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80" w:type="dxa"/>
        <w:tblLayout w:type="fixed"/>
        <w:tblLook w:val="0000" w:firstRow="0" w:lastRow="0" w:firstColumn="0" w:lastColumn="0" w:noHBand="0" w:noVBand="0"/>
      </w:tblPr>
      <w:tblGrid>
        <w:gridCol w:w="933"/>
        <w:gridCol w:w="252"/>
        <w:gridCol w:w="8283"/>
      </w:tblGrid>
      <w:tr w:rsidR="00662628" w:rsidRPr="00597C1B" w14:paraId="5687438A" w14:textId="77777777" w:rsidTr="004D18FF">
        <w:trPr>
          <w:tblHeader/>
        </w:trPr>
        <w:tc>
          <w:tcPr>
            <w:tcW w:w="933" w:type="dxa"/>
            <w:shd w:val="clear" w:color="auto" w:fill="auto"/>
          </w:tcPr>
          <w:p w14:paraId="019E8C22" w14:textId="77777777" w:rsidR="00662628" w:rsidRPr="00D1225A" w:rsidRDefault="00662628" w:rsidP="005748C7">
            <w:pPr>
              <w:pStyle w:val="acctmergecolhdg"/>
              <w:spacing w:line="240" w:lineRule="atLeast"/>
              <w:rPr>
                <w:rFonts w:ascii="CordiaUPC" w:hAnsi="CordiaUPC" w:cs="CordiaUPC"/>
                <w:color w:val="000000"/>
                <w:sz w:val="26"/>
                <w:szCs w:val="26"/>
              </w:rPr>
            </w:pPr>
            <w:bookmarkStart w:id="0" w:name="_Hlk71102097"/>
            <w:r w:rsidRPr="00D1225A">
              <w:rPr>
                <w:rFonts w:ascii="CordiaUPC" w:hAnsi="CordiaUPC" w:cs="CordiaUPC" w:hint="cs"/>
                <w:color w:val="000000"/>
                <w:sz w:val="26"/>
                <w:szCs w:val="26"/>
                <w:lang w:val="en-US" w:bidi="th-TH"/>
              </w:rPr>
              <w:t>Note</w:t>
            </w:r>
          </w:p>
        </w:tc>
        <w:tc>
          <w:tcPr>
            <w:tcW w:w="252" w:type="dxa"/>
            <w:shd w:val="clear" w:color="auto" w:fill="auto"/>
          </w:tcPr>
          <w:p w14:paraId="3A72A6A1" w14:textId="77777777" w:rsidR="00662628" w:rsidRPr="00D1225A" w:rsidRDefault="00662628" w:rsidP="005748C7">
            <w:pPr>
              <w:pStyle w:val="acctmergecolhdg"/>
              <w:snapToGrid w:val="0"/>
              <w:jc w:val="left"/>
              <w:rPr>
                <w:rFonts w:ascii="CordiaUPC" w:hAnsi="CordiaUPC" w:cs="CordiaUPC"/>
                <w:color w:val="000000"/>
                <w:sz w:val="26"/>
                <w:szCs w:val="26"/>
              </w:rPr>
            </w:pPr>
          </w:p>
        </w:tc>
        <w:tc>
          <w:tcPr>
            <w:tcW w:w="8283" w:type="dxa"/>
            <w:shd w:val="clear" w:color="auto" w:fill="auto"/>
          </w:tcPr>
          <w:p w14:paraId="5B6F43C2" w14:textId="77777777" w:rsidR="00662628" w:rsidRPr="00D1225A" w:rsidRDefault="00662628" w:rsidP="005748C7">
            <w:pPr>
              <w:pStyle w:val="acctmergecolhdg"/>
              <w:jc w:val="left"/>
              <w:rPr>
                <w:rFonts w:ascii="CordiaUPC" w:hAnsi="CordiaUPC" w:cs="CordiaUPC"/>
                <w:sz w:val="26"/>
                <w:szCs w:val="26"/>
              </w:rPr>
            </w:pPr>
            <w:r w:rsidRPr="00D1225A">
              <w:rPr>
                <w:rFonts w:ascii="CordiaUPC" w:hAnsi="CordiaUPC" w:cs="CordiaUPC" w:hint="cs"/>
                <w:color w:val="000000"/>
                <w:sz w:val="26"/>
                <w:szCs w:val="26"/>
              </w:rPr>
              <w:t>Contents</w:t>
            </w:r>
          </w:p>
        </w:tc>
      </w:tr>
      <w:tr w:rsidR="00662628" w:rsidRPr="00597C1B" w14:paraId="6F5A60EE" w14:textId="77777777" w:rsidTr="004D18FF">
        <w:trPr>
          <w:tblHeader/>
        </w:trPr>
        <w:tc>
          <w:tcPr>
            <w:tcW w:w="933" w:type="dxa"/>
            <w:shd w:val="clear" w:color="auto" w:fill="auto"/>
          </w:tcPr>
          <w:p w14:paraId="1E36EBB6" w14:textId="77777777" w:rsidR="00662628" w:rsidRPr="00597C1B" w:rsidRDefault="00662628" w:rsidP="005748C7">
            <w:pPr>
              <w:pStyle w:val="acctmergecolhdg"/>
              <w:snapToGrid w:val="0"/>
              <w:spacing w:line="180" w:lineRule="exact"/>
              <w:rPr>
                <w:rFonts w:cs="Times New Roman"/>
                <w:b w:val="0"/>
                <w:bCs/>
                <w:color w:val="000000"/>
                <w:szCs w:val="22"/>
              </w:rPr>
            </w:pPr>
          </w:p>
        </w:tc>
        <w:tc>
          <w:tcPr>
            <w:tcW w:w="252" w:type="dxa"/>
            <w:shd w:val="clear" w:color="auto" w:fill="auto"/>
          </w:tcPr>
          <w:p w14:paraId="3BFD7225" w14:textId="77777777" w:rsidR="00662628" w:rsidRPr="00597C1B" w:rsidRDefault="00662628" w:rsidP="005748C7">
            <w:pPr>
              <w:pStyle w:val="acctmergecolhdg"/>
              <w:snapToGrid w:val="0"/>
              <w:spacing w:line="180" w:lineRule="exact"/>
              <w:jc w:val="left"/>
              <w:rPr>
                <w:rFonts w:cs="Times New Roman"/>
                <w:b w:val="0"/>
                <w:bCs/>
                <w:color w:val="000000"/>
                <w:szCs w:val="22"/>
              </w:rPr>
            </w:pPr>
          </w:p>
        </w:tc>
        <w:tc>
          <w:tcPr>
            <w:tcW w:w="8283" w:type="dxa"/>
            <w:shd w:val="clear" w:color="auto" w:fill="auto"/>
          </w:tcPr>
          <w:p w14:paraId="0510C4CB" w14:textId="77777777" w:rsidR="00662628" w:rsidRPr="00597C1B" w:rsidRDefault="00662628" w:rsidP="005748C7">
            <w:pPr>
              <w:pStyle w:val="acctmergecolhdg"/>
              <w:snapToGrid w:val="0"/>
              <w:spacing w:line="180" w:lineRule="exact"/>
              <w:jc w:val="left"/>
              <w:rPr>
                <w:rFonts w:cs="Times New Roman"/>
                <w:b w:val="0"/>
                <w:bCs/>
                <w:color w:val="000000"/>
                <w:szCs w:val="22"/>
                <w:lang w:bidi="th-TH"/>
              </w:rPr>
            </w:pPr>
          </w:p>
        </w:tc>
      </w:tr>
      <w:tr w:rsidR="009D269C" w:rsidRPr="00597C1B" w14:paraId="67716D98" w14:textId="77777777" w:rsidTr="004D18FF">
        <w:tc>
          <w:tcPr>
            <w:tcW w:w="933" w:type="dxa"/>
            <w:shd w:val="clear" w:color="auto" w:fill="auto"/>
            <w:vAlign w:val="bottom"/>
          </w:tcPr>
          <w:p w14:paraId="79458BB6" w14:textId="77777777" w:rsidR="009D269C" w:rsidRPr="00D1225A" w:rsidRDefault="009D269C" w:rsidP="005748C7">
            <w:pPr>
              <w:pStyle w:val="acctmergecolhdg"/>
              <w:spacing w:line="240" w:lineRule="atLeast"/>
              <w:rPr>
                <w:rFonts w:ascii="CordiaUPC" w:hAnsi="CordiaUPC" w:cs="CordiaUPC"/>
                <w:b w:val="0"/>
                <w:bCs/>
                <w:color w:val="000000"/>
                <w:sz w:val="26"/>
                <w:szCs w:val="26"/>
              </w:rPr>
            </w:pPr>
            <w:r w:rsidRPr="00D1225A">
              <w:rPr>
                <w:rFonts w:ascii="CordiaUPC" w:hAnsi="CordiaUPC" w:cs="CordiaUPC" w:hint="cs"/>
                <w:b w:val="0"/>
                <w:bCs/>
                <w:color w:val="000000"/>
                <w:sz w:val="26"/>
                <w:szCs w:val="26"/>
              </w:rPr>
              <w:t>1</w:t>
            </w:r>
          </w:p>
        </w:tc>
        <w:tc>
          <w:tcPr>
            <w:tcW w:w="252" w:type="dxa"/>
            <w:shd w:val="clear" w:color="auto" w:fill="auto"/>
            <w:vAlign w:val="center"/>
          </w:tcPr>
          <w:p w14:paraId="7C0DABB1" w14:textId="77777777" w:rsidR="009D269C" w:rsidRPr="00D1225A" w:rsidRDefault="009D269C" w:rsidP="005748C7">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38098C4" w14:textId="77777777" w:rsidR="009D269C" w:rsidRPr="00D1225A" w:rsidRDefault="009D269C" w:rsidP="005748C7">
            <w:pPr>
              <w:pStyle w:val="acctmergecolhdg"/>
              <w:spacing w:line="240" w:lineRule="atLeast"/>
              <w:jc w:val="left"/>
              <w:rPr>
                <w:rFonts w:ascii="CordiaUPC" w:hAnsi="CordiaUPC" w:cs="CordiaUPC"/>
                <w:b w:val="0"/>
                <w:bCs/>
                <w:color w:val="000000"/>
                <w:sz w:val="26"/>
                <w:szCs w:val="26"/>
              </w:rPr>
            </w:pPr>
            <w:r w:rsidRPr="00D1225A">
              <w:rPr>
                <w:rFonts w:ascii="CordiaUPC" w:hAnsi="CordiaUPC" w:cs="CordiaUPC" w:hint="cs"/>
                <w:b w:val="0"/>
                <w:bCs/>
                <w:color w:val="000000"/>
                <w:sz w:val="26"/>
                <w:szCs w:val="26"/>
              </w:rPr>
              <w:t xml:space="preserve">General information </w:t>
            </w:r>
          </w:p>
        </w:tc>
      </w:tr>
      <w:tr w:rsidR="009D269C" w:rsidRPr="00597C1B" w14:paraId="366652B5" w14:textId="77777777" w:rsidTr="004D18FF">
        <w:tc>
          <w:tcPr>
            <w:tcW w:w="933" w:type="dxa"/>
            <w:shd w:val="clear" w:color="auto" w:fill="auto"/>
            <w:vAlign w:val="bottom"/>
          </w:tcPr>
          <w:p w14:paraId="05864A9F" w14:textId="77777777" w:rsidR="009D269C" w:rsidRPr="00D1225A" w:rsidRDefault="009D269C" w:rsidP="005748C7">
            <w:pPr>
              <w:pStyle w:val="acctmergecolhdg"/>
              <w:spacing w:line="240" w:lineRule="atLeast"/>
              <w:rPr>
                <w:rFonts w:ascii="CordiaUPC" w:hAnsi="CordiaUPC" w:cs="CordiaUPC"/>
                <w:b w:val="0"/>
                <w:bCs/>
                <w:color w:val="000000"/>
                <w:sz w:val="26"/>
                <w:szCs w:val="26"/>
              </w:rPr>
            </w:pPr>
            <w:r w:rsidRPr="00D1225A">
              <w:rPr>
                <w:rFonts w:ascii="CordiaUPC" w:hAnsi="CordiaUPC" w:cs="CordiaUPC" w:hint="cs"/>
                <w:b w:val="0"/>
                <w:bCs/>
                <w:color w:val="000000"/>
                <w:sz w:val="26"/>
                <w:szCs w:val="26"/>
              </w:rPr>
              <w:t>2</w:t>
            </w:r>
          </w:p>
        </w:tc>
        <w:tc>
          <w:tcPr>
            <w:tcW w:w="252" w:type="dxa"/>
            <w:shd w:val="clear" w:color="auto" w:fill="auto"/>
            <w:vAlign w:val="center"/>
          </w:tcPr>
          <w:p w14:paraId="0BE9668B" w14:textId="77777777" w:rsidR="009D269C" w:rsidRPr="00D1225A" w:rsidRDefault="009D269C" w:rsidP="005748C7">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140F9F7E" w14:textId="77777777" w:rsidR="009D269C" w:rsidRPr="00D1225A" w:rsidRDefault="009D269C" w:rsidP="0078376E">
            <w:pPr>
              <w:pStyle w:val="acctmergecolhdg"/>
              <w:spacing w:line="240" w:lineRule="atLeast"/>
              <w:jc w:val="left"/>
              <w:rPr>
                <w:rFonts w:ascii="CordiaUPC" w:hAnsi="CordiaUPC" w:cs="CordiaUPC"/>
                <w:b w:val="0"/>
                <w:bCs/>
                <w:color w:val="000000"/>
                <w:sz w:val="26"/>
                <w:szCs w:val="26"/>
              </w:rPr>
            </w:pPr>
            <w:r w:rsidRPr="00D1225A">
              <w:rPr>
                <w:rFonts w:ascii="CordiaUPC" w:hAnsi="CordiaUPC" w:cs="CordiaUPC" w:hint="cs"/>
                <w:b w:val="0"/>
                <w:bCs/>
                <w:color w:val="000000"/>
                <w:sz w:val="26"/>
                <w:szCs w:val="26"/>
              </w:rPr>
              <w:t>Basis of preparation of</w:t>
            </w:r>
            <w:r w:rsidR="00687CDC" w:rsidRPr="00D1225A">
              <w:rPr>
                <w:rFonts w:ascii="CordiaUPC" w:hAnsi="CordiaUPC" w:cs="CordiaUPC" w:hint="cs"/>
                <w:b w:val="0"/>
                <w:bCs/>
                <w:color w:val="000000"/>
                <w:sz w:val="26"/>
                <w:szCs w:val="26"/>
              </w:rPr>
              <w:t xml:space="preserve"> the</w:t>
            </w:r>
            <w:r w:rsidRPr="00D1225A">
              <w:rPr>
                <w:rFonts w:ascii="CordiaUPC" w:hAnsi="CordiaUPC" w:cs="CordiaUPC" w:hint="cs"/>
                <w:b w:val="0"/>
                <w:bCs/>
                <w:color w:val="000000"/>
                <w:sz w:val="26"/>
                <w:szCs w:val="26"/>
              </w:rPr>
              <w:t xml:space="preserve"> </w:t>
            </w:r>
            <w:r w:rsidR="00C05432" w:rsidRPr="00D1225A">
              <w:rPr>
                <w:rFonts w:ascii="CordiaUPC" w:hAnsi="CordiaUPC" w:cs="CordiaUPC" w:hint="cs"/>
                <w:b w:val="0"/>
                <w:bCs/>
                <w:color w:val="000000"/>
                <w:sz w:val="26"/>
                <w:szCs w:val="26"/>
              </w:rPr>
              <w:t xml:space="preserve">interim </w:t>
            </w:r>
            <w:r w:rsidRPr="00D1225A">
              <w:rPr>
                <w:rFonts w:ascii="CordiaUPC" w:hAnsi="CordiaUPC" w:cs="CordiaUPC" w:hint="cs"/>
                <w:b w:val="0"/>
                <w:bCs/>
                <w:color w:val="000000"/>
                <w:sz w:val="26"/>
                <w:szCs w:val="26"/>
              </w:rPr>
              <w:t xml:space="preserve">financial statements </w:t>
            </w:r>
          </w:p>
        </w:tc>
      </w:tr>
      <w:tr w:rsidR="00B13C9B" w:rsidRPr="00597C1B" w14:paraId="6243D7A2" w14:textId="77777777" w:rsidTr="004D18FF">
        <w:tc>
          <w:tcPr>
            <w:tcW w:w="933" w:type="dxa"/>
            <w:shd w:val="clear" w:color="auto" w:fill="auto"/>
            <w:vAlign w:val="bottom"/>
          </w:tcPr>
          <w:p w14:paraId="30DB512E" w14:textId="1A508D5D" w:rsidR="00B13C9B" w:rsidRPr="00D1225A" w:rsidRDefault="00757B25" w:rsidP="00B13C9B">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3</w:t>
            </w:r>
          </w:p>
        </w:tc>
        <w:tc>
          <w:tcPr>
            <w:tcW w:w="252" w:type="dxa"/>
            <w:shd w:val="clear" w:color="auto" w:fill="auto"/>
            <w:vAlign w:val="center"/>
          </w:tcPr>
          <w:p w14:paraId="68C61B10" w14:textId="77777777" w:rsidR="00B13C9B" w:rsidRPr="00D1225A" w:rsidRDefault="00B13C9B" w:rsidP="00B13C9B">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13092E59" w14:textId="77777777" w:rsidR="00B13C9B" w:rsidRPr="00D1225A" w:rsidRDefault="00B13C9B" w:rsidP="00B13C9B">
            <w:pPr>
              <w:pStyle w:val="acctmergecolhdg"/>
              <w:spacing w:line="240" w:lineRule="atLeast"/>
              <w:jc w:val="left"/>
              <w:rPr>
                <w:rFonts w:ascii="CordiaUPC" w:hAnsi="CordiaUPC" w:cs="CordiaUPC"/>
                <w:b w:val="0"/>
                <w:bCs/>
                <w:color w:val="000000"/>
                <w:sz w:val="26"/>
                <w:szCs w:val="26"/>
                <w:lang w:bidi="th-TH"/>
              </w:rPr>
            </w:pPr>
            <w:r w:rsidRPr="00D1225A">
              <w:rPr>
                <w:rFonts w:ascii="CordiaUPC" w:hAnsi="CordiaUPC" w:cs="CordiaUPC" w:hint="cs"/>
                <w:b w:val="0"/>
                <w:bCs/>
                <w:color w:val="000000"/>
                <w:sz w:val="26"/>
                <w:szCs w:val="26"/>
              </w:rPr>
              <w:t xml:space="preserve">Fair value of </w:t>
            </w:r>
            <w:r w:rsidR="00C446EA" w:rsidRPr="00D1225A">
              <w:rPr>
                <w:rFonts w:ascii="CordiaUPC" w:hAnsi="CordiaUPC" w:cs="CordiaUPC" w:hint="cs"/>
                <w:b w:val="0"/>
                <w:bCs/>
                <w:color w:val="000000"/>
                <w:sz w:val="26"/>
                <w:szCs w:val="26"/>
              </w:rPr>
              <w:t xml:space="preserve">financial </w:t>
            </w:r>
            <w:r w:rsidRPr="00D1225A">
              <w:rPr>
                <w:rFonts w:ascii="CordiaUPC" w:hAnsi="CordiaUPC" w:cs="CordiaUPC" w:hint="cs"/>
                <w:b w:val="0"/>
                <w:bCs/>
                <w:color w:val="000000"/>
                <w:sz w:val="26"/>
                <w:szCs w:val="26"/>
              </w:rPr>
              <w:t xml:space="preserve">assets and </w:t>
            </w:r>
            <w:r w:rsidR="00C446EA" w:rsidRPr="00D1225A">
              <w:rPr>
                <w:rFonts w:ascii="CordiaUPC" w:hAnsi="CordiaUPC" w:cs="CordiaUPC" w:hint="cs"/>
                <w:b w:val="0"/>
                <w:bCs/>
                <w:color w:val="000000"/>
                <w:sz w:val="26"/>
                <w:szCs w:val="26"/>
              </w:rPr>
              <w:t xml:space="preserve">financial </w:t>
            </w:r>
            <w:r w:rsidRPr="00D1225A">
              <w:rPr>
                <w:rFonts w:ascii="CordiaUPC" w:hAnsi="CordiaUPC" w:cs="CordiaUPC" w:hint="cs"/>
                <w:b w:val="0"/>
                <w:bCs/>
                <w:color w:val="000000"/>
                <w:sz w:val="26"/>
                <w:szCs w:val="26"/>
              </w:rPr>
              <w:t xml:space="preserve">liabilities </w:t>
            </w:r>
          </w:p>
        </w:tc>
      </w:tr>
      <w:tr w:rsidR="00B13C9B" w:rsidRPr="00597C1B" w14:paraId="20FBB709" w14:textId="77777777" w:rsidTr="004D18FF">
        <w:trPr>
          <w:trHeight w:val="263"/>
        </w:trPr>
        <w:tc>
          <w:tcPr>
            <w:tcW w:w="933" w:type="dxa"/>
            <w:shd w:val="clear" w:color="auto" w:fill="auto"/>
            <w:vAlign w:val="bottom"/>
          </w:tcPr>
          <w:p w14:paraId="5FB450BE" w14:textId="3C2B4990" w:rsidR="00B13C9B" w:rsidRPr="00D1225A" w:rsidRDefault="00757B25" w:rsidP="00B13C9B">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4</w:t>
            </w:r>
          </w:p>
        </w:tc>
        <w:tc>
          <w:tcPr>
            <w:tcW w:w="252" w:type="dxa"/>
            <w:shd w:val="clear" w:color="auto" w:fill="auto"/>
            <w:vAlign w:val="center"/>
          </w:tcPr>
          <w:p w14:paraId="238A82A2" w14:textId="77777777" w:rsidR="00B13C9B" w:rsidRPr="00D1225A" w:rsidRDefault="00B13C9B" w:rsidP="00B13C9B">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13C25320" w14:textId="77777777" w:rsidR="00B13C9B" w:rsidRPr="00D1225A" w:rsidRDefault="00B13C9B" w:rsidP="00B13C9B">
            <w:pPr>
              <w:pStyle w:val="acctmergecolhdg"/>
              <w:spacing w:line="240" w:lineRule="atLeast"/>
              <w:jc w:val="left"/>
              <w:rPr>
                <w:rFonts w:ascii="CordiaUPC" w:hAnsi="CordiaUPC" w:cs="CordiaUPC"/>
                <w:b w:val="0"/>
                <w:bCs/>
                <w:color w:val="000000"/>
                <w:sz w:val="26"/>
                <w:szCs w:val="26"/>
              </w:rPr>
            </w:pPr>
            <w:r w:rsidRPr="00D1225A">
              <w:rPr>
                <w:rFonts w:ascii="CordiaUPC" w:hAnsi="CordiaUPC" w:cs="CordiaUPC" w:hint="cs"/>
                <w:b w:val="0"/>
                <w:bCs/>
                <w:color w:val="000000"/>
                <w:sz w:val="26"/>
                <w:szCs w:val="26"/>
              </w:rPr>
              <w:t xml:space="preserve">Maintenance of capital fund </w:t>
            </w:r>
          </w:p>
        </w:tc>
      </w:tr>
      <w:tr w:rsidR="00067415" w:rsidRPr="00597C1B" w14:paraId="67DC6130" w14:textId="77777777" w:rsidTr="004D18FF">
        <w:trPr>
          <w:trHeight w:val="263"/>
        </w:trPr>
        <w:tc>
          <w:tcPr>
            <w:tcW w:w="933" w:type="dxa"/>
            <w:shd w:val="clear" w:color="auto" w:fill="auto"/>
            <w:vAlign w:val="bottom"/>
          </w:tcPr>
          <w:p w14:paraId="73A9A7E3" w14:textId="3E621E7A" w:rsidR="00067415" w:rsidRPr="00D1225A" w:rsidRDefault="00757B25" w:rsidP="00067415">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5</w:t>
            </w:r>
          </w:p>
        </w:tc>
        <w:tc>
          <w:tcPr>
            <w:tcW w:w="252" w:type="dxa"/>
            <w:shd w:val="clear" w:color="auto" w:fill="auto"/>
            <w:vAlign w:val="center"/>
          </w:tcPr>
          <w:p w14:paraId="4E9AA494" w14:textId="77777777" w:rsidR="00067415" w:rsidRPr="00D1225A" w:rsidRDefault="00067415"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1DA89803" w14:textId="77777777" w:rsidR="00067415" w:rsidRPr="00D1225A" w:rsidRDefault="00067415" w:rsidP="00067415">
            <w:pPr>
              <w:pStyle w:val="acctmergecolhdg"/>
              <w:spacing w:line="240" w:lineRule="atLeast"/>
              <w:jc w:val="left"/>
              <w:rPr>
                <w:rFonts w:ascii="CordiaUPC" w:hAnsi="CordiaUPC" w:cs="CordiaUPC"/>
                <w:b w:val="0"/>
                <w:bCs/>
                <w:color w:val="000000"/>
                <w:sz w:val="26"/>
                <w:szCs w:val="26"/>
                <w:highlight w:val="cyan"/>
                <w:cs/>
                <w:lang w:val="en-US" w:bidi="th-TH"/>
              </w:rPr>
            </w:pPr>
            <w:r w:rsidRPr="00D1225A">
              <w:rPr>
                <w:rFonts w:ascii="CordiaUPC" w:hAnsi="CordiaUPC" w:cs="CordiaUPC" w:hint="cs"/>
                <w:b w:val="0"/>
                <w:bCs/>
                <w:color w:val="000000"/>
                <w:sz w:val="26"/>
                <w:szCs w:val="26"/>
              </w:rPr>
              <w:t>Investments, net</w:t>
            </w:r>
          </w:p>
        </w:tc>
      </w:tr>
      <w:tr w:rsidR="00067415" w:rsidRPr="00597C1B" w14:paraId="2FE74BFE" w14:textId="77777777" w:rsidTr="004D18FF">
        <w:trPr>
          <w:trHeight w:val="263"/>
        </w:trPr>
        <w:tc>
          <w:tcPr>
            <w:tcW w:w="933" w:type="dxa"/>
            <w:shd w:val="clear" w:color="auto" w:fill="auto"/>
            <w:vAlign w:val="bottom"/>
          </w:tcPr>
          <w:p w14:paraId="0C894DD3" w14:textId="6016F027" w:rsidR="00067415" w:rsidRPr="00D1225A" w:rsidRDefault="00757B25" w:rsidP="00067415">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6</w:t>
            </w:r>
          </w:p>
        </w:tc>
        <w:tc>
          <w:tcPr>
            <w:tcW w:w="252" w:type="dxa"/>
            <w:shd w:val="clear" w:color="auto" w:fill="auto"/>
            <w:vAlign w:val="center"/>
          </w:tcPr>
          <w:p w14:paraId="0A7B53E6" w14:textId="77777777" w:rsidR="00067415" w:rsidRPr="00D1225A" w:rsidRDefault="00067415"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384E5388" w14:textId="31C94DFF" w:rsidR="00067415" w:rsidRPr="00D1225A" w:rsidRDefault="00067415" w:rsidP="00067415">
            <w:pPr>
              <w:pStyle w:val="acctmergecolhdg"/>
              <w:spacing w:line="240" w:lineRule="atLeast"/>
              <w:jc w:val="left"/>
              <w:rPr>
                <w:rFonts w:ascii="CordiaUPC" w:hAnsi="CordiaUPC" w:cs="CordiaUPC"/>
                <w:b w:val="0"/>
                <w:bCs/>
                <w:color w:val="000000"/>
                <w:sz w:val="26"/>
                <w:szCs w:val="26"/>
                <w:highlight w:val="cyan"/>
              </w:rPr>
            </w:pPr>
            <w:r w:rsidRPr="00D1225A">
              <w:rPr>
                <w:rFonts w:ascii="CordiaUPC" w:hAnsi="CordiaUPC" w:cs="CordiaUPC" w:hint="cs"/>
                <w:b w:val="0"/>
                <w:bCs/>
                <w:color w:val="000000"/>
                <w:sz w:val="26"/>
                <w:szCs w:val="26"/>
              </w:rPr>
              <w:t>Investments in subsidiaries and associate</w:t>
            </w:r>
            <w:r w:rsidR="00325EF5" w:rsidRPr="00D1225A">
              <w:rPr>
                <w:rFonts w:ascii="CordiaUPC" w:hAnsi="CordiaUPC" w:cs="CordiaUPC" w:hint="cs"/>
                <w:b w:val="0"/>
                <w:bCs/>
                <w:color w:val="000000"/>
                <w:sz w:val="26"/>
                <w:szCs w:val="26"/>
                <w:lang w:val="en-US"/>
              </w:rPr>
              <w:t>s</w:t>
            </w:r>
            <w:r w:rsidRPr="00D1225A">
              <w:rPr>
                <w:rFonts w:ascii="CordiaUPC" w:hAnsi="CordiaUPC" w:cs="CordiaUPC" w:hint="cs"/>
                <w:b w:val="0"/>
                <w:bCs/>
                <w:color w:val="000000"/>
                <w:sz w:val="26"/>
                <w:szCs w:val="26"/>
              </w:rPr>
              <w:t>, net</w:t>
            </w:r>
          </w:p>
        </w:tc>
      </w:tr>
      <w:tr w:rsidR="00067415" w:rsidRPr="00597C1B" w14:paraId="73890089" w14:textId="77777777" w:rsidTr="004D18FF">
        <w:tc>
          <w:tcPr>
            <w:tcW w:w="933" w:type="dxa"/>
            <w:shd w:val="clear" w:color="auto" w:fill="auto"/>
            <w:vAlign w:val="bottom"/>
          </w:tcPr>
          <w:p w14:paraId="575B22F8" w14:textId="2BE5D0D4" w:rsidR="00067415" w:rsidRPr="00D1225A" w:rsidRDefault="00757B25" w:rsidP="00067415">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7</w:t>
            </w:r>
          </w:p>
        </w:tc>
        <w:tc>
          <w:tcPr>
            <w:tcW w:w="252" w:type="dxa"/>
            <w:shd w:val="clear" w:color="auto" w:fill="auto"/>
            <w:vAlign w:val="center"/>
          </w:tcPr>
          <w:p w14:paraId="5E5959CF" w14:textId="77777777" w:rsidR="00067415" w:rsidRPr="00D1225A" w:rsidRDefault="00067415"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24D7529C" w14:textId="77777777" w:rsidR="00067415" w:rsidRPr="00D1225A" w:rsidRDefault="00067415" w:rsidP="00067415">
            <w:pPr>
              <w:pStyle w:val="acctmergecolhdg"/>
              <w:spacing w:line="240" w:lineRule="atLeast"/>
              <w:jc w:val="left"/>
              <w:rPr>
                <w:rFonts w:ascii="CordiaUPC" w:hAnsi="CordiaUPC" w:cs="CordiaUPC"/>
                <w:b w:val="0"/>
                <w:bCs/>
                <w:color w:val="000000"/>
                <w:sz w:val="26"/>
                <w:szCs w:val="26"/>
              </w:rPr>
            </w:pPr>
            <w:r w:rsidRPr="00D1225A">
              <w:rPr>
                <w:rFonts w:ascii="CordiaUPC" w:hAnsi="CordiaUPC" w:cs="CordiaUPC" w:hint="cs"/>
                <w:b w:val="0"/>
                <w:bCs/>
                <w:color w:val="000000"/>
                <w:sz w:val="26"/>
                <w:szCs w:val="26"/>
              </w:rPr>
              <w:t>Loans to customers and accrued interest receivables, net</w:t>
            </w:r>
          </w:p>
        </w:tc>
      </w:tr>
      <w:tr w:rsidR="00067415" w:rsidRPr="00597C1B" w14:paraId="3CDB85FB" w14:textId="77777777" w:rsidTr="004D18FF">
        <w:tc>
          <w:tcPr>
            <w:tcW w:w="933" w:type="dxa"/>
            <w:shd w:val="clear" w:color="auto" w:fill="auto"/>
            <w:vAlign w:val="bottom"/>
          </w:tcPr>
          <w:p w14:paraId="69E68E1D" w14:textId="66C413AF" w:rsidR="00067415" w:rsidRPr="00D1225A" w:rsidRDefault="00757B25" w:rsidP="00067415">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8</w:t>
            </w:r>
          </w:p>
        </w:tc>
        <w:tc>
          <w:tcPr>
            <w:tcW w:w="252" w:type="dxa"/>
            <w:shd w:val="clear" w:color="auto" w:fill="auto"/>
            <w:vAlign w:val="center"/>
          </w:tcPr>
          <w:p w14:paraId="4CE6E299" w14:textId="77777777" w:rsidR="00067415" w:rsidRPr="00D1225A" w:rsidRDefault="00067415"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508FEF48" w14:textId="65CB3D13" w:rsidR="00067415" w:rsidRPr="00D1225A" w:rsidRDefault="00067415" w:rsidP="00067415">
            <w:pPr>
              <w:pStyle w:val="acctmergecolhdg"/>
              <w:spacing w:line="240" w:lineRule="atLeast"/>
              <w:jc w:val="left"/>
              <w:rPr>
                <w:rFonts w:ascii="CordiaUPC" w:hAnsi="CordiaUPC" w:cs="CordiaUPC"/>
                <w:b w:val="0"/>
                <w:bCs/>
                <w:color w:val="000000"/>
                <w:sz w:val="26"/>
                <w:szCs w:val="26"/>
              </w:rPr>
            </w:pPr>
            <w:r w:rsidRPr="00D1225A">
              <w:rPr>
                <w:rFonts w:ascii="CordiaUPC" w:hAnsi="CordiaUPC" w:cs="CordiaUPC" w:hint="cs"/>
                <w:b w:val="0"/>
                <w:bCs/>
                <w:color w:val="000000"/>
                <w:sz w:val="26"/>
                <w:szCs w:val="26"/>
              </w:rPr>
              <w:t xml:space="preserve">Allowance for expected credit loss </w:t>
            </w:r>
          </w:p>
        </w:tc>
      </w:tr>
      <w:tr w:rsidR="00067415" w:rsidRPr="00597C1B" w14:paraId="11694FAF" w14:textId="77777777" w:rsidTr="004D18FF">
        <w:tc>
          <w:tcPr>
            <w:tcW w:w="933" w:type="dxa"/>
            <w:shd w:val="clear" w:color="auto" w:fill="auto"/>
            <w:vAlign w:val="bottom"/>
          </w:tcPr>
          <w:p w14:paraId="4CAFCC71" w14:textId="291169B5" w:rsidR="00067415" w:rsidRPr="00D1225A" w:rsidRDefault="00757B25" w:rsidP="00067415">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9</w:t>
            </w:r>
          </w:p>
        </w:tc>
        <w:tc>
          <w:tcPr>
            <w:tcW w:w="252" w:type="dxa"/>
            <w:shd w:val="clear" w:color="auto" w:fill="auto"/>
            <w:vAlign w:val="center"/>
          </w:tcPr>
          <w:p w14:paraId="0F42F839" w14:textId="77777777" w:rsidR="00067415" w:rsidRPr="00D1225A" w:rsidRDefault="00067415"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17396F23" w14:textId="58A37B32" w:rsidR="00067415" w:rsidRPr="00D1225A" w:rsidRDefault="00067415" w:rsidP="00067415">
            <w:pPr>
              <w:pStyle w:val="acctmergecolhdg"/>
              <w:spacing w:line="240" w:lineRule="atLeast"/>
              <w:jc w:val="left"/>
              <w:rPr>
                <w:rFonts w:ascii="CordiaUPC" w:hAnsi="CordiaUPC" w:cs="CordiaUPC"/>
                <w:b w:val="0"/>
                <w:bCs/>
                <w:color w:val="000000"/>
                <w:sz w:val="26"/>
                <w:szCs w:val="26"/>
              </w:rPr>
            </w:pPr>
            <w:r w:rsidRPr="00D1225A">
              <w:rPr>
                <w:rFonts w:ascii="CordiaUPC" w:hAnsi="CordiaUPC" w:cs="CordiaUPC" w:hint="cs"/>
                <w:b w:val="0"/>
                <w:bCs/>
                <w:color w:val="000000"/>
                <w:sz w:val="26"/>
                <w:szCs w:val="26"/>
              </w:rPr>
              <w:t>Debts issued and borrowings</w:t>
            </w:r>
          </w:p>
        </w:tc>
      </w:tr>
      <w:tr w:rsidR="00067415" w:rsidRPr="00597C1B" w14:paraId="28B24A5D" w14:textId="77777777" w:rsidTr="004D18FF">
        <w:tc>
          <w:tcPr>
            <w:tcW w:w="933" w:type="dxa"/>
            <w:shd w:val="clear" w:color="auto" w:fill="auto"/>
            <w:vAlign w:val="bottom"/>
          </w:tcPr>
          <w:p w14:paraId="1022A85F" w14:textId="546E45D1" w:rsidR="00067415" w:rsidRPr="00D1225A" w:rsidRDefault="00067415" w:rsidP="00067415">
            <w:pPr>
              <w:pStyle w:val="acctmergecolhdg"/>
              <w:spacing w:line="240" w:lineRule="atLeast"/>
              <w:rPr>
                <w:rFonts w:ascii="CordiaUPC" w:hAnsi="CordiaUPC" w:cs="CordiaUPC"/>
                <w:b w:val="0"/>
                <w:bCs/>
                <w:color w:val="000000"/>
                <w:sz w:val="26"/>
                <w:szCs w:val="26"/>
              </w:rPr>
            </w:pPr>
            <w:r w:rsidRPr="00D1225A">
              <w:rPr>
                <w:rFonts w:ascii="CordiaUPC" w:hAnsi="CordiaUPC" w:cs="CordiaUPC" w:hint="cs"/>
                <w:b w:val="0"/>
                <w:bCs/>
                <w:color w:val="000000"/>
                <w:sz w:val="26"/>
                <w:szCs w:val="26"/>
              </w:rPr>
              <w:t>1</w:t>
            </w:r>
            <w:r w:rsidR="00757B25">
              <w:rPr>
                <w:rFonts w:ascii="CordiaUPC" w:hAnsi="CordiaUPC" w:cs="CordiaUPC"/>
                <w:b w:val="0"/>
                <w:bCs/>
                <w:color w:val="000000"/>
                <w:sz w:val="26"/>
                <w:szCs w:val="26"/>
              </w:rPr>
              <w:t>0</w:t>
            </w:r>
          </w:p>
        </w:tc>
        <w:tc>
          <w:tcPr>
            <w:tcW w:w="252" w:type="dxa"/>
            <w:shd w:val="clear" w:color="auto" w:fill="auto"/>
            <w:vAlign w:val="center"/>
          </w:tcPr>
          <w:p w14:paraId="1CA1F60B" w14:textId="77777777" w:rsidR="00067415" w:rsidRPr="00D1225A" w:rsidRDefault="00067415"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0C68B9F3" w14:textId="77777777" w:rsidR="00067415" w:rsidRPr="00D1225A" w:rsidRDefault="00067415" w:rsidP="00067415">
            <w:pPr>
              <w:pStyle w:val="acctmergecolhdg"/>
              <w:spacing w:line="240" w:lineRule="atLeast"/>
              <w:jc w:val="left"/>
              <w:rPr>
                <w:rFonts w:ascii="CordiaUPC" w:hAnsi="CordiaUPC" w:cs="CordiaUPC"/>
                <w:b w:val="0"/>
                <w:bCs/>
                <w:color w:val="000000"/>
                <w:sz w:val="26"/>
                <w:szCs w:val="26"/>
              </w:rPr>
            </w:pPr>
            <w:r w:rsidRPr="00D1225A">
              <w:rPr>
                <w:rFonts w:ascii="CordiaUPC" w:hAnsi="CordiaUPC" w:cs="CordiaUPC" w:hint="cs"/>
                <w:b w:val="0"/>
                <w:bCs/>
                <w:color w:val="000000"/>
                <w:sz w:val="26"/>
                <w:szCs w:val="26"/>
              </w:rPr>
              <w:t>Assets pledged as collateral and under restriction</w:t>
            </w:r>
          </w:p>
        </w:tc>
      </w:tr>
      <w:tr w:rsidR="00067415" w:rsidRPr="00597C1B" w14:paraId="03774BF1" w14:textId="77777777" w:rsidTr="004D18FF">
        <w:tc>
          <w:tcPr>
            <w:tcW w:w="933" w:type="dxa"/>
            <w:shd w:val="clear" w:color="auto" w:fill="auto"/>
            <w:vAlign w:val="bottom"/>
          </w:tcPr>
          <w:p w14:paraId="5ADB9645" w14:textId="38F74789" w:rsidR="00067415" w:rsidRPr="00D1225A" w:rsidRDefault="00067415" w:rsidP="00067415">
            <w:pPr>
              <w:pStyle w:val="acctmergecolhdg"/>
              <w:spacing w:line="240" w:lineRule="atLeast"/>
              <w:rPr>
                <w:rFonts w:ascii="CordiaUPC" w:hAnsi="CordiaUPC" w:cs="CordiaUPC"/>
                <w:b w:val="0"/>
                <w:bCs/>
                <w:color w:val="000000"/>
                <w:sz w:val="26"/>
                <w:szCs w:val="26"/>
              </w:rPr>
            </w:pPr>
            <w:r w:rsidRPr="00D1225A">
              <w:rPr>
                <w:rFonts w:ascii="CordiaUPC" w:hAnsi="CordiaUPC" w:cs="CordiaUPC" w:hint="cs"/>
                <w:b w:val="0"/>
                <w:bCs/>
                <w:color w:val="000000"/>
                <w:sz w:val="26"/>
                <w:szCs w:val="26"/>
              </w:rPr>
              <w:t>1</w:t>
            </w:r>
            <w:r w:rsidR="00757B25">
              <w:rPr>
                <w:rFonts w:ascii="CordiaUPC" w:hAnsi="CordiaUPC" w:cs="CordiaUPC"/>
                <w:b w:val="0"/>
                <w:bCs/>
                <w:color w:val="000000"/>
                <w:sz w:val="26"/>
                <w:szCs w:val="26"/>
              </w:rPr>
              <w:t>1</w:t>
            </w:r>
          </w:p>
        </w:tc>
        <w:tc>
          <w:tcPr>
            <w:tcW w:w="252" w:type="dxa"/>
            <w:shd w:val="clear" w:color="auto" w:fill="auto"/>
            <w:vAlign w:val="center"/>
          </w:tcPr>
          <w:p w14:paraId="3520AFA8" w14:textId="77777777" w:rsidR="00067415" w:rsidRPr="00D1225A" w:rsidRDefault="00067415"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41FF8AA9" w14:textId="77777777" w:rsidR="00067415" w:rsidRPr="00D1225A" w:rsidRDefault="00067415" w:rsidP="00067415">
            <w:pPr>
              <w:pStyle w:val="acctmergecolhdg"/>
              <w:spacing w:line="240" w:lineRule="atLeast"/>
              <w:jc w:val="left"/>
              <w:rPr>
                <w:rFonts w:ascii="CordiaUPC" w:hAnsi="CordiaUPC" w:cs="CordiaUPC"/>
                <w:b w:val="0"/>
                <w:bCs/>
                <w:color w:val="000000"/>
                <w:sz w:val="26"/>
                <w:szCs w:val="26"/>
                <w:lang w:val="en-US"/>
              </w:rPr>
            </w:pPr>
            <w:r w:rsidRPr="00D1225A">
              <w:rPr>
                <w:rFonts w:ascii="CordiaUPC" w:hAnsi="CordiaUPC" w:cs="CordiaUPC" w:hint="cs"/>
                <w:b w:val="0"/>
                <w:bCs/>
                <w:color w:val="000000"/>
                <w:sz w:val="26"/>
                <w:szCs w:val="26"/>
              </w:rPr>
              <w:t>Commitments and contingent liabilities</w:t>
            </w:r>
          </w:p>
        </w:tc>
      </w:tr>
      <w:tr w:rsidR="00067415" w:rsidRPr="00597C1B" w14:paraId="77781E71" w14:textId="77777777" w:rsidTr="004D18FF">
        <w:tc>
          <w:tcPr>
            <w:tcW w:w="933" w:type="dxa"/>
            <w:shd w:val="clear" w:color="auto" w:fill="auto"/>
            <w:vAlign w:val="bottom"/>
          </w:tcPr>
          <w:p w14:paraId="12A9082A" w14:textId="2EC03CE3" w:rsidR="00067415" w:rsidRPr="00D1225A" w:rsidRDefault="00067415" w:rsidP="00067415">
            <w:pPr>
              <w:pStyle w:val="acctmergecolhdg"/>
              <w:spacing w:line="240" w:lineRule="atLeast"/>
              <w:rPr>
                <w:rFonts w:ascii="CordiaUPC" w:hAnsi="CordiaUPC" w:cs="CordiaUPC"/>
                <w:b w:val="0"/>
                <w:bCs/>
                <w:color w:val="000000"/>
                <w:sz w:val="26"/>
                <w:szCs w:val="26"/>
              </w:rPr>
            </w:pPr>
            <w:r w:rsidRPr="00D1225A">
              <w:rPr>
                <w:rFonts w:ascii="CordiaUPC" w:hAnsi="CordiaUPC" w:cs="CordiaUPC" w:hint="cs"/>
                <w:b w:val="0"/>
                <w:bCs/>
                <w:color w:val="000000"/>
                <w:sz w:val="26"/>
                <w:szCs w:val="26"/>
              </w:rPr>
              <w:t>1</w:t>
            </w:r>
            <w:r w:rsidR="00757B25">
              <w:rPr>
                <w:rFonts w:ascii="CordiaUPC" w:hAnsi="CordiaUPC" w:cs="CordiaUPC"/>
                <w:b w:val="0"/>
                <w:bCs/>
                <w:color w:val="000000"/>
                <w:sz w:val="26"/>
                <w:szCs w:val="26"/>
              </w:rPr>
              <w:t>2</w:t>
            </w:r>
          </w:p>
        </w:tc>
        <w:tc>
          <w:tcPr>
            <w:tcW w:w="252" w:type="dxa"/>
            <w:shd w:val="clear" w:color="auto" w:fill="auto"/>
            <w:vAlign w:val="center"/>
          </w:tcPr>
          <w:p w14:paraId="79AADBCA" w14:textId="77777777" w:rsidR="00067415" w:rsidRPr="00D1225A" w:rsidRDefault="00067415"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2ABEDEDA" w14:textId="77777777" w:rsidR="00067415" w:rsidRPr="00D1225A" w:rsidRDefault="00067415" w:rsidP="00067415">
            <w:pPr>
              <w:pStyle w:val="acctmergecolhdg"/>
              <w:spacing w:line="240" w:lineRule="atLeast"/>
              <w:jc w:val="left"/>
              <w:rPr>
                <w:rFonts w:ascii="CordiaUPC" w:hAnsi="CordiaUPC" w:cs="CordiaUPC"/>
                <w:b w:val="0"/>
                <w:bCs/>
                <w:color w:val="000000"/>
                <w:sz w:val="26"/>
                <w:szCs w:val="26"/>
              </w:rPr>
            </w:pPr>
            <w:r w:rsidRPr="00D1225A">
              <w:rPr>
                <w:rFonts w:ascii="CordiaUPC" w:hAnsi="CordiaUPC" w:cs="CordiaUPC" w:hint="cs"/>
                <w:b w:val="0"/>
                <w:bCs/>
                <w:color w:val="000000"/>
                <w:sz w:val="26"/>
                <w:szCs w:val="26"/>
              </w:rPr>
              <w:t xml:space="preserve">Related parties </w:t>
            </w:r>
          </w:p>
        </w:tc>
      </w:tr>
      <w:tr w:rsidR="00067415" w:rsidRPr="00597C1B" w14:paraId="435F8DD6" w14:textId="77777777" w:rsidTr="004D18FF">
        <w:tc>
          <w:tcPr>
            <w:tcW w:w="933" w:type="dxa"/>
            <w:shd w:val="clear" w:color="auto" w:fill="auto"/>
            <w:vAlign w:val="bottom"/>
          </w:tcPr>
          <w:p w14:paraId="5634DFAB" w14:textId="525A5185" w:rsidR="00067415" w:rsidRPr="00D1225A" w:rsidRDefault="00067415" w:rsidP="00067415">
            <w:pPr>
              <w:pStyle w:val="acctmergecolhdg"/>
              <w:spacing w:line="240" w:lineRule="atLeast"/>
              <w:rPr>
                <w:rFonts w:ascii="CordiaUPC" w:hAnsi="CordiaUPC" w:cs="CordiaUPC"/>
                <w:b w:val="0"/>
                <w:bCs/>
                <w:color w:val="000000"/>
                <w:sz w:val="26"/>
                <w:szCs w:val="26"/>
              </w:rPr>
            </w:pPr>
            <w:r w:rsidRPr="00D1225A">
              <w:rPr>
                <w:rFonts w:ascii="CordiaUPC" w:hAnsi="CordiaUPC" w:cs="CordiaUPC" w:hint="cs"/>
                <w:b w:val="0"/>
                <w:bCs/>
                <w:color w:val="000000"/>
                <w:sz w:val="26"/>
                <w:szCs w:val="26"/>
              </w:rPr>
              <w:t>1</w:t>
            </w:r>
            <w:r w:rsidR="00757B25">
              <w:rPr>
                <w:rFonts w:ascii="CordiaUPC" w:hAnsi="CordiaUPC" w:cs="CordiaUPC"/>
                <w:b w:val="0"/>
                <w:bCs/>
                <w:color w:val="000000"/>
                <w:sz w:val="26"/>
                <w:szCs w:val="26"/>
              </w:rPr>
              <w:t>3</w:t>
            </w:r>
          </w:p>
        </w:tc>
        <w:tc>
          <w:tcPr>
            <w:tcW w:w="252" w:type="dxa"/>
            <w:shd w:val="clear" w:color="auto" w:fill="auto"/>
            <w:vAlign w:val="center"/>
          </w:tcPr>
          <w:p w14:paraId="45757E75" w14:textId="77777777" w:rsidR="00067415" w:rsidRPr="00D1225A" w:rsidRDefault="00067415"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47813874" w14:textId="77777777" w:rsidR="00067415" w:rsidRPr="00D1225A" w:rsidRDefault="00067415" w:rsidP="00067415">
            <w:pPr>
              <w:pStyle w:val="acctmergecolhdg"/>
              <w:spacing w:line="240" w:lineRule="atLeast"/>
              <w:jc w:val="left"/>
              <w:rPr>
                <w:rFonts w:ascii="CordiaUPC" w:hAnsi="CordiaUPC" w:cs="CordiaUPC"/>
                <w:b w:val="0"/>
                <w:bCs/>
                <w:color w:val="000000"/>
                <w:sz w:val="26"/>
                <w:szCs w:val="26"/>
              </w:rPr>
            </w:pPr>
            <w:r w:rsidRPr="00D1225A">
              <w:rPr>
                <w:rFonts w:ascii="CordiaUPC" w:hAnsi="CordiaUPC" w:cs="CordiaUPC" w:hint="cs"/>
                <w:b w:val="0"/>
                <w:bCs/>
                <w:color w:val="000000"/>
                <w:sz w:val="26"/>
                <w:szCs w:val="26"/>
              </w:rPr>
              <w:t xml:space="preserve">Segment information </w:t>
            </w:r>
          </w:p>
        </w:tc>
      </w:tr>
      <w:tr w:rsidR="00067415" w:rsidRPr="00597C1B" w14:paraId="7B411F5B" w14:textId="77777777" w:rsidTr="004D18FF">
        <w:tc>
          <w:tcPr>
            <w:tcW w:w="933" w:type="dxa"/>
            <w:shd w:val="clear" w:color="auto" w:fill="auto"/>
            <w:vAlign w:val="bottom"/>
          </w:tcPr>
          <w:p w14:paraId="43D12076" w14:textId="1CF597FA" w:rsidR="00067415" w:rsidRPr="00D1225A" w:rsidRDefault="00067415" w:rsidP="00067415">
            <w:pPr>
              <w:pStyle w:val="acctmergecolhdg"/>
              <w:spacing w:line="240" w:lineRule="atLeast"/>
              <w:rPr>
                <w:rFonts w:ascii="CordiaUPC" w:hAnsi="CordiaUPC" w:cs="CordiaUPC"/>
                <w:b w:val="0"/>
                <w:bCs/>
                <w:color w:val="000000"/>
                <w:sz w:val="26"/>
                <w:szCs w:val="26"/>
              </w:rPr>
            </w:pPr>
            <w:r w:rsidRPr="00D1225A">
              <w:rPr>
                <w:rFonts w:ascii="CordiaUPC" w:hAnsi="CordiaUPC" w:cs="CordiaUPC" w:hint="cs"/>
                <w:b w:val="0"/>
                <w:bCs/>
                <w:color w:val="000000"/>
                <w:sz w:val="26"/>
                <w:szCs w:val="26"/>
              </w:rPr>
              <w:t>1</w:t>
            </w:r>
            <w:r w:rsidR="00757B25">
              <w:rPr>
                <w:rFonts w:ascii="CordiaUPC" w:hAnsi="CordiaUPC" w:cs="CordiaUPC"/>
                <w:b w:val="0"/>
                <w:bCs/>
                <w:color w:val="000000"/>
                <w:sz w:val="26"/>
                <w:szCs w:val="26"/>
              </w:rPr>
              <w:t>4</w:t>
            </w:r>
          </w:p>
        </w:tc>
        <w:tc>
          <w:tcPr>
            <w:tcW w:w="252" w:type="dxa"/>
            <w:shd w:val="clear" w:color="auto" w:fill="auto"/>
            <w:vAlign w:val="center"/>
          </w:tcPr>
          <w:p w14:paraId="48D720EA" w14:textId="77777777" w:rsidR="00067415" w:rsidRPr="00D1225A" w:rsidRDefault="00067415"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001686E1" w14:textId="77777777" w:rsidR="00067415" w:rsidRPr="00D1225A" w:rsidRDefault="00067415" w:rsidP="00067415">
            <w:pPr>
              <w:pStyle w:val="acctmergecolhdg"/>
              <w:spacing w:line="240" w:lineRule="atLeast"/>
              <w:jc w:val="left"/>
              <w:rPr>
                <w:rFonts w:ascii="CordiaUPC" w:hAnsi="CordiaUPC" w:cs="CordiaUPC"/>
                <w:b w:val="0"/>
                <w:bCs/>
                <w:color w:val="000000"/>
                <w:sz w:val="26"/>
                <w:szCs w:val="26"/>
              </w:rPr>
            </w:pPr>
            <w:r w:rsidRPr="00D1225A">
              <w:rPr>
                <w:rFonts w:ascii="CordiaUPC" w:hAnsi="CordiaUPC" w:cs="CordiaUPC" w:hint="cs"/>
                <w:b w:val="0"/>
                <w:bCs/>
                <w:color w:val="000000"/>
                <w:sz w:val="26"/>
                <w:szCs w:val="26"/>
              </w:rPr>
              <w:t>Financial position and results of operations classified by domestic and foreign business</w:t>
            </w:r>
          </w:p>
        </w:tc>
      </w:tr>
      <w:tr w:rsidR="00067415" w:rsidRPr="00597C1B" w14:paraId="3E201DBE" w14:textId="77777777" w:rsidTr="004D18FF">
        <w:tc>
          <w:tcPr>
            <w:tcW w:w="933" w:type="dxa"/>
            <w:shd w:val="clear" w:color="auto" w:fill="auto"/>
            <w:vAlign w:val="bottom"/>
          </w:tcPr>
          <w:p w14:paraId="0C5CDA0D" w14:textId="28CFD8C3" w:rsidR="00067415" w:rsidRPr="00D1225A" w:rsidRDefault="00067415" w:rsidP="00067415">
            <w:pPr>
              <w:pStyle w:val="acctmergecolhdg"/>
              <w:spacing w:line="240" w:lineRule="atLeast"/>
              <w:rPr>
                <w:rFonts w:ascii="CordiaUPC" w:hAnsi="CordiaUPC" w:cs="CordiaUPC"/>
                <w:b w:val="0"/>
                <w:bCs/>
                <w:color w:val="000000"/>
                <w:sz w:val="26"/>
                <w:szCs w:val="26"/>
              </w:rPr>
            </w:pPr>
            <w:r w:rsidRPr="00D1225A">
              <w:rPr>
                <w:rFonts w:ascii="CordiaUPC" w:hAnsi="CordiaUPC" w:cs="CordiaUPC" w:hint="cs"/>
                <w:b w:val="0"/>
                <w:bCs/>
                <w:color w:val="000000"/>
                <w:sz w:val="26"/>
                <w:szCs w:val="26"/>
              </w:rPr>
              <w:t>1</w:t>
            </w:r>
            <w:r w:rsidR="00757B25">
              <w:rPr>
                <w:rFonts w:ascii="CordiaUPC" w:hAnsi="CordiaUPC" w:cs="CordiaUPC"/>
                <w:b w:val="0"/>
                <w:bCs/>
                <w:color w:val="000000"/>
                <w:sz w:val="26"/>
                <w:szCs w:val="26"/>
              </w:rPr>
              <w:t>5</w:t>
            </w:r>
          </w:p>
        </w:tc>
        <w:tc>
          <w:tcPr>
            <w:tcW w:w="252" w:type="dxa"/>
            <w:shd w:val="clear" w:color="auto" w:fill="auto"/>
            <w:vAlign w:val="center"/>
          </w:tcPr>
          <w:p w14:paraId="6125ECE0" w14:textId="77777777" w:rsidR="00067415" w:rsidRPr="00D1225A" w:rsidRDefault="00067415"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tcPr>
          <w:p w14:paraId="06FD4A82" w14:textId="77777777" w:rsidR="00067415" w:rsidRPr="00D1225A" w:rsidRDefault="00067415" w:rsidP="00067415">
            <w:pPr>
              <w:pStyle w:val="acctmergecolhdg"/>
              <w:spacing w:line="240" w:lineRule="atLeast"/>
              <w:jc w:val="left"/>
              <w:rPr>
                <w:rFonts w:ascii="CordiaUPC" w:hAnsi="CordiaUPC" w:cs="CordiaUPC"/>
                <w:b w:val="0"/>
                <w:bCs/>
                <w:color w:val="000000"/>
                <w:sz w:val="26"/>
                <w:szCs w:val="26"/>
              </w:rPr>
            </w:pPr>
            <w:r w:rsidRPr="00D1225A">
              <w:rPr>
                <w:rFonts w:ascii="CordiaUPC" w:hAnsi="CordiaUPC" w:cs="CordiaUPC" w:hint="cs"/>
                <w:b w:val="0"/>
                <w:bCs/>
                <w:color w:val="000000"/>
                <w:sz w:val="26"/>
                <w:szCs w:val="26"/>
              </w:rPr>
              <w:t xml:space="preserve">Deferred tax and income tax </w:t>
            </w:r>
          </w:p>
        </w:tc>
      </w:tr>
      <w:tr w:rsidR="00067415" w:rsidRPr="00597C1B" w14:paraId="110F9FBB" w14:textId="77777777" w:rsidTr="004D18FF">
        <w:tc>
          <w:tcPr>
            <w:tcW w:w="933" w:type="dxa"/>
            <w:shd w:val="clear" w:color="auto" w:fill="auto"/>
            <w:vAlign w:val="bottom"/>
          </w:tcPr>
          <w:p w14:paraId="7121C48F" w14:textId="5906FD75" w:rsidR="00067415" w:rsidRPr="00D1225A" w:rsidRDefault="00067415" w:rsidP="00067415">
            <w:pPr>
              <w:pStyle w:val="acctmergecolhdg"/>
              <w:spacing w:line="240" w:lineRule="atLeast"/>
              <w:rPr>
                <w:rFonts w:ascii="CordiaUPC" w:hAnsi="CordiaUPC" w:cs="CordiaUPC"/>
                <w:b w:val="0"/>
                <w:bCs/>
                <w:color w:val="000000"/>
                <w:sz w:val="26"/>
                <w:szCs w:val="26"/>
              </w:rPr>
            </w:pPr>
            <w:r w:rsidRPr="00D1225A">
              <w:rPr>
                <w:rFonts w:ascii="CordiaUPC" w:hAnsi="CordiaUPC" w:cs="CordiaUPC" w:hint="cs"/>
                <w:b w:val="0"/>
                <w:bCs/>
                <w:color w:val="000000"/>
                <w:sz w:val="26"/>
                <w:szCs w:val="26"/>
              </w:rPr>
              <w:t>1</w:t>
            </w:r>
            <w:r w:rsidR="00757B25">
              <w:rPr>
                <w:rFonts w:ascii="CordiaUPC" w:hAnsi="CordiaUPC" w:cs="CordiaUPC"/>
                <w:b w:val="0"/>
                <w:bCs/>
                <w:color w:val="000000"/>
                <w:sz w:val="26"/>
                <w:szCs w:val="26"/>
              </w:rPr>
              <w:t>6</w:t>
            </w:r>
          </w:p>
        </w:tc>
        <w:tc>
          <w:tcPr>
            <w:tcW w:w="252" w:type="dxa"/>
            <w:shd w:val="clear" w:color="auto" w:fill="auto"/>
            <w:vAlign w:val="center"/>
          </w:tcPr>
          <w:p w14:paraId="377E872E" w14:textId="77777777" w:rsidR="00067415" w:rsidRPr="00D1225A" w:rsidRDefault="00067415"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0C14B27A" w14:textId="77777777" w:rsidR="00067415" w:rsidRPr="00D1225A" w:rsidRDefault="00067415" w:rsidP="00067415">
            <w:pPr>
              <w:pStyle w:val="acctmergecolhdg"/>
              <w:spacing w:line="240" w:lineRule="atLeast"/>
              <w:jc w:val="left"/>
              <w:rPr>
                <w:rFonts w:ascii="CordiaUPC" w:hAnsi="CordiaUPC" w:cs="CordiaUPC"/>
                <w:b w:val="0"/>
                <w:bCs/>
                <w:color w:val="000000"/>
                <w:sz w:val="26"/>
                <w:szCs w:val="26"/>
              </w:rPr>
            </w:pPr>
            <w:r w:rsidRPr="00D1225A">
              <w:rPr>
                <w:rFonts w:ascii="CordiaUPC" w:hAnsi="CordiaUPC" w:cs="CordiaUPC" w:hint="cs"/>
                <w:b w:val="0"/>
                <w:bCs/>
                <w:color w:val="000000"/>
                <w:sz w:val="26"/>
                <w:szCs w:val="26"/>
              </w:rPr>
              <w:t xml:space="preserve">Earnings per share </w:t>
            </w:r>
          </w:p>
        </w:tc>
      </w:tr>
      <w:tr w:rsidR="00B22BCD" w:rsidRPr="00597C1B" w14:paraId="006B995C" w14:textId="77777777" w:rsidTr="004D18FF">
        <w:tc>
          <w:tcPr>
            <w:tcW w:w="933" w:type="dxa"/>
            <w:shd w:val="clear" w:color="auto" w:fill="auto"/>
            <w:vAlign w:val="bottom"/>
          </w:tcPr>
          <w:p w14:paraId="1F6F7F42" w14:textId="4BCCAB6E" w:rsidR="00B22BCD" w:rsidRPr="00D1225A" w:rsidRDefault="00B22BCD" w:rsidP="00B22BCD">
            <w:pPr>
              <w:pStyle w:val="acctmergecolhdg"/>
              <w:spacing w:line="240" w:lineRule="atLeast"/>
              <w:rPr>
                <w:rFonts w:ascii="CordiaUPC" w:hAnsi="CordiaUPC" w:cs="CordiaUPC"/>
                <w:b w:val="0"/>
                <w:bCs/>
                <w:color w:val="000000"/>
                <w:sz w:val="26"/>
                <w:szCs w:val="26"/>
              </w:rPr>
            </w:pPr>
            <w:r w:rsidRPr="00D1225A">
              <w:rPr>
                <w:rFonts w:ascii="CordiaUPC" w:hAnsi="CordiaUPC" w:cs="CordiaUPC" w:hint="cs"/>
                <w:b w:val="0"/>
                <w:bCs/>
                <w:color w:val="000000"/>
                <w:sz w:val="26"/>
                <w:szCs w:val="26"/>
              </w:rPr>
              <w:t>1</w:t>
            </w:r>
            <w:r w:rsidR="00757B25">
              <w:rPr>
                <w:rFonts w:ascii="CordiaUPC" w:hAnsi="CordiaUPC" w:cs="CordiaUPC"/>
                <w:b w:val="0"/>
                <w:bCs/>
                <w:color w:val="000000"/>
                <w:sz w:val="26"/>
                <w:szCs w:val="26"/>
              </w:rPr>
              <w:t>7</w:t>
            </w:r>
          </w:p>
        </w:tc>
        <w:tc>
          <w:tcPr>
            <w:tcW w:w="252" w:type="dxa"/>
            <w:shd w:val="clear" w:color="auto" w:fill="auto"/>
            <w:vAlign w:val="center"/>
          </w:tcPr>
          <w:p w14:paraId="1371D4E8" w14:textId="77777777" w:rsidR="00B22BCD" w:rsidRPr="00D1225A" w:rsidRDefault="00B22BCD"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1101782A" w14:textId="77777777" w:rsidR="00B22BCD" w:rsidRPr="00D1225A" w:rsidRDefault="00B22BCD" w:rsidP="00067415">
            <w:pPr>
              <w:pStyle w:val="acctmergecolhdg"/>
              <w:spacing w:line="240" w:lineRule="atLeast"/>
              <w:jc w:val="left"/>
              <w:rPr>
                <w:rFonts w:ascii="CordiaUPC" w:hAnsi="CordiaUPC" w:cs="CordiaUPC"/>
                <w:b w:val="0"/>
                <w:bCs/>
                <w:color w:val="000000"/>
                <w:sz w:val="26"/>
                <w:szCs w:val="26"/>
                <w:lang w:val="en-US" w:bidi="th-TH"/>
              </w:rPr>
            </w:pPr>
            <w:r w:rsidRPr="00D1225A">
              <w:rPr>
                <w:rFonts w:ascii="CordiaUPC" w:hAnsi="CordiaUPC" w:cs="CordiaUPC" w:hint="cs"/>
                <w:b w:val="0"/>
                <w:bCs/>
                <w:color w:val="000000"/>
                <w:sz w:val="26"/>
                <w:szCs w:val="26"/>
              </w:rPr>
              <w:t>Appropriation</w:t>
            </w:r>
            <w:r w:rsidRPr="00D1225A">
              <w:rPr>
                <w:rFonts w:ascii="CordiaUPC" w:hAnsi="CordiaUPC" w:cs="CordiaUPC" w:hint="cs"/>
                <w:b w:val="0"/>
                <w:bCs/>
                <w:color w:val="000000"/>
                <w:sz w:val="26"/>
                <w:szCs w:val="26"/>
                <w:lang w:val="en-US" w:bidi="th-TH"/>
              </w:rPr>
              <w:t xml:space="preserve"> of profit and dividend payment</w:t>
            </w:r>
          </w:p>
        </w:tc>
      </w:tr>
      <w:tr w:rsidR="0000326A" w:rsidRPr="00597C1B" w14:paraId="76A33902" w14:textId="77777777" w:rsidTr="004D18FF">
        <w:tc>
          <w:tcPr>
            <w:tcW w:w="933" w:type="dxa"/>
            <w:shd w:val="clear" w:color="auto" w:fill="auto"/>
            <w:vAlign w:val="bottom"/>
          </w:tcPr>
          <w:p w14:paraId="00C92530" w14:textId="367BD0D4" w:rsidR="0000326A" w:rsidRPr="00D1225A" w:rsidRDefault="0000326A" w:rsidP="00067415">
            <w:pPr>
              <w:pStyle w:val="acctmergecolhdg"/>
              <w:spacing w:line="240" w:lineRule="atLeast"/>
              <w:rPr>
                <w:rFonts w:ascii="CordiaUPC" w:hAnsi="CordiaUPC" w:cs="CordiaUPC"/>
                <w:b w:val="0"/>
                <w:bCs/>
                <w:color w:val="000000"/>
                <w:sz w:val="26"/>
                <w:szCs w:val="26"/>
              </w:rPr>
            </w:pPr>
            <w:r w:rsidRPr="00D1225A">
              <w:rPr>
                <w:rFonts w:ascii="CordiaUPC" w:hAnsi="CordiaUPC" w:cs="CordiaUPC" w:hint="cs"/>
                <w:b w:val="0"/>
                <w:bCs/>
                <w:color w:val="000000"/>
                <w:sz w:val="26"/>
                <w:szCs w:val="26"/>
              </w:rPr>
              <w:t>1</w:t>
            </w:r>
            <w:r w:rsidR="00757B25">
              <w:rPr>
                <w:rFonts w:ascii="CordiaUPC" w:hAnsi="CordiaUPC" w:cs="CordiaUPC"/>
                <w:b w:val="0"/>
                <w:bCs/>
                <w:color w:val="000000"/>
                <w:sz w:val="26"/>
                <w:szCs w:val="26"/>
              </w:rPr>
              <w:t>8</w:t>
            </w:r>
          </w:p>
        </w:tc>
        <w:tc>
          <w:tcPr>
            <w:tcW w:w="252" w:type="dxa"/>
            <w:shd w:val="clear" w:color="auto" w:fill="auto"/>
            <w:vAlign w:val="center"/>
          </w:tcPr>
          <w:p w14:paraId="3FA44581" w14:textId="77777777" w:rsidR="0000326A" w:rsidRPr="00D1225A" w:rsidRDefault="0000326A"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1C0B4001" w14:textId="1A9282FE" w:rsidR="0000326A" w:rsidRPr="00D1225A" w:rsidRDefault="00A14805" w:rsidP="00067415">
            <w:pPr>
              <w:pStyle w:val="acctmergecolhdg"/>
              <w:spacing w:line="240" w:lineRule="atLeast"/>
              <w:jc w:val="left"/>
              <w:rPr>
                <w:rFonts w:ascii="CordiaUPC" w:hAnsi="CordiaUPC" w:cs="CordiaUPC"/>
                <w:b w:val="0"/>
                <w:bCs/>
                <w:color w:val="000000"/>
                <w:sz w:val="26"/>
                <w:szCs w:val="26"/>
                <w:lang w:val="en-US"/>
              </w:rPr>
            </w:pPr>
            <w:r w:rsidRPr="00D1225A">
              <w:rPr>
                <w:rFonts w:ascii="CordiaUPC" w:hAnsi="CordiaUPC" w:cs="CordiaUPC" w:hint="cs"/>
                <w:b w:val="0"/>
                <w:bCs/>
                <w:color w:val="000000"/>
                <w:sz w:val="26"/>
                <w:szCs w:val="26"/>
                <w:lang w:val="en-US"/>
              </w:rPr>
              <w:t xml:space="preserve">Share-based payments </w:t>
            </w:r>
            <w:r w:rsidR="006A2A99" w:rsidRPr="00D1225A">
              <w:rPr>
                <w:rFonts w:ascii="CordiaUPC" w:hAnsi="CordiaUPC" w:cs="CordiaUPC" w:hint="cs"/>
                <w:b w:val="0"/>
                <w:bCs/>
                <w:color w:val="000000"/>
                <w:sz w:val="26"/>
                <w:szCs w:val="26"/>
                <w:lang w:val="en-US"/>
              </w:rPr>
              <w:t>-</w:t>
            </w:r>
            <w:r w:rsidRPr="00D1225A">
              <w:rPr>
                <w:rFonts w:ascii="CordiaUPC" w:hAnsi="CordiaUPC" w:cs="CordiaUPC" w:hint="cs"/>
                <w:b w:val="0"/>
                <w:bCs/>
                <w:color w:val="000000"/>
                <w:sz w:val="26"/>
                <w:szCs w:val="26"/>
                <w:lang w:val="en-US"/>
              </w:rPr>
              <w:t xml:space="preserve"> </w:t>
            </w:r>
            <w:r w:rsidR="004C234A" w:rsidRPr="00D1225A">
              <w:rPr>
                <w:rFonts w:ascii="CordiaUPC" w:hAnsi="CordiaUPC" w:cs="CordiaUPC" w:hint="cs"/>
                <w:b w:val="0"/>
                <w:bCs/>
                <w:color w:val="000000"/>
                <w:sz w:val="26"/>
                <w:szCs w:val="26"/>
                <w:lang w:val="en-US"/>
              </w:rPr>
              <w:t>TMB Stock Retention Program</w:t>
            </w:r>
          </w:p>
        </w:tc>
      </w:tr>
      <w:tr w:rsidR="0000326A" w:rsidRPr="00597C1B" w14:paraId="0B2F9562" w14:textId="77777777" w:rsidTr="004D18FF">
        <w:tc>
          <w:tcPr>
            <w:tcW w:w="933" w:type="dxa"/>
            <w:shd w:val="clear" w:color="auto" w:fill="auto"/>
            <w:vAlign w:val="bottom"/>
          </w:tcPr>
          <w:p w14:paraId="6ECEE8FA" w14:textId="4F0E7020" w:rsidR="0000326A" w:rsidRPr="00D1225A" w:rsidRDefault="00757B25" w:rsidP="00067415">
            <w:pPr>
              <w:pStyle w:val="acctmergecolhdg"/>
              <w:spacing w:line="240" w:lineRule="atLeast"/>
              <w:rPr>
                <w:rFonts w:ascii="CordiaUPC" w:hAnsi="CordiaUPC" w:cs="CordiaUPC"/>
                <w:b w:val="0"/>
                <w:bCs/>
                <w:color w:val="000000"/>
                <w:sz w:val="26"/>
                <w:szCs w:val="26"/>
              </w:rPr>
            </w:pPr>
            <w:r>
              <w:rPr>
                <w:rFonts w:ascii="CordiaUPC" w:hAnsi="CordiaUPC" w:cs="CordiaUPC"/>
                <w:b w:val="0"/>
                <w:bCs/>
                <w:color w:val="000000"/>
                <w:sz w:val="26"/>
                <w:szCs w:val="26"/>
              </w:rPr>
              <w:t>19</w:t>
            </w:r>
          </w:p>
        </w:tc>
        <w:tc>
          <w:tcPr>
            <w:tcW w:w="252" w:type="dxa"/>
            <w:shd w:val="clear" w:color="auto" w:fill="auto"/>
            <w:vAlign w:val="center"/>
          </w:tcPr>
          <w:p w14:paraId="12CCA45A" w14:textId="77777777" w:rsidR="0000326A" w:rsidRPr="00D1225A" w:rsidRDefault="0000326A"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4FC9C8F7" w14:textId="34571B15" w:rsidR="0000326A" w:rsidRPr="00D1225A" w:rsidRDefault="00A14805" w:rsidP="00067415">
            <w:pPr>
              <w:pStyle w:val="acctmergecolhdg"/>
              <w:spacing w:line="240" w:lineRule="atLeast"/>
              <w:jc w:val="left"/>
              <w:rPr>
                <w:rFonts w:ascii="CordiaUPC" w:hAnsi="CordiaUPC" w:cs="CordiaUPC"/>
                <w:b w:val="0"/>
                <w:bCs/>
                <w:color w:val="000000"/>
                <w:sz w:val="26"/>
                <w:szCs w:val="26"/>
                <w:lang w:val="en-US"/>
              </w:rPr>
            </w:pPr>
            <w:r w:rsidRPr="00D1225A">
              <w:rPr>
                <w:rFonts w:ascii="CordiaUPC" w:hAnsi="CordiaUPC" w:cs="CordiaUPC" w:hint="cs"/>
                <w:b w:val="0"/>
                <w:bCs/>
                <w:color w:val="000000"/>
                <w:sz w:val="26"/>
                <w:szCs w:val="26"/>
                <w:lang w:val="en-US"/>
              </w:rPr>
              <w:t xml:space="preserve">Significant </w:t>
            </w:r>
            <w:r w:rsidR="00982AC9" w:rsidRPr="00D1225A">
              <w:rPr>
                <w:rFonts w:ascii="CordiaUPC" w:hAnsi="CordiaUPC" w:cs="CordiaUPC" w:hint="cs"/>
                <w:b w:val="0"/>
                <w:bCs/>
                <w:color w:val="000000"/>
                <w:sz w:val="26"/>
                <w:szCs w:val="26"/>
                <w:lang w:val="en-US"/>
              </w:rPr>
              <w:t>a</w:t>
            </w:r>
            <w:r w:rsidRPr="00D1225A">
              <w:rPr>
                <w:rFonts w:ascii="CordiaUPC" w:hAnsi="CordiaUPC" w:cs="CordiaUPC" w:hint="cs"/>
                <w:b w:val="0"/>
                <w:bCs/>
                <w:color w:val="000000"/>
                <w:sz w:val="26"/>
                <w:szCs w:val="26"/>
                <w:lang w:val="en-US"/>
              </w:rPr>
              <w:t>greement</w:t>
            </w:r>
          </w:p>
        </w:tc>
      </w:tr>
      <w:tr w:rsidR="00B22BCD" w:rsidRPr="00597C1B" w14:paraId="01054050" w14:textId="77777777" w:rsidTr="004D18FF">
        <w:tc>
          <w:tcPr>
            <w:tcW w:w="933" w:type="dxa"/>
            <w:shd w:val="clear" w:color="auto" w:fill="auto"/>
            <w:vAlign w:val="bottom"/>
          </w:tcPr>
          <w:p w14:paraId="3AE71771" w14:textId="5D4482C9" w:rsidR="00B22BCD" w:rsidRPr="00D1225A" w:rsidRDefault="0000326A" w:rsidP="00067415">
            <w:pPr>
              <w:pStyle w:val="acctmergecolhdg"/>
              <w:spacing w:line="240" w:lineRule="atLeast"/>
              <w:rPr>
                <w:rFonts w:ascii="CordiaUPC" w:hAnsi="CordiaUPC" w:cs="CordiaUPC"/>
                <w:b w:val="0"/>
                <w:bCs/>
                <w:color w:val="000000"/>
                <w:sz w:val="26"/>
                <w:szCs w:val="26"/>
              </w:rPr>
            </w:pPr>
            <w:r w:rsidRPr="00D1225A">
              <w:rPr>
                <w:rFonts w:ascii="CordiaUPC" w:hAnsi="CordiaUPC" w:cs="CordiaUPC" w:hint="cs"/>
                <w:b w:val="0"/>
                <w:bCs/>
                <w:color w:val="000000"/>
                <w:sz w:val="26"/>
                <w:szCs w:val="26"/>
              </w:rPr>
              <w:t>2</w:t>
            </w:r>
            <w:r w:rsidR="00757B25">
              <w:rPr>
                <w:rFonts w:ascii="CordiaUPC" w:hAnsi="CordiaUPC" w:cs="CordiaUPC"/>
                <w:b w:val="0"/>
                <w:bCs/>
                <w:color w:val="000000"/>
                <w:sz w:val="26"/>
                <w:szCs w:val="26"/>
              </w:rPr>
              <w:t>0</w:t>
            </w:r>
          </w:p>
        </w:tc>
        <w:tc>
          <w:tcPr>
            <w:tcW w:w="252" w:type="dxa"/>
            <w:shd w:val="clear" w:color="auto" w:fill="auto"/>
            <w:vAlign w:val="center"/>
          </w:tcPr>
          <w:p w14:paraId="4E7B2CA8" w14:textId="77777777" w:rsidR="00B22BCD" w:rsidRPr="00D1225A" w:rsidRDefault="00B22BCD" w:rsidP="00067415">
            <w:pPr>
              <w:pStyle w:val="acctmergecolhdg"/>
              <w:snapToGrid w:val="0"/>
              <w:spacing w:line="240" w:lineRule="atLeast"/>
              <w:jc w:val="left"/>
              <w:rPr>
                <w:rFonts w:ascii="CordiaUPC" w:hAnsi="CordiaUPC" w:cs="CordiaUPC"/>
                <w:b w:val="0"/>
                <w:bCs/>
                <w:color w:val="000000"/>
                <w:sz w:val="26"/>
                <w:szCs w:val="26"/>
              </w:rPr>
            </w:pPr>
          </w:p>
        </w:tc>
        <w:tc>
          <w:tcPr>
            <w:tcW w:w="8283" w:type="dxa"/>
            <w:shd w:val="clear" w:color="auto" w:fill="auto"/>
            <w:vAlign w:val="center"/>
          </w:tcPr>
          <w:p w14:paraId="666D0FD5" w14:textId="24E38932" w:rsidR="00B22BCD" w:rsidRPr="00D1225A" w:rsidRDefault="006A2A99" w:rsidP="00067415">
            <w:pPr>
              <w:pStyle w:val="acctmergecolhdg"/>
              <w:spacing w:line="240" w:lineRule="atLeast"/>
              <w:jc w:val="left"/>
              <w:rPr>
                <w:rFonts w:ascii="CordiaUPC" w:hAnsi="CordiaUPC" w:cs="CordiaUPC"/>
                <w:b w:val="0"/>
                <w:bCs/>
                <w:color w:val="000000"/>
                <w:sz w:val="26"/>
                <w:szCs w:val="26"/>
                <w:cs/>
                <w:lang w:val="en-US" w:bidi="th-TH"/>
              </w:rPr>
            </w:pPr>
            <w:r w:rsidRPr="00D1225A">
              <w:rPr>
                <w:rFonts w:ascii="CordiaUPC" w:hAnsi="CordiaUPC" w:cs="CordiaUPC" w:hint="cs"/>
                <w:b w:val="0"/>
                <w:bCs/>
                <w:color w:val="000000"/>
                <w:sz w:val="26"/>
                <w:szCs w:val="26"/>
                <w:lang w:val="en-US"/>
              </w:rPr>
              <w:t>I</w:t>
            </w:r>
            <w:r w:rsidR="00FE1B7C" w:rsidRPr="00D1225A">
              <w:rPr>
                <w:rFonts w:ascii="CordiaUPC" w:hAnsi="CordiaUPC" w:cs="CordiaUPC" w:hint="cs"/>
                <w:b w:val="0"/>
                <w:bCs/>
                <w:color w:val="000000"/>
                <w:sz w:val="26"/>
                <w:szCs w:val="26"/>
                <w:lang w:val="en-US"/>
              </w:rPr>
              <w:t>mpact of C</w:t>
            </w:r>
            <w:r w:rsidR="009B158D" w:rsidRPr="00D1225A">
              <w:rPr>
                <w:rFonts w:ascii="CordiaUPC" w:hAnsi="CordiaUPC" w:cs="CordiaUPC" w:hint="cs"/>
                <w:b w:val="0"/>
                <w:bCs/>
                <w:color w:val="000000"/>
                <w:sz w:val="26"/>
                <w:szCs w:val="26"/>
                <w:lang w:val="en-US"/>
              </w:rPr>
              <w:t>OVID</w:t>
            </w:r>
            <w:r w:rsidR="00FE1B7C" w:rsidRPr="00D1225A">
              <w:rPr>
                <w:rFonts w:ascii="CordiaUPC" w:hAnsi="CordiaUPC" w:cs="CordiaUPC" w:hint="cs"/>
                <w:b w:val="0"/>
                <w:bCs/>
                <w:color w:val="000000"/>
                <w:sz w:val="26"/>
                <w:szCs w:val="26"/>
                <w:lang w:val="en-US"/>
              </w:rPr>
              <w:t xml:space="preserve">-19 </w:t>
            </w:r>
            <w:r w:rsidRPr="00D1225A">
              <w:rPr>
                <w:rFonts w:ascii="CordiaUPC" w:hAnsi="CordiaUPC" w:cs="CordiaUPC" w:hint="cs"/>
                <w:b w:val="0"/>
                <w:bCs/>
                <w:color w:val="000000"/>
                <w:sz w:val="26"/>
                <w:szCs w:val="26"/>
                <w:lang w:val="en-US"/>
              </w:rPr>
              <w:t xml:space="preserve"> </w:t>
            </w:r>
          </w:p>
        </w:tc>
      </w:tr>
      <w:tr w:rsidR="006C12B7" w:rsidRPr="00597C1B" w14:paraId="3FC8647B" w14:textId="77777777" w:rsidTr="004D18FF">
        <w:tc>
          <w:tcPr>
            <w:tcW w:w="933" w:type="dxa"/>
            <w:shd w:val="clear" w:color="auto" w:fill="auto"/>
            <w:vAlign w:val="bottom"/>
          </w:tcPr>
          <w:p w14:paraId="4181000C" w14:textId="75F31504" w:rsidR="006C12B7" w:rsidRPr="00B22BCD" w:rsidRDefault="006C12B7" w:rsidP="006C12B7">
            <w:pPr>
              <w:pStyle w:val="acctmergecolhdg"/>
              <w:spacing w:line="240" w:lineRule="atLeast"/>
              <w:rPr>
                <w:rFonts w:cstheme="minorBidi"/>
                <w:b w:val="0"/>
                <w:bCs/>
                <w:color w:val="000000"/>
                <w:szCs w:val="28"/>
                <w:lang w:val="en-US" w:bidi="th-TH"/>
              </w:rPr>
            </w:pPr>
            <w:r>
              <w:rPr>
                <w:rFonts w:ascii="CordiaUPC" w:hAnsi="CordiaUPC" w:cs="CordiaUPC"/>
                <w:b w:val="0"/>
                <w:bCs/>
                <w:color w:val="000000"/>
                <w:sz w:val="26"/>
                <w:szCs w:val="26"/>
              </w:rPr>
              <w:t>21</w:t>
            </w:r>
          </w:p>
        </w:tc>
        <w:tc>
          <w:tcPr>
            <w:tcW w:w="252" w:type="dxa"/>
            <w:shd w:val="clear" w:color="auto" w:fill="auto"/>
            <w:vAlign w:val="center"/>
          </w:tcPr>
          <w:p w14:paraId="0CEBB50A" w14:textId="77777777" w:rsidR="006C12B7" w:rsidRPr="00597C1B" w:rsidRDefault="006C12B7" w:rsidP="006C12B7">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498CF60E" w14:textId="276BD2E1" w:rsidR="006C12B7" w:rsidRPr="005E6630" w:rsidRDefault="006C12B7" w:rsidP="006C12B7">
            <w:pPr>
              <w:pStyle w:val="acctmergecolhdg"/>
              <w:spacing w:line="240" w:lineRule="atLeast"/>
              <w:ind w:left="255" w:hanging="270"/>
              <w:jc w:val="left"/>
              <w:rPr>
                <w:rFonts w:cs="Times New Roman"/>
                <w:b w:val="0"/>
                <w:bCs/>
                <w:szCs w:val="22"/>
                <w:lang w:val="en-US" w:bidi="th-TH"/>
              </w:rPr>
            </w:pPr>
            <w:r>
              <w:rPr>
                <w:rFonts w:ascii="CordiaUPC" w:hAnsi="CordiaUPC" w:cs="CordiaUPC"/>
                <w:b w:val="0"/>
                <w:bCs/>
                <w:color w:val="000000"/>
                <w:sz w:val="26"/>
                <w:szCs w:val="26"/>
                <w:lang w:val="en-US"/>
              </w:rPr>
              <w:t>Events after the reporting period</w:t>
            </w:r>
          </w:p>
        </w:tc>
      </w:tr>
      <w:tr w:rsidR="006C12B7" w:rsidRPr="00597C1B" w14:paraId="59894E7E" w14:textId="77777777" w:rsidTr="004D18FF">
        <w:tc>
          <w:tcPr>
            <w:tcW w:w="933" w:type="dxa"/>
            <w:shd w:val="clear" w:color="auto" w:fill="auto"/>
            <w:vAlign w:val="bottom"/>
          </w:tcPr>
          <w:p w14:paraId="05C3A405" w14:textId="77777777" w:rsidR="006C12B7" w:rsidRPr="00597C1B" w:rsidRDefault="006C12B7" w:rsidP="006C12B7">
            <w:pPr>
              <w:pStyle w:val="acctmergecolhdg"/>
              <w:spacing w:line="240" w:lineRule="atLeast"/>
              <w:rPr>
                <w:rFonts w:cs="Times New Roman"/>
                <w:b w:val="0"/>
                <w:bCs/>
                <w:color w:val="000000"/>
                <w:szCs w:val="22"/>
              </w:rPr>
            </w:pPr>
          </w:p>
        </w:tc>
        <w:tc>
          <w:tcPr>
            <w:tcW w:w="252" w:type="dxa"/>
            <w:shd w:val="clear" w:color="auto" w:fill="auto"/>
            <w:vAlign w:val="center"/>
          </w:tcPr>
          <w:p w14:paraId="3D78056B" w14:textId="77777777" w:rsidR="006C12B7" w:rsidRPr="00597C1B" w:rsidRDefault="006C12B7" w:rsidP="006C12B7">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4074BD27" w14:textId="77777777" w:rsidR="006C12B7" w:rsidRPr="00597C1B" w:rsidRDefault="006C12B7" w:rsidP="006C12B7">
            <w:pPr>
              <w:pStyle w:val="acctmergecolhdg"/>
              <w:spacing w:line="240" w:lineRule="atLeast"/>
              <w:jc w:val="left"/>
              <w:rPr>
                <w:rFonts w:cs="Times New Roman"/>
                <w:b w:val="0"/>
                <w:bCs/>
                <w:color w:val="000000"/>
                <w:szCs w:val="22"/>
              </w:rPr>
            </w:pPr>
          </w:p>
        </w:tc>
      </w:tr>
      <w:tr w:rsidR="006C12B7" w:rsidRPr="00597C1B" w14:paraId="3B68EAB5" w14:textId="77777777" w:rsidTr="004D18FF">
        <w:tc>
          <w:tcPr>
            <w:tcW w:w="933" w:type="dxa"/>
            <w:shd w:val="clear" w:color="auto" w:fill="auto"/>
            <w:vAlign w:val="bottom"/>
          </w:tcPr>
          <w:p w14:paraId="03952300" w14:textId="77777777" w:rsidR="006C12B7" w:rsidRDefault="006C12B7" w:rsidP="006C12B7">
            <w:pPr>
              <w:pStyle w:val="acctmergecolhdg"/>
              <w:spacing w:line="240" w:lineRule="atLeast"/>
              <w:rPr>
                <w:rFonts w:cs="Times New Roman"/>
                <w:b w:val="0"/>
                <w:bCs/>
                <w:color w:val="000000"/>
                <w:szCs w:val="22"/>
              </w:rPr>
            </w:pPr>
          </w:p>
        </w:tc>
        <w:tc>
          <w:tcPr>
            <w:tcW w:w="252" w:type="dxa"/>
            <w:shd w:val="clear" w:color="auto" w:fill="auto"/>
            <w:vAlign w:val="center"/>
          </w:tcPr>
          <w:p w14:paraId="0B6C67B5" w14:textId="77777777" w:rsidR="006C12B7" w:rsidRPr="00597C1B" w:rsidRDefault="006C12B7" w:rsidP="006C12B7">
            <w:pPr>
              <w:pStyle w:val="acctmergecolhdg"/>
              <w:snapToGrid w:val="0"/>
              <w:spacing w:line="240" w:lineRule="atLeast"/>
              <w:jc w:val="left"/>
              <w:rPr>
                <w:rFonts w:cs="Times New Roman"/>
                <w:b w:val="0"/>
                <w:bCs/>
                <w:color w:val="000000"/>
                <w:szCs w:val="22"/>
              </w:rPr>
            </w:pPr>
          </w:p>
        </w:tc>
        <w:tc>
          <w:tcPr>
            <w:tcW w:w="8283" w:type="dxa"/>
            <w:shd w:val="clear" w:color="auto" w:fill="auto"/>
            <w:vAlign w:val="center"/>
          </w:tcPr>
          <w:p w14:paraId="58D340C7" w14:textId="77777777" w:rsidR="006C12B7" w:rsidRPr="00597C1B" w:rsidRDefault="006C12B7" w:rsidP="006C12B7">
            <w:pPr>
              <w:pStyle w:val="acctmergecolhdg"/>
              <w:spacing w:line="240" w:lineRule="atLeast"/>
              <w:jc w:val="left"/>
              <w:rPr>
                <w:b w:val="0"/>
                <w:bCs/>
              </w:rPr>
            </w:pPr>
          </w:p>
        </w:tc>
      </w:tr>
    </w:tbl>
    <w:p w14:paraId="42875E60" w14:textId="77777777" w:rsidR="00352CA3" w:rsidRDefault="00352CA3" w:rsidP="00037103">
      <w:pPr>
        <w:rPr>
          <w:rFonts w:cs="Times New Roman"/>
          <w:lang w:val="en-US"/>
        </w:rPr>
      </w:pPr>
    </w:p>
    <w:p w14:paraId="4E505064" w14:textId="77777777" w:rsidR="00352CA3" w:rsidRPr="00352CA3" w:rsidRDefault="00352CA3" w:rsidP="00352CA3">
      <w:pPr>
        <w:rPr>
          <w:lang w:val="en-US"/>
        </w:rPr>
      </w:pPr>
    </w:p>
    <w:bookmarkEnd w:id="0"/>
    <w:p w14:paraId="1131ED58" w14:textId="77777777" w:rsidR="00352CA3" w:rsidRPr="00352CA3" w:rsidRDefault="00352CA3" w:rsidP="00352CA3">
      <w:pPr>
        <w:rPr>
          <w:lang w:val="en-US"/>
        </w:rPr>
      </w:pPr>
    </w:p>
    <w:p w14:paraId="7B1B6ACE" w14:textId="77777777" w:rsidR="00352CA3" w:rsidRPr="00352CA3" w:rsidRDefault="00352CA3" w:rsidP="00352CA3">
      <w:pPr>
        <w:rPr>
          <w:lang w:val="en-US"/>
        </w:rPr>
      </w:pPr>
    </w:p>
    <w:p w14:paraId="6DCF29BF" w14:textId="77777777" w:rsidR="00352CA3" w:rsidRPr="00352CA3" w:rsidRDefault="00352CA3" w:rsidP="00352CA3">
      <w:pPr>
        <w:rPr>
          <w:lang w:val="en-US"/>
        </w:rPr>
      </w:pPr>
    </w:p>
    <w:p w14:paraId="64334458" w14:textId="77777777" w:rsidR="00352CA3" w:rsidRPr="00352CA3" w:rsidRDefault="00352CA3" w:rsidP="00352CA3">
      <w:pPr>
        <w:rPr>
          <w:lang w:val="en-US"/>
        </w:rPr>
      </w:pPr>
    </w:p>
    <w:p w14:paraId="177625CE" w14:textId="77777777" w:rsidR="00352CA3" w:rsidRPr="00352CA3" w:rsidRDefault="00352CA3" w:rsidP="00352CA3">
      <w:pPr>
        <w:rPr>
          <w:lang w:val="en-US"/>
        </w:rPr>
      </w:pPr>
    </w:p>
    <w:p w14:paraId="360553B0" w14:textId="77777777" w:rsidR="00352CA3" w:rsidRPr="00352CA3" w:rsidRDefault="00352CA3" w:rsidP="00352CA3">
      <w:pPr>
        <w:rPr>
          <w:lang w:val="en-US"/>
        </w:rPr>
      </w:pPr>
    </w:p>
    <w:p w14:paraId="0CFA0AA3" w14:textId="77777777" w:rsidR="00352CA3" w:rsidRPr="00352CA3" w:rsidRDefault="00352CA3" w:rsidP="00352CA3">
      <w:pPr>
        <w:rPr>
          <w:lang w:val="en-US"/>
        </w:rPr>
      </w:pPr>
    </w:p>
    <w:p w14:paraId="3AB5EADC" w14:textId="77777777" w:rsidR="00352CA3" w:rsidRPr="00037103" w:rsidRDefault="00352CA3" w:rsidP="00037103">
      <w:pPr>
        <w:rPr>
          <w:lang w:val="en-US"/>
        </w:rPr>
      </w:pPr>
    </w:p>
    <w:p w14:paraId="44E46C14" w14:textId="77777777" w:rsidR="00352CA3" w:rsidRDefault="00352CA3" w:rsidP="00037103">
      <w:pPr>
        <w:rPr>
          <w:rFonts w:cs="Times New Roman"/>
          <w:lang w:val="en-US"/>
        </w:rPr>
      </w:pPr>
    </w:p>
    <w:p w14:paraId="4301087B" w14:textId="6FFFD6E8" w:rsidR="004C33A5" w:rsidRPr="000325B3" w:rsidRDefault="00644F7B" w:rsidP="000D76D5">
      <w:pPr>
        <w:ind w:left="540"/>
        <w:rPr>
          <w:rFonts w:ascii="CordiaUPC" w:hAnsi="CordiaUPC" w:cs="CordiaUPC"/>
          <w:sz w:val="26"/>
          <w:szCs w:val="26"/>
        </w:rPr>
      </w:pPr>
      <w:r w:rsidRPr="00352CA3">
        <w:rPr>
          <w:lang w:val="en-US"/>
        </w:rPr>
        <w:br w:type="page"/>
      </w:r>
      <w:r w:rsidR="004C33A5" w:rsidRPr="000325B3">
        <w:rPr>
          <w:rFonts w:ascii="CordiaUPC" w:hAnsi="CordiaUPC" w:cs="CordiaUPC" w:hint="cs"/>
          <w:sz w:val="26"/>
          <w:szCs w:val="26"/>
          <w:lang w:val="en-US"/>
        </w:rPr>
        <w:lastRenderedPageBreak/>
        <w:t xml:space="preserve">These </w:t>
      </w:r>
      <w:r w:rsidR="00331298" w:rsidRPr="000325B3">
        <w:rPr>
          <w:rFonts w:ascii="CordiaUPC" w:hAnsi="CordiaUPC" w:cs="CordiaUPC" w:hint="cs"/>
          <w:sz w:val="26"/>
          <w:szCs w:val="26"/>
          <w:lang w:val="en-US"/>
        </w:rPr>
        <w:t>note</w:t>
      </w:r>
      <w:r w:rsidR="004C33A5" w:rsidRPr="000325B3">
        <w:rPr>
          <w:rFonts w:ascii="CordiaUPC" w:hAnsi="CordiaUPC" w:cs="CordiaUPC" w:hint="cs"/>
          <w:sz w:val="26"/>
          <w:szCs w:val="26"/>
          <w:lang w:val="en-US"/>
        </w:rPr>
        <w:t>s form an integral part of the</w:t>
      </w:r>
      <w:r w:rsidR="00842DD5" w:rsidRPr="000325B3">
        <w:rPr>
          <w:rFonts w:ascii="CordiaUPC" w:hAnsi="CordiaUPC" w:cs="CordiaUPC" w:hint="cs"/>
          <w:sz w:val="26"/>
          <w:szCs w:val="26"/>
          <w:lang w:val="en-US" w:bidi="th-TH"/>
        </w:rPr>
        <w:t xml:space="preserve"> </w:t>
      </w:r>
      <w:r w:rsidR="00C739B6" w:rsidRPr="000325B3">
        <w:rPr>
          <w:rFonts w:ascii="CordiaUPC" w:hAnsi="CordiaUPC" w:cs="CordiaUPC" w:hint="cs"/>
          <w:color w:val="000000"/>
          <w:sz w:val="26"/>
          <w:szCs w:val="26"/>
        </w:rPr>
        <w:t xml:space="preserve">interim </w:t>
      </w:r>
      <w:r w:rsidR="004C33A5" w:rsidRPr="000325B3">
        <w:rPr>
          <w:rFonts w:ascii="CordiaUPC" w:hAnsi="CordiaUPC" w:cs="CordiaUPC" w:hint="cs"/>
          <w:sz w:val="26"/>
          <w:szCs w:val="26"/>
          <w:lang w:val="en-US"/>
        </w:rPr>
        <w:t>financial statements.</w:t>
      </w:r>
    </w:p>
    <w:p w14:paraId="19AF31A6" w14:textId="77777777" w:rsidR="000F02A4" w:rsidRPr="00530EEB" w:rsidRDefault="000F02A4" w:rsidP="005748C7">
      <w:pPr>
        <w:spacing w:line="240" w:lineRule="atLeast"/>
        <w:ind w:left="540" w:right="-28"/>
        <w:jc w:val="thaiDistribute"/>
        <w:rPr>
          <w:rFonts w:ascii="CordiaUPC" w:hAnsi="CordiaUPC" w:cs="CordiaUPC"/>
          <w:szCs w:val="22"/>
        </w:rPr>
      </w:pPr>
    </w:p>
    <w:p w14:paraId="71107469" w14:textId="5908E575" w:rsidR="009E549C" w:rsidRPr="000325B3" w:rsidRDefault="0078376E" w:rsidP="005748C7">
      <w:pPr>
        <w:spacing w:line="240" w:lineRule="atLeast"/>
        <w:ind w:left="540" w:right="-28"/>
        <w:jc w:val="thaiDistribute"/>
        <w:rPr>
          <w:rFonts w:ascii="CordiaUPC" w:hAnsi="CordiaUPC" w:cs="CordiaUPC"/>
          <w:sz w:val="26"/>
          <w:szCs w:val="26"/>
          <w:cs/>
          <w:lang w:val="en-US"/>
        </w:rPr>
      </w:pPr>
      <w:r w:rsidRPr="000325B3">
        <w:rPr>
          <w:rFonts w:ascii="CordiaUPC" w:hAnsi="CordiaUPC" w:cs="CordiaUPC" w:hint="cs"/>
          <w:sz w:val="26"/>
          <w:szCs w:val="26"/>
        </w:rPr>
        <w:t xml:space="preserve">The </w:t>
      </w:r>
      <w:r w:rsidR="00C739B6" w:rsidRPr="000325B3">
        <w:rPr>
          <w:rFonts w:ascii="CordiaUPC" w:hAnsi="CordiaUPC" w:cs="CordiaUPC" w:hint="cs"/>
          <w:color w:val="000000"/>
          <w:sz w:val="26"/>
          <w:szCs w:val="26"/>
        </w:rPr>
        <w:t xml:space="preserve">interim </w:t>
      </w:r>
      <w:r w:rsidR="00CB2F1B" w:rsidRPr="000325B3">
        <w:rPr>
          <w:rFonts w:ascii="CordiaUPC" w:hAnsi="CordiaUPC" w:cs="CordiaUPC" w:hint="cs"/>
          <w:sz w:val="26"/>
          <w:szCs w:val="26"/>
        </w:rPr>
        <w:t>financial statements issued for Thai statutory and regulatory reporting purposes are</w:t>
      </w:r>
      <w:r w:rsidR="00B2619F" w:rsidRPr="000325B3">
        <w:rPr>
          <w:rFonts w:ascii="CordiaUPC" w:hAnsi="CordiaUPC" w:cs="CordiaUPC" w:hint="cs"/>
          <w:sz w:val="26"/>
          <w:szCs w:val="26"/>
        </w:rPr>
        <w:t xml:space="preserve"> </w:t>
      </w:r>
      <w:r w:rsidR="00CB2F1B" w:rsidRPr="000325B3">
        <w:rPr>
          <w:rFonts w:ascii="CordiaUPC" w:hAnsi="CordiaUPC" w:cs="CordiaUPC" w:hint="cs"/>
          <w:sz w:val="26"/>
          <w:szCs w:val="26"/>
        </w:rPr>
        <w:t>prepared in the Thai language. These English language financial statements have been prepared from</w:t>
      </w:r>
      <w:r w:rsidR="00B2619F" w:rsidRPr="000325B3">
        <w:rPr>
          <w:rFonts w:ascii="CordiaUPC" w:hAnsi="CordiaUPC" w:cs="CordiaUPC" w:hint="cs"/>
          <w:sz w:val="26"/>
          <w:szCs w:val="26"/>
        </w:rPr>
        <w:t xml:space="preserve"> </w:t>
      </w:r>
      <w:r w:rsidR="00CB2F1B" w:rsidRPr="000325B3">
        <w:rPr>
          <w:rFonts w:ascii="CordiaUPC" w:hAnsi="CordiaUPC" w:cs="CordiaUPC" w:hint="cs"/>
          <w:sz w:val="26"/>
          <w:szCs w:val="26"/>
        </w:rPr>
        <w:t xml:space="preserve">the Thai language statutory financial </w:t>
      </w:r>
      <w:proofErr w:type="gramStart"/>
      <w:r w:rsidR="00CB2F1B" w:rsidRPr="000325B3">
        <w:rPr>
          <w:rFonts w:ascii="CordiaUPC" w:hAnsi="CordiaUPC" w:cs="CordiaUPC" w:hint="cs"/>
          <w:sz w:val="26"/>
          <w:szCs w:val="26"/>
        </w:rPr>
        <w:t>statements,</w:t>
      </w:r>
      <w:r w:rsidR="005626BD" w:rsidRPr="000325B3">
        <w:rPr>
          <w:rFonts w:ascii="CordiaUPC" w:hAnsi="CordiaUPC" w:cs="CordiaUPC" w:hint="cs"/>
          <w:sz w:val="26"/>
          <w:szCs w:val="26"/>
          <w:cs/>
          <w:lang w:bidi="th-TH"/>
        </w:rPr>
        <w:t xml:space="preserve"> </w:t>
      </w:r>
      <w:r w:rsidR="00CB2F1B" w:rsidRPr="000325B3">
        <w:rPr>
          <w:rFonts w:ascii="CordiaUPC" w:hAnsi="CordiaUPC" w:cs="CordiaUPC" w:hint="cs"/>
          <w:sz w:val="26"/>
          <w:szCs w:val="26"/>
        </w:rPr>
        <w:t>and</w:t>
      </w:r>
      <w:proofErr w:type="gramEnd"/>
      <w:r w:rsidR="00CB2F1B" w:rsidRPr="000325B3">
        <w:rPr>
          <w:rFonts w:ascii="CordiaUPC" w:hAnsi="CordiaUPC" w:cs="CordiaUPC" w:hint="cs"/>
          <w:sz w:val="26"/>
          <w:szCs w:val="26"/>
        </w:rPr>
        <w:t xml:space="preserve"> were approved and authorised for issue by the </w:t>
      </w:r>
      <w:r w:rsidR="00891025" w:rsidRPr="000325B3">
        <w:rPr>
          <w:rFonts w:ascii="CordiaUPC" w:hAnsi="CordiaUPC" w:cs="CordiaUPC" w:hint="cs"/>
          <w:sz w:val="26"/>
          <w:szCs w:val="26"/>
          <w:lang w:bidi="th-TH"/>
        </w:rPr>
        <w:t>Audit Committee</w:t>
      </w:r>
      <w:r w:rsidR="00CB2F1B" w:rsidRPr="000325B3">
        <w:rPr>
          <w:rFonts w:ascii="CordiaUPC" w:hAnsi="CordiaUPC" w:cs="CordiaUPC" w:hint="cs"/>
          <w:sz w:val="26"/>
          <w:szCs w:val="26"/>
        </w:rPr>
        <w:t xml:space="preserve"> on</w:t>
      </w:r>
      <w:r w:rsidR="002C63DE" w:rsidRPr="000325B3">
        <w:rPr>
          <w:rFonts w:ascii="CordiaUPC" w:hAnsi="CordiaUPC" w:cs="CordiaUPC" w:hint="cs"/>
          <w:sz w:val="26"/>
          <w:szCs w:val="26"/>
        </w:rPr>
        <w:t xml:space="preserve"> </w:t>
      </w:r>
      <w:r w:rsidR="006563B0">
        <w:rPr>
          <w:rFonts w:ascii="CordiaUPC" w:hAnsi="CordiaUPC" w:cs="CordiaUPC"/>
          <w:sz w:val="26"/>
          <w:szCs w:val="26"/>
        </w:rPr>
        <w:t>12</w:t>
      </w:r>
      <w:r w:rsidR="00A754FE" w:rsidRPr="000325B3">
        <w:rPr>
          <w:rFonts w:ascii="CordiaUPC" w:eastAsia="Times New Roman" w:hAnsi="CordiaUPC" w:cs="CordiaUPC" w:hint="cs"/>
          <w:sz w:val="26"/>
          <w:szCs w:val="26"/>
          <w:lang w:bidi="th-TH"/>
        </w:rPr>
        <w:t xml:space="preserve"> </w:t>
      </w:r>
      <w:r w:rsidR="00A754FE" w:rsidRPr="000325B3">
        <w:rPr>
          <w:rFonts w:ascii="CordiaUPC" w:eastAsia="Times New Roman" w:hAnsi="CordiaUPC" w:cs="CordiaUPC" w:hint="cs"/>
          <w:sz w:val="26"/>
          <w:szCs w:val="26"/>
          <w:lang w:val="en-US" w:bidi="th-TH"/>
        </w:rPr>
        <w:t>May</w:t>
      </w:r>
      <w:r w:rsidR="00A754FE" w:rsidRPr="000325B3">
        <w:rPr>
          <w:rFonts w:ascii="CordiaUPC" w:eastAsia="Times New Roman" w:hAnsi="CordiaUPC" w:cs="CordiaUPC" w:hint="cs"/>
          <w:sz w:val="26"/>
          <w:szCs w:val="26"/>
          <w:lang w:bidi="th-TH"/>
        </w:rPr>
        <w:t xml:space="preserve"> 2021</w:t>
      </w:r>
      <w:r w:rsidR="00C451BF" w:rsidRPr="000325B3">
        <w:rPr>
          <w:rFonts w:ascii="CordiaUPC" w:eastAsia="Times New Roman" w:hAnsi="CordiaUPC" w:cs="CordiaUPC" w:hint="cs"/>
          <w:sz w:val="26"/>
          <w:szCs w:val="26"/>
          <w:lang w:val="en-US" w:bidi="th-TH"/>
        </w:rPr>
        <w:t>.</w:t>
      </w:r>
    </w:p>
    <w:p w14:paraId="1F4EC872" w14:textId="77777777" w:rsidR="00CB2F1B" w:rsidRPr="000325B3" w:rsidRDefault="00CB2F1B" w:rsidP="005748C7">
      <w:pPr>
        <w:spacing w:line="240" w:lineRule="atLeast"/>
        <w:ind w:left="540" w:right="-28"/>
        <w:jc w:val="thaiDistribute"/>
        <w:rPr>
          <w:rFonts w:ascii="CordiaUPC" w:hAnsi="CordiaUPC" w:cs="CordiaUPC"/>
          <w:sz w:val="26"/>
          <w:szCs w:val="26"/>
          <w:cs/>
          <w:lang w:bidi="th-TH"/>
        </w:rPr>
      </w:pPr>
    </w:p>
    <w:p w14:paraId="2C6C9143" w14:textId="77777777" w:rsidR="00B23E6B" w:rsidRPr="000325B3" w:rsidRDefault="00C766E6" w:rsidP="00EB419C">
      <w:pPr>
        <w:pStyle w:val="Heading1"/>
        <w:numPr>
          <w:ilvl w:val="0"/>
          <w:numId w:val="19"/>
        </w:numPr>
        <w:tabs>
          <w:tab w:val="clear" w:pos="520"/>
          <w:tab w:val="num" w:pos="540"/>
        </w:tabs>
        <w:spacing w:before="0" w:after="0" w:line="240" w:lineRule="atLeast"/>
        <w:ind w:left="540" w:hanging="540"/>
        <w:rPr>
          <w:rFonts w:ascii="CordiaUPC" w:hAnsi="CordiaUPC" w:cs="CordiaUPC"/>
          <w:i w:val="0"/>
          <w:iCs/>
          <w:sz w:val="28"/>
          <w:szCs w:val="28"/>
        </w:rPr>
      </w:pPr>
      <w:r w:rsidRPr="000325B3">
        <w:rPr>
          <w:rFonts w:ascii="CordiaUPC" w:hAnsi="CordiaUPC" w:cs="CordiaUPC" w:hint="cs"/>
          <w:i w:val="0"/>
          <w:iCs/>
          <w:sz w:val="28"/>
          <w:szCs w:val="28"/>
        </w:rPr>
        <w:t>General information</w:t>
      </w:r>
    </w:p>
    <w:p w14:paraId="5C0D74A1" w14:textId="77777777" w:rsidR="009E549C" w:rsidRPr="000325B3" w:rsidRDefault="009E549C" w:rsidP="004D6469">
      <w:pPr>
        <w:pStyle w:val="block"/>
        <w:spacing w:after="0" w:line="220" w:lineRule="exact"/>
        <w:ind w:left="547"/>
        <w:jc w:val="both"/>
        <w:rPr>
          <w:rFonts w:ascii="CordiaUPC" w:hAnsi="CordiaUPC" w:cs="CordiaUPC"/>
          <w:sz w:val="26"/>
          <w:szCs w:val="26"/>
          <w:lang w:val="en-US"/>
        </w:rPr>
      </w:pPr>
    </w:p>
    <w:p w14:paraId="0B4034A9" w14:textId="77777777" w:rsidR="001B0B58" w:rsidRPr="000325B3" w:rsidRDefault="00F314B4" w:rsidP="00EB419C">
      <w:pPr>
        <w:spacing w:line="240" w:lineRule="atLeast"/>
        <w:ind w:left="547"/>
        <w:jc w:val="thaiDistribute"/>
        <w:rPr>
          <w:rFonts w:ascii="CordiaUPC" w:hAnsi="CordiaUPC" w:cs="CordiaUPC"/>
          <w:sz w:val="26"/>
          <w:szCs w:val="26"/>
        </w:rPr>
      </w:pPr>
      <w:r w:rsidRPr="000325B3">
        <w:rPr>
          <w:rFonts w:ascii="CordiaUPC" w:hAnsi="CordiaUPC" w:cs="CordiaUPC" w:hint="cs"/>
          <w:sz w:val="26"/>
          <w:szCs w:val="26"/>
        </w:rPr>
        <w:t>TMB Bank Public Company Limited</w:t>
      </w:r>
      <w:r w:rsidR="003A5859" w:rsidRPr="000325B3">
        <w:rPr>
          <w:rFonts w:ascii="CordiaUPC" w:hAnsi="CordiaUPC" w:cs="CordiaUPC" w:hint="cs"/>
          <w:sz w:val="26"/>
          <w:szCs w:val="26"/>
        </w:rPr>
        <w:t>,</w:t>
      </w:r>
      <w:r w:rsidRPr="000325B3">
        <w:rPr>
          <w:rFonts w:ascii="CordiaUPC" w:hAnsi="CordiaUPC" w:cs="CordiaUPC" w:hint="cs"/>
          <w:sz w:val="26"/>
          <w:szCs w:val="26"/>
        </w:rPr>
        <w:t xml:space="preserve"> </w:t>
      </w:r>
      <w:r w:rsidR="00D527CD" w:rsidRPr="000325B3">
        <w:rPr>
          <w:rFonts w:ascii="CordiaUPC" w:hAnsi="CordiaUPC" w:cs="CordiaUPC" w:hint="cs"/>
          <w:sz w:val="26"/>
          <w:szCs w:val="26"/>
        </w:rPr>
        <w:t>(</w:t>
      </w:r>
      <w:r w:rsidR="003A5859" w:rsidRPr="000325B3">
        <w:rPr>
          <w:rFonts w:ascii="CordiaUPC" w:hAnsi="CordiaUPC" w:cs="CordiaUPC" w:hint="cs"/>
          <w:sz w:val="26"/>
          <w:szCs w:val="26"/>
        </w:rPr>
        <w:t xml:space="preserve">the </w:t>
      </w:r>
      <w:r w:rsidR="00A40F9C" w:rsidRPr="000325B3">
        <w:rPr>
          <w:rFonts w:ascii="CordiaUPC" w:hAnsi="CordiaUPC" w:cs="CordiaUPC" w:hint="cs"/>
          <w:sz w:val="26"/>
          <w:szCs w:val="26"/>
        </w:rPr>
        <w:t>“</w:t>
      </w:r>
      <w:r w:rsidR="003A5859" w:rsidRPr="000325B3">
        <w:rPr>
          <w:rFonts w:ascii="CordiaUPC" w:hAnsi="CordiaUPC" w:cs="CordiaUPC" w:hint="cs"/>
          <w:sz w:val="26"/>
          <w:szCs w:val="26"/>
        </w:rPr>
        <w:t>Bank”</w:t>
      </w:r>
      <w:r w:rsidR="00D527CD" w:rsidRPr="000325B3">
        <w:rPr>
          <w:rFonts w:ascii="CordiaUPC" w:hAnsi="CordiaUPC" w:cs="CordiaUPC" w:hint="cs"/>
          <w:sz w:val="26"/>
          <w:szCs w:val="26"/>
        </w:rPr>
        <w:t>)</w:t>
      </w:r>
      <w:r w:rsidR="003A5859" w:rsidRPr="000325B3">
        <w:rPr>
          <w:rFonts w:ascii="CordiaUPC" w:hAnsi="CordiaUPC" w:cs="CordiaUPC" w:hint="cs"/>
          <w:sz w:val="26"/>
          <w:szCs w:val="26"/>
        </w:rPr>
        <w:t>, is incorporated</w:t>
      </w:r>
      <w:r w:rsidR="001B0B58" w:rsidRPr="000325B3">
        <w:rPr>
          <w:rFonts w:ascii="CordiaUPC" w:hAnsi="CordiaUPC" w:cs="CordiaUPC" w:hint="cs"/>
          <w:sz w:val="26"/>
          <w:szCs w:val="26"/>
        </w:rPr>
        <w:t xml:space="preserve"> in Thailand and ha</w:t>
      </w:r>
      <w:r w:rsidR="00285BB0" w:rsidRPr="000325B3">
        <w:rPr>
          <w:rFonts w:ascii="CordiaUPC" w:hAnsi="CordiaUPC" w:cs="CordiaUPC" w:hint="cs"/>
          <w:sz w:val="26"/>
          <w:szCs w:val="26"/>
        </w:rPr>
        <w:t>s its registered office at 3000</w:t>
      </w:r>
      <w:r w:rsidR="001B0B58" w:rsidRPr="000325B3">
        <w:rPr>
          <w:rFonts w:ascii="CordiaUPC" w:hAnsi="CordiaUPC" w:cs="CordiaUPC" w:hint="cs"/>
          <w:sz w:val="26"/>
          <w:szCs w:val="26"/>
        </w:rPr>
        <w:t xml:space="preserve"> </w:t>
      </w:r>
      <w:proofErr w:type="spellStart"/>
      <w:r w:rsidR="001B0B58" w:rsidRPr="000325B3">
        <w:rPr>
          <w:rFonts w:ascii="CordiaUPC" w:hAnsi="CordiaUPC" w:cs="CordiaUPC" w:hint="cs"/>
          <w:sz w:val="26"/>
          <w:szCs w:val="26"/>
        </w:rPr>
        <w:t>Phaho</w:t>
      </w:r>
      <w:r w:rsidR="00C76EE5" w:rsidRPr="000325B3">
        <w:rPr>
          <w:rFonts w:ascii="CordiaUPC" w:hAnsi="CordiaUPC" w:cs="CordiaUPC" w:hint="cs"/>
          <w:sz w:val="26"/>
          <w:szCs w:val="26"/>
        </w:rPr>
        <w:t>n</w:t>
      </w:r>
      <w:r w:rsidR="001B0B58" w:rsidRPr="000325B3">
        <w:rPr>
          <w:rFonts w:ascii="CordiaUPC" w:hAnsi="CordiaUPC" w:cs="CordiaUPC" w:hint="cs"/>
          <w:sz w:val="26"/>
          <w:szCs w:val="26"/>
        </w:rPr>
        <w:t>yothin</w:t>
      </w:r>
      <w:proofErr w:type="spellEnd"/>
      <w:r w:rsidR="001B0B58" w:rsidRPr="000325B3">
        <w:rPr>
          <w:rFonts w:ascii="CordiaUPC" w:hAnsi="CordiaUPC" w:cs="CordiaUPC" w:hint="cs"/>
          <w:sz w:val="26"/>
          <w:szCs w:val="26"/>
        </w:rPr>
        <w:t xml:space="preserve"> Road, </w:t>
      </w:r>
      <w:proofErr w:type="spellStart"/>
      <w:r w:rsidR="001B0B58" w:rsidRPr="000325B3">
        <w:rPr>
          <w:rFonts w:ascii="CordiaUPC" w:hAnsi="CordiaUPC" w:cs="CordiaUPC" w:hint="cs"/>
          <w:sz w:val="26"/>
          <w:szCs w:val="26"/>
        </w:rPr>
        <w:t>Chomphon</w:t>
      </w:r>
      <w:proofErr w:type="spellEnd"/>
      <w:r w:rsidR="001B0B58" w:rsidRPr="000325B3">
        <w:rPr>
          <w:rFonts w:ascii="CordiaUPC" w:hAnsi="CordiaUPC" w:cs="CordiaUPC" w:hint="cs"/>
          <w:sz w:val="26"/>
          <w:szCs w:val="26"/>
        </w:rPr>
        <w:t>,</w:t>
      </w:r>
      <w:r w:rsidR="00A963A6" w:rsidRPr="000325B3">
        <w:rPr>
          <w:rFonts w:ascii="CordiaUPC" w:hAnsi="CordiaUPC" w:cs="CordiaUPC" w:hint="cs"/>
          <w:sz w:val="26"/>
          <w:szCs w:val="26"/>
        </w:rPr>
        <w:t xml:space="preserve"> </w:t>
      </w:r>
      <w:proofErr w:type="spellStart"/>
      <w:r w:rsidR="001B0B58" w:rsidRPr="000325B3">
        <w:rPr>
          <w:rFonts w:ascii="CordiaUPC" w:hAnsi="CordiaUPC" w:cs="CordiaUPC" w:hint="cs"/>
          <w:sz w:val="26"/>
          <w:szCs w:val="26"/>
        </w:rPr>
        <w:t>Chatuchak</w:t>
      </w:r>
      <w:proofErr w:type="spellEnd"/>
      <w:r w:rsidR="001B0B58" w:rsidRPr="000325B3">
        <w:rPr>
          <w:rFonts w:ascii="CordiaUPC" w:hAnsi="CordiaUPC" w:cs="CordiaUPC" w:hint="cs"/>
          <w:sz w:val="26"/>
          <w:szCs w:val="26"/>
        </w:rPr>
        <w:t>, Bangkok.</w:t>
      </w:r>
    </w:p>
    <w:p w14:paraId="3930E7A6" w14:textId="77777777" w:rsidR="009E549C" w:rsidRPr="000325B3" w:rsidRDefault="009E549C" w:rsidP="00EB419C">
      <w:pPr>
        <w:pStyle w:val="block"/>
        <w:spacing w:after="0" w:line="220" w:lineRule="exact"/>
        <w:ind w:left="547"/>
        <w:jc w:val="both"/>
        <w:rPr>
          <w:rFonts w:ascii="CordiaUPC" w:hAnsi="CordiaUPC" w:cs="CordiaUPC"/>
          <w:sz w:val="26"/>
          <w:szCs w:val="26"/>
          <w:lang w:val="en-GB"/>
        </w:rPr>
      </w:pPr>
    </w:p>
    <w:p w14:paraId="2433A43F" w14:textId="77777777" w:rsidR="009A29F5" w:rsidRPr="000325B3" w:rsidRDefault="009A29F5" w:rsidP="00EB419C">
      <w:pPr>
        <w:spacing w:line="240" w:lineRule="atLeast"/>
        <w:ind w:left="547"/>
        <w:jc w:val="thaiDistribute"/>
        <w:rPr>
          <w:rFonts w:ascii="CordiaUPC" w:hAnsi="CordiaUPC" w:cs="CordiaUPC"/>
          <w:sz w:val="26"/>
          <w:szCs w:val="26"/>
          <w:lang w:val="en-US"/>
        </w:rPr>
      </w:pPr>
      <w:r w:rsidRPr="000325B3">
        <w:rPr>
          <w:rFonts w:ascii="CordiaUPC" w:hAnsi="CordiaUPC" w:cs="CordiaUPC" w:hint="cs"/>
          <w:sz w:val="26"/>
          <w:szCs w:val="26"/>
          <w:lang w:val="en-US"/>
        </w:rPr>
        <w:t xml:space="preserve">The Bank was listed on the Stock Exchange of Thailand on </w:t>
      </w:r>
      <w:r w:rsidR="002D0C58" w:rsidRPr="000325B3">
        <w:rPr>
          <w:rFonts w:ascii="CordiaUPC" w:hAnsi="CordiaUPC" w:cs="CordiaUPC" w:hint="cs"/>
          <w:sz w:val="26"/>
          <w:szCs w:val="26"/>
          <w:lang w:val="en-US"/>
        </w:rPr>
        <w:t>23 December 1983.</w:t>
      </w:r>
    </w:p>
    <w:p w14:paraId="6C30CFAA" w14:textId="77777777" w:rsidR="00285BB0" w:rsidRPr="000325B3" w:rsidRDefault="00285BB0" w:rsidP="00EB419C">
      <w:pPr>
        <w:spacing w:line="220" w:lineRule="exact"/>
        <w:ind w:left="547"/>
        <w:jc w:val="both"/>
        <w:rPr>
          <w:rFonts w:ascii="CordiaUPC" w:hAnsi="CordiaUPC" w:cs="CordiaUPC"/>
          <w:sz w:val="26"/>
          <w:szCs w:val="26"/>
        </w:rPr>
      </w:pPr>
    </w:p>
    <w:p w14:paraId="279B913D" w14:textId="5BAFB389" w:rsidR="008913F8" w:rsidRPr="000325B3" w:rsidRDefault="002212A6" w:rsidP="00EB419C">
      <w:pPr>
        <w:spacing w:line="240" w:lineRule="atLeast"/>
        <w:ind w:left="547"/>
        <w:jc w:val="thaiDistribute"/>
        <w:rPr>
          <w:rFonts w:ascii="CordiaUPC" w:hAnsi="CordiaUPC" w:cs="CordiaUPC"/>
          <w:sz w:val="26"/>
          <w:szCs w:val="26"/>
          <w:lang w:val="en-US"/>
        </w:rPr>
      </w:pPr>
      <w:r w:rsidRPr="000325B3">
        <w:rPr>
          <w:rFonts w:ascii="CordiaUPC" w:hAnsi="CordiaUPC" w:cs="CordiaUPC" w:hint="cs"/>
          <w:sz w:val="26"/>
          <w:szCs w:val="26"/>
          <w:lang w:val="en-US"/>
        </w:rPr>
        <w:t xml:space="preserve">The </w:t>
      </w:r>
      <w:r w:rsidR="00A963A6" w:rsidRPr="000325B3">
        <w:rPr>
          <w:rFonts w:ascii="CordiaUPC" w:hAnsi="CordiaUPC" w:cs="CordiaUPC" w:hint="cs"/>
          <w:sz w:val="26"/>
          <w:szCs w:val="26"/>
          <w:lang w:val="en-US"/>
        </w:rPr>
        <w:t xml:space="preserve">principal business of the </w:t>
      </w:r>
      <w:r w:rsidRPr="000325B3">
        <w:rPr>
          <w:rFonts w:ascii="CordiaUPC" w:hAnsi="CordiaUPC" w:cs="CordiaUPC" w:hint="cs"/>
          <w:sz w:val="26"/>
          <w:szCs w:val="26"/>
          <w:lang w:val="en-US"/>
        </w:rPr>
        <w:t xml:space="preserve">Bank </w:t>
      </w:r>
      <w:r w:rsidR="00A963A6" w:rsidRPr="000325B3">
        <w:rPr>
          <w:rFonts w:ascii="CordiaUPC" w:hAnsi="CordiaUPC" w:cs="CordiaUPC" w:hint="cs"/>
          <w:sz w:val="26"/>
          <w:szCs w:val="26"/>
          <w:lang w:val="en-US"/>
        </w:rPr>
        <w:t>is</w:t>
      </w:r>
      <w:r w:rsidRPr="000325B3">
        <w:rPr>
          <w:rFonts w:ascii="CordiaUPC" w:hAnsi="CordiaUPC" w:cs="CordiaUPC" w:hint="cs"/>
          <w:sz w:val="26"/>
          <w:szCs w:val="26"/>
          <w:lang w:val="en-US"/>
        </w:rPr>
        <w:t xml:space="preserve"> operating commercial banking businesses. </w:t>
      </w:r>
      <w:r w:rsidR="00A519C3" w:rsidRPr="000325B3">
        <w:rPr>
          <w:rFonts w:ascii="CordiaUPC" w:hAnsi="CordiaUPC" w:cs="CordiaUPC" w:hint="cs"/>
          <w:sz w:val="26"/>
          <w:szCs w:val="26"/>
          <w:lang w:val="en-US"/>
        </w:rPr>
        <w:t>The</w:t>
      </w:r>
      <w:r w:rsidR="00C107B5" w:rsidRPr="000325B3">
        <w:rPr>
          <w:rFonts w:ascii="CordiaUPC" w:hAnsi="CordiaUPC" w:cs="CordiaUPC" w:hint="cs"/>
          <w:sz w:val="26"/>
          <w:szCs w:val="26"/>
          <w:lang w:val="en-US"/>
        </w:rPr>
        <w:t xml:space="preserve"> subsidiar</w:t>
      </w:r>
      <w:r w:rsidR="00A519C3" w:rsidRPr="000325B3">
        <w:rPr>
          <w:rFonts w:ascii="CordiaUPC" w:hAnsi="CordiaUPC" w:cs="CordiaUPC" w:hint="cs"/>
          <w:sz w:val="26"/>
          <w:szCs w:val="26"/>
          <w:lang w:val="en-US"/>
        </w:rPr>
        <w:t>ies</w:t>
      </w:r>
      <w:r w:rsidR="00C107B5" w:rsidRPr="000325B3">
        <w:rPr>
          <w:rFonts w:ascii="CordiaUPC" w:hAnsi="CordiaUPC" w:cs="CordiaUPC" w:hint="cs"/>
          <w:sz w:val="26"/>
          <w:szCs w:val="26"/>
          <w:lang w:val="en-US"/>
        </w:rPr>
        <w:t xml:space="preserve"> </w:t>
      </w:r>
      <w:r w:rsidR="00A519C3" w:rsidRPr="000325B3">
        <w:rPr>
          <w:rFonts w:ascii="CordiaUPC" w:hAnsi="CordiaUPC" w:cs="CordiaUPC" w:hint="cs"/>
          <w:sz w:val="26"/>
          <w:szCs w:val="26"/>
          <w:lang w:val="en-US"/>
        </w:rPr>
        <w:t>are</w:t>
      </w:r>
      <w:r w:rsidRPr="000325B3">
        <w:rPr>
          <w:rFonts w:ascii="CordiaUPC" w:hAnsi="CordiaUPC" w:cs="CordiaUPC" w:hint="cs"/>
          <w:sz w:val="26"/>
          <w:szCs w:val="26"/>
          <w:lang w:val="en-US"/>
        </w:rPr>
        <w:t xml:space="preserve"> incorporated as compan</w:t>
      </w:r>
      <w:r w:rsidR="00C107B5" w:rsidRPr="000325B3">
        <w:rPr>
          <w:rFonts w:ascii="CordiaUPC" w:hAnsi="CordiaUPC" w:cs="CordiaUPC" w:hint="cs"/>
          <w:sz w:val="26"/>
          <w:szCs w:val="26"/>
          <w:lang w:val="en-US"/>
        </w:rPr>
        <w:t>y</w:t>
      </w:r>
      <w:r w:rsidRPr="000325B3">
        <w:rPr>
          <w:rFonts w:ascii="CordiaUPC" w:hAnsi="CordiaUPC" w:cs="CordiaUPC" w:hint="cs"/>
          <w:sz w:val="26"/>
          <w:szCs w:val="26"/>
          <w:lang w:val="en-US"/>
        </w:rPr>
        <w:t xml:space="preserve"> under Thai laws and ha</w:t>
      </w:r>
      <w:r w:rsidR="00C4466A" w:rsidRPr="000325B3">
        <w:rPr>
          <w:rFonts w:ascii="CordiaUPC" w:hAnsi="CordiaUPC" w:cs="CordiaUPC" w:hint="cs"/>
          <w:sz w:val="26"/>
          <w:szCs w:val="26"/>
          <w:lang w:val="en-US"/>
        </w:rPr>
        <w:t>ve</w:t>
      </w:r>
      <w:r w:rsidRPr="000325B3">
        <w:rPr>
          <w:rFonts w:ascii="CordiaUPC" w:hAnsi="CordiaUPC" w:cs="CordiaUPC" w:hint="cs"/>
          <w:sz w:val="26"/>
          <w:szCs w:val="26"/>
          <w:lang w:val="en-US"/>
        </w:rPr>
        <w:t xml:space="preserve"> been operating in Thailand, with </w:t>
      </w:r>
      <w:r w:rsidR="00C107B5" w:rsidRPr="000325B3">
        <w:rPr>
          <w:rFonts w:ascii="CordiaUPC" w:hAnsi="CordiaUPC" w:cs="CordiaUPC" w:hint="cs"/>
          <w:sz w:val="26"/>
          <w:szCs w:val="26"/>
          <w:lang w:val="en-US"/>
        </w:rPr>
        <w:t>its</w:t>
      </w:r>
      <w:r w:rsidRPr="000325B3">
        <w:rPr>
          <w:rFonts w:ascii="CordiaUPC" w:hAnsi="CordiaUPC" w:cs="CordiaUPC" w:hint="cs"/>
          <w:sz w:val="26"/>
          <w:szCs w:val="26"/>
          <w:lang w:val="en-US"/>
        </w:rPr>
        <w:t xml:space="preserve"> core </w:t>
      </w:r>
      <w:r w:rsidRPr="000325B3">
        <w:rPr>
          <w:rFonts w:ascii="CordiaUPC" w:hAnsi="CordiaUPC" w:cs="CordiaUPC" w:hint="cs"/>
          <w:spacing w:val="-8"/>
          <w:sz w:val="26"/>
          <w:szCs w:val="26"/>
          <w:lang w:val="en-US"/>
        </w:rPr>
        <w:t>business</w:t>
      </w:r>
      <w:r w:rsidR="00071E81" w:rsidRPr="000325B3">
        <w:rPr>
          <w:rFonts w:ascii="CordiaUPC" w:hAnsi="CordiaUPC" w:cs="CordiaUPC" w:hint="cs"/>
          <w:spacing w:val="-8"/>
          <w:sz w:val="26"/>
          <w:szCs w:val="26"/>
          <w:lang w:val="en-US"/>
        </w:rPr>
        <w:t xml:space="preserve"> </w:t>
      </w:r>
      <w:r w:rsidR="00071E81" w:rsidRPr="000325B3">
        <w:rPr>
          <w:rFonts w:ascii="CordiaUPC" w:hAnsi="CordiaUPC" w:cs="CordiaUPC" w:hint="cs"/>
          <w:sz w:val="26"/>
          <w:szCs w:val="26"/>
          <w:lang w:val="en-US"/>
        </w:rPr>
        <w:t>being</w:t>
      </w:r>
      <w:r w:rsidR="00D40C04" w:rsidRPr="000325B3">
        <w:rPr>
          <w:rFonts w:ascii="CordiaUPC" w:hAnsi="CordiaUPC" w:cs="CordiaUPC" w:hint="cs"/>
          <w:sz w:val="26"/>
          <w:szCs w:val="26"/>
          <w:lang w:val="en-US"/>
        </w:rPr>
        <w:t xml:space="preserve"> commercial banking </w:t>
      </w:r>
      <w:r w:rsidR="00044029" w:rsidRPr="000325B3">
        <w:rPr>
          <w:rFonts w:ascii="CordiaUPC" w:hAnsi="CordiaUPC" w:cs="CordiaUPC" w:hint="cs"/>
          <w:sz w:val="26"/>
          <w:szCs w:val="26"/>
          <w:lang w:val="en-US"/>
        </w:rPr>
        <w:t xml:space="preserve">and </w:t>
      </w:r>
      <w:r w:rsidR="00D40C04" w:rsidRPr="000325B3">
        <w:rPr>
          <w:rFonts w:ascii="CordiaUPC" w:hAnsi="CordiaUPC" w:cs="CordiaUPC" w:hint="cs"/>
          <w:sz w:val="26"/>
          <w:szCs w:val="26"/>
          <w:lang w:val="en-US"/>
        </w:rPr>
        <w:t xml:space="preserve">provision of </w:t>
      </w:r>
      <w:r w:rsidR="00044029" w:rsidRPr="000325B3">
        <w:rPr>
          <w:rFonts w:ascii="CordiaUPC" w:hAnsi="CordiaUPC" w:cs="CordiaUPC" w:hint="cs"/>
          <w:sz w:val="26"/>
          <w:szCs w:val="26"/>
          <w:lang w:val="en-US"/>
        </w:rPr>
        <w:t>asset management</w:t>
      </w:r>
      <w:r w:rsidRPr="000325B3">
        <w:rPr>
          <w:rFonts w:ascii="CordiaUPC" w:hAnsi="CordiaUPC" w:cs="CordiaUPC" w:hint="cs"/>
          <w:sz w:val="26"/>
          <w:szCs w:val="26"/>
          <w:lang w:val="en-US"/>
        </w:rPr>
        <w:t xml:space="preserve">. </w:t>
      </w:r>
      <w:r w:rsidR="00C63254" w:rsidRPr="000325B3">
        <w:rPr>
          <w:rFonts w:ascii="CordiaUPC" w:hAnsi="CordiaUPC" w:cs="CordiaUPC" w:hint="cs"/>
          <w:sz w:val="26"/>
          <w:szCs w:val="26"/>
          <w:lang w:val="en-US"/>
        </w:rPr>
        <w:t>Details of the Bank’s subsidiaries</w:t>
      </w:r>
      <w:r w:rsidRPr="000325B3">
        <w:rPr>
          <w:rFonts w:ascii="CordiaUPC" w:hAnsi="CordiaUPC" w:cs="CordiaUPC" w:hint="cs"/>
          <w:sz w:val="26"/>
          <w:szCs w:val="26"/>
          <w:lang w:val="en-US"/>
        </w:rPr>
        <w:t xml:space="preserve"> </w:t>
      </w:r>
      <w:r w:rsidR="00071E81" w:rsidRPr="000325B3">
        <w:rPr>
          <w:rFonts w:ascii="CordiaUPC" w:hAnsi="CordiaUPC" w:cs="CordiaUPC" w:hint="cs"/>
          <w:sz w:val="26"/>
          <w:szCs w:val="26"/>
          <w:lang w:val="en-US"/>
        </w:rPr>
        <w:t>and associate</w:t>
      </w:r>
      <w:r w:rsidR="00F45A3C" w:rsidRPr="000325B3">
        <w:rPr>
          <w:rFonts w:ascii="CordiaUPC" w:hAnsi="CordiaUPC" w:cs="CordiaUPC" w:hint="cs"/>
          <w:sz w:val="26"/>
          <w:szCs w:val="26"/>
          <w:lang w:val="en-US"/>
        </w:rPr>
        <w:t>s</w:t>
      </w:r>
      <w:r w:rsidR="00071E81" w:rsidRPr="000325B3">
        <w:rPr>
          <w:rFonts w:ascii="CordiaUPC" w:hAnsi="CordiaUPC" w:cs="CordiaUPC" w:hint="cs"/>
          <w:sz w:val="26"/>
          <w:szCs w:val="26"/>
          <w:lang w:val="en-US"/>
        </w:rPr>
        <w:t xml:space="preserve"> </w:t>
      </w:r>
      <w:r w:rsidR="00C63254" w:rsidRPr="000325B3">
        <w:rPr>
          <w:rFonts w:ascii="CordiaUPC" w:hAnsi="CordiaUPC" w:cs="CordiaUPC" w:hint="cs"/>
          <w:sz w:val="26"/>
          <w:szCs w:val="26"/>
          <w:lang w:val="en-US"/>
        </w:rPr>
        <w:t xml:space="preserve">as at </w:t>
      </w:r>
      <w:r w:rsidR="005D787E" w:rsidRPr="000325B3">
        <w:rPr>
          <w:rFonts w:ascii="CordiaUPC" w:hAnsi="CordiaUPC" w:cs="CordiaUPC" w:hint="cs"/>
          <w:sz w:val="26"/>
          <w:szCs w:val="26"/>
          <w:lang w:val="en-US"/>
        </w:rPr>
        <w:t xml:space="preserve">31 March </w:t>
      </w:r>
      <w:r w:rsidR="00AB2E3B" w:rsidRPr="000325B3">
        <w:rPr>
          <w:rFonts w:ascii="CordiaUPC" w:hAnsi="CordiaUPC" w:cs="CordiaUPC" w:hint="cs"/>
          <w:sz w:val="26"/>
          <w:szCs w:val="26"/>
          <w:lang w:val="en-US"/>
        </w:rPr>
        <w:t>202</w:t>
      </w:r>
      <w:r w:rsidR="005D787E" w:rsidRPr="000325B3">
        <w:rPr>
          <w:rFonts w:ascii="CordiaUPC" w:hAnsi="CordiaUPC" w:cs="CordiaUPC" w:hint="cs"/>
          <w:sz w:val="26"/>
          <w:szCs w:val="26"/>
          <w:lang w:val="en-US"/>
        </w:rPr>
        <w:t>1</w:t>
      </w:r>
      <w:r w:rsidR="00AB2E3B" w:rsidRPr="000325B3">
        <w:rPr>
          <w:rFonts w:ascii="CordiaUPC" w:hAnsi="CordiaUPC" w:cs="CordiaUPC" w:hint="cs"/>
          <w:sz w:val="26"/>
          <w:szCs w:val="26"/>
          <w:lang w:val="en-US"/>
        </w:rPr>
        <w:t xml:space="preserve"> and </w:t>
      </w:r>
      <w:r w:rsidR="0078376E" w:rsidRPr="000325B3">
        <w:rPr>
          <w:rFonts w:ascii="CordiaUPC" w:hAnsi="CordiaUPC" w:cs="CordiaUPC" w:hint="cs"/>
          <w:sz w:val="26"/>
          <w:szCs w:val="26"/>
          <w:lang w:val="en-US"/>
        </w:rPr>
        <w:t>31 December</w:t>
      </w:r>
      <w:r w:rsidR="00D40708" w:rsidRPr="000325B3">
        <w:rPr>
          <w:rFonts w:ascii="CordiaUPC" w:hAnsi="CordiaUPC" w:cs="CordiaUPC" w:hint="cs"/>
          <w:sz w:val="26"/>
          <w:szCs w:val="26"/>
          <w:lang w:val="en-US"/>
        </w:rPr>
        <w:t xml:space="preserve"> </w:t>
      </w:r>
      <w:r w:rsidR="008428E9" w:rsidRPr="000325B3">
        <w:rPr>
          <w:rFonts w:ascii="CordiaUPC" w:hAnsi="CordiaUPC" w:cs="CordiaUPC" w:hint="cs"/>
          <w:sz w:val="26"/>
          <w:szCs w:val="26"/>
          <w:lang w:val="en-US"/>
        </w:rPr>
        <w:t>20</w:t>
      </w:r>
      <w:r w:rsidR="005D787E" w:rsidRPr="000325B3">
        <w:rPr>
          <w:rFonts w:ascii="CordiaUPC" w:hAnsi="CordiaUPC" w:cs="CordiaUPC" w:hint="cs"/>
          <w:sz w:val="26"/>
          <w:szCs w:val="26"/>
          <w:lang w:val="en-US"/>
        </w:rPr>
        <w:t>20</w:t>
      </w:r>
      <w:r w:rsidR="008428E9" w:rsidRPr="000325B3">
        <w:rPr>
          <w:rFonts w:ascii="CordiaUPC" w:hAnsi="CordiaUPC" w:cs="CordiaUPC" w:hint="cs"/>
          <w:sz w:val="26"/>
          <w:szCs w:val="26"/>
          <w:lang w:val="en-US"/>
        </w:rPr>
        <w:t xml:space="preserve"> </w:t>
      </w:r>
      <w:r w:rsidR="004A04E7" w:rsidRPr="000325B3">
        <w:rPr>
          <w:rFonts w:ascii="CordiaUPC" w:hAnsi="CordiaUPC" w:cs="CordiaUPC" w:hint="cs"/>
          <w:sz w:val="26"/>
          <w:szCs w:val="26"/>
          <w:lang w:val="en-US"/>
        </w:rPr>
        <w:t>are given in note</w:t>
      </w:r>
      <w:r w:rsidR="00765266" w:rsidRPr="000325B3">
        <w:rPr>
          <w:rFonts w:ascii="CordiaUPC" w:hAnsi="CordiaUPC" w:cs="CordiaUPC" w:hint="cs"/>
          <w:sz w:val="26"/>
          <w:szCs w:val="26"/>
          <w:lang w:val="en-US"/>
        </w:rPr>
        <w:t xml:space="preserve"> </w:t>
      </w:r>
      <w:r w:rsidR="00F255B5">
        <w:rPr>
          <w:rFonts w:ascii="CordiaUPC" w:hAnsi="CordiaUPC" w:cs="CordiaUPC"/>
          <w:sz w:val="26"/>
          <w:szCs w:val="26"/>
          <w:lang w:val="en-US"/>
        </w:rPr>
        <w:t>6</w:t>
      </w:r>
      <w:r w:rsidR="00765266" w:rsidRPr="000325B3">
        <w:rPr>
          <w:rFonts w:ascii="CordiaUPC" w:hAnsi="CordiaUPC" w:cs="CordiaUPC" w:hint="cs"/>
          <w:sz w:val="26"/>
          <w:szCs w:val="26"/>
          <w:lang w:val="en-US"/>
        </w:rPr>
        <w:t>.</w:t>
      </w:r>
    </w:p>
    <w:p w14:paraId="161F9AF8" w14:textId="77777777" w:rsidR="000253CB" w:rsidRPr="000325B3" w:rsidRDefault="000253CB" w:rsidP="00965F06">
      <w:pPr>
        <w:pStyle w:val="block"/>
        <w:spacing w:after="0" w:line="220" w:lineRule="exact"/>
        <w:ind w:left="547"/>
        <w:jc w:val="both"/>
        <w:rPr>
          <w:rFonts w:ascii="CordiaUPC" w:hAnsi="CordiaUPC" w:cs="CordiaUPC"/>
          <w:sz w:val="26"/>
          <w:szCs w:val="26"/>
        </w:rPr>
      </w:pPr>
    </w:p>
    <w:p w14:paraId="5588CC59" w14:textId="77777777" w:rsidR="00A56307" w:rsidRPr="000325B3" w:rsidRDefault="00A56307" w:rsidP="005748C7">
      <w:pPr>
        <w:pStyle w:val="Heading1"/>
        <w:numPr>
          <w:ilvl w:val="0"/>
          <w:numId w:val="19"/>
        </w:numPr>
        <w:tabs>
          <w:tab w:val="clear" w:pos="520"/>
          <w:tab w:val="num" w:pos="540"/>
        </w:tabs>
        <w:spacing w:before="0" w:after="0" w:line="240" w:lineRule="atLeast"/>
        <w:ind w:left="540" w:hanging="540"/>
        <w:rPr>
          <w:rFonts w:ascii="CordiaUPC" w:hAnsi="CordiaUPC" w:cs="CordiaUPC"/>
          <w:i w:val="0"/>
          <w:iCs/>
          <w:sz w:val="28"/>
          <w:szCs w:val="28"/>
        </w:rPr>
      </w:pPr>
      <w:r w:rsidRPr="000325B3">
        <w:rPr>
          <w:rFonts w:ascii="CordiaUPC" w:hAnsi="CordiaUPC" w:cs="CordiaUPC" w:hint="cs"/>
          <w:i w:val="0"/>
          <w:iCs/>
          <w:sz w:val="28"/>
          <w:szCs w:val="28"/>
        </w:rPr>
        <w:t>Basis of preparation of the</w:t>
      </w:r>
      <w:r w:rsidR="00443FC7" w:rsidRPr="000325B3">
        <w:rPr>
          <w:rFonts w:ascii="CordiaUPC" w:hAnsi="CordiaUPC" w:cs="CordiaUPC" w:hint="cs"/>
          <w:i w:val="0"/>
          <w:iCs/>
          <w:sz w:val="28"/>
          <w:szCs w:val="28"/>
        </w:rPr>
        <w:t xml:space="preserve"> </w:t>
      </w:r>
      <w:r w:rsidR="00AB2E3B" w:rsidRPr="000325B3">
        <w:rPr>
          <w:rFonts w:ascii="CordiaUPC" w:hAnsi="CordiaUPC" w:cs="CordiaUPC" w:hint="cs"/>
          <w:i w:val="0"/>
          <w:iCs/>
          <w:sz w:val="28"/>
          <w:szCs w:val="28"/>
        </w:rPr>
        <w:t xml:space="preserve">interim </w:t>
      </w:r>
      <w:r w:rsidRPr="000325B3">
        <w:rPr>
          <w:rFonts w:ascii="CordiaUPC" w:hAnsi="CordiaUPC" w:cs="CordiaUPC" w:hint="cs"/>
          <w:i w:val="0"/>
          <w:iCs/>
          <w:sz w:val="28"/>
          <w:szCs w:val="28"/>
        </w:rPr>
        <w:t>financial statements</w:t>
      </w:r>
    </w:p>
    <w:p w14:paraId="7C144B45" w14:textId="77777777" w:rsidR="009E549C" w:rsidRPr="000325B3" w:rsidRDefault="009E549C" w:rsidP="004D6469">
      <w:pPr>
        <w:pStyle w:val="block"/>
        <w:spacing w:after="0" w:line="220" w:lineRule="exact"/>
        <w:ind w:left="547"/>
        <w:jc w:val="both"/>
        <w:rPr>
          <w:rFonts w:ascii="CordiaUPC" w:hAnsi="CordiaUPC" w:cs="CordiaUPC"/>
          <w:sz w:val="26"/>
          <w:szCs w:val="26"/>
        </w:rPr>
      </w:pPr>
    </w:p>
    <w:p w14:paraId="31988736" w14:textId="77777777" w:rsidR="00125DEC" w:rsidRPr="000325B3" w:rsidRDefault="00125DEC" w:rsidP="005748C7">
      <w:pPr>
        <w:pStyle w:val="block"/>
        <w:numPr>
          <w:ilvl w:val="0"/>
          <w:numId w:val="17"/>
        </w:numPr>
        <w:spacing w:after="0" w:line="240" w:lineRule="atLeast"/>
        <w:ind w:left="0" w:firstLine="0"/>
        <w:jc w:val="both"/>
        <w:rPr>
          <w:rFonts w:ascii="CordiaUPC" w:hAnsi="CordiaUPC" w:cs="CordiaUPC"/>
          <w:b/>
          <w:bCs/>
          <w:i/>
          <w:iCs/>
          <w:sz w:val="26"/>
          <w:szCs w:val="26"/>
          <w:lang w:val="en-US"/>
        </w:rPr>
      </w:pPr>
      <w:r w:rsidRPr="000325B3">
        <w:rPr>
          <w:rFonts w:ascii="CordiaUPC" w:hAnsi="CordiaUPC" w:cs="CordiaUPC" w:hint="cs"/>
          <w:b/>
          <w:bCs/>
          <w:i/>
          <w:iCs/>
          <w:sz w:val="26"/>
          <w:szCs w:val="26"/>
          <w:lang w:val="en-US"/>
        </w:rPr>
        <w:t>Statement of compliance</w:t>
      </w:r>
    </w:p>
    <w:p w14:paraId="4387E0E2" w14:textId="77777777" w:rsidR="00125DEC" w:rsidRPr="000325B3" w:rsidRDefault="00125DEC" w:rsidP="004D6469">
      <w:pPr>
        <w:pStyle w:val="block"/>
        <w:spacing w:after="0" w:line="220" w:lineRule="exact"/>
        <w:ind w:left="547"/>
        <w:jc w:val="both"/>
        <w:rPr>
          <w:rFonts w:ascii="CordiaUPC" w:hAnsi="CordiaUPC" w:cs="CordiaUPC"/>
          <w:b/>
          <w:bCs/>
          <w:i/>
          <w:iCs/>
          <w:sz w:val="26"/>
          <w:szCs w:val="26"/>
          <w:lang w:val="en-US"/>
        </w:rPr>
      </w:pPr>
    </w:p>
    <w:p w14:paraId="4ECB15C4" w14:textId="2D748F73" w:rsidR="00766259" w:rsidRPr="000325B3" w:rsidRDefault="00766259" w:rsidP="00766259">
      <w:pPr>
        <w:spacing w:line="240" w:lineRule="atLeast"/>
        <w:ind w:left="540"/>
        <w:jc w:val="both"/>
        <w:rPr>
          <w:rFonts w:ascii="CordiaUPC" w:hAnsi="CordiaUPC" w:cs="CordiaUPC"/>
          <w:sz w:val="26"/>
          <w:szCs w:val="26"/>
          <w:lang w:val="en-AU"/>
        </w:rPr>
      </w:pPr>
      <w:r w:rsidRPr="000325B3">
        <w:rPr>
          <w:rFonts w:ascii="CordiaUPC" w:hAnsi="CordiaUPC" w:cs="CordiaUPC" w:hint="cs"/>
          <w:spacing w:val="-4"/>
          <w:sz w:val="26"/>
          <w:szCs w:val="26"/>
          <w:lang w:val="en-AU"/>
        </w:rPr>
        <w:t>The</w:t>
      </w:r>
      <w:r w:rsidR="00547739" w:rsidRPr="000325B3">
        <w:rPr>
          <w:rFonts w:ascii="CordiaUPC" w:hAnsi="CordiaUPC" w:cs="CordiaUPC" w:hint="cs"/>
          <w:spacing w:val="-4"/>
          <w:sz w:val="26"/>
          <w:szCs w:val="26"/>
          <w:lang w:val="en-AU"/>
        </w:rPr>
        <w:t xml:space="preserve"> condensed</w:t>
      </w:r>
      <w:r w:rsidRPr="000325B3">
        <w:rPr>
          <w:rFonts w:ascii="CordiaUPC" w:hAnsi="CordiaUPC" w:cs="CordiaUPC" w:hint="cs"/>
          <w:spacing w:val="-4"/>
          <w:sz w:val="26"/>
          <w:szCs w:val="26"/>
          <w:lang w:val="en-AU"/>
        </w:rPr>
        <w:t xml:space="preserve"> </w:t>
      </w:r>
      <w:r w:rsidRPr="000325B3">
        <w:rPr>
          <w:rFonts w:ascii="CordiaUPC" w:hAnsi="CordiaUPC" w:cs="CordiaUPC" w:hint="cs"/>
          <w:sz w:val="26"/>
          <w:szCs w:val="26"/>
          <w:lang w:val="en-AU"/>
        </w:rPr>
        <w:t xml:space="preserve">interim </w:t>
      </w:r>
      <w:r w:rsidRPr="000325B3">
        <w:rPr>
          <w:rFonts w:ascii="CordiaUPC" w:hAnsi="CordiaUPC" w:cs="CordiaUPC" w:hint="cs"/>
          <w:spacing w:val="-4"/>
          <w:sz w:val="26"/>
          <w:szCs w:val="26"/>
          <w:lang w:val="en-AU"/>
        </w:rPr>
        <w:t xml:space="preserve">financial statements are </w:t>
      </w:r>
      <w:r w:rsidR="00547739" w:rsidRPr="000325B3">
        <w:rPr>
          <w:rFonts w:ascii="CordiaUPC" w:hAnsi="CordiaUPC" w:cs="CordiaUPC" w:hint="cs"/>
          <w:spacing w:val="-4"/>
          <w:sz w:val="26"/>
          <w:szCs w:val="26"/>
          <w:lang w:val="en-AU"/>
        </w:rPr>
        <w:t xml:space="preserve">presented in the same format as the annual financial statements </w:t>
      </w:r>
      <w:r w:rsidR="00F255B5">
        <w:rPr>
          <w:rFonts w:ascii="CordiaUPC" w:hAnsi="CordiaUPC" w:cs="CordiaUPC"/>
          <w:spacing w:val="-4"/>
          <w:sz w:val="26"/>
          <w:szCs w:val="26"/>
          <w:lang w:val="en-AU"/>
        </w:rPr>
        <w:t xml:space="preserve">together with </w:t>
      </w:r>
      <w:r w:rsidR="00547739" w:rsidRPr="000325B3">
        <w:rPr>
          <w:rFonts w:ascii="CordiaUPC" w:hAnsi="CordiaUPC" w:cs="CordiaUPC" w:hint="cs"/>
          <w:spacing w:val="-4"/>
          <w:sz w:val="26"/>
          <w:szCs w:val="26"/>
          <w:lang w:val="en-AU"/>
        </w:rPr>
        <w:t xml:space="preserve">notes to the interim financial statements on a condensed basis (“interim financial statements”) </w:t>
      </w:r>
      <w:r w:rsidRPr="000325B3">
        <w:rPr>
          <w:rFonts w:ascii="CordiaUPC" w:hAnsi="CordiaUPC" w:cs="CordiaUPC" w:hint="cs"/>
          <w:spacing w:val="-4"/>
          <w:sz w:val="26"/>
          <w:szCs w:val="26"/>
          <w:lang w:val="en-AU"/>
        </w:rPr>
        <w:t xml:space="preserve">in accordance with Thai Accounting Standard (“TAS”) No. 34 </w:t>
      </w:r>
      <w:r w:rsidR="00B55116" w:rsidRPr="000325B3">
        <w:rPr>
          <w:rFonts w:ascii="CordiaUPC" w:hAnsi="CordiaUPC" w:cs="CordiaUPC" w:hint="cs"/>
          <w:spacing w:val="-4"/>
          <w:sz w:val="26"/>
          <w:szCs w:val="26"/>
          <w:lang w:val="en-US" w:bidi="th-TH"/>
        </w:rPr>
        <w:t>“</w:t>
      </w:r>
      <w:r w:rsidRPr="000325B3">
        <w:rPr>
          <w:rFonts w:ascii="CordiaUPC" w:hAnsi="CordiaUPC" w:cs="CordiaUPC" w:hint="cs"/>
          <w:spacing w:val="-4"/>
          <w:sz w:val="26"/>
          <w:szCs w:val="26"/>
          <w:lang w:val="en-US" w:bidi="th-TH"/>
        </w:rPr>
        <w:t>Interim Financial Reporting</w:t>
      </w:r>
      <w:r w:rsidR="00B55116" w:rsidRPr="000325B3">
        <w:rPr>
          <w:rFonts w:ascii="CordiaUPC" w:hAnsi="CordiaUPC" w:cs="CordiaUPC" w:hint="cs"/>
          <w:spacing w:val="-4"/>
          <w:sz w:val="26"/>
          <w:szCs w:val="26"/>
          <w:lang w:val="en-US" w:bidi="th-TH"/>
        </w:rPr>
        <w:t>”</w:t>
      </w:r>
      <w:r w:rsidRPr="000325B3">
        <w:rPr>
          <w:rFonts w:ascii="CordiaUPC" w:hAnsi="CordiaUPC" w:cs="CordiaUPC" w:hint="cs"/>
          <w:spacing w:val="-4"/>
          <w:sz w:val="26"/>
          <w:szCs w:val="26"/>
          <w:lang w:val="en-US" w:bidi="th-TH"/>
        </w:rPr>
        <w:t>;</w:t>
      </w:r>
      <w:r w:rsidRPr="000325B3">
        <w:rPr>
          <w:rFonts w:ascii="CordiaUPC" w:hAnsi="CordiaUPC" w:cs="CordiaUPC" w:hint="cs"/>
          <w:spacing w:val="-4"/>
          <w:sz w:val="26"/>
          <w:szCs w:val="26"/>
          <w:lang w:val="en-AU"/>
        </w:rPr>
        <w:t xml:space="preserve"> </w:t>
      </w:r>
      <w:r w:rsidRPr="000325B3">
        <w:rPr>
          <w:rFonts w:ascii="CordiaUPC" w:hAnsi="CordiaUPC" w:cs="CordiaUPC" w:hint="cs"/>
          <w:sz w:val="26"/>
          <w:szCs w:val="26"/>
          <w:lang w:val="en-AU"/>
        </w:rPr>
        <w:t>guidelines promulgated by the Federation of Accounting Professions</w:t>
      </w:r>
      <w:r w:rsidR="001C0B99">
        <w:rPr>
          <w:rFonts w:ascii="CordiaUPC" w:hAnsi="CordiaUPC" w:cs="CordiaUPC"/>
          <w:sz w:val="26"/>
          <w:szCs w:val="26"/>
          <w:lang w:val="en-AU"/>
        </w:rPr>
        <w:t xml:space="preserve"> and</w:t>
      </w:r>
      <w:r w:rsidRPr="000325B3">
        <w:rPr>
          <w:rFonts w:ascii="CordiaUPC" w:hAnsi="CordiaUPC" w:cs="CordiaUPC" w:hint="cs"/>
          <w:sz w:val="26"/>
          <w:szCs w:val="26"/>
          <w:lang w:val="en-AU"/>
        </w:rPr>
        <w:t xml:space="preserve">; </w:t>
      </w:r>
      <w:r w:rsidRPr="000325B3">
        <w:rPr>
          <w:rFonts w:ascii="CordiaUPC" w:hAnsi="CordiaUPC" w:cs="CordiaUPC" w:hint="cs"/>
          <w:sz w:val="26"/>
          <w:szCs w:val="26"/>
          <w:lang w:val="en-AU" w:bidi="th-TH"/>
        </w:rPr>
        <w:t xml:space="preserve">applicable rules and regulations of the Thai Securities and Exchange Commission </w:t>
      </w:r>
      <w:r w:rsidRPr="000325B3">
        <w:rPr>
          <w:rFonts w:ascii="CordiaUPC" w:hAnsi="CordiaUPC" w:cs="CordiaUPC" w:hint="cs"/>
          <w:sz w:val="26"/>
          <w:szCs w:val="26"/>
          <w:lang w:val="en-AU"/>
        </w:rPr>
        <w:t>and the Bank of Thailand (“</w:t>
      </w:r>
      <w:proofErr w:type="spellStart"/>
      <w:r w:rsidRPr="000325B3">
        <w:rPr>
          <w:rFonts w:ascii="CordiaUPC" w:hAnsi="CordiaUPC" w:cs="CordiaUPC" w:hint="cs"/>
          <w:sz w:val="26"/>
          <w:szCs w:val="26"/>
          <w:lang w:val="en-AU"/>
        </w:rPr>
        <w:t>BoT</w:t>
      </w:r>
      <w:proofErr w:type="spellEnd"/>
      <w:r w:rsidRPr="000325B3">
        <w:rPr>
          <w:rFonts w:ascii="CordiaUPC" w:hAnsi="CordiaUPC" w:cs="CordiaUPC" w:hint="cs"/>
          <w:sz w:val="26"/>
          <w:szCs w:val="26"/>
          <w:lang w:val="en-AU"/>
        </w:rPr>
        <w:t>”) notification number Sor Nor Sor. 21/25</w:t>
      </w:r>
      <w:r w:rsidRPr="000325B3">
        <w:rPr>
          <w:rFonts w:ascii="CordiaUPC" w:hAnsi="CordiaUPC" w:cs="CordiaUPC" w:hint="cs"/>
          <w:sz w:val="26"/>
          <w:szCs w:val="26"/>
          <w:lang w:val="en-US"/>
        </w:rPr>
        <w:t>61</w:t>
      </w:r>
      <w:r w:rsidRPr="000325B3">
        <w:rPr>
          <w:rFonts w:ascii="CordiaUPC" w:hAnsi="CordiaUPC" w:cs="CordiaUPC" w:hint="cs"/>
          <w:sz w:val="26"/>
          <w:szCs w:val="26"/>
          <w:lang w:val="en-AU"/>
        </w:rPr>
        <w:t>,</w:t>
      </w:r>
      <w:r w:rsidR="001C0B99">
        <w:rPr>
          <w:rFonts w:ascii="CordiaUPC" w:hAnsi="CordiaUPC" w:cs="CordiaUPC"/>
          <w:sz w:val="26"/>
          <w:szCs w:val="26"/>
          <w:lang w:val="en-AU"/>
        </w:rPr>
        <w:t xml:space="preserve"> </w:t>
      </w:r>
      <w:r w:rsidR="001C0B99" w:rsidRPr="001C0B99">
        <w:rPr>
          <w:rFonts w:ascii="CordiaUPC" w:hAnsi="CordiaUPC" w:cs="CordiaUPC"/>
          <w:sz w:val="26"/>
          <w:szCs w:val="26"/>
          <w:lang w:val="en-AU" w:bidi="th-TH"/>
        </w:rPr>
        <w:t xml:space="preserve">regarding to </w:t>
      </w:r>
      <w:r w:rsidR="001C0B99" w:rsidRPr="001C0B99">
        <w:rPr>
          <w:rFonts w:ascii="CordiaUPC" w:hAnsi="CordiaUPC" w:cs="CordiaUPC"/>
          <w:i/>
          <w:iCs/>
          <w:sz w:val="26"/>
          <w:szCs w:val="26"/>
          <w:lang w:val="en-AU" w:bidi="th-TH"/>
        </w:rPr>
        <w:t>Preparation and Announcement of Financial Statements of a Commercial Bank and a Holding Company that is the Parent Company of a Financial Group</w:t>
      </w:r>
      <w:r w:rsidR="001C0B99" w:rsidRPr="001C0B99">
        <w:rPr>
          <w:rFonts w:ascii="CordiaUPC" w:hAnsi="CordiaUPC" w:cs="CordiaUPC"/>
          <w:sz w:val="26"/>
          <w:szCs w:val="26"/>
          <w:lang w:val="en-AU" w:bidi="th-TH"/>
        </w:rPr>
        <w:t xml:space="preserve">; and other additional </w:t>
      </w:r>
      <w:proofErr w:type="spellStart"/>
      <w:r w:rsidR="001C0B99" w:rsidRPr="001C0B99">
        <w:rPr>
          <w:rFonts w:ascii="CordiaUPC" w:hAnsi="CordiaUPC" w:cs="CordiaUPC"/>
          <w:sz w:val="26"/>
          <w:szCs w:val="26"/>
          <w:lang w:val="en-AU" w:bidi="th-TH"/>
        </w:rPr>
        <w:t>BoT</w:t>
      </w:r>
      <w:proofErr w:type="spellEnd"/>
      <w:r w:rsidR="001C0B99" w:rsidRPr="001C0B99">
        <w:rPr>
          <w:rFonts w:ascii="CordiaUPC" w:hAnsi="CordiaUPC" w:cs="CordiaUPC"/>
          <w:sz w:val="26"/>
          <w:szCs w:val="26"/>
          <w:lang w:val="en-AU" w:bidi="th-TH"/>
        </w:rPr>
        <w:t xml:space="preserve"> notification including the following </w:t>
      </w:r>
      <w:proofErr w:type="spellStart"/>
      <w:r w:rsidR="001C0B99" w:rsidRPr="001C0B99">
        <w:rPr>
          <w:rFonts w:ascii="CordiaUPC" w:hAnsi="CordiaUPC" w:cs="CordiaUPC"/>
          <w:sz w:val="26"/>
          <w:szCs w:val="26"/>
          <w:lang w:val="en-AU" w:bidi="th-TH"/>
        </w:rPr>
        <w:t>BoT</w:t>
      </w:r>
      <w:proofErr w:type="spellEnd"/>
      <w:r w:rsidR="001C0B99" w:rsidRPr="001C0B99">
        <w:rPr>
          <w:rFonts w:ascii="CordiaUPC" w:hAnsi="CordiaUPC" w:cs="CordiaUPC"/>
          <w:sz w:val="26"/>
          <w:szCs w:val="26"/>
          <w:lang w:val="en-AU" w:bidi="th-TH"/>
        </w:rPr>
        <w:t xml:space="preserve"> circular:</w:t>
      </w:r>
    </w:p>
    <w:p w14:paraId="1903A53B" w14:textId="3FA6576E" w:rsidR="00031BF0" w:rsidRPr="000325B3" w:rsidRDefault="00031BF0" w:rsidP="00766259">
      <w:pPr>
        <w:spacing w:line="240" w:lineRule="atLeast"/>
        <w:ind w:left="540"/>
        <w:jc w:val="both"/>
        <w:rPr>
          <w:rFonts w:ascii="CordiaUPC" w:hAnsi="CordiaUPC" w:cs="CordiaUPC"/>
          <w:sz w:val="26"/>
          <w:szCs w:val="26"/>
          <w:lang w:val="en-AU"/>
        </w:rPr>
      </w:pPr>
    </w:p>
    <w:p w14:paraId="16DE4C48" w14:textId="6171CA86" w:rsidR="00031BF0" w:rsidRPr="000325B3" w:rsidRDefault="00766259" w:rsidP="00854F94">
      <w:pPr>
        <w:numPr>
          <w:ilvl w:val="0"/>
          <w:numId w:val="25"/>
        </w:numPr>
        <w:suppressAutoHyphens/>
        <w:autoSpaceDE w:val="0"/>
        <w:autoSpaceDN w:val="0"/>
        <w:adjustRightInd w:val="0"/>
        <w:spacing w:line="191" w:lineRule="atLeast"/>
        <w:ind w:left="907"/>
        <w:jc w:val="thaiDistribute"/>
        <w:rPr>
          <w:rFonts w:ascii="CordiaUPC" w:hAnsi="CordiaUPC" w:cs="CordiaUPC"/>
          <w:sz w:val="26"/>
          <w:szCs w:val="26"/>
          <w:lang w:val="en-AU"/>
        </w:rPr>
      </w:pPr>
      <w:proofErr w:type="spellStart"/>
      <w:r w:rsidRPr="000325B3">
        <w:rPr>
          <w:rFonts w:ascii="CordiaUPC" w:hAnsi="CordiaUPC" w:cs="CordiaUPC" w:hint="cs"/>
          <w:sz w:val="26"/>
          <w:szCs w:val="26"/>
          <w:lang w:val="en-AU"/>
        </w:rPr>
        <w:t>B</w:t>
      </w:r>
      <w:r w:rsidR="00623A96" w:rsidRPr="000325B3">
        <w:rPr>
          <w:rFonts w:ascii="CordiaUPC" w:hAnsi="CordiaUPC" w:cs="CordiaUPC" w:hint="cs"/>
          <w:sz w:val="26"/>
          <w:szCs w:val="26"/>
          <w:lang w:val="en-AU"/>
        </w:rPr>
        <w:t>o</w:t>
      </w:r>
      <w:r w:rsidRPr="000325B3">
        <w:rPr>
          <w:rFonts w:ascii="CordiaUPC" w:hAnsi="CordiaUPC" w:cs="CordiaUPC" w:hint="cs"/>
          <w:sz w:val="26"/>
          <w:szCs w:val="26"/>
          <w:lang w:val="en-AU"/>
        </w:rPr>
        <w:t>T.</w:t>
      </w:r>
      <w:proofErr w:type="spellEnd"/>
      <w:r w:rsidRPr="000325B3">
        <w:rPr>
          <w:rFonts w:ascii="CordiaUPC" w:hAnsi="CordiaUPC" w:cs="CordiaUPC" w:hint="cs"/>
          <w:sz w:val="26"/>
          <w:szCs w:val="26"/>
          <w:lang w:val="en-AU"/>
        </w:rPr>
        <w:t xml:space="preserve"> </w:t>
      </w:r>
      <w:proofErr w:type="spellStart"/>
      <w:r w:rsidRPr="000325B3">
        <w:rPr>
          <w:rFonts w:ascii="CordiaUPC" w:hAnsi="CordiaUPC" w:cs="CordiaUPC" w:hint="cs"/>
          <w:sz w:val="26"/>
          <w:szCs w:val="26"/>
          <w:lang w:val="en-AU"/>
        </w:rPr>
        <w:t>ForNorSor</w:t>
      </w:r>
      <w:proofErr w:type="spellEnd"/>
      <w:r w:rsidRPr="000325B3">
        <w:rPr>
          <w:rFonts w:ascii="CordiaUPC" w:hAnsi="CordiaUPC" w:cs="CordiaUPC" w:hint="cs"/>
          <w:sz w:val="26"/>
          <w:szCs w:val="26"/>
          <w:lang w:val="en-AU"/>
        </w:rPr>
        <w:t xml:space="preserve">. (23) </w:t>
      </w:r>
      <w:proofErr w:type="spellStart"/>
      <w:r w:rsidRPr="000325B3">
        <w:rPr>
          <w:rFonts w:ascii="CordiaUPC" w:hAnsi="CordiaUPC" w:cs="CordiaUPC" w:hint="cs"/>
          <w:sz w:val="26"/>
          <w:szCs w:val="26"/>
          <w:lang w:val="en-AU"/>
        </w:rPr>
        <w:t>Wor</w:t>
      </w:r>
      <w:proofErr w:type="spellEnd"/>
      <w:r w:rsidRPr="000325B3">
        <w:rPr>
          <w:rFonts w:ascii="CordiaUPC" w:hAnsi="CordiaUPC" w:cs="CordiaUPC" w:hint="cs"/>
          <w:sz w:val="26"/>
          <w:szCs w:val="26"/>
          <w:lang w:val="en-AU"/>
        </w:rPr>
        <w:t>. 276/2563 dated 28 Feb</w:t>
      </w:r>
      <w:r w:rsidR="004A52DF" w:rsidRPr="000325B3">
        <w:rPr>
          <w:rFonts w:ascii="CordiaUPC" w:hAnsi="CordiaUPC" w:cs="CordiaUPC" w:hint="cs"/>
          <w:sz w:val="26"/>
          <w:szCs w:val="26"/>
          <w:lang w:val="en-AU"/>
        </w:rPr>
        <w:t>ruary</w:t>
      </w:r>
      <w:r w:rsidRPr="000325B3">
        <w:rPr>
          <w:rFonts w:ascii="CordiaUPC" w:hAnsi="CordiaUPC" w:cs="CordiaUPC" w:hint="cs"/>
          <w:sz w:val="26"/>
          <w:szCs w:val="26"/>
          <w:lang w:val="en-AU"/>
        </w:rPr>
        <w:t xml:space="preserve"> 2020, regarding “</w:t>
      </w:r>
      <w:r w:rsidR="00A94FFA" w:rsidRPr="000325B3">
        <w:rPr>
          <w:rFonts w:ascii="CordiaUPC" w:hAnsi="CordiaUPC" w:cs="CordiaUPC" w:hint="cs"/>
          <w:sz w:val="26"/>
          <w:szCs w:val="26"/>
          <w:lang w:val="en-AU"/>
        </w:rPr>
        <w:t>Debt relief programs for debtors affected by situations having adverse impacts to Thai economy</w:t>
      </w:r>
      <w:r w:rsidRPr="000325B3">
        <w:rPr>
          <w:rFonts w:ascii="CordiaUPC" w:hAnsi="CordiaUPC" w:cs="CordiaUPC" w:hint="cs"/>
          <w:sz w:val="26"/>
          <w:szCs w:val="26"/>
          <w:lang w:val="en-AU"/>
        </w:rPr>
        <w:t>”</w:t>
      </w:r>
      <w:r w:rsidR="00CC5C4E" w:rsidRPr="000325B3">
        <w:rPr>
          <w:rFonts w:ascii="CordiaUPC" w:hAnsi="CordiaUPC" w:cs="CordiaUPC" w:hint="cs"/>
          <w:sz w:val="26"/>
          <w:szCs w:val="26"/>
          <w:lang w:val="en-AU"/>
        </w:rPr>
        <w:t xml:space="preserve"> which details are given in note</w:t>
      </w:r>
      <w:r w:rsidR="00B60654" w:rsidRPr="000325B3">
        <w:rPr>
          <w:rFonts w:ascii="CordiaUPC" w:hAnsi="CordiaUPC" w:cs="CordiaUPC" w:hint="cs"/>
          <w:sz w:val="26"/>
          <w:szCs w:val="26"/>
          <w:lang w:val="en-AU"/>
        </w:rPr>
        <w:t xml:space="preserve"> </w:t>
      </w:r>
      <w:r w:rsidR="004A52DF" w:rsidRPr="000325B3">
        <w:rPr>
          <w:rFonts w:ascii="CordiaUPC" w:hAnsi="CordiaUPC" w:cs="CordiaUPC" w:hint="cs"/>
          <w:sz w:val="26"/>
          <w:szCs w:val="26"/>
          <w:lang w:val="en-AU"/>
        </w:rPr>
        <w:t>2</w:t>
      </w:r>
      <w:r w:rsidR="00757B25">
        <w:rPr>
          <w:rFonts w:ascii="CordiaUPC" w:hAnsi="CordiaUPC" w:cs="CordiaUPC"/>
          <w:sz w:val="26"/>
          <w:szCs w:val="26"/>
          <w:lang w:val="en-AU"/>
        </w:rPr>
        <w:t>0</w:t>
      </w:r>
      <w:r w:rsidR="00CC5C4E" w:rsidRPr="000325B3">
        <w:rPr>
          <w:rFonts w:ascii="CordiaUPC" w:hAnsi="CordiaUPC" w:cs="CordiaUPC" w:hint="cs"/>
          <w:sz w:val="26"/>
          <w:szCs w:val="26"/>
          <w:lang w:val="en-AU"/>
        </w:rPr>
        <w:t>.</w:t>
      </w:r>
    </w:p>
    <w:p w14:paraId="32D6E56E" w14:textId="77777777" w:rsidR="00C76EE5" w:rsidRPr="000325B3" w:rsidRDefault="00C76EE5" w:rsidP="00E16016">
      <w:pPr>
        <w:spacing w:line="220" w:lineRule="exact"/>
        <w:jc w:val="both"/>
        <w:rPr>
          <w:rFonts w:ascii="CordiaUPC" w:hAnsi="CordiaUPC" w:cs="CordiaUPC"/>
          <w:sz w:val="26"/>
          <w:szCs w:val="26"/>
          <w:lang w:val="en-AU"/>
        </w:rPr>
      </w:pPr>
    </w:p>
    <w:p w14:paraId="416041CB" w14:textId="414F5BF2" w:rsidR="00530EEB" w:rsidRPr="00530EEB" w:rsidRDefault="00530EEB" w:rsidP="002C0E52">
      <w:pPr>
        <w:pStyle w:val="block"/>
        <w:spacing w:after="0" w:line="240" w:lineRule="atLeast"/>
        <w:ind w:left="540"/>
        <w:jc w:val="both"/>
        <w:rPr>
          <w:rFonts w:ascii="CordiaUPC" w:hAnsi="CordiaUPC" w:cs="CordiaUPC"/>
          <w:sz w:val="26"/>
          <w:szCs w:val="26"/>
          <w:lang w:val="en-US" w:bidi="th-TH"/>
        </w:rPr>
      </w:pPr>
      <w:r w:rsidRPr="00530EEB">
        <w:rPr>
          <w:rFonts w:ascii="CordiaUPC" w:hAnsi="CordiaUPC" w:cs="CordiaUPC"/>
          <w:sz w:val="26"/>
          <w:szCs w:val="26"/>
          <w:lang w:val="en-US" w:bidi="th-TH"/>
        </w:rPr>
        <w:t xml:space="preserve">The interim financial statements do not include </w:t>
      </w:r>
      <w:proofErr w:type="gramStart"/>
      <w:r w:rsidRPr="00530EEB">
        <w:rPr>
          <w:rFonts w:ascii="CordiaUPC" w:hAnsi="CordiaUPC" w:cs="CordiaUPC"/>
          <w:sz w:val="26"/>
          <w:szCs w:val="26"/>
          <w:lang w:val="en-US" w:bidi="th-TH"/>
        </w:rPr>
        <w:t>all of</w:t>
      </w:r>
      <w:proofErr w:type="gramEnd"/>
      <w:r w:rsidRPr="00530EEB">
        <w:rPr>
          <w:rFonts w:ascii="CordiaUPC" w:hAnsi="CordiaUPC" w:cs="CordiaUPC"/>
          <w:sz w:val="26"/>
          <w:szCs w:val="26"/>
          <w:lang w:val="en-US" w:bidi="th-TH"/>
        </w:rPr>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w:t>
      </w:r>
      <w:r w:rsidRPr="000325B3">
        <w:rPr>
          <w:rFonts w:ascii="CordiaUPC" w:hAnsi="CordiaUPC" w:cs="CordiaUPC" w:hint="cs"/>
          <w:sz w:val="26"/>
          <w:szCs w:val="26"/>
          <w:lang w:val="en-US" w:bidi="th-TH"/>
        </w:rPr>
        <w:t>the Bank and its subsidiaries</w:t>
      </w:r>
      <w:r w:rsidRPr="00530EEB">
        <w:rPr>
          <w:rFonts w:ascii="CordiaUPC" w:hAnsi="CordiaUPC" w:cs="CordiaUPC"/>
          <w:sz w:val="26"/>
          <w:szCs w:val="26"/>
          <w:lang w:val="en-US" w:bidi="th-TH"/>
        </w:rPr>
        <w:t xml:space="preserve"> for the year ended 31 December 2020.</w:t>
      </w:r>
    </w:p>
    <w:p w14:paraId="792C6BBF" w14:textId="426D92B0" w:rsidR="00AC40A4" w:rsidRDefault="00AC40A4" w:rsidP="0071578E">
      <w:pPr>
        <w:spacing w:line="240" w:lineRule="atLeast"/>
        <w:ind w:left="540"/>
        <w:jc w:val="both"/>
        <w:rPr>
          <w:rFonts w:ascii="CordiaUPC" w:hAnsi="CordiaUPC" w:cs="CordiaUPC"/>
          <w:sz w:val="26"/>
          <w:szCs w:val="26"/>
          <w:lang w:val="en-US" w:bidi="th-TH"/>
        </w:rPr>
      </w:pPr>
    </w:p>
    <w:p w14:paraId="474FE857" w14:textId="28D251DF" w:rsidR="00530EEB" w:rsidRPr="00530EEB" w:rsidRDefault="00530EEB" w:rsidP="00530EEB">
      <w:pPr>
        <w:pStyle w:val="BodyText"/>
        <w:spacing w:after="0" w:line="240" w:lineRule="auto"/>
        <w:ind w:left="540"/>
        <w:jc w:val="both"/>
        <w:rPr>
          <w:rFonts w:ascii="CordiaUPC" w:hAnsi="CordiaUPC" w:cs="CordiaUPC"/>
          <w:sz w:val="26"/>
          <w:szCs w:val="26"/>
          <w:lang w:val="en-US" w:bidi="th-TH"/>
        </w:rPr>
      </w:pPr>
      <w:r>
        <w:rPr>
          <w:rFonts w:ascii="CordiaUPC" w:hAnsi="CordiaUPC" w:cs="CordiaUPC"/>
          <w:sz w:val="26"/>
          <w:szCs w:val="26"/>
          <w:lang w:val="en-US" w:bidi="th-TH"/>
        </w:rPr>
        <w:t>T</w:t>
      </w:r>
      <w:r w:rsidRPr="000325B3">
        <w:rPr>
          <w:rFonts w:ascii="CordiaUPC" w:hAnsi="CordiaUPC" w:cs="CordiaUPC" w:hint="cs"/>
          <w:sz w:val="26"/>
          <w:szCs w:val="26"/>
          <w:lang w:val="en-US" w:bidi="th-TH"/>
        </w:rPr>
        <w:t>he Bank and its subsidiaries</w:t>
      </w:r>
      <w:r w:rsidRPr="00530EEB">
        <w:rPr>
          <w:rFonts w:ascii="CordiaUPC" w:hAnsi="CordiaUPC" w:cs="CordiaUPC"/>
          <w:sz w:val="26"/>
          <w:szCs w:val="26"/>
          <w:lang w:val="en-US" w:bidi="th-TH"/>
        </w:rPr>
        <w:t xml:space="preserve"> ha</w:t>
      </w:r>
      <w:r w:rsidR="006F6FD1">
        <w:rPr>
          <w:rFonts w:ascii="CordiaUPC" w:hAnsi="CordiaUPC" w:cs="CordiaUPC"/>
          <w:sz w:val="26"/>
          <w:szCs w:val="26"/>
          <w:lang w:val="en-US" w:bidi="th-TH"/>
        </w:rPr>
        <w:t>ve</w:t>
      </w:r>
      <w:r w:rsidRPr="00530EEB">
        <w:rPr>
          <w:rFonts w:ascii="CordiaUPC" w:hAnsi="CordiaUPC" w:cs="CordiaUPC"/>
          <w:sz w:val="26"/>
          <w:szCs w:val="26"/>
          <w:lang w:val="en-US" w:bidi="th-TH"/>
        </w:rPr>
        <w:t xml:space="preserve"> initially applied revised TFRS that are effective for annual periods beginning on or after 1 January 2021 and has not early adopted TFRS which are not yet effective. The application has no material impact on the financial statements.</w:t>
      </w:r>
    </w:p>
    <w:p w14:paraId="32FBE8E4" w14:textId="04E21920" w:rsidR="00A76571" w:rsidRPr="000325B3" w:rsidRDefault="00A76571" w:rsidP="009D37B4">
      <w:pPr>
        <w:pStyle w:val="block"/>
        <w:numPr>
          <w:ilvl w:val="0"/>
          <w:numId w:val="17"/>
        </w:numPr>
        <w:spacing w:after="0" w:line="240" w:lineRule="atLeast"/>
        <w:ind w:left="540" w:hanging="540"/>
        <w:jc w:val="both"/>
        <w:rPr>
          <w:rFonts w:ascii="CordiaUPC" w:hAnsi="CordiaUPC" w:cs="CordiaUPC"/>
          <w:b/>
          <w:bCs/>
          <w:i/>
          <w:iCs/>
          <w:sz w:val="26"/>
          <w:szCs w:val="26"/>
          <w:lang w:val="en-US"/>
        </w:rPr>
      </w:pPr>
      <w:r w:rsidRPr="000325B3">
        <w:rPr>
          <w:rFonts w:ascii="CordiaUPC" w:hAnsi="CordiaUPC" w:cs="CordiaUPC" w:hint="cs"/>
          <w:b/>
          <w:bCs/>
          <w:i/>
          <w:iCs/>
          <w:sz w:val="26"/>
          <w:szCs w:val="26"/>
          <w:lang w:val="en-US"/>
        </w:rPr>
        <w:lastRenderedPageBreak/>
        <w:t>Use of judgements</w:t>
      </w:r>
      <w:r w:rsidR="009C1976" w:rsidRPr="000325B3">
        <w:rPr>
          <w:rFonts w:ascii="CordiaUPC" w:hAnsi="CordiaUPC" w:cs="CordiaUPC" w:hint="cs"/>
          <w:b/>
          <w:bCs/>
          <w:i/>
          <w:iCs/>
          <w:sz w:val="26"/>
          <w:szCs w:val="26"/>
          <w:lang w:val="en-US"/>
        </w:rPr>
        <w:t>,</w:t>
      </w:r>
      <w:r w:rsidR="004C5CF1" w:rsidRPr="000325B3">
        <w:rPr>
          <w:rFonts w:ascii="CordiaUPC" w:hAnsi="CordiaUPC" w:cs="CordiaUPC" w:hint="cs"/>
          <w:b/>
          <w:bCs/>
          <w:i/>
          <w:iCs/>
          <w:sz w:val="26"/>
          <w:szCs w:val="26"/>
          <w:lang w:val="en-US"/>
        </w:rPr>
        <w:t xml:space="preserve"> </w:t>
      </w:r>
      <w:r w:rsidRPr="000325B3">
        <w:rPr>
          <w:rFonts w:ascii="CordiaUPC" w:hAnsi="CordiaUPC" w:cs="CordiaUPC" w:hint="cs"/>
          <w:b/>
          <w:bCs/>
          <w:i/>
          <w:iCs/>
          <w:sz w:val="26"/>
          <w:szCs w:val="26"/>
          <w:lang w:val="en-US"/>
        </w:rPr>
        <w:t>estimates</w:t>
      </w:r>
      <w:r w:rsidR="009C1976" w:rsidRPr="000325B3">
        <w:rPr>
          <w:rFonts w:ascii="CordiaUPC" w:hAnsi="CordiaUPC" w:cs="CordiaUPC" w:hint="cs"/>
          <w:b/>
          <w:bCs/>
          <w:i/>
          <w:iCs/>
          <w:sz w:val="26"/>
          <w:szCs w:val="26"/>
          <w:lang w:val="en-US"/>
        </w:rPr>
        <w:t xml:space="preserve"> </w:t>
      </w:r>
      <w:r w:rsidR="009C1976" w:rsidRPr="000325B3">
        <w:rPr>
          <w:rFonts w:ascii="CordiaUPC" w:hAnsi="CordiaUPC" w:cs="CordiaUPC" w:hint="cs"/>
          <w:b/>
          <w:bCs/>
          <w:i/>
          <w:iCs/>
          <w:sz w:val="26"/>
          <w:szCs w:val="26"/>
        </w:rPr>
        <w:t>and accounting policies</w:t>
      </w:r>
    </w:p>
    <w:p w14:paraId="0522367E" w14:textId="7D5B48C4" w:rsidR="00125DEC" w:rsidRPr="000325B3" w:rsidRDefault="00125DEC" w:rsidP="005748C7">
      <w:pPr>
        <w:pStyle w:val="block"/>
        <w:spacing w:after="0" w:line="240" w:lineRule="atLeast"/>
        <w:ind w:left="540"/>
        <w:jc w:val="both"/>
        <w:rPr>
          <w:rFonts w:ascii="CordiaUPC" w:hAnsi="CordiaUPC" w:cs="CordiaUPC"/>
          <w:sz w:val="26"/>
          <w:szCs w:val="26"/>
          <w:lang w:val="en-US"/>
        </w:rPr>
      </w:pPr>
    </w:p>
    <w:p w14:paraId="7477FC57" w14:textId="3CE984C0" w:rsidR="006F6FD1" w:rsidRDefault="006F6FD1" w:rsidP="006F6FD1">
      <w:pPr>
        <w:ind w:left="540"/>
        <w:jc w:val="both"/>
        <w:rPr>
          <w:rFonts w:ascii="CordiaUPC" w:hAnsi="CordiaUPC" w:cs="CordiaUPC"/>
          <w:sz w:val="26"/>
          <w:szCs w:val="26"/>
          <w:lang w:val="en-US" w:bidi="th-TH"/>
        </w:rPr>
      </w:pPr>
      <w:r w:rsidRPr="006F6FD1">
        <w:rPr>
          <w:rFonts w:ascii="CordiaUPC" w:hAnsi="CordiaUPC" w:cs="CordiaUPC"/>
          <w:sz w:val="26"/>
          <w:szCs w:val="26"/>
          <w:lang w:val="en-US" w:bidi="th-TH"/>
        </w:rPr>
        <w:t xml:space="preserve">In preparing these interim financial statements, judgements and estimates are made by management in applying the </w:t>
      </w:r>
      <w:r w:rsidRPr="000325B3">
        <w:rPr>
          <w:rFonts w:ascii="CordiaUPC" w:hAnsi="CordiaUPC" w:cs="CordiaUPC" w:hint="cs"/>
          <w:sz w:val="26"/>
          <w:szCs w:val="26"/>
          <w:lang w:val="en-US" w:bidi="th-TH"/>
        </w:rPr>
        <w:t>Bank and its subsidiaries</w:t>
      </w:r>
      <w:r>
        <w:rPr>
          <w:rFonts w:ascii="CordiaUPC" w:hAnsi="CordiaUPC" w:cs="CordiaUPC"/>
          <w:sz w:val="26"/>
          <w:szCs w:val="26"/>
          <w:lang w:val="en-US" w:bidi="th-TH"/>
        </w:rPr>
        <w:t>’</w:t>
      </w:r>
      <w:r w:rsidRPr="006F6FD1">
        <w:rPr>
          <w:rFonts w:ascii="CordiaUPC" w:hAnsi="CordiaUPC" w:cs="CordiaUPC"/>
          <w:sz w:val="26"/>
          <w:szCs w:val="26"/>
          <w:lang w:val="en-US" w:bidi="th-TH"/>
        </w:rPr>
        <w:t xml:space="preserve"> accounting policies. Actual results may differ from these estimates. The accounting policies, methods of computation and the key sources of estimation uncertainty were the same as those that described in the financial statements for the year ended 31 December 202</w:t>
      </w:r>
      <w:r>
        <w:rPr>
          <w:rFonts w:ascii="CordiaUPC" w:hAnsi="CordiaUPC" w:cs="CordiaUPC"/>
          <w:sz w:val="26"/>
          <w:szCs w:val="26"/>
          <w:lang w:val="en-US" w:bidi="th-TH"/>
        </w:rPr>
        <w:t>0</w:t>
      </w:r>
    </w:p>
    <w:p w14:paraId="6D38F3AF" w14:textId="77777777" w:rsidR="006F6FD1" w:rsidRDefault="006F6FD1" w:rsidP="006F6FD1">
      <w:pPr>
        <w:ind w:left="540"/>
        <w:jc w:val="both"/>
        <w:rPr>
          <w:rFonts w:ascii="CordiaUPC" w:hAnsi="CordiaUPC" w:cs="CordiaUPC"/>
          <w:sz w:val="26"/>
          <w:szCs w:val="26"/>
          <w:lang w:val="en-US" w:bidi="th-TH"/>
        </w:rPr>
      </w:pPr>
    </w:p>
    <w:p w14:paraId="40CCD39E" w14:textId="1D67B1E1" w:rsidR="006F6FD1" w:rsidRPr="006F6FD1" w:rsidRDefault="00C11AEC" w:rsidP="006F6FD1">
      <w:pPr>
        <w:pStyle w:val="ListParagraph"/>
        <w:numPr>
          <w:ilvl w:val="0"/>
          <w:numId w:val="19"/>
        </w:numPr>
        <w:tabs>
          <w:tab w:val="clear" w:pos="520"/>
        </w:tabs>
        <w:ind w:hanging="520"/>
        <w:jc w:val="both"/>
        <w:rPr>
          <w:rFonts w:ascii="CordiaUPC" w:hAnsi="CordiaUPC" w:cs="CordiaUPC"/>
          <w:b/>
          <w:bCs/>
          <w:sz w:val="28"/>
          <w:szCs w:val="28"/>
          <w:cs/>
          <w:lang w:bidi="th-TH"/>
        </w:rPr>
      </w:pPr>
      <w:r w:rsidRPr="006F6FD1">
        <w:rPr>
          <w:rFonts w:ascii="CordiaUPC" w:hAnsi="CordiaUPC" w:cs="CordiaUPC" w:hint="cs"/>
          <w:b/>
          <w:bCs/>
          <w:sz w:val="28"/>
          <w:szCs w:val="28"/>
        </w:rPr>
        <w:t xml:space="preserve">Fair value of </w:t>
      </w:r>
      <w:r w:rsidR="00AA05FB" w:rsidRPr="006F6FD1">
        <w:rPr>
          <w:rFonts w:ascii="CordiaUPC" w:hAnsi="CordiaUPC" w:cs="CordiaUPC" w:hint="cs"/>
          <w:b/>
          <w:bCs/>
          <w:sz w:val="28"/>
          <w:szCs w:val="28"/>
          <w:lang w:val="en-US" w:bidi="th-TH"/>
        </w:rPr>
        <w:t xml:space="preserve">financial </w:t>
      </w:r>
      <w:r w:rsidRPr="006F6FD1">
        <w:rPr>
          <w:rFonts w:ascii="CordiaUPC" w:hAnsi="CordiaUPC" w:cs="CordiaUPC" w:hint="cs"/>
          <w:b/>
          <w:bCs/>
          <w:sz w:val="28"/>
          <w:szCs w:val="28"/>
        </w:rPr>
        <w:t xml:space="preserve">assets and </w:t>
      </w:r>
      <w:r w:rsidR="00AA05FB" w:rsidRPr="006F6FD1">
        <w:rPr>
          <w:rFonts w:ascii="CordiaUPC" w:hAnsi="CordiaUPC" w:cs="CordiaUPC" w:hint="cs"/>
          <w:b/>
          <w:bCs/>
          <w:sz w:val="28"/>
          <w:szCs w:val="28"/>
        </w:rPr>
        <w:t xml:space="preserve">financial </w:t>
      </w:r>
      <w:r w:rsidRPr="006F6FD1">
        <w:rPr>
          <w:rFonts w:ascii="CordiaUPC" w:hAnsi="CordiaUPC" w:cs="CordiaUPC" w:hint="cs"/>
          <w:b/>
          <w:bCs/>
          <w:sz w:val="28"/>
          <w:szCs w:val="28"/>
        </w:rPr>
        <w:t>liabilities</w:t>
      </w:r>
      <w:r w:rsidR="00125C7D" w:rsidRPr="006F6FD1">
        <w:rPr>
          <w:rFonts w:ascii="CordiaUPC" w:hAnsi="CordiaUPC" w:cs="CordiaUPC" w:hint="cs"/>
          <w:b/>
          <w:bCs/>
          <w:sz w:val="28"/>
          <w:szCs w:val="28"/>
          <w:cs/>
          <w:lang w:bidi="th-TH"/>
        </w:rPr>
        <w:t xml:space="preserve">  </w:t>
      </w:r>
    </w:p>
    <w:p w14:paraId="2810EDE3" w14:textId="77777777" w:rsidR="006B529D" w:rsidRPr="00FF27C9" w:rsidRDefault="006B529D" w:rsidP="00C11AEC">
      <w:pPr>
        <w:spacing w:line="240" w:lineRule="atLeast"/>
        <w:ind w:left="544"/>
        <w:jc w:val="both"/>
        <w:rPr>
          <w:rFonts w:ascii="CordiaUPC" w:hAnsi="CordiaUPC" w:cs="CordiaUPC"/>
          <w:sz w:val="26"/>
          <w:szCs w:val="26"/>
        </w:rPr>
      </w:pPr>
    </w:p>
    <w:p w14:paraId="4792FA97" w14:textId="0ECE76F6" w:rsidR="00CE3F6F" w:rsidRPr="00FF27C9" w:rsidRDefault="00CE3F6F" w:rsidP="00CE3F6F">
      <w:pPr>
        <w:suppressAutoHyphens/>
        <w:spacing w:line="240" w:lineRule="atLeast"/>
        <w:ind w:left="540"/>
        <w:jc w:val="thaiDistribute"/>
        <w:rPr>
          <w:rFonts w:ascii="CordiaUPC" w:eastAsia="Times New Roman" w:hAnsi="CordiaUPC" w:cs="CordiaUPC"/>
          <w:sz w:val="26"/>
          <w:szCs w:val="26"/>
          <w:lang w:eastAsia="zh-CN"/>
        </w:rPr>
      </w:pPr>
      <w:r w:rsidRPr="00FF27C9">
        <w:rPr>
          <w:rFonts w:ascii="CordiaUPC" w:eastAsia="Times New Roman" w:hAnsi="CordiaUPC" w:cs="CordiaUPC" w:hint="cs"/>
          <w:sz w:val="26"/>
          <w:szCs w:val="26"/>
          <w:lang w:eastAsia="zh-CN"/>
        </w:rPr>
        <w:t>The following table shows the carrying amounts and fair values of financial assets and financial</w:t>
      </w:r>
      <w:r w:rsidRPr="00FF27C9">
        <w:rPr>
          <w:rFonts w:ascii="CordiaUPC" w:eastAsia="Times New Roman" w:hAnsi="CordiaUPC" w:cs="CordiaUPC" w:hint="cs"/>
          <w:sz w:val="26"/>
          <w:szCs w:val="26"/>
          <w:cs/>
          <w:lang w:eastAsia="zh-CN"/>
        </w:rPr>
        <w:t xml:space="preserve"> </w:t>
      </w:r>
      <w:r w:rsidRPr="00FF27C9">
        <w:rPr>
          <w:rFonts w:ascii="CordiaUPC" w:eastAsia="Times New Roman" w:hAnsi="CordiaUPC" w:cs="CordiaUPC" w:hint="cs"/>
          <w:sz w:val="26"/>
          <w:szCs w:val="26"/>
          <w:lang w:eastAsia="zh-CN"/>
        </w:rPr>
        <w:t>liabilities, including their levels in the fair value hierarchy for the financial instruments measured at fair value as at 3</w:t>
      </w:r>
      <w:r w:rsidR="005D787E" w:rsidRPr="00FF27C9">
        <w:rPr>
          <w:rFonts w:ascii="CordiaUPC" w:eastAsia="Times New Roman" w:hAnsi="CordiaUPC" w:cs="CordiaUPC" w:hint="cs"/>
          <w:sz w:val="26"/>
          <w:szCs w:val="26"/>
          <w:lang w:eastAsia="zh-CN"/>
        </w:rPr>
        <w:t>1</w:t>
      </w:r>
      <w:r w:rsidRPr="00FF27C9">
        <w:rPr>
          <w:rFonts w:ascii="CordiaUPC" w:eastAsia="Times New Roman" w:hAnsi="CordiaUPC" w:cs="CordiaUPC" w:hint="cs"/>
          <w:sz w:val="26"/>
          <w:szCs w:val="26"/>
          <w:lang w:eastAsia="zh-CN"/>
        </w:rPr>
        <w:t xml:space="preserve"> </w:t>
      </w:r>
      <w:r w:rsidR="005D787E" w:rsidRPr="00FF27C9">
        <w:rPr>
          <w:rFonts w:ascii="CordiaUPC" w:eastAsia="Times New Roman" w:hAnsi="CordiaUPC" w:cs="CordiaUPC" w:hint="cs"/>
          <w:sz w:val="26"/>
          <w:szCs w:val="26"/>
          <w:lang w:eastAsia="zh-CN"/>
        </w:rPr>
        <w:t>March</w:t>
      </w:r>
      <w:r w:rsidRPr="00FF27C9">
        <w:rPr>
          <w:rFonts w:ascii="CordiaUPC" w:eastAsia="Times New Roman" w:hAnsi="CordiaUPC" w:cs="CordiaUPC" w:hint="cs"/>
          <w:sz w:val="26"/>
          <w:szCs w:val="26"/>
          <w:lang w:eastAsia="zh-CN"/>
        </w:rPr>
        <w:t xml:space="preserve"> 202</w:t>
      </w:r>
      <w:r w:rsidR="005D787E" w:rsidRPr="00FF27C9">
        <w:rPr>
          <w:rFonts w:ascii="CordiaUPC" w:eastAsia="Times New Roman" w:hAnsi="CordiaUPC" w:cs="CordiaUPC" w:hint="cs"/>
          <w:sz w:val="26"/>
          <w:szCs w:val="26"/>
          <w:lang w:eastAsia="zh-CN"/>
        </w:rPr>
        <w:t>1</w:t>
      </w:r>
      <w:r w:rsidR="0073691F">
        <w:rPr>
          <w:rFonts w:ascii="CordiaUPC" w:eastAsia="Times New Roman" w:hAnsi="CordiaUPC" w:cs="CordiaUPC"/>
          <w:sz w:val="26"/>
          <w:szCs w:val="26"/>
          <w:lang w:eastAsia="zh-CN"/>
        </w:rPr>
        <w:t xml:space="preserve"> and 31 December 2020</w:t>
      </w:r>
      <w:r w:rsidRPr="00FF27C9">
        <w:rPr>
          <w:rFonts w:ascii="CordiaUPC" w:eastAsia="Times New Roman" w:hAnsi="CordiaUPC" w:cs="CordiaUPC" w:hint="cs"/>
          <w:sz w:val="26"/>
          <w:szCs w:val="26"/>
          <w:cs/>
          <w:lang w:eastAsia="zh-CN"/>
        </w:rPr>
        <w:t xml:space="preserve">. </w:t>
      </w:r>
      <w:r w:rsidRPr="00FF27C9">
        <w:rPr>
          <w:rFonts w:ascii="CordiaUPC" w:eastAsia="Times New Roman" w:hAnsi="CordiaUPC" w:cs="CordiaUPC" w:hint="cs"/>
          <w:sz w:val="26"/>
          <w:szCs w:val="26"/>
          <w:lang w:eastAsia="zh-CN"/>
        </w:rPr>
        <w:t>It does not include fair value information for financial assets and financial liabilities not</w:t>
      </w:r>
      <w:r w:rsidRPr="00FF27C9">
        <w:rPr>
          <w:rFonts w:ascii="CordiaUPC" w:eastAsia="Times New Roman" w:hAnsi="CordiaUPC" w:cs="CordiaUPC" w:hint="cs"/>
          <w:sz w:val="26"/>
          <w:szCs w:val="26"/>
          <w:cs/>
          <w:lang w:eastAsia="zh-CN"/>
        </w:rPr>
        <w:t xml:space="preserve"> </w:t>
      </w:r>
      <w:r w:rsidRPr="00FF27C9">
        <w:rPr>
          <w:rFonts w:ascii="CordiaUPC" w:eastAsia="Times New Roman" w:hAnsi="CordiaUPC" w:cs="CordiaUPC" w:hint="cs"/>
          <w:sz w:val="26"/>
          <w:szCs w:val="26"/>
          <w:lang w:eastAsia="zh-CN"/>
        </w:rPr>
        <w:t>measured at fair value if the carrying amount is a reasonable approximation of fair value</w:t>
      </w:r>
      <w:r w:rsidRPr="00FF27C9">
        <w:rPr>
          <w:rFonts w:ascii="CordiaUPC" w:eastAsia="Times New Roman" w:hAnsi="CordiaUPC" w:cs="CordiaUPC" w:hint="cs"/>
          <w:sz w:val="26"/>
          <w:szCs w:val="26"/>
          <w:cs/>
          <w:lang w:eastAsia="zh-CN"/>
        </w:rPr>
        <w:t>.</w:t>
      </w:r>
    </w:p>
    <w:p w14:paraId="6CA45A54" w14:textId="77777777" w:rsidR="00CE3F6F" w:rsidRPr="00FF27C9" w:rsidRDefault="00CE3F6F" w:rsidP="00CE3F6F">
      <w:pPr>
        <w:suppressAutoHyphens/>
        <w:spacing w:line="240" w:lineRule="atLeast"/>
        <w:ind w:left="540"/>
        <w:jc w:val="thaiDistribute"/>
        <w:rPr>
          <w:rFonts w:ascii="CordiaUPC" w:eastAsia="Times New Roman" w:hAnsi="CordiaUPC" w:cs="CordiaUPC"/>
          <w:sz w:val="26"/>
          <w:szCs w:val="26"/>
          <w:lang w:eastAsia="zh-CN"/>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CE3F6F" w:rsidRPr="00FF27C9" w14:paraId="3844D00E" w14:textId="77777777" w:rsidTr="00354DE1">
        <w:trPr>
          <w:trHeight w:val="256"/>
          <w:tblHeader/>
        </w:trPr>
        <w:tc>
          <w:tcPr>
            <w:tcW w:w="3420" w:type="dxa"/>
          </w:tcPr>
          <w:p w14:paraId="782A42CC" w14:textId="77777777" w:rsidR="00CE3F6F" w:rsidRPr="00FF27C9" w:rsidRDefault="00CE3F6F" w:rsidP="00FF27C9">
            <w:pPr>
              <w:suppressAutoHyphens/>
              <w:spacing w:line="240" w:lineRule="exact"/>
              <w:ind w:left="-14" w:right="-90"/>
              <w:rPr>
                <w:rFonts w:ascii="CordiaUPC" w:eastAsia="Times New Roman" w:hAnsi="CordiaUPC" w:cs="CordiaUPC"/>
                <w:b/>
                <w:bCs/>
                <w:i/>
                <w:iCs/>
                <w:sz w:val="26"/>
                <w:szCs w:val="26"/>
                <w:lang w:eastAsia="zh-CN"/>
              </w:rPr>
            </w:pPr>
          </w:p>
        </w:tc>
        <w:tc>
          <w:tcPr>
            <w:tcW w:w="5937" w:type="dxa"/>
            <w:gridSpan w:val="9"/>
            <w:hideMark/>
          </w:tcPr>
          <w:p w14:paraId="085176BC" w14:textId="77777777" w:rsidR="00CE3F6F" w:rsidRPr="00FF27C9" w:rsidRDefault="00CE3F6F" w:rsidP="00FF27C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FF27C9">
              <w:rPr>
                <w:rFonts w:ascii="CordiaUPC" w:eastAsia="Times New Roman" w:hAnsi="CordiaUPC" w:cs="CordiaUPC" w:hint="cs"/>
                <w:b/>
                <w:bCs/>
                <w:sz w:val="26"/>
                <w:szCs w:val="26"/>
                <w:lang w:eastAsia="zh-CN"/>
              </w:rPr>
              <w:t>Consolidated</w:t>
            </w:r>
          </w:p>
        </w:tc>
      </w:tr>
      <w:tr w:rsidR="00CE3F6F" w:rsidRPr="00FF27C9" w14:paraId="3468D28F" w14:textId="77777777" w:rsidTr="00354DE1">
        <w:trPr>
          <w:trHeight w:val="256"/>
          <w:tblHeader/>
        </w:trPr>
        <w:tc>
          <w:tcPr>
            <w:tcW w:w="3420" w:type="dxa"/>
          </w:tcPr>
          <w:p w14:paraId="42EE870C" w14:textId="77777777" w:rsidR="00CE3F6F" w:rsidRPr="00FF27C9" w:rsidRDefault="00CE3F6F" w:rsidP="00FF27C9">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53BFA8A8" w14:textId="77777777" w:rsidR="00CE3F6F" w:rsidRPr="00FF27C9" w:rsidRDefault="00CE3F6F" w:rsidP="00BE5CF3">
            <w:pPr>
              <w:tabs>
                <w:tab w:val="decimal" w:pos="-112"/>
              </w:tabs>
              <w:suppressAutoHyphens/>
              <w:spacing w:line="240" w:lineRule="exact"/>
              <w:ind w:left="-112" w:right="-86"/>
              <w:jc w:val="center"/>
              <w:rPr>
                <w:rFonts w:ascii="CordiaUPC" w:eastAsia="Times New Roman" w:hAnsi="CordiaUPC" w:cs="CordiaUPC"/>
                <w:sz w:val="26"/>
                <w:szCs w:val="26"/>
                <w:lang w:eastAsia="zh-CN"/>
              </w:rPr>
            </w:pPr>
            <w:r w:rsidRPr="00FF27C9">
              <w:rPr>
                <w:rFonts w:ascii="CordiaUPC" w:eastAsia="Times New Roman" w:hAnsi="CordiaUPC" w:cs="CordiaUPC" w:hint="cs"/>
                <w:sz w:val="26"/>
                <w:szCs w:val="26"/>
                <w:lang w:eastAsia="zh-CN"/>
              </w:rPr>
              <w:t>Carrying</w:t>
            </w:r>
          </w:p>
        </w:tc>
        <w:tc>
          <w:tcPr>
            <w:tcW w:w="270" w:type="dxa"/>
          </w:tcPr>
          <w:p w14:paraId="7AB611F0" w14:textId="77777777" w:rsidR="00CE3F6F" w:rsidRPr="00FF27C9" w:rsidRDefault="00CE3F6F" w:rsidP="00FF27C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35DB2D62" w14:textId="77777777" w:rsidR="00CE3F6F" w:rsidRPr="00FF27C9" w:rsidRDefault="00CE3F6F" w:rsidP="00FF27C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FF27C9">
              <w:rPr>
                <w:rFonts w:ascii="CordiaUPC" w:eastAsia="Times New Roman" w:hAnsi="CordiaUPC" w:cs="CordiaUPC" w:hint="cs"/>
                <w:sz w:val="26"/>
                <w:szCs w:val="26"/>
                <w:lang w:eastAsia="zh-CN"/>
              </w:rPr>
              <w:t>Fair value</w:t>
            </w:r>
          </w:p>
        </w:tc>
      </w:tr>
      <w:tr w:rsidR="00CE3F6F" w:rsidRPr="00FF27C9" w14:paraId="237E861C" w14:textId="77777777" w:rsidTr="00354DE1">
        <w:trPr>
          <w:trHeight w:val="200"/>
          <w:tblHeader/>
        </w:trPr>
        <w:tc>
          <w:tcPr>
            <w:tcW w:w="3420" w:type="dxa"/>
          </w:tcPr>
          <w:p w14:paraId="34627624" w14:textId="77777777" w:rsidR="00CE3F6F" w:rsidRPr="00FF27C9" w:rsidRDefault="00CE3F6F" w:rsidP="00FF27C9">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405B13C7" w14:textId="77777777" w:rsidR="00CE3F6F" w:rsidRPr="00FF27C9" w:rsidRDefault="00CE3F6F" w:rsidP="00BE5CF3">
            <w:pPr>
              <w:tabs>
                <w:tab w:val="decimal" w:pos="-112"/>
              </w:tabs>
              <w:suppressAutoHyphens/>
              <w:spacing w:line="240" w:lineRule="exact"/>
              <w:ind w:left="-112" w:right="-86"/>
              <w:jc w:val="center"/>
              <w:rPr>
                <w:rFonts w:ascii="CordiaUPC" w:eastAsia="Times New Roman" w:hAnsi="CordiaUPC" w:cs="CordiaUPC"/>
                <w:sz w:val="26"/>
                <w:szCs w:val="26"/>
                <w:lang w:eastAsia="zh-CN"/>
              </w:rPr>
            </w:pPr>
            <w:r w:rsidRPr="00FF27C9">
              <w:rPr>
                <w:rFonts w:ascii="CordiaUPC" w:eastAsia="Times New Roman" w:hAnsi="CordiaUPC" w:cs="CordiaUPC" w:hint="cs"/>
                <w:sz w:val="26"/>
                <w:szCs w:val="26"/>
                <w:lang w:eastAsia="zh-CN"/>
              </w:rPr>
              <w:t>amount</w:t>
            </w:r>
          </w:p>
        </w:tc>
        <w:tc>
          <w:tcPr>
            <w:tcW w:w="270" w:type="dxa"/>
          </w:tcPr>
          <w:p w14:paraId="011284D3" w14:textId="77777777" w:rsidR="00CE3F6F" w:rsidRPr="00FF27C9" w:rsidRDefault="00CE3F6F" w:rsidP="00FF27C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3E7E49BA" w14:textId="77777777" w:rsidR="00CE3F6F" w:rsidRPr="00FF27C9" w:rsidRDefault="00CE3F6F" w:rsidP="00FF27C9">
            <w:pPr>
              <w:tabs>
                <w:tab w:val="decimal" w:pos="615"/>
              </w:tabs>
              <w:suppressAutoHyphens/>
              <w:spacing w:line="240" w:lineRule="exact"/>
              <w:ind w:left="-14" w:right="-86"/>
              <w:rPr>
                <w:rFonts w:ascii="CordiaUPC" w:eastAsia="Times New Roman" w:hAnsi="CordiaUPC" w:cs="CordiaUPC"/>
                <w:sz w:val="26"/>
                <w:szCs w:val="26"/>
                <w:lang w:eastAsia="zh-CN"/>
              </w:rPr>
            </w:pPr>
            <w:r w:rsidRPr="00FF27C9">
              <w:rPr>
                <w:rFonts w:ascii="CordiaUPC" w:eastAsia="Times New Roman" w:hAnsi="CordiaUPC" w:cs="CordiaUPC" w:hint="cs"/>
                <w:sz w:val="26"/>
                <w:szCs w:val="26"/>
                <w:lang w:eastAsia="zh-CN"/>
              </w:rPr>
              <w:t>Level 1</w:t>
            </w:r>
          </w:p>
        </w:tc>
        <w:tc>
          <w:tcPr>
            <w:tcW w:w="270" w:type="dxa"/>
          </w:tcPr>
          <w:p w14:paraId="0DDF2B75" w14:textId="77777777" w:rsidR="00CE3F6F" w:rsidRPr="00FF27C9" w:rsidRDefault="00CE3F6F" w:rsidP="00FF27C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4592E000" w14:textId="77777777" w:rsidR="00CE3F6F" w:rsidRPr="00FF27C9" w:rsidRDefault="00CE3F6F" w:rsidP="00FF27C9">
            <w:pPr>
              <w:tabs>
                <w:tab w:val="decimal" w:pos="658"/>
              </w:tabs>
              <w:suppressAutoHyphens/>
              <w:spacing w:line="240" w:lineRule="exact"/>
              <w:ind w:left="-14" w:right="-86"/>
              <w:rPr>
                <w:rFonts w:ascii="CordiaUPC" w:eastAsia="Times New Roman" w:hAnsi="CordiaUPC" w:cs="CordiaUPC"/>
                <w:sz w:val="26"/>
                <w:szCs w:val="26"/>
                <w:rtl/>
                <w:cs/>
                <w:lang w:eastAsia="zh-CN"/>
              </w:rPr>
            </w:pPr>
            <w:r w:rsidRPr="00FF27C9">
              <w:rPr>
                <w:rFonts w:ascii="CordiaUPC" w:eastAsia="Times New Roman" w:hAnsi="CordiaUPC" w:cs="CordiaUPC" w:hint="cs"/>
                <w:sz w:val="26"/>
                <w:szCs w:val="26"/>
                <w:lang w:eastAsia="zh-CN"/>
              </w:rPr>
              <w:t>Level 2</w:t>
            </w:r>
          </w:p>
        </w:tc>
        <w:tc>
          <w:tcPr>
            <w:tcW w:w="270" w:type="dxa"/>
          </w:tcPr>
          <w:p w14:paraId="2EA83831" w14:textId="77777777" w:rsidR="00CE3F6F" w:rsidRPr="00FF27C9" w:rsidRDefault="00CE3F6F" w:rsidP="00FF27C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068081A0" w14:textId="77777777" w:rsidR="00CE3F6F" w:rsidRPr="00FF27C9" w:rsidRDefault="00CE3F6F" w:rsidP="00FF27C9">
            <w:pPr>
              <w:tabs>
                <w:tab w:val="decimal" w:pos="658"/>
              </w:tabs>
              <w:suppressAutoHyphens/>
              <w:spacing w:line="240" w:lineRule="exact"/>
              <w:ind w:left="-14" w:right="-86"/>
              <w:rPr>
                <w:rFonts w:ascii="CordiaUPC" w:eastAsia="Times New Roman" w:hAnsi="CordiaUPC" w:cs="CordiaUPC"/>
                <w:sz w:val="26"/>
                <w:szCs w:val="26"/>
                <w:rtl/>
                <w:cs/>
                <w:lang w:eastAsia="zh-CN"/>
              </w:rPr>
            </w:pPr>
            <w:r w:rsidRPr="00FF27C9">
              <w:rPr>
                <w:rFonts w:ascii="CordiaUPC" w:eastAsia="Times New Roman" w:hAnsi="CordiaUPC" w:cs="CordiaUPC" w:hint="cs"/>
                <w:sz w:val="26"/>
                <w:szCs w:val="26"/>
                <w:lang w:eastAsia="zh-CN"/>
              </w:rPr>
              <w:t>Level 3</w:t>
            </w:r>
          </w:p>
        </w:tc>
        <w:tc>
          <w:tcPr>
            <w:tcW w:w="270" w:type="dxa"/>
          </w:tcPr>
          <w:p w14:paraId="0AF99817" w14:textId="77777777" w:rsidR="00CE3F6F" w:rsidRPr="00FF27C9" w:rsidRDefault="00CE3F6F" w:rsidP="00FF27C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244C7057" w14:textId="77777777" w:rsidR="00CE3F6F" w:rsidRPr="00FF27C9" w:rsidRDefault="00CE3F6F" w:rsidP="00FF27C9">
            <w:pPr>
              <w:tabs>
                <w:tab w:val="decimal" w:pos="658"/>
              </w:tabs>
              <w:suppressAutoHyphens/>
              <w:spacing w:line="240" w:lineRule="exact"/>
              <w:ind w:left="-14" w:right="-86"/>
              <w:rPr>
                <w:rFonts w:ascii="CordiaUPC" w:eastAsia="Times New Roman" w:hAnsi="CordiaUPC" w:cs="CordiaUPC"/>
                <w:sz w:val="26"/>
                <w:szCs w:val="26"/>
                <w:rtl/>
                <w:cs/>
                <w:lang w:eastAsia="zh-CN"/>
              </w:rPr>
            </w:pPr>
            <w:r w:rsidRPr="00FF27C9">
              <w:rPr>
                <w:rFonts w:ascii="CordiaUPC" w:eastAsia="Times New Roman" w:hAnsi="CordiaUPC" w:cs="CordiaUPC" w:hint="cs"/>
                <w:sz w:val="26"/>
                <w:szCs w:val="26"/>
                <w:lang w:eastAsia="zh-CN"/>
              </w:rPr>
              <w:t>Total</w:t>
            </w:r>
          </w:p>
        </w:tc>
      </w:tr>
      <w:tr w:rsidR="00CE3F6F" w:rsidRPr="00FF27C9" w14:paraId="7EBD68BB" w14:textId="77777777" w:rsidTr="00354DE1">
        <w:trPr>
          <w:trHeight w:val="256"/>
          <w:tblHeader/>
        </w:trPr>
        <w:tc>
          <w:tcPr>
            <w:tcW w:w="3420" w:type="dxa"/>
          </w:tcPr>
          <w:p w14:paraId="47EBA51B" w14:textId="77777777" w:rsidR="00CE3F6F" w:rsidRPr="00FF27C9" w:rsidRDefault="00CE3F6F" w:rsidP="00FF27C9">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3629DAD8" w14:textId="77777777" w:rsidR="00CE3F6F" w:rsidRPr="00FF27C9" w:rsidRDefault="00CE3F6F" w:rsidP="00FF27C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FF27C9">
              <w:rPr>
                <w:rFonts w:ascii="CordiaUPC" w:eastAsia="Times New Roman" w:hAnsi="CordiaUPC" w:cs="CordiaUPC" w:hint="cs"/>
                <w:i/>
                <w:iCs/>
                <w:sz w:val="26"/>
                <w:szCs w:val="26"/>
                <w:cs/>
                <w:lang w:eastAsia="zh-CN"/>
              </w:rPr>
              <w:t>(</w:t>
            </w:r>
            <w:r w:rsidRPr="00FF27C9">
              <w:rPr>
                <w:rFonts w:ascii="CordiaUPC" w:eastAsia="Times New Roman" w:hAnsi="CordiaUPC" w:cs="CordiaUPC" w:hint="cs"/>
                <w:i/>
                <w:iCs/>
                <w:sz w:val="26"/>
                <w:szCs w:val="26"/>
                <w:lang w:eastAsia="zh-CN"/>
              </w:rPr>
              <w:t>in million Baht</w:t>
            </w:r>
            <w:r w:rsidRPr="00FF27C9">
              <w:rPr>
                <w:rFonts w:ascii="CordiaUPC" w:eastAsia="Times New Roman" w:hAnsi="CordiaUPC" w:cs="CordiaUPC" w:hint="cs"/>
                <w:i/>
                <w:iCs/>
                <w:sz w:val="26"/>
                <w:szCs w:val="26"/>
                <w:cs/>
                <w:lang w:eastAsia="zh-CN"/>
              </w:rPr>
              <w:t>)</w:t>
            </w:r>
          </w:p>
        </w:tc>
      </w:tr>
      <w:tr w:rsidR="00CE3F6F" w:rsidRPr="00FF27C9" w14:paraId="434CDBFB" w14:textId="77777777" w:rsidTr="00354DE1">
        <w:trPr>
          <w:trHeight w:val="256"/>
        </w:trPr>
        <w:tc>
          <w:tcPr>
            <w:tcW w:w="3420" w:type="dxa"/>
            <w:hideMark/>
          </w:tcPr>
          <w:p w14:paraId="4367CD16" w14:textId="6EA75F38" w:rsidR="00CE3F6F" w:rsidRPr="00FF27C9" w:rsidRDefault="00CE3F6F" w:rsidP="00FF27C9">
            <w:pPr>
              <w:suppressAutoHyphens/>
              <w:spacing w:line="240" w:lineRule="exact"/>
              <w:ind w:left="164" w:right="-90" w:hanging="164"/>
              <w:rPr>
                <w:rFonts w:ascii="CordiaUPC" w:eastAsia="Times New Roman" w:hAnsi="CordiaUPC" w:cs="CordiaUPC"/>
                <w:sz w:val="26"/>
                <w:szCs w:val="26"/>
                <w:lang w:eastAsia="zh-CN"/>
              </w:rPr>
            </w:pPr>
            <w:r w:rsidRPr="00FF27C9">
              <w:rPr>
                <w:rFonts w:ascii="CordiaUPC" w:eastAsia="Times New Roman" w:hAnsi="CordiaUPC" w:cs="CordiaUPC" w:hint="cs"/>
                <w:b/>
                <w:bCs/>
                <w:i/>
                <w:iCs/>
                <w:sz w:val="26"/>
                <w:szCs w:val="26"/>
                <w:lang w:eastAsia="zh-CN"/>
              </w:rPr>
              <w:t>At 3</w:t>
            </w:r>
            <w:r w:rsidR="005D787E" w:rsidRPr="00FF27C9">
              <w:rPr>
                <w:rFonts w:ascii="CordiaUPC" w:eastAsia="Times New Roman" w:hAnsi="CordiaUPC" w:cs="CordiaUPC" w:hint="cs"/>
                <w:b/>
                <w:bCs/>
                <w:i/>
                <w:iCs/>
                <w:sz w:val="26"/>
                <w:szCs w:val="26"/>
                <w:lang w:eastAsia="zh-CN"/>
              </w:rPr>
              <w:t>1</w:t>
            </w:r>
            <w:r w:rsidRPr="00FF27C9">
              <w:rPr>
                <w:rFonts w:ascii="CordiaUPC" w:eastAsia="Times New Roman" w:hAnsi="CordiaUPC" w:cs="CordiaUPC" w:hint="cs"/>
                <w:b/>
                <w:bCs/>
                <w:i/>
                <w:iCs/>
                <w:sz w:val="26"/>
                <w:szCs w:val="26"/>
                <w:lang w:eastAsia="zh-CN"/>
              </w:rPr>
              <w:t xml:space="preserve"> </w:t>
            </w:r>
            <w:r w:rsidR="005D787E" w:rsidRPr="00FF27C9">
              <w:rPr>
                <w:rFonts w:ascii="CordiaUPC" w:eastAsia="Times New Roman" w:hAnsi="CordiaUPC" w:cs="CordiaUPC" w:hint="cs"/>
                <w:b/>
                <w:bCs/>
                <w:i/>
                <w:iCs/>
                <w:sz w:val="26"/>
                <w:szCs w:val="26"/>
                <w:lang w:val="en-US" w:eastAsia="zh-CN" w:bidi="th-TH"/>
              </w:rPr>
              <w:t>March</w:t>
            </w:r>
            <w:r w:rsidRPr="00FF27C9">
              <w:rPr>
                <w:rFonts w:ascii="CordiaUPC" w:eastAsia="Times New Roman" w:hAnsi="CordiaUPC" w:cs="CordiaUPC" w:hint="cs"/>
                <w:b/>
                <w:bCs/>
                <w:i/>
                <w:iCs/>
                <w:sz w:val="26"/>
                <w:szCs w:val="26"/>
                <w:lang w:eastAsia="zh-CN"/>
              </w:rPr>
              <w:t xml:space="preserve"> 202</w:t>
            </w:r>
            <w:r w:rsidR="005D787E" w:rsidRPr="00FF27C9">
              <w:rPr>
                <w:rFonts w:ascii="CordiaUPC" w:eastAsia="Times New Roman" w:hAnsi="CordiaUPC" w:cs="CordiaUPC" w:hint="cs"/>
                <w:b/>
                <w:bCs/>
                <w:i/>
                <w:iCs/>
                <w:sz w:val="26"/>
                <w:szCs w:val="26"/>
                <w:lang w:eastAsia="zh-CN"/>
              </w:rPr>
              <w:t>1</w:t>
            </w:r>
          </w:p>
        </w:tc>
        <w:tc>
          <w:tcPr>
            <w:tcW w:w="1080" w:type="dxa"/>
          </w:tcPr>
          <w:p w14:paraId="0033A847" w14:textId="77777777" w:rsidR="00CE3F6F" w:rsidRPr="00FF27C9" w:rsidRDefault="00CE3F6F" w:rsidP="00FF27C9">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58CB52C1" w14:textId="77777777" w:rsidR="00CE3F6F" w:rsidRPr="00FF27C9" w:rsidRDefault="00CE3F6F" w:rsidP="00FF27C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0B32A157" w14:textId="77777777" w:rsidR="00CE3F6F" w:rsidRPr="00FF27C9" w:rsidRDefault="00CE3F6F" w:rsidP="00FF27C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06445B2" w14:textId="77777777" w:rsidR="00CE3F6F" w:rsidRPr="00FF27C9" w:rsidRDefault="00CE3F6F" w:rsidP="00FF27C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11D29542" w14:textId="77777777" w:rsidR="00CE3F6F" w:rsidRPr="00FF27C9" w:rsidRDefault="00CE3F6F" w:rsidP="00FF27C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6B4C56A" w14:textId="77777777" w:rsidR="00CE3F6F" w:rsidRPr="00FF27C9" w:rsidRDefault="00CE3F6F" w:rsidP="00FF27C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70065570" w14:textId="77777777" w:rsidR="00CE3F6F" w:rsidRPr="00FF27C9" w:rsidRDefault="00CE3F6F" w:rsidP="00FF27C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E08930A" w14:textId="77777777" w:rsidR="00CE3F6F" w:rsidRPr="00FF27C9" w:rsidRDefault="00CE3F6F" w:rsidP="00FF27C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69FDA918" w14:textId="77777777" w:rsidR="00CE3F6F" w:rsidRPr="00FF27C9" w:rsidRDefault="00CE3F6F" w:rsidP="00FF27C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CE3F6F" w:rsidRPr="00FF27C9" w14:paraId="2DB0927A" w14:textId="77777777" w:rsidTr="00354DE1">
        <w:trPr>
          <w:trHeight w:val="256"/>
        </w:trPr>
        <w:tc>
          <w:tcPr>
            <w:tcW w:w="3420" w:type="dxa"/>
            <w:hideMark/>
          </w:tcPr>
          <w:p w14:paraId="769FF2FD" w14:textId="77777777" w:rsidR="00CE3F6F" w:rsidRPr="00FF27C9" w:rsidRDefault="00CE3F6F" w:rsidP="00FF27C9">
            <w:pPr>
              <w:suppressAutoHyphens/>
              <w:spacing w:line="240" w:lineRule="exact"/>
              <w:ind w:left="164" w:right="-90" w:hanging="164"/>
              <w:rPr>
                <w:rFonts w:ascii="CordiaUPC" w:eastAsia="Times New Roman" w:hAnsi="CordiaUPC" w:cs="CordiaUPC"/>
                <w:b/>
                <w:bCs/>
                <w:i/>
                <w:iCs/>
                <w:sz w:val="26"/>
                <w:szCs w:val="26"/>
                <w:lang w:eastAsia="zh-CN"/>
              </w:rPr>
            </w:pPr>
            <w:r w:rsidRPr="00FF27C9">
              <w:rPr>
                <w:rFonts w:ascii="CordiaUPC" w:eastAsia="Times New Roman" w:hAnsi="CordiaUPC" w:cs="CordiaUPC" w:hint="cs"/>
                <w:b/>
                <w:bCs/>
                <w:i/>
                <w:iCs/>
                <w:sz w:val="26"/>
                <w:szCs w:val="26"/>
                <w:lang w:eastAsia="zh-CN"/>
              </w:rPr>
              <w:t>Financial assets</w:t>
            </w:r>
          </w:p>
        </w:tc>
        <w:tc>
          <w:tcPr>
            <w:tcW w:w="1080" w:type="dxa"/>
          </w:tcPr>
          <w:p w14:paraId="7139C6B3" w14:textId="77777777" w:rsidR="00CE3F6F" w:rsidRPr="00FF27C9" w:rsidRDefault="00CE3F6F" w:rsidP="00FF27C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088A55B" w14:textId="77777777" w:rsidR="00CE3F6F" w:rsidRPr="00FF27C9" w:rsidRDefault="00CE3F6F" w:rsidP="00FF27C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253C764B" w14:textId="77777777" w:rsidR="00CE3F6F" w:rsidRPr="00FF27C9" w:rsidRDefault="00CE3F6F" w:rsidP="00FF27C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B92D3BF" w14:textId="77777777" w:rsidR="00CE3F6F" w:rsidRPr="00FF27C9" w:rsidRDefault="00CE3F6F" w:rsidP="00FF27C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6AD1F836" w14:textId="77777777" w:rsidR="00CE3F6F" w:rsidRPr="00FF27C9" w:rsidRDefault="00CE3F6F" w:rsidP="00FF27C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42C27CE" w14:textId="77777777" w:rsidR="00CE3F6F" w:rsidRPr="00FF27C9" w:rsidRDefault="00CE3F6F" w:rsidP="00FF27C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7CFFCACC" w14:textId="77777777" w:rsidR="00CE3F6F" w:rsidRPr="00FF27C9" w:rsidRDefault="00CE3F6F" w:rsidP="00FF27C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C13E074" w14:textId="77777777" w:rsidR="00CE3F6F" w:rsidRPr="00FF27C9" w:rsidRDefault="00CE3F6F" w:rsidP="00FF27C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2196B528" w14:textId="77777777" w:rsidR="00CE3F6F" w:rsidRPr="00FF27C9" w:rsidRDefault="00CE3F6F" w:rsidP="00FF27C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527D2D" w:rsidRPr="00FF27C9" w14:paraId="4A3AE1E4" w14:textId="77777777" w:rsidTr="00354DE1">
        <w:trPr>
          <w:trHeight w:val="256"/>
        </w:trPr>
        <w:tc>
          <w:tcPr>
            <w:tcW w:w="3420" w:type="dxa"/>
            <w:hideMark/>
          </w:tcPr>
          <w:p w14:paraId="69F02F14" w14:textId="77777777" w:rsidR="00527D2D" w:rsidRPr="00FF27C9" w:rsidRDefault="00527D2D" w:rsidP="00527D2D">
            <w:pPr>
              <w:suppressAutoHyphens/>
              <w:spacing w:line="240" w:lineRule="exact"/>
              <w:ind w:left="164" w:right="-90" w:hanging="164"/>
              <w:rPr>
                <w:rFonts w:ascii="CordiaUPC" w:eastAsia="Times New Roman" w:hAnsi="CordiaUPC" w:cs="CordiaUPC"/>
                <w:b/>
                <w:bCs/>
                <w:sz w:val="26"/>
                <w:szCs w:val="26"/>
                <w:lang w:eastAsia="zh-CN"/>
              </w:rPr>
            </w:pPr>
            <w:r w:rsidRPr="00FF27C9">
              <w:rPr>
                <w:rFonts w:ascii="CordiaUPC" w:eastAsia="Times New Roman" w:hAnsi="CordiaUPC" w:cs="CordiaUPC" w:hint="cs"/>
                <w:b/>
                <w:bCs/>
                <w:sz w:val="26"/>
                <w:szCs w:val="26"/>
                <w:lang w:eastAsia="zh-CN"/>
              </w:rPr>
              <w:t>Financial assets measured at FVTPL</w:t>
            </w:r>
          </w:p>
        </w:tc>
        <w:tc>
          <w:tcPr>
            <w:tcW w:w="1080" w:type="dxa"/>
            <w:tcBorders>
              <w:top w:val="nil"/>
              <w:left w:val="nil"/>
              <w:right w:val="nil"/>
            </w:tcBorders>
          </w:tcPr>
          <w:p w14:paraId="3E4B0D86" w14:textId="2D8B56B0" w:rsidR="00527D2D" w:rsidRPr="00FF27C9" w:rsidRDefault="00527D2D" w:rsidP="00527D2D">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bidi="th-TH"/>
              </w:rPr>
              <w:t>4,572</w:t>
            </w:r>
          </w:p>
        </w:tc>
        <w:tc>
          <w:tcPr>
            <w:tcW w:w="270" w:type="dxa"/>
          </w:tcPr>
          <w:p w14:paraId="60529FCD" w14:textId="77777777" w:rsidR="00527D2D" w:rsidRPr="00FF27C9" w:rsidRDefault="00527D2D" w:rsidP="00527D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nil"/>
              <w:left w:val="nil"/>
              <w:right w:val="nil"/>
            </w:tcBorders>
          </w:tcPr>
          <w:p w14:paraId="5CC9584F" w14:textId="5589595B" w:rsidR="00527D2D" w:rsidRPr="00FF27C9" w:rsidRDefault="00527D2D" w:rsidP="00527D2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0" w:type="dxa"/>
          </w:tcPr>
          <w:p w14:paraId="334DAA90"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nil"/>
              <w:left w:val="nil"/>
              <w:right w:val="nil"/>
            </w:tcBorders>
          </w:tcPr>
          <w:p w14:paraId="45952450" w14:textId="1135D379"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4,198</w:t>
            </w:r>
          </w:p>
        </w:tc>
        <w:tc>
          <w:tcPr>
            <w:tcW w:w="270" w:type="dxa"/>
          </w:tcPr>
          <w:p w14:paraId="059EEE47"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nil"/>
              <w:left w:val="nil"/>
              <w:right w:val="nil"/>
            </w:tcBorders>
          </w:tcPr>
          <w:p w14:paraId="3D27CBC5" w14:textId="58FE9382" w:rsidR="00527D2D" w:rsidRPr="00FF27C9" w:rsidRDefault="00527D2D" w:rsidP="00527D2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374</w:t>
            </w:r>
          </w:p>
        </w:tc>
        <w:tc>
          <w:tcPr>
            <w:tcW w:w="270" w:type="dxa"/>
          </w:tcPr>
          <w:p w14:paraId="3AC12453" w14:textId="77777777" w:rsidR="00527D2D" w:rsidRPr="00FF27C9" w:rsidRDefault="00527D2D" w:rsidP="00527D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nil"/>
              <w:left w:val="nil"/>
              <w:right w:val="nil"/>
            </w:tcBorders>
          </w:tcPr>
          <w:p w14:paraId="1E9B633D" w14:textId="396DD82A" w:rsidR="00527D2D" w:rsidRPr="00FF27C9" w:rsidRDefault="00527D2D" w:rsidP="00527D2D">
            <w:pPr>
              <w:suppressAutoHyphens/>
              <w:spacing w:line="240" w:lineRule="exact"/>
              <w:ind w:left="-14" w:right="-36"/>
              <w:jc w:val="right"/>
              <w:rPr>
                <w:rFonts w:ascii="CordiaUPC" w:eastAsia="Times New Roman" w:hAnsi="CordiaUPC" w:cs="CordiaUPC"/>
                <w:b/>
                <w:bCs/>
                <w:sz w:val="26"/>
                <w:szCs w:val="26"/>
                <w:lang w:eastAsia="zh-CN"/>
              </w:rPr>
            </w:pPr>
            <w:r>
              <w:rPr>
                <w:rFonts w:ascii="CordiaUPC" w:hAnsi="CordiaUPC" w:cs="CordiaUPC"/>
                <w:b/>
                <w:bCs/>
                <w:sz w:val="26"/>
                <w:szCs w:val="26"/>
                <w:lang w:val="en-US"/>
              </w:rPr>
              <w:t>4,572</w:t>
            </w:r>
          </w:p>
        </w:tc>
      </w:tr>
      <w:tr w:rsidR="00527D2D" w:rsidRPr="00FF27C9" w14:paraId="4B02BBCA" w14:textId="77777777" w:rsidTr="00354DE1">
        <w:trPr>
          <w:trHeight w:val="256"/>
        </w:trPr>
        <w:tc>
          <w:tcPr>
            <w:tcW w:w="3420" w:type="dxa"/>
            <w:hideMark/>
          </w:tcPr>
          <w:p w14:paraId="4FF8D3A6" w14:textId="77777777" w:rsidR="00527D2D" w:rsidRPr="00FF27C9" w:rsidRDefault="00527D2D" w:rsidP="00527D2D">
            <w:pPr>
              <w:suppressAutoHyphens/>
              <w:spacing w:line="240" w:lineRule="exact"/>
              <w:ind w:left="164" w:right="-90" w:hanging="164"/>
              <w:rPr>
                <w:rFonts w:ascii="CordiaUPC" w:eastAsia="Times New Roman" w:hAnsi="CordiaUPC" w:cs="CordiaUPC"/>
                <w:b/>
                <w:bCs/>
                <w:sz w:val="26"/>
                <w:szCs w:val="26"/>
                <w:lang w:eastAsia="zh-CN"/>
              </w:rPr>
            </w:pPr>
            <w:r w:rsidRPr="00FF27C9">
              <w:rPr>
                <w:rFonts w:ascii="CordiaUPC" w:eastAsia="Times New Roman" w:hAnsi="CordiaUPC" w:cs="CordiaUPC" w:hint="cs"/>
                <w:b/>
                <w:bCs/>
                <w:sz w:val="26"/>
                <w:szCs w:val="26"/>
                <w:lang w:eastAsia="zh-CN"/>
              </w:rPr>
              <w:t>Derivative assets</w:t>
            </w:r>
          </w:p>
        </w:tc>
        <w:tc>
          <w:tcPr>
            <w:tcW w:w="1080" w:type="dxa"/>
            <w:tcBorders>
              <w:left w:val="nil"/>
              <w:bottom w:val="nil"/>
              <w:right w:val="nil"/>
            </w:tcBorders>
          </w:tcPr>
          <w:p w14:paraId="17DC6FC2" w14:textId="77777777" w:rsidR="00527D2D" w:rsidRPr="00FF27C9" w:rsidRDefault="00527D2D" w:rsidP="00527D2D">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tcPr>
          <w:p w14:paraId="7EB820E4" w14:textId="77777777" w:rsidR="00527D2D" w:rsidRPr="00FF27C9" w:rsidRDefault="00527D2D" w:rsidP="00527D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left w:val="nil"/>
              <w:bottom w:val="nil"/>
              <w:right w:val="nil"/>
            </w:tcBorders>
          </w:tcPr>
          <w:p w14:paraId="78D2CC9A" w14:textId="77777777" w:rsidR="00527D2D" w:rsidRPr="00FF27C9" w:rsidRDefault="00527D2D" w:rsidP="00527D2D">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4A0020DD"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left w:val="nil"/>
              <w:bottom w:val="nil"/>
              <w:right w:val="nil"/>
            </w:tcBorders>
          </w:tcPr>
          <w:p w14:paraId="01F98DF0"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5DC6E6E2"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left w:val="nil"/>
              <w:bottom w:val="nil"/>
              <w:right w:val="nil"/>
            </w:tcBorders>
          </w:tcPr>
          <w:p w14:paraId="32945CDF" w14:textId="77777777" w:rsidR="00527D2D" w:rsidRPr="00FF27C9" w:rsidRDefault="00527D2D" w:rsidP="00527D2D">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00BBAFA8" w14:textId="77777777" w:rsidR="00527D2D" w:rsidRPr="00FF27C9" w:rsidRDefault="00527D2D" w:rsidP="00527D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left w:val="nil"/>
              <w:bottom w:val="nil"/>
              <w:right w:val="nil"/>
            </w:tcBorders>
          </w:tcPr>
          <w:p w14:paraId="3B4E6EF0" w14:textId="77777777" w:rsidR="00527D2D" w:rsidRPr="00FF27C9" w:rsidRDefault="00527D2D" w:rsidP="00527D2D">
            <w:pPr>
              <w:suppressAutoHyphens/>
              <w:spacing w:line="240" w:lineRule="exact"/>
              <w:ind w:left="-14" w:right="-36"/>
              <w:jc w:val="right"/>
              <w:rPr>
                <w:rFonts w:ascii="CordiaUPC" w:eastAsia="Times New Roman" w:hAnsi="CordiaUPC" w:cs="CordiaUPC"/>
                <w:b/>
                <w:bCs/>
                <w:sz w:val="26"/>
                <w:szCs w:val="26"/>
                <w:lang w:eastAsia="zh-CN"/>
              </w:rPr>
            </w:pPr>
          </w:p>
        </w:tc>
      </w:tr>
      <w:tr w:rsidR="00527D2D" w:rsidRPr="00FF27C9" w14:paraId="0FF1B8B7" w14:textId="77777777" w:rsidTr="00354DE1">
        <w:trPr>
          <w:trHeight w:val="256"/>
        </w:trPr>
        <w:tc>
          <w:tcPr>
            <w:tcW w:w="3420" w:type="dxa"/>
            <w:hideMark/>
          </w:tcPr>
          <w:p w14:paraId="42EB0814" w14:textId="77777777" w:rsidR="00527D2D" w:rsidRPr="00FF27C9" w:rsidRDefault="00527D2D" w:rsidP="00527D2D">
            <w:pPr>
              <w:suppressAutoHyphens/>
              <w:spacing w:line="240" w:lineRule="exact"/>
              <w:ind w:left="164" w:right="-90" w:hanging="1"/>
              <w:rPr>
                <w:rFonts w:ascii="CordiaUPC" w:eastAsia="Times New Roman" w:hAnsi="CordiaUPC" w:cs="CordiaUPC"/>
                <w:sz w:val="26"/>
                <w:szCs w:val="26"/>
                <w:lang w:eastAsia="zh-CN"/>
              </w:rPr>
            </w:pPr>
            <w:r w:rsidRPr="00FF27C9">
              <w:rPr>
                <w:rFonts w:ascii="CordiaUPC" w:eastAsia="Times New Roman" w:hAnsi="CordiaUPC" w:cs="CordiaUPC" w:hint="cs"/>
                <w:sz w:val="26"/>
                <w:szCs w:val="26"/>
                <w:lang w:eastAsia="zh-CN"/>
              </w:rPr>
              <w:t>Foreign exchange rate</w:t>
            </w:r>
          </w:p>
        </w:tc>
        <w:tc>
          <w:tcPr>
            <w:tcW w:w="1080" w:type="dxa"/>
          </w:tcPr>
          <w:p w14:paraId="4DA1BCFC" w14:textId="22AA102E" w:rsidR="00527D2D" w:rsidRPr="00FF27C9" w:rsidRDefault="00527D2D" w:rsidP="00527D2D">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bidi="th-TH"/>
              </w:rPr>
              <w:t>7,025</w:t>
            </w:r>
          </w:p>
        </w:tc>
        <w:tc>
          <w:tcPr>
            <w:tcW w:w="270" w:type="dxa"/>
          </w:tcPr>
          <w:p w14:paraId="50DBE198" w14:textId="77777777" w:rsidR="00527D2D" w:rsidRPr="00FF27C9" w:rsidRDefault="00527D2D"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1E6A5A17" w14:textId="713B7226" w:rsidR="00527D2D" w:rsidRPr="00FF27C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710EDDF9"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62668D72" w14:textId="109719EA"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bidi="th-TH"/>
              </w:rPr>
              <w:t>7,025</w:t>
            </w:r>
          </w:p>
        </w:tc>
        <w:tc>
          <w:tcPr>
            <w:tcW w:w="270" w:type="dxa"/>
          </w:tcPr>
          <w:p w14:paraId="134D2F26"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13168B64" w14:textId="0FC9CE19" w:rsidR="00527D2D" w:rsidRPr="00FF27C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62EE32D9" w14:textId="77777777" w:rsidR="00527D2D" w:rsidRPr="00FF27C9" w:rsidRDefault="00527D2D" w:rsidP="00527D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67219F86" w14:textId="4BF44F60" w:rsidR="00527D2D" w:rsidRPr="00FF27C9" w:rsidRDefault="00527D2D" w:rsidP="00527D2D">
            <w:pPr>
              <w:suppressAutoHyphens/>
              <w:spacing w:line="240" w:lineRule="exact"/>
              <w:ind w:left="-14" w:right="-36"/>
              <w:jc w:val="right"/>
              <w:rPr>
                <w:rFonts w:ascii="CordiaUPC" w:eastAsia="Times New Roman" w:hAnsi="CordiaUPC" w:cs="CordiaUPC"/>
                <w:sz w:val="26"/>
                <w:szCs w:val="26"/>
                <w:lang w:eastAsia="zh-CN"/>
              </w:rPr>
            </w:pPr>
            <w:r>
              <w:rPr>
                <w:rFonts w:ascii="CordiaUPC" w:hAnsi="CordiaUPC" w:cs="CordiaUPC"/>
                <w:sz w:val="26"/>
                <w:szCs w:val="26"/>
                <w:lang w:val="en-US" w:bidi="th-TH"/>
              </w:rPr>
              <w:t>7,025</w:t>
            </w:r>
          </w:p>
        </w:tc>
      </w:tr>
      <w:tr w:rsidR="00527D2D" w:rsidRPr="00FF27C9" w14:paraId="5054F2EC" w14:textId="77777777" w:rsidTr="00354DE1">
        <w:trPr>
          <w:trHeight w:val="256"/>
        </w:trPr>
        <w:tc>
          <w:tcPr>
            <w:tcW w:w="3420" w:type="dxa"/>
            <w:hideMark/>
          </w:tcPr>
          <w:p w14:paraId="47480093" w14:textId="77777777" w:rsidR="00527D2D" w:rsidRPr="00FF27C9" w:rsidRDefault="00527D2D" w:rsidP="00527D2D">
            <w:pPr>
              <w:suppressAutoHyphens/>
              <w:spacing w:line="240" w:lineRule="exact"/>
              <w:ind w:left="164" w:right="-90" w:hanging="1"/>
              <w:rPr>
                <w:rFonts w:ascii="CordiaUPC" w:eastAsia="Times New Roman" w:hAnsi="CordiaUPC" w:cs="CordiaUPC"/>
                <w:sz w:val="26"/>
                <w:szCs w:val="26"/>
                <w:lang w:eastAsia="zh-CN"/>
              </w:rPr>
            </w:pPr>
            <w:r w:rsidRPr="00FF27C9">
              <w:rPr>
                <w:rFonts w:ascii="CordiaUPC" w:eastAsia="Times New Roman" w:hAnsi="CordiaUPC" w:cs="CordiaUPC" w:hint="cs"/>
                <w:sz w:val="26"/>
                <w:szCs w:val="26"/>
                <w:lang w:eastAsia="zh-CN"/>
              </w:rPr>
              <w:t>Interest rate</w:t>
            </w:r>
          </w:p>
        </w:tc>
        <w:tc>
          <w:tcPr>
            <w:tcW w:w="1080" w:type="dxa"/>
          </w:tcPr>
          <w:p w14:paraId="304AD4CE" w14:textId="7695FBD9" w:rsidR="00527D2D" w:rsidRPr="00FF27C9" w:rsidRDefault="00527D2D" w:rsidP="00527D2D">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bidi="th-TH"/>
              </w:rPr>
              <w:t>3,275</w:t>
            </w:r>
          </w:p>
        </w:tc>
        <w:tc>
          <w:tcPr>
            <w:tcW w:w="270" w:type="dxa"/>
          </w:tcPr>
          <w:p w14:paraId="41D2AEAA" w14:textId="77777777" w:rsidR="00527D2D" w:rsidRPr="00FF27C9" w:rsidRDefault="00527D2D"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4A8382B4" w14:textId="72EBBC33" w:rsidR="00527D2D" w:rsidRPr="00FF27C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323A1027"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788A7D0F" w14:textId="589FE0D8"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bidi="th-TH"/>
              </w:rPr>
              <w:t>3,275</w:t>
            </w:r>
          </w:p>
        </w:tc>
        <w:tc>
          <w:tcPr>
            <w:tcW w:w="270" w:type="dxa"/>
          </w:tcPr>
          <w:p w14:paraId="73ECA0EE"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57E6CDA9" w14:textId="0881A31A" w:rsidR="00527D2D" w:rsidRPr="00FF27C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4C6CA855" w14:textId="77777777" w:rsidR="00527D2D" w:rsidRPr="00FF27C9" w:rsidRDefault="00527D2D" w:rsidP="00527D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7F8299D8" w14:textId="705ACDBF" w:rsidR="00527D2D" w:rsidRPr="00FF27C9" w:rsidRDefault="00527D2D" w:rsidP="00527D2D">
            <w:pPr>
              <w:suppressAutoHyphens/>
              <w:spacing w:line="240" w:lineRule="exact"/>
              <w:ind w:left="-14" w:right="-36"/>
              <w:jc w:val="right"/>
              <w:rPr>
                <w:rFonts w:ascii="CordiaUPC" w:eastAsia="Times New Roman" w:hAnsi="CordiaUPC" w:cs="CordiaUPC"/>
                <w:sz w:val="26"/>
                <w:szCs w:val="26"/>
                <w:lang w:eastAsia="zh-CN"/>
              </w:rPr>
            </w:pPr>
            <w:r>
              <w:rPr>
                <w:rFonts w:ascii="CordiaUPC" w:hAnsi="CordiaUPC" w:cs="CordiaUPC"/>
                <w:sz w:val="26"/>
                <w:szCs w:val="26"/>
                <w:lang w:val="en-US" w:bidi="th-TH"/>
              </w:rPr>
              <w:t>3,275</w:t>
            </w:r>
          </w:p>
        </w:tc>
      </w:tr>
      <w:tr w:rsidR="00527D2D" w:rsidRPr="00FF27C9" w14:paraId="5CE5281F" w14:textId="77777777" w:rsidTr="00354DE1">
        <w:trPr>
          <w:trHeight w:val="256"/>
        </w:trPr>
        <w:tc>
          <w:tcPr>
            <w:tcW w:w="3420" w:type="dxa"/>
            <w:hideMark/>
          </w:tcPr>
          <w:p w14:paraId="65F82086" w14:textId="77777777" w:rsidR="00527D2D" w:rsidRPr="00FF27C9" w:rsidRDefault="00527D2D" w:rsidP="00527D2D">
            <w:pPr>
              <w:suppressAutoHyphens/>
              <w:spacing w:line="240" w:lineRule="exact"/>
              <w:ind w:left="164" w:right="-90" w:hanging="164"/>
              <w:rPr>
                <w:rFonts w:ascii="CordiaUPC" w:eastAsia="Times New Roman" w:hAnsi="CordiaUPC" w:cs="CordiaUPC"/>
                <w:b/>
                <w:bCs/>
                <w:sz w:val="26"/>
                <w:szCs w:val="26"/>
                <w:lang w:eastAsia="zh-CN"/>
              </w:rPr>
            </w:pPr>
            <w:r w:rsidRPr="00FF27C9">
              <w:rPr>
                <w:rFonts w:ascii="CordiaUPC" w:eastAsia="Times New Roman" w:hAnsi="CordiaUPC" w:cs="CordiaUPC" w:hint="cs"/>
                <w:b/>
                <w:bCs/>
                <w:sz w:val="26"/>
                <w:szCs w:val="26"/>
                <w:lang w:eastAsia="zh-CN"/>
              </w:rPr>
              <w:t xml:space="preserve">Total </w:t>
            </w:r>
          </w:p>
        </w:tc>
        <w:tc>
          <w:tcPr>
            <w:tcW w:w="1080" w:type="dxa"/>
            <w:tcBorders>
              <w:top w:val="single" w:sz="4" w:space="0" w:color="auto"/>
              <w:left w:val="nil"/>
              <w:bottom w:val="single" w:sz="4" w:space="0" w:color="auto"/>
              <w:right w:val="nil"/>
            </w:tcBorders>
          </w:tcPr>
          <w:p w14:paraId="7B0497E2" w14:textId="66940628" w:rsidR="00527D2D" w:rsidRPr="00FF27C9" w:rsidRDefault="00527D2D" w:rsidP="00527D2D">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10,300</w:t>
            </w:r>
          </w:p>
        </w:tc>
        <w:tc>
          <w:tcPr>
            <w:tcW w:w="270" w:type="dxa"/>
          </w:tcPr>
          <w:p w14:paraId="7A43A5D2" w14:textId="77777777" w:rsidR="00527D2D" w:rsidRPr="00FF27C9" w:rsidRDefault="00527D2D" w:rsidP="00527D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103D58B6" w14:textId="57BD0A6A" w:rsidR="00527D2D" w:rsidRPr="00FF27C9" w:rsidRDefault="00527D2D" w:rsidP="00527D2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0" w:type="dxa"/>
          </w:tcPr>
          <w:p w14:paraId="1C80F57E"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tcPr>
          <w:p w14:paraId="1A569F2B" w14:textId="0A457534"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10,300</w:t>
            </w:r>
          </w:p>
        </w:tc>
        <w:tc>
          <w:tcPr>
            <w:tcW w:w="270" w:type="dxa"/>
          </w:tcPr>
          <w:p w14:paraId="0824F789"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0D38FE1E" w14:textId="25AE0690" w:rsidR="00527D2D" w:rsidRPr="00FF27C9" w:rsidRDefault="00527D2D" w:rsidP="00527D2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0" w:type="dxa"/>
          </w:tcPr>
          <w:p w14:paraId="5E7972FA" w14:textId="77777777" w:rsidR="00527D2D" w:rsidRPr="00FF27C9" w:rsidRDefault="00527D2D" w:rsidP="00527D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tcPr>
          <w:p w14:paraId="743CD5DB" w14:textId="203E7E68" w:rsidR="00527D2D" w:rsidRPr="00FF27C9" w:rsidRDefault="00527D2D" w:rsidP="00527D2D">
            <w:pPr>
              <w:suppressAutoHyphens/>
              <w:spacing w:line="240" w:lineRule="exact"/>
              <w:ind w:left="-14" w:right="-36"/>
              <w:jc w:val="right"/>
              <w:rPr>
                <w:rFonts w:ascii="CordiaUPC" w:eastAsia="Times New Roman" w:hAnsi="CordiaUPC" w:cs="CordiaUPC"/>
                <w:b/>
                <w:bCs/>
                <w:sz w:val="26"/>
                <w:szCs w:val="26"/>
                <w:lang w:eastAsia="zh-CN"/>
              </w:rPr>
            </w:pPr>
            <w:r>
              <w:rPr>
                <w:rFonts w:ascii="CordiaUPC" w:hAnsi="CordiaUPC" w:cs="CordiaUPC"/>
                <w:b/>
                <w:bCs/>
                <w:sz w:val="26"/>
                <w:szCs w:val="26"/>
                <w:lang w:val="en-US"/>
              </w:rPr>
              <w:t>10,300</w:t>
            </w:r>
          </w:p>
        </w:tc>
      </w:tr>
      <w:tr w:rsidR="00527D2D" w:rsidRPr="00FF27C9" w14:paraId="0925DD6A" w14:textId="77777777" w:rsidTr="00354DE1">
        <w:trPr>
          <w:trHeight w:val="256"/>
        </w:trPr>
        <w:tc>
          <w:tcPr>
            <w:tcW w:w="3420" w:type="dxa"/>
            <w:hideMark/>
          </w:tcPr>
          <w:p w14:paraId="5E4106F3" w14:textId="77777777" w:rsidR="00527D2D" w:rsidRPr="00FF27C9" w:rsidRDefault="00527D2D" w:rsidP="00527D2D">
            <w:pPr>
              <w:suppressAutoHyphens/>
              <w:spacing w:line="240" w:lineRule="exact"/>
              <w:ind w:left="164" w:right="-90" w:hanging="164"/>
              <w:rPr>
                <w:rFonts w:ascii="CordiaUPC" w:eastAsia="Times New Roman" w:hAnsi="CordiaUPC" w:cs="CordiaUPC"/>
                <w:b/>
                <w:bCs/>
                <w:sz w:val="26"/>
                <w:szCs w:val="26"/>
                <w:lang w:eastAsia="zh-CN"/>
              </w:rPr>
            </w:pPr>
            <w:r w:rsidRPr="00FF27C9">
              <w:rPr>
                <w:rFonts w:ascii="CordiaUPC" w:eastAsia="Times New Roman" w:hAnsi="CordiaUPC" w:cs="CordiaUPC" w:hint="cs"/>
                <w:b/>
                <w:bCs/>
                <w:sz w:val="26"/>
                <w:szCs w:val="26"/>
                <w:lang w:eastAsia="zh-CN"/>
              </w:rPr>
              <w:t>Investments, net</w:t>
            </w:r>
          </w:p>
        </w:tc>
        <w:tc>
          <w:tcPr>
            <w:tcW w:w="1080" w:type="dxa"/>
            <w:tcBorders>
              <w:top w:val="single" w:sz="4" w:space="0" w:color="auto"/>
              <w:left w:val="nil"/>
              <w:bottom w:val="nil"/>
              <w:right w:val="nil"/>
            </w:tcBorders>
          </w:tcPr>
          <w:p w14:paraId="7FB4825F" w14:textId="77777777" w:rsidR="00527D2D" w:rsidRPr="00FF27C9" w:rsidRDefault="00527D2D"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4AFA7E82" w14:textId="77777777" w:rsidR="00527D2D" w:rsidRPr="00FF27C9" w:rsidRDefault="00527D2D"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nil"/>
              <w:right w:val="nil"/>
            </w:tcBorders>
          </w:tcPr>
          <w:p w14:paraId="06D40EC8" w14:textId="77777777" w:rsidR="00527D2D" w:rsidRPr="00FF27C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1047C20F"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single" w:sz="4" w:space="0" w:color="auto"/>
              <w:left w:val="nil"/>
              <w:bottom w:val="nil"/>
              <w:right w:val="nil"/>
            </w:tcBorders>
          </w:tcPr>
          <w:p w14:paraId="2BEC8427"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2B96A9AE"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nil"/>
              <w:right w:val="nil"/>
            </w:tcBorders>
          </w:tcPr>
          <w:p w14:paraId="4DF84610" w14:textId="77777777" w:rsidR="00527D2D" w:rsidRPr="00FF27C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48A4A316" w14:textId="77777777" w:rsidR="00527D2D" w:rsidRPr="00FF27C9" w:rsidRDefault="00527D2D" w:rsidP="00527D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single" w:sz="4" w:space="0" w:color="auto"/>
              <w:left w:val="nil"/>
              <w:bottom w:val="nil"/>
              <w:right w:val="nil"/>
            </w:tcBorders>
          </w:tcPr>
          <w:p w14:paraId="6F116392" w14:textId="77777777" w:rsidR="00527D2D" w:rsidRPr="00FF27C9" w:rsidRDefault="00527D2D" w:rsidP="00527D2D">
            <w:pPr>
              <w:tabs>
                <w:tab w:val="decimal" w:pos="750"/>
              </w:tabs>
              <w:suppressAutoHyphens/>
              <w:spacing w:line="240" w:lineRule="exact"/>
              <w:ind w:left="-14" w:right="-36"/>
              <w:jc w:val="right"/>
              <w:rPr>
                <w:rFonts w:ascii="CordiaUPC" w:eastAsia="Times New Roman" w:hAnsi="CordiaUPC" w:cs="CordiaUPC"/>
                <w:sz w:val="26"/>
                <w:szCs w:val="26"/>
                <w:lang w:eastAsia="zh-CN"/>
              </w:rPr>
            </w:pPr>
          </w:p>
        </w:tc>
      </w:tr>
      <w:tr w:rsidR="00527D2D" w:rsidRPr="00FF27C9" w14:paraId="5A4FF934" w14:textId="77777777" w:rsidTr="001B254E">
        <w:trPr>
          <w:trHeight w:val="256"/>
        </w:trPr>
        <w:tc>
          <w:tcPr>
            <w:tcW w:w="3420" w:type="dxa"/>
            <w:hideMark/>
          </w:tcPr>
          <w:p w14:paraId="0CABEB46" w14:textId="77777777" w:rsidR="00527D2D" w:rsidRPr="00FF27C9" w:rsidRDefault="00527D2D" w:rsidP="00527D2D">
            <w:pPr>
              <w:suppressAutoHyphens/>
              <w:spacing w:line="240" w:lineRule="exact"/>
              <w:ind w:left="346" w:right="-90" w:hanging="180"/>
              <w:rPr>
                <w:rFonts w:ascii="CordiaUPC" w:eastAsia="Times New Roman" w:hAnsi="CordiaUPC" w:cs="CordiaUPC"/>
                <w:sz w:val="26"/>
                <w:szCs w:val="26"/>
                <w:lang w:eastAsia="zh-CN"/>
              </w:rPr>
            </w:pPr>
            <w:r w:rsidRPr="00FF27C9">
              <w:rPr>
                <w:rFonts w:ascii="CordiaUPC" w:eastAsia="Times New Roman" w:hAnsi="CordiaUPC" w:cs="CordiaUPC" w:hint="cs"/>
                <w:sz w:val="26"/>
                <w:szCs w:val="26"/>
                <w:lang w:eastAsia="zh-CN"/>
              </w:rPr>
              <w:t>Investments in debt instruments measured at AMC</w:t>
            </w:r>
          </w:p>
        </w:tc>
        <w:tc>
          <w:tcPr>
            <w:tcW w:w="1080" w:type="dxa"/>
          </w:tcPr>
          <w:p w14:paraId="34E6A32F" w14:textId="77777777" w:rsidR="00E427EA" w:rsidRDefault="00E427EA" w:rsidP="00527D2D">
            <w:pPr>
              <w:tabs>
                <w:tab w:val="decimal" w:pos="881"/>
              </w:tabs>
              <w:suppressAutoHyphens/>
              <w:spacing w:line="240" w:lineRule="exact"/>
              <w:ind w:left="-14" w:right="-86"/>
              <w:rPr>
                <w:rFonts w:ascii="CordiaUPC" w:hAnsi="CordiaUPC" w:cs="CordiaUPC"/>
                <w:sz w:val="26"/>
                <w:szCs w:val="26"/>
              </w:rPr>
            </w:pPr>
          </w:p>
          <w:p w14:paraId="3A6DA603" w14:textId="568B3114" w:rsidR="00527D2D" w:rsidRPr="00FF27C9" w:rsidRDefault="00527D2D" w:rsidP="00527D2D">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625</w:t>
            </w:r>
          </w:p>
        </w:tc>
        <w:tc>
          <w:tcPr>
            <w:tcW w:w="270" w:type="dxa"/>
          </w:tcPr>
          <w:p w14:paraId="1B8682CE" w14:textId="77777777" w:rsidR="00527D2D" w:rsidRPr="00FF27C9" w:rsidRDefault="00527D2D"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4FF9C556" w14:textId="77777777" w:rsidR="00E427EA" w:rsidRDefault="00E427EA" w:rsidP="00527D2D">
            <w:pPr>
              <w:tabs>
                <w:tab w:val="decimal" w:pos="703"/>
              </w:tabs>
              <w:suppressAutoHyphens/>
              <w:spacing w:line="240" w:lineRule="exact"/>
              <w:ind w:left="-14" w:right="-86"/>
              <w:rPr>
                <w:rFonts w:ascii="CordiaUPC" w:hAnsi="CordiaUPC" w:cs="CordiaUPC"/>
                <w:sz w:val="26"/>
                <w:szCs w:val="26"/>
              </w:rPr>
            </w:pPr>
          </w:p>
          <w:p w14:paraId="1254D7C7" w14:textId="0F0F1087" w:rsidR="00527D2D" w:rsidRPr="00FF27C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5BE6B6F2"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73D5F859" w14:textId="77777777" w:rsidR="00E427EA" w:rsidRDefault="00E427EA" w:rsidP="00527D2D">
            <w:pPr>
              <w:tabs>
                <w:tab w:val="decimal" w:pos="769"/>
              </w:tabs>
              <w:suppressAutoHyphens/>
              <w:spacing w:line="240" w:lineRule="exact"/>
              <w:ind w:left="-14" w:right="-86"/>
              <w:rPr>
                <w:rFonts w:ascii="CordiaUPC" w:hAnsi="CordiaUPC" w:cs="CordiaUPC"/>
                <w:sz w:val="26"/>
                <w:szCs w:val="26"/>
              </w:rPr>
            </w:pPr>
          </w:p>
          <w:p w14:paraId="3D0550F5" w14:textId="3C145A38"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678</w:t>
            </w:r>
          </w:p>
        </w:tc>
        <w:tc>
          <w:tcPr>
            <w:tcW w:w="270" w:type="dxa"/>
          </w:tcPr>
          <w:p w14:paraId="0FFFA830"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4D2CEAEF" w14:textId="77777777" w:rsidR="00E427EA" w:rsidRDefault="00E427EA" w:rsidP="00527D2D">
            <w:pPr>
              <w:tabs>
                <w:tab w:val="decimal" w:pos="703"/>
              </w:tabs>
              <w:suppressAutoHyphens/>
              <w:spacing w:line="240" w:lineRule="exact"/>
              <w:ind w:left="-14" w:right="-86"/>
              <w:rPr>
                <w:rFonts w:ascii="CordiaUPC" w:hAnsi="CordiaUPC" w:cs="CordiaUPC"/>
                <w:sz w:val="26"/>
                <w:szCs w:val="26"/>
              </w:rPr>
            </w:pPr>
          </w:p>
          <w:p w14:paraId="5DE40377" w14:textId="72A55EA6" w:rsidR="00527D2D" w:rsidRPr="00FF27C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0F65D7C1" w14:textId="77777777" w:rsidR="00527D2D" w:rsidRPr="00FF27C9" w:rsidRDefault="00527D2D" w:rsidP="00527D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0BC54B0E" w14:textId="77777777" w:rsidR="00E427EA" w:rsidRDefault="00E427EA" w:rsidP="00527D2D">
            <w:pPr>
              <w:tabs>
                <w:tab w:val="decimal" w:pos="750"/>
              </w:tabs>
              <w:suppressAutoHyphens/>
              <w:spacing w:line="240" w:lineRule="exact"/>
              <w:ind w:left="-14" w:right="-36"/>
              <w:jc w:val="right"/>
              <w:rPr>
                <w:rFonts w:ascii="CordiaUPC" w:hAnsi="CordiaUPC" w:cs="CordiaUPC"/>
                <w:sz w:val="26"/>
                <w:szCs w:val="26"/>
              </w:rPr>
            </w:pPr>
          </w:p>
          <w:p w14:paraId="5112D3B0" w14:textId="4F3DAA91" w:rsidR="00527D2D" w:rsidRPr="00FF27C9" w:rsidRDefault="00527D2D" w:rsidP="00527D2D">
            <w:pPr>
              <w:tabs>
                <w:tab w:val="decimal" w:pos="750"/>
              </w:tabs>
              <w:suppressAutoHyphens/>
              <w:spacing w:line="240" w:lineRule="exact"/>
              <w:ind w:left="-14" w:right="-36"/>
              <w:jc w:val="right"/>
              <w:rPr>
                <w:rFonts w:ascii="CordiaUPC" w:eastAsia="Times New Roman" w:hAnsi="CordiaUPC" w:cs="CordiaUPC"/>
                <w:sz w:val="26"/>
                <w:szCs w:val="26"/>
                <w:lang w:eastAsia="zh-CN"/>
              </w:rPr>
            </w:pPr>
            <w:r>
              <w:rPr>
                <w:rFonts w:ascii="CordiaUPC" w:hAnsi="CordiaUPC" w:cs="CordiaUPC"/>
                <w:sz w:val="26"/>
                <w:szCs w:val="26"/>
              </w:rPr>
              <w:t>678</w:t>
            </w:r>
          </w:p>
        </w:tc>
      </w:tr>
      <w:tr w:rsidR="00527D2D" w:rsidRPr="00FF27C9" w14:paraId="59C65305" w14:textId="77777777" w:rsidTr="00354DE1">
        <w:trPr>
          <w:trHeight w:val="269"/>
        </w:trPr>
        <w:tc>
          <w:tcPr>
            <w:tcW w:w="3420" w:type="dxa"/>
            <w:hideMark/>
          </w:tcPr>
          <w:p w14:paraId="491819CE" w14:textId="77777777" w:rsidR="00527D2D" w:rsidRPr="00FF27C9" w:rsidRDefault="00527D2D" w:rsidP="00527D2D">
            <w:pPr>
              <w:suppressAutoHyphens/>
              <w:spacing w:line="240" w:lineRule="exact"/>
              <w:ind w:left="346" w:right="-90" w:hanging="180"/>
              <w:rPr>
                <w:rFonts w:ascii="CordiaUPC" w:eastAsia="Times New Roman" w:hAnsi="CordiaUPC" w:cs="CordiaUPC"/>
                <w:sz w:val="26"/>
                <w:szCs w:val="26"/>
                <w:lang w:eastAsia="zh-CN"/>
              </w:rPr>
            </w:pPr>
            <w:r w:rsidRPr="00FF27C9">
              <w:rPr>
                <w:rFonts w:ascii="CordiaUPC" w:eastAsia="Times New Roman" w:hAnsi="CordiaUPC" w:cs="CordiaUPC" w:hint="cs"/>
                <w:sz w:val="26"/>
                <w:szCs w:val="26"/>
                <w:lang w:eastAsia="zh-CN"/>
              </w:rPr>
              <w:t>Investments in debt instruments measured at FVOCI</w:t>
            </w:r>
          </w:p>
        </w:tc>
        <w:tc>
          <w:tcPr>
            <w:tcW w:w="1080" w:type="dxa"/>
            <w:vAlign w:val="bottom"/>
          </w:tcPr>
          <w:p w14:paraId="3CA2CC7A" w14:textId="311140B2" w:rsidR="00527D2D" w:rsidRPr="00FF27C9" w:rsidRDefault="00527D2D" w:rsidP="00527D2D">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139,034</w:t>
            </w:r>
          </w:p>
        </w:tc>
        <w:tc>
          <w:tcPr>
            <w:tcW w:w="270" w:type="dxa"/>
            <w:vAlign w:val="bottom"/>
          </w:tcPr>
          <w:p w14:paraId="4C8B3997" w14:textId="77777777" w:rsidR="00527D2D" w:rsidRPr="00FF27C9" w:rsidRDefault="00527D2D"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42D2475" w14:textId="7DEBC381" w:rsidR="00527D2D" w:rsidRPr="00FF27C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22DC64BD"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7C115E07" w14:textId="58B819B5"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137,774</w:t>
            </w:r>
          </w:p>
        </w:tc>
        <w:tc>
          <w:tcPr>
            <w:tcW w:w="270" w:type="dxa"/>
            <w:vAlign w:val="bottom"/>
          </w:tcPr>
          <w:p w14:paraId="41513BA9"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646AABD1" w14:textId="29BF19AF" w:rsidR="00527D2D" w:rsidRPr="00FF27C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1,260</w:t>
            </w:r>
          </w:p>
        </w:tc>
        <w:tc>
          <w:tcPr>
            <w:tcW w:w="270" w:type="dxa"/>
            <w:vAlign w:val="bottom"/>
          </w:tcPr>
          <w:p w14:paraId="6B4E6091" w14:textId="77777777" w:rsidR="00527D2D" w:rsidRPr="00FF27C9" w:rsidRDefault="00527D2D" w:rsidP="00527D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38DB8D3E" w14:textId="23491BC1" w:rsidR="00527D2D" w:rsidRPr="00FF27C9" w:rsidRDefault="00527D2D" w:rsidP="00527D2D">
            <w:pPr>
              <w:suppressAutoHyphens/>
              <w:spacing w:line="240" w:lineRule="exact"/>
              <w:ind w:left="-14" w:right="-36"/>
              <w:jc w:val="right"/>
              <w:rPr>
                <w:rFonts w:ascii="CordiaUPC" w:eastAsia="Times New Roman" w:hAnsi="CordiaUPC" w:cs="CordiaUPC"/>
                <w:sz w:val="26"/>
                <w:szCs w:val="26"/>
                <w:lang w:eastAsia="zh-CN"/>
              </w:rPr>
            </w:pPr>
            <w:r>
              <w:rPr>
                <w:rFonts w:ascii="CordiaUPC" w:hAnsi="CordiaUPC" w:cs="CordiaUPC"/>
                <w:sz w:val="26"/>
                <w:szCs w:val="26"/>
              </w:rPr>
              <w:t>139,034</w:t>
            </w:r>
          </w:p>
        </w:tc>
      </w:tr>
      <w:tr w:rsidR="00527D2D" w:rsidRPr="00FF27C9" w14:paraId="35781303" w14:textId="77777777" w:rsidTr="00354DE1">
        <w:trPr>
          <w:trHeight w:val="256"/>
        </w:trPr>
        <w:tc>
          <w:tcPr>
            <w:tcW w:w="3420" w:type="dxa"/>
            <w:hideMark/>
          </w:tcPr>
          <w:p w14:paraId="286BDC4E" w14:textId="77777777" w:rsidR="00527D2D" w:rsidRPr="00FF27C9" w:rsidRDefault="00527D2D" w:rsidP="00527D2D">
            <w:pPr>
              <w:suppressAutoHyphens/>
              <w:spacing w:line="240" w:lineRule="exact"/>
              <w:ind w:left="346" w:right="-90" w:hanging="180"/>
              <w:rPr>
                <w:rFonts w:ascii="CordiaUPC" w:eastAsia="Times New Roman" w:hAnsi="CordiaUPC" w:cs="CordiaUPC"/>
                <w:sz w:val="26"/>
                <w:szCs w:val="26"/>
                <w:lang w:eastAsia="zh-CN"/>
              </w:rPr>
            </w:pPr>
            <w:r w:rsidRPr="00FF27C9">
              <w:rPr>
                <w:rFonts w:ascii="CordiaUPC" w:eastAsia="Times New Roman" w:hAnsi="CordiaUPC" w:cs="CordiaUPC" w:hint="cs"/>
                <w:sz w:val="26"/>
                <w:szCs w:val="26"/>
                <w:lang w:eastAsia="zh-CN"/>
              </w:rPr>
              <w:t>Investments in equity instruments designated at FVOCI</w:t>
            </w:r>
          </w:p>
        </w:tc>
        <w:tc>
          <w:tcPr>
            <w:tcW w:w="1080" w:type="dxa"/>
            <w:vAlign w:val="bottom"/>
          </w:tcPr>
          <w:p w14:paraId="4CEF6EFB" w14:textId="46BA7209" w:rsidR="00527D2D" w:rsidRPr="00FF27C9" w:rsidRDefault="00527D2D" w:rsidP="00527D2D">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1,535</w:t>
            </w:r>
          </w:p>
        </w:tc>
        <w:tc>
          <w:tcPr>
            <w:tcW w:w="270" w:type="dxa"/>
            <w:vAlign w:val="bottom"/>
          </w:tcPr>
          <w:p w14:paraId="18817A70" w14:textId="77777777" w:rsidR="00527D2D" w:rsidRPr="00FF27C9" w:rsidRDefault="00527D2D"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A42D9B4" w14:textId="79B5A293" w:rsidR="00527D2D" w:rsidRPr="00FF27C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928</w:t>
            </w:r>
          </w:p>
        </w:tc>
        <w:tc>
          <w:tcPr>
            <w:tcW w:w="270" w:type="dxa"/>
            <w:vAlign w:val="bottom"/>
          </w:tcPr>
          <w:p w14:paraId="31A69F04"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602F2103" w14:textId="482AE367"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0B1251A6"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8D313D0" w14:textId="3062C5F4" w:rsidR="00527D2D" w:rsidRPr="00FF27C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607</w:t>
            </w:r>
          </w:p>
        </w:tc>
        <w:tc>
          <w:tcPr>
            <w:tcW w:w="270" w:type="dxa"/>
            <w:vAlign w:val="bottom"/>
          </w:tcPr>
          <w:p w14:paraId="34ABE97B" w14:textId="77777777" w:rsidR="00527D2D" w:rsidRPr="00FF27C9" w:rsidRDefault="00527D2D" w:rsidP="00527D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4228E222" w14:textId="5850EBD2" w:rsidR="00527D2D" w:rsidRPr="00FF27C9" w:rsidRDefault="00527D2D" w:rsidP="00527D2D">
            <w:pPr>
              <w:suppressAutoHyphens/>
              <w:spacing w:line="240" w:lineRule="exact"/>
              <w:ind w:left="-14" w:right="-36"/>
              <w:jc w:val="right"/>
              <w:rPr>
                <w:rFonts w:ascii="CordiaUPC" w:eastAsia="Times New Roman" w:hAnsi="CordiaUPC" w:cs="CordiaUPC"/>
                <w:sz w:val="26"/>
                <w:szCs w:val="26"/>
                <w:lang w:eastAsia="zh-CN"/>
              </w:rPr>
            </w:pPr>
            <w:r>
              <w:rPr>
                <w:rFonts w:ascii="CordiaUPC" w:hAnsi="CordiaUPC" w:cs="CordiaUPC"/>
                <w:color w:val="000000"/>
                <w:sz w:val="26"/>
                <w:szCs w:val="26"/>
              </w:rPr>
              <w:t>1,535</w:t>
            </w:r>
          </w:p>
        </w:tc>
      </w:tr>
      <w:tr w:rsidR="00527D2D" w:rsidRPr="00FF27C9" w14:paraId="24CDD14E" w14:textId="77777777" w:rsidTr="001B254E">
        <w:trPr>
          <w:trHeight w:val="145"/>
        </w:trPr>
        <w:tc>
          <w:tcPr>
            <w:tcW w:w="3420" w:type="dxa"/>
            <w:hideMark/>
          </w:tcPr>
          <w:p w14:paraId="5A7E19B4" w14:textId="77777777" w:rsidR="00527D2D" w:rsidRPr="00FF27C9" w:rsidRDefault="00527D2D" w:rsidP="00527D2D">
            <w:pPr>
              <w:suppressAutoHyphens/>
              <w:spacing w:line="240" w:lineRule="exact"/>
              <w:ind w:left="164" w:right="-90" w:hanging="164"/>
              <w:rPr>
                <w:rFonts w:ascii="CordiaUPC" w:eastAsia="Times New Roman" w:hAnsi="CordiaUPC" w:cs="CordiaUPC"/>
                <w:b/>
                <w:bCs/>
                <w:sz w:val="26"/>
                <w:szCs w:val="26"/>
                <w:lang w:eastAsia="zh-CN"/>
              </w:rPr>
            </w:pPr>
            <w:r w:rsidRPr="00FF27C9">
              <w:rPr>
                <w:rFonts w:ascii="CordiaUPC" w:eastAsia="Times New Roman" w:hAnsi="CordiaUPC" w:cs="CordiaUPC" w:hint="cs"/>
                <w:b/>
                <w:bCs/>
                <w:sz w:val="26"/>
                <w:szCs w:val="26"/>
                <w:lang w:eastAsia="zh-CN"/>
              </w:rPr>
              <w:t>Total</w:t>
            </w:r>
          </w:p>
        </w:tc>
        <w:tc>
          <w:tcPr>
            <w:tcW w:w="1080" w:type="dxa"/>
            <w:tcBorders>
              <w:top w:val="single" w:sz="4" w:space="0" w:color="auto"/>
              <w:left w:val="nil"/>
              <w:bottom w:val="single" w:sz="4" w:space="0" w:color="auto"/>
              <w:right w:val="nil"/>
            </w:tcBorders>
            <w:vAlign w:val="bottom"/>
          </w:tcPr>
          <w:p w14:paraId="32ACF066" w14:textId="3373AA63" w:rsidR="00527D2D" w:rsidRPr="00FF27C9" w:rsidRDefault="00527D2D" w:rsidP="00527D2D">
            <w:pPr>
              <w:tabs>
                <w:tab w:val="decimal" w:pos="881"/>
              </w:tabs>
              <w:suppressAutoHyphens/>
              <w:spacing w:line="240" w:lineRule="exact"/>
              <w:ind w:left="-14" w:right="-86"/>
              <w:rPr>
                <w:rFonts w:ascii="CordiaUPC" w:eastAsia="Times New Roman" w:hAnsi="CordiaUPC" w:cs="CordiaUPC"/>
                <w:b/>
                <w:bCs/>
                <w:sz w:val="26"/>
                <w:szCs w:val="26"/>
                <w:rtl/>
                <w:cs/>
                <w:lang w:eastAsia="zh-CN"/>
              </w:rPr>
            </w:pPr>
            <w:r>
              <w:rPr>
                <w:rFonts w:ascii="CordiaUPC" w:hAnsi="CordiaUPC" w:cs="CordiaUPC"/>
                <w:b/>
                <w:bCs/>
                <w:color w:val="000000"/>
                <w:sz w:val="26"/>
                <w:szCs w:val="26"/>
              </w:rPr>
              <w:t>141,194</w:t>
            </w:r>
          </w:p>
        </w:tc>
        <w:tc>
          <w:tcPr>
            <w:tcW w:w="270" w:type="dxa"/>
            <w:vAlign w:val="bottom"/>
          </w:tcPr>
          <w:p w14:paraId="2F8F4303" w14:textId="77777777" w:rsidR="00527D2D" w:rsidRPr="00FF27C9" w:rsidRDefault="00527D2D" w:rsidP="00527D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260A8848" w14:textId="775C5C4C" w:rsidR="00527D2D" w:rsidRPr="00FF27C9" w:rsidRDefault="00527D2D" w:rsidP="00527D2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928</w:t>
            </w:r>
          </w:p>
        </w:tc>
        <w:tc>
          <w:tcPr>
            <w:tcW w:w="270" w:type="dxa"/>
            <w:vAlign w:val="bottom"/>
          </w:tcPr>
          <w:p w14:paraId="7D1B02DA"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10495717" w14:textId="2D4DC2A0"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138,452</w:t>
            </w:r>
          </w:p>
        </w:tc>
        <w:tc>
          <w:tcPr>
            <w:tcW w:w="270" w:type="dxa"/>
            <w:vAlign w:val="bottom"/>
          </w:tcPr>
          <w:p w14:paraId="689EC46D"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2DE276D8" w14:textId="1B304713" w:rsidR="00527D2D" w:rsidRPr="00FF27C9" w:rsidRDefault="00527D2D" w:rsidP="00527D2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1,867</w:t>
            </w:r>
          </w:p>
        </w:tc>
        <w:tc>
          <w:tcPr>
            <w:tcW w:w="270" w:type="dxa"/>
            <w:vAlign w:val="bottom"/>
          </w:tcPr>
          <w:p w14:paraId="63F60FDD" w14:textId="77777777" w:rsidR="00527D2D" w:rsidRPr="00FF27C9" w:rsidRDefault="00527D2D" w:rsidP="00527D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vAlign w:val="bottom"/>
          </w:tcPr>
          <w:p w14:paraId="71CB717E" w14:textId="26235A4D" w:rsidR="00527D2D" w:rsidRPr="00FF27C9" w:rsidRDefault="00527D2D" w:rsidP="00527D2D">
            <w:pPr>
              <w:suppressAutoHyphens/>
              <w:spacing w:line="240" w:lineRule="exact"/>
              <w:ind w:left="-14" w:right="-36"/>
              <w:jc w:val="right"/>
              <w:rPr>
                <w:rFonts w:ascii="CordiaUPC" w:eastAsia="Times New Roman" w:hAnsi="CordiaUPC" w:cs="CordiaUPC"/>
                <w:b/>
                <w:bCs/>
                <w:sz w:val="26"/>
                <w:szCs w:val="26"/>
                <w:lang w:eastAsia="zh-CN"/>
              </w:rPr>
            </w:pPr>
            <w:r>
              <w:rPr>
                <w:rFonts w:ascii="CordiaUPC" w:hAnsi="CordiaUPC" w:cs="CordiaUPC"/>
                <w:b/>
                <w:bCs/>
                <w:color w:val="000000"/>
                <w:sz w:val="26"/>
                <w:szCs w:val="26"/>
              </w:rPr>
              <w:t>141,247</w:t>
            </w:r>
          </w:p>
        </w:tc>
      </w:tr>
      <w:tr w:rsidR="00527D2D" w:rsidRPr="00FF27C9" w14:paraId="4855EE5B" w14:textId="77777777" w:rsidTr="00354DE1">
        <w:trPr>
          <w:trHeight w:val="145"/>
        </w:trPr>
        <w:tc>
          <w:tcPr>
            <w:tcW w:w="3420" w:type="dxa"/>
          </w:tcPr>
          <w:p w14:paraId="06E371C9" w14:textId="77777777" w:rsidR="00527D2D" w:rsidRPr="00FF27C9" w:rsidRDefault="00527D2D" w:rsidP="00527D2D">
            <w:pPr>
              <w:suppressAutoHyphens/>
              <w:spacing w:line="240" w:lineRule="exact"/>
              <w:ind w:left="164" w:right="-90" w:hanging="164"/>
              <w:rPr>
                <w:rFonts w:ascii="CordiaUPC" w:eastAsia="Times New Roman" w:hAnsi="CordiaUPC" w:cs="CordiaUPC"/>
                <w:b/>
                <w:bCs/>
                <w:sz w:val="26"/>
                <w:szCs w:val="26"/>
                <w:lang w:eastAsia="zh-CN"/>
              </w:rPr>
            </w:pPr>
            <w:r w:rsidRPr="00FF27C9">
              <w:rPr>
                <w:rFonts w:ascii="CordiaUPC" w:eastAsia="Times New Roman" w:hAnsi="CordiaUPC" w:cs="CordiaUPC" w:hint="cs"/>
                <w:b/>
                <w:bCs/>
                <w:sz w:val="26"/>
                <w:szCs w:val="26"/>
                <w:lang w:eastAsia="zh-CN"/>
              </w:rPr>
              <w:t>Loans to customers and accrued interest receivables, net</w:t>
            </w:r>
          </w:p>
        </w:tc>
        <w:tc>
          <w:tcPr>
            <w:tcW w:w="1080" w:type="dxa"/>
            <w:tcBorders>
              <w:top w:val="single" w:sz="4" w:space="0" w:color="auto"/>
              <w:left w:val="nil"/>
              <w:bottom w:val="single" w:sz="4" w:space="0" w:color="auto"/>
              <w:right w:val="nil"/>
            </w:tcBorders>
          </w:tcPr>
          <w:p w14:paraId="7D0BA53D" w14:textId="77777777" w:rsidR="00E427EA" w:rsidRDefault="00E427EA" w:rsidP="00527D2D">
            <w:pPr>
              <w:tabs>
                <w:tab w:val="decimal" w:pos="881"/>
              </w:tabs>
              <w:suppressAutoHyphens/>
              <w:spacing w:line="240" w:lineRule="exact"/>
              <w:ind w:left="-14" w:right="-86"/>
              <w:rPr>
                <w:rFonts w:ascii="CordiaUPC" w:hAnsi="CordiaUPC" w:cs="CordiaUPC"/>
                <w:b/>
                <w:bCs/>
                <w:color w:val="000000"/>
                <w:sz w:val="26"/>
                <w:szCs w:val="26"/>
              </w:rPr>
            </w:pPr>
          </w:p>
          <w:p w14:paraId="752E9013" w14:textId="2ADD0B6A" w:rsidR="00527D2D" w:rsidRPr="00FF27C9" w:rsidRDefault="00527D2D" w:rsidP="00527D2D">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1,333,555</w:t>
            </w:r>
          </w:p>
        </w:tc>
        <w:tc>
          <w:tcPr>
            <w:tcW w:w="270" w:type="dxa"/>
          </w:tcPr>
          <w:p w14:paraId="165A28E2" w14:textId="77777777" w:rsidR="00527D2D" w:rsidRPr="00FF27C9" w:rsidRDefault="00527D2D" w:rsidP="00527D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1E9E5516" w14:textId="77777777" w:rsidR="00E427EA" w:rsidRDefault="00E427EA" w:rsidP="00527D2D">
            <w:pPr>
              <w:tabs>
                <w:tab w:val="decimal" w:pos="703"/>
              </w:tabs>
              <w:suppressAutoHyphens/>
              <w:spacing w:line="240" w:lineRule="exact"/>
              <w:ind w:left="-14" w:right="-86"/>
              <w:rPr>
                <w:rFonts w:ascii="CordiaUPC" w:hAnsi="CordiaUPC" w:cs="CordiaUPC"/>
                <w:b/>
                <w:bCs/>
                <w:color w:val="000000"/>
                <w:sz w:val="26"/>
                <w:szCs w:val="26"/>
              </w:rPr>
            </w:pPr>
          </w:p>
          <w:p w14:paraId="5A498466" w14:textId="42CF1D28" w:rsidR="00527D2D" w:rsidRPr="00FF27C9" w:rsidRDefault="00527D2D" w:rsidP="00527D2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tcPr>
          <w:p w14:paraId="51693085"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tcPr>
          <w:p w14:paraId="29D74D66" w14:textId="77777777" w:rsidR="00E427EA" w:rsidRDefault="00E427EA" w:rsidP="00527D2D">
            <w:pPr>
              <w:tabs>
                <w:tab w:val="decimal" w:pos="769"/>
              </w:tabs>
              <w:suppressAutoHyphens/>
              <w:spacing w:line="240" w:lineRule="exact"/>
              <w:ind w:left="-14" w:right="-86"/>
              <w:rPr>
                <w:rFonts w:ascii="CordiaUPC" w:hAnsi="CordiaUPC" w:cs="CordiaUPC"/>
                <w:b/>
                <w:bCs/>
                <w:color w:val="000000"/>
                <w:sz w:val="26"/>
                <w:szCs w:val="26"/>
              </w:rPr>
            </w:pPr>
          </w:p>
          <w:p w14:paraId="372B0E48" w14:textId="3B32E065"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939,910</w:t>
            </w:r>
          </w:p>
        </w:tc>
        <w:tc>
          <w:tcPr>
            <w:tcW w:w="270" w:type="dxa"/>
          </w:tcPr>
          <w:p w14:paraId="09CFBB6C"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5D250DBD" w14:textId="77777777" w:rsidR="00E427EA" w:rsidRDefault="00E427EA" w:rsidP="00527D2D">
            <w:pPr>
              <w:tabs>
                <w:tab w:val="decimal" w:pos="703"/>
              </w:tabs>
              <w:suppressAutoHyphens/>
              <w:spacing w:line="240" w:lineRule="exact"/>
              <w:ind w:left="-14" w:right="-86"/>
              <w:rPr>
                <w:rFonts w:ascii="CordiaUPC" w:hAnsi="CordiaUPC" w:cs="CordiaUPC"/>
                <w:b/>
                <w:bCs/>
                <w:color w:val="000000"/>
                <w:sz w:val="26"/>
                <w:szCs w:val="26"/>
              </w:rPr>
            </w:pPr>
          </w:p>
          <w:p w14:paraId="55B9B503" w14:textId="43C0F934" w:rsidR="00527D2D" w:rsidRPr="00FF27C9" w:rsidRDefault="00527D2D" w:rsidP="00527D2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396,344</w:t>
            </w:r>
          </w:p>
        </w:tc>
        <w:tc>
          <w:tcPr>
            <w:tcW w:w="270" w:type="dxa"/>
          </w:tcPr>
          <w:p w14:paraId="5062096F" w14:textId="77777777" w:rsidR="00527D2D" w:rsidRPr="00FF27C9" w:rsidRDefault="00527D2D" w:rsidP="00527D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tcPr>
          <w:p w14:paraId="4977A131" w14:textId="77777777" w:rsidR="00E427EA" w:rsidRDefault="00E427EA" w:rsidP="00527D2D">
            <w:pPr>
              <w:suppressAutoHyphens/>
              <w:spacing w:line="240" w:lineRule="exact"/>
              <w:ind w:left="-14" w:right="-36"/>
              <w:jc w:val="right"/>
              <w:rPr>
                <w:rFonts w:ascii="CordiaUPC" w:hAnsi="CordiaUPC" w:cs="CordiaUPC"/>
                <w:b/>
                <w:bCs/>
                <w:color w:val="000000"/>
                <w:sz w:val="26"/>
                <w:szCs w:val="26"/>
              </w:rPr>
            </w:pPr>
          </w:p>
          <w:p w14:paraId="0AE32D85" w14:textId="718D014B" w:rsidR="00527D2D" w:rsidRPr="00FF27C9" w:rsidRDefault="00527D2D" w:rsidP="00527D2D">
            <w:pPr>
              <w:suppressAutoHyphens/>
              <w:spacing w:line="240" w:lineRule="exact"/>
              <w:ind w:left="-14" w:right="-36"/>
              <w:jc w:val="right"/>
              <w:rPr>
                <w:rFonts w:ascii="CordiaUPC" w:eastAsia="Times New Roman" w:hAnsi="CordiaUPC" w:cs="CordiaUPC"/>
                <w:b/>
                <w:bCs/>
                <w:sz w:val="26"/>
                <w:szCs w:val="26"/>
                <w:lang w:eastAsia="zh-CN"/>
              </w:rPr>
            </w:pPr>
            <w:r>
              <w:rPr>
                <w:rFonts w:ascii="CordiaUPC" w:hAnsi="CordiaUPC" w:cs="CordiaUPC"/>
                <w:b/>
                <w:bCs/>
                <w:color w:val="000000"/>
                <w:sz w:val="26"/>
                <w:szCs w:val="26"/>
              </w:rPr>
              <w:t>1,336,254</w:t>
            </w:r>
          </w:p>
        </w:tc>
      </w:tr>
      <w:tr w:rsidR="00527D2D" w:rsidRPr="00FF27C9" w14:paraId="467035B6" w14:textId="77777777" w:rsidTr="00354DE1">
        <w:trPr>
          <w:trHeight w:val="256"/>
        </w:trPr>
        <w:tc>
          <w:tcPr>
            <w:tcW w:w="3420" w:type="dxa"/>
            <w:hideMark/>
          </w:tcPr>
          <w:p w14:paraId="23A5E4E3" w14:textId="77777777" w:rsidR="00527D2D" w:rsidRPr="00FF27C9" w:rsidRDefault="00527D2D" w:rsidP="00527D2D">
            <w:pPr>
              <w:suppressAutoHyphens/>
              <w:spacing w:line="240" w:lineRule="exact"/>
              <w:ind w:left="164" w:right="-90" w:hanging="164"/>
              <w:rPr>
                <w:rFonts w:ascii="CordiaUPC" w:eastAsia="Times New Roman" w:hAnsi="CordiaUPC" w:cs="CordiaUPC"/>
                <w:b/>
                <w:bCs/>
                <w:sz w:val="26"/>
                <w:szCs w:val="26"/>
                <w:lang w:eastAsia="zh-CN"/>
              </w:rPr>
            </w:pPr>
            <w:r w:rsidRPr="00FF27C9">
              <w:rPr>
                <w:rFonts w:ascii="CordiaUPC" w:eastAsia="Times New Roman" w:hAnsi="CordiaUPC" w:cs="CordiaUPC" w:hint="cs"/>
                <w:b/>
                <w:bCs/>
                <w:sz w:val="26"/>
                <w:szCs w:val="26"/>
                <w:lang w:eastAsia="zh-CN"/>
              </w:rPr>
              <w:t>Total financial assets</w:t>
            </w:r>
          </w:p>
        </w:tc>
        <w:tc>
          <w:tcPr>
            <w:tcW w:w="1080" w:type="dxa"/>
            <w:tcBorders>
              <w:top w:val="single" w:sz="4" w:space="0" w:color="auto"/>
              <w:left w:val="nil"/>
              <w:bottom w:val="double" w:sz="4" w:space="0" w:color="auto"/>
              <w:right w:val="nil"/>
            </w:tcBorders>
          </w:tcPr>
          <w:p w14:paraId="2E4AAB69" w14:textId="5DC832B1" w:rsidR="00527D2D" w:rsidRPr="00FF27C9" w:rsidRDefault="00527D2D" w:rsidP="00527D2D">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1,489,621</w:t>
            </w:r>
          </w:p>
        </w:tc>
        <w:tc>
          <w:tcPr>
            <w:tcW w:w="270" w:type="dxa"/>
          </w:tcPr>
          <w:p w14:paraId="019EB7E9" w14:textId="77777777" w:rsidR="00527D2D" w:rsidRPr="00FF27C9" w:rsidRDefault="00527D2D" w:rsidP="00527D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tcPr>
          <w:p w14:paraId="4102142D" w14:textId="644D89FD" w:rsidR="00527D2D" w:rsidRPr="00FF27C9" w:rsidRDefault="00527D2D" w:rsidP="00527D2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928</w:t>
            </w:r>
          </w:p>
        </w:tc>
        <w:tc>
          <w:tcPr>
            <w:tcW w:w="270" w:type="dxa"/>
          </w:tcPr>
          <w:p w14:paraId="07CCD479"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tcPr>
          <w:p w14:paraId="57FFE7E5" w14:textId="0DB39903"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bidi="th-TH"/>
              </w:rPr>
              <w:t>1,092,860</w:t>
            </w:r>
          </w:p>
        </w:tc>
        <w:tc>
          <w:tcPr>
            <w:tcW w:w="270" w:type="dxa"/>
          </w:tcPr>
          <w:p w14:paraId="0F70100A"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tcPr>
          <w:p w14:paraId="59240CEC" w14:textId="3E01C35C" w:rsidR="00527D2D" w:rsidRPr="00FF27C9" w:rsidRDefault="00527D2D" w:rsidP="00527D2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398,585</w:t>
            </w:r>
          </w:p>
        </w:tc>
        <w:tc>
          <w:tcPr>
            <w:tcW w:w="270" w:type="dxa"/>
          </w:tcPr>
          <w:p w14:paraId="5710A9E7" w14:textId="77777777" w:rsidR="00527D2D" w:rsidRPr="00FF27C9" w:rsidRDefault="00527D2D" w:rsidP="00527D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double" w:sz="4" w:space="0" w:color="auto"/>
              <w:right w:val="nil"/>
            </w:tcBorders>
          </w:tcPr>
          <w:p w14:paraId="3552D989" w14:textId="64B06DE5" w:rsidR="00527D2D" w:rsidRPr="00FF27C9" w:rsidRDefault="00527D2D" w:rsidP="00527D2D">
            <w:pPr>
              <w:suppressAutoHyphens/>
              <w:spacing w:line="240" w:lineRule="exact"/>
              <w:ind w:left="-14" w:right="-36"/>
              <w:jc w:val="right"/>
              <w:rPr>
                <w:rFonts w:ascii="CordiaUPC" w:eastAsia="Times New Roman" w:hAnsi="CordiaUPC" w:cs="CordiaUPC"/>
                <w:b/>
                <w:bCs/>
                <w:sz w:val="26"/>
                <w:szCs w:val="26"/>
                <w:lang w:eastAsia="zh-CN"/>
              </w:rPr>
            </w:pPr>
            <w:r>
              <w:rPr>
                <w:rFonts w:ascii="CordiaUPC" w:hAnsi="CordiaUPC" w:cs="CordiaUPC"/>
                <w:b/>
                <w:bCs/>
                <w:sz w:val="26"/>
                <w:szCs w:val="26"/>
              </w:rPr>
              <w:t>1,492,373</w:t>
            </w:r>
          </w:p>
        </w:tc>
      </w:tr>
      <w:tr w:rsidR="00527D2D" w:rsidRPr="00FF27C9" w14:paraId="446BBC17" w14:textId="77777777" w:rsidTr="00354DE1">
        <w:trPr>
          <w:trHeight w:val="256"/>
        </w:trPr>
        <w:tc>
          <w:tcPr>
            <w:tcW w:w="3420" w:type="dxa"/>
          </w:tcPr>
          <w:p w14:paraId="59C951E5" w14:textId="77777777" w:rsidR="00527D2D" w:rsidRPr="00FF27C9" w:rsidRDefault="00527D2D" w:rsidP="00527D2D">
            <w:pPr>
              <w:suppressAutoHyphens/>
              <w:spacing w:line="240" w:lineRule="exact"/>
              <w:ind w:left="164" w:right="-90" w:hanging="164"/>
              <w:rPr>
                <w:rFonts w:ascii="CordiaUPC" w:eastAsia="Times New Roman" w:hAnsi="CordiaUPC" w:cs="CordiaUPC"/>
                <w:b/>
                <w:bCs/>
                <w:sz w:val="26"/>
                <w:szCs w:val="26"/>
                <w:cs/>
                <w:lang w:eastAsia="zh-CN"/>
              </w:rPr>
            </w:pPr>
          </w:p>
        </w:tc>
        <w:tc>
          <w:tcPr>
            <w:tcW w:w="1080" w:type="dxa"/>
            <w:tcBorders>
              <w:top w:val="single" w:sz="4" w:space="0" w:color="auto"/>
              <w:left w:val="nil"/>
              <w:bottom w:val="nil"/>
              <w:right w:val="nil"/>
            </w:tcBorders>
          </w:tcPr>
          <w:p w14:paraId="1B57A2AC" w14:textId="77777777" w:rsidR="00527D2D" w:rsidRPr="00FF27C9" w:rsidRDefault="00527D2D" w:rsidP="00527D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0C086A38" w14:textId="77777777" w:rsidR="00527D2D" w:rsidRPr="00FF27C9" w:rsidRDefault="00527D2D" w:rsidP="00527D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nil"/>
              <w:right w:val="nil"/>
            </w:tcBorders>
          </w:tcPr>
          <w:p w14:paraId="39DF8FA1" w14:textId="77777777" w:rsidR="00527D2D" w:rsidRPr="00FF27C9" w:rsidRDefault="00527D2D" w:rsidP="00527D2D">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5095F08C"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nil"/>
              <w:right w:val="nil"/>
            </w:tcBorders>
          </w:tcPr>
          <w:p w14:paraId="233A1BA1"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0742B121"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nil"/>
              <w:right w:val="nil"/>
            </w:tcBorders>
          </w:tcPr>
          <w:p w14:paraId="2491F6F6" w14:textId="77777777" w:rsidR="00527D2D" w:rsidRPr="00FF27C9" w:rsidRDefault="00527D2D" w:rsidP="00527D2D">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0EBC0925" w14:textId="77777777" w:rsidR="00527D2D" w:rsidRPr="00FF27C9" w:rsidRDefault="00527D2D" w:rsidP="00527D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nil"/>
              <w:right w:val="nil"/>
            </w:tcBorders>
          </w:tcPr>
          <w:p w14:paraId="5EB798BF" w14:textId="77777777" w:rsidR="00527D2D" w:rsidRPr="00FF27C9" w:rsidRDefault="00527D2D" w:rsidP="00527D2D">
            <w:pPr>
              <w:suppressAutoHyphens/>
              <w:spacing w:line="240" w:lineRule="exact"/>
              <w:ind w:left="-14" w:right="-36"/>
              <w:jc w:val="right"/>
              <w:rPr>
                <w:rFonts w:ascii="CordiaUPC" w:eastAsia="Times New Roman" w:hAnsi="CordiaUPC" w:cs="CordiaUPC"/>
                <w:b/>
                <w:bCs/>
                <w:sz w:val="26"/>
                <w:szCs w:val="26"/>
                <w:lang w:eastAsia="zh-CN"/>
              </w:rPr>
            </w:pPr>
          </w:p>
        </w:tc>
      </w:tr>
      <w:tr w:rsidR="00527D2D" w:rsidRPr="00FF27C9" w14:paraId="3CD5B9A4" w14:textId="77777777" w:rsidTr="00354DE1">
        <w:trPr>
          <w:trHeight w:val="256"/>
        </w:trPr>
        <w:tc>
          <w:tcPr>
            <w:tcW w:w="3420" w:type="dxa"/>
            <w:vAlign w:val="bottom"/>
            <w:hideMark/>
          </w:tcPr>
          <w:p w14:paraId="741B9CFD" w14:textId="77777777" w:rsidR="00527D2D" w:rsidRPr="00FF27C9" w:rsidRDefault="00527D2D" w:rsidP="00527D2D">
            <w:pPr>
              <w:suppressAutoHyphens/>
              <w:spacing w:line="240" w:lineRule="exact"/>
              <w:ind w:left="164" w:right="-90" w:hanging="164"/>
              <w:rPr>
                <w:rFonts w:ascii="CordiaUPC" w:eastAsia="Times New Roman" w:hAnsi="CordiaUPC" w:cs="CordiaUPC"/>
                <w:b/>
                <w:bCs/>
                <w:i/>
                <w:iCs/>
                <w:sz w:val="26"/>
                <w:szCs w:val="26"/>
                <w:lang w:eastAsia="zh-CN"/>
              </w:rPr>
            </w:pPr>
            <w:r w:rsidRPr="00FF27C9">
              <w:rPr>
                <w:rFonts w:ascii="CordiaUPC" w:eastAsia="Times New Roman" w:hAnsi="CordiaUPC" w:cs="CordiaUPC" w:hint="cs"/>
                <w:b/>
                <w:bCs/>
                <w:i/>
                <w:iCs/>
                <w:sz w:val="26"/>
                <w:szCs w:val="26"/>
                <w:lang w:eastAsia="zh-CN"/>
              </w:rPr>
              <w:t>Financial liabilities</w:t>
            </w:r>
          </w:p>
        </w:tc>
        <w:tc>
          <w:tcPr>
            <w:tcW w:w="1080" w:type="dxa"/>
          </w:tcPr>
          <w:p w14:paraId="62627F8F" w14:textId="77777777" w:rsidR="00527D2D" w:rsidRPr="00FF27C9" w:rsidRDefault="00527D2D"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77C46F48" w14:textId="77777777" w:rsidR="00527D2D" w:rsidRPr="00FF27C9" w:rsidRDefault="00527D2D"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45EE114C" w14:textId="77777777" w:rsidR="00527D2D" w:rsidRPr="00FF27C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591A5910"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62D7AD73"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07261189"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5A7B78CE" w14:textId="77777777" w:rsidR="00527D2D" w:rsidRPr="00FF27C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4DD64DFA" w14:textId="77777777" w:rsidR="00527D2D" w:rsidRPr="00FF27C9" w:rsidRDefault="00527D2D" w:rsidP="00527D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317A532D" w14:textId="77777777" w:rsidR="00527D2D" w:rsidRPr="00FF27C9" w:rsidRDefault="00527D2D" w:rsidP="00527D2D">
            <w:pPr>
              <w:tabs>
                <w:tab w:val="decimal" w:pos="750"/>
              </w:tabs>
              <w:suppressAutoHyphens/>
              <w:spacing w:line="240" w:lineRule="exact"/>
              <w:ind w:left="-14" w:right="-36"/>
              <w:jc w:val="right"/>
              <w:rPr>
                <w:rFonts w:ascii="CordiaUPC" w:eastAsia="Times New Roman" w:hAnsi="CordiaUPC" w:cs="CordiaUPC"/>
                <w:sz w:val="26"/>
                <w:szCs w:val="26"/>
                <w:lang w:eastAsia="zh-CN"/>
              </w:rPr>
            </w:pPr>
          </w:p>
        </w:tc>
      </w:tr>
      <w:tr w:rsidR="00527D2D" w:rsidRPr="00FF27C9" w14:paraId="1B4DE99C" w14:textId="77777777" w:rsidTr="001B254E">
        <w:trPr>
          <w:trHeight w:val="256"/>
        </w:trPr>
        <w:tc>
          <w:tcPr>
            <w:tcW w:w="3420" w:type="dxa"/>
            <w:vAlign w:val="bottom"/>
          </w:tcPr>
          <w:p w14:paraId="6E3FAFAD" w14:textId="77777777" w:rsidR="00527D2D" w:rsidRPr="00FF27C9" w:rsidRDefault="00527D2D" w:rsidP="00527D2D">
            <w:pPr>
              <w:suppressAutoHyphens/>
              <w:spacing w:line="240" w:lineRule="exact"/>
              <w:ind w:left="164" w:right="-90" w:hanging="164"/>
              <w:rPr>
                <w:rFonts w:ascii="CordiaUPC" w:eastAsia="Times New Roman" w:hAnsi="CordiaUPC" w:cs="CordiaUPC"/>
                <w:b/>
                <w:bCs/>
                <w:sz w:val="26"/>
                <w:szCs w:val="26"/>
                <w:lang w:eastAsia="zh-CN"/>
              </w:rPr>
            </w:pPr>
            <w:r w:rsidRPr="00FF27C9">
              <w:rPr>
                <w:rFonts w:ascii="CordiaUPC" w:eastAsia="Times New Roman" w:hAnsi="CordiaUPC" w:cs="CordiaUPC" w:hint="cs"/>
                <w:b/>
                <w:bCs/>
                <w:sz w:val="26"/>
                <w:szCs w:val="26"/>
                <w:lang w:eastAsia="zh-CN"/>
              </w:rPr>
              <w:t>Deposits</w:t>
            </w:r>
          </w:p>
        </w:tc>
        <w:tc>
          <w:tcPr>
            <w:tcW w:w="1080" w:type="dxa"/>
            <w:vAlign w:val="bottom"/>
          </w:tcPr>
          <w:p w14:paraId="1C437DA8" w14:textId="1B2E9F1E" w:rsidR="00527D2D" w:rsidRPr="00FF27C9" w:rsidRDefault="00527D2D" w:rsidP="00527D2D">
            <w:pPr>
              <w:tabs>
                <w:tab w:val="decimal" w:pos="881"/>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1,383,733</w:t>
            </w:r>
          </w:p>
        </w:tc>
        <w:tc>
          <w:tcPr>
            <w:tcW w:w="270" w:type="dxa"/>
            <w:vAlign w:val="bottom"/>
          </w:tcPr>
          <w:p w14:paraId="6438489B" w14:textId="77777777" w:rsidR="00527D2D" w:rsidRPr="00FF27C9" w:rsidRDefault="00527D2D" w:rsidP="00527D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5E465373" w14:textId="669B0EEC" w:rsidR="00527D2D" w:rsidRPr="00FF27C9" w:rsidRDefault="00527D2D" w:rsidP="00527D2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w:t>
            </w:r>
          </w:p>
        </w:tc>
        <w:tc>
          <w:tcPr>
            <w:tcW w:w="270" w:type="dxa"/>
            <w:vAlign w:val="bottom"/>
          </w:tcPr>
          <w:p w14:paraId="4AFC4741"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4B4678B5" w14:textId="65986972" w:rsidR="00527D2D" w:rsidRPr="00FF27C9" w:rsidRDefault="00527D2D" w:rsidP="00527D2D">
            <w:pPr>
              <w:tabs>
                <w:tab w:val="decimal" w:pos="769"/>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1,383,790</w:t>
            </w:r>
          </w:p>
        </w:tc>
        <w:tc>
          <w:tcPr>
            <w:tcW w:w="270" w:type="dxa"/>
            <w:vAlign w:val="bottom"/>
          </w:tcPr>
          <w:p w14:paraId="69918767"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0F04577B" w14:textId="231221F8" w:rsidR="00527D2D" w:rsidRPr="00FF27C9" w:rsidRDefault="00527D2D" w:rsidP="00527D2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0" w:type="dxa"/>
            <w:vAlign w:val="bottom"/>
          </w:tcPr>
          <w:p w14:paraId="349CD417" w14:textId="77777777" w:rsidR="00527D2D" w:rsidRPr="00FF27C9" w:rsidRDefault="00527D2D" w:rsidP="00527D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7F8137FD" w14:textId="09ADDB9F" w:rsidR="00527D2D" w:rsidRPr="00FF27C9" w:rsidRDefault="00527D2D" w:rsidP="00527D2D">
            <w:pPr>
              <w:tabs>
                <w:tab w:val="decimal" w:pos="750"/>
              </w:tabs>
              <w:suppressAutoHyphens/>
              <w:spacing w:line="240" w:lineRule="exact"/>
              <w:ind w:right="-36"/>
              <w:jc w:val="right"/>
              <w:rPr>
                <w:rFonts w:ascii="CordiaUPC" w:eastAsia="Times New Roman" w:hAnsi="CordiaUPC" w:cs="CordiaUPC"/>
                <w:b/>
                <w:bCs/>
                <w:sz w:val="26"/>
                <w:szCs w:val="26"/>
                <w:lang w:eastAsia="zh-CN"/>
              </w:rPr>
            </w:pPr>
            <w:r>
              <w:rPr>
                <w:rFonts w:ascii="CordiaUPC" w:hAnsi="CordiaUPC" w:cs="CordiaUPC"/>
                <w:b/>
                <w:bCs/>
                <w:sz w:val="26"/>
                <w:szCs w:val="26"/>
              </w:rPr>
              <w:t>1,383,790</w:t>
            </w:r>
          </w:p>
        </w:tc>
      </w:tr>
      <w:tr w:rsidR="00527D2D" w:rsidRPr="00FF27C9" w14:paraId="7244DA0B" w14:textId="77777777" w:rsidTr="001B254E">
        <w:trPr>
          <w:trHeight w:val="269"/>
        </w:trPr>
        <w:tc>
          <w:tcPr>
            <w:tcW w:w="3420" w:type="dxa"/>
            <w:vAlign w:val="bottom"/>
            <w:hideMark/>
          </w:tcPr>
          <w:p w14:paraId="1707D386" w14:textId="0FE75F9D" w:rsidR="00527D2D" w:rsidRPr="00FF27C9" w:rsidRDefault="00527D2D" w:rsidP="00527D2D">
            <w:pPr>
              <w:suppressAutoHyphens/>
              <w:spacing w:line="240" w:lineRule="exact"/>
              <w:ind w:right="-90"/>
              <w:rPr>
                <w:rFonts w:ascii="CordiaUPC" w:eastAsia="Times New Roman" w:hAnsi="CordiaUPC" w:cs="CordiaUPC"/>
                <w:b/>
                <w:bCs/>
                <w:sz w:val="26"/>
                <w:szCs w:val="26"/>
                <w:lang w:eastAsia="zh-CN"/>
              </w:rPr>
            </w:pPr>
            <w:bookmarkStart w:id="1" w:name="_Hlk46758151"/>
            <w:r w:rsidRPr="00FF27C9">
              <w:rPr>
                <w:rFonts w:ascii="CordiaUPC" w:eastAsia="Times New Roman" w:hAnsi="CordiaUPC" w:cs="CordiaUPC" w:hint="cs"/>
                <w:b/>
                <w:bCs/>
                <w:sz w:val="26"/>
                <w:szCs w:val="26"/>
                <w:lang w:eastAsia="zh-CN"/>
              </w:rPr>
              <w:t>Financial liabilities designated at FVTPL</w:t>
            </w:r>
          </w:p>
        </w:tc>
        <w:tc>
          <w:tcPr>
            <w:tcW w:w="1080" w:type="dxa"/>
            <w:tcBorders>
              <w:top w:val="nil"/>
              <w:left w:val="nil"/>
              <w:right w:val="nil"/>
            </w:tcBorders>
          </w:tcPr>
          <w:p w14:paraId="20C1933A" w14:textId="6DCF22E6" w:rsidR="00527D2D" w:rsidRPr="00FF27C9" w:rsidRDefault="00527D2D" w:rsidP="00527D2D">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433</w:t>
            </w:r>
          </w:p>
        </w:tc>
        <w:tc>
          <w:tcPr>
            <w:tcW w:w="270" w:type="dxa"/>
          </w:tcPr>
          <w:p w14:paraId="3D39D0B7" w14:textId="77777777" w:rsidR="00527D2D" w:rsidRPr="00FF27C9" w:rsidRDefault="00527D2D"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nil"/>
              <w:left w:val="nil"/>
              <w:right w:val="nil"/>
            </w:tcBorders>
          </w:tcPr>
          <w:p w14:paraId="6E08E29B" w14:textId="3E7ABDFA" w:rsidR="00527D2D" w:rsidRPr="00FF27C9" w:rsidRDefault="00527D2D" w:rsidP="00527D2D">
            <w:pPr>
              <w:tabs>
                <w:tab w:val="decimal" w:pos="703"/>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tcPr>
          <w:p w14:paraId="65EA4440"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nil"/>
              <w:left w:val="nil"/>
              <w:right w:val="nil"/>
            </w:tcBorders>
          </w:tcPr>
          <w:p w14:paraId="7E489C31" w14:textId="05D6F35F"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433</w:t>
            </w:r>
          </w:p>
        </w:tc>
        <w:tc>
          <w:tcPr>
            <w:tcW w:w="270" w:type="dxa"/>
          </w:tcPr>
          <w:p w14:paraId="429D11F1"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nil"/>
              <w:left w:val="nil"/>
              <w:right w:val="nil"/>
            </w:tcBorders>
          </w:tcPr>
          <w:p w14:paraId="1EC6140F" w14:textId="224324EF" w:rsidR="00527D2D" w:rsidRPr="00FF27C9" w:rsidRDefault="00527D2D" w:rsidP="00527D2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tcPr>
          <w:p w14:paraId="2FFC3E32" w14:textId="77777777" w:rsidR="00527D2D" w:rsidRPr="00FF27C9" w:rsidRDefault="00527D2D" w:rsidP="00527D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nil"/>
              <w:left w:val="nil"/>
              <w:right w:val="nil"/>
            </w:tcBorders>
          </w:tcPr>
          <w:p w14:paraId="1BE9C55A" w14:textId="04EC98C1" w:rsidR="00527D2D" w:rsidRPr="00FF27C9" w:rsidRDefault="00527D2D" w:rsidP="00527D2D">
            <w:pPr>
              <w:tabs>
                <w:tab w:val="decimal" w:pos="750"/>
              </w:tabs>
              <w:suppressAutoHyphens/>
              <w:spacing w:line="240" w:lineRule="exact"/>
              <w:ind w:left="-14" w:right="-36"/>
              <w:jc w:val="right"/>
              <w:rPr>
                <w:rFonts w:ascii="CordiaUPC" w:eastAsia="Times New Roman" w:hAnsi="CordiaUPC" w:cs="CordiaUPC"/>
                <w:b/>
                <w:bCs/>
                <w:sz w:val="26"/>
                <w:szCs w:val="26"/>
                <w:lang w:eastAsia="zh-CN"/>
              </w:rPr>
            </w:pPr>
            <w:r>
              <w:rPr>
                <w:rFonts w:ascii="CordiaUPC" w:hAnsi="CordiaUPC" w:cs="CordiaUPC"/>
                <w:b/>
                <w:bCs/>
                <w:color w:val="000000"/>
                <w:sz w:val="26"/>
                <w:szCs w:val="26"/>
              </w:rPr>
              <w:t>433</w:t>
            </w:r>
          </w:p>
        </w:tc>
      </w:tr>
      <w:bookmarkEnd w:id="1"/>
      <w:tr w:rsidR="00527D2D" w:rsidRPr="00FF27C9" w14:paraId="4F9CBAE2" w14:textId="77777777" w:rsidTr="00354DE1">
        <w:trPr>
          <w:trHeight w:val="269"/>
        </w:trPr>
        <w:tc>
          <w:tcPr>
            <w:tcW w:w="3420" w:type="dxa"/>
            <w:vAlign w:val="bottom"/>
            <w:hideMark/>
          </w:tcPr>
          <w:p w14:paraId="566DDBB8" w14:textId="77777777" w:rsidR="00527D2D" w:rsidRPr="00FF27C9" w:rsidRDefault="00527D2D" w:rsidP="00527D2D">
            <w:pPr>
              <w:suppressAutoHyphens/>
              <w:spacing w:line="240" w:lineRule="exact"/>
              <w:ind w:left="164" w:right="-90" w:hanging="164"/>
              <w:rPr>
                <w:rFonts w:ascii="CordiaUPC" w:eastAsia="Times New Roman" w:hAnsi="CordiaUPC" w:cs="CordiaUPC"/>
                <w:b/>
                <w:bCs/>
                <w:sz w:val="26"/>
                <w:szCs w:val="26"/>
                <w:lang w:eastAsia="zh-CN"/>
              </w:rPr>
            </w:pPr>
            <w:r w:rsidRPr="00FF27C9">
              <w:rPr>
                <w:rFonts w:ascii="CordiaUPC" w:eastAsia="Times New Roman" w:hAnsi="CordiaUPC" w:cs="CordiaUPC" w:hint="cs"/>
                <w:b/>
                <w:bCs/>
                <w:sz w:val="26"/>
                <w:szCs w:val="26"/>
                <w:lang w:eastAsia="zh-CN"/>
              </w:rPr>
              <w:t>Derivative liabilities</w:t>
            </w:r>
          </w:p>
        </w:tc>
        <w:tc>
          <w:tcPr>
            <w:tcW w:w="1080" w:type="dxa"/>
            <w:tcBorders>
              <w:left w:val="nil"/>
              <w:bottom w:val="nil"/>
              <w:right w:val="nil"/>
            </w:tcBorders>
          </w:tcPr>
          <w:p w14:paraId="4F930845" w14:textId="77777777" w:rsidR="00527D2D" w:rsidRPr="00FF27C9" w:rsidRDefault="00527D2D"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56B12485" w14:textId="77777777" w:rsidR="00527D2D" w:rsidRPr="00FF27C9" w:rsidRDefault="00527D2D"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bottom w:val="nil"/>
              <w:right w:val="nil"/>
            </w:tcBorders>
          </w:tcPr>
          <w:p w14:paraId="64D2D9E8" w14:textId="77777777" w:rsidR="00527D2D" w:rsidRPr="00FF27C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07FE8016"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left w:val="nil"/>
              <w:bottom w:val="nil"/>
              <w:right w:val="nil"/>
            </w:tcBorders>
          </w:tcPr>
          <w:p w14:paraId="4984878F"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7C51624C"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bottom w:val="nil"/>
              <w:right w:val="nil"/>
            </w:tcBorders>
          </w:tcPr>
          <w:p w14:paraId="5934E648" w14:textId="77777777" w:rsidR="00527D2D" w:rsidRPr="00FF27C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5D734EEB" w14:textId="77777777" w:rsidR="00527D2D" w:rsidRPr="00FF27C9" w:rsidRDefault="00527D2D" w:rsidP="00527D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left w:val="nil"/>
              <w:bottom w:val="nil"/>
              <w:right w:val="nil"/>
            </w:tcBorders>
          </w:tcPr>
          <w:p w14:paraId="2BA76364" w14:textId="77777777" w:rsidR="00527D2D" w:rsidRPr="00FF27C9" w:rsidRDefault="00527D2D" w:rsidP="00527D2D">
            <w:pPr>
              <w:tabs>
                <w:tab w:val="decimal" w:pos="750"/>
              </w:tabs>
              <w:suppressAutoHyphens/>
              <w:spacing w:line="240" w:lineRule="exact"/>
              <w:ind w:left="-14" w:right="-36"/>
              <w:jc w:val="right"/>
              <w:rPr>
                <w:rFonts w:ascii="CordiaUPC" w:eastAsia="Times New Roman" w:hAnsi="CordiaUPC" w:cs="CordiaUPC"/>
                <w:sz w:val="26"/>
                <w:szCs w:val="26"/>
                <w:lang w:eastAsia="zh-CN"/>
              </w:rPr>
            </w:pPr>
          </w:p>
        </w:tc>
      </w:tr>
      <w:tr w:rsidR="00527D2D" w:rsidRPr="00FF27C9" w14:paraId="1E437A28" w14:textId="77777777" w:rsidTr="001B254E">
        <w:trPr>
          <w:trHeight w:val="256"/>
        </w:trPr>
        <w:tc>
          <w:tcPr>
            <w:tcW w:w="3420" w:type="dxa"/>
            <w:vAlign w:val="bottom"/>
            <w:hideMark/>
          </w:tcPr>
          <w:p w14:paraId="4ABA5BD9" w14:textId="77777777" w:rsidR="00527D2D" w:rsidRPr="00FF27C9" w:rsidRDefault="00527D2D" w:rsidP="00527D2D">
            <w:pPr>
              <w:suppressAutoHyphens/>
              <w:spacing w:line="240" w:lineRule="exact"/>
              <w:ind w:left="164" w:right="-90"/>
              <w:rPr>
                <w:rFonts w:ascii="CordiaUPC" w:eastAsia="Times New Roman" w:hAnsi="CordiaUPC" w:cs="CordiaUPC"/>
                <w:sz w:val="26"/>
                <w:szCs w:val="26"/>
                <w:lang w:eastAsia="zh-CN"/>
              </w:rPr>
            </w:pPr>
            <w:r w:rsidRPr="00FF27C9">
              <w:rPr>
                <w:rFonts w:ascii="CordiaUPC" w:eastAsia="Times New Roman" w:hAnsi="CordiaUPC" w:cs="CordiaUPC" w:hint="cs"/>
                <w:sz w:val="26"/>
                <w:szCs w:val="26"/>
                <w:lang w:eastAsia="zh-CN"/>
              </w:rPr>
              <w:t>Foreign exchange rate</w:t>
            </w:r>
          </w:p>
        </w:tc>
        <w:tc>
          <w:tcPr>
            <w:tcW w:w="1080" w:type="dxa"/>
          </w:tcPr>
          <w:p w14:paraId="6A627550" w14:textId="03ACD2DF" w:rsidR="00527D2D" w:rsidRPr="00FF27C9" w:rsidRDefault="00527D2D" w:rsidP="00527D2D">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5,915</w:t>
            </w:r>
          </w:p>
        </w:tc>
        <w:tc>
          <w:tcPr>
            <w:tcW w:w="270" w:type="dxa"/>
          </w:tcPr>
          <w:p w14:paraId="5E3B63F7" w14:textId="77777777" w:rsidR="00527D2D" w:rsidRPr="00FF27C9" w:rsidRDefault="00527D2D"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2776D5C5" w14:textId="182275AD" w:rsidR="00527D2D" w:rsidRPr="00FF27C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tcPr>
          <w:p w14:paraId="14F3B4A5"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6465DBC1" w14:textId="7D093E51"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5,915</w:t>
            </w:r>
          </w:p>
        </w:tc>
        <w:tc>
          <w:tcPr>
            <w:tcW w:w="270" w:type="dxa"/>
          </w:tcPr>
          <w:p w14:paraId="32AC75B2"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1D2C0DCD" w14:textId="66A8ACC6" w:rsidR="00527D2D" w:rsidRPr="00FF27C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tcPr>
          <w:p w14:paraId="3E1A26AC" w14:textId="77777777" w:rsidR="00527D2D" w:rsidRPr="00FF27C9" w:rsidRDefault="00527D2D" w:rsidP="00527D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0C4A6CFA" w14:textId="6FF911CD" w:rsidR="00527D2D" w:rsidRPr="00FF27C9" w:rsidRDefault="00527D2D" w:rsidP="00527D2D">
            <w:pPr>
              <w:tabs>
                <w:tab w:val="decimal" w:pos="750"/>
              </w:tabs>
              <w:suppressAutoHyphens/>
              <w:spacing w:line="240" w:lineRule="exact"/>
              <w:ind w:left="-14" w:right="-36"/>
              <w:jc w:val="right"/>
              <w:rPr>
                <w:rFonts w:ascii="CordiaUPC" w:eastAsia="Times New Roman" w:hAnsi="CordiaUPC" w:cs="CordiaUPC"/>
                <w:sz w:val="26"/>
                <w:szCs w:val="26"/>
                <w:lang w:eastAsia="zh-CN"/>
              </w:rPr>
            </w:pPr>
            <w:r>
              <w:rPr>
                <w:rFonts w:ascii="CordiaUPC" w:hAnsi="CordiaUPC" w:cs="CordiaUPC"/>
                <w:color w:val="000000"/>
                <w:sz w:val="26"/>
                <w:szCs w:val="26"/>
              </w:rPr>
              <w:t>5,915</w:t>
            </w:r>
          </w:p>
        </w:tc>
      </w:tr>
      <w:tr w:rsidR="00527D2D" w:rsidRPr="00FF27C9" w14:paraId="52D8DB90" w14:textId="77777777" w:rsidTr="001B254E">
        <w:trPr>
          <w:trHeight w:val="256"/>
        </w:trPr>
        <w:tc>
          <w:tcPr>
            <w:tcW w:w="3420" w:type="dxa"/>
            <w:vAlign w:val="bottom"/>
            <w:hideMark/>
          </w:tcPr>
          <w:p w14:paraId="1DB20103" w14:textId="77777777" w:rsidR="00527D2D" w:rsidRPr="00FF27C9" w:rsidRDefault="00527D2D" w:rsidP="00527D2D">
            <w:pPr>
              <w:suppressAutoHyphens/>
              <w:spacing w:line="240" w:lineRule="exact"/>
              <w:ind w:left="164" w:right="-90"/>
              <w:rPr>
                <w:rFonts w:ascii="CordiaUPC" w:eastAsia="Times New Roman" w:hAnsi="CordiaUPC" w:cs="CordiaUPC"/>
                <w:sz w:val="26"/>
                <w:szCs w:val="26"/>
                <w:lang w:eastAsia="zh-CN"/>
              </w:rPr>
            </w:pPr>
            <w:r w:rsidRPr="00FF27C9">
              <w:rPr>
                <w:rFonts w:ascii="CordiaUPC" w:eastAsia="Times New Roman" w:hAnsi="CordiaUPC" w:cs="CordiaUPC" w:hint="cs"/>
                <w:sz w:val="26"/>
                <w:szCs w:val="26"/>
                <w:lang w:eastAsia="zh-CN"/>
              </w:rPr>
              <w:t>Interest rate</w:t>
            </w:r>
          </w:p>
        </w:tc>
        <w:tc>
          <w:tcPr>
            <w:tcW w:w="1080" w:type="dxa"/>
            <w:tcBorders>
              <w:bottom w:val="single" w:sz="4" w:space="0" w:color="auto"/>
            </w:tcBorders>
          </w:tcPr>
          <w:p w14:paraId="50DD9792" w14:textId="412CD890" w:rsidR="00527D2D" w:rsidRPr="00FF27C9" w:rsidRDefault="00527D2D" w:rsidP="00527D2D">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3,185</w:t>
            </w:r>
          </w:p>
        </w:tc>
        <w:tc>
          <w:tcPr>
            <w:tcW w:w="270" w:type="dxa"/>
          </w:tcPr>
          <w:p w14:paraId="600CA0D1" w14:textId="77777777" w:rsidR="00527D2D" w:rsidRPr="00FF27C9" w:rsidRDefault="00527D2D"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bottom w:val="single" w:sz="4" w:space="0" w:color="auto"/>
            </w:tcBorders>
          </w:tcPr>
          <w:p w14:paraId="5F825787" w14:textId="707CE626" w:rsidR="00527D2D" w:rsidRPr="00FF27C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tcPr>
          <w:p w14:paraId="2664BB93"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bottom w:val="single" w:sz="4" w:space="0" w:color="auto"/>
            </w:tcBorders>
          </w:tcPr>
          <w:p w14:paraId="017CAE9A" w14:textId="029637D8"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3,185</w:t>
            </w:r>
          </w:p>
        </w:tc>
        <w:tc>
          <w:tcPr>
            <w:tcW w:w="270" w:type="dxa"/>
          </w:tcPr>
          <w:p w14:paraId="27430644"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bottom w:val="single" w:sz="4" w:space="0" w:color="auto"/>
            </w:tcBorders>
          </w:tcPr>
          <w:p w14:paraId="51541AA5" w14:textId="57E90CA5" w:rsidR="00527D2D" w:rsidRPr="00FF27C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tcPr>
          <w:p w14:paraId="228F1D46" w14:textId="77777777" w:rsidR="00527D2D" w:rsidRPr="00FF27C9" w:rsidRDefault="00527D2D" w:rsidP="00527D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bottom w:val="single" w:sz="4" w:space="0" w:color="auto"/>
            </w:tcBorders>
          </w:tcPr>
          <w:p w14:paraId="6762C2D2" w14:textId="2296F21C" w:rsidR="00527D2D" w:rsidRPr="00FF27C9" w:rsidRDefault="00527D2D" w:rsidP="00527D2D">
            <w:pPr>
              <w:tabs>
                <w:tab w:val="decimal" w:pos="750"/>
              </w:tabs>
              <w:suppressAutoHyphens/>
              <w:spacing w:line="240" w:lineRule="exact"/>
              <w:ind w:left="-14" w:right="-36"/>
              <w:jc w:val="right"/>
              <w:rPr>
                <w:rFonts w:ascii="CordiaUPC" w:eastAsia="Times New Roman" w:hAnsi="CordiaUPC" w:cs="CordiaUPC"/>
                <w:sz w:val="26"/>
                <w:szCs w:val="26"/>
                <w:lang w:eastAsia="zh-CN"/>
              </w:rPr>
            </w:pPr>
            <w:r>
              <w:rPr>
                <w:rFonts w:ascii="CordiaUPC" w:hAnsi="CordiaUPC" w:cs="CordiaUPC"/>
                <w:color w:val="000000"/>
                <w:sz w:val="26"/>
                <w:szCs w:val="26"/>
              </w:rPr>
              <w:t>3,185</w:t>
            </w:r>
          </w:p>
        </w:tc>
      </w:tr>
      <w:tr w:rsidR="00527D2D" w:rsidRPr="00FF27C9" w14:paraId="5271A68D" w14:textId="77777777" w:rsidTr="001B254E">
        <w:trPr>
          <w:trHeight w:val="256"/>
        </w:trPr>
        <w:tc>
          <w:tcPr>
            <w:tcW w:w="3420" w:type="dxa"/>
            <w:vAlign w:val="bottom"/>
            <w:hideMark/>
          </w:tcPr>
          <w:p w14:paraId="646C0504" w14:textId="77777777" w:rsidR="00527D2D" w:rsidRPr="00FF27C9" w:rsidRDefault="00527D2D" w:rsidP="00527D2D">
            <w:pPr>
              <w:suppressAutoHyphens/>
              <w:spacing w:line="240" w:lineRule="exact"/>
              <w:ind w:right="-90"/>
              <w:rPr>
                <w:rFonts w:ascii="CordiaUPC" w:eastAsia="Times New Roman" w:hAnsi="CordiaUPC" w:cs="CordiaUPC"/>
                <w:sz w:val="26"/>
                <w:szCs w:val="26"/>
                <w:lang w:eastAsia="zh-CN"/>
              </w:rPr>
            </w:pPr>
            <w:r w:rsidRPr="00FF27C9">
              <w:rPr>
                <w:rFonts w:ascii="CordiaUPC" w:eastAsia="Times New Roman" w:hAnsi="CordiaUPC" w:cs="CordiaUPC" w:hint="cs"/>
                <w:b/>
                <w:bCs/>
                <w:sz w:val="26"/>
                <w:szCs w:val="26"/>
                <w:lang w:eastAsia="zh-CN"/>
              </w:rPr>
              <w:t>Total</w:t>
            </w:r>
          </w:p>
        </w:tc>
        <w:tc>
          <w:tcPr>
            <w:tcW w:w="1080" w:type="dxa"/>
            <w:tcBorders>
              <w:top w:val="single" w:sz="4" w:space="0" w:color="auto"/>
              <w:left w:val="nil"/>
              <w:bottom w:val="single" w:sz="4" w:space="0" w:color="auto"/>
              <w:right w:val="nil"/>
            </w:tcBorders>
          </w:tcPr>
          <w:p w14:paraId="1F096543" w14:textId="13D2D053" w:rsidR="00527D2D" w:rsidRPr="00FF27C9" w:rsidRDefault="00527D2D" w:rsidP="00527D2D">
            <w:pPr>
              <w:tabs>
                <w:tab w:val="decimal" w:pos="881"/>
              </w:tabs>
              <w:suppressAutoHyphens/>
              <w:spacing w:line="240" w:lineRule="exact"/>
              <w:ind w:left="-14" w:right="-86"/>
              <w:rPr>
                <w:rFonts w:ascii="CordiaUPC" w:eastAsia="Times New Roman" w:hAnsi="CordiaUPC" w:cs="CordiaUPC"/>
                <w:b/>
                <w:bCs/>
                <w:sz w:val="26"/>
                <w:szCs w:val="26"/>
                <w:rtl/>
                <w:cs/>
                <w:lang w:eastAsia="zh-CN"/>
              </w:rPr>
            </w:pPr>
            <w:r>
              <w:rPr>
                <w:rFonts w:ascii="CordiaUPC" w:hAnsi="CordiaUPC" w:cs="CordiaUPC"/>
                <w:b/>
                <w:bCs/>
                <w:color w:val="000000"/>
                <w:sz w:val="26"/>
                <w:szCs w:val="26"/>
              </w:rPr>
              <w:t>9,100</w:t>
            </w:r>
          </w:p>
        </w:tc>
        <w:tc>
          <w:tcPr>
            <w:tcW w:w="270" w:type="dxa"/>
          </w:tcPr>
          <w:p w14:paraId="467E8A04" w14:textId="77777777" w:rsidR="00527D2D" w:rsidRPr="00FF27C9" w:rsidRDefault="00527D2D" w:rsidP="00527D2D">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single" w:sz="4" w:space="0" w:color="auto"/>
              <w:right w:val="nil"/>
            </w:tcBorders>
          </w:tcPr>
          <w:p w14:paraId="7F818AA6" w14:textId="198EC3D1" w:rsidR="00527D2D" w:rsidRPr="00FF27C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tcPr>
          <w:p w14:paraId="27B10249"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tcPr>
          <w:p w14:paraId="4CB16749" w14:textId="14FADD3B"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9,100</w:t>
            </w:r>
          </w:p>
        </w:tc>
        <w:tc>
          <w:tcPr>
            <w:tcW w:w="270" w:type="dxa"/>
          </w:tcPr>
          <w:p w14:paraId="4CD44146"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single" w:sz="4" w:space="0" w:color="auto"/>
              <w:right w:val="nil"/>
            </w:tcBorders>
          </w:tcPr>
          <w:p w14:paraId="05D8E789" w14:textId="7705CBAA" w:rsidR="00527D2D" w:rsidRPr="00FF27C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tcPr>
          <w:p w14:paraId="6D3722B9" w14:textId="77777777" w:rsidR="00527D2D" w:rsidRPr="00FF27C9" w:rsidRDefault="00527D2D" w:rsidP="00527D2D">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single" w:sz="4" w:space="0" w:color="auto"/>
              <w:left w:val="nil"/>
              <w:bottom w:val="single" w:sz="4" w:space="0" w:color="auto"/>
              <w:right w:val="nil"/>
            </w:tcBorders>
          </w:tcPr>
          <w:p w14:paraId="773BF6A2" w14:textId="3463318B" w:rsidR="00527D2D" w:rsidRPr="00FF27C9" w:rsidRDefault="00527D2D" w:rsidP="00527D2D">
            <w:pPr>
              <w:tabs>
                <w:tab w:val="decimal" w:pos="750"/>
              </w:tabs>
              <w:suppressAutoHyphens/>
              <w:spacing w:line="240" w:lineRule="exact"/>
              <w:ind w:left="-14" w:right="-36"/>
              <w:jc w:val="right"/>
              <w:rPr>
                <w:rFonts w:ascii="CordiaUPC" w:eastAsia="Times New Roman" w:hAnsi="CordiaUPC" w:cs="CordiaUPC"/>
                <w:sz w:val="26"/>
                <w:szCs w:val="26"/>
                <w:lang w:eastAsia="zh-CN"/>
              </w:rPr>
            </w:pPr>
            <w:r>
              <w:rPr>
                <w:rFonts w:ascii="CordiaUPC" w:hAnsi="CordiaUPC" w:cs="CordiaUPC"/>
                <w:b/>
                <w:bCs/>
                <w:color w:val="000000"/>
                <w:sz w:val="26"/>
                <w:szCs w:val="26"/>
              </w:rPr>
              <w:t>9,100</w:t>
            </w:r>
          </w:p>
        </w:tc>
      </w:tr>
      <w:tr w:rsidR="00527D2D" w:rsidRPr="00FF27C9" w14:paraId="0010FADE" w14:textId="77777777" w:rsidTr="00354DE1">
        <w:trPr>
          <w:trHeight w:val="256"/>
        </w:trPr>
        <w:tc>
          <w:tcPr>
            <w:tcW w:w="3420" w:type="dxa"/>
            <w:vAlign w:val="bottom"/>
          </w:tcPr>
          <w:p w14:paraId="6D0F593E" w14:textId="77777777" w:rsidR="00527D2D" w:rsidRPr="00FF27C9" w:rsidRDefault="00527D2D" w:rsidP="00527D2D">
            <w:pPr>
              <w:suppressAutoHyphens/>
              <w:spacing w:line="240" w:lineRule="exact"/>
              <w:ind w:right="-90"/>
              <w:rPr>
                <w:rFonts w:ascii="CordiaUPC" w:eastAsia="Times New Roman" w:hAnsi="CordiaUPC" w:cs="CordiaUPC"/>
                <w:b/>
                <w:bCs/>
                <w:sz w:val="26"/>
                <w:szCs w:val="26"/>
                <w:lang w:eastAsia="zh-CN"/>
              </w:rPr>
            </w:pPr>
            <w:r w:rsidRPr="00FF27C9">
              <w:rPr>
                <w:rFonts w:ascii="CordiaUPC" w:eastAsia="Times New Roman" w:hAnsi="CordiaUPC" w:cs="CordiaUPC" w:hint="cs"/>
                <w:b/>
                <w:bCs/>
                <w:sz w:val="26"/>
                <w:szCs w:val="26"/>
                <w:lang w:eastAsia="zh-CN"/>
              </w:rPr>
              <w:t>Debts issued and borrowings</w:t>
            </w:r>
          </w:p>
        </w:tc>
        <w:tc>
          <w:tcPr>
            <w:tcW w:w="1080" w:type="dxa"/>
            <w:tcBorders>
              <w:top w:val="single" w:sz="4" w:space="0" w:color="auto"/>
              <w:left w:val="nil"/>
              <w:bottom w:val="single" w:sz="4" w:space="0" w:color="auto"/>
              <w:right w:val="nil"/>
            </w:tcBorders>
          </w:tcPr>
          <w:p w14:paraId="00DFA08E" w14:textId="5C7073D7" w:rsidR="00527D2D" w:rsidRPr="00FF27C9" w:rsidRDefault="00527D2D" w:rsidP="00527D2D">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74,354</w:t>
            </w:r>
          </w:p>
        </w:tc>
        <w:tc>
          <w:tcPr>
            <w:tcW w:w="270" w:type="dxa"/>
          </w:tcPr>
          <w:p w14:paraId="1E1F12F9" w14:textId="77777777" w:rsidR="00527D2D" w:rsidRPr="00FF27C9" w:rsidRDefault="00527D2D" w:rsidP="00527D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29279474" w14:textId="6118F0D8" w:rsidR="00527D2D" w:rsidRPr="00FF27C9" w:rsidRDefault="00527D2D" w:rsidP="00527D2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tcPr>
          <w:p w14:paraId="6E76FBBE"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tcPr>
          <w:p w14:paraId="65A4A929" w14:textId="14DC8455"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76,796</w:t>
            </w:r>
          </w:p>
        </w:tc>
        <w:tc>
          <w:tcPr>
            <w:tcW w:w="270" w:type="dxa"/>
          </w:tcPr>
          <w:p w14:paraId="78FA7929"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3C070FFB" w14:textId="6ACD8000" w:rsidR="00527D2D" w:rsidRPr="00FF27C9" w:rsidRDefault="00527D2D" w:rsidP="00527D2D">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tcPr>
          <w:p w14:paraId="75FCF436" w14:textId="77777777" w:rsidR="00527D2D" w:rsidRPr="00FF27C9" w:rsidRDefault="00527D2D" w:rsidP="00527D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tcPr>
          <w:p w14:paraId="0431A844" w14:textId="68B47902" w:rsidR="00527D2D" w:rsidRPr="00FF27C9" w:rsidRDefault="00527D2D" w:rsidP="00527D2D">
            <w:pPr>
              <w:tabs>
                <w:tab w:val="decimal" w:pos="750"/>
              </w:tabs>
              <w:suppressAutoHyphens/>
              <w:spacing w:line="240" w:lineRule="exact"/>
              <w:ind w:left="-14" w:right="-36"/>
              <w:jc w:val="right"/>
              <w:rPr>
                <w:rFonts w:ascii="CordiaUPC" w:eastAsia="Times New Roman" w:hAnsi="CordiaUPC" w:cs="CordiaUPC"/>
                <w:b/>
                <w:bCs/>
                <w:sz w:val="26"/>
                <w:szCs w:val="26"/>
                <w:lang w:eastAsia="zh-CN"/>
              </w:rPr>
            </w:pPr>
            <w:r>
              <w:rPr>
                <w:rFonts w:ascii="CordiaUPC" w:hAnsi="CordiaUPC" w:cs="CordiaUPC"/>
                <w:b/>
                <w:bCs/>
                <w:color w:val="000000"/>
                <w:sz w:val="26"/>
                <w:szCs w:val="26"/>
              </w:rPr>
              <w:t>76,796</w:t>
            </w:r>
          </w:p>
        </w:tc>
      </w:tr>
      <w:tr w:rsidR="00527D2D" w:rsidRPr="00FF27C9" w14:paraId="5348010C" w14:textId="77777777" w:rsidTr="001B254E">
        <w:trPr>
          <w:trHeight w:val="256"/>
        </w:trPr>
        <w:tc>
          <w:tcPr>
            <w:tcW w:w="3420" w:type="dxa"/>
            <w:vAlign w:val="bottom"/>
            <w:hideMark/>
          </w:tcPr>
          <w:p w14:paraId="2674D909" w14:textId="77777777" w:rsidR="00527D2D" w:rsidRPr="00FF27C9" w:rsidRDefault="00527D2D" w:rsidP="00527D2D">
            <w:pPr>
              <w:suppressAutoHyphens/>
              <w:spacing w:line="240" w:lineRule="exact"/>
              <w:ind w:left="164" w:right="-90" w:hanging="164"/>
              <w:rPr>
                <w:rFonts w:ascii="CordiaUPC" w:eastAsia="Times New Roman" w:hAnsi="CordiaUPC" w:cs="CordiaUPC"/>
                <w:b/>
                <w:bCs/>
                <w:sz w:val="26"/>
                <w:szCs w:val="26"/>
                <w:lang w:eastAsia="zh-CN"/>
              </w:rPr>
            </w:pPr>
            <w:r w:rsidRPr="00FF27C9">
              <w:rPr>
                <w:rFonts w:ascii="CordiaUPC" w:eastAsia="Times New Roman" w:hAnsi="CordiaUPC" w:cs="CordiaUPC" w:hint="cs"/>
                <w:b/>
                <w:bCs/>
                <w:sz w:val="26"/>
                <w:szCs w:val="26"/>
                <w:lang w:eastAsia="zh-CN"/>
              </w:rPr>
              <w:t>Total financial liabilities</w:t>
            </w:r>
          </w:p>
        </w:tc>
        <w:tc>
          <w:tcPr>
            <w:tcW w:w="1080" w:type="dxa"/>
            <w:tcBorders>
              <w:top w:val="single" w:sz="4" w:space="0" w:color="auto"/>
              <w:left w:val="nil"/>
              <w:bottom w:val="double" w:sz="4" w:space="0" w:color="auto"/>
              <w:right w:val="nil"/>
            </w:tcBorders>
          </w:tcPr>
          <w:p w14:paraId="6BB7058F" w14:textId="6E93290D" w:rsidR="00527D2D" w:rsidRPr="00FF27C9" w:rsidRDefault="00527D2D" w:rsidP="00527D2D">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1,467,620</w:t>
            </w:r>
          </w:p>
        </w:tc>
        <w:tc>
          <w:tcPr>
            <w:tcW w:w="270" w:type="dxa"/>
          </w:tcPr>
          <w:p w14:paraId="675D3DE0" w14:textId="77777777" w:rsidR="00527D2D" w:rsidRPr="00FF27C9" w:rsidRDefault="00527D2D" w:rsidP="00527D2D">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tcPr>
          <w:p w14:paraId="7F1BAF2F" w14:textId="1E9AC412" w:rsidR="00527D2D" w:rsidRPr="00FF27C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tcPr>
          <w:p w14:paraId="641CA518"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tcPr>
          <w:p w14:paraId="39F66FD9" w14:textId="3260B331"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1,470,119</w:t>
            </w:r>
          </w:p>
        </w:tc>
        <w:tc>
          <w:tcPr>
            <w:tcW w:w="270" w:type="dxa"/>
          </w:tcPr>
          <w:p w14:paraId="3E2DA169" w14:textId="77777777" w:rsidR="00527D2D" w:rsidRPr="00FF27C9" w:rsidRDefault="00527D2D" w:rsidP="00527D2D">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tcPr>
          <w:p w14:paraId="77962138" w14:textId="42C731AC" w:rsidR="00527D2D" w:rsidRPr="00FF27C9" w:rsidRDefault="00527D2D" w:rsidP="00527D2D">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tcPr>
          <w:p w14:paraId="558546A5" w14:textId="77777777" w:rsidR="00527D2D" w:rsidRPr="00FF27C9" w:rsidRDefault="00527D2D" w:rsidP="00527D2D">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double" w:sz="4" w:space="0" w:color="auto"/>
              <w:right w:val="nil"/>
            </w:tcBorders>
          </w:tcPr>
          <w:p w14:paraId="74F417F5" w14:textId="6EC96946" w:rsidR="00527D2D" w:rsidRPr="00FF27C9" w:rsidRDefault="00527D2D" w:rsidP="00527D2D">
            <w:pPr>
              <w:tabs>
                <w:tab w:val="decimal" w:pos="750"/>
              </w:tabs>
              <w:suppressAutoHyphens/>
              <w:spacing w:line="240" w:lineRule="exact"/>
              <w:ind w:left="-14" w:right="-36"/>
              <w:jc w:val="right"/>
              <w:rPr>
                <w:rFonts w:ascii="CordiaUPC" w:eastAsia="Times New Roman" w:hAnsi="CordiaUPC" w:cs="CordiaUPC"/>
                <w:b/>
                <w:bCs/>
                <w:sz w:val="26"/>
                <w:szCs w:val="26"/>
                <w:lang w:eastAsia="zh-CN"/>
              </w:rPr>
            </w:pPr>
            <w:r>
              <w:rPr>
                <w:rFonts w:ascii="CordiaUPC" w:hAnsi="CordiaUPC" w:cs="CordiaUPC"/>
                <w:b/>
                <w:bCs/>
                <w:color w:val="000000"/>
                <w:sz w:val="26"/>
                <w:szCs w:val="26"/>
              </w:rPr>
              <w:t>1,470,119</w:t>
            </w:r>
          </w:p>
        </w:tc>
      </w:tr>
    </w:tbl>
    <w:p w14:paraId="55D4F362" w14:textId="01616F03" w:rsidR="00CE3F6F" w:rsidRDefault="00CE3F6F" w:rsidP="00CE3F6F">
      <w:pPr>
        <w:spacing w:line="240" w:lineRule="auto"/>
        <w:jc w:val="thaiDistribute"/>
        <w:rPr>
          <w:rFonts w:eastAsia="Times New Roman" w:cs="Times New Roman"/>
          <w:szCs w:val="22"/>
          <w:lang w:eastAsia="zh-CN"/>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EA2602" w:rsidRPr="00297A65" w14:paraId="6F119F63" w14:textId="77777777" w:rsidTr="008F222B">
        <w:trPr>
          <w:trHeight w:val="256"/>
          <w:tblHeader/>
        </w:trPr>
        <w:tc>
          <w:tcPr>
            <w:tcW w:w="3420" w:type="dxa"/>
          </w:tcPr>
          <w:p w14:paraId="63104E9F" w14:textId="77777777" w:rsidR="00EA2602" w:rsidRPr="00297A65" w:rsidRDefault="00EA2602" w:rsidP="008F222B">
            <w:pPr>
              <w:suppressAutoHyphens/>
              <w:spacing w:line="240" w:lineRule="exact"/>
              <w:ind w:left="-14" w:right="-90"/>
              <w:rPr>
                <w:rFonts w:ascii="CordiaUPC" w:eastAsia="Times New Roman" w:hAnsi="CordiaUPC" w:cs="CordiaUPC"/>
                <w:b/>
                <w:bCs/>
                <w:i/>
                <w:iCs/>
                <w:sz w:val="26"/>
                <w:szCs w:val="26"/>
                <w:lang w:eastAsia="zh-CN"/>
              </w:rPr>
            </w:pPr>
          </w:p>
        </w:tc>
        <w:tc>
          <w:tcPr>
            <w:tcW w:w="5937" w:type="dxa"/>
            <w:gridSpan w:val="9"/>
            <w:hideMark/>
          </w:tcPr>
          <w:p w14:paraId="03A5148A" w14:textId="77777777" w:rsidR="00EA2602" w:rsidRPr="00297A65" w:rsidRDefault="00EA2602" w:rsidP="008F222B">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Consolidated</w:t>
            </w:r>
          </w:p>
        </w:tc>
      </w:tr>
      <w:tr w:rsidR="00EA2602" w:rsidRPr="00297A65" w14:paraId="5C833522" w14:textId="77777777" w:rsidTr="008F222B">
        <w:trPr>
          <w:trHeight w:val="256"/>
          <w:tblHeader/>
        </w:trPr>
        <w:tc>
          <w:tcPr>
            <w:tcW w:w="3420" w:type="dxa"/>
          </w:tcPr>
          <w:p w14:paraId="121C8E15" w14:textId="77777777" w:rsidR="00EA2602" w:rsidRPr="00297A65" w:rsidRDefault="00EA2602" w:rsidP="008F222B">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6C836B81" w14:textId="77777777" w:rsidR="00EA2602" w:rsidRPr="00297A65" w:rsidRDefault="00EA2602" w:rsidP="008F222B">
            <w:pPr>
              <w:suppressAutoHyphens/>
              <w:spacing w:line="240" w:lineRule="exact"/>
              <w:ind w:left="-112"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Carrying</w:t>
            </w:r>
          </w:p>
        </w:tc>
        <w:tc>
          <w:tcPr>
            <w:tcW w:w="270" w:type="dxa"/>
          </w:tcPr>
          <w:p w14:paraId="08C036B1" w14:textId="77777777" w:rsidR="00EA2602" w:rsidRPr="00297A65" w:rsidRDefault="00EA2602" w:rsidP="008F222B">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50FEDD78" w14:textId="77777777" w:rsidR="00EA2602" w:rsidRPr="00297A65" w:rsidRDefault="00EA2602" w:rsidP="008F222B">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Fair value</w:t>
            </w:r>
          </w:p>
        </w:tc>
      </w:tr>
      <w:tr w:rsidR="00EA2602" w:rsidRPr="00297A65" w14:paraId="35368587" w14:textId="77777777" w:rsidTr="008F222B">
        <w:trPr>
          <w:trHeight w:val="200"/>
          <w:tblHeader/>
        </w:trPr>
        <w:tc>
          <w:tcPr>
            <w:tcW w:w="3420" w:type="dxa"/>
          </w:tcPr>
          <w:p w14:paraId="309A52D0" w14:textId="77777777" w:rsidR="00EA2602" w:rsidRPr="00297A65" w:rsidRDefault="00EA2602" w:rsidP="008F222B">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2B67B9E6" w14:textId="77777777" w:rsidR="00EA2602" w:rsidRPr="00297A65" w:rsidRDefault="00EA2602" w:rsidP="008F222B">
            <w:pPr>
              <w:suppressAutoHyphens/>
              <w:spacing w:line="240" w:lineRule="exact"/>
              <w:ind w:left="-112"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amount</w:t>
            </w:r>
          </w:p>
        </w:tc>
        <w:tc>
          <w:tcPr>
            <w:tcW w:w="270" w:type="dxa"/>
          </w:tcPr>
          <w:p w14:paraId="45537935" w14:textId="77777777" w:rsidR="00EA2602" w:rsidRPr="00297A65" w:rsidRDefault="00EA2602" w:rsidP="008F222B">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2E5DB920" w14:textId="77777777" w:rsidR="00EA2602" w:rsidRPr="00297A65" w:rsidRDefault="00EA2602" w:rsidP="008F222B">
            <w:pPr>
              <w:tabs>
                <w:tab w:val="decimal" w:pos="615"/>
              </w:tabs>
              <w:suppressAutoHyphens/>
              <w:spacing w:line="240" w:lineRule="exact"/>
              <w:ind w:left="-14" w:right="-86"/>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Level 1</w:t>
            </w:r>
          </w:p>
        </w:tc>
        <w:tc>
          <w:tcPr>
            <w:tcW w:w="270" w:type="dxa"/>
          </w:tcPr>
          <w:p w14:paraId="5C93D66B" w14:textId="77777777" w:rsidR="00EA2602" w:rsidRPr="00297A65" w:rsidRDefault="00EA2602" w:rsidP="008F222B">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2E959FE3" w14:textId="77777777" w:rsidR="00EA2602" w:rsidRPr="00297A65" w:rsidRDefault="00EA2602" w:rsidP="008F222B">
            <w:pPr>
              <w:tabs>
                <w:tab w:val="decimal" w:pos="658"/>
              </w:tabs>
              <w:suppressAutoHyphens/>
              <w:spacing w:line="240" w:lineRule="exact"/>
              <w:ind w:left="-14" w:right="-86"/>
              <w:rPr>
                <w:rFonts w:ascii="CordiaUPC" w:eastAsia="Times New Roman" w:hAnsi="CordiaUPC" w:cs="CordiaUPC"/>
                <w:sz w:val="26"/>
                <w:szCs w:val="26"/>
                <w:rtl/>
                <w:cs/>
                <w:lang w:eastAsia="zh-CN"/>
              </w:rPr>
            </w:pPr>
            <w:r w:rsidRPr="00297A65">
              <w:rPr>
                <w:rFonts w:ascii="CordiaUPC" w:eastAsia="Times New Roman" w:hAnsi="CordiaUPC" w:cs="CordiaUPC" w:hint="cs"/>
                <w:sz w:val="26"/>
                <w:szCs w:val="26"/>
                <w:lang w:eastAsia="zh-CN"/>
              </w:rPr>
              <w:t>Level 2</w:t>
            </w:r>
          </w:p>
        </w:tc>
        <w:tc>
          <w:tcPr>
            <w:tcW w:w="270" w:type="dxa"/>
          </w:tcPr>
          <w:p w14:paraId="3D239936" w14:textId="77777777" w:rsidR="00EA2602" w:rsidRPr="00297A65" w:rsidRDefault="00EA2602" w:rsidP="008F222B">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19B98CFA" w14:textId="77777777" w:rsidR="00EA2602" w:rsidRPr="00297A65" w:rsidRDefault="00EA2602" w:rsidP="008F222B">
            <w:pPr>
              <w:tabs>
                <w:tab w:val="decimal" w:pos="658"/>
              </w:tabs>
              <w:suppressAutoHyphens/>
              <w:spacing w:line="240" w:lineRule="exact"/>
              <w:ind w:left="-14" w:right="-86"/>
              <w:rPr>
                <w:rFonts w:ascii="CordiaUPC" w:eastAsia="Times New Roman" w:hAnsi="CordiaUPC" w:cs="CordiaUPC"/>
                <w:sz w:val="26"/>
                <w:szCs w:val="26"/>
                <w:rtl/>
                <w:cs/>
                <w:lang w:eastAsia="zh-CN"/>
              </w:rPr>
            </w:pPr>
            <w:r w:rsidRPr="00297A65">
              <w:rPr>
                <w:rFonts w:ascii="CordiaUPC" w:eastAsia="Times New Roman" w:hAnsi="CordiaUPC" w:cs="CordiaUPC" w:hint="cs"/>
                <w:sz w:val="26"/>
                <w:szCs w:val="26"/>
                <w:lang w:eastAsia="zh-CN"/>
              </w:rPr>
              <w:t>Level 3</w:t>
            </w:r>
          </w:p>
        </w:tc>
        <w:tc>
          <w:tcPr>
            <w:tcW w:w="270" w:type="dxa"/>
          </w:tcPr>
          <w:p w14:paraId="7E621CEC" w14:textId="77777777" w:rsidR="00EA2602" w:rsidRPr="00297A65" w:rsidRDefault="00EA2602" w:rsidP="008F222B">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14FC7C3A" w14:textId="77777777" w:rsidR="00EA2602" w:rsidRPr="00297A65" w:rsidRDefault="00EA2602" w:rsidP="008F222B">
            <w:pPr>
              <w:tabs>
                <w:tab w:val="decimal" w:pos="658"/>
              </w:tabs>
              <w:suppressAutoHyphens/>
              <w:spacing w:line="240" w:lineRule="exact"/>
              <w:ind w:left="-14" w:right="-86"/>
              <w:rPr>
                <w:rFonts w:ascii="CordiaUPC" w:eastAsia="Times New Roman" w:hAnsi="CordiaUPC" w:cs="CordiaUPC"/>
                <w:sz w:val="26"/>
                <w:szCs w:val="26"/>
                <w:rtl/>
                <w:cs/>
                <w:lang w:eastAsia="zh-CN"/>
              </w:rPr>
            </w:pPr>
            <w:r w:rsidRPr="00297A65">
              <w:rPr>
                <w:rFonts w:ascii="CordiaUPC" w:eastAsia="Times New Roman" w:hAnsi="CordiaUPC" w:cs="CordiaUPC" w:hint="cs"/>
                <w:sz w:val="26"/>
                <w:szCs w:val="26"/>
                <w:lang w:eastAsia="zh-CN"/>
              </w:rPr>
              <w:t>Total</w:t>
            </w:r>
          </w:p>
        </w:tc>
      </w:tr>
      <w:tr w:rsidR="00EA2602" w:rsidRPr="00297A65" w14:paraId="5706871C" w14:textId="77777777" w:rsidTr="008F222B">
        <w:trPr>
          <w:trHeight w:val="256"/>
          <w:tblHeader/>
        </w:trPr>
        <w:tc>
          <w:tcPr>
            <w:tcW w:w="3420" w:type="dxa"/>
          </w:tcPr>
          <w:p w14:paraId="07AD5853" w14:textId="77777777" w:rsidR="00EA2602" w:rsidRPr="00297A65" w:rsidRDefault="00EA2602" w:rsidP="008F222B">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2022182F" w14:textId="77777777" w:rsidR="00EA2602" w:rsidRPr="00297A65" w:rsidRDefault="00EA2602" w:rsidP="008F222B">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97A65">
              <w:rPr>
                <w:rFonts w:ascii="CordiaUPC" w:eastAsia="Times New Roman" w:hAnsi="CordiaUPC" w:cs="CordiaUPC" w:hint="cs"/>
                <w:i/>
                <w:iCs/>
                <w:sz w:val="26"/>
                <w:szCs w:val="26"/>
                <w:cs/>
                <w:lang w:eastAsia="zh-CN"/>
              </w:rPr>
              <w:t>(</w:t>
            </w:r>
            <w:r w:rsidRPr="00297A65">
              <w:rPr>
                <w:rFonts w:ascii="CordiaUPC" w:eastAsia="Times New Roman" w:hAnsi="CordiaUPC" w:cs="CordiaUPC" w:hint="cs"/>
                <w:i/>
                <w:iCs/>
                <w:sz w:val="26"/>
                <w:szCs w:val="26"/>
                <w:lang w:eastAsia="zh-CN"/>
              </w:rPr>
              <w:t>in million Baht</w:t>
            </w:r>
            <w:r w:rsidRPr="00297A65">
              <w:rPr>
                <w:rFonts w:ascii="CordiaUPC" w:eastAsia="Times New Roman" w:hAnsi="CordiaUPC" w:cs="CordiaUPC" w:hint="cs"/>
                <w:i/>
                <w:iCs/>
                <w:sz w:val="26"/>
                <w:szCs w:val="26"/>
                <w:cs/>
                <w:lang w:eastAsia="zh-CN"/>
              </w:rPr>
              <w:t>)</w:t>
            </w:r>
          </w:p>
        </w:tc>
      </w:tr>
      <w:tr w:rsidR="00EA2602" w:rsidRPr="00297A65" w14:paraId="6E20EFB7" w14:textId="77777777" w:rsidTr="008F222B">
        <w:trPr>
          <w:trHeight w:val="256"/>
        </w:trPr>
        <w:tc>
          <w:tcPr>
            <w:tcW w:w="3420" w:type="dxa"/>
            <w:hideMark/>
          </w:tcPr>
          <w:p w14:paraId="307A1451" w14:textId="77777777" w:rsidR="00EA2602" w:rsidRPr="00297A65" w:rsidRDefault="00EA2602" w:rsidP="008F222B">
            <w:pPr>
              <w:suppressAutoHyphens/>
              <w:spacing w:line="240" w:lineRule="exact"/>
              <w:ind w:left="164" w:right="-90" w:hanging="164"/>
              <w:rPr>
                <w:rFonts w:ascii="CordiaUPC" w:eastAsia="Times New Roman" w:hAnsi="CordiaUPC" w:cs="CordiaUPC"/>
                <w:sz w:val="26"/>
                <w:szCs w:val="26"/>
                <w:lang w:eastAsia="zh-CN"/>
              </w:rPr>
            </w:pPr>
            <w:r w:rsidRPr="00297A65">
              <w:rPr>
                <w:rFonts w:ascii="CordiaUPC" w:eastAsia="Times New Roman" w:hAnsi="CordiaUPC" w:cs="CordiaUPC" w:hint="cs"/>
                <w:b/>
                <w:bCs/>
                <w:i/>
                <w:iCs/>
                <w:sz w:val="26"/>
                <w:szCs w:val="26"/>
                <w:lang w:eastAsia="zh-CN"/>
              </w:rPr>
              <w:t xml:space="preserve">At </w:t>
            </w:r>
            <w:r w:rsidRPr="00297A65">
              <w:rPr>
                <w:rFonts w:ascii="CordiaUPC" w:hAnsi="CordiaUPC" w:cs="CordiaUPC" w:hint="cs"/>
                <w:b/>
                <w:bCs/>
                <w:i/>
                <w:iCs/>
                <w:color w:val="000000"/>
                <w:sz w:val="26"/>
                <w:szCs w:val="26"/>
                <w:lang w:val="en-US" w:bidi="th-TH"/>
              </w:rPr>
              <w:t>31 December</w:t>
            </w:r>
            <w:r w:rsidRPr="00297A65">
              <w:rPr>
                <w:rFonts w:ascii="CordiaUPC" w:hAnsi="CordiaUPC" w:cs="CordiaUPC" w:hint="cs"/>
                <w:i/>
                <w:iCs/>
                <w:color w:val="000000"/>
                <w:sz w:val="26"/>
                <w:szCs w:val="26"/>
                <w:lang w:val="en-US" w:bidi="th-TH"/>
              </w:rPr>
              <w:t xml:space="preserve"> </w:t>
            </w:r>
            <w:r w:rsidRPr="00297A65">
              <w:rPr>
                <w:rFonts w:ascii="CordiaUPC" w:eastAsia="Times New Roman" w:hAnsi="CordiaUPC" w:cs="CordiaUPC" w:hint="cs"/>
                <w:b/>
                <w:bCs/>
                <w:i/>
                <w:iCs/>
                <w:sz w:val="26"/>
                <w:szCs w:val="26"/>
                <w:lang w:eastAsia="zh-CN"/>
              </w:rPr>
              <w:t>2020</w:t>
            </w:r>
          </w:p>
        </w:tc>
        <w:tc>
          <w:tcPr>
            <w:tcW w:w="1080" w:type="dxa"/>
          </w:tcPr>
          <w:p w14:paraId="566A246B" w14:textId="77777777" w:rsidR="00EA2602" w:rsidRPr="00297A65" w:rsidRDefault="00EA2602" w:rsidP="008F222B">
            <w:pPr>
              <w:tabs>
                <w:tab w:val="decimal" w:pos="658"/>
              </w:tabs>
              <w:suppressAutoHyphens/>
              <w:spacing w:line="240" w:lineRule="exact"/>
              <w:ind w:left="-14" w:right="-86"/>
              <w:jc w:val="right"/>
              <w:rPr>
                <w:rFonts w:ascii="CordiaUPC" w:eastAsia="Times New Roman" w:hAnsi="CordiaUPC" w:cs="CordiaUPC"/>
                <w:sz w:val="26"/>
                <w:szCs w:val="26"/>
                <w:rtl/>
                <w:cs/>
                <w:lang w:eastAsia="zh-CN"/>
              </w:rPr>
            </w:pPr>
          </w:p>
        </w:tc>
        <w:tc>
          <w:tcPr>
            <w:tcW w:w="270" w:type="dxa"/>
          </w:tcPr>
          <w:p w14:paraId="4103F12A" w14:textId="77777777" w:rsidR="00EA2602" w:rsidRPr="00297A65" w:rsidRDefault="00EA2602" w:rsidP="008F222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4F47BF5C" w14:textId="77777777" w:rsidR="00EA2602" w:rsidRPr="00297A65" w:rsidRDefault="00EA2602" w:rsidP="008F222B">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E8503DE" w14:textId="77777777" w:rsidR="00EA2602" w:rsidRPr="00297A65" w:rsidRDefault="00EA2602" w:rsidP="008F222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1FF20E27" w14:textId="77777777" w:rsidR="00EA2602" w:rsidRPr="00297A65" w:rsidRDefault="00EA2602" w:rsidP="008F222B">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415B1FB" w14:textId="77777777" w:rsidR="00EA2602" w:rsidRPr="00297A65" w:rsidRDefault="00EA2602" w:rsidP="008F222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6F59AC6B" w14:textId="77777777" w:rsidR="00EA2602" w:rsidRPr="00297A65" w:rsidRDefault="00EA2602" w:rsidP="008F222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E387496" w14:textId="77777777" w:rsidR="00EA2602" w:rsidRPr="00297A65" w:rsidRDefault="00EA2602" w:rsidP="008F222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36DD981A" w14:textId="77777777" w:rsidR="00EA2602" w:rsidRPr="00297A65" w:rsidRDefault="00EA2602" w:rsidP="008F222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EA2602" w:rsidRPr="00297A65" w14:paraId="4E12D19D" w14:textId="77777777" w:rsidTr="008F222B">
        <w:trPr>
          <w:trHeight w:val="256"/>
        </w:trPr>
        <w:tc>
          <w:tcPr>
            <w:tcW w:w="3420" w:type="dxa"/>
            <w:hideMark/>
          </w:tcPr>
          <w:p w14:paraId="00992A42" w14:textId="77777777" w:rsidR="00EA2602" w:rsidRPr="00297A65" w:rsidRDefault="00EA2602" w:rsidP="008F222B">
            <w:pPr>
              <w:suppressAutoHyphens/>
              <w:spacing w:line="240" w:lineRule="exact"/>
              <w:ind w:left="164" w:right="-90" w:hanging="164"/>
              <w:rPr>
                <w:rFonts w:ascii="CordiaUPC" w:eastAsia="Times New Roman" w:hAnsi="CordiaUPC" w:cs="CordiaUPC"/>
                <w:b/>
                <w:bCs/>
                <w:i/>
                <w:iCs/>
                <w:sz w:val="26"/>
                <w:szCs w:val="26"/>
                <w:lang w:eastAsia="zh-CN"/>
              </w:rPr>
            </w:pPr>
            <w:r w:rsidRPr="00297A65">
              <w:rPr>
                <w:rFonts w:ascii="CordiaUPC" w:eastAsia="Times New Roman" w:hAnsi="CordiaUPC" w:cs="CordiaUPC" w:hint="cs"/>
                <w:b/>
                <w:bCs/>
                <w:i/>
                <w:iCs/>
                <w:sz w:val="26"/>
                <w:szCs w:val="26"/>
                <w:lang w:eastAsia="zh-CN"/>
              </w:rPr>
              <w:t>Financial assets</w:t>
            </w:r>
          </w:p>
        </w:tc>
        <w:tc>
          <w:tcPr>
            <w:tcW w:w="1080" w:type="dxa"/>
          </w:tcPr>
          <w:p w14:paraId="0EF6D350" w14:textId="77777777" w:rsidR="00EA2602" w:rsidRPr="00297A65" w:rsidRDefault="00EA2602" w:rsidP="008F222B">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E15536B" w14:textId="77777777" w:rsidR="00EA2602" w:rsidRPr="00297A65" w:rsidRDefault="00EA2602" w:rsidP="008F222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032E0D6C" w14:textId="77777777" w:rsidR="00EA2602" w:rsidRPr="00297A65" w:rsidRDefault="00EA2602" w:rsidP="008F222B">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18C5A664" w14:textId="77777777" w:rsidR="00EA2602" w:rsidRPr="00297A65" w:rsidRDefault="00EA2602" w:rsidP="008F222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718D045C" w14:textId="77777777" w:rsidR="00EA2602" w:rsidRPr="00297A65" w:rsidRDefault="00EA2602" w:rsidP="008F222B">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9ED3532" w14:textId="77777777" w:rsidR="00EA2602" w:rsidRPr="00297A65" w:rsidRDefault="00EA2602" w:rsidP="008F222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2C1E9376" w14:textId="77777777" w:rsidR="00EA2602" w:rsidRPr="00297A65" w:rsidRDefault="00EA2602" w:rsidP="008F222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C0BD69B" w14:textId="77777777" w:rsidR="00EA2602" w:rsidRPr="00297A65" w:rsidRDefault="00EA2602" w:rsidP="008F222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5D34CFC0" w14:textId="77777777" w:rsidR="00EA2602" w:rsidRPr="00297A65" w:rsidRDefault="00EA2602" w:rsidP="008F222B">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EA2602" w:rsidRPr="005B5DC1" w14:paraId="656FD398" w14:textId="77777777" w:rsidTr="008F222B">
        <w:trPr>
          <w:trHeight w:val="256"/>
        </w:trPr>
        <w:tc>
          <w:tcPr>
            <w:tcW w:w="3420" w:type="dxa"/>
            <w:hideMark/>
          </w:tcPr>
          <w:p w14:paraId="43005E35" w14:textId="77777777" w:rsidR="00EA2602" w:rsidRPr="00297A65" w:rsidRDefault="00EA2602" w:rsidP="008F222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Financial assets measured at FVTPL</w:t>
            </w:r>
          </w:p>
        </w:tc>
        <w:tc>
          <w:tcPr>
            <w:tcW w:w="1080" w:type="dxa"/>
            <w:tcBorders>
              <w:top w:val="nil"/>
              <w:left w:val="nil"/>
              <w:right w:val="nil"/>
            </w:tcBorders>
          </w:tcPr>
          <w:p w14:paraId="002AFFDC" w14:textId="77777777" w:rsidR="00EA2602" w:rsidRPr="00297A65" w:rsidRDefault="00EA2602" w:rsidP="008F222B">
            <w:pPr>
              <w:pStyle w:val="acctfourfigures"/>
              <w:tabs>
                <w:tab w:val="clear" w:pos="765"/>
                <w:tab w:val="decimal" w:pos="841"/>
              </w:tabs>
              <w:spacing w:line="240" w:lineRule="auto"/>
              <w:ind w:left="-43" w:right="-86"/>
              <w:rPr>
                <w:rFonts w:ascii="CordiaUPC" w:eastAsia="Times New Roman" w:hAnsi="CordiaUPC" w:cs="CordiaUPC"/>
                <w:b/>
                <w:bCs/>
                <w:sz w:val="26"/>
                <w:szCs w:val="26"/>
                <w:lang w:eastAsia="zh-CN"/>
              </w:rPr>
            </w:pPr>
            <w:r>
              <w:rPr>
                <w:rFonts w:ascii="CordiaUPC" w:hAnsi="CordiaUPC" w:cs="CordiaUPC"/>
                <w:b/>
                <w:bCs/>
                <w:sz w:val="26"/>
                <w:szCs w:val="26"/>
                <w:lang w:bidi="th-TH"/>
              </w:rPr>
              <w:t>3,788</w:t>
            </w:r>
          </w:p>
        </w:tc>
        <w:tc>
          <w:tcPr>
            <w:tcW w:w="270" w:type="dxa"/>
          </w:tcPr>
          <w:p w14:paraId="0CA63DEB"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nil"/>
              <w:left w:val="nil"/>
              <w:right w:val="nil"/>
            </w:tcBorders>
          </w:tcPr>
          <w:p w14:paraId="60A20D2E"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0" w:type="dxa"/>
          </w:tcPr>
          <w:p w14:paraId="43E07764"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nil"/>
              <w:left w:val="nil"/>
              <w:right w:val="nil"/>
            </w:tcBorders>
          </w:tcPr>
          <w:p w14:paraId="15511225"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3,414</w:t>
            </w:r>
          </w:p>
        </w:tc>
        <w:tc>
          <w:tcPr>
            <w:tcW w:w="270" w:type="dxa"/>
          </w:tcPr>
          <w:p w14:paraId="6231CE9C"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nil"/>
              <w:left w:val="nil"/>
              <w:right w:val="nil"/>
            </w:tcBorders>
          </w:tcPr>
          <w:p w14:paraId="2BD02737"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374</w:t>
            </w:r>
          </w:p>
        </w:tc>
        <w:tc>
          <w:tcPr>
            <w:tcW w:w="270" w:type="dxa"/>
          </w:tcPr>
          <w:p w14:paraId="6B7D3C13" w14:textId="77777777" w:rsidR="00EA2602" w:rsidRPr="00297A65" w:rsidRDefault="00EA2602" w:rsidP="008F222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nil"/>
              <w:left w:val="nil"/>
              <w:right w:val="nil"/>
            </w:tcBorders>
          </w:tcPr>
          <w:p w14:paraId="3E768F9A" w14:textId="77777777" w:rsidR="00EA2602" w:rsidRPr="005B5DC1" w:rsidRDefault="00EA2602" w:rsidP="008F222B">
            <w:pPr>
              <w:tabs>
                <w:tab w:val="decimal" w:pos="750"/>
              </w:tabs>
              <w:suppressAutoHyphens/>
              <w:spacing w:line="240" w:lineRule="exact"/>
              <w:ind w:right="-36"/>
              <w:rPr>
                <w:rFonts w:ascii="CordiaUPC" w:hAnsi="CordiaUPC" w:cs="CordiaUPC"/>
                <w:b/>
                <w:bCs/>
                <w:sz w:val="26"/>
                <w:szCs w:val="26"/>
              </w:rPr>
            </w:pPr>
            <w:r w:rsidRPr="005B5DC1">
              <w:rPr>
                <w:rFonts w:ascii="CordiaUPC" w:hAnsi="CordiaUPC" w:cs="CordiaUPC"/>
                <w:b/>
                <w:bCs/>
                <w:sz w:val="26"/>
                <w:szCs w:val="26"/>
              </w:rPr>
              <w:t>3,788</w:t>
            </w:r>
          </w:p>
        </w:tc>
      </w:tr>
      <w:tr w:rsidR="00EA2602" w:rsidRPr="00297A65" w14:paraId="08579AEF" w14:textId="77777777" w:rsidTr="008F222B">
        <w:trPr>
          <w:trHeight w:val="256"/>
        </w:trPr>
        <w:tc>
          <w:tcPr>
            <w:tcW w:w="3420" w:type="dxa"/>
            <w:hideMark/>
          </w:tcPr>
          <w:p w14:paraId="0E156775" w14:textId="77777777" w:rsidR="00EA2602" w:rsidRPr="00297A65" w:rsidRDefault="00EA2602" w:rsidP="008F222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Derivative assets</w:t>
            </w:r>
          </w:p>
        </w:tc>
        <w:tc>
          <w:tcPr>
            <w:tcW w:w="1080" w:type="dxa"/>
            <w:tcBorders>
              <w:left w:val="nil"/>
              <w:bottom w:val="nil"/>
              <w:right w:val="nil"/>
            </w:tcBorders>
          </w:tcPr>
          <w:p w14:paraId="662EA2EE"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tcPr>
          <w:p w14:paraId="262D83D7"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left w:val="nil"/>
              <w:bottom w:val="nil"/>
              <w:right w:val="nil"/>
            </w:tcBorders>
          </w:tcPr>
          <w:p w14:paraId="3B27A0DA"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7A52AB8D"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left w:val="nil"/>
              <w:bottom w:val="nil"/>
              <w:right w:val="nil"/>
            </w:tcBorders>
          </w:tcPr>
          <w:p w14:paraId="508C30B0"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2D34C281"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left w:val="nil"/>
              <w:bottom w:val="nil"/>
              <w:right w:val="nil"/>
            </w:tcBorders>
          </w:tcPr>
          <w:p w14:paraId="5C169E49"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6AC34509" w14:textId="77777777" w:rsidR="00EA2602" w:rsidRPr="00297A65" w:rsidRDefault="00EA2602" w:rsidP="008F222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left w:val="nil"/>
              <w:bottom w:val="nil"/>
              <w:right w:val="nil"/>
            </w:tcBorders>
          </w:tcPr>
          <w:p w14:paraId="603C6766" w14:textId="77777777" w:rsidR="00EA2602" w:rsidRPr="00297A65" w:rsidRDefault="00EA2602" w:rsidP="008F222B">
            <w:pPr>
              <w:suppressAutoHyphens/>
              <w:spacing w:line="240" w:lineRule="exact"/>
              <w:ind w:left="-14" w:right="-36"/>
              <w:rPr>
                <w:rFonts w:ascii="CordiaUPC" w:eastAsia="Times New Roman" w:hAnsi="CordiaUPC" w:cs="CordiaUPC"/>
                <w:b/>
                <w:bCs/>
                <w:sz w:val="26"/>
                <w:szCs w:val="26"/>
                <w:lang w:eastAsia="zh-CN"/>
              </w:rPr>
            </w:pPr>
          </w:p>
        </w:tc>
      </w:tr>
      <w:tr w:rsidR="00EA2602" w:rsidRPr="005B5DC1" w14:paraId="47376A0F" w14:textId="77777777" w:rsidTr="008F222B">
        <w:trPr>
          <w:trHeight w:val="256"/>
        </w:trPr>
        <w:tc>
          <w:tcPr>
            <w:tcW w:w="3420" w:type="dxa"/>
            <w:hideMark/>
          </w:tcPr>
          <w:p w14:paraId="23DF855D" w14:textId="77777777" w:rsidR="00EA2602" w:rsidRPr="00297A65" w:rsidRDefault="00EA2602" w:rsidP="008F222B">
            <w:pPr>
              <w:suppressAutoHyphens/>
              <w:spacing w:line="240" w:lineRule="exact"/>
              <w:ind w:left="164" w:right="-90" w:hanging="1"/>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Foreign exchange rate</w:t>
            </w:r>
          </w:p>
        </w:tc>
        <w:tc>
          <w:tcPr>
            <w:tcW w:w="1080" w:type="dxa"/>
          </w:tcPr>
          <w:p w14:paraId="510BFFA6"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bidi="th-TH"/>
              </w:rPr>
              <w:t>7,402</w:t>
            </w:r>
          </w:p>
        </w:tc>
        <w:tc>
          <w:tcPr>
            <w:tcW w:w="270" w:type="dxa"/>
          </w:tcPr>
          <w:p w14:paraId="545B6C5A"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5258ABDC"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2EC5F7BB"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7BBD8E7B"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rPr>
              <w:t>7,402</w:t>
            </w:r>
          </w:p>
        </w:tc>
        <w:tc>
          <w:tcPr>
            <w:tcW w:w="270" w:type="dxa"/>
          </w:tcPr>
          <w:p w14:paraId="321004D0"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2B956A6B"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1E204FF5" w14:textId="77777777" w:rsidR="00EA2602" w:rsidRPr="00297A65" w:rsidRDefault="00EA2602" w:rsidP="008F222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58A82F9C" w14:textId="77777777" w:rsidR="00EA2602" w:rsidRPr="005B5DC1" w:rsidRDefault="00EA2602" w:rsidP="008F222B">
            <w:pPr>
              <w:tabs>
                <w:tab w:val="decimal" w:pos="750"/>
              </w:tabs>
              <w:suppressAutoHyphens/>
              <w:spacing w:line="240" w:lineRule="exact"/>
              <w:ind w:right="-36"/>
              <w:rPr>
                <w:rFonts w:ascii="CordiaUPC" w:hAnsi="CordiaUPC" w:cs="CordiaUPC"/>
                <w:sz w:val="26"/>
                <w:szCs w:val="26"/>
              </w:rPr>
            </w:pPr>
            <w:r w:rsidRPr="005B5DC1">
              <w:rPr>
                <w:rFonts w:ascii="CordiaUPC" w:hAnsi="CordiaUPC" w:cs="CordiaUPC"/>
                <w:sz w:val="26"/>
                <w:szCs w:val="26"/>
              </w:rPr>
              <w:t>7,402</w:t>
            </w:r>
          </w:p>
        </w:tc>
      </w:tr>
      <w:tr w:rsidR="00EA2602" w:rsidRPr="005B5DC1" w14:paraId="3D3BB609" w14:textId="77777777" w:rsidTr="008F222B">
        <w:trPr>
          <w:trHeight w:val="256"/>
        </w:trPr>
        <w:tc>
          <w:tcPr>
            <w:tcW w:w="3420" w:type="dxa"/>
            <w:hideMark/>
          </w:tcPr>
          <w:p w14:paraId="33EC9AFD" w14:textId="77777777" w:rsidR="00EA2602" w:rsidRPr="00297A65" w:rsidRDefault="00EA2602" w:rsidP="008F222B">
            <w:pPr>
              <w:suppressAutoHyphens/>
              <w:spacing w:line="240" w:lineRule="exact"/>
              <w:ind w:left="164" w:right="-90" w:hanging="1"/>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Interest rate</w:t>
            </w:r>
          </w:p>
        </w:tc>
        <w:tc>
          <w:tcPr>
            <w:tcW w:w="1080" w:type="dxa"/>
          </w:tcPr>
          <w:p w14:paraId="1702B813"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bidi="th-TH"/>
              </w:rPr>
              <w:t>4,557</w:t>
            </w:r>
          </w:p>
        </w:tc>
        <w:tc>
          <w:tcPr>
            <w:tcW w:w="270" w:type="dxa"/>
          </w:tcPr>
          <w:p w14:paraId="5E5C7469"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1BEAD33D"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1AB67EA3"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662504E2"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rPr>
              <w:t>4,557</w:t>
            </w:r>
          </w:p>
        </w:tc>
        <w:tc>
          <w:tcPr>
            <w:tcW w:w="270" w:type="dxa"/>
          </w:tcPr>
          <w:p w14:paraId="353951DB"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73060CC8"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4A2546C6" w14:textId="77777777" w:rsidR="00EA2602" w:rsidRPr="00297A65" w:rsidRDefault="00EA2602" w:rsidP="008F222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1318E5FC" w14:textId="77777777" w:rsidR="00EA2602" w:rsidRPr="005B5DC1" w:rsidRDefault="00EA2602" w:rsidP="008F222B">
            <w:pPr>
              <w:tabs>
                <w:tab w:val="decimal" w:pos="750"/>
              </w:tabs>
              <w:suppressAutoHyphens/>
              <w:spacing w:line="240" w:lineRule="exact"/>
              <w:ind w:right="-36"/>
              <w:rPr>
                <w:rFonts w:ascii="CordiaUPC" w:hAnsi="CordiaUPC" w:cs="CordiaUPC"/>
                <w:sz w:val="26"/>
                <w:szCs w:val="26"/>
              </w:rPr>
            </w:pPr>
            <w:r w:rsidRPr="005B5DC1">
              <w:rPr>
                <w:rFonts w:ascii="CordiaUPC" w:hAnsi="CordiaUPC" w:cs="CordiaUPC"/>
                <w:sz w:val="26"/>
                <w:szCs w:val="26"/>
              </w:rPr>
              <w:t>4,557</w:t>
            </w:r>
          </w:p>
        </w:tc>
      </w:tr>
      <w:tr w:rsidR="00EA2602" w:rsidRPr="005B5DC1" w14:paraId="6BC7D8FD" w14:textId="77777777" w:rsidTr="008F222B">
        <w:trPr>
          <w:trHeight w:val="256"/>
        </w:trPr>
        <w:tc>
          <w:tcPr>
            <w:tcW w:w="3420" w:type="dxa"/>
            <w:hideMark/>
          </w:tcPr>
          <w:p w14:paraId="36C347AB" w14:textId="77777777" w:rsidR="00EA2602" w:rsidRPr="00297A65" w:rsidRDefault="00EA2602" w:rsidP="008F222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 xml:space="preserve">Total </w:t>
            </w:r>
          </w:p>
        </w:tc>
        <w:tc>
          <w:tcPr>
            <w:tcW w:w="1080" w:type="dxa"/>
            <w:tcBorders>
              <w:top w:val="single" w:sz="4" w:space="0" w:color="auto"/>
              <w:left w:val="nil"/>
              <w:bottom w:val="single" w:sz="4" w:space="0" w:color="auto"/>
              <w:right w:val="nil"/>
            </w:tcBorders>
          </w:tcPr>
          <w:p w14:paraId="7CA14123"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r w:rsidRPr="00852F5F">
              <w:rPr>
                <w:rFonts w:ascii="CordiaUPC" w:hAnsi="CordiaUPC" w:cs="CordiaUPC"/>
                <w:b/>
                <w:bCs/>
                <w:sz w:val="26"/>
                <w:szCs w:val="26"/>
                <w:lang w:val="en-US"/>
              </w:rPr>
              <w:t>11,959</w:t>
            </w:r>
          </w:p>
        </w:tc>
        <w:tc>
          <w:tcPr>
            <w:tcW w:w="270" w:type="dxa"/>
          </w:tcPr>
          <w:p w14:paraId="514CC9A2"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09E037AD"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r w:rsidRPr="001911AD">
              <w:rPr>
                <w:rFonts w:ascii="CordiaUPC" w:hAnsi="CordiaUPC" w:cs="CordiaUPC"/>
                <w:b/>
                <w:bCs/>
                <w:sz w:val="26"/>
                <w:szCs w:val="26"/>
              </w:rPr>
              <w:t>-</w:t>
            </w:r>
          </w:p>
        </w:tc>
        <w:tc>
          <w:tcPr>
            <w:tcW w:w="270" w:type="dxa"/>
          </w:tcPr>
          <w:p w14:paraId="79C4A9EE"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tcPr>
          <w:p w14:paraId="08B8179C"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r w:rsidRPr="00852F5F">
              <w:rPr>
                <w:rFonts w:ascii="CordiaUPC" w:hAnsi="CordiaUPC" w:cs="CordiaUPC"/>
                <w:b/>
                <w:bCs/>
                <w:sz w:val="26"/>
                <w:szCs w:val="26"/>
                <w:lang w:val="en-US"/>
              </w:rPr>
              <w:t>11,959</w:t>
            </w:r>
          </w:p>
        </w:tc>
        <w:tc>
          <w:tcPr>
            <w:tcW w:w="270" w:type="dxa"/>
          </w:tcPr>
          <w:p w14:paraId="196E70CC"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3CEA13A2"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r w:rsidRPr="001911AD">
              <w:rPr>
                <w:rFonts w:ascii="CordiaUPC" w:hAnsi="CordiaUPC" w:cs="CordiaUPC"/>
                <w:b/>
                <w:bCs/>
                <w:sz w:val="26"/>
                <w:szCs w:val="26"/>
              </w:rPr>
              <w:t>-</w:t>
            </w:r>
          </w:p>
        </w:tc>
        <w:tc>
          <w:tcPr>
            <w:tcW w:w="270" w:type="dxa"/>
          </w:tcPr>
          <w:p w14:paraId="7AFFF94D" w14:textId="77777777" w:rsidR="00EA2602" w:rsidRPr="00297A65" w:rsidRDefault="00EA2602" w:rsidP="008F222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tcPr>
          <w:p w14:paraId="490BFBCE" w14:textId="77777777" w:rsidR="00EA2602" w:rsidRPr="005B5DC1" w:rsidRDefault="00EA2602" w:rsidP="008F222B">
            <w:pPr>
              <w:tabs>
                <w:tab w:val="decimal" w:pos="750"/>
              </w:tabs>
              <w:suppressAutoHyphens/>
              <w:spacing w:line="240" w:lineRule="exact"/>
              <w:ind w:right="-36"/>
              <w:rPr>
                <w:rFonts w:ascii="CordiaUPC" w:hAnsi="CordiaUPC" w:cs="CordiaUPC"/>
                <w:b/>
                <w:bCs/>
                <w:sz w:val="26"/>
                <w:szCs w:val="26"/>
              </w:rPr>
            </w:pPr>
            <w:r w:rsidRPr="005B5DC1">
              <w:rPr>
                <w:rFonts w:ascii="CordiaUPC" w:hAnsi="CordiaUPC" w:cs="CordiaUPC"/>
                <w:b/>
                <w:bCs/>
                <w:sz w:val="26"/>
                <w:szCs w:val="26"/>
              </w:rPr>
              <w:t>11,959</w:t>
            </w:r>
          </w:p>
        </w:tc>
      </w:tr>
      <w:tr w:rsidR="00EA2602" w:rsidRPr="00297A65" w14:paraId="35D472CA" w14:textId="77777777" w:rsidTr="008F222B">
        <w:trPr>
          <w:trHeight w:val="256"/>
        </w:trPr>
        <w:tc>
          <w:tcPr>
            <w:tcW w:w="3420" w:type="dxa"/>
            <w:hideMark/>
          </w:tcPr>
          <w:p w14:paraId="6CDC42DD" w14:textId="77777777" w:rsidR="00EA2602" w:rsidRPr="00297A65" w:rsidRDefault="00EA2602" w:rsidP="008F222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Investments, net</w:t>
            </w:r>
          </w:p>
        </w:tc>
        <w:tc>
          <w:tcPr>
            <w:tcW w:w="1080" w:type="dxa"/>
            <w:tcBorders>
              <w:top w:val="single" w:sz="4" w:space="0" w:color="auto"/>
              <w:left w:val="nil"/>
              <w:bottom w:val="nil"/>
              <w:right w:val="nil"/>
            </w:tcBorders>
          </w:tcPr>
          <w:p w14:paraId="58FE1A49"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2743420E"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nil"/>
              <w:right w:val="nil"/>
            </w:tcBorders>
          </w:tcPr>
          <w:p w14:paraId="5A49DD43"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5EBA4CCC"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single" w:sz="4" w:space="0" w:color="auto"/>
              <w:left w:val="nil"/>
              <w:bottom w:val="nil"/>
              <w:right w:val="nil"/>
            </w:tcBorders>
          </w:tcPr>
          <w:p w14:paraId="2C2118CF"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0CC189DB"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nil"/>
              <w:right w:val="nil"/>
            </w:tcBorders>
          </w:tcPr>
          <w:p w14:paraId="77D24310"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5863B8F8" w14:textId="77777777" w:rsidR="00EA2602" w:rsidRPr="00297A65" w:rsidRDefault="00EA2602" w:rsidP="008F222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single" w:sz="4" w:space="0" w:color="auto"/>
              <w:left w:val="nil"/>
              <w:bottom w:val="nil"/>
              <w:right w:val="nil"/>
            </w:tcBorders>
          </w:tcPr>
          <w:p w14:paraId="04BBDB30" w14:textId="77777777" w:rsidR="00EA2602" w:rsidRPr="00297A65" w:rsidRDefault="00EA2602" w:rsidP="008F222B">
            <w:pPr>
              <w:tabs>
                <w:tab w:val="decimal" w:pos="750"/>
              </w:tabs>
              <w:suppressAutoHyphens/>
              <w:spacing w:line="240" w:lineRule="exact"/>
              <w:ind w:left="-14" w:right="-36"/>
              <w:rPr>
                <w:rFonts w:ascii="CordiaUPC" w:eastAsia="Times New Roman" w:hAnsi="CordiaUPC" w:cs="CordiaUPC"/>
                <w:sz w:val="26"/>
                <w:szCs w:val="26"/>
                <w:lang w:eastAsia="zh-CN"/>
              </w:rPr>
            </w:pPr>
          </w:p>
        </w:tc>
      </w:tr>
      <w:tr w:rsidR="00EA2602" w:rsidRPr="00297A65" w14:paraId="59783DE2" w14:textId="77777777" w:rsidTr="008F222B">
        <w:trPr>
          <w:trHeight w:val="256"/>
        </w:trPr>
        <w:tc>
          <w:tcPr>
            <w:tcW w:w="3420" w:type="dxa"/>
            <w:hideMark/>
          </w:tcPr>
          <w:p w14:paraId="32448B9F" w14:textId="77777777" w:rsidR="00EA2602" w:rsidRPr="00297A65" w:rsidRDefault="00EA2602" w:rsidP="008F222B">
            <w:pPr>
              <w:suppressAutoHyphens/>
              <w:spacing w:line="240" w:lineRule="exact"/>
              <w:ind w:left="346" w:right="-90" w:hanging="18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Investments in debt instruments measured at AMC</w:t>
            </w:r>
          </w:p>
        </w:tc>
        <w:tc>
          <w:tcPr>
            <w:tcW w:w="1080" w:type="dxa"/>
          </w:tcPr>
          <w:p w14:paraId="0AAD1D3E" w14:textId="77777777" w:rsidR="00EA2602" w:rsidRDefault="00EA2602" w:rsidP="008F222B">
            <w:pPr>
              <w:tabs>
                <w:tab w:val="decimal" w:pos="881"/>
              </w:tabs>
              <w:suppressAutoHyphens/>
              <w:spacing w:line="240" w:lineRule="exact"/>
              <w:ind w:left="-14" w:right="-86"/>
              <w:rPr>
                <w:rFonts w:ascii="CordiaUPC" w:hAnsi="CordiaUPC" w:cs="CordiaUPC"/>
                <w:sz w:val="26"/>
                <w:szCs w:val="26"/>
              </w:rPr>
            </w:pPr>
          </w:p>
          <w:p w14:paraId="2E479C21"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621</w:t>
            </w:r>
          </w:p>
        </w:tc>
        <w:tc>
          <w:tcPr>
            <w:tcW w:w="270" w:type="dxa"/>
          </w:tcPr>
          <w:p w14:paraId="0C3D7835"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2D39310B" w14:textId="77777777" w:rsidR="00EA2602" w:rsidRDefault="00EA2602" w:rsidP="008F222B">
            <w:pPr>
              <w:tabs>
                <w:tab w:val="decimal" w:pos="703"/>
              </w:tabs>
              <w:suppressAutoHyphens/>
              <w:spacing w:line="240" w:lineRule="exact"/>
              <w:ind w:left="-14" w:right="-86"/>
              <w:rPr>
                <w:rFonts w:ascii="CordiaUPC" w:hAnsi="CordiaUPC" w:cs="CordiaUPC"/>
                <w:sz w:val="26"/>
                <w:szCs w:val="26"/>
              </w:rPr>
            </w:pPr>
          </w:p>
          <w:p w14:paraId="061B37C9"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5D37C3C1"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3F5DA39F" w14:textId="77777777" w:rsidR="00EA2602" w:rsidRDefault="00EA2602" w:rsidP="008F222B">
            <w:pPr>
              <w:tabs>
                <w:tab w:val="decimal" w:pos="769"/>
              </w:tabs>
              <w:suppressAutoHyphens/>
              <w:spacing w:line="240" w:lineRule="exact"/>
              <w:ind w:left="-14" w:right="-86"/>
              <w:rPr>
                <w:rFonts w:ascii="CordiaUPC" w:hAnsi="CordiaUPC" w:cs="CordiaUPC"/>
                <w:sz w:val="26"/>
                <w:szCs w:val="26"/>
              </w:rPr>
            </w:pPr>
          </w:p>
          <w:p w14:paraId="065AE2CE"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677</w:t>
            </w:r>
          </w:p>
        </w:tc>
        <w:tc>
          <w:tcPr>
            <w:tcW w:w="270" w:type="dxa"/>
          </w:tcPr>
          <w:p w14:paraId="67BBBCB8"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2843CE6A" w14:textId="77777777" w:rsidR="00EA2602"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p>
          <w:p w14:paraId="4C527DBE"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eastAsia="Times New Roman" w:hAnsi="CordiaUPC" w:cs="CordiaUPC"/>
                <w:sz w:val="26"/>
                <w:szCs w:val="26"/>
                <w:lang w:eastAsia="zh-CN"/>
              </w:rPr>
              <w:t>-</w:t>
            </w:r>
          </w:p>
        </w:tc>
        <w:tc>
          <w:tcPr>
            <w:tcW w:w="270" w:type="dxa"/>
          </w:tcPr>
          <w:p w14:paraId="13AEB592" w14:textId="77777777" w:rsidR="00EA2602" w:rsidRPr="00297A65" w:rsidRDefault="00EA2602" w:rsidP="008F222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307869D2" w14:textId="77777777" w:rsidR="00EA2602" w:rsidRDefault="00EA2602" w:rsidP="008F222B">
            <w:pPr>
              <w:tabs>
                <w:tab w:val="decimal" w:pos="750"/>
              </w:tabs>
              <w:suppressAutoHyphens/>
              <w:spacing w:line="240" w:lineRule="exact"/>
              <w:ind w:right="-36"/>
              <w:rPr>
                <w:rFonts w:ascii="CordiaUPC" w:hAnsi="CordiaUPC" w:cs="CordiaUPC"/>
                <w:sz w:val="26"/>
                <w:szCs w:val="26"/>
              </w:rPr>
            </w:pPr>
          </w:p>
          <w:p w14:paraId="16807795" w14:textId="77777777" w:rsidR="00EA2602" w:rsidRPr="00297A65" w:rsidRDefault="00EA2602" w:rsidP="008F222B">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sz w:val="26"/>
                <w:szCs w:val="26"/>
              </w:rPr>
              <w:t>677</w:t>
            </w:r>
          </w:p>
        </w:tc>
      </w:tr>
      <w:tr w:rsidR="00EA2602" w:rsidRPr="00297A65" w14:paraId="09ACFA4A" w14:textId="77777777" w:rsidTr="008F222B">
        <w:trPr>
          <w:trHeight w:val="269"/>
        </w:trPr>
        <w:tc>
          <w:tcPr>
            <w:tcW w:w="3420" w:type="dxa"/>
            <w:hideMark/>
          </w:tcPr>
          <w:p w14:paraId="74EAEE20" w14:textId="77777777" w:rsidR="00EA2602" w:rsidRPr="00297A65" w:rsidRDefault="00EA2602" w:rsidP="008F222B">
            <w:pPr>
              <w:suppressAutoHyphens/>
              <w:spacing w:line="240" w:lineRule="exact"/>
              <w:ind w:left="346" w:right="-90" w:hanging="18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Investments in debt instruments measured at FVOCI</w:t>
            </w:r>
          </w:p>
        </w:tc>
        <w:tc>
          <w:tcPr>
            <w:tcW w:w="1080" w:type="dxa"/>
            <w:vAlign w:val="bottom"/>
          </w:tcPr>
          <w:p w14:paraId="73BE3875"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132,213</w:t>
            </w:r>
          </w:p>
        </w:tc>
        <w:tc>
          <w:tcPr>
            <w:tcW w:w="270" w:type="dxa"/>
            <w:vAlign w:val="bottom"/>
          </w:tcPr>
          <w:p w14:paraId="6388E400"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59FCBD0"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2E5AAF0C"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67FA39F2"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130,650</w:t>
            </w:r>
          </w:p>
        </w:tc>
        <w:tc>
          <w:tcPr>
            <w:tcW w:w="270" w:type="dxa"/>
            <w:vAlign w:val="bottom"/>
          </w:tcPr>
          <w:p w14:paraId="058DE9E9"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0533FD3"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1,563</w:t>
            </w:r>
          </w:p>
        </w:tc>
        <w:tc>
          <w:tcPr>
            <w:tcW w:w="270" w:type="dxa"/>
            <w:vAlign w:val="bottom"/>
          </w:tcPr>
          <w:p w14:paraId="04C453A1" w14:textId="77777777" w:rsidR="00EA2602" w:rsidRPr="00297A65" w:rsidRDefault="00EA2602" w:rsidP="008F222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7AC8F005" w14:textId="77777777" w:rsidR="00EA2602" w:rsidRPr="005B5DC1" w:rsidRDefault="00EA2602" w:rsidP="008F222B">
            <w:pPr>
              <w:tabs>
                <w:tab w:val="decimal" w:pos="750"/>
              </w:tabs>
              <w:suppressAutoHyphens/>
              <w:spacing w:line="240" w:lineRule="exact"/>
              <w:ind w:right="-36"/>
              <w:rPr>
                <w:rFonts w:ascii="CordiaUPC" w:hAnsi="CordiaUPC" w:cs="CordiaUPC"/>
                <w:sz w:val="26"/>
                <w:szCs w:val="26"/>
              </w:rPr>
            </w:pPr>
            <w:r>
              <w:rPr>
                <w:rFonts w:ascii="CordiaUPC" w:hAnsi="CordiaUPC" w:cs="CordiaUPC"/>
                <w:sz w:val="26"/>
                <w:szCs w:val="26"/>
              </w:rPr>
              <w:t>132,213</w:t>
            </w:r>
          </w:p>
        </w:tc>
      </w:tr>
      <w:tr w:rsidR="00EA2602" w:rsidRPr="00297A65" w14:paraId="6A24DA0E" w14:textId="77777777" w:rsidTr="008F222B">
        <w:trPr>
          <w:trHeight w:val="256"/>
        </w:trPr>
        <w:tc>
          <w:tcPr>
            <w:tcW w:w="3420" w:type="dxa"/>
            <w:hideMark/>
          </w:tcPr>
          <w:p w14:paraId="4C0A8FC5" w14:textId="77777777" w:rsidR="00EA2602" w:rsidRPr="00297A65" w:rsidRDefault="00EA2602" w:rsidP="008F222B">
            <w:pPr>
              <w:suppressAutoHyphens/>
              <w:spacing w:line="240" w:lineRule="exact"/>
              <w:ind w:left="346" w:right="-90" w:hanging="18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Investments in equity instruments designated at FVOCI</w:t>
            </w:r>
          </w:p>
        </w:tc>
        <w:tc>
          <w:tcPr>
            <w:tcW w:w="1080" w:type="dxa"/>
            <w:vAlign w:val="bottom"/>
          </w:tcPr>
          <w:p w14:paraId="4C3A5CD2"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1,517</w:t>
            </w:r>
          </w:p>
        </w:tc>
        <w:tc>
          <w:tcPr>
            <w:tcW w:w="270" w:type="dxa"/>
            <w:vAlign w:val="bottom"/>
          </w:tcPr>
          <w:p w14:paraId="7607BF79"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22498756"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910</w:t>
            </w:r>
          </w:p>
        </w:tc>
        <w:tc>
          <w:tcPr>
            <w:tcW w:w="270" w:type="dxa"/>
            <w:vAlign w:val="bottom"/>
          </w:tcPr>
          <w:p w14:paraId="79D9A3D0"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2D6E5DE5"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7E14F36D"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4CBA99E"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607</w:t>
            </w:r>
          </w:p>
        </w:tc>
        <w:tc>
          <w:tcPr>
            <w:tcW w:w="270" w:type="dxa"/>
            <w:vAlign w:val="bottom"/>
          </w:tcPr>
          <w:p w14:paraId="1436C02F" w14:textId="77777777" w:rsidR="00EA2602" w:rsidRPr="00297A65" w:rsidRDefault="00EA2602" w:rsidP="008F222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13777DE1" w14:textId="77777777" w:rsidR="00EA2602" w:rsidRPr="005B5DC1" w:rsidRDefault="00EA2602" w:rsidP="008F222B">
            <w:pPr>
              <w:tabs>
                <w:tab w:val="decimal" w:pos="750"/>
              </w:tabs>
              <w:suppressAutoHyphens/>
              <w:spacing w:line="240" w:lineRule="exact"/>
              <w:ind w:right="-36"/>
              <w:rPr>
                <w:rFonts w:ascii="CordiaUPC" w:hAnsi="CordiaUPC" w:cs="CordiaUPC"/>
                <w:sz w:val="26"/>
                <w:szCs w:val="26"/>
              </w:rPr>
            </w:pPr>
            <w:r w:rsidRPr="005B5DC1">
              <w:rPr>
                <w:rFonts w:ascii="CordiaUPC" w:hAnsi="CordiaUPC" w:cs="CordiaUPC"/>
                <w:sz w:val="26"/>
                <w:szCs w:val="26"/>
              </w:rPr>
              <w:t>1,517</w:t>
            </w:r>
          </w:p>
        </w:tc>
      </w:tr>
      <w:tr w:rsidR="00EA2602" w:rsidRPr="00297A65" w14:paraId="0FAB426B" w14:textId="77777777" w:rsidTr="008F222B">
        <w:trPr>
          <w:trHeight w:val="145"/>
        </w:trPr>
        <w:tc>
          <w:tcPr>
            <w:tcW w:w="3420" w:type="dxa"/>
            <w:hideMark/>
          </w:tcPr>
          <w:p w14:paraId="22CE4991" w14:textId="77777777" w:rsidR="00EA2602" w:rsidRPr="00297A65" w:rsidRDefault="00EA2602" w:rsidP="008F222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w:t>
            </w:r>
          </w:p>
        </w:tc>
        <w:tc>
          <w:tcPr>
            <w:tcW w:w="1080" w:type="dxa"/>
            <w:tcBorders>
              <w:top w:val="single" w:sz="4" w:space="0" w:color="auto"/>
              <w:left w:val="nil"/>
              <w:bottom w:val="single" w:sz="4" w:space="0" w:color="auto"/>
              <w:right w:val="nil"/>
            </w:tcBorders>
            <w:vAlign w:val="bottom"/>
          </w:tcPr>
          <w:p w14:paraId="5EE90A87"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852F5F">
              <w:rPr>
                <w:rFonts w:ascii="CordiaUPC" w:hAnsi="CordiaUPC" w:cs="CordiaUPC"/>
                <w:b/>
                <w:bCs/>
                <w:color w:val="000000"/>
                <w:sz w:val="26"/>
                <w:szCs w:val="26"/>
              </w:rPr>
              <w:t>134,351</w:t>
            </w:r>
          </w:p>
        </w:tc>
        <w:tc>
          <w:tcPr>
            <w:tcW w:w="270" w:type="dxa"/>
            <w:vAlign w:val="bottom"/>
          </w:tcPr>
          <w:p w14:paraId="2D45C87E"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69294F61"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r w:rsidRPr="00852F5F">
              <w:rPr>
                <w:rFonts w:ascii="CordiaUPC" w:hAnsi="CordiaUPC" w:cs="CordiaUPC"/>
                <w:b/>
                <w:bCs/>
                <w:color w:val="000000"/>
                <w:sz w:val="26"/>
                <w:szCs w:val="26"/>
              </w:rPr>
              <w:t>910</w:t>
            </w:r>
          </w:p>
        </w:tc>
        <w:tc>
          <w:tcPr>
            <w:tcW w:w="270" w:type="dxa"/>
            <w:vAlign w:val="bottom"/>
          </w:tcPr>
          <w:p w14:paraId="70D7329F"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vAlign w:val="bottom"/>
          </w:tcPr>
          <w:p w14:paraId="0ABDFDAB"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r w:rsidRPr="00852F5F">
              <w:rPr>
                <w:rFonts w:ascii="CordiaUPC" w:hAnsi="CordiaUPC" w:cs="CordiaUPC"/>
                <w:b/>
                <w:bCs/>
                <w:color w:val="000000"/>
                <w:sz w:val="26"/>
                <w:szCs w:val="26"/>
              </w:rPr>
              <w:t>131,327</w:t>
            </w:r>
          </w:p>
        </w:tc>
        <w:tc>
          <w:tcPr>
            <w:tcW w:w="270" w:type="dxa"/>
            <w:vAlign w:val="bottom"/>
          </w:tcPr>
          <w:p w14:paraId="35B93EFF"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vAlign w:val="bottom"/>
          </w:tcPr>
          <w:p w14:paraId="1EB2871E"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r w:rsidRPr="00852F5F">
              <w:rPr>
                <w:rFonts w:ascii="CordiaUPC" w:hAnsi="CordiaUPC" w:cs="CordiaUPC"/>
                <w:b/>
                <w:bCs/>
                <w:color w:val="000000"/>
                <w:sz w:val="26"/>
                <w:szCs w:val="26"/>
              </w:rPr>
              <w:t>2,170</w:t>
            </w:r>
          </w:p>
        </w:tc>
        <w:tc>
          <w:tcPr>
            <w:tcW w:w="270" w:type="dxa"/>
            <w:vAlign w:val="bottom"/>
          </w:tcPr>
          <w:p w14:paraId="41F65281" w14:textId="77777777" w:rsidR="00EA2602" w:rsidRPr="00297A65" w:rsidRDefault="00EA2602" w:rsidP="008F222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vAlign w:val="bottom"/>
          </w:tcPr>
          <w:p w14:paraId="21C7F914" w14:textId="77777777" w:rsidR="00EA2602" w:rsidRPr="005B5DC1" w:rsidRDefault="00EA2602" w:rsidP="008F222B">
            <w:pPr>
              <w:tabs>
                <w:tab w:val="decimal" w:pos="750"/>
              </w:tabs>
              <w:suppressAutoHyphens/>
              <w:spacing w:line="240" w:lineRule="exact"/>
              <w:ind w:right="-36"/>
              <w:rPr>
                <w:rFonts w:ascii="CordiaUPC" w:hAnsi="CordiaUPC" w:cs="CordiaUPC"/>
                <w:b/>
                <w:bCs/>
                <w:sz w:val="26"/>
                <w:szCs w:val="26"/>
              </w:rPr>
            </w:pPr>
            <w:r w:rsidRPr="005B5DC1">
              <w:rPr>
                <w:rFonts w:ascii="CordiaUPC" w:hAnsi="CordiaUPC" w:cs="CordiaUPC"/>
                <w:b/>
                <w:bCs/>
                <w:sz w:val="26"/>
                <w:szCs w:val="26"/>
              </w:rPr>
              <w:t>134,407</w:t>
            </w:r>
          </w:p>
        </w:tc>
      </w:tr>
      <w:tr w:rsidR="00EA2602" w:rsidRPr="00DF08CE" w14:paraId="4326F70B" w14:textId="77777777" w:rsidTr="008F222B">
        <w:trPr>
          <w:trHeight w:val="145"/>
        </w:trPr>
        <w:tc>
          <w:tcPr>
            <w:tcW w:w="3420" w:type="dxa"/>
          </w:tcPr>
          <w:p w14:paraId="381FC7A8" w14:textId="77777777" w:rsidR="00EA2602" w:rsidRPr="00297A65" w:rsidRDefault="00EA2602" w:rsidP="008F222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Loans to customers and accrued interest receivables, net</w:t>
            </w:r>
          </w:p>
        </w:tc>
        <w:tc>
          <w:tcPr>
            <w:tcW w:w="1080" w:type="dxa"/>
            <w:tcBorders>
              <w:top w:val="single" w:sz="4" w:space="0" w:color="auto"/>
              <w:left w:val="nil"/>
              <w:bottom w:val="single" w:sz="4" w:space="0" w:color="auto"/>
              <w:right w:val="nil"/>
            </w:tcBorders>
          </w:tcPr>
          <w:p w14:paraId="363B4821" w14:textId="77777777" w:rsidR="00EA2602" w:rsidRDefault="00EA2602" w:rsidP="008F222B">
            <w:pPr>
              <w:tabs>
                <w:tab w:val="decimal" w:pos="881"/>
              </w:tabs>
              <w:suppressAutoHyphens/>
              <w:spacing w:line="240" w:lineRule="exact"/>
              <w:ind w:left="-14" w:right="-86"/>
              <w:rPr>
                <w:rFonts w:ascii="CordiaUPC" w:hAnsi="CordiaUPC" w:cs="CordiaUPC"/>
                <w:b/>
                <w:bCs/>
                <w:color w:val="000000"/>
                <w:sz w:val="26"/>
                <w:szCs w:val="26"/>
              </w:rPr>
            </w:pPr>
          </w:p>
          <w:p w14:paraId="1B4AFA80"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1,348,480</w:t>
            </w:r>
          </w:p>
        </w:tc>
        <w:tc>
          <w:tcPr>
            <w:tcW w:w="270" w:type="dxa"/>
          </w:tcPr>
          <w:p w14:paraId="2678B22E"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7F585298" w14:textId="77777777" w:rsidR="00EA2602" w:rsidRDefault="00EA2602" w:rsidP="008F222B">
            <w:pPr>
              <w:tabs>
                <w:tab w:val="decimal" w:pos="703"/>
              </w:tabs>
              <w:suppressAutoHyphens/>
              <w:spacing w:line="240" w:lineRule="exact"/>
              <w:ind w:left="-14" w:right="-86"/>
              <w:rPr>
                <w:rFonts w:ascii="CordiaUPC" w:hAnsi="CordiaUPC" w:cs="CordiaUPC"/>
                <w:b/>
                <w:bCs/>
                <w:color w:val="000000"/>
                <w:sz w:val="26"/>
                <w:szCs w:val="26"/>
              </w:rPr>
            </w:pPr>
          </w:p>
          <w:p w14:paraId="7A6580C9"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tcPr>
          <w:p w14:paraId="230A8AB2"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tcPr>
          <w:p w14:paraId="667782E3" w14:textId="77777777" w:rsidR="00EA2602" w:rsidRDefault="00EA2602" w:rsidP="008F222B">
            <w:pPr>
              <w:tabs>
                <w:tab w:val="decimal" w:pos="769"/>
              </w:tabs>
              <w:suppressAutoHyphens/>
              <w:spacing w:line="240" w:lineRule="exact"/>
              <w:ind w:left="-14" w:right="-86"/>
              <w:rPr>
                <w:rFonts w:ascii="CordiaUPC" w:hAnsi="CordiaUPC" w:cs="CordiaUPC"/>
                <w:b/>
                <w:bCs/>
                <w:color w:val="000000"/>
                <w:sz w:val="26"/>
                <w:szCs w:val="26"/>
              </w:rPr>
            </w:pPr>
          </w:p>
          <w:p w14:paraId="11E52F76"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953,346</w:t>
            </w:r>
          </w:p>
        </w:tc>
        <w:tc>
          <w:tcPr>
            <w:tcW w:w="270" w:type="dxa"/>
          </w:tcPr>
          <w:p w14:paraId="205A720C"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48D60855" w14:textId="77777777" w:rsidR="00EA2602" w:rsidRDefault="00EA2602" w:rsidP="008F222B">
            <w:pPr>
              <w:tabs>
                <w:tab w:val="decimal" w:pos="703"/>
              </w:tabs>
              <w:suppressAutoHyphens/>
              <w:spacing w:line="240" w:lineRule="exact"/>
              <w:ind w:left="-14" w:right="-86"/>
              <w:rPr>
                <w:rFonts w:ascii="CordiaUPC" w:hAnsi="CordiaUPC" w:cs="CordiaUPC"/>
                <w:b/>
                <w:bCs/>
                <w:color w:val="000000"/>
                <w:sz w:val="26"/>
                <w:szCs w:val="26"/>
              </w:rPr>
            </w:pPr>
          </w:p>
          <w:p w14:paraId="560A73C7"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397,845</w:t>
            </w:r>
          </w:p>
        </w:tc>
        <w:tc>
          <w:tcPr>
            <w:tcW w:w="270" w:type="dxa"/>
          </w:tcPr>
          <w:p w14:paraId="6A087D65" w14:textId="77777777" w:rsidR="00EA2602" w:rsidRPr="00297A65" w:rsidRDefault="00EA2602" w:rsidP="008F222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tcPr>
          <w:p w14:paraId="62BF7F4E" w14:textId="77777777" w:rsidR="00EA2602" w:rsidRDefault="00EA2602" w:rsidP="008F222B">
            <w:pPr>
              <w:tabs>
                <w:tab w:val="decimal" w:pos="750"/>
              </w:tabs>
              <w:suppressAutoHyphens/>
              <w:spacing w:line="240" w:lineRule="exact"/>
              <w:ind w:right="-36"/>
              <w:rPr>
                <w:rFonts w:ascii="CordiaUPC" w:hAnsi="CordiaUPC" w:cs="CordiaUPC"/>
                <w:b/>
                <w:bCs/>
                <w:sz w:val="26"/>
                <w:szCs w:val="26"/>
              </w:rPr>
            </w:pPr>
          </w:p>
          <w:p w14:paraId="6783B797" w14:textId="77777777" w:rsidR="00EA2602" w:rsidRPr="00DF08CE" w:rsidRDefault="00EA2602" w:rsidP="008F222B">
            <w:pPr>
              <w:tabs>
                <w:tab w:val="decimal" w:pos="750"/>
              </w:tabs>
              <w:suppressAutoHyphens/>
              <w:spacing w:line="240" w:lineRule="exact"/>
              <w:ind w:right="-36"/>
              <w:rPr>
                <w:rFonts w:ascii="CordiaUPC" w:hAnsi="CordiaUPC" w:cs="CordiaUPC"/>
                <w:b/>
                <w:bCs/>
                <w:sz w:val="26"/>
                <w:szCs w:val="26"/>
              </w:rPr>
            </w:pPr>
            <w:r w:rsidRPr="00DF08CE">
              <w:rPr>
                <w:rFonts w:ascii="CordiaUPC" w:hAnsi="CordiaUPC" w:cs="CordiaUPC"/>
                <w:b/>
                <w:bCs/>
                <w:sz w:val="26"/>
                <w:szCs w:val="26"/>
              </w:rPr>
              <w:t>1,351,191</w:t>
            </w:r>
          </w:p>
        </w:tc>
      </w:tr>
      <w:tr w:rsidR="00EA2602" w:rsidRPr="00297A65" w14:paraId="78F67B27" w14:textId="77777777" w:rsidTr="008F222B">
        <w:trPr>
          <w:trHeight w:val="256"/>
        </w:trPr>
        <w:tc>
          <w:tcPr>
            <w:tcW w:w="3420" w:type="dxa"/>
            <w:hideMark/>
          </w:tcPr>
          <w:p w14:paraId="48E03D02" w14:textId="77777777" w:rsidR="00EA2602" w:rsidRPr="00297A65" w:rsidRDefault="00EA2602" w:rsidP="008F222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 financial assets</w:t>
            </w:r>
          </w:p>
        </w:tc>
        <w:tc>
          <w:tcPr>
            <w:tcW w:w="1080" w:type="dxa"/>
            <w:tcBorders>
              <w:top w:val="single" w:sz="4" w:space="0" w:color="auto"/>
              <w:left w:val="nil"/>
              <w:bottom w:val="double" w:sz="4" w:space="0" w:color="auto"/>
              <w:right w:val="nil"/>
            </w:tcBorders>
          </w:tcPr>
          <w:p w14:paraId="5D9151A9"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1,498,578</w:t>
            </w:r>
          </w:p>
        </w:tc>
        <w:tc>
          <w:tcPr>
            <w:tcW w:w="270" w:type="dxa"/>
          </w:tcPr>
          <w:p w14:paraId="2AF6BBBA"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tcPr>
          <w:p w14:paraId="568CA7A9"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910</w:t>
            </w:r>
          </w:p>
        </w:tc>
        <w:tc>
          <w:tcPr>
            <w:tcW w:w="270" w:type="dxa"/>
          </w:tcPr>
          <w:p w14:paraId="6D08D71B"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tcPr>
          <w:p w14:paraId="0731296A"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bidi="th-TH"/>
              </w:rPr>
              <w:t>1,100,046</w:t>
            </w:r>
          </w:p>
        </w:tc>
        <w:tc>
          <w:tcPr>
            <w:tcW w:w="270" w:type="dxa"/>
          </w:tcPr>
          <w:p w14:paraId="040E6BB4"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tcPr>
          <w:p w14:paraId="3846819A"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400,389</w:t>
            </w:r>
          </w:p>
        </w:tc>
        <w:tc>
          <w:tcPr>
            <w:tcW w:w="270" w:type="dxa"/>
          </w:tcPr>
          <w:p w14:paraId="03E6C70B" w14:textId="77777777" w:rsidR="00EA2602" w:rsidRPr="00297A65" w:rsidRDefault="00EA2602" w:rsidP="008F222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double" w:sz="4" w:space="0" w:color="auto"/>
              <w:right w:val="nil"/>
            </w:tcBorders>
          </w:tcPr>
          <w:p w14:paraId="476E9928" w14:textId="77777777" w:rsidR="00EA2602" w:rsidRPr="00297A65" w:rsidRDefault="00EA2602" w:rsidP="008F222B">
            <w:pPr>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sz w:val="26"/>
                <w:szCs w:val="26"/>
              </w:rPr>
              <w:t>1,501,345</w:t>
            </w:r>
          </w:p>
        </w:tc>
      </w:tr>
      <w:tr w:rsidR="00EA2602" w:rsidRPr="00297A65" w14:paraId="7252AA11" w14:textId="77777777" w:rsidTr="008F222B">
        <w:trPr>
          <w:trHeight w:val="256"/>
        </w:trPr>
        <w:tc>
          <w:tcPr>
            <w:tcW w:w="3420" w:type="dxa"/>
          </w:tcPr>
          <w:p w14:paraId="22DF8F64" w14:textId="77777777" w:rsidR="00EA2602" w:rsidRPr="00297A65" w:rsidRDefault="00EA2602" w:rsidP="008F222B">
            <w:pPr>
              <w:suppressAutoHyphens/>
              <w:spacing w:line="240" w:lineRule="exact"/>
              <w:ind w:left="164" w:right="-90" w:hanging="164"/>
              <w:rPr>
                <w:rFonts w:ascii="CordiaUPC" w:eastAsia="Times New Roman" w:hAnsi="CordiaUPC" w:cs="CordiaUPC"/>
                <w:b/>
                <w:bCs/>
                <w:sz w:val="26"/>
                <w:szCs w:val="26"/>
                <w:cs/>
                <w:lang w:eastAsia="zh-CN"/>
              </w:rPr>
            </w:pPr>
          </w:p>
        </w:tc>
        <w:tc>
          <w:tcPr>
            <w:tcW w:w="1080" w:type="dxa"/>
            <w:tcBorders>
              <w:top w:val="single" w:sz="4" w:space="0" w:color="auto"/>
              <w:left w:val="nil"/>
              <w:bottom w:val="nil"/>
              <w:right w:val="nil"/>
            </w:tcBorders>
          </w:tcPr>
          <w:p w14:paraId="758CAB7E"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309BFB82"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nil"/>
              <w:right w:val="nil"/>
            </w:tcBorders>
          </w:tcPr>
          <w:p w14:paraId="6B0C7215"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578170E2"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nil"/>
              <w:right w:val="nil"/>
            </w:tcBorders>
          </w:tcPr>
          <w:p w14:paraId="1BD4859D"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4316A702"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nil"/>
              <w:right w:val="nil"/>
            </w:tcBorders>
          </w:tcPr>
          <w:p w14:paraId="5711E2CC"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p>
        </w:tc>
        <w:tc>
          <w:tcPr>
            <w:tcW w:w="270" w:type="dxa"/>
          </w:tcPr>
          <w:p w14:paraId="64369B9A" w14:textId="77777777" w:rsidR="00EA2602" w:rsidRPr="00297A65" w:rsidRDefault="00EA2602" w:rsidP="008F222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nil"/>
              <w:right w:val="nil"/>
            </w:tcBorders>
          </w:tcPr>
          <w:p w14:paraId="1DFC4794" w14:textId="77777777" w:rsidR="00EA2602" w:rsidRPr="00297A65" w:rsidRDefault="00EA2602" w:rsidP="008F222B">
            <w:pPr>
              <w:suppressAutoHyphens/>
              <w:spacing w:line="240" w:lineRule="exact"/>
              <w:ind w:left="-14" w:right="-36"/>
              <w:rPr>
                <w:rFonts w:ascii="CordiaUPC" w:eastAsia="Times New Roman" w:hAnsi="CordiaUPC" w:cs="CordiaUPC"/>
                <w:b/>
                <w:bCs/>
                <w:sz w:val="26"/>
                <w:szCs w:val="26"/>
                <w:lang w:eastAsia="zh-CN"/>
              </w:rPr>
            </w:pPr>
          </w:p>
        </w:tc>
      </w:tr>
      <w:tr w:rsidR="00EA2602" w:rsidRPr="00297A65" w14:paraId="1350C897" w14:textId="77777777" w:rsidTr="008F222B">
        <w:trPr>
          <w:trHeight w:val="256"/>
        </w:trPr>
        <w:tc>
          <w:tcPr>
            <w:tcW w:w="3420" w:type="dxa"/>
            <w:vAlign w:val="bottom"/>
            <w:hideMark/>
          </w:tcPr>
          <w:p w14:paraId="68533BF2" w14:textId="77777777" w:rsidR="00EA2602" w:rsidRPr="00297A65" w:rsidRDefault="00EA2602" w:rsidP="008F222B">
            <w:pPr>
              <w:suppressAutoHyphens/>
              <w:spacing w:line="240" w:lineRule="exact"/>
              <w:ind w:left="164" w:right="-90" w:hanging="164"/>
              <w:rPr>
                <w:rFonts w:ascii="CordiaUPC" w:eastAsia="Times New Roman" w:hAnsi="CordiaUPC" w:cs="CordiaUPC"/>
                <w:b/>
                <w:bCs/>
                <w:i/>
                <w:iCs/>
                <w:sz w:val="26"/>
                <w:szCs w:val="26"/>
                <w:lang w:eastAsia="zh-CN"/>
              </w:rPr>
            </w:pPr>
            <w:r w:rsidRPr="00297A65">
              <w:rPr>
                <w:rFonts w:ascii="CordiaUPC" w:eastAsia="Times New Roman" w:hAnsi="CordiaUPC" w:cs="CordiaUPC" w:hint="cs"/>
                <w:b/>
                <w:bCs/>
                <w:i/>
                <w:iCs/>
                <w:sz w:val="26"/>
                <w:szCs w:val="26"/>
                <w:lang w:eastAsia="zh-CN"/>
              </w:rPr>
              <w:t>Financial liabilities</w:t>
            </w:r>
          </w:p>
        </w:tc>
        <w:tc>
          <w:tcPr>
            <w:tcW w:w="1080" w:type="dxa"/>
          </w:tcPr>
          <w:p w14:paraId="5C2F90CC"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27D2D2CE"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5DEDE381"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0A3DAE53"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7B554D30"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127F1CA2"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317A1F6F"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3514C216" w14:textId="77777777" w:rsidR="00EA2602" w:rsidRPr="00297A65" w:rsidRDefault="00EA2602" w:rsidP="008F222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78669AE2" w14:textId="77777777" w:rsidR="00EA2602" w:rsidRPr="00297A65" w:rsidRDefault="00EA2602" w:rsidP="008F222B">
            <w:pPr>
              <w:tabs>
                <w:tab w:val="decimal" w:pos="750"/>
              </w:tabs>
              <w:suppressAutoHyphens/>
              <w:spacing w:line="240" w:lineRule="exact"/>
              <w:ind w:left="-14" w:right="-36"/>
              <w:rPr>
                <w:rFonts w:ascii="CordiaUPC" w:eastAsia="Times New Roman" w:hAnsi="CordiaUPC" w:cs="CordiaUPC"/>
                <w:sz w:val="26"/>
                <w:szCs w:val="26"/>
                <w:lang w:eastAsia="zh-CN"/>
              </w:rPr>
            </w:pPr>
          </w:p>
        </w:tc>
      </w:tr>
      <w:tr w:rsidR="00EA2602" w:rsidRPr="00297A65" w14:paraId="49B060F2" w14:textId="77777777" w:rsidTr="008F222B">
        <w:trPr>
          <w:trHeight w:val="256"/>
        </w:trPr>
        <w:tc>
          <w:tcPr>
            <w:tcW w:w="3420" w:type="dxa"/>
            <w:vAlign w:val="bottom"/>
          </w:tcPr>
          <w:p w14:paraId="1D2BFF55" w14:textId="77777777" w:rsidR="00EA2602" w:rsidRPr="00297A65" w:rsidRDefault="00EA2602" w:rsidP="008F222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Deposits</w:t>
            </w:r>
          </w:p>
        </w:tc>
        <w:tc>
          <w:tcPr>
            <w:tcW w:w="1080" w:type="dxa"/>
            <w:vAlign w:val="bottom"/>
          </w:tcPr>
          <w:p w14:paraId="3BEF1561" w14:textId="77777777" w:rsidR="00EA2602" w:rsidRPr="00297A65" w:rsidRDefault="00EA2602" w:rsidP="008F222B">
            <w:pPr>
              <w:tabs>
                <w:tab w:val="decimal" w:pos="881"/>
              </w:tabs>
              <w:suppressAutoHyphens/>
              <w:spacing w:line="240" w:lineRule="exact"/>
              <w:ind w:right="-86"/>
              <w:rPr>
                <w:rFonts w:ascii="CordiaUPC" w:eastAsia="Times New Roman" w:hAnsi="CordiaUPC" w:cs="CordiaUPC"/>
                <w:sz w:val="26"/>
                <w:szCs w:val="26"/>
                <w:lang w:eastAsia="zh-CN"/>
              </w:rPr>
            </w:pPr>
            <w:r w:rsidRPr="008C5DED">
              <w:rPr>
                <w:rFonts w:ascii="CordiaUPC" w:hAnsi="CordiaUPC" w:cs="CordiaUPC"/>
                <w:b/>
                <w:bCs/>
                <w:sz w:val="26"/>
                <w:szCs w:val="26"/>
              </w:rPr>
              <w:t>1,373,408</w:t>
            </w:r>
          </w:p>
        </w:tc>
        <w:tc>
          <w:tcPr>
            <w:tcW w:w="270" w:type="dxa"/>
            <w:vAlign w:val="bottom"/>
          </w:tcPr>
          <w:p w14:paraId="5E13F83D"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F27195F"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sidRPr="001911AD">
              <w:rPr>
                <w:rFonts w:ascii="CordiaUPC" w:hAnsi="CordiaUPC" w:cs="CordiaUPC"/>
                <w:b/>
                <w:bCs/>
                <w:sz w:val="26"/>
                <w:szCs w:val="26"/>
                <w:lang w:val="en-US"/>
              </w:rPr>
              <w:t>-</w:t>
            </w:r>
          </w:p>
        </w:tc>
        <w:tc>
          <w:tcPr>
            <w:tcW w:w="270" w:type="dxa"/>
            <w:vAlign w:val="bottom"/>
          </w:tcPr>
          <w:p w14:paraId="5A0529DA"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13236FF5" w14:textId="77777777" w:rsidR="00EA2602" w:rsidRPr="00297A65" w:rsidRDefault="00EA2602" w:rsidP="008F222B">
            <w:pPr>
              <w:tabs>
                <w:tab w:val="decimal" w:pos="769"/>
              </w:tabs>
              <w:suppressAutoHyphens/>
              <w:spacing w:line="240" w:lineRule="exact"/>
              <w:ind w:right="-86"/>
              <w:rPr>
                <w:rFonts w:ascii="CordiaUPC" w:eastAsia="Times New Roman" w:hAnsi="CordiaUPC" w:cs="CordiaUPC"/>
                <w:sz w:val="26"/>
                <w:szCs w:val="26"/>
                <w:lang w:eastAsia="zh-CN"/>
              </w:rPr>
            </w:pPr>
            <w:r w:rsidRPr="008C5DED">
              <w:rPr>
                <w:rFonts w:ascii="CordiaUPC" w:hAnsi="CordiaUPC" w:cs="CordiaUPC"/>
                <w:b/>
                <w:bCs/>
                <w:sz w:val="26"/>
                <w:szCs w:val="26"/>
              </w:rPr>
              <w:t>1,373,493</w:t>
            </w:r>
          </w:p>
        </w:tc>
        <w:tc>
          <w:tcPr>
            <w:tcW w:w="270" w:type="dxa"/>
            <w:vAlign w:val="bottom"/>
          </w:tcPr>
          <w:p w14:paraId="518AC2B9"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35D204D"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sidRPr="001911AD">
              <w:rPr>
                <w:rFonts w:ascii="CordiaUPC" w:hAnsi="CordiaUPC" w:cs="CordiaUPC"/>
                <w:b/>
                <w:bCs/>
                <w:sz w:val="26"/>
                <w:szCs w:val="26"/>
              </w:rPr>
              <w:t>-</w:t>
            </w:r>
          </w:p>
        </w:tc>
        <w:tc>
          <w:tcPr>
            <w:tcW w:w="270" w:type="dxa"/>
            <w:vAlign w:val="bottom"/>
          </w:tcPr>
          <w:p w14:paraId="36AD15CC" w14:textId="77777777" w:rsidR="00EA2602" w:rsidRPr="00297A65" w:rsidRDefault="00EA2602" w:rsidP="008F222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vAlign w:val="bottom"/>
          </w:tcPr>
          <w:p w14:paraId="2929F533" w14:textId="77777777" w:rsidR="00EA2602" w:rsidRPr="00297A65" w:rsidRDefault="00EA2602" w:rsidP="008F222B">
            <w:pPr>
              <w:tabs>
                <w:tab w:val="decimal" w:pos="750"/>
              </w:tabs>
              <w:suppressAutoHyphens/>
              <w:spacing w:line="240" w:lineRule="exact"/>
              <w:ind w:right="-36"/>
              <w:rPr>
                <w:rFonts w:ascii="CordiaUPC" w:eastAsia="Times New Roman" w:hAnsi="CordiaUPC" w:cs="CordiaUPC"/>
                <w:sz w:val="26"/>
                <w:szCs w:val="26"/>
                <w:lang w:eastAsia="zh-CN"/>
              </w:rPr>
            </w:pPr>
            <w:r w:rsidRPr="008C5DED">
              <w:rPr>
                <w:rFonts w:ascii="CordiaUPC" w:hAnsi="CordiaUPC" w:cs="CordiaUPC"/>
                <w:b/>
                <w:bCs/>
                <w:sz w:val="26"/>
                <w:szCs w:val="26"/>
              </w:rPr>
              <w:t>1,373,493</w:t>
            </w:r>
          </w:p>
        </w:tc>
      </w:tr>
      <w:tr w:rsidR="00EA2602" w:rsidRPr="00297A65" w14:paraId="32C023C3" w14:textId="77777777" w:rsidTr="008F222B">
        <w:trPr>
          <w:trHeight w:val="269"/>
        </w:trPr>
        <w:tc>
          <w:tcPr>
            <w:tcW w:w="3420" w:type="dxa"/>
            <w:vAlign w:val="bottom"/>
            <w:hideMark/>
          </w:tcPr>
          <w:p w14:paraId="0E83FF54" w14:textId="68BA2D47" w:rsidR="00EA2602" w:rsidRPr="00297A65" w:rsidRDefault="00EA2602" w:rsidP="008F222B">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Financial liabilities designated at FVTPL</w:t>
            </w:r>
          </w:p>
        </w:tc>
        <w:tc>
          <w:tcPr>
            <w:tcW w:w="1080" w:type="dxa"/>
            <w:tcBorders>
              <w:top w:val="nil"/>
              <w:left w:val="nil"/>
              <w:right w:val="nil"/>
            </w:tcBorders>
          </w:tcPr>
          <w:p w14:paraId="5193F61D" w14:textId="77777777" w:rsidR="00EA2602" w:rsidRPr="00297A65" w:rsidRDefault="00EA2602" w:rsidP="00BE5CF3">
            <w:pPr>
              <w:tabs>
                <w:tab w:val="decimal" w:pos="881"/>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color w:val="000000"/>
                <w:sz w:val="26"/>
                <w:szCs w:val="26"/>
              </w:rPr>
              <w:t>432</w:t>
            </w:r>
          </w:p>
        </w:tc>
        <w:tc>
          <w:tcPr>
            <w:tcW w:w="270" w:type="dxa"/>
          </w:tcPr>
          <w:p w14:paraId="34558CC7"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nil"/>
              <w:left w:val="nil"/>
              <w:right w:val="nil"/>
            </w:tcBorders>
          </w:tcPr>
          <w:p w14:paraId="0305ED80" w14:textId="77777777" w:rsidR="00EA2602" w:rsidRPr="00297A65" w:rsidRDefault="00EA2602" w:rsidP="00BE5CF3">
            <w:pPr>
              <w:tabs>
                <w:tab w:val="decimal" w:pos="703"/>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tcPr>
          <w:p w14:paraId="157503BF"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nil"/>
              <w:left w:val="nil"/>
              <w:right w:val="nil"/>
            </w:tcBorders>
          </w:tcPr>
          <w:p w14:paraId="14ACA960" w14:textId="77777777" w:rsidR="00EA2602" w:rsidRPr="00297A65" w:rsidRDefault="00EA2602" w:rsidP="00BE5CF3">
            <w:pPr>
              <w:tabs>
                <w:tab w:val="decimal" w:pos="769"/>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color w:val="000000"/>
                <w:sz w:val="26"/>
                <w:szCs w:val="26"/>
              </w:rPr>
              <w:t>432</w:t>
            </w:r>
          </w:p>
        </w:tc>
        <w:tc>
          <w:tcPr>
            <w:tcW w:w="270" w:type="dxa"/>
          </w:tcPr>
          <w:p w14:paraId="3EEA9281"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nil"/>
              <w:left w:val="nil"/>
              <w:right w:val="nil"/>
            </w:tcBorders>
          </w:tcPr>
          <w:p w14:paraId="3E24A8C1" w14:textId="77777777" w:rsidR="00EA2602" w:rsidRPr="00297A65" w:rsidRDefault="00EA2602" w:rsidP="00BE5CF3">
            <w:pPr>
              <w:tabs>
                <w:tab w:val="decimal" w:pos="703"/>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tcPr>
          <w:p w14:paraId="1F6AC304" w14:textId="77777777" w:rsidR="00EA2602" w:rsidRPr="00297A65" w:rsidRDefault="00EA2602" w:rsidP="008F222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nil"/>
              <w:left w:val="nil"/>
              <w:right w:val="nil"/>
            </w:tcBorders>
          </w:tcPr>
          <w:p w14:paraId="63A1016A" w14:textId="77777777" w:rsidR="00EA2602" w:rsidRPr="00297A65" w:rsidRDefault="00EA2602" w:rsidP="00BE5CF3">
            <w:pPr>
              <w:tabs>
                <w:tab w:val="decimal" w:pos="750"/>
              </w:tabs>
              <w:suppressAutoHyphens/>
              <w:spacing w:line="240" w:lineRule="exact"/>
              <w:ind w:right="-36"/>
              <w:rPr>
                <w:rFonts w:ascii="CordiaUPC" w:eastAsia="Times New Roman" w:hAnsi="CordiaUPC" w:cs="CordiaUPC"/>
                <w:b/>
                <w:bCs/>
                <w:sz w:val="26"/>
                <w:szCs w:val="26"/>
                <w:lang w:eastAsia="zh-CN"/>
              </w:rPr>
            </w:pPr>
            <w:r>
              <w:rPr>
                <w:rFonts w:ascii="CordiaUPC" w:hAnsi="CordiaUPC" w:cs="CordiaUPC"/>
                <w:b/>
                <w:bCs/>
                <w:color w:val="000000"/>
                <w:sz w:val="26"/>
                <w:szCs w:val="26"/>
              </w:rPr>
              <w:t>432</w:t>
            </w:r>
          </w:p>
        </w:tc>
      </w:tr>
      <w:tr w:rsidR="00EA2602" w:rsidRPr="00297A65" w14:paraId="74474318" w14:textId="77777777" w:rsidTr="008F222B">
        <w:trPr>
          <w:trHeight w:val="269"/>
        </w:trPr>
        <w:tc>
          <w:tcPr>
            <w:tcW w:w="3420" w:type="dxa"/>
            <w:vAlign w:val="bottom"/>
            <w:hideMark/>
          </w:tcPr>
          <w:p w14:paraId="1028CB08" w14:textId="77777777" w:rsidR="00EA2602" w:rsidRPr="00297A65" w:rsidRDefault="00EA2602" w:rsidP="008F222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Derivative liabilities</w:t>
            </w:r>
          </w:p>
        </w:tc>
        <w:tc>
          <w:tcPr>
            <w:tcW w:w="1080" w:type="dxa"/>
            <w:tcBorders>
              <w:left w:val="nil"/>
              <w:bottom w:val="nil"/>
              <w:right w:val="nil"/>
            </w:tcBorders>
          </w:tcPr>
          <w:p w14:paraId="0801A78F"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4285CE86"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bottom w:val="nil"/>
              <w:right w:val="nil"/>
            </w:tcBorders>
          </w:tcPr>
          <w:p w14:paraId="2250BFA7"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0ED51C66"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left w:val="nil"/>
              <w:bottom w:val="nil"/>
              <w:right w:val="nil"/>
            </w:tcBorders>
          </w:tcPr>
          <w:p w14:paraId="20AF2769"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7A879D04"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bottom w:val="nil"/>
              <w:right w:val="nil"/>
            </w:tcBorders>
          </w:tcPr>
          <w:p w14:paraId="3F9F934C"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67E2935D" w14:textId="77777777" w:rsidR="00EA2602" w:rsidRPr="00297A65" w:rsidRDefault="00EA2602" w:rsidP="008F222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left w:val="nil"/>
              <w:bottom w:val="nil"/>
              <w:right w:val="nil"/>
            </w:tcBorders>
          </w:tcPr>
          <w:p w14:paraId="7A3C3EEF" w14:textId="77777777" w:rsidR="00EA2602" w:rsidRPr="00297A65" w:rsidRDefault="00EA2602" w:rsidP="008F222B">
            <w:pPr>
              <w:tabs>
                <w:tab w:val="decimal" w:pos="750"/>
              </w:tabs>
              <w:suppressAutoHyphens/>
              <w:spacing w:line="240" w:lineRule="exact"/>
              <w:ind w:left="-14" w:right="-36"/>
              <w:rPr>
                <w:rFonts w:ascii="CordiaUPC" w:eastAsia="Times New Roman" w:hAnsi="CordiaUPC" w:cs="CordiaUPC"/>
                <w:sz w:val="26"/>
                <w:szCs w:val="26"/>
                <w:lang w:eastAsia="zh-CN"/>
              </w:rPr>
            </w:pPr>
          </w:p>
        </w:tc>
      </w:tr>
      <w:tr w:rsidR="00EA2602" w:rsidRPr="00297A65" w14:paraId="55E08966" w14:textId="77777777" w:rsidTr="008F222B">
        <w:trPr>
          <w:trHeight w:val="256"/>
        </w:trPr>
        <w:tc>
          <w:tcPr>
            <w:tcW w:w="3420" w:type="dxa"/>
            <w:vAlign w:val="bottom"/>
            <w:hideMark/>
          </w:tcPr>
          <w:p w14:paraId="6CE5DBB0" w14:textId="77777777" w:rsidR="00EA2602" w:rsidRPr="00297A65" w:rsidRDefault="00EA2602" w:rsidP="008F222B">
            <w:pPr>
              <w:suppressAutoHyphens/>
              <w:spacing w:line="240" w:lineRule="exact"/>
              <w:ind w:left="164" w:right="-9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Foreign exchange rate</w:t>
            </w:r>
          </w:p>
        </w:tc>
        <w:tc>
          <w:tcPr>
            <w:tcW w:w="1080" w:type="dxa"/>
          </w:tcPr>
          <w:p w14:paraId="4929E566"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4,859</w:t>
            </w:r>
          </w:p>
        </w:tc>
        <w:tc>
          <w:tcPr>
            <w:tcW w:w="270" w:type="dxa"/>
          </w:tcPr>
          <w:p w14:paraId="67525AA3"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5D6BFE39"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tcPr>
          <w:p w14:paraId="1304B6D6"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36E6F953"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4,859</w:t>
            </w:r>
          </w:p>
        </w:tc>
        <w:tc>
          <w:tcPr>
            <w:tcW w:w="270" w:type="dxa"/>
          </w:tcPr>
          <w:p w14:paraId="55F7A6DD"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18C95197"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tcPr>
          <w:p w14:paraId="7E4BD782" w14:textId="77777777" w:rsidR="00EA2602" w:rsidRPr="00297A65" w:rsidRDefault="00EA2602" w:rsidP="008F222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3E978545" w14:textId="77777777" w:rsidR="00EA2602" w:rsidRPr="00297A65" w:rsidRDefault="00EA2602" w:rsidP="008F222B">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color w:val="000000"/>
                <w:sz w:val="26"/>
                <w:szCs w:val="26"/>
              </w:rPr>
              <w:t>4,859</w:t>
            </w:r>
          </w:p>
        </w:tc>
      </w:tr>
      <w:tr w:rsidR="00EA2602" w:rsidRPr="00297A65" w14:paraId="1450159D" w14:textId="77777777" w:rsidTr="008F222B">
        <w:trPr>
          <w:trHeight w:val="256"/>
        </w:trPr>
        <w:tc>
          <w:tcPr>
            <w:tcW w:w="3420" w:type="dxa"/>
            <w:vAlign w:val="bottom"/>
            <w:hideMark/>
          </w:tcPr>
          <w:p w14:paraId="2203E606" w14:textId="77777777" w:rsidR="00EA2602" w:rsidRPr="00297A65" w:rsidRDefault="00EA2602" w:rsidP="008F222B">
            <w:pPr>
              <w:suppressAutoHyphens/>
              <w:spacing w:line="240" w:lineRule="exact"/>
              <w:ind w:left="164" w:right="-9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Interest rate</w:t>
            </w:r>
          </w:p>
        </w:tc>
        <w:tc>
          <w:tcPr>
            <w:tcW w:w="1080" w:type="dxa"/>
            <w:tcBorders>
              <w:bottom w:val="single" w:sz="4" w:space="0" w:color="auto"/>
            </w:tcBorders>
          </w:tcPr>
          <w:p w14:paraId="0A9C311A"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4,409</w:t>
            </w:r>
          </w:p>
        </w:tc>
        <w:tc>
          <w:tcPr>
            <w:tcW w:w="270" w:type="dxa"/>
          </w:tcPr>
          <w:p w14:paraId="25145969"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bottom w:val="single" w:sz="4" w:space="0" w:color="auto"/>
            </w:tcBorders>
          </w:tcPr>
          <w:p w14:paraId="18B6D602"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tcPr>
          <w:p w14:paraId="393CBB6E"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bottom w:val="single" w:sz="4" w:space="0" w:color="auto"/>
            </w:tcBorders>
          </w:tcPr>
          <w:p w14:paraId="69EF4758"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4,409</w:t>
            </w:r>
          </w:p>
        </w:tc>
        <w:tc>
          <w:tcPr>
            <w:tcW w:w="270" w:type="dxa"/>
          </w:tcPr>
          <w:p w14:paraId="1B90F9C0"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bottom w:val="single" w:sz="4" w:space="0" w:color="auto"/>
            </w:tcBorders>
          </w:tcPr>
          <w:p w14:paraId="23C9FB1E"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tcPr>
          <w:p w14:paraId="16B36280" w14:textId="77777777" w:rsidR="00EA2602" w:rsidRPr="00297A65" w:rsidRDefault="00EA2602" w:rsidP="008F222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bottom w:val="single" w:sz="4" w:space="0" w:color="auto"/>
            </w:tcBorders>
          </w:tcPr>
          <w:p w14:paraId="7AD68F9B" w14:textId="77777777" w:rsidR="00EA2602" w:rsidRPr="00297A65" w:rsidRDefault="00EA2602" w:rsidP="008F222B">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color w:val="000000"/>
                <w:sz w:val="26"/>
                <w:szCs w:val="26"/>
              </w:rPr>
              <w:t>4,409</w:t>
            </w:r>
          </w:p>
        </w:tc>
      </w:tr>
      <w:tr w:rsidR="00EA2602" w:rsidRPr="00297A65" w14:paraId="3BDD2947" w14:textId="77777777" w:rsidTr="008F222B">
        <w:trPr>
          <w:trHeight w:val="256"/>
        </w:trPr>
        <w:tc>
          <w:tcPr>
            <w:tcW w:w="3420" w:type="dxa"/>
            <w:vAlign w:val="bottom"/>
            <w:hideMark/>
          </w:tcPr>
          <w:p w14:paraId="5F59D584" w14:textId="77777777" w:rsidR="00EA2602" w:rsidRPr="00297A65" w:rsidRDefault="00EA2602" w:rsidP="008F222B">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Total</w:t>
            </w:r>
          </w:p>
        </w:tc>
        <w:tc>
          <w:tcPr>
            <w:tcW w:w="1080" w:type="dxa"/>
            <w:tcBorders>
              <w:top w:val="single" w:sz="4" w:space="0" w:color="auto"/>
              <w:left w:val="nil"/>
              <w:bottom w:val="single" w:sz="4" w:space="0" w:color="auto"/>
              <w:right w:val="nil"/>
            </w:tcBorders>
          </w:tcPr>
          <w:p w14:paraId="14610C9C"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sz w:val="26"/>
                <w:szCs w:val="26"/>
                <w:rtl/>
                <w:cs/>
                <w:lang w:eastAsia="zh-CN"/>
              </w:rPr>
            </w:pPr>
            <w:r w:rsidRPr="008C5DED">
              <w:rPr>
                <w:rFonts w:ascii="CordiaUPC" w:hAnsi="CordiaUPC" w:cs="CordiaUPC"/>
                <w:b/>
                <w:bCs/>
                <w:color w:val="000000"/>
                <w:sz w:val="26"/>
                <w:szCs w:val="26"/>
              </w:rPr>
              <w:t>9,268</w:t>
            </w:r>
          </w:p>
        </w:tc>
        <w:tc>
          <w:tcPr>
            <w:tcW w:w="270" w:type="dxa"/>
          </w:tcPr>
          <w:p w14:paraId="6A2D8679"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single" w:sz="4" w:space="0" w:color="auto"/>
              <w:right w:val="nil"/>
            </w:tcBorders>
          </w:tcPr>
          <w:p w14:paraId="6F8CCCEF"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sidRPr="001911AD">
              <w:rPr>
                <w:rFonts w:ascii="CordiaUPC" w:hAnsi="CordiaUPC" w:cs="CordiaUPC"/>
                <w:b/>
                <w:bCs/>
                <w:color w:val="000000"/>
                <w:sz w:val="26"/>
                <w:szCs w:val="26"/>
              </w:rPr>
              <w:t>-</w:t>
            </w:r>
          </w:p>
        </w:tc>
        <w:tc>
          <w:tcPr>
            <w:tcW w:w="270" w:type="dxa"/>
          </w:tcPr>
          <w:p w14:paraId="079EEC22"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tcPr>
          <w:p w14:paraId="76D578D7"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r w:rsidRPr="008C5DED">
              <w:rPr>
                <w:rFonts w:ascii="CordiaUPC" w:hAnsi="CordiaUPC" w:cs="CordiaUPC"/>
                <w:b/>
                <w:bCs/>
                <w:color w:val="000000"/>
                <w:sz w:val="26"/>
                <w:szCs w:val="26"/>
              </w:rPr>
              <w:t>9,268</w:t>
            </w:r>
          </w:p>
        </w:tc>
        <w:tc>
          <w:tcPr>
            <w:tcW w:w="270" w:type="dxa"/>
          </w:tcPr>
          <w:p w14:paraId="7689BB8D"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top w:val="single" w:sz="4" w:space="0" w:color="auto"/>
              <w:left w:val="nil"/>
              <w:bottom w:val="single" w:sz="4" w:space="0" w:color="auto"/>
              <w:right w:val="nil"/>
            </w:tcBorders>
          </w:tcPr>
          <w:p w14:paraId="1CECFC59"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sidRPr="001911AD">
              <w:rPr>
                <w:rFonts w:ascii="CordiaUPC" w:hAnsi="CordiaUPC" w:cs="CordiaUPC"/>
                <w:b/>
                <w:bCs/>
                <w:color w:val="000000"/>
                <w:sz w:val="26"/>
                <w:szCs w:val="26"/>
              </w:rPr>
              <w:t>-</w:t>
            </w:r>
          </w:p>
        </w:tc>
        <w:tc>
          <w:tcPr>
            <w:tcW w:w="270" w:type="dxa"/>
          </w:tcPr>
          <w:p w14:paraId="4A999A01" w14:textId="77777777" w:rsidR="00EA2602" w:rsidRPr="00297A65" w:rsidRDefault="00EA2602" w:rsidP="008F222B">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top w:val="single" w:sz="4" w:space="0" w:color="auto"/>
              <w:left w:val="nil"/>
              <w:bottom w:val="single" w:sz="4" w:space="0" w:color="auto"/>
              <w:right w:val="nil"/>
            </w:tcBorders>
          </w:tcPr>
          <w:p w14:paraId="01B5F0A2" w14:textId="77777777" w:rsidR="00EA2602" w:rsidRPr="00297A65" w:rsidRDefault="00EA2602" w:rsidP="008F222B">
            <w:pPr>
              <w:tabs>
                <w:tab w:val="decimal" w:pos="750"/>
              </w:tabs>
              <w:suppressAutoHyphens/>
              <w:spacing w:line="240" w:lineRule="exact"/>
              <w:ind w:left="-14" w:right="-36"/>
              <w:rPr>
                <w:rFonts w:ascii="CordiaUPC" w:eastAsia="Times New Roman" w:hAnsi="CordiaUPC" w:cs="CordiaUPC"/>
                <w:sz w:val="26"/>
                <w:szCs w:val="26"/>
                <w:lang w:eastAsia="zh-CN"/>
              </w:rPr>
            </w:pPr>
            <w:r w:rsidRPr="008C5DED">
              <w:rPr>
                <w:rFonts w:ascii="CordiaUPC" w:hAnsi="CordiaUPC" w:cs="CordiaUPC"/>
                <w:b/>
                <w:bCs/>
                <w:color w:val="000000"/>
                <w:sz w:val="26"/>
                <w:szCs w:val="26"/>
              </w:rPr>
              <w:t>9,268</w:t>
            </w:r>
          </w:p>
        </w:tc>
      </w:tr>
      <w:tr w:rsidR="00EA2602" w:rsidRPr="00297A65" w14:paraId="10D13101" w14:textId="77777777" w:rsidTr="008F222B">
        <w:trPr>
          <w:trHeight w:val="256"/>
        </w:trPr>
        <w:tc>
          <w:tcPr>
            <w:tcW w:w="3420" w:type="dxa"/>
            <w:vAlign w:val="bottom"/>
          </w:tcPr>
          <w:p w14:paraId="2E856C00" w14:textId="77777777" w:rsidR="00EA2602" w:rsidRPr="00297A65" w:rsidRDefault="00EA2602" w:rsidP="008F222B">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Debts issued and borrowings</w:t>
            </w:r>
          </w:p>
        </w:tc>
        <w:tc>
          <w:tcPr>
            <w:tcW w:w="1080" w:type="dxa"/>
            <w:tcBorders>
              <w:top w:val="single" w:sz="4" w:space="0" w:color="auto"/>
              <w:left w:val="nil"/>
              <w:bottom w:val="single" w:sz="4" w:space="0" w:color="auto"/>
              <w:right w:val="nil"/>
            </w:tcBorders>
          </w:tcPr>
          <w:p w14:paraId="4F8D195C"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r w:rsidRPr="008C5DED">
              <w:rPr>
                <w:rFonts w:ascii="CordiaUPC" w:hAnsi="CordiaUPC" w:cs="CordiaUPC"/>
                <w:b/>
                <w:bCs/>
                <w:color w:val="000000"/>
                <w:sz w:val="26"/>
                <w:szCs w:val="26"/>
              </w:rPr>
              <w:t>88,965</w:t>
            </w:r>
          </w:p>
        </w:tc>
        <w:tc>
          <w:tcPr>
            <w:tcW w:w="270" w:type="dxa"/>
          </w:tcPr>
          <w:p w14:paraId="7312C4B2"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3210DE8B"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tcPr>
          <w:p w14:paraId="4C365A54"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single" w:sz="4" w:space="0" w:color="auto"/>
              <w:right w:val="nil"/>
            </w:tcBorders>
          </w:tcPr>
          <w:p w14:paraId="5C342E91"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r w:rsidRPr="008C5DED">
              <w:rPr>
                <w:rFonts w:ascii="CordiaUPC" w:hAnsi="CordiaUPC" w:cs="CordiaUPC"/>
                <w:b/>
                <w:bCs/>
                <w:color w:val="000000"/>
                <w:sz w:val="26"/>
                <w:szCs w:val="26"/>
              </w:rPr>
              <w:t>90,940</w:t>
            </w:r>
          </w:p>
        </w:tc>
        <w:tc>
          <w:tcPr>
            <w:tcW w:w="270" w:type="dxa"/>
          </w:tcPr>
          <w:p w14:paraId="58EB59A6"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single" w:sz="4" w:space="0" w:color="auto"/>
              <w:right w:val="nil"/>
            </w:tcBorders>
          </w:tcPr>
          <w:p w14:paraId="57DB2180"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tcPr>
          <w:p w14:paraId="0CA1106F" w14:textId="77777777" w:rsidR="00EA2602" w:rsidRPr="00297A65" w:rsidRDefault="00EA2602" w:rsidP="008F222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single" w:sz="4" w:space="0" w:color="auto"/>
              <w:right w:val="nil"/>
            </w:tcBorders>
          </w:tcPr>
          <w:p w14:paraId="1A001924" w14:textId="77777777" w:rsidR="00EA2602" w:rsidRPr="00297A65" w:rsidRDefault="00EA2602" w:rsidP="008F222B">
            <w:pPr>
              <w:tabs>
                <w:tab w:val="decimal" w:pos="750"/>
              </w:tabs>
              <w:suppressAutoHyphens/>
              <w:spacing w:line="240" w:lineRule="exact"/>
              <w:ind w:left="-14" w:right="-36"/>
              <w:rPr>
                <w:rFonts w:ascii="CordiaUPC" w:eastAsia="Times New Roman" w:hAnsi="CordiaUPC" w:cs="CordiaUPC"/>
                <w:b/>
                <w:bCs/>
                <w:sz w:val="26"/>
                <w:szCs w:val="26"/>
                <w:lang w:eastAsia="zh-CN"/>
              </w:rPr>
            </w:pPr>
            <w:r w:rsidRPr="008C5DED">
              <w:rPr>
                <w:rFonts w:ascii="CordiaUPC" w:hAnsi="CordiaUPC" w:cs="CordiaUPC"/>
                <w:b/>
                <w:bCs/>
                <w:color w:val="000000"/>
                <w:sz w:val="26"/>
                <w:szCs w:val="26"/>
              </w:rPr>
              <w:t>90,940</w:t>
            </w:r>
          </w:p>
        </w:tc>
      </w:tr>
      <w:tr w:rsidR="00EA2602" w:rsidRPr="00297A65" w14:paraId="51CB2F78" w14:textId="77777777" w:rsidTr="008F222B">
        <w:trPr>
          <w:trHeight w:val="256"/>
        </w:trPr>
        <w:tc>
          <w:tcPr>
            <w:tcW w:w="3420" w:type="dxa"/>
            <w:vAlign w:val="bottom"/>
            <w:hideMark/>
          </w:tcPr>
          <w:p w14:paraId="4451AC4F" w14:textId="77777777" w:rsidR="00EA2602" w:rsidRPr="00297A65" w:rsidRDefault="00EA2602" w:rsidP="008F222B">
            <w:pPr>
              <w:suppressAutoHyphens/>
              <w:spacing w:line="240" w:lineRule="exact"/>
              <w:ind w:left="164" w:right="-90" w:hanging="164"/>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 financial liabilities</w:t>
            </w:r>
          </w:p>
        </w:tc>
        <w:tc>
          <w:tcPr>
            <w:tcW w:w="1080" w:type="dxa"/>
            <w:tcBorders>
              <w:top w:val="single" w:sz="4" w:space="0" w:color="auto"/>
              <w:left w:val="nil"/>
              <w:bottom w:val="double" w:sz="4" w:space="0" w:color="auto"/>
              <w:right w:val="nil"/>
            </w:tcBorders>
          </w:tcPr>
          <w:p w14:paraId="0C4C2E57"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1,472,073</w:t>
            </w:r>
          </w:p>
        </w:tc>
        <w:tc>
          <w:tcPr>
            <w:tcW w:w="270" w:type="dxa"/>
          </w:tcPr>
          <w:p w14:paraId="619A78B3" w14:textId="77777777" w:rsidR="00EA2602" w:rsidRPr="00297A65" w:rsidRDefault="00EA2602" w:rsidP="008F222B">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tcPr>
          <w:p w14:paraId="7E155499"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tcPr>
          <w:p w14:paraId="135B6F2A"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tcPr>
          <w:p w14:paraId="35C46238"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1,474,133</w:t>
            </w:r>
          </w:p>
        </w:tc>
        <w:tc>
          <w:tcPr>
            <w:tcW w:w="270" w:type="dxa"/>
          </w:tcPr>
          <w:p w14:paraId="49F8CE84" w14:textId="77777777" w:rsidR="00EA2602" w:rsidRPr="00297A65" w:rsidRDefault="00EA2602" w:rsidP="008F222B">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tcBorders>
              <w:top w:val="single" w:sz="4" w:space="0" w:color="auto"/>
              <w:left w:val="nil"/>
              <w:bottom w:val="double" w:sz="4" w:space="0" w:color="auto"/>
              <w:right w:val="nil"/>
            </w:tcBorders>
          </w:tcPr>
          <w:p w14:paraId="6917856D" w14:textId="77777777" w:rsidR="00EA2602" w:rsidRPr="00297A65" w:rsidRDefault="00EA2602" w:rsidP="008F222B">
            <w:pPr>
              <w:tabs>
                <w:tab w:val="decimal" w:pos="703"/>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tcPr>
          <w:p w14:paraId="4666A0E1" w14:textId="77777777" w:rsidR="00EA2602" w:rsidRPr="00297A65" w:rsidRDefault="00EA2602" w:rsidP="008F222B">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tcBorders>
              <w:top w:val="single" w:sz="4" w:space="0" w:color="auto"/>
              <w:left w:val="nil"/>
              <w:bottom w:val="double" w:sz="4" w:space="0" w:color="auto"/>
              <w:right w:val="nil"/>
            </w:tcBorders>
          </w:tcPr>
          <w:p w14:paraId="6A36C25C" w14:textId="77777777" w:rsidR="00EA2602" w:rsidRPr="00297A65" w:rsidRDefault="00EA2602" w:rsidP="008F222B">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color w:val="000000"/>
                <w:sz w:val="26"/>
                <w:szCs w:val="26"/>
              </w:rPr>
              <w:t>1,474,133</w:t>
            </w:r>
          </w:p>
        </w:tc>
      </w:tr>
    </w:tbl>
    <w:p w14:paraId="66C9B421" w14:textId="77777777" w:rsidR="00EA2602" w:rsidRPr="005C619D" w:rsidRDefault="00EA2602" w:rsidP="00CE3F6F">
      <w:pPr>
        <w:spacing w:line="240" w:lineRule="auto"/>
        <w:jc w:val="thaiDistribute"/>
        <w:rPr>
          <w:rFonts w:eastAsia="Times New Roman" w:cs="Times New Roman"/>
          <w:szCs w:val="22"/>
          <w:lang w:eastAsia="zh-CN"/>
        </w:rPr>
      </w:pPr>
    </w:p>
    <w:tbl>
      <w:tblPr>
        <w:tblW w:w="9432" w:type="dxa"/>
        <w:tblInd w:w="450" w:type="dxa"/>
        <w:tblLayout w:type="fixed"/>
        <w:tblLook w:val="04A0" w:firstRow="1" w:lastRow="0" w:firstColumn="1" w:lastColumn="0" w:noHBand="0" w:noVBand="1"/>
      </w:tblPr>
      <w:tblGrid>
        <w:gridCol w:w="3422"/>
        <w:gridCol w:w="988"/>
        <w:gridCol w:w="274"/>
        <w:gridCol w:w="977"/>
        <w:gridCol w:w="273"/>
        <w:gridCol w:w="996"/>
        <w:gridCol w:w="274"/>
        <w:gridCol w:w="986"/>
        <w:gridCol w:w="270"/>
        <w:gridCol w:w="972"/>
      </w:tblGrid>
      <w:tr w:rsidR="00CE3F6F" w:rsidRPr="00FF27C9" w14:paraId="2A133D48" w14:textId="77777777" w:rsidTr="0095372C">
        <w:trPr>
          <w:tblHeader/>
        </w:trPr>
        <w:tc>
          <w:tcPr>
            <w:tcW w:w="3422" w:type="dxa"/>
          </w:tcPr>
          <w:p w14:paraId="6589E8A4" w14:textId="77777777" w:rsidR="00CE3F6F" w:rsidRPr="00FF27C9" w:rsidRDefault="00CE3F6F" w:rsidP="00FF27C9">
            <w:pPr>
              <w:suppressAutoHyphens/>
              <w:spacing w:line="240" w:lineRule="exact"/>
              <w:ind w:left="-14" w:right="-90"/>
              <w:rPr>
                <w:rFonts w:ascii="CordiaUPC" w:eastAsia="Times New Roman" w:hAnsi="CordiaUPC" w:cs="CordiaUPC"/>
                <w:b/>
                <w:bCs/>
                <w:i/>
                <w:iCs/>
                <w:sz w:val="26"/>
                <w:szCs w:val="26"/>
                <w:lang w:eastAsia="zh-CN"/>
              </w:rPr>
            </w:pPr>
            <w:r w:rsidRPr="00FF27C9">
              <w:rPr>
                <w:rFonts w:ascii="CordiaUPC" w:eastAsia="Times New Roman" w:hAnsi="CordiaUPC" w:cs="CordiaUPC" w:hint="cs"/>
                <w:sz w:val="26"/>
                <w:szCs w:val="26"/>
                <w:cs/>
                <w:lang w:eastAsia="zh-CN"/>
              </w:rPr>
              <w:br w:type="page"/>
            </w:r>
          </w:p>
        </w:tc>
        <w:tc>
          <w:tcPr>
            <w:tcW w:w="6010" w:type="dxa"/>
            <w:gridSpan w:val="9"/>
            <w:hideMark/>
          </w:tcPr>
          <w:p w14:paraId="76AEC6F3" w14:textId="77777777" w:rsidR="00CE3F6F" w:rsidRPr="00FF27C9" w:rsidRDefault="00CE3F6F" w:rsidP="00FF27C9">
            <w:pPr>
              <w:tabs>
                <w:tab w:val="decimal" w:pos="595"/>
              </w:tabs>
              <w:suppressAutoHyphens/>
              <w:spacing w:line="240" w:lineRule="exact"/>
              <w:ind w:left="-43" w:right="-86"/>
              <w:jc w:val="center"/>
              <w:rPr>
                <w:rFonts w:ascii="CordiaUPC" w:eastAsia="Times New Roman" w:hAnsi="CordiaUPC" w:cs="CordiaUPC"/>
                <w:b/>
                <w:bCs/>
                <w:sz w:val="26"/>
                <w:szCs w:val="26"/>
                <w:lang w:eastAsia="zh-CN"/>
              </w:rPr>
            </w:pPr>
            <w:r w:rsidRPr="00FF27C9">
              <w:rPr>
                <w:rFonts w:ascii="CordiaUPC" w:hAnsi="CordiaUPC" w:cs="CordiaUPC" w:hint="cs"/>
                <w:b/>
                <w:bCs/>
                <w:sz w:val="26"/>
                <w:szCs w:val="26"/>
              </w:rPr>
              <w:t>Bank only</w:t>
            </w:r>
          </w:p>
        </w:tc>
      </w:tr>
      <w:tr w:rsidR="00CE3F6F" w:rsidRPr="00FF27C9" w14:paraId="3BD853D7" w14:textId="77777777" w:rsidTr="0095372C">
        <w:trPr>
          <w:tblHeader/>
        </w:trPr>
        <w:tc>
          <w:tcPr>
            <w:tcW w:w="3422" w:type="dxa"/>
          </w:tcPr>
          <w:p w14:paraId="3F22C74D" w14:textId="77777777" w:rsidR="00CE3F6F" w:rsidRPr="00FF27C9" w:rsidRDefault="00CE3F6F" w:rsidP="00FF27C9">
            <w:pPr>
              <w:suppressAutoHyphens/>
              <w:spacing w:line="240" w:lineRule="exact"/>
              <w:ind w:left="-14" w:right="-90"/>
              <w:rPr>
                <w:rFonts w:ascii="CordiaUPC" w:eastAsia="Times New Roman" w:hAnsi="CordiaUPC" w:cs="CordiaUPC"/>
                <w:b/>
                <w:bCs/>
                <w:i/>
                <w:iCs/>
                <w:sz w:val="26"/>
                <w:szCs w:val="26"/>
                <w:lang w:eastAsia="zh-CN"/>
              </w:rPr>
            </w:pPr>
          </w:p>
        </w:tc>
        <w:tc>
          <w:tcPr>
            <w:tcW w:w="988" w:type="dxa"/>
            <w:hideMark/>
          </w:tcPr>
          <w:p w14:paraId="3444AE23" w14:textId="77777777" w:rsidR="00CE3F6F" w:rsidRPr="00FF27C9" w:rsidRDefault="00CE3F6F" w:rsidP="00BE5CF3">
            <w:pPr>
              <w:tabs>
                <w:tab w:val="decimal" w:pos="-112"/>
              </w:tabs>
              <w:suppressAutoHyphens/>
              <w:spacing w:line="240" w:lineRule="exact"/>
              <w:ind w:left="-112" w:right="-86"/>
              <w:jc w:val="center"/>
              <w:rPr>
                <w:rFonts w:ascii="CordiaUPC" w:eastAsia="Times New Roman" w:hAnsi="CordiaUPC" w:cs="CordiaUPC"/>
                <w:sz w:val="26"/>
                <w:szCs w:val="26"/>
                <w:lang w:eastAsia="zh-CN"/>
              </w:rPr>
            </w:pPr>
            <w:r w:rsidRPr="00FF27C9">
              <w:rPr>
                <w:rFonts w:ascii="CordiaUPC" w:eastAsia="Times New Roman" w:hAnsi="CordiaUPC" w:cs="CordiaUPC" w:hint="cs"/>
                <w:sz w:val="26"/>
                <w:szCs w:val="26"/>
                <w:lang w:eastAsia="zh-CN"/>
              </w:rPr>
              <w:t>Carrying</w:t>
            </w:r>
          </w:p>
        </w:tc>
        <w:tc>
          <w:tcPr>
            <w:tcW w:w="274" w:type="dxa"/>
          </w:tcPr>
          <w:p w14:paraId="49D95466" w14:textId="77777777" w:rsidR="00CE3F6F" w:rsidRPr="00FF27C9" w:rsidRDefault="00CE3F6F" w:rsidP="00FF27C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4748" w:type="dxa"/>
            <w:gridSpan w:val="7"/>
            <w:hideMark/>
          </w:tcPr>
          <w:p w14:paraId="3187A52C" w14:textId="77777777" w:rsidR="00CE3F6F" w:rsidRPr="00FF27C9" w:rsidRDefault="00CE3F6F" w:rsidP="00FF27C9">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FF27C9">
              <w:rPr>
                <w:rFonts w:ascii="CordiaUPC" w:eastAsia="Times New Roman" w:hAnsi="CordiaUPC" w:cs="CordiaUPC" w:hint="cs"/>
                <w:sz w:val="26"/>
                <w:szCs w:val="26"/>
                <w:lang w:eastAsia="zh-CN"/>
              </w:rPr>
              <w:t>Fair value</w:t>
            </w:r>
          </w:p>
        </w:tc>
      </w:tr>
      <w:tr w:rsidR="00CE3F6F" w:rsidRPr="00FF27C9" w14:paraId="02E2F332" w14:textId="77777777" w:rsidTr="0095372C">
        <w:trPr>
          <w:tblHeader/>
        </w:trPr>
        <w:tc>
          <w:tcPr>
            <w:tcW w:w="3422" w:type="dxa"/>
          </w:tcPr>
          <w:p w14:paraId="75152430" w14:textId="77777777" w:rsidR="00CE3F6F" w:rsidRPr="00FF27C9" w:rsidRDefault="00CE3F6F" w:rsidP="00FF27C9">
            <w:pPr>
              <w:suppressAutoHyphens/>
              <w:spacing w:line="240" w:lineRule="exact"/>
              <w:ind w:left="-14" w:right="-90"/>
              <w:rPr>
                <w:rFonts w:ascii="CordiaUPC" w:eastAsia="Times New Roman" w:hAnsi="CordiaUPC" w:cs="CordiaUPC"/>
                <w:b/>
                <w:bCs/>
                <w:i/>
                <w:iCs/>
                <w:sz w:val="26"/>
                <w:szCs w:val="26"/>
                <w:lang w:eastAsia="zh-CN"/>
              </w:rPr>
            </w:pPr>
          </w:p>
        </w:tc>
        <w:tc>
          <w:tcPr>
            <w:tcW w:w="988" w:type="dxa"/>
            <w:hideMark/>
          </w:tcPr>
          <w:p w14:paraId="471A3169" w14:textId="77777777" w:rsidR="00CE3F6F" w:rsidRPr="00FF27C9" w:rsidRDefault="00CE3F6F" w:rsidP="00BE5CF3">
            <w:pPr>
              <w:tabs>
                <w:tab w:val="decimal" w:pos="-112"/>
              </w:tabs>
              <w:suppressAutoHyphens/>
              <w:spacing w:line="240" w:lineRule="exact"/>
              <w:ind w:left="-112" w:right="-86"/>
              <w:jc w:val="center"/>
              <w:rPr>
                <w:rFonts w:ascii="CordiaUPC" w:eastAsia="Times New Roman" w:hAnsi="CordiaUPC" w:cs="CordiaUPC"/>
                <w:sz w:val="26"/>
                <w:szCs w:val="26"/>
                <w:lang w:eastAsia="zh-CN"/>
              </w:rPr>
            </w:pPr>
            <w:r w:rsidRPr="00FF27C9">
              <w:rPr>
                <w:rFonts w:ascii="CordiaUPC" w:eastAsia="Times New Roman" w:hAnsi="CordiaUPC" w:cs="CordiaUPC" w:hint="cs"/>
                <w:sz w:val="26"/>
                <w:szCs w:val="26"/>
                <w:lang w:eastAsia="zh-CN"/>
              </w:rPr>
              <w:t>amount</w:t>
            </w:r>
          </w:p>
        </w:tc>
        <w:tc>
          <w:tcPr>
            <w:tcW w:w="274" w:type="dxa"/>
          </w:tcPr>
          <w:p w14:paraId="52E6593E" w14:textId="77777777" w:rsidR="00CE3F6F" w:rsidRPr="00FF27C9" w:rsidRDefault="00CE3F6F" w:rsidP="00FF27C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77" w:type="dxa"/>
            <w:vAlign w:val="bottom"/>
            <w:hideMark/>
          </w:tcPr>
          <w:p w14:paraId="69FA8007" w14:textId="77777777" w:rsidR="00CE3F6F" w:rsidRPr="00FF27C9" w:rsidRDefault="00CE3F6F" w:rsidP="00FF27C9">
            <w:pPr>
              <w:suppressAutoHyphens/>
              <w:spacing w:line="240" w:lineRule="exact"/>
              <w:ind w:left="-43" w:right="-86"/>
              <w:jc w:val="center"/>
              <w:rPr>
                <w:rFonts w:ascii="CordiaUPC" w:eastAsia="Times New Roman" w:hAnsi="CordiaUPC" w:cs="CordiaUPC"/>
                <w:sz w:val="26"/>
                <w:szCs w:val="26"/>
                <w:lang w:eastAsia="zh-CN"/>
              </w:rPr>
            </w:pPr>
            <w:r w:rsidRPr="00FF27C9">
              <w:rPr>
                <w:rFonts w:ascii="CordiaUPC" w:eastAsia="Times New Roman" w:hAnsi="CordiaUPC" w:cs="CordiaUPC" w:hint="cs"/>
                <w:sz w:val="26"/>
                <w:szCs w:val="26"/>
                <w:lang w:eastAsia="zh-CN"/>
              </w:rPr>
              <w:t>Level 1</w:t>
            </w:r>
          </w:p>
        </w:tc>
        <w:tc>
          <w:tcPr>
            <w:tcW w:w="273" w:type="dxa"/>
          </w:tcPr>
          <w:p w14:paraId="4A0E8AF2" w14:textId="77777777" w:rsidR="00CE3F6F" w:rsidRPr="00FF27C9" w:rsidRDefault="00CE3F6F" w:rsidP="00FF27C9">
            <w:pPr>
              <w:suppressAutoHyphens/>
              <w:spacing w:line="240" w:lineRule="exact"/>
              <w:ind w:left="-43" w:right="-86"/>
              <w:jc w:val="center"/>
              <w:rPr>
                <w:rFonts w:ascii="CordiaUPC" w:eastAsia="Times New Roman" w:hAnsi="CordiaUPC" w:cs="CordiaUPC"/>
                <w:sz w:val="26"/>
                <w:szCs w:val="26"/>
                <w:lang w:eastAsia="zh-CN"/>
              </w:rPr>
            </w:pPr>
          </w:p>
        </w:tc>
        <w:tc>
          <w:tcPr>
            <w:tcW w:w="996" w:type="dxa"/>
            <w:vAlign w:val="bottom"/>
            <w:hideMark/>
          </w:tcPr>
          <w:p w14:paraId="2AF5502A" w14:textId="77777777" w:rsidR="00CE3F6F" w:rsidRPr="00FF27C9" w:rsidRDefault="00CE3F6F" w:rsidP="00FF27C9">
            <w:pPr>
              <w:suppressAutoHyphens/>
              <w:spacing w:line="240" w:lineRule="exact"/>
              <w:ind w:left="-43" w:right="-86"/>
              <w:jc w:val="center"/>
              <w:rPr>
                <w:rFonts w:ascii="CordiaUPC" w:eastAsia="Times New Roman" w:hAnsi="CordiaUPC" w:cs="CordiaUPC"/>
                <w:sz w:val="26"/>
                <w:szCs w:val="26"/>
                <w:cs/>
                <w:lang w:eastAsia="zh-CN"/>
              </w:rPr>
            </w:pPr>
            <w:r w:rsidRPr="00FF27C9">
              <w:rPr>
                <w:rFonts w:ascii="CordiaUPC" w:eastAsia="Times New Roman" w:hAnsi="CordiaUPC" w:cs="CordiaUPC" w:hint="cs"/>
                <w:sz w:val="26"/>
                <w:szCs w:val="26"/>
                <w:lang w:eastAsia="zh-CN"/>
              </w:rPr>
              <w:t>Level 2</w:t>
            </w:r>
          </w:p>
        </w:tc>
        <w:tc>
          <w:tcPr>
            <w:tcW w:w="274" w:type="dxa"/>
          </w:tcPr>
          <w:p w14:paraId="20112477" w14:textId="77777777" w:rsidR="00CE3F6F" w:rsidRPr="00FF27C9" w:rsidRDefault="00CE3F6F" w:rsidP="00FF27C9">
            <w:pPr>
              <w:suppressAutoHyphens/>
              <w:spacing w:line="240" w:lineRule="exact"/>
              <w:ind w:left="-43" w:right="-86"/>
              <w:jc w:val="center"/>
              <w:rPr>
                <w:rFonts w:ascii="CordiaUPC" w:eastAsia="Times New Roman" w:hAnsi="CordiaUPC" w:cs="CordiaUPC"/>
                <w:sz w:val="26"/>
                <w:szCs w:val="26"/>
                <w:lang w:eastAsia="zh-CN"/>
              </w:rPr>
            </w:pPr>
          </w:p>
        </w:tc>
        <w:tc>
          <w:tcPr>
            <w:tcW w:w="986" w:type="dxa"/>
            <w:vAlign w:val="bottom"/>
            <w:hideMark/>
          </w:tcPr>
          <w:p w14:paraId="4CB0AE77" w14:textId="77777777" w:rsidR="00CE3F6F" w:rsidRPr="00FF27C9" w:rsidRDefault="00CE3F6F" w:rsidP="00FF27C9">
            <w:pPr>
              <w:suppressAutoHyphens/>
              <w:spacing w:line="240" w:lineRule="exact"/>
              <w:ind w:left="-43" w:right="-86"/>
              <w:jc w:val="center"/>
              <w:rPr>
                <w:rFonts w:ascii="CordiaUPC" w:eastAsia="Times New Roman" w:hAnsi="CordiaUPC" w:cs="CordiaUPC"/>
                <w:sz w:val="26"/>
                <w:szCs w:val="26"/>
                <w:cs/>
                <w:lang w:eastAsia="zh-CN"/>
              </w:rPr>
            </w:pPr>
            <w:r w:rsidRPr="00FF27C9">
              <w:rPr>
                <w:rFonts w:ascii="CordiaUPC" w:eastAsia="Times New Roman" w:hAnsi="CordiaUPC" w:cs="CordiaUPC" w:hint="cs"/>
                <w:sz w:val="26"/>
                <w:szCs w:val="26"/>
                <w:lang w:eastAsia="zh-CN"/>
              </w:rPr>
              <w:t>Level 3</w:t>
            </w:r>
          </w:p>
        </w:tc>
        <w:tc>
          <w:tcPr>
            <w:tcW w:w="270" w:type="dxa"/>
          </w:tcPr>
          <w:p w14:paraId="3121DEC7" w14:textId="77777777" w:rsidR="00CE3F6F" w:rsidRPr="00FF27C9" w:rsidRDefault="00CE3F6F" w:rsidP="00FF27C9">
            <w:pPr>
              <w:suppressAutoHyphens/>
              <w:spacing w:line="240" w:lineRule="exact"/>
              <w:ind w:left="-43" w:right="-86"/>
              <w:jc w:val="center"/>
              <w:rPr>
                <w:rFonts w:ascii="CordiaUPC" w:eastAsia="Times New Roman" w:hAnsi="CordiaUPC" w:cs="CordiaUPC"/>
                <w:sz w:val="26"/>
                <w:szCs w:val="26"/>
                <w:lang w:eastAsia="zh-CN"/>
              </w:rPr>
            </w:pPr>
          </w:p>
        </w:tc>
        <w:tc>
          <w:tcPr>
            <w:tcW w:w="972" w:type="dxa"/>
            <w:vAlign w:val="bottom"/>
            <w:hideMark/>
          </w:tcPr>
          <w:p w14:paraId="7B6C4012" w14:textId="77777777" w:rsidR="00CE3F6F" w:rsidRPr="00FF27C9" w:rsidRDefault="00CE3F6F" w:rsidP="00FF27C9">
            <w:pPr>
              <w:suppressAutoHyphens/>
              <w:spacing w:line="240" w:lineRule="exact"/>
              <w:ind w:left="-43" w:right="-86"/>
              <w:jc w:val="center"/>
              <w:rPr>
                <w:rFonts w:ascii="CordiaUPC" w:eastAsia="Times New Roman" w:hAnsi="CordiaUPC" w:cs="CordiaUPC"/>
                <w:sz w:val="26"/>
                <w:szCs w:val="26"/>
                <w:cs/>
                <w:lang w:eastAsia="zh-CN"/>
              </w:rPr>
            </w:pPr>
            <w:r w:rsidRPr="00FF27C9">
              <w:rPr>
                <w:rFonts w:ascii="CordiaUPC" w:eastAsia="Times New Roman" w:hAnsi="CordiaUPC" w:cs="CordiaUPC" w:hint="cs"/>
                <w:sz w:val="26"/>
                <w:szCs w:val="26"/>
                <w:lang w:eastAsia="zh-CN"/>
              </w:rPr>
              <w:t>Total</w:t>
            </w:r>
          </w:p>
        </w:tc>
      </w:tr>
      <w:tr w:rsidR="00CE3F6F" w:rsidRPr="00FF27C9" w14:paraId="2EEACB6C" w14:textId="77777777" w:rsidTr="0095372C">
        <w:trPr>
          <w:tblHeader/>
        </w:trPr>
        <w:tc>
          <w:tcPr>
            <w:tcW w:w="3422" w:type="dxa"/>
          </w:tcPr>
          <w:p w14:paraId="579873FE" w14:textId="77777777" w:rsidR="00CE3F6F" w:rsidRPr="00FF27C9" w:rsidRDefault="00CE3F6F" w:rsidP="00FF27C9">
            <w:pPr>
              <w:suppressAutoHyphens/>
              <w:spacing w:line="240" w:lineRule="exact"/>
              <w:ind w:left="160" w:right="-90" w:hanging="180"/>
              <w:rPr>
                <w:rFonts w:ascii="CordiaUPC" w:eastAsia="Times New Roman" w:hAnsi="CordiaUPC" w:cs="CordiaUPC"/>
                <w:sz w:val="26"/>
                <w:szCs w:val="26"/>
                <w:lang w:eastAsia="zh-CN"/>
              </w:rPr>
            </w:pPr>
          </w:p>
        </w:tc>
        <w:tc>
          <w:tcPr>
            <w:tcW w:w="6010" w:type="dxa"/>
            <w:gridSpan w:val="9"/>
            <w:hideMark/>
          </w:tcPr>
          <w:p w14:paraId="0EA6C546" w14:textId="77777777" w:rsidR="00CE3F6F" w:rsidRPr="00FF27C9" w:rsidRDefault="00CE3F6F" w:rsidP="00FF27C9">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FF27C9">
              <w:rPr>
                <w:rFonts w:ascii="CordiaUPC" w:eastAsia="Times New Roman" w:hAnsi="CordiaUPC" w:cs="CordiaUPC" w:hint="cs"/>
                <w:i/>
                <w:iCs/>
                <w:sz w:val="26"/>
                <w:szCs w:val="26"/>
                <w:cs/>
                <w:lang w:eastAsia="zh-CN"/>
              </w:rPr>
              <w:t>(</w:t>
            </w:r>
            <w:r w:rsidRPr="00FF27C9">
              <w:rPr>
                <w:rFonts w:ascii="CordiaUPC" w:eastAsia="Times New Roman" w:hAnsi="CordiaUPC" w:cs="CordiaUPC" w:hint="cs"/>
                <w:i/>
                <w:iCs/>
                <w:sz w:val="26"/>
                <w:szCs w:val="26"/>
                <w:lang w:eastAsia="zh-CN"/>
              </w:rPr>
              <w:t>in million Baht</w:t>
            </w:r>
            <w:r w:rsidRPr="00FF27C9">
              <w:rPr>
                <w:rFonts w:ascii="CordiaUPC" w:eastAsia="Times New Roman" w:hAnsi="CordiaUPC" w:cs="CordiaUPC" w:hint="cs"/>
                <w:i/>
                <w:iCs/>
                <w:sz w:val="26"/>
                <w:szCs w:val="26"/>
                <w:cs/>
                <w:lang w:eastAsia="zh-CN"/>
              </w:rPr>
              <w:t>)</w:t>
            </w:r>
          </w:p>
        </w:tc>
      </w:tr>
      <w:tr w:rsidR="00CE3F6F" w:rsidRPr="00FF27C9" w14:paraId="345CC2B7" w14:textId="77777777" w:rsidTr="0095372C">
        <w:tc>
          <w:tcPr>
            <w:tcW w:w="3422" w:type="dxa"/>
            <w:hideMark/>
          </w:tcPr>
          <w:p w14:paraId="008AC288" w14:textId="7BAA13BD" w:rsidR="00CE3F6F" w:rsidRPr="00FF27C9" w:rsidRDefault="00CE3F6F" w:rsidP="00FF27C9">
            <w:pPr>
              <w:suppressAutoHyphens/>
              <w:spacing w:line="240" w:lineRule="exact"/>
              <w:ind w:left="160" w:right="-90" w:hanging="180"/>
              <w:rPr>
                <w:rFonts w:ascii="CordiaUPC" w:eastAsia="Times New Roman" w:hAnsi="CordiaUPC" w:cs="CordiaUPC"/>
                <w:sz w:val="26"/>
                <w:szCs w:val="26"/>
                <w:lang w:eastAsia="zh-CN"/>
              </w:rPr>
            </w:pPr>
            <w:r w:rsidRPr="00FF27C9">
              <w:rPr>
                <w:rFonts w:ascii="CordiaUPC" w:eastAsia="Times New Roman" w:hAnsi="CordiaUPC" w:cs="CordiaUPC" w:hint="cs"/>
                <w:b/>
                <w:bCs/>
                <w:i/>
                <w:iCs/>
                <w:sz w:val="26"/>
                <w:szCs w:val="26"/>
                <w:lang w:eastAsia="zh-CN"/>
              </w:rPr>
              <w:t xml:space="preserve">At </w:t>
            </w:r>
            <w:r w:rsidR="005D787E" w:rsidRPr="00FF27C9">
              <w:rPr>
                <w:rFonts w:ascii="CordiaUPC" w:eastAsia="Times New Roman" w:hAnsi="CordiaUPC" w:cs="CordiaUPC" w:hint="cs"/>
                <w:b/>
                <w:bCs/>
                <w:i/>
                <w:iCs/>
                <w:sz w:val="26"/>
                <w:szCs w:val="26"/>
                <w:lang w:eastAsia="zh-CN"/>
              </w:rPr>
              <w:t xml:space="preserve">31 </w:t>
            </w:r>
            <w:r w:rsidR="005D787E" w:rsidRPr="00FF27C9">
              <w:rPr>
                <w:rFonts w:ascii="CordiaUPC" w:eastAsia="Times New Roman" w:hAnsi="CordiaUPC" w:cs="CordiaUPC" w:hint="cs"/>
                <w:b/>
                <w:bCs/>
                <w:i/>
                <w:iCs/>
                <w:sz w:val="26"/>
                <w:szCs w:val="26"/>
                <w:lang w:val="en-US" w:eastAsia="zh-CN" w:bidi="th-TH"/>
              </w:rPr>
              <w:t>March</w:t>
            </w:r>
            <w:r w:rsidR="005D787E" w:rsidRPr="00FF27C9">
              <w:rPr>
                <w:rFonts w:ascii="CordiaUPC" w:eastAsia="Times New Roman" w:hAnsi="CordiaUPC" w:cs="CordiaUPC" w:hint="cs"/>
                <w:b/>
                <w:bCs/>
                <w:i/>
                <w:iCs/>
                <w:sz w:val="26"/>
                <w:szCs w:val="26"/>
                <w:lang w:eastAsia="zh-CN"/>
              </w:rPr>
              <w:t xml:space="preserve"> 2021</w:t>
            </w:r>
          </w:p>
        </w:tc>
        <w:tc>
          <w:tcPr>
            <w:tcW w:w="988" w:type="dxa"/>
          </w:tcPr>
          <w:p w14:paraId="66559C24" w14:textId="77777777" w:rsidR="00CE3F6F" w:rsidRPr="00FF27C9" w:rsidRDefault="00CE3F6F" w:rsidP="00FF27C9">
            <w:pPr>
              <w:tabs>
                <w:tab w:val="decimal" w:pos="658"/>
              </w:tabs>
              <w:suppressAutoHyphens/>
              <w:spacing w:line="240" w:lineRule="exact"/>
              <w:ind w:left="-43" w:right="-86"/>
              <w:rPr>
                <w:rFonts w:ascii="CordiaUPC" w:eastAsia="Times New Roman" w:hAnsi="CordiaUPC" w:cs="CordiaUPC"/>
                <w:sz w:val="26"/>
                <w:szCs w:val="26"/>
                <w:rtl/>
                <w:cs/>
                <w:lang w:eastAsia="zh-CN"/>
              </w:rPr>
            </w:pPr>
          </w:p>
        </w:tc>
        <w:tc>
          <w:tcPr>
            <w:tcW w:w="274" w:type="dxa"/>
          </w:tcPr>
          <w:p w14:paraId="7D540EE1" w14:textId="77777777" w:rsidR="00CE3F6F" w:rsidRPr="00FF27C9" w:rsidRDefault="00CE3F6F" w:rsidP="00FF27C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77" w:type="dxa"/>
          </w:tcPr>
          <w:p w14:paraId="1CCBD86F" w14:textId="77777777" w:rsidR="00CE3F6F" w:rsidRPr="00FF27C9" w:rsidRDefault="00CE3F6F" w:rsidP="00FF27C9">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533AD631" w14:textId="77777777" w:rsidR="00CE3F6F" w:rsidRPr="00FF27C9" w:rsidRDefault="00CE3F6F" w:rsidP="00FF27C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6" w:type="dxa"/>
          </w:tcPr>
          <w:p w14:paraId="1337F4AA" w14:textId="77777777" w:rsidR="00CE3F6F" w:rsidRPr="00FF27C9" w:rsidRDefault="00CE3F6F" w:rsidP="00FF27C9">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64B1CF95" w14:textId="77777777" w:rsidR="00CE3F6F" w:rsidRPr="00FF27C9" w:rsidRDefault="00CE3F6F" w:rsidP="00FF27C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6" w:type="dxa"/>
          </w:tcPr>
          <w:p w14:paraId="14757F51" w14:textId="77777777" w:rsidR="00CE3F6F" w:rsidRPr="00FF27C9" w:rsidRDefault="00CE3F6F" w:rsidP="00FF27C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7AA20763" w14:textId="77777777" w:rsidR="00CE3F6F" w:rsidRPr="00FF27C9" w:rsidRDefault="00CE3F6F" w:rsidP="00FF27C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72" w:type="dxa"/>
          </w:tcPr>
          <w:p w14:paraId="35024D50" w14:textId="77777777" w:rsidR="00CE3F6F" w:rsidRPr="00FF27C9" w:rsidRDefault="00CE3F6F" w:rsidP="00FF27C9">
            <w:pPr>
              <w:tabs>
                <w:tab w:val="decimal" w:pos="595"/>
              </w:tabs>
              <w:suppressAutoHyphens/>
              <w:spacing w:line="240" w:lineRule="exact"/>
              <w:ind w:left="-43" w:right="-86"/>
              <w:rPr>
                <w:rFonts w:ascii="CordiaUPC" w:eastAsia="Times New Roman" w:hAnsi="CordiaUPC" w:cs="CordiaUPC"/>
                <w:sz w:val="26"/>
                <w:szCs w:val="26"/>
                <w:lang w:eastAsia="zh-CN"/>
              </w:rPr>
            </w:pPr>
          </w:p>
        </w:tc>
      </w:tr>
      <w:tr w:rsidR="00CE3F6F" w:rsidRPr="00FF27C9" w14:paraId="679EACF9" w14:textId="77777777" w:rsidTr="0095372C">
        <w:tc>
          <w:tcPr>
            <w:tcW w:w="3422" w:type="dxa"/>
            <w:hideMark/>
          </w:tcPr>
          <w:p w14:paraId="65A6B959" w14:textId="77777777" w:rsidR="00CE3F6F" w:rsidRPr="00FF27C9" w:rsidRDefault="00CE3F6F" w:rsidP="00FF27C9">
            <w:pPr>
              <w:suppressAutoHyphens/>
              <w:spacing w:line="240" w:lineRule="exact"/>
              <w:ind w:left="160" w:right="-90" w:hanging="180"/>
              <w:rPr>
                <w:rFonts w:ascii="CordiaUPC" w:eastAsia="Times New Roman" w:hAnsi="CordiaUPC" w:cs="CordiaUPC"/>
                <w:b/>
                <w:bCs/>
                <w:i/>
                <w:iCs/>
                <w:sz w:val="26"/>
                <w:szCs w:val="26"/>
                <w:lang w:eastAsia="zh-CN"/>
              </w:rPr>
            </w:pPr>
            <w:r w:rsidRPr="00FF27C9">
              <w:rPr>
                <w:rFonts w:ascii="CordiaUPC" w:eastAsia="Times New Roman" w:hAnsi="CordiaUPC" w:cs="CordiaUPC" w:hint="cs"/>
                <w:b/>
                <w:bCs/>
                <w:i/>
                <w:iCs/>
                <w:sz w:val="26"/>
                <w:szCs w:val="26"/>
                <w:lang w:eastAsia="zh-CN"/>
              </w:rPr>
              <w:t>Financial assets</w:t>
            </w:r>
          </w:p>
        </w:tc>
        <w:tc>
          <w:tcPr>
            <w:tcW w:w="988" w:type="dxa"/>
          </w:tcPr>
          <w:p w14:paraId="4821877D" w14:textId="77777777" w:rsidR="00CE3F6F" w:rsidRPr="00FF27C9" w:rsidRDefault="00CE3F6F" w:rsidP="00FF27C9">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49579F6D" w14:textId="77777777" w:rsidR="00CE3F6F" w:rsidRPr="00FF27C9" w:rsidRDefault="00CE3F6F" w:rsidP="00FF27C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77" w:type="dxa"/>
          </w:tcPr>
          <w:p w14:paraId="418BEA58" w14:textId="77777777" w:rsidR="00CE3F6F" w:rsidRPr="00FF27C9" w:rsidRDefault="00CE3F6F" w:rsidP="00FF27C9">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2FAA1254" w14:textId="77777777" w:rsidR="00CE3F6F" w:rsidRPr="00FF27C9" w:rsidRDefault="00CE3F6F" w:rsidP="00FF27C9">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996" w:type="dxa"/>
          </w:tcPr>
          <w:p w14:paraId="2A8DEA9F" w14:textId="77777777" w:rsidR="00CE3F6F" w:rsidRPr="00FF27C9" w:rsidRDefault="00CE3F6F" w:rsidP="00FF27C9">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216EA1E4" w14:textId="77777777" w:rsidR="00CE3F6F" w:rsidRPr="00FF27C9" w:rsidRDefault="00CE3F6F" w:rsidP="00FF27C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6" w:type="dxa"/>
          </w:tcPr>
          <w:p w14:paraId="2C457049" w14:textId="77777777" w:rsidR="00CE3F6F" w:rsidRPr="00FF27C9" w:rsidRDefault="00CE3F6F" w:rsidP="00FF27C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7EF16CCB" w14:textId="77777777" w:rsidR="00CE3F6F" w:rsidRPr="00FF27C9" w:rsidRDefault="00CE3F6F" w:rsidP="00FF27C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72" w:type="dxa"/>
          </w:tcPr>
          <w:p w14:paraId="0EE7A481" w14:textId="77777777" w:rsidR="00CE3F6F" w:rsidRPr="00FF27C9" w:rsidRDefault="00CE3F6F" w:rsidP="00FF27C9">
            <w:pPr>
              <w:tabs>
                <w:tab w:val="decimal" w:pos="595"/>
              </w:tabs>
              <w:suppressAutoHyphens/>
              <w:spacing w:line="240" w:lineRule="exact"/>
              <w:ind w:left="-43" w:right="-86"/>
              <w:rPr>
                <w:rFonts w:ascii="CordiaUPC" w:eastAsia="Times New Roman" w:hAnsi="CordiaUPC" w:cs="CordiaUPC"/>
                <w:sz w:val="26"/>
                <w:szCs w:val="26"/>
                <w:lang w:eastAsia="zh-CN"/>
              </w:rPr>
            </w:pPr>
          </w:p>
        </w:tc>
      </w:tr>
      <w:tr w:rsidR="00D453B4" w:rsidRPr="00FF27C9" w14:paraId="30C05F87" w14:textId="77777777" w:rsidTr="001B254E">
        <w:tc>
          <w:tcPr>
            <w:tcW w:w="3422" w:type="dxa"/>
            <w:hideMark/>
          </w:tcPr>
          <w:p w14:paraId="4D5EAA91" w14:textId="77777777" w:rsidR="00D453B4" w:rsidRPr="00FF27C9" w:rsidRDefault="00D453B4" w:rsidP="00D453B4">
            <w:pPr>
              <w:suppressAutoHyphens/>
              <w:spacing w:line="240" w:lineRule="exact"/>
              <w:ind w:left="160" w:right="-90" w:hanging="180"/>
              <w:rPr>
                <w:rFonts w:ascii="CordiaUPC" w:eastAsia="Times New Roman" w:hAnsi="CordiaUPC" w:cs="CordiaUPC"/>
                <w:b/>
                <w:bCs/>
                <w:sz w:val="26"/>
                <w:szCs w:val="26"/>
                <w:lang w:eastAsia="zh-CN"/>
              </w:rPr>
            </w:pPr>
            <w:r w:rsidRPr="00FF27C9">
              <w:rPr>
                <w:rFonts w:ascii="CordiaUPC" w:eastAsia="Times New Roman" w:hAnsi="CordiaUPC" w:cs="CordiaUPC" w:hint="cs"/>
                <w:b/>
                <w:bCs/>
                <w:sz w:val="26"/>
                <w:szCs w:val="26"/>
                <w:lang w:eastAsia="zh-CN"/>
              </w:rPr>
              <w:t>Financial assets measured at FVTPL</w:t>
            </w:r>
          </w:p>
        </w:tc>
        <w:tc>
          <w:tcPr>
            <w:tcW w:w="988" w:type="dxa"/>
            <w:tcBorders>
              <w:top w:val="nil"/>
              <w:left w:val="nil"/>
              <w:right w:val="nil"/>
            </w:tcBorders>
            <w:vAlign w:val="bottom"/>
          </w:tcPr>
          <w:p w14:paraId="43C25BE9" w14:textId="21171FC4"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bidi="th-TH"/>
              </w:rPr>
              <w:t>2,820</w:t>
            </w:r>
          </w:p>
        </w:tc>
        <w:tc>
          <w:tcPr>
            <w:tcW w:w="274" w:type="dxa"/>
            <w:vAlign w:val="bottom"/>
          </w:tcPr>
          <w:p w14:paraId="124CCE51"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7" w:type="dxa"/>
            <w:tcBorders>
              <w:top w:val="nil"/>
              <w:left w:val="nil"/>
              <w:right w:val="nil"/>
            </w:tcBorders>
            <w:vAlign w:val="bottom"/>
          </w:tcPr>
          <w:p w14:paraId="2793B6A5" w14:textId="0F2A6185" w:rsidR="00D453B4" w:rsidRPr="00FF27C9" w:rsidRDefault="00D453B4" w:rsidP="00D453B4">
            <w:pPr>
              <w:tabs>
                <w:tab w:val="decimal" w:pos="716"/>
              </w:tabs>
              <w:suppressAutoHyphens/>
              <w:spacing w:line="240" w:lineRule="exact"/>
              <w:ind w:left="-25"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3" w:type="dxa"/>
            <w:vAlign w:val="bottom"/>
          </w:tcPr>
          <w:p w14:paraId="68D29AC6"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96" w:type="dxa"/>
            <w:tcBorders>
              <w:top w:val="nil"/>
              <w:left w:val="nil"/>
              <w:right w:val="nil"/>
            </w:tcBorders>
            <w:vAlign w:val="bottom"/>
          </w:tcPr>
          <w:p w14:paraId="72889F07" w14:textId="67EBF172"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2,673</w:t>
            </w:r>
          </w:p>
        </w:tc>
        <w:tc>
          <w:tcPr>
            <w:tcW w:w="274" w:type="dxa"/>
            <w:vAlign w:val="bottom"/>
          </w:tcPr>
          <w:p w14:paraId="7E49CE78"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86" w:type="dxa"/>
            <w:tcBorders>
              <w:top w:val="nil"/>
              <w:left w:val="nil"/>
              <w:right w:val="nil"/>
            </w:tcBorders>
            <w:vAlign w:val="bottom"/>
          </w:tcPr>
          <w:p w14:paraId="7082C668" w14:textId="619AA33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rPr>
              <w:t>147</w:t>
            </w:r>
          </w:p>
        </w:tc>
        <w:tc>
          <w:tcPr>
            <w:tcW w:w="270" w:type="dxa"/>
            <w:vAlign w:val="bottom"/>
          </w:tcPr>
          <w:p w14:paraId="64026483"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2" w:type="dxa"/>
            <w:tcBorders>
              <w:top w:val="nil"/>
              <w:left w:val="nil"/>
              <w:right w:val="nil"/>
            </w:tcBorders>
            <w:vAlign w:val="bottom"/>
          </w:tcPr>
          <w:p w14:paraId="4AD6E29C" w14:textId="0474580A"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2,820</w:t>
            </w:r>
          </w:p>
        </w:tc>
      </w:tr>
      <w:tr w:rsidR="00D453B4" w:rsidRPr="00FF27C9" w14:paraId="149504ED" w14:textId="77777777" w:rsidTr="001B254E">
        <w:tc>
          <w:tcPr>
            <w:tcW w:w="3422" w:type="dxa"/>
            <w:hideMark/>
          </w:tcPr>
          <w:p w14:paraId="5F1D8440" w14:textId="77777777" w:rsidR="00D453B4" w:rsidRPr="00FF27C9" w:rsidRDefault="00D453B4" w:rsidP="00D453B4">
            <w:pPr>
              <w:suppressAutoHyphens/>
              <w:spacing w:line="240" w:lineRule="exact"/>
              <w:ind w:left="160" w:right="-90" w:hanging="180"/>
              <w:rPr>
                <w:rFonts w:ascii="CordiaUPC" w:eastAsia="Times New Roman" w:hAnsi="CordiaUPC" w:cs="CordiaUPC"/>
                <w:b/>
                <w:bCs/>
                <w:sz w:val="26"/>
                <w:szCs w:val="26"/>
                <w:lang w:eastAsia="zh-CN"/>
              </w:rPr>
            </w:pPr>
            <w:r w:rsidRPr="00FF27C9">
              <w:rPr>
                <w:rFonts w:ascii="CordiaUPC" w:eastAsia="Times New Roman" w:hAnsi="CordiaUPC" w:cs="CordiaUPC" w:hint="cs"/>
                <w:b/>
                <w:bCs/>
                <w:sz w:val="26"/>
                <w:szCs w:val="26"/>
                <w:lang w:eastAsia="zh-CN"/>
              </w:rPr>
              <w:t>Derivative assets</w:t>
            </w:r>
          </w:p>
        </w:tc>
        <w:tc>
          <w:tcPr>
            <w:tcW w:w="988" w:type="dxa"/>
            <w:tcBorders>
              <w:left w:val="nil"/>
              <w:bottom w:val="nil"/>
              <w:right w:val="nil"/>
            </w:tcBorders>
            <w:vAlign w:val="bottom"/>
          </w:tcPr>
          <w:p w14:paraId="0A676CA9"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rtl/>
                <w:cs/>
                <w:lang w:eastAsia="zh-CN"/>
              </w:rPr>
            </w:pPr>
          </w:p>
        </w:tc>
        <w:tc>
          <w:tcPr>
            <w:tcW w:w="274" w:type="dxa"/>
            <w:vAlign w:val="bottom"/>
          </w:tcPr>
          <w:p w14:paraId="3CC047F7"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7" w:type="dxa"/>
            <w:tcBorders>
              <w:left w:val="nil"/>
              <w:bottom w:val="nil"/>
              <w:right w:val="nil"/>
            </w:tcBorders>
            <w:vAlign w:val="bottom"/>
          </w:tcPr>
          <w:p w14:paraId="3795ADE4"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043CD188"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tcBorders>
              <w:left w:val="nil"/>
              <w:bottom w:val="nil"/>
              <w:right w:val="nil"/>
            </w:tcBorders>
            <w:vAlign w:val="bottom"/>
          </w:tcPr>
          <w:p w14:paraId="2C3F0FBF"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274" w:type="dxa"/>
            <w:vAlign w:val="bottom"/>
          </w:tcPr>
          <w:p w14:paraId="0A4BD4DA"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86" w:type="dxa"/>
            <w:tcBorders>
              <w:left w:val="nil"/>
              <w:bottom w:val="nil"/>
              <w:right w:val="nil"/>
            </w:tcBorders>
            <w:vAlign w:val="bottom"/>
          </w:tcPr>
          <w:p w14:paraId="1A316718"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744CCA86"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2" w:type="dxa"/>
            <w:tcBorders>
              <w:left w:val="nil"/>
              <w:bottom w:val="nil"/>
              <w:right w:val="nil"/>
            </w:tcBorders>
            <w:vAlign w:val="bottom"/>
          </w:tcPr>
          <w:p w14:paraId="41026978"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r>
      <w:tr w:rsidR="00D453B4" w:rsidRPr="00FF27C9" w14:paraId="6D18509F" w14:textId="35380FD0" w:rsidTr="001B254E">
        <w:tc>
          <w:tcPr>
            <w:tcW w:w="3422" w:type="dxa"/>
            <w:hideMark/>
          </w:tcPr>
          <w:p w14:paraId="33EAB3E4" w14:textId="77777777" w:rsidR="00D453B4" w:rsidRPr="00FF27C9" w:rsidRDefault="00D453B4" w:rsidP="00D453B4">
            <w:pPr>
              <w:suppressAutoHyphens/>
              <w:spacing w:line="240" w:lineRule="exact"/>
              <w:ind w:left="160" w:right="-90" w:firstLine="6"/>
              <w:rPr>
                <w:rFonts w:ascii="CordiaUPC" w:eastAsia="Times New Roman" w:hAnsi="CordiaUPC" w:cs="CordiaUPC"/>
                <w:sz w:val="26"/>
                <w:szCs w:val="26"/>
                <w:lang w:eastAsia="zh-CN"/>
              </w:rPr>
            </w:pPr>
            <w:r w:rsidRPr="00FF27C9">
              <w:rPr>
                <w:rFonts w:ascii="CordiaUPC" w:eastAsia="Times New Roman" w:hAnsi="CordiaUPC" w:cs="CordiaUPC" w:hint="cs"/>
                <w:sz w:val="26"/>
                <w:szCs w:val="26"/>
                <w:lang w:eastAsia="zh-CN"/>
              </w:rPr>
              <w:t>Foreign exchange rate</w:t>
            </w:r>
          </w:p>
        </w:tc>
        <w:tc>
          <w:tcPr>
            <w:tcW w:w="988" w:type="dxa"/>
            <w:vAlign w:val="bottom"/>
          </w:tcPr>
          <w:p w14:paraId="4E0409B8" w14:textId="7E62300D"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6,600</w:t>
            </w:r>
          </w:p>
        </w:tc>
        <w:tc>
          <w:tcPr>
            <w:tcW w:w="274" w:type="dxa"/>
            <w:vAlign w:val="bottom"/>
          </w:tcPr>
          <w:p w14:paraId="0BF5B429"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7" w:type="dxa"/>
            <w:vAlign w:val="bottom"/>
          </w:tcPr>
          <w:p w14:paraId="6C0D33FA" w14:textId="17DA5A50"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vAlign w:val="bottom"/>
          </w:tcPr>
          <w:p w14:paraId="518FE8AB"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vAlign w:val="bottom"/>
          </w:tcPr>
          <w:p w14:paraId="18DDC2DD" w14:textId="2EC75EA5"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6,600</w:t>
            </w:r>
          </w:p>
        </w:tc>
        <w:tc>
          <w:tcPr>
            <w:tcW w:w="274" w:type="dxa"/>
            <w:vAlign w:val="bottom"/>
          </w:tcPr>
          <w:p w14:paraId="0E894A7E"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86" w:type="dxa"/>
            <w:vAlign w:val="bottom"/>
          </w:tcPr>
          <w:p w14:paraId="43FB6BB6" w14:textId="3186A088"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1F5FF7D7"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2" w:type="dxa"/>
            <w:vAlign w:val="bottom"/>
          </w:tcPr>
          <w:p w14:paraId="3FB3BAF6" w14:textId="14C94AEA"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6,600</w:t>
            </w:r>
          </w:p>
        </w:tc>
      </w:tr>
      <w:tr w:rsidR="00D453B4" w:rsidRPr="00FF27C9" w14:paraId="292B2D78" w14:textId="4F77C02A" w:rsidTr="001B254E">
        <w:tc>
          <w:tcPr>
            <w:tcW w:w="3422" w:type="dxa"/>
            <w:hideMark/>
          </w:tcPr>
          <w:p w14:paraId="58D9DB1F" w14:textId="77777777" w:rsidR="00D453B4" w:rsidRPr="00FF27C9" w:rsidRDefault="00D453B4" w:rsidP="00D453B4">
            <w:pPr>
              <w:suppressAutoHyphens/>
              <w:spacing w:line="240" w:lineRule="exact"/>
              <w:ind w:left="160" w:right="-90" w:firstLine="6"/>
              <w:rPr>
                <w:rFonts w:ascii="CordiaUPC" w:eastAsia="Times New Roman" w:hAnsi="CordiaUPC" w:cs="CordiaUPC"/>
                <w:sz w:val="26"/>
                <w:szCs w:val="26"/>
                <w:lang w:eastAsia="zh-CN"/>
              </w:rPr>
            </w:pPr>
            <w:r w:rsidRPr="00FF27C9">
              <w:rPr>
                <w:rFonts w:ascii="CordiaUPC" w:eastAsia="Times New Roman" w:hAnsi="CordiaUPC" w:cs="CordiaUPC" w:hint="cs"/>
                <w:sz w:val="26"/>
                <w:szCs w:val="26"/>
                <w:lang w:eastAsia="zh-CN"/>
              </w:rPr>
              <w:t>Interest rate</w:t>
            </w:r>
          </w:p>
        </w:tc>
        <w:tc>
          <w:tcPr>
            <w:tcW w:w="988" w:type="dxa"/>
            <w:vAlign w:val="bottom"/>
          </w:tcPr>
          <w:p w14:paraId="38B81BBD" w14:textId="094BADC1"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2,788</w:t>
            </w:r>
          </w:p>
        </w:tc>
        <w:tc>
          <w:tcPr>
            <w:tcW w:w="274" w:type="dxa"/>
            <w:vAlign w:val="bottom"/>
          </w:tcPr>
          <w:p w14:paraId="0A0CF595"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7" w:type="dxa"/>
            <w:vAlign w:val="bottom"/>
          </w:tcPr>
          <w:p w14:paraId="2E361964" w14:textId="3755882D"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vAlign w:val="bottom"/>
          </w:tcPr>
          <w:p w14:paraId="6C78D702"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vAlign w:val="bottom"/>
          </w:tcPr>
          <w:p w14:paraId="72DD6514" w14:textId="6755EFA0"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2,788</w:t>
            </w:r>
          </w:p>
        </w:tc>
        <w:tc>
          <w:tcPr>
            <w:tcW w:w="274" w:type="dxa"/>
            <w:vAlign w:val="bottom"/>
          </w:tcPr>
          <w:p w14:paraId="327BAC20"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86" w:type="dxa"/>
            <w:vAlign w:val="bottom"/>
          </w:tcPr>
          <w:p w14:paraId="4D8704D7" w14:textId="66D6BFB0"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4FD1954E"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2" w:type="dxa"/>
            <w:vAlign w:val="bottom"/>
          </w:tcPr>
          <w:p w14:paraId="3659AC13" w14:textId="5784B8B9"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2,788</w:t>
            </w:r>
          </w:p>
        </w:tc>
      </w:tr>
      <w:tr w:rsidR="00D453B4" w:rsidRPr="00FF27C9" w14:paraId="7DAA286A" w14:textId="088EAA95" w:rsidTr="001B254E">
        <w:tc>
          <w:tcPr>
            <w:tcW w:w="3422" w:type="dxa"/>
            <w:hideMark/>
          </w:tcPr>
          <w:p w14:paraId="787C22E4" w14:textId="77777777" w:rsidR="00D453B4" w:rsidRPr="00FF27C9" w:rsidRDefault="00D453B4" w:rsidP="00D453B4">
            <w:pPr>
              <w:suppressAutoHyphens/>
              <w:spacing w:line="240" w:lineRule="exact"/>
              <w:ind w:right="-90"/>
              <w:rPr>
                <w:rFonts w:ascii="CordiaUPC" w:eastAsia="Times New Roman" w:hAnsi="CordiaUPC" w:cs="CordiaUPC"/>
                <w:sz w:val="26"/>
                <w:szCs w:val="26"/>
                <w:lang w:eastAsia="zh-CN"/>
              </w:rPr>
            </w:pPr>
            <w:r w:rsidRPr="00FF27C9">
              <w:rPr>
                <w:rFonts w:ascii="CordiaUPC" w:eastAsia="Times New Roman" w:hAnsi="CordiaUPC" w:cs="CordiaUPC" w:hint="cs"/>
                <w:b/>
                <w:bCs/>
                <w:sz w:val="26"/>
                <w:szCs w:val="26"/>
                <w:lang w:eastAsia="zh-CN"/>
              </w:rPr>
              <w:t xml:space="preserve">Total </w:t>
            </w:r>
          </w:p>
        </w:tc>
        <w:tc>
          <w:tcPr>
            <w:tcW w:w="988" w:type="dxa"/>
            <w:tcBorders>
              <w:top w:val="single" w:sz="4" w:space="0" w:color="auto"/>
              <w:left w:val="nil"/>
              <w:bottom w:val="single" w:sz="4" w:space="0" w:color="auto"/>
              <w:right w:val="nil"/>
            </w:tcBorders>
            <w:vAlign w:val="bottom"/>
          </w:tcPr>
          <w:p w14:paraId="4D537DE9" w14:textId="19AF7FBB"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9,388</w:t>
            </w:r>
          </w:p>
        </w:tc>
        <w:tc>
          <w:tcPr>
            <w:tcW w:w="274" w:type="dxa"/>
            <w:vAlign w:val="bottom"/>
          </w:tcPr>
          <w:p w14:paraId="171241DE"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7" w:type="dxa"/>
            <w:tcBorders>
              <w:top w:val="single" w:sz="4" w:space="0" w:color="auto"/>
              <w:left w:val="nil"/>
              <w:bottom w:val="single" w:sz="4" w:space="0" w:color="auto"/>
              <w:right w:val="nil"/>
            </w:tcBorders>
            <w:vAlign w:val="bottom"/>
          </w:tcPr>
          <w:p w14:paraId="32759C8B" w14:textId="7CC3D955"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w:t>
            </w:r>
          </w:p>
        </w:tc>
        <w:tc>
          <w:tcPr>
            <w:tcW w:w="273" w:type="dxa"/>
            <w:vAlign w:val="bottom"/>
          </w:tcPr>
          <w:p w14:paraId="6503517E"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tcBorders>
              <w:top w:val="single" w:sz="4" w:space="0" w:color="auto"/>
              <w:left w:val="nil"/>
              <w:bottom w:val="single" w:sz="4" w:space="0" w:color="auto"/>
              <w:right w:val="nil"/>
            </w:tcBorders>
            <w:vAlign w:val="bottom"/>
          </w:tcPr>
          <w:p w14:paraId="4B5A362D" w14:textId="00759F1F"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lang w:val="en-US"/>
              </w:rPr>
              <w:t>9,388</w:t>
            </w:r>
          </w:p>
        </w:tc>
        <w:tc>
          <w:tcPr>
            <w:tcW w:w="274" w:type="dxa"/>
            <w:vAlign w:val="bottom"/>
          </w:tcPr>
          <w:p w14:paraId="5EDD294C"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86" w:type="dxa"/>
            <w:tcBorders>
              <w:top w:val="single" w:sz="4" w:space="0" w:color="auto"/>
              <w:left w:val="nil"/>
              <w:bottom w:val="single" w:sz="4" w:space="0" w:color="auto"/>
              <w:right w:val="nil"/>
            </w:tcBorders>
            <w:vAlign w:val="bottom"/>
          </w:tcPr>
          <w:p w14:paraId="6586375A" w14:textId="79CC1514" w:rsidR="00D453B4" w:rsidRPr="00FF27C9" w:rsidRDefault="007C6A6C"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w:t>
            </w:r>
          </w:p>
        </w:tc>
        <w:tc>
          <w:tcPr>
            <w:tcW w:w="270" w:type="dxa"/>
            <w:vAlign w:val="bottom"/>
          </w:tcPr>
          <w:p w14:paraId="6906635D"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2" w:type="dxa"/>
            <w:tcBorders>
              <w:top w:val="single" w:sz="4" w:space="0" w:color="auto"/>
              <w:left w:val="nil"/>
              <w:bottom w:val="single" w:sz="4" w:space="0" w:color="auto"/>
              <w:right w:val="nil"/>
            </w:tcBorders>
            <w:vAlign w:val="bottom"/>
          </w:tcPr>
          <w:p w14:paraId="351EE7AA" w14:textId="59879935"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lang w:val="en-US"/>
              </w:rPr>
              <w:t>9,388</w:t>
            </w:r>
          </w:p>
        </w:tc>
      </w:tr>
      <w:tr w:rsidR="00D453B4" w:rsidRPr="00FF27C9" w14:paraId="15A86514" w14:textId="77777777" w:rsidTr="0095372C">
        <w:tc>
          <w:tcPr>
            <w:tcW w:w="3422" w:type="dxa"/>
            <w:hideMark/>
          </w:tcPr>
          <w:p w14:paraId="03DD6B8A" w14:textId="77777777" w:rsidR="00D453B4" w:rsidRPr="00FF27C9" w:rsidRDefault="00D453B4" w:rsidP="00D453B4">
            <w:pPr>
              <w:suppressAutoHyphens/>
              <w:spacing w:line="240" w:lineRule="exact"/>
              <w:ind w:right="-90" w:firstLine="6"/>
              <w:rPr>
                <w:rFonts w:ascii="CordiaUPC" w:eastAsia="Times New Roman" w:hAnsi="CordiaUPC" w:cs="CordiaUPC"/>
                <w:sz w:val="26"/>
                <w:szCs w:val="26"/>
                <w:lang w:eastAsia="zh-CN"/>
              </w:rPr>
            </w:pPr>
            <w:r w:rsidRPr="00FF27C9">
              <w:rPr>
                <w:rFonts w:ascii="CordiaUPC" w:eastAsia="Times New Roman" w:hAnsi="CordiaUPC" w:cs="CordiaUPC" w:hint="cs"/>
                <w:b/>
                <w:bCs/>
                <w:sz w:val="26"/>
                <w:szCs w:val="26"/>
                <w:lang w:eastAsia="zh-CN"/>
              </w:rPr>
              <w:t>Investments, net</w:t>
            </w:r>
          </w:p>
        </w:tc>
        <w:tc>
          <w:tcPr>
            <w:tcW w:w="988" w:type="dxa"/>
            <w:tcBorders>
              <w:top w:val="single" w:sz="4" w:space="0" w:color="auto"/>
              <w:left w:val="nil"/>
              <w:bottom w:val="nil"/>
              <w:right w:val="nil"/>
            </w:tcBorders>
          </w:tcPr>
          <w:p w14:paraId="60733884"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3F4C0050"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7" w:type="dxa"/>
            <w:tcBorders>
              <w:top w:val="single" w:sz="4" w:space="0" w:color="auto"/>
              <w:left w:val="nil"/>
              <w:bottom w:val="nil"/>
              <w:right w:val="nil"/>
            </w:tcBorders>
          </w:tcPr>
          <w:p w14:paraId="61B4C72A"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273" w:type="dxa"/>
          </w:tcPr>
          <w:p w14:paraId="6F4988BF" w14:textId="77777777" w:rsidR="00D453B4" w:rsidRPr="00FF27C9" w:rsidRDefault="00D453B4" w:rsidP="00D453B4">
            <w:pPr>
              <w:tabs>
                <w:tab w:val="decimal" w:pos="716"/>
              </w:tabs>
              <w:suppressAutoHyphens/>
              <w:spacing w:line="240" w:lineRule="exact"/>
              <w:ind w:left="-14" w:right="-86"/>
              <w:rPr>
                <w:rFonts w:ascii="CordiaUPC" w:eastAsia="Times New Roman" w:hAnsi="CordiaUPC" w:cs="CordiaUPC"/>
                <w:b/>
                <w:bCs/>
                <w:sz w:val="26"/>
                <w:szCs w:val="26"/>
                <w:lang w:eastAsia="zh-CN"/>
              </w:rPr>
            </w:pPr>
          </w:p>
        </w:tc>
        <w:tc>
          <w:tcPr>
            <w:tcW w:w="996" w:type="dxa"/>
            <w:tcBorders>
              <w:top w:val="single" w:sz="4" w:space="0" w:color="auto"/>
              <w:left w:val="nil"/>
              <w:bottom w:val="nil"/>
              <w:right w:val="nil"/>
            </w:tcBorders>
          </w:tcPr>
          <w:p w14:paraId="730FF634"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46651B9B"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86" w:type="dxa"/>
            <w:tcBorders>
              <w:top w:val="single" w:sz="4" w:space="0" w:color="auto"/>
              <w:left w:val="nil"/>
              <w:bottom w:val="nil"/>
              <w:right w:val="nil"/>
            </w:tcBorders>
          </w:tcPr>
          <w:p w14:paraId="2FE0E6BF"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6200F444" w14:textId="77777777" w:rsidR="00D453B4" w:rsidRPr="00FF27C9" w:rsidRDefault="00D453B4" w:rsidP="00D453B4">
            <w:pPr>
              <w:tabs>
                <w:tab w:val="decimal" w:pos="716"/>
              </w:tabs>
              <w:suppressAutoHyphens/>
              <w:spacing w:line="240" w:lineRule="exact"/>
              <w:ind w:left="-14" w:right="-86"/>
              <w:rPr>
                <w:rFonts w:ascii="CordiaUPC" w:eastAsia="Times New Roman" w:hAnsi="CordiaUPC" w:cs="CordiaUPC"/>
                <w:b/>
                <w:bCs/>
                <w:sz w:val="26"/>
                <w:szCs w:val="26"/>
                <w:lang w:eastAsia="zh-CN"/>
              </w:rPr>
            </w:pPr>
          </w:p>
        </w:tc>
        <w:tc>
          <w:tcPr>
            <w:tcW w:w="972" w:type="dxa"/>
            <w:tcBorders>
              <w:top w:val="single" w:sz="4" w:space="0" w:color="auto"/>
              <w:left w:val="nil"/>
              <w:bottom w:val="nil"/>
              <w:right w:val="nil"/>
            </w:tcBorders>
          </w:tcPr>
          <w:p w14:paraId="59A7CE76"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r>
      <w:tr w:rsidR="00D453B4" w:rsidRPr="00FF27C9" w14:paraId="5E361B26" w14:textId="56424563" w:rsidTr="0095372C">
        <w:tc>
          <w:tcPr>
            <w:tcW w:w="3422" w:type="dxa"/>
            <w:hideMark/>
          </w:tcPr>
          <w:p w14:paraId="783A6C6E" w14:textId="77777777" w:rsidR="00D453B4" w:rsidRPr="00FF27C9" w:rsidRDefault="00D453B4" w:rsidP="00D453B4">
            <w:pPr>
              <w:suppressAutoHyphens/>
              <w:spacing w:line="240" w:lineRule="exact"/>
              <w:ind w:left="344" w:right="-90" w:hanging="160"/>
              <w:rPr>
                <w:rFonts w:ascii="CordiaUPC" w:eastAsia="Times New Roman" w:hAnsi="CordiaUPC" w:cs="CordiaUPC"/>
                <w:b/>
                <w:bCs/>
                <w:sz w:val="26"/>
                <w:szCs w:val="26"/>
                <w:lang w:eastAsia="zh-CN"/>
              </w:rPr>
            </w:pPr>
            <w:r w:rsidRPr="00FF27C9">
              <w:rPr>
                <w:rFonts w:ascii="CordiaUPC" w:eastAsia="Times New Roman" w:hAnsi="CordiaUPC" w:cs="CordiaUPC" w:hint="cs"/>
                <w:sz w:val="26"/>
                <w:szCs w:val="26"/>
                <w:lang w:eastAsia="zh-CN"/>
              </w:rPr>
              <w:t>Investments in debt instruments     measured at FVOCI</w:t>
            </w:r>
          </w:p>
        </w:tc>
        <w:tc>
          <w:tcPr>
            <w:tcW w:w="988" w:type="dxa"/>
            <w:vAlign w:val="bottom"/>
          </w:tcPr>
          <w:p w14:paraId="745EB2B1" w14:textId="52D6179C"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rtl/>
                <w:cs/>
                <w:lang w:eastAsia="zh-CN"/>
              </w:rPr>
            </w:pPr>
            <w:r>
              <w:rPr>
                <w:rFonts w:ascii="CordiaUPC" w:hAnsi="CordiaUPC" w:cs="CordiaUPC"/>
                <w:sz w:val="26"/>
                <w:szCs w:val="26"/>
              </w:rPr>
              <w:t>83,395</w:t>
            </w:r>
          </w:p>
        </w:tc>
        <w:tc>
          <w:tcPr>
            <w:tcW w:w="274" w:type="dxa"/>
            <w:vAlign w:val="bottom"/>
          </w:tcPr>
          <w:p w14:paraId="6FFA1E85"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7" w:type="dxa"/>
            <w:vAlign w:val="bottom"/>
          </w:tcPr>
          <w:p w14:paraId="6971B5A5" w14:textId="7A548B51"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vAlign w:val="bottom"/>
          </w:tcPr>
          <w:p w14:paraId="4A527958"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vAlign w:val="bottom"/>
          </w:tcPr>
          <w:p w14:paraId="59060F37" w14:textId="1871A5DA"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83,395</w:t>
            </w:r>
          </w:p>
        </w:tc>
        <w:tc>
          <w:tcPr>
            <w:tcW w:w="274" w:type="dxa"/>
            <w:vAlign w:val="bottom"/>
          </w:tcPr>
          <w:p w14:paraId="5882A08C"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86" w:type="dxa"/>
            <w:vAlign w:val="bottom"/>
          </w:tcPr>
          <w:p w14:paraId="26560675" w14:textId="5AF466BF"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4D428A0C"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2" w:type="dxa"/>
            <w:vAlign w:val="bottom"/>
          </w:tcPr>
          <w:p w14:paraId="0CB6DC82" w14:textId="6D16A352"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83,395</w:t>
            </w:r>
          </w:p>
        </w:tc>
      </w:tr>
      <w:tr w:rsidR="00D453B4" w:rsidRPr="00FF27C9" w14:paraId="2A5AD9D3" w14:textId="77777777" w:rsidTr="001B254E">
        <w:tc>
          <w:tcPr>
            <w:tcW w:w="3422" w:type="dxa"/>
            <w:hideMark/>
          </w:tcPr>
          <w:p w14:paraId="5CBC7C49" w14:textId="77777777" w:rsidR="00D453B4" w:rsidRPr="00FF27C9" w:rsidRDefault="00D453B4" w:rsidP="00D453B4">
            <w:pPr>
              <w:suppressAutoHyphens/>
              <w:spacing w:line="240" w:lineRule="exact"/>
              <w:ind w:left="346" w:right="-90" w:hanging="180"/>
              <w:rPr>
                <w:rFonts w:ascii="CordiaUPC" w:eastAsia="Times New Roman" w:hAnsi="CordiaUPC" w:cs="CordiaUPC"/>
                <w:sz w:val="26"/>
                <w:szCs w:val="26"/>
                <w:lang w:eastAsia="zh-CN"/>
              </w:rPr>
            </w:pPr>
            <w:r w:rsidRPr="00FF27C9">
              <w:rPr>
                <w:rFonts w:ascii="CordiaUPC" w:eastAsia="Times New Roman" w:hAnsi="CordiaUPC" w:cs="CordiaUPC" w:hint="cs"/>
                <w:sz w:val="26"/>
                <w:szCs w:val="26"/>
                <w:lang w:eastAsia="zh-CN"/>
              </w:rPr>
              <w:t>Investments in equity instruments designated at FVOCI</w:t>
            </w:r>
          </w:p>
        </w:tc>
        <w:tc>
          <w:tcPr>
            <w:tcW w:w="988" w:type="dxa"/>
            <w:vAlign w:val="bottom"/>
          </w:tcPr>
          <w:p w14:paraId="783E4254" w14:textId="18847D3F"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459</w:t>
            </w:r>
          </w:p>
        </w:tc>
        <w:tc>
          <w:tcPr>
            <w:tcW w:w="274" w:type="dxa"/>
            <w:vAlign w:val="bottom"/>
          </w:tcPr>
          <w:p w14:paraId="078393DE"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7" w:type="dxa"/>
            <w:vAlign w:val="bottom"/>
          </w:tcPr>
          <w:p w14:paraId="06D144A0" w14:textId="2DC5A87D"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vAlign w:val="bottom"/>
          </w:tcPr>
          <w:p w14:paraId="2542619A"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vAlign w:val="bottom"/>
          </w:tcPr>
          <w:p w14:paraId="6CE7E0C9" w14:textId="12DD8BA5"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4" w:type="dxa"/>
            <w:vAlign w:val="bottom"/>
          </w:tcPr>
          <w:p w14:paraId="16A773B0"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86" w:type="dxa"/>
            <w:vAlign w:val="bottom"/>
          </w:tcPr>
          <w:p w14:paraId="7A72B255" w14:textId="5842F050"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459</w:t>
            </w:r>
          </w:p>
        </w:tc>
        <w:tc>
          <w:tcPr>
            <w:tcW w:w="270" w:type="dxa"/>
            <w:vAlign w:val="bottom"/>
          </w:tcPr>
          <w:p w14:paraId="1D306A61"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2" w:type="dxa"/>
            <w:vAlign w:val="bottom"/>
          </w:tcPr>
          <w:p w14:paraId="42B8106C" w14:textId="1B0A0FD2"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459</w:t>
            </w:r>
          </w:p>
        </w:tc>
      </w:tr>
      <w:tr w:rsidR="00D453B4" w:rsidRPr="00FF27C9" w14:paraId="3869197E" w14:textId="77777777" w:rsidTr="001B254E">
        <w:tc>
          <w:tcPr>
            <w:tcW w:w="3422" w:type="dxa"/>
            <w:hideMark/>
          </w:tcPr>
          <w:p w14:paraId="7A633E47" w14:textId="77777777" w:rsidR="00D453B4" w:rsidRPr="00FF27C9" w:rsidRDefault="00D453B4" w:rsidP="00D453B4">
            <w:pPr>
              <w:suppressAutoHyphens/>
              <w:spacing w:line="240" w:lineRule="exact"/>
              <w:ind w:right="-90"/>
              <w:rPr>
                <w:rFonts w:ascii="CordiaUPC" w:eastAsia="Times New Roman" w:hAnsi="CordiaUPC" w:cs="CordiaUPC"/>
                <w:sz w:val="26"/>
                <w:szCs w:val="26"/>
                <w:lang w:eastAsia="zh-CN"/>
              </w:rPr>
            </w:pPr>
            <w:r w:rsidRPr="00FF27C9">
              <w:rPr>
                <w:rFonts w:ascii="CordiaUPC" w:eastAsia="Times New Roman" w:hAnsi="CordiaUPC" w:cs="CordiaUPC" w:hint="cs"/>
                <w:b/>
                <w:bCs/>
                <w:sz w:val="26"/>
                <w:szCs w:val="26"/>
                <w:lang w:eastAsia="zh-CN"/>
              </w:rPr>
              <w:t xml:space="preserve">Total </w:t>
            </w:r>
          </w:p>
        </w:tc>
        <w:tc>
          <w:tcPr>
            <w:tcW w:w="988" w:type="dxa"/>
            <w:tcBorders>
              <w:top w:val="single" w:sz="4" w:space="0" w:color="auto"/>
              <w:left w:val="nil"/>
              <w:bottom w:val="single" w:sz="4" w:space="0" w:color="auto"/>
              <w:right w:val="nil"/>
            </w:tcBorders>
            <w:vAlign w:val="bottom"/>
          </w:tcPr>
          <w:p w14:paraId="4C5926B3" w14:textId="6C0DAE33"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83,854</w:t>
            </w:r>
          </w:p>
        </w:tc>
        <w:tc>
          <w:tcPr>
            <w:tcW w:w="274" w:type="dxa"/>
            <w:vAlign w:val="bottom"/>
          </w:tcPr>
          <w:p w14:paraId="132E7314"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7" w:type="dxa"/>
            <w:tcBorders>
              <w:top w:val="single" w:sz="4" w:space="0" w:color="auto"/>
              <w:left w:val="nil"/>
              <w:bottom w:val="single" w:sz="4" w:space="0" w:color="auto"/>
              <w:right w:val="nil"/>
            </w:tcBorders>
            <w:vAlign w:val="bottom"/>
          </w:tcPr>
          <w:p w14:paraId="780175C4" w14:textId="63E0BC3B"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3" w:type="dxa"/>
            <w:vAlign w:val="bottom"/>
          </w:tcPr>
          <w:p w14:paraId="6B0FE68C"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96" w:type="dxa"/>
            <w:tcBorders>
              <w:top w:val="single" w:sz="4" w:space="0" w:color="auto"/>
              <w:left w:val="nil"/>
              <w:bottom w:val="single" w:sz="4" w:space="0" w:color="auto"/>
              <w:right w:val="nil"/>
            </w:tcBorders>
            <w:vAlign w:val="bottom"/>
          </w:tcPr>
          <w:p w14:paraId="5C0C7CEC" w14:textId="3FA21E3E"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83,395</w:t>
            </w:r>
          </w:p>
        </w:tc>
        <w:tc>
          <w:tcPr>
            <w:tcW w:w="274" w:type="dxa"/>
            <w:vAlign w:val="bottom"/>
          </w:tcPr>
          <w:p w14:paraId="66215182"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86" w:type="dxa"/>
            <w:tcBorders>
              <w:top w:val="single" w:sz="4" w:space="0" w:color="auto"/>
              <w:left w:val="nil"/>
              <w:bottom w:val="single" w:sz="4" w:space="0" w:color="auto"/>
              <w:right w:val="nil"/>
            </w:tcBorders>
            <w:vAlign w:val="bottom"/>
          </w:tcPr>
          <w:p w14:paraId="2740D805" w14:textId="496EFF33"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459</w:t>
            </w:r>
          </w:p>
        </w:tc>
        <w:tc>
          <w:tcPr>
            <w:tcW w:w="270" w:type="dxa"/>
            <w:vAlign w:val="bottom"/>
          </w:tcPr>
          <w:p w14:paraId="7DAC11F4"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2" w:type="dxa"/>
            <w:tcBorders>
              <w:top w:val="single" w:sz="4" w:space="0" w:color="auto"/>
              <w:left w:val="nil"/>
              <w:bottom w:val="single" w:sz="4" w:space="0" w:color="auto"/>
              <w:right w:val="nil"/>
            </w:tcBorders>
            <w:vAlign w:val="bottom"/>
          </w:tcPr>
          <w:p w14:paraId="4D39AB2F" w14:textId="424116BA"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83,854</w:t>
            </w:r>
          </w:p>
        </w:tc>
      </w:tr>
      <w:tr w:rsidR="00D453B4" w:rsidRPr="00FF27C9" w14:paraId="4FAB9D8B" w14:textId="77777777" w:rsidTr="0095372C">
        <w:tc>
          <w:tcPr>
            <w:tcW w:w="3422" w:type="dxa"/>
            <w:hideMark/>
          </w:tcPr>
          <w:p w14:paraId="3303D46F" w14:textId="77777777" w:rsidR="00D453B4" w:rsidRPr="00FF27C9" w:rsidRDefault="00D453B4" w:rsidP="00D453B4">
            <w:pPr>
              <w:suppressAutoHyphens/>
              <w:spacing w:line="240" w:lineRule="exact"/>
              <w:ind w:left="209" w:right="-90" w:hanging="180"/>
              <w:rPr>
                <w:rFonts w:ascii="CordiaUPC" w:eastAsia="Times New Roman" w:hAnsi="CordiaUPC" w:cs="CordiaUPC"/>
                <w:sz w:val="26"/>
                <w:szCs w:val="26"/>
                <w:lang w:eastAsia="zh-CN"/>
              </w:rPr>
            </w:pPr>
            <w:r w:rsidRPr="00FF27C9">
              <w:rPr>
                <w:rFonts w:ascii="CordiaUPC" w:eastAsia="Times New Roman" w:hAnsi="CordiaUPC" w:cs="CordiaUPC" w:hint="cs"/>
                <w:b/>
                <w:bCs/>
                <w:sz w:val="26"/>
                <w:szCs w:val="26"/>
                <w:lang w:eastAsia="zh-CN"/>
              </w:rPr>
              <w:t>Loans to customers and accrued interest receivables, net</w:t>
            </w:r>
          </w:p>
        </w:tc>
        <w:tc>
          <w:tcPr>
            <w:tcW w:w="988" w:type="dxa"/>
            <w:tcBorders>
              <w:top w:val="single" w:sz="4" w:space="0" w:color="auto"/>
              <w:left w:val="nil"/>
              <w:bottom w:val="single" w:sz="4" w:space="0" w:color="auto"/>
              <w:right w:val="nil"/>
            </w:tcBorders>
            <w:vAlign w:val="bottom"/>
          </w:tcPr>
          <w:p w14:paraId="34F9821D" w14:textId="5611B72F"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696,520</w:t>
            </w:r>
          </w:p>
        </w:tc>
        <w:tc>
          <w:tcPr>
            <w:tcW w:w="274" w:type="dxa"/>
            <w:vAlign w:val="bottom"/>
          </w:tcPr>
          <w:p w14:paraId="63015991"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7" w:type="dxa"/>
            <w:tcBorders>
              <w:top w:val="single" w:sz="4" w:space="0" w:color="auto"/>
              <w:left w:val="nil"/>
              <w:bottom w:val="single" w:sz="4" w:space="0" w:color="auto"/>
              <w:right w:val="nil"/>
            </w:tcBorders>
            <w:vAlign w:val="bottom"/>
          </w:tcPr>
          <w:p w14:paraId="45D5F102" w14:textId="00AD6935" w:rsidR="00D453B4" w:rsidRPr="00FF27C9" w:rsidRDefault="00D453B4" w:rsidP="00D453B4">
            <w:pPr>
              <w:tabs>
                <w:tab w:val="decimal" w:pos="716"/>
              </w:tabs>
              <w:suppressAutoHyphens/>
              <w:spacing w:line="240" w:lineRule="exact"/>
              <w:ind w:left="-25"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3" w:type="dxa"/>
            <w:vAlign w:val="bottom"/>
          </w:tcPr>
          <w:p w14:paraId="3B8BB1B1"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96" w:type="dxa"/>
            <w:tcBorders>
              <w:top w:val="single" w:sz="4" w:space="0" w:color="auto"/>
              <w:left w:val="nil"/>
              <w:bottom w:val="single" w:sz="4" w:space="0" w:color="auto"/>
              <w:right w:val="nil"/>
            </w:tcBorders>
            <w:vAlign w:val="bottom"/>
          </w:tcPr>
          <w:p w14:paraId="792CB694" w14:textId="17A9D5A5"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696,520</w:t>
            </w:r>
          </w:p>
        </w:tc>
        <w:tc>
          <w:tcPr>
            <w:tcW w:w="274" w:type="dxa"/>
            <w:vAlign w:val="bottom"/>
          </w:tcPr>
          <w:p w14:paraId="43653F74"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86" w:type="dxa"/>
            <w:tcBorders>
              <w:top w:val="single" w:sz="4" w:space="0" w:color="auto"/>
              <w:left w:val="nil"/>
              <w:bottom w:val="single" w:sz="4" w:space="0" w:color="auto"/>
              <w:right w:val="nil"/>
            </w:tcBorders>
            <w:vAlign w:val="bottom"/>
          </w:tcPr>
          <w:p w14:paraId="1E40305E" w14:textId="3929A55E" w:rsidR="00D453B4" w:rsidRPr="00FF27C9" w:rsidRDefault="00EC008E"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w:t>
            </w:r>
          </w:p>
        </w:tc>
        <w:tc>
          <w:tcPr>
            <w:tcW w:w="270" w:type="dxa"/>
            <w:vAlign w:val="bottom"/>
          </w:tcPr>
          <w:p w14:paraId="1F8C36DB"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2" w:type="dxa"/>
            <w:tcBorders>
              <w:top w:val="single" w:sz="4" w:space="0" w:color="auto"/>
              <w:left w:val="nil"/>
              <w:bottom w:val="single" w:sz="4" w:space="0" w:color="auto"/>
              <w:right w:val="nil"/>
            </w:tcBorders>
            <w:vAlign w:val="bottom"/>
          </w:tcPr>
          <w:p w14:paraId="61212595" w14:textId="6975E80B"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696,520</w:t>
            </w:r>
          </w:p>
        </w:tc>
      </w:tr>
      <w:tr w:rsidR="00D453B4" w:rsidRPr="00FF27C9" w14:paraId="6BB6A642" w14:textId="77777777" w:rsidTr="00C7269B">
        <w:trPr>
          <w:trHeight w:val="253"/>
        </w:trPr>
        <w:tc>
          <w:tcPr>
            <w:tcW w:w="3422" w:type="dxa"/>
            <w:hideMark/>
          </w:tcPr>
          <w:p w14:paraId="05C7C43A" w14:textId="77777777" w:rsidR="00D453B4" w:rsidRPr="00FF27C9" w:rsidRDefault="00D453B4" w:rsidP="00D453B4">
            <w:pPr>
              <w:suppressAutoHyphens/>
              <w:spacing w:line="240" w:lineRule="exact"/>
              <w:ind w:right="-90"/>
              <w:rPr>
                <w:rFonts w:ascii="CordiaUPC" w:eastAsia="Times New Roman" w:hAnsi="CordiaUPC" w:cs="CordiaUPC"/>
                <w:b/>
                <w:bCs/>
                <w:sz w:val="26"/>
                <w:szCs w:val="26"/>
                <w:lang w:eastAsia="zh-CN"/>
              </w:rPr>
            </w:pPr>
            <w:r w:rsidRPr="00FF27C9">
              <w:rPr>
                <w:rFonts w:ascii="CordiaUPC" w:eastAsia="Times New Roman" w:hAnsi="CordiaUPC" w:cs="CordiaUPC" w:hint="cs"/>
                <w:b/>
                <w:bCs/>
                <w:sz w:val="26"/>
                <w:szCs w:val="26"/>
                <w:lang w:eastAsia="zh-CN"/>
              </w:rPr>
              <w:t>Total financial assets</w:t>
            </w:r>
          </w:p>
        </w:tc>
        <w:tc>
          <w:tcPr>
            <w:tcW w:w="988" w:type="dxa"/>
            <w:tcBorders>
              <w:top w:val="single" w:sz="4" w:space="0" w:color="auto"/>
              <w:left w:val="nil"/>
              <w:bottom w:val="double" w:sz="4" w:space="0" w:color="auto"/>
              <w:right w:val="nil"/>
            </w:tcBorders>
            <w:vAlign w:val="bottom"/>
          </w:tcPr>
          <w:p w14:paraId="5BBF99AB" w14:textId="6B53CFD0"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rtl/>
                <w:cs/>
                <w:lang w:eastAsia="zh-CN"/>
              </w:rPr>
            </w:pPr>
            <w:r>
              <w:rPr>
                <w:rFonts w:ascii="CordiaUPC" w:hAnsi="CordiaUPC" w:cs="CordiaUPC"/>
                <w:b/>
                <w:bCs/>
                <w:color w:val="000000"/>
                <w:sz w:val="26"/>
                <w:szCs w:val="26"/>
              </w:rPr>
              <w:t>792,582</w:t>
            </w:r>
          </w:p>
        </w:tc>
        <w:tc>
          <w:tcPr>
            <w:tcW w:w="274" w:type="dxa"/>
            <w:vAlign w:val="bottom"/>
          </w:tcPr>
          <w:p w14:paraId="60772297"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7" w:type="dxa"/>
            <w:tcBorders>
              <w:top w:val="single" w:sz="4" w:space="0" w:color="auto"/>
              <w:left w:val="nil"/>
              <w:bottom w:val="double" w:sz="4" w:space="0" w:color="auto"/>
              <w:right w:val="nil"/>
            </w:tcBorders>
            <w:vAlign w:val="bottom"/>
          </w:tcPr>
          <w:p w14:paraId="5576E328" w14:textId="0958509B" w:rsidR="00D453B4" w:rsidRPr="00FF27C9" w:rsidRDefault="00D453B4" w:rsidP="00D453B4">
            <w:pPr>
              <w:tabs>
                <w:tab w:val="decimal" w:pos="716"/>
              </w:tabs>
              <w:suppressAutoHyphens/>
              <w:spacing w:line="240" w:lineRule="exact"/>
              <w:ind w:left="-25" w:right="-86"/>
              <w:rPr>
                <w:rFonts w:ascii="CordiaUPC" w:eastAsia="Times New Roman" w:hAnsi="CordiaUPC" w:cs="CordiaUPC"/>
                <w:b/>
                <w:bCs/>
                <w:sz w:val="26"/>
                <w:szCs w:val="26"/>
                <w:lang w:eastAsia="zh-CN"/>
              </w:rPr>
            </w:pPr>
            <w:r>
              <w:rPr>
                <w:rFonts w:ascii="CordiaUPC" w:hAnsi="CordiaUPC" w:cs="CordiaUPC"/>
                <w:color w:val="000000"/>
                <w:sz w:val="26"/>
                <w:szCs w:val="26"/>
              </w:rPr>
              <w:t>-</w:t>
            </w:r>
          </w:p>
        </w:tc>
        <w:tc>
          <w:tcPr>
            <w:tcW w:w="273" w:type="dxa"/>
            <w:vAlign w:val="bottom"/>
          </w:tcPr>
          <w:p w14:paraId="4CF54960"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96" w:type="dxa"/>
            <w:tcBorders>
              <w:top w:val="single" w:sz="4" w:space="0" w:color="auto"/>
              <w:left w:val="nil"/>
              <w:bottom w:val="double" w:sz="4" w:space="0" w:color="auto"/>
              <w:right w:val="nil"/>
            </w:tcBorders>
            <w:vAlign w:val="bottom"/>
          </w:tcPr>
          <w:p w14:paraId="790CCB87" w14:textId="1C190F78"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791,976</w:t>
            </w:r>
          </w:p>
        </w:tc>
        <w:tc>
          <w:tcPr>
            <w:tcW w:w="274" w:type="dxa"/>
            <w:vAlign w:val="bottom"/>
          </w:tcPr>
          <w:p w14:paraId="7AE8EA35"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86" w:type="dxa"/>
            <w:tcBorders>
              <w:top w:val="single" w:sz="4" w:space="0" w:color="auto"/>
              <w:left w:val="nil"/>
              <w:bottom w:val="double" w:sz="4" w:space="0" w:color="auto"/>
              <w:right w:val="nil"/>
            </w:tcBorders>
            <w:vAlign w:val="bottom"/>
          </w:tcPr>
          <w:p w14:paraId="546DF04F" w14:textId="08733B2D"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606</w:t>
            </w:r>
          </w:p>
        </w:tc>
        <w:tc>
          <w:tcPr>
            <w:tcW w:w="270" w:type="dxa"/>
            <w:vAlign w:val="bottom"/>
          </w:tcPr>
          <w:p w14:paraId="18A8E6AF"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2" w:type="dxa"/>
            <w:tcBorders>
              <w:top w:val="single" w:sz="4" w:space="0" w:color="auto"/>
              <w:left w:val="nil"/>
              <w:bottom w:val="double" w:sz="4" w:space="0" w:color="auto"/>
              <w:right w:val="nil"/>
            </w:tcBorders>
            <w:vAlign w:val="bottom"/>
          </w:tcPr>
          <w:p w14:paraId="22A69534" w14:textId="47B1D2E3"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792,582</w:t>
            </w:r>
          </w:p>
        </w:tc>
      </w:tr>
      <w:tr w:rsidR="00D453B4" w:rsidRPr="00FF27C9" w14:paraId="4300C4B2" w14:textId="77777777" w:rsidTr="0095372C">
        <w:tc>
          <w:tcPr>
            <w:tcW w:w="3422" w:type="dxa"/>
            <w:hideMark/>
          </w:tcPr>
          <w:p w14:paraId="337BB062" w14:textId="77777777" w:rsidR="00D453B4" w:rsidRPr="00FF27C9" w:rsidRDefault="00D453B4" w:rsidP="00D453B4">
            <w:pPr>
              <w:suppressAutoHyphens/>
              <w:spacing w:line="240" w:lineRule="exact"/>
              <w:ind w:right="-90"/>
              <w:rPr>
                <w:rFonts w:ascii="CordiaUPC" w:eastAsia="Times New Roman" w:hAnsi="CordiaUPC" w:cs="CordiaUPC"/>
                <w:b/>
                <w:bCs/>
                <w:sz w:val="26"/>
                <w:szCs w:val="26"/>
                <w:lang w:eastAsia="zh-CN"/>
              </w:rPr>
            </w:pPr>
            <w:r w:rsidRPr="00FF27C9">
              <w:rPr>
                <w:rFonts w:ascii="CordiaUPC" w:eastAsia="Times New Roman" w:hAnsi="CordiaUPC" w:cs="CordiaUPC" w:hint="cs"/>
                <w:b/>
                <w:bCs/>
                <w:i/>
                <w:iCs/>
                <w:sz w:val="26"/>
                <w:szCs w:val="26"/>
                <w:lang w:eastAsia="zh-CN"/>
              </w:rPr>
              <w:t>Financial liabilities</w:t>
            </w:r>
          </w:p>
        </w:tc>
        <w:tc>
          <w:tcPr>
            <w:tcW w:w="988" w:type="dxa"/>
          </w:tcPr>
          <w:p w14:paraId="2B2A6AE8"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15540ED1"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7" w:type="dxa"/>
          </w:tcPr>
          <w:p w14:paraId="54C914CF" w14:textId="77777777" w:rsidR="00D453B4" w:rsidRPr="00FF27C9" w:rsidRDefault="00D453B4" w:rsidP="00D453B4">
            <w:pPr>
              <w:tabs>
                <w:tab w:val="decimal" w:pos="716"/>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41301B79"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96" w:type="dxa"/>
          </w:tcPr>
          <w:p w14:paraId="6D9AB55D"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632CAAC4"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86" w:type="dxa"/>
          </w:tcPr>
          <w:p w14:paraId="43A01651"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6F84F797"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2" w:type="dxa"/>
          </w:tcPr>
          <w:p w14:paraId="5B1B57B6"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r>
      <w:tr w:rsidR="00D453B4" w:rsidRPr="00FF27C9" w14:paraId="70B94328" w14:textId="77777777" w:rsidTr="001B254E">
        <w:tc>
          <w:tcPr>
            <w:tcW w:w="3422" w:type="dxa"/>
          </w:tcPr>
          <w:p w14:paraId="0F86C9DE" w14:textId="77777777" w:rsidR="00D453B4" w:rsidRPr="00FF27C9" w:rsidRDefault="00D453B4" w:rsidP="00D453B4">
            <w:pPr>
              <w:suppressAutoHyphens/>
              <w:spacing w:line="240" w:lineRule="exact"/>
              <w:ind w:left="-14" w:right="-90"/>
              <w:rPr>
                <w:rFonts w:ascii="CordiaUPC" w:eastAsia="Times New Roman" w:hAnsi="CordiaUPC" w:cs="CordiaUPC"/>
                <w:b/>
                <w:bCs/>
                <w:sz w:val="26"/>
                <w:szCs w:val="26"/>
                <w:lang w:eastAsia="zh-CN"/>
              </w:rPr>
            </w:pPr>
            <w:r w:rsidRPr="00FF27C9">
              <w:rPr>
                <w:rFonts w:ascii="CordiaUPC" w:eastAsia="Times New Roman" w:hAnsi="CordiaUPC" w:cs="CordiaUPC" w:hint="cs"/>
                <w:b/>
                <w:bCs/>
                <w:sz w:val="26"/>
                <w:szCs w:val="26"/>
                <w:lang w:eastAsia="zh-CN"/>
              </w:rPr>
              <w:lastRenderedPageBreak/>
              <w:t>Deposits</w:t>
            </w:r>
          </w:p>
        </w:tc>
        <w:tc>
          <w:tcPr>
            <w:tcW w:w="988" w:type="dxa"/>
            <w:vAlign w:val="bottom"/>
          </w:tcPr>
          <w:p w14:paraId="40FAFE06" w14:textId="5AEE5C61"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856,584</w:t>
            </w:r>
          </w:p>
        </w:tc>
        <w:tc>
          <w:tcPr>
            <w:tcW w:w="274" w:type="dxa"/>
            <w:vAlign w:val="bottom"/>
          </w:tcPr>
          <w:p w14:paraId="77F004BE"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7" w:type="dxa"/>
            <w:vAlign w:val="bottom"/>
          </w:tcPr>
          <w:p w14:paraId="4DF2E1B0" w14:textId="055AD2AE"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w:t>
            </w:r>
          </w:p>
        </w:tc>
        <w:tc>
          <w:tcPr>
            <w:tcW w:w="273" w:type="dxa"/>
            <w:vAlign w:val="bottom"/>
          </w:tcPr>
          <w:p w14:paraId="79C8EFBB"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vAlign w:val="bottom"/>
          </w:tcPr>
          <w:p w14:paraId="2CA1CE1F" w14:textId="0850FDBC"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lang w:bidi="th-TH"/>
              </w:rPr>
              <w:t>856,589</w:t>
            </w:r>
          </w:p>
        </w:tc>
        <w:tc>
          <w:tcPr>
            <w:tcW w:w="274" w:type="dxa"/>
            <w:vAlign w:val="bottom"/>
          </w:tcPr>
          <w:p w14:paraId="566D5866"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86" w:type="dxa"/>
            <w:vAlign w:val="bottom"/>
          </w:tcPr>
          <w:p w14:paraId="3BE5126D" w14:textId="2622C255"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w:t>
            </w:r>
          </w:p>
        </w:tc>
        <w:tc>
          <w:tcPr>
            <w:tcW w:w="270" w:type="dxa"/>
            <w:vAlign w:val="bottom"/>
          </w:tcPr>
          <w:p w14:paraId="5E00C37A"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2" w:type="dxa"/>
            <w:vAlign w:val="bottom"/>
          </w:tcPr>
          <w:p w14:paraId="5E57FE07" w14:textId="1E85F0BA"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lang w:bidi="th-TH"/>
              </w:rPr>
              <w:t>856,589</w:t>
            </w:r>
          </w:p>
        </w:tc>
      </w:tr>
      <w:tr w:rsidR="00D453B4" w:rsidRPr="00FF27C9" w14:paraId="1662AF08" w14:textId="47737C52" w:rsidTr="001B254E">
        <w:tc>
          <w:tcPr>
            <w:tcW w:w="3422" w:type="dxa"/>
          </w:tcPr>
          <w:p w14:paraId="07B87EBC" w14:textId="23573DCE" w:rsidR="00D453B4" w:rsidRPr="00FF27C9" w:rsidRDefault="00D453B4" w:rsidP="004B3F16">
            <w:pPr>
              <w:suppressAutoHyphens/>
              <w:spacing w:line="240" w:lineRule="exact"/>
              <w:ind w:left="-14" w:right="-90"/>
              <w:rPr>
                <w:rFonts w:ascii="CordiaUPC" w:eastAsia="Times New Roman" w:hAnsi="CordiaUPC" w:cs="CordiaUPC"/>
                <w:b/>
                <w:bCs/>
                <w:sz w:val="26"/>
                <w:szCs w:val="26"/>
                <w:lang w:eastAsia="zh-CN"/>
              </w:rPr>
            </w:pPr>
            <w:r w:rsidRPr="00FF27C9">
              <w:rPr>
                <w:rFonts w:ascii="CordiaUPC" w:eastAsia="Times New Roman" w:hAnsi="CordiaUPC" w:cs="CordiaUPC" w:hint="cs"/>
                <w:b/>
                <w:bCs/>
                <w:sz w:val="26"/>
                <w:szCs w:val="26"/>
                <w:lang w:eastAsia="zh-CN"/>
              </w:rPr>
              <w:t>Financial liabilities designated at FVTPL</w:t>
            </w:r>
          </w:p>
        </w:tc>
        <w:tc>
          <w:tcPr>
            <w:tcW w:w="988" w:type="dxa"/>
            <w:vAlign w:val="bottom"/>
          </w:tcPr>
          <w:p w14:paraId="51298CA9" w14:textId="1370CBBE"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rPr>
              <w:t>433</w:t>
            </w:r>
          </w:p>
        </w:tc>
        <w:tc>
          <w:tcPr>
            <w:tcW w:w="274" w:type="dxa"/>
            <w:vAlign w:val="bottom"/>
          </w:tcPr>
          <w:p w14:paraId="420617B2"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7" w:type="dxa"/>
            <w:vAlign w:val="bottom"/>
          </w:tcPr>
          <w:p w14:paraId="543CEDE1" w14:textId="6944E60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3" w:type="dxa"/>
            <w:vAlign w:val="bottom"/>
          </w:tcPr>
          <w:p w14:paraId="407EC10E"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96" w:type="dxa"/>
            <w:vAlign w:val="bottom"/>
          </w:tcPr>
          <w:p w14:paraId="6027D646" w14:textId="1339889E"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rPr>
              <w:t>433</w:t>
            </w:r>
          </w:p>
        </w:tc>
        <w:tc>
          <w:tcPr>
            <w:tcW w:w="274" w:type="dxa"/>
            <w:vAlign w:val="bottom"/>
          </w:tcPr>
          <w:p w14:paraId="73542D51"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86" w:type="dxa"/>
            <w:vAlign w:val="bottom"/>
          </w:tcPr>
          <w:p w14:paraId="7452F806" w14:textId="213AC25C"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0" w:type="dxa"/>
            <w:vAlign w:val="bottom"/>
          </w:tcPr>
          <w:p w14:paraId="2E01FEFC"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2" w:type="dxa"/>
            <w:vAlign w:val="bottom"/>
          </w:tcPr>
          <w:p w14:paraId="1587D0D1" w14:textId="663EF64C"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rPr>
              <w:t>433</w:t>
            </w:r>
          </w:p>
        </w:tc>
      </w:tr>
      <w:tr w:rsidR="00D453B4" w:rsidRPr="00FF27C9" w14:paraId="0C9D42D0" w14:textId="77777777" w:rsidTr="001B254E">
        <w:tc>
          <w:tcPr>
            <w:tcW w:w="3422" w:type="dxa"/>
          </w:tcPr>
          <w:p w14:paraId="62E175DC" w14:textId="77777777" w:rsidR="00D453B4" w:rsidRPr="00FF27C9" w:rsidRDefault="00D453B4" w:rsidP="00D453B4">
            <w:pPr>
              <w:suppressAutoHyphens/>
              <w:spacing w:line="240" w:lineRule="exact"/>
              <w:ind w:left="-14" w:right="-90"/>
              <w:rPr>
                <w:rFonts w:ascii="CordiaUPC" w:eastAsia="Times New Roman" w:hAnsi="CordiaUPC" w:cs="CordiaUPC"/>
                <w:b/>
                <w:bCs/>
                <w:i/>
                <w:iCs/>
                <w:sz w:val="26"/>
                <w:szCs w:val="26"/>
                <w:lang w:eastAsia="zh-CN"/>
              </w:rPr>
            </w:pPr>
            <w:r w:rsidRPr="00FF27C9">
              <w:rPr>
                <w:rFonts w:ascii="CordiaUPC" w:eastAsia="Times New Roman" w:hAnsi="CordiaUPC" w:cs="CordiaUPC" w:hint="cs"/>
                <w:b/>
                <w:bCs/>
                <w:sz w:val="26"/>
                <w:szCs w:val="26"/>
                <w:lang w:eastAsia="zh-CN"/>
              </w:rPr>
              <w:t>Derivative liabilities</w:t>
            </w:r>
          </w:p>
        </w:tc>
        <w:tc>
          <w:tcPr>
            <w:tcW w:w="988" w:type="dxa"/>
            <w:vAlign w:val="bottom"/>
          </w:tcPr>
          <w:p w14:paraId="7E735C59"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274" w:type="dxa"/>
            <w:vAlign w:val="bottom"/>
          </w:tcPr>
          <w:p w14:paraId="2AAAC3F6"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7" w:type="dxa"/>
            <w:vAlign w:val="bottom"/>
          </w:tcPr>
          <w:p w14:paraId="742C7122"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67FD0B1A"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vAlign w:val="bottom"/>
          </w:tcPr>
          <w:p w14:paraId="719FD80F"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274" w:type="dxa"/>
            <w:vAlign w:val="bottom"/>
          </w:tcPr>
          <w:p w14:paraId="1C309BB5"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86" w:type="dxa"/>
            <w:vAlign w:val="bottom"/>
          </w:tcPr>
          <w:p w14:paraId="0FD223BB"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0BB18086"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2" w:type="dxa"/>
            <w:vAlign w:val="bottom"/>
          </w:tcPr>
          <w:p w14:paraId="339C4203"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r>
      <w:tr w:rsidR="00D453B4" w:rsidRPr="00FF27C9" w14:paraId="2452E835" w14:textId="77777777" w:rsidTr="001B254E">
        <w:tc>
          <w:tcPr>
            <w:tcW w:w="3422" w:type="dxa"/>
          </w:tcPr>
          <w:p w14:paraId="0818D140" w14:textId="77777777" w:rsidR="00D453B4" w:rsidRPr="00FF27C9" w:rsidRDefault="00D453B4" w:rsidP="00D453B4">
            <w:pPr>
              <w:suppressAutoHyphens/>
              <w:spacing w:line="240" w:lineRule="exact"/>
              <w:ind w:left="-14" w:right="-90"/>
              <w:rPr>
                <w:rFonts w:ascii="CordiaUPC" w:eastAsia="Times New Roman" w:hAnsi="CordiaUPC" w:cs="CordiaUPC"/>
                <w:sz w:val="26"/>
                <w:szCs w:val="26"/>
                <w:lang w:eastAsia="zh-CN"/>
              </w:rPr>
            </w:pPr>
            <w:r w:rsidRPr="00FF27C9">
              <w:rPr>
                <w:rFonts w:ascii="CordiaUPC" w:eastAsia="Times New Roman" w:hAnsi="CordiaUPC" w:cs="CordiaUPC" w:hint="cs"/>
                <w:sz w:val="26"/>
                <w:szCs w:val="26"/>
                <w:lang w:eastAsia="zh-CN"/>
              </w:rPr>
              <w:t xml:space="preserve">   Foreign exchange rate</w:t>
            </w:r>
          </w:p>
        </w:tc>
        <w:tc>
          <w:tcPr>
            <w:tcW w:w="988" w:type="dxa"/>
            <w:vAlign w:val="bottom"/>
          </w:tcPr>
          <w:p w14:paraId="3B2033C1" w14:textId="187BA844"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5,605</w:t>
            </w:r>
          </w:p>
        </w:tc>
        <w:tc>
          <w:tcPr>
            <w:tcW w:w="274" w:type="dxa"/>
            <w:vAlign w:val="bottom"/>
          </w:tcPr>
          <w:p w14:paraId="5D6E5318"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7" w:type="dxa"/>
            <w:vAlign w:val="bottom"/>
          </w:tcPr>
          <w:p w14:paraId="6C76B3B5" w14:textId="5AF2E655"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3" w:type="dxa"/>
            <w:vAlign w:val="bottom"/>
          </w:tcPr>
          <w:p w14:paraId="20D9077D"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vAlign w:val="bottom"/>
          </w:tcPr>
          <w:p w14:paraId="41010D11" w14:textId="337B3C79"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5,605</w:t>
            </w:r>
          </w:p>
        </w:tc>
        <w:tc>
          <w:tcPr>
            <w:tcW w:w="274" w:type="dxa"/>
            <w:vAlign w:val="bottom"/>
          </w:tcPr>
          <w:p w14:paraId="605F2A07"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86" w:type="dxa"/>
            <w:vAlign w:val="bottom"/>
          </w:tcPr>
          <w:p w14:paraId="3DDC3B1D" w14:textId="19CBAF86"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44D4A8F1"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2" w:type="dxa"/>
            <w:vAlign w:val="bottom"/>
          </w:tcPr>
          <w:p w14:paraId="2D62047D" w14:textId="361958AF"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5,605</w:t>
            </w:r>
          </w:p>
        </w:tc>
      </w:tr>
      <w:tr w:rsidR="00D453B4" w:rsidRPr="00FF27C9" w14:paraId="30B3E4E4" w14:textId="77777777" w:rsidTr="001B254E">
        <w:tc>
          <w:tcPr>
            <w:tcW w:w="3422" w:type="dxa"/>
            <w:hideMark/>
          </w:tcPr>
          <w:p w14:paraId="1BA306F5" w14:textId="77777777" w:rsidR="00D453B4" w:rsidRPr="00FF27C9" w:rsidRDefault="00D453B4" w:rsidP="00D453B4">
            <w:pPr>
              <w:suppressAutoHyphens/>
              <w:spacing w:line="240" w:lineRule="exact"/>
              <w:ind w:left="-14" w:right="-90"/>
              <w:rPr>
                <w:rFonts w:ascii="CordiaUPC" w:eastAsia="Times New Roman" w:hAnsi="CordiaUPC" w:cs="CordiaUPC"/>
                <w:b/>
                <w:bCs/>
                <w:sz w:val="26"/>
                <w:szCs w:val="26"/>
                <w:lang w:eastAsia="zh-CN"/>
              </w:rPr>
            </w:pPr>
            <w:r w:rsidRPr="00FF27C9">
              <w:rPr>
                <w:rFonts w:ascii="CordiaUPC" w:eastAsia="Times New Roman" w:hAnsi="CordiaUPC" w:cs="CordiaUPC" w:hint="cs"/>
                <w:sz w:val="26"/>
                <w:szCs w:val="26"/>
                <w:lang w:eastAsia="zh-CN"/>
              </w:rPr>
              <w:t xml:space="preserve">   Interest rate</w:t>
            </w:r>
          </w:p>
        </w:tc>
        <w:tc>
          <w:tcPr>
            <w:tcW w:w="988" w:type="dxa"/>
            <w:tcBorders>
              <w:bottom w:val="single" w:sz="4" w:space="0" w:color="auto"/>
            </w:tcBorders>
            <w:vAlign w:val="bottom"/>
          </w:tcPr>
          <w:p w14:paraId="584EA657" w14:textId="056C037A"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rtl/>
                <w:cs/>
                <w:lang w:eastAsia="zh-CN"/>
              </w:rPr>
            </w:pPr>
            <w:r>
              <w:rPr>
                <w:rFonts w:ascii="CordiaUPC" w:hAnsi="CordiaUPC" w:cs="CordiaUPC"/>
                <w:color w:val="000000"/>
                <w:sz w:val="26"/>
                <w:szCs w:val="26"/>
              </w:rPr>
              <w:t>2,683</w:t>
            </w:r>
          </w:p>
        </w:tc>
        <w:tc>
          <w:tcPr>
            <w:tcW w:w="274" w:type="dxa"/>
            <w:vAlign w:val="bottom"/>
          </w:tcPr>
          <w:p w14:paraId="5C50406E"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7" w:type="dxa"/>
            <w:tcBorders>
              <w:bottom w:val="single" w:sz="4" w:space="0" w:color="auto"/>
            </w:tcBorders>
            <w:vAlign w:val="bottom"/>
          </w:tcPr>
          <w:p w14:paraId="0DC49A39" w14:textId="1BCE00E4"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color w:val="000000"/>
                <w:sz w:val="26"/>
                <w:szCs w:val="26"/>
              </w:rPr>
              <w:t>-</w:t>
            </w:r>
          </w:p>
        </w:tc>
        <w:tc>
          <w:tcPr>
            <w:tcW w:w="273" w:type="dxa"/>
            <w:vAlign w:val="bottom"/>
          </w:tcPr>
          <w:p w14:paraId="4A5D4384"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96" w:type="dxa"/>
            <w:tcBorders>
              <w:bottom w:val="single" w:sz="4" w:space="0" w:color="auto"/>
            </w:tcBorders>
            <w:vAlign w:val="bottom"/>
          </w:tcPr>
          <w:p w14:paraId="76F3EB61" w14:textId="4904ECB1"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color w:val="000000"/>
                <w:sz w:val="26"/>
                <w:szCs w:val="26"/>
              </w:rPr>
              <w:t>2,683</w:t>
            </w:r>
          </w:p>
        </w:tc>
        <w:tc>
          <w:tcPr>
            <w:tcW w:w="274" w:type="dxa"/>
            <w:vAlign w:val="bottom"/>
          </w:tcPr>
          <w:p w14:paraId="0699CC92"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86" w:type="dxa"/>
            <w:tcBorders>
              <w:bottom w:val="single" w:sz="4" w:space="0" w:color="auto"/>
            </w:tcBorders>
            <w:vAlign w:val="bottom"/>
          </w:tcPr>
          <w:p w14:paraId="5549B8E8" w14:textId="5CF90F2D"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color w:val="000000"/>
                <w:sz w:val="26"/>
                <w:szCs w:val="26"/>
              </w:rPr>
              <w:t>-</w:t>
            </w:r>
          </w:p>
        </w:tc>
        <w:tc>
          <w:tcPr>
            <w:tcW w:w="270" w:type="dxa"/>
            <w:vAlign w:val="bottom"/>
          </w:tcPr>
          <w:p w14:paraId="08477B25"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2" w:type="dxa"/>
            <w:tcBorders>
              <w:bottom w:val="single" w:sz="4" w:space="0" w:color="auto"/>
            </w:tcBorders>
            <w:vAlign w:val="bottom"/>
          </w:tcPr>
          <w:p w14:paraId="394BEC45" w14:textId="59C8191F"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color w:val="000000"/>
                <w:sz w:val="26"/>
                <w:szCs w:val="26"/>
              </w:rPr>
              <w:t>2,683</w:t>
            </w:r>
          </w:p>
        </w:tc>
      </w:tr>
      <w:tr w:rsidR="00D453B4" w:rsidRPr="00FF27C9" w14:paraId="75BA01FA" w14:textId="77777777" w:rsidTr="001B254E">
        <w:tc>
          <w:tcPr>
            <w:tcW w:w="3422" w:type="dxa"/>
            <w:hideMark/>
          </w:tcPr>
          <w:p w14:paraId="0060BFCC" w14:textId="77777777" w:rsidR="00D453B4" w:rsidRPr="00FF27C9" w:rsidRDefault="00D453B4" w:rsidP="00D453B4">
            <w:pPr>
              <w:suppressAutoHyphens/>
              <w:spacing w:line="240" w:lineRule="exact"/>
              <w:ind w:right="-90"/>
              <w:rPr>
                <w:rFonts w:ascii="CordiaUPC" w:eastAsia="Times New Roman" w:hAnsi="CordiaUPC" w:cs="CordiaUPC"/>
                <w:sz w:val="26"/>
                <w:szCs w:val="26"/>
                <w:lang w:eastAsia="zh-CN"/>
              </w:rPr>
            </w:pPr>
            <w:r w:rsidRPr="00FF27C9">
              <w:rPr>
                <w:rFonts w:ascii="CordiaUPC" w:eastAsia="Times New Roman" w:hAnsi="CordiaUPC" w:cs="CordiaUPC" w:hint="cs"/>
                <w:b/>
                <w:bCs/>
                <w:sz w:val="26"/>
                <w:szCs w:val="26"/>
                <w:lang w:eastAsia="zh-CN"/>
              </w:rPr>
              <w:t>Total</w:t>
            </w:r>
          </w:p>
        </w:tc>
        <w:tc>
          <w:tcPr>
            <w:tcW w:w="988" w:type="dxa"/>
            <w:tcBorders>
              <w:top w:val="single" w:sz="4" w:space="0" w:color="auto"/>
              <w:left w:val="nil"/>
              <w:bottom w:val="single" w:sz="4" w:space="0" w:color="auto"/>
              <w:right w:val="nil"/>
            </w:tcBorders>
            <w:vAlign w:val="bottom"/>
          </w:tcPr>
          <w:p w14:paraId="1AAA94BB" w14:textId="6C78AA0D"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8,288</w:t>
            </w:r>
          </w:p>
        </w:tc>
        <w:tc>
          <w:tcPr>
            <w:tcW w:w="274" w:type="dxa"/>
            <w:vAlign w:val="bottom"/>
          </w:tcPr>
          <w:p w14:paraId="1D189670"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77" w:type="dxa"/>
            <w:tcBorders>
              <w:top w:val="single" w:sz="4" w:space="0" w:color="auto"/>
              <w:left w:val="nil"/>
              <w:bottom w:val="single" w:sz="4" w:space="0" w:color="auto"/>
              <w:right w:val="nil"/>
            </w:tcBorders>
            <w:vAlign w:val="bottom"/>
          </w:tcPr>
          <w:p w14:paraId="535019FD" w14:textId="6C20B539"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3" w:type="dxa"/>
            <w:vAlign w:val="bottom"/>
          </w:tcPr>
          <w:p w14:paraId="4301E004"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tcBorders>
              <w:top w:val="single" w:sz="4" w:space="0" w:color="auto"/>
              <w:left w:val="nil"/>
              <w:bottom w:val="single" w:sz="4" w:space="0" w:color="auto"/>
              <w:right w:val="nil"/>
            </w:tcBorders>
            <w:vAlign w:val="bottom"/>
          </w:tcPr>
          <w:p w14:paraId="39FBE2E1" w14:textId="3DD53954"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8,288</w:t>
            </w:r>
          </w:p>
        </w:tc>
        <w:tc>
          <w:tcPr>
            <w:tcW w:w="274" w:type="dxa"/>
            <w:vAlign w:val="bottom"/>
          </w:tcPr>
          <w:p w14:paraId="0F3B9B05"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86" w:type="dxa"/>
            <w:tcBorders>
              <w:top w:val="single" w:sz="4" w:space="0" w:color="auto"/>
              <w:left w:val="nil"/>
              <w:bottom w:val="single" w:sz="4" w:space="0" w:color="auto"/>
              <w:right w:val="nil"/>
            </w:tcBorders>
            <w:vAlign w:val="bottom"/>
          </w:tcPr>
          <w:p w14:paraId="7CB6DB04" w14:textId="38051B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vAlign w:val="bottom"/>
          </w:tcPr>
          <w:p w14:paraId="0DFD1E3E"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2" w:type="dxa"/>
            <w:tcBorders>
              <w:top w:val="single" w:sz="4" w:space="0" w:color="auto"/>
              <w:left w:val="nil"/>
              <w:bottom w:val="single" w:sz="4" w:space="0" w:color="auto"/>
              <w:right w:val="nil"/>
            </w:tcBorders>
            <w:vAlign w:val="bottom"/>
          </w:tcPr>
          <w:p w14:paraId="427DF8AE" w14:textId="36FB76CD"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8,288</w:t>
            </w:r>
          </w:p>
        </w:tc>
      </w:tr>
      <w:tr w:rsidR="00D453B4" w:rsidRPr="00FF27C9" w14:paraId="0A42CE6C" w14:textId="77777777" w:rsidTr="001B254E">
        <w:tc>
          <w:tcPr>
            <w:tcW w:w="3422" w:type="dxa"/>
          </w:tcPr>
          <w:p w14:paraId="7BEABAB2" w14:textId="77777777" w:rsidR="00D453B4" w:rsidRPr="00FF27C9" w:rsidRDefault="00D453B4" w:rsidP="00D453B4">
            <w:pPr>
              <w:suppressAutoHyphens/>
              <w:spacing w:line="240" w:lineRule="exact"/>
              <w:ind w:right="-90"/>
              <w:rPr>
                <w:rFonts w:ascii="CordiaUPC" w:eastAsia="Times New Roman" w:hAnsi="CordiaUPC" w:cs="CordiaUPC"/>
                <w:b/>
                <w:bCs/>
                <w:sz w:val="26"/>
                <w:szCs w:val="26"/>
                <w:lang w:eastAsia="zh-CN"/>
              </w:rPr>
            </w:pPr>
            <w:r w:rsidRPr="00FF27C9">
              <w:rPr>
                <w:rFonts w:ascii="CordiaUPC" w:eastAsia="Times New Roman" w:hAnsi="CordiaUPC" w:cs="CordiaUPC" w:hint="cs"/>
                <w:b/>
                <w:bCs/>
                <w:sz w:val="26"/>
                <w:szCs w:val="26"/>
                <w:lang w:eastAsia="zh-CN"/>
              </w:rPr>
              <w:t>Debt issued and borrowings</w:t>
            </w:r>
          </w:p>
        </w:tc>
        <w:tc>
          <w:tcPr>
            <w:tcW w:w="988" w:type="dxa"/>
            <w:tcBorders>
              <w:top w:val="single" w:sz="4" w:space="0" w:color="auto"/>
              <w:left w:val="nil"/>
              <w:bottom w:val="single" w:sz="4" w:space="0" w:color="auto"/>
              <w:right w:val="nil"/>
            </w:tcBorders>
            <w:vAlign w:val="bottom"/>
          </w:tcPr>
          <w:p w14:paraId="770927A3" w14:textId="680976C1"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74,348</w:t>
            </w:r>
          </w:p>
        </w:tc>
        <w:tc>
          <w:tcPr>
            <w:tcW w:w="274" w:type="dxa"/>
            <w:vAlign w:val="bottom"/>
          </w:tcPr>
          <w:p w14:paraId="3542847D"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7" w:type="dxa"/>
            <w:tcBorders>
              <w:top w:val="single" w:sz="4" w:space="0" w:color="auto"/>
              <w:left w:val="nil"/>
              <w:bottom w:val="single" w:sz="4" w:space="0" w:color="auto"/>
              <w:right w:val="nil"/>
            </w:tcBorders>
            <w:vAlign w:val="bottom"/>
          </w:tcPr>
          <w:p w14:paraId="53E17505" w14:textId="4E1DB39D"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3" w:type="dxa"/>
            <w:vAlign w:val="bottom"/>
          </w:tcPr>
          <w:p w14:paraId="0B5310D8"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tcBorders>
              <w:top w:val="single" w:sz="4" w:space="0" w:color="auto"/>
              <w:left w:val="nil"/>
              <w:bottom w:val="single" w:sz="4" w:space="0" w:color="auto"/>
              <w:right w:val="nil"/>
            </w:tcBorders>
            <w:vAlign w:val="bottom"/>
          </w:tcPr>
          <w:p w14:paraId="0CB9E1A6" w14:textId="64805E48"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76,790</w:t>
            </w:r>
          </w:p>
        </w:tc>
        <w:tc>
          <w:tcPr>
            <w:tcW w:w="274" w:type="dxa"/>
            <w:vAlign w:val="bottom"/>
          </w:tcPr>
          <w:p w14:paraId="5212531A"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86" w:type="dxa"/>
            <w:tcBorders>
              <w:top w:val="single" w:sz="4" w:space="0" w:color="auto"/>
              <w:left w:val="nil"/>
              <w:bottom w:val="single" w:sz="4" w:space="0" w:color="auto"/>
              <w:right w:val="nil"/>
            </w:tcBorders>
            <w:vAlign w:val="bottom"/>
          </w:tcPr>
          <w:p w14:paraId="240AF652" w14:textId="2BADDE9A"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vAlign w:val="bottom"/>
          </w:tcPr>
          <w:p w14:paraId="53987484"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2" w:type="dxa"/>
            <w:tcBorders>
              <w:top w:val="single" w:sz="4" w:space="0" w:color="auto"/>
              <w:left w:val="nil"/>
              <w:bottom w:val="single" w:sz="4" w:space="0" w:color="auto"/>
              <w:right w:val="nil"/>
            </w:tcBorders>
            <w:vAlign w:val="bottom"/>
          </w:tcPr>
          <w:p w14:paraId="1ABAC5CB" w14:textId="484189BE"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76,790</w:t>
            </w:r>
          </w:p>
        </w:tc>
      </w:tr>
      <w:tr w:rsidR="00D453B4" w:rsidRPr="00FF27C9" w14:paraId="319CB973" w14:textId="77777777" w:rsidTr="001B254E">
        <w:tc>
          <w:tcPr>
            <w:tcW w:w="3422" w:type="dxa"/>
            <w:hideMark/>
          </w:tcPr>
          <w:p w14:paraId="3FF5B843" w14:textId="77777777" w:rsidR="00D453B4" w:rsidRPr="00FF27C9" w:rsidRDefault="00D453B4" w:rsidP="00D453B4">
            <w:pPr>
              <w:suppressAutoHyphens/>
              <w:spacing w:line="240" w:lineRule="exact"/>
              <w:ind w:right="-90"/>
              <w:rPr>
                <w:rFonts w:ascii="CordiaUPC" w:eastAsia="Times New Roman" w:hAnsi="CordiaUPC" w:cs="CordiaUPC"/>
                <w:sz w:val="26"/>
                <w:szCs w:val="26"/>
                <w:lang w:eastAsia="zh-CN"/>
              </w:rPr>
            </w:pPr>
            <w:r w:rsidRPr="00FF27C9">
              <w:rPr>
                <w:rFonts w:ascii="CordiaUPC" w:eastAsia="Times New Roman" w:hAnsi="CordiaUPC" w:cs="CordiaUPC" w:hint="cs"/>
                <w:b/>
                <w:bCs/>
                <w:sz w:val="26"/>
                <w:szCs w:val="26"/>
                <w:lang w:eastAsia="zh-CN"/>
              </w:rPr>
              <w:t>Total financial liabilities</w:t>
            </w:r>
          </w:p>
        </w:tc>
        <w:tc>
          <w:tcPr>
            <w:tcW w:w="988" w:type="dxa"/>
            <w:tcBorders>
              <w:top w:val="single" w:sz="4" w:space="0" w:color="auto"/>
              <w:left w:val="nil"/>
              <w:bottom w:val="double" w:sz="4" w:space="0" w:color="auto"/>
              <w:right w:val="nil"/>
            </w:tcBorders>
            <w:vAlign w:val="bottom"/>
          </w:tcPr>
          <w:p w14:paraId="50AAB090" w14:textId="154E2906"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939,653</w:t>
            </w:r>
          </w:p>
        </w:tc>
        <w:tc>
          <w:tcPr>
            <w:tcW w:w="274" w:type="dxa"/>
            <w:vAlign w:val="bottom"/>
          </w:tcPr>
          <w:p w14:paraId="3F44766E"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7" w:type="dxa"/>
            <w:tcBorders>
              <w:top w:val="single" w:sz="4" w:space="0" w:color="auto"/>
              <w:left w:val="nil"/>
              <w:bottom w:val="double" w:sz="4" w:space="0" w:color="auto"/>
              <w:right w:val="nil"/>
            </w:tcBorders>
            <w:vAlign w:val="bottom"/>
          </w:tcPr>
          <w:p w14:paraId="408025F0" w14:textId="72888D5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3" w:type="dxa"/>
            <w:vAlign w:val="bottom"/>
          </w:tcPr>
          <w:p w14:paraId="0F3C4913"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96" w:type="dxa"/>
            <w:tcBorders>
              <w:top w:val="single" w:sz="4" w:space="0" w:color="auto"/>
              <w:left w:val="nil"/>
              <w:bottom w:val="double" w:sz="4" w:space="0" w:color="auto"/>
              <w:right w:val="nil"/>
            </w:tcBorders>
            <w:vAlign w:val="bottom"/>
          </w:tcPr>
          <w:p w14:paraId="16CC0C10" w14:textId="7BA32B5A"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942,100</w:t>
            </w:r>
          </w:p>
        </w:tc>
        <w:tc>
          <w:tcPr>
            <w:tcW w:w="274" w:type="dxa"/>
            <w:vAlign w:val="bottom"/>
          </w:tcPr>
          <w:p w14:paraId="2CF77118"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86" w:type="dxa"/>
            <w:tcBorders>
              <w:top w:val="single" w:sz="4" w:space="0" w:color="auto"/>
              <w:left w:val="nil"/>
              <w:bottom w:val="double" w:sz="4" w:space="0" w:color="auto"/>
              <w:right w:val="nil"/>
            </w:tcBorders>
            <w:vAlign w:val="bottom"/>
          </w:tcPr>
          <w:p w14:paraId="2BBA70CC" w14:textId="3DC31980"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vAlign w:val="bottom"/>
          </w:tcPr>
          <w:p w14:paraId="2A861C1A" w14:textId="77777777"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72" w:type="dxa"/>
            <w:tcBorders>
              <w:top w:val="single" w:sz="4" w:space="0" w:color="auto"/>
              <w:left w:val="nil"/>
              <w:bottom w:val="double" w:sz="4" w:space="0" w:color="auto"/>
              <w:right w:val="nil"/>
            </w:tcBorders>
            <w:vAlign w:val="bottom"/>
          </w:tcPr>
          <w:p w14:paraId="75F0CAB0" w14:textId="00B61C72" w:rsidR="00D453B4" w:rsidRPr="00FF27C9" w:rsidRDefault="00D453B4" w:rsidP="00D453B4">
            <w:pPr>
              <w:tabs>
                <w:tab w:val="decimal" w:pos="71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942,100</w:t>
            </w:r>
          </w:p>
        </w:tc>
      </w:tr>
    </w:tbl>
    <w:p w14:paraId="64833FD3" w14:textId="77777777" w:rsidR="00CE3F6F" w:rsidRPr="00FF27C9" w:rsidRDefault="00CE3F6F" w:rsidP="00FF27C9">
      <w:pPr>
        <w:spacing w:line="240" w:lineRule="exact"/>
        <w:ind w:left="544"/>
        <w:jc w:val="both"/>
        <w:rPr>
          <w:rFonts w:ascii="CordiaUPC" w:hAnsi="CordiaUPC" w:cs="CordiaUPC"/>
          <w:sz w:val="26"/>
          <w:szCs w:val="26"/>
        </w:rPr>
      </w:pPr>
    </w:p>
    <w:p w14:paraId="694738AC" w14:textId="77777777" w:rsidR="00CE3F6F" w:rsidRPr="00FF27C9" w:rsidRDefault="00CE3F6F" w:rsidP="00FF27C9">
      <w:pPr>
        <w:spacing w:line="240" w:lineRule="exact"/>
        <w:ind w:left="544"/>
        <w:jc w:val="both"/>
        <w:rPr>
          <w:rFonts w:ascii="CordiaUPC" w:hAnsi="CordiaUPC" w:cs="CordiaUPC"/>
          <w:sz w:val="26"/>
          <w:szCs w:val="26"/>
          <w:lang w:val="en-US"/>
        </w:rPr>
      </w:pPr>
    </w:p>
    <w:tbl>
      <w:tblPr>
        <w:tblW w:w="9354" w:type="dxa"/>
        <w:tblInd w:w="450" w:type="dxa"/>
        <w:tblLayout w:type="fixed"/>
        <w:tblLook w:val="04A0" w:firstRow="1" w:lastRow="0" w:firstColumn="1" w:lastColumn="0" w:noHBand="0" w:noVBand="1"/>
      </w:tblPr>
      <w:tblGrid>
        <w:gridCol w:w="3422"/>
        <w:gridCol w:w="1078"/>
        <w:gridCol w:w="274"/>
        <w:gridCol w:w="903"/>
        <w:gridCol w:w="273"/>
        <w:gridCol w:w="984"/>
        <w:gridCol w:w="274"/>
        <w:gridCol w:w="886"/>
        <w:gridCol w:w="270"/>
        <w:gridCol w:w="990"/>
      </w:tblGrid>
      <w:tr w:rsidR="0073691F" w:rsidRPr="00297A65" w14:paraId="78543B72" w14:textId="77777777" w:rsidTr="00320AD3">
        <w:trPr>
          <w:tblHeader/>
        </w:trPr>
        <w:tc>
          <w:tcPr>
            <w:tcW w:w="3422" w:type="dxa"/>
          </w:tcPr>
          <w:p w14:paraId="347DF280" w14:textId="77777777" w:rsidR="0073691F" w:rsidRPr="00297A65" w:rsidRDefault="0073691F" w:rsidP="00320AD3">
            <w:pPr>
              <w:suppressAutoHyphens/>
              <w:spacing w:line="240" w:lineRule="exact"/>
              <w:ind w:left="-14" w:right="-90"/>
              <w:rPr>
                <w:rFonts w:ascii="CordiaUPC" w:eastAsia="Times New Roman" w:hAnsi="CordiaUPC" w:cs="CordiaUPC"/>
                <w:b/>
                <w:bCs/>
                <w:i/>
                <w:iCs/>
                <w:sz w:val="26"/>
                <w:szCs w:val="26"/>
                <w:lang w:eastAsia="zh-CN"/>
              </w:rPr>
            </w:pPr>
            <w:r w:rsidRPr="00297A65">
              <w:rPr>
                <w:rFonts w:ascii="CordiaUPC" w:eastAsia="Times New Roman" w:hAnsi="CordiaUPC" w:cs="CordiaUPC" w:hint="cs"/>
                <w:sz w:val="26"/>
                <w:szCs w:val="26"/>
                <w:cs/>
                <w:lang w:eastAsia="zh-CN"/>
              </w:rPr>
              <w:br w:type="page"/>
            </w:r>
          </w:p>
        </w:tc>
        <w:tc>
          <w:tcPr>
            <w:tcW w:w="5932" w:type="dxa"/>
            <w:gridSpan w:val="9"/>
            <w:hideMark/>
          </w:tcPr>
          <w:p w14:paraId="5ECCF808" w14:textId="77777777" w:rsidR="0073691F" w:rsidRPr="00297A65" w:rsidRDefault="0073691F" w:rsidP="00320AD3">
            <w:pPr>
              <w:tabs>
                <w:tab w:val="decimal" w:pos="595"/>
              </w:tabs>
              <w:suppressAutoHyphens/>
              <w:spacing w:line="240" w:lineRule="exact"/>
              <w:ind w:left="-43" w:right="-86"/>
              <w:jc w:val="center"/>
              <w:rPr>
                <w:rFonts w:ascii="CordiaUPC" w:eastAsia="Times New Roman" w:hAnsi="CordiaUPC" w:cs="CordiaUPC"/>
                <w:b/>
                <w:bCs/>
                <w:sz w:val="26"/>
                <w:szCs w:val="26"/>
                <w:lang w:eastAsia="zh-CN"/>
              </w:rPr>
            </w:pPr>
            <w:r w:rsidRPr="00297A65">
              <w:rPr>
                <w:rFonts w:ascii="CordiaUPC" w:hAnsi="CordiaUPC" w:cs="CordiaUPC" w:hint="cs"/>
                <w:b/>
                <w:bCs/>
                <w:sz w:val="26"/>
                <w:szCs w:val="26"/>
              </w:rPr>
              <w:t>Bank only</w:t>
            </w:r>
          </w:p>
        </w:tc>
      </w:tr>
      <w:tr w:rsidR="0073691F" w:rsidRPr="00297A65" w14:paraId="3B65BEAF" w14:textId="77777777" w:rsidTr="00320AD3">
        <w:trPr>
          <w:tblHeader/>
        </w:trPr>
        <w:tc>
          <w:tcPr>
            <w:tcW w:w="3422" w:type="dxa"/>
          </w:tcPr>
          <w:p w14:paraId="52797DDF" w14:textId="77777777" w:rsidR="0073691F" w:rsidRPr="00297A65" w:rsidRDefault="0073691F" w:rsidP="00320AD3">
            <w:pPr>
              <w:suppressAutoHyphens/>
              <w:spacing w:line="240" w:lineRule="exact"/>
              <w:ind w:left="-14" w:right="-90"/>
              <w:rPr>
                <w:rFonts w:ascii="CordiaUPC" w:eastAsia="Times New Roman" w:hAnsi="CordiaUPC" w:cs="CordiaUPC"/>
                <w:b/>
                <w:bCs/>
                <w:i/>
                <w:iCs/>
                <w:sz w:val="26"/>
                <w:szCs w:val="26"/>
                <w:lang w:eastAsia="zh-CN"/>
              </w:rPr>
            </w:pPr>
          </w:p>
        </w:tc>
        <w:tc>
          <w:tcPr>
            <w:tcW w:w="1078" w:type="dxa"/>
            <w:hideMark/>
          </w:tcPr>
          <w:p w14:paraId="19DEBECA" w14:textId="77777777" w:rsidR="0073691F" w:rsidRPr="00297A65" w:rsidRDefault="0073691F" w:rsidP="00BE5CF3">
            <w:pPr>
              <w:tabs>
                <w:tab w:val="decimal" w:pos="-112"/>
              </w:tabs>
              <w:suppressAutoHyphens/>
              <w:spacing w:line="240" w:lineRule="exact"/>
              <w:ind w:left="-112"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Carrying</w:t>
            </w:r>
          </w:p>
        </w:tc>
        <w:tc>
          <w:tcPr>
            <w:tcW w:w="274" w:type="dxa"/>
          </w:tcPr>
          <w:p w14:paraId="1149F8A5" w14:textId="77777777" w:rsidR="0073691F" w:rsidRPr="00297A65" w:rsidRDefault="0073691F" w:rsidP="00320AD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4580" w:type="dxa"/>
            <w:gridSpan w:val="7"/>
            <w:hideMark/>
          </w:tcPr>
          <w:p w14:paraId="5DD47A54" w14:textId="77777777" w:rsidR="0073691F" w:rsidRPr="00297A65" w:rsidRDefault="0073691F" w:rsidP="00320AD3">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Fair value</w:t>
            </w:r>
          </w:p>
        </w:tc>
      </w:tr>
      <w:tr w:rsidR="0073691F" w:rsidRPr="00297A65" w14:paraId="68C6A340" w14:textId="77777777" w:rsidTr="00320AD3">
        <w:trPr>
          <w:tblHeader/>
        </w:trPr>
        <w:tc>
          <w:tcPr>
            <w:tcW w:w="3422" w:type="dxa"/>
          </w:tcPr>
          <w:p w14:paraId="49511511" w14:textId="77777777" w:rsidR="0073691F" w:rsidRPr="00297A65" w:rsidRDefault="0073691F" w:rsidP="00320AD3">
            <w:pPr>
              <w:suppressAutoHyphens/>
              <w:spacing w:line="240" w:lineRule="exact"/>
              <w:ind w:left="-14" w:right="-90"/>
              <w:rPr>
                <w:rFonts w:ascii="CordiaUPC" w:eastAsia="Times New Roman" w:hAnsi="CordiaUPC" w:cs="CordiaUPC"/>
                <w:b/>
                <w:bCs/>
                <w:i/>
                <w:iCs/>
                <w:sz w:val="26"/>
                <w:szCs w:val="26"/>
                <w:lang w:eastAsia="zh-CN"/>
              </w:rPr>
            </w:pPr>
          </w:p>
        </w:tc>
        <w:tc>
          <w:tcPr>
            <w:tcW w:w="1078" w:type="dxa"/>
            <w:hideMark/>
          </w:tcPr>
          <w:p w14:paraId="46A210AE" w14:textId="77777777" w:rsidR="0073691F" w:rsidRPr="00297A65" w:rsidRDefault="0073691F" w:rsidP="00BE5CF3">
            <w:pPr>
              <w:tabs>
                <w:tab w:val="decimal" w:pos="-112"/>
              </w:tabs>
              <w:suppressAutoHyphens/>
              <w:spacing w:line="240" w:lineRule="exact"/>
              <w:ind w:left="-112"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amount</w:t>
            </w:r>
          </w:p>
        </w:tc>
        <w:tc>
          <w:tcPr>
            <w:tcW w:w="274" w:type="dxa"/>
          </w:tcPr>
          <w:p w14:paraId="5266C571" w14:textId="77777777" w:rsidR="0073691F" w:rsidRPr="00297A65" w:rsidRDefault="0073691F" w:rsidP="00320AD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vAlign w:val="bottom"/>
            <w:hideMark/>
          </w:tcPr>
          <w:p w14:paraId="4BB15EE9" w14:textId="77777777" w:rsidR="0073691F" w:rsidRPr="00297A65" w:rsidRDefault="0073691F" w:rsidP="00320AD3">
            <w:pPr>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Level 1</w:t>
            </w:r>
          </w:p>
        </w:tc>
        <w:tc>
          <w:tcPr>
            <w:tcW w:w="273" w:type="dxa"/>
          </w:tcPr>
          <w:p w14:paraId="6E92E8D5" w14:textId="77777777" w:rsidR="0073691F" w:rsidRPr="00297A65" w:rsidRDefault="0073691F" w:rsidP="00320AD3">
            <w:pPr>
              <w:suppressAutoHyphens/>
              <w:spacing w:line="240" w:lineRule="exact"/>
              <w:ind w:left="-43" w:right="-86"/>
              <w:jc w:val="center"/>
              <w:rPr>
                <w:rFonts w:ascii="CordiaUPC" w:eastAsia="Times New Roman" w:hAnsi="CordiaUPC" w:cs="CordiaUPC"/>
                <w:sz w:val="26"/>
                <w:szCs w:val="26"/>
                <w:lang w:eastAsia="zh-CN"/>
              </w:rPr>
            </w:pPr>
          </w:p>
        </w:tc>
        <w:tc>
          <w:tcPr>
            <w:tcW w:w="984" w:type="dxa"/>
            <w:vAlign w:val="bottom"/>
            <w:hideMark/>
          </w:tcPr>
          <w:p w14:paraId="14FB2B91" w14:textId="77777777" w:rsidR="0073691F" w:rsidRPr="00297A65" w:rsidRDefault="0073691F" w:rsidP="00320AD3">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Level 2</w:t>
            </w:r>
          </w:p>
        </w:tc>
        <w:tc>
          <w:tcPr>
            <w:tcW w:w="274" w:type="dxa"/>
          </w:tcPr>
          <w:p w14:paraId="02C31AA5" w14:textId="77777777" w:rsidR="0073691F" w:rsidRPr="00297A65" w:rsidRDefault="0073691F" w:rsidP="00320AD3">
            <w:pPr>
              <w:suppressAutoHyphens/>
              <w:spacing w:line="240" w:lineRule="exact"/>
              <w:ind w:left="-43" w:right="-86"/>
              <w:jc w:val="center"/>
              <w:rPr>
                <w:rFonts w:ascii="CordiaUPC" w:eastAsia="Times New Roman" w:hAnsi="CordiaUPC" w:cs="CordiaUPC"/>
                <w:sz w:val="26"/>
                <w:szCs w:val="26"/>
                <w:lang w:eastAsia="zh-CN"/>
              </w:rPr>
            </w:pPr>
          </w:p>
        </w:tc>
        <w:tc>
          <w:tcPr>
            <w:tcW w:w="886" w:type="dxa"/>
            <w:vAlign w:val="bottom"/>
            <w:hideMark/>
          </w:tcPr>
          <w:p w14:paraId="11E1CB90" w14:textId="77777777" w:rsidR="0073691F" w:rsidRPr="00297A65" w:rsidRDefault="0073691F" w:rsidP="00320AD3">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Level 3</w:t>
            </w:r>
          </w:p>
        </w:tc>
        <w:tc>
          <w:tcPr>
            <w:tcW w:w="270" w:type="dxa"/>
          </w:tcPr>
          <w:p w14:paraId="1E4B1FD2" w14:textId="77777777" w:rsidR="0073691F" w:rsidRPr="00297A65" w:rsidRDefault="0073691F" w:rsidP="00320AD3">
            <w:pPr>
              <w:suppressAutoHyphens/>
              <w:spacing w:line="240" w:lineRule="exact"/>
              <w:ind w:left="-43" w:right="-86"/>
              <w:jc w:val="center"/>
              <w:rPr>
                <w:rFonts w:ascii="CordiaUPC" w:eastAsia="Times New Roman" w:hAnsi="CordiaUPC" w:cs="CordiaUPC"/>
                <w:sz w:val="26"/>
                <w:szCs w:val="26"/>
                <w:lang w:eastAsia="zh-CN"/>
              </w:rPr>
            </w:pPr>
          </w:p>
        </w:tc>
        <w:tc>
          <w:tcPr>
            <w:tcW w:w="990" w:type="dxa"/>
            <w:vAlign w:val="bottom"/>
            <w:hideMark/>
          </w:tcPr>
          <w:p w14:paraId="431070DD" w14:textId="77777777" w:rsidR="0073691F" w:rsidRPr="00297A65" w:rsidRDefault="0073691F" w:rsidP="00320AD3">
            <w:pPr>
              <w:suppressAutoHyphens/>
              <w:spacing w:line="240" w:lineRule="exact"/>
              <w:ind w:left="-43" w:right="-86"/>
              <w:jc w:val="center"/>
              <w:rPr>
                <w:rFonts w:ascii="CordiaUPC" w:eastAsia="Times New Roman" w:hAnsi="CordiaUPC" w:cs="CordiaUPC"/>
                <w:sz w:val="26"/>
                <w:szCs w:val="26"/>
                <w:cs/>
                <w:lang w:eastAsia="zh-CN"/>
              </w:rPr>
            </w:pPr>
            <w:r w:rsidRPr="00297A65">
              <w:rPr>
                <w:rFonts w:ascii="CordiaUPC" w:eastAsia="Times New Roman" w:hAnsi="CordiaUPC" w:cs="CordiaUPC" w:hint="cs"/>
                <w:sz w:val="26"/>
                <w:szCs w:val="26"/>
                <w:lang w:eastAsia="zh-CN"/>
              </w:rPr>
              <w:t>Total</w:t>
            </w:r>
          </w:p>
        </w:tc>
      </w:tr>
      <w:tr w:rsidR="0073691F" w:rsidRPr="00297A65" w14:paraId="5167270B" w14:textId="77777777" w:rsidTr="00320AD3">
        <w:trPr>
          <w:tblHeader/>
        </w:trPr>
        <w:tc>
          <w:tcPr>
            <w:tcW w:w="3422" w:type="dxa"/>
          </w:tcPr>
          <w:p w14:paraId="2771CDB4" w14:textId="77777777" w:rsidR="0073691F" w:rsidRPr="00297A65" w:rsidRDefault="0073691F" w:rsidP="00320AD3">
            <w:pPr>
              <w:suppressAutoHyphens/>
              <w:spacing w:line="240" w:lineRule="exact"/>
              <w:ind w:left="160" w:right="-90" w:hanging="180"/>
              <w:rPr>
                <w:rFonts w:ascii="CordiaUPC" w:eastAsia="Times New Roman" w:hAnsi="CordiaUPC" w:cs="CordiaUPC"/>
                <w:sz w:val="26"/>
                <w:szCs w:val="26"/>
                <w:lang w:eastAsia="zh-CN"/>
              </w:rPr>
            </w:pPr>
          </w:p>
        </w:tc>
        <w:tc>
          <w:tcPr>
            <w:tcW w:w="5932" w:type="dxa"/>
            <w:gridSpan w:val="9"/>
            <w:hideMark/>
          </w:tcPr>
          <w:p w14:paraId="53ED4B1B" w14:textId="77777777" w:rsidR="0073691F" w:rsidRPr="00297A65" w:rsidRDefault="0073691F" w:rsidP="00320AD3">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297A65">
              <w:rPr>
                <w:rFonts w:ascii="CordiaUPC" w:eastAsia="Times New Roman" w:hAnsi="CordiaUPC" w:cs="CordiaUPC" w:hint="cs"/>
                <w:i/>
                <w:iCs/>
                <w:sz w:val="26"/>
                <w:szCs w:val="26"/>
                <w:cs/>
                <w:lang w:eastAsia="zh-CN"/>
              </w:rPr>
              <w:t>(</w:t>
            </w:r>
            <w:r w:rsidRPr="00297A65">
              <w:rPr>
                <w:rFonts w:ascii="CordiaUPC" w:eastAsia="Times New Roman" w:hAnsi="CordiaUPC" w:cs="CordiaUPC" w:hint="cs"/>
                <w:i/>
                <w:iCs/>
                <w:sz w:val="26"/>
                <w:szCs w:val="26"/>
                <w:lang w:eastAsia="zh-CN"/>
              </w:rPr>
              <w:t>in million Baht</w:t>
            </w:r>
            <w:r w:rsidRPr="00297A65">
              <w:rPr>
                <w:rFonts w:ascii="CordiaUPC" w:eastAsia="Times New Roman" w:hAnsi="CordiaUPC" w:cs="CordiaUPC" w:hint="cs"/>
                <w:i/>
                <w:iCs/>
                <w:sz w:val="26"/>
                <w:szCs w:val="26"/>
                <w:cs/>
                <w:lang w:eastAsia="zh-CN"/>
              </w:rPr>
              <w:t>)</w:t>
            </w:r>
          </w:p>
        </w:tc>
      </w:tr>
      <w:tr w:rsidR="0073691F" w:rsidRPr="00297A65" w14:paraId="40D04F8B" w14:textId="77777777" w:rsidTr="00320AD3">
        <w:tc>
          <w:tcPr>
            <w:tcW w:w="3422" w:type="dxa"/>
            <w:hideMark/>
          </w:tcPr>
          <w:p w14:paraId="7D51C1D6" w14:textId="77777777" w:rsidR="0073691F" w:rsidRPr="00297A65" w:rsidRDefault="0073691F" w:rsidP="00320AD3">
            <w:pPr>
              <w:suppressAutoHyphens/>
              <w:spacing w:line="240" w:lineRule="exact"/>
              <w:ind w:left="160" w:right="-90" w:hanging="180"/>
              <w:rPr>
                <w:rFonts w:ascii="CordiaUPC" w:eastAsia="Times New Roman" w:hAnsi="CordiaUPC" w:cs="CordiaUPC"/>
                <w:sz w:val="26"/>
                <w:szCs w:val="26"/>
                <w:lang w:eastAsia="zh-CN"/>
              </w:rPr>
            </w:pPr>
            <w:r w:rsidRPr="00297A65">
              <w:rPr>
                <w:rFonts w:ascii="CordiaUPC" w:eastAsia="Times New Roman" w:hAnsi="CordiaUPC" w:cs="CordiaUPC" w:hint="cs"/>
                <w:b/>
                <w:bCs/>
                <w:i/>
                <w:iCs/>
                <w:sz w:val="26"/>
                <w:szCs w:val="26"/>
                <w:lang w:eastAsia="zh-CN"/>
              </w:rPr>
              <w:t xml:space="preserve">At </w:t>
            </w:r>
            <w:r w:rsidRPr="00297A65">
              <w:rPr>
                <w:rFonts w:ascii="CordiaUPC" w:hAnsi="CordiaUPC" w:cs="CordiaUPC" w:hint="cs"/>
                <w:b/>
                <w:bCs/>
                <w:i/>
                <w:iCs/>
                <w:color w:val="000000"/>
                <w:sz w:val="26"/>
                <w:szCs w:val="26"/>
                <w:lang w:val="en-US" w:bidi="th-TH"/>
              </w:rPr>
              <w:t>31 December</w:t>
            </w:r>
            <w:r w:rsidRPr="00297A65">
              <w:rPr>
                <w:rFonts w:ascii="CordiaUPC" w:hAnsi="CordiaUPC" w:cs="CordiaUPC" w:hint="cs"/>
                <w:i/>
                <w:iCs/>
                <w:color w:val="000000"/>
                <w:sz w:val="26"/>
                <w:szCs w:val="26"/>
                <w:lang w:val="en-US" w:bidi="th-TH"/>
              </w:rPr>
              <w:t xml:space="preserve"> </w:t>
            </w:r>
            <w:r w:rsidRPr="00297A65">
              <w:rPr>
                <w:rFonts w:ascii="CordiaUPC" w:eastAsia="Times New Roman" w:hAnsi="CordiaUPC" w:cs="CordiaUPC" w:hint="cs"/>
                <w:b/>
                <w:bCs/>
                <w:i/>
                <w:iCs/>
                <w:sz w:val="26"/>
                <w:szCs w:val="26"/>
                <w:lang w:eastAsia="zh-CN"/>
              </w:rPr>
              <w:t>2020</w:t>
            </w:r>
          </w:p>
        </w:tc>
        <w:tc>
          <w:tcPr>
            <w:tcW w:w="1078" w:type="dxa"/>
          </w:tcPr>
          <w:p w14:paraId="44861DB6" w14:textId="77777777" w:rsidR="0073691F" w:rsidRPr="00297A65" w:rsidRDefault="0073691F" w:rsidP="00320AD3">
            <w:pPr>
              <w:tabs>
                <w:tab w:val="decimal" w:pos="658"/>
              </w:tabs>
              <w:suppressAutoHyphens/>
              <w:spacing w:line="240" w:lineRule="exact"/>
              <w:ind w:left="-43" w:right="-86"/>
              <w:rPr>
                <w:rFonts w:ascii="CordiaUPC" w:eastAsia="Times New Roman" w:hAnsi="CordiaUPC" w:cs="CordiaUPC"/>
                <w:sz w:val="26"/>
                <w:szCs w:val="26"/>
                <w:rtl/>
                <w:cs/>
                <w:lang w:eastAsia="zh-CN"/>
              </w:rPr>
            </w:pPr>
          </w:p>
        </w:tc>
        <w:tc>
          <w:tcPr>
            <w:tcW w:w="274" w:type="dxa"/>
          </w:tcPr>
          <w:p w14:paraId="682EA967" w14:textId="77777777" w:rsidR="0073691F" w:rsidRPr="00297A65" w:rsidRDefault="0073691F" w:rsidP="00320AD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tcPr>
          <w:p w14:paraId="6125CFE6" w14:textId="77777777" w:rsidR="0073691F" w:rsidRPr="00297A65" w:rsidRDefault="0073691F" w:rsidP="00320AD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02A59196" w14:textId="77777777" w:rsidR="0073691F" w:rsidRPr="00297A65" w:rsidRDefault="0073691F" w:rsidP="00320AD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4" w:type="dxa"/>
          </w:tcPr>
          <w:p w14:paraId="24CED19B" w14:textId="77777777" w:rsidR="0073691F" w:rsidRPr="00297A65" w:rsidRDefault="0073691F" w:rsidP="00320AD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2D4BDDEF" w14:textId="77777777" w:rsidR="0073691F" w:rsidRPr="00297A65" w:rsidRDefault="0073691F" w:rsidP="00320AD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6" w:type="dxa"/>
          </w:tcPr>
          <w:p w14:paraId="528DF443" w14:textId="77777777" w:rsidR="0073691F" w:rsidRPr="00297A65" w:rsidRDefault="0073691F" w:rsidP="00320AD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2AE09166" w14:textId="77777777" w:rsidR="0073691F" w:rsidRPr="00297A65" w:rsidRDefault="0073691F" w:rsidP="00320AD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0" w:type="dxa"/>
          </w:tcPr>
          <w:p w14:paraId="0436AE7B" w14:textId="77777777" w:rsidR="0073691F" w:rsidRPr="00297A65" w:rsidRDefault="0073691F" w:rsidP="00320AD3">
            <w:pPr>
              <w:tabs>
                <w:tab w:val="decimal" w:pos="595"/>
              </w:tabs>
              <w:suppressAutoHyphens/>
              <w:spacing w:line="240" w:lineRule="exact"/>
              <w:ind w:left="-43" w:right="-86"/>
              <w:rPr>
                <w:rFonts w:ascii="CordiaUPC" w:eastAsia="Times New Roman" w:hAnsi="CordiaUPC" w:cs="CordiaUPC"/>
                <w:sz w:val="26"/>
                <w:szCs w:val="26"/>
                <w:lang w:eastAsia="zh-CN"/>
              </w:rPr>
            </w:pPr>
          </w:p>
        </w:tc>
      </w:tr>
      <w:tr w:rsidR="0073691F" w:rsidRPr="00297A65" w14:paraId="3CE61512" w14:textId="77777777" w:rsidTr="00320AD3">
        <w:tc>
          <w:tcPr>
            <w:tcW w:w="3422" w:type="dxa"/>
            <w:hideMark/>
          </w:tcPr>
          <w:p w14:paraId="12885D71" w14:textId="77777777" w:rsidR="0073691F" w:rsidRPr="00297A65" w:rsidRDefault="0073691F" w:rsidP="00320AD3">
            <w:pPr>
              <w:suppressAutoHyphens/>
              <w:spacing w:line="240" w:lineRule="exact"/>
              <w:ind w:left="160" w:right="-90" w:hanging="180"/>
              <w:rPr>
                <w:rFonts w:ascii="CordiaUPC" w:eastAsia="Times New Roman" w:hAnsi="CordiaUPC" w:cs="CordiaUPC"/>
                <w:b/>
                <w:bCs/>
                <w:i/>
                <w:iCs/>
                <w:sz w:val="26"/>
                <w:szCs w:val="26"/>
                <w:lang w:eastAsia="zh-CN"/>
              </w:rPr>
            </w:pPr>
            <w:r w:rsidRPr="00297A65">
              <w:rPr>
                <w:rFonts w:ascii="CordiaUPC" w:eastAsia="Times New Roman" w:hAnsi="CordiaUPC" w:cs="CordiaUPC" w:hint="cs"/>
                <w:b/>
                <w:bCs/>
                <w:i/>
                <w:iCs/>
                <w:sz w:val="26"/>
                <w:szCs w:val="26"/>
                <w:lang w:eastAsia="zh-CN"/>
              </w:rPr>
              <w:t>Financial assets</w:t>
            </w:r>
          </w:p>
        </w:tc>
        <w:tc>
          <w:tcPr>
            <w:tcW w:w="1078" w:type="dxa"/>
          </w:tcPr>
          <w:p w14:paraId="147578A4" w14:textId="77777777" w:rsidR="0073691F" w:rsidRPr="00297A65" w:rsidRDefault="0073691F" w:rsidP="00320AD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79A1F514" w14:textId="77777777" w:rsidR="0073691F" w:rsidRPr="00297A65" w:rsidRDefault="0073691F" w:rsidP="00320AD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tcPr>
          <w:p w14:paraId="554407BC" w14:textId="77777777" w:rsidR="0073691F" w:rsidRPr="00297A65" w:rsidRDefault="0073691F" w:rsidP="00320AD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2DE9A0B9" w14:textId="77777777" w:rsidR="0073691F" w:rsidRPr="00297A65" w:rsidRDefault="0073691F" w:rsidP="00320AD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984" w:type="dxa"/>
          </w:tcPr>
          <w:p w14:paraId="76C7A27C" w14:textId="77777777" w:rsidR="0073691F" w:rsidRPr="00297A65" w:rsidRDefault="0073691F" w:rsidP="00320AD3">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4" w:type="dxa"/>
          </w:tcPr>
          <w:p w14:paraId="63B1619C" w14:textId="77777777" w:rsidR="0073691F" w:rsidRPr="00297A65" w:rsidRDefault="0073691F" w:rsidP="00320AD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6" w:type="dxa"/>
          </w:tcPr>
          <w:p w14:paraId="26FA9389" w14:textId="77777777" w:rsidR="0073691F" w:rsidRPr="00297A65" w:rsidRDefault="0073691F" w:rsidP="00320AD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75FABDE4" w14:textId="77777777" w:rsidR="0073691F" w:rsidRPr="00297A65" w:rsidRDefault="0073691F" w:rsidP="00320AD3">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90" w:type="dxa"/>
          </w:tcPr>
          <w:p w14:paraId="2F53CCD7" w14:textId="77777777" w:rsidR="0073691F" w:rsidRPr="00297A65" w:rsidRDefault="0073691F" w:rsidP="00320AD3">
            <w:pPr>
              <w:tabs>
                <w:tab w:val="decimal" w:pos="595"/>
              </w:tabs>
              <w:suppressAutoHyphens/>
              <w:spacing w:line="240" w:lineRule="exact"/>
              <w:ind w:left="-43" w:right="-86"/>
              <w:rPr>
                <w:rFonts w:ascii="CordiaUPC" w:eastAsia="Times New Roman" w:hAnsi="CordiaUPC" w:cs="CordiaUPC"/>
                <w:sz w:val="26"/>
                <w:szCs w:val="26"/>
                <w:lang w:eastAsia="zh-CN"/>
              </w:rPr>
            </w:pPr>
          </w:p>
        </w:tc>
      </w:tr>
      <w:tr w:rsidR="0073691F" w:rsidRPr="00297A65" w14:paraId="6E34D7FE" w14:textId="77777777" w:rsidTr="00320AD3">
        <w:tc>
          <w:tcPr>
            <w:tcW w:w="3422" w:type="dxa"/>
            <w:hideMark/>
          </w:tcPr>
          <w:p w14:paraId="61C31985" w14:textId="77777777" w:rsidR="0073691F" w:rsidRPr="00297A65" w:rsidRDefault="0073691F" w:rsidP="00320AD3">
            <w:pPr>
              <w:suppressAutoHyphens/>
              <w:spacing w:line="240" w:lineRule="exact"/>
              <w:ind w:left="160" w:right="-90" w:hanging="18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Financial assets measured at FVTPL</w:t>
            </w:r>
          </w:p>
        </w:tc>
        <w:tc>
          <w:tcPr>
            <w:tcW w:w="1078" w:type="dxa"/>
            <w:tcBorders>
              <w:top w:val="nil"/>
              <w:left w:val="nil"/>
              <w:right w:val="nil"/>
            </w:tcBorders>
          </w:tcPr>
          <w:p w14:paraId="14B6F62F"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bidi="th-TH"/>
              </w:rPr>
              <w:t>1,126</w:t>
            </w:r>
          </w:p>
        </w:tc>
        <w:tc>
          <w:tcPr>
            <w:tcW w:w="274" w:type="dxa"/>
          </w:tcPr>
          <w:p w14:paraId="4A0F2E02"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nil"/>
              <w:left w:val="nil"/>
              <w:right w:val="nil"/>
            </w:tcBorders>
          </w:tcPr>
          <w:p w14:paraId="4364E0C3" w14:textId="77777777" w:rsidR="0073691F" w:rsidRPr="00297A65" w:rsidRDefault="0073691F" w:rsidP="00320AD3">
            <w:pPr>
              <w:tabs>
                <w:tab w:val="decimal" w:pos="699"/>
              </w:tabs>
              <w:suppressAutoHyphens/>
              <w:spacing w:line="240" w:lineRule="exact"/>
              <w:ind w:left="-25"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3" w:type="dxa"/>
          </w:tcPr>
          <w:p w14:paraId="100F711C"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nil"/>
              <w:left w:val="nil"/>
              <w:right w:val="nil"/>
            </w:tcBorders>
          </w:tcPr>
          <w:p w14:paraId="3B72F199" w14:textId="77777777" w:rsidR="0073691F" w:rsidRPr="00297A65" w:rsidRDefault="0073691F" w:rsidP="00320AD3">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979</w:t>
            </w:r>
          </w:p>
        </w:tc>
        <w:tc>
          <w:tcPr>
            <w:tcW w:w="274" w:type="dxa"/>
          </w:tcPr>
          <w:p w14:paraId="43AB5DCA"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nil"/>
              <w:left w:val="nil"/>
              <w:right w:val="nil"/>
            </w:tcBorders>
          </w:tcPr>
          <w:p w14:paraId="2039D4BE"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rPr>
              <w:t>147</w:t>
            </w:r>
          </w:p>
        </w:tc>
        <w:tc>
          <w:tcPr>
            <w:tcW w:w="270" w:type="dxa"/>
          </w:tcPr>
          <w:p w14:paraId="65A34600"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nil"/>
              <w:left w:val="nil"/>
              <w:right w:val="nil"/>
            </w:tcBorders>
          </w:tcPr>
          <w:p w14:paraId="43C16B0E" w14:textId="77777777" w:rsidR="0073691F" w:rsidRPr="00297A65" w:rsidRDefault="0073691F" w:rsidP="00320AD3">
            <w:pPr>
              <w:tabs>
                <w:tab w:val="decimal" w:pos="77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1,126</w:t>
            </w:r>
          </w:p>
        </w:tc>
      </w:tr>
      <w:tr w:rsidR="0073691F" w:rsidRPr="00297A65" w14:paraId="1C9EAEAA" w14:textId="77777777" w:rsidTr="00320AD3">
        <w:tc>
          <w:tcPr>
            <w:tcW w:w="3422" w:type="dxa"/>
            <w:hideMark/>
          </w:tcPr>
          <w:p w14:paraId="7C4F184A" w14:textId="77777777" w:rsidR="0073691F" w:rsidRPr="00297A65" w:rsidRDefault="0073691F" w:rsidP="00320AD3">
            <w:pPr>
              <w:suppressAutoHyphens/>
              <w:spacing w:line="240" w:lineRule="exact"/>
              <w:ind w:left="160" w:right="-90" w:hanging="18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Derivative assets</w:t>
            </w:r>
          </w:p>
        </w:tc>
        <w:tc>
          <w:tcPr>
            <w:tcW w:w="1078" w:type="dxa"/>
            <w:tcBorders>
              <w:left w:val="nil"/>
              <w:bottom w:val="nil"/>
              <w:right w:val="nil"/>
            </w:tcBorders>
          </w:tcPr>
          <w:p w14:paraId="0163DA2E"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sz w:val="26"/>
                <w:szCs w:val="26"/>
                <w:rtl/>
                <w:cs/>
                <w:lang w:eastAsia="zh-CN"/>
              </w:rPr>
            </w:pPr>
          </w:p>
        </w:tc>
        <w:tc>
          <w:tcPr>
            <w:tcW w:w="274" w:type="dxa"/>
          </w:tcPr>
          <w:p w14:paraId="6EB5BD99"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left w:val="nil"/>
              <w:bottom w:val="nil"/>
              <w:right w:val="nil"/>
            </w:tcBorders>
          </w:tcPr>
          <w:p w14:paraId="4D377AD6"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3" w:type="dxa"/>
          </w:tcPr>
          <w:p w14:paraId="64704A78"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left w:val="nil"/>
              <w:bottom w:val="nil"/>
              <w:right w:val="nil"/>
            </w:tcBorders>
          </w:tcPr>
          <w:p w14:paraId="42E5B88F" w14:textId="77777777" w:rsidR="0073691F" w:rsidRPr="00297A65" w:rsidRDefault="0073691F" w:rsidP="00320AD3">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4" w:type="dxa"/>
          </w:tcPr>
          <w:p w14:paraId="01E60D0F"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left w:val="nil"/>
              <w:bottom w:val="nil"/>
              <w:right w:val="nil"/>
            </w:tcBorders>
          </w:tcPr>
          <w:p w14:paraId="718FBA62"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tcPr>
          <w:p w14:paraId="31EE3BD0"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left w:val="nil"/>
              <w:bottom w:val="nil"/>
              <w:right w:val="nil"/>
            </w:tcBorders>
          </w:tcPr>
          <w:p w14:paraId="1B796EDC" w14:textId="77777777" w:rsidR="0073691F" w:rsidRPr="00297A65" w:rsidRDefault="0073691F" w:rsidP="00320AD3">
            <w:pPr>
              <w:tabs>
                <w:tab w:val="decimal" w:pos="776"/>
              </w:tabs>
              <w:suppressAutoHyphens/>
              <w:spacing w:line="240" w:lineRule="exact"/>
              <w:ind w:left="-43" w:right="-86"/>
              <w:rPr>
                <w:rFonts w:ascii="CordiaUPC" w:eastAsia="Times New Roman" w:hAnsi="CordiaUPC" w:cs="CordiaUPC"/>
                <w:sz w:val="26"/>
                <w:szCs w:val="26"/>
                <w:lang w:eastAsia="zh-CN"/>
              </w:rPr>
            </w:pPr>
          </w:p>
        </w:tc>
      </w:tr>
      <w:tr w:rsidR="0073691F" w:rsidRPr="00297A65" w14:paraId="04EE0081" w14:textId="77777777" w:rsidTr="00320AD3">
        <w:tc>
          <w:tcPr>
            <w:tcW w:w="3422" w:type="dxa"/>
            <w:hideMark/>
          </w:tcPr>
          <w:p w14:paraId="0E9F60D7" w14:textId="77777777" w:rsidR="0073691F" w:rsidRPr="00297A65" w:rsidRDefault="0073691F" w:rsidP="00320AD3">
            <w:pPr>
              <w:suppressAutoHyphens/>
              <w:spacing w:line="240" w:lineRule="exact"/>
              <w:ind w:left="160" w:right="-90" w:firstLine="6"/>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Foreign exchange rate</w:t>
            </w:r>
          </w:p>
        </w:tc>
        <w:tc>
          <w:tcPr>
            <w:tcW w:w="1078" w:type="dxa"/>
          </w:tcPr>
          <w:p w14:paraId="1352CA9C"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6,118</w:t>
            </w:r>
          </w:p>
        </w:tc>
        <w:tc>
          <w:tcPr>
            <w:tcW w:w="274" w:type="dxa"/>
          </w:tcPr>
          <w:p w14:paraId="6A33867B"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55BB0548"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tcPr>
          <w:p w14:paraId="02C68AE1"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Pr>
          <w:p w14:paraId="15CA868C" w14:textId="77777777" w:rsidR="0073691F" w:rsidRPr="00297A65" w:rsidRDefault="0073691F" w:rsidP="00320AD3">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6,118</w:t>
            </w:r>
          </w:p>
        </w:tc>
        <w:tc>
          <w:tcPr>
            <w:tcW w:w="274" w:type="dxa"/>
          </w:tcPr>
          <w:p w14:paraId="1598742B"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Pr>
          <w:p w14:paraId="14AD4ECB"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57B48BED"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Pr>
          <w:p w14:paraId="4468D631" w14:textId="77777777" w:rsidR="0073691F" w:rsidRPr="00297A65" w:rsidRDefault="0073691F" w:rsidP="00320AD3">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6,118</w:t>
            </w:r>
          </w:p>
        </w:tc>
      </w:tr>
      <w:tr w:rsidR="0073691F" w:rsidRPr="00297A65" w14:paraId="16721A98" w14:textId="77777777" w:rsidTr="00320AD3">
        <w:tc>
          <w:tcPr>
            <w:tcW w:w="3422" w:type="dxa"/>
            <w:hideMark/>
          </w:tcPr>
          <w:p w14:paraId="3995FB27" w14:textId="77777777" w:rsidR="0073691F" w:rsidRPr="00297A65" w:rsidRDefault="0073691F" w:rsidP="00320AD3">
            <w:pPr>
              <w:suppressAutoHyphens/>
              <w:spacing w:line="240" w:lineRule="exact"/>
              <w:ind w:left="160" w:right="-90" w:firstLine="6"/>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Interest rate</w:t>
            </w:r>
          </w:p>
        </w:tc>
        <w:tc>
          <w:tcPr>
            <w:tcW w:w="1078" w:type="dxa"/>
          </w:tcPr>
          <w:p w14:paraId="49D0DA0A"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3,895</w:t>
            </w:r>
          </w:p>
        </w:tc>
        <w:tc>
          <w:tcPr>
            <w:tcW w:w="274" w:type="dxa"/>
          </w:tcPr>
          <w:p w14:paraId="6C49876C"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5BDD399C"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tcPr>
          <w:p w14:paraId="50F80DC8"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Pr>
          <w:p w14:paraId="57359203" w14:textId="77777777" w:rsidR="0073691F" w:rsidRPr="00297A65" w:rsidRDefault="0073691F" w:rsidP="00320AD3">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3,895</w:t>
            </w:r>
          </w:p>
        </w:tc>
        <w:tc>
          <w:tcPr>
            <w:tcW w:w="274" w:type="dxa"/>
          </w:tcPr>
          <w:p w14:paraId="3D2F6D8F"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Pr>
          <w:p w14:paraId="5F8AD313"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tcPr>
          <w:p w14:paraId="6BD06EB8"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Pr>
          <w:p w14:paraId="36347B7C" w14:textId="77777777" w:rsidR="0073691F" w:rsidRPr="00297A65" w:rsidRDefault="0073691F" w:rsidP="00320AD3">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3,895</w:t>
            </w:r>
          </w:p>
        </w:tc>
      </w:tr>
      <w:tr w:rsidR="0073691F" w:rsidRPr="00297A65" w14:paraId="5EB4AB91" w14:textId="77777777" w:rsidTr="00320AD3">
        <w:tc>
          <w:tcPr>
            <w:tcW w:w="3422" w:type="dxa"/>
            <w:hideMark/>
          </w:tcPr>
          <w:p w14:paraId="3272E4D4" w14:textId="77777777" w:rsidR="0073691F" w:rsidRPr="00297A65" w:rsidRDefault="0073691F" w:rsidP="00320AD3">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 xml:space="preserve">Total </w:t>
            </w:r>
          </w:p>
        </w:tc>
        <w:tc>
          <w:tcPr>
            <w:tcW w:w="1078" w:type="dxa"/>
            <w:tcBorders>
              <w:top w:val="single" w:sz="4" w:space="0" w:color="auto"/>
              <w:left w:val="nil"/>
              <w:bottom w:val="single" w:sz="4" w:space="0" w:color="auto"/>
              <w:right w:val="nil"/>
            </w:tcBorders>
          </w:tcPr>
          <w:p w14:paraId="7CC167E9"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r w:rsidRPr="00B40327">
              <w:rPr>
                <w:rFonts w:ascii="CordiaUPC" w:hAnsi="CordiaUPC" w:cs="CordiaUPC"/>
                <w:b/>
                <w:bCs/>
                <w:sz w:val="26"/>
                <w:szCs w:val="26"/>
                <w:lang w:val="en-US"/>
              </w:rPr>
              <w:t>10,013</w:t>
            </w:r>
          </w:p>
        </w:tc>
        <w:tc>
          <w:tcPr>
            <w:tcW w:w="274" w:type="dxa"/>
          </w:tcPr>
          <w:p w14:paraId="22BC601D"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tcPr>
          <w:p w14:paraId="2FC005CA"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tcPr>
          <w:p w14:paraId="74AAD445"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tcPr>
          <w:p w14:paraId="589E5C9E" w14:textId="77777777" w:rsidR="0073691F" w:rsidRPr="00297A65" w:rsidRDefault="0073691F" w:rsidP="00320AD3">
            <w:pPr>
              <w:tabs>
                <w:tab w:val="decimal" w:pos="766"/>
              </w:tabs>
              <w:suppressAutoHyphens/>
              <w:spacing w:line="240" w:lineRule="exact"/>
              <w:ind w:left="-43" w:right="-86"/>
              <w:rPr>
                <w:rFonts w:ascii="CordiaUPC" w:eastAsia="Times New Roman" w:hAnsi="CordiaUPC" w:cs="CordiaUPC"/>
                <w:sz w:val="26"/>
                <w:szCs w:val="26"/>
                <w:lang w:eastAsia="zh-CN"/>
              </w:rPr>
            </w:pPr>
            <w:r w:rsidRPr="00B40327">
              <w:rPr>
                <w:rFonts w:ascii="CordiaUPC" w:hAnsi="CordiaUPC" w:cs="CordiaUPC"/>
                <w:b/>
                <w:bCs/>
                <w:sz w:val="26"/>
                <w:szCs w:val="26"/>
                <w:lang w:val="en-US"/>
              </w:rPr>
              <w:t>10,013</w:t>
            </w:r>
          </w:p>
        </w:tc>
        <w:tc>
          <w:tcPr>
            <w:tcW w:w="274" w:type="dxa"/>
          </w:tcPr>
          <w:p w14:paraId="4E53F57C"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tcPr>
          <w:p w14:paraId="05FD78F5"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sidRPr="001911AD">
              <w:rPr>
                <w:rFonts w:ascii="CordiaUPC" w:hAnsi="CordiaUPC" w:cs="CordiaUPC"/>
                <w:b/>
                <w:bCs/>
                <w:sz w:val="26"/>
                <w:szCs w:val="26"/>
              </w:rPr>
              <w:t>-</w:t>
            </w:r>
          </w:p>
        </w:tc>
        <w:tc>
          <w:tcPr>
            <w:tcW w:w="270" w:type="dxa"/>
          </w:tcPr>
          <w:p w14:paraId="6815F97C"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tcPr>
          <w:p w14:paraId="2E1109E0" w14:textId="77777777" w:rsidR="0073691F" w:rsidRPr="00297A65" w:rsidRDefault="0073691F" w:rsidP="00320AD3">
            <w:pPr>
              <w:tabs>
                <w:tab w:val="decimal" w:pos="776"/>
              </w:tabs>
              <w:suppressAutoHyphens/>
              <w:spacing w:line="240" w:lineRule="exact"/>
              <w:ind w:left="-43" w:right="-86"/>
              <w:rPr>
                <w:rFonts w:ascii="CordiaUPC" w:eastAsia="Times New Roman" w:hAnsi="CordiaUPC" w:cs="CordiaUPC"/>
                <w:sz w:val="26"/>
                <w:szCs w:val="26"/>
                <w:lang w:eastAsia="zh-CN"/>
              </w:rPr>
            </w:pPr>
            <w:r w:rsidRPr="00B40327">
              <w:rPr>
                <w:rFonts w:ascii="CordiaUPC" w:hAnsi="CordiaUPC" w:cs="CordiaUPC"/>
                <w:b/>
                <w:bCs/>
                <w:sz w:val="26"/>
                <w:szCs w:val="26"/>
                <w:lang w:val="en-US"/>
              </w:rPr>
              <w:t>10,013</w:t>
            </w:r>
          </w:p>
        </w:tc>
      </w:tr>
      <w:tr w:rsidR="0073691F" w:rsidRPr="00297A65" w14:paraId="5CFDEFFE" w14:textId="77777777" w:rsidTr="00320AD3">
        <w:tc>
          <w:tcPr>
            <w:tcW w:w="3422" w:type="dxa"/>
            <w:hideMark/>
          </w:tcPr>
          <w:p w14:paraId="5426C7AB" w14:textId="77777777" w:rsidR="0073691F" w:rsidRPr="00297A65" w:rsidRDefault="0073691F" w:rsidP="00320AD3">
            <w:pPr>
              <w:suppressAutoHyphens/>
              <w:spacing w:line="240" w:lineRule="exact"/>
              <w:ind w:right="-90" w:firstLine="6"/>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Investments, net</w:t>
            </w:r>
          </w:p>
        </w:tc>
        <w:tc>
          <w:tcPr>
            <w:tcW w:w="1078" w:type="dxa"/>
            <w:tcBorders>
              <w:top w:val="single" w:sz="4" w:space="0" w:color="auto"/>
              <w:left w:val="nil"/>
              <w:bottom w:val="nil"/>
              <w:right w:val="nil"/>
            </w:tcBorders>
          </w:tcPr>
          <w:p w14:paraId="6EC6DDD5"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5E39381A"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single" w:sz="4" w:space="0" w:color="auto"/>
              <w:left w:val="nil"/>
              <w:bottom w:val="nil"/>
              <w:right w:val="nil"/>
            </w:tcBorders>
          </w:tcPr>
          <w:p w14:paraId="542A23DF"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3" w:type="dxa"/>
          </w:tcPr>
          <w:p w14:paraId="6FAF0776" w14:textId="77777777" w:rsidR="0073691F" w:rsidRPr="00297A65" w:rsidRDefault="0073691F" w:rsidP="00320AD3">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84" w:type="dxa"/>
            <w:tcBorders>
              <w:top w:val="single" w:sz="4" w:space="0" w:color="auto"/>
              <w:left w:val="nil"/>
              <w:bottom w:val="nil"/>
              <w:right w:val="nil"/>
            </w:tcBorders>
          </w:tcPr>
          <w:p w14:paraId="28BE37D3" w14:textId="77777777" w:rsidR="0073691F" w:rsidRPr="00297A65" w:rsidRDefault="0073691F" w:rsidP="00320AD3">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24705A2B"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nil"/>
              <w:right w:val="nil"/>
            </w:tcBorders>
          </w:tcPr>
          <w:p w14:paraId="053FE629"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7F6D71C1" w14:textId="77777777" w:rsidR="0073691F" w:rsidRPr="00297A65" w:rsidRDefault="0073691F" w:rsidP="00320AD3">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90" w:type="dxa"/>
            <w:tcBorders>
              <w:top w:val="single" w:sz="4" w:space="0" w:color="auto"/>
              <w:left w:val="nil"/>
              <w:bottom w:val="nil"/>
              <w:right w:val="nil"/>
            </w:tcBorders>
          </w:tcPr>
          <w:p w14:paraId="24B20887" w14:textId="77777777" w:rsidR="0073691F" w:rsidRPr="00297A65" w:rsidRDefault="0073691F" w:rsidP="00320AD3">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73691F" w:rsidRPr="00297A65" w14:paraId="666D6371" w14:textId="77777777" w:rsidTr="00320AD3">
        <w:tc>
          <w:tcPr>
            <w:tcW w:w="3422" w:type="dxa"/>
            <w:hideMark/>
          </w:tcPr>
          <w:p w14:paraId="14ECD205" w14:textId="77777777" w:rsidR="0073691F" w:rsidRPr="00297A65" w:rsidRDefault="0073691F" w:rsidP="00320AD3">
            <w:pPr>
              <w:suppressAutoHyphens/>
              <w:spacing w:line="240" w:lineRule="exact"/>
              <w:ind w:left="344" w:right="-90" w:hanging="160"/>
              <w:rPr>
                <w:rFonts w:ascii="CordiaUPC" w:eastAsia="Times New Roman" w:hAnsi="CordiaUPC" w:cs="CordiaUPC"/>
                <w:b/>
                <w:bCs/>
                <w:sz w:val="26"/>
                <w:szCs w:val="26"/>
                <w:lang w:eastAsia="zh-CN"/>
              </w:rPr>
            </w:pPr>
            <w:r w:rsidRPr="00297A65">
              <w:rPr>
                <w:rFonts w:ascii="CordiaUPC" w:eastAsia="Times New Roman" w:hAnsi="CordiaUPC" w:cs="CordiaUPC" w:hint="cs"/>
                <w:sz w:val="26"/>
                <w:szCs w:val="26"/>
                <w:lang w:eastAsia="zh-CN"/>
              </w:rPr>
              <w:t>Investments in debt instruments     measured at FVOCI</w:t>
            </w:r>
          </w:p>
        </w:tc>
        <w:tc>
          <w:tcPr>
            <w:tcW w:w="1078" w:type="dxa"/>
            <w:vAlign w:val="bottom"/>
          </w:tcPr>
          <w:p w14:paraId="5C41CF20"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sz w:val="26"/>
                <w:szCs w:val="26"/>
                <w:rtl/>
                <w:cs/>
                <w:lang w:eastAsia="zh-CN"/>
              </w:rPr>
            </w:pPr>
            <w:r>
              <w:rPr>
                <w:rFonts w:ascii="CordiaUPC" w:hAnsi="CordiaUPC" w:cs="CordiaUPC"/>
                <w:sz w:val="26"/>
                <w:szCs w:val="26"/>
              </w:rPr>
              <w:t>72,864</w:t>
            </w:r>
          </w:p>
        </w:tc>
        <w:tc>
          <w:tcPr>
            <w:tcW w:w="274" w:type="dxa"/>
            <w:vAlign w:val="bottom"/>
          </w:tcPr>
          <w:p w14:paraId="63B3D923"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059DFDBE"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vAlign w:val="bottom"/>
          </w:tcPr>
          <w:p w14:paraId="191C1653"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65913FBF" w14:textId="77777777" w:rsidR="0073691F" w:rsidRPr="00297A65" w:rsidRDefault="0073691F" w:rsidP="00320AD3">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72,864</w:t>
            </w:r>
          </w:p>
        </w:tc>
        <w:tc>
          <w:tcPr>
            <w:tcW w:w="274" w:type="dxa"/>
            <w:vAlign w:val="bottom"/>
          </w:tcPr>
          <w:p w14:paraId="10477B2D"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214D1955"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25D19D42"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758ABC79" w14:textId="77777777" w:rsidR="0073691F" w:rsidRPr="00297A65" w:rsidRDefault="0073691F" w:rsidP="00320AD3">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72,864</w:t>
            </w:r>
          </w:p>
        </w:tc>
      </w:tr>
      <w:tr w:rsidR="0073691F" w:rsidRPr="00297A65" w14:paraId="6F63BAD4" w14:textId="77777777" w:rsidTr="00320AD3">
        <w:tc>
          <w:tcPr>
            <w:tcW w:w="3422" w:type="dxa"/>
            <w:hideMark/>
          </w:tcPr>
          <w:p w14:paraId="0D8CDF10" w14:textId="77777777" w:rsidR="0073691F" w:rsidRPr="00297A65" w:rsidRDefault="0073691F" w:rsidP="00320AD3">
            <w:pPr>
              <w:suppressAutoHyphens/>
              <w:spacing w:line="240" w:lineRule="exact"/>
              <w:ind w:left="346" w:right="-90" w:hanging="18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Investments in equity instruments designated at FVOCI</w:t>
            </w:r>
          </w:p>
        </w:tc>
        <w:tc>
          <w:tcPr>
            <w:tcW w:w="1078" w:type="dxa"/>
            <w:vAlign w:val="bottom"/>
          </w:tcPr>
          <w:p w14:paraId="705629B3"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459</w:t>
            </w:r>
          </w:p>
        </w:tc>
        <w:tc>
          <w:tcPr>
            <w:tcW w:w="274" w:type="dxa"/>
            <w:vAlign w:val="bottom"/>
          </w:tcPr>
          <w:p w14:paraId="348A9D68"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44C56F7B"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3" w:type="dxa"/>
            <w:vAlign w:val="bottom"/>
          </w:tcPr>
          <w:p w14:paraId="65528D36"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2B002E0E" w14:textId="77777777" w:rsidR="0073691F" w:rsidRPr="00297A65" w:rsidRDefault="0073691F" w:rsidP="00320AD3">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4" w:type="dxa"/>
            <w:vAlign w:val="bottom"/>
          </w:tcPr>
          <w:p w14:paraId="40F395F8"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5BCD1E7D"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459</w:t>
            </w:r>
          </w:p>
        </w:tc>
        <w:tc>
          <w:tcPr>
            <w:tcW w:w="270" w:type="dxa"/>
            <w:vAlign w:val="bottom"/>
          </w:tcPr>
          <w:p w14:paraId="6717819E"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0BD46CEF" w14:textId="77777777" w:rsidR="0073691F" w:rsidRPr="00297A65" w:rsidRDefault="0073691F" w:rsidP="00320AD3">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459</w:t>
            </w:r>
          </w:p>
        </w:tc>
      </w:tr>
      <w:tr w:rsidR="0073691F" w:rsidRPr="00297A65" w14:paraId="505DE1DE" w14:textId="77777777" w:rsidTr="00320AD3">
        <w:tc>
          <w:tcPr>
            <w:tcW w:w="3422" w:type="dxa"/>
            <w:hideMark/>
          </w:tcPr>
          <w:p w14:paraId="60034515" w14:textId="77777777" w:rsidR="0073691F" w:rsidRPr="00297A65" w:rsidRDefault="0073691F" w:rsidP="00320AD3">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 xml:space="preserve">Total </w:t>
            </w:r>
          </w:p>
        </w:tc>
        <w:tc>
          <w:tcPr>
            <w:tcW w:w="1078" w:type="dxa"/>
            <w:tcBorders>
              <w:top w:val="single" w:sz="4" w:space="0" w:color="auto"/>
              <w:left w:val="nil"/>
              <w:bottom w:val="single" w:sz="4" w:space="0" w:color="auto"/>
              <w:right w:val="nil"/>
            </w:tcBorders>
            <w:vAlign w:val="bottom"/>
          </w:tcPr>
          <w:p w14:paraId="787E3062"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r w:rsidRPr="00B40327">
              <w:rPr>
                <w:rFonts w:ascii="CordiaUPC" w:hAnsi="CordiaUPC" w:cs="CordiaUPC"/>
                <w:b/>
                <w:bCs/>
                <w:color w:val="000000"/>
                <w:sz w:val="26"/>
                <w:szCs w:val="26"/>
              </w:rPr>
              <w:t>73,323</w:t>
            </w:r>
          </w:p>
        </w:tc>
        <w:tc>
          <w:tcPr>
            <w:tcW w:w="274" w:type="dxa"/>
            <w:vAlign w:val="bottom"/>
          </w:tcPr>
          <w:p w14:paraId="1C13262D"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25AC4884"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sidRPr="001911AD">
              <w:rPr>
                <w:rFonts w:ascii="CordiaUPC" w:hAnsi="CordiaUPC" w:cs="CordiaUPC"/>
                <w:b/>
                <w:bCs/>
                <w:color w:val="000000"/>
                <w:sz w:val="26"/>
                <w:szCs w:val="26"/>
              </w:rPr>
              <w:t>-</w:t>
            </w:r>
          </w:p>
        </w:tc>
        <w:tc>
          <w:tcPr>
            <w:tcW w:w="273" w:type="dxa"/>
            <w:vAlign w:val="bottom"/>
          </w:tcPr>
          <w:p w14:paraId="5D66C452"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vAlign w:val="bottom"/>
          </w:tcPr>
          <w:p w14:paraId="4A866BDC" w14:textId="77777777" w:rsidR="0073691F" w:rsidRPr="00297A65" w:rsidRDefault="0073691F" w:rsidP="00320AD3">
            <w:pPr>
              <w:tabs>
                <w:tab w:val="decimal" w:pos="766"/>
              </w:tabs>
              <w:suppressAutoHyphens/>
              <w:spacing w:line="240" w:lineRule="exact"/>
              <w:ind w:left="-43" w:right="-86"/>
              <w:rPr>
                <w:rFonts w:ascii="CordiaUPC" w:eastAsia="Times New Roman" w:hAnsi="CordiaUPC" w:cs="CordiaUPC"/>
                <w:sz w:val="26"/>
                <w:szCs w:val="26"/>
                <w:lang w:eastAsia="zh-CN"/>
              </w:rPr>
            </w:pPr>
            <w:r w:rsidRPr="00B40327">
              <w:rPr>
                <w:rFonts w:ascii="CordiaUPC" w:hAnsi="CordiaUPC" w:cs="CordiaUPC"/>
                <w:b/>
                <w:bCs/>
                <w:sz w:val="26"/>
                <w:szCs w:val="26"/>
              </w:rPr>
              <w:t>72,864</w:t>
            </w:r>
          </w:p>
        </w:tc>
        <w:tc>
          <w:tcPr>
            <w:tcW w:w="274" w:type="dxa"/>
            <w:vAlign w:val="bottom"/>
          </w:tcPr>
          <w:p w14:paraId="21E4AA3F"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vAlign w:val="bottom"/>
          </w:tcPr>
          <w:p w14:paraId="5C63E5C3"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sidRPr="00B40327">
              <w:rPr>
                <w:rFonts w:ascii="CordiaUPC" w:hAnsi="CordiaUPC" w:cs="CordiaUPC"/>
                <w:b/>
                <w:bCs/>
                <w:sz w:val="26"/>
                <w:szCs w:val="26"/>
              </w:rPr>
              <w:t>459</w:t>
            </w:r>
          </w:p>
        </w:tc>
        <w:tc>
          <w:tcPr>
            <w:tcW w:w="270" w:type="dxa"/>
            <w:vAlign w:val="bottom"/>
          </w:tcPr>
          <w:p w14:paraId="7F72507D"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5F86C5C4" w14:textId="77777777" w:rsidR="0073691F" w:rsidRPr="00297A65" w:rsidRDefault="0073691F" w:rsidP="00320AD3">
            <w:pPr>
              <w:tabs>
                <w:tab w:val="decimal" w:pos="776"/>
              </w:tabs>
              <w:suppressAutoHyphens/>
              <w:spacing w:line="240" w:lineRule="exact"/>
              <w:ind w:left="-43" w:right="-86"/>
              <w:rPr>
                <w:rFonts w:ascii="CordiaUPC" w:eastAsia="Times New Roman" w:hAnsi="CordiaUPC" w:cs="CordiaUPC"/>
                <w:sz w:val="26"/>
                <w:szCs w:val="26"/>
                <w:lang w:eastAsia="zh-CN"/>
              </w:rPr>
            </w:pPr>
            <w:r w:rsidRPr="00B40327">
              <w:rPr>
                <w:rFonts w:ascii="CordiaUPC" w:hAnsi="CordiaUPC" w:cs="CordiaUPC"/>
                <w:b/>
                <w:bCs/>
                <w:color w:val="000000"/>
                <w:sz w:val="26"/>
                <w:szCs w:val="26"/>
              </w:rPr>
              <w:t>73,323</w:t>
            </w:r>
          </w:p>
        </w:tc>
      </w:tr>
      <w:tr w:rsidR="0073691F" w:rsidRPr="00297A65" w14:paraId="6F47AAD4" w14:textId="77777777" w:rsidTr="00320AD3">
        <w:tc>
          <w:tcPr>
            <w:tcW w:w="3422" w:type="dxa"/>
            <w:hideMark/>
          </w:tcPr>
          <w:p w14:paraId="3CAEF08B" w14:textId="77777777" w:rsidR="0073691F" w:rsidRPr="00297A65" w:rsidRDefault="0073691F" w:rsidP="00320AD3">
            <w:pPr>
              <w:suppressAutoHyphens/>
              <w:spacing w:line="240" w:lineRule="exact"/>
              <w:ind w:left="209" w:right="-90" w:hanging="18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Loans to customers and accrued interest receivables, net</w:t>
            </w:r>
          </w:p>
        </w:tc>
        <w:tc>
          <w:tcPr>
            <w:tcW w:w="1078" w:type="dxa"/>
            <w:tcBorders>
              <w:top w:val="single" w:sz="4" w:space="0" w:color="auto"/>
              <w:left w:val="nil"/>
              <w:bottom w:val="single" w:sz="4" w:space="0" w:color="auto"/>
              <w:right w:val="nil"/>
            </w:tcBorders>
            <w:vAlign w:val="bottom"/>
          </w:tcPr>
          <w:p w14:paraId="1E4ED7BE"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693,775</w:t>
            </w:r>
          </w:p>
        </w:tc>
        <w:tc>
          <w:tcPr>
            <w:tcW w:w="274" w:type="dxa"/>
            <w:vAlign w:val="bottom"/>
          </w:tcPr>
          <w:p w14:paraId="51B7664B"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vAlign w:val="bottom"/>
          </w:tcPr>
          <w:p w14:paraId="03DC3606" w14:textId="77777777" w:rsidR="0073691F" w:rsidRPr="00297A65" w:rsidRDefault="0073691F" w:rsidP="00320AD3">
            <w:pPr>
              <w:tabs>
                <w:tab w:val="decimal" w:pos="699"/>
              </w:tabs>
              <w:suppressAutoHyphens/>
              <w:spacing w:line="240" w:lineRule="exact"/>
              <w:ind w:left="-25"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3" w:type="dxa"/>
            <w:vAlign w:val="bottom"/>
          </w:tcPr>
          <w:p w14:paraId="32113170"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vAlign w:val="bottom"/>
          </w:tcPr>
          <w:p w14:paraId="58A26470" w14:textId="77777777" w:rsidR="0073691F" w:rsidRPr="00297A65" w:rsidRDefault="0073691F" w:rsidP="00320AD3">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693,775</w:t>
            </w:r>
          </w:p>
        </w:tc>
        <w:tc>
          <w:tcPr>
            <w:tcW w:w="274" w:type="dxa"/>
            <w:vAlign w:val="bottom"/>
          </w:tcPr>
          <w:p w14:paraId="68F3F2DA"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vAlign w:val="bottom"/>
          </w:tcPr>
          <w:p w14:paraId="71B8910D"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0" w:type="dxa"/>
            <w:vAlign w:val="bottom"/>
          </w:tcPr>
          <w:p w14:paraId="50A1833A"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vAlign w:val="bottom"/>
          </w:tcPr>
          <w:p w14:paraId="5F342A4D" w14:textId="77777777" w:rsidR="0073691F" w:rsidRPr="00297A65" w:rsidRDefault="0073691F" w:rsidP="00320AD3">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693,775</w:t>
            </w:r>
          </w:p>
        </w:tc>
      </w:tr>
      <w:tr w:rsidR="0073691F" w:rsidRPr="00297A65" w14:paraId="0EE0E6AB" w14:textId="77777777" w:rsidTr="00320AD3">
        <w:tc>
          <w:tcPr>
            <w:tcW w:w="3422" w:type="dxa"/>
            <w:hideMark/>
          </w:tcPr>
          <w:p w14:paraId="2B718592" w14:textId="77777777" w:rsidR="0073691F" w:rsidRPr="00297A65" w:rsidRDefault="0073691F" w:rsidP="00320AD3">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Total financial assets</w:t>
            </w:r>
          </w:p>
        </w:tc>
        <w:tc>
          <w:tcPr>
            <w:tcW w:w="1078" w:type="dxa"/>
            <w:tcBorders>
              <w:top w:val="single" w:sz="4" w:space="0" w:color="auto"/>
              <w:left w:val="nil"/>
              <w:bottom w:val="double" w:sz="4" w:space="0" w:color="auto"/>
              <w:right w:val="nil"/>
            </w:tcBorders>
          </w:tcPr>
          <w:p w14:paraId="3D1E03F0"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b/>
                <w:bCs/>
                <w:sz w:val="26"/>
                <w:szCs w:val="26"/>
                <w:rtl/>
                <w:cs/>
                <w:lang w:eastAsia="zh-CN"/>
              </w:rPr>
            </w:pPr>
            <w:r w:rsidRPr="00B40327">
              <w:rPr>
                <w:rFonts w:ascii="CordiaUPC" w:hAnsi="CordiaUPC" w:cs="CordiaUPC"/>
                <w:b/>
                <w:bCs/>
                <w:color w:val="000000"/>
                <w:sz w:val="26"/>
                <w:szCs w:val="26"/>
              </w:rPr>
              <w:t>778,237</w:t>
            </w:r>
          </w:p>
        </w:tc>
        <w:tc>
          <w:tcPr>
            <w:tcW w:w="274" w:type="dxa"/>
          </w:tcPr>
          <w:p w14:paraId="4389D61E"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single" w:sz="4" w:space="0" w:color="auto"/>
              <w:left w:val="nil"/>
              <w:bottom w:val="double" w:sz="4" w:space="0" w:color="auto"/>
              <w:right w:val="nil"/>
            </w:tcBorders>
          </w:tcPr>
          <w:p w14:paraId="19E82520" w14:textId="77777777" w:rsidR="0073691F" w:rsidRPr="00297A65" w:rsidRDefault="0073691F" w:rsidP="00320AD3">
            <w:pPr>
              <w:tabs>
                <w:tab w:val="decimal" w:pos="699"/>
              </w:tabs>
              <w:suppressAutoHyphens/>
              <w:spacing w:line="240" w:lineRule="exact"/>
              <w:ind w:left="-25"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3" w:type="dxa"/>
          </w:tcPr>
          <w:p w14:paraId="79E50980"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single" w:sz="4" w:space="0" w:color="auto"/>
              <w:left w:val="nil"/>
              <w:bottom w:val="double" w:sz="4" w:space="0" w:color="auto"/>
              <w:right w:val="nil"/>
            </w:tcBorders>
          </w:tcPr>
          <w:p w14:paraId="62AA5B46" w14:textId="77777777" w:rsidR="0073691F" w:rsidRPr="00297A65" w:rsidRDefault="0073691F" w:rsidP="00320AD3">
            <w:pPr>
              <w:tabs>
                <w:tab w:val="decimal" w:pos="766"/>
              </w:tabs>
              <w:suppressAutoHyphens/>
              <w:spacing w:line="240" w:lineRule="exact"/>
              <w:ind w:left="-43" w:right="-86"/>
              <w:rPr>
                <w:rFonts w:ascii="CordiaUPC" w:eastAsia="Times New Roman" w:hAnsi="CordiaUPC" w:cs="CordiaUPC"/>
                <w:b/>
                <w:bCs/>
                <w:sz w:val="26"/>
                <w:szCs w:val="26"/>
                <w:lang w:eastAsia="zh-CN"/>
              </w:rPr>
            </w:pPr>
            <w:r w:rsidRPr="00B40327">
              <w:rPr>
                <w:rFonts w:ascii="CordiaUPC" w:hAnsi="CordiaUPC" w:cs="CordiaUPC"/>
                <w:b/>
                <w:bCs/>
                <w:color w:val="000000"/>
                <w:sz w:val="26"/>
                <w:szCs w:val="26"/>
              </w:rPr>
              <w:t>777,631</w:t>
            </w:r>
          </w:p>
        </w:tc>
        <w:tc>
          <w:tcPr>
            <w:tcW w:w="274" w:type="dxa"/>
          </w:tcPr>
          <w:p w14:paraId="3C7C7C4C"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left w:val="nil"/>
              <w:bottom w:val="double" w:sz="4" w:space="0" w:color="auto"/>
              <w:right w:val="nil"/>
            </w:tcBorders>
          </w:tcPr>
          <w:p w14:paraId="0EB950B8"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r w:rsidRPr="00B40327">
              <w:rPr>
                <w:rFonts w:ascii="CordiaUPC" w:hAnsi="CordiaUPC" w:cs="CordiaUPC"/>
                <w:b/>
                <w:bCs/>
                <w:color w:val="000000"/>
                <w:sz w:val="26"/>
                <w:szCs w:val="26"/>
              </w:rPr>
              <w:t>606</w:t>
            </w:r>
          </w:p>
        </w:tc>
        <w:tc>
          <w:tcPr>
            <w:tcW w:w="270" w:type="dxa"/>
          </w:tcPr>
          <w:p w14:paraId="765A65E7"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single" w:sz="4" w:space="0" w:color="auto"/>
              <w:left w:val="nil"/>
              <w:bottom w:val="double" w:sz="4" w:space="0" w:color="auto"/>
              <w:right w:val="nil"/>
            </w:tcBorders>
          </w:tcPr>
          <w:p w14:paraId="05043E91" w14:textId="77777777" w:rsidR="0073691F" w:rsidRPr="00297A65" w:rsidRDefault="0073691F" w:rsidP="00320AD3">
            <w:pPr>
              <w:tabs>
                <w:tab w:val="decimal" w:pos="776"/>
              </w:tabs>
              <w:suppressAutoHyphens/>
              <w:spacing w:line="240" w:lineRule="exact"/>
              <w:ind w:left="-43" w:right="-86"/>
              <w:rPr>
                <w:rFonts w:ascii="CordiaUPC" w:eastAsia="Times New Roman" w:hAnsi="CordiaUPC" w:cs="CordiaUPC"/>
                <w:b/>
                <w:bCs/>
                <w:sz w:val="26"/>
                <w:szCs w:val="26"/>
                <w:lang w:eastAsia="zh-CN"/>
              </w:rPr>
            </w:pPr>
            <w:r w:rsidRPr="00B40327">
              <w:rPr>
                <w:rFonts w:ascii="CordiaUPC" w:hAnsi="CordiaUPC" w:cs="CordiaUPC"/>
                <w:b/>
                <w:bCs/>
                <w:color w:val="000000"/>
                <w:sz w:val="26"/>
                <w:szCs w:val="26"/>
              </w:rPr>
              <w:t>778,237</w:t>
            </w:r>
          </w:p>
        </w:tc>
      </w:tr>
      <w:tr w:rsidR="0073691F" w:rsidRPr="00297A65" w14:paraId="4A2E64E1" w14:textId="77777777" w:rsidTr="00320AD3">
        <w:tc>
          <w:tcPr>
            <w:tcW w:w="3422" w:type="dxa"/>
          </w:tcPr>
          <w:p w14:paraId="64FDE51E" w14:textId="77777777" w:rsidR="0073691F" w:rsidRPr="00297A65" w:rsidRDefault="0073691F" w:rsidP="00320AD3">
            <w:pPr>
              <w:suppressAutoHyphens/>
              <w:spacing w:line="240" w:lineRule="exact"/>
              <w:ind w:right="-90"/>
              <w:rPr>
                <w:rFonts w:ascii="CordiaUPC" w:eastAsia="Times New Roman" w:hAnsi="CordiaUPC" w:cs="CordiaUPC"/>
                <w:b/>
                <w:bCs/>
                <w:sz w:val="26"/>
                <w:szCs w:val="26"/>
                <w:lang w:eastAsia="zh-CN"/>
              </w:rPr>
            </w:pPr>
          </w:p>
        </w:tc>
        <w:tc>
          <w:tcPr>
            <w:tcW w:w="1078" w:type="dxa"/>
            <w:tcBorders>
              <w:top w:val="double" w:sz="4" w:space="0" w:color="auto"/>
              <w:left w:val="nil"/>
              <w:bottom w:val="nil"/>
              <w:right w:val="nil"/>
            </w:tcBorders>
          </w:tcPr>
          <w:p w14:paraId="7B4B962C"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1DCD13DE"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double" w:sz="4" w:space="0" w:color="auto"/>
              <w:left w:val="nil"/>
              <w:bottom w:val="nil"/>
              <w:right w:val="nil"/>
            </w:tcBorders>
          </w:tcPr>
          <w:p w14:paraId="5F7FE51E" w14:textId="77777777" w:rsidR="0073691F" w:rsidRPr="00297A65" w:rsidRDefault="0073691F" w:rsidP="00320AD3">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488595F3"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top w:val="double" w:sz="4" w:space="0" w:color="auto"/>
              <w:left w:val="nil"/>
              <w:bottom w:val="nil"/>
              <w:right w:val="nil"/>
            </w:tcBorders>
          </w:tcPr>
          <w:p w14:paraId="47D67440" w14:textId="77777777" w:rsidR="0073691F" w:rsidRPr="00297A65" w:rsidRDefault="0073691F" w:rsidP="00320AD3">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0936A773"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double" w:sz="4" w:space="0" w:color="auto"/>
              <w:left w:val="nil"/>
              <w:bottom w:val="nil"/>
              <w:right w:val="nil"/>
            </w:tcBorders>
          </w:tcPr>
          <w:p w14:paraId="10C2A558"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164DEE26"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top w:val="double" w:sz="4" w:space="0" w:color="auto"/>
              <w:left w:val="nil"/>
              <w:bottom w:val="nil"/>
              <w:right w:val="nil"/>
            </w:tcBorders>
          </w:tcPr>
          <w:p w14:paraId="46B5DEBA" w14:textId="77777777" w:rsidR="0073691F" w:rsidRPr="00297A65" w:rsidRDefault="0073691F" w:rsidP="00320AD3">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73691F" w:rsidRPr="00297A65" w14:paraId="6746C147" w14:textId="77777777" w:rsidTr="00320AD3">
        <w:tc>
          <w:tcPr>
            <w:tcW w:w="3422" w:type="dxa"/>
            <w:hideMark/>
          </w:tcPr>
          <w:p w14:paraId="70E0E75F" w14:textId="77777777" w:rsidR="0073691F" w:rsidRPr="00297A65" w:rsidRDefault="0073691F" w:rsidP="00320AD3">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i/>
                <w:iCs/>
                <w:sz w:val="26"/>
                <w:szCs w:val="26"/>
                <w:lang w:eastAsia="zh-CN"/>
              </w:rPr>
              <w:t>Financial liabilities</w:t>
            </w:r>
          </w:p>
        </w:tc>
        <w:tc>
          <w:tcPr>
            <w:tcW w:w="1078" w:type="dxa"/>
          </w:tcPr>
          <w:p w14:paraId="7F192D55"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03ECFF9B"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36169C2D" w14:textId="77777777" w:rsidR="0073691F" w:rsidRPr="00297A65" w:rsidRDefault="0073691F" w:rsidP="00320AD3">
            <w:pPr>
              <w:tabs>
                <w:tab w:val="decimal" w:pos="699"/>
              </w:tabs>
              <w:suppressAutoHyphens/>
              <w:spacing w:line="240" w:lineRule="exact"/>
              <w:ind w:left="-25" w:right="-86"/>
              <w:rPr>
                <w:rFonts w:ascii="CordiaUPC" w:eastAsia="Times New Roman" w:hAnsi="CordiaUPC" w:cs="CordiaUPC"/>
                <w:b/>
                <w:bCs/>
                <w:sz w:val="26"/>
                <w:szCs w:val="26"/>
                <w:lang w:eastAsia="zh-CN"/>
              </w:rPr>
            </w:pPr>
          </w:p>
        </w:tc>
        <w:tc>
          <w:tcPr>
            <w:tcW w:w="273" w:type="dxa"/>
          </w:tcPr>
          <w:p w14:paraId="1C722D09"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Pr>
          <w:p w14:paraId="63367F12" w14:textId="77777777" w:rsidR="0073691F" w:rsidRPr="00297A65" w:rsidRDefault="0073691F" w:rsidP="00320AD3">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4" w:type="dxa"/>
          </w:tcPr>
          <w:p w14:paraId="3CB5B659"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Pr>
          <w:p w14:paraId="222141E3"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270" w:type="dxa"/>
          </w:tcPr>
          <w:p w14:paraId="70E954DD"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Pr>
          <w:p w14:paraId="4269935A" w14:textId="77777777" w:rsidR="0073691F" w:rsidRPr="00297A65" w:rsidRDefault="0073691F" w:rsidP="00320AD3">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73691F" w:rsidRPr="00297A65" w14:paraId="3C16BBDD" w14:textId="77777777" w:rsidTr="00320AD3">
        <w:tc>
          <w:tcPr>
            <w:tcW w:w="3422" w:type="dxa"/>
          </w:tcPr>
          <w:p w14:paraId="2071BBFA" w14:textId="77777777" w:rsidR="0073691F" w:rsidRPr="00297A65" w:rsidRDefault="0073691F" w:rsidP="00320AD3">
            <w:pPr>
              <w:suppressAutoHyphens/>
              <w:spacing w:line="240" w:lineRule="exact"/>
              <w:ind w:left="-14"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Deposits</w:t>
            </w:r>
          </w:p>
        </w:tc>
        <w:tc>
          <w:tcPr>
            <w:tcW w:w="1078" w:type="dxa"/>
            <w:vAlign w:val="bottom"/>
          </w:tcPr>
          <w:p w14:paraId="464530F9"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815,678</w:t>
            </w:r>
          </w:p>
        </w:tc>
        <w:tc>
          <w:tcPr>
            <w:tcW w:w="274" w:type="dxa"/>
            <w:vAlign w:val="bottom"/>
          </w:tcPr>
          <w:p w14:paraId="6774A16A"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00613B00"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w:t>
            </w:r>
          </w:p>
        </w:tc>
        <w:tc>
          <w:tcPr>
            <w:tcW w:w="273" w:type="dxa"/>
            <w:vAlign w:val="bottom"/>
          </w:tcPr>
          <w:p w14:paraId="2D211A29"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vAlign w:val="bottom"/>
          </w:tcPr>
          <w:p w14:paraId="69F56259" w14:textId="77777777" w:rsidR="0073691F" w:rsidRPr="00297A65" w:rsidRDefault="0073691F" w:rsidP="00320AD3">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lang w:bidi="th-TH"/>
              </w:rPr>
              <w:t>815,693</w:t>
            </w:r>
          </w:p>
        </w:tc>
        <w:tc>
          <w:tcPr>
            <w:tcW w:w="274" w:type="dxa"/>
            <w:vAlign w:val="bottom"/>
          </w:tcPr>
          <w:p w14:paraId="05CAD530"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516158A5"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rPr>
              <w:t>-</w:t>
            </w:r>
          </w:p>
        </w:tc>
        <w:tc>
          <w:tcPr>
            <w:tcW w:w="270" w:type="dxa"/>
            <w:vAlign w:val="bottom"/>
          </w:tcPr>
          <w:p w14:paraId="1E92935A"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vAlign w:val="bottom"/>
          </w:tcPr>
          <w:p w14:paraId="782B9C43" w14:textId="77777777" w:rsidR="0073691F" w:rsidRPr="00297A65" w:rsidRDefault="0073691F" w:rsidP="00320AD3">
            <w:pPr>
              <w:tabs>
                <w:tab w:val="decimal" w:pos="77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lang w:bidi="th-TH"/>
              </w:rPr>
              <w:t>815,693</w:t>
            </w:r>
          </w:p>
        </w:tc>
      </w:tr>
      <w:tr w:rsidR="0073691F" w:rsidRPr="00297A65" w14:paraId="1684D2AB" w14:textId="77777777" w:rsidTr="00320AD3">
        <w:tc>
          <w:tcPr>
            <w:tcW w:w="3422" w:type="dxa"/>
          </w:tcPr>
          <w:p w14:paraId="4F31DB23" w14:textId="77777777" w:rsidR="0073691F" w:rsidRPr="00297A65" w:rsidRDefault="0073691F" w:rsidP="00320AD3">
            <w:pPr>
              <w:suppressAutoHyphens/>
              <w:spacing w:line="240" w:lineRule="exact"/>
              <w:ind w:left="-14"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Financial liabilities designated at FVTPL</w:t>
            </w:r>
          </w:p>
        </w:tc>
        <w:tc>
          <w:tcPr>
            <w:tcW w:w="1078" w:type="dxa"/>
          </w:tcPr>
          <w:p w14:paraId="46B09CFD" w14:textId="77777777" w:rsidR="0073691F" w:rsidRPr="00297A65" w:rsidRDefault="0073691F" w:rsidP="00320AD3">
            <w:pPr>
              <w:tabs>
                <w:tab w:val="decimal" w:pos="858"/>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432</w:t>
            </w:r>
          </w:p>
        </w:tc>
        <w:tc>
          <w:tcPr>
            <w:tcW w:w="274" w:type="dxa"/>
          </w:tcPr>
          <w:p w14:paraId="0083767F"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Pr>
          <w:p w14:paraId="4E659EC8" w14:textId="77777777" w:rsidR="0073691F" w:rsidRPr="00297A65" w:rsidRDefault="0073691F" w:rsidP="00320AD3">
            <w:pPr>
              <w:tabs>
                <w:tab w:val="decimal" w:pos="699"/>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3" w:type="dxa"/>
          </w:tcPr>
          <w:p w14:paraId="2B8944C9"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Pr>
          <w:p w14:paraId="4C20A810" w14:textId="77777777" w:rsidR="0073691F" w:rsidRPr="00297A65" w:rsidRDefault="0073691F" w:rsidP="00320AD3">
            <w:pPr>
              <w:tabs>
                <w:tab w:val="decimal" w:pos="766"/>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432</w:t>
            </w:r>
          </w:p>
        </w:tc>
        <w:tc>
          <w:tcPr>
            <w:tcW w:w="274" w:type="dxa"/>
          </w:tcPr>
          <w:p w14:paraId="1BDC4DE0"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Pr>
          <w:p w14:paraId="6DA4389A" w14:textId="77777777" w:rsidR="0073691F" w:rsidRPr="00297A65" w:rsidRDefault="0073691F" w:rsidP="00320AD3">
            <w:pPr>
              <w:tabs>
                <w:tab w:val="decimal" w:pos="699"/>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0" w:type="dxa"/>
          </w:tcPr>
          <w:p w14:paraId="501C6EEB"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Pr>
          <w:p w14:paraId="6DD81AB0" w14:textId="77777777" w:rsidR="0073691F" w:rsidRPr="00297A65" w:rsidRDefault="0073691F" w:rsidP="00320AD3">
            <w:pPr>
              <w:tabs>
                <w:tab w:val="decimal" w:pos="776"/>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sz w:val="26"/>
                <w:szCs w:val="26"/>
              </w:rPr>
              <w:t>432</w:t>
            </w:r>
          </w:p>
        </w:tc>
      </w:tr>
      <w:tr w:rsidR="0073691F" w:rsidRPr="00297A65" w14:paraId="20FD1969" w14:textId="77777777" w:rsidTr="00320AD3">
        <w:tc>
          <w:tcPr>
            <w:tcW w:w="3422" w:type="dxa"/>
          </w:tcPr>
          <w:p w14:paraId="0092A000" w14:textId="77777777" w:rsidR="0073691F" w:rsidRPr="00297A65" w:rsidRDefault="0073691F" w:rsidP="00320AD3">
            <w:pPr>
              <w:suppressAutoHyphens/>
              <w:spacing w:line="240" w:lineRule="exact"/>
              <w:ind w:left="-14" w:right="-90"/>
              <w:rPr>
                <w:rFonts w:ascii="CordiaUPC" w:eastAsia="Times New Roman" w:hAnsi="CordiaUPC" w:cs="CordiaUPC"/>
                <w:b/>
                <w:bCs/>
                <w:i/>
                <w:iCs/>
                <w:sz w:val="26"/>
                <w:szCs w:val="26"/>
                <w:lang w:eastAsia="zh-CN"/>
              </w:rPr>
            </w:pPr>
            <w:r w:rsidRPr="00297A65">
              <w:rPr>
                <w:rFonts w:ascii="CordiaUPC" w:eastAsia="Times New Roman" w:hAnsi="CordiaUPC" w:cs="CordiaUPC" w:hint="cs"/>
                <w:b/>
                <w:bCs/>
                <w:sz w:val="26"/>
                <w:szCs w:val="26"/>
                <w:lang w:eastAsia="zh-CN"/>
              </w:rPr>
              <w:t>Derivative liabilities</w:t>
            </w:r>
          </w:p>
        </w:tc>
        <w:tc>
          <w:tcPr>
            <w:tcW w:w="1078" w:type="dxa"/>
          </w:tcPr>
          <w:p w14:paraId="1410C41E"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274" w:type="dxa"/>
          </w:tcPr>
          <w:p w14:paraId="62407B81"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5ECEE994"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3" w:type="dxa"/>
          </w:tcPr>
          <w:p w14:paraId="42E3AF87"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Pr>
          <w:p w14:paraId="33D1A2F0" w14:textId="77777777" w:rsidR="0073691F" w:rsidRPr="00297A65" w:rsidRDefault="0073691F" w:rsidP="00320AD3">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4" w:type="dxa"/>
          </w:tcPr>
          <w:p w14:paraId="0C64A350"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Pr>
          <w:p w14:paraId="0BD9EA8A"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270" w:type="dxa"/>
          </w:tcPr>
          <w:p w14:paraId="420765A2"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Pr>
          <w:p w14:paraId="30D2C5DA" w14:textId="77777777" w:rsidR="0073691F" w:rsidRPr="00297A65" w:rsidRDefault="0073691F" w:rsidP="00320AD3">
            <w:pPr>
              <w:tabs>
                <w:tab w:val="decimal" w:pos="776"/>
              </w:tabs>
              <w:suppressAutoHyphens/>
              <w:spacing w:line="240" w:lineRule="exact"/>
              <w:ind w:left="-43" w:right="-86"/>
              <w:rPr>
                <w:rFonts w:ascii="CordiaUPC" w:eastAsia="Times New Roman" w:hAnsi="CordiaUPC" w:cs="CordiaUPC"/>
                <w:sz w:val="26"/>
                <w:szCs w:val="26"/>
                <w:lang w:eastAsia="zh-CN"/>
              </w:rPr>
            </w:pPr>
          </w:p>
        </w:tc>
      </w:tr>
      <w:tr w:rsidR="0073691F" w:rsidRPr="00297A65" w14:paraId="7685A8ED" w14:textId="77777777" w:rsidTr="00320AD3">
        <w:tc>
          <w:tcPr>
            <w:tcW w:w="3422" w:type="dxa"/>
          </w:tcPr>
          <w:p w14:paraId="28C48320" w14:textId="77777777" w:rsidR="0073691F" w:rsidRPr="00297A65" w:rsidRDefault="0073691F" w:rsidP="00320AD3">
            <w:pPr>
              <w:suppressAutoHyphens/>
              <w:spacing w:line="240" w:lineRule="exact"/>
              <w:ind w:left="-14" w:right="-90"/>
              <w:rPr>
                <w:rFonts w:ascii="CordiaUPC" w:eastAsia="Times New Roman" w:hAnsi="CordiaUPC" w:cs="CordiaUPC"/>
                <w:sz w:val="26"/>
                <w:szCs w:val="26"/>
                <w:lang w:eastAsia="zh-CN"/>
              </w:rPr>
            </w:pPr>
            <w:r w:rsidRPr="00297A65">
              <w:rPr>
                <w:rFonts w:ascii="CordiaUPC" w:eastAsia="Times New Roman" w:hAnsi="CordiaUPC" w:cs="CordiaUPC" w:hint="cs"/>
                <w:sz w:val="26"/>
                <w:szCs w:val="26"/>
                <w:lang w:eastAsia="zh-CN"/>
              </w:rPr>
              <w:t xml:space="preserve">   Foreign exchange rate</w:t>
            </w:r>
          </w:p>
        </w:tc>
        <w:tc>
          <w:tcPr>
            <w:tcW w:w="1078" w:type="dxa"/>
          </w:tcPr>
          <w:p w14:paraId="15E71C06"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r w:rsidRPr="00AE00DD">
              <w:rPr>
                <w:rFonts w:ascii="CordiaUPC" w:hAnsi="CordiaUPC" w:cs="CordiaUPC"/>
                <w:color w:val="000000"/>
                <w:sz w:val="26"/>
                <w:szCs w:val="26"/>
              </w:rPr>
              <w:t>4,436</w:t>
            </w:r>
          </w:p>
        </w:tc>
        <w:tc>
          <w:tcPr>
            <w:tcW w:w="274" w:type="dxa"/>
          </w:tcPr>
          <w:p w14:paraId="5E2ACAE6"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2AB6C6A7"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w:t>
            </w:r>
          </w:p>
        </w:tc>
        <w:tc>
          <w:tcPr>
            <w:tcW w:w="273" w:type="dxa"/>
          </w:tcPr>
          <w:p w14:paraId="40EFBA20"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Pr>
          <w:p w14:paraId="47C44613" w14:textId="77777777" w:rsidR="0073691F" w:rsidRPr="00297A65" w:rsidRDefault="0073691F" w:rsidP="00320AD3">
            <w:pPr>
              <w:tabs>
                <w:tab w:val="decimal" w:pos="766"/>
              </w:tabs>
              <w:suppressAutoHyphens/>
              <w:spacing w:line="240" w:lineRule="exact"/>
              <w:ind w:left="-43" w:right="-86"/>
              <w:rPr>
                <w:rFonts w:ascii="CordiaUPC" w:eastAsia="Times New Roman" w:hAnsi="CordiaUPC" w:cs="CordiaUPC"/>
                <w:sz w:val="26"/>
                <w:szCs w:val="26"/>
                <w:lang w:eastAsia="zh-CN"/>
              </w:rPr>
            </w:pPr>
            <w:r w:rsidRPr="00AE00DD">
              <w:rPr>
                <w:rFonts w:ascii="CordiaUPC" w:hAnsi="CordiaUPC" w:cs="CordiaUPC"/>
                <w:color w:val="000000"/>
                <w:sz w:val="26"/>
                <w:szCs w:val="26"/>
              </w:rPr>
              <w:t>4,436</w:t>
            </w:r>
          </w:p>
        </w:tc>
        <w:tc>
          <w:tcPr>
            <w:tcW w:w="274" w:type="dxa"/>
          </w:tcPr>
          <w:p w14:paraId="4FC128AF"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Pr>
          <w:p w14:paraId="40429CFD"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sidRPr="001911AD">
              <w:rPr>
                <w:rFonts w:ascii="CordiaUPC" w:hAnsi="CordiaUPC" w:cs="CordiaUPC"/>
                <w:color w:val="000000"/>
                <w:sz w:val="26"/>
                <w:szCs w:val="26"/>
              </w:rPr>
              <w:t>-</w:t>
            </w:r>
          </w:p>
        </w:tc>
        <w:tc>
          <w:tcPr>
            <w:tcW w:w="270" w:type="dxa"/>
          </w:tcPr>
          <w:p w14:paraId="568D6076"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Pr>
          <w:p w14:paraId="08BA84CF" w14:textId="77777777" w:rsidR="0073691F" w:rsidRPr="00297A65" w:rsidRDefault="0073691F" w:rsidP="00320AD3">
            <w:pPr>
              <w:tabs>
                <w:tab w:val="decimal" w:pos="776"/>
              </w:tabs>
              <w:suppressAutoHyphens/>
              <w:spacing w:line="240" w:lineRule="exact"/>
              <w:ind w:left="-43" w:right="-86"/>
              <w:rPr>
                <w:rFonts w:ascii="CordiaUPC" w:eastAsia="Times New Roman" w:hAnsi="CordiaUPC" w:cs="CordiaUPC"/>
                <w:sz w:val="26"/>
                <w:szCs w:val="26"/>
                <w:lang w:eastAsia="zh-CN"/>
              </w:rPr>
            </w:pPr>
            <w:r w:rsidRPr="00AE00DD">
              <w:rPr>
                <w:rFonts w:ascii="CordiaUPC" w:hAnsi="CordiaUPC" w:cs="CordiaUPC"/>
                <w:color w:val="000000"/>
                <w:sz w:val="26"/>
                <w:szCs w:val="26"/>
              </w:rPr>
              <w:t>4,436</w:t>
            </w:r>
          </w:p>
        </w:tc>
      </w:tr>
      <w:tr w:rsidR="0073691F" w:rsidRPr="00297A65" w14:paraId="6937A698" w14:textId="77777777" w:rsidTr="00320AD3">
        <w:tc>
          <w:tcPr>
            <w:tcW w:w="3422" w:type="dxa"/>
            <w:hideMark/>
          </w:tcPr>
          <w:p w14:paraId="00AE80FD" w14:textId="77777777" w:rsidR="0073691F" w:rsidRPr="00297A65" w:rsidRDefault="0073691F" w:rsidP="00320AD3">
            <w:pPr>
              <w:suppressAutoHyphens/>
              <w:spacing w:line="240" w:lineRule="exact"/>
              <w:ind w:left="-14" w:right="-90"/>
              <w:rPr>
                <w:rFonts w:ascii="CordiaUPC" w:eastAsia="Times New Roman" w:hAnsi="CordiaUPC" w:cs="CordiaUPC"/>
                <w:b/>
                <w:bCs/>
                <w:sz w:val="26"/>
                <w:szCs w:val="26"/>
                <w:lang w:eastAsia="zh-CN"/>
              </w:rPr>
            </w:pPr>
            <w:r w:rsidRPr="00297A65">
              <w:rPr>
                <w:rFonts w:ascii="CordiaUPC" w:eastAsia="Times New Roman" w:hAnsi="CordiaUPC" w:cs="CordiaUPC" w:hint="cs"/>
                <w:sz w:val="26"/>
                <w:szCs w:val="26"/>
                <w:lang w:eastAsia="zh-CN"/>
              </w:rPr>
              <w:t xml:space="preserve">   Interest rate</w:t>
            </w:r>
          </w:p>
        </w:tc>
        <w:tc>
          <w:tcPr>
            <w:tcW w:w="1078" w:type="dxa"/>
            <w:tcBorders>
              <w:bottom w:val="single" w:sz="4" w:space="0" w:color="auto"/>
            </w:tcBorders>
          </w:tcPr>
          <w:p w14:paraId="41972B2C"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b/>
                <w:bCs/>
                <w:sz w:val="26"/>
                <w:szCs w:val="26"/>
                <w:rtl/>
                <w:cs/>
                <w:lang w:eastAsia="zh-CN"/>
              </w:rPr>
            </w:pPr>
            <w:r>
              <w:rPr>
                <w:rFonts w:ascii="CordiaUPC" w:hAnsi="CordiaUPC" w:cs="CordiaUPC"/>
                <w:color w:val="000000"/>
                <w:sz w:val="26"/>
                <w:szCs w:val="26"/>
              </w:rPr>
              <w:t>3,708</w:t>
            </w:r>
          </w:p>
        </w:tc>
        <w:tc>
          <w:tcPr>
            <w:tcW w:w="274" w:type="dxa"/>
          </w:tcPr>
          <w:p w14:paraId="5F6018D7"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bottom w:val="single" w:sz="4" w:space="0" w:color="auto"/>
            </w:tcBorders>
          </w:tcPr>
          <w:p w14:paraId="04A5DDF4"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color w:val="000000"/>
                <w:sz w:val="26"/>
                <w:szCs w:val="26"/>
              </w:rPr>
              <w:t>-</w:t>
            </w:r>
          </w:p>
        </w:tc>
        <w:tc>
          <w:tcPr>
            <w:tcW w:w="273" w:type="dxa"/>
          </w:tcPr>
          <w:p w14:paraId="6A40980E"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4" w:type="dxa"/>
            <w:tcBorders>
              <w:bottom w:val="single" w:sz="4" w:space="0" w:color="auto"/>
            </w:tcBorders>
          </w:tcPr>
          <w:p w14:paraId="4B1636B0" w14:textId="77777777" w:rsidR="0073691F" w:rsidRPr="00297A65" w:rsidRDefault="0073691F" w:rsidP="00320AD3">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color w:val="000000"/>
                <w:sz w:val="26"/>
                <w:szCs w:val="26"/>
              </w:rPr>
              <w:t>3,708</w:t>
            </w:r>
          </w:p>
        </w:tc>
        <w:tc>
          <w:tcPr>
            <w:tcW w:w="274" w:type="dxa"/>
          </w:tcPr>
          <w:p w14:paraId="2E3CE377"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bottom w:val="single" w:sz="4" w:space="0" w:color="auto"/>
            </w:tcBorders>
          </w:tcPr>
          <w:p w14:paraId="70EF2ACA"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color w:val="000000"/>
                <w:sz w:val="26"/>
                <w:szCs w:val="26"/>
              </w:rPr>
              <w:t>-</w:t>
            </w:r>
          </w:p>
        </w:tc>
        <w:tc>
          <w:tcPr>
            <w:tcW w:w="270" w:type="dxa"/>
          </w:tcPr>
          <w:p w14:paraId="22496A11"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90" w:type="dxa"/>
            <w:tcBorders>
              <w:bottom w:val="single" w:sz="4" w:space="0" w:color="auto"/>
            </w:tcBorders>
          </w:tcPr>
          <w:p w14:paraId="7576CA31" w14:textId="77777777" w:rsidR="0073691F" w:rsidRPr="00297A65" w:rsidRDefault="0073691F" w:rsidP="00320AD3">
            <w:pPr>
              <w:tabs>
                <w:tab w:val="decimal" w:pos="77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color w:val="000000"/>
                <w:sz w:val="26"/>
                <w:szCs w:val="26"/>
              </w:rPr>
              <w:t>3,708</w:t>
            </w:r>
          </w:p>
        </w:tc>
      </w:tr>
      <w:tr w:rsidR="0073691F" w:rsidRPr="00297A65" w14:paraId="223EB353" w14:textId="77777777" w:rsidTr="00320AD3">
        <w:tc>
          <w:tcPr>
            <w:tcW w:w="3422" w:type="dxa"/>
            <w:hideMark/>
          </w:tcPr>
          <w:p w14:paraId="16FF0B89" w14:textId="77777777" w:rsidR="0073691F" w:rsidRPr="00297A65" w:rsidRDefault="0073691F" w:rsidP="00320AD3">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Total</w:t>
            </w:r>
          </w:p>
        </w:tc>
        <w:tc>
          <w:tcPr>
            <w:tcW w:w="1078" w:type="dxa"/>
            <w:tcBorders>
              <w:top w:val="single" w:sz="4" w:space="0" w:color="auto"/>
              <w:left w:val="nil"/>
              <w:bottom w:val="single" w:sz="4" w:space="0" w:color="auto"/>
              <w:right w:val="nil"/>
            </w:tcBorders>
          </w:tcPr>
          <w:p w14:paraId="516A32FA"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r w:rsidRPr="00AE00DD">
              <w:rPr>
                <w:rFonts w:ascii="CordiaUPC" w:hAnsi="CordiaUPC" w:cs="CordiaUPC"/>
                <w:b/>
                <w:bCs/>
                <w:color w:val="000000"/>
                <w:sz w:val="26"/>
                <w:szCs w:val="26"/>
              </w:rPr>
              <w:t>8,144</w:t>
            </w:r>
          </w:p>
        </w:tc>
        <w:tc>
          <w:tcPr>
            <w:tcW w:w="274" w:type="dxa"/>
          </w:tcPr>
          <w:p w14:paraId="7232811A"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tcPr>
          <w:p w14:paraId="168FABF2"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3" w:type="dxa"/>
          </w:tcPr>
          <w:p w14:paraId="20C4332A"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tcPr>
          <w:p w14:paraId="21EB9A57" w14:textId="77777777" w:rsidR="0073691F" w:rsidRPr="00297A65" w:rsidRDefault="0073691F" w:rsidP="00320AD3">
            <w:pPr>
              <w:tabs>
                <w:tab w:val="decimal" w:pos="766"/>
              </w:tabs>
              <w:suppressAutoHyphens/>
              <w:spacing w:line="240" w:lineRule="exact"/>
              <w:ind w:left="-43" w:right="-86"/>
              <w:rPr>
                <w:rFonts w:ascii="CordiaUPC" w:eastAsia="Times New Roman" w:hAnsi="CordiaUPC" w:cs="CordiaUPC"/>
                <w:sz w:val="26"/>
                <w:szCs w:val="26"/>
                <w:lang w:eastAsia="zh-CN"/>
              </w:rPr>
            </w:pPr>
            <w:r w:rsidRPr="00AE00DD">
              <w:rPr>
                <w:rFonts w:ascii="CordiaUPC" w:hAnsi="CordiaUPC" w:cs="CordiaUPC"/>
                <w:b/>
                <w:bCs/>
                <w:color w:val="000000"/>
                <w:sz w:val="26"/>
                <w:szCs w:val="26"/>
              </w:rPr>
              <w:t>8,144</w:t>
            </w:r>
          </w:p>
        </w:tc>
        <w:tc>
          <w:tcPr>
            <w:tcW w:w="274" w:type="dxa"/>
          </w:tcPr>
          <w:p w14:paraId="668CCB67"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tcPr>
          <w:p w14:paraId="4264196A"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tcPr>
          <w:p w14:paraId="152FE009"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tcPr>
          <w:p w14:paraId="68B27BA7" w14:textId="77777777" w:rsidR="0073691F" w:rsidRPr="00297A65" w:rsidRDefault="0073691F" w:rsidP="00320AD3">
            <w:pPr>
              <w:tabs>
                <w:tab w:val="decimal" w:pos="776"/>
              </w:tabs>
              <w:suppressAutoHyphens/>
              <w:spacing w:line="240" w:lineRule="exact"/>
              <w:ind w:left="-43" w:right="-86"/>
              <w:rPr>
                <w:rFonts w:ascii="CordiaUPC" w:eastAsia="Times New Roman" w:hAnsi="CordiaUPC" w:cs="CordiaUPC"/>
                <w:b/>
                <w:bCs/>
                <w:sz w:val="26"/>
                <w:szCs w:val="26"/>
                <w:lang w:eastAsia="zh-CN"/>
              </w:rPr>
            </w:pPr>
            <w:r w:rsidRPr="00AE00DD">
              <w:rPr>
                <w:rFonts w:ascii="CordiaUPC" w:hAnsi="CordiaUPC" w:cs="CordiaUPC"/>
                <w:b/>
                <w:bCs/>
                <w:color w:val="000000"/>
                <w:sz w:val="26"/>
                <w:szCs w:val="26"/>
              </w:rPr>
              <w:t>8,144</w:t>
            </w:r>
          </w:p>
        </w:tc>
      </w:tr>
      <w:tr w:rsidR="0073691F" w:rsidRPr="00297A65" w14:paraId="3151ECCB" w14:textId="77777777" w:rsidTr="00320AD3">
        <w:tc>
          <w:tcPr>
            <w:tcW w:w="3422" w:type="dxa"/>
          </w:tcPr>
          <w:p w14:paraId="5A724214" w14:textId="77777777" w:rsidR="0073691F" w:rsidRPr="00297A65" w:rsidRDefault="0073691F" w:rsidP="00320AD3">
            <w:pPr>
              <w:suppressAutoHyphens/>
              <w:spacing w:line="240" w:lineRule="exact"/>
              <w:ind w:right="-90"/>
              <w:rPr>
                <w:rFonts w:ascii="CordiaUPC" w:eastAsia="Times New Roman" w:hAnsi="CordiaUPC" w:cs="CordiaUPC"/>
                <w:b/>
                <w:bCs/>
                <w:sz w:val="26"/>
                <w:szCs w:val="26"/>
                <w:lang w:eastAsia="zh-CN"/>
              </w:rPr>
            </w:pPr>
            <w:r w:rsidRPr="00297A65">
              <w:rPr>
                <w:rFonts w:ascii="CordiaUPC" w:eastAsia="Times New Roman" w:hAnsi="CordiaUPC" w:cs="CordiaUPC" w:hint="cs"/>
                <w:b/>
                <w:bCs/>
                <w:sz w:val="26"/>
                <w:szCs w:val="26"/>
                <w:lang w:eastAsia="zh-CN"/>
              </w:rPr>
              <w:t>Debt issued and borrowings</w:t>
            </w:r>
          </w:p>
        </w:tc>
        <w:tc>
          <w:tcPr>
            <w:tcW w:w="1078" w:type="dxa"/>
            <w:tcBorders>
              <w:top w:val="single" w:sz="4" w:space="0" w:color="auto"/>
              <w:left w:val="nil"/>
              <w:bottom w:val="single" w:sz="4" w:space="0" w:color="auto"/>
              <w:right w:val="nil"/>
            </w:tcBorders>
          </w:tcPr>
          <w:p w14:paraId="6C5DEBAE"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b/>
                <w:bCs/>
                <w:sz w:val="26"/>
                <w:szCs w:val="26"/>
                <w:lang w:eastAsia="zh-CN"/>
              </w:rPr>
            </w:pPr>
            <w:r w:rsidRPr="00AE00DD">
              <w:rPr>
                <w:rFonts w:ascii="CordiaUPC" w:hAnsi="CordiaUPC" w:cs="CordiaUPC"/>
                <w:b/>
                <w:bCs/>
                <w:color w:val="000000"/>
                <w:sz w:val="26"/>
                <w:szCs w:val="26"/>
              </w:rPr>
              <w:t>88,960</w:t>
            </w:r>
          </w:p>
        </w:tc>
        <w:tc>
          <w:tcPr>
            <w:tcW w:w="274" w:type="dxa"/>
          </w:tcPr>
          <w:p w14:paraId="6A275A0F"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single" w:sz="4" w:space="0" w:color="auto"/>
              <w:right w:val="nil"/>
            </w:tcBorders>
          </w:tcPr>
          <w:p w14:paraId="02B6E85D"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3" w:type="dxa"/>
          </w:tcPr>
          <w:p w14:paraId="3DFCF560"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single" w:sz="4" w:space="0" w:color="auto"/>
              <w:right w:val="nil"/>
            </w:tcBorders>
          </w:tcPr>
          <w:p w14:paraId="2C5E498E" w14:textId="77777777" w:rsidR="0073691F" w:rsidRPr="00297A65" w:rsidRDefault="0073691F" w:rsidP="00320AD3">
            <w:pPr>
              <w:tabs>
                <w:tab w:val="decimal" w:pos="766"/>
              </w:tabs>
              <w:suppressAutoHyphens/>
              <w:spacing w:line="240" w:lineRule="exact"/>
              <w:ind w:left="-43" w:right="-86"/>
              <w:rPr>
                <w:rFonts w:ascii="CordiaUPC" w:eastAsia="Times New Roman" w:hAnsi="CordiaUPC" w:cs="CordiaUPC"/>
                <w:b/>
                <w:bCs/>
                <w:sz w:val="26"/>
                <w:szCs w:val="26"/>
                <w:lang w:eastAsia="zh-CN"/>
              </w:rPr>
            </w:pPr>
            <w:r w:rsidRPr="00AE00DD">
              <w:rPr>
                <w:rFonts w:ascii="CordiaUPC" w:hAnsi="CordiaUPC" w:cs="CordiaUPC"/>
                <w:b/>
                <w:bCs/>
                <w:color w:val="000000"/>
                <w:sz w:val="26"/>
                <w:szCs w:val="26"/>
              </w:rPr>
              <w:t>90,935</w:t>
            </w:r>
          </w:p>
        </w:tc>
        <w:tc>
          <w:tcPr>
            <w:tcW w:w="274" w:type="dxa"/>
          </w:tcPr>
          <w:p w14:paraId="3838A9B9"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single" w:sz="4" w:space="0" w:color="auto"/>
              <w:right w:val="nil"/>
            </w:tcBorders>
          </w:tcPr>
          <w:p w14:paraId="70D3EF94"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tcPr>
          <w:p w14:paraId="0D9AE4A6"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single" w:sz="4" w:space="0" w:color="auto"/>
              <w:right w:val="nil"/>
            </w:tcBorders>
          </w:tcPr>
          <w:p w14:paraId="0A426CBB" w14:textId="77777777" w:rsidR="0073691F" w:rsidRPr="00297A65" w:rsidRDefault="0073691F" w:rsidP="00320AD3">
            <w:pPr>
              <w:tabs>
                <w:tab w:val="decimal" w:pos="776"/>
              </w:tabs>
              <w:suppressAutoHyphens/>
              <w:spacing w:line="240" w:lineRule="exact"/>
              <w:ind w:left="-43" w:right="-86"/>
              <w:rPr>
                <w:rFonts w:ascii="CordiaUPC" w:eastAsia="Times New Roman" w:hAnsi="CordiaUPC" w:cs="CordiaUPC"/>
                <w:b/>
                <w:bCs/>
                <w:sz w:val="26"/>
                <w:szCs w:val="26"/>
                <w:lang w:eastAsia="zh-CN"/>
              </w:rPr>
            </w:pPr>
            <w:r w:rsidRPr="00AE00DD">
              <w:rPr>
                <w:rFonts w:ascii="CordiaUPC" w:hAnsi="CordiaUPC" w:cs="CordiaUPC"/>
                <w:b/>
                <w:bCs/>
                <w:color w:val="000000"/>
                <w:sz w:val="26"/>
                <w:szCs w:val="26"/>
              </w:rPr>
              <w:t>90,935</w:t>
            </w:r>
          </w:p>
        </w:tc>
      </w:tr>
      <w:tr w:rsidR="0073691F" w:rsidRPr="00297A65" w14:paraId="493FF922" w14:textId="77777777" w:rsidTr="00320AD3">
        <w:tc>
          <w:tcPr>
            <w:tcW w:w="3422" w:type="dxa"/>
            <w:hideMark/>
          </w:tcPr>
          <w:p w14:paraId="2EF5FDB1" w14:textId="77777777" w:rsidR="0073691F" w:rsidRPr="00297A65" w:rsidRDefault="0073691F" w:rsidP="00320AD3">
            <w:pPr>
              <w:suppressAutoHyphens/>
              <w:spacing w:line="240" w:lineRule="exact"/>
              <w:ind w:right="-90"/>
              <w:rPr>
                <w:rFonts w:ascii="CordiaUPC" w:eastAsia="Times New Roman" w:hAnsi="CordiaUPC" w:cs="CordiaUPC"/>
                <w:sz w:val="26"/>
                <w:szCs w:val="26"/>
                <w:lang w:eastAsia="zh-CN"/>
              </w:rPr>
            </w:pPr>
            <w:r w:rsidRPr="00297A65">
              <w:rPr>
                <w:rFonts w:ascii="CordiaUPC" w:eastAsia="Times New Roman" w:hAnsi="CordiaUPC" w:cs="CordiaUPC" w:hint="cs"/>
                <w:b/>
                <w:bCs/>
                <w:sz w:val="26"/>
                <w:szCs w:val="26"/>
                <w:lang w:eastAsia="zh-CN"/>
              </w:rPr>
              <w:t>Total financial liabilities</w:t>
            </w:r>
          </w:p>
        </w:tc>
        <w:tc>
          <w:tcPr>
            <w:tcW w:w="1078" w:type="dxa"/>
            <w:tcBorders>
              <w:top w:val="single" w:sz="4" w:space="0" w:color="auto"/>
              <w:left w:val="nil"/>
              <w:bottom w:val="double" w:sz="4" w:space="0" w:color="auto"/>
              <w:right w:val="nil"/>
            </w:tcBorders>
          </w:tcPr>
          <w:p w14:paraId="2E122FE4"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r w:rsidRPr="009F40A6">
              <w:rPr>
                <w:rFonts w:ascii="CordiaUPC" w:hAnsi="CordiaUPC" w:cs="CordiaUPC"/>
                <w:b/>
                <w:bCs/>
                <w:color w:val="000000"/>
                <w:sz w:val="26"/>
                <w:szCs w:val="26"/>
              </w:rPr>
              <w:t>913,214</w:t>
            </w:r>
          </w:p>
        </w:tc>
        <w:tc>
          <w:tcPr>
            <w:tcW w:w="274" w:type="dxa"/>
          </w:tcPr>
          <w:p w14:paraId="0AC40756" w14:textId="77777777" w:rsidR="0073691F" w:rsidRPr="00297A65" w:rsidRDefault="0073691F" w:rsidP="00320AD3">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left w:val="nil"/>
              <w:bottom w:val="double" w:sz="4" w:space="0" w:color="auto"/>
              <w:right w:val="nil"/>
            </w:tcBorders>
          </w:tcPr>
          <w:p w14:paraId="1D5A28FD"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3" w:type="dxa"/>
          </w:tcPr>
          <w:p w14:paraId="26E334F9"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4" w:type="dxa"/>
            <w:tcBorders>
              <w:top w:val="single" w:sz="4" w:space="0" w:color="auto"/>
              <w:left w:val="nil"/>
              <w:bottom w:val="double" w:sz="4" w:space="0" w:color="auto"/>
              <w:right w:val="nil"/>
            </w:tcBorders>
          </w:tcPr>
          <w:p w14:paraId="7573FDBC" w14:textId="77777777" w:rsidR="0073691F" w:rsidRPr="00297A65" w:rsidRDefault="0073691F" w:rsidP="00320AD3">
            <w:pPr>
              <w:tabs>
                <w:tab w:val="decimal" w:pos="766"/>
              </w:tabs>
              <w:suppressAutoHyphens/>
              <w:spacing w:line="240" w:lineRule="exact"/>
              <w:ind w:left="-43" w:right="-86"/>
              <w:rPr>
                <w:rFonts w:ascii="CordiaUPC" w:eastAsia="Times New Roman" w:hAnsi="CordiaUPC" w:cs="CordiaUPC"/>
                <w:sz w:val="26"/>
                <w:szCs w:val="26"/>
                <w:lang w:eastAsia="zh-CN"/>
              </w:rPr>
            </w:pPr>
            <w:r w:rsidRPr="009F40A6">
              <w:rPr>
                <w:rFonts w:ascii="CordiaUPC" w:hAnsi="CordiaUPC" w:cs="CordiaUPC"/>
                <w:b/>
                <w:bCs/>
                <w:color w:val="000000"/>
                <w:sz w:val="26"/>
                <w:szCs w:val="26"/>
              </w:rPr>
              <w:t>915,204</w:t>
            </w:r>
          </w:p>
        </w:tc>
        <w:tc>
          <w:tcPr>
            <w:tcW w:w="274" w:type="dxa"/>
          </w:tcPr>
          <w:p w14:paraId="7DDA07DC"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left w:val="nil"/>
              <w:bottom w:val="double" w:sz="4" w:space="0" w:color="auto"/>
              <w:right w:val="nil"/>
            </w:tcBorders>
          </w:tcPr>
          <w:p w14:paraId="306C78C9"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tcPr>
          <w:p w14:paraId="4C628638" w14:textId="77777777" w:rsidR="0073691F" w:rsidRPr="00297A65" w:rsidRDefault="0073691F" w:rsidP="00320AD3">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90" w:type="dxa"/>
            <w:tcBorders>
              <w:top w:val="single" w:sz="4" w:space="0" w:color="auto"/>
              <w:left w:val="nil"/>
              <w:bottom w:val="double" w:sz="4" w:space="0" w:color="auto"/>
              <w:right w:val="nil"/>
            </w:tcBorders>
          </w:tcPr>
          <w:p w14:paraId="7AC3EBF4" w14:textId="77777777" w:rsidR="0073691F" w:rsidRPr="00297A65" w:rsidRDefault="0073691F" w:rsidP="00320AD3">
            <w:pPr>
              <w:tabs>
                <w:tab w:val="decimal" w:pos="776"/>
              </w:tabs>
              <w:suppressAutoHyphens/>
              <w:spacing w:line="240" w:lineRule="exact"/>
              <w:ind w:left="-43" w:right="-86"/>
              <w:rPr>
                <w:rFonts w:ascii="CordiaUPC" w:eastAsia="Times New Roman" w:hAnsi="CordiaUPC" w:cs="CordiaUPC"/>
                <w:sz w:val="26"/>
                <w:szCs w:val="26"/>
                <w:lang w:eastAsia="zh-CN"/>
              </w:rPr>
            </w:pPr>
            <w:r w:rsidRPr="009F40A6">
              <w:rPr>
                <w:rFonts w:ascii="CordiaUPC" w:hAnsi="CordiaUPC" w:cs="CordiaUPC"/>
                <w:b/>
                <w:bCs/>
                <w:color w:val="000000"/>
                <w:sz w:val="26"/>
                <w:szCs w:val="26"/>
              </w:rPr>
              <w:t>915,204</w:t>
            </w:r>
          </w:p>
        </w:tc>
      </w:tr>
    </w:tbl>
    <w:p w14:paraId="48CE30F7" w14:textId="77777777" w:rsidR="00CE3F6F" w:rsidRPr="005C619D" w:rsidRDefault="00CE3F6F" w:rsidP="00CE3F6F">
      <w:pPr>
        <w:tabs>
          <w:tab w:val="left" w:pos="540"/>
          <w:tab w:val="left" w:pos="1170"/>
        </w:tabs>
        <w:spacing w:line="240" w:lineRule="atLeast"/>
        <w:ind w:left="540" w:right="9"/>
        <w:jc w:val="thaiDistribute"/>
        <w:rPr>
          <w:rFonts w:cs="Times New Roman"/>
          <w:sz w:val="20"/>
        </w:rPr>
      </w:pPr>
    </w:p>
    <w:p w14:paraId="2939555D" w14:textId="77777777" w:rsidR="00CE3F6F" w:rsidRPr="005C619D" w:rsidRDefault="00CE3F6F" w:rsidP="00CE3F6F">
      <w:pPr>
        <w:spacing w:line="240" w:lineRule="auto"/>
        <w:rPr>
          <w:rFonts w:cs="Times New Roman"/>
          <w:sz w:val="20"/>
          <w:lang w:val="en-AU" w:bidi="th-TH"/>
        </w:rPr>
      </w:pPr>
    </w:p>
    <w:p w14:paraId="35EA3339" w14:textId="0E12EDDB" w:rsidR="00CE3F6F" w:rsidRPr="0073691F" w:rsidRDefault="00CE3F6F" w:rsidP="0073691F">
      <w:pPr>
        <w:spacing w:line="240" w:lineRule="auto"/>
        <w:rPr>
          <w:rFonts w:cs="Times New Roman"/>
          <w:sz w:val="20"/>
          <w:lang w:val="en-AU" w:bidi="th-TH"/>
        </w:rPr>
      </w:pPr>
      <w:r>
        <w:rPr>
          <w:rFonts w:cs="Times New Roman"/>
          <w:sz w:val="20"/>
          <w:lang w:bidi="th-TH"/>
        </w:rPr>
        <w:br w:type="page"/>
      </w:r>
    </w:p>
    <w:p w14:paraId="74BBDDAE" w14:textId="77777777" w:rsidR="00CE3F6F" w:rsidRPr="00427C3C" w:rsidRDefault="00CE3F6F" w:rsidP="00427C3C">
      <w:pPr>
        <w:tabs>
          <w:tab w:val="left" w:pos="540"/>
          <w:tab w:val="left" w:pos="1170"/>
        </w:tabs>
        <w:spacing w:line="240" w:lineRule="exact"/>
        <w:ind w:left="540" w:right="9"/>
        <w:jc w:val="thaiDistribute"/>
        <w:rPr>
          <w:rFonts w:ascii="CordiaUPC" w:hAnsi="CordiaUPC" w:cs="CordiaUPC"/>
          <w:sz w:val="26"/>
          <w:szCs w:val="26"/>
        </w:rPr>
      </w:pPr>
      <w:r w:rsidRPr="00427C3C">
        <w:rPr>
          <w:rFonts w:ascii="CordiaUPC" w:hAnsi="CordiaUPC" w:cs="CordiaUPC" w:hint="cs"/>
          <w:sz w:val="26"/>
          <w:szCs w:val="26"/>
        </w:rPr>
        <w:lastRenderedPageBreak/>
        <w:t>The following methods and assumptions were used by the Bank and its subsidiaries in estimating fair value of financial instruments as disclosed herein.</w:t>
      </w:r>
    </w:p>
    <w:p w14:paraId="09DAA74B" w14:textId="77777777" w:rsidR="00CE3F6F" w:rsidRPr="00427C3C" w:rsidRDefault="00CE3F6F" w:rsidP="005B3057">
      <w:pPr>
        <w:spacing w:line="240" w:lineRule="exact"/>
        <w:ind w:right="14"/>
        <w:jc w:val="thaiDistribute"/>
        <w:rPr>
          <w:rFonts w:ascii="CordiaUPC" w:hAnsi="CordiaUPC" w:cs="CordiaUPC"/>
          <w:sz w:val="26"/>
          <w:szCs w:val="26"/>
        </w:rPr>
      </w:pPr>
    </w:p>
    <w:p w14:paraId="24509B33" w14:textId="77777777" w:rsidR="00CE3F6F" w:rsidRPr="00427C3C" w:rsidRDefault="00CE3F6F" w:rsidP="00427C3C">
      <w:pPr>
        <w:spacing w:line="240" w:lineRule="exact"/>
        <w:ind w:left="850" w:right="29" w:hanging="284"/>
        <w:jc w:val="thaiDistribute"/>
        <w:rPr>
          <w:rFonts w:ascii="CordiaUPC" w:hAnsi="CordiaUPC" w:cs="CordiaUPC"/>
          <w:sz w:val="26"/>
          <w:szCs w:val="26"/>
        </w:rPr>
      </w:pPr>
      <w:r w:rsidRPr="00427C3C">
        <w:rPr>
          <w:rFonts w:ascii="CordiaUPC" w:hAnsi="CordiaUPC" w:cs="CordiaUPC" w:hint="cs"/>
          <w:sz w:val="26"/>
          <w:szCs w:val="26"/>
        </w:rPr>
        <w:t>-</w:t>
      </w:r>
      <w:r w:rsidRPr="00427C3C">
        <w:rPr>
          <w:rFonts w:ascii="CordiaUPC" w:hAnsi="CordiaUPC" w:cs="CordiaUPC" w:hint="cs"/>
          <w:sz w:val="26"/>
          <w:szCs w:val="26"/>
        </w:rPr>
        <w:tab/>
        <w:t>Financial assets measured at FVTPL and investments:</w:t>
      </w:r>
    </w:p>
    <w:p w14:paraId="435EBAC9" w14:textId="77777777" w:rsidR="00CE3F6F" w:rsidRPr="00427C3C" w:rsidRDefault="00CE3F6F" w:rsidP="00427C3C">
      <w:pPr>
        <w:spacing w:line="240" w:lineRule="exact"/>
        <w:ind w:left="547" w:right="14"/>
        <w:jc w:val="thaiDistribute"/>
        <w:rPr>
          <w:rFonts w:ascii="CordiaUPC" w:hAnsi="CordiaUPC" w:cs="CordiaUPC"/>
          <w:sz w:val="26"/>
          <w:szCs w:val="26"/>
        </w:rPr>
      </w:pPr>
    </w:p>
    <w:p w14:paraId="243080E5" w14:textId="59808C1E" w:rsidR="00CE3F6F" w:rsidRPr="00427C3C" w:rsidRDefault="00CE3F6F" w:rsidP="00427C3C">
      <w:pPr>
        <w:pStyle w:val="BodyText"/>
        <w:spacing w:after="0" w:line="240" w:lineRule="exact"/>
        <w:ind w:left="851"/>
        <w:jc w:val="both"/>
        <w:rPr>
          <w:rFonts w:ascii="CordiaUPC" w:hAnsi="CordiaUPC" w:cs="CordiaUPC"/>
          <w:sz w:val="26"/>
          <w:szCs w:val="26"/>
        </w:rPr>
      </w:pPr>
      <w:bookmarkStart w:id="2" w:name="_Hlk39844370"/>
      <w:r w:rsidRPr="00427C3C">
        <w:rPr>
          <w:rFonts w:ascii="CordiaUPC" w:hAnsi="CordiaUPC" w:cs="CordiaUPC" w:hint="cs"/>
          <w:sz w:val="26"/>
          <w:szCs w:val="26"/>
        </w:rPr>
        <w:t>The fair value of investments in government-sector debt securities is determined, using yield rates or prices quoted on the Thai Bond Market Association (“</w:t>
      </w:r>
      <w:proofErr w:type="spellStart"/>
      <w:r w:rsidRPr="00427C3C">
        <w:rPr>
          <w:rFonts w:ascii="CordiaUPC" w:hAnsi="CordiaUPC" w:cs="CordiaUPC" w:hint="cs"/>
          <w:sz w:val="26"/>
          <w:szCs w:val="26"/>
        </w:rPr>
        <w:t>ThaiBMA</w:t>
      </w:r>
      <w:proofErr w:type="spellEnd"/>
      <w:r w:rsidRPr="00427C3C">
        <w:rPr>
          <w:rFonts w:ascii="CordiaUPC" w:hAnsi="CordiaUPC" w:cs="CordiaUPC" w:hint="cs"/>
          <w:sz w:val="26"/>
          <w:szCs w:val="26"/>
        </w:rPr>
        <w:t xml:space="preserve">”). The fair value of investments in other debt securities issued locally is determined based on market value appraised by the reliable institutions, their respective yields, or the </w:t>
      </w:r>
      <w:proofErr w:type="spellStart"/>
      <w:r w:rsidRPr="00427C3C">
        <w:rPr>
          <w:rFonts w:ascii="CordiaUPC" w:hAnsi="CordiaUPC" w:cs="CordiaUPC" w:hint="cs"/>
          <w:sz w:val="26"/>
          <w:szCs w:val="26"/>
        </w:rPr>
        <w:t>ThaiBMA’s</w:t>
      </w:r>
      <w:proofErr w:type="spellEnd"/>
      <w:r w:rsidRPr="00427C3C">
        <w:rPr>
          <w:rFonts w:ascii="CordiaUPC" w:hAnsi="CordiaUPC" w:cs="CordiaUPC" w:hint="cs"/>
          <w:sz w:val="26"/>
          <w:szCs w:val="26"/>
        </w:rPr>
        <w:t xml:space="preserve"> yield rates adjusted by appropriate risk factors</w:t>
      </w:r>
      <w:bookmarkEnd w:id="2"/>
      <w:r w:rsidRPr="00427C3C">
        <w:rPr>
          <w:rFonts w:ascii="CordiaUPC" w:hAnsi="CordiaUPC" w:cs="CordiaUPC" w:hint="cs"/>
          <w:sz w:val="26"/>
          <w:szCs w:val="26"/>
        </w:rPr>
        <w:t>.</w:t>
      </w:r>
      <w:r w:rsidR="002453ED">
        <w:rPr>
          <w:rFonts w:ascii="CordiaUPC" w:hAnsi="CordiaUPC" w:cs="CordiaUPC"/>
          <w:sz w:val="26"/>
          <w:szCs w:val="26"/>
        </w:rPr>
        <w:t xml:space="preserve"> For default</w:t>
      </w:r>
      <w:r w:rsidR="00A0189E">
        <w:rPr>
          <w:rFonts w:ascii="CordiaUPC" w:hAnsi="CordiaUPC" w:cs="CordiaUPC"/>
          <w:sz w:val="26"/>
          <w:szCs w:val="26"/>
        </w:rPr>
        <w:t>ed debt securities</w:t>
      </w:r>
      <w:r w:rsidR="002453ED">
        <w:rPr>
          <w:rFonts w:ascii="CordiaUPC" w:hAnsi="CordiaUPC" w:cs="CordiaUPC"/>
          <w:sz w:val="26"/>
          <w:szCs w:val="26"/>
        </w:rPr>
        <w:t>, the fair value is determined based on estimated recovery by considering the credit risk.</w:t>
      </w:r>
    </w:p>
    <w:p w14:paraId="73CD9CCB" w14:textId="77777777" w:rsidR="00CE3F6F" w:rsidRPr="00427C3C" w:rsidRDefault="00CE3F6F" w:rsidP="00427C3C">
      <w:pPr>
        <w:pStyle w:val="BodyText"/>
        <w:spacing w:after="0" w:line="240" w:lineRule="exact"/>
        <w:ind w:left="547" w:right="14"/>
        <w:jc w:val="thaiDistribute"/>
        <w:rPr>
          <w:rFonts w:ascii="CordiaUPC" w:hAnsi="CordiaUPC" w:cs="CordiaUPC"/>
          <w:sz w:val="26"/>
          <w:szCs w:val="26"/>
        </w:rPr>
      </w:pPr>
    </w:p>
    <w:p w14:paraId="521DBC5F" w14:textId="452B1D71" w:rsidR="00CE3F6F" w:rsidRPr="00427C3C" w:rsidRDefault="00CE3F6F" w:rsidP="005B3057">
      <w:pPr>
        <w:pStyle w:val="BodyText"/>
        <w:spacing w:after="0" w:line="240" w:lineRule="exact"/>
        <w:ind w:left="850"/>
        <w:jc w:val="both"/>
        <w:rPr>
          <w:rFonts w:ascii="CordiaUPC" w:hAnsi="CordiaUPC" w:cs="CordiaUPC"/>
          <w:sz w:val="26"/>
          <w:szCs w:val="26"/>
        </w:rPr>
      </w:pPr>
      <w:r w:rsidRPr="00427C3C">
        <w:rPr>
          <w:rFonts w:ascii="CordiaUPC" w:hAnsi="CordiaUPC" w:cs="CordiaUPC" w:hint="cs"/>
          <w:sz w:val="26"/>
          <w:szCs w:val="26"/>
        </w:rPr>
        <w:t xml:space="preserve">The fair value of marketable equity securities is determined at the last bid price quoted on the last working day of the Stock Exchange of Thailand of the reporting period. The fair value of an investment unit is determined using the net asset value announced on the reporting period-end date. The fair value of non-marketable equity securities is determined mainly based on common valuation techniques such as the market approach, cost approach or income approach, as well as book value or adjusted book value. </w:t>
      </w:r>
    </w:p>
    <w:p w14:paraId="59D05A42" w14:textId="77777777" w:rsidR="00CE3F6F" w:rsidRPr="00427C3C" w:rsidRDefault="00CE3F6F" w:rsidP="00427C3C">
      <w:pPr>
        <w:spacing w:line="240" w:lineRule="exact"/>
        <w:ind w:left="850" w:right="29" w:hanging="284"/>
        <w:jc w:val="thaiDistribute"/>
        <w:rPr>
          <w:rFonts w:ascii="CordiaUPC" w:hAnsi="CordiaUPC" w:cs="CordiaUPC"/>
          <w:sz w:val="26"/>
          <w:szCs w:val="26"/>
        </w:rPr>
      </w:pPr>
    </w:p>
    <w:p w14:paraId="29237656" w14:textId="77777777" w:rsidR="00CE3F6F" w:rsidRPr="00427C3C" w:rsidRDefault="00CE3F6F" w:rsidP="00427C3C">
      <w:pPr>
        <w:tabs>
          <w:tab w:val="left" w:pos="993"/>
        </w:tabs>
        <w:spacing w:line="240" w:lineRule="exact"/>
        <w:ind w:left="850" w:right="29" w:hanging="284"/>
        <w:jc w:val="thaiDistribute"/>
        <w:rPr>
          <w:rFonts w:ascii="CordiaUPC" w:hAnsi="CordiaUPC" w:cs="CordiaUPC"/>
          <w:sz w:val="26"/>
          <w:szCs w:val="26"/>
        </w:rPr>
      </w:pPr>
      <w:r w:rsidRPr="00427C3C">
        <w:rPr>
          <w:rFonts w:ascii="CordiaUPC" w:hAnsi="CordiaUPC" w:cs="CordiaUPC" w:hint="cs"/>
          <w:sz w:val="26"/>
          <w:szCs w:val="26"/>
        </w:rPr>
        <w:t xml:space="preserve">- </w:t>
      </w:r>
      <w:r w:rsidRPr="00427C3C">
        <w:rPr>
          <w:rFonts w:ascii="CordiaUPC" w:hAnsi="CordiaUPC" w:cs="CordiaUPC" w:hint="cs"/>
          <w:sz w:val="26"/>
          <w:szCs w:val="26"/>
        </w:rPr>
        <w:tab/>
        <w:t>Financial liabilities designated at fair value through profit or loss:</w:t>
      </w:r>
    </w:p>
    <w:p w14:paraId="507F8B58" w14:textId="77777777" w:rsidR="00CE3F6F" w:rsidRPr="00427C3C" w:rsidRDefault="00CE3F6F" w:rsidP="00427C3C">
      <w:pPr>
        <w:tabs>
          <w:tab w:val="left" w:pos="993"/>
        </w:tabs>
        <w:spacing w:line="240" w:lineRule="exact"/>
        <w:ind w:left="850" w:right="29" w:hanging="284"/>
        <w:jc w:val="thaiDistribute"/>
        <w:rPr>
          <w:rFonts w:ascii="CordiaUPC" w:hAnsi="CordiaUPC" w:cs="CordiaUPC"/>
          <w:sz w:val="26"/>
          <w:szCs w:val="26"/>
        </w:rPr>
      </w:pPr>
    </w:p>
    <w:p w14:paraId="4811A176" w14:textId="77777777" w:rsidR="00CE3F6F" w:rsidRPr="00427C3C" w:rsidRDefault="00CE3F6F" w:rsidP="00427C3C">
      <w:pPr>
        <w:tabs>
          <w:tab w:val="left" w:pos="993"/>
        </w:tabs>
        <w:spacing w:line="240" w:lineRule="exact"/>
        <w:ind w:left="850" w:right="29" w:hanging="284"/>
        <w:jc w:val="thaiDistribute"/>
        <w:rPr>
          <w:rFonts w:ascii="CordiaUPC" w:hAnsi="CordiaUPC" w:cs="CordiaUPC"/>
          <w:sz w:val="26"/>
          <w:szCs w:val="26"/>
        </w:rPr>
      </w:pPr>
      <w:r w:rsidRPr="00427C3C">
        <w:rPr>
          <w:rFonts w:ascii="CordiaUPC" w:hAnsi="CordiaUPC" w:cs="CordiaUPC" w:hint="cs"/>
          <w:sz w:val="26"/>
          <w:szCs w:val="26"/>
        </w:rPr>
        <w:tab/>
        <w:t>Fair value is calculated based on a valuation model, using market data obtained from reliable sources.</w:t>
      </w:r>
    </w:p>
    <w:p w14:paraId="73D4225C" w14:textId="394A4FA4" w:rsidR="00CE3F6F" w:rsidRPr="0073691F" w:rsidRDefault="00CE3F6F" w:rsidP="005B3057">
      <w:pPr>
        <w:tabs>
          <w:tab w:val="left" w:pos="993"/>
        </w:tabs>
        <w:spacing w:line="240" w:lineRule="exact"/>
        <w:ind w:right="29"/>
        <w:jc w:val="thaiDistribute"/>
        <w:rPr>
          <w:rFonts w:ascii="CordiaUPC" w:hAnsi="CordiaUPC" w:cs="CordiaUPC"/>
          <w:sz w:val="26"/>
          <w:szCs w:val="26"/>
          <w:lang w:val="en-US"/>
        </w:rPr>
      </w:pPr>
    </w:p>
    <w:p w14:paraId="2C371F21" w14:textId="77777777" w:rsidR="00CE3F6F" w:rsidRPr="00427C3C" w:rsidRDefault="00CE3F6F" w:rsidP="00427C3C">
      <w:pPr>
        <w:tabs>
          <w:tab w:val="left" w:pos="993"/>
        </w:tabs>
        <w:spacing w:line="240" w:lineRule="exact"/>
        <w:ind w:left="850" w:right="29" w:hanging="288"/>
        <w:jc w:val="thaiDistribute"/>
        <w:rPr>
          <w:rFonts w:ascii="CordiaUPC" w:hAnsi="CordiaUPC" w:cs="CordiaUPC"/>
          <w:sz w:val="26"/>
          <w:szCs w:val="26"/>
          <w:lang w:val="en-US"/>
        </w:rPr>
      </w:pPr>
      <w:r w:rsidRPr="00427C3C">
        <w:rPr>
          <w:rFonts w:ascii="CordiaUPC" w:hAnsi="CordiaUPC" w:cs="CordiaUPC" w:hint="cs"/>
          <w:sz w:val="26"/>
          <w:szCs w:val="26"/>
        </w:rPr>
        <w:t xml:space="preserve">-  </w:t>
      </w:r>
      <w:r w:rsidRPr="00427C3C">
        <w:rPr>
          <w:rFonts w:ascii="CordiaUPC" w:hAnsi="CordiaUPC" w:cs="CordiaUPC" w:hint="cs"/>
          <w:sz w:val="26"/>
          <w:szCs w:val="26"/>
        </w:rPr>
        <w:tab/>
        <w:t>Derivatives</w:t>
      </w:r>
      <w:r w:rsidRPr="00427C3C">
        <w:rPr>
          <w:rFonts w:ascii="CordiaUPC" w:hAnsi="CordiaUPC" w:cs="CordiaUPC" w:hint="cs"/>
          <w:sz w:val="26"/>
          <w:szCs w:val="26"/>
          <w:lang w:val="en-US"/>
        </w:rPr>
        <w:t>:</w:t>
      </w:r>
    </w:p>
    <w:p w14:paraId="59B20AA1" w14:textId="77777777" w:rsidR="00CE3F6F" w:rsidRPr="00427C3C" w:rsidRDefault="00CE3F6F" w:rsidP="00427C3C">
      <w:pPr>
        <w:tabs>
          <w:tab w:val="left" w:pos="993"/>
        </w:tabs>
        <w:spacing w:line="240" w:lineRule="exact"/>
        <w:ind w:left="850" w:right="29" w:hanging="284"/>
        <w:jc w:val="thaiDistribute"/>
        <w:rPr>
          <w:rFonts w:ascii="CordiaUPC" w:eastAsia="Arial Unicode MS" w:hAnsi="CordiaUPC" w:cs="CordiaUPC"/>
          <w:sz w:val="26"/>
          <w:szCs w:val="26"/>
        </w:rPr>
      </w:pPr>
    </w:p>
    <w:p w14:paraId="1E4EB3EF" w14:textId="77777777" w:rsidR="00CE3F6F" w:rsidRPr="00427C3C" w:rsidRDefault="00CE3F6F" w:rsidP="00427C3C">
      <w:pPr>
        <w:tabs>
          <w:tab w:val="left" w:pos="993"/>
        </w:tabs>
        <w:spacing w:line="240" w:lineRule="exact"/>
        <w:ind w:left="850" w:right="29" w:hanging="284"/>
        <w:jc w:val="thaiDistribute"/>
        <w:rPr>
          <w:rFonts w:ascii="CordiaUPC" w:hAnsi="CordiaUPC" w:cs="CordiaUPC"/>
          <w:sz w:val="26"/>
          <w:szCs w:val="26"/>
          <w:lang w:bidi="th-TH"/>
        </w:rPr>
      </w:pPr>
      <w:r w:rsidRPr="00427C3C">
        <w:rPr>
          <w:rFonts w:ascii="CordiaUPC" w:eastAsia="Arial Unicode MS" w:hAnsi="CordiaUPC" w:cs="CordiaUPC" w:hint="cs"/>
          <w:sz w:val="26"/>
          <w:szCs w:val="26"/>
        </w:rPr>
        <w:tab/>
        <w:t>In cases where there is an active market, the Bank and its subsidiaries use the market value as the fair value of derivatives. F</w:t>
      </w:r>
      <w:r w:rsidRPr="00427C3C">
        <w:rPr>
          <w:rFonts w:ascii="CordiaUPC" w:hAnsi="CordiaUPC" w:cs="CordiaUPC" w:hint="cs"/>
          <w:sz w:val="26"/>
          <w:szCs w:val="26"/>
          <w:lang w:bidi="th-TH"/>
        </w:rPr>
        <w:t xml:space="preserve">or simple over-the-counter derivative, fair values are based on inputs which are observable from independent and reliable market data sources, mainly </w:t>
      </w:r>
      <w:r w:rsidRPr="00427C3C">
        <w:rPr>
          <w:rFonts w:ascii="CordiaUPC" w:hAnsi="CordiaUPC" w:cs="CordiaUPC" w:hint="cs"/>
          <w:sz w:val="26"/>
          <w:szCs w:val="26"/>
        </w:rPr>
        <w:t>based on exchange-traded prices, broker/dealer quotations, or counterparties’ quotations</w:t>
      </w:r>
      <w:r w:rsidRPr="00427C3C">
        <w:rPr>
          <w:rFonts w:ascii="CordiaUPC" w:hAnsi="CordiaUPC" w:cs="CordiaUPC" w:hint="cs"/>
          <w:sz w:val="26"/>
          <w:szCs w:val="26"/>
          <w:lang w:bidi="th-TH"/>
        </w:rPr>
        <w:t xml:space="preserve">. Those inputs are tested for reasonableness by discounting expected future cash flows using market interest rate for a similar instrument at the measurement date. Fair values of over-the-counter derivative reflect the credit risk of the instrument and include adjustments to take account of the counter party and own entity credit risk when appropriate. </w:t>
      </w:r>
    </w:p>
    <w:p w14:paraId="4C598B73" w14:textId="77777777" w:rsidR="00CE3F6F" w:rsidRPr="00427C3C" w:rsidRDefault="00CE3F6F" w:rsidP="00427C3C">
      <w:pPr>
        <w:pStyle w:val="BodyText"/>
        <w:spacing w:after="0" w:line="240" w:lineRule="exact"/>
        <w:ind w:left="540"/>
        <w:jc w:val="both"/>
        <w:rPr>
          <w:rFonts w:ascii="CordiaUPC" w:hAnsi="CordiaUPC" w:cs="CordiaUPC"/>
          <w:sz w:val="26"/>
          <w:szCs w:val="26"/>
        </w:rPr>
      </w:pPr>
    </w:p>
    <w:p w14:paraId="22479A63" w14:textId="52933B35" w:rsidR="00CE3F6F" w:rsidRPr="00427C3C" w:rsidRDefault="00CE3F6F" w:rsidP="00427C3C">
      <w:pPr>
        <w:pStyle w:val="block"/>
        <w:spacing w:after="0" w:line="240" w:lineRule="exact"/>
        <w:ind w:right="-7"/>
        <w:jc w:val="both"/>
        <w:rPr>
          <w:rFonts w:ascii="CordiaUPC" w:hAnsi="CordiaUPC" w:cs="CordiaUPC"/>
          <w:sz w:val="26"/>
          <w:szCs w:val="26"/>
          <w:lang w:bidi="th-TH"/>
        </w:rPr>
      </w:pPr>
      <w:r w:rsidRPr="00427C3C">
        <w:rPr>
          <w:rFonts w:ascii="CordiaUPC" w:hAnsi="CordiaUPC" w:cs="CordiaUPC" w:hint="cs"/>
          <w:sz w:val="26"/>
          <w:szCs w:val="26"/>
          <w:lang w:bidi="th-TH"/>
        </w:rPr>
        <w:t xml:space="preserve">The </w:t>
      </w:r>
      <w:r w:rsidRPr="00427C3C">
        <w:rPr>
          <w:rFonts w:ascii="CordiaUPC" w:hAnsi="CordiaUPC" w:cs="CordiaUPC" w:hint="cs"/>
          <w:sz w:val="26"/>
          <w:szCs w:val="26"/>
        </w:rPr>
        <w:t xml:space="preserve">Bank and its subsidiaries </w:t>
      </w:r>
      <w:r w:rsidRPr="00427C3C">
        <w:rPr>
          <w:rFonts w:ascii="CordiaUPC" w:hAnsi="CordiaUPC" w:cs="CordiaUPC" w:hint="cs"/>
          <w:sz w:val="26"/>
          <w:szCs w:val="26"/>
          <w:lang w:bidi="th-TH"/>
        </w:rPr>
        <w:t xml:space="preserve">recognise transfers between levels of the fair value hierarchy as of the end of the reporting period during which the transfer has occurred. There were no transfers between Level 1 and Level 2 of the fair value hierarchy during the </w:t>
      </w:r>
      <w:r w:rsidR="005D787E" w:rsidRPr="00427C3C">
        <w:rPr>
          <w:rFonts w:ascii="CordiaUPC" w:hAnsi="CordiaUPC" w:cs="CordiaUPC" w:hint="cs"/>
          <w:sz w:val="26"/>
          <w:szCs w:val="26"/>
          <w:lang w:bidi="th-TH"/>
        </w:rPr>
        <w:t>three</w:t>
      </w:r>
      <w:r w:rsidRPr="00427C3C">
        <w:rPr>
          <w:rFonts w:ascii="CordiaUPC" w:hAnsi="CordiaUPC" w:cs="CordiaUPC" w:hint="cs"/>
          <w:sz w:val="26"/>
          <w:szCs w:val="26"/>
          <w:lang w:bidi="th-TH"/>
        </w:rPr>
        <w:t>-month period ended 3</w:t>
      </w:r>
      <w:r w:rsidR="005D787E" w:rsidRPr="00427C3C">
        <w:rPr>
          <w:rFonts w:ascii="CordiaUPC" w:hAnsi="CordiaUPC" w:cs="CordiaUPC" w:hint="cs"/>
          <w:sz w:val="26"/>
          <w:szCs w:val="26"/>
          <w:lang w:bidi="th-TH"/>
        </w:rPr>
        <w:t>1</w:t>
      </w:r>
      <w:r w:rsidRPr="00427C3C">
        <w:rPr>
          <w:rFonts w:ascii="CordiaUPC" w:hAnsi="CordiaUPC" w:cs="CordiaUPC" w:hint="cs"/>
          <w:sz w:val="26"/>
          <w:szCs w:val="26"/>
          <w:lang w:bidi="th-TH"/>
        </w:rPr>
        <w:t xml:space="preserve"> </w:t>
      </w:r>
      <w:r w:rsidR="005D787E" w:rsidRPr="00427C3C">
        <w:rPr>
          <w:rFonts w:ascii="CordiaUPC" w:hAnsi="CordiaUPC" w:cs="CordiaUPC" w:hint="cs"/>
          <w:sz w:val="26"/>
          <w:szCs w:val="26"/>
          <w:lang w:bidi="th-TH"/>
        </w:rPr>
        <w:t xml:space="preserve">March </w:t>
      </w:r>
      <w:r w:rsidRPr="00427C3C">
        <w:rPr>
          <w:rFonts w:ascii="CordiaUPC" w:hAnsi="CordiaUPC" w:cs="CordiaUPC" w:hint="cs"/>
          <w:sz w:val="26"/>
          <w:szCs w:val="26"/>
          <w:lang w:bidi="th-TH"/>
        </w:rPr>
        <w:t>202</w:t>
      </w:r>
      <w:r w:rsidR="005D787E" w:rsidRPr="00427C3C">
        <w:rPr>
          <w:rFonts w:ascii="CordiaUPC" w:hAnsi="CordiaUPC" w:cs="CordiaUPC" w:hint="cs"/>
          <w:sz w:val="26"/>
          <w:szCs w:val="26"/>
          <w:lang w:bidi="th-TH"/>
        </w:rPr>
        <w:t>1</w:t>
      </w:r>
      <w:r w:rsidRPr="00427C3C">
        <w:rPr>
          <w:rFonts w:ascii="CordiaUPC" w:hAnsi="CordiaUPC" w:cs="CordiaUPC" w:hint="cs"/>
          <w:sz w:val="26"/>
          <w:szCs w:val="26"/>
          <w:lang w:bidi="th-TH"/>
        </w:rPr>
        <w:t xml:space="preserve"> and </w:t>
      </w:r>
      <w:r w:rsidR="00BE5CF3">
        <w:rPr>
          <w:rFonts w:ascii="CordiaUPC" w:hAnsi="CordiaUPC" w:cs="CordiaUPC"/>
          <w:sz w:val="26"/>
          <w:szCs w:val="26"/>
          <w:lang w:bidi="th-TH"/>
        </w:rPr>
        <w:t xml:space="preserve">during the year ended 31 December </w:t>
      </w:r>
      <w:r w:rsidR="00B9162B">
        <w:rPr>
          <w:rFonts w:ascii="CordiaUPC" w:hAnsi="CordiaUPC" w:cs="CordiaUPC"/>
          <w:sz w:val="26"/>
          <w:szCs w:val="26"/>
          <w:lang w:bidi="th-TH"/>
        </w:rPr>
        <w:t>2020.</w:t>
      </w:r>
    </w:p>
    <w:p w14:paraId="44A5EFBD" w14:textId="2CEAF66F" w:rsidR="005739C5" w:rsidRDefault="005739C5" w:rsidP="004B3F16">
      <w:pPr>
        <w:autoSpaceDE w:val="0"/>
        <w:autoSpaceDN w:val="0"/>
        <w:spacing w:line="240" w:lineRule="exact"/>
        <w:jc w:val="thaiDistribute"/>
        <w:rPr>
          <w:rFonts w:ascii="CordiaUPC" w:hAnsi="CordiaUPC" w:cs="CordiaUPC"/>
          <w:sz w:val="26"/>
          <w:szCs w:val="26"/>
          <w:lang w:val="en-AU" w:bidi="th-TH"/>
        </w:rPr>
      </w:pPr>
    </w:p>
    <w:p w14:paraId="7DF23AE1" w14:textId="77777777" w:rsidR="00CE3F6F" w:rsidRPr="00DB42F7" w:rsidRDefault="00CE3F6F" w:rsidP="003A0829">
      <w:pPr>
        <w:spacing w:line="240" w:lineRule="atLeast"/>
        <w:ind w:left="520" w:hanging="520"/>
        <w:jc w:val="both"/>
        <w:rPr>
          <w:rFonts w:cs="Times New Roman"/>
          <w:b/>
          <w:bCs/>
          <w:szCs w:val="22"/>
          <w:lang w:val="en-AU"/>
        </w:rPr>
      </w:pPr>
    </w:p>
    <w:p w14:paraId="680FF766" w14:textId="77777777" w:rsidR="00CE3F6F" w:rsidRPr="00427C3C" w:rsidRDefault="00CE3F6F" w:rsidP="003A0829">
      <w:pPr>
        <w:spacing w:line="240" w:lineRule="atLeast"/>
        <w:ind w:left="520" w:hanging="520"/>
        <w:jc w:val="both"/>
        <w:rPr>
          <w:rFonts w:ascii="CordiaUPC" w:hAnsi="CordiaUPC" w:cs="CordiaUPC"/>
          <w:b/>
          <w:bCs/>
          <w:sz w:val="26"/>
          <w:szCs w:val="26"/>
          <w:highlight w:val="yellow"/>
          <w:lang w:val="en-AU"/>
        </w:rPr>
      </w:pPr>
    </w:p>
    <w:p w14:paraId="01A37EA2" w14:textId="77777777" w:rsidR="00427C3C" w:rsidRDefault="00427C3C">
      <w:pPr>
        <w:spacing w:line="240" w:lineRule="auto"/>
        <w:rPr>
          <w:rFonts w:ascii="CordiaUPC" w:hAnsi="CordiaUPC" w:cs="CordiaUPC"/>
          <w:b/>
          <w:iCs/>
          <w:sz w:val="26"/>
          <w:szCs w:val="26"/>
          <w:lang w:bidi="th-TH"/>
        </w:rPr>
      </w:pPr>
      <w:r>
        <w:rPr>
          <w:rFonts w:ascii="CordiaUPC" w:hAnsi="CordiaUPC" w:cs="CordiaUPC"/>
          <w:i/>
          <w:iCs/>
          <w:sz w:val="26"/>
          <w:szCs w:val="26"/>
          <w:lang w:bidi="th-TH"/>
        </w:rPr>
        <w:br w:type="page"/>
      </w:r>
    </w:p>
    <w:p w14:paraId="79445A02" w14:textId="340DA126" w:rsidR="0077037B" w:rsidRPr="00427C3C" w:rsidRDefault="00757B25" w:rsidP="0077037B">
      <w:pPr>
        <w:pStyle w:val="Heading1"/>
        <w:numPr>
          <w:ilvl w:val="0"/>
          <w:numId w:val="0"/>
        </w:numPr>
        <w:spacing w:before="0" w:after="0" w:line="240" w:lineRule="atLeast"/>
        <w:ind w:left="540" w:hanging="540"/>
        <w:rPr>
          <w:rFonts w:ascii="CordiaUPC" w:hAnsi="CordiaUPC" w:cs="CordiaUPC"/>
          <w:b w:val="0"/>
          <w:bCs/>
          <w:sz w:val="28"/>
          <w:szCs w:val="28"/>
          <w:cs/>
          <w:lang w:bidi="th-TH"/>
        </w:rPr>
      </w:pPr>
      <w:r>
        <w:rPr>
          <w:rFonts w:ascii="CordiaUPC" w:hAnsi="CordiaUPC" w:cs="CordiaUPC"/>
          <w:i w:val="0"/>
          <w:iCs/>
          <w:sz w:val="28"/>
          <w:szCs w:val="28"/>
          <w:lang w:bidi="th-TH"/>
        </w:rPr>
        <w:lastRenderedPageBreak/>
        <w:t>4</w:t>
      </w:r>
      <w:r w:rsidR="00443957" w:rsidRPr="00427C3C">
        <w:rPr>
          <w:rFonts w:ascii="CordiaUPC" w:hAnsi="CordiaUPC" w:cs="CordiaUPC" w:hint="cs"/>
          <w:i w:val="0"/>
          <w:iCs/>
          <w:sz w:val="28"/>
          <w:szCs w:val="28"/>
          <w:lang w:bidi="th-TH"/>
        </w:rPr>
        <w:tab/>
      </w:r>
      <w:r w:rsidR="0077037B" w:rsidRPr="00427C3C">
        <w:rPr>
          <w:rFonts w:ascii="CordiaUPC" w:hAnsi="CordiaUPC" w:cs="CordiaUPC" w:hint="cs"/>
          <w:i w:val="0"/>
          <w:iCs/>
          <w:sz w:val="28"/>
          <w:szCs w:val="28"/>
        </w:rPr>
        <w:t>Maintenance of capital fund</w:t>
      </w:r>
    </w:p>
    <w:p w14:paraId="4E3DECF2" w14:textId="77777777" w:rsidR="0077037B" w:rsidRPr="00427C3C" w:rsidRDefault="0077037B" w:rsidP="0077037B">
      <w:pPr>
        <w:pStyle w:val="Heading1"/>
        <w:numPr>
          <w:ilvl w:val="0"/>
          <w:numId w:val="0"/>
        </w:numPr>
        <w:spacing w:before="0" w:after="0" w:line="240" w:lineRule="atLeast"/>
        <w:ind w:left="540"/>
        <w:rPr>
          <w:rFonts w:ascii="CordiaUPC" w:hAnsi="CordiaUPC" w:cs="CordiaUPC"/>
          <w:b w:val="0"/>
          <w:bCs/>
          <w:i w:val="0"/>
          <w:iCs/>
          <w:sz w:val="26"/>
          <w:szCs w:val="26"/>
        </w:rPr>
      </w:pPr>
    </w:p>
    <w:p w14:paraId="38B7E13F" w14:textId="181D0328" w:rsidR="0077037B" w:rsidRPr="00427C3C" w:rsidRDefault="0077037B" w:rsidP="0077037B">
      <w:pPr>
        <w:spacing w:line="240" w:lineRule="auto"/>
        <w:ind w:left="560"/>
        <w:jc w:val="thaiDistribute"/>
        <w:rPr>
          <w:rFonts w:ascii="CordiaUPC" w:hAnsi="CordiaUPC" w:cs="CordiaUPC"/>
          <w:color w:val="000000"/>
          <w:sz w:val="26"/>
          <w:szCs w:val="26"/>
          <w:lang w:val="en-US" w:eastAsia="en-GB" w:bidi="th-TH"/>
        </w:rPr>
      </w:pPr>
      <w:r w:rsidRPr="00427C3C">
        <w:rPr>
          <w:rFonts w:ascii="CordiaUPC" w:hAnsi="CordiaUPC" w:cs="CordiaUPC" w:hint="cs"/>
          <w:color w:val="000000"/>
          <w:sz w:val="26"/>
          <w:szCs w:val="26"/>
          <w:lang w:val="en-US" w:eastAsia="en-GB" w:bidi="th-TH"/>
        </w:rPr>
        <w:t xml:space="preserve">The Bank and its subsidiaries maintain its capital fund in accordance with the Financial Institution Business Act B.E. 2551 by maintaining its capital fund as a proportion of risk weighted assets in accordance with the criteria, methodologies, and conditions prescribed by the Bank of Thailand. The Bank and its subsidiaries are required to calculate its Capital Fund in accordance with Basel III. As at </w:t>
      </w:r>
      <w:r w:rsidR="005D787E" w:rsidRPr="00427C3C">
        <w:rPr>
          <w:rFonts w:ascii="CordiaUPC" w:hAnsi="CordiaUPC" w:cs="CordiaUPC" w:hint="cs"/>
          <w:sz w:val="26"/>
          <w:szCs w:val="26"/>
          <w:lang w:bidi="th-TH"/>
        </w:rPr>
        <w:t xml:space="preserve">31 March 2021 </w:t>
      </w:r>
      <w:r w:rsidRPr="00427C3C">
        <w:rPr>
          <w:rFonts w:ascii="CordiaUPC" w:hAnsi="CordiaUPC" w:cs="CordiaUPC" w:hint="cs"/>
          <w:color w:val="000000"/>
          <w:sz w:val="26"/>
          <w:szCs w:val="26"/>
          <w:lang w:val="en-US" w:eastAsia="en-GB" w:bidi="th-TH"/>
        </w:rPr>
        <w:t>and 31 December 20</w:t>
      </w:r>
      <w:r w:rsidR="005D787E" w:rsidRPr="00427C3C">
        <w:rPr>
          <w:rFonts w:ascii="CordiaUPC" w:hAnsi="CordiaUPC" w:cs="CordiaUPC" w:hint="cs"/>
          <w:color w:val="000000"/>
          <w:sz w:val="26"/>
          <w:szCs w:val="26"/>
          <w:lang w:val="en-US" w:eastAsia="en-GB" w:bidi="th-TH"/>
        </w:rPr>
        <w:t>20</w:t>
      </w:r>
      <w:r w:rsidRPr="00427C3C">
        <w:rPr>
          <w:rFonts w:ascii="CordiaUPC" w:hAnsi="CordiaUPC" w:cs="CordiaUPC" w:hint="cs"/>
          <w:color w:val="000000"/>
          <w:sz w:val="26"/>
          <w:szCs w:val="26"/>
          <w:lang w:val="en-US" w:eastAsia="en-GB" w:bidi="th-TH"/>
        </w:rPr>
        <w:t xml:space="preserve">, the consolidated </w:t>
      </w:r>
      <w:proofErr w:type="gramStart"/>
      <w:r w:rsidRPr="00427C3C">
        <w:rPr>
          <w:rFonts w:ascii="CordiaUPC" w:hAnsi="CordiaUPC" w:cs="CordiaUPC" w:hint="cs"/>
          <w:color w:val="000000"/>
          <w:sz w:val="26"/>
          <w:szCs w:val="26"/>
          <w:lang w:val="en-US" w:eastAsia="en-GB" w:bidi="th-TH"/>
        </w:rPr>
        <w:t>supervision</w:t>
      </w:r>
      <w:proofErr w:type="gramEnd"/>
      <w:r w:rsidRPr="00427C3C">
        <w:rPr>
          <w:rFonts w:ascii="CordiaUPC" w:hAnsi="CordiaUPC" w:cs="CordiaUPC" w:hint="cs"/>
          <w:color w:val="000000"/>
          <w:sz w:val="26"/>
          <w:szCs w:val="26"/>
          <w:lang w:val="en-US" w:eastAsia="en-GB" w:bidi="th-TH"/>
        </w:rPr>
        <w:t xml:space="preserve"> and the Bank </w:t>
      </w:r>
      <w:proofErr w:type="spellStart"/>
      <w:r w:rsidRPr="00427C3C">
        <w:rPr>
          <w:rFonts w:ascii="CordiaUPC" w:hAnsi="CordiaUPC" w:cs="CordiaUPC" w:hint="cs"/>
          <w:color w:val="000000"/>
          <w:sz w:val="26"/>
          <w:szCs w:val="26"/>
          <w:lang w:val="en-US" w:eastAsia="en-GB" w:bidi="th-TH"/>
        </w:rPr>
        <w:t>only’s</w:t>
      </w:r>
      <w:proofErr w:type="spellEnd"/>
      <w:r w:rsidRPr="00427C3C">
        <w:rPr>
          <w:rFonts w:ascii="CordiaUPC" w:hAnsi="CordiaUPC" w:cs="CordiaUPC" w:hint="cs"/>
          <w:color w:val="000000"/>
          <w:sz w:val="26"/>
          <w:szCs w:val="26"/>
          <w:lang w:val="en-US" w:eastAsia="en-GB" w:bidi="th-TH"/>
        </w:rPr>
        <w:t xml:space="preserve"> total capital funds could be </w:t>
      </w:r>
      <w:proofErr w:type="spellStart"/>
      <w:r w:rsidRPr="00427C3C">
        <w:rPr>
          <w:rFonts w:ascii="CordiaUPC" w:hAnsi="CordiaUPC" w:cs="CordiaUPC" w:hint="cs"/>
          <w:color w:val="000000"/>
          <w:sz w:val="26"/>
          <w:szCs w:val="26"/>
          <w:lang w:val="en-US" w:eastAsia="en-GB" w:bidi="th-TH"/>
        </w:rPr>
        <w:t>catagorised</w:t>
      </w:r>
      <w:proofErr w:type="spellEnd"/>
      <w:r w:rsidRPr="00427C3C">
        <w:rPr>
          <w:rFonts w:ascii="CordiaUPC" w:hAnsi="CordiaUPC" w:cs="CordiaUPC" w:hint="cs"/>
          <w:color w:val="000000"/>
          <w:sz w:val="26"/>
          <w:szCs w:val="26"/>
          <w:lang w:val="en-US" w:eastAsia="en-GB" w:bidi="th-TH"/>
        </w:rPr>
        <w:t xml:space="preserve"> as follows:</w:t>
      </w:r>
    </w:p>
    <w:p w14:paraId="69725F79" w14:textId="77777777" w:rsidR="0077037B" w:rsidRPr="00A2042F" w:rsidRDefault="0077037B" w:rsidP="0077037B">
      <w:pPr>
        <w:rPr>
          <w:rFonts w:cs="Times New Roman"/>
          <w:szCs w:val="22"/>
        </w:rPr>
      </w:pPr>
    </w:p>
    <w:tbl>
      <w:tblPr>
        <w:tblW w:w="9432" w:type="dxa"/>
        <w:tblInd w:w="450" w:type="dxa"/>
        <w:tblLayout w:type="fixed"/>
        <w:tblCellMar>
          <w:left w:w="115" w:type="dxa"/>
          <w:right w:w="115" w:type="dxa"/>
        </w:tblCellMar>
        <w:tblLook w:val="0000" w:firstRow="0" w:lastRow="0" w:firstColumn="0" w:lastColumn="0" w:noHBand="0" w:noVBand="0"/>
      </w:tblPr>
      <w:tblGrid>
        <w:gridCol w:w="5646"/>
        <w:gridCol w:w="1843"/>
        <w:gridCol w:w="275"/>
        <w:gridCol w:w="9"/>
        <w:gridCol w:w="1648"/>
        <w:gridCol w:w="11"/>
      </w:tblGrid>
      <w:tr w:rsidR="0077037B" w:rsidRPr="00E47A9F" w14:paraId="2F52378A" w14:textId="77777777" w:rsidTr="0077037B">
        <w:trPr>
          <w:gridAfter w:val="1"/>
          <w:wAfter w:w="11" w:type="dxa"/>
          <w:trHeight w:val="20"/>
        </w:trPr>
        <w:tc>
          <w:tcPr>
            <w:tcW w:w="5646" w:type="dxa"/>
          </w:tcPr>
          <w:p w14:paraId="63C598A5" w14:textId="77777777" w:rsidR="0077037B" w:rsidRPr="00E47A9F" w:rsidRDefault="0077037B" w:rsidP="00E47A9F">
            <w:pPr>
              <w:pStyle w:val="Heading8"/>
              <w:tabs>
                <w:tab w:val="left" w:pos="212"/>
                <w:tab w:val="left" w:pos="474"/>
              </w:tabs>
              <w:spacing w:line="220" w:lineRule="exact"/>
              <w:ind w:right="-25"/>
              <w:rPr>
                <w:rFonts w:ascii="CordiaUPC" w:hAnsi="CordiaUPC" w:cs="CordiaUPC"/>
                <w:b/>
                <w:bCs/>
                <w:i/>
                <w:iCs/>
                <w:sz w:val="26"/>
                <w:szCs w:val="26"/>
                <w:lang w:val="en-US" w:eastAsia="en-US"/>
              </w:rPr>
            </w:pPr>
          </w:p>
        </w:tc>
        <w:tc>
          <w:tcPr>
            <w:tcW w:w="3775" w:type="dxa"/>
            <w:gridSpan w:val="4"/>
            <w:vAlign w:val="bottom"/>
          </w:tcPr>
          <w:p w14:paraId="2E7DE8A1" w14:textId="77777777" w:rsidR="0077037B" w:rsidRPr="00E47A9F" w:rsidRDefault="0077037B" w:rsidP="00E47A9F">
            <w:pPr>
              <w:spacing w:line="220" w:lineRule="exact"/>
              <w:ind w:left="-108" w:right="-108"/>
              <w:jc w:val="center"/>
              <w:rPr>
                <w:rFonts w:ascii="CordiaUPC" w:hAnsi="CordiaUPC" w:cs="CordiaUPC"/>
                <w:snapToGrid w:val="0"/>
                <w:sz w:val="26"/>
                <w:szCs w:val="26"/>
                <w:lang w:val="en-US"/>
              </w:rPr>
            </w:pPr>
            <w:r w:rsidRPr="00E47A9F">
              <w:rPr>
                <w:rFonts w:ascii="CordiaUPC" w:hAnsi="CordiaUPC" w:cs="CordiaUPC" w:hint="cs"/>
                <w:b/>
                <w:bCs/>
                <w:sz w:val="26"/>
                <w:szCs w:val="26"/>
              </w:rPr>
              <w:t>Consolidated supervision</w:t>
            </w:r>
          </w:p>
        </w:tc>
      </w:tr>
      <w:tr w:rsidR="0077037B" w:rsidRPr="0077037B" w14:paraId="46F3516A" w14:textId="77777777" w:rsidTr="0077037B">
        <w:trPr>
          <w:trHeight w:val="20"/>
        </w:trPr>
        <w:tc>
          <w:tcPr>
            <w:tcW w:w="5646" w:type="dxa"/>
          </w:tcPr>
          <w:p w14:paraId="002974D1" w14:textId="77777777" w:rsidR="0077037B" w:rsidRPr="00E47A9F" w:rsidRDefault="0077037B" w:rsidP="00E47A9F">
            <w:pPr>
              <w:pStyle w:val="Heading8"/>
              <w:tabs>
                <w:tab w:val="left" w:pos="212"/>
                <w:tab w:val="left" w:pos="474"/>
              </w:tabs>
              <w:spacing w:line="220" w:lineRule="exact"/>
              <w:ind w:right="-25"/>
              <w:rPr>
                <w:rFonts w:ascii="CordiaUPC" w:hAnsi="CordiaUPC" w:cs="CordiaUPC"/>
                <w:b/>
                <w:bCs/>
                <w:i/>
                <w:iCs/>
                <w:sz w:val="26"/>
                <w:szCs w:val="26"/>
                <w:lang w:val="en-US" w:eastAsia="en-US"/>
              </w:rPr>
            </w:pPr>
          </w:p>
        </w:tc>
        <w:tc>
          <w:tcPr>
            <w:tcW w:w="1843" w:type="dxa"/>
          </w:tcPr>
          <w:p w14:paraId="51731492" w14:textId="2A7180FD" w:rsidR="0077037B" w:rsidRPr="00E47A9F" w:rsidRDefault="005D787E" w:rsidP="00E47A9F">
            <w:pPr>
              <w:pStyle w:val="acctfourfigures"/>
              <w:tabs>
                <w:tab w:val="clear" w:pos="765"/>
              </w:tabs>
              <w:spacing w:line="220" w:lineRule="exact"/>
              <w:ind w:left="-169" w:right="-169"/>
              <w:jc w:val="center"/>
              <w:rPr>
                <w:rFonts w:ascii="CordiaUPC" w:hAnsi="CordiaUPC" w:cs="CordiaUPC"/>
                <w:sz w:val="26"/>
                <w:szCs w:val="26"/>
              </w:rPr>
            </w:pPr>
            <w:r w:rsidRPr="00E47A9F">
              <w:rPr>
                <w:rFonts w:ascii="CordiaUPC" w:hAnsi="CordiaUPC" w:cs="CordiaUPC" w:hint="cs"/>
                <w:sz w:val="26"/>
                <w:szCs w:val="26"/>
                <w:lang w:bidi="th-TH"/>
              </w:rPr>
              <w:t>31 March 2021</w:t>
            </w:r>
          </w:p>
        </w:tc>
        <w:tc>
          <w:tcPr>
            <w:tcW w:w="275" w:type="dxa"/>
          </w:tcPr>
          <w:p w14:paraId="46E90A0B" w14:textId="77777777" w:rsidR="0077037B" w:rsidRPr="00E47A9F" w:rsidRDefault="0077037B" w:rsidP="00E47A9F">
            <w:pPr>
              <w:pStyle w:val="acctfourfigures"/>
              <w:tabs>
                <w:tab w:val="clear" w:pos="765"/>
                <w:tab w:val="left" w:pos="720"/>
              </w:tabs>
              <w:spacing w:line="220" w:lineRule="exact"/>
              <w:jc w:val="center"/>
              <w:rPr>
                <w:rFonts w:ascii="CordiaUPC" w:hAnsi="CordiaUPC" w:cs="CordiaUPC"/>
                <w:sz w:val="26"/>
                <w:szCs w:val="26"/>
              </w:rPr>
            </w:pPr>
          </w:p>
        </w:tc>
        <w:tc>
          <w:tcPr>
            <w:tcW w:w="1668" w:type="dxa"/>
            <w:gridSpan w:val="3"/>
          </w:tcPr>
          <w:p w14:paraId="75332A86" w14:textId="6DD63682" w:rsidR="0077037B" w:rsidRPr="00E47A9F" w:rsidRDefault="0077037B" w:rsidP="00E47A9F">
            <w:pPr>
              <w:pStyle w:val="acctfourfigures"/>
              <w:tabs>
                <w:tab w:val="clear" w:pos="765"/>
              </w:tabs>
              <w:spacing w:line="220" w:lineRule="exact"/>
              <w:ind w:left="-79" w:right="-79"/>
              <w:jc w:val="center"/>
              <w:rPr>
                <w:rFonts w:ascii="CordiaUPC" w:hAnsi="CordiaUPC" w:cs="CordiaUPC"/>
                <w:spacing w:val="-6"/>
                <w:sz w:val="26"/>
                <w:szCs w:val="26"/>
                <w:lang w:val="en-US" w:bidi="th-TH"/>
              </w:rPr>
            </w:pPr>
            <w:r w:rsidRPr="00E47A9F">
              <w:rPr>
                <w:rFonts w:ascii="CordiaUPC" w:hAnsi="CordiaUPC" w:cs="CordiaUPC" w:hint="cs"/>
                <w:spacing w:val="-6"/>
                <w:sz w:val="26"/>
                <w:szCs w:val="26"/>
                <w:lang w:val="en-US" w:bidi="th-TH"/>
              </w:rPr>
              <w:t>31 December 20</w:t>
            </w:r>
            <w:r w:rsidR="005D787E" w:rsidRPr="00E47A9F">
              <w:rPr>
                <w:rFonts w:ascii="CordiaUPC" w:hAnsi="CordiaUPC" w:cs="CordiaUPC" w:hint="cs"/>
                <w:spacing w:val="-6"/>
                <w:sz w:val="26"/>
                <w:szCs w:val="26"/>
                <w:lang w:val="en-US" w:bidi="th-TH"/>
              </w:rPr>
              <w:t>20</w:t>
            </w:r>
          </w:p>
        </w:tc>
      </w:tr>
      <w:tr w:rsidR="0077037B" w:rsidRPr="00E47A9F" w14:paraId="74DE7324" w14:textId="77777777" w:rsidTr="0077037B">
        <w:trPr>
          <w:gridAfter w:val="1"/>
          <w:wAfter w:w="11" w:type="dxa"/>
          <w:trHeight w:val="20"/>
        </w:trPr>
        <w:tc>
          <w:tcPr>
            <w:tcW w:w="5646" w:type="dxa"/>
          </w:tcPr>
          <w:p w14:paraId="7F87175C" w14:textId="77777777" w:rsidR="0077037B" w:rsidRPr="00E47A9F" w:rsidRDefault="0077037B" w:rsidP="00E47A9F">
            <w:pPr>
              <w:pStyle w:val="Heading8"/>
              <w:tabs>
                <w:tab w:val="left" w:pos="212"/>
                <w:tab w:val="left" w:pos="474"/>
              </w:tabs>
              <w:spacing w:line="220" w:lineRule="exact"/>
              <w:ind w:right="-25"/>
              <w:rPr>
                <w:rFonts w:ascii="CordiaUPC" w:hAnsi="CordiaUPC" w:cs="CordiaUPC"/>
                <w:b/>
                <w:bCs/>
                <w:i/>
                <w:iCs/>
                <w:sz w:val="26"/>
                <w:szCs w:val="26"/>
                <w:lang w:val="en-US" w:eastAsia="en-US"/>
              </w:rPr>
            </w:pPr>
          </w:p>
        </w:tc>
        <w:tc>
          <w:tcPr>
            <w:tcW w:w="3775" w:type="dxa"/>
            <w:gridSpan w:val="4"/>
            <w:vAlign w:val="bottom"/>
          </w:tcPr>
          <w:p w14:paraId="7C982C0A" w14:textId="77777777" w:rsidR="0077037B" w:rsidRPr="00E47A9F" w:rsidRDefault="0077037B" w:rsidP="00E47A9F">
            <w:pPr>
              <w:spacing w:line="220" w:lineRule="exact"/>
              <w:ind w:left="184" w:right="54"/>
              <w:jc w:val="center"/>
              <w:rPr>
                <w:rFonts w:ascii="CordiaUPC" w:hAnsi="CordiaUPC" w:cs="CordiaUPC"/>
                <w:color w:val="000000"/>
                <w:sz w:val="26"/>
                <w:szCs w:val="26"/>
              </w:rPr>
            </w:pPr>
            <w:r w:rsidRPr="00E47A9F">
              <w:rPr>
                <w:rFonts w:ascii="CordiaUPC" w:hAnsi="CordiaUPC" w:cs="CordiaUPC" w:hint="cs"/>
                <w:i/>
                <w:iCs/>
                <w:sz w:val="26"/>
                <w:szCs w:val="26"/>
                <w:lang w:val="en-US"/>
              </w:rPr>
              <w:t>(in million Baht)</w:t>
            </w:r>
          </w:p>
        </w:tc>
      </w:tr>
      <w:tr w:rsidR="0077037B" w:rsidRPr="0077037B" w14:paraId="2F56585D" w14:textId="77777777" w:rsidTr="0077037B">
        <w:trPr>
          <w:trHeight w:val="20"/>
        </w:trPr>
        <w:tc>
          <w:tcPr>
            <w:tcW w:w="5646" w:type="dxa"/>
          </w:tcPr>
          <w:p w14:paraId="14F4217E" w14:textId="77777777" w:rsidR="0077037B" w:rsidRPr="00E47A9F" w:rsidRDefault="0077037B" w:rsidP="00E47A9F">
            <w:pPr>
              <w:pStyle w:val="Heading8"/>
              <w:tabs>
                <w:tab w:val="left" w:pos="212"/>
                <w:tab w:val="left" w:pos="474"/>
              </w:tabs>
              <w:spacing w:line="220" w:lineRule="exact"/>
              <w:ind w:right="-25"/>
              <w:rPr>
                <w:rFonts w:ascii="CordiaUPC" w:hAnsi="CordiaUPC" w:cs="CordiaUPC"/>
                <w:b/>
                <w:bCs/>
                <w:i/>
                <w:iCs/>
                <w:sz w:val="26"/>
                <w:szCs w:val="26"/>
                <w:lang w:val="en-US" w:eastAsia="en-US"/>
              </w:rPr>
            </w:pPr>
            <w:r w:rsidRPr="00E47A9F">
              <w:rPr>
                <w:rFonts w:ascii="CordiaUPC" w:hAnsi="CordiaUPC" w:cs="CordiaUPC" w:hint="cs"/>
                <w:b/>
                <w:bCs/>
                <w:i/>
                <w:iCs/>
                <w:sz w:val="26"/>
                <w:szCs w:val="26"/>
                <w:lang w:val="en-US" w:eastAsia="en-US"/>
              </w:rPr>
              <w:t>Tier 1 Capital</w:t>
            </w:r>
          </w:p>
        </w:tc>
        <w:tc>
          <w:tcPr>
            <w:tcW w:w="1843" w:type="dxa"/>
          </w:tcPr>
          <w:p w14:paraId="74B5AA86" w14:textId="77777777" w:rsidR="0077037B" w:rsidRPr="00E47A9F" w:rsidRDefault="0077037B" w:rsidP="00E47A9F">
            <w:pPr>
              <w:tabs>
                <w:tab w:val="decimal" w:pos="882"/>
              </w:tabs>
              <w:spacing w:line="220" w:lineRule="exact"/>
              <w:ind w:left="184" w:right="54"/>
              <w:jc w:val="both"/>
              <w:rPr>
                <w:rFonts w:ascii="CordiaUPC" w:hAnsi="CordiaUPC" w:cs="CordiaUPC"/>
                <w:color w:val="000000"/>
                <w:sz w:val="26"/>
                <w:szCs w:val="26"/>
              </w:rPr>
            </w:pPr>
          </w:p>
        </w:tc>
        <w:tc>
          <w:tcPr>
            <w:tcW w:w="284" w:type="dxa"/>
            <w:gridSpan w:val="2"/>
          </w:tcPr>
          <w:p w14:paraId="785BC904" w14:textId="77777777" w:rsidR="0077037B" w:rsidRPr="00E47A9F" w:rsidRDefault="0077037B" w:rsidP="00E47A9F">
            <w:pPr>
              <w:tabs>
                <w:tab w:val="decimal" w:pos="882"/>
              </w:tabs>
              <w:spacing w:line="220" w:lineRule="exact"/>
              <w:ind w:left="184" w:right="54"/>
              <w:jc w:val="both"/>
              <w:rPr>
                <w:rFonts w:ascii="CordiaUPC" w:hAnsi="CordiaUPC" w:cs="CordiaUPC"/>
                <w:color w:val="000000"/>
                <w:sz w:val="26"/>
                <w:szCs w:val="26"/>
              </w:rPr>
            </w:pPr>
          </w:p>
        </w:tc>
        <w:tc>
          <w:tcPr>
            <w:tcW w:w="1659" w:type="dxa"/>
            <w:gridSpan w:val="2"/>
          </w:tcPr>
          <w:p w14:paraId="743BA5D8" w14:textId="77777777" w:rsidR="0077037B" w:rsidRPr="00E47A9F" w:rsidRDefault="0077037B" w:rsidP="00E47A9F">
            <w:pPr>
              <w:tabs>
                <w:tab w:val="decimal" w:pos="882"/>
              </w:tabs>
              <w:spacing w:line="220" w:lineRule="exact"/>
              <w:ind w:left="184" w:right="54"/>
              <w:jc w:val="both"/>
              <w:rPr>
                <w:rFonts w:ascii="CordiaUPC" w:hAnsi="CordiaUPC" w:cs="CordiaUPC"/>
                <w:color w:val="000000"/>
                <w:sz w:val="26"/>
                <w:szCs w:val="26"/>
              </w:rPr>
            </w:pPr>
          </w:p>
        </w:tc>
      </w:tr>
      <w:tr w:rsidR="0077037B" w:rsidRPr="0077037B" w14:paraId="3AA80FA0" w14:textId="77777777" w:rsidTr="0077037B">
        <w:trPr>
          <w:trHeight w:val="20"/>
        </w:trPr>
        <w:tc>
          <w:tcPr>
            <w:tcW w:w="5646" w:type="dxa"/>
          </w:tcPr>
          <w:p w14:paraId="1E88BC3B" w14:textId="77777777" w:rsidR="0077037B" w:rsidRPr="00E47A9F" w:rsidRDefault="0077037B" w:rsidP="00E47A9F">
            <w:pPr>
              <w:pStyle w:val="Heading8"/>
              <w:tabs>
                <w:tab w:val="left" w:pos="212"/>
                <w:tab w:val="left" w:pos="474"/>
              </w:tabs>
              <w:spacing w:line="220" w:lineRule="exact"/>
              <w:ind w:right="-25"/>
              <w:rPr>
                <w:rFonts w:ascii="CordiaUPC" w:hAnsi="CordiaUPC" w:cs="CordiaUPC"/>
                <w:b/>
                <w:bCs/>
                <w:sz w:val="26"/>
                <w:szCs w:val="26"/>
                <w:lang w:val="en-US" w:eastAsia="en-US"/>
              </w:rPr>
            </w:pPr>
            <w:r w:rsidRPr="00E47A9F">
              <w:rPr>
                <w:rFonts w:ascii="CordiaUPC" w:hAnsi="CordiaUPC" w:cs="CordiaUPC" w:hint="cs"/>
                <w:b/>
                <w:bCs/>
                <w:sz w:val="26"/>
                <w:szCs w:val="26"/>
                <w:lang w:val="en-US" w:eastAsia="en-US"/>
              </w:rPr>
              <w:t>Common Equity Tier 1 Capital (CET1)</w:t>
            </w:r>
          </w:p>
        </w:tc>
        <w:tc>
          <w:tcPr>
            <w:tcW w:w="1843" w:type="dxa"/>
          </w:tcPr>
          <w:p w14:paraId="7EA9F21B" w14:textId="77777777" w:rsidR="0077037B" w:rsidRPr="00E47A9F" w:rsidRDefault="0077037B" w:rsidP="00E47A9F">
            <w:pPr>
              <w:tabs>
                <w:tab w:val="decimal" w:pos="882"/>
              </w:tabs>
              <w:spacing w:line="220" w:lineRule="exact"/>
              <w:ind w:left="184" w:right="54"/>
              <w:jc w:val="both"/>
              <w:rPr>
                <w:rFonts w:ascii="CordiaUPC" w:hAnsi="CordiaUPC" w:cs="CordiaUPC"/>
                <w:color w:val="000000"/>
                <w:sz w:val="26"/>
                <w:szCs w:val="26"/>
              </w:rPr>
            </w:pPr>
          </w:p>
        </w:tc>
        <w:tc>
          <w:tcPr>
            <w:tcW w:w="284" w:type="dxa"/>
            <w:gridSpan w:val="2"/>
          </w:tcPr>
          <w:p w14:paraId="58B9EB5F" w14:textId="77777777" w:rsidR="0077037B" w:rsidRPr="00E47A9F" w:rsidRDefault="0077037B" w:rsidP="00E47A9F">
            <w:pPr>
              <w:tabs>
                <w:tab w:val="decimal" w:pos="882"/>
              </w:tabs>
              <w:spacing w:line="220" w:lineRule="exact"/>
              <w:ind w:left="184" w:right="54"/>
              <w:jc w:val="both"/>
              <w:rPr>
                <w:rFonts w:ascii="CordiaUPC" w:hAnsi="CordiaUPC" w:cs="CordiaUPC"/>
                <w:color w:val="000000"/>
                <w:sz w:val="26"/>
                <w:szCs w:val="26"/>
              </w:rPr>
            </w:pPr>
          </w:p>
        </w:tc>
        <w:tc>
          <w:tcPr>
            <w:tcW w:w="1659" w:type="dxa"/>
            <w:gridSpan w:val="2"/>
          </w:tcPr>
          <w:p w14:paraId="6F877533" w14:textId="77777777" w:rsidR="0077037B" w:rsidRPr="00E47A9F" w:rsidRDefault="0077037B" w:rsidP="00E47A9F">
            <w:pPr>
              <w:tabs>
                <w:tab w:val="decimal" w:pos="882"/>
              </w:tabs>
              <w:spacing w:line="220" w:lineRule="exact"/>
              <w:ind w:left="184" w:right="54"/>
              <w:jc w:val="both"/>
              <w:rPr>
                <w:rFonts w:ascii="CordiaUPC" w:hAnsi="CordiaUPC" w:cs="CordiaUPC"/>
                <w:color w:val="000000"/>
                <w:sz w:val="26"/>
                <w:szCs w:val="26"/>
              </w:rPr>
            </w:pPr>
          </w:p>
        </w:tc>
      </w:tr>
      <w:tr w:rsidR="004176C7" w:rsidRPr="0077037B" w14:paraId="58FF1DB9" w14:textId="77777777" w:rsidTr="0077037B">
        <w:trPr>
          <w:trHeight w:val="20"/>
        </w:trPr>
        <w:tc>
          <w:tcPr>
            <w:tcW w:w="5646" w:type="dxa"/>
          </w:tcPr>
          <w:p w14:paraId="5C6C4EC1" w14:textId="77777777" w:rsidR="004176C7" w:rsidRPr="00E47A9F" w:rsidRDefault="004176C7" w:rsidP="004176C7">
            <w:pPr>
              <w:pStyle w:val="Heading8"/>
              <w:tabs>
                <w:tab w:val="left" w:pos="212"/>
                <w:tab w:val="left" w:pos="474"/>
              </w:tabs>
              <w:spacing w:line="220" w:lineRule="exact"/>
              <w:ind w:right="-25"/>
              <w:rPr>
                <w:rFonts w:ascii="CordiaUPC" w:hAnsi="CordiaUPC" w:cs="CordiaUPC"/>
                <w:color w:val="000000"/>
                <w:sz w:val="26"/>
                <w:szCs w:val="26"/>
                <w:lang w:val="en-US" w:eastAsia="en-US"/>
              </w:rPr>
            </w:pPr>
            <w:r w:rsidRPr="00E47A9F">
              <w:rPr>
                <w:rFonts w:ascii="CordiaUPC" w:hAnsi="CordiaUPC" w:cs="CordiaUPC" w:hint="cs"/>
                <w:color w:val="000000"/>
                <w:sz w:val="26"/>
                <w:szCs w:val="26"/>
                <w:lang w:val="en-US" w:eastAsia="en-US"/>
              </w:rPr>
              <w:t>Paid-up share capital</w:t>
            </w:r>
          </w:p>
        </w:tc>
        <w:tc>
          <w:tcPr>
            <w:tcW w:w="1843" w:type="dxa"/>
            <w:vAlign w:val="bottom"/>
          </w:tcPr>
          <w:p w14:paraId="421635F4" w14:textId="3B5AD5E2"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sidRPr="000F2676">
              <w:rPr>
                <w:rFonts w:ascii="CordiaUPC" w:hAnsi="CordiaUPC" w:cs="CordiaUPC" w:hint="cs"/>
                <w:color w:val="000000"/>
                <w:sz w:val="26"/>
                <w:szCs w:val="26"/>
                <w:lang w:val="en-US" w:bidi="th-TH"/>
              </w:rPr>
              <w:t>91,5</w:t>
            </w:r>
            <w:r>
              <w:rPr>
                <w:rFonts w:ascii="CordiaUPC" w:hAnsi="CordiaUPC" w:cs="CordiaUPC"/>
                <w:color w:val="000000"/>
                <w:sz w:val="26"/>
                <w:szCs w:val="26"/>
                <w:lang w:val="en-US" w:bidi="th-TH"/>
              </w:rPr>
              <w:t>89</w:t>
            </w:r>
          </w:p>
        </w:tc>
        <w:tc>
          <w:tcPr>
            <w:tcW w:w="284" w:type="dxa"/>
            <w:gridSpan w:val="2"/>
          </w:tcPr>
          <w:p w14:paraId="6920A46F" w14:textId="77777777" w:rsidR="004176C7" w:rsidRPr="00E47A9F" w:rsidRDefault="004176C7" w:rsidP="004176C7">
            <w:pPr>
              <w:tabs>
                <w:tab w:val="decimal" w:pos="882"/>
              </w:tabs>
              <w:spacing w:line="220" w:lineRule="exact"/>
              <w:ind w:left="184" w:right="54"/>
              <w:jc w:val="both"/>
              <w:rPr>
                <w:rFonts w:ascii="CordiaUPC" w:hAnsi="CordiaUPC" w:cs="CordiaUPC"/>
                <w:color w:val="000000"/>
                <w:sz w:val="26"/>
                <w:szCs w:val="26"/>
              </w:rPr>
            </w:pPr>
          </w:p>
        </w:tc>
        <w:tc>
          <w:tcPr>
            <w:tcW w:w="1659" w:type="dxa"/>
            <w:gridSpan w:val="2"/>
            <w:vAlign w:val="bottom"/>
          </w:tcPr>
          <w:p w14:paraId="24512B84" w14:textId="3CF71E6F"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sidRPr="000F2676">
              <w:rPr>
                <w:rFonts w:ascii="CordiaUPC" w:hAnsi="CordiaUPC" w:cs="CordiaUPC" w:hint="cs"/>
                <w:color w:val="000000"/>
                <w:sz w:val="26"/>
                <w:szCs w:val="26"/>
                <w:lang w:val="en-US" w:bidi="th-TH"/>
              </w:rPr>
              <w:t>91,5</w:t>
            </w:r>
            <w:r>
              <w:rPr>
                <w:rFonts w:ascii="CordiaUPC" w:hAnsi="CordiaUPC" w:cs="CordiaUPC"/>
                <w:color w:val="000000"/>
                <w:sz w:val="26"/>
                <w:szCs w:val="26"/>
                <w:lang w:val="en-US" w:bidi="th-TH"/>
              </w:rPr>
              <w:t>89</w:t>
            </w:r>
          </w:p>
        </w:tc>
      </w:tr>
      <w:tr w:rsidR="004176C7" w:rsidRPr="0077037B" w14:paraId="6F47B4B9" w14:textId="77777777" w:rsidTr="0077037B">
        <w:trPr>
          <w:trHeight w:val="20"/>
        </w:trPr>
        <w:tc>
          <w:tcPr>
            <w:tcW w:w="5646" w:type="dxa"/>
          </w:tcPr>
          <w:p w14:paraId="4E2439F1" w14:textId="77777777" w:rsidR="004176C7" w:rsidRPr="00E47A9F" w:rsidRDefault="004176C7" w:rsidP="004176C7">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lang w:val="en-US" w:eastAsia="en-US"/>
              </w:rPr>
            </w:pPr>
            <w:r w:rsidRPr="00E47A9F">
              <w:rPr>
                <w:rFonts w:ascii="CordiaUPC" w:eastAsia="Angsana New" w:hAnsi="CordiaUPC" w:cs="CordiaUPC" w:hint="cs"/>
                <w:color w:val="000000"/>
                <w:sz w:val="26"/>
                <w:szCs w:val="26"/>
                <w:lang w:val="en-US" w:eastAsia="en-US"/>
              </w:rPr>
              <w:t>Share premium</w:t>
            </w:r>
          </w:p>
        </w:tc>
        <w:tc>
          <w:tcPr>
            <w:tcW w:w="1843" w:type="dxa"/>
            <w:vAlign w:val="bottom"/>
          </w:tcPr>
          <w:p w14:paraId="5ECFB66E" w14:textId="26CC0503"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sidRPr="000F2676">
              <w:rPr>
                <w:rFonts w:ascii="CordiaUPC" w:hAnsi="CordiaUPC" w:cs="CordiaUPC" w:hint="cs"/>
                <w:color w:val="000000"/>
                <w:sz w:val="26"/>
                <w:szCs w:val="26"/>
              </w:rPr>
              <w:t>43,</w:t>
            </w:r>
            <w:r>
              <w:rPr>
                <w:rFonts w:ascii="CordiaUPC" w:hAnsi="CordiaUPC" w:cs="CordiaUPC"/>
                <w:color w:val="000000"/>
                <w:sz w:val="26"/>
                <w:szCs w:val="26"/>
              </w:rPr>
              <w:t>322</w:t>
            </w:r>
          </w:p>
        </w:tc>
        <w:tc>
          <w:tcPr>
            <w:tcW w:w="284" w:type="dxa"/>
            <w:gridSpan w:val="2"/>
          </w:tcPr>
          <w:p w14:paraId="619678AB" w14:textId="77777777" w:rsidR="004176C7" w:rsidRPr="00E47A9F" w:rsidRDefault="004176C7" w:rsidP="004176C7">
            <w:pPr>
              <w:tabs>
                <w:tab w:val="decimal" w:pos="882"/>
              </w:tabs>
              <w:spacing w:line="220" w:lineRule="exact"/>
              <w:ind w:left="184" w:right="54"/>
              <w:jc w:val="both"/>
              <w:rPr>
                <w:rFonts w:ascii="CordiaUPC" w:hAnsi="CordiaUPC" w:cs="CordiaUPC"/>
                <w:color w:val="000000"/>
                <w:sz w:val="26"/>
                <w:szCs w:val="26"/>
              </w:rPr>
            </w:pPr>
          </w:p>
        </w:tc>
        <w:tc>
          <w:tcPr>
            <w:tcW w:w="1659" w:type="dxa"/>
            <w:gridSpan w:val="2"/>
            <w:vAlign w:val="bottom"/>
          </w:tcPr>
          <w:p w14:paraId="64A028BD" w14:textId="6F574E4E" w:rsidR="004176C7" w:rsidRPr="00E47A9F" w:rsidRDefault="004176C7" w:rsidP="004176C7">
            <w:pPr>
              <w:tabs>
                <w:tab w:val="decimal" w:pos="1325"/>
              </w:tabs>
              <w:spacing w:line="220" w:lineRule="exact"/>
              <w:ind w:left="-25" w:right="-106"/>
              <w:rPr>
                <w:rFonts w:ascii="CordiaUPC" w:hAnsi="CordiaUPC" w:cs="CordiaUPC"/>
                <w:color w:val="000000"/>
                <w:sz w:val="26"/>
                <w:szCs w:val="26"/>
              </w:rPr>
            </w:pPr>
            <w:r w:rsidRPr="000F2676">
              <w:rPr>
                <w:rFonts w:ascii="CordiaUPC" w:hAnsi="CordiaUPC" w:cs="CordiaUPC" w:hint="cs"/>
                <w:color w:val="000000"/>
                <w:sz w:val="26"/>
                <w:szCs w:val="26"/>
              </w:rPr>
              <w:t>43,</w:t>
            </w:r>
            <w:r>
              <w:rPr>
                <w:rFonts w:ascii="CordiaUPC" w:hAnsi="CordiaUPC" w:cs="CordiaUPC"/>
                <w:color w:val="000000"/>
                <w:sz w:val="26"/>
                <w:szCs w:val="26"/>
              </w:rPr>
              <w:t>322</w:t>
            </w:r>
          </w:p>
        </w:tc>
      </w:tr>
      <w:tr w:rsidR="004176C7" w:rsidRPr="0077037B" w14:paraId="16CB286E" w14:textId="77777777" w:rsidTr="0077037B">
        <w:trPr>
          <w:trHeight w:val="20"/>
        </w:trPr>
        <w:tc>
          <w:tcPr>
            <w:tcW w:w="5646" w:type="dxa"/>
          </w:tcPr>
          <w:p w14:paraId="2CED03C9" w14:textId="77777777" w:rsidR="004176C7" w:rsidRPr="00E47A9F" w:rsidRDefault="004176C7" w:rsidP="004176C7">
            <w:pPr>
              <w:tabs>
                <w:tab w:val="left" w:pos="212"/>
                <w:tab w:val="left" w:pos="474"/>
              </w:tabs>
              <w:spacing w:line="220" w:lineRule="exact"/>
              <w:ind w:right="-25"/>
              <w:rPr>
                <w:rFonts w:ascii="CordiaUPC" w:eastAsia="Angsana New" w:hAnsi="CordiaUPC" w:cs="CordiaUPC"/>
                <w:sz w:val="26"/>
                <w:szCs w:val="26"/>
                <w:lang w:val="en-US"/>
              </w:rPr>
            </w:pPr>
            <w:r w:rsidRPr="00E47A9F">
              <w:rPr>
                <w:rFonts w:ascii="CordiaUPC" w:eastAsia="Angsana New" w:hAnsi="CordiaUPC" w:cs="CordiaUPC" w:hint="cs"/>
                <w:sz w:val="26"/>
                <w:szCs w:val="26"/>
                <w:lang w:val="en-US"/>
              </w:rPr>
              <w:t>Legal reserve</w:t>
            </w:r>
          </w:p>
        </w:tc>
        <w:tc>
          <w:tcPr>
            <w:tcW w:w="1843" w:type="dxa"/>
            <w:vAlign w:val="bottom"/>
          </w:tcPr>
          <w:p w14:paraId="1BB70320" w14:textId="7BE9099F" w:rsidR="004176C7" w:rsidRPr="00E47A9F" w:rsidRDefault="004176C7" w:rsidP="004176C7">
            <w:pPr>
              <w:tabs>
                <w:tab w:val="decimal" w:pos="1325"/>
              </w:tabs>
              <w:spacing w:line="220" w:lineRule="exact"/>
              <w:ind w:left="-25" w:right="-106"/>
              <w:rPr>
                <w:rFonts w:ascii="CordiaUPC" w:hAnsi="CordiaUPC" w:cs="CordiaUPC"/>
                <w:color w:val="000000"/>
                <w:sz w:val="26"/>
                <w:szCs w:val="26"/>
                <w:cs/>
                <w:lang w:val="en-US" w:bidi="th-TH"/>
              </w:rPr>
            </w:pPr>
            <w:r>
              <w:rPr>
                <w:rFonts w:ascii="CordiaUPC" w:hAnsi="CordiaUPC" w:cs="CordiaUPC"/>
                <w:color w:val="000000"/>
                <w:sz w:val="26"/>
                <w:szCs w:val="26"/>
                <w:lang w:eastAsia="en-GB" w:bidi="th-TH"/>
              </w:rPr>
              <w:t>10,091</w:t>
            </w:r>
          </w:p>
        </w:tc>
        <w:tc>
          <w:tcPr>
            <w:tcW w:w="284" w:type="dxa"/>
            <w:gridSpan w:val="2"/>
          </w:tcPr>
          <w:p w14:paraId="56FF9294" w14:textId="77777777" w:rsidR="004176C7" w:rsidRPr="00E47A9F" w:rsidRDefault="004176C7" w:rsidP="004176C7">
            <w:pPr>
              <w:tabs>
                <w:tab w:val="decimal" w:pos="1480"/>
              </w:tabs>
              <w:spacing w:line="220" w:lineRule="exact"/>
              <w:ind w:right="-302"/>
              <w:rPr>
                <w:rFonts w:ascii="CordiaUPC" w:hAnsi="CordiaUPC" w:cs="CordiaUPC"/>
                <w:color w:val="000000"/>
                <w:sz w:val="26"/>
                <w:szCs w:val="26"/>
                <w:lang w:eastAsia="en-GB" w:bidi="th-TH"/>
              </w:rPr>
            </w:pPr>
          </w:p>
        </w:tc>
        <w:tc>
          <w:tcPr>
            <w:tcW w:w="1659" w:type="dxa"/>
            <w:gridSpan w:val="2"/>
            <w:vAlign w:val="bottom"/>
          </w:tcPr>
          <w:p w14:paraId="25A71B33" w14:textId="0363F934" w:rsidR="004176C7" w:rsidRPr="00E47A9F" w:rsidRDefault="004176C7" w:rsidP="004176C7">
            <w:pPr>
              <w:tabs>
                <w:tab w:val="decimal" w:pos="1325"/>
              </w:tabs>
              <w:spacing w:line="220" w:lineRule="exact"/>
              <w:ind w:left="-25" w:right="-106"/>
              <w:rPr>
                <w:rFonts w:ascii="CordiaUPC" w:hAnsi="CordiaUPC" w:cs="CordiaUPC"/>
                <w:color w:val="000000"/>
                <w:sz w:val="26"/>
                <w:szCs w:val="26"/>
                <w:cs/>
                <w:lang w:eastAsia="en-GB" w:bidi="th-TH"/>
              </w:rPr>
            </w:pPr>
            <w:r>
              <w:rPr>
                <w:rFonts w:ascii="CordiaUPC" w:hAnsi="CordiaUPC" w:cs="CordiaUPC"/>
                <w:color w:val="000000"/>
                <w:sz w:val="26"/>
                <w:szCs w:val="26"/>
                <w:lang w:eastAsia="en-GB" w:bidi="th-TH"/>
              </w:rPr>
              <w:t>10,091</w:t>
            </w:r>
          </w:p>
        </w:tc>
      </w:tr>
      <w:tr w:rsidR="004176C7" w:rsidRPr="0077037B" w14:paraId="4B58C44D" w14:textId="77777777" w:rsidTr="0077037B">
        <w:trPr>
          <w:trHeight w:val="20"/>
        </w:trPr>
        <w:tc>
          <w:tcPr>
            <w:tcW w:w="5646" w:type="dxa"/>
          </w:tcPr>
          <w:p w14:paraId="0ADAC095" w14:textId="77777777" w:rsidR="004176C7" w:rsidRPr="00E47A9F" w:rsidRDefault="004176C7" w:rsidP="004176C7">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lang w:val="en-US" w:eastAsia="en-US"/>
              </w:rPr>
            </w:pPr>
            <w:r w:rsidRPr="00E47A9F">
              <w:rPr>
                <w:rFonts w:ascii="CordiaUPC" w:eastAsia="Angsana New" w:hAnsi="CordiaUPC" w:cs="CordiaUPC" w:hint="cs"/>
                <w:color w:val="000000"/>
                <w:sz w:val="26"/>
                <w:szCs w:val="26"/>
                <w:lang w:val="en-US" w:eastAsia="en-US"/>
              </w:rPr>
              <w:t>Net profits after appropriation</w:t>
            </w:r>
          </w:p>
        </w:tc>
        <w:tc>
          <w:tcPr>
            <w:tcW w:w="1843" w:type="dxa"/>
            <w:vAlign w:val="bottom"/>
          </w:tcPr>
          <w:p w14:paraId="051AC596" w14:textId="3623082E"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sidRPr="000F2676">
              <w:rPr>
                <w:rFonts w:ascii="CordiaUPC" w:hAnsi="CordiaUPC" w:cs="CordiaUPC" w:hint="cs"/>
                <w:color w:val="000000"/>
                <w:sz w:val="26"/>
                <w:szCs w:val="26"/>
                <w:lang w:eastAsia="en-GB" w:bidi="th-TH"/>
              </w:rPr>
              <w:t>47,</w:t>
            </w:r>
            <w:r>
              <w:rPr>
                <w:rFonts w:ascii="CordiaUPC" w:hAnsi="CordiaUPC" w:cs="CordiaUPC"/>
                <w:color w:val="000000"/>
                <w:sz w:val="26"/>
                <w:szCs w:val="26"/>
                <w:lang w:eastAsia="en-GB" w:bidi="th-TH"/>
              </w:rPr>
              <w:t>819</w:t>
            </w:r>
          </w:p>
        </w:tc>
        <w:tc>
          <w:tcPr>
            <w:tcW w:w="284" w:type="dxa"/>
            <w:gridSpan w:val="2"/>
          </w:tcPr>
          <w:p w14:paraId="6F1ABA78" w14:textId="77777777" w:rsidR="004176C7" w:rsidRPr="00E47A9F" w:rsidRDefault="004176C7" w:rsidP="004176C7">
            <w:pPr>
              <w:tabs>
                <w:tab w:val="decimal" w:pos="1480"/>
              </w:tabs>
              <w:spacing w:line="220" w:lineRule="exact"/>
              <w:ind w:right="-302"/>
              <w:rPr>
                <w:rFonts w:ascii="CordiaUPC" w:hAnsi="CordiaUPC" w:cs="CordiaUPC"/>
                <w:color w:val="000000"/>
                <w:sz w:val="26"/>
                <w:szCs w:val="26"/>
                <w:lang w:eastAsia="en-GB" w:bidi="th-TH"/>
              </w:rPr>
            </w:pPr>
          </w:p>
        </w:tc>
        <w:tc>
          <w:tcPr>
            <w:tcW w:w="1659" w:type="dxa"/>
            <w:gridSpan w:val="2"/>
            <w:vAlign w:val="bottom"/>
          </w:tcPr>
          <w:p w14:paraId="6F708986" w14:textId="2D5C04E7" w:rsidR="004176C7" w:rsidRPr="00E47A9F" w:rsidRDefault="004176C7" w:rsidP="004176C7">
            <w:pPr>
              <w:tabs>
                <w:tab w:val="decimal" w:pos="1325"/>
              </w:tabs>
              <w:spacing w:line="220" w:lineRule="exact"/>
              <w:ind w:left="-25" w:right="-106"/>
              <w:rPr>
                <w:rFonts w:ascii="CordiaUPC" w:hAnsi="CordiaUPC" w:cs="CordiaUPC"/>
                <w:color w:val="000000"/>
                <w:sz w:val="26"/>
                <w:szCs w:val="26"/>
                <w:lang w:eastAsia="en-GB" w:bidi="th-TH"/>
              </w:rPr>
            </w:pPr>
            <w:r w:rsidRPr="000F2676">
              <w:rPr>
                <w:rFonts w:ascii="CordiaUPC" w:hAnsi="CordiaUPC" w:cs="CordiaUPC" w:hint="cs"/>
                <w:color w:val="000000"/>
                <w:sz w:val="26"/>
                <w:szCs w:val="26"/>
                <w:lang w:eastAsia="en-GB" w:bidi="th-TH"/>
              </w:rPr>
              <w:t>47,</w:t>
            </w:r>
            <w:r>
              <w:rPr>
                <w:rFonts w:ascii="CordiaUPC" w:hAnsi="CordiaUPC" w:cs="CordiaUPC"/>
                <w:color w:val="000000"/>
                <w:sz w:val="26"/>
                <w:szCs w:val="26"/>
                <w:lang w:eastAsia="en-GB" w:bidi="th-TH"/>
              </w:rPr>
              <w:t>819</w:t>
            </w:r>
          </w:p>
        </w:tc>
      </w:tr>
      <w:tr w:rsidR="004176C7" w:rsidRPr="0077037B" w14:paraId="6BD14C8C" w14:textId="77777777" w:rsidTr="0077037B">
        <w:trPr>
          <w:trHeight w:val="20"/>
        </w:trPr>
        <w:tc>
          <w:tcPr>
            <w:tcW w:w="5646" w:type="dxa"/>
          </w:tcPr>
          <w:p w14:paraId="276FAA19" w14:textId="77777777" w:rsidR="004176C7" w:rsidRPr="00E47A9F" w:rsidRDefault="004176C7" w:rsidP="004176C7">
            <w:pPr>
              <w:pStyle w:val="Heading8"/>
              <w:keepNext/>
              <w:numPr>
                <w:ilvl w:val="7"/>
                <w:numId w:val="0"/>
              </w:numPr>
              <w:tabs>
                <w:tab w:val="left" w:pos="212"/>
                <w:tab w:val="left" w:pos="474"/>
              </w:tabs>
              <w:spacing w:line="220" w:lineRule="exact"/>
              <w:ind w:right="-25"/>
              <w:jc w:val="both"/>
              <w:rPr>
                <w:rFonts w:ascii="CordiaUPC" w:hAnsi="CordiaUPC" w:cs="CordiaUPC"/>
                <w:color w:val="000000"/>
                <w:sz w:val="26"/>
                <w:szCs w:val="26"/>
                <w:lang w:val="en-US" w:eastAsia="en-US"/>
              </w:rPr>
            </w:pPr>
            <w:r w:rsidRPr="00E47A9F">
              <w:rPr>
                <w:rFonts w:ascii="CordiaUPC" w:hAnsi="CordiaUPC" w:cs="CordiaUPC" w:hint="cs"/>
                <w:color w:val="000000"/>
                <w:sz w:val="26"/>
                <w:szCs w:val="26"/>
                <w:lang w:val="en-US" w:eastAsia="en-US"/>
              </w:rPr>
              <w:t>Other comprehensive income</w:t>
            </w:r>
          </w:p>
        </w:tc>
        <w:tc>
          <w:tcPr>
            <w:tcW w:w="1843" w:type="dxa"/>
            <w:vAlign w:val="bottom"/>
          </w:tcPr>
          <w:p w14:paraId="01DD38AF" w14:textId="74231B03"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4,680</w:t>
            </w:r>
          </w:p>
        </w:tc>
        <w:tc>
          <w:tcPr>
            <w:tcW w:w="284" w:type="dxa"/>
            <w:gridSpan w:val="2"/>
          </w:tcPr>
          <w:p w14:paraId="1ED43C83" w14:textId="77777777" w:rsidR="004176C7" w:rsidRPr="00E47A9F" w:rsidRDefault="004176C7" w:rsidP="004176C7">
            <w:pPr>
              <w:tabs>
                <w:tab w:val="decimal" w:pos="1480"/>
              </w:tabs>
              <w:spacing w:line="220" w:lineRule="exact"/>
              <w:ind w:right="-302"/>
              <w:rPr>
                <w:rFonts w:ascii="CordiaUPC" w:hAnsi="CordiaUPC" w:cs="CordiaUPC"/>
                <w:sz w:val="26"/>
                <w:szCs w:val="26"/>
              </w:rPr>
            </w:pPr>
          </w:p>
        </w:tc>
        <w:tc>
          <w:tcPr>
            <w:tcW w:w="1659" w:type="dxa"/>
            <w:gridSpan w:val="2"/>
            <w:vAlign w:val="bottom"/>
          </w:tcPr>
          <w:p w14:paraId="4F222424" w14:textId="3E34D08F" w:rsidR="004176C7" w:rsidRPr="00E47A9F" w:rsidRDefault="004176C7" w:rsidP="004176C7">
            <w:pPr>
              <w:tabs>
                <w:tab w:val="decimal" w:pos="1325"/>
              </w:tabs>
              <w:spacing w:line="220" w:lineRule="exact"/>
              <w:ind w:left="-25" w:right="-106"/>
              <w:rPr>
                <w:rFonts w:ascii="CordiaUPC" w:hAnsi="CordiaUPC" w:cs="CordiaUPC"/>
                <w:sz w:val="26"/>
                <w:szCs w:val="26"/>
              </w:rPr>
            </w:pPr>
            <w:r>
              <w:rPr>
                <w:rFonts w:ascii="CordiaUPC" w:hAnsi="CordiaUPC" w:cs="CordiaUPC"/>
                <w:sz w:val="26"/>
                <w:szCs w:val="26"/>
              </w:rPr>
              <w:t>4,903</w:t>
            </w:r>
          </w:p>
        </w:tc>
      </w:tr>
      <w:tr w:rsidR="004176C7" w:rsidRPr="0077037B" w14:paraId="47771B96" w14:textId="77777777" w:rsidTr="0077037B">
        <w:trPr>
          <w:trHeight w:val="20"/>
        </w:trPr>
        <w:tc>
          <w:tcPr>
            <w:tcW w:w="5646" w:type="dxa"/>
          </w:tcPr>
          <w:p w14:paraId="57727E09" w14:textId="77777777" w:rsidR="004176C7" w:rsidRPr="00E47A9F" w:rsidRDefault="004176C7" w:rsidP="004176C7">
            <w:pPr>
              <w:pStyle w:val="Heading8"/>
              <w:keepNext/>
              <w:numPr>
                <w:ilvl w:val="7"/>
                <w:numId w:val="0"/>
              </w:numPr>
              <w:tabs>
                <w:tab w:val="left" w:pos="212"/>
                <w:tab w:val="left" w:pos="474"/>
              </w:tabs>
              <w:spacing w:line="220" w:lineRule="exact"/>
              <w:ind w:right="-25"/>
              <w:rPr>
                <w:rFonts w:ascii="CordiaUPC" w:hAnsi="CordiaUPC" w:cs="CordiaUPC"/>
                <w:color w:val="000000"/>
                <w:sz w:val="26"/>
                <w:szCs w:val="26"/>
                <w:lang w:val="en-US" w:eastAsia="en-US"/>
              </w:rPr>
            </w:pPr>
            <w:r w:rsidRPr="00E47A9F">
              <w:rPr>
                <w:rFonts w:ascii="CordiaUPC" w:hAnsi="CordiaUPC" w:cs="CordiaUPC" w:hint="cs"/>
                <w:color w:val="000000"/>
                <w:sz w:val="26"/>
                <w:szCs w:val="26"/>
                <w:lang w:val="en-US" w:eastAsia="en-US"/>
              </w:rPr>
              <w:t xml:space="preserve">Transactions under subsidiary and associated companies only for </w:t>
            </w:r>
          </w:p>
          <w:p w14:paraId="7D2D95BF" w14:textId="77777777" w:rsidR="004176C7" w:rsidRPr="00E47A9F" w:rsidRDefault="004176C7" w:rsidP="004176C7">
            <w:pPr>
              <w:pStyle w:val="Heading8"/>
              <w:keepNext/>
              <w:numPr>
                <w:ilvl w:val="7"/>
                <w:numId w:val="0"/>
              </w:numPr>
              <w:tabs>
                <w:tab w:val="left" w:pos="212"/>
                <w:tab w:val="left" w:pos="474"/>
              </w:tabs>
              <w:spacing w:line="220" w:lineRule="exact"/>
              <w:ind w:right="-25"/>
              <w:rPr>
                <w:rFonts w:ascii="CordiaUPC" w:hAnsi="CordiaUPC" w:cs="CordiaUPC"/>
                <w:color w:val="000000"/>
                <w:sz w:val="26"/>
                <w:szCs w:val="26"/>
                <w:lang w:val="en-US" w:eastAsia="en-US"/>
              </w:rPr>
            </w:pPr>
            <w:r w:rsidRPr="00E47A9F">
              <w:rPr>
                <w:rFonts w:ascii="CordiaUPC" w:hAnsi="CordiaUPC" w:cs="CordiaUPC" w:hint="cs"/>
                <w:color w:val="000000"/>
                <w:sz w:val="26"/>
                <w:szCs w:val="26"/>
                <w:lang w:val="en-US" w:eastAsia="en-US"/>
              </w:rPr>
              <w:tab/>
              <w:t xml:space="preserve">non-controlling interest and outside the scope that is </w:t>
            </w:r>
          </w:p>
          <w:p w14:paraId="5E59FDC1" w14:textId="6959EE1C" w:rsidR="004176C7" w:rsidRPr="00E47A9F" w:rsidRDefault="004176C7" w:rsidP="004176C7">
            <w:pPr>
              <w:pStyle w:val="Heading8"/>
              <w:keepNext/>
              <w:numPr>
                <w:ilvl w:val="7"/>
                <w:numId w:val="0"/>
              </w:numPr>
              <w:tabs>
                <w:tab w:val="left" w:pos="212"/>
                <w:tab w:val="left" w:pos="474"/>
              </w:tabs>
              <w:spacing w:line="220" w:lineRule="exact"/>
              <w:ind w:right="-25"/>
              <w:rPr>
                <w:rFonts w:ascii="CordiaUPC" w:hAnsi="CordiaUPC" w:cs="CordiaUPC"/>
                <w:color w:val="000000"/>
                <w:sz w:val="26"/>
                <w:szCs w:val="26"/>
                <w:lang w:val="en-US" w:eastAsia="en-US" w:bidi="th-TH"/>
              </w:rPr>
            </w:pPr>
            <w:r w:rsidRPr="00E47A9F">
              <w:rPr>
                <w:rFonts w:ascii="CordiaUPC" w:hAnsi="CordiaUPC" w:cs="CordiaUPC" w:hint="cs"/>
                <w:color w:val="000000"/>
                <w:sz w:val="26"/>
                <w:szCs w:val="26"/>
                <w:lang w:val="en-US" w:eastAsia="en-US"/>
              </w:rPr>
              <w:tab/>
              <w:t xml:space="preserve">countable as </w:t>
            </w:r>
            <w:r w:rsidRPr="00E47A9F">
              <w:rPr>
                <w:rFonts w:ascii="CordiaUPC" w:hAnsi="CordiaUPC" w:cs="CordiaUPC" w:hint="cs"/>
                <w:color w:val="000000"/>
                <w:sz w:val="26"/>
                <w:szCs w:val="26"/>
                <w:lang w:val="en-US" w:eastAsia="en-US" w:bidi="th-TH"/>
              </w:rPr>
              <w:t xml:space="preserve">Common Equity Tier 1 Capital of consolidated financial </w:t>
            </w:r>
            <w:r>
              <w:rPr>
                <w:rFonts w:ascii="CordiaUPC" w:hAnsi="CordiaUPC" w:cs="CordiaUPC"/>
                <w:color w:val="000000"/>
                <w:sz w:val="26"/>
                <w:szCs w:val="26"/>
                <w:lang w:val="en-US" w:eastAsia="en-US" w:bidi="th-TH"/>
              </w:rPr>
              <w:tab/>
            </w:r>
            <w:r w:rsidRPr="00E47A9F">
              <w:rPr>
                <w:rFonts w:ascii="CordiaUPC" w:hAnsi="CordiaUPC" w:cs="CordiaUPC" w:hint="cs"/>
                <w:color w:val="000000"/>
                <w:sz w:val="26"/>
                <w:szCs w:val="26"/>
                <w:lang w:val="en-US" w:eastAsia="en-US" w:bidi="th-TH"/>
              </w:rPr>
              <w:t>institutions</w:t>
            </w:r>
          </w:p>
        </w:tc>
        <w:tc>
          <w:tcPr>
            <w:tcW w:w="1843" w:type="dxa"/>
            <w:vAlign w:val="bottom"/>
          </w:tcPr>
          <w:p w14:paraId="3D68B0D3" w14:textId="3680BA2C"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sidRPr="000F2676">
              <w:rPr>
                <w:rFonts w:ascii="CordiaUPC" w:hAnsi="CordiaUPC" w:cs="CordiaUPC" w:hint="cs"/>
                <w:sz w:val="26"/>
                <w:szCs w:val="26"/>
              </w:rPr>
              <w:t>1</w:t>
            </w:r>
            <w:r>
              <w:rPr>
                <w:rFonts w:ascii="CordiaUPC" w:hAnsi="CordiaUPC" w:cs="CordiaUPC"/>
                <w:sz w:val="26"/>
                <w:szCs w:val="26"/>
              </w:rPr>
              <w:t>4</w:t>
            </w:r>
          </w:p>
        </w:tc>
        <w:tc>
          <w:tcPr>
            <w:tcW w:w="284" w:type="dxa"/>
            <w:gridSpan w:val="2"/>
          </w:tcPr>
          <w:p w14:paraId="74547514" w14:textId="77777777" w:rsidR="004176C7" w:rsidRPr="00E47A9F" w:rsidRDefault="004176C7" w:rsidP="004176C7">
            <w:pPr>
              <w:tabs>
                <w:tab w:val="decimal" w:pos="1480"/>
              </w:tabs>
              <w:spacing w:line="220" w:lineRule="exact"/>
              <w:ind w:right="-302"/>
              <w:rPr>
                <w:rFonts w:ascii="CordiaUPC" w:hAnsi="CordiaUPC" w:cs="CordiaUPC"/>
                <w:sz w:val="26"/>
                <w:szCs w:val="26"/>
              </w:rPr>
            </w:pPr>
          </w:p>
        </w:tc>
        <w:tc>
          <w:tcPr>
            <w:tcW w:w="1659" w:type="dxa"/>
            <w:gridSpan w:val="2"/>
            <w:vAlign w:val="bottom"/>
          </w:tcPr>
          <w:p w14:paraId="671C65B7" w14:textId="0B31D219" w:rsidR="004176C7" w:rsidRPr="00E47A9F" w:rsidRDefault="004176C7" w:rsidP="004176C7">
            <w:pPr>
              <w:tabs>
                <w:tab w:val="decimal" w:pos="1325"/>
              </w:tabs>
              <w:spacing w:line="220" w:lineRule="exact"/>
              <w:ind w:left="-25" w:right="-106"/>
              <w:rPr>
                <w:rFonts w:ascii="CordiaUPC" w:hAnsi="CordiaUPC" w:cs="CordiaUPC"/>
                <w:sz w:val="26"/>
                <w:szCs w:val="26"/>
              </w:rPr>
            </w:pPr>
            <w:r w:rsidRPr="000F2676">
              <w:rPr>
                <w:rFonts w:ascii="CordiaUPC" w:hAnsi="CordiaUPC" w:cs="CordiaUPC" w:hint="cs"/>
                <w:sz w:val="26"/>
                <w:szCs w:val="26"/>
              </w:rPr>
              <w:t>1</w:t>
            </w:r>
            <w:r>
              <w:rPr>
                <w:rFonts w:ascii="CordiaUPC" w:hAnsi="CordiaUPC" w:cs="CordiaUPC"/>
                <w:sz w:val="26"/>
                <w:szCs w:val="26"/>
              </w:rPr>
              <w:t>4</w:t>
            </w:r>
          </w:p>
        </w:tc>
      </w:tr>
      <w:tr w:rsidR="004176C7" w:rsidRPr="0077037B" w14:paraId="3131A2A3" w14:textId="77777777" w:rsidTr="0077037B">
        <w:trPr>
          <w:trHeight w:val="20"/>
        </w:trPr>
        <w:tc>
          <w:tcPr>
            <w:tcW w:w="5646" w:type="dxa"/>
            <w:vAlign w:val="bottom"/>
          </w:tcPr>
          <w:p w14:paraId="3F6A17DE" w14:textId="77777777" w:rsidR="004176C7" w:rsidRPr="00E47A9F" w:rsidRDefault="004176C7" w:rsidP="004176C7">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cs/>
                <w:lang w:eastAsia="en-US" w:bidi="th-TH"/>
              </w:rPr>
            </w:pPr>
            <w:r w:rsidRPr="00E47A9F">
              <w:rPr>
                <w:rFonts w:ascii="CordiaUPC" w:eastAsia="Angsana New" w:hAnsi="CordiaUPC" w:cs="CordiaUPC" w:hint="cs"/>
                <w:color w:val="000000"/>
                <w:sz w:val="26"/>
                <w:szCs w:val="26"/>
                <w:lang w:eastAsia="en-US"/>
              </w:rPr>
              <w:t xml:space="preserve">Capital </w:t>
            </w:r>
            <w:r w:rsidRPr="00E47A9F">
              <w:rPr>
                <w:rFonts w:ascii="CordiaUPC" w:eastAsia="Angsana New" w:hAnsi="CordiaUPC" w:cs="CordiaUPC" w:hint="cs"/>
                <w:color w:val="000000"/>
                <w:sz w:val="26"/>
                <w:szCs w:val="26"/>
                <w:lang w:val="en-US" w:eastAsia="en-US" w:bidi="th-TH"/>
              </w:rPr>
              <w:t>adjustment</w:t>
            </w:r>
            <w:r w:rsidRPr="00E47A9F">
              <w:rPr>
                <w:rFonts w:ascii="CordiaUPC" w:eastAsia="Angsana New" w:hAnsi="CordiaUPC" w:cs="CordiaUPC" w:hint="cs"/>
                <w:color w:val="000000"/>
                <w:sz w:val="26"/>
                <w:szCs w:val="26"/>
                <w:lang w:eastAsia="en-US"/>
              </w:rPr>
              <w:t xml:space="preserve"> items on CET1</w:t>
            </w:r>
          </w:p>
        </w:tc>
        <w:tc>
          <w:tcPr>
            <w:tcW w:w="1843" w:type="dxa"/>
            <w:vAlign w:val="bottom"/>
          </w:tcPr>
          <w:p w14:paraId="64227956" w14:textId="516F4267"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(48)</w:t>
            </w:r>
          </w:p>
        </w:tc>
        <w:tc>
          <w:tcPr>
            <w:tcW w:w="284" w:type="dxa"/>
            <w:gridSpan w:val="2"/>
          </w:tcPr>
          <w:p w14:paraId="1995C258" w14:textId="77777777" w:rsidR="004176C7" w:rsidRPr="00E47A9F" w:rsidRDefault="004176C7" w:rsidP="004176C7">
            <w:pPr>
              <w:tabs>
                <w:tab w:val="decimal" w:pos="1480"/>
              </w:tabs>
              <w:spacing w:line="220" w:lineRule="exact"/>
              <w:ind w:right="-302"/>
              <w:jc w:val="both"/>
              <w:rPr>
                <w:rFonts w:ascii="CordiaUPC" w:eastAsia="Angsana New" w:hAnsi="CordiaUPC" w:cs="CordiaUPC"/>
                <w:color w:val="000000"/>
                <w:sz w:val="26"/>
                <w:szCs w:val="26"/>
              </w:rPr>
            </w:pPr>
          </w:p>
        </w:tc>
        <w:tc>
          <w:tcPr>
            <w:tcW w:w="1659" w:type="dxa"/>
            <w:gridSpan w:val="2"/>
            <w:vAlign w:val="bottom"/>
          </w:tcPr>
          <w:p w14:paraId="214D653D" w14:textId="1155BBE3" w:rsidR="004176C7" w:rsidRPr="00E47A9F" w:rsidRDefault="004176C7" w:rsidP="004176C7">
            <w:pPr>
              <w:tabs>
                <w:tab w:val="decimal" w:pos="1325"/>
              </w:tabs>
              <w:spacing w:line="220" w:lineRule="exact"/>
              <w:ind w:left="-25" w:right="-106"/>
              <w:rPr>
                <w:rFonts w:ascii="CordiaUPC" w:eastAsia="Angsana New" w:hAnsi="CordiaUPC" w:cs="CordiaUPC"/>
                <w:color w:val="000000"/>
                <w:sz w:val="26"/>
                <w:szCs w:val="26"/>
              </w:rPr>
            </w:pPr>
            <w:r w:rsidRPr="000F2676">
              <w:rPr>
                <w:rFonts w:ascii="CordiaUPC" w:eastAsia="Angsana New" w:hAnsi="CordiaUPC" w:cs="CordiaUPC" w:hint="cs"/>
                <w:color w:val="000000"/>
                <w:sz w:val="26"/>
                <w:szCs w:val="26"/>
              </w:rPr>
              <w:t>(6</w:t>
            </w:r>
            <w:r>
              <w:rPr>
                <w:rFonts w:ascii="CordiaUPC" w:eastAsia="Angsana New" w:hAnsi="CordiaUPC" w:cs="CordiaUPC"/>
                <w:color w:val="000000"/>
                <w:sz w:val="26"/>
                <w:szCs w:val="26"/>
              </w:rPr>
              <w:t>5</w:t>
            </w:r>
            <w:r w:rsidRPr="000F2676">
              <w:rPr>
                <w:rFonts w:ascii="CordiaUPC" w:eastAsia="Angsana New" w:hAnsi="CordiaUPC" w:cs="CordiaUPC" w:hint="cs"/>
                <w:color w:val="000000"/>
                <w:sz w:val="26"/>
                <w:szCs w:val="26"/>
              </w:rPr>
              <w:t>)</w:t>
            </w:r>
          </w:p>
        </w:tc>
      </w:tr>
      <w:tr w:rsidR="004176C7" w:rsidRPr="0077037B" w14:paraId="2CF5D872" w14:textId="77777777" w:rsidTr="0077037B">
        <w:trPr>
          <w:trHeight w:val="20"/>
        </w:trPr>
        <w:tc>
          <w:tcPr>
            <w:tcW w:w="5646" w:type="dxa"/>
          </w:tcPr>
          <w:p w14:paraId="58391A02" w14:textId="77777777" w:rsidR="004176C7" w:rsidRPr="00E47A9F" w:rsidRDefault="004176C7" w:rsidP="004176C7">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lang w:eastAsia="en-US"/>
              </w:rPr>
            </w:pPr>
            <w:r w:rsidRPr="00E47A9F">
              <w:rPr>
                <w:rFonts w:ascii="CordiaUPC" w:eastAsia="Angsana New" w:hAnsi="CordiaUPC" w:cs="CordiaUPC" w:hint="cs"/>
                <w:color w:val="000000"/>
                <w:sz w:val="26"/>
                <w:szCs w:val="26"/>
                <w:lang w:eastAsia="en-US"/>
              </w:rPr>
              <w:t>Capital deduction items on CET1</w:t>
            </w:r>
          </w:p>
        </w:tc>
        <w:tc>
          <w:tcPr>
            <w:tcW w:w="1843" w:type="dxa"/>
            <w:tcBorders>
              <w:bottom w:val="single" w:sz="4" w:space="0" w:color="auto"/>
            </w:tcBorders>
            <w:vAlign w:val="bottom"/>
          </w:tcPr>
          <w:p w14:paraId="21A7B3EB" w14:textId="7B5EB497"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(25,903)</w:t>
            </w:r>
          </w:p>
        </w:tc>
        <w:tc>
          <w:tcPr>
            <w:tcW w:w="284" w:type="dxa"/>
            <w:gridSpan w:val="2"/>
          </w:tcPr>
          <w:p w14:paraId="39ADF525" w14:textId="77777777" w:rsidR="004176C7" w:rsidRPr="00E47A9F" w:rsidRDefault="004176C7" w:rsidP="004176C7">
            <w:pPr>
              <w:tabs>
                <w:tab w:val="decimal" w:pos="1480"/>
              </w:tabs>
              <w:spacing w:line="220" w:lineRule="exact"/>
              <w:ind w:left="184" w:right="-302"/>
              <w:rPr>
                <w:rFonts w:ascii="CordiaUPC" w:hAnsi="CordiaUPC" w:cs="CordiaUPC"/>
                <w:sz w:val="26"/>
                <w:szCs w:val="26"/>
              </w:rPr>
            </w:pPr>
          </w:p>
        </w:tc>
        <w:tc>
          <w:tcPr>
            <w:tcW w:w="1659" w:type="dxa"/>
            <w:gridSpan w:val="2"/>
            <w:tcBorders>
              <w:bottom w:val="single" w:sz="4" w:space="0" w:color="auto"/>
            </w:tcBorders>
            <w:vAlign w:val="bottom"/>
          </w:tcPr>
          <w:p w14:paraId="61A25DD0" w14:textId="2115ACCA" w:rsidR="004176C7" w:rsidRPr="00E47A9F" w:rsidRDefault="004176C7" w:rsidP="004176C7">
            <w:pPr>
              <w:tabs>
                <w:tab w:val="decimal" w:pos="1325"/>
              </w:tabs>
              <w:spacing w:line="220" w:lineRule="exact"/>
              <w:ind w:left="-25" w:right="-106"/>
              <w:rPr>
                <w:rFonts w:ascii="CordiaUPC" w:hAnsi="CordiaUPC" w:cs="CordiaUPC"/>
                <w:sz w:val="26"/>
                <w:szCs w:val="26"/>
              </w:rPr>
            </w:pPr>
            <w:r w:rsidRPr="000F2676">
              <w:rPr>
                <w:rFonts w:ascii="CordiaUPC" w:hAnsi="CordiaUPC" w:cs="CordiaUPC" w:hint="cs"/>
                <w:sz w:val="26"/>
                <w:szCs w:val="26"/>
              </w:rPr>
              <w:t>(25,</w:t>
            </w:r>
            <w:r>
              <w:rPr>
                <w:rFonts w:ascii="CordiaUPC" w:hAnsi="CordiaUPC" w:cs="CordiaUPC"/>
                <w:sz w:val="26"/>
                <w:szCs w:val="26"/>
              </w:rPr>
              <w:t>949</w:t>
            </w:r>
            <w:r w:rsidRPr="000F2676">
              <w:rPr>
                <w:rFonts w:ascii="CordiaUPC" w:hAnsi="CordiaUPC" w:cs="CordiaUPC" w:hint="cs"/>
                <w:sz w:val="26"/>
                <w:szCs w:val="26"/>
              </w:rPr>
              <w:t>)</w:t>
            </w:r>
          </w:p>
        </w:tc>
      </w:tr>
      <w:tr w:rsidR="004176C7" w:rsidRPr="0077037B" w14:paraId="454F1DDD" w14:textId="77777777" w:rsidTr="0077037B">
        <w:trPr>
          <w:trHeight w:val="20"/>
        </w:trPr>
        <w:tc>
          <w:tcPr>
            <w:tcW w:w="5646" w:type="dxa"/>
            <w:vAlign w:val="bottom"/>
          </w:tcPr>
          <w:p w14:paraId="6E7D45C2" w14:textId="77777777" w:rsidR="004176C7" w:rsidRPr="00E47A9F" w:rsidRDefault="004176C7" w:rsidP="004176C7">
            <w:pPr>
              <w:pStyle w:val="Heading8"/>
              <w:tabs>
                <w:tab w:val="left" w:pos="212"/>
                <w:tab w:val="left" w:pos="474"/>
              </w:tabs>
              <w:spacing w:line="220" w:lineRule="exact"/>
              <w:ind w:right="-25"/>
              <w:rPr>
                <w:rFonts w:ascii="CordiaUPC" w:eastAsia="Angsana New" w:hAnsi="CordiaUPC" w:cs="CordiaUPC"/>
                <w:b/>
                <w:bCs/>
                <w:i/>
                <w:iCs/>
                <w:color w:val="000000"/>
                <w:sz w:val="26"/>
                <w:szCs w:val="26"/>
                <w:lang w:eastAsia="en-US"/>
              </w:rPr>
            </w:pPr>
            <w:r w:rsidRPr="00E47A9F">
              <w:rPr>
                <w:rFonts w:ascii="CordiaUPC" w:hAnsi="CordiaUPC" w:cs="CordiaUPC" w:hint="cs"/>
                <w:b/>
                <w:bCs/>
                <w:sz w:val="26"/>
                <w:szCs w:val="26"/>
                <w:lang w:val="en-US" w:eastAsia="en-US"/>
              </w:rPr>
              <w:t xml:space="preserve">Total Common Equity Tier 1 Capital </w:t>
            </w:r>
          </w:p>
        </w:tc>
        <w:tc>
          <w:tcPr>
            <w:tcW w:w="1843" w:type="dxa"/>
            <w:tcBorders>
              <w:top w:val="single" w:sz="4" w:space="0" w:color="auto"/>
              <w:bottom w:val="single" w:sz="4" w:space="0" w:color="auto"/>
            </w:tcBorders>
            <w:vAlign w:val="bottom"/>
          </w:tcPr>
          <w:p w14:paraId="56EA1418" w14:textId="553161AD" w:rsidR="004176C7" w:rsidRPr="00E47A9F" w:rsidRDefault="004176C7" w:rsidP="004176C7">
            <w:pPr>
              <w:tabs>
                <w:tab w:val="decimal" w:pos="1325"/>
              </w:tabs>
              <w:spacing w:line="220" w:lineRule="exact"/>
              <w:ind w:left="-25" w:right="-106"/>
              <w:rPr>
                <w:rFonts w:ascii="CordiaUPC" w:hAnsi="CordiaUPC" w:cs="CordiaUPC"/>
                <w:b/>
                <w:bCs/>
                <w:color w:val="000000"/>
                <w:sz w:val="26"/>
                <w:szCs w:val="26"/>
                <w:lang w:val="en-US" w:bidi="th-TH"/>
              </w:rPr>
            </w:pPr>
            <w:r>
              <w:rPr>
                <w:rFonts w:ascii="CordiaUPC" w:eastAsia="MS Mincho" w:hAnsi="CordiaUPC" w:cs="CordiaUPC"/>
                <w:b/>
                <w:bCs/>
                <w:sz w:val="26"/>
                <w:szCs w:val="26"/>
                <w:lang w:eastAsia="th-TH"/>
              </w:rPr>
              <w:t>171,564</w:t>
            </w:r>
          </w:p>
        </w:tc>
        <w:tc>
          <w:tcPr>
            <w:tcW w:w="284" w:type="dxa"/>
            <w:gridSpan w:val="2"/>
          </w:tcPr>
          <w:p w14:paraId="6D11B6DB" w14:textId="77777777" w:rsidR="004176C7" w:rsidRPr="00E47A9F" w:rsidRDefault="004176C7" w:rsidP="004176C7">
            <w:pPr>
              <w:tabs>
                <w:tab w:val="decimal" w:pos="1480"/>
              </w:tabs>
              <w:spacing w:line="220" w:lineRule="exact"/>
              <w:ind w:left="184" w:right="-302"/>
              <w:rPr>
                <w:rFonts w:ascii="CordiaUPC" w:hAnsi="CordiaUPC" w:cs="CordiaUPC"/>
                <w:b/>
                <w:bCs/>
                <w:sz w:val="26"/>
                <w:szCs w:val="26"/>
              </w:rPr>
            </w:pPr>
          </w:p>
        </w:tc>
        <w:tc>
          <w:tcPr>
            <w:tcW w:w="1659" w:type="dxa"/>
            <w:gridSpan w:val="2"/>
            <w:tcBorders>
              <w:top w:val="single" w:sz="4" w:space="0" w:color="auto"/>
              <w:bottom w:val="single" w:sz="4" w:space="0" w:color="auto"/>
            </w:tcBorders>
            <w:vAlign w:val="bottom"/>
          </w:tcPr>
          <w:p w14:paraId="5BA0DD1A" w14:textId="57927322" w:rsidR="004176C7" w:rsidRPr="00E47A9F" w:rsidRDefault="004176C7" w:rsidP="004176C7">
            <w:pPr>
              <w:tabs>
                <w:tab w:val="decimal" w:pos="1325"/>
              </w:tabs>
              <w:spacing w:line="220" w:lineRule="exact"/>
              <w:ind w:left="-25" w:right="-106"/>
              <w:rPr>
                <w:rFonts w:ascii="CordiaUPC" w:hAnsi="CordiaUPC" w:cs="CordiaUPC"/>
                <w:b/>
                <w:bCs/>
                <w:sz w:val="26"/>
                <w:szCs w:val="26"/>
              </w:rPr>
            </w:pPr>
            <w:r>
              <w:rPr>
                <w:rFonts w:ascii="CordiaUPC" w:hAnsi="CordiaUPC" w:cs="CordiaUPC"/>
                <w:b/>
                <w:bCs/>
                <w:sz w:val="26"/>
                <w:szCs w:val="26"/>
              </w:rPr>
              <w:t>171,724</w:t>
            </w:r>
          </w:p>
        </w:tc>
      </w:tr>
      <w:tr w:rsidR="004176C7" w:rsidRPr="0077037B" w14:paraId="2F4581A5" w14:textId="77777777" w:rsidTr="0077037B">
        <w:trPr>
          <w:trHeight w:val="20"/>
        </w:trPr>
        <w:tc>
          <w:tcPr>
            <w:tcW w:w="5646" w:type="dxa"/>
            <w:vAlign w:val="bottom"/>
          </w:tcPr>
          <w:p w14:paraId="073984F3" w14:textId="77777777" w:rsidR="004176C7" w:rsidRPr="00E47A9F" w:rsidRDefault="004176C7" w:rsidP="004176C7">
            <w:pPr>
              <w:pStyle w:val="Heading8"/>
              <w:tabs>
                <w:tab w:val="left" w:pos="212"/>
                <w:tab w:val="left" w:pos="474"/>
              </w:tabs>
              <w:spacing w:line="220" w:lineRule="exact"/>
              <w:ind w:right="-25"/>
              <w:rPr>
                <w:rFonts w:ascii="CordiaUPC" w:hAnsi="CordiaUPC" w:cs="CordiaUPC"/>
                <w:b/>
                <w:bCs/>
                <w:sz w:val="26"/>
                <w:szCs w:val="26"/>
                <w:lang w:val="en-US" w:eastAsia="en-US"/>
              </w:rPr>
            </w:pPr>
          </w:p>
        </w:tc>
        <w:tc>
          <w:tcPr>
            <w:tcW w:w="1843" w:type="dxa"/>
            <w:tcBorders>
              <w:top w:val="single" w:sz="4" w:space="0" w:color="auto"/>
            </w:tcBorders>
            <w:vAlign w:val="bottom"/>
          </w:tcPr>
          <w:p w14:paraId="44AE13B4" w14:textId="77777777"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p>
        </w:tc>
        <w:tc>
          <w:tcPr>
            <w:tcW w:w="284" w:type="dxa"/>
            <w:gridSpan w:val="2"/>
          </w:tcPr>
          <w:p w14:paraId="6536A76C" w14:textId="77777777" w:rsidR="004176C7" w:rsidRPr="00E47A9F" w:rsidRDefault="004176C7" w:rsidP="004176C7">
            <w:pPr>
              <w:tabs>
                <w:tab w:val="decimal" w:pos="1480"/>
              </w:tabs>
              <w:spacing w:line="220" w:lineRule="exact"/>
              <w:ind w:left="184" w:right="-302"/>
              <w:rPr>
                <w:rFonts w:ascii="CordiaUPC" w:hAnsi="CordiaUPC" w:cs="CordiaUPC"/>
                <w:b/>
                <w:bCs/>
                <w:sz w:val="26"/>
                <w:szCs w:val="26"/>
              </w:rPr>
            </w:pPr>
          </w:p>
        </w:tc>
        <w:tc>
          <w:tcPr>
            <w:tcW w:w="1659" w:type="dxa"/>
            <w:gridSpan w:val="2"/>
            <w:tcBorders>
              <w:top w:val="single" w:sz="4" w:space="0" w:color="auto"/>
            </w:tcBorders>
            <w:vAlign w:val="bottom"/>
          </w:tcPr>
          <w:p w14:paraId="7CC1BB90" w14:textId="77777777" w:rsidR="004176C7" w:rsidRPr="00E47A9F" w:rsidRDefault="004176C7" w:rsidP="004176C7">
            <w:pPr>
              <w:tabs>
                <w:tab w:val="decimal" w:pos="1325"/>
              </w:tabs>
              <w:spacing w:line="220" w:lineRule="exact"/>
              <w:ind w:left="-25" w:right="-106"/>
              <w:rPr>
                <w:rFonts w:ascii="CordiaUPC" w:hAnsi="CordiaUPC" w:cs="CordiaUPC"/>
                <w:b/>
                <w:bCs/>
                <w:sz w:val="26"/>
                <w:szCs w:val="26"/>
              </w:rPr>
            </w:pPr>
          </w:p>
        </w:tc>
      </w:tr>
      <w:tr w:rsidR="004176C7" w:rsidRPr="0077037B" w14:paraId="1048CC4A" w14:textId="77777777" w:rsidTr="0077037B">
        <w:trPr>
          <w:trHeight w:val="20"/>
        </w:trPr>
        <w:tc>
          <w:tcPr>
            <w:tcW w:w="5646" w:type="dxa"/>
            <w:vAlign w:val="bottom"/>
          </w:tcPr>
          <w:p w14:paraId="188B5403" w14:textId="77777777" w:rsidR="004176C7" w:rsidRPr="00E47A9F" w:rsidRDefault="004176C7" w:rsidP="004176C7">
            <w:pPr>
              <w:pStyle w:val="Heading8"/>
              <w:tabs>
                <w:tab w:val="left" w:pos="212"/>
                <w:tab w:val="left" w:pos="474"/>
              </w:tabs>
              <w:spacing w:line="220" w:lineRule="exact"/>
              <w:ind w:right="-25"/>
              <w:rPr>
                <w:rFonts w:ascii="CordiaUPC" w:hAnsi="CordiaUPC" w:cs="CordiaUPC"/>
                <w:b/>
                <w:bCs/>
                <w:sz w:val="26"/>
                <w:szCs w:val="26"/>
                <w:lang w:val="en-US" w:eastAsia="en-US"/>
              </w:rPr>
            </w:pPr>
            <w:r w:rsidRPr="00E47A9F">
              <w:rPr>
                <w:rFonts w:ascii="CordiaUPC" w:hAnsi="CordiaUPC" w:cs="CordiaUPC" w:hint="cs"/>
                <w:b/>
                <w:bCs/>
                <w:sz w:val="26"/>
                <w:szCs w:val="26"/>
                <w:lang w:val="en-US" w:eastAsia="en-US"/>
              </w:rPr>
              <w:t>Addition Tier 1 Capital</w:t>
            </w:r>
          </w:p>
        </w:tc>
        <w:tc>
          <w:tcPr>
            <w:tcW w:w="1843" w:type="dxa"/>
            <w:vAlign w:val="bottom"/>
          </w:tcPr>
          <w:p w14:paraId="3422ABFE" w14:textId="77777777"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p>
        </w:tc>
        <w:tc>
          <w:tcPr>
            <w:tcW w:w="284" w:type="dxa"/>
            <w:gridSpan w:val="2"/>
          </w:tcPr>
          <w:p w14:paraId="312CEBE4" w14:textId="77777777" w:rsidR="004176C7" w:rsidRPr="00E47A9F" w:rsidRDefault="004176C7" w:rsidP="004176C7">
            <w:pPr>
              <w:tabs>
                <w:tab w:val="decimal" w:pos="1480"/>
              </w:tabs>
              <w:spacing w:line="220" w:lineRule="exact"/>
              <w:ind w:left="184" w:right="-302"/>
              <w:rPr>
                <w:rFonts w:ascii="CordiaUPC" w:hAnsi="CordiaUPC" w:cs="CordiaUPC"/>
                <w:b/>
                <w:bCs/>
                <w:sz w:val="26"/>
                <w:szCs w:val="26"/>
              </w:rPr>
            </w:pPr>
          </w:p>
        </w:tc>
        <w:tc>
          <w:tcPr>
            <w:tcW w:w="1659" w:type="dxa"/>
            <w:gridSpan w:val="2"/>
            <w:vAlign w:val="bottom"/>
          </w:tcPr>
          <w:p w14:paraId="236261A5" w14:textId="77777777" w:rsidR="004176C7" w:rsidRPr="00E47A9F" w:rsidRDefault="004176C7" w:rsidP="004176C7">
            <w:pPr>
              <w:tabs>
                <w:tab w:val="decimal" w:pos="1325"/>
              </w:tabs>
              <w:spacing w:line="220" w:lineRule="exact"/>
              <w:ind w:left="-25" w:right="-106"/>
              <w:rPr>
                <w:rFonts w:ascii="CordiaUPC" w:hAnsi="CordiaUPC" w:cs="CordiaUPC"/>
                <w:b/>
                <w:bCs/>
                <w:sz w:val="26"/>
                <w:szCs w:val="26"/>
              </w:rPr>
            </w:pPr>
          </w:p>
        </w:tc>
      </w:tr>
      <w:tr w:rsidR="004176C7" w:rsidRPr="0077037B" w14:paraId="22106FC7" w14:textId="77777777" w:rsidTr="0077037B">
        <w:trPr>
          <w:trHeight w:val="20"/>
        </w:trPr>
        <w:tc>
          <w:tcPr>
            <w:tcW w:w="5646" w:type="dxa"/>
            <w:vAlign w:val="bottom"/>
          </w:tcPr>
          <w:p w14:paraId="53D1E216" w14:textId="77777777" w:rsidR="004176C7" w:rsidRPr="00E47A9F" w:rsidRDefault="004176C7" w:rsidP="004176C7">
            <w:pPr>
              <w:pStyle w:val="Heading8"/>
              <w:tabs>
                <w:tab w:val="left" w:pos="212"/>
                <w:tab w:val="left" w:pos="474"/>
              </w:tabs>
              <w:spacing w:line="220" w:lineRule="exact"/>
              <w:ind w:right="-25"/>
              <w:rPr>
                <w:rFonts w:ascii="CordiaUPC" w:hAnsi="CordiaUPC" w:cs="CordiaUPC"/>
                <w:sz w:val="26"/>
                <w:szCs w:val="26"/>
                <w:lang w:val="en-US" w:eastAsia="en-US"/>
              </w:rPr>
            </w:pPr>
            <w:r w:rsidRPr="00E47A9F">
              <w:rPr>
                <w:rFonts w:ascii="CordiaUPC" w:eastAsia="Angsana New" w:hAnsi="CordiaUPC" w:cs="CordiaUPC" w:hint="cs"/>
                <w:color w:val="000000"/>
                <w:sz w:val="26"/>
                <w:szCs w:val="26"/>
                <w:lang w:val="en-US" w:eastAsia="en-US"/>
              </w:rPr>
              <w:t xml:space="preserve">Subordinated debentures classified as additional </w:t>
            </w:r>
            <w:r w:rsidRPr="00E47A9F">
              <w:rPr>
                <w:rFonts w:ascii="CordiaUPC" w:hAnsi="CordiaUPC" w:cs="CordiaUPC" w:hint="cs"/>
                <w:sz w:val="26"/>
                <w:szCs w:val="26"/>
                <w:lang w:val="en-US" w:eastAsia="en-US"/>
              </w:rPr>
              <w:t xml:space="preserve">Tier 1 Capital </w:t>
            </w:r>
          </w:p>
        </w:tc>
        <w:tc>
          <w:tcPr>
            <w:tcW w:w="1843" w:type="dxa"/>
            <w:vAlign w:val="bottom"/>
          </w:tcPr>
          <w:p w14:paraId="35DB5077" w14:textId="62B2E927"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sidRPr="000F2676">
              <w:rPr>
                <w:rFonts w:ascii="CordiaUPC" w:hAnsi="CordiaUPC" w:cs="CordiaUPC" w:hint="cs"/>
                <w:sz w:val="26"/>
                <w:szCs w:val="26"/>
              </w:rPr>
              <w:t>12,089</w:t>
            </w:r>
          </w:p>
        </w:tc>
        <w:tc>
          <w:tcPr>
            <w:tcW w:w="284" w:type="dxa"/>
            <w:gridSpan w:val="2"/>
          </w:tcPr>
          <w:p w14:paraId="39AAC357" w14:textId="77777777" w:rsidR="004176C7" w:rsidRPr="00E47A9F" w:rsidRDefault="004176C7" w:rsidP="004176C7">
            <w:pPr>
              <w:tabs>
                <w:tab w:val="decimal" w:pos="1480"/>
              </w:tabs>
              <w:spacing w:line="220" w:lineRule="exact"/>
              <w:ind w:left="184" w:right="-302"/>
              <w:rPr>
                <w:rFonts w:ascii="CordiaUPC" w:hAnsi="CordiaUPC" w:cs="CordiaUPC"/>
                <w:sz w:val="26"/>
                <w:szCs w:val="26"/>
              </w:rPr>
            </w:pPr>
          </w:p>
        </w:tc>
        <w:tc>
          <w:tcPr>
            <w:tcW w:w="1659" w:type="dxa"/>
            <w:gridSpan w:val="2"/>
            <w:vAlign w:val="bottom"/>
          </w:tcPr>
          <w:p w14:paraId="6714BFD6" w14:textId="2857D092" w:rsidR="004176C7" w:rsidRPr="00E47A9F" w:rsidRDefault="004176C7" w:rsidP="004176C7">
            <w:pPr>
              <w:tabs>
                <w:tab w:val="decimal" w:pos="1325"/>
              </w:tabs>
              <w:spacing w:line="220" w:lineRule="exact"/>
              <w:ind w:left="-25" w:right="-106"/>
              <w:rPr>
                <w:rFonts w:ascii="CordiaUPC" w:hAnsi="CordiaUPC" w:cs="CordiaUPC"/>
                <w:sz w:val="26"/>
                <w:szCs w:val="26"/>
              </w:rPr>
            </w:pPr>
            <w:r w:rsidRPr="000F2676">
              <w:rPr>
                <w:rFonts w:ascii="CordiaUPC" w:hAnsi="CordiaUPC" w:cs="CordiaUPC" w:hint="cs"/>
                <w:sz w:val="26"/>
                <w:szCs w:val="26"/>
              </w:rPr>
              <w:t>12,089</w:t>
            </w:r>
          </w:p>
        </w:tc>
      </w:tr>
      <w:tr w:rsidR="004176C7" w:rsidRPr="0077037B" w14:paraId="6768C85E" w14:textId="77777777" w:rsidTr="0077037B">
        <w:trPr>
          <w:trHeight w:val="20"/>
        </w:trPr>
        <w:tc>
          <w:tcPr>
            <w:tcW w:w="5646" w:type="dxa"/>
            <w:vAlign w:val="bottom"/>
          </w:tcPr>
          <w:p w14:paraId="6B9CE282" w14:textId="666620F2" w:rsidR="004176C7" w:rsidRPr="00E47A9F" w:rsidRDefault="004176C7" w:rsidP="004176C7">
            <w:pPr>
              <w:pStyle w:val="Heading8"/>
              <w:tabs>
                <w:tab w:val="left" w:pos="212"/>
                <w:tab w:val="left" w:pos="474"/>
              </w:tabs>
              <w:spacing w:line="220" w:lineRule="exact"/>
              <w:ind w:left="236" w:right="-25" w:hanging="243"/>
              <w:rPr>
                <w:rFonts w:ascii="CordiaUPC" w:eastAsia="Angsana New" w:hAnsi="CordiaUPC" w:cs="CordiaUPC"/>
                <w:color w:val="000000"/>
                <w:sz w:val="26"/>
                <w:szCs w:val="26"/>
                <w:lang w:val="en-US" w:eastAsia="en-US"/>
              </w:rPr>
            </w:pPr>
            <w:r w:rsidRPr="00E47A9F">
              <w:rPr>
                <w:rFonts w:ascii="CordiaUPC" w:eastAsia="Angsana New" w:hAnsi="CordiaUPC" w:cs="CordiaUPC" w:hint="cs"/>
                <w:color w:val="000000"/>
                <w:sz w:val="26"/>
                <w:szCs w:val="26"/>
                <w:lang w:val="en-US" w:eastAsia="en-US"/>
              </w:rPr>
              <w:t>Transactions under subsidiary and associated companies only for non-controlling interest and outside the scope that is countable as Tier 1 of financial instruments of consolidated financial institutions</w:t>
            </w:r>
          </w:p>
        </w:tc>
        <w:tc>
          <w:tcPr>
            <w:tcW w:w="1843" w:type="dxa"/>
            <w:tcBorders>
              <w:bottom w:val="single" w:sz="4" w:space="0" w:color="auto"/>
            </w:tcBorders>
            <w:vAlign w:val="bottom"/>
          </w:tcPr>
          <w:p w14:paraId="7CAA7E6C" w14:textId="04A772BC" w:rsidR="004176C7" w:rsidRPr="00E47A9F" w:rsidRDefault="004176C7" w:rsidP="004176C7">
            <w:pPr>
              <w:tabs>
                <w:tab w:val="decimal" w:pos="1325"/>
              </w:tabs>
              <w:spacing w:line="220" w:lineRule="exact"/>
              <w:ind w:right="-106"/>
              <w:rPr>
                <w:rFonts w:ascii="CordiaUPC" w:hAnsi="CordiaUPC" w:cs="CordiaUPC"/>
                <w:color w:val="000000"/>
                <w:sz w:val="26"/>
                <w:szCs w:val="26"/>
                <w:lang w:val="en-US" w:bidi="th-TH"/>
              </w:rPr>
            </w:pPr>
            <w:r w:rsidRPr="000F2676">
              <w:rPr>
                <w:rFonts w:ascii="CordiaUPC" w:hAnsi="CordiaUPC" w:cs="CordiaUPC" w:hint="cs"/>
                <w:sz w:val="26"/>
                <w:szCs w:val="26"/>
              </w:rPr>
              <w:t>2</w:t>
            </w:r>
          </w:p>
        </w:tc>
        <w:tc>
          <w:tcPr>
            <w:tcW w:w="284" w:type="dxa"/>
            <w:gridSpan w:val="2"/>
          </w:tcPr>
          <w:p w14:paraId="33C0F656" w14:textId="77777777" w:rsidR="004176C7" w:rsidRPr="00E47A9F" w:rsidRDefault="004176C7" w:rsidP="004176C7">
            <w:pPr>
              <w:tabs>
                <w:tab w:val="decimal" w:pos="1480"/>
              </w:tabs>
              <w:spacing w:line="220" w:lineRule="exact"/>
              <w:ind w:left="184" w:right="-302"/>
              <w:rPr>
                <w:rFonts w:ascii="CordiaUPC" w:hAnsi="CordiaUPC" w:cs="CordiaUPC"/>
                <w:sz w:val="26"/>
                <w:szCs w:val="26"/>
              </w:rPr>
            </w:pPr>
          </w:p>
        </w:tc>
        <w:tc>
          <w:tcPr>
            <w:tcW w:w="1659" w:type="dxa"/>
            <w:gridSpan w:val="2"/>
            <w:tcBorders>
              <w:bottom w:val="single" w:sz="4" w:space="0" w:color="auto"/>
            </w:tcBorders>
            <w:vAlign w:val="bottom"/>
          </w:tcPr>
          <w:p w14:paraId="0CB719E3" w14:textId="4BE9361F" w:rsidR="004176C7" w:rsidRPr="00E47A9F" w:rsidRDefault="004176C7" w:rsidP="004176C7">
            <w:pPr>
              <w:tabs>
                <w:tab w:val="decimal" w:pos="1325"/>
              </w:tabs>
              <w:spacing w:line="220" w:lineRule="exact"/>
              <w:ind w:left="-25" w:right="-106"/>
              <w:rPr>
                <w:rFonts w:ascii="CordiaUPC" w:hAnsi="CordiaUPC" w:cs="CordiaUPC"/>
                <w:sz w:val="26"/>
                <w:szCs w:val="26"/>
              </w:rPr>
            </w:pPr>
            <w:r w:rsidRPr="000F2676">
              <w:rPr>
                <w:rFonts w:ascii="CordiaUPC" w:hAnsi="CordiaUPC" w:cs="CordiaUPC" w:hint="cs"/>
                <w:sz w:val="26"/>
                <w:szCs w:val="26"/>
              </w:rPr>
              <w:t>2</w:t>
            </w:r>
          </w:p>
        </w:tc>
      </w:tr>
      <w:tr w:rsidR="004176C7" w:rsidRPr="0077037B" w14:paraId="4C52BAD3" w14:textId="77777777" w:rsidTr="0077037B">
        <w:trPr>
          <w:trHeight w:val="20"/>
        </w:trPr>
        <w:tc>
          <w:tcPr>
            <w:tcW w:w="5646" w:type="dxa"/>
            <w:vAlign w:val="bottom"/>
          </w:tcPr>
          <w:p w14:paraId="39DBB31D" w14:textId="77777777" w:rsidR="004176C7" w:rsidRPr="00E47A9F" w:rsidRDefault="004176C7" w:rsidP="004176C7">
            <w:pPr>
              <w:pStyle w:val="Heading8"/>
              <w:tabs>
                <w:tab w:val="left" w:pos="212"/>
                <w:tab w:val="left" w:pos="474"/>
              </w:tabs>
              <w:spacing w:line="220" w:lineRule="exact"/>
              <w:ind w:right="-25"/>
              <w:rPr>
                <w:rFonts w:ascii="CordiaUPC" w:hAnsi="CordiaUPC" w:cs="CordiaUPC"/>
                <w:b/>
                <w:bCs/>
                <w:sz w:val="26"/>
                <w:szCs w:val="26"/>
                <w:lang w:val="en-US" w:eastAsia="en-US"/>
              </w:rPr>
            </w:pPr>
            <w:r w:rsidRPr="00E47A9F">
              <w:rPr>
                <w:rFonts w:ascii="CordiaUPC" w:hAnsi="CordiaUPC" w:cs="CordiaUPC" w:hint="cs"/>
                <w:b/>
                <w:bCs/>
                <w:sz w:val="26"/>
                <w:szCs w:val="26"/>
                <w:lang w:val="en-US" w:eastAsia="en-US"/>
              </w:rPr>
              <w:t>Total Tier 1 Capital</w:t>
            </w:r>
          </w:p>
        </w:tc>
        <w:tc>
          <w:tcPr>
            <w:tcW w:w="1843" w:type="dxa"/>
            <w:tcBorders>
              <w:top w:val="single" w:sz="4" w:space="0" w:color="auto"/>
            </w:tcBorders>
            <w:vAlign w:val="bottom"/>
          </w:tcPr>
          <w:p w14:paraId="3C7327C4" w14:textId="568A9083" w:rsidR="004176C7" w:rsidRPr="00E47A9F" w:rsidRDefault="004176C7" w:rsidP="004176C7">
            <w:pPr>
              <w:tabs>
                <w:tab w:val="decimal" w:pos="1325"/>
              </w:tabs>
              <w:spacing w:line="220" w:lineRule="exact"/>
              <w:ind w:left="-25" w:right="-106"/>
              <w:rPr>
                <w:rFonts w:ascii="CordiaUPC" w:hAnsi="CordiaUPC" w:cs="CordiaUPC"/>
                <w:b/>
                <w:bCs/>
                <w:color w:val="000000"/>
                <w:sz w:val="26"/>
                <w:szCs w:val="26"/>
                <w:lang w:val="en-US" w:bidi="th-TH"/>
              </w:rPr>
            </w:pPr>
            <w:r>
              <w:rPr>
                <w:rFonts w:ascii="CordiaUPC" w:eastAsia="MS Mincho" w:hAnsi="CordiaUPC" w:cs="CordiaUPC"/>
                <w:b/>
                <w:bCs/>
                <w:sz w:val="26"/>
                <w:szCs w:val="26"/>
                <w:lang w:eastAsia="th-TH"/>
              </w:rPr>
              <w:t>183,655</w:t>
            </w:r>
          </w:p>
        </w:tc>
        <w:tc>
          <w:tcPr>
            <w:tcW w:w="284" w:type="dxa"/>
            <w:gridSpan w:val="2"/>
          </w:tcPr>
          <w:p w14:paraId="28C967F1" w14:textId="77777777" w:rsidR="004176C7" w:rsidRPr="00E47A9F" w:rsidRDefault="004176C7" w:rsidP="004176C7">
            <w:pPr>
              <w:tabs>
                <w:tab w:val="decimal" w:pos="1480"/>
              </w:tabs>
              <w:spacing w:line="220" w:lineRule="exact"/>
              <w:ind w:left="184" w:right="-302"/>
              <w:rPr>
                <w:rFonts w:ascii="CordiaUPC" w:hAnsi="CordiaUPC" w:cs="CordiaUPC"/>
                <w:b/>
                <w:bCs/>
                <w:sz w:val="26"/>
                <w:szCs w:val="26"/>
              </w:rPr>
            </w:pPr>
          </w:p>
        </w:tc>
        <w:tc>
          <w:tcPr>
            <w:tcW w:w="1659" w:type="dxa"/>
            <w:gridSpan w:val="2"/>
            <w:tcBorders>
              <w:top w:val="single" w:sz="4" w:space="0" w:color="auto"/>
            </w:tcBorders>
            <w:vAlign w:val="bottom"/>
          </w:tcPr>
          <w:p w14:paraId="51A544F1" w14:textId="4CCE2F3C" w:rsidR="004176C7" w:rsidRPr="00E47A9F" w:rsidRDefault="004176C7" w:rsidP="004176C7">
            <w:pPr>
              <w:tabs>
                <w:tab w:val="decimal" w:pos="1325"/>
              </w:tabs>
              <w:spacing w:line="220" w:lineRule="exact"/>
              <w:ind w:left="-25" w:right="-106"/>
              <w:rPr>
                <w:rFonts w:ascii="CordiaUPC" w:hAnsi="CordiaUPC" w:cs="CordiaUPC"/>
                <w:b/>
                <w:bCs/>
                <w:sz w:val="26"/>
                <w:szCs w:val="26"/>
              </w:rPr>
            </w:pPr>
            <w:r>
              <w:rPr>
                <w:rFonts w:ascii="CordiaUPC" w:hAnsi="CordiaUPC" w:cs="CordiaUPC"/>
                <w:b/>
                <w:bCs/>
                <w:sz w:val="26"/>
                <w:szCs w:val="26"/>
              </w:rPr>
              <w:t>183,815</w:t>
            </w:r>
          </w:p>
        </w:tc>
      </w:tr>
      <w:tr w:rsidR="004176C7" w:rsidRPr="0077037B" w14:paraId="6003E74F" w14:textId="77777777" w:rsidTr="0077037B">
        <w:trPr>
          <w:trHeight w:val="20"/>
        </w:trPr>
        <w:tc>
          <w:tcPr>
            <w:tcW w:w="5646" w:type="dxa"/>
            <w:vAlign w:val="bottom"/>
          </w:tcPr>
          <w:p w14:paraId="1CD6125C" w14:textId="77777777" w:rsidR="004176C7" w:rsidRPr="00E47A9F" w:rsidRDefault="004176C7" w:rsidP="004176C7">
            <w:pPr>
              <w:tabs>
                <w:tab w:val="left" w:pos="212"/>
                <w:tab w:val="left" w:pos="474"/>
              </w:tabs>
              <w:spacing w:line="220" w:lineRule="exact"/>
              <w:rPr>
                <w:rFonts w:ascii="CordiaUPC" w:hAnsi="CordiaUPC" w:cs="CordiaUPC"/>
                <w:sz w:val="26"/>
                <w:szCs w:val="26"/>
                <w:cs/>
                <w:lang w:val="en-US" w:bidi="th-TH"/>
              </w:rPr>
            </w:pPr>
          </w:p>
        </w:tc>
        <w:tc>
          <w:tcPr>
            <w:tcW w:w="1843" w:type="dxa"/>
            <w:tcBorders>
              <w:top w:val="single" w:sz="4" w:space="0" w:color="auto"/>
            </w:tcBorders>
            <w:vAlign w:val="bottom"/>
          </w:tcPr>
          <w:p w14:paraId="5B8B27DD" w14:textId="77777777"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p>
        </w:tc>
        <w:tc>
          <w:tcPr>
            <w:tcW w:w="284" w:type="dxa"/>
            <w:gridSpan w:val="2"/>
          </w:tcPr>
          <w:p w14:paraId="04853E54" w14:textId="77777777" w:rsidR="004176C7" w:rsidRPr="00E47A9F" w:rsidRDefault="004176C7" w:rsidP="004176C7">
            <w:pPr>
              <w:tabs>
                <w:tab w:val="decimal" w:pos="1480"/>
              </w:tabs>
              <w:spacing w:line="220" w:lineRule="exact"/>
              <w:ind w:left="184" w:right="-302"/>
              <w:rPr>
                <w:rFonts w:ascii="CordiaUPC" w:hAnsi="CordiaUPC" w:cs="CordiaUPC"/>
                <w:b/>
                <w:bCs/>
                <w:sz w:val="26"/>
                <w:szCs w:val="26"/>
              </w:rPr>
            </w:pPr>
          </w:p>
        </w:tc>
        <w:tc>
          <w:tcPr>
            <w:tcW w:w="1659" w:type="dxa"/>
            <w:gridSpan w:val="2"/>
            <w:tcBorders>
              <w:top w:val="single" w:sz="4" w:space="0" w:color="auto"/>
            </w:tcBorders>
            <w:vAlign w:val="bottom"/>
          </w:tcPr>
          <w:p w14:paraId="06B4C55B" w14:textId="77777777" w:rsidR="004176C7" w:rsidRPr="00E47A9F" w:rsidRDefault="004176C7" w:rsidP="004176C7">
            <w:pPr>
              <w:tabs>
                <w:tab w:val="decimal" w:pos="1325"/>
              </w:tabs>
              <w:spacing w:line="220" w:lineRule="exact"/>
              <w:ind w:left="-25" w:right="-106"/>
              <w:rPr>
                <w:rFonts w:ascii="CordiaUPC" w:hAnsi="CordiaUPC" w:cs="CordiaUPC"/>
                <w:b/>
                <w:bCs/>
                <w:sz w:val="26"/>
                <w:szCs w:val="26"/>
              </w:rPr>
            </w:pPr>
          </w:p>
        </w:tc>
      </w:tr>
      <w:tr w:rsidR="004176C7" w:rsidRPr="0077037B" w14:paraId="6DED221D" w14:textId="77777777" w:rsidTr="0077037B">
        <w:tc>
          <w:tcPr>
            <w:tcW w:w="5646" w:type="dxa"/>
            <w:vAlign w:val="bottom"/>
          </w:tcPr>
          <w:p w14:paraId="10CDA4D5" w14:textId="77777777" w:rsidR="004176C7" w:rsidRPr="00E47A9F" w:rsidRDefault="004176C7" w:rsidP="004176C7">
            <w:pPr>
              <w:pStyle w:val="Heading8"/>
              <w:keepNext/>
              <w:numPr>
                <w:ilvl w:val="7"/>
                <w:numId w:val="0"/>
              </w:numPr>
              <w:tabs>
                <w:tab w:val="left" w:pos="212"/>
                <w:tab w:val="left" w:pos="474"/>
              </w:tabs>
              <w:spacing w:line="220" w:lineRule="exact"/>
              <w:ind w:right="-25"/>
              <w:rPr>
                <w:rFonts w:ascii="CordiaUPC" w:eastAsia="Angsana New" w:hAnsi="CordiaUPC" w:cs="CordiaUPC"/>
                <w:b/>
                <w:bCs/>
                <w:i/>
                <w:iCs/>
                <w:color w:val="000000"/>
                <w:sz w:val="26"/>
                <w:szCs w:val="26"/>
                <w:lang w:eastAsia="en-US"/>
              </w:rPr>
            </w:pPr>
            <w:r w:rsidRPr="00E47A9F">
              <w:rPr>
                <w:rFonts w:ascii="CordiaUPC" w:eastAsia="Angsana New" w:hAnsi="CordiaUPC" w:cs="CordiaUPC" w:hint="cs"/>
                <w:b/>
                <w:bCs/>
                <w:i/>
                <w:iCs/>
                <w:color w:val="000000"/>
                <w:sz w:val="26"/>
                <w:szCs w:val="26"/>
                <w:lang w:eastAsia="en-US"/>
              </w:rPr>
              <w:t xml:space="preserve">Tier </w:t>
            </w:r>
            <w:r w:rsidRPr="00E47A9F">
              <w:rPr>
                <w:rFonts w:ascii="CordiaUPC" w:eastAsia="Angsana New" w:hAnsi="CordiaUPC" w:cs="CordiaUPC" w:hint="cs"/>
                <w:b/>
                <w:bCs/>
                <w:i/>
                <w:iCs/>
                <w:color w:val="000000"/>
                <w:sz w:val="26"/>
                <w:szCs w:val="26"/>
                <w:lang w:val="en-US" w:eastAsia="en-US"/>
              </w:rPr>
              <w:t>2</w:t>
            </w:r>
            <w:r w:rsidRPr="00E47A9F">
              <w:rPr>
                <w:rFonts w:ascii="CordiaUPC" w:eastAsia="Angsana New" w:hAnsi="CordiaUPC" w:cs="CordiaUPC" w:hint="cs"/>
                <w:b/>
                <w:bCs/>
                <w:i/>
                <w:iCs/>
                <w:color w:val="000000"/>
                <w:sz w:val="26"/>
                <w:szCs w:val="26"/>
                <w:lang w:eastAsia="en-US"/>
              </w:rPr>
              <w:t xml:space="preserve"> Capital</w:t>
            </w:r>
          </w:p>
        </w:tc>
        <w:tc>
          <w:tcPr>
            <w:tcW w:w="1843" w:type="dxa"/>
            <w:shd w:val="clear" w:color="auto" w:fill="auto"/>
          </w:tcPr>
          <w:p w14:paraId="3C393EC5" w14:textId="77777777"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p>
        </w:tc>
        <w:tc>
          <w:tcPr>
            <w:tcW w:w="284" w:type="dxa"/>
            <w:gridSpan w:val="2"/>
          </w:tcPr>
          <w:p w14:paraId="7B29D8AA" w14:textId="77777777" w:rsidR="004176C7" w:rsidRPr="00E47A9F" w:rsidRDefault="004176C7" w:rsidP="004176C7">
            <w:pPr>
              <w:tabs>
                <w:tab w:val="right" w:pos="1015"/>
              </w:tabs>
              <w:spacing w:line="220" w:lineRule="exact"/>
              <w:ind w:left="187"/>
              <w:rPr>
                <w:rFonts w:ascii="CordiaUPC" w:hAnsi="CordiaUPC" w:cs="CordiaUPC"/>
                <w:sz w:val="26"/>
                <w:szCs w:val="26"/>
              </w:rPr>
            </w:pPr>
          </w:p>
        </w:tc>
        <w:tc>
          <w:tcPr>
            <w:tcW w:w="1659" w:type="dxa"/>
            <w:gridSpan w:val="2"/>
            <w:shd w:val="clear" w:color="auto" w:fill="auto"/>
          </w:tcPr>
          <w:p w14:paraId="0F69EE71" w14:textId="77777777" w:rsidR="004176C7" w:rsidRPr="00E47A9F" w:rsidRDefault="004176C7" w:rsidP="004176C7">
            <w:pPr>
              <w:tabs>
                <w:tab w:val="decimal" w:pos="1325"/>
              </w:tabs>
              <w:spacing w:line="220" w:lineRule="exact"/>
              <w:ind w:left="-25"/>
              <w:rPr>
                <w:rFonts w:ascii="CordiaUPC" w:hAnsi="CordiaUPC" w:cs="CordiaUPC"/>
                <w:sz w:val="26"/>
                <w:szCs w:val="26"/>
              </w:rPr>
            </w:pPr>
          </w:p>
        </w:tc>
      </w:tr>
      <w:tr w:rsidR="004176C7" w:rsidRPr="0077037B" w14:paraId="6C5AE26A" w14:textId="77777777" w:rsidTr="003D307F">
        <w:tc>
          <w:tcPr>
            <w:tcW w:w="5646" w:type="dxa"/>
          </w:tcPr>
          <w:p w14:paraId="3D42B429" w14:textId="77777777" w:rsidR="004176C7" w:rsidRPr="00E47A9F" w:rsidRDefault="004176C7" w:rsidP="004176C7">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lang w:val="en-US" w:eastAsia="en-US"/>
              </w:rPr>
            </w:pPr>
            <w:r w:rsidRPr="00E47A9F">
              <w:rPr>
                <w:rFonts w:ascii="CordiaUPC" w:eastAsia="Angsana New" w:hAnsi="CordiaUPC" w:cs="CordiaUPC" w:hint="cs"/>
                <w:color w:val="000000"/>
                <w:sz w:val="26"/>
                <w:szCs w:val="26"/>
                <w:lang w:val="en-US" w:eastAsia="en-US"/>
              </w:rPr>
              <w:t>General provision</w:t>
            </w:r>
          </w:p>
        </w:tc>
        <w:tc>
          <w:tcPr>
            <w:tcW w:w="1843" w:type="dxa"/>
            <w:vAlign w:val="bottom"/>
          </w:tcPr>
          <w:p w14:paraId="43066C06" w14:textId="0BD3637A"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12,104</w:t>
            </w:r>
          </w:p>
        </w:tc>
        <w:tc>
          <w:tcPr>
            <w:tcW w:w="284" w:type="dxa"/>
            <w:gridSpan w:val="2"/>
          </w:tcPr>
          <w:p w14:paraId="686B07EE" w14:textId="77777777" w:rsidR="004176C7" w:rsidRPr="00E47A9F" w:rsidRDefault="004176C7" w:rsidP="004176C7">
            <w:pPr>
              <w:tabs>
                <w:tab w:val="decimal" w:pos="1480"/>
              </w:tabs>
              <w:spacing w:line="220" w:lineRule="exact"/>
              <w:ind w:right="-302"/>
              <w:rPr>
                <w:rFonts w:ascii="CordiaUPC" w:hAnsi="CordiaUPC" w:cs="CordiaUPC"/>
                <w:color w:val="000000"/>
                <w:sz w:val="26"/>
                <w:szCs w:val="26"/>
                <w:lang w:eastAsia="en-GB" w:bidi="th-TH"/>
              </w:rPr>
            </w:pPr>
          </w:p>
        </w:tc>
        <w:tc>
          <w:tcPr>
            <w:tcW w:w="1659" w:type="dxa"/>
            <w:gridSpan w:val="2"/>
          </w:tcPr>
          <w:p w14:paraId="6D1C28EC" w14:textId="1CF6E0D3" w:rsidR="004176C7" w:rsidRPr="00E47A9F" w:rsidRDefault="004176C7" w:rsidP="004176C7">
            <w:pPr>
              <w:tabs>
                <w:tab w:val="decimal" w:pos="1325"/>
              </w:tabs>
              <w:spacing w:line="220" w:lineRule="exact"/>
              <w:ind w:left="-25" w:right="-115"/>
              <w:rPr>
                <w:rFonts w:ascii="CordiaUPC" w:hAnsi="CordiaUPC" w:cs="CordiaUPC"/>
                <w:color w:val="000000"/>
                <w:sz w:val="26"/>
                <w:szCs w:val="26"/>
                <w:lang w:eastAsia="en-GB" w:bidi="th-TH"/>
              </w:rPr>
            </w:pPr>
            <w:r>
              <w:rPr>
                <w:rFonts w:ascii="CordiaUPC" w:hAnsi="CordiaUPC" w:cs="CordiaUPC"/>
                <w:color w:val="000000"/>
                <w:sz w:val="26"/>
                <w:szCs w:val="26"/>
                <w:lang w:eastAsia="en-GB" w:bidi="th-TH"/>
              </w:rPr>
              <w:t>13,612</w:t>
            </w:r>
          </w:p>
        </w:tc>
      </w:tr>
      <w:tr w:rsidR="004176C7" w:rsidRPr="0077037B" w14:paraId="4E4B85AF" w14:textId="77777777" w:rsidTr="003D307F">
        <w:tc>
          <w:tcPr>
            <w:tcW w:w="5646" w:type="dxa"/>
            <w:vAlign w:val="bottom"/>
          </w:tcPr>
          <w:p w14:paraId="75ACDFEF" w14:textId="77777777" w:rsidR="004176C7" w:rsidRPr="00E47A9F" w:rsidRDefault="004176C7" w:rsidP="004176C7">
            <w:pPr>
              <w:pStyle w:val="Heading8"/>
              <w:keepNext/>
              <w:numPr>
                <w:ilvl w:val="7"/>
                <w:numId w:val="0"/>
              </w:numPr>
              <w:tabs>
                <w:tab w:val="left" w:pos="212"/>
                <w:tab w:val="left" w:pos="474"/>
              </w:tabs>
              <w:spacing w:line="220" w:lineRule="exact"/>
              <w:ind w:right="-25"/>
              <w:jc w:val="both"/>
              <w:rPr>
                <w:rFonts w:ascii="CordiaUPC" w:eastAsia="Angsana New" w:hAnsi="CordiaUPC" w:cs="CordiaUPC"/>
                <w:color w:val="000000"/>
                <w:sz w:val="26"/>
                <w:szCs w:val="26"/>
                <w:lang w:val="en-US" w:eastAsia="en-US"/>
              </w:rPr>
            </w:pPr>
            <w:r w:rsidRPr="00E47A9F">
              <w:rPr>
                <w:rFonts w:ascii="CordiaUPC" w:eastAsia="Angsana New" w:hAnsi="CordiaUPC" w:cs="CordiaUPC" w:hint="cs"/>
                <w:color w:val="000000"/>
                <w:sz w:val="26"/>
                <w:szCs w:val="26"/>
                <w:lang w:val="en-US" w:eastAsia="en-US"/>
              </w:rPr>
              <w:t xml:space="preserve">Subordinated debentures classified as additional </w:t>
            </w:r>
            <w:r w:rsidRPr="00E47A9F">
              <w:rPr>
                <w:rFonts w:ascii="CordiaUPC" w:hAnsi="CordiaUPC" w:cs="CordiaUPC" w:hint="cs"/>
                <w:sz w:val="26"/>
                <w:szCs w:val="26"/>
                <w:lang w:val="en-US" w:eastAsia="en-US"/>
              </w:rPr>
              <w:t xml:space="preserve">Tier 2 Capital </w:t>
            </w:r>
          </w:p>
        </w:tc>
        <w:tc>
          <w:tcPr>
            <w:tcW w:w="1843" w:type="dxa"/>
            <w:vAlign w:val="bottom"/>
          </w:tcPr>
          <w:p w14:paraId="0417D587" w14:textId="454B2772"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35,430</w:t>
            </w:r>
          </w:p>
        </w:tc>
        <w:tc>
          <w:tcPr>
            <w:tcW w:w="284" w:type="dxa"/>
            <w:gridSpan w:val="2"/>
          </w:tcPr>
          <w:p w14:paraId="21675FB5" w14:textId="77777777" w:rsidR="004176C7" w:rsidRPr="00E47A9F" w:rsidRDefault="004176C7" w:rsidP="004176C7">
            <w:pPr>
              <w:tabs>
                <w:tab w:val="decimal" w:pos="1480"/>
              </w:tabs>
              <w:spacing w:line="220" w:lineRule="exact"/>
              <w:ind w:right="-302"/>
              <w:rPr>
                <w:rFonts w:ascii="CordiaUPC" w:hAnsi="CordiaUPC" w:cs="CordiaUPC"/>
                <w:color w:val="000000"/>
                <w:sz w:val="26"/>
                <w:szCs w:val="26"/>
                <w:lang w:eastAsia="en-GB" w:bidi="th-TH"/>
              </w:rPr>
            </w:pPr>
          </w:p>
        </w:tc>
        <w:tc>
          <w:tcPr>
            <w:tcW w:w="1659" w:type="dxa"/>
            <w:gridSpan w:val="2"/>
          </w:tcPr>
          <w:p w14:paraId="15CF570F" w14:textId="461BB1D4" w:rsidR="004176C7" w:rsidRPr="00E47A9F" w:rsidRDefault="004176C7" w:rsidP="004176C7">
            <w:pPr>
              <w:tabs>
                <w:tab w:val="decimal" w:pos="1325"/>
              </w:tabs>
              <w:spacing w:line="220" w:lineRule="exact"/>
              <w:ind w:left="-25" w:right="-115"/>
              <w:rPr>
                <w:rFonts w:ascii="CordiaUPC" w:hAnsi="CordiaUPC" w:cs="CordiaUPC"/>
                <w:color w:val="000000"/>
                <w:sz w:val="26"/>
                <w:szCs w:val="26"/>
                <w:lang w:eastAsia="en-GB" w:bidi="th-TH"/>
              </w:rPr>
            </w:pPr>
            <w:r>
              <w:rPr>
                <w:rFonts w:ascii="CordiaUPC" w:hAnsi="CordiaUPC" w:cs="CordiaUPC"/>
                <w:color w:val="000000"/>
                <w:sz w:val="26"/>
                <w:szCs w:val="26"/>
                <w:lang w:eastAsia="en-GB" w:bidi="th-TH"/>
              </w:rPr>
              <w:t>35,430</w:t>
            </w:r>
          </w:p>
        </w:tc>
      </w:tr>
      <w:tr w:rsidR="004176C7" w:rsidRPr="0077037B" w14:paraId="68A5ACB4" w14:textId="77777777" w:rsidTr="003D307F">
        <w:tc>
          <w:tcPr>
            <w:tcW w:w="5646" w:type="dxa"/>
            <w:vAlign w:val="bottom"/>
          </w:tcPr>
          <w:p w14:paraId="42545CFF" w14:textId="77777777" w:rsidR="004176C7" w:rsidRPr="00E47A9F" w:rsidRDefault="004176C7" w:rsidP="004176C7">
            <w:pPr>
              <w:pStyle w:val="Heading8"/>
              <w:tabs>
                <w:tab w:val="left" w:pos="212"/>
                <w:tab w:val="left" w:pos="474"/>
              </w:tabs>
              <w:spacing w:line="220" w:lineRule="exact"/>
              <w:ind w:right="-25"/>
              <w:rPr>
                <w:rFonts w:ascii="CordiaUPC" w:eastAsia="Angsana New" w:hAnsi="CordiaUPC" w:cs="CordiaUPC"/>
                <w:color w:val="000000"/>
                <w:sz w:val="26"/>
                <w:szCs w:val="26"/>
                <w:lang w:val="en-US" w:eastAsia="en-US"/>
              </w:rPr>
            </w:pPr>
            <w:r w:rsidRPr="00E47A9F">
              <w:rPr>
                <w:rFonts w:ascii="CordiaUPC" w:eastAsia="Angsana New" w:hAnsi="CordiaUPC" w:cs="CordiaUPC" w:hint="cs"/>
                <w:color w:val="000000"/>
                <w:sz w:val="26"/>
                <w:szCs w:val="26"/>
                <w:lang w:val="en-US" w:eastAsia="en-US"/>
              </w:rPr>
              <w:t xml:space="preserve">Transactions under subsidiary and associated companies only for </w:t>
            </w:r>
          </w:p>
          <w:p w14:paraId="398074FC" w14:textId="77777777" w:rsidR="004176C7" w:rsidRPr="00E47A9F" w:rsidRDefault="004176C7" w:rsidP="004176C7">
            <w:pPr>
              <w:pStyle w:val="Heading8"/>
              <w:tabs>
                <w:tab w:val="left" w:pos="212"/>
                <w:tab w:val="left" w:pos="474"/>
              </w:tabs>
              <w:spacing w:line="220" w:lineRule="exact"/>
              <w:ind w:right="-25"/>
              <w:rPr>
                <w:rFonts w:ascii="CordiaUPC" w:eastAsia="Angsana New" w:hAnsi="CordiaUPC" w:cs="CordiaUPC"/>
                <w:color w:val="000000"/>
                <w:sz w:val="26"/>
                <w:szCs w:val="26"/>
                <w:lang w:val="en-US" w:eastAsia="en-US"/>
              </w:rPr>
            </w:pPr>
            <w:r w:rsidRPr="00E47A9F">
              <w:rPr>
                <w:rFonts w:ascii="CordiaUPC" w:eastAsia="Angsana New" w:hAnsi="CordiaUPC" w:cs="CordiaUPC" w:hint="cs"/>
                <w:color w:val="000000"/>
                <w:sz w:val="26"/>
                <w:szCs w:val="26"/>
                <w:lang w:val="en-US" w:eastAsia="en-US"/>
              </w:rPr>
              <w:tab/>
              <w:t xml:space="preserve">non-controlling interest and outside the scope that is countable as </w:t>
            </w:r>
          </w:p>
          <w:p w14:paraId="1014B2EE" w14:textId="77777777" w:rsidR="004176C7" w:rsidRPr="00E47A9F" w:rsidRDefault="004176C7" w:rsidP="004176C7">
            <w:pPr>
              <w:pStyle w:val="Heading8"/>
              <w:tabs>
                <w:tab w:val="left" w:pos="212"/>
                <w:tab w:val="left" w:pos="474"/>
              </w:tabs>
              <w:spacing w:line="220" w:lineRule="exact"/>
              <w:ind w:right="-25"/>
              <w:rPr>
                <w:rFonts w:ascii="CordiaUPC" w:eastAsia="Angsana New" w:hAnsi="CordiaUPC" w:cs="CordiaUPC"/>
                <w:color w:val="000000"/>
                <w:sz w:val="26"/>
                <w:szCs w:val="26"/>
                <w:lang w:val="en-US" w:eastAsia="en-US"/>
              </w:rPr>
            </w:pPr>
            <w:r w:rsidRPr="00E47A9F">
              <w:rPr>
                <w:rFonts w:ascii="CordiaUPC" w:eastAsia="Angsana New" w:hAnsi="CordiaUPC" w:cs="CordiaUPC" w:hint="cs"/>
                <w:color w:val="000000"/>
                <w:sz w:val="26"/>
                <w:szCs w:val="26"/>
                <w:lang w:val="en-US" w:eastAsia="en-US"/>
              </w:rPr>
              <w:tab/>
              <w:t>Tier 2 of consolidated financial institutions</w:t>
            </w:r>
            <w:r w:rsidRPr="00E47A9F">
              <w:rPr>
                <w:rFonts w:ascii="CordiaUPC" w:eastAsia="Angsana New" w:hAnsi="CordiaUPC" w:cs="CordiaUPC" w:hint="cs"/>
                <w:color w:val="000000"/>
                <w:sz w:val="26"/>
                <w:szCs w:val="26"/>
                <w:lang w:val="en-US" w:eastAsia="en-US"/>
              </w:rPr>
              <w:tab/>
            </w:r>
          </w:p>
        </w:tc>
        <w:tc>
          <w:tcPr>
            <w:tcW w:w="1843" w:type="dxa"/>
          </w:tcPr>
          <w:p w14:paraId="66AB6BDB" w14:textId="77777777" w:rsidR="004176C7" w:rsidRPr="000F2676" w:rsidRDefault="004176C7" w:rsidP="004176C7">
            <w:pPr>
              <w:tabs>
                <w:tab w:val="decimal" w:pos="1325"/>
              </w:tabs>
              <w:spacing w:line="220" w:lineRule="exact"/>
              <w:ind w:left="-25" w:right="-115"/>
              <w:rPr>
                <w:rFonts w:ascii="CordiaUPC" w:hAnsi="CordiaUPC" w:cs="CordiaUPC"/>
                <w:color w:val="000000"/>
                <w:sz w:val="26"/>
                <w:szCs w:val="26"/>
                <w:lang w:val="en-US" w:eastAsia="en-GB" w:bidi="th-TH"/>
              </w:rPr>
            </w:pPr>
          </w:p>
          <w:p w14:paraId="5955AD3D" w14:textId="77777777" w:rsidR="004176C7" w:rsidRPr="000F2676" w:rsidRDefault="004176C7" w:rsidP="004176C7">
            <w:pPr>
              <w:tabs>
                <w:tab w:val="decimal" w:pos="1325"/>
              </w:tabs>
              <w:spacing w:line="220" w:lineRule="exact"/>
              <w:ind w:left="-25" w:right="-115"/>
              <w:rPr>
                <w:rFonts w:ascii="CordiaUPC" w:hAnsi="CordiaUPC" w:cs="CordiaUPC"/>
                <w:color w:val="000000"/>
                <w:sz w:val="26"/>
                <w:szCs w:val="26"/>
                <w:lang w:val="en-US" w:eastAsia="en-GB" w:bidi="th-TH"/>
              </w:rPr>
            </w:pPr>
          </w:p>
          <w:p w14:paraId="69BAE366" w14:textId="46E3E097"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sidRPr="000F2676">
              <w:rPr>
                <w:rFonts w:ascii="CordiaUPC" w:hAnsi="CordiaUPC" w:cs="CordiaUPC" w:hint="cs"/>
                <w:color w:val="000000"/>
                <w:sz w:val="26"/>
                <w:szCs w:val="26"/>
                <w:lang w:val="en-US" w:eastAsia="en-GB" w:bidi="th-TH"/>
              </w:rPr>
              <w:t>3</w:t>
            </w:r>
          </w:p>
        </w:tc>
        <w:tc>
          <w:tcPr>
            <w:tcW w:w="284" w:type="dxa"/>
            <w:gridSpan w:val="2"/>
          </w:tcPr>
          <w:p w14:paraId="41B2A74E" w14:textId="77777777" w:rsidR="004176C7" w:rsidRPr="00E47A9F" w:rsidRDefault="004176C7" w:rsidP="004176C7">
            <w:pPr>
              <w:tabs>
                <w:tab w:val="decimal" w:pos="1480"/>
              </w:tabs>
              <w:spacing w:line="220" w:lineRule="exact"/>
              <w:ind w:right="-302"/>
              <w:rPr>
                <w:rFonts w:ascii="CordiaUPC" w:hAnsi="CordiaUPC" w:cs="CordiaUPC"/>
                <w:color w:val="000000"/>
                <w:sz w:val="26"/>
                <w:szCs w:val="26"/>
                <w:lang w:eastAsia="en-GB" w:bidi="th-TH"/>
              </w:rPr>
            </w:pPr>
          </w:p>
        </w:tc>
        <w:tc>
          <w:tcPr>
            <w:tcW w:w="1659" w:type="dxa"/>
            <w:gridSpan w:val="2"/>
          </w:tcPr>
          <w:p w14:paraId="2F81EE2E" w14:textId="77777777" w:rsidR="004176C7" w:rsidRPr="000F2676" w:rsidRDefault="004176C7" w:rsidP="004176C7">
            <w:pPr>
              <w:tabs>
                <w:tab w:val="decimal" w:pos="1325"/>
              </w:tabs>
              <w:spacing w:line="220" w:lineRule="exact"/>
              <w:ind w:left="-25" w:right="-115"/>
              <w:rPr>
                <w:rFonts w:ascii="CordiaUPC" w:hAnsi="CordiaUPC" w:cs="CordiaUPC"/>
                <w:color w:val="000000"/>
                <w:sz w:val="26"/>
                <w:szCs w:val="26"/>
                <w:lang w:val="en-US" w:eastAsia="en-GB" w:bidi="th-TH"/>
              </w:rPr>
            </w:pPr>
          </w:p>
          <w:p w14:paraId="269B1E39" w14:textId="77777777" w:rsidR="004176C7" w:rsidRPr="000F2676" w:rsidRDefault="004176C7" w:rsidP="004176C7">
            <w:pPr>
              <w:tabs>
                <w:tab w:val="decimal" w:pos="1325"/>
              </w:tabs>
              <w:spacing w:line="220" w:lineRule="exact"/>
              <w:ind w:left="-25" w:right="-115"/>
              <w:rPr>
                <w:rFonts w:ascii="CordiaUPC" w:hAnsi="CordiaUPC" w:cs="CordiaUPC"/>
                <w:color w:val="000000"/>
                <w:sz w:val="26"/>
                <w:szCs w:val="26"/>
                <w:lang w:val="en-US" w:eastAsia="en-GB" w:bidi="th-TH"/>
              </w:rPr>
            </w:pPr>
          </w:p>
          <w:p w14:paraId="0900395F" w14:textId="27E33D6F" w:rsidR="004176C7" w:rsidRPr="00E47A9F" w:rsidRDefault="004176C7" w:rsidP="004176C7">
            <w:pPr>
              <w:tabs>
                <w:tab w:val="decimal" w:pos="1325"/>
              </w:tabs>
              <w:spacing w:line="220" w:lineRule="exact"/>
              <w:ind w:left="-25" w:right="-115"/>
              <w:rPr>
                <w:rFonts w:ascii="CordiaUPC" w:hAnsi="CordiaUPC" w:cs="CordiaUPC"/>
                <w:color w:val="000000"/>
                <w:sz w:val="26"/>
                <w:szCs w:val="26"/>
                <w:lang w:val="en-US" w:eastAsia="en-GB" w:bidi="th-TH"/>
              </w:rPr>
            </w:pPr>
            <w:r w:rsidRPr="000F2676">
              <w:rPr>
                <w:rFonts w:ascii="CordiaUPC" w:hAnsi="CordiaUPC" w:cs="CordiaUPC" w:hint="cs"/>
                <w:color w:val="000000"/>
                <w:sz w:val="26"/>
                <w:szCs w:val="26"/>
                <w:lang w:val="en-US" w:eastAsia="en-GB" w:bidi="th-TH"/>
              </w:rPr>
              <w:t>3</w:t>
            </w:r>
          </w:p>
        </w:tc>
      </w:tr>
      <w:tr w:rsidR="004176C7" w:rsidRPr="0077037B" w14:paraId="65FA6ABD" w14:textId="77777777" w:rsidTr="003D307F">
        <w:tc>
          <w:tcPr>
            <w:tcW w:w="5646" w:type="dxa"/>
          </w:tcPr>
          <w:p w14:paraId="36DF6243" w14:textId="77777777" w:rsidR="004176C7" w:rsidRPr="00E47A9F" w:rsidRDefault="004176C7" w:rsidP="004176C7">
            <w:pPr>
              <w:pStyle w:val="Heading8"/>
              <w:keepNext/>
              <w:numPr>
                <w:ilvl w:val="7"/>
                <w:numId w:val="0"/>
              </w:numPr>
              <w:tabs>
                <w:tab w:val="left" w:pos="212"/>
                <w:tab w:val="left" w:pos="474"/>
              </w:tabs>
              <w:spacing w:line="220" w:lineRule="exact"/>
              <w:ind w:right="-25"/>
              <w:jc w:val="both"/>
              <w:rPr>
                <w:rFonts w:ascii="CordiaUPC" w:eastAsia="Angsana New" w:hAnsi="CordiaUPC" w:cs="CordiaUPC"/>
                <w:b/>
                <w:bCs/>
                <w:color w:val="000000"/>
                <w:sz w:val="26"/>
                <w:szCs w:val="26"/>
                <w:lang w:val="en-US" w:eastAsia="en-US"/>
              </w:rPr>
            </w:pPr>
            <w:r w:rsidRPr="00E47A9F">
              <w:rPr>
                <w:rFonts w:ascii="CordiaUPC" w:eastAsia="Angsana New" w:hAnsi="CordiaUPC" w:cs="CordiaUPC" w:hint="cs"/>
                <w:b/>
                <w:bCs/>
                <w:color w:val="000000"/>
                <w:sz w:val="26"/>
                <w:szCs w:val="26"/>
                <w:lang w:val="en-US" w:eastAsia="en-US"/>
              </w:rPr>
              <w:t>Total Tier 2 Capital</w:t>
            </w:r>
          </w:p>
        </w:tc>
        <w:tc>
          <w:tcPr>
            <w:tcW w:w="1843" w:type="dxa"/>
            <w:tcBorders>
              <w:top w:val="single" w:sz="4" w:space="0" w:color="auto"/>
              <w:bottom w:val="single" w:sz="4" w:space="0" w:color="auto"/>
            </w:tcBorders>
          </w:tcPr>
          <w:p w14:paraId="32C97B42" w14:textId="799ED466" w:rsidR="004176C7" w:rsidRPr="00E47A9F" w:rsidRDefault="004176C7" w:rsidP="004176C7">
            <w:pPr>
              <w:tabs>
                <w:tab w:val="decimal" w:pos="1325"/>
              </w:tabs>
              <w:spacing w:line="220" w:lineRule="exact"/>
              <w:ind w:left="-25" w:right="-115"/>
              <w:rPr>
                <w:rFonts w:ascii="CordiaUPC" w:hAnsi="CordiaUPC" w:cs="CordiaUPC"/>
                <w:b/>
                <w:bCs/>
                <w:color w:val="000000"/>
                <w:sz w:val="26"/>
                <w:szCs w:val="26"/>
                <w:cs/>
                <w:lang w:eastAsia="en-GB" w:bidi="th-TH"/>
              </w:rPr>
            </w:pPr>
            <w:r>
              <w:rPr>
                <w:rFonts w:ascii="CordiaUPC" w:eastAsia="MS Mincho" w:hAnsi="CordiaUPC" w:cs="CordiaUPC"/>
                <w:b/>
                <w:bCs/>
                <w:sz w:val="26"/>
                <w:szCs w:val="26"/>
                <w:lang w:eastAsia="th-TH"/>
              </w:rPr>
              <w:t>47,537</w:t>
            </w:r>
          </w:p>
        </w:tc>
        <w:tc>
          <w:tcPr>
            <w:tcW w:w="284" w:type="dxa"/>
            <w:gridSpan w:val="2"/>
          </w:tcPr>
          <w:p w14:paraId="768A616C" w14:textId="77777777" w:rsidR="004176C7" w:rsidRPr="00E47A9F" w:rsidRDefault="004176C7" w:rsidP="004176C7">
            <w:pPr>
              <w:tabs>
                <w:tab w:val="decimal" w:pos="1480"/>
              </w:tabs>
              <w:spacing w:line="220" w:lineRule="exact"/>
              <w:ind w:right="-302"/>
              <w:rPr>
                <w:rFonts w:ascii="CordiaUPC" w:hAnsi="CordiaUPC" w:cs="CordiaUPC"/>
                <w:b/>
                <w:bCs/>
                <w:color w:val="000000"/>
                <w:sz w:val="26"/>
                <w:szCs w:val="26"/>
                <w:lang w:eastAsia="en-GB" w:bidi="th-TH"/>
              </w:rPr>
            </w:pPr>
          </w:p>
        </w:tc>
        <w:tc>
          <w:tcPr>
            <w:tcW w:w="1659" w:type="dxa"/>
            <w:gridSpan w:val="2"/>
            <w:tcBorders>
              <w:top w:val="single" w:sz="4" w:space="0" w:color="auto"/>
              <w:bottom w:val="single" w:sz="4" w:space="0" w:color="auto"/>
            </w:tcBorders>
          </w:tcPr>
          <w:p w14:paraId="35C87342" w14:textId="53B8A52A" w:rsidR="004176C7" w:rsidRPr="00E47A9F" w:rsidRDefault="004176C7" w:rsidP="004176C7">
            <w:pPr>
              <w:tabs>
                <w:tab w:val="decimal" w:pos="1325"/>
              </w:tabs>
              <w:spacing w:line="220" w:lineRule="exact"/>
              <w:ind w:left="-25" w:right="-115"/>
              <w:rPr>
                <w:rFonts w:ascii="CordiaUPC" w:hAnsi="CordiaUPC" w:cs="CordiaUPC"/>
                <w:b/>
                <w:bCs/>
                <w:color w:val="000000"/>
                <w:sz w:val="26"/>
                <w:szCs w:val="26"/>
                <w:cs/>
                <w:lang w:eastAsia="en-GB" w:bidi="th-TH"/>
              </w:rPr>
            </w:pPr>
            <w:r>
              <w:rPr>
                <w:rFonts w:ascii="CordiaUPC" w:hAnsi="CordiaUPC" w:cs="CordiaUPC"/>
                <w:b/>
                <w:bCs/>
                <w:color w:val="000000"/>
                <w:sz w:val="26"/>
                <w:szCs w:val="26"/>
                <w:lang w:eastAsia="en-GB" w:bidi="th-TH"/>
              </w:rPr>
              <w:t>49,045</w:t>
            </w:r>
          </w:p>
        </w:tc>
      </w:tr>
      <w:tr w:rsidR="004176C7" w:rsidRPr="0077037B" w14:paraId="2BDD730E" w14:textId="77777777" w:rsidTr="0077037B">
        <w:tc>
          <w:tcPr>
            <w:tcW w:w="5646" w:type="dxa"/>
          </w:tcPr>
          <w:p w14:paraId="52DDC49A" w14:textId="77777777" w:rsidR="004176C7" w:rsidRPr="00E47A9F" w:rsidRDefault="004176C7" w:rsidP="004176C7">
            <w:pPr>
              <w:pStyle w:val="Heading8"/>
              <w:keepNext/>
              <w:numPr>
                <w:ilvl w:val="7"/>
                <w:numId w:val="0"/>
              </w:numPr>
              <w:tabs>
                <w:tab w:val="left" w:pos="212"/>
                <w:tab w:val="left" w:pos="474"/>
              </w:tabs>
              <w:spacing w:line="220" w:lineRule="exact"/>
              <w:ind w:right="-25"/>
              <w:jc w:val="both"/>
              <w:rPr>
                <w:rFonts w:ascii="CordiaUPC" w:eastAsia="Angsana New" w:hAnsi="CordiaUPC" w:cs="CordiaUPC"/>
                <w:b/>
                <w:bCs/>
                <w:color w:val="000000"/>
                <w:sz w:val="26"/>
                <w:szCs w:val="26"/>
                <w:lang w:val="en-US" w:eastAsia="en-US"/>
              </w:rPr>
            </w:pPr>
          </w:p>
        </w:tc>
        <w:tc>
          <w:tcPr>
            <w:tcW w:w="1843" w:type="dxa"/>
            <w:tcBorders>
              <w:top w:val="single" w:sz="4" w:space="0" w:color="auto"/>
            </w:tcBorders>
          </w:tcPr>
          <w:p w14:paraId="20CC3006" w14:textId="77777777" w:rsidR="004176C7" w:rsidRPr="00E47A9F" w:rsidRDefault="004176C7" w:rsidP="004176C7">
            <w:pPr>
              <w:tabs>
                <w:tab w:val="decimal" w:pos="1325"/>
              </w:tabs>
              <w:spacing w:line="220" w:lineRule="exact"/>
              <w:ind w:left="-25" w:right="-115"/>
              <w:rPr>
                <w:rFonts w:ascii="CordiaUPC" w:hAnsi="CordiaUPC" w:cs="CordiaUPC"/>
                <w:b/>
                <w:bCs/>
                <w:color w:val="000000"/>
                <w:sz w:val="26"/>
                <w:szCs w:val="26"/>
                <w:lang w:eastAsia="en-GB" w:bidi="th-TH"/>
              </w:rPr>
            </w:pPr>
          </w:p>
        </w:tc>
        <w:tc>
          <w:tcPr>
            <w:tcW w:w="284" w:type="dxa"/>
            <w:gridSpan w:val="2"/>
          </w:tcPr>
          <w:p w14:paraId="545B151E" w14:textId="77777777" w:rsidR="004176C7" w:rsidRPr="00E47A9F" w:rsidRDefault="004176C7" w:rsidP="004176C7">
            <w:pPr>
              <w:tabs>
                <w:tab w:val="decimal" w:pos="1480"/>
              </w:tabs>
              <w:spacing w:line="220" w:lineRule="exact"/>
              <w:ind w:right="-302"/>
              <w:rPr>
                <w:rFonts w:ascii="CordiaUPC" w:hAnsi="CordiaUPC" w:cs="CordiaUPC"/>
                <w:b/>
                <w:bCs/>
                <w:color w:val="000000"/>
                <w:sz w:val="26"/>
                <w:szCs w:val="26"/>
                <w:lang w:eastAsia="en-GB" w:bidi="th-TH"/>
              </w:rPr>
            </w:pPr>
          </w:p>
        </w:tc>
        <w:tc>
          <w:tcPr>
            <w:tcW w:w="1659" w:type="dxa"/>
            <w:gridSpan w:val="2"/>
            <w:tcBorders>
              <w:top w:val="single" w:sz="4" w:space="0" w:color="auto"/>
            </w:tcBorders>
          </w:tcPr>
          <w:p w14:paraId="45460FEB" w14:textId="77777777" w:rsidR="004176C7" w:rsidRPr="00E47A9F" w:rsidRDefault="004176C7" w:rsidP="004176C7">
            <w:pPr>
              <w:tabs>
                <w:tab w:val="decimal" w:pos="1325"/>
              </w:tabs>
              <w:spacing w:line="220" w:lineRule="exact"/>
              <w:ind w:left="-25" w:right="-115"/>
              <w:rPr>
                <w:rFonts w:ascii="CordiaUPC" w:hAnsi="CordiaUPC" w:cs="CordiaUPC"/>
                <w:b/>
                <w:bCs/>
                <w:color w:val="000000"/>
                <w:sz w:val="26"/>
                <w:szCs w:val="26"/>
                <w:lang w:eastAsia="en-GB" w:bidi="th-TH"/>
              </w:rPr>
            </w:pPr>
          </w:p>
        </w:tc>
      </w:tr>
      <w:tr w:rsidR="004176C7" w:rsidRPr="0077037B" w14:paraId="75C1296B" w14:textId="77777777" w:rsidTr="0077037B">
        <w:tc>
          <w:tcPr>
            <w:tcW w:w="5646" w:type="dxa"/>
          </w:tcPr>
          <w:p w14:paraId="69939AE7" w14:textId="77777777" w:rsidR="004176C7" w:rsidRPr="00E47A9F" w:rsidRDefault="004176C7" w:rsidP="004176C7">
            <w:pPr>
              <w:pStyle w:val="Heading8"/>
              <w:keepNext/>
              <w:numPr>
                <w:ilvl w:val="7"/>
                <w:numId w:val="0"/>
              </w:numPr>
              <w:tabs>
                <w:tab w:val="left" w:pos="212"/>
                <w:tab w:val="left" w:pos="474"/>
              </w:tabs>
              <w:spacing w:line="220" w:lineRule="exact"/>
              <w:ind w:right="-25"/>
              <w:jc w:val="both"/>
              <w:rPr>
                <w:rFonts w:ascii="CordiaUPC" w:eastAsia="Angsana New" w:hAnsi="CordiaUPC" w:cs="CordiaUPC"/>
                <w:b/>
                <w:bCs/>
                <w:color w:val="000000"/>
                <w:sz w:val="26"/>
                <w:szCs w:val="26"/>
                <w:lang w:val="en-US" w:eastAsia="en-US"/>
              </w:rPr>
            </w:pPr>
            <w:r w:rsidRPr="00E47A9F">
              <w:rPr>
                <w:rFonts w:ascii="CordiaUPC" w:eastAsia="Angsana New" w:hAnsi="CordiaUPC" w:cs="CordiaUPC" w:hint="cs"/>
                <w:b/>
                <w:bCs/>
                <w:color w:val="000000"/>
                <w:sz w:val="26"/>
                <w:szCs w:val="26"/>
                <w:lang w:val="en-US" w:eastAsia="en-US"/>
              </w:rPr>
              <w:t>Total Capital Fund</w:t>
            </w:r>
          </w:p>
        </w:tc>
        <w:tc>
          <w:tcPr>
            <w:tcW w:w="1843" w:type="dxa"/>
            <w:tcBorders>
              <w:bottom w:val="double" w:sz="4" w:space="0" w:color="auto"/>
            </w:tcBorders>
          </w:tcPr>
          <w:p w14:paraId="5EAA804F" w14:textId="3C1A4DF7" w:rsidR="004176C7" w:rsidRPr="00E47A9F" w:rsidRDefault="004176C7" w:rsidP="004176C7">
            <w:pPr>
              <w:tabs>
                <w:tab w:val="decimal" w:pos="1325"/>
              </w:tabs>
              <w:spacing w:line="220" w:lineRule="exact"/>
              <w:ind w:left="-25" w:right="-115"/>
              <w:rPr>
                <w:rFonts w:ascii="CordiaUPC" w:hAnsi="CordiaUPC" w:cs="CordiaUPC"/>
                <w:b/>
                <w:bCs/>
                <w:color w:val="000000"/>
                <w:sz w:val="26"/>
                <w:szCs w:val="26"/>
                <w:lang w:eastAsia="en-GB" w:bidi="th-TH"/>
              </w:rPr>
            </w:pPr>
            <w:r>
              <w:rPr>
                <w:rFonts w:ascii="CordiaUPC" w:eastAsia="MS Mincho" w:hAnsi="CordiaUPC" w:cs="CordiaUPC"/>
                <w:b/>
                <w:bCs/>
                <w:sz w:val="26"/>
                <w:szCs w:val="26"/>
                <w:lang w:eastAsia="th-TH"/>
              </w:rPr>
              <w:t>231,192</w:t>
            </w:r>
          </w:p>
        </w:tc>
        <w:tc>
          <w:tcPr>
            <w:tcW w:w="284" w:type="dxa"/>
            <w:gridSpan w:val="2"/>
          </w:tcPr>
          <w:p w14:paraId="4E094239" w14:textId="77777777" w:rsidR="004176C7" w:rsidRPr="00E47A9F" w:rsidRDefault="004176C7" w:rsidP="004176C7">
            <w:pPr>
              <w:tabs>
                <w:tab w:val="decimal" w:pos="1480"/>
              </w:tabs>
              <w:spacing w:line="220" w:lineRule="exact"/>
              <w:ind w:right="-302"/>
              <w:rPr>
                <w:rFonts w:ascii="CordiaUPC" w:hAnsi="CordiaUPC" w:cs="CordiaUPC"/>
                <w:b/>
                <w:bCs/>
                <w:color w:val="000000"/>
                <w:sz w:val="26"/>
                <w:szCs w:val="26"/>
                <w:lang w:eastAsia="en-GB" w:bidi="th-TH"/>
              </w:rPr>
            </w:pPr>
          </w:p>
        </w:tc>
        <w:tc>
          <w:tcPr>
            <w:tcW w:w="1659" w:type="dxa"/>
            <w:gridSpan w:val="2"/>
            <w:tcBorders>
              <w:bottom w:val="double" w:sz="4" w:space="0" w:color="auto"/>
            </w:tcBorders>
          </w:tcPr>
          <w:p w14:paraId="543E5148" w14:textId="6DA50DED" w:rsidR="004176C7" w:rsidRPr="00E47A9F" w:rsidRDefault="004176C7" w:rsidP="004176C7">
            <w:pPr>
              <w:tabs>
                <w:tab w:val="decimal" w:pos="1325"/>
              </w:tabs>
              <w:spacing w:line="220" w:lineRule="exact"/>
              <w:ind w:left="-25" w:right="-115"/>
              <w:rPr>
                <w:rFonts w:ascii="CordiaUPC" w:hAnsi="CordiaUPC" w:cs="CordiaUPC"/>
                <w:b/>
                <w:bCs/>
                <w:color w:val="000000"/>
                <w:sz w:val="26"/>
                <w:szCs w:val="26"/>
                <w:lang w:eastAsia="en-GB" w:bidi="th-TH"/>
              </w:rPr>
            </w:pPr>
            <w:r>
              <w:rPr>
                <w:rFonts w:ascii="CordiaUPC" w:hAnsi="CordiaUPC" w:cs="CordiaUPC"/>
                <w:b/>
                <w:bCs/>
                <w:color w:val="000000"/>
                <w:sz w:val="26"/>
                <w:szCs w:val="26"/>
                <w:lang w:eastAsia="en-GB" w:bidi="th-TH"/>
              </w:rPr>
              <w:t>232,860</w:t>
            </w:r>
          </w:p>
        </w:tc>
      </w:tr>
      <w:tr w:rsidR="004176C7" w:rsidRPr="0077037B" w14:paraId="2824E852" w14:textId="77777777" w:rsidTr="0077037B">
        <w:tc>
          <w:tcPr>
            <w:tcW w:w="5646" w:type="dxa"/>
          </w:tcPr>
          <w:p w14:paraId="0E5EEE27" w14:textId="77777777" w:rsidR="004176C7" w:rsidRPr="00E47A9F" w:rsidRDefault="004176C7" w:rsidP="004176C7">
            <w:pPr>
              <w:pStyle w:val="Heading8"/>
              <w:keepNext/>
              <w:numPr>
                <w:ilvl w:val="7"/>
                <w:numId w:val="0"/>
              </w:numPr>
              <w:tabs>
                <w:tab w:val="left" w:pos="212"/>
                <w:tab w:val="left" w:pos="474"/>
              </w:tabs>
              <w:spacing w:line="220" w:lineRule="exact"/>
              <w:ind w:right="-25"/>
              <w:jc w:val="both"/>
              <w:rPr>
                <w:rFonts w:ascii="CordiaUPC" w:eastAsia="Angsana New" w:hAnsi="CordiaUPC" w:cs="CordiaUPC"/>
                <w:b/>
                <w:bCs/>
                <w:color w:val="000000"/>
                <w:sz w:val="26"/>
                <w:szCs w:val="26"/>
                <w:lang w:val="en-US" w:eastAsia="en-US"/>
              </w:rPr>
            </w:pPr>
          </w:p>
        </w:tc>
        <w:tc>
          <w:tcPr>
            <w:tcW w:w="1843" w:type="dxa"/>
          </w:tcPr>
          <w:p w14:paraId="6AE30071" w14:textId="77777777" w:rsidR="004176C7" w:rsidRPr="00E47A9F" w:rsidRDefault="004176C7" w:rsidP="004176C7">
            <w:pPr>
              <w:tabs>
                <w:tab w:val="decimal" w:pos="1325"/>
              </w:tabs>
              <w:spacing w:line="220" w:lineRule="exact"/>
              <w:ind w:left="-25" w:right="-115"/>
              <w:rPr>
                <w:rFonts w:ascii="CordiaUPC" w:hAnsi="CordiaUPC" w:cs="CordiaUPC"/>
                <w:b/>
                <w:bCs/>
                <w:color w:val="000000"/>
                <w:sz w:val="26"/>
                <w:szCs w:val="26"/>
                <w:lang w:eastAsia="en-GB" w:bidi="th-TH"/>
              </w:rPr>
            </w:pPr>
          </w:p>
        </w:tc>
        <w:tc>
          <w:tcPr>
            <w:tcW w:w="284" w:type="dxa"/>
            <w:gridSpan w:val="2"/>
          </w:tcPr>
          <w:p w14:paraId="2194EAAF" w14:textId="77777777" w:rsidR="004176C7" w:rsidRPr="00E47A9F" w:rsidRDefault="004176C7" w:rsidP="004176C7">
            <w:pPr>
              <w:tabs>
                <w:tab w:val="decimal" w:pos="1480"/>
              </w:tabs>
              <w:spacing w:line="220" w:lineRule="exact"/>
              <w:ind w:right="-302"/>
              <w:rPr>
                <w:rFonts w:ascii="CordiaUPC" w:hAnsi="CordiaUPC" w:cs="CordiaUPC"/>
                <w:b/>
                <w:bCs/>
                <w:color w:val="000000"/>
                <w:sz w:val="26"/>
                <w:szCs w:val="26"/>
                <w:lang w:eastAsia="en-GB" w:bidi="th-TH"/>
              </w:rPr>
            </w:pPr>
          </w:p>
        </w:tc>
        <w:tc>
          <w:tcPr>
            <w:tcW w:w="1659" w:type="dxa"/>
            <w:gridSpan w:val="2"/>
          </w:tcPr>
          <w:p w14:paraId="68FC0A52" w14:textId="77777777" w:rsidR="004176C7" w:rsidRPr="00E47A9F" w:rsidRDefault="004176C7" w:rsidP="004176C7">
            <w:pPr>
              <w:tabs>
                <w:tab w:val="decimal" w:pos="1325"/>
              </w:tabs>
              <w:spacing w:line="220" w:lineRule="exact"/>
              <w:ind w:left="-25" w:right="-115"/>
              <w:rPr>
                <w:rFonts w:ascii="CordiaUPC" w:hAnsi="CordiaUPC" w:cs="CordiaUPC"/>
                <w:b/>
                <w:bCs/>
                <w:color w:val="000000"/>
                <w:sz w:val="26"/>
                <w:szCs w:val="26"/>
                <w:lang w:eastAsia="en-GB" w:bidi="th-TH"/>
              </w:rPr>
            </w:pPr>
          </w:p>
        </w:tc>
      </w:tr>
      <w:tr w:rsidR="004176C7" w:rsidRPr="0077037B" w14:paraId="2DEA28BD" w14:textId="77777777" w:rsidTr="0077037B">
        <w:tc>
          <w:tcPr>
            <w:tcW w:w="5646" w:type="dxa"/>
          </w:tcPr>
          <w:p w14:paraId="2AF16749" w14:textId="77777777" w:rsidR="004176C7" w:rsidRPr="00E47A9F" w:rsidRDefault="004176C7" w:rsidP="004176C7">
            <w:pPr>
              <w:tabs>
                <w:tab w:val="left" w:pos="212"/>
                <w:tab w:val="left" w:pos="474"/>
              </w:tabs>
              <w:spacing w:line="220" w:lineRule="exact"/>
              <w:ind w:right="-25"/>
              <w:rPr>
                <w:rFonts w:ascii="CordiaUPC" w:eastAsia="Angsana New" w:hAnsi="CordiaUPC" w:cs="CordiaUPC"/>
                <w:b/>
                <w:bCs/>
                <w:color w:val="000000"/>
                <w:sz w:val="26"/>
                <w:szCs w:val="26"/>
              </w:rPr>
            </w:pPr>
            <w:r w:rsidRPr="00E47A9F">
              <w:rPr>
                <w:rFonts w:ascii="CordiaUPC" w:eastAsia="Angsana New" w:hAnsi="CordiaUPC" w:cs="CordiaUPC" w:hint="cs"/>
                <w:b/>
                <w:bCs/>
                <w:color w:val="000000"/>
                <w:sz w:val="26"/>
                <w:szCs w:val="26"/>
              </w:rPr>
              <w:t>Total Risk-Weighted Assets</w:t>
            </w:r>
          </w:p>
        </w:tc>
        <w:tc>
          <w:tcPr>
            <w:tcW w:w="1843" w:type="dxa"/>
            <w:tcBorders>
              <w:bottom w:val="double" w:sz="4" w:space="0" w:color="auto"/>
            </w:tcBorders>
            <w:shd w:val="clear" w:color="auto" w:fill="auto"/>
            <w:vAlign w:val="bottom"/>
          </w:tcPr>
          <w:p w14:paraId="0A1418AA" w14:textId="53E103FC" w:rsidR="004176C7" w:rsidRPr="00E47A9F" w:rsidRDefault="004176C7" w:rsidP="004176C7">
            <w:pPr>
              <w:tabs>
                <w:tab w:val="decimal" w:pos="1325"/>
              </w:tabs>
              <w:spacing w:line="220" w:lineRule="exact"/>
              <w:ind w:left="-25" w:right="-115"/>
              <w:rPr>
                <w:rFonts w:ascii="CordiaUPC" w:hAnsi="CordiaUPC" w:cs="CordiaUPC"/>
                <w:b/>
                <w:bCs/>
                <w:color w:val="000000"/>
                <w:sz w:val="26"/>
                <w:szCs w:val="26"/>
                <w:lang w:eastAsia="en-GB" w:bidi="th-TH"/>
              </w:rPr>
            </w:pPr>
            <w:r>
              <w:rPr>
                <w:rFonts w:ascii="CordiaUPC" w:eastAsia="MS Mincho" w:hAnsi="CordiaUPC" w:cs="CordiaUPC"/>
                <w:b/>
                <w:bCs/>
                <w:sz w:val="26"/>
                <w:szCs w:val="26"/>
                <w:lang w:eastAsia="th-TH"/>
              </w:rPr>
              <w:t>1,185,423</w:t>
            </w:r>
          </w:p>
        </w:tc>
        <w:tc>
          <w:tcPr>
            <w:tcW w:w="284" w:type="dxa"/>
            <w:gridSpan w:val="2"/>
          </w:tcPr>
          <w:p w14:paraId="4002EDA0" w14:textId="77777777" w:rsidR="004176C7" w:rsidRPr="00E47A9F" w:rsidRDefault="004176C7" w:rsidP="004176C7">
            <w:pPr>
              <w:tabs>
                <w:tab w:val="decimal" w:pos="1480"/>
              </w:tabs>
              <w:spacing w:line="220" w:lineRule="exact"/>
              <w:ind w:left="184" w:right="-302"/>
              <w:rPr>
                <w:rFonts w:ascii="CordiaUPC" w:hAnsi="CordiaUPC" w:cs="CordiaUPC"/>
                <w:b/>
                <w:bCs/>
                <w:sz w:val="26"/>
                <w:szCs w:val="26"/>
              </w:rPr>
            </w:pPr>
          </w:p>
        </w:tc>
        <w:tc>
          <w:tcPr>
            <w:tcW w:w="1659" w:type="dxa"/>
            <w:gridSpan w:val="2"/>
            <w:tcBorders>
              <w:bottom w:val="double" w:sz="4" w:space="0" w:color="auto"/>
            </w:tcBorders>
            <w:shd w:val="clear" w:color="auto" w:fill="auto"/>
            <w:vAlign w:val="bottom"/>
          </w:tcPr>
          <w:p w14:paraId="4B62F1FC" w14:textId="70143CD9" w:rsidR="004176C7" w:rsidRPr="00E47A9F" w:rsidRDefault="004176C7" w:rsidP="004176C7">
            <w:pPr>
              <w:tabs>
                <w:tab w:val="decimal" w:pos="1325"/>
              </w:tabs>
              <w:spacing w:line="220" w:lineRule="exact"/>
              <w:ind w:left="-25" w:right="-115"/>
              <w:rPr>
                <w:rFonts w:ascii="CordiaUPC" w:hAnsi="CordiaUPC" w:cs="CordiaUPC"/>
                <w:b/>
                <w:bCs/>
                <w:sz w:val="26"/>
                <w:szCs w:val="26"/>
                <w:lang w:val="en-US" w:bidi="th-TH"/>
              </w:rPr>
            </w:pPr>
            <w:r>
              <w:rPr>
                <w:rFonts w:ascii="CordiaUPC" w:hAnsi="CordiaUPC" w:cs="CordiaUPC"/>
                <w:b/>
                <w:bCs/>
                <w:sz w:val="26"/>
                <w:szCs w:val="26"/>
                <w:lang w:val="en-US" w:bidi="th-TH"/>
              </w:rPr>
              <w:t>1,188,683</w:t>
            </w:r>
          </w:p>
        </w:tc>
      </w:tr>
    </w:tbl>
    <w:p w14:paraId="0B29AC7C" w14:textId="1D21C6FA" w:rsidR="0077037B" w:rsidRDefault="0077037B" w:rsidP="0077037B">
      <w:pPr>
        <w:spacing w:line="240" w:lineRule="auto"/>
        <w:rPr>
          <w:rFonts w:cs="Times New Roman"/>
          <w:sz w:val="20"/>
        </w:rPr>
      </w:pPr>
    </w:p>
    <w:p w14:paraId="2207C826" w14:textId="77777777" w:rsidR="003C4B67" w:rsidRDefault="003C4B67">
      <w:r>
        <w:br w:type="page"/>
      </w:r>
    </w:p>
    <w:tbl>
      <w:tblPr>
        <w:tblW w:w="9615" w:type="dxa"/>
        <w:tblInd w:w="450" w:type="dxa"/>
        <w:tblLayout w:type="fixed"/>
        <w:tblCellMar>
          <w:left w:w="115" w:type="dxa"/>
          <w:right w:w="115" w:type="dxa"/>
        </w:tblCellMar>
        <w:tblLook w:val="0000" w:firstRow="0" w:lastRow="0" w:firstColumn="0" w:lastColumn="0" w:noHBand="0" w:noVBand="0"/>
      </w:tblPr>
      <w:tblGrid>
        <w:gridCol w:w="5490"/>
        <w:gridCol w:w="1573"/>
        <w:gridCol w:w="1276"/>
        <w:gridCol w:w="1276"/>
      </w:tblGrid>
      <w:tr w:rsidR="0077037B" w:rsidRPr="00A2042F" w14:paraId="7D2F0457" w14:textId="77777777" w:rsidTr="00A2042F">
        <w:trPr>
          <w:trHeight w:val="56"/>
        </w:trPr>
        <w:tc>
          <w:tcPr>
            <w:tcW w:w="5490" w:type="dxa"/>
            <w:vAlign w:val="bottom"/>
          </w:tcPr>
          <w:p w14:paraId="3FCAF863" w14:textId="77777777" w:rsidR="0077037B" w:rsidRPr="00E47A9F" w:rsidRDefault="0077037B" w:rsidP="00E47A9F">
            <w:pPr>
              <w:spacing w:line="220" w:lineRule="exact"/>
              <w:jc w:val="both"/>
              <w:outlineLvl w:val="7"/>
              <w:rPr>
                <w:rFonts w:ascii="CordiaUPC" w:hAnsi="CordiaUPC" w:cs="CordiaUPC"/>
                <w:color w:val="000000"/>
                <w:sz w:val="26"/>
                <w:szCs w:val="26"/>
                <w:lang w:val="en-US"/>
              </w:rPr>
            </w:pPr>
          </w:p>
        </w:tc>
        <w:tc>
          <w:tcPr>
            <w:tcW w:w="1573" w:type="dxa"/>
          </w:tcPr>
          <w:p w14:paraId="68A7C21B" w14:textId="77777777" w:rsidR="0077037B" w:rsidRPr="00E47A9F" w:rsidRDefault="0077037B" w:rsidP="00E47A9F">
            <w:pPr>
              <w:spacing w:line="220" w:lineRule="exact"/>
              <w:ind w:right="-64"/>
              <w:jc w:val="center"/>
              <w:rPr>
                <w:rFonts w:ascii="CordiaUPC" w:eastAsia="Angsana New" w:hAnsi="CordiaUPC" w:cs="CordiaUPC"/>
                <w:color w:val="000000"/>
                <w:sz w:val="26"/>
                <w:szCs w:val="26"/>
                <w:lang w:val="en-US"/>
              </w:rPr>
            </w:pPr>
            <w:r w:rsidRPr="00E47A9F">
              <w:rPr>
                <w:rFonts w:ascii="CordiaUPC" w:eastAsia="Angsana New" w:hAnsi="CordiaUPC" w:cs="CordiaUPC" w:hint="cs"/>
                <w:color w:val="000000"/>
                <w:sz w:val="26"/>
                <w:szCs w:val="26"/>
                <w:lang w:val="en-US"/>
              </w:rPr>
              <w:t xml:space="preserve">The </w:t>
            </w:r>
            <w:proofErr w:type="spellStart"/>
            <w:r w:rsidRPr="00E47A9F">
              <w:rPr>
                <w:rFonts w:ascii="CordiaUPC" w:eastAsia="Angsana New" w:hAnsi="CordiaUPC" w:cs="CordiaUPC" w:hint="cs"/>
                <w:color w:val="000000"/>
                <w:sz w:val="26"/>
                <w:szCs w:val="26"/>
                <w:lang w:val="en-US"/>
              </w:rPr>
              <w:t>BoT’s</w:t>
            </w:r>
            <w:proofErr w:type="spellEnd"/>
            <w:r w:rsidRPr="00E47A9F">
              <w:rPr>
                <w:rFonts w:ascii="CordiaUPC" w:eastAsia="Angsana New" w:hAnsi="CordiaUPC" w:cs="CordiaUPC" w:hint="cs"/>
                <w:color w:val="000000"/>
                <w:sz w:val="26"/>
                <w:szCs w:val="26"/>
                <w:lang w:val="en-US"/>
              </w:rPr>
              <w:t xml:space="preserve"> regulatory</w:t>
            </w:r>
          </w:p>
          <w:p w14:paraId="06CE8557" w14:textId="5D6A18A2" w:rsidR="0077037B" w:rsidRPr="00E47A9F" w:rsidRDefault="0077037B" w:rsidP="00E47A9F">
            <w:pPr>
              <w:spacing w:line="220" w:lineRule="exact"/>
              <w:ind w:right="-64"/>
              <w:jc w:val="center"/>
              <w:rPr>
                <w:rFonts w:ascii="CordiaUPC" w:hAnsi="CordiaUPC" w:cs="CordiaUPC"/>
                <w:sz w:val="26"/>
                <w:szCs w:val="26"/>
                <w:lang w:val="en-US"/>
              </w:rPr>
            </w:pPr>
            <w:r w:rsidRPr="00E47A9F">
              <w:rPr>
                <w:rFonts w:ascii="CordiaUPC" w:eastAsia="Angsana New" w:hAnsi="CordiaUPC" w:cs="CordiaUPC" w:hint="cs"/>
                <w:color w:val="000000"/>
                <w:sz w:val="26"/>
                <w:szCs w:val="26"/>
                <w:lang w:val="en-US"/>
              </w:rPr>
              <w:t>minimum requirement</w:t>
            </w:r>
            <w:r w:rsidR="004176C7">
              <w:rPr>
                <w:rFonts w:ascii="CordiaUPC" w:eastAsia="Angsana New" w:hAnsi="CordiaUPC" w:cs="CordiaUPC"/>
                <w:color w:val="000000"/>
                <w:sz w:val="26"/>
                <w:szCs w:val="26"/>
                <w:lang w:val="en-US"/>
              </w:rPr>
              <w:t xml:space="preserve"> </w:t>
            </w:r>
            <w:r w:rsidR="004176C7" w:rsidRPr="00E47A9F">
              <w:rPr>
                <w:rFonts w:ascii="CordiaUPC" w:hAnsi="CordiaUPC" w:cs="CordiaUPC" w:hint="cs"/>
                <w:color w:val="000000"/>
                <w:sz w:val="24"/>
                <w:szCs w:val="24"/>
                <w:lang w:val="en-US" w:eastAsia="en-GB" w:bidi="th-TH"/>
              </w:rPr>
              <w:t xml:space="preserve">* </w:t>
            </w:r>
          </w:p>
        </w:tc>
        <w:tc>
          <w:tcPr>
            <w:tcW w:w="1276" w:type="dxa"/>
            <w:vAlign w:val="bottom"/>
          </w:tcPr>
          <w:p w14:paraId="3BDE13ED" w14:textId="21C9F6C8" w:rsidR="0077037B" w:rsidRPr="00E47A9F" w:rsidRDefault="0077037B" w:rsidP="00E47A9F">
            <w:pPr>
              <w:tabs>
                <w:tab w:val="right" w:pos="1130"/>
              </w:tabs>
              <w:spacing w:line="220" w:lineRule="exact"/>
              <w:ind w:left="-115" w:right="-151"/>
              <w:jc w:val="center"/>
              <w:rPr>
                <w:rFonts w:ascii="CordiaUPC" w:eastAsia="Times New Roman" w:hAnsi="CordiaUPC" w:cs="CordiaUPC"/>
                <w:snapToGrid w:val="0"/>
                <w:sz w:val="26"/>
                <w:szCs w:val="26"/>
                <w:lang w:val="en-US"/>
              </w:rPr>
            </w:pPr>
            <w:r w:rsidRPr="00E47A9F">
              <w:rPr>
                <w:rFonts w:ascii="CordiaUPC" w:eastAsia="Times New Roman" w:hAnsi="CordiaUPC" w:cs="CordiaUPC" w:hint="cs"/>
                <w:snapToGrid w:val="0"/>
                <w:sz w:val="26"/>
                <w:szCs w:val="26"/>
                <w:lang w:val="en-US"/>
              </w:rPr>
              <w:t>3</w:t>
            </w:r>
            <w:r w:rsidR="005D787E" w:rsidRPr="00E47A9F">
              <w:rPr>
                <w:rFonts w:ascii="CordiaUPC" w:eastAsia="Times New Roman" w:hAnsi="CordiaUPC" w:cs="CordiaUPC" w:hint="cs"/>
                <w:snapToGrid w:val="0"/>
                <w:sz w:val="26"/>
                <w:szCs w:val="26"/>
                <w:lang w:val="en-US"/>
              </w:rPr>
              <w:t>1</w:t>
            </w:r>
            <w:r w:rsidRPr="00E47A9F">
              <w:rPr>
                <w:rFonts w:ascii="CordiaUPC" w:eastAsia="Times New Roman" w:hAnsi="CordiaUPC" w:cs="CordiaUPC" w:hint="cs"/>
                <w:snapToGrid w:val="0"/>
                <w:sz w:val="26"/>
                <w:szCs w:val="26"/>
                <w:lang w:val="en-US"/>
              </w:rPr>
              <w:t xml:space="preserve"> </w:t>
            </w:r>
            <w:r w:rsidR="005D787E" w:rsidRPr="00E47A9F">
              <w:rPr>
                <w:rFonts w:ascii="CordiaUPC" w:eastAsia="Angsana New" w:hAnsi="CordiaUPC" w:cs="CordiaUPC" w:hint="cs"/>
                <w:color w:val="000000"/>
                <w:sz w:val="26"/>
                <w:szCs w:val="26"/>
                <w:lang w:bidi="th-TH"/>
              </w:rPr>
              <w:t>March</w:t>
            </w:r>
            <w:r w:rsidRPr="00E47A9F">
              <w:rPr>
                <w:rFonts w:ascii="CordiaUPC" w:eastAsia="Times New Roman" w:hAnsi="CordiaUPC" w:cs="CordiaUPC" w:hint="cs"/>
                <w:snapToGrid w:val="0"/>
                <w:sz w:val="26"/>
                <w:szCs w:val="26"/>
                <w:lang w:val="en-US"/>
              </w:rPr>
              <w:t xml:space="preserve"> </w:t>
            </w:r>
          </w:p>
          <w:p w14:paraId="51AF4336" w14:textId="21BE8DFE" w:rsidR="0077037B" w:rsidRPr="00E47A9F" w:rsidRDefault="0077037B" w:rsidP="00E47A9F">
            <w:pPr>
              <w:tabs>
                <w:tab w:val="right" w:pos="1130"/>
              </w:tabs>
              <w:spacing w:line="220" w:lineRule="exact"/>
              <w:ind w:left="-115" w:right="-151"/>
              <w:jc w:val="center"/>
              <w:rPr>
                <w:rFonts w:ascii="CordiaUPC" w:eastAsia="Angsana New" w:hAnsi="CordiaUPC" w:cs="CordiaUPC"/>
                <w:color w:val="000000"/>
                <w:sz w:val="26"/>
                <w:szCs w:val="26"/>
              </w:rPr>
            </w:pPr>
            <w:r w:rsidRPr="00E47A9F">
              <w:rPr>
                <w:rFonts w:ascii="CordiaUPC" w:eastAsia="Angsana New" w:hAnsi="CordiaUPC" w:cs="CordiaUPC" w:hint="cs"/>
                <w:color w:val="000000"/>
                <w:sz w:val="26"/>
                <w:szCs w:val="26"/>
              </w:rPr>
              <w:t>202</w:t>
            </w:r>
            <w:r w:rsidR="005D787E" w:rsidRPr="00E47A9F">
              <w:rPr>
                <w:rFonts w:ascii="CordiaUPC" w:eastAsia="Angsana New" w:hAnsi="CordiaUPC" w:cs="CordiaUPC" w:hint="cs"/>
                <w:color w:val="000000"/>
                <w:sz w:val="26"/>
                <w:szCs w:val="26"/>
              </w:rPr>
              <w:t>1</w:t>
            </w:r>
          </w:p>
        </w:tc>
        <w:tc>
          <w:tcPr>
            <w:tcW w:w="1276" w:type="dxa"/>
          </w:tcPr>
          <w:p w14:paraId="4BB25FD5" w14:textId="77777777" w:rsidR="0077037B" w:rsidRPr="00E47A9F" w:rsidRDefault="0077037B" w:rsidP="00E47A9F">
            <w:pPr>
              <w:tabs>
                <w:tab w:val="right" w:pos="1130"/>
              </w:tabs>
              <w:spacing w:line="220" w:lineRule="exact"/>
              <w:ind w:left="-108" w:right="-18"/>
              <w:jc w:val="center"/>
              <w:rPr>
                <w:rFonts w:ascii="CordiaUPC" w:hAnsi="CordiaUPC" w:cs="CordiaUPC"/>
                <w:snapToGrid w:val="0"/>
                <w:sz w:val="26"/>
                <w:szCs w:val="26"/>
                <w:lang w:val="en-US"/>
              </w:rPr>
            </w:pPr>
          </w:p>
          <w:p w14:paraId="151359D4" w14:textId="77777777" w:rsidR="0077037B" w:rsidRPr="00E47A9F" w:rsidRDefault="0077037B" w:rsidP="00E47A9F">
            <w:pPr>
              <w:tabs>
                <w:tab w:val="right" w:pos="1130"/>
              </w:tabs>
              <w:spacing w:line="220" w:lineRule="exact"/>
              <w:ind w:left="-108" w:right="-115"/>
              <w:jc w:val="center"/>
              <w:rPr>
                <w:rFonts w:ascii="CordiaUPC" w:hAnsi="CordiaUPC" w:cs="CordiaUPC"/>
                <w:snapToGrid w:val="0"/>
                <w:sz w:val="26"/>
                <w:szCs w:val="26"/>
                <w:lang w:val="en-US"/>
              </w:rPr>
            </w:pPr>
          </w:p>
          <w:p w14:paraId="2269DFA0" w14:textId="77777777" w:rsidR="0077037B" w:rsidRPr="00E47A9F" w:rsidRDefault="0077037B" w:rsidP="00E47A9F">
            <w:pPr>
              <w:tabs>
                <w:tab w:val="right" w:pos="1130"/>
              </w:tabs>
              <w:spacing w:line="220" w:lineRule="exact"/>
              <w:ind w:left="-108" w:right="-115"/>
              <w:jc w:val="center"/>
              <w:rPr>
                <w:rFonts w:ascii="CordiaUPC" w:eastAsia="Times New Roman" w:hAnsi="CordiaUPC" w:cs="CordiaUPC"/>
                <w:snapToGrid w:val="0"/>
                <w:sz w:val="26"/>
                <w:szCs w:val="26"/>
                <w:lang w:val="en-US"/>
              </w:rPr>
            </w:pPr>
            <w:r w:rsidRPr="00E47A9F">
              <w:rPr>
                <w:rFonts w:ascii="CordiaUPC" w:eastAsia="Times New Roman" w:hAnsi="CordiaUPC" w:cs="CordiaUPC" w:hint="cs"/>
                <w:snapToGrid w:val="0"/>
                <w:sz w:val="26"/>
                <w:szCs w:val="26"/>
                <w:lang w:val="en-US"/>
              </w:rPr>
              <w:t>31 December</w:t>
            </w:r>
          </w:p>
          <w:p w14:paraId="52B4CD26" w14:textId="3A2014B5" w:rsidR="0077037B" w:rsidRPr="00E47A9F" w:rsidRDefault="0077037B" w:rsidP="00E47A9F">
            <w:pPr>
              <w:tabs>
                <w:tab w:val="right" w:pos="1130"/>
              </w:tabs>
              <w:spacing w:line="220" w:lineRule="exact"/>
              <w:ind w:left="-108" w:right="-115"/>
              <w:jc w:val="center"/>
              <w:rPr>
                <w:rFonts w:ascii="CordiaUPC" w:hAnsi="CordiaUPC" w:cs="CordiaUPC"/>
                <w:sz w:val="26"/>
                <w:szCs w:val="26"/>
              </w:rPr>
            </w:pPr>
            <w:r w:rsidRPr="00E47A9F">
              <w:rPr>
                <w:rFonts w:ascii="CordiaUPC" w:eastAsia="Times New Roman" w:hAnsi="CordiaUPC" w:cs="CordiaUPC" w:hint="cs"/>
                <w:snapToGrid w:val="0"/>
                <w:sz w:val="26"/>
                <w:szCs w:val="26"/>
                <w:lang w:val="en-US"/>
              </w:rPr>
              <w:t>20</w:t>
            </w:r>
            <w:r w:rsidR="005D787E" w:rsidRPr="00E47A9F">
              <w:rPr>
                <w:rFonts w:ascii="CordiaUPC" w:eastAsia="Times New Roman" w:hAnsi="CordiaUPC" w:cs="CordiaUPC" w:hint="cs"/>
                <w:snapToGrid w:val="0"/>
                <w:sz w:val="26"/>
                <w:szCs w:val="26"/>
                <w:lang w:val="en-US"/>
              </w:rPr>
              <w:t>20</w:t>
            </w:r>
          </w:p>
        </w:tc>
      </w:tr>
      <w:tr w:rsidR="0077037B" w:rsidRPr="00A2042F" w14:paraId="068CB9C2" w14:textId="77777777" w:rsidTr="00E3325A">
        <w:trPr>
          <w:trHeight w:val="258"/>
        </w:trPr>
        <w:tc>
          <w:tcPr>
            <w:tcW w:w="5490" w:type="dxa"/>
            <w:vAlign w:val="bottom"/>
          </w:tcPr>
          <w:p w14:paraId="0FC68022" w14:textId="77777777" w:rsidR="0077037B" w:rsidRPr="00E47A9F" w:rsidRDefault="0077037B" w:rsidP="00E47A9F">
            <w:pPr>
              <w:spacing w:line="220" w:lineRule="exact"/>
              <w:jc w:val="both"/>
              <w:outlineLvl w:val="7"/>
              <w:rPr>
                <w:rFonts w:ascii="CordiaUPC" w:hAnsi="CordiaUPC" w:cs="CordiaUPC"/>
                <w:color w:val="000000"/>
                <w:sz w:val="26"/>
                <w:szCs w:val="26"/>
                <w:lang w:val="en-US"/>
              </w:rPr>
            </w:pPr>
          </w:p>
        </w:tc>
        <w:tc>
          <w:tcPr>
            <w:tcW w:w="4125" w:type="dxa"/>
            <w:gridSpan w:val="3"/>
            <w:vAlign w:val="center"/>
          </w:tcPr>
          <w:p w14:paraId="4D2E5C03" w14:textId="11F4C4CC" w:rsidR="0077037B" w:rsidRPr="00E47A9F" w:rsidRDefault="00093DD4" w:rsidP="00093DD4">
            <w:pPr>
              <w:tabs>
                <w:tab w:val="right" w:pos="0"/>
              </w:tabs>
              <w:spacing w:line="220" w:lineRule="exact"/>
              <w:ind w:right="48"/>
              <w:jc w:val="center"/>
              <w:rPr>
                <w:rFonts w:ascii="CordiaUPC" w:hAnsi="CordiaUPC" w:cs="CordiaUPC"/>
                <w:sz w:val="26"/>
                <w:szCs w:val="26"/>
              </w:rPr>
            </w:pPr>
            <w:r>
              <w:rPr>
                <w:rFonts w:ascii="CordiaUPC" w:hAnsi="CordiaUPC" w:cs="CordiaUPC"/>
                <w:i/>
                <w:iCs/>
                <w:sz w:val="26"/>
                <w:szCs w:val="26"/>
              </w:rPr>
              <w:t xml:space="preserve">     </w:t>
            </w:r>
            <w:r w:rsidR="0077037B" w:rsidRPr="00E47A9F">
              <w:rPr>
                <w:rFonts w:ascii="CordiaUPC" w:hAnsi="CordiaUPC" w:cs="CordiaUPC" w:hint="cs"/>
                <w:i/>
                <w:iCs/>
                <w:sz w:val="26"/>
                <w:szCs w:val="26"/>
              </w:rPr>
              <w:t>(%)</w:t>
            </w:r>
          </w:p>
        </w:tc>
      </w:tr>
      <w:tr w:rsidR="004176C7" w:rsidRPr="00A2042F" w14:paraId="019AD151" w14:textId="77777777" w:rsidTr="00E3325A">
        <w:trPr>
          <w:trHeight w:val="258"/>
        </w:trPr>
        <w:tc>
          <w:tcPr>
            <w:tcW w:w="5490" w:type="dxa"/>
            <w:vAlign w:val="bottom"/>
          </w:tcPr>
          <w:p w14:paraId="5FBEF2B5" w14:textId="77777777" w:rsidR="004176C7" w:rsidRPr="00E47A9F" w:rsidRDefault="004176C7" w:rsidP="004176C7">
            <w:pPr>
              <w:spacing w:line="220" w:lineRule="exact"/>
              <w:jc w:val="both"/>
              <w:outlineLvl w:val="7"/>
              <w:rPr>
                <w:rFonts w:ascii="CordiaUPC" w:hAnsi="CordiaUPC" w:cs="CordiaUPC"/>
                <w:color w:val="000000"/>
                <w:sz w:val="26"/>
                <w:szCs w:val="26"/>
                <w:lang w:val="en-US"/>
              </w:rPr>
            </w:pPr>
            <w:r w:rsidRPr="00E47A9F">
              <w:rPr>
                <w:rFonts w:ascii="CordiaUPC" w:hAnsi="CordiaUPC" w:cs="CordiaUPC" w:hint="cs"/>
                <w:color w:val="000000"/>
                <w:sz w:val="26"/>
                <w:szCs w:val="26"/>
                <w:lang w:val="en-US"/>
              </w:rPr>
              <w:t>Capital Adequacy Ratio/Total Risk-Weighted Asset</w:t>
            </w:r>
          </w:p>
        </w:tc>
        <w:tc>
          <w:tcPr>
            <w:tcW w:w="1573" w:type="dxa"/>
            <w:vAlign w:val="bottom"/>
          </w:tcPr>
          <w:p w14:paraId="3B72028A" w14:textId="77777777" w:rsidR="004176C7" w:rsidRPr="00E47A9F" w:rsidRDefault="004176C7" w:rsidP="004176C7">
            <w:pPr>
              <w:spacing w:line="220" w:lineRule="exact"/>
              <w:ind w:right="464"/>
              <w:jc w:val="right"/>
              <w:rPr>
                <w:rFonts w:ascii="CordiaUPC" w:hAnsi="CordiaUPC" w:cs="CordiaUPC"/>
                <w:sz w:val="26"/>
                <w:szCs w:val="26"/>
              </w:rPr>
            </w:pPr>
            <w:r w:rsidRPr="00E47A9F">
              <w:rPr>
                <w:rFonts w:ascii="CordiaUPC" w:hAnsi="CordiaUPC" w:cs="CordiaUPC" w:hint="cs"/>
                <w:sz w:val="26"/>
                <w:szCs w:val="26"/>
              </w:rPr>
              <w:t xml:space="preserve">   11.0</w:t>
            </w:r>
          </w:p>
        </w:tc>
        <w:tc>
          <w:tcPr>
            <w:tcW w:w="1276" w:type="dxa"/>
            <w:vAlign w:val="bottom"/>
          </w:tcPr>
          <w:p w14:paraId="1FD83A7B" w14:textId="5D0A329C" w:rsidR="004176C7" w:rsidRPr="00E47A9F" w:rsidRDefault="004176C7" w:rsidP="004176C7">
            <w:pPr>
              <w:tabs>
                <w:tab w:val="right" w:pos="1130"/>
              </w:tabs>
              <w:spacing w:line="220" w:lineRule="exact"/>
              <w:ind w:right="283"/>
              <w:jc w:val="right"/>
              <w:rPr>
                <w:rFonts w:ascii="CordiaUPC" w:hAnsi="CordiaUPC" w:cs="CordiaUPC"/>
                <w:sz w:val="26"/>
                <w:szCs w:val="26"/>
              </w:rPr>
            </w:pPr>
            <w:r>
              <w:rPr>
                <w:rFonts w:ascii="CordiaUPC" w:hAnsi="CordiaUPC" w:cs="CordiaUPC"/>
                <w:sz w:val="26"/>
                <w:szCs w:val="26"/>
              </w:rPr>
              <w:t>19.50</w:t>
            </w:r>
          </w:p>
        </w:tc>
        <w:tc>
          <w:tcPr>
            <w:tcW w:w="1276" w:type="dxa"/>
            <w:vAlign w:val="bottom"/>
          </w:tcPr>
          <w:p w14:paraId="45484C10" w14:textId="7653C548" w:rsidR="004176C7" w:rsidRPr="00E47A9F" w:rsidRDefault="004176C7" w:rsidP="004176C7">
            <w:pPr>
              <w:tabs>
                <w:tab w:val="right" w:pos="1130"/>
              </w:tabs>
              <w:spacing w:line="220" w:lineRule="exact"/>
              <w:ind w:right="283"/>
              <w:jc w:val="right"/>
              <w:rPr>
                <w:rFonts w:ascii="CordiaUPC" w:hAnsi="CordiaUPC" w:cs="CordiaUPC"/>
                <w:sz w:val="26"/>
                <w:szCs w:val="26"/>
              </w:rPr>
            </w:pPr>
            <w:r w:rsidRPr="00E47A9F">
              <w:rPr>
                <w:rFonts w:ascii="CordiaUPC" w:hAnsi="CordiaUPC" w:cs="CordiaUPC" w:hint="cs"/>
                <w:sz w:val="26"/>
                <w:szCs w:val="26"/>
              </w:rPr>
              <w:t>19.59</w:t>
            </w:r>
          </w:p>
        </w:tc>
      </w:tr>
      <w:tr w:rsidR="004176C7" w:rsidRPr="00A2042F" w14:paraId="5DA25FD9" w14:textId="77777777" w:rsidTr="00E3325A">
        <w:trPr>
          <w:trHeight w:val="267"/>
        </w:trPr>
        <w:tc>
          <w:tcPr>
            <w:tcW w:w="5490" w:type="dxa"/>
          </w:tcPr>
          <w:p w14:paraId="2B5CB930" w14:textId="77777777" w:rsidR="004176C7" w:rsidRPr="00E47A9F" w:rsidRDefault="004176C7" w:rsidP="004176C7">
            <w:pPr>
              <w:spacing w:line="220" w:lineRule="exact"/>
              <w:jc w:val="both"/>
              <w:outlineLvl w:val="7"/>
              <w:rPr>
                <w:rFonts w:ascii="CordiaUPC" w:hAnsi="CordiaUPC" w:cs="CordiaUPC"/>
                <w:color w:val="000000"/>
                <w:sz w:val="26"/>
                <w:szCs w:val="26"/>
                <w:lang w:val="en-US"/>
              </w:rPr>
            </w:pPr>
            <w:r w:rsidRPr="00E47A9F">
              <w:rPr>
                <w:rFonts w:ascii="CordiaUPC" w:hAnsi="CordiaUPC" w:cs="CordiaUPC" w:hint="cs"/>
                <w:color w:val="000000"/>
                <w:sz w:val="26"/>
                <w:szCs w:val="26"/>
                <w:lang w:val="en-US"/>
              </w:rPr>
              <w:t>Tier 1 Capital Ratio/Total Risk-Weighted Asset</w:t>
            </w:r>
          </w:p>
        </w:tc>
        <w:tc>
          <w:tcPr>
            <w:tcW w:w="1573" w:type="dxa"/>
          </w:tcPr>
          <w:p w14:paraId="1F393916" w14:textId="77777777" w:rsidR="004176C7" w:rsidRPr="00E47A9F" w:rsidRDefault="004176C7" w:rsidP="004176C7">
            <w:pPr>
              <w:spacing w:line="220" w:lineRule="exact"/>
              <w:ind w:right="464"/>
              <w:jc w:val="right"/>
              <w:rPr>
                <w:rFonts w:ascii="CordiaUPC" w:hAnsi="CordiaUPC" w:cs="CordiaUPC"/>
                <w:sz w:val="26"/>
                <w:szCs w:val="26"/>
              </w:rPr>
            </w:pPr>
            <w:r w:rsidRPr="00E47A9F">
              <w:rPr>
                <w:rFonts w:ascii="CordiaUPC" w:hAnsi="CordiaUPC" w:cs="CordiaUPC" w:hint="cs"/>
                <w:sz w:val="26"/>
                <w:szCs w:val="26"/>
              </w:rPr>
              <w:t>8.5</w:t>
            </w:r>
          </w:p>
        </w:tc>
        <w:tc>
          <w:tcPr>
            <w:tcW w:w="1276" w:type="dxa"/>
          </w:tcPr>
          <w:p w14:paraId="714FCD61" w14:textId="6B44743E" w:rsidR="004176C7" w:rsidRPr="00E47A9F" w:rsidRDefault="004176C7" w:rsidP="004176C7">
            <w:pPr>
              <w:tabs>
                <w:tab w:val="right" w:pos="1130"/>
              </w:tabs>
              <w:spacing w:line="220" w:lineRule="exact"/>
              <w:ind w:right="283"/>
              <w:jc w:val="right"/>
              <w:rPr>
                <w:rFonts w:ascii="CordiaUPC" w:hAnsi="CordiaUPC" w:cs="CordiaUPC"/>
                <w:sz w:val="26"/>
                <w:szCs w:val="26"/>
              </w:rPr>
            </w:pPr>
            <w:r>
              <w:rPr>
                <w:rFonts w:ascii="CordiaUPC" w:hAnsi="CordiaUPC" w:cs="CordiaUPC"/>
                <w:sz w:val="26"/>
                <w:szCs w:val="26"/>
              </w:rPr>
              <w:t>15.49</w:t>
            </w:r>
          </w:p>
        </w:tc>
        <w:tc>
          <w:tcPr>
            <w:tcW w:w="1276" w:type="dxa"/>
          </w:tcPr>
          <w:p w14:paraId="1D86F644" w14:textId="06C441A9" w:rsidR="004176C7" w:rsidRPr="00E47A9F" w:rsidRDefault="004176C7" w:rsidP="004176C7">
            <w:pPr>
              <w:tabs>
                <w:tab w:val="right" w:pos="1130"/>
              </w:tabs>
              <w:spacing w:line="220" w:lineRule="exact"/>
              <w:ind w:right="283"/>
              <w:jc w:val="right"/>
              <w:rPr>
                <w:rFonts w:ascii="CordiaUPC" w:hAnsi="CordiaUPC" w:cs="CordiaUPC"/>
                <w:sz w:val="26"/>
                <w:szCs w:val="26"/>
              </w:rPr>
            </w:pPr>
            <w:r w:rsidRPr="00E47A9F">
              <w:rPr>
                <w:rFonts w:ascii="CordiaUPC" w:hAnsi="CordiaUPC" w:cs="CordiaUPC" w:hint="cs"/>
                <w:sz w:val="26"/>
                <w:szCs w:val="26"/>
              </w:rPr>
              <w:t>15.46</w:t>
            </w:r>
          </w:p>
        </w:tc>
      </w:tr>
      <w:tr w:rsidR="004176C7" w:rsidRPr="00A2042F" w14:paraId="5CA08EED" w14:textId="77777777" w:rsidTr="00E3325A">
        <w:trPr>
          <w:trHeight w:val="218"/>
        </w:trPr>
        <w:tc>
          <w:tcPr>
            <w:tcW w:w="5490" w:type="dxa"/>
          </w:tcPr>
          <w:p w14:paraId="3943FD2C" w14:textId="76F808F1" w:rsidR="004176C7" w:rsidRPr="00E47A9F" w:rsidRDefault="004176C7" w:rsidP="004176C7">
            <w:pPr>
              <w:tabs>
                <w:tab w:val="left" w:pos="252"/>
              </w:tabs>
              <w:spacing w:line="220" w:lineRule="exact"/>
              <w:ind w:right="-380"/>
              <w:outlineLvl w:val="7"/>
              <w:rPr>
                <w:rFonts w:ascii="CordiaUPC" w:hAnsi="CordiaUPC" w:cs="CordiaUPC"/>
                <w:color w:val="000000"/>
                <w:sz w:val="26"/>
                <w:szCs w:val="26"/>
                <w:lang w:val="en-US"/>
              </w:rPr>
            </w:pPr>
            <w:r w:rsidRPr="00E47A9F">
              <w:rPr>
                <w:rFonts w:ascii="CordiaUPC" w:hAnsi="CordiaUPC" w:cs="CordiaUPC" w:hint="cs"/>
                <w:color w:val="000000"/>
                <w:sz w:val="26"/>
                <w:szCs w:val="26"/>
                <w:lang w:val="en-US"/>
              </w:rPr>
              <w:t>Common Equity Tier 1 Capital Ratio/Total Risk-Weighted Asset</w:t>
            </w:r>
          </w:p>
        </w:tc>
        <w:tc>
          <w:tcPr>
            <w:tcW w:w="1573" w:type="dxa"/>
            <w:vAlign w:val="bottom"/>
          </w:tcPr>
          <w:p w14:paraId="005445B3" w14:textId="77777777" w:rsidR="004176C7" w:rsidRPr="00E47A9F" w:rsidRDefault="004176C7" w:rsidP="004176C7">
            <w:pPr>
              <w:spacing w:line="220" w:lineRule="exact"/>
              <w:ind w:right="464"/>
              <w:jc w:val="right"/>
              <w:rPr>
                <w:rFonts w:ascii="CordiaUPC" w:hAnsi="CordiaUPC" w:cs="CordiaUPC"/>
                <w:sz w:val="26"/>
                <w:szCs w:val="26"/>
              </w:rPr>
            </w:pPr>
            <w:r w:rsidRPr="00E47A9F">
              <w:rPr>
                <w:rFonts w:ascii="CordiaUPC" w:hAnsi="CordiaUPC" w:cs="CordiaUPC" w:hint="cs"/>
                <w:sz w:val="26"/>
                <w:szCs w:val="26"/>
              </w:rPr>
              <w:t>7.0</w:t>
            </w:r>
          </w:p>
        </w:tc>
        <w:tc>
          <w:tcPr>
            <w:tcW w:w="1276" w:type="dxa"/>
            <w:vAlign w:val="bottom"/>
          </w:tcPr>
          <w:p w14:paraId="3C0286CB" w14:textId="3C2C6C1B" w:rsidR="004176C7" w:rsidRPr="00E47A9F" w:rsidRDefault="004176C7" w:rsidP="004176C7">
            <w:pPr>
              <w:tabs>
                <w:tab w:val="right" w:pos="1130"/>
              </w:tabs>
              <w:spacing w:line="220" w:lineRule="exact"/>
              <w:ind w:right="283"/>
              <w:jc w:val="right"/>
              <w:rPr>
                <w:rFonts w:ascii="CordiaUPC" w:hAnsi="CordiaUPC" w:cs="CordiaUPC"/>
                <w:sz w:val="26"/>
                <w:szCs w:val="26"/>
              </w:rPr>
            </w:pPr>
            <w:r>
              <w:rPr>
                <w:rFonts w:ascii="CordiaUPC" w:hAnsi="CordiaUPC" w:cs="CordiaUPC"/>
                <w:sz w:val="26"/>
                <w:szCs w:val="26"/>
              </w:rPr>
              <w:t>14.47</w:t>
            </w:r>
          </w:p>
        </w:tc>
        <w:tc>
          <w:tcPr>
            <w:tcW w:w="1276" w:type="dxa"/>
            <w:vAlign w:val="bottom"/>
          </w:tcPr>
          <w:p w14:paraId="47F9FE60" w14:textId="3217B674" w:rsidR="004176C7" w:rsidRPr="00E47A9F" w:rsidRDefault="004176C7" w:rsidP="004176C7">
            <w:pPr>
              <w:tabs>
                <w:tab w:val="right" w:pos="1130"/>
              </w:tabs>
              <w:spacing w:line="220" w:lineRule="exact"/>
              <w:ind w:right="283"/>
              <w:jc w:val="right"/>
              <w:rPr>
                <w:rFonts w:ascii="CordiaUPC" w:hAnsi="CordiaUPC" w:cs="CordiaUPC"/>
                <w:sz w:val="26"/>
                <w:szCs w:val="26"/>
                <w:lang w:val="en-US"/>
              </w:rPr>
            </w:pPr>
            <w:r w:rsidRPr="00E47A9F">
              <w:rPr>
                <w:rFonts w:ascii="CordiaUPC" w:hAnsi="CordiaUPC" w:cs="CordiaUPC" w:hint="cs"/>
                <w:sz w:val="26"/>
                <w:szCs w:val="26"/>
                <w:lang w:val="en-US"/>
              </w:rPr>
              <w:t>14.45</w:t>
            </w:r>
          </w:p>
        </w:tc>
      </w:tr>
    </w:tbl>
    <w:p w14:paraId="744AB1B6" w14:textId="77777777" w:rsidR="00002E00" w:rsidRPr="00002E00" w:rsidRDefault="00002E00" w:rsidP="0077037B">
      <w:pPr>
        <w:spacing w:line="240" w:lineRule="auto"/>
        <w:ind w:left="540"/>
        <w:jc w:val="thaiDistribute"/>
        <w:rPr>
          <w:rFonts w:cs="Times New Roman"/>
          <w:color w:val="000000"/>
          <w:sz w:val="12"/>
          <w:szCs w:val="12"/>
          <w:lang w:val="en-US" w:eastAsia="en-GB" w:bidi="th-TH"/>
        </w:rPr>
      </w:pPr>
    </w:p>
    <w:p w14:paraId="16980313" w14:textId="06F807AA" w:rsidR="0077037B" w:rsidRPr="00E47A9F" w:rsidRDefault="0077037B" w:rsidP="0077037B">
      <w:pPr>
        <w:spacing w:line="240" w:lineRule="auto"/>
        <w:ind w:left="540"/>
        <w:jc w:val="thaiDistribute"/>
        <w:rPr>
          <w:rFonts w:ascii="CordiaUPC" w:hAnsi="CordiaUPC" w:cs="CordiaUPC"/>
          <w:color w:val="000000"/>
          <w:sz w:val="24"/>
          <w:szCs w:val="24"/>
          <w:lang w:val="en-US" w:eastAsia="en-GB" w:bidi="th-TH"/>
        </w:rPr>
      </w:pPr>
      <w:r w:rsidRPr="00E47A9F">
        <w:rPr>
          <w:rFonts w:ascii="CordiaUPC" w:hAnsi="CordiaUPC" w:cs="CordiaUPC" w:hint="cs"/>
          <w:color w:val="000000"/>
          <w:sz w:val="24"/>
          <w:szCs w:val="24"/>
          <w:lang w:val="en-US" w:eastAsia="en-GB" w:bidi="th-TH"/>
        </w:rPr>
        <w:t xml:space="preserve">* Includes capital conservation buffer as required by the </w:t>
      </w:r>
      <w:proofErr w:type="spellStart"/>
      <w:r w:rsidRPr="00E47A9F">
        <w:rPr>
          <w:rFonts w:ascii="CordiaUPC" w:hAnsi="CordiaUPC" w:cs="CordiaUPC" w:hint="cs"/>
          <w:color w:val="000000"/>
          <w:sz w:val="24"/>
          <w:szCs w:val="24"/>
          <w:lang w:val="en-US" w:eastAsia="en-GB" w:bidi="th-TH"/>
        </w:rPr>
        <w:t>BoT</w:t>
      </w:r>
      <w:proofErr w:type="spellEnd"/>
      <w:r w:rsidRPr="00E47A9F">
        <w:rPr>
          <w:rFonts w:ascii="CordiaUPC" w:hAnsi="CordiaUPC" w:cs="CordiaUPC" w:hint="cs"/>
          <w:color w:val="000000"/>
          <w:sz w:val="24"/>
          <w:szCs w:val="24"/>
          <w:lang w:val="en-US" w:eastAsia="en-GB" w:bidi="th-TH"/>
        </w:rPr>
        <w:t xml:space="preserve"> commencing 1 January 2016.  </w:t>
      </w:r>
    </w:p>
    <w:p w14:paraId="60BAB5BC" w14:textId="7C283DEC" w:rsidR="0077037B" w:rsidRDefault="0077037B" w:rsidP="0077037B">
      <w:pPr>
        <w:spacing w:line="240" w:lineRule="auto"/>
        <w:ind w:left="540"/>
        <w:jc w:val="thaiDistribute"/>
        <w:rPr>
          <w:rFonts w:cs="Times New Roman"/>
          <w:color w:val="000000"/>
          <w:sz w:val="20"/>
          <w:lang w:val="en-US" w:eastAsia="en-GB" w:bidi="th-TH"/>
        </w:rPr>
      </w:pPr>
    </w:p>
    <w:tbl>
      <w:tblPr>
        <w:tblW w:w="9616" w:type="dxa"/>
        <w:tblInd w:w="450" w:type="dxa"/>
        <w:tblLayout w:type="fixed"/>
        <w:tblCellMar>
          <w:left w:w="115" w:type="dxa"/>
          <w:right w:w="115" w:type="dxa"/>
        </w:tblCellMar>
        <w:tblLook w:val="0000" w:firstRow="0" w:lastRow="0" w:firstColumn="0" w:lastColumn="0" w:noHBand="0" w:noVBand="0"/>
      </w:tblPr>
      <w:tblGrid>
        <w:gridCol w:w="5940"/>
        <w:gridCol w:w="1696"/>
        <w:gridCol w:w="275"/>
        <w:gridCol w:w="9"/>
        <w:gridCol w:w="1696"/>
      </w:tblGrid>
      <w:tr w:rsidR="0077037B" w:rsidRPr="0077037B" w14:paraId="6671F652" w14:textId="77777777" w:rsidTr="0077037B">
        <w:trPr>
          <w:trHeight w:val="20"/>
        </w:trPr>
        <w:tc>
          <w:tcPr>
            <w:tcW w:w="5940" w:type="dxa"/>
          </w:tcPr>
          <w:p w14:paraId="75DAD239" w14:textId="77777777" w:rsidR="0077037B" w:rsidRPr="00E47A9F" w:rsidRDefault="0077037B" w:rsidP="00E47A9F">
            <w:pPr>
              <w:pStyle w:val="Heading8"/>
              <w:tabs>
                <w:tab w:val="left" w:pos="212"/>
                <w:tab w:val="left" w:pos="494"/>
              </w:tabs>
              <w:spacing w:line="220" w:lineRule="exact"/>
              <w:ind w:right="-29"/>
              <w:rPr>
                <w:rFonts w:ascii="CordiaUPC" w:hAnsi="CordiaUPC" w:cs="CordiaUPC"/>
                <w:b/>
                <w:bCs/>
                <w:i/>
                <w:iCs/>
                <w:sz w:val="26"/>
                <w:szCs w:val="26"/>
                <w:lang w:val="en-US" w:eastAsia="en-US"/>
              </w:rPr>
            </w:pPr>
          </w:p>
        </w:tc>
        <w:tc>
          <w:tcPr>
            <w:tcW w:w="3676" w:type="dxa"/>
            <w:gridSpan w:val="4"/>
          </w:tcPr>
          <w:p w14:paraId="66BFC83F" w14:textId="77777777" w:rsidR="0077037B" w:rsidRPr="00E47A9F" w:rsidRDefault="0077037B" w:rsidP="00E47A9F">
            <w:pPr>
              <w:pStyle w:val="acctfourfigures"/>
              <w:tabs>
                <w:tab w:val="clear" w:pos="765"/>
              </w:tabs>
              <w:spacing w:line="220" w:lineRule="exact"/>
              <w:ind w:left="-79" w:right="-79"/>
              <w:jc w:val="center"/>
              <w:rPr>
                <w:rFonts w:ascii="CordiaUPC" w:hAnsi="CordiaUPC" w:cs="CordiaUPC"/>
                <w:spacing w:val="-6"/>
                <w:sz w:val="26"/>
                <w:szCs w:val="26"/>
                <w:lang w:val="en-US" w:bidi="th-TH"/>
              </w:rPr>
            </w:pPr>
            <w:r w:rsidRPr="00E47A9F">
              <w:rPr>
                <w:rFonts w:ascii="CordiaUPC" w:hAnsi="CordiaUPC" w:cs="CordiaUPC" w:hint="cs"/>
                <w:b/>
                <w:bCs/>
                <w:sz w:val="26"/>
                <w:szCs w:val="26"/>
              </w:rPr>
              <w:t>Bank only</w:t>
            </w:r>
          </w:p>
        </w:tc>
      </w:tr>
      <w:tr w:rsidR="0077037B" w:rsidRPr="0077037B" w14:paraId="2AB2CEB6" w14:textId="77777777" w:rsidTr="0077037B">
        <w:trPr>
          <w:trHeight w:val="288"/>
        </w:trPr>
        <w:tc>
          <w:tcPr>
            <w:tcW w:w="5940" w:type="dxa"/>
            <w:vAlign w:val="center"/>
          </w:tcPr>
          <w:p w14:paraId="3D039509" w14:textId="77777777" w:rsidR="0077037B" w:rsidRPr="00E47A9F" w:rsidRDefault="0077037B" w:rsidP="00E47A9F">
            <w:pPr>
              <w:spacing w:line="220" w:lineRule="exact"/>
              <w:jc w:val="center"/>
              <w:rPr>
                <w:rFonts w:ascii="CordiaUPC" w:hAnsi="CordiaUPC" w:cs="CordiaUPC"/>
                <w:sz w:val="26"/>
                <w:szCs w:val="26"/>
                <w:lang w:val="en-US"/>
              </w:rPr>
            </w:pPr>
          </w:p>
        </w:tc>
        <w:tc>
          <w:tcPr>
            <w:tcW w:w="1696" w:type="dxa"/>
            <w:vAlign w:val="center"/>
          </w:tcPr>
          <w:p w14:paraId="4D794DAA" w14:textId="32193489" w:rsidR="0077037B" w:rsidRPr="00E47A9F" w:rsidRDefault="0077037B" w:rsidP="00E47A9F">
            <w:pPr>
              <w:pStyle w:val="acctfourfigures"/>
              <w:tabs>
                <w:tab w:val="clear" w:pos="765"/>
              </w:tabs>
              <w:spacing w:line="220" w:lineRule="exact"/>
              <w:ind w:left="-169" w:right="-169"/>
              <w:jc w:val="center"/>
              <w:rPr>
                <w:rFonts w:ascii="CordiaUPC" w:hAnsi="CordiaUPC" w:cs="CordiaUPC"/>
                <w:sz w:val="26"/>
                <w:szCs w:val="26"/>
              </w:rPr>
            </w:pPr>
            <w:r w:rsidRPr="00E47A9F">
              <w:rPr>
                <w:rFonts w:ascii="CordiaUPC" w:hAnsi="CordiaUPC" w:cs="CordiaUPC" w:hint="cs"/>
                <w:sz w:val="26"/>
                <w:szCs w:val="26"/>
              </w:rPr>
              <w:t>3</w:t>
            </w:r>
            <w:r w:rsidR="005D787E" w:rsidRPr="00E47A9F">
              <w:rPr>
                <w:rFonts w:ascii="CordiaUPC" w:hAnsi="CordiaUPC" w:cs="CordiaUPC" w:hint="cs"/>
                <w:sz w:val="26"/>
                <w:szCs w:val="26"/>
              </w:rPr>
              <w:t>1</w:t>
            </w:r>
            <w:r w:rsidRPr="00E47A9F">
              <w:rPr>
                <w:rFonts w:ascii="CordiaUPC" w:hAnsi="CordiaUPC" w:cs="CordiaUPC" w:hint="cs"/>
                <w:sz w:val="26"/>
                <w:szCs w:val="26"/>
              </w:rPr>
              <w:t xml:space="preserve"> </w:t>
            </w:r>
            <w:r w:rsidR="005D787E" w:rsidRPr="00E47A9F">
              <w:rPr>
                <w:rFonts w:ascii="CordiaUPC" w:eastAsia="Angsana New" w:hAnsi="CordiaUPC" w:cs="CordiaUPC" w:hint="cs"/>
                <w:color w:val="000000"/>
                <w:sz w:val="26"/>
                <w:szCs w:val="26"/>
                <w:lang w:bidi="th-TH"/>
              </w:rPr>
              <w:t>March</w:t>
            </w:r>
            <w:r w:rsidRPr="00E47A9F">
              <w:rPr>
                <w:rFonts w:ascii="CordiaUPC" w:hAnsi="CordiaUPC" w:cs="CordiaUPC" w:hint="cs"/>
                <w:sz w:val="26"/>
                <w:szCs w:val="26"/>
              </w:rPr>
              <w:t xml:space="preserve"> 202</w:t>
            </w:r>
            <w:r w:rsidR="005D787E" w:rsidRPr="00E47A9F">
              <w:rPr>
                <w:rFonts w:ascii="CordiaUPC" w:hAnsi="CordiaUPC" w:cs="CordiaUPC" w:hint="cs"/>
                <w:sz w:val="26"/>
                <w:szCs w:val="26"/>
              </w:rPr>
              <w:t>1</w:t>
            </w:r>
          </w:p>
        </w:tc>
        <w:tc>
          <w:tcPr>
            <w:tcW w:w="275" w:type="dxa"/>
          </w:tcPr>
          <w:p w14:paraId="41A552F7" w14:textId="77777777" w:rsidR="0077037B" w:rsidRPr="00E47A9F" w:rsidRDefault="0077037B" w:rsidP="00E47A9F">
            <w:pPr>
              <w:pStyle w:val="acctfourfigures"/>
              <w:tabs>
                <w:tab w:val="clear" w:pos="765"/>
                <w:tab w:val="left" w:pos="720"/>
              </w:tabs>
              <w:spacing w:line="220" w:lineRule="exact"/>
              <w:jc w:val="center"/>
              <w:rPr>
                <w:rFonts w:ascii="CordiaUPC" w:hAnsi="CordiaUPC" w:cs="CordiaUPC"/>
                <w:sz w:val="26"/>
                <w:szCs w:val="26"/>
              </w:rPr>
            </w:pPr>
          </w:p>
        </w:tc>
        <w:tc>
          <w:tcPr>
            <w:tcW w:w="1705" w:type="dxa"/>
            <w:gridSpan w:val="2"/>
            <w:vAlign w:val="center"/>
          </w:tcPr>
          <w:p w14:paraId="7E6CB042" w14:textId="63CFBC1E" w:rsidR="0077037B" w:rsidRPr="00E47A9F" w:rsidRDefault="0077037B" w:rsidP="00E47A9F">
            <w:pPr>
              <w:pStyle w:val="acctfourfigures"/>
              <w:tabs>
                <w:tab w:val="clear" w:pos="765"/>
              </w:tabs>
              <w:spacing w:line="220" w:lineRule="exact"/>
              <w:ind w:left="-79" w:right="-79"/>
              <w:jc w:val="center"/>
              <w:rPr>
                <w:rFonts w:ascii="CordiaUPC" w:hAnsi="CordiaUPC" w:cs="CordiaUPC"/>
                <w:spacing w:val="-6"/>
                <w:sz w:val="26"/>
                <w:szCs w:val="26"/>
                <w:lang w:val="en-US" w:bidi="th-TH"/>
              </w:rPr>
            </w:pPr>
            <w:r w:rsidRPr="00E47A9F">
              <w:rPr>
                <w:rFonts w:ascii="CordiaUPC" w:hAnsi="CordiaUPC" w:cs="CordiaUPC" w:hint="cs"/>
                <w:spacing w:val="-6"/>
                <w:sz w:val="26"/>
                <w:szCs w:val="26"/>
                <w:lang w:val="en-US" w:bidi="th-TH"/>
              </w:rPr>
              <w:t>31 December 20</w:t>
            </w:r>
            <w:r w:rsidR="005D787E" w:rsidRPr="00E47A9F">
              <w:rPr>
                <w:rFonts w:ascii="CordiaUPC" w:hAnsi="CordiaUPC" w:cs="CordiaUPC" w:hint="cs"/>
                <w:spacing w:val="-6"/>
                <w:sz w:val="26"/>
                <w:szCs w:val="26"/>
                <w:lang w:val="en-US" w:bidi="th-TH"/>
              </w:rPr>
              <w:t>20</w:t>
            </w:r>
          </w:p>
        </w:tc>
      </w:tr>
      <w:tr w:rsidR="0077037B" w:rsidRPr="0077037B" w14:paraId="5723457A" w14:textId="77777777" w:rsidTr="0077037B">
        <w:trPr>
          <w:trHeight w:val="20"/>
        </w:trPr>
        <w:tc>
          <w:tcPr>
            <w:tcW w:w="5940" w:type="dxa"/>
          </w:tcPr>
          <w:p w14:paraId="28B0E3FA" w14:textId="77777777" w:rsidR="0077037B" w:rsidRPr="00E47A9F" w:rsidRDefault="0077037B" w:rsidP="00E47A9F">
            <w:pPr>
              <w:pStyle w:val="Heading8"/>
              <w:tabs>
                <w:tab w:val="left" w:pos="212"/>
                <w:tab w:val="left" w:pos="494"/>
              </w:tabs>
              <w:spacing w:line="220" w:lineRule="exact"/>
              <w:ind w:right="-29"/>
              <w:rPr>
                <w:rFonts w:ascii="CordiaUPC" w:hAnsi="CordiaUPC" w:cs="CordiaUPC"/>
                <w:b/>
                <w:bCs/>
                <w:i/>
                <w:iCs/>
                <w:sz w:val="26"/>
                <w:szCs w:val="26"/>
                <w:lang w:val="en-US" w:eastAsia="en-US"/>
              </w:rPr>
            </w:pPr>
          </w:p>
        </w:tc>
        <w:tc>
          <w:tcPr>
            <w:tcW w:w="3676" w:type="dxa"/>
            <w:gridSpan w:val="4"/>
            <w:vAlign w:val="bottom"/>
          </w:tcPr>
          <w:p w14:paraId="2526A8B7" w14:textId="77777777" w:rsidR="0077037B" w:rsidRPr="00E47A9F" w:rsidRDefault="0077037B" w:rsidP="00E47A9F">
            <w:pPr>
              <w:spacing w:line="220" w:lineRule="exact"/>
              <w:ind w:left="184" w:right="54"/>
              <w:jc w:val="center"/>
              <w:rPr>
                <w:rFonts w:ascii="CordiaUPC" w:hAnsi="CordiaUPC" w:cs="CordiaUPC"/>
                <w:color w:val="000000"/>
                <w:sz w:val="26"/>
                <w:szCs w:val="26"/>
              </w:rPr>
            </w:pPr>
            <w:r w:rsidRPr="00E47A9F">
              <w:rPr>
                <w:rFonts w:ascii="CordiaUPC" w:hAnsi="CordiaUPC" w:cs="CordiaUPC" w:hint="cs"/>
                <w:i/>
                <w:iCs/>
                <w:sz w:val="26"/>
                <w:szCs w:val="26"/>
                <w:lang w:val="en-US"/>
              </w:rPr>
              <w:t>(in million Baht)</w:t>
            </w:r>
          </w:p>
        </w:tc>
      </w:tr>
      <w:tr w:rsidR="0077037B" w:rsidRPr="0077037B" w14:paraId="136F4201" w14:textId="77777777" w:rsidTr="0077037B">
        <w:trPr>
          <w:trHeight w:val="20"/>
        </w:trPr>
        <w:tc>
          <w:tcPr>
            <w:tcW w:w="5940" w:type="dxa"/>
          </w:tcPr>
          <w:p w14:paraId="7F2D40B8" w14:textId="77777777" w:rsidR="0077037B" w:rsidRPr="00E47A9F" w:rsidRDefault="0077037B" w:rsidP="00E47A9F">
            <w:pPr>
              <w:pStyle w:val="Heading8"/>
              <w:tabs>
                <w:tab w:val="left" w:pos="212"/>
                <w:tab w:val="left" w:pos="494"/>
              </w:tabs>
              <w:spacing w:line="220" w:lineRule="exact"/>
              <w:ind w:right="-29"/>
              <w:rPr>
                <w:rFonts w:ascii="CordiaUPC" w:hAnsi="CordiaUPC" w:cs="CordiaUPC"/>
                <w:b/>
                <w:bCs/>
                <w:i/>
                <w:iCs/>
                <w:sz w:val="26"/>
                <w:szCs w:val="26"/>
                <w:lang w:val="en-US" w:eastAsia="en-US"/>
              </w:rPr>
            </w:pPr>
            <w:r w:rsidRPr="00E47A9F">
              <w:rPr>
                <w:rFonts w:ascii="CordiaUPC" w:hAnsi="CordiaUPC" w:cs="CordiaUPC" w:hint="cs"/>
                <w:b/>
                <w:bCs/>
                <w:i/>
                <w:iCs/>
                <w:sz w:val="26"/>
                <w:szCs w:val="26"/>
                <w:lang w:val="en-US" w:eastAsia="en-US"/>
              </w:rPr>
              <w:t>Tier 1 capital</w:t>
            </w:r>
          </w:p>
        </w:tc>
        <w:tc>
          <w:tcPr>
            <w:tcW w:w="1696" w:type="dxa"/>
          </w:tcPr>
          <w:p w14:paraId="0618C62A" w14:textId="77777777" w:rsidR="0077037B" w:rsidRPr="00E47A9F" w:rsidRDefault="0077037B" w:rsidP="00E47A9F">
            <w:pPr>
              <w:tabs>
                <w:tab w:val="decimal" w:pos="882"/>
              </w:tabs>
              <w:spacing w:line="220" w:lineRule="exact"/>
              <w:ind w:left="184" w:right="54"/>
              <w:jc w:val="both"/>
              <w:rPr>
                <w:rFonts w:ascii="CordiaUPC" w:hAnsi="CordiaUPC" w:cs="CordiaUPC"/>
                <w:color w:val="000000"/>
                <w:sz w:val="26"/>
                <w:szCs w:val="26"/>
              </w:rPr>
            </w:pPr>
          </w:p>
        </w:tc>
        <w:tc>
          <w:tcPr>
            <w:tcW w:w="284" w:type="dxa"/>
            <w:gridSpan w:val="2"/>
          </w:tcPr>
          <w:p w14:paraId="7F76DB59" w14:textId="77777777" w:rsidR="0077037B" w:rsidRPr="00E47A9F" w:rsidRDefault="0077037B" w:rsidP="00E47A9F">
            <w:pPr>
              <w:tabs>
                <w:tab w:val="decimal" w:pos="882"/>
              </w:tabs>
              <w:spacing w:line="220" w:lineRule="exact"/>
              <w:ind w:left="184" w:right="54"/>
              <w:jc w:val="both"/>
              <w:rPr>
                <w:rFonts w:ascii="CordiaUPC" w:hAnsi="CordiaUPC" w:cs="CordiaUPC"/>
                <w:color w:val="000000"/>
                <w:sz w:val="26"/>
                <w:szCs w:val="26"/>
              </w:rPr>
            </w:pPr>
          </w:p>
        </w:tc>
        <w:tc>
          <w:tcPr>
            <w:tcW w:w="1696" w:type="dxa"/>
          </w:tcPr>
          <w:p w14:paraId="0DC9D7FA" w14:textId="77777777" w:rsidR="0077037B" w:rsidRPr="00E47A9F" w:rsidRDefault="0077037B" w:rsidP="00E47A9F">
            <w:pPr>
              <w:tabs>
                <w:tab w:val="decimal" w:pos="882"/>
              </w:tabs>
              <w:spacing w:line="220" w:lineRule="exact"/>
              <w:ind w:left="184" w:right="54"/>
              <w:jc w:val="both"/>
              <w:rPr>
                <w:rFonts w:ascii="CordiaUPC" w:hAnsi="CordiaUPC" w:cs="CordiaUPC"/>
                <w:color w:val="000000"/>
                <w:sz w:val="26"/>
                <w:szCs w:val="26"/>
              </w:rPr>
            </w:pPr>
          </w:p>
        </w:tc>
      </w:tr>
      <w:tr w:rsidR="0077037B" w:rsidRPr="0077037B" w14:paraId="06576C7C" w14:textId="77777777" w:rsidTr="0077037B">
        <w:trPr>
          <w:trHeight w:val="20"/>
        </w:trPr>
        <w:tc>
          <w:tcPr>
            <w:tcW w:w="5940" w:type="dxa"/>
          </w:tcPr>
          <w:p w14:paraId="2E43CBF9" w14:textId="77777777" w:rsidR="0077037B" w:rsidRPr="00E47A9F" w:rsidRDefault="0077037B" w:rsidP="00E47A9F">
            <w:pPr>
              <w:pStyle w:val="Heading8"/>
              <w:tabs>
                <w:tab w:val="left" w:pos="212"/>
                <w:tab w:val="left" w:pos="494"/>
              </w:tabs>
              <w:spacing w:line="220" w:lineRule="exact"/>
              <w:ind w:right="-29"/>
              <w:rPr>
                <w:rFonts w:ascii="CordiaUPC" w:hAnsi="CordiaUPC" w:cs="CordiaUPC"/>
                <w:b/>
                <w:bCs/>
                <w:sz w:val="26"/>
                <w:szCs w:val="26"/>
                <w:lang w:val="en-US" w:eastAsia="en-US"/>
              </w:rPr>
            </w:pPr>
            <w:r w:rsidRPr="00E47A9F">
              <w:rPr>
                <w:rFonts w:ascii="CordiaUPC" w:hAnsi="CordiaUPC" w:cs="CordiaUPC" w:hint="cs"/>
                <w:b/>
                <w:bCs/>
                <w:sz w:val="26"/>
                <w:szCs w:val="26"/>
                <w:lang w:val="en-US" w:eastAsia="en-US"/>
              </w:rPr>
              <w:t>Common Equity Tier 1 capital (CET1)</w:t>
            </w:r>
          </w:p>
        </w:tc>
        <w:tc>
          <w:tcPr>
            <w:tcW w:w="1696" w:type="dxa"/>
          </w:tcPr>
          <w:p w14:paraId="79F4DE5A" w14:textId="77777777" w:rsidR="0077037B" w:rsidRPr="00E47A9F" w:rsidRDefault="0077037B" w:rsidP="00E47A9F">
            <w:pPr>
              <w:tabs>
                <w:tab w:val="decimal" w:pos="882"/>
              </w:tabs>
              <w:spacing w:line="220" w:lineRule="exact"/>
              <w:ind w:left="184" w:right="54"/>
              <w:jc w:val="both"/>
              <w:rPr>
                <w:rFonts w:ascii="CordiaUPC" w:hAnsi="CordiaUPC" w:cs="CordiaUPC"/>
                <w:color w:val="000000"/>
                <w:sz w:val="26"/>
                <w:szCs w:val="26"/>
              </w:rPr>
            </w:pPr>
          </w:p>
        </w:tc>
        <w:tc>
          <w:tcPr>
            <w:tcW w:w="284" w:type="dxa"/>
            <w:gridSpan w:val="2"/>
          </w:tcPr>
          <w:p w14:paraId="42032D2A" w14:textId="77777777" w:rsidR="0077037B" w:rsidRPr="00E47A9F" w:rsidRDefault="0077037B" w:rsidP="00E47A9F">
            <w:pPr>
              <w:tabs>
                <w:tab w:val="decimal" w:pos="882"/>
              </w:tabs>
              <w:spacing w:line="220" w:lineRule="exact"/>
              <w:ind w:left="184" w:right="54"/>
              <w:jc w:val="both"/>
              <w:rPr>
                <w:rFonts w:ascii="CordiaUPC" w:hAnsi="CordiaUPC" w:cs="CordiaUPC"/>
                <w:color w:val="000000"/>
                <w:sz w:val="26"/>
                <w:szCs w:val="26"/>
              </w:rPr>
            </w:pPr>
          </w:p>
        </w:tc>
        <w:tc>
          <w:tcPr>
            <w:tcW w:w="1696" w:type="dxa"/>
          </w:tcPr>
          <w:p w14:paraId="0EE87183" w14:textId="77777777" w:rsidR="0077037B" w:rsidRPr="00E47A9F" w:rsidRDefault="0077037B" w:rsidP="00E47A9F">
            <w:pPr>
              <w:tabs>
                <w:tab w:val="decimal" w:pos="882"/>
              </w:tabs>
              <w:spacing w:line="220" w:lineRule="exact"/>
              <w:ind w:left="184" w:right="54"/>
              <w:jc w:val="both"/>
              <w:rPr>
                <w:rFonts w:ascii="CordiaUPC" w:hAnsi="CordiaUPC" w:cs="CordiaUPC"/>
                <w:color w:val="000000"/>
                <w:sz w:val="26"/>
                <w:szCs w:val="26"/>
              </w:rPr>
            </w:pPr>
          </w:p>
        </w:tc>
      </w:tr>
      <w:tr w:rsidR="004176C7" w:rsidRPr="0077037B" w14:paraId="305A8EBD" w14:textId="77777777" w:rsidTr="0077037B">
        <w:trPr>
          <w:trHeight w:val="20"/>
        </w:trPr>
        <w:tc>
          <w:tcPr>
            <w:tcW w:w="5940" w:type="dxa"/>
          </w:tcPr>
          <w:p w14:paraId="62E985DF" w14:textId="77777777" w:rsidR="004176C7" w:rsidRPr="00E47A9F" w:rsidRDefault="004176C7" w:rsidP="004176C7">
            <w:pPr>
              <w:pStyle w:val="Heading8"/>
              <w:tabs>
                <w:tab w:val="left" w:pos="212"/>
                <w:tab w:val="left" w:pos="494"/>
              </w:tabs>
              <w:spacing w:line="220" w:lineRule="exact"/>
              <w:ind w:right="-29"/>
              <w:rPr>
                <w:rFonts w:ascii="CordiaUPC" w:hAnsi="CordiaUPC" w:cs="CordiaUPC"/>
                <w:color w:val="000000"/>
                <w:sz w:val="26"/>
                <w:szCs w:val="26"/>
                <w:lang w:val="en-US" w:eastAsia="en-US"/>
              </w:rPr>
            </w:pPr>
            <w:r w:rsidRPr="00E47A9F">
              <w:rPr>
                <w:rFonts w:ascii="CordiaUPC" w:hAnsi="CordiaUPC" w:cs="CordiaUPC" w:hint="cs"/>
                <w:color w:val="000000"/>
                <w:sz w:val="26"/>
                <w:szCs w:val="26"/>
                <w:lang w:val="en-US" w:eastAsia="en-US"/>
              </w:rPr>
              <w:t>Paid-up share capital</w:t>
            </w:r>
          </w:p>
        </w:tc>
        <w:tc>
          <w:tcPr>
            <w:tcW w:w="1696" w:type="dxa"/>
          </w:tcPr>
          <w:p w14:paraId="33C19806" w14:textId="3E46BD93"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sidRPr="002A52CF">
              <w:rPr>
                <w:rFonts w:ascii="CordiaUPC" w:eastAsia="MS Mincho" w:hAnsi="CordiaUPC" w:cs="CordiaUPC" w:hint="cs"/>
                <w:sz w:val="26"/>
                <w:szCs w:val="26"/>
                <w:lang w:eastAsia="th-TH"/>
              </w:rPr>
              <w:t>91,5</w:t>
            </w:r>
            <w:r>
              <w:rPr>
                <w:rFonts w:ascii="CordiaUPC" w:eastAsia="MS Mincho" w:hAnsi="CordiaUPC" w:cs="CordiaUPC"/>
                <w:sz w:val="26"/>
                <w:szCs w:val="26"/>
                <w:lang w:eastAsia="th-TH"/>
              </w:rPr>
              <w:t>89</w:t>
            </w:r>
          </w:p>
        </w:tc>
        <w:tc>
          <w:tcPr>
            <w:tcW w:w="284" w:type="dxa"/>
            <w:gridSpan w:val="2"/>
          </w:tcPr>
          <w:p w14:paraId="24F1FA1E" w14:textId="77777777" w:rsidR="004176C7" w:rsidRPr="00E47A9F" w:rsidRDefault="004176C7" w:rsidP="004176C7">
            <w:pPr>
              <w:tabs>
                <w:tab w:val="decimal" w:pos="882"/>
              </w:tabs>
              <w:spacing w:line="220" w:lineRule="exact"/>
              <w:ind w:left="184" w:right="54"/>
              <w:jc w:val="both"/>
              <w:rPr>
                <w:rFonts w:ascii="CordiaUPC" w:hAnsi="CordiaUPC" w:cs="CordiaUPC"/>
                <w:color w:val="000000"/>
                <w:sz w:val="26"/>
                <w:szCs w:val="26"/>
              </w:rPr>
            </w:pPr>
          </w:p>
        </w:tc>
        <w:tc>
          <w:tcPr>
            <w:tcW w:w="1696" w:type="dxa"/>
          </w:tcPr>
          <w:p w14:paraId="721525DD" w14:textId="7A15EA7E"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sidRPr="002A52CF">
              <w:rPr>
                <w:rFonts w:ascii="CordiaUPC" w:eastAsia="MS Mincho" w:hAnsi="CordiaUPC" w:cs="CordiaUPC" w:hint="cs"/>
                <w:sz w:val="26"/>
                <w:szCs w:val="26"/>
                <w:lang w:eastAsia="th-TH"/>
              </w:rPr>
              <w:t>91,5</w:t>
            </w:r>
            <w:r>
              <w:rPr>
                <w:rFonts w:ascii="CordiaUPC" w:eastAsia="MS Mincho" w:hAnsi="CordiaUPC" w:cs="CordiaUPC"/>
                <w:sz w:val="26"/>
                <w:szCs w:val="26"/>
                <w:lang w:eastAsia="th-TH"/>
              </w:rPr>
              <w:t>89</w:t>
            </w:r>
          </w:p>
        </w:tc>
      </w:tr>
      <w:tr w:rsidR="004176C7" w:rsidRPr="0077037B" w14:paraId="192AD22F" w14:textId="77777777" w:rsidTr="0077037B">
        <w:trPr>
          <w:trHeight w:val="20"/>
        </w:trPr>
        <w:tc>
          <w:tcPr>
            <w:tcW w:w="5940" w:type="dxa"/>
          </w:tcPr>
          <w:p w14:paraId="1D22C174" w14:textId="77777777" w:rsidR="004176C7" w:rsidRPr="00E47A9F" w:rsidRDefault="004176C7" w:rsidP="004176C7">
            <w:pPr>
              <w:pStyle w:val="Heading8"/>
              <w:keepNext/>
              <w:numPr>
                <w:ilvl w:val="7"/>
                <w:numId w:val="0"/>
              </w:numPr>
              <w:tabs>
                <w:tab w:val="left" w:pos="212"/>
                <w:tab w:val="left" w:pos="494"/>
              </w:tabs>
              <w:spacing w:line="220" w:lineRule="exact"/>
              <w:ind w:right="-29"/>
              <w:jc w:val="both"/>
              <w:rPr>
                <w:rFonts w:ascii="CordiaUPC" w:eastAsia="Angsana New" w:hAnsi="CordiaUPC" w:cs="CordiaUPC"/>
                <w:color w:val="000000"/>
                <w:sz w:val="26"/>
                <w:szCs w:val="26"/>
                <w:lang w:val="en-US" w:eastAsia="en-US"/>
              </w:rPr>
            </w:pPr>
            <w:r w:rsidRPr="00E47A9F">
              <w:rPr>
                <w:rFonts w:ascii="CordiaUPC" w:eastAsia="Angsana New" w:hAnsi="CordiaUPC" w:cs="CordiaUPC" w:hint="cs"/>
                <w:color w:val="000000"/>
                <w:sz w:val="26"/>
                <w:szCs w:val="26"/>
                <w:lang w:val="en-US" w:eastAsia="en-US"/>
              </w:rPr>
              <w:t>Share premium</w:t>
            </w:r>
          </w:p>
        </w:tc>
        <w:tc>
          <w:tcPr>
            <w:tcW w:w="1696" w:type="dxa"/>
          </w:tcPr>
          <w:p w14:paraId="59643BFB" w14:textId="3AE37DE1" w:rsidR="004176C7" w:rsidRPr="00E47A9F" w:rsidRDefault="004176C7" w:rsidP="004176C7">
            <w:pPr>
              <w:tabs>
                <w:tab w:val="decimal" w:pos="1325"/>
              </w:tabs>
              <w:spacing w:line="220" w:lineRule="exact"/>
              <w:ind w:left="-25" w:right="-106"/>
              <w:rPr>
                <w:rFonts w:ascii="CordiaUPC" w:hAnsi="CordiaUPC" w:cs="CordiaUPC"/>
                <w:color w:val="000000"/>
                <w:sz w:val="26"/>
                <w:szCs w:val="26"/>
                <w:cs/>
                <w:lang w:val="en-US"/>
              </w:rPr>
            </w:pPr>
            <w:r w:rsidRPr="002A52CF">
              <w:rPr>
                <w:rFonts w:ascii="CordiaUPC" w:eastAsia="MS Mincho" w:hAnsi="CordiaUPC" w:cs="CordiaUPC" w:hint="cs"/>
                <w:sz w:val="26"/>
                <w:szCs w:val="26"/>
                <w:lang w:eastAsia="th-TH"/>
              </w:rPr>
              <w:t>43,</w:t>
            </w:r>
            <w:r>
              <w:rPr>
                <w:rFonts w:ascii="CordiaUPC" w:eastAsia="MS Mincho" w:hAnsi="CordiaUPC" w:cs="CordiaUPC"/>
                <w:sz w:val="26"/>
                <w:szCs w:val="26"/>
                <w:lang w:eastAsia="th-TH"/>
              </w:rPr>
              <w:t>322</w:t>
            </w:r>
          </w:p>
        </w:tc>
        <w:tc>
          <w:tcPr>
            <w:tcW w:w="284" w:type="dxa"/>
            <w:gridSpan w:val="2"/>
          </w:tcPr>
          <w:p w14:paraId="755DF8E7" w14:textId="77777777" w:rsidR="004176C7" w:rsidRPr="00E47A9F" w:rsidRDefault="004176C7" w:rsidP="004176C7">
            <w:pPr>
              <w:tabs>
                <w:tab w:val="decimal" w:pos="882"/>
              </w:tabs>
              <w:spacing w:line="220" w:lineRule="exact"/>
              <w:ind w:left="184" w:right="54"/>
              <w:jc w:val="both"/>
              <w:rPr>
                <w:rFonts w:ascii="CordiaUPC" w:hAnsi="CordiaUPC" w:cs="CordiaUPC"/>
                <w:color w:val="000000"/>
                <w:sz w:val="26"/>
                <w:szCs w:val="26"/>
              </w:rPr>
            </w:pPr>
          </w:p>
        </w:tc>
        <w:tc>
          <w:tcPr>
            <w:tcW w:w="1696" w:type="dxa"/>
          </w:tcPr>
          <w:p w14:paraId="3122A543" w14:textId="35D1DAE9" w:rsidR="004176C7" w:rsidRPr="00E47A9F" w:rsidRDefault="004176C7" w:rsidP="004176C7">
            <w:pPr>
              <w:tabs>
                <w:tab w:val="decimal" w:pos="1325"/>
              </w:tabs>
              <w:spacing w:line="220" w:lineRule="exact"/>
              <w:ind w:left="-25" w:right="-106"/>
              <w:rPr>
                <w:rFonts w:ascii="CordiaUPC" w:hAnsi="CordiaUPC" w:cs="CordiaUPC"/>
                <w:color w:val="000000"/>
                <w:sz w:val="26"/>
                <w:szCs w:val="26"/>
                <w:cs/>
                <w:lang w:val="en-US"/>
              </w:rPr>
            </w:pPr>
            <w:r w:rsidRPr="002A52CF">
              <w:rPr>
                <w:rFonts w:ascii="CordiaUPC" w:eastAsia="MS Mincho" w:hAnsi="CordiaUPC" w:cs="CordiaUPC" w:hint="cs"/>
                <w:sz w:val="26"/>
                <w:szCs w:val="26"/>
                <w:lang w:eastAsia="th-TH"/>
              </w:rPr>
              <w:t>43,</w:t>
            </w:r>
            <w:r>
              <w:rPr>
                <w:rFonts w:ascii="CordiaUPC" w:eastAsia="MS Mincho" w:hAnsi="CordiaUPC" w:cs="CordiaUPC"/>
                <w:sz w:val="26"/>
                <w:szCs w:val="26"/>
                <w:lang w:eastAsia="th-TH"/>
              </w:rPr>
              <w:t>322</w:t>
            </w:r>
          </w:p>
        </w:tc>
      </w:tr>
      <w:tr w:rsidR="004176C7" w:rsidRPr="0077037B" w14:paraId="61DAA455" w14:textId="77777777" w:rsidTr="0077037B">
        <w:trPr>
          <w:trHeight w:val="20"/>
        </w:trPr>
        <w:tc>
          <w:tcPr>
            <w:tcW w:w="5940" w:type="dxa"/>
          </w:tcPr>
          <w:p w14:paraId="1ACE1C8F" w14:textId="77777777" w:rsidR="004176C7" w:rsidRPr="00E47A9F" w:rsidRDefault="004176C7" w:rsidP="004176C7">
            <w:pPr>
              <w:tabs>
                <w:tab w:val="left" w:pos="212"/>
                <w:tab w:val="left" w:pos="494"/>
              </w:tabs>
              <w:spacing w:line="220" w:lineRule="exact"/>
              <w:ind w:right="-29"/>
              <w:rPr>
                <w:rFonts w:ascii="CordiaUPC" w:eastAsia="Angsana New" w:hAnsi="CordiaUPC" w:cs="CordiaUPC"/>
                <w:sz w:val="26"/>
                <w:szCs w:val="26"/>
                <w:lang w:val="en-US"/>
              </w:rPr>
            </w:pPr>
            <w:r w:rsidRPr="00E47A9F">
              <w:rPr>
                <w:rFonts w:ascii="CordiaUPC" w:eastAsia="Angsana New" w:hAnsi="CordiaUPC" w:cs="CordiaUPC" w:hint="cs"/>
                <w:sz w:val="26"/>
                <w:szCs w:val="26"/>
                <w:lang w:val="en-US"/>
              </w:rPr>
              <w:t>Legal reserve</w:t>
            </w:r>
          </w:p>
        </w:tc>
        <w:tc>
          <w:tcPr>
            <w:tcW w:w="1696" w:type="dxa"/>
            <w:vAlign w:val="bottom"/>
          </w:tcPr>
          <w:p w14:paraId="702A585D" w14:textId="4460F389"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10,091</w:t>
            </w:r>
          </w:p>
        </w:tc>
        <w:tc>
          <w:tcPr>
            <w:tcW w:w="284" w:type="dxa"/>
            <w:gridSpan w:val="2"/>
          </w:tcPr>
          <w:p w14:paraId="238CCD64" w14:textId="77777777" w:rsidR="004176C7" w:rsidRPr="00E47A9F" w:rsidRDefault="004176C7" w:rsidP="004176C7">
            <w:pPr>
              <w:tabs>
                <w:tab w:val="decimal" w:pos="1480"/>
              </w:tabs>
              <w:spacing w:line="220" w:lineRule="exact"/>
              <w:ind w:right="-302"/>
              <w:rPr>
                <w:rFonts w:ascii="CordiaUPC" w:hAnsi="CordiaUPC" w:cs="CordiaUPC"/>
                <w:color w:val="000000"/>
                <w:sz w:val="26"/>
                <w:szCs w:val="26"/>
                <w:lang w:eastAsia="en-GB" w:bidi="th-TH"/>
              </w:rPr>
            </w:pPr>
          </w:p>
        </w:tc>
        <w:tc>
          <w:tcPr>
            <w:tcW w:w="1696" w:type="dxa"/>
            <w:vAlign w:val="bottom"/>
          </w:tcPr>
          <w:p w14:paraId="6BB0347E" w14:textId="4EC7EF4A"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10,091</w:t>
            </w:r>
          </w:p>
        </w:tc>
      </w:tr>
      <w:tr w:rsidR="004176C7" w:rsidRPr="0077037B" w14:paraId="3A1B2B32" w14:textId="77777777" w:rsidTr="0077037B">
        <w:trPr>
          <w:trHeight w:val="20"/>
        </w:trPr>
        <w:tc>
          <w:tcPr>
            <w:tcW w:w="5940" w:type="dxa"/>
          </w:tcPr>
          <w:p w14:paraId="1BDF33B6" w14:textId="77777777" w:rsidR="004176C7" w:rsidRPr="00E47A9F" w:rsidRDefault="004176C7" w:rsidP="004176C7">
            <w:pPr>
              <w:pStyle w:val="Heading8"/>
              <w:keepNext/>
              <w:numPr>
                <w:ilvl w:val="7"/>
                <w:numId w:val="0"/>
              </w:numPr>
              <w:tabs>
                <w:tab w:val="left" w:pos="212"/>
                <w:tab w:val="left" w:pos="494"/>
              </w:tabs>
              <w:spacing w:line="220" w:lineRule="exact"/>
              <w:ind w:right="-29"/>
              <w:jc w:val="both"/>
              <w:rPr>
                <w:rFonts w:ascii="CordiaUPC" w:eastAsia="Angsana New" w:hAnsi="CordiaUPC" w:cs="CordiaUPC"/>
                <w:color w:val="000000"/>
                <w:sz w:val="26"/>
                <w:szCs w:val="26"/>
                <w:lang w:val="en-US" w:eastAsia="en-US"/>
              </w:rPr>
            </w:pPr>
            <w:r w:rsidRPr="00E47A9F">
              <w:rPr>
                <w:rFonts w:ascii="CordiaUPC" w:eastAsia="Angsana New" w:hAnsi="CordiaUPC" w:cs="CordiaUPC" w:hint="cs"/>
                <w:color w:val="000000"/>
                <w:sz w:val="26"/>
                <w:szCs w:val="26"/>
                <w:lang w:val="en-US" w:eastAsia="en-US"/>
              </w:rPr>
              <w:t>Net profits after appropriation</w:t>
            </w:r>
          </w:p>
        </w:tc>
        <w:tc>
          <w:tcPr>
            <w:tcW w:w="1696" w:type="dxa"/>
            <w:vAlign w:val="bottom"/>
          </w:tcPr>
          <w:p w14:paraId="5CCF96FF" w14:textId="566B9D98"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45,914</w:t>
            </w:r>
          </w:p>
        </w:tc>
        <w:tc>
          <w:tcPr>
            <w:tcW w:w="284" w:type="dxa"/>
            <w:gridSpan w:val="2"/>
          </w:tcPr>
          <w:p w14:paraId="22E09239" w14:textId="77777777" w:rsidR="004176C7" w:rsidRPr="00E47A9F" w:rsidRDefault="004176C7" w:rsidP="004176C7">
            <w:pPr>
              <w:tabs>
                <w:tab w:val="decimal" w:pos="1480"/>
              </w:tabs>
              <w:spacing w:line="220" w:lineRule="exact"/>
              <w:ind w:right="-302"/>
              <w:rPr>
                <w:rFonts w:ascii="CordiaUPC" w:hAnsi="CordiaUPC" w:cs="CordiaUPC"/>
                <w:color w:val="000000"/>
                <w:sz w:val="26"/>
                <w:szCs w:val="26"/>
                <w:lang w:eastAsia="en-GB" w:bidi="th-TH"/>
              </w:rPr>
            </w:pPr>
          </w:p>
        </w:tc>
        <w:tc>
          <w:tcPr>
            <w:tcW w:w="1696" w:type="dxa"/>
            <w:vAlign w:val="bottom"/>
          </w:tcPr>
          <w:p w14:paraId="1C566987" w14:textId="6733D122"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45,914</w:t>
            </w:r>
          </w:p>
        </w:tc>
      </w:tr>
      <w:tr w:rsidR="004176C7" w:rsidRPr="0077037B" w14:paraId="72634991" w14:textId="77777777" w:rsidTr="0077037B">
        <w:trPr>
          <w:trHeight w:val="20"/>
        </w:trPr>
        <w:tc>
          <w:tcPr>
            <w:tcW w:w="5940" w:type="dxa"/>
          </w:tcPr>
          <w:p w14:paraId="3F54FE1F" w14:textId="77777777" w:rsidR="004176C7" w:rsidRPr="00E47A9F" w:rsidRDefault="004176C7" w:rsidP="004176C7">
            <w:pPr>
              <w:pStyle w:val="Heading8"/>
              <w:keepNext/>
              <w:numPr>
                <w:ilvl w:val="7"/>
                <w:numId w:val="0"/>
              </w:numPr>
              <w:tabs>
                <w:tab w:val="left" w:pos="212"/>
                <w:tab w:val="left" w:pos="494"/>
              </w:tabs>
              <w:spacing w:line="220" w:lineRule="exact"/>
              <w:ind w:right="-29"/>
              <w:jc w:val="both"/>
              <w:rPr>
                <w:rFonts w:ascii="CordiaUPC" w:hAnsi="CordiaUPC" w:cs="CordiaUPC"/>
                <w:color w:val="000000"/>
                <w:sz w:val="26"/>
                <w:szCs w:val="26"/>
                <w:lang w:val="en-US" w:eastAsia="en-US"/>
              </w:rPr>
            </w:pPr>
            <w:r w:rsidRPr="00E47A9F">
              <w:rPr>
                <w:rFonts w:ascii="CordiaUPC" w:hAnsi="CordiaUPC" w:cs="CordiaUPC" w:hint="cs"/>
                <w:color w:val="000000"/>
                <w:sz w:val="26"/>
                <w:szCs w:val="26"/>
                <w:lang w:val="en-US" w:eastAsia="en-US"/>
              </w:rPr>
              <w:t>Other comprehensive income</w:t>
            </w:r>
          </w:p>
        </w:tc>
        <w:tc>
          <w:tcPr>
            <w:tcW w:w="1696" w:type="dxa"/>
          </w:tcPr>
          <w:p w14:paraId="3AA5C6C0" w14:textId="320D899A"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5,166</w:t>
            </w:r>
          </w:p>
        </w:tc>
        <w:tc>
          <w:tcPr>
            <w:tcW w:w="284" w:type="dxa"/>
            <w:gridSpan w:val="2"/>
          </w:tcPr>
          <w:p w14:paraId="04C68547" w14:textId="77777777" w:rsidR="004176C7" w:rsidRPr="00E47A9F" w:rsidRDefault="004176C7" w:rsidP="004176C7">
            <w:pPr>
              <w:tabs>
                <w:tab w:val="decimal" w:pos="1480"/>
              </w:tabs>
              <w:spacing w:line="220" w:lineRule="exact"/>
              <w:ind w:right="-302"/>
              <w:rPr>
                <w:rFonts w:ascii="CordiaUPC" w:hAnsi="CordiaUPC" w:cs="CordiaUPC"/>
                <w:sz w:val="26"/>
                <w:szCs w:val="26"/>
              </w:rPr>
            </w:pPr>
          </w:p>
        </w:tc>
        <w:tc>
          <w:tcPr>
            <w:tcW w:w="1696" w:type="dxa"/>
          </w:tcPr>
          <w:p w14:paraId="4EF399E2" w14:textId="49EAEABB"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5,293</w:t>
            </w:r>
          </w:p>
        </w:tc>
      </w:tr>
      <w:tr w:rsidR="004176C7" w:rsidRPr="0077037B" w14:paraId="75EBB987" w14:textId="77777777" w:rsidTr="0077037B">
        <w:trPr>
          <w:trHeight w:val="20"/>
        </w:trPr>
        <w:tc>
          <w:tcPr>
            <w:tcW w:w="5940" w:type="dxa"/>
            <w:vAlign w:val="bottom"/>
          </w:tcPr>
          <w:p w14:paraId="660A310A" w14:textId="77777777" w:rsidR="004176C7" w:rsidRPr="00E47A9F" w:rsidRDefault="004176C7" w:rsidP="004176C7">
            <w:pPr>
              <w:pStyle w:val="Heading8"/>
              <w:keepNext/>
              <w:numPr>
                <w:ilvl w:val="7"/>
                <w:numId w:val="0"/>
              </w:numPr>
              <w:tabs>
                <w:tab w:val="left" w:pos="212"/>
                <w:tab w:val="left" w:pos="494"/>
              </w:tabs>
              <w:spacing w:line="220" w:lineRule="exact"/>
              <w:ind w:right="-29"/>
              <w:jc w:val="both"/>
              <w:rPr>
                <w:rFonts w:ascii="CordiaUPC" w:eastAsia="Angsana New" w:hAnsi="CordiaUPC" w:cs="CordiaUPC"/>
                <w:color w:val="000000"/>
                <w:sz w:val="26"/>
                <w:szCs w:val="26"/>
                <w:cs/>
                <w:lang w:eastAsia="en-US" w:bidi="th-TH"/>
              </w:rPr>
            </w:pPr>
            <w:r w:rsidRPr="00E47A9F">
              <w:rPr>
                <w:rFonts w:ascii="CordiaUPC" w:eastAsia="Angsana New" w:hAnsi="CordiaUPC" w:cs="CordiaUPC" w:hint="cs"/>
                <w:color w:val="000000"/>
                <w:sz w:val="26"/>
                <w:szCs w:val="26"/>
                <w:lang w:eastAsia="en-US"/>
              </w:rPr>
              <w:t xml:space="preserve">Capital </w:t>
            </w:r>
            <w:r w:rsidRPr="00E47A9F">
              <w:rPr>
                <w:rFonts w:ascii="CordiaUPC" w:eastAsia="Angsana New" w:hAnsi="CordiaUPC" w:cs="CordiaUPC" w:hint="cs"/>
                <w:color w:val="000000"/>
                <w:sz w:val="26"/>
                <w:szCs w:val="26"/>
                <w:lang w:val="en-US" w:eastAsia="en-US" w:bidi="th-TH"/>
              </w:rPr>
              <w:t>adjustment</w:t>
            </w:r>
            <w:r w:rsidRPr="00E47A9F">
              <w:rPr>
                <w:rFonts w:ascii="CordiaUPC" w:eastAsia="Angsana New" w:hAnsi="CordiaUPC" w:cs="CordiaUPC" w:hint="cs"/>
                <w:color w:val="000000"/>
                <w:sz w:val="26"/>
                <w:szCs w:val="26"/>
                <w:lang w:eastAsia="en-US"/>
              </w:rPr>
              <w:t xml:space="preserve"> items on CET1</w:t>
            </w:r>
          </w:p>
        </w:tc>
        <w:tc>
          <w:tcPr>
            <w:tcW w:w="1696" w:type="dxa"/>
          </w:tcPr>
          <w:p w14:paraId="30084618" w14:textId="4CCFCA57"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(48)</w:t>
            </w:r>
          </w:p>
        </w:tc>
        <w:tc>
          <w:tcPr>
            <w:tcW w:w="284" w:type="dxa"/>
            <w:gridSpan w:val="2"/>
          </w:tcPr>
          <w:p w14:paraId="4875CB0E" w14:textId="77777777" w:rsidR="004176C7" w:rsidRPr="00E47A9F" w:rsidRDefault="004176C7" w:rsidP="004176C7">
            <w:pPr>
              <w:tabs>
                <w:tab w:val="decimal" w:pos="1480"/>
              </w:tabs>
              <w:spacing w:line="220" w:lineRule="exact"/>
              <w:ind w:right="-302"/>
              <w:jc w:val="both"/>
              <w:rPr>
                <w:rFonts w:ascii="CordiaUPC" w:eastAsia="Angsana New" w:hAnsi="CordiaUPC" w:cs="CordiaUPC"/>
                <w:color w:val="000000"/>
                <w:sz w:val="26"/>
                <w:szCs w:val="26"/>
              </w:rPr>
            </w:pPr>
          </w:p>
        </w:tc>
        <w:tc>
          <w:tcPr>
            <w:tcW w:w="1696" w:type="dxa"/>
          </w:tcPr>
          <w:p w14:paraId="69FBA4BC" w14:textId="543BD88E"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(65)</w:t>
            </w:r>
          </w:p>
        </w:tc>
      </w:tr>
      <w:tr w:rsidR="004176C7" w:rsidRPr="0077037B" w14:paraId="2567974D" w14:textId="77777777" w:rsidTr="0077037B">
        <w:trPr>
          <w:trHeight w:val="20"/>
        </w:trPr>
        <w:tc>
          <w:tcPr>
            <w:tcW w:w="5940" w:type="dxa"/>
          </w:tcPr>
          <w:p w14:paraId="6F396C32" w14:textId="77777777" w:rsidR="004176C7" w:rsidRPr="00E47A9F" w:rsidRDefault="004176C7" w:rsidP="004176C7">
            <w:pPr>
              <w:pStyle w:val="Heading8"/>
              <w:keepNext/>
              <w:numPr>
                <w:ilvl w:val="7"/>
                <w:numId w:val="0"/>
              </w:numPr>
              <w:tabs>
                <w:tab w:val="left" w:pos="212"/>
                <w:tab w:val="left" w:pos="494"/>
              </w:tabs>
              <w:spacing w:line="220" w:lineRule="exact"/>
              <w:ind w:right="-29"/>
              <w:jc w:val="both"/>
              <w:rPr>
                <w:rFonts w:ascii="CordiaUPC" w:eastAsia="Angsana New" w:hAnsi="CordiaUPC" w:cs="CordiaUPC"/>
                <w:color w:val="000000"/>
                <w:sz w:val="26"/>
                <w:szCs w:val="26"/>
                <w:lang w:eastAsia="en-US"/>
              </w:rPr>
            </w:pPr>
            <w:r w:rsidRPr="00E47A9F">
              <w:rPr>
                <w:rFonts w:ascii="CordiaUPC" w:eastAsia="Angsana New" w:hAnsi="CordiaUPC" w:cs="CordiaUPC" w:hint="cs"/>
                <w:color w:val="000000"/>
                <w:sz w:val="26"/>
                <w:szCs w:val="26"/>
                <w:lang w:eastAsia="en-US"/>
              </w:rPr>
              <w:t>Capital deduction items on CET1</w:t>
            </w:r>
          </w:p>
        </w:tc>
        <w:tc>
          <w:tcPr>
            <w:tcW w:w="1696" w:type="dxa"/>
            <w:tcBorders>
              <w:bottom w:val="single" w:sz="4" w:space="0" w:color="auto"/>
            </w:tcBorders>
          </w:tcPr>
          <w:p w14:paraId="08F8B99F" w14:textId="386AD8FE"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(8,112)</w:t>
            </w:r>
          </w:p>
        </w:tc>
        <w:tc>
          <w:tcPr>
            <w:tcW w:w="284" w:type="dxa"/>
            <w:gridSpan w:val="2"/>
          </w:tcPr>
          <w:p w14:paraId="48F5BB30" w14:textId="77777777" w:rsidR="004176C7" w:rsidRPr="00E47A9F" w:rsidRDefault="004176C7" w:rsidP="004176C7">
            <w:pPr>
              <w:tabs>
                <w:tab w:val="decimal" w:pos="1480"/>
              </w:tabs>
              <w:spacing w:line="220" w:lineRule="exact"/>
              <w:ind w:left="184" w:right="-302"/>
              <w:rPr>
                <w:rFonts w:ascii="CordiaUPC" w:hAnsi="CordiaUPC" w:cs="CordiaUPC"/>
                <w:sz w:val="26"/>
                <w:szCs w:val="26"/>
              </w:rPr>
            </w:pPr>
          </w:p>
        </w:tc>
        <w:tc>
          <w:tcPr>
            <w:tcW w:w="1696" w:type="dxa"/>
            <w:tcBorders>
              <w:bottom w:val="single" w:sz="4" w:space="0" w:color="auto"/>
            </w:tcBorders>
          </w:tcPr>
          <w:p w14:paraId="161B03A5" w14:textId="16EFAA83"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(7,965)</w:t>
            </w:r>
          </w:p>
        </w:tc>
      </w:tr>
      <w:tr w:rsidR="004176C7" w:rsidRPr="0077037B" w14:paraId="73D3FC7C" w14:textId="77777777" w:rsidTr="0077037B">
        <w:trPr>
          <w:trHeight w:val="20"/>
        </w:trPr>
        <w:tc>
          <w:tcPr>
            <w:tcW w:w="5940" w:type="dxa"/>
            <w:vAlign w:val="bottom"/>
          </w:tcPr>
          <w:p w14:paraId="12242DF5" w14:textId="77777777" w:rsidR="004176C7" w:rsidRPr="00E47A9F" w:rsidRDefault="004176C7" w:rsidP="004176C7">
            <w:pPr>
              <w:pStyle w:val="Heading8"/>
              <w:numPr>
                <w:ilvl w:val="7"/>
                <w:numId w:val="0"/>
              </w:numPr>
              <w:tabs>
                <w:tab w:val="left" w:pos="212"/>
                <w:tab w:val="left" w:pos="494"/>
              </w:tabs>
              <w:spacing w:line="220" w:lineRule="exact"/>
              <w:ind w:right="-29"/>
              <w:rPr>
                <w:rFonts w:ascii="CordiaUPC" w:eastAsia="Angsana New" w:hAnsi="CordiaUPC" w:cs="CordiaUPC"/>
                <w:b/>
                <w:bCs/>
                <w:i/>
                <w:iCs/>
                <w:color w:val="000000"/>
                <w:sz w:val="26"/>
                <w:szCs w:val="26"/>
                <w:lang w:val="en-US" w:eastAsia="en-US"/>
              </w:rPr>
            </w:pPr>
            <w:r w:rsidRPr="00E47A9F">
              <w:rPr>
                <w:rFonts w:ascii="CordiaUPC" w:hAnsi="CordiaUPC" w:cs="CordiaUPC" w:hint="cs"/>
                <w:b/>
                <w:bCs/>
                <w:sz w:val="26"/>
                <w:szCs w:val="26"/>
                <w:lang w:val="en-US" w:eastAsia="en-US"/>
              </w:rPr>
              <w:t>Total Common Equity Tier 1 Capital</w:t>
            </w:r>
          </w:p>
        </w:tc>
        <w:tc>
          <w:tcPr>
            <w:tcW w:w="1696" w:type="dxa"/>
            <w:tcBorders>
              <w:top w:val="single" w:sz="4" w:space="0" w:color="auto"/>
              <w:bottom w:val="single" w:sz="4" w:space="0" w:color="auto"/>
            </w:tcBorders>
          </w:tcPr>
          <w:p w14:paraId="1103C056" w14:textId="5F297568" w:rsidR="004176C7" w:rsidRPr="00E47A9F" w:rsidRDefault="004176C7" w:rsidP="004176C7">
            <w:pPr>
              <w:tabs>
                <w:tab w:val="decimal" w:pos="1325"/>
              </w:tabs>
              <w:spacing w:line="220" w:lineRule="exact"/>
              <w:ind w:left="-25" w:right="-106"/>
              <w:rPr>
                <w:rFonts w:ascii="CordiaUPC" w:hAnsi="CordiaUPC" w:cs="CordiaUPC"/>
                <w:b/>
                <w:bCs/>
                <w:color w:val="000000"/>
                <w:sz w:val="26"/>
                <w:szCs w:val="26"/>
                <w:lang w:val="en-US" w:bidi="th-TH"/>
              </w:rPr>
            </w:pPr>
            <w:r>
              <w:rPr>
                <w:rFonts w:ascii="CordiaUPC" w:eastAsia="MS Mincho" w:hAnsi="CordiaUPC" w:cs="CordiaUPC"/>
                <w:b/>
                <w:bCs/>
                <w:sz w:val="26"/>
                <w:szCs w:val="26"/>
                <w:lang w:eastAsia="th-TH"/>
              </w:rPr>
              <w:t>187,922</w:t>
            </w:r>
          </w:p>
        </w:tc>
        <w:tc>
          <w:tcPr>
            <w:tcW w:w="284" w:type="dxa"/>
            <w:gridSpan w:val="2"/>
          </w:tcPr>
          <w:p w14:paraId="57F65CC9" w14:textId="77777777" w:rsidR="004176C7" w:rsidRPr="00E47A9F" w:rsidRDefault="004176C7" w:rsidP="004176C7">
            <w:pPr>
              <w:tabs>
                <w:tab w:val="decimal" w:pos="1480"/>
              </w:tabs>
              <w:spacing w:line="220" w:lineRule="exact"/>
              <w:ind w:left="184" w:right="-302"/>
              <w:rPr>
                <w:rFonts w:ascii="CordiaUPC" w:hAnsi="CordiaUPC" w:cs="CordiaUPC"/>
                <w:b/>
                <w:bCs/>
                <w:sz w:val="26"/>
                <w:szCs w:val="26"/>
              </w:rPr>
            </w:pPr>
          </w:p>
        </w:tc>
        <w:tc>
          <w:tcPr>
            <w:tcW w:w="1696" w:type="dxa"/>
            <w:tcBorders>
              <w:top w:val="single" w:sz="4" w:space="0" w:color="auto"/>
              <w:bottom w:val="single" w:sz="4" w:space="0" w:color="auto"/>
            </w:tcBorders>
          </w:tcPr>
          <w:p w14:paraId="2152780B" w14:textId="036D1ECA" w:rsidR="004176C7" w:rsidRPr="00E47A9F" w:rsidRDefault="004176C7" w:rsidP="004176C7">
            <w:pPr>
              <w:tabs>
                <w:tab w:val="decimal" w:pos="1325"/>
              </w:tabs>
              <w:spacing w:line="220" w:lineRule="exact"/>
              <w:ind w:left="-25" w:right="-106"/>
              <w:rPr>
                <w:rFonts w:ascii="CordiaUPC" w:hAnsi="CordiaUPC" w:cs="CordiaUPC"/>
                <w:b/>
                <w:bCs/>
                <w:color w:val="000000"/>
                <w:sz w:val="26"/>
                <w:szCs w:val="26"/>
                <w:lang w:val="en-US" w:bidi="th-TH"/>
              </w:rPr>
            </w:pPr>
            <w:r>
              <w:rPr>
                <w:rFonts w:ascii="CordiaUPC" w:eastAsia="MS Mincho" w:hAnsi="CordiaUPC" w:cs="CordiaUPC"/>
                <w:b/>
                <w:bCs/>
                <w:sz w:val="26"/>
                <w:szCs w:val="26"/>
                <w:lang w:eastAsia="th-TH"/>
              </w:rPr>
              <w:t>188,179</w:t>
            </w:r>
          </w:p>
        </w:tc>
      </w:tr>
      <w:tr w:rsidR="004176C7" w:rsidRPr="0077037B" w14:paraId="2D2A197A" w14:textId="77777777" w:rsidTr="0077037B">
        <w:tc>
          <w:tcPr>
            <w:tcW w:w="5940" w:type="dxa"/>
            <w:vAlign w:val="bottom"/>
          </w:tcPr>
          <w:p w14:paraId="268A0D9F" w14:textId="77777777" w:rsidR="004176C7" w:rsidRPr="00E47A9F" w:rsidRDefault="004176C7" w:rsidP="004176C7">
            <w:pPr>
              <w:pStyle w:val="Heading8"/>
              <w:keepNext/>
              <w:numPr>
                <w:ilvl w:val="7"/>
                <w:numId w:val="0"/>
              </w:numPr>
              <w:tabs>
                <w:tab w:val="left" w:pos="212"/>
                <w:tab w:val="left" w:pos="494"/>
              </w:tabs>
              <w:spacing w:line="220" w:lineRule="exact"/>
              <w:ind w:right="-29"/>
              <w:rPr>
                <w:rFonts w:ascii="CordiaUPC" w:eastAsia="Angsana New" w:hAnsi="CordiaUPC" w:cs="CordiaUPC"/>
                <w:b/>
                <w:bCs/>
                <w:i/>
                <w:iCs/>
                <w:color w:val="000000"/>
                <w:sz w:val="26"/>
                <w:szCs w:val="26"/>
                <w:lang w:eastAsia="en-US"/>
              </w:rPr>
            </w:pPr>
          </w:p>
        </w:tc>
        <w:tc>
          <w:tcPr>
            <w:tcW w:w="1696" w:type="dxa"/>
          </w:tcPr>
          <w:p w14:paraId="193947E2" w14:textId="77777777"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p>
        </w:tc>
        <w:tc>
          <w:tcPr>
            <w:tcW w:w="284" w:type="dxa"/>
            <w:gridSpan w:val="2"/>
          </w:tcPr>
          <w:p w14:paraId="458768A4" w14:textId="77777777" w:rsidR="004176C7" w:rsidRPr="00E47A9F" w:rsidRDefault="004176C7" w:rsidP="004176C7">
            <w:pPr>
              <w:tabs>
                <w:tab w:val="right" w:pos="1015"/>
              </w:tabs>
              <w:spacing w:line="220" w:lineRule="exact"/>
              <w:ind w:left="187"/>
              <w:rPr>
                <w:rFonts w:ascii="CordiaUPC" w:hAnsi="CordiaUPC" w:cs="CordiaUPC"/>
                <w:sz w:val="26"/>
                <w:szCs w:val="26"/>
              </w:rPr>
            </w:pPr>
          </w:p>
        </w:tc>
        <w:tc>
          <w:tcPr>
            <w:tcW w:w="1696" w:type="dxa"/>
          </w:tcPr>
          <w:p w14:paraId="76C6369D" w14:textId="77777777"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p>
        </w:tc>
      </w:tr>
      <w:tr w:rsidR="004176C7" w:rsidRPr="0077037B" w14:paraId="13B9E0E8" w14:textId="77777777" w:rsidTr="0077037B">
        <w:tc>
          <w:tcPr>
            <w:tcW w:w="5940" w:type="dxa"/>
            <w:vAlign w:val="bottom"/>
          </w:tcPr>
          <w:p w14:paraId="43201B49" w14:textId="77777777" w:rsidR="004176C7" w:rsidRPr="00E47A9F" w:rsidRDefault="004176C7" w:rsidP="004176C7">
            <w:pPr>
              <w:pStyle w:val="Heading8"/>
              <w:tabs>
                <w:tab w:val="left" w:pos="212"/>
                <w:tab w:val="left" w:pos="494"/>
              </w:tabs>
              <w:spacing w:line="220" w:lineRule="exact"/>
              <w:ind w:right="-29"/>
              <w:rPr>
                <w:rFonts w:ascii="CordiaUPC" w:hAnsi="CordiaUPC" w:cs="CordiaUPC"/>
                <w:b/>
                <w:bCs/>
                <w:sz w:val="26"/>
                <w:szCs w:val="26"/>
                <w:lang w:val="en-US" w:eastAsia="en-US"/>
              </w:rPr>
            </w:pPr>
            <w:r w:rsidRPr="00E47A9F">
              <w:rPr>
                <w:rFonts w:ascii="CordiaUPC" w:hAnsi="CordiaUPC" w:cs="CordiaUPC" w:hint="cs"/>
                <w:b/>
                <w:bCs/>
                <w:sz w:val="26"/>
                <w:szCs w:val="26"/>
                <w:lang w:val="en-US" w:eastAsia="en-US"/>
              </w:rPr>
              <w:t>Addition Tier 1 Capital</w:t>
            </w:r>
          </w:p>
        </w:tc>
        <w:tc>
          <w:tcPr>
            <w:tcW w:w="1696" w:type="dxa"/>
          </w:tcPr>
          <w:p w14:paraId="41C3A1AD" w14:textId="77777777"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p>
        </w:tc>
        <w:tc>
          <w:tcPr>
            <w:tcW w:w="284" w:type="dxa"/>
            <w:gridSpan w:val="2"/>
          </w:tcPr>
          <w:p w14:paraId="091E41BE" w14:textId="77777777" w:rsidR="004176C7" w:rsidRPr="00E47A9F" w:rsidRDefault="004176C7" w:rsidP="004176C7">
            <w:pPr>
              <w:tabs>
                <w:tab w:val="right" w:pos="1015"/>
              </w:tabs>
              <w:spacing w:line="220" w:lineRule="exact"/>
              <w:ind w:left="187"/>
              <w:rPr>
                <w:rFonts w:ascii="CordiaUPC" w:hAnsi="CordiaUPC" w:cs="CordiaUPC"/>
                <w:sz w:val="26"/>
                <w:szCs w:val="26"/>
              </w:rPr>
            </w:pPr>
          </w:p>
        </w:tc>
        <w:tc>
          <w:tcPr>
            <w:tcW w:w="1696" w:type="dxa"/>
          </w:tcPr>
          <w:p w14:paraId="68CCCBF8" w14:textId="77777777"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p>
        </w:tc>
      </w:tr>
      <w:tr w:rsidR="004176C7" w:rsidRPr="0077037B" w14:paraId="58B77AD7" w14:textId="77777777" w:rsidTr="0077037B">
        <w:tc>
          <w:tcPr>
            <w:tcW w:w="5940" w:type="dxa"/>
            <w:vAlign w:val="bottom"/>
          </w:tcPr>
          <w:p w14:paraId="5CF5E8C4" w14:textId="77777777" w:rsidR="004176C7" w:rsidRPr="00E47A9F" w:rsidRDefault="004176C7" w:rsidP="004176C7">
            <w:pPr>
              <w:pStyle w:val="Heading8"/>
              <w:tabs>
                <w:tab w:val="left" w:pos="212"/>
                <w:tab w:val="left" w:pos="494"/>
              </w:tabs>
              <w:spacing w:line="220" w:lineRule="exact"/>
              <w:ind w:right="-29"/>
              <w:rPr>
                <w:rFonts w:ascii="CordiaUPC" w:hAnsi="CordiaUPC" w:cs="CordiaUPC"/>
                <w:b/>
                <w:bCs/>
                <w:sz w:val="26"/>
                <w:szCs w:val="26"/>
                <w:lang w:val="en-US" w:eastAsia="en-US"/>
              </w:rPr>
            </w:pPr>
            <w:r w:rsidRPr="00E47A9F">
              <w:rPr>
                <w:rFonts w:ascii="CordiaUPC" w:eastAsia="Angsana New" w:hAnsi="CordiaUPC" w:cs="CordiaUPC" w:hint="cs"/>
                <w:color w:val="000000"/>
                <w:sz w:val="26"/>
                <w:szCs w:val="26"/>
                <w:lang w:val="en-US" w:eastAsia="en-US"/>
              </w:rPr>
              <w:t>Subordinated debentures</w:t>
            </w:r>
            <w:r w:rsidRPr="00E47A9F">
              <w:rPr>
                <w:rFonts w:ascii="CordiaUPC" w:hAnsi="CordiaUPC" w:cs="CordiaUPC" w:hint="cs"/>
                <w:sz w:val="26"/>
                <w:szCs w:val="26"/>
                <w:lang w:val="en-US" w:eastAsia="en-US"/>
              </w:rPr>
              <w:t xml:space="preserve"> classified as additional</w:t>
            </w:r>
            <w:r w:rsidRPr="00E47A9F">
              <w:rPr>
                <w:rFonts w:ascii="CordiaUPC" w:eastAsia="Angsana New" w:hAnsi="CordiaUPC" w:cs="CordiaUPC" w:hint="cs"/>
                <w:color w:val="000000"/>
                <w:sz w:val="26"/>
                <w:szCs w:val="26"/>
                <w:lang w:val="en-US" w:eastAsia="en-US"/>
              </w:rPr>
              <w:t xml:space="preserve"> </w:t>
            </w:r>
            <w:r w:rsidRPr="00E47A9F">
              <w:rPr>
                <w:rFonts w:ascii="CordiaUPC" w:hAnsi="CordiaUPC" w:cs="CordiaUPC" w:hint="cs"/>
                <w:sz w:val="26"/>
                <w:szCs w:val="26"/>
                <w:lang w:val="en-US" w:eastAsia="en-US"/>
              </w:rPr>
              <w:t>Tier 1 Capital</w:t>
            </w:r>
          </w:p>
        </w:tc>
        <w:tc>
          <w:tcPr>
            <w:tcW w:w="1696" w:type="dxa"/>
            <w:tcBorders>
              <w:bottom w:val="single" w:sz="4" w:space="0" w:color="auto"/>
            </w:tcBorders>
          </w:tcPr>
          <w:p w14:paraId="60EF81CA" w14:textId="6EB605F5"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12,089</w:t>
            </w:r>
          </w:p>
        </w:tc>
        <w:tc>
          <w:tcPr>
            <w:tcW w:w="284" w:type="dxa"/>
            <w:gridSpan w:val="2"/>
          </w:tcPr>
          <w:p w14:paraId="5F531360" w14:textId="77777777" w:rsidR="004176C7" w:rsidRPr="00E47A9F" w:rsidRDefault="004176C7" w:rsidP="004176C7">
            <w:pPr>
              <w:tabs>
                <w:tab w:val="right" w:pos="1015"/>
              </w:tabs>
              <w:spacing w:line="220" w:lineRule="exact"/>
              <w:ind w:left="187"/>
              <w:rPr>
                <w:rFonts w:ascii="CordiaUPC" w:hAnsi="CordiaUPC" w:cs="CordiaUPC"/>
                <w:sz w:val="26"/>
                <w:szCs w:val="26"/>
              </w:rPr>
            </w:pPr>
          </w:p>
        </w:tc>
        <w:tc>
          <w:tcPr>
            <w:tcW w:w="1696" w:type="dxa"/>
            <w:tcBorders>
              <w:bottom w:val="single" w:sz="4" w:space="0" w:color="auto"/>
            </w:tcBorders>
          </w:tcPr>
          <w:p w14:paraId="111B206C" w14:textId="0C42CB88"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12,089</w:t>
            </w:r>
          </w:p>
        </w:tc>
      </w:tr>
      <w:tr w:rsidR="004176C7" w:rsidRPr="0077037B" w14:paraId="1F002E53" w14:textId="77777777" w:rsidTr="0077037B">
        <w:tc>
          <w:tcPr>
            <w:tcW w:w="5940" w:type="dxa"/>
            <w:vAlign w:val="bottom"/>
          </w:tcPr>
          <w:p w14:paraId="11F07F5F" w14:textId="77777777" w:rsidR="004176C7" w:rsidRPr="00E47A9F" w:rsidRDefault="004176C7" w:rsidP="004176C7">
            <w:pPr>
              <w:pStyle w:val="Heading8"/>
              <w:tabs>
                <w:tab w:val="left" w:pos="212"/>
                <w:tab w:val="left" w:pos="494"/>
              </w:tabs>
              <w:spacing w:line="220" w:lineRule="exact"/>
              <w:ind w:right="-29"/>
              <w:rPr>
                <w:rFonts w:ascii="CordiaUPC" w:hAnsi="CordiaUPC" w:cs="CordiaUPC"/>
                <w:b/>
                <w:bCs/>
                <w:sz w:val="26"/>
                <w:szCs w:val="26"/>
                <w:lang w:val="en-US" w:eastAsia="en-US"/>
              </w:rPr>
            </w:pPr>
            <w:r w:rsidRPr="00E47A9F">
              <w:rPr>
                <w:rFonts w:ascii="CordiaUPC" w:hAnsi="CordiaUPC" w:cs="CordiaUPC" w:hint="cs"/>
                <w:b/>
                <w:bCs/>
                <w:sz w:val="26"/>
                <w:szCs w:val="26"/>
                <w:lang w:val="en-US" w:eastAsia="en-US"/>
              </w:rPr>
              <w:t>Total Tier 1 Capital</w:t>
            </w:r>
          </w:p>
        </w:tc>
        <w:tc>
          <w:tcPr>
            <w:tcW w:w="1696" w:type="dxa"/>
            <w:tcBorders>
              <w:top w:val="single" w:sz="4" w:space="0" w:color="auto"/>
              <w:bottom w:val="single" w:sz="4" w:space="0" w:color="auto"/>
            </w:tcBorders>
          </w:tcPr>
          <w:p w14:paraId="52531D40" w14:textId="59779930" w:rsidR="004176C7" w:rsidRPr="00E47A9F" w:rsidRDefault="004176C7" w:rsidP="004176C7">
            <w:pPr>
              <w:tabs>
                <w:tab w:val="decimal" w:pos="1325"/>
              </w:tabs>
              <w:spacing w:line="220" w:lineRule="exact"/>
              <w:ind w:left="-25" w:right="-106"/>
              <w:rPr>
                <w:rFonts w:ascii="CordiaUPC" w:hAnsi="CordiaUPC" w:cs="CordiaUPC"/>
                <w:b/>
                <w:bCs/>
                <w:color w:val="000000"/>
                <w:sz w:val="26"/>
                <w:szCs w:val="26"/>
                <w:lang w:val="en-US" w:bidi="th-TH"/>
              </w:rPr>
            </w:pPr>
            <w:r>
              <w:rPr>
                <w:rFonts w:ascii="CordiaUPC" w:eastAsia="MS Mincho" w:hAnsi="CordiaUPC" w:cs="CordiaUPC"/>
                <w:b/>
                <w:bCs/>
                <w:sz w:val="26"/>
                <w:szCs w:val="26"/>
                <w:lang w:eastAsia="th-TH"/>
              </w:rPr>
              <w:t>200,011</w:t>
            </w:r>
          </w:p>
        </w:tc>
        <w:tc>
          <w:tcPr>
            <w:tcW w:w="284" w:type="dxa"/>
            <w:gridSpan w:val="2"/>
          </w:tcPr>
          <w:p w14:paraId="599613DD" w14:textId="77777777" w:rsidR="004176C7" w:rsidRPr="00E47A9F" w:rsidRDefault="004176C7" w:rsidP="004176C7">
            <w:pPr>
              <w:tabs>
                <w:tab w:val="right" w:pos="1015"/>
              </w:tabs>
              <w:spacing w:line="220" w:lineRule="exact"/>
              <w:ind w:left="187"/>
              <w:rPr>
                <w:rFonts w:ascii="CordiaUPC" w:hAnsi="CordiaUPC" w:cs="CordiaUPC"/>
                <w:b/>
                <w:bCs/>
                <w:sz w:val="26"/>
                <w:szCs w:val="26"/>
              </w:rPr>
            </w:pPr>
          </w:p>
        </w:tc>
        <w:tc>
          <w:tcPr>
            <w:tcW w:w="1696" w:type="dxa"/>
            <w:tcBorders>
              <w:top w:val="single" w:sz="4" w:space="0" w:color="auto"/>
              <w:bottom w:val="single" w:sz="4" w:space="0" w:color="auto"/>
            </w:tcBorders>
          </w:tcPr>
          <w:p w14:paraId="6D84E989" w14:textId="7986D0F5" w:rsidR="004176C7" w:rsidRPr="00E47A9F" w:rsidRDefault="004176C7" w:rsidP="004176C7">
            <w:pPr>
              <w:tabs>
                <w:tab w:val="decimal" w:pos="1325"/>
              </w:tabs>
              <w:spacing w:line="220" w:lineRule="exact"/>
              <w:ind w:left="-25" w:right="-106"/>
              <w:rPr>
                <w:rFonts w:ascii="CordiaUPC" w:hAnsi="CordiaUPC" w:cs="CordiaUPC"/>
                <w:b/>
                <w:bCs/>
                <w:color w:val="000000"/>
                <w:sz w:val="26"/>
                <w:szCs w:val="26"/>
                <w:lang w:val="en-US" w:bidi="th-TH"/>
              </w:rPr>
            </w:pPr>
            <w:r>
              <w:rPr>
                <w:rFonts w:ascii="CordiaUPC" w:eastAsia="MS Mincho" w:hAnsi="CordiaUPC" w:cs="CordiaUPC"/>
                <w:b/>
                <w:bCs/>
                <w:sz w:val="26"/>
                <w:szCs w:val="26"/>
                <w:lang w:eastAsia="th-TH"/>
              </w:rPr>
              <w:t>200,268</w:t>
            </w:r>
          </w:p>
        </w:tc>
      </w:tr>
      <w:tr w:rsidR="004176C7" w:rsidRPr="0077037B" w14:paraId="199EDF28" w14:textId="77777777" w:rsidTr="0077037B">
        <w:tc>
          <w:tcPr>
            <w:tcW w:w="5940" w:type="dxa"/>
            <w:vAlign w:val="bottom"/>
          </w:tcPr>
          <w:p w14:paraId="64FDDBE0" w14:textId="77777777" w:rsidR="004176C7" w:rsidRPr="00E47A9F" w:rsidRDefault="004176C7" w:rsidP="004176C7">
            <w:pPr>
              <w:pStyle w:val="Heading8"/>
              <w:keepNext/>
              <w:numPr>
                <w:ilvl w:val="7"/>
                <w:numId w:val="0"/>
              </w:numPr>
              <w:tabs>
                <w:tab w:val="left" w:pos="212"/>
                <w:tab w:val="left" w:pos="494"/>
              </w:tabs>
              <w:spacing w:line="220" w:lineRule="exact"/>
              <w:ind w:right="-29"/>
              <w:rPr>
                <w:rFonts w:ascii="CordiaUPC" w:eastAsia="Angsana New" w:hAnsi="CordiaUPC" w:cs="CordiaUPC"/>
                <w:b/>
                <w:bCs/>
                <w:i/>
                <w:iCs/>
                <w:color w:val="000000"/>
                <w:sz w:val="26"/>
                <w:szCs w:val="26"/>
                <w:lang w:eastAsia="en-US"/>
              </w:rPr>
            </w:pPr>
          </w:p>
        </w:tc>
        <w:tc>
          <w:tcPr>
            <w:tcW w:w="1696" w:type="dxa"/>
            <w:tcBorders>
              <w:top w:val="single" w:sz="4" w:space="0" w:color="auto"/>
            </w:tcBorders>
          </w:tcPr>
          <w:p w14:paraId="79E90347" w14:textId="77777777"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p>
        </w:tc>
        <w:tc>
          <w:tcPr>
            <w:tcW w:w="284" w:type="dxa"/>
            <w:gridSpan w:val="2"/>
          </w:tcPr>
          <w:p w14:paraId="7B2FB200" w14:textId="77777777" w:rsidR="004176C7" w:rsidRPr="00E47A9F" w:rsidRDefault="004176C7" w:rsidP="004176C7">
            <w:pPr>
              <w:tabs>
                <w:tab w:val="right" w:pos="1015"/>
              </w:tabs>
              <w:spacing w:line="220" w:lineRule="exact"/>
              <w:ind w:left="187"/>
              <w:rPr>
                <w:rFonts w:ascii="CordiaUPC" w:hAnsi="CordiaUPC" w:cs="CordiaUPC"/>
                <w:sz w:val="26"/>
                <w:szCs w:val="26"/>
              </w:rPr>
            </w:pPr>
          </w:p>
        </w:tc>
        <w:tc>
          <w:tcPr>
            <w:tcW w:w="1696" w:type="dxa"/>
            <w:tcBorders>
              <w:top w:val="single" w:sz="4" w:space="0" w:color="auto"/>
            </w:tcBorders>
          </w:tcPr>
          <w:p w14:paraId="6FCCA9E6" w14:textId="77777777"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p>
        </w:tc>
      </w:tr>
      <w:tr w:rsidR="004176C7" w:rsidRPr="0077037B" w14:paraId="7D5ED4C2" w14:textId="77777777" w:rsidTr="0077037B">
        <w:tc>
          <w:tcPr>
            <w:tcW w:w="5940" w:type="dxa"/>
            <w:vAlign w:val="bottom"/>
          </w:tcPr>
          <w:p w14:paraId="7EE3CC15" w14:textId="77777777" w:rsidR="004176C7" w:rsidRPr="00E47A9F" w:rsidRDefault="004176C7" w:rsidP="004176C7">
            <w:pPr>
              <w:pStyle w:val="Heading8"/>
              <w:keepNext/>
              <w:numPr>
                <w:ilvl w:val="7"/>
                <w:numId w:val="0"/>
              </w:numPr>
              <w:tabs>
                <w:tab w:val="left" w:pos="212"/>
                <w:tab w:val="left" w:pos="494"/>
              </w:tabs>
              <w:spacing w:line="220" w:lineRule="exact"/>
              <w:ind w:right="-29"/>
              <w:rPr>
                <w:rFonts w:ascii="CordiaUPC" w:hAnsi="CordiaUPC" w:cs="CordiaUPC"/>
                <w:b/>
                <w:bCs/>
                <w:i/>
                <w:iCs/>
                <w:color w:val="000000"/>
                <w:sz w:val="26"/>
                <w:szCs w:val="26"/>
                <w:lang w:val="en-US" w:eastAsia="en-US"/>
              </w:rPr>
            </w:pPr>
            <w:r w:rsidRPr="00E47A9F">
              <w:rPr>
                <w:rFonts w:ascii="CordiaUPC" w:eastAsia="Angsana New" w:hAnsi="CordiaUPC" w:cs="CordiaUPC" w:hint="cs"/>
                <w:b/>
                <w:bCs/>
                <w:i/>
                <w:iCs/>
                <w:color w:val="000000"/>
                <w:sz w:val="26"/>
                <w:szCs w:val="26"/>
                <w:lang w:eastAsia="en-US"/>
              </w:rPr>
              <w:t xml:space="preserve">Tier </w:t>
            </w:r>
            <w:r w:rsidRPr="00E47A9F">
              <w:rPr>
                <w:rFonts w:ascii="CordiaUPC" w:eastAsia="Angsana New" w:hAnsi="CordiaUPC" w:cs="CordiaUPC" w:hint="cs"/>
                <w:b/>
                <w:bCs/>
                <w:i/>
                <w:iCs/>
                <w:color w:val="000000"/>
                <w:sz w:val="26"/>
                <w:szCs w:val="26"/>
                <w:lang w:val="en-US" w:eastAsia="en-US"/>
              </w:rPr>
              <w:t>2</w:t>
            </w:r>
            <w:r w:rsidRPr="00E47A9F">
              <w:rPr>
                <w:rFonts w:ascii="CordiaUPC" w:eastAsia="Angsana New" w:hAnsi="CordiaUPC" w:cs="CordiaUPC" w:hint="cs"/>
                <w:b/>
                <w:bCs/>
                <w:i/>
                <w:iCs/>
                <w:color w:val="000000"/>
                <w:sz w:val="26"/>
                <w:szCs w:val="26"/>
                <w:lang w:eastAsia="en-US"/>
              </w:rPr>
              <w:t xml:space="preserve"> capital</w:t>
            </w:r>
          </w:p>
        </w:tc>
        <w:tc>
          <w:tcPr>
            <w:tcW w:w="1696" w:type="dxa"/>
          </w:tcPr>
          <w:p w14:paraId="04193792" w14:textId="77777777"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p>
        </w:tc>
        <w:tc>
          <w:tcPr>
            <w:tcW w:w="284" w:type="dxa"/>
            <w:gridSpan w:val="2"/>
          </w:tcPr>
          <w:p w14:paraId="56758BEB" w14:textId="77777777" w:rsidR="004176C7" w:rsidRPr="00E47A9F" w:rsidRDefault="004176C7" w:rsidP="004176C7">
            <w:pPr>
              <w:tabs>
                <w:tab w:val="right" w:pos="1015"/>
              </w:tabs>
              <w:spacing w:line="220" w:lineRule="exact"/>
              <w:ind w:left="187"/>
              <w:rPr>
                <w:rFonts w:ascii="CordiaUPC" w:hAnsi="CordiaUPC" w:cs="CordiaUPC"/>
                <w:sz w:val="26"/>
                <w:szCs w:val="26"/>
              </w:rPr>
            </w:pPr>
          </w:p>
        </w:tc>
        <w:tc>
          <w:tcPr>
            <w:tcW w:w="1696" w:type="dxa"/>
          </w:tcPr>
          <w:p w14:paraId="768592D4" w14:textId="77777777"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p>
        </w:tc>
      </w:tr>
      <w:tr w:rsidR="004176C7" w:rsidRPr="0077037B" w14:paraId="15DB6A80" w14:textId="77777777" w:rsidTr="0077037B">
        <w:tc>
          <w:tcPr>
            <w:tcW w:w="5940" w:type="dxa"/>
          </w:tcPr>
          <w:p w14:paraId="3A151F85" w14:textId="77777777" w:rsidR="004176C7" w:rsidRPr="00E47A9F" w:rsidRDefault="004176C7" w:rsidP="004176C7">
            <w:pPr>
              <w:pStyle w:val="Heading8"/>
              <w:keepNext/>
              <w:numPr>
                <w:ilvl w:val="7"/>
                <w:numId w:val="0"/>
              </w:numPr>
              <w:tabs>
                <w:tab w:val="left" w:pos="212"/>
                <w:tab w:val="left" w:pos="494"/>
              </w:tabs>
              <w:spacing w:line="220" w:lineRule="exact"/>
              <w:ind w:right="-29"/>
              <w:jc w:val="both"/>
              <w:rPr>
                <w:rFonts w:ascii="CordiaUPC" w:eastAsia="Angsana New" w:hAnsi="CordiaUPC" w:cs="CordiaUPC"/>
                <w:color w:val="000000"/>
                <w:sz w:val="26"/>
                <w:szCs w:val="26"/>
                <w:lang w:val="en-US" w:eastAsia="en-US"/>
              </w:rPr>
            </w:pPr>
            <w:r w:rsidRPr="00E47A9F">
              <w:rPr>
                <w:rFonts w:ascii="CordiaUPC" w:eastAsia="Angsana New" w:hAnsi="CordiaUPC" w:cs="CordiaUPC" w:hint="cs"/>
                <w:color w:val="000000"/>
                <w:sz w:val="26"/>
                <w:szCs w:val="26"/>
                <w:lang w:val="en-US" w:eastAsia="en-US"/>
              </w:rPr>
              <w:t>General provision</w:t>
            </w:r>
          </w:p>
        </w:tc>
        <w:tc>
          <w:tcPr>
            <w:tcW w:w="1696" w:type="dxa"/>
          </w:tcPr>
          <w:p w14:paraId="576713B2" w14:textId="691FD448"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6,413</w:t>
            </w:r>
          </w:p>
        </w:tc>
        <w:tc>
          <w:tcPr>
            <w:tcW w:w="284" w:type="dxa"/>
            <w:gridSpan w:val="2"/>
          </w:tcPr>
          <w:p w14:paraId="286B8076" w14:textId="77777777" w:rsidR="004176C7" w:rsidRPr="00E47A9F" w:rsidRDefault="004176C7" w:rsidP="004176C7">
            <w:pPr>
              <w:tabs>
                <w:tab w:val="decimal" w:pos="1480"/>
              </w:tabs>
              <w:spacing w:line="220" w:lineRule="exact"/>
              <w:ind w:right="-302"/>
              <w:rPr>
                <w:rFonts w:ascii="CordiaUPC" w:hAnsi="CordiaUPC" w:cs="CordiaUPC"/>
                <w:color w:val="000000"/>
                <w:sz w:val="26"/>
                <w:szCs w:val="26"/>
                <w:lang w:eastAsia="en-GB" w:bidi="th-TH"/>
              </w:rPr>
            </w:pPr>
          </w:p>
        </w:tc>
        <w:tc>
          <w:tcPr>
            <w:tcW w:w="1696" w:type="dxa"/>
          </w:tcPr>
          <w:p w14:paraId="3F2BFED1" w14:textId="440B3BD1"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8,146</w:t>
            </w:r>
          </w:p>
        </w:tc>
      </w:tr>
      <w:tr w:rsidR="004176C7" w:rsidRPr="0077037B" w14:paraId="698BBD67" w14:textId="77777777" w:rsidTr="0077037B">
        <w:tc>
          <w:tcPr>
            <w:tcW w:w="5940" w:type="dxa"/>
            <w:vAlign w:val="bottom"/>
          </w:tcPr>
          <w:p w14:paraId="1D916A6C" w14:textId="77777777" w:rsidR="004176C7" w:rsidRPr="00E47A9F" w:rsidRDefault="004176C7" w:rsidP="004176C7">
            <w:pPr>
              <w:pStyle w:val="Heading8"/>
              <w:tabs>
                <w:tab w:val="left" w:pos="212"/>
                <w:tab w:val="left" w:pos="494"/>
              </w:tabs>
              <w:spacing w:line="220" w:lineRule="exact"/>
              <w:ind w:right="-29"/>
              <w:rPr>
                <w:rFonts w:ascii="CordiaUPC" w:hAnsi="CordiaUPC" w:cs="CordiaUPC"/>
                <w:b/>
                <w:bCs/>
                <w:sz w:val="26"/>
                <w:szCs w:val="26"/>
                <w:lang w:val="en-US" w:eastAsia="en-US"/>
              </w:rPr>
            </w:pPr>
            <w:r w:rsidRPr="00E47A9F">
              <w:rPr>
                <w:rFonts w:ascii="CordiaUPC" w:eastAsia="Angsana New" w:hAnsi="CordiaUPC" w:cs="CordiaUPC" w:hint="cs"/>
                <w:color w:val="000000"/>
                <w:sz w:val="26"/>
                <w:szCs w:val="26"/>
                <w:lang w:val="en-US" w:eastAsia="en-US"/>
              </w:rPr>
              <w:t>Subordinated debentures</w:t>
            </w:r>
            <w:r w:rsidRPr="00E47A9F">
              <w:rPr>
                <w:rFonts w:ascii="CordiaUPC" w:hAnsi="CordiaUPC" w:cs="CordiaUPC" w:hint="cs"/>
                <w:sz w:val="26"/>
                <w:szCs w:val="26"/>
                <w:lang w:val="en-US" w:eastAsia="en-US"/>
              </w:rPr>
              <w:t xml:space="preserve"> classified as additional</w:t>
            </w:r>
            <w:r w:rsidRPr="00E47A9F">
              <w:rPr>
                <w:rFonts w:ascii="CordiaUPC" w:eastAsia="Angsana New" w:hAnsi="CordiaUPC" w:cs="CordiaUPC" w:hint="cs"/>
                <w:color w:val="000000"/>
                <w:sz w:val="26"/>
                <w:szCs w:val="26"/>
                <w:lang w:val="en-US" w:eastAsia="en-US"/>
              </w:rPr>
              <w:t xml:space="preserve"> </w:t>
            </w:r>
            <w:r w:rsidRPr="00E47A9F">
              <w:rPr>
                <w:rFonts w:ascii="CordiaUPC" w:hAnsi="CordiaUPC" w:cs="CordiaUPC" w:hint="cs"/>
                <w:sz w:val="26"/>
                <w:szCs w:val="26"/>
                <w:lang w:val="en-US" w:eastAsia="en-US"/>
              </w:rPr>
              <w:t>Tier 2 Capital</w:t>
            </w:r>
          </w:p>
        </w:tc>
        <w:tc>
          <w:tcPr>
            <w:tcW w:w="1696" w:type="dxa"/>
            <w:tcBorders>
              <w:bottom w:val="single" w:sz="4" w:space="0" w:color="auto"/>
            </w:tcBorders>
          </w:tcPr>
          <w:p w14:paraId="6EAC745E" w14:textId="2EDDC0DF"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35,430</w:t>
            </w:r>
          </w:p>
        </w:tc>
        <w:tc>
          <w:tcPr>
            <w:tcW w:w="284" w:type="dxa"/>
            <w:gridSpan w:val="2"/>
          </w:tcPr>
          <w:p w14:paraId="68F930C2" w14:textId="77777777" w:rsidR="004176C7" w:rsidRPr="00E47A9F" w:rsidRDefault="004176C7" w:rsidP="004176C7">
            <w:pPr>
              <w:tabs>
                <w:tab w:val="decimal" w:pos="1480"/>
              </w:tabs>
              <w:spacing w:line="220" w:lineRule="exact"/>
              <w:ind w:right="-302"/>
              <w:rPr>
                <w:rFonts w:ascii="CordiaUPC" w:hAnsi="CordiaUPC" w:cs="CordiaUPC"/>
                <w:color w:val="000000"/>
                <w:sz w:val="26"/>
                <w:szCs w:val="26"/>
                <w:lang w:eastAsia="en-GB" w:bidi="th-TH"/>
              </w:rPr>
            </w:pPr>
          </w:p>
        </w:tc>
        <w:tc>
          <w:tcPr>
            <w:tcW w:w="1696" w:type="dxa"/>
            <w:tcBorders>
              <w:bottom w:val="single" w:sz="4" w:space="0" w:color="auto"/>
            </w:tcBorders>
          </w:tcPr>
          <w:p w14:paraId="3AD070FF" w14:textId="7E02A1A8"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r>
              <w:rPr>
                <w:rFonts w:ascii="CordiaUPC" w:eastAsia="MS Mincho" w:hAnsi="CordiaUPC" w:cs="CordiaUPC"/>
                <w:sz w:val="26"/>
                <w:szCs w:val="26"/>
                <w:lang w:eastAsia="th-TH"/>
              </w:rPr>
              <w:t>35,430</w:t>
            </w:r>
          </w:p>
        </w:tc>
      </w:tr>
      <w:tr w:rsidR="004176C7" w:rsidRPr="0077037B" w14:paraId="69A206C9" w14:textId="77777777" w:rsidTr="0077037B">
        <w:tc>
          <w:tcPr>
            <w:tcW w:w="5940" w:type="dxa"/>
          </w:tcPr>
          <w:p w14:paraId="30EDFF4C" w14:textId="77777777" w:rsidR="004176C7" w:rsidRPr="00E47A9F" w:rsidRDefault="004176C7" w:rsidP="004176C7">
            <w:pPr>
              <w:pStyle w:val="Heading8"/>
              <w:keepNext/>
              <w:numPr>
                <w:ilvl w:val="7"/>
                <w:numId w:val="0"/>
              </w:numPr>
              <w:tabs>
                <w:tab w:val="left" w:pos="212"/>
                <w:tab w:val="left" w:pos="494"/>
              </w:tabs>
              <w:spacing w:line="220" w:lineRule="exact"/>
              <w:ind w:right="-29"/>
              <w:jc w:val="both"/>
              <w:rPr>
                <w:rFonts w:ascii="CordiaUPC" w:eastAsia="Angsana New" w:hAnsi="CordiaUPC" w:cs="CordiaUPC"/>
                <w:b/>
                <w:bCs/>
                <w:color w:val="000000"/>
                <w:sz w:val="26"/>
                <w:szCs w:val="26"/>
                <w:lang w:val="en-US" w:eastAsia="en-US"/>
              </w:rPr>
            </w:pPr>
            <w:r w:rsidRPr="00E47A9F">
              <w:rPr>
                <w:rFonts w:ascii="CordiaUPC" w:eastAsia="Angsana New" w:hAnsi="CordiaUPC" w:cs="CordiaUPC" w:hint="cs"/>
                <w:b/>
                <w:bCs/>
                <w:color w:val="000000"/>
                <w:sz w:val="26"/>
                <w:szCs w:val="26"/>
                <w:lang w:val="en-US" w:eastAsia="en-US"/>
              </w:rPr>
              <w:t>Total Tier 2 Capital</w:t>
            </w:r>
          </w:p>
        </w:tc>
        <w:tc>
          <w:tcPr>
            <w:tcW w:w="1696" w:type="dxa"/>
            <w:tcBorders>
              <w:top w:val="single" w:sz="4" w:space="0" w:color="auto"/>
              <w:bottom w:val="single" w:sz="4" w:space="0" w:color="auto"/>
            </w:tcBorders>
          </w:tcPr>
          <w:p w14:paraId="3567C926" w14:textId="1C79EAA9" w:rsidR="004176C7" w:rsidRPr="00E47A9F" w:rsidRDefault="004176C7" w:rsidP="004176C7">
            <w:pPr>
              <w:tabs>
                <w:tab w:val="decimal" w:pos="1325"/>
              </w:tabs>
              <w:spacing w:line="220" w:lineRule="exact"/>
              <w:ind w:left="-25" w:right="-106"/>
              <w:rPr>
                <w:rFonts w:ascii="CordiaUPC" w:hAnsi="CordiaUPC" w:cs="CordiaUPC"/>
                <w:b/>
                <w:bCs/>
                <w:color w:val="000000"/>
                <w:sz w:val="26"/>
                <w:szCs w:val="26"/>
                <w:lang w:val="en-US" w:bidi="th-TH"/>
              </w:rPr>
            </w:pPr>
            <w:r>
              <w:rPr>
                <w:rFonts w:ascii="CordiaUPC" w:eastAsia="MS Mincho" w:hAnsi="CordiaUPC" w:cs="CordiaUPC"/>
                <w:b/>
                <w:bCs/>
                <w:sz w:val="26"/>
                <w:szCs w:val="26"/>
                <w:lang w:eastAsia="th-TH"/>
              </w:rPr>
              <w:t>41,843</w:t>
            </w:r>
          </w:p>
        </w:tc>
        <w:tc>
          <w:tcPr>
            <w:tcW w:w="284" w:type="dxa"/>
            <w:gridSpan w:val="2"/>
          </w:tcPr>
          <w:p w14:paraId="699C75AB" w14:textId="77777777" w:rsidR="004176C7" w:rsidRPr="00E47A9F" w:rsidRDefault="004176C7" w:rsidP="004176C7">
            <w:pPr>
              <w:tabs>
                <w:tab w:val="decimal" w:pos="1480"/>
              </w:tabs>
              <w:spacing w:line="220" w:lineRule="exact"/>
              <w:ind w:right="-302"/>
              <w:rPr>
                <w:rFonts w:ascii="CordiaUPC" w:hAnsi="CordiaUPC" w:cs="CordiaUPC"/>
                <w:b/>
                <w:bCs/>
                <w:color w:val="000000"/>
                <w:sz w:val="26"/>
                <w:szCs w:val="26"/>
                <w:lang w:eastAsia="en-GB" w:bidi="th-TH"/>
              </w:rPr>
            </w:pPr>
          </w:p>
        </w:tc>
        <w:tc>
          <w:tcPr>
            <w:tcW w:w="1696" w:type="dxa"/>
            <w:tcBorders>
              <w:top w:val="single" w:sz="4" w:space="0" w:color="auto"/>
              <w:bottom w:val="single" w:sz="4" w:space="0" w:color="auto"/>
            </w:tcBorders>
          </w:tcPr>
          <w:p w14:paraId="325B0A2C" w14:textId="460096FA" w:rsidR="004176C7" w:rsidRPr="00E47A9F" w:rsidRDefault="004176C7" w:rsidP="004176C7">
            <w:pPr>
              <w:tabs>
                <w:tab w:val="decimal" w:pos="1325"/>
              </w:tabs>
              <w:spacing w:line="220" w:lineRule="exact"/>
              <w:ind w:left="-25" w:right="-106"/>
              <w:rPr>
                <w:rFonts w:ascii="CordiaUPC" w:hAnsi="CordiaUPC" w:cs="CordiaUPC"/>
                <w:b/>
                <w:bCs/>
                <w:color w:val="000000"/>
                <w:sz w:val="26"/>
                <w:szCs w:val="26"/>
                <w:lang w:val="en-US" w:bidi="th-TH"/>
              </w:rPr>
            </w:pPr>
            <w:r>
              <w:rPr>
                <w:rFonts w:ascii="CordiaUPC" w:eastAsia="MS Mincho" w:hAnsi="CordiaUPC" w:cs="CordiaUPC"/>
                <w:b/>
                <w:bCs/>
                <w:sz w:val="26"/>
                <w:szCs w:val="26"/>
                <w:lang w:eastAsia="th-TH"/>
              </w:rPr>
              <w:t>43,576</w:t>
            </w:r>
          </w:p>
        </w:tc>
      </w:tr>
      <w:tr w:rsidR="004176C7" w:rsidRPr="0077037B" w14:paraId="05DFC9A1" w14:textId="77777777" w:rsidTr="0077037B">
        <w:tc>
          <w:tcPr>
            <w:tcW w:w="5940" w:type="dxa"/>
          </w:tcPr>
          <w:p w14:paraId="07EB2DD5" w14:textId="77777777" w:rsidR="004176C7" w:rsidRPr="00E47A9F" w:rsidRDefault="004176C7" w:rsidP="004176C7">
            <w:pPr>
              <w:pStyle w:val="Heading8"/>
              <w:keepNext/>
              <w:numPr>
                <w:ilvl w:val="7"/>
                <w:numId w:val="0"/>
              </w:numPr>
              <w:tabs>
                <w:tab w:val="left" w:pos="212"/>
                <w:tab w:val="left" w:pos="494"/>
              </w:tabs>
              <w:spacing w:line="220" w:lineRule="exact"/>
              <w:ind w:right="-29"/>
              <w:jc w:val="both"/>
              <w:rPr>
                <w:rFonts w:ascii="CordiaUPC" w:eastAsia="Angsana New" w:hAnsi="CordiaUPC" w:cs="CordiaUPC"/>
                <w:b/>
                <w:bCs/>
                <w:color w:val="000000"/>
                <w:sz w:val="26"/>
                <w:szCs w:val="26"/>
                <w:lang w:val="en-US" w:eastAsia="en-US"/>
              </w:rPr>
            </w:pPr>
          </w:p>
        </w:tc>
        <w:tc>
          <w:tcPr>
            <w:tcW w:w="1696" w:type="dxa"/>
            <w:tcBorders>
              <w:top w:val="single" w:sz="4" w:space="0" w:color="auto"/>
            </w:tcBorders>
          </w:tcPr>
          <w:p w14:paraId="6449EB91" w14:textId="77777777"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p>
        </w:tc>
        <w:tc>
          <w:tcPr>
            <w:tcW w:w="284" w:type="dxa"/>
            <w:gridSpan w:val="2"/>
          </w:tcPr>
          <w:p w14:paraId="02DEF372" w14:textId="77777777" w:rsidR="004176C7" w:rsidRPr="00E47A9F" w:rsidRDefault="004176C7" w:rsidP="004176C7">
            <w:pPr>
              <w:tabs>
                <w:tab w:val="decimal" w:pos="1480"/>
              </w:tabs>
              <w:spacing w:line="220" w:lineRule="exact"/>
              <w:ind w:right="-302"/>
              <w:rPr>
                <w:rFonts w:ascii="CordiaUPC" w:hAnsi="CordiaUPC" w:cs="CordiaUPC"/>
                <w:b/>
                <w:bCs/>
                <w:color w:val="000000"/>
                <w:sz w:val="26"/>
                <w:szCs w:val="26"/>
                <w:lang w:eastAsia="en-GB" w:bidi="th-TH"/>
              </w:rPr>
            </w:pPr>
          </w:p>
        </w:tc>
        <w:tc>
          <w:tcPr>
            <w:tcW w:w="1696" w:type="dxa"/>
            <w:tcBorders>
              <w:top w:val="single" w:sz="4" w:space="0" w:color="auto"/>
            </w:tcBorders>
          </w:tcPr>
          <w:p w14:paraId="3E2E00C1" w14:textId="77777777" w:rsidR="004176C7" w:rsidRPr="00E47A9F" w:rsidRDefault="004176C7" w:rsidP="004176C7">
            <w:pPr>
              <w:tabs>
                <w:tab w:val="decimal" w:pos="1325"/>
              </w:tabs>
              <w:spacing w:line="220" w:lineRule="exact"/>
              <w:ind w:left="-25" w:right="-106"/>
              <w:rPr>
                <w:rFonts w:ascii="CordiaUPC" w:hAnsi="CordiaUPC" w:cs="CordiaUPC"/>
                <w:color w:val="000000"/>
                <w:sz w:val="26"/>
                <w:szCs w:val="26"/>
                <w:lang w:val="en-US" w:bidi="th-TH"/>
              </w:rPr>
            </w:pPr>
          </w:p>
        </w:tc>
      </w:tr>
      <w:tr w:rsidR="004176C7" w:rsidRPr="0077037B" w14:paraId="5F78E67B" w14:textId="77777777" w:rsidTr="0077037B">
        <w:tc>
          <w:tcPr>
            <w:tcW w:w="5940" w:type="dxa"/>
          </w:tcPr>
          <w:p w14:paraId="7546E3FA" w14:textId="77777777" w:rsidR="004176C7" w:rsidRPr="00E47A9F" w:rsidRDefault="004176C7" w:rsidP="004176C7">
            <w:pPr>
              <w:pStyle w:val="Heading8"/>
              <w:keepNext/>
              <w:numPr>
                <w:ilvl w:val="7"/>
                <w:numId w:val="0"/>
              </w:numPr>
              <w:tabs>
                <w:tab w:val="left" w:pos="212"/>
                <w:tab w:val="left" w:pos="494"/>
              </w:tabs>
              <w:spacing w:line="220" w:lineRule="exact"/>
              <w:ind w:right="-29"/>
              <w:jc w:val="both"/>
              <w:rPr>
                <w:rFonts w:ascii="CordiaUPC" w:eastAsia="Angsana New" w:hAnsi="CordiaUPC" w:cs="CordiaUPC"/>
                <w:b/>
                <w:bCs/>
                <w:color w:val="000000"/>
                <w:sz w:val="26"/>
                <w:szCs w:val="26"/>
                <w:lang w:val="en-US" w:eastAsia="en-US"/>
              </w:rPr>
            </w:pPr>
            <w:r w:rsidRPr="00E47A9F">
              <w:rPr>
                <w:rFonts w:ascii="CordiaUPC" w:eastAsia="Angsana New" w:hAnsi="CordiaUPC" w:cs="CordiaUPC" w:hint="cs"/>
                <w:b/>
                <w:bCs/>
                <w:color w:val="000000"/>
                <w:sz w:val="26"/>
                <w:szCs w:val="26"/>
                <w:lang w:val="en-US" w:eastAsia="en-US"/>
              </w:rPr>
              <w:t>Total Capital funds</w:t>
            </w:r>
          </w:p>
        </w:tc>
        <w:tc>
          <w:tcPr>
            <w:tcW w:w="1696" w:type="dxa"/>
            <w:tcBorders>
              <w:bottom w:val="double" w:sz="4" w:space="0" w:color="auto"/>
            </w:tcBorders>
          </w:tcPr>
          <w:p w14:paraId="3BA4DA64" w14:textId="61815C62" w:rsidR="004176C7" w:rsidRPr="00E47A9F" w:rsidRDefault="004176C7" w:rsidP="004176C7">
            <w:pPr>
              <w:tabs>
                <w:tab w:val="decimal" w:pos="1325"/>
              </w:tabs>
              <w:spacing w:line="220" w:lineRule="exact"/>
              <w:ind w:left="-25" w:right="-106"/>
              <w:rPr>
                <w:rFonts w:ascii="CordiaUPC" w:hAnsi="CordiaUPC" w:cs="CordiaUPC"/>
                <w:b/>
                <w:bCs/>
                <w:color w:val="000000"/>
                <w:sz w:val="26"/>
                <w:szCs w:val="26"/>
                <w:lang w:val="en-US" w:bidi="th-TH"/>
              </w:rPr>
            </w:pPr>
            <w:r>
              <w:rPr>
                <w:rFonts w:ascii="CordiaUPC" w:eastAsia="MS Mincho" w:hAnsi="CordiaUPC" w:cs="CordiaUPC"/>
                <w:b/>
                <w:bCs/>
                <w:sz w:val="26"/>
                <w:szCs w:val="26"/>
                <w:lang w:eastAsia="th-TH"/>
              </w:rPr>
              <w:t>241,854</w:t>
            </w:r>
          </w:p>
        </w:tc>
        <w:tc>
          <w:tcPr>
            <w:tcW w:w="284" w:type="dxa"/>
            <w:gridSpan w:val="2"/>
          </w:tcPr>
          <w:p w14:paraId="3E5B0FCF" w14:textId="77777777" w:rsidR="004176C7" w:rsidRPr="00E47A9F" w:rsidRDefault="004176C7" w:rsidP="004176C7">
            <w:pPr>
              <w:tabs>
                <w:tab w:val="decimal" w:pos="1480"/>
              </w:tabs>
              <w:spacing w:line="220" w:lineRule="exact"/>
              <w:ind w:right="-302"/>
              <w:rPr>
                <w:rFonts w:ascii="CordiaUPC" w:hAnsi="CordiaUPC" w:cs="CordiaUPC"/>
                <w:b/>
                <w:bCs/>
                <w:color w:val="000000"/>
                <w:sz w:val="26"/>
                <w:szCs w:val="26"/>
                <w:lang w:eastAsia="en-GB" w:bidi="th-TH"/>
              </w:rPr>
            </w:pPr>
          </w:p>
        </w:tc>
        <w:tc>
          <w:tcPr>
            <w:tcW w:w="1696" w:type="dxa"/>
            <w:tcBorders>
              <w:bottom w:val="double" w:sz="4" w:space="0" w:color="auto"/>
            </w:tcBorders>
          </w:tcPr>
          <w:p w14:paraId="467A5E1A" w14:textId="1FACD2DC" w:rsidR="004176C7" w:rsidRPr="00E47A9F" w:rsidRDefault="004176C7" w:rsidP="004176C7">
            <w:pPr>
              <w:tabs>
                <w:tab w:val="decimal" w:pos="1325"/>
              </w:tabs>
              <w:spacing w:line="220" w:lineRule="exact"/>
              <w:ind w:left="-25" w:right="-106"/>
              <w:rPr>
                <w:rFonts w:ascii="CordiaUPC" w:hAnsi="CordiaUPC" w:cs="CordiaUPC"/>
                <w:b/>
                <w:bCs/>
                <w:color w:val="000000"/>
                <w:sz w:val="26"/>
                <w:szCs w:val="26"/>
                <w:lang w:val="en-US" w:bidi="th-TH"/>
              </w:rPr>
            </w:pPr>
            <w:r>
              <w:rPr>
                <w:rFonts w:ascii="CordiaUPC" w:eastAsia="MS Mincho" w:hAnsi="CordiaUPC" w:cs="CordiaUPC"/>
                <w:b/>
                <w:bCs/>
                <w:sz w:val="26"/>
                <w:szCs w:val="26"/>
                <w:lang w:eastAsia="th-TH"/>
              </w:rPr>
              <w:t>243,844</w:t>
            </w:r>
          </w:p>
        </w:tc>
      </w:tr>
      <w:tr w:rsidR="004176C7" w:rsidRPr="0077037B" w14:paraId="6FAC0416" w14:textId="77777777" w:rsidTr="0077037B">
        <w:tc>
          <w:tcPr>
            <w:tcW w:w="5940" w:type="dxa"/>
          </w:tcPr>
          <w:p w14:paraId="3C2EF11F" w14:textId="77777777" w:rsidR="004176C7" w:rsidRPr="00E47A9F" w:rsidRDefault="004176C7" w:rsidP="004176C7">
            <w:pPr>
              <w:pStyle w:val="Heading8"/>
              <w:keepNext/>
              <w:numPr>
                <w:ilvl w:val="7"/>
                <w:numId w:val="0"/>
              </w:numPr>
              <w:tabs>
                <w:tab w:val="left" w:pos="212"/>
                <w:tab w:val="left" w:pos="494"/>
              </w:tabs>
              <w:spacing w:line="220" w:lineRule="exact"/>
              <w:ind w:right="-29"/>
              <w:jc w:val="both"/>
              <w:rPr>
                <w:rFonts w:ascii="CordiaUPC" w:eastAsia="Angsana New" w:hAnsi="CordiaUPC" w:cs="CordiaUPC"/>
                <w:b/>
                <w:bCs/>
                <w:color w:val="000000"/>
                <w:sz w:val="26"/>
                <w:szCs w:val="26"/>
                <w:lang w:val="en-US" w:eastAsia="en-US"/>
              </w:rPr>
            </w:pPr>
          </w:p>
        </w:tc>
        <w:tc>
          <w:tcPr>
            <w:tcW w:w="1696" w:type="dxa"/>
          </w:tcPr>
          <w:p w14:paraId="6FE51670" w14:textId="77777777" w:rsidR="004176C7" w:rsidRPr="00E47A9F" w:rsidRDefault="004176C7" w:rsidP="004176C7">
            <w:pPr>
              <w:tabs>
                <w:tab w:val="decimal" w:pos="1325"/>
              </w:tabs>
              <w:spacing w:line="220" w:lineRule="exact"/>
              <w:ind w:left="-25" w:right="-106"/>
              <w:rPr>
                <w:rFonts w:ascii="CordiaUPC" w:hAnsi="CordiaUPC" w:cs="CordiaUPC"/>
                <w:b/>
                <w:bCs/>
                <w:color w:val="000000"/>
                <w:sz w:val="26"/>
                <w:szCs w:val="26"/>
                <w:lang w:val="en-US" w:bidi="th-TH"/>
              </w:rPr>
            </w:pPr>
          </w:p>
        </w:tc>
        <w:tc>
          <w:tcPr>
            <w:tcW w:w="284" w:type="dxa"/>
            <w:gridSpan w:val="2"/>
          </w:tcPr>
          <w:p w14:paraId="429AC145" w14:textId="77777777" w:rsidR="004176C7" w:rsidRPr="00E47A9F" w:rsidRDefault="004176C7" w:rsidP="004176C7">
            <w:pPr>
              <w:tabs>
                <w:tab w:val="decimal" w:pos="1480"/>
              </w:tabs>
              <w:spacing w:line="220" w:lineRule="exact"/>
              <w:ind w:right="-302"/>
              <w:rPr>
                <w:rFonts w:ascii="CordiaUPC" w:hAnsi="CordiaUPC" w:cs="CordiaUPC"/>
                <w:b/>
                <w:bCs/>
                <w:color w:val="000000"/>
                <w:sz w:val="26"/>
                <w:szCs w:val="26"/>
                <w:lang w:eastAsia="en-GB" w:bidi="th-TH"/>
              </w:rPr>
            </w:pPr>
          </w:p>
        </w:tc>
        <w:tc>
          <w:tcPr>
            <w:tcW w:w="1696" w:type="dxa"/>
          </w:tcPr>
          <w:p w14:paraId="45F55433" w14:textId="77777777" w:rsidR="004176C7" w:rsidRPr="00E47A9F" w:rsidRDefault="004176C7" w:rsidP="004176C7">
            <w:pPr>
              <w:tabs>
                <w:tab w:val="decimal" w:pos="1325"/>
              </w:tabs>
              <w:spacing w:line="220" w:lineRule="exact"/>
              <w:ind w:left="-25" w:right="-106"/>
              <w:rPr>
                <w:rFonts w:ascii="CordiaUPC" w:hAnsi="CordiaUPC" w:cs="CordiaUPC"/>
                <w:b/>
                <w:bCs/>
                <w:color w:val="000000"/>
                <w:sz w:val="26"/>
                <w:szCs w:val="26"/>
                <w:lang w:val="en-US" w:bidi="th-TH"/>
              </w:rPr>
            </w:pPr>
          </w:p>
        </w:tc>
      </w:tr>
      <w:tr w:rsidR="004176C7" w:rsidRPr="0077037B" w14:paraId="0FB78115" w14:textId="77777777" w:rsidTr="0077037B">
        <w:tc>
          <w:tcPr>
            <w:tcW w:w="5940" w:type="dxa"/>
          </w:tcPr>
          <w:p w14:paraId="3525BED9" w14:textId="77777777" w:rsidR="004176C7" w:rsidRPr="00E47A9F" w:rsidRDefault="004176C7" w:rsidP="004176C7">
            <w:pPr>
              <w:tabs>
                <w:tab w:val="left" w:pos="212"/>
                <w:tab w:val="left" w:pos="494"/>
              </w:tabs>
              <w:spacing w:line="220" w:lineRule="exact"/>
              <w:ind w:right="-29"/>
              <w:rPr>
                <w:rFonts w:ascii="CordiaUPC" w:eastAsia="Angsana New" w:hAnsi="CordiaUPC" w:cs="CordiaUPC"/>
                <w:b/>
                <w:bCs/>
                <w:color w:val="000000"/>
                <w:sz w:val="26"/>
                <w:szCs w:val="26"/>
              </w:rPr>
            </w:pPr>
            <w:r w:rsidRPr="00E47A9F">
              <w:rPr>
                <w:rFonts w:ascii="CordiaUPC" w:eastAsia="Angsana New" w:hAnsi="CordiaUPC" w:cs="CordiaUPC" w:hint="cs"/>
                <w:b/>
                <w:bCs/>
                <w:color w:val="000000"/>
                <w:sz w:val="26"/>
                <w:szCs w:val="26"/>
              </w:rPr>
              <w:t>Total Risk-Weighted Assets</w:t>
            </w:r>
          </w:p>
        </w:tc>
        <w:tc>
          <w:tcPr>
            <w:tcW w:w="1696" w:type="dxa"/>
            <w:tcBorders>
              <w:bottom w:val="double" w:sz="4" w:space="0" w:color="auto"/>
            </w:tcBorders>
          </w:tcPr>
          <w:p w14:paraId="0417523E" w14:textId="5E55E68B" w:rsidR="004176C7" w:rsidRPr="00E47A9F" w:rsidRDefault="004176C7" w:rsidP="004176C7">
            <w:pPr>
              <w:tabs>
                <w:tab w:val="decimal" w:pos="1325"/>
              </w:tabs>
              <w:spacing w:line="220" w:lineRule="exact"/>
              <w:ind w:left="-25" w:right="-106"/>
              <w:rPr>
                <w:rFonts w:ascii="CordiaUPC" w:hAnsi="CordiaUPC" w:cs="CordiaUPC"/>
                <w:b/>
                <w:bCs/>
                <w:color w:val="000000"/>
                <w:sz w:val="26"/>
                <w:szCs w:val="26"/>
                <w:lang w:val="en-US" w:bidi="th-TH"/>
              </w:rPr>
            </w:pPr>
            <w:r>
              <w:rPr>
                <w:rFonts w:ascii="CordiaUPC" w:eastAsia="MS Mincho" w:hAnsi="CordiaUPC" w:cs="CordiaUPC"/>
                <w:b/>
                <w:bCs/>
                <w:sz w:val="26"/>
                <w:szCs w:val="26"/>
                <w:lang w:eastAsia="th-TH"/>
              </w:rPr>
              <w:t>858,372</w:t>
            </w:r>
          </w:p>
        </w:tc>
        <w:tc>
          <w:tcPr>
            <w:tcW w:w="284" w:type="dxa"/>
            <w:gridSpan w:val="2"/>
          </w:tcPr>
          <w:p w14:paraId="0DBACBF9" w14:textId="77777777" w:rsidR="004176C7" w:rsidRPr="00E47A9F" w:rsidRDefault="004176C7" w:rsidP="004176C7">
            <w:pPr>
              <w:tabs>
                <w:tab w:val="decimal" w:pos="1480"/>
              </w:tabs>
              <w:spacing w:line="220" w:lineRule="exact"/>
              <w:ind w:left="184" w:right="-302"/>
              <w:rPr>
                <w:rFonts w:ascii="CordiaUPC" w:hAnsi="CordiaUPC" w:cs="CordiaUPC"/>
                <w:b/>
                <w:bCs/>
                <w:sz w:val="26"/>
                <w:szCs w:val="26"/>
              </w:rPr>
            </w:pPr>
          </w:p>
        </w:tc>
        <w:tc>
          <w:tcPr>
            <w:tcW w:w="1696" w:type="dxa"/>
            <w:tcBorders>
              <w:bottom w:val="double" w:sz="4" w:space="0" w:color="auto"/>
            </w:tcBorders>
          </w:tcPr>
          <w:p w14:paraId="522FD2D1" w14:textId="4421F3D3" w:rsidR="004176C7" w:rsidRPr="00E47A9F" w:rsidRDefault="004176C7" w:rsidP="004176C7">
            <w:pPr>
              <w:tabs>
                <w:tab w:val="decimal" w:pos="1325"/>
              </w:tabs>
              <w:spacing w:line="220" w:lineRule="exact"/>
              <w:ind w:left="-25" w:right="-106"/>
              <w:rPr>
                <w:rFonts w:ascii="CordiaUPC" w:hAnsi="CordiaUPC" w:cs="CordiaUPC"/>
                <w:b/>
                <w:bCs/>
                <w:color w:val="000000"/>
                <w:sz w:val="26"/>
                <w:szCs w:val="26"/>
                <w:lang w:val="en-US" w:bidi="th-TH"/>
              </w:rPr>
            </w:pPr>
            <w:r>
              <w:rPr>
                <w:rFonts w:ascii="CordiaUPC" w:eastAsia="MS Mincho" w:hAnsi="CordiaUPC" w:cs="CordiaUPC"/>
                <w:b/>
                <w:bCs/>
                <w:sz w:val="26"/>
                <w:szCs w:val="26"/>
                <w:lang w:eastAsia="th-TH"/>
              </w:rPr>
              <w:t>833,315</w:t>
            </w:r>
          </w:p>
        </w:tc>
      </w:tr>
    </w:tbl>
    <w:p w14:paraId="2B52F70C" w14:textId="149EACCA" w:rsidR="0077037B" w:rsidRDefault="0077037B" w:rsidP="0077037B">
      <w:pPr>
        <w:spacing w:line="240" w:lineRule="auto"/>
        <w:rPr>
          <w:rFonts w:cs="Times New Roman"/>
          <w:sz w:val="20"/>
        </w:rPr>
      </w:pPr>
    </w:p>
    <w:p w14:paraId="26578B0A" w14:textId="77777777" w:rsidR="007F2DFE" w:rsidRPr="0077037B" w:rsidRDefault="007F2DFE" w:rsidP="0077037B">
      <w:pPr>
        <w:spacing w:line="240" w:lineRule="auto"/>
        <w:rPr>
          <w:rFonts w:cs="Times New Roman"/>
          <w:sz w:val="20"/>
        </w:rPr>
      </w:pPr>
    </w:p>
    <w:tbl>
      <w:tblPr>
        <w:tblW w:w="9703" w:type="dxa"/>
        <w:tblInd w:w="432" w:type="dxa"/>
        <w:tblLayout w:type="fixed"/>
        <w:tblCellMar>
          <w:left w:w="115" w:type="dxa"/>
          <w:right w:w="115" w:type="dxa"/>
        </w:tblCellMar>
        <w:tblLook w:val="0000" w:firstRow="0" w:lastRow="0" w:firstColumn="0" w:lastColumn="0" w:noHBand="0" w:noVBand="0"/>
      </w:tblPr>
      <w:tblGrid>
        <w:gridCol w:w="5881"/>
        <w:gridCol w:w="1372"/>
        <w:gridCol w:w="1235"/>
        <w:gridCol w:w="1215"/>
      </w:tblGrid>
      <w:tr w:rsidR="0077037B" w:rsidRPr="0077037B" w14:paraId="67ECE727" w14:textId="77777777" w:rsidTr="00E47A9F">
        <w:trPr>
          <w:trHeight w:val="1025"/>
        </w:trPr>
        <w:tc>
          <w:tcPr>
            <w:tcW w:w="5881" w:type="dxa"/>
            <w:vAlign w:val="bottom"/>
          </w:tcPr>
          <w:p w14:paraId="28DC586F" w14:textId="77777777" w:rsidR="0077037B" w:rsidRPr="00E47A9F" w:rsidRDefault="0077037B" w:rsidP="00E47A9F">
            <w:pPr>
              <w:spacing w:line="220" w:lineRule="exact"/>
              <w:ind w:left="187"/>
              <w:jc w:val="both"/>
              <w:outlineLvl w:val="7"/>
              <w:rPr>
                <w:rFonts w:ascii="CordiaUPC" w:hAnsi="CordiaUPC" w:cs="CordiaUPC"/>
                <w:color w:val="000000"/>
                <w:sz w:val="26"/>
                <w:szCs w:val="26"/>
                <w:lang w:val="en-US"/>
              </w:rPr>
            </w:pPr>
          </w:p>
        </w:tc>
        <w:tc>
          <w:tcPr>
            <w:tcW w:w="1372" w:type="dxa"/>
            <w:vAlign w:val="bottom"/>
          </w:tcPr>
          <w:p w14:paraId="41FFE0DB" w14:textId="77777777" w:rsidR="004176C7" w:rsidRPr="00E47A9F" w:rsidRDefault="004176C7" w:rsidP="004176C7">
            <w:pPr>
              <w:spacing w:line="220" w:lineRule="exact"/>
              <w:ind w:right="-64"/>
              <w:jc w:val="center"/>
              <w:rPr>
                <w:rFonts w:ascii="CordiaUPC" w:eastAsia="Angsana New" w:hAnsi="CordiaUPC" w:cs="CordiaUPC"/>
                <w:color w:val="000000"/>
                <w:sz w:val="26"/>
                <w:szCs w:val="26"/>
                <w:lang w:val="en-US"/>
              </w:rPr>
            </w:pPr>
            <w:r w:rsidRPr="00E47A9F">
              <w:rPr>
                <w:rFonts w:ascii="CordiaUPC" w:eastAsia="Angsana New" w:hAnsi="CordiaUPC" w:cs="CordiaUPC" w:hint="cs"/>
                <w:color w:val="000000"/>
                <w:sz w:val="26"/>
                <w:szCs w:val="26"/>
                <w:lang w:val="en-US"/>
              </w:rPr>
              <w:t xml:space="preserve">The </w:t>
            </w:r>
            <w:proofErr w:type="spellStart"/>
            <w:r w:rsidRPr="00E47A9F">
              <w:rPr>
                <w:rFonts w:ascii="CordiaUPC" w:eastAsia="Angsana New" w:hAnsi="CordiaUPC" w:cs="CordiaUPC" w:hint="cs"/>
                <w:color w:val="000000"/>
                <w:sz w:val="26"/>
                <w:szCs w:val="26"/>
                <w:lang w:val="en-US"/>
              </w:rPr>
              <w:t>BoT’s</w:t>
            </w:r>
            <w:proofErr w:type="spellEnd"/>
            <w:r w:rsidRPr="00E47A9F">
              <w:rPr>
                <w:rFonts w:ascii="CordiaUPC" w:eastAsia="Angsana New" w:hAnsi="CordiaUPC" w:cs="CordiaUPC" w:hint="cs"/>
                <w:color w:val="000000"/>
                <w:sz w:val="26"/>
                <w:szCs w:val="26"/>
                <w:lang w:val="en-US"/>
              </w:rPr>
              <w:t xml:space="preserve"> regulatory</w:t>
            </w:r>
          </w:p>
          <w:p w14:paraId="28396255" w14:textId="106217FD" w:rsidR="0077037B" w:rsidRPr="00E47A9F" w:rsidRDefault="004176C7" w:rsidP="004176C7">
            <w:pPr>
              <w:spacing w:line="220" w:lineRule="exact"/>
              <w:ind w:right="-64"/>
              <w:jc w:val="center"/>
              <w:rPr>
                <w:rFonts w:ascii="CordiaUPC" w:hAnsi="CordiaUPC" w:cs="CordiaUPC"/>
                <w:sz w:val="26"/>
                <w:szCs w:val="26"/>
                <w:lang w:val="en-US"/>
              </w:rPr>
            </w:pPr>
            <w:r w:rsidRPr="00E47A9F">
              <w:rPr>
                <w:rFonts w:ascii="CordiaUPC" w:eastAsia="Angsana New" w:hAnsi="CordiaUPC" w:cs="CordiaUPC" w:hint="cs"/>
                <w:color w:val="000000"/>
                <w:sz w:val="26"/>
                <w:szCs w:val="26"/>
                <w:lang w:val="en-US"/>
              </w:rPr>
              <w:t>minimum requirement</w:t>
            </w:r>
            <w:r>
              <w:rPr>
                <w:rFonts w:ascii="CordiaUPC" w:eastAsia="Angsana New" w:hAnsi="CordiaUPC" w:cs="CordiaUPC"/>
                <w:color w:val="000000"/>
                <w:sz w:val="26"/>
                <w:szCs w:val="26"/>
                <w:lang w:val="en-US"/>
              </w:rPr>
              <w:t xml:space="preserve"> </w:t>
            </w:r>
            <w:r w:rsidRPr="00E47A9F">
              <w:rPr>
                <w:rFonts w:ascii="CordiaUPC" w:hAnsi="CordiaUPC" w:cs="CordiaUPC" w:hint="cs"/>
                <w:color w:val="000000"/>
                <w:sz w:val="24"/>
                <w:szCs w:val="24"/>
                <w:lang w:val="en-US" w:eastAsia="en-GB" w:bidi="th-TH"/>
              </w:rPr>
              <w:t>*</w:t>
            </w:r>
          </w:p>
        </w:tc>
        <w:tc>
          <w:tcPr>
            <w:tcW w:w="1235" w:type="dxa"/>
            <w:vAlign w:val="bottom"/>
          </w:tcPr>
          <w:p w14:paraId="3C7E1FB6" w14:textId="7093239A" w:rsidR="0077037B" w:rsidRPr="00E47A9F" w:rsidRDefault="0077037B" w:rsidP="00E47A9F">
            <w:pPr>
              <w:tabs>
                <w:tab w:val="right" w:pos="1130"/>
              </w:tabs>
              <w:spacing w:line="220" w:lineRule="exact"/>
              <w:ind w:left="-108" w:right="-115"/>
              <w:jc w:val="center"/>
              <w:rPr>
                <w:rFonts w:ascii="CordiaUPC" w:eastAsia="Times New Roman" w:hAnsi="CordiaUPC" w:cs="CordiaUPC"/>
                <w:snapToGrid w:val="0"/>
                <w:sz w:val="26"/>
                <w:szCs w:val="26"/>
                <w:lang w:val="en-US"/>
              </w:rPr>
            </w:pPr>
            <w:r w:rsidRPr="00E47A9F">
              <w:rPr>
                <w:rFonts w:ascii="CordiaUPC" w:eastAsia="Times New Roman" w:hAnsi="CordiaUPC" w:cs="CordiaUPC" w:hint="cs"/>
                <w:snapToGrid w:val="0"/>
                <w:sz w:val="26"/>
                <w:szCs w:val="26"/>
                <w:lang w:val="en-US"/>
              </w:rPr>
              <w:t>3</w:t>
            </w:r>
            <w:r w:rsidR="005D787E" w:rsidRPr="00E47A9F">
              <w:rPr>
                <w:rFonts w:ascii="CordiaUPC" w:eastAsia="Times New Roman" w:hAnsi="CordiaUPC" w:cs="CordiaUPC" w:hint="cs"/>
                <w:snapToGrid w:val="0"/>
                <w:sz w:val="26"/>
                <w:szCs w:val="26"/>
                <w:lang w:val="en-US"/>
              </w:rPr>
              <w:t>1</w:t>
            </w:r>
            <w:r w:rsidR="00002E00" w:rsidRPr="00E47A9F">
              <w:rPr>
                <w:rFonts w:ascii="CordiaUPC" w:eastAsia="Angsana New" w:hAnsi="CordiaUPC" w:cs="CordiaUPC" w:hint="cs"/>
                <w:color w:val="000000"/>
                <w:sz w:val="26"/>
                <w:szCs w:val="26"/>
                <w:lang w:bidi="th-TH"/>
              </w:rPr>
              <w:t xml:space="preserve"> </w:t>
            </w:r>
            <w:r w:rsidR="005D787E" w:rsidRPr="00E47A9F">
              <w:rPr>
                <w:rFonts w:ascii="CordiaUPC" w:eastAsia="Angsana New" w:hAnsi="CordiaUPC" w:cs="CordiaUPC" w:hint="cs"/>
                <w:color w:val="000000"/>
                <w:sz w:val="26"/>
                <w:szCs w:val="26"/>
                <w:lang w:bidi="th-TH"/>
              </w:rPr>
              <w:t>March</w:t>
            </w:r>
          </w:p>
          <w:p w14:paraId="4D9351DF" w14:textId="50BCD2F3" w:rsidR="0077037B" w:rsidRPr="00E47A9F" w:rsidRDefault="0077037B" w:rsidP="00E47A9F">
            <w:pPr>
              <w:spacing w:line="220" w:lineRule="exact"/>
              <w:ind w:left="-108" w:right="-115"/>
              <w:jc w:val="center"/>
              <w:rPr>
                <w:rFonts w:ascii="CordiaUPC" w:eastAsia="Times New Roman" w:hAnsi="CordiaUPC" w:cs="CordiaUPC"/>
                <w:snapToGrid w:val="0"/>
                <w:sz w:val="26"/>
                <w:szCs w:val="26"/>
                <w:lang w:val="en-US"/>
              </w:rPr>
            </w:pPr>
            <w:r w:rsidRPr="00E47A9F">
              <w:rPr>
                <w:rFonts w:ascii="CordiaUPC" w:eastAsia="Times New Roman" w:hAnsi="CordiaUPC" w:cs="CordiaUPC" w:hint="cs"/>
                <w:snapToGrid w:val="0"/>
                <w:sz w:val="26"/>
                <w:szCs w:val="26"/>
                <w:lang w:val="en-US"/>
              </w:rPr>
              <w:t>202</w:t>
            </w:r>
            <w:r w:rsidR="005D787E" w:rsidRPr="00E47A9F">
              <w:rPr>
                <w:rFonts w:ascii="CordiaUPC" w:eastAsia="Times New Roman" w:hAnsi="CordiaUPC" w:cs="CordiaUPC" w:hint="cs"/>
                <w:snapToGrid w:val="0"/>
                <w:sz w:val="26"/>
                <w:szCs w:val="26"/>
                <w:lang w:val="en-US"/>
              </w:rPr>
              <w:t>1</w:t>
            </w:r>
          </w:p>
        </w:tc>
        <w:tc>
          <w:tcPr>
            <w:tcW w:w="1215" w:type="dxa"/>
            <w:vAlign w:val="bottom"/>
          </w:tcPr>
          <w:p w14:paraId="27B8C02A" w14:textId="77777777" w:rsidR="0077037B" w:rsidRPr="00E47A9F" w:rsidRDefault="0077037B" w:rsidP="00E47A9F">
            <w:pPr>
              <w:tabs>
                <w:tab w:val="right" w:pos="1130"/>
              </w:tabs>
              <w:spacing w:line="220" w:lineRule="exact"/>
              <w:ind w:left="-108" w:right="-115"/>
              <w:jc w:val="center"/>
              <w:rPr>
                <w:rFonts w:ascii="CordiaUPC" w:hAnsi="CordiaUPC" w:cs="CordiaUPC"/>
                <w:snapToGrid w:val="0"/>
                <w:sz w:val="26"/>
                <w:szCs w:val="26"/>
                <w:lang w:val="en-US"/>
              </w:rPr>
            </w:pPr>
          </w:p>
          <w:p w14:paraId="75B0D12A" w14:textId="77777777" w:rsidR="0077037B" w:rsidRPr="00E47A9F" w:rsidRDefault="0077037B" w:rsidP="00E47A9F">
            <w:pPr>
              <w:tabs>
                <w:tab w:val="right" w:pos="1130"/>
              </w:tabs>
              <w:spacing w:line="220" w:lineRule="exact"/>
              <w:ind w:left="-108" w:right="-115"/>
              <w:jc w:val="center"/>
              <w:rPr>
                <w:rFonts w:ascii="CordiaUPC" w:hAnsi="CordiaUPC" w:cs="CordiaUPC"/>
                <w:snapToGrid w:val="0"/>
                <w:sz w:val="26"/>
                <w:szCs w:val="26"/>
                <w:lang w:val="en-US"/>
              </w:rPr>
            </w:pPr>
          </w:p>
          <w:p w14:paraId="1B552428" w14:textId="77777777" w:rsidR="0077037B" w:rsidRPr="00E47A9F" w:rsidRDefault="0077037B" w:rsidP="00E47A9F">
            <w:pPr>
              <w:tabs>
                <w:tab w:val="right" w:pos="1130"/>
              </w:tabs>
              <w:spacing w:line="220" w:lineRule="exact"/>
              <w:ind w:left="-108" w:right="-115"/>
              <w:jc w:val="center"/>
              <w:rPr>
                <w:rFonts w:ascii="CordiaUPC" w:eastAsia="Times New Roman" w:hAnsi="CordiaUPC" w:cs="CordiaUPC"/>
                <w:snapToGrid w:val="0"/>
                <w:sz w:val="26"/>
                <w:szCs w:val="26"/>
                <w:lang w:val="en-US"/>
              </w:rPr>
            </w:pPr>
            <w:r w:rsidRPr="00E47A9F">
              <w:rPr>
                <w:rFonts w:ascii="CordiaUPC" w:eastAsia="Times New Roman" w:hAnsi="CordiaUPC" w:cs="CordiaUPC" w:hint="cs"/>
                <w:snapToGrid w:val="0"/>
                <w:sz w:val="26"/>
                <w:szCs w:val="26"/>
                <w:lang w:val="en-US"/>
              </w:rPr>
              <w:t>31 December</w:t>
            </w:r>
          </w:p>
          <w:p w14:paraId="2C58DB96" w14:textId="3B6C7820" w:rsidR="0077037B" w:rsidRPr="00E47A9F" w:rsidRDefault="0077037B" w:rsidP="00E47A9F">
            <w:pPr>
              <w:spacing w:line="220" w:lineRule="exact"/>
              <w:ind w:right="-64"/>
              <w:jc w:val="center"/>
              <w:rPr>
                <w:rFonts w:ascii="CordiaUPC" w:hAnsi="CordiaUPC" w:cs="CordiaUPC"/>
                <w:sz w:val="26"/>
                <w:szCs w:val="26"/>
                <w:lang w:val="en-US"/>
              </w:rPr>
            </w:pPr>
            <w:r w:rsidRPr="00E47A9F">
              <w:rPr>
                <w:rFonts w:ascii="CordiaUPC" w:eastAsia="Times New Roman" w:hAnsi="CordiaUPC" w:cs="CordiaUPC" w:hint="cs"/>
                <w:snapToGrid w:val="0"/>
                <w:sz w:val="26"/>
                <w:szCs w:val="26"/>
                <w:lang w:val="en-US"/>
              </w:rPr>
              <w:t>20</w:t>
            </w:r>
            <w:r w:rsidR="005D787E" w:rsidRPr="00E47A9F">
              <w:rPr>
                <w:rFonts w:ascii="CordiaUPC" w:eastAsia="Times New Roman" w:hAnsi="CordiaUPC" w:cs="CordiaUPC" w:hint="cs"/>
                <w:snapToGrid w:val="0"/>
                <w:sz w:val="26"/>
                <w:szCs w:val="26"/>
                <w:lang w:val="en-US"/>
              </w:rPr>
              <w:t>20</w:t>
            </w:r>
          </w:p>
        </w:tc>
      </w:tr>
      <w:tr w:rsidR="0077037B" w:rsidRPr="0077037B" w14:paraId="72AB0E99" w14:textId="77777777" w:rsidTr="00713418">
        <w:trPr>
          <w:trHeight w:val="260"/>
        </w:trPr>
        <w:tc>
          <w:tcPr>
            <w:tcW w:w="5881" w:type="dxa"/>
            <w:vAlign w:val="bottom"/>
          </w:tcPr>
          <w:p w14:paraId="066C9EF5" w14:textId="77777777" w:rsidR="0077037B" w:rsidRPr="00E47A9F" w:rsidRDefault="0077037B" w:rsidP="00E47A9F">
            <w:pPr>
              <w:spacing w:line="220" w:lineRule="exact"/>
              <w:jc w:val="both"/>
              <w:outlineLvl w:val="7"/>
              <w:rPr>
                <w:rFonts w:ascii="CordiaUPC" w:hAnsi="CordiaUPC" w:cs="CordiaUPC"/>
                <w:color w:val="000000"/>
                <w:sz w:val="26"/>
                <w:szCs w:val="26"/>
                <w:lang w:val="en-US"/>
              </w:rPr>
            </w:pPr>
          </w:p>
        </w:tc>
        <w:tc>
          <w:tcPr>
            <w:tcW w:w="3822" w:type="dxa"/>
            <w:gridSpan w:val="3"/>
            <w:vAlign w:val="bottom"/>
          </w:tcPr>
          <w:p w14:paraId="101AE40A" w14:textId="77777777" w:rsidR="0077037B" w:rsidRPr="00E47A9F" w:rsidRDefault="0077037B" w:rsidP="00E47A9F">
            <w:pPr>
              <w:spacing w:line="220" w:lineRule="exact"/>
              <w:jc w:val="center"/>
              <w:rPr>
                <w:rFonts w:ascii="CordiaUPC" w:hAnsi="CordiaUPC" w:cs="CordiaUPC"/>
                <w:i/>
                <w:iCs/>
                <w:sz w:val="26"/>
                <w:szCs w:val="26"/>
              </w:rPr>
            </w:pPr>
            <w:r w:rsidRPr="00E47A9F">
              <w:rPr>
                <w:rFonts w:ascii="CordiaUPC" w:hAnsi="CordiaUPC" w:cs="CordiaUPC" w:hint="cs"/>
                <w:i/>
                <w:iCs/>
                <w:sz w:val="26"/>
                <w:szCs w:val="26"/>
              </w:rPr>
              <w:t>(%)</w:t>
            </w:r>
          </w:p>
        </w:tc>
      </w:tr>
      <w:tr w:rsidR="004176C7" w:rsidRPr="0077037B" w14:paraId="5E7CDCF9" w14:textId="77777777" w:rsidTr="003D307F">
        <w:trPr>
          <w:trHeight w:val="251"/>
        </w:trPr>
        <w:tc>
          <w:tcPr>
            <w:tcW w:w="5881" w:type="dxa"/>
            <w:vAlign w:val="bottom"/>
          </w:tcPr>
          <w:p w14:paraId="275C01EA" w14:textId="77777777" w:rsidR="004176C7" w:rsidRPr="00E47A9F" w:rsidRDefault="004176C7" w:rsidP="004176C7">
            <w:pPr>
              <w:spacing w:line="220" w:lineRule="exact"/>
              <w:jc w:val="both"/>
              <w:outlineLvl w:val="7"/>
              <w:rPr>
                <w:rFonts w:ascii="CordiaUPC" w:hAnsi="CordiaUPC" w:cs="CordiaUPC"/>
                <w:color w:val="000000"/>
                <w:sz w:val="26"/>
                <w:szCs w:val="26"/>
                <w:lang w:val="en-US"/>
              </w:rPr>
            </w:pPr>
            <w:r w:rsidRPr="00E47A9F">
              <w:rPr>
                <w:rFonts w:ascii="CordiaUPC" w:hAnsi="CordiaUPC" w:cs="CordiaUPC" w:hint="cs"/>
                <w:color w:val="000000"/>
                <w:sz w:val="26"/>
                <w:szCs w:val="26"/>
                <w:lang w:val="en-US"/>
              </w:rPr>
              <w:t>Capital Adequacy Ratio/Total Risk-Weighted Asset</w:t>
            </w:r>
          </w:p>
        </w:tc>
        <w:tc>
          <w:tcPr>
            <w:tcW w:w="1372" w:type="dxa"/>
            <w:vAlign w:val="bottom"/>
          </w:tcPr>
          <w:p w14:paraId="0FC22B14" w14:textId="77777777" w:rsidR="004176C7" w:rsidRPr="00E47A9F" w:rsidRDefault="004176C7" w:rsidP="004176C7">
            <w:pPr>
              <w:spacing w:line="220" w:lineRule="exact"/>
              <w:ind w:right="-331"/>
              <w:jc w:val="center"/>
              <w:rPr>
                <w:rFonts w:ascii="CordiaUPC" w:hAnsi="CordiaUPC" w:cs="CordiaUPC"/>
                <w:sz w:val="26"/>
                <w:szCs w:val="26"/>
              </w:rPr>
            </w:pPr>
            <w:r w:rsidRPr="00E47A9F">
              <w:rPr>
                <w:rFonts w:ascii="CordiaUPC" w:hAnsi="CordiaUPC" w:cs="CordiaUPC" w:hint="cs"/>
                <w:sz w:val="26"/>
                <w:szCs w:val="26"/>
              </w:rPr>
              <w:t>11.0</w:t>
            </w:r>
          </w:p>
        </w:tc>
        <w:tc>
          <w:tcPr>
            <w:tcW w:w="1235" w:type="dxa"/>
          </w:tcPr>
          <w:p w14:paraId="26FB532B" w14:textId="08D0449E" w:rsidR="004176C7" w:rsidRPr="00E47A9F" w:rsidRDefault="004176C7" w:rsidP="004176C7">
            <w:pPr>
              <w:tabs>
                <w:tab w:val="right" w:pos="1130"/>
              </w:tabs>
              <w:spacing w:line="220" w:lineRule="exact"/>
              <w:jc w:val="center"/>
              <w:rPr>
                <w:rFonts w:ascii="CordiaUPC" w:hAnsi="CordiaUPC" w:cs="CordiaUPC"/>
                <w:sz w:val="26"/>
                <w:szCs w:val="26"/>
              </w:rPr>
            </w:pPr>
            <w:r>
              <w:rPr>
                <w:rFonts w:ascii="CordiaUPC" w:hAnsi="CordiaUPC" w:cs="CordiaUPC"/>
                <w:sz w:val="26"/>
                <w:szCs w:val="26"/>
              </w:rPr>
              <w:t>28.18</w:t>
            </w:r>
          </w:p>
        </w:tc>
        <w:tc>
          <w:tcPr>
            <w:tcW w:w="1215" w:type="dxa"/>
          </w:tcPr>
          <w:p w14:paraId="12B2553E" w14:textId="2B139C8D" w:rsidR="004176C7" w:rsidRPr="00E47A9F" w:rsidRDefault="004176C7" w:rsidP="004176C7">
            <w:pPr>
              <w:spacing w:line="220" w:lineRule="exact"/>
              <w:jc w:val="center"/>
              <w:rPr>
                <w:rFonts w:ascii="CordiaUPC" w:hAnsi="CordiaUPC" w:cs="CordiaUPC"/>
                <w:sz w:val="26"/>
                <w:szCs w:val="26"/>
              </w:rPr>
            </w:pPr>
            <w:r>
              <w:rPr>
                <w:rFonts w:ascii="CordiaUPC" w:hAnsi="CordiaUPC" w:cs="CordiaUPC"/>
                <w:sz w:val="26"/>
                <w:szCs w:val="26"/>
              </w:rPr>
              <w:t>29.26</w:t>
            </w:r>
          </w:p>
        </w:tc>
      </w:tr>
      <w:tr w:rsidR="004176C7" w:rsidRPr="0077037B" w14:paraId="56810D2F" w14:textId="77777777" w:rsidTr="00713418">
        <w:trPr>
          <w:trHeight w:val="260"/>
        </w:trPr>
        <w:tc>
          <w:tcPr>
            <w:tcW w:w="5881" w:type="dxa"/>
          </w:tcPr>
          <w:p w14:paraId="77363829" w14:textId="77777777" w:rsidR="004176C7" w:rsidRPr="00E47A9F" w:rsidRDefault="004176C7" w:rsidP="004176C7">
            <w:pPr>
              <w:spacing w:line="220" w:lineRule="exact"/>
              <w:jc w:val="both"/>
              <w:outlineLvl w:val="7"/>
              <w:rPr>
                <w:rFonts w:ascii="CordiaUPC" w:hAnsi="CordiaUPC" w:cs="CordiaUPC"/>
                <w:color w:val="000000"/>
                <w:sz w:val="26"/>
                <w:szCs w:val="26"/>
                <w:lang w:val="en-US"/>
              </w:rPr>
            </w:pPr>
            <w:r w:rsidRPr="00E47A9F">
              <w:rPr>
                <w:rFonts w:ascii="CordiaUPC" w:hAnsi="CordiaUPC" w:cs="CordiaUPC" w:hint="cs"/>
                <w:color w:val="000000"/>
                <w:sz w:val="26"/>
                <w:szCs w:val="26"/>
                <w:lang w:val="en-US"/>
              </w:rPr>
              <w:t>Tier 1 Capital Ratio/Total Risk-Weighted Asset</w:t>
            </w:r>
          </w:p>
        </w:tc>
        <w:tc>
          <w:tcPr>
            <w:tcW w:w="1372" w:type="dxa"/>
            <w:vAlign w:val="bottom"/>
          </w:tcPr>
          <w:p w14:paraId="761578D3" w14:textId="77777777" w:rsidR="004176C7" w:rsidRPr="00E47A9F" w:rsidRDefault="004176C7" w:rsidP="004176C7">
            <w:pPr>
              <w:spacing w:line="220" w:lineRule="exact"/>
              <w:ind w:right="-421"/>
              <w:jc w:val="center"/>
              <w:rPr>
                <w:rFonts w:ascii="CordiaUPC" w:hAnsi="CordiaUPC" w:cs="CordiaUPC"/>
                <w:sz w:val="26"/>
                <w:szCs w:val="26"/>
              </w:rPr>
            </w:pPr>
            <w:r w:rsidRPr="00E47A9F">
              <w:rPr>
                <w:rFonts w:ascii="CordiaUPC" w:hAnsi="CordiaUPC" w:cs="CordiaUPC" w:hint="cs"/>
                <w:sz w:val="26"/>
                <w:szCs w:val="26"/>
              </w:rPr>
              <w:t>8.5</w:t>
            </w:r>
          </w:p>
        </w:tc>
        <w:tc>
          <w:tcPr>
            <w:tcW w:w="1235" w:type="dxa"/>
          </w:tcPr>
          <w:p w14:paraId="30C92147" w14:textId="38E5110E" w:rsidR="004176C7" w:rsidRPr="00E47A9F" w:rsidRDefault="004176C7" w:rsidP="004176C7">
            <w:pPr>
              <w:tabs>
                <w:tab w:val="right" w:pos="1130"/>
              </w:tabs>
              <w:spacing w:line="220" w:lineRule="exact"/>
              <w:jc w:val="center"/>
              <w:rPr>
                <w:rFonts w:ascii="CordiaUPC" w:hAnsi="CordiaUPC" w:cs="CordiaUPC"/>
                <w:sz w:val="26"/>
                <w:szCs w:val="26"/>
              </w:rPr>
            </w:pPr>
            <w:r>
              <w:rPr>
                <w:rFonts w:ascii="CordiaUPC" w:hAnsi="CordiaUPC" w:cs="CordiaUPC"/>
                <w:sz w:val="26"/>
                <w:szCs w:val="26"/>
              </w:rPr>
              <w:t>23.30</w:t>
            </w:r>
          </w:p>
        </w:tc>
        <w:tc>
          <w:tcPr>
            <w:tcW w:w="1215" w:type="dxa"/>
          </w:tcPr>
          <w:p w14:paraId="2F0E668D" w14:textId="2A699A7A" w:rsidR="004176C7" w:rsidRPr="00E47A9F" w:rsidRDefault="004176C7" w:rsidP="004176C7">
            <w:pPr>
              <w:spacing w:line="220" w:lineRule="exact"/>
              <w:jc w:val="center"/>
              <w:rPr>
                <w:rFonts w:ascii="CordiaUPC" w:hAnsi="CordiaUPC" w:cs="CordiaUPC"/>
                <w:sz w:val="26"/>
                <w:szCs w:val="26"/>
              </w:rPr>
            </w:pPr>
            <w:r>
              <w:rPr>
                <w:rFonts w:ascii="CordiaUPC" w:hAnsi="CordiaUPC" w:cs="CordiaUPC"/>
                <w:sz w:val="26"/>
                <w:szCs w:val="26"/>
              </w:rPr>
              <w:t>24.03</w:t>
            </w:r>
          </w:p>
        </w:tc>
      </w:tr>
      <w:tr w:rsidR="004176C7" w:rsidRPr="0077037B" w14:paraId="7C5178AB" w14:textId="77777777" w:rsidTr="003D307F">
        <w:trPr>
          <w:trHeight w:val="251"/>
        </w:trPr>
        <w:tc>
          <w:tcPr>
            <w:tcW w:w="5881" w:type="dxa"/>
          </w:tcPr>
          <w:p w14:paraId="2FE3955F" w14:textId="77777777" w:rsidR="004176C7" w:rsidRPr="00E47A9F" w:rsidRDefault="004176C7" w:rsidP="004176C7">
            <w:pPr>
              <w:spacing w:line="220" w:lineRule="exact"/>
              <w:ind w:right="-380"/>
              <w:outlineLvl w:val="7"/>
              <w:rPr>
                <w:rFonts w:ascii="CordiaUPC" w:hAnsi="CordiaUPC" w:cs="CordiaUPC"/>
                <w:color w:val="000000"/>
                <w:sz w:val="26"/>
                <w:szCs w:val="26"/>
                <w:lang w:val="en-US"/>
              </w:rPr>
            </w:pPr>
            <w:r w:rsidRPr="00E47A9F">
              <w:rPr>
                <w:rFonts w:ascii="CordiaUPC" w:hAnsi="CordiaUPC" w:cs="CordiaUPC" w:hint="cs"/>
                <w:color w:val="000000"/>
                <w:sz w:val="26"/>
                <w:szCs w:val="26"/>
                <w:lang w:val="en-US"/>
              </w:rPr>
              <w:t>Common Equity Tier 1 Capital Ratio/Total Risk-Weighted Asset</w:t>
            </w:r>
          </w:p>
        </w:tc>
        <w:tc>
          <w:tcPr>
            <w:tcW w:w="1372" w:type="dxa"/>
            <w:vAlign w:val="bottom"/>
          </w:tcPr>
          <w:p w14:paraId="48E63A6C" w14:textId="77777777" w:rsidR="004176C7" w:rsidRPr="00E47A9F" w:rsidRDefault="004176C7" w:rsidP="004176C7">
            <w:pPr>
              <w:spacing w:line="220" w:lineRule="exact"/>
              <w:ind w:right="-421"/>
              <w:jc w:val="center"/>
              <w:rPr>
                <w:rFonts w:ascii="CordiaUPC" w:hAnsi="CordiaUPC" w:cs="CordiaUPC"/>
                <w:sz w:val="26"/>
                <w:szCs w:val="26"/>
              </w:rPr>
            </w:pPr>
            <w:r w:rsidRPr="00E47A9F">
              <w:rPr>
                <w:rFonts w:ascii="CordiaUPC" w:hAnsi="CordiaUPC" w:cs="CordiaUPC" w:hint="cs"/>
                <w:sz w:val="26"/>
                <w:szCs w:val="26"/>
              </w:rPr>
              <w:t>7.0</w:t>
            </w:r>
          </w:p>
        </w:tc>
        <w:tc>
          <w:tcPr>
            <w:tcW w:w="1235" w:type="dxa"/>
          </w:tcPr>
          <w:p w14:paraId="435C2411" w14:textId="46CC0DA4" w:rsidR="004176C7" w:rsidRPr="00E47A9F" w:rsidRDefault="004176C7" w:rsidP="004176C7">
            <w:pPr>
              <w:tabs>
                <w:tab w:val="right" w:pos="1130"/>
              </w:tabs>
              <w:spacing w:line="220" w:lineRule="exact"/>
              <w:jc w:val="center"/>
              <w:rPr>
                <w:rFonts w:ascii="CordiaUPC" w:hAnsi="CordiaUPC" w:cs="CordiaUPC"/>
                <w:sz w:val="26"/>
                <w:szCs w:val="26"/>
              </w:rPr>
            </w:pPr>
            <w:r>
              <w:rPr>
                <w:rFonts w:ascii="CordiaUPC" w:hAnsi="CordiaUPC" w:cs="CordiaUPC"/>
                <w:sz w:val="26"/>
                <w:szCs w:val="26"/>
              </w:rPr>
              <w:t>21.89</w:t>
            </w:r>
          </w:p>
        </w:tc>
        <w:tc>
          <w:tcPr>
            <w:tcW w:w="1215" w:type="dxa"/>
            <w:vAlign w:val="bottom"/>
          </w:tcPr>
          <w:p w14:paraId="40E06A0E" w14:textId="3057F836" w:rsidR="004176C7" w:rsidRPr="00E47A9F" w:rsidRDefault="004176C7" w:rsidP="004176C7">
            <w:pPr>
              <w:spacing w:line="220" w:lineRule="exact"/>
              <w:jc w:val="center"/>
              <w:rPr>
                <w:rFonts w:ascii="CordiaUPC" w:hAnsi="CordiaUPC" w:cs="CordiaUPC"/>
                <w:sz w:val="26"/>
                <w:szCs w:val="26"/>
              </w:rPr>
            </w:pPr>
            <w:r>
              <w:rPr>
                <w:rFonts w:ascii="CordiaUPC" w:hAnsi="CordiaUPC" w:cs="CordiaUPC"/>
                <w:sz w:val="26"/>
                <w:szCs w:val="26"/>
              </w:rPr>
              <w:t>22.58</w:t>
            </w:r>
          </w:p>
        </w:tc>
      </w:tr>
    </w:tbl>
    <w:p w14:paraId="68220A21" w14:textId="77777777" w:rsidR="00002E00" w:rsidRPr="00002E00" w:rsidRDefault="00002E00" w:rsidP="0077037B">
      <w:pPr>
        <w:spacing w:line="240" w:lineRule="auto"/>
        <w:ind w:left="540"/>
        <w:jc w:val="thaiDistribute"/>
        <w:rPr>
          <w:rFonts w:cs="Times New Roman"/>
          <w:color w:val="000000"/>
          <w:sz w:val="12"/>
          <w:szCs w:val="12"/>
          <w:lang w:val="en-US" w:eastAsia="en-GB" w:bidi="th-TH"/>
        </w:rPr>
      </w:pPr>
    </w:p>
    <w:p w14:paraId="5C8F334D" w14:textId="317171A8" w:rsidR="0077037B" w:rsidRPr="00E47A9F" w:rsidRDefault="0077037B" w:rsidP="0077037B">
      <w:pPr>
        <w:spacing w:line="240" w:lineRule="auto"/>
        <w:ind w:left="540"/>
        <w:jc w:val="thaiDistribute"/>
        <w:rPr>
          <w:rFonts w:ascii="CordiaUPC" w:hAnsi="CordiaUPC" w:cs="CordiaUPC"/>
          <w:color w:val="000000"/>
          <w:sz w:val="24"/>
          <w:szCs w:val="24"/>
          <w:lang w:val="en-US" w:eastAsia="en-GB" w:bidi="th-TH"/>
        </w:rPr>
      </w:pPr>
      <w:r w:rsidRPr="00E47A9F">
        <w:rPr>
          <w:rFonts w:ascii="CordiaUPC" w:hAnsi="CordiaUPC" w:cs="CordiaUPC" w:hint="cs"/>
          <w:color w:val="000000"/>
          <w:sz w:val="24"/>
          <w:szCs w:val="24"/>
          <w:lang w:val="en-US" w:eastAsia="en-GB" w:bidi="th-TH"/>
        </w:rPr>
        <w:t xml:space="preserve">* Includes capital conservation buffer as required by the </w:t>
      </w:r>
      <w:proofErr w:type="spellStart"/>
      <w:r w:rsidRPr="00E47A9F">
        <w:rPr>
          <w:rFonts w:ascii="CordiaUPC" w:hAnsi="CordiaUPC" w:cs="CordiaUPC" w:hint="cs"/>
          <w:color w:val="000000"/>
          <w:sz w:val="24"/>
          <w:szCs w:val="24"/>
          <w:lang w:val="en-US" w:eastAsia="en-GB" w:bidi="th-TH"/>
        </w:rPr>
        <w:t>BoT</w:t>
      </w:r>
      <w:proofErr w:type="spellEnd"/>
      <w:r w:rsidRPr="00E47A9F">
        <w:rPr>
          <w:rFonts w:ascii="CordiaUPC" w:hAnsi="CordiaUPC" w:cs="CordiaUPC" w:hint="cs"/>
          <w:color w:val="000000"/>
          <w:sz w:val="24"/>
          <w:szCs w:val="24"/>
          <w:lang w:val="en-US" w:eastAsia="en-GB" w:bidi="th-TH"/>
        </w:rPr>
        <w:t xml:space="preserve"> commencing 1 January 2016.  </w:t>
      </w:r>
    </w:p>
    <w:p w14:paraId="7CB0027C" w14:textId="60A20F99" w:rsidR="003C4B67" w:rsidRDefault="003C4B67">
      <w:pPr>
        <w:spacing w:line="240" w:lineRule="auto"/>
        <w:rPr>
          <w:rFonts w:cs="Times New Roman"/>
          <w:sz w:val="20"/>
          <w:lang w:val="en-US"/>
        </w:rPr>
      </w:pPr>
    </w:p>
    <w:p w14:paraId="075C565F" w14:textId="443D4D87" w:rsidR="0077037B" w:rsidRDefault="0077037B" w:rsidP="00E47A9F">
      <w:pPr>
        <w:spacing w:line="240" w:lineRule="exact"/>
        <w:ind w:left="540" w:firstLine="15"/>
        <w:jc w:val="both"/>
        <w:rPr>
          <w:rFonts w:ascii="CordiaUPC" w:hAnsi="CordiaUPC" w:cs="CordiaUPC"/>
          <w:sz w:val="26"/>
          <w:szCs w:val="26"/>
        </w:rPr>
      </w:pPr>
      <w:r w:rsidRPr="00E47A9F">
        <w:rPr>
          <w:rFonts w:ascii="CordiaUPC" w:hAnsi="CordiaUPC" w:cs="CordiaUPC" w:hint="cs"/>
          <w:sz w:val="26"/>
          <w:szCs w:val="26"/>
        </w:rPr>
        <w:t xml:space="preserve">As at </w:t>
      </w:r>
      <w:r w:rsidR="005D787E" w:rsidRPr="00E47A9F">
        <w:rPr>
          <w:rFonts w:ascii="CordiaUPC" w:eastAsia="Times New Roman" w:hAnsi="CordiaUPC" w:cs="CordiaUPC" w:hint="cs"/>
          <w:snapToGrid w:val="0"/>
          <w:sz w:val="26"/>
          <w:szCs w:val="26"/>
          <w:lang w:val="en-US"/>
        </w:rPr>
        <w:t>31</w:t>
      </w:r>
      <w:r w:rsidR="005D787E" w:rsidRPr="00E47A9F">
        <w:rPr>
          <w:rFonts w:ascii="CordiaUPC" w:eastAsia="Angsana New" w:hAnsi="CordiaUPC" w:cs="CordiaUPC" w:hint="cs"/>
          <w:color w:val="000000"/>
          <w:sz w:val="26"/>
          <w:szCs w:val="26"/>
          <w:lang w:bidi="th-TH"/>
        </w:rPr>
        <w:t xml:space="preserve"> March</w:t>
      </w:r>
      <w:r w:rsidRPr="00E47A9F">
        <w:rPr>
          <w:rFonts w:ascii="CordiaUPC" w:hAnsi="CordiaUPC" w:cs="CordiaUPC" w:hint="cs"/>
          <w:sz w:val="26"/>
          <w:szCs w:val="26"/>
        </w:rPr>
        <w:t xml:space="preserve"> 202</w:t>
      </w:r>
      <w:r w:rsidR="005D787E" w:rsidRPr="00E47A9F">
        <w:rPr>
          <w:rFonts w:ascii="CordiaUPC" w:hAnsi="CordiaUPC" w:cs="CordiaUPC" w:hint="cs"/>
          <w:sz w:val="26"/>
          <w:szCs w:val="26"/>
        </w:rPr>
        <w:t>1</w:t>
      </w:r>
      <w:r w:rsidRPr="00E47A9F">
        <w:rPr>
          <w:rFonts w:ascii="CordiaUPC" w:hAnsi="CordiaUPC" w:cs="CordiaUPC" w:hint="cs"/>
          <w:sz w:val="26"/>
          <w:szCs w:val="26"/>
        </w:rPr>
        <w:t xml:space="preserve"> and 31 December 20</w:t>
      </w:r>
      <w:r w:rsidR="005D787E" w:rsidRPr="00E47A9F">
        <w:rPr>
          <w:rFonts w:ascii="CordiaUPC" w:hAnsi="CordiaUPC" w:cs="CordiaUPC" w:hint="cs"/>
          <w:sz w:val="26"/>
          <w:szCs w:val="26"/>
        </w:rPr>
        <w:t>20</w:t>
      </w:r>
      <w:r w:rsidRPr="00E47A9F">
        <w:rPr>
          <w:rFonts w:ascii="CordiaUPC" w:hAnsi="CordiaUPC" w:cs="CordiaUPC" w:hint="cs"/>
          <w:sz w:val="26"/>
          <w:szCs w:val="26"/>
        </w:rPr>
        <w:t xml:space="preserve">, the </w:t>
      </w:r>
      <w:r w:rsidRPr="00E47A9F">
        <w:rPr>
          <w:rFonts w:ascii="CordiaUPC" w:hAnsi="CordiaUPC" w:cs="CordiaUPC" w:hint="cs"/>
          <w:color w:val="000000"/>
          <w:sz w:val="26"/>
          <w:szCs w:val="26"/>
          <w:lang w:val="en-US" w:eastAsia="en-GB" w:bidi="th-TH"/>
        </w:rPr>
        <w:t>Bank and its subsidiaries</w:t>
      </w:r>
      <w:r w:rsidRPr="00E47A9F">
        <w:rPr>
          <w:rFonts w:ascii="CordiaUPC" w:hAnsi="CordiaUPC" w:cs="CordiaUPC" w:hint="cs"/>
          <w:sz w:val="26"/>
          <w:szCs w:val="26"/>
        </w:rPr>
        <w:t xml:space="preserve"> have no add-on arising from Single Lending Limit.</w:t>
      </w:r>
    </w:p>
    <w:p w14:paraId="7ED411ED" w14:textId="28C0A1CB" w:rsidR="008B0C59" w:rsidRDefault="008B0C59" w:rsidP="00E47A9F">
      <w:pPr>
        <w:spacing w:line="240" w:lineRule="exact"/>
        <w:ind w:left="540" w:firstLine="15"/>
        <w:jc w:val="both"/>
        <w:rPr>
          <w:rFonts w:ascii="CordiaUPC" w:hAnsi="CordiaUPC" w:cs="CordiaUPC"/>
          <w:sz w:val="26"/>
          <w:szCs w:val="26"/>
        </w:rPr>
      </w:pPr>
    </w:p>
    <w:p w14:paraId="010BA36B" w14:textId="3688FBF7" w:rsidR="008B0C59" w:rsidRDefault="008B0C59" w:rsidP="00E47A9F">
      <w:pPr>
        <w:spacing w:line="240" w:lineRule="exact"/>
        <w:ind w:left="540" w:firstLine="15"/>
        <w:jc w:val="both"/>
        <w:rPr>
          <w:rFonts w:ascii="CordiaUPC" w:hAnsi="CordiaUPC" w:cs="CordiaUPC"/>
          <w:sz w:val="26"/>
          <w:szCs w:val="26"/>
        </w:rPr>
      </w:pPr>
    </w:p>
    <w:p w14:paraId="40370022" w14:textId="77777777" w:rsidR="008B0C59" w:rsidRPr="00E47A9F" w:rsidRDefault="008B0C59" w:rsidP="00E47A9F">
      <w:pPr>
        <w:spacing w:line="240" w:lineRule="exact"/>
        <w:ind w:left="540" w:firstLine="15"/>
        <w:jc w:val="both"/>
        <w:rPr>
          <w:rFonts w:ascii="CordiaUPC" w:hAnsi="CordiaUPC" w:cs="CordiaUPC"/>
          <w:sz w:val="26"/>
          <w:szCs w:val="26"/>
        </w:rPr>
      </w:pPr>
    </w:p>
    <w:p w14:paraId="7C6A2FC8" w14:textId="77777777" w:rsidR="0077037B" w:rsidRPr="00E47A9F" w:rsidRDefault="0077037B" w:rsidP="00E47A9F">
      <w:pPr>
        <w:spacing w:line="240" w:lineRule="exact"/>
        <w:ind w:left="540"/>
        <w:jc w:val="both"/>
        <w:rPr>
          <w:rFonts w:ascii="CordiaUPC" w:hAnsi="CordiaUPC" w:cs="CordiaUPC"/>
          <w:b/>
          <w:bCs/>
          <w:i/>
          <w:iCs/>
          <w:sz w:val="26"/>
          <w:szCs w:val="26"/>
        </w:rPr>
      </w:pPr>
    </w:p>
    <w:p w14:paraId="10B8117B" w14:textId="77777777" w:rsidR="0077037B" w:rsidRPr="00E47A9F" w:rsidRDefault="0077037B" w:rsidP="00E47A9F">
      <w:pPr>
        <w:spacing w:line="240" w:lineRule="exact"/>
        <w:ind w:left="540" w:right="-28"/>
        <w:jc w:val="thaiDistribute"/>
        <w:rPr>
          <w:rFonts w:ascii="CordiaUPC" w:hAnsi="CordiaUPC" w:cs="CordiaUPC"/>
          <w:sz w:val="26"/>
          <w:szCs w:val="26"/>
        </w:rPr>
      </w:pPr>
      <w:r w:rsidRPr="00E47A9F">
        <w:rPr>
          <w:rFonts w:ascii="CordiaUPC" w:hAnsi="CordiaUPC" w:cs="CordiaUPC" w:hint="cs"/>
          <w:sz w:val="26"/>
          <w:szCs w:val="26"/>
        </w:rPr>
        <w:lastRenderedPageBreak/>
        <w:t>Disclosures of capital maintenance information under Bank of Thailand on the Public Disclosures of Capital Maintenance for Commercial Banks, the Public Disclosures of Capital Maintenance for Financial Group, and the Public Disclosures of Liquidity Coverage Ratio, the Bank and its subsidiaries disclose as follows:</w:t>
      </w:r>
    </w:p>
    <w:p w14:paraId="00835F0C" w14:textId="77777777" w:rsidR="0077037B" w:rsidRPr="00E47A9F" w:rsidRDefault="0077037B" w:rsidP="00E47A9F">
      <w:pPr>
        <w:spacing w:line="240" w:lineRule="exact"/>
        <w:ind w:left="540" w:right="-28"/>
        <w:jc w:val="both"/>
        <w:rPr>
          <w:rFonts w:ascii="CordiaUPC" w:hAnsi="CordiaUPC" w:cs="CordiaUPC"/>
          <w:sz w:val="26"/>
          <w:szCs w:val="26"/>
          <w:cs/>
        </w:rPr>
      </w:pPr>
    </w:p>
    <w:tbl>
      <w:tblPr>
        <w:tblW w:w="9270" w:type="dxa"/>
        <w:tblInd w:w="450" w:type="dxa"/>
        <w:tblLayout w:type="fixed"/>
        <w:tblCellMar>
          <w:left w:w="0" w:type="dxa"/>
          <w:right w:w="0" w:type="dxa"/>
        </w:tblCellMar>
        <w:tblLook w:val="0000" w:firstRow="0" w:lastRow="0" w:firstColumn="0" w:lastColumn="0" w:noHBand="0" w:noVBand="0"/>
      </w:tblPr>
      <w:tblGrid>
        <w:gridCol w:w="2970"/>
        <w:gridCol w:w="6300"/>
      </w:tblGrid>
      <w:tr w:rsidR="0077037B" w:rsidRPr="00E47A9F" w14:paraId="30EB949D" w14:textId="77777777" w:rsidTr="0077037B">
        <w:trPr>
          <w:trHeight w:val="281"/>
        </w:trPr>
        <w:tc>
          <w:tcPr>
            <w:tcW w:w="2970" w:type="dxa"/>
            <w:shd w:val="clear" w:color="auto" w:fill="auto"/>
          </w:tcPr>
          <w:p w14:paraId="4AE20E26" w14:textId="77777777" w:rsidR="0077037B" w:rsidRPr="00E47A9F" w:rsidRDefault="0077037B" w:rsidP="00E47A9F">
            <w:pPr>
              <w:spacing w:line="240" w:lineRule="exact"/>
              <w:ind w:left="91"/>
              <w:rPr>
                <w:rFonts w:ascii="CordiaUPC" w:hAnsi="CordiaUPC" w:cs="CordiaUPC"/>
                <w:sz w:val="26"/>
                <w:szCs w:val="26"/>
              </w:rPr>
            </w:pPr>
            <w:r w:rsidRPr="00E47A9F">
              <w:rPr>
                <w:rFonts w:ascii="CordiaUPC" w:hAnsi="CordiaUPC" w:cs="CordiaUPC" w:hint="cs"/>
                <w:sz w:val="26"/>
                <w:szCs w:val="26"/>
              </w:rPr>
              <w:t>Location of disclosure</w:t>
            </w:r>
          </w:p>
        </w:tc>
        <w:tc>
          <w:tcPr>
            <w:tcW w:w="6300" w:type="dxa"/>
            <w:shd w:val="clear" w:color="auto" w:fill="auto"/>
          </w:tcPr>
          <w:p w14:paraId="5D45A9E3" w14:textId="77777777" w:rsidR="0077037B" w:rsidRPr="00E47A9F" w:rsidRDefault="0077037B" w:rsidP="00E47A9F">
            <w:pPr>
              <w:spacing w:line="240" w:lineRule="exact"/>
              <w:ind w:left="177" w:right="72"/>
              <w:rPr>
                <w:rFonts w:ascii="CordiaUPC" w:hAnsi="CordiaUPC" w:cs="CordiaUPC"/>
                <w:i/>
                <w:iCs/>
                <w:color w:val="0000FF"/>
                <w:sz w:val="26"/>
                <w:szCs w:val="26"/>
              </w:rPr>
            </w:pPr>
            <w:r w:rsidRPr="00E47A9F">
              <w:rPr>
                <w:rFonts w:ascii="CordiaUPC" w:hAnsi="CordiaUPC" w:cs="CordiaUPC" w:hint="cs"/>
                <w:sz w:val="26"/>
                <w:szCs w:val="26"/>
              </w:rPr>
              <w:t xml:space="preserve">The Bank’s website under Investor Relations section at </w:t>
            </w:r>
          </w:p>
          <w:p w14:paraId="549345DA" w14:textId="77777777" w:rsidR="0077037B" w:rsidRPr="00E47A9F" w:rsidRDefault="0077037B" w:rsidP="00E47A9F">
            <w:pPr>
              <w:spacing w:line="240" w:lineRule="exact"/>
              <w:ind w:left="150"/>
              <w:rPr>
                <w:rFonts w:ascii="CordiaUPC" w:hAnsi="CordiaUPC" w:cs="CordiaUPC"/>
                <w:color w:val="0000FF"/>
                <w:sz w:val="26"/>
                <w:szCs w:val="26"/>
                <w:u w:val="single"/>
              </w:rPr>
            </w:pPr>
            <w:r w:rsidRPr="00E47A9F">
              <w:rPr>
                <w:rFonts w:ascii="CordiaUPC" w:eastAsia="Times New Roman" w:hAnsi="CordiaUPC" w:cs="CordiaUPC" w:hint="cs"/>
                <w:sz w:val="26"/>
                <w:szCs w:val="26"/>
              </w:rPr>
              <w:t>www.tmbbank.com/ir/capital_funds/basel</w:t>
            </w:r>
            <w:r w:rsidRPr="00E47A9F">
              <w:rPr>
                <w:rFonts w:ascii="CordiaUPC" w:eastAsia="Times New Roman" w:hAnsi="CordiaUPC" w:cs="CordiaUPC" w:hint="cs"/>
                <w:sz w:val="26"/>
                <w:szCs w:val="26"/>
                <w:cs/>
              </w:rPr>
              <w:t>3</w:t>
            </w:r>
          </w:p>
        </w:tc>
      </w:tr>
      <w:tr w:rsidR="0077037B" w:rsidRPr="00E47A9F" w14:paraId="2EBF3DED" w14:textId="77777777" w:rsidTr="0077037B">
        <w:trPr>
          <w:trHeight w:val="258"/>
        </w:trPr>
        <w:tc>
          <w:tcPr>
            <w:tcW w:w="2970" w:type="dxa"/>
            <w:shd w:val="clear" w:color="auto" w:fill="auto"/>
          </w:tcPr>
          <w:p w14:paraId="58B10B66" w14:textId="77777777" w:rsidR="0077037B" w:rsidRPr="00E47A9F" w:rsidRDefault="0077037B" w:rsidP="00E47A9F">
            <w:pPr>
              <w:spacing w:line="240" w:lineRule="exact"/>
              <w:ind w:left="117"/>
              <w:rPr>
                <w:rFonts w:ascii="CordiaUPC" w:hAnsi="CordiaUPC" w:cs="CordiaUPC"/>
                <w:sz w:val="26"/>
                <w:szCs w:val="26"/>
              </w:rPr>
            </w:pPr>
            <w:r w:rsidRPr="00E47A9F">
              <w:rPr>
                <w:rFonts w:ascii="CordiaUPC" w:hAnsi="CordiaUPC" w:cs="CordiaUPC" w:hint="cs"/>
                <w:sz w:val="26"/>
                <w:szCs w:val="26"/>
                <w:lang w:val="en-US" w:bidi="th-TH"/>
              </w:rPr>
              <w:t>D</w:t>
            </w:r>
            <w:proofErr w:type="spellStart"/>
            <w:r w:rsidRPr="00E47A9F">
              <w:rPr>
                <w:rFonts w:ascii="CordiaUPC" w:hAnsi="CordiaUPC" w:cs="CordiaUPC" w:hint="cs"/>
                <w:sz w:val="26"/>
                <w:szCs w:val="26"/>
              </w:rPr>
              <w:t>isclosure</w:t>
            </w:r>
            <w:proofErr w:type="spellEnd"/>
            <w:r w:rsidRPr="00E47A9F">
              <w:rPr>
                <w:rFonts w:ascii="CordiaUPC" w:hAnsi="CordiaUPC" w:cs="CordiaUPC" w:hint="cs"/>
                <w:sz w:val="26"/>
                <w:szCs w:val="26"/>
              </w:rPr>
              <w:t xml:space="preserve"> period requirement</w:t>
            </w:r>
          </w:p>
        </w:tc>
        <w:tc>
          <w:tcPr>
            <w:tcW w:w="6300" w:type="dxa"/>
            <w:shd w:val="clear" w:color="auto" w:fill="auto"/>
          </w:tcPr>
          <w:p w14:paraId="1B0F2305" w14:textId="7DFE64ED" w:rsidR="0077037B" w:rsidRPr="00E47A9F" w:rsidRDefault="0077037B" w:rsidP="00E47A9F">
            <w:pPr>
              <w:spacing w:line="240" w:lineRule="exact"/>
              <w:ind w:left="177" w:right="72"/>
              <w:rPr>
                <w:rFonts w:ascii="CordiaUPC" w:hAnsi="CordiaUPC" w:cs="CordiaUPC"/>
                <w:sz w:val="26"/>
                <w:szCs w:val="26"/>
              </w:rPr>
            </w:pPr>
            <w:r w:rsidRPr="00E47A9F">
              <w:rPr>
                <w:rFonts w:ascii="CordiaUPC" w:hAnsi="CordiaUPC" w:cs="CordiaUPC" w:hint="cs"/>
                <w:sz w:val="26"/>
                <w:szCs w:val="26"/>
              </w:rPr>
              <w:t xml:space="preserve">Within 4 months after the </w:t>
            </w:r>
            <w:r w:rsidR="00206B4D" w:rsidRPr="00E47A9F">
              <w:rPr>
                <w:rFonts w:ascii="CordiaUPC" w:hAnsi="CordiaUPC" w:cs="CordiaUPC" w:hint="cs"/>
                <w:sz w:val="26"/>
                <w:szCs w:val="26"/>
              </w:rPr>
              <w:t>period</w:t>
            </w:r>
            <w:r w:rsidRPr="00E47A9F">
              <w:rPr>
                <w:rFonts w:ascii="CordiaUPC" w:hAnsi="CordiaUPC" w:cs="CordiaUPC" w:hint="cs"/>
                <w:sz w:val="26"/>
                <w:szCs w:val="26"/>
              </w:rPr>
              <w:t xml:space="preserve"> end date as indicated in the BOT notification</w:t>
            </w:r>
          </w:p>
        </w:tc>
      </w:tr>
      <w:tr w:rsidR="0077037B" w:rsidRPr="00E47A9F" w14:paraId="58DEBC43" w14:textId="77777777" w:rsidTr="0077037B">
        <w:trPr>
          <w:trHeight w:val="245"/>
        </w:trPr>
        <w:tc>
          <w:tcPr>
            <w:tcW w:w="2970" w:type="dxa"/>
            <w:shd w:val="clear" w:color="auto" w:fill="auto"/>
          </w:tcPr>
          <w:p w14:paraId="79B76F08" w14:textId="77777777" w:rsidR="0077037B" w:rsidRPr="00E47A9F" w:rsidRDefault="0077037B" w:rsidP="00E47A9F">
            <w:pPr>
              <w:spacing w:line="240" w:lineRule="exact"/>
              <w:ind w:left="117"/>
              <w:rPr>
                <w:rFonts w:ascii="CordiaUPC" w:hAnsi="CordiaUPC" w:cs="CordiaUPC"/>
                <w:sz w:val="26"/>
                <w:szCs w:val="26"/>
              </w:rPr>
            </w:pPr>
            <w:r w:rsidRPr="00E47A9F">
              <w:rPr>
                <w:rFonts w:ascii="CordiaUPC" w:hAnsi="CordiaUPC" w:cs="CordiaUPC" w:hint="cs"/>
                <w:sz w:val="26"/>
                <w:szCs w:val="26"/>
              </w:rPr>
              <w:t xml:space="preserve">Lasted information as of </w:t>
            </w:r>
          </w:p>
        </w:tc>
        <w:tc>
          <w:tcPr>
            <w:tcW w:w="6300" w:type="dxa"/>
            <w:shd w:val="clear" w:color="auto" w:fill="auto"/>
          </w:tcPr>
          <w:p w14:paraId="0D2B801E" w14:textId="50C19BF7" w:rsidR="0077037B" w:rsidRPr="00E47A9F" w:rsidRDefault="0077037B" w:rsidP="00E47A9F">
            <w:pPr>
              <w:spacing w:line="240" w:lineRule="exact"/>
              <w:ind w:left="177" w:right="72"/>
              <w:rPr>
                <w:rFonts w:ascii="CordiaUPC" w:hAnsi="CordiaUPC" w:cs="CordiaUPC"/>
                <w:sz w:val="26"/>
                <w:szCs w:val="26"/>
              </w:rPr>
            </w:pPr>
            <w:r w:rsidRPr="00E47A9F">
              <w:rPr>
                <w:rFonts w:ascii="CordiaUPC" w:hAnsi="CordiaUPC" w:cs="CordiaUPC" w:hint="cs"/>
                <w:sz w:val="26"/>
                <w:szCs w:val="26"/>
              </w:rPr>
              <w:t>3</w:t>
            </w:r>
            <w:r w:rsidR="00A61B17">
              <w:rPr>
                <w:rFonts w:ascii="CordiaUPC" w:hAnsi="CordiaUPC" w:cs="CordiaUPC" w:hint="cs"/>
                <w:sz w:val="26"/>
                <w:szCs w:val="26"/>
                <w:cs/>
                <w:lang w:bidi="th-TH"/>
              </w:rPr>
              <w:t xml:space="preserve">1 </w:t>
            </w:r>
            <w:r w:rsidR="00A61B17">
              <w:rPr>
                <w:rFonts w:ascii="CordiaUPC" w:hAnsi="CordiaUPC" w:cs="CordiaUPC"/>
                <w:sz w:val="26"/>
                <w:szCs w:val="26"/>
                <w:lang w:val="en-US" w:bidi="th-TH"/>
              </w:rPr>
              <w:t>December</w:t>
            </w:r>
            <w:r w:rsidRPr="00E47A9F">
              <w:rPr>
                <w:rFonts w:ascii="CordiaUPC" w:hAnsi="CordiaUPC" w:cs="CordiaUPC" w:hint="cs"/>
                <w:sz w:val="26"/>
                <w:szCs w:val="26"/>
              </w:rPr>
              <w:t xml:space="preserve"> 2020</w:t>
            </w:r>
          </w:p>
        </w:tc>
      </w:tr>
    </w:tbl>
    <w:p w14:paraId="0EC6816C" w14:textId="13C431E7" w:rsidR="0077037B" w:rsidRPr="00E47A9F" w:rsidRDefault="0077037B" w:rsidP="00E47A9F">
      <w:pPr>
        <w:spacing w:line="240" w:lineRule="exact"/>
        <w:ind w:left="540"/>
        <w:jc w:val="both"/>
        <w:rPr>
          <w:rFonts w:ascii="CordiaUPC" w:hAnsi="CordiaUPC" w:cs="CordiaUPC"/>
          <w:b/>
          <w:bCs/>
          <w:i/>
          <w:iCs/>
          <w:sz w:val="26"/>
          <w:szCs w:val="26"/>
        </w:rPr>
      </w:pPr>
    </w:p>
    <w:p w14:paraId="705FD836" w14:textId="77777777" w:rsidR="0077037B" w:rsidRPr="00E47A9F" w:rsidRDefault="0077037B" w:rsidP="00E47A9F">
      <w:pPr>
        <w:spacing w:line="240" w:lineRule="exact"/>
        <w:ind w:left="540"/>
        <w:jc w:val="both"/>
        <w:rPr>
          <w:rFonts w:ascii="CordiaUPC" w:hAnsi="CordiaUPC" w:cs="CordiaUPC"/>
          <w:b/>
          <w:bCs/>
          <w:i/>
          <w:iCs/>
          <w:sz w:val="26"/>
          <w:szCs w:val="26"/>
        </w:rPr>
      </w:pPr>
      <w:r w:rsidRPr="00E47A9F">
        <w:rPr>
          <w:rFonts w:ascii="CordiaUPC" w:hAnsi="CordiaUPC" w:cs="CordiaUPC" w:hint="cs"/>
          <w:b/>
          <w:bCs/>
          <w:i/>
          <w:iCs/>
          <w:sz w:val="26"/>
          <w:szCs w:val="26"/>
        </w:rPr>
        <w:t>Capital management</w:t>
      </w:r>
    </w:p>
    <w:p w14:paraId="27F67080" w14:textId="77777777" w:rsidR="0077037B" w:rsidRPr="00E47A9F" w:rsidRDefault="0077037B" w:rsidP="00E47A9F">
      <w:pPr>
        <w:pStyle w:val="block"/>
        <w:spacing w:after="0" w:line="240" w:lineRule="exact"/>
        <w:ind w:left="547" w:firstLine="14"/>
        <w:jc w:val="both"/>
        <w:rPr>
          <w:rFonts w:ascii="CordiaUPC" w:hAnsi="CordiaUPC" w:cs="CordiaUPC"/>
          <w:sz w:val="26"/>
          <w:szCs w:val="26"/>
          <w:lang w:val="en-US"/>
        </w:rPr>
      </w:pPr>
    </w:p>
    <w:p w14:paraId="3446B318" w14:textId="77777777" w:rsidR="0077037B" w:rsidRPr="00E47A9F" w:rsidRDefault="0077037B" w:rsidP="00E47A9F">
      <w:pPr>
        <w:pStyle w:val="block"/>
        <w:spacing w:after="0" w:line="240" w:lineRule="exact"/>
        <w:ind w:left="540"/>
        <w:jc w:val="thaiDistribute"/>
        <w:rPr>
          <w:rFonts w:ascii="CordiaUPC" w:hAnsi="CordiaUPC" w:cs="CordiaUPC"/>
          <w:sz w:val="26"/>
          <w:szCs w:val="26"/>
          <w:lang w:val="en-US"/>
        </w:rPr>
      </w:pPr>
      <w:r w:rsidRPr="00E47A9F">
        <w:rPr>
          <w:rFonts w:ascii="CordiaUPC" w:hAnsi="CordiaUPC" w:cs="CordiaUPC" w:hint="cs"/>
          <w:sz w:val="26"/>
          <w:szCs w:val="26"/>
          <w:lang w:val="en-US"/>
        </w:rPr>
        <w:t xml:space="preserve">The </w:t>
      </w:r>
      <w:r w:rsidRPr="00E47A9F">
        <w:rPr>
          <w:rFonts w:ascii="CordiaUPC" w:hAnsi="CordiaUPC" w:cs="CordiaUPC" w:hint="cs"/>
          <w:color w:val="000000"/>
          <w:sz w:val="26"/>
          <w:szCs w:val="26"/>
          <w:lang w:val="en-US" w:eastAsia="en-GB" w:bidi="th-TH"/>
        </w:rPr>
        <w:t>Bank and its subsidiaries’</w:t>
      </w:r>
      <w:r w:rsidRPr="00E47A9F">
        <w:rPr>
          <w:rFonts w:ascii="CordiaUPC" w:hAnsi="CordiaUPC" w:cs="CordiaUPC" w:hint="cs"/>
          <w:sz w:val="26"/>
          <w:szCs w:val="26"/>
          <w:lang w:val="en-US"/>
        </w:rPr>
        <w:t xml:space="preserve"> capital management approach is driven by its desire to maintain a strong capital base to support the development of its business, to meet regulatory capital requirements and to maintain appropriate credit ratings.</w:t>
      </w:r>
    </w:p>
    <w:p w14:paraId="754A1B8F" w14:textId="77777777" w:rsidR="0077037B" w:rsidRPr="00E47A9F" w:rsidRDefault="0077037B" w:rsidP="00E47A9F">
      <w:pPr>
        <w:pStyle w:val="block"/>
        <w:spacing w:after="0" w:line="240" w:lineRule="exact"/>
        <w:ind w:left="540"/>
        <w:jc w:val="thaiDistribute"/>
        <w:rPr>
          <w:rFonts w:ascii="CordiaUPC" w:hAnsi="CordiaUPC" w:cs="CordiaUPC"/>
          <w:sz w:val="26"/>
          <w:szCs w:val="26"/>
          <w:lang w:val="en-US"/>
        </w:rPr>
      </w:pPr>
    </w:p>
    <w:p w14:paraId="0F930BA3" w14:textId="3D374915" w:rsidR="006C3CC9" w:rsidRPr="00E47A9F" w:rsidRDefault="00757B25" w:rsidP="00E47A9F">
      <w:pPr>
        <w:pStyle w:val="Heading1"/>
        <w:numPr>
          <w:ilvl w:val="0"/>
          <w:numId w:val="0"/>
        </w:numPr>
        <w:spacing w:before="0" w:after="0" w:line="240" w:lineRule="exact"/>
        <w:ind w:left="540" w:hanging="540"/>
        <w:rPr>
          <w:rFonts w:ascii="CordiaUPC" w:hAnsi="CordiaUPC" w:cs="CordiaUPC"/>
          <w:i w:val="0"/>
          <w:iCs/>
          <w:sz w:val="28"/>
          <w:szCs w:val="28"/>
          <w:cs/>
          <w:lang w:bidi="th-TH"/>
        </w:rPr>
      </w:pPr>
      <w:r>
        <w:rPr>
          <w:rFonts w:ascii="CordiaUPC" w:hAnsi="CordiaUPC" w:cs="CordiaUPC"/>
          <w:i w:val="0"/>
          <w:iCs/>
          <w:sz w:val="28"/>
          <w:szCs w:val="28"/>
        </w:rPr>
        <w:t>5</w:t>
      </w:r>
      <w:r w:rsidR="006C3CC9" w:rsidRPr="00E47A9F">
        <w:rPr>
          <w:rFonts w:ascii="CordiaUPC" w:hAnsi="CordiaUPC" w:cs="CordiaUPC" w:hint="cs"/>
          <w:i w:val="0"/>
          <w:iCs/>
          <w:sz w:val="28"/>
          <w:szCs w:val="28"/>
        </w:rPr>
        <w:tab/>
        <w:t>Investments, net</w:t>
      </w:r>
    </w:p>
    <w:p w14:paraId="17322C35" w14:textId="77777777" w:rsidR="006C3CC9" w:rsidRPr="00E47A9F" w:rsidRDefault="006C3CC9" w:rsidP="00E47A9F">
      <w:pPr>
        <w:pStyle w:val="block"/>
        <w:spacing w:after="0" w:line="240" w:lineRule="exact"/>
        <w:ind w:left="540"/>
        <w:jc w:val="thaiDistribute"/>
        <w:rPr>
          <w:rFonts w:ascii="CordiaUPC" w:hAnsi="CordiaUPC" w:cs="CordiaUPC"/>
          <w:sz w:val="26"/>
          <w:szCs w:val="26"/>
          <w:lang w:val="en-US"/>
        </w:rPr>
      </w:pPr>
    </w:p>
    <w:p w14:paraId="7AD6A55F" w14:textId="270D4D2A" w:rsidR="006C3CC9" w:rsidRPr="00E47A9F" w:rsidRDefault="00757B25" w:rsidP="00E47A9F">
      <w:pPr>
        <w:pStyle w:val="index"/>
        <w:spacing w:after="0" w:line="240" w:lineRule="exact"/>
        <w:ind w:left="547" w:hanging="547"/>
        <w:rPr>
          <w:rFonts w:ascii="CordiaUPC" w:hAnsi="CordiaUPC" w:cs="CordiaUPC"/>
          <w:b/>
          <w:bCs/>
          <w:sz w:val="26"/>
          <w:szCs w:val="26"/>
        </w:rPr>
      </w:pPr>
      <w:r>
        <w:rPr>
          <w:rFonts w:ascii="CordiaUPC" w:hAnsi="CordiaUPC" w:cs="CordiaUPC"/>
          <w:b/>
          <w:bCs/>
          <w:sz w:val="26"/>
          <w:szCs w:val="26"/>
          <w:lang w:bidi="th-TH"/>
        </w:rPr>
        <w:t>5</w:t>
      </w:r>
      <w:r w:rsidR="006C3CC9" w:rsidRPr="00E47A9F">
        <w:rPr>
          <w:rFonts w:ascii="CordiaUPC" w:hAnsi="CordiaUPC" w:cs="CordiaUPC" w:hint="cs"/>
          <w:b/>
          <w:bCs/>
          <w:sz w:val="26"/>
          <w:szCs w:val="26"/>
          <w:lang w:bidi="th-TH"/>
        </w:rPr>
        <w:t>.1</w:t>
      </w:r>
      <w:r w:rsidR="006C3CC9" w:rsidRPr="00E47A9F">
        <w:rPr>
          <w:rFonts w:ascii="CordiaUPC" w:hAnsi="CordiaUPC" w:cs="CordiaUPC" w:hint="cs"/>
          <w:b/>
          <w:bCs/>
          <w:sz w:val="26"/>
          <w:szCs w:val="26"/>
          <w:lang w:bidi="th-TH"/>
        </w:rPr>
        <w:tab/>
      </w:r>
      <w:r w:rsidR="006C3CC9" w:rsidRPr="00E47A9F">
        <w:rPr>
          <w:rFonts w:ascii="CordiaUPC" w:hAnsi="CordiaUPC" w:cs="CordiaUPC" w:hint="cs"/>
          <w:b/>
          <w:bCs/>
          <w:sz w:val="26"/>
          <w:szCs w:val="26"/>
        </w:rPr>
        <w:t>Classified by type of investments</w:t>
      </w:r>
    </w:p>
    <w:p w14:paraId="17932F97" w14:textId="77777777" w:rsidR="00026AB4" w:rsidRPr="00F8747E" w:rsidRDefault="00026AB4" w:rsidP="00F8747E">
      <w:pPr>
        <w:pStyle w:val="block"/>
        <w:spacing w:after="0" w:line="240" w:lineRule="atLeast"/>
        <w:ind w:left="540"/>
        <w:jc w:val="thaiDistribute"/>
        <w:rPr>
          <w:rFonts w:cs="Times New Roman"/>
          <w:szCs w:val="22"/>
          <w:cs/>
          <w:lang w:val="en-US" w:bidi="th-TH"/>
        </w:rPr>
      </w:pPr>
    </w:p>
    <w:tbl>
      <w:tblPr>
        <w:tblW w:w="9351" w:type="dxa"/>
        <w:tblInd w:w="459" w:type="dxa"/>
        <w:tblLayout w:type="fixed"/>
        <w:tblLook w:val="01E0" w:firstRow="1" w:lastRow="1" w:firstColumn="1" w:lastColumn="1" w:noHBand="0" w:noVBand="0"/>
      </w:tblPr>
      <w:tblGrid>
        <w:gridCol w:w="6102"/>
        <w:gridCol w:w="1449"/>
        <w:gridCol w:w="270"/>
        <w:gridCol w:w="1530"/>
      </w:tblGrid>
      <w:tr w:rsidR="00045EA1" w:rsidRPr="00C25FB6" w14:paraId="5C1A89D2" w14:textId="77777777" w:rsidTr="008F222B">
        <w:trPr>
          <w:tblHeader/>
        </w:trPr>
        <w:tc>
          <w:tcPr>
            <w:tcW w:w="6102" w:type="dxa"/>
            <w:vAlign w:val="bottom"/>
          </w:tcPr>
          <w:p w14:paraId="049573EC" w14:textId="77777777" w:rsidR="00045EA1" w:rsidRPr="00E47A9F" w:rsidRDefault="00045EA1" w:rsidP="00DC3B9E">
            <w:pPr>
              <w:ind w:left="-108" w:right="-108"/>
              <w:jc w:val="center"/>
              <w:rPr>
                <w:rFonts w:ascii="CordiaUPC" w:eastAsia="Angsana New" w:hAnsi="CordiaUPC" w:cs="CordiaUPC"/>
                <w:b/>
                <w:bCs/>
                <w:color w:val="000000"/>
                <w:sz w:val="26"/>
                <w:szCs w:val="26"/>
                <w:lang w:bidi="th-TH"/>
              </w:rPr>
            </w:pPr>
          </w:p>
        </w:tc>
        <w:tc>
          <w:tcPr>
            <w:tcW w:w="3249" w:type="dxa"/>
            <w:gridSpan w:val="3"/>
            <w:vAlign w:val="bottom"/>
          </w:tcPr>
          <w:p w14:paraId="657F34D4" w14:textId="314C0EF8" w:rsidR="00045EA1" w:rsidRPr="00045EA1" w:rsidRDefault="00045EA1" w:rsidP="00045EA1">
            <w:pPr>
              <w:ind w:left="-108" w:right="-108"/>
              <w:jc w:val="center"/>
              <w:rPr>
                <w:rFonts w:ascii="CordiaUPC" w:eastAsia="Angsana New" w:hAnsi="CordiaUPC" w:cs="CordiaUPC"/>
                <w:color w:val="000000"/>
                <w:sz w:val="26"/>
                <w:szCs w:val="26"/>
                <w:lang w:bidi="th-TH"/>
              </w:rPr>
            </w:pPr>
            <w:r w:rsidRPr="00E47A9F">
              <w:rPr>
                <w:rFonts w:ascii="CordiaUPC" w:eastAsia="Angsana New" w:hAnsi="CordiaUPC" w:cs="CordiaUPC" w:hint="cs"/>
                <w:b/>
                <w:bCs/>
                <w:color w:val="000000"/>
                <w:sz w:val="26"/>
                <w:szCs w:val="26"/>
                <w:lang w:bidi="th-TH"/>
              </w:rPr>
              <w:t>Consolidated</w:t>
            </w:r>
          </w:p>
        </w:tc>
      </w:tr>
      <w:tr w:rsidR="00045EA1" w:rsidRPr="00C25FB6" w14:paraId="49B51C9A" w14:textId="77777777" w:rsidTr="00045EA1">
        <w:trPr>
          <w:tblHeader/>
        </w:trPr>
        <w:tc>
          <w:tcPr>
            <w:tcW w:w="6102" w:type="dxa"/>
            <w:vAlign w:val="bottom"/>
          </w:tcPr>
          <w:p w14:paraId="3E78ECD0" w14:textId="77777777" w:rsidR="00045EA1" w:rsidRPr="00E47A9F" w:rsidRDefault="00045EA1" w:rsidP="00DC3B9E">
            <w:pPr>
              <w:ind w:left="-108" w:right="-108"/>
              <w:jc w:val="center"/>
              <w:rPr>
                <w:rFonts w:ascii="CordiaUPC" w:eastAsia="Angsana New" w:hAnsi="CordiaUPC" w:cs="CordiaUPC"/>
                <w:b/>
                <w:bCs/>
                <w:color w:val="000000"/>
                <w:sz w:val="26"/>
                <w:szCs w:val="26"/>
                <w:lang w:bidi="th-TH"/>
              </w:rPr>
            </w:pPr>
          </w:p>
        </w:tc>
        <w:tc>
          <w:tcPr>
            <w:tcW w:w="1449" w:type="dxa"/>
            <w:vAlign w:val="bottom"/>
          </w:tcPr>
          <w:p w14:paraId="4021B650" w14:textId="1863FBFA" w:rsidR="00045EA1" w:rsidRPr="0009382A" w:rsidRDefault="00045EA1" w:rsidP="00DC3B9E">
            <w:pPr>
              <w:ind w:left="-108" w:right="-108"/>
              <w:jc w:val="center"/>
              <w:rPr>
                <w:rFonts w:ascii="CordiaUPC" w:eastAsia="Angsana New" w:hAnsi="CordiaUPC" w:cs="CordiaUPC"/>
                <w:color w:val="000000"/>
                <w:sz w:val="26"/>
                <w:szCs w:val="26"/>
                <w:lang w:bidi="th-TH"/>
              </w:rPr>
            </w:pPr>
            <w:r w:rsidRPr="0009382A">
              <w:rPr>
                <w:rFonts w:ascii="CordiaUPC" w:eastAsia="Angsana New" w:hAnsi="CordiaUPC" w:cs="CordiaUPC"/>
                <w:color w:val="000000"/>
                <w:sz w:val="26"/>
                <w:szCs w:val="26"/>
                <w:lang w:bidi="th-TH"/>
              </w:rPr>
              <w:t>31 March 2021</w:t>
            </w:r>
          </w:p>
        </w:tc>
        <w:tc>
          <w:tcPr>
            <w:tcW w:w="270" w:type="dxa"/>
            <w:vAlign w:val="bottom"/>
          </w:tcPr>
          <w:p w14:paraId="685BF13A" w14:textId="77777777" w:rsidR="00045EA1" w:rsidRPr="0009382A" w:rsidRDefault="00045EA1" w:rsidP="00DC3B9E">
            <w:pPr>
              <w:ind w:left="-108" w:right="-108"/>
              <w:jc w:val="center"/>
              <w:rPr>
                <w:rFonts w:ascii="CordiaUPC" w:eastAsia="Angsana New" w:hAnsi="CordiaUPC" w:cs="CordiaUPC"/>
                <w:color w:val="000000"/>
                <w:sz w:val="26"/>
                <w:szCs w:val="26"/>
                <w:lang w:bidi="th-TH"/>
              </w:rPr>
            </w:pPr>
          </w:p>
        </w:tc>
        <w:tc>
          <w:tcPr>
            <w:tcW w:w="1530" w:type="dxa"/>
            <w:vAlign w:val="bottom"/>
          </w:tcPr>
          <w:p w14:paraId="2A4239EE" w14:textId="2C1DCEA9" w:rsidR="00045EA1" w:rsidRPr="0009382A" w:rsidRDefault="00045EA1" w:rsidP="00DC3B9E">
            <w:pPr>
              <w:ind w:left="-108" w:right="-108"/>
              <w:jc w:val="center"/>
              <w:rPr>
                <w:rFonts w:ascii="CordiaUPC" w:eastAsia="Angsana New" w:hAnsi="CordiaUPC" w:cs="CordiaUPC"/>
                <w:color w:val="000000"/>
                <w:sz w:val="26"/>
                <w:szCs w:val="26"/>
                <w:lang w:val="en-US" w:bidi="th-TH"/>
              </w:rPr>
            </w:pPr>
            <w:r w:rsidRPr="0009382A">
              <w:rPr>
                <w:rFonts w:ascii="CordiaUPC" w:eastAsia="Angsana New" w:hAnsi="CordiaUPC" w:cs="CordiaUPC"/>
                <w:color w:val="000000"/>
                <w:sz w:val="26"/>
                <w:szCs w:val="26"/>
                <w:lang w:val="en-US" w:bidi="th-TH"/>
              </w:rPr>
              <w:t>31 December 2020</w:t>
            </w:r>
          </w:p>
        </w:tc>
      </w:tr>
      <w:tr w:rsidR="00BE7137" w:rsidRPr="00C25FB6" w14:paraId="6F156A4A" w14:textId="77777777" w:rsidTr="00045EA1">
        <w:trPr>
          <w:trHeight w:val="254"/>
          <w:tblHeader/>
        </w:trPr>
        <w:tc>
          <w:tcPr>
            <w:tcW w:w="6102" w:type="dxa"/>
            <w:vAlign w:val="bottom"/>
          </w:tcPr>
          <w:p w14:paraId="7612A704" w14:textId="6FB4B260" w:rsidR="00BE7137" w:rsidRPr="00E47A9F" w:rsidRDefault="00BE7137" w:rsidP="00045EA1">
            <w:pPr>
              <w:spacing w:line="240" w:lineRule="exact"/>
              <w:ind w:right="-102"/>
              <w:rPr>
                <w:rFonts w:ascii="CordiaUPC" w:hAnsi="CordiaUPC" w:cs="CordiaUPC"/>
                <w:b/>
                <w:bCs/>
                <w:i/>
                <w:iCs/>
                <w:color w:val="000000"/>
                <w:sz w:val="26"/>
                <w:szCs w:val="26"/>
                <w:lang w:val="en-US"/>
              </w:rPr>
            </w:pPr>
          </w:p>
        </w:tc>
        <w:tc>
          <w:tcPr>
            <w:tcW w:w="3249" w:type="dxa"/>
            <w:gridSpan w:val="3"/>
            <w:vAlign w:val="bottom"/>
          </w:tcPr>
          <w:p w14:paraId="0D28BE33" w14:textId="77777777" w:rsidR="00BE7137" w:rsidRPr="00E47A9F" w:rsidRDefault="00BE7137" w:rsidP="00FA376D">
            <w:pPr>
              <w:ind w:left="-108" w:right="-108"/>
              <w:jc w:val="center"/>
              <w:rPr>
                <w:rFonts w:ascii="CordiaUPC" w:eastAsia="Angsana New" w:hAnsi="CordiaUPC" w:cs="CordiaUPC"/>
                <w:color w:val="000000"/>
                <w:sz w:val="26"/>
                <w:szCs w:val="26"/>
                <w:lang w:bidi="th-TH"/>
              </w:rPr>
            </w:pPr>
            <w:r w:rsidRPr="00E47A9F">
              <w:rPr>
                <w:rFonts w:ascii="CordiaUPC" w:hAnsi="CordiaUPC" w:cs="CordiaUPC" w:hint="cs"/>
                <w:i/>
                <w:iCs/>
                <w:snapToGrid w:val="0"/>
                <w:sz w:val="26"/>
                <w:szCs w:val="26"/>
                <w:lang w:val="en-US" w:eastAsia="th-TH" w:bidi="th-TH"/>
              </w:rPr>
              <w:t>(in million Baht)</w:t>
            </w:r>
          </w:p>
        </w:tc>
      </w:tr>
      <w:tr w:rsidR="00BE7137" w:rsidRPr="00C25FB6" w14:paraId="5C5D94DE" w14:textId="77777777" w:rsidTr="00045EA1">
        <w:tc>
          <w:tcPr>
            <w:tcW w:w="6102" w:type="dxa"/>
            <w:vAlign w:val="bottom"/>
          </w:tcPr>
          <w:p w14:paraId="239B88D4" w14:textId="4896DF04" w:rsidR="00BE7137" w:rsidRPr="00E47A9F" w:rsidRDefault="00BE7137" w:rsidP="00FA376D">
            <w:pPr>
              <w:spacing w:line="240" w:lineRule="exact"/>
              <w:ind w:left="162" w:right="-102" w:hanging="162"/>
              <w:rPr>
                <w:rFonts w:ascii="CordiaUPC" w:hAnsi="CordiaUPC" w:cs="CordiaUPC"/>
                <w:b/>
                <w:bCs/>
                <w:i/>
                <w:iCs/>
                <w:color w:val="000000"/>
                <w:sz w:val="26"/>
                <w:szCs w:val="26"/>
                <w:lang w:val="en-US"/>
              </w:rPr>
            </w:pPr>
            <w:r w:rsidRPr="00E47A9F">
              <w:rPr>
                <w:rFonts w:ascii="CordiaUPC" w:hAnsi="CordiaUPC" w:cs="CordiaUPC" w:hint="cs"/>
                <w:b/>
                <w:bCs/>
                <w:i/>
                <w:iCs/>
                <w:color w:val="000000"/>
                <w:sz w:val="26"/>
                <w:szCs w:val="26"/>
                <w:lang w:val="en-US"/>
              </w:rPr>
              <w:t xml:space="preserve">Investments in debt </w:t>
            </w:r>
            <w:r w:rsidR="00BE5CF3">
              <w:rPr>
                <w:rFonts w:ascii="CordiaUPC" w:hAnsi="CordiaUPC" w:cs="CordiaUPC"/>
                <w:b/>
                <w:bCs/>
                <w:i/>
                <w:iCs/>
                <w:color w:val="000000"/>
                <w:sz w:val="26"/>
                <w:szCs w:val="26"/>
                <w:lang w:val="en-US"/>
              </w:rPr>
              <w:t>securities</w:t>
            </w:r>
            <w:r w:rsidRPr="00E47A9F">
              <w:rPr>
                <w:rFonts w:ascii="CordiaUPC" w:hAnsi="CordiaUPC" w:cs="CordiaUPC" w:hint="cs"/>
                <w:b/>
                <w:bCs/>
                <w:i/>
                <w:iCs/>
                <w:color w:val="000000"/>
                <w:sz w:val="26"/>
                <w:szCs w:val="26"/>
                <w:lang w:val="en-US"/>
              </w:rPr>
              <w:t xml:space="preserve"> measured at </w:t>
            </w:r>
            <w:proofErr w:type="spellStart"/>
            <w:r w:rsidRPr="00E47A9F">
              <w:rPr>
                <w:rFonts w:ascii="CordiaUPC" w:hAnsi="CordiaUPC" w:cs="CordiaUPC" w:hint="cs"/>
                <w:b/>
                <w:bCs/>
                <w:i/>
                <w:iCs/>
                <w:color w:val="000000"/>
                <w:sz w:val="26"/>
                <w:szCs w:val="26"/>
                <w:lang w:val="en-US"/>
              </w:rPr>
              <w:t>amortised</w:t>
            </w:r>
            <w:proofErr w:type="spellEnd"/>
            <w:r w:rsidRPr="00E47A9F">
              <w:rPr>
                <w:rFonts w:ascii="CordiaUPC" w:hAnsi="CordiaUPC" w:cs="CordiaUPC" w:hint="cs"/>
                <w:b/>
                <w:bCs/>
                <w:i/>
                <w:iCs/>
                <w:color w:val="000000"/>
                <w:sz w:val="26"/>
                <w:szCs w:val="26"/>
                <w:lang w:val="en-US"/>
              </w:rPr>
              <w:t xml:space="preserve"> cost</w:t>
            </w:r>
          </w:p>
        </w:tc>
        <w:tc>
          <w:tcPr>
            <w:tcW w:w="1449" w:type="dxa"/>
            <w:vAlign w:val="bottom"/>
          </w:tcPr>
          <w:p w14:paraId="6A5BCE69" w14:textId="77777777" w:rsidR="00BE7137" w:rsidRPr="00E47A9F" w:rsidRDefault="00BE7137" w:rsidP="00FA376D">
            <w:pPr>
              <w:pStyle w:val="acctfourfigures"/>
              <w:tabs>
                <w:tab w:val="clear" w:pos="765"/>
                <w:tab w:val="decimal" w:pos="797"/>
              </w:tabs>
              <w:spacing w:line="240" w:lineRule="exact"/>
              <w:ind w:right="-108"/>
              <w:rPr>
                <w:rFonts w:ascii="CordiaUPC" w:hAnsi="CordiaUPC" w:cs="CordiaUPC"/>
                <w:sz w:val="26"/>
                <w:szCs w:val="26"/>
                <w:lang w:val="en-US" w:bidi="th-TH"/>
              </w:rPr>
            </w:pPr>
          </w:p>
        </w:tc>
        <w:tc>
          <w:tcPr>
            <w:tcW w:w="270" w:type="dxa"/>
            <w:vAlign w:val="bottom"/>
          </w:tcPr>
          <w:p w14:paraId="5F0A7FC3" w14:textId="77777777" w:rsidR="00BE7137" w:rsidRPr="00E47A9F" w:rsidRDefault="00BE7137" w:rsidP="00FA376D">
            <w:pPr>
              <w:pStyle w:val="acctfourfigures"/>
              <w:tabs>
                <w:tab w:val="clear" w:pos="765"/>
                <w:tab w:val="decimal" w:pos="1044"/>
              </w:tabs>
              <w:spacing w:line="240" w:lineRule="exact"/>
              <w:ind w:left="-79" w:right="-108"/>
              <w:rPr>
                <w:rFonts w:ascii="CordiaUPC" w:hAnsi="CordiaUPC" w:cs="CordiaUPC"/>
                <w:sz w:val="26"/>
                <w:szCs w:val="26"/>
                <w:lang w:val="en-US"/>
              </w:rPr>
            </w:pPr>
          </w:p>
        </w:tc>
        <w:tc>
          <w:tcPr>
            <w:tcW w:w="1530" w:type="dxa"/>
            <w:vAlign w:val="bottom"/>
          </w:tcPr>
          <w:p w14:paraId="30D45214" w14:textId="77777777" w:rsidR="00BE7137" w:rsidRPr="00E47A9F" w:rsidRDefault="00BE7137" w:rsidP="00FA376D">
            <w:pPr>
              <w:pStyle w:val="acctfourfigures"/>
              <w:tabs>
                <w:tab w:val="clear" w:pos="765"/>
                <w:tab w:val="decimal" w:pos="1446"/>
              </w:tabs>
              <w:spacing w:line="240" w:lineRule="exact"/>
              <w:ind w:right="-108"/>
              <w:rPr>
                <w:rFonts w:ascii="CordiaUPC" w:hAnsi="CordiaUPC" w:cs="CordiaUPC"/>
                <w:sz w:val="26"/>
                <w:szCs w:val="26"/>
                <w:lang w:val="en-US" w:bidi="th-TH"/>
              </w:rPr>
            </w:pPr>
          </w:p>
        </w:tc>
      </w:tr>
      <w:tr w:rsidR="009D5E85" w:rsidRPr="00C25FB6" w14:paraId="1CF63E9C" w14:textId="77777777" w:rsidTr="00045EA1">
        <w:tc>
          <w:tcPr>
            <w:tcW w:w="6102" w:type="dxa"/>
            <w:vAlign w:val="bottom"/>
          </w:tcPr>
          <w:p w14:paraId="0D24ED0E" w14:textId="77777777" w:rsidR="009D5E85" w:rsidRPr="00E47A9F" w:rsidRDefault="009D5E85" w:rsidP="009D5E85">
            <w:pPr>
              <w:spacing w:line="240" w:lineRule="exact"/>
              <w:ind w:left="162" w:hanging="162"/>
              <w:rPr>
                <w:rFonts w:ascii="CordiaUPC" w:hAnsi="CordiaUPC" w:cs="CordiaUPC"/>
                <w:b/>
                <w:bCs/>
                <w:i/>
                <w:iCs/>
                <w:color w:val="000000"/>
                <w:sz w:val="26"/>
                <w:szCs w:val="26"/>
                <w:lang w:val="en-US"/>
              </w:rPr>
            </w:pPr>
            <w:r w:rsidRPr="00E47A9F">
              <w:rPr>
                <w:rFonts w:ascii="CordiaUPC" w:hAnsi="CordiaUPC" w:cs="CordiaUPC" w:hint="cs"/>
                <w:sz w:val="26"/>
                <w:szCs w:val="26"/>
                <w:lang w:val="en-US" w:eastAsia="en-GB" w:bidi="th-TH"/>
              </w:rPr>
              <w:t>Private debt securities</w:t>
            </w:r>
          </w:p>
        </w:tc>
        <w:tc>
          <w:tcPr>
            <w:tcW w:w="1449" w:type="dxa"/>
            <w:shd w:val="clear" w:color="auto" w:fill="auto"/>
            <w:vAlign w:val="bottom"/>
          </w:tcPr>
          <w:p w14:paraId="2D1E4889" w14:textId="6CDA7D08" w:rsidR="009D5E85" w:rsidRPr="00E47A9F" w:rsidRDefault="009D5E85" w:rsidP="009D5E85">
            <w:pPr>
              <w:pStyle w:val="acctfourfigures"/>
              <w:tabs>
                <w:tab w:val="clear" w:pos="765"/>
                <w:tab w:val="decimal" w:pos="1204"/>
              </w:tabs>
              <w:spacing w:line="240" w:lineRule="exact"/>
              <w:ind w:right="-108"/>
              <w:rPr>
                <w:rFonts w:ascii="CordiaUPC" w:hAnsi="CordiaUPC" w:cs="CordiaUPC"/>
                <w:sz w:val="26"/>
                <w:szCs w:val="26"/>
                <w:lang w:val="en-US" w:bidi="th-TH"/>
              </w:rPr>
            </w:pPr>
            <w:r>
              <w:rPr>
                <w:rFonts w:ascii="CordiaUPC" w:hAnsi="CordiaUPC" w:cs="CordiaUPC"/>
                <w:sz w:val="26"/>
                <w:szCs w:val="26"/>
                <w:lang w:bidi="th-TH"/>
              </w:rPr>
              <w:t>626</w:t>
            </w:r>
          </w:p>
        </w:tc>
        <w:tc>
          <w:tcPr>
            <w:tcW w:w="270" w:type="dxa"/>
            <w:shd w:val="clear" w:color="auto" w:fill="auto"/>
            <w:vAlign w:val="bottom"/>
          </w:tcPr>
          <w:p w14:paraId="7DD18C3A" w14:textId="77777777" w:rsidR="009D5E85" w:rsidRPr="00E47A9F" w:rsidRDefault="009D5E85" w:rsidP="009D5E85">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tcBorders>
              <w:bottom w:val="single" w:sz="4" w:space="0" w:color="auto"/>
            </w:tcBorders>
            <w:shd w:val="clear" w:color="auto" w:fill="auto"/>
            <w:vAlign w:val="bottom"/>
          </w:tcPr>
          <w:p w14:paraId="6AFD92D1" w14:textId="167B8EBF" w:rsidR="009D5E85" w:rsidRPr="00E47A9F" w:rsidRDefault="00045EA1" w:rsidP="009D5E85">
            <w:pPr>
              <w:pStyle w:val="acctfourfigures"/>
              <w:tabs>
                <w:tab w:val="clear" w:pos="765"/>
                <w:tab w:val="decimal" w:pos="1204"/>
              </w:tabs>
              <w:spacing w:line="240" w:lineRule="exact"/>
              <w:ind w:right="-108"/>
              <w:rPr>
                <w:rFonts w:ascii="CordiaUPC" w:hAnsi="CordiaUPC" w:cs="CordiaUPC"/>
                <w:sz w:val="26"/>
                <w:szCs w:val="26"/>
                <w:lang w:val="en-US" w:bidi="th-TH"/>
              </w:rPr>
            </w:pPr>
            <w:r>
              <w:rPr>
                <w:rFonts w:ascii="CordiaUPC" w:hAnsi="CordiaUPC" w:cs="CordiaUPC"/>
                <w:sz w:val="26"/>
                <w:szCs w:val="26"/>
                <w:lang w:bidi="th-TH"/>
              </w:rPr>
              <w:t>622</w:t>
            </w:r>
          </w:p>
        </w:tc>
      </w:tr>
      <w:tr w:rsidR="009D5E85" w:rsidRPr="00C25FB6" w14:paraId="685C1B46" w14:textId="77777777" w:rsidTr="00045EA1">
        <w:tc>
          <w:tcPr>
            <w:tcW w:w="6102" w:type="dxa"/>
            <w:vAlign w:val="bottom"/>
          </w:tcPr>
          <w:p w14:paraId="2DCCA2B1" w14:textId="77777777" w:rsidR="009D5E85" w:rsidRPr="00E47A9F" w:rsidRDefault="009D5E85" w:rsidP="009D5E85">
            <w:pPr>
              <w:spacing w:line="240" w:lineRule="exact"/>
              <w:ind w:left="162" w:hanging="162"/>
              <w:rPr>
                <w:rFonts w:ascii="CordiaUPC" w:hAnsi="CordiaUPC" w:cs="CordiaUPC"/>
                <w:b/>
                <w:bCs/>
                <w:i/>
                <w:iCs/>
                <w:color w:val="000000"/>
                <w:sz w:val="26"/>
                <w:szCs w:val="26"/>
                <w:lang w:val="en-US"/>
              </w:rPr>
            </w:pPr>
            <w:r w:rsidRPr="00E47A9F">
              <w:rPr>
                <w:rFonts w:ascii="CordiaUPC" w:hAnsi="CordiaUPC" w:cs="CordiaUPC" w:hint="cs"/>
                <w:b/>
                <w:bCs/>
                <w:sz w:val="26"/>
                <w:szCs w:val="26"/>
                <w:lang w:val="en-US" w:eastAsia="en-GB" w:bidi="th-TH"/>
              </w:rPr>
              <w:t>Total</w:t>
            </w:r>
          </w:p>
        </w:tc>
        <w:tc>
          <w:tcPr>
            <w:tcW w:w="1449" w:type="dxa"/>
            <w:tcBorders>
              <w:top w:val="single" w:sz="4" w:space="0" w:color="auto"/>
            </w:tcBorders>
            <w:shd w:val="clear" w:color="auto" w:fill="auto"/>
            <w:vAlign w:val="bottom"/>
          </w:tcPr>
          <w:p w14:paraId="2E585D85" w14:textId="0DD6354D" w:rsidR="009D5E85" w:rsidRPr="00E47A9F" w:rsidRDefault="00045EA1" w:rsidP="009D5E85">
            <w:pPr>
              <w:pStyle w:val="acctfourfigures"/>
              <w:tabs>
                <w:tab w:val="clear" w:pos="765"/>
                <w:tab w:val="decimal" w:pos="1204"/>
              </w:tabs>
              <w:spacing w:line="240" w:lineRule="exact"/>
              <w:ind w:right="-108"/>
              <w:rPr>
                <w:rFonts w:ascii="CordiaUPC" w:hAnsi="CordiaUPC" w:cs="CordiaUPC"/>
                <w:b/>
                <w:bCs/>
                <w:sz w:val="26"/>
                <w:szCs w:val="26"/>
                <w:lang w:val="en-US" w:bidi="th-TH"/>
              </w:rPr>
            </w:pPr>
            <w:r>
              <w:rPr>
                <w:rFonts w:ascii="CordiaUPC" w:hAnsi="CordiaUPC" w:cs="CordiaUPC"/>
                <w:b/>
                <w:bCs/>
                <w:sz w:val="26"/>
                <w:szCs w:val="26"/>
                <w:lang w:val="en-US" w:bidi="th-TH"/>
              </w:rPr>
              <w:t>626</w:t>
            </w:r>
          </w:p>
        </w:tc>
        <w:tc>
          <w:tcPr>
            <w:tcW w:w="270" w:type="dxa"/>
            <w:shd w:val="clear" w:color="auto" w:fill="auto"/>
            <w:vAlign w:val="bottom"/>
          </w:tcPr>
          <w:p w14:paraId="0F088791" w14:textId="77777777" w:rsidR="009D5E85" w:rsidRPr="00E47A9F" w:rsidRDefault="009D5E85" w:rsidP="009D5E85">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tcBorders>
              <w:top w:val="single" w:sz="4" w:space="0" w:color="auto"/>
            </w:tcBorders>
            <w:shd w:val="clear" w:color="auto" w:fill="auto"/>
            <w:vAlign w:val="bottom"/>
          </w:tcPr>
          <w:p w14:paraId="55458DC1" w14:textId="4ED322B2" w:rsidR="009D5E85" w:rsidRPr="00E47A9F" w:rsidRDefault="00045EA1" w:rsidP="009D5E85">
            <w:pPr>
              <w:pStyle w:val="acctfourfigures"/>
              <w:tabs>
                <w:tab w:val="clear" w:pos="765"/>
                <w:tab w:val="decimal" w:pos="1204"/>
              </w:tabs>
              <w:spacing w:line="240" w:lineRule="exact"/>
              <w:ind w:right="-108"/>
              <w:rPr>
                <w:rFonts w:ascii="CordiaUPC" w:hAnsi="CordiaUPC" w:cs="CordiaUPC"/>
                <w:b/>
                <w:bCs/>
                <w:sz w:val="26"/>
                <w:szCs w:val="26"/>
                <w:lang w:val="en-US" w:bidi="th-TH"/>
              </w:rPr>
            </w:pPr>
            <w:r>
              <w:rPr>
                <w:rFonts w:ascii="CordiaUPC" w:hAnsi="CordiaUPC" w:cs="CordiaUPC"/>
                <w:b/>
                <w:bCs/>
                <w:sz w:val="26"/>
                <w:szCs w:val="26"/>
                <w:lang w:val="en-US" w:bidi="th-TH"/>
              </w:rPr>
              <w:t>622</w:t>
            </w:r>
          </w:p>
        </w:tc>
      </w:tr>
      <w:tr w:rsidR="009D5E85" w:rsidRPr="00C25FB6" w14:paraId="6C3D988F" w14:textId="77777777" w:rsidTr="00045EA1">
        <w:tc>
          <w:tcPr>
            <w:tcW w:w="6102" w:type="dxa"/>
            <w:vAlign w:val="bottom"/>
          </w:tcPr>
          <w:p w14:paraId="308F376E" w14:textId="77777777" w:rsidR="009D5E85" w:rsidRPr="00E47A9F" w:rsidRDefault="009D5E85" w:rsidP="009D5E85">
            <w:pPr>
              <w:spacing w:line="240" w:lineRule="exact"/>
              <w:ind w:left="162" w:hanging="162"/>
              <w:rPr>
                <w:rFonts w:ascii="CordiaUPC" w:hAnsi="CordiaUPC" w:cs="CordiaUPC"/>
                <w:b/>
                <w:bCs/>
                <w:i/>
                <w:iCs/>
                <w:color w:val="000000"/>
                <w:sz w:val="26"/>
                <w:szCs w:val="26"/>
                <w:lang w:val="en-US"/>
              </w:rPr>
            </w:pPr>
            <w:r w:rsidRPr="00E47A9F">
              <w:rPr>
                <w:rFonts w:ascii="CordiaUPC" w:hAnsi="CordiaUPC" w:cs="CordiaUPC" w:hint="cs"/>
                <w:i/>
                <w:iCs/>
                <w:sz w:val="26"/>
                <w:szCs w:val="26"/>
                <w:lang w:val="en-US" w:eastAsia="en-GB" w:bidi="th-TH"/>
              </w:rPr>
              <w:t>Less</w:t>
            </w:r>
            <w:r w:rsidRPr="00E47A9F">
              <w:rPr>
                <w:rFonts w:ascii="CordiaUPC" w:hAnsi="CordiaUPC" w:cs="CordiaUPC" w:hint="cs"/>
                <w:sz w:val="26"/>
                <w:szCs w:val="26"/>
                <w:lang w:val="en-US" w:eastAsia="en-GB" w:bidi="th-TH"/>
              </w:rPr>
              <w:t xml:space="preserve"> allowance for expected credit loss</w:t>
            </w:r>
          </w:p>
        </w:tc>
        <w:tc>
          <w:tcPr>
            <w:tcW w:w="1449" w:type="dxa"/>
            <w:tcBorders>
              <w:bottom w:val="single" w:sz="4" w:space="0" w:color="auto"/>
            </w:tcBorders>
            <w:shd w:val="clear" w:color="auto" w:fill="auto"/>
            <w:vAlign w:val="bottom"/>
          </w:tcPr>
          <w:p w14:paraId="3F162492" w14:textId="0EC6E7CA" w:rsidR="009D5E85" w:rsidRPr="00E47A9F" w:rsidRDefault="009D5E85" w:rsidP="009D5E85">
            <w:pPr>
              <w:pStyle w:val="acctfourfigures"/>
              <w:tabs>
                <w:tab w:val="clear" w:pos="765"/>
                <w:tab w:val="decimal" w:pos="1204"/>
              </w:tabs>
              <w:spacing w:line="240" w:lineRule="exact"/>
              <w:ind w:right="-108"/>
              <w:rPr>
                <w:rFonts w:ascii="CordiaUPC" w:hAnsi="CordiaUPC" w:cs="CordiaUPC"/>
                <w:sz w:val="26"/>
                <w:szCs w:val="26"/>
                <w:lang w:val="en-US" w:bidi="th-TH"/>
              </w:rPr>
            </w:pPr>
            <w:r>
              <w:rPr>
                <w:rFonts w:ascii="CordiaUPC" w:hAnsi="CordiaUPC" w:cs="CordiaUPC"/>
                <w:sz w:val="26"/>
                <w:szCs w:val="26"/>
                <w:lang w:bidi="th-TH"/>
              </w:rPr>
              <w:t>(1)</w:t>
            </w:r>
          </w:p>
        </w:tc>
        <w:tc>
          <w:tcPr>
            <w:tcW w:w="270" w:type="dxa"/>
            <w:shd w:val="clear" w:color="auto" w:fill="auto"/>
            <w:vAlign w:val="bottom"/>
          </w:tcPr>
          <w:p w14:paraId="4F85C6A3" w14:textId="77777777" w:rsidR="009D5E85" w:rsidRPr="00E47A9F" w:rsidRDefault="009D5E85" w:rsidP="009D5E85">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tcBorders>
              <w:bottom w:val="single" w:sz="4" w:space="0" w:color="auto"/>
            </w:tcBorders>
            <w:shd w:val="clear" w:color="auto" w:fill="auto"/>
            <w:vAlign w:val="bottom"/>
          </w:tcPr>
          <w:p w14:paraId="5A222DA2" w14:textId="2D2E8DCF" w:rsidR="009D5E85" w:rsidRPr="00E47A9F" w:rsidRDefault="00045EA1" w:rsidP="009D5E85">
            <w:pPr>
              <w:pStyle w:val="acctfourfigures"/>
              <w:tabs>
                <w:tab w:val="clear" w:pos="765"/>
                <w:tab w:val="decimal" w:pos="1204"/>
              </w:tabs>
              <w:spacing w:line="240" w:lineRule="exact"/>
              <w:ind w:right="-108"/>
              <w:rPr>
                <w:rFonts w:ascii="CordiaUPC" w:hAnsi="CordiaUPC" w:cs="CordiaUPC"/>
                <w:sz w:val="26"/>
                <w:szCs w:val="26"/>
                <w:lang w:val="en-US" w:bidi="th-TH"/>
              </w:rPr>
            </w:pPr>
            <w:r>
              <w:rPr>
                <w:rFonts w:ascii="CordiaUPC" w:hAnsi="CordiaUPC" w:cs="CordiaUPC"/>
                <w:sz w:val="26"/>
                <w:szCs w:val="26"/>
                <w:lang w:bidi="th-TH"/>
              </w:rPr>
              <w:t>(1)</w:t>
            </w:r>
          </w:p>
        </w:tc>
      </w:tr>
      <w:tr w:rsidR="009D5E85" w:rsidRPr="00C25FB6" w14:paraId="4D67CBA1" w14:textId="77777777" w:rsidTr="00045EA1">
        <w:tc>
          <w:tcPr>
            <w:tcW w:w="6102" w:type="dxa"/>
            <w:vAlign w:val="bottom"/>
          </w:tcPr>
          <w:p w14:paraId="121297B2" w14:textId="77777777" w:rsidR="009D5E85" w:rsidRPr="00E47A9F" w:rsidRDefault="009D5E85" w:rsidP="009D5E85">
            <w:pPr>
              <w:spacing w:line="240" w:lineRule="exact"/>
              <w:ind w:left="162" w:hanging="162"/>
              <w:rPr>
                <w:rFonts w:ascii="CordiaUPC" w:hAnsi="CordiaUPC" w:cs="CordiaUPC"/>
                <w:b/>
                <w:bCs/>
                <w:i/>
                <w:iCs/>
                <w:color w:val="000000"/>
                <w:sz w:val="26"/>
                <w:szCs w:val="26"/>
                <w:lang w:val="en-US"/>
              </w:rPr>
            </w:pPr>
            <w:r w:rsidRPr="00E47A9F">
              <w:rPr>
                <w:rFonts w:ascii="CordiaUPC" w:hAnsi="CordiaUPC" w:cs="CordiaUPC" w:hint="cs"/>
                <w:b/>
                <w:bCs/>
                <w:sz w:val="26"/>
                <w:szCs w:val="26"/>
                <w:lang w:val="en-US" w:eastAsia="en-GB" w:bidi="th-TH"/>
              </w:rPr>
              <w:t>Net</w:t>
            </w:r>
          </w:p>
        </w:tc>
        <w:tc>
          <w:tcPr>
            <w:tcW w:w="1449" w:type="dxa"/>
            <w:tcBorders>
              <w:top w:val="single" w:sz="4" w:space="0" w:color="auto"/>
              <w:bottom w:val="single" w:sz="4" w:space="0" w:color="auto"/>
            </w:tcBorders>
            <w:shd w:val="clear" w:color="auto" w:fill="auto"/>
            <w:vAlign w:val="bottom"/>
          </w:tcPr>
          <w:p w14:paraId="74DC7CAF" w14:textId="29A03A72" w:rsidR="009D5E85" w:rsidRPr="00E47A9F" w:rsidRDefault="009D5E85" w:rsidP="009D5E85">
            <w:pPr>
              <w:pStyle w:val="acctfourfigures"/>
              <w:tabs>
                <w:tab w:val="clear" w:pos="765"/>
                <w:tab w:val="decimal" w:pos="1204"/>
              </w:tabs>
              <w:spacing w:line="240" w:lineRule="exact"/>
              <w:ind w:right="-108"/>
              <w:rPr>
                <w:rFonts w:ascii="CordiaUPC" w:hAnsi="CordiaUPC" w:cs="CordiaUPC"/>
                <w:b/>
                <w:bCs/>
                <w:sz w:val="26"/>
                <w:szCs w:val="26"/>
                <w:lang w:val="en-US" w:bidi="th-TH"/>
              </w:rPr>
            </w:pPr>
            <w:r>
              <w:rPr>
                <w:rFonts w:ascii="CordiaUPC" w:hAnsi="CordiaUPC" w:cs="CordiaUPC"/>
                <w:b/>
                <w:sz w:val="26"/>
                <w:szCs w:val="26"/>
                <w:lang w:bidi="th-TH"/>
              </w:rPr>
              <w:t>625</w:t>
            </w:r>
          </w:p>
        </w:tc>
        <w:tc>
          <w:tcPr>
            <w:tcW w:w="270" w:type="dxa"/>
            <w:shd w:val="clear" w:color="auto" w:fill="auto"/>
            <w:vAlign w:val="bottom"/>
          </w:tcPr>
          <w:p w14:paraId="49A83A76" w14:textId="77777777" w:rsidR="009D5E85" w:rsidRPr="00E47A9F" w:rsidRDefault="009D5E85" w:rsidP="009D5E85">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tcBorders>
              <w:top w:val="single" w:sz="4" w:space="0" w:color="auto"/>
              <w:bottom w:val="single" w:sz="4" w:space="0" w:color="auto"/>
            </w:tcBorders>
            <w:shd w:val="clear" w:color="auto" w:fill="auto"/>
            <w:vAlign w:val="bottom"/>
          </w:tcPr>
          <w:p w14:paraId="55D7A87E" w14:textId="34289503" w:rsidR="009D5E85" w:rsidRPr="00E47A9F" w:rsidRDefault="00045EA1" w:rsidP="009D5E85">
            <w:pPr>
              <w:pStyle w:val="acctfourfigures"/>
              <w:tabs>
                <w:tab w:val="clear" w:pos="765"/>
                <w:tab w:val="decimal" w:pos="1204"/>
              </w:tabs>
              <w:spacing w:line="240" w:lineRule="exact"/>
              <w:ind w:right="-108"/>
              <w:rPr>
                <w:rFonts w:ascii="CordiaUPC" w:hAnsi="CordiaUPC" w:cs="CordiaUPC"/>
                <w:b/>
                <w:bCs/>
                <w:sz w:val="26"/>
                <w:szCs w:val="26"/>
                <w:lang w:val="en-US" w:bidi="th-TH"/>
              </w:rPr>
            </w:pPr>
            <w:r>
              <w:rPr>
                <w:rFonts w:ascii="CordiaUPC" w:hAnsi="CordiaUPC" w:cs="CordiaUPC"/>
                <w:b/>
                <w:sz w:val="26"/>
                <w:szCs w:val="26"/>
                <w:lang w:bidi="th-TH"/>
              </w:rPr>
              <w:t>621</w:t>
            </w:r>
          </w:p>
        </w:tc>
      </w:tr>
      <w:tr w:rsidR="009D5E85" w:rsidRPr="00C25FB6" w14:paraId="254B8735" w14:textId="77777777" w:rsidTr="00045EA1">
        <w:tc>
          <w:tcPr>
            <w:tcW w:w="6102" w:type="dxa"/>
            <w:vAlign w:val="bottom"/>
          </w:tcPr>
          <w:p w14:paraId="21FBC1DF" w14:textId="77777777" w:rsidR="009D5E85" w:rsidRPr="00E47A9F" w:rsidRDefault="009D5E85" w:rsidP="009D5E85">
            <w:pPr>
              <w:spacing w:line="240" w:lineRule="exact"/>
              <w:ind w:left="162" w:hanging="162"/>
              <w:rPr>
                <w:rFonts w:ascii="CordiaUPC" w:hAnsi="CordiaUPC" w:cs="CordiaUPC"/>
                <w:b/>
                <w:bCs/>
                <w:i/>
                <w:iCs/>
                <w:color w:val="000000"/>
                <w:sz w:val="26"/>
                <w:szCs w:val="26"/>
                <w:lang w:val="en-US"/>
              </w:rPr>
            </w:pPr>
          </w:p>
        </w:tc>
        <w:tc>
          <w:tcPr>
            <w:tcW w:w="1449" w:type="dxa"/>
            <w:tcBorders>
              <w:top w:val="single" w:sz="4" w:space="0" w:color="auto"/>
            </w:tcBorders>
            <w:vAlign w:val="bottom"/>
          </w:tcPr>
          <w:p w14:paraId="3822031B" w14:textId="77777777" w:rsidR="009D5E85" w:rsidRPr="00E47A9F" w:rsidRDefault="009D5E85" w:rsidP="009D5E85">
            <w:pPr>
              <w:pStyle w:val="acctfourfigures"/>
              <w:tabs>
                <w:tab w:val="clear" w:pos="765"/>
                <w:tab w:val="decimal" w:pos="1204"/>
              </w:tabs>
              <w:spacing w:line="240" w:lineRule="exact"/>
              <w:ind w:right="-108"/>
              <w:rPr>
                <w:rFonts w:ascii="CordiaUPC" w:hAnsi="CordiaUPC" w:cs="CordiaUPC"/>
                <w:sz w:val="26"/>
                <w:szCs w:val="26"/>
                <w:lang w:val="en-US" w:bidi="th-TH"/>
              </w:rPr>
            </w:pPr>
          </w:p>
        </w:tc>
        <w:tc>
          <w:tcPr>
            <w:tcW w:w="270" w:type="dxa"/>
            <w:vAlign w:val="bottom"/>
          </w:tcPr>
          <w:p w14:paraId="0BDDF30F" w14:textId="77777777" w:rsidR="009D5E85" w:rsidRPr="00E47A9F" w:rsidRDefault="009D5E85" w:rsidP="009D5E85">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tcBorders>
              <w:top w:val="single" w:sz="4" w:space="0" w:color="auto"/>
            </w:tcBorders>
            <w:vAlign w:val="bottom"/>
          </w:tcPr>
          <w:p w14:paraId="5CC24E87" w14:textId="77777777" w:rsidR="009D5E85" w:rsidRPr="00E47A9F" w:rsidRDefault="009D5E85" w:rsidP="009D5E85">
            <w:pPr>
              <w:pStyle w:val="acctfourfigures"/>
              <w:tabs>
                <w:tab w:val="clear" w:pos="765"/>
                <w:tab w:val="decimal" w:pos="1204"/>
              </w:tabs>
              <w:spacing w:line="240" w:lineRule="exact"/>
              <w:ind w:right="-108"/>
              <w:rPr>
                <w:rFonts w:ascii="CordiaUPC" w:hAnsi="CordiaUPC" w:cs="CordiaUPC"/>
                <w:sz w:val="26"/>
                <w:szCs w:val="26"/>
                <w:cs/>
                <w:lang w:val="en-US" w:bidi="th-TH"/>
              </w:rPr>
            </w:pPr>
          </w:p>
        </w:tc>
      </w:tr>
      <w:tr w:rsidR="009D5E85" w:rsidRPr="00C25FB6" w14:paraId="312F607A" w14:textId="77777777" w:rsidTr="00045EA1">
        <w:tc>
          <w:tcPr>
            <w:tcW w:w="6102" w:type="dxa"/>
            <w:vAlign w:val="bottom"/>
          </w:tcPr>
          <w:p w14:paraId="5D8EC0E3" w14:textId="6D41D7D0" w:rsidR="009D5E85" w:rsidRPr="00E47A9F" w:rsidRDefault="009D5E85" w:rsidP="009D5E85">
            <w:pPr>
              <w:spacing w:line="240" w:lineRule="exact"/>
              <w:ind w:left="162" w:hanging="162"/>
              <w:rPr>
                <w:rFonts w:ascii="CordiaUPC" w:hAnsi="CordiaUPC" w:cs="CordiaUPC"/>
                <w:b/>
                <w:bCs/>
                <w:i/>
                <w:iCs/>
                <w:color w:val="000000"/>
                <w:sz w:val="26"/>
                <w:szCs w:val="26"/>
                <w:lang w:val="en-US"/>
              </w:rPr>
            </w:pPr>
            <w:r w:rsidRPr="00E47A9F">
              <w:rPr>
                <w:rFonts w:ascii="CordiaUPC" w:hAnsi="CordiaUPC" w:cs="CordiaUPC" w:hint="cs"/>
                <w:b/>
                <w:bCs/>
                <w:i/>
                <w:iCs/>
                <w:color w:val="000000"/>
                <w:sz w:val="26"/>
                <w:szCs w:val="26"/>
                <w:lang w:val="en-US"/>
              </w:rPr>
              <w:t xml:space="preserve">Investments in debt </w:t>
            </w:r>
            <w:r w:rsidR="00BE5CF3">
              <w:rPr>
                <w:rFonts w:ascii="CordiaUPC" w:hAnsi="CordiaUPC" w:cs="CordiaUPC"/>
                <w:b/>
                <w:bCs/>
                <w:i/>
                <w:iCs/>
                <w:color w:val="000000"/>
                <w:sz w:val="26"/>
                <w:szCs w:val="26"/>
                <w:lang w:val="en-US"/>
              </w:rPr>
              <w:t>securities</w:t>
            </w:r>
            <w:r w:rsidRPr="00E47A9F">
              <w:rPr>
                <w:rFonts w:ascii="CordiaUPC" w:hAnsi="CordiaUPC" w:cs="CordiaUPC" w:hint="cs"/>
                <w:b/>
                <w:bCs/>
                <w:i/>
                <w:iCs/>
                <w:color w:val="000000"/>
                <w:sz w:val="26"/>
                <w:szCs w:val="26"/>
                <w:lang w:val="en-US"/>
              </w:rPr>
              <w:t xml:space="preserve"> measured at FVOCI</w:t>
            </w:r>
          </w:p>
        </w:tc>
        <w:tc>
          <w:tcPr>
            <w:tcW w:w="1449" w:type="dxa"/>
            <w:vAlign w:val="bottom"/>
          </w:tcPr>
          <w:p w14:paraId="7315D2B3" w14:textId="77777777" w:rsidR="009D5E85" w:rsidRPr="00E47A9F" w:rsidRDefault="009D5E85" w:rsidP="009D5E85">
            <w:pPr>
              <w:pStyle w:val="acctfourfigures"/>
              <w:tabs>
                <w:tab w:val="clear" w:pos="765"/>
                <w:tab w:val="decimal" w:pos="1204"/>
              </w:tabs>
              <w:spacing w:line="240" w:lineRule="exact"/>
              <w:ind w:right="-108"/>
              <w:rPr>
                <w:rFonts w:ascii="CordiaUPC" w:hAnsi="CordiaUPC" w:cs="CordiaUPC"/>
                <w:sz w:val="26"/>
                <w:szCs w:val="26"/>
                <w:lang w:val="en-US" w:bidi="th-TH"/>
              </w:rPr>
            </w:pPr>
          </w:p>
        </w:tc>
        <w:tc>
          <w:tcPr>
            <w:tcW w:w="270" w:type="dxa"/>
            <w:vAlign w:val="bottom"/>
          </w:tcPr>
          <w:p w14:paraId="274104E1" w14:textId="77777777" w:rsidR="009D5E85" w:rsidRPr="00E47A9F" w:rsidRDefault="009D5E85" w:rsidP="009D5E85">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vAlign w:val="bottom"/>
          </w:tcPr>
          <w:p w14:paraId="0464FC4A" w14:textId="77777777" w:rsidR="009D5E85" w:rsidRPr="00E47A9F" w:rsidRDefault="009D5E85" w:rsidP="009D5E85">
            <w:pPr>
              <w:pStyle w:val="acctfourfigures"/>
              <w:tabs>
                <w:tab w:val="clear" w:pos="765"/>
                <w:tab w:val="decimal" w:pos="1204"/>
              </w:tabs>
              <w:spacing w:line="240" w:lineRule="exact"/>
              <w:ind w:right="-108"/>
              <w:rPr>
                <w:rFonts w:ascii="CordiaUPC" w:hAnsi="CordiaUPC" w:cs="CordiaUPC"/>
                <w:sz w:val="26"/>
                <w:szCs w:val="26"/>
                <w:lang w:val="en-US" w:bidi="th-TH"/>
              </w:rPr>
            </w:pPr>
          </w:p>
        </w:tc>
      </w:tr>
      <w:tr w:rsidR="009D5E85" w:rsidRPr="00C25FB6" w14:paraId="6A4D6EFD" w14:textId="77777777" w:rsidTr="00045EA1">
        <w:tc>
          <w:tcPr>
            <w:tcW w:w="6102" w:type="dxa"/>
            <w:vAlign w:val="bottom"/>
          </w:tcPr>
          <w:p w14:paraId="0194E7A4" w14:textId="77777777" w:rsidR="009D5E85" w:rsidRPr="00E47A9F" w:rsidRDefault="009D5E85" w:rsidP="009D5E85">
            <w:pPr>
              <w:spacing w:line="240" w:lineRule="exact"/>
              <w:ind w:left="162" w:hanging="162"/>
              <w:rPr>
                <w:rFonts w:ascii="CordiaUPC" w:hAnsi="CordiaUPC" w:cs="CordiaUPC"/>
                <w:b/>
                <w:bCs/>
                <w:i/>
                <w:iCs/>
                <w:color w:val="000000"/>
                <w:sz w:val="26"/>
                <w:szCs w:val="26"/>
                <w:lang w:val="en-US"/>
              </w:rPr>
            </w:pPr>
            <w:r w:rsidRPr="00E47A9F">
              <w:rPr>
                <w:rFonts w:ascii="CordiaUPC" w:hAnsi="CordiaUPC" w:cs="CordiaUPC" w:hint="cs"/>
                <w:sz w:val="26"/>
                <w:szCs w:val="26"/>
                <w:lang w:val="en-US" w:eastAsia="en-GB" w:bidi="th-TH"/>
              </w:rPr>
              <w:t>Government and state enterprise securities</w:t>
            </w:r>
          </w:p>
        </w:tc>
        <w:tc>
          <w:tcPr>
            <w:tcW w:w="1449" w:type="dxa"/>
            <w:shd w:val="clear" w:color="auto" w:fill="auto"/>
            <w:vAlign w:val="bottom"/>
          </w:tcPr>
          <w:p w14:paraId="6D6FEC6E" w14:textId="1D1C8E30" w:rsidR="009D5E85" w:rsidRPr="00E47A9F" w:rsidRDefault="009D5E85" w:rsidP="009D5E85">
            <w:pPr>
              <w:pStyle w:val="acctfourfigures"/>
              <w:tabs>
                <w:tab w:val="clear" w:pos="765"/>
                <w:tab w:val="decimal" w:pos="1204"/>
              </w:tabs>
              <w:spacing w:line="240" w:lineRule="exact"/>
              <w:ind w:right="-108"/>
              <w:rPr>
                <w:rFonts w:ascii="CordiaUPC" w:hAnsi="CordiaUPC" w:cs="CordiaUPC"/>
                <w:sz w:val="26"/>
                <w:szCs w:val="26"/>
                <w:lang w:val="en-US" w:bidi="th-TH"/>
              </w:rPr>
            </w:pPr>
            <w:r>
              <w:rPr>
                <w:rFonts w:ascii="CordiaUPC" w:hAnsi="CordiaUPC" w:cs="CordiaUPC"/>
                <w:sz w:val="26"/>
                <w:szCs w:val="26"/>
                <w:lang w:bidi="th-TH"/>
              </w:rPr>
              <w:t>119,758</w:t>
            </w:r>
          </w:p>
        </w:tc>
        <w:tc>
          <w:tcPr>
            <w:tcW w:w="270" w:type="dxa"/>
            <w:shd w:val="clear" w:color="auto" w:fill="auto"/>
            <w:vAlign w:val="bottom"/>
          </w:tcPr>
          <w:p w14:paraId="79CE1EC2" w14:textId="77777777" w:rsidR="009D5E85" w:rsidRPr="00E47A9F" w:rsidRDefault="009D5E85" w:rsidP="009D5E85">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shd w:val="clear" w:color="auto" w:fill="auto"/>
            <w:vAlign w:val="bottom"/>
          </w:tcPr>
          <w:p w14:paraId="737F00C5" w14:textId="35244B85" w:rsidR="009D5E85" w:rsidRPr="00E47A9F" w:rsidRDefault="00045EA1" w:rsidP="009D5E85">
            <w:pPr>
              <w:pStyle w:val="acctfourfigures"/>
              <w:tabs>
                <w:tab w:val="clear" w:pos="765"/>
                <w:tab w:val="decimal" w:pos="1204"/>
              </w:tabs>
              <w:spacing w:line="240" w:lineRule="exact"/>
              <w:ind w:right="-108"/>
              <w:rPr>
                <w:rFonts w:ascii="CordiaUPC" w:hAnsi="CordiaUPC" w:cs="CordiaUPC"/>
                <w:sz w:val="26"/>
                <w:szCs w:val="26"/>
                <w:lang w:val="en-US" w:bidi="th-TH"/>
              </w:rPr>
            </w:pPr>
            <w:r>
              <w:rPr>
                <w:rFonts w:ascii="CordiaUPC" w:hAnsi="CordiaUPC" w:cs="CordiaUPC"/>
                <w:sz w:val="26"/>
                <w:szCs w:val="26"/>
                <w:lang w:val="en-US" w:bidi="th-TH"/>
              </w:rPr>
              <w:t>108,268</w:t>
            </w:r>
          </w:p>
        </w:tc>
      </w:tr>
      <w:tr w:rsidR="009D5E85" w:rsidRPr="00C25FB6" w14:paraId="10F6B325" w14:textId="77777777" w:rsidTr="00045EA1">
        <w:tc>
          <w:tcPr>
            <w:tcW w:w="6102" w:type="dxa"/>
            <w:vAlign w:val="bottom"/>
          </w:tcPr>
          <w:p w14:paraId="37A7CFA1" w14:textId="77777777" w:rsidR="009D5E85" w:rsidRPr="00E47A9F" w:rsidRDefault="009D5E85" w:rsidP="009D5E85">
            <w:pPr>
              <w:spacing w:line="240" w:lineRule="exact"/>
              <w:ind w:left="162" w:hanging="162"/>
              <w:rPr>
                <w:rFonts w:ascii="CordiaUPC" w:hAnsi="CordiaUPC" w:cs="CordiaUPC"/>
                <w:b/>
                <w:bCs/>
                <w:i/>
                <w:iCs/>
                <w:color w:val="000000"/>
                <w:sz w:val="26"/>
                <w:szCs w:val="26"/>
                <w:lang w:val="en-US"/>
              </w:rPr>
            </w:pPr>
            <w:r w:rsidRPr="00E47A9F">
              <w:rPr>
                <w:rFonts w:ascii="CordiaUPC" w:hAnsi="CordiaUPC" w:cs="CordiaUPC" w:hint="cs"/>
                <w:sz w:val="26"/>
                <w:szCs w:val="26"/>
                <w:lang w:val="en-US" w:eastAsia="en-GB" w:bidi="th-TH"/>
              </w:rPr>
              <w:t>Private debt securities</w:t>
            </w:r>
          </w:p>
        </w:tc>
        <w:tc>
          <w:tcPr>
            <w:tcW w:w="1449" w:type="dxa"/>
            <w:shd w:val="clear" w:color="auto" w:fill="auto"/>
            <w:vAlign w:val="bottom"/>
          </w:tcPr>
          <w:p w14:paraId="25303C70" w14:textId="4B5D2852" w:rsidR="009D5E85" w:rsidRPr="00E47A9F" w:rsidRDefault="009D5E85" w:rsidP="009D5E85">
            <w:pPr>
              <w:pStyle w:val="acctfourfigures"/>
              <w:tabs>
                <w:tab w:val="clear" w:pos="765"/>
                <w:tab w:val="decimal" w:pos="1204"/>
              </w:tabs>
              <w:spacing w:line="240" w:lineRule="exact"/>
              <w:ind w:right="-108"/>
              <w:rPr>
                <w:rFonts w:ascii="CordiaUPC" w:hAnsi="CordiaUPC" w:cs="CordiaUPC"/>
                <w:sz w:val="26"/>
                <w:szCs w:val="26"/>
                <w:lang w:val="en-US" w:bidi="th-TH"/>
              </w:rPr>
            </w:pPr>
            <w:r>
              <w:rPr>
                <w:rFonts w:ascii="CordiaUPC" w:hAnsi="CordiaUPC" w:cs="CordiaUPC"/>
                <w:sz w:val="26"/>
                <w:szCs w:val="26"/>
                <w:lang w:bidi="th-TH"/>
              </w:rPr>
              <w:t>9,909</w:t>
            </w:r>
          </w:p>
        </w:tc>
        <w:tc>
          <w:tcPr>
            <w:tcW w:w="270" w:type="dxa"/>
            <w:shd w:val="clear" w:color="auto" w:fill="auto"/>
            <w:vAlign w:val="bottom"/>
          </w:tcPr>
          <w:p w14:paraId="468B5919" w14:textId="77777777" w:rsidR="009D5E85" w:rsidRPr="00E47A9F" w:rsidRDefault="009D5E85" w:rsidP="009D5E85">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shd w:val="clear" w:color="auto" w:fill="auto"/>
            <w:vAlign w:val="bottom"/>
          </w:tcPr>
          <w:p w14:paraId="6AE5E7B3" w14:textId="28484A1E" w:rsidR="009D5E85" w:rsidRPr="00E47A9F" w:rsidRDefault="00045EA1" w:rsidP="009D5E85">
            <w:pPr>
              <w:pStyle w:val="acctfourfigures"/>
              <w:tabs>
                <w:tab w:val="clear" w:pos="765"/>
                <w:tab w:val="decimal" w:pos="1204"/>
              </w:tabs>
              <w:spacing w:line="240" w:lineRule="exact"/>
              <w:ind w:right="-108"/>
              <w:rPr>
                <w:rFonts w:ascii="CordiaUPC" w:hAnsi="CordiaUPC" w:cs="CordiaUPC"/>
                <w:sz w:val="26"/>
                <w:szCs w:val="26"/>
                <w:lang w:val="en-US" w:bidi="th-TH"/>
              </w:rPr>
            </w:pPr>
            <w:r>
              <w:rPr>
                <w:rFonts w:ascii="CordiaUPC" w:hAnsi="CordiaUPC" w:cs="CordiaUPC"/>
                <w:sz w:val="26"/>
                <w:szCs w:val="26"/>
                <w:lang w:val="en-US" w:bidi="th-TH"/>
              </w:rPr>
              <w:t>11,976</w:t>
            </w:r>
          </w:p>
        </w:tc>
      </w:tr>
      <w:tr w:rsidR="009D5E85" w:rsidRPr="00C25FB6" w14:paraId="509FEEEC" w14:textId="77777777" w:rsidTr="00045EA1">
        <w:tc>
          <w:tcPr>
            <w:tcW w:w="6102" w:type="dxa"/>
            <w:vAlign w:val="bottom"/>
          </w:tcPr>
          <w:p w14:paraId="63434252" w14:textId="77777777" w:rsidR="009D5E85" w:rsidRPr="00E47A9F" w:rsidRDefault="009D5E85" w:rsidP="009D5E85">
            <w:pPr>
              <w:spacing w:line="240" w:lineRule="exact"/>
              <w:ind w:left="162" w:hanging="162"/>
              <w:rPr>
                <w:rFonts w:ascii="CordiaUPC" w:hAnsi="CordiaUPC" w:cs="CordiaUPC"/>
                <w:b/>
                <w:bCs/>
                <w:i/>
                <w:iCs/>
                <w:color w:val="000000"/>
                <w:sz w:val="26"/>
                <w:szCs w:val="26"/>
                <w:lang w:val="en-US"/>
              </w:rPr>
            </w:pPr>
            <w:r w:rsidRPr="00E47A9F">
              <w:rPr>
                <w:rFonts w:ascii="CordiaUPC" w:hAnsi="CordiaUPC" w:cs="CordiaUPC" w:hint="cs"/>
                <w:sz w:val="26"/>
                <w:szCs w:val="26"/>
                <w:lang w:val="en-US" w:eastAsia="en-GB" w:bidi="th-TH"/>
              </w:rPr>
              <w:t>Foreign debt securities</w:t>
            </w:r>
          </w:p>
        </w:tc>
        <w:tc>
          <w:tcPr>
            <w:tcW w:w="1449" w:type="dxa"/>
            <w:shd w:val="clear" w:color="auto" w:fill="auto"/>
            <w:vAlign w:val="bottom"/>
          </w:tcPr>
          <w:p w14:paraId="4789B80E" w14:textId="79F9C796" w:rsidR="009D5E85" w:rsidRPr="00E47A9F" w:rsidRDefault="009D5E85" w:rsidP="009D5E85">
            <w:pPr>
              <w:pStyle w:val="acctfourfigures"/>
              <w:tabs>
                <w:tab w:val="clear" w:pos="765"/>
                <w:tab w:val="decimal" w:pos="1204"/>
              </w:tabs>
              <w:spacing w:line="240" w:lineRule="exact"/>
              <w:ind w:right="-108"/>
              <w:rPr>
                <w:rFonts w:ascii="CordiaUPC" w:hAnsi="CordiaUPC" w:cs="CordiaUPC"/>
                <w:sz w:val="26"/>
                <w:szCs w:val="26"/>
                <w:lang w:val="en-US" w:bidi="th-TH"/>
              </w:rPr>
            </w:pPr>
            <w:r>
              <w:rPr>
                <w:rFonts w:ascii="CordiaUPC" w:hAnsi="CordiaUPC" w:cs="CordiaUPC"/>
                <w:sz w:val="26"/>
                <w:szCs w:val="26"/>
                <w:lang w:bidi="th-TH"/>
              </w:rPr>
              <w:t>9,297</w:t>
            </w:r>
          </w:p>
        </w:tc>
        <w:tc>
          <w:tcPr>
            <w:tcW w:w="270" w:type="dxa"/>
            <w:shd w:val="clear" w:color="auto" w:fill="auto"/>
            <w:vAlign w:val="bottom"/>
          </w:tcPr>
          <w:p w14:paraId="0966C4C9" w14:textId="77777777" w:rsidR="009D5E85" w:rsidRPr="00E47A9F" w:rsidRDefault="009D5E85" w:rsidP="009D5E85">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shd w:val="clear" w:color="auto" w:fill="auto"/>
            <w:vAlign w:val="bottom"/>
          </w:tcPr>
          <w:p w14:paraId="46980260" w14:textId="00F73C12" w:rsidR="009D5E85" w:rsidRPr="00E47A9F" w:rsidRDefault="00045EA1" w:rsidP="009D5E85">
            <w:pPr>
              <w:pStyle w:val="acctfourfigures"/>
              <w:tabs>
                <w:tab w:val="clear" w:pos="765"/>
                <w:tab w:val="decimal" w:pos="1204"/>
              </w:tabs>
              <w:spacing w:line="240" w:lineRule="exact"/>
              <w:ind w:right="-108"/>
              <w:rPr>
                <w:rFonts w:ascii="CordiaUPC" w:hAnsi="CordiaUPC" w:cs="CordiaUPC"/>
                <w:sz w:val="26"/>
                <w:szCs w:val="26"/>
                <w:lang w:val="en-US" w:bidi="th-TH"/>
              </w:rPr>
            </w:pPr>
            <w:r>
              <w:rPr>
                <w:rFonts w:ascii="CordiaUPC" w:hAnsi="CordiaUPC" w:cs="CordiaUPC"/>
                <w:sz w:val="26"/>
                <w:szCs w:val="26"/>
                <w:lang w:val="en-US" w:bidi="th-TH"/>
              </w:rPr>
              <w:t>11,900</w:t>
            </w:r>
          </w:p>
        </w:tc>
      </w:tr>
      <w:tr w:rsidR="009D5E85" w:rsidRPr="002B32B1" w14:paraId="16FE222D" w14:textId="77777777" w:rsidTr="00045EA1">
        <w:tc>
          <w:tcPr>
            <w:tcW w:w="6102" w:type="dxa"/>
            <w:vAlign w:val="bottom"/>
          </w:tcPr>
          <w:p w14:paraId="3ED3F6FE" w14:textId="61D2A482" w:rsidR="009D5E85" w:rsidRPr="00E47A9F" w:rsidRDefault="009D5E85" w:rsidP="009D5E85">
            <w:pPr>
              <w:spacing w:line="240" w:lineRule="exact"/>
              <w:ind w:left="162" w:hanging="162"/>
              <w:rPr>
                <w:rFonts w:ascii="CordiaUPC" w:hAnsi="CordiaUPC" w:cs="CordiaUPC"/>
                <w:sz w:val="26"/>
                <w:szCs w:val="26"/>
                <w:lang w:val="en-US" w:eastAsia="en-GB" w:bidi="th-TH"/>
              </w:rPr>
            </w:pPr>
            <w:r w:rsidRPr="00E47A9F">
              <w:rPr>
                <w:rFonts w:ascii="CordiaUPC" w:hAnsi="CordiaUPC" w:cs="CordiaUPC" w:hint="cs"/>
                <w:sz w:val="26"/>
                <w:szCs w:val="26"/>
                <w:lang w:val="en-US" w:eastAsia="en-GB" w:bidi="th-TH"/>
              </w:rPr>
              <w:t>Others</w:t>
            </w:r>
          </w:p>
        </w:tc>
        <w:tc>
          <w:tcPr>
            <w:tcW w:w="1449" w:type="dxa"/>
            <w:tcBorders>
              <w:bottom w:val="single" w:sz="4" w:space="0" w:color="auto"/>
            </w:tcBorders>
            <w:shd w:val="clear" w:color="auto" w:fill="auto"/>
            <w:vAlign w:val="bottom"/>
          </w:tcPr>
          <w:p w14:paraId="1C22331C" w14:textId="61688CD3" w:rsidR="009D5E85" w:rsidRPr="00E47A9F" w:rsidRDefault="009D5E85" w:rsidP="009D5E85">
            <w:pPr>
              <w:pStyle w:val="acctfourfigures"/>
              <w:tabs>
                <w:tab w:val="clear" w:pos="765"/>
                <w:tab w:val="decimal" w:pos="1204"/>
              </w:tabs>
              <w:spacing w:line="240" w:lineRule="exact"/>
              <w:ind w:right="-108"/>
              <w:rPr>
                <w:rFonts w:ascii="CordiaUPC" w:hAnsi="CordiaUPC" w:cs="CordiaUPC"/>
                <w:sz w:val="26"/>
                <w:szCs w:val="26"/>
                <w:lang w:val="en-US" w:bidi="th-TH"/>
              </w:rPr>
            </w:pPr>
            <w:r>
              <w:rPr>
                <w:rFonts w:ascii="CordiaUPC" w:hAnsi="CordiaUPC" w:cs="CordiaUPC"/>
                <w:sz w:val="26"/>
                <w:szCs w:val="26"/>
                <w:lang w:bidi="th-TH"/>
              </w:rPr>
              <w:t>70</w:t>
            </w:r>
          </w:p>
        </w:tc>
        <w:tc>
          <w:tcPr>
            <w:tcW w:w="270" w:type="dxa"/>
            <w:shd w:val="clear" w:color="auto" w:fill="auto"/>
            <w:vAlign w:val="bottom"/>
          </w:tcPr>
          <w:p w14:paraId="670F7DCE" w14:textId="77777777" w:rsidR="009D5E85" w:rsidRPr="00E47A9F" w:rsidRDefault="009D5E85" w:rsidP="009D5E85">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tcBorders>
              <w:bottom w:val="single" w:sz="4" w:space="0" w:color="auto"/>
            </w:tcBorders>
            <w:shd w:val="clear" w:color="auto" w:fill="auto"/>
            <w:vAlign w:val="bottom"/>
          </w:tcPr>
          <w:p w14:paraId="585A305C" w14:textId="483BDDB8" w:rsidR="009D5E85" w:rsidRPr="00E47A9F" w:rsidRDefault="00045EA1" w:rsidP="009D5E85">
            <w:pPr>
              <w:pStyle w:val="acctfourfigures"/>
              <w:tabs>
                <w:tab w:val="clear" w:pos="765"/>
                <w:tab w:val="decimal" w:pos="1204"/>
              </w:tabs>
              <w:spacing w:line="240" w:lineRule="exact"/>
              <w:ind w:right="-108"/>
              <w:rPr>
                <w:rFonts w:ascii="CordiaUPC" w:hAnsi="CordiaUPC" w:cs="CordiaUPC"/>
                <w:sz w:val="26"/>
                <w:szCs w:val="26"/>
                <w:lang w:val="en-US" w:bidi="th-TH"/>
              </w:rPr>
            </w:pPr>
            <w:r>
              <w:rPr>
                <w:rFonts w:ascii="CordiaUPC" w:hAnsi="CordiaUPC" w:cs="CordiaUPC"/>
                <w:sz w:val="26"/>
                <w:szCs w:val="26"/>
                <w:lang w:val="en-US" w:bidi="th-TH"/>
              </w:rPr>
              <w:t>69</w:t>
            </w:r>
          </w:p>
        </w:tc>
      </w:tr>
      <w:tr w:rsidR="009D5E85" w:rsidRPr="00C25FB6" w14:paraId="61758A3C" w14:textId="77777777" w:rsidTr="00045EA1">
        <w:tc>
          <w:tcPr>
            <w:tcW w:w="6102" w:type="dxa"/>
            <w:vAlign w:val="bottom"/>
          </w:tcPr>
          <w:p w14:paraId="229DA99B" w14:textId="77777777" w:rsidR="009D5E85" w:rsidRPr="00E47A9F" w:rsidRDefault="009D5E85" w:rsidP="009D5E85">
            <w:pPr>
              <w:spacing w:line="240" w:lineRule="exact"/>
              <w:ind w:left="162" w:hanging="162"/>
              <w:rPr>
                <w:rFonts w:ascii="CordiaUPC" w:hAnsi="CordiaUPC" w:cs="CordiaUPC"/>
                <w:b/>
                <w:bCs/>
                <w:i/>
                <w:iCs/>
                <w:color w:val="000000"/>
                <w:sz w:val="26"/>
                <w:szCs w:val="26"/>
                <w:lang w:val="en-US"/>
              </w:rPr>
            </w:pPr>
            <w:r w:rsidRPr="00E47A9F">
              <w:rPr>
                <w:rFonts w:ascii="CordiaUPC" w:hAnsi="CordiaUPC" w:cs="CordiaUPC" w:hint="cs"/>
                <w:b/>
                <w:bCs/>
                <w:sz w:val="26"/>
                <w:szCs w:val="26"/>
                <w:lang w:val="en-US" w:eastAsia="en-GB" w:bidi="th-TH"/>
              </w:rPr>
              <w:t>Total</w:t>
            </w:r>
          </w:p>
        </w:tc>
        <w:tc>
          <w:tcPr>
            <w:tcW w:w="1449" w:type="dxa"/>
            <w:tcBorders>
              <w:top w:val="single" w:sz="4" w:space="0" w:color="auto"/>
              <w:bottom w:val="single" w:sz="4" w:space="0" w:color="auto"/>
            </w:tcBorders>
            <w:shd w:val="clear" w:color="auto" w:fill="auto"/>
            <w:vAlign w:val="bottom"/>
          </w:tcPr>
          <w:p w14:paraId="048EA001" w14:textId="32ABB5E5" w:rsidR="009D5E85" w:rsidRPr="00E47A9F" w:rsidRDefault="009D5E85" w:rsidP="009D5E85">
            <w:pPr>
              <w:pStyle w:val="acctfourfigures"/>
              <w:tabs>
                <w:tab w:val="clear" w:pos="765"/>
                <w:tab w:val="decimal" w:pos="1204"/>
              </w:tabs>
              <w:spacing w:line="240" w:lineRule="exact"/>
              <w:ind w:right="-108"/>
              <w:rPr>
                <w:rFonts w:ascii="CordiaUPC" w:hAnsi="CordiaUPC" w:cs="CordiaUPC"/>
                <w:b/>
                <w:bCs/>
                <w:sz w:val="26"/>
                <w:szCs w:val="26"/>
                <w:lang w:val="en-US" w:bidi="th-TH"/>
              </w:rPr>
            </w:pPr>
            <w:r>
              <w:rPr>
                <w:rFonts w:ascii="CordiaUPC" w:hAnsi="CordiaUPC" w:cs="CordiaUPC"/>
                <w:b/>
                <w:sz w:val="26"/>
                <w:szCs w:val="26"/>
                <w:lang w:bidi="th-TH"/>
              </w:rPr>
              <w:t>139,034</w:t>
            </w:r>
          </w:p>
        </w:tc>
        <w:tc>
          <w:tcPr>
            <w:tcW w:w="270" w:type="dxa"/>
            <w:shd w:val="clear" w:color="auto" w:fill="auto"/>
            <w:vAlign w:val="bottom"/>
          </w:tcPr>
          <w:p w14:paraId="6E9CED2C" w14:textId="77777777" w:rsidR="009D5E85" w:rsidRPr="00E47A9F" w:rsidRDefault="009D5E85" w:rsidP="009D5E85">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tcBorders>
              <w:top w:val="single" w:sz="4" w:space="0" w:color="auto"/>
              <w:bottom w:val="single" w:sz="4" w:space="0" w:color="auto"/>
            </w:tcBorders>
            <w:shd w:val="clear" w:color="auto" w:fill="auto"/>
            <w:vAlign w:val="bottom"/>
          </w:tcPr>
          <w:p w14:paraId="1543B4A3" w14:textId="1EF9087A" w:rsidR="009D5E85" w:rsidRPr="00E47A9F" w:rsidRDefault="00045EA1" w:rsidP="009D5E85">
            <w:pPr>
              <w:pStyle w:val="acctfourfigures"/>
              <w:tabs>
                <w:tab w:val="clear" w:pos="765"/>
                <w:tab w:val="decimal" w:pos="1204"/>
              </w:tabs>
              <w:spacing w:line="240" w:lineRule="exact"/>
              <w:ind w:right="-108"/>
              <w:rPr>
                <w:rFonts w:ascii="CordiaUPC" w:hAnsi="CordiaUPC" w:cs="CordiaUPC"/>
                <w:b/>
                <w:bCs/>
                <w:sz w:val="26"/>
                <w:szCs w:val="26"/>
                <w:lang w:val="en-US" w:bidi="th-TH"/>
              </w:rPr>
            </w:pPr>
            <w:r>
              <w:rPr>
                <w:rFonts w:ascii="CordiaUPC" w:hAnsi="CordiaUPC" w:cs="CordiaUPC"/>
                <w:b/>
                <w:bCs/>
                <w:sz w:val="26"/>
                <w:szCs w:val="26"/>
                <w:lang w:val="en-US" w:bidi="th-TH"/>
              </w:rPr>
              <w:t>132,213</w:t>
            </w:r>
          </w:p>
        </w:tc>
      </w:tr>
      <w:tr w:rsidR="009D5E85" w:rsidRPr="00C25FB6" w14:paraId="5440F5BF" w14:textId="77777777" w:rsidTr="00045EA1">
        <w:tc>
          <w:tcPr>
            <w:tcW w:w="6102" w:type="dxa"/>
            <w:vAlign w:val="bottom"/>
          </w:tcPr>
          <w:p w14:paraId="75450266" w14:textId="77777777" w:rsidR="009D5E85" w:rsidRPr="00E47A9F" w:rsidRDefault="009D5E85" w:rsidP="009D5E85">
            <w:pPr>
              <w:spacing w:line="240" w:lineRule="exact"/>
              <w:ind w:left="162" w:hanging="162"/>
              <w:rPr>
                <w:rFonts w:ascii="CordiaUPC" w:hAnsi="CordiaUPC" w:cs="CordiaUPC"/>
                <w:b/>
                <w:bCs/>
                <w:sz w:val="26"/>
                <w:szCs w:val="26"/>
                <w:lang w:val="en-US" w:eastAsia="en-GB" w:bidi="th-TH"/>
              </w:rPr>
            </w:pPr>
          </w:p>
        </w:tc>
        <w:tc>
          <w:tcPr>
            <w:tcW w:w="1449" w:type="dxa"/>
            <w:tcBorders>
              <w:top w:val="single" w:sz="4" w:space="0" w:color="auto"/>
            </w:tcBorders>
            <w:vAlign w:val="bottom"/>
          </w:tcPr>
          <w:p w14:paraId="2DA41335" w14:textId="77777777" w:rsidR="009D5E85" w:rsidRPr="00E47A9F" w:rsidRDefault="009D5E85" w:rsidP="009D5E85">
            <w:pPr>
              <w:pStyle w:val="acctfourfigures"/>
              <w:tabs>
                <w:tab w:val="clear" w:pos="765"/>
                <w:tab w:val="decimal" w:pos="1204"/>
              </w:tabs>
              <w:spacing w:line="240" w:lineRule="exact"/>
              <w:ind w:right="-108"/>
              <w:rPr>
                <w:rFonts w:ascii="CordiaUPC" w:hAnsi="CordiaUPC" w:cs="CordiaUPC"/>
                <w:sz w:val="26"/>
                <w:szCs w:val="26"/>
                <w:lang w:val="en-US" w:bidi="th-TH"/>
              </w:rPr>
            </w:pPr>
          </w:p>
        </w:tc>
        <w:tc>
          <w:tcPr>
            <w:tcW w:w="270" w:type="dxa"/>
            <w:vAlign w:val="bottom"/>
          </w:tcPr>
          <w:p w14:paraId="0A81928D" w14:textId="77777777" w:rsidR="009D5E85" w:rsidRPr="00E47A9F" w:rsidRDefault="009D5E85" w:rsidP="009D5E85">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tcBorders>
              <w:top w:val="single" w:sz="4" w:space="0" w:color="auto"/>
            </w:tcBorders>
            <w:vAlign w:val="bottom"/>
          </w:tcPr>
          <w:p w14:paraId="27DFEAD7" w14:textId="77777777" w:rsidR="009D5E85" w:rsidRPr="00E47A9F" w:rsidRDefault="009D5E85" w:rsidP="009D5E85">
            <w:pPr>
              <w:pStyle w:val="acctfourfigures"/>
              <w:tabs>
                <w:tab w:val="clear" w:pos="765"/>
                <w:tab w:val="decimal" w:pos="1204"/>
              </w:tabs>
              <w:spacing w:line="240" w:lineRule="exact"/>
              <w:ind w:right="-108"/>
              <w:rPr>
                <w:rFonts w:ascii="CordiaUPC" w:hAnsi="CordiaUPC" w:cs="CordiaUPC"/>
                <w:sz w:val="26"/>
                <w:szCs w:val="26"/>
                <w:lang w:val="en-US" w:bidi="th-TH"/>
              </w:rPr>
            </w:pPr>
          </w:p>
        </w:tc>
      </w:tr>
      <w:tr w:rsidR="009D5E85" w:rsidRPr="00C25FB6" w14:paraId="359FDE40" w14:textId="77777777" w:rsidTr="00045EA1">
        <w:tc>
          <w:tcPr>
            <w:tcW w:w="6102" w:type="dxa"/>
            <w:vAlign w:val="bottom"/>
          </w:tcPr>
          <w:p w14:paraId="5B2090B4" w14:textId="77777777" w:rsidR="009D5E85" w:rsidRPr="00E47A9F" w:rsidRDefault="009D5E85" w:rsidP="009D5E85">
            <w:pPr>
              <w:spacing w:line="240" w:lineRule="exact"/>
              <w:ind w:left="162" w:hanging="162"/>
              <w:rPr>
                <w:rFonts w:ascii="CordiaUPC" w:hAnsi="CordiaUPC" w:cs="CordiaUPC"/>
                <w:b/>
                <w:bCs/>
                <w:sz w:val="26"/>
                <w:szCs w:val="26"/>
                <w:lang w:val="en-US" w:eastAsia="en-GB" w:bidi="th-TH"/>
              </w:rPr>
            </w:pPr>
            <w:r w:rsidRPr="00E47A9F">
              <w:rPr>
                <w:rFonts w:ascii="CordiaUPC" w:hAnsi="CordiaUPC" w:cs="CordiaUPC" w:hint="cs"/>
                <w:b/>
                <w:bCs/>
                <w:sz w:val="26"/>
                <w:szCs w:val="26"/>
                <w:lang w:val="en-US" w:eastAsia="en-GB" w:bidi="th-TH"/>
              </w:rPr>
              <w:t>Allowance for expected credit loss</w:t>
            </w:r>
          </w:p>
        </w:tc>
        <w:tc>
          <w:tcPr>
            <w:tcW w:w="1449" w:type="dxa"/>
            <w:shd w:val="clear" w:color="auto" w:fill="auto"/>
            <w:vAlign w:val="bottom"/>
          </w:tcPr>
          <w:p w14:paraId="39721CA2" w14:textId="46F9EF5D" w:rsidR="009D5E85" w:rsidRPr="00E47A9F" w:rsidRDefault="009D5E85" w:rsidP="009D5E85">
            <w:pPr>
              <w:pStyle w:val="acctfourfigures"/>
              <w:tabs>
                <w:tab w:val="clear" w:pos="765"/>
                <w:tab w:val="decimal" w:pos="1204"/>
              </w:tabs>
              <w:spacing w:line="240" w:lineRule="exact"/>
              <w:ind w:right="-108"/>
              <w:rPr>
                <w:rFonts w:ascii="CordiaUPC" w:hAnsi="CordiaUPC" w:cs="CordiaUPC"/>
                <w:b/>
                <w:bCs/>
                <w:sz w:val="26"/>
                <w:szCs w:val="26"/>
                <w:lang w:val="en-US" w:bidi="th-TH"/>
              </w:rPr>
            </w:pPr>
            <w:r>
              <w:rPr>
                <w:rFonts w:ascii="CordiaUPC" w:hAnsi="CordiaUPC" w:cs="CordiaUPC"/>
                <w:b/>
                <w:sz w:val="26"/>
                <w:szCs w:val="26"/>
                <w:lang w:bidi="th-TH"/>
              </w:rPr>
              <w:t>(</w:t>
            </w:r>
            <w:r w:rsidR="00945849">
              <w:rPr>
                <w:rFonts w:ascii="CordiaUPC" w:hAnsi="CordiaUPC" w:cs="CordiaUPC"/>
                <w:b/>
                <w:sz w:val="26"/>
                <w:szCs w:val="26"/>
                <w:lang w:bidi="th-TH"/>
              </w:rPr>
              <w:t>1</w:t>
            </w:r>
            <w:r>
              <w:rPr>
                <w:rFonts w:ascii="CordiaUPC" w:hAnsi="CordiaUPC" w:cs="CordiaUPC"/>
                <w:b/>
                <w:sz w:val="26"/>
                <w:szCs w:val="26"/>
                <w:lang w:bidi="th-TH"/>
              </w:rPr>
              <w:t>,</w:t>
            </w:r>
            <w:r w:rsidR="00945849">
              <w:rPr>
                <w:rFonts w:ascii="CordiaUPC" w:hAnsi="CordiaUPC" w:cs="CordiaUPC"/>
                <w:b/>
                <w:sz w:val="26"/>
                <w:szCs w:val="26"/>
                <w:lang w:bidi="th-TH"/>
              </w:rPr>
              <w:t>999</w:t>
            </w:r>
            <w:r>
              <w:rPr>
                <w:rFonts w:ascii="CordiaUPC" w:hAnsi="CordiaUPC" w:cs="CordiaUPC"/>
                <w:b/>
                <w:sz w:val="26"/>
                <w:szCs w:val="26"/>
                <w:lang w:bidi="th-TH"/>
              </w:rPr>
              <w:t>)</w:t>
            </w:r>
          </w:p>
        </w:tc>
        <w:tc>
          <w:tcPr>
            <w:tcW w:w="270" w:type="dxa"/>
            <w:shd w:val="clear" w:color="auto" w:fill="auto"/>
            <w:vAlign w:val="bottom"/>
          </w:tcPr>
          <w:p w14:paraId="69C1463F" w14:textId="77777777" w:rsidR="009D5E85" w:rsidRPr="00E47A9F" w:rsidRDefault="009D5E85" w:rsidP="009D5E85">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shd w:val="clear" w:color="auto" w:fill="auto"/>
            <w:vAlign w:val="bottom"/>
          </w:tcPr>
          <w:p w14:paraId="36B0BF18" w14:textId="5FB1108B" w:rsidR="009D5E85" w:rsidRPr="00E47A9F" w:rsidRDefault="009D5E85" w:rsidP="009D5E85">
            <w:pPr>
              <w:pStyle w:val="acctfourfigures"/>
              <w:tabs>
                <w:tab w:val="clear" w:pos="765"/>
                <w:tab w:val="decimal" w:pos="1204"/>
              </w:tabs>
              <w:spacing w:line="240" w:lineRule="exact"/>
              <w:ind w:right="-108"/>
              <w:rPr>
                <w:rFonts w:ascii="CordiaUPC" w:hAnsi="CordiaUPC" w:cs="CordiaUPC"/>
                <w:b/>
                <w:bCs/>
                <w:sz w:val="26"/>
                <w:szCs w:val="26"/>
                <w:lang w:val="en-US" w:bidi="th-TH"/>
              </w:rPr>
            </w:pPr>
            <w:r>
              <w:rPr>
                <w:rFonts w:ascii="CordiaUPC" w:hAnsi="CordiaUPC" w:cs="CordiaUPC"/>
                <w:b/>
                <w:sz w:val="26"/>
                <w:szCs w:val="26"/>
                <w:lang w:bidi="th-TH"/>
              </w:rPr>
              <w:t>(</w:t>
            </w:r>
            <w:r w:rsidR="00045EA1">
              <w:rPr>
                <w:rFonts w:ascii="CordiaUPC" w:hAnsi="CordiaUPC" w:cs="CordiaUPC"/>
                <w:b/>
                <w:sz w:val="26"/>
                <w:szCs w:val="26"/>
                <w:lang w:bidi="th-TH"/>
              </w:rPr>
              <w:t>1,766</w:t>
            </w:r>
            <w:r>
              <w:rPr>
                <w:rFonts w:ascii="CordiaUPC" w:hAnsi="CordiaUPC" w:cs="CordiaUPC"/>
                <w:b/>
                <w:sz w:val="26"/>
                <w:szCs w:val="26"/>
                <w:lang w:bidi="th-TH"/>
              </w:rPr>
              <w:t>)</w:t>
            </w:r>
          </w:p>
        </w:tc>
      </w:tr>
      <w:tr w:rsidR="009D5E85" w:rsidRPr="00C25FB6" w14:paraId="3997E1E3" w14:textId="77777777" w:rsidTr="00045EA1">
        <w:tc>
          <w:tcPr>
            <w:tcW w:w="6102" w:type="dxa"/>
            <w:vAlign w:val="bottom"/>
          </w:tcPr>
          <w:p w14:paraId="511E119E" w14:textId="77777777" w:rsidR="009D5E85" w:rsidRPr="00E47A9F" w:rsidRDefault="009D5E85" w:rsidP="009D5E85">
            <w:pPr>
              <w:spacing w:line="240" w:lineRule="exact"/>
              <w:ind w:left="162" w:hanging="162"/>
              <w:rPr>
                <w:rFonts w:ascii="CordiaUPC" w:hAnsi="CordiaUPC" w:cs="CordiaUPC"/>
                <w:b/>
                <w:bCs/>
                <w:sz w:val="26"/>
                <w:szCs w:val="26"/>
                <w:lang w:val="en-US" w:eastAsia="en-GB" w:bidi="th-TH"/>
              </w:rPr>
            </w:pPr>
          </w:p>
        </w:tc>
        <w:tc>
          <w:tcPr>
            <w:tcW w:w="1449" w:type="dxa"/>
            <w:vAlign w:val="bottom"/>
          </w:tcPr>
          <w:p w14:paraId="72A804FF" w14:textId="77777777" w:rsidR="009D5E85" w:rsidRPr="00E47A9F" w:rsidRDefault="009D5E85" w:rsidP="009D5E85">
            <w:pPr>
              <w:pStyle w:val="acctfourfigures"/>
              <w:tabs>
                <w:tab w:val="clear" w:pos="765"/>
                <w:tab w:val="decimal" w:pos="1204"/>
              </w:tabs>
              <w:spacing w:line="240" w:lineRule="exact"/>
              <w:ind w:right="-108"/>
              <w:rPr>
                <w:rFonts w:ascii="CordiaUPC" w:hAnsi="CordiaUPC" w:cs="CordiaUPC"/>
                <w:sz w:val="26"/>
                <w:szCs w:val="26"/>
                <w:lang w:val="en-US" w:bidi="th-TH"/>
              </w:rPr>
            </w:pPr>
          </w:p>
        </w:tc>
        <w:tc>
          <w:tcPr>
            <w:tcW w:w="270" w:type="dxa"/>
            <w:vAlign w:val="bottom"/>
          </w:tcPr>
          <w:p w14:paraId="32D4981C" w14:textId="77777777" w:rsidR="009D5E85" w:rsidRPr="00E47A9F" w:rsidRDefault="009D5E85" w:rsidP="009D5E85">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vAlign w:val="bottom"/>
          </w:tcPr>
          <w:p w14:paraId="20DC2C30" w14:textId="77777777" w:rsidR="009D5E85" w:rsidRPr="00E47A9F" w:rsidRDefault="009D5E85" w:rsidP="009D5E85">
            <w:pPr>
              <w:pStyle w:val="acctfourfigures"/>
              <w:tabs>
                <w:tab w:val="clear" w:pos="765"/>
                <w:tab w:val="decimal" w:pos="1204"/>
              </w:tabs>
              <w:spacing w:line="240" w:lineRule="exact"/>
              <w:ind w:right="-108"/>
              <w:rPr>
                <w:rFonts w:ascii="CordiaUPC" w:hAnsi="CordiaUPC" w:cs="CordiaUPC"/>
                <w:sz w:val="26"/>
                <w:szCs w:val="26"/>
                <w:lang w:val="en-US" w:bidi="th-TH"/>
              </w:rPr>
            </w:pPr>
          </w:p>
        </w:tc>
      </w:tr>
      <w:tr w:rsidR="009D5E85" w:rsidRPr="00C25FB6" w14:paraId="4089791D" w14:textId="77777777" w:rsidTr="00045EA1">
        <w:tc>
          <w:tcPr>
            <w:tcW w:w="6102" w:type="dxa"/>
            <w:vAlign w:val="bottom"/>
          </w:tcPr>
          <w:p w14:paraId="12C1A100" w14:textId="72DDA779" w:rsidR="009D5E85" w:rsidRPr="00E47A9F" w:rsidRDefault="009D5E85" w:rsidP="009D5E85">
            <w:pPr>
              <w:spacing w:line="240" w:lineRule="exact"/>
              <w:ind w:left="162" w:hanging="162"/>
              <w:rPr>
                <w:rFonts w:ascii="CordiaUPC" w:hAnsi="CordiaUPC" w:cs="CordiaUPC"/>
                <w:sz w:val="26"/>
                <w:szCs w:val="26"/>
                <w:lang w:val="en-US" w:eastAsia="en-GB" w:bidi="th-TH"/>
              </w:rPr>
            </w:pPr>
            <w:r w:rsidRPr="00E47A9F">
              <w:rPr>
                <w:rFonts w:ascii="CordiaUPC" w:hAnsi="CordiaUPC" w:cs="CordiaUPC" w:hint="cs"/>
                <w:b/>
                <w:bCs/>
                <w:i/>
                <w:iCs/>
                <w:color w:val="000000"/>
                <w:sz w:val="26"/>
                <w:szCs w:val="26"/>
                <w:lang w:val="en-US"/>
              </w:rPr>
              <w:t xml:space="preserve">Investments in equity </w:t>
            </w:r>
            <w:r w:rsidR="00BE5CF3">
              <w:rPr>
                <w:rFonts w:ascii="CordiaUPC" w:hAnsi="CordiaUPC" w:cs="CordiaUPC"/>
                <w:b/>
                <w:bCs/>
                <w:i/>
                <w:iCs/>
                <w:color w:val="000000"/>
                <w:sz w:val="26"/>
                <w:szCs w:val="26"/>
                <w:lang w:val="en-US"/>
              </w:rPr>
              <w:t>securities</w:t>
            </w:r>
            <w:r w:rsidRPr="00E47A9F">
              <w:rPr>
                <w:rFonts w:ascii="CordiaUPC" w:hAnsi="CordiaUPC" w:cs="CordiaUPC" w:hint="cs"/>
                <w:b/>
                <w:bCs/>
                <w:i/>
                <w:iCs/>
                <w:color w:val="000000"/>
                <w:sz w:val="26"/>
                <w:szCs w:val="26"/>
                <w:lang w:val="en-US"/>
              </w:rPr>
              <w:t xml:space="preserve"> designated at FVOCI</w:t>
            </w:r>
          </w:p>
        </w:tc>
        <w:tc>
          <w:tcPr>
            <w:tcW w:w="1449" w:type="dxa"/>
            <w:vAlign w:val="bottom"/>
          </w:tcPr>
          <w:p w14:paraId="4405E11B" w14:textId="77777777" w:rsidR="009D5E85" w:rsidRPr="00E47A9F" w:rsidRDefault="009D5E85" w:rsidP="009D5E85">
            <w:pPr>
              <w:pStyle w:val="acctfourfigures"/>
              <w:tabs>
                <w:tab w:val="clear" w:pos="765"/>
                <w:tab w:val="decimal" w:pos="1204"/>
              </w:tabs>
              <w:spacing w:line="240" w:lineRule="exact"/>
              <w:ind w:right="-108"/>
              <w:rPr>
                <w:rFonts w:ascii="CordiaUPC" w:hAnsi="CordiaUPC" w:cs="CordiaUPC"/>
                <w:sz w:val="26"/>
                <w:szCs w:val="26"/>
                <w:lang w:val="en-US" w:bidi="th-TH"/>
              </w:rPr>
            </w:pPr>
          </w:p>
        </w:tc>
        <w:tc>
          <w:tcPr>
            <w:tcW w:w="270" w:type="dxa"/>
            <w:vAlign w:val="bottom"/>
          </w:tcPr>
          <w:p w14:paraId="30999E9A" w14:textId="77777777" w:rsidR="009D5E85" w:rsidRPr="00E47A9F" w:rsidRDefault="009D5E85" w:rsidP="009D5E85">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vAlign w:val="bottom"/>
          </w:tcPr>
          <w:p w14:paraId="106652F7" w14:textId="77777777" w:rsidR="009D5E85" w:rsidRPr="00E47A9F" w:rsidRDefault="009D5E85" w:rsidP="009D5E85">
            <w:pPr>
              <w:pStyle w:val="acctfourfigures"/>
              <w:tabs>
                <w:tab w:val="clear" w:pos="765"/>
                <w:tab w:val="decimal" w:pos="1204"/>
              </w:tabs>
              <w:spacing w:line="240" w:lineRule="exact"/>
              <w:ind w:right="-108"/>
              <w:rPr>
                <w:rFonts w:ascii="CordiaUPC" w:hAnsi="CordiaUPC" w:cs="CordiaUPC"/>
                <w:sz w:val="26"/>
                <w:szCs w:val="26"/>
                <w:lang w:val="en-US" w:bidi="th-TH"/>
              </w:rPr>
            </w:pPr>
          </w:p>
        </w:tc>
      </w:tr>
      <w:tr w:rsidR="009D5E85" w:rsidRPr="00C25FB6" w14:paraId="3AC1A346" w14:textId="77777777" w:rsidTr="00045EA1">
        <w:tc>
          <w:tcPr>
            <w:tcW w:w="6102" w:type="dxa"/>
            <w:vAlign w:val="bottom"/>
          </w:tcPr>
          <w:p w14:paraId="74F82DE4" w14:textId="0F24B7D4" w:rsidR="009D5E85" w:rsidRPr="00E47A9F" w:rsidRDefault="00BE5CF3" w:rsidP="009D5E85">
            <w:pPr>
              <w:spacing w:line="240" w:lineRule="exact"/>
              <w:ind w:left="162" w:hanging="162"/>
              <w:rPr>
                <w:rFonts w:ascii="CordiaUPC" w:hAnsi="CordiaUPC" w:cs="CordiaUPC"/>
                <w:sz w:val="26"/>
                <w:szCs w:val="26"/>
                <w:lang w:val="en-US" w:eastAsia="en-GB" w:bidi="th-TH"/>
              </w:rPr>
            </w:pPr>
            <w:r>
              <w:rPr>
                <w:rFonts w:ascii="CordiaUPC" w:hAnsi="CordiaUPC" w:cs="CordiaUPC"/>
                <w:sz w:val="26"/>
                <w:szCs w:val="26"/>
                <w:lang w:val="en-US" w:eastAsia="en-GB" w:bidi="th-TH"/>
              </w:rPr>
              <w:t>M</w:t>
            </w:r>
            <w:r w:rsidR="009D5E85" w:rsidRPr="00E47A9F">
              <w:rPr>
                <w:rFonts w:ascii="CordiaUPC" w:hAnsi="CordiaUPC" w:cs="CordiaUPC" w:hint="cs"/>
                <w:sz w:val="26"/>
                <w:szCs w:val="26"/>
                <w:lang w:val="en-US" w:eastAsia="en-GB" w:bidi="th-TH"/>
              </w:rPr>
              <w:t>arketable equity securities</w:t>
            </w:r>
            <w:r>
              <w:rPr>
                <w:rFonts w:ascii="CordiaUPC" w:hAnsi="CordiaUPC" w:cs="CordiaUPC"/>
                <w:sz w:val="26"/>
                <w:szCs w:val="26"/>
                <w:lang w:val="en-US" w:eastAsia="en-GB" w:bidi="th-TH"/>
              </w:rPr>
              <w:t xml:space="preserve"> - domestic</w:t>
            </w:r>
          </w:p>
        </w:tc>
        <w:tc>
          <w:tcPr>
            <w:tcW w:w="1449" w:type="dxa"/>
            <w:shd w:val="clear" w:color="auto" w:fill="auto"/>
            <w:vAlign w:val="bottom"/>
          </w:tcPr>
          <w:p w14:paraId="13965FD6" w14:textId="6B93EBD4" w:rsidR="009D5E85" w:rsidRPr="00E47A9F" w:rsidRDefault="009D5E85" w:rsidP="009D5E85">
            <w:pPr>
              <w:pStyle w:val="acctfourfigures"/>
              <w:tabs>
                <w:tab w:val="clear" w:pos="765"/>
                <w:tab w:val="decimal" w:pos="1204"/>
              </w:tabs>
              <w:spacing w:line="240" w:lineRule="exact"/>
              <w:ind w:right="-108"/>
              <w:rPr>
                <w:rFonts w:ascii="CordiaUPC" w:hAnsi="CordiaUPC" w:cs="CordiaUPC"/>
                <w:sz w:val="26"/>
                <w:szCs w:val="26"/>
                <w:lang w:val="en-US" w:bidi="th-TH"/>
              </w:rPr>
            </w:pPr>
            <w:r>
              <w:rPr>
                <w:rFonts w:ascii="CordiaUPC" w:hAnsi="CordiaUPC" w:cs="CordiaUPC"/>
                <w:sz w:val="26"/>
                <w:szCs w:val="26"/>
                <w:lang w:bidi="th-TH"/>
              </w:rPr>
              <w:t>928</w:t>
            </w:r>
          </w:p>
        </w:tc>
        <w:tc>
          <w:tcPr>
            <w:tcW w:w="270" w:type="dxa"/>
            <w:shd w:val="clear" w:color="auto" w:fill="auto"/>
            <w:vAlign w:val="bottom"/>
          </w:tcPr>
          <w:p w14:paraId="0AE755A2" w14:textId="77777777" w:rsidR="009D5E85" w:rsidRPr="00E47A9F" w:rsidRDefault="009D5E85" w:rsidP="009D5E85">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shd w:val="clear" w:color="auto" w:fill="auto"/>
            <w:vAlign w:val="bottom"/>
          </w:tcPr>
          <w:p w14:paraId="67CCE6DD" w14:textId="3C5999A4" w:rsidR="009D5E85" w:rsidRPr="00E47A9F" w:rsidRDefault="00045EA1" w:rsidP="009D5E85">
            <w:pPr>
              <w:pStyle w:val="acctfourfigures"/>
              <w:tabs>
                <w:tab w:val="clear" w:pos="765"/>
                <w:tab w:val="decimal" w:pos="1204"/>
              </w:tabs>
              <w:spacing w:line="240" w:lineRule="exact"/>
              <w:ind w:right="-108"/>
              <w:rPr>
                <w:rFonts w:ascii="CordiaUPC" w:hAnsi="CordiaUPC" w:cs="CordiaUPC"/>
                <w:sz w:val="26"/>
                <w:szCs w:val="26"/>
                <w:lang w:val="en-US" w:bidi="th-TH"/>
              </w:rPr>
            </w:pPr>
            <w:r>
              <w:rPr>
                <w:rFonts w:ascii="CordiaUPC" w:hAnsi="CordiaUPC" w:cs="CordiaUPC"/>
                <w:sz w:val="26"/>
                <w:szCs w:val="26"/>
                <w:lang w:bidi="th-TH"/>
              </w:rPr>
              <w:t>910</w:t>
            </w:r>
          </w:p>
        </w:tc>
      </w:tr>
      <w:tr w:rsidR="009D5E85" w:rsidRPr="00C25FB6" w14:paraId="3E9D873C" w14:textId="77777777" w:rsidTr="00045EA1">
        <w:tc>
          <w:tcPr>
            <w:tcW w:w="6102" w:type="dxa"/>
            <w:vAlign w:val="bottom"/>
          </w:tcPr>
          <w:p w14:paraId="31A178FE" w14:textId="21E29750" w:rsidR="009D5E85" w:rsidRPr="00E47A9F" w:rsidRDefault="00BE5CF3" w:rsidP="009D5E85">
            <w:pPr>
              <w:spacing w:line="240" w:lineRule="exact"/>
              <w:ind w:left="162" w:hanging="162"/>
              <w:rPr>
                <w:rFonts w:ascii="CordiaUPC" w:hAnsi="CordiaUPC" w:cs="CordiaUPC"/>
                <w:sz w:val="26"/>
                <w:szCs w:val="26"/>
                <w:lang w:val="en-US" w:eastAsia="en-GB" w:bidi="th-TH"/>
              </w:rPr>
            </w:pPr>
            <w:r>
              <w:rPr>
                <w:rFonts w:ascii="CordiaUPC" w:hAnsi="CordiaUPC" w:cs="CordiaUPC"/>
                <w:color w:val="000000"/>
                <w:sz w:val="26"/>
                <w:szCs w:val="26"/>
                <w:lang w:val="en-US"/>
              </w:rPr>
              <w:t>Non</w:t>
            </w:r>
            <w:r w:rsidR="009D5E85" w:rsidRPr="00E47A9F">
              <w:rPr>
                <w:rFonts w:ascii="CordiaUPC" w:hAnsi="CordiaUPC" w:cs="CordiaUPC" w:hint="cs"/>
                <w:color w:val="000000"/>
                <w:sz w:val="26"/>
                <w:szCs w:val="26"/>
                <w:lang w:val="en-US"/>
              </w:rPr>
              <w:t>-marketable equity securities</w:t>
            </w:r>
            <w:r>
              <w:rPr>
                <w:rFonts w:ascii="CordiaUPC" w:hAnsi="CordiaUPC" w:cs="CordiaUPC"/>
                <w:color w:val="000000"/>
                <w:sz w:val="26"/>
                <w:szCs w:val="26"/>
                <w:lang w:val="en-US"/>
              </w:rPr>
              <w:t xml:space="preserve"> - domestic</w:t>
            </w:r>
          </w:p>
        </w:tc>
        <w:tc>
          <w:tcPr>
            <w:tcW w:w="1449" w:type="dxa"/>
            <w:shd w:val="clear" w:color="auto" w:fill="auto"/>
            <w:vAlign w:val="bottom"/>
          </w:tcPr>
          <w:p w14:paraId="5ADB1D74" w14:textId="1B318408" w:rsidR="009D5E85" w:rsidRPr="00E47A9F" w:rsidRDefault="009D5E85" w:rsidP="009D5E85">
            <w:pPr>
              <w:pStyle w:val="acctfourfigures"/>
              <w:tabs>
                <w:tab w:val="clear" w:pos="765"/>
                <w:tab w:val="decimal" w:pos="1204"/>
              </w:tabs>
              <w:spacing w:line="240" w:lineRule="exact"/>
              <w:ind w:right="-108"/>
              <w:rPr>
                <w:rFonts w:ascii="CordiaUPC" w:hAnsi="CordiaUPC" w:cs="CordiaUPC"/>
                <w:sz w:val="26"/>
                <w:szCs w:val="26"/>
                <w:lang w:val="en-US" w:bidi="th-TH"/>
              </w:rPr>
            </w:pPr>
            <w:r>
              <w:rPr>
                <w:rFonts w:ascii="CordiaUPC" w:hAnsi="CordiaUPC" w:cs="CordiaUPC"/>
                <w:sz w:val="26"/>
                <w:szCs w:val="26"/>
                <w:lang w:bidi="th-TH"/>
              </w:rPr>
              <w:t>603</w:t>
            </w:r>
          </w:p>
        </w:tc>
        <w:tc>
          <w:tcPr>
            <w:tcW w:w="270" w:type="dxa"/>
            <w:shd w:val="clear" w:color="auto" w:fill="auto"/>
            <w:vAlign w:val="bottom"/>
          </w:tcPr>
          <w:p w14:paraId="2305D11F" w14:textId="77777777" w:rsidR="009D5E85" w:rsidRPr="00E47A9F" w:rsidRDefault="009D5E85" w:rsidP="009D5E85">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shd w:val="clear" w:color="auto" w:fill="auto"/>
            <w:vAlign w:val="bottom"/>
          </w:tcPr>
          <w:p w14:paraId="31344DE8" w14:textId="3E033DA3" w:rsidR="009D5E85" w:rsidRPr="00E47A9F" w:rsidRDefault="00045EA1" w:rsidP="009D5E85">
            <w:pPr>
              <w:pStyle w:val="acctfourfigures"/>
              <w:tabs>
                <w:tab w:val="clear" w:pos="765"/>
                <w:tab w:val="decimal" w:pos="1204"/>
              </w:tabs>
              <w:spacing w:line="240" w:lineRule="exact"/>
              <w:ind w:right="-108"/>
              <w:rPr>
                <w:rFonts w:ascii="CordiaUPC" w:hAnsi="CordiaUPC" w:cs="CordiaUPC"/>
                <w:sz w:val="26"/>
                <w:szCs w:val="26"/>
                <w:lang w:val="en-US" w:bidi="th-TH"/>
              </w:rPr>
            </w:pPr>
            <w:r>
              <w:rPr>
                <w:rFonts w:ascii="CordiaUPC" w:hAnsi="CordiaUPC" w:cs="CordiaUPC"/>
                <w:sz w:val="26"/>
                <w:szCs w:val="26"/>
                <w:lang w:bidi="th-TH"/>
              </w:rPr>
              <w:t>603</w:t>
            </w:r>
          </w:p>
        </w:tc>
      </w:tr>
      <w:tr w:rsidR="009D5E85" w:rsidRPr="00C25FB6" w14:paraId="63FC0965" w14:textId="77777777" w:rsidTr="00045EA1">
        <w:tc>
          <w:tcPr>
            <w:tcW w:w="6102" w:type="dxa"/>
            <w:vAlign w:val="bottom"/>
          </w:tcPr>
          <w:p w14:paraId="3C59ED5A" w14:textId="32966304" w:rsidR="009D5E85" w:rsidRPr="00E47A9F" w:rsidRDefault="00BE5CF3" w:rsidP="009D5E85">
            <w:pPr>
              <w:spacing w:line="240" w:lineRule="exact"/>
              <w:ind w:left="162" w:hanging="162"/>
              <w:rPr>
                <w:rFonts w:ascii="CordiaUPC" w:hAnsi="CordiaUPC" w:cs="CordiaUPC"/>
                <w:sz w:val="26"/>
                <w:szCs w:val="26"/>
                <w:lang w:val="en-US" w:eastAsia="en-GB" w:bidi="th-TH"/>
              </w:rPr>
            </w:pPr>
            <w:r>
              <w:rPr>
                <w:rFonts w:ascii="CordiaUPC" w:hAnsi="CordiaUPC" w:cs="CordiaUPC"/>
                <w:color w:val="000000"/>
                <w:sz w:val="26"/>
                <w:szCs w:val="26"/>
                <w:lang w:val="en-US"/>
              </w:rPr>
              <w:t>N</w:t>
            </w:r>
            <w:r w:rsidR="009D5E85" w:rsidRPr="00E47A9F">
              <w:rPr>
                <w:rFonts w:ascii="CordiaUPC" w:hAnsi="CordiaUPC" w:cs="CordiaUPC" w:hint="cs"/>
                <w:color w:val="000000"/>
                <w:sz w:val="26"/>
                <w:szCs w:val="26"/>
                <w:lang w:val="en-US"/>
              </w:rPr>
              <w:t>on-marketable equity securities</w:t>
            </w:r>
            <w:r>
              <w:rPr>
                <w:rFonts w:ascii="CordiaUPC" w:hAnsi="CordiaUPC" w:cs="CordiaUPC"/>
                <w:color w:val="000000"/>
                <w:sz w:val="26"/>
                <w:szCs w:val="26"/>
                <w:lang w:val="en-US"/>
              </w:rPr>
              <w:t xml:space="preserve"> - overseas</w:t>
            </w:r>
          </w:p>
        </w:tc>
        <w:tc>
          <w:tcPr>
            <w:tcW w:w="1449" w:type="dxa"/>
            <w:tcBorders>
              <w:bottom w:val="single" w:sz="4" w:space="0" w:color="auto"/>
            </w:tcBorders>
            <w:shd w:val="clear" w:color="auto" w:fill="auto"/>
            <w:vAlign w:val="bottom"/>
          </w:tcPr>
          <w:p w14:paraId="1DEEB967" w14:textId="6552BFBE" w:rsidR="009D5E85" w:rsidRPr="00E47A9F" w:rsidRDefault="009D5E85" w:rsidP="009D5E85">
            <w:pPr>
              <w:pStyle w:val="acctfourfigures"/>
              <w:tabs>
                <w:tab w:val="clear" w:pos="765"/>
                <w:tab w:val="decimal" w:pos="1204"/>
              </w:tabs>
              <w:spacing w:line="240" w:lineRule="exact"/>
              <w:ind w:right="-108"/>
              <w:rPr>
                <w:rFonts w:ascii="CordiaUPC" w:hAnsi="CordiaUPC" w:cs="CordiaUPC"/>
                <w:sz w:val="26"/>
                <w:szCs w:val="26"/>
                <w:lang w:val="en-US" w:bidi="th-TH"/>
              </w:rPr>
            </w:pPr>
            <w:r>
              <w:rPr>
                <w:rFonts w:ascii="CordiaUPC" w:hAnsi="CordiaUPC" w:cs="CordiaUPC"/>
                <w:sz w:val="26"/>
                <w:szCs w:val="26"/>
                <w:lang w:bidi="th-TH"/>
              </w:rPr>
              <w:t>4</w:t>
            </w:r>
          </w:p>
        </w:tc>
        <w:tc>
          <w:tcPr>
            <w:tcW w:w="270" w:type="dxa"/>
            <w:shd w:val="clear" w:color="auto" w:fill="auto"/>
            <w:vAlign w:val="bottom"/>
          </w:tcPr>
          <w:p w14:paraId="6A4B5A24" w14:textId="77777777" w:rsidR="009D5E85" w:rsidRPr="00E47A9F" w:rsidRDefault="009D5E85" w:rsidP="009D5E85">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tcBorders>
              <w:bottom w:val="single" w:sz="4" w:space="0" w:color="auto"/>
            </w:tcBorders>
            <w:shd w:val="clear" w:color="auto" w:fill="auto"/>
            <w:vAlign w:val="bottom"/>
          </w:tcPr>
          <w:p w14:paraId="67CDF9FB" w14:textId="15CC1E83" w:rsidR="009D5E85" w:rsidRPr="00E47A9F" w:rsidRDefault="00045EA1" w:rsidP="009D5E85">
            <w:pPr>
              <w:pStyle w:val="acctfourfigures"/>
              <w:tabs>
                <w:tab w:val="clear" w:pos="765"/>
                <w:tab w:val="decimal" w:pos="1204"/>
              </w:tabs>
              <w:spacing w:line="240" w:lineRule="exact"/>
              <w:ind w:right="-108"/>
              <w:rPr>
                <w:rFonts w:ascii="CordiaUPC" w:hAnsi="CordiaUPC" w:cs="CordiaUPC"/>
                <w:sz w:val="26"/>
                <w:szCs w:val="26"/>
                <w:lang w:val="en-US" w:bidi="th-TH"/>
              </w:rPr>
            </w:pPr>
            <w:r>
              <w:rPr>
                <w:rFonts w:ascii="CordiaUPC" w:hAnsi="CordiaUPC" w:cs="CordiaUPC"/>
                <w:sz w:val="26"/>
                <w:szCs w:val="26"/>
                <w:lang w:bidi="th-TH"/>
              </w:rPr>
              <w:t>4</w:t>
            </w:r>
          </w:p>
        </w:tc>
      </w:tr>
      <w:tr w:rsidR="009D5E85" w:rsidRPr="00C25FB6" w14:paraId="023AF536" w14:textId="77777777" w:rsidTr="00045EA1">
        <w:tc>
          <w:tcPr>
            <w:tcW w:w="6102" w:type="dxa"/>
            <w:vAlign w:val="bottom"/>
          </w:tcPr>
          <w:p w14:paraId="57014128" w14:textId="77777777" w:rsidR="009D5E85" w:rsidRPr="00E47A9F" w:rsidRDefault="009D5E85" w:rsidP="009D5E85">
            <w:pPr>
              <w:spacing w:line="240" w:lineRule="exact"/>
              <w:ind w:left="162" w:hanging="162"/>
              <w:rPr>
                <w:rFonts w:ascii="CordiaUPC" w:hAnsi="CordiaUPC" w:cs="CordiaUPC"/>
                <w:b/>
                <w:bCs/>
                <w:sz w:val="26"/>
                <w:szCs w:val="26"/>
                <w:lang w:val="en-US" w:eastAsia="en-GB" w:bidi="th-TH"/>
              </w:rPr>
            </w:pPr>
            <w:r w:rsidRPr="00E47A9F">
              <w:rPr>
                <w:rFonts w:ascii="CordiaUPC" w:hAnsi="CordiaUPC" w:cs="CordiaUPC" w:hint="cs"/>
                <w:b/>
                <w:bCs/>
                <w:sz w:val="26"/>
                <w:szCs w:val="26"/>
                <w:lang w:val="en-US" w:eastAsia="en-GB" w:bidi="th-TH"/>
              </w:rPr>
              <w:t>Total</w:t>
            </w:r>
          </w:p>
        </w:tc>
        <w:tc>
          <w:tcPr>
            <w:tcW w:w="1449" w:type="dxa"/>
            <w:tcBorders>
              <w:top w:val="single" w:sz="4" w:space="0" w:color="auto"/>
              <w:bottom w:val="single" w:sz="4" w:space="0" w:color="auto"/>
            </w:tcBorders>
            <w:shd w:val="clear" w:color="auto" w:fill="auto"/>
            <w:vAlign w:val="bottom"/>
          </w:tcPr>
          <w:p w14:paraId="7E19113F" w14:textId="45C15E22" w:rsidR="009D5E85" w:rsidRPr="00E47A9F" w:rsidRDefault="009D5E85" w:rsidP="009D5E85">
            <w:pPr>
              <w:pStyle w:val="acctfourfigures"/>
              <w:tabs>
                <w:tab w:val="clear" w:pos="765"/>
                <w:tab w:val="decimal" w:pos="1204"/>
              </w:tabs>
              <w:spacing w:line="240" w:lineRule="exact"/>
              <w:ind w:right="-108"/>
              <w:rPr>
                <w:rFonts w:ascii="CordiaUPC" w:hAnsi="CordiaUPC" w:cs="CordiaUPC"/>
                <w:b/>
                <w:bCs/>
                <w:sz w:val="26"/>
                <w:szCs w:val="26"/>
                <w:lang w:val="en-US" w:bidi="th-TH"/>
              </w:rPr>
            </w:pPr>
            <w:r>
              <w:rPr>
                <w:rFonts w:ascii="CordiaUPC" w:hAnsi="CordiaUPC" w:cs="CordiaUPC"/>
                <w:b/>
                <w:sz w:val="26"/>
                <w:szCs w:val="26"/>
                <w:lang w:bidi="th-TH"/>
              </w:rPr>
              <w:t>1,5</w:t>
            </w:r>
            <w:r>
              <w:rPr>
                <w:rFonts w:ascii="CordiaUPC" w:hAnsi="CordiaUPC" w:cs="CordiaUPC"/>
                <w:b/>
                <w:sz w:val="26"/>
                <w:szCs w:val="26"/>
                <w:lang w:val="en-US" w:bidi="th-TH"/>
              </w:rPr>
              <w:t>3</w:t>
            </w:r>
            <w:r>
              <w:rPr>
                <w:rFonts w:ascii="CordiaUPC" w:hAnsi="CordiaUPC" w:cs="CordiaUPC"/>
                <w:b/>
                <w:sz w:val="26"/>
                <w:szCs w:val="26"/>
                <w:lang w:bidi="th-TH"/>
              </w:rPr>
              <w:t>5</w:t>
            </w:r>
          </w:p>
        </w:tc>
        <w:tc>
          <w:tcPr>
            <w:tcW w:w="270" w:type="dxa"/>
            <w:shd w:val="clear" w:color="auto" w:fill="auto"/>
            <w:vAlign w:val="bottom"/>
          </w:tcPr>
          <w:p w14:paraId="22B797A6" w14:textId="77777777" w:rsidR="009D5E85" w:rsidRPr="00E47A9F" w:rsidRDefault="009D5E85" w:rsidP="009D5E85">
            <w:pPr>
              <w:pStyle w:val="acctfourfigures"/>
              <w:tabs>
                <w:tab w:val="clear" w:pos="765"/>
                <w:tab w:val="decimal" w:pos="1204"/>
              </w:tabs>
              <w:spacing w:line="240" w:lineRule="exact"/>
              <w:ind w:left="-79" w:right="-108"/>
              <w:rPr>
                <w:rFonts w:ascii="CordiaUPC" w:hAnsi="CordiaUPC" w:cs="CordiaUPC"/>
                <w:b/>
                <w:bCs/>
                <w:sz w:val="26"/>
                <w:szCs w:val="26"/>
                <w:lang w:val="en-US"/>
              </w:rPr>
            </w:pPr>
          </w:p>
        </w:tc>
        <w:tc>
          <w:tcPr>
            <w:tcW w:w="1530" w:type="dxa"/>
            <w:tcBorders>
              <w:top w:val="single" w:sz="4" w:space="0" w:color="auto"/>
              <w:bottom w:val="single" w:sz="4" w:space="0" w:color="auto"/>
            </w:tcBorders>
            <w:shd w:val="clear" w:color="auto" w:fill="auto"/>
            <w:vAlign w:val="bottom"/>
          </w:tcPr>
          <w:p w14:paraId="78417539" w14:textId="09DFA7F2" w:rsidR="009D5E85" w:rsidRPr="00E47A9F" w:rsidRDefault="00045EA1" w:rsidP="009D5E85">
            <w:pPr>
              <w:pStyle w:val="acctfourfigures"/>
              <w:tabs>
                <w:tab w:val="clear" w:pos="765"/>
                <w:tab w:val="decimal" w:pos="1204"/>
              </w:tabs>
              <w:spacing w:line="240" w:lineRule="exact"/>
              <w:ind w:right="-108"/>
              <w:rPr>
                <w:rFonts w:ascii="CordiaUPC" w:hAnsi="CordiaUPC" w:cs="CordiaUPC"/>
                <w:b/>
                <w:bCs/>
                <w:sz w:val="26"/>
                <w:szCs w:val="26"/>
                <w:lang w:val="en-US" w:bidi="th-TH"/>
              </w:rPr>
            </w:pPr>
            <w:r>
              <w:rPr>
                <w:rFonts w:ascii="CordiaUPC" w:hAnsi="CordiaUPC" w:cs="CordiaUPC"/>
                <w:b/>
                <w:sz w:val="26"/>
                <w:szCs w:val="26"/>
                <w:lang w:bidi="th-TH"/>
              </w:rPr>
              <w:t>1,517</w:t>
            </w:r>
          </w:p>
        </w:tc>
      </w:tr>
      <w:tr w:rsidR="009D5E85" w:rsidRPr="00C25FB6" w14:paraId="4F83F733" w14:textId="77777777" w:rsidTr="00045EA1">
        <w:tc>
          <w:tcPr>
            <w:tcW w:w="6102" w:type="dxa"/>
            <w:vAlign w:val="bottom"/>
          </w:tcPr>
          <w:p w14:paraId="2ADDC281" w14:textId="77777777" w:rsidR="009D5E85" w:rsidRPr="00E47A9F" w:rsidRDefault="009D5E85" w:rsidP="009D5E85">
            <w:pPr>
              <w:spacing w:line="240" w:lineRule="exact"/>
              <w:ind w:left="162" w:hanging="162"/>
              <w:rPr>
                <w:rFonts w:ascii="CordiaUPC" w:hAnsi="CordiaUPC" w:cs="CordiaUPC"/>
                <w:sz w:val="26"/>
                <w:szCs w:val="26"/>
                <w:lang w:val="en-US" w:eastAsia="en-GB" w:bidi="th-TH"/>
              </w:rPr>
            </w:pPr>
          </w:p>
        </w:tc>
        <w:tc>
          <w:tcPr>
            <w:tcW w:w="1449" w:type="dxa"/>
            <w:tcBorders>
              <w:top w:val="single" w:sz="4" w:space="0" w:color="auto"/>
            </w:tcBorders>
            <w:vAlign w:val="bottom"/>
          </w:tcPr>
          <w:p w14:paraId="00464174" w14:textId="77777777" w:rsidR="009D5E85" w:rsidRPr="00E47A9F" w:rsidRDefault="009D5E85" w:rsidP="009D5E85">
            <w:pPr>
              <w:pStyle w:val="acctfourfigures"/>
              <w:tabs>
                <w:tab w:val="clear" w:pos="765"/>
                <w:tab w:val="decimal" w:pos="1204"/>
              </w:tabs>
              <w:spacing w:line="240" w:lineRule="exact"/>
              <w:ind w:right="-108"/>
              <w:rPr>
                <w:rFonts w:ascii="CordiaUPC" w:hAnsi="CordiaUPC" w:cs="CordiaUPC"/>
                <w:sz w:val="26"/>
                <w:szCs w:val="26"/>
                <w:lang w:val="en-US" w:bidi="th-TH"/>
              </w:rPr>
            </w:pPr>
          </w:p>
        </w:tc>
        <w:tc>
          <w:tcPr>
            <w:tcW w:w="270" w:type="dxa"/>
            <w:vAlign w:val="bottom"/>
          </w:tcPr>
          <w:p w14:paraId="2249A91A" w14:textId="77777777" w:rsidR="009D5E85" w:rsidRPr="00E47A9F" w:rsidRDefault="009D5E85" w:rsidP="009D5E85">
            <w:pPr>
              <w:pStyle w:val="acctfourfigures"/>
              <w:tabs>
                <w:tab w:val="clear" w:pos="765"/>
                <w:tab w:val="decimal" w:pos="1204"/>
              </w:tabs>
              <w:spacing w:line="240" w:lineRule="exact"/>
              <w:ind w:left="-79" w:right="-108"/>
              <w:rPr>
                <w:rFonts w:ascii="CordiaUPC" w:hAnsi="CordiaUPC" w:cs="CordiaUPC"/>
                <w:sz w:val="26"/>
                <w:szCs w:val="26"/>
                <w:lang w:val="en-US"/>
              </w:rPr>
            </w:pPr>
          </w:p>
        </w:tc>
        <w:tc>
          <w:tcPr>
            <w:tcW w:w="1530" w:type="dxa"/>
            <w:tcBorders>
              <w:top w:val="single" w:sz="4" w:space="0" w:color="auto"/>
            </w:tcBorders>
            <w:vAlign w:val="bottom"/>
          </w:tcPr>
          <w:p w14:paraId="7EE9197E" w14:textId="526787DA" w:rsidR="009D5E85" w:rsidRPr="00E47A9F" w:rsidRDefault="009D5E85" w:rsidP="009D5E85">
            <w:pPr>
              <w:pStyle w:val="acctfourfigures"/>
              <w:tabs>
                <w:tab w:val="clear" w:pos="765"/>
                <w:tab w:val="decimal" w:pos="1204"/>
              </w:tabs>
              <w:spacing w:line="240" w:lineRule="exact"/>
              <w:ind w:right="-108"/>
              <w:rPr>
                <w:rFonts w:ascii="CordiaUPC" w:hAnsi="CordiaUPC" w:cs="CordiaUPC"/>
                <w:sz w:val="26"/>
                <w:szCs w:val="26"/>
                <w:lang w:val="en-US" w:bidi="th-TH"/>
              </w:rPr>
            </w:pPr>
          </w:p>
        </w:tc>
      </w:tr>
      <w:tr w:rsidR="009D5E85" w:rsidRPr="00C25FB6" w14:paraId="7ABD8DC4" w14:textId="77777777" w:rsidTr="00045EA1">
        <w:tc>
          <w:tcPr>
            <w:tcW w:w="6102" w:type="dxa"/>
            <w:vAlign w:val="bottom"/>
          </w:tcPr>
          <w:p w14:paraId="14AF4642" w14:textId="77777777" w:rsidR="009D5E85" w:rsidRPr="00E47A9F" w:rsidRDefault="009D5E85" w:rsidP="009D5E85">
            <w:pPr>
              <w:spacing w:line="240" w:lineRule="atLeast"/>
              <w:rPr>
                <w:rFonts w:ascii="CordiaUPC" w:hAnsi="CordiaUPC" w:cs="CordiaUPC"/>
                <w:b/>
                <w:bCs/>
                <w:color w:val="000000"/>
                <w:sz w:val="26"/>
                <w:szCs w:val="26"/>
                <w:lang w:val="en-US"/>
              </w:rPr>
            </w:pPr>
            <w:r w:rsidRPr="00E47A9F">
              <w:rPr>
                <w:rFonts w:ascii="CordiaUPC" w:hAnsi="CordiaUPC" w:cs="CordiaUPC" w:hint="cs"/>
                <w:b/>
                <w:bCs/>
                <w:color w:val="000000"/>
                <w:sz w:val="26"/>
                <w:szCs w:val="26"/>
                <w:lang w:val="en-US"/>
              </w:rPr>
              <w:t>Total investments, net</w:t>
            </w:r>
          </w:p>
        </w:tc>
        <w:tc>
          <w:tcPr>
            <w:tcW w:w="1449" w:type="dxa"/>
            <w:tcBorders>
              <w:bottom w:val="double" w:sz="4" w:space="0" w:color="auto"/>
            </w:tcBorders>
            <w:shd w:val="clear" w:color="auto" w:fill="auto"/>
            <w:vAlign w:val="bottom"/>
          </w:tcPr>
          <w:p w14:paraId="324E0CF0" w14:textId="4D0CE06A" w:rsidR="009D5E85" w:rsidRPr="00E47A9F" w:rsidRDefault="009D5E85" w:rsidP="009D5E85">
            <w:pPr>
              <w:pStyle w:val="acctfourfigures"/>
              <w:tabs>
                <w:tab w:val="clear" w:pos="765"/>
                <w:tab w:val="decimal" w:pos="1204"/>
              </w:tabs>
              <w:spacing w:line="240" w:lineRule="exact"/>
              <w:ind w:right="-108"/>
              <w:rPr>
                <w:rFonts w:ascii="CordiaUPC" w:hAnsi="CordiaUPC" w:cs="CordiaUPC"/>
                <w:b/>
                <w:bCs/>
                <w:sz w:val="26"/>
                <w:szCs w:val="26"/>
                <w:lang w:val="en-US" w:bidi="th-TH"/>
              </w:rPr>
            </w:pPr>
            <w:r>
              <w:rPr>
                <w:rFonts w:ascii="CordiaUPC" w:hAnsi="CordiaUPC" w:cs="CordiaUPC"/>
                <w:b/>
                <w:sz w:val="26"/>
                <w:szCs w:val="26"/>
                <w:lang w:bidi="th-TH"/>
              </w:rPr>
              <w:t>141,194</w:t>
            </w:r>
          </w:p>
        </w:tc>
        <w:tc>
          <w:tcPr>
            <w:tcW w:w="270" w:type="dxa"/>
            <w:shd w:val="clear" w:color="auto" w:fill="auto"/>
            <w:vAlign w:val="bottom"/>
          </w:tcPr>
          <w:p w14:paraId="77531CFD" w14:textId="77777777" w:rsidR="009D5E85" w:rsidRPr="00E47A9F" w:rsidRDefault="009D5E85" w:rsidP="009D5E85">
            <w:pPr>
              <w:pStyle w:val="acctfourfigures"/>
              <w:tabs>
                <w:tab w:val="clear" w:pos="765"/>
                <w:tab w:val="decimal" w:pos="1204"/>
              </w:tabs>
              <w:spacing w:line="240" w:lineRule="atLeast"/>
              <w:ind w:left="-108" w:right="-108"/>
              <w:rPr>
                <w:rFonts w:ascii="CordiaUPC" w:hAnsi="CordiaUPC" w:cs="CordiaUPC"/>
                <w:b/>
                <w:bCs/>
                <w:sz w:val="26"/>
                <w:szCs w:val="26"/>
                <w:lang w:val="en-US"/>
              </w:rPr>
            </w:pPr>
          </w:p>
        </w:tc>
        <w:tc>
          <w:tcPr>
            <w:tcW w:w="1530" w:type="dxa"/>
            <w:tcBorders>
              <w:bottom w:val="double" w:sz="4" w:space="0" w:color="auto"/>
            </w:tcBorders>
            <w:shd w:val="clear" w:color="auto" w:fill="auto"/>
            <w:vAlign w:val="bottom"/>
          </w:tcPr>
          <w:p w14:paraId="4A8C12E4" w14:textId="3D4DFC9E" w:rsidR="009D5E85" w:rsidRPr="00E47A9F" w:rsidRDefault="00045EA1" w:rsidP="009D5E85">
            <w:pPr>
              <w:pStyle w:val="acctfourfigures"/>
              <w:tabs>
                <w:tab w:val="clear" w:pos="765"/>
                <w:tab w:val="decimal" w:pos="1204"/>
              </w:tabs>
              <w:spacing w:line="240" w:lineRule="exact"/>
              <w:ind w:right="-108"/>
              <w:rPr>
                <w:rFonts w:ascii="CordiaUPC" w:hAnsi="CordiaUPC" w:cs="CordiaUPC"/>
                <w:b/>
                <w:bCs/>
                <w:sz w:val="26"/>
                <w:szCs w:val="26"/>
                <w:lang w:val="en-US" w:bidi="th-TH"/>
              </w:rPr>
            </w:pPr>
            <w:r>
              <w:rPr>
                <w:rFonts w:ascii="CordiaUPC" w:hAnsi="CordiaUPC" w:cs="CordiaUPC"/>
                <w:b/>
                <w:sz w:val="26"/>
                <w:szCs w:val="26"/>
                <w:lang w:bidi="th-TH"/>
              </w:rPr>
              <w:t>134,351</w:t>
            </w:r>
          </w:p>
        </w:tc>
      </w:tr>
    </w:tbl>
    <w:p w14:paraId="54F48958" w14:textId="345E7041" w:rsidR="003C4B67" w:rsidRDefault="003C4B67" w:rsidP="00F21DF5">
      <w:pPr>
        <w:pStyle w:val="block"/>
        <w:spacing w:after="0" w:line="240" w:lineRule="atLeast"/>
        <w:ind w:left="540"/>
        <w:jc w:val="thaiDistribute"/>
        <w:rPr>
          <w:rFonts w:cs="Times New Roman"/>
          <w:szCs w:val="22"/>
        </w:rPr>
      </w:pPr>
    </w:p>
    <w:p w14:paraId="26052EBA" w14:textId="77777777" w:rsidR="003C4B67" w:rsidRDefault="003C4B67">
      <w:pPr>
        <w:spacing w:line="240" w:lineRule="auto"/>
        <w:rPr>
          <w:rFonts w:cs="Times New Roman"/>
          <w:szCs w:val="22"/>
          <w:lang w:val="en-AU"/>
        </w:rPr>
      </w:pPr>
      <w:r>
        <w:rPr>
          <w:rFonts w:cs="Times New Roman"/>
          <w:szCs w:val="22"/>
        </w:rPr>
        <w:br w:type="page"/>
      </w:r>
    </w:p>
    <w:tbl>
      <w:tblPr>
        <w:tblW w:w="9551" w:type="dxa"/>
        <w:tblInd w:w="529" w:type="dxa"/>
        <w:tblLayout w:type="fixed"/>
        <w:tblCellMar>
          <w:left w:w="79" w:type="dxa"/>
          <w:right w:w="79" w:type="dxa"/>
        </w:tblCellMar>
        <w:tblLook w:val="04A0" w:firstRow="1" w:lastRow="0" w:firstColumn="1" w:lastColumn="0" w:noHBand="0" w:noVBand="1"/>
      </w:tblPr>
      <w:tblGrid>
        <w:gridCol w:w="6041"/>
        <w:gridCol w:w="1620"/>
        <w:gridCol w:w="180"/>
        <w:gridCol w:w="1710"/>
      </w:tblGrid>
      <w:tr w:rsidR="0009382A" w:rsidRPr="007A7361" w14:paraId="298A4798" w14:textId="77777777" w:rsidTr="0009382A">
        <w:trPr>
          <w:cantSplit/>
          <w:trHeight w:val="20"/>
          <w:tblHeader/>
        </w:trPr>
        <w:tc>
          <w:tcPr>
            <w:tcW w:w="6041" w:type="dxa"/>
            <w:vAlign w:val="bottom"/>
          </w:tcPr>
          <w:p w14:paraId="1EFCD298" w14:textId="77777777" w:rsidR="0009382A" w:rsidRPr="007A7361" w:rsidRDefault="0009382A" w:rsidP="00320AD3">
            <w:pPr>
              <w:pStyle w:val="NoSpacing"/>
              <w:spacing w:line="240" w:lineRule="exact"/>
              <w:rPr>
                <w:rFonts w:ascii="CordiaUPC" w:hAnsi="CordiaUPC" w:cs="CordiaUPC"/>
                <w:sz w:val="26"/>
                <w:szCs w:val="26"/>
              </w:rPr>
            </w:pPr>
          </w:p>
        </w:tc>
        <w:tc>
          <w:tcPr>
            <w:tcW w:w="3510" w:type="dxa"/>
            <w:gridSpan w:val="3"/>
            <w:vAlign w:val="bottom"/>
          </w:tcPr>
          <w:p w14:paraId="21508851" w14:textId="668CF449" w:rsidR="0009382A" w:rsidRPr="007A7361" w:rsidRDefault="0009382A" w:rsidP="00320AD3">
            <w:pPr>
              <w:pStyle w:val="NoSpacing"/>
              <w:spacing w:line="240" w:lineRule="exact"/>
              <w:jc w:val="center"/>
              <w:rPr>
                <w:rFonts w:ascii="CordiaUPC" w:hAnsi="CordiaUPC" w:cs="CordiaUPC"/>
                <w:b/>
                <w:sz w:val="26"/>
                <w:szCs w:val="26"/>
              </w:rPr>
            </w:pPr>
            <w:r>
              <w:rPr>
                <w:rFonts w:ascii="CordiaUPC" w:hAnsi="CordiaUPC" w:cs="CordiaUPC"/>
                <w:b/>
                <w:sz w:val="26"/>
                <w:szCs w:val="26"/>
              </w:rPr>
              <w:t>Bank only</w:t>
            </w:r>
          </w:p>
        </w:tc>
      </w:tr>
      <w:tr w:rsidR="0009382A" w:rsidRPr="007A7361" w14:paraId="48746F4C" w14:textId="77777777" w:rsidTr="0009382A">
        <w:trPr>
          <w:cantSplit/>
          <w:trHeight w:val="20"/>
          <w:tblHeader/>
        </w:trPr>
        <w:tc>
          <w:tcPr>
            <w:tcW w:w="6041" w:type="dxa"/>
            <w:vAlign w:val="bottom"/>
          </w:tcPr>
          <w:p w14:paraId="78E0091A" w14:textId="77777777" w:rsidR="0009382A" w:rsidRPr="007A7361" w:rsidRDefault="0009382A" w:rsidP="0009382A">
            <w:pPr>
              <w:pStyle w:val="NoSpacing"/>
              <w:spacing w:line="240" w:lineRule="exact"/>
              <w:rPr>
                <w:rFonts w:ascii="CordiaUPC" w:hAnsi="CordiaUPC" w:cs="CordiaUPC"/>
                <w:sz w:val="26"/>
                <w:szCs w:val="26"/>
              </w:rPr>
            </w:pPr>
          </w:p>
        </w:tc>
        <w:tc>
          <w:tcPr>
            <w:tcW w:w="1620" w:type="dxa"/>
            <w:vAlign w:val="bottom"/>
            <w:hideMark/>
          </w:tcPr>
          <w:p w14:paraId="45CA3391" w14:textId="6E342383" w:rsidR="0009382A" w:rsidRPr="0009382A" w:rsidRDefault="0009382A" w:rsidP="0009382A">
            <w:pPr>
              <w:pStyle w:val="NoSpacing"/>
              <w:spacing w:line="240" w:lineRule="exact"/>
              <w:jc w:val="center"/>
              <w:rPr>
                <w:rFonts w:ascii="CordiaUPC" w:hAnsi="CordiaUPC" w:cs="CordiaUPC"/>
                <w:sz w:val="26"/>
                <w:szCs w:val="26"/>
              </w:rPr>
            </w:pPr>
            <w:r w:rsidRPr="0009382A">
              <w:rPr>
                <w:rFonts w:ascii="CordiaUPC" w:eastAsia="Angsana New" w:hAnsi="CordiaUPC" w:cs="CordiaUPC"/>
                <w:color w:val="000000"/>
                <w:sz w:val="26"/>
                <w:szCs w:val="26"/>
              </w:rPr>
              <w:t>31 March 2021</w:t>
            </w:r>
          </w:p>
        </w:tc>
        <w:tc>
          <w:tcPr>
            <w:tcW w:w="180" w:type="dxa"/>
            <w:vAlign w:val="bottom"/>
          </w:tcPr>
          <w:p w14:paraId="79291BA9" w14:textId="77777777" w:rsidR="0009382A" w:rsidRPr="0009382A" w:rsidRDefault="0009382A" w:rsidP="0009382A">
            <w:pPr>
              <w:pStyle w:val="NoSpacing"/>
              <w:spacing w:line="240" w:lineRule="exact"/>
              <w:jc w:val="center"/>
              <w:rPr>
                <w:rFonts w:ascii="CordiaUPC" w:hAnsi="CordiaUPC" w:cs="CordiaUPC"/>
                <w:sz w:val="26"/>
                <w:szCs w:val="26"/>
              </w:rPr>
            </w:pPr>
          </w:p>
        </w:tc>
        <w:tc>
          <w:tcPr>
            <w:tcW w:w="1710" w:type="dxa"/>
            <w:vAlign w:val="bottom"/>
            <w:hideMark/>
          </w:tcPr>
          <w:p w14:paraId="3917285E" w14:textId="6CB597E4" w:rsidR="0009382A" w:rsidRPr="0009382A" w:rsidRDefault="0009382A" w:rsidP="0009382A">
            <w:pPr>
              <w:pStyle w:val="NoSpacing"/>
              <w:spacing w:line="240" w:lineRule="exact"/>
              <w:jc w:val="center"/>
              <w:rPr>
                <w:rFonts w:ascii="CordiaUPC" w:hAnsi="CordiaUPC" w:cs="CordiaUPC"/>
                <w:sz w:val="26"/>
                <w:szCs w:val="26"/>
                <w:cs/>
              </w:rPr>
            </w:pPr>
            <w:r w:rsidRPr="0009382A">
              <w:rPr>
                <w:rFonts w:ascii="CordiaUPC" w:eastAsia="Angsana New" w:hAnsi="CordiaUPC" w:cs="CordiaUPC"/>
                <w:color w:val="000000"/>
                <w:sz w:val="26"/>
                <w:szCs w:val="26"/>
              </w:rPr>
              <w:t>31 December 2020</w:t>
            </w:r>
          </w:p>
        </w:tc>
      </w:tr>
      <w:tr w:rsidR="008B0C59" w:rsidRPr="007A7361" w14:paraId="0123E406" w14:textId="77777777" w:rsidTr="0009382A">
        <w:trPr>
          <w:cantSplit/>
          <w:trHeight w:val="20"/>
          <w:tblHeader/>
        </w:trPr>
        <w:tc>
          <w:tcPr>
            <w:tcW w:w="6041" w:type="dxa"/>
            <w:vAlign w:val="bottom"/>
          </w:tcPr>
          <w:p w14:paraId="35DE8596" w14:textId="0D90FC38" w:rsidR="008B0C59" w:rsidRPr="007A7361" w:rsidRDefault="008B0C59" w:rsidP="00320AD3">
            <w:pPr>
              <w:pStyle w:val="NoSpacing"/>
              <w:spacing w:line="240" w:lineRule="exact"/>
              <w:rPr>
                <w:rFonts w:ascii="CordiaUPC" w:hAnsi="CordiaUPC" w:cs="CordiaUPC"/>
                <w:b/>
                <w:i/>
                <w:iCs/>
                <w:sz w:val="26"/>
                <w:szCs w:val="26"/>
              </w:rPr>
            </w:pPr>
          </w:p>
        </w:tc>
        <w:tc>
          <w:tcPr>
            <w:tcW w:w="3510" w:type="dxa"/>
            <w:gridSpan w:val="3"/>
            <w:vAlign w:val="bottom"/>
            <w:hideMark/>
          </w:tcPr>
          <w:p w14:paraId="34B79034" w14:textId="77777777" w:rsidR="008B0C59" w:rsidRPr="007A7361" w:rsidRDefault="008B0C59" w:rsidP="00320AD3">
            <w:pPr>
              <w:pStyle w:val="NoSpacing"/>
              <w:spacing w:line="240" w:lineRule="exact"/>
              <w:jc w:val="center"/>
              <w:rPr>
                <w:rFonts w:ascii="CordiaUPC" w:hAnsi="CordiaUPC" w:cs="CordiaUPC"/>
                <w:bCs/>
                <w:sz w:val="26"/>
                <w:szCs w:val="26"/>
              </w:rPr>
            </w:pPr>
            <w:r w:rsidRPr="007A7361">
              <w:rPr>
                <w:rFonts w:ascii="CordiaUPC" w:hAnsi="CordiaUPC" w:cs="CordiaUPC" w:hint="cs"/>
                <w:bCs/>
                <w:i/>
                <w:iCs/>
                <w:sz w:val="26"/>
                <w:szCs w:val="26"/>
              </w:rPr>
              <w:t>(in million Baht)</w:t>
            </w:r>
          </w:p>
        </w:tc>
      </w:tr>
      <w:tr w:rsidR="008B0C59" w:rsidRPr="007A7361" w14:paraId="12CB2990" w14:textId="77777777" w:rsidTr="0009382A">
        <w:trPr>
          <w:cantSplit/>
          <w:trHeight w:val="20"/>
        </w:trPr>
        <w:tc>
          <w:tcPr>
            <w:tcW w:w="6041" w:type="dxa"/>
            <w:vAlign w:val="bottom"/>
            <w:hideMark/>
          </w:tcPr>
          <w:p w14:paraId="76B46642" w14:textId="77777777" w:rsidR="008B0C59" w:rsidRPr="007A7361" w:rsidRDefault="008B0C59" w:rsidP="00320AD3">
            <w:pPr>
              <w:pStyle w:val="NoSpacing"/>
              <w:spacing w:line="240" w:lineRule="exact"/>
              <w:rPr>
                <w:rFonts w:ascii="CordiaUPC" w:hAnsi="CordiaUPC" w:cs="CordiaUPC"/>
                <w:b/>
                <w:sz w:val="26"/>
                <w:szCs w:val="26"/>
              </w:rPr>
            </w:pPr>
            <w:r w:rsidRPr="007A7361">
              <w:rPr>
                <w:rFonts w:ascii="CordiaUPC" w:hAnsi="CordiaUPC" w:cs="CordiaUPC" w:hint="cs"/>
                <w:b/>
                <w:i/>
                <w:iCs/>
                <w:sz w:val="26"/>
                <w:szCs w:val="26"/>
              </w:rPr>
              <w:t>Investments in debt securities measured at FVOCI</w:t>
            </w:r>
            <w:r w:rsidRPr="007A7361">
              <w:rPr>
                <w:rFonts w:ascii="CordiaUPC" w:hAnsi="CordiaUPC" w:cs="CordiaUPC" w:hint="cs"/>
                <w:b/>
                <w:sz w:val="26"/>
                <w:szCs w:val="26"/>
              </w:rPr>
              <w:t xml:space="preserve"> </w:t>
            </w:r>
          </w:p>
        </w:tc>
        <w:tc>
          <w:tcPr>
            <w:tcW w:w="1620" w:type="dxa"/>
            <w:vAlign w:val="bottom"/>
          </w:tcPr>
          <w:p w14:paraId="01C3E96B" w14:textId="77777777" w:rsidR="008B0C59" w:rsidRPr="007A7361" w:rsidRDefault="008B0C59" w:rsidP="00320AD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180" w:type="dxa"/>
            <w:vAlign w:val="bottom"/>
          </w:tcPr>
          <w:p w14:paraId="53DE4FAA" w14:textId="77777777" w:rsidR="008B0C59" w:rsidRPr="007A7361" w:rsidRDefault="008B0C59" w:rsidP="00320AD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vAlign w:val="bottom"/>
          </w:tcPr>
          <w:p w14:paraId="12A30388" w14:textId="77777777" w:rsidR="008B0C59" w:rsidRPr="007A7361" w:rsidRDefault="008B0C59" w:rsidP="00320AD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p>
        </w:tc>
      </w:tr>
      <w:tr w:rsidR="00045EA1" w:rsidRPr="007A7361" w14:paraId="68E77321" w14:textId="77777777" w:rsidTr="0009382A">
        <w:trPr>
          <w:cantSplit/>
          <w:trHeight w:val="20"/>
        </w:trPr>
        <w:tc>
          <w:tcPr>
            <w:tcW w:w="6041" w:type="dxa"/>
            <w:vAlign w:val="bottom"/>
            <w:hideMark/>
          </w:tcPr>
          <w:p w14:paraId="170632C9" w14:textId="77777777" w:rsidR="00045EA1" w:rsidRPr="007A7361" w:rsidRDefault="00045EA1" w:rsidP="00045EA1">
            <w:pPr>
              <w:pStyle w:val="NoSpacing"/>
              <w:spacing w:line="240" w:lineRule="exact"/>
              <w:rPr>
                <w:rFonts w:ascii="CordiaUPC" w:hAnsi="CordiaUPC" w:cs="CordiaUPC"/>
                <w:sz w:val="26"/>
                <w:szCs w:val="26"/>
              </w:rPr>
            </w:pPr>
            <w:r w:rsidRPr="007A7361">
              <w:rPr>
                <w:rFonts w:ascii="CordiaUPC" w:hAnsi="CordiaUPC" w:cs="CordiaUPC" w:hint="cs"/>
                <w:sz w:val="26"/>
                <w:szCs w:val="26"/>
              </w:rPr>
              <w:t>Government and state enterprise securities</w:t>
            </w:r>
          </w:p>
        </w:tc>
        <w:tc>
          <w:tcPr>
            <w:tcW w:w="1620" w:type="dxa"/>
            <w:shd w:val="clear" w:color="auto" w:fill="auto"/>
            <w:vAlign w:val="bottom"/>
          </w:tcPr>
          <w:p w14:paraId="63D708B5" w14:textId="0D67A236" w:rsidR="00045EA1" w:rsidRPr="007A7361" w:rsidRDefault="00045EA1" w:rsidP="00045E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73,811</w:t>
            </w:r>
          </w:p>
        </w:tc>
        <w:tc>
          <w:tcPr>
            <w:tcW w:w="180" w:type="dxa"/>
            <w:shd w:val="clear" w:color="auto" w:fill="auto"/>
            <w:vAlign w:val="bottom"/>
          </w:tcPr>
          <w:p w14:paraId="4B75F0BA" w14:textId="77777777" w:rsidR="00045EA1" w:rsidRPr="007A7361" w:rsidRDefault="00045EA1" w:rsidP="00045E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06A0FBC5" w14:textId="77777777" w:rsidR="00045EA1" w:rsidRPr="007A7361" w:rsidRDefault="00045EA1" w:rsidP="00045E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r>
              <w:rPr>
                <w:rFonts w:ascii="CordiaUPC" w:hAnsi="CordiaUPC" w:cs="CordiaUPC"/>
                <w:sz w:val="26"/>
                <w:szCs w:val="26"/>
              </w:rPr>
              <w:t>64,221</w:t>
            </w:r>
          </w:p>
        </w:tc>
      </w:tr>
      <w:tr w:rsidR="00045EA1" w:rsidRPr="007A7361" w14:paraId="49980957" w14:textId="77777777" w:rsidTr="0009382A">
        <w:trPr>
          <w:cantSplit/>
          <w:trHeight w:val="20"/>
        </w:trPr>
        <w:tc>
          <w:tcPr>
            <w:tcW w:w="6041" w:type="dxa"/>
            <w:vAlign w:val="bottom"/>
            <w:hideMark/>
          </w:tcPr>
          <w:p w14:paraId="1238AC88" w14:textId="77777777" w:rsidR="00045EA1" w:rsidRPr="007A7361" w:rsidRDefault="00045EA1" w:rsidP="00045EA1">
            <w:pPr>
              <w:pStyle w:val="NoSpacing"/>
              <w:spacing w:line="240" w:lineRule="exact"/>
              <w:rPr>
                <w:rFonts w:ascii="CordiaUPC" w:hAnsi="CordiaUPC" w:cs="CordiaUPC"/>
                <w:sz w:val="26"/>
                <w:szCs w:val="26"/>
                <w:cs/>
              </w:rPr>
            </w:pPr>
            <w:r w:rsidRPr="007A7361">
              <w:rPr>
                <w:rFonts w:ascii="CordiaUPC" w:hAnsi="CordiaUPC" w:cs="CordiaUPC" w:hint="cs"/>
                <w:sz w:val="26"/>
                <w:szCs w:val="26"/>
              </w:rPr>
              <w:t>Private debt securities</w:t>
            </w:r>
          </w:p>
        </w:tc>
        <w:tc>
          <w:tcPr>
            <w:tcW w:w="1620" w:type="dxa"/>
            <w:shd w:val="clear" w:color="auto" w:fill="auto"/>
            <w:vAlign w:val="bottom"/>
          </w:tcPr>
          <w:p w14:paraId="233F9455" w14:textId="71983A48" w:rsidR="00045EA1" w:rsidRPr="007A7361" w:rsidRDefault="00045EA1" w:rsidP="00045E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6,689</w:t>
            </w:r>
          </w:p>
        </w:tc>
        <w:tc>
          <w:tcPr>
            <w:tcW w:w="180" w:type="dxa"/>
            <w:shd w:val="clear" w:color="auto" w:fill="auto"/>
            <w:vAlign w:val="bottom"/>
          </w:tcPr>
          <w:p w14:paraId="592A39D3" w14:textId="77777777" w:rsidR="00045EA1" w:rsidRPr="007A7361" w:rsidRDefault="00045EA1" w:rsidP="00045E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43F92F4A" w14:textId="77777777" w:rsidR="00045EA1" w:rsidRPr="007A7361" w:rsidRDefault="00045EA1" w:rsidP="00045E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r>
              <w:rPr>
                <w:rFonts w:ascii="CordiaUPC" w:hAnsi="CordiaUPC" w:cs="CordiaUPC"/>
                <w:sz w:val="26"/>
                <w:szCs w:val="26"/>
              </w:rPr>
              <w:t>5,901</w:t>
            </w:r>
          </w:p>
        </w:tc>
      </w:tr>
      <w:tr w:rsidR="00045EA1" w:rsidRPr="007A7361" w14:paraId="5886DD42" w14:textId="77777777" w:rsidTr="0009382A">
        <w:trPr>
          <w:cantSplit/>
          <w:trHeight w:val="20"/>
        </w:trPr>
        <w:tc>
          <w:tcPr>
            <w:tcW w:w="6041" w:type="dxa"/>
            <w:vAlign w:val="bottom"/>
            <w:hideMark/>
          </w:tcPr>
          <w:p w14:paraId="68AB382D" w14:textId="77777777" w:rsidR="00045EA1" w:rsidRPr="007A7361" w:rsidRDefault="00045EA1" w:rsidP="00045EA1">
            <w:pPr>
              <w:pStyle w:val="NoSpacing"/>
              <w:spacing w:line="240" w:lineRule="exact"/>
              <w:rPr>
                <w:rFonts w:ascii="CordiaUPC" w:hAnsi="CordiaUPC" w:cs="CordiaUPC"/>
                <w:sz w:val="26"/>
                <w:szCs w:val="26"/>
              </w:rPr>
            </w:pPr>
            <w:r w:rsidRPr="007A7361">
              <w:rPr>
                <w:rFonts w:ascii="CordiaUPC" w:hAnsi="CordiaUPC" w:cs="CordiaUPC" w:hint="cs"/>
                <w:sz w:val="26"/>
                <w:szCs w:val="26"/>
              </w:rPr>
              <w:t>Foreign debt securities</w:t>
            </w:r>
          </w:p>
        </w:tc>
        <w:tc>
          <w:tcPr>
            <w:tcW w:w="1620" w:type="dxa"/>
            <w:shd w:val="clear" w:color="auto" w:fill="auto"/>
            <w:vAlign w:val="bottom"/>
          </w:tcPr>
          <w:p w14:paraId="0B9713EE" w14:textId="5121690D" w:rsidR="00045EA1" w:rsidRPr="007A7361" w:rsidRDefault="00045EA1" w:rsidP="00045E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2,825</w:t>
            </w:r>
          </w:p>
        </w:tc>
        <w:tc>
          <w:tcPr>
            <w:tcW w:w="180" w:type="dxa"/>
            <w:shd w:val="clear" w:color="auto" w:fill="auto"/>
            <w:vAlign w:val="bottom"/>
          </w:tcPr>
          <w:p w14:paraId="3DE4556C" w14:textId="77777777" w:rsidR="00045EA1" w:rsidRPr="007A7361" w:rsidRDefault="00045EA1" w:rsidP="00045E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7BADE068" w14:textId="77777777" w:rsidR="00045EA1" w:rsidRPr="007A7361" w:rsidRDefault="00045EA1" w:rsidP="00045E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r>
              <w:rPr>
                <w:rFonts w:ascii="CordiaUPC" w:hAnsi="CordiaUPC" w:cs="CordiaUPC"/>
                <w:sz w:val="26"/>
                <w:szCs w:val="26"/>
              </w:rPr>
              <w:t>2,673</w:t>
            </w:r>
          </w:p>
        </w:tc>
      </w:tr>
      <w:tr w:rsidR="00045EA1" w:rsidRPr="007A7361" w14:paraId="4F09578B" w14:textId="77777777" w:rsidTr="0009382A">
        <w:trPr>
          <w:cantSplit/>
          <w:trHeight w:val="20"/>
        </w:trPr>
        <w:tc>
          <w:tcPr>
            <w:tcW w:w="6041" w:type="dxa"/>
            <w:vAlign w:val="bottom"/>
          </w:tcPr>
          <w:p w14:paraId="48E300F9" w14:textId="77777777" w:rsidR="00045EA1" w:rsidRPr="007A7361" w:rsidRDefault="00045EA1" w:rsidP="00045EA1">
            <w:pPr>
              <w:pStyle w:val="NoSpacing"/>
              <w:spacing w:line="240" w:lineRule="exact"/>
              <w:rPr>
                <w:rFonts w:ascii="CordiaUPC" w:hAnsi="CordiaUPC" w:cs="CordiaUPC"/>
                <w:sz w:val="26"/>
                <w:szCs w:val="26"/>
              </w:rPr>
            </w:pPr>
            <w:r w:rsidRPr="007A7361">
              <w:rPr>
                <w:rFonts w:ascii="CordiaUPC" w:hAnsi="CordiaUPC" w:cs="CordiaUPC" w:hint="cs"/>
                <w:sz w:val="26"/>
                <w:szCs w:val="26"/>
              </w:rPr>
              <w:t>Others</w:t>
            </w:r>
          </w:p>
        </w:tc>
        <w:tc>
          <w:tcPr>
            <w:tcW w:w="1620" w:type="dxa"/>
            <w:shd w:val="clear" w:color="auto" w:fill="auto"/>
            <w:vAlign w:val="bottom"/>
          </w:tcPr>
          <w:p w14:paraId="47A91BAF" w14:textId="585C9E08" w:rsidR="00045EA1" w:rsidRPr="007A7361" w:rsidRDefault="00045EA1" w:rsidP="00045E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70</w:t>
            </w:r>
          </w:p>
        </w:tc>
        <w:tc>
          <w:tcPr>
            <w:tcW w:w="180" w:type="dxa"/>
            <w:shd w:val="clear" w:color="auto" w:fill="auto"/>
            <w:vAlign w:val="bottom"/>
          </w:tcPr>
          <w:p w14:paraId="3D97F080" w14:textId="77777777" w:rsidR="00045EA1" w:rsidRPr="007A7361" w:rsidRDefault="00045EA1" w:rsidP="00045E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08F235DF" w14:textId="77777777" w:rsidR="00045EA1" w:rsidRPr="007A7361" w:rsidRDefault="00045EA1" w:rsidP="00045E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r>
              <w:rPr>
                <w:rFonts w:ascii="CordiaUPC" w:hAnsi="CordiaUPC" w:cs="CordiaUPC"/>
                <w:sz w:val="26"/>
                <w:szCs w:val="26"/>
              </w:rPr>
              <w:t>69</w:t>
            </w:r>
          </w:p>
        </w:tc>
      </w:tr>
      <w:tr w:rsidR="008B0C59" w:rsidRPr="007A7361" w14:paraId="14C773A6" w14:textId="77777777" w:rsidTr="0009382A">
        <w:trPr>
          <w:cantSplit/>
          <w:trHeight w:val="20"/>
        </w:trPr>
        <w:tc>
          <w:tcPr>
            <w:tcW w:w="6041" w:type="dxa"/>
            <w:vAlign w:val="bottom"/>
          </w:tcPr>
          <w:p w14:paraId="34705DCB" w14:textId="77777777" w:rsidR="008B0C59" w:rsidRPr="007A7361" w:rsidRDefault="008B0C59" w:rsidP="00320AD3">
            <w:pPr>
              <w:pStyle w:val="NoSpacing"/>
              <w:spacing w:line="240" w:lineRule="exact"/>
              <w:rPr>
                <w:rFonts w:ascii="CordiaUPC" w:hAnsi="CordiaUPC" w:cs="CordiaUPC"/>
                <w:b/>
                <w:bCs/>
                <w:sz w:val="26"/>
                <w:szCs w:val="26"/>
              </w:rPr>
            </w:pPr>
            <w:r w:rsidRPr="007A7361">
              <w:rPr>
                <w:rFonts w:ascii="CordiaUPC" w:hAnsi="CordiaUPC" w:cs="CordiaUPC" w:hint="cs"/>
                <w:b/>
                <w:bCs/>
                <w:sz w:val="26"/>
                <w:szCs w:val="26"/>
              </w:rPr>
              <w:t>Total</w:t>
            </w:r>
          </w:p>
        </w:tc>
        <w:tc>
          <w:tcPr>
            <w:tcW w:w="1620" w:type="dxa"/>
            <w:tcBorders>
              <w:top w:val="single" w:sz="4" w:space="0" w:color="auto"/>
              <w:bottom w:val="single" w:sz="4" w:space="0" w:color="auto"/>
            </w:tcBorders>
            <w:shd w:val="clear" w:color="auto" w:fill="auto"/>
            <w:vAlign w:val="bottom"/>
          </w:tcPr>
          <w:p w14:paraId="55CAF69B" w14:textId="3502BA7D" w:rsidR="008B0C59" w:rsidRPr="007A7361" w:rsidRDefault="00045EA1" w:rsidP="00320AD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Pr>
                <w:rFonts w:ascii="CordiaUPC" w:hAnsi="CordiaUPC" w:cs="CordiaUPC"/>
                <w:b/>
                <w:sz w:val="26"/>
                <w:szCs w:val="26"/>
              </w:rPr>
              <w:t>83,395</w:t>
            </w:r>
          </w:p>
        </w:tc>
        <w:tc>
          <w:tcPr>
            <w:tcW w:w="180" w:type="dxa"/>
            <w:shd w:val="clear" w:color="auto" w:fill="auto"/>
            <w:vAlign w:val="bottom"/>
          </w:tcPr>
          <w:p w14:paraId="66638B8C" w14:textId="77777777" w:rsidR="008B0C59" w:rsidRPr="007A7361" w:rsidRDefault="008B0C59" w:rsidP="00320AD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tcBorders>
              <w:top w:val="single" w:sz="4" w:space="0" w:color="auto"/>
              <w:bottom w:val="single" w:sz="4" w:space="0" w:color="auto"/>
            </w:tcBorders>
            <w:shd w:val="clear" w:color="auto" w:fill="auto"/>
            <w:vAlign w:val="bottom"/>
          </w:tcPr>
          <w:p w14:paraId="13ED61A3" w14:textId="77777777" w:rsidR="008B0C59" w:rsidRPr="007A7361" w:rsidRDefault="008B0C59" w:rsidP="00320AD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rPr>
            </w:pPr>
            <w:r>
              <w:rPr>
                <w:rFonts w:ascii="CordiaUPC" w:hAnsi="CordiaUPC" w:cs="CordiaUPC"/>
                <w:b/>
                <w:sz w:val="26"/>
                <w:szCs w:val="26"/>
              </w:rPr>
              <w:t>72,864</w:t>
            </w:r>
          </w:p>
        </w:tc>
      </w:tr>
      <w:tr w:rsidR="00045EA1" w:rsidRPr="007A7361" w14:paraId="471FEBC9" w14:textId="77777777" w:rsidTr="0009382A">
        <w:trPr>
          <w:cantSplit/>
          <w:trHeight w:val="20"/>
        </w:trPr>
        <w:tc>
          <w:tcPr>
            <w:tcW w:w="6041" w:type="dxa"/>
            <w:vAlign w:val="bottom"/>
            <w:hideMark/>
          </w:tcPr>
          <w:p w14:paraId="42AC5B15" w14:textId="77777777" w:rsidR="00045EA1" w:rsidRPr="007A7361" w:rsidRDefault="00045EA1" w:rsidP="00045EA1">
            <w:pPr>
              <w:pStyle w:val="NoSpacing"/>
              <w:spacing w:line="240" w:lineRule="exact"/>
              <w:rPr>
                <w:rFonts w:ascii="CordiaUPC" w:hAnsi="CordiaUPC" w:cs="CordiaUPC"/>
                <w:b/>
                <w:bCs/>
                <w:sz w:val="26"/>
                <w:szCs w:val="26"/>
              </w:rPr>
            </w:pPr>
          </w:p>
          <w:p w14:paraId="692EFBCF" w14:textId="77777777" w:rsidR="00045EA1" w:rsidRPr="007A7361" w:rsidRDefault="00045EA1" w:rsidP="00045EA1">
            <w:pPr>
              <w:pStyle w:val="NoSpacing"/>
              <w:spacing w:line="240" w:lineRule="exact"/>
              <w:rPr>
                <w:rFonts w:ascii="CordiaUPC" w:hAnsi="CordiaUPC" w:cs="CordiaUPC"/>
                <w:b/>
                <w:bCs/>
                <w:sz w:val="26"/>
                <w:szCs w:val="26"/>
              </w:rPr>
            </w:pPr>
            <w:r w:rsidRPr="007A7361">
              <w:rPr>
                <w:rFonts w:ascii="CordiaUPC" w:hAnsi="CordiaUPC" w:cs="CordiaUPC" w:hint="cs"/>
                <w:b/>
                <w:bCs/>
                <w:sz w:val="26"/>
                <w:szCs w:val="26"/>
              </w:rPr>
              <w:t>Allowances for expected credit loss</w:t>
            </w:r>
          </w:p>
        </w:tc>
        <w:tc>
          <w:tcPr>
            <w:tcW w:w="1620" w:type="dxa"/>
            <w:shd w:val="clear" w:color="auto" w:fill="auto"/>
            <w:vAlign w:val="bottom"/>
          </w:tcPr>
          <w:p w14:paraId="4A7F2378" w14:textId="376616FD" w:rsidR="00045EA1" w:rsidRPr="007A7361" w:rsidRDefault="00045EA1" w:rsidP="00045E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Pr>
                <w:rFonts w:ascii="CordiaUPC" w:hAnsi="CordiaUPC" w:cs="CordiaUPC"/>
                <w:b/>
                <w:sz w:val="26"/>
                <w:szCs w:val="26"/>
              </w:rPr>
              <w:t>(88)</w:t>
            </w:r>
          </w:p>
        </w:tc>
        <w:tc>
          <w:tcPr>
            <w:tcW w:w="180" w:type="dxa"/>
            <w:shd w:val="clear" w:color="auto" w:fill="auto"/>
            <w:vAlign w:val="bottom"/>
          </w:tcPr>
          <w:p w14:paraId="0A808252" w14:textId="77777777" w:rsidR="00045EA1" w:rsidRPr="007A7361" w:rsidRDefault="00045EA1" w:rsidP="00045E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shd w:val="clear" w:color="auto" w:fill="auto"/>
            <w:vAlign w:val="bottom"/>
          </w:tcPr>
          <w:p w14:paraId="7F144174" w14:textId="77777777" w:rsidR="00045EA1" w:rsidRPr="007A7361" w:rsidRDefault="00045EA1" w:rsidP="00045E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rPr>
            </w:pPr>
            <w:r>
              <w:rPr>
                <w:rFonts w:ascii="CordiaUPC" w:hAnsi="CordiaUPC" w:cs="CordiaUPC"/>
                <w:b/>
                <w:bCs/>
                <w:sz w:val="26"/>
                <w:szCs w:val="26"/>
              </w:rPr>
              <w:t>(83)</w:t>
            </w:r>
          </w:p>
        </w:tc>
      </w:tr>
      <w:tr w:rsidR="00045EA1" w:rsidRPr="007A7361" w14:paraId="584F71A1" w14:textId="77777777" w:rsidTr="0009382A">
        <w:trPr>
          <w:cantSplit/>
          <w:trHeight w:val="20"/>
        </w:trPr>
        <w:tc>
          <w:tcPr>
            <w:tcW w:w="6041" w:type="dxa"/>
            <w:vAlign w:val="bottom"/>
            <w:hideMark/>
          </w:tcPr>
          <w:p w14:paraId="2EA5668C" w14:textId="77777777" w:rsidR="00045EA1" w:rsidRPr="007A7361" w:rsidRDefault="00045EA1" w:rsidP="00045EA1">
            <w:pPr>
              <w:pStyle w:val="NoSpacing"/>
              <w:spacing w:line="240" w:lineRule="exact"/>
              <w:rPr>
                <w:rFonts w:ascii="CordiaUPC" w:hAnsi="CordiaUPC" w:cs="CordiaUPC"/>
                <w:bCs/>
                <w:sz w:val="26"/>
                <w:szCs w:val="26"/>
              </w:rPr>
            </w:pPr>
          </w:p>
        </w:tc>
        <w:tc>
          <w:tcPr>
            <w:tcW w:w="1620" w:type="dxa"/>
            <w:tcBorders>
              <w:left w:val="nil"/>
              <w:right w:val="nil"/>
            </w:tcBorders>
            <w:vAlign w:val="bottom"/>
          </w:tcPr>
          <w:p w14:paraId="1A5BCB40" w14:textId="77777777" w:rsidR="00045EA1" w:rsidRPr="007A7361" w:rsidRDefault="00045EA1" w:rsidP="00045E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180" w:type="dxa"/>
          </w:tcPr>
          <w:p w14:paraId="4E91072D" w14:textId="77777777" w:rsidR="00045EA1" w:rsidRPr="007A7361" w:rsidRDefault="00045EA1" w:rsidP="00045E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Cs/>
                <w:sz w:val="26"/>
                <w:szCs w:val="26"/>
                <w:lang w:bidi="ar-SA"/>
              </w:rPr>
            </w:pPr>
          </w:p>
        </w:tc>
        <w:tc>
          <w:tcPr>
            <w:tcW w:w="1710" w:type="dxa"/>
            <w:tcBorders>
              <w:left w:val="nil"/>
              <w:right w:val="nil"/>
            </w:tcBorders>
            <w:vAlign w:val="bottom"/>
          </w:tcPr>
          <w:p w14:paraId="2CCD3AA4" w14:textId="77777777" w:rsidR="00045EA1" w:rsidRPr="007A7361" w:rsidRDefault="00045EA1" w:rsidP="00045E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p>
        </w:tc>
      </w:tr>
      <w:tr w:rsidR="00045EA1" w:rsidRPr="007A7361" w14:paraId="2B07D22C" w14:textId="77777777" w:rsidTr="0009382A">
        <w:trPr>
          <w:cantSplit/>
          <w:trHeight w:val="20"/>
        </w:trPr>
        <w:tc>
          <w:tcPr>
            <w:tcW w:w="6041" w:type="dxa"/>
            <w:vAlign w:val="bottom"/>
            <w:hideMark/>
          </w:tcPr>
          <w:p w14:paraId="7AC71556" w14:textId="77777777" w:rsidR="00045EA1" w:rsidRPr="007A7361" w:rsidRDefault="00045EA1" w:rsidP="00045EA1">
            <w:pPr>
              <w:pStyle w:val="NoSpacing"/>
              <w:spacing w:line="240" w:lineRule="exact"/>
              <w:rPr>
                <w:rFonts w:ascii="CordiaUPC" w:hAnsi="CordiaUPC" w:cs="CordiaUPC"/>
                <w:bCs/>
                <w:i/>
                <w:iCs/>
                <w:sz w:val="26"/>
                <w:szCs w:val="26"/>
              </w:rPr>
            </w:pPr>
            <w:r w:rsidRPr="007A7361">
              <w:rPr>
                <w:rFonts w:ascii="CordiaUPC" w:hAnsi="CordiaUPC" w:cs="CordiaUPC" w:hint="cs"/>
                <w:b/>
                <w:i/>
                <w:iCs/>
                <w:sz w:val="26"/>
                <w:szCs w:val="26"/>
              </w:rPr>
              <w:t>Investments in equity securities designated measured at FVOCI</w:t>
            </w:r>
            <w:r>
              <w:rPr>
                <w:rFonts w:ascii="CordiaUPC" w:hAnsi="CordiaUPC" w:cs="CordiaUPC"/>
                <w:b/>
                <w:i/>
                <w:iCs/>
                <w:sz w:val="26"/>
                <w:szCs w:val="26"/>
              </w:rPr>
              <w:t xml:space="preserve"> </w:t>
            </w:r>
          </w:p>
        </w:tc>
        <w:tc>
          <w:tcPr>
            <w:tcW w:w="1620" w:type="dxa"/>
            <w:vAlign w:val="bottom"/>
          </w:tcPr>
          <w:p w14:paraId="428A7B01" w14:textId="77777777" w:rsidR="00045EA1" w:rsidRPr="007A7361" w:rsidRDefault="00045EA1" w:rsidP="00045E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p>
        </w:tc>
        <w:tc>
          <w:tcPr>
            <w:tcW w:w="180" w:type="dxa"/>
            <w:vAlign w:val="bottom"/>
          </w:tcPr>
          <w:p w14:paraId="559DAB74" w14:textId="77777777" w:rsidR="00045EA1" w:rsidRPr="007A7361" w:rsidRDefault="00045EA1" w:rsidP="00045E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vAlign w:val="bottom"/>
          </w:tcPr>
          <w:p w14:paraId="1CC77608" w14:textId="77777777" w:rsidR="00045EA1" w:rsidRPr="007A7361" w:rsidRDefault="00045EA1" w:rsidP="00045E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p>
        </w:tc>
      </w:tr>
      <w:tr w:rsidR="00045EA1" w:rsidRPr="007A7361" w14:paraId="3753D62A" w14:textId="77777777" w:rsidTr="0009382A">
        <w:trPr>
          <w:cantSplit/>
          <w:trHeight w:val="20"/>
        </w:trPr>
        <w:tc>
          <w:tcPr>
            <w:tcW w:w="6041" w:type="dxa"/>
            <w:vAlign w:val="bottom"/>
            <w:hideMark/>
          </w:tcPr>
          <w:p w14:paraId="44F8F23C" w14:textId="77777777" w:rsidR="00045EA1" w:rsidRPr="007A7361" w:rsidRDefault="00045EA1" w:rsidP="00045EA1">
            <w:pPr>
              <w:pStyle w:val="NoSpacing"/>
              <w:spacing w:line="240" w:lineRule="exact"/>
              <w:rPr>
                <w:rFonts w:ascii="CordiaUPC" w:hAnsi="CordiaUPC" w:cs="CordiaUPC"/>
                <w:sz w:val="26"/>
                <w:szCs w:val="26"/>
              </w:rPr>
            </w:pPr>
            <w:r w:rsidRPr="007A7361">
              <w:rPr>
                <w:rFonts w:ascii="CordiaUPC" w:hAnsi="CordiaUPC" w:cs="CordiaUPC" w:hint="cs"/>
                <w:sz w:val="26"/>
                <w:szCs w:val="26"/>
              </w:rPr>
              <w:t>Non-marketable equity securities - domestic</w:t>
            </w:r>
          </w:p>
        </w:tc>
        <w:tc>
          <w:tcPr>
            <w:tcW w:w="1620" w:type="dxa"/>
            <w:shd w:val="clear" w:color="auto" w:fill="auto"/>
            <w:vAlign w:val="bottom"/>
          </w:tcPr>
          <w:p w14:paraId="1D71D14C" w14:textId="6CF6ACD4" w:rsidR="00045EA1" w:rsidRPr="007A7361" w:rsidRDefault="00045EA1" w:rsidP="00045E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456</w:t>
            </w:r>
          </w:p>
        </w:tc>
        <w:tc>
          <w:tcPr>
            <w:tcW w:w="180" w:type="dxa"/>
            <w:shd w:val="clear" w:color="auto" w:fill="auto"/>
            <w:vAlign w:val="bottom"/>
          </w:tcPr>
          <w:p w14:paraId="327720DC" w14:textId="77777777" w:rsidR="00045EA1" w:rsidRPr="007A7361" w:rsidRDefault="00045EA1" w:rsidP="00045E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shd w:val="clear" w:color="auto" w:fill="auto"/>
            <w:vAlign w:val="bottom"/>
          </w:tcPr>
          <w:p w14:paraId="1F346001" w14:textId="77777777" w:rsidR="00045EA1" w:rsidRPr="007A7361" w:rsidRDefault="00045EA1" w:rsidP="00045E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r>
              <w:rPr>
                <w:rFonts w:ascii="CordiaUPC" w:hAnsi="CordiaUPC" w:cs="CordiaUPC"/>
                <w:sz w:val="26"/>
                <w:szCs w:val="26"/>
              </w:rPr>
              <w:t>456</w:t>
            </w:r>
          </w:p>
        </w:tc>
      </w:tr>
      <w:tr w:rsidR="00045EA1" w:rsidRPr="007A7361" w14:paraId="6079AFC1" w14:textId="77777777" w:rsidTr="0009382A">
        <w:trPr>
          <w:cantSplit/>
          <w:trHeight w:val="20"/>
        </w:trPr>
        <w:tc>
          <w:tcPr>
            <w:tcW w:w="6041" w:type="dxa"/>
            <w:vAlign w:val="bottom"/>
            <w:hideMark/>
          </w:tcPr>
          <w:p w14:paraId="264BCDE5" w14:textId="77777777" w:rsidR="00045EA1" w:rsidRPr="007A7361" w:rsidRDefault="00045EA1" w:rsidP="00045EA1">
            <w:pPr>
              <w:pStyle w:val="NoSpacing"/>
              <w:spacing w:line="240" w:lineRule="exact"/>
              <w:rPr>
                <w:rFonts w:ascii="CordiaUPC" w:hAnsi="CordiaUPC" w:cs="CordiaUPC"/>
                <w:sz w:val="26"/>
                <w:szCs w:val="26"/>
              </w:rPr>
            </w:pPr>
            <w:r w:rsidRPr="007A7361">
              <w:rPr>
                <w:rFonts w:ascii="CordiaUPC" w:hAnsi="CordiaUPC" w:cs="CordiaUPC" w:hint="cs"/>
                <w:sz w:val="26"/>
                <w:szCs w:val="26"/>
              </w:rPr>
              <w:t>Non-marketable equity securities - overseas</w:t>
            </w:r>
          </w:p>
        </w:tc>
        <w:tc>
          <w:tcPr>
            <w:tcW w:w="1620" w:type="dxa"/>
            <w:tcBorders>
              <w:bottom w:val="single" w:sz="4" w:space="0" w:color="auto"/>
            </w:tcBorders>
            <w:shd w:val="clear" w:color="auto" w:fill="auto"/>
            <w:vAlign w:val="bottom"/>
          </w:tcPr>
          <w:p w14:paraId="45268C5A" w14:textId="1A1E02AF" w:rsidR="00045EA1" w:rsidRPr="007A7361" w:rsidRDefault="00045EA1" w:rsidP="00045E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sz w:val="26"/>
                <w:szCs w:val="26"/>
              </w:rPr>
            </w:pPr>
            <w:r>
              <w:rPr>
                <w:rFonts w:ascii="CordiaUPC" w:hAnsi="CordiaUPC" w:cs="CordiaUPC"/>
                <w:sz w:val="26"/>
                <w:szCs w:val="26"/>
              </w:rPr>
              <w:t>3</w:t>
            </w:r>
          </w:p>
        </w:tc>
        <w:tc>
          <w:tcPr>
            <w:tcW w:w="180" w:type="dxa"/>
            <w:shd w:val="clear" w:color="auto" w:fill="auto"/>
            <w:vAlign w:val="bottom"/>
          </w:tcPr>
          <w:p w14:paraId="72E34171" w14:textId="77777777" w:rsidR="00045EA1" w:rsidRPr="007A7361" w:rsidRDefault="00045EA1" w:rsidP="00045E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lang w:bidi="ar-SA"/>
              </w:rPr>
            </w:pPr>
          </w:p>
        </w:tc>
        <w:tc>
          <w:tcPr>
            <w:tcW w:w="1710" w:type="dxa"/>
            <w:tcBorders>
              <w:bottom w:val="single" w:sz="4" w:space="0" w:color="auto"/>
            </w:tcBorders>
            <w:shd w:val="clear" w:color="auto" w:fill="auto"/>
            <w:vAlign w:val="bottom"/>
          </w:tcPr>
          <w:p w14:paraId="135289B5" w14:textId="77777777" w:rsidR="00045EA1" w:rsidRPr="007A7361" w:rsidRDefault="00045EA1" w:rsidP="00045EA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sz w:val="26"/>
                <w:szCs w:val="26"/>
              </w:rPr>
            </w:pPr>
            <w:r>
              <w:rPr>
                <w:rFonts w:ascii="CordiaUPC" w:hAnsi="CordiaUPC" w:cs="CordiaUPC"/>
                <w:sz w:val="26"/>
                <w:szCs w:val="26"/>
              </w:rPr>
              <w:t>3</w:t>
            </w:r>
          </w:p>
        </w:tc>
      </w:tr>
      <w:tr w:rsidR="008B0C59" w:rsidRPr="007A7361" w14:paraId="3A414853" w14:textId="77777777" w:rsidTr="0009382A">
        <w:trPr>
          <w:cantSplit/>
          <w:trHeight w:val="20"/>
        </w:trPr>
        <w:tc>
          <w:tcPr>
            <w:tcW w:w="6041" w:type="dxa"/>
            <w:vAlign w:val="bottom"/>
            <w:hideMark/>
          </w:tcPr>
          <w:p w14:paraId="3758787F" w14:textId="77777777" w:rsidR="008B0C59" w:rsidRPr="007A7361" w:rsidRDefault="008B0C59" w:rsidP="00320AD3">
            <w:pPr>
              <w:pStyle w:val="NoSpacing"/>
              <w:spacing w:line="240" w:lineRule="exact"/>
              <w:rPr>
                <w:rFonts w:ascii="CordiaUPC" w:hAnsi="CordiaUPC" w:cs="CordiaUPC"/>
                <w:b/>
                <w:sz w:val="26"/>
                <w:szCs w:val="26"/>
              </w:rPr>
            </w:pPr>
            <w:r w:rsidRPr="007A7361">
              <w:rPr>
                <w:rFonts w:ascii="CordiaUPC" w:hAnsi="CordiaUPC" w:cs="CordiaUPC" w:hint="cs"/>
                <w:b/>
                <w:sz w:val="26"/>
                <w:szCs w:val="26"/>
              </w:rPr>
              <w:t>Total</w:t>
            </w:r>
          </w:p>
        </w:tc>
        <w:tc>
          <w:tcPr>
            <w:tcW w:w="1620" w:type="dxa"/>
            <w:tcBorders>
              <w:top w:val="single" w:sz="4" w:space="0" w:color="auto"/>
              <w:bottom w:val="single" w:sz="4" w:space="0" w:color="auto"/>
            </w:tcBorders>
            <w:shd w:val="clear" w:color="auto" w:fill="auto"/>
            <w:vAlign w:val="bottom"/>
          </w:tcPr>
          <w:p w14:paraId="581383DD" w14:textId="40FECDD4" w:rsidR="008B0C59" w:rsidRPr="007A7361" w:rsidRDefault="00045EA1" w:rsidP="00320AD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Pr>
                <w:rFonts w:ascii="CordiaUPC" w:hAnsi="CordiaUPC" w:cs="CordiaUPC"/>
                <w:b/>
                <w:sz w:val="26"/>
                <w:szCs w:val="26"/>
              </w:rPr>
              <w:t>459</w:t>
            </w:r>
          </w:p>
        </w:tc>
        <w:tc>
          <w:tcPr>
            <w:tcW w:w="180" w:type="dxa"/>
            <w:shd w:val="clear" w:color="auto" w:fill="auto"/>
            <w:vAlign w:val="bottom"/>
          </w:tcPr>
          <w:p w14:paraId="7FB6AC6B" w14:textId="77777777" w:rsidR="008B0C59" w:rsidRPr="007A7361" w:rsidRDefault="008B0C59" w:rsidP="00320AD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top w:val="single" w:sz="4" w:space="0" w:color="auto"/>
              <w:bottom w:val="single" w:sz="4" w:space="0" w:color="auto"/>
            </w:tcBorders>
            <w:shd w:val="clear" w:color="auto" w:fill="auto"/>
            <w:vAlign w:val="bottom"/>
          </w:tcPr>
          <w:p w14:paraId="1E017DBC" w14:textId="77777777" w:rsidR="008B0C59" w:rsidRPr="007A7361" w:rsidRDefault="008B0C59" w:rsidP="00320AD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rPr>
            </w:pPr>
            <w:r>
              <w:rPr>
                <w:rFonts w:ascii="CordiaUPC" w:hAnsi="CordiaUPC" w:cs="CordiaUPC"/>
                <w:b/>
                <w:sz w:val="26"/>
                <w:szCs w:val="26"/>
              </w:rPr>
              <w:t>459</w:t>
            </w:r>
          </w:p>
        </w:tc>
      </w:tr>
      <w:tr w:rsidR="008B0C59" w:rsidRPr="007A7361" w14:paraId="35B294C3" w14:textId="77777777" w:rsidTr="0009382A">
        <w:trPr>
          <w:cantSplit/>
          <w:trHeight w:val="20"/>
        </w:trPr>
        <w:tc>
          <w:tcPr>
            <w:tcW w:w="6041" w:type="dxa"/>
            <w:vAlign w:val="bottom"/>
          </w:tcPr>
          <w:p w14:paraId="75806660" w14:textId="77777777" w:rsidR="008B0C59" w:rsidRPr="007A7361" w:rsidRDefault="008B0C59" w:rsidP="00320AD3">
            <w:pPr>
              <w:pStyle w:val="NoSpacing"/>
              <w:spacing w:line="240" w:lineRule="exact"/>
              <w:rPr>
                <w:rFonts w:ascii="CordiaUPC" w:hAnsi="CordiaUPC" w:cs="CordiaUPC"/>
                <w:sz w:val="26"/>
                <w:szCs w:val="26"/>
              </w:rPr>
            </w:pPr>
          </w:p>
        </w:tc>
        <w:tc>
          <w:tcPr>
            <w:tcW w:w="1620" w:type="dxa"/>
            <w:tcBorders>
              <w:top w:val="single" w:sz="4" w:space="0" w:color="auto"/>
            </w:tcBorders>
            <w:shd w:val="clear" w:color="auto" w:fill="auto"/>
            <w:vAlign w:val="bottom"/>
          </w:tcPr>
          <w:p w14:paraId="59E462FD" w14:textId="77777777" w:rsidR="008B0C59" w:rsidRPr="007A7361" w:rsidRDefault="008B0C59" w:rsidP="00320AD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p>
        </w:tc>
        <w:tc>
          <w:tcPr>
            <w:tcW w:w="180" w:type="dxa"/>
            <w:vAlign w:val="bottom"/>
          </w:tcPr>
          <w:p w14:paraId="29B67654" w14:textId="77777777" w:rsidR="008B0C59" w:rsidRPr="007A7361" w:rsidRDefault="008B0C59" w:rsidP="00320AD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top w:val="single" w:sz="4" w:space="0" w:color="auto"/>
            </w:tcBorders>
            <w:shd w:val="clear" w:color="auto" w:fill="auto"/>
            <w:vAlign w:val="bottom"/>
          </w:tcPr>
          <w:p w14:paraId="57E63600" w14:textId="77777777" w:rsidR="008B0C59" w:rsidRPr="007A7361" w:rsidRDefault="008B0C59" w:rsidP="00320AD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rPr>
            </w:pPr>
          </w:p>
        </w:tc>
      </w:tr>
      <w:tr w:rsidR="008B0C59" w:rsidRPr="007A7361" w14:paraId="58E9ACEF" w14:textId="77777777" w:rsidTr="0009382A">
        <w:trPr>
          <w:cantSplit/>
          <w:trHeight w:val="20"/>
        </w:trPr>
        <w:tc>
          <w:tcPr>
            <w:tcW w:w="6041" w:type="dxa"/>
            <w:vAlign w:val="bottom"/>
            <w:hideMark/>
          </w:tcPr>
          <w:p w14:paraId="1F01D2DC" w14:textId="77777777" w:rsidR="008B0C59" w:rsidRPr="007A7361" w:rsidRDefault="008B0C59" w:rsidP="00320AD3">
            <w:pPr>
              <w:pStyle w:val="NoSpacing"/>
              <w:spacing w:line="240" w:lineRule="exact"/>
              <w:rPr>
                <w:rFonts w:ascii="CordiaUPC" w:hAnsi="CordiaUPC" w:cs="CordiaUPC"/>
                <w:b/>
                <w:sz w:val="26"/>
                <w:szCs w:val="26"/>
              </w:rPr>
            </w:pPr>
            <w:r w:rsidRPr="007A7361">
              <w:rPr>
                <w:rFonts w:ascii="CordiaUPC" w:hAnsi="CordiaUPC" w:cs="CordiaUPC" w:hint="cs"/>
                <w:b/>
                <w:sz w:val="26"/>
                <w:szCs w:val="26"/>
              </w:rPr>
              <w:t>Total investments - net</w:t>
            </w:r>
          </w:p>
        </w:tc>
        <w:tc>
          <w:tcPr>
            <w:tcW w:w="1620" w:type="dxa"/>
            <w:tcBorders>
              <w:bottom w:val="double" w:sz="4" w:space="0" w:color="auto"/>
            </w:tcBorders>
            <w:shd w:val="clear" w:color="auto" w:fill="auto"/>
            <w:vAlign w:val="bottom"/>
          </w:tcPr>
          <w:p w14:paraId="2403097B" w14:textId="59AA1661" w:rsidR="008B0C59" w:rsidRPr="007A7361" w:rsidRDefault="00045EA1" w:rsidP="00320AD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ind w:right="-151"/>
              <w:rPr>
                <w:rFonts w:ascii="CordiaUPC" w:hAnsi="CordiaUPC" w:cs="CordiaUPC"/>
                <w:b/>
                <w:bCs/>
                <w:sz w:val="26"/>
                <w:szCs w:val="26"/>
              </w:rPr>
            </w:pPr>
            <w:r>
              <w:rPr>
                <w:rFonts w:ascii="CordiaUPC" w:hAnsi="CordiaUPC" w:cs="CordiaUPC"/>
                <w:b/>
                <w:sz w:val="26"/>
                <w:szCs w:val="26"/>
              </w:rPr>
              <w:t>83,854</w:t>
            </w:r>
          </w:p>
        </w:tc>
        <w:tc>
          <w:tcPr>
            <w:tcW w:w="180" w:type="dxa"/>
            <w:shd w:val="clear" w:color="auto" w:fill="auto"/>
            <w:vAlign w:val="bottom"/>
          </w:tcPr>
          <w:p w14:paraId="238F7912" w14:textId="77777777" w:rsidR="008B0C59" w:rsidRPr="007A7361" w:rsidRDefault="008B0C59" w:rsidP="00320AD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lang w:bidi="ar-SA"/>
              </w:rPr>
            </w:pPr>
          </w:p>
        </w:tc>
        <w:tc>
          <w:tcPr>
            <w:tcW w:w="1710" w:type="dxa"/>
            <w:tcBorders>
              <w:bottom w:val="double" w:sz="4" w:space="0" w:color="auto"/>
            </w:tcBorders>
            <w:shd w:val="clear" w:color="auto" w:fill="auto"/>
            <w:vAlign w:val="bottom"/>
          </w:tcPr>
          <w:p w14:paraId="522462A8" w14:textId="77777777" w:rsidR="008B0C59" w:rsidRPr="007A7361" w:rsidRDefault="008B0C59" w:rsidP="00320AD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exact"/>
              <w:rPr>
                <w:rFonts w:ascii="CordiaUPC" w:hAnsi="CordiaUPC" w:cs="CordiaUPC"/>
                <w:b/>
                <w:bCs/>
                <w:sz w:val="26"/>
                <w:szCs w:val="26"/>
              </w:rPr>
            </w:pPr>
            <w:r>
              <w:rPr>
                <w:rFonts w:ascii="CordiaUPC" w:hAnsi="CordiaUPC" w:cs="CordiaUPC"/>
                <w:b/>
                <w:sz w:val="26"/>
                <w:szCs w:val="26"/>
              </w:rPr>
              <w:t>73,323</w:t>
            </w:r>
          </w:p>
        </w:tc>
      </w:tr>
    </w:tbl>
    <w:p w14:paraId="2BCCC7D6" w14:textId="77777777" w:rsidR="0090706A" w:rsidRPr="00E47A9F" w:rsidRDefault="0090706A" w:rsidP="00E47A9F">
      <w:pPr>
        <w:pStyle w:val="index"/>
        <w:spacing w:after="0" w:line="220" w:lineRule="exact"/>
        <w:ind w:left="540"/>
        <w:jc w:val="both"/>
        <w:rPr>
          <w:rFonts w:ascii="CordiaUPC" w:hAnsi="CordiaUPC" w:cs="CordiaUPC"/>
          <w:sz w:val="26"/>
          <w:szCs w:val="26"/>
        </w:rPr>
      </w:pPr>
    </w:p>
    <w:p w14:paraId="6F75BFCF" w14:textId="43EA95A0" w:rsidR="0090706A" w:rsidRPr="00E47A9F" w:rsidRDefault="0090706A" w:rsidP="00E47A9F">
      <w:pPr>
        <w:pStyle w:val="index"/>
        <w:spacing w:after="0" w:line="220" w:lineRule="exact"/>
        <w:ind w:left="540"/>
        <w:jc w:val="both"/>
        <w:rPr>
          <w:rFonts w:ascii="CordiaUPC" w:hAnsi="CordiaUPC" w:cs="CordiaUPC"/>
          <w:sz w:val="26"/>
          <w:szCs w:val="26"/>
        </w:rPr>
      </w:pPr>
      <w:r w:rsidRPr="00E47A9F">
        <w:rPr>
          <w:rFonts w:ascii="CordiaUPC" w:hAnsi="CordiaUPC" w:cs="CordiaUPC" w:hint="cs"/>
          <w:sz w:val="26"/>
          <w:szCs w:val="26"/>
        </w:rPr>
        <w:t xml:space="preserve">The Bank and its subsidiaries have dividend income from investments in equity instruments that are designated at fair value through other comprehensive income for the three-month period ended </w:t>
      </w:r>
      <w:r w:rsidR="0085231E" w:rsidRPr="0085231E">
        <w:rPr>
          <w:rFonts w:ascii="CordiaUPC" w:hAnsi="CordiaUPC" w:cs="CordiaUPC"/>
          <w:sz w:val="26"/>
          <w:szCs w:val="26"/>
        </w:rPr>
        <w:t>31 March</w:t>
      </w:r>
      <w:r w:rsidR="0085231E" w:rsidRPr="00E47A9F">
        <w:rPr>
          <w:rFonts w:ascii="CordiaUPC" w:hAnsi="CordiaUPC" w:cs="CordiaUPC" w:hint="cs"/>
          <w:sz w:val="26"/>
          <w:szCs w:val="26"/>
        </w:rPr>
        <w:t xml:space="preserve"> </w:t>
      </w:r>
      <w:r w:rsidRPr="00E47A9F">
        <w:rPr>
          <w:rFonts w:ascii="CordiaUPC" w:hAnsi="CordiaUPC" w:cs="CordiaUPC" w:hint="cs"/>
          <w:sz w:val="26"/>
          <w:szCs w:val="26"/>
        </w:rPr>
        <w:t>202</w:t>
      </w:r>
      <w:r w:rsidR="0085231E">
        <w:rPr>
          <w:rFonts w:ascii="CordiaUPC" w:hAnsi="CordiaUPC" w:cs="CordiaUPC"/>
          <w:sz w:val="26"/>
          <w:szCs w:val="26"/>
        </w:rPr>
        <w:t>1</w:t>
      </w:r>
      <w:r w:rsidRPr="00E47A9F">
        <w:rPr>
          <w:rFonts w:ascii="CordiaUPC" w:hAnsi="CordiaUPC" w:cs="CordiaUPC" w:hint="cs"/>
          <w:sz w:val="26"/>
          <w:szCs w:val="26"/>
        </w:rPr>
        <w:t xml:space="preserve"> in the amount of Baht </w:t>
      </w:r>
      <w:r w:rsidR="00AC4E5B">
        <w:rPr>
          <w:rFonts w:ascii="CordiaUPC" w:hAnsi="CordiaUPC" w:cs="CordiaUPC"/>
          <w:sz w:val="26"/>
          <w:szCs w:val="26"/>
        </w:rPr>
        <w:t>16</w:t>
      </w:r>
      <w:r w:rsidRPr="00E47A9F">
        <w:rPr>
          <w:rFonts w:ascii="CordiaUPC" w:hAnsi="CordiaUPC" w:cs="CordiaUPC" w:hint="cs"/>
          <w:sz w:val="26"/>
          <w:szCs w:val="26"/>
        </w:rPr>
        <w:t xml:space="preserve"> million (</w:t>
      </w:r>
      <w:r w:rsidRPr="002B1F0B">
        <w:rPr>
          <w:rFonts w:ascii="CordiaUPC" w:hAnsi="CordiaUPC" w:cs="CordiaUPC" w:hint="cs"/>
          <w:i/>
          <w:iCs/>
          <w:sz w:val="26"/>
          <w:szCs w:val="26"/>
        </w:rPr>
        <w:t xml:space="preserve">Bank only: </w:t>
      </w:r>
      <w:r w:rsidR="00E3412F" w:rsidRPr="002B1F0B">
        <w:rPr>
          <w:rFonts w:ascii="CordiaUPC" w:hAnsi="CordiaUPC" w:cs="CordiaUPC"/>
          <w:i/>
          <w:iCs/>
          <w:sz w:val="26"/>
          <w:szCs w:val="26"/>
        </w:rPr>
        <w:t>Nil</w:t>
      </w:r>
      <w:r w:rsidRPr="00E47A9F">
        <w:rPr>
          <w:rFonts w:ascii="CordiaUPC" w:hAnsi="CordiaUPC" w:cs="CordiaUPC" w:hint="cs"/>
          <w:sz w:val="26"/>
          <w:szCs w:val="26"/>
        </w:rPr>
        <w:t>).</w:t>
      </w:r>
    </w:p>
    <w:p w14:paraId="6E842C64" w14:textId="4EB17700" w:rsidR="006C3CC9" w:rsidRPr="0003640E" w:rsidRDefault="006C3CC9" w:rsidP="00E47A9F">
      <w:pPr>
        <w:pStyle w:val="block"/>
        <w:spacing w:after="0" w:line="220" w:lineRule="exact"/>
        <w:ind w:left="540"/>
        <w:jc w:val="thaiDistribute"/>
        <w:rPr>
          <w:rFonts w:ascii="CordiaUPC" w:hAnsi="CordiaUPC" w:cs="CordiaUPC"/>
          <w:sz w:val="24"/>
          <w:szCs w:val="24"/>
        </w:rPr>
      </w:pPr>
    </w:p>
    <w:p w14:paraId="5FA7F349" w14:textId="360FBF4A" w:rsidR="00315CD5" w:rsidRPr="00E47A9F" w:rsidRDefault="00757B25" w:rsidP="00E47A9F">
      <w:pPr>
        <w:pStyle w:val="index"/>
        <w:spacing w:after="0" w:line="220" w:lineRule="exact"/>
        <w:ind w:left="547" w:hanging="547"/>
        <w:rPr>
          <w:rFonts w:ascii="CordiaUPC" w:hAnsi="CordiaUPC" w:cs="CordiaUPC"/>
          <w:b/>
          <w:bCs/>
          <w:sz w:val="26"/>
          <w:szCs w:val="26"/>
          <w:lang w:val="en-US" w:bidi="th-TH"/>
        </w:rPr>
      </w:pPr>
      <w:r>
        <w:rPr>
          <w:rFonts w:ascii="CordiaUPC" w:hAnsi="CordiaUPC" w:cs="CordiaUPC"/>
          <w:b/>
          <w:bCs/>
          <w:sz w:val="26"/>
          <w:szCs w:val="26"/>
          <w:lang w:bidi="th-TH"/>
        </w:rPr>
        <w:t>5</w:t>
      </w:r>
      <w:r w:rsidR="00315CD5" w:rsidRPr="00E47A9F">
        <w:rPr>
          <w:rFonts w:ascii="CordiaUPC" w:hAnsi="CordiaUPC" w:cs="CordiaUPC" w:hint="cs"/>
          <w:b/>
          <w:bCs/>
          <w:sz w:val="26"/>
          <w:szCs w:val="26"/>
          <w:lang w:bidi="th-TH"/>
        </w:rPr>
        <w:t>.2</w:t>
      </w:r>
      <w:r w:rsidR="00315CD5" w:rsidRPr="00E47A9F">
        <w:rPr>
          <w:rFonts w:ascii="CordiaUPC" w:hAnsi="CordiaUPC" w:cs="CordiaUPC" w:hint="cs"/>
          <w:b/>
          <w:bCs/>
          <w:sz w:val="26"/>
          <w:szCs w:val="26"/>
          <w:lang w:bidi="th-TH"/>
        </w:rPr>
        <w:tab/>
      </w:r>
      <w:r w:rsidR="00315CD5" w:rsidRPr="00E47A9F">
        <w:rPr>
          <w:rFonts w:ascii="CordiaUPC" w:hAnsi="CordiaUPC" w:cs="CordiaUPC" w:hint="cs"/>
          <w:b/>
          <w:bCs/>
          <w:sz w:val="26"/>
          <w:szCs w:val="26"/>
          <w:lang w:val="en-US" w:bidi="th-TH"/>
        </w:rPr>
        <w:t>Investments in entities in which the Bank and its subsidiaries hold 10% or more</w:t>
      </w:r>
    </w:p>
    <w:p w14:paraId="492D1435" w14:textId="77777777" w:rsidR="00315CD5" w:rsidRPr="00E47A9F" w:rsidRDefault="00315CD5" w:rsidP="00E47A9F">
      <w:pPr>
        <w:pStyle w:val="index"/>
        <w:spacing w:after="0" w:line="220" w:lineRule="exact"/>
        <w:ind w:left="567" w:hanging="567"/>
        <w:rPr>
          <w:rFonts w:ascii="CordiaUPC" w:hAnsi="CordiaUPC" w:cs="CordiaUPC"/>
          <w:sz w:val="26"/>
          <w:szCs w:val="26"/>
          <w:lang w:val="en-US" w:bidi="th-TH"/>
        </w:rPr>
      </w:pPr>
    </w:p>
    <w:p w14:paraId="616D032D" w14:textId="4F881BFA" w:rsidR="00315CD5" w:rsidRPr="00E47A9F" w:rsidRDefault="00315CD5" w:rsidP="00E47A9F">
      <w:pPr>
        <w:autoSpaceDE w:val="0"/>
        <w:autoSpaceDN w:val="0"/>
        <w:adjustRightInd w:val="0"/>
        <w:spacing w:line="220" w:lineRule="exact"/>
        <w:ind w:left="555"/>
        <w:jc w:val="thaiDistribute"/>
        <w:rPr>
          <w:rFonts w:ascii="CordiaUPC" w:hAnsi="CordiaUPC" w:cs="CordiaUPC"/>
          <w:sz w:val="26"/>
          <w:szCs w:val="26"/>
          <w:lang w:val="en-US" w:eastAsia="en-GB" w:bidi="th-TH"/>
        </w:rPr>
      </w:pPr>
      <w:r w:rsidRPr="00E47A9F">
        <w:rPr>
          <w:rFonts w:ascii="CordiaUPC" w:hAnsi="CordiaUPC" w:cs="CordiaUPC" w:hint="cs"/>
          <w:sz w:val="26"/>
          <w:szCs w:val="26"/>
          <w:lang w:val="en-US" w:eastAsia="en-GB" w:bidi="th-TH"/>
        </w:rPr>
        <w:t xml:space="preserve">As at </w:t>
      </w:r>
      <w:r w:rsidR="00E47A9F">
        <w:rPr>
          <w:rFonts w:ascii="CordiaUPC" w:hAnsi="CordiaUPC" w:cs="CordiaUPC"/>
          <w:sz w:val="26"/>
          <w:szCs w:val="26"/>
        </w:rPr>
        <w:t>31 March</w:t>
      </w:r>
      <w:r w:rsidR="00895086" w:rsidRPr="00E47A9F">
        <w:rPr>
          <w:rFonts w:ascii="CordiaUPC" w:hAnsi="CordiaUPC" w:cs="CordiaUPC" w:hint="cs"/>
          <w:sz w:val="26"/>
          <w:szCs w:val="26"/>
        </w:rPr>
        <w:t xml:space="preserve"> 202</w:t>
      </w:r>
      <w:r w:rsidR="00E47A9F">
        <w:rPr>
          <w:rFonts w:ascii="CordiaUPC" w:hAnsi="CordiaUPC" w:cs="CordiaUPC"/>
          <w:sz w:val="26"/>
          <w:szCs w:val="26"/>
        </w:rPr>
        <w:t>1</w:t>
      </w:r>
      <w:r w:rsidR="00895086" w:rsidRPr="00E47A9F">
        <w:rPr>
          <w:rFonts w:ascii="CordiaUPC" w:hAnsi="CordiaUPC" w:cs="CordiaUPC" w:hint="cs"/>
          <w:sz w:val="26"/>
          <w:szCs w:val="26"/>
        </w:rPr>
        <w:t xml:space="preserve"> and 31 December 20</w:t>
      </w:r>
      <w:r w:rsidR="00E47A9F">
        <w:rPr>
          <w:rFonts w:ascii="CordiaUPC" w:hAnsi="CordiaUPC" w:cs="CordiaUPC"/>
          <w:sz w:val="26"/>
          <w:szCs w:val="26"/>
        </w:rPr>
        <w:t>20</w:t>
      </w:r>
      <w:r w:rsidRPr="00E47A9F">
        <w:rPr>
          <w:rFonts w:ascii="CordiaUPC" w:hAnsi="CordiaUPC" w:cs="CordiaUPC" w:hint="cs"/>
          <w:sz w:val="26"/>
          <w:szCs w:val="26"/>
          <w:lang w:val="en-US" w:eastAsia="en-GB" w:bidi="th-TH"/>
        </w:rPr>
        <w:t>, the Bank</w:t>
      </w:r>
      <w:r w:rsidR="000F47D1" w:rsidRPr="00E47A9F">
        <w:rPr>
          <w:rFonts w:ascii="CordiaUPC" w:hAnsi="CordiaUPC" w:cs="CordiaUPC" w:hint="cs"/>
          <w:sz w:val="26"/>
          <w:szCs w:val="26"/>
          <w:lang w:val="en-US" w:eastAsia="en-GB" w:bidi="th-TH"/>
        </w:rPr>
        <w:t xml:space="preserve"> and its subsidiaries</w:t>
      </w:r>
      <w:r w:rsidRPr="00E47A9F">
        <w:rPr>
          <w:rFonts w:ascii="CordiaUPC" w:hAnsi="CordiaUPC" w:cs="CordiaUPC" w:hint="cs"/>
          <w:sz w:val="26"/>
          <w:szCs w:val="26"/>
          <w:lang w:val="en-US" w:eastAsia="en-GB" w:bidi="th-TH"/>
        </w:rPr>
        <w:t xml:space="preserve"> had investments in entities in which the Bank</w:t>
      </w:r>
      <w:r w:rsidR="00796245" w:rsidRPr="00E47A9F">
        <w:rPr>
          <w:rFonts w:ascii="CordiaUPC" w:hAnsi="CordiaUPC" w:cs="CordiaUPC" w:hint="cs"/>
          <w:sz w:val="26"/>
          <w:szCs w:val="26"/>
          <w:lang w:val="en-US" w:eastAsia="en-GB" w:bidi="th-TH"/>
        </w:rPr>
        <w:t xml:space="preserve"> and its subsidiarie</w:t>
      </w:r>
      <w:r w:rsidR="00982499" w:rsidRPr="00E47A9F">
        <w:rPr>
          <w:rFonts w:ascii="CordiaUPC" w:hAnsi="CordiaUPC" w:cs="CordiaUPC" w:hint="cs"/>
          <w:sz w:val="26"/>
          <w:szCs w:val="26"/>
          <w:lang w:val="en-US" w:eastAsia="en-GB" w:bidi="th-TH"/>
        </w:rPr>
        <w:t>s</w:t>
      </w:r>
      <w:r w:rsidRPr="00E47A9F">
        <w:rPr>
          <w:rFonts w:ascii="CordiaUPC" w:hAnsi="CordiaUPC" w:cs="CordiaUPC" w:hint="cs"/>
          <w:sz w:val="26"/>
          <w:szCs w:val="26"/>
          <w:lang w:val="en-US" w:eastAsia="en-GB" w:bidi="th-TH"/>
        </w:rPr>
        <w:t xml:space="preserve"> hold 10% or more of the paid-up share capital of the investee companies but such companies are not treated as its subsidiaries and associate</w:t>
      </w:r>
      <w:r w:rsidR="00AE78A9" w:rsidRPr="00E47A9F">
        <w:rPr>
          <w:rFonts w:ascii="CordiaUPC" w:hAnsi="CordiaUPC" w:cs="CordiaUPC" w:hint="cs"/>
          <w:sz w:val="26"/>
          <w:szCs w:val="26"/>
          <w:lang w:val="en-US" w:eastAsia="en-GB" w:bidi="th-TH"/>
        </w:rPr>
        <w:t>s</w:t>
      </w:r>
      <w:r w:rsidRPr="00E47A9F">
        <w:rPr>
          <w:rFonts w:ascii="CordiaUPC" w:hAnsi="CordiaUPC" w:cs="CordiaUPC" w:hint="cs"/>
          <w:sz w:val="26"/>
          <w:szCs w:val="26"/>
          <w:lang w:val="en-US" w:eastAsia="en-GB" w:bidi="th-TH"/>
        </w:rPr>
        <w:t>.  Those investments</w:t>
      </w:r>
      <w:r w:rsidR="00D0766E">
        <w:rPr>
          <w:rFonts w:ascii="CordiaUPC" w:hAnsi="CordiaUPC" w:cs="CordiaUPC"/>
          <w:sz w:val="26"/>
          <w:szCs w:val="26"/>
          <w:lang w:val="en-US" w:eastAsia="en-GB" w:bidi="th-TH"/>
        </w:rPr>
        <w:t xml:space="preserve"> </w:t>
      </w:r>
      <w:r w:rsidR="009C0FB6" w:rsidRPr="00E47A9F">
        <w:rPr>
          <w:rFonts w:ascii="CordiaUPC" w:hAnsi="CordiaUPC" w:cs="CordiaUPC" w:hint="cs"/>
          <w:sz w:val="26"/>
          <w:szCs w:val="26"/>
          <w:lang w:val="en-US" w:eastAsia="en-GB" w:bidi="th-TH"/>
        </w:rPr>
        <w:t>w</w:t>
      </w:r>
      <w:r w:rsidRPr="00E47A9F">
        <w:rPr>
          <w:rFonts w:ascii="CordiaUPC" w:hAnsi="CordiaUPC" w:cs="CordiaUPC" w:hint="cs"/>
          <w:sz w:val="26"/>
          <w:szCs w:val="26"/>
          <w:lang w:val="en-US" w:eastAsia="en-GB" w:bidi="th-TH"/>
        </w:rPr>
        <w:t xml:space="preserve">ere </w:t>
      </w:r>
      <w:proofErr w:type="spellStart"/>
      <w:r w:rsidR="002567BF" w:rsidRPr="00E47A9F">
        <w:rPr>
          <w:rFonts w:ascii="CordiaUPC" w:hAnsi="CordiaUPC" w:cs="CordiaUPC" w:hint="cs"/>
          <w:sz w:val="26"/>
          <w:szCs w:val="26"/>
          <w:lang w:val="en-US" w:eastAsia="en-GB" w:bidi="th-TH"/>
        </w:rPr>
        <w:t>s</w:t>
      </w:r>
      <w:r w:rsidR="00772577" w:rsidRPr="00E47A9F">
        <w:rPr>
          <w:rFonts w:ascii="CordiaUPC" w:hAnsi="CordiaUPC" w:cs="CordiaUPC" w:hint="cs"/>
          <w:sz w:val="26"/>
          <w:szCs w:val="26"/>
          <w:lang w:val="en-US" w:eastAsia="en-GB" w:bidi="th-TH"/>
        </w:rPr>
        <w:t>ummari</w:t>
      </w:r>
      <w:r w:rsidR="00C34B0D" w:rsidRPr="00E47A9F">
        <w:rPr>
          <w:rFonts w:ascii="CordiaUPC" w:hAnsi="CordiaUPC" w:cs="CordiaUPC" w:hint="cs"/>
          <w:sz w:val="26"/>
          <w:szCs w:val="26"/>
          <w:lang w:val="en-US" w:eastAsia="en-GB" w:bidi="th-TH"/>
        </w:rPr>
        <w:t>s</w:t>
      </w:r>
      <w:r w:rsidR="00772577" w:rsidRPr="00E47A9F">
        <w:rPr>
          <w:rFonts w:ascii="CordiaUPC" w:hAnsi="CordiaUPC" w:cs="CordiaUPC" w:hint="cs"/>
          <w:sz w:val="26"/>
          <w:szCs w:val="26"/>
          <w:lang w:val="en-US" w:eastAsia="en-GB" w:bidi="th-TH"/>
        </w:rPr>
        <w:t>ed</w:t>
      </w:r>
      <w:proofErr w:type="spellEnd"/>
      <w:r w:rsidRPr="00E47A9F">
        <w:rPr>
          <w:rFonts w:ascii="CordiaUPC" w:hAnsi="CordiaUPC" w:cs="CordiaUPC" w:hint="cs"/>
          <w:sz w:val="26"/>
          <w:szCs w:val="26"/>
          <w:lang w:val="en-US" w:eastAsia="en-GB" w:bidi="th-TH"/>
        </w:rPr>
        <w:t xml:space="preserve"> below.</w:t>
      </w:r>
    </w:p>
    <w:p w14:paraId="2E1FD1F4" w14:textId="77777777" w:rsidR="0086771A" w:rsidRPr="00E47A9F" w:rsidRDefault="0086771A" w:rsidP="00E47A9F">
      <w:pPr>
        <w:autoSpaceDE w:val="0"/>
        <w:autoSpaceDN w:val="0"/>
        <w:adjustRightInd w:val="0"/>
        <w:spacing w:line="220" w:lineRule="exact"/>
        <w:ind w:left="555"/>
        <w:jc w:val="thaiDistribute"/>
        <w:rPr>
          <w:rFonts w:ascii="CordiaUPC" w:hAnsi="CordiaUPC" w:cs="CordiaUPC"/>
          <w:sz w:val="26"/>
          <w:szCs w:val="26"/>
          <w:lang w:val="en-US" w:eastAsia="en-GB" w:bidi="th-TH"/>
        </w:rPr>
      </w:pPr>
    </w:p>
    <w:tbl>
      <w:tblPr>
        <w:tblW w:w="9411" w:type="dxa"/>
        <w:tblInd w:w="441" w:type="dxa"/>
        <w:tblLayout w:type="fixed"/>
        <w:tblLook w:val="01E0" w:firstRow="1" w:lastRow="1" w:firstColumn="1" w:lastColumn="1" w:noHBand="0" w:noVBand="0"/>
      </w:tblPr>
      <w:tblGrid>
        <w:gridCol w:w="3553"/>
        <w:gridCol w:w="1276"/>
        <w:gridCol w:w="283"/>
        <w:gridCol w:w="1276"/>
        <w:gridCol w:w="284"/>
        <w:gridCol w:w="1256"/>
        <w:gridCol w:w="236"/>
        <w:gridCol w:w="1240"/>
        <w:gridCol w:w="7"/>
      </w:tblGrid>
      <w:tr w:rsidR="00DC417B" w:rsidRPr="00E47A9F" w14:paraId="5151A908" w14:textId="77777777" w:rsidTr="00BE7137">
        <w:trPr>
          <w:gridAfter w:val="1"/>
          <w:wAfter w:w="7" w:type="dxa"/>
          <w:trHeight w:val="137"/>
        </w:trPr>
        <w:tc>
          <w:tcPr>
            <w:tcW w:w="3553" w:type="dxa"/>
          </w:tcPr>
          <w:p w14:paraId="15C65A1B" w14:textId="77777777" w:rsidR="00DC417B" w:rsidRPr="00E47A9F" w:rsidRDefault="00DC417B" w:rsidP="00E47A9F">
            <w:pPr>
              <w:spacing w:line="220" w:lineRule="exact"/>
              <w:rPr>
                <w:rFonts w:ascii="CordiaUPC" w:hAnsi="CordiaUPC" w:cs="CordiaUPC"/>
                <w:b/>
                <w:bCs/>
                <w:color w:val="000000"/>
                <w:sz w:val="26"/>
                <w:szCs w:val="26"/>
                <w:lang w:val="en-US"/>
              </w:rPr>
            </w:pPr>
          </w:p>
        </w:tc>
        <w:tc>
          <w:tcPr>
            <w:tcW w:w="2835" w:type="dxa"/>
            <w:gridSpan w:val="3"/>
          </w:tcPr>
          <w:p w14:paraId="757B76D3" w14:textId="77777777" w:rsidR="00DC417B" w:rsidRPr="00E47A9F" w:rsidRDefault="00DC417B" w:rsidP="00E47A9F">
            <w:pPr>
              <w:pStyle w:val="acctfourfigures"/>
              <w:tabs>
                <w:tab w:val="clear" w:pos="765"/>
              </w:tabs>
              <w:spacing w:line="220" w:lineRule="exact"/>
              <w:ind w:left="-108" w:right="-88"/>
              <w:jc w:val="center"/>
              <w:rPr>
                <w:rFonts w:ascii="CordiaUPC" w:hAnsi="CordiaUPC" w:cs="CordiaUPC"/>
                <w:b/>
                <w:bCs/>
                <w:sz w:val="26"/>
                <w:szCs w:val="26"/>
              </w:rPr>
            </w:pPr>
            <w:r w:rsidRPr="00E47A9F">
              <w:rPr>
                <w:rFonts w:ascii="CordiaUPC" w:hAnsi="CordiaUPC" w:cs="CordiaUPC" w:hint="cs"/>
                <w:b/>
                <w:bCs/>
                <w:sz w:val="26"/>
                <w:szCs w:val="26"/>
              </w:rPr>
              <w:t xml:space="preserve">Consolidated </w:t>
            </w:r>
          </w:p>
        </w:tc>
        <w:tc>
          <w:tcPr>
            <w:tcW w:w="284" w:type="dxa"/>
          </w:tcPr>
          <w:p w14:paraId="1C8A85A0" w14:textId="77777777" w:rsidR="00DC417B" w:rsidRPr="00E47A9F" w:rsidRDefault="00DC417B" w:rsidP="00E47A9F">
            <w:pPr>
              <w:pStyle w:val="acctfourfigures"/>
              <w:tabs>
                <w:tab w:val="clear" w:pos="765"/>
              </w:tabs>
              <w:spacing w:line="220" w:lineRule="exact"/>
              <w:ind w:left="-108" w:right="-88"/>
              <w:jc w:val="center"/>
              <w:rPr>
                <w:rFonts w:ascii="CordiaUPC" w:hAnsi="CordiaUPC" w:cs="CordiaUPC"/>
                <w:b/>
                <w:bCs/>
                <w:sz w:val="26"/>
                <w:szCs w:val="26"/>
              </w:rPr>
            </w:pPr>
          </w:p>
        </w:tc>
        <w:tc>
          <w:tcPr>
            <w:tcW w:w="2732" w:type="dxa"/>
            <w:gridSpan w:val="3"/>
          </w:tcPr>
          <w:p w14:paraId="0935001A" w14:textId="77777777" w:rsidR="00DC417B" w:rsidRPr="00E47A9F" w:rsidRDefault="00DC417B" w:rsidP="00E47A9F">
            <w:pPr>
              <w:pStyle w:val="acctfourfigures"/>
              <w:tabs>
                <w:tab w:val="clear" w:pos="765"/>
              </w:tabs>
              <w:spacing w:line="220" w:lineRule="exact"/>
              <w:ind w:left="-108" w:right="-88"/>
              <w:jc w:val="center"/>
              <w:rPr>
                <w:rFonts w:ascii="CordiaUPC" w:hAnsi="CordiaUPC" w:cs="CordiaUPC"/>
                <w:b/>
                <w:bCs/>
                <w:sz w:val="26"/>
                <w:szCs w:val="26"/>
              </w:rPr>
            </w:pPr>
            <w:r w:rsidRPr="00E47A9F">
              <w:rPr>
                <w:rFonts w:ascii="CordiaUPC" w:hAnsi="CordiaUPC" w:cs="CordiaUPC" w:hint="cs"/>
                <w:b/>
                <w:bCs/>
                <w:sz w:val="26"/>
                <w:szCs w:val="26"/>
              </w:rPr>
              <w:t>Bank only</w:t>
            </w:r>
          </w:p>
        </w:tc>
      </w:tr>
      <w:tr w:rsidR="00FA376D" w:rsidRPr="00E47A9F" w14:paraId="427EDA46" w14:textId="77777777" w:rsidTr="00BE7137">
        <w:trPr>
          <w:trHeight w:val="137"/>
        </w:trPr>
        <w:tc>
          <w:tcPr>
            <w:tcW w:w="3553" w:type="dxa"/>
          </w:tcPr>
          <w:p w14:paraId="44CE6B9A" w14:textId="77777777" w:rsidR="00FA376D" w:rsidRPr="00E47A9F" w:rsidRDefault="00FA376D" w:rsidP="00E47A9F">
            <w:pPr>
              <w:spacing w:line="220" w:lineRule="exact"/>
              <w:ind w:firstLine="562"/>
              <w:rPr>
                <w:rFonts w:ascii="CordiaUPC" w:hAnsi="CordiaUPC" w:cs="CordiaUPC"/>
                <w:b/>
                <w:bCs/>
                <w:color w:val="000000"/>
                <w:sz w:val="26"/>
                <w:szCs w:val="26"/>
                <w:lang w:val="en-US"/>
              </w:rPr>
            </w:pPr>
          </w:p>
        </w:tc>
        <w:tc>
          <w:tcPr>
            <w:tcW w:w="1276" w:type="dxa"/>
            <w:shd w:val="clear" w:color="auto" w:fill="auto"/>
            <w:vAlign w:val="bottom"/>
          </w:tcPr>
          <w:p w14:paraId="3E02C8AA" w14:textId="604DFB0A" w:rsidR="00FA376D" w:rsidRPr="00E47A9F" w:rsidRDefault="00E47A9F" w:rsidP="00E47A9F">
            <w:pPr>
              <w:pStyle w:val="acctmergecolhdg"/>
              <w:spacing w:line="220" w:lineRule="exact"/>
              <w:ind w:left="-79" w:right="-106"/>
              <w:rPr>
                <w:rFonts w:ascii="CordiaUPC" w:hAnsi="CordiaUPC" w:cs="CordiaUPC"/>
                <w:b w:val="0"/>
                <w:bCs/>
                <w:sz w:val="26"/>
                <w:szCs w:val="26"/>
              </w:rPr>
            </w:pPr>
            <w:r w:rsidRPr="00E47A9F">
              <w:rPr>
                <w:rFonts w:ascii="CordiaUPC" w:hAnsi="CordiaUPC" w:cs="CordiaUPC"/>
                <w:b w:val="0"/>
                <w:bCs/>
                <w:sz w:val="26"/>
                <w:szCs w:val="26"/>
              </w:rPr>
              <w:t>31 March</w:t>
            </w:r>
          </w:p>
        </w:tc>
        <w:tc>
          <w:tcPr>
            <w:tcW w:w="283" w:type="dxa"/>
            <w:shd w:val="clear" w:color="auto" w:fill="auto"/>
          </w:tcPr>
          <w:p w14:paraId="0BD8F3CF" w14:textId="77777777" w:rsidR="00FA376D" w:rsidRPr="00E47A9F" w:rsidRDefault="00FA376D" w:rsidP="00E47A9F">
            <w:pPr>
              <w:pStyle w:val="acctmergecolhdg"/>
              <w:spacing w:line="220" w:lineRule="exact"/>
              <w:ind w:left="-79" w:right="-106"/>
              <w:rPr>
                <w:rFonts w:ascii="CordiaUPC" w:hAnsi="CordiaUPC" w:cs="CordiaUPC"/>
                <w:b w:val="0"/>
                <w:bCs/>
                <w:sz w:val="26"/>
                <w:szCs w:val="26"/>
              </w:rPr>
            </w:pPr>
          </w:p>
        </w:tc>
        <w:tc>
          <w:tcPr>
            <w:tcW w:w="1276" w:type="dxa"/>
            <w:shd w:val="clear" w:color="auto" w:fill="auto"/>
          </w:tcPr>
          <w:p w14:paraId="1D0DFBB5" w14:textId="77777777" w:rsidR="00FA376D" w:rsidRPr="00E47A9F" w:rsidRDefault="00FA376D" w:rsidP="00E47A9F">
            <w:pPr>
              <w:pStyle w:val="acctmergecolhdg"/>
              <w:tabs>
                <w:tab w:val="left" w:pos="656"/>
              </w:tabs>
              <w:spacing w:line="220" w:lineRule="exact"/>
              <w:ind w:left="-79" w:right="-106"/>
              <w:rPr>
                <w:rFonts w:ascii="CordiaUPC" w:hAnsi="CordiaUPC" w:cs="CordiaUPC"/>
                <w:b w:val="0"/>
                <w:bCs/>
                <w:sz w:val="26"/>
                <w:szCs w:val="26"/>
              </w:rPr>
            </w:pPr>
            <w:r w:rsidRPr="00E47A9F">
              <w:rPr>
                <w:rFonts w:ascii="CordiaUPC" w:hAnsi="CordiaUPC" w:cs="CordiaUPC" w:hint="cs"/>
                <w:b w:val="0"/>
                <w:bCs/>
                <w:sz w:val="26"/>
                <w:szCs w:val="26"/>
              </w:rPr>
              <w:t>31 December</w:t>
            </w:r>
          </w:p>
        </w:tc>
        <w:tc>
          <w:tcPr>
            <w:tcW w:w="284" w:type="dxa"/>
          </w:tcPr>
          <w:p w14:paraId="3C7E0860" w14:textId="77777777" w:rsidR="00FA376D" w:rsidRPr="00E47A9F" w:rsidRDefault="00FA376D" w:rsidP="00E47A9F">
            <w:pPr>
              <w:pStyle w:val="acctmergecolhdg"/>
              <w:tabs>
                <w:tab w:val="left" w:pos="656"/>
              </w:tabs>
              <w:spacing w:line="220" w:lineRule="exact"/>
              <w:ind w:left="-79" w:right="-106"/>
              <w:rPr>
                <w:rFonts w:ascii="CordiaUPC" w:hAnsi="CordiaUPC" w:cs="CordiaUPC"/>
                <w:b w:val="0"/>
                <w:bCs/>
                <w:sz w:val="26"/>
                <w:szCs w:val="26"/>
              </w:rPr>
            </w:pPr>
          </w:p>
        </w:tc>
        <w:tc>
          <w:tcPr>
            <w:tcW w:w="1256" w:type="dxa"/>
            <w:shd w:val="clear" w:color="auto" w:fill="auto"/>
            <w:vAlign w:val="bottom"/>
          </w:tcPr>
          <w:p w14:paraId="4A141880" w14:textId="0E6AB070" w:rsidR="00FA376D" w:rsidRPr="00E47A9F" w:rsidRDefault="00E47A9F" w:rsidP="00E47A9F">
            <w:pPr>
              <w:pStyle w:val="acctmergecolhdg"/>
              <w:tabs>
                <w:tab w:val="left" w:pos="656"/>
              </w:tabs>
              <w:spacing w:line="220" w:lineRule="exact"/>
              <w:ind w:left="-79" w:right="-106"/>
              <w:rPr>
                <w:rFonts w:ascii="CordiaUPC" w:hAnsi="CordiaUPC" w:cs="CordiaUPC"/>
                <w:b w:val="0"/>
                <w:bCs/>
                <w:sz w:val="26"/>
                <w:szCs w:val="26"/>
              </w:rPr>
            </w:pPr>
            <w:r w:rsidRPr="00E47A9F">
              <w:rPr>
                <w:rFonts w:ascii="CordiaUPC" w:hAnsi="CordiaUPC" w:cs="CordiaUPC"/>
                <w:b w:val="0"/>
                <w:bCs/>
                <w:sz w:val="26"/>
                <w:szCs w:val="26"/>
              </w:rPr>
              <w:t>31 March</w:t>
            </w:r>
          </w:p>
        </w:tc>
        <w:tc>
          <w:tcPr>
            <w:tcW w:w="236" w:type="dxa"/>
            <w:shd w:val="clear" w:color="auto" w:fill="auto"/>
          </w:tcPr>
          <w:p w14:paraId="7FFCC73B" w14:textId="77777777" w:rsidR="00FA376D" w:rsidRPr="00E47A9F" w:rsidRDefault="00FA376D" w:rsidP="00E47A9F">
            <w:pPr>
              <w:pStyle w:val="acctmergecolhdg"/>
              <w:spacing w:line="220" w:lineRule="exact"/>
              <w:ind w:left="-79" w:right="-106"/>
              <w:rPr>
                <w:rFonts w:ascii="CordiaUPC" w:hAnsi="CordiaUPC" w:cs="CordiaUPC"/>
                <w:b w:val="0"/>
                <w:bCs/>
                <w:sz w:val="26"/>
                <w:szCs w:val="26"/>
              </w:rPr>
            </w:pPr>
          </w:p>
        </w:tc>
        <w:tc>
          <w:tcPr>
            <w:tcW w:w="1247" w:type="dxa"/>
            <w:gridSpan w:val="2"/>
            <w:shd w:val="clear" w:color="auto" w:fill="auto"/>
          </w:tcPr>
          <w:p w14:paraId="1F740F62" w14:textId="77777777" w:rsidR="00FA376D" w:rsidRPr="00E47A9F" w:rsidRDefault="00FA376D" w:rsidP="00E47A9F">
            <w:pPr>
              <w:pStyle w:val="acctmergecolhdg"/>
              <w:tabs>
                <w:tab w:val="left" w:pos="656"/>
              </w:tabs>
              <w:spacing w:line="220" w:lineRule="exact"/>
              <w:ind w:left="-79" w:right="-106"/>
              <w:rPr>
                <w:rFonts w:ascii="CordiaUPC" w:hAnsi="CordiaUPC" w:cs="CordiaUPC"/>
                <w:b w:val="0"/>
                <w:bCs/>
                <w:sz w:val="26"/>
                <w:szCs w:val="26"/>
              </w:rPr>
            </w:pPr>
            <w:r w:rsidRPr="00E47A9F">
              <w:rPr>
                <w:rFonts w:ascii="CordiaUPC" w:hAnsi="CordiaUPC" w:cs="CordiaUPC" w:hint="cs"/>
                <w:b w:val="0"/>
                <w:bCs/>
                <w:sz w:val="26"/>
                <w:szCs w:val="26"/>
              </w:rPr>
              <w:t>31 December</w:t>
            </w:r>
          </w:p>
        </w:tc>
      </w:tr>
      <w:tr w:rsidR="00FA376D" w:rsidRPr="00E47A9F" w14:paraId="715FE0F4" w14:textId="77777777" w:rsidTr="00BE7137">
        <w:trPr>
          <w:trHeight w:val="137"/>
        </w:trPr>
        <w:tc>
          <w:tcPr>
            <w:tcW w:w="3553" w:type="dxa"/>
          </w:tcPr>
          <w:p w14:paraId="178887B3" w14:textId="77777777" w:rsidR="00FA376D" w:rsidRPr="00E47A9F" w:rsidRDefault="00FA376D" w:rsidP="00E47A9F">
            <w:pPr>
              <w:spacing w:line="220" w:lineRule="exact"/>
              <w:ind w:firstLine="562"/>
              <w:rPr>
                <w:rFonts w:ascii="CordiaUPC" w:hAnsi="CordiaUPC" w:cs="CordiaUPC"/>
                <w:b/>
                <w:bCs/>
                <w:color w:val="000000"/>
                <w:sz w:val="26"/>
                <w:szCs w:val="26"/>
                <w:lang w:val="en-US"/>
              </w:rPr>
            </w:pPr>
          </w:p>
        </w:tc>
        <w:tc>
          <w:tcPr>
            <w:tcW w:w="1276" w:type="dxa"/>
            <w:shd w:val="clear" w:color="auto" w:fill="auto"/>
            <w:vAlign w:val="bottom"/>
          </w:tcPr>
          <w:p w14:paraId="6BCA9074" w14:textId="108A5073" w:rsidR="00FA376D" w:rsidRPr="00E47A9F" w:rsidRDefault="00FA376D" w:rsidP="00E47A9F">
            <w:pPr>
              <w:pStyle w:val="acctmergecolhdg"/>
              <w:spacing w:line="220" w:lineRule="exact"/>
              <w:ind w:left="-79" w:right="-106"/>
              <w:rPr>
                <w:rFonts w:ascii="CordiaUPC" w:hAnsi="CordiaUPC" w:cs="CordiaUPC"/>
                <w:b w:val="0"/>
                <w:bCs/>
                <w:sz w:val="26"/>
                <w:szCs w:val="26"/>
                <w:lang w:val="en-US"/>
              </w:rPr>
            </w:pPr>
            <w:r w:rsidRPr="00E47A9F">
              <w:rPr>
                <w:rFonts w:ascii="CordiaUPC" w:hAnsi="CordiaUPC" w:cs="CordiaUPC" w:hint="cs"/>
                <w:b w:val="0"/>
                <w:bCs/>
                <w:sz w:val="26"/>
                <w:szCs w:val="26"/>
              </w:rPr>
              <w:t>20</w:t>
            </w:r>
            <w:r w:rsidRPr="00E47A9F">
              <w:rPr>
                <w:rFonts w:ascii="CordiaUPC" w:hAnsi="CordiaUPC" w:cs="CordiaUPC" w:hint="cs"/>
                <w:b w:val="0"/>
                <w:bCs/>
                <w:sz w:val="26"/>
                <w:szCs w:val="26"/>
                <w:lang w:val="en-US"/>
              </w:rPr>
              <w:t>2</w:t>
            </w:r>
            <w:r w:rsidR="00E47A9F">
              <w:rPr>
                <w:rFonts w:ascii="CordiaUPC" w:hAnsi="CordiaUPC" w:cs="CordiaUPC"/>
                <w:b w:val="0"/>
                <w:bCs/>
                <w:sz w:val="26"/>
                <w:szCs w:val="26"/>
                <w:lang w:val="en-US"/>
              </w:rPr>
              <w:t>1</w:t>
            </w:r>
          </w:p>
        </w:tc>
        <w:tc>
          <w:tcPr>
            <w:tcW w:w="283" w:type="dxa"/>
            <w:shd w:val="clear" w:color="auto" w:fill="auto"/>
          </w:tcPr>
          <w:p w14:paraId="55149558" w14:textId="77777777" w:rsidR="00FA376D" w:rsidRPr="00E47A9F" w:rsidRDefault="00FA376D" w:rsidP="00E47A9F">
            <w:pPr>
              <w:pStyle w:val="acctmergecolhdg"/>
              <w:spacing w:line="220" w:lineRule="exact"/>
              <w:ind w:left="-79" w:right="-106"/>
              <w:rPr>
                <w:rFonts w:ascii="CordiaUPC" w:hAnsi="CordiaUPC" w:cs="CordiaUPC"/>
                <w:b w:val="0"/>
                <w:bCs/>
                <w:sz w:val="26"/>
                <w:szCs w:val="26"/>
              </w:rPr>
            </w:pPr>
          </w:p>
        </w:tc>
        <w:tc>
          <w:tcPr>
            <w:tcW w:w="1276" w:type="dxa"/>
            <w:shd w:val="clear" w:color="auto" w:fill="auto"/>
          </w:tcPr>
          <w:p w14:paraId="11B23DB1" w14:textId="1E948A3B" w:rsidR="00FA376D" w:rsidRPr="00E47A9F" w:rsidRDefault="00FA376D" w:rsidP="00E47A9F">
            <w:pPr>
              <w:pStyle w:val="acctmergecolhdg"/>
              <w:tabs>
                <w:tab w:val="left" w:pos="656"/>
              </w:tabs>
              <w:spacing w:line="220" w:lineRule="exact"/>
              <w:ind w:left="-79" w:right="-106"/>
              <w:rPr>
                <w:rFonts w:ascii="CordiaUPC" w:hAnsi="CordiaUPC" w:cs="CordiaUPC"/>
                <w:b w:val="0"/>
                <w:bCs/>
                <w:sz w:val="26"/>
                <w:szCs w:val="26"/>
              </w:rPr>
            </w:pPr>
            <w:r w:rsidRPr="00E47A9F">
              <w:rPr>
                <w:rFonts w:ascii="CordiaUPC" w:hAnsi="CordiaUPC" w:cs="CordiaUPC" w:hint="cs"/>
                <w:b w:val="0"/>
                <w:bCs/>
                <w:sz w:val="26"/>
                <w:szCs w:val="26"/>
              </w:rPr>
              <w:t>20</w:t>
            </w:r>
            <w:r w:rsidR="00E47A9F">
              <w:rPr>
                <w:rFonts w:ascii="CordiaUPC" w:hAnsi="CordiaUPC" w:cs="CordiaUPC"/>
                <w:b w:val="0"/>
                <w:bCs/>
                <w:sz w:val="26"/>
                <w:szCs w:val="26"/>
              </w:rPr>
              <w:t>20</w:t>
            </w:r>
          </w:p>
        </w:tc>
        <w:tc>
          <w:tcPr>
            <w:tcW w:w="284" w:type="dxa"/>
          </w:tcPr>
          <w:p w14:paraId="7DF57847" w14:textId="77777777" w:rsidR="00FA376D" w:rsidRPr="00E47A9F" w:rsidRDefault="00FA376D" w:rsidP="00E47A9F">
            <w:pPr>
              <w:pStyle w:val="acctmergecolhdg"/>
              <w:tabs>
                <w:tab w:val="left" w:pos="656"/>
              </w:tabs>
              <w:spacing w:line="220" w:lineRule="exact"/>
              <w:ind w:left="-79" w:right="-106"/>
              <w:rPr>
                <w:rFonts w:ascii="CordiaUPC" w:hAnsi="CordiaUPC" w:cs="CordiaUPC"/>
                <w:b w:val="0"/>
                <w:bCs/>
                <w:sz w:val="26"/>
                <w:szCs w:val="26"/>
              </w:rPr>
            </w:pPr>
          </w:p>
        </w:tc>
        <w:tc>
          <w:tcPr>
            <w:tcW w:w="1256" w:type="dxa"/>
            <w:shd w:val="clear" w:color="auto" w:fill="auto"/>
            <w:vAlign w:val="bottom"/>
          </w:tcPr>
          <w:p w14:paraId="4D1438D9" w14:textId="1B072D07" w:rsidR="00FA376D" w:rsidRPr="00E47A9F" w:rsidRDefault="00FA376D" w:rsidP="00E47A9F">
            <w:pPr>
              <w:pStyle w:val="acctmergecolhdg"/>
              <w:spacing w:line="220" w:lineRule="exact"/>
              <w:ind w:left="-79" w:right="-106"/>
              <w:rPr>
                <w:rFonts w:ascii="CordiaUPC" w:hAnsi="CordiaUPC" w:cs="CordiaUPC"/>
                <w:b w:val="0"/>
                <w:bCs/>
                <w:sz w:val="26"/>
                <w:szCs w:val="26"/>
                <w:lang w:val="en-US"/>
              </w:rPr>
            </w:pPr>
            <w:r w:rsidRPr="00E47A9F">
              <w:rPr>
                <w:rFonts w:ascii="CordiaUPC" w:hAnsi="CordiaUPC" w:cs="CordiaUPC" w:hint="cs"/>
                <w:b w:val="0"/>
                <w:bCs/>
                <w:sz w:val="26"/>
                <w:szCs w:val="26"/>
              </w:rPr>
              <w:t>20</w:t>
            </w:r>
            <w:r w:rsidRPr="00E47A9F">
              <w:rPr>
                <w:rFonts w:ascii="CordiaUPC" w:hAnsi="CordiaUPC" w:cs="CordiaUPC" w:hint="cs"/>
                <w:b w:val="0"/>
                <w:bCs/>
                <w:sz w:val="26"/>
                <w:szCs w:val="26"/>
                <w:lang w:val="en-US"/>
              </w:rPr>
              <w:t>2</w:t>
            </w:r>
            <w:r w:rsidR="00E47A9F">
              <w:rPr>
                <w:rFonts w:ascii="CordiaUPC" w:hAnsi="CordiaUPC" w:cs="CordiaUPC"/>
                <w:b w:val="0"/>
                <w:bCs/>
                <w:sz w:val="26"/>
                <w:szCs w:val="26"/>
                <w:lang w:val="en-US"/>
              </w:rPr>
              <w:t>1</w:t>
            </w:r>
          </w:p>
        </w:tc>
        <w:tc>
          <w:tcPr>
            <w:tcW w:w="236" w:type="dxa"/>
            <w:shd w:val="clear" w:color="auto" w:fill="auto"/>
          </w:tcPr>
          <w:p w14:paraId="1BD5BCD1" w14:textId="77777777" w:rsidR="00FA376D" w:rsidRPr="00E47A9F" w:rsidRDefault="00FA376D" w:rsidP="00E47A9F">
            <w:pPr>
              <w:pStyle w:val="acctmergecolhdg"/>
              <w:spacing w:line="220" w:lineRule="exact"/>
              <w:ind w:left="-79" w:right="-106"/>
              <w:rPr>
                <w:rFonts w:ascii="CordiaUPC" w:hAnsi="CordiaUPC" w:cs="CordiaUPC"/>
                <w:b w:val="0"/>
                <w:bCs/>
                <w:sz w:val="26"/>
                <w:szCs w:val="26"/>
              </w:rPr>
            </w:pPr>
          </w:p>
        </w:tc>
        <w:tc>
          <w:tcPr>
            <w:tcW w:w="1247" w:type="dxa"/>
            <w:gridSpan w:val="2"/>
            <w:shd w:val="clear" w:color="auto" w:fill="auto"/>
          </w:tcPr>
          <w:p w14:paraId="71B96B8C" w14:textId="1CC1D3FD" w:rsidR="00FA376D" w:rsidRPr="00E47A9F" w:rsidRDefault="00FA376D" w:rsidP="00E47A9F">
            <w:pPr>
              <w:pStyle w:val="acctmergecolhdg"/>
              <w:tabs>
                <w:tab w:val="left" w:pos="656"/>
              </w:tabs>
              <w:spacing w:line="220" w:lineRule="exact"/>
              <w:ind w:left="-79" w:right="-106"/>
              <w:rPr>
                <w:rFonts w:ascii="CordiaUPC" w:hAnsi="CordiaUPC" w:cs="CordiaUPC"/>
                <w:b w:val="0"/>
                <w:bCs/>
                <w:sz w:val="26"/>
                <w:szCs w:val="26"/>
              </w:rPr>
            </w:pPr>
            <w:r w:rsidRPr="00E47A9F">
              <w:rPr>
                <w:rFonts w:ascii="CordiaUPC" w:hAnsi="CordiaUPC" w:cs="CordiaUPC" w:hint="cs"/>
                <w:b w:val="0"/>
                <w:bCs/>
                <w:sz w:val="26"/>
                <w:szCs w:val="26"/>
              </w:rPr>
              <w:t>20</w:t>
            </w:r>
            <w:r w:rsidR="00E47A9F">
              <w:rPr>
                <w:rFonts w:ascii="CordiaUPC" w:hAnsi="CordiaUPC" w:cs="CordiaUPC"/>
                <w:b w:val="0"/>
                <w:bCs/>
                <w:sz w:val="26"/>
                <w:szCs w:val="26"/>
              </w:rPr>
              <w:t>20</w:t>
            </w:r>
          </w:p>
        </w:tc>
      </w:tr>
      <w:tr w:rsidR="00FA376D" w:rsidRPr="00E47A9F" w14:paraId="084F1A55" w14:textId="77777777" w:rsidTr="00BE7137">
        <w:trPr>
          <w:gridAfter w:val="1"/>
          <w:wAfter w:w="7" w:type="dxa"/>
          <w:trHeight w:val="187"/>
        </w:trPr>
        <w:tc>
          <w:tcPr>
            <w:tcW w:w="3553" w:type="dxa"/>
          </w:tcPr>
          <w:p w14:paraId="0645DDAA" w14:textId="77777777" w:rsidR="00FA376D" w:rsidRPr="00E47A9F" w:rsidRDefault="00FA376D" w:rsidP="00E47A9F">
            <w:pPr>
              <w:spacing w:line="220" w:lineRule="exact"/>
              <w:rPr>
                <w:rFonts w:ascii="CordiaUPC" w:hAnsi="CordiaUPC" w:cs="CordiaUPC"/>
                <w:b/>
                <w:bCs/>
                <w:color w:val="000000"/>
                <w:sz w:val="26"/>
                <w:szCs w:val="26"/>
                <w:lang w:val="en-US"/>
              </w:rPr>
            </w:pPr>
          </w:p>
        </w:tc>
        <w:tc>
          <w:tcPr>
            <w:tcW w:w="5851" w:type="dxa"/>
            <w:gridSpan w:val="7"/>
          </w:tcPr>
          <w:p w14:paraId="41558153" w14:textId="77777777" w:rsidR="00FA376D" w:rsidRPr="00E47A9F" w:rsidRDefault="00FA376D" w:rsidP="00E47A9F">
            <w:pPr>
              <w:pStyle w:val="acctfourfigures"/>
              <w:tabs>
                <w:tab w:val="clear" w:pos="765"/>
              </w:tabs>
              <w:spacing w:line="220" w:lineRule="exact"/>
              <w:ind w:left="-108" w:right="-88"/>
              <w:jc w:val="center"/>
              <w:rPr>
                <w:rFonts w:ascii="CordiaUPC" w:hAnsi="CordiaUPC" w:cs="CordiaUPC"/>
                <w:i/>
                <w:iCs/>
                <w:snapToGrid w:val="0"/>
                <w:sz w:val="26"/>
                <w:szCs w:val="26"/>
                <w:lang w:val="en-US" w:eastAsia="th-TH" w:bidi="th-TH"/>
              </w:rPr>
            </w:pPr>
            <w:r w:rsidRPr="00E47A9F">
              <w:rPr>
                <w:rFonts w:ascii="CordiaUPC" w:hAnsi="CordiaUPC" w:cs="CordiaUPC" w:hint="cs"/>
                <w:i/>
                <w:iCs/>
                <w:snapToGrid w:val="0"/>
                <w:sz w:val="26"/>
                <w:szCs w:val="26"/>
                <w:lang w:val="en-US" w:eastAsia="th-TH" w:bidi="th-TH"/>
              </w:rPr>
              <w:t>(in million Baht)</w:t>
            </w:r>
          </w:p>
        </w:tc>
      </w:tr>
      <w:tr w:rsidR="00AC4E5B" w:rsidRPr="00E47A9F" w14:paraId="093B325C" w14:textId="77777777" w:rsidTr="00BE7137">
        <w:trPr>
          <w:trHeight w:val="182"/>
        </w:trPr>
        <w:tc>
          <w:tcPr>
            <w:tcW w:w="3553" w:type="dxa"/>
          </w:tcPr>
          <w:p w14:paraId="5DB1E5CD" w14:textId="77777777" w:rsidR="00AC4E5B" w:rsidRPr="00E47A9F" w:rsidRDefault="00AC4E5B" w:rsidP="00AC4E5B">
            <w:pPr>
              <w:spacing w:line="220" w:lineRule="exact"/>
              <w:rPr>
                <w:rFonts w:ascii="CordiaUPC" w:hAnsi="CordiaUPC" w:cs="CordiaUPC"/>
                <w:color w:val="000000"/>
                <w:spacing w:val="-4"/>
                <w:sz w:val="26"/>
                <w:szCs w:val="26"/>
                <w:lang w:val="en-US"/>
              </w:rPr>
            </w:pPr>
            <w:r w:rsidRPr="00E47A9F">
              <w:rPr>
                <w:rFonts w:ascii="CordiaUPC" w:hAnsi="CordiaUPC" w:cs="CordiaUPC" w:hint="cs"/>
                <w:color w:val="000000"/>
                <w:spacing w:val="-4"/>
                <w:sz w:val="26"/>
                <w:szCs w:val="26"/>
                <w:lang w:val="en-US"/>
              </w:rPr>
              <w:t>Property development and construction</w:t>
            </w:r>
          </w:p>
        </w:tc>
        <w:tc>
          <w:tcPr>
            <w:tcW w:w="1276" w:type="dxa"/>
          </w:tcPr>
          <w:p w14:paraId="0CC9C8C9" w14:textId="6349B4DA" w:rsidR="00AC4E5B" w:rsidRPr="00E47A9F" w:rsidRDefault="00AC4E5B" w:rsidP="00AC4E5B">
            <w:pPr>
              <w:pStyle w:val="acctfourfigures"/>
              <w:tabs>
                <w:tab w:val="clear" w:pos="765"/>
                <w:tab w:val="decimal" w:pos="794"/>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bidi="th-TH"/>
              </w:rPr>
              <w:t>4</w:t>
            </w:r>
          </w:p>
        </w:tc>
        <w:tc>
          <w:tcPr>
            <w:tcW w:w="283" w:type="dxa"/>
          </w:tcPr>
          <w:p w14:paraId="34287C4B" w14:textId="77777777" w:rsidR="00AC4E5B" w:rsidRPr="00E47A9F" w:rsidRDefault="00AC4E5B" w:rsidP="00AC4E5B">
            <w:pPr>
              <w:pStyle w:val="acctfourfigures"/>
              <w:tabs>
                <w:tab w:val="clear" w:pos="765"/>
              </w:tabs>
              <w:spacing w:line="220" w:lineRule="exact"/>
              <w:ind w:left="-108" w:right="-88"/>
              <w:rPr>
                <w:rFonts w:ascii="CordiaUPC" w:hAnsi="CordiaUPC" w:cs="CordiaUPC"/>
                <w:sz w:val="26"/>
                <w:szCs w:val="26"/>
              </w:rPr>
            </w:pPr>
          </w:p>
        </w:tc>
        <w:tc>
          <w:tcPr>
            <w:tcW w:w="1276" w:type="dxa"/>
          </w:tcPr>
          <w:p w14:paraId="103528B5" w14:textId="2D4A3F58" w:rsidR="00AC4E5B" w:rsidRPr="00E47A9F" w:rsidRDefault="00AC4E5B" w:rsidP="00AC4E5B">
            <w:pPr>
              <w:pStyle w:val="acctfourfigures"/>
              <w:tabs>
                <w:tab w:val="clear" w:pos="765"/>
                <w:tab w:val="decimal" w:pos="829"/>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bidi="th-TH"/>
              </w:rPr>
              <w:t>4</w:t>
            </w:r>
          </w:p>
        </w:tc>
        <w:tc>
          <w:tcPr>
            <w:tcW w:w="284" w:type="dxa"/>
          </w:tcPr>
          <w:p w14:paraId="62676AF6" w14:textId="77777777" w:rsidR="00AC4E5B" w:rsidRPr="00E47A9F" w:rsidRDefault="00AC4E5B" w:rsidP="00AC4E5B">
            <w:pPr>
              <w:pStyle w:val="acctfourfigures"/>
              <w:tabs>
                <w:tab w:val="clear" w:pos="765"/>
                <w:tab w:val="decimal" w:pos="1062"/>
              </w:tabs>
              <w:spacing w:line="220" w:lineRule="exact"/>
              <w:ind w:left="-79" w:right="-198"/>
              <w:rPr>
                <w:rFonts w:ascii="CordiaUPC" w:hAnsi="CordiaUPC" w:cs="CordiaUPC"/>
                <w:sz w:val="26"/>
                <w:szCs w:val="26"/>
              </w:rPr>
            </w:pPr>
          </w:p>
        </w:tc>
        <w:tc>
          <w:tcPr>
            <w:tcW w:w="1256" w:type="dxa"/>
          </w:tcPr>
          <w:p w14:paraId="347F5CF3" w14:textId="41BC4D28" w:rsidR="00AC4E5B" w:rsidRPr="00E47A9F" w:rsidRDefault="00AC4E5B" w:rsidP="00AC4E5B">
            <w:pPr>
              <w:pStyle w:val="acctfourfigures"/>
              <w:tabs>
                <w:tab w:val="clear" w:pos="765"/>
                <w:tab w:val="decimal" w:pos="868"/>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bidi="th-TH"/>
              </w:rPr>
              <w:t>4</w:t>
            </w:r>
          </w:p>
        </w:tc>
        <w:tc>
          <w:tcPr>
            <w:tcW w:w="236" w:type="dxa"/>
          </w:tcPr>
          <w:p w14:paraId="151D9A3E" w14:textId="77777777" w:rsidR="00AC4E5B" w:rsidRPr="00E47A9F" w:rsidRDefault="00AC4E5B" w:rsidP="00AC4E5B">
            <w:pPr>
              <w:pStyle w:val="acctfourfigures"/>
              <w:tabs>
                <w:tab w:val="clear" w:pos="765"/>
                <w:tab w:val="decimal" w:pos="1062"/>
              </w:tabs>
              <w:spacing w:line="220" w:lineRule="exact"/>
              <w:ind w:left="-79" w:right="-198"/>
              <w:rPr>
                <w:rFonts w:ascii="CordiaUPC" w:hAnsi="CordiaUPC" w:cs="CordiaUPC"/>
                <w:sz w:val="26"/>
                <w:szCs w:val="26"/>
              </w:rPr>
            </w:pPr>
          </w:p>
        </w:tc>
        <w:tc>
          <w:tcPr>
            <w:tcW w:w="1247" w:type="dxa"/>
            <w:gridSpan w:val="2"/>
          </w:tcPr>
          <w:p w14:paraId="2BB2E656" w14:textId="4C4BA185" w:rsidR="00AC4E5B" w:rsidRPr="00E47A9F" w:rsidRDefault="00AC4E5B" w:rsidP="00AC4E5B">
            <w:pPr>
              <w:pStyle w:val="acctfourfigures"/>
              <w:tabs>
                <w:tab w:val="clear" w:pos="765"/>
                <w:tab w:val="decimal" w:pos="868"/>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bidi="th-TH"/>
              </w:rPr>
              <w:t>4</w:t>
            </w:r>
          </w:p>
        </w:tc>
      </w:tr>
      <w:tr w:rsidR="00AC4E5B" w:rsidRPr="00E47A9F" w14:paraId="6898B890" w14:textId="77777777" w:rsidTr="00BE7137">
        <w:trPr>
          <w:trHeight w:val="187"/>
        </w:trPr>
        <w:tc>
          <w:tcPr>
            <w:tcW w:w="3553" w:type="dxa"/>
          </w:tcPr>
          <w:p w14:paraId="3F07A0FB" w14:textId="77777777" w:rsidR="00AC4E5B" w:rsidRPr="00E47A9F" w:rsidRDefault="00AC4E5B" w:rsidP="00AC4E5B">
            <w:pPr>
              <w:spacing w:line="220" w:lineRule="exact"/>
              <w:rPr>
                <w:rFonts w:ascii="CordiaUPC" w:hAnsi="CordiaUPC" w:cs="CordiaUPC"/>
                <w:color w:val="000000"/>
                <w:sz w:val="26"/>
                <w:szCs w:val="26"/>
                <w:lang w:val="en-US"/>
              </w:rPr>
            </w:pPr>
            <w:r w:rsidRPr="00E47A9F">
              <w:rPr>
                <w:rFonts w:ascii="CordiaUPC" w:hAnsi="CordiaUPC" w:cs="CordiaUPC" w:hint="cs"/>
                <w:color w:val="000000"/>
                <w:sz w:val="26"/>
                <w:szCs w:val="26"/>
                <w:lang w:val="en-US"/>
              </w:rPr>
              <w:t>Public utilities and services</w:t>
            </w:r>
          </w:p>
        </w:tc>
        <w:tc>
          <w:tcPr>
            <w:tcW w:w="1276" w:type="dxa"/>
          </w:tcPr>
          <w:p w14:paraId="22B78172" w14:textId="1DAC0822" w:rsidR="00AC4E5B" w:rsidRPr="00E47A9F" w:rsidRDefault="00AC4E5B" w:rsidP="00AC4E5B">
            <w:pPr>
              <w:pStyle w:val="acctfourfigures"/>
              <w:tabs>
                <w:tab w:val="clear" w:pos="765"/>
                <w:tab w:val="decimal" w:pos="794"/>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rPr>
              <w:t>101</w:t>
            </w:r>
          </w:p>
        </w:tc>
        <w:tc>
          <w:tcPr>
            <w:tcW w:w="283" w:type="dxa"/>
          </w:tcPr>
          <w:p w14:paraId="74EDB818" w14:textId="77777777" w:rsidR="00AC4E5B" w:rsidRPr="00E47A9F" w:rsidRDefault="00AC4E5B" w:rsidP="00AC4E5B">
            <w:pPr>
              <w:pStyle w:val="acctfourfigures"/>
              <w:tabs>
                <w:tab w:val="clear" w:pos="765"/>
              </w:tabs>
              <w:spacing w:line="220" w:lineRule="exact"/>
              <w:ind w:left="-108" w:right="-88"/>
              <w:rPr>
                <w:rFonts w:ascii="CordiaUPC" w:hAnsi="CordiaUPC" w:cs="CordiaUPC"/>
                <w:sz w:val="26"/>
                <w:szCs w:val="26"/>
              </w:rPr>
            </w:pPr>
          </w:p>
        </w:tc>
        <w:tc>
          <w:tcPr>
            <w:tcW w:w="1276" w:type="dxa"/>
          </w:tcPr>
          <w:p w14:paraId="5EBC6E12" w14:textId="146CEF0F" w:rsidR="00AC4E5B" w:rsidRPr="00E47A9F" w:rsidRDefault="00AC4E5B" w:rsidP="00AC4E5B">
            <w:pPr>
              <w:pStyle w:val="acctfourfigures"/>
              <w:tabs>
                <w:tab w:val="clear" w:pos="765"/>
                <w:tab w:val="decimal" w:pos="829"/>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rPr>
              <w:t>101</w:t>
            </w:r>
          </w:p>
        </w:tc>
        <w:tc>
          <w:tcPr>
            <w:tcW w:w="284" w:type="dxa"/>
          </w:tcPr>
          <w:p w14:paraId="7DD7A464" w14:textId="77777777" w:rsidR="00AC4E5B" w:rsidRPr="00E47A9F" w:rsidRDefault="00AC4E5B" w:rsidP="00AC4E5B">
            <w:pPr>
              <w:pStyle w:val="acctfourfigures"/>
              <w:tabs>
                <w:tab w:val="clear" w:pos="765"/>
                <w:tab w:val="decimal" w:pos="1062"/>
              </w:tabs>
              <w:spacing w:line="220" w:lineRule="exact"/>
              <w:ind w:left="-79" w:right="-198"/>
              <w:rPr>
                <w:rFonts w:ascii="CordiaUPC" w:hAnsi="CordiaUPC" w:cs="CordiaUPC"/>
                <w:sz w:val="26"/>
                <w:szCs w:val="26"/>
              </w:rPr>
            </w:pPr>
          </w:p>
        </w:tc>
        <w:tc>
          <w:tcPr>
            <w:tcW w:w="1256" w:type="dxa"/>
          </w:tcPr>
          <w:p w14:paraId="54CA9A32" w14:textId="6FE8C18F" w:rsidR="00AC4E5B" w:rsidRPr="00E47A9F" w:rsidRDefault="00AC4E5B" w:rsidP="00AC4E5B">
            <w:pPr>
              <w:pStyle w:val="acctfourfigures"/>
              <w:tabs>
                <w:tab w:val="clear" w:pos="765"/>
                <w:tab w:val="decimal" w:pos="868"/>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rPr>
              <w:t>101</w:t>
            </w:r>
          </w:p>
        </w:tc>
        <w:tc>
          <w:tcPr>
            <w:tcW w:w="236" w:type="dxa"/>
          </w:tcPr>
          <w:p w14:paraId="7B8A5264" w14:textId="77777777" w:rsidR="00AC4E5B" w:rsidRPr="00E47A9F" w:rsidRDefault="00AC4E5B" w:rsidP="00AC4E5B">
            <w:pPr>
              <w:pStyle w:val="acctfourfigures"/>
              <w:tabs>
                <w:tab w:val="clear" w:pos="765"/>
                <w:tab w:val="decimal" w:pos="1062"/>
              </w:tabs>
              <w:spacing w:line="220" w:lineRule="exact"/>
              <w:ind w:left="-79" w:right="-198"/>
              <w:rPr>
                <w:rFonts w:ascii="CordiaUPC" w:hAnsi="CordiaUPC" w:cs="CordiaUPC"/>
                <w:sz w:val="26"/>
                <w:szCs w:val="26"/>
              </w:rPr>
            </w:pPr>
          </w:p>
        </w:tc>
        <w:tc>
          <w:tcPr>
            <w:tcW w:w="1247" w:type="dxa"/>
            <w:gridSpan w:val="2"/>
          </w:tcPr>
          <w:p w14:paraId="0487CB8E" w14:textId="0C8040D0" w:rsidR="00AC4E5B" w:rsidRPr="00E47A9F" w:rsidRDefault="00AC4E5B" w:rsidP="00AC4E5B">
            <w:pPr>
              <w:pStyle w:val="acctfourfigures"/>
              <w:tabs>
                <w:tab w:val="clear" w:pos="765"/>
                <w:tab w:val="decimal" w:pos="868"/>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rPr>
              <w:t>101</w:t>
            </w:r>
          </w:p>
        </w:tc>
      </w:tr>
      <w:tr w:rsidR="00AC4E5B" w:rsidRPr="00E47A9F" w14:paraId="3CAEB4FB" w14:textId="77777777" w:rsidTr="00AD5D9D">
        <w:trPr>
          <w:trHeight w:val="70"/>
        </w:trPr>
        <w:tc>
          <w:tcPr>
            <w:tcW w:w="3553" w:type="dxa"/>
          </w:tcPr>
          <w:p w14:paraId="45ED4C12" w14:textId="77777777" w:rsidR="00AC4E5B" w:rsidRPr="00E47A9F" w:rsidRDefault="00AC4E5B" w:rsidP="00AC4E5B">
            <w:pPr>
              <w:spacing w:line="220" w:lineRule="exact"/>
              <w:rPr>
                <w:rFonts w:ascii="CordiaUPC" w:hAnsi="CordiaUPC" w:cs="CordiaUPC"/>
                <w:color w:val="000000"/>
                <w:sz w:val="26"/>
                <w:szCs w:val="26"/>
                <w:cs/>
                <w:lang w:val="en-US" w:bidi="th-TH"/>
              </w:rPr>
            </w:pPr>
            <w:r w:rsidRPr="00E47A9F">
              <w:rPr>
                <w:rFonts w:ascii="CordiaUPC" w:hAnsi="CordiaUPC" w:cs="CordiaUPC" w:hint="cs"/>
                <w:color w:val="000000"/>
                <w:sz w:val="26"/>
                <w:szCs w:val="26"/>
                <w:lang w:val="en-US"/>
              </w:rPr>
              <w:t>Mutual funds and financial services</w:t>
            </w:r>
          </w:p>
        </w:tc>
        <w:tc>
          <w:tcPr>
            <w:tcW w:w="1276" w:type="dxa"/>
            <w:vAlign w:val="bottom"/>
          </w:tcPr>
          <w:p w14:paraId="3B8C2DA0" w14:textId="6BC0BA45" w:rsidR="00AC4E5B" w:rsidRPr="00E47A9F" w:rsidRDefault="00AC4E5B" w:rsidP="00AC4E5B">
            <w:pPr>
              <w:pStyle w:val="acctfourfigures"/>
              <w:tabs>
                <w:tab w:val="clear" w:pos="765"/>
                <w:tab w:val="decimal" w:pos="794"/>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rPr>
              <w:t>199</w:t>
            </w:r>
          </w:p>
        </w:tc>
        <w:tc>
          <w:tcPr>
            <w:tcW w:w="283" w:type="dxa"/>
          </w:tcPr>
          <w:p w14:paraId="0BBF19DC" w14:textId="77777777" w:rsidR="00AC4E5B" w:rsidRPr="00E47A9F" w:rsidRDefault="00AC4E5B" w:rsidP="00AC4E5B">
            <w:pPr>
              <w:pStyle w:val="acctfourfigures"/>
              <w:tabs>
                <w:tab w:val="clear" w:pos="765"/>
              </w:tabs>
              <w:spacing w:line="220" w:lineRule="exact"/>
              <w:ind w:left="-108" w:right="-88"/>
              <w:rPr>
                <w:rFonts w:ascii="CordiaUPC" w:hAnsi="CordiaUPC" w:cs="CordiaUPC"/>
                <w:sz w:val="26"/>
                <w:szCs w:val="26"/>
              </w:rPr>
            </w:pPr>
          </w:p>
        </w:tc>
        <w:tc>
          <w:tcPr>
            <w:tcW w:w="1276" w:type="dxa"/>
            <w:vAlign w:val="bottom"/>
          </w:tcPr>
          <w:p w14:paraId="3D4FD262" w14:textId="321BCEFE" w:rsidR="00AC4E5B" w:rsidRPr="00E47A9F" w:rsidRDefault="00AC4E5B" w:rsidP="00AC4E5B">
            <w:pPr>
              <w:pStyle w:val="acctfourfigures"/>
              <w:tabs>
                <w:tab w:val="clear" w:pos="765"/>
                <w:tab w:val="decimal" w:pos="829"/>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rPr>
              <w:t>199</w:t>
            </w:r>
          </w:p>
        </w:tc>
        <w:tc>
          <w:tcPr>
            <w:tcW w:w="284" w:type="dxa"/>
          </w:tcPr>
          <w:p w14:paraId="3A46BBB0" w14:textId="77777777" w:rsidR="00AC4E5B" w:rsidRPr="00E47A9F" w:rsidRDefault="00AC4E5B" w:rsidP="00AC4E5B">
            <w:pPr>
              <w:pStyle w:val="acctfourfigures"/>
              <w:tabs>
                <w:tab w:val="clear" w:pos="765"/>
                <w:tab w:val="decimal" w:pos="1062"/>
              </w:tabs>
              <w:spacing w:line="220" w:lineRule="exact"/>
              <w:ind w:left="-79" w:right="-198"/>
              <w:rPr>
                <w:rFonts w:ascii="CordiaUPC" w:hAnsi="CordiaUPC" w:cs="CordiaUPC"/>
                <w:sz w:val="26"/>
                <w:szCs w:val="26"/>
              </w:rPr>
            </w:pPr>
          </w:p>
        </w:tc>
        <w:tc>
          <w:tcPr>
            <w:tcW w:w="1256" w:type="dxa"/>
            <w:vAlign w:val="bottom"/>
          </w:tcPr>
          <w:p w14:paraId="469B30B8" w14:textId="4F567679" w:rsidR="00AC4E5B" w:rsidRPr="00E47A9F" w:rsidRDefault="00AC4E5B" w:rsidP="00AC4E5B">
            <w:pPr>
              <w:pStyle w:val="acctfourfigures"/>
              <w:tabs>
                <w:tab w:val="clear" w:pos="765"/>
                <w:tab w:val="decimal" w:pos="868"/>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rPr>
              <w:t>198</w:t>
            </w:r>
          </w:p>
        </w:tc>
        <w:tc>
          <w:tcPr>
            <w:tcW w:w="236" w:type="dxa"/>
          </w:tcPr>
          <w:p w14:paraId="4AA8DE42" w14:textId="77777777" w:rsidR="00AC4E5B" w:rsidRPr="00E47A9F" w:rsidRDefault="00AC4E5B" w:rsidP="00AC4E5B">
            <w:pPr>
              <w:pStyle w:val="acctfourfigures"/>
              <w:tabs>
                <w:tab w:val="clear" w:pos="765"/>
                <w:tab w:val="decimal" w:pos="1062"/>
              </w:tabs>
              <w:spacing w:line="220" w:lineRule="exact"/>
              <w:ind w:left="-79" w:right="-198"/>
              <w:rPr>
                <w:rFonts w:ascii="CordiaUPC" w:hAnsi="CordiaUPC" w:cs="CordiaUPC"/>
                <w:sz w:val="26"/>
                <w:szCs w:val="26"/>
              </w:rPr>
            </w:pPr>
          </w:p>
        </w:tc>
        <w:tc>
          <w:tcPr>
            <w:tcW w:w="1247" w:type="dxa"/>
            <w:gridSpan w:val="2"/>
            <w:vAlign w:val="bottom"/>
          </w:tcPr>
          <w:p w14:paraId="4B635488" w14:textId="2F4328B5" w:rsidR="00AC4E5B" w:rsidRPr="00E47A9F" w:rsidRDefault="00AC4E5B" w:rsidP="00AC4E5B">
            <w:pPr>
              <w:pStyle w:val="acctfourfigures"/>
              <w:tabs>
                <w:tab w:val="clear" w:pos="765"/>
                <w:tab w:val="decimal" w:pos="868"/>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rPr>
              <w:t>198</w:t>
            </w:r>
          </w:p>
        </w:tc>
      </w:tr>
      <w:tr w:rsidR="00AC4E5B" w:rsidRPr="00E47A9F" w14:paraId="0E53B14F" w14:textId="77777777" w:rsidTr="00AD5D9D">
        <w:trPr>
          <w:trHeight w:val="187"/>
        </w:trPr>
        <w:tc>
          <w:tcPr>
            <w:tcW w:w="3553" w:type="dxa"/>
          </w:tcPr>
          <w:p w14:paraId="1561D747" w14:textId="77777777" w:rsidR="00AC4E5B" w:rsidRPr="00E47A9F" w:rsidRDefault="00AC4E5B" w:rsidP="00AC4E5B">
            <w:pPr>
              <w:spacing w:line="220" w:lineRule="exact"/>
              <w:rPr>
                <w:rFonts w:ascii="CordiaUPC" w:hAnsi="CordiaUPC" w:cs="CordiaUPC"/>
                <w:color w:val="000000"/>
                <w:sz w:val="26"/>
                <w:szCs w:val="26"/>
              </w:rPr>
            </w:pPr>
            <w:r w:rsidRPr="00E47A9F">
              <w:rPr>
                <w:rFonts w:ascii="CordiaUPC" w:hAnsi="CordiaUPC" w:cs="CordiaUPC" w:hint="cs"/>
                <w:color w:val="000000"/>
                <w:sz w:val="26"/>
                <w:szCs w:val="26"/>
              </w:rPr>
              <w:t>Others</w:t>
            </w:r>
          </w:p>
        </w:tc>
        <w:tc>
          <w:tcPr>
            <w:tcW w:w="1276" w:type="dxa"/>
            <w:tcBorders>
              <w:bottom w:val="single" w:sz="4" w:space="0" w:color="auto"/>
            </w:tcBorders>
            <w:vAlign w:val="bottom"/>
          </w:tcPr>
          <w:p w14:paraId="658C8D51" w14:textId="5BB6D290" w:rsidR="00AC4E5B" w:rsidRPr="00E47A9F" w:rsidRDefault="00AC4E5B" w:rsidP="00AC4E5B">
            <w:pPr>
              <w:pStyle w:val="acctfourfigures"/>
              <w:tabs>
                <w:tab w:val="clear" w:pos="765"/>
                <w:tab w:val="decimal" w:pos="794"/>
              </w:tabs>
              <w:spacing w:line="220" w:lineRule="exact"/>
              <w:ind w:left="-79" w:right="-198"/>
              <w:rPr>
                <w:rFonts w:ascii="CordiaUPC" w:hAnsi="CordiaUPC" w:cs="CordiaUPC"/>
                <w:sz w:val="26"/>
                <w:szCs w:val="26"/>
                <w:lang w:val="en-US"/>
              </w:rPr>
            </w:pPr>
            <w:r w:rsidRPr="000064CB">
              <w:rPr>
                <w:rFonts w:ascii="CordiaUPC" w:hAnsi="CordiaUPC" w:cs="CordiaUPC" w:hint="cs"/>
                <w:sz w:val="26"/>
                <w:szCs w:val="26"/>
                <w:lang w:val="en-US"/>
              </w:rPr>
              <w:t>3</w:t>
            </w:r>
          </w:p>
        </w:tc>
        <w:tc>
          <w:tcPr>
            <w:tcW w:w="283" w:type="dxa"/>
          </w:tcPr>
          <w:p w14:paraId="5C16440D" w14:textId="77777777" w:rsidR="00AC4E5B" w:rsidRPr="00E47A9F" w:rsidRDefault="00AC4E5B" w:rsidP="00AC4E5B">
            <w:pPr>
              <w:pStyle w:val="acctfourfigures"/>
              <w:tabs>
                <w:tab w:val="clear" w:pos="765"/>
              </w:tabs>
              <w:spacing w:line="220" w:lineRule="exact"/>
              <w:ind w:left="-108" w:right="-88"/>
              <w:rPr>
                <w:rFonts w:ascii="CordiaUPC" w:hAnsi="CordiaUPC" w:cs="CordiaUPC"/>
                <w:sz w:val="26"/>
                <w:szCs w:val="26"/>
                <w:lang w:bidi="th-TH"/>
              </w:rPr>
            </w:pPr>
          </w:p>
        </w:tc>
        <w:tc>
          <w:tcPr>
            <w:tcW w:w="1276" w:type="dxa"/>
            <w:tcBorders>
              <w:bottom w:val="single" w:sz="2" w:space="0" w:color="auto"/>
            </w:tcBorders>
            <w:vAlign w:val="bottom"/>
          </w:tcPr>
          <w:p w14:paraId="5D3D8894" w14:textId="6FE0B71E" w:rsidR="00AC4E5B" w:rsidRPr="00E47A9F" w:rsidRDefault="00AC4E5B" w:rsidP="00AC4E5B">
            <w:pPr>
              <w:pStyle w:val="acctfourfigures"/>
              <w:tabs>
                <w:tab w:val="clear" w:pos="765"/>
                <w:tab w:val="decimal" w:pos="829"/>
              </w:tabs>
              <w:spacing w:line="220" w:lineRule="exact"/>
              <w:ind w:left="-79" w:right="-198"/>
              <w:rPr>
                <w:rFonts w:ascii="CordiaUPC" w:hAnsi="CordiaUPC" w:cs="CordiaUPC"/>
                <w:sz w:val="26"/>
                <w:szCs w:val="26"/>
                <w:lang w:val="en-US"/>
              </w:rPr>
            </w:pPr>
            <w:r w:rsidRPr="000064CB">
              <w:rPr>
                <w:rFonts w:ascii="CordiaUPC" w:hAnsi="CordiaUPC" w:cs="CordiaUPC" w:hint="cs"/>
                <w:sz w:val="26"/>
                <w:szCs w:val="26"/>
                <w:lang w:val="en-US"/>
              </w:rPr>
              <w:t>3</w:t>
            </w:r>
          </w:p>
        </w:tc>
        <w:tc>
          <w:tcPr>
            <w:tcW w:w="284" w:type="dxa"/>
          </w:tcPr>
          <w:p w14:paraId="1CAD7826" w14:textId="77777777" w:rsidR="00AC4E5B" w:rsidRPr="00E47A9F" w:rsidRDefault="00AC4E5B" w:rsidP="00AC4E5B">
            <w:pPr>
              <w:pStyle w:val="acctfourfigures"/>
              <w:tabs>
                <w:tab w:val="clear" w:pos="765"/>
                <w:tab w:val="decimal" w:pos="1062"/>
              </w:tabs>
              <w:spacing w:line="220" w:lineRule="exact"/>
              <w:ind w:left="-79" w:right="-198"/>
              <w:rPr>
                <w:rFonts w:ascii="CordiaUPC" w:hAnsi="CordiaUPC" w:cs="CordiaUPC"/>
                <w:sz w:val="26"/>
                <w:szCs w:val="26"/>
              </w:rPr>
            </w:pPr>
          </w:p>
        </w:tc>
        <w:tc>
          <w:tcPr>
            <w:tcW w:w="1256" w:type="dxa"/>
            <w:tcBorders>
              <w:bottom w:val="single" w:sz="2" w:space="0" w:color="auto"/>
            </w:tcBorders>
            <w:vAlign w:val="bottom"/>
          </w:tcPr>
          <w:p w14:paraId="45E7103D" w14:textId="430BCC9C" w:rsidR="00AC4E5B" w:rsidRPr="00E47A9F" w:rsidRDefault="00AC4E5B" w:rsidP="00AC4E5B">
            <w:pPr>
              <w:pStyle w:val="acctfourfigures"/>
              <w:tabs>
                <w:tab w:val="clear" w:pos="765"/>
                <w:tab w:val="decimal" w:pos="868"/>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rPr>
              <w:t>3</w:t>
            </w:r>
          </w:p>
        </w:tc>
        <w:tc>
          <w:tcPr>
            <w:tcW w:w="236" w:type="dxa"/>
          </w:tcPr>
          <w:p w14:paraId="4C66C41C" w14:textId="77777777" w:rsidR="00AC4E5B" w:rsidRPr="00E47A9F" w:rsidRDefault="00AC4E5B" w:rsidP="00AC4E5B">
            <w:pPr>
              <w:pStyle w:val="acctfourfigures"/>
              <w:tabs>
                <w:tab w:val="clear" w:pos="765"/>
                <w:tab w:val="decimal" w:pos="1062"/>
              </w:tabs>
              <w:spacing w:line="220" w:lineRule="exact"/>
              <w:ind w:left="-79" w:right="-198"/>
              <w:rPr>
                <w:rFonts w:ascii="CordiaUPC" w:hAnsi="CordiaUPC" w:cs="CordiaUPC"/>
                <w:sz w:val="26"/>
                <w:szCs w:val="26"/>
              </w:rPr>
            </w:pPr>
          </w:p>
        </w:tc>
        <w:tc>
          <w:tcPr>
            <w:tcW w:w="1247" w:type="dxa"/>
            <w:gridSpan w:val="2"/>
            <w:tcBorders>
              <w:bottom w:val="single" w:sz="2" w:space="0" w:color="auto"/>
            </w:tcBorders>
            <w:vAlign w:val="bottom"/>
          </w:tcPr>
          <w:p w14:paraId="1D7E38BF" w14:textId="3E7D639F" w:rsidR="00AC4E5B" w:rsidRPr="00E47A9F" w:rsidRDefault="00AC4E5B" w:rsidP="00AC4E5B">
            <w:pPr>
              <w:pStyle w:val="acctfourfigures"/>
              <w:tabs>
                <w:tab w:val="clear" w:pos="765"/>
                <w:tab w:val="decimal" w:pos="868"/>
              </w:tabs>
              <w:spacing w:line="220" w:lineRule="exact"/>
              <w:ind w:left="-79" w:right="-198"/>
              <w:rPr>
                <w:rFonts w:ascii="CordiaUPC" w:hAnsi="CordiaUPC" w:cs="CordiaUPC"/>
                <w:sz w:val="26"/>
                <w:szCs w:val="26"/>
              </w:rPr>
            </w:pPr>
            <w:r w:rsidRPr="000064CB">
              <w:rPr>
                <w:rFonts w:ascii="CordiaUPC" w:hAnsi="CordiaUPC" w:cs="CordiaUPC" w:hint="cs"/>
                <w:sz w:val="26"/>
                <w:szCs w:val="26"/>
                <w:lang w:val="en-US"/>
              </w:rPr>
              <w:t>3</w:t>
            </w:r>
          </w:p>
        </w:tc>
      </w:tr>
      <w:tr w:rsidR="00AC4E5B" w:rsidRPr="00E47A9F" w14:paraId="72342F19" w14:textId="77777777" w:rsidTr="00AD5D9D">
        <w:trPr>
          <w:trHeight w:val="60"/>
        </w:trPr>
        <w:tc>
          <w:tcPr>
            <w:tcW w:w="3553" w:type="dxa"/>
            <w:vAlign w:val="bottom"/>
          </w:tcPr>
          <w:p w14:paraId="4D0992CF" w14:textId="46ECAF00" w:rsidR="00AC4E5B" w:rsidRPr="00E47A9F" w:rsidRDefault="00AD5D9D" w:rsidP="00AC4E5B">
            <w:pPr>
              <w:spacing w:line="220" w:lineRule="exact"/>
              <w:rPr>
                <w:rFonts w:ascii="CordiaUPC" w:hAnsi="CordiaUPC" w:cs="CordiaUPC"/>
                <w:b/>
                <w:bCs/>
                <w:color w:val="000000"/>
                <w:sz w:val="26"/>
                <w:szCs w:val="26"/>
              </w:rPr>
            </w:pPr>
            <w:r w:rsidRPr="00E47A9F">
              <w:rPr>
                <w:rFonts w:ascii="CordiaUPC" w:hAnsi="CordiaUPC" w:cs="CordiaUPC" w:hint="cs"/>
                <w:b/>
                <w:bCs/>
                <w:color w:val="000000"/>
                <w:sz w:val="26"/>
                <w:szCs w:val="26"/>
              </w:rPr>
              <w:t>Total</w:t>
            </w:r>
            <w:r>
              <w:rPr>
                <w:rFonts w:ascii="CordiaUPC" w:hAnsi="CordiaUPC" w:cs="CordiaUPC"/>
                <w:b/>
                <w:bCs/>
                <w:color w:val="000000"/>
                <w:sz w:val="26"/>
                <w:szCs w:val="26"/>
              </w:rPr>
              <w:t xml:space="preserve"> investments</w:t>
            </w:r>
          </w:p>
        </w:tc>
        <w:tc>
          <w:tcPr>
            <w:tcW w:w="1276" w:type="dxa"/>
            <w:tcBorders>
              <w:top w:val="single" w:sz="4" w:space="0" w:color="auto"/>
              <w:bottom w:val="double" w:sz="4" w:space="0" w:color="auto"/>
            </w:tcBorders>
            <w:vAlign w:val="bottom"/>
          </w:tcPr>
          <w:p w14:paraId="0351F362" w14:textId="1F89C483" w:rsidR="00AC4E5B" w:rsidRPr="00E47A9F" w:rsidRDefault="00AC4E5B" w:rsidP="00AC4E5B">
            <w:pPr>
              <w:pStyle w:val="acctfourfigures"/>
              <w:tabs>
                <w:tab w:val="clear" w:pos="765"/>
                <w:tab w:val="decimal" w:pos="794"/>
              </w:tabs>
              <w:spacing w:line="220" w:lineRule="exact"/>
              <w:ind w:left="-79" w:right="-198"/>
              <w:rPr>
                <w:rFonts w:ascii="CordiaUPC" w:hAnsi="CordiaUPC" w:cs="CordiaUPC"/>
                <w:b/>
                <w:bCs/>
                <w:sz w:val="26"/>
                <w:szCs w:val="26"/>
              </w:rPr>
            </w:pPr>
            <w:r w:rsidRPr="000064CB">
              <w:rPr>
                <w:rFonts w:ascii="CordiaUPC" w:hAnsi="CordiaUPC" w:cs="CordiaUPC" w:hint="cs"/>
                <w:b/>
                <w:bCs/>
                <w:sz w:val="26"/>
                <w:szCs w:val="26"/>
              </w:rPr>
              <w:t>307</w:t>
            </w:r>
          </w:p>
        </w:tc>
        <w:tc>
          <w:tcPr>
            <w:tcW w:w="283" w:type="dxa"/>
            <w:vAlign w:val="bottom"/>
          </w:tcPr>
          <w:p w14:paraId="79F2A474" w14:textId="77777777" w:rsidR="00AC4E5B" w:rsidRPr="00E47A9F" w:rsidRDefault="00AC4E5B" w:rsidP="00AC4E5B">
            <w:pPr>
              <w:pStyle w:val="acctfourfigures"/>
              <w:tabs>
                <w:tab w:val="clear" w:pos="765"/>
              </w:tabs>
              <w:spacing w:line="220" w:lineRule="exact"/>
              <w:ind w:left="-108" w:right="-88"/>
              <w:rPr>
                <w:rFonts w:ascii="CordiaUPC" w:hAnsi="CordiaUPC" w:cs="CordiaUPC"/>
                <w:b/>
                <w:bCs/>
                <w:sz w:val="26"/>
                <w:szCs w:val="26"/>
              </w:rPr>
            </w:pPr>
          </w:p>
        </w:tc>
        <w:tc>
          <w:tcPr>
            <w:tcW w:w="1276" w:type="dxa"/>
            <w:tcBorders>
              <w:bottom w:val="double" w:sz="4" w:space="0" w:color="auto"/>
            </w:tcBorders>
            <w:vAlign w:val="bottom"/>
          </w:tcPr>
          <w:p w14:paraId="6C9BFCA3" w14:textId="43CECB93" w:rsidR="00AC4E5B" w:rsidRPr="00E47A9F" w:rsidRDefault="00AC4E5B" w:rsidP="00AC4E5B">
            <w:pPr>
              <w:pStyle w:val="acctfourfigures"/>
              <w:tabs>
                <w:tab w:val="clear" w:pos="765"/>
                <w:tab w:val="decimal" w:pos="829"/>
              </w:tabs>
              <w:spacing w:line="220" w:lineRule="exact"/>
              <w:ind w:left="-79" w:right="-198"/>
              <w:rPr>
                <w:rFonts w:ascii="CordiaUPC" w:hAnsi="CordiaUPC" w:cs="CordiaUPC"/>
                <w:b/>
                <w:bCs/>
                <w:sz w:val="26"/>
                <w:szCs w:val="26"/>
              </w:rPr>
            </w:pPr>
            <w:r w:rsidRPr="000064CB">
              <w:rPr>
                <w:rFonts w:ascii="CordiaUPC" w:hAnsi="CordiaUPC" w:cs="CordiaUPC" w:hint="cs"/>
                <w:b/>
                <w:bCs/>
                <w:sz w:val="26"/>
                <w:szCs w:val="26"/>
              </w:rPr>
              <w:t>307</w:t>
            </w:r>
          </w:p>
        </w:tc>
        <w:tc>
          <w:tcPr>
            <w:tcW w:w="284" w:type="dxa"/>
          </w:tcPr>
          <w:p w14:paraId="3737EBC8" w14:textId="77777777" w:rsidR="00AC4E5B" w:rsidRPr="00E47A9F" w:rsidRDefault="00AC4E5B" w:rsidP="00AC4E5B">
            <w:pPr>
              <w:pStyle w:val="acctfourfigures"/>
              <w:tabs>
                <w:tab w:val="clear" w:pos="765"/>
                <w:tab w:val="decimal" w:pos="1062"/>
              </w:tabs>
              <w:spacing w:line="220" w:lineRule="exact"/>
              <w:ind w:left="-79" w:right="-198"/>
              <w:rPr>
                <w:rFonts w:ascii="CordiaUPC" w:hAnsi="CordiaUPC" w:cs="CordiaUPC"/>
                <w:b/>
                <w:bCs/>
                <w:sz w:val="26"/>
                <w:szCs w:val="26"/>
              </w:rPr>
            </w:pPr>
          </w:p>
        </w:tc>
        <w:tc>
          <w:tcPr>
            <w:tcW w:w="1256" w:type="dxa"/>
            <w:tcBorders>
              <w:bottom w:val="double" w:sz="4" w:space="0" w:color="auto"/>
            </w:tcBorders>
            <w:vAlign w:val="bottom"/>
          </w:tcPr>
          <w:p w14:paraId="775D2727" w14:textId="363CB8E6" w:rsidR="00AC4E5B" w:rsidRPr="00E47A9F" w:rsidRDefault="00AC4E5B" w:rsidP="00AC4E5B">
            <w:pPr>
              <w:pStyle w:val="acctfourfigures"/>
              <w:tabs>
                <w:tab w:val="clear" w:pos="765"/>
                <w:tab w:val="decimal" w:pos="868"/>
              </w:tabs>
              <w:spacing w:line="220" w:lineRule="exact"/>
              <w:ind w:left="-79" w:right="-198"/>
              <w:rPr>
                <w:rFonts w:ascii="CordiaUPC" w:hAnsi="CordiaUPC" w:cs="CordiaUPC"/>
                <w:b/>
                <w:bCs/>
                <w:sz w:val="26"/>
                <w:szCs w:val="26"/>
              </w:rPr>
            </w:pPr>
            <w:r w:rsidRPr="000064CB">
              <w:rPr>
                <w:rFonts w:ascii="CordiaUPC" w:hAnsi="CordiaUPC" w:cs="CordiaUPC" w:hint="cs"/>
                <w:b/>
                <w:bCs/>
                <w:sz w:val="26"/>
                <w:szCs w:val="26"/>
              </w:rPr>
              <w:t>306</w:t>
            </w:r>
          </w:p>
        </w:tc>
        <w:tc>
          <w:tcPr>
            <w:tcW w:w="236" w:type="dxa"/>
          </w:tcPr>
          <w:p w14:paraId="4BB3F8A8" w14:textId="77777777" w:rsidR="00AC4E5B" w:rsidRPr="00E47A9F" w:rsidRDefault="00AC4E5B" w:rsidP="00AC4E5B">
            <w:pPr>
              <w:pStyle w:val="acctfourfigures"/>
              <w:tabs>
                <w:tab w:val="clear" w:pos="765"/>
                <w:tab w:val="decimal" w:pos="1062"/>
              </w:tabs>
              <w:spacing w:line="220" w:lineRule="exact"/>
              <w:ind w:left="-79" w:right="-198"/>
              <w:rPr>
                <w:rFonts w:ascii="CordiaUPC" w:hAnsi="CordiaUPC" w:cs="CordiaUPC"/>
                <w:b/>
                <w:bCs/>
                <w:sz w:val="26"/>
                <w:szCs w:val="26"/>
              </w:rPr>
            </w:pPr>
          </w:p>
        </w:tc>
        <w:tc>
          <w:tcPr>
            <w:tcW w:w="1247" w:type="dxa"/>
            <w:gridSpan w:val="2"/>
            <w:tcBorders>
              <w:bottom w:val="double" w:sz="4" w:space="0" w:color="auto"/>
            </w:tcBorders>
            <w:vAlign w:val="bottom"/>
          </w:tcPr>
          <w:p w14:paraId="525717AD" w14:textId="64EA3289" w:rsidR="00AC4E5B" w:rsidRPr="00E47A9F" w:rsidRDefault="00AC4E5B" w:rsidP="00AC4E5B">
            <w:pPr>
              <w:pStyle w:val="acctfourfigures"/>
              <w:tabs>
                <w:tab w:val="clear" w:pos="765"/>
                <w:tab w:val="decimal" w:pos="868"/>
              </w:tabs>
              <w:spacing w:line="220" w:lineRule="exact"/>
              <w:ind w:left="-79" w:right="-198"/>
              <w:rPr>
                <w:rFonts w:ascii="CordiaUPC" w:hAnsi="CordiaUPC" w:cs="CordiaUPC"/>
                <w:b/>
                <w:bCs/>
                <w:sz w:val="26"/>
                <w:szCs w:val="26"/>
              </w:rPr>
            </w:pPr>
            <w:r w:rsidRPr="000064CB">
              <w:rPr>
                <w:rFonts w:ascii="CordiaUPC" w:hAnsi="CordiaUPC" w:cs="CordiaUPC" w:hint="cs"/>
                <w:b/>
                <w:bCs/>
                <w:sz w:val="26"/>
                <w:szCs w:val="26"/>
              </w:rPr>
              <w:t>306</w:t>
            </w:r>
          </w:p>
        </w:tc>
      </w:tr>
    </w:tbl>
    <w:p w14:paraId="3B2FA1E2" w14:textId="5C857B17" w:rsidR="00E47A9F" w:rsidRPr="0003640E" w:rsidRDefault="00E47A9F">
      <w:pPr>
        <w:spacing w:line="240" w:lineRule="auto"/>
        <w:rPr>
          <w:rFonts w:eastAsia="Calibri" w:cstheme="minorBidi"/>
          <w:i/>
          <w:iCs/>
          <w:szCs w:val="22"/>
          <w:lang w:val="en-US" w:bidi="th-TH"/>
        </w:rPr>
      </w:pPr>
    </w:p>
    <w:p w14:paraId="2B2DFA91" w14:textId="08A84A1B" w:rsidR="005B5F30" w:rsidRPr="00F85367" w:rsidRDefault="005B5F30" w:rsidP="00D00878">
      <w:pPr>
        <w:spacing w:line="240" w:lineRule="atLeast"/>
        <w:ind w:left="547"/>
        <w:rPr>
          <w:rFonts w:ascii="CordiaUPC" w:eastAsia="Calibri" w:hAnsi="CordiaUPC" w:cs="CordiaUPC"/>
          <w:i/>
          <w:iCs/>
          <w:sz w:val="26"/>
          <w:szCs w:val="26"/>
          <w:lang w:val="en-US" w:bidi="th-TH"/>
        </w:rPr>
      </w:pPr>
      <w:r w:rsidRPr="00F85367">
        <w:rPr>
          <w:rFonts w:ascii="CordiaUPC" w:eastAsia="Calibri" w:hAnsi="CordiaUPC" w:cs="CordiaUPC" w:hint="cs"/>
          <w:i/>
          <w:iCs/>
          <w:sz w:val="26"/>
          <w:szCs w:val="26"/>
          <w:lang w:val="en-US" w:bidi="th-TH"/>
        </w:rPr>
        <w:t>Interest in unconsolidated structured entity arising in the normal business</w:t>
      </w:r>
    </w:p>
    <w:p w14:paraId="1DF25835" w14:textId="77777777" w:rsidR="005B5F30" w:rsidRPr="00F85367" w:rsidRDefault="005B5F30" w:rsidP="00D00878">
      <w:pPr>
        <w:spacing w:line="240" w:lineRule="atLeast"/>
        <w:ind w:left="547"/>
        <w:jc w:val="thaiDistribute"/>
        <w:rPr>
          <w:rFonts w:ascii="CordiaUPC" w:eastAsia="Calibri" w:hAnsi="CordiaUPC" w:cs="CordiaUPC"/>
          <w:sz w:val="26"/>
          <w:szCs w:val="26"/>
          <w:lang w:val="en-US" w:bidi="th-TH"/>
        </w:rPr>
      </w:pPr>
    </w:p>
    <w:p w14:paraId="752EA053" w14:textId="5DFBFB8A" w:rsidR="005B5F30" w:rsidRPr="00F85367" w:rsidRDefault="005B5F30" w:rsidP="00D00878">
      <w:pPr>
        <w:spacing w:line="240" w:lineRule="atLeast"/>
        <w:ind w:left="547"/>
        <w:jc w:val="thaiDistribute"/>
        <w:rPr>
          <w:rFonts w:ascii="CordiaUPC" w:eastAsia="Calibri" w:hAnsi="CordiaUPC" w:cs="CordiaUPC"/>
          <w:sz w:val="26"/>
          <w:szCs w:val="26"/>
          <w:lang w:val="en-US" w:bidi="th-TH"/>
        </w:rPr>
      </w:pPr>
      <w:r w:rsidRPr="00F85367">
        <w:rPr>
          <w:rFonts w:ascii="CordiaUPC" w:eastAsia="Calibri" w:hAnsi="CordiaUPC" w:cs="CordiaUPC" w:hint="cs"/>
          <w:sz w:val="26"/>
          <w:szCs w:val="26"/>
          <w:lang w:val="en-US" w:bidi="th-TH"/>
        </w:rPr>
        <w:t xml:space="preserve">The Bank and its subsidiaries </w:t>
      </w:r>
      <w:r w:rsidR="00CC35EE" w:rsidRPr="00F85367">
        <w:rPr>
          <w:rFonts w:ascii="CordiaUPC" w:eastAsia="Calibri" w:hAnsi="CordiaUPC" w:cs="CordiaUPC" w:hint="cs"/>
          <w:sz w:val="26"/>
          <w:szCs w:val="26"/>
          <w:lang w:val="en-US" w:bidi="th-TH"/>
        </w:rPr>
        <w:t xml:space="preserve">may </w:t>
      </w:r>
      <w:proofErr w:type="gramStart"/>
      <w:r w:rsidRPr="00F85367">
        <w:rPr>
          <w:rFonts w:ascii="CordiaUPC" w:eastAsia="Calibri" w:hAnsi="CordiaUPC" w:cs="CordiaUPC" w:hint="cs"/>
          <w:sz w:val="26"/>
          <w:szCs w:val="26"/>
          <w:lang w:val="en-US" w:bidi="th-TH"/>
        </w:rPr>
        <w:t>enter into</w:t>
      </w:r>
      <w:proofErr w:type="gramEnd"/>
      <w:r w:rsidRPr="00F85367">
        <w:rPr>
          <w:rFonts w:ascii="CordiaUPC" w:eastAsia="Calibri" w:hAnsi="CordiaUPC" w:cs="CordiaUPC" w:hint="cs"/>
          <w:sz w:val="26"/>
          <w:szCs w:val="26"/>
          <w:lang w:val="en-US" w:bidi="th-TH"/>
        </w:rPr>
        <w:t xml:space="preserve"> transactions with structured entities in the forms of investment in unit trusts, lend</w:t>
      </w:r>
      <w:r w:rsidR="00EF3574" w:rsidRPr="00F85367">
        <w:rPr>
          <w:rFonts w:ascii="CordiaUPC" w:eastAsia="Calibri" w:hAnsi="CordiaUPC" w:cs="CordiaUPC" w:hint="cs"/>
          <w:sz w:val="26"/>
          <w:szCs w:val="26"/>
          <w:lang w:val="en-US" w:bidi="th-TH"/>
        </w:rPr>
        <w:t>ing and derivative transactions</w:t>
      </w:r>
      <w:r w:rsidRPr="00F85367">
        <w:rPr>
          <w:rFonts w:ascii="CordiaUPC" w:eastAsia="Calibri" w:hAnsi="CordiaUPC" w:cs="CordiaUPC" w:hint="cs"/>
          <w:sz w:val="26"/>
          <w:szCs w:val="26"/>
          <w:lang w:val="en-US" w:bidi="th-TH"/>
        </w:rPr>
        <w:t xml:space="preserve">.  Investment in unit trusts is </w:t>
      </w:r>
      <w:proofErr w:type="spellStart"/>
      <w:r w:rsidR="00DB54F6" w:rsidRPr="00F85367">
        <w:rPr>
          <w:rFonts w:ascii="CordiaUPC" w:eastAsia="Calibri" w:hAnsi="CordiaUPC" w:cs="CordiaUPC" w:hint="cs"/>
          <w:sz w:val="26"/>
          <w:szCs w:val="26"/>
          <w:lang w:val="en-US" w:bidi="th-TH"/>
        </w:rPr>
        <w:t>s</w:t>
      </w:r>
      <w:r w:rsidR="00772577" w:rsidRPr="00F85367">
        <w:rPr>
          <w:rFonts w:ascii="CordiaUPC" w:eastAsia="Calibri" w:hAnsi="CordiaUPC" w:cs="CordiaUPC" w:hint="cs"/>
          <w:sz w:val="26"/>
          <w:szCs w:val="26"/>
          <w:lang w:val="en-US" w:bidi="th-TH"/>
        </w:rPr>
        <w:t>ummari</w:t>
      </w:r>
      <w:r w:rsidR="00C34B0D" w:rsidRPr="00F85367">
        <w:rPr>
          <w:rFonts w:ascii="CordiaUPC" w:eastAsia="Calibri" w:hAnsi="CordiaUPC" w:cs="CordiaUPC" w:hint="cs"/>
          <w:sz w:val="26"/>
          <w:szCs w:val="26"/>
          <w:lang w:val="en-US" w:bidi="th-TH"/>
        </w:rPr>
        <w:t>s</w:t>
      </w:r>
      <w:r w:rsidR="00772577" w:rsidRPr="00F85367">
        <w:rPr>
          <w:rFonts w:ascii="CordiaUPC" w:eastAsia="Calibri" w:hAnsi="CordiaUPC" w:cs="CordiaUPC" w:hint="cs"/>
          <w:sz w:val="26"/>
          <w:szCs w:val="26"/>
          <w:lang w:val="en-US" w:bidi="th-TH"/>
        </w:rPr>
        <w:t>ed</w:t>
      </w:r>
      <w:proofErr w:type="spellEnd"/>
      <w:r w:rsidRPr="00F85367">
        <w:rPr>
          <w:rFonts w:ascii="CordiaUPC" w:eastAsia="Calibri" w:hAnsi="CordiaUPC" w:cs="CordiaUPC" w:hint="cs"/>
          <w:sz w:val="26"/>
          <w:szCs w:val="26"/>
          <w:lang w:val="en-US" w:bidi="th-TH"/>
        </w:rPr>
        <w:t xml:space="preserve"> as equity securities. Lending and derivative transactions are provided under normal business terms and are managed the same way as </w:t>
      </w:r>
      <w:r w:rsidR="00EC6D80" w:rsidRPr="00F85367">
        <w:rPr>
          <w:rFonts w:ascii="CordiaUPC" w:eastAsia="Calibri" w:hAnsi="CordiaUPC" w:cs="CordiaUPC" w:hint="cs"/>
          <w:sz w:val="26"/>
          <w:szCs w:val="26"/>
          <w:lang w:val="en-US" w:bidi="th-TH"/>
        </w:rPr>
        <w:t>other</w:t>
      </w:r>
      <w:r w:rsidRPr="00F85367">
        <w:rPr>
          <w:rFonts w:ascii="CordiaUPC" w:eastAsia="Calibri" w:hAnsi="CordiaUPC" w:cs="CordiaUPC" w:hint="cs"/>
          <w:sz w:val="26"/>
          <w:szCs w:val="26"/>
          <w:lang w:val="en-US" w:bidi="th-TH"/>
        </w:rPr>
        <w:t xml:space="preserve"> counterparties. </w:t>
      </w:r>
    </w:p>
    <w:p w14:paraId="18C97D67" w14:textId="77777777" w:rsidR="00B32A00" w:rsidRPr="00F85367" w:rsidRDefault="00B32A00" w:rsidP="00D00878">
      <w:pPr>
        <w:spacing w:line="240" w:lineRule="atLeast"/>
        <w:ind w:left="547"/>
        <w:jc w:val="thaiDistribute"/>
        <w:rPr>
          <w:rFonts w:ascii="CordiaUPC" w:eastAsia="Calibri" w:hAnsi="CordiaUPC" w:cs="CordiaUPC"/>
          <w:sz w:val="26"/>
          <w:szCs w:val="26"/>
          <w:lang w:val="en-US" w:bidi="th-TH"/>
        </w:rPr>
      </w:pPr>
    </w:p>
    <w:p w14:paraId="04DC859B" w14:textId="240BD3C6" w:rsidR="00291CE7" w:rsidRPr="00F85367" w:rsidRDefault="00291CE7" w:rsidP="00D00878">
      <w:pPr>
        <w:spacing w:line="240" w:lineRule="atLeast"/>
        <w:ind w:left="547"/>
        <w:jc w:val="thaiDistribute"/>
        <w:rPr>
          <w:rFonts w:ascii="CordiaUPC" w:eastAsia="Calibri" w:hAnsi="CordiaUPC" w:cs="CordiaUPC"/>
          <w:sz w:val="26"/>
          <w:szCs w:val="26"/>
          <w:lang w:val="en-US" w:bidi="th-TH"/>
        </w:rPr>
      </w:pPr>
      <w:r w:rsidRPr="00F85367">
        <w:rPr>
          <w:rFonts w:ascii="CordiaUPC" w:eastAsia="Calibri" w:hAnsi="CordiaUPC" w:cs="CordiaUPC" w:hint="cs"/>
          <w:sz w:val="26"/>
          <w:szCs w:val="26"/>
          <w:lang w:val="en-US" w:bidi="th-TH"/>
        </w:rPr>
        <w:t xml:space="preserve">As at </w:t>
      </w:r>
      <w:r w:rsidR="00F85367">
        <w:rPr>
          <w:rFonts w:ascii="CordiaUPC" w:hAnsi="CordiaUPC" w:cs="CordiaUPC"/>
          <w:sz w:val="26"/>
          <w:szCs w:val="26"/>
        </w:rPr>
        <w:t>31 March</w:t>
      </w:r>
      <w:r w:rsidR="00F85367" w:rsidRPr="00E47A9F">
        <w:rPr>
          <w:rFonts w:ascii="CordiaUPC" w:hAnsi="CordiaUPC" w:cs="CordiaUPC" w:hint="cs"/>
          <w:sz w:val="26"/>
          <w:szCs w:val="26"/>
        </w:rPr>
        <w:t xml:space="preserve"> 202</w:t>
      </w:r>
      <w:r w:rsidR="00F85367">
        <w:rPr>
          <w:rFonts w:ascii="CordiaUPC" w:hAnsi="CordiaUPC" w:cs="CordiaUPC"/>
          <w:sz w:val="26"/>
          <w:szCs w:val="26"/>
        </w:rPr>
        <w:t>1</w:t>
      </w:r>
      <w:r w:rsidR="00F85367" w:rsidRPr="00E47A9F">
        <w:rPr>
          <w:rFonts w:ascii="CordiaUPC" w:hAnsi="CordiaUPC" w:cs="CordiaUPC" w:hint="cs"/>
          <w:sz w:val="26"/>
          <w:szCs w:val="26"/>
        </w:rPr>
        <w:t xml:space="preserve"> </w:t>
      </w:r>
      <w:r w:rsidR="00012329" w:rsidRPr="00F85367">
        <w:rPr>
          <w:rFonts w:ascii="CordiaUPC" w:hAnsi="CordiaUPC" w:cs="CordiaUPC" w:hint="cs"/>
          <w:sz w:val="26"/>
          <w:szCs w:val="26"/>
        </w:rPr>
        <w:t>and 31 December 20</w:t>
      </w:r>
      <w:r w:rsidR="00F85367">
        <w:rPr>
          <w:rFonts w:ascii="CordiaUPC" w:hAnsi="CordiaUPC" w:cs="CordiaUPC"/>
          <w:sz w:val="26"/>
          <w:szCs w:val="26"/>
        </w:rPr>
        <w:t>20</w:t>
      </w:r>
      <w:r w:rsidRPr="00F85367">
        <w:rPr>
          <w:rFonts w:ascii="CordiaUPC" w:eastAsia="Calibri" w:hAnsi="CordiaUPC" w:cs="CordiaUPC" w:hint="cs"/>
          <w:sz w:val="26"/>
          <w:szCs w:val="26"/>
          <w:lang w:val="en-US" w:bidi="th-TH"/>
        </w:rPr>
        <w:t xml:space="preserve">, the Bank and its subsidiaries did not have significant risks and transactions relating to structured entities to disclose in the financial statements. </w:t>
      </w:r>
    </w:p>
    <w:p w14:paraId="08914022" w14:textId="2A820D23" w:rsidR="00417C02" w:rsidRDefault="00417C02" w:rsidP="00D00878">
      <w:pPr>
        <w:spacing w:line="240" w:lineRule="atLeast"/>
        <w:ind w:left="547"/>
        <w:jc w:val="thaiDistribute"/>
        <w:rPr>
          <w:rFonts w:ascii="CordiaUPC" w:eastAsia="Calibri" w:hAnsi="CordiaUPC" w:cs="CordiaUPC"/>
          <w:sz w:val="26"/>
          <w:szCs w:val="26"/>
          <w:lang w:val="en-US" w:bidi="th-TH"/>
        </w:rPr>
      </w:pPr>
    </w:p>
    <w:p w14:paraId="5A3EC62A" w14:textId="354519EB" w:rsidR="0003640E" w:rsidRDefault="0003640E" w:rsidP="00D00878">
      <w:pPr>
        <w:spacing w:line="240" w:lineRule="atLeast"/>
        <w:ind w:left="547"/>
        <w:jc w:val="thaiDistribute"/>
        <w:rPr>
          <w:rFonts w:ascii="CordiaUPC" w:eastAsia="Calibri" w:hAnsi="CordiaUPC" w:cs="CordiaUPC"/>
          <w:sz w:val="26"/>
          <w:szCs w:val="26"/>
          <w:lang w:val="en-US" w:bidi="th-TH"/>
        </w:rPr>
      </w:pPr>
    </w:p>
    <w:p w14:paraId="37000BFC" w14:textId="7D82A026" w:rsidR="0003640E" w:rsidRDefault="0003640E" w:rsidP="00D00878">
      <w:pPr>
        <w:spacing w:line="240" w:lineRule="atLeast"/>
        <w:ind w:left="547"/>
        <w:jc w:val="thaiDistribute"/>
        <w:rPr>
          <w:rFonts w:ascii="CordiaUPC" w:eastAsia="Calibri" w:hAnsi="CordiaUPC" w:cs="CordiaUPC"/>
          <w:sz w:val="26"/>
          <w:szCs w:val="26"/>
          <w:lang w:val="en-US" w:bidi="th-TH"/>
        </w:rPr>
      </w:pPr>
    </w:p>
    <w:p w14:paraId="1746DEAC" w14:textId="77777777" w:rsidR="00726C8F" w:rsidRDefault="00726C8F" w:rsidP="00D00878">
      <w:pPr>
        <w:spacing w:line="240" w:lineRule="atLeast"/>
        <w:ind w:left="547"/>
        <w:jc w:val="thaiDistribute"/>
        <w:rPr>
          <w:rFonts w:ascii="CordiaUPC" w:eastAsia="Calibri" w:hAnsi="CordiaUPC" w:cs="CordiaUPC"/>
          <w:sz w:val="26"/>
          <w:szCs w:val="26"/>
          <w:lang w:val="en-US" w:bidi="th-TH"/>
        </w:rPr>
      </w:pPr>
    </w:p>
    <w:p w14:paraId="6D2DA58A" w14:textId="77777777" w:rsidR="0003640E" w:rsidRPr="00726C8F" w:rsidRDefault="0003640E" w:rsidP="00D00878">
      <w:pPr>
        <w:spacing w:line="240" w:lineRule="atLeast"/>
        <w:ind w:left="547"/>
        <w:jc w:val="thaiDistribute"/>
        <w:rPr>
          <w:rFonts w:ascii="CordiaUPC" w:eastAsia="Calibri" w:hAnsi="CordiaUPC" w:cs="CordiaUPC"/>
          <w:sz w:val="8"/>
          <w:szCs w:val="8"/>
          <w:lang w:val="en-US" w:bidi="th-TH"/>
        </w:rPr>
      </w:pPr>
    </w:p>
    <w:p w14:paraId="2406B5DC" w14:textId="144DACB5" w:rsidR="0029131D" w:rsidRPr="00F85367" w:rsidRDefault="00757B25" w:rsidP="00D00878">
      <w:pPr>
        <w:pStyle w:val="index"/>
        <w:spacing w:after="0" w:line="240" w:lineRule="atLeast"/>
        <w:ind w:left="547" w:hanging="547"/>
        <w:rPr>
          <w:rFonts w:ascii="CordiaUPC" w:hAnsi="CordiaUPC" w:cs="CordiaUPC"/>
          <w:b/>
          <w:bCs/>
          <w:sz w:val="26"/>
          <w:szCs w:val="26"/>
        </w:rPr>
      </w:pPr>
      <w:r>
        <w:rPr>
          <w:rFonts w:ascii="CordiaUPC" w:hAnsi="CordiaUPC" w:cs="CordiaUPC"/>
          <w:b/>
          <w:bCs/>
          <w:sz w:val="26"/>
          <w:szCs w:val="26"/>
          <w:lang w:bidi="th-TH"/>
        </w:rPr>
        <w:lastRenderedPageBreak/>
        <w:t>5</w:t>
      </w:r>
      <w:r w:rsidR="0029131D" w:rsidRPr="00F85367">
        <w:rPr>
          <w:rFonts w:ascii="CordiaUPC" w:hAnsi="CordiaUPC" w:cs="CordiaUPC" w:hint="cs"/>
          <w:b/>
          <w:bCs/>
          <w:sz w:val="26"/>
          <w:szCs w:val="26"/>
          <w:lang w:bidi="th-TH"/>
        </w:rPr>
        <w:t>.3</w:t>
      </w:r>
      <w:r w:rsidR="0029131D" w:rsidRPr="00F85367">
        <w:rPr>
          <w:rFonts w:ascii="CordiaUPC" w:hAnsi="CordiaUPC" w:cs="CordiaUPC" w:hint="cs"/>
          <w:b/>
          <w:bCs/>
          <w:sz w:val="26"/>
          <w:szCs w:val="26"/>
          <w:lang w:bidi="th-TH"/>
        </w:rPr>
        <w:tab/>
        <w:t>Investments in companies with problems in their financial position and operating results</w:t>
      </w:r>
    </w:p>
    <w:p w14:paraId="307B8E0B" w14:textId="77777777" w:rsidR="00315CD5" w:rsidRPr="00F85367" w:rsidRDefault="00315CD5" w:rsidP="00D00878">
      <w:pPr>
        <w:pStyle w:val="index"/>
        <w:spacing w:after="0" w:line="240" w:lineRule="atLeast"/>
        <w:ind w:left="567" w:hanging="567"/>
        <w:rPr>
          <w:rFonts w:ascii="CordiaUPC" w:hAnsi="CordiaUPC" w:cs="CordiaUPC"/>
          <w:sz w:val="26"/>
          <w:szCs w:val="26"/>
          <w:lang w:bidi="th-TH"/>
        </w:rPr>
      </w:pPr>
    </w:p>
    <w:p w14:paraId="0F04FCAA" w14:textId="412CDA85" w:rsidR="00460028" w:rsidRPr="00F85367" w:rsidRDefault="007A471A" w:rsidP="00D00878">
      <w:pPr>
        <w:autoSpaceDE w:val="0"/>
        <w:autoSpaceDN w:val="0"/>
        <w:adjustRightInd w:val="0"/>
        <w:spacing w:line="240" w:lineRule="atLeast"/>
        <w:ind w:left="562"/>
        <w:jc w:val="thaiDistribute"/>
        <w:rPr>
          <w:rFonts w:ascii="CordiaUPC" w:hAnsi="CordiaUPC" w:cs="CordiaUPC"/>
          <w:sz w:val="26"/>
          <w:szCs w:val="26"/>
          <w:lang w:val="en-US" w:eastAsia="en-GB" w:bidi="th-TH"/>
        </w:rPr>
      </w:pPr>
      <w:r w:rsidRPr="00F85367">
        <w:rPr>
          <w:rFonts w:ascii="CordiaUPC" w:hAnsi="CordiaUPC" w:cs="CordiaUPC" w:hint="cs"/>
          <w:sz w:val="26"/>
          <w:szCs w:val="26"/>
          <w:lang w:val="en-US" w:eastAsia="en-GB" w:bidi="th-TH"/>
        </w:rPr>
        <w:t xml:space="preserve">As at </w:t>
      </w:r>
      <w:r w:rsidR="00F85367">
        <w:rPr>
          <w:rFonts w:ascii="CordiaUPC" w:hAnsi="CordiaUPC" w:cs="CordiaUPC"/>
          <w:sz w:val="26"/>
          <w:szCs w:val="26"/>
        </w:rPr>
        <w:t>31 March</w:t>
      </w:r>
      <w:r w:rsidR="00F85367" w:rsidRPr="00E47A9F">
        <w:rPr>
          <w:rFonts w:ascii="CordiaUPC" w:hAnsi="CordiaUPC" w:cs="CordiaUPC" w:hint="cs"/>
          <w:sz w:val="26"/>
          <w:szCs w:val="26"/>
        </w:rPr>
        <w:t xml:space="preserve"> 202</w:t>
      </w:r>
      <w:r w:rsidR="00F85367">
        <w:rPr>
          <w:rFonts w:ascii="CordiaUPC" w:hAnsi="CordiaUPC" w:cs="CordiaUPC"/>
          <w:sz w:val="26"/>
          <w:szCs w:val="26"/>
        </w:rPr>
        <w:t xml:space="preserve">1 </w:t>
      </w:r>
      <w:r w:rsidR="00012329" w:rsidRPr="00F85367">
        <w:rPr>
          <w:rFonts w:ascii="CordiaUPC" w:hAnsi="CordiaUPC" w:cs="CordiaUPC" w:hint="cs"/>
          <w:sz w:val="26"/>
          <w:szCs w:val="26"/>
        </w:rPr>
        <w:t>and 31 December 20</w:t>
      </w:r>
      <w:r w:rsidR="00F85367">
        <w:rPr>
          <w:rFonts w:ascii="CordiaUPC" w:hAnsi="CordiaUPC" w:cs="CordiaUPC"/>
          <w:sz w:val="26"/>
          <w:szCs w:val="26"/>
        </w:rPr>
        <w:t>20</w:t>
      </w:r>
      <w:r w:rsidR="0029131D" w:rsidRPr="00F85367">
        <w:rPr>
          <w:rFonts w:ascii="CordiaUPC" w:hAnsi="CordiaUPC" w:cs="CordiaUPC" w:hint="cs"/>
          <w:sz w:val="26"/>
          <w:szCs w:val="26"/>
          <w:lang w:val="en-US" w:eastAsia="en-GB" w:bidi="th-TH"/>
        </w:rPr>
        <w:t>, the Bank</w:t>
      </w:r>
      <w:r w:rsidR="000A5E3A" w:rsidRPr="00F85367">
        <w:rPr>
          <w:rFonts w:ascii="CordiaUPC" w:hAnsi="CordiaUPC" w:cs="CordiaUPC" w:hint="cs"/>
          <w:sz w:val="26"/>
          <w:szCs w:val="26"/>
          <w:lang w:val="en-US" w:eastAsia="en-GB" w:bidi="th-TH"/>
        </w:rPr>
        <w:t xml:space="preserve"> and its subsidiaries</w:t>
      </w:r>
      <w:r w:rsidR="0029131D" w:rsidRPr="00F85367">
        <w:rPr>
          <w:rFonts w:ascii="CordiaUPC" w:hAnsi="CordiaUPC" w:cs="CordiaUPC" w:hint="cs"/>
          <w:sz w:val="26"/>
          <w:szCs w:val="26"/>
          <w:lang w:val="en-US" w:eastAsia="en-GB" w:bidi="th-TH"/>
        </w:rPr>
        <w:t xml:space="preserve"> had the following investments in listed companies which meet </w:t>
      </w:r>
      <w:r w:rsidR="00460028" w:rsidRPr="00F85367">
        <w:rPr>
          <w:rFonts w:ascii="CordiaUPC" w:hAnsi="CordiaUPC" w:cs="CordiaUPC" w:hint="cs"/>
          <w:sz w:val="26"/>
          <w:szCs w:val="26"/>
          <w:lang w:val="en-US" w:eastAsia="en-GB" w:bidi="th-TH"/>
        </w:rPr>
        <w:t xml:space="preserve">the Stock Exchange of Thailand (“SET”)’s </w:t>
      </w:r>
      <w:r w:rsidR="0029131D" w:rsidRPr="00F85367">
        <w:rPr>
          <w:rFonts w:ascii="CordiaUPC" w:hAnsi="CordiaUPC" w:cs="CordiaUPC" w:hint="cs"/>
          <w:sz w:val="26"/>
          <w:szCs w:val="26"/>
          <w:lang w:val="en-US" w:eastAsia="en-GB" w:bidi="th-TH"/>
        </w:rPr>
        <w:t>criteria for delisting,</w:t>
      </w:r>
      <w:r w:rsidR="00460028" w:rsidRPr="00F85367">
        <w:rPr>
          <w:rFonts w:ascii="CordiaUPC" w:hAnsi="CordiaUPC" w:cs="CordiaUPC" w:hint="cs"/>
          <w:sz w:val="26"/>
          <w:szCs w:val="26"/>
          <w:lang w:val="en-US" w:eastAsia="en-GB" w:bidi="th-TH"/>
        </w:rPr>
        <w:t xml:space="preserve"> and are in</w:t>
      </w:r>
      <w:r w:rsidR="0029131D" w:rsidRPr="00F85367">
        <w:rPr>
          <w:rFonts w:ascii="CordiaUPC" w:hAnsi="CordiaUPC" w:cs="CordiaUPC" w:hint="cs"/>
          <w:sz w:val="26"/>
          <w:szCs w:val="26"/>
          <w:lang w:val="en-US" w:eastAsia="en-GB" w:bidi="th-TH"/>
        </w:rPr>
        <w:t xml:space="preserve"> default </w:t>
      </w:r>
      <w:r w:rsidR="00460028" w:rsidRPr="00F85367">
        <w:rPr>
          <w:rFonts w:ascii="CordiaUPC" w:hAnsi="CordiaUPC" w:cs="CordiaUPC" w:hint="cs"/>
          <w:sz w:val="26"/>
          <w:szCs w:val="26"/>
          <w:lang w:val="en-US" w:eastAsia="en-GB" w:bidi="th-TH"/>
        </w:rPr>
        <w:t xml:space="preserve">on </w:t>
      </w:r>
      <w:r w:rsidR="0029131D" w:rsidRPr="00F85367">
        <w:rPr>
          <w:rFonts w:ascii="CordiaUPC" w:hAnsi="CordiaUPC" w:cs="CordiaUPC" w:hint="cs"/>
          <w:sz w:val="26"/>
          <w:szCs w:val="26"/>
          <w:lang w:val="en-US" w:eastAsia="en-GB" w:bidi="th-TH"/>
        </w:rPr>
        <w:t>debt securities, or companies whose ability to continue as a going concern is uncertain, or unlisted companies whose financial position and operating results are similar to the listed companies which meet criteria for delisting from the SET</w:t>
      </w:r>
      <w:r w:rsidR="004C054E" w:rsidRPr="00F85367">
        <w:rPr>
          <w:rFonts w:ascii="CordiaUPC" w:hAnsi="CordiaUPC" w:cs="CordiaUPC" w:hint="cs"/>
          <w:sz w:val="26"/>
          <w:szCs w:val="26"/>
          <w:lang w:val="en-US" w:eastAsia="en-GB" w:bidi="th-TH"/>
        </w:rPr>
        <w:t xml:space="preserve">. Those investments, which measured either at fair value through profit or loss, </w:t>
      </w:r>
      <w:r w:rsidR="0037707C" w:rsidRPr="00F85367">
        <w:rPr>
          <w:rFonts w:ascii="CordiaUPC" w:hAnsi="CordiaUPC" w:cs="CordiaUPC" w:hint="cs"/>
          <w:sz w:val="26"/>
          <w:szCs w:val="26"/>
          <w:lang w:val="en-US" w:eastAsia="en-GB" w:bidi="th-TH"/>
        </w:rPr>
        <w:t xml:space="preserve">or through other comprehensive income, in the statement of financial position </w:t>
      </w:r>
      <w:r w:rsidR="004C054E" w:rsidRPr="00F85367">
        <w:rPr>
          <w:rFonts w:ascii="CordiaUPC" w:hAnsi="CordiaUPC" w:cs="CordiaUPC" w:hint="cs"/>
          <w:sz w:val="26"/>
          <w:szCs w:val="26"/>
          <w:lang w:val="en-US" w:eastAsia="en-GB" w:bidi="th-TH"/>
        </w:rPr>
        <w:t xml:space="preserve">were </w:t>
      </w:r>
      <w:proofErr w:type="spellStart"/>
      <w:r w:rsidR="004C054E" w:rsidRPr="00F85367">
        <w:rPr>
          <w:rFonts w:ascii="CordiaUPC" w:hAnsi="CordiaUPC" w:cs="CordiaUPC" w:hint="cs"/>
          <w:sz w:val="26"/>
          <w:szCs w:val="26"/>
          <w:lang w:val="en-US" w:eastAsia="en-GB" w:bidi="th-TH"/>
        </w:rPr>
        <w:t>summarised</w:t>
      </w:r>
      <w:proofErr w:type="spellEnd"/>
      <w:r w:rsidR="004C054E" w:rsidRPr="00F85367">
        <w:rPr>
          <w:rFonts w:ascii="CordiaUPC" w:hAnsi="CordiaUPC" w:cs="CordiaUPC" w:hint="cs"/>
          <w:sz w:val="26"/>
          <w:szCs w:val="26"/>
          <w:lang w:val="en-US" w:eastAsia="en-GB" w:bidi="th-TH"/>
        </w:rPr>
        <w:t xml:space="preserve"> below.</w:t>
      </w:r>
    </w:p>
    <w:p w14:paraId="4D5DAFDE" w14:textId="77777777" w:rsidR="0033725B" w:rsidRPr="00D00878" w:rsidRDefault="0033725B" w:rsidP="00D00878">
      <w:pPr>
        <w:spacing w:line="240" w:lineRule="atLeast"/>
        <w:ind w:left="1080" w:right="-29"/>
        <w:jc w:val="both"/>
        <w:rPr>
          <w:rFonts w:cs="Times New Roman"/>
          <w:szCs w:val="22"/>
          <w:lang w:val="en-US" w:eastAsia="en-GB" w:bidi="th-TH"/>
        </w:rPr>
      </w:pPr>
    </w:p>
    <w:tbl>
      <w:tblPr>
        <w:tblW w:w="10352" w:type="dxa"/>
        <w:tblInd w:w="-142" w:type="dxa"/>
        <w:tblLayout w:type="fixed"/>
        <w:tblCellMar>
          <w:left w:w="86" w:type="dxa"/>
          <w:right w:w="86" w:type="dxa"/>
        </w:tblCellMar>
        <w:tblLook w:val="01E0" w:firstRow="1" w:lastRow="1" w:firstColumn="1" w:lastColumn="1" w:noHBand="0" w:noVBand="0"/>
      </w:tblPr>
      <w:tblGrid>
        <w:gridCol w:w="2952"/>
        <w:gridCol w:w="592"/>
        <w:gridCol w:w="192"/>
        <w:gridCol w:w="659"/>
        <w:gridCol w:w="283"/>
        <w:gridCol w:w="709"/>
        <w:gridCol w:w="192"/>
        <w:gridCol w:w="869"/>
        <w:gridCol w:w="196"/>
        <w:gridCol w:w="728"/>
        <w:gridCol w:w="283"/>
        <w:gridCol w:w="709"/>
        <w:gridCol w:w="283"/>
        <w:gridCol w:w="663"/>
        <w:gridCol w:w="192"/>
        <w:gridCol w:w="850"/>
      </w:tblGrid>
      <w:tr w:rsidR="00917FB1" w:rsidRPr="00F85367" w14:paraId="71E9906C" w14:textId="77777777" w:rsidTr="0025232A">
        <w:trPr>
          <w:trHeight w:val="137"/>
          <w:tblHeader/>
        </w:trPr>
        <w:tc>
          <w:tcPr>
            <w:tcW w:w="2952" w:type="dxa"/>
          </w:tcPr>
          <w:p w14:paraId="1E30B4A3" w14:textId="77777777" w:rsidR="00917FB1" w:rsidRPr="00F85367" w:rsidRDefault="00917FB1" w:rsidP="00796245">
            <w:pPr>
              <w:spacing w:line="220" w:lineRule="exact"/>
              <w:rPr>
                <w:rFonts w:ascii="CordiaUPC" w:hAnsi="CordiaUPC" w:cs="CordiaUPC"/>
                <w:b/>
                <w:bCs/>
                <w:color w:val="000000"/>
                <w:sz w:val="24"/>
                <w:szCs w:val="24"/>
                <w:lang w:val="en-US"/>
              </w:rPr>
            </w:pPr>
            <w:bookmarkStart w:id="3" w:name="_Hlk31030134"/>
          </w:p>
        </w:tc>
        <w:tc>
          <w:tcPr>
            <w:tcW w:w="7400" w:type="dxa"/>
            <w:gridSpan w:val="15"/>
          </w:tcPr>
          <w:p w14:paraId="4D8E94A6" w14:textId="12E3FBD7" w:rsidR="00917FB1" w:rsidRPr="00F85367" w:rsidRDefault="00917FB1" w:rsidP="00796245">
            <w:pPr>
              <w:spacing w:line="220" w:lineRule="exact"/>
              <w:ind w:left="-98" w:right="-68"/>
              <w:jc w:val="center"/>
              <w:rPr>
                <w:rFonts w:ascii="CordiaUPC" w:hAnsi="CordiaUPC" w:cs="CordiaUPC"/>
                <w:sz w:val="24"/>
                <w:szCs w:val="24"/>
              </w:rPr>
            </w:pPr>
            <w:r w:rsidRPr="00F85367">
              <w:rPr>
                <w:rFonts w:ascii="CordiaUPC" w:hAnsi="CordiaUPC" w:cs="CordiaUPC" w:hint="cs"/>
                <w:b/>
                <w:bCs/>
                <w:sz w:val="24"/>
                <w:szCs w:val="24"/>
              </w:rPr>
              <w:t>Consolidated</w:t>
            </w:r>
          </w:p>
        </w:tc>
      </w:tr>
      <w:bookmarkEnd w:id="3"/>
      <w:tr w:rsidR="00917FB1" w:rsidRPr="00F85367" w14:paraId="755F4ED5" w14:textId="77777777" w:rsidTr="0025232A">
        <w:trPr>
          <w:trHeight w:val="137"/>
          <w:tblHeader/>
        </w:trPr>
        <w:tc>
          <w:tcPr>
            <w:tcW w:w="2952" w:type="dxa"/>
          </w:tcPr>
          <w:p w14:paraId="2856838F" w14:textId="77777777" w:rsidR="00917FB1" w:rsidRPr="00F85367" w:rsidRDefault="00917FB1" w:rsidP="00AA0788">
            <w:pPr>
              <w:spacing w:line="220" w:lineRule="exact"/>
              <w:rPr>
                <w:rFonts w:ascii="CordiaUPC" w:hAnsi="CordiaUPC" w:cs="CordiaUPC"/>
                <w:b/>
                <w:bCs/>
                <w:color w:val="000000"/>
                <w:sz w:val="24"/>
                <w:szCs w:val="24"/>
                <w:lang w:val="en-US"/>
              </w:rPr>
            </w:pPr>
          </w:p>
        </w:tc>
        <w:tc>
          <w:tcPr>
            <w:tcW w:w="3496" w:type="dxa"/>
            <w:gridSpan w:val="7"/>
          </w:tcPr>
          <w:p w14:paraId="1A01D666" w14:textId="290B63D8" w:rsidR="00917FB1" w:rsidRPr="00F85367" w:rsidRDefault="00F85367" w:rsidP="00AA0788">
            <w:pPr>
              <w:spacing w:line="220" w:lineRule="exact"/>
              <w:jc w:val="center"/>
              <w:rPr>
                <w:rFonts w:ascii="CordiaUPC" w:hAnsi="CordiaUPC" w:cs="CordiaUPC"/>
                <w:sz w:val="24"/>
                <w:szCs w:val="24"/>
              </w:rPr>
            </w:pPr>
            <w:r w:rsidRPr="00F85367">
              <w:rPr>
                <w:rFonts w:ascii="CordiaUPC" w:hAnsi="CordiaUPC" w:cs="CordiaUPC"/>
                <w:sz w:val="24"/>
                <w:szCs w:val="24"/>
              </w:rPr>
              <w:t>31 March</w:t>
            </w:r>
            <w:r w:rsidRPr="00F85367">
              <w:rPr>
                <w:rFonts w:ascii="CordiaUPC" w:hAnsi="CordiaUPC" w:cs="CordiaUPC" w:hint="cs"/>
                <w:sz w:val="24"/>
                <w:szCs w:val="24"/>
              </w:rPr>
              <w:t xml:space="preserve"> 202</w:t>
            </w:r>
            <w:r w:rsidRPr="00F85367">
              <w:rPr>
                <w:rFonts w:ascii="CordiaUPC" w:hAnsi="CordiaUPC" w:cs="CordiaUPC"/>
                <w:sz w:val="24"/>
                <w:szCs w:val="24"/>
              </w:rPr>
              <w:t>1</w:t>
            </w:r>
          </w:p>
        </w:tc>
        <w:tc>
          <w:tcPr>
            <w:tcW w:w="196" w:type="dxa"/>
            <w:vAlign w:val="bottom"/>
          </w:tcPr>
          <w:p w14:paraId="538ACB8A" w14:textId="77777777" w:rsidR="00917FB1" w:rsidRPr="00F85367" w:rsidRDefault="00917FB1" w:rsidP="00AA0788">
            <w:pPr>
              <w:spacing w:line="220" w:lineRule="exact"/>
              <w:ind w:left="-86" w:firstLine="86"/>
              <w:jc w:val="center"/>
              <w:rPr>
                <w:rFonts w:ascii="CordiaUPC" w:hAnsi="CordiaUPC" w:cs="CordiaUPC"/>
                <w:sz w:val="24"/>
                <w:szCs w:val="24"/>
              </w:rPr>
            </w:pPr>
          </w:p>
        </w:tc>
        <w:tc>
          <w:tcPr>
            <w:tcW w:w="3708" w:type="dxa"/>
            <w:gridSpan w:val="7"/>
            <w:vAlign w:val="bottom"/>
          </w:tcPr>
          <w:p w14:paraId="0EAF47B9" w14:textId="03B4642F" w:rsidR="00917FB1" w:rsidRPr="00F85367" w:rsidRDefault="00917FB1" w:rsidP="00AA0788">
            <w:pPr>
              <w:spacing w:line="220" w:lineRule="exact"/>
              <w:jc w:val="center"/>
              <w:rPr>
                <w:rFonts w:ascii="CordiaUPC" w:hAnsi="CordiaUPC" w:cs="CordiaUPC"/>
                <w:sz w:val="24"/>
                <w:szCs w:val="24"/>
              </w:rPr>
            </w:pPr>
            <w:r w:rsidRPr="00F85367">
              <w:rPr>
                <w:rFonts w:ascii="CordiaUPC" w:hAnsi="CordiaUPC" w:cs="CordiaUPC" w:hint="cs"/>
                <w:sz w:val="24"/>
                <w:szCs w:val="24"/>
              </w:rPr>
              <w:t>31 December 20</w:t>
            </w:r>
            <w:r w:rsidR="00F85367" w:rsidRPr="00F85367">
              <w:rPr>
                <w:rFonts w:ascii="CordiaUPC" w:hAnsi="CordiaUPC" w:cs="CordiaUPC"/>
                <w:sz w:val="24"/>
                <w:szCs w:val="24"/>
              </w:rPr>
              <w:t>20</w:t>
            </w:r>
          </w:p>
        </w:tc>
      </w:tr>
      <w:tr w:rsidR="00AC4E5B" w:rsidRPr="00F85367" w14:paraId="44DD6C6A" w14:textId="77777777" w:rsidTr="00F85367">
        <w:trPr>
          <w:trHeight w:val="137"/>
          <w:tblHeader/>
        </w:trPr>
        <w:tc>
          <w:tcPr>
            <w:tcW w:w="2952" w:type="dxa"/>
          </w:tcPr>
          <w:p w14:paraId="64603E48" w14:textId="77777777" w:rsidR="00AC4E5B" w:rsidRPr="00F85367" w:rsidRDefault="00AC4E5B" w:rsidP="00AC4E5B">
            <w:pPr>
              <w:spacing w:line="220" w:lineRule="exact"/>
              <w:rPr>
                <w:rFonts w:ascii="CordiaUPC" w:hAnsi="CordiaUPC" w:cs="CordiaUPC"/>
                <w:b/>
                <w:bCs/>
                <w:color w:val="000000"/>
                <w:sz w:val="24"/>
                <w:szCs w:val="24"/>
                <w:lang w:val="en-US"/>
              </w:rPr>
            </w:pPr>
          </w:p>
        </w:tc>
        <w:tc>
          <w:tcPr>
            <w:tcW w:w="592" w:type="dxa"/>
            <w:vAlign w:val="bottom"/>
          </w:tcPr>
          <w:p w14:paraId="5B424891" w14:textId="77777777" w:rsidR="00AC4E5B" w:rsidRPr="00F85367" w:rsidRDefault="00AC4E5B" w:rsidP="00AC4E5B">
            <w:pPr>
              <w:spacing w:line="220" w:lineRule="exact"/>
              <w:ind w:left="-110" w:right="-100"/>
              <w:jc w:val="center"/>
              <w:rPr>
                <w:rFonts w:ascii="CordiaUPC" w:hAnsi="CordiaUPC" w:cs="CordiaUPC"/>
                <w:sz w:val="24"/>
                <w:szCs w:val="24"/>
              </w:rPr>
            </w:pPr>
            <w:r w:rsidRPr="00F85367">
              <w:rPr>
                <w:rFonts w:ascii="CordiaUPC" w:hAnsi="CordiaUPC" w:cs="CordiaUPC" w:hint="cs"/>
                <w:sz w:val="24"/>
                <w:szCs w:val="24"/>
              </w:rPr>
              <w:t>No.</w:t>
            </w:r>
          </w:p>
          <w:p w14:paraId="18E6B88C" w14:textId="77777777" w:rsidR="00AC4E5B" w:rsidRPr="00F85367" w:rsidRDefault="00AC4E5B" w:rsidP="00AC4E5B">
            <w:pPr>
              <w:spacing w:line="220" w:lineRule="exact"/>
              <w:ind w:left="-110" w:right="-100"/>
              <w:jc w:val="center"/>
              <w:rPr>
                <w:rFonts w:ascii="CordiaUPC" w:hAnsi="CordiaUPC" w:cs="CordiaUPC"/>
                <w:sz w:val="24"/>
                <w:szCs w:val="24"/>
              </w:rPr>
            </w:pPr>
            <w:r w:rsidRPr="00F85367">
              <w:rPr>
                <w:rFonts w:ascii="CordiaUPC" w:hAnsi="CordiaUPC" w:cs="CordiaUPC" w:hint="cs"/>
                <w:sz w:val="24"/>
                <w:szCs w:val="24"/>
              </w:rPr>
              <w:t>of</w:t>
            </w:r>
          </w:p>
          <w:p w14:paraId="66428C7A" w14:textId="77777777" w:rsidR="00AC4E5B" w:rsidRPr="00F85367" w:rsidRDefault="00AC4E5B" w:rsidP="00AC4E5B">
            <w:pPr>
              <w:spacing w:line="220" w:lineRule="exact"/>
              <w:ind w:left="-110" w:right="-100"/>
              <w:jc w:val="center"/>
              <w:rPr>
                <w:rFonts w:ascii="CordiaUPC" w:hAnsi="CordiaUPC" w:cs="CordiaUPC"/>
                <w:sz w:val="24"/>
                <w:szCs w:val="24"/>
              </w:rPr>
            </w:pPr>
            <w:r w:rsidRPr="00F85367">
              <w:rPr>
                <w:rFonts w:ascii="CordiaUPC" w:hAnsi="CordiaUPC" w:cs="CordiaUPC" w:hint="cs"/>
                <w:sz w:val="24"/>
                <w:szCs w:val="24"/>
              </w:rPr>
              <w:t>com-</w:t>
            </w:r>
          </w:p>
          <w:p w14:paraId="22141850" w14:textId="77777777" w:rsidR="00AC4E5B" w:rsidRPr="00F85367" w:rsidRDefault="00AC4E5B" w:rsidP="00AC4E5B">
            <w:pPr>
              <w:spacing w:line="220" w:lineRule="exact"/>
              <w:ind w:left="-110" w:right="-100"/>
              <w:jc w:val="center"/>
              <w:rPr>
                <w:rFonts w:ascii="CordiaUPC" w:hAnsi="CordiaUPC" w:cs="CordiaUPC"/>
                <w:sz w:val="24"/>
                <w:szCs w:val="24"/>
              </w:rPr>
            </w:pPr>
            <w:proofErr w:type="spellStart"/>
            <w:r w:rsidRPr="00F85367">
              <w:rPr>
                <w:rFonts w:ascii="CordiaUPC" w:hAnsi="CordiaUPC" w:cs="CordiaUPC" w:hint="cs"/>
                <w:sz w:val="24"/>
                <w:szCs w:val="24"/>
              </w:rPr>
              <w:t>panies</w:t>
            </w:r>
            <w:proofErr w:type="spellEnd"/>
          </w:p>
        </w:tc>
        <w:tc>
          <w:tcPr>
            <w:tcW w:w="192" w:type="dxa"/>
            <w:vAlign w:val="bottom"/>
          </w:tcPr>
          <w:p w14:paraId="77F56F6E" w14:textId="77777777" w:rsidR="00AC4E5B" w:rsidRPr="00F85367" w:rsidRDefault="00AC4E5B" w:rsidP="00AC4E5B">
            <w:pPr>
              <w:spacing w:line="220" w:lineRule="exact"/>
              <w:jc w:val="center"/>
              <w:rPr>
                <w:rFonts w:ascii="CordiaUPC" w:hAnsi="CordiaUPC" w:cs="CordiaUPC"/>
                <w:sz w:val="24"/>
                <w:szCs w:val="24"/>
              </w:rPr>
            </w:pPr>
          </w:p>
        </w:tc>
        <w:tc>
          <w:tcPr>
            <w:tcW w:w="659" w:type="dxa"/>
            <w:vAlign w:val="bottom"/>
          </w:tcPr>
          <w:p w14:paraId="6425945F" w14:textId="3847B72B" w:rsidR="00AC4E5B" w:rsidRPr="00F85367" w:rsidRDefault="00AC4E5B" w:rsidP="00AC4E5B">
            <w:pPr>
              <w:spacing w:line="220" w:lineRule="exact"/>
              <w:jc w:val="center"/>
              <w:rPr>
                <w:rFonts w:ascii="CordiaUPC" w:hAnsi="CordiaUPC" w:cs="CordiaUPC"/>
                <w:sz w:val="24"/>
                <w:szCs w:val="24"/>
              </w:rPr>
            </w:pPr>
            <w:r w:rsidRPr="00F85367">
              <w:rPr>
                <w:rFonts w:ascii="CordiaUPC" w:hAnsi="CordiaUPC" w:cs="CordiaUPC" w:hint="cs"/>
                <w:sz w:val="24"/>
                <w:szCs w:val="24"/>
              </w:rPr>
              <w:t>Cost value</w:t>
            </w:r>
          </w:p>
        </w:tc>
        <w:tc>
          <w:tcPr>
            <w:tcW w:w="283" w:type="dxa"/>
            <w:vAlign w:val="bottom"/>
          </w:tcPr>
          <w:p w14:paraId="10B9F6AD" w14:textId="77777777" w:rsidR="00AC4E5B" w:rsidRPr="00F85367" w:rsidRDefault="00AC4E5B" w:rsidP="00AC4E5B">
            <w:pPr>
              <w:spacing w:line="220" w:lineRule="exact"/>
              <w:jc w:val="center"/>
              <w:rPr>
                <w:rFonts w:ascii="CordiaUPC" w:hAnsi="CordiaUPC" w:cs="CordiaUPC"/>
                <w:sz w:val="24"/>
                <w:szCs w:val="24"/>
              </w:rPr>
            </w:pPr>
          </w:p>
        </w:tc>
        <w:tc>
          <w:tcPr>
            <w:tcW w:w="709" w:type="dxa"/>
            <w:vAlign w:val="bottom"/>
          </w:tcPr>
          <w:p w14:paraId="1DC0BBE9" w14:textId="7B1C5DFB" w:rsidR="00AC4E5B" w:rsidRPr="00F85367" w:rsidRDefault="00AC4E5B" w:rsidP="00AC4E5B">
            <w:pPr>
              <w:spacing w:line="220" w:lineRule="exact"/>
              <w:jc w:val="center"/>
              <w:rPr>
                <w:rFonts w:ascii="CordiaUPC" w:hAnsi="CordiaUPC" w:cs="CordiaUPC"/>
                <w:sz w:val="24"/>
                <w:szCs w:val="24"/>
              </w:rPr>
            </w:pPr>
            <w:r w:rsidRPr="00F85367">
              <w:rPr>
                <w:rFonts w:ascii="CordiaUPC" w:hAnsi="CordiaUPC" w:cs="CordiaUPC" w:hint="cs"/>
                <w:sz w:val="24"/>
                <w:szCs w:val="24"/>
              </w:rPr>
              <w:t>Fair value</w:t>
            </w:r>
          </w:p>
        </w:tc>
        <w:tc>
          <w:tcPr>
            <w:tcW w:w="192" w:type="dxa"/>
            <w:vAlign w:val="bottom"/>
          </w:tcPr>
          <w:p w14:paraId="05F59152" w14:textId="77777777" w:rsidR="00AC4E5B" w:rsidRPr="00F85367" w:rsidRDefault="00AC4E5B" w:rsidP="00AC4E5B">
            <w:pPr>
              <w:spacing w:line="220" w:lineRule="exact"/>
              <w:jc w:val="center"/>
              <w:rPr>
                <w:rFonts w:ascii="CordiaUPC" w:hAnsi="CordiaUPC" w:cs="CordiaUPC"/>
                <w:sz w:val="24"/>
                <w:szCs w:val="24"/>
              </w:rPr>
            </w:pPr>
          </w:p>
        </w:tc>
        <w:tc>
          <w:tcPr>
            <w:tcW w:w="869" w:type="dxa"/>
            <w:vAlign w:val="bottom"/>
          </w:tcPr>
          <w:p w14:paraId="1E49CD8D" w14:textId="77777777" w:rsidR="00AC4E5B" w:rsidRPr="00F85367" w:rsidRDefault="00AC4E5B" w:rsidP="00AC4E5B">
            <w:pPr>
              <w:spacing w:line="220" w:lineRule="exact"/>
              <w:ind w:left="-98" w:right="-68"/>
              <w:jc w:val="center"/>
              <w:rPr>
                <w:rFonts w:ascii="CordiaUPC" w:hAnsi="CordiaUPC" w:cs="CordiaUPC"/>
                <w:sz w:val="24"/>
                <w:szCs w:val="24"/>
              </w:rPr>
            </w:pPr>
            <w:r w:rsidRPr="00F85367">
              <w:rPr>
                <w:rFonts w:ascii="CordiaUPC" w:hAnsi="CordiaUPC" w:cs="CordiaUPC" w:hint="cs"/>
                <w:sz w:val="24"/>
                <w:szCs w:val="24"/>
              </w:rPr>
              <w:t xml:space="preserve">Allowance for </w:t>
            </w:r>
          </w:p>
          <w:p w14:paraId="38D4A8B1" w14:textId="6321DF48" w:rsidR="00AC4E5B" w:rsidRPr="00F85367" w:rsidRDefault="00285683" w:rsidP="00AC4E5B">
            <w:pPr>
              <w:spacing w:line="220" w:lineRule="exact"/>
              <w:jc w:val="center"/>
              <w:rPr>
                <w:rFonts w:ascii="CordiaUPC" w:hAnsi="CordiaUPC" w:cs="CordiaUPC"/>
                <w:sz w:val="24"/>
                <w:szCs w:val="24"/>
              </w:rPr>
            </w:pPr>
            <w:r>
              <w:rPr>
                <w:rFonts w:ascii="CordiaUPC" w:hAnsi="CordiaUPC" w:cs="CordiaUPC"/>
                <w:sz w:val="24"/>
                <w:szCs w:val="24"/>
                <w:lang w:val="en-US" w:bidi="th-TH"/>
              </w:rPr>
              <w:t>e</w:t>
            </w:r>
            <w:r w:rsidR="00EB5566">
              <w:rPr>
                <w:rFonts w:ascii="CordiaUPC" w:hAnsi="CordiaUPC" w:cs="CordiaUPC"/>
                <w:sz w:val="24"/>
                <w:szCs w:val="24"/>
                <w:lang w:val="en-US" w:bidi="th-TH"/>
              </w:rPr>
              <w:t xml:space="preserve">xpected </w:t>
            </w:r>
            <w:r w:rsidR="00A248A4">
              <w:rPr>
                <w:rFonts w:ascii="CordiaUPC" w:hAnsi="CordiaUPC" w:cs="CordiaUPC"/>
                <w:sz w:val="24"/>
                <w:szCs w:val="24"/>
                <w:lang w:val="en-US" w:bidi="th-TH"/>
              </w:rPr>
              <w:t>c</w:t>
            </w:r>
            <w:r w:rsidR="00EB5566">
              <w:rPr>
                <w:rFonts w:ascii="CordiaUPC" w:hAnsi="CordiaUPC" w:cs="CordiaUPC"/>
                <w:sz w:val="24"/>
                <w:szCs w:val="24"/>
                <w:lang w:val="en-US" w:bidi="th-TH"/>
              </w:rPr>
              <w:t xml:space="preserve">redit </w:t>
            </w:r>
            <w:r w:rsidR="00A248A4">
              <w:rPr>
                <w:rFonts w:ascii="CordiaUPC" w:hAnsi="CordiaUPC" w:cs="CordiaUPC"/>
                <w:sz w:val="24"/>
                <w:szCs w:val="24"/>
                <w:lang w:val="en-US" w:bidi="th-TH"/>
              </w:rPr>
              <w:t>l</w:t>
            </w:r>
            <w:r w:rsidR="00EB5566">
              <w:rPr>
                <w:rFonts w:ascii="CordiaUPC" w:hAnsi="CordiaUPC" w:cs="CordiaUPC"/>
                <w:sz w:val="24"/>
                <w:szCs w:val="24"/>
                <w:lang w:val="en-US" w:bidi="th-TH"/>
              </w:rPr>
              <w:t>oss</w:t>
            </w:r>
            <w:r w:rsidR="00AC4E5B" w:rsidRPr="00F85367">
              <w:rPr>
                <w:rFonts w:ascii="CordiaUPC" w:hAnsi="CordiaUPC" w:cs="CordiaUPC" w:hint="cs"/>
                <w:sz w:val="24"/>
                <w:szCs w:val="24"/>
                <w:cs/>
                <w:lang w:bidi="th-TH"/>
              </w:rPr>
              <w:t xml:space="preserve"> </w:t>
            </w:r>
          </w:p>
        </w:tc>
        <w:tc>
          <w:tcPr>
            <w:tcW w:w="196" w:type="dxa"/>
            <w:vAlign w:val="bottom"/>
          </w:tcPr>
          <w:p w14:paraId="51586717" w14:textId="77777777" w:rsidR="00AC4E5B" w:rsidRPr="00F85367" w:rsidRDefault="00AC4E5B" w:rsidP="00AC4E5B">
            <w:pPr>
              <w:spacing w:line="220" w:lineRule="exact"/>
              <w:ind w:left="-86" w:firstLine="86"/>
              <w:jc w:val="center"/>
              <w:rPr>
                <w:rFonts w:ascii="CordiaUPC" w:hAnsi="CordiaUPC" w:cs="CordiaUPC"/>
                <w:sz w:val="24"/>
                <w:szCs w:val="24"/>
              </w:rPr>
            </w:pPr>
          </w:p>
        </w:tc>
        <w:tc>
          <w:tcPr>
            <w:tcW w:w="728" w:type="dxa"/>
            <w:vAlign w:val="bottom"/>
          </w:tcPr>
          <w:p w14:paraId="4777C08F" w14:textId="77777777" w:rsidR="00AC4E5B" w:rsidRPr="00F85367" w:rsidRDefault="00AC4E5B" w:rsidP="00AC4E5B">
            <w:pPr>
              <w:spacing w:line="220" w:lineRule="exact"/>
              <w:jc w:val="center"/>
              <w:rPr>
                <w:rFonts w:ascii="CordiaUPC" w:hAnsi="CordiaUPC" w:cs="CordiaUPC"/>
                <w:sz w:val="24"/>
                <w:szCs w:val="24"/>
              </w:rPr>
            </w:pPr>
            <w:r w:rsidRPr="00F85367">
              <w:rPr>
                <w:rFonts w:ascii="CordiaUPC" w:hAnsi="CordiaUPC" w:cs="CordiaUPC" w:hint="cs"/>
                <w:sz w:val="24"/>
                <w:szCs w:val="24"/>
              </w:rPr>
              <w:t>No.</w:t>
            </w:r>
          </w:p>
          <w:p w14:paraId="58231AAB" w14:textId="77777777" w:rsidR="00AC4E5B" w:rsidRPr="00F85367" w:rsidRDefault="00AC4E5B" w:rsidP="00AC4E5B">
            <w:pPr>
              <w:spacing w:line="220" w:lineRule="exact"/>
              <w:jc w:val="center"/>
              <w:rPr>
                <w:rFonts w:ascii="CordiaUPC" w:hAnsi="CordiaUPC" w:cs="CordiaUPC"/>
                <w:sz w:val="24"/>
                <w:szCs w:val="24"/>
              </w:rPr>
            </w:pPr>
            <w:r w:rsidRPr="00F85367">
              <w:rPr>
                <w:rFonts w:ascii="CordiaUPC" w:hAnsi="CordiaUPC" w:cs="CordiaUPC" w:hint="cs"/>
                <w:sz w:val="24"/>
                <w:szCs w:val="24"/>
              </w:rPr>
              <w:t>of</w:t>
            </w:r>
          </w:p>
          <w:p w14:paraId="55C30177" w14:textId="77777777" w:rsidR="00AC4E5B" w:rsidRPr="00F85367" w:rsidRDefault="00AC4E5B" w:rsidP="00AC4E5B">
            <w:pPr>
              <w:spacing w:line="220" w:lineRule="exact"/>
              <w:jc w:val="center"/>
              <w:rPr>
                <w:rFonts w:ascii="CordiaUPC" w:hAnsi="CordiaUPC" w:cs="CordiaUPC"/>
                <w:sz w:val="24"/>
                <w:szCs w:val="24"/>
              </w:rPr>
            </w:pPr>
            <w:r w:rsidRPr="00F85367">
              <w:rPr>
                <w:rFonts w:ascii="CordiaUPC" w:hAnsi="CordiaUPC" w:cs="CordiaUPC" w:hint="cs"/>
                <w:sz w:val="24"/>
                <w:szCs w:val="24"/>
              </w:rPr>
              <w:t>com-</w:t>
            </w:r>
            <w:proofErr w:type="spellStart"/>
            <w:r w:rsidRPr="00F85367">
              <w:rPr>
                <w:rFonts w:ascii="CordiaUPC" w:hAnsi="CordiaUPC" w:cs="CordiaUPC" w:hint="cs"/>
                <w:sz w:val="24"/>
                <w:szCs w:val="24"/>
              </w:rPr>
              <w:t>panies</w:t>
            </w:r>
            <w:proofErr w:type="spellEnd"/>
          </w:p>
        </w:tc>
        <w:tc>
          <w:tcPr>
            <w:tcW w:w="283" w:type="dxa"/>
            <w:vAlign w:val="bottom"/>
          </w:tcPr>
          <w:p w14:paraId="351C08EC" w14:textId="77777777" w:rsidR="00AC4E5B" w:rsidRPr="00F85367" w:rsidRDefault="00AC4E5B" w:rsidP="00AC4E5B">
            <w:pPr>
              <w:spacing w:line="220" w:lineRule="exact"/>
              <w:jc w:val="center"/>
              <w:rPr>
                <w:rFonts w:ascii="CordiaUPC" w:hAnsi="CordiaUPC" w:cs="CordiaUPC"/>
                <w:sz w:val="24"/>
                <w:szCs w:val="24"/>
              </w:rPr>
            </w:pPr>
          </w:p>
        </w:tc>
        <w:tc>
          <w:tcPr>
            <w:tcW w:w="709" w:type="dxa"/>
            <w:vAlign w:val="bottom"/>
          </w:tcPr>
          <w:p w14:paraId="09785F70" w14:textId="6718FFA2" w:rsidR="00AC4E5B" w:rsidRPr="00F85367" w:rsidRDefault="00AC4E5B" w:rsidP="004B3F16">
            <w:pPr>
              <w:spacing w:line="220" w:lineRule="exact"/>
              <w:jc w:val="center"/>
              <w:rPr>
                <w:rFonts w:ascii="CordiaUPC" w:hAnsi="CordiaUPC" w:cs="CordiaUPC"/>
                <w:sz w:val="24"/>
                <w:szCs w:val="24"/>
              </w:rPr>
            </w:pPr>
            <w:r w:rsidRPr="00F85367">
              <w:rPr>
                <w:rFonts w:ascii="CordiaUPC" w:hAnsi="CordiaUPC" w:cs="CordiaUPC" w:hint="cs"/>
                <w:sz w:val="24"/>
                <w:szCs w:val="24"/>
              </w:rPr>
              <w:t>Cost value</w:t>
            </w:r>
          </w:p>
        </w:tc>
        <w:tc>
          <w:tcPr>
            <w:tcW w:w="283" w:type="dxa"/>
            <w:vAlign w:val="bottom"/>
          </w:tcPr>
          <w:p w14:paraId="69F211E5" w14:textId="77777777" w:rsidR="00AC4E5B" w:rsidRPr="00F85367" w:rsidRDefault="00AC4E5B" w:rsidP="00AC4E5B">
            <w:pPr>
              <w:spacing w:line="220" w:lineRule="exact"/>
              <w:jc w:val="center"/>
              <w:rPr>
                <w:rFonts w:ascii="CordiaUPC" w:hAnsi="CordiaUPC" w:cs="CordiaUPC"/>
                <w:sz w:val="24"/>
                <w:szCs w:val="24"/>
              </w:rPr>
            </w:pPr>
          </w:p>
        </w:tc>
        <w:tc>
          <w:tcPr>
            <w:tcW w:w="663" w:type="dxa"/>
            <w:vAlign w:val="bottom"/>
          </w:tcPr>
          <w:p w14:paraId="06A56B1A" w14:textId="77777777" w:rsidR="00AC4E5B" w:rsidRPr="00F85367" w:rsidRDefault="00AC4E5B" w:rsidP="00AC4E5B">
            <w:pPr>
              <w:spacing w:line="220" w:lineRule="exact"/>
              <w:jc w:val="center"/>
              <w:rPr>
                <w:rFonts w:ascii="CordiaUPC" w:hAnsi="CordiaUPC" w:cs="CordiaUPC"/>
                <w:sz w:val="24"/>
                <w:szCs w:val="24"/>
              </w:rPr>
            </w:pPr>
            <w:r w:rsidRPr="00F85367">
              <w:rPr>
                <w:rFonts w:ascii="CordiaUPC" w:hAnsi="CordiaUPC" w:cs="CordiaUPC" w:hint="cs"/>
                <w:sz w:val="24"/>
                <w:szCs w:val="24"/>
              </w:rPr>
              <w:t>Fair value</w:t>
            </w:r>
          </w:p>
        </w:tc>
        <w:tc>
          <w:tcPr>
            <w:tcW w:w="192" w:type="dxa"/>
            <w:vAlign w:val="bottom"/>
          </w:tcPr>
          <w:p w14:paraId="130A8BA1" w14:textId="77777777" w:rsidR="00AC4E5B" w:rsidRPr="00F85367" w:rsidRDefault="00AC4E5B" w:rsidP="00AC4E5B">
            <w:pPr>
              <w:spacing w:line="220" w:lineRule="exact"/>
              <w:jc w:val="center"/>
              <w:rPr>
                <w:rFonts w:ascii="CordiaUPC" w:hAnsi="CordiaUPC" w:cs="CordiaUPC"/>
                <w:sz w:val="24"/>
                <w:szCs w:val="24"/>
              </w:rPr>
            </w:pPr>
          </w:p>
        </w:tc>
        <w:tc>
          <w:tcPr>
            <w:tcW w:w="850" w:type="dxa"/>
            <w:vAlign w:val="bottom"/>
          </w:tcPr>
          <w:p w14:paraId="169B6865" w14:textId="77777777" w:rsidR="00AC4E5B" w:rsidRPr="00F85367" w:rsidRDefault="00AC4E5B" w:rsidP="00AC4E5B">
            <w:pPr>
              <w:spacing w:line="220" w:lineRule="exact"/>
              <w:ind w:left="-98" w:right="-68"/>
              <w:jc w:val="center"/>
              <w:rPr>
                <w:rFonts w:ascii="CordiaUPC" w:hAnsi="CordiaUPC" w:cs="CordiaUPC"/>
                <w:sz w:val="24"/>
                <w:szCs w:val="24"/>
              </w:rPr>
            </w:pPr>
            <w:r w:rsidRPr="00F85367">
              <w:rPr>
                <w:rFonts w:ascii="CordiaUPC" w:hAnsi="CordiaUPC" w:cs="CordiaUPC" w:hint="cs"/>
                <w:sz w:val="24"/>
                <w:szCs w:val="24"/>
              </w:rPr>
              <w:t xml:space="preserve">Allowance for </w:t>
            </w:r>
          </w:p>
          <w:p w14:paraId="5A0D70F8" w14:textId="2ECE83F2" w:rsidR="00EB5566" w:rsidRDefault="00285683" w:rsidP="00EB5566">
            <w:pPr>
              <w:spacing w:line="220" w:lineRule="exact"/>
              <w:ind w:left="-98" w:right="-109"/>
              <w:jc w:val="center"/>
              <w:rPr>
                <w:rFonts w:ascii="CordiaUPC" w:hAnsi="CordiaUPC" w:cs="CordiaUPC"/>
                <w:sz w:val="24"/>
                <w:szCs w:val="24"/>
              </w:rPr>
            </w:pPr>
            <w:r>
              <w:rPr>
                <w:rFonts w:ascii="CordiaUPC" w:hAnsi="CordiaUPC" w:cs="CordiaUPC"/>
                <w:sz w:val="24"/>
                <w:szCs w:val="24"/>
              </w:rPr>
              <w:t>e</w:t>
            </w:r>
            <w:r w:rsidR="00EB5566">
              <w:rPr>
                <w:rFonts w:ascii="CordiaUPC" w:hAnsi="CordiaUPC" w:cs="CordiaUPC"/>
                <w:sz w:val="24"/>
                <w:szCs w:val="24"/>
              </w:rPr>
              <w:t xml:space="preserve">xpected </w:t>
            </w:r>
            <w:r w:rsidR="00A248A4">
              <w:rPr>
                <w:rFonts w:ascii="CordiaUPC" w:hAnsi="CordiaUPC" w:cs="CordiaUPC"/>
                <w:sz w:val="24"/>
                <w:szCs w:val="24"/>
              </w:rPr>
              <w:t>c</w:t>
            </w:r>
            <w:r w:rsidR="00EB5566">
              <w:rPr>
                <w:rFonts w:ascii="CordiaUPC" w:hAnsi="CordiaUPC" w:cs="CordiaUPC"/>
                <w:sz w:val="24"/>
                <w:szCs w:val="24"/>
              </w:rPr>
              <w:t xml:space="preserve">redit </w:t>
            </w:r>
          </w:p>
          <w:p w14:paraId="2DFC588A" w14:textId="21A912C5" w:rsidR="00AC4E5B" w:rsidRPr="00F85367" w:rsidRDefault="00A248A4" w:rsidP="00EB5566">
            <w:pPr>
              <w:spacing w:line="220" w:lineRule="exact"/>
              <w:ind w:left="-98" w:right="-109"/>
              <w:jc w:val="center"/>
              <w:rPr>
                <w:rFonts w:ascii="CordiaUPC" w:hAnsi="CordiaUPC" w:cs="CordiaUPC"/>
                <w:sz w:val="24"/>
                <w:szCs w:val="24"/>
                <w:cs/>
              </w:rPr>
            </w:pPr>
            <w:r>
              <w:rPr>
                <w:rFonts w:ascii="CordiaUPC" w:hAnsi="CordiaUPC" w:cs="CordiaUPC"/>
                <w:sz w:val="24"/>
                <w:szCs w:val="24"/>
              </w:rPr>
              <w:t>l</w:t>
            </w:r>
            <w:r w:rsidR="00EB5566">
              <w:rPr>
                <w:rFonts w:ascii="CordiaUPC" w:hAnsi="CordiaUPC" w:cs="CordiaUPC"/>
                <w:sz w:val="24"/>
                <w:szCs w:val="24"/>
              </w:rPr>
              <w:t>oss</w:t>
            </w:r>
          </w:p>
        </w:tc>
      </w:tr>
      <w:tr w:rsidR="00917FB1" w:rsidRPr="00F85367" w14:paraId="2E9D312D" w14:textId="77777777" w:rsidTr="003A5024">
        <w:trPr>
          <w:trHeight w:val="56"/>
          <w:tblHeader/>
        </w:trPr>
        <w:tc>
          <w:tcPr>
            <w:tcW w:w="2952" w:type="dxa"/>
          </w:tcPr>
          <w:p w14:paraId="7D9506E1" w14:textId="77777777" w:rsidR="00917FB1" w:rsidRPr="00F85367" w:rsidRDefault="00917FB1" w:rsidP="00917FB1">
            <w:pPr>
              <w:spacing w:line="220" w:lineRule="exact"/>
              <w:rPr>
                <w:rFonts w:ascii="CordiaUPC" w:hAnsi="CordiaUPC" w:cs="CordiaUPC"/>
                <w:i/>
                <w:iCs/>
                <w:sz w:val="24"/>
                <w:szCs w:val="24"/>
              </w:rPr>
            </w:pPr>
          </w:p>
        </w:tc>
        <w:tc>
          <w:tcPr>
            <w:tcW w:w="3496" w:type="dxa"/>
            <w:gridSpan w:val="7"/>
          </w:tcPr>
          <w:p w14:paraId="094B64AE" w14:textId="49390F7B" w:rsidR="00917FB1" w:rsidRPr="00F85367" w:rsidRDefault="00917FB1" w:rsidP="00285683">
            <w:pPr>
              <w:spacing w:line="220" w:lineRule="exact"/>
              <w:ind w:right="-620"/>
              <w:jc w:val="center"/>
              <w:rPr>
                <w:rFonts w:ascii="CordiaUPC" w:hAnsi="CordiaUPC" w:cs="CordiaUPC"/>
                <w:sz w:val="24"/>
                <w:szCs w:val="24"/>
              </w:rPr>
            </w:pPr>
            <w:r w:rsidRPr="00F85367">
              <w:rPr>
                <w:rFonts w:ascii="CordiaUPC" w:hAnsi="CordiaUPC" w:cs="CordiaUPC" w:hint="cs"/>
                <w:i/>
                <w:iCs/>
                <w:sz w:val="24"/>
                <w:szCs w:val="24"/>
              </w:rPr>
              <w:t>(in million Baht)</w:t>
            </w:r>
          </w:p>
        </w:tc>
        <w:tc>
          <w:tcPr>
            <w:tcW w:w="196" w:type="dxa"/>
            <w:vAlign w:val="bottom"/>
          </w:tcPr>
          <w:p w14:paraId="2C6213F2" w14:textId="77777777" w:rsidR="00917FB1" w:rsidRPr="00F85367" w:rsidRDefault="00917FB1" w:rsidP="00917FB1">
            <w:pPr>
              <w:spacing w:line="220" w:lineRule="exact"/>
              <w:ind w:left="-86" w:firstLine="86"/>
              <w:jc w:val="center"/>
              <w:rPr>
                <w:rFonts w:ascii="CordiaUPC" w:hAnsi="CordiaUPC" w:cs="CordiaUPC"/>
                <w:sz w:val="24"/>
                <w:szCs w:val="24"/>
              </w:rPr>
            </w:pPr>
          </w:p>
        </w:tc>
        <w:tc>
          <w:tcPr>
            <w:tcW w:w="728" w:type="dxa"/>
          </w:tcPr>
          <w:p w14:paraId="49A3EF40" w14:textId="77777777" w:rsidR="00917FB1" w:rsidRPr="00F85367" w:rsidRDefault="00917FB1" w:rsidP="00917FB1">
            <w:pPr>
              <w:spacing w:line="220" w:lineRule="exact"/>
              <w:jc w:val="center"/>
              <w:rPr>
                <w:rFonts w:ascii="CordiaUPC" w:hAnsi="CordiaUPC" w:cs="CordiaUPC"/>
                <w:sz w:val="24"/>
                <w:szCs w:val="24"/>
              </w:rPr>
            </w:pPr>
          </w:p>
        </w:tc>
        <w:tc>
          <w:tcPr>
            <w:tcW w:w="283" w:type="dxa"/>
          </w:tcPr>
          <w:p w14:paraId="311E36E7" w14:textId="77777777" w:rsidR="00917FB1" w:rsidRPr="00F85367" w:rsidRDefault="00917FB1" w:rsidP="00917FB1">
            <w:pPr>
              <w:spacing w:line="220" w:lineRule="exact"/>
              <w:jc w:val="center"/>
              <w:rPr>
                <w:rFonts w:ascii="CordiaUPC" w:hAnsi="CordiaUPC" w:cs="CordiaUPC"/>
                <w:sz w:val="24"/>
                <w:szCs w:val="24"/>
              </w:rPr>
            </w:pPr>
          </w:p>
        </w:tc>
        <w:tc>
          <w:tcPr>
            <w:tcW w:w="2697" w:type="dxa"/>
            <w:gridSpan w:val="5"/>
            <w:vAlign w:val="bottom"/>
          </w:tcPr>
          <w:p w14:paraId="6F2D0EC9" w14:textId="77777777" w:rsidR="00917FB1" w:rsidRPr="00F85367" w:rsidRDefault="00917FB1" w:rsidP="00285683">
            <w:pPr>
              <w:spacing w:line="220" w:lineRule="exact"/>
              <w:ind w:left="-98" w:right="40"/>
              <w:jc w:val="center"/>
              <w:rPr>
                <w:rFonts w:ascii="CordiaUPC" w:hAnsi="CordiaUPC" w:cs="CordiaUPC"/>
                <w:sz w:val="24"/>
                <w:szCs w:val="24"/>
              </w:rPr>
            </w:pPr>
            <w:r w:rsidRPr="00F85367">
              <w:rPr>
                <w:rFonts w:ascii="CordiaUPC" w:hAnsi="CordiaUPC" w:cs="CordiaUPC" w:hint="cs"/>
                <w:i/>
                <w:iCs/>
                <w:sz w:val="24"/>
                <w:szCs w:val="24"/>
              </w:rPr>
              <w:t>(in million Baht)</w:t>
            </w:r>
          </w:p>
        </w:tc>
      </w:tr>
      <w:tr w:rsidR="00AC4E5B" w:rsidRPr="00F85367" w14:paraId="0F909F31" w14:textId="77777777" w:rsidTr="00AC4E5B">
        <w:tc>
          <w:tcPr>
            <w:tcW w:w="2952" w:type="dxa"/>
          </w:tcPr>
          <w:p w14:paraId="5F746470" w14:textId="77777777" w:rsidR="00AC4E5B" w:rsidRPr="00F85367" w:rsidRDefault="00AC4E5B" w:rsidP="00AC4E5B">
            <w:pPr>
              <w:tabs>
                <w:tab w:val="left" w:pos="162"/>
              </w:tabs>
              <w:spacing w:line="200" w:lineRule="exact"/>
              <w:ind w:left="162" w:hanging="162"/>
              <w:rPr>
                <w:rFonts w:ascii="CordiaUPC" w:hAnsi="CordiaUPC" w:cs="CordiaUPC"/>
                <w:color w:val="000000"/>
                <w:sz w:val="24"/>
                <w:szCs w:val="24"/>
              </w:rPr>
            </w:pPr>
            <w:r w:rsidRPr="00F85367">
              <w:rPr>
                <w:rFonts w:ascii="CordiaUPC" w:hAnsi="CordiaUPC" w:cs="CordiaUPC" w:hint="cs"/>
                <w:sz w:val="24"/>
                <w:szCs w:val="24"/>
                <w:lang w:val="en-US" w:eastAsia="en-GB" w:bidi="th-TH"/>
              </w:rPr>
              <w:t>-</w:t>
            </w:r>
            <w:r w:rsidRPr="00F85367">
              <w:rPr>
                <w:rFonts w:ascii="CordiaUPC" w:hAnsi="CordiaUPC" w:cs="CordiaUPC" w:hint="cs"/>
                <w:sz w:val="24"/>
                <w:szCs w:val="24"/>
                <w:lang w:val="en-US" w:eastAsia="en-GB" w:bidi="th-TH"/>
              </w:rPr>
              <w:tab/>
              <w:t>Listed companies under delisting conditions / defaulted debt securities</w:t>
            </w:r>
          </w:p>
        </w:tc>
        <w:tc>
          <w:tcPr>
            <w:tcW w:w="592" w:type="dxa"/>
          </w:tcPr>
          <w:p w14:paraId="6083B202" w14:textId="77777777" w:rsidR="00AC4E5B" w:rsidRPr="005D547E" w:rsidRDefault="00AC4E5B" w:rsidP="00AC4E5B">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0F3DF568" w14:textId="3750F3C8" w:rsidR="00AC4E5B" w:rsidRPr="00F85367" w:rsidRDefault="00AC4E5B" w:rsidP="00AC4E5B">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1</w:t>
            </w:r>
          </w:p>
        </w:tc>
        <w:tc>
          <w:tcPr>
            <w:tcW w:w="192" w:type="dxa"/>
          </w:tcPr>
          <w:p w14:paraId="56FC4CA7" w14:textId="77777777" w:rsidR="00AC4E5B" w:rsidRPr="00F85367" w:rsidRDefault="00AC4E5B" w:rsidP="00AC4E5B">
            <w:pPr>
              <w:pStyle w:val="acctfourfigures"/>
              <w:tabs>
                <w:tab w:val="clear" w:pos="765"/>
                <w:tab w:val="decimal" w:pos="793"/>
              </w:tabs>
              <w:spacing w:line="200" w:lineRule="exact"/>
              <w:ind w:left="-79" w:right="-79"/>
              <w:rPr>
                <w:rFonts w:ascii="CordiaUPC" w:hAnsi="CordiaUPC" w:cs="CordiaUPC"/>
                <w:b/>
                <w:bCs/>
                <w:sz w:val="24"/>
                <w:szCs w:val="24"/>
              </w:rPr>
            </w:pPr>
          </w:p>
        </w:tc>
        <w:tc>
          <w:tcPr>
            <w:tcW w:w="659" w:type="dxa"/>
            <w:vAlign w:val="bottom"/>
          </w:tcPr>
          <w:p w14:paraId="7FEFFD08" w14:textId="37A51F91" w:rsidR="00AC4E5B" w:rsidRPr="00F85367" w:rsidRDefault="00AC4E5B" w:rsidP="00AC4E5B">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12</w:t>
            </w:r>
          </w:p>
        </w:tc>
        <w:tc>
          <w:tcPr>
            <w:tcW w:w="283" w:type="dxa"/>
            <w:vAlign w:val="bottom"/>
          </w:tcPr>
          <w:p w14:paraId="34CB154B" w14:textId="77777777" w:rsidR="00AC4E5B" w:rsidRPr="00F85367" w:rsidRDefault="00AC4E5B" w:rsidP="00AC4E5B">
            <w:pPr>
              <w:pStyle w:val="acctfourfigures"/>
              <w:tabs>
                <w:tab w:val="clear" w:pos="765"/>
                <w:tab w:val="decimal" w:pos="466"/>
              </w:tabs>
              <w:spacing w:line="200" w:lineRule="exact"/>
              <w:ind w:left="-101" w:right="-69"/>
              <w:rPr>
                <w:rFonts w:ascii="CordiaUPC" w:hAnsi="CordiaUPC" w:cs="CordiaUPC"/>
                <w:sz w:val="24"/>
                <w:szCs w:val="24"/>
              </w:rPr>
            </w:pPr>
          </w:p>
        </w:tc>
        <w:tc>
          <w:tcPr>
            <w:tcW w:w="709" w:type="dxa"/>
            <w:vAlign w:val="bottom"/>
          </w:tcPr>
          <w:p w14:paraId="28159383" w14:textId="54B8C455" w:rsidR="00AC4E5B" w:rsidRPr="00F85367" w:rsidRDefault="00AC4E5B" w:rsidP="00AC4E5B">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w:t>
            </w:r>
          </w:p>
        </w:tc>
        <w:tc>
          <w:tcPr>
            <w:tcW w:w="192" w:type="dxa"/>
          </w:tcPr>
          <w:p w14:paraId="5EC8D132" w14:textId="77777777" w:rsidR="00AC4E5B" w:rsidRPr="00F85367" w:rsidRDefault="00AC4E5B" w:rsidP="00AC4E5B">
            <w:pPr>
              <w:pStyle w:val="acctfourfigures"/>
              <w:tabs>
                <w:tab w:val="clear" w:pos="765"/>
                <w:tab w:val="decimal" w:pos="702"/>
              </w:tabs>
              <w:spacing w:line="200" w:lineRule="exact"/>
              <w:ind w:right="-89"/>
              <w:rPr>
                <w:rFonts w:ascii="CordiaUPC" w:hAnsi="CordiaUPC" w:cs="CordiaUPC"/>
                <w:b/>
                <w:bCs/>
                <w:sz w:val="24"/>
                <w:szCs w:val="24"/>
              </w:rPr>
            </w:pPr>
          </w:p>
        </w:tc>
        <w:tc>
          <w:tcPr>
            <w:tcW w:w="869" w:type="dxa"/>
            <w:vAlign w:val="bottom"/>
          </w:tcPr>
          <w:p w14:paraId="590E4560" w14:textId="4F50D5BB" w:rsidR="00AC4E5B" w:rsidRPr="00F85367" w:rsidRDefault="00AC4E5B" w:rsidP="00AC4E5B">
            <w:pPr>
              <w:pStyle w:val="acctfourfigures"/>
              <w:tabs>
                <w:tab w:val="clear" w:pos="765"/>
                <w:tab w:val="decimal" w:pos="651"/>
              </w:tabs>
              <w:spacing w:line="200" w:lineRule="exact"/>
              <w:ind w:right="-89"/>
              <w:rPr>
                <w:rFonts w:ascii="CordiaUPC" w:hAnsi="CordiaUPC" w:cs="CordiaUPC"/>
                <w:sz w:val="24"/>
                <w:szCs w:val="24"/>
              </w:rPr>
            </w:pPr>
            <w:r w:rsidRPr="005D547E">
              <w:rPr>
                <w:rFonts w:ascii="CordiaUPC" w:hAnsi="CordiaUPC" w:cs="CordiaUPC"/>
                <w:sz w:val="24"/>
                <w:szCs w:val="24"/>
              </w:rPr>
              <w:t>-</w:t>
            </w:r>
          </w:p>
        </w:tc>
        <w:tc>
          <w:tcPr>
            <w:tcW w:w="196" w:type="dxa"/>
          </w:tcPr>
          <w:p w14:paraId="13886864" w14:textId="77777777" w:rsidR="00AC4E5B" w:rsidRPr="00F85367" w:rsidRDefault="00AC4E5B" w:rsidP="00AC4E5B">
            <w:pPr>
              <w:pStyle w:val="acctfourfigures"/>
              <w:tabs>
                <w:tab w:val="clear" w:pos="765"/>
                <w:tab w:val="decimal" w:pos="454"/>
              </w:tabs>
              <w:spacing w:line="200" w:lineRule="exact"/>
              <w:ind w:left="-79" w:right="-79"/>
              <w:rPr>
                <w:rFonts w:ascii="CordiaUPC" w:hAnsi="CordiaUPC" w:cs="CordiaUPC"/>
                <w:b/>
                <w:bCs/>
                <w:sz w:val="24"/>
                <w:szCs w:val="24"/>
              </w:rPr>
            </w:pPr>
          </w:p>
        </w:tc>
        <w:tc>
          <w:tcPr>
            <w:tcW w:w="728" w:type="dxa"/>
          </w:tcPr>
          <w:p w14:paraId="72293F72" w14:textId="77777777" w:rsidR="00AC4E5B" w:rsidRPr="005D547E" w:rsidRDefault="00AC4E5B" w:rsidP="00AC4E5B">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7319891C" w14:textId="00C851BC" w:rsidR="00AC4E5B" w:rsidRPr="00F85367" w:rsidRDefault="00AC4E5B" w:rsidP="00AC4E5B">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1</w:t>
            </w:r>
          </w:p>
        </w:tc>
        <w:tc>
          <w:tcPr>
            <w:tcW w:w="283" w:type="dxa"/>
          </w:tcPr>
          <w:p w14:paraId="35ADEDA2" w14:textId="77777777" w:rsidR="00AC4E5B" w:rsidRPr="00F85367" w:rsidRDefault="00AC4E5B" w:rsidP="00AC4E5B">
            <w:pPr>
              <w:pStyle w:val="acctfourfigures"/>
              <w:tabs>
                <w:tab w:val="clear" w:pos="765"/>
                <w:tab w:val="decimal" w:pos="793"/>
              </w:tabs>
              <w:spacing w:line="200" w:lineRule="exact"/>
              <w:ind w:left="-79" w:right="-79"/>
              <w:rPr>
                <w:rFonts w:ascii="CordiaUPC" w:hAnsi="CordiaUPC" w:cs="CordiaUPC"/>
                <w:b/>
                <w:bCs/>
                <w:sz w:val="24"/>
                <w:szCs w:val="24"/>
              </w:rPr>
            </w:pPr>
          </w:p>
        </w:tc>
        <w:tc>
          <w:tcPr>
            <w:tcW w:w="709" w:type="dxa"/>
            <w:vAlign w:val="bottom"/>
          </w:tcPr>
          <w:p w14:paraId="6C82406F" w14:textId="7C5720E6" w:rsidR="00AC4E5B" w:rsidRPr="00F85367" w:rsidRDefault="00AC4E5B" w:rsidP="00AC4E5B">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12</w:t>
            </w:r>
          </w:p>
        </w:tc>
        <w:tc>
          <w:tcPr>
            <w:tcW w:w="283" w:type="dxa"/>
            <w:vAlign w:val="bottom"/>
          </w:tcPr>
          <w:p w14:paraId="5BEEC155" w14:textId="77777777" w:rsidR="00AC4E5B" w:rsidRPr="00F85367" w:rsidRDefault="00AC4E5B" w:rsidP="00AC4E5B">
            <w:pPr>
              <w:pStyle w:val="acctfourfigures"/>
              <w:tabs>
                <w:tab w:val="clear" w:pos="765"/>
                <w:tab w:val="decimal" w:pos="702"/>
              </w:tabs>
              <w:spacing w:line="200" w:lineRule="exact"/>
              <w:ind w:right="-89"/>
              <w:rPr>
                <w:rFonts w:ascii="CordiaUPC" w:hAnsi="CordiaUPC" w:cs="CordiaUPC"/>
                <w:b/>
                <w:bCs/>
                <w:sz w:val="24"/>
                <w:szCs w:val="24"/>
              </w:rPr>
            </w:pPr>
          </w:p>
        </w:tc>
        <w:tc>
          <w:tcPr>
            <w:tcW w:w="663" w:type="dxa"/>
            <w:vAlign w:val="bottom"/>
          </w:tcPr>
          <w:p w14:paraId="717BC001" w14:textId="58C87E61" w:rsidR="00AC4E5B" w:rsidRPr="00F85367" w:rsidRDefault="00AC4E5B" w:rsidP="00AC4E5B">
            <w:pPr>
              <w:pStyle w:val="acctfourfigures"/>
              <w:tabs>
                <w:tab w:val="clear" w:pos="765"/>
                <w:tab w:val="decimal" w:pos="478"/>
              </w:tabs>
              <w:spacing w:line="200" w:lineRule="exact"/>
              <w:ind w:right="-89"/>
              <w:rPr>
                <w:rFonts w:ascii="CordiaUPC" w:hAnsi="CordiaUPC" w:cs="CordiaUPC"/>
                <w:sz w:val="24"/>
                <w:szCs w:val="24"/>
              </w:rPr>
            </w:pPr>
            <w:r w:rsidRPr="005D547E">
              <w:rPr>
                <w:rFonts w:ascii="CordiaUPC" w:eastAsia="AngsanaNew" w:hAnsi="CordiaUPC" w:cs="CordiaUPC"/>
                <w:sz w:val="24"/>
                <w:szCs w:val="24"/>
                <w:lang w:eastAsia="en-GB"/>
              </w:rPr>
              <w:t>-</w:t>
            </w:r>
          </w:p>
        </w:tc>
        <w:tc>
          <w:tcPr>
            <w:tcW w:w="192" w:type="dxa"/>
          </w:tcPr>
          <w:p w14:paraId="3381D64F" w14:textId="77777777" w:rsidR="00AC4E5B" w:rsidRPr="00F85367" w:rsidRDefault="00AC4E5B" w:rsidP="00AC4E5B">
            <w:pPr>
              <w:tabs>
                <w:tab w:val="decimal" w:pos="702"/>
              </w:tabs>
              <w:spacing w:line="200" w:lineRule="exact"/>
              <w:ind w:right="-89"/>
              <w:rPr>
                <w:rFonts w:ascii="CordiaUPC" w:hAnsi="CordiaUPC" w:cs="CordiaUPC"/>
                <w:sz w:val="24"/>
                <w:szCs w:val="24"/>
              </w:rPr>
            </w:pPr>
          </w:p>
        </w:tc>
        <w:tc>
          <w:tcPr>
            <w:tcW w:w="850" w:type="dxa"/>
            <w:vAlign w:val="bottom"/>
          </w:tcPr>
          <w:p w14:paraId="17075690" w14:textId="452DA782" w:rsidR="00AC4E5B" w:rsidRPr="00F85367" w:rsidRDefault="00AC4E5B" w:rsidP="00AC4E5B">
            <w:pPr>
              <w:pStyle w:val="acctfourfigures"/>
              <w:tabs>
                <w:tab w:val="clear" w:pos="765"/>
                <w:tab w:val="decimal" w:pos="604"/>
              </w:tabs>
              <w:spacing w:line="200" w:lineRule="exact"/>
              <w:ind w:right="-89"/>
              <w:rPr>
                <w:rFonts w:ascii="CordiaUPC" w:hAnsi="CordiaUPC" w:cs="CordiaUPC"/>
                <w:sz w:val="24"/>
                <w:szCs w:val="24"/>
              </w:rPr>
            </w:pPr>
            <w:r w:rsidRPr="005D547E">
              <w:rPr>
                <w:rFonts w:ascii="CordiaUPC" w:hAnsi="CordiaUPC" w:cs="CordiaUPC"/>
                <w:sz w:val="24"/>
                <w:szCs w:val="24"/>
              </w:rPr>
              <w:t>-</w:t>
            </w:r>
          </w:p>
        </w:tc>
      </w:tr>
      <w:tr w:rsidR="00AC4E5B" w:rsidRPr="00F85367" w14:paraId="04217508" w14:textId="77777777" w:rsidTr="00AC4E5B">
        <w:tc>
          <w:tcPr>
            <w:tcW w:w="2952" w:type="dxa"/>
            <w:vAlign w:val="bottom"/>
          </w:tcPr>
          <w:p w14:paraId="3A37DC37" w14:textId="77777777" w:rsidR="00AC4E5B" w:rsidRPr="00F85367" w:rsidRDefault="00AC4E5B" w:rsidP="00AC4E5B">
            <w:pPr>
              <w:tabs>
                <w:tab w:val="left" w:pos="162"/>
              </w:tabs>
              <w:spacing w:line="200" w:lineRule="exact"/>
              <w:ind w:left="162" w:hanging="162"/>
              <w:rPr>
                <w:rFonts w:ascii="CordiaUPC" w:hAnsi="CordiaUPC" w:cs="CordiaUPC"/>
                <w:color w:val="000000"/>
                <w:sz w:val="24"/>
                <w:szCs w:val="24"/>
              </w:rPr>
            </w:pPr>
            <w:r w:rsidRPr="00F85367">
              <w:rPr>
                <w:rFonts w:ascii="CordiaUPC" w:hAnsi="CordiaUPC" w:cs="CordiaUPC" w:hint="cs"/>
                <w:sz w:val="24"/>
                <w:szCs w:val="24"/>
                <w:lang w:val="en-US" w:eastAsia="en-GB" w:bidi="th-TH"/>
              </w:rPr>
              <w:t>-</w:t>
            </w:r>
            <w:r w:rsidRPr="00F85367">
              <w:rPr>
                <w:rFonts w:ascii="CordiaUPC" w:hAnsi="CordiaUPC" w:cs="CordiaUPC" w:hint="cs"/>
                <w:sz w:val="24"/>
                <w:szCs w:val="24"/>
                <w:lang w:val="en-US" w:eastAsia="en-GB" w:bidi="th-TH"/>
              </w:rPr>
              <w:tab/>
              <w:t xml:space="preserve">Companies whose ability to continues as a going concern is uncertain, or unlisted companies whose financial position and operating results are </w:t>
            </w:r>
            <w:proofErr w:type="gramStart"/>
            <w:r w:rsidRPr="00F85367">
              <w:rPr>
                <w:rFonts w:ascii="CordiaUPC" w:hAnsi="CordiaUPC" w:cs="CordiaUPC" w:hint="cs"/>
                <w:sz w:val="24"/>
                <w:szCs w:val="24"/>
                <w:lang w:val="en-US" w:eastAsia="en-GB" w:bidi="th-TH"/>
              </w:rPr>
              <w:t>similar to</w:t>
            </w:r>
            <w:proofErr w:type="gramEnd"/>
            <w:r w:rsidRPr="00F85367">
              <w:rPr>
                <w:rFonts w:ascii="CordiaUPC" w:hAnsi="CordiaUPC" w:cs="CordiaUPC" w:hint="cs"/>
                <w:sz w:val="24"/>
                <w:szCs w:val="24"/>
                <w:lang w:val="en-US" w:eastAsia="en-GB" w:bidi="th-TH"/>
              </w:rPr>
              <w:t xml:space="preserve"> the listed companies which meet criteria for delisting from the SET</w:t>
            </w:r>
          </w:p>
        </w:tc>
        <w:tc>
          <w:tcPr>
            <w:tcW w:w="592" w:type="dxa"/>
            <w:tcBorders>
              <w:bottom w:val="single" w:sz="4" w:space="0" w:color="auto"/>
            </w:tcBorders>
            <w:vAlign w:val="bottom"/>
          </w:tcPr>
          <w:p w14:paraId="0C07F36A" w14:textId="27C62B97" w:rsidR="00AC4E5B" w:rsidRPr="00F85367" w:rsidRDefault="00AC4E5B" w:rsidP="00AC4E5B">
            <w:pPr>
              <w:pStyle w:val="acctfourfigures"/>
              <w:tabs>
                <w:tab w:val="clear" w:pos="765"/>
                <w:tab w:val="decimal" w:pos="466"/>
              </w:tabs>
              <w:spacing w:line="200" w:lineRule="exact"/>
              <w:ind w:left="-101" w:right="-69"/>
              <w:rPr>
                <w:rFonts w:ascii="CordiaUPC" w:hAnsi="CordiaUPC" w:cs="CordiaUPC"/>
                <w:sz w:val="24"/>
                <w:szCs w:val="24"/>
              </w:rPr>
            </w:pPr>
            <w:r>
              <w:rPr>
                <w:rFonts w:ascii="CordiaUPC" w:hAnsi="CordiaUPC" w:cs="CordiaUPC"/>
                <w:sz w:val="24"/>
                <w:szCs w:val="24"/>
              </w:rPr>
              <w:t>11</w:t>
            </w:r>
          </w:p>
        </w:tc>
        <w:tc>
          <w:tcPr>
            <w:tcW w:w="192" w:type="dxa"/>
            <w:vAlign w:val="bottom"/>
          </w:tcPr>
          <w:p w14:paraId="2811DD49" w14:textId="77777777" w:rsidR="00AC4E5B" w:rsidRPr="00F85367" w:rsidRDefault="00AC4E5B" w:rsidP="00AC4E5B">
            <w:pPr>
              <w:pStyle w:val="acctfourfigures"/>
              <w:tabs>
                <w:tab w:val="clear" w:pos="765"/>
                <w:tab w:val="decimal" w:pos="793"/>
              </w:tabs>
              <w:spacing w:line="200" w:lineRule="exact"/>
              <w:ind w:left="-79" w:right="-79"/>
              <w:rPr>
                <w:rFonts w:ascii="CordiaUPC" w:hAnsi="CordiaUPC" w:cs="CordiaUPC"/>
                <w:b/>
                <w:bCs/>
                <w:sz w:val="24"/>
                <w:szCs w:val="24"/>
              </w:rPr>
            </w:pPr>
          </w:p>
        </w:tc>
        <w:tc>
          <w:tcPr>
            <w:tcW w:w="659" w:type="dxa"/>
            <w:tcBorders>
              <w:bottom w:val="single" w:sz="4" w:space="0" w:color="auto"/>
            </w:tcBorders>
            <w:vAlign w:val="bottom"/>
          </w:tcPr>
          <w:p w14:paraId="0EEAA6D0" w14:textId="353E8F2C" w:rsidR="00AC4E5B" w:rsidRPr="00F85367" w:rsidRDefault="00AC4E5B" w:rsidP="00AC4E5B">
            <w:pPr>
              <w:pStyle w:val="acctfourfigures"/>
              <w:tabs>
                <w:tab w:val="clear" w:pos="765"/>
                <w:tab w:val="decimal" w:pos="466"/>
              </w:tabs>
              <w:spacing w:line="200" w:lineRule="exact"/>
              <w:ind w:left="-101" w:right="-69"/>
              <w:rPr>
                <w:rFonts w:ascii="CordiaUPC" w:hAnsi="CordiaUPC" w:cs="CordiaUPC"/>
                <w:sz w:val="24"/>
                <w:szCs w:val="24"/>
              </w:rPr>
            </w:pPr>
            <w:r>
              <w:rPr>
                <w:rFonts w:ascii="CordiaUPC" w:eastAsia="AngsanaNew" w:hAnsi="CordiaUPC" w:cs="CordiaUPC"/>
                <w:sz w:val="24"/>
                <w:szCs w:val="24"/>
                <w:lang w:eastAsia="en-GB"/>
              </w:rPr>
              <w:t>3,843</w:t>
            </w:r>
          </w:p>
        </w:tc>
        <w:tc>
          <w:tcPr>
            <w:tcW w:w="283" w:type="dxa"/>
          </w:tcPr>
          <w:p w14:paraId="5B0E25D8" w14:textId="77777777" w:rsidR="00AC4E5B" w:rsidRPr="00F85367" w:rsidRDefault="00AC4E5B" w:rsidP="00AC4E5B">
            <w:pPr>
              <w:pStyle w:val="acctfourfigures"/>
              <w:tabs>
                <w:tab w:val="clear" w:pos="765"/>
                <w:tab w:val="decimal" w:pos="466"/>
              </w:tabs>
              <w:spacing w:line="200" w:lineRule="exact"/>
              <w:ind w:left="-101" w:right="-69"/>
              <w:rPr>
                <w:rFonts w:ascii="CordiaUPC" w:hAnsi="CordiaUPC" w:cs="CordiaUPC"/>
                <w:sz w:val="24"/>
                <w:szCs w:val="24"/>
              </w:rPr>
            </w:pPr>
          </w:p>
        </w:tc>
        <w:tc>
          <w:tcPr>
            <w:tcW w:w="709" w:type="dxa"/>
            <w:tcBorders>
              <w:bottom w:val="single" w:sz="4" w:space="0" w:color="auto"/>
            </w:tcBorders>
            <w:vAlign w:val="bottom"/>
          </w:tcPr>
          <w:p w14:paraId="506300B3" w14:textId="3C076BA4" w:rsidR="00AC4E5B" w:rsidRPr="00F85367" w:rsidRDefault="00AC4E5B" w:rsidP="00AC4E5B">
            <w:pPr>
              <w:pStyle w:val="acctfourfigures"/>
              <w:tabs>
                <w:tab w:val="clear" w:pos="765"/>
                <w:tab w:val="decimal" w:pos="466"/>
              </w:tabs>
              <w:spacing w:line="200" w:lineRule="exact"/>
              <w:ind w:left="-101" w:right="-69"/>
              <w:rPr>
                <w:rFonts w:ascii="CordiaUPC" w:hAnsi="CordiaUPC" w:cs="CordiaUPC"/>
                <w:sz w:val="24"/>
                <w:szCs w:val="24"/>
              </w:rPr>
            </w:pPr>
            <w:r>
              <w:rPr>
                <w:rFonts w:ascii="CordiaUPC" w:eastAsia="AngsanaNew" w:hAnsi="CordiaUPC" w:cs="CordiaUPC"/>
                <w:sz w:val="24"/>
                <w:szCs w:val="24"/>
                <w:lang w:eastAsia="en-GB"/>
              </w:rPr>
              <w:t>1,260</w:t>
            </w:r>
          </w:p>
        </w:tc>
        <w:tc>
          <w:tcPr>
            <w:tcW w:w="192" w:type="dxa"/>
            <w:vAlign w:val="bottom"/>
          </w:tcPr>
          <w:p w14:paraId="011EC24D" w14:textId="77777777" w:rsidR="00AC4E5B" w:rsidRPr="00F85367" w:rsidRDefault="00AC4E5B" w:rsidP="00AC4E5B">
            <w:pPr>
              <w:pStyle w:val="acctfourfigures"/>
              <w:tabs>
                <w:tab w:val="clear" w:pos="765"/>
                <w:tab w:val="decimal" w:pos="702"/>
              </w:tabs>
              <w:spacing w:line="200" w:lineRule="exact"/>
              <w:ind w:left="-79" w:right="-89"/>
              <w:rPr>
                <w:rFonts w:ascii="CordiaUPC" w:hAnsi="CordiaUPC" w:cs="CordiaUPC"/>
                <w:b/>
                <w:bCs/>
                <w:sz w:val="24"/>
                <w:szCs w:val="24"/>
              </w:rPr>
            </w:pPr>
          </w:p>
        </w:tc>
        <w:tc>
          <w:tcPr>
            <w:tcW w:w="869" w:type="dxa"/>
            <w:tcBorders>
              <w:bottom w:val="single" w:sz="4" w:space="0" w:color="auto"/>
            </w:tcBorders>
            <w:vAlign w:val="bottom"/>
          </w:tcPr>
          <w:p w14:paraId="1410AD56" w14:textId="03B9588F" w:rsidR="00AC4E5B" w:rsidRPr="00F85367" w:rsidRDefault="00AC4E5B" w:rsidP="00AC4E5B">
            <w:pPr>
              <w:pStyle w:val="acctfourfigures"/>
              <w:tabs>
                <w:tab w:val="clear" w:pos="765"/>
                <w:tab w:val="decimal" w:pos="660"/>
              </w:tabs>
              <w:spacing w:line="200" w:lineRule="exact"/>
              <w:ind w:right="-89"/>
              <w:rPr>
                <w:rFonts w:ascii="CordiaUPC" w:hAnsi="CordiaUPC" w:cs="CordiaUPC"/>
                <w:sz w:val="24"/>
                <w:szCs w:val="24"/>
              </w:rPr>
            </w:pPr>
            <w:r>
              <w:rPr>
                <w:rFonts w:ascii="CordiaUPC" w:eastAsia="AngsanaNew" w:hAnsi="CordiaUPC" w:cs="CordiaUPC"/>
                <w:sz w:val="24"/>
                <w:szCs w:val="24"/>
                <w:lang w:eastAsia="en-GB"/>
              </w:rPr>
              <w:t>1,890</w:t>
            </w:r>
          </w:p>
        </w:tc>
        <w:tc>
          <w:tcPr>
            <w:tcW w:w="196" w:type="dxa"/>
            <w:vAlign w:val="bottom"/>
          </w:tcPr>
          <w:p w14:paraId="5ED679E8" w14:textId="77777777" w:rsidR="00AC4E5B" w:rsidRPr="00F85367" w:rsidRDefault="00AC4E5B" w:rsidP="00AC4E5B">
            <w:pPr>
              <w:pStyle w:val="acctfourfigures"/>
              <w:tabs>
                <w:tab w:val="clear" w:pos="765"/>
                <w:tab w:val="decimal" w:pos="454"/>
              </w:tabs>
              <w:spacing w:line="200" w:lineRule="exact"/>
              <w:ind w:left="-79" w:right="-79"/>
              <w:rPr>
                <w:rFonts w:ascii="CordiaUPC" w:hAnsi="CordiaUPC" w:cs="CordiaUPC"/>
                <w:b/>
                <w:bCs/>
                <w:sz w:val="24"/>
                <w:szCs w:val="24"/>
              </w:rPr>
            </w:pPr>
          </w:p>
        </w:tc>
        <w:tc>
          <w:tcPr>
            <w:tcW w:w="728" w:type="dxa"/>
            <w:tcBorders>
              <w:bottom w:val="single" w:sz="4" w:space="0" w:color="auto"/>
            </w:tcBorders>
            <w:vAlign w:val="bottom"/>
          </w:tcPr>
          <w:p w14:paraId="0D6D7FF0" w14:textId="77777777" w:rsidR="00AC4E5B" w:rsidRPr="005D547E" w:rsidRDefault="00AC4E5B" w:rsidP="00AC4E5B">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3CD1C2B9" w14:textId="77777777" w:rsidR="00AC4E5B" w:rsidRPr="005D547E" w:rsidRDefault="00AC4E5B" w:rsidP="00AC4E5B">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5628174F" w14:textId="77777777" w:rsidR="00AC4E5B" w:rsidRPr="005D547E" w:rsidRDefault="00AC4E5B" w:rsidP="00AC4E5B">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5B132550" w14:textId="77777777" w:rsidR="00AC4E5B" w:rsidRPr="005D547E" w:rsidRDefault="00AC4E5B" w:rsidP="00AC4E5B">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088B5252" w14:textId="77777777" w:rsidR="00AC4E5B" w:rsidRPr="005D547E" w:rsidRDefault="00AC4E5B" w:rsidP="00AC4E5B">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63E1C89D" w14:textId="77777777" w:rsidR="00AC4E5B" w:rsidRPr="005D547E" w:rsidRDefault="00AC4E5B" w:rsidP="00AC4E5B">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650FB16D" w14:textId="67DA0B0C" w:rsidR="00AC4E5B" w:rsidRPr="00F85367" w:rsidRDefault="00AC4E5B" w:rsidP="00AC4E5B">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11</w:t>
            </w:r>
          </w:p>
        </w:tc>
        <w:tc>
          <w:tcPr>
            <w:tcW w:w="283" w:type="dxa"/>
            <w:vAlign w:val="bottom"/>
          </w:tcPr>
          <w:p w14:paraId="26169996" w14:textId="77777777" w:rsidR="00AC4E5B" w:rsidRPr="00F85367" w:rsidRDefault="00AC4E5B" w:rsidP="00AC4E5B">
            <w:pPr>
              <w:pStyle w:val="acctfourfigures"/>
              <w:tabs>
                <w:tab w:val="clear" w:pos="765"/>
                <w:tab w:val="decimal" w:pos="793"/>
              </w:tabs>
              <w:spacing w:line="200" w:lineRule="exact"/>
              <w:ind w:left="-79" w:right="-79"/>
              <w:rPr>
                <w:rFonts w:ascii="CordiaUPC" w:hAnsi="CordiaUPC" w:cs="CordiaUPC"/>
                <w:b/>
                <w:bCs/>
                <w:sz w:val="24"/>
                <w:szCs w:val="24"/>
              </w:rPr>
            </w:pPr>
          </w:p>
        </w:tc>
        <w:tc>
          <w:tcPr>
            <w:tcW w:w="709" w:type="dxa"/>
            <w:tcBorders>
              <w:bottom w:val="single" w:sz="4" w:space="0" w:color="auto"/>
            </w:tcBorders>
            <w:vAlign w:val="bottom"/>
          </w:tcPr>
          <w:p w14:paraId="4C0ED40D" w14:textId="55ACE394" w:rsidR="00AC4E5B" w:rsidRPr="00F85367" w:rsidRDefault="00AC4E5B" w:rsidP="00AC4E5B">
            <w:pPr>
              <w:pStyle w:val="acctfourfigures"/>
              <w:tabs>
                <w:tab w:val="clear" w:pos="765"/>
                <w:tab w:val="decimal" w:pos="466"/>
              </w:tabs>
              <w:spacing w:line="20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3,</w:t>
            </w:r>
            <w:r w:rsidRPr="005D547E">
              <w:rPr>
                <w:rFonts w:ascii="CordiaUPC" w:hAnsi="CordiaUPC" w:cs="CordiaUPC"/>
                <w:sz w:val="24"/>
                <w:szCs w:val="24"/>
              </w:rPr>
              <w:t>854</w:t>
            </w:r>
          </w:p>
        </w:tc>
        <w:tc>
          <w:tcPr>
            <w:tcW w:w="283" w:type="dxa"/>
            <w:vAlign w:val="bottom"/>
          </w:tcPr>
          <w:p w14:paraId="6FE9D847" w14:textId="77777777" w:rsidR="00AC4E5B" w:rsidRPr="00F85367" w:rsidRDefault="00AC4E5B" w:rsidP="00AC4E5B">
            <w:pPr>
              <w:pStyle w:val="acctfourfigures"/>
              <w:tabs>
                <w:tab w:val="clear" w:pos="765"/>
                <w:tab w:val="decimal" w:pos="702"/>
              </w:tabs>
              <w:spacing w:line="200" w:lineRule="exact"/>
              <w:ind w:left="-79" w:right="-89"/>
              <w:rPr>
                <w:rFonts w:ascii="CordiaUPC" w:hAnsi="CordiaUPC" w:cs="CordiaUPC"/>
                <w:b/>
                <w:bCs/>
                <w:sz w:val="24"/>
                <w:szCs w:val="24"/>
              </w:rPr>
            </w:pPr>
          </w:p>
        </w:tc>
        <w:tc>
          <w:tcPr>
            <w:tcW w:w="663" w:type="dxa"/>
            <w:tcBorders>
              <w:bottom w:val="single" w:sz="4" w:space="0" w:color="auto"/>
            </w:tcBorders>
            <w:vAlign w:val="bottom"/>
          </w:tcPr>
          <w:p w14:paraId="791B08A9" w14:textId="6F201345" w:rsidR="00AC4E5B" w:rsidRPr="00F85367" w:rsidRDefault="00AC4E5B" w:rsidP="00AC4E5B">
            <w:pPr>
              <w:pStyle w:val="acctfourfigures"/>
              <w:tabs>
                <w:tab w:val="clear" w:pos="765"/>
                <w:tab w:val="decimal" w:pos="478"/>
              </w:tabs>
              <w:spacing w:line="200" w:lineRule="exact"/>
              <w:ind w:left="-79" w:right="-89"/>
              <w:rPr>
                <w:rFonts w:ascii="CordiaUPC" w:hAnsi="CordiaUPC" w:cs="CordiaUPC"/>
                <w:sz w:val="24"/>
                <w:szCs w:val="24"/>
              </w:rPr>
            </w:pPr>
            <w:r w:rsidRPr="005D547E">
              <w:rPr>
                <w:rFonts w:ascii="CordiaUPC" w:eastAsia="AngsanaNew" w:hAnsi="CordiaUPC" w:cs="CordiaUPC"/>
                <w:sz w:val="24"/>
                <w:szCs w:val="24"/>
                <w:lang w:eastAsia="en-GB"/>
              </w:rPr>
              <w:t>1,563</w:t>
            </w:r>
          </w:p>
        </w:tc>
        <w:tc>
          <w:tcPr>
            <w:tcW w:w="192" w:type="dxa"/>
            <w:vAlign w:val="bottom"/>
          </w:tcPr>
          <w:p w14:paraId="1D2838C1" w14:textId="77777777" w:rsidR="00AC4E5B" w:rsidRPr="00F85367" w:rsidRDefault="00AC4E5B" w:rsidP="00AC4E5B">
            <w:pPr>
              <w:pStyle w:val="acctfourfigures"/>
              <w:tabs>
                <w:tab w:val="clear" w:pos="765"/>
                <w:tab w:val="decimal" w:pos="702"/>
              </w:tabs>
              <w:spacing w:line="200" w:lineRule="exact"/>
              <w:ind w:left="-79" w:right="-89"/>
              <w:rPr>
                <w:rFonts w:ascii="CordiaUPC" w:hAnsi="CordiaUPC" w:cs="CordiaUPC"/>
                <w:b/>
                <w:bCs/>
                <w:sz w:val="24"/>
                <w:szCs w:val="24"/>
              </w:rPr>
            </w:pPr>
          </w:p>
        </w:tc>
        <w:tc>
          <w:tcPr>
            <w:tcW w:w="850" w:type="dxa"/>
            <w:tcBorders>
              <w:bottom w:val="single" w:sz="4" w:space="0" w:color="auto"/>
            </w:tcBorders>
            <w:vAlign w:val="bottom"/>
          </w:tcPr>
          <w:p w14:paraId="2B15F33F" w14:textId="050DAAAE" w:rsidR="00AC4E5B" w:rsidRPr="00F85367" w:rsidRDefault="00AC4E5B" w:rsidP="00AC4E5B">
            <w:pPr>
              <w:pStyle w:val="acctfourfigures"/>
              <w:tabs>
                <w:tab w:val="clear" w:pos="765"/>
                <w:tab w:val="decimal" w:pos="604"/>
              </w:tabs>
              <w:spacing w:line="200" w:lineRule="exact"/>
              <w:ind w:left="-79" w:right="-89"/>
              <w:rPr>
                <w:rFonts w:ascii="CordiaUPC" w:hAnsi="CordiaUPC" w:cs="CordiaUPC"/>
                <w:sz w:val="24"/>
                <w:szCs w:val="24"/>
              </w:rPr>
            </w:pPr>
            <w:r w:rsidRPr="005D547E">
              <w:rPr>
                <w:rFonts w:ascii="CordiaUPC" w:hAnsi="CordiaUPC" w:cs="CordiaUPC"/>
                <w:sz w:val="24"/>
                <w:szCs w:val="24"/>
                <w:lang w:val="en-US" w:bidi="th-TH"/>
              </w:rPr>
              <w:t>1,597</w:t>
            </w:r>
          </w:p>
        </w:tc>
      </w:tr>
      <w:tr w:rsidR="00AC4E5B" w:rsidRPr="00F85367" w14:paraId="0003C6C2" w14:textId="77777777" w:rsidTr="00AC4E5B">
        <w:tc>
          <w:tcPr>
            <w:tcW w:w="2952" w:type="dxa"/>
            <w:vAlign w:val="bottom"/>
          </w:tcPr>
          <w:p w14:paraId="12936FC7" w14:textId="77777777" w:rsidR="00AC4E5B" w:rsidRPr="00F85367" w:rsidRDefault="00AC4E5B" w:rsidP="00AC4E5B">
            <w:pPr>
              <w:spacing w:line="200" w:lineRule="exact"/>
              <w:rPr>
                <w:rFonts w:ascii="CordiaUPC" w:hAnsi="CordiaUPC" w:cs="CordiaUPC"/>
                <w:b/>
                <w:bCs/>
                <w:color w:val="000000"/>
                <w:sz w:val="24"/>
                <w:szCs w:val="24"/>
              </w:rPr>
            </w:pPr>
            <w:r w:rsidRPr="00F85367">
              <w:rPr>
                <w:rFonts w:ascii="CordiaUPC" w:hAnsi="CordiaUPC" w:cs="CordiaUPC" w:hint="cs"/>
                <w:b/>
                <w:bCs/>
                <w:color w:val="000000"/>
                <w:sz w:val="24"/>
                <w:szCs w:val="24"/>
              </w:rPr>
              <w:t>Total</w:t>
            </w:r>
          </w:p>
        </w:tc>
        <w:tc>
          <w:tcPr>
            <w:tcW w:w="592" w:type="dxa"/>
            <w:tcBorders>
              <w:top w:val="single" w:sz="4" w:space="0" w:color="auto"/>
              <w:bottom w:val="double" w:sz="4" w:space="0" w:color="auto"/>
            </w:tcBorders>
            <w:vAlign w:val="bottom"/>
          </w:tcPr>
          <w:p w14:paraId="3D33DDCA" w14:textId="55B1D389" w:rsidR="00AC4E5B" w:rsidRPr="00F85367" w:rsidRDefault="00AC4E5B" w:rsidP="00AC4E5B">
            <w:pPr>
              <w:pStyle w:val="acctfourfigures"/>
              <w:tabs>
                <w:tab w:val="clear" w:pos="765"/>
                <w:tab w:val="decimal" w:pos="466"/>
              </w:tabs>
              <w:spacing w:line="200" w:lineRule="exact"/>
              <w:ind w:left="-101" w:right="-69"/>
              <w:rPr>
                <w:rFonts w:ascii="CordiaUPC" w:hAnsi="CordiaUPC" w:cs="CordiaUPC"/>
                <w:b/>
                <w:bCs/>
                <w:sz w:val="24"/>
                <w:szCs w:val="24"/>
              </w:rPr>
            </w:pPr>
            <w:r>
              <w:rPr>
                <w:rFonts w:ascii="CordiaUPC" w:hAnsi="CordiaUPC" w:cs="CordiaUPC"/>
                <w:b/>
                <w:bCs/>
                <w:sz w:val="24"/>
                <w:szCs w:val="24"/>
              </w:rPr>
              <w:t>12</w:t>
            </w:r>
          </w:p>
        </w:tc>
        <w:tc>
          <w:tcPr>
            <w:tcW w:w="192" w:type="dxa"/>
            <w:vAlign w:val="bottom"/>
          </w:tcPr>
          <w:p w14:paraId="09D06694" w14:textId="77777777" w:rsidR="00AC4E5B" w:rsidRPr="00F85367" w:rsidRDefault="00AC4E5B" w:rsidP="00AC4E5B">
            <w:pPr>
              <w:pStyle w:val="acctfourfigures"/>
              <w:tabs>
                <w:tab w:val="clear" w:pos="765"/>
                <w:tab w:val="decimal" w:pos="793"/>
              </w:tabs>
              <w:spacing w:line="200" w:lineRule="exact"/>
              <w:ind w:left="-79" w:right="-79"/>
              <w:rPr>
                <w:rFonts w:ascii="CordiaUPC" w:hAnsi="CordiaUPC" w:cs="CordiaUPC"/>
                <w:b/>
                <w:bCs/>
                <w:sz w:val="24"/>
                <w:szCs w:val="24"/>
              </w:rPr>
            </w:pPr>
          </w:p>
        </w:tc>
        <w:tc>
          <w:tcPr>
            <w:tcW w:w="659" w:type="dxa"/>
            <w:tcBorders>
              <w:top w:val="single" w:sz="4" w:space="0" w:color="auto"/>
              <w:bottom w:val="double" w:sz="4" w:space="0" w:color="auto"/>
            </w:tcBorders>
            <w:vAlign w:val="bottom"/>
          </w:tcPr>
          <w:p w14:paraId="3D449639" w14:textId="78872197" w:rsidR="00AC4E5B" w:rsidRPr="00F85367" w:rsidRDefault="00AC4E5B" w:rsidP="00AC4E5B">
            <w:pPr>
              <w:pStyle w:val="acctfourfigures"/>
              <w:tabs>
                <w:tab w:val="clear" w:pos="765"/>
                <w:tab w:val="decimal" w:pos="466"/>
              </w:tabs>
              <w:spacing w:line="200" w:lineRule="exact"/>
              <w:ind w:left="-101" w:right="-69"/>
              <w:rPr>
                <w:rFonts w:ascii="CordiaUPC" w:hAnsi="CordiaUPC" w:cs="CordiaUPC"/>
                <w:b/>
                <w:bCs/>
                <w:sz w:val="24"/>
                <w:szCs w:val="24"/>
              </w:rPr>
            </w:pPr>
            <w:r>
              <w:rPr>
                <w:rFonts w:ascii="CordiaUPC" w:eastAsia="AngsanaNew" w:hAnsi="CordiaUPC" w:cs="CordiaUPC"/>
                <w:b/>
                <w:bCs/>
                <w:sz w:val="24"/>
                <w:szCs w:val="24"/>
                <w:lang w:eastAsia="en-GB"/>
              </w:rPr>
              <w:t>3,855</w:t>
            </w:r>
          </w:p>
        </w:tc>
        <w:tc>
          <w:tcPr>
            <w:tcW w:w="283" w:type="dxa"/>
          </w:tcPr>
          <w:p w14:paraId="0B43D955" w14:textId="77777777" w:rsidR="00AC4E5B" w:rsidRPr="00F85367" w:rsidRDefault="00AC4E5B" w:rsidP="00AC4E5B">
            <w:pPr>
              <w:pStyle w:val="acctfourfigures"/>
              <w:tabs>
                <w:tab w:val="clear" w:pos="765"/>
                <w:tab w:val="decimal" w:pos="466"/>
              </w:tabs>
              <w:spacing w:line="200" w:lineRule="exact"/>
              <w:ind w:left="-101" w:right="-69"/>
              <w:rPr>
                <w:rFonts w:ascii="CordiaUPC" w:hAnsi="CordiaUPC" w:cs="CordiaUPC"/>
                <w:b/>
                <w:bCs/>
                <w:sz w:val="24"/>
                <w:szCs w:val="24"/>
              </w:rPr>
            </w:pPr>
          </w:p>
        </w:tc>
        <w:tc>
          <w:tcPr>
            <w:tcW w:w="709" w:type="dxa"/>
            <w:tcBorders>
              <w:top w:val="single" w:sz="4" w:space="0" w:color="auto"/>
              <w:bottom w:val="double" w:sz="4" w:space="0" w:color="auto"/>
            </w:tcBorders>
            <w:vAlign w:val="bottom"/>
          </w:tcPr>
          <w:p w14:paraId="1AFBE73A" w14:textId="73208E2C" w:rsidR="00AC4E5B" w:rsidRPr="00F85367" w:rsidRDefault="00AC4E5B" w:rsidP="00AC4E5B">
            <w:pPr>
              <w:pStyle w:val="acctfourfigures"/>
              <w:tabs>
                <w:tab w:val="clear" w:pos="765"/>
                <w:tab w:val="decimal" w:pos="466"/>
              </w:tabs>
              <w:spacing w:line="200" w:lineRule="exact"/>
              <w:ind w:left="-101" w:right="-69"/>
              <w:rPr>
                <w:rFonts w:ascii="CordiaUPC" w:hAnsi="CordiaUPC" w:cs="CordiaUPC"/>
                <w:b/>
                <w:bCs/>
                <w:sz w:val="24"/>
                <w:szCs w:val="24"/>
              </w:rPr>
            </w:pPr>
            <w:r>
              <w:rPr>
                <w:rFonts w:ascii="CordiaUPC" w:eastAsia="AngsanaNew" w:hAnsi="CordiaUPC" w:cs="CordiaUPC"/>
                <w:b/>
                <w:bCs/>
                <w:sz w:val="24"/>
                <w:szCs w:val="24"/>
                <w:lang w:eastAsia="en-GB"/>
              </w:rPr>
              <w:t>1,260</w:t>
            </w:r>
          </w:p>
        </w:tc>
        <w:tc>
          <w:tcPr>
            <w:tcW w:w="192" w:type="dxa"/>
            <w:vAlign w:val="bottom"/>
          </w:tcPr>
          <w:p w14:paraId="4CE25D08" w14:textId="77777777" w:rsidR="00AC4E5B" w:rsidRPr="00F85367" w:rsidRDefault="00AC4E5B" w:rsidP="00AC4E5B">
            <w:pPr>
              <w:pStyle w:val="acctfourfigures"/>
              <w:tabs>
                <w:tab w:val="clear" w:pos="765"/>
                <w:tab w:val="decimal" w:pos="702"/>
              </w:tabs>
              <w:spacing w:line="200" w:lineRule="exact"/>
              <w:ind w:left="-79" w:right="-89"/>
              <w:rPr>
                <w:rFonts w:ascii="CordiaUPC" w:hAnsi="CordiaUPC" w:cs="CordiaUPC"/>
                <w:b/>
                <w:bCs/>
                <w:sz w:val="24"/>
                <w:szCs w:val="24"/>
              </w:rPr>
            </w:pPr>
          </w:p>
        </w:tc>
        <w:tc>
          <w:tcPr>
            <w:tcW w:w="869" w:type="dxa"/>
            <w:tcBorders>
              <w:top w:val="single" w:sz="4" w:space="0" w:color="auto"/>
              <w:bottom w:val="double" w:sz="4" w:space="0" w:color="auto"/>
            </w:tcBorders>
            <w:vAlign w:val="bottom"/>
          </w:tcPr>
          <w:p w14:paraId="2317E841" w14:textId="42FB129D" w:rsidR="00AC4E5B" w:rsidRPr="00F85367" w:rsidRDefault="00AC4E5B" w:rsidP="00AC4E5B">
            <w:pPr>
              <w:pStyle w:val="acctfourfigures"/>
              <w:tabs>
                <w:tab w:val="clear" w:pos="765"/>
                <w:tab w:val="decimal" w:pos="660"/>
              </w:tabs>
              <w:spacing w:line="200" w:lineRule="exact"/>
              <w:ind w:right="-89"/>
              <w:rPr>
                <w:rFonts w:ascii="CordiaUPC" w:hAnsi="CordiaUPC" w:cs="CordiaUPC"/>
                <w:b/>
                <w:bCs/>
                <w:sz w:val="24"/>
                <w:szCs w:val="24"/>
              </w:rPr>
            </w:pPr>
            <w:r>
              <w:rPr>
                <w:rFonts w:ascii="CordiaUPC" w:eastAsia="AngsanaNew" w:hAnsi="CordiaUPC" w:cs="CordiaUPC"/>
                <w:b/>
                <w:bCs/>
                <w:sz w:val="24"/>
                <w:szCs w:val="24"/>
                <w:lang w:eastAsia="en-GB"/>
              </w:rPr>
              <w:t>1,890</w:t>
            </w:r>
          </w:p>
        </w:tc>
        <w:tc>
          <w:tcPr>
            <w:tcW w:w="196" w:type="dxa"/>
            <w:vAlign w:val="bottom"/>
          </w:tcPr>
          <w:p w14:paraId="6735D21D" w14:textId="77777777" w:rsidR="00AC4E5B" w:rsidRPr="00F85367" w:rsidRDefault="00AC4E5B" w:rsidP="00AC4E5B">
            <w:pPr>
              <w:pStyle w:val="acctfourfigures"/>
              <w:tabs>
                <w:tab w:val="clear" w:pos="765"/>
                <w:tab w:val="decimal" w:pos="454"/>
              </w:tabs>
              <w:spacing w:line="200" w:lineRule="exact"/>
              <w:ind w:left="-79" w:right="-79"/>
              <w:rPr>
                <w:rFonts w:ascii="CordiaUPC" w:hAnsi="CordiaUPC" w:cs="CordiaUPC"/>
                <w:b/>
                <w:bCs/>
                <w:sz w:val="24"/>
                <w:szCs w:val="24"/>
              </w:rPr>
            </w:pPr>
          </w:p>
        </w:tc>
        <w:tc>
          <w:tcPr>
            <w:tcW w:w="728" w:type="dxa"/>
            <w:tcBorders>
              <w:top w:val="single" w:sz="4" w:space="0" w:color="auto"/>
              <w:bottom w:val="double" w:sz="4" w:space="0" w:color="auto"/>
            </w:tcBorders>
            <w:vAlign w:val="bottom"/>
          </w:tcPr>
          <w:p w14:paraId="16CA8DD6" w14:textId="1C53CB54" w:rsidR="00AC4E5B" w:rsidRPr="00F85367" w:rsidRDefault="00AC4E5B" w:rsidP="00AC4E5B">
            <w:pPr>
              <w:pStyle w:val="acctfourfigures"/>
              <w:tabs>
                <w:tab w:val="clear" w:pos="765"/>
                <w:tab w:val="decimal" w:pos="466"/>
              </w:tabs>
              <w:spacing w:line="200" w:lineRule="exact"/>
              <w:ind w:left="-101" w:right="-69"/>
              <w:rPr>
                <w:rFonts w:ascii="CordiaUPC" w:hAnsi="CordiaUPC" w:cs="CordiaUPC"/>
                <w:b/>
                <w:bCs/>
                <w:sz w:val="24"/>
                <w:szCs w:val="24"/>
              </w:rPr>
            </w:pPr>
            <w:r w:rsidRPr="005D547E">
              <w:rPr>
                <w:rFonts w:ascii="CordiaUPC" w:eastAsia="AngsanaNew" w:hAnsi="CordiaUPC" w:cs="CordiaUPC"/>
                <w:b/>
                <w:bCs/>
                <w:sz w:val="24"/>
                <w:szCs w:val="24"/>
                <w:lang w:eastAsia="en-GB"/>
              </w:rPr>
              <w:t>12</w:t>
            </w:r>
          </w:p>
        </w:tc>
        <w:tc>
          <w:tcPr>
            <w:tcW w:w="283" w:type="dxa"/>
            <w:vAlign w:val="bottom"/>
          </w:tcPr>
          <w:p w14:paraId="73B00269" w14:textId="77777777" w:rsidR="00AC4E5B" w:rsidRPr="00F85367" w:rsidRDefault="00AC4E5B" w:rsidP="00AC4E5B">
            <w:pPr>
              <w:pStyle w:val="acctfourfigures"/>
              <w:tabs>
                <w:tab w:val="clear" w:pos="765"/>
                <w:tab w:val="decimal" w:pos="793"/>
              </w:tabs>
              <w:spacing w:line="200" w:lineRule="exact"/>
              <w:ind w:left="-79" w:right="-79"/>
              <w:rPr>
                <w:rFonts w:ascii="CordiaUPC" w:hAnsi="CordiaUPC" w:cs="CordiaUPC"/>
                <w:b/>
                <w:bCs/>
                <w:sz w:val="24"/>
                <w:szCs w:val="24"/>
              </w:rPr>
            </w:pPr>
          </w:p>
        </w:tc>
        <w:tc>
          <w:tcPr>
            <w:tcW w:w="709" w:type="dxa"/>
            <w:tcBorders>
              <w:top w:val="single" w:sz="4" w:space="0" w:color="auto"/>
              <w:bottom w:val="double" w:sz="4" w:space="0" w:color="auto"/>
            </w:tcBorders>
            <w:vAlign w:val="bottom"/>
          </w:tcPr>
          <w:p w14:paraId="425974C6" w14:textId="47F25B21" w:rsidR="00AC4E5B" w:rsidRPr="00F85367" w:rsidRDefault="00AC4E5B" w:rsidP="00AC4E5B">
            <w:pPr>
              <w:pStyle w:val="acctfourfigures"/>
              <w:tabs>
                <w:tab w:val="clear" w:pos="765"/>
                <w:tab w:val="decimal" w:pos="466"/>
              </w:tabs>
              <w:spacing w:line="200" w:lineRule="exact"/>
              <w:ind w:left="-101" w:right="-69"/>
              <w:rPr>
                <w:rFonts w:ascii="CordiaUPC" w:hAnsi="CordiaUPC" w:cs="CordiaUPC"/>
                <w:b/>
                <w:bCs/>
                <w:sz w:val="24"/>
                <w:szCs w:val="24"/>
              </w:rPr>
            </w:pPr>
            <w:r w:rsidRPr="005D547E">
              <w:rPr>
                <w:rFonts w:ascii="CordiaUPC" w:eastAsia="AngsanaNew" w:hAnsi="CordiaUPC" w:cs="CordiaUPC"/>
                <w:b/>
                <w:bCs/>
                <w:sz w:val="24"/>
                <w:szCs w:val="24"/>
                <w:lang w:eastAsia="en-GB"/>
              </w:rPr>
              <w:t>3,866</w:t>
            </w:r>
          </w:p>
        </w:tc>
        <w:tc>
          <w:tcPr>
            <w:tcW w:w="283" w:type="dxa"/>
            <w:vAlign w:val="bottom"/>
          </w:tcPr>
          <w:p w14:paraId="7CE1A8DE" w14:textId="77777777" w:rsidR="00AC4E5B" w:rsidRPr="00F85367" w:rsidRDefault="00AC4E5B" w:rsidP="00AC4E5B">
            <w:pPr>
              <w:pStyle w:val="acctfourfigures"/>
              <w:tabs>
                <w:tab w:val="clear" w:pos="765"/>
                <w:tab w:val="decimal" w:pos="702"/>
              </w:tabs>
              <w:spacing w:line="200" w:lineRule="exact"/>
              <w:ind w:left="-79" w:right="-89"/>
              <w:rPr>
                <w:rFonts w:ascii="CordiaUPC" w:hAnsi="CordiaUPC" w:cs="CordiaUPC"/>
                <w:b/>
                <w:bCs/>
                <w:sz w:val="24"/>
                <w:szCs w:val="24"/>
              </w:rPr>
            </w:pPr>
          </w:p>
        </w:tc>
        <w:tc>
          <w:tcPr>
            <w:tcW w:w="663" w:type="dxa"/>
            <w:tcBorders>
              <w:top w:val="single" w:sz="4" w:space="0" w:color="auto"/>
              <w:bottom w:val="double" w:sz="4" w:space="0" w:color="auto"/>
            </w:tcBorders>
            <w:vAlign w:val="bottom"/>
          </w:tcPr>
          <w:p w14:paraId="78183DC9" w14:textId="64D341F6" w:rsidR="00AC4E5B" w:rsidRPr="00F85367" w:rsidRDefault="00AC4E5B" w:rsidP="00AC4E5B">
            <w:pPr>
              <w:pStyle w:val="acctfourfigures"/>
              <w:tabs>
                <w:tab w:val="clear" w:pos="765"/>
                <w:tab w:val="decimal" w:pos="478"/>
              </w:tabs>
              <w:spacing w:line="200" w:lineRule="exact"/>
              <w:ind w:right="-89"/>
              <w:rPr>
                <w:rFonts w:ascii="CordiaUPC" w:hAnsi="CordiaUPC" w:cs="CordiaUPC"/>
                <w:b/>
                <w:bCs/>
                <w:sz w:val="24"/>
                <w:szCs w:val="24"/>
              </w:rPr>
            </w:pPr>
            <w:r w:rsidRPr="005D547E">
              <w:rPr>
                <w:rFonts w:ascii="CordiaUPC" w:eastAsia="AngsanaNew" w:hAnsi="CordiaUPC" w:cs="CordiaUPC"/>
                <w:b/>
                <w:bCs/>
                <w:sz w:val="24"/>
                <w:szCs w:val="24"/>
                <w:lang w:eastAsia="en-GB"/>
              </w:rPr>
              <w:t>1,563</w:t>
            </w:r>
          </w:p>
        </w:tc>
        <w:tc>
          <w:tcPr>
            <w:tcW w:w="192" w:type="dxa"/>
            <w:vAlign w:val="bottom"/>
          </w:tcPr>
          <w:p w14:paraId="55075303" w14:textId="77777777" w:rsidR="00AC4E5B" w:rsidRPr="00F85367" w:rsidRDefault="00AC4E5B" w:rsidP="00AC4E5B">
            <w:pPr>
              <w:pStyle w:val="acctfourfigures"/>
              <w:tabs>
                <w:tab w:val="clear" w:pos="765"/>
                <w:tab w:val="decimal" w:pos="702"/>
              </w:tabs>
              <w:spacing w:line="200" w:lineRule="exact"/>
              <w:ind w:left="-79" w:right="-89"/>
              <w:rPr>
                <w:rFonts w:ascii="CordiaUPC" w:hAnsi="CordiaUPC" w:cs="CordiaUPC"/>
                <w:b/>
                <w:bCs/>
                <w:sz w:val="24"/>
                <w:szCs w:val="24"/>
              </w:rPr>
            </w:pPr>
          </w:p>
        </w:tc>
        <w:tc>
          <w:tcPr>
            <w:tcW w:w="850" w:type="dxa"/>
            <w:tcBorders>
              <w:top w:val="single" w:sz="4" w:space="0" w:color="auto"/>
              <w:bottom w:val="double" w:sz="4" w:space="0" w:color="auto"/>
            </w:tcBorders>
            <w:vAlign w:val="bottom"/>
          </w:tcPr>
          <w:p w14:paraId="150871D5" w14:textId="7F796C48" w:rsidR="00AC4E5B" w:rsidRPr="00F85367" w:rsidRDefault="00AC4E5B" w:rsidP="00AC4E5B">
            <w:pPr>
              <w:pStyle w:val="acctfourfigures"/>
              <w:tabs>
                <w:tab w:val="clear" w:pos="765"/>
                <w:tab w:val="decimal" w:pos="604"/>
              </w:tabs>
              <w:spacing w:line="200" w:lineRule="exact"/>
              <w:ind w:left="-79" w:right="-89"/>
              <w:rPr>
                <w:rFonts w:ascii="CordiaUPC" w:hAnsi="CordiaUPC" w:cs="CordiaUPC"/>
                <w:b/>
                <w:bCs/>
                <w:sz w:val="24"/>
                <w:szCs w:val="24"/>
              </w:rPr>
            </w:pPr>
            <w:r w:rsidRPr="005D547E">
              <w:rPr>
                <w:rFonts w:ascii="CordiaUPC" w:hAnsi="CordiaUPC" w:cs="CordiaUPC"/>
                <w:b/>
                <w:bCs/>
                <w:sz w:val="24"/>
                <w:szCs w:val="24"/>
              </w:rPr>
              <w:t>1,597</w:t>
            </w:r>
          </w:p>
        </w:tc>
      </w:tr>
    </w:tbl>
    <w:p w14:paraId="149F4D7C" w14:textId="1E456C74" w:rsidR="00F85367" w:rsidRDefault="00F85367"/>
    <w:tbl>
      <w:tblPr>
        <w:tblW w:w="10352" w:type="dxa"/>
        <w:tblInd w:w="-142" w:type="dxa"/>
        <w:tblLayout w:type="fixed"/>
        <w:tblCellMar>
          <w:left w:w="86" w:type="dxa"/>
          <w:right w:w="86" w:type="dxa"/>
        </w:tblCellMar>
        <w:tblLook w:val="01E0" w:firstRow="1" w:lastRow="1" w:firstColumn="1" w:lastColumn="1" w:noHBand="0" w:noVBand="0"/>
      </w:tblPr>
      <w:tblGrid>
        <w:gridCol w:w="2952"/>
        <w:gridCol w:w="592"/>
        <w:gridCol w:w="192"/>
        <w:gridCol w:w="659"/>
        <w:gridCol w:w="283"/>
        <w:gridCol w:w="709"/>
        <w:gridCol w:w="192"/>
        <w:gridCol w:w="869"/>
        <w:gridCol w:w="215"/>
        <w:gridCol w:w="709"/>
        <w:gridCol w:w="283"/>
        <w:gridCol w:w="709"/>
        <w:gridCol w:w="283"/>
        <w:gridCol w:w="663"/>
        <w:gridCol w:w="192"/>
        <w:gridCol w:w="850"/>
      </w:tblGrid>
      <w:tr w:rsidR="00917FB1" w:rsidRPr="00F85367" w14:paraId="7CBF0A2F" w14:textId="77777777" w:rsidTr="0025232A">
        <w:trPr>
          <w:trHeight w:val="137"/>
          <w:tblHeader/>
        </w:trPr>
        <w:tc>
          <w:tcPr>
            <w:tcW w:w="2952" w:type="dxa"/>
          </w:tcPr>
          <w:p w14:paraId="42FB3867" w14:textId="4595886B" w:rsidR="00917FB1" w:rsidRPr="00F85367" w:rsidRDefault="00917FB1" w:rsidP="002E460F">
            <w:pPr>
              <w:spacing w:line="220" w:lineRule="exact"/>
              <w:rPr>
                <w:rFonts w:ascii="CordiaUPC" w:hAnsi="CordiaUPC" w:cs="CordiaUPC"/>
                <w:b/>
                <w:bCs/>
                <w:color w:val="000000"/>
                <w:sz w:val="24"/>
                <w:szCs w:val="24"/>
                <w:lang w:val="en-US"/>
              </w:rPr>
            </w:pPr>
          </w:p>
        </w:tc>
        <w:tc>
          <w:tcPr>
            <w:tcW w:w="7400" w:type="dxa"/>
            <w:gridSpan w:val="15"/>
          </w:tcPr>
          <w:p w14:paraId="3AAF939F" w14:textId="050A4C9C" w:rsidR="00917FB1" w:rsidRPr="00F85367" w:rsidRDefault="00917FB1" w:rsidP="002E460F">
            <w:pPr>
              <w:spacing w:line="220" w:lineRule="exact"/>
              <w:ind w:left="-98" w:right="-68"/>
              <w:jc w:val="center"/>
              <w:rPr>
                <w:rFonts w:ascii="CordiaUPC" w:hAnsi="CordiaUPC" w:cs="CordiaUPC"/>
                <w:sz w:val="24"/>
                <w:szCs w:val="24"/>
              </w:rPr>
            </w:pPr>
            <w:r w:rsidRPr="00F85367">
              <w:rPr>
                <w:rFonts w:ascii="CordiaUPC" w:hAnsi="CordiaUPC" w:cs="CordiaUPC" w:hint="cs"/>
                <w:b/>
                <w:bCs/>
                <w:sz w:val="24"/>
                <w:szCs w:val="24"/>
              </w:rPr>
              <w:t>Bank only</w:t>
            </w:r>
          </w:p>
        </w:tc>
      </w:tr>
      <w:tr w:rsidR="00917FB1" w:rsidRPr="00F85367" w14:paraId="7BD51BDB" w14:textId="77777777" w:rsidTr="0025232A">
        <w:trPr>
          <w:trHeight w:val="137"/>
          <w:tblHeader/>
        </w:trPr>
        <w:tc>
          <w:tcPr>
            <w:tcW w:w="2952" w:type="dxa"/>
          </w:tcPr>
          <w:p w14:paraId="47F69B98" w14:textId="77777777" w:rsidR="00917FB1" w:rsidRPr="00F85367" w:rsidRDefault="00917FB1" w:rsidP="002E460F">
            <w:pPr>
              <w:spacing w:line="220" w:lineRule="exact"/>
              <w:rPr>
                <w:rFonts w:ascii="CordiaUPC" w:hAnsi="CordiaUPC" w:cs="CordiaUPC"/>
                <w:b/>
                <w:bCs/>
                <w:color w:val="000000"/>
                <w:sz w:val="24"/>
                <w:szCs w:val="24"/>
                <w:lang w:val="en-US"/>
              </w:rPr>
            </w:pPr>
          </w:p>
        </w:tc>
        <w:tc>
          <w:tcPr>
            <w:tcW w:w="3496" w:type="dxa"/>
            <w:gridSpan w:val="7"/>
          </w:tcPr>
          <w:p w14:paraId="5ABBED0F" w14:textId="64E6E5A0" w:rsidR="00917FB1" w:rsidRPr="00F85367" w:rsidRDefault="00F85367" w:rsidP="002E460F">
            <w:pPr>
              <w:spacing w:line="220" w:lineRule="exact"/>
              <w:jc w:val="center"/>
              <w:rPr>
                <w:rFonts w:ascii="CordiaUPC" w:hAnsi="CordiaUPC" w:cs="CordiaUPC"/>
                <w:sz w:val="24"/>
                <w:szCs w:val="24"/>
              </w:rPr>
            </w:pPr>
            <w:r w:rsidRPr="00F85367">
              <w:rPr>
                <w:rFonts w:ascii="CordiaUPC" w:hAnsi="CordiaUPC" w:cs="CordiaUPC"/>
                <w:sz w:val="24"/>
                <w:szCs w:val="24"/>
              </w:rPr>
              <w:t>31 March</w:t>
            </w:r>
            <w:r w:rsidRPr="00F85367">
              <w:rPr>
                <w:rFonts w:ascii="CordiaUPC" w:hAnsi="CordiaUPC" w:cs="CordiaUPC" w:hint="cs"/>
                <w:sz w:val="24"/>
                <w:szCs w:val="24"/>
              </w:rPr>
              <w:t xml:space="preserve"> 202</w:t>
            </w:r>
            <w:r w:rsidRPr="00F85367">
              <w:rPr>
                <w:rFonts w:ascii="CordiaUPC" w:hAnsi="CordiaUPC" w:cs="CordiaUPC"/>
                <w:sz w:val="24"/>
                <w:szCs w:val="24"/>
              </w:rPr>
              <w:t>1</w:t>
            </w:r>
          </w:p>
        </w:tc>
        <w:tc>
          <w:tcPr>
            <w:tcW w:w="215" w:type="dxa"/>
            <w:vAlign w:val="bottom"/>
          </w:tcPr>
          <w:p w14:paraId="7682464B" w14:textId="77777777" w:rsidR="00917FB1" w:rsidRPr="00F85367" w:rsidRDefault="00917FB1" w:rsidP="002E460F">
            <w:pPr>
              <w:spacing w:line="220" w:lineRule="exact"/>
              <w:ind w:left="-86" w:firstLine="86"/>
              <w:jc w:val="center"/>
              <w:rPr>
                <w:rFonts w:ascii="CordiaUPC" w:hAnsi="CordiaUPC" w:cs="CordiaUPC"/>
                <w:sz w:val="24"/>
                <w:szCs w:val="24"/>
              </w:rPr>
            </w:pPr>
          </w:p>
        </w:tc>
        <w:tc>
          <w:tcPr>
            <w:tcW w:w="3689" w:type="dxa"/>
            <w:gridSpan w:val="7"/>
            <w:vAlign w:val="bottom"/>
          </w:tcPr>
          <w:p w14:paraId="7ECF9005" w14:textId="7246C60C" w:rsidR="00917FB1" w:rsidRPr="00F85367" w:rsidRDefault="00917FB1" w:rsidP="002E460F">
            <w:pPr>
              <w:spacing w:line="220" w:lineRule="exact"/>
              <w:jc w:val="center"/>
              <w:rPr>
                <w:rFonts w:ascii="CordiaUPC" w:hAnsi="CordiaUPC" w:cs="CordiaUPC"/>
                <w:sz w:val="24"/>
                <w:szCs w:val="24"/>
              </w:rPr>
            </w:pPr>
            <w:r w:rsidRPr="00F85367">
              <w:rPr>
                <w:rFonts w:ascii="CordiaUPC" w:hAnsi="CordiaUPC" w:cs="CordiaUPC" w:hint="cs"/>
                <w:sz w:val="24"/>
                <w:szCs w:val="24"/>
              </w:rPr>
              <w:t>31 December 20</w:t>
            </w:r>
            <w:r w:rsidR="00F85367" w:rsidRPr="00F85367">
              <w:rPr>
                <w:rFonts w:ascii="CordiaUPC" w:hAnsi="CordiaUPC" w:cs="CordiaUPC"/>
                <w:sz w:val="24"/>
                <w:szCs w:val="24"/>
              </w:rPr>
              <w:t>20</w:t>
            </w:r>
          </w:p>
        </w:tc>
      </w:tr>
      <w:tr w:rsidR="00AC4E5B" w:rsidRPr="00F85367" w14:paraId="1CA500E4" w14:textId="77777777" w:rsidTr="00F85367">
        <w:trPr>
          <w:trHeight w:val="137"/>
          <w:tblHeader/>
        </w:trPr>
        <w:tc>
          <w:tcPr>
            <w:tcW w:w="2952" w:type="dxa"/>
          </w:tcPr>
          <w:p w14:paraId="399A8D21" w14:textId="77777777" w:rsidR="00AC4E5B" w:rsidRPr="00F85367" w:rsidRDefault="00AC4E5B" w:rsidP="00AC4E5B">
            <w:pPr>
              <w:spacing w:line="220" w:lineRule="exact"/>
              <w:rPr>
                <w:rFonts w:ascii="CordiaUPC" w:hAnsi="CordiaUPC" w:cs="CordiaUPC"/>
                <w:b/>
                <w:bCs/>
                <w:color w:val="000000"/>
                <w:sz w:val="24"/>
                <w:szCs w:val="24"/>
                <w:lang w:val="en-US"/>
              </w:rPr>
            </w:pPr>
          </w:p>
        </w:tc>
        <w:tc>
          <w:tcPr>
            <w:tcW w:w="592" w:type="dxa"/>
            <w:vAlign w:val="bottom"/>
          </w:tcPr>
          <w:p w14:paraId="79250C78" w14:textId="77777777" w:rsidR="00AC4E5B" w:rsidRPr="00F85367" w:rsidRDefault="00AC4E5B" w:rsidP="00AC4E5B">
            <w:pPr>
              <w:spacing w:line="220" w:lineRule="exact"/>
              <w:ind w:left="-110" w:right="-100"/>
              <w:jc w:val="center"/>
              <w:rPr>
                <w:rFonts w:ascii="CordiaUPC" w:hAnsi="CordiaUPC" w:cs="CordiaUPC"/>
                <w:sz w:val="24"/>
                <w:szCs w:val="24"/>
              </w:rPr>
            </w:pPr>
            <w:r w:rsidRPr="00F85367">
              <w:rPr>
                <w:rFonts w:ascii="CordiaUPC" w:hAnsi="CordiaUPC" w:cs="CordiaUPC" w:hint="cs"/>
                <w:sz w:val="24"/>
                <w:szCs w:val="24"/>
              </w:rPr>
              <w:t>No.</w:t>
            </w:r>
          </w:p>
          <w:p w14:paraId="1D5C3D80" w14:textId="77777777" w:rsidR="00AC4E5B" w:rsidRPr="00F85367" w:rsidRDefault="00AC4E5B" w:rsidP="00AC4E5B">
            <w:pPr>
              <w:spacing w:line="220" w:lineRule="exact"/>
              <w:ind w:left="-110" w:right="-100"/>
              <w:jc w:val="center"/>
              <w:rPr>
                <w:rFonts w:ascii="CordiaUPC" w:hAnsi="CordiaUPC" w:cs="CordiaUPC"/>
                <w:sz w:val="24"/>
                <w:szCs w:val="24"/>
              </w:rPr>
            </w:pPr>
            <w:r w:rsidRPr="00F85367">
              <w:rPr>
                <w:rFonts w:ascii="CordiaUPC" w:hAnsi="CordiaUPC" w:cs="CordiaUPC" w:hint="cs"/>
                <w:sz w:val="24"/>
                <w:szCs w:val="24"/>
              </w:rPr>
              <w:t>of</w:t>
            </w:r>
          </w:p>
          <w:p w14:paraId="76B00C2C" w14:textId="77777777" w:rsidR="00AC4E5B" w:rsidRPr="00F85367" w:rsidRDefault="00AC4E5B" w:rsidP="00AC4E5B">
            <w:pPr>
              <w:spacing w:line="220" w:lineRule="exact"/>
              <w:ind w:left="-110" w:right="-100"/>
              <w:jc w:val="center"/>
              <w:rPr>
                <w:rFonts w:ascii="CordiaUPC" w:hAnsi="CordiaUPC" w:cs="CordiaUPC"/>
                <w:sz w:val="24"/>
                <w:szCs w:val="24"/>
              </w:rPr>
            </w:pPr>
            <w:r w:rsidRPr="00F85367">
              <w:rPr>
                <w:rFonts w:ascii="CordiaUPC" w:hAnsi="CordiaUPC" w:cs="CordiaUPC" w:hint="cs"/>
                <w:sz w:val="24"/>
                <w:szCs w:val="24"/>
              </w:rPr>
              <w:t>com-</w:t>
            </w:r>
          </w:p>
          <w:p w14:paraId="5ACFE86C" w14:textId="77777777" w:rsidR="00AC4E5B" w:rsidRPr="00F85367" w:rsidRDefault="00AC4E5B" w:rsidP="00AC4E5B">
            <w:pPr>
              <w:spacing w:line="220" w:lineRule="exact"/>
              <w:ind w:left="-110" w:right="-100"/>
              <w:jc w:val="center"/>
              <w:rPr>
                <w:rFonts w:ascii="CordiaUPC" w:hAnsi="CordiaUPC" w:cs="CordiaUPC"/>
                <w:sz w:val="24"/>
                <w:szCs w:val="24"/>
              </w:rPr>
            </w:pPr>
            <w:proofErr w:type="spellStart"/>
            <w:r w:rsidRPr="00F85367">
              <w:rPr>
                <w:rFonts w:ascii="CordiaUPC" w:hAnsi="CordiaUPC" w:cs="CordiaUPC" w:hint="cs"/>
                <w:sz w:val="24"/>
                <w:szCs w:val="24"/>
              </w:rPr>
              <w:t>panies</w:t>
            </w:r>
            <w:proofErr w:type="spellEnd"/>
          </w:p>
        </w:tc>
        <w:tc>
          <w:tcPr>
            <w:tcW w:w="192" w:type="dxa"/>
            <w:vAlign w:val="bottom"/>
          </w:tcPr>
          <w:p w14:paraId="75145B8F" w14:textId="77777777" w:rsidR="00AC4E5B" w:rsidRPr="00F85367" w:rsidRDefault="00AC4E5B" w:rsidP="00AC4E5B">
            <w:pPr>
              <w:spacing w:line="220" w:lineRule="exact"/>
              <w:jc w:val="center"/>
              <w:rPr>
                <w:rFonts w:ascii="CordiaUPC" w:hAnsi="CordiaUPC" w:cs="CordiaUPC"/>
                <w:sz w:val="24"/>
                <w:szCs w:val="24"/>
              </w:rPr>
            </w:pPr>
          </w:p>
        </w:tc>
        <w:tc>
          <w:tcPr>
            <w:tcW w:w="659" w:type="dxa"/>
            <w:vAlign w:val="bottom"/>
          </w:tcPr>
          <w:p w14:paraId="29098578" w14:textId="77777777" w:rsidR="00AC4E5B" w:rsidRPr="00F85367" w:rsidRDefault="00AC4E5B" w:rsidP="00AC4E5B">
            <w:pPr>
              <w:spacing w:line="220" w:lineRule="exact"/>
              <w:jc w:val="center"/>
              <w:rPr>
                <w:rFonts w:ascii="CordiaUPC" w:hAnsi="CordiaUPC" w:cs="CordiaUPC"/>
                <w:sz w:val="24"/>
                <w:szCs w:val="24"/>
              </w:rPr>
            </w:pPr>
            <w:r w:rsidRPr="00F85367">
              <w:rPr>
                <w:rFonts w:ascii="CordiaUPC" w:hAnsi="CordiaUPC" w:cs="CordiaUPC" w:hint="cs"/>
                <w:sz w:val="24"/>
                <w:szCs w:val="24"/>
              </w:rPr>
              <w:t>Cost value</w:t>
            </w:r>
          </w:p>
        </w:tc>
        <w:tc>
          <w:tcPr>
            <w:tcW w:w="283" w:type="dxa"/>
            <w:vAlign w:val="bottom"/>
          </w:tcPr>
          <w:p w14:paraId="6D5224A2" w14:textId="77777777" w:rsidR="00AC4E5B" w:rsidRPr="00F85367" w:rsidRDefault="00AC4E5B" w:rsidP="00AC4E5B">
            <w:pPr>
              <w:spacing w:line="220" w:lineRule="exact"/>
              <w:jc w:val="center"/>
              <w:rPr>
                <w:rFonts w:ascii="CordiaUPC" w:hAnsi="CordiaUPC" w:cs="CordiaUPC"/>
                <w:sz w:val="24"/>
                <w:szCs w:val="24"/>
              </w:rPr>
            </w:pPr>
          </w:p>
        </w:tc>
        <w:tc>
          <w:tcPr>
            <w:tcW w:w="709" w:type="dxa"/>
            <w:vAlign w:val="bottom"/>
          </w:tcPr>
          <w:p w14:paraId="0354451B" w14:textId="77777777" w:rsidR="00AC4E5B" w:rsidRPr="00F85367" w:rsidRDefault="00AC4E5B" w:rsidP="00AC4E5B">
            <w:pPr>
              <w:spacing w:line="220" w:lineRule="exact"/>
              <w:jc w:val="center"/>
              <w:rPr>
                <w:rFonts w:ascii="CordiaUPC" w:hAnsi="CordiaUPC" w:cs="CordiaUPC"/>
                <w:sz w:val="24"/>
                <w:szCs w:val="24"/>
              </w:rPr>
            </w:pPr>
            <w:r w:rsidRPr="00F85367">
              <w:rPr>
                <w:rFonts w:ascii="CordiaUPC" w:hAnsi="CordiaUPC" w:cs="CordiaUPC" w:hint="cs"/>
                <w:sz w:val="24"/>
                <w:szCs w:val="24"/>
              </w:rPr>
              <w:t>Fair value</w:t>
            </w:r>
          </w:p>
        </w:tc>
        <w:tc>
          <w:tcPr>
            <w:tcW w:w="192" w:type="dxa"/>
            <w:vAlign w:val="bottom"/>
          </w:tcPr>
          <w:p w14:paraId="52EBBFCD" w14:textId="77777777" w:rsidR="00AC4E5B" w:rsidRPr="00F85367" w:rsidRDefault="00AC4E5B" w:rsidP="00AC4E5B">
            <w:pPr>
              <w:spacing w:line="220" w:lineRule="exact"/>
              <w:jc w:val="center"/>
              <w:rPr>
                <w:rFonts w:ascii="CordiaUPC" w:hAnsi="CordiaUPC" w:cs="CordiaUPC"/>
                <w:sz w:val="24"/>
                <w:szCs w:val="24"/>
              </w:rPr>
            </w:pPr>
          </w:p>
        </w:tc>
        <w:tc>
          <w:tcPr>
            <w:tcW w:w="869" w:type="dxa"/>
            <w:vAlign w:val="bottom"/>
          </w:tcPr>
          <w:p w14:paraId="42C3DFBD" w14:textId="77777777" w:rsidR="00AC4E5B" w:rsidRPr="00F85367" w:rsidRDefault="00AC4E5B" w:rsidP="00AC4E5B">
            <w:pPr>
              <w:spacing w:line="220" w:lineRule="exact"/>
              <w:ind w:left="-98" w:right="-68"/>
              <w:jc w:val="center"/>
              <w:rPr>
                <w:rFonts w:ascii="CordiaUPC" w:hAnsi="CordiaUPC" w:cs="CordiaUPC"/>
                <w:sz w:val="24"/>
                <w:szCs w:val="24"/>
              </w:rPr>
            </w:pPr>
            <w:r w:rsidRPr="00F85367">
              <w:rPr>
                <w:rFonts w:ascii="CordiaUPC" w:hAnsi="CordiaUPC" w:cs="CordiaUPC" w:hint="cs"/>
                <w:sz w:val="24"/>
                <w:szCs w:val="24"/>
              </w:rPr>
              <w:t xml:space="preserve">Allowance for </w:t>
            </w:r>
          </w:p>
          <w:p w14:paraId="7589E0B6" w14:textId="38A43360" w:rsidR="00AC4E5B" w:rsidRPr="00F85367" w:rsidRDefault="00285683" w:rsidP="00AC4E5B">
            <w:pPr>
              <w:spacing w:line="220" w:lineRule="exact"/>
              <w:jc w:val="center"/>
              <w:rPr>
                <w:rFonts w:ascii="CordiaUPC" w:hAnsi="CordiaUPC" w:cs="CordiaUPC"/>
                <w:sz w:val="24"/>
                <w:szCs w:val="24"/>
              </w:rPr>
            </w:pPr>
            <w:r>
              <w:rPr>
                <w:rFonts w:ascii="CordiaUPC" w:hAnsi="CordiaUPC" w:cs="CordiaUPC"/>
                <w:sz w:val="24"/>
                <w:szCs w:val="24"/>
              </w:rPr>
              <w:t>e</w:t>
            </w:r>
            <w:r w:rsidR="00A248A4">
              <w:rPr>
                <w:rFonts w:ascii="CordiaUPC" w:hAnsi="CordiaUPC" w:cs="CordiaUPC"/>
                <w:sz w:val="24"/>
                <w:szCs w:val="24"/>
              </w:rPr>
              <w:t>xpected credit loss</w:t>
            </w:r>
            <w:r w:rsidR="00AC4E5B" w:rsidRPr="00F85367">
              <w:rPr>
                <w:rFonts w:ascii="CordiaUPC" w:hAnsi="CordiaUPC" w:cs="CordiaUPC" w:hint="cs"/>
                <w:sz w:val="24"/>
                <w:szCs w:val="24"/>
                <w:cs/>
                <w:lang w:bidi="th-TH"/>
              </w:rPr>
              <w:t xml:space="preserve"> </w:t>
            </w:r>
          </w:p>
        </w:tc>
        <w:tc>
          <w:tcPr>
            <w:tcW w:w="215" w:type="dxa"/>
            <w:vAlign w:val="bottom"/>
          </w:tcPr>
          <w:p w14:paraId="457EA08D" w14:textId="77777777" w:rsidR="00AC4E5B" w:rsidRPr="00F85367" w:rsidRDefault="00AC4E5B" w:rsidP="00AC4E5B">
            <w:pPr>
              <w:spacing w:line="220" w:lineRule="exact"/>
              <w:ind w:left="-86" w:firstLine="86"/>
              <w:jc w:val="center"/>
              <w:rPr>
                <w:rFonts w:ascii="CordiaUPC" w:hAnsi="CordiaUPC" w:cs="CordiaUPC"/>
                <w:sz w:val="24"/>
                <w:szCs w:val="24"/>
              </w:rPr>
            </w:pPr>
          </w:p>
        </w:tc>
        <w:tc>
          <w:tcPr>
            <w:tcW w:w="709" w:type="dxa"/>
            <w:vAlign w:val="bottom"/>
          </w:tcPr>
          <w:p w14:paraId="25E21392" w14:textId="77777777" w:rsidR="00AC4E5B" w:rsidRPr="00F85367" w:rsidRDefault="00AC4E5B" w:rsidP="00AC4E5B">
            <w:pPr>
              <w:spacing w:line="220" w:lineRule="exact"/>
              <w:jc w:val="center"/>
              <w:rPr>
                <w:rFonts w:ascii="CordiaUPC" w:hAnsi="CordiaUPC" w:cs="CordiaUPC"/>
                <w:sz w:val="24"/>
                <w:szCs w:val="24"/>
              </w:rPr>
            </w:pPr>
            <w:r w:rsidRPr="00F85367">
              <w:rPr>
                <w:rFonts w:ascii="CordiaUPC" w:hAnsi="CordiaUPC" w:cs="CordiaUPC" w:hint="cs"/>
                <w:sz w:val="24"/>
                <w:szCs w:val="24"/>
              </w:rPr>
              <w:t>No.</w:t>
            </w:r>
          </w:p>
          <w:p w14:paraId="6D15936A" w14:textId="77777777" w:rsidR="00AC4E5B" w:rsidRPr="00F85367" w:rsidRDefault="00AC4E5B" w:rsidP="00AC4E5B">
            <w:pPr>
              <w:spacing w:line="220" w:lineRule="exact"/>
              <w:jc w:val="center"/>
              <w:rPr>
                <w:rFonts w:ascii="CordiaUPC" w:hAnsi="CordiaUPC" w:cs="CordiaUPC"/>
                <w:sz w:val="24"/>
                <w:szCs w:val="24"/>
              </w:rPr>
            </w:pPr>
            <w:r w:rsidRPr="00F85367">
              <w:rPr>
                <w:rFonts w:ascii="CordiaUPC" w:hAnsi="CordiaUPC" w:cs="CordiaUPC" w:hint="cs"/>
                <w:sz w:val="24"/>
                <w:szCs w:val="24"/>
              </w:rPr>
              <w:t>of</w:t>
            </w:r>
          </w:p>
          <w:p w14:paraId="6FC53F5E" w14:textId="77777777" w:rsidR="00AC4E5B" w:rsidRPr="00F85367" w:rsidRDefault="00AC4E5B" w:rsidP="00AC4E5B">
            <w:pPr>
              <w:spacing w:line="220" w:lineRule="exact"/>
              <w:jc w:val="center"/>
              <w:rPr>
                <w:rFonts w:ascii="CordiaUPC" w:hAnsi="CordiaUPC" w:cs="CordiaUPC"/>
                <w:sz w:val="24"/>
                <w:szCs w:val="24"/>
              </w:rPr>
            </w:pPr>
            <w:r w:rsidRPr="00F85367">
              <w:rPr>
                <w:rFonts w:ascii="CordiaUPC" w:hAnsi="CordiaUPC" w:cs="CordiaUPC" w:hint="cs"/>
                <w:sz w:val="24"/>
                <w:szCs w:val="24"/>
              </w:rPr>
              <w:t>com-</w:t>
            </w:r>
            <w:proofErr w:type="spellStart"/>
            <w:r w:rsidRPr="00F85367">
              <w:rPr>
                <w:rFonts w:ascii="CordiaUPC" w:hAnsi="CordiaUPC" w:cs="CordiaUPC" w:hint="cs"/>
                <w:sz w:val="24"/>
                <w:szCs w:val="24"/>
              </w:rPr>
              <w:t>panies</w:t>
            </w:r>
            <w:proofErr w:type="spellEnd"/>
          </w:p>
        </w:tc>
        <w:tc>
          <w:tcPr>
            <w:tcW w:w="283" w:type="dxa"/>
            <w:vAlign w:val="bottom"/>
          </w:tcPr>
          <w:p w14:paraId="7D1CEEB5" w14:textId="77777777" w:rsidR="00AC4E5B" w:rsidRPr="00F85367" w:rsidRDefault="00AC4E5B" w:rsidP="00AC4E5B">
            <w:pPr>
              <w:spacing w:line="220" w:lineRule="exact"/>
              <w:jc w:val="center"/>
              <w:rPr>
                <w:rFonts w:ascii="CordiaUPC" w:hAnsi="CordiaUPC" w:cs="CordiaUPC"/>
                <w:sz w:val="24"/>
                <w:szCs w:val="24"/>
              </w:rPr>
            </w:pPr>
          </w:p>
        </w:tc>
        <w:tc>
          <w:tcPr>
            <w:tcW w:w="709" w:type="dxa"/>
            <w:vAlign w:val="bottom"/>
          </w:tcPr>
          <w:p w14:paraId="41AF3754" w14:textId="61F0C3CB" w:rsidR="00AC4E5B" w:rsidRPr="00F85367" w:rsidRDefault="00AC4E5B" w:rsidP="004B3F16">
            <w:pPr>
              <w:spacing w:line="220" w:lineRule="exact"/>
              <w:jc w:val="center"/>
              <w:rPr>
                <w:rFonts w:ascii="CordiaUPC" w:hAnsi="CordiaUPC" w:cs="CordiaUPC"/>
                <w:sz w:val="24"/>
                <w:szCs w:val="24"/>
              </w:rPr>
            </w:pPr>
            <w:r w:rsidRPr="00F85367">
              <w:rPr>
                <w:rFonts w:ascii="CordiaUPC" w:hAnsi="CordiaUPC" w:cs="CordiaUPC" w:hint="cs"/>
                <w:sz w:val="24"/>
                <w:szCs w:val="24"/>
              </w:rPr>
              <w:t>Cost value</w:t>
            </w:r>
          </w:p>
        </w:tc>
        <w:tc>
          <w:tcPr>
            <w:tcW w:w="283" w:type="dxa"/>
            <w:vAlign w:val="bottom"/>
          </w:tcPr>
          <w:p w14:paraId="79EA5ADE" w14:textId="77777777" w:rsidR="00AC4E5B" w:rsidRPr="00F85367" w:rsidRDefault="00AC4E5B" w:rsidP="00AC4E5B">
            <w:pPr>
              <w:spacing w:line="220" w:lineRule="exact"/>
              <w:jc w:val="center"/>
              <w:rPr>
                <w:rFonts w:ascii="CordiaUPC" w:hAnsi="CordiaUPC" w:cs="CordiaUPC"/>
                <w:sz w:val="24"/>
                <w:szCs w:val="24"/>
              </w:rPr>
            </w:pPr>
          </w:p>
        </w:tc>
        <w:tc>
          <w:tcPr>
            <w:tcW w:w="663" w:type="dxa"/>
            <w:vAlign w:val="bottom"/>
          </w:tcPr>
          <w:p w14:paraId="2EACF02F" w14:textId="77777777" w:rsidR="00AC4E5B" w:rsidRPr="00F85367" w:rsidRDefault="00AC4E5B" w:rsidP="00AC4E5B">
            <w:pPr>
              <w:spacing w:line="220" w:lineRule="exact"/>
              <w:jc w:val="center"/>
              <w:rPr>
                <w:rFonts w:ascii="CordiaUPC" w:hAnsi="CordiaUPC" w:cs="CordiaUPC"/>
                <w:sz w:val="24"/>
                <w:szCs w:val="24"/>
              </w:rPr>
            </w:pPr>
            <w:r w:rsidRPr="00F85367">
              <w:rPr>
                <w:rFonts w:ascii="CordiaUPC" w:hAnsi="CordiaUPC" w:cs="CordiaUPC" w:hint="cs"/>
                <w:sz w:val="24"/>
                <w:szCs w:val="24"/>
              </w:rPr>
              <w:t>Fair value</w:t>
            </w:r>
          </w:p>
        </w:tc>
        <w:tc>
          <w:tcPr>
            <w:tcW w:w="192" w:type="dxa"/>
            <w:vAlign w:val="bottom"/>
          </w:tcPr>
          <w:p w14:paraId="3B870687" w14:textId="77777777" w:rsidR="00AC4E5B" w:rsidRPr="00F85367" w:rsidRDefault="00AC4E5B" w:rsidP="00AC4E5B">
            <w:pPr>
              <w:spacing w:line="220" w:lineRule="exact"/>
              <w:jc w:val="center"/>
              <w:rPr>
                <w:rFonts w:ascii="CordiaUPC" w:hAnsi="CordiaUPC" w:cs="CordiaUPC"/>
                <w:sz w:val="24"/>
                <w:szCs w:val="24"/>
              </w:rPr>
            </w:pPr>
          </w:p>
        </w:tc>
        <w:tc>
          <w:tcPr>
            <w:tcW w:w="850" w:type="dxa"/>
            <w:vAlign w:val="bottom"/>
          </w:tcPr>
          <w:p w14:paraId="46123F83" w14:textId="77777777" w:rsidR="00AC4E5B" w:rsidRPr="00F85367" w:rsidRDefault="00AC4E5B" w:rsidP="00AC4E5B">
            <w:pPr>
              <w:spacing w:line="220" w:lineRule="exact"/>
              <w:ind w:left="-98" w:right="-68"/>
              <w:jc w:val="center"/>
              <w:rPr>
                <w:rFonts w:ascii="CordiaUPC" w:hAnsi="CordiaUPC" w:cs="CordiaUPC"/>
                <w:sz w:val="24"/>
                <w:szCs w:val="24"/>
              </w:rPr>
            </w:pPr>
            <w:r w:rsidRPr="00F85367">
              <w:rPr>
                <w:rFonts w:ascii="CordiaUPC" w:hAnsi="CordiaUPC" w:cs="CordiaUPC" w:hint="cs"/>
                <w:sz w:val="24"/>
                <w:szCs w:val="24"/>
              </w:rPr>
              <w:t xml:space="preserve">Allowance for </w:t>
            </w:r>
          </w:p>
          <w:p w14:paraId="58C8DCB7" w14:textId="3C37EFCB" w:rsidR="00A248A4" w:rsidRDefault="00285683" w:rsidP="00AC4E5B">
            <w:pPr>
              <w:spacing w:line="220" w:lineRule="exact"/>
              <w:ind w:left="-98" w:right="-109"/>
              <w:jc w:val="center"/>
              <w:rPr>
                <w:rFonts w:ascii="CordiaUPC" w:hAnsi="CordiaUPC" w:cs="CordiaUPC"/>
                <w:sz w:val="24"/>
                <w:szCs w:val="24"/>
              </w:rPr>
            </w:pPr>
            <w:r>
              <w:rPr>
                <w:rFonts w:ascii="CordiaUPC" w:hAnsi="CordiaUPC" w:cs="CordiaUPC"/>
                <w:sz w:val="24"/>
                <w:szCs w:val="24"/>
              </w:rPr>
              <w:t>e</w:t>
            </w:r>
            <w:r w:rsidR="00A248A4">
              <w:rPr>
                <w:rFonts w:ascii="CordiaUPC" w:hAnsi="CordiaUPC" w:cs="CordiaUPC"/>
                <w:sz w:val="24"/>
                <w:szCs w:val="24"/>
              </w:rPr>
              <w:t xml:space="preserve">xpected credit </w:t>
            </w:r>
          </w:p>
          <w:p w14:paraId="43C94D3D" w14:textId="7933F19C" w:rsidR="00AC4E5B" w:rsidRPr="00F85367" w:rsidRDefault="00A248A4" w:rsidP="00AC4E5B">
            <w:pPr>
              <w:spacing w:line="220" w:lineRule="exact"/>
              <w:ind w:left="-98" w:right="-109"/>
              <w:jc w:val="center"/>
              <w:rPr>
                <w:rFonts w:ascii="CordiaUPC" w:hAnsi="CordiaUPC" w:cs="CordiaUPC"/>
                <w:sz w:val="24"/>
                <w:szCs w:val="24"/>
                <w:cs/>
                <w:lang w:bidi="th-TH"/>
              </w:rPr>
            </w:pPr>
            <w:r>
              <w:rPr>
                <w:rFonts w:ascii="CordiaUPC" w:hAnsi="CordiaUPC" w:cs="CordiaUPC"/>
                <w:sz w:val="24"/>
                <w:szCs w:val="24"/>
              </w:rPr>
              <w:t>loss</w:t>
            </w:r>
            <w:r w:rsidR="00AC4E5B" w:rsidRPr="00F85367">
              <w:rPr>
                <w:rFonts w:ascii="CordiaUPC" w:hAnsi="CordiaUPC" w:cs="CordiaUPC" w:hint="cs"/>
                <w:sz w:val="24"/>
                <w:szCs w:val="24"/>
                <w:cs/>
                <w:lang w:bidi="th-TH"/>
              </w:rPr>
              <w:t xml:space="preserve"> </w:t>
            </w:r>
          </w:p>
        </w:tc>
      </w:tr>
      <w:tr w:rsidR="00917FB1" w:rsidRPr="00F85367" w14:paraId="48628947" w14:textId="77777777" w:rsidTr="0025232A">
        <w:trPr>
          <w:trHeight w:val="137"/>
          <w:tblHeader/>
        </w:trPr>
        <w:tc>
          <w:tcPr>
            <w:tcW w:w="2952" w:type="dxa"/>
          </w:tcPr>
          <w:p w14:paraId="011FFB9B" w14:textId="77777777" w:rsidR="00917FB1" w:rsidRPr="00F85367" w:rsidRDefault="00917FB1" w:rsidP="002E460F">
            <w:pPr>
              <w:spacing w:line="220" w:lineRule="exact"/>
              <w:rPr>
                <w:rFonts w:ascii="CordiaUPC" w:hAnsi="CordiaUPC" w:cs="CordiaUPC"/>
                <w:i/>
                <w:iCs/>
                <w:sz w:val="24"/>
                <w:szCs w:val="24"/>
              </w:rPr>
            </w:pPr>
          </w:p>
        </w:tc>
        <w:tc>
          <w:tcPr>
            <w:tcW w:w="3496" w:type="dxa"/>
            <w:gridSpan w:val="7"/>
          </w:tcPr>
          <w:p w14:paraId="43041571" w14:textId="77777777" w:rsidR="00917FB1" w:rsidRPr="00F85367" w:rsidRDefault="00917FB1" w:rsidP="00285683">
            <w:pPr>
              <w:spacing w:line="220" w:lineRule="exact"/>
              <w:ind w:right="-620"/>
              <w:jc w:val="center"/>
              <w:rPr>
                <w:rFonts w:ascii="CordiaUPC" w:hAnsi="CordiaUPC" w:cs="CordiaUPC"/>
                <w:sz w:val="24"/>
                <w:szCs w:val="24"/>
              </w:rPr>
            </w:pPr>
            <w:r w:rsidRPr="00F85367">
              <w:rPr>
                <w:rFonts w:ascii="CordiaUPC" w:hAnsi="CordiaUPC" w:cs="CordiaUPC" w:hint="cs"/>
                <w:i/>
                <w:iCs/>
                <w:sz w:val="24"/>
                <w:szCs w:val="24"/>
              </w:rPr>
              <w:t>(in million Baht)</w:t>
            </w:r>
          </w:p>
        </w:tc>
        <w:tc>
          <w:tcPr>
            <w:tcW w:w="215" w:type="dxa"/>
            <w:vAlign w:val="bottom"/>
          </w:tcPr>
          <w:p w14:paraId="0EB7695F" w14:textId="77777777" w:rsidR="00917FB1" w:rsidRPr="00F85367" w:rsidRDefault="00917FB1" w:rsidP="002E460F">
            <w:pPr>
              <w:spacing w:line="220" w:lineRule="exact"/>
              <w:ind w:left="-86" w:firstLine="86"/>
              <w:jc w:val="center"/>
              <w:rPr>
                <w:rFonts w:ascii="CordiaUPC" w:hAnsi="CordiaUPC" w:cs="CordiaUPC"/>
                <w:sz w:val="24"/>
                <w:szCs w:val="24"/>
              </w:rPr>
            </w:pPr>
          </w:p>
        </w:tc>
        <w:tc>
          <w:tcPr>
            <w:tcW w:w="709" w:type="dxa"/>
          </w:tcPr>
          <w:p w14:paraId="2D520DDF" w14:textId="77777777" w:rsidR="00917FB1" w:rsidRPr="00F85367" w:rsidRDefault="00917FB1" w:rsidP="002E460F">
            <w:pPr>
              <w:spacing w:line="220" w:lineRule="exact"/>
              <w:jc w:val="center"/>
              <w:rPr>
                <w:rFonts w:ascii="CordiaUPC" w:hAnsi="CordiaUPC" w:cs="CordiaUPC"/>
                <w:sz w:val="24"/>
                <w:szCs w:val="24"/>
              </w:rPr>
            </w:pPr>
          </w:p>
        </w:tc>
        <w:tc>
          <w:tcPr>
            <w:tcW w:w="283" w:type="dxa"/>
          </w:tcPr>
          <w:p w14:paraId="3FEAEBDE" w14:textId="77777777" w:rsidR="00917FB1" w:rsidRPr="00F85367" w:rsidRDefault="00917FB1" w:rsidP="002E460F">
            <w:pPr>
              <w:spacing w:line="220" w:lineRule="exact"/>
              <w:jc w:val="center"/>
              <w:rPr>
                <w:rFonts w:ascii="CordiaUPC" w:hAnsi="CordiaUPC" w:cs="CordiaUPC"/>
                <w:sz w:val="24"/>
                <w:szCs w:val="24"/>
              </w:rPr>
            </w:pPr>
          </w:p>
        </w:tc>
        <w:tc>
          <w:tcPr>
            <w:tcW w:w="2697" w:type="dxa"/>
            <w:gridSpan w:val="5"/>
            <w:vAlign w:val="bottom"/>
          </w:tcPr>
          <w:p w14:paraId="326784E8" w14:textId="77777777" w:rsidR="00917FB1" w:rsidRPr="00F85367" w:rsidRDefault="00917FB1" w:rsidP="00285683">
            <w:pPr>
              <w:spacing w:line="220" w:lineRule="exact"/>
              <w:ind w:left="-98" w:right="40"/>
              <w:jc w:val="center"/>
              <w:rPr>
                <w:rFonts w:ascii="CordiaUPC" w:hAnsi="CordiaUPC" w:cs="CordiaUPC"/>
                <w:sz w:val="24"/>
                <w:szCs w:val="24"/>
              </w:rPr>
            </w:pPr>
            <w:r w:rsidRPr="00F85367">
              <w:rPr>
                <w:rFonts w:ascii="CordiaUPC" w:hAnsi="CordiaUPC" w:cs="CordiaUPC" w:hint="cs"/>
                <w:i/>
                <w:iCs/>
                <w:sz w:val="24"/>
                <w:szCs w:val="24"/>
              </w:rPr>
              <w:t>(in million Baht)</w:t>
            </w:r>
          </w:p>
        </w:tc>
      </w:tr>
      <w:tr w:rsidR="00AC4E5B" w:rsidRPr="00F85367" w14:paraId="22289887" w14:textId="77777777" w:rsidTr="00AC4E5B">
        <w:trPr>
          <w:trHeight w:val="362"/>
        </w:trPr>
        <w:tc>
          <w:tcPr>
            <w:tcW w:w="2952" w:type="dxa"/>
          </w:tcPr>
          <w:p w14:paraId="07395033" w14:textId="77777777" w:rsidR="00AC4E5B" w:rsidRPr="00F85367" w:rsidRDefault="00AC4E5B" w:rsidP="00AC4E5B">
            <w:pPr>
              <w:tabs>
                <w:tab w:val="left" w:pos="162"/>
              </w:tabs>
              <w:spacing w:line="220" w:lineRule="exact"/>
              <w:ind w:left="162" w:hanging="162"/>
              <w:rPr>
                <w:rFonts w:ascii="CordiaUPC" w:hAnsi="CordiaUPC" w:cs="CordiaUPC"/>
                <w:color w:val="000000"/>
                <w:sz w:val="24"/>
                <w:szCs w:val="24"/>
              </w:rPr>
            </w:pPr>
            <w:r w:rsidRPr="00F85367">
              <w:rPr>
                <w:rFonts w:ascii="CordiaUPC" w:hAnsi="CordiaUPC" w:cs="CordiaUPC" w:hint="cs"/>
                <w:sz w:val="24"/>
                <w:szCs w:val="24"/>
                <w:lang w:val="en-US" w:eastAsia="en-GB" w:bidi="th-TH"/>
              </w:rPr>
              <w:t>-</w:t>
            </w:r>
            <w:r w:rsidRPr="00F85367">
              <w:rPr>
                <w:rFonts w:ascii="CordiaUPC" w:hAnsi="CordiaUPC" w:cs="CordiaUPC" w:hint="cs"/>
                <w:sz w:val="24"/>
                <w:szCs w:val="24"/>
                <w:lang w:val="en-US" w:eastAsia="en-GB" w:bidi="th-TH"/>
              </w:rPr>
              <w:tab/>
              <w:t>Listed companies under delisting conditions / defaulted debt securities</w:t>
            </w:r>
          </w:p>
        </w:tc>
        <w:tc>
          <w:tcPr>
            <w:tcW w:w="592" w:type="dxa"/>
          </w:tcPr>
          <w:p w14:paraId="2CCD815D" w14:textId="77777777" w:rsidR="00AC4E5B" w:rsidRPr="005D547E" w:rsidRDefault="00AC4E5B" w:rsidP="00AC4E5B">
            <w:pPr>
              <w:pStyle w:val="acctfourfigures"/>
              <w:tabs>
                <w:tab w:val="clear" w:pos="765"/>
                <w:tab w:val="decimal" w:pos="466"/>
              </w:tabs>
              <w:spacing w:line="220" w:lineRule="exact"/>
              <w:ind w:left="-101" w:right="-69"/>
              <w:rPr>
                <w:rFonts w:ascii="CordiaUPC" w:eastAsia="AngsanaNew" w:hAnsi="CordiaUPC" w:cs="CordiaUPC"/>
                <w:sz w:val="24"/>
                <w:szCs w:val="24"/>
                <w:lang w:eastAsia="en-GB"/>
              </w:rPr>
            </w:pPr>
          </w:p>
          <w:p w14:paraId="3CC65B1E" w14:textId="62E891F1" w:rsidR="00AC4E5B" w:rsidRPr="00F85367" w:rsidRDefault="00AC4E5B" w:rsidP="00AC4E5B">
            <w:pPr>
              <w:pStyle w:val="acctfourfigures"/>
              <w:tabs>
                <w:tab w:val="clear" w:pos="765"/>
                <w:tab w:val="decimal" w:pos="466"/>
              </w:tabs>
              <w:spacing w:line="22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1</w:t>
            </w:r>
          </w:p>
        </w:tc>
        <w:tc>
          <w:tcPr>
            <w:tcW w:w="192" w:type="dxa"/>
          </w:tcPr>
          <w:p w14:paraId="20A25648" w14:textId="77777777" w:rsidR="00AC4E5B" w:rsidRPr="00F85367" w:rsidRDefault="00AC4E5B" w:rsidP="00AC4E5B">
            <w:pPr>
              <w:pStyle w:val="acctfourfigures"/>
              <w:tabs>
                <w:tab w:val="clear" w:pos="765"/>
                <w:tab w:val="decimal" w:pos="793"/>
              </w:tabs>
              <w:spacing w:line="220" w:lineRule="exact"/>
              <w:ind w:left="-79" w:right="-79"/>
              <w:rPr>
                <w:rFonts w:ascii="CordiaUPC" w:hAnsi="CordiaUPC" w:cs="CordiaUPC"/>
                <w:b/>
                <w:bCs/>
                <w:sz w:val="24"/>
                <w:szCs w:val="24"/>
              </w:rPr>
            </w:pPr>
          </w:p>
        </w:tc>
        <w:tc>
          <w:tcPr>
            <w:tcW w:w="659" w:type="dxa"/>
            <w:vAlign w:val="bottom"/>
          </w:tcPr>
          <w:p w14:paraId="0ED4CD78" w14:textId="0F33BD7E" w:rsidR="00AC4E5B" w:rsidRPr="00F85367" w:rsidRDefault="00AC4E5B" w:rsidP="00AC4E5B">
            <w:pPr>
              <w:pStyle w:val="acctfourfigures"/>
              <w:tabs>
                <w:tab w:val="clear" w:pos="765"/>
                <w:tab w:val="decimal" w:pos="466"/>
              </w:tabs>
              <w:spacing w:line="22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12</w:t>
            </w:r>
          </w:p>
        </w:tc>
        <w:tc>
          <w:tcPr>
            <w:tcW w:w="283" w:type="dxa"/>
            <w:vAlign w:val="bottom"/>
          </w:tcPr>
          <w:p w14:paraId="14DB28BF" w14:textId="77777777" w:rsidR="00AC4E5B" w:rsidRPr="00F85367" w:rsidRDefault="00AC4E5B" w:rsidP="00AC4E5B">
            <w:pPr>
              <w:pStyle w:val="acctfourfigures"/>
              <w:tabs>
                <w:tab w:val="clear" w:pos="765"/>
                <w:tab w:val="decimal" w:pos="466"/>
              </w:tabs>
              <w:spacing w:line="220" w:lineRule="exact"/>
              <w:ind w:left="-101" w:right="-69"/>
              <w:rPr>
                <w:rFonts w:ascii="CordiaUPC" w:hAnsi="CordiaUPC" w:cs="CordiaUPC"/>
                <w:sz w:val="24"/>
                <w:szCs w:val="24"/>
              </w:rPr>
            </w:pPr>
          </w:p>
        </w:tc>
        <w:tc>
          <w:tcPr>
            <w:tcW w:w="709" w:type="dxa"/>
            <w:vAlign w:val="bottom"/>
          </w:tcPr>
          <w:p w14:paraId="36B6EB0C" w14:textId="4EF956AD" w:rsidR="00AC4E5B" w:rsidRPr="00F85367" w:rsidRDefault="00AC4E5B" w:rsidP="00AC4E5B">
            <w:pPr>
              <w:pStyle w:val="acctfourfigures"/>
              <w:tabs>
                <w:tab w:val="clear" w:pos="765"/>
                <w:tab w:val="decimal" w:pos="464"/>
              </w:tabs>
              <w:spacing w:line="22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w:t>
            </w:r>
          </w:p>
        </w:tc>
        <w:tc>
          <w:tcPr>
            <w:tcW w:w="192" w:type="dxa"/>
          </w:tcPr>
          <w:p w14:paraId="22640606" w14:textId="77777777" w:rsidR="00AC4E5B" w:rsidRPr="00F85367" w:rsidRDefault="00AC4E5B" w:rsidP="00AC4E5B">
            <w:pPr>
              <w:pStyle w:val="acctfourfigures"/>
              <w:tabs>
                <w:tab w:val="clear" w:pos="765"/>
                <w:tab w:val="decimal" w:pos="702"/>
              </w:tabs>
              <w:spacing w:line="220" w:lineRule="exact"/>
              <w:ind w:right="-89"/>
              <w:rPr>
                <w:rFonts w:ascii="CordiaUPC" w:hAnsi="CordiaUPC" w:cs="CordiaUPC"/>
                <w:b/>
                <w:bCs/>
                <w:sz w:val="24"/>
                <w:szCs w:val="24"/>
              </w:rPr>
            </w:pPr>
          </w:p>
        </w:tc>
        <w:tc>
          <w:tcPr>
            <w:tcW w:w="869" w:type="dxa"/>
            <w:vAlign w:val="bottom"/>
          </w:tcPr>
          <w:p w14:paraId="7247E5C6" w14:textId="4E7F04C3" w:rsidR="00AC4E5B" w:rsidRPr="00F85367" w:rsidRDefault="00AC4E5B" w:rsidP="00AC4E5B">
            <w:pPr>
              <w:pStyle w:val="acctfourfigures"/>
              <w:tabs>
                <w:tab w:val="clear" w:pos="765"/>
                <w:tab w:val="decimal" w:pos="669"/>
              </w:tabs>
              <w:spacing w:line="220" w:lineRule="exact"/>
              <w:ind w:right="-89"/>
              <w:rPr>
                <w:rFonts w:ascii="CordiaUPC" w:hAnsi="CordiaUPC" w:cs="CordiaUPC"/>
                <w:sz w:val="24"/>
                <w:szCs w:val="24"/>
              </w:rPr>
            </w:pPr>
            <w:r w:rsidRPr="005D547E">
              <w:rPr>
                <w:rFonts w:ascii="CordiaUPC" w:hAnsi="CordiaUPC" w:cs="CordiaUPC"/>
                <w:sz w:val="24"/>
                <w:szCs w:val="24"/>
              </w:rPr>
              <w:t>-</w:t>
            </w:r>
          </w:p>
        </w:tc>
        <w:tc>
          <w:tcPr>
            <w:tcW w:w="215" w:type="dxa"/>
          </w:tcPr>
          <w:p w14:paraId="4B46D5B7" w14:textId="77777777" w:rsidR="00AC4E5B" w:rsidRPr="00F85367" w:rsidRDefault="00AC4E5B" w:rsidP="00AC4E5B">
            <w:pPr>
              <w:pStyle w:val="acctfourfigures"/>
              <w:tabs>
                <w:tab w:val="clear" w:pos="765"/>
                <w:tab w:val="decimal" w:pos="454"/>
              </w:tabs>
              <w:spacing w:line="220" w:lineRule="exact"/>
              <w:ind w:left="-79" w:right="-79"/>
              <w:rPr>
                <w:rFonts w:ascii="CordiaUPC" w:hAnsi="CordiaUPC" w:cs="CordiaUPC"/>
                <w:b/>
                <w:bCs/>
                <w:sz w:val="24"/>
                <w:szCs w:val="24"/>
              </w:rPr>
            </w:pPr>
          </w:p>
        </w:tc>
        <w:tc>
          <w:tcPr>
            <w:tcW w:w="709" w:type="dxa"/>
          </w:tcPr>
          <w:p w14:paraId="07E1FE3B" w14:textId="77777777" w:rsidR="00AC4E5B" w:rsidRPr="005D547E" w:rsidRDefault="00AC4E5B" w:rsidP="00AC4E5B">
            <w:pPr>
              <w:pStyle w:val="acctfourfigures"/>
              <w:tabs>
                <w:tab w:val="clear" w:pos="765"/>
                <w:tab w:val="decimal" w:pos="466"/>
              </w:tabs>
              <w:spacing w:line="220" w:lineRule="exact"/>
              <w:ind w:left="-101" w:right="-69"/>
              <w:rPr>
                <w:rFonts w:ascii="CordiaUPC" w:eastAsia="AngsanaNew" w:hAnsi="CordiaUPC" w:cs="CordiaUPC"/>
                <w:sz w:val="24"/>
                <w:szCs w:val="24"/>
                <w:lang w:eastAsia="en-GB"/>
              </w:rPr>
            </w:pPr>
          </w:p>
          <w:p w14:paraId="77819FD3" w14:textId="30B17E17" w:rsidR="00AC4E5B" w:rsidRPr="00F85367" w:rsidRDefault="00AC4E5B" w:rsidP="00AC4E5B">
            <w:pPr>
              <w:pStyle w:val="acctfourfigures"/>
              <w:tabs>
                <w:tab w:val="clear" w:pos="765"/>
                <w:tab w:val="decimal" w:pos="466"/>
              </w:tabs>
              <w:spacing w:line="22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1</w:t>
            </w:r>
          </w:p>
        </w:tc>
        <w:tc>
          <w:tcPr>
            <w:tcW w:w="283" w:type="dxa"/>
          </w:tcPr>
          <w:p w14:paraId="42DD5365" w14:textId="77777777" w:rsidR="00AC4E5B" w:rsidRPr="00F85367" w:rsidRDefault="00AC4E5B" w:rsidP="00AC4E5B">
            <w:pPr>
              <w:pStyle w:val="acctfourfigures"/>
              <w:tabs>
                <w:tab w:val="clear" w:pos="765"/>
                <w:tab w:val="decimal" w:pos="793"/>
              </w:tabs>
              <w:spacing w:line="220" w:lineRule="exact"/>
              <w:ind w:left="-79" w:right="-79"/>
              <w:rPr>
                <w:rFonts w:ascii="CordiaUPC" w:hAnsi="CordiaUPC" w:cs="CordiaUPC"/>
                <w:b/>
                <w:bCs/>
                <w:sz w:val="24"/>
                <w:szCs w:val="24"/>
              </w:rPr>
            </w:pPr>
          </w:p>
        </w:tc>
        <w:tc>
          <w:tcPr>
            <w:tcW w:w="709" w:type="dxa"/>
            <w:vAlign w:val="bottom"/>
          </w:tcPr>
          <w:p w14:paraId="3FD51957" w14:textId="23A6CE75" w:rsidR="00AC4E5B" w:rsidRPr="00F85367" w:rsidRDefault="00AC4E5B" w:rsidP="00AC4E5B">
            <w:pPr>
              <w:pStyle w:val="acctfourfigures"/>
              <w:tabs>
                <w:tab w:val="clear" w:pos="765"/>
                <w:tab w:val="decimal" w:pos="466"/>
              </w:tabs>
              <w:spacing w:line="22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12</w:t>
            </w:r>
          </w:p>
        </w:tc>
        <w:tc>
          <w:tcPr>
            <w:tcW w:w="283" w:type="dxa"/>
            <w:vAlign w:val="bottom"/>
          </w:tcPr>
          <w:p w14:paraId="6D39FBAA" w14:textId="77777777" w:rsidR="00AC4E5B" w:rsidRPr="00F85367" w:rsidRDefault="00AC4E5B" w:rsidP="00AC4E5B">
            <w:pPr>
              <w:pStyle w:val="acctfourfigures"/>
              <w:tabs>
                <w:tab w:val="clear" w:pos="765"/>
                <w:tab w:val="decimal" w:pos="702"/>
              </w:tabs>
              <w:spacing w:line="220" w:lineRule="exact"/>
              <w:ind w:right="-89"/>
              <w:rPr>
                <w:rFonts w:ascii="CordiaUPC" w:hAnsi="CordiaUPC" w:cs="CordiaUPC"/>
                <w:b/>
                <w:bCs/>
                <w:sz w:val="24"/>
                <w:szCs w:val="24"/>
              </w:rPr>
            </w:pPr>
          </w:p>
        </w:tc>
        <w:tc>
          <w:tcPr>
            <w:tcW w:w="663" w:type="dxa"/>
            <w:vAlign w:val="bottom"/>
          </w:tcPr>
          <w:p w14:paraId="64789986" w14:textId="4B11386B" w:rsidR="00AC4E5B" w:rsidRPr="00F85367" w:rsidRDefault="00AC4E5B" w:rsidP="00AC4E5B">
            <w:pPr>
              <w:pStyle w:val="acctfourfigures"/>
              <w:tabs>
                <w:tab w:val="clear" w:pos="765"/>
                <w:tab w:val="decimal" w:pos="484"/>
              </w:tabs>
              <w:spacing w:line="220" w:lineRule="exact"/>
              <w:ind w:right="-89"/>
              <w:rPr>
                <w:rFonts w:ascii="CordiaUPC" w:hAnsi="CordiaUPC" w:cs="CordiaUPC"/>
                <w:sz w:val="24"/>
                <w:szCs w:val="24"/>
              </w:rPr>
            </w:pPr>
            <w:r w:rsidRPr="005D547E">
              <w:rPr>
                <w:rFonts w:ascii="CordiaUPC" w:eastAsia="AngsanaNew" w:hAnsi="CordiaUPC" w:cs="CordiaUPC"/>
                <w:sz w:val="24"/>
                <w:szCs w:val="24"/>
                <w:lang w:eastAsia="en-GB"/>
              </w:rPr>
              <w:t>-</w:t>
            </w:r>
          </w:p>
        </w:tc>
        <w:tc>
          <w:tcPr>
            <w:tcW w:w="192" w:type="dxa"/>
          </w:tcPr>
          <w:p w14:paraId="01A691C2" w14:textId="77777777" w:rsidR="00AC4E5B" w:rsidRPr="00F85367" w:rsidRDefault="00AC4E5B" w:rsidP="00AC4E5B">
            <w:pPr>
              <w:tabs>
                <w:tab w:val="decimal" w:pos="702"/>
              </w:tabs>
              <w:spacing w:line="220" w:lineRule="exact"/>
              <w:ind w:right="-89"/>
              <w:rPr>
                <w:rFonts w:ascii="CordiaUPC" w:hAnsi="CordiaUPC" w:cs="CordiaUPC"/>
                <w:sz w:val="24"/>
                <w:szCs w:val="24"/>
              </w:rPr>
            </w:pPr>
          </w:p>
        </w:tc>
        <w:tc>
          <w:tcPr>
            <w:tcW w:w="850" w:type="dxa"/>
            <w:vAlign w:val="bottom"/>
          </w:tcPr>
          <w:p w14:paraId="6E327E6A" w14:textId="303F8510" w:rsidR="00AC4E5B" w:rsidRPr="00F85367" w:rsidRDefault="00AC4E5B" w:rsidP="00AC4E5B">
            <w:pPr>
              <w:pStyle w:val="acctfourfigures"/>
              <w:tabs>
                <w:tab w:val="clear" w:pos="765"/>
                <w:tab w:val="decimal" w:pos="604"/>
              </w:tabs>
              <w:spacing w:line="220" w:lineRule="exact"/>
              <w:ind w:right="-89"/>
              <w:rPr>
                <w:rFonts w:ascii="CordiaUPC" w:hAnsi="CordiaUPC" w:cs="CordiaUPC"/>
                <w:sz w:val="24"/>
                <w:szCs w:val="24"/>
              </w:rPr>
            </w:pPr>
            <w:r w:rsidRPr="005D547E">
              <w:rPr>
                <w:rFonts w:ascii="CordiaUPC" w:hAnsi="CordiaUPC" w:cs="CordiaUPC"/>
                <w:sz w:val="24"/>
                <w:szCs w:val="24"/>
              </w:rPr>
              <w:t>-</w:t>
            </w:r>
          </w:p>
        </w:tc>
      </w:tr>
      <w:tr w:rsidR="00AC4E5B" w:rsidRPr="00F85367" w14:paraId="6E8238BA" w14:textId="77777777" w:rsidTr="00AC4E5B">
        <w:trPr>
          <w:trHeight w:val="1199"/>
        </w:trPr>
        <w:tc>
          <w:tcPr>
            <w:tcW w:w="2952" w:type="dxa"/>
            <w:vAlign w:val="bottom"/>
          </w:tcPr>
          <w:p w14:paraId="0A704757" w14:textId="77777777" w:rsidR="00AC4E5B" w:rsidRPr="00F85367" w:rsidRDefault="00AC4E5B" w:rsidP="00AC4E5B">
            <w:pPr>
              <w:tabs>
                <w:tab w:val="left" w:pos="162"/>
              </w:tabs>
              <w:spacing w:line="220" w:lineRule="exact"/>
              <w:ind w:left="162" w:hanging="162"/>
              <w:rPr>
                <w:rFonts w:ascii="CordiaUPC" w:hAnsi="CordiaUPC" w:cs="CordiaUPC"/>
                <w:color w:val="000000"/>
                <w:sz w:val="24"/>
                <w:szCs w:val="24"/>
              </w:rPr>
            </w:pPr>
            <w:r w:rsidRPr="00F85367">
              <w:rPr>
                <w:rFonts w:ascii="CordiaUPC" w:hAnsi="CordiaUPC" w:cs="CordiaUPC" w:hint="cs"/>
                <w:sz w:val="24"/>
                <w:szCs w:val="24"/>
                <w:lang w:val="en-US" w:eastAsia="en-GB" w:bidi="th-TH"/>
              </w:rPr>
              <w:t>-</w:t>
            </w:r>
            <w:r w:rsidRPr="00F85367">
              <w:rPr>
                <w:rFonts w:ascii="CordiaUPC" w:hAnsi="CordiaUPC" w:cs="CordiaUPC" w:hint="cs"/>
                <w:sz w:val="24"/>
                <w:szCs w:val="24"/>
                <w:lang w:val="en-US" w:eastAsia="en-GB" w:bidi="th-TH"/>
              </w:rPr>
              <w:tab/>
              <w:t xml:space="preserve">Companies whose ability to continues as a going concern is uncertain, or unlisted companies whose financial position and operating results are </w:t>
            </w:r>
            <w:proofErr w:type="gramStart"/>
            <w:r w:rsidRPr="00F85367">
              <w:rPr>
                <w:rFonts w:ascii="CordiaUPC" w:hAnsi="CordiaUPC" w:cs="CordiaUPC" w:hint="cs"/>
                <w:sz w:val="24"/>
                <w:szCs w:val="24"/>
                <w:lang w:val="en-US" w:eastAsia="en-GB" w:bidi="th-TH"/>
              </w:rPr>
              <w:t>similar to</w:t>
            </w:r>
            <w:proofErr w:type="gramEnd"/>
            <w:r w:rsidRPr="00F85367">
              <w:rPr>
                <w:rFonts w:ascii="CordiaUPC" w:hAnsi="CordiaUPC" w:cs="CordiaUPC" w:hint="cs"/>
                <w:sz w:val="24"/>
                <w:szCs w:val="24"/>
                <w:lang w:val="en-US" w:eastAsia="en-GB" w:bidi="th-TH"/>
              </w:rPr>
              <w:t xml:space="preserve"> the listed companies which meet criteria for delisting from the SET</w:t>
            </w:r>
          </w:p>
        </w:tc>
        <w:tc>
          <w:tcPr>
            <w:tcW w:w="592" w:type="dxa"/>
            <w:tcBorders>
              <w:bottom w:val="single" w:sz="4" w:space="0" w:color="auto"/>
            </w:tcBorders>
            <w:vAlign w:val="bottom"/>
          </w:tcPr>
          <w:p w14:paraId="79E6857A" w14:textId="77777777" w:rsidR="00AC4E5B" w:rsidRPr="005D547E" w:rsidRDefault="00AC4E5B" w:rsidP="00AC4E5B">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1B9B94F4" w14:textId="77777777" w:rsidR="00AC4E5B" w:rsidRPr="005D547E" w:rsidRDefault="00AC4E5B" w:rsidP="00AC4E5B">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3AAE2364" w14:textId="77777777" w:rsidR="00AC4E5B" w:rsidRPr="005D547E" w:rsidRDefault="00AC4E5B" w:rsidP="00AC4E5B">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4590897F" w14:textId="77777777" w:rsidR="00AC4E5B" w:rsidRPr="005D547E" w:rsidRDefault="00AC4E5B" w:rsidP="00AC4E5B">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54F7A2A1" w14:textId="77777777" w:rsidR="00AC4E5B" w:rsidRPr="005D547E" w:rsidRDefault="00AC4E5B" w:rsidP="00AC4E5B">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3B26DDFE" w14:textId="77777777" w:rsidR="00AC4E5B" w:rsidRPr="005D547E" w:rsidRDefault="00AC4E5B" w:rsidP="00AC4E5B">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106D9559" w14:textId="5D1F3B81" w:rsidR="00AC4E5B" w:rsidRPr="00F85367" w:rsidRDefault="00AC4E5B" w:rsidP="00AC4E5B">
            <w:pPr>
              <w:pStyle w:val="acctfourfigures"/>
              <w:tabs>
                <w:tab w:val="clear" w:pos="765"/>
                <w:tab w:val="decimal" w:pos="466"/>
              </w:tabs>
              <w:spacing w:line="22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10</w:t>
            </w:r>
          </w:p>
        </w:tc>
        <w:tc>
          <w:tcPr>
            <w:tcW w:w="192" w:type="dxa"/>
            <w:vAlign w:val="bottom"/>
          </w:tcPr>
          <w:p w14:paraId="57072869" w14:textId="77777777" w:rsidR="00AC4E5B" w:rsidRPr="00F85367" w:rsidRDefault="00AC4E5B" w:rsidP="00AC4E5B">
            <w:pPr>
              <w:pStyle w:val="acctfourfigures"/>
              <w:tabs>
                <w:tab w:val="clear" w:pos="765"/>
                <w:tab w:val="decimal" w:pos="793"/>
              </w:tabs>
              <w:spacing w:line="220" w:lineRule="exact"/>
              <w:ind w:left="-79" w:right="-79"/>
              <w:rPr>
                <w:rFonts w:ascii="CordiaUPC" w:hAnsi="CordiaUPC" w:cs="CordiaUPC"/>
                <w:b/>
                <w:bCs/>
                <w:sz w:val="24"/>
                <w:szCs w:val="24"/>
              </w:rPr>
            </w:pPr>
          </w:p>
        </w:tc>
        <w:tc>
          <w:tcPr>
            <w:tcW w:w="659" w:type="dxa"/>
            <w:tcBorders>
              <w:bottom w:val="single" w:sz="4" w:space="0" w:color="auto"/>
            </w:tcBorders>
            <w:vAlign w:val="bottom"/>
          </w:tcPr>
          <w:p w14:paraId="48A61D02" w14:textId="123AA2BA" w:rsidR="00AC4E5B" w:rsidRPr="00F85367" w:rsidRDefault="00AC4E5B" w:rsidP="00AC4E5B">
            <w:pPr>
              <w:pStyle w:val="acctfourfigures"/>
              <w:tabs>
                <w:tab w:val="clear" w:pos="765"/>
                <w:tab w:val="decimal" w:pos="466"/>
              </w:tabs>
              <w:spacing w:line="220" w:lineRule="exact"/>
              <w:ind w:left="-101" w:right="-69"/>
              <w:rPr>
                <w:rFonts w:ascii="CordiaUPC" w:hAnsi="CordiaUPC" w:cs="CordiaUPC"/>
                <w:sz w:val="24"/>
                <w:szCs w:val="24"/>
              </w:rPr>
            </w:pPr>
            <w:r w:rsidRPr="005D547E">
              <w:rPr>
                <w:rFonts w:ascii="CordiaUPC" w:hAnsi="CordiaUPC" w:cs="CordiaUPC"/>
                <w:sz w:val="24"/>
                <w:szCs w:val="24"/>
                <w:lang w:val="en-US" w:eastAsia="en-GB" w:bidi="th-TH"/>
              </w:rPr>
              <w:t>693</w:t>
            </w:r>
          </w:p>
        </w:tc>
        <w:tc>
          <w:tcPr>
            <w:tcW w:w="283" w:type="dxa"/>
            <w:vAlign w:val="bottom"/>
          </w:tcPr>
          <w:p w14:paraId="27B3BFE7" w14:textId="77777777" w:rsidR="00AC4E5B" w:rsidRPr="00F85367" w:rsidRDefault="00AC4E5B" w:rsidP="00AC4E5B">
            <w:pPr>
              <w:pStyle w:val="acctfourfigures"/>
              <w:tabs>
                <w:tab w:val="clear" w:pos="765"/>
                <w:tab w:val="decimal" w:pos="466"/>
              </w:tabs>
              <w:spacing w:line="220" w:lineRule="exact"/>
              <w:ind w:left="-101" w:right="-69"/>
              <w:rPr>
                <w:rFonts w:ascii="CordiaUPC" w:hAnsi="CordiaUPC" w:cs="CordiaUPC"/>
                <w:sz w:val="24"/>
                <w:szCs w:val="24"/>
              </w:rPr>
            </w:pPr>
          </w:p>
        </w:tc>
        <w:tc>
          <w:tcPr>
            <w:tcW w:w="709" w:type="dxa"/>
            <w:tcBorders>
              <w:bottom w:val="single" w:sz="4" w:space="0" w:color="auto"/>
            </w:tcBorders>
            <w:vAlign w:val="bottom"/>
          </w:tcPr>
          <w:p w14:paraId="35D5C328" w14:textId="6E816B65" w:rsidR="00AC4E5B" w:rsidRPr="00F85367" w:rsidRDefault="00AC4E5B" w:rsidP="00AC4E5B">
            <w:pPr>
              <w:pStyle w:val="acctfourfigures"/>
              <w:tabs>
                <w:tab w:val="clear" w:pos="765"/>
                <w:tab w:val="decimal" w:pos="464"/>
              </w:tabs>
              <w:spacing w:line="220" w:lineRule="exact"/>
              <w:ind w:left="-101" w:right="-69"/>
              <w:rPr>
                <w:rFonts w:ascii="CordiaUPC" w:hAnsi="CordiaUPC" w:cs="CordiaUPC"/>
                <w:sz w:val="24"/>
                <w:szCs w:val="24"/>
              </w:rPr>
            </w:pPr>
            <w:r w:rsidRPr="005D547E">
              <w:rPr>
                <w:rFonts w:ascii="CordiaUPC" w:hAnsi="CordiaUPC" w:cs="CordiaUPC"/>
                <w:sz w:val="24"/>
                <w:szCs w:val="24"/>
                <w:lang w:val="en-US" w:eastAsia="en-GB" w:bidi="th-TH"/>
              </w:rPr>
              <w:t>-</w:t>
            </w:r>
          </w:p>
        </w:tc>
        <w:tc>
          <w:tcPr>
            <w:tcW w:w="192" w:type="dxa"/>
            <w:vAlign w:val="bottom"/>
          </w:tcPr>
          <w:p w14:paraId="64AC9EE2" w14:textId="77777777" w:rsidR="00AC4E5B" w:rsidRPr="00F85367" w:rsidRDefault="00AC4E5B" w:rsidP="00AC4E5B">
            <w:pPr>
              <w:pStyle w:val="acctfourfigures"/>
              <w:tabs>
                <w:tab w:val="clear" w:pos="765"/>
                <w:tab w:val="decimal" w:pos="702"/>
              </w:tabs>
              <w:spacing w:line="220" w:lineRule="exact"/>
              <w:ind w:left="-79" w:right="-89"/>
              <w:rPr>
                <w:rFonts w:ascii="CordiaUPC" w:hAnsi="CordiaUPC" w:cs="CordiaUPC"/>
                <w:b/>
                <w:bCs/>
                <w:sz w:val="24"/>
                <w:szCs w:val="24"/>
              </w:rPr>
            </w:pPr>
          </w:p>
        </w:tc>
        <w:tc>
          <w:tcPr>
            <w:tcW w:w="869" w:type="dxa"/>
            <w:tcBorders>
              <w:bottom w:val="single" w:sz="4" w:space="0" w:color="auto"/>
            </w:tcBorders>
            <w:vAlign w:val="bottom"/>
          </w:tcPr>
          <w:p w14:paraId="4D583DA2" w14:textId="7601F9E0" w:rsidR="00AC4E5B" w:rsidRPr="00F85367" w:rsidRDefault="00AC4E5B" w:rsidP="00AC4E5B">
            <w:pPr>
              <w:pStyle w:val="acctfourfigures"/>
              <w:tabs>
                <w:tab w:val="clear" w:pos="765"/>
                <w:tab w:val="decimal" w:pos="669"/>
              </w:tabs>
              <w:spacing w:line="220" w:lineRule="exact"/>
              <w:ind w:left="-79" w:right="-89"/>
              <w:rPr>
                <w:rFonts w:ascii="CordiaUPC" w:hAnsi="CordiaUPC" w:cs="CordiaUPC"/>
                <w:sz w:val="24"/>
                <w:szCs w:val="24"/>
              </w:rPr>
            </w:pPr>
            <w:r w:rsidRPr="005D547E">
              <w:rPr>
                <w:rFonts w:ascii="CordiaUPC" w:hAnsi="CordiaUPC" w:cs="CordiaUPC"/>
                <w:sz w:val="24"/>
                <w:szCs w:val="24"/>
                <w:lang w:val="en-US" w:eastAsia="en-GB" w:bidi="th-TH"/>
              </w:rPr>
              <w:t>-</w:t>
            </w:r>
          </w:p>
        </w:tc>
        <w:tc>
          <w:tcPr>
            <w:tcW w:w="215" w:type="dxa"/>
            <w:vAlign w:val="bottom"/>
          </w:tcPr>
          <w:p w14:paraId="4D416184" w14:textId="77777777" w:rsidR="00AC4E5B" w:rsidRPr="00F85367" w:rsidRDefault="00AC4E5B" w:rsidP="00AC4E5B">
            <w:pPr>
              <w:pStyle w:val="acctfourfigures"/>
              <w:tabs>
                <w:tab w:val="clear" w:pos="765"/>
                <w:tab w:val="decimal" w:pos="454"/>
              </w:tabs>
              <w:spacing w:line="220" w:lineRule="exact"/>
              <w:ind w:left="-79" w:right="-79"/>
              <w:rPr>
                <w:rFonts w:ascii="CordiaUPC" w:hAnsi="CordiaUPC" w:cs="CordiaUPC"/>
                <w:b/>
                <w:bCs/>
                <w:sz w:val="24"/>
                <w:szCs w:val="24"/>
              </w:rPr>
            </w:pPr>
          </w:p>
        </w:tc>
        <w:tc>
          <w:tcPr>
            <w:tcW w:w="709" w:type="dxa"/>
            <w:tcBorders>
              <w:bottom w:val="single" w:sz="4" w:space="0" w:color="auto"/>
            </w:tcBorders>
            <w:vAlign w:val="bottom"/>
          </w:tcPr>
          <w:p w14:paraId="3D84D155" w14:textId="77777777" w:rsidR="00AC4E5B" w:rsidRPr="005D547E" w:rsidRDefault="00AC4E5B" w:rsidP="00AC4E5B">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2B5F7EA0" w14:textId="77777777" w:rsidR="00AC4E5B" w:rsidRPr="005D547E" w:rsidRDefault="00AC4E5B" w:rsidP="00AC4E5B">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09898450" w14:textId="77777777" w:rsidR="00AC4E5B" w:rsidRPr="005D547E" w:rsidRDefault="00AC4E5B" w:rsidP="00AC4E5B">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7BA5AFC6" w14:textId="77777777" w:rsidR="00AC4E5B" w:rsidRPr="005D547E" w:rsidRDefault="00AC4E5B" w:rsidP="00AC4E5B">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1E554068" w14:textId="77777777" w:rsidR="00AC4E5B" w:rsidRPr="005D547E" w:rsidRDefault="00AC4E5B" w:rsidP="00AC4E5B">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4794AAD3" w14:textId="77777777" w:rsidR="00AC4E5B" w:rsidRPr="005D547E" w:rsidRDefault="00AC4E5B" w:rsidP="00AC4E5B">
            <w:pPr>
              <w:pStyle w:val="acctfourfigures"/>
              <w:tabs>
                <w:tab w:val="clear" w:pos="765"/>
                <w:tab w:val="decimal" w:pos="466"/>
              </w:tabs>
              <w:spacing w:line="200" w:lineRule="exact"/>
              <w:ind w:left="-101" w:right="-69"/>
              <w:rPr>
                <w:rFonts w:ascii="CordiaUPC" w:eastAsia="AngsanaNew" w:hAnsi="CordiaUPC" w:cs="CordiaUPC"/>
                <w:sz w:val="24"/>
                <w:szCs w:val="24"/>
                <w:lang w:eastAsia="en-GB"/>
              </w:rPr>
            </w:pPr>
          </w:p>
          <w:p w14:paraId="6046F3D8" w14:textId="2D6A40B6" w:rsidR="00AC4E5B" w:rsidRPr="00F85367" w:rsidRDefault="00AC4E5B" w:rsidP="00AC4E5B">
            <w:pPr>
              <w:pStyle w:val="acctfourfigures"/>
              <w:tabs>
                <w:tab w:val="clear" w:pos="765"/>
                <w:tab w:val="decimal" w:pos="466"/>
              </w:tabs>
              <w:spacing w:line="220" w:lineRule="exact"/>
              <w:ind w:left="-101" w:right="-69"/>
              <w:rPr>
                <w:rFonts w:ascii="CordiaUPC" w:hAnsi="CordiaUPC" w:cs="CordiaUPC"/>
                <w:sz w:val="24"/>
                <w:szCs w:val="24"/>
              </w:rPr>
            </w:pPr>
            <w:r w:rsidRPr="005D547E">
              <w:rPr>
                <w:rFonts w:ascii="CordiaUPC" w:eastAsia="AngsanaNew" w:hAnsi="CordiaUPC" w:cs="CordiaUPC"/>
                <w:sz w:val="24"/>
                <w:szCs w:val="24"/>
                <w:lang w:eastAsia="en-GB"/>
              </w:rPr>
              <w:t>10</w:t>
            </w:r>
          </w:p>
        </w:tc>
        <w:tc>
          <w:tcPr>
            <w:tcW w:w="283" w:type="dxa"/>
            <w:vAlign w:val="bottom"/>
          </w:tcPr>
          <w:p w14:paraId="1D059F14" w14:textId="77777777" w:rsidR="00AC4E5B" w:rsidRPr="00F85367" w:rsidRDefault="00AC4E5B" w:rsidP="00AC4E5B">
            <w:pPr>
              <w:pStyle w:val="acctfourfigures"/>
              <w:tabs>
                <w:tab w:val="clear" w:pos="765"/>
                <w:tab w:val="decimal" w:pos="793"/>
              </w:tabs>
              <w:spacing w:line="220" w:lineRule="exact"/>
              <w:ind w:left="-79" w:right="-79"/>
              <w:rPr>
                <w:rFonts w:ascii="CordiaUPC" w:hAnsi="CordiaUPC" w:cs="CordiaUPC"/>
                <w:b/>
                <w:bCs/>
                <w:sz w:val="24"/>
                <w:szCs w:val="24"/>
              </w:rPr>
            </w:pPr>
          </w:p>
        </w:tc>
        <w:tc>
          <w:tcPr>
            <w:tcW w:w="709" w:type="dxa"/>
            <w:tcBorders>
              <w:bottom w:val="single" w:sz="4" w:space="0" w:color="auto"/>
            </w:tcBorders>
            <w:vAlign w:val="bottom"/>
          </w:tcPr>
          <w:p w14:paraId="7BB49489" w14:textId="4641D4BA" w:rsidR="00AC4E5B" w:rsidRPr="00F85367" w:rsidRDefault="00AC4E5B" w:rsidP="00AC4E5B">
            <w:pPr>
              <w:pStyle w:val="acctfourfigures"/>
              <w:tabs>
                <w:tab w:val="clear" w:pos="765"/>
                <w:tab w:val="decimal" w:pos="466"/>
              </w:tabs>
              <w:spacing w:line="220" w:lineRule="exact"/>
              <w:ind w:left="-101" w:right="-69"/>
              <w:rPr>
                <w:rFonts w:ascii="CordiaUPC" w:hAnsi="CordiaUPC" w:cs="CordiaUPC"/>
                <w:sz w:val="24"/>
                <w:szCs w:val="24"/>
              </w:rPr>
            </w:pPr>
            <w:r w:rsidRPr="005D547E">
              <w:rPr>
                <w:rFonts w:ascii="CordiaUPC" w:hAnsi="CordiaUPC" w:cs="CordiaUPC"/>
                <w:sz w:val="24"/>
                <w:szCs w:val="24"/>
                <w:lang w:val="en-US" w:eastAsia="en-GB" w:bidi="th-TH"/>
              </w:rPr>
              <w:t>693</w:t>
            </w:r>
          </w:p>
        </w:tc>
        <w:tc>
          <w:tcPr>
            <w:tcW w:w="283" w:type="dxa"/>
            <w:vAlign w:val="bottom"/>
          </w:tcPr>
          <w:p w14:paraId="59B3368B" w14:textId="77777777" w:rsidR="00AC4E5B" w:rsidRPr="00F85367" w:rsidRDefault="00AC4E5B" w:rsidP="00AC4E5B">
            <w:pPr>
              <w:pStyle w:val="acctfourfigures"/>
              <w:tabs>
                <w:tab w:val="clear" w:pos="765"/>
                <w:tab w:val="decimal" w:pos="702"/>
              </w:tabs>
              <w:spacing w:line="220" w:lineRule="exact"/>
              <w:ind w:left="-79" w:right="-89"/>
              <w:rPr>
                <w:rFonts w:ascii="CordiaUPC" w:hAnsi="CordiaUPC" w:cs="CordiaUPC"/>
                <w:b/>
                <w:bCs/>
                <w:sz w:val="24"/>
                <w:szCs w:val="24"/>
              </w:rPr>
            </w:pPr>
          </w:p>
        </w:tc>
        <w:tc>
          <w:tcPr>
            <w:tcW w:w="663" w:type="dxa"/>
            <w:tcBorders>
              <w:bottom w:val="single" w:sz="4" w:space="0" w:color="auto"/>
            </w:tcBorders>
            <w:vAlign w:val="bottom"/>
          </w:tcPr>
          <w:p w14:paraId="4B404631" w14:textId="767C9530" w:rsidR="00AC4E5B" w:rsidRPr="00F85367" w:rsidRDefault="00AC4E5B" w:rsidP="00AC4E5B">
            <w:pPr>
              <w:pStyle w:val="acctfourfigures"/>
              <w:tabs>
                <w:tab w:val="clear" w:pos="765"/>
                <w:tab w:val="decimal" w:pos="484"/>
              </w:tabs>
              <w:spacing w:line="220" w:lineRule="exact"/>
              <w:ind w:left="-79" w:right="-89"/>
              <w:rPr>
                <w:rFonts w:ascii="CordiaUPC" w:hAnsi="CordiaUPC" w:cs="CordiaUPC"/>
                <w:sz w:val="24"/>
                <w:szCs w:val="24"/>
              </w:rPr>
            </w:pPr>
            <w:r w:rsidRPr="005D547E">
              <w:rPr>
                <w:rFonts w:ascii="CordiaUPC" w:hAnsi="CordiaUPC" w:cs="CordiaUPC"/>
                <w:sz w:val="24"/>
                <w:szCs w:val="24"/>
                <w:lang w:val="en-US" w:eastAsia="en-GB" w:bidi="th-TH"/>
              </w:rPr>
              <w:t>-</w:t>
            </w:r>
          </w:p>
        </w:tc>
        <w:tc>
          <w:tcPr>
            <w:tcW w:w="192" w:type="dxa"/>
            <w:vAlign w:val="bottom"/>
          </w:tcPr>
          <w:p w14:paraId="7BD19B84" w14:textId="77777777" w:rsidR="00AC4E5B" w:rsidRPr="00F85367" w:rsidRDefault="00AC4E5B" w:rsidP="00AC4E5B">
            <w:pPr>
              <w:pStyle w:val="acctfourfigures"/>
              <w:tabs>
                <w:tab w:val="clear" w:pos="765"/>
                <w:tab w:val="decimal" w:pos="702"/>
              </w:tabs>
              <w:spacing w:line="220" w:lineRule="exact"/>
              <w:ind w:left="-79" w:right="-89"/>
              <w:rPr>
                <w:rFonts w:ascii="CordiaUPC" w:hAnsi="CordiaUPC" w:cs="CordiaUPC"/>
                <w:b/>
                <w:bCs/>
                <w:sz w:val="24"/>
                <w:szCs w:val="24"/>
              </w:rPr>
            </w:pPr>
          </w:p>
        </w:tc>
        <w:tc>
          <w:tcPr>
            <w:tcW w:w="850" w:type="dxa"/>
            <w:tcBorders>
              <w:bottom w:val="single" w:sz="4" w:space="0" w:color="auto"/>
            </w:tcBorders>
            <w:vAlign w:val="bottom"/>
          </w:tcPr>
          <w:p w14:paraId="33480F5D" w14:textId="1DE96B73" w:rsidR="00AC4E5B" w:rsidRPr="00F85367" w:rsidRDefault="00AC4E5B" w:rsidP="00AC4E5B">
            <w:pPr>
              <w:pStyle w:val="acctfourfigures"/>
              <w:tabs>
                <w:tab w:val="clear" w:pos="765"/>
                <w:tab w:val="decimal" w:pos="604"/>
              </w:tabs>
              <w:spacing w:line="220" w:lineRule="exact"/>
              <w:ind w:left="-79" w:right="-89"/>
              <w:rPr>
                <w:rFonts w:ascii="CordiaUPC" w:hAnsi="CordiaUPC" w:cs="CordiaUPC"/>
                <w:sz w:val="24"/>
                <w:szCs w:val="24"/>
              </w:rPr>
            </w:pPr>
            <w:r w:rsidRPr="005D547E">
              <w:rPr>
                <w:rFonts w:ascii="CordiaUPC" w:hAnsi="CordiaUPC" w:cs="CordiaUPC"/>
                <w:sz w:val="24"/>
                <w:szCs w:val="24"/>
                <w:lang w:val="en-US" w:eastAsia="en-GB" w:bidi="th-TH"/>
              </w:rPr>
              <w:t>-</w:t>
            </w:r>
          </w:p>
        </w:tc>
      </w:tr>
      <w:tr w:rsidR="00AC4E5B" w:rsidRPr="00F85367" w14:paraId="70384820" w14:textId="77777777" w:rsidTr="00AC4E5B">
        <w:trPr>
          <w:trHeight w:val="50"/>
        </w:trPr>
        <w:tc>
          <w:tcPr>
            <w:tcW w:w="2952" w:type="dxa"/>
            <w:vAlign w:val="bottom"/>
          </w:tcPr>
          <w:p w14:paraId="14C71E86" w14:textId="77777777" w:rsidR="00AC4E5B" w:rsidRPr="00F85367" w:rsidRDefault="00AC4E5B" w:rsidP="00AC4E5B">
            <w:pPr>
              <w:spacing w:line="220" w:lineRule="exact"/>
              <w:rPr>
                <w:rFonts w:ascii="CordiaUPC" w:hAnsi="CordiaUPC" w:cs="CordiaUPC"/>
                <w:b/>
                <w:bCs/>
                <w:color w:val="000000"/>
                <w:sz w:val="24"/>
                <w:szCs w:val="24"/>
              </w:rPr>
            </w:pPr>
            <w:r w:rsidRPr="00F85367">
              <w:rPr>
                <w:rFonts w:ascii="CordiaUPC" w:hAnsi="CordiaUPC" w:cs="CordiaUPC" w:hint="cs"/>
                <w:b/>
                <w:bCs/>
                <w:color w:val="000000"/>
                <w:sz w:val="24"/>
                <w:szCs w:val="24"/>
              </w:rPr>
              <w:t>Total</w:t>
            </w:r>
          </w:p>
        </w:tc>
        <w:tc>
          <w:tcPr>
            <w:tcW w:w="592" w:type="dxa"/>
            <w:tcBorders>
              <w:top w:val="single" w:sz="4" w:space="0" w:color="auto"/>
              <w:bottom w:val="double" w:sz="4" w:space="0" w:color="auto"/>
            </w:tcBorders>
          </w:tcPr>
          <w:p w14:paraId="35EAC456" w14:textId="44DBEDB3" w:rsidR="00AC4E5B" w:rsidRPr="00F85367" w:rsidRDefault="00AC4E5B" w:rsidP="00AC4E5B">
            <w:pPr>
              <w:pStyle w:val="acctfourfigures"/>
              <w:tabs>
                <w:tab w:val="clear" w:pos="765"/>
                <w:tab w:val="decimal" w:pos="466"/>
              </w:tabs>
              <w:spacing w:line="220" w:lineRule="exact"/>
              <w:ind w:left="-101" w:right="-69"/>
              <w:rPr>
                <w:rFonts w:ascii="CordiaUPC" w:hAnsi="CordiaUPC" w:cs="CordiaUPC"/>
                <w:b/>
                <w:bCs/>
                <w:sz w:val="24"/>
                <w:szCs w:val="24"/>
              </w:rPr>
            </w:pPr>
            <w:r w:rsidRPr="005D547E">
              <w:rPr>
                <w:rFonts w:ascii="CordiaUPC" w:eastAsia="AngsanaNew" w:hAnsi="CordiaUPC" w:cs="CordiaUPC"/>
                <w:b/>
                <w:bCs/>
                <w:sz w:val="24"/>
                <w:szCs w:val="24"/>
                <w:lang w:eastAsia="en-GB"/>
              </w:rPr>
              <w:t>11</w:t>
            </w:r>
          </w:p>
        </w:tc>
        <w:tc>
          <w:tcPr>
            <w:tcW w:w="192" w:type="dxa"/>
          </w:tcPr>
          <w:p w14:paraId="0A7ADFED" w14:textId="77777777" w:rsidR="00AC4E5B" w:rsidRPr="00F85367" w:rsidRDefault="00AC4E5B" w:rsidP="00AC4E5B">
            <w:pPr>
              <w:pStyle w:val="acctfourfigures"/>
              <w:tabs>
                <w:tab w:val="clear" w:pos="765"/>
                <w:tab w:val="decimal" w:pos="793"/>
              </w:tabs>
              <w:spacing w:line="220" w:lineRule="exact"/>
              <w:ind w:left="-79" w:right="-79"/>
              <w:rPr>
                <w:rFonts w:ascii="CordiaUPC" w:hAnsi="CordiaUPC" w:cs="CordiaUPC"/>
                <w:b/>
                <w:bCs/>
                <w:sz w:val="24"/>
                <w:szCs w:val="24"/>
              </w:rPr>
            </w:pPr>
          </w:p>
        </w:tc>
        <w:tc>
          <w:tcPr>
            <w:tcW w:w="659" w:type="dxa"/>
            <w:tcBorders>
              <w:top w:val="single" w:sz="4" w:space="0" w:color="auto"/>
              <w:bottom w:val="double" w:sz="4" w:space="0" w:color="auto"/>
            </w:tcBorders>
            <w:vAlign w:val="bottom"/>
          </w:tcPr>
          <w:p w14:paraId="26ED41EB" w14:textId="443AD873" w:rsidR="00AC4E5B" w:rsidRPr="00F85367" w:rsidRDefault="00AC4E5B" w:rsidP="00AC4E5B">
            <w:pPr>
              <w:pStyle w:val="acctfourfigures"/>
              <w:tabs>
                <w:tab w:val="clear" w:pos="765"/>
                <w:tab w:val="decimal" w:pos="466"/>
              </w:tabs>
              <w:spacing w:line="220" w:lineRule="exact"/>
              <w:ind w:left="-101" w:right="-69"/>
              <w:rPr>
                <w:rFonts w:ascii="CordiaUPC" w:hAnsi="CordiaUPC" w:cs="CordiaUPC"/>
                <w:b/>
                <w:bCs/>
                <w:sz w:val="24"/>
                <w:szCs w:val="24"/>
              </w:rPr>
            </w:pPr>
            <w:r w:rsidRPr="005D547E">
              <w:rPr>
                <w:rFonts w:ascii="CordiaUPC" w:eastAsia="AngsanaNew" w:hAnsi="CordiaUPC" w:cs="CordiaUPC"/>
                <w:b/>
                <w:bCs/>
                <w:sz w:val="24"/>
                <w:szCs w:val="24"/>
                <w:lang w:eastAsia="en-GB"/>
              </w:rPr>
              <w:t>705</w:t>
            </w:r>
          </w:p>
        </w:tc>
        <w:tc>
          <w:tcPr>
            <w:tcW w:w="283" w:type="dxa"/>
            <w:vAlign w:val="bottom"/>
          </w:tcPr>
          <w:p w14:paraId="77069E66" w14:textId="77777777" w:rsidR="00AC4E5B" w:rsidRPr="00F85367" w:rsidRDefault="00AC4E5B" w:rsidP="00AC4E5B">
            <w:pPr>
              <w:pStyle w:val="acctfourfigures"/>
              <w:tabs>
                <w:tab w:val="clear" w:pos="765"/>
                <w:tab w:val="decimal" w:pos="466"/>
              </w:tabs>
              <w:spacing w:line="220" w:lineRule="exact"/>
              <w:ind w:left="-101" w:right="-69"/>
              <w:rPr>
                <w:rFonts w:ascii="CordiaUPC" w:hAnsi="CordiaUPC" w:cs="CordiaUPC"/>
                <w:b/>
                <w:bCs/>
                <w:sz w:val="24"/>
                <w:szCs w:val="24"/>
              </w:rPr>
            </w:pPr>
          </w:p>
        </w:tc>
        <w:tc>
          <w:tcPr>
            <w:tcW w:w="709" w:type="dxa"/>
            <w:tcBorders>
              <w:top w:val="single" w:sz="4" w:space="0" w:color="auto"/>
              <w:bottom w:val="double" w:sz="4" w:space="0" w:color="auto"/>
            </w:tcBorders>
            <w:vAlign w:val="bottom"/>
          </w:tcPr>
          <w:p w14:paraId="53F79A93" w14:textId="208E8740" w:rsidR="00AC4E5B" w:rsidRPr="00F85367" w:rsidRDefault="00AC4E5B" w:rsidP="00AC4E5B">
            <w:pPr>
              <w:pStyle w:val="acctfourfigures"/>
              <w:tabs>
                <w:tab w:val="clear" w:pos="765"/>
                <w:tab w:val="decimal" w:pos="464"/>
              </w:tabs>
              <w:spacing w:line="220" w:lineRule="exact"/>
              <w:ind w:left="-101" w:right="-69"/>
              <w:rPr>
                <w:rFonts w:ascii="CordiaUPC" w:hAnsi="CordiaUPC" w:cs="CordiaUPC"/>
                <w:b/>
                <w:bCs/>
                <w:sz w:val="24"/>
                <w:szCs w:val="24"/>
              </w:rPr>
            </w:pPr>
            <w:r w:rsidRPr="005D547E">
              <w:rPr>
                <w:rFonts w:ascii="CordiaUPC" w:eastAsia="AngsanaNew" w:hAnsi="CordiaUPC" w:cs="CordiaUPC"/>
                <w:b/>
                <w:bCs/>
                <w:sz w:val="24"/>
                <w:szCs w:val="24"/>
                <w:lang w:eastAsia="en-GB"/>
              </w:rPr>
              <w:t>-</w:t>
            </w:r>
          </w:p>
        </w:tc>
        <w:tc>
          <w:tcPr>
            <w:tcW w:w="192" w:type="dxa"/>
          </w:tcPr>
          <w:p w14:paraId="5CF1EC6A" w14:textId="77777777" w:rsidR="00AC4E5B" w:rsidRPr="00F85367" w:rsidRDefault="00AC4E5B" w:rsidP="00AC4E5B">
            <w:pPr>
              <w:pStyle w:val="acctfourfigures"/>
              <w:tabs>
                <w:tab w:val="clear" w:pos="765"/>
                <w:tab w:val="decimal" w:pos="702"/>
              </w:tabs>
              <w:spacing w:line="220" w:lineRule="exact"/>
              <w:ind w:left="-79" w:right="-89"/>
              <w:rPr>
                <w:rFonts w:ascii="CordiaUPC" w:hAnsi="CordiaUPC" w:cs="CordiaUPC"/>
                <w:b/>
                <w:bCs/>
                <w:sz w:val="24"/>
                <w:szCs w:val="24"/>
              </w:rPr>
            </w:pPr>
          </w:p>
        </w:tc>
        <w:tc>
          <w:tcPr>
            <w:tcW w:w="869" w:type="dxa"/>
            <w:tcBorders>
              <w:top w:val="single" w:sz="4" w:space="0" w:color="auto"/>
              <w:bottom w:val="double" w:sz="4" w:space="0" w:color="auto"/>
            </w:tcBorders>
            <w:vAlign w:val="bottom"/>
          </w:tcPr>
          <w:p w14:paraId="480797BE" w14:textId="16E76311" w:rsidR="00AC4E5B" w:rsidRPr="00F85367" w:rsidRDefault="00AC4E5B" w:rsidP="00AC4E5B">
            <w:pPr>
              <w:pStyle w:val="acctfourfigures"/>
              <w:tabs>
                <w:tab w:val="clear" w:pos="765"/>
                <w:tab w:val="decimal" w:pos="669"/>
              </w:tabs>
              <w:spacing w:line="220" w:lineRule="exact"/>
              <w:ind w:right="-89"/>
              <w:rPr>
                <w:rFonts w:ascii="CordiaUPC" w:hAnsi="CordiaUPC" w:cs="CordiaUPC"/>
                <w:b/>
                <w:bCs/>
                <w:sz w:val="24"/>
                <w:szCs w:val="24"/>
              </w:rPr>
            </w:pPr>
            <w:r w:rsidRPr="005D547E">
              <w:rPr>
                <w:rFonts w:ascii="CordiaUPC" w:hAnsi="CordiaUPC" w:cs="CordiaUPC"/>
                <w:b/>
                <w:bCs/>
                <w:sz w:val="24"/>
                <w:szCs w:val="24"/>
              </w:rPr>
              <w:t>-</w:t>
            </w:r>
          </w:p>
        </w:tc>
        <w:tc>
          <w:tcPr>
            <w:tcW w:w="215" w:type="dxa"/>
          </w:tcPr>
          <w:p w14:paraId="665529D0" w14:textId="77777777" w:rsidR="00AC4E5B" w:rsidRPr="00F85367" w:rsidRDefault="00AC4E5B" w:rsidP="00AC4E5B">
            <w:pPr>
              <w:pStyle w:val="acctfourfigures"/>
              <w:tabs>
                <w:tab w:val="clear" w:pos="765"/>
                <w:tab w:val="decimal" w:pos="454"/>
              </w:tabs>
              <w:spacing w:line="220" w:lineRule="exact"/>
              <w:ind w:left="-79" w:right="-79"/>
              <w:rPr>
                <w:rFonts w:ascii="CordiaUPC" w:hAnsi="CordiaUPC" w:cs="CordiaUPC"/>
                <w:b/>
                <w:bCs/>
                <w:sz w:val="24"/>
                <w:szCs w:val="24"/>
              </w:rPr>
            </w:pPr>
          </w:p>
        </w:tc>
        <w:tc>
          <w:tcPr>
            <w:tcW w:w="709" w:type="dxa"/>
            <w:tcBorders>
              <w:top w:val="single" w:sz="4" w:space="0" w:color="auto"/>
              <w:bottom w:val="double" w:sz="4" w:space="0" w:color="auto"/>
            </w:tcBorders>
          </w:tcPr>
          <w:p w14:paraId="6C320FF0" w14:textId="0B66C8C8" w:rsidR="00AC4E5B" w:rsidRPr="00F85367" w:rsidRDefault="00AC4E5B" w:rsidP="00AC4E5B">
            <w:pPr>
              <w:pStyle w:val="acctfourfigures"/>
              <w:tabs>
                <w:tab w:val="clear" w:pos="765"/>
                <w:tab w:val="decimal" w:pos="466"/>
              </w:tabs>
              <w:spacing w:line="220" w:lineRule="exact"/>
              <w:ind w:left="-101" w:right="-69"/>
              <w:rPr>
                <w:rFonts w:ascii="CordiaUPC" w:hAnsi="CordiaUPC" w:cs="CordiaUPC"/>
                <w:b/>
                <w:bCs/>
                <w:sz w:val="24"/>
                <w:szCs w:val="24"/>
              </w:rPr>
            </w:pPr>
            <w:r w:rsidRPr="005D547E">
              <w:rPr>
                <w:rFonts w:ascii="CordiaUPC" w:eastAsia="AngsanaNew" w:hAnsi="CordiaUPC" w:cs="CordiaUPC"/>
                <w:b/>
                <w:bCs/>
                <w:sz w:val="24"/>
                <w:szCs w:val="24"/>
                <w:lang w:eastAsia="en-GB"/>
              </w:rPr>
              <w:t>11</w:t>
            </w:r>
          </w:p>
        </w:tc>
        <w:tc>
          <w:tcPr>
            <w:tcW w:w="283" w:type="dxa"/>
          </w:tcPr>
          <w:p w14:paraId="579A624C" w14:textId="77777777" w:rsidR="00AC4E5B" w:rsidRPr="00F85367" w:rsidRDefault="00AC4E5B" w:rsidP="00AC4E5B">
            <w:pPr>
              <w:pStyle w:val="acctfourfigures"/>
              <w:tabs>
                <w:tab w:val="clear" w:pos="765"/>
                <w:tab w:val="decimal" w:pos="793"/>
              </w:tabs>
              <w:spacing w:line="220" w:lineRule="exact"/>
              <w:ind w:left="-79" w:right="-79"/>
              <w:rPr>
                <w:rFonts w:ascii="CordiaUPC" w:hAnsi="CordiaUPC" w:cs="CordiaUPC"/>
                <w:b/>
                <w:bCs/>
                <w:sz w:val="24"/>
                <w:szCs w:val="24"/>
              </w:rPr>
            </w:pPr>
          </w:p>
        </w:tc>
        <w:tc>
          <w:tcPr>
            <w:tcW w:w="709" w:type="dxa"/>
            <w:tcBorders>
              <w:top w:val="single" w:sz="4" w:space="0" w:color="auto"/>
              <w:bottom w:val="double" w:sz="4" w:space="0" w:color="auto"/>
            </w:tcBorders>
            <w:vAlign w:val="bottom"/>
          </w:tcPr>
          <w:p w14:paraId="58B9DE0A" w14:textId="5BD19565" w:rsidR="00AC4E5B" w:rsidRPr="00F85367" w:rsidRDefault="00AC4E5B" w:rsidP="00AC4E5B">
            <w:pPr>
              <w:pStyle w:val="acctfourfigures"/>
              <w:tabs>
                <w:tab w:val="clear" w:pos="765"/>
                <w:tab w:val="decimal" w:pos="466"/>
              </w:tabs>
              <w:spacing w:line="220" w:lineRule="exact"/>
              <w:ind w:left="-101" w:right="-69"/>
              <w:rPr>
                <w:rFonts w:ascii="CordiaUPC" w:hAnsi="CordiaUPC" w:cs="CordiaUPC"/>
                <w:b/>
                <w:bCs/>
                <w:sz w:val="24"/>
                <w:szCs w:val="24"/>
              </w:rPr>
            </w:pPr>
            <w:r w:rsidRPr="005D547E">
              <w:rPr>
                <w:rFonts w:ascii="CordiaUPC" w:eastAsia="AngsanaNew" w:hAnsi="CordiaUPC" w:cs="CordiaUPC"/>
                <w:b/>
                <w:bCs/>
                <w:sz w:val="24"/>
                <w:szCs w:val="24"/>
                <w:lang w:eastAsia="en-GB"/>
              </w:rPr>
              <w:t>705</w:t>
            </w:r>
          </w:p>
        </w:tc>
        <w:tc>
          <w:tcPr>
            <w:tcW w:w="283" w:type="dxa"/>
            <w:vAlign w:val="bottom"/>
          </w:tcPr>
          <w:p w14:paraId="6D881D11" w14:textId="77777777" w:rsidR="00AC4E5B" w:rsidRPr="00F85367" w:rsidRDefault="00AC4E5B" w:rsidP="00AC4E5B">
            <w:pPr>
              <w:pStyle w:val="acctfourfigures"/>
              <w:tabs>
                <w:tab w:val="clear" w:pos="765"/>
                <w:tab w:val="decimal" w:pos="702"/>
              </w:tabs>
              <w:spacing w:line="220" w:lineRule="exact"/>
              <w:ind w:left="-79" w:right="-89"/>
              <w:rPr>
                <w:rFonts w:ascii="CordiaUPC" w:hAnsi="CordiaUPC" w:cs="CordiaUPC"/>
                <w:b/>
                <w:bCs/>
                <w:sz w:val="24"/>
                <w:szCs w:val="24"/>
              </w:rPr>
            </w:pPr>
          </w:p>
        </w:tc>
        <w:tc>
          <w:tcPr>
            <w:tcW w:w="663" w:type="dxa"/>
            <w:tcBorders>
              <w:top w:val="single" w:sz="4" w:space="0" w:color="auto"/>
              <w:bottom w:val="double" w:sz="4" w:space="0" w:color="auto"/>
            </w:tcBorders>
            <w:vAlign w:val="bottom"/>
          </w:tcPr>
          <w:p w14:paraId="19D0038C" w14:textId="19E6A02C" w:rsidR="00AC4E5B" w:rsidRPr="00F85367" w:rsidRDefault="00AC4E5B" w:rsidP="00AC4E5B">
            <w:pPr>
              <w:pStyle w:val="acctfourfigures"/>
              <w:tabs>
                <w:tab w:val="clear" w:pos="765"/>
                <w:tab w:val="decimal" w:pos="484"/>
              </w:tabs>
              <w:spacing w:line="220" w:lineRule="exact"/>
              <w:ind w:right="-89"/>
              <w:rPr>
                <w:rFonts w:ascii="CordiaUPC" w:hAnsi="CordiaUPC" w:cs="CordiaUPC"/>
                <w:b/>
                <w:bCs/>
                <w:sz w:val="24"/>
                <w:szCs w:val="24"/>
              </w:rPr>
            </w:pPr>
            <w:r w:rsidRPr="005D547E">
              <w:rPr>
                <w:rFonts w:ascii="CordiaUPC" w:eastAsia="AngsanaNew" w:hAnsi="CordiaUPC" w:cs="CordiaUPC"/>
                <w:b/>
                <w:bCs/>
                <w:sz w:val="24"/>
                <w:szCs w:val="24"/>
                <w:lang w:eastAsia="en-GB"/>
              </w:rPr>
              <w:t>-</w:t>
            </w:r>
          </w:p>
        </w:tc>
        <w:tc>
          <w:tcPr>
            <w:tcW w:w="192" w:type="dxa"/>
          </w:tcPr>
          <w:p w14:paraId="5C24DAC3" w14:textId="77777777" w:rsidR="00AC4E5B" w:rsidRPr="00F85367" w:rsidRDefault="00AC4E5B" w:rsidP="00AC4E5B">
            <w:pPr>
              <w:pStyle w:val="acctfourfigures"/>
              <w:tabs>
                <w:tab w:val="clear" w:pos="765"/>
                <w:tab w:val="decimal" w:pos="702"/>
              </w:tabs>
              <w:spacing w:line="220" w:lineRule="exact"/>
              <w:ind w:left="-79" w:right="-89"/>
              <w:rPr>
                <w:rFonts w:ascii="CordiaUPC" w:hAnsi="CordiaUPC" w:cs="CordiaUPC"/>
                <w:b/>
                <w:bCs/>
                <w:sz w:val="24"/>
                <w:szCs w:val="24"/>
              </w:rPr>
            </w:pPr>
          </w:p>
        </w:tc>
        <w:tc>
          <w:tcPr>
            <w:tcW w:w="850" w:type="dxa"/>
            <w:tcBorders>
              <w:top w:val="single" w:sz="4" w:space="0" w:color="auto"/>
              <w:bottom w:val="double" w:sz="4" w:space="0" w:color="auto"/>
            </w:tcBorders>
            <w:vAlign w:val="bottom"/>
          </w:tcPr>
          <w:p w14:paraId="0CE960EE" w14:textId="4C3C3416" w:rsidR="00AC4E5B" w:rsidRPr="00F85367" w:rsidRDefault="00AC4E5B" w:rsidP="00AC4E5B">
            <w:pPr>
              <w:pStyle w:val="acctfourfigures"/>
              <w:tabs>
                <w:tab w:val="clear" w:pos="765"/>
                <w:tab w:val="decimal" w:pos="604"/>
              </w:tabs>
              <w:spacing w:line="220" w:lineRule="exact"/>
              <w:ind w:left="-79" w:right="-89"/>
              <w:rPr>
                <w:rFonts w:ascii="CordiaUPC" w:hAnsi="CordiaUPC" w:cs="CordiaUPC"/>
                <w:b/>
                <w:bCs/>
                <w:sz w:val="24"/>
                <w:szCs w:val="24"/>
              </w:rPr>
            </w:pPr>
            <w:r w:rsidRPr="005D547E">
              <w:rPr>
                <w:rFonts w:ascii="CordiaUPC" w:hAnsi="CordiaUPC" w:cs="CordiaUPC"/>
                <w:b/>
                <w:bCs/>
                <w:sz w:val="24"/>
                <w:szCs w:val="24"/>
              </w:rPr>
              <w:t>-</w:t>
            </w:r>
          </w:p>
        </w:tc>
      </w:tr>
    </w:tbl>
    <w:p w14:paraId="1D5359CB" w14:textId="77777777" w:rsidR="00917FB1" w:rsidRDefault="00917FB1"/>
    <w:p w14:paraId="46073AEA" w14:textId="77777777" w:rsidR="00620EAD" w:rsidRDefault="00620EAD">
      <w:pPr>
        <w:spacing w:line="240" w:lineRule="auto"/>
      </w:pPr>
    </w:p>
    <w:p w14:paraId="1E6C0DDC" w14:textId="77777777" w:rsidR="00C13D2D" w:rsidRPr="00597C1B" w:rsidRDefault="00C13D2D" w:rsidP="00FA6D75">
      <w:pPr>
        <w:autoSpaceDE w:val="0"/>
        <w:autoSpaceDN w:val="0"/>
        <w:adjustRightInd w:val="0"/>
        <w:spacing w:line="240" w:lineRule="auto"/>
        <w:ind w:left="562"/>
        <w:jc w:val="thaiDistribute"/>
        <w:rPr>
          <w:rFonts w:cs="Cordia New"/>
          <w:b/>
          <w:bCs/>
          <w:sz w:val="24"/>
          <w:szCs w:val="28"/>
          <w:lang w:bidi="th-TH"/>
        </w:rPr>
        <w:sectPr w:rsidR="00C13D2D" w:rsidRPr="00597C1B" w:rsidSect="004753B9">
          <w:headerReference w:type="default" r:id="rId11"/>
          <w:footerReference w:type="default" r:id="rId12"/>
          <w:pgSz w:w="11907" w:h="16840" w:code="9"/>
          <w:pgMar w:top="691" w:right="1152" w:bottom="576" w:left="1152" w:header="720" w:footer="720" w:gutter="0"/>
          <w:pgNumType w:start="10"/>
          <w:cols w:space="720"/>
          <w:docGrid w:linePitch="299"/>
        </w:sectPr>
      </w:pPr>
    </w:p>
    <w:p w14:paraId="325C6526" w14:textId="02D0EE54" w:rsidR="00084E34" w:rsidRPr="00F85367" w:rsidRDefault="00757B25" w:rsidP="00336537">
      <w:pPr>
        <w:pStyle w:val="Heading1"/>
        <w:numPr>
          <w:ilvl w:val="0"/>
          <w:numId w:val="0"/>
        </w:numPr>
        <w:tabs>
          <w:tab w:val="left" w:pos="540"/>
        </w:tabs>
        <w:spacing w:before="0" w:after="0" w:line="240" w:lineRule="atLeast"/>
        <w:rPr>
          <w:rFonts w:ascii="CordiaUPC" w:hAnsi="CordiaUPC" w:cs="CordiaUPC"/>
          <w:i w:val="0"/>
          <w:iCs/>
          <w:sz w:val="28"/>
          <w:szCs w:val="28"/>
          <w:cs/>
          <w:lang w:bidi="th-TH"/>
        </w:rPr>
      </w:pPr>
      <w:bookmarkStart w:id="5" w:name="_Hlk71539247"/>
      <w:r>
        <w:rPr>
          <w:rFonts w:ascii="CordiaUPC" w:hAnsi="CordiaUPC" w:cs="CordiaUPC"/>
          <w:i w:val="0"/>
          <w:iCs/>
          <w:sz w:val="28"/>
          <w:szCs w:val="28"/>
        </w:rPr>
        <w:lastRenderedPageBreak/>
        <w:t>6</w:t>
      </w:r>
      <w:r w:rsidR="00084E34" w:rsidRPr="00F85367">
        <w:rPr>
          <w:rFonts w:ascii="CordiaUPC" w:hAnsi="CordiaUPC" w:cs="CordiaUPC" w:hint="cs"/>
          <w:i w:val="0"/>
          <w:iCs/>
          <w:sz w:val="28"/>
          <w:szCs w:val="28"/>
        </w:rPr>
        <w:tab/>
        <w:t>Investments in subsidiaries</w:t>
      </w:r>
      <w:r w:rsidR="00B5493C" w:rsidRPr="00F85367">
        <w:rPr>
          <w:rFonts w:ascii="CordiaUPC" w:hAnsi="CordiaUPC" w:cs="CordiaUPC" w:hint="cs"/>
          <w:i w:val="0"/>
          <w:iCs/>
          <w:sz w:val="28"/>
          <w:szCs w:val="28"/>
        </w:rPr>
        <w:t xml:space="preserve"> and associate</w:t>
      </w:r>
      <w:r w:rsidR="00B333D5" w:rsidRPr="00F85367">
        <w:rPr>
          <w:rFonts w:ascii="CordiaUPC" w:hAnsi="CordiaUPC" w:cs="CordiaUPC" w:hint="cs"/>
          <w:i w:val="0"/>
          <w:iCs/>
          <w:sz w:val="28"/>
          <w:szCs w:val="28"/>
        </w:rPr>
        <w:t>s</w:t>
      </w:r>
      <w:r w:rsidR="00C13D2D" w:rsidRPr="00F85367">
        <w:rPr>
          <w:rFonts w:ascii="CordiaUPC" w:hAnsi="CordiaUPC" w:cs="CordiaUPC" w:hint="cs"/>
          <w:i w:val="0"/>
          <w:iCs/>
          <w:sz w:val="28"/>
          <w:szCs w:val="28"/>
        </w:rPr>
        <w:t>,</w:t>
      </w:r>
      <w:r w:rsidR="00084E34" w:rsidRPr="00F85367">
        <w:rPr>
          <w:rFonts w:ascii="CordiaUPC" w:hAnsi="CordiaUPC" w:cs="CordiaUPC" w:hint="cs"/>
          <w:i w:val="0"/>
          <w:iCs/>
          <w:sz w:val="28"/>
          <w:szCs w:val="28"/>
        </w:rPr>
        <w:t xml:space="preserve"> </w:t>
      </w:r>
      <w:r w:rsidR="000A5E3A" w:rsidRPr="00F85367">
        <w:rPr>
          <w:rFonts w:ascii="CordiaUPC" w:hAnsi="CordiaUPC" w:cs="CordiaUPC" w:hint="cs"/>
          <w:i w:val="0"/>
          <w:iCs/>
          <w:sz w:val="28"/>
          <w:szCs w:val="28"/>
        </w:rPr>
        <w:t>n</w:t>
      </w:r>
      <w:r w:rsidR="00084E34" w:rsidRPr="00F85367">
        <w:rPr>
          <w:rFonts w:ascii="CordiaUPC" w:hAnsi="CordiaUPC" w:cs="CordiaUPC" w:hint="cs"/>
          <w:i w:val="0"/>
          <w:iCs/>
          <w:sz w:val="28"/>
          <w:szCs w:val="28"/>
        </w:rPr>
        <w:t>et</w:t>
      </w:r>
    </w:p>
    <w:p w14:paraId="1DA12D70" w14:textId="77777777" w:rsidR="00084E34" w:rsidRDefault="00084E34" w:rsidP="00AA6C7C">
      <w:pPr>
        <w:pStyle w:val="index"/>
        <w:spacing w:after="0" w:line="200" w:lineRule="exact"/>
        <w:jc w:val="both"/>
        <w:rPr>
          <w:rFonts w:cs="Times New Roman"/>
          <w:szCs w:val="22"/>
        </w:rPr>
      </w:pPr>
    </w:p>
    <w:tbl>
      <w:tblPr>
        <w:tblW w:w="15599" w:type="dxa"/>
        <w:tblLayout w:type="fixed"/>
        <w:tblCellMar>
          <w:left w:w="0" w:type="dxa"/>
          <w:right w:w="0" w:type="dxa"/>
        </w:tblCellMar>
        <w:tblLook w:val="04A0" w:firstRow="1" w:lastRow="0" w:firstColumn="1" w:lastColumn="0" w:noHBand="0" w:noVBand="1"/>
      </w:tblPr>
      <w:tblGrid>
        <w:gridCol w:w="1673"/>
        <w:gridCol w:w="1529"/>
        <w:gridCol w:w="630"/>
        <w:gridCol w:w="630"/>
        <w:gridCol w:w="781"/>
        <w:gridCol w:w="724"/>
        <w:gridCol w:w="648"/>
        <w:gridCol w:w="648"/>
        <w:gridCol w:w="648"/>
        <w:gridCol w:w="630"/>
        <w:gridCol w:w="630"/>
        <w:gridCol w:w="639"/>
        <w:gridCol w:w="630"/>
        <w:gridCol w:w="90"/>
        <w:gridCol w:w="630"/>
        <w:gridCol w:w="747"/>
        <w:gridCol w:w="63"/>
        <w:gridCol w:w="646"/>
        <w:gridCol w:w="709"/>
        <w:gridCol w:w="709"/>
        <w:gridCol w:w="708"/>
        <w:gridCol w:w="851"/>
        <w:gridCol w:w="6"/>
      </w:tblGrid>
      <w:tr w:rsidR="00320AD3" w:rsidRPr="005C619D" w14:paraId="0754AA3A" w14:textId="77777777" w:rsidTr="00072DBC">
        <w:tc>
          <w:tcPr>
            <w:tcW w:w="1673" w:type="dxa"/>
            <w:shd w:val="clear" w:color="auto" w:fill="auto"/>
          </w:tcPr>
          <w:p w14:paraId="3BCDE03D" w14:textId="77777777" w:rsidR="00320AD3" w:rsidRPr="007A7361" w:rsidRDefault="00320AD3" w:rsidP="00320AD3">
            <w:pPr>
              <w:pStyle w:val="index"/>
              <w:spacing w:after="0" w:line="210" w:lineRule="exact"/>
              <w:jc w:val="center"/>
              <w:rPr>
                <w:rFonts w:ascii="CordiaUPC" w:hAnsi="CordiaUPC" w:cs="CordiaUPC"/>
                <w:szCs w:val="22"/>
                <w:lang w:val="en-GB"/>
              </w:rPr>
            </w:pPr>
            <w:bookmarkStart w:id="6" w:name="_Hlk71539190"/>
          </w:p>
        </w:tc>
        <w:tc>
          <w:tcPr>
            <w:tcW w:w="1529" w:type="dxa"/>
            <w:shd w:val="clear" w:color="auto" w:fill="auto"/>
          </w:tcPr>
          <w:p w14:paraId="6420474B" w14:textId="77777777" w:rsidR="00320AD3" w:rsidRPr="007A7361" w:rsidRDefault="00320AD3" w:rsidP="00320AD3">
            <w:pPr>
              <w:pStyle w:val="index"/>
              <w:spacing w:after="0" w:line="210" w:lineRule="exact"/>
              <w:jc w:val="center"/>
              <w:rPr>
                <w:rFonts w:ascii="CordiaUPC" w:hAnsi="CordiaUPC" w:cs="CordiaUPC"/>
                <w:szCs w:val="22"/>
                <w:lang w:val="en-GB"/>
              </w:rPr>
            </w:pPr>
          </w:p>
        </w:tc>
        <w:tc>
          <w:tcPr>
            <w:tcW w:w="1260" w:type="dxa"/>
            <w:gridSpan w:val="2"/>
            <w:shd w:val="clear" w:color="auto" w:fill="auto"/>
          </w:tcPr>
          <w:p w14:paraId="455BFEDC" w14:textId="77777777" w:rsidR="00320AD3" w:rsidRPr="007A7361" w:rsidRDefault="00320AD3" w:rsidP="00320AD3">
            <w:pPr>
              <w:pStyle w:val="index"/>
              <w:spacing w:after="0" w:line="210" w:lineRule="exact"/>
              <w:jc w:val="center"/>
              <w:rPr>
                <w:rFonts w:ascii="CordiaUPC" w:hAnsi="CordiaUPC" w:cs="CordiaUPC"/>
                <w:szCs w:val="22"/>
                <w:lang w:val="en-GB"/>
              </w:rPr>
            </w:pPr>
          </w:p>
        </w:tc>
        <w:tc>
          <w:tcPr>
            <w:tcW w:w="1505" w:type="dxa"/>
            <w:gridSpan w:val="2"/>
            <w:shd w:val="clear" w:color="auto" w:fill="auto"/>
          </w:tcPr>
          <w:p w14:paraId="754D0600" w14:textId="77777777" w:rsidR="00320AD3" w:rsidRPr="007A7361" w:rsidRDefault="00320AD3" w:rsidP="00320AD3">
            <w:pPr>
              <w:pStyle w:val="index"/>
              <w:spacing w:after="0" w:line="210" w:lineRule="exact"/>
              <w:jc w:val="center"/>
              <w:rPr>
                <w:rFonts w:ascii="CordiaUPC" w:hAnsi="CordiaUPC" w:cs="CordiaUPC"/>
                <w:szCs w:val="22"/>
                <w:lang w:val="en-GB"/>
              </w:rPr>
            </w:pPr>
          </w:p>
        </w:tc>
        <w:tc>
          <w:tcPr>
            <w:tcW w:w="3843" w:type="dxa"/>
            <w:gridSpan w:val="6"/>
          </w:tcPr>
          <w:p w14:paraId="26EC242A" w14:textId="77777777" w:rsidR="00320AD3" w:rsidRPr="007A7361" w:rsidRDefault="00320AD3" w:rsidP="00320AD3">
            <w:pPr>
              <w:pStyle w:val="index"/>
              <w:spacing w:after="0" w:line="210" w:lineRule="exact"/>
              <w:jc w:val="center"/>
              <w:rPr>
                <w:rFonts w:ascii="CordiaUPC" w:hAnsi="CordiaUPC" w:cs="CordiaUPC"/>
                <w:szCs w:val="22"/>
                <w:lang w:val="en-GB"/>
              </w:rPr>
            </w:pPr>
            <w:r w:rsidRPr="007A7361">
              <w:rPr>
                <w:rFonts w:ascii="CordiaUPC" w:hAnsi="CordiaUPC" w:cs="CordiaUPC" w:hint="cs"/>
                <w:b/>
                <w:bCs/>
                <w:szCs w:val="22"/>
                <w:lang w:val="en-GB"/>
              </w:rPr>
              <w:t>Consolidated</w:t>
            </w:r>
          </w:p>
        </w:tc>
        <w:tc>
          <w:tcPr>
            <w:tcW w:w="5789" w:type="dxa"/>
            <w:gridSpan w:val="11"/>
            <w:shd w:val="clear" w:color="auto" w:fill="auto"/>
          </w:tcPr>
          <w:p w14:paraId="4C3423F7" w14:textId="77777777" w:rsidR="00320AD3" w:rsidRPr="007A7361" w:rsidRDefault="00320AD3" w:rsidP="00320AD3">
            <w:pPr>
              <w:pStyle w:val="index"/>
              <w:spacing w:after="0" w:line="210" w:lineRule="exact"/>
              <w:jc w:val="center"/>
              <w:rPr>
                <w:rFonts w:ascii="CordiaUPC" w:hAnsi="CordiaUPC" w:cs="CordiaUPC"/>
                <w:szCs w:val="22"/>
                <w:lang w:val="en-GB"/>
              </w:rPr>
            </w:pPr>
            <w:r w:rsidRPr="007A7361">
              <w:rPr>
                <w:rFonts w:ascii="CordiaUPC" w:hAnsi="CordiaUPC" w:cs="CordiaUPC" w:hint="cs"/>
                <w:b/>
                <w:bCs/>
                <w:szCs w:val="22"/>
                <w:lang w:val="en-GB"/>
              </w:rPr>
              <w:t>Bank only</w:t>
            </w:r>
          </w:p>
        </w:tc>
      </w:tr>
      <w:tr w:rsidR="000A649F" w:rsidRPr="000A649F" w14:paraId="21E1AD56" w14:textId="77777777" w:rsidTr="00072DBC">
        <w:tc>
          <w:tcPr>
            <w:tcW w:w="1673" w:type="dxa"/>
            <w:shd w:val="clear" w:color="auto" w:fill="auto"/>
          </w:tcPr>
          <w:p w14:paraId="4FE8F2BC" w14:textId="77777777" w:rsidR="000A649F" w:rsidRPr="007A7361" w:rsidRDefault="000A649F" w:rsidP="00320AD3">
            <w:pPr>
              <w:pStyle w:val="index"/>
              <w:spacing w:after="0" w:line="210" w:lineRule="exact"/>
              <w:jc w:val="center"/>
              <w:rPr>
                <w:rFonts w:ascii="CordiaUPC" w:hAnsi="CordiaUPC" w:cs="CordiaUPC"/>
                <w:szCs w:val="22"/>
                <w:lang w:val="en-GB"/>
              </w:rPr>
            </w:pPr>
          </w:p>
        </w:tc>
        <w:tc>
          <w:tcPr>
            <w:tcW w:w="1529" w:type="dxa"/>
            <w:shd w:val="clear" w:color="auto" w:fill="auto"/>
          </w:tcPr>
          <w:p w14:paraId="36B4FE13" w14:textId="77777777" w:rsidR="000A649F" w:rsidRPr="007A7361" w:rsidRDefault="000A649F" w:rsidP="00320AD3">
            <w:pPr>
              <w:pStyle w:val="index"/>
              <w:spacing w:after="0" w:line="210" w:lineRule="exact"/>
              <w:jc w:val="center"/>
              <w:rPr>
                <w:rFonts w:ascii="CordiaUPC" w:hAnsi="CordiaUPC" w:cs="CordiaUPC"/>
                <w:szCs w:val="22"/>
                <w:lang w:val="en-GB"/>
              </w:rPr>
            </w:pPr>
          </w:p>
        </w:tc>
        <w:tc>
          <w:tcPr>
            <w:tcW w:w="1260" w:type="dxa"/>
            <w:gridSpan w:val="2"/>
            <w:shd w:val="clear" w:color="auto" w:fill="auto"/>
          </w:tcPr>
          <w:p w14:paraId="5883E855" w14:textId="77777777" w:rsidR="000A649F" w:rsidRPr="007A7361" w:rsidRDefault="000A649F" w:rsidP="00320AD3">
            <w:pPr>
              <w:pStyle w:val="index"/>
              <w:spacing w:after="0" w:line="210" w:lineRule="exact"/>
              <w:jc w:val="center"/>
              <w:rPr>
                <w:rFonts w:ascii="CordiaUPC" w:hAnsi="CordiaUPC" w:cs="CordiaUPC"/>
                <w:szCs w:val="22"/>
                <w:lang w:val="en-GB"/>
              </w:rPr>
            </w:pPr>
          </w:p>
        </w:tc>
        <w:tc>
          <w:tcPr>
            <w:tcW w:w="1505" w:type="dxa"/>
            <w:gridSpan w:val="2"/>
            <w:shd w:val="clear" w:color="auto" w:fill="auto"/>
          </w:tcPr>
          <w:p w14:paraId="5774DF04" w14:textId="77777777" w:rsidR="000A649F" w:rsidRPr="007A7361" w:rsidRDefault="000A649F" w:rsidP="00320AD3">
            <w:pPr>
              <w:pStyle w:val="index"/>
              <w:spacing w:after="0" w:line="210" w:lineRule="exact"/>
              <w:jc w:val="center"/>
              <w:rPr>
                <w:rFonts w:ascii="CordiaUPC" w:hAnsi="CordiaUPC" w:cs="CordiaUPC"/>
                <w:szCs w:val="22"/>
                <w:lang w:val="en-GB"/>
              </w:rPr>
            </w:pPr>
          </w:p>
        </w:tc>
        <w:tc>
          <w:tcPr>
            <w:tcW w:w="1296" w:type="dxa"/>
            <w:gridSpan w:val="2"/>
          </w:tcPr>
          <w:p w14:paraId="399C8A00" w14:textId="77777777" w:rsidR="000A649F" w:rsidRPr="007A7361" w:rsidRDefault="000A649F" w:rsidP="00320AD3">
            <w:pPr>
              <w:pStyle w:val="index"/>
              <w:spacing w:after="0" w:line="210" w:lineRule="exact"/>
              <w:jc w:val="center"/>
              <w:rPr>
                <w:rFonts w:ascii="CordiaUPC" w:hAnsi="CordiaUPC" w:cs="CordiaUPC"/>
                <w:szCs w:val="22"/>
                <w:lang w:val="en-US" w:bidi="th-TH"/>
              </w:rPr>
            </w:pPr>
          </w:p>
        </w:tc>
        <w:tc>
          <w:tcPr>
            <w:tcW w:w="1278" w:type="dxa"/>
            <w:gridSpan w:val="2"/>
          </w:tcPr>
          <w:p w14:paraId="4566EAE8" w14:textId="77777777" w:rsidR="000A649F" w:rsidRPr="007A7361" w:rsidRDefault="000A649F" w:rsidP="00320AD3">
            <w:pPr>
              <w:pStyle w:val="index"/>
              <w:spacing w:after="0" w:line="210" w:lineRule="exact"/>
              <w:jc w:val="center"/>
              <w:rPr>
                <w:rFonts w:ascii="CordiaUPC" w:hAnsi="CordiaUPC" w:cs="CordiaUPC"/>
                <w:szCs w:val="22"/>
                <w:lang w:val="en-GB"/>
              </w:rPr>
            </w:pPr>
          </w:p>
        </w:tc>
        <w:tc>
          <w:tcPr>
            <w:tcW w:w="1269" w:type="dxa"/>
            <w:gridSpan w:val="2"/>
          </w:tcPr>
          <w:p w14:paraId="184E9602" w14:textId="77777777" w:rsidR="000A649F" w:rsidRPr="007A7361" w:rsidRDefault="000A649F" w:rsidP="00320AD3">
            <w:pPr>
              <w:pStyle w:val="index"/>
              <w:spacing w:after="0" w:line="210" w:lineRule="exact"/>
              <w:jc w:val="center"/>
              <w:rPr>
                <w:rFonts w:ascii="CordiaUPC" w:hAnsi="CordiaUPC" w:cs="CordiaUPC"/>
                <w:szCs w:val="22"/>
                <w:lang w:val="en-GB"/>
              </w:rPr>
            </w:pPr>
          </w:p>
        </w:tc>
        <w:tc>
          <w:tcPr>
            <w:tcW w:w="1350" w:type="dxa"/>
            <w:gridSpan w:val="3"/>
            <w:shd w:val="clear" w:color="auto" w:fill="auto"/>
          </w:tcPr>
          <w:p w14:paraId="19DD8865" w14:textId="77777777" w:rsidR="000A649F" w:rsidRPr="007A7361" w:rsidRDefault="000A649F" w:rsidP="00320AD3">
            <w:pPr>
              <w:pStyle w:val="index"/>
              <w:spacing w:after="0" w:line="210" w:lineRule="exact"/>
              <w:jc w:val="center"/>
              <w:rPr>
                <w:rFonts w:ascii="CordiaUPC" w:hAnsi="CordiaUPC" w:cs="CordiaUPC"/>
                <w:szCs w:val="22"/>
                <w:lang w:val="en-GB"/>
              </w:rPr>
            </w:pPr>
          </w:p>
        </w:tc>
        <w:tc>
          <w:tcPr>
            <w:tcW w:w="1456" w:type="dxa"/>
            <w:gridSpan w:val="3"/>
            <w:shd w:val="clear" w:color="auto" w:fill="auto"/>
          </w:tcPr>
          <w:p w14:paraId="62C650F9" w14:textId="77777777" w:rsidR="000A649F" w:rsidRPr="007A7361" w:rsidRDefault="000A649F" w:rsidP="00320AD3">
            <w:pPr>
              <w:pStyle w:val="index"/>
              <w:spacing w:after="0" w:line="210" w:lineRule="exact"/>
              <w:jc w:val="center"/>
              <w:rPr>
                <w:rFonts w:ascii="CordiaUPC" w:hAnsi="CordiaUPC" w:cs="CordiaUPC"/>
                <w:szCs w:val="22"/>
                <w:lang w:val="en-GB"/>
              </w:rPr>
            </w:pPr>
          </w:p>
        </w:tc>
        <w:tc>
          <w:tcPr>
            <w:tcW w:w="1418" w:type="dxa"/>
            <w:gridSpan w:val="2"/>
            <w:shd w:val="clear" w:color="auto" w:fill="auto"/>
          </w:tcPr>
          <w:p w14:paraId="6D1D48D4" w14:textId="77777777" w:rsidR="000A649F" w:rsidRPr="007A7361" w:rsidRDefault="000A649F" w:rsidP="00320AD3">
            <w:pPr>
              <w:pStyle w:val="index"/>
              <w:spacing w:after="0" w:line="210" w:lineRule="exact"/>
              <w:jc w:val="center"/>
              <w:rPr>
                <w:rFonts w:ascii="CordiaUPC" w:hAnsi="CordiaUPC" w:cs="CordiaUPC"/>
                <w:szCs w:val="22"/>
                <w:lang w:val="en-GB"/>
              </w:rPr>
            </w:pPr>
          </w:p>
        </w:tc>
        <w:tc>
          <w:tcPr>
            <w:tcW w:w="1565" w:type="dxa"/>
            <w:gridSpan w:val="3"/>
          </w:tcPr>
          <w:p w14:paraId="177FEE32" w14:textId="324117A2" w:rsidR="000A649F" w:rsidRPr="007A7361" w:rsidRDefault="000A649F" w:rsidP="00320AD3">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Dividend income for</w:t>
            </w:r>
          </w:p>
        </w:tc>
      </w:tr>
      <w:tr w:rsidR="00320AD3" w:rsidRPr="000A649F" w14:paraId="00825A23" w14:textId="77777777" w:rsidTr="00072DBC">
        <w:tc>
          <w:tcPr>
            <w:tcW w:w="1673" w:type="dxa"/>
            <w:shd w:val="clear" w:color="auto" w:fill="auto"/>
          </w:tcPr>
          <w:p w14:paraId="56133156" w14:textId="77777777" w:rsidR="00320AD3" w:rsidRPr="007A7361" w:rsidRDefault="00320AD3" w:rsidP="00320AD3">
            <w:pPr>
              <w:pStyle w:val="index"/>
              <w:spacing w:after="0" w:line="210" w:lineRule="exact"/>
              <w:jc w:val="center"/>
              <w:rPr>
                <w:rFonts w:ascii="CordiaUPC" w:hAnsi="CordiaUPC" w:cs="CordiaUPC"/>
                <w:szCs w:val="22"/>
                <w:lang w:val="en-GB"/>
              </w:rPr>
            </w:pPr>
          </w:p>
          <w:p w14:paraId="395887E9" w14:textId="77777777" w:rsidR="00320AD3" w:rsidRPr="007A7361" w:rsidRDefault="00320AD3" w:rsidP="00320AD3">
            <w:pPr>
              <w:pStyle w:val="index"/>
              <w:spacing w:after="0" w:line="210" w:lineRule="exact"/>
              <w:jc w:val="center"/>
              <w:rPr>
                <w:rFonts w:ascii="CordiaUPC" w:hAnsi="CordiaUPC" w:cs="CordiaUPC"/>
                <w:szCs w:val="22"/>
                <w:cs/>
                <w:lang w:val="en-GB" w:bidi="th-TH"/>
              </w:rPr>
            </w:pPr>
            <w:r w:rsidRPr="007A7361">
              <w:rPr>
                <w:rFonts w:ascii="CordiaUPC" w:hAnsi="CordiaUPC" w:cs="CordiaUPC" w:hint="cs"/>
                <w:szCs w:val="22"/>
                <w:lang w:val="en-GB"/>
              </w:rPr>
              <w:t>Companies</w:t>
            </w:r>
          </w:p>
        </w:tc>
        <w:tc>
          <w:tcPr>
            <w:tcW w:w="1529" w:type="dxa"/>
            <w:shd w:val="clear" w:color="auto" w:fill="auto"/>
          </w:tcPr>
          <w:p w14:paraId="1462BD0E" w14:textId="77777777" w:rsidR="00320AD3" w:rsidRPr="007A7361" w:rsidRDefault="00320AD3" w:rsidP="00320AD3">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 xml:space="preserve">Type of </w:t>
            </w:r>
          </w:p>
          <w:p w14:paraId="2AFB7989" w14:textId="77777777" w:rsidR="00320AD3" w:rsidRPr="007A7361" w:rsidRDefault="00320AD3" w:rsidP="00320AD3">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Business</w:t>
            </w:r>
          </w:p>
        </w:tc>
        <w:tc>
          <w:tcPr>
            <w:tcW w:w="1260" w:type="dxa"/>
            <w:gridSpan w:val="2"/>
            <w:shd w:val="clear" w:color="auto" w:fill="auto"/>
          </w:tcPr>
          <w:p w14:paraId="0C724022" w14:textId="77777777" w:rsidR="00320AD3" w:rsidRPr="007A7361" w:rsidRDefault="00320AD3" w:rsidP="00320AD3">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Percentage of</w:t>
            </w:r>
          </w:p>
          <w:p w14:paraId="16131725" w14:textId="77777777" w:rsidR="00320AD3" w:rsidRPr="007A7361" w:rsidRDefault="00320AD3" w:rsidP="00320AD3">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ownership interest</w:t>
            </w:r>
          </w:p>
        </w:tc>
        <w:tc>
          <w:tcPr>
            <w:tcW w:w="1505" w:type="dxa"/>
            <w:gridSpan w:val="2"/>
            <w:shd w:val="clear" w:color="auto" w:fill="auto"/>
          </w:tcPr>
          <w:p w14:paraId="756BA228" w14:textId="77777777" w:rsidR="00320AD3" w:rsidRPr="007A7361" w:rsidRDefault="00320AD3" w:rsidP="00320AD3">
            <w:pPr>
              <w:pStyle w:val="index"/>
              <w:spacing w:after="0" w:line="210" w:lineRule="exact"/>
              <w:jc w:val="center"/>
              <w:rPr>
                <w:rFonts w:ascii="CordiaUPC" w:hAnsi="CordiaUPC" w:cs="CordiaUPC"/>
                <w:szCs w:val="22"/>
                <w:lang w:val="en-GB"/>
              </w:rPr>
            </w:pPr>
          </w:p>
          <w:p w14:paraId="3D38CFD1"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sidRPr="007A7361">
              <w:rPr>
                <w:rFonts w:ascii="CordiaUPC" w:hAnsi="CordiaUPC" w:cs="CordiaUPC" w:hint="cs"/>
                <w:szCs w:val="22"/>
                <w:lang w:val="en-GB"/>
              </w:rPr>
              <w:t>Paid-up capital</w:t>
            </w:r>
          </w:p>
        </w:tc>
        <w:tc>
          <w:tcPr>
            <w:tcW w:w="1296" w:type="dxa"/>
            <w:gridSpan w:val="2"/>
          </w:tcPr>
          <w:p w14:paraId="4789655C" w14:textId="77777777" w:rsidR="00320AD3" w:rsidRPr="007A7361" w:rsidRDefault="00320AD3" w:rsidP="00320AD3">
            <w:pPr>
              <w:pStyle w:val="index"/>
              <w:spacing w:after="0" w:line="210" w:lineRule="exact"/>
              <w:jc w:val="center"/>
              <w:rPr>
                <w:rFonts w:ascii="CordiaUPC" w:hAnsi="CordiaUPC" w:cs="CordiaUPC"/>
                <w:szCs w:val="22"/>
                <w:lang w:val="en-US" w:bidi="th-TH"/>
              </w:rPr>
            </w:pPr>
          </w:p>
          <w:p w14:paraId="7D024B7E" w14:textId="77777777" w:rsidR="00320AD3" w:rsidRPr="007A7361" w:rsidRDefault="00320AD3" w:rsidP="00320AD3">
            <w:pPr>
              <w:pStyle w:val="index"/>
              <w:spacing w:after="0" w:line="210" w:lineRule="exact"/>
              <w:jc w:val="center"/>
              <w:rPr>
                <w:rFonts w:ascii="CordiaUPC" w:hAnsi="CordiaUPC" w:cs="CordiaUPC"/>
                <w:szCs w:val="22"/>
                <w:lang w:val="en-US" w:bidi="th-TH"/>
              </w:rPr>
            </w:pPr>
            <w:r w:rsidRPr="007A7361">
              <w:rPr>
                <w:rFonts w:ascii="CordiaUPC" w:hAnsi="CordiaUPC" w:cs="CordiaUPC" w:hint="cs"/>
                <w:szCs w:val="22"/>
                <w:lang w:val="en-US" w:bidi="th-TH"/>
              </w:rPr>
              <w:t>Equity</w:t>
            </w:r>
          </w:p>
        </w:tc>
        <w:tc>
          <w:tcPr>
            <w:tcW w:w="1278" w:type="dxa"/>
            <w:gridSpan w:val="2"/>
          </w:tcPr>
          <w:p w14:paraId="5C170F24"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sidRPr="007A7361">
              <w:rPr>
                <w:rFonts w:ascii="CordiaUPC" w:hAnsi="CordiaUPC" w:cs="CordiaUPC" w:hint="cs"/>
                <w:szCs w:val="22"/>
                <w:lang w:val="en-GB"/>
              </w:rPr>
              <w:t>Allowance for impairment losses</w:t>
            </w:r>
          </w:p>
        </w:tc>
        <w:tc>
          <w:tcPr>
            <w:tcW w:w="1269" w:type="dxa"/>
            <w:gridSpan w:val="2"/>
          </w:tcPr>
          <w:p w14:paraId="7BACC758" w14:textId="77777777" w:rsidR="00320AD3" w:rsidRPr="007A7361" w:rsidRDefault="00320AD3" w:rsidP="00320AD3">
            <w:pPr>
              <w:pStyle w:val="index"/>
              <w:spacing w:after="0" w:line="210" w:lineRule="exact"/>
              <w:jc w:val="center"/>
              <w:rPr>
                <w:rFonts w:ascii="CordiaUPC" w:hAnsi="CordiaUPC" w:cs="CordiaUPC"/>
                <w:szCs w:val="22"/>
                <w:lang w:val="en-GB"/>
              </w:rPr>
            </w:pPr>
          </w:p>
          <w:p w14:paraId="2E68710F"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sidRPr="007A7361">
              <w:rPr>
                <w:rFonts w:ascii="CordiaUPC" w:hAnsi="CordiaUPC" w:cs="CordiaUPC" w:hint="cs"/>
                <w:szCs w:val="22"/>
                <w:lang w:val="en-GB"/>
              </w:rPr>
              <w:t>At Equity, net</w:t>
            </w:r>
          </w:p>
        </w:tc>
        <w:tc>
          <w:tcPr>
            <w:tcW w:w="1350" w:type="dxa"/>
            <w:gridSpan w:val="3"/>
            <w:shd w:val="clear" w:color="auto" w:fill="auto"/>
          </w:tcPr>
          <w:p w14:paraId="77C60A1D" w14:textId="77777777" w:rsidR="00320AD3" w:rsidRPr="007A7361" w:rsidRDefault="00320AD3" w:rsidP="00320AD3">
            <w:pPr>
              <w:pStyle w:val="index"/>
              <w:spacing w:after="0" w:line="210" w:lineRule="exact"/>
              <w:jc w:val="center"/>
              <w:rPr>
                <w:rFonts w:ascii="CordiaUPC" w:hAnsi="CordiaUPC" w:cs="CordiaUPC"/>
                <w:szCs w:val="22"/>
                <w:lang w:val="en-GB"/>
              </w:rPr>
            </w:pPr>
          </w:p>
          <w:p w14:paraId="037EE72F"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sidRPr="007A7361">
              <w:rPr>
                <w:rFonts w:ascii="CordiaUPC" w:hAnsi="CordiaUPC" w:cs="CordiaUPC" w:hint="cs"/>
                <w:szCs w:val="22"/>
                <w:lang w:val="en-GB"/>
              </w:rPr>
              <w:t>Cost</w:t>
            </w:r>
          </w:p>
        </w:tc>
        <w:tc>
          <w:tcPr>
            <w:tcW w:w="1456" w:type="dxa"/>
            <w:gridSpan w:val="3"/>
            <w:shd w:val="clear" w:color="auto" w:fill="auto"/>
          </w:tcPr>
          <w:p w14:paraId="3677B83D"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sidRPr="007A7361">
              <w:rPr>
                <w:rFonts w:ascii="CordiaUPC" w:hAnsi="CordiaUPC" w:cs="CordiaUPC" w:hint="cs"/>
                <w:szCs w:val="22"/>
                <w:lang w:val="en-GB"/>
              </w:rPr>
              <w:t>Allowance for impairment losses</w:t>
            </w:r>
          </w:p>
        </w:tc>
        <w:tc>
          <w:tcPr>
            <w:tcW w:w="1418" w:type="dxa"/>
            <w:gridSpan w:val="2"/>
            <w:shd w:val="clear" w:color="auto" w:fill="auto"/>
          </w:tcPr>
          <w:p w14:paraId="29E3BE8C" w14:textId="77777777" w:rsidR="00320AD3" w:rsidRPr="007A7361" w:rsidRDefault="00320AD3" w:rsidP="00320AD3">
            <w:pPr>
              <w:pStyle w:val="index"/>
              <w:spacing w:after="0" w:line="210" w:lineRule="exact"/>
              <w:jc w:val="center"/>
              <w:rPr>
                <w:rFonts w:ascii="CordiaUPC" w:hAnsi="CordiaUPC" w:cs="CordiaUPC"/>
                <w:szCs w:val="22"/>
                <w:lang w:val="en-GB"/>
              </w:rPr>
            </w:pPr>
          </w:p>
          <w:p w14:paraId="2111D827"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sidRPr="007A7361">
              <w:rPr>
                <w:rFonts w:ascii="CordiaUPC" w:hAnsi="CordiaUPC" w:cs="CordiaUPC" w:hint="cs"/>
                <w:szCs w:val="22"/>
                <w:lang w:val="en-GB"/>
              </w:rPr>
              <w:t>At cost, net</w:t>
            </w:r>
          </w:p>
        </w:tc>
        <w:tc>
          <w:tcPr>
            <w:tcW w:w="1565" w:type="dxa"/>
            <w:gridSpan w:val="3"/>
          </w:tcPr>
          <w:p w14:paraId="256EB300" w14:textId="77777777" w:rsidR="000A649F" w:rsidRDefault="00320AD3" w:rsidP="00320AD3">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 xml:space="preserve">the </w:t>
            </w:r>
            <w:r w:rsidR="000A649F" w:rsidRPr="000A649F">
              <w:rPr>
                <w:rFonts w:ascii="CordiaUPC" w:hAnsi="CordiaUPC" w:cs="CordiaUPC"/>
                <w:szCs w:val="22"/>
                <w:lang w:val="en-GB"/>
              </w:rPr>
              <w:t>three-month</w:t>
            </w:r>
          </w:p>
          <w:p w14:paraId="449E1B19" w14:textId="3D3E3CAE" w:rsidR="00320AD3" w:rsidRPr="000A649F" w:rsidRDefault="000A649F" w:rsidP="00320AD3">
            <w:pPr>
              <w:pStyle w:val="index"/>
              <w:spacing w:after="0" w:line="210" w:lineRule="exact"/>
              <w:jc w:val="center"/>
              <w:rPr>
                <w:rFonts w:ascii="CordiaUPC" w:hAnsi="CordiaUPC" w:cs="CordiaUPC"/>
                <w:szCs w:val="22"/>
                <w:cs/>
                <w:lang w:val="en-GB" w:bidi="th-TH"/>
              </w:rPr>
            </w:pPr>
            <w:r w:rsidRPr="000A649F">
              <w:rPr>
                <w:rFonts w:ascii="CordiaUPC" w:hAnsi="CordiaUPC" w:cs="CordiaUPC"/>
                <w:szCs w:val="22"/>
                <w:lang w:val="en-GB"/>
              </w:rPr>
              <w:t xml:space="preserve"> period ended</w:t>
            </w:r>
          </w:p>
        </w:tc>
      </w:tr>
      <w:tr w:rsidR="00320AD3" w:rsidRPr="000A649F" w14:paraId="0327088E" w14:textId="77777777" w:rsidTr="00072DBC">
        <w:tc>
          <w:tcPr>
            <w:tcW w:w="1673" w:type="dxa"/>
            <w:shd w:val="clear" w:color="auto" w:fill="auto"/>
          </w:tcPr>
          <w:p w14:paraId="23C8B234" w14:textId="77777777" w:rsidR="00320AD3" w:rsidRPr="007A7361" w:rsidRDefault="00320AD3" w:rsidP="00320AD3">
            <w:pPr>
              <w:pStyle w:val="index"/>
              <w:spacing w:after="0" w:line="210" w:lineRule="exact"/>
              <w:ind w:right="-90"/>
              <w:jc w:val="center"/>
              <w:rPr>
                <w:rFonts w:ascii="CordiaUPC" w:hAnsi="CordiaUPC" w:cs="CordiaUPC"/>
                <w:szCs w:val="22"/>
                <w:lang w:val="en-GB"/>
              </w:rPr>
            </w:pPr>
          </w:p>
        </w:tc>
        <w:tc>
          <w:tcPr>
            <w:tcW w:w="1529" w:type="dxa"/>
            <w:shd w:val="clear" w:color="auto" w:fill="auto"/>
          </w:tcPr>
          <w:p w14:paraId="6569454A" w14:textId="77777777" w:rsidR="00320AD3" w:rsidRPr="007A7361" w:rsidRDefault="00320AD3" w:rsidP="00320AD3">
            <w:pPr>
              <w:pStyle w:val="index"/>
              <w:spacing w:after="0" w:line="210" w:lineRule="exact"/>
              <w:jc w:val="center"/>
              <w:rPr>
                <w:rFonts w:ascii="CordiaUPC" w:hAnsi="CordiaUPC" w:cs="CordiaUPC"/>
                <w:szCs w:val="22"/>
                <w:lang w:val="en-GB"/>
              </w:rPr>
            </w:pPr>
          </w:p>
        </w:tc>
        <w:tc>
          <w:tcPr>
            <w:tcW w:w="630" w:type="dxa"/>
            <w:shd w:val="clear" w:color="auto" w:fill="auto"/>
          </w:tcPr>
          <w:p w14:paraId="12940968"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31</w:t>
            </w:r>
          </w:p>
        </w:tc>
        <w:tc>
          <w:tcPr>
            <w:tcW w:w="630" w:type="dxa"/>
            <w:shd w:val="clear" w:color="auto" w:fill="auto"/>
          </w:tcPr>
          <w:p w14:paraId="54398A96"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31</w:t>
            </w:r>
          </w:p>
        </w:tc>
        <w:tc>
          <w:tcPr>
            <w:tcW w:w="781" w:type="dxa"/>
            <w:shd w:val="clear" w:color="auto" w:fill="auto"/>
          </w:tcPr>
          <w:p w14:paraId="3E8671FC"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31</w:t>
            </w:r>
          </w:p>
        </w:tc>
        <w:tc>
          <w:tcPr>
            <w:tcW w:w="724" w:type="dxa"/>
            <w:shd w:val="clear" w:color="auto" w:fill="auto"/>
          </w:tcPr>
          <w:p w14:paraId="46CFB40D"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31</w:t>
            </w:r>
          </w:p>
        </w:tc>
        <w:tc>
          <w:tcPr>
            <w:tcW w:w="648" w:type="dxa"/>
            <w:shd w:val="clear" w:color="auto" w:fill="auto"/>
          </w:tcPr>
          <w:p w14:paraId="293B38F5"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31</w:t>
            </w:r>
          </w:p>
        </w:tc>
        <w:tc>
          <w:tcPr>
            <w:tcW w:w="648" w:type="dxa"/>
            <w:shd w:val="clear" w:color="auto" w:fill="auto"/>
          </w:tcPr>
          <w:p w14:paraId="6004C780"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31</w:t>
            </w:r>
          </w:p>
        </w:tc>
        <w:tc>
          <w:tcPr>
            <w:tcW w:w="648" w:type="dxa"/>
            <w:shd w:val="clear" w:color="auto" w:fill="auto"/>
          </w:tcPr>
          <w:p w14:paraId="326651B1"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31</w:t>
            </w:r>
          </w:p>
        </w:tc>
        <w:tc>
          <w:tcPr>
            <w:tcW w:w="630" w:type="dxa"/>
            <w:shd w:val="clear" w:color="auto" w:fill="auto"/>
          </w:tcPr>
          <w:p w14:paraId="1A58C520"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31</w:t>
            </w:r>
          </w:p>
        </w:tc>
        <w:tc>
          <w:tcPr>
            <w:tcW w:w="630" w:type="dxa"/>
            <w:shd w:val="clear" w:color="auto" w:fill="auto"/>
          </w:tcPr>
          <w:p w14:paraId="5A8F1D96"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31</w:t>
            </w:r>
          </w:p>
        </w:tc>
        <w:tc>
          <w:tcPr>
            <w:tcW w:w="639" w:type="dxa"/>
            <w:shd w:val="clear" w:color="auto" w:fill="auto"/>
          </w:tcPr>
          <w:p w14:paraId="3F6EEFD7"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31</w:t>
            </w:r>
          </w:p>
        </w:tc>
        <w:tc>
          <w:tcPr>
            <w:tcW w:w="630" w:type="dxa"/>
            <w:shd w:val="clear" w:color="auto" w:fill="auto"/>
          </w:tcPr>
          <w:p w14:paraId="1DF3D79C"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31</w:t>
            </w:r>
          </w:p>
        </w:tc>
        <w:tc>
          <w:tcPr>
            <w:tcW w:w="720" w:type="dxa"/>
            <w:gridSpan w:val="2"/>
            <w:shd w:val="clear" w:color="auto" w:fill="auto"/>
          </w:tcPr>
          <w:p w14:paraId="2EA3409B"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31</w:t>
            </w:r>
          </w:p>
        </w:tc>
        <w:tc>
          <w:tcPr>
            <w:tcW w:w="747" w:type="dxa"/>
            <w:shd w:val="clear" w:color="auto" w:fill="auto"/>
          </w:tcPr>
          <w:p w14:paraId="47F25858"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31</w:t>
            </w:r>
          </w:p>
        </w:tc>
        <w:tc>
          <w:tcPr>
            <w:tcW w:w="709" w:type="dxa"/>
            <w:gridSpan w:val="2"/>
            <w:shd w:val="clear" w:color="auto" w:fill="auto"/>
          </w:tcPr>
          <w:p w14:paraId="3734003C"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31</w:t>
            </w:r>
          </w:p>
        </w:tc>
        <w:tc>
          <w:tcPr>
            <w:tcW w:w="709" w:type="dxa"/>
            <w:shd w:val="clear" w:color="auto" w:fill="auto"/>
          </w:tcPr>
          <w:p w14:paraId="60F9D696"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31</w:t>
            </w:r>
          </w:p>
        </w:tc>
        <w:tc>
          <w:tcPr>
            <w:tcW w:w="709" w:type="dxa"/>
            <w:shd w:val="clear" w:color="auto" w:fill="auto"/>
          </w:tcPr>
          <w:p w14:paraId="6BAA1BB2"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31</w:t>
            </w:r>
          </w:p>
        </w:tc>
        <w:tc>
          <w:tcPr>
            <w:tcW w:w="708" w:type="dxa"/>
            <w:shd w:val="clear" w:color="auto" w:fill="auto"/>
          </w:tcPr>
          <w:p w14:paraId="77F56862" w14:textId="77777777" w:rsidR="00320AD3" w:rsidRPr="000A649F" w:rsidRDefault="00320AD3" w:rsidP="00320AD3">
            <w:pPr>
              <w:pStyle w:val="index"/>
              <w:spacing w:after="0" w:line="210" w:lineRule="exact"/>
              <w:jc w:val="center"/>
              <w:rPr>
                <w:rFonts w:ascii="CordiaUPC" w:hAnsi="CordiaUPC" w:cs="CordiaUPC"/>
                <w:szCs w:val="22"/>
                <w:lang w:val="en-GB"/>
              </w:rPr>
            </w:pPr>
            <w:r w:rsidRPr="000A649F">
              <w:rPr>
                <w:rFonts w:ascii="CordiaUPC" w:hAnsi="CordiaUPC" w:cs="CordiaUPC"/>
                <w:szCs w:val="22"/>
                <w:lang w:val="en-GB"/>
              </w:rPr>
              <w:t>31</w:t>
            </w:r>
          </w:p>
        </w:tc>
        <w:tc>
          <w:tcPr>
            <w:tcW w:w="857" w:type="dxa"/>
            <w:gridSpan w:val="2"/>
            <w:shd w:val="clear" w:color="auto" w:fill="auto"/>
          </w:tcPr>
          <w:p w14:paraId="1CB26706" w14:textId="77777777" w:rsidR="00320AD3" w:rsidRPr="000A649F" w:rsidRDefault="00320AD3" w:rsidP="00320AD3">
            <w:pPr>
              <w:pStyle w:val="index"/>
              <w:spacing w:after="0" w:line="210" w:lineRule="exact"/>
              <w:jc w:val="center"/>
              <w:rPr>
                <w:rFonts w:ascii="CordiaUPC" w:hAnsi="CordiaUPC" w:cs="CordiaUPC"/>
                <w:szCs w:val="22"/>
                <w:lang w:val="en-GB"/>
              </w:rPr>
            </w:pPr>
            <w:r w:rsidRPr="000A649F">
              <w:rPr>
                <w:rFonts w:ascii="CordiaUPC" w:hAnsi="CordiaUPC" w:cs="CordiaUPC"/>
                <w:szCs w:val="22"/>
                <w:lang w:val="en-GB"/>
              </w:rPr>
              <w:t>31</w:t>
            </w:r>
          </w:p>
        </w:tc>
      </w:tr>
      <w:tr w:rsidR="00320AD3" w:rsidRPr="005C619D" w14:paraId="5012261B" w14:textId="77777777" w:rsidTr="00072DBC">
        <w:tc>
          <w:tcPr>
            <w:tcW w:w="1673" w:type="dxa"/>
            <w:shd w:val="clear" w:color="auto" w:fill="auto"/>
          </w:tcPr>
          <w:p w14:paraId="0B7FEBFB" w14:textId="77777777" w:rsidR="00320AD3" w:rsidRPr="007A7361" w:rsidRDefault="00320AD3" w:rsidP="00320AD3">
            <w:pPr>
              <w:pStyle w:val="index"/>
              <w:spacing w:after="0" w:line="210" w:lineRule="exact"/>
              <w:ind w:right="-90"/>
              <w:jc w:val="center"/>
              <w:rPr>
                <w:rFonts w:ascii="CordiaUPC" w:hAnsi="CordiaUPC" w:cs="CordiaUPC"/>
                <w:szCs w:val="22"/>
                <w:lang w:val="en-GB"/>
              </w:rPr>
            </w:pPr>
          </w:p>
        </w:tc>
        <w:tc>
          <w:tcPr>
            <w:tcW w:w="1529" w:type="dxa"/>
            <w:shd w:val="clear" w:color="auto" w:fill="auto"/>
          </w:tcPr>
          <w:p w14:paraId="458CBF19" w14:textId="77777777" w:rsidR="00320AD3" w:rsidRPr="007A7361" w:rsidRDefault="00320AD3" w:rsidP="00320AD3">
            <w:pPr>
              <w:pStyle w:val="index"/>
              <w:spacing w:after="0" w:line="210" w:lineRule="exact"/>
              <w:jc w:val="center"/>
              <w:rPr>
                <w:rFonts w:ascii="CordiaUPC" w:hAnsi="CordiaUPC" w:cs="CordiaUPC"/>
                <w:szCs w:val="22"/>
                <w:lang w:val="en-GB"/>
              </w:rPr>
            </w:pPr>
          </w:p>
        </w:tc>
        <w:tc>
          <w:tcPr>
            <w:tcW w:w="630" w:type="dxa"/>
            <w:shd w:val="clear" w:color="auto" w:fill="auto"/>
          </w:tcPr>
          <w:p w14:paraId="438BF46B"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March</w:t>
            </w:r>
          </w:p>
        </w:tc>
        <w:tc>
          <w:tcPr>
            <w:tcW w:w="630" w:type="dxa"/>
            <w:shd w:val="clear" w:color="auto" w:fill="auto"/>
          </w:tcPr>
          <w:p w14:paraId="6B2C8F53"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December</w:t>
            </w:r>
          </w:p>
        </w:tc>
        <w:tc>
          <w:tcPr>
            <w:tcW w:w="781" w:type="dxa"/>
            <w:shd w:val="clear" w:color="auto" w:fill="auto"/>
          </w:tcPr>
          <w:p w14:paraId="278356EB"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March</w:t>
            </w:r>
          </w:p>
        </w:tc>
        <w:tc>
          <w:tcPr>
            <w:tcW w:w="724" w:type="dxa"/>
            <w:shd w:val="clear" w:color="auto" w:fill="auto"/>
          </w:tcPr>
          <w:p w14:paraId="74AA4145"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December</w:t>
            </w:r>
          </w:p>
        </w:tc>
        <w:tc>
          <w:tcPr>
            <w:tcW w:w="648" w:type="dxa"/>
            <w:shd w:val="clear" w:color="auto" w:fill="auto"/>
          </w:tcPr>
          <w:p w14:paraId="4296F458"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March</w:t>
            </w:r>
          </w:p>
        </w:tc>
        <w:tc>
          <w:tcPr>
            <w:tcW w:w="648" w:type="dxa"/>
            <w:shd w:val="clear" w:color="auto" w:fill="auto"/>
          </w:tcPr>
          <w:p w14:paraId="3428AC9C"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December</w:t>
            </w:r>
          </w:p>
        </w:tc>
        <w:tc>
          <w:tcPr>
            <w:tcW w:w="648" w:type="dxa"/>
            <w:shd w:val="clear" w:color="auto" w:fill="auto"/>
          </w:tcPr>
          <w:p w14:paraId="1772B1F1"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March</w:t>
            </w:r>
          </w:p>
        </w:tc>
        <w:tc>
          <w:tcPr>
            <w:tcW w:w="630" w:type="dxa"/>
            <w:shd w:val="clear" w:color="auto" w:fill="auto"/>
          </w:tcPr>
          <w:p w14:paraId="26213927"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December</w:t>
            </w:r>
          </w:p>
        </w:tc>
        <w:tc>
          <w:tcPr>
            <w:tcW w:w="630" w:type="dxa"/>
            <w:shd w:val="clear" w:color="auto" w:fill="auto"/>
          </w:tcPr>
          <w:p w14:paraId="639A5566"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March</w:t>
            </w:r>
          </w:p>
        </w:tc>
        <w:tc>
          <w:tcPr>
            <w:tcW w:w="639" w:type="dxa"/>
            <w:shd w:val="clear" w:color="auto" w:fill="auto"/>
          </w:tcPr>
          <w:p w14:paraId="32CB07CB"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December</w:t>
            </w:r>
          </w:p>
        </w:tc>
        <w:tc>
          <w:tcPr>
            <w:tcW w:w="630" w:type="dxa"/>
            <w:shd w:val="clear" w:color="auto" w:fill="auto"/>
          </w:tcPr>
          <w:p w14:paraId="31F6B324"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March</w:t>
            </w:r>
          </w:p>
        </w:tc>
        <w:tc>
          <w:tcPr>
            <w:tcW w:w="720" w:type="dxa"/>
            <w:gridSpan w:val="2"/>
            <w:shd w:val="clear" w:color="auto" w:fill="auto"/>
          </w:tcPr>
          <w:p w14:paraId="60432EFD"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December</w:t>
            </w:r>
          </w:p>
        </w:tc>
        <w:tc>
          <w:tcPr>
            <w:tcW w:w="747" w:type="dxa"/>
            <w:shd w:val="clear" w:color="auto" w:fill="auto"/>
          </w:tcPr>
          <w:p w14:paraId="0C6E819F"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March</w:t>
            </w:r>
          </w:p>
        </w:tc>
        <w:tc>
          <w:tcPr>
            <w:tcW w:w="709" w:type="dxa"/>
            <w:gridSpan w:val="2"/>
            <w:shd w:val="clear" w:color="auto" w:fill="auto"/>
          </w:tcPr>
          <w:p w14:paraId="066F5ED9"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December</w:t>
            </w:r>
          </w:p>
        </w:tc>
        <w:tc>
          <w:tcPr>
            <w:tcW w:w="709" w:type="dxa"/>
            <w:shd w:val="clear" w:color="auto" w:fill="auto"/>
          </w:tcPr>
          <w:p w14:paraId="79965324"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March</w:t>
            </w:r>
          </w:p>
        </w:tc>
        <w:tc>
          <w:tcPr>
            <w:tcW w:w="709" w:type="dxa"/>
            <w:shd w:val="clear" w:color="auto" w:fill="auto"/>
          </w:tcPr>
          <w:p w14:paraId="170081A5"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December</w:t>
            </w:r>
          </w:p>
        </w:tc>
        <w:tc>
          <w:tcPr>
            <w:tcW w:w="708" w:type="dxa"/>
            <w:shd w:val="clear" w:color="auto" w:fill="auto"/>
          </w:tcPr>
          <w:p w14:paraId="097A4A45"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Pr>
                <w:rFonts w:ascii="CordiaUPC" w:hAnsi="CordiaUPC" w:cs="CordiaUPC"/>
                <w:spacing w:val="-8"/>
                <w:szCs w:val="22"/>
                <w:lang w:val="en-GB"/>
              </w:rPr>
              <w:t>March</w:t>
            </w:r>
          </w:p>
        </w:tc>
        <w:tc>
          <w:tcPr>
            <w:tcW w:w="857" w:type="dxa"/>
            <w:gridSpan w:val="2"/>
            <w:shd w:val="clear" w:color="auto" w:fill="auto"/>
          </w:tcPr>
          <w:p w14:paraId="337FFCCD" w14:textId="12AAD6B9" w:rsidR="00320AD3" w:rsidRPr="007A7361" w:rsidRDefault="000A649F" w:rsidP="00320AD3">
            <w:pPr>
              <w:pStyle w:val="index"/>
              <w:spacing w:after="0" w:line="210" w:lineRule="exact"/>
              <w:jc w:val="center"/>
              <w:rPr>
                <w:rFonts w:ascii="CordiaUPC" w:hAnsi="CordiaUPC" w:cs="CordiaUPC"/>
                <w:spacing w:val="-8"/>
                <w:szCs w:val="22"/>
                <w:lang w:val="en-GB"/>
              </w:rPr>
            </w:pPr>
            <w:r w:rsidRPr="000A649F">
              <w:rPr>
                <w:rFonts w:ascii="CordiaUPC" w:hAnsi="CordiaUPC" w:cs="CordiaUPC"/>
                <w:spacing w:val="-8"/>
                <w:szCs w:val="22"/>
                <w:lang w:val="en-GB"/>
              </w:rPr>
              <w:t>March</w:t>
            </w:r>
          </w:p>
        </w:tc>
      </w:tr>
      <w:tr w:rsidR="00320AD3" w:rsidRPr="005C619D" w14:paraId="0DA21B2A" w14:textId="77777777" w:rsidTr="00072DBC">
        <w:tc>
          <w:tcPr>
            <w:tcW w:w="1673" w:type="dxa"/>
            <w:shd w:val="clear" w:color="auto" w:fill="auto"/>
          </w:tcPr>
          <w:p w14:paraId="634CA748" w14:textId="77777777" w:rsidR="00320AD3" w:rsidRPr="007A7361" w:rsidRDefault="00320AD3" w:rsidP="00320AD3">
            <w:pPr>
              <w:pStyle w:val="index"/>
              <w:spacing w:after="0" w:line="210" w:lineRule="exact"/>
              <w:ind w:right="-90"/>
              <w:jc w:val="center"/>
              <w:rPr>
                <w:rFonts w:ascii="CordiaUPC" w:hAnsi="CordiaUPC" w:cs="CordiaUPC"/>
                <w:szCs w:val="22"/>
                <w:lang w:val="en-GB"/>
              </w:rPr>
            </w:pPr>
          </w:p>
        </w:tc>
        <w:tc>
          <w:tcPr>
            <w:tcW w:w="1529" w:type="dxa"/>
            <w:shd w:val="clear" w:color="auto" w:fill="auto"/>
          </w:tcPr>
          <w:p w14:paraId="0EBA6E52" w14:textId="77777777" w:rsidR="00320AD3" w:rsidRPr="007A7361" w:rsidRDefault="00320AD3" w:rsidP="00320AD3">
            <w:pPr>
              <w:pStyle w:val="index"/>
              <w:spacing w:after="0" w:line="210" w:lineRule="exact"/>
              <w:jc w:val="center"/>
              <w:rPr>
                <w:rFonts w:ascii="CordiaUPC" w:hAnsi="CordiaUPC" w:cs="CordiaUPC"/>
                <w:szCs w:val="22"/>
                <w:lang w:val="en-GB"/>
              </w:rPr>
            </w:pPr>
          </w:p>
        </w:tc>
        <w:tc>
          <w:tcPr>
            <w:tcW w:w="630" w:type="dxa"/>
            <w:shd w:val="clear" w:color="auto" w:fill="auto"/>
          </w:tcPr>
          <w:p w14:paraId="2126E841"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w:t>
            </w:r>
            <w:r>
              <w:rPr>
                <w:rFonts w:ascii="CordiaUPC" w:hAnsi="CordiaUPC" w:cs="CordiaUPC"/>
                <w:spacing w:val="-8"/>
                <w:szCs w:val="22"/>
                <w:lang w:val="en-GB"/>
              </w:rPr>
              <w:t>1</w:t>
            </w:r>
          </w:p>
        </w:tc>
        <w:tc>
          <w:tcPr>
            <w:tcW w:w="630" w:type="dxa"/>
            <w:shd w:val="clear" w:color="auto" w:fill="auto"/>
          </w:tcPr>
          <w:p w14:paraId="6CA8BC62"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w:t>
            </w:r>
            <w:r>
              <w:rPr>
                <w:rFonts w:ascii="CordiaUPC" w:hAnsi="CordiaUPC" w:cs="CordiaUPC"/>
                <w:spacing w:val="-8"/>
                <w:szCs w:val="22"/>
                <w:lang w:val="en-GB"/>
              </w:rPr>
              <w:t>20</w:t>
            </w:r>
          </w:p>
        </w:tc>
        <w:tc>
          <w:tcPr>
            <w:tcW w:w="781" w:type="dxa"/>
            <w:shd w:val="clear" w:color="auto" w:fill="auto"/>
          </w:tcPr>
          <w:p w14:paraId="204FF357"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w:t>
            </w:r>
            <w:r>
              <w:rPr>
                <w:rFonts w:ascii="CordiaUPC" w:hAnsi="CordiaUPC" w:cs="CordiaUPC"/>
                <w:spacing w:val="-8"/>
                <w:szCs w:val="22"/>
                <w:lang w:val="en-GB"/>
              </w:rPr>
              <w:t>1</w:t>
            </w:r>
          </w:p>
        </w:tc>
        <w:tc>
          <w:tcPr>
            <w:tcW w:w="724" w:type="dxa"/>
            <w:shd w:val="clear" w:color="auto" w:fill="auto"/>
          </w:tcPr>
          <w:p w14:paraId="36370E46"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w:t>
            </w:r>
            <w:r>
              <w:rPr>
                <w:rFonts w:ascii="CordiaUPC" w:hAnsi="CordiaUPC" w:cs="CordiaUPC"/>
                <w:spacing w:val="-8"/>
                <w:szCs w:val="22"/>
                <w:lang w:val="en-GB"/>
              </w:rPr>
              <w:t>20</w:t>
            </w:r>
          </w:p>
        </w:tc>
        <w:tc>
          <w:tcPr>
            <w:tcW w:w="648" w:type="dxa"/>
            <w:shd w:val="clear" w:color="auto" w:fill="auto"/>
          </w:tcPr>
          <w:p w14:paraId="792B59B6"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w:t>
            </w:r>
            <w:r>
              <w:rPr>
                <w:rFonts w:ascii="CordiaUPC" w:hAnsi="CordiaUPC" w:cs="CordiaUPC"/>
                <w:spacing w:val="-8"/>
                <w:szCs w:val="22"/>
                <w:lang w:val="en-GB"/>
              </w:rPr>
              <w:t>1</w:t>
            </w:r>
          </w:p>
        </w:tc>
        <w:tc>
          <w:tcPr>
            <w:tcW w:w="648" w:type="dxa"/>
            <w:shd w:val="clear" w:color="auto" w:fill="auto"/>
          </w:tcPr>
          <w:p w14:paraId="0F1D837F"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w:t>
            </w:r>
            <w:r>
              <w:rPr>
                <w:rFonts w:ascii="CordiaUPC" w:hAnsi="CordiaUPC" w:cs="CordiaUPC"/>
                <w:spacing w:val="-8"/>
                <w:szCs w:val="22"/>
                <w:lang w:val="en-GB"/>
              </w:rPr>
              <w:t>20</w:t>
            </w:r>
          </w:p>
        </w:tc>
        <w:tc>
          <w:tcPr>
            <w:tcW w:w="648" w:type="dxa"/>
            <w:shd w:val="clear" w:color="auto" w:fill="auto"/>
          </w:tcPr>
          <w:p w14:paraId="7A4A53A9"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w:t>
            </w:r>
            <w:r>
              <w:rPr>
                <w:rFonts w:ascii="CordiaUPC" w:hAnsi="CordiaUPC" w:cs="CordiaUPC"/>
                <w:spacing w:val="-8"/>
                <w:szCs w:val="22"/>
                <w:lang w:val="en-GB"/>
              </w:rPr>
              <w:t>1</w:t>
            </w:r>
          </w:p>
        </w:tc>
        <w:tc>
          <w:tcPr>
            <w:tcW w:w="630" w:type="dxa"/>
            <w:shd w:val="clear" w:color="auto" w:fill="auto"/>
          </w:tcPr>
          <w:p w14:paraId="107860E6"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w:t>
            </w:r>
            <w:r>
              <w:rPr>
                <w:rFonts w:ascii="CordiaUPC" w:hAnsi="CordiaUPC" w:cs="CordiaUPC"/>
                <w:spacing w:val="-8"/>
                <w:szCs w:val="22"/>
                <w:lang w:val="en-GB"/>
              </w:rPr>
              <w:t>20</w:t>
            </w:r>
          </w:p>
        </w:tc>
        <w:tc>
          <w:tcPr>
            <w:tcW w:w="630" w:type="dxa"/>
            <w:shd w:val="clear" w:color="auto" w:fill="auto"/>
          </w:tcPr>
          <w:p w14:paraId="752A1D9C"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w:t>
            </w:r>
            <w:r>
              <w:rPr>
                <w:rFonts w:ascii="CordiaUPC" w:hAnsi="CordiaUPC" w:cs="CordiaUPC"/>
                <w:spacing w:val="-8"/>
                <w:szCs w:val="22"/>
                <w:lang w:val="en-GB"/>
              </w:rPr>
              <w:t>1</w:t>
            </w:r>
          </w:p>
        </w:tc>
        <w:tc>
          <w:tcPr>
            <w:tcW w:w="639" w:type="dxa"/>
            <w:shd w:val="clear" w:color="auto" w:fill="auto"/>
          </w:tcPr>
          <w:p w14:paraId="6BBEE381"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w:t>
            </w:r>
            <w:r>
              <w:rPr>
                <w:rFonts w:ascii="CordiaUPC" w:hAnsi="CordiaUPC" w:cs="CordiaUPC"/>
                <w:spacing w:val="-8"/>
                <w:szCs w:val="22"/>
                <w:lang w:val="en-GB"/>
              </w:rPr>
              <w:t>20</w:t>
            </w:r>
          </w:p>
        </w:tc>
        <w:tc>
          <w:tcPr>
            <w:tcW w:w="630" w:type="dxa"/>
            <w:shd w:val="clear" w:color="auto" w:fill="auto"/>
          </w:tcPr>
          <w:p w14:paraId="152AB331"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w:t>
            </w:r>
            <w:r>
              <w:rPr>
                <w:rFonts w:ascii="CordiaUPC" w:hAnsi="CordiaUPC" w:cs="CordiaUPC"/>
                <w:spacing w:val="-8"/>
                <w:szCs w:val="22"/>
                <w:lang w:val="en-GB"/>
              </w:rPr>
              <w:t>1</w:t>
            </w:r>
          </w:p>
        </w:tc>
        <w:tc>
          <w:tcPr>
            <w:tcW w:w="720" w:type="dxa"/>
            <w:gridSpan w:val="2"/>
            <w:shd w:val="clear" w:color="auto" w:fill="auto"/>
          </w:tcPr>
          <w:p w14:paraId="222924DC"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w:t>
            </w:r>
            <w:r>
              <w:rPr>
                <w:rFonts w:ascii="CordiaUPC" w:hAnsi="CordiaUPC" w:cs="CordiaUPC"/>
                <w:spacing w:val="-8"/>
                <w:szCs w:val="22"/>
                <w:lang w:val="en-GB"/>
              </w:rPr>
              <w:t>20</w:t>
            </w:r>
          </w:p>
        </w:tc>
        <w:tc>
          <w:tcPr>
            <w:tcW w:w="747" w:type="dxa"/>
            <w:shd w:val="clear" w:color="auto" w:fill="auto"/>
          </w:tcPr>
          <w:p w14:paraId="1F77DF65"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w:t>
            </w:r>
            <w:r>
              <w:rPr>
                <w:rFonts w:ascii="CordiaUPC" w:hAnsi="CordiaUPC" w:cs="CordiaUPC"/>
                <w:spacing w:val="-8"/>
                <w:szCs w:val="22"/>
                <w:lang w:val="en-GB"/>
              </w:rPr>
              <w:t>1</w:t>
            </w:r>
          </w:p>
        </w:tc>
        <w:tc>
          <w:tcPr>
            <w:tcW w:w="709" w:type="dxa"/>
            <w:gridSpan w:val="2"/>
            <w:shd w:val="clear" w:color="auto" w:fill="auto"/>
          </w:tcPr>
          <w:p w14:paraId="54C1E681"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w:t>
            </w:r>
            <w:r>
              <w:rPr>
                <w:rFonts w:ascii="CordiaUPC" w:hAnsi="CordiaUPC" w:cs="CordiaUPC"/>
                <w:spacing w:val="-8"/>
                <w:szCs w:val="22"/>
                <w:lang w:val="en-GB"/>
              </w:rPr>
              <w:t>20</w:t>
            </w:r>
          </w:p>
        </w:tc>
        <w:tc>
          <w:tcPr>
            <w:tcW w:w="709" w:type="dxa"/>
            <w:shd w:val="clear" w:color="auto" w:fill="auto"/>
          </w:tcPr>
          <w:p w14:paraId="2DB4C146"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w:t>
            </w:r>
            <w:r>
              <w:rPr>
                <w:rFonts w:ascii="CordiaUPC" w:hAnsi="CordiaUPC" w:cs="CordiaUPC"/>
                <w:spacing w:val="-8"/>
                <w:szCs w:val="22"/>
                <w:lang w:val="en-GB"/>
              </w:rPr>
              <w:t>1</w:t>
            </w:r>
          </w:p>
        </w:tc>
        <w:tc>
          <w:tcPr>
            <w:tcW w:w="709" w:type="dxa"/>
            <w:shd w:val="clear" w:color="auto" w:fill="auto"/>
          </w:tcPr>
          <w:p w14:paraId="0A676F2D"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w:t>
            </w:r>
            <w:r>
              <w:rPr>
                <w:rFonts w:ascii="CordiaUPC" w:hAnsi="CordiaUPC" w:cs="CordiaUPC"/>
                <w:spacing w:val="-8"/>
                <w:szCs w:val="22"/>
                <w:lang w:val="en-GB"/>
              </w:rPr>
              <w:t>20</w:t>
            </w:r>
          </w:p>
        </w:tc>
        <w:tc>
          <w:tcPr>
            <w:tcW w:w="708" w:type="dxa"/>
            <w:shd w:val="clear" w:color="auto" w:fill="auto"/>
          </w:tcPr>
          <w:p w14:paraId="3D20D588"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202</w:t>
            </w:r>
            <w:r>
              <w:rPr>
                <w:rFonts w:ascii="CordiaUPC" w:hAnsi="CordiaUPC" w:cs="CordiaUPC"/>
                <w:spacing w:val="-8"/>
                <w:szCs w:val="22"/>
                <w:lang w:val="en-GB"/>
              </w:rPr>
              <w:t>1</w:t>
            </w:r>
          </w:p>
        </w:tc>
        <w:tc>
          <w:tcPr>
            <w:tcW w:w="857" w:type="dxa"/>
            <w:gridSpan w:val="2"/>
            <w:shd w:val="clear" w:color="auto" w:fill="auto"/>
          </w:tcPr>
          <w:p w14:paraId="2FACA77C" w14:textId="2D361BC9" w:rsidR="00320AD3" w:rsidRPr="007A7361" w:rsidRDefault="00320AD3" w:rsidP="00320AD3">
            <w:pPr>
              <w:pStyle w:val="index"/>
              <w:spacing w:after="0" w:line="210" w:lineRule="exact"/>
              <w:jc w:val="center"/>
              <w:rPr>
                <w:rFonts w:ascii="CordiaUPC" w:hAnsi="CordiaUPC" w:cs="CordiaUPC"/>
                <w:spacing w:val="-8"/>
                <w:szCs w:val="22"/>
                <w:lang w:val="en-GB"/>
              </w:rPr>
            </w:pPr>
            <w:r w:rsidRPr="007A7361">
              <w:rPr>
                <w:rFonts w:ascii="CordiaUPC" w:hAnsi="CordiaUPC" w:cs="CordiaUPC" w:hint="cs"/>
                <w:spacing w:val="-8"/>
                <w:szCs w:val="22"/>
                <w:lang w:val="en-GB"/>
              </w:rPr>
              <w:t>20</w:t>
            </w:r>
            <w:r>
              <w:rPr>
                <w:rFonts w:ascii="CordiaUPC" w:hAnsi="CordiaUPC" w:cs="CordiaUPC"/>
                <w:spacing w:val="-8"/>
                <w:szCs w:val="22"/>
                <w:lang w:val="en-GB"/>
              </w:rPr>
              <w:t>2</w:t>
            </w:r>
            <w:r w:rsidR="000A649F">
              <w:rPr>
                <w:rFonts w:ascii="CordiaUPC" w:hAnsi="CordiaUPC" w:cs="CordiaUPC"/>
                <w:spacing w:val="-8"/>
                <w:szCs w:val="22"/>
                <w:lang w:val="en-GB"/>
              </w:rPr>
              <w:t>0</w:t>
            </w:r>
          </w:p>
        </w:tc>
      </w:tr>
      <w:tr w:rsidR="00320AD3" w:rsidRPr="005C619D" w14:paraId="11851192" w14:textId="77777777" w:rsidTr="00AC4E5B">
        <w:tc>
          <w:tcPr>
            <w:tcW w:w="1673" w:type="dxa"/>
            <w:shd w:val="clear" w:color="auto" w:fill="auto"/>
          </w:tcPr>
          <w:p w14:paraId="1EF8C8F1" w14:textId="77777777" w:rsidR="00320AD3" w:rsidRPr="007A7361" w:rsidRDefault="00320AD3" w:rsidP="00320AD3">
            <w:pPr>
              <w:pStyle w:val="index"/>
              <w:spacing w:after="0" w:line="210" w:lineRule="exact"/>
              <w:ind w:right="-90"/>
              <w:rPr>
                <w:rFonts w:ascii="CordiaUPC" w:hAnsi="CordiaUPC" w:cs="CordiaUPC"/>
                <w:b/>
                <w:bCs/>
                <w:szCs w:val="22"/>
                <w:lang w:val="en-GB"/>
              </w:rPr>
            </w:pPr>
          </w:p>
        </w:tc>
        <w:tc>
          <w:tcPr>
            <w:tcW w:w="1529" w:type="dxa"/>
            <w:shd w:val="clear" w:color="auto" w:fill="auto"/>
          </w:tcPr>
          <w:p w14:paraId="49417F3F" w14:textId="77777777" w:rsidR="00320AD3" w:rsidRPr="007A7361" w:rsidRDefault="00320AD3" w:rsidP="00320AD3">
            <w:pPr>
              <w:pStyle w:val="index"/>
              <w:spacing w:after="0" w:line="210" w:lineRule="exact"/>
              <w:rPr>
                <w:rFonts w:ascii="CordiaUPC" w:hAnsi="CordiaUPC" w:cs="CordiaUPC"/>
                <w:szCs w:val="22"/>
                <w:lang w:val="en-GB"/>
              </w:rPr>
            </w:pPr>
          </w:p>
        </w:tc>
        <w:tc>
          <w:tcPr>
            <w:tcW w:w="1260" w:type="dxa"/>
            <w:gridSpan w:val="2"/>
            <w:shd w:val="clear" w:color="auto" w:fill="auto"/>
          </w:tcPr>
          <w:p w14:paraId="70BB687A" w14:textId="77777777" w:rsidR="00320AD3" w:rsidRPr="007A7361" w:rsidRDefault="00320AD3" w:rsidP="00320AD3">
            <w:pPr>
              <w:pStyle w:val="index"/>
              <w:spacing w:after="0" w:line="210" w:lineRule="exact"/>
              <w:jc w:val="center"/>
              <w:rPr>
                <w:rFonts w:ascii="CordiaUPC" w:hAnsi="CordiaUPC" w:cs="CordiaUPC"/>
                <w:spacing w:val="-8"/>
                <w:szCs w:val="22"/>
                <w:lang w:val="en-GB"/>
              </w:rPr>
            </w:pPr>
            <w:r w:rsidRPr="007A7361">
              <w:rPr>
                <w:rFonts w:ascii="CordiaUPC" w:hAnsi="CordiaUPC" w:cs="CordiaUPC" w:hint="cs"/>
                <w:i/>
                <w:iCs/>
                <w:spacing w:val="-8"/>
                <w:szCs w:val="22"/>
                <w:lang w:val="en-GB"/>
              </w:rPr>
              <w:t>(%)</w:t>
            </w:r>
          </w:p>
        </w:tc>
        <w:tc>
          <w:tcPr>
            <w:tcW w:w="11137" w:type="dxa"/>
            <w:gridSpan w:val="19"/>
            <w:shd w:val="clear" w:color="auto" w:fill="auto"/>
          </w:tcPr>
          <w:p w14:paraId="60A4134B" w14:textId="77777777" w:rsidR="00320AD3" w:rsidRPr="007A7361" w:rsidRDefault="00320AD3" w:rsidP="00320AD3">
            <w:pPr>
              <w:pStyle w:val="index"/>
              <w:spacing w:after="0" w:line="210" w:lineRule="exact"/>
              <w:ind w:left="-14"/>
              <w:jc w:val="center"/>
              <w:rPr>
                <w:rFonts w:ascii="CordiaUPC" w:hAnsi="CordiaUPC" w:cs="CordiaUPC"/>
                <w:spacing w:val="-8"/>
                <w:szCs w:val="22"/>
                <w:lang w:val="en-GB"/>
              </w:rPr>
            </w:pPr>
            <w:r w:rsidRPr="007A7361">
              <w:rPr>
                <w:rFonts w:ascii="CordiaUPC" w:hAnsi="CordiaUPC" w:cs="CordiaUPC" w:hint="cs"/>
                <w:i/>
                <w:iCs/>
                <w:spacing w:val="-8"/>
                <w:szCs w:val="22"/>
                <w:lang w:val="en-GB"/>
              </w:rPr>
              <w:t>(in million Baht)</w:t>
            </w:r>
          </w:p>
        </w:tc>
      </w:tr>
      <w:tr w:rsidR="00320AD3" w:rsidRPr="005C619D" w14:paraId="589A74AB" w14:textId="77777777" w:rsidTr="00072DBC">
        <w:tc>
          <w:tcPr>
            <w:tcW w:w="1673" w:type="dxa"/>
            <w:shd w:val="clear" w:color="auto" w:fill="auto"/>
          </w:tcPr>
          <w:p w14:paraId="38FFC20A" w14:textId="77777777" w:rsidR="00320AD3" w:rsidRPr="007A7361" w:rsidRDefault="00320AD3" w:rsidP="00320AD3">
            <w:pPr>
              <w:pStyle w:val="index"/>
              <w:spacing w:after="0" w:line="210" w:lineRule="exact"/>
              <w:ind w:right="-90"/>
              <w:rPr>
                <w:rFonts w:ascii="CordiaUPC" w:hAnsi="CordiaUPC" w:cs="CordiaUPC"/>
                <w:szCs w:val="22"/>
                <w:lang w:val="en-GB"/>
              </w:rPr>
            </w:pPr>
            <w:r w:rsidRPr="007A7361">
              <w:rPr>
                <w:rFonts w:ascii="CordiaUPC" w:hAnsi="CordiaUPC" w:cs="CordiaUPC" w:hint="cs"/>
                <w:b/>
                <w:bCs/>
                <w:szCs w:val="22"/>
                <w:lang w:val="en-GB"/>
              </w:rPr>
              <w:t xml:space="preserve">Direct subsidiaries </w:t>
            </w:r>
          </w:p>
        </w:tc>
        <w:tc>
          <w:tcPr>
            <w:tcW w:w="1529" w:type="dxa"/>
            <w:shd w:val="clear" w:color="auto" w:fill="auto"/>
          </w:tcPr>
          <w:p w14:paraId="46C3D5B8" w14:textId="77777777" w:rsidR="00320AD3" w:rsidRPr="007A7361" w:rsidRDefault="00320AD3" w:rsidP="00320AD3">
            <w:pPr>
              <w:pStyle w:val="index"/>
              <w:spacing w:after="0" w:line="210" w:lineRule="exact"/>
              <w:rPr>
                <w:rFonts w:ascii="CordiaUPC" w:hAnsi="CordiaUPC" w:cs="CordiaUPC"/>
                <w:szCs w:val="22"/>
                <w:lang w:val="en-GB"/>
              </w:rPr>
            </w:pPr>
          </w:p>
        </w:tc>
        <w:tc>
          <w:tcPr>
            <w:tcW w:w="630" w:type="dxa"/>
            <w:shd w:val="clear" w:color="auto" w:fill="auto"/>
          </w:tcPr>
          <w:p w14:paraId="61EAD6BF" w14:textId="77777777" w:rsidR="00320AD3" w:rsidRPr="007A7361" w:rsidRDefault="00320AD3" w:rsidP="00320AD3">
            <w:pPr>
              <w:pStyle w:val="index"/>
              <w:spacing w:after="0" w:line="210" w:lineRule="exact"/>
              <w:jc w:val="center"/>
              <w:rPr>
                <w:rFonts w:ascii="CordiaUPC" w:hAnsi="CordiaUPC" w:cs="CordiaUPC"/>
                <w:spacing w:val="-8"/>
                <w:szCs w:val="22"/>
                <w:lang w:val="en-GB"/>
              </w:rPr>
            </w:pPr>
          </w:p>
        </w:tc>
        <w:tc>
          <w:tcPr>
            <w:tcW w:w="630" w:type="dxa"/>
            <w:shd w:val="clear" w:color="auto" w:fill="auto"/>
          </w:tcPr>
          <w:p w14:paraId="093D549A" w14:textId="77777777" w:rsidR="00320AD3" w:rsidRPr="007A7361" w:rsidRDefault="00320AD3" w:rsidP="00320AD3">
            <w:pPr>
              <w:pStyle w:val="index"/>
              <w:spacing w:after="0" w:line="210" w:lineRule="exact"/>
              <w:jc w:val="center"/>
              <w:rPr>
                <w:rFonts w:ascii="CordiaUPC" w:hAnsi="CordiaUPC" w:cs="CordiaUPC"/>
                <w:spacing w:val="-8"/>
                <w:szCs w:val="22"/>
                <w:lang w:val="en-GB"/>
              </w:rPr>
            </w:pPr>
          </w:p>
        </w:tc>
        <w:tc>
          <w:tcPr>
            <w:tcW w:w="781" w:type="dxa"/>
            <w:shd w:val="clear" w:color="auto" w:fill="auto"/>
          </w:tcPr>
          <w:p w14:paraId="10E34B0D" w14:textId="77777777" w:rsidR="00320AD3" w:rsidRPr="007A7361" w:rsidRDefault="00320AD3" w:rsidP="00320AD3">
            <w:pPr>
              <w:pStyle w:val="index"/>
              <w:spacing w:after="0" w:line="210" w:lineRule="exact"/>
              <w:rPr>
                <w:rFonts w:ascii="CordiaUPC" w:hAnsi="CordiaUPC" w:cs="CordiaUPC"/>
                <w:spacing w:val="-8"/>
                <w:szCs w:val="22"/>
                <w:lang w:val="en-GB"/>
              </w:rPr>
            </w:pPr>
          </w:p>
        </w:tc>
        <w:tc>
          <w:tcPr>
            <w:tcW w:w="724" w:type="dxa"/>
            <w:shd w:val="clear" w:color="auto" w:fill="auto"/>
          </w:tcPr>
          <w:p w14:paraId="7AC2E08D" w14:textId="77777777" w:rsidR="00320AD3" w:rsidRPr="007A7361" w:rsidRDefault="00320AD3" w:rsidP="00320AD3">
            <w:pPr>
              <w:pStyle w:val="index"/>
              <w:spacing w:after="0" w:line="210" w:lineRule="exact"/>
              <w:jc w:val="center"/>
              <w:rPr>
                <w:rFonts w:ascii="CordiaUPC" w:hAnsi="CordiaUPC" w:cs="CordiaUPC"/>
                <w:spacing w:val="-8"/>
                <w:szCs w:val="22"/>
                <w:lang w:val="en-GB"/>
              </w:rPr>
            </w:pPr>
          </w:p>
        </w:tc>
        <w:tc>
          <w:tcPr>
            <w:tcW w:w="648" w:type="dxa"/>
          </w:tcPr>
          <w:p w14:paraId="212D6F38" w14:textId="77777777" w:rsidR="00320AD3" w:rsidRPr="007A7361" w:rsidRDefault="00320AD3" w:rsidP="00320AD3">
            <w:pPr>
              <w:pStyle w:val="index"/>
              <w:tabs>
                <w:tab w:val="decimal" w:pos="432"/>
              </w:tabs>
              <w:spacing w:after="0" w:line="210" w:lineRule="exact"/>
              <w:rPr>
                <w:rFonts w:ascii="CordiaUPC" w:hAnsi="CordiaUPC" w:cs="CordiaUPC"/>
                <w:spacing w:val="-8"/>
                <w:szCs w:val="22"/>
                <w:lang w:val="en-GB"/>
              </w:rPr>
            </w:pPr>
          </w:p>
        </w:tc>
        <w:tc>
          <w:tcPr>
            <w:tcW w:w="648" w:type="dxa"/>
          </w:tcPr>
          <w:p w14:paraId="671083B2" w14:textId="77777777" w:rsidR="00320AD3" w:rsidRPr="007A7361" w:rsidRDefault="00320AD3" w:rsidP="00320AD3">
            <w:pPr>
              <w:pStyle w:val="index"/>
              <w:tabs>
                <w:tab w:val="decimal" w:pos="432"/>
              </w:tabs>
              <w:spacing w:after="0" w:line="210" w:lineRule="exact"/>
              <w:ind w:left="-14"/>
              <w:rPr>
                <w:rFonts w:ascii="CordiaUPC" w:hAnsi="CordiaUPC" w:cs="CordiaUPC"/>
                <w:spacing w:val="-8"/>
                <w:szCs w:val="22"/>
                <w:lang w:val="en-GB"/>
              </w:rPr>
            </w:pPr>
          </w:p>
        </w:tc>
        <w:tc>
          <w:tcPr>
            <w:tcW w:w="648" w:type="dxa"/>
          </w:tcPr>
          <w:p w14:paraId="7F992105" w14:textId="77777777" w:rsidR="00320AD3" w:rsidRPr="007A7361" w:rsidRDefault="00320AD3" w:rsidP="00320AD3">
            <w:pPr>
              <w:pStyle w:val="index"/>
              <w:tabs>
                <w:tab w:val="decimal" w:pos="432"/>
              </w:tabs>
              <w:spacing w:after="0" w:line="210" w:lineRule="exact"/>
              <w:ind w:left="-14"/>
              <w:rPr>
                <w:rFonts w:ascii="CordiaUPC" w:hAnsi="CordiaUPC" w:cs="CordiaUPC"/>
                <w:spacing w:val="-8"/>
                <w:szCs w:val="22"/>
                <w:lang w:val="en-GB"/>
              </w:rPr>
            </w:pPr>
          </w:p>
        </w:tc>
        <w:tc>
          <w:tcPr>
            <w:tcW w:w="630" w:type="dxa"/>
          </w:tcPr>
          <w:p w14:paraId="3094C975" w14:textId="77777777" w:rsidR="00320AD3" w:rsidRPr="007A7361" w:rsidRDefault="00320AD3" w:rsidP="00320AD3">
            <w:pPr>
              <w:pStyle w:val="index"/>
              <w:tabs>
                <w:tab w:val="decimal" w:pos="432"/>
              </w:tabs>
              <w:spacing w:after="0" w:line="210" w:lineRule="exact"/>
              <w:ind w:left="-14"/>
              <w:rPr>
                <w:rFonts w:ascii="CordiaUPC" w:hAnsi="CordiaUPC" w:cs="CordiaUPC"/>
                <w:spacing w:val="-8"/>
                <w:szCs w:val="22"/>
                <w:lang w:val="en-GB"/>
              </w:rPr>
            </w:pPr>
          </w:p>
        </w:tc>
        <w:tc>
          <w:tcPr>
            <w:tcW w:w="630" w:type="dxa"/>
          </w:tcPr>
          <w:p w14:paraId="57016518" w14:textId="77777777" w:rsidR="00320AD3" w:rsidRPr="007A7361" w:rsidRDefault="00320AD3" w:rsidP="00320AD3">
            <w:pPr>
              <w:pStyle w:val="index"/>
              <w:tabs>
                <w:tab w:val="decimal" w:pos="432"/>
              </w:tabs>
              <w:spacing w:after="0" w:line="210" w:lineRule="exact"/>
              <w:ind w:left="-14"/>
              <w:rPr>
                <w:rFonts w:ascii="CordiaUPC" w:hAnsi="CordiaUPC" w:cs="CordiaUPC"/>
                <w:spacing w:val="-8"/>
                <w:szCs w:val="22"/>
                <w:lang w:val="en-GB"/>
              </w:rPr>
            </w:pPr>
          </w:p>
        </w:tc>
        <w:tc>
          <w:tcPr>
            <w:tcW w:w="639" w:type="dxa"/>
          </w:tcPr>
          <w:p w14:paraId="6B903085" w14:textId="77777777" w:rsidR="00320AD3" w:rsidRPr="007A7361" w:rsidRDefault="00320AD3" w:rsidP="00320AD3">
            <w:pPr>
              <w:pStyle w:val="index"/>
              <w:tabs>
                <w:tab w:val="decimal" w:pos="432"/>
              </w:tabs>
              <w:spacing w:after="0" w:line="210" w:lineRule="exact"/>
              <w:ind w:left="-14"/>
              <w:rPr>
                <w:rFonts w:ascii="CordiaUPC" w:hAnsi="CordiaUPC" w:cs="CordiaUPC"/>
                <w:spacing w:val="-8"/>
                <w:szCs w:val="22"/>
                <w:lang w:val="en-GB"/>
              </w:rPr>
            </w:pPr>
          </w:p>
        </w:tc>
        <w:tc>
          <w:tcPr>
            <w:tcW w:w="630" w:type="dxa"/>
            <w:shd w:val="clear" w:color="auto" w:fill="auto"/>
          </w:tcPr>
          <w:p w14:paraId="15A24040" w14:textId="77777777" w:rsidR="00320AD3" w:rsidRPr="007A7361" w:rsidRDefault="00320AD3" w:rsidP="00320AD3">
            <w:pPr>
              <w:pStyle w:val="index"/>
              <w:tabs>
                <w:tab w:val="decimal" w:pos="432"/>
              </w:tabs>
              <w:spacing w:after="0" w:line="210" w:lineRule="exact"/>
              <w:ind w:left="-14"/>
              <w:rPr>
                <w:rFonts w:ascii="CordiaUPC" w:hAnsi="CordiaUPC" w:cs="CordiaUPC"/>
                <w:spacing w:val="-8"/>
                <w:szCs w:val="22"/>
                <w:lang w:val="en-GB"/>
              </w:rPr>
            </w:pPr>
          </w:p>
        </w:tc>
        <w:tc>
          <w:tcPr>
            <w:tcW w:w="720" w:type="dxa"/>
            <w:gridSpan w:val="2"/>
            <w:shd w:val="clear" w:color="auto" w:fill="auto"/>
          </w:tcPr>
          <w:p w14:paraId="0C879A50" w14:textId="77777777" w:rsidR="00320AD3" w:rsidRPr="007A7361" w:rsidRDefault="00320AD3" w:rsidP="00320AD3">
            <w:pPr>
              <w:pStyle w:val="index"/>
              <w:tabs>
                <w:tab w:val="decimal" w:pos="432"/>
              </w:tabs>
              <w:spacing w:after="0" w:line="210" w:lineRule="exact"/>
              <w:ind w:left="-14"/>
              <w:rPr>
                <w:rFonts w:ascii="CordiaUPC" w:hAnsi="CordiaUPC" w:cs="CordiaUPC"/>
                <w:spacing w:val="-8"/>
                <w:szCs w:val="22"/>
                <w:lang w:val="en-GB"/>
              </w:rPr>
            </w:pPr>
          </w:p>
        </w:tc>
        <w:tc>
          <w:tcPr>
            <w:tcW w:w="747" w:type="dxa"/>
            <w:shd w:val="clear" w:color="auto" w:fill="auto"/>
          </w:tcPr>
          <w:p w14:paraId="4937B858" w14:textId="77777777" w:rsidR="00320AD3" w:rsidRPr="007A7361" w:rsidRDefault="00320AD3" w:rsidP="00320AD3">
            <w:pPr>
              <w:pStyle w:val="index"/>
              <w:tabs>
                <w:tab w:val="decimal" w:pos="432"/>
              </w:tabs>
              <w:spacing w:after="0" w:line="210" w:lineRule="exact"/>
              <w:ind w:left="-14"/>
              <w:rPr>
                <w:rFonts w:ascii="CordiaUPC" w:hAnsi="CordiaUPC" w:cs="CordiaUPC"/>
                <w:spacing w:val="-8"/>
                <w:szCs w:val="22"/>
                <w:lang w:val="en-GB"/>
              </w:rPr>
            </w:pPr>
          </w:p>
        </w:tc>
        <w:tc>
          <w:tcPr>
            <w:tcW w:w="709" w:type="dxa"/>
            <w:gridSpan w:val="2"/>
            <w:shd w:val="clear" w:color="auto" w:fill="auto"/>
          </w:tcPr>
          <w:p w14:paraId="79A7D42B" w14:textId="77777777" w:rsidR="00320AD3" w:rsidRPr="007A7361" w:rsidRDefault="00320AD3" w:rsidP="00320AD3">
            <w:pPr>
              <w:pStyle w:val="index"/>
              <w:tabs>
                <w:tab w:val="decimal" w:pos="432"/>
              </w:tabs>
              <w:spacing w:after="0" w:line="210" w:lineRule="exact"/>
              <w:ind w:left="-14"/>
              <w:rPr>
                <w:rFonts w:ascii="CordiaUPC" w:hAnsi="CordiaUPC" w:cs="CordiaUPC"/>
                <w:spacing w:val="-8"/>
                <w:szCs w:val="22"/>
                <w:lang w:val="en-GB"/>
              </w:rPr>
            </w:pPr>
          </w:p>
        </w:tc>
        <w:tc>
          <w:tcPr>
            <w:tcW w:w="709" w:type="dxa"/>
            <w:shd w:val="clear" w:color="auto" w:fill="auto"/>
          </w:tcPr>
          <w:p w14:paraId="36836B69" w14:textId="77777777" w:rsidR="00320AD3" w:rsidRPr="007A7361" w:rsidRDefault="00320AD3" w:rsidP="00320AD3">
            <w:pPr>
              <w:pStyle w:val="index"/>
              <w:tabs>
                <w:tab w:val="decimal" w:pos="432"/>
              </w:tabs>
              <w:spacing w:after="0" w:line="210" w:lineRule="exact"/>
              <w:ind w:left="-14"/>
              <w:rPr>
                <w:rFonts w:ascii="CordiaUPC" w:hAnsi="CordiaUPC" w:cs="CordiaUPC"/>
                <w:spacing w:val="-8"/>
                <w:szCs w:val="22"/>
                <w:lang w:val="en-GB"/>
              </w:rPr>
            </w:pPr>
          </w:p>
        </w:tc>
        <w:tc>
          <w:tcPr>
            <w:tcW w:w="709" w:type="dxa"/>
            <w:shd w:val="clear" w:color="auto" w:fill="auto"/>
          </w:tcPr>
          <w:p w14:paraId="6ABC634C" w14:textId="77777777" w:rsidR="00320AD3" w:rsidRPr="007A7361" w:rsidRDefault="00320AD3" w:rsidP="00320AD3">
            <w:pPr>
              <w:pStyle w:val="index"/>
              <w:tabs>
                <w:tab w:val="decimal" w:pos="432"/>
              </w:tabs>
              <w:spacing w:after="0" w:line="210" w:lineRule="exact"/>
              <w:ind w:left="-14"/>
              <w:rPr>
                <w:rFonts w:ascii="CordiaUPC" w:hAnsi="CordiaUPC" w:cs="CordiaUPC"/>
                <w:spacing w:val="-8"/>
                <w:szCs w:val="22"/>
                <w:lang w:val="en-GB"/>
              </w:rPr>
            </w:pPr>
          </w:p>
        </w:tc>
        <w:tc>
          <w:tcPr>
            <w:tcW w:w="708" w:type="dxa"/>
          </w:tcPr>
          <w:p w14:paraId="583A57BD" w14:textId="77777777" w:rsidR="00320AD3" w:rsidRPr="007A7361" w:rsidRDefault="00320AD3" w:rsidP="00320AD3">
            <w:pPr>
              <w:pStyle w:val="index"/>
              <w:tabs>
                <w:tab w:val="decimal" w:pos="432"/>
              </w:tabs>
              <w:spacing w:after="0" w:line="210" w:lineRule="exact"/>
              <w:ind w:left="-14"/>
              <w:rPr>
                <w:rFonts w:ascii="CordiaUPC" w:hAnsi="CordiaUPC" w:cs="CordiaUPC"/>
                <w:spacing w:val="-8"/>
                <w:szCs w:val="22"/>
                <w:lang w:val="en-GB"/>
              </w:rPr>
            </w:pPr>
          </w:p>
        </w:tc>
        <w:tc>
          <w:tcPr>
            <w:tcW w:w="857" w:type="dxa"/>
            <w:gridSpan w:val="2"/>
          </w:tcPr>
          <w:p w14:paraId="5144D489" w14:textId="77777777" w:rsidR="00320AD3" w:rsidRPr="007A7361" w:rsidRDefault="00320AD3" w:rsidP="00320AD3">
            <w:pPr>
              <w:pStyle w:val="index"/>
              <w:spacing w:after="0" w:line="210" w:lineRule="exact"/>
              <w:ind w:left="-14"/>
              <w:rPr>
                <w:rFonts w:ascii="CordiaUPC" w:hAnsi="CordiaUPC" w:cs="CordiaUPC"/>
                <w:spacing w:val="-8"/>
                <w:szCs w:val="22"/>
                <w:lang w:val="en-GB"/>
              </w:rPr>
            </w:pPr>
          </w:p>
        </w:tc>
      </w:tr>
      <w:tr w:rsidR="00AC4E5B" w:rsidRPr="005C619D" w14:paraId="2DAAB731" w14:textId="77777777" w:rsidTr="00072DBC">
        <w:tc>
          <w:tcPr>
            <w:tcW w:w="1673" w:type="dxa"/>
            <w:shd w:val="clear" w:color="auto" w:fill="auto"/>
          </w:tcPr>
          <w:p w14:paraId="387AA95A" w14:textId="77777777" w:rsidR="00AC4E5B" w:rsidRPr="007A7361" w:rsidRDefault="00AC4E5B" w:rsidP="00AC4E5B">
            <w:pPr>
              <w:pStyle w:val="index"/>
              <w:spacing w:after="0" w:line="210" w:lineRule="exact"/>
              <w:ind w:right="-90"/>
              <w:rPr>
                <w:rFonts w:ascii="CordiaUPC" w:hAnsi="CordiaUPC" w:cs="CordiaUPC"/>
                <w:szCs w:val="22"/>
                <w:lang w:val="en-GB"/>
              </w:rPr>
            </w:pPr>
            <w:proofErr w:type="spellStart"/>
            <w:r w:rsidRPr="007A7361">
              <w:rPr>
                <w:rFonts w:ascii="CordiaUPC" w:hAnsi="CordiaUPC" w:cs="CordiaUPC" w:hint="cs"/>
                <w:szCs w:val="22"/>
                <w:lang w:val="en-GB"/>
              </w:rPr>
              <w:t>Phahonyothin</w:t>
            </w:r>
            <w:proofErr w:type="spellEnd"/>
            <w:r w:rsidRPr="007A7361">
              <w:rPr>
                <w:rFonts w:ascii="CordiaUPC" w:hAnsi="CordiaUPC" w:cs="CordiaUPC" w:hint="cs"/>
                <w:szCs w:val="22"/>
                <w:lang w:val="en-GB"/>
              </w:rPr>
              <w:t xml:space="preserve"> Asset </w:t>
            </w:r>
          </w:p>
          <w:p w14:paraId="54BFA461" w14:textId="77777777" w:rsidR="00AC4E5B" w:rsidRPr="007A7361" w:rsidRDefault="00AC4E5B" w:rsidP="00AC4E5B">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   Management </w:t>
            </w:r>
          </w:p>
          <w:p w14:paraId="57121067" w14:textId="77777777" w:rsidR="00AC4E5B" w:rsidRPr="007A7361" w:rsidRDefault="00AC4E5B" w:rsidP="00AC4E5B">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   Co., Ltd.</w:t>
            </w:r>
          </w:p>
        </w:tc>
        <w:tc>
          <w:tcPr>
            <w:tcW w:w="1529" w:type="dxa"/>
            <w:shd w:val="clear" w:color="auto" w:fill="auto"/>
            <w:vAlign w:val="bottom"/>
          </w:tcPr>
          <w:p w14:paraId="6B0C2039" w14:textId="77777777" w:rsidR="00AC4E5B" w:rsidRPr="007A7361" w:rsidRDefault="00AC4E5B" w:rsidP="00AC4E5B">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Asset management business</w:t>
            </w:r>
          </w:p>
        </w:tc>
        <w:tc>
          <w:tcPr>
            <w:tcW w:w="630" w:type="dxa"/>
            <w:shd w:val="clear" w:color="auto" w:fill="auto"/>
            <w:vAlign w:val="bottom"/>
          </w:tcPr>
          <w:p w14:paraId="4B3D1E9F" w14:textId="237B55E2" w:rsidR="00AC4E5B" w:rsidRPr="000A649F" w:rsidRDefault="00AC4E5B" w:rsidP="00AC4E5B">
            <w:pPr>
              <w:pStyle w:val="index"/>
              <w:spacing w:after="0" w:line="210" w:lineRule="exact"/>
              <w:ind w:right="90"/>
              <w:jc w:val="right"/>
              <w:rPr>
                <w:rFonts w:ascii="CordiaUPC" w:hAnsi="CordiaUPC" w:cs="CordiaUPC"/>
                <w:szCs w:val="22"/>
                <w:lang w:val="en-US" w:bidi="th-TH"/>
              </w:rPr>
            </w:pPr>
            <w:r>
              <w:rPr>
                <w:rFonts w:ascii="CordiaUPC" w:hAnsi="CordiaUPC" w:cs="CordiaUPC"/>
                <w:szCs w:val="22"/>
                <w:lang w:val="en-US" w:bidi="th-TH"/>
              </w:rPr>
              <w:t>100.00</w:t>
            </w:r>
          </w:p>
        </w:tc>
        <w:tc>
          <w:tcPr>
            <w:tcW w:w="630" w:type="dxa"/>
            <w:shd w:val="clear" w:color="auto" w:fill="auto"/>
            <w:vAlign w:val="bottom"/>
          </w:tcPr>
          <w:p w14:paraId="02CC939B" w14:textId="77777777" w:rsidR="00AC4E5B" w:rsidRPr="007A7361" w:rsidRDefault="00AC4E5B" w:rsidP="00AC4E5B">
            <w:pPr>
              <w:pStyle w:val="index"/>
              <w:spacing w:after="0" w:line="210" w:lineRule="exact"/>
              <w:ind w:right="90"/>
              <w:jc w:val="right"/>
              <w:rPr>
                <w:rFonts w:ascii="CordiaUPC" w:hAnsi="CordiaUPC" w:cs="CordiaUPC"/>
                <w:szCs w:val="22"/>
                <w:lang w:val="en-GB"/>
              </w:rPr>
            </w:pPr>
            <w:r w:rsidRPr="007A7361">
              <w:rPr>
                <w:rFonts w:ascii="CordiaUPC" w:hAnsi="CordiaUPC" w:cs="CordiaUPC" w:hint="cs"/>
                <w:szCs w:val="22"/>
                <w:lang w:val="en-GB"/>
              </w:rPr>
              <w:t>100.00</w:t>
            </w:r>
          </w:p>
        </w:tc>
        <w:tc>
          <w:tcPr>
            <w:tcW w:w="781" w:type="dxa"/>
            <w:shd w:val="clear" w:color="auto" w:fill="auto"/>
            <w:vAlign w:val="bottom"/>
          </w:tcPr>
          <w:p w14:paraId="7D474C9D" w14:textId="127B6213" w:rsidR="00AC4E5B" w:rsidRPr="007A7361" w:rsidRDefault="00AC4E5B" w:rsidP="00AC4E5B">
            <w:pPr>
              <w:pStyle w:val="index"/>
              <w:tabs>
                <w:tab w:val="decimal" w:pos="540"/>
              </w:tabs>
              <w:spacing w:after="0" w:line="210" w:lineRule="exact"/>
              <w:rPr>
                <w:rFonts w:ascii="CordiaUPC" w:hAnsi="CordiaUPC" w:cs="CordiaUPC"/>
                <w:szCs w:val="22"/>
                <w:lang w:val="en-GB"/>
              </w:rPr>
            </w:pPr>
            <w:r w:rsidRPr="007A7361">
              <w:rPr>
                <w:rFonts w:ascii="CordiaUPC" w:hAnsi="CordiaUPC" w:cs="CordiaUPC" w:hint="cs"/>
                <w:szCs w:val="22"/>
                <w:lang w:val="en-GB"/>
              </w:rPr>
              <w:t>25</w:t>
            </w:r>
          </w:p>
        </w:tc>
        <w:tc>
          <w:tcPr>
            <w:tcW w:w="724" w:type="dxa"/>
            <w:shd w:val="clear" w:color="auto" w:fill="auto"/>
            <w:vAlign w:val="bottom"/>
          </w:tcPr>
          <w:p w14:paraId="335322CB" w14:textId="77777777" w:rsidR="00AC4E5B" w:rsidRPr="007A7361" w:rsidRDefault="00AC4E5B" w:rsidP="00AC4E5B">
            <w:pPr>
              <w:pStyle w:val="index"/>
              <w:tabs>
                <w:tab w:val="decimal" w:pos="540"/>
              </w:tabs>
              <w:spacing w:after="0" w:line="210" w:lineRule="exact"/>
              <w:rPr>
                <w:rFonts w:ascii="CordiaUPC" w:hAnsi="CordiaUPC" w:cs="CordiaUPC"/>
                <w:szCs w:val="22"/>
                <w:lang w:val="en-GB"/>
              </w:rPr>
            </w:pPr>
            <w:r w:rsidRPr="007A7361">
              <w:rPr>
                <w:rFonts w:ascii="CordiaUPC" w:hAnsi="CordiaUPC" w:cs="CordiaUPC" w:hint="cs"/>
                <w:szCs w:val="22"/>
                <w:lang w:val="en-GB"/>
              </w:rPr>
              <w:t>25</w:t>
            </w:r>
          </w:p>
        </w:tc>
        <w:tc>
          <w:tcPr>
            <w:tcW w:w="648" w:type="dxa"/>
            <w:vAlign w:val="bottom"/>
          </w:tcPr>
          <w:p w14:paraId="176A849D" w14:textId="77777777" w:rsidR="00AC4E5B" w:rsidRPr="007A7361" w:rsidRDefault="00AC4E5B" w:rsidP="00AC4E5B">
            <w:pPr>
              <w:pStyle w:val="index"/>
              <w:tabs>
                <w:tab w:val="decimal" w:pos="566"/>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48" w:type="dxa"/>
            <w:vAlign w:val="bottom"/>
          </w:tcPr>
          <w:p w14:paraId="6C6E3DB8" w14:textId="77777777" w:rsidR="00AC4E5B" w:rsidRPr="007A7361" w:rsidRDefault="00AC4E5B" w:rsidP="00AC4E5B">
            <w:pPr>
              <w:pStyle w:val="index"/>
              <w:tabs>
                <w:tab w:val="decimal" w:pos="526"/>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648" w:type="dxa"/>
            <w:vAlign w:val="bottom"/>
          </w:tcPr>
          <w:p w14:paraId="5C42AF02" w14:textId="77777777" w:rsidR="00AC4E5B" w:rsidRPr="007A7361" w:rsidRDefault="00AC4E5B" w:rsidP="00AC4E5B">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30" w:type="dxa"/>
            <w:vAlign w:val="bottom"/>
          </w:tcPr>
          <w:p w14:paraId="0540C09D" w14:textId="77777777" w:rsidR="00AC4E5B" w:rsidRPr="007A7361" w:rsidRDefault="00AC4E5B" w:rsidP="00AC4E5B">
            <w:pPr>
              <w:pStyle w:val="index"/>
              <w:tabs>
                <w:tab w:val="decimal" w:pos="540"/>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630" w:type="dxa"/>
            <w:vAlign w:val="bottom"/>
          </w:tcPr>
          <w:p w14:paraId="2029F531" w14:textId="77777777" w:rsidR="00AC4E5B" w:rsidRPr="007A7361" w:rsidRDefault="00AC4E5B" w:rsidP="00AC4E5B">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39" w:type="dxa"/>
            <w:vAlign w:val="bottom"/>
          </w:tcPr>
          <w:p w14:paraId="04B02E73" w14:textId="77777777" w:rsidR="00AC4E5B" w:rsidRPr="007A7361" w:rsidRDefault="00AC4E5B" w:rsidP="00AC4E5B">
            <w:pPr>
              <w:pStyle w:val="index"/>
              <w:tabs>
                <w:tab w:val="decimal" w:pos="540"/>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630" w:type="dxa"/>
            <w:shd w:val="clear" w:color="auto" w:fill="auto"/>
            <w:vAlign w:val="bottom"/>
          </w:tcPr>
          <w:p w14:paraId="75F2967D" w14:textId="4C4475BF" w:rsidR="00AC4E5B" w:rsidRPr="007A7361" w:rsidRDefault="00AC4E5B" w:rsidP="00072DBC">
            <w:pPr>
              <w:pStyle w:val="index"/>
              <w:tabs>
                <w:tab w:val="decimal" w:pos="542"/>
              </w:tabs>
              <w:spacing w:after="0" w:line="210" w:lineRule="exact"/>
              <w:ind w:left="-14"/>
              <w:rPr>
                <w:rFonts w:ascii="CordiaUPC" w:hAnsi="CordiaUPC" w:cs="CordiaUPC"/>
                <w:szCs w:val="22"/>
                <w:lang w:val="en-GB"/>
              </w:rPr>
            </w:pPr>
            <w:r>
              <w:rPr>
                <w:rFonts w:ascii="CordiaUPC" w:hAnsi="CordiaUPC" w:cs="CordiaUPC"/>
                <w:szCs w:val="22"/>
                <w:lang w:val="en-GB"/>
              </w:rPr>
              <w:t>25</w:t>
            </w:r>
          </w:p>
        </w:tc>
        <w:tc>
          <w:tcPr>
            <w:tcW w:w="720" w:type="dxa"/>
            <w:gridSpan w:val="2"/>
            <w:shd w:val="clear" w:color="auto" w:fill="auto"/>
            <w:vAlign w:val="bottom"/>
          </w:tcPr>
          <w:p w14:paraId="768439C2" w14:textId="77777777" w:rsidR="00AC4E5B" w:rsidRPr="007A7361" w:rsidRDefault="00AC4E5B" w:rsidP="00072DBC">
            <w:pPr>
              <w:pStyle w:val="index"/>
              <w:tabs>
                <w:tab w:val="decimal" w:pos="630"/>
              </w:tabs>
              <w:spacing w:after="0" w:line="210" w:lineRule="exact"/>
              <w:ind w:left="-14"/>
              <w:rPr>
                <w:rFonts w:ascii="CordiaUPC" w:hAnsi="CordiaUPC" w:cs="CordiaUPC"/>
                <w:szCs w:val="22"/>
                <w:lang w:val="en-GB"/>
              </w:rPr>
            </w:pPr>
            <w:r w:rsidRPr="007A7361">
              <w:rPr>
                <w:rFonts w:ascii="CordiaUPC" w:hAnsi="CordiaUPC" w:cs="CordiaUPC" w:hint="cs"/>
                <w:szCs w:val="22"/>
                <w:lang w:val="en-GB"/>
              </w:rPr>
              <w:t>25</w:t>
            </w:r>
          </w:p>
        </w:tc>
        <w:tc>
          <w:tcPr>
            <w:tcW w:w="747" w:type="dxa"/>
            <w:shd w:val="clear" w:color="auto" w:fill="auto"/>
            <w:vAlign w:val="bottom"/>
          </w:tcPr>
          <w:p w14:paraId="49A8CD86" w14:textId="7965ED1C" w:rsidR="00AC4E5B" w:rsidRPr="007A7361" w:rsidRDefault="00AC4E5B" w:rsidP="00AC4E5B">
            <w:pPr>
              <w:pStyle w:val="index"/>
              <w:tabs>
                <w:tab w:val="decimal" w:pos="63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709" w:type="dxa"/>
            <w:gridSpan w:val="2"/>
            <w:shd w:val="clear" w:color="auto" w:fill="auto"/>
            <w:vAlign w:val="bottom"/>
          </w:tcPr>
          <w:p w14:paraId="6BE165DE" w14:textId="77777777" w:rsidR="00AC4E5B" w:rsidRPr="007A7361" w:rsidRDefault="00AC4E5B" w:rsidP="008610AD">
            <w:pPr>
              <w:pStyle w:val="index"/>
              <w:tabs>
                <w:tab w:val="decimal" w:pos="602"/>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709" w:type="dxa"/>
            <w:shd w:val="clear" w:color="auto" w:fill="auto"/>
            <w:vAlign w:val="bottom"/>
          </w:tcPr>
          <w:p w14:paraId="410DEDD5" w14:textId="61C6739F" w:rsidR="00AC4E5B" w:rsidRPr="007A7361" w:rsidRDefault="00AC4E5B" w:rsidP="00AC4E5B">
            <w:pPr>
              <w:pStyle w:val="index"/>
              <w:tabs>
                <w:tab w:val="decimal" w:pos="569"/>
              </w:tabs>
              <w:spacing w:after="0" w:line="210" w:lineRule="exact"/>
              <w:ind w:left="-14"/>
              <w:rPr>
                <w:rFonts w:ascii="CordiaUPC" w:hAnsi="CordiaUPC" w:cs="CordiaUPC"/>
                <w:szCs w:val="22"/>
                <w:lang w:val="en-GB"/>
              </w:rPr>
            </w:pPr>
            <w:r>
              <w:rPr>
                <w:rFonts w:ascii="CordiaUPC" w:hAnsi="CordiaUPC" w:cs="CordiaUPC"/>
                <w:szCs w:val="22"/>
                <w:lang w:val="en-GB"/>
              </w:rPr>
              <w:t>25</w:t>
            </w:r>
          </w:p>
        </w:tc>
        <w:tc>
          <w:tcPr>
            <w:tcW w:w="709" w:type="dxa"/>
            <w:shd w:val="clear" w:color="auto" w:fill="auto"/>
            <w:vAlign w:val="bottom"/>
          </w:tcPr>
          <w:p w14:paraId="4E69EBB4" w14:textId="77777777" w:rsidR="00AC4E5B" w:rsidRPr="007A7361" w:rsidRDefault="00AC4E5B" w:rsidP="00AC4E5B">
            <w:pPr>
              <w:pStyle w:val="index"/>
              <w:tabs>
                <w:tab w:val="decimal" w:pos="630"/>
              </w:tabs>
              <w:spacing w:after="0" w:line="210" w:lineRule="exact"/>
              <w:ind w:left="-14"/>
              <w:rPr>
                <w:rFonts w:ascii="CordiaUPC" w:hAnsi="CordiaUPC" w:cs="CordiaUPC"/>
                <w:szCs w:val="22"/>
                <w:lang w:val="en-GB"/>
              </w:rPr>
            </w:pPr>
            <w:r w:rsidRPr="007A7361">
              <w:rPr>
                <w:rFonts w:ascii="CordiaUPC" w:hAnsi="CordiaUPC" w:cs="CordiaUPC" w:hint="cs"/>
                <w:szCs w:val="22"/>
                <w:lang w:val="en-GB"/>
              </w:rPr>
              <w:t>25</w:t>
            </w:r>
          </w:p>
        </w:tc>
        <w:tc>
          <w:tcPr>
            <w:tcW w:w="708" w:type="dxa"/>
            <w:vAlign w:val="bottom"/>
          </w:tcPr>
          <w:p w14:paraId="508444BC" w14:textId="154E7B1F" w:rsidR="00AC4E5B" w:rsidRPr="007A7361" w:rsidRDefault="00AC4E5B" w:rsidP="00AC4E5B">
            <w:pPr>
              <w:pStyle w:val="index"/>
              <w:tabs>
                <w:tab w:val="decimal" w:pos="715"/>
              </w:tabs>
              <w:spacing w:after="0" w:line="210" w:lineRule="exact"/>
              <w:ind w:left="-14"/>
              <w:rPr>
                <w:rFonts w:ascii="CordiaUPC" w:hAnsi="CordiaUPC" w:cs="CordiaUPC"/>
                <w:szCs w:val="22"/>
                <w:lang w:val="en-GB" w:bidi="th-TH"/>
              </w:rPr>
            </w:pPr>
            <w:r>
              <w:rPr>
                <w:rFonts w:ascii="CordiaUPC" w:hAnsi="CordiaUPC" w:cs="CordiaUPC"/>
                <w:szCs w:val="22"/>
                <w:lang w:val="en-GB" w:bidi="th-TH"/>
              </w:rPr>
              <w:t>-</w:t>
            </w:r>
          </w:p>
        </w:tc>
        <w:tc>
          <w:tcPr>
            <w:tcW w:w="857" w:type="dxa"/>
            <w:gridSpan w:val="2"/>
            <w:vAlign w:val="bottom"/>
          </w:tcPr>
          <w:p w14:paraId="7D4DD329" w14:textId="77777777" w:rsidR="00AC4E5B" w:rsidRPr="007A7361" w:rsidRDefault="00AC4E5B" w:rsidP="00AC4E5B">
            <w:pPr>
              <w:pStyle w:val="index"/>
              <w:tabs>
                <w:tab w:val="decimal" w:pos="663"/>
              </w:tabs>
              <w:spacing w:after="0" w:line="210" w:lineRule="exact"/>
              <w:ind w:left="-14"/>
              <w:rPr>
                <w:rFonts w:ascii="CordiaUPC" w:hAnsi="CordiaUPC" w:cs="CordiaUPC"/>
                <w:szCs w:val="22"/>
                <w:lang w:val="en-GB" w:bidi="th-TH"/>
              </w:rPr>
            </w:pPr>
            <w:r w:rsidRPr="007A7361">
              <w:rPr>
                <w:rFonts w:ascii="CordiaUPC" w:hAnsi="CordiaUPC" w:cs="CordiaUPC" w:hint="cs"/>
                <w:szCs w:val="22"/>
                <w:lang w:val="en-GB" w:bidi="th-TH"/>
              </w:rPr>
              <w:t>-</w:t>
            </w:r>
          </w:p>
        </w:tc>
      </w:tr>
      <w:tr w:rsidR="00AC4E5B" w:rsidRPr="005C619D" w14:paraId="7ED53327" w14:textId="77777777" w:rsidTr="00072DBC">
        <w:tc>
          <w:tcPr>
            <w:tcW w:w="1673" w:type="dxa"/>
            <w:shd w:val="clear" w:color="auto" w:fill="auto"/>
            <w:vAlign w:val="bottom"/>
          </w:tcPr>
          <w:p w14:paraId="62476AB1" w14:textId="49FDB4D2" w:rsidR="00AC4E5B" w:rsidRPr="007A7361" w:rsidRDefault="00AC4E5B" w:rsidP="00AC4E5B">
            <w:pPr>
              <w:pStyle w:val="index"/>
              <w:spacing w:after="0" w:line="210" w:lineRule="exact"/>
              <w:ind w:right="-90"/>
              <w:rPr>
                <w:rFonts w:ascii="CordiaUPC" w:hAnsi="CordiaUPC" w:cs="CordiaUPC"/>
                <w:szCs w:val="22"/>
                <w:lang w:val="en-GB"/>
              </w:rPr>
            </w:pPr>
            <w:proofErr w:type="spellStart"/>
            <w:r w:rsidRPr="007A7361">
              <w:rPr>
                <w:rFonts w:ascii="CordiaUPC" w:hAnsi="CordiaUPC" w:cs="CordiaUPC" w:hint="cs"/>
                <w:szCs w:val="22"/>
                <w:lang w:val="en-GB"/>
              </w:rPr>
              <w:t>Thanachart</w:t>
            </w:r>
            <w:proofErr w:type="spellEnd"/>
            <w:r w:rsidRPr="007A7361">
              <w:rPr>
                <w:rFonts w:ascii="CordiaUPC" w:hAnsi="CordiaUPC" w:cs="CordiaUPC" w:hint="cs"/>
                <w:szCs w:val="22"/>
                <w:lang w:val="en-GB"/>
              </w:rPr>
              <w:t xml:space="preserve"> Bank PCL</w:t>
            </w:r>
          </w:p>
        </w:tc>
        <w:tc>
          <w:tcPr>
            <w:tcW w:w="1529" w:type="dxa"/>
            <w:shd w:val="clear" w:color="auto" w:fill="auto"/>
            <w:vAlign w:val="bottom"/>
          </w:tcPr>
          <w:p w14:paraId="68D5001C" w14:textId="77777777" w:rsidR="00AC4E5B" w:rsidRPr="007A7361" w:rsidRDefault="00AC4E5B" w:rsidP="00AC4E5B">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Commercial bank</w:t>
            </w:r>
          </w:p>
        </w:tc>
        <w:tc>
          <w:tcPr>
            <w:tcW w:w="630" w:type="dxa"/>
            <w:shd w:val="clear" w:color="auto" w:fill="auto"/>
            <w:vAlign w:val="bottom"/>
          </w:tcPr>
          <w:p w14:paraId="4E721D05" w14:textId="06A7FA38" w:rsidR="00AC4E5B" w:rsidRPr="007A7361" w:rsidRDefault="00AC4E5B" w:rsidP="00AC4E5B">
            <w:pPr>
              <w:pStyle w:val="index"/>
              <w:spacing w:after="0" w:line="210" w:lineRule="exact"/>
              <w:ind w:right="90"/>
              <w:jc w:val="right"/>
              <w:rPr>
                <w:rFonts w:ascii="CordiaUPC" w:hAnsi="CordiaUPC" w:cs="CordiaUPC"/>
                <w:szCs w:val="22"/>
                <w:lang w:val="en-GB"/>
              </w:rPr>
            </w:pPr>
            <w:r w:rsidRPr="000A649F">
              <w:rPr>
                <w:rFonts w:ascii="CordiaUPC" w:hAnsi="CordiaUPC" w:cs="CordiaUPC"/>
                <w:szCs w:val="22"/>
                <w:lang w:val="en-GB"/>
              </w:rPr>
              <w:t>99.98</w:t>
            </w:r>
          </w:p>
        </w:tc>
        <w:tc>
          <w:tcPr>
            <w:tcW w:w="630" w:type="dxa"/>
            <w:shd w:val="clear" w:color="auto" w:fill="auto"/>
            <w:vAlign w:val="bottom"/>
          </w:tcPr>
          <w:p w14:paraId="0AD02369" w14:textId="77777777" w:rsidR="00AC4E5B" w:rsidRPr="007A7361" w:rsidRDefault="00AC4E5B" w:rsidP="00AC4E5B">
            <w:pPr>
              <w:pStyle w:val="index"/>
              <w:spacing w:after="0" w:line="210" w:lineRule="exact"/>
              <w:ind w:right="90"/>
              <w:jc w:val="right"/>
              <w:rPr>
                <w:rFonts w:ascii="CordiaUPC" w:hAnsi="CordiaUPC" w:cs="CordiaUPC"/>
                <w:szCs w:val="22"/>
                <w:lang w:val="en-GB"/>
              </w:rPr>
            </w:pPr>
            <w:r w:rsidRPr="00C94A70">
              <w:rPr>
                <w:rFonts w:ascii="CordiaUPC" w:hAnsi="CordiaUPC" w:cs="CordiaUPC"/>
                <w:szCs w:val="22"/>
                <w:lang w:val="en-GB"/>
              </w:rPr>
              <w:t>99.98</w:t>
            </w:r>
          </w:p>
        </w:tc>
        <w:tc>
          <w:tcPr>
            <w:tcW w:w="781" w:type="dxa"/>
            <w:shd w:val="clear" w:color="auto" w:fill="auto"/>
            <w:vAlign w:val="bottom"/>
          </w:tcPr>
          <w:p w14:paraId="6DEB1768" w14:textId="7641CEBA" w:rsidR="00AC4E5B" w:rsidRPr="007A7361" w:rsidRDefault="00AC4E5B" w:rsidP="00AC4E5B">
            <w:pPr>
              <w:pStyle w:val="index"/>
              <w:tabs>
                <w:tab w:val="decimal" w:pos="540"/>
              </w:tabs>
              <w:spacing w:after="0" w:line="210" w:lineRule="exact"/>
              <w:rPr>
                <w:rFonts w:ascii="CordiaUPC" w:hAnsi="CordiaUPC" w:cs="CordiaUPC"/>
                <w:szCs w:val="22"/>
                <w:lang w:val="en-GB"/>
              </w:rPr>
            </w:pPr>
            <w:r w:rsidRPr="007A7361">
              <w:rPr>
                <w:rFonts w:ascii="CordiaUPC" w:hAnsi="CordiaUPC" w:cs="CordiaUPC" w:hint="cs"/>
                <w:szCs w:val="22"/>
                <w:lang w:val="en-GB"/>
              </w:rPr>
              <w:t>60,649</w:t>
            </w:r>
          </w:p>
        </w:tc>
        <w:tc>
          <w:tcPr>
            <w:tcW w:w="724" w:type="dxa"/>
            <w:shd w:val="clear" w:color="auto" w:fill="auto"/>
            <w:vAlign w:val="bottom"/>
          </w:tcPr>
          <w:p w14:paraId="6EEDEDAF" w14:textId="77777777" w:rsidR="00AC4E5B" w:rsidRPr="007A7361" w:rsidRDefault="00AC4E5B" w:rsidP="00AC4E5B">
            <w:pPr>
              <w:pStyle w:val="index"/>
              <w:tabs>
                <w:tab w:val="decimal" w:pos="540"/>
              </w:tabs>
              <w:spacing w:after="0" w:line="210" w:lineRule="exact"/>
              <w:rPr>
                <w:rFonts w:ascii="CordiaUPC" w:hAnsi="CordiaUPC" w:cs="CordiaUPC"/>
                <w:szCs w:val="22"/>
                <w:lang w:val="en-GB"/>
              </w:rPr>
            </w:pPr>
            <w:r w:rsidRPr="007A7361">
              <w:rPr>
                <w:rFonts w:ascii="CordiaUPC" w:hAnsi="CordiaUPC" w:cs="CordiaUPC" w:hint="cs"/>
                <w:szCs w:val="22"/>
                <w:lang w:val="en-GB"/>
              </w:rPr>
              <w:t>60,649</w:t>
            </w:r>
          </w:p>
        </w:tc>
        <w:tc>
          <w:tcPr>
            <w:tcW w:w="648" w:type="dxa"/>
            <w:vAlign w:val="bottom"/>
          </w:tcPr>
          <w:p w14:paraId="38C44AFC" w14:textId="77777777" w:rsidR="00AC4E5B" w:rsidRPr="007A7361" w:rsidRDefault="00AC4E5B" w:rsidP="00AC4E5B">
            <w:pPr>
              <w:pStyle w:val="index"/>
              <w:tabs>
                <w:tab w:val="decimal" w:pos="566"/>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48" w:type="dxa"/>
            <w:vAlign w:val="bottom"/>
          </w:tcPr>
          <w:p w14:paraId="5D7D7B7D" w14:textId="77777777" w:rsidR="00AC4E5B" w:rsidRPr="007A7361" w:rsidRDefault="00AC4E5B" w:rsidP="00AC4E5B">
            <w:pPr>
              <w:pStyle w:val="index"/>
              <w:tabs>
                <w:tab w:val="decimal" w:pos="526"/>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648" w:type="dxa"/>
            <w:vAlign w:val="bottom"/>
          </w:tcPr>
          <w:p w14:paraId="31F7515D" w14:textId="77777777" w:rsidR="00AC4E5B" w:rsidRPr="007A7361" w:rsidRDefault="00AC4E5B" w:rsidP="00AC4E5B">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30" w:type="dxa"/>
            <w:vAlign w:val="bottom"/>
          </w:tcPr>
          <w:p w14:paraId="77F92649" w14:textId="77777777" w:rsidR="00AC4E5B" w:rsidRPr="007A7361" w:rsidRDefault="00AC4E5B" w:rsidP="00AC4E5B">
            <w:pPr>
              <w:pStyle w:val="index"/>
              <w:tabs>
                <w:tab w:val="decimal" w:pos="540"/>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630" w:type="dxa"/>
            <w:vAlign w:val="bottom"/>
          </w:tcPr>
          <w:p w14:paraId="2C3EC5FE" w14:textId="77777777" w:rsidR="00AC4E5B" w:rsidRPr="007A7361" w:rsidRDefault="00AC4E5B" w:rsidP="00AC4E5B">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39" w:type="dxa"/>
            <w:vAlign w:val="bottom"/>
          </w:tcPr>
          <w:p w14:paraId="7F3E6455" w14:textId="77777777" w:rsidR="00AC4E5B" w:rsidRPr="007A7361" w:rsidRDefault="00AC4E5B" w:rsidP="00AC4E5B">
            <w:pPr>
              <w:pStyle w:val="index"/>
              <w:tabs>
                <w:tab w:val="decimal" w:pos="540"/>
              </w:tabs>
              <w:spacing w:after="0" w:line="210" w:lineRule="exact"/>
              <w:ind w:left="-14"/>
              <w:rPr>
                <w:rFonts w:ascii="CordiaUPC" w:hAnsi="CordiaUPC" w:cs="CordiaUPC"/>
                <w:szCs w:val="22"/>
                <w:cs/>
                <w:lang w:val="en-GB" w:bidi="th-TH"/>
              </w:rPr>
            </w:pPr>
            <w:r w:rsidRPr="007A7361">
              <w:rPr>
                <w:rFonts w:ascii="CordiaUPC" w:hAnsi="CordiaUPC" w:cs="CordiaUPC" w:hint="cs"/>
                <w:szCs w:val="22"/>
                <w:lang w:val="en-GB"/>
              </w:rPr>
              <w:t>-</w:t>
            </w:r>
          </w:p>
        </w:tc>
        <w:tc>
          <w:tcPr>
            <w:tcW w:w="630" w:type="dxa"/>
            <w:shd w:val="clear" w:color="auto" w:fill="auto"/>
            <w:vAlign w:val="bottom"/>
          </w:tcPr>
          <w:p w14:paraId="179C0086" w14:textId="0F25106C" w:rsidR="00AC4E5B" w:rsidRPr="007A7361" w:rsidRDefault="009015A0" w:rsidP="00072DBC">
            <w:pPr>
              <w:pStyle w:val="index"/>
              <w:tabs>
                <w:tab w:val="decimal" w:pos="630"/>
              </w:tabs>
              <w:spacing w:after="0" w:line="210" w:lineRule="exact"/>
              <w:ind w:left="-14"/>
              <w:rPr>
                <w:rFonts w:ascii="CordiaUPC" w:hAnsi="CordiaUPC" w:cs="CordiaUPC"/>
                <w:szCs w:val="22"/>
                <w:lang w:val="en-GB"/>
              </w:rPr>
            </w:pPr>
            <w:r w:rsidRPr="007A7361">
              <w:rPr>
                <w:rFonts w:ascii="CordiaUPC" w:hAnsi="CordiaUPC" w:cs="CordiaUPC" w:hint="cs"/>
                <w:szCs w:val="22"/>
                <w:lang w:val="en-GB"/>
              </w:rPr>
              <w:t>167,</w:t>
            </w:r>
            <w:r>
              <w:rPr>
                <w:rFonts w:ascii="CordiaUPC" w:hAnsi="CordiaUPC" w:cs="CordiaUPC"/>
                <w:szCs w:val="22"/>
                <w:lang w:val="en-GB"/>
              </w:rPr>
              <w:t>930</w:t>
            </w:r>
          </w:p>
        </w:tc>
        <w:tc>
          <w:tcPr>
            <w:tcW w:w="720" w:type="dxa"/>
            <w:gridSpan w:val="2"/>
            <w:shd w:val="clear" w:color="auto" w:fill="auto"/>
            <w:vAlign w:val="bottom"/>
          </w:tcPr>
          <w:p w14:paraId="56CCE108" w14:textId="77777777" w:rsidR="00AC4E5B" w:rsidRPr="007A7361" w:rsidRDefault="00AC4E5B" w:rsidP="00072DBC">
            <w:pPr>
              <w:pStyle w:val="index"/>
              <w:tabs>
                <w:tab w:val="decimal" w:pos="630"/>
              </w:tabs>
              <w:spacing w:after="0" w:line="210" w:lineRule="exact"/>
              <w:ind w:left="-14"/>
              <w:rPr>
                <w:rFonts w:ascii="CordiaUPC" w:hAnsi="CordiaUPC" w:cs="CordiaUPC"/>
                <w:szCs w:val="22"/>
                <w:lang w:val="en-GB"/>
              </w:rPr>
            </w:pPr>
            <w:r w:rsidRPr="007A7361">
              <w:rPr>
                <w:rFonts w:ascii="CordiaUPC" w:hAnsi="CordiaUPC" w:cs="CordiaUPC" w:hint="cs"/>
                <w:szCs w:val="22"/>
                <w:lang w:val="en-GB"/>
              </w:rPr>
              <w:t>167,</w:t>
            </w:r>
            <w:r>
              <w:rPr>
                <w:rFonts w:ascii="CordiaUPC" w:hAnsi="CordiaUPC" w:cs="CordiaUPC"/>
                <w:szCs w:val="22"/>
                <w:lang w:val="en-GB"/>
              </w:rPr>
              <w:t>930</w:t>
            </w:r>
          </w:p>
        </w:tc>
        <w:tc>
          <w:tcPr>
            <w:tcW w:w="747" w:type="dxa"/>
            <w:shd w:val="clear" w:color="auto" w:fill="auto"/>
            <w:vAlign w:val="bottom"/>
          </w:tcPr>
          <w:p w14:paraId="0CE1CD45" w14:textId="6F7ADFCA" w:rsidR="00AC4E5B" w:rsidRPr="007A7361" w:rsidRDefault="009015A0" w:rsidP="00AC4E5B">
            <w:pPr>
              <w:pStyle w:val="index"/>
              <w:tabs>
                <w:tab w:val="decimal" w:pos="630"/>
              </w:tabs>
              <w:spacing w:after="0" w:line="210" w:lineRule="exact"/>
              <w:ind w:left="-14"/>
              <w:rPr>
                <w:rFonts w:ascii="CordiaUPC" w:hAnsi="CordiaUPC" w:cs="CordiaUPC"/>
                <w:szCs w:val="22"/>
                <w:lang w:val="en-GB"/>
              </w:rPr>
            </w:pPr>
            <w:r>
              <w:rPr>
                <w:rFonts w:ascii="CordiaUPC" w:hAnsi="CordiaUPC" w:cs="CordiaUPC"/>
                <w:szCs w:val="22"/>
                <w:lang w:val="en-GB"/>
              </w:rPr>
              <w:t>(9,300)</w:t>
            </w:r>
          </w:p>
        </w:tc>
        <w:tc>
          <w:tcPr>
            <w:tcW w:w="709" w:type="dxa"/>
            <w:gridSpan w:val="2"/>
            <w:shd w:val="clear" w:color="auto" w:fill="auto"/>
            <w:vAlign w:val="bottom"/>
          </w:tcPr>
          <w:p w14:paraId="4D8C8FFB" w14:textId="77777777" w:rsidR="00AC4E5B" w:rsidRPr="007A7361" w:rsidRDefault="00AC4E5B" w:rsidP="008610AD">
            <w:pPr>
              <w:pStyle w:val="index"/>
              <w:tabs>
                <w:tab w:val="decimal" w:pos="602"/>
              </w:tabs>
              <w:spacing w:after="0" w:line="210" w:lineRule="exact"/>
              <w:ind w:left="-14"/>
              <w:rPr>
                <w:rFonts w:ascii="CordiaUPC" w:hAnsi="CordiaUPC" w:cs="CordiaUPC"/>
                <w:szCs w:val="22"/>
                <w:lang w:val="en-GB"/>
              </w:rPr>
            </w:pPr>
            <w:r>
              <w:rPr>
                <w:rFonts w:ascii="CordiaUPC" w:hAnsi="CordiaUPC" w:cs="CordiaUPC"/>
                <w:szCs w:val="22"/>
                <w:lang w:val="en-GB"/>
              </w:rPr>
              <w:t>(9,300)</w:t>
            </w:r>
          </w:p>
        </w:tc>
        <w:tc>
          <w:tcPr>
            <w:tcW w:w="709" w:type="dxa"/>
            <w:shd w:val="clear" w:color="auto" w:fill="auto"/>
            <w:vAlign w:val="bottom"/>
          </w:tcPr>
          <w:p w14:paraId="247C67B4" w14:textId="71AF96D7" w:rsidR="00AC4E5B" w:rsidRPr="007A7361" w:rsidRDefault="00AC4E5B" w:rsidP="00AC4E5B">
            <w:pPr>
              <w:pStyle w:val="index"/>
              <w:tabs>
                <w:tab w:val="decimal" w:pos="569"/>
              </w:tabs>
              <w:spacing w:after="0" w:line="210" w:lineRule="exact"/>
              <w:ind w:left="-14"/>
              <w:rPr>
                <w:rFonts w:ascii="CordiaUPC" w:hAnsi="CordiaUPC" w:cs="CordiaUPC"/>
                <w:szCs w:val="22"/>
                <w:lang w:val="en-GB"/>
              </w:rPr>
            </w:pPr>
            <w:r w:rsidRPr="007A7361">
              <w:rPr>
                <w:rFonts w:ascii="CordiaUPC" w:hAnsi="CordiaUPC" w:cs="CordiaUPC" w:hint="cs"/>
                <w:szCs w:val="22"/>
                <w:lang w:val="en-GB"/>
              </w:rPr>
              <w:t>1</w:t>
            </w:r>
            <w:r>
              <w:rPr>
                <w:rFonts w:ascii="CordiaUPC" w:hAnsi="CordiaUPC" w:cs="CordiaUPC"/>
                <w:szCs w:val="22"/>
                <w:lang w:val="en-GB"/>
              </w:rPr>
              <w:t>58,630</w:t>
            </w:r>
          </w:p>
        </w:tc>
        <w:tc>
          <w:tcPr>
            <w:tcW w:w="709" w:type="dxa"/>
            <w:shd w:val="clear" w:color="auto" w:fill="auto"/>
            <w:vAlign w:val="bottom"/>
          </w:tcPr>
          <w:p w14:paraId="53A31DDC" w14:textId="77777777" w:rsidR="00AC4E5B" w:rsidRPr="007A7361" w:rsidRDefault="00AC4E5B" w:rsidP="00AC4E5B">
            <w:pPr>
              <w:pStyle w:val="index"/>
              <w:tabs>
                <w:tab w:val="decimal" w:pos="630"/>
              </w:tabs>
              <w:spacing w:after="0" w:line="210" w:lineRule="exact"/>
              <w:ind w:left="-14"/>
              <w:rPr>
                <w:rFonts w:ascii="CordiaUPC" w:hAnsi="CordiaUPC" w:cs="CordiaUPC"/>
                <w:szCs w:val="22"/>
                <w:lang w:val="en-GB"/>
              </w:rPr>
            </w:pPr>
            <w:r w:rsidRPr="007A7361">
              <w:rPr>
                <w:rFonts w:ascii="CordiaUPC" w:hAnsi="CordiaUPC" w:cs="CordiaUPC" w:hint="cs"/>
                <w:szCs w:val="22"/>
                <w:lang w:val="en-GB"/>
              </w:rPr>
              <w:t>1</w:t>
            </w:r>
            <w:r>
              <w:rPr>
                <w:rFonts w:ascii="CordiaUPC" w:hAnsi="CordiaUPC" w:cs="CordiaUPC"/>
                <w:szCs w:val="22"/>
                <w:lang w:val="en-GB"/>
              </w:rPr>
              <w:t>58,630</w:t>
            </w:r>
          </w:p>
        </w:tc>
        <w:tc>
          <w:tcPr>
            <w:tcW w:w="708" w:type="dxa"/>
            <w:vAlign w:val="bottom"/>
          </w:tcPr>
          <w:p w14:paraId="33BD66FA" w14:textId="456D9EE0" w:rsidR="00AC4E5B" w:rsidRPr="00AE3298" w:rsidRDefault="004B3F16" w:rsidP="00AC4E5B">
            <w:pPr>
              <w:pStyle w:val="index"/>
              <w:tabs>
                <w:tab w:val="decimal" w:pos="706"/>
              </w:tabs>
              <w:spacing w:after="0" w:line="210" w:lineRule="exact"/>
              <w:ind w:left="-14"/>
              <w:rPr>
                <w:rFonts w:ascii="CordiaUPC" w:hAnsi="CordiaUPC" w:cs="CordiaUPC"/>
                <w:color w:val="000000" w:themeColor="text1"/>
                <w:szCs w:val="22"/>
                <w:lang w:val="en-GB" w:bidi="th-TH"/>
              </w:rPr>
            </w:pPr>
            <w:r>
              <w:rPr>
                <w:rFonts w:ascii="CordiaUPC" w:hAnsi="CordiaUPC" w:cs="CordiaUPC"/>
                <w:color w:val="000000" w:themeColor="text1"/>
                <w:szCs w:val="22"/>
                <w:lang w:val="en-GB" w:bidi="th-TH"/>
              </w:rPr>
              <w:t>-</w:t>
            </w:r>
          </w:p>
        </w:tc>
        <w:tc>
          <w:tcPr>
            <w:tcW w:w="857" w:type="dxa"/>
            <w:gridSpan w:val="2"/>
            <w:vAlign w:val="bottom"/>
          </w:tcPr>
          <w:p w14:paraId="0424476F" w14:textId="77777777" w:rsidR="00AC4E5B" w:rsidRPr="00AE3298" w:rsidRDefault="00AC4E5B" w:rsidP="00AC4E5B">
            <w:pPr>
              <w:pStyle w:val="index"/>
              <w:tabs>
                <w:tab w:val="decimal" w:pos="663"/>
              </w:tabs>
              <w:spacing w:after="0" w:line="210" w:lineRule="exact"/>
              <w:ind w:left="-14"/>
              <w:rPr>
                <w:rFonts w:ascii="CordiaUPC" w:hAnsi="CordiaUPC" w:cs="CordiaUPC"/>
                <w:szCs w:val="22"/>
                <w:lang w:val="en-GB" w:bidi="th-TH"/>
              </w:rPr>
            </w:pPr>
            <w:r>
              <w:rPr>
                <w:rFonts w:ascii="CordiaUPC" w:hAnsi="CordiaUPC" w:cs="CordiaUPC"/>
                <w:color w:val="000000" w:themeColor="text1"/>
                <w:szCs w:val="22"/>
                <w:lang w:val="en-GB" w:bidi="th-TH"/>
              </w:rPr>
              <w:t>2</w:t>
            </w:r>
            <w:r w:rsidRPr="00AE3298">
              <w:rPr>
                <w:rFonts w:ascii="CordiaUPC" w:hAnsi="CordiaUPC" w:cs="CordiaUPC"/>
                <w:color w:val="000000" w:themeColor="text1"/>
                <w:szCs w:val="22"/>
                <w:lang w:val="en-GB" w:bidi="th-TH"/>
              </w:rPr>
              <w:t>0</w:t>
            </w:r>
            <w:r>
              <w:rPr>
                <w:rFonts w:ascii="CordiaUPC" w:hAnsi="CordiaUPC" w:cs="CordiaUPC"/>
                <w:color w:val="000000" w:themeColor="text1"/>
                <w:szCs w:val="22"/>
                <w:lang w:val="en-GB" w:bidi="th-TH"/>
              </w:rPr>
              <w:t>,2</w:t>
            </w:r>
            <w:r w:rsidRPr="00AE3298">
              <w:rPr>
                <w:rFonts w:ascii="CordiaUPC" w:hAnsi="CordiaUPC" w:cs="CordiaUPC"/>
                <w:color w:val="000000" w:themeColor="text1"/>
                <w:szCs w:val="22"/>
                <w:lang w:val="en-GB" w:bidi="th-TH"/>
              </w:rPr>
              <w:t>49</w:t>
            </w:r>
          </w:p>
        </w:tc>
      </w:tr>
      <w:tr w:rsidR="00320AD3" w:rsidRPr="008B1BAF" w14:paraId="7BDC1581" w14:textId="77777777" w:rsidTr="00072DBC">
        <w:tc>
          <w:tcPr>
            <w:tcW w:w="1673" w:type="dxa"/>
            <w:shd w:val="clear" w:color="auto" w:fill="auto"/>
          </w:tcPr>
          <w:p w14:paraId="086882A7" w14:textId="77777777" w:rsidR="00285683" w:rsidRDefault="00285683" w:rsidP="00320AD3">
            <w:pPr>
              <w:spacing w:line="210" w:lineRule="exact"/>
              <w:rPr>
                <w:rFonts w:ascii="CordiaUPC" w:hAnsi="CordiaUPC" w:cs="CordiaUPC"/>
                <w:b/>
                <w:bCs/>
                <w:szCs w:val="22"/>
              </w:rPr>
            </w:pPr>
          </w:p>
          <w:p w14:paraId="54186A75" w14:textId="53A8A902" w:rsidR="00320AD3" w:rsidRPr="007A7361" w:rsidRDefault="00320AD3" w:rsidP="00320AD3">
            <w:pPr>
              <w:spacing w:line="210" w:lineRule="exact"/>
              <w:rPr>
                <w:rFonts w:ascii="CordiaUPC" w:hAnsi="CordiaUPC" w:cs="CordiaUPC"/>
                <w:b/>
                <w:bCs/>
                <w:szCs w:val="22"/>
              </w:rPr>
            </w:pPr>
            <w:r w:rsidRPr="007A7361">
              <w:rPr>
                <w:rFonts w:ascii="CordiaUPC" w:hAnsi="CordiaUPC" w:cs="CordiaUPC" w:hint="cs"/>
                <w:b/>
                <w:bCs/>
                <w:szCs w:val="22"/>
              </w:rPr>
              <w:t>Indirect subsidiary</w:t>
            </w:r>
          </w:p>
        </w:tc>
        <w:tc>
          <w:tcPr>
            <w:tcW w:w="1529" w:type="dxa"/>
            <w:shd w:val="clear" w:color="auto" w:fill="auto"/>
            <w:vAlign w:val="bottom"/>
          </w:tcPr>
          <w:p w14:paraId="47B8FE1E" w14:textId="77777777" w:rsidR="00320AD3" w:rsidRPr="007A7361" w:rsidRDefault="00320AD3" w:rsidP="00320AD3">
            <w:pPr>
              <w:spacing w:line="210" w:lineRule="exact"/>
              <w:rPr>
                <w:rFonts w:ascii="CordiaUPC" w:hAnsi="CordiaUPC" w:cs="CordiaUPC"/>
                <w:b/>
                <w:bCs/>
                <w:szCs w:val="22"/>
              </w:rPr>
            </w:pPr>
          </w:p>
        </w:tc>
        <w:tc>
          <w:tcPr>
            <w:tcW w:w="630" w:type="dxa"/>
            <w:shd w:val="clear" w:color="auto" w:fill="auto"/>
            <w:vAlign w:val="bottom"/>
          </w:tcPr>
          <w:p w14:paraId="1EF9A928" w14:textId="77777777" w:rsidR="00320AD3" w:rsidRPr="007A7361" w:rsidRDefault="00320AD3" w:rsidP="00320AD3">
            <w:pPr>
              <w:spacing w:line="210" w:lineRule="exact"/>
              <w:rPr>
                <w:rFonts w:ascii="CordiaUPC" w:hAnsi="CordiaUPC" w:cs="CordiaUPC"/>
                <w:b/>
                <w:bCs/>
                <w:szCs w:val="22"/>
              </w:rPr>
            </w:pPr>
          </w:p>
        </w:tc>
        <w:tc>
          <w:tcPr>
            <w:tcW w:w="630" w:type="dxa"/>
            <w:shd w:val="clear" w:color="auto" w:fill="auto"/>
            <w:vAlign w:val="bottom"/>
          </w:tcPr>
          <w:p w14:paraId="6ADB185A" w14:textId="77777777" w:rsidR="00320AD3" w:rsidRPr="007A7361" w:rsidRDefault="00320AD3" w:rsidP="00320AD3">
            <w:pPr>
              <w:spacing w:line="210" w:lineRule="exact"/>
              <w:rPr>
                <w:rFonts w:ascii="CordiaUPC" w:hAnsi="CordiaUPC" w:cs="CordiaUPC"/>
                <w:b/>
                <w:bCs/>
                <w:szCs w:val="22"/>
              </w:rPr>
            </w:pPr>
          </w:p>
        </w:tc>
        <w:tc>
          <w:tcPr>
            <w:tcW w:w="781" w:type="dxa"/>
            <w:shd w:val="clear" w:color="auto" w:fill="auto"/>
            <w:vAlign w:val="bottom"/>
          </w:tcPr>
          <w:p w14:paraId="72423711" w14:textId="77777777" w:rsidR="00320AD3" w:rsidRPr="007A7361" w:rsidRDefault="00320AD3" w:rsidP="00320AD3">
            <w:pPr>
              <w:spacing w:line="210" w:lineRule="exact"/>
              <w:rPr>
                <w:rFonts w:ascii="CordiaUPC" w:hAnsi="CordiaUPC" w:cs="CordiaUPC"/>
                <w:b/>
                <w:bCs/>
                <w:szCs w:val="22"/>
              </w:rPr>
            </w:pPr>
          </w:p>
        </w:tc>
        <w:tc>
          <w:tcPr>
            <w:tcW w:w="724" w:type="dxa"/>
            <w:shd w:val="clear" w:color="auto" w:fill="auto"/>
            <w:vAlign w:val="bottom"/>
          </w:tcPr>
          <w:p w14:paraId="71478979" w14:textId="77777777" w:rsidR="00320AD3" w:rsidRPr="007A7361" w:rsidRDefault="00320AD3" w:rsidP="00320AD3">
            <w:pPr>
              <w:spacing w:line="210" w:lineRule="exact"/>
              <w:rPr>
                <w:rFonts w:ascii="CordiaUPC" w:hAnsi="CordiaUPC" w:cs="CordiaUPC"/>
                <w:b/>
                <w:bCs/>
                <w:szCs w:val="22"/>
              </w:rPr>
            </w:pPr>
          </w:p>
        </w:tc>
        <w:tc>
          <w:tcPr>
            <w:tcW w:w="648" w:type="dxa"/>
            <w:vAlign w:val="bottom"/>
          </w:tcPr>
          <w:p w14:paraId="6071E25D" w14:textId="77777777" w:rsidR="00320AD3" w:rsidRPr="007A7361" w:rsidRDefault="00320AD3" w:rsidP="00320AD3">
            <w:pPr>
              <w:tabs>
                <w:tab w:val="decimal" w:pos="566"/>
              </w:tabs>
              <w:spacing w:line="210" w:lineRule="exact"/>
              <w:rPr>
                <w:rFonts w:ascii="CordiaUPC" w:hAnsi="CordiaUPC" w:cs="CordiaUPC"/>
                <w:b/>
                <w:bCs/>
                <w:szCs w:val="22"/>
              </w:rPr>
            </w:pPr>
          </w:p>
        </w:tc>
        <w:tc>
          <w:tcPr>
            <w:tcW w:w="648" w:type="dxa"/>
            <w:vAlign w:val="bottom"/>
          </w:tcPr>
          <w:p w14:paraId="0C05E9EC" w14:textId="77777777" w:rsidR="00320AD3" w:rsidRPr="007A7361" w:rsidRDefault="00320AD3" w:rsidP="00320AD3">
            <w:pPr>
              <w:spacing w:line="210" w:lineRule="exact"/>
              <w:rPr>
                <w:rFonts w:ascii="CordiaUPC" w:hAnsi="CordiaUPC" w:cs="CordiaUPC"/>
                <w:b/>
                <w:bCs/>
                <w:szCs w:val="22"/>
              </w:rPr>
            </w:pPr>
          </w:p>
        </w:tc>
        <w:tc>
          <w:tcPr>
            <w:tcW w:w="648" w:type="dxa"/>
            <w:vAlign w:val="bottom"/>
          </w:tcPr>
          <w:p w14:paraId="59EBB7EF" w14:textId="77777777" w:rsidR="00320AD3" w:rsidRPr="007A7361" w:rsidRDefault="00320AD3" w:rsidP="00320AD3">
            <w:pPr>
              <w:spacing w:line="210" w:lineRule="exact"/>
              <w:rPr>
                <w:rFonts w:ascii="CordiaUPC" w:hAnsi="CordiaUPC" w:cs="CordiaUPC"/>
                <w:b/>
                <w:bCs/>
                <w:szCs w:val="22"/>
              </w:rPr>
            </w:pPr>
          </w:p>
        </w:tc>
        <w:tc>
          <w:tcPr>
            <w:tcW w:w="630" w:type="dxa"/>
            <w:vAlign w:val="bottom"/>
          </w:tcPr>
          <w:p w14:paraId="42FC2451" w14:textId="77777777" w:rsidR="00320AD3" w:rsidRPr="007A7361" w:rsidRDefault="00320AD3" w:rsidP="00320AD3">
            <w:pPr>
              <w:spacing w:line="210" w:lineRule="exact"/>
              <w:rPr>
                <w:rFonts w:ascii="CordiaUPC" w:hAnsi="CordiaUPC" w:cs="CordiaUPC"/>
                <w:b/>
                <w:bCs/>
                <w:szCs w:val="22"/>
              </w:rPr>
            </w:pPr>
          </w:p>
        </w:tc>
        <w:tc>
          <w:tcPr>
            <w:tcW w:w="630" w:type="dxa"/>
            <w:vAlign w:val="bottom"/>
          </w:tcPr>
          <w:p w14:paraId="5E09FEC2" w14:textId="77777777" w:rsidR="00320AD3" w:rsidRPr="007A7361" w:rsidRDefault="00320AD3" w:rsidP="00320AD3">
            <w:pPr>
              <w:spacing w:line="210" w:lineRule="exact"/>
              <w:rPr>
                <w:rFonts w:ascii="CordiaUPC" w:hAnsi="CordiaUPC" w:cs="CordiaUPC"/>
                <w:b/>
                <w:bCs/>
                <w:szCs w:val="22"/>
              </w:rPr>
            </w:pPr>
          </w:p>
        </w:tc>
        <w:tc>
          <w:tcPr>
            <w:tcW w:w="639" w:type="dxa"/>
            <w:vAlign w:val="bottom"/>
          </w:tcPr>
          <w:p w14:paraId="407F2F52" w14:textId="77777777" w:rsidR="00320AD3" w:rsidRPr="007A7361" w:rsidRDefault="00320AD3" w:rsidP="00320AD3">
            <w:pPr>
              <w:spacing w:line="210" w:lineRule="exact"/>
              <w:rPr>
                <w:rFonts w:ascii="CordiaUPC" w:hAnsi="CordiaUPC" w:cs="CordiaUPC"/>
                <w:b/>
                <w:bCs/>
                <w:szCs w:val="22"/>
              </w:rPr>
            </w:pPr>
          </w:p>
        </w:tc>
        <w:tc>
          <w:tcPr>
            <w:tcW w:w="630" w:type="dxa"/>
            <w:shd w:val="clear" w:color="auto" w:fill="auto"/>
            <w:vAlign w:val="bottom"/>
          </w:tcPr>
          <w:p w14:paraId="6A472445" w14:textId="77777777" w:rsidR="00320AD3" w:rsidRPr="007A7361" w:rsidRDefault="00320AD3" w:rsidP="00320AD3">
            <w:pPr>
              <w:spacing w:line="210" w:lineRule="exact"/>
              <w:rPr>
                <w:rFonts w:ascii="CordiaUPC" w:hAnsi="CordiaUPC" w:cs="CordiaUPC"/>
                <w:b/>
                <w:bCs/>
                <w:szCs w:val="22"/>
              </w:rPr>
            </w:pPr>
          </w:p>
        </w:tc>
        <w:tc>
          <w:tcPr>
            <w:tcW w:w="720" w:type="dxa"/>
            <w:gridSpan w:val="2"/>
            <w:shd w:val="clear" w:color="auto" w:fill="auto"/>
            <w:vAlign w:val="bottom"/>
          </w:tcPr>
          <w:p w14:paraId="46474FD8" w14:textId="77777777" w:rsidR="00320AD3" w:rsidRPr="007A7361" w:rsidRDefault="00320AD3" w:rsidP="00320AD3">
            <w:pPr>
              <w:spacing w:line="210" w:lineRule="exact"/>
              <w:rPr>
                <w:rFonts w:ascii="CordiaUPC" w:hAnsi="CordiaUPC" w:cs="CordiaUPC"/>
                <w:b/>
                <w:bCs/>
                <w:szCs w:val="22"/>
              </w:rPr>
            </w:pPr>
          </w:p>
        </w:tc>
        <w:tc>
          <w:tcPr>
            <w:tcW w:w="747" w:type="dxa"/>
            <w:shd w:val="clear" w:color="auto" w:fill="auto"/>
            <w:vAlign w:val="bottom"/>
          </w:tcPr>
          <w:p w14:paraId="38CEF713" w14:textId="77777777" w:rsidR="00320AD3" w:rsidRPr="007A7361" w:rsidRDefault="00320AD3" w:rsidP="00320AD3">
            <w:pPr>
              <w:spacing w:line="210" w:lineRule="exact"/>
              <w:rPr>
                <w:rFonts w:ascii="CordiaUPC" w:hAnsi="CordiaUPC" w:cs="CordiaUPC"/>
                <w:b/>
                <w:bCs/>
                <w:szCs w:val="22"/>
              </w:rPr>
            </w:pPr>
          </w:p>
        </w:tc>
        <w:tc>
          <w:tcPr>
            <w:tcW w:w="709" w:type="dxa"/>
            <w:gridSpan w:val="2"/>
            <w:shd w:val="clear" w:color="auto" w:fill="auto"/>
            <w:vAlign w:val="bottom"/>
          </w:tcPr>
          <w:p w14:paraId="76E95310" w14:textId="77777777" w:rsidR="00320AD3" w:rsidRPr="007A7361" w:rsidRDefault="00320AD3" w:rsidP="00320AD3">
            <w:pPr>
              <w:spacing w:line="210" w:lineRule="exact"/>
              <w:rPr>
                <w:rFonts w:ascii="CordiaUPC" w:hAnsi="CordiaUPC" w:cs="CordiaUPC"/>
                <w:b/>
                <w:bCs/>
                <w:szCs w:val="22"/>
              </w:rPr>
            </w:pPr>
          </w:p>
        </w:tc>
        <w:tc>
          <w:tcPr>
            <w:tcW w:w="709" w:type="dxa"/>
            <w:shd w:val="clear" w:color="auto" w:fill="auto"/>
            <w:vAlign w:val="bottom"/>
          </w:tcPr>
          <w:p w14:paraId="702491BC" w14:textId="77777777" w:rsidR="00320AD3" w:rsidRPr="007A7361" w:rsidRDefault="00320AD3" w:rsidP="00320AD3">
            <w:pPr>
              <w:spacing w:line="210" w:lineRule="exact"/>
              <w:rPr>
                <w:rFonts w:ascii="CordiaUPC" w:hAnsi="CordiaUPC" w:cs="CordiaUPC"/>
                <w:b/>
                <w:bCs/>
                <w:szCs w:val="22"/>
              </w:rPr>
            </w:pPr>
          </w:p>
        </w:tc>
        <w:tc>
          <w:tcPr>
            <w:tcW w:w="709" w:type="dxa"/>
            <w:shd w:val="clear" w:color="auto" w:fill="auto"/>
            <w:vAlign w:val="bottom"/>
          </w:tcPr>
          <w:p w14:paraId="45F7BC21" w14:textId="77777777" w:rsidR="00320AD3" w:rsidRPr="007A7361" w:rsidRDefault="00320AD3" w:rsidP="00320AD3">
            <w:pPr>
              <w:spacing w:line="210" w:lineRule="exact"/>
              <w:rPr>
                <w:rFonts w:ascii="CordiaUPC" w:hAnsi="CordiaUPC" w:cs="CordiaUPC"/>
                <w:b/>
                <w:bCs/>
                <w:szCs w:val="22"/>
              </w:rPr>
            </w:pPr>
          </w:p>
        </w:tc>
        <w:tc>
          <w:tcPr>
            <w:tcW w:w="708" w:type="dxa"/>
            <w:vAlign w:val="bottom"/>
          </w:tcPr>
          <w:p w14:paraId="4BF907F1" w14:textId="77777777" w:rsidR="00320AD3" w:rsidRPr="007A7361" w:rsidRDefault="00320AD3" w:rsidP="00320AD3">
            <w:pPr>
              <w:spacing w:line="210" w:lineRule="exact"/>
              <w:rPr>
                <w:rFonts w:ascii="CordiaUPC" w:hAnsi="CordiaUPC" w:cs="CordiaUPC"/>
                <w:b/>
                <w:bCs/>
                <w:szCs w:val="22"/>
              </w:rPr>
            </w:pPr>
          </w:p>
        </w:tc>
        <w:tc>
          <w:tcPr>
            <w:tcW w:w="857" w:type="dxa"/>
            <w:gridSpan w:val="2"/>
            <w:vAlign w:val="bottom"/>
          </w:tcPr>
          <w:p w14:paraId="2BB28D1B" w14:textId="77777777" w:rsidR="00320AD3" w:rsidRPr="007A7361" w:rsidRDefault="00320AD3" w:rsidP="00320AD3">
            <w:pPr>
              <w:tabs>
                <w:tab w:val="decimal" w:pos="663"/>
              </w:tabs>
              <w:spacing w:line="210" w:lineRule="exact"/>
              <w:rPr>
                <w:rFonts w:ascii="CordiaUPC" w:hAnsi="CordiaUPC" w:cs="CordiaUPC"/>
                <w:b/>
                <w:bCs/>
                <w:szCs w:val="22"/>
              </w:rPr>
            </w:pPr>
          </w:p>
        </w:tc>
      </w:tr>
      <w:tr w:rsidR="00320AD3" w:rsidRPr="005C619D" w14:paraId="12DA421A" w14:textId="77777777" w:rsidTr="00072DBC">
        <w:tc>
          <w:tcPr>
            <w:tcW w:w="1673" w:type="dxa"/>
            <w:shd w:val="clear" w:color="auto" w:fill="auto"/>
          </w:tcPr>
          <w:p w14:paraId="4531E7C1" w14:textId="77777777" w:rsidR="00320AD3" w:rsidRPr="007A7361" w:rsidRDefault="00320AD3" w:rsidP="00320AD3">
            <w:pPr>
              <w:pStyle w:val="index"/>
              <w:spacing w:after="0" w:line="210" w:lineRule="exact"/>
              <w:ind w:right="-90"/>
              <w:rPr>
                <w:rFonts w:ascii="CordiaUPC" w:hAnsi="CordiaUPC" w:cs="CordiaUPC"/>
                <w:szCs w:val="22"/>
                <w:lang w:val="en-GB"/>
              </w:rPr>
            </w:pPr>
            <w:proofErr w:type="spellStart"/>
            <w:r w:rsidRPr="007A7361">
              <w:rPr>
                <w:rFonts w:ascii="CordiaUPC" w:hAnsi="CordiaUPC" w:cs="CordiaUPC" w:hint="cs"/>
                <w:szCs w:val="22"/>
                <w:lang w:val="en-GB"/>
              </w:rPr>
              <w:t>Thanachart</w:t>
            </w:r>
            <w:proofErr w:type="spellEnd"/>
            <w:r w:rsidRPr="007A7361">
              <w:rPr>
                <w:rFonts w:ascii="CordiaUPC" w:hAnsi="CordiaUPC" w:cs="CordiaUPC" w:hint="cs"/>
                <w:szCs w:val="22"/>
                <w:lang w:val="en-GB"/>
              </w:rPr>
              <w:t xml:space="preserve"> Broker Co.,  </w:t>
            </w:r>
          </w:p>
          <w:p w14:paraId="2694B48D" w14:textId="77777777" w:rsidR="00320AD3" w:rsidRPr="007A7361" w:rsidRDefault="00320AD3" w:rsidP="00320AD3">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   Ltd. </w:t>
            </w:r>
          </w:p>
        </w:tc>
        <w:tc>
          <w:tcPr>
            <w:tcW w:w="1529" w:type="dxa"/>
            <w:shd w:val="clear" w:color="auto" w:fill="auto"/>
            <w:vAlign w:val="bottom"/>
          </w:tcPr>
          <w:p w14:paraId="31DF4C1B" w14:textId="77777777" w:rsidR="00320AD3" w:rsidRPr="007A7361" w:rsidRDefault="00320AD3" w:rsidP="00320AD3">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Insurance broker business</w:t>
            </w:r>
          </w:p>
        </w:tc>
        <w:tc>
          <w:tcPr>
            <w:tcW w:w="630" w:type="dxa"/>
            <w:shd w:val="clear" w:color="auto" w:fill="auto"/>
            <w:vAlign w:val="bottom"/>
          </w:tcPr>
          <w:p w14:paraId="5E777B34" w14:textId="4A016F8C" w:rsidR="00320AD3" w:rsidRPr="007A7361" w:rsidRDefault="00AC4E5B" w:rsidP="00320AD3">
            <w:pPr>
              <w:pStyle w:val="index"/>
              <w:spacing w:after="0" w:line="210" w:lineRule="exact"/>
              <w:ind w:right="90"/>
              <w:jc w:val="right"/>
              <w:rPr>
                <w:rFonts w:ascii="CordiaUPC" w:hAnsi="CordiaUPC" w:cs="CordiaUPC"/>
                <w:szCs w:val="22"/>
                <w:lang w:val="en-GB"/>
              </w:rPr>
            </w:pPr>
            <w:r w:rsidRPr="00C94A70">
              <w:rPr>
                <w:rFonts w:ascii="CordiaUPC" w:hAnsi="CordiaUPC" w:cs="CordiaUPC"/>
                <w:szCs w:val="22"/>
                <w:lang w:val="en-GB"/>
              </w:rPr>
              <w:t>99.99</w:t>
            </w:r>
          </w:p>
        </w:tc>
        <w:tc>
          <w:tcPr>
            <w:tcW w:w="630" w:type="dxa"/>
            <w:shd w:val="clear" w:color="auto" w:fill="auto"/>
            <w:vAlign w:val="bottom"/>
          </w:tcPr>
          <w:p w14:paraId="28BE5A1A" w14:textId="77777777" w:rsidR="00320AD3" w:rsidRPr="007A7361" w:rsidRDefault="00320AD3" w:rsidP="00320AD3">
            <w:pPr>
              <w:pStyle w:val="index"/>
              <w:spacing w:after="0" w:line="210" w:lineRule="exact"/>
              <w:ind w:right="90"/>
              <w:jc w:val="right"/>
              <w:rPr>
                <w:rFonts w:ascii="CordiaUPC" w:hAnsi="CordiaUPC" w:cs="CordiaUPC"/>
                <w:szCs w:val="22"/>
                <w:lang w:val="en-GB"/>
              </w:rPr>
            </w:pPr>
            <w:r w:rsidRPr="00C94A70">
              <w:rPr>
                <w:rFonts w:ascii="CordiaUPC" w:hAnsi="CordiaUPC" w:cs="CordiaUPC"/>
                <w:szCs w:val="22"/>
                <w:lang w:val="en-GB"/>
              </w:rPr>
              <w:t>99.99</w:t>
            </w:r>
          </w:p>
        </w:tc>
        <w:tc>
          <w:tcPr>
            <w:tcW w:w="781" w:type="dxa"/>
            <w:shd w:val="clear" w:color="auto" w:fill="auto"/>
            <w:vAlign w:val="bottom"/>
          </w:tcPr>
          <w:p w14:paraId="2993539D" w14:textId="425DC46B" w:rsidR="00320AD3" w:rsidRPr="007A7361" w:rsidRDefault="00AC4E5B" w:rsidP="00320AD3">
            <w:pPr>
              <w:pStyle w:val="index"/>
              <w:tabs>
                <w:tab w:val="decimal" w:pos="540"/>
              </w:tabs>
              <w:spacing w:after="0" w:line="210" w:lineRule="exact"/>
              <w:rPr>
                <w:rFonts w:ascii="CordiaUPC" w:hAnsi="CordiaUPC" w:cs="CordiaUPC"/>
                <w:szCs w:val="22"/>
                <w:lang w:val="en-GB"/>
              </w:rPr>
            </w:pPr>
            <w:r>
              <w:rPr>
                <w:rFonts w:ascii="CordiaUPC" w:hAnsi="CordiaUPC" w:cs="CordiaUPC"/>
                <w:szCs w:val="22"/>
                <w:lang w:val="en-GB"/>
              </w:rPr>
              <w:t>100</w:t>
            </w:r>
          </w:p>
        </w:tc>
        <w:tc>
          <w:tcPr>
            <w:tcW w:w="724" w:type="dxa"/>
            <w:shd w:val="clear" w:color="auto" w:fill="auto"/>
            <w:vAlign w:val="bottom"/>
          </w:tcPr>
          <w:p w14:paraId="13FB8268" w14:textId="77777777" w:rsidR="00320AD3" w:rsidRPr="007A7361" w:rsidRDefault="00320AD3" w:rsidP="00320AD3">
            <w:pPr>
              <w:pStyle w:val="index"/>
              <w:tabs>
                <w:tab w:val="decimal" w:pos="540"/>
              </w:tabs>
              <w:spacing w:after="0" w:line="210" w:lineRule="exact"/>
              <w:rPr>
                <w:rFonts w:ascii="CordiaUPC" w:hAnsi="CordiaUPC" w:cs="CordiaUPC"/>
                <w:szCs w:val="22"/>
                <w:lang w:val="en-GB"/>
              </w:rPr>
            </w:pPr>
            <w:r>
              <w:rPr>
                <w:rFonts w:ascii="CordiaUPC" w:hAnsi="CordiaUPC" w:cs="CordiaUPC"/>
                <w:szCs w:val="22"/>
                <w:lang w:val="en-GB"/>
              </w:rPr>
              <w:t>100</w:t>
            </w:r>
          </w:p>
        </w:tc>
        <w:tc>
          <w:tcPr>
            <w:tcW w:w="648" w:type="dxa"/>
            <w:vAlign w:val="bottom"/>
          </w:tcPr>
          <w:p w14:paraId="32C6977D" w14:textId="77777777" w:rsidR="00320AD3" w:rsidRPr="007A7361" w:rsidRDefault="00320AD3" w:rsidP="00320AD3">
            <w:pPr>
              <w:pStyle w:val="index"/>
              <w:tabs>
                <w:tab w:val="decimal" w:pos="566"/>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48" w:type="dxa"/>
            <w:vAlign w:val="bottom"/>
          </w:tcPr>
          <w:p w14:paraId="07AE69BC" w14:textId="77777777" w:rsidR="00320AD3" w:rsidRPr="007A7361" w:rsidRDefault="00320AD3" w:rsidP="00320AD3">
            <w:pPr>
              <w:pStyle w:val="index"/>
              <w:tabs>
                <w:tab w:val="decimal" w:pos="526"/>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648" w:type="dxa"/>
            <w:vAlign w:val="bottom"/>
          </w:tcPr>
          <w:p w14:paraId="491B042C" w14:textId="77777777" w:rsidR="00320AD3" w:rsidRPr="007A7361" w:rsidRDefault="00320AD3" w:rsidP="00320AD3">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30" w:type="dxa"/>
            <w:vAlign w:val="bottom"/>
          </w:tcPr>
          <w:p w14:paraId="2C7BF2A3" w14:textId="77777777" w:rsidR="00320AD3" w:rsidRPr="007A7361" w:rsidRDefault="00320AD3" w:rsidP="00320AD3">
            <w:pPr>
              <w:pStyle w:val="index"/>
              <w:tabs>
                <w:tab w:val="decimal" w:pos="540"/>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630" w:type="dxa"/>
            <w:vAlign w:val="bottom"/>
          </w:tcPr>
          <w:p w14:paraId="2A182B36" w14:textId="77777777" w:rsidR="00320AD3" w:rsidRPr="007A7361" w:rsidRDefault="00320AD3" w:rsidP="00320AD3">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39" w:type="dxa"/>
            <w:vAlign w:val="bottom"/>
          </w:tcPr>
          <w:p w14:paraId="7C3E81D8" w14:textId="77777777" w:rsidR="00320AD3" w:rsidRPr="007A7361" w:rsidRDefault="00320AD3" w:rsidP="00320AD3">
            <w:pPr>
              <w:pStyle w:val="index"/>
              <w:tabs>
                <w:tab w:val="decimal" w:pos="540"/>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630" w:type="dxa"/>
            <w:shd w:val="clear" w:color="auto" w:fill="auto"/>
            <w:vAlign w:val="bottom"/>
          </w:tcPr>
          <w:p w14:paraId="05082366" w14:textId="0C9136DF" w:rsidR="00320AD3" w:rsidRPr="007A7361" w:rsidRDefault="00024F68" w:rsidP="00072DBC">
            <w:pPr>
              <w:pStyle w:val="index"/>
              <w:tabs>
                <w:tab w:val="decimal" w:pos="542"/>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720" w:type="dxa"/>
            <w:gridSpan w:val="2"/>
            <w:shd w:val="clear" w:color="auto" w:fill="auto"/>
            <w:vAlign w:val="bottom"/>
          </w:tcPr>
          <w:p w14:paraId="2442B122" w14:textId="292CF07C" w:rsidR="00320AD3" w:rsidRPr="007A7361" w:rsidRDefault="00320AD3" w:rsidP="00072DBC">
            <w:pPr>
              <w:pStyle w:val="index"/>
              <w:tabs>
                <w:tab w:val="decimal" w:pos="630"/>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r w:rsidR="00072DBC">
              <w:rPr>
                <w:rFonts w:ascii="CordiaUPC" w:hAnsi="CordiaUPC" w:cs="CordiaUPC"/>
                <w:szCs w:val="22"/>
                <w:lang w:val="en-GB"/>
              </w:rPr>
              <w:t xml:space="preserve"> </w:t>
            </w:r>
          </w:p>
        </w:tc>
        <w:tc>
          <w:tcPr>
            <w:tcW w:w="747" w:type="dxa"/>
            <w:shd w:val="clear" w:color="auto" w:fill="auto"/>
            <w:vAlign w:val="bottom"/>
          </w:tcPr>
          <w:p w14:paraId="2D923E38" w14:textId="57E84330" w:rsidR="00320AD3" w:rsidRPr="007A7361" w:rsidRDefault="009015A0" w:rsidP="00320AD3">
            <w:pPr>
              <w:pStyle w:val="index"/>
              <w:tabs>
                <w:tab w:val="decimal" w:pos="63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709" w:type="dxa"/>
            <w:gridSpan w:val="2"/>
            <w:shd w:val="clear" w:color="auto" w:fill="auto"/>
            <w:vAlign w:val="bottom"/>
          </w:tcPr>
          <w:p w14:paraId="5E69AE27" w14:textId="77777777" w:rsidR="00320AD3" w:rsidRPr="007A7361" w:rsidRDefault="00320AD3" w:rsidP="008610AD">
            <w:pPr>
              <w:pStyle w:val="index"/>
              <w:tabs>
                <w:tab w:val="decimal" w:pos="602"/>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709" w:type="dxa"/>
            <w:shd w:val="clear" w:color="auto" w:fill="auto"/>
            <w:vAlign w:val="bottom"/>
          </w:tcPr>
          <w:p w14:paraId="174AF6C5" w14:textId="12420B17" w:rsidR="00320AD3" w:rsidRPr="007A7361" w:rsidRDefault="00AC4E5B" w:rsidP="00AC4E5B">
            <w:pPr>
              <w:pStyle w:val="index"/>
              <w:tabs>
                <w:tab w:val="decimal" w:pos="569"/>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709" w:type="dxa"/>
            <w:shd w:val="clear" w:color="auto" w:fill="auto"/>
            <w:vAlign w:val="bottom"/>
          </w:tcPr>
          <w:p w14:paraId="31E9ACEC" w14:textId="77777777" w:rsidR="00320AD3" w:rsidRPr="007A7361" w:rsidRDefault="00320AD3" w:rsidP="00320AD3">
            <w:pPr>
              <w:pStyle w:val="index"/>
              <w:tabs>
                <w:tab w:val="decimal" w:pos="630"/>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708" w:type="dxa"/>
            <w:vAlign w:val="bottom"/>
          </w:tcPr>
          <w:p w14:paraId="6C9BACE7" w14:textId="07855315" w:rsidR="00320AD3" w:rsidRPr="007A7361" w:rsidRDefault="009015A0" w:rsidP="00320AD3">
            <w:pPr>
              <w:pStyle w:val="index"/>
              <w:tabs>
                <w:tab w:val="decimal" w:pos="715"/>
              </w:tabs>
              <w:spacing w:after="0" w:line="210" w:lineRule="exact"/>
              <w:ind w:left="-14"/>
              <w:rPr>
                <w:rFonts w:ascii="CordiaUPC" w:hAnsi="CordiaUPC" w:cs="CordiaUPC"/>
                <w:szCs w:val="22"/>
                <w:lang w:val="en-GB" w:bidi="th-TH"/>
              </w:rPr>
            </w:pPr>
            <w:r>
              <w:rPr>
                <w:rFonts w:ascii="CordiaUPC" w:hAnsi="CordiaUPC" w:cs="CordiaUPC"/>
                <w:szCs w:val="22"/>
                <w:lang w:val="en-GB" w:bidi="th-TH"/>
              </w:rPr>
              <w:t>-</w:t>
            </w:r>
          </w:p>
        </w:tc>
        <w:tc>
          <w:tcPr>
            <w:tcW w:w="857" w:type="dxa"/>
            <w:gridSpan w:val="2"/>
            <w:vAlign w:val="bottom"/>
          </w:tcPr>
          <w:p w14:paraId="2B450B96" w14:textId="77777777" w:rsidR="00320AD3" w:rsidRPr="007A7361" w:rsidRDefault="00320AD3" w:rsidP="00320AD3">
            <w:pPr>
              <w:pStyle w:val="index"/>
              <w:tabs>
                <w:tab w:val="decimal" w:pos="663"/>
              </w:tabs>
              <w:spacing w:after="0" w:line="210" w:lineRule="exact"/>
              <w:ind w:left="-14"/>
              <w:rPr>
                <w:rFonts w:ascii="CordiaUPC" w:hAnsi="CordiaUPC" w:cs="CordiaUPC"/>
                <w:szCs w:val="22"/>
                <w:lang w:val="en-GB" w:bidi="th-TH"/>
              </w:rPr>
            </w:pPr>
            <w:r>
              <w:rPr>
                <w:rFonts w:ascii="CordiaUPC" w:hAnsi="CordiaUPC" w:cs="CordiaUPC"/>
                <w:szCs w:val="22"/>
                <w:lang w:val="en-GB" w:bidi="th-TH"/>
              </w:rPr>
              <w:t>-</w:t>
            </w:r>
          </w:p>
        </w:tc>
      </w:tr>
      <w:tr w:rsidR="00320AD3" w:rsidRPr="005C619D" w14:paraId="2DB93689" w14:textId="77777777" w:rsidTr="00072DBC">
        <w:tc>
          <w:tcPr>
            <w:tcW w:w="1673" w:type="dxa"/>
            <w:shd w:val="clear" w:color="auto" w:fill="auto"/>
          </w:tcPr>
          <w:p w14:paraId="5A26934B" w14:textId="77777777" w:rsidR="00320AD3" w:rsidRPr="007A7361" w:rsidRDefault="00320AD3" w:rsidP="00320AD3">
            <w:pPr>
              <w:spacing w:line="210" w:lineRule="exact"/>
              <w:rPr>
                <w:rFonts w:ascii="CordiaUPC" w:hAnsi="CordiaUPC" w:cs="CordiaUPC"/>
                <w:b/>
                <w:bCs/>
                <w:szCs w:val="22"/>
              </w:rPr>
            </w:pPr>
          </w:p>
          <w:p w14:paraId="14ED98C3" w14:textId="77777777" w:rsidR="00320AD3" w:rsidRPr="007A7361" w:rsidRDefault="00320AD3" w:rsidP="00320AD3">
            <w:pPr>
              <w:spacing w:line="210" w:lineRule="exact"/>
              <w:rPr>
                <w:rFonts w:ascii="CordiaUPC" w:hAnsi="CordiaUPC" w:cs="CordiaUPC"/>
                <w:b/>
                <w:bCs/>
                <w:szCs w:val="22"/>
              </w:rPr>
            </w:pPr>
            <w:r w:rsidRPr="007A7361">
              <w:rPr>
                <w:rFonts w:ascii="CordiaUPC" w:hAnsi="CordiaUPC" w:cs="CordiaUPC" w:hint="cs"/>
                <w:b/>
                <w:bCs/>
                <w:szCs w:val="22"/>
              </w:rPr>
              <w:t>Associate</w:t>
            </w:r>
          </w:p>
        </w:tc>
        <w:tc>
          <w:tcPr>
            <w:tcW w:w="1529" w:type="dxa"/>
            <w:shd w:val="clear" w:color="auto" w:fill="auto"/>
          </w:tcPr>
          <w:p w14:paraId="7A0A359F" w14:textId="77777777" w:rsidR="00320AD3" w:rsidRPr="007A7361" w:rsidRDefault="00320AD3" w:rsidP="00320AD3">
            <w:pPr>
              <w:spacing w:line="210" w:lineRule="exact"/>
              <w:rPr>
                <w:rFonts w:ascii="CordiaUPC" w:hAnsi="CordiaUPC" w:cs="CordiaUPC"/>
                <w:szCs w:val="22"/>
              </w:rPr>
            </w:pPr>
          </w:p>
        </w:tc>
        <w:tc>
          <w:tcPr>
            <w:tcW w:w="630" w:type="dxa"/>
            <w:shd w:val="clear" w:color="auto" w:fill="auto"/>
          </w:tcPr>
          <w:p w14:paraId="74B80B38" w14:textId="77777777" w:rsidR="00320AD3" w:rsidRPr="007A7361" w:rsidRDefault="00320AD3" w:rsidP="00320AD3">
            <w:pPr>
              <w:spacing w:line="210" w:lineRule="exact"/>
              <w:rPr>
                <w:rFonts w:ascii="CordiaUPC" w:hAnsi="CordiaUPC" w:cs="CordiaUPC"/>
                <w:szCs w:val="22"/>
              </w:rPr>
            </w:pPr>
          </w:p>
        </w:tc>
        <w:tc>
          <w:tcPr>
            <w:tcW w:w="630" w:type="dxa"/>
            <w:shd w:val="clear" w:color="auto" w:fill="auto"/>
          </w:tcPr>
          <w:p w14:paraId="53936A4A" w14:textId="77777777" w:rsidR="00320AD3" w:rsidRPr="007A7361" w:rsidRDefault="00320AD3" w:rsidP="00320AD3">
            <w:pPr>
              <w:spacing w:line="210" w:lineRule="exact"/>
              <w:rPr>
                <w:rFonts w:ascii="CordiaUPC" w:hAnsi="CordiaUPC" w:cs="CordiaUPC"/>
                <w:szCs w:val="22"/>
              </w:rPr>
            </w:pPr>
          </w:p>
        </w:tc>
        <w:tc>
          <w:tcPr>
            <w:tcW w:w="781" w:type="dxa"/>
            <w:shd w:val="clear" w:color="auto" w:fill="auto"/>
          </w:tcPr>
          <w:p w14:paraId="596177F7" w14:textId="77777777" w:rsidR="00320AD3" w:rsidRPr="007A7361" w:rsidRDefault="00320AD3" w:rsidP="00320AD3">
            <w:pPr>
              <w:spacing w:line="210" w:lineRule="exact"/>
              <w:rPr>
                <w:rFonts w:ascii="CordiaUPC" w:hAnsi="CordiaUPC" w:cs="CordiaUPC"/>
                <w:szCs w:val="22"/>
              </w:rPr>
            </w:pPr>
          </w:p>
        </w:tc>
        <w:tc>
          <w:tcPr>
            <w:tcW w:w="724" w:type="dxa"/>
            <w:shd w:val="clear" w:color="auto" w:fill="auto"/>
          </w:tcPr>
          <w:p w14:paraId="0B442BD4" w14:textId="77777777" w:rsidR="00320AD3" w:rsidRPr="007A7361" w:rsidRDefault="00320AD3" w:rsidP="00320AD3">
            <w:pPr>
              <w:spacing w:line="210" w:lineRule="exact"/>
              <w:rPr>
                <w:rFonts w:ascii="CordiaUPC" w:hAnsi="CordiaUPC" w:cs="CordiaUPC"/>
                <w:szCs w:val="22"/>
              </w:rPr>
            </w:pPr>
          </w:p>
        </w:tc>
        <w:tc>
          <w:tcPr>
            <w:tcW w:w="648" w:type="dxa"/>
          </w:tcPr>
          <w:p w14:paraId="51522979" w14:textId="77777777" w:rsidR="00320AD3" w:rsidRPr="007A7361" w:rsidRDefault="00320AD3" w:rsidP="00320AD3">
            <w:pPr>
              <w:tabs>
                <w:tab w:val="decimal" w:pos="566"/>
              </w:tabs>
              <w:spacing w:line="210" w:lineRule="exact"/>
              <w:rPr>
                <w:rFonts w:ascii="CordiaUPC" w:hAnsi="CordiaUPC" w:cs="CordiaUPC"/>
                <w:szCs w:val="22"/>
              </w:rPr>
            </w:pPr>
          </w:p>
        </w:tc>
        <w:tc>
          <w:tcPr>
            <w:tcW w:w="648" w:type="dxa"/>
          </w:tcPr>
          <w:p w14:paraId="580DEF68" w14:textId="77777777" w:rsidR="00320AD3" w:rsidRPr="007A7361" w:rsidRDefault="00320AD3" w:rsidP="00320AD3">
            <w:pPr>
              <w:tabs>
                <w:tab w:val="decimal" w:pos="526"/>
              </w:tabs>
              <w:spacing w:line="210" w:lineRule="exact"/>
              <w:rPr>
                <w:rFonts w:ascii="CordiaUPC" w:hAnsi="CordiaUPC" w:cs="CordiaUPC"/>
                <w:szCs w:val="22"/>
              </w:rPr>
            </w:pPr>
          </w:p>
        </w:tc>
        <w:tc>
          <w:tcPr>
            <w:tcW w:w="648" w:type="dxa"/>
          </w:tcPr>
          <w:p w14:paraId="29A64A90" w14:textId="77777777" w:rsidR="00320AD3" w:rsidRPr="007A7361" w:rsidRDefault="00320AD3" w:rsidP="00320AD3">
            <w:pPr>
              <w:spacing w:line="210" w:lineRule="exact"/>
              <w:rPr>
                <w:rFonts w:ascii="CordiaUPC" w:hAnsi="CordiaUPC" w:cs="CordiaUPC"/>
                <w:szCs w:val="22"/>
              </w:rPr>
            </w:pPr>
          </w:p>
        </w:tc>
        <w:tc>
          <w:tcPr>
            <w:tcW w:w="630" w:type="dxa"/>
          </w:tcPr>
          <w:p w14:paraId="6B8751B9" w14:textId="77777777" w:rsidR="00320AD3" w:rsidRPr="007A7361" w:rsidRDefault="00320AD3" w:rsidP="00320AD3">
            <w:pPr>
              <w:spacing w:line="210" w:lineRule="exact"/>
              <w:rPr>
                <w:rFonts w:ascii="CordiaUPC" w:hAnsi="CordiaUPC" w:cs="CordiaUPC"/>
                <w:szCs w:val="22"/>
              </w:rPr>
            </w:pPr>
          </w:p>
        </w:tc>
        <w:tc>
          <w:tcPr>
            <w:tcW w:w="630" w:type="dxa"/>
          </w:tcPr>
          <w:p w14:paraId="41571720" w14:textId="77777777" w:rsidR="00320AD3" w:rsidRPr="007A7361" w:rsidRDefault="00320AD3" w:rsidP="00320AD3">
            <w:pPr>
              <w:spacing w:line="210" w:lineRule="exact"/>
              <w:rPr>
                <w:rFonts w:ascii="CordiaUPC" w:hAnsi="CordiaUPC" w:cs="CordiaUPC"/>
                <w:szCs w:val="22"/>
              </w:rPr>
            </w:pPr>
          </w:p>
        </w:tc>
        <w:tc>
          <w:tcPr>
            <w:tcW w:w="639" w:type="dxa"/>
          </w:tcPr>
          <w:p w14:paraId="451EF646" w14:textId="77777777" w:rsidR="00320AD3" w:rsidRPr="007A7361" w:rsidRDefault="00320AD3" w:rsidP="00320AD3">
            <w:pPr>
              <w:spacing w:line="210" w:lineRule="exact"/>
              <w:rPr>
                <w:rFonts w:ascii="CordiaUPC" w:hAnsi="CordiaUPC" w:cs="CordiaUPC"/>
                <w:szCs w:val="22"/>
              </w:rPr>
            </w:pPr>
          </w:p>
        </w:tc>
        <w:tc>
          <w:tcPr>
            <w:tcW w:w="630" w:type="dxa"/>
            <w:shd w:val="clear" w:color="auto" w:fill="auto"/>
          </w:tcPr>
          <w:p w14:paraId="4FDAB87D" w14:textId="77777777" w:rsidR="00320AD3" w:rsidRPr="007A7361" w:rsidRDefault="00320AD3" w:rsidP="00320AD3">
            <w:pPr>
              <w:spacing w:line="210" w:lineRule="exact"/>
              <w:rPr>
                <w:rFonts w:ascii="CordiaUPC" w:hAnsi="CordiaUPC" w:cs="CordiaUPC"/>
                <w:szCs w:val="22"/>
              </w:rPr>
            </w:pPr>
          </w:p>
        </w:tc>
        <w:tc>
          <w:tcPr>
            <w:tcW w:w="720" w:type="dxa"/>
            <w:gridSpan w:val="2"/>
            <w:shd w:val="clear" w:color="auto" w:fill="auto"/>
          </w:tcPr>
          <w:p w14:paraId="14E4842E" w14:textId="77777777" w:rsidR="00320AD3" w:rsidRPr="007A7361" w:rsidRDefault="00320AD3" w:rsidP="00320AD3">
            <w:pPr>
              <w:tabs>
                <w:tab w:val="decimal" w:pos="543"/>
              </w:tabs>
              <w:spacing w:line="210" w:lineRule="exact"/>
              <w:rPr>
                <w:rFonts w:ascii="CordiaUPC" w:hAnsi="CordiaUPC" w:cs="CordiaUPC"/>
                <w:szCs w:val="22"/>
              </w:rPr>
            </w:pPr>
          </w:p>
        </w:tc>
        <w:tc>
          <w:tcPr>
            <w:tcW w:w="747" w:type="dxa"/>
            <w:shd w:val="clear" w:color="auto" w:fill="auto"/>
          </w:tcPr>
          <w:p w14:paraId="1DAF9A5A" w14:textId="77777777" w:rsidR="00320AD3" w:rsidRPr="007A7361" w:rsidRDefault="00320AD3" w:rsidP="00320AD3">
            <w:pPr>
              <w:spacing w:line="210" w:lineRule="exact"/>
              <w:rPr>
                <w:rFonts w:ascii="CordiaUPC" w:hAnsi="CordiaUPC" w:cs="CordiaUPC"/>
                <w:szCs w:val="22"/>
              </w:rPr>
            </w:pPr>
          </w:p>
        </w:tc>
        <w:tc>
          <w:tcPr>
            <w:tcW w:w="709" w:type="dxa"/>
            <w:gridSpan w:val="2"/>
            <w:shd w:val="clear" w:color="auto" w:fill="auto"/>
          </w:tcPr>
          <w:p w14:paraId="74C126AA" w14:textId="77777777" w:rsidR="00320AD3" w:rsidRPr="007A7361" w:rsidRDefault="00320AD3" w:rsidP="00320AD3">
            <w:pPr>
              <w:tabs>
                <w:tab w:val="decimal" w:pos="538"/>
              </w:tabs>
              <w:spacing w:line="210" w:lineRule="exact"/>
              <w:rPr>
                <w:rFonts w:ascii="CordiaUPC" w:hAnsi="CordiaUPC" w:cs="CordiaUPC"/>
                <w:szCs w:val="22"/>
              </w:rPr>
            </w:pPr>
          </w:p>
        </w:tc>
        <w:tc>
          <w:tcPr>
            <w:tcW w:w="709" w:type="dxa"/>
            <w:shd w:val="clear" w:color="auto" w:fill="auto"/>
          </w:tcPr>
          <w:p w14:paraId="30F53BE6" w14:textId="77777777" w:rsidR="00320AD3" w:rsidRPr="007A7361" w:rsidRDefault="00320AD3" w:rsidP="00320AD3">
            <w:pPr>
              <w:spacing w:line="210" w:lineRule="exact"/>
              <w:rPr>
                <w:rFonts w:ascii="CordiaUPC" w:hAnsi="CordiaUPC" w:cs="CordiaUPC"/>
                <w:szCs w:val="22"/>
              </w:rPr>
            </w:pPr>
          </w:p>
        </w:tc>
        <w:tc>
          <w:tcPr>
            <w:tcW w:w="709" w:type="dxa"/>
            <w:shd w:val="clear" w:color="auto" w:fill="auto"/>
          </w:tcPr>
          <w:p w14:paraId="4B07AF03" w14:textId="77777777" w:rsidR="00320AD3" w:rsidRPr="007A7361" w:rsidRDefault="00320AD3" w:rsidP="00320AD3">
            <w:pPr>
              <w:spacing w:line="210" w:lineRule="exact"/>
              <w:rPr>
                <w:rFonts w:ascii="CordiaUPC" w:hAnsi="CordiaUPC" w:cs="CordiaUPC"/>
                <w:szCs w:val="22"/>
              </w:rPr>
            </w:pPr>
          </w:p>
        </w:tc>
        <w:tc>
          <w:tcPr>
            <w:tcW w:w="708" w:type="dxa"/>
          </w:tcPr>
          <w:p w14:paraId="00D1D25F" w14:textId="77777777" w:rsidR="00320AD3" w:rsidRPr="007A7361" w:rsidRDefault="00320AD3" w:rsidP="00320AD3">
            <w:pPr>
              <w:spacing w:line="210" w:lineRule="exact"/>
              <w:rPr>
                <w:rFonts w:ascii="CordiaUPC" w:hAnsi="CordiaUPC" w:cs="CordiaUPC"/>
                <w:szCs w:val="22"/>
              </w:rPr>
            </w:pPr>
          </w:p>
        </w:tc>
        <w:tc>
          <w:tcPr>
            <w:tcW w:w="857" w:type="dxa"/>
            <w:gridSpan w:val="2"/>
          </w:tcPr>
          <w:p w14:paraId="0C80368B" w14:textId="77777777" w:rsidR="00320AD3" w:rsidRPr="007A7361" w:rsidRDefault="00320AD3" w:rsidP="00320AD3">
            <w:pPr>
              <w:spacing w:line="210" w:lineRule="exact"/>
              <w:rPr>
                <w:rFonts w:ascii="CordiaUPC" w:hAnsi="CordiaUPC" w:cs="CordiaUPC"/>
                <w:szCs w:val="22"/>
              </w:rPr>
            </w:pPr>
          </w:p>
        </w:tc>
      </w:tr>
      <w:tr w:rsidR="00AC4E5B" w:rsidRPr="005C619D" w14:paraId="105FAFD7" w14:textId="77777777" w:rsidTr="00072DBC">
        <w:tc>
          <w:tcPr>
            <w:tcW w:w="1673" w:type="dxa"/>
            <w:shd w:val="clear" w:color="auto" w:fill="auto"/>
          </w:tcPr>
          <w:p w14:paraId="356DE20D" w14:textId="77777777" w:rsidR="00AC4E5B" w:rsidRPr="007A7361" w:rsidRDefault="00AC4E5B" w:rsidP="00AC4E5B">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TMB Asset </w:t>
            </w:r>
          </w:p>
          <w:p w14:paraId="5385D85D" w14:textId="77777777" w:rsidR="00AC4E5B" w:rsidRPr="007A7361" w:rsidRDefault="00AC4E5B" w:rsidP="00AC4E5B">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   Management                </w:t>
            </w:r>
          </w:p>
          <w:p w14:paraId="50CA3C74" w14:textId="2CE15460" w:rsidR="00AC4E5B" w:rsidRPr="007A7361" w:rsidRDefault="00AC4E5B" w:rsidP="00AC4E5B">
            <w:pPr>
              <w:spacing w:line="210" w:lineRule="exact"/>
              <w:rPr>
                <w:rFonts w:ascii="CordiaUPC" w:hAnsi="CordiaUPC" w:cs="CordiaUPC"/>
                <w:szCs w:val="22"/>
              </w:rPr>
            </w:pPr>
            <w:r w:rsidRPr="007A7361">
              <w:rPr>
                <w:rFonts w:ascii="CordiaUPC" w:hAnsi="CordiaUPC" w:cs="CordiaUPC" w:hint="cs"/>
                <w:szCs w:val="22"/>
              </w:rPr>
              <w:t xml:space="preserve">   Co., Ltd.</w:t>
            </w:r>
            <w:r w:rsidRPr="00740D6F">
              <w:rPr>
                <w:rFonts w:ascii="CordiaUPC" w:hAnsi="CordiaUPC" w:cs="CordiaUPC" w:hint="cs"/>
                <w:sz w:val="24"/>
                <w:szCs w:val="24"/>
                <w:vertAlign w:val="superscript"/>
              </w:rPr>
              <w:t xml:space="preserve"> </w:t>
            </w:r>
            <w:r w:rsidRPr="00230A40">
              <w:rPr>
                <w:rFonts w:ascii="CordiaUPC" w:hAnsi="CordiaUPC" w:cs="CordiaUPC" w:hint="cs"/>
                <w:sz w:val="26"/>
                <w:szCs w:val="26"/>
              </w:rPr>
              <w:t>*</w:t>
            </w:r>
          </w:p>
        </w:tc>
        <w:tc>
          <w:tcPr>
            <w:tcW w:w="1529" w:type="dxa"/>
            <w:shd w:val="clear" w:color="auto" w:fill="auto"/>
            <w:vAlign w:val="bottom"/>
          </w:tcPr>
          <w:p w14:paraId="797E11B8" w14:textId="77777777" w:rsidR="00AC4E5B" w:rsidRPr="007A7361" w:rsidRDefault="00AC4E5B" w:rsidP="00AC4E5B">
            <w:pPr>
              <w:pStyle w:val="index"/>
              <w:spacing w:after="0" w:line="210" w:lineRule="exact"/>
              <w:jc w:val="center"/>
              <w:rPr>
                <w:rFonts w:ascii="CordiaUPC" w:hAnsi="CordiaUPC" w:cs="CordiaUPC"/>
                <w:szCs w:val="22"/>
                <w:lang w:val="en-GB"/>
              </w:rPr>
            </w:pPr>
          </w:p>
          <w:p w14:paraId="747AA90A" w14:textId="77777777" w:rsidR="00AC4E5B" w:rsidRPr="007A7361" w:rsidRDefault="00AC4E5B" w:rsidP="00AC4E5B">
            <w:pPr>
              <w:pStyle w:val="index"/>
              <w:spacing w:after="0" w:line="210" w:lineRule="exact"/>
              <w:jc w:val="center"/>
              <w:rPr>
                <w:rFonts w:ascii="CordiaUPC" w:hAnsi="CordiaUPC" w:cs="CordiaUPC"/>
                <w:szCs w:val="22"/>
              </w:rPr>
            </w:pPr>
            <w:r w:rsidRPr="007A7361">
              <w:rPr>
                <w:rFonts w:ascii="CordiaUPC" w:hAnsi="CordiaUPC" w:cs="CordiaUPC" w:hint="cs"/>
                <w:szCs w:val="22"/>
                <w:lang w:val="en-GB"/>
              </w:rPr>
              <w:t>Fund management business</w:t>
            </w:r>
          </w:p>
        </w:tc>
        <w:tc>
          <w:tcPr>
            <w:tcW w:w="630" w:type="dxa"/>
            <w:shd w:val="clear" w:color="auto" w:fill="auto"/>
            <w:vAlign w:val="bottom"/>
          </w:tcPr>
          <w:p w14:paraId="20B3E5BD" w14:textId="4A1E666A" w:rsidR="00AC4E5B" w:rsidRPr="007A7361" w:rsidRDefault="00AC4E5B" w:rsidP="00AC4E5B">
            <w:pPr>
              <w:pStyle w:val="index"/>
              <w:spacing w:after="0" w:line="210" w:lineRule="exact"/>
              <w:ind w:right="90"/>
              <w:jc w:val="right"/>
              <w:rPr>
                <w:rFonts w:ascii="CordiaUPC" w:hAnsi="CordiaUPC" w:cs="CordiaUPC"/>
                <w:szCs w:val="22"/>
                <w:lang w:val="en-GB"/>
              </w:rPr>
            </w:pPr>
            <w:r w:rsidRPr="007A7361">
              <w:rPr>
                <w:rFonts w:ascii="CordiaUPC" w:hAnsi="CordiaUPC" w:cs="CordiaUPC" w:hint="cs"/>
                <w:szCs w:val="22"/>
                <w:lang w:val="en-GB"/>
              </w:rPr>
              <w:t>35.00</w:t>
            </w:r>
          </w:p>
        </w:tc>
        <w:tc>
          <w:tcPr>
            <w:tcW w:w="630" w:type="dxa"/>
            <w:shd w:val="clear" w:color="auto" w:fill="auto"/>
            <w:vAlign w:val="bottom"/>
          </w:tcPr>
          <w:p w14:paraId="308135F0" w14:textId="77777777" w:rsidR="00AC4E5B" w:rsidRPr="007A7361" w:rsidRDefault="00AC4E5B" w:rsidP="00AC4E5B">
            <w:pPr>
              <w:pStyle w:val="index"/>
              <w:spacing w:after="0" w:line="210" w:lineRule="exact"/>
              <w:ind w:right="90"/>
              <w:jc w:val="right"/>
              <w:rPr>
                <w:rFonts w:ascii="CordiaUPC" w:hAnsi="CordiaUPC" w:cs="CordiaUPC"/>
                <w:szCs w:val="22"/>
                <w:lang w:val="en-GB"/>
              </w:rPr>
            </w:pPr>
            <w:r w:rsidRPr="007A7361">
              <w:rPr>
                <w:rFonts w:ascii="CordiaUPC" w:hAnsi="CordiaUPC" w:cs="CordiaUPC" w:hint="cs"/>
                <w:szCs w:val="22"/>
                <w:lang w:val="en-GB"/>
              </w:rPr>
              <w:t>35.00</w:t>
            </w:r>
          </w:p>
        </w:tc>
        <w:tc>
          <w:tcPr>
            <w:tcW w:w="781" w:type="dxa"/>
            <w:shd w:val="clear" w:color="auto" w:fill="auto"/>
            <w:vAlign w:val="bottom"/>
          </w:tcPr>
          <w:p w14:paraId="67FF0D74" w14:textId="0EBF3A01" w:rsidR="00AC4E5B" w:rsidRPr="007A7361" w:rsidRDefault="00AC4E5B" w:rsidP="00AC4E5B">
            <w:pPr>
              <w:pStyle w:val="index"/>
              <w:tabs>
                <w:tab w:val="decimal" w:pos="540"/>
              </w:tabs>
              <w:spacing w:after="0" w:line="210" w:lineRule="exact"/>
              <w:rPr>
                <w:rFonts w:ascii="CordiaUPC" w:hAnsi="CordiaUPC" w:cs="CordiaUPC"/>
                <w:szCs w:val="22"/>
                <w:lang w:val="en-GB"/>
              </w:rPr>
            </w:pPr>
            <w:r>
              <w:rPr>
                <w:rFonts w:ascii="CordiaUPC" w:hAnsi="CordiaUPC" w:cs="CordiaUPC"/>
                <w:szCs w:val="22"/>
                <w:lang w:val="en-GB"/>
              </w:rPr>
              <w:t>100</w:t>
            </w:r>
          </w:p>
        </w:tc>
        <w:tc>
          <w:tcPr>
            <w:tcW w:w="724" w:type="dxa"/>
            <w:shd w:val="clear" w:color="auto" w:fill="auto"/>
            <w:vAlign w:val="bottom"/>
          </w:tcPr>
          <w:p w14:paraId="3EB4101B" w14:textId="77777777" w:rsidR="00AC4E5B" w:rsidRPr="007A7361" w:rsidRDefault="00AC4E5B" w:rsidP="00AC4E5B">
            <w:pPr>
              <w:pStyle w:val="index"/>
              <w:tabs>
                <w:tab w:val="decimal" w:pos="540"/>
              </w:tabs>
              <w:spacing w:after="0" w:line="210" w:lineRule="exact"/>
              <w:rPr>
                <w:rFonts w:ascii="CordiaUPC" w:hAnsi="CordiaUPC" w:cs="CordiaUPC"/>
                <w:szCs w:val="22"/>
                <w:lang w:val="en-GB"/>
              </w:rPr>
            </w:pPr>
            <w:r>
              <w:rPr>
                <w:rFonts w:ascii="CordiaUPC" w:hAnsi="CordiaUPC" w:cs="CordiaUPC"/>
                <w:szCs w:val="22"/>
                <w:lang w:val="en-GB"/>
              </w:rPr>
              <w:t>100</w:t>
            </w:r>
          </w:p>
        </w:tc>
        <w:tc>
          <w:tcPr>
            <w:tcW w:w="648" w:type="dxa"/>
          </w:tcPr>
          <w:p w14:paraId="49A16A08" w14:textId="77777777" w:rsidR="00AC4E5B" w:rsidRDefault="00AC4E5B" w:rsidP="00AC4E5B">
            <w:pPr>
              <w:pStyle w:val="index"/>
              <w:tabs>
                <w:tab w:val="decimal" w:pos="566"/>
              </w:tabs>
              <w:spacing w:after="0" w:line="210" w:lineRule="exact"/>
              <w:ind w:left="144" w:firstLine="14"/>
              <w:rPr>
                <w:rFonts w:ascii="CordiaUPC" w:hAnsi="CordiaUPC" w:cs="CordiaUPC"/>
                <w:szCs w:val="22"/>
              </w:rPr>
            </w:pPr>
          </w:p>
          <w:p w14:paraId="190C6467" w14:textId="77777777" w:rsidR="00AC4E5B" w:rsidRDefault="00AC4E5B" w:rsidP="00AC4E5B">
            <w:pPr>
              <w:pStyle w:val="index"/>
              <w:tabs>
                <w:tab w:val="decimal" w:pos="566"/>
              </w:tabs>
              <w:spacing w:after="0" w:line="210" w:lineRule="exact"/>
              <w:ind w:left="144" w:firstLine="14"/>
              <w:rPr>
                <w:rFonts w:ascii="CordiaUPC" w:hAnsi="CordiaUPC" w:cs="CordiaUPC"/>
                <w:szCs w:val="22"/>
              </w:rPr>
            </w:pPr>
          </w:p>
          <w:p w14:paraId="1CDAA40B" w14:textId="506DA2D3" w:rsidR="00AC4E5B" w:rsidRPr="008675A2" w:rsidRDefault="00AC4E5B" w:rsidP="00AC4E5B">
            <w:pPr>
              <w:pStyle w:val="index"/>
              <w:tabs>
                <w:tab w:val="decimal" w:pos="566"/>
              </w:tabs>
              <w:spacing w:after="0" w:line="210" w:lineRule="exact"/>
              <w:ind w:left="144" w:firstLine="14"/>
              <w:rPr>
                <w:rFonts w:ascii="CordiaUPC" w:hAnsi="CordiaUPC" w:cs="CordiaUPC"/>
                <w:szCs w:val="22"/>
              </w:rPr>
            </w:pPr>
            <w:r>
              <w:rPr>
                <w:rFonts w:ascii="CordiaUPC" w:hAnsi="CordiaUPC" w:cs="CordiaUPC"/>
                <w:szCs w:val="22"/>
              </w:rPr>
              <w:t>4,522</w:t>
            </w:r>
          </w:p>
        </w:tc>
        <w:tc>
          <w:tcPr>
            <w:tcW w:w="648" w:type="dxa"/>
          </w:tcPr>
          <w:p w14:paraId="0AD3F15F" w14:textId="77777777" w:rsidR="00AC4E5B" w:rsidRPr="008675A2" w:rsidRDefault="00AC4E5B" w:rsidP="00AC4E5B">
            <w:pPr>
              <w:tabs>
                <w:tab w:val="decimal" w:pos="526"/>
              </w:tabs>
              <w:spacing w:line="210" w:lineRule="exact"/>
              <w:rPr>
                <w:rFonts w:ascii="CordiaUPC" w:hAnsi="CordiaUPC" w:cs="CordiaUPC"/>
                <w:szCs w:val="22"/>
              </w:rPr>
            </w:pPr>
          </w:p>
          <w:p w14:paraId="7FDF85E6" w14:textId="77777777" w:rsidR="00AC4E5B" w:rsidRPr="008675A2" w:rsidRDefault="00AC4E5B" w:rsidP="00AC4E5B">
            <w:pPr>
              <w:tabs>
                <w:tab w:val="decimal" w:pos="526"/>
              </w:tabs>
              <w:spacing w:line="210" w:lineRule="exact"/>
              <w:rPr>
                <w:rFonts w:ascii="CordiaUPC" w:hAnsi="CordiaUPC" w:cs="CordiaUPC"/>
                <w:szCs w:val="22"/>
              </w:rPr>
            </w:pPr>
          </w:p>
          <w:p w14:paraId="3D20D831" w14:textId="77777777" w:rsidR="00AC4E5B" w:rsidRPr="008675A2" w:rsidRDefault="00AC4E5B" w:rsidP="00AC4E5B">
            <w:pPr>
              <w:pStyle w:val="index"/>
              <w:tabs>
                <w:tab w:val="decimal" w:pos="526"/>
              </w:tabs>
              <w:spacing w:after="0" w:line="210" w:lineRule="exact"/>
              <w:ind w:left="144" w:firstLine="14"/>
              <w:rPr>
                <w:rFonts w:ascii="CordiaUPC" w:hAnsi="CordiaUPC" w:cs="CordiaUPC"/>
                <w:szCs w:val="22"/>
              </w:rPr>
            </w:pPr>
            <w:r w:rsidRPr="008675A2">
              <w:rPr>
                <w:rFonts w:ascii="CordiaUPC" w:hAnsi="CordiaUPC" w:cs="CordiaUPC" w:hint="cs"/>
                <w:szCs w:val="22"/>
              </w:rPr>
              <w:t>4,</w:t>
            </w:r>
            <w:r>
              <w:rPr>
                <w:rFonts w:ascii="CordiaUPC" w:hAnsi="CordiaUPC" w:cs="CordiaUPC"/>
                <w:szCs w:val="22"/>
                <w:lang w:val="en-GB"/>
              </w:rPr>
              <w:t>487</w:t>
            </w:r>
          </w:p>
        </w:tc>
        <w:tc>
          <w:tcPr>
            <w:tcW w:w="648" w:type="dxa"/>
            <w:vAlign w:val="bottom"/>
          </w:tcPr>
          <w:p w14:paraId="3012B195" w14:textId="77777777" w:rsidR="00AC4E5B" w:rsidRPr="007A7361" w:rsidRDefault="00AC4E5B" w:rsidP="00AC4E5B">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630" w:type="dxa"/>
            <w:vAlign w:val="bottom"/>
          </w:tcPr>
          <w:p w14:paraId="58337C8A" w14:textId="77777777" w:rsidR="00AC4E5B" w:rsidRPr="007A7361" w:rsidRDefault="00AC4E5B" w:rsidP="00AC4E5B">
            <w:pPr>
              <w:pStyle w:val="index"/>
              <w:tabs>
                <w:tab w:val="decimal" w:pos="540"/>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630" w:type="dxa"/>
          </w:tcPr>
          <w:p w14:paraId="3597091F" w14:textId="77777777" w:rsidR="00AC4E5B" w:rsidRDefault="00AC4E5B" w:rsidP="00AC4E5B">
            <w:pPr>
              <w:pStyle w:val="index"/>
              <w:tabs>
                <w:tab w:val="decimal" w:pos="566"/>
              </w:tabs>
              <w:spacing w:after="0" w:line="210" w:lineRule="exact"/>
              <w:ind w:left="144" w:firstLine="14"/>
              <w:rPr>
                <w:rFonts w:ascii="CordiaUPC" w:hAnsi="CordiaUPC" w:cs="CordiaUPC"/>
                <w:szCs w:val="22"/>
              </w:rPr>
            </w:pPr>
          </w:p>
          <w:p w14:paraId="7E45BA0F" w14:textId="77777777" w:rsidR="00AC4E5B" w:rsidRDefault="00AC4E5B" w:rsidP="00AC4E5B">
            <w:pPr>
              <w:pStyle w:val="index"/>
              <w:tabs>
                <w:tab w:val="decimal" w:pos="566"/>
              </w:tabs>
              <w:spacing w:after="0" w:line="210" w:lineRule="exact"/>
              <w:ind w:left="144" w:firstLine="14"/>
              <w:rPr>
                <w:rFonts w:ascii="CordiaUPC" w:hAnsi="CordiaUPC" w:cs="CordiaUPC"/>
                <w:szCs w:val="22"/>
              </w:rPr>
            </w:pPr>
          </w:p>
          <w:p w14:paraId="4A3DAB0D" w14:textId="53FFBC72" w:rsidR="00AC4E5B" w:rsidRPr="007A7361" w:rsidRDefault="00AC4E5B" w:rsidP="00AC4E5B">
            <w:pPr>
              <w:pStyle w:val="index"/>
              <w:tabs>
                <w:tab w:val="decimal" w:pos="540"/>
              </w:tabs>
              <w:spacing w:after="0" w:line="210" w:lineRule="exact"/>
              <w:ind w:left="-14"/>
              <w:rPr>
                <w:rFonts w:ascii="CordiaUPC" w:hAnsi="CordiaUPC" w:cs="CordiaUPC"/>
                <w:szCs w:val="22"/>
                <w:lang w:val="en-GB"/>
              </w:rPr>
            </w:pPr>
            <w:r>
              <w:rPr>
                <w:rFonts w:ascii="CordiaUPC" w:hAnsi="CordiaUPC" w:cs="CordiaUPC"/>
                <w:szCs w:val="22"/>
              </w:rPr>
              <w:t>4,522</w:t>
            </w:r>
          </w:p>
        </w:tc>
        <w:tc>
          <w:tcPr>
            <w:tcW w:w="639" w:type="dxa"/>
            <w:vAlign w:val="bottom"/>
          </w:tcPr>
          <w:p w14:paraId="3AD7E14C" w14:textId="77777777" w:rsidR="00AC4E5B" w:rsidRPr="007A7361" w:rsidRDefault="00AC4E5B" w:rsidP="00AC4E5B">
            <w:pPr>
              <w:pStyle w:val="index"/>
              <w:tabs>
                <w:tab w:val="decimal" w:pos="540"/>
              </w:tabs>
              <w:spacing w:after="0" w:line="210" w:lineRule="exact"/>
              <w:ind w:left="-14"/>
              <w:rPr>
                <w:rFonts w:ascii="CordiaUPC" w:hAnsi="CordiaUPC" w:cs="CordiaUPC"/>
                <w:szCs w:val="22"/>
                <w:lang w:val="en-GB"/>
              </w:rPr>
            </w:pPr>
            <w:r w:rsidRPr="007A7361">
              <w:rPr>
                <w:rFonts w:ascii="CordiaUPC" w:hAnsi="CordiaUPC" w:cs="CordiaUPC" w:hint="cs"/>
                <w:szCs w:val="22"/>
                <w:lang w:val="en-GB"/>
              </w:rPr>
              <w:t>4,</w:t>
            </w:r>
            <w:r>
              <w:rPr>
                <w:rFonts w:ascii="CordiaUPC" w:hAnsi="CordiaUPC" w:cs="CordiaUPC"/>
                <w:szCs w:val="22"/>
                <w:lang w:val="en-GB"/>
              </w:rPr>
              <w:t>487</w:t>
            </w:r>
          </w:p>
        </w:tc>
        <w:tc>
          <w:tcPr>
            <w:tcW w:w="630" w:type="dxa"/>
            <w:shd w:val="clear" w:color="auto" w:fill="auto"/>
            <w:vAlign w:val="bottom"/>
          </w:tcPr>
          <w:p w14:paraId="06EAF6B5" w14:textId="2D735295" w:rsidR="00AC4E5B" w:rsidRPr="007A7361" w:rsidRDefault="00AC4E5B" w:rsidP="00072DBC">
            <w:pPr>
              <w:pStyle w:val="index"/>
              <w:tabs>
                <w:tab w:val="decimal" w:pos="542"/>
              </w:tabs>
              <w:spacing w:after="0" w:line="210" w:lineRule="exact"/>
              <w:ind w:left="-14"/>
              <w:rPr>
                <w:rFonts w:ascii="CordiaUPC" w:hAnsi="CordiaUPC" w:cs="CordiaUPC"/>
                <w:szCs w:val="22"/>
                <w:lang w:val="en-GB"/>
              </w:rPr>
            </w:pPr>
            <w:r>
              <w:rPr>
                <w:rFonts w:ascii="CordiaUPC" w:hAnsi="CordiaUPC" w:cs="CordiaUPC"/>
                <w:szCs w:val="22"/>
                <w:lang w:val="en-GB"/>
              </w:rPr>
              <w:t>197</w:t>
            </w:r>
          </w:p>
        </w:tc>
        <w:tc>
          <w:tcPr>
            <w:tcW w:w="720" w:type="dxa"/>
            <w:gridSpan w:val="2"/>
            <w:shd w:val="clear" w:color="auto" w:fill="auto"/>
            <w:vAlign w:val="bottom"/>
          </w:tcPr>
          <w:p w14:paraId="7F0725E9" w14:textId="77777777" w:rsidR="00AC4E5B" w:rsidRPr="007A7361" w:rsidRDefault="00AC4E5B" w:rsidP="00072DBC">
            <w:pPr>
              <w:pStyle w:val="index"/>
              <w:tabs>
                <w:tab w:val="decimal" w:pos="630"/>
              </w:tabs>
              <w:spacing w:after="0" w:line="210" w:lineRule="exact"/>
              <w:ind w:left="-14"/>
              <w:rPr>
                <w:rFonts w:ascii="CordiaUPC" w:hAnsi="CordiaUPC" w:cs="CordiaUPC"/>
                <w:szCs w:val="22"/>
                <w:lang w:val="en-GB"/>
              </w:rPr>
            </w:pPr>
            <w:r w:rsidRPr="007A7361">
              <w:rPr>
                <w:rFonts w:ascii="CordiaUPC" w:hAnsi="CordiaUPC" w:cs="CordiaUPC" w:hint="cs"/>
                <w:szCs w:val="22"/>
                <w:lang w:val="en-GB"/>
              </w:rPr>
              <w:t>197</w:t>
            </w:r>
          </w:p>
        </w:tc>
        <w:tc>
          <w:tcPr>
            <w:tcW w:w="747" w:type="dxa"/>
            <w:shd w:val="clear" w:color="auto" w:fill="auto"/>
            <w:vAlign w:val="bottom"/>
          </w:tcPr>
          <w:p w14:paraId="504669A2" w14:textId="04667D8E" w:rsidR="00AC4E5B" w:rsidRPr="007A7361" w:rsidRDefault="009015A0" w:rsidP="00AC4E5B">
            <w:pPr>
              <w:pStyle w:val="index"/>
              <w:tabs>
                <w:tab w:val="decimal" w:pos="630"/>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709" w:type="dxa"/>
            <w:gridSpan w:val="2"/>
            <w:shd w:val="clear" w:color="auto" w:fill="auto"/>
            <w:vAlign w:val="bottom"/>
          </w:tcPr>
          <w:p w14:paraId="384F4DC9" w14:textId="77777777" w:rsidR="00AC4E5B" w:rsidRPr="007A7361" w:rsidRDefault="00AC4E5B" w:rsidP="008610AD">
            <w:pPr>
              <w:pStyle w:val="index"/>
              <w:tabs>
                <w:tab w:val="decimal" w:pos="602"/>
              </w:tabs>
              <w:spacing w:after="0" w:line="210" w:lineRule="exact"/>
              <w:ind w:left="-14"/>
              <w:rPr>
                <w:rFonts w:ascii="CordiaUPC" w:hAnsi="CordiaUPC" w:cs="CordiaUPC"/>
                <w:szCs w:val="22"/>
                <w:lang w:val="en-GB"/>
              </w:rPr>
            </w:pPr>
            <w:r w:rsidRPr="007A7361">
              <w:rPr>
                <w:rFonts w:ascii="CordiaUPC" w:hAnsi="CordiaUPC" w:cs="CordiaUPC" w:hint="cs"/>
                <w:szCs w:val="22"/>
                <w:lang w:val="en-GB"/>
              </w:rPr>
              <w:t>-</w:t>
            </w:r>
          </w:p>
        </w:tc>
        <w:tc>
          <w:tcPr>
            <w:tcW w:w="709" w:type="dxa"/>
            <w:shd w:val="clear" w:color="auto" w:fill="auto"/>
            <w:vAlign w:val="bottom"/>
          </w:tcPr>
          <w:p w14:paraId="5567DB01" w14:textId="1EA33AAE" w:rsidR="00AC4E5B" w:rsidRPr="007A7361" w:rsidRDefault="00AC4E5B" w:rsidP="00AC4E5B">
            <w:pPr>
              <w:pStyle w:val="index"/>
              <w:tabs>
                <w:tab w:val="decimal" w:pos="569"/>
              </w:tabs>
              <w:spacing w:after="0" w:line="210" w:lineRule="exact"/>
              <w:ind w:left="-14"/>
              <w:rPr>
                <w:rFonts w:ascii="CordiaUPC" w:hAnsi="CordiaUPC" w:cs="CordiaUPC"/>
                <w:szCs w:val="22"/>
                <w:lang w:val="en-GB"/>
              </w:rPr>
            </w:pPr>
            <w:r w:rsidRPr="007A7361">
              <w:rPr>
                <w:rFonts w:ascii="CordiaUPC" w:hAnsi="CordiaUPC" w:cs="CordiaUPC" w:hint="cs"/>
                <w:szCs w:val="22"/>
                <w:lang w:val="en-GB"/>
              </w:rPr>
              <w:t>197</w:t>
            </w:r>
          </w:p>
        </w:tc>
        <w:tc>
          <w:tcPr>
            <w:tcW w:w="709" w:type="dxa"/>
            <w:shd w:val="clear" w:color="auto" w:fill="auto"/>
            <w:vAlign w:val="bottom"/>
          </w:tcPr>
          <w:p w14:paraId="0C499E0B" w14:textId="77777777" w:rsidR="00AC4E5B" w:rsidRPr="007A7361" w:rsidRDefault="00AC4E5B" w:rsidP="00AC4E5B">
            <w:pPr>
              <w:pStyle w:val="index"/>
              <w:tabs>
                <w:tab w:val="decimal" w:pos="630"/>
              </w:tabs>
              <w:spacing w:after="0" w:line="210" w:lineRule="exact"/>
              <w:ind w:left="-14"/>
              <w:rPr>
                <w:rFonts w:ascii="CordiaUPC" w:hAnsi="CordiaUPC" w:cs="CordiaUPC"/>
                <w:szCs w:val="22"/>
                <w:lang w:val="en-GB"/>
              </w:rPr>
            </w:pPr>
            <w:r w:rsidRPr="007A7361">
              <w:rPr>
                <w:rFonts w:ascii="CordiaUPC" w:hAnsi="CordiaUPC" w:cs="CordiaUPC" w:hint="cs"/>
                <w:szCs w:val="22"/>
                <w:lang w:val="en-GB"/>
              </w:rPr>
              <w:t>197</w:t>
            </w:r>
          </w:p>
        </w:tc>
        <w:tc>
          <w:tcPr>
            <w:tcW w:w="708" w:type="dxa"/>
            <w:vAlign w:val="bottom"/>
          </w:tcPr>
          <w:p w14:paraId="7F40B5F4" w14:textId="5564650C" w:rsidR="00AC4E5B" w:rsidRPr="007A7361" w:rsidRDefault="009015A0" w:rsidP="00AC4E5B">
            <w:pPr>
              <w:pStyle w:val="index"/>
              <w:tabs>
                <w:tab w:val="decimal" w:pos="706"/>
              </w:tabs>
              <w:spacing w:after="0" w:line="210" w:lineRule="exact"/>
              <w:ind w:left="-14"/>
              <w:rPr>
                <w:rFonts w:ascii="CordiaUPC" w:hAnsi="CordiaUPC" w:cs="CordiaUPC"/>
                <w:szCs w:val="22"/>
                <w:lang w:val="en-GB" w:bidi="th-TH"/>
              </w:rPr>
            </w:pPr>
            <w:r>
              <w:rPr>
                <w:rFonts w:ascii="CordiaUPC" w:hAnsi="CordiaUPC" w:cs="CordiaUPC"/>
                <w:szCs w:val="22"/>
                <w:lang w:val="en-GB" w:bidi="th-TH"/>
              </w:rPr>
              <w:t>-</w:t>
            </w:r>
          </w:p>
        </w:tc>
        <w:tc>
          <w:tcPr>
            <w:tcW w:w="857" w:type="dxa"/>
            <w:gridSpan w:val="2"/>
            <w:vAlign w:val="bottom"/>
          </w:tcPr>
          <w:p w14:paraId="7091470D" w14:textId="6905D337" w:rsidR="00AC4E5B" w:rsidRPr="007A7361" w:rsidRDefault="00AC4E5B" w:rsidP="00AC4E5B">
            <w:pPr>
              <w:pStyle w:val="index"/>
              <w:tabs>
                <w:tab w:val="decimal" w:pos="663"/>
              </w:tabs>
              <w:spacing w:after="0" w:line="210" w:lineRule="exact"/>
              <w:ind w:left="-14"/>
              <w:rPr>
                <w:rFonts w:ascii="CordiaUPC" w:hAnsi="CordiaUPC" w:cs="CordiaUPC"/>
                <w:szCs w:val="22"/>
                <w:lang w:val="en-GB" w:bidi="th-TH"/>
              </w:rPr>
            </w:pPr>
            <w:r>
              <w:rPr>
                <w:rFonts w:ascii="CordiaUPC" w:hAnsi="CordiaUPC" w:cs="CordiaUPC"/>
                <w:szCs w:val="22"/>
                <w:lang w:val="en-GB" w:bidi="th-TH"/>
              </w:rPr>
              <w:t>-</w:t>
            </w:r>
          </w:p>
        </w:tc>
      </w:tr>
      <w:tr w:rsidR="00AC4E5B" w:rsidRPr="005C619D" w14:paraId="6A3C18FE" w14:textId="77777777" w:rsidTr="00072DBC">
        <w:tc>
          <w:tcPr>
            <w:tcW w:w="1673" w:type="dxa"/>
            <w:shd w:val="clear" w:color="auto" w:fill="auto"/>
          </w:tcPr>
          <w:p w14:paraId="5267F5BB" w14:textId="77777777" w:rsidR="00285683" w:rsidRDefault="00285683" w:rsidP="00AC4E5B">
            <w:pPr>
              <w:pStyle w:val="index"/>
              <w:spacing w:after="0" w:line="210" w:lineRule="exact"/>
              <w:ind w:right="-90"/>
              <w:rPr>
                <w:rFonts w:ascii="CordiaUPC" w:hAnsi="CordiaUPC" w:cs="CordiaUPC"/>
                <w:b/>
                <w:bCs/>
                <w:szCs w:val="22"/>
                <w:lang w:val="en-GB"/>
              </w:rPr>
            </w:pPr>
          </w:p>
          <w:p w14:paraId="41E99728" w14:textId="2C68FABD" w:rsidR="00AC4E5B" w:rsidRPr="007A7361" w:rsidRDefault="00AC4E5B" w:rsidP="00AC4E5B">
            <w:pPr>
              <w:pStyle w:val="index"/>
              <w:spacing w:after="0" w:line="210" w:lineRule="exact"/>
              <w:ind w:right="-90"/>
              <w:rPr>
                <w:rFonts w:ascii="CordiaUPC" w:hAnsi="CordiaUPC" w:cs="CordiaUPC"/>
                <w:b/>
                <w:bCs/>
                <w:szCs w:val="22"/>
                <w:lang w:val="en-GB"/>
              </w:rPr>
            </w:pPr>
            <w:r w:rsidRPr="007A7361">
              <w:rPr>
                <w:rFonts w:ascii="CordiaUPC" w:hAnsi="CordiaUPC" w:cs="CordiaUPC" w:hint="cs"/>
                <w:b/>
                <w:bCs/>
                <w:szCs w:val="22"/>
                <w:lang w:val="en-GB"/>
              </w:rPr>
              <w:t>Indirect associate</w:t>
            </w:r>
          </w:p>
        </w:tc>
        <w:tc>
          <w:tcPr>
            <w:tcW w:w="1529" w:type="dxa"/>
            <w:shd w:val="clear" w:color="auto" w:fill="auto"/>
          </w:tcPr>
          <w:p w14:paraId="3958C162" w14:textId="77777777" w:rsidR="00AC4E5B" w:rsidRPr="007A7361" w:rsidRDefault="00AC4E5B" w:rsidP="00AC4E5B">
            <w:pPr>
              <w:pStyle w:val="index"/>
              <w:spacing w:after="0" w:line="210" w:lineRule="exact"/>
              <w:jc w:val="center"/>
              <w:rPr>
                <w:rFonts w:ascii="CordiaUPC" w:hAnsi="CordiaUPC" w:cs="CordiaUPC"/>
                <w:szCs w:val="22"/>
                <w:lang w:val="en-GB"/>
              </w:rPr>
            </w:pPr>
          </w:p>
        </w:tc>
        <w:tc>
          <w:tcPr>
            <w:tcW w:w="630" w:type="dxa"/>
            <w:shd w:val="clear" w:color="auto" w:fill="auto"/>
            <w:vAlign w:val="bottom"/>
          </w:tcPr>
          <w:p w14:paraId="1CFF9D01" w14:textId="77777777" w:rsidR="00AC4E5B" w:rsidRPr="007A7361" w:rsidRDefault="00AC4E5B" w:rsidP="00AC4E5B">
            <w:pPr>
              <w:pStyle w:val="index"/>
              <w:spacing w:after="0" w:line="210" w:lineRule="exact"/>
              <w:ind w:right="90"/>
              <w:jc w:val="right"/>
              <w:rPr>
                <w:rFonts w:ascii="CordiaUPC" w:hAnsi="CordiaUPC" w:cs="CordiaUPC"/>
                <w:szCs w:val="22"/>
                <w:lang w:val="en-GB"/>
              </w:rPr>
            </w:pPr>
          </w:p>
        </w:tc>
        <w:tc>
          <w:tcPr>
            <w:tcW w:w="630" w:type="dxa"/>
            <w:shd w:val="clear" w:color="auto" w:fill="auto"/>
            <w:vAlign w:val="bottom"/>
          </w:tcPr>
          <w:p w14:paraId="1536DF05" w14:textId="77777777" w:rsidR="00AC4E5B" w:rsidRPr="007A7361" w:rsidRDefault="00AC4E5B" w:rsidP="00AC4E5B">
            <w:pPr>
              <w:pStyle w:val="index"/>
              <w:spacing w:after="0" w:line="210" w:lineRule="exact"/>
              <w:ind w:right="90"/>
              <w:jc w:val="right"/>
              <w:rPr>
                <w:rFonts w:ascii="CordiaUPC" w:hAnsi="CordiaUPC" w:cs="CordiaUPC"/>
                <w:szCs w:val="22"/>
                <w:lang w:val="en-GB"/>
              </w:rPr>
            </w:pPr>
          </w:p>
        </w:tc>
        <w:tc>
          <w:tcPr>
            <w:tcW w:w="781" w:type="dxa"/>
            <w:shd w:val="clear" w:color="auto" w:fill="auto"/>
            <w:vAlign w:val="bottom"/>
          </w:tcPr>
          <w:p w14:paraId="75168A5F" w14:textId="77777777" w:rsidR="00AC4E5B" w:rsidRPr="007A7361" w:rsidRDefault="00AC4E5B" w:rsidP="00AC4E5B">
            <w:pPr>
              <w:pStyle w:val="index"/>
              <w:tabs>
                <w:tab w:val="decimal" w:pos="540"/>
              </w:tabs>
              <w:spacing w:after="0" w:line="210" w:lineRule="exact"/>
              <w:rPr>
                <w:rFonts w:ascii="CordiaUPC" w:hAnsi="CordiaUPC" w:cs="CordiaUPC"/>
                <w:szCs w:val="22"/>
                <w:lang w:val="en-GB"/>
              </w:rPr>
            </w:pPr>
          </w:p>
        </w:tc>
        <w:tc>
          <w:tcPr>
            <w:tcW w:w="724" w:type="dxa"/>
            <w:shd w:val="clear" w:color="auto" w:fill="auto"/>
            <w:vAlign w:val="bottom"/>
          </w:tcPr>
          <w:p w14:paraId="7CC74A41" w14:textId="77777777" w:rsidR="00AC4E5B" w:rsidRPr="007A7361" w:rsidRDefault="00AC4E5B" w:rsidP="00AC4E5B">
            <w:pPr>
              <w:pStyle w:val="index"/>
              <w:tabs>
                <w:tab w:val="decimal" w:pos="540"/>
              </w:tabs>
              <w:spacing w:after="0" w:line="210" w:lineRule="exact"/>
              <w:rPr>
                <w:rFonts w:ascii="CordiaUPC" w:hAnsi="CordiaUPC" w:cs="CordiaUPC"/>
                <w:szCs w:val="22"/>
                <w:lang w:val="en-GB"/>
              </w:rPr>
            </w:pPr>
          </w:p>
        </w:tc>
        <w:tc>
          <w:tcPr>
            <w:tcW w:w="648" w:type="dxa"/>
          </w:tcPr>
          <w:p w14:paraId="0478A79D" w14:textId="77777777" w:rsidR="00AC4E5B" w:rsidRPr="008675A2" w:rsidRDefault="00AC4E5B" w:rsidP="00AC4E5B">
            <w:pPr>
              <w:tabs>
                <w:tab w:val="decimal" w:pos="566"/>
              </w:tabs>
              <w:spacing w:line="210" w:lineRule="exact"/>
              <w:rPr>
                <w:rFonts w:ascii="CordiaUPC" w:hAnsi="CordiaUPC" w:cs="CordiaUPC"/>
                <w:szCs w:val="22"/>
              </w:rPr>
            </w:pPr>
          </w:p>
        </w:tc>
        <w:tc>
          <w:tcPr>
            <w:tcW w:w="648" w:type="dxa"/>
          </w:tcPr>
          <w:p w14:paraId="23C2D93A" w14:textId="77777777" w:rsidR="00AC4E5B" w:rsidRPr="008675A2" w:rsidRDefault="00AC4E5B" w:rsidP="00AC4E5B">
            <w:pPr>
              <w:tabs>
                <w:tab w:val="decimal" w:pos="526"/>
              </w:tabs>
              <w:spacing w:line="210" w:lineRule="exact"/>
              <w:rPr>
                <w:rFonts w:ascii="CordiaUPC" w:hAnsi="CordiaUPC" w:cs="CordiaUPC"/>
                <w:szCs w:val="22"/>
              </w:rPr>
            </w:pPr>
          </w:p>
        </w:tc>
        <w:tc>
          <w:tcPr>
            <w:tcW w:w="648" w:type="dxa"/>
            <w:vAlign w:val="bottom"/>
          </w:tcPr>
          <w:p w14:paraId="0514397A" w14:textId="77777777" w:rsidR="00AC4E5B" w:rsidRPr="007A7361" w:rsidRDefault="00AC4E5B" w:rsidP="00AC4E5B">
            <w:pPr>
              <w:pStyle w:val="index"/>
              <w:tabs>
                <w:tab w:val="decimal" w:pos="540"/>
              </w:tabs>
              <w:spacing w:after="0" w:line="210" w:lineRule="exact"/>
              <w:ind w:left="-14"/>
              <w:rPr>
                <w:rFonts w:ascii="CordiaUPC" w:hAnsi="CordiaUPC" w:cs="CordiaUPC"/>
                <w:szCs w:val="22"/>
                <w:lang w:val="en-GB"/>
              </w:rPr>
            </w:pPr>
          </w:p>
        </w:tc>
        <w:tc>
          <w:tcPr>
            <w:tcW w:w="630" w:type="dxa"/>
            <w:vAlign w:val="bottom"/>
          </w:tcPr>
          <w:p w14:paraId="73EDA1A8" w14:textId="77777777" w:rsidR="00AC4E5B" w:rsidRPr="007A7361" w:rsidRDefault="00AC4E5B" w:rsidP="00AC4E5B">
            <w:pPr>
              <w:pStyle w:val="index"/>
              <w:tabs>
                <w:tab w:val="decimal" w:pos="540"/>
              </w:tabs>
              <w:spacing w:after="0" w:line="210" w:lineRule="exact"/>
              <w:ind w:left="-14"/>
              <w:rPr>
                <w:rFonts w:ascii="CordiaUPC" w:hAnsi="CordiaUPC" w:cs="CordiaUPC"/>
                <w:szCs w:val="22"/>
                <w:lang w:val="en-GB"/>
              </w:rPr>
            </w:pPr>
          </w:p>
        </w:tc>
        <w:tc>
          <w:tcPr>
            <w:tcW w:w="630" w:type="dxa"/>
          </w:tcPr>
          <w:p w14:paraId="7E5FADE7" w14:textId="77777777" w:rsidR="00AC4E5B" w:rsidRPr="007A7361" w:rsidRDefault="00AC4E5B" w:rsidP="00AC4E5B">
            <w:pPr>
              <w:pStyle w:val="index"/>
              <w:tabs>
                <w:tab w:val="decimal" w:pos="540"/>
              </w:tabs>
              <w:spacing w:after="0" w:line="210" w:lineRule="exact"/>
              <w:ind w:left="-14"/>
              <w:rPr>
                <w:rFonts w:ascii="CordiaUPC" w:hAnsi="CordiaUPC" w:cs="CordiaUPC"/>
                <w:szCs w:val="22"/>
                <w:lang w:val="en-GB"/>
              </w:rPr>
            </w:pPr>
          </w:p>
        </w:tc>
        <w:tc>
          <w:tcPr>
            <w:tcW w:w="639" w:type="dxa"/>
            <w:vAlign w:val="bottom"/>
          </w:tcPr>
          <w:p w14:paraId="379F6B22" w14:textId="77777777" w:rsidR="00AC4E5B" w:rsidRPr="007A7361" w:rsidRDefault="00AC4E5B" w:rsidP="00AC4E5B">
            <w:pPr>
              <w:pStyle w:val="index"/>
              <w:tabs>
                <w:tab w:val="decimal" w:pos="540"/>
              </w:tabs>
              <w:spacing w:after="0" w:line="210" w:lineRule="exact"/>
              <w:ind w:left="-14"/>
              <w:rPr>
                <w:rFonts w:ascii="CordiaUPC" w:hAnsi="CordiaUPC" w:cs="CordiaUPC"/>
                <w:szCs w:val="22"/>
                <w:lang w:val="en-GB"/>
              </w:rPr>
            </w:pPr>
          </w:p>
        </w:tc>
        <w:tc>
          <w:tcPr>
            <w:tcW w:w="630" w:type="dxa"/>
            <w:shd w:val="clear" w:color="auto" w:fill="auto"/>
            <w:vAlign w:val="bottom"/>
          </w:tcPr>
          <w:p w14:paraId="79DDC6B3" w14:textId="77777777" w:rsidR="00AC4E5B" w:rsidRPr="007A7361" w:rsidRDefault="00AC4E5B" w:rsidP="00AC4E5B">
            <w:pPr>
              <w:pStyle w:val="index"/>
              <w:tabs>
                <w:tab w:val="decimal" w:pos="630"/>
              </w:tabs>
              <w:spacing w:after="0" w:line="210" w:lineRule="exact"/>
              <w:ind w:left="-14"/>
              <w:rPr>
                <w:rFonts w:ascii="CordiaUPC" w:hAnsi="CordiaUPC" w:cs="CordiaUPC"/>
                <w:szCs w:val="22"/>
                <w:lang w:val="en-GB"/>
              </w:rPr>
            </w:pPr>
          </w:p>
        </w:tc>
        <w:tc>
          <w:tcPr>
            <w:tcW w:w="720" w:type="dxa"/>
            <w:gridSpan w:val="2"/>
            <w:shd w:val="clear" w:color="auto" w:fill="auto"/>
            <w:vAlign w:val="bottom"/>
          </w:tcPr>
          <w:p w14:paraId="4C1CA894" w14:textId="77777777" w:rsidR="00AC4E5B" w:rsidRPr="007A7361" w:rsidRDefault="00AC4E5B" w:rsidP="00AC4E5B">
            <w:pPr>
              <w:pStyle w:val="index"/>
              <w:tabs>
                <w:tab w:val="decimal" w:pos="77"/>
              </w:tabs>
              <w:spacing w:after="0" w:line="210" w:lineRule="exact"/>
              <w:ind w:left="-14"/>
              <w:rPr>
                <w:rFonts w:ascii="CordiaUPC" w:hAnsi="CordiaUPC" w:cs="CordiaUPC"/>
                <w:szCs w:val="22"/>
                <w:lang w:val="en-GB"/>
              </w:rPr>
            </w:pPr>
          </w:p>
        </w:tc>
        <w:tc>
          <w:tcPr>
            <w:tcW w:w="747" w:type="dxa"/>
            <w:shd w:val="clear" w:color="auto" w:fill="auto"/>
            <w:vAlign w:val="bottom"/>
          </w:tcPr>
          <w:p w14:paraId="027C10CF" w14:textId="77777777" w:rsidR="00AC4E5B" w:rsidRPr="007A7361" w:rsidRDefault="00AC4E5B" w:rsidP="00AC4E5B">
            <w:pPr>
              <w:pStyle w:val="index"/>
              <w:tabs>
                <w:tab w:val="decimal" w:pos="630"/>
              </w:tabs>
              <w:spacing w:after="0" w:line="210" w:lineRule="exact"/>
              <w:ind w:left="-14"/>
              <w:rPr>
                <w:rFonts w:ascii="CordiaUPC" w:hAnsi="CordiaUPC" w:cs="CordiaUPC"/>
                <w:szCs w:val="22"/>
                <w:lang w:val="en-GB"/>
              </w:rPr>
            </w:pPr>
          </w:p>
        </w:tc>
        <w:tc>
          <w:tcPr>
            <w:tcW w:w="709" w:type="dxa"/>
            <w:gridSpan w:val="2"/>
            <w:shd w:val="clear" w:color="auto" w:fill="auto"/>
            <w:vAlign w:val="bottom"/>
          </w:tcPr>
          <w:p w14:paraId="6C9D7CE9" w14:textId="77777777" w:rsidR="00AC4E5B" w:rsidRPr="007A7361" w:rsidRDefault="00AC4E5B" w:rsidP="00AC4E5B">
            <w:pPr>
              <w:pStyle w:val="index"/>
              <w:tabs>
                <w:tab w:val="decimal" w:pos="630"/>
              </w:tabs>
              <w:spacing w:after="0" w:line="210" w:lineRule="exact"/>
              <w:ind w:left="-14"/>
              <w:rPr>
                <w:rFonts w:ascii="CordiaUPC" w:hAnsi="CordiaUPC" w:cs="CordiaUPC"/>
                <w:szCs w:val="22"/>
                <w:lang w:val="en-GB"/>
              </w:rPr>
            </w:pPr>
          </w:p>
        </w:tc>
        <w:tc>
          <w:tcPr>
            <w:tcW w:w="709" w:type="dxa"/>
            <w:shd w:val="clear" w:color="auto" w:fill="auto"/>
            <w:vAlign w:val="bottom"/>
          </w:tcPr>
          <w:p w14:paraId="70CDDAD3" w14:textId="77777777" w:rsidR="00AC4E5B" w:rsidRPr="007A7361" w:rsidRDefault="00AC4E5B" w:rsidP="00AC4E5B">
            <w:pPr>
              <w:pStyle w:val="index"/>
              <w:tabs>
                <w:tab w:val="decimal" w:pos="630"/>
              </w:tabs>
              <w:spacing w:after="0" w:line="210" w:lineRule="exact"/>
              <w:ind w:left="-14"/>
              <w:rPr>
                <w:rFonts w:ascii="CordiaUPC" w:hAnsi="CordiaUPC" w:cs="CordiaUPC"/>
                <w:szCs w:val="22"/>
                <w:lang w:val="en-GB"/>
              </w:rPr>
            </w:pPr>
          </w:p>
        </w:tc>
        <w:tc>
          <w:tcPr>
            <w:tcW w:w="709" w:type="dxa"/>
            <w:shd w:val="clear" w:color="auto" w:fill="auto"/>
            <w:vAlign w:val="bottom"/>
          </w:tcPr>
          <w:p w14:paraId="2450BBE0" w14:textId="77777777" w:rsidR="00AC4E5B" w:rsidRPr="007A7361" w:rsidRDefault="00AC4E5B" w:rsidP="00AC4E5B">
            <w:pPr>
              <w:pStyle w:val="index"/>
              <w:tabs>
                <w:tab w:val="decimal" w:pos="630"/>
              </w:tabs>
              <w:spacing w:after="0" w:line="210" w:lineRule="exact"/>
              <w:ind w:left="-14"/>
              <w:rPr>
                <w:rFonts w:ascii="CordiaUPC" w:hAnsi="CordiaUPC" w:cs="CordiaUPC"/>
                <w:szCs w:val="22"/>
                <w:lang w:val="en-GB"/>
              </w:rPr>
            </w:pPr>
          </w:p>
        </w:tc>
        <w:tc>
          <w:tcPr>
            <w:tcW w:w="708" w:type="dxa"/>
            <w:vAlign w:val="bottom"/>
          </w:tcPr>
          <w:p w14:paraId="48445784" w14:textId="77777777" w:rsidR="00AC4E5B" w:rsidRPr="007A7361" w:rsidRDefault="00AC4E5B" w:rsidP="00AC4E5B">
            <w:pPr>
              <w:pStyle w:val="index"/>
              <w:spacing w:after="0" w:line="210" w:lineRule="exact"/>
              <w:ind w:left="-14"/>
              <w:rPr>
                <w:rFonts w:ascii="CordiaUPC" w:hAnsi="CordiaUPC" w:cs="CordiaUPC"/>
                <w:szCs w:val="22"/>
                <w:lang w:val="en-GB" w:bidi="th-TH"/>
              </w:rPr>
            </w:pPr>
          </w:p>
        </w:tc>
        <w:tc>
          <w:tcPr>
            <w:tcW w:w="857" w:type="dxa"/>
            <w:gridSpan w:val="2"/>
            <w:vAlign w:val="bottom"/>
          </w:tcPr>
          <w:p w14:paraId="00DE4650" w14:textId="77777777" w:rsidR="00AC4E5B" w:rsidRPr="007A7361" w:rsidRDefault="00AC4E5B" w:rsidP="00AC4E5B">
            <w:pPr>
              <w:pStyle w:val="index"/>
              <w:tabs>
                <w:tab w:val="decimal" w:pos="540"/>
              </w:tabs>
              <w:spacing w:after="0" w:line="210" w:lineRule="exact"/>
              <w:ind w:left="-14"/>
              <w:rPr>
                <w:rFonts w:ascii="CordiaUPC" w:hAnsi="CordiaUPC" w:cs="CordiaUPC"/>
                <w:szCs w:val="22"/>
                <w:lang w:val="en-GB" w:bidi="th-TH"/>
              </w:rPr>
            </w:pPr>
          </w:p>
        </w:tc>
      </w:tr>
      <w:tr w:rsidR="00072DBC" w:rsidRPr="005C619D" w14:paraId="76C4EC55" w14:textId="77777777" w:rsidTr="00072DBC">
        <w:trPr>
          <w:gridAfter w:val="1"/>
          <w:wAfter w:w="6" w:type="dxa"/>
        </w:trPr>
        <w:tc>
          <w:tcPr>
            <w:tcW w:w="1673" w:type="dxa"/>
            <w:shd w:val="clear" w:color="auto" w:fill="auto"/>
          </w:tcPr>
          <w:p w14:paraId="1E97AF61" w14:textId="77777777" w:rsidR="00072DBC" w:rsidRPr="007A7361" w:rsidRDefault="00072DBC" w:rsidP="00AC4E5B">
            <w:pPr>
              <w:pStyle w:val="index"/>
              <w:spacing w:after="0" w:line="210" w:lineRule="exact"/>
              <w:ind w:right="-90"/>
              <w:rPr>
                <w:rFonts w:ascii="CordiaUPC" w:hAnsi="CordiaUPC" w:cs="CordiaUPC"/>
                <w:szCs w:val="22"/>
                <w:lang w:val="en-GB"/>
              </w:rPr>
            </w:pPr>
            <w:bookmarkStart w:id="7" w:name="_Hlk527981258"/>
            <w:proofErr w:type="spellStart"/>
            <w:r w:rsidRPr="007A7361">
              <w:rPr>
                <w:rFonts w:ascii="CordiaUPC" w:hAnsi="CordiaUPC" w:cs="CordiaUPC" w:hint="cs"/>
                <w:szCs w:val="22"/>
                <w:lang w:val="en-GB"/>
              </w:rPr>
              <w:t>Thanachart</w:t>
            </w:r>
            <w:proofErr w:type="spellEnd"/>
            <w:r w:rsidRPr="007A7361">
              <w:rPr>
                <w:rFonts w:ascii="CordiaUPC" w:hAnsi="CordiaUPC" w:cs="CordiaUPC" w:hint="cs"/>
                <w:szCs w:val="22"/>
                <w:lang w:val="en-GB"/>
              </w:rPr>
              <w:t xml:space="preserve"> Fund </w:t>
            </w:r>
          </w:p>
          <w:p w14:paraId="3C2FD8C8" w14:textId="77777777" w:rsidR="00072DBC" w:rsidRPr="007A7361" w:rsidRDefault="00072DBC" w:rsidP="00AC4E5B">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   Management                </w:t>
            </w:r>
          </w:p>
          <w:p w14:paraId="129C4182" w14:textId="187773C4" w:rsidR="00072DBC" w:rsidRPr="007A7361" w:rsidRDefault="00072DBC" w:rsidP="00AC4E5B">
            <w:pPr>
              <w:pStyle w:val="index"/>
              <w:spacing w:after="0" w:line="210" w:lineRule="exact"/>
              <w:ind w:right="-90"/>
              <w:rPr>
                <w:rFonts w:ascii="CordiaUPC" w:hAnsi="CordiaUPC" w:cs="CordiaUPC"/>
                <w:szCs w:val="22"/>
                <w:lang w:val="en-GB"/>
              </w:rPr>
            </w:pPr>
            <w:r w:rsidRPr="007A7361">
              <w:rPr>
                <w:rFonts w:ascii="CordiaUPC" w:hAnsi="CordiaUPC" w:cs="CordiaUPC" w:hint="cs"/>
                <w:szCs w:val="22"/>
                <w:lang w:val="en-GB"/>
              </w:rPr>
              <w:t xml:space="preserve">   Co., Ltd.</w:t>
            </w:r>
            <w:bookmarkEnd w:id="7"/>
            <w:r w:rsidRPr="00230A40">
              <w:rPr>
                <w:rFonts w:ascii="CordiaUPC" w:hAnsi="CordiaUPC" w:cs="CordiaUPC" w:hint="cs"/>
                <w:sz w:val="26"/>
                <w:szCs w:val="26"/>
              </w:rPr>
              <w:t>*</w:t>
            </w:r>
          </w:p>
        </w:tc>
        <w:tc>
          <w:tcPr>
            <w:tcW w:w="1529" w:type="dxa"/>
            <w:shd w:val="clear" w:color="auto" w:fill="auto"/>
            <w:vAlign w:val="bottom"/>
          </w:tcPr>
          <w:p w14:paraId="0F89CB55" w14:textId="77777777" w:rsidR="00072DBC" w:rsidRPr="007A7361" w:rsidRDefault="00072DBC" w:rsidP="00AC4E5B">
            <w:pPr>
              <w:pStyle w:val="index"/>
              <w:spacing w:after="0" w:line="210" w:lineRule="exact"/>
              <w:jc w:val="center"/>
              <w:rPr>
                <w:rFonts w:ascii="CordiaUPC" w:hAnsi="CordiaUPC" w:cs="CordiaUPC"/>
                <w:szCs w:val="22"/>
                <w:lang w:val="en-GB"/>
              </w:rPr>
            </w:pPr>
            <w:r w:rsidRPr="007A7361">
              <w:rPr>
                <w:rFonts w:ascii="CordiaUPC" w:hAnsi="CordiaUPC" w:cs="CordiaUPC" w:hint="cs"/>
                <w:szCs w:val="22"/>
                <w:lang w:val="en-GB"/>
              </w:rPr>
              <w:t>Fund management business</w:t>
            </w:r>
          </w:p>
        </w:tc>
        <w:tc>
          <w:tcPr>
            <w:tcW w:w="630" w:type="dxa"/>
            <w:shd w:val="clear" w:color="auto" w:fill="auto"/>
            <w:vAlign w:val="bottom"/>
          </w:tcPr>
          <w:p w14:paraId="344A2AB6" w14:textId="3C94D999" w:rsidR="00072DBC" w:rsidRPr="007A7361" w:rsidRDefault="00072DBC" w:rsidP="00AC4E5B">
            <w:pPr>
              <w:pStyle w:val="index"/>
              <w:spacing w:after="0" w:line="210" w:lineRule="exact"/>
              <w:ind w:right="90"/>
              <w:jc w:val="right"/>
              <w:rPr>
                <w:rFonts w:ascii="CordiaUPC" w:hAnsi="CordiaUPC" w:cs="CordiaUPC"/>
                <w:szCs w:val="22"/>
                <w:lang w:val="en-GB"/>
              </w:rPr>
            </w:pPr>
            <w:r w:rsidRPr="007A7361">
              <w:rPr>
                <w:rFonts w:ascii="CordiaUPC" w:hAnsi="CordiaUPC" w:cs="CordiaUPC" w:hint="cs"/>
                <w:szCs w:val="22"/>
                <w:lang w:val="en-GB"/>
              </w:rPr>
              <w:t>49.90</w:t>
            </w:r>
          </w:p>
        </w:tc>
        <w:tc>
          <w:tcPr>
            <w:tcW w:w="630" w:type="dxa"/>
            <w:shd w:val="clear" w:color="auto" w:fill="auto"/>
            <w:vAlign w:val="bottom"/>
          </w:tcPr>
          <w:p w14:paraId="1C554FC0" w14:textId="77777777" w:rsidR="00072DBC" w:rsidRPr="007A7361" w:rsidRDefault="00072DBC" w:rsidP="00AC4E5B">
            <w:pPr>
              <w:pStyle w:val="index"/>
              <w:spacing w:after="0" w:line="210" w:lineRule="exact"/>
              <w:ind w:right="90"/>
              <w:jc w:val="right"/>
              <w:rPr>
                <w:rFonts w:ascii="CordiaUPC" w:hAnsi="CordiaUPC" w:cs="CordiaUPC"/>
                <w:szCs w:val="22"/>
                <w:lang w:val="en-GB"/>
              </w:rPr>
            </w:pPr>
            <w:r w:rsidRPr="007A7361">
              <w:rPr>
                <w:rFonts w:ascii="CordiaUPC" w:hAnsi="CordiaUPC" w:cs="CordiaUPC" w:hint="cs"/>
                <w:szCs w:val="22"/>
                <w:lang w:val="en-GB"/>
              </w:rPr>
              <w:t>49.90</w:t>
            </w:r>
          </w:p>
        </w:tc>
        <w:tc>
          <w:tcPr>
            <w:tcW w:w="781" w:type="dxa"/>
            <w:shd w:val="clear" w:color="auto" w:fill="auto"/>
            <w:vAlign w:val="bottom"/>
          </w:tcPr>
          <w:p w14:paraId="0FE1451B" w14:textId="27CD49CF" w:rsidR="00072DBC" w:rsidRPr="007A7361" w:rsidRDefault="00072DBC" w:rsidP="00AC4E5B">
            <w:pPr>
              <w:pStyle w:val="index"/>
              <w:tabs>
                <w:tab w:val="decimal" w:pos="540"/>
              </w:tabs>
              <w:spacing w:after="0" w:line="210" w:lineRule="exact"/>
              <w:rPr>
                <w:rFonts w:ascii="CordiaUPC" w:hAnsi="CordiaUPC" w:cs="CordiaUPC"/>
                <w:szCs w:val="22"/>
                <w:lang w:val="en-GB"/>
              </w:rPr>
            </w:pPr>
            <w:r>
              <w:rPr>
                <w:rFonts w:ascii="CordiaUPC" w:hAnsi="CordiaUPC" w:cs="CordiaUPC"/>
                <w:szCs w:val="22"/>
                <w:lang w:val="en-GB"/>
              </w:rPr>
              <w:t>100</w:t>
            </w:r>
          </w:p>
        </w:tc>
        <w:tc>
          <w:tcPr>
            <w:tcW w:w="724" w:type="dxa"/>
            <w:shd w:val="clear" w:color="auto" w:fill="auto"/>
            <w:vAlign w:val="bottom"/>
          </w:tcPr>
          <w:p w14:paraId="5024D3CE" w14:textId="77777777" w:rsidR="00072DBC" w:rsidRPr="007A7361" w:rsidRDefault="00072DBC" w:rsidP="00AC4E5B">
            <w:pPr>
              <w:pStyle w:val="index"/>
              <w:tabs>
                <w:tab w:val="decimal" w:pos="540"/>
              </w:tabs>
              <w:spacing w:after="0" w:line="210" w:lineRule="exact"/>
              <w:rPr>
                <w:rFonts w:ascii="CordiaUPC" w:hAnsi="CordiaUPC" w:cs="CordiaUPC"/>
                <w:szCs w:val="22"/>
                <w:lang w:val="en-GB"/>
              </w:rPr>
            </w:pPr>
            <w:r>
              <w:rPr>
                <w:rFonts w:ascii="CordiaUPC" w:hAnsi="CordiaUPC" w:cs="CordiaUPC"/>
                <w:szCs w:val="22"/>
                <w:lang w:val="en-GB"/>
              </w:rPr>
              <w:t>100</w:t>
            </w:r>
          </w:p>
        </w:tc>
        <w:tc>
          <w:tcPr>
            <w:tcW w:w="648" w:type="dxa"/>
            <w:vAlign w:val="bottom"/>
          </w:tcPr>
          <w:p w14:paraId="2FDE6C1D" w14:textId="41755271" w:rsidR="00072DBC" w:rsidRPr="008675A2" w:rsidRDefault="00072DBC" w:rsidP="00AC4E5B">
            <w:pPr>
              <w:pStyle w:val="index"/>
              <w:pBdr>
                <w:bottom w:val="single" w:sz="4" w:space="1" w:color="auto"/>
              </w:pBdr>
              <w:tabs>
                <w:tab w:val="decimal" w:pos="566"/>
              </w:tabs>
              <w:spacing w:after="0" w:line="210" w:lineRule="exact"/>
              <w:ind w:left="144" w:firstLine="14"/>
              <w:rPr>
                <w:rFonts w:ascii="CordiaUPC" w:hAnsi="CordiaUPC" w:cs="CordiaUPC"/>
                <w:szCs w:val="22"/>
                <w:lang w:val="en-GB"/>
              </w:rPr>
            </w:pPr>
            <w:r>
              <w:rPr>
                <w:rFonts w:ascii="CordiaUPC" w:hAnsi="CordiaUPC" w:cs="CordiaUPC"/>
                <w:szCs w:val="22"/>
                <w:lang w:val="en-GB"/>
              </w:rPr>
              <w:t>4,170</w:t>
            </w:r>
          </w:p>
        </w:tc>
        <w:tc>
          <w:tcPr>
            <w:tcW w:w="648" w:type="dxa"/>
            <w:vAlign w:val="bottom"/>
          </w:tcPr>
          <w:p w14:paraId="02E66C0E" w14:textId="77777777" w:rsidR="00072DBC" w:rsidRPr="008675A2" w:rsidRDefault="00072DBC" w:rsidP="00AC4E5B">
            <w:pPr>
              <w:pStyle w:val="index"/>
              <w:pBdr>
                <w:bottom w:val="single" w:sz="4" w:space="1" w:color="auto"/>
              </w:pBdr>
              <w:tabs>
                <w:tab w:val="decimal" w:pos="526"/>
              </w:tabs>
              <w:spacing w:after="0" w:line="210" w:lineRule="exact"/>
              <w:ind w:left="144" w:firstLine="14"/>
              <w:rPr>
                <w:rFonts w:ascii="CordiaUPC" w:hAnsi="CordiaUPC" w:cs="CordiaUPC"/>
                <w:szCs w:val="22"/>
                <w:lang w:val="en-GB"/>
              </w:rPr>
            </w:pPr>
          </w:p>
          <w:p w14:paraId="5CCC0E8E" w14:textId="77777777" w:rsidR="00072DBC" w:rsidRPr="008675A2" w:rsidRDefault="00072DBC" w:rsidP="00AC4E5B">
            <w:pPr>
              <w:pStyle w:val="index"/>
              <w:pBdr>
                <w:bottom w:val="single" w:sz="4" w:space="1" w:color="auto"/>
              </w:pBdr>
              <w:tabs>
                <w:tab w:val="decimal" w:pos="526"/>
              </w:tabs>
              <w:spacing w:after="0" w:line="210" w:lineRule="exact"/>
              <w:ind w:left="144" w:firstLine="14"/>
              <w:rPr>
                <w:rFonts w:ascii="CordiaUPC" w:hAnsi="CordiaUPC" w:cs="CordiaUPC"/>
                <w:szCs w:val="22"/>
                <w:lang w:val="en-GB"/>
              </w:rPr>
            </w:pPr>
          </w:p>
          <w:p w14:paraId="1B5743A5" w14:textId="77777777" w:rsidR="00072DBC" w:rsidRPr="008675A2" w:rsidRDefault="00072DBC" w:rsidP="00AC4E5B">
            <w:pPr>
              <w:pStyle w:val="index"/>
              <w:pBdr>
                <w:bottom w:val="single" w:sz="4" w:space="1" w:color="auto"/>
              </w:pBdr>
              <w:tabs>
                <w:tab w:val="decimal" w:pos="526"/>
              </w:tabs>
              <w:spacing w:after="0" w:line="210" w:lineRule="exact"/>
              <w:ind w:left="144" w:firstLine="14"/>
              <w:rPr>
                <w:rFonts w:ascii="CordiaUPC" w:hAnsi="CordiaUPC" w:cs="CordiaUPC"/>
                <w:szCs w:val="22"/>
                <w:lang w:val="en-GB"/>
              </w:rPr>
            </w:pPr>
            <w:r w:rsidRPr="008675A2">
              <w:rPr>
                <w:rFonts w:ascii="CordiaUPC" w:hAnsi="CordiaUPC" w:cs="CordiaUPC" w:hint="cs"/>
                <w:szCs w:val="22"/>
                <w:lang w:val="en-GB"/>
              </w:rPr>
              <w:t>4,</w:t>
            </w:r>
            <w:r>
              <w:rPr>
                <w:rFonts w:ascii="CordiaUPC" w:hAnsi="CordiaUPC" w:cs="CordiaUPC"/>
                <w:szCs w:val="22"/>
                <w:lang w:val="en-GB"/>
              </w:rPr>
              <w:t>112</w:t>
            </w:r>
          </w:p>
        </w:tc>
        <w:tc>
          <w:tcPr>
            <w:tcW w:w="648" w:type="dxa"/>
            <w:vAlign w:val="bottom"/>
          </w:tcPr>
          <w:p w14:paraId="7DCAC430" w14:textId="77777777" w:rsidR="00072DBC" w:rsidRPr="007A7361" w:rsidRDefault="00072DBC" w:rsidP="00AC4E5B">
            <w:pPr>
              <w:pStyle w:val="index"/>
              <w:pBdr>
                <w:bottom w:val="single" w:sz="4" w:space="1" w:color="auto"/>
              </w:pBdr>
              <w:tabs>
                <w:tab w:val="decimal" w:pos="522"/>
              </w:tabs>
              <w:spacing w:after="0" w:line="210" w:lineRule="exact"/>
              <w:ind w:left="144"/>
              <w:rPr>
                <w:rFonts w:ascii="CordiaUPC" w:hAnsi="CordiaUPC" w:cs="CordiaUPC"/>
                <w:szCs w:val="22"/>
                <w:lang w:val="en-GB"/>
              </w:rPr>
            </w:pPr>
            <w:r>
              <w:rPr>
                <w:rFonts w:ascii="CordiaUPC" w:hAnsi="CordiaUPC" w:cs="CordiaUPC"/>
                <w:szCs w:val="22"/>
                <w:lang w:val="en-GB"/>
              </w:rPr>
              <w:t>-</w:t>
            </w:r>
          </w:p>
        </w:tc>
        <w:tc>
          <w:tcPr>
            <w:tcW w:w="630" w:type="dxa"/>
            <w:vAlign w:val="bottom"/>
          </w:tcPr>
          <w:p w14:paraId="66D56EEE" w14:textId="77777777" w:rsidR="00072DBC" w:rsidRPr="007A7361" w:rsidRDefault="00072DBC" w:rsidP="00AC4E5B">
            <w:pPr>
              <w:pStyle w:val="index"/>
              <w:pBdr>
                <w:bottom w:val="single" w:sz="4" w:space="1" w:color="auto"/>
              </w:pBdr>
              <w:tabs>
                <w:tab w:val="decimal" w:pos="522"/>
              </w:tabs>
              <w:spacing w:after="0" w:line="210" w:lineRule="exact"/>
              <w:ind w:left="144"/>
              <w:rPr>
                <w:rFonts w:ascii="CordiaUPC" w:hAnsi="CordiaUPC" w:cs="CordiaUPC"/>
                <w:szCs w:val="22"/>
                <w:lang w:val="en-GB"/>
              </w:rPr>
            </w:pPr>
          </w:p>
          <w:p w14:paraId="250D864A" w14:textId="77777777" w:rsidR="00072DBC" w:rsidRPr="007A7361" w:rsidRDefault="00072DBC" w:rsidP="00AC4E5B">
            <w:pPr>
              <w:pStyle w:val="index"/>
              <w:pBdr>
                <w:bottom w:val="single" w:sz="4" w:space="1" w:color="auto"/>
              </w:pBdr>
              <w:tabs>
                <w:tab w:val="decimal" w:pos="522"/>
              </w:tabs>
              <w:spacing w:after="0" w:line="210" w:lineRule="exact"/>
              <w:ind w:left="144"/>
              <w:rPr>
                <w:rFonts w:ascii="CordiaUPC" w:hAnsi="CordiaUPC" w:cs="CordiaUPC"/>
                <w:szCs w:val="22"/>
                <w:lang w:val="en-GB"/>
              </w:rPr>
            </w:pPr>
          </w:p>
          <w:p w14:paraId="12E598F5" w14:textId="77777777" w:rsidR="00072DBC" w:rsidRPr="007A7361" w:rsidRDefault="00072DBC" w:rsidP="00AC4E5B">
            <w:pPr>
              <w:pStyle w:val="index"/>
              <w:pBdr>
                <w:bottom w:val="single" w:sz="4" w:space="1" w:color="auto"/>
              </w:pBdr>
              <w:tabs>
                <w:tab w:val="decimal" w:pos="522"/>
              </w:tabs>
              <w:spacing w:after="0" w:line="210" w:lineRule="exact"/>
              <w:ind w:left="144"/>
              <w:rPr>
                <w:rFonts w:ascii="CordiaUPC" w:hAnsi="CordiaUPC" w:cs="CordiaUPC"/>
                <w:szCs w:val="22"/>
                <w:lang w:val="en-GB"/>
              </w:rPr>
            </w:pPr>
            <w:r w:rsidRPr="007A7361">
              <w:rPr>
                <w:rFonts w:ascii="CordiaUPC" w:hAnsi="CordiaUPC" w:cs="CordiaUPC" w:hint="cs"/>
                <w:szCs w:val="22"/>
                <w:lang w:val="en-GB"/>
              </w:rPr>
              <w:t>-</w:t>
            </w:r>
          </w:p>
        </w:tc>
        <w:tc>
          <w:tcPr>
            <w:tcW w:w="630" w:type="dxa"/>
            <w:vAlign w:val="bottom"/>
          </w:tcPr>
          <w:p w14:paraId="0D299AD7" w14:textId="14ED49F1" w:rsidR="00072DBC" w:rsidRPr="007A7361" w:rsidRDefault="00072DBC" w:rsidP="00AC4E5B">
            <w:pPr>
              <w:pStyle w:val="index"/>
              <w:pBdr>
                <w:bottom w:val="single" w:sz="4" w:space="1" w:color="auto"/>
              </w:pBdr>
              <w:tabs>
                <w:tab w:val="decimal" w:pos="540"/>
              </w:tabs>
              <w:spacing w:after="0" w:line="210" w:lineRule="exact"/>
              <w:ind w:left="144"/>
              <w:rPr>
                <w:rFonts w:ascii="CordiaUPC" w:hAnsi="CordiaUPC" w:cs="CordiaUPC"/>
                <w:szCs w:val="22"/>
                <w:lang w:val="en-GB"/>
              </w:rPr>
            </w:pPr>
            <w:r>
              <w:rPr>
                <w:rFonts w:ascii="CordiaUPC" w:hAnsi="CordiaUPC" w:cs="CordiaUPC"/>
                <w:szCs w:val="22"/>
                <w:lang w:val="en-GB"/>
              </w:rPr>
              <w:t>4,170</w:t>
            </w:r>
          </w:p>
        </w:tc>
        <w:tc>
          <w:tcPr>
            <w:tcW w:w="639" w:type="dxa"/>
            <w:vAlign w:val="bottom"/>
          </w:tcPr>
          <w:p w14:paraId="1025E78D" w14:textId="77777777" w:rsidR="00072DBC" w:rsidRPr="007A7361" w:rsidRDefault="00072DBC" w:rsidP="00AC4E5B">
            <w:pPr>
              <w:pStyle w:val="index"/>
              <w:pBdr>
                <w:bottom w:val="single" w:sz="4" w:space="1" w:color="auto"/>
              </w:pBdr>
              <w:tabs>
                <w:tab w:val="decimal" w:pos="540"/>
              </w:tabs>
              <w:spacing w:after="0" w:line="210" w:lineRule="exact"/>
              <w:ind w:left="144"/>
              <w:rPr>
                <w:rFonts w:ascii="CordiaUPC" w:hAnsi="CordiaUPC" w:cs="CordiaUPC"/>
                <w:szCs w:val="22"/>
                <w:lang w:val="en-GB"/>
              </w:rPr>
            </w:pPr>
          </w:p>
          <w:p w14:paraId="1930BD9A" w14:textId="77777777" w:rsidR="00072DBC" w:rsidRPr="007A7361" w:rsidRDefault="00072DBC" w:rsidP="00AC4E5B">
            <w:pPr>
              <w:pStyle w:val="index"/>
              <w:pBdr>
                <w:bottom w:val="single" w:sz="4" w:space="1" w:color="auto"/>
              </w:pBdr>
              <w:tabs>
                <w:tab w:val="decimal" w:pos="540"/>
              </w:tabs>
              <w:spacing w:after="0" w:line="210" w:lineRule="exact"/>
              <w:ind w:left="144"/>
              <w:rPr>
                <w:rFonts w:ascii="CordiaUPC" w:hAnsi="CordiaUPC" w:cs="CordiaUPC"/>
                <w:szCs w:val="22"/>
                <w:lang w:val="en-GB"/>
              </w:rPr>
            </w:pPr>
          </w:p>
          <w:p w14:paraId="7DE68B51" w14:textId="77777777" w:rsidR="00072DBC" w:rsidRPr="007A7361" w:rsidRDefault="00072DBC" w:rsidP="00AC4E5B">
            <w:pPr>
              <w:pStyle w:val="index"/>
              <w:pBdr>
                <w:bottom w:val="single" w:sz="4" w:space="1" w:color="auto"/>
              </w:pBdr>
              <w:tabs>
                <w:tab w:val="decimal" w:pos="540"/>
              </w:tabs>
              <w:spacing w:after="0" w:line="210" w:lineRule="exact"/>
              <w:ind w:left="144"/>
              <w:rPr>
                <w:rFonts w:ascii="CordiaUPC" w:hAnsi="CordiaUPC" w:cs="CordiaUPC"/>
                <w:szCs w:val="22"/>
                <w:lang w:val="en-GB"/>
              </w:rPr>
            </w:pPr>
            <w:r w:rsidRPr="007A7361">
              <w:rPr>
                <w:rFonts w:ascii="CordiaUPC" w:hAnsi="CordiaUPC" w:cs="CordiaUPC" w:hint="cs"/>
                <w:szCs w:val="22"/>
                <w:lang w:val="en-GB"/>
              </w:rPr>
              <w:t>4,</w:t>
            </w:r>
            <w:r>
              <w:rPr>
                <w:rFonts w:ascii="CordiaUPC" w:hAnsi="CordiaUPC" w:cs="CordiaUPC"/>
                <w:szCs w:val="22"/>
                <w:lang w:val="en-GB"/>
              </w:rPr>
              <w:t>112</w:t>
            </w:r>
          </w:p>
        </w:tc>
        <w:tc>
          <w:tcPr>
            <w:tcW w:w="630" w:type="dxa"/>
            <w:shd w:val="clear" w:color="auto" w:fill="auto"/>
            <w:vAlign w:val="bottom"/>
          </w:tcPr>
          <w:p w14:paraId="107BA27B" w14:textId="3C33EA42" w:rsidR="00072DBC" w:rsidRPr="007A7361" w:rsidRDefault="00072DBC" w:rsidP="00072DBC">
            <w:pPr>
              <w:pStyle w:val="index"/>
              <w:pBdr>
                <w:bottom w:val="single" w:sz="4" w:space="1" w:color="auto"/>
              </w:pBdr>
              <w:tabs>
                <w:tab w:val="decimal" w:pos="542"/>
              </w:tabs>
              <w:spacing w:after="0" w:line="210" w:lineRule="exact"/>
              <w:ind w:left="144" w:hanging="52"/>
              <w:rPr>
                <w:rFonts w:ascii="CordiaUPC" w:hAnsi="CordiaUPC" w:cs="CordiaUPC"/>
                <w:szCs w:val="22"/>
                <w:lang w:val="en-GB"/>
              </w:rPr>
            </w:pPr>
            <w:r>
              <w:rPr>
                <w:rFonts w:ascii="CordiaUPC" w:hAnsi="CordiaUPC" w:cs="CordiaUPC"/>
                <w:szCs w:val="22"/>
                <w:lang w:val="en-GB"/>
              </w:rPr>
              <w:t>-</w:t>
            </w:r>
          </w:p>
        </w:tc>
        <w:tc>
          <w:tcPr>
            <w:tcW w:w="90" w:type="dxa"/>
            <w:shd w:val="clear" w:color="auto" w:fill="auto"/>
            <w:vAlign w:val="bottom"/>
          </w:tcPr>
          <w:p w14:paraId="478AF46A" w14:textId="746FB539" w:rsidR="00072DBC" w:rsidRPr="007A7361" w:rsidRDefault="00072DBC" w:rsidP="00072DBC">
            <w:pPr>
              <w:pStyle w:val="index"/>
              <w:tabs>
                <w:tab w:val="decimal" w:pos="466"/>
              </w:tabs>
              <w:spacing w:after="0" w:line="210" w:lineRule="exact"/>
              <w:ind w:left="-14"/>
              <w:rPr>
                <w:rFonts w:ascii="CordiaUPC" w:hAnsi="CordiaUPC" w:cs="CordiaUPC"/>
                <w:szCs w:val="22"/>
                <w:lang w:val="en-GB"/>
              </w:rPr>
            </w:pPr>
          </w:p>
        </w:tc>
        <w:tc>
          <w:tcPr>
            <w:tcW w:w="630" w:type="dxa"/>
            <w:shd w:val="clear" w:color="auto" w:fill="auto"/>
            <w:vAlign w:val="bottom"/>
          </w:tcPr>
          <w:p w14:paraId="2C8D2660" w14:textId="2E19A71E" w:rsidR="00072DBC" w:rsidRPr="007A7361" w:rsidRDefault="00072DBC" w:rsidP="00072DBC">
            <w:pPr>
              <w:pStyle w:val="index"/>
              <w:pBdr>
                <w:bottom w:val="single" w:sz="4" w:space="1" w:color="auto"/>
              </w:pBdr>
              <w:tabs>
                <w:tab w:val="decimal" w:pos="542"/>
              </w:tabs>
              <w:spacing w:after="0" w:line="210" w:lineRule="exact"/>
              <w:ind w:left="-14"/>
              <w:rPr>
                <w:rFonts w:ascii="CordiaUPC" w:hAnsi="CordiaUPC" w:cs="CordiaUPC"/>
                <w:szCs w:val="22"/>
                <w:lang w:val="en-GB"/>
              </w:rPr>
            </w:pPr>
            <w:r>
              <w:rPr>
                <w:rFonts w:ascii="CordiaUPC" w:hAnsi="CordiaUPC" w:cs="CordiaUPC"/>
                <w:szCs w:val="22"/>
                <w:lang w:val="en-GB"/>
              </w:rPr>
              <w:t xml:space="preserve">- </w:t>
            </w:r>
          </w:p>
        </w:tc>
        <w:tc>
          <w:tcPr>
            <w:tcW w:w="747" w:type="dxa"/>
            <w:shd w:val="clear" w:color="auto" w:fill="auto"/>
            <w:vAlign w:val="bottom"/>
          </w:tcPr>
          <w:p w14:paraId="3E05FA3B" w14:textId="6AEB6063" w:rsidR="00072DBC" w:rsidRPr="007A7361" w:rsidRDefault="00072DBC" w:rsidP="00AC4E5B">
            <w:pPr>
              <w:pStyle w:val="index"/>
              <w:pBdr>
                <w:bottom w:val="single" w:sz="4" w:space="1" w:color="auto"/>
              </w:pBdr>
              <w:tabs>
                <w:tab w:val="decimal" w:pos="630"/>
              </w:tabs>
              <w:spacing w:after="0" w:line="210" w:lineRule="exact"/>
              <w:ind w:left="144"/>
              <w:rPr>
                <w:rFonts w:ascii="CordiaUPC" w:hAnsi="CordiaUPC" w:cs="CordiaUPC"/>
                <w:szCs w:val="22"/>
                <w:lang w:val="en-GB"/>
              </w:rPr>
            </w:pPr>
            <w:r>
              <w:rPr>
                <w:rFonts w:ascii="CordiaUPC" w:hAnsi="CordiaUPC" w:cs="CordiaUPC"/>
                <w:szCs w:val="22"/>
                <w:lang w:val="en-GB"/>
              </w:rPr>
              <w:t>-</w:t>
            </w:r>
          </w:p>
        </w:tc>
        <w:tc>
          <w:tcPr>
            <w:tcW w:w="63" w:type="dxa"/>
            <w:shd w:val="clear" w:color="auto" w:fill="auto"/>
            <w:vAlign w:val="bottom"/>
          </w:tcPr>
          <w:p w14:paraId="1B9A4941" w14:textId="07D2DBAB" w:rsidR="00072DBC" w:rsidRPr="007A7361" w:rsidRDefault="00072DBC" w:rsidP="00072DBC">
            <w:pPr>
              <w:pStyle w:val="index"/>
              <w:tabs>
                <w:tab w:val="decimal" w:pos="453"/>
              </w:tabs>
              <w:spacing w:after="0" w:line="210" w:lineRule="exact"/>
              <w:ind w:left="-14"/>
              <w:rPr>
                <w:rFonts w:ascii="CordiaUPC" w:hAnsi="CordiaUPC" w:cs="CordiaUPC"/>
                <w:szCs w:val="22"/>
                <w:lang w:val="en-GB"/>
              </w:rPr>
            </w:pPr>
          </w:p>
        </w:tc>
        <w:tc>
          <w:tcPr>
            <w:tcW w:w="646" w:type="dxa"/>
            <w:shd w:val="clear" w:color="auto" w:fill="auto"/>
            <w:vAlign w:val="bottom"/>
          </w:tcPr>
          <w:p w14:paraId="4B82119C" w14:textId="1B30673D" w:rsidR="00072DBC" w:rsidRPr="007A7361" w:rsidRDefault="00072DBC" w:rsidP="008610AD">
            <w:pPr>
              <w:pStyle w:val="index"/>
              <w:pBdr>
                <w:bottom w:val="single" w:sz="4" w:space="1" w:color="auto"/>
              </w:pBdr>
              <w:tabs>
                <w:tab w:val="decimal" w:pos="538"/>
              </w:tabs>
              <w:spacing w:after="0" w:line="210" w:lineRule="exact"/>
              <w:ind w:left="-14"/>
              <w:rPr>
                <w:rFonts w:ascii="CordiaUPC" w:hAnsi="CordiaUPC" w:cs="CordiaUPC"/>
                <w:szCs w:val="22"/>
                <w:lang w:val="en-GB"/>
              </w:rPr>
            </w:pPr>
            <w:r>
              <w:rPr>
                <w:rFonts w:ascii="CordiaUPC" w:hAnsi="CordiaUPC" w:cs="CordiaUPC"/>
                <w:szCs w:val="22"/>
                <w:lang w:val="en-GB"/>
              </w:rPr>
              <w:t>-</w:t>
            </w:r>
          </w:p>
        </w:tc>
        <w:tc>
          <w:tcPr>
            <w:tcW w:w="709" w:type="dxa"/>
            <w:shd w:val="clear" w:color="auto" w:fill="auto"/>
            <w:vAlign w:val="bottom"/>
          </w:tcPr>
          <w:p w14:paraId="57EA7C91" w14:textId="770EEA5E" w:rsidR="00072DBC" w:rsidRPr="007A7361" w:rsidRDefault="00072DBC" w:rsidP="00AC4E5B">
            <w:pPr>
              <w:pStyle w:val="index"/>
              <w:pBdr>
                <w:bottom w:val="single" w:sz="4" w:space="1" w:color="auto"/>
              </w:pBdr>
              <w:tabs>
                <w:tab w:val="decimal" w:pos="569"/>
              </w:tabs>
              <w:spacing w:after="0" w:line="210" w:lineRule="exact"/>
              <w:ind w:left="144"/>
              <w:rPr>
                <w:rFonts w:ascii="CordiaUPC" w:hAnsi="CordiaUPC" w:cs="CordiaUPC"/>
                <w:szCs w:val="22"/>
                <w:lang w:val="en-GB"/>
              </w:rPr>
            </w:pPr>
            <w:r>
              <w:rPr>
                <w:rFonts w:ascii="CordiaUPC" w:hAnsi="CordiaUPC" w:cs="CordiaUPC"/>
                <w:szCs w:val="22"/>
                <w:lang w:val="en-GB"/>
              </w:rPr>
              <w:t>-</w:t>
            </w:r>
          </w:p>
        </w:tc>
        <w:tc>
          <w:tcPr>
            <w:tcW w:w="709" w:type="dxa"/>
            <w:shd w:val="clear" w:color="auto" w:fill="auto"/>
            <w:vAlign w:val="bottom"/>
          </w:tcPr>
          <w:p w14:paraId="59B999EB" w14:textId="77777777" w:rsidR="00072DBC" w:rsidRPr="007A7361" w:rsidRDefault="00072DBC" w:rsidP="00AC4E5B">
            <w:pPr>
              <w:pStyle w:val="index"/>
              <w:pBdr>
                <w:bottom w:val="single" w:sz="4" w:space="1" w:color="auto"/>
              </w:pBdr>
              <w:tabs>
                <w:tab w:val="decimal" w:pos="630"/>
              </w:tabs>
              <w:spacing w:after="0" w:line="210" w:lineRule="exact"/>
              <w:ind w:left="144"/>
              <w:rPr>
                <w:rFonts w:ascii="CordiaUPC" w:hAnsi="CordiaUPC" w:cs="CordiaUPC"/>
                <w:szCs w:val="22"/>
                <w:lang w:val="en-GB"/>
              </w:rPr>
            </w:pPr>
            <w:r w:rsidRPr="007A7361">
              <w:rPr>
                <w:rFonts w:ascii="CordiaUPC" w:hAnsi="CordiaUPC" w:cs="CordiaUPC" w:hint="cs"/>
                <w:szCs w:val="22"/>
                <w:lang w:val="en-GB"/>
              </w:rPr>
              <w:t>-</w:t>
            </w:r>
          </w:p>
        </w:tc>
        <w:tc>
          <w:tcPr>
            <w:tcW w:w="708" w:type="dxa"/>
            <w:vAlign w:val="bottom"/>
          </w:tcPr>
          <w:p w14:paraId="4052C502" w14:textId="5C62CD21" w:rsidR="00072DBC" w:rsidRPr="007A7361" w:rsidRDefault="00072DBC" w:rsidP="00AC4E5B">
            <w:pPr>
              <w:pStyle w:val="index"/>
              <w:pBdr>
                <w:bottom w:val="single" w:sz="4" w:space="1" w:color="auto"/>
              </w:pBdr>
              <w:tabs>
                <w:tab w:val="decimal" w:pos="697"/>
              </w:tabs>
              <w:spacing w:after="0" w:line="210" w:lineRule="exact"/>
              <w:ind w:left="171" w:right="41"/>
              <w:rPr>
                <w:rFonts w:ascii="CordiaUPC" w:hAnsi="CordiaUPC" w:cs="CordiaUPC"/>
                <w:szCs w:val="22"/>
                <w:lang w:val="en-GB" w:bidi="th-TH"/>
              </w:rPr>
            </w:pPr>
            <w:r>
              <w:rPr>
                <w:rFonts w:ascii="CordiaUPC" w:hAnsi="CordiaUPC" w:cs="CordiaUPC"/>
                <w:szCs w:val="22"/>
                <w:lang w:val="en-GB" w:bidi="th-TH"/>
              </w:rPr>
              <w:t>-</w:t>
            </w:r>
          </w:p>
        </w:tc>
        <w:tc>
          <w:tcPr>
            <w:tcW w:w="851" w:type="dxa"/>
            <w:vAlign w:val="bottom"/>
          </w:tcPr>
          <w:p w14:paraId="425CA223" w14:textId="77777777" w:rsidR="00072DBC" w:rsidRPr="007A7361" w:rsidRDefault="00072DBC" w:rsidP="00AC4E5B">
            <w:pPr>
              <w:pStyle w:val="index"/>
              <w:pBdr>
                <w:bottom w:val="single" w:sz="4" w:space="1" w:color="auto"/>
              </w:pBdr>
              <w:tabs>
                <w:tab w:val="decimal" w:pos="663"/>
              </w:tabs>
              <w:spacing w:after="0" w:line="210" w:lineRule="exact"/>
              <w:ind w:left="144"/>
              <w:rPr>
                <w:rFonts w:ascii="CordiaUPC" w:hAnsi="CordiaUPC" w:cs="CordiaUPC"/>
                <w:szCs w:val="22"/>
                <w:lang w:val="en-GB" w:bidi="th-TH"/>
              </w:rPr>
            </w:pPr>
            <w:r w:rsidRPr="007A7361">
              <w:rPr>
                <w:rFonts w:ascii="CordiaUPC" w:hAnsi="CordiaUPC" w:cs="CordiaUPC" w:hint="cs"/>
                <w:szCs w:val="22"/>
                <w:lang w:val="en-GB" w:bidi="th-TH"/>
              </w:rPr>
              <w:t>-</w:t>
            </w:r>
          </w:p>
        </w:tc>
      </w:tr>
      <w:tr w:rsidR="00072DBC" w:rsidRPr="005C619D" w14:paraId="74C9AA42" w14:textId="77777777" w:rsidTr="00072DBC">
        <w:trPr>
          <w:gridAfter w:val="1"/>
          <w:wAfter w:w="6" w:type="dxa"/>
        </w:trPr>
        <w:tc>
          <w:tcPr>
            <w:tcW w:w="1673" w:type="dxa"/>
            <w:shd w:val="clear" w:color="auto" w:fill="auto"/>
          </w:tcPr>
          <w:p w14:paraId="7BAB6DFD" w14:textId="77777777" w:rsidR="00072DBC" w:rsidRPr="007A7361" w:rsidRDefault="00072DBC" w:rsidP="00AC4E5B">
            <w:pPr>
              <w:pStyle w:val="index"/>
              <w:spacing w:after="0" w:line="210" w:lineRule="exact"/>
              <w:rPr>
                <w:rFonts w:ascii="CordiaUPC" w:hAnsi="CordiaUPC" w:cs="CordiaUPC"/>
                <w:b/>
                <w:bCs/>
                <w:szCs w:val="22"/>
                <w:lang w:val="en-GB"/>
              </w:rPr>
            </w:pPr>
          </w:p>
        </w:tc>
        <w:tc>
          <w:tcPr>
            <w:tcW w:w="1529" w:type="dxa"/>
            <w:shd w:val="clear" w:color="auto" w:fill="auto"/>
            <w:vAlign w:val="bottom"/>
          </w:tcPr>
          <w:p w14:paraId="7AA77F83" w14:textId="77777777" w:rsidR="00072DBC" w:rsidRPr="007A7361" w:rsidRDefault="00072DBC" w:rsidP="00AC4E5B">
            <w:pPr>
              <w:pStyle w:val="index"/>
              <w:spacing w:after="0" w:line="210" w:lineRule="exact"/>
              <w:jc w:val="center"/>
              <w:rPr>
                <w:rFonts w:ascii="CordiaUPC" w:hAnsi="CordiaUPC" w:cs="CordiaUPC"/>
                <w:szCs w:val="22"/>
                <w:lang w:val="en-GB"/>
              </w:rPr>
            </w:pPr>
          </w:p>
        </w:tc>
        <w:tc>
          <w:tcPr>
            <w:tcW w:w="630" w:type="dxa"/>
            <w:shd w:val="clear" w:color="auto" w:fill="auto"/>
            <w:vAlign w:val="bottom"/>
          </w:tcPr>
          <w:p w14:paraId="06D3C77E" w14:textId="77777777" w:rsidR="00072DBC" w:rsidRPr="007A7361" w:rsidRDefault="00072DBC" w:rsidP="00AC4E5B">
            <w:pPr>
              <w:pStyle w:val="index"/>
              <w:tabs>
                <w:tab w:val="left" w:pos="726"/>
              </w:tabs>
              <w:spacing w:after="0" w:line="210" w:lineRule="exact"/>
              <w:jc w:val="center"/>
              <w:rPr>
                <w:rFonts w:ascii="CordiaUPC" w:hAnsi="CordiaUPC" w:cs="CordiaUPC"/>
                <w:szCs w:val="22"/>
                <w:lang w:val="en-GB"/>
              </w:rPr>
            </w:pPr>
          </w:p>
        </w:tc>
        <w:tc>
          <w:tcPr>
            <w:tcW w:w="630" w:type="dxa"/>
            <w:shd w:val="clear" w:color="auto" w:fill="auto"/>
            <w:vAlign w:val="bottom"/>
          </w:tcPr>
          <w:p w14:paraId="0598ECD7" w14:textId="77777777" w:rsidR="00072DBC" w:rsidRPr="007A7361" w:rsidRDefault="00072DBC" w:rsidP="00AC4E5B">
            <w:pPr>
              <w:pStyle w:val="index"/>
              <w:spacing w:after="0" w:line="210" w:lineRule="exact"/>
              <w:jc w:val="center"/>
              <w:rPr>
                <w:rFonts w:ascii="CordiaUPC" w:hAnsi="CordiaUPC" w:cs="CordiaUPC"/>
                <w:szCs w:val="22"/>
                <w:lang w:val="en-GB"/>
              </w:rPr>
            </w:pPr>
          </w:p>
        </w:tc>
        <w:tc>
          <w:tcPr>
            <w:tcW w:w="781" w:type="dxa"/>
            <w:shd w:val="clear" w:color="auto" w:fill="auto"/>
          </w:tcPr>
          <w:p w14:paraId="56C2B332" w14:textId="77777777" w:rsidR="00072DBC" w:rsidRPr="007A7361" w:rsidRDefault="00072DBC" w:rsidP="00AC4E5B">
            <w:pPr>
              <w:pStyle w:val="index"/>
              <w:spacing w:after="0" w:line="210" w:lineRule="exact"/>
              <w:rPr>
                <w:rFonts w:ascii="CordiaUPC" w:hAnsi="CordiaUPC" w:cs="CordiaUPC"/>
                <w:szCs w:val="22"/>
                <w:lang w:val="en-GB"/>
              </w:rPr>
            </w:pPr>
          </w:p>
        </w:tc>
        <w:tc>
          <w:tcPr>
            <w:tcW w:w="724" w:type="dxa"/>
            <w:shd w:val="clear" w:color="auto" w:fill="auto"/>
            <w:vAlign w:val="bottom"/>
          </w:tcPr>
          <w:p w14:paraId="06615CC2" w14:textId="77777777" w:rsidR="00072DBC" w:rsidRPr="007A7361" w:rsidRDefault="00072DBC" w:rsidP="00AC4E5B">
            <w:pPr>
              <w:pStyle w:val="index"/>
              <w:tabs>
                <w:tab w:val="decimal" w:pos="621"/>
              </w:tabs>
              <w:spacing w:after="0" w:line="210" w:lineRule="exact"/>
              <w:rPr>
                <w:rFonts w:ascii="CordiaUPC" w:hAnsi="CordiaUPC" w:cs="CordiaUPC"/>
                <w:szCs w:val="22"/>
                <w:lang w:val="en-GB"/>
              </w:rPr>
            </w:pPr>
          </w:p>
        </w:tc>
        <w:tc>
          <w:tcPr>
            <w:tcW w:w="648" w:type="dxa"/>
          </w:tcPr>
          <w:p w14:paraId="60303EEA" w14:textId="77777777" w:rsidR="00072DBC" w:rsidRPr="008675A2" w:rsidRDefault="00072DBC" w:rsidP="00AC4E5B">
            <w:pPr>
              <w:pStyle w:val="index"/>
              <w:tabs>
                <w:tab w:val="decimal" w:pos="432"/>
                <w:tab w:val="decimal" w:pos="566"/>
              </w:tabs>
              <w:spacing w:after="0" w:line="210" w:lineRule="exact"/>
              <w:ind w:left="-14"/>
              <w:rPr>
                <w:rFonts w:ascii="CordiaUPC" w:hAnsi="CordiaUPC" w:cs="CordiaUPC"/>
                <w:szCs w:val="22"/>
                <w:lang w:val="en-GB"/>
              </w:rPr>
            </w:pPr>
          </w:p>
        </w:tc>
        <w:tc>
          <w:tcPr>
            <w:tcW w:w="648" w:type="dxa"/>
          </w:tcPr>
          <w:p w14:paraId="35EA78F1" w14:textId="77777777" w:rsidR="00072DBC" w:rsidRPr="008675A2" w:rsidRDefault="00072DBC" w:rsidP="00AC4E5B">
            <w:pPr>
              <w:pStyle w:val="index"/>
              <w:tabs>
                <w:tab w:val="decimal" w:pos="432"/>
              </w:tabs>
              <w:spacing w:after="0" w:line="210" w:lineRule="exact"/>
              <w:ind w:left="-14"/>
              <w:rPr>
                <w:rFonts w:ascii="CordiaUPC" w:hAnsi="CordiaUPC" w:cs="CordiaUPC"/>
                <w:szCs w:val="22"/>
                <w:lang w:val="en-GB"/>
              </w:rPr>
            </w:pPr>
          </w:p>
        </w:tc>
        <w:tc>
          <w:tcPr>
            <w:tcW w:w="648" w:type="dxa"/>
          </w:tcPr>
          <w:p w14:paraId="7F2E7888" w14:textId="77777777" w:rsidR="00072DBC" w:rsidRPr="007A7361" w:rsidRDefault="00072DBC" w:rsidP="00AC4E5B">
            <w:pPr>
              <w:pStyle w:val="index"/>
              <w:tabs>
                <w:tab w:val="decimal" w:pos="432"/>
              </w:tabs>
              <w:spacing w:after="0" w:line="210" w:lineRule="exact"/>
              <w:ind w:left="-14"/>
              <w:rPr>
                <w:rFonts w:ascii="CordiaUPC" w:hAnsi="CordiaUPC" w:cs="CordiaUPC"/>
                <w:szCs w:val="22"/>
                <w:lang w:val="en-GB"/>
              </w:rPr>
            </w:pPr>
          </w:p>
        </w:tc>
        <w:tc>
          <w:tcPr>
            <w:tcW w:w="630" w:type="dxa"/>
          </w:tcPr>
          <w:p w14:paraId="34D30872" w14:textId="77777777" w:rsidR="00072DBC" w:rsidRPr="007A7361" w:rsidRDefault="00072DBC" w:rsidP="00AC4E5B">
            <w:pPr>
              <w:pStyle w:val="index"/>
              <w:tabs>
                <w:tab w:val="decimal" w:pos="432"/>
              </w:tabs>
              <w:spacing w:after="0" w:line="210" w:lineRule="exact"/>
              <w:ind w:left="-14"/>
              <w:rPr>
                <w:rFonts w:ascii="CordiaUPC" w:hAnsi="CordiaUPC" w:cs="CordiaUPC"/>
                <w:szCs w:val="22"/>
                <w:lang w:val="en-GB"/>
              </w:rPr>
            </w:pPr>
          </w:p>
        </w:tc>
        <w:tc>
          <w:tcPr>
            <w:tcW w:w="630" w:type="dxa"/>
          </w:tcPr>
          <w:p w14:paraId="1EF7CDD1" w14:textId="77777777" w:rsidR="00072DBC" w:rsidRPr="007A7361" w:rsidRDefault="00072DBC" w:rsidP="00AC4E5B">
            <w:pPr>
              <w:pStyle w:val="index"/>
              <w:tabs>
                <w:tab w:val="decimal" w:pos="432"/>
              </w:tabs>
              <w:spacing w:after="0" w:line="210" w:lineRule="exact"/>
              <w:ind w:left="-14"/>
              <w:rPr>
                <w:rFonts w:ascii="CordiaUPC" w:hAnsi="CordiaUPC" w:cs="CordiaUPC"/>
                <w:szCs w:val="22"/>
                <w:lang w:val="en-GB"/>
              </w:rPr>
            </w:pPr>
          </w:p>
        </w:tc>
        <w:tc>
          <w:tcPr>
            <w:tcW w:w="639" w:type="dxa"/>
          </w:tcPr>
          <w:p w14:paraId="239F7A95" w14:textId="77777777" w:rsidR="00072DBC" w:rsidRPr="007A7361" w:rsidRDefault="00072DBC" w:rsidP="00AC4E5B">
            <w:pPr>
              <w:pStyle w:val="index"/>
              <w:tabs>
                <w:tab w:val="decimal" w:pos="432"/>
              </w:tabs>
              <w:spacing w:after="0" w:line="210" w:lineRule="exact"/>
              <w:ind w:left="-14"/>
              <w:rPr>
                <w:rFonts w:ascii="CordiaUPC" w:hAnsi="CordiaUPC" w:cs="CordiaUPC"/>
                <w:szCs w:val="22"/>
                <w:lang w:val="en-GB"/>
              </w:rPr>
            </w:pPr>
          </w:p>
        </w:tc>
        <w:tc>
          <w:tcPr>
            <w:tcW w:w="630" w:type="dxa"/>
            <w:shd w:val="clear" w:color="auto" w:fill="auto"/>
            <w:vAlign w:val="bottom"/>
          </w:tcPr>
          <w:p w14:paraId="382E6DB0" w14:textId="77777777" w:rsidR="00072DBC" w:rsidRPr="007A7361" w:rsidRDefault="00072DBC" w:rsidP="00AC4E5B">
            <w:pPr>
              <w:pStyle w:val="index"/>
              <w:tabs>
                <w:tab w:val="decimal" w:pos="540"/>
              </w:tabs>
              <w:spacing w:after="0" w:line="210" w:lineRule="exact"/>
              <w:ind w:left="-14"/>
              <w:rPr>
                <w:rFonts w:ascii="CordiaUPC" w:hAnsi="CordiaUPC" w:cs="CordiaUPC"/>
                <w:szCs w:val="22"/>
                <w:lang w:val="en-GB"/>
              </w:rPr>
            </w:pPr>
          </w:p>
        </w:tc>
        <w:tc>
          <w:tcPr>
            <w:tcW w:w="90" w:type="dxa"/>
            <w:shd w:val="clear" w:color="auto" w:fill="auto"/>
            <w:vAlign w:val="bottom"/>
          </w:tcPr>
          <w:p w14:paraId="4F108D45" w14:textId="77777777" w:rsidR="00072DBC" w:rsidRPr="007A7361" w:rsidRDefault="00072DBC" w:rsidP="00AC4E5B">
            <w:pPr>
              <w:pStyle w:val="index"/>
              <w:tabs>
                <w:tab w:val="decimal" w:pos="513"/>
              </w:tabs>
              <w:spacing w:after="0" w:line="210" w:lineRule="exact"/>
              <w:ind w:left="-14"/>
              <w:rPr>
                <w:rFonts w:ascii="CordiaUPC" w:hAnsi="CordiaUPC" w:cs="CordiaUPC"/>
                <w:szCs w:val="22"/>
                <w:lang w:val="en-GB"/>
              </w:rPr>
            </w:pPr>
          </w:p>
        </w:tc>
        <w:tc>
          <w:tcPr>
            <w:tcW w:w="630" w:type="dxa"/>
            <w:shd w:val="clear" w:color="auto" w:fill="auto"/>
            <w:vAlign w:val="bottom"/>
          </w:tcPr>
          <w:p w14:paraId="7DBC3144" w14:textId="194A3644" w:rsidR="00072DBC" w:rsidRPr="007A7361" w:rsidRDefault="00072DBC" w:rsidP="00AC4E5B">
            <w:pPr>
              <w:pStyle w:val="index"/>
              <w:tabs>
                <w:tab w:val="decimal" w:pos="513"/>
              </w:tabs>
              <w:spacing w:after="0" w:line="210" w:lineRule="exact"/>
              <w:ind w:left="-14"/>
              <w:rPr>
                <w:rFonts w:ascii="CordiaUPC" w:hAnsi="CordiaUPC" w:cs="CordiaUPC"/>
                <w:szCs w:val="22"/>
                <w:lang w:val="en-GB"/>
              </w:rPr>
            </w:pPr>
          </w:p>
        </w:tc>
        <w:tc>
          <w:tcPr>
            <w:tcW w:w="747" w:type="dxa"/>
            <w:shd w:val="clear" w:color="auto" w:fill="auto"/>
            <w:vAlign w:val="bottom"/>
          </w:tcPr>
          <w:p w14:paraId="37BB09F8" w14:textId="77777777" w:rsidR="00072DBC" w:rsidRPr="007A7361" w:rsidRDefault="00072DBC" w:rsidP="00AC4E5B">
            <w:pPr>
              <w:pStyle w:val="index"/>
              <w:tabs>
                <w:tab w:val="decimal" w:pos="540"/>
              </w:tabs>
              <w:spacing w:after="0" w:line="210" w:lineRule="exact"/>
              <w:ind w:left="-14"/>
              <w:rPr>
                <w:rFonts w:ascii="CordiaUPC" w:hAnsi="CordiaUPC" w:cs="CordiaUPC"/>
                <w:szCs w:val="22"/>
                <w:lang w:val="en-GB"/>
              </w:rPr>
            </w:pPr>
          </w:p>
        </w:tc>
        <w:tc>
          <w:tcPr>
            <w:tcW w:w="63" w:type="dxa"/>
            <w:shd w:val="clear" w:color="auto" w:fill="auto"/>
            <w:vAlign w:val="bottom"/>
          </w:tcPr>
          <w:p w14:paraId="2196DACE" w14:textId="77777777" w:rsidR="00072DBC" w:rsidRPr="007A7361" w:rsidRDefault="00072DBC" w:rsidP="00AC4E5B">
            <w:pPr>
              <w:pStyle w:val="index"/>
              <w:tabs>
                <w:tab w:val="decimal" w:pos="581"/>
              </w:tabs>
              <w:spacing w:after="0" w:line="210" w:lineRule="exact"/>
              <w:ind w:left="-14"/>
              <w:rPr>
                <w:rFonts w:ascii="CordiaUPC" w:hAnsi="CordiaUPC" w:cs="CordiaUPC"/>
                <w:szCs w:val="22"/>
                <w:lang w:val="en-GB"/>
              </w:rPr>
            </w:pPr>
          </w:p>
        </w:tc>
        <w:tc>
          <w:tcPr>
            <w:tcW w:w="646" w:type="dxa"/>
            <w:shd w:val="clear" w:color="auto" w:fill="auto"/>
            <w:vAlign w:val="bottom"/>
          </w:tcPr>
          <w:p w14:paraId="777AC86C" w14:textId="7F05EE60" w:rsidR="00072DBC" w:rsidRPr="007A7361" w:rsidRDefault="00072DBC" w:rsidP="00AC4E5B">
            <w:pPr>
              <w:pStyle w:val="index"/>
              <w:tabs>
                <w:tab w:val="decimal" w:pos="581"/>
              </w:tabs>
              <w:spacing w:after="0" w:line="210" w:lineRule="exact"/>
              <w:ind w:left="-14"/>
              <w:rPr>
                <w:rFonts w:ascii="CordiaUPC" w:hAnsi="CordiaUPC" w:cs="CordiaUPC"/>
                <w:szCs w:val="22"/>
                <w:lang w:val="en-GB"/>
              </w:rPr>
            </w:pPr>
          </w:p>
        </w:tc>
        <w:tc>
          <w:tcPr>
            <w:tcW w:w="709" w:type="dxa"/>
            <w:shd w:val="clear" w:color="auto" w:fill="auto"/>
            <w:vAlign w:val="bottom"/>
          </w:tcPr>
          <w:p w14:paraId="3C67E1C7" w14:textId="77777777" w:rsidR="00072DBC" w:rsidRPr="007A7361" w:rsidRDefault="00072DBC" w:rsidP="00AC4E5B">
            <w:pPr>
              <w:pStyle w:val="index"/>
              <w:tabs>
                <w:tab w:val="decimal" w:pos="540"/>
              </w:tabs>
              <w:spacing w:after="0" w:line="210" w:lineRule="exact"/>
              <w:ind w:left="-14"/>
              <w:rPr>
                <w:rFonts w:ascii="CordiaUPC" w:hAnsi="CordiaUPC" w:cs="CordiaUPC"/>
                <w:szCs w:val="22"/>
                <w:lang w:val="en-GB"/>
              </w:rPr>
            </w:pPr>
          </w:p>
        </w:tc>
        <w:tc>
          <w:tcPr>
            <w:tcW w:w="709" w:type="dxa"/>
            <w:shd w:val="clear" w:color="auto" w:fill="auto"/>
            <w:vAlign w:val="bottom"/>
          </w:tcPr>
          <w:p w14:paraId="784D6396" w14:textId="77777777" w:rsidR="00072DBC" w:rsidRPr="007A7361" w:rsidRDefault="00072DBC" w:rsidP="00AC4E5B">
            <w:pPr>
              <w:pStyle w:val="index"/>
              <w:tabs>
                <w:tab w:val="decimal" w:pos="540"/>
              </w:tabs>
              <w:spacing w:after="0" w:line="210" w:lineRule="exact"/>
              <w:ind w:left="-14"/>
              <w:rPr>
                <w:rFonts w:ascii="CordiaUPC" w:hAnsi="CordiaUPC" w:cs="CordiaUPC"/>
                <w:szCs w:val="22"/>
                <w:lang w:val="en-GB"/>
              </w:rPr>
            </w:pPr>
          </w:p>
        </w:tc>
        <w:tc>
          <w:tcPr>
            <w:tcW w:w="708" w:type="dxa"/>
          </w:tcPr>
          <w:p w14:paraId="4BF25898" w14:textId="77777777" w:rsidR="00072DBC" w:rsidRPr="007A7361" w:rsidRDefault="00072DBC" w:rsidP="00AC4E5B">
            <w:pPr>
              <w:pStyle w:val="index"/>
              <w:spacing w:after="0" w:line="210" w:lineRule="exact"/>
              <w:ind w:left="-14"/>
              <w:rPr>
                <w:rFonts w:ascii="CordiaUPC" w:hAnsi="CordiaUPC" w:cs="CordiaUPC"/>
                <w:szCs w:val="22"/>
                <w:lang w:val="en-GB" w:bidi="th-TH"/>
              </w:rPr>
            </w:pPr>
          </w:p>
        </w:tc>
        <w:tc>
          <w:tcPr>
            <w:tcW w:w="851" w:type="dxa"/>
          </w:tcPr>
          <w:p w14:paraId="2B3D96A9" w14:textId="77777777" w:rsidR="00072DBC" w:rsidRPr="007A7361" w:rsidRDefault="00072DBC" w:rsidP="00AC4E5B">
            <w:pPr>
              <w:pStyle w:val="index"/>
              <w:tabs>
                <w:tab w:val="decimal" w:pos="663"/>
              </w:tabs>
              <w:spacing w:after="0" w:line="210" w:lineRule="exact"/>
              <w:ind w:left="-14"/>
              <w:rPr>
                <w:rFonts w:ascii="CordiaUPC" w:hAnsi="CordiaUPC" w:cs="CordiaUPC"/>
                <w:szCs w:val="22"/>
                <w:lang w:val="en-GB"/>
              </w:rPr>
            </w:pPr>
          </w:p>
        </w:tc>
      </w:tr>
      <w:tr w:rsidR="00072DBC" w:rsidRPr="005C619D" w14:paraId="13840F77" w14:textId="77777777" w:rsidTr="00072DBC">
        <w:trPr>
          <w:gridAfter w:val="1"/>
          <w:wAfter w:w="6" w:type="dxa"/>
        </w:trPr>
        <w:tc>
          <w:tcPr>
            <w:tcW w:w="1673" w:type="dxa"/>
            <w:shd w:val="clear" w:color="auto" w:fill="auto"/>
          </w:tcPr>
          <w:p w14:paraId="77959026" w14:textId="77777777" w:rsidR="00072DBC" w:rsidRPr="007A7361" w:rsidRDefault="00072DBC" w:rsidP="00AC4E5B">
            <w:pPr>
              <w:pStyle w:val="index"/>
              <w:spacing w:after="0" w:line="210" w:lineRule="exact"/>
              <w:rPr>
                <w:rFonts w:ascii="CordiaUPC" w:hAnsi="CordiaUPC" w:cs="CordiaUPC"/>
                <w:b/>
                <w:bCs/>
                <w:szCs w:val="22"/>
                <w:lang w:val="en-GB"/>
              </w:rPr>
            </w:pPr>
            <w:r w:rsidRPr="007A7361">
              <w:rPr>
                <w:rFonts w:ascii="CordiaUPC" w:hAnsi="CordiaUPC" w:cs="CordiaUPC" w:hint="cs"/>
                <w:b/>
                <w:bCs/>
                <w:szCs w:val="22"/>
                <w:lang w:val="en-GB"/>
              </w:rPr>
              <w:t>Total</w:t>
            </w:r>
          </w:p>
        </w:tc>
        <w:tc>
          <w:tcPr>
            <w:tcW w:w="1529" w:type="dxa"/>
            <w:shd w:val="clear" w:color="auto" w:fill="auto"/>
            <w:vAlign w:val="bottom"/>
          </w:tcPr>
          <w:p w14:paraId="3FC7EA7B" w14:textId="77777777" w:rsidR="00072DBC" w:rsidRPr="007A7361" w:rsidRDefault="00072DBC" w:rsidP="00AC4E5B">
            <w:pPr>
              <w:pStyle w:val="index"/>
              <w:spacing w:after="0" w:line="210" w:lineRule="exact"/>
              <w:jc w:val="center"/>
              <w:rPr>
                <w:rFonts w:ascii="CordiaUPC" w:hAnsi="CordiaUPC" w:cs="CordiaUPC"/>
                <w:szCs w:val="22"/>
                <w:lang w:val="en-GB"/>
              </w:rPr>
            </w:pPr>
          </w:p>
        </w:tc>
        <w:tc>
          <w:tcPr>
            <w:tcW w:w="630" w:type="dxa"/>
            <w:shd w:val="clear" w:color="auto" w:fill="auto"/>
            <w:vAlign w:val="bottom"/>
          </w:tcPr>
          <w:p w14:paraId="737B4114" w14:textId="77777777" w:rsidR="00072DBC" w:rsidRPr="007A7361" w:rsidRDefault="00072DBC" w:rsidP="00AC4E5B">
            <w:pPr>
              <w:pStyle w:val="index"/>
              <w:tabs>
                <w:tab w:val="left" w:pos="726"/>
              </w:tabs>
              <w:spacing w:after="0" w:line="210" w:lineRule="exact"/>
              <w:jc w:val="center"/>
              <w:rPr>
                <w:rFonts w:ascii="CordiaUPC" w:hAnsi="CordiaUPC" w:cs="CordiaUPC"/>
                <w:szCs w:val="22"/>
                <w:lang w:val="en-GB"/>
              </w:rPr>
            </w:pPr>
          </w:p>
        </w:tc>
        <w:tc>
          <w:tcPr>
            <w:tcW w:w="630" w:type="dxa"/>
            <w:shd w:val="clear" w:color="auto" w:fill="auto"/>
            <w:vAlign w:val="bottom"/>
          </w:tcPr>
          <w:p w14:paraId="5A7C98A5" w14:textId="77777777" w:rsidR="00072DBC" w:rsidRPr="007A7361" w:rsidRDefault="00072DBC" w:rsidP="00AC4E5B">
            <w:pPr>
              <w:pStyle w:val="index"/>
              <w:spacing w:after="0" w:line="210" w:lineRule="exact"/>
              <w:jc w:val="center"/>
              <w:rPr>
                <w:rFonts w:ascii="CordiaUPC" w:hAnsi="CordiaUPC" w:cs="CordiaUPC"/>
                <w:szCs w:val="22"/>
                <w:lang w:val="en-GB"/>
              </w:rPr>
            </w:pPr>
          </w:p>
        </w:tc>
        <w:tc>
          <w:tcPr>
            <w:tcW w:w="781" w:type="dxa"/>
            <w:shd w:val="clear" w:color="auto" w:fill="auto"/>
          </w:tcPr>
          <w:p w14:paraId="78F8DFDC" w14:textId="77777777" w:rsidR="00072DBC" w:rsidRPr="007A7361" w:rsidRDefault="00072DBC" w:rsidP="00AC4E5B">
            <w:pPr>
              <w:pStyle w:val="index"/>
              <w:spacing w:after="0" w:line="210" w:lineRule="exact"/>
              <w:rPr>
                <w:rFonts w:ascii="CordiaUPC" w:hAnsi="CordiaUPC" w:cs="CordiaUPC"/>
                <w:szCs w:val="22"/>
                <w:lang w:val="en-GB"/>
              </w:rPr>
            </w:pPr>
          </w:p>
        </w:tc>
        <w:tc>
          <w:tcPr>
            <w:tcW w:w="724" w:type="dxa"/>
            <w:shd w:val="clear" w:color="auto" w:fill="auto"/>
            <w:vAlign w:val="bottom"/>
          </w:tcPr>
          <w:p w14:paraId="7EB0E6AA" w14:textId="77777777" w:rsidR="00072DBC" w:rsidRPr="007A7361" w:rsidRDefault="00072DBC" w:rsidP="00AC4E5B">
            <w:pPr>
              <w:pStyle w:val="index"/>
              <w:tabs>
                <w:tab w:val="decimal" w:pos="621"/>
              </w:tabs>
              <w:spacing w:after="0" w:line="210" w:lineRule="exact"/>
              <w:rPr>
                <w:rFonts w:ascii="CordiaUPC" w:hAnsi="CordiaUPC" w:cs="CordiaUPC"/>
                <w:szCs w:val="22"/>
                <w:lang w:val="en-GB"/>
              </w:rPr>
            </w:pPr>
          </w:p>
        </w:tc>
        <w:tc>
          <w:tcPr>
            <w:tcW w:w="648" w:type="dxa"/>
          </w:tcPr>
          <w:p w14:paraId="638E0FC0" w14:textId="0B8B58CD" w:rsidR="00072DBC" w:rsidRPr="008675A2" w:rsidRDefault="00072DBC" w:rsidP="00AC4E5B">
            <w:pPr>
              <w:pStyle w:val="index"/>
              <w:pBdr>
                <w:bottom w:val="double" w:sz="4" w:space="1" w:color="auto"/>
              </w:pBdr>
              <w:tabs>
                <w:tab w:val="decimal" w:pos="566"/>
              </w:tabs>
              <w:spacing w:after="0" w:line="210" w:lineRule="exact"/>
              <w:ind w:left="144" w:right="-72"/>
              <w:rPr>
                <w:rFonts w:ascii="CordiaUPC" w:hAnsi="CordiaUPC" w:cs="CordiaUPC"/>
                <w:b/>
                <w:bCs/>
                <w:szCs w:val="22"/>
                <w:lang w:val="en-GB"/>
              </w:rPr>
            </w:pPr>
            <w:r>
              <w:rPr>
                <w:rFonts w:ascii="CordiaUPC" w:hAnsi="CordiaUPC" w:cs="CordiaUPC"/>
                <w:b/>
                <w:bCs/>
                <w:szCs w:val="22"/>
                <w:lang w:val="en-GB"/>
              </w:rPr>
              <w:t>8,692</w:t>
            </w:r>
          </w:p>
        </w:tc>
        <w:tc>
          <w:tcPr>
            <w:tcW w:w="648" w:type="dxa"/>
          </w:tcPr>
          <w:p w14:paraId="5BFF2CAA" w14:textId="77777777" w:rsidR="00072DBC" w:rsidRPr="008675A2" w:rsidRDefault="00072DBC" w:rsidP="00AC4E5B">
            <w:pPr>
              <w:pStyle w:val="index"/>
              <w:pBdr>
                <w:bottom w:val="double" w:sz="4" w:space="1" w:color="auto"/>
              </w:pBdr>
              <w:tabs>
                <w:tab w:val="decimal" w:pos="489"/>
              </w:tabs>
              <w:spacing w:after="0" w:line="210" w:lineRule="exact"/>
              <w:ind w:left="144" w:firstLine="14"/>
              <w:rPr>
                <w:rFonts w:ascii="CordiaUPC" w:hAnsi="CordiaUPC" w:cs="CordiaUPC"/>
                <w:b/>
                <w:bCs/>
                <w:szCs w:val="22"/>
                <w:lang w:val="en-GB"/>
              </w:rPr>
            </w:pPr>
            <w:r w:rsidRPr="008675A2">
              <w:rPr>
                <w:rFonts w:ascii="CordiaUPC" w:hAnsi="CordiaUPC" w:cs="CordiaUPC" w:hint="cs"/>
                <w:b/>
                <w:bCs/>
                <w:szCs w:val="22"/>
                <w:lang w:val="en-GB"/>
              </w:rPr>
              <w:t>8,</w:t>
            </w:r>
            <w:r>
              <w:rPr>
                <w:rFonts w:ascii="CordiaUPC" w:hAnsi="CordiaUPC" w:cs="CordiaUPC"/>
                <w:b/>
                <w:bCs/>
                <w:szCs w:val="22"/>
                <w:lang w:val="en-GB"/>
              </w:rPr>
              <w:t>599</w:t>
            </w:r>
          </w:p>
        </w:tc>
        <w:tc>
          <w:tcPr>
            <w:tcW w:w="648" w:type="dxa"/>
          </w:tcPr>
          <w:p w14:paraId="67614F85" w14:textId="77777777" w:rsidR="00072DBC" w:rsidRPr="007A7361" w:rsidRDefault="00072DBC" w:rsidP="00AC4E5B">
            <w:pPr>
              <w:pStyle w:val="index"/>
              <w:pBdr>
                <w:bottom w:val="double" w:sz="4" w:space="1" w:color="auto"/>
              </w:pBdr>
              <w:tabs>
                <w:tab w:val="decimal" w:pos="524"/>
              </w:tabs>
              <w:spacing w:after="0" w:line="210" w:lineRule="exact"/>
              <w:ind w:left="170" w:right="-304"/>
              <w:rPr>
                <w:rFonts w:ascii="CordiaUPC" w:hAnsi="CordiaUPC" w:cs="CordiaUPC"/>
                <w:b/>
                <w:bCs/>
                <w:szCs w:val="22"/>
                <w:lang w:val="en-GB"/>
              </w:rPr>
            </w:pPr>
            <w:r>
              <w:rPr>
                <w:rFonts w:ascii="CordiaUPC" w:hAnsi="CordiaUPC" w:cs="CordiaUPC"/>
                <w:b/>
                <w:bCs/>
                <w:szCs w:val="22"/>
                <w:lang w:val="en-GB"/>
              </w:rPr>
              <w:t>-</w:t>
            </w:r>
          </w:p>
        </w:tc>
        <w:tc>
          <w:tcPr>
            <w:tcW w:w="630" w:type="dxa"/>
          </w:tcPr>
          <w:p w14:paraId="1B349263" w14:textId="77777777" w:rsidR="00072DBC" w:rsidRPr="007A7361" w:rsidRDefault="00072DBC" w:rsidP="00AC4E5B">
            <w:pPr>
              <w:pStyle w:val="index"/>
              <w:pBdr>
                <w:bottom w:val="double" w:sz="4" w:space="1" w:color="auto"/>
              </w:pBdr>
              <w:tabs>
                <w:tab w:val="decimal" w:pos="522"/>
              </w:tabs>
              <w:spacing w:after="0" w:line="210" w:lineRule="exact"/>
              <w:ind w:left="144"/>
              <w:rPr>
                <w:rFonts w:ascii="CordiaUPC" w:hAnsi="CordiaUPC" w:cs="CordiaUPC"/>
                <w:b/>
                <w:bCs/>
                <w:szCs w:val="22"/>
                <w:lang w:val="en-GB"/>
              </w:rPr>
            </w:pPr>
            <w:r w:rsidRPr="007A7361">
              <w:rPr>
                <w:rFonts w:ascii="CordiaUPC" w:hAnsi="CordiaUPC" w:cs="CordiaUPC" w:hint="cs"/>
                <w:b/>
                <w:bCs/>
                <w:szCs w:val="22"/>
                <w:lang w:val="en-GB"/>
              </w:rPr>
              <w:t>-</w:t>
            </w:r>
          </w:p>
        </w:tc>
        <w:tc>
          <w:tcPr>
            <w:tcW w:w="630" w:type="dxa"/>
          </w:tcPr>
          <w:p w14:paraId="4AE0971D" w14:textId="6E3A64EF" w:rsidR="00072DBC" w:rsidRPr="007A7361" w:rsidRDefault="00072DBC" w:rsidP="00AC4E5B">
            <w:pPr>
              <w:pStyle w:val="index"/>
              <w:pBdr>
                <w:bottom w:val="double" w:sz="4" w:space="1" w:color="auto"/>
              </w:pBdr>
              <w:tabs>
                <w:tab w:val="decimal" w:pos="539"/>
              </w:tabs>
              <w:spacing w:after="0" w:line="210" w:lineRule="exact"/>
              <w:ind w:left="144" w:right="-72"/>
              <w:rPr>
                <w:rFonts w:ascii="CordiaUPC" w:hAnsi="CordiaUPC" w:cs="CordiaUPC"/>
                <w:b/>
                <w:bCs/>
                <w:szCs w:val="22"/>
                <w:lang w:val="en-GB"/>
              </w:rPr>
            </w:pPr>
            <w:r>
              <w:rPr>
                <w:rFonts w:ascii="CordiaUPC" w:hAnsi="CordiaUPC" w:cs="CordiaUPC"/>
                <w:b/>
                <w:bCs/>
                <w:szCs w:val="22"/>
                <w:lang w:val="en-GB"/>
              </w:rPr>
              <w:t>8,692</w:t>
            </w:r>
          </w:p>
        </w:tc>
        <w:tc>
          <w:tcPr>
            <w:tcW w:w="639" w:type="dxa"/>
          </w:tcPr>
          <w:p w14:paraId="25120163" w14:textId="77777777" w:rsidR="00072DBC" w:rsidRPr="007A7361" w:rsidRDefault="00072DBC" w:rsidP="00AC4E5B">
            <w:pPr>
              <w:pStyle w:val="index"/>
              <w:pBdr>
                <w:bottom w:val="double" w:sz="4" w:space="1" w:color="auto"/>
              </w:pBdr>
              <w:tabs>
                <w:tab w:val="decimal" w:pos="539"/>
              </w:tabs>
              <w:spacing w:after="0" w:line="210" w:lineRule="exact"/>
              <w:ind w:left="144" w:right="-72"/>
              <w:rPr>
                <w:rFonts w:ascii="CordiaUPC" w:hAnsi="CordiaUPC" w:cs="CordiaUPC"/>
                <w:b/>
                <w:bCs/>
                <w:szCs w:val="22"/>
                <w:lang w:val="en-GB"/>
              </w:rPr>
            </w:pPr>
            <w:r w:rsidRPr="007A7361">
              <w:rPr>
                <w:rFonts w:ascii="CordiaUPC" w:hAnsi="CordiaUPC" w:cs="CordiaUPC" w:hint="cs"/>
                <w:b/>
                <w:bCs/>
                <w:szCs w:val="22"/>
                <w:lang w:val="en-GB"/>
              </w:rPr>
              <w:t>8,</w:t>
            </w:r>
            <w:r>
              <w:rPr>
                <w:rFonts w:ascii="CordiaUPC" w:hAnsi="CordiaUPC" w:cs="CordiaUPC"/>
                <w:b/>
                <w:bCs/>
                <w:szCs w:val="22"/>
                <w:lang w:val="en-GB"/>
              </w:rPr>
              <w:t>599</w:t>
            </w:r>
          </w:p>
        </w:tc>
        <w:tc>
          <w:tcPr>
            <w:tcW w:w="630" w:type="dxa"/>
            <w:shd w:val="clear" w:color="auto" w:fill="auto"/>
          </w:tcPr>
          <w:p w14:paraId="3ECC023D" w14:textId="62D0C006" w:rsidR="00072DBC" w:rsidRPr="007A7361" w:rsidRDefault="00072DBC" w:rsidP="00072DBC">
            <w:pPr>
              <w:pStyle w:val="index"/>
              <w:pBdr>
                <w:bottom w:val="double" w:sz="4" w:space="1" w:color="auto"/>
              </w:pBdr>
              <w:tabs>
                <w:tab w:val="decimal" w:pos="452"/>
              </w:tabs>
              <w:spacing w:after="0" w:line="210" w:lineRule="exact"/>
              <w:ind w:left="144" w:right="-72" w:hanging="52"/>
              <w:rPr>
                <w:rFonts w:ascii="CordiaUPC" w:hAnsi="CordiaUPC" w:cs="CordiaUPC"/>
                <w:b/>
                <w:bCs/>
                <w:szCs w:val="22"/>
                <w:lang w:val="en-GB"/>
              </w:rPr>
            </w:pPr>
            <w:r>
              <w:rPr>
                <w:rFonts w:ascii="CordiaUPC" w:hAnsi="CordiaUPC" w:cs="CordiaUPC"/>
                <w:b/>
                <w:bCs/>
                <w:szCs w:val="22"/>
                <w:lang w:val="en-GB"/>
              </w:rPr>
              <w:t>168,152</w:t>
            </w:r>
          </w:p>
        </w:tc>
        <w:tc>
          <w:tcPr>
            <w:tcW w:w="90" w:type="dxa"/>
            <w:shd w:val="clear" w:color="auto" w:fill="auto"/>
          </w:tcPr>
          <w:p w14:paraId="7898B8A7" w14:textId="1C927938" w:rsidR="00072DBC" w:rsidRPr="007A7361" w:rsidRDefault="00072DBC" w:rsidP="00072DBC">
            <w:pPr>
              <w:pStyle w:val="index"/>
              <w:tabs>
                <w:tab w:val="decimal" w:pos="497"/>
              </w:tabs>
              <w:spacing w:after="0" w:line="210" w:lineRule="exact"/>
              <w:ind w:right="-11"/>
              <w:jc w:val="center"/>
              <w:rPr>
                <w:rFonts w:ascii="CordiaUPC" w:hAnsi="CordiaUPC" w:cs="CordiaUPC"/>
                <w:b/>
                <w:bCs/>
                <w:szCs w:val="22"/>
                <w:lang w:val="en-GB"/>
              </w:rPr>
            </w:pPr>
          </w:p>
        </w:tc>
        <w:tc>
          <w:tcPr>
            <w:tcW w:w="630" w:type="dxa"/>
            <w:shd w:val="clear" w:color="auto" w:fill="auto"/>
          </w:tcPr>
          <w:p w14:paraId="20685E09" w14:textId="2546B6B2" w:rsidR="00072DBC" w:rsidRPr="007A7361" w:rsidRDefault="00072DBC" w:rsidP="00C60CB2">
            <w:pPr>
              <w:pStyle w:val="index"/>
              <w:pBdr>
                <w:bottom w:val="double" w:sz="4" w:space="1" w:color="auto"/>
              </w:pBdr>
              <w:tabs>
                <w:tab w:val="decimal" w:pos="497"/>
              </w:tabs>
              <w:spacing w:after="0" w:line="210" w:lineRule="exact"/>
              <w:ind w:right="-11"/>
              <w:jc w:val="center"/>
              <w:rPr>
                <w:rFonts w:ascii="CordiaUPC" w:hAnsi="CordiaUPC" w:cs="CordiaUPC"/>
                <w:b/>
                <w:bCs/>
                <w:szCs w:val="22"/>
                <w:lang w:val="en-GB"/>
              </w:rPr>
            </w:pPr>
            <w:r>
              <w:rPr>
                <w:rFonts w:ascii="CordiaUPC" w:hAnsi="CordiaUPC" w:cs="CordiaUPC"/>
                <w:b/>
                <w:bCs/>
                <w:szCs w:val="22"/>
                <w:lang w:val="en-GB"/>
              </w:rPr>
              <w:t>168,152</w:t>
            </w:r>
          </w:p>
        </w:tc>
        <w:tc>
          <w:tcPr>
            <w:tcW w:w="747" w:type="dxa"/>
            <w:shd w:val="clear" w:color="auto" w:fill="auto"/>
          </w:tcPr>
          <w:p w14:paraId="5EEC3F08" w14:textId="6A8A35D8" w:rsidR="00072DBC" w:rsidRPr="007A7361" w:rsidRDefault="00072DBC" w:rsidP="00072DBC">
            <w:pPr>
              <w:pStyle w:val="index"/>
              <w:pBdr>
                <w:bottom w:val="double" w:sz="4" w:space="1" w:color="auto"/>
              </w:pBdr>
              <w:tabs>
                <w:tab w:val="decimal" w:pos="630"/>
              </w:tabs>
              <w:spacing w:after="0" w:line="210" w:lineRule="exact"/>
              <w:ind w:left="144" w:right="-72"/>
              <w:rPr>
                <w:rFonts w:ascii="CordiaUPC" w:hAnsi="CordiaUPC" w:cs="CordiaUPC"/>
                <w:b/>
                <w:bCs/>
                <w:szCs w:val="22"/>
                <w:lang w:val="en-GB"/>
              </w:rPr>
            </w:pPr>
            <w:r w:rsidRPr="007A7361">
              <w:rPr>
                <w:rFonts w:ascii="CordiaUPC" w:hAnsi="CordiaUPC" w:cs="CordiaUPC" w:hint="cs"/>
                <w:b/>
                <w:bCs/>
                <w:szCs w:val="22"/>
                <w:lang w:val="en-GB"/>
              </w:rPr>
              <w:t>(</w:t>
            </w:r>
            <w:r>
              <w:rPr>
                <w:rFonts w:ascii="CordiaUPC" w:hAnsi="CordiaUPC" w:cs="CordiaUPC"/>
                <w:b/>
                <w:bCs/>
                <w:szCs w:val="22"/>
                <w:lang w:val="en-GB"/>
              </w:rPr>
              <w:t>9,300</w:t>
            </w:r>
            <w:r w:rsidRPr="007A7361">
              <w:rPr>
                <w:rFonts w:ascii="CordiaUPC" w:hAnsi="CordiaUPC" w:cs="CordiaUPC" w:hint="cs"/>
                <w:b/>
                <w:bCs/>
                <w:szCs w:val="22"/>
                <w:lang w:val="en-GB"/>
              </w:rPr>
              <w:t>)</w:t>
            </w:r>
          </w:p>
        </w:tc>
        <w:tc>
          <w:tcPr>
            <w:tcW w:w="63" w:type="dxa"/>
            <w:shd w:val="clear" w:color="auto" w:fill="auto"/>
          </w:tcPr>
          <w:p w14:paraId="5AFC4490" w14:textId="3F41D376" w:rsidR="00072DBC" w:rsidRPr="007A7361" w:rsidRDefault="00072DBC" w:rsidP="00072DBC">
            <w:pPr>
              <w:pStyle w:val="index"/>
              <w:tabs>
                <w:tab w:val="decimal" w:pos="581"/>
              </w:tabs>
              <w:spacing w:after="0" w:line="210" w:lineRule="exact"/>
              <w:ind w:left="-14"/>
              <w:rPr>
                <w:rFonts w:ascii="CordiaUPC" w:hAnsi="CordiaUPC" w:cs="CordiaUPC"/>
                <w:b/>
                <w:bCs/>
                <w:szCs w:val="22"/>
                <w:lang w:val="en-GB"/>
              </w:rPr>
            </w:pPr>
          </w:p>
        </w:tc>
        <w:tc>
          <w:tcPr>
            <w:tcW w:w="646" w:type="dxa"/>
            <w:shd w:val="clear" w:color="auto" w:fill="auto"/>
          </w:tcPr>
          <w:p w14:paraId="7B5C3DE7" w14:textId="3A272E01" w:rsidR="00072DBC" w:rsidRPr="007A7361" w:rsidRDefault="00072DBC" w:rsidP="00072DBC">
            <w:pPr>
              <w:pStyle w:val="index"/>
              <w:pBdr>
                <w:bottom w:val="double" w:sz="4" w:space="1" w:color="auto"/>
              </w:pBdr>
              <w:tabs>
                <w:tab w:val="decimal" w:pos="542"/>
              </w:tabs>
              <w:spacing w:after="0" w:line="210" w:lineRule="exact"/>
              <w:ind w:left="-14"/>
              <w:rPr>
                <w:rFonts w:ascii="CordiaUPC" w:hAnsi="CordiaUPC" w:cs="CordiaUPC"/>
                <w:b/>
                <w:bCs/>
                <w:szCs w:val="22"/>
                <w:lang w:val="en-GB"/>
              </w:rPr>
            </w:pPr>
            <w:r>
              <w:rPr>
                <w:rFonts w:ascii="CordiaUPC" w:hAnsi="CordiaUPC" w:cs="CordiaUPC"/>
                <w:b/>
                <w:bCs/>
                <w:szCs w:val="22"/>
                <w:lang w:val="en-GB"/>
              </w:rPr>
              <w:t>(9,300)</w:t>
            </w:r>
          </w:p>
        </w:tc>
        <w:tc>
          <w:tcPr>
            <w:tcW w:w="709" w:type="dxa"/>
            <w:shd w:val="clear" w:color="auto" w:fill="auto"/>
          </w:tcPr>
          <w:p w14:paraId="1CBFD296" w14:textId="7C339751" w:rsidR="00072DBC" w:rsidRPr="007A7361" w:rsidRDefault="00072DBC" w:rsidP="00AC4E5B">
            <w:pPr>
              <w:pStyle w:val="index"/>
              <w:pBdr>
                <w:bottom w:val="double" w:sz="4" w:space="1" w:color="auto"/>
              </w:pBdr>
              <w:tabs>
                <w:tab w:val="decimal" w:pos="569"/>
              </w:tabs>
              <w:spacing w:after="0" w:line="210" w:lineRule="exact"/>
              <w:ind w:left="144" w:right="-72" w:hanging="22"/>
              <w:rPr>
                <w:rFonts w:ascii="CordiaUPC" w:hAnsi="CordiaUPC" w:cs="CordiaUPC"/>
                <w:b/>
                <w:bCs/>
                <w:szCs w:val="22"/>
                <w:lang w:val="en-GB"/>
              </w:rPr>
            </w:pPr>
            <w:r w:rsidRPr="007A7361">
              <w:rPr>
                <w:rFonts w:ascii="CordiaUPC" w:hAnsi="CordiaUPC" w:cs="CordiaUPC" w:hint="cs"/>
                <w:b/>
                <w:bCs/>
                <w:szCs w:val="22"/>
                <w:lang w:val="en-GB"/>
              </w:rPr>
              <w:t>1</w:t>
            </w:r>
            <w:r>
              <w:rPr>
                <w:rFonts w:ascii="CordiaUPC" w:hAnsi="CordiaUPC" w:cs="CordiaUPC"/>
                <w:b/>
                <w:bCs/>
                <w:szCs w:val="22"/>
                <w:lang w:val="en-GB"/>
              </w:rPr>
              <w:t>58,852</w:t>
            </w:r>
          </w:p>
        </w:tc>
        <w:tc>
          <w:tcPr>
            <w:tcW w:w="709" w:type="dxa"/>
            <w:shd w:val="clear" w:color="auto" w:fill="auto"/>
          </w:tcPr>
          <w:p w14:paraId="05FE8E27" w14:textId="77777777" w:rsidR="00072DBC" w:rsidRPr="007A7361" w:rsidRDefault="00072DBC" w:rsidP="00AC4E5B">
            <w:pPr>
              <w:pStyle w:val="index"/>
              <w:pBdr>
                <w:bottom w:val="double" w:sz="4" w:space="1" w:color="auto"/>
              </w:pBdr>
              <w:tabs>
                <w:tab w:val="decimal" w:pos="594"/>
              </w:tabs>
              <w:spacing w:after="0" w:line="210" w:lineRule="exact"/>
              <w:ind w:left="144" w:right="-72"/>
              <w:rPr>
                <w:rFonts w:ascii="CordiaUPC" w:hAnsi="CordiaUPC" w:cs="CordiaUPC"/>
                <w:b/>
                <w:bCs/>
                <w:szCs w:val="22"/>
                <w:lang w:val="en-GB"/>
              </w:rPr>
            </w:pPr>
            <w:r w:rsidRPr="007A7361">
              <w:rPr>
                <w:rFonts w:ascii="CordiaUPC" w:hAnsi="CordiaUPC" w:cs="CordiaUPC" w:hint="cs"/>
                <w:b/>
                <w:bCs/>
                <w:szCs w:val="22"/>
                <w:lang w:val="en-GB"/>
              </w:rPr>
              <w:t>1</w:t>
            </w:r>
            <w:r>
              <w:rPr>
                <w:rFonts w:ascii="CordiaUPC" w:hAnsi="CordiaUPC" w:cs="CordiaUPC"/>
                <w:b/>
                <w:bCs/>
                <w:szCs w:val="22"/>
                <w:lang w:val="en-GB"/>
              </w:rPr>
              <w:t>58,852</w:t>
            </w:r>
          </w:p>
        </w:tc>
        <w:tc>
          <w:tcPr>
            <w:tcW w:w="708" w:type="dxa"/>
          </w:tcPr>
          <w:p w14:paraId="11A0107D" w14:textId="75ED2C46" w:rsidR="00072DBC" w:rsidRPr="007A7361" w:rsidRDefault="00072DBC" w:rsidP="00AC4E5B">
            <w:pPr>
              <w:pStyle w:val="index"/>
              <w:pBdr>
                <w:bottom w:val="double" w:sz="4" w:space="1" w:color="auto"/>
              </w:pBdr>
              <w:tabs>
                <w:tab w:val="decimal" w:pos="572"/>
              </w:tabs>
              <w:spacing w:after="0" w:line="210" w:lineRule="exact"/>
              <w:ind w:left="144" w:right="-72"/>
              <w:jc w:val="center"/>
              <w:rPr>
                <w:rFonts w:ascii="CordiaUPC" w:hAnsi="CordiaUPC" w:cs="CordiaUPC"/>
                <w:b/>
                <w:bCs/>
                <w:szCs w:val="22"/>
                <w:lang w:val="en-GB"/>
              </w:rPr>
            </w:pPr>
            <w:r>
              <w:rPr>
                <w:rFonts w:ascii="CordiaUPC" w:hAnsi="CordiaUPC" w:cs="CordiaUPC"/>
                <w:b/>
                <w:bCs/>
                <w:szCs w:val="22"/>
                <w:lang w:val="en-GB"/>
              </w:rPr>
              <w:t>-</w:t>
            </w:r>
          </w:p>
        </w:tc>
        <w:tc>
          <w:tcPr>
            <w:tcW w:w="851" w:type="dxa"/>
          </w:tcPr>
          <w:p w14:paraId="44A5463B" w14:textId="6DEBE6FD" w:rsidR="00072DBC" w:rsidRPr="007A7361" w:rsidRDefault="00072DBC" w:rsidP="00AC4E5B">
            <w:pPr>
              <w:pStyle w:val="index"/>
              <w:pBdr>
                <w:bottom w:val="double" w:sz="4" w:space="1" w:color="auto"/>
              </w:pBdr>
              <w:tabs>
                <w:tab w:val="decimal" w:pos="669"/>
              </w:tabs>
              <w:spacing w:after="0" w:line="210" w:lineRule="exact"/>
              <w:ind w:left="144" w:right="-72" w:firstLine="4"/>
              <w:rPr>
                <w:rFonts w:ascii="CordiaUPC" w:hAnsi="CordiaUPC" w:cs="CordiaUPC"/>
                <w:b/>
                <w:bCs/>
                <w:szCs w:val="22"/>
                <w:lang w:val="en-GB"/>
              </w:rPr>
            </w:pPr>
            <w:r>
              <w:rPr>
                <w:rFonts w:ascii="CordiaUPC" w:hAnsi="CordiaUPC" w:cs="CordiaUPC"/>
                <w:b/>
                <w:bCs/>
                <w:szCs w:val="22"/>
                <w:lang w:val="en-GB"/>
              </w:rPr>
              <w:t>20,249</w:t>
            </w:r>
          </w:p>
        </w:tc>
      </w:tr>
      <w:bookmarkEnd w:id="6"/>
    </w:tbl>
    <w:p w14:paraId="4B58D1DE" w14:textId="77777777" w:rsidR="00EA580D" w:rsidRPr="00AF6F65" w:rsidRDefault="00EA580D" w:rsidP="00AA6C7C">
      <w:pPr>
        <w:pStyle w:val="index"/>
        <w:spacing w:after="0" w:line="200" w:lineRule="exact"/>
        <w:jc w:val="both"/>
        <w:rPr>
          <w:rFonts w:cs="Times New Roman"/>
          <w:szCs w:val="22"/>
        </w:rPr>
      </w:pPr>
    </w:p>
    <w:p w14:paraId="18C7F153" w14:textId="2A90799B" w:rsidR="00D950B6" w:rsidRPr="001B447D" w:rsidRDefault="00D950B6" w:rsidP="00D950B6">
      <w:pPr>
        <w:pStyle w:val="index"/>
        <w:spacing w:after="0" w:line="220" w:lineRule="exact"/>
        <w:ind w:left="360" w:hanging="360"/>
        <w:rPr>
          <w:rFonts w:ascii="CordiaUPC" w:hAnsi="CordiaUPC" w:cs="CordiaUPC"/>
          <w:sz w:val="18"/>
          <w:szCs w:val="18"/>
          <w:lang w:val="en-GB"/>
        </w:rPr>
      </w:pPr>
      <w:r w:rsidRPr="00230A40">
        <w:rPr>
          <w:rFonts w:ascii="CordiaUPC" w:hAnsi="CordiaUPC" w:cs="CordiaUPC" w:hint="cs"/>
          <w:sz w:val="26"/>
          <w:szCs w:val="26"/>
          <w:lang w:val="en-GB"/>
        </w:rPr>
        <w:t>*</w:t>
      </w:r>
      <w:r w:rsidRPr="00230A40">
        <w:rPr>
          <w:rFonts w:ascii="CordiaUPC" w:hAnsi="CordiaUPC" w:cs="CordiaUPC" w:hint="cs"/>
          <w:sz w:val="18"/>
          <w:szCs w:val="18"/>
          <w:lang w:val="en-GB"/>
        </w:rPr>
        <w:t xml:space="preserve"> </w:t>
      </w:r>
      <w:r w:rsidRPr="001B447D">
        <w:rPr>
          <w:rFonts w:ascii="CordiaUPC" w:hAnsi="CordiaUPC" w:cs="CordiaUPC" w:hint="cs"/>
          <w:sz w:val="18"/>
          <w:szCs w:val="18"/>
          <w:lang w:val="en-GB"/>
        </w:rPr>
        <w:tab/>
        <w:t xml:space="preserve">The remaining investment in TMB Asset Management Co., Ltd. and </w:t>
      </w:r>
      <w:proofErr w:type="spellStart"/>
      <w:r w:rsidRPr="001B447D">
        <w:rPr>
          <w:rFonts w:ascii="CordiaUPC" w:hAnsi="CordiaUPC" w:cs="CordiaUPC" w:hint="cs"/>
          <w:sz w:val="18"/>
          <w:szCs w:val="18"/>
          <w:lang w:val="en-GB"/>
        </w:rPr>
        <w:t>Thanachart</w:t>
      </w:r>
      <w:proofErr w:type="spellEnd"/>
      <w:r w:rsidRPr="001B447D">
        <w:rPr>
          <w:rFonts w:ascii="CordiaUPC" w:hAnsi="CordiaUPC" w:cs="CordiaUPC" w:hint="cs"/>
          <w:sz w:val="18"/>
          <w:szCs w:val="18"/>
          <w:lang w:val="en-GB"/>
        </w:rPr>
        <w:t xml:space="preserve"> Fund Management Co., Ltd. are subject to call and put options in the future.</w:t>
      </w:r>
    </w:p>
    <w:p w14:paraId="4981B07A" w14:textId="61B4B1FB" w:rsidR="00D950B6" w:rsidRDefault="00D950B6" w:rsidP="00D950B6">
      <w:pPr>
        <w:pStyle w:val="index"/>
        <w:tabs>
          <w:tab w:val="left" w:pos="540"/>
          <w:tab w:val="decimal" w:pos="581"/>
        </w:tabs>
        <w:spacing w:after="0" w:line="220" w:lineRule="exact"/>
        <w:ind w:left="360" w:hanging="360"/>
        <w:rPr>
          <w:rFonts w:ascii="CordiaUPC" w:hAnsi="CordiaUPC" w:cs="CordiaUPC"/>
          <w:sz w:val="18"/>
          <w:szCs w:val="18"/>
          <w:lang w:val="en-GB"/>
        </w:rPr>
      </w:pPr>
    </w:p>
    <w:bookmarkEnd w:id="5"/>
    <w:p w14:paraId="364FCF5E" w14:textId="6AB71D8B" w:rsidR="0090706A" w:rsidRPr="00D83361" w:rsidRDefault="0090706A" w:rsidP="00336537">
      <w:pPr>
        <w:pStyle w:val="index"/>
        <w:tabs>
          <w:tab w:val="left" w:pos="540"/>
          <w:tab w:val="left" w:pos="792"/>
        </w:tabs>
        <w:spacing w:after="0" w:line="220" w:lineRule="exact"/>
        <w:ind w:left="297" w:hanging="297"/>
        <w:rPr>
          <w:rFonts w:ascii="CordiaUPC" w:hAnsi="CordiaUPC" w:cs="CordiaUPC"/>
          <w:sz w:val="18"/>
          <w:szCs w:val="18"/>
          <w:lang w:val="en-GB"/>
        </w:rPr>
      </w:pPr>
    </w:p>
    <w:p w14:paraId="2ED3296F" w14:textId="543A099A" w:rsidR="0090706A" w:rsidRPr="00D83361" w:rsidRDefault="0090706A" w:rsidP="0090706A">
      <w:pPr>
        <w:pStyle w:val="index"/>
        <w:spacing w:after="0" w:line="220" w:lineRule="exact"/>
        <w:ind w:left="297" w:hanging="297"/>
        <w:rPr>
          <w:rFonts w:cs="Times New Roman"/>
          <w:sz w:val="18"/>
          <w:szCs w:val="18"/>
          <w:lang w:val="en-GB"/>
        </w:rPr>
      </w:pPr>
    </w:p>
    <w:p w14:paraId="3EA40B3C" w14:textId="77777777" w:rsidR="0090706A" w:rsidRDefault="0090706A" w:rsidP="00B805D9">
      <w:pPr>
        <w:pStyle w:val="index"/>
        <w:tabs>
          <w:tab w:val="left" w:pos="540"/>
          <w:tab w:val="decimal" w:pos="581"/>
        </w:tabs>
        <w:spacing w:after="0" w:line="240" w:lineRule="atLeast"/>
        <w:rPr>
          <w:rFonts w:cs="Times New Roman"/>
          <w:sz w:val="14"/>
          <w:szCs w:val="14"/>
          <w:lang w:val="en-GB" w:bidi="th-TH"/>
        </w:rPr>
      </w:pPr>
    </w:p>
    <w:p w14:paraId="26B3A85C" w14:textId="0C73D355" w:rsidR="00542DA7" w:rsidRDefault="00542DA7" w:rsidP="00FA0334">
      <w:pPr>
        <w:pStyle w:val="index"/>
        <w:tabs>
          <w:tab w:val="left" w:pos="540"/>
          <w:tab w:val="decimal" w:pos="581"/>
        </w:tabs>
        <w:spacing w:after="0"/>
        <w:ind w:left="-14"/>
        <w:rPr>
          <w:rFonts w:cs="Times New Roman"/>
          <w:szCs w:val="22"/>
          <w:lang w:val="en-GB" w:bidi="th-TH"/>
        </w:rPr>
      </w:pPr>
    </w:p>
    <w:p w14:paraId="664046B0" w14:textId="4AE4AAC6" w:rsidR="00542DA7" w:rsidRDefault="00542DA7">
      <w:pPr>
        <w:spacing w:line="240" w:lineRule="auto"/>
        <w:rPr>
          <w:rFonts w:cs="Times New Roman"/>
          <w:szCs w:val="22"/>
          <w:lang w:bidi="th-TH"/>
        </w:rPr>
        <w:sectPr w:rsidR="00542DA7" w:rsidSect="00EF47D7">
          <w:headerReference w:type="default" r:id="rId13"/>
          <w:footerReference w:type="default" r:id="rId14"/>
          <w:pgSz w:w="16840" w:h="11907" w:orient="landscape" w:code="9"/>
          <w:pgMar w:top="691" w:right="720" w:bottom="576" w:left="720" w:header="720" w:footer="720" w:gutter="0"/>
          <w:cols w:space="720"/>
          <w:docGrid w:linePitch="299"/>
        </w:sectPr>
      </w:pPr>
    </w:p>
    <w:p w14:paraId="41754FE8" w14:textId="3BBFDE88" w:rsidR="00C33B5B" w:rsidRPr="002B0AAC" w:rsidRDefault="00757B25" w:rsidP="002B0AAC">
      <w:pPr>
        <w:pStyle w:val="Heading1"/>
        <w:numPr>
          <w:ilvl w:val="0"/>
          <w:numId w:val="0"/>
        </w:numPr>
        <w:spacing w:before="0" w:after="0" w:line="240" w:lineRule="exact"/>
        <w:ind w:left="540" w:hanging="540"/>
        <w:rPr>
          <w:rFonts w:ascii="CordiaUPC" w:hAnsi="CordiaUPC" w:cs="CordiaUPC"/>
          <w:i w:val="0"/>
          <w:iCs/>
          <w:sz w:val="28"/>
          <w:szCs w:val="28"/>
        </w:rPr>
      </w:pPr>
      <w:r>
        <w:rPr>
          <w:rFonts w:ascii="CordiaUPC" w:hAnsi="CordiaUPC" w:cs="CordiaUPC"/>
          <w:i w:val="0"/>
          <w:iCs/>
          <w:sz w:val="28"/>
          <w:szCs w:val="28"/>
        </w:rPr>
        <w:lastRenderedPageBreak/>
        <w:t>7</w:t>
      </w:r>
      <w:r w:rsidR="00207257" w:rsidRPr="002B0AAC">
        <w:rPr>
          <w:rFonts w:ascii="CordiaUPC" w:hAnsi="CordiaUPC" w:cs="CordiaUPC" w:hint="cs"/>
          <w:i w:val="0"/>
          <w:iCs/>
          <w:sz w:val="28"/>
          <w:szCs w:val="28"/>
        </w:rPr>
        <w:tab/>
      </w:r>
      <w:r w:rsidR="00993406" w:rsidRPr="002B0AAC">
        <w:rPr>
          <w:rFonts w:ascii="CordiaUPC" w:hAnsi="CordiaUPC" w:cs="CordiaUPC" w:hint="cs"/>
          <w:i w:val="0"/>
          <w:iCs/>
          <w:sz w:val="28"/>
          <w:szCs w:val="28"/>
        </w:rPr>
        <w:t xml:space="preserve">Loans </w:t>
      </w:r>
      <w:r w:rsidR="00311462" w:rsidRPr="002B0AAC">
        <w:rPr>
          <w:rFonts w:ascii="CordiaUPC" w:hAnsi="CordiaUPC" w:cs="CordiaUPC" w:hint="cs"/>
          <w:i w:val="0"/>
          <w:iCs/>
          <w:sz w:val="28"/>
          <w:szCs w:val="28"/>
        </w:rPr>
        <w:t xml:space="preserve">to customers </w:t>
      </w:r>
      <w:r w:rsidR="00993406" w:rsidRPr="002B0AAC">
        <w:rPr>
          <w:rFonts w:ascii="CordiaUPC" w:hAnsi="CordiaUPC" w:cs="CordiaUPC" w:hint="cs"/>
          <w:i w:val="0"/>
          <w:iCs/>
          <w:sz w:val="28"/>
          <w:szCs w:val="28"/>
        </w:rPr>
        <w:t>and accrued interest receivable</w:t>
      </w:r>
      <w:r w:rsidR="0090311F" w:rsidRPr="002B0AAC">
        <w:rPr>
          <w:rFonts w:ascii="CordiaUPC" w:hAnsi="CordiaUPC" w:cs="CordiaUPC" w:hint="cs"/>
          <w:i w:val="0"/>
          <w:iCs/>
          <w:sz w:val="28"/>
          <w:szCs w:val="28"/>
        </w:rPr>
        <w:t>s</w:t>
      </w:r>
      <w:r w:rsidR="00984FC4" w:rsidRPr="002B0AAC">
        <w:rPr>
          <w:rFonts w:ascii="CordiaUPC" w:hAnsi="CordiaUPC" w:cs="CordiaUPC" w:hint="cs"/>
          <w:i w:val="0"/>
          <w:iCs/>
          <w:sz w:val="28"/>
          <w:szCs w:val="28"/>
        </w:rPr>
        <w:t>, net</w:t>
      </w:r>
    </w:p>
    <w:p w14:paraId="4C874E33" w14:textId="77777777" w:rsidR="00B11DE3" w:rsidRPr="002B0AAC" w:rsidRDefault="00B11DE3" w:rsidP="002B0AAC">
      <w:pPr>
        <w:autoSpaceDE w:val="0"/>
        <w:autoSpaceDN w:val="0"/>
        <w:adjustRightInd w:val="0"/>
        <w:spacing w:line="240" w:lineRule="exact"/>
        <w:ind w:left="562"/>
        <w:jc w:val="thaiDistribute"/>
        <w:rPr>
          <w:rFonts w:ascii="CordiaUPC" w:hAnsi="CordiaUPC" w:cs="CordiaUPC"/>
          <w:sz w:val="26"/>
          <w:szCs w:val="26"/>
        </w:rPr>
      </w:pPr>
    </w:p>
    <w:p w14:paraId="7DCFC8F9" w14:textId="5DCE9C58" w:rsidR="003E593B" w:rsidRDefault="00757B25" w:rsidP="002B0AAC">
      <w:pPr>
        <w:spacing w:line="240" w:lineRule="exact"/>
        <w:ind w:left="547" w:right="14" w:hanging="547"/>
        <w:jc w:val="thaiDistribute"/>
        <w:rPr>
          <w:rFonts w:ascii="CordiaUPC" w:hAnsi="CordiaUPC" w:cs="CordiaUPC"/>
          <w:b/>
          <w:bCs/>
          <w:sz w:val="26"/>
          <w:szCs w:val="26"/>
          <w:lang w:val="en-US"/>
        </w:rPr>
      </w:pPr>
      <w:r w:rsidRPr="00766D8C">
        <w:rPr>
          <w:rFonts w:ascii="CordiaUPC" w:hAnsi="CordiaUPC" w:cs="CordiaUPC"/>
          <w:b/>
          <w:bCs/>
          <w:sz w:val="26"/>
          <w:szCs w:val="26"/>
        </w:rPr>
        <w:t>7</w:t>
      </w:r>
      <w:r w:rsidR="00984FC4" w:rsidRPr="00766D8C">
        <w:rPr>
          <w:rFonts w:ascii="CordiaUPC" w:hAnsi="CordiaUPC" w:cs="CordiaUPC" w:hint="cs"/>
          <w:b/>
          <w:bCs/>
          <w:sz w:val="26"/>
          <w:szCs w:val="26"/>
        </w:rPr>
        <w:t>.1</w:t>
      </w:r>
      <w:r w:rsidR="00984FC4" w:rsidRPr="00766D8C">
        <w:rPr>
          <w:rFonts w:ascii="CordiaUPC" w:hAnsi="CordiaUPC" w:cs="CordiaUPC" w:hint="cs"/>
          <w:b/>
          <w:bCs/>
          <w:sz w:val="26"/>
          <w:szCs w:val="26"/>
        </w:rPr>
        <w:tab/>
      </w:r>
      <w:r w:rsidR="00A2379B" w:rsidRPr="00766D8C">
        <w:rPr>
          <w:rFonts w:ascii="CordiaUPC" w:hAnsi="CordiaUPC" w:cs="CordiaUPC" w:hint="cs"/>
          <w:b/>
          <w:bCs/>
          <w:sz w:val="26"/>
          <w:szCs w:val="26"/>
        </w:rPr>
        <w:t xml:space="preserve">Classified </w:t>
      </w:r>
      <w:r w:rsidR="0091438B" w:rsidRPr="00766D8C">
        <w:rPr>
          <w:rFonts w:ascii="CordiaUPC" w:hAnsi="CordiaUPC" w:cs="CordiaUPC" w:hint="cs"/>
          <w:b/>
          <w:bCs/>
          <w:sz w:val="26"/>
          <w:szCs w:val="26"/>
        </w:rPr>
        <w:t xml:space="preserve">by </w:t>
      </w:r>
      <w:r w:rsidR="00364520" w:rsidRPr="00766D8C">
        <w:rPr>
          <w:rFonts w:ascii="CordiaUPC" w:hAnsi="CordiaUPC" w:cs="CordiaUPC" w:hint="cs"/>
          <w:b/>
          <w:bCs/>
          <w:sz w:val="26"/>
          <w:szCs w:val="26"/>
          <w:lang w:val="en-US"/>
        </w:rPr>
        <w:t>loan type</w:t>
      </w:r>
    </w:p>
    <w:p w14:paraId="5A50D461" w14:textId="69F0631B" w:rsidR="008A5BEA" w:rsidRDefault="008A5BEA" w:rsidP="002B0AAC">
      <w:pPr>
        <w:spacing w:line="240" w:lineRule="exact"/>
        <w:ind w:left="547" w:right="14" w:hanging="547"/>
        <w:jc w:val="thaiDistribute"/>
        <w:rPr>
          <w:rFonts w:ascii="CordiaUPC" w:hAnsi="CordiaUPC" w:cs="CordiaUPC"/>
          <w:b/>
          <w:bCs/>
          <w:sz w:val="26"/>
          <w:szCs w:val="26"/>
          <w:lang w:val="en-US"/>
        </w:rPr>
      </w:pPr>
    </w:p>
    <w:p w14:paraId="17BA2698" w14:textId="77777777" w:rsidR="008A5BEA" w:rsidRPr="007A7361" w:rsidRDefault="008A5BEA" w:rsidP="008A5BEA">
      <w:pPr>
        <w:autoSpaceDE w:val="0"/>
        <w:autoSpaceDN w:val="0"/>
        <w:adjustRightInd w:val="0"/>
        <w:spacing w:line="220" w:lineRule="exact"/>
        <w:ind w:left="562"/>
        <w:jc w:val="thaiDistribute"/>
        <w:rPr>
          <w:rFonts w:ascii="CordiaUPC" w:hAnsi="CordiaUPC" w:cs="CordiaUPC"/>
          <w:sz w:val="26"/>
          <w:szCs w:val="26"/>
          <w:lang w:val="en-US" w:eastAsia="en-GB" w:bidi="th-TH"/>
        </w:rPr>
      </w:pPr>
    </w:p>
    <w:tbl>
      <w:tblPr>
        <w:tblW w:w="9360" w:type="dxa"/>
        <w:tblInd w:w="450" w:type="dxa"/>
        <w:tblLayout w:type="fixed"/>
        <w:tblLook w:val="04A0" w:firstRow="1" w:lastRow="0" w:firstColumn="1" w:lastColumn="0" w:noHBand="0" w:noVBand="1"/>
      </w:tblPr>
      <w:tblGrid>
        <w:gridCol w:w="3600"/>
        <w:gridCol w:w="1170"/>
        <w:gridCol w:w="270"/>
        <w:gridCol w:w="1206"/>
        <w:gridCol w:w="270"/>
        <w:gridCol w:w="1314"/>
        <w:gridCol w:w="270"/>
        <w:gridCol w:w="1260"/>
      </w:tblGrid>
      <w:tr w:rsidR="008A5BEA" w:rsidRPr="007A7361" w14:paraId="45852ED3" w14:textId="77777777" w:rsidTr="00FC734F">
        <w:tc>
          <w:tcPr>
            <w:tcW w:w="3600" w:type="dxa"/>
          </w:tcPr>
          <w:p w14:paraId="5B675F65" w14:textId="77777777" w:rsidR="008A5BEA" w:rsidRPr="007A7361" w:rsidRDefault="008A5BEA" w:rsidP="00FC734F">
            <w:pPr>
              <w:suppressAutoHyphens/>
              <w:snapToGrid w:val="0"/>
              <w:spacing w:line="220" w:lineRule="exact"/>
              <w:jc w:val="right"/>
              <w:rPr>
                <w:rFonts w:ascii="CordiaUPC" w:eastAsia="Times New Roman" w:hAnsi="CordiaUPC" w:cs="CordiaUPC"/>
                <w:b/>
                <w:bCs/>
                <w:sz w:val="26"/>
                <w:szCs w:val="26"/>
                <w:lang w:eastAsia="zh-CN"/>
              </w:rPr>
            </w:pPr>
          </w:p>
        </w:tc>
        <w:tc>
          <w:tcPr>
            <w:tcW w:w="2646" w:type="dxa"/>
            <w:gridSpan w:val="3"/>
            <w:hideMark/>
          </w:tcPr>
          <w:p w14:paraId="27C39F27" w14:textId="77777777" w:rsidR="008A5BEA" w:rsidRPr="007A7361" w:rsidRDefault="008A5BEA" w:rsidP="00FC734F">
            <w:pPr>
              <w:suppressAutoHyphens/>
              <w:spacing w:line="220" w:lineRule="exact"/>
              <w:ind w:right="-29"/>
              <w:jc w:val="center"/>
              <w:rPr>
                <w:rFonts w:ascii="CordiaUPC" w:eastAsia="Times New Roman" w:hAnsi="CordiaUPC" w:cs="CordiaUPC"/>
                <w:b/>
                <w:bCs/>
                <w:sz w:val="26"/>
                <w:szCs w:val="26"/>
                <w:lang w:eastAsia="zh-CN"/>
              </w:rPr>
            </w:pPr>
            <w:r w:rsidRPr="007A7361">
              <w:rPr>
                <w:rFonts w:ascii="CordiaUPC" w:eastAsia="Times New Roman" w:hAnsi="CordiaUPC" w:cs="CordiaUPC" w:hint="cs"/>
                <w:b/>
                <w:bCs/>
                <w:color w:val="000000"/>
                <w:sz w:val="26"/>
                <w:szCs w:val="26"/>
                <w:lang w:eastAsia="zh-CN"/>
              </w:rPr>
              <w:t>Consolidated</w:t>
            </w:r>
          </w:p>
        </w:tc>
        <w:tc>
          <w:tcPr>
            <w:tcW w:w="270" w:type="dxa"/>
          </w:tcPr>
          <w:p w14:paraId="16BD5F81" w14:textId="77777777" w:rsidR="008A5BEA" w:rsidRPr="007A7361" w:rsidRDefault="008A5BEA" w:rsidP="00FC734F">
            <w:pPr>
              <w:spacing w:line="220" w:lineRule="exact"/>
              <w:rPr>
                <w:rFonts w:ascii="CordiaUPC" w:eastAsia="Times New Roman" w:hAnsi="CordiaUPC" w:cs="CordiaUPC"/>
                <w:b/>
                <w:bCs/>
                <w:color w:val="000000"/>
                <w:sz w:val="26"/>
                <w:szCs w:val="26"/>
                <w:lang w:eastAsia="zh-CN"/>
              </w:rPr>
            </w:pPr>
          </w:p>
        </w:tc>
        <w:tc>
          <w:tcPr>
            <w:tcW w:w="2844" w:type="dxa"/>
            <w:gridSpan w:val="3"/>
            <w:hideMark/>
          </w:tcPr>
          <w:p w14:paraId="7A05A483" w14:textId="77777777" w:rsidR="008A5BEA" w:rsidRPr="007A7361" w:rsidRDefault="008A5BEA" w:rsidP="00FC734F">
            <w:pPr>
              <w:spacing w:line="220" w:lineRule="exact"/>
              <w:jc w:val="center"/>
              <w:rPr>
                <w:rFonts w:ascii="CordiaUPC" w:eastAsia="Times New Roman" w:hAnsi="CordiaUPC" w:cs="CordiaUPC"/>
                <w:b/>
                <w:bCs/>
                <w:color w:val="000000"/>
                <w:sz w:val="26"/>
                <w:szCs w:val="26"/>
                <w:lang w:eastAsia="zh-CN"/>
              </w:rPr>
            </w:pPr>
            <w:r w:rsidRPr="007A7361">
              <w:rPr>
                <w:rFonts w:ascii="CordiaUPC" w:eastAsia="Times New Roman" w:hAnsi="CordiaUPC" w:cs="CordiaUPC" w:hint="cs"/>
                <w:b/>
                <w:bCs/>
                <w:color w:val="000000"/>
                <w:sz w:val="26"/>
                <w:szCs w:val="26"/>
                <w:lang w:eastAsia="zh-CN"/>
              </w:rPr>
              <w:t>Bank only</w:t>
            </w:r>
          </w:p>
        </w:tc>
      </w:tr>
      <w:tr w:rsidR="008A5BEA" w:rsidRPr="007A7361" w14:paraId="3CF3A42E" w14:textId="77777777" w:rsidTr="00FC734F">
        <w:tc>
          <w:tcPr>
            <w:tcW w:w="3600" w:type="dxa"/>
          </w:tcPr>
          <w:p w14:paraId="21622A99" w14:textId="77777777" w:rsidR="008A5BEA" w:rsidRPr="007A7361" w:rsidRDefault="008A5BEA" w:rsidP="00FC734F">
            <w:pPr>
              <w:suppressAutoHyphens/>
              <w:snapToGrid w:val="0"/>
              <w:spacing w:line="220" w:lineRule="exact"/>
              <w:ind w:right="-29"/>
              <w:jc w:val="both"/>
              <w:rPr>
                <w:rFonts w:ascii="CordiaUPC" w:eastAsia="Times New Roman" w:hAnsi="CordiaUPC" w:cs="CordiaUPC"/>
                <w:sz w:val="26"/>
                <w:szCs w:val="26"/>
                <w:lang w:eastAsia="zh-CN"/>
              </w:rPr>
            </w:pPr>
          </w:p>
        </w:tc>
        <w:tc>
          <w:tcPr>
            <w:tcW w:w="1170" w:type="dxa"/>
            <w:hideMark/>
          </w:tcPr>
          <w:p w14:paraId="4E08F02B" w14:textId="77777777" w:rsidR="008A5BEA" w:rsidRPr="007A7361" w:rsidRDefault="008A5BEA" w:rsidP="00FC734F">
            <w:pPr>
              <w:suppressAutoHyphens/>
              <w:spacing w:line="220" w:lineRule="exact"/>
              <w:ind w:left="-106" w:right="-107"/>
              <w:jc w:val="center"/>
              <w:rPr>
                <w:rFonts w:ascii="CordiaUPC" w:eastAsia="Times New Roman" w:hAnsi="CordiaUPC" w:cs="CordiaUPC"/>
                <w:sz w:val="26"/>
                <w:szCs w:val="26"/>
                <w:lang w:eastAsia="zh-CN"/>
              </w:rPr>
            </w:pPr>
            <w:r w:rsidRPr="007A7361">
              <w:rPr>
                <w:rFonts w:ascii="CordiaUPC" w:hAnsi="CordiaUPC" w:cs="CordiaUPC" w:hint="cs"/>
                <w:sz w:val="26"/>
                <w:szCs w:val="26"/>
              </w:rPr>
              <w:t xml:space="preserve">31 </w:t>
            </w:r>
            <w:r>
              <w:rPr>
                <w:rFonts w:ascii="CordiaUPC" w:hAnsi="CordiaUPC" w:cs="CordiaUPC"/>
                <w:sz w:val="26"/>
                <w:szCs w:val="26"/>
              </w:rPr>
              <w:t>March</w:t>
            </w:r>
          </w:p>
        </w:tc>
        <w:tc>
          <w:tcPr>
            <w:tcW w:w="270" w:type="dxa"/>
          </w:tcPr>
          <w:p w14:paraId="47F2917D" w14:textId="77777777" w:rsidR="008A5BEA" w:rsidRPr="007A7361" w:rsidRDefault="008A5BEA" w:rsidP="00FC734F">
            <w:pPr>
              <w:suppressAutoHyphens/>
              <w:snapToGrid w:val="0"/>
              <w:spacing w:line="220" w:lineRule="exact"/>
              <w:ind w:right="-29"/>
              <w:jc w:val="both"/>
              <w:rPr>
                <w:rFonts w:ascii="CordiaUPC" w:eastAsia="Times New Roman" w:hAnsi="CordiaUPC" w:cs="CordiaUPC"/>
                <w:sz w:val="26"/>
                <w:szCs w:val="26"/>
                <w:lang w:eastAsia="zh-CN"/>
              </w:rPr>
            </w:pPr>
          </w:p>
        </w:tc>
        <w:tc>
          <w:tcPr>
            <w:tcW w:w="1206" w:type="dxa"/>
            <w:hideMark/>
          </w:tcPr>
          <w:p w14:paraId="3FC44984" w14:textId="77777777" w:rsidR="008A5BEA" w:rsidRPr="007A7361" w:rsidRDefault="008A5BEA" w:rsidP="00FC734F">
            <w:pPr>
              <w:suppressAutoHyphens/>
              <w:spacing w:line="220" w:lineRule="exact"/>
              <w:ind w:left="-175" w:right="-120"/>
              <w:jc w:val="center"/>
              <w:rPr>
                <w:rFonts w:ascii="CordiaUPC" w:eastAsia="Times New Roman" w:hAnsi="CordiaUPC" w:cs="CordiaUPC"/>
                <w:sz w:val="26"/>
                <w:szCs w:val="26"/>
                <w:lang w:eastAsia="zh-CN"/>
              </w:rPr>
            </w:pPr>
            <w:r w:rsidRPr="007A7361">
              <w:rPr>
                <w:rFonts w:ascii="CordiaUPC" w:hAnsi="CordiaUPC" w:cs="CordiaUPC" w:hint="cs"/>
                <w:sz w:val="26"/>
                <w:szCs w:val="26"/>
              </w:rPr>
              <w:t>31 December</w:t>
            </w:r>
          </w:p>
        </w:tc>
        <w:tc>
          <w:tcPr>
            <w:tcW w:w="270" w:type="dxa"/>
          </w:tcPr>
          <w:p w14:paraId="68453660" w14:textId="77777777" w:rsidR="008A5BEA" w:rsidRPr="007A7361" w:rsidRDefault="008A5BEA" w:rsidP="00FC734F">
            <w:pPr>
              <w:suppressAutoHyphens/>
              <w:spacing w:line="220" w:lineRule="exact"/>
              <w:ind w:left="-175" w:right="-120"/>
              <w:jc w:val="center"/>
              <w:rPr>
                <w:rFonts w:ascii="CordiaUPC" w:eastAsia="Times New Roman" w:hAnsi="CordiaUPC" w:cs="CordiaUPC"/>
                <w:sz w:val="26"/>
                <w:szCs w:val="26"/>
                <w:lang w:eastAsia="zh-CN"/>
              </w:rPr>
            </w:pPr>
          </w:p>
        </w:tc>
        <w:tc>
          <w:tcPr>
            <w:tcW w:w="1314" w:type="dxa"/>
            <w:hideMark/>
          </w:tcPr>
          <w:p w14:paraId="4243F085" w14:textId="77777777" w:rsidR="008A5BEA" w:rsidRPr="007A7361" w:rsidRDefault="008A5BEA" w:rsidP="00FC734F">
            <w:pPr>
              <w:suppressAutoHyphens/>
              <w:spacing w:line="220" w:lineRule="exact"/>
              <w:ind w:left="-175" w:right="-120"/>
              <w:jc w:val="center"/>
              <w:rPr>
                <w:rFonts w:ascii="CordiaUPC" w:eastAsia="Times New Roman" w:hAnsi="CordiaUPC" w:cs="CordiaUPC"/>
                <w:sz w:val="26"/>
                <w:szCs w:val="26"/>
                <w:lang w:eastAsia="zh-CN"/>
              </w:rPr>
            </w:pPr>
            <w:r w:rsidRPr="007A7361">
              <w:rPr>
                <w:rFonts w:ascii="CordiaUPC" w:hAnsi="CordiaUPC" w:cs="CordiaUPC" w:hint="cs"/>
                <w:sz w:val="26"/>
                <w:szCs w:val="26"/>
              </w:rPr>
              <w:t xml:space="preserve">31 </w:t>
            </w:r>
            <w:r>
              <w:rPr>
                <w:rFonts w:ascii="CordiaUPC" w:hAnsi="CordiaUPC" w:cs="CordiaUPC"/>
                <w:sz w:val="26"/>
                <w:szCs w:val="26"/>
              </w:rPr>
              <w:t>March</w:t>
            </w:r>
          </w:p>
        </w:tc>
        <w:tc>
          <w:tcPr>
            <w:tcW w:w="270" w:type="dxa"/>
          </w:tcPr>
          <w:p w14:paraId="436EEA85" w14:textId="77777777" w:rsidR="008A5BEA" w:rsidRPr="007A7361" w:rsidRDefault="008A5BEA" w:rsidP="00FC734F">
            <w:pPr>
              <w:suppressAutoHyphens/>
              <w:spacing w:line="220" w:lineRule="exact"/>
              <w:ind w:left="-175" w:right="-120"/>
              <w:jc w:val="center"/>
              <w:rPr>
                <w:rFonts w:ascii="CordiaUPC" w:eastAsia="Times New Roman" w:hAnsi="CordiaUPC" w:cs="CordiaUPC"/>
                <w:sz w:val="26"/>
                <w:szCs w:val="26"/>
                <w:lang w:eastAsia="zh-CN"/>
              </w:rPr>
            </w:pPr>
          </w:p>
        </w:tc>
        <w:tc>
          <w:tcPr>
            <w:tcW w:w="1260" w:type="dxa"/>
            <w:hideMark/>
          </w:tcPr>
          <w:p w14:paraId="1127BFBE" w14:textId="77777777" w:rsidR="008A5BEA" w:rsidRPr="007A7361" w:rsidRDefault="008A5BEA" w:rsidP="00FC734F">
            <w:pPr>
              <w:suppressAutoHyphens/>
              <w:spacing w:line="220" w:lineRule="exact"/>
              <w:ind w:left="-175" w:right="-120"/>
              <w:jc w:val="center"/>
              <w:rPr>
                <w:rFonts w:ascii="CordiaUPC" w:eastAsia="Times New Roman" w:hAnsi="CordiaUPC" w:cs="CordiaUPC"/>
                <w:sz w:val="26"/>
                <w:szCs w:val="26"/>
                <w:lang w:eastAsia="zh-CN"/>
              </w:rPr>
            </w:pPr>
            <w:r w:rsidRPr="007A7361">
              <w:rPr>
                <w:rFonts w:ascii="CordiaUPC" w:hAnsi="CordiaUPC" w:cs="CordiaUPC" w:hint="cs"/>
                <w:sz w:val="26"/>
                <w:szCs w:val="26"/>
              </w:rPr>
              <w:t>31 December</w:t>
            </w:r>
          </w:p>
        </w:tc>
      </w:tr>
      <w:tr w:rsidR="008A5BEA" w:rsidRPr="007A7361" w14:paraId="01B7D965" w14:textId="77777777" w:rsidTr="00FC734F">
        <w:tc>
          <w:tcPr>
            <w:tcW w:w="3600" w:type="dxa"/>
          </w:tcPr>
          <w:p w14:paraId="69EE4F7A" w14:textId="77777777" w:rsidR="008A5BEA" w:rsidRPr="007A7361" w:rsidRDefault="008A5BEA" w:rsidP="00FC734F">
            <w:pPr>
              <w:suppressAutoHyphens/>
              <w:snapToGrid w:val="0"/>
              <w:spacing w:line="220" w:lineRule="exact"/>
              <w:ind w:right="-29"/>
              <w:jc w:val="both"/>
              <w:rPr>
                <w:rFonts w:ascii="CordiaUPC" w:eastAsia="Times New Roman" w:hAnsi="CordiaUPC" w:cs="CordiaUPC"/>
                <w:sz w:val="26"/>
                <w:szCs w:val="26"/>
                <w:lang w:eastAsia="zh-CN"/>
              </w:rPr>
            </w:pPr>
          </w:p>
        </w:tc>
        <w:tc>
          <w:tcPr>
            <w:tcW w:w="1170" w:type="dxa"/>
            <w:hideMark/>
          </w:tcPr>
          <w:p w14:paraId="766BE232" w14:textId="77777777" w:rsidR="008A5BEA" w:rsidRPr="007A7361" w:rsidRDefault="008A5BEA" w:rsidP="00FC734F">
            <w:pPr>
              <w:suppressAutoHyphens/>
              <w:spacing w:line="220" w:lineRule="exact"/>
              <w:ind w:left="-106" w:right="-107"/>
              <w:jc w:val="center"/>
              <w:rPr>
                <w:rFonts w:ascii="CordiaUPC" w:eastAsia="Times New Roman" w:hAnsi="CordiaUPC" w:cs="CordiaUPC"/>
                <w:sz w:val="26"/>
                <w:szCs w:val="26"/>
                <w:lang w:eastAsia="zh-CN"/>
              </w:rPr>
            </w:pPr>
            <w:r w:rsidRPr="007A7361">
              <w:rPr>
                <w:rFonts w:ascii="CordiaUPC" w:eastAsia="Times New Roman" w:hAnsi="CordiaUPC" w:cs="CordiaUPC" w:hint="cs"/>
                <w:color w:val="000000"/>
                <w:sz w:val="26"/>
                <w:szCs w:val="26"/>
                <w:lang w:eastAsia="zh-CN"/>
              </w:rPr>
              <w:t>202</w:t>
            </w:r>
            <w:r>
              <w:rPr>
                <w:rFonts w:ascii="CordiaUPC" w:eastAsia="Times New Roman" w:hAnsi="CordiaUPC" w:cs="CordiaUPC"/>
                <w:color w:val="000000"/>
                <w:sz w:val="26"/>
                <w:szCs w:val="26"/>
                <w:lang w:eastAsia="zh-CN"/>
              </w:rPr>
              <w:t>1</w:t>
            </w:r>
          </w:p>
        </w:tc>
        <w:tc>
          <w:tcPr>
            <w:tcW w:w="270" w:type="dxa"/>
          </w:tcPr>
          <w:p w14:paraId="23D18111" w14:textId="77777777" w:rsidR="008A5BEA" w:rsidRPr="007A7361" w:rsidRDefault="008A5BEA" w:rsidP="00FC734F">
            <w:pPr>
              <w:suppressAutoHyphens/>
              <w:snapToGrid w:val="0"/>
              <w:spacing w:line="220" w:lineRule="exact"/>
              <w:ind w:right="-29"/>
              <w:jc w:val="both"/>
              <w:rPr>
                <w:rFonts w:ascii="CordiaUPC" w:eastAsia="Times New Roman" w:hAnsi="CordiaUPC" w:cs="CordiaUPC"/>
                <w:sz w:val="26"/>
                <w:szCs w:val="26"/>
                <w:lang w:eastAsia="zh-CN"/>
              </w:rPr>
            </w:pPr>
          </w:p>
        </w:tc>
        <w:tc>
          <w:tcPr>
            <w:tcW w:w="1206" w:type="dxa"/>
            <w:hideMark/>
          </w:tcPr>
          <w:p w14:paraId="3751280B" w14:textId="77777777" w:rsidR="008A5BEA" w:rsidRPr="007A7361" w:rsidRDefault="008A5BEA" w:rsidP="00FC734F">
            <w:pPr>
              <w:suppressAutoHyphens/>
              <w:spacing w:line="220" w:lineRule="exact"/>
              <w:ind w:left="-175" w:right="-120"/>
              <w:jc w:val="center"/>
              <w:rPr>
                <w:rFonts w:ascii="CordiaUPC" w:eastAsia="Times New Roman" w:hAnsi="CordiaUPC" w:cs="CordiaUPC"/>
                <w:sz w:val="26"/>
                <w:szCs w:val="26"/>
                <w:lang w:eastAsia="zh-CN"/>
              </w:rPr>
            </w:pPr>
            <w:r w:rsidRPr="007A7361">
              <w:rPr>
                <w:rFonts w:ascii="CordiaUPC" w:eastAsia="Times New Roman" w:hAnsi="CordiaUPC" w:cs="CordiaUPC" w:hint="cs"/>
                <w:color w:val="000000"/>
                <w:sz w:val="26"/>
                <w:szCs w:val="26"/>
                <w:lang w:eastAsia="zh-CN"/>
              </w:rPr>
              <w:t>2020</w:t>
            </w:r>
          </w:p>
        </w:tc>
        <w:tc>
          <w:tcPr>
            <w:tcW w:w="270" w:type="dxa"/>
          </w:tcPr>
          <w:p w14:paraId="3F79F0AF" w14:textId="77777777" w:rsidR="008A5BEA" w:rsidRPr="007A7361" w:rsidRDefault="008A5BEA" w:rsidP="00FC734F">
            <w:pPr>
              <w:suppressAutoHyphens/>
              <w:spacing w:line="220" w:lineRule="exact"/>
              <w:ind w:left="-175" w:right="-120"/>
              <w:jc w:val="center"/>
              <w:rPr>
                <w:rFonts w:ascii="CordiaUPC" w:eastAsia="Times New Roman" w:hAnsi="CordiaUPC" w:cs="CordiaUPC"/>
                <w:color w:val="000000"/>
                <w:sz w:val="26"/>
                <w:szCs w:val="26"/>
                <w:lang w:eastAsia="zh-CN"/>
              </w:rPr>
            </w:pPr>
          </w:p>
        </w:tc>
        <w:tc>
          <w:tcPr>
            <w:tcW w:w="1314" w:type="dxa"/>
            <w:hideMark/>
          </w:tcPr>
          <w:p w14:paraId="44133660" w14:textId="77777777" w:rsidR="008A5BEA" w:rsidRPr="007A7361" w:rsidRDefault="008A5BEA" w:rsidP="00FC734F">
            <w:pPr>
              <w:suppressAutoHyphens/>
              <w:spacing w:line="220" w:lineRule="exact"/>
              <w:ind w:left="-175" w:right="-120"/>
              <w:jc w:val="center"/>
              <w:rPr>
                <w:rFonts w:ascii="CordiaUPC" w:eastAsia="Times New Roman" w:hAnsi="CordiaUPC" w:cs="CordiaUPC"/>
                <w:color w:val="000000"/>
                <w:sz w:val="26"/>
                <w:szCs w:val="26"/>
                <w:lang w:eastAsia="zh-CN"/>
              </w:rPr>
            </w:pPr>
            <w:r w:rsidRPr="007A7361">
              <w:rPr>
                <w:rFonts w:ascii="CordiaUPC" w:eastAsia="Times New Roman" w:hAnsi="CordiaUPC" w:cs="CordiaUPC" w:hint="cs"/>
                <w:color w:val="000000"/>
                <w:sz w:val="26"/>
                <w:szCs w:val="26"/>
                <w:lang w:eastAsia="zh-CN"/>
              </w:rPr>
              <w:t>202</w:t>
            </w:r>
            <w:r>
              <w:rPr>
                <w:rFonts w:ascii="CordiaUPC" w:eastAsia="Times New Roman" w:hAnsi="CordiaUPC" w:cs="CordiaUPC"/>
                <w:color w:val="000000"/>
                <w:sz w:val="26"/>
                <w:szCs w:val="26"/>
                <w:lang w:eastAsia="zh-CN"/>
              </w:rPr>
              <w:t>1</w:t>
            </w:r>
          </w:p>
        </w:tc>
        <w:tc>
          <w:tcPr>
            <w:tcW w:w="270" w:type="dxa"/>
          </w:tcPr>
          <w:p w14:paraId="3019E1AF" w14:textId="77777777" w:rsidR="008A5BEA" w:rsidRPr="007A7361" w:rsidRDefault="008A5BEA" w:rsidP="00FC734F">
            <w:pPr>
              <w:suppressAutoHyphens/>
              <w:spacing w:line="220" w:lineRule="exact"/>
              <w:ind w:left="-175" w:right="-120"/>
              <w:jc w:val="center"/>
              <w:rPr>
                <w:rFonts w:ascii="CordiaUPC" w:eastAsia="Times New Roman" w:hAnsi="CordiaUPC" w:cs="CordiaUPC"/>
                <w:color w:val="000000"/>
                <w:sz w:val="26"/>
                <w:szCs w:val="26"/>
                <w:lang w:eastAsia="zh-CN"/>
              </w:rPr>
            </w:pPr>
          </w:p>
        </w:tc>
        <w:tc>
          <w:tcPr>
            <w:tcW w:w="1260" w:type="dxa"/>
            <w:hideMark/>
          </w:tcPr>
          <w:p w14:paraId="6BF3C41F" w14:textId="77777777" w:rsidR="008A5BEA" w:rsidRPr="007A7361" w:rsidRDefault="008A5BEA" w:rsidP="00FC734F">
            <w:pPr>
              <w:suppressAutoHyphens/>
              <w:spacing w:line="220" w:lineRule="exact"/>
              <w:ind w:left="-175" w:right="-120"/>
              <w:jc w:val="center"/>
              <w:rPr>
                <w:rFonts w:ascii="CordiaUPC" w:eastAsia="Times New Roman" w:hAnsi="CordiaUPC" w:cs="CordiaUPC"/>
                <w:color w:val="000000"/>
                <w:sz w:val="26"/>
                <w:szCs w:val="26"/>
                <w:lang w:eastAsia="zh-CN"/>
              </w:rPr>
            </w:pPr>
            <w:r w:rsidRPr="007A7361">
              <w:rPr>
                <w:rFonts w:ascii="CordiaUPC" w:eastAsia="Times New Roman" w:hAnsi="CordiaUPC" w:cs="CordiaUPC" w:hint="cs"/>
                <w:color w:val="000000"/>
                <w:sz w:val="26"/>
                <w:szCs w:val="26"/>
                <w:lang w:eastAsia="zh-CN"/>
              </w:rPr>
              <w:t>2020</w:t>
            </w:r>
          </w:p>
        </w:tc>
      </w:tr>
      <w:tr w:rsidR="008A5BEA" w:rsidRPr="007A7361" w14:paraId="2AFF0D80" w14:textId="77777777" w:rsidTr="00FC734F">
        <w:tc>
          <w:tcPr>
            <w:tcW w:w="3600" w:type="dxa"/>
          </w:tcPr>
          <w:p w14:paraId="051B9C2F" w14:textId="77777777" w:rsidR="008A5BEA" w:rsidRPr="007A7361" w:rsidRDefault="008A5BEA" w:rsidP="00FC734F">
            <w:pPr>
              <w:suppressAutoHyphens/>
              <w:snapToGrid w:val="0"/>
              <w:spacing w:line="220" w:lineRule="exact"/>
              <w:ind w:right="-29"/>
              <w:jc w:val="both"/>
              <w:rPr>
                <w:rFonts w:ascii="CordiaUPC" w:eastAsia="Times New Roman" w:hAnsi="CordiaUPC" w:cs="CordiaUPC"/>
                <w:sz w:val="26"/>
                <w:szCs w:val="26"/>
                <w:lang w:eastAsia="zh-CN"/>
              </w:rPr>
            </w:pPr>
          </w:p>
        </w:tc>
        <w:tc>
          <w:tcPr>
            <w:tcW w:w="5760" w:type="dxa"/>
            <w:gridSpan w:val="7"/>
            <w:hideMark/>
          </w:tcPr>
          <w:p w14:paraId="0F437C2A" w14:textId="77777777" w:rsidR="008A5BEA" w:rsidRPr="007A7361" w:rsidRDefault="008A5BEA" w:rsidP="00FC734F">
            <w:pPr>
              <w:suppressAutoHyphens/>
              <w:spacing w:line="220" w:lineRule="exact"/>
              <w:ind w:right="-29"/>
              <w:jc w:val="center"/>
              <w:rPr>
                <w:rFonts w:ascii="CordiaUPC" w:eastAsia="Times New Roman" w:hAnsi="CordiaUPC" w:cs="CordiaUPC"/>
                <w:i/>
                <w:iCs/>
                <w:color w:val="000000"/>
                <w:sz w:val="26"/>
                <w:szCs w:val="26"/>
                <w:lang w:eastAsia="zh-CN"/>
              </w:rPr>
            </w:pPr>
            <w:r w:rsidRPr="007A7361">
              <w:rPr>
                <w:rFonts w:ascii="CordiaUPC" w:eastAsia="Times New Roman" w:hAnsi="CordiaUPC" w:cs="CordiaUPC" w:hint="cs"/>
                <w:i/>
                <w:iCs/>
                <w:color w:val="000000"/>
                <w:sz w:val="26"/>
                <w:szCs w:val="26"/>
                <w:cs/>
                <w:lang w:eastAsia="zh-CN"/>
              </w:rPr>
              <w:t>(</w:t>
            </w:r>
            <w:r w:rsidRPr="007A7361">
              <w:rPr>
                <w:rFonts w:ascii="CordiaUPC" w:eastAsia="Times New Roman" w:hAnsi="CordiaUPC" w:cs="CordiaUPC" w:hint="cs"/>
                <w:i/>
                <w:iCs/>
                <w:color w:val="000000"/>
                <w:sz w:val="26"/>
                <w:szCs w:val="26"/>
                <w:lang w:eastAsia="zh-CN"/>
              </w:rPr>
              <w:t>in million Baht</w:t>
            </w:r>
            <w:r w:rsidRPr="007A7361">
              <w:rPr>
                <w:rFonts w:ascii="CordiaUPC" w:eastAsia="Times New Roman" w:hAnsi="CordiaUPC" w:cs="CordiaUPC" w:hint="cs"/>
                <w:i/>
                <w:iCs/>
                <w:color w:val="000000"/>
                <w:sz w:val="26"/>
                <w:szCs w:val="26"/>
                <w:cs/>
                <w:lang w:eastAsia="zh-CN"/>
              </w:rPr>
              <w:t>)</w:t>
            </w:r>
          </w:p>
        </w:tc>
      </w:tr>
      <w:tr w:rsidR="008A5BEA" w:rsidRPr="007A7361" w14:paraId="28C7EC7D" w14:textId="77777777" w:rsidTr="00FC734F">
        <w:tc>
          <w:tcPr>
            <w:tcW w:w="3600" w:type="dxa"/>
          </w:tcPr>
          <w:p w14:paraId="36C5CA27" w14:textId="03965507" w:rsidR="008A5BEA" w:rsidRPr="007A7361" w:rsidRDefault="008A5BEA" w:rsidP="008A5BEA">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sz w:val="26"/>
                <w:szCs w:val="26"/>
              </w:rPr>
              <w:t>Overdrafts</w:t>
            </w:r>
          </w:p>
        </w:tc>
        <w:tc>
          <w:tcPr>
            <w:tcW w:w="1170" w:type="dxa"/>
            <w:vAlign w:val="bottom"/>
          </w:tcPr>
          <w:p w14:paraId="5CE8FEA7" w14:textId="7D036B24" w:rsidR="008A5BEA" w:rsidRDefault="008A5BEA" w:rsidP="008A5BEA">
            <w:pPr>
              <w:tabs>
                <w:tab w:val="decimal" w:pos="104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99,971</w:t>
            </w:r>
          </w:p>
        </w:tc>
        <w:tc>
          <w:tcPr>
            <w:tcW w:w="270" w:type="dxa"/>
            <w:vAlign w:val="bottom"/>
          </w:tcPr>
          <w:p w14:paraId="717E2741" w14:textId="77777777" w:rsidR="008A5BEA" w:rsidRPr="007A7361"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06" w:type="dxa"/>
            <w:vAlign w:val="bottom"/>
          </w:tcPr>
          <w:p w14:paraId="0FB4D99C" w14:textId="48615DA0" w:rsidR="008A5BEA" w:rsidRPr="00237E1C" w:rsidRDefault="008A5BEA" w:rsidP="008A5BEA">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104,006</w:t>
            </w:r>
          </w:p>
        </w:tc>
        <w:tc>
          <w:tcPr>
            <w:tcW w:w="270" w:type="dxa"/>
            <w:vAlign w:val="bottom"/>
          </w:tcPr>
          <w:p w14:paraId="280CE5DA" w14:textId="77777777" w:rsidR="008A5BEA" w:rsidRPr="007A7361"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11DAAE2C" w14:textId="0EC62C1E" w:rsidR="008A5BEA" w:rsidRDefault="008A5BEA" w:rsidP="008A5BEA">
            <w:pPr>
              <w:tabs>
                <w:tab w:val="decimal" w:pos="107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88,152</w:t>
            </w:r>
          </w:p>
        </w:tc>
        <w:tc>
          <w:tcPr>
            <w:tcW w:w="270" w:type="dxa"/>
            <w:vAlign w:val="bottom"/>
          </w:tcPr>
          <w:p w14:paraId="0D587686" w14:textId="77777777" w:rsidR="008A5BEA" w:rsidRPr="007A7361"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15C7B06C" w14:textId="643C87CA" w:rsidR="008A5BEA" w:rsidRPr="00237E1C" w:rsidRDefault="008A5BEA" w:rsidP="008A5BEA">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val="en-US" w:bidi="th-TH"/>
              </w:rPr>
              <w:t>91,511</w:t>
            </w:r>
          </w:p>
        </w:tc>
      </w:tr>
      <w:tr w:rsidR="008A5BEA" w:rsidRPr="007A7361" w14:paraId="0F11AB7E" w14:textId="77777777" w:rsidTr="00FC734F">
        <w:tc>
          <w:tcPr>
            <w:tcW w:w="3600" w:type="dxa"/>
          </w:tcPr>
          <w:p w14:paraId="18C8354E" w14:textId="394896FB" w:rsidR="008A5BEA" w:rsidRPr="007A7361" w:rsidRDefault="008A5BEA" w:rsidP="008A5BEA">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sz w:val="26"/>
                <w:szCs w:val="26"/>
              </w:rPr>
              <w:t>Loans</w:t>
            </w:r>
          </w:p>
        </w:tc>
        <w:tc>
          <w:tcPr>
            <w:tcW w:w="1170" w:type="dxa"/>
            <w:vAlign w:val="bottom"/>
          </w:tcPr>
          <w:p w14:paraId="53B1A629" w14:textId="073238E5" w:rsidR="008A5BEA" w:rsidRDefault="008A5BEA" w:rsidP="008A5BEA">
            <w:pPr>
              <w:tabs>
                <w:tab w:val="decimal" w:pos="104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bidi="th-TH"/>
              </w:rPr>
              <w:t>664,498</w:t>
            </w:r>
          </w:p>
        </w:tc>
        <w:tc>
          <w:tcPr>
            <w:tcW w:w="270" w:type="dxa"/>
            <w:vAlign w:val="bottom"/>
          </w:tcPr>
          <w:p w14:paraId="61404EE8" w14:textId="77777777" w:rsidR="008A5BEA" w:rsidRPr="007A7361"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06" w:type="dxa"/>
            <w:vAlign w:val="bottom"/>
          </w:tcPr>
          <w:p w14:paraId="7B1FF637" w14:textId="5A51ABE0" w:rsidR="008A5BEA" w:rsidRPr="00237E1C" w:rsidRDefault="008A5BEA" w:rsidP="008A5BEA">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lang w:bidi="th-TH"/>
              </w:rPr>
              <w:t>666,471</w:t>
            </w:r>
          </w:p>
        </w:tc>
        <w:tc>
          <w:tcPr>
            <w:tcW w:w="270" w:type="dxa"/>
            <w:vAlign w:val="bottom"/>
          </w:tcPr>
          <w:p w14:paraId="14359751" w14:textId="77777777" w:rsidR="008A5BEA" w:rsidRPr="007A7361"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66FAB14D" w14:textId="6397296D" w:rsidR="008A5BEA" w:rsidRDefault="008A5BEA" w:rsidP="008A5BEA">
            <w:pPr>
              <w:tabs>
                <w:tab w:val="decimal" w:pos="107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rPr>
              <w:t>448,654</w:t>
            </w:r>
          </w:p>
        </w:tc>
        <w:tc>
          <w:tcPr>
            <w:tcW w:w="270" w:type="dxa"/>
            <w:vAlign w:val="bottom"/>
          </w:tcPr>
          <w:p w14:paraId="3A70BDA0" w14:textId="77777777" w:rsidR="008A5BEA" w:rsidRPr="007A7361"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1227771F" w14:textId="0132414E" w:rsidR="008A5BEA" w:rsidRPr="00237E1C" w:rsidRDefault="008A5BEA" w:rsidP="008A5BEA">
            <w:pPr>
              <w:tabs>
                <w:tab w:val="decimal" w:pos="1020"/>
              </w:tabs>
              <w:suppressAutoHyphens/>
              <w:snapToGrid w:val="0"/>
              <w:spacing w:line="220" w:lineRule="exact"/>
              <w:jc w:val="right"/>
              <w:rPr>
                <w:rFonts w:ascii="CordiaUPC" w:hAnsi="CordiaUPC" w:cs="CordiaUPC"/>
                <w:sz w:val="26"/>
                <w:szCs w:val="26"/>
                <w:lang w:val="en-US" w:bidi="th-TH"/>
              </w:rPr>
            </w:pPr>
            <w:r w:rsidRPr="00417872">
              <w:rPr>
                <w:rFonts w:ascii="CordiaUPC" w:hAnsi="CordiaUPC" w:cs="CordiaUPC"/>
                <w:sz w:val="26"/>
                <w:szCs w:val="26"/>
                <w:lang w:val="en-US" w:bidi="th-TH"/>
              </w:rPr>
              <w:t>441,128</w:t>
            </w:r>
          </w:p>
        </w:tc>
      </w:tr>
      <w:tr w:rsidR="008A5BEA" w:rsidRPr="007A7361" w14:paraId="1C76E2AB" w14:textId="77777777" w:rsidTr="00FC734F">
        <w:tc>
          <w:tcPr>
            <w:tcW w:w="3600" w:type="dxa"/>
          </w:tcPr>
          <w:p w14:paraId="33ECC256" w14:textId="30D4DFD2" w:rsidR="008A5BEA" w:rsidRPr="007A7361" w:rsidRDefault="008A5BEA" w:rsidP="008A5BEA">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sz w:val="26"/>
                <w:szCs w:val="26"/>
              </w:rPr>
              <w:t>Bills</w:t>
            </w:r>
          </w:p>
        </w:tc>
        <w:tc>
          <w:tcPr>
            <w:tcW w:w="1170" w:type="dxa"/>
            <w:vAlign w:val="bottom"/>
          </w:tcPr>
          <w:p w14:paraId="1CE8349C" w14:textId="2CBD6390" w:rsidR="008A5BEA" w:rsidRDefault="008A5BEA" w:rsidP="008A5BEA">
            <w:pPr>
              <w:tabs>
                <w:tab w:val="decimal" w:pos="104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rPr>
              <w:t>211,180</w:t>
            </w:r>
          </w:p>
        </w:tc>
        <w:tc>
          <w:tcPr>
            <w:tcW w:w="270" w:type="dxa"/>
            <w:vAlign w:val="bottom"/>
          </w:tcPr>
          <w:p w14:paraId="13371692" w14:textId="77777777" w:rsidR="008A5BEA" w:rsidRPr="007A7361"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06" w:type="dxa"/>
            <w:vAlign w:val="bottom"/>
          </w:tcPr>
          <w:p w14:paraId="4369A6F8" w14:textId="0A3B87AC" w:rsidR="008A5BEA" w:rsidRPr="00237E1C" w:rsidRDefault="008A5BEA" w:rsidP="008A5BEA">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rPr>
              <w:t>216,044</w:t>
            </w:r>
          </w:p>
        </w:tc>
        <w:tc>
          <w:tcPr>
            <w:tcW w:w="270" w:type="dxa"/>
            <w:vAlign w:val="bottom"/>
          </w:tcPr>
          <w:p w14:paraId="47376052" w14:textId="77777777" w:rsidR="008A5BEA" w:rsidRPr="007A7361"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3276F6AB" w14:textId="391D3315" w:rsidR="008A5BEA" w:rsidRDefault="008A5BEA" w:rsidP="008A5BEA">
            <w:pPr>
              <w:tabs>
                <w:tab w:val="decimal" w:pos="107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rPr>
              <w:t>188,344</w:t>
            </w:r>
          </w:p>
        </w:tc>
        <w:tc>
          <w:tcPr>
            <w:tcW w:w="270" w:type="dxa"/>
            <w:vAlign w:val="bottom"/>
          </w:tcPr>
          <w:p w14:paraId="18E1BF89" w14:textId="77777777" w:rsidR="008A5BEA" w:rsidRPr="007A7361"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277DB433" w14:textId="7FFFF68B" w:rsidR="008A5BEA" w:rsidRPr="00237E1C" w:rsidRDefault="008A5BEA" w:rsidP="008A5BEA">
            <w:pPr>
              <w:tabs>
                <w:tab w:val="decimal" w:pos="1020"/>
              </w:tabs>
              <w:suppressAutoHyphens/>
              <w:snapToGrid w:val="0"/>
              <w:spacing w:line="220" w:lineRule="exact"/>
              <w:jc w:val="right"/>
              <w:rPr>
                <w:rFonts w:ascii="CordiaUPC" w:hAnsi="CordiaUPC" w:cs="CordiaUPC"/>
                <w:sz w:val="26"/>
                <w:szCs w:val="26"/>
                <w:lang w:val="en-US" w:bidi="th-TH"/>
              </w:rPr>
            </w:pPr>
            <w:r w:rsidRPr="00417872">
              <w:rPr>
                <w:rFonts w:ascii="CordiaUPC" w:hAnsi="CordiaUPC" w:cs="CordiaUPC"/>
                <w:sz w:val="26"/>
                <w:szCs w:val="26"/>
                <w:lang w:val="en-US" w:bidi="th-TH"/>
              </w:rPr>
              <w:t>187,188</w:t>
            </w:r>
          </w:p>
        </w:tc>
      </w:tr>
      <w:tr w:rsidR="008A5BEA" w:rsidRPr="007A7361" w14:paraId="288BDE7A" w14:textId="77777777" w:rsidTr="00FC734F">
        <w:tc>
          <w:tcPr>
            <w:tcW w:w="3600" w:type="dxa"/>
          </w:tcPr>
          <w:p w14:paraId="17E2814E" w14:textId="719B3D73" w:rsidR="008A5BEA" w:rsidRPr="007A7361" w:rsidRDefault="008A5BEA" w:rsidP="008A5BEA">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sz w:val="26"/>
                <w:szCs w:val="26"/>
              </w:rPr>
              <w:t>Hire purchase receivables</w:t>
            </w:r>
          </w:p>
        </w:tc>
        <w:tc>
          <w:tcPr>
            <w:tcW w:w="1170" w:type="dxa"/>
            <w:vAlign w:val="bottom"/>
          </w:tcPr>
          <w:p w14:paraId="6787563D" w14:textId="78A151E4" w:rsidR="008A5BEA" w:rsidRDefault="008A5BEA" w:rsidP="008A5BEA">
            <w:pPr>
              <w:tabs>
                <w:tab w:val="decimal" w:pos="104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rPr>
              <w:t>403,119</w:t>
            </w:r>
          </w:p>
        </w:tc>
        <w:tc>
          <w:tcPr>
            <w:tcW w:w="270" w:type="dxa"/>
            <w:vAlign w:val="bottom"/>
          </w:tcPr>
          <w:p w14:paraId="4E04583F" w14:textId="77777777" w:rsidR="008A5BEA" w:rsidRPr="007A7361"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06" w:type="dxa"/>
            <w:vAlign w:val="bottom"/>
          </w:tcPr>
          <w:p w14:paraId="17BA4CEB" w14:textId="28D0760D" w:rsidR="008A5BEA" w:rsidRPr="00237E1C" w:rsidRDefault="008A5BEA" w:rsidP="008A5BEA">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rPr>
              <w:t>404,855</w:t>
            </w:r>
          </w:p>
        </w:tc>
        <w:tc>
          <w:tcPr>
            <w:tcW w:w="270" w:type="dxa"/>
            <w:vAlign w:val="bottom"/>
          </w:tcPr>
          <w:p w14:paraId="612599A7" w14:textId="77777777" w:rsidR="008A5BEA" w:rsidRPr="007A7361"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7A84840A" w14:textId="303D8977" w:rsidR="008A5BEA" w:rsidRDefault="008A5BEA" w:rsidP="008A5BEA">
            <w:pPr>
              <w:tabs>
                <w:tab w:val="decimal" w:pos="107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rPr>
              <w:t>-</w:t>
            </w:r>
          </w:p>
        </w:tc>
        <w:tc>
          <w:tcPr>
            <w:tcW w:w="270" w:type="dxa"/>
            <w:vAlign w:val="bottom"/>
          </w:tcPr>
          <w:p w14:paraId="48CA74CF" w14:textId="77777777" w:rsidR="008A5BEA" w:rsidRPr="007A7361"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19F008BC" w14:textId="19A22EF5" w:rsidR="008A5BEA" w:rsidRPr="00237E1C" w:rsidRDefault="008A5BEA" w:rsidP="008A5BEA">
            <w:pPr>
              <w:tabs>
                <w:tab w:val="decimal" w:pos="1020"/>
              </w:tabs>
              <w:suppressAutoHyphens/>
              <w:snapToGrid w:val="0"/>
              <w:spacing w:line="220" w:lineRule="exact"/>
              <w:jc w:val="right"/>
              <w:rPr>
                <w:rFonts w:ascii="CordiaUPC" w:hAnsi="CordiaUPC" w:cs="CordiaUPC"/>
                <w:sz w:val="26"/>
                <w:szCs w:val="26"/>
                <w:lang w:val="en-US" w:bidi="th-TH"/>
              </w:rPr>
            </w:pPr>
            <w:r w:rsidRPr="00417872">
              <w:rPr>
                <w:rFonts w:ascii="CordiaUPC" w:hAnsi="CordiaUPC" w:cs="CordiaUPC"/>
                <w:sz w:val="26"/>
                <w:szCs w:val="26"/>
                <w:lang w:val="en-US" w:bidi="th-TH"/>
              </w:rPr>
              <w:t>-</w:t>
            </w:r>
          </w:p>
        </w:tc>
      </w:tr>
      <w:tr w:rsidR="008A5BEA" w:rsidRPr="007A7361" w14:paraId="6A285446" w14:textId="77777777" w:rsidTr="00FC734F">
        <w:tc>
          <w:tcPr>
            <w:tcW w:w="3600" w:type="dxa"/>
          </w:tcPr>
          <w:p w14:paraId="18E2C16B" w14:textId="6B914D86" w:rsidR="008A5BEA" w:rsidRPr="007A7361" w:rsidRDefault="008A5BEA" w:rsidP="008A5BEA">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sz w:val="26"/>
                <w:szCs w:val="26"/>
              </w:rPr>
              <w:t>Finance lease receivables</w:t>
            </w:r>
          </w:p>
        </w:tc>
        <w:tc>
          <w:tcPr>
            <w:tcW w:w="1170" w:type="dxa"/>
            <w:vAlign w:val="bottom"/>
          </w:tcPr>
          <w:p w14:paraId="4E22EA35" w14:textId="5FCF9C13" w:rsidR="008A5BEA" w:rsidRDefault="008A5BEA" w:rsidP="008A5BEA">
            <w:pPr>
              <w:tabs>
                <w:tab w:val="decimal" w:pos="104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rPr>
              <w:t>1,174</w:t>
            </w:r>
          </w:p>
        </w:tc>
        <w:tc>
          <w:tcPr>
            <w:tcW w:w="270" w:type="dxa"/>
            <w:vAlign w:val="bottom"/>
          </w:tcPr>
          <w:p w14:paraId="2C7FBFE8" w14:textId="77777777" w:rsidR="008A5BEA" w:rsidRPr="007A7361"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06" w:type="dxa"/>
            <w:vAlign w:val="bottom"/>
          </w:tcPr>
          <w:p w14:paraId="3BF1FA27" w14:textId="604D9CC6" w:rsidR="008A5BEA" w:rsidRPr="00237E1C" w:rsidRDefault="008A5BEA" w:rsidP="008A5BEA">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rPr>
              <w:t>1,268</w:t>
            </w:r>
          </w:p>
        </w:tc>
        <w:tc>
          <w:tcPr>
            <w:tcW w:w="270" w:type="dxa"/>
            <w:vAlign w:val="bottom"/>
          </w:tcPr>
          <w:p w14:paraId="4D167FF6" w14:textId="77777777" w:rsidR="008A5BEA" w:rsidRPr="007A7361"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7337D961" w14:textId="43CF7618" w:rsidR="008A5BEA" w:rsidRDefault="008A5BEA" w:rsidP="008A5BEA">
            <w:pPr>
              <w:tabs>
                <w:tab w:val="decimal" w:pos="107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rPr>
              <w:t>-</w:t>
            </w:r>
          </w:p>
        </w:tc>
        <w:tc>
          <w:tcPr>
            <w:tcW w:w="270" w:type="dxa"/>
            <w:vAlign w:val="bottom"/>
          </w:tcPr>
          <w:p w14:paraId="409B5659" w14:textId="77777777" w:rsidR="008A5BEA" w:rsidRPr="007A7361"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224C74C4" w14:textId="7DF020C7" w:rsidR="008A5BEA" w:rsidRPr="00237E1C" w:rsidRDefault="008A5BEA" w:rsidP="008A5BEA">
            <w:pPr>
              <w:tabs>
                <w:tab w:val="decimal" w:pos="1020"/>
              </w:tabs>
              <w:suppressAutoHyphens/>
              <w:snapToGrid w:val="0"/>
              <w:spacing w:line="220" w:lineRule="exact"/>
              <w:jc w:val="right"/>
              <w:rPr>
                <w:rFonts w:ascii="CordiaUPC" w:hAnsi="CordiaUPC" w:cs="CordiaUPC"/>
                <w:sz w:val="26"/>
                <w:szCs w:val="26"/>
                <w:lang w:val="en-US" w:bidi="th-TH"/>
              </w:rPr>
            </w:pPr>
            <w:r w:rsidRPr="00417872">
              <w:rPr>
                <w:rFonts w:ascii="CordiaUPC" w:hAnsi="CordiaUPC" w:cs="CordiaUPC"/>
                <w:sz w:val="26"/>
                <w:szCs w:val="26"/>
                <w:lang w:val="en-US" w:bidi="th-TH"/>
              </w:rPr>
              <w:t>-</w:t>
            </w:r>
          </w:p>
        </w:tc>
      </w:tr>
      <w:tr w:rsidR="008A5BEA" w:rsidRPr="007A7361" w14:paraId="5256D793" w14:textId="77777777" w:rsidTr="00FC734F">
        <w:tc>
          <w:tcPr>
            <w:tcW w:w="3600" w:type="dxa"/>
          </w:tcPr>
          <w:p w14:paraId="2835EFCD" w14:textId="40580B7C" w:rsidR="008A5BEA" w:rsidRPr="007A7361" w:rsidRDefault="008A5BEA" w:rsidP="008A5BEA">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sz w:val="26"/>
                <w:szCs w:val="26"/>
              </w:rPr>
              <w:t>Others</w:t>
            </w:r>
          </w:p>
        </w:tc>
        <w:tc>
          <w:tcPr>
            <w:tcW w:w="1170" w:type="dxa"/>
            <w:vAlign w:val="bottom"/>
          </w:tcPr>
          <w:p w14:paraId="383D544E" w14:textId="3AA375AC" w:rsidR="008A5BEA" w:rsidRDefault="008A5BEA" w:rsidP="008A5BEA">
            <w:pPr>
              <w:tabs>
                <w:tab w:val="decimal" w:pos="104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rPr>
              <w:t>268</w:t>
            </w:r>
          </w:p>
        </w:tc>
        <w:tc>
          <w:tcPr>
            <w:tcW w:w="270" w:type="dxa"/>
            <w:vAlign w:val="bottom"/>
          </w:tcPr>
          <w:p w14:paraId="23D7FD18" w14:textId="77777777" w:rsidR="008A5BEA" w:rsidRPr="007A7361"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06" w:type="dxa"/>
            <w:vAlign w:val="bottom"/>
          </w:tcPr>
          <w:p w14:paraId="30154382" w14:textId="1C843FC8" w:rsidR="008A5BEA" w:rsidRPr="00237E1C" w:rsidRDefault="008A5BEA" w:rsidP="008A5BEA">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rPr>
              <w:t>281</w:t>
            </w:r>
          </w:p>
        </w:tc>
        <w:tc>
          <w:tcPr>
            <w:tcW w:w="270" w:type="dxa"/>
            <w:vAlign w:val="bottom"/>
          </w:tcPr>
          <w:p w14:paraId="3ACB9823" w14:textId="77777777" w:rsidR="008A5BEA" w:rsidRPr="007A7361"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2F983C40" w14:textId="08F244B9" w:rsidR="008A5BEA" w:rsidRDefault="008A5BEA" w:rsidP="008A5BEA">
            <w:pPr>
              <w:tabs>
                <w:tab w:val="decimal" w:pos="107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rPr>
              <w:t>137</w:t>
            </w:r>
          </w:p>
        </w:tc>
        <w:tc>
          <w:tcPr>
            <w:tcW w:w="270" w:type="dxa"/>
            <w:vAlign w:val="bottom"/>
          </w:tcPr>
          <w:p w14:paraId="7E4C2C4D" w14:textId="77777777" w:rsidR="008A5BEA" w:rsidRPr="007A7361"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4B4C89FF" w14:textId="00265FD8" w:rsidR="008A5BEA" w:rsidRPr="00237E1C" w:rsidRDefault="008A5BEA" w:rsidP="008A5BEA">
            <w:pPr>
              <w:tabs>
                <w:tab w:val="decimal" w:pos="1020"/>
              </w:tabs>
              <w:suppressAutoHyphens/>
              <w:snapToGrid w:val="0"/>
              <w:spacing w:line="220" w:lineRule="exact"/>
              <w:jc w:val="right"/>
              <w:rPr>
                <w:rFonts w:ascii="CordiaUPC" w:hAnsi="CordiaUPC" w:cs="CordiaUPC"/>
                <w:sz w:val="26"/>
                <w:szCs w:val="26"/>
                <w:lang w:val="en-US" w:bidi="th-TH"/>
              </w:rPr>
            </w:pPr>
            <w:r w:rsidRPr="00417872">
              <w:rPr>
                <w:rFonts w:ascii="CordiaUPC" w:hAnsi="CordiaUPC" w:cs="CordiaUPC"/>
                <w:sz w:val="26"/>
                <w:szCs w:val="26"/>
                <w:lang w:val="en-US" w:bidi="th-TH"/>
              </w:rPr>
              <w:t>135</w:t>
            </w:r>
          </w:p>
        </w:tc>
      </w:tr>
      <w:tr w:rsidR="008A5BEA" w:rsidRPr="007A7361" w14:paraId="7B89BA6E" w14:textId="77777777" w:rsidTr="00FC734F">
        <w:tc>
          <w:tcPr>
            <w:tcW w:w="3600" w:type="dxa"/>
          </w:tcPr>
          <w:p w14:paraId="16812B36" w14:textId="0CBD6CFD" w:rsidR="008A5BEA" w:rsidRPr="007A7361" w:rsidRDefault="008A5BEA" w:rsidP="008A5BEA">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sz w:val="26"/>
                <w:szCs w:val="26"/>
              </w:rPr>
              <w:t xml:space="preserve">Total loans </w:t>
            </w:r>
            <w:r w:rsidRPr="007A7361">
              <w:rPr>
                <w:rFonts w:ascii="CordiaUPC" w:hAnsi="CordiaUPC" w:cs="CordiaUPC" w:hint="cs"/>
                <w:sz w:val="26"/>
                <w:szCs w:val="26"/>
                <w:lang w:val="en-US" w:bidi="th-TH"/>
              </w:rPr>
              <w:t>to customers</w:t>
            </w:r>
          </w:p>
        </w:tc>
        <w:tc>
          <w:tcPr>
            <w:tcW w:w="1170" w:type="dxa"/>
            <w:tcBorders>
              <w:top w:val="single" w:sz="2" w:space="0" w:color="auto"/>
            </w:tcBorders>
            <w:vAlign w:val="bottom"/>
          </w:tcPr>
          <w:p w14:paraId="7463631F" w14:textId="2BE60920" w:rsidR="008A5BEA" w:rsidRDefault="008A5BEA" w:rsidP="008A5BEA">
            <w:pPr>
              <w:tabs>
                <w:tab w:val="decimal" w:pos="104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rPr>
              <w:t>1,380,210</w:t>
            </w:r>
          </w:p>
        </w:tc>
        <w:tc>
          <w:tcPr>
            <w:tcW w:w="270" w:type="dxa"/>
            <w:vAlign w:val="bottom"/>
          </w:tcPr>
          <w:p w14:paraId="23DE986C" w14:textId="77777777" w:rsidR="008A5BEA" w:rsidRPr="007A7361"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06" w:type="dxa"/>
            <w:tcBorders>
              <w:top w:val="single" w:sz="2" w:space="0" w:color="auto"/>
            </w:tcBorders>
            <w:vAlign w:val="bottom"/>
          </w:tcPr>
          <w:p w14:paraId="2D8A19F6" w14:textId="188FAC0F" w:rsidR="008A5BEA" w:rsidRPr="00237E1C" w:rsidRDefault="008A5BEA" w:rsidP="008A5BEA">
            <w:pPr>
              <w:tabs>
                <w:tab w:val="decimal" w:pos="102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rPr>
              <w:t>1,392,925</w:t>
            </w:r>
          </w:p>
        </w:tc>
        <w:tc>
          <w:tcPr>
            <w:tcW w:w="270" w:type="dxa"/>
            <w:vAlign w:val="bottom"/>
          </w:tcPr>
          <w:p w14:paraId="2612CB16" w14:textId="77777777" w:rsidR="008A5BEA" w:rsidRPr="007A7361"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tcBorders>
              <w:top w:val="single" w:sz="2" w:space="0" w:color="auto"/>
            </w:tcBorders>
            <w:vAlign w:val="bottom"/>
          </w:tcPr>
          <w:p w14:paraId="3A05C0DE" w14:textId="5143240E" w:rsidR="008A5BEA" w:rsidRDefault="008A5BEA" w:rsidP="008A5BEA">
            <w:pPr>
              <w:tabs>
                <w:tab w:val="decimal" w:pos="107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rPr>
              <w:t>725,287</w:t>
            </w:r>
          </w:p>
        </w:tc>
        <w:tc>
          <w:tcPr>
            <w:tcW w:w="270" w:type="dxa"/>
            <w:vAlign w:val="bottom"/>
          </w:tcPr>
          <w:p w14:paraId="09C4CF21" w14:textId="77777777" w:rsidR="008A5BEA" w:rsidRPr="007A7361"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tcBorders>
              <w:top w:val="single" w:sz="2" w:space="0" w:color="auto"/>
            </w:tcBorders>
            <w:vAlign w:val="bottom"/>
          </w:tcPr>
          <w:p w14:paraId="5E4AED98" w14:textId="5B378429" w:rsidR="008A5BEA" w:rsidRPr="00237E1C" w:rsidRDefault="008A5BEA" w:rsidP="008A5BEA">
            <w:pPr>
              <w:tabs>
                <w:tab w:val="decimal" w:pos="1020"/>
              </w:tabs>
              <w:suppressAutoHyphens/>
              <w:snapToGrid w:val="0"/>
              <w:spacing w:line="220" w:lineRule="exact"/>
              <w:jc w:val="right"/>
              <w:rPr>
                <w:rFonts w:ascii="CordiaUPC" w:hAnsi="CordiaUPC" w:cs="CordiaUPC"/>
                <w:sz w:val="26"/>
                <w:szCs w:val="26"/>
                <w:lang w:val="en-US" w:bidi="th-TH"/>
              </w:rPr>
            </w:pPr>
            <w:r w:rsidRPr="00417872">
              <w:rPr>
                <w:rFonts w:ascii="CordiaUPC" w:hAnsi="CordiaUPC" w:cs="CordiaUPC"/>
                <w:sz w:val="26"/>
                <w:szCs w:val="26"/>
                <w:lang w:val="en-US" w:bidi="th-TH"/>
              </w:rPr>
              <w:t>719,962</w:t>
            </w:r>
          </w:p>
        </w:tc>
      </w:tr>
      <w:tr w:rsidR="008A5BEA" w:rsidRPr="007A7361" w14:paraId="30266C58" w14:textId="77777777" w:rsidTr="00FC734F">
        <w:tc>
          <w:tcPr>
            <w:tcW w:w="3600" w:type="dxa"/>
          </w:tcPr>
          <w:p w14:paraId="6DC20279" w14:textId="0BB545E7" w:rsidR="008A5BEA" w:rsidRPr="004B3F16" w:rsidRDefault="008A5BEA" w:rsidP="008A5BEA">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i/>
                <w:iCs/>
                <w:sz w:val="26"/>
                <w:szCs w:val="26"/>
              </w:rPr>
              <w:t xml:space="preserve">Add </w:t>
            </w:r>
            <w:r w:rsidRPr="007A7361">
              <w:rPr>
                <w:rFonts w:ascii="CordiaUPC" w:hAnsi="CordiaUPC" w:cs="CordiaUPC" w:hint="cs"/>
                <w:sz w:val="26"/>
                <w:szCs w:val="26"/>
              </w:rPr>
              <w:t>accrued interest receivables and undue interest incom</w:t>
            </w:r>
            <w:r w:rsidR="004B3F16">
              <w:rPr>
                <w:rFonts w:ascii="CordiaUPC" w:hAnsi="CordiaUPC" w:cs="CordiaUPC"/>
                <w:sz w:val="26"/>
                <w:szCs w:val="26"/>
              </w:rPr>
              <w:t>e*</w:t>
            </w:r>
          </w:p>
        </w:tc>
        <w:tc>
          <w:tcPr>
            <w:tcW w:w="1170" w:type="dxa"/>
            <w:tcBorders>
              <w:bottom w:val="single" w:sz="4" w:space="0" w:color="auto"/>
            </w:tcBorders>
            <w:vAlign w:val="bottom"/>
          </w:tcPr>
          <w:p w14:paraId="46E5C72E" w14:textId="32F8C899" w:rsidR="008A5BEA" w:rsidRDefault="008A5BEA" w:rsidP="008A5BEA">
            <w:pPr>
              <w:tabs>
                <w:tab w:val="decimal" w:pos="1040"/>
              </w:tabs>
              <w:suppressAutoHyphens/>
              <w:snapToGrid w:val="0"/>
              <w:spacing w:line="220" w:lineRule="exact"/>
              <w:jc w:val="right"/>
              <w:rPr>
                <w:rFonts w:ascii="CordiaUPC" w:hAnsi="CordiaUPC" w:cs="CordiaUPC"/>
                <w:sz w:val="26"/>
                <w:szCs w:val="26"/>
                <w:lang w:val="en-US" w:bidi="th-TH"/>
              </w:rPr>
            </w:pPr>
            <w:r>
              <w:rPr>
                <w:rFonts w:ascii="CordiaUPC" w:hAnsi="CordiaUPC" w:cs="CordiaUPC"/>
                <w:sz w:val="26"/>
                <w:szCs w:val="26"/>
              </w:rPr>
              <w:t>7,145</w:t>
            </w:r>
          </w:p>
        </w:tc>
        <w:tc>
          <w:tcPr>
            <w:tcW w:w="270" w:type="dxa"/>
            <w:vAlign w:val="bottom"/>
          </w:tcPr>
          <w:p w14:paraId="781706D9" w14:textId="77777777" w:rsidR="008A5BEA" w:rsidRPr="007A7361"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06" w:type="dxa"/>
            <w:tcBorders>
              <w:bottom w:val="single" w:sz="4" w:space="0" w:color="auto"/>
            </w:tcBorders>
            <w:vAlign w:val="bottom"/>
          </w:tcPr>
          <w:p w14:paraId="266EBC8D" w14:textId="5AC86B1A" w:rsidR="008A5BEA" w:rsidRPr="00766D8C" w:rsidRDefault="008A5BEA" w:rsidP="008A5BEA">
            <w:pPr>
              <w:tabs>
                <w:tab w:val="decimal" w:pos="1020"/>
              </w:tabs>
              <w:suppressAutoHyphens/>
              <w:snapToGrid w:val="0"/>
              <w:spacing w:line="220" w:lineRule="exact"/>
              <w:jc w:val="right"/>
              <w:rPr>
                <w:rFonts w:ascii="CordiaUPC" w:hAnsi="CordiaUPC" w:cs="CordiaUPC"/>
                <w:sz w:val="26"/>
                <w:szCs w:val="26"/>
                <w:lang w:val="en-US" w:bidi="th-TH"/>
              </w:rPr>
            </w:pPr>
            <w:r w:rsidRPr="00766D8C">
              <w:rPr>
                <w:rFonts w:ascii="CordiaUPC" w:hAnsi="CordiaUPC" w:cs="CordiaUPC"/>
                <w:sz w:val="26"/>
                <w:szCs w:val="26"/>
              </w:rPr>
              <w:t>7,522</w:t>
            </w:r>
          </w:p>
        </w:tc>
        <w:tc>
          <w:tcPr>
            <w:tcW w:w="270" w:type="dxa"/>
            <w:vAlign w:val="bottom"/>
          </w:tcPr>
          <w:p w14:paraId="014441AC" w14:textId="77777777" w:rsidR="008A5BEA" w:rsidRPr="00766D8C"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tcBorders>
              <w:bottom w:val="single" w:sz="2" w:space="0" w:color="auto"/>
            </w:tcBorders>
            <w:vAlign w:val="bottom"/>
          </w:tcPr>
          <w:p w14:paraId="32980BCC" w14:textId="17CB056E" w:rsidR="008A5BEA" w:rsidRPr="00766D8C" w:rsidRDefault="008A5BEA" w:rsidP="008A5BEA">
            <w:pPr>
              <w:tabs>
                <w:tab w:val="decimal" w:pos="1070"/>
              </w:tabs>
              <w:suppressAutoHyphens/>
              <w:snapToGrid w:val="0"/>
              <w:spacing w:line="220" w:lineRule="exact"/>
              <w:jc w:val="right"/>
              <w:rPr>
                <w:rFonts w:ascii="CordiaUPC" w:hAnsi="CordiaUPC" w:cs="CordiaUPC"/>
                <w:sz w:val="26"/>
                <w:szCs w:val="26"/>
                <w:lang w:val="en-US" w:bidi="th-TH"/>
              </w:rPr>
            </w:pPr>
            <w:r w:rsidRPr="00766D8C">
              <w:rPr>
                <w:rFonts w:ascii="CordiaUPC" w:hAnsi="CordiaUPC" w:cs="CordiaUPC"/>
                <w:sz w:val="26"/>
                <w:szCs w:val="26"/>
                <w:lang w:val="en-US" w:bidi="th-TH"/>
              </w:rPr>
              <w:t>4,760</w:t>
            </w:r>
          </w:p>
        </w:tc>
        <w:tc>
          <w:tcPr>
            <w:tcW w:w="270" w:type="dxa"/>
            <w:vAlign w:val="bottom"/>
          </w:tcPr>
          <w:p w14:paraId="0E096050" w14:textId="77777777" w:rsidR="008A5BEA" w:rsidRPr="00766D8C"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tcBorders>
              <w:bottom w:val="single" w:sz="2" w:space="0" w:color="auto"/>
            </w:tcBorders>
            <w:vAlign w:val="bottom"/>
          </w:tcPr>
          <w:p w14:paraId="18C09BD1" w14:textId="7BD5F68E" w:rsidR="008A5BEA" w:rsidRPr="00766D8C" w:rsidRDefault="008A5BEA" w:rsidP="008A5BEA">
            <w:pPr>
              <w:tabs>
                <w:tab w:val="decimal" w:pos="1020"/>
              </w:tabs>
              <w:suppressAutoHyphens/>
              <w:snapToGrid w:val="0"/>
              <w:spacing w:line="220" w:lineRule="exact"/>
              <w:jc w:val="right"/>
              <w:rPr>
                <w:rFonts w:ascii="CordiaUPC" w:hAnsi="CordiaUPC" w:cs="CordiaUPC"/>
                <w:sz w:val="26"/>
                <w:szCs w:val="26"/>
                <w:lang w:val="en-US" w:bidi="th-TH"/>
              </w:rPr>
            </w:pPr>
            <w:r w:rsidRPr="00766D8C">
              <w:rPr>
                <w:rFonts w:ascii="CordiaUPC" w:hAnsi="CordiaUPC" w:cs="CordiaUPC"/>
                <w:sz w:val="26"/>
                <w:szCs w:val="26"/>
                <w:lang w:val="en-US" w:bidi="th-TH"/>
              </w:rPr>
              <w:t>5,144</w:t>
            </w:r>
          </w:p>
        </w:tc>
      </w:tr>
      <w:tr w:rsidR="008A5BEA" w:rsidRPr="007A7361" w14:paraId="149C9C50" w14:textId="77777777" w:rsidTr="00FC734F">
        <w:tc>
          <w:tcPr>
            <w:tcW w:w="3600" w:type="dxa"/>
          </w:tcPr>
          <w:p w14:paraId="4D172BC5" w14:textId="70C0746A" w:rsidR="008A5BEA" w:rsidRPr="007A7361" w:rsidRDefault="008A5BEA" w:rsidP="008A5BEA">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b/>
                <w:bCs/>
                <w:sz w:val="26"/>
                <w:szCs w:val="26"/>
              </w:rPr>
              <w:t>Total loans to customers and accrued interest receivables</w:t>
            </w:r>
          </w:p>
        </w:tc>
        <w:tc>
          <w:tcPr>
            <w:tcW w:w="1170" w:type="dxa"/>
            <w:tcBorders>
              <w:top w:val="single" w:sz="4" w:space="0" w:color="auto"/>
            </w:tcBorders>
            <w:vAlign w:val="bottom"/>
          </w:tcPr>
          <w:p w14:paraId="0CF704D1" w14:textId="0D34635C" w:rsidR="008A5BEA" w:rsidRDefault="008A5BEA" w:rsidP="008A5BEA">
            <w:pPr>
              <w:tabs>
                <w:tab w:val="decimal" w:pos="1040"/>
              </w:tabs>
              <w:suppressAutoHyphens/>
              <w:snapToGrid w:val="0"/>
              <w:spacing w:line="220" w:lineRule="exact"/>
              <w:jc w:val="right"/>
              <w:rPr>
                <w:rFonts w:ascii="CordiaUPC" w:hAnsi="CordiaUPC" w:cs="CordiaUPC"/>
                <w:sz w:val="26"/>
                <w:szCs w:val="26"/>
                <w:lang w:val="en-US" w:bidi="th-TH"/>
              </w:rPr>
            </w:pPr>
            <w:r>
              <w:rPr>
                <w:rFonts w:ascii="CordiaUPC" w:hAnsi="CordiaUPC" w:cs="CordiaUPC"/>
                <w:b/>
                <w:bCs/>
                <w:sz w:val="26"/>
                <w:szCs w:val="26"/>
                <w:lang w:bidi="th-TH"/>
              </w:rPr>
              <w:t>1,387,355</w:t>
            </w:r>
          </w:p>
        </w:tc>
        <w:tc>
          <w:tcPr>
            <w:tcW w:w="270" w:type="dxa"/>
            <w:vAlign w:val="bottom"/>
          </w:tcPr>
          <w:p w14:paraId="7B80726E" w14:textId="77777777" w:rsidR="008A5BEA" w:rsidRPr="007A7361"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06" w:type="dxa"/>
            <w:tcBorders>
              <w:top w:val="single" w:sz="4" w:space="0" w:color="auto"/>
            </w:tcBorders>
            <w:vAlign w:val="bottom"/>
          </w:tcPr>
          <w:p w14:paraId="09B2E21F" w14:textId="55C1B25D" w:rsidR="008A5BEA" w:rsidRPr="00766D8C" w:rsidRDefault="008A5BEA" w:rsidP="008A5BEA">
            <w:pPr>
              <w:tabs>
                <w:tab w:val="decimal" w:pos="1020"/>
              </w:tabs>
              <w:suppressAutoHyphens/>
              <w:snapToGrid w:val="0"/>
              <w:spacing w:line="220" w:lineRule="exact"/>
              <w:jc w:val="right"/>
              <w:rPr>
                <w:rFonts w:ascii="CordiaUPC" w:hAnsi="CordiaUPC" w:cs="CordiaUPC"/>
                <w:sz w:val="26"/>
                <w:szCs w:val="26"/>
                <w:lang w:val="en-US" w:bidi="th-TH"/>
              </w:rPr>
            </w:pPr>
            <w:r w:rsidRPr="00766D8C">
              <w:rPr>
                <w:rFonts w:ascii="CordiaUPC" w:hAnsi="CordiaUPC" w:cs="CordiaUPC"/>
                <w:b/>
                <w:bCs/>
                <w:sz w:val="26"/>
                <w:szCs w:val="26"/>
                <w:lang w:bidi="th-TH"/>
              </w:rPr>
              <w:t>1,400,447</w:t>
            </w:r>
          </w:p>
        </w:tc>
        <w:tc>
          <w:tcPr>
            <w:tcW w:w="270" w:type="dxa"/>
            <w:vAlign w:val="bottom"/>
          </w:tcPr>
          <w:p w14:paraId="2E9971FD" w14:textId="77777777" w:rsidR="008A5BEA" w:rsidRPr="00766D8C"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4FB6CFA0" w14:textId="629C065B" w:rsidR="008A5BEA" w:rsidRPr="00766D8C" w:rsidRDefault="008A5BEA" w:rsidP="008A5BEA">
            <w:pPr>
              <w:tabs>
                <w:tab w:val="decimal" w:pos="1070"/>
              </w:tabs>
              <w:suppressAutoHyphens/>
              <w:snapToGrid w:val="0"/>
              <w:spacing w:line="220" w:lineRule="exact"/>
              <w:jc w:val="right"/>
              <w:rPr>
                <w:rFonts w:ascii="CordiaUPC" w:hAnsi="CordiaUPC" w:cs="CordiaUPC"/>
                <w:sz w:val="26"/>
                <w:szCs w:val="26"/>
                <w:lang w:val="en-US" w:bidi="th-TH"/>
              </w:rPr>
            </w:pPr>
            <w:r w:rsidRPr="00766D8C">
              <w:rPr>
                <w:rFonts w:ascii="CordiaUPC" w:hAnsi="CordiaUPC" w:cs="CordiaUPC"/>
                <w:b/>
                <w:bCs/>
                <w:sz w:val="26"/>
                <w:szCs w:val="26"/>
              </w:rPr>
              <w:t>730,047</w:t>
            </w:r>
          </w:p>
        </w:tc>
        <w:tc>
          <w:tcPr>
            <w:tcW w:w="270" w:type="dxa"/>
            <w:vAlign w:val="bottom"/>
          </w:tcPr>
          <w:p w14:paraId="3348095D" w14:textId="77777777" w:rsidR="008A5BEA" w:rsidRPr="00766D8C"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6D9BFF43" w14:textId="5A608FC2" w:rsidR="008A5BEA" w:rsidRPr="00766D8C" w:rsidRDefault="008A5BEA" w:rsidP="008A5BEA">
            <w:pPr>
              <w:tabs>
                <w:tab w:val="decimal" w:pos="1020"/>
              </w:tabs>
              <w:suppressAutoHyphens/>
              <w:snapToGrid w:val="0"/>
              <w:spacing w:line="220" w:lineRule="exact"/>
              <w:jc w:val="right"/>
              <w:rPr>
                <w:rFonts w:ascii="CordiaUPC" w:hAnsi="CordiaUPC" w:cs="CordiaUPC"/>
                <w:sz w:val="26"/>
                <w:szCs w:val="26"/>
                <w:lang w:val="en-US" w:bidi="th-TH"/>
              </w:rPr>
            </w:pPr>
            <w:r w:rsidRPr="00766D8C">
              <w:rPr>
                <w:rFonts w:ascii="CordiaUPC" w:hAnsi="CordiaUPC" w:cs="CordiaUPC"/>
                <w:b/>
                <w:bCs/>
                <w:sz w:val="26"/>
                <w:szCs w:val="26"/>
              </w:rPr>
              <w:t>725,106</w:t>
            </w:r>
          </w:p>
        </w:tc>
      </w:tr>
      <w:tr w:rsidR="008A5BEA" w:rsidRPr="007A7361" w14:paraId="0950C160" w14:textId="77777777" w:rsidTr="00FC734F">
        <w:tc>
          <w:tcPr>
            <w:tcW w:w="3600" w:type="dxa"/>
          </w:tcPr>
          <w:p w14:paraId="119A7F58" w14:textId="223EF69A" w:rsidR="008A5BEA" w:rsidRPr="007A7361" w:rsidRDefault="008A5BEA" w:rsidP="008A5BEA">
            <w:pPr>
              <w:suppressAutoHyphens/>
              <w:spacing w:line="220" w:lineRule="exact"/>
              <w:ind w:left="75" w:right="-29" w:hanging="86"/>
              <w:rPr>
                <w:rFonts w:ascii="CordiaUPC" w:eastAsia="Times New Roman" w:hAnsi="CordiaUPC" w:cs="CordiaUPC"/>
                <w:color w:val="000000"/>
                <w:sz w:val="26"/>
                <w:szCs w:val="26"/>
                <w:cs/>
                <w:lang w:eastAsia="zh-CN"/>
              </w:rPr>
            </w:pPr>
            <w:r w:rsidRPr="007A7361">
              <w:rPr>
                <w:rFonts w:ascii="CordiaUPC" w:hAnsi="CordiaUPC" w:cs="CordiaUPC" w:hint="cs"/>
                <w:i/>
                <w:iCs/>
                <w:sz w:val="26"/>
                <w:szCs w:val="26"/>
              </w:rPr>
              <w:t xml:space="preserve">Less </w:t>
            </w:r>
            <w:r w:rsidRPr="007A7361">
              <w:rPr>
                <w:rFonts w:ascii="CordiaUPC" w:hAnsi="CordiaUPC" w:cs="CordiaUPC" w:hint="cs"/>
                <w:sz w:val="26"/>
                <w:szCs w:val="26"/>
              </w:rPr>
              <w:t>allowances for expected credit loss</w:t>
            </w:r>
          </w:p>
        </w:tc>
        <w:tc>
          <w:tcPr>
            <w:tcW w:w="1170" w:type="dxa"/>
            <w:vAlign w:val="bottom"/>
          </w:tcPr>
          <w:p w14:paraId="6F14053E" w14:textId="2DD488BB" w:rsidR="008A5BEA" w:rsidRPr="007A7361" w:rsidRDefault="008A5BEA" w:rsidP="008A5BEA">
            <w:pPr>
              <w:tabs>
                <w:tab w:val="decimal" w:pos="1040"/>
              </w:tabs>
              <w:suppressAutoHyphens/>
              <w:snapToGrid w:val="0"/>
              <w:spacing w:line="220" w:lineRule="exact"/>
              <w:jc w:val="right"/>
              <w:rPr>
                <w:rFonts w:ascii="CordiaUPC" w:eastAsia="Times New Roman" w:hAnsi="CordiaUPC" w:cs="CordiaUPC"/>
                <w:sz w:val="26"/>
                <w:szCs w:val="26"/>
                <w:lang w:eastAsia="zh-CN"/>
              </w:rPr>
            </w:pPr>
            <w:r>
              <w:rPr>
                <w:rFonts w:ascii="CordiaUPC" w:hAnsi="CordiaUPC" w:cs="CordiaUPC"/>
                <w:sz w:val="26"/>
                <w:szCs w:val="26"/>
                <w:lang w:bidi="th-TH"/>
              </w:rPr>
              <w:t>(53,800)</w:t>
            </w:r>
          </w:p>
        </w:tc>
        <w:tc>
          <w:tcPr>
            <w:tcW w:w="270" w:type="dxa"/>
            <w:vAlign w:val="bottom"/>
          </w:tcPr>
          <w:p w14:paraId="6E1A1727" w14:textId="77777777" w:rsidR="008A5BEA" w:rsidRPr="007A7361"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06" w:type="dxa"/>
            <w:vAlign w:val="bottom"/>
          </w:tcPr>
          <w:p w14:paraId="79F72847" w14:textId="02E48589" w:rsidR="008A5BEA" w:rsidRPr="00766D8C"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r w:rsidRPr="00766D8C">
              <w:rPr>
                <w:rFonts w:ascii="CordiaUPC" w:hAnsi="CordiaUPC" w:cs="CordiaUPC"/>
                <w:sz w:val="26"/>
                <w:szCs w:val="26"/>
                <w:lang w:bidi="th-TH"/>
              </w:rPr>
              <w:t>(51,967)</w:t>
            </w:r>
          </w:p>
        </w:tc>
        <w:tc>
          <w:tcPr>
            <w:tcW w:w="270" w:type="dxa"/>
            <w:vAlign w:val="bottom"/>
          </w:tcPr>
          <w:p w14:paraId="19D12867" w14:textId="77777777" w:rsidR="008A5BEA" w:rsidRPr="00766D8C"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0807AD98" w14:textId="16ACB025" w:rsidR="008A5BEA" w:rsidRPr="00766D8C" w:rsidRDefault="008A5BEA" w:rsidP="008A5BEA">
            <w:pPr>
              <w:tabs>
                <w:tab w:val="decimal" w:pos="1070"/>
              </w:tabs>
              <w:suppressAutoHyphens/>
              <w:snapToGrid w:val="0"/>
              <w:spacing w:line="220" w:lineRule="exact"/>
              <w:jc w:val="right"/>
              <w:rPr>
                <w:rFonts w:ascii="CordiaUPC" w:eastAsia="Times New Roman" w:hAnsi="CordiaUPC" w:cs="CordiaUPC"/>
                <w:sz w:val="26"/>
                <w:szCs w:val="26"/>
                <w:lang w:eastAsia="zh-CN"/>
              </w:rPr>
            </w:pPr>
            <w:r w:rsidRPr="00766D8C">
              <w:rPr>
                <w:rFonts w:ascii="CordiaUPC" w:hAnsi="CordiaUPC" w:cs="CordiaUPC"/>
                <w:sz w:val="26"/>
                <w:szCs w:val="26"/>
              </w:rPr>
              <w:t>(33,527)</w:t>
            </w:r>
          </w:p>
        </w:tc>
        <w:tc>
          <w:tcPr>
            <w:tcW w:w="270" w:type="dxa"/>
            <w:vAlign w:val="bottom"/>
          </w:tcPr>
          <w:p w14:paraId="299B6036" w14:textId="77777777" w:rsidR="008A5BEA" w:rsidRPr="00766D8C"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48C6AFBD" w14:textId="4577EE27" w:rsidR="008A5BEA" w:rsidRPr="00766D8C" w:rsidRDefault="008A5BEA" w:rsidP="008A5BEA">
            <w:pPr>
              <w:tabs>
                <w:tab w:val="decimal" w:pos="1020"/>
              </w:tabs>
              <w:suppressAutoHyphens/>
              <w:snapToGrid w:val="0"/>
              <w:spacing w:line="220" w:lineRule="exact"/>
              <w:jc w:val="right"/>
              <w:rPr>
                <w:rFonts w:ascii="CordiaUPC" w:eastAsia="Times New Roman" w:hAnsi="CordiaUPC" w:cs="CordiaUPC"/>
                <w:sz w:val="26"/>
                <w:szCs w:val="26"/>
                <w:lang w:eastAsia="zh-CN"/>
              </w:rPr>
            </w:pPr>
            <w:r w:rsidRPr="00766D8C">
              <w:rPr>
                <w:rFonts w:ascii="CordiaUPC" w:hAnsi="CordiaUPC" w:cs="CordiaUPC"/>
                <w:sz w:val="26"/>
                <w:szCs w:val="26"/>
              </w:rPr>
              <w:t>(31,331)</w:t>
            </w:r>
          </w:p>
        </w:tc>
      </w:tr>
      <w:tr w:rsidR="008A5BEA" w:rsidRPr="007A7361" w14:paraId="7D604E5E" w14:textId="77777777" w:rsidTr="00FC734F">
        <w:trPr>
          <w:trHeight w:val="181"/>
        </w:trPr>
        <w:tc>
          <w:tcPr>
            <w:tcW w:w="3600" w:type="dxa"/>
          </w:tcPr>
          <w:p w14:paraId="7A173FEF" w14:textId="64874198" w:rsidR="008A5BEA" w:rsidRPr="007A7361" w:rsidRDefault="008A5BEA" w:rsidP="008A5BEA">
            <w:pPr>
              <w:suppressAutoHyphens/>
              <w:spacing w:line="220" w:lineRule="exact"/>
              <w:ind w:left="86" w:right="-29" w:hanging="97"/>
              <w:rPr>
                <w:rFonts w:ascii="CordiaUPC" w:eastAsia="Times New Roman" w:hAnsi="CordiaUPC" w:cs="CordiaUPC"/>
                <w:sz w:val="26"/>
                <w:szCs w:val="26"/>
                <w:lang w:eastAsia="zh-CN"/>
              </w:rPr>
            </w:pPr>
            <w:r w:rsidRPr="007A7361">
              <w:rPr>
                <w:rFonts w:ascii="CordiaUPC" w:hAnsi="CordiaUPC" w:cs="CordiaUPC" w:hint="cs"/>
                <w:b/>
                <w:bCs/>
                <w:sz w:val="26"/>
                <w:szCs w:val="26"/>
              </w:rPr>
              <w:t>Total loans to customers and accrued interest receivables - net</w:t>
            </w:r>
          </w:p>
        </w:tc>
        <w:tc>
          <w:tcPr>
            <w:tcW w:w="1170" w:type="dxa"/>
            <w:tcBorders>
              <w:top w:val="single" w:sz="2" w:space="0" w:color="auto"/>
              <w:bottom w:val="double" w:sz="4" w:space="0" w:color="auto"/>
            </w:tcBorders>
            <w:vAlign w:val="bottom"/>
          </w:tcPr>
          <w:p w14:paraId="68FCBFA3" w14:textId="4D8E2C46" w:rsidR="008A5BEA" w:rsidRPr="007A7361" w:rsidRDefault="008A5BEA" w:rsidP="008A5BEA">
            <w:pPr>
              <w:tabs>
                <w:tab w:val="decimal" w:pos="1040"/>
              </w:tabs>
              <w:suppressAutoHyphens/>
              <w:snapToGrid w:val="0"/>
              <w:spacing w:line="220" w:lineRule="exact"/>
              <w:jc w:val="right"/>
              <w:rPr>
                <w:rFonts w:ascii="CordiaUPC" w:eastAsia="Times New Roman" w:hAnsi="CordiaUPC" w:cs="CordiaUPC"/>
                <w:sz w:val="26"/>
                <w:szCs w:val="26"/>
                <w:lang w:eastAsia="zh-CN"/>
              </w:rPr>
            </w:pPr>
            <w:r>
              <w:rPr>
                <w:rFonts w:ascii="CordiaUPC" w:hAnsi="CordiaUPC" w:cs="CordiaUPC"/>
                <w:b/>
                <w:bCs/>
                <w:sz w:val="26"/>
                <w:szCs w:val="26"/>
              </w:rPr>
              <w:t>1,333,555</w:t>
            </w:r>
          </w:p>
        </w:tc>
        <w:tc>
          <w:tcPr>
            <w:tcW w:w="270" w:type="dxa"/>
            <w:vAlign w:val="bottom"/>
          </w:tcPr>
          <w:p w14:paraId="4350CE52" w14:textId="77777777" w:rsidR="008A5BEA" w:rsidRPr="007A7361" w:rsidRDefault="008A5BEA" w:rsidP="008A5BEA">
            <w:pPr>
              <w:suppressAutoHyphens/>
              <w:snapToGrid w:val="0"/>
              <w:spacing w:line="220" w:lineRule="exact"/>
              <w:jc w:val="right"/>
              <w:rPr>
                <w:rFonts w:ascii="CordiaUPC" w:eastAsia="Times New Roman" w:hAnsi="CordiaUPC" w:cs="CordiaUPC"/>
                <w:sz w:val="26"/>
                <w:szCs w:val="26"/>
                <w:lang w:eastAsia="zh-CN"/>
              </w:rPr>
            </w:pPr>
          </w:p>
        </w:tc>
        <w:tc>
          <w:tcPr>
            <w:tcW w:w="1206" w:type="dxa"/>
            <w:tcBorders>
              <w:top w:val="single" w:sz="2" w:space="0" w:color="auto"/>
              <w:bottom w:val="double" w:sz="4" w:space="0" w:color="auto"/>
            </w:tcBorders>
            <w:vAlign w:val="bottom"/>
          </w:tcPr>
          <w:p w14:paraId="0E07EE2B" w14:textId="13E393E4" w:rsidR="008A5BEA" w:rsidRPr="007A7361" w:rsidRDefault="008A5BEA" w:rsidP="008A5BEA">
            <w:pPr>
              <w:suppressAutoHyphens/>
              <w:snapToGrid w:val="0"/>
              <w:spacing w:line="220" w:lineRule="exact"/>
              <w:jc w:val="right"/>
              <w:rPr>
                <w:rFonts w:ascii="CordiaUPC" w:eastAsia="Times New Roman" w:hAnsi="CordiaUPC" w:cs="CordiaUPC"/>
                <w:sz w:val="26"/>
                <w:szCs w:val="26"/>
                <w:lang w:eastAsia="zh-CN"/>
              </w:rPr>
            </w:pPr>
            <w:r>
              <w:rPr>
                <w:rFonts w:ascii="CordiaUPC" w:hAnsi="CordiaUPC" w:cs="CordiaUPC"/>
                <w:b/>
                <w:bCs/>
                <w:sz w:val="26"/>
                <w:szCs w:val="26"/>
              </w:rPr>
              <w:t>1,348,480</w:t>
            </w:r>
          </w:p>
        </w:tc>
        <w:tc>
          <w:tcPr>
            <w:tcW w:w="270" w:type="dxa"/>
            <w:vAlign w:val="bottom"/>
          </w:tcPr>
          <w:p w14:paraId="61489AF2" w14:textId="77777777" w:rsidR="008A5BEA" w:rsidRPr="007A7361" w:rsidRDefault="008A5BEA" w:rsidP="008A5BEA">
            <w:pPr>
              <w:suppressAutoHyphens/>
              <w:snapToGrid w:val="0"/>
              <w:spacing w:line="220" w:lineRule="exact"/>
              <w:jc w:val="right"/>
              <w:rPr>
                <w:rFonts w:ascii="CordiaUPC" w:eastAsia="Times New Roman" w:hAnsi="CordiaUPC" w:cs="CordiaUPC"/>
                <w:sz w:val="26"/>
                <w:szCs w:val="26"/>
                <w:lang w:eastAsia="zh-CN"/>
              </w:rPr>
            </w:pPr>
          </w:p>
        </w:tc>
        <w:tc>
          <w:tcPr>
            <w:tcW w:w="1314" w:type="dxa"/>
            <w:tcBorders>
              <w:top w:val="single" w:sz="2" w:space="0" w:color="auto"/>
              <w:bottom w:val="double" w:sz="4" w:space="0" w:color="auto"/>
            </w:tcBorders>
            <w:vAlign w:val="bottom"/>
          </w:tcPr>
          <w:p w14:paraId="396D2003" w14:textId="79EE422C" w:rsidR="008A5BEA" w:rsidRPr="007A7361" w:rsidRDefault="008A5BEA" w:rsidP="008A5BEA">
            <w:pPr>
              <w:tabs>
                <w:tab w:val="decimal" w:pos="1070"/>
              </w:tabs>
              <w:suppressAutoHyphens/>
              <w:snapToGrid w:val="0"/>
              <w:spacing w:line="220" w:lineRule="exact"/>
              <w:rPr>
                <w:rFonts w:ascii="CordiaUPC" w:eastAsia="Times New Roman" w:hAnsi="CordiaUPC" w:cs="CordiaUPC"/>
                <w:sz w:val="26"/>
                <w:szCs w:val="26"/>
                <w:lang w:eastAsia="zh-CN"/>
              </w:rPr>
            </w:pPr>
            <w:r>
              <w:rPr>
                <w:rFonts w:ascii="CordiaUPC" w:hAnsi="CordiaUPC" w:cs="CordiaUPC"/>
                <w:b/>
                <w:bCs/>
                <w:sz w:val="26"/>
                <w:szCs w:val="26"/>
              </w:rPr>
              <w:t>696,520</w:t>
            </w:r>
          </w:p>
        </w:tc>
        <w:tc>
          <w:tcPr>
            <w:tcW w:w="270" w:type="dxa"/>
            <w:vAlign w:val="bottom"/>
          </w:tcPr>
          <w:p w14:paraId="2A71F4B9" w14:textId="77777777" w:rsidR="008A5BEA" w:rsidRPr="007A7361" w:rsidRDefault="008A5BEA" w:rsidP="008A5BEA">
            <w:pPr>
              <w:suppressAutoHyphens/>
              <w:snapToGrid w:val="0"/>
              <w:spacing w:line="220" w:lineRule="exact"/>
              <w:jc w:val="right"/>
              <w:rPr>
                <w:rFonts w:ascii="CordiaUPC" w:eastAsia="Times New Roman" w:hAnsi="CordiaUPC" w:cs="CordiaUPC"/>
                <w:sz w:val="26"/>
                <w:szCs w:val="26"/>
                <w:lang w:eastAsia="zh-CN"/>
              </w:rPr>
            </w:pPr>
          </w:p>
        </w:tc>
        <w:tc>
          <w:tcPr>
            <w:tcW w:w="1260" w:type="dxa"/>
            <w:tcBorders>
              <w:top w:val="single" w:sz="2" w:space="0" w:color="auto"/>
              <w:bottom w:val="double" w:sz="4" w:space="0" w:color="auto"/>
            </w:tcBorders>
            <w:vAlign w:val="bottom"/>
          </w:tcPr>
          <w:p w14:paraId="70C62AAE" w14:textId="24F81E7E" w:rsidR="008A5BEA" w:rsidRPr="007A7361" w:rsidRDefault="008A5BEA" w:rsidP="008A5BEA">
            <w:pPr>
              <w:suppressAutoHyphens/>
              <w:snapToGrid w:val="0"/>
              <w:spacing w:line="220" w:lineRule="exact"/>
              <w:jc w:val="right"/>
              <w:rPr>
                <w:rFonts w:ascii="CordiaUPC" w:eastAsia="Times New Roman" w:hAnsi="CordiaUPC" w:cs="CordiaUPC"/>
                <w:sz w:val="26"/>
                <w:szCs w:val="26"/>
                <w:lang w:eastAsia="zh-CN"/>
              </w:rPr>
            </w:pPr>
            <w:r>
              <w:rPr>
                <w:rFonts w:ascii="CordiaUPC" w:hAnsi="CordiaUPC" w:cs="CordiaUPC"/>
                <w:b/>
                <w:bCs/>
                <w:sz w:val="26"/>
                <w:szCs w:val="26"/>
              </w:rPr>
              <w:t>693,775</w:t>
            </w:r>
          </w:p>
        </w:tc>
      </w:tr>
    </w:tbl>
    <w:p w14:paraId="7F020A93" w14:textId="394687D0" w:rsidR="00901E86" w:rsidRPr="007A7361" w:rsidRDefault="004B3F16" w:rsidP="00F046AF">
      <w:pPr>
        <w:tabs>
          <w:tab w:val="left" w:pos="720"/>
        </w:tabs>
        <w:spacing w:line="220" w:lineRule="exact"/>
        <w:ind w:left="630" w:right="9" w:hanging="90"/>
        <w:jc w:val="thaiDistribute"/>
        <w:rPr>
          <w:rFonts w:ascii="CordiaUPC" w:hAnsi="CordiaUPC" w:cs="CordiaUPC"/>
          <w:szCs w:val="22"/>
          <w:lang w:val="en-US"/>
        </w:rPr>
      </w:pPr>
      <w:r w:rsidRPr="004B3F16">
        <w:rPr>
          <w:rFonts w:ascii="CordiaUPC" w:hAnsi="CordiaUPC" w:cs="CordiaUPC"/>
          <w:sz w:val="26"/>
          <w:szCs w:val="26"/>
          <w:lang w:val="en-US"/>
        </w:rPr>
        <w:t>*</w:t>
      </w:r>
      <w:r w:rsidR="00901E86" w:rsidRPr="004B3F16">
        <w:rPr>
          <w:rFonts w:ascii="CordiaUPC" w:hAnsi="CordiaUPC" w:cs="CordiaUPC" w:hint="cs"/>
          <w:szCs w:val="22"/>
          <w:lang w:val="en-US"/>
        </w:rPr>
        <w:tab/>
      </w:r>
      <w:r w:rsidR="00F046AF">
        <w:rPr>
          <w:rFonts w:ascii="CordiaUPC" w:hAnsi="CordiaUPC" w:cs="CordiaUPC"/>
          <w:szCs w:val="22"/>
          <w:lang w:val="en-US" w:bidi="th-TH"/>
        </w:rPr>
        <w:t>A</w:t>
      </w:r>
      <w:r w:rsidR="00F046AF" w:rsidRPr="00F046AF">
        <w:rPr>
          <w:rFonts w:ascii="CordiaUPC" w:hAnsi="CordiaUPC" w:cs="CordiaUPC" w:hint="cs"/>
          <w:szCs w:val="22"/>
          <w:lang w:val="en-US" w:bidi="th-TH"/>
        </w:rPr>
        <w:t>ccrued interest receivables and undue interest income</w:t>
      </w:r>
      <w:r w:rsidR="00F046AF">
        <w:rPr>
          <w:rFonts w:ascii="CordiaUPC" w:hAnsi="CordiaUPC" w:cs="CordiaUPC"/>
          <w:szCs w:val="22"/>
          <w:lang w:val="en-US" w:bidi="th-TH"/>
        </w:rPr>
        <w:t xml:space="preserve"> of non-performing</w:t>
      </w:r>
      <w:r w:rsidR="00901E86">
        <w:rPr>
          <w:rFonts w:ascii="CordiaUPC" w:hAnsi="CordiaUPC" w:cs="CordiaUPC"/>
          <w:szCs w:val="22"/>
          <w:lang w:val="en-US" w:bidi="th-TH"/>
        </w:rPr>
        <w:t xml:space="preserve"> loans to customers presented </w:t>
      </w:r>
      <w:r w:rsidR="00860D63">
        <w:rPr>
          <w:rFonts w:ascii="CordiaUPC" w:hAnsi="CordiaUPC" w:cs="CordiaUPC"/>
          <w:szCs w:val="22"/>
          <w:lang w:val="en-US" w:bidi="th-TH"/>
        </w:rPr>
        <w:t>net</w:t>
      </w:r>
      <w:r w:rsidR="00901E86">
        <w:rPr>
          <w:rFonts w:ascii="CordiaUPC" w:hAnsi="CordiaUPC" w:cs="CordiaUPC"/>
          <w:szCs w:val="22"/>
          <w:lang w:val="en-US" w:bidi="th-TH"/>
        </w:rPr>
        <w:t xml:space="preserve"> amount </w:t>
      </w:r>
      <w:r w:rsidR="00093DD4">
        <w:rPr>
          <w:rFonts w:ascii="CordiaUPC" w:hAnsi="CordiaUPC" w:cs="CordiaUPC"/>
          <w:szCs w:val="22"/>
          <w:lang w:val="en-US" w:bidi="th-TH"/>
        </w:rPr>
        <w:t>after</w:t>
      </w:r>
      <w:r w:rsidR="00901E86">
        <w:rPr>
          <w:rFonts w:ascii="CordiaUPC" w:hAnsi="CordiaUPC" w:cs="CordiaUPC"/>
          <w:szCs w:val="22"/>
          <w:lang w:val="en-US" w:bidi="th-TH"/>
        </w:rPr>
        <w:t xml:space="preserve"> allowances for expected credit loss.</w:t>
      </w:r>
    </w:p>
    <w:p w14:paraId="5A15950C" w14:textId="4C3127FC" w:rsidR="001E674C" w:rsidRDefault="001E674C" w:rsidP="004761CF">
      <w:pPr>
        <w:autoSpaceDE w:val="0"/>
        <w:autoSpaceDN w:val="0"/>
        <w:adjustRightInd w:val="0"/>
        <w:spacing w:line="240" w:lineRule="auto"/>
        <w:ind w:left="562"/>
        <w:jc w:val="thaiDistribute"/>
        <w:rPr>
          <w:szCs w:val="22"/>
          <w:lang w:val="en-US"/>
        </w:rPr>
      </w:pPr>
    </w:p>
    <w:p w14:paraId="5DC8754B" w14:textId="6421FADD" w:rsidR="00A92970" w:rsidRPr="002B0AAC" w:rsidRDefault="00757B25" w:rsidP="00A1745F">
      <w:pPr>
        <w:spacing w:line="240" w:lineRule="atLeast"/>
        <w:ind w:left="547" w:right="14" w:hanging="547"/>
        <w:jc w:val="thaiDistribute"/>
        <w:rPr>
          <w:rFonts w:ascii="CordiaUPC" w:hAnsi="CordiaUPC" w:cs="CordiaUPC"/>
          <w:b/>
          <w:bCs/>
          <w:sz w:val="26"/>
          <w:szCs w:val="26"/>
          <w:lang w:val="en-US"/>
        </w:rPr>
      </w:pPr>
      <w:r>
        <w:rPr>
          <w:rFonts w:ascii="CordiaUPC" w:hAnsi="CordiaUPC" w:cs="CordiaUPC"/>
          <w:b/>
          <w:bCs/>
          <w:sz w:val="26"/>
          <w:szCs w:val="26"/>
        </w:rPr>
        <w:t>7</w:t>
      </w:r>
      <w:r w:rsidR="006962FE" w:rsidRPr="002B0AAC">
        <w:rPr>
          <w:rFonts w:ascii="CordiaUPC" w:hAnsi="CordiaUPC" w:cs="CordiaUPC" w:hint="cs"/>
          <w:b/>
          <w:bCs/>
          <w:sz w:val="26"/>
          <w:szCs w:val="26"/>
        </w:rPr>
        <w:t>.</w:t>
      </w:r>
      <w:r w:rsidR="00DF1F50" w:rsidRPr="002B0AAC">
        <w:rPr>
          <w:rFonts w:ascii="CordiaUPC" w:hAnsi="CordiaUPC" w:cs="CordiaUPC" w:hint="cs"/>
          <w:b/>
          <w:bCs/>
          <w:sz w:val="26"/>
          <w:szCs w:val="26"/>
          <w:lang w:val="en-US"/>
        </w:rPr>
        <w:t>2</w:t>
      </w:r>
      <w:r w:rsidR="00A92970" w:rsidRPr="002B0AAC">
        <w:rPr>
          <w:rFonts w:ascii="CordiaUPC" w:hAnsi="CordiaUPC" w:cs="CordiaUPC" w:hint="cs"/>
          <w:b/>
          <w:bCs/>
          <w:sz w:val="26"/>
          <w:szCs w:val="26"/>
        </w:rPr>
        <w:tab/>
        <w:t xml:space="preserve">Classified by </w:t>
      </w:r>
      <w:r w:rsidR="002371E9">
        <w:rPr>
          <w:rFonts w:ascii="CordiaUPC" w:hAnsi="CordiaUPC" w:cs="CordiaUPC"/>
          <w:b/>
          <w:bCs/>
          <w:sz w:val="26"/>
          <w:szCs w:val="26"/>
          <w:lang w:val="en-US"/>
        </w:rPr>
        <w:t>stage</w:t>
      </w:r>
    </w:p>
    <w:p w14:paraId="6E48A57F" w14:textId="77777777" w:rsidR="001642FD" w:rsidRPr="002B0AAC" w:rsidRDefault="001642FD" w:rsidP="002371E9">
      <w:pPr>
        <w:autoSpaceDE w:val="0"/>
        <w:autoSpaceDN w:val="0"/>
        <w:adjustRightInd w:val="0"/>
        <w:spacing w:line="240" w:lineRule="exact"/>
        <w:ind w:right="389"/>
        <w:rPr>
          <w:rFonts w:ascii="CordiaUPC" w:hAnsi="CordiaUPC" w:cs="CordiaUPC"/>
          <w:sz w:val="26"/>
          <w:szCs w:val="26"/>
          <w:lang w:val="en-US"/>
        </w:rPr>
      </w:pPr>
    </w:p>
    <w:p w14:paraId="0BD07164" w14:textId="4FA34E1E" w:rsidR="002371E9" w:rsidRDefault="002371E9" w:rsidP="002371E9">
      <w:pPr>
        <w:autoSpaceDE w:val="0"/>
        <w:autoSpaceDN w:val="0"/>
        <w:adjustRightInd w:val="0"/>
        <w:spacing w:line="220" w:lineRule="exact"/>
        <w:ind w:left="562"/>
        <w:jc w:val="thaiDistribute"/>
        <w:rPr>
          <w:rFonts w:ascii="CordiaUPC" w:hAnsi="CordiaUPC" w:cs="CordiaUPC"/>
          <w:sz w:val="26"/>
          <w:szCs w:val="26"/>
          <w:lang w:val="en-US" w:eastAsia="en-GB" w:bidi="th-TH"/>
        </w:rPr>
      </w:pPr>
      <w:r w:rsidRPr="007A7361">
        <w:rPr>
          <w:rFonts w:ascii="CordiaUPC" w:hAnsi="CordiaUPC" w:cs="CordiaUPC" w:hint="cs"/>
          <w:sz w:val="26"/>
          <w:szCs w:val="26"/>
          <w:lang w:val="en-US" w:eastAsia="en-GB" w:bidi="th-TH"/>
        </w:rPr>
        <w:t xml:space="preserve">The Bank and its subsidiaries have classified loans to customers and accrued interest receivables (excluding interbank and money market items) in accordance with the </w:t>
      </w:r>
      <w:proofErr w:type="spellStart"/>
      <w:r w:rsidRPr="007A7361">
        <w:rPr>
          <w:rFonts w:ascii="CordiaUPC" w:hAnsi="CordiaUPC" w:cs="CordiaUPC" w:hint="cs"/>
          <w:sz w:val="26"/>
          <w:szCs w:val="26"/>
          <w:lang w:val="en-US" w:eastAsia="en-GB" w:bidi="th-TH"/>
        </w:rPr>
        <w:t>BoT’s</w:t>
      </w:r>
      <w:proofErr w:type="spellEnd"/>
      <w:r w:rsidRPr="007A7361">
        <w:rPr>
          <w:rFonts w:ascii="CordiaUPC" w:hAnsi="CordiaUPC" w:cs="CordiaUPC" w:hint="cs"/>
          <w:sz w:val="26"/>
          <w:szCs w:val="26"/>
          <w:lang w:val="en-US" w:eastAsia="en-GB" w:bidi="th-TH"/>
        </w:rPr>
        <w:t xml:space="preserve"> notifications, regarding the Classification and Provisions made by Financial Institutions, as follows:</w:t>
      </w:r>
    </w:p>
    <w:p w14:paraId="46F8AF7D" w14:textId="77777777" w:rsidR="002371E9" w:rsidRPr="007A7361" w:rsidRDefault="002371E9" w:rsidP="002371E9">
      <w:pPr>
        <w:autoSpaceDE w:val="0"/>
        <w:autoSpaceDN w:val="0"/>
        <w:adjustRightInd w:val="0"/>
        <w:spacing w:line="220" w:lineRule="exact"/>
        <w:ind w:left="562"/>
        <w:jc w:val="thaiDistribute"/>
        <w:rPr>
          <w:rFonts w:ascii="CordiaUPC" w:hAnsi="CordiaUPC" w:cs="CordiaUPC"/>
          <w:sz w:val="26"/>
          <w:szCs w:val="26"/>
          <w:lang w:val="en-US" w:eastAsia="en-GB" w:bidi="th-TH"/>
        </w:rPr>
      </w:pPr>
      <w:bookmarkStart w:id="8" w:name="_Hlk70501321"/>
    </w:p>
    <w:tbl>
      <w:tblPr>
        <w:tblW w:w="9360" w:type="dxa"/>
        <w:tblInd w:w="450" w:type="dxa"/>
        <w:tblLayout w:type="fixed"/>
        <w:tblLook w:val="04A0" w:firstRow="1" w:lastRow="0" w:firstColumn="1" w:lastColumn="0" w:noHBand="0" w:noVBand="1"/>
      </w:tblPr>
      <w:tblGrid>
        <w:gridCol w:w="3600"/>
        <w:gridCol w:w="1170"/>
        <w:gridCol w:w="270"/>
        <w:gridCol w:w="1206"/>
        <w:gridCol w:w="270"/>
        <w:gridCol w:w="1314"/>
        <w:gridCol w:w="270"/>
        <w:gridCol w:w="1260"/>
      </w:tblGrid>
      <w:tr w:rsidR="002371E9" w:rsidRPr="007A7361" w14:paraId="7AEB42BE" w14:textId="77777777" w:rsidTr="00C74B83">
        <w:tc>
          <w:tcPr>
            <w:tcW w:w="3600" w:type="dxa"/>
          </w:tcPr>
          <w:p w14:paraId="44D4669A" w14:textId="77777777" w:rsidR="002371E9" w:rsidRPr="007A7361" w:rsidRDefault="002371E9" w:rsidP="00C74B83">
            <w:pPr>
              <w:suppressAutoHyphens/>
              <w:snapToGrid w:val="0"/>
              <w:spacing w:line="220" w:lineRule="exact"/>
              <w:jc w:val="right"/>
              <w:rPr>
                <w:rFonts w:ascii="CordiaUPC" w:eastAsia="Times New Roman" w:hAnsi="CordiaUPC" w:cs="CordiaUPC"/>
                <w:b/>
                <w:bCs/>
                <w:sz w:val="26"/>
                <w:szCs w:val="26"/>
                <w:lang w:eastAsia="zh-CN"/>
              </w:rPr>
            </w:pPr>
          </w:p>
        </w:tc>
        <w:tc>
          <w:tcPr>
            <w:tcW w:w="2646" w:type="dxa"/>
            <w:gridSpan w:val="3"/>
            <w:hideMark/>
          </w:tcPr>
          <w:p w14:paraId="2370F185" w14:textId="77777777" w:rsidR="002371E9" w:rsidRPr="007A7361" w:rsidRDefault="002371E9" w:rsidP="00C74B83">
            <w:pPr>
              <w:suppressAutoHyphens/>
              <w:spacing w:line="220" w:lineRule="exact"/>
              <w:ind w:right="-29"/>
              <w:jc w:val="center"/>
              <w:rPr>
                <w:rFonts w:ascii="CordiaUPC" w:eastAsia="Times New Roman" w:hAnsi="CordiaUPC" w:cs="CordiaUPC"/>
                <w:b/>
                <w:bCs/>
                <w:sz w:val="26"/>
                <w:szCs w:val="26"/>
                <w:lang w:eastAsia="zh-CN"/>
              </w:rPr>
            </w:pPr>
            <w:r w:rsidRPr="007A7361">
              <w:rPr>
                <w:rFonts w:ascii="CordiaUPC" w:eastAsia="Times New Roman" w:hAnsi="CordiaUPC" w:cs="CordiaUPC" w:hint="cs"/>
                <w:b/>
                <w:bCs/>
                <w:color w:val="000000"/>
                <w:sz w:val="26"/>
                <w:szCs w:val="26"/>
                <w:lang w:eastAsia="zh-CN"/>
              </w:rPr>
              <w:t>Consolidated</w:t>
            </w:r>
          </w:p>
        </w:tc>
        <w:tc>
          <w:tcPr>
            <w:tcW w:w="270" w:type="dxa"/>
          </w:tcPr>
          <w:p w14:paraId="3EEE5169" w14:textId="77777777" w:rsidR="002371E9" w:rsidRPr="007A7361" w:rsidRDefault="002371E9" w:rsidP="00C74B83">
            <w:pPr>
              <w:spacing w:line="220" w:lineRule="exact"/>
              <w:rPr>
                <w:rFonts w:ascii="CordiaUPC" w:eastAsia="Times New Roman" w:hAnsi="CordiaUPC" w:cs="CordiaUPC"/>
                <w:b/>
                <w:bCs/>
                <w:color w:val="000000"/>
                <w:sz w:val="26"/>
                <w:szCs w:val="26"/>
                <w:lang w:eastAsia="zh-CN"/>
              </w:rPr>
            </w:pPr>
          </w:p>
        </w:tc>
        <w:tc>
          <w:tcPr>
            <w:tcW w:w="2844" w:type="dxa"/>
            <w:gridSpan w:val="3"/>
            <w:hideMark/>
          </w:tcPr>
          <w:p w14:paraId="57B5F7AB" w14:textId="77777777" w:rsidR="002371E9" w:rsidRPr="007A7361" w:rsidRDefault="002371E9" w:rsidP="00C74B83">
            <w:pPr>
              <w:spacing w:line="220" w:lineRule="exact"/>
              <w:jc w:val="center"/>
              <w:rPr>
                <w:rFonts w:ascii="CordiaUPC" w:eastAsia="Times New Roman" w:hAnsi="CordiaUPC" w:cs="CordiaUPC"/>
                <w:b/>
                <w:bCs/>
                <w:color w:val="000000"/>
                <w:sz w:val="26"/>
                <w:szCs w:val="26"/>
                <w:lang w:eastAsia="zh-CN"/>
              </w:rPr>
            </w:pPr>
            <w:r w:rsidRPr="007A7361">
              <w:rPr>
                <w:rFonts w:ascii="CordiaUPC" w:eastAsia="Times New Roman" w:hAnsi="CordiaUPC" w:cs="CordiaUPC" w:hint="cs"/>
                <w:b/>
                <w:bCs/>
                <w:color w:val="000000"/>
                <w:sz w:val="26"/>
                <w:szCs w:val="26"/>
                <w:lang w:eastAsia="zh-CN"/>
              </w:rPr>
              <w:t>Bank only</w:t>
            </w:r>
          </w:p>
        </w:tc>
      </w:tr>
      <w:tr w:rsidR="002371E9" w:rsidRPr="007A7361" w14:paraId="7B95921D" w14:textId="77777777" w:rsidTr="00C74B83">
        <w:tc>
          <w:tcPr>
            <w:tcW w:w="3600" w:type="dxa"/>
          </w:tcPr>
          <w:p w14:paraId="2E6C7B3F" w14:textId="77777777" w:rsidR="002371E9" w:rsidRPr="007A7361" w:rsidRDefault="002371E9" w:rsidP="002371E9">
            <w:pPr>
              <w:suppressAutoHyphens/>
              <w:snapToGrid w:val="0"/>
              <w:spacing w:line="220" w:lineRule="exact"/>
              <w:ind w:right="-29"/>
              <w:jc w:val="both"/>
              <w:rPr>
                <w:rFonts w:ascii="CordiaUPC" w:eastAsia="Times New Roman" w:hAnsi="CordiaUPC" w:cs="CordiaUPC"/>
                <w:sz w:val="26"/>
                <w:szCs w:val="26"/>
                <w:lang w:eastAsia="zh-CN"/>
              </w:rPr>
            </w:pPr>
          </w:p>
        </w:tc>
        <w:tc>
          <w:tcPr>
            <w:tcW w:w="1170" w:type="dxa"/>
            <w:hideMark/>
          </w:tcPr>
          <w:p w14:paraId="12C0DC0F" w14:textId="0FBE04E3" w:rsidR="002371E9" w:rsidRPr="007A7361" w:rsidRDefault="002371E9" w:rsidP="002371E9">
            <w:pPr>
              <w:suppressAutoHyphens/>
              <w:spacing w:line="220" w:lineRule="exact"/>
              <w:ind w:left="-106" w:right="-107"/>
              <w:jc w:val="center"/>
              <w:rPr>
                <w:rFonts w:ascii="CordiaUPC" w:eastAsia="Times New Roman" w:hAnsi="CordiaUPC" w:cs="CordiaUPC"/>
                <w:sz w:val="26"/>
                <w:szCs w:val="26"/>
                <w:lang w:eastAsia="zh-CN"/>
              </w:rPr>
            </w:pPr>
            <w:r w:rsidRPr="007A7361">
              <w:rPr>
                <w:rFonts w:ascii="CordiaUPC" w:hAnsi="CordiaUPC" w:cs="CordiaUPC" w:hint="cs"/>
                <w:sz w:val="26"/>
                <w:szCs w:val="26"/>
              </w:rPr>
              <w:t xml:space="preserve">31 </w:t>
            </w:r>
            <w:r>
              <w:rPr>
                <w:rFonts w:ascii="CordiaUPC" w:hAnsi="CordiaUPC" w:cs="CordiaUPC"/>
                <w:sz w:val="26"/>
                <w:szCs w:val="26"/>
              </w:rPr>
              <w:t>March</w:t>
            </w:r>
          </w:p>
        </w:tc>
        <w:tc>
          <w:tcPr>
            <w:tcW w:w="270" w:type="dxa"/>
          </w:tcPr>
          <w:p w14:paraId="0BC6D975" w14:textId="77777777" w:rsidR="002371E9" w:rsidRPr="007A7361" w:rsidRDefault="002371E9" w:rsidP="002371E9">
            <w:pPr>
              <w:suppressAutoHyphens/>
              <w:snapToGrid w:val="0"/>
              <w:spacing w:line="220" w:lineRule="exact"/>
              <w:ind w:right="-29"/>
              <w:jc w:val="both"/>
              <w:rPr>
                <w:rFonts w:ascii="CordiaUPC" w:eastAsia="Times New Roman" w:hAnsi="CordiaUPC" w:cs="CordiaUPC"/>
                <w:sz w:val="26"/>
                <w:szCs w:val="26"/>
                <w:lang w:eastAsia="zh-CN"/>
              </w:rPr>
            </w:pPr>
          </w:p>
        </w:tc>
        <w:tc>
          <w:tcPr>
            <w:tcW w:w="1206" w:type="dxa"/>
            <w:hideMark/>
          </w:tcPr>
          <w:p w14:paraId="66912535" w14:textId="0D0A0DB6" w:rsidR="002371E9" w:rsidRPr="007A7361" w:rsidRDefault="002371E9" w:rsidP="002371E9">
            <w:pPr>
              <w:suppressAutoHyphens/>
              <w:spacing w:line="220" w:lineRule="exact"/>
              <w:ind w:left="-175" w:right="-120"/>
              <w:jc w:val="center"/>
              <w:rPr>
                <w:rFonts w:ascii="CordiaUPC" w:eastAsia="Times New Roman" w:hAnsi="CordiaUPC" w:cs="CordiaUPC"/>
                <w:sz w:val="26"/>
                <w:szCs w:val="26"/>
                <w:lang w:eastAsia="zh-CN"/>
              </w:rPr>
            </w:pPr>
            <w:r w:rsidRPr="007A7361">
              <w:rPr>
                <w:rFonts w:ascii="CordiaUPC" w:hAnsi="CordiaUPC" w:cs="CordiaUPC" w:hint="cs"/>
                <w:sz w:val="26"/>
                <w:szCs w:val="26"/>
              </w:rPr>
              <w:t>31 December</w:t>
            </w:r>
          </w:p>
        </w:tc>
        <w:tc>
          <w:tcPr>
            <w:tcW w:w="270" w:type="dxa"/>
          </w:tcPr>
          <w:p w14:paraId="694D5BEF" w14:textId="77777777" w:rsidR="002371E9" w:rsidRPr="007A7361" w:rsidRDefault="002371E9" w:rsidP="002371E9">
            <w:pPr>
              <w:suppressAutoHyphens/>
              <w:spacing w:line="220" w:lineRule="exact"/>
              <w:ind w:left="-175" w:right="-120"/>
              <w:jc w:val="center"/>
              <w:rPr>
                <w:rFonts w:ascii="CordiaUPC" w:eastAsia="Times New Roman" w:hAnsi="CordiaUPC" w:cs="CordiaUPC"/>
                <w:sz w:val="26"/>
                <w:szCs w:val="26"/>
                <w:lang w:eastAsia="zh-CN"/>
              </w:rPr>
            </w:pPr>
          </w:p>
        </w:tc>
        <w:tc>
          <w:tcPr>
            <w:tcW w:w="1314" w:type="dxa"/>
            <w:hideMark/>
          </w:tcPr>
          <w:p w14:paraId="57CCDF6D" w14:textId="148EB2BB" w:rsidR="002371E9" w:rsidRPr="007A7361" w:rsidRDefault="002371E9" w:rsidP="002371E9">
            <w:pPr>
              <w:suppressAutoHyphens/>
              <w:spacing w:line="220" w:lineRule="exact"/>
              <w:ind w:left="-175" w:right="-120"/>
              <w:jc w:val="center"/>
              <w:rPr>
                <w:rFonts w:ascii="CordiaUPC" w:eastAsia="Times New Roman" w:hAnsi="CordiaUPC" w:cs="CordiaUPC"/>
                <w:sz w:val="26"/>
                <w:szCs w:val="26"/>
                <w:lang w:eastAsia="zh-CN"/>
              </w:rPr>
            </w:pPr>
            <w:r w:rsidRPr="007A7361">
              <w:rPr>
                <w:rFonts w:ascii="CordiaUPC" w:hAnsi="CordiaUPC" w:cs="CordiaUPC" w:hint="cs"/>
                <w:sz w:val="26"/>
                <w:szCs w:val="26"/>
              </w:rPr>
              <w:t xml:space="preserve">31 </w:t>
            </w:r>
            <w:r>
              <w:rPr>
                <w:rFonts w:ascii="CordiaUPC" w:hAnsi="CordiaUPC" w:cs="CordiaUPC"/>
                <w:sz w:val="26"/>
                <w:szCs w:val="26"/>
              </w:rPr>
              <w:t>March</w:t>
            </w:r>
          </w:p>
        </w:tc>
        <w:tc>
          <w:tcPr>
            <w:tcW w:w="270" w:type="dxa"/>
          </w:tcPr>
          <w:p w14:paraId="69A43F3F" w14:textId="77777777" w:rsidR="002371E9" w:rsidRPr="007A7361" w:rsidRDefault="002371E9" w:rsidP="002371E9">
            <w:pPr>
              <w:suppressAutoHyphens/>
              <w:spacing w:line="220" w:lineRule="exact"/>
              <w:ind w:left="-175" w:right="-120"/>
              <w:jc w:val="center"/>
              <w:rPr>
                <w:rFonts w:ascii="CordiaUPC" w:eastAsia="Times New Roman" w:hAnsi="CordiaUPC" w:cs="CordiaUPC"/>
                <w:sz w:val="26"/>
                <w:szCs w:val="26"/>
                <w:lang w:eastAsia="zh-CN"/>
              </w:rPr>
            </w:pPr>
          </w:p>
        </w:tc>
        <w:tc>
          <w:tcPr>
            <w:tcW w:w="1260" w:type="dxa"/>
            <w:hideMark/>
          </w:tcPr>
          <w:p w14:paraId="5D1B4E3E" w14:textId="16FB5617" w:rsidR="002371E9" w:rsidRPr="007A7361" w:rsidRDefault="002371E9" w:rsidP="002371E9">
            <w:pPr>
              <w:suppressAutoHyphens/>
              <w:spacing w:line="220" w:lineRule="exact"/>
              <w:ind w:left="-175" w:right="-120"/>
              <w:jc w:val="center"/>
              <w:rPr>
                <w:rFonts w:ascii="CordiaUPC" w:eastAsia="Times New Roman" w:hAnsi="CordiaUPC" w:cs="CordiaUPC"/>
                <w:sz w:val="26"/>
                <w:szCs w:val="26"/>
                <w:lang w:eastAsia="zh-CN"/>
              </w:rPr>
            </w:pPr>
            <w:r w:rsidRPr="007A7361">
              <w:rPr>
                <w:rFonts w:ascii="CordiaUPC" w:hAnsi="CordiaUPC" w:cs="CordiaUPC" w:hint="cs"/>
                <w:sz w:val="26"/>
                <w:szCs w:val="26"/>
              </w:rPr>
              <w:t>31 December</w:t>
            </w:r>
          </w:p>
        </w:tc>
      </w:tr>
      <w:tr w:rsidR="002371E9" w:rsidRPr="007A7361" w14:paraId="240395C2" w14:textId="77777777" w:rsidTr="00C74B83">
        <w:tc>
          <w:tcPr>
            <w:tcW w:w="3600" w:type="dxa"/>
          </w:tcPr>
          <w:p w14:paraId="34134A76" w14:textId="77777777" w:rsidR="002371E9" w:rsidRPr="007A7361" w:rsidRDefault="002371E9" w:rsidP="002371E9">
            <w:pPr>
              <w:suppressAutoHyphens/>
              <w:snapToGrid w:val="0"/>
              <w:spacing w:line="220" w:lineRule="exact"/>
              <w:ind w:right="-29"/>
              <w:jc w:val="both"/>
              <w:rPr>
                <w:rFonts w:ascii="CordiaUPC" w:eastAsia="Times New Roman" w:hAnsi="CordiaUPC" w:cs="CordiaUPC"/>
                <w:sz w:val="26"/>
                <w:szCs w:val="26"/>
                <w:lang w:eastAsia="zh-CN"/>
              </w:rPr>
            </w:pPr>
          </w:p>
        </w:tc>
        <w:tc>
          <w:tcPr>
            <w:tcW w:w="1170" w:type="dxa"/>
            <w:hideMark/>
          </w:tcPr>
          <w:p w14:paraId="631C684F" w14:textId="0C6FC31B" w:rsidR="002371E9" w:rsidRPr="007A7361" w:rsidRDefault="002371E9" w:rsidP="002371E9">
            <w:pPr>
              <w:suppressAutoHyphens/>
              <w:spacing w:line="220" w:lineRule="exact"/>
              <w:ind w:left="-106" w:right="-107"/>
              <w:jc w:val="center"/>
              <w:rPr>
                <w:rFonts w:ascii="CordiaUPC" w:eastAsia="Times New Roman" w:hAnsi="CordiaUPC" w:cs="CordiaUPC"/>
                <w:sz w:val="26"/>
                <w:szCs w:val="26"/>
                <w:lang w:eastAsia="zh-CN"/>
              </w:rPr>
            </w:pPr>
            <w:r w:rsidRPr="007A7361">
              <w:rPr>
                <w:rFonts w:ascii="CordiaUPC" w:eastAsia="Times New Roman" w:hAnsi="CordiaUPC" w:cs="CordiaUPC" w:hint="cs"/>
                <w:color w:val="000000"/>
                <w:sz w:val="26"/>
                <w:szCs w:val="26"/>
                <w:lang w:eastAsia="zh-CN"/>
              </w:rPr>
              <w:t>202</w:t>
            </w:r>
            <w:r>
              <w:rPr>
                <w:rFonts w:ascii="CordiaUPC" w:eastAsia="Times New Roman" w:hAnsi="CordiaUPC" w:cs="CordiaUPC"/>
                <w:color w:val="000000"/>
                <w:sz w:val="26"/>
                <w:szCs w:val="26"/>
                <w:lang w:eastAsia="zh-CN"/>
              </w:rPr>
              <w:t>1</w:t>
            </w:r>
          </w:p>
        </w:tc>
        <w:tc>
          <w:tcPr>
            <w:tcW w:w="270" w:type="dxa"/>
          </w:tcPr>
          <w:p w14:paraId="53DA7790" w14:textId="77777777" w:rsidR="002371E9" w:rsidRPr="007A7361" w:rsidRDefault="002371E9" w:rsidP="002371E9">
            <w:pPr>
              <w:suppressAutoHyphens/>
              <w:snapToGrid w:val="0"/>
              <w:spacing w:line="220" w:lineRule="exact"/>
              <w:ind w:right="-29"/>
              <w:jc w:val="both"/>
              <w:rPr>
                <w:rFonts w:ascii="CordiaUPC" w:eastAsia="Times New Roman" w:hAnsi="CordiaUPC" w:cs="CordiaUPC"/>
                <w:sz w:val="26"/>
                <w:szCs w:val="26"/>
                <w:lang w:eastAsia="zh-CN"/>
              </w:rPr>
            </w:pPr>
          </w:p>
        </w:tc>
        <w:tc>
          <w:tcPr>
            <w:tcW w:w="1206" w:type="dxa"/>
            <w:hideMark/>
          </w:tcPr>
          <w:p w14:paraId="7F29B97B" w14:textId="44A0516E" w:rsidR="002371E9" w:rsidRPr="007A7361" w:rsidRDefault="002371E9" w:rsidP="002371E9">
            <w:pPr>
              <w:suppressAutoHyphens/>
              <w:spacing w:line="220" w:lineRule="exact"/>
              <w:ind w:left="-175" w:right="-120"/>
              <w:jc w:val="center"/>
              <w:rPr>
                <w:rFonts w:ascii="CordiaUPC" w:eastAsia="Times New Roman" w:hAnsi="CordiaUPC" w:cs="CordiaUPC"/>
                <w:sz w:val="26"/>
                <w:szCs w:val="26"/>
                <w:lang w:eastAsia="zh-CN"/>
              </w:rPr>
            </w:pPr>
            <w:r w:rsidRPr="007A7361">
              <w:rPr>
                <w:rFonts w:ascii="CordiaUPC" w:eastAsia="Times New Roman" w:hAnsi="CordiaUPC" w:cs="CordiaUPC" w:hint="cs"/>
                <w:color w:val="000000"/>
                <w:sz w:val="26"/>
                <w:szCs w:val="26"/>
                <w:lang w:eastAsia="zh-CN"/>
              </w:rPr>
              <w:t>2020</w:t>
            </w:r>
          </w:p>
        </w:tc>
        <w:tc>
          <w:tcPr>
            <w:tcW w:w="270" w:type="dxa"/>
          </w:tcPr>
          <w:p w14:paraId="7EBDB2A5" w14:textId="77777777" w:rsidR="002371E9" w:rsidRPr="007A7361" w:rsidRDefault="002371E9" w:rsidP="002371E9">
            <w:pPr>
              <w:suppressAutoHyphens/>
              <w:spacing w:line="220" w:lineRule="exact"/>
              <w:ind w:left="-175" w:right="-120"/>
              <w:jc w:val="center"/>
              <w:rPr>
                <w:rFonts w:ascii="CordiaUPC" w:eastAsia="Times New Roman" w:hAnsi="CordiaUPC" w:cs="CordiaUPC"/>
                <w:color w:val="000000"/>
                <w:sz w:val="26"/>
                <w:szCs w:val="26"/>
                <w:lang w:eastAsia="zh-CN"/>
              </w:rPr>
            </w:pPr>
          </w:p>
        </w:tc>
        <w:tc>
          <w:tcPr>
            <w:tcW w:w="1314" w:type="dxa"/>
            <w:hideMark/>
          </w:tcPr>
          <w:p w14:paraId="4E7B53A9" w14:textId="51193613" w:rsidR="002371E9" w:rsidRPr="007A7361" w:rsidRDefault="002371E9" w:rsidP="002371E9">
            <w:pPr>
              <w:suppressAutoHyphens/>
              <w:spacing w:line="220" w:lineRule="exact"/>
              <w:ind w:left="-175" w:right="-120"/>
              <w:jc w:val="center"/>
              <w:rPr>
                <w:rFonts w:ascii="CordiaUPC" w:eastAsia="Times New Roman" w:hAnsi="CordiaUPC" w:cs="CordiaUPC"/>
                <w:color w:val="000000"/>
                <w:sz w:val="26"/>
                <w:szCs w:val="26"/>
                <w:lang w:eastAsia="zh-CN"/>
              </w:rPr>
            </w:pPr>
            <w:r w:rsidRPr="007A7361">
              <w:rPr>
                <w:rFonts w:ascii="CordiaUPC" w:eastAsia="Times New Roman" w:hAnsi="CordiaUPC" w:cs="CordiaUPC" w:hint="cs"/>
                <w:color w:val="000000"/>
                <w:sz w:val="26"/>
                <w:szCs w:val="26"/>
                <w:lang w:eastAsia="zh-CN"/>
              </w:rPr>
              <w:t>202</w:t>
            </w:r>
            <w:r>
              <w:rPr>
                <w:rFonts w:ascii="CordiaUPC" w:eastAsia="Times New Roman" w:hAnsi="CordiaUPC" w:cs="CordiaUPC"/>
                <w:color w:val="000000"/>
                <w:sz w:val="26"/>
                <w:szCs w:val="26"/>
                <w:lang w:eastAsia="zh-CN"/>
              </w:rPr>
              <w:t>1</w:t>
            </w:r>
          </w:p>
        </w:tc>
        <w:tc>
          <w:tcPr>
            <w:tcW w:w="270" w:type="dxa"/>
          </w:tcPr>
          <w:p w14:paraId="6C454DA3" w14:textId="77777777" w:rsidR="002371E9" w:rsidRPr="007A7361" w:rsidRDefault="002371E9" w:rsidP="002371E9">
            <w:pPr>
              <w:suppressAutoHyphens/>
              <w:spacing w:line="220" w:lineRule="exact"/>
              <w:ind w:left="-175" w:right="-120"/>
              <w:jc w:val="center"/>
              <w:rPr>
                <w:rFonts w:ascii="CordiaUPC" w:eastAsia="Times New Roman" w:hAnsi="CordiaUPC" w:cs="CordiaUPC"/>
                <w:color w:val="000000"/>
                <w:sz w:val="26"/>
                <w:szCs w:val="26"/>
                <w:lang w:eastAsia="zh-CN"/>
              </w:rPr>
            </w:pPr>
          </w:p>
        </w:tc>
        <w:tc>
          <w:tcPr>
            <w:tcW w:w="1260" w:type="dxa"/>
            <w:hideMark/>
          </w:tcPr>
          <w:p w14:paraId="39C05EDA" w14:textId="1A8D6658" w:rsidR="002371E9" w:rsidRPr="007A7361" w:rsidRDefault="002371E9" w:rsidP="002371E9">
            <w:pPr>
              <w:suppressAutoHyphens/>
              <w:spacing w:line="220" w:lineRule="exact"/>
              <w:ind w:left="-175" w:right="-120"/>
              <w:jc w:val="center"/>
              <w:rPr>
                <w:rFonts w:ascii="CordiaUPC" w:eastAsia="Times New Roman" w:hAnsi="CordiaUPC" w:cs="CordiaUPC"/>
                <w:color w:val="000000"/>
                <w:sz w:val="26"/>
                <w:szCs w:val="26"/>
                <w:lang w:eastAsia="zh-CN"/>
              </w:rPr>
            </w:pPr>
            <w:r w:rsidRPr="007A7361">
              <w:rPr>
                <w:rFonts w:ascii="CordiaUPC" w:eastAsia="Times New Roman" w:hAnsi="CordiaUPC" w:cs="CordiaUPC" w:hint="cs"/>
                <w:color w:val="000000"/>
                <w:sz w:val="26"/>
                <w:szCs w:val="26"/>
                <w:lang w:eastAsia="zh-CN"/>
              </w:rPr>
              <w:t>2020</w:t>
            </w:r>
          </w:p>
        </w:tc>
      </w:tr>
      <w:tr w:rsidR="002371E9" w:rsidRPr="007A7361" w14:paraId="23A0A131" w14:textId="77777777" w:rsidTr="00C74B83">
        <w:tc>
          <w:tcPr>
            <w:tcW w:w="3600" w:type="dxa"/>
          </w:tcPr>
          <w:p w14:paraId="3894EEAC" w14:textId="77777777" w:rsidR="002371E9" w:rsidRPr="007A7361" w:rsidRDefault="002371E9" w:rsidP="00C74B83">
            <w:pPr>
              <w:suppressAutoHyphens/>
              <w:snapToGrid w:val="0"/>
              <w:spacing w:line="220" w:lineRule="exact"/>
              <w:ind w:right="-29"/>
              <w:jc w:val="both"/>
              <w:rPr>
                <w:rFonts w:ascii="CordiaUPC" w:eastAsia="Times New Roman" w:hAnsi="CordiaUPC" w:cs="CordiaUPC"/>
                <w:sz w:val="26"/>
                <w:szCs w:val="26"/>
                <w:lang w:eastAsia="zh-CN"/>
              </w:rPr>
            </w:pPr>
          </w:p>
        </w:tc>
        <w:tc>
          <w:tcPr>
            <w:tcW w:w="5760" w:type="dxa"/>
            <w:gridSpan w:val="7"/>
            <w:hideMark/>
          </w:tcPr>
          <w:p w14:paraId="449502FE" w14:textId="77777777" w:rsidR="002371E9" w:rsidRPr="007A7361" w:rsidRDefault="002371E9" w:rsidP="00C74B83">
            <w:pPr>
              <w:suppressAutoHyphens/>
              <w:spacing w:line="220" w:lineRule="exact"/>
              <w:ind w:right="-29"/>
              <w:jc w:val="center"/>
              <w:rPr>
                <w:rFonts w:ascii="CordiaUPC" w:eastAsia="Times New Roman" w:hAnsi="CordiaUPC" w:cs="CordiaUPC"/>
                <w:i/>
                <w:iCs/>
                <w:color w:val="000000"/>
                <w:sz w:val="26"/>
                <w:szCs w:val="26"/>
                <w:lang w:eastAsia="zh-CN"/>
              </w:rPr>
            </w:pPr>
            <w:r w:rsidRPr="007A7361">
              <w:rPr>
                <w:rFonts w:ascii="CordiaUPC" w:eastAsia="Times New Roman" w:hAnsi="CordiaUPC" w:cs="CordiaUPC" w:hint="cs"/>
                <w:i/>
                <w:iCs/>
                <w:color w:val="000000"/>
                <w:sz w:val="26"/>
                <w:szCs w:val="26"/>
                <w:cs/>
                <w:lang w:eastAsia="zh-CN"/>
              </w:rPr>
              <w:t>(</w:t>
            </w:r>
            <w:r w:rsidRPr="007A7361">
              <w:rPr>
                <w:rFonts w:ascii="CordiaUPC" w:eastAsia="Times New Roman" w:hAnsi="CordiaUPC" w:cs="CordiaUPC" w:hint="cs"/>
                <w:i/>
                <w:iCs/>
                <w:color w:val="000000"/>
                <w:sz w:val="26"/>
                <w:szCs w:val="26"/>
                <w:lang w:eastAsia="zh-CN"/>
              </w:rPr>
              <w:t>in million Baht</w:t>
            </w:r>
            <w:r w:rsidRPr="007A7361">
              <w:rPr>
                <w:rFonts w:ascii="CordiaUPC" w:eastAsia="Times New Roman" w:hAnsi="CordiaUPC" w:cs="CordiaUPC" w:hint="cs"/>
                <w:i/>
                <w:iCs/>
                <w:color w:val="000000"/>
                <w:sz w:val="26"/>
                <w:szCs w:val="26"/>
                <w:cs/>
                <w:lang w:eastAsia="zh-CN"/>
              </w:rPr>
              <w:t>)</w:t>
            </w:r>
          </w:p>
        </w:tc>
      </w:tr>
      <w:tr w:rsidR="002371E9" w:rsidRPr="007A7361" w14:paraId="1682884C" w14:textId="77777777" w:rsidTr="00C74B83">
        <w:tc>
          <w:tcPr>
            <w:tcW w:w="3600" w:type="dxa"/>
          </w:tcPr>
          <w:p w14:paraId="6454A340" w14:textId="77777777" w:rsidR="002371E9" w:rsidRPr="007A7361" w:rsidRDefault="002371E9" w:rsidP="00C74B83">
            <w:pPr>
              <w:suppressAutoHyphens/>
              <w:spacing w:line="220" w:lineRule="exact"/>
              <w:ind w:left="75" w:right="-29" w:hanging="86"/>
              <w:rPr>
                <w:rFonts w:ascii="CordiaUPC" w:eastAsia="Times New Roman" w:hAnsi="CordiaUPC" w:cs="CordiaUPC"/>
                <w:color w:val="000000"/>
                <w:sz w:val="26"/>
                <w:szCs w:val="26"/>
                <w:lang w:eastAsia="zh-CN"/>
              </w:rPr>
            </w:pPr>
            <w:r w:rsidRPr="007A7361">
              <w:rPr>
                <w:rFonts w:ascii="CordiaUPC" w:hAnsi="CordiaUPC" w:cs="CordiaUPC" w:hint="cs"/>
                <w:b/>
                <w:bCs/>
                <w:spacing w:val="-2"/>
                <w:sz w:val="26"/>
                <w:szCs w:val="26"/>
              </w:rPr>
              <w:t>Loans to customers and accrued interest receivables</w:t>
            </w:r>
            <w:r w:rsidRPr="004B3F16">
              <w:rPr>
                <w:rFonts w:ascii="CordiaUPC" w:hAnsi="CordiaUPC" w:cs="CordiaUPC" w:hint="cs"/>
                <w:b/>
                <w:bCs/>
                <w:spacing w:val="-2"/>
                <w:sz w:val="26"/>
                <w:szCs w:val="26"/>
              </w:rPr>
              <w:t>*</w:t>
            </w:r>
          </w:p>
        </w:tc>
        <w:tc>
          <w:tcPr>
            <w:tcW w:w="1170" w:type="dxa"/>
          </w:tcPr>
          <w:p w14:paraId="1E07AEE9" w14:textId="77777777" w:rsidR="002371E9" w:rsidRPr="007A7361" w:rsidRDefault="002371E9" w:rsidP="00C74B83">
            <w:pPr>
              <w:tabs>
                <w:tab w:val="decimal" w:pos="1040"/>
              </w:tabs>
              <w:suppressAutoHyphens/>
              <w:snapToGrid w:val="0"/>
              <w:spacing w:line="220" w:lineRule="exact"/>
              <w:jc w:val="right"/>
              <w:rPr>
                <w:rFonts w:ascii="CordiaUPC" w:eastAsia="Times New Roman" w:hAnsi="CordiaUPC" w:cs="CordiaUPC"/>
                <w:sz w:val="26"/>
                <w:szCs w:val="26"/>
                <w:lang w:eastAsia="zh-CN"/>
              </w:rPr>
            </w:pPr>
          </w:p>
        </w:tc>
        <w:tc>
          <w:tcPr>
            <w:tcW w:w="270" w:type="dxa"/>
          </w:tcPr>
          <w:p w14:paraId="27CDE043" w14:textId="77777777" w:rsidR="002371E9" w:rsidRPr="007A7361" w:rsidRDefault="002371E9" w:rsidP="00C74B83">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06" w:type="dxa"/>
          </w:tcPr>
          <w:p w14:paraId="202125FC" w14:textId="77777777" w:rsidR="002371E9" w:rsidRPr="007A7361" w:rsidRDefault="002371E9" w:rsidP="00C74B83">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270" w:type="dxa"/>
            <w:vAlign w:val="bottom"/>
          </w:tcPr>
          <w:p w14:paraId="32BAFE81" w14:textId="77777777" w:rsidR="002371E9" w:rsidRPr="007A7361" w:rsidRDefault="002371E9" w:rsidP="00C74B83">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tcPr>
          <w:p w14:paraId="4AC2590E" w14:textId="77777777" w:rsidR="002371E9" w:rsidRPr="007A7361" w:rsidRDefault="002371E9" w:rsidP="00C74B83">
            <w:pPr>
              <w:tabs>
                <w:tab w:val="decimal" w:pos="1070"/>
              </w:tabs>
              <w:suppressAutoHyphens/>
              <w:snapToGrid w:val="0"/>
              <w:spacing w:line="220" w:lineRule="exact"/>
              <w:jc w:val="right"/>
              <w:rPr>
                <w:rFonts w:ascii="CordiaUPC" w:eastAsia="Times New Roman" w:hAnsi="CordiaUPC" w:cs="CordiaUPC"/>
                <w:sz w:val="26"/>
                <w:szCs w:val="26"/>
                <w:lang w:eastAsia="zh-CN"/>
              </w:rPr>
            </w:pPr>
          </w:p>
        </w:tc>
        <w:tc>
          <w:tcPr>
            <w:tcW w:w="270" w:type="dxa"/>
            <w:vAlign w:val="bottom"/>
          </w:tcPr>
          <w:p w14:paraId="1CDF3EC9" w14:textId="77777777" w:rsidR="002371E9" w:rsidRPr="007A7361" w:rsidRDefault="002371E9" w:rsidP="00C74B83">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tcPr>
          <w:p w14:paraId="3B78708C" w14:textId="77777777" w:rsidR="002371E9" w:rsidRPr="007A7361" w:rsidRDefault="002371E9" w:rsidP="00C74B83">
            <w:pPr>
              <w:tabs>
                <w:tab w:val="decimal" w:pos="1020"/>
              </w:tabs>
              <w:suppressAutoHyphens/>
              <w:snapToGrid w:val="0"/>
              <w:spacing w:line="220" w:lineRule="exact"/>
              <w:jc w:val="right"/>
              <w:rPr>
                <w:rFonts w:ascii="CordiaUPC" w:eastAsia="Times New Roman" w:hAnsi="CordiaUPC" w:cs="CordiaUPC"/>
                <w:sz w:val="26"/>
                <w:szCs w:val="26"/>
                <w:lang w:eastAsia="zh-CN"/>
              </w:rPr>
            </w:pPr>
          </w:p>
        </w:tc>
      </w:tr>
      <w:tr w:rsidR="00D4387E" w:rsidRPr="007A7361" w14:paraId="7F635F4D" w14:textId="77777777" w:rsidTr="003D307F">
        <w:tc>
          <w:tcPr>
            <w:tcW w:w="3600" w:type="dxa"/>
            <w:vAlign w:val="bottom"/>
          </w:tcPr>
          <w:p w14:paraId="28B3927E" w14:textId="77777777" w:rsidR="00D4387E" w:rsidRPr="007A7361" w:rsidRDefault="00D4387E" w:rsidP="00D4387E">
            <w:pPr>
              <w:suppressAutoHyphens/>
              <w:spacing w:line="220" w:lineRule="exact"/>
              <w:ind w:left="75" w:right="-29" w:hanging="86"/>
              <w:rPr>
                <w:rFonts w:ascii="CordiaUPC" w:eastAsia="Times New Roman" w:hAnsi="CordiaUPC" w:cs="CordiaUPC"/>
                <w:color w:val="000000"/>
                <w:sz w:val="26"/>
                <w:szCs w:val="26"/>
                <w:cs/>
                <w:lang w:eastAsia="zh-CN"/>
              </w:rPr>
            </w:pPr>
            <w:r w:rsidRPr="007A7361">
              <w:rPr>
                <w:rFonts w:ascii="CordiaUPC" w:eastAsia="Times New Roman" w:hAnsi="CordiaUPC" w:cs="CordiaUPC" w:hint="cs"/>
                <w:color w:val="000000"/>
                <w:sz w:val="26"/>
                <w:szCs w:val="26"/>
                <w:lang w:eastAsia="zh-CN"/>
              </w:rPr>
              <w:t>Stage 1 (Performing)</w:t>
            </w:r>
          </w:p>
        </w:tc>
        <w:tc>
          <w:tcPr>
            <w:tcW w:w="1170" w:type="dxa"/>
            <w:vAlign w:val="bottom"/>
          </w:tcPr>
          <w:p w14:paraId="0C07BF2C" w14:textId="4C7CBCFC" w:rsidR="00D4387E" w:rsidRPr="007A7361" w:rsidRDefault="00D4387E" w:rsidP="00D4387E">
            <w:pPr>
              <w:tabs>
                <w:tab w:val="decimal" w:pos="1040"/>
              </w:tabs>
              <w:suppressAutoHyphens/>
              <w:snapToGrid w:val="0"/>
              <w:spacing w:line="220" w:lineRule="exact"/>
              <w:jc w:val="right"/>
              <w:rPr>
                <w:rFonts w:ascii="CordiaUPC" w:eastAsia="Times New Roman" w:hAnsi="CordiaUPC" w:cs="CordiaUPC"/>
                <w:sz w:val="26"/>
                <w:szCs w:val="26"/>
                <w:lang w:eastAsia="zh-CN"/>
              </w:rPr>
            </w:pPr>
            <w:r>
              <w:rPr>
                <w:rFonts w:ascii="CordiaUPC" w:hAnsi="CordiaUPC" w:cs="CordiaUPC"/>
                <w:sz w:val="26"/>
                <w:szCs w:val="26"/>
                <w:lang w:val="en-US" w:bidi="th-TH"/>
              </w:rPr>
              <w:t>1,225,032</w:t>
            </w:r>
          </w:p>
        </w:tc>
        <w:tc>
          <w:tcPr>
            <w:tcW w:w="270" w:type="dxa"/>
            <w:vAlign w:val="bottom"/>
          </w:tcPr>
          <w:p w14:paraId="203DB4D5" w14:textId="77777777" w:rsidR="00D4387E" w:rsidRPr="007A7361" w:rsidRDefault="00D4387E" w:rsidP="00D4387E">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06" w:type="dxa"/>
            <w:vAlign w:val="bottom"/>
          </w:tcPr>
          <w:p w14:paraId="7A4F0B8B" w14:textId="689F4B9A" w:rsidR="00D4387E" w:rsidRPr="007A7361" w:rsidRDefault="00D4387E" w:rsidP="00D4387E">
            <w:pPr>
              <w:tabs>
                <w:tab w:val="decimal" w:pos="1020"/>
              </w:tabs>
              <w:suppressAutoHyphens/>
              <w:snapToGrid w:val="0"/>
              <w:spacing w:line="220" w:lineRule="exact"/>
              <w:jc w:val="right"/>
              <w:rPr>
                <w:rFonts w:ascii="CordiaUPC" w:eastAsia="Times New Roman" w:hAnsi="CordiaUPC" w:cs="CordiaUPC"/>
                <w:sz w:val="26"/>
                <w:szCs w:val="26"/>
                <w:lang w:eastAsia="zh-CN"/>
              </w:rPr>
            </w:pPr>
            <w:r w:rsidRPr="00237E1C">
              <w:rPr>
                <w:rFonts w:ascii="CordiaUPC" w:hAnsi="CordiaUPC" w:cs="CordiaUPC" w:hint="cs"/>
                <w:sz w:val="26"/>
                <w:szCs w:val="26"/>
                <w:lang w:val="en-US" w:bidi="th-TH"/>
              </w:rPr>
              <w:t>1,237,638</w:t>
            </w:r>
          </w:p>
        </w:tc>
        <w:tc>
          <w:tcPr>
            <w:tcW w:w="270" w:type="dxa"/>
            <w:vAlign w:val="bottom"/>
          </w:tcPr>
          <w:p w14:paraId="457ACE3B" w14:textId="77777777" w:rsidR="00D4387E" w:rsidRPr="007A7361" w:rsidRDefault="00D4387E" w:rsidP="00D4387E">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1346754B" w14:textId="422431BB" w:rsidR="00D4387E" w:rsidRPr="007A7361" w:rsidRDefault="00D4387E" w:rsidP="00D4387E">
            <w:pPr>
              <w:tabs>
                <w:tab w:val="decimal" w:pos="1070"/>
              </w:tabs>
              <w:suppressAutoHyphens/>
              <w:snapToGrid w:val="0"/>
              <w:spacing w:line="220" w:lineRule="exact"/>
              <w:jc w:val="right"/>
              <w:rPr>
                <w:rFonts w:ascii="CordiaUPC" w:eastAsia="Times New Roman" w:hAnsi="CordiaUPC" w:cs="CordiaUPC"/>
                <w:sz w:val="26"/>
                <w:szCs w:val="26"/>
                <w:lang w:eastAsia="zh-CN"/>
              </w:rPr>
            </w:pPr>
            <w:r>
              <w:rPr>
                <w:rFonts w:ascii="CordiaUPC" w:hAnsi="CordiaUPC" w:cs="CordiaUPC"/>
                <w:sz w:val="26"/>
                <w:szCs w:val="26"/>
                <w:lang w:val="en-US" w:bidi="th-TH"/>
              </w:rPr>
              <w:t>645,796</w:t>
            </w:r>
          </w:p>
        </w:tc>
        <w:tc>
          <w:tcPr>
            <w:tcW w:w="270" w:type="dxa"/>
            <w:vAlign w:val="bottom"/>
          </w:tcPr>
          <w:p w14:paraId="110E7925" w14:textId="77777777" w:rsidR="00D4387E" w:rsidRPr="007A7361" w:rsidRDefault="00D4387E" w:rsidP="00D4387E">
            <w:pPr>
              <w:tabs>
                <w:tab w:val="decimal" w:pos="1020"/>
              </w:tabs>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734A2B13" w14:textId="3E6A6879" w:rsidR="00D4387E" w:rsidRPr="007A7361" w:rsidRDefault="00D4387E" w:rsidP="00D4387E">
            <w:pPr>
              <w:tabs>
                <w:tab w:val="decimal" w:pos="1020"/>
              </w:tabs>
              <w:suppressAutoHyphens/>
              <w:snapToGrid w:val="0"/>
              <w:spacing w:line="220" w:lineRule="exact"/>
              <w:jc w:val="right"/>
              <w:rPr>
                <w:rFonts w:ascii="CordiaUPC" w:eastAsia="Times New Roman" w:hAnsi="CordiaUPC" w:cs="CordiaUPC"/>
                <w:sz w:val="26"/>
                <w:szCs w:val="26"/>
                <w:lang w:eastAsia="zh-CN"/>
              </w:rPr>
            </w:pPr>
            <w:r w:rsidRPr="00237E1C">
              <w:rPr>
                <w:rFonts w:ascii="CordiaUPC" w:hAnsi="CordiaUPC" w:cs="CordiaUPC" w:hint="cs"/>
                <w:sz w:val="26"/>
                <w:szCs w:val="26"/>
                <w:lang w:val="en-US" w:bidi="th-TH"/>
              </w:rPr>
              <w:t>642,301</w:t>
            </w:r>
          </w:p>
        </w:tc>
      </w:tr>
      <w:tr w:rsidR="00D4387E" w:rsidRPr="007A7361" w14:paraId="1F474D6D" w14:textId="77777777" w:rsidTr="003D307F">
        <w:trPr>
          <w:trHeight w:val="181"/>
        </w:trPr>
        <w:tc>
          <w:tcPr>
            <w:tcW w:w="3600" w:type="dxa"/>
            <w:vAlign w:val="bottom"/>
          </w:tcPr>
          <w:p w14:paraId="224C004A" w14:textId="77777777" w:rsidR="00D4387E" w:rsidRPr="007A7361" w:rsidRDefault="00D4387E" w:rsidP="00D4387E">
            <w:pPr>
              <w:suppressAutoHyphens/>
              <w:spacing w:line="220" w:lineRule="exact"/>
              <w:ind w:left="86" w:right="-29" w:hanging="97"/>
              <w:rPr>
                <w:rFonts w:ascii="CordiaUPC" w:eastAsia="Times New Roman" w:hAnsi="CordiaUPC" w:cs="CordiaUPC"/>
                <w:sz w:val="26"/>
                <w:szCs w:val="26"/>
                <w:lang w:eastAsia="zh-CN"/>
              </w:rPr>
            </w:pPr>
            <w:r w:rsidRPr="007A7361">
              <w:rPr>
                <w:rFonts w:ascii="CordiaUPC" w:eastAsia="Times New Roman" w:hAnsi="CordiaUPC" w:cs="CordiaUPC" w:hint="cs"/>
                <w:sz w:val="26"/>
                <w:szCs w:val="26"/>
                <w:lang w:eastAsia="zh-CN"/>
              </w:rPr>
              <w:t>Stage 2 (Under-performing)</w:t>
            </w:r>
          </w:p>
        </w:tc>
        <w:tc>
          <w:tcPr>
            <w:tcW w:w="1170" w:type="dxa"/>
            <w:vAlign w:val="bottom"/>
          </w:tcPr>
          <w:p w14:paraId="58B3DF56" w14:textId="7CD26E3C" w:rsidR="00D4387E" w:rsidRPr="007A7361" w:rsidRDefault="00D4387E" w:rsidP="00D4387E">
            <w:pPr>
              <w:tabs>
                <w:tab w:val="decimal" w:pos="1040"/>
              </w:tabs>
              <w:suppressAutoHyphens/>
              <w:snapToGrid w:val="0"/>
              <w:spacing w:line="220" w:lineRule="exact"/>
              <w:jc w:val="right"/>
              <w:rPr>
                <w:rFonts w:ascii="CordiaUPC" w:eastAsia="Times New Roman" w:hAnsi="CordiaUPC" w:cs="CordiaUPC"/>
                <w:sz w:val="26"/>
                <w:szCs w:val="26"/>
                <w:lang w:eastAsia="zh-CN"/>
              </w:rPr>
            </w:pPr>
            <w:r>
              <w:rPr>
                <w:rFonts w:ascii="CordiaUPC" w:hAnsi="CordiaUPC" w:cs="CordiaUPC"/>
                <w:sz w:val="26"/>
                <w:szCs w:val="26"/>
                <w:lang w:val="en-US" w:bidi="th-TH"/>
              </w:rPr>
              <w:t>118,222</w:t>
            </w:r>
          </w:p>
        </w:tc>
        <w:tc>
          <w:tcPr>
            <w:tcW w:w="270" w:type="dxa"/>
            <w:vAlign w:val="bottom"/>
          </w:tcPr>
          <w:p w14:paraId="078BD8E3" w14:textId="77777777" w:rsidR="00D4387E" w:rsidRPr="007A7361" w:rsidRDefault="00D4387E" w:rsidP="00D4387E">
            <w:pPr>
              <w:suppressAutoHyphens/>
              <w:snapToGrid w:val="0"/>
              <w:spacing w:line="220" w:lineRule="exact"/>
              <w:jc w:val="right"/>
              <w:rPr>
                <w:rFonts w:ascii="CordiaUPC" w:eastAsia="Times New Roman" w:hAnsi="CordiaUPC" w:cs="CordiaUPC"/>
                <w:sz w:val="26"/>
                <w:szCs w:val="26"/>
                <w:lang w:eastAsia="zh-CN"/>
              </w:rPr>
            </w:pPr>
          </w:p>
        </w:tc>
        <w:tc>
          <w:tcPr>
            <w:tcW w:w="1206" w:type="dxa"/>
            <w:vAlign w:val="bottom"/>
          </w:tcPr>
          <w:p w14:paraId="1B0C2C7F" w14:textId="22100E10" w:rsidR="00D4387E" w:rsidRPr="007A7361" w:rsidRDefault="00D4387E" w:rsidP="00D4387E">
            <w:pPr>
              <w:suppressAutoHyphens/>
              <w:snapToGrid w:val="0"/>
              <w:spacing w:line="220" w:lineRule="exact"/>
              <w:jc w:val="right"/>
              <w:rPr>
                <w:rFonts w:ascii="CordiaUPC" w:eastAsia="Times New Roman" w:hAnsi="CordiaUPC" w:cs="CordiaUPC"/>
                <w:sz w:val="26"/>
                <w:szCs w:val="26"/>
                <w:lang w:eastAsia="zh-CN"/>
              </w:rPr>
            </w:pPr>
            <w:r w:rsidRPr="00237E1C">
              <w:rPr>
                <w:rFonts w:ascii="CordiaUPC" w:hAnsi="CordiaUPC" w:cs="CordiaUPC" w:hint="cs"/>
                <w:sz w:val="26"/>
                <w:szCs w:val="26"/>
                <w:lang w:val="en-US" w:bidi="th-TH"/>
              </w:rPr>
              <w:t>122,135</w:t>
            </w:r>
          </w:p>
        </w:tc>
        <w:tc>
          <w:tcPr>
            <w:tcW w:w="270" w:type="dxa"/>
            <w:vAlign w:val="bottom"/>
          </w:tcPr>
          <w:p w14:paraId="3D13C82C" w14:textId="77777777" w:rsidR="00D4387E" w:rsidRPr="007A7361" w:rsidRDefault="00D4387E" w:rsidP="00D4387E">
            <w:pPr>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3AF31720" w14:textId="5CF83D4C" w:rsidR="00D4387E" w:rsidRPr="007A7361" w:rsidRDefault="00D4387E" w:rsidP="00D4387E">
            <w:pPr>
              <w:tabs>
                <w:tab w:val="decimal" w:pos="1070"/>
              </w:tabs>
              <w:suppressAutoHyphens/>
              <w:snapToGrid w:val="0"/>
              <w:spacing w:line="220" w:lineRule="exact"/>
              <w:rPr>
                <w:rFonts w:ascii="CordiaUPC" w:eastAsia="Times New Roman" w:hAnsi="CordiaUPC" w:cs="CordiaUPC"/>
                <w:sz w:val="26"/>
                <w:szCs w:val="26"/>
                <w:lang w:eastAsia="zh-CN"/>
              </w:rPr>
            </w:pPr>
            <w:r>
              <w:rPr>
                <w:rFonts w:ascii="CordiaUPC" w:hAnsi="CordiaUPC" w:cs="CordiaUPC"/>
                <w:sz w:val="26"/>
                <w:szCs w:val="26"/>
                <w:lang w:val="en-US" w:bidi="th-TH"/>
              </w:rPr>
              <w:t>59,656</w:t>
            </w:r>
          </w:p>
        </w:tc>
        <w:tc>
          <w:tcPr>
            <w:tcW w:w="270" w:type="dxa"/>
            <w:vAlign w:val="bottom"/>
          </w:tcPr>
          <w:p w14:paraId="1ACB09FC" w14:textId="77777777" w:rsidR="00D4387E" w:rsidRPr="007A7361" w:rsidRDefault="00D4387E" w:rsidP="00D4387E">
            <w:pPr>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7A4AB67A" w14:textId="5740A987" w:rsidR="00D4387E" w:rsidRPr="007A7361" w:rsidRDefault="00D4387E" w:rsidP="00D4387E">
            <w:pPr>
              <w:suppressAutoHyphens/>
              <w:snapToGrid w:val="0"/>
              <w:spacing w:line="220" w:lineRule="exact"/>
              <w:jc w:val="right"/>
              <w:rPr>
                <w:rFonts w:ascii="CordiaUPC" w:eastAsia="Times New Roman" w:hAnsi="CordiaUPC" w:cs="CordiaUPC"/>
                <w:sz w:val="26"/>
                <w:szCs w:val="26"/>
                <w:lang w:eastAsia="zh-CN"/>
              </w:rPr>
            </w:pPr>
            <w:r w:rsidRPr="00237E1C">
              <w:rPr>
                <w:rFonts w:ascii="CordiaUPC" w:hAnsi="CordiaUPC" w:cs="CordiaUPC" w:hint="cs"/>
                <w:sz w:val="26"/>
                <w:szCs w:val="26"/>
                <w:lang w:val="en-US" w:bidi="th-TH"/>
              </w:rPr>
              <w:t>60,347</w:t>
            </w:r>
          </w:p>
        </w:tc>
      </w:tr>
      <w:tr w:rsidR="00D4387E" w:rsidRPr="007A7361" w14:paraId="0E7C60D9" w14:textId="77777777" w:rsidTr="003D307F">
        <w:tc>
          <w:tcPr>
            <w:tcW w:w="3600" w:type="dxa"/>
            <w:vAlign w:val="bottom"/>
          </w:tcPr>
          <w:p w14:paraId="0D71FFAE" w14:textId="77777777" w:rsidR="00D4387E" w:rsidRPr="007A7361" w:rsidRDefault="00D4387E" w:rsidP="00D4387E">
            <w:pPr>
              <w:suppressAutoHyphens/>
              <w:spacing w:line="220" w:lineRule="exact"/>
              <w:ind w:left="86" w:right="-29" w:hanging="97"/>
              <w:jc w:val="both"/>
              <w:rPr>
                <w:rFonts w:ascii="CordiaUPC" w:eastAsia="Times New Roman" w:hAnsi="CordiaUPC" w:cs="CordiaUPC"/>
                <w:sz w:val="26"/>
                <w:szCs w:val="26"/>
                <w:lang w:eastAsia="zh-CN"/>
              </w:rPr>
            </w:pPr>
            <w:r w:rsidRPr="007A7361">
              <w:rPr>
                <w:rFonts w:ascii="CordiaUPC" w:eastAsia="Times New Roman" w:hAnsi="CordiaUPC" w:cs="CordiaUPC" w:hint="cs"/>
                <w:sz w:val="26"/>
                <w:szCs w:val="26"/>
                <w:lang w:eastAsia="zh-CN"/>
              </w:rPr>
              <w:t>Stage 3 (Non-performing)</w:t>
            </w:r>
          </w:p>
        </w:tc>
        <w:tc>
          <w:tcPr>
            <w:tcW w:w="1170" w:type="dxa"/>
            <w:vAlign w:val="bottom"/>
          </w:tcPr>
          <w:p w14:paraId="696A68B6" w14:textId="66B48DF6" w:rsidR="00D4387E" w:rsidRPr="007A7361" w:rsidRDefault="00D4387E" w:rsidP="00D4387E">
            <w:pPr>
              <w:tabs>
                <w:tab w:val="decimal" w:pos="1040"/>
              </w:tabs>
              <w:suppressAutoHyphens/>
              <w:snapToGrid w:val="0"/>
              <w:spacing w:line="220" w:lineRule="exact"/>
              <w:jc w:val="right"/>
              <w:rPr>
                <w:rFonts w:ascii="CordiaUPC" w:eastAsia="Times New Roman" w:hAnsi="CordiaUPC" w:cs="CordiaUPC"/>
                <w:sz w:val="26"/>
                <w:szCs w:val="26"/>
                <w:lang w:eastAsia="zh-CN"/>
              </w:rPr>
            </w:pPr>
            <w:r>
              <w:rPr>
                <w:rFonts w:ascii="CordiaUPC" w:hAnsi="CordiaUPC" w:cs="CordiaUPC"/>
                <w:sz w:val="26"/>
                <w:szCs w:val="26"/>
                <w:lang w:val="en-US" w:bidi="th-TH"/>
              </w:rPr>
              <w:t>44,101</w:t>
            </w:r>
          </w:p>
        </w:tc>
        <w:tc>
          <w:tcPr>
            <w:tcW w:w="270" w:type="dxa"/>
            <w:vAlign w:val="bottom"/>
          </w:tcPr>
          <w:p w14:paraId="323FF84B" w14:textId="77777777" w:rsidR="00D4387E" w:rsidRPr="007A7361" w:rsidRDefault="00D4387E" w:rsidP="00D4387E">
            <w:pPr>
              <w:suppressAutoHyphens/>
              <w:snapToGrid w:val="0"/>
              <w:spacing w:line="220" w:lineRule="exact"/>
              <w:jc w:val="right"/>
              <w:rPr>
                <w:rFonts w:ascii="CordiaUPC" w:eastAsia="Times New Roman" w:hAnsi="CordiaUPC" w:cs="CordiaUPC"/>
                <w:sz w:val="26"/>
                <w:szCs w:val="26"/>
                <w:lang w:eastAsia="zh-CN"/>
              </w:rPr>
            </w:pPr>
          </w:p>
        </w:tc>
        <w:tc>
          <w:tcPr>
            <w:tcW w:w="1206" w:type="dxa"/>
            <w:vAlign w:val="bottom"/>
          </w:tcPr>
          <w:p w14:paraId="5B25177B" w14:textId="02D8F405" w:rsidR="00D4387E" w:rsidRPr="00766D8C" w:rsidRDefault="00D4387E" w:rsidP="00D4387E">
            <w:pPr>
              <w:suppressAutoHyphens/>
              <w:snapToGrid w:val="0"/>
              <w:spacing w:line="220" w:lineRule="exact"/>
              <w:jc w:val="right"/>
              <w:rPr>
                <w:rFonts w:ascii="CordiaUPC" w:eastAsia="Times New Roman" w:hAnsi="CordiaUPC" w:cs="CordiaUPC"/>
                <w:sz w:val="26"/>
                <w:szCs w:val="26"/>
                <w:lang w:eastAsia="zh-CN"/>
              </w:rPr>
            </w:pPr>
            <w:r w:rsidRPr="00766D8C">
              <w:rPr>
                <w:rFonts w:ascii="CordiaUPC" w:hAnsi="CordiaUPC" w:cs="CordiaUPC" w:hint="cs"/>
                <w:sz w:val="26"/>
                <w:szCs w:val="26"/>
                <w:lang w:val="en-US" w:bidi="th-TH"/>
              </w:rPr>
              <w:t>4</w:t>
            </w:r>
            <w:r w:rsidRPr="00766D8C">
              <w:rPr>
                <w:rFonts w:ascii="CordiaUPC" w:hAnsi="CordiaUPC" w:cs="CordiaUPC"/>
                <w:sz w:val="26"/>
                <w:szCs w:val="26"/>
                <w:lang w:val="en-US" w:bidi="th-TH"/>
              </w:rPr>
              <w:t>0</w:t>
            </w:r>
            <w:r w:rsidRPr="00766D8C">
              <w:rPr>
                <w:rFonts w:ascii="CordiaUPC" w:hAnsi="CordiaUPC" w:cs="CordiaUPC" w:hint="cs"/>
                <w:sz w:val="26"/>
                <w:szCs w:val="26"/>
                <w:lang w:val="en-US" w:bidi="th-TH"/>
              </w:rPr>
              <w:t>,</w:t>
            </w:r>
            <w:r w:rsidRPr="00766D8C">
              <w:rPr>
                <w:rFonts w:ascii="CordiaUPC" w:hAnsi="CordiaUPC" w:cs="CordiaUPC"/>
                <w:sz w:val="26"/>
                <w:szCs w:val="26"/>
                <w:lang w:val="en-US" w:bidi="th-TH"/>
              </w:rPr>
              <w:t>674</w:t>
            </w:r>
          </w:p>
        </w:tc>
        <w:tc>
          <w:tcPr>
            <w:tcW w:w="270" w:type="dxa"/>
            <w:vAlign w:val="bottom"/>
          </w:tcPr>
          <w:p w14:paraId="3902B967" w14:textId="77777777" w:rsidR="00D4387E" w:rsidRPr="00766D8C" w:rsidRDefault="00D4387E" w:rsidP="00D4387E">
            <w:pPr>
              <w:suppressAutoHyphens/>
              <w:snapToGrid w:val="0"/>
              <w:spacing w:line="220" w:lineRule="exact"/>
              <w:jc w:val="right"/>
              <w:rPr>
                <w:rFonts w:ascii="CordiaUPC" w:eastAsia="Times New Roman" w:hAnsi="CordiaUPC" w:cs="CordiaUPC"/>
                <w:sz w:val="26"/>
                <w:szCs w:val="26"/>
                <w:lang w:eastAsia="zh-CN"/>
              </w:rPr>
            </w:pPr>
          </w:p>
        </w:tc>
        <w:tc>
          <w:tcPr>
            <w:tcW w:w="1314" w:type="dxa"/>
            <w:vAlign w:val="bottom"/>
          </w:tcPr>
          <w:p w14:paraId="388F7797" w14:textId="5816235B" w:rsidR="00D4387E" w:rsidRPr="00766D8C" w:rsidRDefault="00D4387E" w:rsidP="00D4387E">
            <w:pPr>
              <w:tabs>
                <w:tab w:val="decimal" w:pos="1070"/>
              </w:tabs>
              <w:suppressAutoHyphens/>
              <w:snapToGrid w:val="0"/>
              <w:spacing w:line="220" w:lineRule="exact"/>
              <w:ind w:right="221"/>
              <w:rPr>
                <w:rFonts w:ascii="CordiaUPC" w:eastAsia="Times New Roman" w:hAnsi="CordiaUPC" w:cs="CordiaUPC"/>
                <w:sz w:val="26"/>
                <w:szCs w:val="26"/>
                <w:lang w:eastAsia="zh-CN"/>
              </w:rPr>
            </w:pPr>
            <w:r w:rsidRPr="00766D8C">
              <w:rPr>
                <w:rFonts w:ascii="CordiaUPC" w:hAnsi="CordiaUPC" w:cs="CordiaUPC"/>
                <w:sz w:val="26"/>
                <w:szCs w:val="26"/>
                <w:lang w:val="en-US" w:bidi="th-TH"/>
              </w:rPr>
              <w:t>24,595</w:t>
            </w:r>
          </w:p>
        </w:tc>
        <w:tc>
          <w:tcPr>
            <w:tcW w:w="270" w:type="dxa"/>
            <w:vAlign w:val="bottom"/>
          </w:tcPr>
          <w:p w14:paraId="72EBA728" w14:textId="77777777" w:rsidR="00D4387E" w:rsidRPr="00766D8C" w:rsidRDefault="00D4387E" w:rsidP="00D4387E">
            <w:pPr>
              <w:suppressAutoHyphens/>
              <w:snapToGrid w:val="0"/>
              <w:spacing w:line="220" w:lineRule="exact"/>
              <w:jc w:val="right"/>
              <w:rPr>
                <w:rFonts w:ascii="CordiaUPC" w:eastAsia="Times New Roman" w:hAnsi="CordiaUPC" w:cs="CordiaUPC"/>
                <w:sz w:val="26"/>
                <w:szCs w:val="26"/>
                <w:lang w:eastAsia="zh-CN"/>
              </w:rPr>
            </w:pPr>
          </w:p>
        </w:tc>
        <w:tc>
          <w:tcPr>
            <w:tcW w:w="1260" w:type="dxa"/>
            <w:vAlign w:val="bottom"/>
          </w:tcPr>
          <w:p w14:paraId="5578986D" w14:textId="009CE52A" w:rsidR="00D4387E" w:rsidRPr="00766D8C" w:rsidRDefault="00D4387E" w:rsidP="00D4387E">
            <w:pPr>
              <w:suppressAutoHyphens/>
              <w:snapToGrid w:val="0"/>
              <w:spacing w:line="220" w:lineRule="exact"/>
              <w:jc w:val="right"/>
              <w:rPr>
                <w:rFonts w:ascii="CordiaUPC" w:eastAsia="Times New Roman" w:hAnsi="CordiaUPC" w:cs="CordiaUPC"/>
                <w:sz w:val="26"/>
                <w:szCs w:val="26"/>
                <w:lang w:eastAsia="zh-CN"/>
              </w:rPr>
            </w:pPr>
            <w:r w:rsidRPr="00766D8C">
              <w:rPr>
                <w:rFonts w:ascii="CordiaUPC" w:hAnsi="CordiaUPC" w:cs="CordiaUPC" w:hint="cs"/>
                <w:sz w:val="26"/>
                <w:szCs w:val="26"/>
                <w:lang w:val="en-US" w:bidi="th-TH"/>
              </w:rPr>
              <w:t>2</w:t>
            </w:r>
            <w:r w:rsidRPr="00766D8C">
              <w:rPr>
                <w:rFonts w:ascii="CordiaUPC" w:hAnsi="CordiaUPC" w:cs="CordiaUPC"/>
                <w:sz w:val="26"/>
                <w:szCs w:val="26"/>
                <w:lang w:val="en-US" w:bidi="th-TH"/>
              </w:rPr>
              <w:t>2</w:t>
            </w:r>
            <w:r w:rsidRPr="00766D8C">
              <w:rPr>
                <w:rFonts w:ascii="CordiaUPC" w:hAnsi="CordiaUPC" w:cs="CordiaUPC" w:hint="cs"/>
                <w:sz w:val="26"/>
                <w:szCs w:val="26"/>
                <w:lang w:val="en-US" w:bidi="th-TH"/>
              </w:rPr>
              <w:t>,</w:t>
            </w:r>
            <w:r w:rsidRPr="00766D8C">
              <w:rPr>
                <w:rFonts w:ascii="CordiaUPC" w:hAnsi="CordiaUPC" w:cs="CordiaUPC"/>
                <w:sz w:val="26"/>
                <w:szCs w:val="26"/>
                <w:lang w:val="en-US" w:bidi="th-TH"/>
              </w:rPr>
              <w:t>458</w:t>
            </w:r>
          </w:p>
        </w:tc>
      </w:tr>
      <w:tr w:rsidR="00D4387E" w:rsidRPr="007A7361" w14:paraId="336B52CF" w14:textId="77777777" w:rsidTr="003D307F">
        <w:tc>
          <w:tcPr>
            <w:tcW w:w="3600" w:type="dxa"/>
            <w:vAlign w:val="bottom"/>
          </w:tcPr>
          <w:p w14:paraId="549C10BD" w14:textId="77777777" w:rsidR="00D4387E" w:rsidRPr="007A7361" w:rsidRDefault="00D4387E" w:rsidP="00D4387E">
            <w:pPr>
              <w:suppressAutoHyphens/>
              <w:spacing w:line="220" w:lineRule="exact"/>
              <w:ind w:left="-11" w:right="-29"/>
              <w:jc w:val="both"/>
              <w:rPr>
                <w:rFonts w:ascii="CordiaUPC" w:eastAsia="Times New Roman" w:hAnsi="CordiaUPC" w:cs="CordiaUPC"/>
                <w:b/>
                <w:bCs/>
                <w:color w:val="000000"/>
                <w:sz w:val="26"/>
                <w:szCs w:val="26"/>
                <w:lang w:eastAsia="zh-CN"/>
              </w:rPr>
            </w:pPr>
            <w:r w:rsidRPr="007A7361">
              <w:rPr>
                <w:rFonts w:ascii="CordiaUPC" w:eastAsia="Times New Roman" w:hAnsi="CordiaUPC" w:cs="CordiaUPC" w:hint="cs"/>
                <w:b/>
                <w:bCs/>
                <w:color w:val="000000"/>
                <w:sz w:val="26"/>
                <w:szCs w:val="26"/>
                <w:lang w:eastAsia="zh-CN"/>
              </w:rPr>
              <w:t>Total</w:t>
            </w:r>
          </w:p>
        </w:tc>
        <w:tc>
          <w:tcPr>
            <w:tcW w:w="1170" w:type="dxa"/>
            <w:tcBorders>
              <w:top w:val="single" w:sz="4" w:space="0" w:color="auto"/>
              <w:bottom w:val="double" w:sz="4" w:space="0" w:color="auto"/>
            </w:tcBorders>
            <w:vAlign w:val="bottom"/>
          </w:tcPr>
          <w:p w14:paraId="023B0D70" w14:textId="1E103102" w:rsidR="00D4387E" w:rsidRPr="007A7361" w:rsidRDefault="00D4387E" w:rsidP="00D4387E">
            <w:pPr>
              <w:tabs>
                <w:tab w:val="decimal" w:pos="1040"/>
              </w:tabs>
              <w:suppressAutoHyphens/>
              <w:snapToGrid w:val="0"/>
              <w:spacing w:line="220" w:lineRule="exact"/>
              <w:jc w:val="right"/>
              <w:rPr>
                <w:rFonts w:ascii="CordiaUPC" w:eastAsia="Times New Roman" w:hAnsi="CordiaUPC" w:cs="CordiaUPC"/>
                <w:b/>
                <w:bCs/>
                <w:sz w:val="26"/>
                <w:szCs w:val="26"/>
                <w:lang w:eastAsia="zh-CN"/>
              </w:rPr>
            </w:pPr>
            <w:r>
              <w:rPr>
                <w:rFonts w:ascii="CordiaUPC" w:hAnsi="CordiaUPC" w:cs="CordiaUPC"/>
                <w:b/>
                <w:bCs/>
                <w:sz w:val="26"/>
                <w:szCs w:val="26"/>
                <w:lang w:val="en-US" w:bidi="th-TH"/>
              </w:rPr>
              <w:t>1,387,355</w:t>
            </w:r>
          </w:p>
        </w:tc>
        <w:tc>
          <w:tcPr>
            <w:tcW w:w="270" w:type="dxa"/>
            <w:vAlign w:val="bottom"/>
          </w:tcPr>
          <w:p w14:paraId="2E7F2EF2" w14:textId="77777777" w:rsidR="00D4387E" w:rsidRPr="007A7361" w:rsidRDefault="00D4387E" w:rsidP="00D4387E">
            <w:pPr>
              <w:suppressAutoHyphens/>
              <w:snapToGrid w:val="0"/>
              <w:spacing w:line="220" w:lineRule="exact"/>
              <w:jc w:val="right"/>
              <w:rPr>
                <w:rFonts w:ascii="CordiaUPC" w:eastAsia="Times New Roman" w:hAnsi="CordiaUPC" w:cs="CordiaUPC"/>
                <w:b/>
                <w:bCs/>
                <w:sz w:val="26"/>
                <w:szCs w:val="26"/>
                <w:lang w:eastAsia="zh-CN"/>
              </w:rPr>
            </w:pPr>
          </w:p>
        </w:tc>
        <w:tc>
          <w:tcPr>
            <w:tcW w:w="1206" w:type="dxa"/>
            <w:tcBorders>
              <w:top w:val="single" w:sz="4" w:space="0" w:color="auto"/>
              <w:bottom w:val="double" w:sz="4" w:space="0" w:color="auto"/>
            </w:tcBorders>
            <w:vAlign w:val="bottom"/>
          </w:tcPr>
          <w:p w14:paraId="6038C8AA" w14:textId="7FB8E71F" w:rsidR="00D4387E" w:rsidRPr="00766D8C" w:rsidRDefault="00D4387E" w:rsidP="00D4387E">
            <w:pPr>
              <w:suppressAutoHyphens/>
              <w:snapToGrid w:val="0"/>
              <w:spacing w:line="220" w:lineRule="exact"/>
              <w:jc w:val="right"/>
              <w:rPr>
                <w:rFonts w:ascii="CordiaUPC" w:eastAsia="Times New Roman" w:hAnsi="CordiaUPC" w:cs="CordiaUPC"/>
                <w:b/>
                <w:bCs/>
                <w:sz w:val="26"/>
                <w:szCs w:val="26"/>
                <w:lang w:eastAsia="zh-CN"/>
              </w:rPr>
            </w:pPr>
            <w:r w:rsidRPr="00766D8C">
              <w:rPr>
                <w:rFonts w:ascii="CordiaUPC" w:hAnsi="CordiaUPC" w:cs="CordiaUPC" w:hint="cs"/>
                <w:b/>
                <w:bCs/>
                <w:sz w:val="26"/>
                <w:szCs w:val="26"/>
                <w:lang w:val="en-US" w:bidi="th-TH"/>
              </w:rPr>
              <w:t>1,40</w:t>
            </w:r>
            <w:r w:rsidRPr="00766D8C">
              <w:rPr>
                <w:rFonts w:ascii="CordiaUPC" w:hAnsi="CordiaUPC" w:cs="CordiaUPC"/>
                <w:b/>
                <w:bCs/>
                <w:sz w:val="26"/>
                <w:szCs w:val="26"/>
                <w:lang w:val="en-US" w:bidi="th-TH"/>
              </w:rPr>
              <w:t>0</w:t>
            </w:r>
            <w:r w:rsidRPr="00766D8C">
              <w:rPr>
                <w:rFonts w:ascii="CordiaUPC" w:hAnsi="CordiaUPC" w:cs="CordiaUPC" w:hint="cs"/>
                <w:b/>
                <w:bCs/>
                <w:sz w:val="26"/>
                <w:szCs w:val="26"/>
                <w:lang w:val="en-US" w:bidi="th-TH"/>
              </w:rPr>
              <w:t>,</w:t>
            </w:r>
            <w:r w:rsidRPr="00766D8C">
              <w:rPr>
                <w:rFonts w:ascii="CordiaUPC" w:hAnsi="CordiaUPC" w:cs="CordiaUPC"/>
                <w:b/>
                <w:bCs/>
                <w:sz w:val="26"/>
                <w:szCs w:val="26"/>
                <w:lang w:val="en-US" w:bidi="th-TH"/>
              </w:rPr>
              <w:t>447</w:t>
            </w:r>
          </w:p>
        </w:tc>
        <w:tc>
          <w:tcPr>
            <w:tcW w:w="270" w:type="dxa"/>
            <w:vAlign w:val="bottom"/>
          </w:tcPr>
          <w:p w14:paraId="7D770EED" w14:textId="77777777" w:rsidR="00D4387E" w:rsidRPr="00766D8C" w:rsidRDefault="00D4387E" w:rsidP="00D4387E">
            <w:pPr>
              <w:suppressAutoHyphens/>
              <w:snapToGrid w:val="0"/>
              <w:spacing w:line="22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5B848CE3" w14:textId="738799E7" w:rsidR="00D4387E" w:rsidRPr="00766D8C" w:rsidRDefault="00D4387E" w:rsidP="00D4387E">
            <w:pPr>
              <w:tabs>
                <w:tab w:val="decimal" w:pos="1070"/>
              </w:tabs>
              <w:suppressAutoHyphens/>
              <w:snapToGrid w:val="0"/>
              <w:spacing w:line="220" w:lineRule="exact"/>
              <w:rPr>
                <w:rFonts w:ascii="CordiaUPC" w:eastAsia="Times New Roman" w:hAnsi="CordiaUPC" w:cs="CordiaUPC"/>
                <w:b/>
                <w:bCs/>
                <w:sz w:val="26"/>
                <w:szCs w:val="26"/>
                <w:lang w:eastAsia="zh-CN"/>
              </w:rPr>
            </w:pPr>
            <w:r w:rsidRPr="00766D8C">
              <w:rPr>
                <w:rFonts w:ascii="CordiaUPC" w:hAnsi="CordiaUPC" w:cs="CordiaUPC"/>
                <w:b/>
                <w:bCs/>
                <w:sz w:val="26"/>
                <w:szCs w:val="26"/>
                <w:lang w:val="en-US" w:bidi="th-TH"/>
              </w:rPr>
              <w:t>730,047</w:t>
            </w:r>
          </w:p>
        </w:tc>
        <w:tc>
          <w:tcPr>
            <w:tcW w:w="270" w:type="dxa"/>
            <w:vAlign w:val="bottom"/>
          </w:tcPr>
          <w:p w14:paraId="071DC4CC" w14:textId="77777777" w:rsidR="00D4387E" w:rsidRPr="00766D8C" w:rsidRDefault="00D4387E" w:rsidP="00D4387E">
            <w:pPr>
              <w:suppressAutoHyphens/>
              <w:snapToGrid w:val="0"/>
              <w:spacing w:line="220" w:lineRule="exact"/>
              <w:jc w:val="right"/>
              <w:rPr>
                <w:rFonts w:ascii="CordiaUPC" w:eastAsia="Times New Roman" w:hAnsi="CordiaUPC" w:cs="CordiaUPC"/>
                <w:b/>
                <w:bCs/>
                <w:sz w:val="26"/>
                <w:szCs w:val="26"/>
                <w:lang w:eastAsia="zh-CN"/>
              </w:rPr>
            </w:pPr>
          </w:p>
        </w:tc>
        <w:tc>
          <w:tcPr>
            <w:tcW w:w="1260" w:type="dxa"/>
            <w:tcBorders>
              <w:top w:val="single" w:sz="4" w:space="0" w:color="auto"/>
              <w:bottom w:val="double" w:sz="4" w:space="0" w:color="auto"/>
            </w:tcBorders>
            <w:vAlign w:val="bottom"/>
          </w:tcPr>
          <w:p w14:paraId="1C1381E8" w14:textId="0360D37B" w:rsidR="00D4387E" w:rsidRPr="00766D8C" w:rsidRDefault="00D4387E" w:rsidP="00D4387E">
            <w:pPr>
              <w:suppressAutoHyphens/>
              <w:snapToGrid w:val="0"/>
              <w:spacing w:line="220" w:lineRule="exact"/>
              <w:jc w:val="right"/>
              <w:rPr>
                <w:rFonts w:ascii="CordiaUPC" w:eastAsia="Times New Roman" w:hAnsi="CordiaUPC" w:cs="CordiaUPC"/>
                <w:b/>
                <w:bCs/>
                <w:sz w:val="26"/>
                <w:szCs w:val="26"/>
                <w:lang w:eastAsia="zh-CN"/>
              </w:rPr>
            </w:pPr>
            <w:r w:rsidRPr="00766D8C">
              <w:rPr>
                <w:rFonts w:ascii="CordiaUPC" w:hAnsi="CordiaUPC" w:cs="CordiaUPC" w:hint="cs"/>
                <w:b/>
                <w:bCs/>
                <w:sz w:val="26"/>
                <w:szCs w:val="26"/>
                <w:lang w:val="en-US" w:bidi="th-TH"/>
              </w:rPr>
              <w:t>72</w:t>
            </w:r>
            <w:r w:rsidRPr="00766D8C">
              <w:rPr>
                <w:rFonts w:ascii="CordiaUPC" w:hAnsi="CordiaUPC" w:cs="CordiaUPC"/>
                <w:b/>
                <w:bCs/>
                <w:sz w:val="26"/>
                <w:szCs w:val="26"/>
                <w:lang w:val="en-US" w:bidi="th-TH"/>
              </w:rPr>
              <w:t>5</w:t>
            </w:r>
            <w:r w:rsidRPr="00766D8C">
              <w:rPr>
                <w:rFonts w:ascii="CordiaUPC" w:hAnsi="CordiaUPC" w:cs="CordiaUPC" w:hint="cs"/>
                <w:b/>
                <w:bCs/>
                <w:sz w:val="26"/>
                <w:szCs w:val="26"/>
                <w:lang w:val="en-US" w:bidi="th-TH"/>
              </w:rPr>
              <w:t>,</w:t>
            </w:r>
            <w:r w:rsidRPr="00766D8C">
              <w:rPr>
                <w:rFonts w:ascii="CordiaUPC" w:hAnsi="CordiaUPC" w:cs="CordiaUPC"/>
                <w:b/>
                <w:bCs/>
                <w:sz w:val="26"/>
                <w:szCs w:val="26"/>
                <w:lang w:val="en-US" w:bidi="th-TH"/>
              </w:rPr>
              <w:t>106</w:t>
            </w:r>
          </w:p>
        </w:tc>
      </w:tr>
      <w:bookmarkEnd w:id="8"/>
    </w:tbl>
    <w:p w14:paraId="06C23EA8" w14:textId="77777777" w:rsidR="00BB43F1" w:rsidRPr="002371E9" w:rsidRDefault="00BB43F1" w:rsidP="009F5A14">
      <w:pPr>
        <w:autoSpaceDE w:val="0"/>
        <w:autoSpaceDN w:val="0"/>
        <w:adjustRightInd w:val="0"/>
        <w:spacing w:line="240" w:lineRule="auto"/>
        <w:ind w:left="562"/>
        <w:jc w:val="thaiDistribute"/>
        <w:rPr>
          <w:rFonts w:ascii="CordiaUPC" w:hAnsi="CordiaUPC" w:cs="CordiaUPC"/>
          <w:sz w:val="14"/>
          <w:szCs w:val="14"/>
          <w:cs/>
          <w:lang w:val="en-US" w:bidi="th-TH"/>
        </w:rPr>
      </w:pPr>
    </w:p>
    <w:p w14:paraId="1A1CAFDB" w14:textId="76FF8217" w:rsidR="002F065C" w:rsidRDefault="002371E9" w:rsidP="002371E9">
      <w:pPr>
        <w:tabs>
          <w:tab w:val="left" w:pos="837"/>
        </w:tabs>
        <w:spacing w:line="220" w:lineRule="exact"/>
        <w:ind w:left="900" w:hanging="266"/>
        <w:jc w:val="thaiDistribute"/>
        <w:rPr>
          <w:rFonts w:ascii="CordiaUPC" w:hAnsi="CordiaUPC" w:cs="CordiaUPC"/>
          <w:szCs w:val="22"/>
          <w:lang w:val="en-US"/>
        </w:rPr>
      </w:pPr>
      <w:r w:rsidRPr="004B3F16">
        <w:rPr>
          <w:rFonts w:ascii="CordiaUPC" w:hAnsi="CordiaUPC" w:cs="CordiaUPC" w:hint="cs"/>
          <w:sz w:val="26"/>
          <w:szCs w:val="26"/>
          <w:lang w:val="en-US"/>
        </w:rPr>
        <w:t>*</w:t>
      </w:r>
      <w:r w:rsidRPr="007A7361">
        <w:rPr>
          <w:rFonts w:ascii="CordiaUPC" w:hAnsi="CordiaUPC" w:cs="CordiaUPC" w:hint="cs"/>
          <w:szCs w:val="22"/>
          <w:lang w:val="en-US"/>
        </w:rPr>
        <w:tab/>
        <w:t xml:space="preserve">Total loans to customers and accrued interest receivables in note </w:t>
      </w:r>
      <w:r>
        <w:rPr>
          <w:rFonts w:ascii="CordiaUPC" w:hAnsi="CordiaUPC" w:cs="CordiaUPC"/>
          <w:szCs w:val="22"/>
          <w:lang w:val="en-US"/>
        </w:rPr>
        <w:t>7</w:t>
      </w:r>
      <w:r w:rsidRPr="007A7361">
        <w:rPr>
          <w:rFonts w:ascii="CordiaUPC" w:hAnsi="CordiaUPC" w:cs="CordiaUPC" w:hint="cs"/>
          <w:szCs w:val="22"/>
          <w:lang w:val="en-US"/>
        </w:rPr>
        <w:t>.1</w:t>
      </w:r>
    </w:p>
    <w:p w14:paraId="432EA1C5" w14:textId="2C60223D" w:rsidR="008A5BEA" w:rsidRDefault="008A5BEA" w:rsidP="002371E9">
      <w:pPr>
        <w:tabs>
          <w:tab w:val="left" w:pos="837"/>
        </w:tabs>
        <w:spacing w:line="220" w:lineRule="exact"/>
        <w:ind w:left="900" w:hanging="266"/>
        <w:jc w:val="thaiDistribute"/>
        <w:rPr>
          <w:rFonts w:cs="Times New Roman"/>
          <w:szCs w:val="22"/>
          <w:lang w:bidi="th-TH"/>
        </w:rPr>
      </w:pPr>
    </w:p>
    <w:p w14:paraId="7F0E5659" w14:textId="77777777" w:rsidR="008A5BEA" w:rsidRDefault="008A5BEA">
      <w:pPr>
        <w:spacing w:line="240" w:lineRule="auto"/>
        <w:rPr>
          <w:rFonts w:cs="Times New Roman"/>
          <w:szCs w:val="22"/>
          <w:lang w:bidi="th-TH"/>
        </w:rPr>
      </w:pPr>
      <w:r>
        <w:rPr>
          <w:rFonts w:cs="Times New Roman"/>
          <w:szCs w:val="22"/>
          <w:lang w:bidi="th-TH"/>
        </w:rPr>
        <w:br w:type="page"/>
      </w:r>
    </w:p>
    <w:p w14:paraId="24691DA7" w14:textId="7172C3A4" w:rsidR="00252288" w:rsidRPr="0074097C" w:rsidRDefault="00757B25" w:rsidP="0074097C">
      <w:pPr>
        <w:spacing w:line="240" w:lineRule="exact"/>
        <w:ind w:left="547" w:right="14" w:hanging="547"/>
        <w:jc w:val="thaiDistribute"/>
        <w:rPr>
          <w:rFonts w:ascii="CordiaUPC" w:hAnsi="CordiaUPC" w:cs="CordiaUPC"/>
          <w:b/>
          <w:bCs/>
          <w:sz w:val="26"/>
          <w:szCs w:val="26"/>
          <w:lang w:bidi="th-TH"/>
        </w:rPr>
      </w:pPr>
      <w:r>
        <w:rPr>
          <w:rFonts w:ascii="CordiaUPC" w:hAnsi="CordiaUPC" w:cs="CordiaUPC"/>
          <w:b/>
          <w:bCs/>
          <w:sz w:val="26"/>
          <w:szCs w:val="26"/>
          <w:lang w:bidi="th-TH"/>
        </w:rPr>
        <w:lastRenderedPageBreak/>
        <w:t>7</w:t>
      </w:r>
      <w:r w:rsidR="001642FD" w:rsidRPr="0074097C">
        <w:rPr>
          <w:rFonts w:ascii="CordiaUPC" w:hAnsi="CordiaUPC" w:cs="CordiaUPC" w:hint="cs"/>
          <w:b/>
          <w:bCs/>
          <w:sz w:val="26"/>
          <w:szCs w:val="26"/>
          <w:lang w:bidi="th-TH"/>
        </w:rPr>
        <w:t>.</w:t>
      </w:r>
      <w:r w:rsidR="004D0E77" w:rsidRPr="0074097C">
        <w:rPr>
          <w:rFonts w:ascii="CordiaUPC" w:hAnsi="CordiaUPC" w:cs="CordiaUPC" w:hint="cs"/>
          <w:b/>
          <w:bCs/>
          <w:sz w:val="26"/>
          <w:szCs w:val="26"/>
          <w:lang w:bidi="th-TH"/>
        </w:rPr>
        <w:t>3</w:t>
      </w:r>
      <w:r w:rsidR="00487AD1" w:rsidRPr="0074097C">
        <w:rPr>
          <w:rFonts w:ascii="CordiaUPC" w:hAnsi="CordiaUPC" w:cs="CordiaUPC" w:hint="cs"/>
          <w:b/>
          <w:bCs/>
          <w:sz w:val="26"/>
          <w:szCs w:val="26"/>
          <w:lang w:bidi="th-TH"/>
        </w:rPr>
        <w:tab/>
      </w:r>
      <w:r w:rsidR="00BC7CB9" w:rsidRPr="0074097C">
        <w:rPr>
          <w:rFonts w:ascii="CordiaUPC" w:hAnsi="CordiaUPC" w:cs="CordiaUPC" w:hint="cs"/>
          <w:b/>
          <w:bCs/>
          <w:sz w:val="26"/>
          <w:szCs w:val="26"/>
          <w:lang w:bidi="th-TH"/>
        </w:rPr>
        <w:t>N</w:t>
      </w:r>
      <w:r w:rsidR="00252288" w:rsidRPr="0074097C">
        <w:rPr>
          <w:rFonts w:ascii="CordiaUPC" w:hAnsi="CordiaUPC" w:cs="CordiaUPC" w:hint="cs"/>
          <w:b/>
          <w:bCs/>
          <w:sz w:val="26"/>
          <w:szCs w:val="26"/>
          <w:lang w:bidi="th-TH"/>
        </w:rPr>
        <w:t xml:space="preserve">on-performing loans </w:t>
      </w:r>
    </w:p>
    <w:p w14:paraId="6FA35DAA" w14:textId="77777777" w:rsidR="005F0352" w:rsidRPr="0074097C" w:rsidRDefault="005F0352" w:rsidP="0074097C">
      <w:pPr>
        <w:autoSpaceDE w:val="0"/>
        <w:autoSpaceDN w:val="0"/>
        <w:adjustRightInd w:val="0"/>
        <w:spacing w:line="240" w:lineRule="exact"/>
        <w:ind w:right="389"/>
        <w:rPr>
          <w:rFonts w:ascii="CordiaUPC" w:hAnsi="CordiaUPC" w:cs="CordiaUPC"/>
          <w:sz w:val="26"/>
          <w:szCs w:val="26"/>
          <w:lang w:bidi="th-TH"/>
        </w:rPr>
      </w:pPr>
    </w:p>
    <w:p w14:paraId="54900338" w14:textId="6B7E2DB3" w:rsidR="00A62D40" w:rsidRPr="00D00B6B" w:rsidRDefault="00A248A4" w:rsidP="0074097C">
      <w:pPr>
        <w:spacing w:line="240" w:lineRule="exact"/>
        <w:ind w:left="547" w:right="-29"/>
        <w:jc w:val="thaiDistribute"/>
        <w:rPr>
          <w:rFonts w:ascii="CordiaUPC" w:hAnsi="CordiaUPC" w:cs="CordiaUPC"/>
          <w:sz w:val="26"/>
          <w:szCs w:val="26"/>
          <w:cs/>
          <w:lang w:val="en-US" w:bidi="th-TH"/>
        </w:rPr>
      </w:pPr>
      <w:r>
        <w:rPr>
          <w:rFonts w:ascii="CordiaUPC" w:hAnsi="CordiaUPC" w:cs="CordiaUPC"/>
          <w:sz w:val="26"/>
          <w:szCs w:val="26"/>
          <w:lang w:bidi="th-TH"/>
        </w:rPr>
        <w:t>According to</w:t>
      </w:r>
      <w:r w:rsidR="00791AE9">
        <w:rPr>
          <w:rFonts w:ascii="CordiaUPC" w:hAnsi="CordiaUPC" w:cs="CordiaUPC"/>
          <w:sz w:val="26"/>
          <w:szCs w:val="26"/>
          <w:lang w:bidi="th-TH"/>
        </w:rPr>
        <w:t xml:space="preserve"> Bank of Thailand notification number </w:t>
      </w:r>
      <w:r w:rsidR="00791AE9" w:rsidRPr="0074097C">
        <w:rPr>
          <w:rFonts w:ascii="CordiaUPC" w:hAnsi="CordiaUPC" w:cs="CordiaUPC" w:hint="cs"/>
          <w:sz w:val="26"/>
          <w:szCs w:val="26"/>
          <w:lang w:bidi="th-TH"/>
        </w:rPr>
        <w:t>Sor Nor Sor. 23/2561</w:t>
      </w:r>
      <w:r w:rsidR="00791AE9">
        <w:rPr>
          <w:rFonts w:ascii="CordiaUPC" w:hAnsi="CordiaUPC" w:cs="CordiaUPC"/>
          <w:sz w:val="26"/>
          <w:szCs w:val="26"/>
          <w:lang w:bidi="th-TH"/>
        </w:rPr>
        <w:t xml:space="preserve"> dated 31 October 2018 </w:t>
      </w:r>
      <w:r>
        <w:rPr>
          <w:rFonts w:ascii="CordiaUPC" w:hAnsi="CordiaUPC" w:cs="CordiaUPC"/>
          <w:sz w:val="26"/>
          <w:szCs w:val="26"/>
          <w:lang w:bidi="th-TH"/>
        </w:rPr>
        <w:t>for</w:t>
      </w:r>
      <w:r w:rsidR="009C638E" w:rsidRPr="0074097C">
        <w:rPr>
          <w:rFonts w:ascii="CordiaUPC" w:hAnsi="CordiaUPC" w:cs="CordiaUPC" w:hint="cs"/>
          <w:sz w:val="26"/>
          <w:szCs w:val="26"/>
          <w:lang w:bidi="th-TH"/>
        </w:rPr>
        <w:t xml:space="preserve"> </w:t>
      </w:r>
      <w:r w:rsidR="00791AE9">
        <w:rPr>
          <w:rFonts w:ascii="CordiaUPC" w:hAnsi="CordiaUPC" w:cs="CordiaUPC"/>
          <w:sz w:val="26"/>
          <w:szCs w:val="26"/>
          <w:lang w:bidi="th-TH"/>
        </w:rPr>
        <w:t>Regulations on C</w:t>
      </w:r>
      <w:r w:rsidR="00791AE9" w:rsidRPr="0074097C">
        <w:rPr>
          <w:rFonts w:ascii="CordiaUPC" w:hAnsi="CordiaUPC" w:cs="CordiaUPC"/>
          <w:sz w:val="26"/>
          <w:szCs w:val="26"/>
          <w:lang w:bidi="th-TH"/>
        </w:rPr>
        <w:t>lassifi</w:t>
      </w:r>
      <w:r w:rsidR="00791AE9">
        <w:rPr>
          <w:rFonts w:ascii="CordiaUPC" w:hAnsi="CordiaUPC" w:cs="CordiaUPC"/>
          <w:sz w:val="26"/>
          <w:szCs w:val="26"/>
          <w:lang w:bidi="th-TH"/>
        </w:rPr>
        <w:t>cation and Provisioning of Financial Institutions</w:t>
      </w:r>
      <w:r w:rsidR="00D00B6B">
        <w:rPr>
          <w:rFonts w:ascii="CordiaUPC" w:hAnsi="CordiaUPC" w:cs="CordiaUPC"/>
          <w:sz w:val="26"/>
          <w:szCs w:val="26"/>
          <w:lang w:val="en-US" w:bidi="th-TH"/>
        </w:rPr>
        <w:t xml:space="preserve">, </w:t>
      </w:r>
      <w:r w:rsidR="00D00B6B">
        <w:rPr>
          <w:rFonts w:ascii="CordiaUPC" w:hAnsi="CordiaUPC" w:cs="CordiaUPC"/>
          <w:sz w:val="26"/>
          <w:szCs w:val="26"/>
          <w:lang w:bidi="th-TH"/>
        </w:rPr>
        <w:t>non-performing loans (</w:t>
      </w:r>
      <w:r w:rsidR="00D00B6B" w:rsidRPr="0074097C">
        <w:rPr>
          <w:rFonts w:ascii="CordiaUPC" w:hAnsi="CordiaUPC" w:cs="CordiaUPC" w:hint="cs"/>
          <w:sz w:val="26"/>
          <w:szCs w:val="26"/>
          <w:lang w:bidi="th-TH"/>
        </w:rPr>
        <w:t>NPL</w:t>
      </w:r>
      <w:r w:rsidR="00D00B6B">
        <w:rPr>
          <w:rFonts w:ascii="CordiaUPC" w:hAnsi="CordiaUPC" w:cs="CordiaUPC"/>
          <w:sz w:val="26"/>
          <w:szCs w:val="26"/>
          <w:lang w:bidi="th-TH"/>
        </w:rPr>
        <w:t xml:space="preserve"> gross) refers to loan with credit impairment.</w:t>
      </w:r>
    </w:p>
    <w:p w14:paraId="20C47A21" w14:textId="77777777" w:rsidR="009C638E" w:rsidRPr="0074097C" w:rsidRDefault="009C638E" w:rsidP="0074097C">
      <w:pPr>
        <w:spacing w:line="240" w:lineRule="exact"/>
        <w:ind w:left="547" w:right="-29"/>
        <w:jc w:val="thaiDistribute"/>
        <w:rPr>
          <w:rFonts w:ascii="CordiaUPC" w:hAnsi="CordiaUPC" w:cs="CordiaUPC"/>
          <w:sz w:val="26"/>
          <w:szCs w:val="26"/>
          <w:lang w:bidi="th-TH"/>
        </w:rPr>
      </w:pPr>
    </w:p>
    <w:p w14:paraId="33D85B1A" w14:textId="093B3314" w:rsidR="005A040C" w:rsidRPr="0074097C" w:rsidRDefault="005A040C" w:rsidP="0074097C">
      <w:pPr>
        <w:autoSpaceDE w:val="0"/>
        <w:autoSpaceDN w:val="0"/>
        <w:adjustRightInd w:val="0"/>
        <w:spacing w:line="240" w:lineRule="exact"/>
        <w:ind w:left="562"/>
        <w:jc w:val="thaiDistribute"/>
        <w:rPr>
          <w:rFonts w:ascii="CordiaUPC" w:hAnsi="CordiaUPC" w:cs="CordiaUPC"/>
          <w:sz w:val="26"/>
          <w:szCs w:val="26"/>
          <w:lang w:bidi="th-TH"/>
        </w:rPr>
      </w:pPr>
      <w:r w:rsidRPr="0074097C">
        <w:rPr>
          <w:rFonts w:ascii="CordiaUPC" w:hAnsi="CordiaUPC" w:cs="CordiaUPC" w:hint="cs"/>
          <w:sz w:val="26"/>
          <w:szCs w:val="26"/>
          <w:lang w:bidi="th-TH"/>
        </w:rPr>
        <w:t xml:space="preserve">As at </w:t>
      </w:r>
      <w:r w:rsidR="0074097C" w:rsidRPr="002B0AAC">
        <w:rPr>
          <w:rFonts w:ascii="CordiaUPC" w:hAnsi="CordiaUPC" w:cs="CordiaUPC" w:hint="cs"/>
          <w:sz w:val="26"/>
          <w:szCs w:val="26"/>
          <w:lang w:val="en-US"/>
        </w:rPr>
        <w:t>3</w:t>
      </w:r>
      <w:r w:rsidR="0074097C">
        <w:rPr>
          <w:rFonts w:ascii="CordiaUPC" w:hAnsi="CordiaUPC" w:cs="CordiaUPC"/>
          <w:sz w:val="26"/>
          <w:szCs w:val="26"/>
          <w:lang w:val="en-US"/>
        </w:rPr>
        <w:t>1</w:t>
      </w:r>
      <w:r w:rsidR="0074097C" w:rsidRPr="002B0AAC">
        <w:rPr>
          <w:rFonts w:ascii="CordiaUPC" w:hAnsi="CordiaUPC" w:cs="CordiaUPC" w:hint="cs"/>
          <w:sz w:val="26"/>
          <w:szCs w:val="26"/>
          <w:lang w:val="en-US"/>
        </w:rPr>
        <w:t xml:space="preserve"> </w:t>
      </w:r>
      <w:r w:rsidR="0074097C">
        <w:rPr>
          <w:rFonts w:ascii="CordiaUPC" w:hAnsi="CordiaUPC" w:cs="CordiaUPC"/>
          <w:sz w:val="26"/>
          <w:szCs w:val="26"/>
          <w:lang w:val="en-US"/>
        </w:rPr>
        <w:t>March</w:t>
      </w:r>
      <w:r w:rsidR="00FF0546" w:rsidRPr="0074097C">
        <w:rPr>
          <w:rFonts w:ascii="CordiaUPC" w:hAnsi="CordiaUPC" w:cs="CordiaUPC" w:hint="cs"/>
          <w:sz w:val="26"/>
          <w:szCs w:val="26"/>
          <w:lang w:bidi="th-TH"/>
        </w:rPr>
        <w:t xml:space="preserve"> 202</w:t>
      </w:r>
      <w:r w:rsidR="0074097C">
        <w:rPr>
          <w:rFonts w:ascii="CordiaUPC" w:hAnsi="CordiaUPC" w:cs="CordiaUPC"/>
          <w:sz w:val="26"/>
          <w:szCs w:val="26"/>
          <w:lang w:bidi="th-TH"/>
        </w:rPr>
        <w:t>1</w:t>
      </w:r>
      <w:r w:rsidR="00FF0546" w:rsidRPr="0074097C">
        <w:rPr>
          <w:rFonts w:ascii="CordiaUPC" w:hAnsi="CordiaUPC" w:cs="CordiaUPC" w:hint="cs"/>
          <w:sz w:val="26"/>
          <w:szCs w:val="26"/>
          <w:lang w:bidi="th-TH"/>
        </w:rPr>
        <w:t xml:space="preserve"> and 31 December 20</w:t>
      </w:r>
      <w:r w:rsidR="0074097C">
        <w:rPr>
          <w:rFonts w:ascii="CordiaUPC" w:hAnsi="CordiaUPC" w:cs="CordiaUPC"/>
          <w:sz w:val="26"/>
          <w:szCs w:val="26"/>
          <w:lang w:bidi="th-TH"/>
        </w:rPr>
        <w:t>20</w:t>
      </w:r>
      <w:r w:rsidR="00315B62" w:rsidRPr="0074097C">
        <w:rPr>
          <w:rFonts w:ascii="CordiaUPC" w:hAnsi="CordiaUPC" w:cs="CordiaUPC" w:hint="cs"/>
          <w:sz w:val="26"/>
          <w:szCs w:val="26"/>
          <w:lang w:bidi="th-TH"/>
        </w:rPr>
        <w:t xml:space="preserve">, the </w:t>
      </w:r>
      <w:proofErr w:type="gramStart"/>
      <w:r w:rsidR="00315B62" w:rsidRPr="0074097C">
        <w:rPr>
          <w:rFonts w:ascii="CordiaUPC" w:hAnsi="CordiaUPC" w:cs="CordiaUPC" w:hint="cs"/>
          <w:sz w:val="26"/>
          <w:szCs w:val="26"/>
          <w:lang w:bidi="th-TH"/>
        </w:rPr>
        <w:t>Bank</w:t>
      </w:r>
      <w:proofErr w:type="gramEnd"/>
      <w:r w:rsidR="00315B62" w:rsidRPr="0074097C">
        <w:rPr>
          <w:rFonts w:ascii="CordiaUPC" w:hAnsi="CordiaUPC" w:cs="CordiaUPC" w:hint="cs"/>
          <w:sz w:val="26"/>
          <w:szCs w:val="26"/>
          <w:lang w:bidi="th-TH"/>
        </w:rPr>
        <w:t xml:space="preserve"> and its subsidiar</w:t>
      </w:r>
      <w:r w:rsidR="00016782" w:rsidRPr="0074097C">
        <w:rPr>
          <w:rFonts w:ascii="CordiaUPC" w:hAnsi="CordiaUPC" w:cs="CordiaUPC" w:hint="cs"/>
          <w:sz w:val="26"/>
          <w:szCs w:val="26"/>
          <w:lang w:bidi="th-TH"/>
        </w:rPr>
        <w:t>ies</w:t>
      </w:r>
      <w:r w:rsidR="00315B62" w:rsidRPr="0074097C">
        <w:rPr>
          <w:rFonts w:ascii="CordiaUPC" w:hAnsi="CordiaUPC" w:cs="CordiaUPC" w:hint="cs"/>
          <w:sz w:val="26"/>
          <w:szCs w:val="26"/>
          <w:lang w:bidi="th-TH"/>
        </w:rPr>
        <w:t xml:space="preserve">’ </w:t>
      </w:r>
      <w:r w:rsidRPr="0074097C">
        <w:rPr>
          <w:rFonts w:ascii="CordiaUPC" w:hAnsi="CordiaUPC" w:cs="CordiaUPC" w:hint="cs"/>
          <w:sz w:val="26"/>
          <w:szCs w:val="26"/>
          <w:lang w:bidi="th-TH"/>
        </w:rPr>
        <w:t>NPLs (including interbank and money market items) were summarised as follows:</w:t>
      </w:r>
    </w:p>
    <w:p w14:paraId="0E2BD388" w14:textId="77777777" w:rsidR="00646A17" w:rsidRPr="0074097C" w:rsidRDefault="00646A17" w:rsidP="00530293">
      <w:pPr>
        <w:spacing w:line="200" w:lineRule="exact"/>
        <w:ind w:left="547" w:right="-29"/>
        <w:jc w:val="thaiDistribute"/>
        <w:rPr>
          <w:rFonts w:ascii="CordiaUPC" w:hAnsi="CordiaUPC" w:cs="CordiaUPC"/>
          <w:sz w:val="26"/>
          <w:szCs w:val="26"/>
          <w:lang w:bidi="th-TH"/>
        </w:rPr>
      </w:pPr>
    </w:p>
    <w:tbl>
      <w:tblPr>
        <w:tblW w:w="9740" w:type="dxa"/>
        <w:tblInd w:w="459" w:type="dxa"/>
        <w:tblLayout w:type="fixed"/>
        <w:tblCellMar>
          <w:left w:w="79" w:type="dxa"/>
          <w:right w:w="79" w:type="dxa"/>
        </w:tblCellMar>
        <w:tblLook w:val="0000" w:firstRow="0" w:lastRow="0" w:firstColumn="0" w:lastColumn="0" w:noHBand="0" w:noVBand="0"/>
      </w:tblPr>
      <w:tblGrid>
        <w:gridCol w:w="3692"/>
        <w:gridCol w:w="1143"/>
        <w:gridCol w:w="1314"/>
        <w:gridCol w:w="1276"/>
        <w:gridCol w:w="1134"/>
        <w:gridCol w:w="1181"/>
      </w:tblGrid>
      <w:tr w:rsidR="0095531F" w:rsidRPr="0074097C" w14:paraId="2F3A3939" w14:textId="77777777" w:rsidTr="00194C96">
        <w:trPr>
          <w:cantSplit/>
        </w:trPr>
        <w:tc>
          <w:tcPr>
            <w:tcW w:w="3692" w:type="dxa"/>
          </w:tcPr>
          <w:p w14:paraId="425ECF24" w14:textId="77777777" w:rsidR="0095531F" w:rsidRPr="0074097C" w:rsidRDefault="0095531F" w:rsidP="00BC557D">
            <w:pPr>
              <w:spacing w:line="220" w:lineRule="exact"/>
              <w:ind w:right="-108"/>
              <w:rPr>
                <w:rFonts w:ascii="CordiaUPC" w:hAnsi="CordiaUPC" w:cs="CordiaUPC"/>
                <w:sz w:val="26"/>
                <w:szCs w:val="26"/>
                <w:lang w:bidi="th-TH"/>
              </w:rPr>
            </w:pPr>
          </w:p>
        </w:tc>
        <w:tc>
          <w:tcPr>
            <w:tcW w:w="6048" w:type="dxa"/>
            <w:gridSpan w:val="5"/>
          </w:tcPr>
          <w:p w14:paraId="4A3D5D89" w14:textId="010D7821" w:rsidR="0095531F" w:rsidRPr="0074097C" w:rsidRDefault="0074097C" w:rsidP="0095531F">
            <w:pPr>
              <w:pStyle w:val="acctfourfigures"/>
              <w:tabs>
                <w:tab w:val="clear" w:pos="765"/>
              </w:tabs>
              <w:spacing w:line="220" w:lineRule="exact"/>
              <w:ind w:left="-108" w:right="101"/>
              <w:jc w:val="center"/>
              <w:rPr>
                <w:rFonts w:ascii="CordiaUPC" w:hAnsi="CordiaUPC" w:cs="CordiaUPC"/>
                <w:sz w:val="26"/>
                <w:szCs w:val="26"/>
              </w:rPr>
            </w:pPr>
            <w:r w:rsidRPr="002B0AAC">
              <w:rPr>
                <w:rFonts w:ascii="CordiaUPC" w:hAnsi="CordiaUPC" w:cs="CordiaUPC" w:hint="cs"/>
                <w:sz w:val="26"/>
                <w:szCs w:val="26"/>
                <w:lang w:val="en-US"/>
              </w:rPr>
              <w:t>3</w:t>
            </w:r>
            <w:r>
              <w:rPr>
                <w:rFonts w:ascii="CordiaUPC" w:hAnsi="CordiaUPC" w:cs="CordiaUPC"/>
                <w:sz w:val="26"/>
                <w:szCs w:val="26"/>
                <w:lang w:val="en-US"/>
              </w:rPr>
              <w:t>1</w:t>
            </w:r>
            <w:r w:rsidRPr="002B0AAC">
              <w:rPr>
                <w:rFonts w:ascii="CordiaUPC" w:hAnsi="CordiaUPC" w:cs="CordiaUPC" w:hint="cs"/>
                <w:sz w:val="26"/>
                <w:szCs w:val="26"/>
                <w:lang w:val="en-US"/>
              </w:rPr>
              <w:t xml:space="preserve"> </w:t>
            </w:r>
            <w:r>
              <w:rPr>
                <w:rFonts w:ascii="CordiaUPC" w:hAnsi="CordiaUPC" w:cs="CordiaUPC"/>
                <w:sz w:val="26"/>
                <w:szCs w:val="26"/>
                <w:lang w:val="en-US"/>
              </w:rPr>
              <w:t>March</w:t>
            </w:r>
            <w:r w:rsidRPr="0074097C">
              <w:rPr>
                <w:rFonts w:ascii="CordiaUPC" w:hAnsi="CordiaUPC" w:cs="CordiaUPC" w:hint="cs"/>
                <w:sz w:val="26"/>
                <w:szCs w:val="26"/>
                <w:lang w:bidi="th-TH"/>
              </w:rPr>
              <w:t xml:space="preserve"> </w:t>
            </w:r>
            <w:r w:rsidR="0095531F" w:rsidRPr="0074097C">
              <w:rPr>
                <w:rFonts w:ascii="CordiaUPC" w:hAnsi="CordiaUPC" w:cs="CordiaUPC" w:hint="cs"/>
                <w:sz w:val="26"/>
                <w:szCs w:val="26"/>
                <w:lang w:bidi="th-TH"/>
              </w:rPr>
              <w:t>202</w:t>
            </w:r>
            <w:r>
              <w:rPr>
                <w:rFonts w:ascii="CordiaUPC" w:hAnsi="CordiaUPC" w:cs="CordiaUPC"/>
                <w:sz w:val="26"/>
                <w:szCs w:val="26"/>
                <w:lang w:bidi="th-TH"/>
              </w:rPr>
              <w:t>1</w:t>
            </w:r>
          </w:p>
        </w:tc>
      </w:tr>
      <w:tr w:rsidR="00A833DA" w:rsidRPr="0074097C" w14:paraId="23CC8836" w14:textId="77777777" w:rsidTr="00194C96">
        <w:trPr>
          <w:cantSplit/>
        </w:trPr>
        <w:tc>
          <w:tcPr>
            <w:tcW w:w="3692" w:type="dxa"/>
          </w:tcPr>
          <w:p w14:paraId="67B1FB20" w14:textId="77777777" w:rsidR="00A833DA" w:rsidRPr="0074097C" w:rsidRDefault="00A833DA" w:rsidP="00BC557D">
            <w:pPr>
              <w:spacing w:line="220" w:lineRule="exact"/>
              <w:ind w:right="-108"/>
              <w:rPr>
                <w:rFonts w:ascii="CordiaUPC" w:hAnsi="CordiaUPC" w:cs="CordiaUPC"/>
                <w:sz w:val="26"/>
                <w:szCs w:val="26"/>
                <w:lang w:bidi="th-TH"/>
              </w:rPr>
            </w:pPr>
          </w:p>
        </w:tc>
        <w:tc>
          <w:tcPr>
            <w:tcW w:w="1143" w:type="dxa"/>
          </w:tcPr>
          <w:p w14:paraId="31FBD60A" w14:textId="77777777" w:rsidR="00A833DA" w:rsidRPr="0074097C" w:rsidRDefault="00A833DA" w:rsidP="00C763C0">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TMB Bank</w:t>
            </w:r>
          </w:p>
        </w:tc>
        <w:tc>
          <w:tcPr>
            <w:tcW w:w="1314" w:type="dxa"/>
          </w:tcPr>
          <w:p w14:paraId="254F0830" w14:textId="77777777" w:rsidR="00A833DA" w:rsidRPr="0074097C" w:rsidRDefault="00A833DA" w:rsidP="00C763C0">
            <w:pPr>
              <w:pStyle w:val="acctfourfigures"/>
              <w:tabs>
                <w:tab w:val="clear" w:pos="765"/>
              </w:tabs>
              <w:spacing w:line="220" w:lineRule="exact"/>
              <w:ind w:left="-108" w:right="-88"/>
              <w:jc w:val="center"/>
              <w:rPr>
                <w:rFonts w:ascii="CordiaUPC" w:hAnsi="CordiaUPC" w:cs="CordiaUPC"/>
                <w:sz w:val="26"/>
                <w:szCs w:val="26"/>
                <w:lang w:val="en-US"/>
              </w:rPr>
            </w:pPr>
            <w:proofErr w:type="spellStart"/>
            <w:r w:rsidRPr="0074097C">
              <w:rPr>
                <w:rFonts w:ascii="CordiaUPC" w:hAnsi="CordiaUPC" w:cs="CordiaUPC" w:hint="cs"/>
                <w:sz w:val="26"/>
                <w:szCs w:val="26"/>
                <w:lang w:val="en-US"/>
              </w:rPr>
              <w:t>Phahonyothin</w:t>
            </w:r>
            <w:proofErr w:type="spellEnd"/>
          </w:p>
        </w:tc>
        <w:tc>
          <w:tcPr>
            <w:tcW w:w="1276" w:type="dxa"/>
          </w:tcPr>
          <w:p w14:paraId="63F9E902" w14:textId="77777777" w:rsidR="00A833DA" w:rsidRPr="0074097C" w:rsidRDefault="00174262" w:rsidP="00174262">
            <w:pPr>
              <w:pStyle w:val="acctfourfigures"/>
              <w:tabs>
                <w:tab w:val="clear" w:pos="765"/>
              </w:tabs>
              <w:spacing w:line="220" w:lineRule="exact"/>
              <w:ind w:left="-108" w:right="-88"/>
              <w:jc w:val="center"/>
              <w:rPr>
                <w:rFonts w:ascii="CordiaUPC" w:hAnsi="CordiaUPC" w:cs="CordiaUPC"/>
                <w:sz w:val="26"/>
                <w:szCs w:val="26"/>
                <w:lang w:val="en-US"/>
              </w:rPr>
            </w:pPr>
            <w:proofErr w:type="spellStart"/>
            <w:r w:rsidRPr="0074097C">
              <w:rPr>
                <w:rFonts w:ascii="CordiaUPC" w:hAnsi="CordiaUPC" w:cs="CordiaUPC" w:hint="cs"/>
                <w:sz w:val="26"/>
                <w:szCs w:val="26"/>
                <w:lang w:val="en-US"/>
              </w:rPr>
              <w:t>Thanachart</w:t>
            </w:r>
            <w:proofErr w:type="spellEnd"/>
          </w:p>
        </w:tc>
        <w:tc>
          <w:tcPr>
            <w:tcW w:w="1134" w:type="dxa"/>
          </w:tcPr>
          <w:p w14:paraId="056CEE30" w14:textId="77777777" w:rsidR="00A833DA" w:rsidRPr="0074097C" w:rsidRDefault="00A833DA" w:rsidP="00174262">
            <w:pPr>
              <w:pStyle w:val="acctfourfigures"/>
              <w:tabs>
                <w:tab w:val="clear" w:pos="765"/>
              </w:tabs>
              <w:spacing w:line="220" w:lineRule="exact"/>
              <w:ind w:left="-108" w:right="-88"/>
              <w:jc w:val="center"/>
              <w:rPr>
                <w:rFonts w:ascii="CordiaUPC" w:hAnsi="CordiaUPC" w:cs="CordiaUPC"/>
                <w:sz w:val="26"/>
                <w:szCs w:val="26"/>
                <w:lang w:val="en-US"/>
              </w:rPr>
            </w:pPr>
          </w:p>
        </w:tc>
        <w:tc>
          <w:tcPr>
            <w:tcW w:w="1181" w:type="dxa"/>
          </w:tcPr>
          <w:p w14:paraId="3EFA4F99" w14:textId="77777777" w:rsidR="00A833DA" w:rsidRPr="0074097C" w:rsidRDefault="00A833DA" w:rsidP="00174262">
            <w:pPr>
              <w:pStyle w:val="acctfourfigures"/>
              <w:tabs>
                <w:tab w:val="clear" w:pos="765"/>
              </w:tabs>
              <w:spacing w:line="220" w:lineRule="exact"/>
              <w:ind w:left="-108" w:right="-88"/>
              <w:jc w:val="center"/>
              <w:rPr>
                <w:rFonts w:ascii="CordiaUPC" w:hAnsi="CordiaUPC" w:cs="CordiaUPC"/>
                <w:sz w:val="26"/>
                <w:szCs w:val="26"/>
                <w:lang w:val="en-US"/>
              </w:rPr>
            </w:pPr>
          </w:p>
        </w:tc>
      </w:tr>
      <w:tr w:rsidR="00A833DA" w:rsidRPr="0074097C" w14:paraId="5F62AD7C" w14:textId="77777777" w:rsidTr="00194C96">
        <w:trPr>
          <w:cantSplit/>
        </w:trPr>
        <w:tc>
          <w:tcPr>
            <w:tcW w:w="3692" w:type="dxa"/>
          </w:tcPr>
          <w:p w14:paraId="78923B1B" w14:textId="77777777" w:rsidR="00A833DA" w:rsidRPr="0074097C" w:rsidRDefault="00A833DA" w:rsidP="00BC557D">
            <w:pPr>
              <w:spacing w:line="220" w:lineRule="exact"/>
              <w:ind w:right="-108"/>
              <w:rPr>
                <w:rFonts w:ascii="CordiaUPC" w:hAnsi="CordiaUPC" w:cs="CordiaUPC"/>
                <w:sz w:val="26"/>
                <w:szCs w:val="26"/>
                <w:lang w:bidi="th-TH"/>
              </w:rPr>
            </w:pPr>
          </w:p>
        </w:tc>
        <w:tc>
          <w:tcPr>
            <w:tcW w:w="1143" w:type="dxa"/>
          </w:tcPr>
          <w:p w14:paraId="1CF2838E" w14:textId="77777777" w:rsidR="00A833DA" w:rsidRPr="0074097C" w:rsidRDefault="00A833DA" w:rsidP="00C763C0">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Public</w:t>
            </w:r>
          </w:p>
        </w:tc>
        <w:tc>
          <w:tcPr>
            <w:tcW w:w="1314" w:type="dxa"/>
          </w:tcPr>
          <w:p w14:paraId="1EADA519" w14:textId="77777777" w:rsidR="00A833DA" w:rsidRPr="0074097C" w:rsidRDefault="00A833DA" w:rsidP="00C763C0">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Asset</w:t>
            </w:r>
          </w:p>
        </w:tc>
        <w:tc>
          <w:tcPr>
            <w:tcW w:w="1276" w:type="dxa"/>
          </w:tcPr>
          <w:p w14:paraId="06A360A4" w14:textId="77777777" w:rsidR="00A833DA" w:rsidRPr="0074097C" w:rsidRDefault="00174262" w:rsidP="00174262">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Bank Public</w:t>
            </w:r>
          </w:p>
        </w:tc>
        <w:tc>
          <w:tcPr>
            <w:tcW w:w="1134" w:type="dxa"/>
          </w:tcPr>
          <w:p w14:paraId="44BF1BAA" w14:textId="77777777" w:rsidR="00A833DA" w:rsidRPr="0074097C" w:rsidRDefault="00A833DA" w:rsidP="00174262">
            <w:pPr>
              <w:pStyle w:val="acctfourfigures"/>
              <w:tabs>
                <w:tab w:val="clear" w:pos="765"/>
              </w:tabs>
              <w:spacing w:line="220" w:lineRule="exact"/>
              <w:ind w:left="-108" w:right="-88"/>
              <w:jc w:val="center"/>
              <w:rPr>
                <w:rFonts w:ascii="CordiaUPC" w:hAnsi="CordiaUPC" w:cs="CordiaUPC"/>
                <w:sz w:val="26"/>
                <w:szCs w:val="26"/>
                <w:lang w:val="en-US"/>
              </w:rPr>
            </w:pPr>
          </w:p>
        </w:tc>
        <w:tc>
          <w:tcPr>
            <w:tcW w:w="1181" w:type="dxa"/>
          </w:tcPr>
          <w:p w14:paraId="7295296A" w14:textId="77777777" w:rsidR="00A833DA" w:rsidRPr="0074097C" w:rsidRDefault="00A833DA" w:rsidP="00174262">
            <w:pPr>
              <w:pStyle w:val="acctfourfigures"/>
              <w:tabs>
                <w:tab w:val="clear" w:pos="765"/>
              </w:tabs>
              <w:spacing w:line="220" w:lineRule="exact"/>
              <w:ind w:left="-108" w:right="-88"/>
              <w:jc w:val="center"/>
              <w:rPr>
                <w:rFonts w:ascii="CordiaUPC" w:hAnsi="CordiaUPC" w:cs="CordiaUPC"/>
                <w:sz w:val="26"/>
                <w:szCs w:val="26"/>
                <w:lang w:val="en-US"/>
              </w:rPr>
            </w:pPr>
          </w:p>
        </w:tc>
      </w:tr>
      <w:tr w:rsidR="00A833DA" w:rsidRPr="0074097C" w14:paraId="76E4C87F" w14:textId="77777777" w:rsidTr="00194C96">
        <w:trPr>
          <w:cantSplit/>
        </w:trPr>
        <w:tc>
          <w:tcPr>
            <w:tcW w:w="3692" w:type="dxa"/>
          </w:tcPr>
          <w:p w14:paraId="67A65020" w14:textId="77777777" w:rsidR="00A833DA" w:rsidRPr="0074097C" w:rsidRDefault="00A833DA" w:rsidP="00BC557D">
            <w:pPr>
              <w:spacing w:line="220" w:lineRule="exact"/>
              <w:ind w:right="-108"/>
              <w:rPr>
                <w:rFonts w:ascii="CordiaUPC" w:hAnsi="CordiaUPC" w:cs="CordiaUPC"/>
                <w:sz w:val="26"/>
                <w:szCs w:val="26"/>
                <w:lang w:bidi="th-TH"/>
              </w:rPr>
            </w:pPr>
          </w:p>
        </w:tc>
        <w:tc>
          <w:tcPr>
            <w:tcW w:w="1143" w:type="dxa"/>
          </w:tcPr>
          <w:p w14:paraId="725CD2E8" w14:textId="77777777" w:rsidR="00A833DA" w:rsidRPr="0074097C" w:rsidRDefault="00A833DA" w:rsidP="00C763C0">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Company</w:t>
            </w:r>
          </w:p>
        </w:tc>
        <w:tc>
          <w:tcPr>
            <w:tcW w:w="1314" w:type="dxa"/>
          </w:tcPr>
          <w:p w14:paraId="6E141513" w14:textId="77777777" w:rsidR="00A833DA" w:rsidRPr="0074097C" w:rsidRDefault="00A833DA" w:rsidP="00C763C0">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Management</w:t>
            </w:r>
          </w:p>
        </w:tc>
        <w:tc>
          <w:tcPr>
            <w:tcW w:w="1276" w:type="dxa"/>
          </w:tcPr>
          <w:p w14:paraId="1379716B" w14:textId="77777777" w:rsidR="00A833DA" w:rsidRPr="0074097C" w:rsidRDefault="00174262" w:rsidP="00174262">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Company</w:t>
            </w:r>
          </w:p>
        </w:tc>
        <w:tc>
          <w:tcPr>
            <w:tcW w:w="1134" w:type="dxa"/>
          </w:tcPr>
          <w:p w14:paraId="3500BE8F" w14:textId="77777777" w:rsidR="00A833DA" w:rsidRPr="0074097C" w:rsidRDefault="00A833DA" w:rsidP="00174262">
            <w:pPr>
              <w:pStyle w:val="acctfourfigures"/>
              <w:tabs>
                <w:tab w:val="clear" w:pos="765"/>
              </w:tabs>
              <w:spacing w:line="220" w:lineRule="exact"/>
              <w:ind w:left="-108" w:right="-88"/>
              <w:jc w:val="center"/>
              <w:rPr>
                <w:rFonts w:ascii="CordiaUPC" w:hAnsi="CordiaUPC" w:cs="CordiaUPC"/>
                <w:sz w:val="26"/>
                <w:szCs w:val="26"/>
                <w:lang w:val="en-US"/>
              </w:rPr>
            </w:pPr>
          </w:p>
        </w:tc>
        <w:tc>
          <w:tcPr>
            <w:tcW w:w="1181" w:type="dxa"/>
          </w:tcPr>
          <w:p w14:paraId="789B3FA0" w14:textId="77777777" w:rsidR="00A833DA" w:rsidRPr="0074097C" w:rsidRDefault="00A833DA" w:rsidP="00174262">
            <w:pPr>
              <w:pStyle w:val="acctfourfigures"/>
              <w:tabs>
                <w:tab w:val="clear" w:pos="765"/>
              </w:tabs>
              <w:spacing w:line="220" w:lineRule="exact"/>
              <w:ind w:left="-108" w:right="-88"/>
              <w:jc w:val="center"/>
              <w:rPr>
                <w:rFonts w:ascii="CordiaUPC" w:hAnsi="CordiaUPC" w:cs="CordiaUPC"/>
                <w:sz w:val="26"/>
                <w:szCs w:val="26"/>
                <w:lang w:val="en-US"/>
              </w:rPr>
            </w:pPr>
          </w:p>
        </w:tc>
      </w:tr>
      <w:tr w:rsidR="00B178BC" w:rsidRPr="0074097C" w14:paraId="19787BBD" w14:textId="77777777" w:rsidTr="00194C96">
        <w:trPr>
          <w:cantSplit/>
        </w:trPr>
        <w:tc>
          <w:tcPr>
            <w:tcW w:w="3692" w:type="dxa"/>
          </w:tcPr>
          <w:p w14:paraId="41EC9537" w14:textId="77777777" w:rsidR="00B178BC" w:rsidRPr="0074097C" w:rsidRDefault="00B178BC" w:rsidP="00BC557D">
            <w:pPr>
              <w:spacing w:line="220" w:lineRule="exact"/>
              <w:ind w:right="-108"/>
              <w:rPr>
                <w:rFonts w:ascii="CordiaUPC" w:hAnsi="CordiaUPC" w:cs="CordiaUPC"/>
                <w:sz w:val="26"/>
                <w:szCs w:val="26"/>
                <w:lang w:bidi="th-TH"/>
              </w:rPr>
            </w:pPr>
          </w:p>
        </w:tc>
        <w:tc>
          <w:tcPr>
            <w:tcW w:w="1143" w:type="dxa"/>
          </w:tcPr>
          <w:p w14:paraId="2C253A2B" w14:textId="77777777" w:rsidR="00B178BC" w:rsidRPr="0074097C" w:rsidRDefault="00A833DA" w:rsidP="00C763C0">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Limited</w:t>
            </w:r>
          </w:p>
        </w:tc>
        <w:tc>
          <w:tcPr>
            <w:tcW w:w="1314" w:type="dxa"/>
          </w:tcPr>
          <w:p w14:paraId="2B355FA2" w14:textId="77777777" w:rsidR="00B178BC" w:rsidRPr="0074097C" w:rsidRDefault="00A833DA" w:rsidP="00C763C0">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 Ltd.</w:t>
            </w:r>
          </w:p>
        </w:tc>
        <w:tc>
          <w:tcPr>
            <w:tcW w:w="1276" w:type="dxa"/>
          </w:tcPr>
          <w:p w14:paraId="39A2A5CA" w14:textId="77777777" w:rsidR="00B178BC" w:rsidRPr="0074097C" w:rsidRDefault="00174262" w:rsidP="00174262">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Limited</w:t>
            </w:r>
          </w:p>
        </w:tc>
        <w:tc>
          <w:tcPr>
            <w:tcW w:w="1134" w:type="dxa"/>
          </w:tcPr>
          <w:p w14:paraId="2FBF0B5A" w14:textId="77777777" w:rsidR="00B178BC" w:rsidRPr="0074097C" w:rsidRDefault="00174262" w:rsidP="00174262">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Elimination</w:t>
            </w:r>
          </w:p>
        </w:tc>
        <w:tc>
          <w:tcPr>
            <w:tcW w:w="1181" w:type="dxa"/>
          </w:tcPr>
          <w:p w14:paraId="4F2354C9" w14:textId="77777777" w:rsidR="00B178BC" w:rsidRPr="0074097C" w:rsidRDefault="00174262" w:rsidP="00174262">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Consolidated</w:t>
            </w:r>
          </w:p>
        </w:tc>
      </w:tr>
      <w:tr w:rsidR="00671380" w:rsidRPr="0074097C" w14:paraId="4C7B2A51" w14:textId="77777777" w:rsidTr="00194C96">
        <w:trPr>
          <w:cantSplit/>
        </w:trPr>
        <w:tc>
          <w:tcPr>
            <w:tcW w:w="3692" w:type="dxa"/>
          </w:tcPr>
          <w:p w14:paraId="20CF7682" w14:textId="77777777" w:rsidR="00671380" w:rsidRPr="0074097C" w:rsidRDefault="00671380" w:rsidP="00671380">
            <w:pPr>
              <w:spacing w:line="220" w:lineRule="exact"/>
              <w:ind w:right="-108"/>
              <w:rPr>
                <w:rFonts w:ascii="CordiaUPC" w:hAnsi="CordiaUPC" w:cs="CordiaUPC"/>
                <w:b/>
                <w:bCs/>
                <w:sz w:val="26"/>
                <w:szCs w:val="26"/>
                <w:rtl/>
                <w:cs/>
              </w:rPr>
            </w:pPr>
            <w:r w:rsidRPr="0074097C">
              <w:rPr>
                <w:rFonts w:ascii="CordiaUPC" w:hAnsi="CordiaUPC" w:cs="CordiaUPC" w:hint="cs"/>
                <w:b/>
                <w:bCs/>
                <w:sz w:val="26"/>
                <w:szCs w:val="26"/>
                <w:lang w:bidi="th-TH"/>
              </w:rPr>
              <w:t>NPLs (principal)</w:t>
            </w:r>
          </w:p>
        </w:tc>
        <w:tc>
          <w:tcPr>
            <w:tcW w:w="1143" w:type="dxa"/>
            <w:vAlign w:val="bottom"/>
          </w:tcPr>
          <w:p w14:paraId="5202135F" w14:textId="77777777" w:rsidR="00671380" w:rsidRPr="0074097C" w:rsidRDefault="00671380" w:rsidP="00671380">
            <w:pPr>
              <w:pStyle w:val="acctfourfigures"/>
              <w:tabs>
                <w:tab w:val="clear" w:pos="765"/>
              </w:tabs>
              <w:spacing w:line="220" w:lineRule="exact"/>
              <w:ind w:left="-108" w:right="191"/>
              <w:jc w:val="right"/>
              <w:rPr>
                <w:rFonts w:ascii="CordiaUPC" w:hAnsi="CordiaUPC" w:cs="CordiaUPC"/>
                <w:sz w:val="26"/>
                <w:szCs w:val="26"/>
              </w:rPr>
            </w:pPr>
          </w:p>
        </w:tc>
        <w:tc>
          <w:tcPr>
            <w:tcW w:w="1314" w:type="dxa"/>
            <w:vAlign w:val="bottom"/>
          </w:tcPr>
          <w:p w14:paraId="34ADFB8E" w14:textId="77777777" w:rsidR="00671380" w:rsidRPr="0074097C" w:rsidRDefault="00671380" w:rsidP="00671380">
            <w:pPr>
              <w:pStyle w:val="acctfourfigures"/>
              <w:tabs>
                <w:tab w:val="clear" w:pos="765"/>
              </w:tabs>
              <w:spacing w:line="220" w:lineRule="exact"/>
              <w:ind w:left="-108" w:right="101"/>
              <w:jc w:val="right"/>
              <w:rPr>
                <w:rFonts w:ascii="CordiaUPC" w:hAnsi="CordiaUPC" w:cs="CordiaUPC"/>
                <w:sz w:val="26"/>
                <w:szCs w:val="26"/>
              </w:rPr>
            </w:pPr>
          </w:p>
        </w:tc>
        <w:tc>
          <w:tcPr>
            <w:tcW w:w="1276" w:type="dxa"/>
          </w:tcPr>
          <w:p w14:paraId="11983A79" w14:textId="77777777" w:rsidR="00671380" w:rsidRPr="0074097C" w:rsidRDefault="00671380" w:rsidP="00671380">
            <w:pPr>
              <w:pStyle w:val="acctfourfigures"/>
              <w:tabs>
                <w:tab w:val="clear" w:pos="765"/>
                <w:tab w:val="decimal" w:pos="902"/>
              </w:tabs>
              <w:spacing w:line="220" w:lineRule="exact"/>
              <w:rPr>
                <w:rFonts w:ascii="CordiaUPC" w:hAnsi="CordiaUPC" w:cs="CordiaUPC"/>
                <w:sz w:val="26"/>
                <w:szCs w:val="26"/>
              </w:rPr>
            </w:pPr>
          </w:p>
        </w:tc>
        <w:tc>
          <w:tcPr>
            <w:tcW w:w="1134" w:type="dxa"/>
          </w:tcPr>
          <w:p w14:paraId="1807FD2A" w14:textId="77777777" w:rsidR="00671380" w:rsidRPr="0074097C" w:rsidRDefault="00671380" w:rsidP="00671380">
            <w:pPr>
              <w:pStyle w:val="acctfourfigures"/>
              <w:tabs>
                <w:tab w:val="clear" w:pos="765"/>
              </w:tabs>
              <w:spacing w:line="220" w:lineRule="exact"/>
              <w:ind w:left="-108" w:right="101"/>
              <w:jc w:val="right"/>
              <w:rPr>
                <w:rFonts w:ascii="CordiaUPC" w:hAnsi="CordiaUPC" w:cs="CordiaUPC"/>
                <w:sz w:val="26"/>
                <w:szCs w:val="26"/>
              </w:rPr>
            </w:pPr>
          </w:p>
        </w:tc>
        <w:tc>
          <w:tcPr>
            <w:tcW w:w="1181" w:type="dxa"/>
            <w:vAlign w:val="bottom"/>
          </w:tcPr>
          <w:p w14:paraId="0587F97F" w14:textId="77777777" w:rsidR="00671380" w:rsidRPr="0074097C" w:rsidRDefault="00671380" w:rsidP="00671380">
            <w:pPr>
              <w:pStyle w:val="acctfourfigures"/>
              <w:tabs>
                <w:tab w:val="clear" w:pos="765"/>
              </w:tabs>
              <w:spacing w:line="220" w:lineRule="exact"/>
              <w:ind w:left="-108" w:right="101"/>
              <w:jc w:val="right"/>
              <w:rPr>
                <w:rFonts w:ascii="CordiaUPC" w:hAnsi="CordiaUPC" w:cs="CordiaUPC"/>
                <w:sz w:val="26"/>
                <w:szCs w:val="26"/>
              </w:rPr>
            </w:pPr>
          </w:p>
        </w:tc>
      </w:tr>
      <w:tr w:rsidR="00671380" w:rsidRPr="0074097C" w14:paraId="64AD49A2" w14:textId="77777777" w:rsidTr="00194C96">
        <w:trPr>
          <w:cantSplit/>
        </w:trPr>
        <w:tc>
          <w:tcPr>
            <w:tcW w:w="3692" w:type="dxa"/>
          </w:tcPr>
          <w:p w14:paraId="2C135392" w14:textId="77777777" w:rsidR="00671380" w:rsidRPr="0074097C" w:rsidRDefault="00671380" w:rsidP="00671380">
            <w:pPr>
              <w:spacing w:line="220" w:lineRule="exact"/>
              <w:ind w:right="-108"/>
              <w:rPr>
                <w:rFonts w:ascii="CordiaUPC" w:hAnsi="CordiaUPC" w:cs="CordiaUPC"/>
                <w:sz w:val="26"/>
                <w:szCs w:val="26"/>
                <w:lang w:bidi="th-TH"/>
              </w:rPr>
            </w:pPr>
            <w:r w:rsidRPr="0074097C">
              <w:rPr>
                <w:rFonts w:ascii="CordiaUPC" w:hAnsi="CordiaUPC" w:cs="CordiaUPC" w:hint="cs"/>
                <w:sz w:val="26"/>
                <w:szCs w:val="26"/>
                <w:lang w:bidi="th-TH"/>
              </w:rPr>
              <w:t xml:space="preserve">NPLs </w:t>
            </w:r>
            <w:r w:rsidRPr="0074097C">
              <w:rPr>
                <w:rFonts w:ascii="CordiaUPC" w:hAnsi="CordiaUPC" w:cs="CordiaUPC" w:hint="cs"/>
                <w:i/>
                <w:iCs/>
                <w:sz w:val="26"/>
                <w:szCs w:val="26"/>
                <w:lang w:bidi="th-TH"/>
              </w:rPr>
              <w:t>(in million Baht)</w:t>
            </w:r>
          </w:p>
        </w:tc>
        <w:tc>
          <w:tcPr>
            <w:tcW w:w="1143" w:type="dxa"/>
            <w:vAlign w:val="bottom"/>
          </w:tcPr>
          <w:p w14:paraId="7C79E253" w14:textId="148194E2" w:rsidR="00671380" w:rsidRPr="0074097C" w:rsidRDefault="00671380" w:rsidP="00671380">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24,467</w:t>
            </w:r>
          </w:p>
        </w:tc>
        <w:tc>
          <w:tcPr>
            <w:tcW w:w="1314" w:type="dxa"/>
            <w:vAlign w:val="bottom"/>
          </w:tcPr>
          <w:p w14:paraId="6AEC85A2" w14:textId="3FB169F5" w:rsidR="00671380" w:rsidRPr="0074097C" w:rsidRDefault="004F7755" w:rsidP="00671380">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498</w:t>
            </w:r>
          </w:p>
        </w:tc>
        <w:tc>
          <w:tcPr>
            <w:tcW w:w="1276" w:type="dxa"/>
            <w:vAlign w:val="bottom"/>
          </w:tcPr>
          <w:p w14:paraId="0ECF7EE2" w14:textId="1497C050" w:rsidR="00671380" w:rsidRPr="0074097C" w:rsidRDefault="00671380" w:rsidP="00671380">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18,904</w:t>
            </w:r>
          </w:p>
        </w:tc>
        <w:tc>
          <w:tcPr>
            <w:tcW w:w="1134" w:type="dxa"/>
            <w:vAlign w:val="bottom"/>
          </w:tcPr>
          <w:p w14:paraId="49434E49" w14:textId="4AA9B835" w:rsidR="00671380" w:rsidRPr="0074097C" w:rsidRDefault="004F7755" w:rsidP="00671380">
            <w:pPr>
              <w:pStyle w:val="acctfourfigures"/>
              <w:tabs>
                <w:tab w:val="clear" w:pos="765"/>
              </w:tabs>
              <w:spacing w:line="220" w:lineRule="exact"/>
              <w:ind w:left="-108" w:right="101"/>
              <w:jc w:val="right"/>
              <w:rPr>
                <w:rFonts w:ascii="CordiaUPC" w:hAnsi="CordiaUPC" w:cs="CordiaUPC"/>
                <w:sz w:val="26"/>
                <w:szCs w:val="26"/>
              </w:rPr>
            </w:pPr>
            <w:r>
              <w:rPr>
                <w:rFonts w:ascii="CordiaUPC" w:hAnsi="CordiaUPC" w:cs="CordiaUPC"/>
                <w:sz w:val="26"/>
                <w:szCs w:val="26"/>
              </w:rPr>
              <w:t>(469)</w:t>
            </w:r>
          </w:p>
        </w:tc>
        <w:tc>
          <w:tcPr>
            <w:tcW w:w="1181" w:type="dxa"/>
            <w:vAlign w:val="bottom"/>
          </w:tcPr>
          <w:p w14:paraId="361F2A7A" w14:textId="106FD7B2" w:rsidR="00671380" w:rsidRPr="0074097C" w:rsidRDefault="00671380" w:rsidP="00671380">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43,400</w:t>
            </w:r>
          </w:p>
        </w:tc>
      </w:tr>
      <w:tr w:rsidR="00671380" w:rsidRPr="0074097C" w14:paraId="7E7D8D65" w14:textId="77777777" w:rsidTr="00194C96">
        <w:trPr>
          <w:cantSplit/>
        </w:trPr>
        <w:tc>
          <w:tcPr>
            <w:tcW w:w="3692" w:type="dxa"/>
          </w:tcPr>
          <w:p w14:paraId="66EEB858" w14:textId="77777777" w:rsidR="00671380" w:rsidRPr="0074097C" w:rsidRDefault="00671380" w:rsidP="00671380">
            <w:pPr>
              <w:spacing w:line="220" w:lineRule="exact"/>
              <w:ind w:right="-108"/>
              <w:rPr>
                <w:rFonts w:ascii="CordiaUPC" w:hAnsi="CordiaUPC" w:cs="CordiaUPC"/>
                <w:sz w:val="26"/>
                <w:szCs w:val="26"/>
                <w:lang w:bidi="th-TH"/>
              </w:rPr>
            </w:pPr>
            <w:r w:rsidRPr="0074097C">
              <w:rPr>
                <w:rFonts w:ascii="CordiaUPC" w:hAnsi="CordiaUPC" w:cs="CordiaUPC" w:hint="cs"/>
                <w:sz w:val="26"/>
                <w:szCs w:val="26"/>
                <w:lang w:bidi="th-TH"/>
              </w:rPr>
              <w:t xml:space="preserve">Total loans </w:t>
            </w:r>
            <w:r w:rsidRPr="0074097C">
              <w:rPr>
                <w:rFonts w:ascii="CordiaUPC" w:hAnsi="CordiaUPC" w:cs="CordiaUPC" w:hint="cs"/>
                <w:i/>
                <w:iCs/>
                <w:sz w:val="26"/>
                <w:szCs w:val="26"/>
                <w:lang w:bidi="th-TH"/>
              </w:rPr>
              <w:t>(in million Baht)</w:t>
            </w:r>
          </w:p>
        </w:tc>
        <w:tc>
          <w:tcPr>
            <w:tcW w:w="1143" w:type="dxa"/>
            <w:vAlign w:val="bottom"/>
          </w:tcPr>
          <w:p w14:paraId="6F2308C5" w14:textId="2DB28FE5" w:rsidR="00671380" w:rsidRPr="0074097C" w:rsidRDefault="00671380" w:rsidP="00671380">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val="en-US" w:eastAsia="th-TH" w:bidi="th-TH"/>
              </w:rPr>
              <w:t>944,619</w:t>
            </w:r>
          </w:p>
        </w:tc>
        <w:tc>
          <w:tcPr>
            <w:tcW w:w="1314" w:type="dxa"/>
            <w:vAlign w:val="bottom"/>
          </w:tcPr>
          <w:p w14:paraId="2E14509F" w14:textId="0365419E" w:rsidR="00671380" w:rsidRPr="0074097C" w:rsidRDefault="004F7755" w:rsidP="00671380">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498</w:t>
            </w:r>
          </w:p>
        </w:tc>
        <w:tc>
          <w:tcPr>
            <w:tcW w:w="1276" w:type="dxa"/>
            <w:vAlign w:val="bottom"/>
          </w:tcPr>
          <w:p w14:paraId="5C65C2B2" w14:textId="61ED63DA" w:rsidR="00671380" w:rsidRPr="0074097C" w:rsidRDefault="00671380" w:rsidP="00671380">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715,233</w:t>
            </w:r>
          </w:p>
        </w:tc>
        <w:tc>
          <w:tcPr>
            <w:tcW w:w="1134" w:type="dxa"/>
            <w:vAlign w:val="bottom"/>
          </w:tcPr>
          <w:p w14:paraId="46EB05D3" w14:textId="77C12DC2" w:rsidR="00671380" w:rsidRPr="0074097C" w:rsidRDefault="00671380" w:rsidP="00671380">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(8</w:t>
            </w:r>
            <w:r w:rsidR="004F7755">
              <w:rPr>
                <w:rFonts w:ascii="CordiaUPC" w:eastAsia="MS Mincho" w:hAnsi="CordiaUPC" w:cs="CordiaUPC"/>
                <w:sz w:val="26"/>
                <w:szCs w:val="26"/>
                <w:lang w:eastAsia="th-TH"/>
              </w:rPr>
              <w:t>4</w:t>
            </w:r>
            <w:r>
              <w:rPr>
                <w:rFonts w:ascii="CordiaUPC" w:eastAsia="MS Mincho" w:hAnsi="CordiaUPC" w:cs="CordiaUPC"/>
                <w:sz w:val="26"/>
                <w:szCs w:val="26"/>
                <w:lang w:eastAsia="th-TH"/>
              </w:rPr>
              <w:t>,</w:t>
            </w:r>
            <w:r w:rsidR="004F7755">
              <w:rPr>
                <w:rFonts w:ascii="CordiaUPC" w:eastAsia="MS Mincho" w:hAnsi="CordiaUPC" w:cs="CordiaUPC"/>
                <w:sz w:val="26"/>
                <w:szCs w:val="26"/>
                <w:lang w:eastAsia="th-TH"/>
              </w:rPr>
              <w:t>146</w:t>
            </w:r>
            <w:r>
              <w:rPr>
                <w:rFonts w:ascii="CordiaUPC" w:eastAsia="MS Mincho" w:hAnsi="CordiaUPC" w:cs="CordiaUPC"/>
                <w:sz w:val="26"/>
                <w:szCs w:val="26"/>
                <w:lang w:eastAsia="th-TH"/>
              </w:rPr>
              <w:t>)</w:t>
            </w:r>
          </w:p>
        </w:tc>
        <w:tc>
          <w:tcPr>
            <w:tcW w:w="1181" w:type="dxa"/>
            <w:vAlign w:val="bottom"/>
          </w:tcPr>
          <w:p w14:paraId="414B3D5A" w14:textId="44F83E51" w:rsidR="00671380" w:rsidRPr="0074097C" w:rsidRDefault="00671380" w:rsidP="00671380">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1,576,20</w:t>
            </w:r>
            <w:r w:rsidR="00D4387E">
              <w:rPr>
                <w:rFonts w:ascii="CordiaUPC" w:eastAsia="MS Mincho" w:hAnsi="CordiaUPC" w:cs="CordiaUPC"/>
                <w:sz w:val="26"/>
                <w:szCs w:val="26"/>
                <w:lang w:eastAsia="th-TH"/>
              </w:rPr>
              <w:t>4</w:t>
            </w:r>
          </w:p>
        </w:tc>
      </w:tr>
      <w:tr w:rsidR="00671380" w:rsidRPr="0074097C" w14:paraId="30D12467" w14:textId="77777777" w:rsidTr="00194C96">
        <w:trPr>
          <w:cantSplit/>
        </w:trPr>
        <w:tc>
          <w:tcPr>
            <w:tcW w:w="3692" w:type="dxa"/>
            <w:vAlign w:val="bottom"/>
          </w:tcPr>
          <w:p w14:paraId="31A64484" w14:textId="77777777" w:rsidR="00671380" w:rsidRPr="0074097C" w:rsidRDefault="00671380" w:rsidP="00671380">
            <w:pPr>
              <w:spacing w:line="220" w:lineRule="exact"/>
              <w:ind w:right="-108"/>
              <w:rPr>
                <w:rFonts w:ascii="CordiaUPC" w:hAnsi="CordiaUPC" w:cs="CordiaUPC"/>
                <w:sz w:val="26"/>
                <w:szCs w:val="26"/>
                <w:lang w:bidi="th-TH"/>
              </w:rPr>
            </w:pPr>
            <w:r w:rsidRPr="0074097C">
              <w:rPr>
                <w:rFonts w:ascii="CordiaUPC" w:hAnsi="CordiaUPC" w:cs="CordiaUPC" w:hint="cs"/>
                <w:sz w:val="26"/>
                <w:szCs w:val="26"/>
                <w:lang w:bidi="th-TH"/>
              </w:rPr>
              <w:t xml:space="preserve">Percentage of NPLs </w:t>
            </w:r>
            <w:r w:rsidRPr="0074097C">
              <w:rPr>
                <w:rFonts w:ascii="CordiaUPC" w:hAnsi="CordiaUPC" w:cs="CordiaUPC" w:hint="cs"/>
                <w:i/>
                <w:iCs/>
                <w:sz w:val="26"/>
                <w:szCs w:val="26"/>
                <w:lang w:bidi="th-TH"/>
              </w:rPr>
              <w:t>(%)</w:t>
            </w:r>
          </w:p>
        </w:tc>
        <w:tc>
          <w:tcPr>
            <w:tcW w:w="1143" w:type="dxa"/>
            <w:vAlign w:val="bottom"/>
          </w:tcPr>
          <w:p w14:paraId="529F5A49" w14:textId="6B24CA6A" w:rsidR="00671380" w:rsidRPr="0074097C" w:rsidRDefault="00671380" w:rsidP="00671380">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2.59</w:t>
            </w:r>
          </w:p>
        </w:tc>
        <w:tc>
          <w:tcPr>
            <w:tcW w:w="1314" w:type="dxa"/>
            <w:vAlign w:val="bottom"/>
          </w:tcPr>
          <w:p w14:paraId="465796A9" w14:textId="7D76398B" w:rsidR="00671380" w:rsidRPr="0074097C" w:rsidRDefault="00671380" w:rsidP="00671380">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100.00</w:t>
            </w:r>
          </w:p>
        </w:tc>
        <w:tc>
          <w:tcPr>
            <w:tcW w:w="1276" w:type="dxa"/>
            <w:vAlign w:val="bottom"/>
          </w:tcPr>
          <w:p w14:paraId="293B99B4" w14:textId="3B8A7F36" w:rsidR="00671380" w:rsidRPr="0074097C" w:rsidRDefault="00671380" w:rsidP="00671380">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2.64</w:t>
            </w:r>
          </w:p>
        </w:tc>
        <w:tc>
          <w:tcPr>
            <w:tcW w:w="1134" w:type="dxa"/>
            <w:vAlign w:val="bottom"/>
          </w:tcPr>
          <w:p w14:paraId="6E844CBA" w14:textId="2298C378" w:rsidR="00671380" w:rsidRPr="0074097C" w:rsidRDefault="00671380" w:rsidP="004F7755">
            <w:pPr>
              <w:spacing w:line="220" w:lineRule="exact"/>
              <w:ind w:right="191"/>
              <w:jc w:val="right"/>
              <w:rPr>
                <w:rFonts w:ascii="CordiaUPC" w:hAnsi="CordiaUPC" w:cs="CordiaUPC"/>
                <w:sz w:val="26"/>
                <w:szCs w:val="26"/>
              </w:rPr>
            </w:pPr>
          </w:p>
        </w:tc>
        <w:tc>
          <w:tcPr>
            <w:tcW w:w="1181" w:type="dxa"/>
            <w:vAlign w:val="bottom"/>
          </w:tcPr>
          <w:p w14:paraId="64808091" w14:textId="4B3EFBE1" w:rsidR="00671380" w:rsidRPr="0074097C" w:rsidRDefault="00671380" w:rsidP="00671380">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2.75</w:t>
            </w:r>
          </w:p>
        </w:tc>
      </w:tr>
    </w:tbl>
    <w:p w14:paraId="3AEECD56" w14:textId="1E1C9F3D" w:rsidR="00C6575F" w:rsidRDefault="00C6575F" w:rsidP="00530293">
      <w:pPr>
        <w:spacing w:line="240" w:lineRule="auto"/>
        <w:rPr>
          <w:rFonts w:ascii="CordiaUPC" w:hAnsi="CordiaUPC" w:cs="CordiaUPC"/>
          <w:sz w:val="26"/>
          <w:szCs w:val="26"/>
        </w:rPr>
      </w:pPr>
    </w:p>
    <w:tbl>
      <w:tblPr>
        <w:tblW w:w="9740" w:type="dxa"/>
        <w:tblInd w:w="459" w:type="dxa"/>
        <w:tblLayout w:type="fixed"/>
        <w:tblCellMar>
          <w:left w:w="79" w:type="dxa"/>
          <w:right w:w="79" w:type="dxa"/>
        </w:tblCellMar>
        <w:tblLook w:val="0000" w:firstRow="0" w:lastRow="0" w:firstColumn="0" w:lastColumn="0" w:noHBand="0" w:noVBand="0"/>
      </w:tblPr>
      <w:tblGrid>
        <w:gridCol w:w="3692"/>
        <w:gridCol w:w="1143"/>
        <w:gridCol w:w="1314"/>
        <w:gridCol w:w="1276"/>
        <w:gridCol w:w="1134"/>
        <w:gridCol w:w="1181"/>
      </w:tblGrid>
      <w:tr w:rsidR="00E32B14" w:rsidRPr="0074097C" w14:paraId="04644B74" w14:textId="77777777" w:rsidTr="00194C96">
        <w:trPr>
          <w:cantSplit/>
        </w:trPr>
        <w:tc>
          <w:tcPr>
            <w:tcW w:w="3692" w:type="dxa"/>
          </w:tcPr>
          <w:p w14:paraId="76482D29" w14:textId="77777777" w:rsidR="00E32B14" w:rsidRPr="0074097C" w:rsidRDefault="00E32B14" w:rsidP="00421901">
            <w:pPr>
              <w:spacing w:line="220" w:lineRule="exact"/>
              <w:ind w:right="-108"/>
              <w:rPr>
                <w:rFonts w:ascii="CordiaUPC" w:hAnsi="CordiaUPC" w:cs="CordiaUPC"/>
                <w:sz w:val="26"/>
                <w:szCs w:val="26"/>
                <w:lang w:bidi="th-TH"/>
              </w:rPr>
            </w:pPr>
          </w:p>
        </w:tc>
        <w:tc>
          <w:tcPr>
            <w:tcW w:w="6048" w:type="dxa"/>
            <w:gridSpan w:val="5"/>
          </w:tcPr>
          <w:p w14:paraId="49F984B1" w14:textId="4DC51C7D" w:rsidR="00E32B14" w:rsidRPr="0074097C" w:rsidRDefault="00E32B14" w:rsidP="00421901">
            <w:pPr>
              <w:pStyle w:val="acctfourfigures"/>
              <w:tabs>
                <w:tab w:val="clear" w:pos="765"/>
              </w:tabs>
              <w:spacing w:line="220" w:lineRule="exact"/>
              <w:ind w:left="-108" w:right="101"/>
              <w:jc w:val="center"/>
              <w:rPr>
                <w:rFonts w:ascii="CordiaUPC" w:hAnsi="CordiaUPC" w:cs="CordiaUPC"/>
                <w:sz w:val="26"/>
                <w:szCs w:val="26"/>
              </w:rPr>
            </w:pPr>
            <w:r w:rsidRPr="0074097C">
              <w:rPr>
                <w:rFonts w:ascii="CordiaUPC" w:hAnsi="CordiaUPC" w:cs="CordiaUPC" w:hint="cs"/>
                <w:sz w:val="26"/>
                <w:szCs w:val="26"/>
                <w:lang w:bidi="th-TH"/>
              </w:rPr>
              <w:t>31 December 20</w:t>
            </w:r>
            <w:r w:rsidR="0074097C">
              <w:rPr>
                <w:rFonts w:ascii="CordiaUPC" w:hAnsi="CordiaUPC" w:cs="CordiaUPC"/>
                <w:sz w:val="26"/>
                <w:szCs w:val="26"/>
                <w:lang w:bidi="th-TH"/>
              </w:rPr>
              <w:t>20</w:t>
            </w:r>
          </w:p>
        </w:tc>
      </w:tr>
      <w:tr w:rsidR="00E32B14" w:rsidRPr="0074097C" w14:paraId="7F07D547" w14:textId="77777777" w:rsidTr="00194C96">
        <w:trPr>
          <w:cantSplit/>
        </w:trPr>
        <w:tc>
          <w:tcPr>
            <w:tcW w:w="3692" w:type="dxa"/>
          </w:tcPr>
          <w:p w14:paraId="16AF49C1" w14:textId="77777777" w:rsidR="00E32B14" w:rsidRPr="0074097C" w:rsidRDefault="00E32B14" w:rsidP="00421901">
            <w:pPr>
              <w:spacing w:line="220" w:lineRule="exact"/>
              <w:ind w:right="-108"/>
              <w:rPr>
                <w:rFonts w:ascii="CordiaUPC" w:hAnsi="CordiaUPC" w:cs="CordiaUPC"/>
                <w:sz w:val="26"/>
                <w:szCs w:val="26"/>
                <w:lang w:bidi="th-TH"/>
              </w:rPr>
            </w:pPr>
          </w:p>
        </w:tc>
        <w:tc>
          <w:tcPr>
            <w:tcW w:w="1143" w:type="dxa"/>
          </w:tcPr>
          <w:p w14:paraId="5DAD35D2" w14:textId="77777777" w:rsidR="00E32B14" w:rsidRPr="0074097C"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TMB Bank</w:t>
            </w:r>
          </w:p>
        </w:tc>
        <w:tc>
          <w:tcPr>
            <w:tcW w:w="1314" w:type="dxa"/>
          </w:tcPr>
          <w:p w14:paraId="58F6A8C8" w14:textId="77777777" w:rsidR="00E32B14" w:rsidRPr="0074097C"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proofErr w:type="spellStart"/>
            <w:r w:rsidRPr="0074097C">
              <w:rPr>
                <w:rFonts w:ascii="CordiaUPC" w:hAnsi="CordiaUPC" w:cs="CordiaUPC" w:hint="cs"/>
                <w:sz w:val="26"/>
                <w:szCs w:val="26"/>
                <w:lang w:val="en-US"/>
              </w:rPr>
              <w:t>Phahonyothin</w:t>
            </w:r>
            <w:proofErr w:type="spellEnd"/>
          </w:p>
        </w:tc>
        <w:tc>
          <w:tcPr>
            <w:tcW w:w="1276" w:type="dxa"/>
          </w:tcPr>
          <w:p w14:paraId="09B5E54A" w14:textId="77777777" w:rsidR="00E32B14" w:rsidRPr="0074097C"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proofErr w:type="spellStart"/>
            <w:r w:rsidRPr="0074097C">
              <w:rPr>
                <w:rFonts w:ascii="CordiaUPC" w:hAnsi="CordiaUPC" w:cs="CordiaUPC" w:hint="cs"/>
                <w:sz w:val="26"/>
                <w:szCs w:val="26"/>
                <w:lang w:val="en-US"/>
              </w:rPr>
              <w:t>Thanachart</w:t>
            </w:r>
            <w:proofErr w:type="spellEnd"/>
          </w:p>
        </w:tc>
        <w:tc>
          <w:tcPr>
            <w:tcW w:w="1134" w:type="dxa"/>
          </w:tcPr>
          <w:p w14:paraId="2229F930" w14:textId="77777777" w:rsidR="00E32B14" w:rsidRPr="0074097C"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p>
        </w:tc>
        <w:tc>
          <w:tcPr>
            <w:tcW w:w="1181" w:type="dxa"/>
          </w:tcPr>
          <w:p w14:paraId="3F496DD8" w14:textId="77777777" w:rsidR="00E32B14" w:rsidRPr="0074097C"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p>
        </w:tc>
      </w:tr>
      <w:tr w:rsidR="00E32B14" w:rsidRPr="0074097C" w14:paraId="5050E0B6" w14:textId="77777777" w:rsidTr="00194C96">
        <w:trPr>
          <w:cantSplit/>
        </w:trPr>
        <w:tc>
          <w:tcPr>
            <w:tcW w:w="3692" w:type="dxa"/>
          </w:tcPr>
          <w:p w14:paraId="6A8DEE84" w14:textId="77777777" w:rsidR="00E32B14" w:rsidRPr="0074097C" w:rsidRDefault="00E32B14" w:rsidP="00421901">
            <w:pPr>
              <w:spacing w:line="220" w:lineRule="exact"/>
              <w:ind w:right="-108"/>
              <w:rPr>
                <w:rFonts w:ascii="CordiaUPC" w:hAnsi="CordiaUPC" w:cs="CordiaUPC"/>
                <w:sz w:val="26"/>
                <w:szCs w:val="26"/>
                <w:lang w:bidi="th-TH"/>
              </w:rPr>
            </w:pPr>
          </w:p>
        </w:tc>
        <w:tc>
          <w:tcPr>
            <w:tcW w:w="1143" w:type="dxa"/>
          </w:tcPr>
          <w:p w14:paraId="6204232E" w14:textId="77777777" w:rsidR="00E32B14" w:rsidRPr="0074097C"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Public</w:t>
            </w:r>
          </w:p>
        </w:tc>
        <w:tc>
          <w:tcPr>
            <w:tcW w:w="1314" w:type="dxa"/>
          </w:tcPr>
          <w:p w14:paraId="53C684C2" w14:textId="77777777" w:rsidR="00E32B14" w:rsidRPr="0074097C"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Asset</w:t>
            </w:r>
          </w:p>
        </w:tc>
        <w:tc>
          <w:tcPr>
            <w:tcW w:w="1276" w:type="dxa"/>
          </w:tcPr>
          <w:p w14:paraId="01DFF9A5" w14:textId="77777777" w:rsidR="00E32B14" w:rsidRPr="0074097C"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Bank Public</w:t>
            </w:r>
          </w:p>
        </w:tc>
        <w:tc>
          <w:tcPr>
            <w:tcW w:w="1134" w:type="dxa"/>
          </w:tcPr>
          <w:p w14:paraId="0878E964" w14:textId="77777777" w:rsidR="00E32B14" w:rsidRPr="0074097C"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p>
        </w:tc>
        <w:tc>
          <w:tcPr>
            <w:tcW w:w="1181" w:type="dxa"/>
          </w:tcPr>
          <w:p w14:paraId="219E4885" w14:textId="77777777" w:rsidR="00E32B14" w:rsidRPr="0074097C"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p>
        </w:tc>
      </w:tr>
      <w:tr w:rsidR="00E32B14" w:rsidRPr="0074097C" w14:paraId="7A49B641" w14:textId="77777777" w:rsidTr="00194C96">
        <w:trPr>
          <w:cantSplit/>
        </w:trPr>
        <w:tc>
          <w:tcPr>
            <w:tcW w:w="3692" w:type="dxa"/>
          </w:tcPr>
          <w:p w14:paraId="49C97EDF" w14:textId="77777777" w:rsidR="00E32B14" w:rsidRPr="0074097C" w:rsidRDefault="00E32B14" w:rsidP="00421901">
            <w:pPr>
              <w:spacing w:line="220" w:lineRule="exact"/>
              <w:ind w:right="-108"/>
              <w:rPr>
                <w:rFonts w:ascii="CordiaUPC" w:hAnsi="CordiaUPC" w:cs="CordiaUPC"/>
                <w:sz w:val="26"/>
                <w:szCs w:val="26"/>
                <w:lang w:bidi="th-TH"/>
              </w:rPr>
            </w:pPr>
          </w:p>
        </w:tc>
        <w:tc>
          <w:tcPr>
            <w:tcW w:w="1143" w:type="dxa"/>
          </w:tcPr>
          <w:p w14:paraId="5214FD96" w14:textId="77777777" w:rsidR="00E32B14" w:rsidRPr="0074097C"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Company</w:t>
            </w:r>
          </w:p>
        </w:tc>
        <w:tc>
          <w:tcPr>
            <w:tcW w:w="1314" w:type="dxa"/>
          </w:tcPr>
          <w:p w14:paraId="0A5155C3" w14:textId="77777777" w:rsidR="00E32B14" w:rsidRPr="0074097C"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Management</w:t>
            </w:r>
          </w:p>
        </w:tc>
        <w:tc>
          <w:tcPr>
            <w:tcW w:w="1276" w:type="dxa"/>
          </w:tcPr>
          <w:p w14:paraId="6D53CD63" w14:textId="77777777" w:rsidR="00E32B14" w:rsidRPr="0074097C"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Company</w:t>
            </w:r>
          </w:p>
        </w:tc>
        <w:tc>
          <w:tcPr>
            <w:tcW w:w="1134" w:type="dxa"/>
          </w:tcPr>
          <w:p w14:paraId="42FB4DF8" w14:textId="77777777" w:rsidR="00E32B14" w:rsidRPr="0074097C"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p>
        </w:tc>
        <w:tc>
          <w:tcPr>
            <w:tcW w:w="1181" w:type="dxa"/>
          </w:tcPr>
          <w:p w14:paraId="3DEAF870" w14:textId="77777777" w:rsidR="00E32B14" w:rsidRPr="0074097C"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p>
        </w:tc>
      </w:tr>
      <w:tr w:rsidR="00E32B14" w:rsidRPr="0074097C" w14:paraId="1D95BD24" w14:textId="77777777" w:rsidTr="00194C96">
        <w:trPr>
          <w:cantSplit/>
        </w:trPr>
        <w:tc>
          <w:tcPr>
            <w:tcW w:w="3692" w:type="dxa"/>
          </w:tcPr>
          <w:p w14:paraId="78E1C615" w14:textId="77777777" w:rsidR="00E32B14" w:rsidRPr="0074097C" w:rsidRDefault="00E32B14" w:rsidP="00421901">
            <w:pPr>
              <w:spacing w:line="220" w:lineRule="exact"/>
              <w:ind w:right="-108"/>
              <w:rPr>
                <w:rFonts w:ascii="CordiaUPC" w:hAnsi="CordiaUPC" w:cs="CordiaUPC"/>
                <w:sz w:val="26"/>
                <w:szCs w:val="26"/>
                <w:lang w:bidi="th-TH"/>
              </w:rPr>
            </w:pPr>
          </w:p>
        </w:tc>
        <w:tc>
          <w:tcPr>
            <w:tcW w:w="1143" w:type="dxa"/>
          </w:tcPr>
          <w:p w14:paraId="0879182E" w14:textId="77777777" w:rsidR="00E32B14" w:rsidRPr="0074097C"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Limited</w:t>
            </w:r>
          </w:p>
        </w:tc>
        <w:tc>
          <w:tcPr>
            <w:tcW w:w="1314" w:type="dxa"/>
          </w:tcPr>
          <w:p w14:paraId="28A15CA0" w14:textId="77777777" w:rsidR="00E32B14" w:rsidRPr="0074097C"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 Ltd.</w:t>
            </w:r>
          </w:p>
        </w:tc>
        <w:tc>
          <w:tcPr>
            <w:tcW w:w="1276" w:type="dxa"/>
          </w:tcPr>
          <w:p w14:paraId="516B3DA4" w14:textId="77777777" w:rsidR="00E32B14" w:rsidRPr="0074097C"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Limited</w:t>
            </w:r>
          </w:p>
        </w:tc>
        <w:tc>
          <w:tcPr>
            <w:tcW w:w="1134" w:type="dxa"/>
          </w:tcPr>
          <w:p w14:paraId="1A289C6A" w14:textId="77777777" w:rsidR="00E32B14" w:rsidRPr="0074097C"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Elimination</w:t>
            </w:r>
          </w:p>
        </w:tc>
        <w:tc>
          <w:tcPr>
            <w:tcW w:w="1181" w:type="dxa"/>
          </w:tcPr>
          <w:p w14:paraId="23054E33" w14:textId="77777777" w:rsidR="00E32B14" w:rsidRPr="0074097C" w:rsidRDefault="00E32B14" w:rsidP="00421901">
            <w:pPr>
              <w:pStyle w:val="acctfourfigures"/>
              <w:tabs>
                <w:tab w:val="clear" w:pos="765"/>
              </w:tabs>
              <w:spacing w:line="220" w:lineRule="exact"/>
              <w:ind w:left="-108" w:right="-88"/>
              <w:jc w:val="center"/>
              <w:rPr>
                <w:rFonts w:ascii="CordiaUPC" w:hAnsi="CordiaUPC" w:cs="CordiaUPC"/>
                <w:sz w:val="26"/>
                <w:szCs w:val="26"/>
                <w:lang w:val="en-US"/>
              </w:rPr>
            </w:pPr>
            <w:r w:rsidRPr="0074097C">
              <w:rPr>
                <w:rFonts w:ascii="CordiaUPC" w:hAnsi="CordiaUPC" w:cs="CordiaUPC" w:hint="cs"/>
                <w:sz w:val="26"/>
                <w:szCs w:val="26"/>
                <w:lang w:val="en-US"/>
              </w:rPr>
              <w:t>Consolidated</w:t>
            </w:r>
          </w:p>
        </w:tc>
      </w:tr>
      <w:tr w:rsidR="00E32B14" w:rsidRPr="0074097C" w14:paraId="30C9F21A" w14:textId="77777777" w:rsidTr="00194C96">
        <w:trPr>
          <w:cantSplit/>
        </w:trPr>
        <w:tc>
          <w:tcPr>
            <w:tcW w:w="3692" w:type="dxa"/>
          </w:tcPr>
          <w:p w14:paraId="109AE4F3" w14:textId="77777777" w:rsidR="00E32B14" w:rsidRPr="0074097C" w:rsidRDefault="00E32B14" w:rsidP="00421901">
            <w:pPr>
              <w:spacing w:line="220" w:lineRule="exact"/>
              <w:ind w:right="-108"/>
              <w:rPr>
                <w:rFonts w:ascii="CordiaUPC" w:hAnsi="CordiaUPC" w:cs="CordiaUPC"/>
                <w:b/>
                <w:bCs/>
                <w:sz w:val="26"/>
                <w:szCs w:val="26"/>
                <w:rtl/>
                <w:cs/>
              </w:rPr>
            </w:pPr>
            <w:r w:rsidRPr="0074097C">
              <w:rPr>
                <w:rFonts w:ascii="CordiaUPC" w:hAnsi="CordiaUPC" w:cs="CordiaUPC" w:hint="cs"/>
                <w:b/>
                <w:bCs/>
                <w:sz w:val="26"/>
                <w:szCs w:val="26"/>
                <w:lang w:bidi="th-TH"/>
              </w:rPr>
              <w:t>NPLs (principal)</w:t>
            </w:r>
          </w:p>
        </w:tc>
        <w:tc>
          <w:tcPr>
            <w:tcW w:w="1143" w:type="dxa"/>
            <w:vAlign w:val="bottom"/>
          </w:tcPr>
          <w:p w14:paraId="214E0413" w14:textId="77777777" w:rsidR="00E32B14" w:rsidRPr="0074097C" w:rsidRDefault="00E32B14" w:rsidP="00421901">
            <w:pPr>
              <w:pStyle w:val="acctfourfigures"/>
              <w:tabs>
                <w:tab w:val="clear" w:pos="765"/>
              </w:tabs>
              <w:spacing w:line="220" w:lineRule="exact"/>
              <w:ind w:left="-108" w:right="191"/>
              <w:jc w:val="right"/>
              <w:rPr>
                <w:rFonts w:ascii="CordiaUPC" w:hAnsi="CordiaUPC" w:cs="CordiaUPC"/>
                <w:sz w:val="26"/>
                <w:szCs w:val="26"/>
              </w:rPr>
            </w:pPr>
          </w:p>
        </w:tc>
        <w:tc>
          <w:tcPr>
            <w:tcW w:w="1314" w:type="dxa"/>
            <w:vAlign w:val="bottom"/>
          </w:tcPr>
          <w:p w14:paraId="48FF1B2A" w14:textId="77777777" w:rsidR="00E32B14" w:rsidRPr="0074097C" w:rsidRDefault="00E32B14" w:rsidP="00421901">
            <w:pPr>
              <w:pStyle w:val="acctfourfigures"/>
              <w:tabs>
                <w:tab w:val="clear" w:pos="765"/>
              </w:tabs>
              <w:spacing w:line="220" w:lineRule="exact"/>
              <w:ind w:left="-108" w:right="101"/>
              <w:jc w:val="right"/>
              <w:rPr>
                <w:rFonts w:ascii="CordiaUPC" w:hAnsi="CordiaUPC" w:cs="CordiaUPC"/>
                <w:sz w:val="26"/>
                <w:szCs w:val="26"/>
              </w:rPr>
            </w:pPr>
          </w:p>
        </w:tc>
        <w:tc>
          <w:tcPr>
            <w:tcW w:w="1276" w:type="dxa"/>
          </w:tcPr>
          <w:p w14:paraId="7DC1FCAC" w14:textId="77777777" w:rsidR="00E32B14" w:rsidRPr="0074097C" w:rsidRDefault="00E32B14" w:rsidP="00421901">
            <w:pPr>
              <w:pStyle w:val="acctfourfigures"/>
              <w:tabs>
                <w:tab w:val="clear" w:pos="765"/>
                <w:tab w:val="decimal" w:pos="902"/>
              </w:tabs>
              <w:spacing w:line="220" w:lineRule="exact"/>
              <w:rPr>
                <w:rFonts w:ascii="CordiaUPC" w:hAnsi="CordiaUPC" w:cs="CordiaUPC"/>
                <w:sz w:val="26"/>
                <w:szCs w:val="26"/>
              </w:rPr>
            </w:pPr>
          </w:p>
        </w:tc>
        <w:tc>
          <w:tcPr>
            <w:tcW w:w="1134" w:type="dxa"/>
          </w:tcPr>
          <w:p w14:paraId="160755E9" w14:textId="77777777" w:rsidR="00E32B14" w:rsidRPr="0074097C" w:rsidRDefault="00E32B14" w:rsidP="00421901">
            <w:pPr>
              <w:pStyle w:val="acctfourfigures"/>
              <w:tabs>
                <w:tab w:val="clear" w:pos="765"/>
              </w:tabs>
              <w:spacing w:line="220" w:lineRule="exact"/>
              <w:ind w:left="-108" w:right="101"/>
              <w:jc w:val="right"/>
              <w:rPr>
                <w:rFonts w:ascii="CordiaUPC" w:hAnsi="CordiaUPC" w:cs="CordiaUPC"/>
                <w:sz w:val="26"/>
                <w:szCs w:val="26"/>
              </w:rPr>
            </w:pPr>
          </w:p>
        </w:tc>
        <w:tc>
          <w:tcPr>
            <w:tcW w:w="1181" w:type="dxa"/>
            <w:vAlign w:val="bottom"/>
          </w:tcPr>
          <w:p w14:paraId="32779633" w14:textId="77777777" w:rsidR="00E32B14" w:rsidRPr="0074097C" w:rsidRDefault="00E32B14" w:rsidP="00421901">
            <w:pPr>
              <w:pStyle w:val="acctfourfigures"/>
              <w:tabs>
                <w:tab w:val="clear" w:pos="765"/>
              </w:tabs>
              <w:spacing w:line="220" w:lineRule="exact"/>
              <w:ind w:left="-108" w:right="101"/>
              <w:jc w:val="right"/>
              <w:rPr>
                <w:rFonts w:ascii="CordiaUPC" w:hAnsi="CordiaUPC" w:cs="CordiaUPC"/>
                <w:sz w:val="26"/>
                <w:szCs w:val="26"/>
              </w:rPr>
            </w:pPr>
          </w:p>
        </w:tc>
      </w:tr>
      <w:tr w:rsidR="00534D2D" w:rsidRPr="0074097C" w14:paraId="40FF58A7" w14:textId="77777777" w:rsidTr="00194C96">
        <w:trPr>
          <w:cantSplit/>
        </w:trPr>
        <w:tc>
          <w:tcPr>
            <w:tcW w:w="3692" w:type="dxa"/>
          </w:tcPr>
          <w:p w14:paraId="4E59A58A" w14:textId="77777777" w:rsidR="00534D2D" w:rsidRPr="0074097C" w:rsidRDefault="00534D2D" w:rsidP="00534D2D">
            <w:pPr>
              <w:spacing w:line="220" w:lineRule="exact"/>
              <w:ind w:right="-108"/>
              <w:rPr>
                <w:rFonts w:ascii="CordiaUPC" w:hAnsi="CordiaUPC" w:cs="CordiaUPC"/>
                <w:sz w:val="26"/>
                <w:szCs w:val="26"/>
                <w:lang w:bidi="th-TH"/>
              </w:rPr>
            </w:pPr>
            <w:r w:rsidRPr="0074097C">
              <w:rPr>
                <w:rFonts w:ascii="CordiaUPC" w:hAnsi="CordiaUPC" w:cs="CordiaUPC" w:hint="cs"/>
                <w:sz w:val="26"/>
                <w:szCs w:val="26"/>
                <w:lang w:bidi="th-TH"/>
              </w:rPr>
              <w:t xml:space="preserve">NPLs </w:t>
            </w:r>
            <w:r w:rsidRPr="0074097C">
              <w:rPr>
                <w:rFonts w:ascii="CordiaUPC" w:hAnsi="CordiaUPC" w:cs="CordiaUPC" w:hint="cs"/>
                <w:i/>
                <w:iCs/>
                <w:sz w:val="26"/>
                <w:szCs w:val="26"/>
                <w:lang w:bidi="th-TH"/>
              </w:rPr>
              <w:t>(in million Baht)</w:t>
            </w:r>
          </w:p>
        </w:tc>
        <w:tc>
          <w:tcPr>
            <w:tcW w:w="1143" w:type="dxa"/>
            <w:vAlign w:val="bottom"/>
          </w:tcPr>
          <w:p w14:paraId="60306DA8" w14:textId="7258CDEA" w:rsidR="00534D2D" w:rsidRPr="0074097C" w:rsidRDefault="00534D2D" w:rsidP="00534D2D">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22,005</w:t>
            </w:r>
          </w:p>
        </w:tc>
        <w:tc>
          <w:tcPr>
            <w:tcW w:w="1314" w:type="dxa"/>
            <w:vAlign w:val="bottom"/>
          </w:tcPr>
          <w:p w14:paraId="3CEBADA8" w14:textId="666E1F05" w:rsidR="00534D2D" w:rsidRPr="0074097C" w:rsidRDefault="00534D2D" w:rsidP="00534D2D">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29</w:t>
            </w:r>
          </w:p>
        </w:tc>
        <w:tc>
          <w:tcPr>
            <w:tcW w:w="1276" w:type="dxa"/>
          </w:tcPr>
          <w:p w14:paraId="3871E7E3" w14:textId="5102E9B9" w:rsidR="00534D2D" w:rsidRPr="0074097C" w:rsidRDefault="00534D2D" w:rsidP="00534D2D">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17,559</w:t>
            </w:r>
          </w:p>
        </w:tc>
        <w:tc>
          <w:tcPr>
            <w:tcW w:w="1134" w:type="dxa"/>
          </w:tcPr>
          <w:p w14:paraId="04D9D1DA" w14:textId="1A58AE97" w:rsidR="00534D2D" w:rsidRPr="0074097C" w:rsidRDefault="00534D2D" w:rsidP="00534D2D">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w:t>
            </w:r>
          </w:p>
        </w:tc>
        <w:tc>
          <w:tcPr>
            <w:tcW w:w="1181" w:type="dxa"/>
            <w:vAlign w:val="bottom"/>
          </w:tcPr>
          <w:p w14:paraId="33543844" w14:textId="30CB218D" w:rsidR="00534D2D" w:rsidRPr="0074097C" w:rsidRDefault="00534D2D" w:rsidP="00534D2D">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39,593</w:t>
            </w:r>
          </w:p>
        </w:tc>
      </w:tr>
      <w:tr w:rsidR="00534D2D" w:rsidRPr="0074097C" w14:paraId="52B6FDF5" w14:textId="77777777" w:rsidTr="00194C96">
        <w:trPr>
          <w:cantSplit/>
        </w:trPr>
        <w:tc>
          <w:tcPr>
            <w:tcW w:w="3692" w:type="dxa"/>
          </w:tcPr>
          <w:p w14:paraId="1EF8D13E" w14:textId="77777777" w:rsidR="00534D2D" w:rsidRPr="0074097C" w:rsidRDefault="00534D2D" w:rsidP="00534D2D">
            <w:pPr>
              <w:spacing w:line="220" w:lineRule="exact"/>
              <w:ind w:right="-108"/>
              <w:rPr>
                <w:rFonts w:ascii="CordiaUPC" w:hAnsi="CordiaUPC" w:cs="CordiaUPC"/>
                <w:sz w:val="26"/>
                <w:szCs w:val="26"/>
                <w:lang w:bidi="th-TH"/>
              </w:rPr>
            </w:pPr>
            <w:r w:rsidRPr="0074097C">
              <w:rPr>
                <w:rFonts w:ascii="CordiaUPC" w:hAnsi="CordiaUPC" w:cs="CordiaUPC" w:hint="cs"/>
                <w:sz w:val="26"/>
                <w:szCs w:val="26"/>
                <w:lang w:bidi="th-TH"/>
              </w:rPr>
              <w:t xml:space="preserve">Total loans </w:t>
            </w:r>
            <w:r w:rsidRPr="0074097C">
              <w:rPr>
                <w:rFonts w:ascii="CordiaUPC" w:hAnsi="CordiaUPC" w:cs="CordiaUPC" w:hint="cs"/>
                <w:i/>
                <w:iCs/>
                <w:sz w:val="26"/>
                <w:szCs w:val="26"/>
                <w:lang w:bidi="th-TH"/>
              </w:rPr>
              <w:t>(in million Baht)</w:t>
            </w:r>
          </w:p>
        </w:tc>
        <w:tc>
          <w:tcPr>
            <w:tcW w:w="1143" w:type="dxa"/>
            <w:vAlign w:val="bottom"/>
          </w:tcPr>
          <w:p w14:paraId="4A7FF171" w14:textId="64CBAEC7" w:rsidR="00534D2D" w:rsidRPr="0074097C" w:rsidRDefault="00534D2D" w:rsidP="00534D2D">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923,021</w:t>
            </w:r>
          </w:p>
        </w:tc>
        <w:tc>
          <w:tcPr>
            <w:tcW w:w="1314" w:type="dxa"/>
            <w:vAlign w:val="bottom"/>
          </w:tcPr>
          <w:p w14:paraId="295E658D" w14:textId="2A24C2D8" w:rsidR="00534D2D" w:rsidRPr="0074097C" w:rsidRDefault="00534D2D" w:rsidP="00534D2D">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29</w:t>
            </w:r>
          </w:p>
        </w:tc>
        <w:tc>
          <w:tcPr>
            <w:tcW w:w="1276" w:type="dxa"/>
          </w:tcPr>
          <w:p w14:paraId="256AA279" w14:textId="2811DC34" w:rsidR="00534D2D" w:rsidRPr="0074097C" w:rsidRDefault="00534D2D" w:rsidP="00534D2D">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713,846</w:t>
            </w:r>
          </w:p>
        </w:tc>
        <w:tc>
          <w:tcPr>
            <w:tcW w:w="1134" w:type="dxa"/>
          </w:tcPr>
          <w:p w14:paraId="06E7C40B" w14:textId="46929FBC" w:rsidR="00534D2D" w:rsidRPr="0074097C" w:rsidRDefault="00534D2D" w:rsidP="00534D2D">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(56,000)</w:t>
            </w:r>
          </w:p>
        </w:tc>
        <w:tc>
          <w:tcPr>
            <w:tcW w:w="1181" w:type="dxa"/>
            <w:vAlign w:val="bottom"/>
          </w:tcPr>
          <w:p w14:paraId="0458836F" w14:textId="57202F40" w:rsidR="00534D2D" w:rsidRPr="0074097C" w:rsidRDefault="00534D2D" w:rsidP="00534D2D">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1,580,896</w:t>
            </w:r>
          </w:p>
        </w:tc>
      </w:tr>
      <w:tr w:rsidR="00534D2D" w:rsidRPr="0074097C" w14:paraId="768A8C9C" w14:textId="77777777" w:rsidTr="00194C96">
        <w:trPr>
          <w:cantSplit/>
        </w:trPr>
        <w:tc>
          <w:tcPr>
            <w:tcW w:w="3692" w:type="dxa"/>
            <w:vAlign w:val="bottom"/>
          </w:tcPr>
          <w:p w14:paraId="51398887" w14:textId="77777777" w:rsidR="00534D2D" w:rsidRPr="0074097C" w:rsidRDefault="00534D2D" w:rsidP="00534D2D">
            <w:pPr>
              <w:spacing w:line="220" w:lineRule="exact"/>
              <w:ind w:right="-108"/>
              <w:rPr>
                <w:rFonts w:ascii="CordiaUPC" w:hAnsi="CordiaUPC" w:cs="CordiaUPC"/>
                <w:sz w:val="26"/>
                <w:szCs w:val="26"/>
                <w:lang w:bidi="th-TH"/>
              </w:rPr>
            </w:pPr>
            <w:r w:rsidRPr="0074097C">
              <w:rPr>
                <w:rFonts w:ascii="CordiaUPC" w:hAnsi="CordiaUPC" w:cs="CordiaUPC" w:hint="cs"/>
                <w:sz w:val="26"/>
                <w:szCs w:val="26"/>
                <w:lang w:bidi="th-TH"/>
              </w:rPr>
              <w:t xml:space="preserve">Percentage of NPLs </w:t>
            </w:r>
            <w:r w:rsidRPr="0074097C">
              <w:rPr>
                <w:rFonts w:ascii="CordiaUPC" w:hAnsi="CordiaUPC" w:cs="CordiaUPC" w:hint="cs"/>
                <w:i/>
                <w:iCs/>
                <w:sz w:val="26"/>
                <w:szCs w:val="26"/>
                <w:lang w:bidi="th-TH"/>
              </w:rPr>
              <w:t>(%)</w:t>
            </w:r>
          </w:p>
        </w:tc>
        <w:tc>
          <w:tcPr>
            <w:tcW w:w="1143" w:type="dxa"/>
            <w:vAlign w:val="bottom"/>
          </w:tcPr>
          <w:p w14:paraId="27378BCB" w14:textId="05ACEFBD" w:rsidR="00534D2D" w:rsidRPr="0074097C" w:rsidRDefault="00534D2D" w:rsidP="00534D2D">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2.38</w:t>
            </w:r>
          </w:p>
        </w:tc>
        <w:tc>
          <w:tcPr>
            <w:tcW w:w="1314" w:type="dxa"/>
            <w:vAlign w:val="bottom"/>
          </w:tcPr>
          <w:p w14:paraId="18FAC20A" w14:textId="00B0958E" w:rsidR="00534D2D" w:rsidRPr="0074097C" w:rsidRDefault="00534D2D" w:rsidP="00534D2D">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100.00</w:t>
            </w:r>
          </w:p>
        </w:tc>
        <w:tc>
          <w:tcPr>
            <w:tcW w:w="1276" w:type="dxa"/>
          </w:tcPr>
          <w:p w14:paraId="66F2C48F" w14:textId="17B3A7F1" w:rsidR="00534D2D" w:rsidRPr="0074097C" w:rsidRDefault="00534D2D" w:rsidP="00534D2D">
            <w:pPr>
              <w:pStyle w:val="acctfourfigures"/>
              <w:tabs>
                <w:tab w:val="clear" w:pos="765"/>
              </w:tabs>
              <w:spacing w:line="220" w:lineRule="exact"/>
              <w:ind w:left="-108" w:right="191"/>
              <w:jc w:val="right"/>
              <w:rPr>
                <w:rFonts w:ascii="CordiaUPC" w:hAnsi="CordiaUPC" w:cs="CordiaUPC"/>
                <w:sz w:val="26"/>
                <w:szCs w:val="26"/>
              </w:rPr>
            </w:pPr>
            <w:r>
              <w:rPr>
                <w:rFonts w:ascii="CordiaUPC" w:eastAsia="MS Mincho" w:hAnsi="CordiaUPC" w:cs="CordiaUPC"/>
                <w:sz w:val="26"/>
                <w:szCs w:val="26"/>
                <w:lang w:eastAsia="th-TH"/>
              </w:rPr>
              <w:t>2.46</w:t>
            </w:r>
          </w:p>
        </w:tc>
        <w:tc>
          <w:tcPr>
            <w:tcW w:w="1134" w:type="dxa"/>
          </w:tcPr>
          <w:p w14:paraId="0A6B945E" w14:textId="77777777" w:rsidR="00534D2D" w:rsidRPr="0074097C" w:rsidRDefault="00534D2D" w:rsidP="00534D2D">
            <w:pPr>
              <w:pStyle w:val="acctfourfigures"/>
              <w:tabs>
                <w:tab w:val="clear" w:pos="765"/>
              </w:tabs>
              <w:spacing w:line="220" w:lineRule="exact"/>
              <w:ind w:left="-108" w:right="101"/>
              <w:jc w:val="right"/>
              <w:rPr>
                <w:rFonts w:ascii="CordiaUPC" w:hAnsi="CordiaUPC" w:cs="CordiaUPC"/>
                <w:sz w:val="26"/>
                <w:szCs w:val="26"/>
              </w:rPr>
            </w:pPr>
          </w:p>
        </w:tc>
        <w:tc>
          <w:tcPr>
            <w:tcW w:w="1181" w:type="dxa"/>
            <w:vAlign w:val="bottom"/>
          </w:tcPr>
          <w:p w14:paraId="5C279BA2" w14:textId="14803F41" w:rsidR="00534D2D" w:rsidRPr="0074097C" w:rsidRDefault="00534D2D" w:rsidP="00534D2D">
            <w:pPr>
              <w:pStyle w:val="acctfourfigures"/>
              <w:tabs>
                <w:tab w:val="clear" w:pos="765"/>
              </w:tabs>
              <w:spacing w:line="220" w:lineRule="exact"/>
              <w:ind w:left="-108" w:right="101"/>
              <w:jc w:val="right"/>
              <w:rPr>
                <w:rFonts w:ascii="CordiaUPC" w:hAnsi="CordiaUPC" w:cs="CordiaUPC"/>
                <w:sz w:val="26"/>
                <w:szCs w:val="26"/>
              </w:rPr>
            </w:pPr>
            <w:r>
              <w:rPr>
                <w:rFonts w:ascii="CordiaUPC" w:eastAsia="MS Mincho" w:hAnsi="CordiaUPC" w:cs="CordiaUPC"/>
                <w:sz w:val="26"/>
                <w:szCs w:val="26"/>
                <w:lang w:eastAsia="th-TH"/>
              </w:rPr>
              <w:t>2.50</w:t>
            </w:r>
          </w:p>
        </w:tc>
      </w:tr>
    </w:tbl>
    <w:p w14:paraId="3C41390E" w14:textId="77777777" w:rsidR="00C6575F" w:rsidRPr="0074097C" w:rsidRDefault="00C6575F" w:rsidP="0074097C">
      <w:pPr>
        <w:spacing w:line="240" w:lineRule="exact"/>
        <w:rPr>
          <w:rFonts w:ascii="CordiaUPC" w:hAnsi="CordiaUPC" w:cs="CordiaUPC"/>
          <w:sz w:val="26"/>
          <w:szCs w:val="26"/>
          <w:lang w:bidi="th-TH"/>
        </w:rPr>
      </w:pPr>
    </w:p>
    <w:p w14:paraId="7F36B7F5" w14:textId="51021D47" w:rsidR="002F065C" w:rsidRDefault="000709E9" w:rsidP="002371E9">
      <w:pPr>
        <w:spacing w:line="240" w:lineRule="exact"/>
        <w:ind w:left="547"/>
        <w:jc w:val="thaiDistribute"/>
        <w:rPr>
          <w:rFonts w:ascii="CordiaUPC" w:hAnsi="CordiaUPC" w:cs="CordiaUPC"/>
          <w:sz w:val="26"/>
          <w:szCs w:val="26"/>
          <w:lang w:bidi="th-TH"/>
        </w:rPr>
      </w:pPr>
      <w:r w:rsidRPr="0074097C">
        <w:rPr>
          <w:rFonts w:ascii="CordiaUPC" w:hAnsi="CordiaUPC" w:cs="CordiaUPC" w:hint="cs"/>
          <w:sz w:val="26"/>
          <w:szCs w:val="26"/>
        </w:rPr>
        <w:t xml:space="preserve">For the </w:t>
      </w:r>
      <w:r w:rsidR="0074097C">
        <w:rPr>
          <w:rFonts w:ascii="CordiaUPC" w:hAnsi="CordiaUPC" w:cs="CordiaUPC"/>
          <w:sz w:val="26"/>
          <w:szCs w:val="26"/>
        </w:rPr>
        <w:t>three</w:t>
      </w:r>
      <w:r w:rsidRPr="0074097C">
        <w:rPr>
          <w:rFonts w:ascii="CordiaUPC" w:hAnsi="CordiaUPC" w:cs="CordiaUPC" w:hint="cs"/>
          <w:sz w:val="26"/>
          <w:szCs w:val="26"/>
        </w:rPr>
        <w:t xml:space="preserve">-month period ended </w:t>
      </w:r>
      <w:r w:rsidR="0074097C" w:rsidRPr="002B0AAC">
        <w:rPr>
          <w:rFonts w:ascii="CordiaUPC" w:hAnsi="CordiaUPC" w:cs="CordiaUPC" w:hint="cs"/>
          <w:sz w:val="26"/>
          <w:szCs w:val="26"/>
          <w:lang w:val="en-US"/>
        </w:rPr>
        <w:t>3</w:t>
      </w:r>
      <w:r w:rsidR="0074097C">
        <w:rPr>
          <w:rFonts w:ascii="CordiaUPC" w:hAnsi="CordiaUPC" w:cs="CordiaUPC"/>
          <w:sz w:val="26"/>
          <w:szCs w:val="26"/>
          <w:lang w:val="en-US"/>
        </w:rPr>
        <w:t>1</w:t>
      </w:r>
      <w:r w:rsidR="0074097C" w:rsidRPr="002B0AAC">
        <w:rPr>
          <w:rFonts w:ascii="CordiaUPC" w:hAnsi="CordiaUPC" w:cs="CordiaUPC" w:hint="cs"/>
          <w:sz w:val="26"/>
          <w:szCs w:val="26"/>
          <w:lang w:val="en-US"/>
        </w:rPr>
        <w:t xml:space="preserve"> </w:t>
      </w:r>
      <w:r w:rsidR="0074097C">
        <w:rPr>
          <w:rFonts w:ascii="CordiaUPC" w:hAnsi="CordiaUPC" w:cs="CordiaUPC"/>
          <w:sz w:val="26"/>
          <w:szCs w:val="26"/>
          <w:lang w:val="en-US"/>
        </w:rPr>
        <w:t>March</w:t>
      </w:r>
      <w:r w:rsidR="0074097C" w:rsidRPr="0074097C">
        <w:rPr>
          <w:rFonts w:ascii="CordiaUPC" w:hAnsi="CordiaUPC" w:cs="CordiaUPC" w:hint="cs"/>
          <w:sz w:val="26"/>
          <w:szCs w:val="26"/>
        </w:rPr>
        <w:t xml:space="preserve"> </w:t>
      </w:r>
      <w:r w:rsidRPr="0074097C">
        <w:rPr>
          <w:rFonts w:ascii="CordiaUPC" w:hAnsi="CordiaUPC" w:cs="CordiaUPC" w:hint="cs"/>
          <w:sz w:val="26"/>
          <w:szCs w:val="26"/>
        </w:rPr>
        <w:t>202</w:t>
      </w:r>
      <w:r w:rsidR="0074097C">
        <w:rPr>
          <w:rFonts w:ascii="CordiaUPC" w:hAnsi="CordiaUPC" w:cs="CordiaUPC"/>
          <w:sz w:val="26"/>
          <w:szCs w:val="26"/>
        </w:rPr>
        <w:t>1</w:t>
      </w:r>
      <w:r w:rsidRPr="0074097C">
        <w:rPr>
          <w:rFonts w:ascii="CordiaUPC" w:hAnsi="CordiaUPC" w:cs="CordiaUPC" w:hint="cs"/>
          <w:sz w:val="26"/>
          <w:szCs w:val="26"/>
        </w:rPr>
        <w:t xml:space="preserve"> and 20</w:t>
      </w:r>
      <w:r w:rsidR="0074097C">
        <w:rPr>
          <w:rFonts w:ascii="CordiaUPC" w:hAnsi="CordiaUPC" w:cs="CordiaUPC"/>
          <w:sz w:val="26"/>
          <w:szCs w:val="26"/>
        </w:rPr>
        <w:t>20</w:t>
      </w:r>
      <w:r w:rsidRPr="0074097C">
        <w:rPr>
          <w:rFonts w:ascii="CordiaUPC" w:hAnsi="CordiaUPC" w:cs="CordiaUPC" w:hint="cs"/>
          <w:sz w:val="26"/>
          <w:szCs w:val="26"/>
        </w:rPr>
        <w:t>, the Bank</w:t>
      </w:r>
      <w:r w:rsidR="008C08C8" w:rsidRPr="0074097C">
        <w:rPr>
          <w:rFonts w:ascii="CordiaUPC" w:hAnsi="CordiaUPC" w:cs="CordiaUPC" w:hint="cs"/>
          <w:sz w:val="26"/>
          <w:szCs w:val="26"/>
          <w:lang w:bidi="th-TH"/>
        </w:rPr>
        <w:t xml:space="preserve"> and its subsidiaries</w:t>
      </w:r>
      <w:r w:rsidRPr="0074097C">
        <w:rPr>
          <w:rFonts w:ascii="CordiaUPC" w:hAnsi="CordiaUPC" w:cs="CordiaUPC" w:hint="cs"/>
          <w:sz w:val="26"/>
          <w:szCs w:val="26"/>
        </w:rPr>
        <w:t xml:space="preserve"> sold non-performing loans, with principal totalling approximately Baht</w:t>
      </w:r>
      <w:r w:rsidR="006A55AE" w:rsidRPr="0074097C">
        <w:rPr>
          <w:rFonts w:ascii="CordiaUPC" w:hAnsi="CordiaUPC" w:cs="CordiaUPC" w:hint="cs"/>
          <w:sz w:val="26"/>
          <w:szCs w:val="26"/>
          <w:cs/>
          <w:lang w:bidi="th-TH"/>
        </w:rPr>
        <w:t xml:space="preserve"> </w:t>
      </w:r>
      <w:r w:rsidR="004204E3">
        <w:rPr>
          <w:rFonts w:ascii="CordiaUPC" w:hAnsi="CordiaUPC" w:cs="CordiaUPC"/>
          <w:sz w:val="26"/>
          <w:szCs w:val="26"/>
          <w:lang w:val="en-US" w:bidi="th-TH"/>
        </w:rPr>
        <w:t>1,300</w:t>
      </w:r>
      <w:r w:rsidR="00FE49B3" w:rsidRPr="0074097C">
        <w:rPr>
          <w:rFonts w:ascii="CordiaUPC" w:hAnsi="CordiaUPC" w:cs="CordiaUPC" w:hint="cs"/>
          <w:sz w:val="26"/>
          <w:szCs w:val="26"/>
          <w:lang w:val="en-US" w:bidi="th-TH"/>
        </w:rPr>
        <w:t xml:space="preserve"> </w:t>
      </w:r>
      <w:r w:rsidRPr="0074097C">
        <w:rPr>
          <w:rFonts w:ascii="CordiaUPC" w:hAnsi="CordiaUPC" w:cs="CordiaUPC" w:hint="cs"/>
          <w:sz w:val="26"/>
          <w:szCs w:val="26"/>
        </w:rPr>
        <w:t>million and Baht</w:t>
      </w:r>
      <w:r w:rsidR="002371E9">
        <w:rPr>
          <w:rFonts w:ascii="CordiaUPC" w:hAnsi="CordiaUPC" w:cs="CordiaUPC"/>
          <w:sz w:val="26"/>
          <w:szCs w:val="26"/>
        </w:rPr>
        <w:t xml:space="preserve"> </w:t>
      </w:r>
      <w:r w:rsidR="00F046AF">
        <w:rPr>
          <w:rFonts w:ascii="CordiaUPC" w:hAnsi="CordiaUPC" w:cs="CordiaUPC"/>
          <w:sz w:val="26"/>
          <w:szCs w:val="26"/>
        </w:rPr>
        <w:t>5,000</w:t>
      </w:r>
      <w:r w:rsidRPr="0074097C">
        <w:rPr>
          <w:rFonts w:ascii="CordiaUPC" w:hAnsi="CordiaUPC" w:cs="CordiaUPC" w:hint="cs"/>
          <w:sz w:val="26"/>
          <w:szCs w:val="26"/>
        </w:rPr>
        <w:t xml:space="preserve"> million, respectively</w:t>
      </w:r>
      <w:r w:rsidR="008D1D9C">
        <w:rPr>
          <w:rFonts w:ascii="CordiaUPC" w:hAnsi="CordiaUPC" w:cs="CordiaUPC"/>
          <w:sz w:val="26"/>
          <w:szCs w:val="26"/>
        </w:rPr>
        <w:t xml:space="preserve"> (Bank only: approximately Baht 900 million and Baht </w:t>
      </w:r>
      <w:r w:rsidR="00E57A25">
        <w:rPr>
          <w:rFonts w:ascii="CordiaUPC" w:hAnsi="CordiaUPC" w:cs="CordiaUPC"/>
          <w:sz w:val="26"/>
          <w:szCs w:val="26"/>
        </w:rPr>
        <w:t>4</w:t>
      </w:r>
      <w:r w:rsidR="008D1D9C">
        <w:rPr>
          <w:rFonts w:ascii="CordiaUPC" w:hAnsi="CordiaUPC" w:cs="CordiaUPC"/>
          <w:sz w:val="26"/>
          <w:szCs w:val="26"/>
        </w:rPr>
        <w:t>,</w:t>
      </w:r>
      <w:r w:rsidR="00E57A25">
        <w:rPr>
          <w:rFonts w:ascii="CordiaUPC" w:hAnsi="CordiaUPC" w:cs="CordiaUPC"/>
          <w:sz w:val="26"/>
          <w:szCs w:val="26"/>
        </w:rPr>
        <w:t>7</w:t>
      </w:r>
      <w:r w:rsidR="008D1D9C">
        <w:rPr>
          <w:rFonts w:ascii="CordiaUPC" w:hAnsi="CordiaUPC" w:cs="CordiaUPC"/>
          <w:sz w:val="26"/>
          <w:szCs w:val="26"/>
        </w:rPr>
        <w:t>00 million, respectively)</w:t>
      </w:r>
      <w:r w:rsidRPr="0074097C">
        <w:rPr>
          <w:rFonts w:ascii="CordiaUPC" w:hAnsi="CordiaUPC" w:cs="CordiaUPC" w:hint="cs"/>
          <w:sz w:val="26"/>
          <w:szCs w:val="26"/>
          <w:lang w:bidi="th-TH"/>
        </w:rPr>
        <w:t xml:space="preserve">, to </w:t>
      </w:r>
      <w:r w:rsidR="00F046AF">
        <w:rPr>
          <w:rFonts w:ascii="CordiaUPC" w:hAnsi="CordiaUPC" w:cs="CordiaUPC"/>
          <w:sz w:val="26"/>
          <w:szCs w:val="26"/>
          <w:lang w:bidi="th-TH"/>
        </w:rPr>
        <w:t>a</w:t>
      </w:r>
      <w:r w:rsidRPr="0074097C">
        <w:rPr>
          <w:rFonts w:ascii="CordiaUPC" w:hAnsi="CordiaUPC" w:cs="CordiaUPC" w:hint="cs"/>
          <w:sz w:val="26"/>
          <w:szCs w:val="26"/>
          <w:lang w:bidi="th-TH"/>
        </w:rPr>
        <w:t xml:space="preserve">sset </w:t>
      </w:r>
      <w:r w:rsidR="00F046AF">
        <w:rPr>
          <w:rFonts w:ascii="CordiaUPC" w:hAnsi="CordiaUPC" w:cs="CordiaUPC"/>
          <w:sz w:val="26"/>
          <w:szCs w:val="26"/>
          <w:lang w:bidi="th-TH"/>
        </w:rPr>
        <w:t>m</w:t>
      </w:r>
      <w:r w:rsidRPr="0074097C">
        <w:rPr>
          <w:rFonts w:ascii="CordiaUPC" w:hAnsi="CordiaUPC" w:cs="CordiaUPC" w:hint="cs"/>
          <w:sz w:val="26"/>
          <w:szCs w:val="26"/>
          <w:lang w:bidi="th-TH"/>
        </w:rPr>
        <w:t xml:space="preserve">anagement </w:t>
      </w:r>
      <w:r w:rsidR="00F046AF">
        <w:rPr>
          <w:rFonts w:ascii="CordiaUPC" w:hAnsi="CordiaUPC" w:cs="CordiaUPC"/>
          <w:sz w:val="26"/>
          <w:szCs w:val="26"/>
          <w:lang w:bidi="th-TH"/>
        </w:rPr>
        <w:t>c</w:t>
      </w:r>
      <w:r w:rsidRPr="0074097C">
        <w:rPr>
          <w:rFonts w:ascii="CordiaUPC" w:hAnsi="CordiaUPC" w:cs="CordiaUPC" w:hint="cs"/>
          <w:sz w:val="26"/>
          <w:szCs w:val="26"/>
          <w:lang w:bidi="th-TH"/>
        </w:rPr>
        <w:t>ompan</w:t>
      </w:r>
      <w:r w:rsidR="00F046AF">
        <w:rPr>
          <w:rFonts w:ascii="CordiaUPC" w:hAnsi="CordiaUPC" w:cs="CordiaUPC"/>
          <w:sz w:val="26"/>
          <w:szCs w:val="26"/>
          <w:lang w:bidi="th-TH"/>
        </w:rPr>
        <w:t>ies</w:t>
      </w:r>
      <w:r w:rsidRPr="0074097C">
        <w:rPr>
          <w:rFonts w:ascii="CordiaUPC" w:hAnsi="CordiaUPC" w:cs="CordiaUPC" w:hint="cs"/>
          <w:sz w:val="26"/>
          <w:szCs w:val="26"/>
          <w:lang w:bidi="th-TH"/>
        </w:rPr>
        <w:t xml:space="preserve">. The selling price in excess of the carrying </w:t>
      </w:r>
      <w:r w:rsidR="00AD4019" w:rsidRPr="0074097C">
        <w:rPr>
          <w:rFonts w:ascii="CordiaUPC" w:hAnsi="CordiaUPC" w:cs="CordiaUPC" w:hint="cs"/>
          <w:sz w:val="26"/>
          <w:szCs w:val="26"/>
          <w:lang w:bidi="th-TH"/>
        </w:rPr>
        <w:t>amount</w:t>
      </w:r>
      <w:r w:rsidRPr="0074097C">
        <w:rPr>
          <w:rFonts w:ascii="CordiaUPC" w:hAnsi="CordiaUPC" w:cs="CordiaUPC" w:hint="cs"/>
          <w:sz w:val="26"/>
          <w:szCs w:val="26"/>
          <w:lang w:bidi="th-TH"/>
        </w:rPr>
        <w:t xml:space="preserve"> of those non-performing loans was presented as</w:t>
      </w:r>
      <w:r w:rsidR="00797900" w:rsidRPr="0074097C">
        <w:rPr>
          <w:rFonts w:ascii="CordiaUPC" w:hAnsi="CordiaUPC" w:cs="CordiaUPC" w:hint="cs"/>
          <w:sz w:val="26"/>
          <w:szCs w:val="26"/>
          <w:lang w:bidi="th-TH"/>
        </w:rPr>
        <w:t xml:space="preserve"> </w:t>
      </w:r>
      <w:r w:rsidRPr="0074097C">
        <w:rPr>
          <w:rFonts w:ascii="CordiaUPC" w:hAnsi="CordiaUPC" w:cs="CordiaUPC" w:hint="cs"/>
          <w:sz w:val="26"/>
          <w:szCs w:val="26"/>
          <w:lang w:bidi="th-TH"/>
        </w:rPr>
        <w:t xml:space="preserve">a deduction from </w:t>
      </w:r>
      <w:r w:rsidR="00797900" w:rsidRPr="0074097C">
        <w:rPr>
          <w:rFonts w:ascii="CordiaUPC" w:hAnsi="CordiaUPC" w:cs="CordiaUPC" w:hint="cs"/>
          <w:sz w:val="26"/>
          <w:szCs w:val="26"/>
          <w:lang w:bidi="th-TH"/>
        </w:rPr>
        <w:t xml:space="preserve">“Expected credit loss” </w:t>
      </w:r>
      <w:r w:rsidRPr="0074097C">
        <w:rPr>
          <w:rFonts w:ascii="CordiaUPC" w:hAnsi="CordiaUPC" w:cs="CordiaUPC" w:hint="cs"/>
          <w:sz w:val="26"/>
          <w:szCs w:val="26"/>
          <w:lang w:bidi="th-TH"/>
        </w:rPr>
        <w:t>in the statement of profit or loss and other comprehensive income</w:t>
      </w:r>
      <w:r w:rsidR="00797900" w:rsidRPr="0074097C">
        <w:rPr>
          <w:rFonts w:ascii="CordiaUPC" w:hAnsi="CordiaUPC" w:cs="CordiaUPC" w:hint="cs"/>
          <w:sz w:val="26"/>
          <w:szCs w:val="26"/>
          <w:lang w:bidi="th-TH"/>
        </w:rPr>
        <w:t xml:space="preserve"> for the</w:t>
      </w:r>
      <w:r w:rsidR="008C08C8" w:rsidRPr="0074097C">
        <w:rPr>
          <w:rFonts w:ascii="CordiaUPC" w:hAnsi="CordiaUPC" w:cs="CordiaUPC" w:hint="cs"/>
          <w:sz w:val="26"/>
          <w:szCs w:val="26"/>
          <w:lang w:bidi="th-TH"/>
        </w:rPr>
        <w:t xml:space="preserve"> </w:t>
      </w:r>
      <w:r w:rsidR="0074097C">
        <w:rPr>
          <w:rFonts w:ascii="CordiaUPC" w:hAnsi="CordiaUPC" w:cs="CordiaUPC"/>
          <w:sz w:val="26"/>
          <w:szCs w:val="26"/>
          <w:lang w:bidi="th-TH"/>
        </w:rPr>
        <w:t>three</w:t>
      </w:r>
      <w:r w:rsidR="008C08C8" w:rsidRPr="0074097C">
        <w:rPr>
          <w:rFonts w:ascii="CordiaUPC" w:hAnsi="CordiaUPC" w:cs="CordiaUPC" w:hint="cs"/>
          <w:sz w:val="26"/>
          <w:szCs w:val="26"/>
          <w:lang w:bidi="th-TH"/>
        </w:rPr>
        <w:t>-month</w:t>
      </w:r>
      <w:r w:rsidR="00797900" w:rsidRPr="0074097C">
        <w:rPr>
          <w:rFonts w:ascii="CordiaUPC" w:hAnsi="CordiaUPC" w:cs="CordiaUPC" w:hint="cs"/>
          <w:sz w:val="26"/>
          <w:szCs w:val="26"/>
          <w:lang w:bidi="th-TH"/>
        </w:rPr>
        <w:t xml:space="preserve"> period ended </w:t>
      </w:r>
      <w:r w:rsidR="0074097C" w:rsidRPr="002B0AAC">
        <w:rPr>
          <w:rFonts w:ascii="CordiaUPC" w:hAnsi="CordiaUPC" w:cs="CordiaUPC" w:hint="cs"/>
          <w:sz w:val="26"/>
          <w:szCs w:val="26"/>
          <w:lang w:val="en-US"/>
        </w:rPr>
        <w:t>3</w:t>
      </w:r>
      <w:r w:rsidR="0074097C">
        <w:rPr>
          <w:rFonts w:ascii="CordiaUPC" w:hAnsi="CordiaUPC" w:cs="CordiaUPC"/>
          <w:sz w:val="26"/>
          <w:szCs w:val="26"/>
          <w:lang w:val="en-US"/>
        </w:rPr>
        <w:t>1</w:t>
      </w:r>
      <w:r w:rsidR="0074097C" w:rsidRPr="002B0AAC">
        <w:rPr>
          <w:rFonts w:ascii="CordiaUPC" w:hAnsi="CordiaUPC" w:cs="CordiaUPC" w:hint="cs"/>
          <w:sz w:val="26"/>
          <w:szCs w:val="26"/>
          <w:lang w:val="en-US"/>
        </w:rPr>
        <w:t xml:space="preserve"> </w:t>
      </w:r>
      <w:r w:rsidR="0074097C">
        <w:rPr>
          <w:rFonts w:ascii="CordiaUPC" w:hAnsi="CordiaUPC" w:cs="CordiaUPC"/>
          <w:sz w:val="26"/>
          <w:szCs w:val="26"/>
          <w:lang w:val="en-US"/>
        </w:rPr>
        <w:t>March</w:t>
      </w:r>
      <w:r w:rsidR="0074097C" w:rsidRPr="0074097C">
        <w:rPr>
          <w:rFonts w:ascii="CordiaUPC" w:hAnsi="CordiaUPC" w:cs="CordiaUPC" w:hint="cs"/>
          <w:sz w:val="26"/>
          <w:szCs w:val="26"/>
          <w:lang w:bidi="th-TH"/>
        </w:rPr>
        <w:t xml:space="preserve"> </w:t>
      </w:r>
      <w:r w:rsidR="00797900" w:rsidRPr="0074097C">
        <w:rPr>
          <w:rFonts w:ascii="CordiaUPC" w:hAnsi="CordiaUPC" w:cs="CordiaUPC" w:hint="cs"/>
          <w:sz w:val="26"/>
          <w:szCs w:val="26"/>
          <w:lang w:bidi="th-TH"/>
        </w:rPr>
        <w:t>202</w:t>
      </w:r>
      <w:r w:rsidR="0074097C">
        <w:rPr>
          <w:rFonts w:ascii="CordiaUPC" w:hAnsi="CordiaUPC" w:cs="CordiaUPC"/>
          <w:sz w:val="26"/>
          <w:szCs w:val="26"/>
          <w:lang w:bidi="th-TH"/>
        </w:rPr>
        <w:t>1</w:t>
      </w:r>
      <w:r w:rsidR="00797900" w:rsidRPr="0074097C">
        <w:rPr>
          <w:rFonts w:ascii="CordiaUPC" w:hAnsi="CordiaUPC" w:cs="CordiaUPC" w:hint="cs"/>
          <w:sz w:val="26"/>
          <w:szCs w:val="26"/>
          <w:lang w:bidi="th-TH"/>
        </w:rPr>
        <w:t xml:space="preserve"> and 20</w:t>
      </w:r>
      <w:r w:rsidR="0074097C">
        <w:rPr>
          <w:rFonts w:ascii="CordiaUPC" w:hAnsi="CordiaUPC" w:cs="CordiaUPC"/>
          <w:sz w:val="26"/>
          <w:szCs w:val="26"/>
          <w:lang w:bidi="th-TH"/>
        </w:rPr>
        <w:t>20</w:t>
      </w:r>
      <w:r w:rsidR="00797900" w:rsidRPr="0074097C">
        <w:rPr>
          <w:rFonts w:ascii="CordiaUPC" w:hAnsi="CordiaUPC" w:cs="CordiaUPC" w:hint="cs"/>
          <w:sz w:val="26"/>
          <w:szCs w:val="26"/>
          <w:lang w:bidi="th-TH"/>
        </w:rPr>
        <w:t>, respectively</w:t>
      </w:r>
      <w:r w:rsidRPr="0074097C">
        <w:rPr>
          <w:rFonts w:ascii="CordiaUPC" w:hAnsi="CordiaUPC" w:cs="CordiaUPC" w:hint="cs"/>
          <w:sz w:val="26"/>
          <w:szCs w:val="26"/>
          <w:lang w:bidi="th-TH"/>
        </w:rPr>
        <w:t>.</w:t>
      </w:r>
    </w:p>
    <w:p w14:paraId="70FF9C08" w14:textId="70545CDF" w:rsidR="008A5BEA" w:rsidRDefault="008A5BEA" w:rsidP="002371E9">
      <w:pPr>
        <w:spacing w:line="240" w:lineRule="exact"/>
        <w:ind w:left="547"/>
        <w:jc w:val="thaiDistribute"/>
        <w:rPr>
          <w:rFonts w:cs="Times New Roman"/>
          <w:szCs w:val="22"/>
          <w:lang w:bidi="th-TH"/>
        </w:rPr>
      </w:pPr>
    </w:p>
    <w:p w14:paraId="6F7BBA37" w14:textId="77777777" w:rsidR="008A5BEA" w:rsidRDefault="008A5BEA">
      <w:pPr>
        <w:spacing w:line="240" w:lineRule="auto"/>
        <w:rPr>
          <w:rFonts w:cs="Times New Roman"/>
          <w:szCs w:val="22"/>
          <w:lang w:bidi="th-TH"/>
        </w:rPr>
      </w:pPr>
      <w:r>
        <w:rPr>
          <w:rFonts w:cs="Times New Roman"/>
          <w:szCs w:val="22"/>
          <w:lang w:bidi="th-TH"/>
        </w:rPr>
        <w:br w:type="page"/>
      </w:r>
    </w:p>
    <w:p w14:paraId="62567C26" w14:textId="1EE34495" w:rsidR="005E2023" w:rsidRPr="00534D2D" w:rsidRDefault="00757B25" w:rsidP="00A1745F">
      <w:pPr>
        <w:spacing w:line="240" w:lineRule="atLeast"/>
        <w:ind w:left="547" w:right="14" w:hanging="547"/>
        <w:jc w:val="thaiDistribute"/>
        <w:rPr>
          <w:rFonts w:ascii="CordiaUPC" w:hAnsi="CordiaUPC" w:cs="CordiaUPC"/>
          <w:b/>
          <w:bCs/>
          <w:sz w:val="26"/>
          <w:szCs w:val="26"/>
          <w:cs/>
          <w:lang w:bidi="th-TH"/>
        </w:rPr>
      </w:pPr>
      <w:r>
        <w:rPr>
          <w:rFonts w:ascii="CordiaUPC" w:hAnsi="CordiaUPC" w:cs="CordiaUPC"/>
          <w:b/>
          <w:bCs/>
          <w:sz w:val="26"/>
          <w:szCs w:val="26"/>
        </w:rPr>
        <w:lastRenderedPageBreak/>
        <w:t>7</w:t>
      </w:r>
      <w:r w:rsidR="001642FD" w:rsidRPr="00534D2D">
        <w:rPr>
          <w:rFonts w:ascii="CordiaUPC" w:hAnsi="CordiaUPC" w:cs="CordiaUPC" w:hint="cs"/>
          <w:b/>
          <w:bCs/>
          <w:sz w:val="26"/>
          <w:szCs w:val="26"/>
        </w:rPr>
        <w:t>.</w:t>
      </w:r>
      <w:r w:rsidR="00D20C10" w:rsidRPr="00534D2D">
        <w:rPr>
          <w:rFonts w:ascii="CordiaUPC" w:hAnsi="CordiaUPC" w:cs="CordiaUPC" w:hint="cs"/>
          <w:b/>
          <w:bCs/>
          <w:sz w:val="26"/>
          <w:szCs w:val="26"/>
        </w:rPr>
        <w:t>4</w:t>
      </w:r>
      <w:r w:rsidR="005E2023" w:rsidRPr="00534D2D">
        <w:rPr>
          <w:rFonts w:ascii="CordiaUPC" w:hAnsi="CordiaUPC" w:cs="CordiaUPC" w:hint="cs"/>
          <w:b/>
          <w:bCs/>
          <w:sz w:val="26"/>
          <w:szCs w:val="26"/>
        </w:rPr>
        <w:tab/>
      </w:r>
      <w:r w:rsidR="000B0661" w:rsidRPr="00534D2D">
        <w:rPr>
          <w:rFonts w:ascii="CordiaUPC" w:hAnsi="CordiaUPC" w:cs="CordiaUPC" w:hint="cs"/>
          <w:b/>
          <w:bCs/>
          <w:sz w:val="26"/>
          <w:szCs w:val="26"/>
          <w:lang w:val="en-US" w:bidi="th-TH"/>
        </w:rPr>
        <w:t>Modified loans to customers</w:t>
      </w:r>
    </w:p>
    <w:p w14:paraId="2AE5B23F" w14:textId="77777777" w:rsidR="005E2023" w:rsidRPr="00534D2D" w:rsidRDefault="005E2023" w:rsidP="00534D2D">
      <w:pPr>
        <w:pStyle w:val="index"/>
        <w:spacing w:after="0" w:line="240" w:lineRule="exact"/>
        <w:ind w:left="547" w:hanging="540"/>
        <w:rPr>
          <w:rFonts w:ascii="CordiaUPC" w:hAnsi="CordiaUPC" w:cs="CordiaUPC"/>
          <w:sz w:val="26"/>
          <w:szCs w:val="26"/>
        </w:rPr>
      </w:pPr>
      <w:r w:rsidRPr="00534D2D">
        <w:rPr>
          <w:rFonts w:ascii="CordiaUPC" w:hAnsi="CordiaUPC" w:cs="CordiaUPC" w:hint="cs"/>
          <w:b/>
          <w:bCs/>
          <w:sz w:val="26"/>
          <w:szCs w:val="26"/>
        </w:rPr>
        <w:tab/>
      </w:r>
    </w:p>
    <w:p w14:paraId="1E73D94E" w14:textId="29829C71" w:rsidR="00B240A6" w:rsidRPr="00534D2D" w:rsidRDefault="00857F96" w:rsidP="00534D2D">
      <w:pPr>
        <w:spacing w:line="240" w:lineRule="exact"/>
        <w:ind w:left="547"/>
        <w:jc w:val="thaiDistribute"/>
        <w:rPr>
          <w:rFonts w:ascii="CordiaUPC" w:eastAsia="Times New Roman" w:hAnsi="CordiaUPC" w:cs="CordiaUPC"/>
          <w:sz w:val="26"/>
          <w:szCs w:val="26"/>
          <w:lang w:val="en-AU"/>
        </w:rPr>
      </w:pPr>
      <w:r w:rsidRPr="00534D2D">
        <w:rPr>
          <w:rFonts w:ascii="CordiaUPC" w:eastAsia="Times New Roman" w:hAnsi="CordiaUPC" w:cs="CordiaUPC" w:hint="cs"/>
          <w:sz w:val="26"/>
          <w:szCs w:val="26"/>
          <w:lang w:val="en-AU"/>
        </w:rPr>
        <w:t xml:space="preserve">During the </w:t>
      </w:r>
      <w:r w:rsidR="00ED112C">
        <w:rPr>
          <w:rFonts w:ascii="CordiaUPC" w:eastAsia="Times New Roman" w:hAnsi="CordiaUPC" w:cs="CordiaUPC"/>
          <w:sz w:val="26"/>
          <w:szCs w:val="26"/>
          <w:lang w:val="en-AU"/>
        </w:rPr>
        <w:t>three</w:t>
      </w:r>
      <w:r w:rsidRPr="00534D2D">
        <w:rPr>
          <w:rFonts w:ascii="CordiaUPC" w:eastAsia="Times New Roman" w:hAnsi="CordiaUPC" w:cs="CordiaUPC" w:hint="cs"/>
          <w:sz w:val="26"/>
          <w:szCs w:val="26"/>
          <w:lang w:val="en-AU"/>
        </w:rPr>
        <w:t xml:space="preserve">-month period ended </w:t>
      </w:r>
      <w:r w:rsidR="00534D2D" w:rsidRPr="002B0AAC">
        <w:rPr>
          <w:rFonts w:ascii="CordiaUPC" w:hAnsi="CordiaUPC" w:cs="CordiaUPC" w:hint="cs"/>
          <w:sz w:val="26"/>
          <w:szCs w:val="26"/>
          <w:lang w:val="en-US"/>
        </w:rPr>
        <w:t>3</w:t>
      </w:r>
      <w:r w:rsidR="00534D2D">
        <w:rPr>
          <w:rFonts w:ascii="CordiaUPC" w:hAnsi="CordiaUPC" w:cs="CordiaUPC"/>
          <w:sz w:val="26"/>
          <w:szCs w:val="26"/>
          <w:lang w:val="en-US"/>
        </w:rPr>
        <w:t>1</w:t>
      </w:r>
      <w:r w:rsidR="00534D2D" w:rsidRPr="002B0AAC">
        <w:rPr>
          <w:rFonts w:ascii="CordiaUPC" w:hAnsi="CordiaUPC" w:cs="CordiaUPC" w:hint="cs"/>
          <w:sz w:val="26"/>
          <w:szCs w:val="26"/>
          <w:lang w:val="en-US"/>
        </w:rPr>
        <w:t xml:space="preserve"> </w:t>
      </w:r>
      <w:r w:rsidR="00534D2D">
        <w:rPr>
          <w:rFonts w:ascii="CordiaUPC" w:hAnsi="CordiaUPC" w:cs="CordiaUPC"/>
          <w:sz w:val="26"/>
          <w:szCs w:val="26"/>
          <w:lang w:val="en-US"/>
        </w:rPr>
        <w:t>March</w:t>
      </w:r>
      <w:r w:rsidR="00534D2D" w:rsidRPr="0074097C">
        <w:rPr>
          <w:rFonts w:ascii="CordiaUPC" w:hAnsi="CordiaUPC" w:cs="CordiaUPC" w:hint="cs"/>
          <w:sz w:val="26"/>
          <w:szCs w:val="26"/>
        </w:rPr>
        <w:t xml:space="preserve"> 202</w:t>
      </w:r>
      <w:r w:rsidR="00534D2D">
        <w:rPr>
          <w:rFonts w:ascii="CordiaUPC" w:hAnsi="CordiaUPC" w:cs="CordiaUPC"/>
          <w:sz w:val="26"/>
          <w:szCs w:val="26"/>
        </w:rPr>
        <w:t>1</w:t>
      </w:r>
      <w:r w:rsidR="002371E9">
        <w:rPr>
          <w:rFonts w:ascii="CordiaUPC" w:hAnsi="CordiaUPC" w:cs="CordiaUPC"/>
          <w:sz w:val="26"/>
          <w:szCs w:val="26"/>
        </w:rPr>
        <w:t xml:space="preserve"> and</w:t>
      </w:r>
      <w:r w:rsidR="004B3F16">
        <w:rPr>
          <w:rFonts w:ascii="CordiaUPC" w:hAnsi="CordiaUPC" w:cs="CordiaUPC"/>
          <w:sz w:val="26"/>
          <w:szCs w:val="26"/>
        </w:rPr>
        <w:t xml:space="preserve"> </w:t>
      </w:r>
      <w:r w:rsidR="002371E9">
        <w:rPr>
          <w:rFonts w:ascii="CordiaUPC" w:hAnsi="CordiaUPC" w:cs="CordiaUPC"/>
          <w:sz w:val="26"/>
          <w:szCs w:val="26"/>
        </w:rPr>
        <w:t>2020</w:t>
      </w:r>
      <w:r w:rsidRPr="00534D2D">
        <w:rPr>
          <w:rFonts w:ascii="CordiaUPC" w:eastAsia="Times New Roman" w:hAnsi="CordiaUPC" w:cs="CordiaUPC" w:hint="cs"/>
          <w:sz w:val="26"/>
          <w:szCs w:val="26"/>
          <w:lang w:val="en-AU"/>
        </w:rPr>
        <w:t xml:space="preserve">, </w:t>
      </w:r>
      <w:r w:rsidR="00B240A6" w:rsidRPr="00534D2D">
        <w:rPr>
          <w:rFonts w:ascii="CordiaUPC" w:eastAsia="Times New Roman" w:hAnsi="CordiaUPC" w:cs="CordiaUPC" w:hint="cs"/>
          <w:sz w:val="26"/>
          <w:szCs w:val="26"/>
          <w:lang w:val="en-AU"/>
        </w:rPr>
        <w:t>the Bank and its subsidiaries have loans to customers that were modified while they had a loss allowance measured at an amount equal to lifetime ECL as follows:</w:t>
      </w:r>
    </w:p>
    <w:p w14:paraId="194A53E6" w14:textId="53816E34" w:rsidR="00E731B2" w:rsidRDefault="00E731B2" w:rsidP="00E731B2">
      <w:pPr>
        <w:tabs>
          <w:tab w:val="left" w:pos="837"/>
        </w:tabs>
        <w:spacing w:line="200" w:lineRule="exact"/>
        <w:jc w:val="thaiDistribute"/>
        <w:rPr>
          <w:rFonts w:ascii="CordiaUPC" w:hAnsi="CordiaUPC" w:cs="CordiaUPC"/>
          <w:b/>
          <w:bCs/>
          <w:i/>
          <w:iCs/>
          <w:szCs w:val="22"/>
          <w:vertAlign w:val="superscript"/>
        </w:rPr>
      </w:pPr>
    </w:p>
    <w:tbl>
      <w:tblPr>
        <w:tblW w:w="9420" w:type="dxa"/>
        <w:tblInd w:w="450" w:type="dxa"/>
        <w:tblLayout w:type="fixed"/>
        <w:tblLook w:val="01E0" w:firstRow="1" w:lastRow="1" w:firstColumn="1" w:lastColumn="1" w:noHBand="0" w:noVBand="0"/>
      </w:tblPr>
      <w:tblGrid>
        <w:gridCol w:w="5544"/>
        <w:gridCol w:w="432"/>
        <w:gridCol w:w="236"/>
        <w:gridCol w:w="358"/>
        <w:gridCol w:w="270"/>
        <w:gridCol w:w="1170"/>
        <w:gridCol w:w="22"/>
        <w:gridCol w:w="236"/>
        <w:gridCol w:w="12"/>
        <w:gridCol w:w="1140"/>
      </w:tblGrid>
      <w:tr w:rsidR="00E731B2" w:rsidRPr="007A7361" w14:paraId="3A2CB565" w14:textId="77777777" w:rsidTr="00A41E83">
        <w:trPr>
          <w:trHeight w:val="220"/>
        </w:trPr>
        <w:tc>
          <w:tcPr>
            <w:tcW w:w="5544" w:type="dxa"/>
          </w:tcPr>
          <w:p w14:paraId="655B9F2A" w14:textId="77777777" w:rsidR="00E731B2" w:rsidRPr="007A7361" w:rsidRDefault="00E731B2" w:rsidP="00A41E83">
            <w:pPr>
              <w:spacing w:line="240" w:lineRule="exact"/>
              <w:ind w:right="-109"/>
              <w:rPr>
                <w:rFonts w:ascii="CordiaUPC" w:hAnsi="CordiaUPC" w:cs="CordiaUPC"/>
                <w:sz w:val="26"/>
                <w:szCs w:val="26"/>
              </w:rPr>
            </w:pPr>
          </w:p>
        </w:tc>
        <w:tc>
          <w:tcPr>
            <w:tcW w:w="432" w:type="dxa"/>
          </w:tcPr>
          <w:p w14:paraId="06F5F49D" w14:textId="77777777" w:rsidR="00E731B2" w:rsidRPr="007A7361" w:rsidRDefault="00E731B2" w:rsidP="00A41E83">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24B5E329" w14:textId="77777777" w:rsidR="00E731B2" w:rsidRPr="007A7361" w:rsidRDefault="00E731B2" w:rsidP="00A41E83">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70D8513E" w14:textId="77777777" w:rsidR="00E731B2" w:rsidRPr="007A7361" w:rsidRDefault="00E731B2" w:rsidP="00A41E83">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35B19DF4" w14:textId="77777777" w:rsidR="00E731B2" w:rsidRPr="007A7361" w:rsidRDefault="00E731B2" w:rsidP="00A41E83">
            <w:pPr>
              <w:spacing w:line="240" w:lineRule="exact"/>
              <w:ind w:left="-108" w:right="-88"/>
              <w:jc w:val="center"/>
              <w:rPr>
                <w:rFonts w:ascii="CordiaUPC" w:hAnsi="CordiaUPC" w:cs="CordiaUPC"/>
                <w:snapToGrid w:val="0"/>
                <w:sz w:val="26"/>
                <w:szCs w:val="26"/>
                <w:lang w:val="en-US" w:eastAsia="th-TH" w:bidi="th-TH"/>
              </w:rPr>
            </w:pPr>
          </w:p>
        </w:tc>
        <w:tc>
          <w:tcPr>
            <w:tcW w:w="2580" w:type="dxa"/>
            <w:gridSpan w:val="5"/>
          </w:tcPr>
          <w:p w14:paraId="7A0558CD" w14:textId="7B9984CE" w:rsidR="00E731B2" w:rsidRPr="007A7361" w:rsidRDefault="00E731B2" w:rsidP="00A41E83">
            <w:pPr>
              <w:pStyle w:val="acctfourfigures"/>
              <w:tabs>
                <w:tab w:val="clear" w:pos="765"/>
              </w:tabs>
              <w:spacing w:line="240" w:lineRule="exact"/>
              <w:ind w:left="-108" w:right="-88"/>
              <w:jc w:val="center"/>
              <w:rPr>
                <w:rFonts w:ascii="CordiaUPC" w:hAnsi="CordiaUPC" w:cs="CordiaUPC"/>
                <w:b/>
                <w:bCs/>
                <w:sz w:val="26"/>
                <w:szCs w:val="26"/>
              </w:rPr>
            </w:pPr>
            <w:r>
              <w:rPr>
                <w:rFonts w:ascii="CordiaUPC" w:hAnsi="CordiaUPC" w:cs="CordiaUPC"/>
                <w:b/>
                <w:bCs/>
                <w:sz w:val="26"/>
                <w:szCs w:val="26"/>
              </w:rPr>
              <w:t>Consolidated</w:t>
            </w:r>
          </w:p>
        </w:tc>
      </w:tr>
      <w:tr w:rsidR="00E731B2" w:rsidRPr="007A7361" w14:paraId="1D64427B" w14:textId="77777777" w:rsidTr="00A41E83">
        <w:trPr>
          <w:trHeight w:val="220"/>
        </w:trPr>
        <w:tc>
          <w:tcPr>
            <w:tcW w:w="5544" w:type="dxa"/>
          </w:tcPr>
          <w:p w14:paraId="6037C685" w14:textId="3A26B319" w:rsidR="00E731B2" w:rsidRPr="007A7361" w:rsidRDefault="00E731B2" w:rsidP="00A41E83">
            <w:pPr>
              <w:spacing w:line="240" w:lineRule="exact"/>
              <w:ind w:right="-109"/>
              <w:rPr>
                <w:rFonts w:ascii="CordiaUPC" w:hAnsi="CordiaUPC" w:cs="CordiaUPC"/>
                <w:sz w:val="26"/>
                <w:szCs w:val="26"/>
              </w:rPr>
            </w:pPr>
            <w:r w:rsidRPr="00D00DA5">
              <w:rPr>
                <w:rFonts w:ascii="CordiaUPC" w:eastAsia="Times New Roman" w:hAnsi="CordiaUPC" w:cs="CordiaUPC" w:hint="cs"/>
                <w:b/>
                <w:bCs/>
                <w:i/>
                <w:iCs/>
                <w:sz w:val="26"/>
                <w:szCs w:val="26"/>
              </w:rPr>
              <w:t>Three-month period ended 31 March</w:t>
            </w:r>
          </w:p>
        </w:tc>
        <w:tc>
          <w:tcPr>
            <w:tcW w:w="432" w:type="dxa"/>
          </w:tcPr>
          <w:p w14:paraId="56C7CC8F" w14:textId="77777777" w:rsidR="00E731B2" w:rsidRPr="007A7361" w:rsidRDefault="00E731B2" w:rsidP="00A41E83">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49FF6789" w14:textId="77777777" w:rsidR="00E731B2" w:rsidRPr="007A7361" w:rsidRDefault="00E731B2" w:rsidP="00A41E83">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6633C796" w14:textId="77777777" w:rsidR="00E731B2" w:rsidRPr="007A7361" w:rsidRDefault="00E731B2" w:rsidP="00A41E83">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6B7CB702" w14:textId="77777777" w:rsidR="00E731B2" w:rsidRPr="007A7361" w:rsidRDefault="00E731B2" w:rsidP="00A41E83">
            <w:pPr>
              <w:spacing w:line="240" w:lineRule="exact"/>
              <w:ind w:left="-108" w:right="-88"/>
              <w:jc w:val="center"/>
              <w:rPr>
                <w:rFonts w:ascii="CordiaUPC" w:hAnsi="CordiaUPC" w:cs="CordiaUPC"/>
                <w:snapToGrid w:val="0"/>
                <w:sz w:val="26"/>
                <w:szCs w:val="26"/>
                <w:lang w:val="en-US" w:eastAsia="th-TH" w:bidi="th-TH"/>
              </w:rPr>
            </w:pPr>
          </w:p>
        </w:tc>
        <w:tc>
          <w:tcPr>
            <w:tcW w:w="1170" w:type="dxa"/>
          </w:tcPr>
          <w:p w14:paraId="2A85A8AF" w14:textId="77777777" w:rsidR="00E731B2" w:rsidRPr="007A7361" w:rsidRDefault="00E731B2" w:rsidP="00A41E83">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lang w:val="en-US"/>
              </w:rPr>
              <w:t>202</w:t>
            </w:r>
            <w:r>
              <w:rPr>
                <w:rFonts w:ascii="CordiaUPC" w:hAnsi="CordiaUPC" w:cs="CordiaUPC"/>
                <w:sz w:val="26"/>
                <w:szCs w:val="26"/>
                <w:lang w:val="en-US"/>
              </w:rPr>
              <w:t>1</w:t>
            </w:r>
          </w:p>
        </w:tc>
        <w:tc>
          <w:tcPr>
            <w:tcW w:w="270" w:type="dxa"/>
            <w:gridSpan w:val="3"/>
          </w:tcPr>
          <w:p w14:paraId="64A51D36" w14:textId="77777777" w:rsidR="00E731B2" w:rsidRPr="007A7361" w:rsidRDefault="00E731B2" w:rsidP="00A41E83">
            <w:pPr>
              <w:pStyle w:val="acctfourfigures"/>
              <w:tabs>
                <w:tab w:val="clear" w:pos="765"/>
              </w:tabs>
              <w:spacing w:line="240" w:lineRule="exact"/>
              <w:ind w:left="-108" w:right="-88"/>
              <w:jc w:val="center"/>
              <w:rPr>
                <w:rFonts w:ascii="CordiaUPC" w:hAnsi="CordiaUPC" w:cs="CordiaUPC"/>
                <w:sz w:val="26"/>
                <w:szCs w:val="26"/>
              </w:rPr>
            </w:pPr>
          </w:p>
        </w:tc>
        <w:tc>
          <w:tcPr>
            <w:tcW w:w="1140" w:type="dxa"/>
          </w:tcPr>
          <w:p w14:paraId="2D5E8014" w14:textId="77777777" w:rsidR="00E731B2" w:rsidRPr="007A7361" w:rsidRDefault="00E731B2" w:rsidP="00A41E83">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lang w:val="en-US"/>
              </w:rPr>
              <w:t>2020</w:t>
            </w:r>
          </w:p>
        </w:tc>
      </w:tr>
      <w:tr w:rsidR="00E731B2" w:rsidRPr="007A7361" w14:paraId="0EACD2D9" w14:textId="77777777" w:rsidTr="00A41E83">
        <w:trPr>
          <w:trHeight w:val="220"/>
        </w:trPr>
        <w:tc>
          <w:tcPr>
            <w:tcW w:w="5544" w:type="dxa"/>
          </w:tcPr>
          <w:p w14:paraId="2A57198A" w14:textId="77777777" w:rsidR="00E731B2" w:rsidRPr="007A7361" w:rsidRDefault="00E731B2" w:rsidP="00A41E83">
            <w:pPr>
              <w:spacing w:line="240" w:lineRule="exact"/>
              <w:ind w:right="-109"/>
              <w:rPr>
                <w:rFonts w:ascii="CordiaUPC" w:hAnsi="CordiaUPC" w:cs="CordiaUPC"/>
                <w:b/>
                <w:bCs/>
                <w:sz w:val="26"/>
                <w:szCs w:val="26"/>
              </w:rPr>
            </w:pPr>
          </w:p>
        </w:tc>
        <w:tc>
          <w:tcPr>
            <w:tcW w:w="432" w:type="dxa"/>
          </w:tcPr>
          <w:p w14:paraId="6A7B8717" w14:textId="77777777" w:rsidR="00E731B2" w:rsidRPr="007A7361" w:rsidRDefault="00E731B2" w:rsidP="00A41E83">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1FFA73E5" w14:textId="77777777" w:rsidR="00E731B2" w:rsidRPr="007A7361" w:rsidRDefault="00E731B2" w:rsidP="00A41E83">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663CD94D" w14:textId="77777777" w:rsidR="00E731B2" w:rsidRPr="007A7361" w:rsidRDefault="00E731B2" w:rsidP="00A41E83">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47695941" w14:textId="77777777" w:rsidR="00E731B2" w:rsidRPr="007A7361" w:rsidRDefault="00E731B2" w:rsidP="00A41E83">
            <w:pPr>
              <w:spacing w:line="240" w:lineRule="exact"/>
              <w:ind w:left="-108" w:right="-88"/>
              <w:jc w:val="center"/>
              <w:rPr>
                <w:rFonts w:ascii="CordiaUPC" w:hAnsi="CordiaUPC" w:cs="CordiaUPC"/>
                <w:snapToGrid w:val="0"/>
                <w:sz w:val="26"/>
                <w:szCs w:val="26"/>
                <w:lang w:val="en-US" w:eastAsia="th-TH" w:bidi="th-TH"/>
              </w:rPr>
            </w:pPr>
          </w:p>
        </w:tc>
        <w:tc>
          <w:tcPr>
            <w:tcW w:w="2580" w:type="dxa"/>
            <w:gridSpan w:val="5"/>
          </w:tcPr>
          <w:p w14:paraId="2F91FD3D" w14:textId="77777777" w:rsidR="00E731B2" w:rsidRPr="007A7361" w:rsidRDefault="00E731B2" w:rsidP="00A41E83">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i/>
                <w:iCs/>
                <w:snapToGrid w:val="0"/>
                <w:sz w:val="26"/>
                <w:szCs w:val="26"/>
                <w:lang w:val="en-US" w:eastAsia="th-TH" w:bidi="th-TH"/>
              </w:rPr>
              <w:t>(in million Baht)</w:t>
            </w:r>
          </w:p>
        </w:tc>
      </w:tr>
      <w:tr w:rsidR="00E731B2" w:rsidRPr="007A7361" w14:paraId="492386B2" w14:textId="77777777" w:rsidTr="00A41E83">
        <w:trPr>
          <w:trHeight w:val="220"/>
        </w:trPr>
        <w:tc>
          <w:tcPr>
            <w:tcW w:w="5544" w:type="dxa"/>
          </w:tcPr>
          <w:p w14:paraId="17217F77" w14:textId="77777777" w:rsidR="00E731B2" w:rsidRPr="006E1A28" w:rsidRDefault="00E731B2" w:rsidP="00A41E83">
            <w:pPr>
              <w:spacing w:line="240" w:lineRule="exact"/>
              <w:ind w:right="-109"/>
              <w:rPr>
                <w:rFonts w:ascii="CordiaUPC" w:hAnsi="CordiaUPC" w:cs="CordiaUPC"/>
                <w:b/>
                <w:bCs/>
                <w:sz w:val="26"/>
                <w:szCs w:val="26"/>
              </w:rPr>
            </w:pPr>
            <w:r w:rsidRPr="007A7361">
              <w:rPr>
                <w:rFonts w:ascii="CordiaUPC" w:hAnsi="CordiaUPC" w:cs="CordiaUPC" w:hint="cs"/>
                <w:b/>
                <w:bCs/>
                <w:sz w:val="26"/>
                <w:szCs w:val="26"/>
              </w:rPr>
              <w:t xml:space="preserve">Loans to customers modified during the </w:t>
            </w:r>
            <w:r>
              <w:rPr>
                <w:rFonts w:ascii="CordiaUPC" w:hAnsi="CordiaUPC" w:cs="CordiaUPC"/>
                <w:b/>
                <w:bCs/>
                <w:sz w:val="26"/>
                <w:szCs w:val="26"/>
                <w:lang w:val="en-US" w:bidi="th-TH"/>
              </w:rPr>
              <w:t>period</w:t>
            </w:r>
            <w:r w:rsidRPr="006E1A28">
              <w:rPr>
                <w:rFonts w:ascii="CordiaUPC" w:hAnsi="CordiaUPC" w:cs="CordiaUPC"/>
                <w:b/>
                <w:bCs/>
                <w:i/>
                <w:iCs/>
                <w:sz w:val="28"/>
                <w:szCs w:val="28"/>
              </w:rPr>
              <w:t>*</w:t>
            </w:r>
          </w:p>
        </w:tc>
        <w:tc>
          <w:tcPr>
            <w:tcW w:w="432" w:type="dxa"/>
          </w:tcPr>
          <w:p w14:paraId="7B23A748" w14:textId="77777777" w:rsidR="00E731B2" w:rsidRPr="007A7361" w:rsidRDefault="00E731B2" w:rsidP="00A41E83">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21D5780F" w14:textId="77777777" w:rsidR="00E731B2" w:rsidRPr="007A7361" w:rsidRDefault="00E731B2" w:rsidP="00A41E83">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156B9784" w14:textId="77777777" w:rsidR="00E731B2" w:rsidRPr="007A7361" w:rsidRDefault="00E731B2" w:rsidP="00A41E83">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5BA0620B" w14:textId="77777777" w:rsidR="00E731B2" w:rsidRPr="007A7361" w:rsidRDefault="00E731B2" w:rsidP="00A41E83">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tcPr>
          <w:p w14:paraId="32DE1797" w14:textId="77777777" w:rsidR="00E731B2" w:rsidRPr="007A7361" w:rsidRDefault="00E731B2" w:rsidP="00A41E83">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tcPr>
          <w:p w14:paraId="0D3BBC4C" w14:textId="77777777" w:rsidR="00E731B2" w:rsidRPr="007A7361" w:rsidRDefault="00E731B2" w:rsidP="00A41E8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47B36B2D" w14:textId="77777777" w:rsidR="00E731B2" w:rsidRPr="007A7361" w:rsidRDefault="00E731B2" w:rsidP="00A41E83">
            <w:pPr>
              <w:pStyle w:val="acctfourfigures"/>
              <w:tabs>
                <w:tab w:val="clear" w:pos="765"/>
              </w:tabs>
              <w:spacing w:line="240" w:lineRule="exact"/>
              <w:ind w:left="-108" w:right="-88"/>
              <w:jc w:val="center"/>
              <w:rPr>
                <w:rFonts w:ascii="CordiaUPC" w:hAnsi="CordiaUPC" w:cs="CordiaUPC"/>
                <w:sz w:val="26"/>
                <w:szCs w:val="26"/>
              </w:rPr>
            </w:pPr>
          </w:p>
        </w:tc>
      </w:tr>
      <w:tr w:rsidR="00E731B2" w:rsidRPr="007A7361" w14:paraId="73FD40D5" w14:textId="77777777" w:rsidTr="00A41E83">
        <w:trPr>
          <w:trHeight w:val="220"/>
        </w:trPr>
        <w:tc>
          <w:tcPr>
            <w:tcW w:w="5544" w:type="dxa"/>
          </w:tcPr>
          <w:p w14:paraId="72F34356" w14:textId="77777777" w:rsidR="00E731B2" w:rsidRPr="007A7361" w:rsidRDefault="00E731B2" w:rsidP="00E731B2">
            <w:pPr>
              <w:spacing w:line="240" w:lineRule="exact"/>
              <w:ind w:right="-109"/>
              <w:rPr>
                <w:rFonts w:ascii="CordiaUPC" w:hAnsi="CordiaUPC" w:cs="CordiaUPC"/>
                <w:sz w:val="26"/>
                <w:szCs w:val="26"/>
              </w:rPr>
            </w:pPr>
            <w:r w:rsidRPr="007A7361">
              <w:rPr>
                <w:rFonts w:ascii="CordiaUPC" w:hAnsi="CordiaUPC" w:cs="CordiaUPC" w:hint="cs"/>
                <w:sz w:val="26"/>
                <w:szCs w:val="26"/>
              </w:rPr>
              <w:t>Amortised cost before modification</w:t>
            </w:r>
          </w:p>
        </w:tc>
        <w:tc>
          <w:tcPr>
            <w:tcW w:w="432" w:type="dxa"/>
          </w:tcPr>
          <w:p w14:paraId="796B30ED" w14:textId="77777777" w:rsidR="00E731B2" w:rsidRPr="007A7361" w:rsidRDefault="00E731B2" w:rsidP="00E731B2">
            <w:pPr>
              <w:pStyle w:val="acctfourfigures"/>
              <w:spacing w:line="240" w:lineRule="exact"/>
              <w:ind w:left="-108" w:right="-88"/>
              <w:rPr>
                <w:rFonts w:ascii="CordiaUPC" w:hAnsi="CordiaUPC" w:cs="CordiaUPC"/>
                <w:sz w:val="26"/>
                <w:szCs w:val="26"/>
              </w:rPr>
            </w:pPr>
          </w:p>
        </w:tc>
        <w:tc>
          <w:tcPr>
            <w:tcW w:w="236" w:type="dxa"/>
          </w:tcPr>
          <w:p w14:paraId="2040E983" w14:textId="77777777" w:rsidR="00E731B2" w:rsidRPr="007A7361" w:rsidRDefault="00E731B2" w:rsidP="00E731B2">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754B1257" w14:textId="77777777" w:rsidR="00E731B2" w:rsidRPr="007A7361" w:rsidRDefault="00E731B2" w:rsidP="00E731B2">
            <w:pPr>
              <w:pStyle w:val="acctfourfigures"/>
              <w:spacing w:line="240" w:lineRule="exact"/>
              <w:ind w:left="-108" w:right="-88"/>
              <w:rPr>
                <w:rFonts w:ascii="CordiaUPC" w:hAnsi="CordiaUPC" w:cs="CordiaUPC"/>
                <w:sz w:val="26"/>
                <w:szCs w:val="26"/>
              </w:rPr>
            </w:pPr>
          </w:p>
        </w:tc>
        <w:tc>
          <w:tcPr>
            <w:tcW w:w="270" w:type="dxa"/>
          </w:tcPr>
          <w:p w14:paraId="5C0B85F2" w14:textId="77777777" w:rsidR="00E731B2" w:rsidRPr="007A7361" w:rsidRDefault="00E731B2" w:rsidP="00E731B2">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vAlign w:val="bottom"/>
          </w:tcPr>
          <w:p w14:paraId="411E75F2" w14:textId="465B832C" w:rsidR="00E731B2" w:rsidRPr="007A7361" w:rsidRDefault="00E731B2" w:rsidP="00E731B2">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3,917</w:t>
            </w:r>
          </w:p>
        </w:tc>
        <w:tc>
          <w:tcPr>
            <w:tcW w:w="236" w:type="dxa"/>
            <w:vAlign w:val="bottom"/>
          </w:tcPr>
          <w:p w14:paraId="489FA75F" w14:textId="77777777" w:rsidR="00E731B2" w:rsidRPr="007A7361" w:rsidRDefault="00E731B2" w:rsidP="00E731B2">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2FE4B4EA" w14:textId="10674BE8" w:rsidR="00E731B2" w:rsidRPr="007A7361" w:rsidRDefault="00E731B2" w:rsidP="00E731B2">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4,116</w:t>
            </w:r>
          </w:p>
        </w:tc>
      </w:tr>
      <w:tr w:rsidR="00E731B2" w:rsidRPr="007A7361" w14:paraId="3F9822DF" w14:textId="77777777" w:rsidTr="00A41E83">
        <w:trPr>
          <w:trHeight w:val="220"/>
        </w:trPr>
        <w:tc>
          <w:tcPr>
            <w:tcW w:w="5544" w:type="dxa"/>
          </w:tcPr>
          <w:p w14:paraId="55AD24B0" w14:textId="77777777" w:rsidR="00E731B2" w:rsidRPr="007A7361" w:rsidRDefault="00E731B2" w:rsidP="00E731B2">
            <w:pPr>
              <w:spacing w:line="240" w:lineRule="exact"/>
              <w:ind w:right="-109"/>
              <w:rPr>
                <w:rFonts w:ascii="CordiaUPC" w:hAnsi="CordiaUPC" w:cs="CordiaUPC"/>
                <w:sz w:val="26"/>
                <w:szCs w:val="26"/>
              </w:rPr>
            </w:pPr>
            <w:r w:rsidRPr="007A7361">
              <w:rPr>
                <w:rFonts w:ascii="CordiaUPC" w:hAnsi="CordiaUPC" w:cs="CordiaUPC" w:hint="cs"/>
                <w:sz w:val="26"/>
                <w:szCs w:val="26"/>
                <w:lang w:bidi="th-TH"/>
              </w:rPr>
              <w:t>Net modification loss</w:t>
            </w:r>
          </w:p>
        </w:tc>
        <w:tc>
          <w:tcPr>
            <w:tcW w:w="432" w:type="dxa"/>
          </w:tcPr>
          <w:p w14:paraId="6E6550C5" w14:textId="77777777" w:rsidR="00E731B2" w:rsidRPr="007A7361" w:rsidRDefault="00E731B2" w:rsidP="00E731B2">
            <w:pPr>
              <w:pStyle w:val="acctfourfigures"/>
              <w:spacing w:line="240" w:lineRule="exact"/>
              <w:ind w:left="-108" w:right="-88"/>
              <w:rPr>
                <w:rFonts w:ascii="CordiaUPC" w:hAnsi="CordiaUPC" w:cs="CordiaUPC"/>
                <w:sz w:val="26"/>
                <w:szCs w:val="26"/>
              </w:rPr>
            </w:pPr>
          </w:p>
        </w:tc>
        <w:tc>
          <w:tcPr>
            <w:tcW w:w="236" w:type="dxa"/>
          </w:tcPr>
          <w:p w14:paraId="3FD897CB" w14:textId="77777777" w:rsidR="00E731B2" w:rsidRPr="007A7361" w:rsidRDefault="00E731B2" w:rsidP="00E731B2">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734414E5" w14:textId="77777777" w:rsidR="00E731B2" w:rsidRPr="007A7361" w:rsidRDefault="00E731B2" w:rsidP="00E731B2">
            <w:pPr>
              <w:pStyle w:val="acctfourfigures"/>
              <w:spacing w:line="240" w:lineRule="exact"/>
              <w:ind w:left="-108" w:right="-88"/>
              <w:rPr>
                <w:rFonts w:ascii="CordiaUPC" w:hAnsi="CordiaUPC" w:cs="CordiaUPC"/>
                <w:sz w:val="26"/>
                <w:szCs w:val="26"/>
              </w:rPr>
            </w:pPr>
          </w:p>
        </w:tc>
        <w:tc>
          <w:tcPr>
            <w:tcW w:w="270" w:type="dxa"/>
          </w:tcPr>
          <w:p w14:paraId="15E28057" w14:textId="77777777" w:rsidR="00E731B2" w:rsidRPr="007A7361" w:rsidRDefault="00E731B2" w:rsidP="00E731B2">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vAlign w:val="bottom"/>
          </w:tcPr>
          <w:p w14:paraId="2D6259DB" w14:textId="5C7130E5" w:rsidR="00E731B2" w:rsidRPr="007A7361" w:rsidRDefault="00E731B2" w:rsidP="00E731B2">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89</w:t>
            </w:r>
          </w:p>
        </w:tc>
        <w:tc>
          <w:tcPr>
            <w:tcW w:w="236" w:type="dxa"/>
            <w:vAlign w:val="bottom"/>
          </w:tcPr>
          <w:p w14:paraId="311DEEA4" w14:textId="77777777" w:rsidR="00E731B2" w:rsidRPr="007A7361" w:rsidRDefault="00E731B2" w:rsidP="00E731B2">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458D960" w14:textId="1E3211AB" w:rsidR="00E731B2" w:rsidRPr="007A7361" w:rsidRDefault="00E731B2" w:rsidP="00E731B2">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91</w:t>
            </w:r>
          </w:p>
        </w:tc>
      </w:tr>
    </w:tbl>
    <w:p w14:paraId="26E25B27" w14:textId="77777777" w:rsidR="00E731B2" w:rsidRDefault="00E731B2" w:rsidP="00E731B2">
      <w:pPr>
        <w:tabs>
          <w:tab w:val="left" w:pos="837"/>
        </w:tabs>
        <w:spacing w:line="200" w:lineRule="exact"/>
        <w:jc w:val="thaiDistribute"/>
        <w:rPr>
          <w:rFonts w:ascii="CordiaUPC" w:hAnsi="CordiaUPC" w:cs="CordiaUPC"/>
          <w:b/>
          <w:bCs/>
          <w:i/>
          <w:iCs/>
          <w:szCs w:val="22"/>
          <w:vertAlign w:val="superscript"/>
        </w:rPr>
      </w:pPr>
    </w:p>
    <w:tbl>
      <w:tblPr>
        <w:tblW w:w="9420" w:type="dxa"/>
        <w:tblInd w:w="450" w:type="dxa"/>
        <w:tblLayout w:type="fixed"/>
        <w:tblLook w:val="01E0" w:firstRow="1" w:lastRow="1" w:firstColumn="1" w:lastColumn="1" w:noHBand="0" w:noVBand="0"/>
      </w:tblPr>
      <w:tblGrid>
        <w:gridCol w:w="5544"/>
        <w:gridCol w:w="432"/>
        <w:gridCol w:w="236"/>
        <w:gridCol w:w="358"/>
        <w:gridCol w:w="270"/>
        <w:gridCol w:w="1170"/>
        <w:gridCol w:w="22"/>
        <w:gridCol w:w="236"/>
        <w:gridCol w:w="12"/>
        <w:gridCol w:w="1140"/>
      </w:tblGrid>
      <w:tr w:rsidR="00BE3E58" w:rsidRPr="007A7361" w14:paraId="16B9A9D9" w14:textId="77777777" w:rsidTr="00E731B2">
        <w:trPr>
          <w:trHeight w:val="220"/>
        </w:trPr>
        <w:tc>
          <w:tcPr>
            <w:tcW w:w="5544" w:type="dxa"/>
          </w:tcPr>
          <w:p w14:paraId="2BEC76E0" w14:textId="77777777" w:rsidR="00BE3E58" w:rsidRPr="007A7361" w:rsidRDefault="00BE3E58" w:rsidP="00C74B83">
            <w:pPr>
              <w:spacing w:line="240" w:lineRule="exact"/>
              <w:ind w:right="-109"/>
              <w:rPr>
                <w:rFonts w:ascii="CordiaUPC" w:hAnsi="CordiaUPC" w:cs="CordiaUPC"/>
                <w:sz w:val="26"/>
                <w:szCs w:val="26"/>
              </w:rPr>
            </w:pPr>
          </w:p>
        </w:tc>
        <w:tc>
          <w:tcPr>
            <w:tcW w:w="432" w:type="dxa"/>
          </w:tcPr>
          <w:p w14:paraId="299932AA" w14:textId="77777777" w:rsidR="00BE3E58" w:rsidRPr="007A7361" w:rsidRDefault="00BE3E58" w:rsidP="00C74B83">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75395B94" w14:textId="77777777" w:rsidR="00BE3E58" w:rsidRPr="007A7361" w:rsidRDefault="00BE3E58" w:rsidP="00C74B83">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347B22F8" w14:textId="77777777" w:rsidR="00BE3E58" w:rsidRPr="007A7361" w:rsidRDefault="00BE3E58" w:rsidP="00C74B83">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72F954A4" w14:textId="77777777" w:rsidR="00BE3E58" w:rsidRPr="007A7361" w:rsidRDefault="00BE3E58" w:rsidP="00C74B83">
            <w:pPr>
              <w:spacing w:line="240" w:lineRule="exact"/>
              <w:ind w:left="-108" w:right="-88"/>
              <w:jc w:val="center"/>
              <w:rPr>
                <w:rFonts w:ascii="CordiaUPC" w:hAnsi="CordiaUPC" w:cs="CordiaUPC"/>
                <w:snapToGrid w:val="0"/>
                <w:sz w:val="26"/>
                <w:szCs w:val="26"/>
                <w:lang w:val="en-US" w:eastAsia="th-TH" w:bidi="th-TH"/>
              </w:rPr>
            </w:pPr>
          </w:p>
        </w:tc>
        <w:tc>
          <w:tcPr>
            <w:tcW w:w="2580" w:type="dxa"/>
            <w:gridSpan w:val="5"/>
          </w:tcPr>
          <w:p w14:paraId="6D7AAFDD" w14:textId="0432BA85" w:rsidR="00BE3E58" w:rsidRPr="007A7361" w:rsidRDefault="00BE3E58" w:rsidP="00C74B83">
            <w:pPr>
              <w:pStyle w:val="acctfourfigures"/>
              <w:tabs>
                <w:tab w:val="clear" w:pos="765"/>
              </w:tabs>
              <w:spacing w:line="240" w:lineRule="exact"/>
              <w:ind w:left="-108" w:right="-88"/>
              <w:jc w:val="center"/>
              <w:rPr>
                <w:rFonts w:ascii="CordiaUPC" w:hAnsi="CordiaUPC" w:cs="CordiaUPC"/>
                <w:b/>
                <w:bCs/>
                <w:sz w:val="26"/>
                <w:szCs w:val="26"/>
              </w:rPr>
            </w:pPr>
            <w:r w:rsidRPr="007A7361">
              <w:rPr>
                <w:rFonts w:ascii="CordiaUPC" w:hAnsi="CordiaUPC" w:cs="CordiaUPC" w:hint="cs"/>
                <w:b/>
                <w:bCs/>
                <w:sz w:val="26"/>
                <w:szCs w:val="26"/>
              </w:rPr>
              <w:t>Bank only</w:t>
            </w:r>
          </w:p>
        </w:tc>
      </w:tr>
      <w:tr w:rsidR="002371E9" w:rsidRPr="007A7361" w14:paraId="6A14A404" w14:textId="77777777" w:rsidTr="00E731B2">
        <w:trPr>
          <w:trHeight w:val="220"/>
        </w:trPr>
        <w:tc>
          <w:tcPr>
            <w:tcW w:w="5544" w:type="dxa"/>
          </w:tcPr>
          <w:p w14:paraId="6BB5A759" w14:textId="79B19ECB" w:rsidR="002371E9" w:rsidRPr="007A7361" w:rsidRDefault="00BE3E58" w:rsidP="00C74B83">
            <w:pPr>
              <w:spacing w:line="240" w:lineRule="exact"/>
              <w:ind w:right="-109"/>
              <w:rPr>
                <w:rFonts w:ascii="CordiaUPC" w:hAnsi="CordiaUPC" w:cs="CordiaUPC"/>
                <w:sz w:val="26"/>
                <w:szCs w:val="26"/>
              </w:rPr>
            </w:pPr>
            <w:r w:rsidRPr="00D00DA5">
              <w:rPr>
                <w:rFonts w:ascii="CordiaUPC" w:eastAsia="Times New Roman" w:hAnsi="CordiaUPC" w:cs="CordiaUPC" w:hint="cs"/>
                <w:b/>
                <w:bCs/>
                <w:i/>
                <w:iCs/>
                <w:sz w:val="26"/>
                <w:szCs w:val="26"/>
              </w:rPr>
              <w:t>Three-month period ended 31 March</w:t>
            </w:r>
          </w:p>
        </w:tc>
        <w:tc>
          <w:tcPr>
            <w:tcW w:w="432" w:type="dxa"/>
          </w:tcPr>
          <w:p w14:paraId="32E1E00B" w14:textId="77777777" w:rsidR="002371E9" w:rsidRPr="007A7361" w:rsidRDefault="002371E9" w:rsidP="00C74B83">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1E5CD041" w14:textId="77777777" w:rsidR="002371E9" w:rsidRPr="007A7361" w:rsidRDefault="002371E9" w:rsidP="00C74B83">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69AE0150" w14:textId="77777777" w:rsidR="002371E9" w:rsidRPr="007A7361" w:rsidRDefault="002371E9" w:rsidP="00C74B83">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537540A3" w14:textId="77777777" w:rsidR="002371E9" w:rsidRPr="007A7361" w:rsidRDefault="002371E9" w:rsidP="00C74B83">
            <w:pPr>
              <w:spacing w:line="240" w:lineRule="exact"/>
              <w:ind w:left="-108" w:right="-88"/>
              <w:jc w:val="center"/>
              <w:rPr>
                <w:rFonts w:ascii="CordiaUPC" w:hAnsi="CordiaUPC" w:cs="CordiaUPC"/>
                <w:snapToGrid w:val="0"/>
                <w:sz w:val="26"/>
                <w:szCs w:val="26"/>
                <w:lang w:val="en-US" w:eastAsia="th-TH" w:bidi="th-TH"/>
              </w:rPr>
            </w:pPr>
          </w:p>
        </w:tc>
        <w:tc>
          <w:tcPr>
            <w:tcW w:w="1170" w:type="dxa"/>
          </w:tcPr>
          <w:p w14:paraId="543DA09A" w14:textId="5B7EA0D3" w:rsidR="002371E9" w:rsidRPr="007A7361" w:rsidRDefault="002371E9" w:rsidP="00C74B83">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lang w:val="en-US"/>
              </w:rPr>
              <w:t>202</w:t>
            </w:r>
            <w:r w:rsidR="00BE3E58">
              <w:rPr>
                <w:rFonts w:ascii="CordiaUPC" w:hAnsi="CordiaUPC" w:cs="CordiaUPC"/>
                <w:sz w:val="26"/>
                <w:szCs w:val="26"/>
                <w:lang w:val="en-US"/>
              </w:rPr>
              <w:t>1</w:t>
            </w:r>
          </w:p>
        </w:tc>
        <w:tc>
          <w:tcPr>
            <w:tcW w:w="270" w:type="dxa"/>
            <w:gridSpan w:val="3"/>
          </w:tcPr>
          <w:p w14:paraId="5B4729A8" w14:textId="77777777" w:rsidR="002371E9" w:rsidRPr="007A7361" w:rsidRDefault="002371E9" w:rsidP="00C74B83">
            <w:pPr>
              <w:pStyle w:val="acctfourfigures"/>
              <w:tabs>
                <w:tab w:val="clear" w:pos="765"/>
              </w:tabs>
              <w:spacing w:line="240" w:lineRule="exact"/>
              <w:ind w:left="-108" w:right="-88"/>
              <w:jc w:val="center"/>
              <w:rPr>
                <w:rFonts w:ascii="CordiaUPC" w:hAnsi="CordiaUPC" w:cs="CordiaUPC"/>
                <w:sz w:val="26"/>
                <w:szCs w:val="26"/>
              </w:rPr>
            </w:pPr>
          </w:p>
        </w:tc>
        <w:tc>
          <w:tcPr>
            <w:tcW w:w="1140" w:type="dxa"/>
          </w:tcPr>
          <w:p w14:paraId="5415F995" w14:textId="77777777" w:rsidR="002371E9" w:rsidRPr="007A7361" w:rsidRDefault="002371E9" w:rsidP="00C74B83">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lang w:val="en-US"/>
              </w:rPr>
              <w:t>2020</w:t>
            </w:r>
          </w:p>
        </w:tc>
      </w:tr>
      <w:tr w:rsidR="002371E9" w:rsidRPr="007A7361" w14:paraId="3AC7944A" w14:textId="77777777" w:rsidTr="00E731B2">
        <w:trPr>
          <w:trHeight w:val="220"/>
        </w:trPr>
        <w:tc>
          <w:tcPr>
            <w:tcW w:w="5544" w:type="dxa"/>
          </w:tcPr>
          <w:p w14:paraId="34E513F5" w14:textId="77777777" w:rsidR="002371E9" w:rsidRPr="007A7361" w:rsidRDefault="002371E9" w:rsidP="00C74B83">
            <w:pPr>
              <w:spacing w:line="240" w:lineRule="exact"/>
              <w:ind w:right="-109"/>
              <w:rPr>
                <w:rFonts w:ascii="CordiaUPC" w:hAnsi="CordiaUPC" w:cs="CordiaUPC"/>
                <w:b/>
                <w:bCs/>
                <w:sz w:val="26"/>
                <w:szCs w:val="26"/>
              </w:rPr>
            </w:pPr>
          </w:p>
        </w:tc>
        <w:tc>
          <w:tcPr>
            <w:tcW w:w="432" w:type="dxa"/>
          </w:tcPr>
          <w:p w14:paraId="533B6410" w14:textId="77777777" w:rsidR="002371E9" w:rsidRPr="007A7361" w:rsidRDefault="002371E9" w:rsidP="00C74B83">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287A8D49" w14:textId="77777777" w:rsidR="002371E9" w:rsidRPr="007A7361" w:rsidRDefault="002371E9" w:rsidP="00C74B83">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008AEA56" w14:textId="77777777" w:rsidR="002371E9" w:rsidRPr="007A7361" w:rsidRDefault="002371E9" w:rsidP="00C74B83">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6C4C9D49" w14:textId="77777777" w:rsidR="002371E9" w:rsidRPr="007A7361" w:rsidRDefault="002371E9" w:rsidP="00C74B83">
            <w:pPr>
              <w:spacing w:line="240" w:lineRule="exact"/>
              <w:ind w:left="-108" w:right="-88"/>
              <w:jc w:val="center"/>
              <w:rPr>
                <w:rFonts w:ascii="CordiaUPC" w:hAnsi="CordiaUPC" w:cs="CordiaUPC"/>
                <w:snapToGrid w:val="0"/>
                <w:sz w:val="26"/>
                <w:szCs w:val="26"/>
                <w:lang w:val="en-US" w:eastAsia="th-TH" w:bidi="th-TH"/>
              </w:rPr>
            </w:pPr>
          </w:p>
        </w:tc>
        <w:tc>
          <w:tcPr>
            <w:tcW w:w="2580" w:type="dxa"/>
            <w:gridSpan w:val="5"/>
          </w:tcPr>
          <w:p w14:paraId="523AF4A1" w14:textId="77777777" w:rsidR="002371E9" w:rsidRPr="007A7361" w:rsidRDefault="002371E9" w:rsidP="00C74B83">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i/>
                <w:iCs/>
                <w:snapToGrid w:val="0"/>
                <w:sz w:val="26"/>
                <w:szCs w:val="26"/>
                <w:lang w:val="en-US" w:eastAsia="th-TH" w:bidi="th-TH"/>
              </w:rPr>
              <w:t>(in million Baht)</w:t>
            </w:r>
          </w:p>
        </w:tc>
      </w:tr>
      <w:tr w:rsidR="002371E9" w:rsidRPr="007A7361" w14:paraId="516DE5E0" w14:textId="77777777" w:rsidTr="00E731B2">
        <w:trPr>
          <w:trHeight w:val="220"/>
        </w:trPr>
        <w:tc>
          <w:tcPr>
            <w:tcW w:w="5544" w:type="dxa"/>
          </w:tcPr>
          <w:p w14:paraId="15909F85" w14:textId="5B691B26" w:rsidR="002371E9" w:rsidRPr="006E1A28" w:rsidRDefault="002371E9" w:rsidP="00C74B83">
            <w:pPr>
              <w:spacing w:line="240" w:lineRule="exact"/>
              <w:ind w:right="-109"/>
              <w:rPr>
                <w:rFonts w:ascii="CordiaUPC" w:hAnsi="CordiaUPC" w:cs="CordiaUPC"/>
                <w:b/>
                <w:bCs/>
                <w:sz w:val="26"/>
                <w:szCs w:val="26"/>
              </w:rPr>
            </w:pPr>
            <w:r w:rsidRPr="007A7361">
              <w:rPr>
                <w:rFonts w:ascii="CordiaUPC" w:hAnsi="CordiaUPC" w:cs="CordiaUPC" w:hint="cs"/>
                <w:b/>
                <w:bCs/>
                <w:sz w:val="26"/>
                <w:szCs w:val="26"/>
              </w:rPr>
              <w:t xml:space="preserve">Loans to customers modified during the </w:t>
            </w:r>
            <w:r w:rsidR="00BE3E58">
              <w:rPr>
                <w:rFonts w:ascii="CordiaUPC" w:hAnsi="CordiaUPC" w:cs="CordiaUPC"/>
                <w:b/>
                <w:bCs/>
                <w:sz w:val="26"/>
                <w:szCs w:val="26"/>
                <w:lang w:val="en-US" w:bidi="th-TH"/>
              </w:rPr>
              <w:t>period</w:t>
            </w:r>
            <w:r w:rsidR="006E1A28" w:rsidRPr="006E1A28">
              <w:rPr>
                <w:rFonts w:ascii="CordiaUPC" w:hAnsi="CordiaUPC" w:cs="CordiaUPC"/>
                <w:b/>
                <w:bCs/>
                <w:i/>
                <w:iCs/>
                <w:sz w:val="28"/>
                <w:szCs w:val="28"/>
              </w:rPr>
              <w:t>*</w:t>
            </w:r>
          </w:p>
        </w:tc>
        <w:tc>
          <w:tcPr>
            <w:tcW w:w="432" w:type="dxa"/>
          </w:tcPr>
          <w:p w14:paraId="6844737A" w14:textId="77777777" w:rsidR="002371E9" w:rsidRPr="007A7361" w:rsidRDefault="002371E9" w:rsidP="00C74B83">
            <w:pPr>
              <w:pStyle w:val="acctfourfigures"/>
              <w:tabs>
                <w:tab w:val="clear" w:pos="765"/>
              </w:tabs>
              <w:spacing w:line="240" w:lineRule="exact"/>
              <w:ind w:left="-108" w:right="-88"/>
              <w:jc w:val="center"/>
              <w:rPr>
                <w:rFonts w:ascii="CordiaUPC" w:hAnsi="CordiaUPC" w:cs="CordiaUPC"/>
                <w:sz w:val="26"/>
                <w:szCs w:val="26"/>
                <w:lang w:val="en-US"/>
              </w:rPr>
            </w:pPr>
          </w:p>
        </w:tc>
        <w:tc>
          <w:tcPr>
            <w:tcW w:w="236" w:type="dxa"/>
          </w:tcPr>
          <w:p w14:paraId="250EF812" w14:textId="77777777" w:rsidR="002371E9" w:rsidRPr="007A7361" w:rsidRDefault="002371E9" w:rsidP="00C74B83">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4A4FA1D5" w14:textId="77777777" w:rsidR="002371E9" w:rsidRPr="007A7361" w:rsidRDefault="002371E9" w:rsidP="00C74B83">
            <w:pPr>
              <w:pStyle w:val="acctfourfigures"/>
              <w:tabs>
                <w:tab w:val="clear" w:pos="765"/>
              </w:tabs>
              <w:spacing w:line="240" w:lineRule="exact"/>
              <w:ind w:left="-108" w:right="-88"/>
              <w:jc w:val="center"/>
              <w:rPr>
                <w:rFonts w:ascii="CordiaUPC" w:hAnsi="CordiaUPC" w:cs="CordiaUPC"/>
                <w:sz w:val="26"/>
                <w:szCs w:val="26"/>
              </w:rPr>
            </w:pPr>
          </w:p>
        </w:tc>
        <w:tc>
          <w:tcPr>
            <w:tcW w:w="270" w:type="dxa"/>
          </w:tcPr>
          <w:p w14:paraId="6C00334E" w14:textId="77777777" w:rsidR="002371E9" w:rsidRPr="007A7361" w:rsidRDefault="002371E9" w:rsidP="00C74B83">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tcPr>
          <w:p w14:paraId="5EBD29C0" w14:textId="77777777" w:rsidR="002371E9" w:rsidRPr="007A7361" w:rsidRDefault="002371E9" w:rsidP="00C74B83">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tcPr>
          <w:p w14:paraId="19F792AE" w14:textId="77777777" w:rsidR="002371E9" w:rsidRPr="007A7361" w:rsidRDefault="002371E9" w:rsidP="00C74B8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49C2CE37" w14:textId="77777777" w:rsidR="002371E9" w:rsidRPr="007A7361" w:rsidRDefault="002371E9" w:rsidP="00C74B83">
            <w:pPr>
              <w:pStyle w:val="acctfourfigures"/>
              <w:tabs>
                <w:tab w:val="clear" w:pos="765"/>
              </w:tabs>
              <w:spacing w:line="240" w:lineRule="exact"/>
              <w:ind w:left="-108" w:right="-88"/>
              <w:jc w:val="center"/>
              <w:rPr>
                <w:rFonts w:ascii="CordiaUPC" w:hAnsi="CordiaUPC" w:cs="CordiaUPC"/>
                <w:sz w:val="26"/>
                <w:szCs w:val="26"/>
              </w:rPr>
            </w:pPr>
          </w:p>
        </w:tc>
      </w:tr>
      <w:tr w:rsidR="002371E9" w:rsidRPr="007A7361" w14:paraId="1B7D74B0" w14:textId="77777777" w:rsidTr="00E731B2">
        <w:trPr>
          <w:trHeight w:val="220"/>
        </w:trPr>
        <w:tc>
          <w:tcPr>
            <w:tcW w:w="5544" w:type="dxa"/>
          </w:tcPr>
          <w:p w14:paraId="0018B0AC" w14:textId="77777777" w:rsidR="002371E9" w:rsidRPr="007A7361" w:rsidRDefault="002371E9" w:rsidP="00C74B83">
            <w:pPr>
              <w:spacing w:line="240" w:lineRule="exact"/>
              <w:ind w:right="-109"/>
              <w:rPr>
                <w:rFonts w:ascii="CordiaUPC" w:hAnsi="CordiaUPC" w:cs="CordiaUPC"/>
                <w:sz w:val="26"/>
                <w:szCs w:val="26"/>
              </w:rPr>
            </w:pPr>
            <w:r w:rsidRPr="007A7361">
              <w:rPr>
                <w:rFonts w:ascii="CordiaUPC" w:hAnsi="CordiaUPC" w:cs="CordiaUPC" w:hint="cs"/>
                <w:sz w:val="26"/>
                <w:szCs w:val="26"/>
              </w:rPr>
              <w:t>Amortised cost before modification</w:t>
            </w:r>
          </w:p>
        </w:tc>
        <w:tc>
          <w:tcPr>
            <w:tcW w:w="432" w:type="dxa"/>
          </w:tcPr>
          <w:p w14:paraId="4E3E7859" w14:textId="77777777" w:rsidR="002371E9" w:rsidRPr="007A7361" w:rsidRDefault="002371E9" w:rsidP="00C74B83">
            <w:pPr>
              <w:pStyle w:val="acctfourfigures"/>
              <w:spacing w:line="240" w:lineRule="exact"/>
              <w:ind w:left="-108" w:right="-88"/>
              <w:rPr>
                <w:rFonts w:ascii="CordiaUPC" w:hAnsi="CordiaUPC" w:cs="CordiaUPC"/>
                <w:sz w:val="26"/>
                <w:szCs w:val="26"/>
              </w:rPr>
            </w:pPr>
          </w:p>
        </w:tc>
        <w:tc>
          <w:tcPr>
            <w:tcW w:w="236" w:type="dxa"/>
          </w:tcPr>
          <w:p w14:paraId="4D9BBB36" w14:textId="77777777" w:rsidR="002371E9" w:rsidRPr="007A7361" w:rsidRDefault="002371E9" w:rsidP="00C74B83">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6A69D5AA" w14:textId="77777777" w:rsidR="002371E9" w:rsidRPr="007A7361" w:rsidRDefault="002371E9" w:rsidP="00C74B83">
            <w:pPr>
              <w:pStyle w:val="acctfourfigures"/>
              <w:spacing w:line="240" w:lineRule="exact"/>
              <w:ind w:left="-108" w:right="-88"/>
              <w:rPr>
                <w:rFonts w:ascii="CordiaUPC" w:hAnsi="CordiaUPC" w:cs="CordiaUPC"/>
                <w:sz w:val="26"/>
                <w:szCs w:val="26"/>
              </w:rPr>
            </w:pPr>
          </w:p>
        </w:tc>
        <w:tc>
          <w:tcPr>
            <w:tcW w:w="270" w:type="dxa"/>
          </w:tcPr>
          <w:p w14:paraId="7936CCCC" w14:textId="77777777" w:rsidR="002371E9" w:rsidRPr="007A7361" w:rsidRDefault="002371E9" w:rsidP="00C74B83">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vAlign w:val="bottom"/>
          </w:tcPr>
          <w:p w14:paraId="465B997B" w14:textId="11BC0AB5" w:rsidR="002371E9" w:rsidRPr="007A7361" w:rsidRDefault="00E731B2" w:rsidP="00C74B83">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3,604</w:t>
            </w:r>
          </w:p>
        </w:tc>
        <w:tc>
          <w:tcPr>
            <w:tcW w:w="236" w:type="dxa"/>
            <w:vAlign w:val="bottom"/>
          </w:tcPr>
          <w:p w14:paraId="431BE8C3" w14:textId="77777777" w:rsidR="002371E9" w:rsidRPr="007A7361" w:rsidRDefault="002371E9" w:rsidP="00C74B8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20BD5BF4" w14:textId="7B442864" w:rsidR="002371E9" w:rsidRPr="007A7361" w:rsidRDefault="002371E9" w:rsidP="00C74B83">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1</w:t>
            </w:r>
            <w:r w:rsidR="00E731B2">
              <w:rPr>
                <w:rFonts w:ascii="CordiaUPC" w:hAnsi="CordiaUPC" w:cs="CordiaUPC"/>
                <w:sz w:val="26"/>
                <w:szCs w:val="26"/>
                <w:lang w:bidi="th-TH"/>
              </w:rPr>
              <w:t>,873</w:t>
            </w:r>
          </w:p>
        </w:tc>
      </w:tr>
      <w:tr w:rsidR="002371E9" w:rsidRPr="007A7361" w14:paraId="61BA66AD" w14:textId="77777777" w:rsidTr="00E731B2">
        <w:trPr>
          <w:trHeight w:val="220"/>
        </w:trPr>
        <w:tc>
          <w:tcPr>
            <w:tcW w:w="5544" w:type="dxa"/>
          </w:tcPr>
          <w:p w14:paraId="36F23DA2" w14:textId="77777777" w:rsidR="002371E9" w:rsidRPr="007A7361" w:rsidRDefault="002371E9" w:rsidP="00C74B83">
            <w:pPr>
              <w:spacing w:line="240" w:lineRule="exact"/>
              <w:ind w:right="-109"/>
              <w:rPr>
                <w:rFonts w:ascii="CordiaUPC" w:hAnsi="CordiaUPC" w:cs="CordiaUPC"/>
                <w:sz w:val="26"/>
                <w:szCs w:val="26"/>
              </w:rPr>
            </w:pPr>
            <w:r w:rsidRPr="007A7361">
              <w:rPr>
                <w:rFonts w:ascii="CordiaUPC" w:hAnsi="CordiaUPC" w:cs="CordiaUPC" w:hint="cs"/>
                <w:sz w:val="26"/>
                <w:szCs w:val="26"/>
                <w:lang w:bidi="th-TH"/>
              </w:rPr>
              <w:t>Net modification loss</w:t>
            </w:r>
          </w:p>
        </w:tc>
        <w:tc>
          <w:tcPr>
            <w:tcW w:w="432" w:type="dxa"/>
          </w:tcPr>
          <w:p w14:paraId="06334473" w14:textId="77777777" w:rsidR="002371E9" w:rsidRPr="007A7361" w:rsidRDefault="002371E9" w:rsidP="00C74B83">
            <w:pPr>
              <w:pStyle w:val="acctfourfigures"/>
              <w:spacing w:line="240" w:lineRule="exact"/>
              <w:ind w:left="-108" w:right="-88"/>
              <w:rPr>
                <w:rFonts w:ascii="CordiaUPC" w:hAnsi="CordiaUPC" w:cs="CordiaUPC"/>
                <w:sz w:val="26"/>
                <w:szCs w:val="26"/>
              </w:rPr>
            </w:pPr>
          </w:p>
        </w:tc>
        <w:tc>
          <w:tcPr>
            <w:tcW w:w="236" w:type="dxa"/>
          </w:tcPr>
          <w:p w14:paraId="77D5A606" w14:textId="77777777" w:rsidR="002371E9" w:rsidRPr="007A7361" w:rsidRDefault="002371E9" w:rsidP="00C74B83">
            <w:pPr>
              <w:spacing w:line="240" w:lineRule="exact"/>
              <w:ind w:left="-108" w:right="-88"/>
              <w:jc w:val="center"/>
              <w:rPr>
                <w:rFonts w:ascii="CordiaUPC" w:hAnsi="CordiaUPC" w:cs="CordiaUPC"/>
                <w:snapToGrid w:val="0"/>
                <w:sz w:val="26"/>
                <w:szCs w:val="26"/>
                <w:lang w:val="en-US" w:eastAsia="th-TH" w:bidi="th-TH"/>
              </w:rPr>
            </w:pPr>
          </w:p>
        </w:tc>
        <w:tc>
          <w:tcPr>
            <w:tcW w:w="358" w:type="dxa"/>
          </w:tcPr>
          <w:p w14:paraId="5A4F2180" w14:textId="77777777" w:rsidR="002371E9" w:rsidRPr="007A7361" w:rsidRDefault="002371E9" w:rsidP="00C74B83">
            <w:pPr>
              <w:pStyle w:val="acctfourfigures"/>
              <w:spacing w:line="240" w:lineRule="exact"/>
              <w:ind w:left="-108" w:right="-88"/>
              <w:rPr>
                <w:rFonts w:ascii="CordiaUPC" w:hAnsi="CordiaUPC" w:cs="CordiaUPC"/>
                <w:sz w:val="26"/>
                <w:szCs w:val="26"/>
              </w:rPr>
            </w:pPr>
          </w:p>
        </w:tc>
        <w:tc>
          <w:tcPr>
            <w:tcW w:w="270" w:type="dxa"/>
          </w:tcPr>
          <w:p w14:paraId="28C505F1" w14:textId="77777777" w:rsidR="002371E9" w:rsidRPr="007A7361" w:rsidRDefault="002371E9" w:rsidP="00C74B83">
            <w:pPr>
              <w:spacing w:line="240" w:lineRule="exact"/>
              <w:ind w:left="-108" w:right="-88"/>
              <w:jc w:val="center"/>
              <w:rPr>
                <w:rFonts w:ascii="CordiaUPC" w:hAnsi="CordiaUPC" w:cs="CordiaUPC"/>
                <w:snapToGrid w:val="0"/>
                <w:sz w:val="26"/>
                <w:szCs w:val="26"/>
                <w:lang w:val="en-US" w:eastAsia="th-TH" w:bidi="th-TH"/>
              </w:rPr>
            </w:pPr>
          </w:p>
        </w:tc>
        <w:tc>
          <w:tcPr>
            <w:tcW w:w="1192" w:type="dxa"/>
            <w:gridSpan w:val="2"/>
            <w:vAlign w:val="bottom"/>
          </w:tcPr>
          <w:p w14:paraId="2981AB3F" w14:textId="69B8CD23" w:rsidR="002371E9" w:rsidRPr="007A7361" w:rsidRDefault="00E731B2" w:rsidP="00C74B83">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84</w:t>
            </w:r>
          </w:p>
        </w:tc>
        <w:tc>
          <w:tcPr>
            <w:tcW w:w="236" w:type="dxa"/>
            <w:vAlign w:val="bottom"/>
          </w:tcPr>
          <w:p w14:paraId="6E93484E" w14:textId="77777777" w:rsidR="002371E9" w:rsidRPr="007A7361" w:rsidRDefault="002371E9" w:rsidP="00C74B8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2349CFEC" w14:textId="022C20A1" w:rsidR="002371E9" w:rsidRPr="007A7361" w:rsidRDefault="00E731B2" w:rsidP="00C74B83">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79</w:t>
            </w:r>
          </w:p>
        </w:tc>
      </w:tr>
    </w:tbl>
    <w:p w14:paraId="41065B61" w14:textId="77777777" w:rsidR="002371E9" w:rsidRPr="00E731B2" w:rsidRDefault="002371E9" w:rsidP="002371E9">
      <w:pPr>
        <w:tabs>
          <w:tab w:val="left" w:pos="837"/>
        </w:tabs>
        <w:spacing w:line="200" w:lineRule="exact"/>
        <w:jc w:val="thaiDistribute"/>
        <w:rPr>
          <w:rFonts w:ascii="CordiaUPC" w:hAnsi="CordiaUPC" w:cs="CordiaUPC"/>
          <w:b/>
          <w:bCs/>
          <w:i/>
          <w:iCs/>
          <w:sz w:val="14"/>
          <w:szCs w:val="14"/>
          <w:vertAlign w:val="superscript"/>
        </w:rPr>
      </w:pPr>
    </w:p>
    <w:p w14:paraId="33F3BC5C" w14:textId="7FB95844" w:rsidR="00B240A6" w:rsidRDefault="006E1A28" w:rsidP="006E1A28">
      <w:pPr>
        <w:tabs>
          <w:tab w:val="left" w:pos="837"/>
        </w:tabs>
        <w:spacing w:line="200" w:lineRule="exact"/>
        <w:ind w:left="630" w:hanging="90"/>
        <w:jc w:val="thaiDistribute"/>
        <w:rPr>
          <w:rFonts w:ascii="CordiaUPC" w:hAnsi="CordiaUPC" w:cs="CordiaUPC"/>
          <w:szCs w:val="22"/>
          <w:lang w:val="en-US"/>
        </w:rPr>
      </w:pPr>
      <w:r>
        <w:rPr>
          <w:rFonts w:ascii="CordiaUPC" w:hAnsi="CordiaUPC" w:cs="CordiaUPC"/>
          <w:b/>
          <w:bCs/>
          <w:i/>
          <w:iCs/>
          <w:sz w:val="28"/>
          <w:szCs w:val="28"/>
        </w:rPr>
        <w:t>*</w:t>
      </w:r>
      <w:r w:rsidR="00B240A6" w:rsidRPr="00534D2D">
        <w:rPr>
          <w:rFonts w:ascii="CordiaUPC" w:hAnsi="CordiaUPC" w:cs="CordiaUPC" w:hint="cs"/>
          <w:szCs w:val="22"/>
          <w:lang w:val="en-US"/>
        </w:rPr>
        <w:t xml:space="preserve"> This excl</w:t>
      </w:r>
      <w:r w:rsidR="00860D63">
        <w:rPr>
          <w:rFonts w:ascii="CordiaUPC" w:hAnsi="CordiaUPC" w:cs="CordiaUPC"/>
          <w:szCs w:val="22"/>
          <w:lang w:val="en-US"/>
        </w:rPr>
        <w:t>u</w:t>
      </w:r>
      <w:r w:rsidR="00B240A6" w:rsidRPr="00534D2D">
        <w:rPr>
          <w:rFonts w:ascii="CordiaUPC" w:hAnsi="CordiaUPC" w:cs="CordiaUPC" w:hint="cs"/>
          <w:szCs w:val="22"/>
          <w:lang w:val="en-US"/>
        </w:rPr>
        <w:t xml:space="preserve">ded loans to customers modified under relief program as mentioned in note </w:t>
      </w:r>
      <w:r w:rsidR="00540736" w:rsidRPr="00534D2D">
        <w:rPr>
          <w:rFonts w:ascii="CordiaUPC" w:hAnsi="CordiaUPC" w:cs="CordiaUPC" w:hint="cs"/>
          <w:szCs w:val="22"/>
          <w:lang w:val="en-US"/>
        </w:rPr>
        <w:t>2</w:t>
      </w:r>
      <w:r w:rsidR="002371E9">
        <w:rPr>
          <w:rFonts w:ascii="CordiaUPC" w:hAnsi="CordiaUPC" w:cs="CordiaUPC"/>
          <w:szCs w:val="22"/>
          <w:lang w:val="en-US"/>
        </w:rPr>
        <w:t>0</w:t>
      </w:r>
      <w:r w:rsidR="00B240A6" w:rsidRPr="00534D2D">
        <w:rPr>
          <w:rFonts w:ascii="CordiaUPC" w:hAnsi="CordiaUPC" w:cs="CordiaUPC" w:hint="cs"/>
          <w:szCs w:val="22"/>
          <w:lang w:val="en-US"/>
        </w:rPr>
        <w:t>.</w:t>
      </w:r>
      <w:r w:rsidR="0017372A">
        <w:rPr>
          <w:rFonts w:ascii="CordiaUPC" w:hAnsi="CordiaUPC" w:cs="CordiaUPC"/>
          <w:szCs w:val="22"/>
          <w:lang w:val="en-US"/>
        </w:rPr>
        <w:t xml:space="preserve"> </w:t>
      </w:r>
      <w:r w:rsidR="00B240A6" w:rsidRPr="00534D2D">
        <w:rPr>
          <w:rFonts w:ascii="CordiaUPC" w:hAnsi="CordiaUPC" w:cs="CordiaUPC" w:hint="cs"/>
          <w:szCs w:val="22"/>
          <w:lang w:val="en-US"/>
        </w:rPr>
        <w:t>There is no modification gain (loss) on these groups of customers.</w:t>
      </w:r>
    </w:p>
    <w:p w14:paraId="71A420E8" w14:textId="2F6ED860" w:rsidR="002371E9" w:rsidRDefault="002371E9" w:rsidP="00B240A6">
      <w:pPr>
        <w:tabs>
          <w:tab w:val="left" w:pos="837"/>
        </w:tabs>
        <w:spacing w:line="200" w:lineRule="exact"/>
        <w:ind w:firstLine="634"/>
        <w:jc w:val="thaiDistribute"/>
        <w:rPr>
          <w:rFonts w:ascii="CordiaUPC" w:hAnsi="CordiaUPC" w:cs="CordiaUPC"/>
          <w:szCs w:val="22"/>
          <w:lang w:val="en-US"/>
        </w:rPr>
      </w:pPr>
    </w:p>
    <w:tbl>
      <w:tblPr>
        <w:tblW w:w="9470" w:type="dxa"/>
        <w:tblInd w:w="450" w:type="dxa"/>
        <w:tblLayout w:type="fixed"/>
        <w:tblLook w:val="01E0" w:firstRow="1" w:lastRow="1" w:firstColumn="1" w:lastColumn="1" w:noHBand="0" w:noVBand="0"/>
      </w:tblPr>
      <w:tblGrid>
        <w:gridCol w:w="6930"/>
        <w:gridCol w:w="1152"/>
        <w:gridCol w:w="18"/>
        <w:gridCol w:w="218"/>
        <w:gridCol w:w="52"/>
        <w:gridCol w:w="1100"/>
      </w:tblGrid>
      <w:tr w:rsidR="00E731B2" w:rsidRPr="007A7361" w14:paraId="714C89A5" w14:textId="77777777" w:rsidTr="00A41E83">
        <w:trPr>
          <w:trHeight w:val="220"/>
        </w:trPr>
        <w:tc>
          <w:tcPr>
            <w:tcW w:w="6930" w:type="dxa"/>
          </w:tcPr>
          <w:p w14:paraId="74A0E9BE" w14:textId="77777777" w:rsidR="00E731B2" w:rsidRPr="007A7361" w:rsidRDefault="00E731B2" w:rsidP="00C74B83">
            <w:pPr>
              <w:spacing w:line="240" w:lineRule="exact"/>
              <w:ind w:right="-109"/>
              <w:rPr>
                <w:rFonts w:ascii="CordiaUPC" w:hAnsi="CordiaUPC" w:cs="CordiaUPC"/>
                <w:sz w:val="26"/>
                <w:szCs w:val="26"/>
              </w:rPr>
            </w:pPr>
          </w:p>
        </w:tc>
        <w:tc>
          <w:tcPr>
            <w:tcW w:w="2540" w:type="dxa"/>
            <w:gridSpan w:val="5"/>
          </w:tcPr>
          <w:p w14:paraId="116BD810" w14:textId="1955A21F" w:rsidR="00E731B2" w:rsidRPr="00E731B2" w:rsidRDefault="00E731B2" w:rsidP="00E731B2">
            <w:pPr>
              <w:pStyle w:val="acctfourfigures"/>
              <w:tabs>
                <w:tab w:val="clear" w:pos="765"/>
              </w:tabs>
              <w:spacing w:line="240" w:lineRule="exact"/>
              <w:ind w:left="-108" w:right="-141"/>
              <w:jc w:val="center"/>
              <w:rPr>
                <w:rFonts w:ascii="CordiaUPC" w:hAnsi="CordiaUPC" w:cs="CordiaUPC"/>
                <w:b/>
                <w:bCs/>
                <w:sz w:val="26"/>
                <w:szCs w:val="26"/>
                <w:lang w:val="en-US"/>
              </w:rPr>
            </w:pPr>
            <w:r w:rsidRPr="007A7361">
              <w:rPr>
                <w:rFonts w:ascii="CordiaUPC" w:hAnsi="CordiaUPC" w:cs="CordiaUPC" w:hint="cs"/>
                <w:b/>
                <w:bCs/>
                <w:sz w:val="26"/>
                <w:szCs w:val="26"/>
                <w:lang w:val="en-US"/>
              </w:rPr>
              <w:t>Consolidated</w:t>
            </w:r>
          </w:p>
        </w:tc>
      </w:tr>
      <w:tr w:rsidR="004E5C1B" w:rsidRPr="007A7361" w14:paraId="2D7E260F" w14:textId="77777777" w:rsidTr="00C74B83">
        <w:trPr>
          <w:trHeight w:val="220"/>
        </w:trPr>
        <w:tc>
          <w:tcPr>
            <w:tcW w:w="6930" w:type="dxa"/>
          </w:tcPr>
          <w:p w14:paraId="204962C0" w14:textId="2E25D459" w:rsidR="004E5C1B" w:rsidRPr="007A7361" w:rsidRDefault="00E731B2" w:rsidP="00C74B83">
            <w:pPr>
              <w:spacing w:line="240" w:lineRule="exact"/>
              <w:ind w:right="-109"/>
              <w:rPr>
                <w:rFonts w:ascii="CordiaUPC" w:hAnsi="CordiaUPC" w:cs="CordiaUPC"/>
                <w:sz w:val="26"/>
                <w:szCs w:val="26"/>
              </w:rPr>
            </w:pPr>
            <w:r w:rsidRPr="00D00DA5">
              <w:rPr>
                <w:rFonts w:ascii="CordiaUPC" w:eastAsia="Times New Roman" w:hAnsi="CordiaUPC" w:cs="CordiaUPC" w:hint="cs"/>
                <w:b/>
                <w:bCs/>
                <w:i/>
                <w:iCs/>
                <w:sz w:val="26"/>
                <w:szCs w:val="26"/>
              </w:rPr>
              <w:t>Three-month period ended 31 March</w:t>
            </w:r>
          </w:p>
        </w:tc>
        <w:tc>
          <w:tcPr>
            <w:tcW w:w="1170" w:type="dxa"/>
            <w:gridSpan w:val="2"/>
          </w:tcPr>
          <w:p w14:paraId="3A5E1121" w14:textId="7368776C" w:rsidR="004E5C1B" w:rsidRPr="007A7361" w:rsidRDefault="004E5C1B" w:rsidP="00C74B83">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lang w:val="en-US"/>
              </w:rPr>
              <w:t>202</w:t>
            </w:r>
            <w:r>
              <w:rPr>
                <w:rFonts w:ascii="CordiaUPC" w:hAnsi="CordiaUPC" w:cs="CordiaUPC"/>
                <w:sz w:val="26"/>
                <w:szCs w:val="26"/>
                <w:lang w:val="en-US"/>
              </w:rPr>
              <w:t>1</w:t>
            </w:r>
          </w:p>
        </w:tc>
        <w:tc>
          <w:tcPr>
            <w:tcW w:w="270" w:type="dxa"/>
            <w:gridSpan w:val="2"/>
          </w:tcPr>
          <w:p w14:paraId="45C3ED5D" w14:textId="77777777" w:rsidR="004E5C1B" w:rsidRPr="007A7361" w:rsidRDefault="004E5C1B" w:rsidP="00C74B83">
            <w:pPr>
              <w:pStyle w:val="acctfourfigures"/>
              <w:tabs>
                <w:tab w:val="clear" w:pos="765"/>
              </w:tabs>
              <w:spacing w:line="240" w:lineRule="exact"/>
              <w:ind w:left="-108" w:right="-88"/>
              <w:jc w:val="center"/>
              <w:rPr>
                <w:rFonts w:ascii="CordiaUPC" w:hAnsi="CordiaUPC" w:cs="CordiaUPC"/>
                <w:sz w:val="26"/>
                <w:szCs w:val="26"/>
              </w:rPr>
            </w:pPr>
          </w:p>
        </w:tc>
        <w:tc>
          <w:tcPr>
            <w:tcW w:w="1100" w:type="dxa"/>
          </w:tcPr>
          <w:p w14:paraId="0875E27A" w14:textId="20E635FF" w:rsidR="004E5C1B" w:rsidRPr="007A7361" w:rsidRDefault="004E5C1B" w:rsidP="00C74B83">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lang w:val="en-US"/>
              </w:rPr>
              <w:t>202</w:t>
            </w:r>
            <w:r w:rsidR="00E731B2">
              <w:rPr>
                <w:rFonts w:ascii="CordiaUPC" w:hAnsi="CordiaUPC" w:cs="CordiaUPC"/>
                <w:sz w:val="26"/>
                <w:szCs w:val="26"/>
                <w:lang w:val="en-US"/>
              </w:rPr>
              <w:t>0</w:t>
            </w:r>
          </w:p>
        </w:tc>
      </w:tr>
      <w:tr w:rsidR="004E5C1B" w:rsidRPr="007A7361" w14:paraId="0D7F0497" w14:textId="77777777" w:rsidTr="00C74B83">
        <w:trPr>
          <w:trHeight w:val="220"/>
        </w:trPr>
        <w:tc>
          <w:tcPr>
            <w:tcW w:w="6930" w:type="dxa"/>
          </w:tcPr>
          <w:p w14:paraId="5B86C8B7" w14:textId="77777777" w:rsidR="004E5C1B" w:rsidRPr="007A7361" w:rsidRDefault="004E5C1B" w:rsidP="00C74B83">
            <w:pPr>
              <w:spacing w:line="240" w:lineRule="exact"/>
              <w:ind w:right="-109"/>
              <w:rPr>
                <w:rFonts w:ascii="CordiaUPC" w:hAnsi="CordiaUPC" w:cs="CordiaUPC"/>
                <w:b/>
                <w:bCs/>
                <w:sz w:val="26"/>
                <w:szCs w:val="26"/>
              </w:rPr>
            </w:pPr>
          </w:p>
        </w:tc>
        <w:tc>
          <w:tcPr>
            <w:tcW w:w="2540" w:type="dxa"/>
            <w:gridSpan w:val="5"/>
          </w:tcPr>
          <w:p w14:paraId="5CCF0851" w14:textId="77777777" w:rsidR="004E5C1B" w:rsidRPr="007A7361" w:rsidRDefault="004E5C1B" w:rsidP="00C74B83">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i/>
                <w:iCs/>
                <w:snapToGrid w:val="0"/>
                <w:sz w:val="26"/>
                <w:szCs w:val="26"/>
                <w:lang w:val="en-US" w:eastAsia="th-TH" w:bidi="th-TH"/>
              </w:rPr>
              <w:t>(in million Baht)</w:t>
            </w:r>
          </w:p>
        </w:tc>
      </w:tr>
      <w:tr w:rsidR="004E5C1B" w:rsidRPr="007A7361" w14:paraId="5B6563D9" w14:textId="77777777" w:rsidTr="00C74B83">
        <w:trPr>
          <w:trHeight w:val="220"/>
        </w:trPr>
        <w:tc>
          <w:tcPr>
            <w:tcW w:w="6930" w:type="dxa"/>
          </w:tcPr>
          <w:p w14:paraId="5CDFBD51" w14:textId="77777777" w:rsidR="004E5C1B" w:rsidRPr="007A7361" w:rsidRDefault="004E5C1B" w:rsidP="00C74B83">
            <w:pPr>
              <w:spacing w:line="240" w:lineRule="exact"/>
              <w:ind w:right="-109"/>
              <w:rPr>
                <w:rFonts w:ascii="CordiaUPC" w:hAnsi="CordiaUPC" w:cs="CordiaUPC"/>
                <w:b/>
                <w:bCs/>
                <w:sz w:val="26"/>
                <w:szCs w:val="26"/>
              </w:rPr>
            </w:pPr>
            <w:r w:rsidRPr="007A7361">
              <w:rPr>
                <w:rFonts w:ascii="CordiaUPC" w:hAnsi="CordiaUPC" w:cs="CordiaUPC" w:hint="cs"/>
                <w:b/>
                <w:bCs/>
                <w:sz w:val="26"/>
                <w:szCs w:val="26"/>
              </w:rPr>
              <w:t xml:space="preserve">Loans to customers modified since initial recognition </w:t>
            </w:r>
          </w:p>
        </w:tc>
        <w:tc>
          <w:tcPr>
            <w:tcW w:w="1152" w:type="dxa"/>
          </w:tcPr>
          <w:p w14:paraId="0E6EA991" w14:textId="77777777" w:rsidR="004E5C1B" w:rsidRPr="007A7361" w:rsidRDefault="004E5C1B" w:rsidP="00C74B83">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gridSpan w:val="2"/>
          </w:tcPr>
          <w:p w14:paraId="466BCAAF" w14:textId="77777777" w:rsidR="004E5C1B" w:rsidRPr="007A7361" w:rsidRDefault="004E5C1B" w:rsidP="00C74B8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304B7F74" w14:textId="77777777" w:rsidR="004E5C1B" w:rsidRPr="007A7361" w:rsidRDefault="004E5C1B" w:rsidP="00C74B83">
            <w:pPr>
              <w:pStyle w:val="acctfourfigures"/>
              <w:tabs>
                <w:tab w:val="clear" w:pos="765"/>
              </w:tabs>
              <w:spacing w:line="240" w:lineRule="exact"/>
              <w:ind w:left="-108" w:right="-88"/>
              <w:jc w:val="center"/>
              <w:rPr>
                <w:rFonts w:ascii="CordiaUPC" w:hAnsi="CordiaUPC" w:cs="CordiaUPC"/>
                <w:sz w:val="26"/>
                <w:szCs w:val="26"/>
              </w:rPr>
            </w:pPr>
          </w:p>
        </w:tc>
      </w:tr>
      <w:tr w:rsidR="004E5C1B" w:rsidRPr="007A7361" w14:paraId="1786344C" w14:textId="77777777" w:rsidTr="00C74B83">
        <w:trPr>
          <w:trHeight w:val="220"/>
        </w:trPr>
        <w:tc>
          <w:tcPr>
            <w:tcW w:w="6930" w:type="dxa"/>
          </w:tcPr>
          <w:p w14:paraId="5BB46C73" w14:textId="77777777" w:rsidR="004E5C1B" w:rsidRPr="007A7361" w:rsidRDefault="004E5C1B" w:rsidP="00C74B83">
            <w:pPr>
              <w:spacing w:line="240" w:lineRule="exact"/>
              <w:ind w:right="-109"/>
              <w:rPr>
                <w:rFonts w:ascii="CordiaUPC" w:hAnsi="CordiaUPC" w:cs="CordiaUPC"/>
                <w:sz w:val="26"/>
                <w:szCs w:val="26"/>
              </w:rPr>
            </w:pPr>
            <w:r w:rsidRPr="007A7361">
              <w:rPr>
                <w:rFonts w:ascii="CordiaUPC" w:hAnsi="CordiaUPC" w:cs="CordiaUPC" w:hint="cs"/>
                <w:sz w:val="26"/>
                <w:szCs w:val="26"/>
              </w:rPr>
              <w:t xml:space="preserve">Gross carrying amount of loans to customers previously modified </w:t>
            </w:r>
          </w:p>
        </w:tc>
        <w:tc>
          <w:tcPr>
            <w:tcW w:w="1152" w:type="dxa"/>
          </w:tcPr>
          <w:p w14:paraId="33B151D8" w14:textId="77777777" w:rsidR="004E5C1B" w:rsidRPr="007A7361" w:rsidRDefault="004E5C1B" w:rsidP="00C74B83">
            <w:pPr>
              <w:pStyle w:val="acctfourfigures"/>
              <w:spacing w:line="240" w:lineRule="exact"/>
              <w:ind w:left="-108" w:right="-88"/>
              <w:rPr>
                <w:rFonts w:ascii="CordiaUPC" w:hAnsi="CordiaUPC" w:cs="CordiaUPC"/>
                <w:sz w:val="26"/>
                <w:szCs w:val="26"/>
              </w:rPr>
            </w:pPr>
          </w:p>
        </w:tc>
        <w:tc>
          <w:tcPr>
            <w:tcW w:w="236" w:type="dxa"/>
            <w:gridSpan w:val="2"/>
          </w:tcPr>
          <w:p w14:paraId="349D8BAF" w14:textId="77777777" w:rsidR="004E5C1B" w:rsidRPr="007A7361" w:rsidRDefault="004E5C1B" w:rsidP="00C74B8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1B04859A" w14:textId="77777777" w:rsidR="004E5C1B" w:rsidRPr="007A7361" w:rsidRDefault="004E5C1B" w:rsidP="00C74B83">
            <w:pPr>
              <w:pStyle w:val="acctfourfigures"/>
              <w:spacing w:line="240" w:lineRule="exact"/>
              <w:ind w:left="-108" w:right="-88"/>
              <w:rPr>
                <w:rFonts w:ascii="CordiaUPC" w:hAnsi="CordiaUPC" w:cs="CordiaUPC"/>
                <w:sz w:val="26"/>
                <w:szCs w:val="26"/>
              </w:rPr>
            </w:pPr>
          </w:p>
        </w:tc>
      </w:tr>
      <w:tr w:rsidR="004E5C1B" w:rsidRPr="007A7361" w14:paraId="58711A2F" w14:textId="77777777" w:rsidTr="00C74B83">
        <w:trPr>
          <w:trHeight w:val="220"/>
        </w:trPr>
        <w:tc>
          <w:tcPr>
            <w:tcW w:w="6930" w:type="dxa"/>
          </w:tcPr>
          <w:p w14:paraId="129108CD" w14:textId="798B23B1" w:rsidR="004E5C1B" w:rsidRPr="007A7361" w:rsidRDefault="004E5C1B" w:rsidP="00C74B83">
            <w:pPr>
              <w:spacing w:line="240" w:lineRule="exact"/>
              <w:ind w:right="-109"/>
              <w:rPr>
                <w:rFonts w:ascii="CordiaUPC" w:hAnsi="CordiaUPC" w:cs="CordiaUPC"/>
                <w:sz w:val="26"/>
                <w:szCs w:val="26"/>
              </w:rPr>
            </w:pPr>
            <w:r w:rsidRPr="007A7361">
              <w:rPr>
                <w:rFonts w:ascii="CordiaUPC" w:hAnsi="CordiaUPC" w:cs="CordiaUPC" w:hint="cs"/>
                <w:sz w:val="26"/>
                <w:szCs w:val="26"/>
                <w:lang w:bidi="th-TH"/>
              </w:rPr>
              <w:t xml:space="preserve">   for which loss allowance has changed during the </w:t>
            </w:r>
            <w:r w:rsidR="00E731B2">
              <w:rPr>
                <w:rFonts w:ascii="CordiaUPC" w:hAnsi="CordiaUPC" w:cs="CordiaUPC"/>
                <w:sz w:val="26"/>
                <w:szCs w:val="26"/>
                <w:lang w:bidi="th-TH"/>
              </w:rPr>
              <w:t>period from</w:t>
            </w:r>
          </w:p>
        </w:tc>
        <w:tc>
          <w:tcPr>
            <w:tcW w:w="1152" w:type="dxa"/>
          </w:tcPr>
          <w:p w14:paraId="610B54FF" w14:textId="77777777" w:rsidR="004E5C1B" w:rsidRPr="007A7361" w:rsidRDefault="004E5C1B" w:rsidP="00C74B83">
            <w:pPr>
              <w:pStyle w:val="acctfourfigures"/>
              <w:spacing w:line="240" w:lineRule="exact"/>
              <w:ind w:left="-108" w:right="-88"/>
              <w:rPr>
                <w:rFonts w:ascii="CordiaUPC" w:hAnsi="CordiaUPC" w:cs="CordiaUPC"/>
                <w:sz w:val="26"/>
                <w:szCs w:val="26"/>
              </w:rPr>
            </w:pPr>
          </w:p>
        </w:tc>
        <w:tc>
          <w:tcPr>
            <w:tcW w:w="236" w:type="dxa"/>
            <w:gridSpan w:val="2"/>
          </w:tcPr>
          <w:p w14:paraId="0AC8A124" w14:textId="77777777" w:rsidR="004E5C1B" w:rsidRPr="007A7361" w:rsidRDefault="004E5C1B" w:rsidP="00C74B8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4DDAA823" w14:textId="77777777" w:rsidR="004E5C1B" w:rsidRPr="007A7361" w:rsidRDefault="004E5C1B" w:rsidP="00C74B83">
            <w:pPr>
              <w:pStyle w:val="acctfourfigures"/>
              <w:spacing w:line="240" w:lineRule="exact"/>
              <w:ind w:left="-108" w:right="-88"/>
              <w:rPr>
                <w:rFonts w:ascii="CordiaUPC" w:hAnsi="CordiaUPC" w:cs="CordiaUPC"/>
                <w:sz w:val="26"/>
                <w:szCs w:val="26"/>
              </w:rPr>
            </w:pPr>
          </w:p>
        </w:tc>
      </w:tr>
      <w:tr w:rsidR="004E5C1B" w:rsidRPr="007A7361" w14:paraId="768F296A" w14:textId="77777777" w:rsidTr="00C74B83">
        <w:trPr>
          <w:trHeight w:val="220"/>
        </w:trPr>
        <w:tc>
          <w:tcPr>
            <w:tcW w:w="6930" w:type="dxa"/>
          </w:tcPr>
          <w:p w14:paraId="06066441" w14:textId="183F092A" w:rsidR="004E5C1B" w:rsidRPr="007A7361" w:rsidRDefault="004E5C1B" w:rsidP="00C74B83">
            <w:pPr>
              <w:spacing w:line="240" w:lineRule="exact"/>
              <w:ind w:right="-109"/>
              <w:rPr>
                <w:rFonts w:ascii="CordiaUPC" w:hAnsi="CordiaUPC" w:cs="CordiaUPC"/>
                <w:sz w:val="26"/>
                <w:szCs w:val="26"/>
                <w:lang w:bidi="th-TH"/>
              </w:rPr>
            </w:pPr>
            <w:r w:rsidRPr="007A7361">
              <w:rPr>
                <w:rFonts w:ascii="CordiaUPC" w:hAnsi="CordiaUPC" w:cs="CordiaUPC" w:hint="cs"/>
                <w:sz w:val="26"/>
                <w:szCs w:val="26"/>
                <w:lang w:bidi="th-TH"/>
              </w:rPr>
              <w:t xml:space="preserve">   </w:t>
            </w:r>
            <w:r w:rsidR="00E731B2">
              <w:rPr>
                <w:rFonts w:ascii="CordiaUPC" w:hAnsi="CordiaUPC" w:cs="CordiaUPC"/>
                <w:sz w:val="26"/>
                <w:szCs w:val="26"/>
                <w:lang w:bidi="th-TH"/>
              </w:rPr>
              <w:t>lifetime ECL</w:t>
            </w:r>
            <w:r w:rsidR="00E731B2" w:rsidRPr="007A7361">
              <w:rPr>
                <w:rFonts w:ascii="CordiaUPC" w:hAnsi="CordiaUPC" w:cs="CordiaUPC" w:hint="cs"/>
                <w:sz w:val="26"/>
                <w:szCs w:val="26"/>
                <w:lang w:bidi="th-TH"/>
              </w:rPr>
              <w:t xml:space="preserve"> to an amount </w:t>
            </w:r>
            <w:r w:rsidRPr="007A7361">
              <w:rPr>
                <w:rFonts w:ascii="CordiaUPC" w:hAnsi="CordiaUPC" w:cs="CordiaUPC" w:hint="cs"/>
                <w:sz w:val="26"/>
                <w:szCs w:val="26"/>
                <w:lang w:bidi="th-TH"/>
              </w:rPr>
              <w:t>equal to 12-month ECL</w:t>
            </w:r>
          </w:p>
        </w:tc>
        <w:tc>
          <w:tcPr>
            <w:tcW w:w="1152" w:type="dxa"/>
          </w:tcPr>
          <w:p w14:paraId="3E40C9A9" w14:textId="735A326A" w:rsidR="004E5C1B" w:rsidRPr="004204E3" w:rsidRDefault="004204E3" w:rsidP="004204E3">
            <w:pPr>
              <w:pStyle w:val="acctfourfigures"/>
              <w:spacing w:line="240" w:lineRule="exact"/>
              <w:ind w:right="-88"/>
              <w:rPr>
                <w:rFonts w:ascii="CordiaUPC" w:hAnsi="CordiaUPC" w:cs="CordiaUPC"/>
                <w:sz w:val="26"/>
                <w:szCs w:val="26"/>
                <w:lang w:val="en-US" w:bidi="th-TH"/>
              </w:rPr>
            </w:pPr>
            <w:r>
              <w:rPr>
                <w:rFonts w:ascii="CordiaUPC" w:hAnsi="CordiaUPC" w:cs="CordiaUPC"/>
                <w:sz w:val="26"/>
                <w:szCs w:val="26"/>
                <w:lang w:val="en-US" w:bidi="th-TH"/>
              </w:rPr>
              <w:t>202</w:t>
            </w:r>
          </w:p>
        </w:tc>
        <w:tc>
          <w:tcPr>
            <w:tcW w:w="236" w:type="dxa"/>
            <w:gridSpan w:val="2"/>
            <w:vAlign w:val="bottom"/>
          </w:tcPr>
          <w:p w14:paraId="56852D23" w14:textId="77777777" w:rsidR="004E5C1B" w:rsidRPr="007A7361" w:rsidRDefault="004E5C1B" w:rsidP="00C74B8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4E218243" w14:textId="664D14F3" w:rsidR="004E5C1B" w:rsidRPr="007A7361" w:rsidRDefault="004204E3" w:rsidP="00C74B83">
            <w:pPr>
              <w:pStyle w:val="acctfourfigures"/>
              <w:spacing w:line="240" w:lineRule="exact"/>
              <w:ind w:left="-108" w:right="-88"/>
              <w:rPr>
                <w:rFonts w:ascii="CordiaUPC" w:hAnsi="CordiaUPC" w:cs="CordiaUPC"/>
                <w:sz w:val="26"/>
                <w:szCs w:val="26"/>
              </w:rPr>
            </w:pPr>
            <w:r>
              <w:rPr>
                <w:rFonts w:ascii="CordiaUPC" w:hAnsi="CordiaUPC" w:cs="CordiaUPC"/>
                <w:sz w:val="26"/>
                <w:szCs w:val="26"/>
              </w:rPr>
              <w:t>-</w:t>
            </w:r>
          </w:p>
        </w:tc>
      </w:tr>
    </w:tbl>
    <w:p w14:paraId="4A6FB96F" w14:textId="3B29BA01" w:rsidR="004E5C1B" w:rsidRDefault="004E5C1B" w:rsidP="00B240A6">
      <w:pPr>
        <w:tabs>
          <w:tab w:val="left" w:pos="837"/>
        </w:tabs>
        <w:spacing w:line="200" w:lineRule="exact"/>
        <w:ind w:firstLine="634"/>
        <w:jc w:val="thaiDistribute"/>
        <w:rPr>
          <w:rFonts w:ascii="CordiaUPC" w:hAnsi="CordiaUPC" w:cs="CordiaUPC"/>
          <w:szCs w:val="22"/>
          <w:lang w:val="en-US"/>
        </w:rPr>
      </w:pPr>
    </w:p>
    <w:p w14:paraId="0F51857A" w14:textId="77777777" w:rsidR="004E5C1B" w:rsidRPr="00534D2D" w:rsidRDefault="004E5C1B" w:rsidP="004E5C1B">
      <w:pPr>
        <w:tabs>
          <w:tab w:val="left" w:pos="837"/>
        </w:tabs>
        <w:spacing w:line="200" w:lineRule="exact"/>
        <w:jc w:val="thaiDistribute"/>
        <w:rPr>
          <w:rFonts w:ascii="CordiaUPC" w:hAnsi="CordiaUPC" w:cs="CordiaUPC"/>
          <w:szCs w:val="22"/>
          <w:lang w:val="en-US"/>
        </w:rPr>
      </w:pPr>
    </w:p>
    <w:tbl>
      <w:tblPr>
        <w:tblW w:w="9470" w:type="dxa"/>
        <w:tblInd w:w="450" w:type="dxa"/>
        <w:tblLayout w:type="fixed"/>
        <w:tblLook w:val="01E0" w:firstRow="1" w:lastRow="1" w:firstColumn="1" w:lastColumn="1" w:noHBand="0" w:noVBand="0"/>
      </w:tblPr>
      <w:tblGrid>
        <w:gridCol w:w="6930"/>
        <w:gridCol w:w="1152"/>
        <w:gridCol w:w="18"/>
        <w:gridCol w:w="218"/>
        <w:gridCol w:w="52"/>
        <w:gridCol w:w="1100"/>
      </w:tblGrid>
      <w:tr w:rsidR="00E731B2" w:rsidRPr="007A7361" w14:paraId="247B35AC" w14:textId="77777777" w:rsidTr="00A41E83">
        <w:trPr>
          <w:trHeight w:val="220"/>
        </w:trPr>
        <w:tc>
          <w:tcPr>
            <w:tcW w:w="6930" w:type="dxa"/>
          </w:tcPr>
          <w:p w14:paraId="062C3D66" w14:textId="77777777" w:rsidR="00E731B2" w:rsidRPr="007A7361" w:rsidRDefault="00E731B2" w:rsidP="00C74B83">
            <w:pPr>
              <w:spacing w:line="240" w:lineRule="exact"/>
              <w:ind w:right="-109"/>
              <w:rPr>
                <w:rFonts w:ascii="CordiaUPC" w:hAnsi="CordiaUPC" w:cs="CordiaUPC"/>
                <w:sz w:val="26"/>
                <w:szCs w:val="26"/>
              </w:rPr>
            </w:pPr>
          </w:p>
        </w:tc>
        <w:tc>
          <w:tcPr>
            <w:tcW w:w="2540" w:type="dxa"/>
            <w:gridSpan w:val="5"/>
          </w:tcPr>
          <w:p w14:paraId="6C7D7841" w14:textId="254B1DEB" w:rsidR="00E731B2" w:rsidRPr="007A7361" w:rsidRDefault="00E731B2" w:rsidP="00C74B83">
            <w:pPr>
              <w:pStyle w:val="acctfourfigures"/>
              <w:tabs>
                <w:tab w:val="clear" w:pos="765"/>
              </w:tabs>
              <w:spacing w:line="240" w:lineRule="exact"/>
              <w:ind w:left="-108" w:right="-88"/>
              <w:jc w:val="center"/>
              <w:rPr>
                <w:rFonts w:ascii="CordiaUPC" w:hAnsi="CordiaUPC" w:cs="CordiaUPC"/>
                <w:b/>
                <w:bCs/>
                <w:sz w:val="26"/>
                <w:szCs w:val="26"/>
              </w:rPr>
            </w:pPr>
            <w:r w:rsidRPr="007A7361">
              <w:rPr>
                <w:rFonts w:ascii="CordiaUPC" w:hAnsi="CordiaUPC" w:cs="CordiaUPC" w:hint="cs"/>
                <w:b/>
                <w:bCs/>
                <w:sz w:val="26"/>
                <w:szCs w:val="26"/>
              </w:rPr>
              <w:t>Bank only</w:t>
            </w:r>
          </w:p>
        </w:tc>
      </w:tr>
      <w:tr w:rsidR="002371E9" w:rsidRPr="007A7361" w14:paraId="5581735E" w14:textId="77777777" w:rsidTr="00C74B83">
        <w:trPr>
          <w:trHeight w:val="220"/>
        </w:trPr>
        <w:tc>
          <w:tcPr>
            <w:tcW w:w="6930" w:type="dxa"/>
          </w:tcPr>
          <w:p w14:paraId="25C6DC3B" w14:textId="7C5024E2" w:rsidR="002371E9" w:rsidRPr="007A7361" w:rsidRDefault="00E731B2" w:rsidP="00C74B83">
            <w:pPr>
              <w:spacing w:line="240" w:lineRule="exact"/>
              <w:ind w:right="-109"/>
              <w:rPr>
                <w:rFonts w:ascii="CordiaUPC" w:hAnsi="CordiaUPC" w:cs="CordiaUPC"/>
                <w:sz w:val="26"/>
                <w:szCs w:val="26"/>
              </w:rPr>
            </w:pPr>
            <w:r w:rsidRPr="00D00DA5">
              <w:rPr>
                <w:rFonts w:ascii="CordiaUPC" w:eastAsia="Times New Roman" w:hAnsi="CordiaUPC" w:cs="CordiaUPC" w:hint="cs"/>
                <w:b/>
                <w:bCs/>
                <w:i/>
                <w:iCs/>
                <w:sz w:val="26"/>
                <w:szCs w:val="26"/>
              </w:rPr>
              <w:t>Three-month period ended 31 March</w:t>
            </w:r>
          </w:p>
        </w:tc>
        <w:tc>
          <w:tcPr>
            <w:tcW w:w="1170" w:type="dxa"/>
            <w:gridSpan w:val="2"/>
          </w:tcPr>
          <w:p w14:paraId="58FB879E" w14:textId="7A438004" w:rsidR="002371E9" w:rsidRPr="007A7361" w:rsidRDefault="002371E9" w:rsidP="00C74B83">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lang w:val="en-US"/>
              </w:rPr>
              <w:t>202</w:t>
            </w:r>
            <w:r w:rsidR="00E731B2">
              <w:rPr>
                <w:rFonts w:ascii="CordiaUPC" w:hAnsi="CordiaUPC" w:cs="CordiaUPC"/>
                <w:sz w:val="26"/>
                <w:szCs w:val="26"/>
                <w:lang w:val="en-US"/>
              </w:rPr>
              <w:t>1</w:t>
            </w:r>
          </w:p>
        </w:tc>
        <w:tc>
          <w:tcPr>
            <w:tcW w:w="270" w:type="dxa"/>
            <w:gridSpan w:val="2"/>
          </w:tcPr>
          <w:p w14:paraId="448E9D7A" w14:textId="77777777" w:rsidR="002371E9" w:rsidRPr="007A7361" w:rsidRDefault="002371E9" w:rsidP="00C74B83">
            <w:pPr>
              <w:pStyle w:val="acctfourfigures"/>
              <w:tabs>
                <w:tab w:val="clear" w:pos="765"/>
              </w:tabs>
              <w:spacing w:line="240" w:lineRule="exact"/>
              <w:ind w:left="-108" w:right="-88"/>
              <w:jc w:val="center"/>
              <w:rPr>
                <w:rFonts w:ascii="CordiaUPC" w:hAnsi="CordiaUPC" w:cs="CordiaUPC"/>
                <w:sz w:val="26"/>
                <w:szCs w:val="26"/>
              </w:rPr>
            </w:pPr>
          </w:p>
        </w:tc>
        <w:tc>
          <w:tcPr>
            <w:tcW w:w="1100" w:type="dxa"/>
          </w:tcPr>
          <w:p w14:paraId="2E3C2C6F" w14:textId="77777777" w:rsidR="002371E9" w:rsidRPr="007A7361" w:rsidRDefault="002371E9" w:rsidP="00C74B83">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sz w:val="26"/>
                <w:szCs w:val="26"/>
                <w:lang w:val="en-US"/>
              </w:rPr>
              <w:t>2020</w:t>
            </w:r>
          </w:p>
        </w:tc>
      </w:tr>
      <w:tr w:rsidR="002371E9" w:rsidRPr="007A7361" w14:paraId="571F5771" w14:textId="77777777" w:rsidTr="00C74B83">
        <w:trPr>
          <w:trHeight w:val="220"/>
        </w:trPr>
        <w:tc>
          <w:tcPr>
            <w:tcW w:w="6930" w:type="dxa"/>
          </w:tcPr>
          <w:p w14:paraId="6233BD34" w14:textId="77777777" w:rsidR="002371E9" w:rsidRPr="007A7361" w:rsidRDefault="002371E9" w:rsidP="00C74B83">
            <w:pPr>
              <w:spacing w:line="240" w:lineRule="exact"/>
              <w:ind w:right="-109"/>
              <w:rPr>
                <w:rFonts w:ascii="CordiaUPC" w:hAnsi="CordiaUPC" w:cs="CordiaUPC"/>
                <w:b/>
                <w:bCs/>
                <w:sz w:val="26"/>
                <w:szCs w:val="26"/>
              </w:rPr>
            </w:pPr>
          </w:p>
        </w:tc>
        <w:tc>
          <w:tcPr>
            <w:tcW w:w="2540" w:type="dxa"/>
            <w:gridSpan w:val="5"/>
          </w:tcPr>
          <w:p w14:paraId="75EE6ED8" w14:textId="77777777" w:rsidR="002371E9" w:rsidRPr="007A7361" w:rsidRDefault="002371E9" w:rsidP="00C74B83">
            <w:pPr>
              <w:pStyle w:val="acctfourfigures"/>
              <w:tabs>
                <w:tab w:val="clear" w:pos="765"/>
              </w:tabs>
              <w:spacing w:line="240" w:lineRule="exact"/>
              <w:ind w:left="-108" w:right="-88"/>
              <w:jc w:val="center"/>
              <w:rPr>
                <w:rFonts w:ascii="CordiaUPC" w:hAnsi="CordiaUPC" w:cs="CordiaUPC"/>
                <w:sz w:val="26"/>
                <w:szCs w:val="26"/>
              </w:rPr>
            </w:pPr>
            <w:r w:rsidRPr="007A7361">
              <w:rPr>
                <w:rFonts w:ascii="CordiaUPC" w:hAnsi="CordiaUPC" w:cs="CordiaUPC" w:hint="cs"/>
                <w:i/>
                <w:iCs/>
                <w:snapToGrid w:val="0"/>
                <w:sz w:val="26"/>
                <w:szCs w:val="26"/>
                <w:lang w:val="en-US" w:eastAsia="th-TH" w:bidi="th-TH"/>
              </w:rPr>
              <w:t>(in million Baht)</w:t>
            </w:r>
          </w:p>
        </w:tc>
      </w:tr>
      <w:tr w:rsidR="002371E9" w:rsidRPr="007A7361" w14:paraId="373B53C7" w14:textId="77777777" w:rsidTr="00C74B83">
        <w:trPr>
          <w:trHeight w:val="220"/>
        </w:trPr>
        <w:tc>
          <w:tcPr>
            <w:tcW w:w="6930" w:type="dxa"/>
          </w:tcPr>
          <w:p w14:paraId="686A775E" w14:textId="77777777" w:rsidR="002371E9" w:rsidRPr="007A7361" w:rsidRDefault="002371E9" w:rsidP="00C74B83">
            <w:pPr>
              <w:spacing w:line="240" w:lineRule="exact"/>
              <w:ind w:right="-109"/>
              <w:rPr>
                <w:rFonts w:ascii="CordiaUPC" w:hAnsi="CordiaUPC" w:cs="CordiaUPC"/>
                <w:b/>
                <w:bCs/>
                <w:sz w:val="26"/>
                <w:szCs w:val="26"/>
              </w:rPr>
            </w:pPr>
            <w:r w:rsidRPr="007A7361">
              <w:rPr>
                <w:rFonts w:ascii="CordiaUPC" w:hAnsi="CordiaUPC" w:cs="CordiaUPC" w:hint="cs"/>
                <w:b/>
                <w:bCs/>
                <w:sz w:val="26"/>
                <w:szCs w:val="26"/>
              </w:rPr>
              <w:t xml:space="preserve">Loans to customers modified since initial recognition </w:t>
            </w:r>
          </w:p>
        </w:tc>
        <w:tc>
          <w:tcPr>
            <w:tcW w:w="1152" w:type="dxa"/>
          </w:tcPr>
          <w:p w14:paraId="577251E0" w14:textId="77777777" w:rsidR="002371E9" w:rsidRPr="007A7361" w:rsidRDefault="002371E9" w:rsidP="00C74B83">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gridSpan w:val="2"/>
          </w:tcPr>
          <w:p w14:paraId="57BBDA76" w14:textId="77777777" w:rsidR="002371E9" w:rsidRPr="007A7361" w:rsidRDefault="002371E9" w:rsidP="00C74B8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5CB8C3C5" w14:textId="77777777" w:rsidR="002371E9" w:rsidRPr="007A7361" w:rsidRDefault="002371E9" w:rsidP="00C74B83">
            <w:pPr>
              <w:pStyle w:val="acctfourfigures"/>
              <w:tabs>
                <w:tab w:val="clear" w:pos="765"/>
              </w:tabs>
              <w:spacing w:line="240" w:lineRule="exact"/>
              <w:ind w:left="-108" w:right="-88"/>
              <w:jc w:val="center"/>
              <w:rPr>
                <w:rFonts w:ascii="CordiaUPC" w:hAnsi="CordiaUPC" w:cs="CordiaUPC"/>
                <w:sz w:val="26"/>
                <w:szCs w:val="26"/>
              </w:rPr>
            </w:pPr>
          </w:p>
        </w:tc>
      </w:tr>
      <w:tr w:rsidR="002371E9" w:rsidRPr="007A7361" w14:paraId="28AE9081" w14:textId="77777777" w:rsidTr="00C74B83">
        <w:trPr>
          <w:trHeight w:val="220"/>
        </w:trPr>
        <w:tc>
          <w:tcPr>
            <w:tcW w:w="6930" w:type="dxa"/>
          </w:tcPr>
          <w:p w14:paraId="7A09D2C1" w14:textId="77777777" w:rsidR="002371E9" w:rsidRPr="007A7361" w:rsidRDefault="002371E9" w:rsidP="00C74B83">
            <w:pPr>
              <w:spacing w:line="240" w:lineRule="exact"/>
              <w:ind w:right="-109"/>
              <w:rPr>
                <w:rFonts w:ascii="CordiaUPC" w:hAnsi="CordiaUPC" w:cs="CordiaUPC"/>
                <w:sz w:val="26"/>
                <w:szCs w:val="26"/>
              </w:rPr>
            </w:pPr>
            <w:r w:rsidRPr="007A7361">
              <w:rPr>
                <w:rFonts w:ascii="CordiaUPC" w:hAnsi="CordiaUPC" w:cs="CordiaUPC" w:hint="cs"/>
                <w:sz w:val="26"/>
                <w:szCs w:val="26"/>
              </w:rPr>
              <w:t xml:space="preserve">Gross carrying amount of loans to customers previously modified </w:t>
            </w:r>
          </w:p>
        </w:tc>
        <w:tc>
          <w:tcPr>
            <w:tcW w:w="1152" w:type="dxa"/>
          </w:tcPr>
          <w:p w14:paraId="65E731AB" w14:textId="77777777" w:rsidR="002371E9" w:rsidRPr="007A7361" w:rsidRDefault="002371E9" w:rsidP="00C74B83">
            <w:pPr>
              <w:pStyle w:val="acctfourfigures"/>
              <w:spacing w:line="240" w:lineRule="exact"/>
              <w:ind w:left="-108" w:right="-88"/>
              <w:rPr>
                <w:rFonts w:ascii="CordiaUPC" w:hAnsi="CordiaUPC" w:cs="CordiaUPC"/>
                <w:sz w:val="26"/>
                <w:szCs w:val="26"/>
              </w:rPr>
            </w:pPr>
          </w:p>
        </w:tc>
        <w:tc>
          <w:tcPr>
            <w:tcW w:w="236" w:type="dxa"/>
            <w:gridSpan w:val="2"/>
          </w:tcPr>
          <w:p w14:paraId="71695B30" w14:textId="77777777" w:rsidR="002371E9" w:rsidRPr="007A7361" w:rsidRDefault="002371E9" w:rsidP="00C74B83">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71DC3A1E" w14:textId="77777777" w:rsidR="002371E9" w:rsidRPr="007A7361" w:rsidRDefault="002371E9" w:rsidP="00C74B83">
            <w:pPr>
              <w:pStyle w:val="acctfourfigures"/>
              <w:spacing w:line="240" w:lineRule="exact"/>
              <w:ind w:left="-108" w:right="-88"/>
              <w:rPr>
                <w:rFonts w:ascii="CordiaUPC" w:hAnsi="CordiaUPC" w:cs="CordiaUPC"/>
                <w:sz w:val="26"/>
                <w:szCs w:val="26"/>
              </w:rPr>
            </w:pPr>
          </w:p>
        </w:tc>
      </w:tr>
      <w:tr w:rsidR="00E731B2" w:rsidRPr="007A7361" w14:paraId="36A50210" w14:textId="77777777" w:rsidTr="00C74B83">
        <w:trPr>
          <w:trHeight w:val="220"/>
        </w:trPr>
        <w:tc>
          <w:tcPr>
            <w:tcW w:w="6930" w:type="dxa"/>
          </w:tcPr>
          <w:p w14:paraId="4BEA653A" w14:textId="5EB64FF4" w:rsidR="00E731B2" w:rsidRPr="007A7361" w:rsidRDefault="00E731B2" w:rsidP="00E731B2">
            <w:pPr>
              <w:spacing w:line="240" w:lineRule="exact"/>
              <w:ind w:right="-109"/>
              <w:rPr>
                <w:rFonts w:ascii="CordiaUPC" w:hAnsi="CordiaUPC" w:cs="CordiaUPC"/>
                <w:sz w:val="26"/>
                <w:szCs w:val="26"/>
              </w:rPr>
            </w:pPr>
            <w:r w:rsidRPr="007A7361">
              <w:rPr>
                <w:rFonts w:ascii="CordiaUPC" w:hAnsi="CordiaUPC" w:cs="CordiaUPC" w:hint="cs"/>
                <w:sz w:val="26"/>
                <w:szCs w:val="26"/>
                <w:lang w:bidi="th-TH"/>
              </w:rPr>
              <w:t xml:space="preserve">   for which loss allowance has changed during the </w:t>
            </w:r>
            <w:r>
              <w:rPr>
                <w:rFonts w:ascii="CordiaUPC" w:hAnsi="CordiaUPC" w:cs="CordiaUPC"/>
                <w:sz w:val="26"/>
                <w:szCs w:val="26"/>
                <w:lang w:bidi="th-TH"/>
              </w:rPr>
              <w:t>period from</w:t>
            </w:r>
          </w:p>
        </w:tc>
        <w:tc>
          <w:tcPr>
            <w:tcW w:w="1152" w:type="dxa"/>
          </w:tcPr>
          <w:p w14:paraId="7A3A3D08" w14:textId="77777777" w:rsidR="00E731B2" w:rsidRPr="007A7361" w:rsidRDefault="00E731B2" w:rsidP="00E731B2">
            <w:pPr>
              <w:pStyle w:val="acctfourfigures"/>
              <w:spacing w:line="240" w:lineRule="exact"/>
              <w:ind w:left="-108" w:right="-88"/>
              <w:rPr>
                <w:rFonts w:ascii="CordiaUPC" w:hAnsi="CordiaUPC" w:cs="CordiaUPC"/>
                <w:sz w:val="26"/>
                <w:szCs w:val="26"/>
              </w:rPr>
            </w:pPr>
          </w:p>
        </w:tc>
        <w:tc>
          <w:tcPr>
            <w:tcW w:w="236" w:type="dxa"/>
            <w:gridSpan w:val="2"/>
          </w:tcPr>
          <w:p w14:paraId="27444961" w14:textId="77777777" w:rsidR="00E731B2" w:rsidRPr="007A7361" w:rsidRDefault="00E731B2" w:rsidP="00E731B2">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01BFD041" w14:textId="77777777" w:rsidR="00E731B2" w:rsidRPr="007A7361" w:rsidRDefault="00E731B2" w:rsidP="00E731B2">
            <w:pPr>
              <w:pStyle w:val="acctfourfigures"/>
              <w:spacing w:line="240" w:lineRule="exact"/>
              <w:ind w:left="-108" w:right="-88"/>
              <w:rPr>
                <w:rFonts w:ascii="CordiaUPC" w:hAnsi="CordiaUPC" w:cs="CordiaUPC"/>
                <w:sz w:val="26"/>
                <w:szCs w:val="26"/>
              </w:rPr>
            </w:pPr>
          </w:p>
        </w:tc>
      </w:tr>
      <w:tr w:rsidR="00E731B2" w:rsidRPr="007A7361" w14:paraId="458BB92B" w14:textId="77777777" w:rsidTr="00C74B83">
        <w:trPr>
          <w:trHeight w:val="220"/>
        </w:trPr>
        <w:tc>
          <w:tcPr>
            <w:tcW w:w="6930" w:type="dxa"/>
          </w:tcPr>
          <w:p w14:paraId="734CFF58" w14:textId="3A39F2DA" w:rsidR="00E731B2" w:rsidRPr="007A7361" w:rsidRDefault="00E731B2" w:rsidP="00E731B2">
            <w:pPr>
              <w:spacing w:line="240" w:lineRule="exact"/>
              <w:ind w:right="-109"/>
              <w:rPr>
                <w:rFonts w:ascii="CordiaUPC" w:hAnsi="CordiaUPC" w:cs="CordiaUPC"/>
                <w:sz w:val="26"/>
                <w:szCs w:val="26"/>
                <w:lang w:bidi="th-TH"/>
              </w:rPr>
            </w:pPr>
            <w:r w:rsidRPr="007A7361">
              <w:rPr>
                <w:rFonts w:ascii="CordiaUPC" w:hAnsi="CordiaUPC" w:cs="CordiaUPC" w:hint="cs"/>
                <w:sz w:val="26"/>
                <w:szCs w:val="26"/>
                <w:lang w:bidi="th-TH"/>
              </w:rPr>
              <w:t xml:space="preserve">   </w:t>
            </w:r>
            <w:r>
              <w:rPr>
                <w:rFonts w:ascii="CordiaUPC" w:hAnsi="CordiaUPC" w:cs="CordiaUPC"/>
                <w:sz w:val="26"/>
                <w:szCs w:val="26"/>
                <w:lang w:bidi="th-TH"/>
              </w:rPr>
              <w:t>lifetime ECL</w:t>
            </w:r>
            <w:r w:rsidRPr="007A7361">
              <w:rPr>
                <w:rFonts w:ascii="CordiaUPC" w:hAnsi="CordiaUPC" w:cs="CordiaUPC" w:hint="cs"/>
                <w:sz w:val="26"/>
                <w:szCs w:val="26"/>
                <w:lang w:bidi="th-TH"/>
              </w:rPr>
              <w:t xml:space="preserve"> to an amount equal to 12-month ECL</w:t>
            </w:r>
          </w:p>
        </w:tc>
        <w:tc>
          <w:tcPr>
            <w:tcW w:w="1152" w:type="dxa"/>
          </w:tcPr>
          <w:p w14:paraId="6BECDA83" w14:textId="2ACDA4B6" w:rsidR="00E731B2" w:rsidRPr="007A7361" w:rsidRDefault="00E731B2" w:rsidP="00E731B2">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w:t>
            </w:r>
          </w:p>
        </w:tc>
        <w:tc>
          <w:tcPr>
            <w:tcW w:w="236" w:type="dxa"/>
            <w:gridSpan w:val="2"/>
            <w:vAlign w:val="bottom"/>
          </w:tcPr>
          <w:p w14:paraId="7887C40E" w14:textId="77777777" w:rsidR="00E731B2" w:rsidRPr="007A7361" w:rsidRDefault="00E731B2" w:rsidP="00E731B2">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0B793FA8" w14:textId="77777777" w:rsidR="00E731B2" w:rsidRPr="007A7361" w:rsidRDefault="00E731B2" w:rsidP="00E731B2">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w:t>
            </w:r>
          </w:p>
        </w:tc>
      </w:tr>
    </w:tbl>
    <w:p w14:paraId="716CCC24" w14:textId="72AE2550" w:rsidR="008A5BEA" w:rsidRDefault="008A5BEA" w:rsidP="004E5C1B">
      <w:pPr>
        <w:pStyle w:val="index"/>
        <w:spacing w:after="0" w:line="240" w:lineRule="exact"/>
        <w:jc w:val="both"/>
        <w:rPr>
          <w:rFonts w:ascii="CordiaUPC" w:hAnsi="CordiaUPC" w:cs="CordiaUPC"/>
          <w:sz w:val="26"/>
          <w:szCs w:val="26"/>
        </w:rPr>
      </w:pPr>
    </w:p>
    <w:p w14:paraId="1DDA63C7" w14:textId="77777777" w:rsidR="008A5BEA" w:rsidRDefault="008A5BEA">
      <w:pPr>
        <w:spacing w:line="240" w:lineRule="auto"/>
        <w:rPr>
          <w:rFonts w:ascii="CordiaUPC" w:hAnsi="CordiaUPC" w:cs="CordiaUPC"/>
          <w:sz w:val="26"/>
          <w:szCs w:val="26"/>
          <w:lang w:val="en-AU"/>
        </w:rPr>
      </w:pPr>
      <w:r>
        <w:rPr>
          <w:rFonts w:ascii="CordiaUPC" w:hAnsi="CordiaUPC" w:cs="CordiaUPC"/>
          <w:sz w:val="26"/>
          <w:szCs w:val="26"/>
        </w:rPr>
        <w:br w:type="page"/>
      </w:r>
    </w:p>
    <w:p w14:paraId="75E07404" w14:textId="2D8983B4" w:rsidR="000E3966" w:rsidRPr="00E36ACC" w:rsidRDefault="00757B25" w:rsidP="00E36ACC">
      <w:pPr>
        <w:spacing w:line="240" w:lineRule="exact"/>
        <w:ind w:left="547" w:right="14" w:hanging="547"/>
        <w:jc w:val="thaiDistribute"/>
        <w:rPr>
          <w:rFonts w:ascii="CordiaUPC" w:hAnsi="CordiaUPC" w:cs="CordiaUPC"/>
          <w:b/>
          <w:bCs/>
          <w:sz w:val="26"/>
          <w:szCs w:val="26"/>
          <w:cs/>
          <w:lang w:bidi="th-TH"/>
        </w:rPr>
      </w:pPr>
      <w:r>
        <w:rPr>
          <w:rFonts w:ascii="CordiaUPC" w:hAnsi="CordiaUPC" w:cs="CordiaUPC"/>
          <w:b/>
          <w:bCs/>
          <w:sz w:val="26"/>
          <w:szCs w:val="26"/>
        </w:rPr>
        <w:lastRenderedPageBreak/>
        <w:t>7</w:t>
      </w:r>
      <w:r w:rsidR="001642FD" w:rsidRPr="00E36ACC">
        <w:rPr>
          <w:rFonts w:ascii="CordiaUPC" w:hAnsi="CordiaUPC" w:cs="CordiaUPC" w:hint="cs"/>
          <w:b/>
          <w:bCs/>
          <w:sz w:val="26"/>
          <w:szCs w:val="26"/>
        </w:rPr>
        <w:t>.</w:t>
      </w:r>
      <w:r w:rsidR="00962833" w:rsidRPr="00E36ACC">
        <w:rPr>
          <w:rFonts w:ascii="CordiaUPC" w:hAnsi="CordiaUPC" w:cs="CordiaUPC" w:hint="cs"/>
          <w:b/>
          <w:bCs/>
          <w:sz w:val="26"/>
          <w:szCs w:val="26"/>
        </w:rPr>
        <w:t>5</w:t>
      </w:r>
      <w:r w:rsidR="000E3966" w:rsidRPr="00E36ACC">
        <w:rPr>
          <w:rFonts w:ascii="CordiaUPC" w:hAnsi="CordiaUPC" w:cs="CordiaUPC" w:hint="cs"/>
          <w:b/>
          <w:bCs/>
          <w:sz w:val="26"/>
          <w:szCs w:val="26"/>
        </w:rPr>
        <w:tab/>
        <w:t>Loan</w:t>
      </w:r>
      <w:r w:rsidR="00D02081" w:rsidRPr="00E36ACC">
        <w:rPr>
          <w:rFonts w:ascii="CordiaUPC" w:hAnsi="CordiaUPC" w:cs="CordiaUPC" w:hint="cs"/>
          <w:b/>
          <w:bCs/>
          <w:sz w:val="26"/>
          <w:szCs w:val="26"/>
        </w:rPr>
        <w:t>s</w:t>
      </w:r>
      <w:r w:rsidR="000E3966" w:rsidRPr="00E36ACC">
        <w:rPr>
          <w:rFonts w:ascii="CordiaUPC" w:hAnsi="CordiaUPC" w:cs="CordiaUPC" w:hint="cs"/>
          <w:b/>
          <w:bCs/>
          <w:sz w:val="26"/>
          <w:szCs w:val="26"/>
        </w:rPr>
        <w:t xml:space="preserve"> to customers having problems with financial position and operating results</w:t>
      </w:r>
    </w:p>
    <w:p w14:paraId="3ECFAFDE" w14:textId="77777777" w:rsidR="000E3966" w:rsidRPr="00E36ACC" w:rsidRDefault="000E3966" w:rsidP="00E36ACC">
      <w:pPr>
        <w:pStyle w:val="index"/>
        <w:spacing w:after="0" w:line="240" w:lineRule="exact"/>
        <w:ind w:left="540"/>
        <w:jc w:val="both"/>
        <w:rPr>
          <w:rFonts w:ascii="CordiaUPC" w:hAnsi="CordiaUPC" w:cs="CordiaUPC"/>
          <w:sz w:val="26"/>
          <w:szCs w:val="26"/>
        </w:rPr>
      </w:pPr>
    </w:p>
    <w:p w14:paraId="409ABF93" w14:textId="4B072555" w:rsidR="00505287" w:rsidRPr="00E36ACC" w:rsidRDefault="001642FD" w:rsidP="00E36ACC">
      <w:pPr>
        <w:pStyle w:val="index"/>
        <w:spacing w:after="0" w:line="240" w:lineRule="exact"/>
        <w:ind w:left="540"/>
        <w:jc w:val="both"/>
        <w:rPr>
          <w:rFonts w:ascii="CordiaUPC" w:hAnsi="CordiaUPC" w:cs="CordiaUPC"/>
          <w:sz w:val="26"/>
          <w:szCs w:val="26"/>
        </w:rPr>
      </w:pPr>
      <w:r w:rsidRPr="00E36ACC">
        <w:rPr>
          <w:rFonts w:ascii="CordiaUPC" w:hAnsi="CordiaUPC" w:cs="CordiaUPC" w:hint="cs"/>
          <w:sz w:val="26"/>
          <w:szCs w:val="26"/>
        </w:rPr>
        <w:t xml:space="preserve">As at </w:t>
      </w:r>
      <w:r w:rsidR="0009287C" w:rsidRPr="002B0AAC">
        <w:rPr>
          <w:rFonts w:ascii="CordiaUPC" w:hAnsi="CordiaUPC" w:cs="CordiaUPC" w:hint="cs"/>
          <w:sz w:val="26"/>
          <w:szCs w:val="26"/>
          <w:lang w:val="en-US"/>
        </w:rPr>
        <w:t>3</w:t>
      </w:r>
      <w:r w:rsidR="0009287C">
        <w:rPr>
          <w:rFonts w:ascii="CordiaUPC" w:hAnsi="CordiaUPC" w:cs="CordiaUPC"/>
          <w:sz w:val="26"/>
          <w:szCs w:val="26"/>
          <w:lang w:val="en-US"/>
        </w:rPr>
        <w:t>1</w:t>
      </w:r>
      <w:r w:rsidR="0009287C" w:rsidRPr="002B0AAC">
        <w:rPr>
          <w:rFonts w:ascii="CordiaUPC" w:hAnsi="CordiaUPC" w:cs="CordiaUPC" w:hint="cs"/>
          <w:sz w:val="26"/>
          <w:szCs w:val="26"/>
          <w:lang w:val="en-US"/>
        </w:rPr>
        <w:t xml:space="preserve"> </w:t>
      </w:r>
      <w:r w:rsidR="0009287C">
        <w:rPr>
          <w:rFonts w:ascii="CordiaUPC" w:hAnsi="CordiaUPC" w:cs="CordiaUPC"/>
          <w:sz w:val="26"/>
          <w:szCs w:val="26"/>
          <w:lang w:val="en-US"/>
        </w:rPr>
        <w:t>March</w:t>
      </w:r>
      <w:r w:rsidR="0009287C" w:rsidRPr="0074097C">
        <w:rPr>
          <w:rFonts w:ascii="CordiaUPC" w:hAnsi="CordiaUPC" w:cs="CordiaUPC" w:hint="cs"/>
          <w:sz w:val="26"/>
          <w:szCs w:val="26"/>
        </w:rPr>
        <w:t xml:space="preserve"> </w:t>
      </w:r>
      <w:r w:rsidR="00D02BF6" w:rsidRPr="00E36ACC">
        <w:rPr>
          <w:rFonts w:ascii="CordiaUPC" w:hAnsi="CordiaUPC" w:cs="CordiaUPC" w:hint="cs"/>
          <w:sz w:val="26"/>
          <w:szCs w:val="26"/>
        </w:rPr>
        <w:t>202</w:t>
      </w:r>
      <w:r w:rsidR="0009287C">
        <w:rPr>
          <w:rFonts w:ascii="CordiaUPC" w:hAnsi="CordiaUPC" w:cs="CordiaUPC"/>
          <w:sz w:val="26"/>
          <w:szCs w:val="26"/>
        </w:rPr>
        <w:t>1</w:t>
      </w:r>
      <w:r w:rsidR="00D02BF6" w:rsidRPr="00E36ACC">
        <w:rPr>
          <w:rFonts w:ascii="CordiaUPC" w:hAnsi="CordiaUPC" w:cs="CordiaUPC" w:hint="cs"/>
          <w:sz w:val="26"/>
          <w:szCs w:val="26"/>
        </w:rPr>
        <w:t xml:space="preserve"> and 31 December 20</w:t>
      </w:r>
      <w:r w:rsidR="0009287C">
        <w:rPr>
          <w:rFonts w:ascii="CordiaUPC" w:hAnsi="CordiaUPC" w:cs="CordiaUPC"/>
          <w:sz w:val="26"/>
          <w:szCs w:val="26"/>
        </w:rPr>
        <w:t>20</w:t>
      </w:r>
      <w:r w:rsidR="001E6154" w:rsidRPr="00E36ACC">
        <w:rPr>
          <w:rFonts w:ascii="CordiaUPC" w:hAnsi="CordiaUPC" w:cs="CordiaUPC" w:hint="cs"/>
          <w:sz w:val="26"/>
          <w:szCs w:val="26"/>
        </w:rPr>
        <w:t xml:space="preserve">, the Bank and its </w:t>
      </w:r>
      <w:r w:rsidR="005F1FEF" w:rsidRPr="00E36ACC">
        <w:rPr>
          <w:rFonts w:ascii="CordiaUPC" w:hAnsi="CordiaUPC" w:cs="CordiaUPC" w:hint="cs"/>
          <w:sz w:val="26"/>
          <w:szCs w:val="26"/>
        </w:rPr>
        <w:t>subsidiar</w:t>
      </w:r>
      <w:r w:rsidR="00FF6496" w:rsidRPr="00E36ACC">
        <w:rPr>
          <w:rFonts w:ascii="CordiaUPC" w:hAnsi="CordiaUPC" w:cs="CordiaUPC" w:hint="cs"/>
          <w:sz w:val="26"/>
          <w:szCs w:val="26"/>
        </w:rPr>
        <w:t>ies</w:t>
      </w:r>
      <w:r w:rsidR="005F1FEF" w:rsidRPr="00E36ACC">
        <w:rPr>
          <w:rFonts w:ascii="CordiaUPC" w:hAnsi="CordiaUPC" w:cs="CordiaUPC" w:hint="cs"/>
          <w:sz w:val="26"/>
          <w:szCs w:val="26"/>
        </w:rPr>
        <w:t xml:space="preserve"> </w:t>
      </w:r>
      <w:r w:rsidR="00505287" w:rsidRPr="00E36ACC">
        <w:rPr>
          <w:rFonts w:ascii="CordiaUPC" w:hAnsi="CordiaUPC" w:cs="CordiaUPC" w:hint="cs"/>
          <w:sz w:val="26"/>
          <w:szCs w:val="26"/>
        </w:rPr>
        <w:t>had loans and accrued interest receivables due from listed companies having problems with their financial position and operating results, and set aside</w:t>
      </w:r>
      <w:r w:rsidR="007813EE" w:rsidRPr="00E36ACC">
        <w:rPr>
          <w:rFonts w:ascii="CordiaUPC" w:hAnsi="CordiaUPC" w:cs="CordiaUPC" w:hint="cs"/>
          <w:sz w:val="26"/>
          <w:szCs w:val="26"/>
        </w:rPr>
        <w:t xml:space="preserve"> either allowance for expected credit loss </w:t>
      </w:r>
      <w:r w:rsidR="00505287" w:rsidRPr="00E36ACC">
        <w:rPr>
          <w:rFonts w:ascii="CordiaUPC" w:hAnsi="CordiaUPC" w:cs="CordiaUPC" w:hint="cs"/>
          <w:sz w:val="26"/>
          <w:szCs w:val="26"/>
        </w:rPr>
        <w:t>as follows:</w:t>
      </w:r>
    </w:p>
    <w:p w14:paraId="0BB441C6" w14:textId="77777777" w:rsidR="00127EDB" w:rsidRPr="00E36ACC" w:rsidRDefault="00127EDB" w:rsidP="00E36ACC">
      <w:pPr>
        <w:pStyle w:val="index"/>
        <w:spacing w:after="0" w:line="240" w:lineRule="exact"/>
        <w:ind w:left="540"/>
        <w:jc w:val="both"/>
        <w:rPr>
          <w:rFonts w:ascii="CordiaUPC" w:hAnsi="CordiaUPC" w:cs="CordiaUPC"/>
          <w:sz w:val="26"/>
          <w:szCs w:val="26"/>
        </w:rPr>
      </w:pPr>
    </w:p>
    <w:tbl>
      <w:tblPr>
        <w:tblW w:w="9364" w:type="dxa"/>
        <w:tblInd w:w="479" w:type="dxa"/>
        <w:tblCellMar>
          <w:left w:w="29" w:type="dxa"/>
          <w:right w:w="58" w:type="dxa"/>
        </w:tblCellMar>
        <w:tblLook w:val="04A0" w:firstRow="1" w:lastRow="0" w:firstColumn="1" w:lastColumn="0" w:noHBand="0" w:noVBand="1"/>
      </w:tblPr>
      <w:tblGrid>
        <w:gridCol w:w="1870"/>
        <w:gridCol w:w="812"/>
        <w:gridCol w:w="101"/>
        <w:gridCol w:w="838"/>
        <w:gridCol w:w="102"/>
        <w:gridCol w:w="825"/>
        <w:gridCol w:w="106"/>
        <w:gridCol w:w="985"/>
        <w:gridCol w:w="102"/>
        <w:gridCol w:w="813"/>
        <w:gridCol w:w="106"/>
        <w:gridCol w:w="838"/>
        <w:gridCol w:w="101"/>
        <w:gridCol w:w="825"/>
        <w:gridCol w:w="101"/>
        <w:gridCol w:w="839"/>
      </w:tblGrid>
      <w:tr w:rsidR="00D05134" w:rsidRPr="00E36ACC" w14:paraId="2046AA1F" w14:textId="77777777" w:rsidTr="001D1EDE">
        <w:trPr>
          <w:trHeight w:val="167"/>
        </w:trPr>
        <w:tc>
          <w:tcPr>
            <w:tcW w:w="1870" w:type="dxa"/>
            <w:vAlign w:val="bottom"/>
          </w:tcPr>
          <w:p w14:paraId="1D4BF477" w14:textId="77777777" w:rsidR="00D05134" w:rsidRPr="00E36ACC" w:rsidRDefault="00D05134" w:rsidP="00E36ACC">
            <w:pPr>
              <w:pStyle w:val="index"/>
              <w:spacing w:after="0" w:line="240" w:lineRule="exact"/>
              <w:jc w:val="center"/>
              <w:rPr>
                <w:rFonts w:ascii="CordiaUPC" w:hAnsi="CordiaUPC" w:cs="CordiaUPC"/>
                <w:szCs w:val="22"/>
                <w:lang w:val="en-GB"/>
              </w:rPr>
            </w:pPr>
          </w:p>
        </w:tc>
        <w:tc>
          <w:tcPr>
            <w:tcW w:w="7494" w:type="dxa"/>
            <w:gridSpan w:val="15"/>
            <w:vAlign w:val="bottom"/>
          </w:tcPr>
          <w:p w14:paraId="05EE412A" w14:textId="77777777" w:rsidR="00D05134" w:rsidRPr="00E36ACC" w:rsidRDefault="00D05134" w:rsidP="00E36ACC">
            <w:pPr>
              <w:pStyle w:val="index"/>
              <w:spacing w:after="0" w:line="240" w:lineRule="exact"/>
              <w:jc w:val="center"/>
              <w:rPr>
                <w:rFonts w:ascii="CordiaUPC" w:hAnsi="CordiaUPC" w:cs="CordiaUPC"/>
                <w:szCs w:val="22"/>
                <w:lang w:val="en-GB"/>
              </w:rPr>
            </w:pPr>
            <w:r w:rsidRPr="00E36ACC">
              <w:rPr>
                <w:rFonts w:ascii="CordiaUPC" w:hAnsi="CordiaUPC" w:cs="CordiaUPC" w:hint="cs"/>
                <w:b/>
                <w:bCs/>
                <w:szCs w:val="22"/>
                <w:lang w:val="en-GB"/>
              </w:rPr>
              <w:t>Consolidated</w:t>
            </w:r>
          </w:p>
        </w:tc>
      </w:tr>
      <w:tr w:rsidR="00D05134" w:rsidRPr="00E36ACC" w14:paraId="7B926016" w14:textId="77777777" w:rsidTr="001D1EDE">
        <w:trPr>
          <w:trHeight w:val="167"/>
        </w:trPr>
        <w:tc>
          <w:tcPr>
            <w:tcW w:w="1870" w:type="dxa"/>
            <w:vAlign w:val="bottom"/>
          </w:tcPr>
          <w:p w14:paraId="51F93423" w14:textId="77777777" w:rsidR="00D05134" w:rsidRPr="00E36ACC" w:rsidRDefault="00D05134" w:rsidP="00E36ACC">
            <w:pPr>
              <w:pStyle w:val="index"/>
              <w:spacing w:after="0" w:line="240" w:lineRule="exact"/>
              <w:jc w:val="center"/>
              <w:rPr>
                <w:rFonts w:ascii="CordiaUPC" w:hAnsi="CordiaUPC" w:cs="CordiaUPC"/>
                <w:szCs w:val="22"/>
                <w:lang w:val="en-GB"/>
              </w:rPr>
            </w:pPr>
          </w:p>
        </w:tc>
        <w:tc>
          <w:tcPr>
            <w:tcW w:w="3769" w:type="dxa"/>
            <w:gridSpan w:val="7"/>
            <w:vAlign w:val="bottom"/>
          </w:tcPr>
          <w:p w14:paraId="60520A7D" w14:textId="303AA935" w:rsidR="00D05134" w:rsidRPr="0009287C" w:rsidRDefault="0009287C" w:rsidP="00E36ACC">
            <w:pPr>
              <w:pStyle w:val="index"/>
              <w:spacing w:after="0" w:line="240" w:lineRule="exact"/>
              <w:jc w:val="center"/>
              <w:rPr>
                <w:rFonts w:ascii="CordiaUPC" w:hAnsi="CordiaUPC" w:cs="CordiaUPC"/>
                <w:szCs w:val="22"/>
                <w:lang w:val="en-GB"/>
              </w:rPr>
            </w:pPr>
            <w:r w:rsidRPr="0009287C">
              <w:rPr>
                <w:rFonts w:ascii="CordiaUPC" w:hAnsi="CordiaUPC" w:cs="CordiaUPC" w:hint="cs"/>
                <w:szCs w:val="22"/>
                <w:lang w:val="en-US"/>
              </w:rPr>
              <w:t>3</w:t>
            </w:r>
            <w:r w:rsidRPr="0009287C">
              <w:rPr>
                <w:rFonts w:ascii="CordiaUPC" w:hAnsi="CordiaUPC" w:cs="CordiaUPC"/>
                <w:szCs w:val="22"/>
                <w:lang w:val="en-US"/>
              </w:rPr>
              <w:t>1</w:t>
            </w:r>
            <w:r w:rsidRPr="0009287C">
              <w:rPr>
                <w:rFonts w:ascii="CordiaUPC" w:hAnsi="CordiaUPC" w:cs="CordiaUPC" w:hint="cs"/>
                <w:szCs w:val="22"/>
                <w:lang w:val="en-US"/>
              </w:rPr>
              <w:t xml:space="preserve"> </w:t>
            </w:r>
            <w:r w:rsidRPr="0009287C">
              <w:rPr>
                <w:rFonts w:ascii="CordiaUPC" w:hAnsi="CordiaUPC" w:cs="CordiaUPC"/>
                <w:szCs w:val="22"/>
                <w:lang w:val="en-US"/>
              </w:rPr>
              <w:t>March</w:t>
            </w:r>
            <w:r w:rsidRPr="0009287C">
              <w:rPr>
                <w:rFonts w:ascii="CordiaUPC" w:hAnsi="CordiaUPC" w:cs="CordiaUPC" w:hint="cs"/>
                <w:szCs w:val="22"/>
              </w:rPr>
              <w:t xml:space="preserve"> </w:t>
            </w:r>
            <w:r w:rsidR="00D05134" w:rsidRPr="0009287C">
              <w:rPr>
                <w:rFonts w:ascii="CordiaUPC" w:hAnsi="CordiaUPC" w:cs="CordiaUPC" w:hint="cs"/>
                <w:szCs w:val="22"/>
                <w:lang w:val="en-GB"/>
              </w:rPr>
              <w:t>202</w:t>
            </w:r>
            <w:r w:rsidRPr="0009287C">
              <w:rPr>
                <w:rFonts w:ascii="CordiaUPC" w:hAnsi="CordiaUPC" w:cs="CordiaUPC"/>
                <w:szCs w:val="22"/>
                <w:lang w:val="en-GB"/>
              </w:rPr>
              <w:t>1</w:t>
            </w:r>
          </w:p>
        </w:tc>
        <w:tc>
          <w:tcPr>
            <w:tcW w:w="102" w:type="dxa"/>
            <w:vAlign w:val="bottom"/>
          </w:tcPr>
          <w:p w14:paraId="46694D34" w14:textId="77777777" w:rsidR="00D05134" w:rsidRPr="00E36ACC" w:rsidRDefault="00D05134" w:rsidP="00E36ACC">
            <w:pPr>
              <w:spacing w:line="240" w:lineRule="exact"/>
              <w:ind w:left="-242" w:right="93"/>
              <w:jc w:val="right"/>
              <w:rPr>
                <w:rFonts w:ascii="CordiaUPC" w:hAnsi="CordiaUPC" w:cs="CordiaUPC"/>
                <w:b/>
                <w:bCs/>
                <w:szCs w:val="22"/>
              </w:rPr>
            </w:pPr>
          </w:p>
        </w:tc>
        <w:tc>
          <w:tcPr>
            <w:tcW w:w="3623" w:type="dxa"/>
            <w:gridSpan w:val="7"/>
            <w:vAlign w:val="bottom"/>
          </w:tcPr>
          <w:p w14:paraId="50C39E07" w14:textId="28B52A51" w:rsidR="00D05134" w:rsidRPr="0009287C" w:rsidRDefault="00D05134" w:rsidP="00E36ACC">
            <w:pPr>
              <w:pStyle w:val="index"/>
              <w:spacing w:after="0" w:line="240" w:lineRule="exact"/>
              <w:jc w:val="center"/>
              <w:rPr>
                <w:rFonts w:ascii="CordiaUPC" w:hAnsi="CordiaUPC" w:cs="CordiaUPC"/>
                <w:szCs w:val="22"/>
                <w:lang w:val="en-US"/>
              </w:rPr>
            </w:pPr>
            <w:r w:rsidRPr="00E36ACC">
              <w:rPr>
                <w:rFonts w:ascii="CordiaUPC" w:hAnsi="CordiaUPC" w:cs="CordiaUPC" w:hint="cs"/>
                <w:szCs w:val="22"/>
                <w:lang w:val="en-GB"/>
              </w:rPr>
              <w:t>31 December 20</w:t>
            </w:r>
            <w:r w:rsidR="0009287C">
              <w:rPr>
                <w:rFonts w:ascii="CordiaUPC" w:hAnsi="CordiaUPC" w:cs="CordiaUPC"/>
                <w:szCs w:val="22"/>
                <w:lang w:val="en-US"/>
              </w:rPr>
              <w:t>20</w:t>
            </w:r>
          </w:p>
        </w:tc>
      </w:tr>
      <w:tr w:rsidR="005C5B23" w:rsidRPr="00E36ACC" w14:paraId="0B4A20D4" w14:textId="77777777" w:rsidTr="001D1EDE">
        <w:trPr>
          <w:trHeight w:val="167"/>
        </w:trPr>
        <w:tc>
          <w:tcPr>
            <w:tcW w:w="1870" w:type="dxa"/>
            <w:vAlign w:val="bottom"/>
          </w:tcPr>
          <w:p w14:paraId="397D1B43" w14:textId="77777777" w:rsidR="005C5B23" w:rsidRPr="00E36ACC" w:rsidRDefault="005C5B23" w:rsidP="005C5B23">
            <w:pPr>
              <w:pStyle w:val="index"/>
              <w:spacing w:after="0" w:line="240" w:lineRule="exact"/>
              <w:jc w:val="center"/>
              <w:rPr>
                <w:rFonts w:ascii="CordiaUPC" w:hAnsi="CordiaUPC" w:cs="CordiaUPC"/>
                <w:szCs w:val="22"/>
                <w:lang w:val="en-GB"/>
              </w:rPr>
            </w:pPr>
          </w:p>
        </w:tc>
        <w:tc>
          <w:tcPr>
            <w:tcW w:w="812" w:type="dxa"/>
            <w:vAlign w:val="bottom"/>
          </w:tcPr>
          <w:p w14:paraId="0F8BA924" w14:textId="77777777" w:rsidR="005C5B23" w:rsidRPr="00E36ACC" w:rsidRDefault="005C5B23" w:rsidP="005C5B23">
            <w:pPr>
              <w:pStyle w:val="index"/>
              <w:spacing w:after="0" w:line="240" w:lineRule="exact"/>
              <w:jc w:val="center"/>
              <w:rPr>
                <w:rFonts w:ascii="CordiaUPC" w:hAnsi="CordiaUPC" w:cs="CordiaUPC"/>
                <w:szCs w:val="22"/>
                <w:lang w:val="en-GB"/>
              </w:rPr>
            </w:pPr>
          </w:p>
        </w:tc>
        <w:tc>
          <w:tcPr>
            <w:tcW w:w="101" w:type="dxa"/>
            <w:vAlign w:val="bottom"/>
          </w:tcPr>
          <w:p w14:paraId="7BE48EB6"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8" w:type="dxa"/>
            <w:vAlign w:val="bottom"/>
          </w:tcPr>
          <w:p w14:paraId="0A43C4A5" w14:textId="77777777"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Loans and</w:t>
            </w:r>
          </w:p>
        </w:tc>
        <w:tc>
          <w:tcPr>
            <w:tcW w:w="102" w:type="dxa"/>
            <w:vAlign w:val="bottom"/>
          </w:tcPr>
          <w:p w14:paraId="64DBB067"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25" w:type="dxa"/>
            <w:vAlign w:val="bottom"/>
          </w:tcPr>
          <w:p w14:paraId="5B0B3DAD" w14:textId="77777777" w:rsidR="005C5B23" w:rsidRPr="00E36ACC" w:rsidRDefault="005C5B23" w:rsidP="005C5B23">
            <w:pPr>
              <w:pStyle w:val="index"/>
              <w:spacing w:after="0" w:line="240" w:lineRule="exact"/>
              <w:jc w:val="center"/>
              <w:rPr>
                <w:rFonts w:ascii="CordiaUPC" w:hAnsi="CordiaUPC" w:cs="CordiaUPC"/>
                <w:b/>
                <w:bCs/>
                <w:szCs w:val="22"/>
                <w:lang w:bidi="th-TH"/>
              </w:rPr>
            </w:pPr>
          </w:p>
        </w:tc>
        <w:tc>
          <w:tcPr>
            <w:tcW w:w="106" w:type="dxa"/>
            <w:vAlign w:val="bottom"/>
          </w:tcPr>
          <w:p w14:paraId="594A0304"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985" w:type="dxa"/>
            <w:vAlign w:val="bottom"/>
          </w:tcPr>
          <w:p w14:paraId="0762A33F" w14:textId="77777777"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Allowance</w:t>
            </w:r>
          </w:p>
        </w:tc>
        <w:tc>
          <w:tcPr>
            <w:tcW w:w="102" w:type="dxa"/>
            <w:vAlign w:val="bottom"/>
          </w:tcPr>
          <w:p w14:paraId="6E1D65DA" w14:textId="77777777" w:rsidR="005C5B23" w:rsidRPr="00E36ACC" w:rsidRDefault="005C5B23" w:rsidP="005C5B23">
            <w:pPr>
              <w:spacing w:line="240" w:lineRule="exact"/>
              <w:ind w:left="-242" w:right="93"/>
              <w:jc w:val="right"/>
              <w:rPr>
                <w:rFonts w:ascii="CordiaUPC" w:hAnsi="CordiaUPC" w:cs="CordiaUPC"/>
                <w:b/>
                <w:bCs/>
                <w:szCs w:val="22"/>
              </w:rPr>
            </w:pPr>
          </w:p>
        </w:tc>
        <w:tc>
          <w:tcPr>
            <w:tcW w:w="813" w:type="dxa"/>
            <w:vAlign w:val="bottom"/>
          </w:tcPr>
          <w:p w14:paraId="78D93E59" w14:textId="77777777" w:rsidR="005C5B23" w:rsidRPr="00E36ACC" w:rsidRDefault="005C5B23" w:rsidP="005C5B23">
            <w:pPr>
              <w:pStyle w:val="index"/>
              <w:spacing w:after="0" w:line="240" w:lineRule="exact"/>
              <w:jc w:val="center"/>
              <w:rPr>
                <w:rFonts w:ascii="CordiaUPC" w:hAnsi="CordiaUPC" w:cs="CordiaUPC"/>
                <w:szCs w:val="22"/>
                <w:lang w:val="en-GB"/>
              </w:rPr>
            </w:pPr>
          </w:p>
        </w:tc>
        <w:tc>
          <w:tcPr>
            <w:tcW w:w="106" w:type="dxa"/>
            <w:vAlign w:val="bottom"/>
          </w:tcPr>
          <w:p w14:paraId="4139DABC"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8" w:type="dxa"/>
            <w:vAlign w:val="bottom"/>
          </w:tcPr>
          <w:p w14:paraId="6389489E" w14:textId="77777777"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Loans and</w:t>
            </w:r>
          </w:p>
        </w:tc>
        <w:tc>
          <w:tcPr>
            <w:tcW w:w="101" w:type="dxa"/>
            <w:vAlign w:val="bottom"/>
          </w:tcPr>
          <w:p w14:paraId="24B3CBF0"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25" w:type="dxa"/>
            <w:vAlign w:val="bottom"/>
          </w:tcPr>
          <w:p w14:paraId="20A3774D" w14:textId="77777777" w:rsidR="005C5B23" w:rsidRPr="00E36ACC" w:rsidRDefault="005C5B23" w:rsidP="005C5B23">
            <w:pPr>
              <w:pStyle w:val="index"/>
              <w:spacing w:after="0" w:line="240" w:lineRule="exact"/>
              <w:jc w:val="center"/>
              <w:rPr>
                <w:rFonts w:ascii="CordiaUPC" w:hAnsi="CordiaUPC" w:cs="CordiaUPC"/>
                <w:szCs w:val="22"/>
                <w:lang w:val="en-GB"/>
              </w:rPr>
            </w:pPr>
          </w:p>
        </w:tc>
        <w:tc>
          <w:tcPr>
            <w:tcW w:w="101" w:type="dxa"/>
            <w:vAlign w:val="bottom"/>
          </w:tcPr>
          <w:p w14:paraId="3A2498E5"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9" w:type="dxa"/>
            <w:vAlign w:val="bottom"/>
          </w:tcPr>
          <w:p w14:paraId="290A4D74" w14:textId="28DBAB1B"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Allowance</w:t>
            </w:r>
          </w:p>
        </w:tc>
      </w:tr>
      <w:tr w:rsidR="005C5B23" w:rsidRPr="00E36ACC" w14:paraId="22E403B7" w14:textId="77777777" w:rsidTr="001D1EDE">
        <w:trPr>
          <w:trHeight w:val="167"/>
        </w:trPr>
        <w:tc>
          <w:tcPr>
            <w:tcW w:w="1870" w:type="dxa"/>
            <w:vAlign w:val="bottom"/>
          </w:tcPr>
          <w:p w14:paraId="35DA15A5" w14:textId="77777777" w:rsidR="005C5B23" w:rsidRPr="00E36ACC" w:rsidRDefault="005C5B23" w:rsidP="005C5B23">
            <w:pPr>
              <w:pStyle w:val="index"/>
              <w:spacing w:after="0" w:line="240" w:lineRule="exact"/>
              <w:jc w:val="center"/>
              <w:rPr>
                <w:rFonts w:ascii="CordiaUPC" w:hAnsi="CordiaUPC" w:cs="CordiaUPC"/>
                <w:szCs w:val="22"/>
                <w:lang w:val="en-GB"/>
              </w:rPr>
            </w:pPr>
          </w:p>
        </w:tc>
        <w:tc>
          <w:tcPr>
            <w:tcW w:w="812" w:type="dxa"/>
            <w:vAlign w:val="bottom"/>
          </w:tcPr>
          <w:p w14:paraId="0A7D305D" w14:textId="77777777" w:rsidR="005C5B23" w:rsidRPr="00E36ACC" w:rsidRDefault="005C5B23" w:rsidP="005C5B23">
            <w:pPr>
              <w:pStyle w:val="index"/>
              <w:spacing w:after="0" w:line="240" w:lineRule="exact"/>
              <w:jc w:val="center"/>
              <w:rPr>
                <w:rFonts w:ascii="CordiaUPC" w:hAnsi="CordiaUPC" w:cs="CordiaUPC"/>
                <w:szCs w:val="22"/>
                <w:lang w:val="en-GB"/>
              </w:rPr>
            </w:pPr>
          </w:p>
        </w:tc>
        <w:tc>
          <w:tcPr>
            <w:tcW w:w="101" w:type="dxa"/>
            <w:vAlign w:val="bottom"/>
          </w:tcPr>
          <w:p w14:paraId="7FB515F4"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8" w:type="dxa"/>
            <w:vAlign w:val="bottom"/>
          </w:tcPr>
          <w:p w14:paraId="61183E5B" w14:textId="77777777"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accrued</w:t>
            </w:r>
          </w:p>
        </w:tc>
        <w:tc>
          <w:tcPr>
            <w:tcW w:w="102" w:type="dxa"/>
            <w:vAlign w:val="bottom"/>
          </w:tcPr>
          <w:p w14:paraId="7A1D07B1"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25" w:type="dxa"/>
            <w:vAlign w:val="bottom"/>
          </w:tcPr>
          <w:p w14:paraId="46BCFAF3" w14:textId="77777777" w:rsidR="005C5B23" w:rsidRPr="00E36ACC" w:rsidRDefault="005C5B23" w:rsidP="005C5B23">
            <w:pPr>
              <w:pStyle w:val="index"/>
              <w:spacing w:after="0" w:line="240" w:lineRule="exact"/>
              <w:jc w:val="center"/>
              <w:rPr>
                <w:rFonts w:ascii="CordiaUPC" w:hAnsi="CordiaUPC" w:cs="CordiaUPC"/>
                <w:b/>
                <w:bCs/>
                <w:szCs w:val="22"/>
                <w:lang w:bidi="th-TH"/>
              </w:rPr>
            </w:pPr>
          </w:p>
        </w:tc>
        <w:tc>
          <w:tcPr>
            <w:tcW w:w="106" w:type="dxa"/>
            <w:vAlign w:val="bottom"/>
          </w:tcPr>
          <w:p w14:paraId="5AF41A9C"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985" w:type="dxa"/>
            <w:vAlign w:val="bottom"/>
          </w:tcPr>
          <w:p w14:paraId="61ADC6CF" w14:textId="77777777"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for</w:t>
            </w:r>
          </w:p>
        </w:tc>
        <w:tc>
          <w:tcPr>
            <w:tcW w:w="102" w:type="dxa"/>
            <w:vAlign w:val="bottom"/>
          </w:tcPr>
          <w:p w14:paraId="62B0E1DE" w14:textId="77777777" w:rsidR="005C5B23" w:rsidRPr="00E36ACC" w:rsidRDefault="005C5B23" w:rsidP="005C5B23">
            <w:pPr>
              <w:spacing w:line="240" w:lineRule="exact"/>
              <w:ind w:left="-242" w:right="93"/>
              <w:jc w:val="right"/>
              <w:rPr>
                <w:rFonts w:ascii="CordiaUPC" w:hAnsi="CordiaUPC" w:cs="CordiaUPC"/>
                <w:b/>
                <w:bCs/>
                <w:szCs w:val="22"/>
              </w:rPr>
            </w:pPr>
          </w:p>
        </w:tc>
        <w:tc>
          <w:tcPr>
            <w:tcW w:w="813" w:type="dxa"/>
            <w:vAlign w:val="bottom"/>
          </w:tcPr>
          <w:p w14:paraId="36D5E65A" w14:textId="77777777" w:rsidR="005C5B23" w:rsidRPr="00E36ACC" w:rsidRDefault="005C5B23" w:rsidP="005C5B23">
            <w:pPr>
              <w:pStyle w:val="index"/>
              <w:spacing w:after="0" w:line="240" w:lineRule="exact"/>
              <w:jc w:val="center"/>
              <w:rPr>
                <w:rFonts w:ascii="CordiaUPC" w:hAnsi="CordiaUPC" w:cs="CordiaUPC"/>
                <w:szCs w:val="22"/>
                <w:lang w:val="en-GB"/>
              </w:rPr>
            </w:pPr>
          </w:p>
        </w:tc>
        <w:tc>
          <w:tcPr>
            <w:tcW w:w="106" w:type="dxa"/>
            <w:vAlign w:val="bottom"/>
          </w:tcPr>
          <w:p w14:paraId="46F2E954"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8" w:type="dxa"/>
            <w:vAlign w:val="bottom"/>
          </w:tcPr>
          <w:p w14:paraId="6FEE2529" w14:textId="77777777"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accrued</w:t>
            </w:r>
          </w:p>
        </w:tc>
        <w:tc>
          <w:tcPr>
            <w:tcW w:w="101" w:type="dxa"/>
            <w:vAlign w:val="bottom"/>
          </w:tcPr>
          <w:p w14:paraId="1E149A72"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25" w:type="dxa"/>
            <w:vAlign w:val="bottom"/>
          </w:tcPr>
          <w:p w14:paraId="1775C755" w14:textId="77777777" w:rsidR="005C5B23" w:rsidRPr="00E36ACC" w:rsidRDefault="005C5B23" w:rsidP="005C5B23">
            <w:pPr>
              <w:pStyle w:val="index"/>
              <w:spacing w:after="0" w:line="240" w:lineRule="exact"/>
              <w:jc w:val="center"/>
              <w:rPr>
                <w:rFonts w:ascii="CordiaUPC" w:hAnsi="CordiaUPC" w:cs="CordiaUPC"/>
                <w:szCs w:val="22"/>
                <w:lang w:val="en-GB"/>
              </w:rPr>
            </w:pPr>
          </w:p>
        </w:tc>
        <w:tc>
          <w:tcPr>
            <w:tcW w:w="101" w:type="dxa"/>
            <w:vAlign w:val="bottom"/>
          </w:tcPr>
          <w:p w14:paraId="1C6CB909"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9" w:type="dxa"/>
            <w:vAlign w:val="bottom"/>
          </w:tcPr>
          <w:p w14:paraId="120347BE" w14:textId="45C076DA"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for</w:t>
            </w:r>
          </w:p>
        </w:tc>
      </w:tr>
      <w:tr w:rsidR="005C5B23" w:rsidRPr="00E36ACC" w14:paraId="3EF64D8E" w14:textId="77777777" w:rsidTr="001D1EDE">
        <w:trPr>
          <w:trHeight w:val="167"/>
        </w:trPr>
        <w:tc>
          <w:tcPr>
            <w:tcW w:w="1870" w:type="dxa"/>
            <w:vAlign w:val="bottom"/>
          </w:tcPr>
          <w:p w14:paraId="206F4618" w14:textId="77777777" w:rsidR="005C5B23" w:rsidRPr="00E36ACC" w:rsidRDefault="005C5B23" w:rsidP="005C5B23">
            <w:pPr>
              <w:pStyle w:val="index"/>
              <w:spacing w:after="0" w:line="240" w:lineRule="exact"/>
              <w:jc w:val="center"/>
              <w:rPr>
                <w:rFonts w:ascii="CordiaUPC" w:hAnsi="CordiaUPC" w:cs="CordiaUPC"/>
                <w:szCs w:val="22"/>
                <w:lang w:val="en-GB"/>
              </w:rPr>
            </w:pPr>
          </w:p>
        </w:tc>
        <w:tc>
          <w:tcPr>
            <w:tcW w:w="812" w:type="dxa"/>
            <w:vAlign w:val="bottom"/>
          </w:tcPr>
          <w:p w14:paraId="67E0CC8D" w14:textId="77777777" w:rsidR="005C5B23" w:rsidRPr="00E36ACC" w:rsidRDefault="005C5B23" w:rsidP="005C5B23">
            <w:pPr>
              <w:pStyle w:val="index"/>
              <w:spacing w:after="0" w:line="240" w:lineRule="exact"/>
              <w:jc w:val="center"/>
              <w:rPr>
                <w:rFonts w:ascii="CordiaUPC" w:hAnsi="CordiaUPC" w:cs="CordiaUPC"/>
                <w:b/>
                <w:bCs/>
                <w:szCs w:val="22"/>
                <w:cs/>
                <w:lang w:bidi="th-TH"/>
              </w:rPr>
            </w:pPr>
            <w:r w:rsidRPr="00E36ACC">
              <w:rPr>
                <w:rFonts w:ascii="CordiaUPC" w:hAnsi="CordiaUPC" w:cs="CordiaUPC" w:hint="cs"/>
                <w:szCs w:val="22"/>
                <w:lang w:val="en-GB"/>
              </w:rPr>
              <w:t>Number of</w:t>
            </w:r>
          </w:p>
        </w:tc>
        <w:tc>
          <w:tcPr>
            <w:tcW w:w="101" w:type="dxa"/>
            <w:vAlign w:val="bottom"/>
          </w:tcPr>
          <w:p w14:paraId="36142227"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8" w:type="dxa"/>
            <w:vAlign w:val="bottom"/>
          </w:tcPr>
          <w:p w14:paraId="3D6EFF58" w14:textId="77777777"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interest</w:t>
            </w:r>
          </w:p>
        </w:tc>
        <w:tc>
          <w:tcPr>
            <w:tcW w:w="102" w:type="dxa"/>
            <w:vAlign w:val="bottom"/>
          </w:tcPr>
          <w:p w14:paraId="6646B041"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25" w:type="dxa"/>
            <w:vAlign w:val="bottom"/>
          </w:tcPr>
          <w:p w14:paraId="40E48CEC" w14:textId="77777777" w:rsidR="005C5B23" w:rsidRPr="00E36ACC" w:rsidRDefault="005C5B23" w:rsidP="005C5B23">
            <w:pPr>
              <w:pStyle w:val="index"/>
              <w:spacing w:after="0" w:line="240" w:lineRule="exact"/>
              <w:jc w:val="center"/>
              <w:rPr>
                <w:rFonts w:ascii="CordiaUPC" w:hAnsi="CordiaUPC" w:cs="CordiaUPC"/>
                <w:b/>
                <w:bCs/>
                <w:szCs w:val="22"/>
                <w:lang w:bidi="th-TH"/>
              </w:rPr>
            </w:pPr>
          </w:p>
        </w:tc>
        <w:tc>
          <w:tcPr>
            <w:tcW w:w="106" w:type="dxa"/>
            <w:vAlign w:val="bottom"/>
          </w:tcPr>
          <w:p w14:paraId="1AFF1560"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985" w:type="dxa"/>
            <w:vAlign w:val="bottom"/>
          </w:tcPr>
          <w:p w14:paraId="46E3BCF8" w14:textId="77777777"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expected</w:t>
            </w:r>
          </w:p>
        </w:tc>
        <w:tc>
          <w:tcPr>
            <w:tcW w:w="102" w:type="dxa"/>
            <w:vAlign w:val="bottom"/>
          </w:tcPr>
          <w:p w14:paraId="29D55FAB" w14:textId="77777777" w:rsidR="005C5B23" w:rsidRPr="00E36ACC" w:rsidRDefault="005C5B23" w:rsidP="005C5B23">
            <w:pPr>
              <w:spacing w:line="240" w:lineRule="exact"/>
              <w:ind w:left="-242" w:right="93"/>
              <w:jc w:val="right"/>
              <w:rPr>
                <w:rFonts w:ascii="CordiaUPC" w:hAnsi="CordiaUPC" w:cs="CordiaUPC"/>
                <w:b/>
                <w:bCs/>
                <w:szCs w:val="22"/>
              </w:rPr>
            </w:pPr>
          </w:p>
        </w:tc>
        <w:tc>
          <w:tcPr>
            <w:tcW w:w="813" w:type="dxa"/>
            <w:vAlign w:val="bottom"/>
          </w:tcPr>
          <w:p w14:paraId="79C3FA56" w14:textId="77777777"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Number of</w:t>
            </w:r>
          </w:p>
        </w:tc>
        <w:tc>
          <w:tcPr>
            <w:tcW w:w="106" w:type="dxa"/>
            <w:vAlign w:val="bottom"/>
          </w:tcPr>
          <w:p w14:paraId="6E679F90"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8" w:type="dxa"/>
            <w:vAlign w:val="bottom"/>
          </w:tcPr>
          <w:p w14:paraId="18614DED" w14:textId="77777777"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interest</w:t>
            </w:r>
          </w:p>
        </w:tc>
        <w:tc>
          <w:tcPr>
            <w:tcW w:w="101" w:type="dxa"/>
            <w:vAlign w:val="bottom"/>
          </w:tcPr>
          <w:p w14:paraId="67F74540"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25" w:type="dxa"/>
            <w:vAlign w:val="bottom"/>
          </w:tcPr>
          <w:p w14:paraId="1428A562" w14:textId="77777777" w:rsidR="005C5B23" w:rsidRPr="00E36ACC" w:rsidRDefault="005C5B23" w:rsidP="005C5B23">
            <w:pPr>
              <w:pStyle w:val="index"/>
              <w:spacing w:after="0" w:line="240" w:lineRule="exact"/>
              <w:jc w:val="center"/>
              <w:rPr>
                <w:rFonts w:ascii="CordiaUPC" w:hAnsi="CordiaUPC" w:cs="CordiaUPC"/>
                <w:szCs w:val="22"/>
                <w:lang w:val="en-GB"/>
              </w:rPr>
            </w:pPr>
          </w:p>
        </w:tc>
        <w:tc>
          <w:tcPr>
            <w:tcW w:w="101" w:type="dxa"/>
            <w:vAlign w:val="bottom"/>
          </w:tcPr>
          <w:p w14:paraId="765D611D"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9" w:type="dxa"/>
            <w:vAlign w:val="bottom"/>
          </w:tcPr>
          <w:p w14:paraId="77637E6F" w14:textId="23F2F66D"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expected</w:t>
            </w:r>
          </w:p>
        </w:tc>
      </w:tr>
      <w:tr w:rsidR="005C5B23" w:rsidRPr="00E36ACC" w14:paraId="0F7A9781" w14:textId="77777777" w:rsidTr="001D1EDE">
        <w:trPr>
          <w:trHeight w:val="167"/>
        </w:trPr>
        <w:tc>
          <w:tcPr>
            <w:tcW w:w="1870" w:type="dxa"/>
            <w:vAlign w:val="bottom"/>
          </w:tcPr>
          <w:p w14:paraId="0A0A035A" w14:textId="77777777" w:rsidR="005C5B23" w:rsidRPr="00E36ACC" w:rsidRDefault="005C5B23" w:rsidP="005C5B23">
            <w:pPr>
              <w:pStyle w:val="index"/>
              <w:spacing w:after="0" w:line="240" w:lineRule="exact"/>
              <w:jc w:val="center"/>
              <w:rPr>
                <w:rFonts w:ascii="CordiaUPC" w:hAnsi="CordiaUPC" w:cs="CordiaUPC"/>
                <w:szCs w:val="22"/>
                <w:lang w:val="en-GB"/>
              </w:rPr>
            </w:pPr>
          </w:p>
        </w:tc>
        <w:tc>
          <w:tcPr>
            <w:tcW w:w="812" w:type="dxa"/>
            <w:vAlign w:val="bottom"/>
          </w:tcPr>
          <w:p w14:paraId="3D2F411A" w14:textId="77777777" w:rsidR="005C5B23" w:rsidRPr="00E36ACC" w:rsidRDefault="005C5B23" w:rsidP="005C5B23">
            <w:pPr>
              <w:pStyle w:val="index"/>
              <w:spacing w:after="0" w:line="240" w:lineRule="exact"/>
              <w:jc w:val="center"/>
              <w:rPr>
                <w:rFonts w:ascii="CordiaUPC" w:hAnsi="CordiaUPC" w:cs="CordiaUPC"/>
                <w:b/>
                <w:bCs/>
                <w:szCs w:val="22"/>
                <w:cs/>
                <w:lang w:bidi="th-TH"/>
              </w:rPr>
            </w:pPr>
            <w:r w:rsidRPr="00E36ACC">
              <w:rPr>
                <w:rFonts w:ascii="CordiaUPC" w:hAnsi="CordiaUPC" w:cs="CordiaUPC" w:hint="cs"/>
                <w:szCs w:val="22"/>
                <w:lang w:val="en-GB"/>
              </w:rPr>
              <w:t>debtors</w:t>
            </w:r>
          </w:p>
        </w:tc>
        <w:tc>
          <w:tcPr>
            <w:tcW w:w="101" w:type="dxa"/>
            <w:vAlign w:val="bottom"/>
          </w:tcPr>
          <w:p w14:paraId="58E15F21"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8" w:type="dxa"/>
            <w:vAlign w:val="bottom"/>
          </w:tcPr>
          <w:p w14:paraId="590B6947" w14:textId="77777777" w:rsidR="005C5B23" w:rsidRPr="00E36ACC" w:rsidRDefault="005C5B23" w:rsidP="005C5B23">
            <w:pPr>
              <w:pStyle w:val="index"/>
              <w:spacing w:after="0" w:line="240" w:lineRule="exact"/>
              <w:jc w:val="center"/>
              <w:rPr>
                <w:rFonts w:ascii="CordiaUPC" w:hAnsi="CordiaUPC" w:cs="CordiaUPC"/>
                <w:b/>
                <w:bCs/>
                <w:szCs w:val="22"/>
                <w:lang w:bidi="th-TH"/>
              </w:rPr>
            </w:pPr>
            <w:r w:rsidRPr="00E36ACC">
              <w:rPr>
                <w:rFonts w:ascii="CordiaUPC" w:hAnsi="CordiaUPC" w:cs="CordiaUPC" w:hint="cs"/>
                <w:szCs w:val="22"/>
                <w:lang w:val="en-GB"/>
              </w:rPr>
              <w:t>receivables</w:t>
            </w:r>
          </w:p>
        </w:tc>
        <w:tc>
          <w:tcPr>
            <w:tcW w:w="102" w:type="dxa"/>
            <w:vAlign w:val="bottom"/>
          </w:tcPr>
          <w:p w14:paraId="25D29F0A"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25" w:type="dxa"/>
            <w:vAlign w:val="bottom"/>
          </w:tcPr>
          <w:p w14:paraId="1C2BF8BC" w14:textId="77777777" w:rsidR="005C5B23" w:rsidRPr="00E36ACC" w:rsidRDefault="005C5B23" w:rsidP="005C5B23">
            <w:pPr>
              <w:pStyle w:val="index"/>
              <w:spacing w:after="0" w:line="240" w:lineRule="exact"/>
              <w:jc w:val="center"/>
              <w:rPr>
                <w:rFonts w:ascii="CordiaUPC" w:hAnsi="CordiaUPC" w:cs="CordiaUPC"/>
                <w:b/>
                <w:bCs/>
                <w:szCs w:val="22"/>
                <w:lang w:bidi="th-TH"/>
              </w:rPr>
            </w:pPr>
            <w:r w:rsidRPr="00E36ACC">
              <w:rPr>
                <w:rFonts w:ascii="CordiaUPC" w:hAnsi="CordiaUPC" w:cs="CordiaUPC" w:hint="cs"/>
                <w:szCs w:val="22"/>
                <w:lang w:val="en-GB"/>
              </w:rPr>
              <w:t>Collateral</w:t>
            </w:r>
          </w:p>
        </w:tc>
        <w:tc>
          <w:tcPr>
            <w:tcW w:w="106" w:type="dxa"/>
            <w:vAlign w:val="bottom"/>
          </w:tcPr>
          <w:p w14:paraId="5DF1FD51"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985" w:type="dxa"/>
            <w:vAlign w:val="bottom"/>
          </w:tcPr>
          <w:p w14:paraId="278FEF09" w14:textId="77777777"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credit loss</w:t>
            </w:r>
          </w:p>
        </w:tc>
        <w:tc>
          <w:tcPr>
            <w:tcW w:w="102" w:type="dxa"/>
            <w:vAlign w:val="bottom"/>
          </w:tcPr>
          <w:p w14:paraId="57D1E13E" w14:textId="77777777" w:rsidR="005C5B23" w:rsidRPr="00E36ACC" w:rsidRDefault="005C5B23" w:rsidP="005C5B23">
            <w:pPr>
              <w:spacing w:line="240" w:lineRule="exact"/>
              <w:ind w:left="-242" w:right="93"/>
              <w:jc w:val="right"/>
              <w:rPr>
                <w:rFonts w:ascii="CordiaUPC" w:hAnsi="CordiaUPC" w:cs="CordiaUPC"/>
                <w:b/>
                <w:bCs/>
                <w:szCs w:val="22"/>
              </w:rPr>
            </w:pPr>
          </w:p>
        </w:tc>
        <w:tc>
          <w:tcPr>
            <w:tcW w:w="813" w:type="dxa"/>
            <w:vAlign w:val="bottom"/>
          </w:tcPr>
          <w:p w14:paraId="29BAF179" w14:textId="77777777"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debtors</w:t>
            </w:r>
          </w:p>
        </w:tc>
        <w:tc>
          <w:tcPr>
            <w:tcW w:w="106" w:type="dxa"/>
            <w:vAlign w:val="bottom"/>
          </w:tcPr>
          <w:p w14:paraId="03CE82A8"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8" w:type="dxa"/>
            <w:vAlign w:val="bottom"/>
          </w:tcPr>
          <w:p w14:paraId="24771663" w14:textId="77777777"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receivables</w:t>
            </w:r>
          </w:p>
        </w:tc>
        <w:tc>
          <w:tcPr>
            <w:tcW w:w="101" w:type="dxa"/>
            <w:vAlign w:val="bottom"/>
          </w:tcPr>
          <w:p w14:paraId="07A2A604"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25" w:type="dxa"/>
            <w:vAlign w:val="bottom"/>
          </w:tcPr>
          <w:p w14:paraId="05C796F6" w14:textId="77777777"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Collateral</w:t>
            </w:r>
          </w:p>
        </w:tc>
        <w:tc>
          <w:tcPr>
            <w:tcW w:w="101" w:type="dxa"/>
            <w:vAlign w:val="bottom"/>
          </w:tcPr>
          <w:p w14:paraId="54F714FC"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9" w:type="dxa"/>
            <w:vAlign w:val="bottom"/>
          </w:tcPr>
          <w:p w14:paraId="25ECFB8A" w14:textId="67BA90EB"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credit loss</w:t>
            </w:r>
          </w:p>
        </w:tc>
      </w:tr>
      <w:tr w:rsidR="00D05134" w:rsidRPr="00E36ACC" w14:paraId="4BEBDCAF" w14:textId="77777777" w:rsidTr="001D1EDE">
        <w:trPr>
          <w:trHeight w:val="167"/>
        </w:trPr>
        <w:tc>
          <w:tcPr>
            <w:tcW w:w="1870" w:type="dxa"/>
            <w:vAlign w:val="bottom"/>
          </w:tcPr>
          <w:p w14:paraId="6D12F671" w14:textId="77777777" w:rsidR="00D05134" w:rsidRPr="00E36ACC" w:rsidRDefault="00D05134" w:rsidP="00E36ACC">
            <w:pPr>
              <w:pStyle w:val="index"/>
              <w:spacing w:after="0" w:line="240" w:lineRule="exact"/>
              <w:jc w:val="center"/>
              <w:rPr>
                <w:rFonts w:ascii="CordiaUPC" w:hAnsi="CordiaUPC" w:cs="CordiaUPC"/>
                <w:szCs w:val="22"/>
                <w:lang w:val="en-GB"/>
              </w:rPr>
            </w:pPr>
          </w:p>
        </w:tc>
        <w:tc>
          <w:tcPr>
            <w:tcW w:w="812" w:type="dxa"/>
            <w:vAlign w:val="bottom"/>
          </w:tcPr>
          <w:p w14:paraId="0B85514E" w14:textId="77777777" w:rsidR="00D05134" w:rsidRPr="00E36ACC" w:rsidRDefault="00D05134" w:rsidP="00E36ACC">
            <w:pPr>
              <w:pStyle w:val="index"/>
              <w:spacing w:after="0" w:line="240" w:lineRule="exact"/>
              <w:jc w:val="center"/>
              <w:rPr>
                <w:rFonts w:ascii="CordiaUPC" w:hAnsi="CordiaUPC" w:cs="CordiaUPC"/>
                <w:szCs w:val="22"/>
                <w:lang w:val="en-GB"/>
              </w:rPr>
            </w:pPr>
          </w:p>
        </w:tc>
        <w:tc>
          <w:tcPr>
            <w:tcW w:w="101" w:type="dxa"/>
            <w:vAlign w:val="bottom"/>
          </w:tcPr>
          <w:p w14:paraId="148CC161" w14:textId="77777777" w:rsidR="00D05134" w:rsidRPr="00E36ACC" w:rsidRDefault="00D05134" w:rsidP="00E36ACC">
            <w:pPr>
              <w:spacing w:line="240" w:lineRule="exact"/>
              <w:ind w:left="-242" w:right="93"/>
              <w:jc w:val="right"/>
              <w:rPr>
                <w:rFonts w:ascii="CordiaUPC" w:hAnsi="CordiaUPC" w:cs="CordiaUPC"/>
                <w:b/>
                <w:bCs/>
                <w:szCs w:val="22"/>
                <w:lang w:bidi="th-TH"/>
              </w:rPr>
            </w:pPr>
          </w:p>
        </w:tc>
        <w:tc>
          <w:tcPr>
            <w:tcW w:w="2856" w:type="dxa"/>
            <w:gridSpan w:val="5"/>
            <w:vAlign w:val="bottom"/>
          </w:tcPr>
          <w:p w14:paraId="76E367DF" w14:textId="77777777" w:rsidR="00D05134" w:rsidRPr="00E36ACC" w:rsidRDefault="00D05134" w:rsidP="00E36ACC">
            <w:pPr>
              <w:pStyle w:val="index"/>
              <w:spacing w:after="0" w:line="240" w:lineRule="exact"/>
              <w:jc w:val="center"/>
              <w:rPr>
                <w:rFonts w:ascii="CordiaUPC" w:hAnsi="CordiaUPC" w:cs="CordiaUPC"/>
                <w:szCs w:val="22"/>
                <w:highlight w:val="cyan"/>
                <w:lang w:val="en-GB"/>
              </w:rPr>
            </w:pPr>
            <w:r w:rsidRPr="00E36ACC">
              <w:rPr>
                <w:rFonts w:ascii="CordiaUPC" w:hAnsi="CordiaUPC" w:cs="CordiaUPC" w:hint="cs"/>
                <w:i/>
                <w:iCs/>
                <w:szCs w:val="22"/>
                <w:lang w:val="en-GB"/>
              </w:rPr>
              <w:t>(in million Baht)</w:t>
            </w:r>
          </w:p>
        </w:tc>
        <w:tc>
          <w:tcPr>
            <w:tcW w:w="102" w:type="dxa"/>
            <w:vAlign w:val="bottom"/>
          </w:tcPr>
          <w:p w14:paraId="0D14DAB7" w14:textId="77777777" w:rsidR="00D05134" w:rsidRPr="00E36ACC" w:rsidRDefault="00D05134" w:rsidP="00E36ACC">
            <w:pPr>
              <w:spacing w:line="240" w:lineRule="exact"/>
              <w:ind w:left="-242" w:right="93"/>
              <w:jc w:val="right"/>
              <w:rPr>
                <w:rFonts w:ascii="CordiaUPC" w:hAnsi="CordiaUPC" w:cs="CordiaUPC"/>
                <w:b/>
                <w:bCs/>
                <w:szCs w:val="22"/>
              </w:rPr>
            </w:pPr>
          </w:p>
        </w:tc>
        <w:tc>
          <w:tcPr>
            <w:tcW w:w="813" w:type="dxa"/>
            <w:vAlign w:val="bottom"/>
          </w:tcPr>
          <w:p w14:paraId="741745F7" w14:textId="77777777" w:rsidR="00D05134" w:rsidRPr="00E36ACC" w:rsidRDefault="00D05134" w:rsidP="00E36ACC">
            <w:pPr>
              <w:pStyle w:val="index"/>
              <w:spacing w:after="0" w:line="240" w:lineRule="exact"/>
              <w:jc w:val="center"/>
              <w:rPr>
                <w:rFonts w:ascii="CordiaUPC" w:hAnsi="CordiaUPC" w:cs="CordiaUPC"/>
                <w:szCs w:val="22"/>
                <w:lang w:val="en-GB"/>
              </w:rPr>
            </w:pPr>
          </w:p>
        </w:tc>
        <w:tc>
          <w:tcPr>
            <w:tcW w:w="106" w:type="dxa"/>
            <w:vAlign w:val="bottom"/>
          </w:tcPr>
          <w:p w14:paraId="3BE40A5E" w14:textId="77777777" w:rsidR="00D05134" w:rsidRPr="00E36ACC" w:rsidRDefault="00D05134" w:rsidP="00E36ACC">
            <w:pPr>
              <w:spacing w:line="240" w:lineRule="exact"/>
              <w:ind w:left="-242" w:right="93"/>
              <w:jc w:val="right"/>
              <w:rPr>
                <w:rFonts w:ascii="CordiaUPC" w:hAnsi="CordiaUPC" w:cs="CordiaUPC"/>
                <w:b/>
                <w:bCs/>
                <w:szCs w:val="22"/>
                <w:lang w:bidi="th-TH"/>
              </w:rPr>
            </w:pPr>
          </w:p>
        </w:tc>
        <w:tc>
          <w:tcPr>
            <w:tcW w:w="2704" w:type="dxa"/>
            <w:gridSpan w:val="5"/>
            <w:vAlign w:val="bottom"/>
          </w:tcPr>
          <w:p w14:paraId="366E98E2" w14:textId="77777777" w:rsidR="00D05134" w:rsidRPr="00E36ACC" w:rsidRDefault="00D05134" w:rsidP="00E36ACC">
            <w:pPr>
              <w:pStyle w:val="index"/>
              <w:spacing w:after="0" w:line="240" w:lineRule="exact"/>
              <w:jc w:val="center"/>
              <w:rPr>
                <w:rFonts w:ascii="CordiaUPC" w:hAnsi="CordiaUPC" w:cs="CordiaUPC"/>
                <w:szCs w:val="22"/>
                <w:lang w:val="en-GB"/>
              </w:rPr>
            </w:pPr>
            <w:r w:rsidRPr="00E36ACC">
              <w:rPr>
                <w:rFonts w:ascii="CordiaUPC" w:hAnsi="CordiaUPC" w:cs="CordiaUPC" w:hint="cs"/>
                <w:i/>
                <w:iCs/>
                <w:szCs w:val="22"/>
                <w:lang w:val="en-GB"/>
              </w:rPr>
              <w:t>(in million Baht)</w:t>
            </w:r>
          </w:p>
        </w:tc>
      </w:tr>
      <w:tr w:rsidR="006554E1" w:rsidRPr="00E36ACC" w14:paraId="58BF5061" w14:textId="77777777" w:rsidTr="001D1EDE">
        <w:trPr>
          <w:trHeight w:val="167"/>
        </w:trPr>
        <w:tc>
          <w:tcPr>
            <w:tcW w:w="1870" w:type="dxa"/>
            <w:vAlign w:val="bottom"/>
          </w:tcPr>
          <w:p w14:paraId="327E0376" w14:textId="77777777" w:rsidR="006554E1" w:rsidRPr="00E36ACC" w:rsidRDefault="006554E1" w:rsidP="00E36ACC">
            <w:pPr>
              <w:pStyle w:val="index"/>
              <w:spacing w:after="0" w:line="240" w:lineRule="exact"/>
              <w:ind w:left="60"/>
              <w:rPr>
                <w:rFonts w:ascii="CordiaUPC" w:hAnsi="CordiaUPC" w:cs="CordiaUPC"/>
                <w:b/>
                <w:bCs/>
                <w:szCs w:val="22"/>
                <w:lang w:val="en-GB"/>
              </w:rPr>
            </w:pPr>
            <w:r w:rsidRPr="00E36ACC">
              <w:rPr>
                <w:rFonts w:ascii="CordiaUPC" w:hAnsi="CordiaUPC" w:cs="CordiaUPC" w:hint="cs"/>
                <w:b/>
                <w:bCs/>
                <w:szCs w:val="22"/>
                <w:lang w:val="en-GB"/>
              </w:rPr>
              <w:t>Listed companies under</w:t>
            </w:r>
          </w:p>
        </w:tc>
        <w:tc>
          <w:tcPr>
            <w:tcW w:w="812" w:type="dxa"/>
            <w:vAlign w:val="bottom"/>
          </w:tcPr>
          <w:p w14:paraId="27579033" w14:textId="77777777" w:rsidR="006554E1" w:rsidRPr="00E36ACC" w:rsidRDefault="006554E1" w:rsidP="00E36ACC">
            <w:pPr>
              <w:spacing w:line="240" w:lineRule="exact"/>
              <w:ind w:left="-242" w:right="93"/>
              <w:jc w:val="right"/>
              <w:rPr>
                <w:rFonts w:ascii="CordiaUPC" w:hAnsi="CordiaUPC" w:cs="CordiaUPC"/>
                <w:b/>
                <w:bCs/>
                <w:szCs w:val="22"/>
                <w:cs/>
                <w:lang w:bidi="th-TH"/>
              </w:rPr>
            </w:pPr>
          </w:p>
        </w:tc>
        <w:tc>
          <w:tcPr>
            <w:tcW w:w="101" w:type="dxa"/>
            <w:vAlign w:val="bottom"/>
          </w:tcPr>
          <w:p w14:paraId="6543AF32" w14:textId="77777777" w:rsidR="006554E1" w:rsidRPr="00E36ACC" w:rsidRDefault="006554E1" w:rsidP="00E36ACC">
            <w:pPr>
              <w:spacing w:line="240" w:lineRule="exact"/>
              <w:ind w:left="-242" w:right="93"/>
              <w:jc w:val="right"/>
              <w:rPr>
                <w:rFonts w:ascii="CordiaUPC" w:hAnsi="CordiaUPC" w:cs="CordiaUPC"/>
                <w:b/>
                <w:bCs/>
                <w:szCs w:val="22"/>
                <w:lang w:bidi="th-TH"/>
              </w:rPr>
            </w:pPr>
          </w:p>
        </w:tc>
        <w:tc>
          <w:tcPr>
            <w:tcW w:w="838" w:type="dxa"/>
            <w:vAlign w:val="bottom"/>
          </w:tcPr>
          <w:p w14:paraId="70A4F39E" w14:textId="77777777" w:rsidR="006554E1" w:rsidRPr="00E36ACC" w:rsidRDefault="006554E1" w:rsidP="00E36ACC">
            <w:pPr>
              <w:spacing w:line="240" w:lineRule="exact"/>
              <w:ind w:left="-242" w:right="93"/>
              <w:jc w:val="right"/>
              <w:rPr>
                <w:rFonts w:ascii="CordiaUPC" w:hAnsi="CordiaUPC" w:cs="CordiaUPC"/>
                <w:b/>
                <w:bCs/>
                <w:szCs w:val="22"/>
                <w:lang w:bidi="th-TH"/>
              </w:rPr>
            </w:pPr>
          </w:p>
        </w:tc>
        <w:tc>
          <w:tcPr>
            <w:tcW w:w="102" w:type="dxa"/>
            <w:vAlign w:val="bottom"/>
          </w:tcPr>
          <w:p w14:paraId="0322E82B" w14:textId="77777777" w:rsidR="006554E1" w:rsidRPr="00E36ACC" w:rsidRDefault="006554E1" w:rsidP="00E36ACC">
            <w:pPr>
              <w:spacing w:line="240" w:lineRule="exact"/>
              <w:ind w:left="-242" w:right="93"/>
              <w:jc w:val="right"/>
              <w:rPr>
                <w:rFonts w:ascii="CordiaUPC" w:hAnsi="CordiaUPC" w:cs="CordiaUPC"/>
                <w:b/>
                <w:bCs/>
                <w:szCs w:val="22"/>
                <w:lang w:bidi="th-TH"/>
              </w:rPr>
            </w:pPr>
          </w:p>
        </w:tc>
        <w:tc>
          <w:tcPr>
            <w:tcW w:w="825" w:type="dxa"/>
            <w:vAlign w:val="bottom"/>
          </w:tcPr>
          <w:p w14:paraId="6D315F28" w14:textId="77777777" w:rsidR="006554E1" w:rsidRPr="00E36ACC" w:rsidRDefault="006554E1" w:rsidP="00E36ACC">
            <w:pPr>
              <w:tabs>
                <w:tab w:val="decimal" w:pos="502"/>
              </w:tabs>
              <w:spacing w:line="240" w:lineRule="exact"/>
              <w:ind w:left="-242" w:right="93"/>
              <w:rPr>
                <w:rFonts w:ascii="CordiaUPC" w:hAnsi="CordiaUPC" w:cs="CordiaUPC"/>
                <w:b/>
                <w:bCs/>
                <w:szCs w:val="22"/>
                <w:lang w:bidi="th-TH"/>
              </w:rPr>
            </w:pPr>
          </w:p>
        </w:tc>
        <w:tc>
          <w:tcPr>
            <w:tcW w:w="106" w:type="dxa"/>
            <w:vAlign w:val="bottom"/>
          </w:tcPr>
          <w:p w14:paraId="1A1C81D0" w14:textId="77777777" w:rsidR="006554E1" w:rsidRPr="00E36ACC" w:rsidRDefault="006554E1" w:rsidP="00E36ACC">
            <w:pPr>
              <w:spacing w:line="240" w:lineRule="exact"/>
              <w:ind w:left="-242" w:right="93"/>
              <w:jc w:val="right"/>
              <w:rPr>
                <w:rFonts w:ascii="CordiaUPC" w:hAnsi="CordiaUPC" w:cs="CordiaUPC"/>
                <w:b/>
                <w:bCs/>
                <w:szCs w:val="22"/>
                <w:lang w:bidi="th-TH"/>
              </w:rPr>
            </w:pPr>
          </w:p>
        </w:tc>
        <w:tc>
          <w:tcPr>
            <w:tcW w:w="985" w:type="dxa"/>
            <w:vAlign w:val="bottom"/>
          </w:tcPr>
          <w:p w14:paraId="52ACD1EB" w14:textId="77777777" w:rsidR="006554E1" w:rsidRPr="00E36ACC" w:rsidRDefault="006554E1" w:rsidP="00E36ACC">
            <w:pPr>
              <w:spacing w:line="240" w:lineRule="exact"/>
              <w:ind w:left="-242" w:right="93"/>
              <w:jc w:val="right"/>
              <w:rPr>
                <w:rFonts w:ascii="CordiaUPC" w:hAnsi="CordiaUPC" w:cs="CordiaUPC"/>
                <w:b/>
                <w:bCs/>
                <w:szCs w:val="22"/>
                <w:lang w:bidi="th-TH"/>
              </w:rPr>
            </w:pPr>
          </w:p>
        </w:tc>
        <w:tc>
          <w:tcPr>
            <w:tcW w:w="102" w:type="dxa"/>
            <w:vAlign w:val="bottom"/>
          </w:tcPr>
          <w:p w14:paraId="4AFDF78B" w14:textId="77777777" w:rsidR="006554E1" w:rsidRPr="00E36ACC" w:rsidRDefault="006554E1" w:rsidP="00E36ACC">
            <w:pPr>
              <w:spacing w:line="240" w:lineRule="exact"/>
              <w:ind w:left="-242" w:right="93"/>
              <w:jc w:val="right"/>
              <w:rPr>
                <w:rFonts w:ascii="CordiaUPC" w:hAnsi="CordiaUPC" w:cs="CordiaUPC"/>
                <w:b/>
                <w:bCs/>
                <w:szCs w:val="22"/>
              </w:rPr>
            </w:pPr>
          </w:p>
        </w:tc>
        <w:tc>
          <w:tcPr>
            <w:tcW w:w="813" w:type="dxa"/>
            <w:vAlign w:val="bottom"/>
          </w:tcPr>
          <w:p w14:paraId="0C0E5ACD" w14:textId="77777777" w:rsidR="006554E1" w:rsidRPr="00E36ACC" w:rsidRDefault="006554E1" w:rsidP="00E36ACC">
            <w:pPr>
              <w:spacing w:line="240" w:lineRule="exact"/>
              <w:ind w:left="-242" w:right="93"/>
              <w:jc w:val="right"/>
              <w:rPr>
                <w:rFonts w:ascii="CordiaUPC" w:hAnsi="CordiaUPC" w:cs="CordiaUPC"/>
                <w:b/>
                <w:bCs/>
                <w:szCs w:val="22"/>
                <w:lang w:bidi="th-TH"/>
              </w:rPr>
            </w:pPr>
          </w:p>
        </w:tc>
        <w:tc>
          <w:tcPr>
            <w:tcW w:w="106" w:type="dxa"/>
            <w:vAlign w:val="bottom"/>
          </w:tcPr>
          <w:p w14:paraId="1DBE3301" w14:textId="77777777" w:rsidR="006554E1" w:rsidRPr="00E36ACC" w:rsidRDefault="006554E1" w:rsidP="00E36ACC">
            <w:pPr>
              <w:spacing w:line="240" w:lineRule="exact"/>
              <w:ind w:left="-242" w:right="93"/>
              <w:jc w:val="right"/>
              <w:rPr>
                <w:rFonts w:ascii="CordiaUPC" w:hAnsi="CordiaUPC" w:cs="CordiaUPC"/>
                <w:b/>
                <w:bCs/>
                <w:szCs w:val="22"/>
                <w:lang w:bidi="th-TH"/>
              </w:rPr>
            </w:pPr>
          </w:p>
        </w:tc>
        <w:tc>
          <w:tcPr>
            <w:tcW w:w="838" w:type="dxa"/>
            <w:vAlign w:val="bottom"/>
          </w:tcPr>
          <w:p w14:paraId="24B7809C" w14:textId="77777777" w:rsidR="006554E1" w:rsidRPr="00E36ACC" w:rsidRDefault="006554E1" w:rsidP="00E36ACC">
            <w:pPr>
              <w:spacing w:line="240" w:lineRule="exact"/>
              <w:ind w:left="-242" w:right="93"/>
              <w:jc w:val="right"/>
              <w:rPr>
                <w:rFonts w:ascii="CordiaUPC" w:hAnsi="CordiaUPC" w:cs="CordiaUPC"/>
                <w:b/>
                <w:bCs/>
                <w:szCs w:val="22"/>
                <w:lang w:bidi="th-TH"/>
              </w:rPr>
            </w:pPr>
          </w:p>
        </w:tc>
        <w:tc>
          <w:tcPr>
            <w:tcW w:w="101" w:type="dxa"/>
            <w:vAlign w:val="bottom"/>
          </w:tcPr>
          <w:p w14:paraId="2ECDB2F2" w14:textId="77777777" w:rsidR="006554E1" w:rsidRPr="00E36ACC" w:rsidRDefault="006554E1" w:rsidP="00E36ACC">
            <w:pPr>
              <w:spacing w:line="240" w:lineRule="exact"/>
              <w:ind w:left="-242" w:right="93"/>
              <w:jc w:val="right"/>
              <w:rPr>
                <w:rFonts w:ascii="CordiaUPC" w:hAnsi="CordiaUPC" w:cs="CordiaUPC"/>
                <w:b/>
                <w:bCs/>
                <w:szCs w:val="22"/>
                <w:lang w:bidi="th-TH"/>
              </w:rPr>
            </w:pPr>
          </w:p>
        </w:tc>
        <w:tc>
          <w:tcPr>
            <w:tcW w:w="825" w:type="dxa"/>
            <w:vAlign w:val="bottom"/>
          </w:tcPr>
          <w:p w14:paraId="2456B253" w14:textId="77777777" w:rsidR="006554E1" w:rsidRPr="00E36ACC" w:rsidRDefault="006554E1" w:rsidP="00E36ACC">
            <w:pPr>
              <w:tabs>
                <w:tab w:val="decimal" w:pos="502"/>
              </w:tabs>
              <w:spacing w:line="240" w:lineRule="exact"/>
              <w:ind w:left="-242" w:right="93"/>
              <w:rPr>
                <w:rFonts w:ascii="CordiaUPC" w:hAnsi="CordiaUPC" w:cs="CordiaUPC"/>
                <w:b/>
                <w:bCs/>
                <w:szCs w:val="22"/>
                <w:lang w:bidi="th-TH"/>
              </w:rPr>
            </w:pPr>
          </w:p>
        </w:tc>
        <w:tc>
          <w:tcPr>
            <w:tcW w:w="101" w:type="dxa"/>
            <w:vAlign w:val="bottom"/>
          </w:tcPr>
          <w:p w14:paraId="2D03EDC6" w14:textId="77777777" w:rsidR="006554E1" w:rsidRPr="00E36ACC" w:rsidRDefault="006554E1" w:rsidP="00E36ACC">
            <w:pPr>
              <w:spacing w:line="240" w:lineRule="exact"/>
              <w:ind w:left="-242" w:right="93"/>
              <w:jc w:val="right"/>
              <w:rPr>
                <w:rFonts w:ascii="CordiaUPC" w:hAnsi="CordiaUPC" w:cs="CordiaUPC"/>
                <w:b/>
                <w:bCs/>
                <w:szCs w:val="22"/>
                <w:lang w:bidi="th-TH"/>
              </w:rPr>
            </w:pPr>
          </w:p>
        </w:tc>
        <w:tc>
          <w:tcPr>
            <w:tcW w:w="839" w:type="dxa"/>
            <w:vAlign w:val="bottom"/>
          </w:tcPr>
          <w:p w14:paraId="0AC593AF" w14:textId="77777777" w:rsidR="006554E1" w:rsidRPr="00E36ACC" w:rsidRDefault="006554E1" w:rsidP="00E36ACC">
            <w:pPr>
              <w:spacing w:line="240" w:lineRule="exact"/>
              <w:ind w:left="-242" w:right="93"/>
              <w:jc w:val="right"/>
              <w:rPr>
                <w:rFonts w:ascii="CordiaUPC" w:hAnsi="CordiaUPC" w:cs="CordiaUPC"/>
                <w:b/>
                <w:bCs/>
                <w:szCs w:val="22"/>
                <w:lang w:bidi="th-TH"/>
              </w:rPr>
            </w:pPr>
          </w:p>
        </w:tc>
      </w:tr>
      <w:tr w:rsidR="006554E1" w:rsidRPr="00E36ACC" w14:paraId="1EE4BA33" w14:textId="77777777" w:rsidTr="001D1EDE">
        <w:trPr>
          <w:trHeight w:val="167"/>
        </w:trPr>
        <w:tc>
          <w:tcPr>
            <w:tcW w:w="1870" w:type="dxa"/>
            <w:vAlign w:val="bottom"/>
          </w:tcPr>
          <w:p w14:paraId="3E7B6EBB" w14:textId="77777777" w:rsidR="006554E1" w:rsidRPr="00E36ACC" w:rsidRDefault="006554E1" w:rsidP="00E36ACC">
            <w:pPr>
              <w:pStyle w:val="index"/>
              <w:spacing w:after="0" w:line="240" w:lineRule="exact"/>
              <w:ind w:left="60"/>
              <w:rPr>
                <w:rFonts w:ascii="CordiaUPC" w:hAnsi="CordiaUPC" w:cs="CordiaUPC"/>
                <w:b/>
                <w:bCs/>
                <w:szCs w:val="22"/>
                <w:lang w:val="en-GB"/>
              </w:rPr>
            </w:pPr>
            <w:r w:rsidRPr="00E36ACC">
              <w:rPr>
                <w:rFonts w:ascii="CordiaUPC" w:hAnsi="CordiaUPC" w:cs="CordiaUPC" w:hint="cs"/>
                <w:b/>
                <w:bCs/>
                <w:szCs w:val="22"/>
                <w:lang w:val="en-GB"/>
              </w:rPr>
              <w:t xml:space="preserve">   delisting conditions</w:t>
            </w:r>
          </w:p>
        </w:tc>
        <w:tc>
          <w:tcPr>
            <w:tcW w:w="812" w:type="dxa"/>
            <w:vAlign w:val="bottom"/>
          </w:tcPr>
          <w:p w14:paraId="2053DF71" w14:textId="77777777" w:rsidR="006554E1" w:rsidRPr="00E36ACC" w:rsidRDefault="006554E1" w:rsidP="00E36ACC">
            <w:pPr>
              <w:spacing w:line="240" w:lineRule="exact"/>
              <w:ind w:left="-242" w:right="93"/>
              <w:jc w:val="right"/>
              <w:rPr>
                <w:rFonts w:ascii="CordiaUPC" w:hAnsi="CordiaUPC" w:cs="CordiaUPC"/>
                <w:b/>
                <w:bCs/>
                <w:szCs w:val="22"/>
                <w:cs/>
                <w:lang w:bidi="th-TH"/>
              </w:rPr>
            </w:pPr>
          </w:p>
        </w:tc>
        <w:tc>
          <w:tcPr>
            <w:tcW w:w="101" w:type="dxa"/>
            <w:vAlign w:val="bottom"/>
          </w:tcPr>
          <w:p w14:paraId="4CAFADEB" w14:textId="77777777" w:rsidR="006554E1" w:rsidRPr="00E36ACC" w:rsidRDefault="006554E1" w:rsidP="00E36ACC">
            <w:pPr>
              <w:spacing w:line="240" w:lineRule="exact"/>
              <w:ind w:left="-242" w:right="93"/>
              <w:jc w:val="right"/>
              <w:rPr>
                <w:rFonts w:ascii="CordiaUPC" w:hAnsi="CordiaUPC" w:cs="CordiaUPC"/>
                <w:b/>
                <w:bCs/>
                <w:szCs w:val="22"/>
                <w:lang w:bidi="th-TH"/>
              </w:rPr>
            </w:pPr>
          </w:p>
        </w:tc>
        <w:tc>
          <w:tcPr>
            <w:tcW w:w="838" w:type="dxa"/>
            <w:vAlign w:val="bottom"/>
          </w:tcPr>
          <w:p w14:paraId="0AAFEF3C" w14:textId="77777777" w:rsidR="006554E1" w:rsidRPr="00E36ACC" w:rsidRDefault="006554E1" w:rsidP="00E36ACC">
            <w:pPr>
              <w:spacing w:line="240" w:lineRule="exact"/>
              <w:ind w:left="-242" w:right="93"/>
              <w:jc w:val="right"/>
              <w:rPr>
                <w:rFonts w:ascii="CordiaUPC" w:hAnsi="CordiaUPC" w:cs="CordiaUPC"/>
                <w:b/>
                <w:bCs/>
                <w:szCs w:val="22"/>
                <w:lang w:bidi="th-TH"/>
              </w:rPr>
            </w:pPr>
          </w:p>
        </w:tc>
        <w:tc>
          <w:tcPr>
            <w:tcW w:w="102" w:type="dxa"/>
            <w:vAlign w:val="bottom"/>
          </w:tcPr>
          <w:p w14:paraId="1A7982A0" w14:textId="77777777" w:rsidR="006554E1" w:rsidRPr="00E36ACC" w:rsidRDefault="006554E1" w:rsidP="00E36ACC">
            <w:pPr>
              <w:spacing w:line="240" w:lineRule="exact"/>
              <w:ind w:left="-242" w:right="93"/>
              <w:jc w:val="right"/>
              <w:rPr>
                <w:rFonts w:ascii="CordiaUPC" w:hAnsi="CordiaUPC" w:cs="CordiaUPC"/>
                <w:b/>
                <w:bCs/>
                <w:szCs w:val="22"/>
                <w:lang w:bidi="th-TH"/>
              </w:rPr>
            </w:pPr>
          </w:p>
        </w:tc>
        <w:tc>
          <w:tcPr>
            <w:tcW w:w="825" w:type="dxa"/>
            <w:vAlign w:val="bottom"/>
          </w:tcPr>
          <w:p w14:paraId="429505F2" w14:textId="77777777" w:rsidR="006554E1" w:rsidRPr="00E36ACC" w:rsidRDefault="006554E1" w:rsidP="00E36ACC">
            <w:pPr>
              <w:tabs>
                <w:tab w:val="decimal" w:pos="502"/>
              </w:tabs>
              <w:spacing w:line="240" w:lineRule="exact"/>
              <w:ind w:left="-242" w:right="93"/>
              <w:rPr>
                <w:rFonts w:ascii="CordiaUPC" w:hAnsi="CordiaUPC" w:cs="CordiaUPC"/>
                <w:b/>
                <w:bCs/>
                <w:szCs w:val="22"/>
                <w:lang w:bidi="th-TH"/>
              </w:rPr>
            </w:pPr>
          </w:p>
        </w:tc>
        <w:tc>
          <w:tcPr>
            <w:tcW w:w="106" w:type="dxa"/>
            <w:vAlign w:val="bottom"/>
          </w:tcPr>
          <w:p w14:paraId="6A11FC3D" w14:textId="77777777" w:rsidR="006554E1" w:rsidRPr="00E36ACC" w:rsidRDefault="006554E1" w:rsidP="00E36ACC">
            <w:pPr>
              <w:spacing w:line="240" w:lineRule="exact"/>
              <w:ind w:left="-242" w:right="93"/>
              <w:jc w:val="right"/>
              <w:rPr>
                <w:rFonts w:ascii="CordiaUPC" w:hAnsi="CordiaUPC" w:cs="CordiaUPC"/>
                <w:b/>
                <w:bCs/>
                <w:szCs w:val="22"/>
                <w:lang w:bidi="th-TH"/>
              </w:rPr>
            </w:pPr>
          </w:p>
        </w:tc>
        <w:tc>
          <w:tcPr>
            <w:tcW w:w="985" w:type="dxa"/>
            <w:vAlign w:val="bottom"/>
          </w:tcPr>
          <w:p w14:paraId="4F069C82" w14:textId="77777777" w:rsidR="006554E1" w:rsidRPr="00E36ACC" w:rsidRDefault="006554E1" w:rsidP="00E36ACC">
            <w:pPr>
              <w:spacing w:line="240" w:lineRule="exact"/>
              <w:ind w:left="-242" w:right="93"/>
              <w:jc w:val="right"/>
              <w:rPr>
                <w:rFonts w:ascii="CordiaUPC" w:hAnsi="CordiaUPC" w:cs="CordiaUPC"/>
                <w:b/>
                <w:bCs/>
                <w:szCs w:val="22"/>
                <w:lang w:bidi="th-TH"/>
              </w:rPr>
            </w:pPr>
          </w:p>
        </w:tc>
        <w:tc>
          <w:tcPr>
            <w:tcW w:w="102" w:type="dxa"/>
            <w:vAlign w:val="bottom"/>
          </w:tcPr>
          <w:p w14:paraId="4BAEF3BA" w14:textId="77777777" w:rsidR="006554E1" w:rsidRPr="00E36ACC" w:rsidRDefault="006554E1" w:rsidP="00E36ACC">
            <w:pPr>
              <w:spacing w:line="240" w:lineRule="exact"/>
              <w:ind w:left="-242" w:right="93"/>
              <w:jc w:val="right"/>
              <w:rPr>
                <w:rFonts w:ascii="CordiaUPC" w:hAnsi="CordiaUPC" w:cs="CordiaUPC"/>
                <w:b/>
                <w:bCs/>
                <w:szCs w:val="22"/>
              </w:rPr>
            </w:pPr>
          </w:p>
        </w:tc>
        <w:tc>
          <w:tcPr>
            <w:tcW w:w="813" w:type="dxa"/>
            <w:vAlign w:val="bottom"/>
          </w:tcPr>
          <w:p w14:paraId="11C911DF" w14:textId="77777777" w:rsidR="006554E1" w:rsidRPr="00E36ACC" w:rsidRDefault="006554E1" w:rsidP="00E36ACC">
            <w:pPr>
              <w:spacing w:line="240" w:lineRule="exact"/>
              <w:ind w:left="-242" w:right="93"/>
              <w:jc w:val="right"/>
              <w:rPr>
                <w:rFonts w:ascii="CordiaUPC" w:hAnsi="CordiaUPC" w:cs="CordiaUPC"/>
                <w:b/>
                <w:bCs/>
                <w:szCs w:val="22"/>
                <w:lang w:bidi="th-TH"/>
              </w:rPr>
            </w:pPr>
          </w:p>
        </w:tc>
        <w:tc>
          <w:tcPr>
            <w:tcW w:w="106" w:type="dxa"/>
            <w:vAlign w:val="bottom"/>
          </w:tcPr>
          <w:p w14:paraId="69BF4FAE" w14:textId="77777777" w:rsidR="006554E1" w:rsidRPr="00E36ACC" w:rsidRDefault="006554E1" w:rsidP="00E36ACC">
            <w:pPr>
              <w:spacing w:line="240" w:lineRule="exact"/>
              <w:ind w:left="-242" w:right="93"/>
              <w:jc w:val="right"/>
              <w:rPr>
                <w:rFonts w:ascii="CordiaUPC" w:hAnsi="CordiaUPC" w:cs="CordiaUPC"/>
                <w:b/>
                <w:bCs/>
                <w:szCs w:val="22"/>
                <w:lang w:bidi="th-TH"/>
              </w:rPr>
            </w:pPr>
          </w:p>
        </w:tc>
        <w:tc>
          <w:tcPr>
            <w:tcW w:w="838" w:type="dxa"/>
            <w:vAlign w:val="bottom"/>
          </w:tcPr>
          <w:p w14:paraId="6B60C4D6" w14:textId="77777777" w:rsidR="006554E1" w:rsidRPr="00E36ACC" w:rsidRDefault="006554E1" w:rsidP="00E36ACC">
            <w:pPr>
              <w:spacing w:line="240" w:lineRule="exact"/>
              <w:ind w:left="-242" w:right="93"/>
              <w:jc w:val="right"/>
              <w:rPr>
                <w:rFonts w:ascii="CordiaUPC" w:hAnsi="CordiaUPC" w:cs="CordiaUPC"/>
                <w:b/>
                <w:bCs/>
                <w:szCs w:val="22"/>
                <w:lang w:bidi="th-TH"/>
              </w:rPr>
            </w:pPr>
          </w:p>
        </w:tc>
        <w:tc>
          <w:tcPr>
            <w:tcW w:w="101" w:type="dxa"/>
            <w:vAlign w:val="bottom"/>
          </w:tcPr>
          <w:p w14:paraId="7A6C44E4" w14:textId="77777777" w:rsidR="006554E1" w:rsidRPr="00E36ACC" w:rsidRDefault="006554E1" w:rsidP="00E36ACC">
            <w:pPr>
              <w:spacing w:line="240" w:lineRule="exact"/>
              <w:ind w:left="-242" w:right="93"/>
              <w:jc w:val="right"/>
              <w:rPr>
                <w:rFonts w:ascii="CordiaUPC" w:hAnsi="CordiaUPC" w:cs="CordiaUPC"/>
                <w:b/>
                <w:bCs/>
                <w:szCs w:val="22"/>
                <w:lang w:bidi="th-TH"/>
              </w:rPr>
            </w:pPr>
          </w:p>
        </w:tc>
        <w:tc>
          <w:tcPr>
            <w:tcW w:w="825" w:type="dxa"/>
            <w:vAlign w:val="bottom"/>
          </w:tcPr>
          <w:p w14:paraId="269BE879" w14:textId="77777777" w:rsidR="006554E1" w:rsidRPr="00E36ACC" w:rsidRDefault="006554E1" w:rsidP="00E36ACC">
            <w:pPr>
              <w:tabs>
                <w:tab w:val="decimal" w:pos="502"/>
              </w:tabs>
              <w:spacing w:line="240" w:lineRule="exact"/>
              <w:ind w:left="-242" w:right="93"/>
              <w:rPr>
                <w:rFonts w:ascii="CordiaUPC" w:hAnsi="CordiaUPC" w:cs="CordiaUPC"/>
                <w:b/>
                <w:bCs/>
                <w:szCs w:val="22"/>
                <w:lang w:bidi="th-TH"/>
              </w:rPr>
            </w:pPr>
          </w:p>
        </w:tc>
        <w:tc>
          <w:tcPr>
            <w:tcW w:w="101" w:type="dxa"/>
            <w:vAlign w:val="bottom"/>
          </w:tcPr>
          <w:p w14:paraId="4632375C" w14:textId="77777777" w:rsidR="006554E1" w:rsidRPr="00E36ACC" w:rsidRDefault="006554E1" w:rsidP="00E36ACC">
            <w:pPr>
              <w:spacing w:line="240" w:lineRule="exact"/>
              <w:ind w:left="-242" w:right="93"/>
              <w:jc w:val="right"/>
              <w:rPr>
                <w:rFonts w:ascii="CordiaUPC" w:hAnsi="CordiaUPC" w:cs="CordiaUPC"/>
                <w:b/>
                <w:bCs/>
                <w:szCs w:val="22"/>
                <w:lang w:bidi="th-TH"/>
              </w:rPr>
            </w:pPr>
          </w:p>
        </w:tc>
        <w:tc>
          <w:tcPr>
            <w:tcW w:w="839" w:type="dxa"/>
            <w:vAlign w:val="bottom"/>
          </w:tcPr>
          <w:p w14:paraId="0F829041" w14:textId="77777777" w:rsidR="006554E1" w:rsidRPr="00E36ACC" w:rsidRDefault="006554E1" w:rsidP="00E36ACC">
            <w:pPr>
              <w:spacing w:line="240" w:lineRule="exact"/>
              <w:ind w:left="-242" w:right="93"/>
              <w:jc w:val="right"/>
              <w:rPr>
                <w:rFonts w:ascii="CordiaUPC" w:hAnsi="CordiaUPC" w:cs="CordiaUPC"/>
                <w:b/>
                <w:bCs/>
                <w:szCs w:val="22"/>
                <w:lang w:bidi="th-TH"/>
              </w:rPr>
            </w:pPr>
          </w:p>
        </w:tc>
      </w:tr>
      <w:tr w:rsidR="005C5B23" w:rsidRPr="00E36ACC" w14:paraId="1EAAF3F4" w14:textId="77777777" w:rsidTr="001D1EDE">
        <w:trPr>
          <w:trHeight w:val="167"/>
        </w:trPr>
        <w:tc>
          <w:tcPr>
            <w:tcW w:w="1870" w:type="dxa"/>
            <w:vAlign w:val="bottom"/>
          </w:tcPr>
          <w:p w14:paraId="47C7ECED" w14:textId="77777777" w:rsidR="005C5B23" w:rsidRPr="00E36ACC" w:rsidRDefault="005C5B23" w:rsidP="005C5B23">
            <w:pPr>
              <w:pStyle w:val="index"/>
              <w:spacing w:after="0" w:line="240" w:lineRule="exact"/>
              <w:ind w:left="60"/>
              <w:rPr>
                <w:rFonts w:ascii="CordiaUPC" w:hAnsi="CordiaUPC" w:cs="CordiaUPC"/>
                <w:b/>
                <w:bCs/>
                <w:szCs w:val="22"/>
                <w:lang w:val="en-GB"/>
              </w:rPr>
            </w:pPr>
            <w:r w:rsidRPr="00E36ACC">
              <w:rPr>
                <w:rFonts w:ascii="CordiaUPC" w:hAnsi="CordiaUPC" w:cs="CordiaUPC" w:hint="cs"/>
                <w:b/>
                <w:bCs/>
                <w:szCs w:val="22"/>
                <w:lang w:val="en-GB"/>
              </w:rPr>
              <w:t xml:space="preserve">   in SET</w:t>
            </w:r>
          </w:p>
        </w:tc>
        <w:tc>
          <w:tcPr>
            <w:tcW w:w="812" w:type="dxa"/>
            <w:tcBorders>
              <w:bottom w:val="double" w:sz="4" w:space="0" w:color="auto"/>
            </w:tcBorders>
            <w:vAlign w:val="bottom"/>
          </w:tcPr>
          <w:p w14:paraId="5BD914FD" w14:textId="5F8FE230" w:rsidR="005C5B23" w:rsidRPr="00E36ACC" w:rsidRDefault="005C5B23" w:rsidP="005C5B23">
            <w:pPr>
              <w:tabs>
                <w:tab w:val="decimal" w:pos="622"/>
              </w:tabs>
              <w:spacing w:line="240" w:lineRule="exact"/>
              <w:ind w:left="-242" w:right="-50"/>
              <w:rPr>
                <w:rFonts w:ascii="CordiaUPC" w:hAnsi="CordiaUPC" w:cs="CordiaUPC"/>
                <w:b/>
                <w:bCs/>
                <w:szCs w:val="22"/>
                <w:cs/>
                <w:lang w:bidi="th-TH"/>
              </w:rPr>
            </w:pPr>
            <w:r>
              <w:rPr>
                <w:rFonts w:ascii="CordiaUPC" w:hAnsi="CordiaUPC" w:cs="CordiaUPC"/>
                <w:b/>
                <w:bCs/>
                <w:szCs w:val="22"/>
                <w:lang w:val="en-US" w:bidi="th-TH"/>
              </w:rPr>
              <w:t>1</w:t>
            </w:r>
          </w:p>
        </w:tc>
        <w:tc>
          <w:tcPr>
            <w:tcW w:w="101" w:type="dxa"/>
            <w:vAlign w:val="bottom"/>
          </w:tcPr>
          <w:p w14:paraId="32072665" w14:textId="77777777" w:rsidR="005C5B23" w:rsidRPr="00E36ACC" w:rsidRDefault="005C5B23" w:rsidP="005C5B23">
            <w:pPr>
              <w:tabs>
                <w:tab w:val="decimal" w:pos="622"/>
              </w:tabs>
              <w:spacing w:line="240" w:lineRule="exact"/>
              <w:ind w:left="-242" w:right="-50"/>
              <w:rPr>
                <w:rFonts w:ascii="CordiaUPC" w:hAnsi="CordiaUPC" w:cs="CordiaUPC"/>
                <w:b/>
                <w:bCs/>
                <w:szCs w:val="22"/>
                <w:lang w:bidi="th-TH"/>
              </w:rPr>
            </w:pPr>
          </w:p>
        </w:tc>
        <w:tc>
          <w:tcPr>
            <w:tcW w:w="838" w:type="dxa"/>
            <w:tcBorders>
              <w:bottom w:val="double" w:sz="4" w:space="0" w:color="auto"/>
            </w:tcBorders>
            <w:vAlign w:val="bottom"/>
          </w:tcPr>
          <w:p w14:paraId="5758CD87" w14:textId="2DE52A99" w:rsidR="005C5B23" w:rsidRPr="00E36ACC" w:rsidRDefault="005C5B23" w:rsidP="005C5B23">
            <w:pPr>
              <w:tabs>
                <w:tab w:val="decimal" w:pos="622"/>
              </w:tabs>
              <w:spacing w:line="240" w:lineRule="exact"/>
              <w:ind w:left="-242" w:right="-50"/>
              <w:rPr>
                <w:rFonts w:ascii="CordiaUPC" w:hAnsi="CordiaUPC" w:cs="CordiaUPC"/>
                <w:b/>
                <w:bCs/>
                <w:szCs w:val="22"/>
                <w:lang w:bidi="th-TH"/>
              </w:rPr>
            </w:pPr>
            <w:r>
              <w:rPr>
                <w:rFonts w:ascii="CordiaUPC" w:hAnsi="CordiaUPC" w:cs="CordiaUPC"/>
                <w:b/>
                <w:bCs/>
                <w:szCs w:val="22"/>
                <w:lang w:bidi="th-TH"/>
              </w:rPr>
              <w:t>3</w:t>
            </w:r>
          </w:p>
        </w:tc>
        <w:tc>
          <w:tcPr>
            <w:tcW w:w="102" w:type="dxa"/>
            <w:vAlign w:val="bottom"/>
          </w:tcPr>
          <w:p w14:paraId="04D18FE9"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25" w:type="dxa"/>
            <w:tcBorders>
              <w:bottom w:val="double" w:sz="4" w:space="0" w:color="auto"/>
            </w:tcBorders>
            <w:vAlign w:val="bottom"/>
          </w:tcPr>
          <w:p w14:paraId="768A8547" w14:textId="4B9FFD48" w:rsidR="005C5B23" w:rsidRPr="00E36ACC" w:rsidRDefault="005C5B23" w:rsidP="005C5B23">
            <w:pPr>
              <w:tabs>
                <w:tab w:val="decimal" w:pos="502"/>
              </w:tabs>
              <w:spacing w:line="240" w:lineRule="exact"/>
              <w:ind w:left="-242" w:right="93"/>
              <w:rPr>
                <w:rFonts w:ascii="CordiaUPC" w:hAnsi="CordiaUPC" w:cs="CordiaUPC"/>
                <w:b/>
                <w:bCs/>
                <w:szCs w:val="22"/>
                <w:lang w:bidi="th-TH"/>
              </w:rPr>
            </w:pPr>
            <w:r w:rsidRPr="00E36ACC">
              <w:rPr>
                <w:rFonts w:ascii="CordiaUPC" w:hAnsi="CordiaUPC" w:cs="CordiaUPC" w:hint="cs"/>
                <w:b/>
                <w:bCs/>
                <w:szCs w:val="22"/>
                <w:lang w:bidi="th-TH"/>
              </w:rPr>
              <w:t>-</w:t>
            </w:r>
          </w:p>
        </w:tc>
        <w:tc>
          <w:tcPr>
            <w:tcW w:w="106" w:type="dxa"/>
            <w:vAlign w:val="bottom"/>
          </w:tcPr>
          <w:p w14:paraId="3B27F85E"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985" w:type="dxa"/>
            <w:tcBorders>
              <w:bottom w:val="double" w:sz="4" w:space="0" w:color="auto"/>
            </w:tcBorders>
            <w:vAlign w:val="bottom"/>
          </w:tcPr>
          <w:p w14:paraId="0770067E" w14:textId="53C49ADB" w:rsidR="005C5B23" w:rsidRPr="00E36ACC" w:rsidRDefault="005C5B23" w:rsidP="005C5B23">
            <w:pPr>
              <w:tabs>
                <w:tab w:val="decimal" w:pos="622"/>
              </w:tabs>
              <w:spacing w:line="240" w:lineRule="exact"/>
              <w:ind w:left="-242" w:right="-50"/>
              <w:rPr>
                <w:rFonts w:ascii="CordiaUPC" w:hAnsi="CordiaUPC" w:cs="CordiaUPC"/>
                <w:b/>
                <w:bCs/>
                <w:szCs w:val="22"/>
                <w:lang w:bidi="th-TH"/>
              </w:rPr>
            </w:pPr>
            <w:r>
              <w:rPr>
                <w:rFonts w:ascii="CordiaUPC" w:hAnsi="CordiaUPC" w:cs="CordiaUPC"/>
                <w:b/>
                <w:bCs/>
                <w:szCs w:val="22"/>
                <w:lang w:bidi="th-TH"/>
              </w:rPr>
              <w:t>1</w:t>
            </w:r>
          </w:p>
        </w:tc>
        <w:tc>
          <w:tcPr>
            <w:tcW w:w="102" w:type="dxa"/>
            <w:vAlign w:val="bottom"/>
          </w:tcPr>
          <w:p w14:paraId="6FB5C92A" w14:textId="77777777" w:rsidR="005C5B23" w:rsidRPr="00E36ACC" w:rsidRDefault="005C5B23" w:rsidP="005C5B23">
            <w:pPr>
              <w:tabs>
                <w:tab w:val="decimal" w:pos="622"/>
              </w:tabs>
              <w:spacing w:line="240" w:lineRule="exact"/>
              <w:ind w:left="-242" w:right="-50"/>
              <w:rPr>
                <w:rFonts w:ascii="CordiaUPC" w:hAnsi="CordiaUPC" w:cs="CordiaUPC"/>
                <w:b/>
                <w:bCs/>
                <w:szCs w:val="22"/>
                <w:lang w:bidi="th-TH"/>
              </w:rPr>
            </w:pPr>
          </w:p>
        </w:tc>
        <w:tc>
          <w:tcPr>
            <w:tcW w:w="813" w:type="dxa"/>
            <w:tcBorders>
              <w:bottom w:val="double" w:sz="4" w:space="0" w:color="auto"/>
            </w:tcBorders>
            <w:vAlign w:val="bottom"/>
          </w:tcPr>
          <w:p w14:paraId="2BF355B5" w14:textId="0939A4B3" w:rsidR="005C5B23" w:rsidRPr="00B12481" w:rsidRDefault="005C5B23" w:rsidP="005C5B23">
            <w:pPr>
              <w:tabs>
                <w:tab w:val="decimal" w:pos="556"/>
              </w:tabs>
              <w:spacing w:line="240" w:lineRule="exact"/>
              <w:ind w:left="-242" w:right="-84"/>
              <w:rPr>
                <w:rFonts w:ascii="CordiaUPC" w:hAnsi="CordiaUPC" w:cs="CordiaUPC"/>
                <w:b/>
                <w:bCs/>
                <w:szCs w:val="22"/>
                <w:lang w:val="en-US" w:bidi="th-TH"/>
              </w:rPr>
            </w:pPr>
            <w:r>
              <w:rPr>
                <w:rFonts w:ascii="CordiaUPC" w:hAnsi="CordiaUPC" w:cs="CordiaUPC"/>
                <w:b/>
                <w:bCs/>
                <w:szCs w:val="22"/>
                <w:lang w:val="en-US" w:bidi="th-TH"/>
              </w:rPr>
              <w:t>1</w:t>
            </w:r>
          </w:p>
        </w:tc>
        <w:tc>
          <w:tcPr>
            <w:tcW w:w="106" w:type="dxa"/>
            <w:vAlign w:val="bottom"/>
          </w:tcPr>
          <w:p w14:paraId="312BC790"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8" w:type="dxa"/>
            <w:tcBorders>
              <w:bottom w:val="double" w:sz="4" w:space="0" w:color="auto"/>
            </w:tcBorders>
            <w:vAlign w:val="bottom"/>
          </w:tcPr>
          <w:p w14:paraId="7793ABBC" w14:textId="0CB14363" w:rsidR="005C5B23" w:rsidRPr="00E36ACC" w:rsidRDefault="005C5B23" w:rsidP="005C5B23">
            <w:pPr>
              <w:tabs>
                <w:tab w:val="decimal" w:pos="622"/>
              </w:tabs>
              <w:spacing w:line="240" w:lineRule="exact"/>
              <w:ind w:left="-242" w:right="-50"/>
              <w:rPr>
                <w:rFonts w:ascii="CordiaUPC" w:hAnsi="CordiaUPC" w:cs="CordiaUPC"/>
                <w:b/>
                <w:bCs/>
                <w:szCs w:val="22"/>
                <w:lang w:bidi="th-TH"/>
              </w:rPr>
            </w:pPr>
            <w:r>
              <w:rPr>
                <w:rFonts w:ascii="CordiaUPC" w:hAnsi="CordiaUPC" w:cs="CordiaUPC"/>
                <w:b/>
                <w:bCs/>
                <w:szCs w:val="22"/>
                <w:lang w:bidi="th-TH"/>
              </w:rPr>
              <w:t>3</w:t>
            </w:r>
          </w:p>
        </w:tc>
        <w:tc>
          <w:tcPr>
            <w:tcW w:w="101" w:type="dxa"/>
            <w:vAlign w:val="bottom"/>
          </w:tcPr>
          <w:p w14:paraId="773055FC"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25" w:type="dxa"/>
            <w:tcBorders>
              <w:bottom w:val="double" w:sz="4" w:space="0" w:color="auto"/>
            </w:tcBorders>
            <w:vAlign w:val="bottom"/>
          </w:tcPr>
          <w:p w14:paraId="145FAD25" w14:textId="77777777" w:rsidR="005C5B23" w:rsidRPr="00E36ACC" w:rsidRDefault="005C5B23" w:rsidP="005C5B23">
            <w:pPr>
              <w:tabs>
                <w:tab w:val="decimal" w:pos="502"/>
              </w:tabs>
              <w:spacing w:line="240" w:lineRule="exact"/>
              <w:ind w:left="-242" w:right="93"/>
              <w:rPr>
                <w:rFonts w:ascii="CordiaUPC" w:hAnsi="CordiaUPC" w:cs="CordiaUPC"/>
                <w:b/>
                <w:bCs/>
                <w:szCs w:val="22"/>
                <w:lang w:bidi="th-TH"/>
              </w:rPr>
            </w:pPr>
            <w:r w:rsidRPr="00E36ACC">
              <w:rPr>
                <w:rFonts w:ascii="CordiaUPC" w:hAnsi="CordiaUPC" w:cs="CordiaUPC" w:hint="cs"/>
                <w:b/>
                <w:bCs/>
                <w:szCs w:val="22"/>
                <w:lang w:bidi="th-TH"/>
              </w:rPr>
              <w:t>-</w:t>
            </w:r>
          </w:p>
        </w:tc>
        <w:tc>
          <w:tcPr>
            <w:tcW w:w="101" w:type="dxa"/>
            <w:vAlign w:val="bottom"/>
          </w:tcPr>
          <w:p w14:paraId="35821D03"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9" w:type="dxa"/>
            <w:tcBorders>
              <w:bottom w:val="double" w:sz="4" w:space="0" w:color="auto"/>
            </w:tcBorders>
            <w:vAlign w:val="bottom"/>
          </w:tcPr>
          <w:p w14:paraId="5B9FDB3F" w14:textId="5FB122D9" w:rsidR="005C5B23" w:rsidRPr="00E36ACC" w:rsidRDefault="005C5B23" w:rsidP="005C5B23">
            <w:pPr>
              <w:tabs>
                <w:tab w:val="decimal" w:pos="556"/>
              </w:tabs>
              <w:spacing w:line="240" w:lineRule="exact"/>
              <w:ind w:left="-242" w:right="-84"/>
              <w:rPr>
                <w:rFonts w:ascii="CordiaUPC" w:hAnsi="CordiaUPC" w:cs="CordiaUPC"/>
                <w:b/>
                <w:bCs/>
                <w:szCs w:val="22"/>
                <w:lang w:bidi="th-TH"/>
              </w:rPr>
            </w:pPr>
            <w:r>
              <w:rPr>
                <w:rFonts w:ascii="CordiaUPC" w:hAnsi="CordiaUPC" w:cs="CordiaUPC"/>
                <w:b/>
                <w:bCs/>
                <w:szCs w:val="22"/>
                <w:lang w:bidi="th-TH"/>
              </w:rPr>
              <w:t>1</w:t>
            </w:r>
          </w:p>
        </w:tc>
      </w:tr>
    </w:tbl>
    <w:p w14:paraId="74231F86" w14:textId="30AB1033" w:rsidR="001305D8" w:rsidRPr="00E36ACC" w:rsidRDefault="001305D8" w:rsidP="002A7257">
      <w:pPr>
        <w:spacing w:line="240" w:lineRule="auto"/>
        <w:rPr>
          <w:rFonts w:ascii="CordiaUPC" w:hAnsi="CordiaUPC" w:cs="CordiaUPC"/>
          <w:szCs w:val="22"/>
          <w:lang w:val="en-AU" w:bidi="th-TH"/>
        </w:rPr>
      </w:pPr>
    </w:p>
    <w:tbl>
      <w:tblPr>
        <w:tblW w:w="9364" w:type="dxa"/>
        <w:tblInd w:w="479" w:type="dxa"/>
        <w:tblCellMar>
          <w:left w:w="29" w:type="dxa"/>
          <w:right w:w="58" w:type="dxa"/>
        </w:tblCellMar>
        <w:tblLook w:val="04A0" w:firstRow="1" w:lastRow="0" w:firstColumn="1" w:lastColumn="0" w:noHBand="0" w:noVBand="1"/>
      </w:tblPr>
      <w:tblGrid>
        <w:gridCol w:w="1870"/>
        <w:gridCol w:w="812"/>
        <w:gridCol w:w="101"/>
        <w:gridCol w:w="838"/>
        <w:gridCol w:w="102"/>
        <w:gridCol w:w="825"/>
        <w:gridCol w:w="106"/>
        <w:gridCol w:w="985"/>
        <w:gridCol w:w="102"/>
        <w:gridCol w:w="813"/>
        <w:gridCol w:w="106"/>
        <w:gridCol w:w="838"/>
        <w:gridCol w:w="101"/>
        <w:gridCol w:w="825"/>
        <w:gridCol w:w="101"/>
        <w:gridCol w:w="839"/>
      </w:tblGrid>
      <w:tr w:rsidR="001D1EDE" w:rsidRPr="00E36ACC" w14:paraId="7B9058B2" w14:textId="77777777" w:rsidTr="00DD4D94">
        <w:trPr>
          <w:trHeight w:val="167"/>
        </w:trPr>
        <w:tc>
          <w:tcPr>
            <w:tcW w:w="1870" w:type="dxa"/>
            <w:vAlign w:val="bottom"/>
          </w:tcPr>
          <w:p w14:paraId="64C297A5" w14:textId="77777777" w:rsidR="001D1EDE" w:rsidRPr="00E36ACC" w:rsidRDefault="001D1EDE" w:rsidP="00E36ACC">
            <w:pPr>
              <w:pStyle w:val="index"/>
              <w:spacing w:after="0" w:line="240" w:lineRule="exact"/>
              <w:jc w:val="center"/>
              <w:rPr>
                <w:rFonts w:ascii="CordiaUPC" w:hAnsi="CordiaUPC" w:cs="CordiaUPC"/>
                <w:szCs w:val="22"/>
                <w:lang w:val="en-GB"/>
              </w:rPr>
            </w:pPr>
          </w:p>
        </w:tc>
        <w:tc>
          <w:tcPr>
            <w:tcW w:w="7494" w:type="dxa"/>
            <w:gridSpan w:val="15"/>
            <w:vAlign w:val="bottom"/>
          </w:tcPr>
          <w:p w14:paraId="18407334" w14:textId="77777777" w:rsidR="001D1EDE" w:rsidRPr="00E36ACC" w:rsidRDefault="001D1EDE" w:rsidP="00E36ACC">
            <w:pPr>
              <w:pStyle w:val="index"/>
              <w:spacing w:after="0" w:line="240" w:lineRule="exact"/>
              <w:jc w:val="center"/>
              <w:rPr>
                <w:rFonts w:ascii="CordiaUPC" w:hAnsi="CordiaUPC" w:cs="CordiaUPC"/>
                <w:b/>
                <w:bCs/>
                <w:szCs w:val="22"/>
                <w:lang w:val="en-GB"/>
              </w:rPr>
            </w:pPr>
            <w:r w:rsidRPr="00E36ACC">
              <w:rPr>
                <w:rFonts w:ascii="CordiaUPC" w:hAnsi="CordiaUPC" w:cs="CordiaUPC" w:hint="cs"/>
                <w:b/>
                <w:bCs/>
                <w:szCs w:val="22"/>
                <w:lang w:val="en-GB"/>
              </w:rPr>
              <w:t>Bank only</w:t>
            </w:r>
          </w:p>
        </w:tc>
      </w:tr>
      <w:tr w:rsidR="001D1EDE" w:rsidRPr="00E36ACC" w14:paraId="1E170CC8" w14:textId="77777777" w:rsidTr="00DD4D94">
        <w:trPr>
          <w:trHeight w:val="167"/>
        </w:trPr>
        <w:tc>
          <w:tcPr>
            <w:tcW w:w="1870" w:type="dxa"/>
            <w:vAlign w:val="bottom"/>
          </w:tcPr>
          <w:p w14:paraId="6BA79774" w14:textId="77777777" w:rsidR="001D1EDE" w:rsidRPr="00E36ACC" w:rsidRDefault="001D1EDE" w:rsidP="00E36ACC">
            <w:pPr>
              <w:pStyle w:val="index"/>
              <w:spacing w:after="0" w:line="240" w:lineRule="exact"/>
              <w:jc w:val="center"/>
              <w:rPr>
                <w:rFonts w:ascii="CordiaUPC" w:hAnsi="CordiaUPC" w:cs="CordiaUPC"/>
                <w:szCs w:val="22"/>
                <w:lang w:val="en-GB"/>
              </w:rPr>
            </w:pPr>
          </w:p>
        </w:tc>
        <w:tc>
          <w:tcPr>
            <w:tcW w:w="3769" w:type="dxa"/>
            <w:gridSpan w:val="7"/>
            <w:vAlign w:val="bottom"/>
          </w:tcPr>
          <w:p w14:paraId="176A2179" w14:textId="0B41579C" w:rsidR="001D1EDE" w:rsidRPr="0009287C" w:rsidRDefault="0009287C" w:rsidP="00E36ACC">
            <w:pPr>
              <w:pStyle w:val="index"/>
              <w:spacing w:after="0" w:line="240" w:lineRule="exact"/>
              <w:jc w:val="center"/>
              <w:rPr>
                <w:rFonts w:ascii="CordiaUPC" w:hAnsi="CordiaUPC" w:cs="CordiaUPC"/>
                <w:szCs w:val="22"/>
                <w:lang w:val="en-GB"/>
              </w:rPr>
            </w:pPr>
            <w:r w:rsidRPr="0009287C">
              <w:rPr>
                <w:rFonts w:ascii="CordiaUPC" w:hAnsi="CordiaUPC" w:cs="CordiaUPC" w:hint="cs"/>
                <w:szCs w:val="22"/>
                <w:lang w:val="en-US"/>
              </w:rPr>
              <w:t>3</w:t>
            </w:r>
            <w:r w:rsidRPr="0009287C">
              <w:rPr>
                <w:rFonts w:ascii="CordiaUPC" w:hAnsi="CordiaUPC" w:cs="CordiaUPC"/>
                <w:szCs w:val="22"/>
                <w:lang w:val="en-US"/>
              </w:rPr>
              <w:t>1</w:t>
            </w:r>
            <w:r w:rsidRPr="0009287C">
              <w:rPr>
                <w:rFonts w:ascii="CordiaUPC" w:hAnsi="CordiaUPC" w:cs="CordiaUPC" w:hint="cs"/>
                <w:szCs w:val="22"/>
                <w:lang w:val="en-US"/>
              </w:rPr>
              <w:t xml:space="preserve"> </w:t>
            </w:r>
            <w:r w:rsidRPr="0009287C">
              <w:rPr>
                <w:rFonts w:ascii="CordiaUPC" w:hAnsi="CordiaUPC" w:cs="CordiaUPC"/>
                <w:szCs w:val="22"/>
                <w:lang w:val="en-US"/>
              </w:rPr>
              <w:t>March</w:t>
            </w:r>
            <w:r w:rsidRPr="0009287C">
              <w:rPr>
                <w:rFonts w:ascii="CordiaUPC" w:hAnsi="CordiaUPC" w:cs="CordiaUPC" w:hint="cs"/>
                <w:szCs w:val="22"/>
              </w:rPr>
              <w:t xml:space="preserve"> </w:t>
            </w:r>
            <w:r w:rsidR="001D1EDE" w:rsidRPr="0009287C">
              <w:rPr>
                <w:rFonts w:ascii="CordiaUPC" w:hAnsi="CordiaUPC" w:cs="CordiaUPC" w:hint="cs"/>
                <w:szCs w:val="22"/>
                <w:lang w:val="en-GB"/>
              </w:rPr>
              <w:t>202</w:t>
            </w:r>
            <w:r>
              <w:rPr>
                <w:rFonts w:ascii="CordiaUPC" w:hAnsi="CordiaUPC" w:cs="CordiaUPC"/>
                <w:szCs w:val="22"/>
                <w:lang w:val="en-GB"/>
              </w:rPr>
              <w:t>1</w:t>
            </w:r>
          </w:p>
        </w:tc>
        <w:tc>
          <w:tcPr>
            <w:tcW w:w="102" w:type="dxa"/>
            <w:vAlign w:val="bottom"/>
          </w:tcPr>
          <w:p w14:paraId="5D92DAD3" w14:textId="77777777" w:rsidR="001D1EDE" w:rsidRPr="00E36ACC" w:rsidRDefault="001D1EDE" w:rsidP="00E36ACC">
            <w:pPr>
              <w:spacing w:line="240" w:lineRule="exact"/>
              <w:ind w:left="-242" w:right="93"/>
              <w:jc w:val="right"/>
              <w:rPr>
                <w:rFonts w:ascii="CordiaUPC" w:hAnsi="CordiaUPC" w:cs="CordiaUPC"/>
                <w:b/>
                <w:bCs/>
                <w:szCs w:val="22"/>
              </w:rPr>
            </w:pPr>
          </w:p>
        </w:tc>
        <w:tc>
          <w:tcPr>
            <w:tcW w:w="3623" w:type="dxa"/>
            <w:gridSpan w:val="7"/>
            <w:vAlign w:val="bottom"/>
          </w:tcPr>
          <w:p w14:paraId="65E1AF82" w14:textId="7456DBFB" w:rsidR="001D1EDE" w:rsidRPr="00E36ACC" w:rsidRDefault="001D1EDE" w:rsidP="00E36ACC">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31 December 20</w:t>
            </w:r>
            <w:r w:rsidR="0009287C">
              <w:rPr>
                <w:rFonts w:ascii="CordiaUPC" w:hAnsi="CordiaUPC" w:cs="CordiaUPC"/>
                <w:szCs w:val="22"/>
                <w:lang w:val="en-GB"/>
              </w:rPr>
              <w:t>20</w:t>
            </w:r>
          </w:p>
        </w:tc>
      </w:tr>
      <w:tr w:rsidR="005C5B23" w:rsidRPr="00E36ACC" w14:paraId="3ACBFAED" w14:textId="77777777" w:rsidTr="00DD4D94">
        <w:trPr>
          <w:trHeight w:val="167"/>
        </w:trPr>
        <w:tc>
          <w:tcPr>
            <w:tcW w:w="1870" w:type="dxa"/>
            <w:vAlign w:val="bottom"/>
          </w:tcPr>
          <w:p w14:paraId="7552267A" w14:textId="77777777" w:rsidR="005C5B23" w:rsidRPr="00E36ACC" w:rsidRDefault="005C5B23" w:rsidP="005C5B23">
            <w:pPr>
              <w:pStyle w:val="index"/>
              <w:spacing w:after="0" w:line="240" w:lineRule="exact"/>
              <w:jc w:val="center"/>
              <w:rPr>
                <w:rFonts w:ascii="CordiaUPC" w:hAnsi="CordiaUPC" w:cs="CordiaUPC"/>
                <w:szCs w:val="22"/>
                <w:lang w:val="en-GB"/>
              </w:rPr>
            </w:pPr>
          </w:p>
        </w:tc>
        <w:tc>
          <w:tcPr>
            <w:tcW w:w="812" w:type="dxa"/>
            <w:vAlign w:val="bottom"/>
          </w:tcPr>
          <w:p w14:paraId="6B9AFDA5" w14:textId="77777777" w:rsidR="005C5B23" w:rsidRPr="00E36ACC" w:rsidRDefault="005C5B23" w:rsidP="005C5B23">
            <w:pPr>
              <w:pStyle w:val="index"/>
              <w:spacing w:after="0" w:line="240" w:lineRule="exact"/>
              <w:jc w:val="center"/>
              <w:rPr>
                <w:rFonts w:ascii="CordiaUPC" w:hAnsi="CordiaUPC" w:cs="CordiaUPC"/>
                <w:szCs w:val="22"/>
                <w:lang w:val="en-GB"/>
              </w:rPr>
            </w:pPr>
          </w:p>
        </w:tc>
        <w:tc>
          <w:tcPr>
            <w:tcW w:w="101" w:type="dxa"/>
            <w:vAlign w:val="bottom"/>
          </w:tcPr>
          <w:p w14:paraId="34018F5D"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8" w:type="dxa"/>
            <w:vAlign w:val="bottom"/>
          </w:tcPr>
          <w:p w14:paraId="3AE5B655" w14:textId="77777777"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Loans and</w:t>
            </w:r>
          </w:p>
        </w:tc>
        <w:tc>
          <w:tcPr>
            <w:tcW w:w="102" w:type="dxa"/>
            <w:vAlign w:val="bottom"/>
          </w:tcPr>
          <w:p w14:paraId="1990A2AA"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25" w:type="dxa"/>
            <w:vAlign w:val="bottom"/>
          </w:tcPr>
          <w:p w14:paraId="5CBD07AF" w14:textId="77777777" w:rsidR="005C5B23" w:rsidRPr="00E36ACC" w:rsidRDefault="005C5B23" w:rsidP="005C5B23">
            <w:pPr>
              <w:pStyle w:val="index"/>
              <w:spacing w:after="0" w:line="240" w:lineRule="exact"/>
              <w:jc w:val="center"/>
              <w:rPr>
                <w:rFonts w:ascii="CordiaUPC" w:hAnsi="CordiaUPC" w:cs="CordiaUPC"/>
                <w:b/>
                <w:bCs/>
                <w:szCs w:val="22"/>
                <w:lang w:bidi="th-TH"/>
              </w:rPr>
            </w:pPr>
          </w:p>
        </w:tc>
        <w:tc>
          <w:tcPr>
            <w:tcW w:w="106" w:type="dxa"/>
            <w:vAlign w:val="bottom"/>
          </w:tcPr>
          <w:p w14:paraId="5ADC99B1"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985" w:type="dxa"/>
            <w:vAlign w:val="bottom"/>
          </w:tcPr>
          <w:p w14:paraId="5C010253" w14:textId="77777777"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Allowance</w:t>
            </w:r>
          </w:p>
        </w:tc>
        <w:tc>
          <w:tcPr>
            <w:tcW w:w="102" w:type="dxa"/>
            <w:vAlign w:val="bottom"/>
          </w:tcPr>
          <w:p w14:paraId="2DC320FD" w14:textId="77777777" w:rsidR="005C5B23" w:rsidRPr="00E36ACC" w:rsidRDefault="005C5B23" w:rsidP="005C5B23">
            <w:pPr>
              <w:spacing w:line="240" w:lineRule="exact"/>
              <w:ind w:left="-242" w:right="93"/>
              <w:jc w:val="right"/>
              <w:rPr>
                <w:rFonts w:ascii="CordiaUPC" w:hAnsi="CordiaUPC" w:cs="CordiaUPC"/>
                <w:b/>
                <w:bCs/>
                <w:szCs w:val="22"/>
              </w:rPr>
            </w:pPr>
          </w:p>
        </w:tc>
        <w:tc>
          <w:tcPr>
            <w:tcW w:w="813" w:type="dxa"/>
            <w:vAlign w:val="bottom"/>
          </w:tcPr>
          <w:p w14:paraId="31D566E6" w14:textId="77777777" w:rsidR="005C5B23" w:rsidRPr="00E36ACC" w:rsidRDefault="005C5B23" w:rsidP="005C5B23">
            <w:pPr>
              <w:pStyle w:val="index"/>
              <w:spacing w:after="0" w:line="240" w:lineRule="exact"/>
              <w:jc w:val="center"/>
              <w:rPr>
                <w:rFonts w:ascii="CordiaUPC" w:hAnsi="CordiaUPC" w:cs="CordiaUPC"/>
                <w:szCs w:val="22"/>
                <w:lang w:val="en-GB"/>
              </w:rPr>
            </w:pPr>
          </w:p>
        </w:tc>
        <w:tc>
          <w:tcPr>
            <w:tcW w:w="106" w:type="dxa"/>
            <w:vAlign w:val="bottom"/>
          </w:tcPr>
          <w:p w14:paraId="62D948FD"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8" w:type="dxa"/>
            <w:vAlign w:val="bottom"/>
          </w:tcPr>
          <w:p w14:paraId="44D1FE08" w14:textId="77777777"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Loans and</w:t>
            </w:r>
          </w:p>
        </w:tc>
        <w:tc>
          <w:tcPr>
            <w:tcW w:w="101" w:type="dxa"/>
            <w:vAlign w:val="bottom"/>
          </w:tcPr>
          <w:p w14:paraId="470B56DE"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25" w:type="dxa"/>
            <w:vAlign w:val="bottom"/>
          </w:tcPr>
          <w:p w14:paraId="191053F3" w14:textId="77777777" w:rsidR="005C5B23" w:rsidRPr="00E36ACC" w:rsidRDefault="005C5B23" w:rsidP="005C5B23">
            <w:pPr>
              <w:pStyle w:val="index"/>
              <w:spacing w:after="0" w:line="240" w:lineRule="exact"/>
              <w:jc w:val="center"/>
              <w:rPr>
                <w:rFonts w:ascii="CordiaUPC" w:hAnsi="CordiaUPC" w:cs="CordiaUPC"/>
                <w:szCs w:val="22"/>
                <w:lang w:val="en-GB"/>
              </w:rPr>
            </w:pPr>
          </w:p>
        </w:tc>
        <w:tc>
          <w:tcPr>
            <w:tcW w:w="101" w:type="dxa"/>
            <w:vAlign w:val="bottom"/>
          </w:tcPr>
          <w:p w14:paraId="227147D4"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9" w:type="dxa"/>
            <w:vAlign w:val="bottom"/>
          </w:tcPr>
          <w:p w14:paraId="6EDD4C7B" w14:textId="4D2FD032"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Allowance</w:t>
            </w:r>
          </w:p>
        </w:tc>
      </w:tr>
      <w:tr w:rsidR="005C5B23" w:rsidRPr="00E36ACC" w14:paraId="5F500F13" w14:textId="77777777" w:rsidTr="00DD4D94">
        <w:trPr>
          <w:trHeight w:val="167"/>
        </w:trPr>
        <w:tc>
          <w:tcPr>
            <w:tcW w:w="1870" w:type="dxa"/>
            <w:vAlign w:val="bottom"/>
          </w:tcPr>
          <w:p w14:paraId="3E6633D5" w14:textId="77777777" w:rsidR="005C5B23" w:rsidRPr="00E36ACC" w:rsidRDefault="005C5B23" w:rsidP="005C5B23">
            <w:pPr>
              <w:pStyle w:val="index"/>
              <w:spacing w:after="0" w:line="240" w:lineRule="exact"/>
              <w:jc w:val="center"/>
              <w:rPr>
                <w:rFonts w:ascii="CordiaUPC" w:hAnsi="CordiaUPC" w:cs="CordiaUPC"/>
                <w:szCs w:val="22"/>
                <w:lang w:val="en-GB"/>
              </w:rPr>
            </w:pPr>
          </w:p>
        </w:tc>
        <w:tc>
          <w:tcPr>
            <w:tcW w:w="812" w:type="dxa"/>
            <w:vAlign w:val="bottom"/>
          </w:tcPr>
          <w:p w14:paraId="71DF5522" w14:textId="77777777" w:rsidR="005C5B23" w:rsidRPr="00E36ACC" w:rsidRDefault="005C5B23" w:rsidP="005C5B23">
            <w:pPr>
              <w:pStyle w:val="index"/>
              <w:spacing w:after="0" w:line="240" w:lineRule="exact"/>
              <w:jc w:val="center"/>
              <w:rPr>
                <w:rFonts w:ascii="CordiaUPC" w:hAnsi="CordiaUPC" w:cs="CordiaUPC"/>
                <w:szCs w:val="22"/>
                <w:lang w:val="en-GB"/>
              </w:rPr>
            </w:pPr>
          </w:p>
        </w:tc>
        <w:tc>
          <w:tcPr>
            <w:tcW w:w="101" w:type="dxa"/>
            <w:vAlign w:val="bottom"/>
          </w:tcPr>
          <w:p w14:paraId="1FD1E2A1"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8" w:type="dxa"/>
            <w:vAlign w:val="bottom"/>
          </w:tcPr>
          <w:p w14:paraId="51EFF5E8" w14:textId="77777777"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accrued</w:t>
            </w:r>
          </w:p>
        </w:tc>
        <w:tc>
          <w:tcPr>
            <w:tcW w:w="102" w:type="dxa"/>
            <w:vAlign w:val="bottom"/>
          </w:tcPr>
          <w:p w14:paraId="7DB9A0B1"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25" w:type="dxa"/>
            <w:vAlign w:val="bottom"/>
          </w:tcPr>
          <w:p w14:paraId="55569737" w14:textId="77777777" w:rsidR="005C5B23" w:rsidRPr="00E36ACC" w:rsidRDefault="005C5B23" w:rsidP="005C5B23">
            <w:pPr>
              <w:pStyle w:val="index"/>
              <w:spacing w:after="0" w:line="240" w:lineRule="exact"/>
              <w:jc w:val="center"/>
              <w:rPr>
                <w:rFonts w:ascii="CordiaUPC" w:hAnsi="CordiaUPC" w:cs="CordiaUPC"/>
                <w:b/>
                <w:bCs/>
                <w:szCs w:val="22"/>
                <w:lang w:bidi="th-TH"/>
              </w:rPr>
            </w:pPr>
          </w:p>
        </w:tc>
        <w:tc>
          <w:tcPr>
            <w:tcW w:w="106" w:type="dxa"/>
            <w:vAlign w:val="bottom"/>
          </w:tcPr>
          <w:p w14:paraId="75F40EFD"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985" w:type="dxa"/>
            <w:vAlign w:val="bottom"/>
          </w:tcPr>
          <w:p w14:paraId="2EF00356" w14:textId="77777777"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for</w:t>
            </w:r>
          </w:p>
        </w:tc>
        <w:tc>
          <w:tcPr>
            <w:tcW w:w="102" w:type="dxa"/>
            <w:vAlign w:val="bottom"/>
          </w:tcPr>
          <w:p w14:paraId="48BCC4CC" w14:textId="77777777" w:rsidR="005C5B23" w:rsidRPr="00E36ACC" w:rsidRDefault="005C5B23" w:rsidP="005C5B23">
            <w:pPr>
              <w:spacing w:line="240" w:lineRule="exact"/>
              <w:ind w:left="-242" w:right="93"/>
              <w:jc w:val="right"/>
              <w:rPr>
                <w:rFonts w:ascii="CordiaUPC" w:hAnsi="CordiaUPC" w:cs="CordiaUPC"/>
                <w:b/>
                <w:bCs/>
                <w:szCs w:val="22"/>
              </w:rPr>
            </w:pPr>
          </w:p>
        </w:tc>
        <w:tc>
          <w:tcPr>
            <w:tcW w:w="813" w:type="dxa"/>
            <w:vAlign w:val="bottom"/>
          </w:tcPr>
          <w:p w14:paraId="0CD695B0" w14:textId="77777777" w:rsidR="005C5B23" w:rsidRPr="00E36ACC" w:rsidRDefault="005C5B23" w:rsidP="005C5B23">
            <w:pPr>
              <w:pStyle w:val="index"/>
              <w:spacing w:after="0" w:line="240" w:lineRule="exact"/>
              <w:jc w:val="center"/>
              <w:rPr>
                <w:rFonts w:ascii="CordiaUPC" w:hAnsi="CordiaUPC" w:cs="CordiaUPC"/>
                <w:szCs w:val="22"/>
                <w:lang w:val="en-GB"/>
              </w:rPr>
            </w:pPr>
          </w:p>
        </w:tc>
        <w:tc>
          <w:tcPr>
            <w:tcW w:w="106" w:type="dxa"/>
            <w:vAlign w:val="bottom"/>
          </w:tcPr>
          <w:p w14:paraId="1F3930AB"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8" w:type="dxa"/>
            <w:vAlign w:val="bottom"/>
          </w:tcPr>
          <w:p w14:paraId="700CDEA5" w14:textId="77777777"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accrued</w:t>
            </w:r>
          </w:p>
        </w:tc>
        <w:tc>
          <w:tcPr>
            <w:tcW w:w="101" w:type="dxa"/>
            <w:vAlign w:val="bottom"/>
          </w:tcPr>
          <w:p w14:paraId="38C64791"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25" w:type="dxa"/>
            <w:vAlign w:val="bottom"/>
          </w:tcPr>
          <w:p w14:paraId="29B4679C" w14:textId="77777777" w:rsidR="005C5B23" w:rsidRPr="00E36ACC" w:rsidRDefault="005C5B23" w:rsidP="005C5B23">
            <w:pPr>
              <w:pStyle w:val="index"/>
              <w:spacing w:after="0" w:line="240" w:lineRule="exact"/>
              <w:jc w:val="center"/>
              <w:rPr>
                <w:rFonts w:ascii="CordiaUPC" w:hAnsi="CordiaUPC" w:cs="CordiaUPC"/>
                <w:szCs w:val="22"/>
                <w:lang w:val="en-GB"/>
              </w:rPr>
            </w:pPr>
          </w:p>
        </w:tc>
        <w:tc>
          <w:tcPr>
            <w:tcW w:w="101" w:type="dxa"/>
            <w:vAlign w:val="bottom"/>
          </w:tcPr>
          <w:p w14:paraId="08F78EA9"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9" w:type="dxa"/>
            <w:vAlign w:val="bottom"/>
          </w:tcPr>
          <w:p w14:paraId="1C28ABB5" w14:textId="0ED1B212"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for</w:t>
            </w:r>
          </w:p>
        </w:tc>
      </w:tr>
      <w:tr w:rsidR="005C5B23" w:rsidRPr="00E36ACC" w14:paraId="0478C49B" w14:textId="77777777" w:rsidTr="00DD4D94">
        <w:trPr>
          <w:trHeight w:val="167"/>
        </w:trPr>
        <w:tc>
          <w:tcPr>
            <w:tcW w:w="1870" w:type="dxa"/>
            <w:vAlign w:val="bottom"/>
          </w:tcPr>
          <w:p w14:paraId="1D5F4151" w14:textId="77777777" w:rsidR="005C5B23" w:rsidRPr="00E36ACC" w:rsidRDefault="005C5B23" w:rsidP="005C5B23">
            <w:pPr>
              <w:pStyle w:val="index"/>
              <w:spacing w:after="0" w:line="240" w:lineRule="exact"/>
              <w:jc w:val="center"/>
              <w:rPr>
                <w:rFonts w:ascii="CordiaUPC" w:hAnsi="CordiaUPC" w:cs="CordiaUPC"/>
                <w:szCs w:val="22"/>
                <w:lang w:val="en-GB"/>
              </w:rPr>
            </w:pPr>
          </w:p>
        </w:tc>
        <w:tc>
          <w:tcPr>
            <w:tcW w:w="812" w:type="dxa"/>
            <w:vAlign w:val="bottom"/>
          </w:tcPr>
          <w:p w14:paraId="6A598C1A" w14:textId="77777777" w:rsidR="005C5B23" w:rsidRPr="00E36ACC" w:rsidRDefault="005C5B23" w:rsidP="005C5B23">
            <w:pPr>
              <w:pStyle w:val="index"/>
              <w:spacing w:after="0" w:line="240" w:lineRule="exact"/>
              <w:jc w:val="center"/>
              <w:rPr>
                <w:rFonts w:ascii="CordiaUPC" w:hAnsi="CordiaUPC" w:cs="CordiaUPC"/>
                <w:b/>
                <w:bCs/>
                <w:szCs w:val="22"/>
                <w:cs/>
                <w:lang w:bidi="th-TH"/>
              </w:rPr>
            </w:pPr>
            <w:r w:rsidRPr="00E36ACC">
              <w:rPr>
                <w:rFonts w:ascii="CordiaUPC" w:hAnsi="CordiaUPC" w:cs="CordiaUPC" w:hint="cs"/>
                <w:szCs w:val="22"/>
                <w:lang w:val="en-GB"/>
              </w:rPr>
              <w:t>Number of</w:t>
            </w:r>
          </w:p>
        </w:tc>
        <w:tc>
          <w:tcPr>
            <w:tcW w:w="101" w:type="dxa"/>
            <w:vAlign w:val="bottom"/>
          </w:tcPr>
          <w:p w14:paraId="0860ACD2"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8" w:type="dxa"/>
            <w:vAlign w:val="bottom"/>
          </w:tcPr>
          <w:p w14:paraId="7FD2B2ED" w14:textId="77777777"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interest</w:t>
            </w:r>
          </w:p>
        </w:tc>
        <w:tc>
          <w:tcPr>
            <w:tcW w:w="102" w:type="dxa"/>
            <w:vAlign w:val="bottom"/>
          </w:tcPr>
          <w:p w14:paraId="5127289B"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25" w:type="dxa"/>
            <w:vAlign w:val="bottom"/>
          </w:tcPr>
          <w:p w14:paraId="664D9B8C" w14:textId="77777777" w:rsidR="005C5B23" w:rsidRPr="00E36ACC" w:rsidRDefault="005C5B23" w:rsidP="005C5B23">
            <w:pPr>
              <w:pStyle w:val="index"/>
              <w:spacing w:after="0" w:line="240" w:lineRule="exact"/>
              <w:jc w:val="center"/>
              <w:rPr>
                <w:rFonts w:ascii="CordiaUPC" w:hAnsi="CordiaUPC" w:cs="CordiaUPC"/>
                <w:b/>
                <w:bCs/>
                <w:szCs w:val="22"/>
                <w:lang w:bidi="th-TH"/>
              </w:rPr>
            </w:pPr>
          </w:p>
        </w:tc>
        <w:tc>
          <w:tcPr>
            <w:tcW w:w="106" w:type="dxa"/>
            <w:vAlign w:val="bottom"/>
          </w:tcPr>
          <w:p w14:paraId="4A553083"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985" w:type="dxa"/>
            <w:vAlign w:val="bottom"/>
          </w:tcPr>
          <w:p w14:paraId="4132E596" w14:textId="77777777"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expected</w:t>
            </w:r>
          </w:p>
        </w:tc>
        <w:tc>
          <w:tcPr>
            <w:tcW w:w="102" w:type="dxa"/>
            <w:vAlign w:val="bottom"/>
          </w:tcPr>
          <w:p w14:paraId="589E76B8" w14:textId="77777777" w:rsidR="005C5B23" w:rsidRPr="00E36ACC" w:rsidRDefault="005C5B23" w:rsidP="005C5B23">
            <w:pPr>
              <w:spacing w:line="240" w:lineRule="exact"/>
              <w:ind w:left="-242" w:right="93"/>
              <w:jc w:val="right"/>
              <w:rPr>
                <w:rFonts w:ascii="CordiaUPC" w:hAnsi="CordiaUPC" w:cs="CordiaUPC"/>
                <w:b/>
                <w:bCs/>
                <w:szCs w:val="22"/>
              </w:rPr>
            </w:pPr>
          </w:p>
        </w:tc>
        <w:tc>
          <w:tcPr>
            <w:tcW w:w="813" w:type="dxa"/>
            <w:vAlign w:val="bottom"/>
          </w:tcPr>
          <w:p w14:paraId="523D58C5" w14:textId="77777777"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Number of</w:t>
            </w:r>
          </w:p>
        </w:tc>
        <w:tc>
          <w:tcPr>
            <w:tcW w:w="106" w:type="dxa"/>
            <w:vAlign w:val="bottom"/>
          </w:tcPr>
          <w:p w14:paraId="168354F0"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8" w:type="dxa"/>
            <w:vAlign w:val="bottom"/>
          </w:tcPr>
          <w:p w14:paraId="475E26B9" w14:textId="77777777"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interest</w:t>
            </w:r>
          </w:p>
        </w:tc>
        <w:tc>
          <w:tcPr>
            <w:tcW w:w="101" w:type="dxa"/>
            <w:vAlign w:val="bottom"/>
          </w:tcPr>
          <w:p w14:paraId="02004F24"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25" w:type="dxa"/>
            <w:vAlign w:val="bottom"/>
          </w:tcPr>
          <w:p w14:paraId="60E8D9F0" w14:textId="77777777" w:rsidR="005C5B23" w:rsidRPr="00E36ACC" w:rsidRDefault="005C5B23" w:rsidP="005C5B23">
            <w:pPr>
              <w:pStyle w:val="index"/>
              <w:spacing w:after="0" w:line="240" w:lineRule="exact"/>
              <w:jc w:val="center"/>
              <w:rPr>
                <w:rFonts w:ascii="CordiaUPC" w:hAnsi="CordiaUPC" w:cs="CordiaUPC"/>
                <w:szCs w:val="22"/>
                <w:lang w:val="en-GB"/>
              </w:rPr>
            </w:pPr>
          </w:p>
        </w:tc>
        <w:tc>
          <w:tcPr>
            <w:tcW w:w="101" w:type="dxa"/>
            <w:vAlign w:val="bottom"/>
          </w:tcPr>
          <w:p w14:paraId="5FFDBF6E"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9" w:type="dxa"/>
            <w:vAlign w:val="bottom"/>
          </w:tcPr>
          <w:p w14:paraId="24A5B761" w14:textId="7C116184"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expected</w:t>
            </w:r>
          </w:p>
        </w:tc>
      </w:tr>
      <w:tr w:rsidR="005C5B23" w:rsidRPr="00E36ACC" w14:paraId="3F7103C4" w14:textId="77777777" w:rsidTr="00DD4D94">
        <w:trPr>
          <w:trHeight w:val="167"/>
        </w:trPr>
        <w:tc>
          <w:tcPr>
            <w:tcW w:w="1870" w:type="dxa"/>
            <w:vAlign w:val="bottom"/>
          </w:tcPr>
          <w:p w14:paraId="281B22E9" w14:textId="77777777" w:rsidR="005C5B23" w:rsidRPr="00E36ACC" w:rsidRDefault="005C5B23" w:rsidP="005C5B23">
            <w:pPr>
              <w:pStyle w:val="index"/>
              <w:spacing w:after="0" w:line="240" w:lineRule="exact"/>
              <w:jc w:val="center"/>
              <w:rPr>
                <w:rFonts w:ascii="CordiaUPC" w:hAnsi="CordiaUPC" w:cs="CordiaUPC"/>
                <w:szCs w:val="22"/>
                <w:lang w:val="en-GB"/>
              </w:rPr>
            </w:pPr>
          </w:p>
        </w:tc>
        <w:tc>
          <w:tcPr>
            <w:tcW w:w="812" w:type="dxa"/>
            <w:vAlign w:val="bottom"/>
          </w:tcPr>
          <w:p w14:paraId="34170BC1" w14:textId="77777777" w:rsidR="005C5B23" w:rsidRPr="00E36ACC" w:rsidRDefault="005C5B23" w:rsidP="005C5B23">
            <w:pPr>
              <w:pStyle w:val="index"/>
              <w:spacing w:after="0" w:line="240" w:lineRule="exact"/>
              <w:jc w:val="center"/>
              <w:rPr>
                <w:rFonts w:ascii="CordiaUPC" w:hAnsi="CordiaUPC" w:cs="CordiaUPC"/>
                <w:b/>
                <w:bCs/>
                <w:szCs w:val="22"/>
                <w:cs/>
                <w:lang w:bidi="th-TH"/>
              </w:rPr>
            </w:pPr>
            <w:r w:rsidRPr="00E36ACC">
              <w:rPr>
                <w:rFonts w:ascii="CordiaUPC" w:hAnsi="CordiaUPC" w:cs="CordiaUPC" w:hint="cs"/>
                <w:szCs w:val="22"/>
                <w:lang w:val="en-GB"/>
              </w:rPr>
              <w:t>debtors</w:t>
            </w:r>
          </w:p>
        </w:tc>
        <w:tc>
          <w:tcPr>
            <w:tcW w:w="101" w:type="dxa"/>
            <w:vAlign w:val="bottom"/>
          </w:tcPr>
          <w:p w14:paraId="732AAD0C"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8" w:type="dxa"/>
            <w:vAlign w:val="bottom"/>
          </w:tcPr>
          <w:p w14:paraId="473D9F91" w14:textId="77777777" w:rsidR="005C5B23" w:rsidRPr="00E36ACC" w:rsidRDefault="005C5B23" w:rsidP="005C5B23">
            <w:pPr>
              <w:pStyle w:val="index"/>
              <w:spacing w:after="0" w:line="240" w:lineRule="exact"/>
              <w:jc w:val="center"/>
              <w:rPr>
                <w:rFonts w:ascii="CordiaUPC" w:hAnsi="CordiaUPC" w:cs="CordiaUPC"/>
                <w:b/>
                <w:bCs/>
                <w:szCs w:val="22"/>
                <w:lang w:bidi="th-TH"/>
              </w:rPr>
            </w:pPr>
            <w:r w:rsidRPr="00E36ACC">
              <w:rPr>
                <w:rFonts w:ascii="CordiaUPC" w:hAnsi="CordiaUPC" w:cs="CordiaUPC" w:hint="cs"/>
                <w:szCs w:val="22"/>
                <w:lang w:val="en-GB"/>
              </w:rPr>
              <w:t>receivables</w:t>
            </w:r>
          </w:p>
        </w:tc>
        <w:tc>
          <w:tcPr>
            <w:tcW w:w="102" w:type="dxa"/>
            <w:vAlign w:val="bottom"/>
          </w:tcPr>
          <w:p w14:paraId="221F6168"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25" w:type="dxa"/>
            <w:vAlign w:val="bottom"/>
          </w:tcPr>
          <w:p w14:paraId="28E8A38E" w14:textId="77777777" w:rsidR="005C5B23" w:rsidRPr="00E36ACC" w:rsidRDefault="005C5B23" w:rsidP="005C5B23">
            <w:pPr>
              <w:pStyle w:val="index"/>
              <w:spacing w:after="0" w:line="240" w:lineRule="exact"/>
              <w:jc w:val="center"/>
              <w:rPr>
                <w:rFonts w:ascii="CordiaUPC" w:hAnsi="CordiaUPC" w:cs="CordiaUPC"/>
                <w:b/>
                <w:bCs/>
                <w:szCs w:val="22"/>
                <w:lang w:bidi="th-TH"/>
              </w:rPr>
            </w:pPr>
            <w:r w:rsidRPr="00E36ACC">
              <w:rPr>
                <w:rFonts w:ascii="CordiaUPC" w:hAnsi="CordiaUPC" w:cs="CordiaUPC" w:hint="cs"/>
                <w:szCs w:val="22"/>
                <w:lang w:val="en-GB"/>
              </w:rPr>
              <w:t>Collateral</w:t>
            </w:r>
          </w:p>
        </w:tc>
        <w:tc>
          <w:tcPr>
            <w:tcW w:w="106" w:type="dxa"/>
            <w:vAlign w:val="bottom"/>
          </w:tcPr>
          <w:p w14:paraId="7FD75114"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985" w:type="dxa"/>
            <w:vAlign w:val="bottom"/>
          </w:tcPr>
          <w:p w14:paraId="024E6BF3" w14:textId="77777777"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credit loss</w:t>
            </w:r>
          </w:p>
        </w:tc>
        <w:tc>
          <w:tcPr>
            <w:tcW w:w="102" w:type="dxa"/>
            <w:vAlign w:val="bottom"/>
          </w:tcPr>
          <w:p w14:paraId="158FEA2C" w14:textId="77777777" w:rsidR="005C5B23" w:rsidRPr="00E36ACC" w:rsidRDefault="005C5B23" w:rsidP="005C5B23">
            <w:pPr>
              <w:spacing w:line="240" w:lineRule="exact"/>
              <w:ind w:left="-242" w:right="93"/>
              <w:jc w:val="right"/>
              <w:rPr>
                <w:rFonts w:ascii="CordiaUPC" w:hAnsi="CordiaUPC" w:cs="CordiaUPC"/>
                <w:b/>
                <w:bCs/>
                <w:szCs w:val="22"/>
              </w:rPr>
            </w:pPr>
          </w:p>
        </w:tc>
        <w:tc>
          <w:tcPr>
            <w:tcW w:w="813" w:type="dxa"/>
            <w:vAlign w:val="bottom"/>
          </w:tcPr>
          <w:p w14:paraId="4D1769DC" w14:textId="77777777"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debtors</w:t>
            </w:r>
          </w:p>
        </w:tc>
        <w:tc>
          <w:tcPr>
            <w:tcW w:w="106" w:type="dxa"/>
            <w:vAlign w:val="bottom"/>
          </w:tcPr>
          <w:p w14:paraId="1644FF88"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8" w:type="dxa"/>
            <w:vAlign w:val="bottom"/>
          </w:tcPr>
          <w:p w14:paraId="700BB961" w14:textId="77777777"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receivables</w:t>
            </w:r>
          </w:p>
        </w:tc>
        <w:tc>
          <w:tcPr>
            <w:tcW w:w="101" w:type="dxa"/>
            <w:vAlign w:val="bottom"/>
          </w:tcPr>
          <w:p w14:paraId="0CD3A831"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25" w:type="dxa"/>
            <w:vAlign w:val="bottom"/>
          </w:tcPr>
          <w:p w14:paraId="2EE80D49" w14:textId="77777777"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Collateral</w:t>
            </w:r>
          </w:p>
        </w:tc>
        <w:tc>
          <w:tcPr>
            <w:tcW w:w="101" w:type="dxa"/>
            <w:vAlign w:val="bottom"/>
          </w:tcPr>
          <w:p w14:paraId="175266D0"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9" w:type="dxa"/>
            <w:vAlign w:val="bottom"/>
          </w:tcPr>
          <w:p w14:paraId="4F3F035E" w14:textId="6F4FB3E6" w:rsidR="005C5B23" w:rsidRPr="00E36ACC" w:rsidRDefault="005C5B23" w:rsidP="005C5B23">
            <w:pPr>
              <w:pStyle w:val="index"/>
              <w:spacing w:after="0" w:line="240" w:lineRule="exact"/>
              <w:jc w:val="center"/>
              <w:rPr>
                <w:rFonts w:ascii="CordiaUPC" w:hAnsi="CordiaUPC" w:cs="CordiaUPC"/>
                <w:szCs w:val="22"/>
                <w:lang w:val="en-GB"/>
              </w:rPr>
            </w:pPr>
            <w:r w:rsidRPr="00E36ACC">
              <w:rPr>
                <w:rFonts w:ascii="CordiaUPC" w:hAnsi="CordiaUPC" w:cs="CordiaUPC" w:hint="cs"/>
                <w:szCs w:val="22"/>
                <w:lang w:val="en-GB"/>
              </w:rPr>
              <w:t>credit loss</w:t>
            </w:r>
          </w:p>
        </w:tc>
      </w:tr>
      <w:tr w:rsidR="001D1EDE" w:rsidRPr="00E36ACC" w14:paraId="2193CCD1" w14:textId="77777777" w:rsidTr="00DD4D94">
        <w:trPr>
          <w:trHeight w:val="167"/>
        </w:trPr>
        <w:tc>
          <w:tcPr>
            <w:tcW w:w="1870" w:type="dxa"/>
            <w:vAlign w:val="bottom"/>
          </w:tcPr>
          <w:p w14:paraId="6DAA4F24" w14:textId="77777777" w:rsidR="001D1EDE" w:rsidRPr="00E36ACC" w:rsidRDefault="001D1EDE" w:rsidP="00E36ACC">
            <w:pPr>
              <w:pStyle w:val="index"/>
              <w:spacing w:after="0" w:line="240" w:lineRule="exact"/>
              <w:jc w:val="center"/>
              <w:rPr>
                <w:rFonts w:ascii="CordiaUPC" w:hAnsi="CordiaUPC" w:cs="CordiaUPC"/>
                <w:szCs w:val="22"/>
                <w:lang w:val="en-GB"/>
              </w:rPr>
            </w:pPr>
          </w:p>
        </w:tc>
        <w:tc>
          <w:tcPr>
            <w:tcW w:w="812" w:type="dxa"/>
            <w:vAlign w:val="bottom"/>
          </w:tcPr>
          <w:p w14:paraId="39AB0938" w14:textId="77777777" w:rsidR="001D1EDE" w:rsidRPr="00E36ACC" w:rsidRDefault="001D1EDE" w:rsidP="00E36ACC">
            <w:pPr>
              <w:pStyle w:val="index"/>
              <w:spacing w:after="0" w:line="240" w:lineRule="exact"/>
              <w:jc w:val="center"/>
              <w:rPr>
                <w:rFonts w:ascii="CordiaUPC" w:hAnsi="CordiaUPC" w:cs="CordiaUPC"/>
                <w:szCs w:val="22"/>
                <w:lang w:val="en-GB"/>
              </w:rPr>
            </w:pPr>
          </w:p>
        </w:tc>
        <w:tc>
          <w:tcPr>
            <w:tcW w:w="101" w:type="dxa"/>
            <w:vAlign w:val="bottom"/>
          </w:tcPr>
          <w:p w14:paraId="718D8DF8" w14:textId="77777777" w:rsidR="001D1EDE" w:rsidRPr="00E36ACC" w:rsidRDefault="001D1EDE" w:rsidP="00E36ACC">
            <w:pPr>
              <w:spacing w:line="240" w:lineRule="exact"/>
              <w:ind w:left="-242" w:right="93"/>
              <w:jc w:val="right"/>
              <w:rPr>
                <w:rFonts w:ascii="CordiaUPC" w:hAnsi="CordiaUPC" w:cs="CordiaUPC"/>
                <w:b/>
                <w:bCs/>
                <w:szCs w:val="22"/>
                <w:lang w:bidi="th-TH"/>
              </w:rPr>
            </w:pPr>
          </w:p>
        </w:tc>
        <w:tc>
          <w:tcPr>
            <w:tcW w:w="2856" w:type="dxa"/>
            <w:gridSpan w:val="5"/>
            <w:vAlign w:val="bottom"/>
          </w:tcPr>
          <w:p w14:paraId="5E8C611F" w14:textId="77777777" w:rsidR="001D1EDE" w:rsidRPr="00E36ACC" w:rsidRDefault="001D1EDE" w:rsidP="00E36ACC">
            <w:pPr>
              <w:pStyle w:val="index"/>
              <w:spacing w:after="0" w:line="240" w:lineRule="exact"/>
              <w:jc w:val="center"/>
              <w:rPr>
                <w:rFonts w:ascii="CordiaUPC" w:hAnsi="CordiaUPC" w:cs="CordiaUPC"/>
                <w:szCs w:val="22"/>
                <w:highlight w:val="cyan"/>
                <w:lang w:val="en-GB"/>
              </w:rPr>
            </w:pPr>
            <w:r w:rsidRPr="00E36ACC">
              <w:rPr>
                <w:rFonts w:ascii="CordiaUPC" w:hAnsi="CordiaUPC" w:cs="CordiaUPC" w:hint="cs"/>
                <w:i/>
                <w:iCs/>
                <w:szCs w:val="22"/>
                <w:lang w:val="en-GB"/>
              </w:rPr>
              <w:t>(in million Baht)</w:t>
            </w:r>
          </w:p>
        </w:tc>
        <w:tc>
          <w:tcPr>
            <w:tcW w:w="102" w:type="dxa"/>
            <w:vAlign w:val="bottom"/>
          </w:tcPr>
          <w:p w14:paraId="4A76D02E" w14:textId="77777777" w:rsidR="001D1EDE" w:rsidRPr="00E36ACC" w:rsidRDefault="001D1EDE" w:rsidP="00E36ACC">
            <w:pPr>
              <w:spacing w:line="240" w:lineRule="exact"/>
              <w:ind w:left="-242" w:right="93"/>
              <w:jc w:val="right"/>
              <w:rPr>
                <w:rFonts w:ascii="CordiaUPC" w:hAnsi="CordiaUPC" w:cs="CordiaUPC"/>
                <w:b/>
                <w:bCs/>
                <w:szCs w:val="22"/>
              </w:rPr>
            </w:pPr>
          </w:p>
        </w:tc>
        <w:tc>
          <w:tcPr>
            <w:tcW w:w="813" w:type="dxa"/>
            <w:vAlign w:val="bottom"/>
          </w:tcPr>
          <w:p w14:paraId="4B1D6075" w14:textId="77777777" w:rsidR="001D1EDE" w:rsidRPr="00E36ACC" w:rsidRDefault="001D1EDE" w:rsidP="00E36ACC">
            <w:pPr>
              <w:pStyle w:val="index"/>
              <w:spacing w:after="0" w:line="240" w:lineRule="exact"/>
              <w:jc w:val="center"/>
              <w:rPr>
                <w:rFonts w:ascii="CordiaUPC" w:hAnsi="CordiaUPC" w:cs="CordiaUPC"/>
                <w:szCs w:val="22"/>
                <w:lang w:val="en-GB"/>
              </w:rPr>
            </w:pPr>
          </w:p>
        </w:tc>
        <w:tc>
          <w:tcPr>
            <w:tcW w:w="106" w:type="dxa"/>
            <w:vAlign w:val="bottom"/>
          </w:tcPr>
          <w:p w14:paraId="410A49FC" w14:textId="77777777" w:rsidR="001D1EDE" w:rsidRPr="00E36ACC" w:rsidRDefault="001D1EDE" w:rsidP="00E36ACC">
            <w:pPr>
              <w:spacing w:line="240" w:lineRule="exact"/>
              <w:ind w:left="-242" w:right="93"/>
              <w:jc w:val="right"/>
              <w:rPr>
                <w:rFonts w:ascii="CordiaUPC" w:hAnsi="CordiaUPC" w:cs="CordiaUPC"/>
                <w:b/>
                <w:bCs/>
                <w:szCs w:val="22"/>
                <w:lang w:bidi="th-TH"/>
              </w:rPr>
            </w:pPr>
          </w:p>
        </w:tc>
        <w:tc>
          <w:tcPr>
            <w:tcW w:w="2704" w:type="dxa"/>
            <w:gridSpan w:val="5"/>
            <w:vAlign w:val="bottom"/>
          </w:tcPr>
          <w:p w14:paraId="42C52E73" w14:textId="77777777" w:rsidR="001D1EDE" w:rsidRPr="00E36ACC" w:rsidRDefault="001D1EDE" w:rsidP="00E36ACC">
            <w:pPr>
              <w:pStyle w:val="index"/>
              <w:spacing w:after="0" w:line="240" w:lineRule="exact"/>
              <w:jc w:val="center"/>
              <w:rPr>
                <w:rFonts w:ascii="CordiaUPC" w:hAnsi="CordiaUPC" w:cs="CordiaUPC"/>
                <w:szCs w:val="22"/>
                <w:lang w:val="en-GB"/>
              </w:rPr>
            </w:pPr>
            <w:r w:rsidRPr="00E36ACC">
              <w:rPr>
                <w:rFonts w:ascii="CordiaUPC" w:hAnsi="CordiaUPC" w:cs="CordiaUPC" w:hint="cs"/>
                <w:i/>
                <w:iCs/>
                <w:szCs w:val="22"/>
                <w:lang w:val="en-GB"/>
              </w:rPr>
              <w:t>(in million Baht)</w:t>
            </w:r>
          </w:p>
        </w:tc>
      </w:tr>
      <w:tr w:rsidR="001D1EDE" w:rsidRPr="00E36ACC" w14:paraId="5652AB08" w14:textId="77777777" w:rsidTr="00DD4D94">
        <w:trPr>
          <w:trHeight w:val="167"/>
        </w:trPr>
        <w:tc>
          <w:tcPr>
            <w:tcW w:w="1870" w:type="dxa"/>
            <w:vAlign w:val="bottom"/>
          </w:tcPr>
          <w:p w14:paraId="3E253C00" w14:textId="77777777" w:rsidR="001D1EDE" w:rsidRPr="00E36ACC" w:rsidRDefault="001D1EDE" w:rsidP="00E36ACC">
            <w:pPr>
              <w:pStyle w:val="index"/>
              <w:spacing w:after="0" w:line="240" w:lineRule="exact"/>
              <w:ind w:left="60"/>
              <w:rPr>
                <w:rFonts w:ascii="CordiaUPC" w:hAnsi="CordiaUPC" w:cs="CordiaUPC"/>
                <w:b/>
                <w:bCs/>
                <w:szCs w:val="22"/>
                <w:lang w:val="en-GB"/>
              </w:rPr>
            </w:pPr>
            <w:r w:rsidRPr="00E36ACC">
              <w:rPr>
                <w:rFonts w:ascii="CordiaUPC" w:hAnsi="CordiaUPC" w:cs="CordiaUPC" w:hint="cs"/>
                <w:b/>
                <w:bCs/>
                <w:szCs w:val="22"/>
                <w:lang w:val="en-GB"/>
              </w:rPr>
              <w:t>Listed companies under</w:t>
            </w:r>
          </w:p>
        </w:tc>
        <w:tc>
          <w:tcPr>
            <w:tcW w:w="812" w:type="dxa"/>
            <w:vAlign w:val="bottom"/>
          </w:tcPr>
          <w:p w14:paraId="357BB02E" w14:textId="77777777" w:rsidR="001D1EDE" w:rsidRPr="00E36ACC" w:rsidRDefault="001D1EDE" w:rsidP="00E36ACC">
            <w:pPr>
              <w:spacing w:line="240" w:lineRule="exact"/>
              <w:ind w:left="-242" w:right="93"/>
              <w:jc w:val="right"/>
              <w:rPr>
                <w:rFonts w:ascii="CordiaUPC" w:hAnsi="CordiaUPC" w:cs="CordiaUPC"/>
                <w:b/>
                <w:bCs/>
                <w:szCs w:val="22"/>
                <w:cs/>
                <w:lang w:bidi="th-TH"/>
              </w:rPr>
            </w:pPr>
          </w:p>
        </w:tc>
        <w:tc>
          <w:tcPr>
            <w:tcW w:w="101" w:type="dxa"/>
            <w:vAlign w:val="bottom"/>
          </w:tcPr>
          <w:p w14:paraId="6522A8EE" w14:textId="77777777" w:rsidR="001D1EDE" w:rsidRPr="00E36ACC" w:rsidRDefault="001D1EDE" w:rsidP="00E36ACC">
            <w:pPr>
              <w:spacing w:line="240" w:lineRule="exact"/>
              <w:ind w:left="-242" w:right="93"/>
              <w:jc w:val="right"/>
              <w:rPr>
                <w:rFonts w:ascii="CordiaUPC" w:hAnsi="CordiaUPC" w:cs="CordiaUPC"/>
                <w:b/>
                <w:bCs/>
                <w:szCs w:val="22"/>
                <w:lang w:bidi="th-TH"/>
              </w:rPr>
            </w:pPr>
          </w:p>
        </w:tc>
        <w:tc>
          <w:tcPr>
            <w:tcW w:w="838" w:type="dxa"/>
            <w:vAlign w:val="bottom"/>
          </w:tcPr>
          <w:p w14:paraId="7DB79297" w14:textId="77777777" w:rsidR="001D1EDE" w:rsidRPr="00E36ACC" w:rsidRDefault="001D1EDE" w:rsidP="00E36ACC">
            <w:pPr>
              <w:spacing w:line="240" w:lineRule="exact"/>
              <w:ind w:left="-242" w:right="93"/>
              <w:jc w:val="right"/>
              <w:rPr>
                <w:rFonts w:ascii="CordiaUPC" w:hAnsi="CordiaUPC" w:cs="CordiaUPC"/>
                <w:b/>
                <w:bCs/>
                <w:szCs w:val="22"/>
                <w:lang w:bidi="th-TH"/>
              </w:rPr>
            </w:pPr>
          </w:p>
        </w:tc>
        <w:tc>
          <w:tcPr>
            <w:tcW w:w="102" w:type="dxa"/>
            <w:vAlign w:val="bottom"/>
          </w:tcPr>
          <w:p w14:paraId="067FACC9" w14:textId="77777777" w:rsidR="001D1EDE" w:rsidRPr="00E36ACC" w:rsidRDefault="001D1EDE" w:rsidP="00E36ACC">
            <w:pPr>
              <w:spacing w:line="240" w:lineRule="exact"/>
              <w:ind w:left="-242" w:right="93"/>
              <w:jc w:val="right"/>
              <w:rPr>
                <w:rFonts w:ascii="CordiaUPC" w:hAnsi="CordiaUPC" w:cs="CordiaUPC"/>
                <w:b/>
                <w:bCs/>
                <w:szCs w:val="22"/>
                <w:lang w:bidi="th-TH"/>
              </w:rPr>
            </w:pPr>
          </w:p>
        </w:tc>
        <w:tc>
          <w:tcPr>
            <w:tcW w:w="825" w:type="dxa"/>
            <w:vAlign w:val="bottom"/>
          </w:tcPr>
          <w:p w14:paraId="6B144D4B" w14:textId="77777777" w:rsidR="001D1EDE" w:rsidRPr="00E36ACC" w:rsidRDefault="001D1EDE" w:rsidP="00E36ACC">
            <w:pPr>
              <w:tabs>
                <w:tab w:val="decimal" w:pos="502"/>
              </w:tabs>
              <w:spacing w:line="240" w:lineRule="exact"/>
              <w:ind w:left="-242" w:right="93"/>
              <w:rPr>
                <w:rFonts w:ascii="CordiaUPC" w:hAnsi="CordiaUPC" w:cs="CordiaUPC"/>
                <w:b/>
                <w:bCs/>
                <w:szCs w:val="22"/>
                <w:lang w:bidi="th-TH"/>
              </w:rPr>
            </w:pPr>
          </w:p>
        </w:tc>
        <w:tc>
          <w:tcPr>
            <w:tcW w:w="106" w:type="dxa"/>
            <w:vAlign w:val="bottom"/>
          </w:tcPr>
          <w:p w14:paraId="04E631E2" w14:textId="77777777" w:rsidR="001D1EDE" w:rsidRPr="00E36ACC" w:rsidRDefault="001D1EDE" w:rsidP="00E36ACC">
            <w:pPr>
              <w:spacing w:line="240" w:lineRule="exact"/>
              <w:ind w:left="-242" w:right="93"/>
              <w:jc w:val="right"/>
              <w:rPr>
                <w:rFonts w:ascii="CordiaUPC" w:hAnsi="CordiaUPC" w:cs="CordiaUPC"/>
                <w:b/>
                <w:bCs/>
                <w:szCs w:val="22"/>
                <w:lang w:bidi="th-TH"/>
              </w:rPr>
            </w:pPr>
          </w:p>
        </w:tc>
        <w:tc>
          <w:tcPr>
            <w:tcW w:w="985" w:type="dxa"/>
            <w:vAlign w:val="bottom"/>
          </w:tcPr>
          <w:p w14:paraId="0E14537E" w14:textId="77777777" w:rsidR="001D1EDE" w:rsidRPr="00E36ACC" w:rsidRDefault="001D1EDE" w:rsidP="00E36ACC">
            <w:pPr>
              <w:spacing w:line="240" w:lineRule="exact"/>
              <w:ind w:left="-242" w:right="93"/>
              <w:jc w:val="right"/>
              <w:rPr>
                <w:rFonts w:ascii="CordiaUPC" w:hAnsi="CordiaUPC" w:cs="CordiaUPC"/>
                <w:b/>
                <w:bCs/>
                <w:szCs w:val="22"/>
                <w:lang w:bidi="th-TH"/>
              </w:rPr>
            </w:pPr>
          </w:p>
        </w:tc>
        <w:tc>
          <w:tcPr>
            <w:tcW w:w="102" w:type="dxa"/>
            <w:vAlign w:val="bottom"/>
          </w:tcPr>
          <w:p w14:paraId="3CD3B894" w14:textId="77777777" w:rsidR="001D1EDE" w:rsidRPr="00E36ACC" w:rsidRDefault="001D1EDE" w:rsidP="00E36ACC">
            <w:pPr>
              <w:spacing w:line="240" w:lineRule="exact"/>
              <w:ind w:left="-242" w:right="93"/>
              <w:jc w:val="right"/>
              <w:rPr>
                <w:rFonts w:ascii="CordiaUPC" w:hAnsi="CordiaUPC" w:cs="CordiaUPC"/>
                <w:b/>
                <w:bCs/>
                <w:szCs w:val="22"/>
              </w:rPr>
            </w:pPr>
          </w:p>
        </w:tc>
        <w:tc>
          <w:tcPr>
            <w:tcW w:w="813" w:type="dxa"/>
            <w:vAlign w:val="bottom"/>
          </w:tcPr>
          <w:p w14:paraId="215CDB43" w14:textId="77777777" w:rsidR="001D1EDE" w:rsidRPr="00E36ACC" w:rsidRDefault="001D1EDE" w:rsidP="00E36ACC">
            <w:pPr>
              <w:spacing w:line="240" w:lineRule="exact"/>
              <w:ind w:left="-242" w:right="93"/>
              <w:jc w:val="right"/>
              <w:rPr>
                <w:rFonts w:ascii="CordiaUPC" w:hAnsi="CordiaUPC" w:cs="CordiaUPC"/>
                <w:b/>
                <w:bCs/>
                <w:szCs w:val="22"/>
                <w:lang w:bidi="th-TH"/>
              </w:rPr>
            </w:pPr>
          </w:p>
        </w:tc>
        <w:tc>
          <w:tcPr>
            <w:tcW w:w="106" w:type="dxa"/>
            <w:vAlign w:val="bottom"/>
          </w:tcPr>
          <w:p w14:paraId="0254567C" w14:textId="77777777" w:rsidR="001D1EDE" w:rsidRPr="00E36ACC" w:rsidRDefault="001D1EDE" w:rsidP="00E36ACC">
            <w:pPr>
              <w:spacing w:line="240" w:lineRule="exact"/>
              <w:ind w:left="-242" w:right="93"/>
              <w:jc w:val="right"/>
              <w:rPr>
                <w:rFonts w:ascii="CordiaUPC" w:hAnsi="CordiaUPC" w:cs="CordiaUPC"/>
                <w:b/>
                <w:bCs/>
                <w:szCs w:val="22"/>
                <w:lang w:bidi="th-TH"/>
              </w:rPr>
            </w:pPr>
          </w:p>
        </w:tc>
        <w:tc>
          <w:tcPr>
            <w:tcW w:w="838" w:type="dxa"/>
            <w:vAlign w:val="bottom"/>
          </w:tcPr>
          <w:p w14:paraId="78868EE9" w14:textId="77777777" w:rsidR="001D1EDE" w:rsidRPr="00E36ACC" w:rsidRDefault="001D1EDE" w:rsidP="00E36ACC">
            <w:pPr>
              <w:spacing w:line="240" w:lineRule="exact"/>
              <w:ind w:left="-242" w:right="93"/>
              <w:jc w:val="right"/>
              <w:rPr>
                <w:rFonts w:ascii="CordiaUPC" w:hAnsi="CordiaUPC" w:cs="CordiaUPC"/>
                <w:b/>
                <w:bCs/>
                <w:szCs w:val="22"/>
                <w:lang w:bidi="th-TH"/>
              </w:rPr>
            </w:pPr>
          </w:p>
        </w:tc>
        <w:tc>
          <w:tcPr>
            <w:tcW w:w="101" w:type="dxa"/>
            <w:vAlign w:val="bottom"/>
          </w:tcPr>
          <w:p w14:paraId="5D2585DE" w14:textId="77777777" w:rsidR="001D1EDE" w:rsidRPr="00E36ACC" w:rsidRDefault="001D1EDE" w:rsidP="00E36ACC">
            <w:pPr>
              <w:spacing w:line="240" w:lineRule="exact"/>
              <w:ind w:left="-242" w:right="93"/>
              <w:jc w:val="right"/>
              <w:rPr>
                <w:rFonts w:ascii="CordiaUPC" w:hAnsi="CordiaUPC" w:cs="CordiaUPC"/>
                <w:b/>
                <w:bCs/>
                <w:szCs w:val="22"/>
                <w:lang w:bidi="th-TH"/>
              </w:rPr>
            </w:pPr>
          </w:p>
        </w:tc>
        <w:tc>
          <w:tcPr>
            <w:tcW w:w="825" w:type="dxa"/>
            <w:vAlign w:val="bottom"/>
          </w:tcPr>
          <w:p w14:paraId="038D84EC" w14:textId="77777777" w:rsidR="001D1EDE" w:rsidRPr="00E36ACC" w:rsidRDefault="001D1EDE" w:rsidP="00E36ACC">
            <w:pPr>
              <w:tabs>
                <w:tab w:val="decimal" w:pos="502"/>
              </w:tabs>
              <w:spacing w:line="240" w:lineRule="exact"/>
              <w:ind w:left="-242" w:right="93"/>
              <w:rPr>
                <w:rFonts w:ascii="CordiaUPC" w:hAnsi="CordiaUPC" w:cs="CordiaUPC"/>
                <w:b/>
                <w:bCs/>
                <w:szCs w:val="22"/>
                <w:lang w:bidi="th-TH"/>
              </w:rPr>
            </w:pPr>
          </w:p>
        </w:tc>
        <w:tc>
          <w:tcPr>
            <w:tcW w:w="101" w:type="dxa"/>
            <w:vAlign w:val="bottom"/>
          </w:tcPr>
          <w:p w14:paraId="6730FB18" w14:textId="77777777" w:rsidR="001D1EDE" w:rsidRPr="00E36ACC" w:rsidRDefault="001D1EDE" w:rsidP="00E36ACC">
            <w:pPr>
              <w:spacing w:line="240" w:lineRule="exact"/>
              <w:ind w:left="-242" w:right="93"/>
              <w:jc w:val="right"/>
              <w:rPr>
                <w:rFonts w:ascii="CordiaUPC" w:hAnsi="CordiaUPC" w:cs="CordiaUPC"/>
                <w:b/>
                <w:bCs/>
                <w:szCs w:val="22"/>
                <w:lang w:bidi="th-TH"/>
              </w:rPr>
            </w:pPr>
          </w:p>
        </w:tc>
        <w:tc>
          <w:tcPr>
            <w:tcW w:w="839" w:type="dxa"/>
            <w:vAlign w:val="bottom"/>
          </w:tcPr>
          <w:p w14:paraId="5D1DABBF" w14:textId="77777777" w:rsidR="001D1EDE" w:rsidRPr="00E36ACC" w:rsidRDefault="001D1EDE" w:rsidP="00E36ACC">
            <w:pPr>
              <w:spacing w:line="240" w:lineRule="exact"/>
              <w:ind w:left="-242" w:right="93"/>
              <w:jc w:val="right"/>
              <w:rPr>
                <w:rFonts w:ascii="CordiaUPC" w:hAnsi="CordiaUPC" w:cs="CordiaUPC"/>
                <w:b/>
                <w:bCs/>
                <w:szCs w:val="22"/>
                <w:lang w:bidi="th-TH"/>
              </w:rPr>
            </w:pPr>
          </w:p>
        </w:tc>
      </w:tr>
      <w:tr w:rsidR="001D1EDE" w:rsidRPr="00E36ACC" w14:paraId="7AB6A779" w14:textId="77777777" w:rsidTr="00DD4D94">
        <w:trPr>
          <w:trHeight w:val="167"/>
        </w:trPr>
        <w:tc>
          <w:tcPr>
            <w:tcW w:w="1870" w:type="dxa"/>
            <w:vAlign w:val="bottom"/>
          </w:tcPr>
          <w:p w14:paraId="3C783A48" w14:textId="77777777" w:rsidR="001D1EDE" w:rsidRPr="00E36ACC" w:rsidRDefault="001D1EDE" w:rsidP="00E36ACC">
            <w:pPr>
              <w:pStyle w:val="index"/>
              <w:spacing w:after="0" w:line="240" w:lineRule="exact"/>
              <w:ind w:left="60"/>
              <w:rPr>
                <w:rFonts w:ascii="CordiaUPC" w:hAnsi="CordiaUPC" w:cs="CordiaUPC"/>
                <w:b/>
                <w:bCs/>
                <w:szCs w:val="22"/>
                <w:lang w:val="en-GB"/>
              </w:rPr>
            </w:pPr>
            <w:r w:rsidRPr="00E36ACC">
              <w:rPr>
                <w:rFonts w:ascii="CordiaUPC" w:hAnsi="CordiaUPC" w:cs="CordiaUPC" w:hint="cs"/>
                <w:b/>
                <w:bCs/>
                <w:szCs w:val="22"/>
                <w:lang w:val="en-GB"/>
              </w:rPr>
              <w:t xml:space="preserve">   delisting conditions</w:t>
            </w:r>
          </w:p>
        </w:tc>
        <w:tc>
          <w:tcPr>
            <w:tcW w:w="812" w:type="dxa"/>
            <w:vAlign w:val="bottom"/>
          </w:tcPr>
          <w:p w14:paraId="6B60B6F8" w14:textId="77777777" w:rsidR="001D1EDE" w:rsidRPr="00E36ACC" w:rsidRDefault="001D1EDE" w:rsidP="00E36ACC">
            <w:pPr>
              <w:spacing w:line="240" w:lineRule="exact"/>
              <w:ind w:left="-242" w:right="93"/>
              <w:jc w:val="right"/>
              <w:rPr>
                <w:rFonts w:ascii="CordiaUPC" w:hAnsi="CordiaUPC" w:cs="CordiaUPC"/>
                <w:b/>
                <w:bCs/>
                <w:szCs w:val="22"/>
                <w:cs/>
                <w:lang w:bidi="th-TH"/>
              </w:rPr>
            </w:pPr>
          </w:p>
        </w:tc>
        <w:tc>
          <w:tcPr>
            <w:tcW w:w="101" w:type="dxa"/>
            <w:vAlign w:val="bottom"/>
          </w:tcPr>
          <w:p w14:paraId="785827A0" w14:textId="77777777" w:rsidR="001D1EDE" w:rsidRPr="00E36ACC" w:rsidRDefault="001D1EDE" w:rsidP="00E36ACC">
            <w:pPr>
              <w:spacing w:line="240" w:lineRule="exact"/>
              <w:ind w:left="-242" w:right="93"/>
              <w:jc w:val="right"/>
              <w:rPr>
                <w:rFonts w:ascii="CordiaUPC" w:hAnsi="CordiaUPC" w:cs="CordiaUPC"/>
                <w:b/>
                <w:bCs/>
                <w:szCs w:val="22"/>
                <w:lang w:bidi="th-TH"/>
              </w:rPr>
            </w:pPr>
          </w:p>
        </w:tc>
        <w:tc>
          <w:tcPr>
            <w:tcW w:w="838" w:type="dxa"/>
            <w:vAlign w:val="bottom"/>
          </w:tcPr>
          <w:p w14:paraId="68F515BD" w14:textId="77777777" w:rsidR="001D1EDE" w:rsidRPr="00E36ACC" w:rsidRDefault="001D1EDE" w:rsidP="00E36ACC">
            <w:pPr>
              <w:spacing w:line="240" w:lineRule="exact"/>
              <w:ind w:left="-242" w:right="93"/>
              <w:jc w:val="right"/>
              <w:rPr>
                <w:rFonts w:ascii="CordiaUPC" w:hAnsi="CordiaUPC" w:cs="CordiaUPC"/>
                <w:b/>
                <w:bCs/>
                <w:szCs w:val="22"/>
                <w:lang w:bidi="th-TH"/>
              </w:rPr>
            </w:pPr>
          </w:p>
        </w:tc>
        <w:tc>
          <w:tcPr>
            <w:tcW w:w="102" w:type="dxa"/>
            <w:vAlign w:val="bottom"/>
          </w:tcPr>
          <w:p w14:paraId="1D4FF42A" w14:textId="77777777" w:rsidR="001D1EDE" w:rsidRPr="00E36ACC" w:rsidRDefault="001D1EDE" w:rsidP="00E36ACC">
            <w:pPr>
              <w:spacing w:line="240" w:lineRule="exact"/>
              <w:ind w:left="-242" w:right="93"/>
              <w:jc w:val="right"/>
              <w:rPr>
                <w:rFonts w:ascii="CordiaUPC" w:hAnsi="CordiaUPC" w:cs="CordiaUPC"/>
                <w:b/>
                <w:bCs/>
                <w:szCs w:val="22"/>
                <w:lang w:bidi="th-TH"/>
              </w:rPr>
            </w:pPr>
          </w:p>
        </w:tc>
        <w:tc>
          <w:tcPr>
            <w:tcW w:w="825" w:type="dxa"/>
            <w:vAlign w:val="bottom"/>
          </w:tcPr>
          <w:p w14:paraId="1F56B671" w14:textId="77777777" w:rsidR="001D1EDE" w:rsidRPr="00E36ACC" w:rsidRDefault="001D1EDE" w:rsidP="00E36ACC">
            <w:pPr>
              <w:tabs>
                <w:tab w:val="decimal" w:pos="502"/>
              </w:tabs>
              <w:spacing w:line="240" w:lineRule="exact"/>
              <w:ind w:left="-242" w:right="93"/>
              <w:rPr>
                <w:rFonts w:ascii="CordiaUPC" w:hAnsi="CordiaUPC" w:cs="CordiaUPC"/>
                <w:b/>
                <w:bCs/>
                <w:szCs w:val="22"/>
                <w:lang w:bidi="th-TH"/>
              </w:rPr>
            </w:pPr>
          </w:p>
        </w:tc>
        <w:tc>
          <w:tcPr>
            <w:tcW w:w="106" w:type="dxa"/>
            <w:vAlign w:val="bottom"/>
          </w:tcPr>
          <w:p w14:paraId="5CA1D5F4" w14:textId="77777777" w:rsidR="001D1EDE" w:rsidRPr="00E36ACC" w:rsidRDefault="001D1EDE" w:rsidP="00E36ACC">
            <w:pPr>
              <w:spacing w:line="240" w:lineRule="exact"/>
              <w:ind w:left="-242" w:right="93"/>
              <w:jc w:val="right"/>
              <w:rPr>
                <w:rFonts w:ascii="CordiaUPC" w:hAnsi="CordiaUPC" w:cs="CordiaUPC"/>
                <w:b/>
                <w:bCs/>
                <w:szCs w:val="22"/>
                <w:lang w:bidi="th-TH"/>
              </w:rPr>
            </w:pPr>
          </w:p>
        </w:tc>
        <w:tc>
          <w:tcPr>
            <w:tcW w:w="985" w:type="dxa"/>
            <w:vAlign w:val="bottom"/>
          </w:tcPr>
          <w:p w14:paraId="4799E7BA" w14:textId="77777777" w:rsidR="001D1EDE" w:rsidRPr="00E36ACC" w:rsidRDefault="001D1EDE" w:rsidP="00E36ACC">
            <w:pPr>
              <w:spacing w:line="240" w:lineRule="exact"/>
              <w:ind w:left="-242" w:right="93"/>
              <w:jc w:val="right"/>
              <w:rPr>
                <w:rFonts w:ascii="CordiaUPC" w:hAnsi="CordiaUPC" w:cs="CordiaUPC"/>
                <w:b/>
                <w:bCs/>
                <w:szCs w:val="22"/>
                <w:lang w:bidi="th-TH"/>
              </w:rPr>
            </w:pPr>
          </w:p>
        </w:tc>
        <w:tc>
          <w:tcPr>
            <w:tcW w:w="102" w:type="dxa"/>
            <w:vAlign w:val="bottom"/>
          </w:tcPr>
          <w:p w14:paraId="765BAE99" w14:textId="77777777" w:rsidR="001D1EDE" w:rsidRPr="00E36ACC" w:rsidRDefault="001D1EDE" w:rsidP="00E36ACC">
            <w:pPr>
              <w:spacing w:line="240" w:lineRule="exact"/>
              <w:ind w:left="-242" w:right="93"/>
              <w:jc w:val="right"/>
              <w:rPr>
                <w:rFonts w:ascii="CordiaUPC" w:hAnsi="CordiaUPC" w:cs="CordiaUPC"/>
                <w:b/>
                <w:bCs/>
                <w:szCs w:val="22"/>
              </w:rPr>
            </w:pPr>
          </w:p>
        </w:tc>
        <w:tc>
          <w:tcPr>
            <w:tcW w:w="813" w:type="dxa"/>
            <w:vAlign w:val="bottom"/>
          </w:tcPr>
          <w:p w14:paraId="3646103B" w14:textId="77777777" w:rsidR="001D1EDE" w:rsidRPr="00E36ACC" w:rsidRDefault="001D1EDE" w:rsidP="00E36ACC">
            <w:pPr>
              <w:spacing w:line="240" w:lineRule="exact"/>
              <w:ind w:left="-242" w:right="93"/>
              <w:jc w:val="right"/>
              <w:rPr>
                <w:rFonts w:ascii="CordiaUPC" w:hAnsi="CordiaUPC" w:cs="CordiaUPC"/>
                <w:b/>
                <w:bCs/>
                <w:szCs w:val="22"/>
                <w:lang w:bidi="th-TH"/>
              </w:rPr>
            </w:pPr>
          </w:p>
        </w:tc>
        <w:tc>
          <w:tcPr>
            <w:tcW w:w="106" w:type="dxa"/>
            <w:vAlign w:val="bottom"/>
          </w:tcPr>
          <w:p w14:paraId="38E96999" w14:textId="77777777" w:rsidR="001D1EDE" w:rsidRPr="00E36ACC" w:rsidRDefault="001D1EDE" w:rsidP="00E36ACC">
            <w:pPr>
              <w:spacing w:line="240" w:lineRule="exact"/>
              <w:ind w:left="-242" w:right="93"/>
              <w:jc w:val="right"/>
              <w:rPr>
                <w:rFonts w:ascii="CordiaUPC" w:hAnsi="CordiaUPC" w:cs="CordiaUPC"/>
                <w:b/>
                <w:bCs/>
                <w:szCs w:val="22"/>
                <w:lang w:bidi="th-TH"/>
              </w:rPr>
            </w:pPr>
          </w:p>
        </w:tc>
        <w:tc>
          <w:tcPr>
            <w:tcW w:w="838" w:type="dxa"/>
            <w:vAlign w:val="bottom"/>
          </w:tcPr>
          <w:p w14:paraId="6D84D4F7" w14:textId="77777777" w:rsidR="001D1EDE" w:rsidRPr="00E36ACC" w:rsidRDefault="001D1EDE" w:rsidP="00E36ACC">
            <w:pPr>
              <w:spacing w:line="240" w:lineRule="exact"/>
              <w:ind w:left="-242" w:right="93"/>
              <w:jc w:val="right"/>
              <w:rPr>
                <w:rFonts w:ascii="CordiaUPC" w:hAnsi="CordiaUPC" w:cs="CordiaUPC"/>
                <w:b/>
                <w:bCs/>
                <w:szCs w:val="22"/>
                <w:lang w:bidi="th-TH"/>
              </w:rPr>
            </w:pPr>
          </w:p>
        </w:tc>
        <w:tc>
          <w:tcPr>
            <w:tcW w:w="101" w:type="dxa"/>
            <w:vAlign w:val="bottom"/>
          </w:tcPr>
          <w:p w14:paraId="1BEB0563" w14:textId="77777777" w:rsidR="001D1EDE" w:rsidRPr="00E36ACC" w:rsidRDefault="001D1EDE" w:rsidP="00E36ACC">
            <w:pPr>
              <w:spacing w:line="240" w:lineRule="exact"/>
              <w:ind w:left="-242" w:right="93"/>
              <w:jc w:val="right"/>
              <w:rPr>
                <w:rFonts w:ascii="CordiaUPC" w:hAnsi="CordiaUPC" w:cs="CordiaUPC"/>
                <w:b/>
                <w:bCs/>
                <w:szCs w:val="22"/>
                <w:lang w:bidi="th-TH"/>
              </w:rPr>
            </w:pPr>
          </w:p>
        </w:tc>
        <w:tc>
          <w:tcPr>
            <w:tcW w:w="825" w:type="dxa"/>
            <w:vAlign w:val="bottom"/>
          </w:tcPr>
          <w:p w14:paraId="223A71F8" w14:textId="77777777" w:rsidR="001D1EDE" w:rsidRPr="00E36ACC" w:rsidRDefault="001D1EDE" w:rsidP="00E36ACC">
            <w:pPr>
              <w:tabs>
                <w:tab w:val="decimal" w:pos="502"/>
              </w:tabs>
              <w:spacing w:line="240" w:lineRule="exact"/>
              <w:ind w:left="-242" w:right="93"/>
              <w:rPr>
                <w:rFonts w:ascii="CordiaUPC" w:hAnsi="CordiaUPC" w:cs="CordiaUPC"/>
                <w:b/>
                <w:bCs/>
                <w:szCs w:val="22"/>
                <w:lang w:bidi="th-TH"/>
              </w:rPr>
            </w:pPr>
          </w:p>
        </w:tc>
        <w:tc>
          <w:tcPr>
            <w:tcW w:w="101" w:type="dxa"/>
            <w:vAlign w:val="bottom"/>
          </w:tcPr>
          <w:p w14:paraId="37330A1D" w14:textId="77777777" w:rsidR="001D1EDE" w:rsidRPr="00E36ACC" w:rsidRDefault="001D1EDE" w:rsidP="00E36ACC">
            <w:pPr>
              <w:spacing w:line="240" w:lineRule="exact"/>
              <w:ind w:left="-242" w:right="93"/>
              <w:jc w:val="right"/>
              <w:rPr>
                <w:rFonts w:ascii="CordiaUPC" w:hAnsi="CordiaUPC" w:cs="CordiaUPC"/>
                <w:b/>
                <w:bCs/>
                <w:szCs w:val="22"/>
                <w:lang w:bidi="th-TH"/>
              </w:rPr>
            </w:pPr>
          </w:p>
        </w:tc>
        <w:tc>
          <w:tcPr>
            <w:tcW w:w="839" w:type="dxa"/>
            <w:vAlign w:val="bottom"/>
          </w:tcPr>
          <w:p w14:paraId="3C17DE44" w14:textId="77777777" w:rsidR="001D1EDE" w:rsidRPr="00E36ACC" w:rsidRDefault="001D1EDE" w:rsidP="00E36ACC">
            <w:pPr>
              <w:spacing w:line="240" w:lineRule="exact"/>
              <w:ind w:left="-242" w:right="93"/>
              <w:jc w:val="right"/>
              <w:rPr>
                <w:rFonts w:ascii="CordiaUPC" w:hAnsi="CordiaUPC" w:cs="CordiaUPC"/>
                <w:b/>
                <w:bCs/>
                <w:szCs w:val="22"/>
                <w:lang w:bidi="th-TH"/>
              </w:rPr>
            </w:pPr>
          </w:p>
        </w:tc>
      </w:tr>
      <w:tr w:rsidR="005C5B23" w:rsidRPr="00E36ACC" w14:paraId="63F16B22" w14:textId="77777777" w:rsidTr="00DD4D94">
        <w:trPr>
          <w:trHeight w:val="167"/>
        </w:trPr>
        <w:tc>
          <w:tcPr>
            <w:tcW w:w="1870" w:type="dxa"/>
            <w:vAlign w:val="bottom"/>
          </w:tcPr>
          <w:p w14:paraId="4C43C5D1" w14:textId="77777777" w:rsidR="005C5B23" w:rsidRPr="00E36ACC" w:rsidRDefault="005C5B23" w:rsidP="005C5B23">
            <w:pPr>
              <w:pStyle w:val="index"/>
              <w:spacing w:after="0" w:line="240" w:lineRule="exact"/>
              <w:ind w:left="60"/>
              <w:rPr>
                <w:rFonts w:ascii="CordiaUPC" w:hAnsi="CordiaUPC" w:cs="CordiaUPC"/>
                <w:b/>
                <w:bCs/>
                <w:szCs w:val="22"/>
                <w:lang w:val="en-GB"/>
              </w:rPr>
            </w:pPr>
            <w:r w:rsidRPr="00E36ACC">
              <w:rPr>
                <w:rFonts w:ascii="CordiaUPC" w:hAnsi="CordiaUPC" w:cs="CordiaUPC" w:hint="cs"/>
                <w:b/>
                <w:bCs/>
                <w:szCs w:val="22"/>
                <w:lang w:val="en-GB"/>
              </w:rPr>
              <w:t xml:space="preserve">   in SET</w:t>
            </w:r>
          </w:p>
        </w:tc>
        <w:tc>
          <w:tcPr>
            <w:tcW w:w="812" w:type="dxa"/>
            <w:tcBorders>
              <w:bottom w:val="double" w:sz="4" w:space="0" w:color="auto"/>
            </w:tcBorders>
            <w:vAlign w:val="bottom"/>
          </w:tcPr>
          <w:p w14:paraId="5F08BC50" w14:textId="28161AC6" w:rsidR="005C5B23" w:rsidRPr="00E36ACC" w:rsidRDefault="005C5B23" w:rsidP="005C5B23">
            <w:pPr>
              <w:spacing w:line="240" w:lineRule="exact"/>
              <w:ind w:left="-242" w:right="93"/>
              <w:jc w:val="right"/>
              <w:rPr>
                <w:rFonts w:ascii="CordiaUPC" w:hAnsi="CordiaUPC" w:cs="CordiaUPC"/>
                <w:b/>
                <w:bCs/>
                <w:szCs w:val="22"/>
                <w:cs/>
                <w:lang w:bidi="th-TH"/>
              </w:rPr>
            </w:pPr>
            <w:r>
              <w:rPr>
                <w:rFonts w:ascii="CordiaUPC" w:hAnsi="CordiaUPC" w:cs="CordiaUPC"/>
                <w:b/>
                <w:bCs/>
                <w:szCs w:val="22"/>
                <w:lang w:val="en-US" w:bidi="th-TH"/>
              </w:rPr>
              <w:t>1</w:t>
            </w:r>
          </w:p>
        </w:tc>
        <w:tc>
          <w:tcPr>
            <w:tcW w:w="101" w:type="dxa"/>
            <w:vAlign w:val="bottom"/>
          </w:tcPr>
          <w:p w14:paraId="6D2D3DA6"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8" w:type="dxa"/>
            <w:tcBorders>
              <w:bottom w:val="double" w:sz="4" w:space="0" w:color="auto"/>
            </w:tcBorders>
            <w:vAlign w:val="bottom"/>
          </w:tcPr>
          <w:p w14:paraId="7BA2FB6B" w14:textId="730DD9B8" w:rsidR="005C5B23" w:rsidRPr="00E36ACC" w:rsidRDefault="005C5B23" w:rsidP="005C5B23">
            <w:pPr>
              <w:spacing w:line="240" w:lineRule="exact"/>
              <w:ind w:left="-242" w:right="93"/>
              <w:jc w:val="right"/>
              <w:rPr>
                <w:rFonts w:ascii="CordiaUPC" w:hAnsi="CordiaUPC" w:cs="CordiaUPC"/>
                <w:b/>
                <w:bCs/>
                <w:szCs w:val="22"/>
                <w:lang w:bidi="th-TH"/>
              </w:rPr>
            </w:pPr>
            <w:r>
              <w:rPr>
                <w:rFonts w:ascii="CordiaUPC" w:hAnsi="CordiaUPC" w:cs="CordiaUPC"/>
                <w:b/>
                <w:bCs/>
                <w:szCs w:val="22"/>
                <w:lang w:bidi="th-TH"/>
              </w:rPr>
              <w:t>3</w:t>
            </w:r>
          </w:p>
        </w:tc>
        <w:tc>
          <w:tcPr>
            <w:tcW w:w="102" w:type="dxa"/>
            <w:vAlign w:val="bottom"/>
          </w:tcPr>
          <w:p w14:paraId="36942A4A"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25" w:type="dxa"/>
            <w:tcBorders>
              <w:bottom w:val="double" w:sz="4" w:space="0" w:color="auto"/>
            </w:tcBorders>
            <w:vAlign w:val="bottom"/>
          </w:tcPr>
          <w:p w14:paraId="6D271A71" w14:textId="75666618" w:rsidR="005C5B23" w:rsidRPr="00E36ACC" w:rsidRDefault="005C5B23" w:rsidP="005C5B23">
            <w:pPr>
              <w:tabs>
                <w:tab w:val="decimal" w:pos="502"/>
              </w:tabs>
              <w:spacing w:line="240" w:lineRule="exact"/>
              <w:ind w:left="-242" w:right="93"/>
              <w:rPr>
                <w:rFonts w:ascii="CordiaUPC" w:hAnsi="CordiaUPC" w:cs="CordiaUPC"/>
                <w:b/>
                <w:bCs/>
                <w:szCs w:val="22"/>
                <w:lang w:bidi="th-TH"/>
              </w:rPr>
            </w:pPr>
            <w:r w:rsidRPr="00E36ACC">
              <w:rPr>
                <w:rFonts w:ascii="CordiaUPC" w:hAnsi="CordiaUPC" w:cs="CordiaUPC" w:hint="cs"/>
                <w:b/>
                <w:bCs/>
                <w:szCs w:val="22"/>
                <w:lang w:bidi="th-TH"/>
              </w:rPr>
              <w:t>-</w:t>
            </w:r>
          </w:p>
        </w:tc>
        <w:tc>
          <w:tcPr>
            <w:tcW w:w="106" w:type="dxa"/>
            <w:vAlign w:val="bottom"/>
          </w:tcPr>
          <w:p w14:paraId="102E5EC9"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985" w:type="dxa"/>
            <w:tcBorders>
              <w:bottom w:val="double" w:sz="4" w:space="0" w:color="auto"/>
            </w:tcBorders>
            <w:vAlign w:val="bottom"/>
          </w:tcPr>
          <w:p w14:paraId="5DF6F0B4" w14:textId="7467A977" w:rsidR="005C5B23" w:rsidRPr="00E36ACC" w:rsidRDefault="005C5B23" w:rsidP="005C5B23">
            <w:pPr>
              <w:spacing w:line="240" w:lineRule="exact"/>
              <w:ind w:left="-242" w:right="93"/>
              <w:jc w:val="right"/>
              <w:rPr>
                <w:rFonts w:ascii="CordiaUPC" w:hAnsi="CordiaUPC" w:cs="CordiaUPC"/>
                <w:b/>
                <w:bCs/>
                <w:szCs w:val="22"/>
                <w:lang w:bidi="th-TH"/>
              </w:rPr>
            </w:pPr>
            <w:r>
              <w:rPr>
                <w:rFonts w:ascii="CordiaUPC" w:hAnsi="CordiaUPC" w:cs="CordiaUPC"/>
                <w:b/>
                <w:bCs/>
                <w:szCs w:val="22"/>
                <w:lang w:bidi="th-TH"/>
              </w:rPr>
              <w:t>1</w:t>
            </w:r>
          </w:p>
        </w:tc>
        <w:tc>
          <w:tcPr>
            <w:tcW w:w="102" w:type="dxa"/>
            <w:vAlign w:val="bottom"/>
          </w:tcPr>
          <w:p w14:paraId="657CFF42" w14:textId="77777777" w:rsidR="005C5B23" w:rsidRPr="00E36ACC" w:rsidRDefault="005C5B23" w:rsidP="005C5B23">
            <w:pPr>
              <w:spacing w:line="240" w:lineRule="exact"/>
              <w:ind w:left="-242" w:right="93"/>
              <w:jc w:val="right"/>
              <w:rPr>
                <w:rFonts w:ascii="CordiaUPC" w:hAnsi="CordiaUPC" w:cs="CordiaUPC"/>
                <w:b/>
                <w:bCs/>
                <w:szCs w:val="22"/>
              </w:rPr>
            </w:pPr>
          </w:p>
        </w:tc>
        <w:tc>
          <w:tcPr>
            <w:tcW w:w="813" w:type="dxa"/>
            <w:tcBorders>
              <w:bottom w:val="double" w:sz="4" w:space="0" w:color="auto"/>
            </w:tcBorders>
            <w:vAlign w:val="bottom"/>
          </w:tcPr>
          <w:p w14:paraId="075966F7" w14:textId="77777777" w:rsidR="005C5B23" w:rsidRPr="00E36ACC" w:rsidRDefault="005C5B23" w:rsidP="005C5B23">
            <w:pPr>
              <w:tabs>
                <w:tab w:val="decimal" w:pos="556"/>
              </w:tabs>
              <w:spacing w:line="240" w:lineRule="exact"/>
              <w:ind w:left="-242" w:right="-84"/>
              <w:rPr>
                <w:rFonts w:ascii="CordiaUPC" w:hAnsi="CordiaUPC" w:cs="CordiaUPC"/>
                <w:b/>
                <w:bCs/>
                <w:szCs w:val="22"/>
                <w:cs/>
                <w:lang w:bidi="th-TH"/>
              </w:rPr>
            </w:pPr>
            <w:r w:rsidRPr="00E36ACC">
              <w:rPr>
                <w:rFonts w:ascii="CordiaUPC" w:hAnsi="CordiaUPC" w:cs="CordiaUPC" w:hint="cs"/>
                <w:b/>
                <w:bCs/>
                <w:szCs w:val="22"/>
                <w:lang w:bidi="th-TH"/>
              </w:rPr>
              <w:t>1</w:t>
            </w:r>
          </w:p>
        </w:tc>
        <w:tc>
          <w:tcPr>
            <w:tcW w:w="106" w:type="dxa"/>
            <w:vAlign w:val="bottom"/>
          </w:tcPr>
          <w:p w14:paraId="0BCFB8FF"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8" w:type="dxa"/>
            <w:tcBorders>
              <w:bottom w:val="double" w:sz="4" w:space="0" w:color="auto"/>
            </w:tcBorders>
            <w:vAlign w:val="bottom"/>
          </w:tcPr>
          <w:p w14:paraId="3AF8C902" w14:textId="77777777" w:rsidR="005C5B23" w:rsidRPr="00E36ACC" w:rsidRDefault="005C5B23" w:rsidP="005C5B23">
            <w:pPr>
              <w:tabs>
                <w:tab w:val="decimal" w:pos="622"/>
              </w:tabs>
              <w:spacing w:line="240" w:lineRule="exact"/>
              <w:ind w:left="-242" w:right="-50"/>
              <w:rPr>
                <w:rFonts w:ascii="CordiaUPC" w:hAnsi="CordiaUPC" w:cs="CordiaUPC"/>
                <w:b/>
                <w:bCs/>
                <w:szCs w:val="22"/>
                <w:lang w:bidi="th-TH"/>
              </w:rPr>
            </w:pPr>
            <w:r w:rsidRPr="00E36ACC">
              <w:rPr>
                <w:rFonts w:ascii="CordiaUPC" w:hAnsi="CordiaUPC" w:cs="CordiaUPC" w:hint="cs"/>
                <w:b/>
                <w:bCs/>
                <w:szCs w:val="22"/>
                <w:lang w:bidi="th-TH"/>
              </w:rPr>
              <w:t>3</w:t>
            </w:r>
          </w:p>
        </w:tc>
        <w:tc>
          <w:tcPr>
            <w:tcW w:w="101" w:type="dxa"/>
            <w:vAlign w:val="bottom"/>
          </w:tcPr>
          <w:p w14:paraId="7544184E"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25" w:type="dxa"/>
            <w:tcBorders>
              <w:bottom w:val="double" w:sz="4" w:space="0" w:color="auto"/>
            </w:tcBorders>
            <w:vAlign w:val="bottom"/>
          </w:tcPr>
          <w:p w14:paraId="50656C95" w14:textId="77777777" w:rsidR="005C5B23" w:rsidRPr="00E36ACC" w:rsidRDefault="005C5B23" w:rsidP="005C5B23">
            <w:pPr>
              <w:tabs>
                <w:tab w:val="decimal" w:pos="502"/>
              </w:tabs>
              <w:spacing w:line="240" w:lineRule="exact"/>
              <w:ind w:left="-242" w:right="93"/>
              <w:rPr>
                <w:rFonts w:ascii="CordiaUPC" w:hAnsi="CordiaUPC" w:cs="CordiaUPC"/>
                <w:b/>
                <w:bCs/>
                <w:szCs w:val="22"/>
                <w:lang w:bidi="th-TH"/>
              </w:rPr>
            </w:pPr>
            <w:r w:rsidRPr="00E36ACC">
              <w:rPr>
                <w:rFonts w:ascii="CordiaUPC" w:hAnsi="CordiaUPC" w:cs="CordiaUPC" w:hint="cs"/>
                <w:b/>
                <w:bCs/>
                <w:szCs w:val="22"/>
                <w:lang w:bidi="th-TH"/>
              </w:rPr>
              <w:t>-</w:t>
            </w:r>
          </w:p>
        </w:tc>
        <w:tc>
          <w:tcPr>
            <w:tcW w:w="101" w:type="dxa"/>
            <w:vAlign w:val="bottom"/>
          </w:tcPr>
          <w:p w14:paraId="5E0380E5" w14:textId="77777777" w:rsidR="005C5B23" w:rsidRPr="00E36ACC" w:rsidRDefault="005C5B23" w:rsidP="005C5B23">
            <w:pPr>
              <w:spacing w:line="240" w:lineRule="exact"/>
              <w:ind w:left="-242" w:right="93"/>
              <w:jc w:val="right"/>
              <w:rPr>
                <w:rFonts w:ascii="CordiaUPC" w:hAnsi="CordiaUPC" w:cs="CordiaUPC"/>
                <w:b/>
                <w:bCs/>
                <w:szCs w:val="22"/>
                <w:lang w:bidi="th-TH"/>
              </w:rPr>
            </w:pPr>
          </w:p>
        </w:tc>
        <w:tc>
          <w:tcPr>
            <w:tcW w:w="839" w:type="dxa"/>
            <w:tcBorders>
              <w:bottom w:val="double" w:sz="4" w:space="0" w:color="auto"/>
            </w:tcBorders>
            <w:vAlign w:val="bottom"/>
          </w:tcPr>
          <w:p w14:paraId="4774B931" w14:textId="7DC344A5" w:rsidR="005C5B23" w:rsidRPr="00E36ACC" w:rsidRDefault="005C5B23" w:rsidP="005C5B23">
            <w:pPr>
              <w:tabs>
                <w:tab w:val="decimal" w:pos="556"/>
              </w:tabs>
              <w:spacing w:line="240" w:lineRule="exact"/>
              <w:ind w:left="-242" w:right="-84"/>
              <w:rPr>
                <w:rFonts w:ascii="CordiaUPC" w:hAnsi="CordiaUPC" w:cs="CordiaUPC"/>
                <w:b/>
                <w:bCs/>
                <w:szCs w:val="22"/>
                <w:lang w:bidi="th-TH"/>
              </w:rPr>
            </w:pPr>
            <w:r>
              <w:rPr>
                <w:rFonts w:ascii="CordiaUPC" w:hAnsi="CordiaUPC" w:cs="CordiaUPC"/>
                <w:b/>
                <w:bCs/>
                <w:szCs w:val="22"/>
                <w:lang w:bidi="th-TH"/>
              </w:rPr>
              <w:t>1</w:t>
            </w:r>
          </w:p>
        </w:tc>
      </w:tr>
    </w:tbl>
    <w:p w14:paraId="3FA7EB7E" w14:textId="1263C9CF" w:rsidR="002F065C" w:rsidRDefault="002F065C">
      <w:pPr>
        <w:spacing w:line="240" w:lineRule="auto"/>
        <w:rPr>
          <w:szCs w:val="24"/>
          <w:lang w:val="en-AU" w:bidi="th-TH"/>
        </w:rPr>
      </w:pPr>
    </w:p>
    <w:p w14:paraId="1941B523" w14:textId="77777777" w:rsidR="002F065C" w:rsidRDefault="002F065C">
      <w:pPr>
        <w:spacing w:line="240" w:lineRule="auto"/>
        <w:rPr>
          <w:szCs w:val="24"/>
          <w:lang w:val="en-AU" w:bidi="th-TH"/>
        </w:rPr>
      </w:pPr>
      <w:r>
        <w:rPr>
          <w:szCs w:val="24"/>
          <w:lang w:val="en-AU" w:bidi="th-TH"/>
        </w:rPr>
        <w:br w:type="page"/>
      </w:r>
    </w:p>
    <w:p w14:paraId="28020915" w14:textId="608944EA" w:rsidR="00501E3E" w:rsidRPr="00B12481" w:rsidRDefault="00757B25" w:rsidP="00A1745F">
      <w:pPr>
        <w:spacing w:line="240" w:lineRule="atLeast"/>
        <w:ind w:left="547" w:right="14" w:hanging="547"/>
        <w:jc w:val="thaiDistribute"/>
        <w:rPr>
          <w:rFonts w:ascii="CordiaUPC" w:hAnsi="CordiaUPC" w:cs="CordiaUPC"/>
          <w:b/>
          <w:bCs/>
          <w:sz w:val="26"/>
          <w:szCs w:val="26"/>
        </w:rPr>
      </w:pPr>
      <w:r>
        <w:rPr>
          <w:rFonts w:ascii="CordiaUPC" w:hAnsi="CordiaUPC" w:cs="CordiaUPC"/>
          <w:b/>
          <w:bCs/>
          <w:sz w:val="26"/>
          <w:szCs w:val="26"/>
        </w:rPr>
        <w:lastRenderedPageBreak/>
        <w:t>7</w:t>
      </w:r>
      <w:r w:rsidR="00501E3E" w:rsidRPr="00B12481">
        <w:rPr>
          <w:rFonts w:ascii="CordiaUPC" w:hAnsi="CordiaUPC" w:cs="CordiaUPC" w:hint="cs"/>
          <w:b/>
          <w:bCs/>
          <w:sz w:val="26"/>
          <w:szCs w:val="26"/>
        </w:rPr>
        <w:t>.</w:t>
      </w:r>
      <w:r w:rsidR="00962833" w:rsidRPr="00B12481">
        <w:rPr>
          <w:rFonts w:ascii="CordiaUPC" w:hAnsi="CordiaUPC" w:cs="CordiaUPC" w:hint="cs"/>
          <w:b/>
          <w:bCs/>
          <w:sz w:val="26"/>
          <w:szCs w:val="26"/>
        </w:rPr>
        <w:t>6</w:t>
      </w:r>
      <w:r w:rsidR="00501E3E" w:rsidRPr="00B12481">
        <w:rPr>
          <w:rFonts w:ascii="CordiaUPC" w:hAnsi="CordiaUPC" w:cs="CordiaUPC" w:hint="cs"/>
          <w:b/>
          <w:bCs/>
          <w:sz w:val="26"/>
          <w:szCs w:val="26"/>
        </w:rPr>
        <w:tab/>
        <w:t>Hire purchase and finance lease receivables</w:t>
      </w:r>
    </w:p>
    <w:p w14:paraId="712328F7" w14:textId="77777777" w:rsidR="00501E3E" w:rsidRPr="00B12481" w:rsidRDefault="00501E3E" w:rsidP="00501E3E">
      <w:pPr>
        <w:spacing w:line="200" w:lineRule="exact"/>
        <w:ind w:left="547" w:right="-43"/>
        <w:jc w:val="both"/>
        <w:rPr>
          <w:rFonts w:ascii="CordiaUPC" w:eastAsia="Angsana New" w:hAnsi="CordiaUPC" w:cs="CordiaUPC"/>
          <w:sz w:val="26"/>
          <w:szCs w:val="26"/>
          <w:lang w:val="en-AU"/>
        </w:rPr>
      </w:pPr>
    </w:p>
    <w:tbl>
      <w:tblPr>
        <w:tblW w:w="9375" w:type="dxa"/>
        <w:tblInd w:w="558" w:type="dxa"/>
        <w:tblLayout w:type="fixed"/>
        <w:tblLook w:val="0000" w:firstRow="0" w:lastRow="0" w:firstColumn="0" w:lastColumn="0" w:noHBand="0" w:noVBand="0"/>
      </w:tblPr>
      <w:tblGrid>
        <w:gridCol w:w="3242"/>
        <w:gridCol w:w="1457"/>
        <w:gridCol w:w="238"/>
        <w:gridCol w:w="1350"/>
        <w:gridCol w:w="238"/>
        <w:gridCol w:w="1326"/>
        <w:gridCol w:w="253"/>
        <w:gridCol w:w="1271"/>
      </w:tblGrid>
      <w:tr w:rsidR="001A368F" w:rsidRPr="00B12481" w14:paraId="6DDF3779" w14:textId="77777777" w:rsidTr="0088145C">
        <w:tc>
          <w:tcPr>
            <w:tcW w:w="1729" w:type="pct"/>
          </w:tcPr>
          <w:p w14:paraId="6CE790BA" w14:textId="77777777" w:rsidR="001A368F" w:rsidRPr="00B12481" w:rsidRDefault="001A368F" w:rsidP="00B12481">
            <w:pPr>
              <w:pStyle w:val="BodyText"/>
              <w:spacing w:after="0" w:line="240" w:lineRule="exact"/>
              <w:ind w:right="-45"/>
              <w:jc w:val="both"/>
              <w:rPr>
                <w:rFonts w:ascii="CordiaUPC" w:hAnsi="CordiaUPC" w:cs="CordiaUPC"/>
                <w:b/>
                <w:bCs/>
                <w:i/>
                <w:iCs/>
                <w:sz w:val="26"/>
                <w:szCs w:val="26"/>
                <w:cs/>
              </w:rPr>
            </w:pPr>
          </w:p>
        </w:tc>
        <w:tc>
          <w:tcPr>
            <w:tcW w:w="3271" w:type="pct"/>
            <w:gridSpan w:val="7"/>
          </w:tcPr>
          <w:p w14:paraId="0AA8194C" w14:textId="77777777" w:rsidR="001A368F" w:rsidRPr="00B12481" w:rsidRDefault="001A368F" w:rsidP="00B12481">
            <w:pPr>
              <w:pStyle w:val="BodyText"/>
              <w:spacing w:after="0" w:line="240" w:lineRule="exact"/>
              <w:ind w:left="-113" w:right="-72"/>
              <w:jc w:val="center"/>
              <w:rPr>
                <w:rFonts w:ascii="CordiaUPC" w:hAnsi="CordiaUPC" w:cs="CordiaUPC"/>
                <w:b/>
                <w:bCs/>
                <w:sz w:val="26"/>
                <w:szCs w:val="26"/>
              </w:rPr>
            </w:pPr>
            <w:r w:rsidRPr="00B12481">
              <w:rPr>
                <w:rFonts w:ascii="CordiaUPC" w:hAnsi="CordiaUPC" w:cs="CordiaUPC" w:hint="cs"/>
                <w:b/>
                <w:bCs/>
                <w:sz w:val="26"/>
                <w:szCs w:val="26"/>
              </w:rPr>
              <w:t xml:space="preserve">Consolidated </w:t>
            </w:r>
          </w:p>
        </w:tc>
      </w:tr>
      <w:tr w:rsidR="001A368F" w:rsidRPr="00B12481" w14:paraId="2971A698" w14:textId="77777777" w:rsidTr="0088145C">
        <w:tc>
          <w:tcPr>
            <w:tcW w:w="1729" w:type="pct"/>
          </w:tcPr>
          <w:p w14:paraId="27600602" w14:textId="77777777" w:rsidR="001A368F" w:rsidRPr="00B12481" w:rsidRDefault="001A368F" w:rsidP="00B12481">
            <w:pPr>
              <w:pStyle w:val="BodyText"/>
              <w:spacing w:after="0" w:line="240" w:lineRule="exact"/>
              <w:ind w:right="-45"/>
              <w:jc w:val="both"/>
              <w:rPr>
                <w:rFonts w:ascii="CordiaUPC" w:hAnsi="CordiaUPC" w:cs="CordiaUPC"/>
                <w:b/>
                <w:bCs/>
                <w:i/>
                <w:iCs/>
                <w:sz w:val="26"/>
                <w:szCs w:val="26"/>
                <w:cs/>
              </w:rPr>
            </w:pPr>
          </w:p>
        </w:tc>
        <w:tc>
          <w:tcPr>
            <w:tcW w:w="3271" w:type="pct"/>
            <w:gridSpan w:val="7"/>
          </w:tcPr>
          <w:p w14:paraId="29D347AE" w14:textId="2293BA9C" w:rsidR="001A368F" w:rsidRPr="00B12481" w:rsidRDefault="00B12481" w:rsidP="00B12481">
            <w:pPr>
              <w:pStyle w:val="BodyText"/>
              <w:spacing w:after="0" w:line="240" w:lineRule="exact"/>
              <w:ind w:left="-113" w:right="-72"/>
              <w:jc w:val="center"/>
              <w:rPr>
                <w:rFonts w:ascii="CordiaUPC" w:hAnsi="CordiaUPC" w:cs="CordiaUPC"/>
                <w:sz w:val="26"/>
                <w:szCs w:val="26"/>
              </w:rPr>
            </w:pPr>
            <w:r w:rsidRPr="002B0AAC">
              <w:rPr>
                <w:rFonts w:ascii="CordiaUPC" w:hAnsi="CordiaUPC" w:cs="CordiaUPC" w:hint="cs"/>
                <w:sz w:val="26"/>
                <w:szCs w:val="26"/>
                <w:lang w:val="en-US"/>
              </w:rPr>
              <w:t>3</w:t>
            </w:r>
            <w:r>
              <w:rPr>
                <w:rFonts w:ascii="CordiaUPC" w:hAnsi="CordiaUPC" w:cs="CordiaUPC"/>
                <w:sz w:val="26"/>
                <w:szCs w:val="26"/>
                <w:lang w:val="en-US"/>
              </w:rPr>
              <w:t>1</w:t>
            </w:r>
            <w:r w:rsidRPr="002B0AAC">
              <w:rPr>
                <w:rFonts w:ascii="CordiaUPC" w:hAnsi="CordiaUPC" w:cs="CordiaUPC" w:hint="cs"/>
                <w:sz w:val="26"/>
                <w:szCs w:val="26"/>
                <w:lang w:val="en-US"/>
              </w:rPr>
              <w:t xml:space="preserve"> </w:t>
            </w:r>
            <w:r>
              <w:rPr>
                <w:rFonts w:ascii="CordiaUPC" w:hAnsi="CordiaUPC" w:cs="CordiaUPC"/>
                <w:sz w:val="26"/>
                <w:szCs w:val="26"/>
                <w:lang w:val="en-US"/>
              </w:rPr>
              <w:t>March</w:t>
            </w:r>
            <w:r w:rsidR="001A368F" w:rsidRPr="00B12481">
              <w:rPr>
                <w:rFonts w:ascii="CordiaUPC" w:hAnsi="CordiaUPC" w:cs="CordiaUPC" w:hint="cs"/>
                <w:sz w:val="26"/>
                <w:szCs w:val="26"/>
              </w:rPr>
              <w:t xml:space="preserve"> 202</w:t>
            </w:r>
            <w:r>
              <w:rPr>
                <w:rFonts w:ascii="CordiaUPC" w:hAnsi="CordiaUPC" w:cs="CordiaUPC"/>
                <w:sz w:val="26"/>
                <w:szCs w:val="26"/>
              </w:rPr>
              <w:t>1</w:t>
            </w:r>
          </w:p>
        </w:tc>
      </w:tr>
      <w:tr w:rsidR="001A368F" w:rsidRPr="00B12481" w14:paraId="277B2075" w14:textId="77777777" w:rsidTr="0088145C">
        <w:tc>
          <w:tcPr>
            <w:tcW w:w="1729" w:type="pct"/>
          </w:tcPr>
          <w:p w14:paraId="0810DA88" w14:textId="77777777" w:rsidR="001A368F" w:rsidRPr="00B12481" w:rsidRDefault="001A368F" w:rsidP="00B12481">
            <w:pPr>
              <w:pStyle w:val="BodyText"/>
              <w:spacing w:after="0" w:line="240" w:lineRule="exact"/>
              <w:ind w:right="-45"/>
              <w:jc w:val="both"/>
              <w:rPr>
                <w:rFonts w:ascii="CordiaUPC" w:hAnsi="CordiaUPC" w:cs="CordiaUPC"/>
                <w:sz w:val="26"/>
                <w:szCs w:val="26"/>
              </w:rPr>
            </w:pPr>
          </w:p>
        </w:tc>
        <w:tc>
          <w:tcPr>
            <w:tcW w:w="777" w:type="pct"/>
          </w:tcPr>
          <w:p w14:paraId="099C478F" w14:textId="77777777" w:rsidR="001A368F" w:rsidRPr="00B12481" w:rsidRDefault="001A368F" w:rsidP="00B12481">
            <w:pPr>
              <w:pStyle w:val="BodyText"/>
              <w:spacing w:after="0" w:line="240" w:lineRule="exact"/>
              <w:ind w:left="-108" w:right="-72"/>
              <w:jc w:val="center"/>
              <w:rPr>
                <w:rFonts w:ascii="CordiaUPC" w:hAnsi="CordiaUPC" w:cs="CordiaUPC"/>
                <w:sz w:val="26"/>
                <w:szCs w:val="26"/>
              </w:rPr>
            </w:pPr>
          </w:p>
        </w:tc>
        <w:tc>
          <w:tcPr>
            <w:tcW w:w="127" w:type="pct"/>
          </w:tcPr>
          <w:p w14:paraId="4B71FC9C" w14:textId="77777777" w:rsidR="001A368F" w:rsidRPr="00B12481" w:rsidRDefault="001A368F" w:rsidP="00B12481">
            <w:pPr>
              <w:pStyle w:val="BodyText"/>
              <w:spacing w:after="0" w:line="240" w:lineRule="exact"/>
              <w:ind w:left="-108" w:right="-72"/>
              <w:jc w:val="center"/>
              <w:rPr>
                <w:rFonts w:ascii="CordiaUPC" w:hAnsi="CordiaUPC" w:cs="CordiaUPC"/>
                <w:sz w:val="26"/>
                <w:szCs w:val="26"/>
              </w:rPr>
            </w:pPr>
          </w:p>
        </w:tc>
        <w:tc>
          <w:tcPr>
            <w:tcW w:w="720" w:type="pct"/>
          </w:tcPr>
          <w:p w14:paraId="6EF4C755" w14:textId="77777777" w:rsidR="001A368F" w:rsidRPr="00B12481" w:rsidRDefault="001A368F" w:rsidP="00B12481">
            <w:pPr>
              <w:pStyle w:val="BodyText"/>
              <w:spacing w:after="0" w:line="240" w:lineRule="exact"/>
              <w:ind w:left="-108" w:right="-72"/>
              <w:jc w:val="center"/>
              <w:rPr>
                <w:rFonts w:ascii="CordiaUPC" w:hAnsi="CordiaUPC" w:cs="CordiaUPC"/>
                <w:sz w:val="26"/>
                <w:szCs w:val="26"/>
              </w:rPr>
            </w:pPr>
            <w:r w:rsidRPr="00B12481">
              <w:rPr>
                <w:rFonts w:ascii="CordiaUPC" w:hAnsi="CordiaUPC" w:cs="CordiaUPC" w:hint="cs"/>
                <w:sz w:val="26"/>
                <w:szCs w:val="26"/>
              </w:rPr>
              <w:t>Portion due</w:t>
            </w:r>
          </w:p>
        </w:tc>
        <w:tc>
          <w:tcPr>
            <w:tcW w:w="127" w:type="pct"/>
          </w:tcPr>
          <w:p w14:paraId="3F8FFFD7" w14:textId="77777777" w:rsidR="001A368F" w:rsidRPr="00B12481" w:rsidRDefault="001A368F" w:rsidP="00B12481">
            <w:pPr>
              <w:pStyle w:val="BodyText"/>
              <w:spacing w:after="0" w:line="240" w:lineRule="exact"/>
              <w:ind w:left="-108" w:right="-72"/>
              <w:jc w:val="center"/>
              <w:rPr>
                <w:rFonts w:ascii="CordiaUPC" w:hAnsi="CordiaUPC" w:cs="CordiaUPC"/>
                <w:sz w:val="26"/>
                <w:szCs w:val="26"/>
              </w:rPr>
            </w:pPr>
          </w:p>
        </w:tc>
        <w:tc>
          <w:tcPr>
            <w:tcW w:w="707" w:type="pct"/>
          </w:tcPr>
          <w:p w14:paraId="1256AD9B" w14:textId="77777777" w:rsidR="001A368F" w:rsidRPr="00B12481" w:rsidRDefault="001A368F" w:rsidP="00B12481">
            <w:pPr>
              <w:pStyle w:val="BodyText"/>
              <w:spacing w:after="0" w:line="240" w:lineRule="exact"/>
              <w:ind w:left="-113" w:right="-72"/>
              <w:jc w:val="center"/>
              <w:rPr>
                <w:rFonts w:ascii="CordiaUPC" w:hAnsi="CordiaUPC" w:cs="CordiaUPC"/>
                <w:sz w:val="26"/>
                <w:szCs w:val="26"/>
              </w:rPr>
            </w:pPr>
          </w:p>
        </w:tc>
        <w:tc>
          <w:tcPr>
            <w:tcW w:w="135" w:type="pct"/>
          </w:tcPr>
          <w:p w14:paraId="224EC643" w14:textId="77777777" w:rsidR="001A368F" w:rsidRPr="00B12481" w:rsidRDefault="001A368F" w:rsidP="00B12481">
            <w:pPr>
              <w:pStyle w:val="BodyText"/>
              <w:spacing w:after="0" w:line="240" w:lineRule="exact"/>
              <w:ind w:left="-113" w:right="-72"/>
              <w:jc w:val="center"/>
              <w:rPr>
                <w:rFonts w:ascii="CordiaUPC" w:hAnsi="CordiaUPC" w:cs="CordiaUPC"/>
                <w:sz w:val="26"/>
                <w:szCs w:val="26"/>
              </w:rPr>
            </w:pPr>
          </w:p>
        </w:tc>
        <w:tc>
          <w:tcPr>
            <w:tcW w:w="678" w:type="pct"/>
          </w:tcPr>
          <w:p w14:paraId="4318BF99" w14:textId="77777777" w:rsidR="001A368F" w:rsidRPr="00B12481" w:rsidRDefault="001A368F" w:rsidP="00B12481">
            <w:pPr>
              <w:pStyle w:val="BodyText"/>
              <w:spacing w:after="0" w:line="240" w:lineRule="exact"/>
              <w:ind w:left="-113" w:right="-72"/>
              <w:jc w:val="center"/>
              <w:rPr>
                <w:rFonts w:ascii="CordiaUPC" w:hAnsi="CordiaUPC" w:cs="CordiaUPC"/>
                <w:sz w:val="26"/>
                <w:szCs w:val="26"/>
              </w:rPr>
            </w:pPr>
          </w:p>
        </w:tc>
      </w:tr>
      <w:tr w:rsidR="001A368F" w:rsidRPr="00B12481" w14:paraId="2857687B" w14:textId="77777777" w:rsidTr="0088145C">
        <w:tc>
          <w:tcPr>
            <w:tcW w:w="1729" w:type="pct"/>
          </w:tcPr>
          <w:p w14:paraId="3998F41B" w14:textId="77777777" w:rsidR="001A368F" w:rsidRPr="00B12481" w:rsidRDefault="001A368F" w:rsidP="00B12481">
            <w:pPr>
              <w:pStyle w:val="BodyText"/>
              <w:spacing w:after="0" w:line="240" w:lineRule="exact"/>
              <w:ind w:right="-45"/>
              <w:jc w:val="both"/>
              <w:rPr>
                <w:rFonts w:ascii="CordiaUPC" w:hAnsi="CordiaUPC" w:cs="CordiaUPC"/>
                <w:sz w:val="26"/>
                <w:szCs w:val="26"/>
              </w:rPr>
            </w:pPr>
          </w:p>
        </w:tc>
        <w:tc>
          <w:tcPr>
            <w:tcW w:w="777" w:type="pct"/>
          </w:tcPr>
          <w:p w14:paraId="3BD99437" w14:textId="77777777" w:rsidR="001A368F" w:rsidRPr="00B12481" w:rsidRDefault="001A368F" w:rsidP="00B12481">
            <w:pPr>
              <w:pStyle w:val="BodyText"/>
              <w:spacing w:after="0" w:line="240" w:lineRule="exact"/>
              <w:ind w:left="-108" w:right="-72"/>
              <w:jc w:val="center"/>
              <w:rPr>
                <w:rFonts w:ascii="CordiaUPC" w:hAnsi="CordiaUPC" w:cs="CordiaUPC"/>
                <w:sz w:val="26"/>
                <w:szCs w:val="26"/>
              </w:rPr>
            </w:pPr>
          </w:p>
        </w:tc>
        <w:tc>
          <w:tcPr>
            <w:tcW w:w="127" w:type="pct"/>
          </w:tcPr>
          <w:p w14:paraId="2517C4BE" w14:textId="77777777" w:rsidR="001A368F" w:rsidRPr="00B12481" w:rsidRDefault="001A368F" w:rsidP="00B12481">
            <w:pPr>
              <w:pStyle w:val="BodyText"/>
              <w:spacing w:after="0" w:line="240" w:lineRule="exact"/>
              <w:ind w:left="-108" w:right="-72"/>
              <w:jc w:val="center"/>
              <w:rPr>
                <w:rFonts w:ascii="CordiaUPC" w:hAnsi="CordiaUPC" w:cs="CordiaUPC"/>
                <w:sz w:val="26"/>
                <w:szCs w:val="26"/>
              </w:rPr>
            </w:pPr>
          </w:p>
        </w:tc>
        <w:tc>
          <w:tcPr>
            <w:tcW w:w="720" w:type="pct"/>
          </w:tcPr>
          <w:p w14:paraId="1BE380CC" w14:textId="77777777" w:rsidR="001A368F" w:rsidRPr="00B12481" w:rsidRDefault="001A368F" w:rsidP="00B12481">
            <w:pPr>
              <w:pStyle w:val="BodyText"/>
              <w:spacing w:after="0" w:line="240" w:lineRule="exact"/>
              <w:ind w:left="-108" w:right="-72"/>
              <w:jc w:val="center"/>
              <w:rPr>
                <w:rFonts w:ascii="CordiaUPC" w:hAnsi="CordiaUPC" w:cs="CordiaUPC"/>
                <w:sz w:val="26"/>
                <w:szCs w:val="26"/>
              </w:rPr>
            </w:pPr>
            <w:r w:rsidRPr="00B12481">
              <w:rPr>
                <w:rFonts w:ascii="CordiaUPC" w:hAnsi="CordiaUPC" w:cs="CordiaUPC" w:hint="cs"/>
                <w:sz w:val="26"/>
                <w:szCs w:val="26"/>
              </w:rPr>
              <w:t>after one year</w:t>
            </w:r>
          </w:p>
        </w:tc>
        <w:tc>
          <w:tcPr>
            <w:tcW w:w="127" w:type="pct"/>
          </w:tcPr>
          <w:p w14:paraId="01D0C870" w14:textId="77777777" w:rsidR="001A368F" w:rsidRPr="00B12481" w:rsidRDefault="001A368F" w:rsidP="00B12481">
            <w:pPr>
              <w:pStyle w:val="BodyText"/>
              <w:spacing w:after="0" w:line="240" w:lineRule="exact"/>
              <w:ind w:left="-108" w:right="-72"/>
              <w:jc w:val="center"/>
              <w:rPr>
                <w:rFonts w:ascii="CordiaUPC" w:hAnsi="CordiaUPC" w:cs="CordiaUPC"/>
                <w:sz w:val="26"/>
                <w:szCs w:val="26"/>
              </w:rPr>
            </w:pPr>
          </w:p>
        </w:tc>
        <w:tc>
          <w:tcPr>
            <w:tcW w:w="707" w:type="pct"/>
          </w:tcPr>
          <w:p w14:paraId="41A61840" w14:textId="77777777" w:rsidR="001A368F" w:rsidRPr="00B12481" w:rsidRDefault="001A368F" w:rsidP="00B12481">
            <w:pPr>
              <w:pStyle w:val="BodyText"/>
              <w:spacing w:after="0" w:line="240" w:lineRule="exact"/>
              <w:ind w:left="-113" w:right="-72"/>
              <w:jc w:val="center"/>
              <w:rPr>
                <w:rFonts w:ascii="CordiaUPC" w:hAnsi="CordiaUPC" w:cs="CordiaUPC"/>
                <w:sz w:val="26"/>
                <w:szCs w:val="26"/>
              </w:rPr>
            </w:pPr>
          </w:p>
        </w:tc>
        <w:tc>
          <w:tcPr>
            <w:tcW w:w="135" w:type="pct"/>
          </w:tcPr>
          <w:p w14:paraId="1BFD257F" w14:textId="77777777" w:rsidR="001A368F" w:rsidRPr="00B12481" w:rsidRDefault="001A368F" w:rsidP="00B12481">
            <w:pPr>
              <w:pStyle w:val="BodyText"/>
              <w:spacing w:after="0" w:line="240" w:lineRule="exact"/>
              <w:ind w:left="-113" w:right="-72"/>
              <w:jc w:val="center"/>
              <w:rPr>
                <w:rFonts w:ascii="CordiaUPC" w:hAnsi="CordiaUPC" w:cs="CordiaUPC"/>
                <w:sz w:val="26"/>
                <w:szCs w:val="26"/>
              </w:rPr>
            </w:pPr>
          </w:p>
        </w:tc>
        <w:tc>
          <w:tcPr>
            <w:tcW w:w="678" w:type="pct"/>
          </w:tcPr>
          <w:p w14:paraId="5994463D" w14:textId="77777777" w:rsidR="001A368F" w:rsidRPr="00B12481" w:rsidRDefault="001A368F" w:rsidP="00B12481">
            <w:pPr>
              <w:pStyle w:val="BodyText"/>
              <w:spacing w:after="0" w:line="240" w:lineRule="exact"/>
              <w:ind w:left="-113" w:right="-72"/>
              <w:jc w:val="center"/>
              <w:rPr>
                <w:rFonts w:ascii="CordiaUPC" w:hAnsi="CordiaUPC" w:cs="CordiaUPC"/>
                <w:sz w:val="26"/>
                <w:szCs w:val="26"/>
              </w:rPr>
            </w:pPr>
          </w:p>
        </w:tc>
      </w:tr>
      <w:tr w:rsidR="001A368F" w:rsidRPr="00B12481" w14:paraId="57938655" w14:textId="77777777" w:rsidTr="0088145C">
        <w:tc>
          <w:tcPr>
            <w:tcW w:w="1729" w:type="pct"/>
          </w:tcPr>
          <w:p w14:paraId="3C4FF3C0" w14:textId="77777777" w:rsidR="001A368F" w:rsidRPr="00B12481" w:rsidRDefault="001A368F" w:rsidP="00B12481">
            <w:pPr>
              <w:pStyle w:val="BodyText"/>
              <w:spacing w:after="0" w:line="240" w:lineRule="exact"/>
              <w:ind w:right="-45"/>
              <w:jc w:val="both"/>
              <w:rPr>
                <w:rFonts w:ascii="CordiaUPC" w:hAnsi="CordiaUPC" w:cs="CordiaUPC"/>
                <w:b/>
                <w:bCs/>
                <w:i/>
                <w:iCs/>
                <w:sz w:val="26"/>
                <w:szCs w:val="26"/>
                <w:cs/>
              </w:rPr>
            </w:pPr>
          </w:p>
        </w:tc>
        <w:tc>
          <w:tcPr>
            <w:tcW w:w="777" w:type="pct"/>
          </w:tcPr>
          <w:p w14:paraId="6246E803" w14:textId="77777777" w:rsidR="001A368F" w:rsidRPr="00B12481" w:rsidRDefault="001A368F" w:rsidP="00B12481">
            <w:pPr>
              <w:pStyle w:val="BodyText"/>
              <w:spacing w:after="0" w:line="240" w:lineRule="exact"/>
              <w:ind w:left="-108" w:right="-72"/>
              <w:jc w:val="center"/>
              <w:rPr>
                <w:rFonts w:ascii="CordiaUPC" w:hAnsi="CordiaUPC" w:cs="CordiaUPC"/>
                <w:sz w:val="26"/>
                <w:szCs w:val="26"/>
              </w:rPr>
            </w:pPr>
            <w:r w:rsidRPr="00B12481">
              <w:rPr>
                <w:rFonts w:ascii="CordiaUPC" w:hAnsi="CordiaUPC" w:cs="CordiaUPC" w:hint="cs"/>
                <w:sz w:val="26"/>
                <w:szCs w:val="26"/>
              </w:rPr>
              <w:t>Portion due</w:t>
            </w:r>
          </w:p>
        </w:tc>
        <w:tc>
          <w:tcPr>
            <w:tcW w:w="127" w:type="pct"/>
          </w:tcPr>
          <w:p w14:paraId="553F9E12" w14:textId="77777777" w:rsidR="001A368F" w:rsidRPr="00B12481" w:rsidRDefault="001A368F" w:rsidP="00B12481">
            <w:pPr>
              <w:pStyle w:val="BodyText"/>
              <w:spacing w:after="0" w:line="240" w:lineRule="exact"/>
              <w:ind w:left="-108" w:right="-72"/>
              <w:jc w:val="center"/>
              <w:rPr>
                <w:rFonts w:ascii="CordiaUPC" w:hAnsi="CordiaUPC" w:cs="CordiaUPC"/>
                <w:sz w:val="26"/>
                <w:szCs w:val="26"/>
              </w:rPr>
            </w:pPr>
          </w:p>
        </w:tc>
        <w:tc>
          <w:tcPr>
            <w:tcW w:w="720" w:type="pct"/>
          </w:tcPr>
          <w:p w14:paraId="049FF05C" w14:textId="77777777" w:rsidR="001A368F" w:rsidRPr="00B12481" w:rsidRDefault="001A368F" w:rsidP="00B12481">
            <w:pPr>
              <w:pStyle w:val="BodyText"/>
              <w:spacing w:after="0" w:line="240" w:lineRule="exact"/>
              <w:ind w:left="-108" w:right="-72"/>
              <w:jc w:val="center"/>
              <w:rPr>
                <w:rFonts w:ascii="CordiaUPC" w:hAnsi="CordiaUPC" w:cs="CordiaUPC"/>
                <w:sz w:val="26"/>
                <w:szCs w:val="26"/>
              </w:rPr>
            </w:pPr>
            <w:r w:rsidRPr="00B12481">
              <w:rPr>
                <w:rFonts w:ascii="CordiaUPC" w:hAnsi="CordiaUPC" w:cs="CordiaUPC" w:hint="cs"/>
                <w:sz w:val="26"/>
                <w:szCs w:val="26"/>
              </w:rPr>
              <w:t>but within</w:t>
            </w:r>
          </w:p>
        </w:tc>
        <w:tc>
          <w:tcPr>
            <w:tcW w:w="127" w:type="pct"/>
          </w:tcPr>
          <w:p w14:paraId="06D4A868" w14:textId="77777777" w:rsidR="001A368F" w:rsidRPr="00B12481" w:rsidRDefault="001A368F" w:rsidP="00B12481">
            <w:pPr>
              <w:pStyle w:val="BodyText"/>
              <w:spacing w:after="0" w:line="240" w:lineRule="exact"/>
              <w:ind w:left="-108" w:right="-72"/>
              <w:jc w:val="center"/>
              <w:rPr>
                <w:rFonts w:ascii="CordiaUPC" w:hAnsi="CordiaUPC" w:cs="CordiaUPC"/>
                <w:sz w:val="26"/>
                <w:szCs w:val="26"/>
              </w:rPr>
            </w:pPr>
          </w:p>
        </w:tc>
        <w:tc>
          <w:tcPr>
            <w:tcW w:w="707" w:type="pct"/>
          </w:tcPr>
          <w:p w14:paraId="274D4CFD" w14:textId="77777777" w:rsidR="001A368F" w:rsidRPr="00B12481" w:rsidRDefault="001A368F" w:rsidP="00B12481">
            <w:pPr>
              <w:pStyle w:val="BodyText"/>
              <w:spacing w:after="0" w:line="240" w:lineRule="exact"/>
              <w:ind w:left="-113" w:right="-72"/>
              <w:jc w:val="center"/>
              <w:rPr>
                <w:rFonts w:ascii="CordiaUPC" w:hAnsi="CordiaUPC" w:cs="CordiaUPC"/>
                <w:sz w:val="26"/>
                <w:szCs w:val="26"/>
              </w:rPr>
            </w:pPr>
            <w:r w:rsidRPr="00B12481">
              <w:rPr>
                <w:rFonts w:ascii="CordiaUPC" w:hAnsi="CordiaUPC" w:cs="CordiaUPC" w:hint="cs"/>
                <w:sz w:val="26"/>
                <w:szCs w:val="26"/>
              </w:rPr>
              <w:t>Portion due</w:t>
            </w:r>
          </w:p>
        </w:tc>
        <w:tc>
          <w:tcPr>
            <w:tcW w:w="135" w:type="pct"/>
          </w:tcPr>
          <w:p w14:paraId="5B8F4A05" w14:textId="77777777" w:rsidR="001A368F" w:rsidRPr="00B12481" w:rsidRDefault="001A368F" w:rsidP="00B12481">
            <w:pPr>
              <w:pStyle w:val="BodyText"/>
              <w:spacing w:after="0" w:line="240" w:lineRule="exact"/>
              <w:ind w:left="-113" w:right="-72"/>
              <w:jc w:val="center"/>
              <w:rPr>
                <w:rFonts w:ascii="CordiaUPC" w:hAnsi="CordiaUPC" w:cs="CordiaUPC"/>
                <w:sz w:val="26"/>
                <w:szCs w:val="26"/>
              </w:rPr>
            </w:pPr>
          </w:p>
        </w:tc>
        <w:tc>
          <w:tcPr>
            <w:tcW w:w="678" w:type="pct"/>
          </w:tcPr>
          <w:p w14:paraId="23177FEE" w14:textId="77777777" w:rsidR="001A368F" w:rsidRPr="00B12481" w:rsidRDefault="001A368F" w:rsidP="00B12481">
            <w:pPr>
              <w:pStyle w:val="BodyText"/>
              <w:spacing w:after="0" w:line="240" w:lineRule="exact"/>
              <w:ind w:left="-113" w:right="-72"/>
              <w:jc w:val="center"/>
              <w:rPr>
                <w:rFonts w:ascii="CordiaUPC" w:hAnsi="CordiaUPC" w:cs="CordiaUPC"/>
                <w:sz w:val="26"/>
                <w:szCs w:val="26"/>
              </w:rPr>
            </w:pPr>
          </w:p>
        </w:tc>
      </w:tr>
      <w:tr w:rsidR="001A368F" w:rsidRPr="00B12481" w14:paraId="5072AC3D" w14:textId="77777777" w:rsidTr="0088145C">
        <w:tc>
          <w:tcPr>
            <w:tcW w:w="1729" w:type="pct"/>
          </w:tcPr>
          <w:p w14:paraId="51953F8C" w14:textId="77777777" w:rsidR="001A368F" w:rsidRPr="00B12481" w:rsidRDefault="001A368F" w:rsidP="00B12481">
            <w:pPr>
              <w:pStyle w:val="BodyText"/>
              <w:spacing w:after="0" w:line="240" w:lineRule="exact"/>
              <w:ind w:right="-45"/>
              <w:jc w:val="both"/>
              <w:rPr>
                <w:rFonts w:ascii="CordiaUPC" w:hAnsi="CordiaUPC" w:cs="CordiaUPC"/>
                <w:b/>
                <w:bCs/>
                <w:i/>
                <w:iCs/>
                <w:sz w:val="26"/>
                <w:szCs w:val="26"/>
                <w:cs/>
              </w:rPr>
            </w:pPr>
          </w:p>
        </w:tc>
        <w:tc>
          <w:tcPr>
            <w:tcW w:w="777" w:type="pct"/>
          </w:tcPr>
          <w:p w14:paraId="65B3C170" w14:textId="77777777" w:rsidR="001A368F" w:rsidRPr="00B12481" w:rsidRDefault="001A368F" w:rsidP="00B12481">
            <w:pPr>
              <w:pStyle w:val="BodyText"/>
              <w:spacing w:after="0" w:line="240" w:lineRule="exact"/>
              <w:ind w:left="-108" w:right="-72"/>
              <w:jc w:val="center"/>
              <w:rPr>
                <w:rFonts w:ascii="CordiaUPC" w:hAnsi="CordiaUPC" w:cs="CordiaUPC"/>
                <w:sz w:val="26"/>
                <w:szCs w:val="26"/>
              </w:rPr>
            </w:pPr>
            <w:r w:rsidRPr="00B12481">
              <w:rPr>
                <w:rFonts w:ascii="CordiaUPC" w:hAnsi="CordiaUPC" w:cs="CordiaUPC" w:hint="cs"/>
                <w:sz w:val="26"/>
                <w:szCs w:val="26"/>
              </w:rPr>
              <w:t>within one year</w:t>
            </w:r>
          </w:p>
        </w:tc>
        <w:tc>
          <w:tcPr>
            <w:tcW w:w="127" w:type="pct"/>
          </w:tcPr>
          <w:p w14:paraId="3C10CEE3" w14:textId="77777777" w:rsidR="001A368F" w:rsidRPr="00B12481" w:rsidRDefault="001A368F" w:rsidP="00B12481">
            <w:pPr>
              <w:pStyle w:val="BodyText"/>
              <w:spacing w:after="0" w:line="240" w:lineRule="exact"/>
              <w:ind w:left="-108" w:right="-72"/>
              <w:jc w:val="center"/>
              <w:rPr>
                <w:rFonts w:ascii="CordiaUPC" w:hAnsi="CordiaUPC" w:cs="CordiaUPC"/>
                <w:sz w:val="26"/>
                <w:szCs w:val="26"/>
              </w:rPr>
            </w:pPr>
          </w:p>
        </w:tc>
        <w:tc>
          <w:tcPr>
            <w:tcW w:w="720" w:type="pct"/>
          </w:tcPr>
          <w:p w14:paraId="6BDDB533" w14:textId="77777777" w:rsidR="001A368F" w:rsidRPr="00B12481" w:rsidRDefault="001A368F" w:rsidP="00B12481">
            <w:pPr>
              <w:pStyle w:val="BodyText"/>
              <w:spacing w:after="0" w:line="240" w:lineRule="exact"/>
              <w:ind w:left="-108" w:right="-72"/>
              <w:jc w:val="center"/>
              <w:rPr>
                <w:rFonts w:ascii="CordiaUPC" w:hAnsi="CordiaUPC" w:cs="CordiaUPC"/>
                <w:sz w:val="26"/>
                <w:szCs w:val="26"/>
              </w:rPr>
            </w:pPr>
            <w:r w:rsidRPr="00B12481">
              <w:rPr>
                <w:rFonts w:ascii="CordiaUPC" w:hAnsi="CordiaUPC" w:cs="CordiaUPC" w:hint="cs"/>
                <w:sz w:val="26"/>
                <w:szCs w:val="26"/>
              </w:rPr>
              <w:t>five years</w:t>
            </w:r>
          </w:p>
        </w:tc>
        <w:tc>
          <w:tcPr>
            <w:tcW w:w="127" w:type="pct"/>
          </w:tcPr>
          <w:p w14:paraId="337D6475" w14:textId="77777777" w:rsidR="001A368F" w:rsidRPr="00B12481" w:rsidRDefault="001A368F" w:rsidP="00B12481">
            <w:pPr>
              <w:pStyle w:val="BodyText"/>
              <w:spacing w:after="0" w:line="240" w:lineRule="exact"/>
              <w:ind w:left="-108" w:right="-72"/>
              <w:jc w:val="center"/>
              <w:rPr>
                <w:rFonts w:ascii="CordiaUPC" w:hAnsi="CordiaUPC" w:cs="CordiaUPC"/>
                <w:sz w:val="26"/>
                <w:szCs w:val="26"/>
              </w:rPr>
            </w:pPr>
          </w:p>
        </w:tc>
        <w:tc>
          <w:tcPr>
            <w:tcW w:w="707" w:type="pct"/>
          </w:tcPr>
          <w:p w14:paraId="6C83AAF4" w14:textId="77777777" w:rsidR="001A368F" w:rsidRPr="00B12481" w:rsidRDefault="001A368F" w:rsidP="00B12481">
            <w:pPr>
              <w:pStyle w:val="BodyText"/>
              <w:spacing w:after="0" w:line="240" w:lineRule="exact"/>
              <w:ind w:left="-113" w:right="-72"/>
              <w:jc w:val="center"/>
              <w:rPr>
                <w:rFonts w:ascii="CordiaUPC" w:hAnsi="CordiaUPC" w:cs="CordiaUPC"/>
                <w:sz w:val="26"/>
                <w:szCs w:val="26"/>
              </w:rPr>
            </w:pPr>
            <w:r w:rsidRPr="00B12481">
              <w:rPr>
                <w:rFonts w:ascii="CordiaUPC" w:hAnsi="CordiaUPC" w:cs="CordiaUPC" w:hint="cs"/>
                <w:sz w:val="26"/>
                <w:szCs w:val="26"/>
              </w:rPr>
              <w:t>after five years</w:t>
            </w:r>
          </w:p>
        </w:tc>
        <w:tc>
          <w:tcPr>
            <w:tcW w:w="135" w:type="pct"/>
          </w:tcPr>
          <w:p w14:paraId="1242334D" w14:textId="77777777" w:rsidR="001A368F" w:rsidRPr="00B12481" w:rsidRDefault="001A368F" w:rsidP="00B12481">
            <w:pPr>
              <w:pStyle w:val="BodyText"/>
              <w:spacing w:after="0" w:line="240" w:lineRule="exact"/>
              <w:ind w:left="-113" w:right="-72"/>
              <w:jc w:val="center"/>
              <w:rPr>
                <w:rFonts w:ascii="CordiaUPC" w:hAnsi="CordiaUPC" w:cs="CordiaUPC"/>
                <w:sz w:val="26"/>
                <w:szCs w:val="26"/>
              </w:rPr>
            </w:pPr>
          </w:p>
        </w:tc>
        <w:tc>
          <w:tcPr>
            <w:tcW w:w="678" w:type="pct"/>
          </w:tcPr>
          <w:p w14:paraId="10B6D0BD" w14:textId="77777777" w:rsidR="001A368F" w:rsidRPr="00B12481" w:rsidRDefault="001A368F" w:rsidP="00B12481">
            <w:pPr>
              <w:pStyle w:val="BodyText"/>
              <w:spacing w:after="0" w:line="240" w:lineRule="exact"/>
              <w:ind w:left="-113" w:right="-72"/>
              <w:jc w:val="center"/>
              <w:rPr>
                <w:rFonts w:ascii="CordiaUPC" w:hAnsi="CordiaUPC" w:cs="CordiaUPC"/>
                <w:sz w:val="26"/>
                <w:szCs w:val="26"/>
              </w:rPr>
            </w:pPr>
            <w:r w:rsidRPr="00B12481">
              <w:rPr>
                <w:rFonts w:ascii="CordiaUPC" w:hAnsi="CordiaUPC" w:cs="CordiaUPC" w:hint="cs"/>
                <w:sz w:val="26"/>
                <w:szCs w:val="26"/>
              </w:rPr>
              <w:t>Total</w:t>
            </w:r>
          </w:p>
        </w:tc>
      </w:tr>
      <w:tr w:rsidR="001A368F" w:rsidRPr="00B12481" w14:paraId="1D7EEE1A" w14:textId="77777777" w:rsidTr="0088145C">
        <w:tc>
          <w:tcPr>
            <w:tcW w:w="1729" w:type="pct"/>
          </w:tcPr>
          <w:p w14:paraId="5A46883C" w14:textId="77777777" w:rsidR="001A368F" w:rsidRPr="00B12481" w:rsidRDefault="001A368F" w:rsidP="00B12481">
            <w:pPr>
              <w:pStyle w:val="BodyText"/>
              <w:spacing w:after="0" w:line="240" w:lineRule="exact"/>
              <w:ind w:right="-45"/>
              <w:jc w:val="both"/>
              <w:rPr>
                <w:rFonts w:ascii="CordiaUPC" w:hAnsi="CordiaUPC" w:cs="CordiaUPC"/>
                <w:b/>
                <w:bCs/>
                <w:i/>
                <w:iCs/>
                <w:sz w:val="26"/>
                <w:szCs w:val="26"/>
                <w:cs/>
                <w:lang w:val="en-US" w:bidi="th-TH"/>
              </w:rPr>
            </w:pPr>
          </w:p>
        </w:tc>
        <w:tc>
          <w:tcPr>
            <w:tcW w:w="3271" w:type="pct"/>
            <w:gridSpan w:val="7"/>
          </w:tcPr>
          <w:p w14:paraId="5EE54B19" w14:textId="77777777" w:rsidR="001A368F" w:rsidRPr="00B12481" w:rsidRDefault="001A368F" w:rsidP="00B12481">
            <w:pPr>
              <w:pStyle w:val="BodyText"/>
              <w:spacing w:after="0" w:line="240" w:lineRule="exact"/>
              <w:ind w:left="-113" w:right="-72"/>
              <w:jc w:val="center"/>
              <w:rPr>
                <w:rFonts w:ascii="CordiaUPC" w:hAnsi="CordiaUPC" w:cs="CordiaUPC"/>
                <w:sz w:val="26"/>
                <w:szCs w:val="26"/>
              </w:rPr>
            </w:pPr>
            <w:r w:rsidRPr="00B12481">
              <w:rPr>
                <w:rFonts w:ascii="CordiaUPC" w:hAnsi="CordiaUPC" w:cs="CordiaUPC" w:hint="cs"/>
                <w:i/>
                <w:iCs/>
                <w:sz w:val="26"/>
                <w:szCs w:val="26"/>
              </w:rPr>
              <w:t>(in million Baht)</w:t>
            </w:r>
          </w:p>
        </w:tc>
      </w:tr>
      <w:tr w:rsidR="00AE0381" w:rsidRPr="00B12481" w14:paraId="2622F01D" w14:textId="77777777" w:rsidTr="0088145C">
        <w:tc>
          <w:tcPr>
            <w:tcW w:w="1729" w:type="pct"/>
          </w:tcPr>
          <w:p w14:paraId="29812421" w14:textId="77777777" w:rsidR="00AE0381" w:rsidRPr="00B12481" w:rsidRDefault="00AE0381" w:rsidP="00AE0381">
            <w:pPr>
              <w:pStyle w:val="BodyText"/>
              <w:spacing w:after="0" w:line="240" w:lineRule="exact"/>
              <w:ind w:left="-18" w:right="-45"/>
              <w:jc w:val="both"/>
              <w:rPr>
                <w:rFonts w:ascii="CordiaUPC" w:hAnsi="CordiaUPC" w:cs="CordiaUPC"/>
                <w:sz w:val="26"/>
                <w:szCs w:val="26"/>
              </w:rPr>
            </w:pPr>
            <w:r w:rsidRPr="00B12481">
              <w:rPr>
                <w:rFonts w:ascii="CordiaUPC" w:hAnsi="CordiaUPC" w:cs="CordiaUPC" w:hint="cs"/>
                <w:sz w:val="26"/>
                <w:szCs w:val="26"/>
              </w:rPr>
              <w:t>Hire purchase receivables</w:t>
            </w:r>
          </w:p>
        </w:tc>
        <w:tc>
          <w:tcPr>
            <w:tcW w:w="777" w:type="pct"/>
          </w:tcPr>
          <w:p w14:paraId="5A53C0CE" w14:textId="6F831398" w:rsidR="00AE0381" w:rsidRPr="00B12481" w:rsidRDefault="00AE0381" w:rsidP="00AE0381">
            <w:pPr>
              <w:tabs>
                <w:tab w:val="decimal" w:pos="1138"/>
              </w:tabs>
              <w:spacing w:line="240" w:lineRule="exact"/>
              <w:ind w:right="-108"/>
              <w:rPr>
                <w:rFonts w:ascii="CordiaUPC" w:hAnsi="CordiaUPC" w:cs="CordiaUPC"/>
                <w:sz w:val="26"/>
                <w:szCs w:val="26"/>
                <w:lang w:val="en-US"/>
              </w:rPr>
            </w:pPr>
            <w:r>
              <w:rPr>
                <w:rFonts w:ascii="CordiaUPC" w:eastAsia="Times New Roman" w:hAnsi="CordiaUPC" w:cs="CordiaUPC"/>
                <w:sz w:val="26"/>
                <w:szCs w:val="26"/>
              </w:rPr>
              <w:t>115,97</w:t>
            </w:r>
            <w:r w:rsidR="006C535D">
              <w:rPr>
                <w:rFonts w:ascii="CordiaUPC" w:eastAsia="Times New Roman" w:hAnsi="CordiaUPC" w:cs="CordiaUPC"/>
                <w:sz w:val="26"/>
                <w:szCs w:val="26"/>
              </w:rPr>
              <w:t>2</w:t>
            </w:r>
          </w:p>
        </w:tc>
        <w:tc>
          <w:tcPr>
            <w:tcW w:w="127" w:type="pct"/>
          </w:tcPr>
          <w:p w14:paraId="5A188F3A" w14:textId="77777777" w:rsidR="00AE0381" w:rsidRPr="00B12481" w:rsidRDefault="00AE0381" w:rsidP="00AE0381">
            <w:pPr>
              <w:spacing w:line="240" w:lineRule="exact"/>
              <w:jc w:val="right"/>
              <w:rPr>
                <w:rFonts w:ascii="CordiaUPC" w:hAnsi="CordiaUPC" w:cs="CordiaUPC"/>
                <w:sz w:val="26"/>
                <w:szCs w:val="26"/>
                <w:lang w:val="en-US"/>
              </w:rPr>
            </w:pPr>
          </w:p>
        </w:tc>
        <w:tc>
          <w:tcPr>
            <w:tcW w:w="720" w:type="pct"/>
          </w:tcPr>
          <w:p w14:paraId="7B3B8F97" w14:textId="350E54B9" w:rsidR="00AE0381" w:rsidRPr="00B12481" w:rsidRDefault="00AE0381" w:rsidP="00AE0381">
            <w:pPr>
              <w:tabs>
                <w:tab w:val="decimal" w:pos="1104"/>
              </w:tabs>
              <w:spacing w:line="240" w:lineRule="exact"/>
              <w:ind w:left="-88" w:right="-111"/>
              <w:rPr>
                <w:rFonts w:ascii="CordiaUPC" w:hAnsi="CordiaUPC" w:cs="CordiaUPC"/>
                <w:sz w:val="26"/>
                <w:szCs w:val="26"/>
                <w:lang w:val="en-US"/>
              </w:rPr>
            </w:pPr>
            <w:r>
              <w:rPr>
                <w:rFonts w:ascii="CordiaUPC" w:eastAsia="Times New Roman" w:hAnsi="CordiaUPC" w:cs="CordiaUPC"/>
                <w:sz w:val="26"/>
                <w:szCs w:val="26"/>
              </w:rPr>
              <w:t>311,813</w:t>
            </w:r>
          </w:p>
        </w:tc>
        <w:tc>
          <w:tcPr>
            <w:tcW w:w="127" w:type="pct"/>
          </w:tcPr>
          <w:p w14:paraId="370086CC" w14:textId="77777777" w:rsidR="00AE0381" w:rsidRPr="00B12481" w:rsidRDefault="00AE0381" w:rsidP="00AE0381">
            <w:pPr>
              <w:spacing w:line="240" w:lineRule="exact"/>
              <w:jc w:val="right"/>
              <w:rPr>
                <w:rFonts w:ascii="CordiaUPC" w:hAnsi="CordiaUPC" w:cs="CordiaUPC"/>
                <w:sz w:val="26"/>
                <w:szCs w:val="26"/>
                <w:lang w:val="en-US"/>
              </w:rPr>
            </w:pPr>
          </w:p>
        </w:tc>
        <w:tc>
          <w:tcPr>
            <w:tcW w:w="707" w:type="pct"/>
          </w:tcPr>
          <w:p w14:paraId="2A400C2A" w14:textId="01D4FDA6" w:rsidR="00AE0381" w:rsidRPr="00B12481" w:rsidRDefault="00AE0381" w:rsidP="00AE0381">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36,633</w:t>
            </w:r>
          </w:p>
        </w:tc>
        <w:tc>
          <w:tcPr>
            <w:tcW w:w="135" w:type="pct"/>
          </w:tcPr>
          <w:p w14:paraId="761F68BE" w14:textId="77777777" w:rsidR="00AE0381" w:rsidRPr="00B12481" w:rsidRDefault="00AE0381" w:rsidP="00AE0381">
            <w:pPr>
              <w:tabs>
                <w:tab w:val="decimal" w:pos="1059"/>
              </w:tabs>
              <w:spacing w:line="240" w:lineRule="exact"/>
              <w:ind w:left="-93" w:right="-268"/>
              <w:rPr>
                <w:rFonts w:ascii="CordiaUPC" w:hAnsi="CordiaUPC" w:cs="CordiaUPC"/>
                <w:sz w:val="26"/>
                <w:szCs w:val="26"/>
                <w:lang w:val="en-US"/>
              </w:rPr>
            </w:pPr>
          </w:p>
        </w:tc>
        <w:tc>
          <w:tcPr>
            <w:tcW w:w="678" w:type="pct"/>
          </w:tcPr>
          <w:p w14:paraId="2E0237C9" w14:textId="2026A870" w:rsidR="00AE0381" w:rsidRPr="00B12481" w:rsidRDefault="00AE0381" w:rsidP="00AE0381">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464,41</w:t>
            </w:r>
            <w:r w:rsidR="006C535D">
              <w:rPr>
                <w:rFonts w:ascii="CordiaUPC" w:eastAsia="Times New Roman" w:hAnsi="CordiaUPC" w:cs="CordiaUPC"/>
                <w:sz w:val="26"/>
                <w:szCs w:val="26"/>
              </w:rPr>
              <w:t>8</w:t>
            </w:r>
          </w:p>
        </w:tc>
      </w:tr>
      <w:tr w:rsidR="00AE0381" w:rsidRPr="00B12481" w14:paraId="68801753" w14:textId="77777777" w:rsidTr="0088145C">
        <w:tc>
          <w:tcPr>
            <w:tcW w:w="1729" w:type="pct"/>
          </w:tcPr>
          <w:p w14:paraId="25625710" w14:textId="77777777" w:rsidR="00AE0381" w:rsidRPr="00B12481" w:rsidRDefault="00AE0381" w:rsidP="00AE0381">
            <w:pPr>
              <w:pStyle w:val="BodyText"/>
              <w:spacing w:after="0" w:line="240" w:lineRule="exact"/>
              <w:ind w:right="-45"/>
              <w:jc w:val="both"/>
              <w:rPr>
                <w:rFonts w:ascii="CordiaUPC" w:hAnsi="CordiaUPC" w:cs="CordiaUPC"/>
                <w:sz w:val="26"/>
                <w:szCs w:val="26"/>
              </w:rPr>
            </w:pPr>
            <w:r w:rsidRPr="00B12481">
              <w:rPr>
                <w:rFonts w:ascii="CordiaUPC" w:hAnsi="CordiaUPC" w:cs="CordiaUPC" w:hint="cs"/>
                <w:sz w:val="26"/>
                <w:szCs w:val="26"/>
              </w:rPr>
              <w:t xml:space="preserve">Finance lease receivables </w:t>
            </w:r>
          </w:p>
        </w:tc>
        <w:tc>
          <w:tcPr>
            <w:tcW w:w="777" w:type="pct"/>
            <w:tcBorders>
              <w:bottom w:val="single" w:sz="4" w:space="0" w:color="auto"/>
            </w:tcBorders>
          </w:tcPr>
          <w:p w14:paraId="48B2C213" w14:textId="7EDD485C" w:rsidR="00AE0381" w:rsidRPr="00B12481" w:rsidRDefault="00AE0381" w:rsidP="00AE0381">
            <w:pPr>
              <w:tabs>
                <w:tab w:val="decimal" w:pos="1138"/>
              </w:tabs>
              <w:spacing w:line="240" w:lineRule="exact"/>
              <w:ind w:right="-108"/>
              <w:rPr>
                <w:rFonts w:ascii="CordiaUPC" w:hAnsi="CordiaUPC" w:cs="CordiaUPC"/>
                <w:sz w:val="26"/>
                <w:szCs w:val="26"/>
                <w:lang w:val="en-US"/>
              </w:rPr>
            </w:pPr>
            <w:r>
              <w:rPr>
                <w:rFonts w:ascii="CordiaUPC" w:eastAsia="Times New Roman" w:hAnsi="CordiaUPC" w:cs="CordiaUPC"/>
                <w:sz w:val="26"/>
                <w:szCs w:val="26"/>
              </w:rPr>
              <w:t>466</w:t>
            </w:r>
          </w:p>
        </w:tc>
        <w:tc>
          <w:tcPr>
            <w:tcW w:w="127" w:type="pct"/>
          </w:tcPr>
          <w:p w14:paraId="0CCC34C3" w14:textId="77777777" w:rsidR="00AE0381" w:rsidRPr="00B12481" w:rsidRDefault="00AE0381" w:rsidP="00AE0381">
            <w:pPr>
              <w:spacing w:line="240" w:lineRule="exact"/>
              <w:jc w:val="right"/>
              <w:rPr>
                <w:rFonts w:ascii="CordiaUPC" w:hAnsi="CordiaUPC" w:cs="CordiaUPC"/>
                <w:sz w:val="26"/>
                <w:szCs w:val="26"/>
                <w:lang w:val="en-US"/>
              </w:rPr>
            </w:pPr>
          </w:p>
        </w:tc>
        <w:tc>
          <w:tcPr>
            <w:tcW w:w="720" w:type="pct"/>
            <w:tcBorders>
              <w:bottom w:val="single" w:sz="4" w:space="0" w:color="auto"/>
            </w:tcBorders>
          </w:tcPr>
          <w:p w14:paraId="1110D8DC" w14:textId="0A2DF11A" w:rsidR="00AE0381" w:rsidRPr="00B12481" w:rsidRDefault="00AE0381" w:rsidP="00AE0381">
            <w:pPr>
              <w:tabs>
                <w:tab w:val="decimal" w:pos="1104"/>
              </w:tabs>
              <w:spacing w:line="240" w:lineRule="exact"/>
              <w:ind w:left="-88" w:right="-111"/>
              <w:rPr>
                <w:rFonts w:ascii="CordiaUPC" w:hAnsi="CordiaUPC" w:cs="CordiaUPC"/>
                <w:sz w:val="26"/>
                <w:szCs w:val="26"/>
                <w:lang w:val="en-US"/>
              </w:rPr>
            </w:pPr>
            <w:r>
              <w:rPr>
                <w:rFonts w:ascii="CordiaUPC" w:eastAsia="Times New Roman" w:hAnsi="CordiaUPC" w:cs="CordiaUPC"/>
                <w:sz w:val="26"/>
                <w:szCs w:val="26"/>
              </w:rPr>
              <w:t>790</w:t>
            </w:r>
          </w:p>
        </w:tc>
        <w:tc>
          <w:tcPr>
            <w:tcW w:w="127" w:type="pct"/>
          </w:tcPr>
          <w:p w14:paraId="4E5C365B" w14:textId="77777777" w:rsidR="00AE0381" w:rsidRPr="00B12481" w:rsidRDefault="00AE0381" w:rsidP="00AE0381">
            <w:pPr>
              <w:spacing w:line="240" w:lineRule="exact"/>
              <w:jc w:val="right"/>
              <w:rPr>
                <w:rFonts w:ascii="CordiaUPC" w:hAnsi="CordiaUPC" w:cs="CordiaUPC"/>
                <w:sz w:val="26"/>
                <w:szCs w:val="26"/>
                <w:lang w:val="en-US"/>
              </w:rPr>
            </w:pPr>
          </w:p>
        </w:tc>
        <w:tc>
          <w:tcPr>
            <w:tcW w:w="707" w:type="pct"/>
            <w:tcBorders>
              <w:bottom w:val="single" w:sz="4" w:space="0" w:color="auto"/>
            </w:tcBorders>
          </w:tcPr>
          <w:p w14:paraId="429E1102" w14:textId="1F8739B4" w:rsidR="00AE0381" w:rsidRPr="00B12481" w:rsidRDefault="00AE0381" w:rsidP="00AE0381">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w:t>
            </w:r>
          </w:p>
        </w:tc>
        <w:tc>
          <w:tcPr>
            <w:tcW w:w="135" w:type="pct"/>
          </w:tcPr>
          <w:p w14:paraId="44FF4C4C" w14:textId="77777777" w:rsidR="00AE0381" w:rsidRPr="00B12481" w:rsidRDefault="00AE0381" w:rsidP="00AE0381">
            <w:pPr>
              <w:tabs>
                <w:tab w:val="decimal" w:pos="1059"/>
              </w:tabs>
              <w:spacing w:line="240" w:lineRule="exact"/>
              <w:ind w:left="-93" w:right="-268"/>
              <w:rPr>
                <w:rFonts w:ascii="CordiaUPC" w:hAnsi="CordiaUPC" w:cs="CordiaUPC"/>
                <w:sz w:val="26"/>
                <w:szCs w:val="26"/>
                <w:lang w:val="en-US"/>
              </w:rPr>
            </w:pPr>
          </w:p>
        </w:tc>
        <w:tc>
          <w:tcPr>
            <w:tcW w:w="678" w:type="pct"/>
            <w:tcBorders>
              <w:bottom w:val="single" w:sz="4" w:space="0" w:color="auto"/>
            </w:tcBorders>
          </w:tcPr>
          <w:p w14:paraId="111EDFE5" w14:textId="21BD7E44" w:rsidR="00AE0381" w:rsidRPr="00B12481" w:rsidRDefault="00AE0381" w:rsidP="00AE0381">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1,256</w:t>
            </w:r>
          </w:p>
        </w:tc>
      </w:tr>
      <w:tr w:rsidR="00AE0381" w:rsidRPr="00B12481" w14:paraId="7641A4CE" w14:textId="77777777" w:rsidTr="002D5A7F">
        <w:tc>
          <w:tcPr>
            <w:tcW w:w="1729" w:type="pct"/>
          </w:tcPr>
          <w:p w14:paraId="150BC1C4" w14:textId="77777777" w:rsidR="00AE0381" w:rsidRPr="00B12481" w:rsidRDefault="00AE0381" w:rsidP="00AE0381">
            <w:pPr>
              <w:pStyle w:val="BodyText"/>
              <w:spacing w:after="0" w:line="240" w:lineRule="exact"/>
              <w:ind w:right="-45"/>
              <w:jc w:val="both"/>
              <w:rPr>
                <w:rFonts w:ascii="CordiaUPC" w:hAnsi="CordiaUPC" w:cs="CordiaUPC"/>
                <w:i/>
                <w:iCs/>
                <w:sz w:val="26"/>
                <w:szCs w:val="26"/>
                <w:cs/>
                <w:lang w:bidi="th-TH"/>
              </w:rPr>
            </w:pPr>
            <w:r w:rsidRPr="00B12481">
              <w:rPr>
                <w:rFonts w:ascii="CordiaUPC" w:hAnsi="CordiaUPC" w:cs="CordiaUPC" w:hint="cs"/>
                <w:sz w:val="26"/>
                <w:szCs w:val="26"/>
              </w:rPr>
              <w:t>Total gross investment under</w:t>
            </w:r>
          </w:p>
        </w:tc>
        <w:tc>
          <w:tcPr>
            <w:tcW w:w="777" w:type="pct"/>
            <w:tcBorders>
              <w:top w:val="single" w:sz="4" w:space="0" w:color="auto"/>
            </w:tcBorders>
          </w:tcPr>
          <w:p w14:paraId="7F154448" w14:textId="227F3ADF" w:rsidR="00AE0381" w:rsidRPr="00B12481" w:rsidRDefault="00AE0381" w:rsidP="00AE0381">
            <w:pPr>
              <w:tabs>
                <w:tab w:val="decimal" w:pos="1138"/>
              </w:tabs>
              <w:spacing w:line="240" w:lineRule="exact"/>
              <w:ind w:right="-108"/>
              <w:rPr>
                <w:rFonts w:ascii="CordiaUPC" w:hAnsi="CordiaUPC" w:cs="CordiaUPC"/>
                <w:sz w:val="26"/>
                <w:szCs w:val="26"/>
                <w:lang w:val="en-US"/>
              </w:rPr>
            </w:pPr>
          </w:p>
        </w:tc>
        <w:tc>
          <w:tcPr>
            <w:tcW w:w="127" w:type="pct"/>
          </w:tcPr>
          <w:p w14:paraId="6DE97451" w14:textId="77777777" w:rsidR="00AE0381" w:rsidRPr="00B12481" w:rsidRDefault="00AE0381" w:rsidP="00AE0381">
            <w:pPr>
              <w:spacing w:line="240" w:lineRule="exact"/>
              <w:jc w:val="right"/>
              <w:rPr>
                <w:rFonts w:ascii="CordiaUPC" w:hAnsi="CordiaUPC" w:cs="CordiaUPC"/>
                <w:sz w:val="26"/>
                <w:szCs w:val="26"/>
                <w:lang w:val="en-US"/>
              </w:rPr>
            </w:pPr>
          </w:p>
        </w:tc>
        <w:tc>
          <w:tcPr>
            <w:tcW w:w="720" w:type="pct"/>
            <w:tcBorders>
              <w:top w:val="single" w:sz="4" w:space="0" w:color="auto"/>
            </w:tcBorders>
          </w:tcPr>
          <w:p w14:paraId="30203280" w14:textId="1CDA8E88" w:rsidR="00AE0381" w:rsidRPr="00B12481" w:rsidRDefault="00AE0381" w:rsidP="00AE0381">
            <w:pPr>
              <w:tabs>
                <w:tab w:val="decimal" w:pos="1104"/>
              </w:tabs>
              <w:spacing w:line="240" w:lineRule="exact"/>
              <w:ind w:left="-88" w:right="-111"/>
              <w:rPr>
                <w:rFonts w:ascii="CordiaUPC" w:hAnsi="CordiaUPC" w:cs="CordiaUPC"/>
                <w:sz w:val="26"/>
                <w:szCs w:val="26"/>
                <w:lang w:val="en-US"/>
              </w:rPr>
            </w:pPr>
          </w:p>
        </w:tc>
        <w:tc>
          <w:tcPr>
            <w:tcW w:w="127" w:type="pct"/>
          </w:tcPr>
          <w:p w14:paraId="5E3E21B4" w14:textId="77777777" w:rsidR="00AE0381" w:rsidRPr="00B12481" w:rsidRDefault="00AE0381" w:rsidP="00AE0381">
            <w:pPr>
              <w:spacing w:line="240" w:lineRule="exact"/>
              <w:jc w:val="right"/>
              <w:rPr>
                <w:rFonts w:ascii="CordiaUPC" w:hAnsi="CordiaUPC" w:cs="CordiaUPC"/>
                <w:sz w:val="26"/>
                <w:szCs w:val="26"/>
                <w:lang w:val="en-US"/>
              </w:rPr>
            </w:pPr>
          </w:p>
        </w:tc>
        <w:tc>
          <w:tcPr>
            <w:tcW w:w="707" w:type="pct"/>
            <w:tcBorders>
              <w:top w:val="single" w:sz="4" w:space="0" w:color="auto"/>
            </w:tcBorders>
          </w:tcPr>
          <w:p w14:paraId="109FE1FE" w14:textId="069205AB" w:rsidR="00AE0381" w:rsidRPr="00B12481" w:rsidRDefault="00AE0381" w:rsidP="00AE0381">
            <w:pPr>
              <w:tabs>
                <w:tab w:val="decimal" w:pos="1059"/>
              </w:tabs>
              <w:spacing w:line="240" w:lineRule="exact"/>
              <w:ind w:left="-93" w:right="-268"/>
              <w:rPr>
                <w:rFonts w:ascii="CordiaUPC" w:hAnsi="CordiaUPC" w:cs="CordiaUPC"/>
                <w:sz w:val="26"/>
                <w:szCs w:val="26"/>
                <w:lang w:val="en-US"/>
              </w:rPr>
            </w:pPr>
          </w:p>
        </w:tc>
        <w:tc>
          <w:tcPr>
            <w:tcW w:w="135" w:type="pct"/>
          </w:tcPr>
          <w:p w14:paraId="60AD7A74" w14:textId="77777777" w:rsidR="00AE0381" w:rsidRPr="00B12481" w:rsidRDefault="00AE0381" w:rsidP="00AE0381">
            <w:pPr>
              <w:tabs>
                <w:tab w:val="decimal" w:pos="1059"/>
              </w:tabs>
              <w:spacing w:line="240" w:lineRule="exact"/>
              <w:ind w:left="-93" w:right="-268"/>
              <w:rPr>
                <w:rFonts w:ascii="CordiaUPC" w:hAnsi="CordiaUPC" w:cs="CordiaUPC"/>
                <w:sz w:val="26"/>
                <w:szCs w:val="26"/>
                <w:lang w:val="en-US"/>
              </w:rPr>
            </w:pPr>
          </w:p>
        </w:tc>
        <w:tc>
          <w:tcPr>
            <w:tcW w:w="678" w:type="pct"/>
            <w:tcBorders>
              <w:top w:val="single" w:sz="4" w:space="0" w:color="auto"/>
            </w:tcBorders>
          </w:tcPr>
          <w:p w14:paraId="7A3FA248" w14:textId="5271400A" w:rsidR="00AE0381" w:rsidRPr="00B12481" w:rsidRDefault="00AE0381" w:rsidP="00AE0381">
            <w:pPr>
              <w:tabs>
                <w:tab w:val="decimal" w:pos="1059"/>
              </w:tabs>
              <w:spacing w:line="240" w:lineRule="exact"/>
              <w:ind w:right="-268"/>
              <w:rPr>
                <w:rFonts w:ascii="CordiaUPC" w:hAnsi="CordiaUPC" w:cs="CordiaUPC"/>
                <w:sz w:val="26"/>
                <w:szCs w:val="26"/>
                <w:lang w:val="en-US"/>
              </w:rPr>
            </w:pPr>
          </w:p>
        </w:tc>
      </w:tr>
      <w:tr w:rsidR="00AE0381" w:rsidRPr="00B12481" w14:paraId="7149932B" w14:textId="77777777" w:rsidTr="002D5A7F">
        <w:tc>
          <w:tcPr>
            <w:tcW w:w="1729" w:type="pct"/>
          </w:tcPr>
          <w:p w14:paraId="4F5C6E64" w14:textId="77777777" w:rsidR="00AE0381" w:rsidRPr="00B12481" w:rsidRDefault="00AE0381" w:rsidP="00AE0381">
            <w:pPr>
              <w:pStyle w:val="BodyText"/>
              <w:spacing w:after="0" w:line="240" w:lineRule="exact"/>
              <w:ind w:right="-45"/>
              <w:jc w:val="both"/>
              <w:rPr>
                <w:rFonts w:ascii="CordiaUPC" w:hAnsi="CordiaUPC" w:cs="CordiaUPC"/>
                <w:sz w:val="26"/>
                <w:szCs w:val="26"/>
              </w:rPr>
            </w:pPr>
            <w:r w:rsidRPr="00B12481">
              <w:rPr>
                <w:rFonts w:ascii="CordiaUPC" w:hAnsi="CordiaUPC" w:cs="CordiaUPC" w:hint="cs"/>
                <w:i/>
                <w:iCs/>
                <w:sz w:val="26"/>
                <w:szCs w:val="26"/>
              </w:rPr>
              <w:t xml:space="preserve"> </w:t>
            </w:r>
            <w:r w:rsidRPr="00B12481">
              <w:rPr>
                <w:rFonts w:ascii="CordiaUPC" w:hAnsi="CordiaUPC" w:cs="CordiaUPC" w:hint="cs"/>
                <w:sz w:val="26"/>
                <w:szCs w:val="26"/>
              </w:rPr>
              <w:t xml:space="preserve">  hire purchase contracts</w:t>
            </w:r>
          </w:p>
        </w:tc>
        <w:tc>
          <w:tcPr>
            <w:tcW w:w="777" w:type="pct"/>
          </w:tcPr>
          <w:p w14:paraId="2803E066" w14:textId="42F10116" w:rsidR="00AE0381" w:rsidRPr="00B12481" w:rsidRDefault="00AE0381" w:rsidP="00AE0381">
            <w:pPr>
              <w:tabs>
                <w:tab w:val="decimal" w:pos="1138"/>
              </w:tabs>
              <w:spacing w:line="240" w:lineRule="exact"/>
              <w:ind w:right="-108"/>
              <w:rPr>
                <w:rFonts w:ascii="CordiaUPC" w:hAnsi="CordiaUPC" w:cs="CordiaUPC"/>
                <w:sz w:val="26"/>
                <w:szCs w:val="26"/>
                <w:lang w:val="en-US"/>
              </w:rPr>
            </w:pPr>
            <w:r w:rsidRPr="00AE0381">
              <w:rPr>
                <w:rFonts w:ascii="CordiaUPC" w:hAnsi="CordiaUPC" w:cs="CordiaUPC"/>
                <w:sz w:val="26"/>
                <w:szCs w:val="26"/>
                <w:lang w:val="en-US"/>
              </w:rPr>
              <w:t>116,43</w:t>
            </w:r>
            <w:r w:rsidR="006C535D">
              <w:rPr>
                <w:rFonts w:ascii="CordiaUPC" w:hAnsi="CordiaUPC" w:cs="CordiaUPC"/>
                <w:sz w:val="26"/>
                <w:szCs w:val="26"/>
                <w:lang w:val="en-US"/>
              </w:rPr>
              <w:t>8</w:t>
            </w:r>
          </w:p>
        </w:tc>
        <w:tc>
          <w:tcPr>
            <w:tcW w:w="127" w:type="pct"/>
          </w:tcPr>
          <w:p w14:paraId="37C47C60" w14:textId="77777777" w:rsidR="00AE0381" w:rsidRPr="00B12481" w:rsidRDefault="00AE0381" w:rsidP="00AE0381">
            <w:pPr>
              <w:spacing w:line="240" w:lineRule="exact"/>
              <w:jc w:val="right"/>
              <w:rPr>
                <w:rFonts w:ascii="CordiaUPC" w:hAnsi="CordiaUPC" w:cs="CordiaUPC"/>
                <w:sz w:val="26"/>
                <w:szCs w:val="26"/>
                <w:lang w:val="en-US"/>
              </w:rPr>
            </w:pPr>
          </w:p>
        </w:tc>
        <w:tc>
          <w:tcPr>
            <w:tcW w:w="720" w:type="pct"/>
          </w:tcPr>
          <w:p w14:paraId="07E4481E" w14:textId="4EDBA252" w:rsidR="00AE0381" w:rsidRPr="00B12481" w:rsidRDefault="00AE0381" w:rsidP="00AE0381">
            <w:pPr>
              <w:tabs>
                <w:tab w:val="decimal" w:pos="1104"/>
              </w:tabs>
              <w:spacing w:line="240" w:lineRule="exact"/>
              <w:ind w:left="-88" w:right="-111"/>
              <w:rPr>
                <w:rFonts w:ascii="CordiaUPC" w:hAnsi="CordiaUPC" w:cs="CordiaUPC"/>
                <w:sz w:val="26"/>
                <w:szCs w:val="26"/>
                <w:lang w:val="en-US"/>
              </w:rPr>
            </w:pPr>
            <w:r>
              <w:rPr>
                <w:rFonts w:ascii="CordiaUPC" w:eastAsia="Times New Roman" w:hAnsi="CordiaUPC" w:cs="CordiaUPC"/>
                <w:sz w:val="26"/>
                <w:szCs w:val="26"/>
              </w:rPr>
              <w:t>312,603</w:t>
            </w:r>
          </w:p>
        </w:tc>
        <w:tc>
          <w:tcPr>
            <w:tcW w:w="127" w:type="pct"/>
          </w:tcPr>
          <w:p w14:paraId="5BAF6730" w14:textId="77777777" w:rsidR="00AE0381" w:rsidRPr="00B12481" w:rsidRDefault="00AE0381" w:rsidP="00AE0381">
            <w:pPr>
              <w:spacing w:line="240" w:lineRule="exact"/>
              <w:jc w:val="right"/>
              <w:rPr>
                <w:rFonts w:ascii="CordiaUPC" w:hAnsi="CordiaUPC" w:cs="CordiaUPC"/>
                <w:sz w:val="26"/>
                <w:szCs w:val="26"/>
                <w:lang w:val="en-US"/>
              </w:rPr>
            </w:pPr>
          </w:p>
        </w:tc>
        <w:tc>
          <w:tcPr>
            <w:tcW w:w="707" w:type="pct"/>
          </w:tcPr>
          <w:p w14:paraId="7316706E" w14:textId="7D49B4B7" w:rsidR="00AE0381" w:rsidRPr="00B12481" w:rsidRDefault="00AE0381" w:rsidP="00AE0381">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36,633</w:t>
            </w:r>
          </w:p>
        </w:tc>
        <w:tc>
          <w:tcPr>
            <w:tcW w:w="135" w:type="pct"/>
          </w:tcPr>
          <w:p w14:paraId="3EE41D8D" w14:textId="77777777" w:rsidR="00AE0381" w:rsidRPr="00B12481" w:rsidRDefault="00AE0381" w:rsidP="00AE0381">
            <w:pPr>
              <w:tabs>
                <w:tab w:val="decimal" w:pos="1059"/>
              </w:tabs>
              <w:spacing w:line="240" w:lineRule="exact"/>
              <w:ind w:left="-93" w:right="-268"/>
              <w:rPr>
                <w:rFonts w:ascii="CordiaUPC" w:hAnsi="CordiaUPC" w:cs="CordiaUPC"/>
                <w:sz w:val="26"/>
                <w:szCs w:val="26"/>
                <w:lang w:val="en-US"/>
              </w:rPr>
            </w:pPr>
          </w:p>
        </w:tc>
        <w:tc>
          <w:tcPr>
            <w:tcW w:w="678" w:type="pct"/>
          </w:tcPr>
          <w:p w14:paraId="504E9226" w14:textId="796FE470" w:rsidR="00AE0381" w:rsidRPr="00B12481" w:rsidRDefault="00AE0381" w:rsidP="00AE0381">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465,67</w:t>
            </w:r>
            <w:r w:rsidR="006C535D">
              <w:rPr>
                <w:rFonts w:ascii="CordiaUPC" w:eastAsia="Times New Roman" w:hAnsi="CordiaUPC" w:cs="CordiaUPC"/>
                <w:sz w:val="26"/>
                <w:szCs w:val="26"/>
              </w:rPr>
              <w:t>4</w:t>
            </w:r>
          </w:p>
        </w:tc>
      </w:tr>
      <w:tr w:rsidR="00AE0381" w:rsidRPr="00B12481" w14:paraId="4277AF7A" w14:textId="77777777" w:rsidTr="0088145C">
        <w:tc>
          <w:tcPr>
            <w:tcW w:w="1729" w:type="pct"/>
          </w:tcPr>
          <w:p w14:paraId="2E9FD0E2" w14:textId="77777777" w:rsidR="00AE0381" w:rsidRPr="00B12481" w:rsidRDefault="00AE0381" w:rsidP="00AE0381">
            <w:pPr>
              <w:pStyle w:val="BodyText"/>
              <w:spacing w:after="0" w:line="240" w:lineRule="exact"/>
              <w:ind w:right="-45"/>
              <w:jc w:val="both"/>
              <w:rPr>
                <w:rFonts w:ascii="CordiaUPC" w:hAnsi="CordiaUPC" w:cs="CordiaUPC"/>
                <w:sz w:val="26"/>
                <w:szCs w:val="26"/>
              </w:rPr>
            </w:pPr>
            <w:r w:rsidRPr="00B12481">
              <w:rPr>
                <w:rFonts w:ascii="CordiaUPC" w:hAnsi="CordiaUPC" w:cs="CordiaUPC" w:hint="cs"/>
                <w:i/>
                <w:iCs/>
                <w:sz w:val="26"/>
                <w:szCs w:val="26"/>
              </w:rPr>
              <w:t>Less</w:t>
            </w:r>
            <w:r w:rsidRPr="00B12481">
              <w:rPr>
                <w:rFonts w:ascii="CordiaUPC" w:hAnsi="CordiaUPC" w:cs="CordiaUPC" w:hint="cs"/>
                <w:sz w:val="26"/>
                <w:szCs w:val="26"/>
              </w:rPr>
              <w:t xml:space="preserve"> unearned interest income</w:t>
            </w:r>
          </w:p>
        </w:tc>
        <w:tc>
          <w:tcPr>
            <w:tcW w:w="777" w:type="pct"/>
            <w:tcBorders>
              <w:bottom w:val="single" w:sz="4" w:space="0" w:color="auto"/>
            </w:tcBorders>
          </w:tcPr>
          <w:p w14:paraId="441D361C" w14:textId="0D4AB5ED" w:rsidR="00AE0381" w:rsidRPr="00B12481" w:rsidRDefault="00AE0381" w:rsidP="00AE0381">
            <w:pPr>
              <w:tabs>
                <w:tab w:val="decimal" w:pos="1138"/>
              </w:tabs>
              <w:spacing w:line="240" w:lineRule="exact"/>
              <w:ind w:right="-108"/>
              <w:rPr>
                <w:rFonts w:ascii="CordiaUPC" w:hAnsi="CordiaUPC" w:cs="CordiaUPC"/>
                <w:sz w:val="26"/>
                <w:szCs w:val="26"/>
                <w:lang w:val="en-US"/>
              </w:rPr>
            </w:pPr>
            <w:r>
              <w:rPr>
                <w:rFonts w:ascii="CordiaUPC" w:eastAsia="Times New Roman" w:hAnsi="CordiaUPC" w:cs="CordiaUPC"/>
                <w:sz w:val="26"/>
                <w:szCs w:val="26"/>
              </w:rPr>
              <w:t>(20,648)</w:t>
            </w:r>
          </w:p>
        </w:tc>
        <w:tc>
          <w:tcPr>
            <w:tcW w:w="127" w:type="pct"/>
          </w:tcPr>
          <w:p w14:paraId="2FB19901" w14:textId="77777777" w:rsidR="00AE0381" w:rsidRPr="00B12481" w:rsidRDefault="00AE0381" w:rsidP="00AE0381">
            <w:pPr>
              <w:spacing w:line="240" w:lineRule="exact"/>
              <w:jc w:val="right"/>
              <w:rPr>
                <w:rFonts w:ascii="CordiaUPC" w:hAnsi="CordiaUPC" w:cs="CordiaUPC"/>
                <w:sz w:val="26"/>
                <w:szCs w:val="26"/>
                <w:lang w:val="en-US"/>
              </w:rPr>
            </w:pPr>
          </w:p>
        </w:tc>
        <w:tc>
          <w:tcPr>
            <w:tcW w:w="720" w:type="pct"/>
            <w:tcBorders>
              <w:bottom w:val="single" w:sz="4" w:space="0" w:color="auto"/>
            </w:tcBorders>
          </w:tcPr>
          <w:p w14:paraId="4B47841E" w14:textId="0631EF23" w:rsidR="00AE0381" w:rsidRPr="00B12481" w:rsidRDefault="00AE0381" w:rsidP="00AE0381">
            <w:pPr>
              <w:tabs>
                <w:tab w:val="decimal" w:pos="1104"/>
              </w:tabs>
              <w:spacing w:line="240" w:lineRule="exact"/>
              <w:ind w:left="-88" w:right="-111"/>
              <w:rPr>
                <w:rFonts w:ascii="CordiaUPC" w:hAnsi="CordiaUPC" w:cs="CordiaUPC"/>
                <w:sz w:val="26"/>
                <w:szCs w:val="26"/>
                <w:lang w:val="en-US"/>
              </w:rPr>
            </w:pPr>
            <w:r>
              <w:rPr>
                <w:rFonts w:ascii="CordiaUPC" w:eastAsia="Times New Roman" w:hAnsi="CordiaUPC" w:cs="CordiaUPC"/>
                <w:sz w:val="26"/>
                <w:szCs w:val="26"/>
              </w:rPr>
              <w:t>(38,840)</w:t>
            </w:r>
          </w:p>
        </w:tc>
        <w:tc>
          <w:tcPr>
            <w:tcW w:w="127" w:type="pct"/>
          </w:tcPr>
          <w:p w14:paraId="11A45B0D" w14:textId="77777777" w:rsidR="00AE0381" w:rsidRPr="00B12481" w:rsidRDefault="00AE0381" w:rsidP="00AE0381">
            <w:pPr>
              <w:spacing w:line="240" w:lineRule="exact"/>
              <w:jc w:val="right"/>
              <w:rPr>
                <w:rFonts w:ascii="CordiaUPC" w:hAnsi="CordiaUPC" w:cs="CordiaUPC"/>
                <w:sz w:val="26"/>
                <w:szCs w:val="26"/>
                <w:lang w:val="en-US"/>
              </w:rPr>
            </w:pPr>
          </w:p>
        </w:tc>
        <w:tc>
          <w:tcPr>
            <w:tcW w:w="707" w:type="pct"/>
            <w:tcBorders>
              <w:bottom w:val="single" w:sz="4" w:space="0" w:color="auto"/>
            </w:tcBorders>
          </w:tcPr>
          <w:p w14:paraId="6945C7A1" w14:textId="44AFC15F" w:rsidR="00AE0381" w:rsidRPr="00B12481" w:rsidRDefault="00AE0381" w:rsidP="00AE0381">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(1,893)</w:t>
            </w:r>
          </w:p>
        </w:tc>
        <w:tc>
          <w:tcPr>
            <w:tcW w:w="135" w:type="pct"/>
          </w:tcPr>
          <w:p w14:paraId="35085763" w14:textId="77777777" w:rsidR="00AE0381" w:rsidRPr="00B12481" w:rsidRDefault="00AE0381" w:rsidP="00AE0381">
            <w:pPr>
              <w:tabs>
                <w:tab w:val="decimal" w:pos="1059"/>
              </w:tabs>
              <w:spacing w:line="240" w:lineRule="exact"/>
              <w:ind w:left="-93" w:right="-268"/>
              <w:rPr>
                <w:rFonts w:ascii="CordiaUPC" w:hAnsi="CordiaUPC" w:cs="CordiaUPC"/>
                <w:sz w:val="26"/>
                <w:szCs w:val="26"/>
                <w:lang w:val="en-US"/>
              </w:rPr>
            </w:pPr>
          </w:p>
        </w:tc>
        <w:tc>
          <w:tcPr>
            <w:tcW w:w="678" w:type="pct"/>
          </w:tcPr>
          <w:p w14:paraId="1C0D3A06" w14:textId="259A2112" w:rsidR="00AE0381" w:rsidRPr="00B12481" w:rsidRDefault="00AE0381" w:rsidP="00AE0381">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(61,381)</w:t>
            </w:r>
          </w:p>
        </w:tc>
      </w:tr>
      <w:tr w:rsidR="00AE0381" w:rsidRPr="00B12481" w14:paraId="5B7D81E6" w14:textId="77777777" w:rsidTr="00D32242">
        <w:tc>
          <w:tcPr>
            <w:tcW w:w="1729" w:type="pct"/>
          </w:tcPr>
          <w:p w14:paraId="0493B71D" w14:textId="77777777" w:rsidR="00AE0381" w:rsidRPr="00B12481" w:rsidRDefault="00AE0381" w:rsidP="00AE0381">
            <w:pPr>
              <w:pStyle w:val="BodyText"/>
              <w:spacing w:after="0" w:line="240" w:lineRule="exact"/>
              <w:ind w:right="-45"/>
              <w:jc w:val="both"/>
              <w:rPr>
                <w:rFonts w:ascii="CordiaUPC" w:hAnsi="CordiaUPC" w:cs="CordiaUPC"/>
                <w:b/>
                <w:bCs/>
                <w:sz w:val="26"/>
                <w:szCs w:val="26"/>
              </w:rPr>
            </w:pPr>
            <w:r w:rsidRPr="00B12481">
              <w:rPr>
                <w:rFonts w:ascii="CordiaUPC" w:hAnsi="CordiaUPC" w:cs="CordiaUPC" w:hint="cs"/>
                <w:b/>
                <w:bCs/>
                <w:sz w:val="26"/>
                <w:szCs w:val="26"/>
              </w:rPr>
              <w:t xml:space="preserve">Present value of minimum lease </w:t>
            </w:r>
          </w:p>
        </w:tc>
        <w:tc>
          <w:tcPr>
            <w:tcW w:w="777" w:type="pct"/>
            <w:tcBorders>
              <w:top w:val="single" w:sz="4" w:space="0" w:color="auto"/>
            </w:tcBorders>
          </w:tcPr>
          <w:p w14:paraId="31E47435" w14:textId="77777777" w:rsidR="00AE0381" w:rsidRPr="00B12481" w:rsidRDefault="00AE0381" w:rsidP="00AE0381">
            <w:pPr>
              <w:tabs>
                <w:tab w:val="decimal" w:pos="1138"/>
              </w:tabs>
              <w:spacing w:line="240" w:lineRule="exact"/>
              <w:ind w:right="-108"/>
              <w:rPr>
                <w:rFonts w:ascii="CordiaUPC" w:hAnsi="CordiaUPC" w:cs="CordiaUPC"/>
                <w:sz w:val="26"/>
                <w:szCs w:val="26"/>
                <w:lang w:val="en-US"/>
              </w:rPr>
            </w:pPr>
          </w:p>
        </w:tc>
        <w:tc>
          <w:tcPr>
            <w:tcW w:w="127" w:type="pct"/>
          </w:tcPr>
          <w:p w14:paraId="244AD039" w14:textId="77777777" w:rsidR="00AE0381" w:rsidRPr="00B12481" w:rsidRDefault="00AE0381" w:rsidP="00AE0381">
            <w:pPr>
              <w:spacing w:line="240" w:lineRule="exact"/>
              <w:jc w:val="right"/>
              <w:rPr>
                <w:rFonts w:ascii="CordiaUPC" w:hAnsi="CordiaUPC" w:cs="CordiaUPC"/>
                <w:sz w:val="26"/>
                <w:szCs w:val="26"/>
                <w:lang w:val="en-US"/>
              </w:rPr>
            </w:pPr>
          </w:p>
        </w:tc>
        <w:tc>
          <w:tcPr>
            <w:tcW w:w="720" w:type="pct"/>
            <w:tcBorders>
              <w:top w:val="single" w:sz="4" w:space="0" w:color="auto"/>
            </w:tcBorders>
          </w:tcPr>
          <w:p w14:paraId="6522F2AC" w14:textId="77777777" w:rsidR="00AE0381" w:rsidRPr="00B12481" w:rsidRDefault="00AE0381" w:rsidP="00AE0381">
            <w:pPr>
              <w:tabs>
                <w:tab w:val="decimal" w:pos="1104"/>
              </w:tabs>
              <w:spacing w:line="240" w:lineRule="exact"/>
              <w:ind w:left="-88" w:right="-111"/>
              <w:rPr>
                <w:rFonts w:ascii="CordiaUPC" w:hAnsi="CordiaUPC" w:cs="CordiaUPC"/>
                <w:sz w:val="26"/>
                <w:szCs w:val="26"/>
                <w:lang w:val="en-US"/>
              </w:rPr>
            </w:pPr>
          </w:p>
        </w:tc>
        <w:tc>
          <w:tcPr>
            <w:tcW w:w="127" w:type="pct"/>
          </w:tcPr>
          <w:p w14:paraId="08C493C5" w14:textId="77777777" w:rsidR="00AE0381" w:rsidRPr="00B12481" w:rsidRDefault="00AE0381" w:rsidP="00AE0381">
            <w:pPr>
              <w:spacing w:line="240" w:lineRule="exact"/>
              <w:jc w:val="right"/>
              <w:rPr>
                <w:rFonts w:ascii="CordiaUPC" w:hAnsi="CordiaUPC" w:cs="CordiaUPC"/>
                <w:sz w:val="26"/>
                <w:szCs w:val="26"/>
                <w:lang w:val="en-US"/>
              </w:rPr>
            </w:pPr>
          </w:p>
        </w:tc>
        <w:tc>
          <w:tcPr>
            <w:tcW w:w="707" w:type="pct"/>
            <w:tcBorders>
              <w:top w:val="single" w:sz="4" w:space="0" w:color="auto"/>
            </w:tcBorders>
          </w:tcPr>
          <w:p w14:paraId="78659387" w14:textId="77777777" w:rsidR="00AE0381" w:rsidRPr="00B12481" w:rsidRDefault="00AE0381" w:rsidP="00AE0381">
            <w:pPr>
              <w:tabs>
                <w:tab w:val="decimal" w:pos="1059"/>
              </w:tabs>
              <w:spacing w:line="240" w:lineRule="exact"/>
              <w:ind w:left="-93" w:right="-268"/>
              <w:rPr>
                <w:rFonts w:ascii="CordiaUPC" w:hAnsi="CordiaUPC" w:cs="CordiaUPC"/>
                <w:sz w:val="26"/>
                <w:szCs w:val="26"/>
                <w:lang w:val="en-US"/>
              </w:rPr>
            </w:pPr>
          </w:p>
        </w:tc>
        <w:tc>
          <w:tcPr>
            <w:tcW w:w="135" w:type="pct"/>
          </w:tcPr>
          <w:p w14:paraId="6BD98D43" w14:textId="77777777" w:rsidR="00AE0381" w:rsidRPr="00B12481" w:rsidRDefault="00AE0381" w:rsidP="00AE0381">
            <w:pPr>
              <w:tabs>
                <w:tab w:val="decimal" w:pos="1059"/>
              </w:tabs>
              <w:spacing w:line="240" w:lineRule="exact"/>
              <w:ind w:left="-93" w:right="-268"/>
              <w:rPr>
                <w:rFonts w:ascii="CordiaUPC" w:hAnsi="CordiaUPC" w:cs="CordiaUPC"/>
                <w:sz w:val="26"/>
                <w:szCs w:val="26"/>
                <w:lang w:val="en-US"/>
              </w:rPr>
            </w:pPr>
          </w:p>
        </w:tc>
        <w:tc>
          <w:tcPr>
            <w:tcW w:w="678" w:type="pct"/>
            <w:tcBorders>
              <w:top w:val="single" w:sz="4" w:space="0" w:color="auto"/>
            </w:tcBorders>
          </w:tcPr>
          <w:p w14:paraId="140D40D9" w14:textId="77777777" w:rsidR="00AE0381" w:rsidRPr="00B12481" w:rsidRDefault="00AE0381" w:rsidP="00AE0381">
            <w:pPr>
              <w:tabs>
                <w:tab w:val="decimal" w:pos="1059"/>
              </w:tabs>
              <w:spacing w:line="240" w:lineRule="exact"/>
              <w:ind w:left="-93" w:right="-268"/>
              <w:rPr>
                <w:rFonts w:ascii="CordiaUPC" w:hAnsi="CordiaUPC" w:cs="CordiaUPC"/>
                <w:sz w:val="26"/>
                <w:szCs w:val="26"/>
                <w:lang w:val="en-US"/>
              </w:rPr>
            </w:pPr>
          </w:p>
        </w:tc>
      </w:tr>
      <w:tr w:rsidR="00AE0381" w:rsidRPr="00B12481" w14:paraId="4070F842" w14:textId="77777777" w:rsidTr="00D32242">
        <w:tc>
          <w:tcPr>
            <w:tcW w:w="1729" w:type="pct"/>
          </w:tcPr>
          <w:p w14:paraId="78ED2FD0" w14:textId="77777777" w:rsidR="00AE0381" w:rsidRPr="00B12481" w:rsidRDefault="00AE0381" w:rsidP="00AE0381">
            <w:pPr>
              <w:pStyle w:val="BodyText"/>
              <w:spacing w:after="0" w:line="240" w:lineRule="exact"/>
              <w:ind w:right="-45"/>
              <w:jc w:val="both"/>
              <w:rPr>
                <w:rFonts w:ascii="CordiaUPC" w:hAnsi="CordiaUPC" w:cs="CordiaUPC"/>
                <w:b/>
                <w:bCs/>
                <w:sz w:val="26"/>
                <w:szCs w:val="26"/>
                <w:cs/>
                <w:lang w:bidi="th-TH"/>
              </w:rPr>
            </w:pPr>
            <w:r w:rsidRPr="00B12481">
              <w:rPr>
                <w:rFonts w:ascii="CordiaUPC" w:hAnsi="CordiaUPC" w:cs="CordiaUPC" w:hint="cs"/>
                <w:b/>
                <w:bCs/>
                <w:sz w:val="26"/>
                <w:szCs w:val="26"/>
              </w:rPr>
              <w:t xml:space="preserve">   payment receivables</w:t>
            </w:r>
          </w:p>
        </w:tc>
        <w:tc>
          <w:tcPr>
            <w:tcW w:w="777" w:type="pct"/>
            <w:tcBorders>
              <w:bottom w:val="double" w:sz="4" w:space="0" w:color="auto"/>
            </w:tcBorders>
          </w:tcPr>
          <w:p w14:paraId="3E5047E8" w14:textId="21027D23" w:rsidR="00AE0381" w:rsidRPr="00B12481" w:rsidRDefault="00AE0381" w:rsidP="00AE0381">
            <w:pPr>
              <w:tabs>
                <w:tab w:val="decimal" w:pos="1138"/>
              </w:tabs>
              <w:spacing w:line="240" w:lineRule="exact"/>
              <w:ind w:right="-108"/>
              <w:rPr>
                <w:rFonts w:ascii="CordiaUPC" w:hAnsi="CordiaUPC" w:cs="CordiaUPC"/>
                <w:b/>
                <w:bCs/>
                <w:sz w:val="26"/>
                <w:szCs w:val="26"/>
                <w:lang w:val="en-US"/>
              </w:rPr>
            </w:pPr>
            <w:r>
              <w:rPr>
                <w:rFonts w:ascii="CordiaUPC" w:eastAsia="Times New Roman" w:hAnsi="CordiaUPC" w:cs="CordiaUPC"/>
                <w:b/>
                <w:bCs/>
                <w:sz w:val="26"/>
                <w:szCs w:val="26"/>
              </w:rPr>
              <w:t>95,7</w:t>
            </w:r>
            <w:r w:rsidR="006C535D">
              <w:rPr>
                <w:rFonts w:ascii="CordiaUPC" w:eastAsia="Times New Roman" w:hAnsi="CordiaUPC" w:cs="CordiaUPC"/>
                <w:b/>
                <w:bCs/>
                <w:sz w:val="26"/>
                <w:szCs w:val="26"/>
              </w:rPr>
              <w:t>90</w:t>
            </w:r>
          </w:p>
        </w:tc>
        <w:tc>
          <w:tcPr>
            <w:tcW w:w="127" w:type="pct"/>
          </w:tcPr>
          <w:p w14:paraId="28E3672D" w14:textId="77777777" w:rsidR="00AE0381" w:rsidRPr="00B12481" w:rsidRDefault="00AE0381" w:rsidP="00AE0381">
            <w:pPr>
              <w:spacing w:line="240" w:lineRule="exact"/>
              <w:jc w:val="right"/>
              <w:rPr>
                <w:rFonts w:ascii="CordiaUPC" w:hAnsi="CordiaUPC" w:cs="CordiaUPC"/>
                <w:b/>
                <w:bCs/>
                <w:sz w:val="26"/>
                <w:szCs w:val="26"/>
                <w:lang w:val="en-US"/>
              </w:rPr>
            </w:pPr>
          </w:p>
        </w:tc>
        <w:tc>
          <w:tcPr>
            <w:tcW w:w="720" w:type="pct"/>
            <w:tcBorders>
              <w:bottom w:val="double" w:sz="4" w:space="0" w:color="auto"/>
            </w:tcBorders>
          </w:tcPr>
          <w:p w14:paraId="36F9DF4C" w14:textId="23412444" w:rsidR="00AE0381" w:rsidRPr="00B12481" w:rsidRDefault="00AE0381" w:rsidP="00AE0381">
            <w:pPr>
              <w:tabs>
                <w:tab w:val="decimal" w:pos="1104"/>
              </w:tabs>
              <w:spacing w:line="240" w:lineRule="exact"/>
              <w:ind w:left="-88" w:right="-111"/>
              <w:rPr>
                <w:rFonts w:ascii="CordiaUPC" w:hAnsi="CordiaUPC" w:cs="CordiaUPC"/>
                <w:b/>
                <w:bCs/>
                <w:sz w:val="26"/>
                <w:szCs w:val="26"/>
                <w:lang w:val="en-US"/>
              </w:rPr>
            </w:pPr>
            <w:r>
              <w:rPr>
                <w:rFonts w:ascii="CordiaUPC" w:eastAsia="Times New Roman" w:hAnsi="CordiaUPC" w:cs="CordiaUPC"/>
                <w:b/>
                <w:bCs/>
                <w:sz w:val="26"/>
                <w:szCs w:val="26"/>
              </w:rPr>
              <w:t>273,763</w:t>
            </w:r>
          </w:p>
        </w:tc>
        <w:tc>
          <w:tcPr>
            <w:tcW w:w="127" w:type="pct"/>
          </w:tcPr>
          <w:p w14:paraId="2AF8380F" w14:textId="77777777" w:rsidR="00AE0381" w:rsidRPr="00B12481" w:rsidRDefault="00AE0381" w:rsidP="00AE0381">
            <w:pPr>
              <w:spacing w:line="240" w:lineRule="exact"/>
              <w:jc w:val="right"/>
              <w:rPr>
                <w:rFonts w:ascii="CordiaUPC" w:hAnsi="CordiaUPC" w:cs="CordiaUPC"/>
                <w:b/>
                <w:bCs/>
                <w:sz w:val="26"/>
                <w:szCs w:val="26"/>
                <w:lang w:val="en-US"/>
              </w:rPr>
            </w:pPr>
          </w:p>
        </w:tc>
        <w:tc>
          <w:tcPr>
            <w:tcW w:w="707" w:type="pct"/>
            <w:tcBorders>
              <w:bottom w:val="double" w:sz="4" w:space="0" w:color="auto"/>
            </w:tcBorders>
          </w:tcPr>
          <w:p w14:paraId="0F8B5BF0" w14:textId="151919D3" w:rsidR="00AE0381" w:rsidRPr="00B12481" w:rsidRDefault="00AE0381" w:rsidP="00AE0381">
            <w:pPr>
              <w:tabs>
                <w:tab w:val="decimal" w:pos="1059"/>
              </w:tabs>
              <w:spacing w:line="240" w:lineRule="exact"/>
              <w:ind w:left="-93" w:right="-268"/>
              <w:rPr>
                <w:rFonts w:ascii="CordiaUPC" w:hAnsi="CordiaUPC" w:cs="CordiaUPC"/>
                <w:b/>
                <w:bCs/>
                <w:sz w:val="26"/>
                <w:szCs w:val="26"/>
                <w:lang w:val="en-US"/>
              </w:rPr>
            </w:pPr>
            <w:r>
              <w:rPr>
                <w:rFonts w:ascii="CordiaUPC" w:eastAsia="Times New Roman" w:hAnsi="CordiaUPC" w:cs="CordiaUPC"/>
                <w:b/>
                <w:bCs/>
                <w:sz w:val="26"/>
                <w:szCs w:val="26"/>
              </w:rPr>
              <w:t>34,740</w:t>
            </w:r>
          </w:p>
        </w:tc>
        <w:tc>
          <w:tcPr>
            <w:tcW w:w="135" w:type="pct"/>
          </w:tcPr>
          <w:p w14:paraId="7052BA69" w14:textId="77777777" w:rsidR="00AE0381" w:rsidRPr="00B12481" w:rsidRDefault="00AE0381" w:rsidP="00AE0381">
            <w:pPr>
              <w:tabs>
                <w:tab w:val="decimal" w:pos="1059"/>
              </w:tabs>
              <w:spacing w:line="240" w:lineRule="exact"/>
              <w:ind w:left="-93" w:right="-268"/>
              <w:rPr>
                <w:rFonts w:ascii="CordiaUPC" w:hAnsi="CordiaUPC" w:cs="CordiaUPC"/>
                <w:b/>
                <w:bCs/>
                <w:sz w:val="26"/>
                <w:szCs w:val="26"/>
                <w:lang w:val="en-US"/>
              </w:rPr>
            </w:pPr>
          </w:p>
        </w:tc>
        <w:tc>
          <w:tcPr>
            <w:tcW w:w="678" w:type="pct"/>
          </w:tcPr>
          <w:p w14:paraId="30C63F23" w14:textId="39597998" w:rsidR="00AE0381" w:rsidRPr="00B12481" w:rsidRDefault="00AE0381" w:rsidP="00AE0381">
            <w:pPr>
              <w:tabs>
                <w:tab w:val="decimal" w:pos="1059"/>
              </w:tabs>
              <w:spacing w:line="240" w:lineRule="exact"/>
              <w:ind w:left="-93" w:right="-268"/>
              <w:rPr>
                <w:rFonts w:ascii="CordiaUPC" w:hAnsi="CordiaUPC" w:cs="CordiaUPC"/>
                <w:b/>
                <w:bCs/>
                <w:sz w:val="26"/>
                <w:szCs w:val="26"/>
                <w:lang w:val="en-US"/>
              </w:rPr>
            </w:pPr>
            <w:r>
              <w:rPr>
                <w:rFonts w:ascii="CordiaUPC" w:eastAsia="Times New Roman" w:hAnsi="CordiaUPC" w:cs="CordiaUPC"/>
                <w:b/>
                <w:bCs/>
                <w:sz w:val="26"/>
                <w:szCs w:val="26"/>
              </w:rPr>
              <w:t>404,29</w:t>
            </w:r>
            <w:r w:rsidR="006C535D">
              <w:rPr>
                <w:rFonts w:ascii="CordiaUPC" w:eastAsia="Times New Roman" w:hAnsi="CordiaUPC" w:cs="CordiaUPC"/>
                <w:b/>
                <w:bCs/>
                <w:sz w:val="26"/>
                <w:szCs w:val="26"/>
              </w:rPr>
              <w:t>3</w:t>
            </w:r>
          </w:p>
        </w:tc>
      </w:tr>
      <w:tr w:rsidR="00AE0381" w:rsidRPr="00B12481" w14:paraId="28785418" w14:textId="77777777" w:rsidTr="00D32242">
        <w:tc>
          <w:tcPr>
            <w:tcW w:w="1729" w:type="pct"/>
          </w:tcPr>
          <w:p w14:paraId="48F0CDF3" w14:textId="77777777" w:rsidR="00AE0381" w:rsidRPr="00B12481" w:rsidRDefault="00AE0381" w:rsidP="00AE0381">
            <w:pPr>
              <w:pStyle w:val="BodyText"/>
              <w:spacing w:after="0" w:line="240" w:lineRule="exact"/>
              <w:ind w:right="-45"/>
              <w:jc w:val="both"/>
              <w:rPr>
                <w:rFonts w:ascii="CordiaUPC" w:hAnsi="CordiaUPC" w:cs="CordiaUPC"/>
                <w:spacing w:val="-2"/>
                <w:sz w:val="26"/>
                <w:szCs w:val="26"/>
              </w:rPr>
            </w:pPr>
            <w:r w:rsidRPr="00B12481">
              <w:rPr>
                <w:rFonts w:ascii="CordiaUPC" w:hAnsi="CordiaUPC" w:cs="CordiaUPC" w:hint="cs"/>
                <w:i/>
                <w:iCs/>
                <w:spacing w:val="-2"/>
                <w:sz w:val="26"/>
                <w:szCs w:val="26"/>
              </w:rPr>
              <w:t>Less</w:t>
            </w:r>
            <w:r w:rsidRPr="00B12481">
              <w:rPr>
                <w:rFonts w:ascii="CordiaUPC" w:hAnsi="CordiaUPC" w:cs="CordiaUPC" w:hint="cs"/>
                <w:spacing w:val="-2"/>
                <w:sz w:val="26"/>
                <w:szCs w:val="26"/>
              </w:rPr>
              <w:t xml:space="preserve"> allowance for expected credit loss</w:t>
            </w:r>
          </w:p>
        </w:tc>
        <w:tc>
          <w:tcPr>
            <w:tcW w:w="777" w:type="pct"/>
            <w:tcBorders>
              <w:top w:val="double" w:sz="4" w:space="0" w:color="auto"/>
            </w:tcBorders>
          </w:tcPr>
          <w:p w14:paraId="5919B22D" w14:textId="77777777" w:rsidR="00AE0381" w:rsidRPr="00B12481" w:rsidRDefault="00AE0381" w:rsidP="00AE0381">
            <w:pPr>
              <w:tabs>
                <w:tab w:val="decimal" w:pos="1138"/>
              </w:tabs>
              <w:spacing w:line="240" w:lineRule="exact"/>
              <w:ind w:right="-108"/>
              <w:rPr>
                <w:rFonts w:ascii="CordiaUPC" w:hAnsi="CordiaUPC" w:cs="CordiaUPC"/>
                <w:sz w:val="26"/>
                <w:szCs w:val="26"/>
                <w:lang w:val="en-US"/>
              </w:rPr>
            </w:pPr>
          </w:p>
        </w:tc>
        <w:tc>
          <w:tcPr>
            <w:tcW w:w="127" w:type="pct"/>
          </w:tcPr>
          <w:p w14:paraId="49D54C74" w14:textId="77777777" w:rsidR="00AE0381" w:rsidRPr="00B12481" w:rsidRDefault="00AE0381" w:rsidP="00AE0381">
            <w:pPr>
              <w:spacing w:line="240" w:lineRule="exact"/>
              <w:jc w:val="right"/>
              <w:rPr>
                <w:rFonts w:ascii="CordiaUPC" w:hAnsi="CordiaUPC" w:cs="CordiaUPC"/>
                <w:sz w:val="26"/>
                <w:szCs w:val="26"/>
                <w:lang w:val="en-US"/>
              </w:rPr>
            </w:pPr>
          </w:p>
        </w:tc>
        <w:tc>
          <w:tcPr>
            <w:tcW w:w="720" w:type="pct"/>
            <w:tcBorders>
              <w:top w:val="double" w:sz="4" w:space="0" w:color="auto"/>
            </w:tcBorders>
          </w:tcPr>
          <w:p w14:paraId="16E2CB65" w14:textId="77777777" w:rsidR="00AE0381" w:rsidRPr="00B12481" w:rsidRDefault="00AE0381" w:rsidP="00AE0381">
            <w:pPr>
              <w:tabs>
                <w:tab w:val="decimal" w:pos="1104"/>
              </w:tabs>
              <w:spacing w:line="240" w:lineRule="exact"/>
              <w:ind w:left="-88" w:right="-111"/>
              <w:rPr>
                <w:rFonts w:ascii="CordiaUPC" w:hAnsi="CordiaUPC" w:cs="CordiaUPC"/>
                <w:sz w:val="26"/>
                <w:szCs w:val="26"/>
                <w:lang w:val="en-US"/>
              </w:rPr>
            </w:pPr>
          </w:p>
        </w:tc>
        <w:tc>
          <w:tcPr>
            <w:tcW w:w="127" w:type="pct"/>
          </w:tcPr>
          <w:p w14:paraId="15A19F96" w14:textId="77777777" w:rsidR="00AE0381" w:rsidRPr="00B12481" w:rsidRDefault="00AE0381" w:rsidP="00AE0381">
            <w:pPr>
              <w:spacing w:line="240" w:lineRule="exact"/>
              <w:jc w:val="right"/>
              <w:rPr>
                <w:rFonts w:ascii="CordiaUPC" w:hAnsi="CordiaUPC" w:cs="CordiaUPC"/>
                <w:sz w:val="26"/>
                <w:szCs w:val="26"/>
                <w:lang w:val="en-US"/>
              </w:rPr>
            </w:pPr>
          </w:p>
        </w:tc>
        <w:tc>
          <w:tcPr>
            <w:tcW w:w="707" w:type="pct"/>
            <w:tcBorders>
              <w:top w:val="double" w:sz="4" w:space="0" w:color="auto"/>
            </w:tcBorders>
          </w:tcPr>
          <w:p w14:paraId="7473F250" w14:textId="77777777" w:rsidR="00AE0381" w:rsidRPr="00B12481" w:rsidRDefault="00AE0381" w:rsidP="00AE0381">
            <w:pPr>
              <w:tabs>
                <w:tab w:val="decimal" w:pos="1059"/>
              </w:tabs>
              <w:spacing w:line="240" w:lineRule="exact"/>
              <w:ind w:left="-93" w:right="-268"/>
              <w:rPr>
                <w:rFonts w:ascii="CordiaUPC" w:hAnsi="CordiaUPC" w:cs="CordiaUPC"/>
                <w:sz w:val="26"/>
                <w:szCs w:val="26"/>
                <w:lang w:val="en-US"/>
              </w:rPr>
            </w:pPr>
          </w:p>
        </w:tc>
        <w:tc>
          <w:tcPr>
            <w:tcW w:w="135" w:type="pct"/>
          </w:tcPr>
          <w:p w14:paraId="1F23E971" w14:textId="77777777" w:rsidR="00AE0381" w:rsidRPr="00B12481" w:rsidRDefault="00AE0381" w:rsidP="00AE0381">
            <w:pPr>
              <w:tabs>
                <w:tab w:val="decimal" w:pos="1059"/>
              </w:tabs>
              <w:spacing w:line="240" w:lineRule="exact"/>
              <w:ind w:left="-93" w:right="-268"/>
              <w:rPr>
                <w:rFonts w:ascii="CordiaUPC" w:hAnsi="CordiaUPC" w:cs="CordiaUPC"/>
                <w:sz w:val="26"/>
                <w:szCs w:val="26"/>
                <w:lang w:val="en-US"/>
              </w:rPr>
            </w:pPr>
          </w:p>
        </w:tc>
        <w:tc>
          <w:tcPr>
            <w:tcW w:w="678" w:type="pct"/>
            <w:tcBorders>
              <w:bottom w:val="single" w:sz="4" w:space="0" w:color="auto"/>
            </w:tcBorders>
          </w:tcPr>
          <w:p w14:paraId="3FBF49A0" w14:textId="1208206D" w:rsidR="00AE0381" w:rsidRPr="00B12481" w:rsidRDefault="00AE0381" w:rsidP="00AE0381">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(10,647)</w:t>
            </w:r>
          </w:p>
        </w:tc>
      </w:tr>
      <w:tr w:rsidR="00AE0381" w:rsidRPr="00B12481" w14:paraId="5934FAAD" w14:textId="77777777" w:rsidTr="0088145C">
        <w:tc>
          <w:tcPr>
            <w:tcW w:w="1729" w:type="pct"/>
          </w:tcPr>
          <w:p w14:paraId="2B3EF5CF" w14:textId="77777777" w:rsidR="00AE0381" w:rsidRPr="00B12481" w:rsidRDefault="00AE0381" w:rsidP="00AE0381">
            <w:pPr>
              <w:pStyle w:val="BodyText"/>
              <w:spacing w:after="0" w:line="240" w:lineRule="exact"/>
              <w:ind w:right="-45"/>
              <w:jc w:val="both"/>
              <w:rPr>
                <w:rFonts w:ascii="CordiaUPC" w:hAnsi="CordiaUPC" w:cs="CordiaUPC"/>
                <w:b/>
                <w:bCs/>
                <w:sz w:val="26"/>
                <w:szCs w:val="26"/>
                <w:cs/>
              </w:rPr>
            </w:pPr>
            <w:r w:rsidRPr="00B12481">
              <w:rPr>
                <w:rFonts w:ascii="CordiaUPC" w:hAnsi="CordiaUPC" w:cs="CordiaUPC" w:hint="cs"/>
                <w:b/>
                <w:bCs/>
                <w:sz w:val="26"/>
                <w:szCs w:val="26"/>
              </w:rPr>
              <w:t>Lease receivables, net</w:t>
            </w:r>
          </w:p>
        </w:tc>
        <w:tc>
          <w:tcPr>
            <w:tcW w:w="777" w:type="pct"/>
          </w:tcPr>
          <w:p w14:paraId="2968DEEB" w14:textId="77777777" w:rsidR="00AE0381" w:rsidRPr="00B12481" w:rsidRDefault="00AE0381" w:rsidP="00AE0381">
            <w:pPr>
              <w:tabs>
                <w:tab w:val="decimal" w:pos="1138"/>
              </w:tabs>
              <w:spacing w:line="240" w:lineRule="exact"/>
              <w:ind w:right="-108"/>
              <w:rPr>
                <w:rFonts w:ascii="CordiaUPC" w:hAnsi="CordiaUPC" w:cs="CordiaUPC"/>
                <w:sz w:val="26"/>
                <w:szCs w:val="26"/>
                <w:lang w:val="en-US"/>
              </w:rPr>
            </w:pPr>
          </w:p>
        </w:tc>
        <w:tc>
          <w:tcPr>
            <w:tcW w:w="127" w:type="pct"/>
          </w:tcPr>
          <w:p w14:paraId="373C933F" w14:textId="77777777" w:rsidR="00AE0381" w:rsidRPr="00B12481" w:rsidRDefault="00AE0381" w:rsidP="00AE0381">
            <w:pPr>
              <w:spacing w:line="240" w:lineRule="exact"/>
              <w:jc w:val="right"/>
              <w:rPr>
                <w:rFonts w:ascii="CordiaUPC" w:hAnsi="CordiaUPC" w:cs="CordiaUPC"/>
                <w:sz w:val="26"/>
                <w:szCs w:val="26"/>
                <w:lang w:val="en-US"/>
              </w:rPr>
            </w:pPr>
          </w:p>
        </w:tc>
        <w:tc>
          <w:tcPr>
            <w:tcW w:w="720" w:type="pct"/>
          </w:tcPr>
          <w:p w14:paraId="29E9A25E" w14:textId="77777777" w:rsidR="00AE0381" w:rsidRPr="00B12481" w:rsidRDefault="00AE0381" w:rsidP="00AE0381">
            <w:pPr>
              <w:tabs>
                <w:tab w:val="decimal" w:pos="1104"/>
              </w:tabs>
              <w:spacing w:line="240" w:lineRule="exact"/>
              <w:ind w:left="-88" w:right="-111"/>
              <w:rPr>
                <w:rFonts w:ascii="CordiaUPC" w:hAnsi="CordiaUPC" w:cs="CordiaUPC"/>
                <w:sz w:val="26"/>
                <w:szCs w:val="26"/>
                <w:lang w:val="en-US"/>
              </w:rPr>
            </w:pPr>
          </w:p>
        </w:tc>
        <w:tc>
          <w:tcPr>
            <w:tcW w:w="127" w:type="pct"/>
          </w:tcPr>
          <w:p w14:paraId="0306B8C2" w14:textId="77777777" w:rsidR="00AE0381" w:rsidRPr="00B12481" w:rsidRDefault="00AE0381" w:rsidP="00AE0381">
            <w:pPr>
              <w:spacing w:line="240" w:lineRule="exact"/>
              <w:jc w:val="right"/>
              <w:rPr>
                <w:rFonts w:ascii="CordiaUPC" w:hAnsi="CordiaUPC" w:cs="CordiaUPC"/>
                <w:sz w:val="26"/>
                <w:szCs w:val="26"/>
                <w:lang w:val="en-US"/>
              </w:rPr>
            </w:pPr>
          </w:p>
        </w:tc>
        <w:tc>
          <w:tcPr>
            <w:tcW w:w="707" w:type="pct"/>
          </w:tcPr>
          <w:p w14:paraId="33EA9E54" w14:textId="77777777" w:rsidR="00AE0381" w:rsidRPr="00B12481" w:rsidRDefault="00AE0381" w:rsidP="00AE0381">
            <w:pPr>
              <w:tabs>
                <w:tab w:val="decimal" w:pos="1059"/>
              </w:tabs>
              <w:spacing w:line="240" w:lineRule="exact"/>
              <w:ind w:left="-93" w:right="-268"/>
              <w:rPr>
                <w:rFonts w:ascii="CordiaUPC" w:hAnsi="CordiaUPC" w:cs="CordiaUPC"/>
                <w:sz w:val="26"/>
                <w:szCs w:val="26"/>
                <w:lang w:val="en-US"/>
              </w:rPr>
            </w:pPr>
          </w:p>
        </w:tc>
        <w:tc>
          <w:tcPr>
            <w:tcW w:w="135" w:type="pct"/>
          </w:tcPr>
          <w:p w14:paraId="4AC8CAAB" w14:textId="77777777" w:rsidR="00AE0381" w:rsidRPr="00B12481" w:rsidRDefault="00AE0381" w:rsidP="00AE0381">
            <w:pPr>
              <w:tabs>
                <w:tab w:val="decimal" w:pos="1059"/>
              </w:tabs>
              <w:spacing w:line="240" w:lineRule="exact"/>
              <w:ind w:left="-93" w:right="-268"/>
              <w:rPr>
                <w:rFonts w:ascii="CordiaUPC" w:hAnsi="CordiaUPC" w:cs="CordiaUPC"/>
                <w:sz w:val="26"/>
                <w:szCs w:val="26"/>
                <w:lang w:val="en-US"/>
              </w:rPr>
            </w:pPr>
          </w:p>
        </w:tc>
        <w:tc>
          <w:tcPr>
            <w:tcW w:w="678" w:type="pct"/>
            <w:tcBorders>
              <w:top w:val="single" w:sz="4" w:space="0" w:color="auto"/>
              <w:bottom w:val="double" w:sz="4" w:space="0" w:color="auto"/>
            </w:tcBorders>
          </w:tcPr>
          <w:p w14:paraId="1413DDE9" w14:textId="1D6D2FC5" w:rsidR="00AE0381" w:rsidRPr="00B12481" w:rsidRDefault="00AE0381" w:rsidP="00AE0381">
            <w:pPr>
              <w:tabs>
                <w:tab w:val="decimal" w:pos="1059"/>
              </w:tabs>
              <w:spacing w:line="240" w:lineRule="exact"/>
              <w:ind w:left="-93" w:right="-268"/>
              <w:rPr>
                <w:rFonts w:ascii="CordiaUPC" w:hAnsi="CordiaUPC" w:cs="CordiaUPC"/>
                <w:b/>
                <w:bCs/>
                <w:sz w:val="26"/>
                <w:szCs w:val="26"/>
                <w:lang w:val="en-US"/>
              </w:rPr>
            </w:pPr>
            <w:r>
              <w:rPr>
                <w:rFonts w:ascii="CordiaUPC" w:eastAsia="Times New Roman" w:hAnsi="CordiaUPC" w:cs="CordiaUPC"/>
                <w:b/>
                <w:bCs/>
                <w:sz w:val="26"/>
                <w:szCs w:val="26"/>
              </w:rPr>
              <w:t>393,64</w:t>
            </w:r>
            <w:r w:rsidR="006C535D">
              <w:rPr>
                <w:rFonts w:ascii="CordiaUPC" w:eastAsia="Times New Roman" w:hAnsi="CordiaUPC" w:cs="CordiaUPC"/>
                <w:b/>
                <w:bCs/>
                <w:sz w:val="26"/>
                <w:szCs w:val="26"/>
              </w:rPr>
              <w:t>6</w:t>
            </w:r>
          </w:p>
        </w:tc>
      </w:tr>
    </w:tbl>
    <w:p w14:paraId="057A4229" w14:textId="77777777" w:rsidR="00A406F2" w:rsidRPr="00B12481" w:rsidRDefault="00A406F2" w:rsidP="00B12481">
      <w:pPr>
        <w:spacing w:line="240" w:lineRule="exact"/>
        <w:ind w:left="547" w:right="-43"/>
        <w:jc w:val="both"/>
        <w:rPr>
          <w:rFonts w:ascii="CordiaUPC" w:eastAsia="Angsana New" w:hAnsi="CordiaUPC" w:cs="CordiaUPC"/>
          <w:sz w:val="26"/>
          <w:szCs w:val="26"/>
          <w:cs/>
          <w:lang w:val="en-AU" w:bidi="th-TH"/>
        </w:rPr>
      </w:pPr>
    </w:p>
    <w:p w14:paraId="3E48BFA3" w14:textId="104966BE" w:rsidR="002C2288" w:rsidRPr="00B12481" w:rsidRDefault="002C2288" w:rsidP="00B12481">
      <w:pPr>
        <w:spacing w:line="240" w:lineRule="exact"/>
        <w:ind w:left="547" w:right="-43"/>
        <w:jc w:val="both"/>
        <w:rPr>
          <w:rFonts w:ascii="CordiaUPC" w:eastAsia="Angsana New" w:hAnsi="CordiaUPC" w:cs="CordiaUPC"/>
          <w:sz w:val="26"/>
          <w:szCs w:val="26"/>
          <w:lang w:val="en-AU" w:bidi="th-TH"/>
        </w:rPr>
      </w:pPr>
    </w:p>
    <w:tbl>
      <w:tblPr>
        <w:tblW w:w="9375" w:type="dxa"/>
        <w:tblInd w:w="558" w:type="dxa"/>
        <w:tblLayout w:type="fixed"/>
        <w:tblLook w:val="0000" w:firstRow="0" w:lastRow="0" w:firstColumn="0" w:lastColumn="0" w:noHBand="0" w:noVBand="0"/>
      </w:tblPr>
      <w:tblGrid>
        <w:gridCol w:w="3242"/>
        <w:gridCol w:w="1457"/>
        <w:gridCol w:w="238"/>
        <w:gridCol w:w="1350"/>
        <w:gridCol w:w="238"/>
        <w:gridCol w:w="1326"/>
        <w:gridCol w:w="253"/>
        <w:gridCol w:w="1271"/>
      </w:tblGrid>
      <w:tr w:rsidR="00BD1539" w:rsidRPr="00B12481" w14:paraId="11BA3CC4" w14:textId="77777777" w:rsidTr="0088145C">
        <w:tc>
          <w:tcPr>
            <w:tcW w:w="1729" w:type="pct"/>
          </w:tcPr>
          <w:p w14:paraId="07ECB885" w14:textId="77777777" w:rsidR="00BD1539" w:rsidRPr="00B12481" w:rsidRDefault="00BD1539" w:rsidP="00B12481">
            <w:pPr>
              <w:pStyle w:val="BodyText"/>
              <w:spacing w:after="0" w:line="240" w:lineRule="exact"/>
              <w:ind w:right="-45"/>
              <w:jc w:val="both"/>
              <w:rPr>
                <w:rFonts w:ascii="CordiaUPC" w:hAnsi="CordiaUPC" w:cs="CordiaUPC"/>
                <w:b/>
                <w:bCs/>
                <w:i/>
                <w:iCs/>
                <w:sz w:val="26"/>
                <w:szCs w:val="26"/>
                <w:cs/>
              </w:rPr>
            </w:pPr>
          </w:p>
        </w:tc>
        <w:tc>
          <w:tcPr>
            <w:tcW w:w="3271" w:type="pct"/>
            <w:gridSpan w:val="7"/>
          </w:tcPr>
          <w:p w14:paraId="1F6F73CD" w14:textId="77777777" w:rsidR="00BD1539" w:rsidRPr="00B12481" w:rsidRDefault="00BD1539" w:rsidP="00B12481">
            <w:pPr>
              <w:pStyle w:val="BodyText"/>
              <w:spacing w:after="0" w:line="240" w:lineRule="exact"/>
              <w:ind w:left="-113" w:right="-72"/>
              <w:jc w:val="center"/>
              <w:rPr>
                <w:rFonts w:ascii="CordiaUPC" w:hAnsi="CordiaUPC" w:cs="CordiaUPC"/>
                <w:b/>
                <w:bCs/>
                <w:sz w:val="26"/>
                <w:szCs w:val="26"/>
              </w:rPr>
            </w:pPr>
            <w:r w:rsidRPr="00B12481">
              <w:rPr>
                <w:rFonts w:ascii="CordiaUPC" w:hAnsi="CordiaUPC" w:cs="CordiaUPC" w:hint="cs"/>
                <w:b/>
                <w:bCs/>
                <w:sz w:val="26"/>
                <w:szCs w:val="26"/>
              </w:rPr>
              <w:t xml:space="preserve">Consolidated </w:t>
            </w:r>
          </w:p>
        </w:tc>
      </w:tr>
      <w:tr w:rsidR="00BD1539" w:rsidRPr="00B12481" w14:paraId="38F41CE9" w14:textId="77777777" w:rsidTr="0088145C">
        <w:tc>
          <w:tcPr>
            <w:tcW w:w="1729" w:type="pct"/>
          </w:tcPr>
          <w:p w14:paraId="30B9F502" w14:textId="77777777" w:rsidR="00BD1539" w:rsidRPr="00B12481" w:rsidRDefault="00BD1539" w:rsidP="00B12481">
            <w:pPr>
              <w:pStyle w:val="BodyText"/>
              <w:spacing w:after="0" w:line="240" w:lineRule="exact"/>
              <w:ind w:right="-45"/>
              <w:jc w:val="both"/>
              <w:rPr>
                <w:rFonts w:ascii="CordiaUPC" w:hAnsi="CordiaUPC" w:cs="CordiaUPC"/>
                <w:b/>
                <w:bCs/>
                <w:i/>
                <w:iCs/>
                <w:sz w:val="26"/>
                <w:szCs w:val="26"/>
                <w:cs/>
              </w:rPr>
            </w:pPr>
          </w:p>
        </w:tc>
        <w:tc>
          <w:tcPr>
            <w:tcW w:w="3271" w:type="pct"/>
            <w:gridSpan w:val="7"/>
          </w:tcPr>
          <w:p w14:paraId="68F92457" w14:textId="370458C9" w:rsidR="00BD1539" w:rsidRPr="00B12481" w:rsidRDefault="00BD1539" w:rsidP="00B12481">
            <w:pPr>
              <w:pStyle w:val="BodyText"/>
              <w:spacing w:after="0" w:line="240" w:lineRule="exact"/>
              <w:ind w:left="-113" w:right="-72"/>
              <w:jc w:val="center"/>
              <w:rPr>
                <w:rFonts w:ascii="CordiaUPC" w:hAnsi="CordiaUPC" w:cs="CordiaUPC"/>
                <w:sz w:val="26"/>
                <w:szCs w:val="26"/>
                <w:lang w:val="en-US" w:bidi="th-TH"/>
              </w:rPr>
            </w:pPr>
            <w:r w:rsidRPr="00B12481">
              <w:rPr>
                <w:rFonts w:ascii="CordiaUPC" w:hAnsi="CordiaUPC" w:cs="CordiaUPC" w:hint="cs"/>
                <w:sz w:val="26"/>
                <w:szCs w:val="26"/>
              </w:rPr>
              <w:t xml:space="preserve">31 </w:t>
            </w:r>
            <w:r w:rsidRPr="00B12481">
              <w:rPr>
                <w:rFonts w:ascii="CordiaUPC" w:hAnsi="CordiaUPC" w:cs="CordiaUPC" w:hint="cs"/>
                <w:sz w:val="26"/>
                <w:szCs w:val="26"/>
                <w:lang w:val="en-US"/>
              </w:rPr>
              <w:t>December 20</w:t>
            </w:r>
            <w:r w:rsidR="00B12481">
              <w:rPr>
                <w:rFonts w:ascii="CordiaUPC" w:hAnsi="CordiaUPC" w:cs="CordiaUPC"/>
                <w:sz w:val="26"/>
                <w:szCs w:val="26"/>
                <w:lang w:val="en-US"/>
              </w:rPr>
              <w:t>20</w:t>
            </w:r>
          </w:p>
        </w:tc>
      </w:tr>
      <w:tr w:rsidR="00BD1539" w:rsidRPr="00B12481" w14:paraId="7ADB350B" w14:textId="77777777" w:rsidTr="0088145C">
        <w:tc>
          <w:tcPr>
            <w:tcW w:w="1729" w:type="pct"/>
          </w:tcPr>
          <w:p w14:paraId="0805E16D" w14:textId="77777777" w:rsidR="00BD1539" w:rsidRPr="00B12481" w:rsidRDefault="00BD1539" w:rsidP="00B12481">
            <w:pPr>
              <w:pStyle w:val="BodyText"/>
              <w:spacing w:after="0" w:line="240" w:lineRule="exact"/>
              <w:ind w:right="-45"/>
              <w:jc w:val="both"/>
              <w:rPr>
                <w:rFonts w:ascii="CordiaUPC" w:hAnsi="CordiaUPC" w:cs="CordiaUPC"/>
                <w:sz w:val="26"/>
                <w:szCs w:val="26"/>
              </w:rPr>
            </w:pPr>
          </w:p>
        </w:tc>
        <w:tc>
          <w:tcPr>
            <w:tcW w:w="777" w:type="pct"/>
          </w:tcPr>
          <w:p w14:paraId="64A5D0B6" w14:textId="77777777" w:rsidR="00BD1539" w:rsidRPr="00B12481" w:rsidRDefault="00BD1539" w:rsidP="00B12481">
            <w:pPr>
              <w:pStyle w:val="BodyText"/>
              <w:spacing w:after="0" w:line="240" w:lineRule="exact"/>
              <w:ind w:left="-108" w:right="-72"/>
              <w:jc w:val="center"/>
              <w:rPr>
                <w:rFonts w:ascii="CordiaUPC" w:hAnsi="CordiaUPC" w:cs="CordiaUPC"/>
                <w:sz w:val="26"/>
                <w:szCs w:val="26"/>
              </w:rPr>
            </w:pPr>
          </w:p>
        </w:tc>
        <w:tc>
          <w:tcPr>
            <w:tcW w:w="127" w:type="pct"/>
          </w:tcPr>
          <w:p w14:paraId="4844C636" w14:textId="77777777" w:rsidR="00BD1539" w:rsidRPr="00B12481" w:rsidRDefault="00BD1539" w:rsidP="00B12481">
            <w:pPr>
              <w:pStyle w:val="BodyText"/>
              <w:spacing w:after="0" w:line="240" w:lineRule="exact"/>
              <w:ind w:left="-108" w:right="-72"/>
              <w:jc w:val="center"/>
              <w:rPr>
                <w:rFonts w:ascii="CordiaUPC" w:hAnsi="CordiaUPC" w:cs="CordiaUPC"/>
                <w:sz w:val="26"/>
                <w:szCs w:val="26"/>
              </w:rPr>
            </w:pPr>
          </w:p>
        </w:tc>
        <w:tc>
          <w:tcPr>
            <w:tcW w:w="720" w:type="pct"/>
          </w:tcPr>
          <w:p w14:paraId="1174D545" w14:textId="77777777" w:rsidR="00BD1539" w:rsidRPr="00B12481" w:rsidRDefault="00BD1539" w:rsidP="00B12481">
            <w:pPr>
              <w:pStyle w:val="BodyText"/>
              <w:spacing w:after="0" w:line="240" w:lineRule="exact"/>
              <w:ind w:left="-108" w:right="-72"/>
              <w:jc w:val="center"/>
              <w:rPr>
                <w:rFonts w:ascii="CordiaUPC" w:hAnsi="CordiaUPC" w:cs="CordiaUPC"/>
                <w:sz w:val="26"/>
                <w:szCs w:val="26"/>
              </w:rPr>
            </w:pPr>
            <w:r w:rsidRPr="00B12481">
              <w:rPr>
                <w:rFonts w:ascii="CordiaUPC" w:hAnsi="CordiaUPC" w:cs="CordiaUPC" w:hint="cs"/>
                <w:sz w:val="26"/>
                <w:szCs w:val="26"/>
              </w:rPr>
              <w:t>Portion due</w:t>
            </w:r>
          </w:p>
        </w:tc>
        <w:tc>
          <w:tcPr>
            <w:tcW w:w="127" w:type="pct"/>
          </w:tcPr>
          <w:p w14:paraId="4A266EC4" w14:textId="77777777" w:rsidR="00BD1539" w:rsidRPr="00B12481" w:rsidRDefault="00BD1539" w:rsidP="00B12481">
            <w:pPr>
              <w:pStyle w:val="BodyText"/>
              <w:spacing w:after="0" w:line="240" w:lineRule="exact"/>
              <w:ind w:left="-108" w:right="-72"/>
              <w:jc w:val="center"/>
              <w:rPr>
                <w:rFonts w:ascii="CordiaUPC" w:hAnsi="CordiaUPC" w:cs="CordiaUPC"/>
                <w:sz w:val="26"/>
                <w:szCs w:val="26"/>
              </w:rPr>
            </w:pPr>
          </w:p>
        </w:tc>
        <w:tc>
          <w:tcPr>
            <w:tcW w:w="707" w:type="pct"/>
          </w:tcPr>
          <w:p w14:paraId="3F741F9B" w14:textId="77777777" w:rsidR="00BD1539" w:rsidRPr="00B12481" w:rsidRDefault="00BD1539" w:rsidP="00B12481">
            <w:pPr>
              <w:pStyle w:val="BodyText"/>
              <w:spacing w:after="0" w:line="240" w:lineRule="exact"/>
              <w:ind w:left="-113" w:right="-72"/>
              <w:jc w:val="center"/>
              <w:rPr>
                <w:rFonts w:ascii="CordiaUPC" w:hAnsi="CordiaUPC" w:cs="CordiaUPC"/>
                <w:sz w:val="26"/>
                <w:szCs w:val="26"/>
              </w:rPr>
            </w:pPr>
          </w:p>
        </w:tc>
        <w:tc>
          <w:tcPr>
            <w:tcW w:w="135" w:type="pct"/>
          </w:tcPr>
          <w:p w14:paraId="64ED654F" w14:textId="77777777" w:rsidR="00BD1539" w:rsidRPr="00B12481" w:rsidRDefault="00BD1539" w:rsidP="00B12481">
            <w:pPr>
              <w:pStyle w:val="BodyText"/>
              <w:spacing w:after="0" w:line="240" w:lineRule="exact"/>
              <w:ind w:left="-113" w:right="-72"/>
              <w:jc w:val="center"/>
              <w:rPr>
                <w:rFonts w:ascii="CordiaUPC" w:hAnsi="CordiaUPC" w:cs="CordiaUPC"/>
                <w:sz w:val="26"/>
                <w:szCs w:val="26"/>
              </w:rPr>
            </w:pPr>
          </w:p>
        </w:tc>
        <w:tc>
          <w:tcPr>
            <w:tcW w:w="678" w:type="pct"/>
          </w:tcPr>
          <w:p w14:paraId="0254660A" w14:textId="77777777" w:rsidR="00BD1539" w:rsidRPr="00B12481" w:rsidRDefault="00BD1539" w:rsidP="00B12481">
            <w:pPr>
              <w:pStyle w:val="BodyText"/>
              <w:spacing w:after="0" w:line="240" w:lineRule="exact"/>
              <w:ind w:left="-113" w:right="-72"/>
              <w:jc w:val="center"/>
              <w:rPr>
                <w:rFonts w:ascii="CordiaUPC" w:hAnsi="CordiaUPC" w:cs="CordiaUPC"/>
                <w:sz w:val="26"/>
                <w:szCs w:val="26"/>
              </w:rPr>
            </w:pPr>
          </w:p>
        </w:tc>
      </w:tr>
      <w:tr w:rsidR="00BD1539" w:rsidRPr="00B12481" w14:paraId="4507E362" w14:textId="77777777" w:rsidTr="0088145C">
        <w:tc>
          <w:tcPr>
            <w:tcW w:w="1729" w:type="pct"/>
          </w:tcPr>
          <w:p w14:paraId="468ED5AB" w14:textId="77777777" w:rsidR="00BD1539" w:rsidRPr="00B12481" w:rsidRDefault="00BD1539" w:rsidP="00B12481">
            <w:pPr>
              <w:pStyle w:val="BodyText"/>
              <w:spacing w:after="0" w:line="240" w:lineRule="exact"/>
              <w:ind w:right="-45"/>
              <w:jc w:val="both"/>
              <w:rPr>
                <w:rFonts w:ascii="CordiaUPC" w:hAnsi="CordiaUPC" w:cs="CordiaUPC"/>
                <w:sz w:val="26"/>
                <w:szCs w:val="26"/>
              </w:rPr>
            </w:pPr>
          </w:p>
        </w:tc>
        <w:tc>
          <w:tcPr>
            <w:tcW w:w="777" w:type="pct"/>
          </w:tcPr>
          <w:p w14:paraId="70A7D676" w14:textId="77777777" w:rsidR="00BD1539" w:rsidRPr="00B12481" w:rsidRDefault="00BD1539" w:rsidP="00B12481">
            <w:pPr>
              <w:pStyle w:val="BodyText"/>
              <w:spacing w:after="0" w:line="240" w:lineRule="exact"/>
              <w:ind w:left="-108" w:right="-72"/>
              <w:jc w:val="center"/>
              <w:rPr>
                <w:rFonts w:ascii="CordiaUPC" w:hAnsi="CordiaUPC" w:cs="CordiaUPC"/>
                <w:sz w:val="26"/>
                <w:szCs w:val="26"/>
              </w:rPr>
            </w:pPr>
          </w:p>
        </w:tc>
        <w:tc>
          <w:tcPr>
            <w:tcW w:w="127" w:type="pct"/>
          </w:tcPr>
          <w:p w14:paraId="71DB68CC" w14:textId="77777777" w:rsidR="00BD1539" w:rsidRPr="00B12481" w:rsidRDefault="00BD1539" w:rsidP="00B12481">
            <w:pPr>
              <w:pStyle w:val="BodyText"/>
              <w:spacing w:after="0" w:line="240" w:lineRule="exact"/>
              <w:ind w:left="-108" w:right="-72"/>
              <w:jc w:val="center"/>
              <w:rPr>
                <w:rFonts w:ascii="CordiaUPC" w:hAnsi="CordiaUPC" w:cs="CordiaUPC"/>
                <w:sz w:val="26"/>
                <w:szCs w:val="26"/>
              </w:rPr>
            </w:pPr>
          </w:p>
        </w:tc>
        <w:tc>
          <w:tcPr>
            <w:tcW w:w="720" w:type="pct"/>
          </w:tcPr>
          <w:p w14:paraId="095044BC" w14:textId="77777777" w:rsidR="00BD1539" w:rsidRPr="00B12481" w:rsidRDefault="00BD1539" w:rsidP="00B12481">
            <w:pPr>
              <w:pStyle w:val="BodyText"/>
              <w:spacing w:after="0" w:line="240" w:lineRule="exact"/>
              <w:ind w:left="-108" w:right="-72"/>
              <w:jc w:val="center"/>
              <w:rPr>
                <w:rFonts w:ascii="CordiaUPC" w:hAnsi="CordiaUPC" w:cs="CordiaUPC"/>
                <w:sz w:val="26"/>
                <w:szCs w:val="26"/>
              </w:rPr>
            </w:pPr>
            <w:r w:rsidRPr="00B12481">
              <w:rPr>
                <w:rFonts w:ascii="CordiaUPC" w:hAnsi="CordiaUPC" w:cs="CordiaUPC" w:hint="cs"/>
                <w:sz w:val="26"/>
                <w:szCs w:val="26"/>
              </w:rPr>
              <w:t>after one year</w:t>
            </w:r>
          </w:p>
        </w:tc>
        <w:tc>
          <w:tcPr>
            <w:tcW w:w="127" w:type="pct"/>
          </w:tcPr>
          <w:p w14:paraId="6769A60E" w14:textId="77777777" w:rsidR="00BD1539" w:rsidRPr="00B12481" w:rsidRDefault="00BD1539" w:rsidP="00B12481">
            <w:pPr>
              <w:pStyle w:val="BodyText"/>
              <w:spacing w:after="0" w:line="240" w:lineRule="exact"/>
              <w:ind w:left="-108" w:right="-72"/>
              <w:jc w:val="center"/>
              <w:rPr>
                <w:rFonts w:ascii="CordiaUPC" w:hAnsi="CordiaUPC" w:cs="CordiaUPC"/>
                <w:sz w:val="26"/>
                <w:szCs w:val="26"/>
              </w:rPr>
            </w:pPr>
          </w:p>
        </w:tc>
        <w:tc>
          <w:tcPr>
            <w:tcW w:w="707" w:type="pct"/>
          </w:tcPr>
          <w:p w14:paraId="5B14450B" w14:textId="77777777" w:rsidR="00BD1539" w:rsidRPr="00B12481" w:rsidRDefault="00BD1539" w:rsidP="00B12481">
            <w:pPr>
              <w:pStyle w:val="BodyText"/>
              <w:spacing w:after="0" w:line="240" w:lineRule="exact"/>
              <w:ind w:left="-113" w:right="-72"/>
              <w:jc w:val="center"/>
              <w:rPr>
                <w:rFonts w:ascii="CordiaUPC" w:hAnsi="CordiaUPC" w:cs="CordiaUPC"/>
                <w:sz w:val="26"/>
                <w:szCs w:val="26"/>
              </w:rPr>
            </w:pPr>
          </w:p>
        </w:tc>
        <w:tc>
          <w:tcPr>
            <w:tcW w:w="135" w:type="pct"/>
          </w:tcPr>
          <w:p w14:paraId="33A9AEA8" w14:textId="77777777" w:rsidR="00BD1539" w:rsidRPr="00B12481" w:rsidRDefault="00BD1539" w:rsidP="00B12481">
            <w:pPr>
              <w:pStyle w:val="BodyText"/>
              <w:spacing w:after="0" w:line="240" w:lineRule="exact"/>
              <w:ind w:left="-113" w:right="-72"/>
              <w:jc w:val="center"/>
              <w:rPr>
                <w:rFonts w:ascii="CordiaUPC" w:hAnsi="CordiaUPC" w:cs="CordiaUPC"/>
                <w:sz w:val="26"/>
                <w:szCs w:val="26"/>
              </w:rPr>
            </w:pPr>
          </w:p>
        </w:tc>
        <w:tc>
          <w:tcPr>
            <w:tcW w:w="678" w:type="pct"/>
          </w:tcPr>
          <w:p w14:paraId="0F9E3FF2" w14:textId="77777777" w:rsidR="00BD1539" w:rsidRPr="00B12481" w:rsidRDefault="00BD1539" w:rsidP="00B12481">
            <w:pPr>
              <w:pStyle w:val="BodyText"/>
              <w:spacing w:after="0" w:line="240" w:lineRule="exact"/>
              <w:ind w:left="-113" w:right="-72"/>
              <w:jc w:val="center"/>
              <w:rPr>
                <w:rFonts w:ascii="CordiaUPC" w:hAnsi="CordiaUPC" w:cs="CordiaUPC"/>
                <w:sz w:val="26"/>
                <w:szCs w:val="26"/>
              </w:rPr>
            </w:pPr>
          </w:p>
        </w:tc>
      </w:tr>
      <w:tr w:rsidR="00BD1539" w:rsidRPr="00B12481" w14:paraId="4CF3308E" w14:textId="77777777" w:rsidTr="0088145C">
        <w:tc>
          <w:tcPr>
            <w:tcW w:w="1729" w:type="pct"/>
          </w:tcPr>
          <w:p w14:paraId="5AAAF07B" w14:textId="77777777" w:rsidR="00BD1539" w:rsidRPr="00B12481" w:rsidRDefault="00BD1539" w:rsidP="00B12481">
            <w:pPr>
              <w:pStyle w:val="BodyText"/>
              <w:spacing w:after="0" w:line="240" w:lineRule="exact"/>
              <w:ind w:right="-45"/>
              <w:jc w:val="both"/>
              <w:rPr>
                <w:rFonts w:ascii="CordiaUPC" w:hAnsi="CordiaUPC" w:cs="CordiaUPC"/>
                <w:b/>
                <w:bCs/>
                <w:i/>
                <w:iCs/>
                <w:sz w:val="26"/>
                <w:szCs w:val="26"/>
                <w:cs/>
              </w:rPr>
            </w:pPr>
          </w:p>
        </w:tc>
        <w:tc>
          <w:tcPr>
            <w:tcW w:w="777" w:type="pct"/>
          </w:tcPr>
          <w:p w14:paraId="6AD87C44" w14:textId="77777777" w:rsidR="00BD1539" w:rsidRPr="00B12481" w:rsidRDefault="00BD1539" w:rsidP="00B12481">
            <w:pPr>
              <w:pStyle w:val="BodyText"/>
              <w:spacing w:after="0" w:line="240" w:lineRule="exact"/>
              <w:ind w:left="-108" w:right="-72"/>
              <w:jc w:val="center"/>
              <w:rPr>
                <w:rFonts w:ascii="CordiaUPC" w:hAnsi="CordiaUPC" w:cs="CordiaUPC"/>
                <w:sz w:val="26"/>
                <w:szCs w:val="26"/>
              </w:rPr>
            </w:pPr>
            <w:r w:rsidRPr="00B12481">
              <w:rPr>
                <w:rFonts w:ascii="CordiaUPC" w:hAnsi="CordiaUPC" w:cs="CordiaUPC" w:hint="cs"/>
                <w:sz w:val="26"/>
                <w:szCs w:val="26"/>
              </w:rPr>
              <w:t>Portion due</w:t>
            </w:r>
          </w:p>
        </w:tc>
        <w:tc>
          <w:tcPr>
            <w:tcW w:w="127" w:type="pct"/>
          </w:tcPr>
          <w:p w14:paraId="0E2437E3" w14:textId="77777777" w:rsidR="00BD1539" w:rsidRPr="00B12481" w:rsidRDefault="00BD1539" w:rsidP="00B12481">
            <w:pPr>
              <w:pStyle w:val="BodyText"/>
              <w:spacing w:after="0" w:line="240" w:lineRule="exact"/>
              <w:ind w:left="-108" w:right="-72"/>
              <w:jc w:val="center"/>
              <w:rPr>
                <w:rFonts w:ascii="CordiaUPC" w:hAnsi="CordiaUPC" w:cs="CordiaUPC"/>
                <w:sz w:val="26"/>
                <w:szCs w:val="26"/>
              </w:rPr>
            </w:pPr>
          </w:p>
        </w:tc>
        <w:tc>
          <w:tcPr>
            <w:tcW w:w="720" w:type="pct"/>
          </w:tcPr>
          <w:p w14:paraId="1E80CA9F" w14:textId="77777777" w:rsidR="00BD1539" w:rsidRPr="00B12481" w:rsidRDefault="00BD1539" w:rsidP="00B12481">
            <w:pPr>
              <w:pStyle w:val="BodyText"/>
              <w:spacing w:after="0" w:line="240" w:lineRule="exact"/>
              <w:ind w:left="-108" w:right="-72"/>
              <w:jc w:val="center"/>
              <w:rPr>
                <w:rFonts w:ascii="CordiaUPC" w:hAnsi="CordiaUPC" w:cs="CordiaUPC"/>
                <w:sz w:val="26"/>
                <w:szCs w:val="26"/>
              </w:rPr>
            </w:pPr>
            <w:r w:rsidRPr="00B12481">
              <w:rPr>
                <w:rFonts w:ascii="CordiaUPC" w:hAnsi="CordiaUPC" w:cs="CordiaUPC" w:hint="cs"/>
                <w:sz w:val="26"/>
                <w:szCs w:val="26"/>
              </w:rPr>
              <w:t>but within</w:t>
            </w:r>
          </w:p>
        </w:tc>
        <w:tc>
          <w:tcPr>
            <w:tcW w:w="127" w:type="pct"/>
          </w:tcPr>
          <w:p w14:paraId="4DE9F05B" w14:textId="77777777" w:rsidR="00BD1539" w:rsidRPr="00B12481" w:rsidRDefault="00BD1539" w:rsidP="00B12481">
            <w:pPr>
              <w:pStyle w:val="BodyText"/>
              <w:spacing w:after="0" w:line="240" w:lineRule="exact"/>
              <w:ind w:left="-108" w:right="-72"/>
              <w:jc w:val="center"/>
              <w:rPr>
                <w:rFonts w:ascii="CordiaUPC" w:hAnsi="CordiaUPC" w:cs="CordiaUPC"/>
                <w:sz w:val="26"/>
                <w:szCs w:val="26"/>
              </w:rPr>
            </w:pPr>
          </w:p>
        </w:tc>
        <w:tc>
          <w:tcPr>
            <w:tcW w:w="707" w:type="pct"/>
          </w:tcPr>
          <w:p w14:paraId="22B6AE8C" w14:textId="77777777" w:rsidR="00BD1539" w:rsidRPr="00B12481" w:rsidRDefault="00BD1539" w:rsidP="00B12481">
            <w:pPr>
              <w:pStyle w:val="BodyText"/>
              <w:spacing w:after="0" w:line="240" w:lineRule="exact"/>
              <w:ind w:left="-113" w:right="-72"/>
              <w:jc w:val="center"/>
              <w:rPr>
                <w:rFonts w:ascii="CordiaUPC" w:hAnsi="CordiaUPC" w:cs="CordiaUPC"/>
                <w:sz w:val="26"/>
                <w:szCs w:val="26"/>
              </w:rPr>
            </w:pPr>
            <w:r w:rsidRPr="00B12481">
              <w:rPr>
                <w:rFonts w:ascii="CordiaUPC" w:hAnsi="CordiaUPC" w:cs="CordiaUPC" w:hint="cs"/>
                <w:sz w:val="26"/>
                <w:szCs w:val="26"/>
              </w:rPr>
              <w:t>Portion due</w:t>
            </w:r>
          </w:p>
        </w:tc>
        <w:tc>
          <w:tcPr>
            <w:tcW w:w="135" w:type="pct"/>
          </w:tcPr>
          <w:p w14:paraId="55530261" w14:textId="77777777" w:rsidR="00BD1539" w:rsidRPr="00B12481" w:rsidRDefault="00BD1539" w:rsidP="00B12481">
            <w:pPr>
              <w:pStyle w:val="BodyText"/>
              <w:spacing w:after="0" w:line="240" w:lineRule="exact"/>
              <w:ind w:left="-113" w:right="-72"/>
              <w:jc w:val="center"/>
              <w:rPr>
                <w:rFonts w:ascii="CordiaUPC" w:hAnsi="CordiaUPC" w:cs="CordiaUPC"/>
                <w:sz w:val="26"/>
                <w:szCs w:val="26"/>
              </w:rPr>
            </w:pPr>
          </w:p>
        </w:tc>
        <w:tc>
          <w:tcPr>
            <w:tcW w:w="678" w:type="pct"/>
          </w:tcPr>
          <w:p w14:paraId="6C8F350D" w14:textId="77777777" w:rsidR="00BD1539" w:rsidRPr="00B12481" w:rsidRDefault="00BD1539" w:rsidP="00B12481">
            <w:pPr>
              <w:pStyle w:val="BodyText"/>
              <w:spacing w:after="0" w:line="240" w:lineRule="exact"/>
              <w:ind w:left="-113" w:right="-72"/>
              <w:jc w:val="center"/>
              <w:rPr>
                <w:rFonts w:ascii="CordiaUPC" w:hAnsi="CordiaUPC" w:cs="CordiaUPC"/>
                <w:sz w:val="26"/>
                <w:szCs w:val="26"/>
              </w:rPr>
            </w:pPr>
          </w:p>
        </w:tc>
      </w:tr>
      <w:tr w:rsidR="00BD1539" w:rsidRPr="00B12481" w14:paraId="7ECB99C6" w14:textId="77777777" w:rsidTr="0088145C">
        <w:tc>
          <w:tcPr>
            <w:tcW w:w="1729" w:type="pct"/>
          </w:tcPr>
          <w:p w14:paraId="289A82BE" w14:textId="77777777" w:rsidR="00BD1539" w:rsidRPr="00B12481" w:rsidRDefault="00BD1539" w:rsidP="00B12481">
            <w:pPr>
              <w:pStyle w:val="BodyText"/>
              <w:spacing w:after="0" w:line="240" w:lineRule="exact"/>
              <w:ind w:right="-45"/>
              <w:jc w:val="both"/>
              <w:rPr>
                <w:rFonts w:ascii="CordiaUPC" w:hAnsi="CordiaUPC" w:cs="CordiaUPC"/>
                <w:b/>
                <w:bCs/>
                <w:i/>
                <w:iCs/>
                <w:sz w:val="26"/>
                <w:szCs w:val="26"/>
                <w:cs/>
              </w:rPr>
            </w:pPr>
          </w:p>
        </w:tc>
        <w:tc>
          <w:tcPr>
            <w:tcW w:w="777" w:type="pct"/>
          </w:tcPr>
          <w:p w14:paraId="4A966D9E" w14:textId="77777777" w:rsidR="00BD1539" w:rsidRPr="00B12481" w:rsidRDefault="00BD1539" w:rsidP="00B12481">
            <w:pPr>
              <w:pStyle w:val="BodyText"/>
              <w:spacing w:after="0" w:line="240" w:lineRule="exact"/>
              <w:ind w:left="-108" w:right="-72"/>
              <w:jc w:val="center"/>
              <w:rPr>
                <w:rFonts w:ascii="CordiaUPC" w:hAnsi="CordiaUPC" w:cs="CordiaUPC"/>
                <w:sz w:val="26"/>
                <w:szCs w:val="26"/>
              </w:rPr>
            </w:pPr>
            <w:r w:rsidRPr="00B12481">
              <w:rPr>
                <w:rFonts w:ascii="CordiaUPC" w:hAnsi="CordiaUPC" w:cs="CordiaUPC" w:hint="cs"/>
                <w:sz w:val="26"/>
                <w:szCs w:val="26"/>
              </w:rPr>
              <w:t>within one year</w:t>
            </w:r>
          </w:p>
        </w:tc>
        <w:tc>
          <w:tcPr>
            <w:tcW w:w="127" w:type="pct"/>
          </w:tcPr>
          <w:p w14:paraId="07F821E4" w14:textId="77777777" w:rsidR="00BD1539" w:rsidRPr="00B12481" w:rsidRDefault="00BD1539" w:rsidP="00B12481">
            <w:pPr>
              <w:pStyle w:val="BodyText"/>
              <w:spacing w:after="0" w:line="240" w:lineRule="exact"/>
              <w:ind w:left="-108" w:right="-72"/>
              <w:jc w:val="center"/>
              <w:rPr>
                <w:rFonts w:ascii="CordiaUPC" w:hAnsi="CordiaUPC" w:cs="CordiaUPC"/>
                <w:sz w:val="26"/>
                <w:szCs w:val="26"/>
              </w:rPr>
            </w:pPr>
          </w:p>
        </w:tc>
        <w:tc>
          <w:tcPr>
            <w:tcW w:w="720" w:type="pct"/>
          </w:tcPr>
          <w:p w14:paraId="5538D2FC" w14:textId="77777777" w:rsidR="00BD1539" w:rsidRPr="00B12481" w:rsidRDefault="00BD1539" w:rsidP="00B12481">
            <w:pPr>
              <w:pStyle w:val="BodyText"/>
              <w:spacing w:after="0" w:line="240" w:lineRule="exact"/>
              <w:ind w:left="-108" w:right="-72"/>
              <w:jc w:val="center"/>
              <w:rPr>
                <w:rFonts w:ascii="CordiaUPC" w:hAnsi="CordiaUPC" w:cs="CordiaUPC"/>
                <w:sz w:val="26"/>
                <w:szCs w:val="26"/>
              </w:rPr>
            </w:pPr>
            <w:r w:rsidRPr="00B12481">
              <w:rPr>
                <w:rFonts w:ascii="CordiaUPC" w:hAnsi="CordiaUPC" w:cs="CordiaUPC" w:hint="cs"/>
                <w:sz w:val="26"/>
                <w:szCs w:val="26"/>
              </w:rPr>
              <w:t>five years</w:t>
            </w:r>
          </w:p>
        </w:tc>
        <w:tc>
          <w:tcPr>
            <w:tcW w:w="127" w:type="pct"/>
          </w:tcPr>
          <w:p w14:paraId="0002FF5E" w14:textId="77777777" w:rsidR="00BD1539" w:rsidRPr="00B12481" w:rsidRDefault="00BD1539" w:rsidP="00B12481">
            <w:pPr>
              <w:pStyle w:val="BodyText"/>
              <w:spacing w:after="0" w:line="240" w:lineRule="exact"/>
              <w:ind w:left="-108" w:right="-72"/>
              <w:jc w:val="center"/>
              <w:rPr>
                <w:rFonts w:ascii="CordiaUPC" w:hAnsi="CordiaUPC" w:cs="CordiaUPC"/>
                <w:sz w:val="26"/>
                <w:szCs w:val="26"/>
              </w:rPr>
            </w:pPr>
          </w:p>
        </w:tc>
        <w:tc>
          <w:tcPr>
            <w:tcW w:w="707" w:type="pct"/>
          </w:tcPr>
          <w:p w14:paraId="0E0B6941" w14:textId="77777777" w:rsidR="00BD1539" w:rsidRPr="00B12481" w:rsidRDefault="00BD1539" w:rsidP="00B12481">
            <w:pPr>
              <w:pStyle w:val="BodyText"/>
              <w:spacing w:after="0" w:line="240" w:lineRule="exact"/>
              <w:ind w:left="-113" w:right="-72"/>
              <w:jc w:val="center"/>
              <w:rPr>
                <w:rFonts w:ascii="CordiaUPC" w:hAnsi="CordiaUPC" w:cs="CordiaUPC"/>
                <w:sz w:val="26"/>
                <w:szCs w:val="26"/>
              </w:rPr>
            </w:pPr>
            <w:r w:rsidRPr="00B12481">
              <w:rPr>
                <w:rFonts w:ascii="CordiaUPC" w:hAnsi="CordiaUPC" w:cs="CordiaUPC" w:hint="cs"/>
                <w:sz w:val="26"/>
                <w:szCs w:val="26"/>
              </w:rPr>
              <w:t>after five years</w:t>
            </w:r>
          </w:p>
        </w:tc>
        <w:tc>
          <w:tcPr>
            <w:tcW w:w="135" w:type="pct"/>
          </w:tcPr>
          <w:p w14:paraId="66D1AD9E" w14:textId="77777777" w:rsidR="00BD1539" w:rsidRPr="00B12481" w:rsidRDefault="00BD1539" w:rsidP="00B12481">
            <w:pPr>
              <w:pStyle w:val="BodyText"/>
              <w:spacing w:after="0" w:line="240" w:lineRule="exact"/>
              <w:ind w:left="-113" w:right="-72"/>
              <w:jc w:val="center"/>
              <w:rPr>
                <w:rFonts w:ascii="CordiaUPC" w:hAnsi="CordiaUPC" w:cs="CordiaUPC"/>
                <w:sz w:val="26"/>
                <w:szCs w:val="26"/>
              </w:rPr>
            </w:pPr>
          </w:p>
        </w:tc>
        <w:tc>
          <w:tcPr>
            <w:tcW w:w="678" w:type="pct"/>
          </w:tcPr>
          <w:p w14:paraId="14FE673F" w14:textId="77777777" w:rsidR="00BD1539" w:rsidRPr="00B12481" w:rsidRDefault="00BD1539" w:rsidP="00B12481">
            <w:pPr>
              <w:pStyle w:val="BodyText"/>
              <w:spacing w:after="0" w:line="240" w:lineRule="exact"/>
              <w:ind w:left="-113" w:right="-72"/>
              <w:jc w:val="center"/>
              <w:rPr>
                <w:rFonts w:ascii="CordiaUPC" w:hAnsi="CordiaUPC" w:cs="CordiaUPC"/>
                <w:sz w:val="26"/>
                <w:szCs w:val="26"/>
              </w:rPr>
            </w:pPr>
            <w:r w:rsidRPr="00B12481">
              <w:rPr>
                <w:rFonts w:ascii="CordiaUPC" w:hAnsi="CordiaUPC" w:cs="CordiaUPC" w:hint="cs"/>
                <w:sz w:val="26"/>
                <w:szCs w:val="26"/>
              </w:rPr>
              <w:t>Total</w:t>
            </w:r>
          </w:p>
        </w:tc>
      </w:tr>
      <w:tr w:rsidR="00BD1539" w:rsidRPr="00B12481" w14:paraId="28411C79" w14:textId="77777777" w:rsidTr="0088145C">
        <w:tc>
          <w:tcPr>
            <w:tcW w:w="1729" w:type="pct"/>
          </w:tcPr>
          <w:p w14:paraId="63D7427B" w14:textId="77777777" w:rsidR="00BD1539" w:rsidRPr="00B12481" w:rsidRDefault="00BD1539" w:rsidP="00B12481">
            <w:pPr>
              <w:pStyle w:val="BodyText"/>
              <w:spacing w:after="0" w:line="240" w:lineRule="exact"/>
              <w:ind w:right="-45"/>
              <w:jc w:val="both"/>
              <w:rPr>
                <w:rFonts w:ascii="CordiaUPC" w:hAnsi="CordiaUPC" w:cs="CordiaUPC"/>
                <w:b/>
                <w:bCs/>
                <w:i/>
                <w:iCs/>
                <w:sz w:val="26"/>
                <w:szCs w:val="26"/>
                <w:cs/>
              </w:rPr>
            </w:pPr>
          </w:p>
        </w:tc>
        <w:tc>
          <w:tcPr>
            <w:tcW w:w="3271" w:type="pct"/>
            <w:gridSpan w:val="7"/>
          </w:tcPr>
          <w:p w14:paraId="541E44C5" w14:textId="77777777" w:rsidR="00BD1539" w:rsidRPr="00B12481" w:rsidRDefault="00BD1539" w:rsidP="00B12481">
            <w:pPr>
              <w:pStyle w:val="BodyText"/>
              <w:spacing w:after="0" w:line="240" w:lineRule="exact"/>
              <w:ind w:left="-113" w:right="-72"/>
              <w:jc w:val="center"/>
              <w:rPr>
                <w:rFonts w:ascii="CordiaUPC" w:hAnsi="CordiaUPC" w:cs="CordiaUPC"/>
                <w:sz w:val="26"/>
                <w:szCs w:val="26"/>
              </w:rPr>
            </w:pPr>
            <w:r w:rsidRPr="00B12481">
              <w:rPr>
                <w:rFonts w:ascii="CordiaUPC" w:hAnsi="CordiaUPC" w:cs="CordiaUPC" w:hint="cs"/>
                <w:i/>
                <w:iCs/>
                <w:sz w:val="26"/>
                <w:szCs w:val="26"/>
              </w:rPr>
              <w:t>(in million Baht)</w:t>
            </w:r>
          </w:p>
        </w:tc>
      </w:tr>
      <w:tr w:rsidR="00582E18" w:rsidRPr="00B12481" w14:paraId="77C633FB" w14:textId="77777777" w:rsidTr="0088145C">
        <w:tc>
          <w:tcPr>
            <w:tcW w:w="1729" w:type="pct"/>
          </w:tcPr>
          <w:p w14:paraId="64EE1ECD" w14:textId="77777777" w:rsidR="00582E18" w:rsidRPr="00B12481" w:rsidRDefault="00582E18" w:rsidP="00582E18">
            <w:pPr>
              <w:pStyle w:val="BodyText"/>
              <w:spacing w:after="0" w:line="240" w:lineRule="exact"/>
              <w:ind w:left="-18" w:right="-45"/>
              <w:jc w:val="both"/>
              <w:rPr>
                <w:rFonts w:ascii="CordiaUPC" w:hAnsi="CordiaUPC" w:cs="CordiaUPC"/>
                <w:sz w:val="26"/>
                <w:szCs w:val="26"/>
              </w:rPr>
            </w:pPr>
            <w:r w:rsidRPr="00B12481">
              <w:rPr>
                <w:rFonts w:ascii="CordiaUPC" w:hAnsi="CordiaUPC" w:cs="CordiaUPC" w:hint="cs"/>
                <w:sz w:val="26"/>
                <w:szCs w:val="26"/>
              </w:rPr>
              <w:t>Hire purchase receivables</w:t>
            </w:r>
          </w:p>
        </w:tc>
        <w:tc>
          <w:tcPr>
            <w:tcW w:w="777" w:type="pct"/>
          </w:tcPr>
          <w:p w14:paraId="1E209E4D" w14:textId="5AB477BE" w:rsidR="00582E18" w:rsidRPr="00B12481" w:rsidRDefault="00582E18" w:rsidP="00582E18">
            <w:pPr>
              <w:tabs>
                <w:tab w:val="decimal" w:pos="1138"/>
              </w:tabs>
              <w:spacing w:line="240" w:lineRule="exact"/>
              <w:ind w:right="-108"/>
              <w:rPr>
                <w:rFonts w:ascii="CordiaUPC" w:hAnsi="CordiaUPC" w:cs="CordiaUPC"/>
                <w:sz w:val="26"/>
                <w:szCs w:val="26"/>
                <w:lang w:val="en-US"/>
              </w:rPr>
            </w:pPr>
            <w:r>
              <w:rPr>
                <w:rFonts w:ascii="CordiaUPC" w:eastAsia="Times New Roman" w:hAnsi="CordiaUPC" w:cs="CordiaUPC"/>
                <w:sz w:val="26"/>
                <w:szCs w:val="26"/>
              </w:rPr>
              <w:t>117,372</w:t>
            </w:r>
          </w:p>
        </w:tc>
        <w:tc>
          <w:tcPr>
            <w:tcW w:w="127" w:type="pct"/>
          </w:tcPr>
          <w:p w14:paraId="6465C52A" w14:textId="77777777" w:rsidR="00582E18" w:rsidRPr="00B12481" w:rsidRDefault="00582E18" w:rsidP="00582E18">
            <w:pPr>
              <w:spacing w:line="240" w:lineRule="exact"/>
              <w:jc w:val="right"/>
              <w:rPr>
                <w:rFonts w:ascii="CordiaUPC" w:hAnsi="CordiaUPC" w:cs="CordiaUPC"/>
                <w:sz w:val="26"/>
                <w:szCs w:val="26"/>
              </w:rPr>
            </w:pPr>
          </w:p>
        </w:tc>
        <w:tc>
          <w:tcPr>
            <w:tcW w:w="720" w:type="pct"/>
          </w:tcPr>
          <w:p w14:paraId="2F49CA41" w14:textId="5862A098" w:rsidR="00582E18" w:rsidRPr="00B12481" w:rsidRDefault="00582E18" w:rsidP="00582E18">
            <w:pPr>
              <w:tabs>
                <w:tab w:val="decimal" w:pos="1104"/>
              </w:tabs>
              <w:spacing w:line="240" w:lineRule="exact"/>
              <w:ind w:left="-88" w:right="-111"/>
              <w:rPr>
                <w:rFonts w:ascii="CordiaUPC" w:hAnsi="CordiaUPC" w:cs="CordiaUPC"/>
                <w:sz w:val="26"/>
                <w:szCs w:val="26"/>
              </w:rPr>
            </w:pPr>
            <w:r>
              <w:rPr>
                <w:rFonts w:ascii="CordiaUPC" w:eastAsia="Times New Roman" w:hAnsi="CordiaUPC" w:cs="CordiaUPC"/>
                <w:sz w:val="26"/>
                <w:szCs w:val="26"/>
              </w:rPr>
              <w:t>311,698</w:t>
            </w:r>
          </w:p>
        </w:tc>
        <w:tc>
          <w:tcPr>
            <w:tcW w:w="127" w:type="pct"/>
          </w:tcPr>
          <w:p w14:paraId="3CE0EBF7" w14:textId="77777777" w:rsidR="00582E18" w:rsidRPr="00B12481" w:rsidRDefault="00582E18" w:rsidP="00582E18">
            <w:pPr>
              <w:spacing w:line="240" w:lineRule="exact"/>
              <w:jc w:val="right"/>
              <w:rPr>
                <w:rFonts w:ascii="CordiaUPC" w:hAnsi="CordiaUPC" w:cs="CordiaUPC"/>
                <w:sz w:val="26"/>
                <w:szCs w:val="26"/>
              </w:rPr>
            </w:pPr>
          </w:p>
        </w:tc>
        <w:tc>
          <w:tcPr>
            <w:tcW w:w="707" w:type="pct"/>
          </w:tcPr>
          <w:p w14:paraId="1BC94018" w14:textId="5AB7C8A0" w:rsidR="00582E18" w:rsidRPr="00B12481" w:rsidRDefault="00582E18" w:rsidP="00582E18">
            <w:pPr>
              <w:tabs>
                <w:tab w:val="decimal" w:pos="1059"/>
              </w:tabs>
              <w:spacing w:line="240" w:lineRule="exact"/>
              <w:ind w:left="-93" w:right="-268"/>
              <w:rPr>
                <w:rFonts w:ascii="CordiaUPC" w:hAnsi="CordiaUPC" w:cs="CordiaUPC"/>
                <w:sz w:val="26"/>
                <w:szCs w:val="26"/>
              </w:rPr>
            </w:pPr>
            <w:r>
              <w:rPr>
                <w:rFonts w:ascii="CordiaUPC" w:eastAsia="Times New Roman" w:hAnsi="CordiaUPC" w:cs="CordiaUPC"/>
                <w:sz w:val="26"/>
                <w:szCs w:val="26"/>
              </w:rPr>
              <w:t>37,530</w:t>
            </w:r>
          </w:p>
        </w:tc>
        <w:tc>
          <w:tcPr>
            <w:tcW w:w="135" w:type="pct"/>
          </w:tcPr>
          <w:p w14:paraId="12AC98A3" w14:textId="77777777" w:rsidR="00582E18" w:rsidRPr="00B12481" w:rsidRDefault="00582E18" w:rsidP="00582E18">
            <w:pPr>
              <w:tabs>
                <w:tab w:val="decimal" w:pos="1059"/>
              </w:tabs>
              <w:spacing w:line="240" w:lineRule="exact"/>
              <w:ind w:left="-93" w:right="-268"/>
              <w:rPr>
                <w:rFonts w:ascii="CordiaUPC" w:hAnsi="CordiaUPC" w:cs="CordiaUPC"/>
                <w:sz w:val="26"/>
                <w:szCs w:val="26"/>
              </w:rPr>
            </w:pPr>
          </w:p>
        </w:tc>
        <w:tc>
          <w:tcPr>
            <w:tcW w:w="678" w:type="pct"/>
          </w:tcPr>
          <w:p w14:paraId="0268565F" w14:textId="5798810F" w:rsidR="00582E18" w:rsidRPr="00B12481" w:rsidRDefault="00582E18" w:rsidP="00582E18">
            <w:pPr>
              <w:tabs>
                <w:tab w:val="decimal" w:pos="1059"/>
              </w:tabs>
              <w:spacing w:line="240" w:lineRule="exact"/>
              <w:ind w:left="-93" w:right="-268"/>
              <w:rPr>
                <w:rFonts w:ascii="CordiaUPC" w:hAnsi="CordiaUPC" w:cs="CordiaUPC"/>
                <w:sz w:val="26"/>
                <w:szCs w:val="26"/>
              </w:rPr>
            </w:pPr>
            <w:r>
              <w:rPr>
                <w:rFonts w:ascii="CordiaUPC" w:eastAsia="Times New Roman" w:hAnsi="CordiaUPC" w:cs="CordiaUPC"/>
                <w:sz w:val="26"/>
                <w:szCs w:val="26"/>
              </w:rPr>
              <w:t>466,600</w:t>
            </w:r>
          </w:p>
        </w:tc>
      </w:tr>
      <w:tr w:rsidR="00582E18" w:rsidRPr="00B12481" w14:paraId="255BF390" w14:textId="77777777" w:rsidTr="0088145C">
        <w:tc>
          <w:tcPr>
            <w:tcW w:w="1729" w:type="pct"/>
          </w:tcPr>
          <w:p w14:paraId="09C50A3E" w14:textId="77777777" w:rsidR="00582E18" w:rsidRPr="00B12481" w:rsidRDefault="00582E18" w:rsidP="00582E18">
            <w:pPr>
              <w:pStyle w:val="BodyText"/>
              <w:spacing w:after="0" w:line="240" w:lineRule="exact"/>
              <w:ind w:right="-45"/>
              <w:jc w:val="both"/>
              <w:rPr>
                <w:rFonts w:ascii="CordiaUPC" w:hAnsi="CordiaUPC" w:cs="CordiaUPC"/>
                <w:sz w:val="26"/>
                <w:szCs w:val="26"/>
              </w:rPr>
            </w:pPr>
            <w:r w:rsidRPr="00B12481">
              <w:rPr>
                <w:rFonts w:ascii="CordiaUPC" w:hAnsi="CordiaUPC" w:cs="CordiaUPC" w:hint="cs"/>
                <w:sz w:val="26"/>
                <w:szCs w:val="26"/>
              </w:rPr>
              <w:t xml:space="preserve">Finance lease receivables </w:t>
            </w:r>
          </w:p>
        </w:tc>
        <w:tc>
          <w:tcPr>
            <w:tcW w:w="777" w:type="pct"/>
            <w:tcBorders>
              <w:bottom w:val="single" w:sz="4" w:space="0" w:color="auto"/>
            </w:tcBorders>
          </w:tcPr>
          <w:p w14:paraId="67269FD9" w14:textId="109BFB9D" w:rsidR="00582E18" w:rsidRPr="00B12481" w:rsidRDefault="00582E18" w:rsidP="00582E18">
            <w:pPr>
              <w:tabs>
                <w:tab w:val="decimal" w:pos="1138"/>
              </w:tabs>
              <w:spacing w:line="240" w:lineRule="exact"/>
              <w:ind w:right="-108"/>
              <w:rPr>
                <w:rFonts w:ascii="CordiaUPC" w:hAnsi="CordiaUPC" w:cs="CordiaUPC"/>
                <w:sz w:val="26"/>
                <w:szCs w:val="26"/>
                <w:lang w:val="en-US"/>
              </w:rPr>
            </w:pPr>
            <w:r>
              <w:rPr>
                <w:rFonts w:ascii="CordiaUPC" w:eastAsia="Times New Roman" w:hAnsi="CordiaUPC" w:cs="CordiaUPC"/>
                <w:sz w:val="26"/>
                <w:szCs w:val="26"/>
              </w:rPr>
              <w:t>489</w:t>
            </w:r>
          </w:p>
        </w:tc>
        <w:tc>
          <w:tcPr>
            <w:tcW w:w="127" w:type="pct"/>
          </w:tcPr>
          <w:p w14:paraId="4FCF31EE" w14:textId="77777777" w:rsidR="00582E18" w:rsidRPr="00B12481" w:rsidRDefault="00582E18" w:rsidP="00582E18">
            <w:pPr>
              <w:spacing w:line="240" w:lineRule="exact"/>
              <w:jc w:val="right"/>
              <w:rPr>
                <w:rFonts w:ascii="CordiaUPC" w:hAnsi="CordiaUPC" w:cs="CordiaUPC"/>
                <w:sz w:val="26"/>
                <w:szCs w:val="26"/>
              </w:rPr>
            </w:pPr>
          </w:p>
        </w:tc>
        <w:tc>
          <w:tcPr>
            <w:tcW w:w="720" w:type="pct"/>
            <w:tcBorders>
              <w:bottom w:val="single" w:sz="4" w:space="0" w:color="auto"/>
            </w:tcBorders>
          </w:tcPr>
          <w:p w14:paraId="5ABB5917" w14:textId="4B105D5F" w:rsidR="00582E18" w:rsidRPr="00B12481" w:rsidRDefault="00582E18" w:rsidP="00582E18">
            <w:pPr>
              <w:tabs>
                <w:tab w:val="decimal" w:pos="1104"/>
              </w:tabs>
              <w:spacing w:line="240" w:lineRule="exact"/>
              <w:ind w:left="-88" w:right="-111"/>
              <w:rPr>
                <w:rFonts w:ascii="CordiaUPC" w:hAnsi="CordiaUPC" w:cs="CordiaUPC"/>
                <w:sz w:val="26"/>
                <w:szCs w:val="26"/>
                <w:lang w:val="en-US"/>
              </w:rPr>
            </w:pPr>
            <w:r>
              <w:rPr>
                <w:rFonts w:ascii="CordiaUPC" w:eastAsia="Times New Roman" w:hAnsi="CordiaUPC" w:cs="CordiaUPC"/>
                <w:sz w:val="26"/>
                <w:szCs w:val="26"/>
              </w:rPr>
              <w:t>871</w:t>
            </w:r>
          </w:p>
        </w:tc>
        <w:tc>
          <w:tcPr>
            <w:tcW w:w="127" w:type="pct"/>
          </w:tcPr>
          <w:p w14:paraId="6055BB31" w14:textId="77777777" w:rsidR="00582E18" w:rsidRPr="00B12481" w:rsidRDefault="00582E18" w:rsidP="00582E18">
            <w:pPr>
              <w:spacing w:line="240" w:lineRule="exact"/>
              <w:jc w:val="right"/>
              <w:rPr>
                <w:rFonts w:ascii="CordiaUPC" w:hAnsi="CordiaUPC" w:cs="CordiaUPC"/>
                <w:sz w:val="26"/>
                <w:szCs w:val="26"/>
              </w:rPr>
            </w:pPr>
          </w:p>
        </w:tc>
        <w:tc>
          <w:tcPr>
            <w:tcW w:w="707" w:type="pct"/>
            <w:tcBorders>
              <w:bottom w:val="single" w:sz="4" w:space="0" w:color="auto"/>
            </w:tcBorders>
          </w:tcPr>
          <w:p w14:paraId="53FB3FF5" w14:textId="4DDAED36" w:rsidR="00582E18" w:rsidRPr="00B12481" w:rsidRDefault="00582E18" w:rsidP="00582E18">
            <w:pPr>
              <w:tabs>
                <w:tab w:val="decimal" w:pos="1059"/>
              </w:tabs>
              <w:spacing w:line="240" w:lineRule="exact"/>
              <w:ind w:left="-93" w:right="-268"/>
              <w:rPr>
                <w:rFonts w:ascii="CordiaUPC" w:hAnsi="CordiaUPC" w:cs="CordiaUPC"/>
                <w:sz w:val="26"/>
                <w:szCs w:val="26"/>
              </w:rPr>
            </w:pPr>
            <w:r>
              <w:rPr>
                <w:rFonts w:ascii="CordiaUPC" w:eastAsia="Times New Roman" w:hAnsi="CordiaUPC" w:cs="CordiaUPC"/>
                <w:sz w:val="26"/>
                <w:szCs w:val="26"/>
              </w:rPr>
              <w:t>-</w:t>
            </w:r>
          </w:p>
        </w:tc>
        <w:tc>
          <w:tcPr>
            <w:tcW w:w="135" w:type="pct"/>
          </w:tcPr>
          <w:p w14:paraId="68D18F31" w14:textId="77777777" w:rsidR="00582E18" w:rsidRPr="00B12481" w:rsidRDefault="00582E18" w:rsidP="00582E18">
            <w:pPr>
              <w:tabs>
                <w:tab w:val="decimal" w:pos="1059"/>
              </w:tabs>
              <w:spacing w:line="240" w:lineRule="exact"/>
              <w:ind w:left="-93" w:right="-268"/>
              <w:rPr>
                <w:rFonts w:ascii="CordiaUPC" w:hAnsi="CordiaUPC" w:cs="CordiaUPC"/>
                <w:sz w:val="26"/>
                <w:szCs w:val="26"/>
              </w:rPr>
            </w:pPr>
          </w:p>
        </w:tc>
        <w:tc>
          <w:tcPr>
            <w:tcW w:w="678" w:type="pct"/>
            <w:tcBorders>
              <w:bottom w:val="single" w:sz="4" w:space="0" w:color="auto"/>
            </w:tcBorders>
          </w:tcPr>
          <w:p w14:paraId="4A6F27F0" w14:textId="62CB1971" w:rsidR="00582E18" w:rsidRPr="00B12481" w:rsidRDefault="00582E18" w:rsidP="00582E18">
            <w:pPr>
              <w:tabs>
                <w:tab w:val="decimal" w:pos="1059"/>
              </w:tabs>
              <w:spacing w:line="240" w:lineRule="exact"/>
              <w:ind w:left="-93" w:right="-268"/>
              <w:rPr>
                <w:rFonts w:ascii="CordiaUPC" w:hAnsi="CordiaUPC" w:cs="CordiaUPC"/>
                <w:sz w:val="26"/>
                <w:szCs w:val="26"/>
              </w:rPr>
            </w:pPr>
            <w:r>
              <w:rPr>
                <w:rFonts w:ascii="CordiaUPC" w:eastAsia="Times New Roman" w:hAnsi="CordiaUPC" w:cs="CordiaUPC"/>
                <w:sz w:val="26"/>
                <w:szCs w:val="26"/>
              </w:rPr>
              <w:t>1,360</w:t>
            </w:r>
          </w:p>
        </w:tc>
      </w:tr>
      <w:tr w:rsidR="00582E18" w:rsidRPr="00B12481" w14:paraId="1E344A60" w14:textId="77777777" w:rsidTr="00B06D7B">
        <w:tc>
          <w:tcPr>
            <w:tcW w:w="1729" w:type="pct"/>
          </w:tcPr>
          <w:p w14:paraId="539B98D4" w14:textId="77777777" w:rsidR="00582E18" w:rsidRPr="00B12481" w:rsidRDefault="00582E18" w:rsidP="00582E18">
            <w:pPr>
              <w:pStyle w:val="BodyText"/>
              <w:spacing w:after="0" w:line="240" w:lineRule="exact"/>
              <w:ind w:right="-45"/>
              <w:jc w:val="both"/>
              <w:rPr>
                <w:rFonts w:ascii="CordiaUPC" w:hAnsi="CordiaUPC" w:cs="CordiaUPC"/>
                <w:sz w:val="26"/>
                <w:szCs w:val="26"/>
              </w:rPr>
            </w:pPr>
            <w:r w:rsidRPr="00B12481">
              <w:rPr>
                <w:rFonts w:ascii="CordiaUPC" w:hAnsi="CordiaUPC" w:cs="CordiaUPC" w:hint="cs"/>
                <w:sz w:val="26"/>
                <w:szCs w:val="26"/>
              </w:rPr>
              <w:t>Total gross investment under</w:t>
            </w:r>
          </w:p>
        </w:tc>
        <w:tc>
          <w:tcPr>
            <w:tcW w:w="777" w:type="pct"/>
            <w:tcBorders>
              <w:top w:val="single" w:sz="4" w:space="0" w:color="auto"/>
            </w:tcBorders>
          </w:tcPr>
          <w:p w14:paraId="1342DBBA" w14:textId="77777777" w:rsidR="00582E18" w:rsidRPr="00B12481" w:rsidRDefault="00582E18" w:rsidP="00582E18">
            <w:pPr>
              <w:tabs>
                <w:tab w:val="decimal" w:pos="1138"/>
              </w:tabs>
              <w:spacing w:line="240" w:lineRule="exact"/>
              <w:ind w:right="-108"/>
              <w:rPr>
                <w:rFonts w:ascii="CordiaUPC" w:hAnsi="CordiaUPC" w:cs="CordiaUPC"/>
                <w:color w:val="000000"/>
                <w:sz w:val="26"/>
                <w:szCs w:val="26"/>
              </w:rPr>
            </w:pPr>
          </w:p>
        </w:tc>
        <w:tc>
          <w:tcPr>
            <w:tcW w:w="127" w:type="pct"/>
          </w:tcPr>
          <w:p w14:paraId="06F438D4" w14:textId="77777777" w:rsidR="00582E18" w:rsidRPr="00B12481" w:rsidRDefault="00582E18" w:rsidP="00582E18">
            <w:pPr>
              <w:spacing w:line="240" w:lineRule="exact"/>
              <w:jc w:val="right"/>
              <w:rPr>
                <w:rFonts w:ascii="CordiaUPC" w:hAnsi="CordiaUPC" w:cs="CordiaUPC"/>
                <w:sz w:val="26"/>
                <w:szCs w:val="26"/>
              </w:rPr>
            </w:pPr>
          </w:p>
        </w:tc>
        <w:tc>
          <w:tcPr>
            <w:tcW w:w="720" w:type="pct"/>
            <w:tcBorders>
              <w:top w:val="single" w:sz="4" w:space="0" w:color="auto"/>
            </w:tcBorders>
          </w:tcPr>
          <w:p w14:paraId="6234D0B7" w14:textId="77777777" w:rsidR="00582E18" w:rsidRPr="00B12481" w:rsidRDefault="00582E18" w:rsidP="00582E18">
            <w:pPr>
              <w:tabs>
                <w:tab w:val="decimal" w:pos="1104"/>
              </w:tabs>
              <w:spacing w:line="240" w:lineRule="exact"/>
              <w:ind w:left="-88" w:right="-111"/>
              <w:rPr>
                <w:rFonts w:ascii="CordiaUPC" w:hAnsi="CordiaUPC" w:cs="CordiaUPC"/>
                <w:color w:val="000000"/>
                <w:sz w:val="26"/>
                <w:szCs w:val="26"/>
              </w:rPr>
            </w:pPr>
          </w:p>
        </w:tc>
        <w:tc>
          <w:tcPr>
            <w:tcW w:w="127" w:type="pct"/>
          </w:tcPr>
          <w:p w14:paraId="1F37E30F" w14:textId="77777777" w:rsidR="00582E18" w:rsidRPr="00B12481" w:rsidRDefault="00582E18" w:rsidP="00582E18">
            <w:pPr>
              <w:spacing w:line="240" w:lineRule="exact"/>
              <w:jc w:val="right"/>
              <w:rPr>
                <w:rFonts w:ascii="CordiaUPC" w:hAnsi="CordiaUPC" w:cs="CordiaUPC"/>
                <w:sz w:val="26"/>
                <w:szCs w:val="26"/>
              </w:rPr>
            </w:pPr>
          </w:p>
        </w:tc>
        <w:tc>
          <w:tcPr>
            <w:tcW w:w="707" w:type="pct"/>
            <w:tcBorders>
              <w:top w:val="single" w:sz="4" w:space="0" w:color="auto"/>
            </w:tcBorders>
          </w:tcPr>
          <w:p w14:paraId="3E0E837A" w14:textId="77777777" w:rsidR="00582E18" w:rsidRPr="00B12481" w:rsidRDefault="00582E18" w:rsidP="00582E18">
            <w:pPr>
              <w:tabs>
                <w:tab w:val="decimal" w:pos="1059"/>
              </w:tabs>
              <w:spacing w:line="240" w:lineRule="exact"/>
              <w:ind w:left="-93" w:right="-268"/>
              <w:rPr>
                <w:rFonts w:ascii="CordiaUPC" w:hAnsi="CordiaUPC" w:cs="CordiaUPC"/>
                <w:color w:val="000000"/>
                <w:sz w:val="26"/>
                <w:szCs w:val="26"/>
              </w:rPr>
            </w:pPr>
          </w:p>
        </w:tc>
        <w:tc>
          <w:tcPr>
            <w:tcW w:w="135" w:type="pct"/>
          </w:tcPr>
          <w:p w14:paraId="4DD6AEAB" w14:textId="77777777" w:rsidR="00582E18" w:rsidRPr="00B12481" w:rsidRDefault="00582E18" w:rsidP="00582E18">
            <w:pPr>
              <w:tabs>
                <w:tab w:val="decimal" w:pos="1059"/>
              </w:tabs>
              <w:spacing w:line="240" w:lineRule="exact"/>
              <w:ind w:left="-93" w:right="-268"/>
              <w:rPr>
                <w:rFonts w:ascii="CordiaUPC" w:hAnsi="CordiaUPC" w:cs="CordiaUPC"/>
                <w:sz w:val="26"/>
                <w:szCs w:val="26"/>
              </w:rPr>
            </w:pPr>
          </w:p>
        </w:tc>
        <w:tc>
          <w:tcPr>
            <w:tcW w:w="678" w:type="pct"/>
            <w:tcBorders>
              <w:top w:val="single" w:sz="4" w:space="0" w:color="auto"/>
            </w:tcBorders>
          </w:tcPr>
          <w:p w14:paraId="3FF7BDAC" w14:textId="77777777" w:rsidR="00582E18" w:rsidRPr="00B12481" w:rsidRDefault="00582E18" w:rsidP="00582E18">
            <w:pPr>
              <w:tabs>
                <w:tab w:val="decimal" w:pos="1059"/>
              </w:tabs>
              <w:spacing w:line="240" w:lineRule="exact"/>
              <w:ind w:left="-93" w:right="-268"/>
              <w:rPr>
                <w:rFonts w:ascii="CordiaUPC" w:hAnsi="CordiaUPC" w:cs="CordiaUPC"/>
                <w:color w:val="000000"/>
                <w:sz w:val="26"/>
                <w:szCs w:val="26"/>
              </w:rPr>
            </w:pPr>
          </w:p>
        </w:tc>
      </w:tr>
      <w:tr w:rsidR="00582E18" w:rsidRPr="00B12481" w14:paraId="01E7DF25" w14:textId="77777777" w:rsidTr="00B06D7B">
        <w:tc>
          <w:tcPr>
            <w:tcW w:w="1729" w:type="pct"/>
          </w:tcPr>
          <w:p w14:paraId="57160503" w14:textId="77777777" w:rsidR="00582E18" w:rsidRPr="00B12481" w:rsidRDefault="00582E18" w:rsidP="00582E18">
            <w:pPr>
              <w:pStyle w:val="BodyText"/>
              <w:spacing w:after="0" w:line="240" w:lineRule="exact"/>
              <w:ind w:right="-45"/>
              <w:jc w:val="both"/>
              <w:rPr>
                <w:rFonts w:ascii="CordiaUPC" w:hAnsi="CordiaUPC" w:cs="CordiaUPC"/>
                <w:i/>
                <w:iCs/>
                <w:sz w:val="26"/>
                <w:szCs w:val="26"/>
                <w:cs/>
                <w:lang w:bidi="th-TH"/>
              </w:rPr>
            </w:pPr>
            <w:r w:rsidRPr="00B12481">
              <w:rPr>
                <w:rFonts w:ascii="CordiaUPC" w:hAnsi="CordiaUPC" w:cs="CordiaUPC" w:hint="cs"/>
                <w:sz w:val="26"/>
                <w:szCs w:val="26"/>
              </w:rPr>
              <w:t xml:space="preserve">   hire purchase contracts</w:t>
            </w:r>
          </w:p>
        </w:tc>
        <w:tc>
          <w:tcPr>
            <w:tcW w:w="777" w:type="pct"/>
          </w:tcPr>
          <w:p w14:paraId="02CB3084" w14:textId="249BE250" w:rsidR="00582E18" w:rsidRPr="00B12481" w:rsidRDefault="00582E18" w:rsidP="00582E18">
            <w:pPr>
              <w:tabs>
                <w:tab w:val="decimal" w:pos="1138"/>
              </w:tabs>
              <w:spacing w:line="240" w:lineRule="exact"/>
              <w:ind w:right="-108"/>
              <w:rPr>
                <w:rFonts w:ascii="CordiaUPC" w:hAnsi="CordiaUPC" w:cs="CordiaUPC"/>
                <w:sz w:val="26"/>
                <w:szCs w:val="26"/>
                <w:lang w:val="en-US"/>
              </w:rPr>
            </w:pPr>
            <w:r>
              <w:rPr>
                <w:rFonts w:ascii="CordiaUPC" w:eastAsia="Times New Roman" w:hAnsi="CordiaUPC" w:cs="CordiaUPC"/>
                <w:sz w:val="26"/>
                <w:szCs w:val="26"/>
              </w:rPr>
              <w:t>117,861</w:t>
            </w:r>
          </w:p>
        </w:tc>
        <w:tc>
          <w:tcPr>
            <w:tcW w:w="127" w:type="pct"/>
          </w:tcPr>
          <w:p w14:paraId="4810E50F" w14:textId="77777777" w:rsidR="00582E18" w:rsidRPr="00B12481" w:rsidRDefault="00582E18" w:rsidP="00582E18">
            <w:pPr>
              <w:spacing w:line="240" w:lineRule="exact"/>
              <w:jc w:val="right"/>
              <w:rPr>
                <w:rFonts w:ascii="CordiaUPC" w:hAnsi="CordiaUPC" w:cs="CordiaUPC"/>
                <w:sz w:val="26"/>
                <w:szCs w:val="26"/>
              </w:rPr>
            </w:pPr>
          </w:p>
        </w:tc>
        <w:tc>
          <w:tcPr>
            <w:tcW w:w="720" w:type="pct"/>
          </w:tcPr>
          <w:p w14:paraId="4B3057A1" w14:textId="0B45DDE0" w:rsidR="00582E18" w:rsidRPr="00B12481" w:rsidRDefault="00582E18" w:rsidP="00582E18">
            <w:pPr>
              <w:tabs>
                <w:tab w:val="decimal" w:pos="1104"/>
              </w:tabs>
              <w:spacing w:line="240" w:lineRule="exact"/>
              <w:ind w:left="-88" w:right="-111"/>
              <w:rPr>
                <w:rFonts w:ascii="CordiaUPC" w:hAnsi="CordiaUPC" w:cs="CordiaUPC"/>
                <w:sz w:val="26"/>
                <w:szCs w:val="26"/>
                <w:lang w:val="en-US"/>
              </w:rPr>
            </w:pPr>
            <w:r>
              <w:rPr>
                <w:rFonts w:ascii="CordiaUPC" w:eastAsia="Times New Roman" w:hAnsi="CordiaUPC" w:cs="CordiaUPC"/>
                <w:sz w:val="26"/>
                <w:szCs w:val="26"/>
              </w:rPr>
              <w:t>312,569</w:t>
            </w:r>
          </w:p>
        </w:tc>
        <w:tc>
          <w:tcPr>
            <w:tcW w:w="127" w:type="pct"/>
          </w:tcPr>
          <w:p w14:paraId="189E8A8A" w14:textId="77777777" w:rsidR="00582E18" w:rsidRPr="00B12481" w:rsidRDefault="00582E18" w:rsidP="00582E18">
            <w:pPr>
              <w:spacing w:line="240" w:lineRule="exact"/>
              <w:jc w:val="right"/>
              <w:rPr>
                <w:rFonts w:ascii="CordiaUPC" w:hAnsi="CordiaUPC" w:cs="CordiaUPC"/>
                <w:sz w:val="26"/>
                <w:szCs w:val="26"/>
              </w:rPr>
            </w:pPr>
          </w:p>
        </w:tc>
        <w:tc>
          <w:tcPr>
            <w:tcW w:w="707" w:type="pct"/>
          </w:tcPr>
          <w:p w14:paraId="15359BD0" w14:textId="125D8071" w:rsidR="00582E18" w:rsidRPr="00B12481" w:rsidRDefault="00582E18" w:rsidP="00582E18">
            <w:pPr>
              <w:tabs>
                <w:tab w:val="decimal" w:pos="1059"/>
              </w:tabs>
              <w:spacing w:line="240" w:lineRule="exact"/>
              <w:ind w:left="-93" w:right="-268"/>
              <w:rPr>
                <w:rFonts w:ascii="CordiaUPC" w:hAnsi="CordiaUPC" w:cs="CordiaUPC"/>
                <w:sz w:val="26"/>
                <w:szCs w:val="26"/>
              </w:rPr>
            </w:pPr>
            <w:r>
              <w:rPr>
                <w:rFonts w:ascii="CordiaUPC" w:eastAsia="Times New Roman" w:hAnsi="CordiaUPC" w:cs="CordiaUPC"/>
                <w:sz w:val="26"/>
                <w:szCs w:val="26"/>
              </w:rPr>
              <w:t>37,530</w:t>
            </w:r>
          </w:p>
        </w:tc>
        <w:tc>
          <w:tcPr>
            <w:tcW w:w="135" w:type="pct"/>
          </w:tcPr>
          <w:p w14:paraId="44A73F92" w14:textId="77777777" w:rsidR="00582E18" w:rsidRPr="00B12481" w:rsidRDefault="00582E18" w:rsidP="00582E18">
            <w:pPr>
              <w:tabs>
                <w:tab w:val="decimal" w:pos="1059"/>
              </w:tabs>
              <w:spacing w:line="240" w:lineRule="exact"/>
              <w:ind w:left="-93" w:right="-268"/>
              <w:rPr>
                <w:rFonts w:ascii="CordiaUPC" w:hAnsi="CordiaUPC" w:cs="CordiaUPC"/>
                <w:sz w:val="26"/>
                <w:szCs w:val="26"/>
              </w:rPr>
            </w:pPr>
          </w:p>
        </w:tc>
        <w:tc>
          <w:tcPr>
            <w:tcW w:w="678" w:type="pct"/>
          </w:tcPr>
          <w:p w14:paraId="5F3EA90A" w14:textId="28152D05" w:rsidR="00582E18" w:rsidRPr="00B12481" w:rsidRDefault="00582E18" w:rsidP="00582E18">
            <w:pPr>
              <w:tabs>
                <w:tab w:val="decimal" w:pos="1059"/>
              </w:tabs>
              <w:spacing w:line="240" w:lineRule="exact"/>
              <w:ind w:left="-93" w:right="-268"/>
              <w:rPr>
                <w:rFonts w:ascii="CordiaUPC" w:hAnsi="CordiaUPC" w:cs="CordiaUPC"/>
                <w:sz w:val="26"/>
                <w:szCs w:val="26"/>
              </w:rPr>
            </w:pPr>
            <w:r>
              <w:rPr>
                <w:rFonts w:ascii="CordiaUPC" w:eastAsia="Times New Roman" w:hAnsi="CordiaUPC" w:cs="CordiaUPC"/>
                <w:sz w:val="26"/>
                <w:szCs w:val="26"/>
              </w:rPr>
              <w:t>467,960</w:t>
            </w:r>
          </w:p>
        </w:tc>
      </w:tr>
      <w:tr w:rsidR="00582E18" w:rsidRPr="00B12481" w14:paraId="5C8BDC9B" w14:textId="77777777" w:rsidTr="0088145C">
        <w:tc>
          <w:tcPr>
            <w:tcW w:w="1729" w:type="pct"/>
          </w:tcPr>
          <w:p w14:paraId="3768413E" w14:textId="77777777" w:rsidR="00582E18" w:rsidRPr="00B12481" w:rsidRDefault="00582E18" w:rsidP="00582E18">
            <w:pPr>
              <w:pStyle w:val="BodyText"/>
              <w:spacing w:after="0" w:line="240" w:lineRule="exact"/>
              <w:ind w:right="-45"/>
              <w:jc w:val="both"/>
              <w:rPr>
                <w:rFonts w:ascii="CordiaUPC" w:hAnsi="CordiaUPC" w:cs="CordiaUPC"/>
                <w:sz w:val="26"/>
                <w:szCs w:val="26"/>
              </w:rPr>
            </w:pPr>
            <w:r w:rsidRPr="00B12481">
              <w:rPr>
                <w:rFonts w:ascii="CordiaUPC" w:hAnsi="CordiaUPC" w:cs="CordiaUPC" w:hint="cs"/>
                <w:i/>
                <w:iCs/>
                <w:sz w:val="26"/>
                <w:szCs w:val="26"/>
              </w:rPr>
              <w:t>Less</w:t>
            </w:r>
            <w:r w:rsidRPr="00B12481">
              <w:rPr>
                <w:rFonts w:ascii="CordiaUPC" w:hAnsi="CordiaUPC" w:cs="CordiaUPC" w:hint="cs"/>
                <w:sz w:val="26"/>
                <w:szCs w:val="26"/>
              </w:rPr>
              <w:t xml:space="preserve"> unearned interest income</w:t>
            </w:r>
          </w:p>
        </w:tc>
        <w:tc>
          <w:tcPr>
            <w:tcW w:w="777" w:type="pct"/>
            <w:tcBorders>
              <w:bottom w:val="single" w:sz="4" w:space="0" w:color="auto"/>
            </w:tcBorders>
          </w:tcPr>
          <w:p w14:paraId="359BC736" w14:textId="4F6CD49C" w:rsidR="00582E18" w:rsidRPr="00B12481" w:rsidRDefault="00582E18" w:rsidP="00582E18">
            <w:pPr>
              <w:tabs>
                <w:tab w:val="decimal" w:pos="1138"/>
              </w:tabs>
              <w:spacing w:line="240" w:lineRule="exact"/>
              <w:ind w:right="-108"/>
              <w:rPr>
                <w:rFonts w:ascii="CordiaUPC" w:hAnsi="CordiaUPC" w:cs="CordiaUPC"/>
                <w:sz w:val="26"/>
                <w:szCs w:val="26"/>
                <w:lang w:val="en-US"/>
              </w:rPr>
            </w:pPr>
            <w:r>
              <w:rPr>
                <w:rFonts w:ascii="CordiaUPC" w:eastAsia="Times New Roman" w:hAnsi="CordiaUPC" w:cs="CordiaUPC"/>
                <w:sz w:val="26"/>
                <w:szCs w:val="26"/>
              </w:rPr>
              <w:t>(20,718)</w:t>
            </w:r>
          </w:p>
        </w:tc>
        <w:tc>
          <w:tcPr>
            <w:tcW w:w="127" w:type="pct"/>
          </w:tcPr>
          <w:p w14:paraId="34362B60" w14:textId="77777777" w:rsidR="00582E18" w:rsidRPr="00B12481" w:rsidRDefault="00582E18" w:rsidP="00582E18">
            <w:pPr>
              <w:spacing w:line="240" w:lineRule="exact"/>
              <w:jc w:val="right"/>
              <w:rPr>
                <w:rFonts w:ascii="CordiaUPC" w:hAnsi="CordiaUPC" w:cs="CordiaUPC"/>
                <w:sz w:val="26"/>
                <w:szCs w:val="26"/>
              </w:rPr>
            </w:pPr>
          </w:p>
        </w:tc>
        <w:tc>
          <w:tcPr>
            <w:tcW w:w="720" w:type="pct"/>
            <w:tcBorders>
              <w:bottom w:val="single" w:sz="4" w:space="0" w:color="auto"/>
            </w:tcBorders>
          </w:tcPr>
          <w:p w14:paraId="1D2AC3AA" w14:textId="1D253C91" w:rsidR="00582E18" w:rsidRPr="00B12481" w:rsidRDefault="00582E18" w:rsidP="00582E18">
            <w:pPr>
              <w:tabs>
                <w:tab w:val="decimal" w:pos="1104"/>
              </w:tabs>
              <w:spacing w:line="240" w:lineRule="exact"/>
              <w:ind w:left="-88" w:right="-111"/>
              <w:rPr>
                <w:rFonts w:ascii="CordiaUPC" w:hAnsi="CordiaUPC" w:cs="CordiaUPC"/>
                <w:sz w:val="26"/>
                <w:szCs w:val="26"/>
                <w:lang w:val="en-US"/>
              </w:rPr>
            </w:pPr>
            <w:r>
              <w:rPr>
                <w:rFonts w:ascii="CordiaUPC" w:eastAsia="Times New Roman" w:hAnsi="CordiaUPC" w:cs="CordiaUPC"/>
                <w:sz w:val="26"/>
                <w:szCs w:val="26"/>
              </w:rPr>
              <w:t>(39,158)</w:t>
            </w:r>
          </w:p>
        </w:tc>
        <w:tc>
          <w:tcPr>
            <w:tcW w:w="127" w:type="pct"/>
          </w:tcPr>
          <w:p w14:paraId="0CA116AB" w14:textId="77777777" w:rsidR="00582E18" w:rsidRPr="00B12481" w:rsidRDefault="00582E18" w:rsidP="00582E18">
            <w:pPr>
              <w:spacing w:line="240" w:lineRule="exact"/>
              <w:jc w:val="right"/>
              <w:rPr>
                <w:rFonts w:ascii="CordiaUPC" w:hAnsi="CordiaUPC" w:cs="CordiaUPC"/>
                <w:sz w:val="26"/>
                <w:szCs w:val="26"/>
              </w:rPr>
            </w:pPr>
          </w:p>
        </w:tc>
        <w:tc>
          <w:tcPr>
            <w:tcW w:w="707" w:type="pct"/>
            <w:tcBorders>
              <w:bottom w:val="single" w:sz="4" w:space="0" w:color="auto"/>
            </w:tcBorders>
          </w:tcPr>
          <w:p w14:paraId="1AEF63A8" w14:textId="38913CA0" w:rsidR="00582E18" w:rsidRPr="00B12481" w:rsidRDefault="00582E18" w:rsidP="00582E18">
            <w:pPr>
              <w:tabs>
                <w:tab w:val="decimal" w:pos="1059"/>
              </w:tabs>
              <w:spacing w:line="240" w:lineRule="exact"/>
              <w:ind w:left="-93" w:right="-268"/>
              <w:rPr>
                <w:rFonts w:ascii="CordiaUPC" w:hAnsi="CordiaUPC" w:cs="CordiaUPC"/>
                <w:sz w:val="26"/>
                <w:szCs w:val="26"/>
              </w:rPr>
            </w:pPr>
            <w:r>
              <w:rPr>
                <w:rFonts w:ascii="CordiaUPC" w:eastAsia="Times New Roman" w:hAnsi="CordiaUPC" w:cs="CordiaUPC"/>
                <w:sz w:val="26"/>
                <w:szCs w:val="26"/>
              </w:rPr>
              <w:t>(1,961)</w:t>
            </w:r>
          </w:p>
        </w:tc>
        <w:tc>
          <w:tcPr>
            <w:tcW w:w="135" w:type="pct"/>
          </w:tcPr>
          <w:p w14:paraId="6CCEED15" w14:textId="77777777" w:rsidR="00582E18" w:rsidRPr="00B12481" w:rsidRDefault="00582E18" w:rsidP="00582E18">
            <w:pPr>
              <w:tabs>
                <w:tab w:val="decimal" w:pos="1059"/>
              </w:tabs>
              <w:spacing w:line="240" w:lineRule="exact"/>
              <w:ind w:left="-93" w:right="-268"/>
              <w:rPr>
                <w:rFonts w:ascii="CordiaUPC" w:hAnsi="CordiaUPC" w:cs="CordiaUPC"/>
                <w:sz w:val="26"/>
                <w:szCs w:val="26"/>
              </w:rPr>
            </w:pPr>
          </w:p>
        </w:tc>
        <w:tc>
          <w:tcPr>
            <w:tcW w:w="678" w:type="pct"/>
          </w:tcPr>
          <w:p w14:paraId="596A42A7" w14:textId="36CF9793" w:rsidR="00582E18" w:rsidRPr="00B12481" w:rsidRDefault="00582E18" w:rsidP="00582E18">
            <w:pPr>
              <w:tabs>
                <w:tab w:val="decimal" w:pos="1059"/>
              </w:tabs>
              <w:spacing w:line="240" w:lineRule="exact"/>
              <w:ind w:left="-93" w:right="-268"/>
              <w:rPr>
                <w:rFonts w:ascii="CordiaUPC" w:hAnsi="CordiaUPC" w:cs="CordiaUPC"/>
                <w:sz w:val="26"/>
                <w:szCs w:val="26"/>
              </w:rPr>
            </w:pPr>
            <w:r>
              <w:rPr>
                <w:rFonts w:ascii="CordiaUPC" w:eastAsia="Times New Roman" w:hAnsi="CordiaUPC" w:cs="CordiaUPC"/>
                <w:sz w:val="26"/>
                <w:szCs w:val="26"/>
              </w:rPr>
              <w:t>(61,837)</w:t>
            </w:r>
          </w:p>
        </w:tc>
      </w:tr>
      <w:tr w:rsidR="00582E18" w:rsidRPr="00B12481" w14:paraId="09AC6391" w14:textId="77777777" w:rsidTr="00140F75">
        <w:tc>
          <w:tcPr>
            <w:tcW w:w="1729" w:type="pct"/>
          </w:tcPr>
          <w:p w14:paraId="7C9AFB46" w14:textId="77777777" w:rsidR="00582E18" w:rsidRPr="00B12481" w:rsidRDefault="00582E18" w:rsidP="00582E18">
            <w:pPr>
              <w:pStyle w:val="BodyText"/>
              <w:spacing w:after="0" w:line="240" w:lineRule="exact"/>
              <w:ind w:right="-45"/>
              <w:jc w:val="both"/>
              <w:rPr>
                <w:rFonts w:ascii="CordiaUPC" w:hAnsi="CordiaUPC" w:cs="CordiaUPC"/>
                <w:b/>
                <w:bCs/>
                <w:sz w:val="26"/>
                <w:szCs w:val="26"/>
              </w:rPr>
            </w:pPr>
            <w:r w:rsidRPr="00B12481">
              <w:rPr>
                <w:rFonts w:ascii="CordiaUPC" w:hAnsi="CordiaUPC" w:cs="CordiaUPC" w:hint="cs"/>
                <w:b/>
                <w:bCs/>
                <w:sz w:val="26"/>
                <w:szCs w:val="26"/>
              </w:rPr>
              <w:t xml:space="preserve">Present value of minimum lease </w:t>
            </w:r>
          </w:p>
        </w:tc>
        <w:tc>
          <w:tcPr>
            <w:tcW w:w="777" w:type="pct"/>
            <w:tcBorders>
              <w:top w:val="single" w:sz="4" w:space="0" w:color="auto"/>
            </w:tcBorders>
          </w:tcPr>
          <w:p w14:paraId="60A6ABE2" w14:textId="77777777" w:rsidR="00582E18" w:rsidRPr="00B12481" w:rsidRDefault="00582E18" w:rsidP="00582E18">
            <w:pPr>
              <w:tabs>
                <w:tab w:val="decimal" w:pos="1138"/>
              </w:tabs>
              <w:spacing w:line="240" w:lineRule="exact"/>
              <w:ind w:right="-108"/>
              <w:rPr>
                <w:rFonts w:ascii="CordiaUPC" w:hAnsi="CordiaUPC" w:cs="CordiaUPC"/>
                <w:b/>
                <w:bCs/>
                <w:sz w:val="26"/>
                <w:szCs w:val="26"/>
              </w:rPr>
            </w:pPr>
          </w:p>
        </w:tc>
        <w:tc>
          <w:tcPr>
            <w:tcW w:w="127" w:type="pct"/>
          </w:tcPr>
          <w:p w14:paraId="751CD5E4" w14:textId="77777777" w:rsidR="00582E18" w:rsidRPr="00B12481" w:rsidRDefault="00582E18" w:rsidP="00582E18">
            <w:pPr>
              <w:spacing w:line="240" w:lineRule="exact"/>
              <w:jc w:val="right"/>
              <w:rPr>
                <w:rFonts w:ascii="CordiaUPC" w:hAnsi="CordiaUPC" w:cs="CordiaUPC"/>
                <w:b/>
                <w:bCs/>
                <w:sz w:val="26"/>
                <w:szCs w:val="26"/>
              </w:rPr>
            </w:pPr>
          </w:p>
        </w:tc>
        <w:tc>
          <w:tcPr>
            <w:tcW w:w="720" w:type="pct"/>
            <w:tcBorders>
              <w:top w:val="single" w:sz="4" w:space="0" w:color="auto"/>
            </w:tcBorders>
          </w:tcPr>
          <w:p w14:paraId="6E466F08" w14:textId="77777777" w:rsidR="00582E18" w:rsidRPr="00B12481" w:rsidRDefault="00582E18" w:rsidP="00582E18">
            <w:pPr>
              <w:tabs>
                <w:tab w:val="decimal" w:pos="1104"/>
              </w:tabs>
              <w:spacing w:line="240" w:lineRule="exact"/>
              <w:ind w:left="-88" w:right="-111"/>
              <w:rPr>
                <w:rFonts w:ascii="CordiaUPC" w:hAnsi="CordiaUPC" w:cs="CordiaUPC"/>
                <w:b/>
                <w:bCs/>
                <w:sz w:val="26"/>
                <w:szCs w:val="26"/>
              </w:rPr>
            </w:pPr>
          </w:p>
        </w:tc>
        <w:tc>
          <w:tcPr>
            <w:tcW w:w="127" w:type="pct"/>
          </w:tcPr>
          <w:p w14:paraId="1F1E72A1" w14:textId="77777777" w:rsidR="00582E18" w:rsidRPr="00B12481" w:rsidRDefault="00582E18" w:rsidP="00582E18">
            <w:pPr>
              <w:spacing w:line="240" w:lineRule="exact"/>
              <w:jc w:val="right"/>
              <w:rPr>
                <w:rFonts w:ascii="CordiaUPC" w:hAnsi="CordiaUPC" w:cs="CordiaUPC"/>
                <w:b/>
                <w:bCs/>
                <w:sz w:val="26"/>
                <w:szCs w:val="26"/>
              </w:rPr>
            </w:pPr>
          </w:p>
        </w:tc>
        <w:tc>
          <w:tcPr>
            <w:tcW w:w="707" w:type="pct"/>
            <w:tcBorders>
              <w:top w:val="single" w:sz="4" w:space="0" w:color="auto"/>
            </w:tcBorders>
          </w:tcPr>
          <w:p w14:paraId="6E20538A" w14:textId="77777777" w:rsidR="00582E18" w:rsidRPr="00B12481" w:rsidRDefault="00582E18" w:rsidP="00582E18">
            <w:pPr>
              <w:tabs>
                <w:tab w:val="decimal" w:pos="1059"/>
              </w:tabs>
              <w:spacing w:line="240" w:lineRule="exact"/>
              <w:ind w:left="-93" w:right="-268"/>
              <w:rPr>
                <w:rFonts w:ascii="CordiaUPC" w:hAnsi="CordiaUPC" w:cs="CordiaUPC"/>
                <w:b/>
                <w:bCs/>
                <w:sz w:val="26"/>
                <w:szCs w:val="26"/>
              </w:rPr>
            </w:pPr>
          </w:p>
        </w:tc>
        <w:tc>
          <w:tcPr>
            <w:tcW w:w="135" w:type="pct"/>
          </w:tcPr>
          <w:p w14:paraId="6931D927" w14:textId="77777777" w:rsidR="00582E18" w:rsidRPr="00B12481" w:rsidRDefault="00582E18" w:rsidP="00582E18">
            <w:pPr>
              <w:tabs>
                <w:tab w:val="decimal" w:pos="1059"/>
              </w:tabs>
              <w:spacing w:line="240" w:lineRule="exact"/>
              <w:ind w:left="-93" w:right="-268"/>
              <w:rPr>
                <w:rFonts w:ascii="CordiaUPC" w:hAnsi="CordiaUPC" w:cs="CordiaUPC"/>
                <w:b/>
                <w:bCs/>
                <w:sz w:val="26"/>
                <w:szCs w:val="26"/>
              </w:rPr>
            </w:pPr>
          </w:p>
        </w:tc>
        <w:tc>
          <w:tcPr>
            <w:tcW w:w="678" w:type="pct"/>
            <w:tcBorders>
              <w:top w:val="single" w:sz="4" w:space="0" w:color="auto"/>
            </w:tcBorders>
          </w:tcPr>
          <w:p w14:paraId="3864AF78" w14:textId="77777777" w:rsidR="00582E18" w:rsidRPr="00B12481" w:rsidRDefault="00582E18" w:rsidP="00582E18">
            <w:pPr>
              <w:tabs>
                <w:tab w:val="decimal" w:pos="1059"/>
              </w:tabs>
              <w:spacing w:line="240" w:lineRule="exact"/>
              <w:ind w:left="-93" w:right="-268"/>
              <w:rPr>
                <w:rFonts w:ascii="CordiaUPC" w:hAnsi="CordiaUPC" w:cs="CordiaUPC"/>
                <w:b/>
                <w:bCs/>
                <w:sz w:val="26"/>
                <w:szCs w:val="26"/>
              </w:rPr>
            </w:pPr>
          </w:p>
        </w:tc>
      </w:tr>
      <w:tr w:rsidR="00582E18" w:rsidRPr="00B12481" w14:paraId="31854FF9" w14:textId="77777777" w:rsidTr="00140F75">
        <w:tc>
          <w:tcPr>
            <w:tcW w:w="1729" w:type="pct"/>
          </w:tcPr>
          <w:p w14:paraId="35746467" w14:textId="77777777" w:rsidR="00582E18" w:rsidRPr="00B12481" w:rsidRDefault="00582E18" w:rsidP="00582E18">
            <w:pPr>
              <w:pStyle w:val="BodyText"/>
              <w:spacing w:after="0" w:line="240" w:lineRule="exact"/>
              <w:ind w:right="-45"/>
              <w:jc w:val="both"/>
              <w:rPr>
                <w:rFonts w:ascii="CordiaUPC" w:hAnsi="CordiaUPC" w:cs="CordiaUPC"/>
                <w:b/>
                <w:bCs/>
                <w:sz w:val="26"/>
                <w:szCs w:val="26"/>
              </w:rPr>
            </w:pPr>
            <w:r w:rsidRPr="00B12481">
              <w:rPr>
                <w:rFonts w:ascii="CordiaUPC" w:hAnsi="CordiaUPC" w:cs="CordiaUPC" w:hint="cs"/>
                <w:b/>
                <w:bCs/>
                <w:sz w:val="26"/>
                <w:szCs w:val="26"/>
              </w:rPr>
              <w:t xml:space="preserve">   payment receivables</w:t>
            </w:r>
          </w:p>
        </w:tc>
        <w:tc>
          <w:tcPr>
            <w:tcW w:w="777" w:type="pct"/>
            <w:tcBorders>
              <w:bottom w:val="double" w:sz="4" w:space="0" w:color="auto"/>
            </w:tcBorders>
          </w:tcPr>
          <w:p w14:paraId="4D3C9C22" w14:textId="54F6A6E3" w:rsidR="00582E18" w:rsidRPr="00B12481" w:rsidRDefault="00582E18" w:rsidP="00582E18">
            <w:pPr>
              <w:tabs>
                <w:tab w:val="decimal" w:pos="1138"/>
              </w:tabs>
              <w:spacing w:line="240" w:lineRule="exact"/>
              <w:ind w:right="-108"/>
              <w:rPr>
                <w:rFonts w:ascii="CordiaUPC" w:hAnsi="CordiaUPC" w:cs="CordiaUPC"/>
                <w:b/>
                <w:bCs/>
                <w:sz w:val="26"/>
                <w:szCs w:val="26"/>
              </w:rPr>
            </w:pPr>
            <w:r>
              <w:rPr>
                <w:rFonts w:ascii="CordiaUPC" w:eastAsia="Times New Roman" w:hAnsi="CordiaUPC" w:cs="CordiaUPC"/>
                <w:b/>
                <w:bCs/>
                <w:sz w:val="26"/>
                <w:szCs w:val="26"/>
              </w:rPr>
              <w:t>97,143</w:t>
            </w:r>
          </w:p>
        </w:tc>
        <w:tc>
          <w:tcPr>
            <w:tcW w:w="127" w:type="pct"/>
          </w:tcPr>
          <w:p w14:paraId="293EA097" w14:textId="77777777" w:rsidR="00582E18" w:rsidRPr="00B12481" w:rsidRDefault="00582E18" w:rsidP="00582E18">
            <w:pPr>
              <w:spacing w:line="240" w:lineRule="exact"/>
              <w:jc w:val="right"/>
              <w:rPr>
                <w:rFonts w:ascii="CordiaUPC" w:hAnsi="CordiaUPC" w:cs="CordiaUPC"/>
                <w:b/>
                <w:bCs/>
                <w:sz w:val="26"/>
                <w:szCs w:val="26"/>
              </w:rPr>
            </w:pPr>
          </w:p>
        </w:tc>
        <w:tc>
          <w:tcPr>
            <w:tcW w:w="720" w:type="pct"/>
            <w:tcBorders>
              <w:bottom w:val="double" w:sz="4" w:space="0" w:color="auto"/>
            </w:tcBorders>
          </w:tcPr>
          <w:p w14:paraId="62A38B55" w14:textId="156D2D0E" w:rsidR="00582E18" w:rsidRPr="00B12481" w:rsidRDefault="00582E18" w:rsidP="00582E18">
            <w:pPr>
              <w:tabs>
                <w:tab w:val="decimal" w:pos="1104"/>
              </w:tabs>
              <w:spacing w:line="240" w:lineRule="exact"/>
              <w:ind w:left="-88" w:right="-111"/>
              <w:rPr>
                <w:rFonts w:ascii="CordiaUPC" w:hAnsi="CordiaUPC" w:cs="CordiaUPC"/>
                <w:b/>
                <w:bCs/>
                <w:sz w:val="26"/>
                <w:szCs w:val="26"/>
              </w:rPr>
            </w:pPr>
            <w:r>
              <w:rPr>
                <w:rFonts w:ascii="CordiaUPC" w:eastAsia="Times New Roman" w:hAnsi="CordiaUPC" w:cs="CordiaUPC"/>
                <w:b/>
                <w:bCs/>
                <w:sz w:val="26"/>
                <w:szCs w:val="26"/>
              </w:rPr>
              <w:t>273,411</w:t>
            </w:r>
          </w:p>
        </w:tc>
        <w:tc>
          <w:tcPr>
            <w:tcW w:w="127" w:type="pct"/>
          </w:tcPr>
          <w:p w14:paraId="37252AD9" w14:textId="77777777" w:rsidR="00582E18" w:rsidRPr="00B12481" w:rsidRDefault="00582E18" w:rsidP="00582E18">
            <w:pPr>
              <w:spacing w:line="240" w:lineRule="exact"/>
              <w:jc w:val="right"/>
              <w:rPr>
                <w:rFonts w:ascii="CordiaUPC" w:hAnsi="CordiaUPC" w:cs="CordiaUPC"/>
                <w:b/>
                <w:bCs/>
                <w:sz w:val="26"/>
                <w:szCs w:val="26"/>
              </w:rPr>
            </w:pPr>
          </w:p>
        </w:tc>
        <w:tc>
          <w:tcPr>
            <w:tcW w:w="707" w:type="pct"/>
            <w:tcBorders>
              <w:bottom w:val="double" w:sz="4" w:space="0" w:color="auto"/>
            </w:tcBorders>
          </w:tcPr>
          <w:p w14:paraId="27E9A10C" w14:textId="18663CB8" w:rsidR="00582E18" w:rsidRPr="00B12481" w:rsidRDefault="00582E18" w:rsidP="00582E18">
            <w:pPr>
              <w:tabs>
                <w:tab w:val="decimal" w:pos="1059"/>
              </w:tabs>
              <w:spacing w:line="240" w:lineRule="exact"/>
              <w:ind w:left="-93" w:right="-268"/>
              <w:rPr>
                <w:rFonts w:ascii="CordiaUPC" w:hAnsi="CordiaUPC" w:cs="CordiaUPC"/>
                <w:b/>
                <w:bCs/>
                <w:sz w:val="26"/>
                <w:szCs w:val="26"/>
              </w:rPr>
            </w:pPr>
            <w:r>
              <w:rPr>
                <w:rFonts w:ascii="CordiaUPC" w:eastAsia="Times New Roman" w:hAnsi="CordiaUPC" w:cs="CordiaUPC"/>
                <w:b/>
                <w:bCs/>
                <w:sz w:val="26"/>
                <w:szCs w:val="26"/>
              </w:rPr>
              <w:t>35,569</w:t>
            </w:r>
          </w:p>
        </w:tc>
        <w:tc>
          <w:tcPr>
            <w:tcW w:w="135" w:type="pct"/>
          </w:tcPr>
          <w:p w14:paraId="48D41782" w14:textId="77777777" w:rsidR="00582E18" w:rsidRPr="00B12481" w:rsidRDefault="00582E18" w:rsidP="00582E18">
            <w:pPr>
              <w:tabs>
                <w:tab w:val="decimal" w:pos="1059"/>
              </w:tabs>
              <w:spacing w:line="240" w:lineRule="exact"/>
              <w:ind w:left="-93" w:right="-268"/>
              <w:rPr>
                <w:rFonts w:ascii="CordiaUPC" w:hAnsi="CordiaUPC" w:cs="CordiaUPC"/>
                <w:b/>
                <w:bCs/>
                <w:sz w:val="26"/>
                <w:szCs w:val="26"/>
              </w:rPr>
            </w:pPr>
          </w:p>
        </w:tc>
        <w:tc>
          <w:tcPr>
            <w:tcW w:w="678" w:type="pct"/>
          </w:tcPr>
          <w:p w14:paraId="0B96C161" w14:textId="25340F06" w:rsidR="00582E18" w:rsidRPr="00B12481" w:rsidRDefault="00582E18" w:rsidP="00582E18">
            <w:pPr>
              <w:tabs>
                <w:tab w:val="decimal" w:pos="1059"/>
              </w:tabs>
              <w:spacing w:line="240" w:lineRule="exact"/>
              <w:ind w:left="-93" w:right="-268"/>
              <w:rPr>
                <w:rFonts w:ascii="CordiaUPC" w:hAnsi="CordiaUPC" w:cs="CordiaUPC"/>
                <w:b/>
                <w:bCs/>
                <w:sz w:val="26"/>
                <w:szCs w:val="26"/>
              </w:rPr>
            </w:pPr>
            <w:r>
              <w:rPr>
                <w:rFonts w:ascii="CordiaUPC" w:eastAsia="Times New Roman" w:hAnsi="CordiaUPC" w:cs="CordiaUPC"/>
                <w:b/>
                <w:bCs/>
                <w:sz w:val="26"/>
                <w:szCs w:val="26"/>
              </w:rPr>
              <w:t>406,123</w:t>
            </w:r>
          </w:p>
        </w:tc>
      </w:tr>
      <w:tr w:rsidR="00582E18" w:rsidRPr="00B12481" w14:paraId="36FEF53B" w14:textId="77777777" w:rsidTr="00140F75">
        <w:tc>
          <w:tcPr>
            <w:tcW w:w="1729" w:type="pct"/>
          </w:tcPr>
          <w:p w14:paraId="6259E3F7" w14:textId="1A0F9192" w:rsidR="00582E18" w:rsidRPr="00B12481" w:rsidRDefault="00582E18" w:rsidP="00582E18">
            <w:pPr>
              <w:pStyle w:val="BodyText"/>
              <w:spacing w:after="0" w:line="240" w:lineRule="exact"/>
              <w:ind w:right="-45"/>
              <w:jc w:val="both"/>
              <w:rPr>
                <w:rFonts w:ascii="CordiaUPC" w:hAnsi="CordiaUPC" w:cs="CordiaUPC"/>
                <w:sz w:val="26"/>
                <w:szCs w:val="26"/>
              </w:rPr>
            </w:pPr>
            <w:r w:rsidRPr="00B12481">
              <w:rPr>
                <w:rFonts w:ascii="CordiaUPC" w:hAnsi="CordiaUPC" w:cs="CordiaUPC" w:hint="cs"/>
                <w:i/>
                <w:iCs/>
                <w:sz w:val="26"/>
                <w:szCs w:val="26"/>
              </w:rPr>
              <w:t>Less</w:t>
            </w:r>
            <w:r w:rsidRPr="00B12481">
              <w:rPr>
                <w:rFonts w:ascii="CordiaUPC" w:hAnsi="CordiaUPC" w:cs="CordiaUPC" w:hint="cs"/>
                <w:sz w:val="26"/>
                <w:szCs w:val="26"/>
              </w:rPr>
              <w:t xml:space="preserve"> allowance for </w:t>
            </w:r>
            <w:r w:rsidR="00791AE9">
              <w:rPr>
                <w:rFonts w:ascii="CordiaUPC" w:hAnsi="CordiaUPC" w:cs="CordiaUPC"/>
                <w:sz w:val="26"/>
                <w:szCs w:val="26"/>
              </w:rPr>
              <w:t>expected credit loss</w:t>
            </w:r>
          </w:p>
        </w:tc>
        <w:tc>
          <w:tcPr>
            <w:tcW w:w="777" w:type="pct"/>
            <w:tcBorders>
              <w:top w:val="double" w:sz="4" w:space="0" w:color="auto"/>
            </w:tcBorders>
          </w:tcPr>
          <w:p w14:paraId="2D8B52C6" w14:textId="77777777" w:rsidR="00582E18" w:rsidRPr="00B12481" w:rsidRDefault="00582E18" w:rsidP="00582E18">
            <w:pPr>
              <w:tabs>
                <w:tab w:val="decimal" w:pos="1138"/>
              </w:tabs>
              <w:spacing w:line="240" w:lineRule="exact"/>
              <w:ind w:right="-108"/>
              <w:rPr>
                <w:rFonts w:ascii="CordiaUPC" w:hAnsi="CordiaUPC" w:cs="CordiaUPC"/>
                <w:sz w:val="26"/>
                <w:szCs w:val="26"/>
                <w:lang w:val="en-US"/>
              </w:rPr>
            </w:pPr>
          </w:p>
        </w:tc>
        <w:tc>
          <w:tcPr>
            <w:tcW w:w="127" w:type="pct"/>
          </w:tcPr>
          <w:p w14:paraId="54F339D0" w14:textId="77777777" w:rsidR="00582E18" w:rsidRPr="00B12481" w:rsidRDefault="00582E18" w:rsidP="00582E18">
            <w:pPr>
              <w:spacing w:line="240" w:lineRule="exact"/>
              <w:jc w:val="right"/>
              <w:rPr>
                <w:rFonts w:ascii="CordiaUPC" w:hAnsi="CordiaUPC" w:cs="CordiaUPC"/>
                <w:sz w:val="26"/>
                <w:szCs w:val="26"/>
              </w:rPr>
            </w:pPr>
          </w:p>
        </w:tc>
        <w:tc>
          <w:tcPr>
            <w:tcW w:w="720" w:type="pct"/>
            <w:tcBorders>
              <w:top w:val="double" w:sz="4" w:space="0" w:color="auto"/>
            </w:tcBorders>
          </w:tcPr>
          <w:p w14:paraId="11FDD022" w14:textId="77777777" w:rsidR="00582E18" w:rsidRPr="00B12481" w:rsidRDefault="00582E18" w:rsidP="00582E18">
            <w:pPr>
              <w:tabs>
                <w:tab w:val="decimal" w:pos="1104"/>
              </w:tabs>
              <w:spacing w:line="240" w:lineRule="exact"/>
              <w:ind w:left="-88" w:right="-111"/>
              <w:rPr>
                <w:rFonts w:ascii="CordiaUPC" w:hAnsi="CordiaUPC" w:cs="CordiaUPC"/>
                <w:sz w:val="26"/>
                <w:szCs w:val="26"/>
                <w:lang w:val="en-US"/>
              </w:rPr>
            </w:pPr>
          </w:p>
        </w:tc>
        <w:tc>
          <w:tcPr>
            <w:tcW w:w="127" w:type="pct"/>
          </w:tcPr>
          <w:p w14:paraId="51266D96" w14:textId="77777777" w:rsidR="00582E18" w:rsidRPr="00B12481" w:rsidRDefault="00582E18" w:rsidP="00582E18">
            <w:pPr>
              <w:spacing w:line="240" w:lineRule="exact"/>
              <w:jc w:val="right"/>
              <w:rPr>
                <w:rFonts w:ascii="CordiaUPC" w:hAnsi="CordiaUPC" w:cs="CordiaUPC"/>
                <w:sz w:val="26"/>
                <w:szCs w:val="26"/>
              </w:rPr>
            </w:pPr>
          </w:p>
        </w:tc>
        <w:tc>
          <w:tcPr>
            <w:tcW w:w="707" w:type="pct"/>
            <w:tcBorders>
              <w:top w:val="double" w:sz="4" w:space="0" w:color="auto"/>
            </w:tcBorders>
          </w:tcPr>
          <w:p w14:paraId="4A46E709" w14:textId="77777777" w:rsidR="00582E18" w:rsidRPr="00B12481" w:rsidRDefault="00582E18" w:rsidP="00582E18">
            <w:pPr>
              <w:tabs>
                <w:tab w:val="decimal" w:pos="1059"/>
              </w:tabs>
              <w:spacing w:line="240" w:lineRule="exact"/>
              <w:ind w:left="-93" w:right="-268"/>
              <w:rPr>
                <w:rFonts w:ascii="CordiaUPC" w:hAnsi="CordiaUPC" w:cs="CordiaUPC"/>
                <w:sz w:val="26"/>
                <w:szCs w:val="26"/>
              </w:rPr>
            </w:pPr>
          </w:p>
        </w:tc>
        <w:tc>
          <w:tcPr>
            <w:tcW w:w="135" w:type="pct"/>
          </w:tcPr>
          <w:p w14:paraId="1D1A326B" w14:textId="77777777" w:rsidR="00582E18" w:rsidRPr="00B12481" w:rsidRDefault="00582E18" w:rsidP="00582E18">
            <w:pPr>
              <w:tabs>
                <w:tab w:val="decimal" w:pos="1059"/>
              </w:tabs>
              <w:spacing w:line="240" w:lineRule="exact"/>
              <w:ind w:left="-93" w:right="-268"/>
              <w:rPr>
                <w:rFonts w:ascii="CordiaUPC" w:hAnsi="CordiaUPC" w:cs="CordiaUPC"/>
                <w:sz w:val="26"/>
                <w:szCs w:val="26"/>
              </w:rPr>
            </w:pPr>
          </w:p>
        </w:tc>
        <w:tc>
          <w:tcPr>
            <w:tcW w:w="678" w:type="pct"/>
            <w:tcBorders>
              <w:bottom w:val="single" w:sz="4" w:space="0" w:color="auto"/>
            </w:tcBorders>
          </w:tcPr>
          <w:p w14:paraId="110CE6CD" w14:textId="59312B26" w:rsidR="00582E18" w:rsidRPr="00B12481" w:rsidRDefault="00582E18" w:rsidP="00582E18">
            <w:pPr>
              <w:tabs>
                <w:tab w:val="decimal" w:pos="1059"/>
              </w:tabs>
              <w:spacing w:line="240" w:lineRule="exact"/>
              <w:ind w:left="-93" w:right="-268"/>
              <w:rPr>
                <w:rFonts w:ascii="CordiaUPC" w:hAnsi="CordiaUPC" w:cs="CordiaUPC"/>
                <w:sz w:val="26"/>
                <w:szCs w:val="26"/>
              </w:rPr>
            </w:pPr>
            <w:r>
              <w:rPr>
                <w:rFonts w:ascii="CordiaUPC" w:eastAsia="Times New Roman" w:hAnsi="CordiaUPC" w:cs="CordiaUPC"/>
                <w:sz w:val="26"/>
                <w:szCs w:val="26"/>
              </w:rPr>
              <w:t>(10,989)</w:t>
            </w:r>
          </w:p>
        </w:tc>
      </w:tr>
      <w:tr w:rsidR="00582E18" w:rsidRPr="00B12481" w14:paraId="621626E3" w14:textId="77777777" w:rsidTr="0088145C">
        <w:tc>
          <w:tcPr>
            <w:tcW w:w="1729" w:type="pct"/>
          </w:tcPr>
          <w:p w14:paraId="6E129918" w14:textId="77777777" w:rsidR="00582E18" w:rsidRPr="00B12481" w:rsidRDefault="00582E18" w:rsidP="00582E18">
            <w:pPr>
              <w:pStyle w:val="BodyText"/>
              <w:spacing w:after="0" w:line="240" w:lineRule="exact"/>
              <w:ind w:right="-45"/>
              <w:jc w:val="both"/>
              <w:rPr>
                <w:rFonts w:ascii="CordiaUPC" w:hAnsi="CordiaUPC" w:cs="CordiaUPC"/>
                <w:b/>
                <w:bCs/>
                <w:sz w:val="26"/>
                <w:szCs w:val="26"/>
                <w:cs/>
              </w:rPr>
            </w:pPr>
            <w:r w:rsidRPr="00B12481">
              <w:rPr>
                <w:rFonts w:ascii="CordiaUPC" w:hAnsi="CordiaUPC" w:cs="CordiaUPC" w:hint="cs"/>
                <w:b/>
                <w:bCs/>
                <w:sz w:val="26"/>
                <w:szCs w:val="26"/>
              </w:rPr>
              <w:t>Lease receivables, net</w:t>
            </w:r>
          </w:p>
        </w:tc>
        <w:tc>
          <w:tcPr>
            <w:tcW w:w="777" w:type="pct"/>
          </w:tcPr>
          <w:p w14:paraId="5A88248E" w14:textId="77777777" w:rsidR="00582E18" w:rsidRPr="00B12481" w:rsidRDefault="00582E18" w:rsidP="00582E18">
            <w:pPr>
              <w:tabs>
                <w:tab w:val="decimal" w:pos="1138"/>
              </w:tabs>
              <w:spacing w:line="240" w:lineRule="exact"/>
              <w:ind w:right="-108"/>
              <w:rPr>
                <w:rFonts w:ascii="CordiaUPC" w:hAnsi="CordiaUPC" w:cs="CordiaUPC"/>
                <w:b/>
                <w:bCs/>
                <w:sz w:val="26"/>
                <w:szCs w:val="26"/>
              </w:rPr>
            </w:pPr>
          </w:p>
        </w:tc>
        <w:tc>
          <w:tcPr>
            <w:tcW w:w="127" w:type="pct"/>
          </w:tcPr>
          <w:p w14:paraId="33EF38B9" w14:textId="77777777" w:rsidR="00582E18" w:rsidRPr="00B12481" w:rsidRDefault="00582E18" w:rsidP="00582E18">
            <w:pPr>
              <w:spacing w:line="240" w:lineRule="exact"/>
              <w:jc w:val="right"/>
              <w:rPr>
                <w:rFonts w:ascii="CordiaUPC" w:hAnsi="CordiaUPC" w:cs="CordiaUPC"/>
                <w:b/>
                <w:bCs/>
                <w:sz w:val="26"/>
                <w:szCs w:val="26"/>
              </w:rPr>
            </w:pPr>
          </w:p>
        </w:tc>
        <w:tc>
          <w:tcPr>
            <w:tcW w:w="720" w:type="pct"/>
          </w:tcPr>
          <w:p w14:paraId="7B5FE293" w14:textId="77777777" w:rsidR="00582E18" w:rsidRPr="00B12481" w:rsidRDefault="00582E18" w:rsidP="00582E18">
            <w:pPr>
              <w:tabs>
                <w:tab w:val="decimal" w:pos="1104"/>
              </w:tabs>
              <w:spacing w:line="240" w:lineRule="exact"/>
              <w:ind w:left="-88" w:right="-111"/>
              <w:rPr>
                <w:rFonts w:ascii="CordiaUPC" w:hAnsi="CordiaUPC" w:cs="CordiaUPC"/>
                <w:b/>
                <w:bCs/>
                <w:sz w:val="26"/>
                <w:szCs w:val="26"/>
              </w:rPr>
            </w:pPr>
          </w:p>
        </w:tc>
        <w:tc>
          <w:tcPr>
            <w:tcW w:w="127" w:type="pct"/>
          </w:tcPr>
          <w:p w14:paraId="28842BA6" w14:textId="77777777" w:rsidR="00582E18" w:rsidRPr="00B12481" w:rsidRDefault="00582E18" w:rsidP="00582E18">
            <w:pPr>
              <w:spacing w:line="240" w:lineRule="exact"/>
              <w:jc w:val="right"/>
              <w:rPr>
                <w:rFonts w:ascii="CordiaUPC" w:hAnsi="CordiaUPC" w:cs="CordiaUPC"/>
                <w:b/>
                <w:bCs/>
                <w:sz w:val="26"/>
                <w:szCs w:val="26"/>
              </w:rPr>
            </w:pPr>
          </w:p>
        </w:tc>
        <w:tc>
          <w:tcPr>
            <w:tcW w:w="707" w:type="pct"/>
          </w:tcPr>
          <w:p w14:paraId="718B37B9" w14:textId="77777777" w:rsidR="00582E18" w:rsidRPr="00B12481" w:rsidRDefault="00582E18" w:rsidP="00582E18">
            <w:pPr>
              <w:tabs>
                <w:tab w:val="decimal" w:pos="1059"/>
              </w:tabs>
              <w:spacing w:line="240" w:lineRule="exact"/>
              <w:ind w:left="-93" w:right="-268"/>
              <w:rPr>
                <w:rFonts w:ascii="CordiaUPC" w:hAnsi="CordiaUPC" w:cs="CordiaUPC"/>
                <w:b/>
                <w:bCs/>
                <w:sz w:val="26"/>
                <w:szCs w:val="26"/>
              </w:rPr>
            </w:pPr>
          </w:p>
        </w:tc>
        <w:tc>
          <w:tcPr>
            <w:tcW w:w="135" w:type="pct"/>
          </w:tcPr>
          <w:p w14:paraId="04E5ABCC" w14:textId="77777777" w:rsidR="00582E18" w:rsidRPr="00B12481" w:rsidRDefault="00582E18" w:rsidP="00582E18">
            <w:pPr>
              <w:tabs>
                <w:tab w:val="decimal" w:pos="1059"/>
              </w:tabs>
              <w:spacing w:line="240" w:lineRule="exact"/>
              <w:ind w:left="-93" w:right="-268"/>
              <w:rPr>
                <w:rFonts w:ascii="CordiaUPC" w:hAnsi="CordiaUPC" w:cs="CordiaUPC"/>
                <w:b/>
                <w:bCs/>
                <w:sz w:val="26"/>
                <w:szCs w:val="26"/>
              </w:rPr>
            </w:pPr>
          </w:p>
        </w:tc>
        <w:tc>
          <w:tcPr>
            <w:tcW w:w="678" w:type="pct"/>
            <w:tcBorders>
              <w:top w:val="single" w:sz="4" w:space="0" w:color="auto"/>
              <w:bottom w:val="double" w:sz="4" w:space="0" w:color="auto"/>
            </w:tcBorders>
          </w:tcPr>
          <w:p w14:paraId="79FC60B0" w14:textId="4E514611" w:rsidR="00582E18" w:rsidRPr="00B12481" w:rsidRDefault="00582E18" w:rsidP="00582E18">
            <w:pPr>
              <w:tabs>
                <w:tab w:val="decimal" w:pos="1059"/>
              </w:tabs>
              <w:spacing w:line="240" w:lineRule="exact"/>
              <w:ind w:left="-93" w:right="-268"/>
              <w:rPr>
                <w:rFonts w:ascii="CordiaUPC" w:hAnsi="CordiaUPC" w:cs="CordiaUPC"/>
                <w:b/>
                <w:bCs/>
                <w:sz w:val="26"/>
                <w:szCs w:val="26"/>
              </w:rPr>
            </w:pPr>
            <w:r>
              <w:rPr>
                <w:rFonts w:ascii="CordiaUPC" w:eastAsia="Times New Roman" w:hAnsi="CordiaUPC" w:cs="CordiaUPC"/>
                <w:b/>
                <w:bCs/>
                <w:sz w:val="26"/>
                <w:szCs w:val="26"/>
              </w:rPr>
              <w:t>395,134</w:t>
            </w:r>
          </w:p>
        </w:tc>
      </w:tr>
      <w:tr w:rsidR="00BD1539" w:rsidRPr="00B12481" w14:paraId="17915FBC" w14:textId="77777777" w:rsidTr="0088145C">
        <w:tc>
          <w:tcPr>
            <w:tcW w:w="1729" w:type="pct"/>
          </w:tcPr>
          <w:p w14:paraId="06DEC27D" w14:textId="77777777" w:rsidR="00BD1539" w:rsidRPr="00B12481" w:rsidRDefault="00BD1539" w:rsidP="00B12481">
            <w:pPr>
              <w:pStyle w:val="BodyText"/>
              <w:spacing w:after="0" w:line="240" w:lineRule="exact"/>
              <w:ind w:right="-45"/>
              <w:jc w:val="both"/>
              <w:rPr>
                <w:rFonts w:ascii="CordiaUPC" w:hAnsi="CordiaUPC" w:cs="CordiaUPC"/>
                <w:b/>
                <w:bCs/>
                <w:sz w:val="26"/>
                <w:szCs w:val="26"/>
              </w:rPr>
            </w:pPr>
          </w:p>
        </w:tc>
        <w:tc>
          <w:tcPr>
            <w:tcW w:w="777" w:type="pct"/>
          </w:tcPr>
          <w:p w14:paraId="2AD7D7BB" w14:textId="77777777" w:rsidR="00BD1539" w:rsidRPr="00B12481" w:rsidRDefault="00BD1539" w:rsidP="00B12481">
            <w:pPr>
              <w:tabs>
                <w:tab w:val="decimal" w:pos="1138"/>
              </w:tabs>
              <w:spacing w:line="240" w:lineRule="exact"/>
              <w:ind w:right="-108"/>
              <w:rPr>
                <w:rFonts w:ascii="CordiaUPC" w:hAnsi="CordiaUPC" w:cs="CordiaUPC"/>
                <w:sz w:val="26"/>
                <w:szCs w:val="26"/>
              </w:rPr>
            </w:pPr>
          </w:p>
        </w:tc>
        <w:tc>
          <w:tcPr>
            <w:tcW w:w="127" w:type="pct"/>
          </w:tcPr>
          <w:p w14:paraId="357BDBC1" w14:textId="77777777" w:rsidR="00BD1539" w:rsidRPr="00B12481" w:rsidRDefault="00BD1539" w:rsidP="00B12481">
            <w:pPr>
              <w:spacing w:line="240" w:lineRule="exact"/>
              <w:jc w:val="right"/>
              <w:rPr>
                <w:rFonts w:ascii="CordiaUPC" w:hAnsi="CordiaUPC" w:cs="CordiaUPC"/>
                <w:sz w:val="26"/>
                <w:szCs w:val="26"/>
              </w:rPr>
            </w:pPr>
          </w:p>
        </w:tc>
        <w:tc>
          <w:tcPr>
            <w:tcW w:w="720" w:type="pct"/>
          </w:tcPr>
          <w:p w14:paraId="6BAA4524" w14:textId="77777777" w:rsidR="00BD1539" w:rsidRPr="00B12481" w:rsidRDefault="00BD1539" w:rsidP="00B12481">
            <w:pPr>
              <w:tabs>
                <w:tab w:val="decimal" w:pos="1104"/>
              </w:tabs>
              <w:spacing w:line="240" w:lineRule="exact"/>
              <w:ind w:left="-88" w:right="-111"/>
              <w:rPr>
                <w:rFonts w:ascii="CordiaUPC" w:hAnsi="CordiaUPC" w:cs="CordiaUPC"/>
                <w:sz w:val="26"/>
                <w:szCs w:val="26"/>
              </w:rPr>
            </w:pPr>
          </w:p>
        </w:tc>
        <w:tc>
          <w:tcPr>
            <w:tcW w:w="127" w:type="pct"/>
          </w:tcPr>
          <w:p w14:paraId="7E2B6199" w14:textId="77777777" w:rsidR="00BD1539" w:rsidRPr="00B12481" w:rsidRDefault="00BD1539" w:rsidP="00B12481">
            <w:pPr>
              <w:spacing w:line="240" w:lineRule="exact"/>
              <w:jc w:val="right"/>
              <w:rPr>
                <w:rFonts w:ascii="CordiaUPC" w:hAnsi="CordiaUPC" w:cs="CordiaUPC"/>
                <w:sz w:val="26"/>
                <w:szCs w:val="26"/>
              </w:rPr>
            </w:pPr>
          </w:p>
        </w:tc>
        <w:tc>
          <w:tcPr>
            <w:tcW w:w="707" w:type="pct"/>
          </w:tcPr>
          <w:p w14:paraId="614C1D98" w14:textId="77777777" w:rsidR="00BD1539" w:rsidRPr="00B12481" w:rsidRDefault="00BD1539" w:rsidP="00B12481">
            <w:pPr>
              <w:tabs>
                <w:tab w:val="decimal" w:pos="1059"/>
              </w:tabs>
              <w:spacing w:line="240" w:lineRule="exact"/>
              <w:ind w:left="-93" w:right="-268"/>
              <w:rPr>
                <w:rFonts w:ascii="CordiaUPC" w:hAnsi="CordiaUPC" w:cs="CordiaUPC"/>
                <w:sz w:val="26"/>
                <w:szCs w:val="26"/>
              </w:rPr>
            </w:pPr>
          </w:p>
        </w:tc>
        <w:tc>
          <w:tcPr>
            <w:tcW w:w="135" w:type="pct"/>
          </w:tcPr>
          <w:p w14:paraId="40184987" w14:textId="77777777" w:rsidR="00BD1539" w:rsidRPr="00B12481" w:rsidRDefault="00BD1539" w:rsidP="00B12481">
            <w:pPr>
              <w:tabs>
                <w:tab w:val="decimal" w:pos="1059"/>
              </w:tabs>
              <w:spacing w:line="240" w:lineRule="exact"/>
              <w:ind w:left="-93" w:right="-268"/>
              <w:rPr>
                <w:rFonts w:ascii="CordiaUPC" w:hAnsi="CordiaUPC" w:cs="CordiaUPC"/>
                <w:sz w:val="26"/>
                <w:szCs w:val="26"/>
              </w:rPr>
            </w:pPr>
          </w:p>
        </w:tc>
        <w:tc>
          <w:tcPr>
            <w:tcW w:w="678" w:type="pct"/>
            <w:tcBorders>
              <w:top w:val="single" w:sz="4" w:space="0" w:color="auto"/>
            </w:tcBorders>
          </w:tcPr>
          <w:p w14:paraId="7EC99CCD" w14:textId="77777777" w:rsidR="00BD1539" w:rsidRPr="00B12481" w:rsidRDefault="00BD1539" w:rsidP="00B12481">
            <w:pPr>
              <w:tabs>
                <w:tab w:val="decimal" w:pos="1059"/>
              </w:tabs>
              <w:spacing w:line="240" w:lineRule="exact"/>
              <w:ind w:left="-93" w:right="-268"/>
              <w:rPr>
                <w:rFonts w:ascii="CordiaUPC" w:hAnsi="CordiaUPC" w:cs="CordiaUPC"/>
                <w:sz w:val="26"/>
                <w:szCs w:val="26"/>
              </w:rPr>
            </w:pPr>
          </w:p>
        </w:tc>
      </w:tr>
    </w:tbl>
    <w:p w14:paraId="3F125B21" w14:textId="27272B2E" w:rsidR="002A7257" w:rsidRDefault="002A7257">
      <w:pPr>
        <w:spacing w:line="240" w:lineRule="auto"/>
        <w:rPr>
          <w:rFonts w:eastAsia="Angsana New" w:cs="Times New Roman"/>
          <w:b/>
          <w:bCs/>
          <w:sz w:val="24"/>
          <w:szCs w:val="24"/>
          <w:lang w:val="en-US"/>
        </w:rPr>
      </w:pPr>
    </w:p>
    <w:p w14:paraId="444F3141" w14:textId="77777777" w:rsidR="00262D38" w:rsidRDefault="00262D38">
      <w:pPr>
        <w:spacing w:line="240" w:lineRule="auto"/>
        <w:rPr>
          <w:rFonts w:cs="Times New Roman"/>
          <w:b/>
          <w:iCs/>
          <w:sz w:val="24"/>
          <w:szCs w:val="24"/>
        </w:rPr>
      </w:pPr>
      <w:r>
        <w:rPr>
          <w:rFonts w:cs="Times New Roman"/>
          <w:i/>
          <w:iCs/>
          <w:szCs w:val="24"/>
        </w:rPr>
        <w:br w:type="page"/>
      </w:r>
    </w:p>
    <w:p w14:paraId="3E3EE4CB" w14:textId="159D0DB5" w:rsidR="00B1280B" w:rsidRDefault="00757B25" w:rsidP="00B12481">
      <w:pPr>
        <w:pStyle w:val="Heading1"/>
        <w:numPr>
          <w:ilvl w:val="0"/>
          <w:numId w:val="0"/>
        </w:numPr>
        <w:spacing w:before="0" w:after="0" w:line="240" w:lineRule="exact"/>
        <w:ind w:left="540" w:hanging="540"/>
        <w:rPr>
          <w:rFonts w:ascii="CordiaUPC" w:hAnsi="CordiaUPC" w:cs="CordiaUPC"/>
          <w:i w:val="0"/>
          <w:iCs/>
          <w:sz w:val="28"/>
          <w:szCs w:val="28"/>
        </w:rPr>
      </w:pPr>
      <w:r>
        <w:rPr>
          <w:rFonts w:ascii="CordiaUPC" w:hAnsi="CordiaUPC" w:cs="CordiaUPC"/>
          <w:i w:val="0"/>
          <w:iCs/>
          <w:sz w:val="28"/>
          <w:szCs w:val="28"/>
        </w:rPr>
        <w:lastRenderedPageBreak/>
        <w:t>8</w:t>
      </w:r>
      <w:r w:rsidR="0039553C" w:rsidRPr="00582E18">
        <w:rPr>
          <w:rFonts w:ascii="CordiaUPC" w:hAnsi="CordiaUPC" w:cs="CordiaUPC" w:hint="cs"/>
          <w:i w:val="0"/>
          <w:iCs/>
          <w:sz w:val="28"/>
          <w:szCs w:val="28"/>
        </w:rPr>
        <w:tab/>
      </w:r>
      <w:r w:rsidR="00B1280B" w:rsidRPr="00766D8C">
        <w:rPr>
          <w:rFonts w:ascii="CordiaUPC" w:hAnsi="CordiaUPC" w:cs="CordiaUPC" w:hint="cs"/>
          <w:i w:val="0"/>
          <w:iCs/>
          <w:sz w:val="28"/>
          <w:szCs w:val="28"/>
        </w:rPr>
        <w:t>Allowance for</w:t>
      </w:r>
      <w:r w:rsidR="001409B1" w:rsidRPr="00766D8C">
        <w:rPr>
          <w:rFonts w:ascii="CordiaUPC" w:hAnsi="CordiaUPC" w:cs="CordiaUPC" w:hint="cs"/>
          <w:i w:val="0"/>
          <w:iCs/>
          <w:sz w:val="28"/>
          <w:szCs w:val="28"/>
        </w:rPr>
        <w:t xml:space="preserve"> expected credit loss </w:t>
      </w:r>
    </w:p>
    <w:p w14:paraId="4523A82E" w14:textId="77777777" w:rsidR="00F17DA4" w:rsidRPr="00F17DA4" w:rsidRDefault="00F17DA4" w:rsidP="00F17DA4">
      <w:pPr>
        <w:pStyle w:val="BodyText"/>
        <w:rPr>
          <w:lang w:val="en-GB"/>
        </w:rPr>
      </w:pPr>
    </w:p>
    <w:p w14:paraId="7D8B5733" w14:textId="3134AB11" w:rsidR="00F17DA4" w:rsidRPr="00F17DA4" w:rsidRDefault="00F17DA4" w:rsidP="00F17DA4">
      <w:pPr>
        <w:pStyle w:val="BodyTextIndent"/>
        <w:spacing w:after="0" w:line="240" w:lineRule="atLeast"/>
        <w:ind w:left="544"/>
        <w:jc w:val="thaiDistribute"/>
        <w:rPr>
          <w:rFonts w:ascii="CordiaUPC" w:hAnsi="CordiaUPC" w:cs="CordiaUPC"/>
          <w:sz w:val="26"/>
          <w:szCs w:val="26"/>
        </w:rPr>
      </w:pPr>
      <w:r w:rsidRPr="00F17DA4">
        <w:rPr>
          <w:rFonts w:ascii="CordiaUPC" w:hAnsi="CordiaUPC" w:cs="CordiaUPC"/>
          <w:sz w:val="26"/>
          <w:szCs w:val="26"/>
        </w:rPr>
        <w:t>The allowance for expected credit loss as at 3</w:t>
      </w:r>
      <w:r>
        <w:rPr>
          <w:rFonts w:ascii="CordiaUPC" w:hAnsi="CordiaUPC" w:cs="CordiaUPC"/>
          <w:sz w:val="26"/>
          <w:szCs w:val="26"/>
        </w:rPr>
        <w:t>1</w:t>
      </w:r>
      <w:r w:rsidRPr="00F17DA4">
        <w:rPr>
          <w:rFonts w:ascii="CordiaUPC" w:hAnsi="CordiaUPC" w:cs="CordiaUPC"/>
          <w:sz w:val="26"/>
          <w:szCs w:val="26"/>
        </w:rPr>
        <w:t xml:space="preserve"> </w:t>
      </w:r>
      <w:r>
        <w:rPr>
          <w:rFonts w:ascii="CordiaUPC" w:hAnsi="CordiaUPC" w:cs="CordiaUPC"/>
          <w:sz w:val="26"/>
          <w:szCs w:val="26"/>
        </w:rPr>
        <w:t>March</w:t>
      </w:r>
      <w:r w:rsidRPr="00F17DA4">
        <w:rPr>
          <w:rFonts w:ascii="CordiaUPC" w:hAnsi="CordiaUPC" w:cs="CordiaUPC"/>
          <w:sz w:val="26"/>
          <w:szCs w:val="26"/>
        </w:rPr>
        <w:t xml:space="preserve"> 202</w:t>
      </w:r>
      <w:r>
        <w:rPr>
          <w:rFonts w:ascii="CordiaUPC" w:hAnsi="CordiaUPC" w:cs="CordiaUPC"/>
          <w:sz w:val="26"/>
          <w:szCs w:val="26"/>
        </w:rPr>
        <w:t>1</w:t>
      </w:r>
      <w:r w:rsidRPr="00F17DA4">
        <w:rPr>
          <w:rFonts w:ascii="CordiaUPC" w:hAnsi="CordiaUPC" w:cs="CordiaUPC"/>
          <w:sz w:val="26"/>
          <w:szCs w:val="26"/>
        </w:rPr>
        <w:t xml:space="preserve"> and </w:t>
      </w:r>
      <w:r>
        <w:rPr>
          <w:rFonts w:ascii="CordiaUPC" w:hAnsi="CordiaUPC" w:cs="CordiaUPC"/>
          <w:sz w:val="26"/>
          <w:szCs w:val="26"/>
        </w:rPr>
        <w:t>3</w:t>
      </w:r>
      <w:r w:rsidRPr="00F17DA4">
        <w:rPr>
          <w:rFonts w:ascii="CordiaUPC" w:hAnsi="CordiaUPC" w:cs="CordiaUPC"/>
          <w:sz w:val="26"/>
          <w:szCs w:val="26"/>
        </w:rPr>
        <w:t xml:space="preserve">1 </w:t>
      </w:r>
      <w:r>
        <w:rPr>
          <w:rFonts w:ascii="CordiaUPC" w:hAnsi="CordiaUPC" w:cs="CordiaUPC"/>
          <w:sz w:val="26"/>
          <w:szCs w:val="26"/>
        </w:rPr>
        <w:t>December</w:t>
      </w:r>
      <w:r w:rsidRPr="00F17DA4">
        <w:rPr>
          <w:rFonts w:ascii="CordiaUPC" w:hAnsi="CordiaUPC" w:cs="CordiaUPC"/>
          <w:sz w:val="26"/>
          <w:szCs w:val="26"/>
        </w:rPr>
        <w:t xml:space="preserve"> 2020 were as follows:</w:t>
      </w:r>
    </w:p>
    <w:p w14:paraId="659D396F" w14:textId="77777777" w:rsidR="00F17DA4" w:rsidRPr="00F17DA4" w:rsidRDefault="00F17DA4" w:rsidP="00F17DA4">
      <w:pPr>
        <w:pStyle w:val="BodyTextIndent"/>
        <w:spacing w:after="0" w:line="240" w:lineRule="atLeast"/>
        <w:ind w:left="544"/>
        <w:jc w:val="thaiDistribute"/>
        <w:rPr>
          <w:rFonts w:ascii="CordiaUPC" w:hAnsi="CordiaUPC" w:cs="CordiaUPC"/>
          <w:sz w:val="26"/>
          <w:szCs w:val="26"/>
        </w:rPr>
      </w:pPr>
    </w:p>
    <w:tbl>
      <w:tblPr>
        <w:tblW w:w="9666" w:type="dxa"/>
        <w:tblInd w:w="459" w:type="dxa"/>
        <w:tblLayout w:type="fixed"/>
        <w:tblLook w:val="00A0" w:firstRow="1" w:lastRow="0" w:firstColumn="1" w:lastColumn="0" w:noHBand="0" w:noVBand="0"/>
      </w:tblPr>
      <w:tblGrid>
        <w:gridCol w:w="4221"/>
        <w:gridCol w:w="963"/>
        <w:gridCol w:w="236"/>
        <w:gridCol w:w="1267"/>
        <w:gridCol w:w="236"/>
        <w:gridCol w:w="1348"/>
        <w:gridCol w:w="236"/>
        <w:gridCol w:w="1159"/>
      </w:tblGrid>
      <w:tr w:rsidR="00F17DA4" w:rsidRPr="00F17DA4" w14:paraId="5066AB1C" w14:textId="77777777" w:rsidTr="00AD169B">
        <w:trPr>
          <w:tblHeader/>
        </w:trPr>
        <w:tc>
          <w:tcPr>
            <w:tcW w:w="4221" w:type="dxa"/>
          </w:tcPr>
          <w:p w14:paraId="5BB1458B" w14:textId="77777777" w:rsidR="00F17DA4" w:rsidRPr="00F17DA4" w:rsidRDefault="00F17DA4" w:rsidP="003D307F">
            <w:pPr>
              <w:spacing w:line="240" w:lineRule="atLeast"/>
              <w:ind w:right="-104"/>
              <w:rPr>
                <w:rFonts w:ascii="CordiaUPC" w:hAnsi="CordiaUPC" w:cs="CordiaUPC"/>
                <w:sz w:val="26"/>
                <w:szCs w:val="26"/>
                <w:lang w:eastAsia="th-TH"/>
              </w:rPr>
            </w:pPr>
          </w:p>
        </w:tc>
        <w:tc>
          <w:tcPr>
            <w:tcW w:w="5445" w:type="dxa"/>
            <w:gridSpan w:val="7"/>
          </w:tcPr>
          <w:p w14:paraId="3AC5C6C1"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b/>
                <w:bCs/>
                <w:sz w:val="26"/>
                <w:szCs w:val="26"/>
              </w:rPr>
              <w:t>Consolidated</w:t>
            </w:r>
          </w:p>
        </w:tc>
      </w:tr>
      <w:tr w:rsidR="00F17DA4" w:rsidRPr="00F17DA4" w14:paraId="61B46770" w14:textId="77777777" w:rsidTr="00AD169B">
        <w:trPr>
          <w:tblHeader/>
        </w:trPr>
        <w:tc>
          <w:tcPr>
            <w:tcW w:w="4221" w:type="dxa"/>
          </w:tcPr>
          <w:p w14:paraId="0DBF3894" w14:textId="77777777" w:rsidR="00F17DA4" w:rsidRPr="00F17DA4" w:rsidRDefault="00F17DA4" w:rsidP="003D307F">
            <w:pPr>
              <w:spacing w:line="240" w:lineRule="atLeast"/>
              <w:ind w:right="-104"/>
              <w:rPr>
                <w:rFonts w:ascii="CordiaUPC" w:hAnsi="CordiaUPC" w:cs="CordiaUPC"/>
                <w:sz w:val="26"/>
                <w:szCs w:val="26"/>
                <w:lang w:eastAsia="th-TH"/>
              </w:rPr>
            </w:pPr>
          </w:p>
        </w:tc>
        <w:tc>
          <w:tcPr>
            <w:tcW w:w="5445" w:type="dxa"/>
            <w:gridSpan w:val="7"/>
          </w:tcPr>
          <w:p w14:paraId="7BEA2C5A" w14:textId="3CDB5503"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3</w:t>
            </w:r>
            <w:r>
              <w:rPr>
                <w:rFonts w:ascii="CordiaUPC" w:hAnsi="CordiaUPC" w:cs="CordiaUPC"/>
                <w:sz w:val="26"/>
                <w:szCs w:val="26"/>
              </w:rPr>
              <w:t>1</w:t>
            </w:r>
            <w:r w:rsidRPr="00F17DA4">
              <w:rPr>
                <w:rFonts w:ascii="CordiaUPC" w:hAnsi="CordiaUPC" w:cs="CordiaUPC"/>
                <w:sz w:val="26"/>
                <w:szCs w:val="26"/>
              </w:rPr>
              <w:t xml:space="preserve"> </w:t>
            </w:r>
            <w:r>
              <w:rPr>
                <w:rFonts w:ascii="CordiaUPC" w:hAnsi="CordiaUPC" w:cs="CordiaUPC"/>
                <w:sz w:val="26"/>
                <w:szCs w:val="26"/>
              </w:rPr>
              <w:t>March</w:t>
            </w:r>
            <w:r w:rsidRPr="00F17DA4">
              <w:rPr>
                <w:rFonts w:ascii="CordiaUPC" w:hAnsi="CordiaUPC" w:cs="CordiaUPC"/>
                <w:sz w:val="26"/>
                <w:szCs w:val="26"/>
              </w:rPr>
              <w:t xml:space="preserve"> 202</w:t>
            </w:r>
            <w:r>
              <w:rPr>
                <w:rFonts w:ascii="CordiaUPC" w:hAnsi="CordiaUPC" w:cs="CordiaUPC"/>
                <w:sz w:val="26"/>
                <w:szCs w:val="26"/>
              </w:rPr>
              <w:t>1</w:t>
            </w:r>
          </w:p>
        </w:tc>
      </w:tr>
      <w:tr w:rsidR="00F17DA4" w:rsidRPr="00F17DA4" w14:paraId="2D177DC1" w14:textId="77777777" w:rsidTr="00AD169B">
        <w:trPr>
          <w:tblHeader/>
        </w:trPr>
        <w:tc>
          <w:tcPr>
            <w:tcW w:w="4221" w:type="dxa"/>
          </w:tcPr>
          <w:p w14:paraId="60F11F82" w14:textId="77777777" w:rsidR="00F17DA4" w:rsidRPr="00F17DA4" w:rsidRDefault="00F17DA4" w:rsidP="003D307F">
            <w:pPr>
              <w:spacing w:line="240" w:lineRule="atLeast"/>
              <w:ind w:right="-104"/>
              <w:rPr>
                <w:rFonts w:ascii="CordiaUPC" w:hAnsi="CordiaUPC" w:cs="CordiaUPC"/>
                <w:sz w:val="26"/>
                <w:szCs w:val="26"/>
                <w:lang w:eastAsia="th-TH"/>
              </w:rPr>
            </w:pPr>
          </w:p>
        </w:tc>
        <w:tc>
          <w:tcPr>
            <w:tcW w:w="963" w:type="dxa"/>
          </w:tcPr>
          <w:p w14:paraId="1D52A6AE"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236" w:type="dxa"/>
          </w:tcPr>
          <w:p w14:paraId="06D11CA2"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267" w:type="dxa"/>
          </w:tcPr>
          <w:p w14:paraId="1F4427E7"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Lifetime</w:t>
            </w:r>
          </w:p>
        </w:tc>
        <w:tc>
          <w:tcPr>
            <w:tcW w:w="236" w:type="dxa"/>
            <w:vAlign w:val="bottom"/>
          </w:tcPr>
          <w:p w14:paraId="14BB9379"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348" w:type="dxa"/>
          </w:tcPr>
          <w:p w14:paraId="7B155887"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Lifetime</w:t>
            </w:r>
          </w:p>
        </w:tc>
        <w:tc>
          <w:tcPr>
            <w:tcW w:w="236" w:type="dxa"/>
          </w:tcPr>
          <w:p w14:paraId="7CF22F7F"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159" w:type="dxa"/>
          </w:tcPr>
          <w:p w14:paraId="72151019" w14:textId="77777777" w:rsidR="00F17DA4" w:rsidRPr="00F17DA4" w:rsidRDefault="00F17DA4" w:rsidP="003D307F">
            <w:pPr>
              <w:spacing w:line="240" w:lineRule="atLeast"/>
              <w:ind w:left="-108" w:right="-108"/>
              <w:jc w:val="center"/>
              <w:rPr>
                <w:rFonts w:ascii="CordiaUPC" w:hAnsi="CordiaUPC" w:cs="CordiaUPC"/>
                <w:sz w:val="26"/>
                <w:szCs w:val="26"/>
              </w:rPr>
            </w:pPr>
          </w:p>
        </w:tc>
      </w:tr>
      <w:tr w:rsidR="00F17DA4" w:rsidRPr="00F17DA4" w14:paraId="6109A1DF" w14:textId="77777777" w:rsidTr="00AD169B">
        <w:trPr>
          <w:tblHeader/>
        </w:trPr>
        <w:tc>
          <w:tcPr>
            <w:tcW w:w="4221" w:type="dxa"/>
          </w:tcPr>
          <w:p w14:paraId="79401386" w14:textId="77777777" w:rsidR="00F17DA4" w:rsidRPr="00F17DA4" w:rsidRDefault="00F17DA4" w:rsidP="003D307F">
            <w:pPr>
              <w:spacing w:line="240" w:lineRule="atLeast"/>
              <w:ind w:right="-104"/>
              <w:rPr>
                <w:rFonts w:ascii="CordiaUPC" w:hAnsi="CordiaUPC" w:cs="CordiaUPC"/>
                <w:sz w:val="26"/>
                <w:szCs w:val="26"/>
                <w:lang w:eastAsia="th-TH"/>
              </w:rPr>
            </w:pPr>
          </w:p>
        </w:tc>
        <w:tc>
          <w:tcPr>
            <w:tcW w:w="963" w:type="dxa"/>
          </w:tcPr>
          <w:p w14:paraId="2A3A07A6"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236" w:type="dxa"/>
          </w:tcPr>
          <w:p w14:paraId="0F442A79"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267" w:type="dxa"/>
          </w:tcPr>
          <w:p w14:paraId="451E1C27"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ECL,</w:t>
            </w:r>
          </w:p>
        </w:tc>
        <w:tc>
          <w:tcPr>
            <w:tcW w:w="236" w:type="dxa"/>
            <w:vAlign w:val="bottom"/>
          </w:tcPr>
          <w:p w14:paraId="2F2AE6DA"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348" w:type="dxa"/>
          </w:tcPr>
          <w:p w14:paraId="1BE6F524"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ECL,</w:t>
            </w:r>
          </w:p>
        </w:tc>
        <w:tc>
          <w:tcPr>
            <w:tcW w:w="236" w:type="dxa"/>
          </w:tcPr>
          <w:p w14:paraId="0657258C"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159" w:type="dxa"/>
          </w:tcPr>
          <w:p w14:paraId="58481991" w14:textId="77777777" w:rsidR="00F17DA4" w:rsidRPr="00F17DA4" w:rsidRDefault="00F17DA4" w:rsidP="003D307F">
            <w:pPr>
              <w:spacing w:line="240" w:lineRule="atLeast"/>
              <w:ind w:left="-108" w:right="-108"/>
              <w:jc w:val="center"/>
              <w:rPr>
                <w:rFonts w:ascii="CordiaUPC" w:hAnsi="CordiaUPC" w:cs="CordiaUPC"/>
                <w:sz w:val="26"/>
                <w:szCs w:val="26"/>
              </w:rPr>
            </w:pPr>
          </w:p>
        </w:tc>
      </w:tr>
      <w:tr w:rsidR="00F17DA4" w:rsidRPr="00F17DA4" w14:paraId="529501A3" w14:textId="77777777" w:rsidTr="00AD169B">
        <w:trPr>
          <w:tblHeader/>
        </w:trPr>
        <w:tc>
          <w:tcPr>
            <w:tcW w:w="4221" w:type="dxa"/>
          </w:tcPr>
          <w:p w14:paraId="4993CBD1" w14:textId="77777777" w:rsidR="00F17DA4" w:rsidRPr="00F17DA4" w:rsidRDefault="00F17DA4" w:rsidP="003D307F">
            <w:pPr>
              <w:spacing w:line="240" w:lineRule="atLeast"/>
              <w:ind w:right="-104"/>
              <w:rPr>
                <w:rFonts w:ascii="CordiaUPC" w:hAnsi="CordiaUPC" w:cs="CordiaUPC"/>
                <w:sz w:val="26"/>
                <w:szCs w:val="26"/>
                <w:lang w:eastAsia="th-TH"/>
              </w:rPr>
            </w:pPr>
          </w:p>
        </w:tc>
        <w:tc>
          <w:tcPr>
            <w:tcW w:w="963" w:type="dxa"/>
          </w:tcPr>
          <w:p w14:paraId="45FEE8AB"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12-Month</w:t>
            </w:r>
          </w:p>
        </w:tc>
        <w:tc>
          <w:tcPr>
            <w:tcW w:w="236" w:type="dxa"/>
          </w:tcPr>
          <w:p w14:paraId="5F30B67F"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267" w:type="dxa"/>
          </w:tcPr>
          <w:p w14:paraId="6AD5FFD3"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not credit</w:t>
            </w:r>
          </w:p>
        </w:tc>
        <w:tc>
          <w:tcPr>
            <w:tcW w:w="236" w:type="dxa"/>
            <w:vAlign w:val="bottom"/>
          </w:tcPr>
          <w:p w14:paraId="2EC42BC1"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348" w:type="dxa"/>
          </w:tcPr>
          <w:p w14:paraId="36CF4662"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credit</w:t>
            </w:r>
          </w:p>
        </w:tc>
        <w:tc>
          <w:tcPr>
            <w:tcW w:w="236" w:type="dxa"/>
          </w:tcPr>
          <w:p w14:paraId="48CBEB14"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159" w:type="dxa"/>
          </w:tcPr>
          <w:p w14:paraId="52063110" w14:textId="77777777" w:rsidR="00F17DA4" w:rsidRPr="00F17DA4" w:rsidRDefault="00F17DA4" w:rsidP="003D307F">
            <w:pPr>
              <w:spacing w:line="240" w:lineRule="atLeast"/>
              <w:ind w:left="-108" w:right="-108"/>
              <w:jc w:val="center"/>
              <w:rPr>
                <w:rFonts w:ascii="CordiaUPC" w:hAnsi="CordiaUPC" w:cs="CordiaUPC"/>
                <w:sz w:val="26"/>
                <w:szCs w:val="26"/>
              </w:rPr>
            </w:pPr>
          </w:p>
        </w:tc>
      </w:tr>
      <w:tr w:rsidR="00F17DA4" w:rsidRPr="00F17DA4" w14:paraId="209F4056" w14:textId="77777777" w:rsidTr="00AD169B">
        <w:trPr>
          <w:tblHeader/>
        </w:trPr>
        <w:tc>
          <w:tcPr>
            <w:tcW w:w="4221" w:type="dxa"/>
          </w:tcPr>
          <w:p w14:paraId="396CA75A" w14:textId="77777777" w:rsidR="00F17DA4" w:rsidRPr="00F17DA4" w:rsidRDefault="00F17DA4" w:rsidP="003D307F">
            <w:pPr>
              <w:spacing w:line="240" w:lineRule="atLeast"/>
              <w:ind w:right="-104"/>
              <w:rPr>
                <w:rFonts w:ascii="CordiaUPC" w:hAnsi="CordiaUPC" w:cs="CordiaUPC"/>
                <w:sz w:val="26"/>
                <w:szCs w:val="26"/>
                <w:lang w:eastAsia="th-TH"/>
              </w:rPr>
            </w:pPr>
          </w:p>
        </w:tc>
        <w:tc>
          <w:tcPr>
            <w:tcW w:w="963" w:type="dxa"/>
          </w:tcPr>
          <w:p w14:paraId="185CF912"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ECL</w:t>
            </w:r>
          </w:p>
        </w:tc>
        <w:tc>
          <w:tcPr>
            <w:tcW w:w="236" w:type="dxa"/>
          </w:tcPr>
          <w:p w14:paraId="41CBE50E"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267" w:type="dxa"/>
          </w:tcPr>
          <w:p w14:paraId="461F28CC"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impaired</w:t>
            </w:r>
          </w:p>
        </w:tc>
        <w:tc>
          <w:tcPr>
            <w:tcW w:w="236" w:type="dxa"/>
            <w:vAlign w:val="bottom"/>
          </w:tcPr>
          <w:p w14:paraId="346CE45D"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348" w:type="dxa"/>
          </w:tcPr>
          <w:p w14:paraId="50819DD9"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impaired</w:t>
            </w:r>
          </w:p>
        </w:tc>
        <w:tc>
          <w:tcPr>
            <w:tcW w:w="236" w:type="dxa"/>
          </w:tcPr>
          <w:p w14:paraId="17917469"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159" w:type="dxa"/>
          </w:tcPr>
          <w:p w14:paraId="422BAD2C"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Total</w:t>
            </w:r>
          </w:p>
        </w:tc>
      </w:tr>
      <w:tr w:rsidR="00F17DA4" w:rsidRPr="00F17DA4" w14:paraId="2DEBAD56" w14:textId="77777777" w:rsidTr="00AD169B">
        <w:trPr>
          <w:tblHeader/>
        </w:trPr>
        <w:tc>
          <w:tcPr>
            <w:tcW w:w="4221" w:type="dxa"/>
          </w:tcPr>
          <w:p w14:paraId="1873E46F" w14:textId="77777777" w:rsidR="00F17DA4" w:rsidRPr="00F17DA4" w:rsidRDefault="00F17DA4" w:rsidP="003D307F">
            <w:pPr>
              <w:spacing w:line="240" w:lineRule="atLeast"/>
              <w:ind w:right="-104"/>
              <w:rPr>
                <w:rFonts w:ascii="CordiaUPC" w:hAnsi="CordiaUPC" w:cs="CordiaUPC"/>
                <w:sz w:val="26"/>
                <w:szCs w:val="26"/>
                <w:lang w:eastAsia="th-TH"/>
              </w:rPr>
            </w:pPr>
          </w:p>
        </w:tc>
        <w:tc>
          <w:tcPr>
            <w:tcW w:w="5445" w:type="dxa"/>
            <w:gridSpan w:val="7"/>
          </w:tcPr>
          <w:p w14:paraId="310F2ADA"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i/>
                <w:iCs/>
                <w:sz w:val="26"/>
                <w:szCs w:val="26"/>
              </w:rPr>
              <w:t>(in million Baht)</w:t>
            </w:r>
          </w:p>
        </w:tc>
      </w:tr>
      <w:tr w:rsidR="00F17DA4" w:rsidRPr="00F17DA4" w14:paraId="620FE501" w14:textId="77777777" w:rsidTr="00AD169B">
        <w:trPr>
          <w:trHeight w:hRule="exact" w:val="115"/>
          <w:tblHeader/>
        </w:trPr>
        <w:tc>
          <w:tcPr>
            <w:tcW w:w="4221" w:type="dxa"/>
          </w:tcPr>
          <w:p w14:paraId="4565824D" w14:textId="77777777" w:rsidR="00F17DA4" w:rsidRPr="00F17DA4" w:rsidRDefault="00F17DA4" w:rsidP="003D307F">
            <w:pPr>
              <w:spacing w:line="240" w:lineRule="atLeast"/>
              <w:ind w:right="-104"/>
              <w:rPr>
                <w:rFonts w:ascii="CordiaUPC" w:hAnsi="CordiaUPC" w:cs="CordiaUPC"/>
                <w:b/>
                <w:bCs/>
                <w:i/>
                <w:iCs/>
                <w:sz w:val="26"/>
                <w:szCs w:val="26"/>
                <w:lang w:eastAsia="th-TH"/>
              </w:rPr>
            </w:pPr>
          </w:p>
        </w:tc>
        <w:tc>
          <w:tcPr>
            <w:tcW w:w="963" w:type="dxa"/>
          </w:tcPr>
          <w:p w14:paraId="62449771" w14:textId="77777777" w:rsidR="00F17DA4" w:rsidRPr="00F17DA4" w:rsidRDefault="00F17DA4" w:rsidP="003D307F">
            <w:pPr>
              <w:tabs>
                <w:tab w:val="decimal" w:pos="704"/>
              </w:tabs>
              <w:spacing w:line="240" w:lineRule="atLeast"/>
              <w:ind w:left="-103" w:right="-76"/>
              <w:rPr>
                <w:rFonts w:ascii="CordiaUPC" w:hAnsi="CordiaUPC" w:cs="CordiaUPC"/>
                <w:sz w:val="26"/>
                <w:szCs w:val="26"/>
              </w:rPr>
            </w:pPr>
          </w:p>
        </w:tc>
        <w:tc>
          <w:tcPr>
            <w:tcW w:w="236" w:type="dxa"/>
          </w:tcPr>
          <w:p w14:paraId="7C72B139" w14:textId="77777777" w:rsidR="00F17DA4" w:rsidRPr="00F17DA4" w:rsidRDefault="00F17DA4" w:rsidP="003D307F">
            <w:pPr>
              <w:tabs>
                <w:tab w:val="decimal" w:pos="704"/>
              </w:tabs>
              <w:spacing w:line="240" w:lineRule="atLeast"/>
              <w:ind w:left="-103" w:right="-76"/>
              <w:rPr>
                <w:rFonts w:ascii="CordiaUPC" w:hAnsi="CordiaUPC" w:cs="CordiaUPC"/>
                <w:sz w:val="26"/>
                <w:szCs w:val="26"/>
              </w:rPr>
            </w:pPr>
          </w:p>
        </w:tc>
        <w:tc>
          <w:tcPr>
            <w:tcW w:w="1267" w:type="dxa"/>
            <w:vAlign w:val="bottom"/>
          </w:tcPr>
          <w:p w14:paraId="5705DC7B" w14:textId="77777777" w:rsidR="00F17DA4" w:rsidRPr="00F17DA4" w:rsidRDefault="00F17DA4" w:rsidP="003D307F">
            <w:pPr>
              <w:tabs>
                <w:tab w:val="decimal" w:pos="704"/>
              </w:tabs>
              <w:spacing w:line="240" w:lineRule="atLeast"/>
              <w:ind w:left="-103" w:right="-76"/>
              <w:rPr>
                <w:rFonts w:ascii="CordiaUPC" w:hAnsi="CordiaUPC" w:cs="CordiaUPC"/>
                <w:sz w:val="26"/>
                <w:szCs w:val="26"/>
              </w:rPr>
            </w:pPr>
          </w:p>
        </w:tc>
        <w:tc>
          <w:tcPr>
            <w:tcW w:w="236" w:type="dxa"/>
            <w:vAlign w:val="bottom"/>
          </w:tcPr>
          <w:p w14:paraId="16E82F6E" w14:textId="77777777" w:rsidR="00F17DA4" w:rsidRPr="00F17DA4" w:rsidRDefault="00F17DA4" w:rsidP="003D307F">
            <w:pPr>
              <w:tabs>
                <w:tab w:val="decimal" w:pos="704"/>
              </w:tabs>
              <w:spacing w:line="240" w:lineRule="atLeast"/>
              <w:ind w:left="-103" w:right="-76"/>
              <w:rPr>
                <w:rFonts w:ascii="CordiaUPC" w:hAnsi="CordiaUPC" w:cs="CordiaUPC"/>
                <w:sz w:val="26"/>
                <w:szCs w:val="26"/>
              </w:rPr>
            </w:pPr>
          </w:p>
        </w:tc>
        <w:tc>
          <w:tcPr>
            <w:tcW w:w="1348" w:type="dxa"/>
            <w:vAlign w:val="bottom"/>
          </w:tcPr>
          <w:p w14:paraId="64705325" w14:textId="77777777" w:rsidR="00F17DA4" w:rsidRPr="00F17DA4" w:rsidRDefault="00F17DA4" w:rsidP="003D307F">
            <w:pPr>
              <w:tabs>
                <w:tab w:val="decimal" w:pos="704"/>
              </w:tabs>
              <w:spacing w:line="240" w:lineRule="atLeast"/>
              <w:ind w:left="-103" w:right="-76"/>
              <w:rPr>
                <w:rFonts w:ascii="CordiaUPC" w:hAnsi="CordiaUPC" w:cs="CordiaUPC"/>
                <w:sz w:val="26"/>
                <w:szCs w:val="26"/>
              </w:rPr>
            </w:pPr>
          </w:p>
        </w:tc>
        <w:tc>
          <w:tcPr>
            <w:tcW w:w="236" w:type="dxa"/>
          </w:tcPr>
          <w:p w14:paraId="44329785" w14:textId="77777777" w:rsidR="00F17DA4" w:rsidRPr="00F17DA4" w:rsidRDefault="00F17DA4" w:rsidP="003D307F">
            <w:pPr>
              <w:tabs>
                <w:tab w:val="decimal" w:pos="704"/>
              </w:tabs>
              <w:spacing w:line="240" w:lineRule="atLeast"/>
              <w:ind w:left="-103" w:right="-76"/>
              <w:rPr>
                <w:rFonts w:ascii="CordiaUPC" w:hAnsi="CordiaUPC" w:cs="CordiaUPC"/>
                <w:sz w:val="26"/>
                <w:szCs w:val="26"/>
              </w:rPr>
            </w:pPr>
          </w:p>
        </w:tc>
        <w:tc>
          <w:tcPr>
            <w:tcW w:w="1159" w:type="dxa"/>
          </w:tcPr>
          <w:p w14:paraId="63EBA46D" w14:textId="77777777" w:rsidR="00F17DA4" w:rsidRPr="00F17DA4" w:rsidRDefault="00F17DA4" w:rsidP="003D307F">
            <w:pPr>
              <w:tabs>
                <w:tab w:val="decimal" w:pos="704"/>
              </w:tabs>
              <w:spacing w:line="240" w:lineRule="atLeast"/>
              <w:ind w:left="-103" w:right="-76"/>
              <w:rPr>
                <w:rFonts w:ascii="CordiaUPC" w:hAnsi="CordiaUPC" w:cs="CordiaUPC"/>
                <w:sz w:val="26"/>
                <w:szCs w:val="26"/>
              </w:rPr>
            </w:pPr>
          </w:p>
        </w:tc>
      </w:tr>
      <w:tr w:rsidR="006C1C8C" w:rsidRPr="00F17DA4" w14:paraId="1651175A" w14:textId="77777777" w:rsidTr="00AD169B">
        <w:tc>
          <w:tcPr>
            <w:tcW w:w="4221" w:type="dxa"/>
          </w:tcPr>
          <w:p w14:paraId="16D1376D" w14:textId="77777777" w:rsidR="006C1C8C" w:rsidRPr="00F17DA4" w:rsidRDefault="006C1C8C" w:rsidP="006C1C8C">
            <w:pPr>
              <w:spacing w:line="240" w:lineRule="atLeast"/>
              <w:ind w:right="-104"/>
              <w:rPr>
                <w:rFonts w:ascii="CordiaUPC" w:hAnsi="CordiaUPC" w:cs="CordiaUPC"/>
                <w:spacing w:val="-6"/>
                <w:sz w:val="26"/>
                <w:szCs w:val="26"/>
                <w:lang w:val="en-US" w:eastAsia="th-TH" w:bidi="th-TH"/>
              </w:rPr>
            </w:pPr>
            <w:r w:rsidRPr="00F17DA4">
              <w:rPr>
                <w:rFonts w:ascii="CordiaUPC" w:hAnsi="CordiaUPC" w:cs="CordiaUPC"/>
                <w:spacing w:val="-6"/>
                <w:sz w:val="26"/>
                <w:szCs w:val="26"/>
                <w:lang w:val="en-US" w:eastAsia="th-TH" w:bidi="th-TH"/>
              </w:rPr>
              <w:t>Interbank and money market items</w:t>
            </w:r>
          </w:p>
        </w:tc>
        <w:tc>
          <w:tcPr>
            <w:tcW w:w="963" w:type="dxa"/>
            <w:vAlign w:val="bottom"/>
          </w:tcPr>
          <w:p w14:paraId="7347FED3" w14:textId="0ED643D6" w:rsidR="006C1C8C" w:rsidRPr="00F17DA4" w:rsidRDefault="006C1C8C" w:rsidP="006C1C8C">
            <w:pPr>
              <w:tabs>
                <w:tab w:val="decimal" w:pos="704"/>
              </w:tabs>
              <w:spacing w:line="240" w:lineRule="atLeast"/>
              <w:ind w:left="-103" w:right="-76"/>
              <w:rPr>
                <w:rFonts w:ascii="CordiaUPC" w:hAnsi="CordiaUPC" w:cs="CordiaUPC"/>
                <w:sz w:val="26"/>
                <w:szCs w:val="26"/>
              </w:rPr>
            </w:pPr>
            <w:r>
              <w:rPr>
                <w:rFonts w:ascii="CordiaUPC" w:hAnsi="CordiaUPC" w:cs="CordiaUPC"/>
                <w:sz w:val="26"/>
                <w:szCs w:val="26"/>
              </w:rPr>
              <w:t>78</w:t>
            </w:r>
          </w:p>
        </w:tc>
        <w:tc>
          <w:tcPr>
            <w:tcW w:w="236" w:type="dxa"/>
            <w:vAlign w:val="bottom"/>
          </w:tcPr>
          <w:p w14:paraId="2C07E7A1"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67" w:type="dxa"/>
            <w:vAlign w:val="bottom"/>
          </w:tcPr>
          <w:p w14:paraId="464DD272" w14:textId="4CF52A27" w:rsidR="006C1C8C" w:rsidRPr="00F17DA4" w:rsidRDefault="006C1C8C" w:rsidP="006C1C8C">
            <w:pPr>
              <w:tabs>
                <w:tab w:val="decimal" w:pos="704"/>
              </w:tabs>
              <w:spacing w:line="240" w:lineRule="atLeast"/>
              <w:ind w:left="-103" w:right="-76"/>
              <w:rPr>
                <w:rFonts w:ascii="CordiaUPC" w:hAnsi="CordiaUPC" w:cs="CordiaUPC"/>
                <w:sz w:val="26"/>
                <w:szCs w:val="26"/>
              </w:rPr>
            </w:pPr>
            <w:r>
              <w:rPr>
                <w:rFonts w:ascii="CordiaUPC" w:hAnsi="CordiaUPC" w:cs="CordiaUPC"/>
                <w:sz w:val="26"/>
                <w:szCs w:val="26"/>
              </w:rPr>
              <w:t>-</w:t>
            </w:r>
          </w:p>
        </w:tc>
        <w:tc>
          <w:tcPr>
            <w:tcW w:w="236" w:type="dxa"/>
            <w:vAlign w:val="bottom"/>
          </w:tcPr>
          <w:p w14:paraId="328F39C7"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348" w:type="dxa"/>
            <w:vAlign w:val="bottom"/>
          </w:tcPr>
          <w:p w14:paraId="3BA86361" w14:textId="745F09F5" w:rsidR="006C1C8C" w:rsidRPr="00F17DA4" w:rsidRDefault="006C1C8C" w:rsidP="006C1C8C">
            <w:pPr>
              <w:tabs>
                <w:tab w:val="decimal" w:pos="704"/>
              </w:tabs>
              <w:spacing w:line="240" w:lineRule="atLeast"/>
              <w:ind w:left="-103" w:right="-76"/>
              <w:rPr>
                <w:rFonts w:ascii="CordiaUPC" w:hAnsi="CordiaUPC" w:cs="CordiaUPC"/>
                <w:sz w:val="26"/>
                <w:szCs w:val="26"/>
              </w:rPr>
            </w:pPr>
            <w:r>
              <w:rPr>
                <w:rFonts w:ascii="CordiaUPC" w:hAnsi="CordiaUPC" w:cs="CordiaUPC"/>
                <w:sz w:val="26"/>
                <w:szCs w:val="26"/>
              </w:rPr>
              <w:t>-</w:t>
            </w:r>
          </w:p>
        </w:tc>
        <w:tc>
          <w:tcPr>
            <w:tcW w:w="236" w:type="dxa"/>
            <w:vAlign w:val="bottom"/>
          </w:tcPr>
          <w:p w14:paraId="45F96325" w14:textId="77777777" w:rsidR="006C1C8C" w:rsidRPr="00F17DA4" w:rsidRDefault="006C1C8C" w:rsidP="006C1C8C">
            <w:pPr>
              <w:tabs>
                <w:tab w:val="decimal" w:pos="704"/>
              </w:tabs>
              <w:spacing w:line="240" w:lineRule="atLeast"/>
              <w:ind w:left="-103" w:right="-76"/>
              <w:rPr>
                <w:rFonts w:ascii="CordiaUPC" w:hAnsi="CordiaUPC" w:cs="CordiaUPC"/>
                <w:sz w:val="26"/>
                <w:szCs w:val="26"/>
              </w:rPr>
            </w:pPr>
          </w:p>
        </w:tc>
        <w:tc>
          <w:tcPr>
            <w:tcW w:w="1159" w:type="dxa"/>
            <w:vAlign w:val="bottom"/>
          </w:tcPr>
          <w:p w14:paraId="0B5D534B" w14:textId="7D0DFC81" w:rsidR="006C1C8C" w:rsidRPr="00F17DA4" w:rsidRDefault="006C1C8C" w:rsidP="006C1C8C">
            <w:pPr>
              <w:tabs>
                <w:tab w:val="decimal" w:pos="704"/>
              </w:tabs>
              <w:spacing w:line="240" w:lineRule="atLeast"/>
              <w:ind w:left="-103" w:right="-76"/>
              <w:rPr>
                <w:rFonts w:ascii="CordiaUPC" w:hAnsi="CordiaUPC" w:cs="CordiaUPC"/>
                <w:sz w:val="26"/>
                <w:szCs w:val="26"/>
              </w:rPr>
            </w:pPr>
            <w:r>
              <w:rPr>
                <w:rFonts w:ascii="CordiaUPC" w:hAnsi="CordiaUPC" w:cs="CordiaUPC"/>
                <w:sz w:val="26"/>
                <w:szCs w:val="26"/>
              </w:rPr>
              <w:t>78</w:t>
            </w:r>
          </w:p>
        </w:tc>
      </w:tr>
      <w:tr w:rsidR="006C1C8C" w:rsidRPr="00F17DA4" w14:paraId="0734C3A2" w14:textId="77777777" w:rsidTr="00AD169B">
        <w:tc>
          <w:tcPr>
            <w:tcW w:w="4221" w:type="dxa"/>
          </w:tcPr>
          <w:p w14:paraId="3FF98687" w14:textId="77777777" w:rsidR="006C1C8C" w:rsidRPr="00F17DA4" w:rsidRDefault="006C1C8C" w:rsidP="006C1C8C">
            <w:pPr>
              <w:spacing w:line="240" w:lineRule="atLeast"/>
              <w:ind w:right="-104"/>
              <w:rPr>
                <w:rFonts w:ascii="CordiaUPC" w:hAnsi="CordiaUPC" w:cs="CordiaUPC"/>
                <w:sz w:val="26"/>
                <w:szCs w:val="26"/>
                <w:lang w:eastAsia="th-TH"/>
              </w:rPr>
            </w:pPr>
            <w:r w:rsidRPr="00F17DA4">
              <w:rPr>
                <w:rFonts w:ascii="CordiaUPC" w:hAnsi="CordiaUPC" w:cs="CordiaUPC"/>
                <w:sz w:val="26"/>
                <w:szCs w:val="26"/>
                <w:lang w:eastAsia="th-TH"/>
              </w:rPr>
              <w:t>Investments</w:t>
            </w:r>
          </w:p>
        </w:tc>
        <w:tc>
          <w:tcPr>
            <w:tcW w:w="963" w:type="dxa"/>
            <w:vAlign w:val="bottom"/>
          </w:tcPr>
          <w:p w14:paraId="62AAB0AC" w14:textId="7CDCBB6A" w:rsidR="006C1C8C" w:rsidRPr="00F17DA4" w:rsidRDefault="006C1C8C" w:rsidP="006C1C8C">
            <w:pPr>
              <w:tabs>
                <w:tab w:val="decimal" w:pos="704"/>
              </w:tabs>
              <w:spacing w:line="240" w:lineRule="atLeast"/>
              <w:ind w:left="-103" w:right="-76"/>
              <w:rPr>
                <w:rFonts w:ascii="CordiaUPC" w:hAnsi="CordiaUPC" w:cs="CordiaUPC"/>
                <w:sz w:val="26"/>
                <w:szCs w:val="26"/>
              </w:rPr>
            </w:pPr>
            <w:r>
              <w:rPr>
                <w:rFonts w:ascii="CordiaUPC" w:hAnsi="CordiaUPC" w:cs="CordiaUPC"/>
                <w:sz w:val="26"/>
                <w:szCs w:val="26"/>
              </w:rPr>
              <w:t>5</w:t>
            </w:r>
            <w:r w:rsidR="000A4F4F">
              <w:rPr>
                <w:rFonts w:ascii="CordiaUPC" w:hAnsi="CordiaUPC" w:cs="CordiaUPC"/>
                <w:sz w:val="26"/>
                <w:szCs w:val="26"/>
              </w:rPr>
              <w:t>5</w:t>
            </w:r>
          </w:p>
        </w:tc>
        <w:tc>
          <w:tcPr>
            <w:tcW w:w="236" w:type="dxa"/>
            <w:vAlign w:val="bottom"/>
          </w:tcPr>
          <w:p w14:paraId="4948A933"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67" w:type="dxa"/>
            <w:vAlign w:val="bottom"/>
          </w:tcPr>
          <w:p w14:paraId="038FE6E4" w14:textId="46AA3AFF" w:rsidR="006C1C8C" w:rsidRPr="00F17DA4" w:rsidRDefault="006C1C8C" w:rsidP="006C1C8C">
            <w:pPr>
              <w:tabs>
                <w:tab w:val="decimal" w:pos="704"/>
              </w:tabs>
              <w:spacing w:line="240" w:lineRule="atLeast"/>
              <w:ind w:left="-103" w:right="-76"/>
              <w:rPr>
                <w:rFonts w:ascii="CordiaUPC" w:hAnsi="CordiaUPC" w:cs="CordiaUPC"/>
                <w:sz w:val="26"/>
                <w:szCs w:val="26"/>
              </w:rPr>
            </w:pPr>
            <w:r>
              <w:rPr>
                <w:rFonts w:ascii="CordiaUPC" w:hAnsi="CordiaUPC" w:cs="CordiaUPC"/>
                <w:sz w:val="26"/>
                <w:szCs w:val="26"/>
              </w:rPr>
              <w:t>4</w:t>
            </w:r>
          </w:p>
        </w:tc>
        <w:tc>
          <w:tcPr>
            <w:tcW w:w="236" w:type="dxa"/>
            <w:vAlign w:val="bottom"/>
          </w:tcPr>
          <w:p w14:paraId="429978BE"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348" w:type="dxa"/>
            <w:vAlign w:val="bottom"/>
          </w:tcPr>
          <w:p w14:paraId="14B9E88B" w14:textId="0BA61B36" w:rsidR="006C1C8C" w:rsidRPr="00F17DA4" w:rsidRDefault="006C1C8C" w:rsidP="006C1C8C">
            <w:pPr>
              <w:tabs>
                <w:tab w:val="decimal" w:pos="704"/>
              </w:tabs>
              <w:spacing w:line="240" w:lineRule="atLeast"/>
              <w:ind w:left="-103" w:right="-76"/>
              <w:rPr>
                <w:rFonts w:ascii="CordiaUPC" w:hAnsi="CordiaUPC" w:cs="CordiaUPC"/>
                <w:sz w:val="26"/>
                <w:szCs w:val="26"/>
              </w:rPr>
            </w:pPr>
            <w:r w:rsidRPr="00C1250D">
              <w:rPr>
                <w:rFonts w:ascii="CordiaUPC" w:hAnsi="CordiaUPC" w:cs="CordiaUPC"/>
                <w:sz w:val="26"/>
                <w:szCs w:val="26"/>
              </w:rPr>
              <w:t>1,94</w:t>
            </w:r>
            <w:r>
              <w:rPr>
                <w:rFonts w:ascii="CordiaUPC" w:hAnsi="CordiaUPC" w:cs="CordiaUPC"/>
                <w:sz w:val="26"/>
                <w:szCs w:val="26"/>
              </w:rPr>
              <w:t>0</w:t>
            </w:r>
          </w:p>
        </w:tc>
        <w:tc>
          <w:tcPr>
            <w:tcW w:w="236" w:type="dxa"/>
            <w:vAlign w:val="bottom"/>
          </w:tcPr>
          <w:p w14:paraId="3B1AD5F7" w14:textId="77777777" w:rsidR="006C1C8C" w:rsidRPr="00F17DA4" w:rsidRDefault="006C1C8C" w:rsidP="006C1C8C">
            <w:pPr>
              <w:tabs>
                <w:tab w:val="decimal" w:pos="704"/>
              </w:tabs>
              <w:spacing w:line="240" w:lineRule="atLeast"/>
              <w:ind w:left="-103" w:right="-76"/>
              <w:rPr>
                <w:rFonts w:ascii="CordiaUPC" w:hAnsi="CordiaUPC" w:cs="CordiaUPC"/>
                <w:sz w:val="26"/>
                <w:szCs w:val="26"/>
              </w:rPr>
            </w:pPr>
          </w:p>
        </w:tc>
        <w:tc>
          <w:tcPr>
            <w:tcW w:w="1159" w:type="dxa"/>
            <w:vAlign w:val="bottom"/>
          </w:tcPr>
          <w:p w14:paraId="0F8F4AC9" w14:textId="05B0344B" w:rsidR="006C1C8C" w:rsidRPr="00F17DA4" w:rsidRDefault="000A4F4F" w:rsidP="006C1C8C">
            <w:pPr>
              <w:tabs>
                <w:tab w:val="decimal" w:pos="704"/>
              </w:tabs>
              <w:spacing w:line="240" w:lineRule="atLeast"/>
              <w:ind w:left="-103" w:right="-76"/>
              <w:rPr>
                <w:rFonts w:ascii="CordiaUPC" w:hAnsi="CordiaUPC" w:cs="CordiaUPC"/>
                <w:sz w:val="26"/>
                <w:szCs w:val="26"/>
              </w:rPr>
            </w:pPr>
            <w:r>
              <w:rPr>
                <w:rFonts w:ascii="CordiaUPC" w:hAnsi="CordiaUPC" w:cs="CordiaUPC"/>
                <w:sz w:val="26"/>
                <w:szCs w:val="26"/>
              </w:rPr>
              <w:t>1,999</w:t>
            </w:r>
          </w:p>
        </w:tc>
      </w:tr>
      <w:tr w:rsidR="006C1C8C" w:rsidRPr="00F17DA4" w14:paraId="37CB0E3D" w14:textId="77777777" w:rsidTr="00AD169B">
        <w:tc>
          <w:tcPr>
            <w:tcW w:w="4221" w:type="dxa"/>
          </w:tcPr>
          <w:p w14:paraId="0E41E3B0" w14:textId="6034BF37" w:rsidR="006C1C8C" w:rsidRPr="00F17DA4" w:rsidRDefault="006C1C8C" w:rsidP="00AD169B">
            <w:pPr>
              <w:spacing w:line="240" w:lineRule="atLeast"/>
              <w:ind w:left="156" w:right="-104" w:hanging="156"/>
              <w:rPr>
                <w:rFonts w:ascii="CordiaUPC" w:hAnsi="CordiaUPC" w:cs="CordiaUPC"/>
                <w:sz w:val="26"/>
                <w:szCs w:val="26"/>
                <w:lang w:eastAsia="th-TH"/>
              </w:rPr>
            </w:pPr>
            <w:r w:rsidRPr="00F17DA4">
              <w:rPr>
                <w:rFonts w:ascii="CordiaUPC" w:hAnsi="CordiaUPC" w:cs="CordiaUPC"/>
                <w:sz w:val="26"/>
                <w:szCs w:val="26"/>
                <w:lang w:eastAsia="th-TH"/>
              </w:rPr>
              <w:t>Loans to customers and accrued</w:t>
            </w:r>
            <w:r>
              <w:rPr>
                <w:rFonts w:ascii="CordiaUPC" w:hAnsi="CordiaUPC" w:cs="CordiaUPC"/>
                <w:sz w:val="26"/>
                <w:szCs w:val="26"/>
                <w:lang w:eastAsia="th-TH"/>
              </w:rPr>
              <w:t xml:space="preserve"> </w:t>
            </w:r>
            <w:r w:rsidR="00AD169B">
              <w:rPr>
                <w:rFonts w:ascii="CordiaUPC" w:hAnsi="CordiaUPC" w:cs="CordiaUPC"/>
                <w:sz w:val="26"/>
                <w:szCs w:val="26"/>
                <w:lang w:eastAsia="th-TH"/>
              </w:rPr>
              <w:t xml:space="preserve">interest </w:t>
            </w:r>
            <w:r>
              <w:rPr>
                <w:rFonts w:ascii="CordiaUPC" w:hAnsi="CordiaUPC" w:cs="CordiaUPC"/>
                <w:sz w:val="26"/>
                <w:szCs w:val="26"/>
                <w:lang w:eastAsia="th-TH"/>
              </w:rPr>
              <w:t>r</w:t>
            </w:r>
            <w:r w:rsidRPr="00F17DA4">
              <w:rPr>
                <w:rFonts w:ascii="CordiaUPC" w:hAnsi="CordiaUPC" w:cs="CordiaUPC"/>
                <w:sz w:val="26"/>
                <w:szCs w:val="26"/>
                <w:lang w:eastAsia="th-TH"/>
              </w:rPr>
              <w:t>eceivables</w:t>
            </w:r>
          </w:p>
        </w:tc>
        <w:tc>
          <w:tcPr>
            <w:tcW w:w="963" w:type="dxa"/>
            <w:vAlign w:val="bottom"/>
          </w:tcPr>
          <w:p w14:paraId="10C89581" w14:textId="75119144" w:rsidR="006C1C8C" w:rsidRPr="00F17DA4" w:rsidRDefault="006C1C8C" w:rsidP="006C1C8C">
            <w:pPr>
              <w:tabs>
                <w:tab w:val="decimal" w:pos="704"/>
              </w:tabs>
              <w:spacing w:line="240" w:lineRule="atLeast"/>
              <w:ind w:left="-103" w:right="-76"/>
              <w:rPr>
                <w:rFonts w:ascii="CordiaUPC" w:hAnsi="CordiaUPC" w:cs="CordiaUPC"/>
                <w:sz w:val="26"/>
                <w:szCs w:val="26"/>
              </w:rPr>
            </w:pPr>
            <w:r>
              <w:rPr>
                <w:rFonts w:ascii="CordiaUPC" w:hAnsi="CordiaUPC" w:cs="CordiaUPC"/>
                <w:sz w:val="26"/>
                <w:szCs w:val="26"/>
              </w:rPr>
              <w:t>10,116</w:t>
            </w:r>
          </w:p>
        </w:tc>
        <w:tc>
          <w:tcPr>
            <w:tcW w:w="236" w:type="dxa"/>
            <w:vAlign w:val="bottom"/>
          </w:tcPr>
          <w:p w14:paraId="7A1C4309"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67" w:type="dxa"/>
            <w:vAlign w:val="bottom"/>
          </w:tcPr>
          <w:p w14:paraId="2944B3EC" w14:textId="3DFED451" w:rsidR="006C1C8C" w:rsidRPr="00F17DA4" w:rsidRDefault="006C1C8C" w:rsidP="006C1C8C">
            <w:pPr>
              <w:tabs>
                <w:tab w:val="decimal" w:pos="704"/>
              </w:tabs>
              <w:spacing w:line="240" w:lineRule="atLeast"/>
              <w:ind w:left="-103" w:right="-76"/>
              <w:rPr>
                <w:rFonts w:ascii="CordiaUPC" w:hAnsi="CordiaUPC" w:cs="CordiaUPC"/>
                <w:sz w:val="26"/>
                <w:szCs w:val="26"/>
              </w:rPr>
            </w:pPr>
            <w:r>
              <w:rPr>
                <w:rFonts w:ascii="CordiaUPC" w:hAnsi="CordiaUPC" w:cs="CordiaUPC"/>
                <w:sz w:val="26"/>
                <w:szCs w:val="26"/>
              </w:rPr>
              <w:t>21,923</w:t>
            </w:r>
          </w:p>
        </w:tc>
        <w:tc>
          <w:tcPr>
            <w:tcW w:w="236" w:type="dxa"/>
            <w:vAlign w:val="bottom"/>
          </w:tcPr>
          <w:p w14:paraId="4BB71DC1"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348" w:type="dxa"/>
            <w:vAlign w:val="bottom"/>
          </w:tcPr>
          <w:p w14:paraId="4AFD57B8" w14:textId="7423EF94" w:rsidR="006C1C8C" w:rsidRPr="00F17DA4" w:rsidRDefault="006C1C8C" w:rsidP="006C1C8C">
            <w:pPr>
              <w:tabs>
                <w:tab w:val="decimal" w:pos="704"/>
              </w:tabs>
              <w:spacing w:line="240" w:lineRule="atLeast"/>
              <w:ind w:left="-103" w:right="-76"/>
              <w:rPr>
                <w:rFonts w:ascii="CordiaUPC" w:hAnsi="CordiaUPC" w:cs="CordiaUPC"/>
                <w:sz w:val="26"/>
                <w:szCs w:val="26"/>
              </w:rPr>
            </w:pPr>
            <w:r>
              <w:rPr>
                <w:rFonts w:ascii="CordiaUPC" w:hAnsi="CordiaUPC" w:cs="CordiaUPC"/>
                <w:sz w:val="26"/>
                <w:szCs w:val="26"/>
              </w:rPr>
              <w:t>21,761</w:t>
            </w:r>
          </w:p>
        </w:tc>
        <w:tc>
          <w:tcPr>
            <w:tcW w:w="236" w:type="dxa"/>
            <w:vAlign w:val="bottom"/>
          </w:tcPr>
          <w:p w14:paraId="741B092E" w14:textId="77777777" w:rsidR="006C1C8C" w:rsidRPr="00F17DA4" w:rsidRDefault="006C1C8C" w:rsidP="006C1C8C">
            <w:pPr>
              <w:tabs>
                <w:tab w:val="decimal" w:pos="704"/>
              </w:tabs>
              <w:spacing w:line="240" w:lineRule="atLeast"/>
              <w:ind w:left="-103" w:right="-76"/>
              <w:rPr>
                <w:rFonts w:ascii="CordiaUPC" w:hAnsi="CordiaUPC" w:cs="CordiaUPC"/>
                <w:sz w:val="26"/>
                <w:szCs w:val="26"/>
              </w:rPr>
            </w:pPr>
          </w:p>
        </w:tc>
        <w:tc>
          <w:tcPr>
            <w:tcW w:w="1159" w:type="dxa"/>
            <w:vAlign w:val="bottom"/>
          </w:tcPr>
          <w:p w14:paraId="4C3C13A9" w14:textId="21AAFDE6" w:rsidR="006C1C8C" w:rsidRPr="00F17DA4" w:rsidRDefault="006C1C8C" w:rsidP="006C1C8C">
            <w:pPr>
              <w:tabs>
                <w:tab w:val="decimal" w:pos="704"/>
              </w:tabs>
              <w:spacing w:line="240" w:lineRule="atLeast"/>
              <w:ind w:left="-103" w:right="-76"/>
              <w:rPr>
                <w:rFonts w:ascii="CordiaUPC" w:hAnsi="CordiaUPC" w:cs="CordiaUPC"/>
                <w:sz w:val="26"/>
                <w:szCs w:val="26"/>
              </w:rPr>
            </w:pPr>
            <w:r>
              <w:rPr>
                <w:rFonts w:ascii="CordiaUPC" w:hAnsi="CordiaUPC" w:cs="CordiaUPC"/>
                <w:sz w:val="26"/>
                <w:szCs w:val="26"/>
              </w:rPr>
              <w:t>53,800</w:t>
            </w:r>
          </w:p>
        </w:tc>
      </w:tr>
      <w:tr w:rsidR="006C1C8C" w:rsidRPr="00F17DA4" w14:paraId="3C68831D" w14:textId="77777777" w:rsidTr="00AD169B">
        <w:tc>
          <w:tcPr>
            <w:tcW w:w="4221" w:type="dxa"/>
          </w:tcPr>
          <w:p w14:paraId="2AB7BAF5" w14:textId="77777777" w:rsidR="006C1C8C" w:rsidRPr="00F17DA4" w:rsidRDefault="006C1C8C" w:rsidP="006C1C8C">
            <w:pPr>
              <w:spacing w:line="240" w:lineRule="atLeast"/>
              <w:ind w:right="-104"/>
              <w:rPr>
                <w:rFonts w:ascii="CordiaUPC" w:hAnsi="CordiaUPC" w:cs="CordiaUPC"/>
                <w:sz w:val="26"/>
                <w:szCs w:val="26"/>
                <w:lang w:eastAsia="th-TH"/>
              </w:rPr>
            </w:pPr>
            <w:r w:rsidRPr="00F17DA4">
              <w:rPr>
                <w:rFonts w:ascii="CordiaUPC" w:hAnsi="CordiaUPC" w:cs="CordiaUPC"/>
                <w:sz w:val="26"/>
                <w:szCs w:val="26"/>
                <w:lang w:eastAsia="th-TH"/>
              </w:rPr>
              <w:t xml:space="preserve">Other </w:t>
            </w:r>
            <w:r w:rsidRPr="00F17DA4">
              <w:rPr>
                <w:rFonts w:ascii="CordiaUPC" w:hAnsi="CordiaUPC" w:cs="CordiaUPC"/>
                <w:sz w:val="26"/>
                <w:szCs w:val="26"/>
                <w:lang w:eastAsia="th-TH" w:bidi="th-TH"/>
              </w:rPr>
              <w:t xml:space="preserve">financial </w:t>
            </w:r>
            <w:r w:rsidRPr="00F17DA4">
              <w:rPr>
                <w:rFonts w:ascii="CordiaUPC" w:hAnsi="CordiaUPC" w:cs="CordiaUPC"/>
                <w:sz w:val="26"/>
                <w:szCs w:val="26"/>
                <w:lang w:eastAsia="th-TH"/>
              </w:rPr>
              <w:t>assets</w:t>
            </w:r>
          </w:p>
        </w:tc>
        <w:tc>
          <w:tcPr>
            <w:tcW w:w="963" w:type="dxa"/>
            <w:vAlign w:val="bottom"/>
          </w:tcPr>
          <w:p w14:paraId="658C0AA4" w14:textId="37DB2138" w:rsidR="006C1C8C" w:rsidRPr="00F17DA4" w:rsidRDefault="006C1C8C" w:rsidP="006C1C8C">
            <w:pPr>
              <w:tabs>
                <w:tab w:val="decimal" w:pos="704"/>
              </w:tabs>
              <w:spacing w:line="240" w:lineRule="atLeast"/>
              <w:ind w:left="-103" w:right="-76"/>
              <w:rPr>
                <w:rFonts w:ascii="CordiaUPC" w:hAnsi="CordiaUPC" w:cs="CordiaUPC"/>
                <w:sz w:val="26"/>
                <w:szCs w:val="26"/>
              </w:rPr>
            </w:pPr>
            <w:r>
              <w:rPr>
                <w:rFonts w:ascii="CordiaUPC" w:hAnsi="CordiaUPC" w:cs="CordiaUPC"/>
                <w:sz w:val="26"/>
                <w:szCs w:val="26"/>
              </w:rPr>
              <w:t>14</w:t>
            </w:r>
          </w:p>
        </w:tc>
        <w:tc>
          <w:tcPr>
            <w:tcW w:w="236" w:type="dxa"/>
            <w:vAlign w:val="bottom"/>
          </w:tcPr>
          <w:p w14:paraId="488113EA"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67" w:type="dxa"/>
            <w:vAlign w:val="bottom"/>
          </w:tcPr>
          <w:p w14:paraId="1AE5C5C9" w14:textId="6C9631D0" w:rsidR="006C1C8C" w:rsidRPr="00F17DA4" w:rsidRDefault="006C1C8C" w:rsidP="006C1C8C">
            <w:pPr>
              <w:tabs>
                <w:tab w:val="decimal" w:pos="704"/>
              </w:tabs>
              <w:spacing w:line="240" w:lineRule="atLeast"/>
              <w:ind w:left="-103" w:right="-76"/>
              <w:rPr>
                <w:rFonts w:ascii="CordiaUPC" w:hAnsi="CordiaUPC" w:cs="CordiaUPC"/>
                <w:sz w:val="26"/>
                <w:szCs w:val="26"/>
              </w:rPr>
            </w:pPr>
            <w:r>
              <w:rPr>
                <w:rFonts w:ascii="CordiaUPC" w:hAnsi="CordiaUPC" w:cs="CordiaUPC"/>
                <w:sz w:val="26"/>
                <w:szCs w:val="26"/>
              </w:rPr>
              <w:t>105</w:t>
            </w:r>
          </w:p>
        </w:tc>
        <w:tc>
          <w:tcPr>
            <w:tcW w:w="236" w:type="dxa"/>
            <w:vAlign w:val="bottom"/>
          </w:tcPr>
          <w:p w14:paraId="7BE17852"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348" w:type="dxa"/>
            <w:vAlign w:val="bottom"/>
          </w:tcPr>
          <w:p w14:paraId="13D1ECDC" w14:textId="5901FBE9" w:rsidR="006C1C8C" w:rsidRPr="00F17DA4" w:rsidRDefault="006C1C8C" w:rsidP="006C1C8C">
            <w:pPr>
              <w:tabs>
                <w:tab w:val="decimal" w:pos="704"/>
              </w:tabs>
              <w:spacing w:line="240" w:lineRule="atLeast"/>
              <w:ind w:left="-103" w:right="-76"/>
              <w:rPr>
                <w:rFonts w:ascii="CordiaUPC" w:hAnsi="CordiaUPC" w:cs="CordiaUPC"/>
                <w:sz w:val="26"/>
                <w:szCs w:val="26"/>
              </w:rPr>
            </w:pPr>
            <w:r>
              <w:rPr>
                <w:rFonts w:ascii="CordiaUPC" w:hAnsi="CordiaUPC" w:cs="CordiaUPC"/>
                <w:sz w:val="26"/>
                <w:szCs w:val="26"/>
              </w:rPr>
              <w:t>356</w:t>
            </w:r>
          </w:p>
        </w:tc>
        <w:tc>
          <w:tcPr>
            <w:tcW w:w="236" w:type="dxa"/>
            <w:vAlign w:val="bottom"/>
          </w:tcPr>
          <w:p w14:paraId="77786C31" w14:textId="77777777" w:rsidR="006C1C8C" w:rsidRPr="00F17DA4" w:rsidRDefault="006C1C8C" w:rsidP="006C1C8C">
            <w:pPr>
              <w:tabs>
                <w:tab w:val="decimal" w:pos="704"/>
              </w:tabs>
              <w:spacing w:line="240" w:lineRule="atLeast"/>
              <w:ind w:left="-103" w:right="-76"/>
              <w:rPr>
                <w:rFonts w:ascii="CordiaUPC" w:hAnsi="CordiaUPC" w:cs="CordiaUPC"/>
                <w:sz w:val="26"/>
                <w:szCs w:val="26"/>
              </w:rPr>
            </w:pPr>
          </w:p>
        </w:tc>
        <w:tc>
          <w:tcPr>
            <w:tcW w:w="1159" w:type="dxa"/>
            <w:vAlign w:val="bottom"/>
          </w:tcPr>
          <w:p w14:paraId="61DB7D73" w14:textId="3C2A0385" w:rsidR="006C1C8C" w:rsidRPr="00F17DA4" w:rsidRDefault="006C1C8C" w:rsidP="006C1C8C">
            <w:pPr>
              <w:tabs>
                <w:tab w:val="decimal" w:pos="704"/>
              </w:tabs>
              <w:spacing w:line="240" w:lineRule="atLeast"/>
              <w:ind w:left="-103" w:right="-76"/>
              <w:rPr>
                <w:rFonts w:ascii="CordiaUPC" w:hAnsi="CordiaUPC" w:cs="CordiaUPC"/>
                <w:sz w:val="26"/>
                <w:szCs w:val="26"/>
              </w:rPr>
            </w:pPr>
            <w:r>
              <w:rPr>
                <w:rFonts w:ascii="CordiaUPC" w:hAnsi="CordiaUPC" w:cs="CordiaUPC"/>
                <w:sz w:val="26"/>
                <w:szCs w:val="26"/>
              </w:rPr>
              <w:t>475</w:t>
            </w:r>
          </w:p>
        </w:tc>
      </w:tr>
      <w:tr w:rsidR="006C1C8C" w:rsidRPr="00F17DA4" w14:paraId="3BB89BC2" w14:textId="77777777" w:rsidTr="00AD169B">
        <w:tc>
          <w:tcPr>
            <w:tcW w:w="4221" w:type="dxa"/>
          </w:tcPr>
          <w:p w14:paraId="107ABD50" w14:textId="77777777" w:rsidR="006C1C8C" w:rsidRPr="00F17DA4" w:rsidRDefault="006C1C8C" w:rsidP="006C1C8C">
            <w:pPr>
              <w:spacing w:line="240" w:lineRule="atLeast"/>
              <w:ind w:right="-104"/>
              <w:rPr>
                <w:rFonts w:ascii="CordiaUPC" w:hAnsi="CordiaUPC" w:cs="CordiaUPC"/>
                <w:sz w:val="26"/>
                <w:szCs w:val="26"/>
                <w:lang w:eastAsia="th-TH"/>
              </w:rPr>
            </w:pPr>
            <w:r w:rsidRPr="00F17DA4">
              <w:rPr>
                <w:rFonts w:ascii="CordiaUPC" w:hAnsi="CordiaUPC" w:cs="CordiaUPC"/>
                <w:sz w:val="26"/>
                <w:szCs w:val="26"/>
                <w:lang w:eastAsia="th-TH"/>
              </w:rPr>
              <w:t>Loan commitments and financial guarantee</w:t>
            </w:r>
          </w:p>
        </w:tc>
        <w:tc>
          <w:tcPr>
            <w:tcW w:w="963" w:type="dxa"/>
            <w:vAlign w:val="bottom"/>
          </w:tcPr>
          <w:p w14:paraId="4FBD6E5E" w14:textId="3CEFCE72" w:rsidR="006C1C8C" w:rsidRPr="00F17DA4" w:rsidRDefault="006C1C8C" w:rsidP="006C1C8C">
            <w:pPr>
              <w:tabs>
                <w:tab w:val="decimal" w:pos="704"/>
              </w:tabs>
              <w:spacing w:line="240" w:lineRule="atLeast"/>
              <w:ind w:left="-103" w:right="-76"/>
              <w:rPr>
                <w:rFonts w:ascii="CordiaUPC" w:hAnsi="CordiaUPC" w:cs="CordiaUPC"/>
                <w:sz w:val="26"/>
                <w:szCs w:val="26"/>
              </w:rPr>
            </w:pPr>
            <w:r>
              <w:rPr>
                <w:rFonts w:ascii="CordiaUPC" w:hAnsi="CordiaUPC" w:cs="CordiaUPC"/>
                <w:sz w:val="26"/>
                <w:szCs w:val="26"/>
              </w:rPr>
              <w:t>751</w:t>
            </w:r>
          </w:p>
        </w:tc>
        <w:tc>
          <w:tcPr>
            <w:tcW w:w="236" w:type="dxa"/>
            <w:vAlign w:val="bottom"/>
          </w:tcPr>
          <w:p w14:paraId="313FF0DA"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67" w:type="dxa"/>
            <w:vAlign w:val="bottom"/>
          </w:tcPr>
          <w:p w14:paraId="7D07B9D4" w14:textId="56CFC58D" w:rsidR="006C1C8C" w:rsidRPr="00F17DA4" w:rsidRDefault="006C1C8C" w:rsidP="006C1C8C">
            <w:pPr>
              <w:tabs>
                <w:tab w:val="decimal" w:pos="704"/>
              </w:tabs>
              <w:spacing w:line="240" w:lineRule="atLeast"/>
              <w:ind w:left="-103" w:right="-76"/>
              <w:rPr>
                <w:rFonts w:ascii="CordiaUPC" w:hAnsi="CordiaUPC" w:cs="CordiaUPC"/>
                <w:sz w:val="26"/>
                <w:szCs w:val="26"/>
              </w:rPr>
            </w:pPr>
            <w:r>
              <w:rPr>
                <w:rFonts w:ascii="CordiaUPC" w:hAnsi="CordiaUPC" w:cs="CordiaUPC"/>
                <w:sz w:val="26"/>
                <w:szCs w:val="26"/>
              </w:rPr>
              <w:t>473</w:t>
            </w:r>
          </w:p>
        </w:tc>
        <w:tc>
          <w:tcPr>
            <w:tcW w:w="236" w:type="dxa"/>
            <w:vAlign w:val="bottom"/>
          </w:tcPr>
          <w:p w14:paraId="2C70E3AB"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348" w:type="dxa"/>
            <w:vAlign w:val="bottom"/>
          </w:tcPr>
          <w:p w14:paraId="01DACF19" w14:textId="7BDA9FC4" w:rsidR="006C1C8C" w:rsidRPr="00F17DA4" w:rsidRDefault="006C1C8C" w:rsidP="006C1C8C">
            <w:pPr>
              <w:tabs>
                <w:tab w:val="decimal" w:pos="704"/>
              </w:tabs>
              <w:spacing w:line="240" w:lineRule="atLeast"/>
              <w:ind w:left="-103" w:right="-76"/>
              <w:rPr>
                <w:rFonts w:ascii="CordiaUPC" w:hAnsi="CordiaUPC" w:cs="CordiaUPC"/>
                <w:sz w:val="26"/>
                <w:szCs w:val="26"/>
              </w:rPr>
            </w:pPr>
            <w:r>
              <w:rPr>
                <w:rFonts w:ascii="CordiaUPC" w:hAnsi="CordiaUPC" w:cs="CordiaUPC"/>
                <w:sz w:val="26"/>
                <w:szCs w:val="26"/>
              </w:rPr>
              <w:t>265</w:t>
            </w:r>
          </w:p>
        </w:tc>
        <w:tc>
          <w:tcPr>
            <w:tcW w:w="236" w:type="dxa"/>
            <w:vAlign w:val="bottom"/>
          </w:tcPr>
          <w:p w14:paraId="4247997F" w14:textId="77777777" w:rsidR="006C1C8C" w:rsidRPr="00F17DA4" w:rsidRDefault="006C1C8C" w:rsidP="006C1C8C">
            <w:pPr>
              <w:tabs>
                <w:tab w:val="decimal" w:pos="704"/>
              </w:tabs>
              <w:spacing w:line="240" w:lineRule="atLeast"/>
              <w:ind w:left="-103" w:right="-76"/>
              <w:rPr>
                <w:rFonts w:ascii="CordiaUPC" w:hAnsi="CordiaUPC" w:cs="CordiaUPC"/>
                <w:sz w:val="26"/>
                <w:szCs w:val="26"/>
              </w:rPr>
            </w:pPr>
          </w:p>
        </w:tc>
        <w:tc>
          <w:tcPr>
            <w:tcW w:w="1159" w:type="dxa"/>
            <w:vAlign w:val="bottom"/>
          </w:tcPr>
          <w:p w14:paraId="4FD86572" w14:textId="0D30117A" w:rsidR="006C1C8C" w:rsidRPr="00F17DA4" w:rsidRDefault="006C1C8C" w:rsidP="006C1C8C">
            <w:pPr>
              <w:tabs>
                <w:tab w:val="decimal" w:pos="704"/>
              </w:tabs>
              <w:spacing w:line="240" w:lineRule="atLeast"/>
              <w:ind w:left="-103" w:right="-76"/>
              <w:rPr>
                <w:rFonts w:ascii="CordiaUPC" w:hAnsi="CordiaUPC" w:cs="CordiaUPC"/>
                <w:sz w:val="26"/>
                <w:szCs w:val="26"/>
              </w:rPr>
            </w:pPr>
            <w:r>
              <w:rPr>
                <w:rFonts w:ascii="CordiaUPC" w:hAnsi="CordiaUPC" w:cs="CordiaUPC"/>
                <w:sz w:val="26"/>
                <w:szCs w:val="26"/>
              </w:rPr>
              <w:t>1,489</w:t>
            </w:r>
          </w:p>
        </w:tc>
      </w:tr>
    </w:tbl>
    <w:p w14:paraId="343C370C" w14:textId="77777777" w:rsidR="00F17DA4" w:rsidRPr="00F17DA4" w:rsidRDefault="00F17DA4" w:rsidP="00F17DA4">
      <w:pPr>
        <w:pStyle w:val="BodyTextIndent"/>
        <w:spacing w:after="0" w:line="240" w:lineRule="atLeast"/>
        <w:ind w:left="544"/>
        <w:jc w:val="thaiDistribute"/>
        <w:rPr>
          <w:rFonts w:ascii="CordiaUPC" w:hAnsi="CordiaUPC" w:cs="CordiaUPC"/>
          <w:sz w:val="26"/>
          <w:szCs w:val="26"/>
        </w:rPr>
      </w:pPr>
    </w:p>
    <w:p w14:paraId="05188B79" w14:textId="77777777" w:rsidR="00F17DA4" w:rsidRPr="00F17DA4" w:rsidRDefault="00F17DA4" w:rsidP="00F17DA4">
      <w:pPr>
        <w:pStyle w:val="BodyTextIndent"/>
        <w:spacing w:after="0" w:line="240" w:lineRule="atLeast"/>
        <w:ind w:left="544"/>
        <w:jc w:val="thaiDistribute"/>
        <w:rPr>
          <w:rFonts w:ascii="CordiaUPC" w:hAnsi="CordiaUPC" w:cs="CordiaUPC"/>
          <w:sz w:val="26"/>
          <w:szCs w:val="26"/>
        </w:rPr>
      </w:pPr>
    </w:p>
    <w:tbl>
      <w:tblPr>
        <w:tblW w:w="9684" w:type="dxa"/>
        <w:tblInd w:w="450" w:type="dxa"/>
        <w:tblLayout w:type="fixed"/>
        <w:tblLook w:val="00A0" w:firstRow="1" w:lastRow="0" w:firstColumn="1" w:lastColumn="0" w:noHBand="0" w:noVBand="0"/>
      </w:tblPr>
      <w:tblGrid>
        <w:gridCol w:w="4230"/>
        <w:gridCol w:w="954"/>
        <w:gridCol w:w="236"/>
        <w:gridCol w:w="1276"/>
        <w:gridCol w:w="236"/>
        <w:gridCol w:w="1339"/>
        <w:gridCol w:w="236"/>
        <w:gridCol w:w="1177"/>
      </w:tblGrid>
      <w:tr w:rsidR="00F17DA4" w:rsidRPr="00F17DA4" w14:paraId="322E5ECC" w14:textId="77777777" w:rsidTr="00AD169B">
        <w:trPr>
          <w:tblHeader/>
        </w:trPr>
        <w:tc>
          <w:tcPr>
            <w:tcW w:w="4230" w:type="dxa"/>
          </w:tcPr>
          <w:p w14:paraId="19AB58B5" w14:textId="77777777" w:rsidR="00F17DA4" w:rsidRPr="00F17DA4" w:rsidRDefault="00F17DA4" w:rsidP="003D307F">
            <w:pPr>
              <w:spacing w:line="240" w:lineRule="atLeast"/>
              <w:ind w:right="-104"/>
              <w:rPr>
                <w:rFonts w:ascii="CordiaUPC" w:hAnsi="CordiaUPC" w:cs="CordiaUPC"/>
                <w:sz w:val="26"/>
                <w:szCs w:val="26"/>
                <w:lang w:eastAsia="th-TH"/>
              </w:rPr>
            </w:pPr>
          </w:p>
        </w:tc>
        <w:tc>
          <w:tcPr>
            <w:tcW w:w="5454" w:type="dxa"/>
            <w:gridSpan w:val="7"/>
          </w:tcPr>
          <w:p w14:paraId="5D76D09F"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b/>
                <w:bCs/>
                <w:sz w:val="26"/>
                <w:szCs w:val="26"/>
              </w:rPr>
              <w:t>Consolidated</w:t>
            </w:r>
          </w:p>
        </w:tc>
      </w:tr>
      <w:tr w:rsidR="00F17DA4" w:rsidRPr="00F17DA4" w14:paraId="2431896F" w14:textId="77777777" w:rsidTr="00AD169B">
        <w:trPr>
          <w:tblHeader/>
        </w:trPr>
        <w:tc>
          <w:tcPr>
            <w:tcW w:w="4230" w:type="dxa"/>
          </w:tcPr>
          <w:p w14:paraId="37F77554" w14:textId="77777777" w:rsidR="00F17DA4" w:rsidRPr="00F17DA4" w:rsidRDefault="00F17DA4" w:rsidP="003D307F">
            <w:pPr>
              <w:spacing w:line="240" w:lineRule="atLeast"/>
              <w:ind w:right="-104"/>
              <w:rPr>
                <w:rFonts w:ascii="CordiaUPC" w:hAnsi="CordiaUPC" w:cs="CordiaUPC"/>
                <w:sz w:val="26"/>
                <w:szCs w:val="26"/>
                <w:lang w:eastAsia="th-TH"/>
              </w:rPr>
            </w:pPr>
          </w:p>
        </w:tc>
        <w:tc>
          <w:tcPr>
            <w:tcW w:w="5454" w:type="dxa"/>
            <w:gridSpan w:val="7"/>
          </w:tcPr>
          <w:p w14:paraId="2B5CDA5A" w14:textId="2BC19914"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31 December 2020</w:t>
            </w:r>
          </w:p>
        </w:tc>
      </w:tr>
      <w:tr w:rsidR="00F17DA4" w:rsidRPr="00F17DA4" w14:paraId="374FED47" w14:textId="77777777" w:rsidTr="00AD169B">
        <w:trPr>
          <w:tblHeader/>
        </w:trPr>
        <w:tc>
          <w:tcPr>
            <w:tcW w:w="4230" w:type="dxa"/>
          </w:tcPr>
          <w:p w14:paraId="1B723FE4" w14:textId="77777777" w:rsidR="00F17DA4" w:rsidRPr="00F17DA4" w:rsidRDefault="00F17DA4" w:rsidP="003D307F">
            <w:pPr>
              <w:spacing w:line="240" w:lineRule="atLeast"/>
              <w:ind w:right="-104"/>
              <w:rPr>
                <w:rFonts w:ascii="CordiaUPC" w:hAnsi="CordiaUPC" w:cs="CordiaUPC"/>
                <w:sz w:val="26"/>
                <w:szCs w:val="26"/>
                <w:lang w:eastAsia="th-TH"/>
              </w:rPr>
            </w:pPr>
          </w:p>
        </w:tc>
        <w:tc>
          <w:tcPr>
            <w:tcW w:w="954" w:type="dxa"/>
          </w:tcPr>
          <w:p w14:paraId="0909DC22"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236" w:type="dxa"/>
          </w:tcPr>
          <w:p w14:paraId="5A4EB0B5"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276" w:type="dxa"/>
          </w:tcPr>
          <w:p w14:paraId="17DDFDFA"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Lifetime</w:t>
            </w:r>
          </w:p>
        </w:tc>
        <w:tc>
          <w:tcPr>
            <w:tcW w:w="236" w:type="dxa"/>
            <w:vAlign w:val="bottom"/>
          </w:tcPr>
          <w:p w14:paraId="3A651AB7"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339" w:type="dxa"/>
          </w:tcPr>
          <w:p w14:paraId="53BEAF7A"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Lifetime</w:t>
            </w:r>
          </w:p>
        </w:tc>
        <w:tc>
          <w:tcPr>
            <w:tcW w:w="236" w:type="dxa"/>
          </w:tcPr>
          <w:p w14:paraId="555EC2B8"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177" w:type="dxa"/>
          </w:tcPr>
          <w:p w14:paraId="2F610029" w14:textId="77777777" w:rsidR="00F17DA4" w:rsidRPr="00F17DA4" w:rsidRDefault="00F17DA4" w:rsidP="003D307F">
            <w:pPr>
              <w:spacing w:line="240" w:lineRule="atLeast"/>
              <w:ind w:left="-108" w:right="-108"/>
              <w:jc w:val="center"/>
              <w:rPr>
                <w:rFonts w:ascii="CordiaUPC" w:hAnsi="CordiaUPC" w:cs="CordiaUPC"/>
                <w:sz w:val="26"/>
                <w:szCs w:val="26"/>
              </w:rPr>
            </w:pPr>
          </w:p>
        </w:tc>
      </w:tr>
      <w:tr w:rsidR="00F17DA4" w:rsidRPr="00F17DA4" w14:paraId="67743BB3" w14:textId="77777777" w:rsidTr="00AD169B">
        <w:trPr>
          <w:tblHeader/>
        </w:trPr>
        <w:tc>
          <w:tcPr>
            <w:tcW w:w="4230" w:type="dxa"/>
          </w:tcPr>
          <w:p w14:paraId="104E821B" w14:textId="77777777" w:rsidR="00F17DA4" w:rsidRPr="00F17DA4" w:rsidRDefault="00F17DA4" w:rsidP="003D307F">
            <w:pPr>
              <w:spacing w:line="240" w:lineRule="atLeast"/>
              <w:ind w:right="-104"/>
              <w:rPr>
                <w:rFonts w:ascii="CordiaUPC" w:hAnsi="CordiaUPC" w:cs="CordiaUPC"/>
                <w:sz w:val="26"/>
                <w:szCs w:val="26"/>
                <w:lang w:eastAsia="th-TH"/>
              </w:rPr>
            </w:pPr>
          </w:p>
        </w:tc>
        <w:tc>
          <w:tcPr>
            <w:tcW w:w="954" w:type="dxa"/>
          </w:tcPr>
          <w:p w14:paraId="2EE1F9F6"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236" w:type="dxa"/>
          </w:tcPr>
          <w:p w14:paraId="2E3F1607"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276" w:type="dxa"/>
          </w:tcPr>
          <w:p w14:paraId="453CE535"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ECL,</w:t>
            </w:r>
          </w:p>
        </w:tc>
        <w:tc>
          <w:tcPr>
            <w:tcW w:w="236" w:type="dxa"/>
            <w:vAlign w:val="bottom"/>
          </w:tcPr>
          <w:p w14:paraId="4C31F3DA"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339" w:type="dxa"/>
          </w:tcPr>
          <w:p w14:paraId="3364C49E"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ECL,</w:t>
            </w:r>
          </w:p>
        </w:tc>
        <w:tc>
          <w:tcPr>
            <w:tcW w:w="236" w:type="dxa"/>
          </w:tcPr>
          <w:p w14:paraId="3BD7B3BF"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177" w:type="dxa"/>
          </w:tcPr>
          <w:p w14:paraId="5D1771C3" w14:textId="77777777" w:rsidR="00F17DA4" w:rsidRPr="00F17DA4" w:rsidRDefault="00F17DA4" w:rsidP="003D307F">
            <w:pPr>
              <w:spacing w:line="240" w:lineRule="atLeast"/>
              <w:ind w:left="-108" w:right="-108"/>
              <w:jc w:val="center"/>
              <w:rPr>
                <w:rFonts w:ascii="CordiaUPC" w:hAnsi="CordiaUPC" w:cs="CordiaUPC"/>
                <w:sz w:val="26"/>
                <w:szCs w:val="26"/>
              </w:rPr>
            </w:pPr>
          </w:p>
        </w:tc>
      </w:tr>
      <w:tr w:rsidR="00F17DA4" w:rsidRPr="00F17DA4" w14:paraId="2832D981" w14:textId="77777777" w:rsidTr="00AD169B">
        <w:trPr>
          <w:tblHeader/>
        </w:trPr>
        <w:tc>
          <w:tcPr>
            <w:tcW w:w="4230" w:type="dxa"/>
          </w:tcPr>
          <w:p w14:paraId="71233783" w14:textId="77777777" w:rsidR="00F17DA4" w:rsidRPr="00F17DA4" w:rsidRDefault="00F17DA4" w:rsidP="003D307F">
            <w:pPr>
              <w:spacing w:line="240" w:lineRule="atLeast"/>
              <w:ind w:right="-104"/>
              <w:rPr>
                <w:rFonts w:ascii="CordiaUPC" w:hAnsi="CordiaUPC" w:cs="CordiaUPC"/>
                <w:sz w:val="26"/>
                <w:szCs w:val="26"/>
                <w:lang w:eastAsia="th-TH"/>
              </w:rPr>
            </w:pPr>
          </w:p>
        </w:tc>
        <w:tc>
          <w:tcPr>
            <w:tcW w:w="954" w:type="dxa"/>
          </w:tcPr>
          <w:p w14:paraId="6F159599"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12-Month</w:t>
            </w:r>
          </w:p>
        </w:tc>
        <w:tc>
          <w:tcPr>
            <w:tcW w:w="236" w:type="dxa"/>
          </w:tcPr>
          <w:p w14:paraId="2A18F5E9"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276" w:type="dxa"/>
          </w:tcPr>
          <w:p w14:paraId="1A9EB1B5"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not credit</w:t>
            </w:r>
          </w:p>
        </w:tc>
        <w:tc>
          <w:tcPr>
            <w:tcW w:w="236" w:type="dxa"/>
            <w:vAlign w:val="bottom"/>
          </w:tcPr>
          <w:p w14:paraId="551419DC"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339" w:type="dxa"/>
          </w:tcPr>
          <w:p w14:paraId="7F30F418"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credit</w:t>
            </w:r>
          </w:p>
        </w:tc>
        <w:tc>
          <w:tcPr>
            <w:tcW w:w="236" w:type="dxa"/>
          </w:tcPr>
          <w:p w14:paraId="1411417F"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177" w:type="dxa"/>
          </w:tcPr>
          <w:p w14:paraId="750A5384" w14:textId="77777777" w:rsidR="00F17DA4" w:rsidRPr="00F17DA4" w:rsidRDefault="00F17DA4" w:rsidP="003D307F">
            <w:pPr>
              <w:spacing w:line="240" w:lineRule="atLeast"/>
              <w:ind w:left="-108" w:right="-108"/>
              <w:jc w:val="center"/>
              <w:rPr>
                <w:rFonts w:ascii="CordiaUPC" w:hAnsi="CordiaUPC" w:cs="CordiaUPC"/>
                <w:sz w:val="26"/>
                <w:szCs w:val="26"/>
              </w:rPr>
            </w:pPr>
          </w:p>
        </w:tc>
      </w:tr>
      <w:tr w:rsidR="00F17DA4" w:rsidRPr="00F17DA4" w14:paraId="52BF49B5" w14:textId="77777777" w:rsidTr="00AD169B">
        <w:trPr>
          <w:tblHeader/>
        </w:trPr>
        <w:tc>
          <w:tcPr>
            <w:tcW w:w="4230" w:type="dxa"/>
          </w:tcPr>
          <w:p w14:paraId="41CEE8BA" w14:textId="77777777" w:rsidR="00F17DA4" w:rsidRPr="00F17DA4" w:rsidRDefault="00F17DA4" w:rsidP="003D307F">
            <w:pPr>
              <w:spacing w:line="240" w:lineRule="atLeast"/>
              <w:ind w:right="-104"/>
              <w:rPr>
                <w:rFonts w:ascii="CordiaUPC" w:hAnsi="CordiaUPC" w:cs="CordiaUPC"/>
                <w:sz w:val="26"/>
                <w:szCs w:val="26"/>
                <w:lang w:eastAsia="th-TH"/>
              </w:rPr>
            </w:pPr>
          </w:p>
        </w:tc>
        <w:tc>
          <w:tcPr>
            <w:tcW w:w="954" w:type="dxa"/>
          </w:tcPr>
          <w:p w14:paraId="39C3109F"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ECL</w:t>
            </w:r>
          </w:p>
        </w:tc>
        <w:tc>
          <w:tcPr>
            <w:tcW w:w="236" w:type="dxa"/>
          </w:tcPr>
          <w:p w14:paraId="0B617091"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276" w:type="dxa"/>
          </w:tcPr>
          <w:p w14:paraId="3428251F"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impaired</w:t>
            </w:r>
          </w:p>
        </w:tc>
        <w:tc>
          <w:tcPr>
            <w:tcW w:w="236" w:type="dxa"/>
            <w:vAlign w:val="bottom"/>
          </w:tcPr>
          <w:p w14:paraId="0324E3D1"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339" w:type="dxa"/>
          </w:tcPr>
          <w:p w14:paraId="39447C54"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impaired</w:t>
            </w:r>
          </w:p>
        </w:tc>
        <w:tc>
          <w:tcPr>
            <w:tcW w:w="236" w:type="dxa"/>
          </w:tcPr>
          <w:p w14:paraId="13626D39"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177" w:type="dxa"/>
          </w:tcPr>
          <w:p w14:paraId="4204F1DC"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Total</w:t>
            </w:r>
          </w:p>
        </w:tc>
      </w:tr>
      <w:tr w:rsidR="00F17DA4" w:rsidRPr="00F17DA4" w14:paraId="15E7646F" w14:textId="77777777" w:rsidTr="00AD169B">
        <w:trPr>
          <w:tblHeader/>
        </w:trPr>
        <w:tc>
          <w:tcPr>
            <w:tcW w:w="4230" w:type="dxa"/>
          </w:tcPr>
          <w:p w14:paraId="0F7B74DB" w14:textId="77777777" w:rsidR="00F17DA4" w:rsidRPr="00F17DA4" w:rsidRDefault="00F17DA4" w:rsidP="003D307F">
            <w:pPr>
              <w:spacing w:line="240" w:lineRule="atLeast"/>
              <w:ind w:right="-104"/>
              <w:rPr>
                <w:rFonts w:ascii="CordiaUPC" w:hAnsi="CordiaUPC" w:cs="CordiaUPC"/>
                <w:sz w:val="26"/>
                <w:szCs w:val="26"/>
                <w:lang w:eastAsia="th-TH"/>
              </w:rPr>
            </w:pPr>
          </w:p>
        </w:tc>
        <w:tc>
          <w:tcPr>
            <w:tcW w:w="5454" w:type="dxa"/>
            <w:gridSpan w:val="7"/>
          </w:tcPr>
          <w:p w14:paraId="0E3EAFB5"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i/>
                <w:iCs/>
                <w:sz w:val="26"/>
                <w:szCs w:val="26"/>
              </w:rPr>
              <w:t>(in million Baht)</w:t>
            </w:r>
          </w:p>
        </w:tc>
      </w:tr>
      <w:tr w:rsidR="00F17DA4" w:rsidRPr="00F17DA4" w14:paraId="1BFC1C14" w14:textId="77777777" w:rsidTr="00AD169B">
        <w:trPr>
          <w:trHeight w:hRule="exact" w:val="115"/>
          <w:tblHeader/>
        </w:trPr>
        <w:tc>
          <w:tcPr>
            <w:tcW w:w="4230" w:type="dxa"/>
          </w:tcPr>
          <w:p w14:paraId="6904BA35" w14:textId="77777777" w:rsidR="00F17DA4" w:rsidRPr="00F17DA4" w:rsidRDefault="00F17DA4" w:rsidP="003D307F">
            <w:pPr>
              <w:spacing w:line="240" w:lineRule="atLeast"/>
              <w:ind w:right="-104"/>
              <w:rPr>
                <w:rFonts w:ascii="CordiaUPC" w:hAnsi="CordiaUPC" w:cs="CordiaUPC"/>
                <w:b/>
                <w:bCs/>
                <w:i/>
                <w:iCs/>
                <w:sz w:val="26"/>
                <w:szCs w:val="26"/>
                <w:lang w:eastAsia="th-TH"/>
              </w:rPr>
            </w:pPr>
          </w:p>
        </w:tc>
        <w:tc>
          <w:tcPr>
            <w:tcW w:w="954" w:type="dxa"/>
          </w:tcPr>
          <w:p w14:paraId="756872D2" w14:textId="77777777" w:rsidR="00F17DA4" w:rsidRPr="00F17DA4" w:rsidRDefault="00F17DA4" w:rsidP="003D307F">
            <w:pPr>
              <w:tabs>
                <w:tab w:val="decimal" w:pos="704"/>
              </w:tabs>
              <w:spacing w:line="240" w:lineRule="atLeast"/>
              <w:ind w:left="-103" w:right="-76"/>
              <w:rPr>
                <w:rFonts w:ascii="CordiaUPC" w:hAnsi="CordiaUPC" w:cs="CordiaUPC"/>
                <w:sz w:val="26"/>
                <w:szCs w:val="26"/>
              </w:rPr>
            </w:pPr>
          </w:p>
        </w:tc>
        <w:tc>
          <w:tcPr>
            <w:tcW w:w="236" w:type="dxa"/>
          </w:tcPr>
          <w:p w14:paraId="4309CDE3" w14:textId="77777777" w:rsidR="00F17DA4" w:rsidRPr="00F17DA4" w:rsidRDefault="00F17DA4" w:rsidP="003D307F">
            <w:pPr>
              <w:tabs>
                <w:tab w:val="decimal" w:pos="704"/>
              </w:tabs>
              <w:spacing w:line="240" w:lineRule="atLeast"/>
              <w:ind w:left="-103" w:right="-76"/>
              <w:rPr>
                <w:rFonts w:ascii="CordiaUPC" w:hAnsi="CordiaUPC" w:cs="CordiaUPC"/>
                <w:sz w:val="26"/>
                <w:szCs w:val="26"/>
              </w:rPr>
            </w:pPr>
          </w:p>
        </w:tc>
        <w:tc>
          <w:tcPr>
            <w:tcW w:w="1276" w:type="dxa"/>
            <w:vAlign w:val="bottom"/>
          </w:tcPr>
          <w:p w14:paraId="6A2C5102" w14:textId="77777777" w:rsidR="00F17DA4" w:rsidRPr="00F17DA4" w:rsidRDefault="00F17DA4" w:rsidP="003D307F">
            <w:pPr>
              <w:tabs>
                <w:tab w:val="decimal" w:pos="704"/>
              </w:tabs>
              <w:spacing w:line="240" w:lineRule="atLeast"/>
              <w:ind w:left="-103" w:right="-76"/>
              <w:rPr>
                <w:rFonts w:ascii="CordiaUPC" w:hAnsi="CordiaUPC" w:cs="CordiaUPC"/>
                <w:sz w:val="26"/>
                <w:szCs w:val="26"/>
              </w:rPr>
            </w:pPr>
          </w:p>
        </w:tc>
        <w:tc>
          <w:tcPr>
            <w:tcW w:w="236" w:type="dxa"/>
            <w:vAlign w:val="bottom"/>
          </w:tcPr>
          <w:p w14:paraId="412CA7DF" w14:textId="77777777" w:rsidR="00F17DA4" w:rsidRPr="00F17DA4" w:rsidRDefault="00F17DA4" w:rsidP="003D307F">
            <w:pPr>
              <w:tabs>
                <w:tab w:val="decimal" w:pos="704"/>
              </w:tabs>
              <w:spacing w:line="240" w:lineRule="atLeast"/>
              <w:ind w:left="-103" w:right="-76"/>
              <w:rPr>
                <w:rFonts w:ascii="CordiaUPC" w:hAnsi="CordiaUPC" w:cs="CordiaUPC"/>
                <w:sz w:val="26"/>
                <w:szCs w:val="26"/>
              </w:rPr>
            </w:pPr>
          </w:p>
        </w:tc>
        <w:tc>
          <w:tcPr>
            <w:tcW w:w="1339" w:type="dxa"/>
            <w:vAlign w:val="bottom"/>
          </w:tcPr>
          <w:p w14:paraId="6930F04C" w14:textId="77777777" w:rsidR="00F17DA4" w:rsidRPr="00F17DA4" w:rsidRDefault="00F17DA4" w:rsidP="003D307F">
            <w:pPr>
              <w:tabs>
                <w:tab w:val="decimal" w:pos="704"/>
              </w:tabs>
              <w:spacing w:line="240" w:lineRule="atLeast"/>
              <w:ind w:left="-103" w:right="-76"/>
              <w:rPr>
                <w:rFonts w:ascii="CordiaUPC" w:hAnsi="CordiaUPC" w:cs="CordiaUPC"/>
                <w:sz w:val="26"/>
                <w:szCs w:val="26"/>
              </w:rPr>
            </w:pPr>
          </w:p>
        </w:tc>
        <w:tc>
          <w:tcPr>
            <w:tcW w:w="236" w:type="dxa"/>
          </w:tcPr>
          <w:p w14:paraId="157F8F18" w14:textId="77777777" w:rsidR="00F17DA4" w:rsidRPr="00F17DA4" w:rsidRDefault="00F17DA4" w:rsidP="003D307F">
            <w:pPr>
              <w:tabs>
                <w:tab w:val="decimal" w:pos="704"/>
              </w:tabs>
              <w:spacing w:line="240" w:lineRule="atLeast"/>
              <w:ind w:left="-103" w:right="-76"/>
              <w:rPr>
                <w:rFonts w:ascii="CordiaUPC" w:hAnsi="CordiaUPC" w:cs="CordiaUPC"/>
                <w:sz w:val="26"/>
                <w:szCs w:val="26"/>
              </w:rPr>
            </w:pPr>
          </w:p>
        </w:tc>
        <w:tc>
          <w:tcPr>
            <w:tcW w:w="1177" w:type="dxa"/>
          </w:tcPr>
          <w:p w14:paraId="59A14C61" w14:textId="77777777" w:rsidR="00F17DA4" w:rsidRPr="00F17DA4" w:rsidRDefault="00F17DA4" w:rsidP="003D307F">
            <w:pPr>
              <w:tabs>
                <w:tab w:val="decimal" w:pos="704"/>
              </w:tabs>
              <w:spacing w:line="240" w:lineRule="atLeast"/>
              <w:ind w:left="-103" w:right="-76"/>
              <w:rPr>
                <w:rFonts w:ascii="CordiaUPC" w:hAnsi="CordiaUPC" w:cs="CordiaUPC"/>
                <w:sz w:val="26"/>
                <w:szCs w:val="26"/>
              </w:rPr>
            </w:pPr>
          </w:p>
        </w:tc>
      </w:tr>
      <w:tr w:rsidR="006C1C8C" w:rsidRPr="00F17DA4" w14:paraId="73018C29" w14:textId="77777777" w:rsidTr="00AD169B">
        <w:tc>
          <w:tcPr>
            <w:tcW w:w="4230" w:type="dxa"/>
          </w:tcPr>
          <w:p w14:paraId="31CDE1E4" w14:textId="77777777" w:rsidR="006C1C8C" w:rsidRPr="00F17DA4" w:rsidRDefault="006C1C8C" w:rsidP="006C1C8C">
            <w:pPr>
              <w:spacing w:line="240" w:lineRule="atLeast"/>
              <w:ind w:right="-104"/>
              <w:rPr>
                <w:rFonts w:ascii="CordiaUPC" w:hAnsi="CordiaUPC" w:cs="CordiaUPC"/>
                <w:spacing w:val="-6"/>
                <w:sz w:val="26"/>
                <w:szCs w:val="26"/>
                <w:lang w:val="en-US" w:eastAsia="th-TH" w:bidi="th-TH"/>
              </w:rPr>
            </w:pPr>
            <w:r w:rsidRPr="00F17DA4">
              <w:rPr>
                <w:rFonts w:ascii="CordiaUPC" w:hAnsi="CordiaUPC" w:cs="CordiaUPC"/>
                <w:spacing w:val="-6"/>
                <w:sz w:val="26"/>
                <w:szCs w:val="26"/>
                <w:lang w:val="en-US" w:eastAsia="th-TH" w:bidi="th-TH"/>
              </w:rPr>
              <w:t>Interbank and money market items</w:t>
            </w:r>
          </w:p>
        </w:tc>
        <w:tc>
          <w:tcPr>
            <w:tcW w:w="954" w:type="dxa"/>
            <w:vAlign w:val="bottom"/>
          </w:tcPr>
          <w:p w14:paraId="425FAB44" w14:textId="2CC6E40A" w:rsidR="006C1C8C" w:rsidRPr="00F17DA4" w:rsidRDefault="006C1C8C" w:rsidP="006C1C8C">
            <w:pPr>
              <w:tabs>
                <w:tab w:val="decimal" w:pos="704"/>
              </w:tabs>
              <w:spacing w:line="240" w:lineRule="atLeast"/>
              <w:ind w:left="-103" w:right="-76"/>
              <w:rPr>
                <w:rFonts w:ascii="CordiaUPC" w:hAnsi="CordiaUPC" w:cs="CordiaUPC"/>
                <w:sz w:val="26"/>
                <w:szCs w:val="26"/>
              </w:rPr>
            </w:pPr>
            <w:r w:rsidRPr="00E8123C">
              <w:rPr>
                <w:rFonts w:ascii="CordiaUPC" w:hAnsi="CordiaUPC" w:cs="CordiaUPC"/>
                <w:sz w:val="26"/>
                <w:szCs w:val="26"/>
              </w:rPr>
              <w:t>80</w:t>
            </w:r>
          </w:p>
        </w:tc>
        <w:tc>
          <w:tcPr>
            <w:tcW w:w="236" w:type="dxa"/>
            <w:vAlign w:val="bottom"/>
          </w:tcPr>
          <w:p w14:paraId="6B3A1576"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76" w:type="dxa"/>
            <w:vAlign w:val="bottom"/>
          </w:tcPr>
          <w:p w14:paraId="2E562DD4" w14:textId="65272A53" w:rsidR="006C1C8C" w:rsidRPr="00F17DA4" w:rsidRDefault="006C1C8C" w:rsidP="006C1C8C">
            <w:pPr>
              <w:tabs>
                <w:tab w:val="decimal" w:pos="704"/>
              </w:tabs>
              <w:spacing w:line="240" w:lineRule="atLeast"/>
              <w:ind w:left="-103" w:right="-76"/>
              <w:rPr>
                <w:rFonts w:ascii="CordiaUPC" w:hAnsi="CordiaUPC" w:cs="CordiaUPC"/>
                <w:sz w:val="26"/>
                <w:szCs w:val="26"/>
              </w:rPr>
            </w:pPr>
            <w:r w:rsidRPr="00E8123C">
              <w:rPr>
                <w:rFonts w:ascii="CordiaUPC" w:hAnsi="CordiaUPC" w:cs="CordiaUPC"/>
                <w:sz w:val="26"/>
                <w:szCs w:val="26"/>
              </w:rPr>
              <w:t>2</w:t>
            </w:r>
          </w:p>
        </w:tc>
        <w:tc>
          <w:tcPr>
            <w:tcW w:w="236" w:type="dxa"/>
            <w:vAlign w:val="bottom"/>
          </w:tcPr>
          <w:p w14:paraId="3B28EF77"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339" w:type="dxa"/>
            <w:vAlign w:val="bottom"/>
          </w:tcPr>
          <w:p w14:paraId="2C776CB7" w14:textId="2A8F9210" w:rsidR="006C1C8C" w:rsidRPr="00F17DA4" w:rsidRDefault="006C1C8C" w:rsidP="006C1C8C">
            <w:pPr>
              <w:tabs>
                <w:tab w:val="decimal" w:pos="704"/>
              </w:tabs>
              <w:spacing w:line="240" w:lineRule="atLeast"/>
              <w:ind w:left="-103" w:right="-76"/>
              <w:rPr>
                <w:rFonts w:ascii="CordiaUPC" w:hAnsi="CordiaUPC" w:cs="CordiaUPC"/>
                <w:sz w:val="26"/>
                <w:szCs w:val="26"/>
              </w:rPr>
            </w:pPr>
            <w:r w:rsidRPr="00E8123C">
              <w:rPr>
                <w:rFonts w:ascii="CordiaUPC" w:hAnsi="CordiaUPC" w:cs="CordiaUPC"/>
                <w:sz w:val="26"/>
                <w:szCs w:val="26"/>
              </w:rPr>
              <w:t>-</w:t>
            </w:r>
          </w:p>
        </w:tc>
        <w:tc>
          <w:tcPr>
            <w:tcW w:w="236" w:type="dxa"/>
            <w:vAlign w:val="bottom"/>
          </w:tcPr>
          <w:p w14:paraId="7C928311" w14:textId="77777777" w:rsidR="006C1C8C" w:rsidRPr="00F17DA4" w:rsidRDefault="006C1C8C" w:rsidP="006C1C8C">
            <w:pPr>
              <w:tabs>
                <w:tab w:val="decimal" w:pos="704"/>
              </w:tabs>
              <w:spacing w:line="240" w:lineRule="atLeast"/>
              <w:ind w:left="-103" w:right="-76"/>
              <w:rPr>
                <w:rFonts w:ascii="CordiaUPC" w:hAnsi="CordiaUPC" w:cs="CordiaUPC"/>
                <w:sz w:val="26"/>
                <w:szCs w:val="26"/>
              </w:rPr>
            </w:pPr>
          </w:p>
        </w:tc>
        <w:tc>
          <w:tcPr>
            <w:tcW w:w="1177" w:type="dxa"/>
            <w:vAlign w:val="bottom"/>
          </w:tcPr>
          <w:p w14:paraId="1BBB142C" w14:textId="60E33678" w:rsidR="006C1C8C" w:rsidRPr="00F17DA4" w:rsidRDefault="006C1C8C" w:rsidP="006C1C8C">
            <w:pPr>
              <w:tabs>
                <w:tab w:val="decimal" w:pos="704"/>
              </w:tabs>
              <w:spacing w:line="240" w:lineRule="atLeast"/>
              <w:ind w:left="-103" w:right="-76"/>
              <w:rPr>
                <w:rFonts w:ascii="CordiaUPC" w:hAnsi="CordiaUPC" w:cs="CordiaUPC"/>
                <w:sz w:val="26"/>
                <w:szCs w:val="26"/>
              </w:rPr>
            </w:pPr>
            <w:r w:rsidRPr="00E8123C">
              <w:rPr>
                <w:rFonts w:ascii="CordiaUPC" w:hAnsi="CordiaUPC" w:cs="CordiaUPC"/>
                <w:sz w:val="26"/>
                <w:szCs w:val="26"/>
              </w:rPr>
              <w:t>82</w:t>
            </w:r>
          </w:p>
        </w:tc>
      </w:tr>
      <w:tr w:rsidR="006C1C8C" w:rsidRPr="00F17DA4" w14:paraId="2C7DD479" w14:textId="77777777" w:rsidTr="00AD169B">
        <w:tc>
          <w:tcPr>
            <w:tcW w:w="4230" w:type="dxa"/>
          </w:tcPr>
          <w:p w14:paraId="1D6AF93B" w14:textId="77777777" w:rsidR="006C1C8C" w:rsidRPr="00F17DA4" w:rsidRDefault="006C1C8C" w:rsidP="006C1C8C">
            <w:pPr>
              <w:spacing w:line="240" w:lineRule="atLeast"/>
              <w:ind w:right="-104"/>
              <w:rPr>
                <w:rFonts w:ascii="CordiaUPC" w:hAnsi="CordiaUPC" w:cs="CordiaUPC"/>
                <w:sz w:val="26"/>
                <w:szCs w:val="26"/>
                <w:lang w:eastAsia="th-TH"/>
              </w:rPr>
            </w:pPr>
            <w:r w:rsidRPr="00F17DA4">
              <w:rPr>
                <w:rFonts w:ascii="CordiaUPC" w:hAnsi="CordiaUPC" w:cs="CordiaUPC"/>
                <w:sz w:val="26"/>
                <w:szCs w:val="26"/>
                <w:lang w:eastAsia="th-TH"/>
              </w:rPr>
              <w:t>Investments</w:t>
            </w:r>
          </w:p>
        </w:tc>
        <w:tc>
          <w:tcPr>
            <w:tcW w:w="954" w:type="dxa"/>
            <w:vAlign w:val="bottom"/>
          </w:tcPr>
          <w:p w14:paraId="2BE81B7C" w14:textId="07AD7E73" w:rsidR="006C1C8C" w:rsidRPr="00F17DA4" w:rsidRDefault="006C1C8C" w:rsidP="006C1C8C">
            <w:pPr>
              <w:tabs>
                <w:tab w:val="decimal" w:pos="704"/>
              </w:tabs>
              <w:spacing w:line="240" w:lineRule="atLeast"/>
              <w:ind w:left="-103" w:right="-76"/>
              <w:rPr>
                <w:rFonts w:ascii="CordiaUPC" w:hAnsi="CordiaUPC" w:cs="CordiaUPC"/>
                <w:sz w:val="26"/>
                <w:szCs w:val="26"/>
              </w:rPr>
            </w:pPr>
            <w:r w:rsidRPr="00E8123C">
              <w:rPr>
                <w:rFonts w:ascii="CordiaUPC" w:hAnsi="CordiaUPC" w:cs="CordiaUPC"/>
                <w:sz w:val="26"/>
                <w:szCs w:val="26"/>
              </w:rPr>
              <w:t>54</w:t>
            </w:r>
          </w:p>
        </w:tc>
        <w:tc>
          <w:tcPr>
            <w:tcW w:w="236" w:type="dxa"/>
            <w:vAlign w:val="bottom"/>
          </w:tcPr>
          <w:p w14:paraId="02732FBB"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76" w:type="dxa"/>
            <w:vAlign w:val="bottom"/>
          </w:tcPr>
          <w:p w14:paraId="17FAB795" w14:textId="25D8C7FD" w:rsidR="006C1C8C" w:rsidRPr="00F17DA4" w:rsidRDefault="006C1C8C" w:rsidP="006C1C8C">
            <w:pPr>
              <w:tabs>
                <w:tab w:val="decimal" w:pos="704"/>
              </w:tabs>
              <w:spacing w:line="240" w:lineRule="atLeast"/>
              <w:ind w:left="-103" w:right="-76"/>
              <w:rPr>
                <w:rFonts w:ascii="CordiaUPC" w:hAnsi="CordiaUPC" w:cs="CordiaUPC"/>
                <w:sz w:val="26"/>
                <w:szCs w:val="26"/>
              </w:rPr>
            </w:pPr>
            <w:r w:rsidRPr="00E8123C">
              <w:rPr>
                <w:rFonts w:ascii="CordiaUPC" w:hAnsi="CordiaUPC" w:cs="CordiaUPC"/>
                <w:sz w:val="26"/>
                <w:szCs w:val="26"/>
              </w:rPr>
              <w:t>5</w:t>
            </w:r>
          </w:p>
        </w:tc>
        <w:tc>
          <w:tcPr>
            <w:tcW w:w="236" w:type="dxa"/>
            <w:vAlign w:val="bottom"/>
          </w:tcPr>
          <w:p w14:paraId="08618DC6"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339" w:type="dxa"/>
            <w:vAlign w:val="bottom"/>
          </w:tcPr>
          <w:p w14:paraId="2188A9B7" w14:textId="087CEFF5" w:rsidR="006C1C8C" w:rsidRPr="00F17DA4" w:rsidRDefault="006C1C8C" w:rsidP="006C1C8C">
            <w:pPr>
              <w:tabs>
                <w:tab w:val="decimal" w:pos="704"/>
              </w:tabs>
              <w:spacing w:line="240" w:lineRule="atLeast"/>
              <w:ind w:left="-103" w:right="-76"/>
              <w:rPr>
                <w:rFonts w:ascii="CordiaUPC" w:hAnsi="CordiaUPC" w:cs="CordiaUPC"/>
                <w:sz w:val="26"/>
                <w:szCs w:val="26"/>
                <w:lang w:bidi="th-TH"/>
              </w:rPr>
            </w:pPr>
            <w:r w:rsidRPr="00E8123C">
              <w:rPr>
                <w:rFonts w:ascii="CordiaUPC" w:hAnsi="CordiaUPC" w:cs="CordiaUPC"/>
                <w:sz w:val="26"/>
                <w:szCs w:val="26"/>
              </w:rPr>
              <w:t>1,708</w:t>
            </w:r>
          </w:p>
        </w:tc>
        <w:tc>
          <w:tcPr>
            <w:tcW w:w="236" w:type="dxa"/>
            <w:vAlign w:val="bottom"/>
          </w:tcPr>
          <w:p w14:paraId="12E3A195" w14:textId="77777777" w:rsidR="006C1C8C" w:rsidRPr="00F17DA4" w:rsidRDefault="006C1C8C" w:rsidP="006C1C8C">
            <w:pPr>
              <w:tabs>
                <w:tab w:val="decimal" w:pos="704"/>
              </w:tabs>
              <w:spacing w:line="240" w:lineRule="atLeast"/>
              <w:ind w:left="-103" w:right="-76"/>
              <w:rPr>
                <w:rFonts w:ascii="CordiaUPC" w:hAnsi="CordiaUPC" w:cs="CordiaUPC"/>
                <w:sz w:val="26"/>
                <w:szCs w:val="26"/>
              </w:rPr>
            </w:pPr>
          </w:p>
        </w:tc>
        <w:tc>
          <w:tcPr>
            <w:tcW w:w="1177" w:type="dxa"/>
            <w:vAlign w:val="bottom"/>
          </w:tcPr>
          <w:p w14:paraId="41BA8B46" w14:textId="3C0E4293" w:rsidR="006C1C8C" w:rsidRPr="00F17DA4" w:rsidRDefault="006C1C8C" w:rsidP="006C1C8C">
            <w:pPr>
              <w:tabs>
                <w:tab w:val="decimal" w:pos="704"/>
              </w:tabs>
              <w:spacing w:line="240" w:lineRule="atLeast"/>
              <w:ind w:left="-103" w:right="-76"/>
              <w:rPr>
                <w:rFonts w:ascii="CordiaUPC" w:hAnsi="CordiaUPC" w:cs="CordiaUPC"/>
                <w:sz w:val="26"/>
                <w:szCs w:val="26"/>
              </w:rPr>
            </w:pPr>
            <w:r w:rsidRPr="00E8123C">
              <w:rPr>
                <w:rFonts w:ascii="CordiaUPC" w:hAnsi="CordiaUPC" w:cs="CordiaUPC"/>
                <w:sz w:val="26"/>
                <w:szCs w:val="26"/>
              </w:rPr>
              <w:t>1,767</w:t>
            </w:r>
          </w:p>
        </w:tc>
      </w:tr>
      <w:tr w:rsidR="006C1C8C" w:rsidRPr="00F17DA4" w14:paraId="02F9811E" w14:textId="77777777" w:rsidTr="00AD169B">
        <w:tc>
          <w:tcPr>
            <w:tcW w:w="4230" w:type="dxa"/>
          </w:tcPr>
          <w:p w14:paraId="724CE9D7" w14:textId="26CEED1B" w:rsidR="006C1C8C" w:rsidRPr="00F17DA4" w:rsidRDefault="006C1C8C" w:rsidP="00AD169B">
            <w:pPr>
              <w:spacing w:line="240" w:lineRule="atLeast"/>
              <w:ind w:left="156" w:right="-104" w:hanging="156"/>
              <w:rPr>
                <w:rFonts w:ascii="CordiaUPC" w:hAnsi="CordiaUPC" w:cs="CordiaUPC"/>
                <w:sz w:val="26"/>
                <w:szCs w:val="26"/>
                <w:lang w:eastAsia="th-TH"/>
              </w:rPr>
            </w:pPr>
            <w:r w:rsidRPr="00F17DA4">
              <w:rPr>
                <w:rFonts w:ascii="CordiaUPC" w:hAnsi="CordiaUPC" w:cs="CordiaUPC"/>
                <w:sz w:val="26"/>
                <w:szCs w:val="26"/>
                <w:lang w:eastAsia="th-TH"/>
              </w:rPr>
              <w:t>Loans to customers and accrued</w:t>
            </w:r>
            <w:r>
              <w:rPr>
                <w:rFonts w:ascii="CordiaUPC" w:hAnsi="CordiaUPC" w:cs="CordiaUPC"/>
                <w:sz w:val="26"/>
                <w:szCs w:val="26"/>
                <w:lang w:eastAsia="th-TH"/>
              </w:rPr>
              <w:t xml:space="preserve"> </w:t>
            </w:r>
            <w:r w:rsidR="00AD169B">
              <w:rPr>
                <w:rFonts w:ascii="CordiaUPC" w:hAnsi="CordiaUPC" w:cs="CordiaUPC"/>
                <w:sz w:val="26"/>
                <w:szCs w:val="26"/>
                <w:lang w:eastAsia="th-TH"/>
              </w:rPr>
              <w:t xml:space="preserve">interest </w:t>
            </w:r>
            <w:r>
              <w:rPr>
                <w:rFonts w:ascii="CordiaUPC" w:hAnsi="CordiaUPC" w:cs="CordiaUPC"/>
                <w:sz w:val="26"/>
                <w:szCs w:val="26"/>
                <w:lang w:eastAsia="th-TH"/>
              </w:rPr>
              <w:t>r</w:t>
            </w:r>
            <w:r w:rsidRPr="00F17DA4">
              <w:rPr>
                <w:rFonts w:ascii="CordiaUPC" w:hAnsi="CordiaUPC" w:cs="CordiaUPC"/>
                <w:sz w:val="26"/>
                <w:szCs w:val="26"/>
                <w:lang w:eastAsia="th-TH"/>
              </w:rPr>
              <w:t>eceivables</w:t>
            </w:r>
          </w:p>
        </w:tc>
        <w:tc>
          <w:tcPr>
            <w:tcW w:w="954" w:type="dxa"/>
            <w:vAlign w:val="bottom"/>
          </w:tcPr>
          <w:p w14:paraId="0BB3CCAD" w14:textId="0A1CE091" w:rsidR="006C1C8C" w:rsidRPr="00F17DA4" w:rsidRDefault="006C1C8C" w:rsidP="006C1C8C">
            <w:pPr>
              <w:tabs>
                <w:tab w:val="decimal" w:pos="704"/>
              </w:tabs>
              <w:spacing w:line="240" w:lineRule="atLeast"/>
              <w:ind w:left="-103" w:right="-76"/>
              <w:rPr>
                <w:rFonts w:ascii="CordiaUPC" w:hAnsi="CordiaUPC" w:cs="CordiaUPC"/>
                <w:sz w:val="26"/>
                <w:szCs w:val="26"/>
              </w:rPr>
            </w:pPr>
            <w:r w:rsidRPr="00E8123C">
              <w:rPr>
                <w:rFonts w:ascii="CordiaUPC" w:hAnsi="CordiaUPC" w:cs="CordiaUPC"/>
                <w:sz w:val="26"/>
                <w:szCs w:val="26"/>
              </w:rPr>
              <w:t>11,126</w:t>
            </w:r>
          </w:p>
        </w:tc>
        <w:tc>
          <w:tcPr>
            <w:tcW w:w="236" w:type="dxa"/>
            <w:vAlign w:val="bottom"/>
          </w:tcPr>
          <w:p w14:paraId="0BBFCE29"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76" w:type="dxa"/>
            <w:vAlign w:val="bottom"/>
          </w:tcPr>
          <w:p w14:paraId="5854AF0B" w14:textId="10DFC204" w:rsidR="006C1C8C" w:rsidRPr="00F17DA4" w:rsidRDefault="006C1C8C" w:rsidP="006C1C8C">
            <w:pPr>
              <w:tabs>
                <w:tab w:val="decimal" w:pos="704"/>
              </w:tabs>
              <w:spacing w:line="240" w:lineRule="atLeast"/>
              <w:ind w:left="-103" w:right="-76"/>
              <w:rPr>
                <w:rFonts w:ascii="CordiaUPC" w:hAnsi="CordiaUPC" w:cs="CordiaUPC"/>
                <w:sz w:val="26"/>
                <w:szCs w:val="26"/>
              </w:rPr>
            </w:pPr>
            <w:r w:rsidRPr="00E8123C">
              <w:rPr>
                <w:rFonts w:ascii="CordiaUPC" w:hAnsi="CordiaUPC" w:cs="CordiaUPC"/>
                <w:sz w:val="26"/>
                <w:szCs w:val="26"/>
              </w:rPr>
              <w:t>21,617</w:t>
            </w:r>
          </w:p>
        </w:tc>
        <w:tc>
          <w:tcPr>
            <w:tcW w:w="236" w:type="dxa"/>
            <w:vAlign w:val="bottom"/>
          </w:tcPr>
          <w:p w14:paraId="43CC2305"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339" w:type="dxa"/>
            <w:vAlign w:val="bottom"/>
          </w:tcPr>
          <w:p w14:paraId="0968517C" w14:textId="7322D4CA" w:rsidR="006C1C8C" w:rsidRPr="00F17DA4" w:rsidRDefault="006C1C8C" w:rsidP="006C1C8C">
            <w:pPr>
              <w:tabs>
                <w:tab w:val="decimal" w:pos="704"/>
              </w:tabs>
              <w:spacing w:line="240" w:lineRule="atLeast"/>
              <w:ind w:left="-103" w:right="-76"/>
              <w:rPr>
                <w:rFonts w:ascii="CordiaUPC" w:hAnsi="CordiaUPC" w:cs="CordiaUPC"/>
                <w:sz w:val="26"/>
                <w:szCs w:val="26"/>
              </w:rPr>
            </w:pPr>
            <w:r w:rsidRPr="00E8123C">
              <w:rPr>
                <w:rFonts w:ascii="CordiaUPC" w:hAnsi="CordiaUPC" w:cs="CordiaUPC"/>
                <w:sz w:val="26"/>
                <w:szCs w:val="26"/>
              </w:rPr>
              <w:t>19,224</w:t>
            </w:r>
          </w:p>
        </w:tc>
        <w:tc>
          <w:tcPr>
            <w:tcW w:w="236" w:type="dxa"/>
            <w:vAlign w:val="bottom"/>
          </w:tcPr>
          <w:p w14:paraId="020AAD49" w14:textId="77777777" w:rsidR="006C1C8C" w:rsidRPr="00F17DA4" w:rsidRDefault="006C1C8C" w:rsidP="006C1C8C">
            <w:pPr>
              <w:tabs>
                <w:tab w:val="decimal" w:pos="704"/>
              </w:tabs>
              <w:spacing w:line="240" w:lineRule="atLeast"/>
              <w:ind w:left="-103" w:right="-76"/>
              <w:rPr>
                <w:rFonts w:ascii="CordiaUPC" w:hAnsi="CordiaUPC" w:cs="CordiaUPC"/>
                <w:sz w:val="26"/>
                <w:szCs w:val="26"/>
              </w:rPr>
            </w:pPr>
          </w:p>
        </w:tc>
        <w:tc>
          <w:tcPr>
            <w:tcW w:w="1177" w:type="dxa"/>
            <w:vAlign w:val="bottom"/>
          </w:tcPr>
          <w:p w14:paraId="6EA67593" w14:textId="1A4A3236" w:rsidR="006C1C8C" w:rsidRPr="00F17DA4" w:rsidRDefault="006C1C8C" w:rsidP="006C1C8C">
            <w:pPr>
              <w:tabs>
                <w:tab w:val="decimal" w:pos="704"/>
              </w:tabs>
              <w:spacing w:line="240" w:lineRule="atLeast"/>
              <w:ind w:left="-103" w:right="-76"/>
              <w:rPr>
                <w:rFonts w:ascii="CordiaUPC" w:hAnsi="CordiaUPC" w:cs="CordiaUPC"/>
                <w:sz w:val="26"/>
                <w:szCs w:val="26"/>
              </w:rPr>
            </w:pPr>
            <w:r w:rsidRPr="00E8123C">
              <w:rPr>
                <w:rFonts w:ascii="CordiaUPC" w:hAnsi="CordiaUPC" w:cs="CordiaUPC"/>
                <w:sz w:val="26"/>
                <w:szCs w:val="26"/>
              </w:rPr>
              <w:t>51,967</w:t>
            </w:r>
          </w:p>
        </w:tc>
      </w:tr>
      <w:tr w:rsidR="006C1C8C" w:rsidRPr="00F17DA4" w14:paraId="10E3AAB4" w14:textId="77777777" w:rsidTr="00AD169B">
        <w:tc>
          <w:tcPr>
            <w:tcW w:w="4230" w:type="dxa"/>
          </w:tcPr>
          <w:p w14:paraId="1255542A" w14:textId="77777777" w:rsidR="006C1C8C" w:rsidRPr="00F17DA4" w:rsidRDefault="006C1C8C" w:rsidP="006C1C8C">
            <w:pPr>
              <w:spacing w:line="240" w:lineRule="atLeast"/>
              <w:ind w:right="-104"/>
              <w:rPr>
                <w:rFonts w:ascii="CordiaUPC" w:hAnsi="CordiaUPC" w:cs="CordiaUPC"/>
                <w:sz w:val="26"/>
                <w:szCs w:val="26"/>
                <w:lang w:eastAsia="th-TH"/>
              </w:rPr>
            </w:pPr>
            <w:r w:rsidRPr="00F17DA4">
              <w:rPr>
                <w:rFonts w:ascii="CordiaUPC" w:hAnsi="CordiaUPC" w:cs="CordiaUPC"/>
                <w:sz w:val="26"/>
                <w:szCs w:val="26"/>
                <w:lang w:eastAsia="th-TH"/>
              </w:rPr>
              <w:t xml:space="preserve">Other </w:t>
            </w:r>
            <w:r w:rsidRPr="00F17DA4">
              <w:rPr>
                <w:rFonts w:ascii="CordiaUPC" w:hAnsi="CordiaUPC" w:cs="CordiaUPC"/>
                <w:sz w:val="26"/>
                <w:szCs w:val="26"/>
                <w:lang w:eastAsia="th-TH" w:bidi="th-TH"/>
              </w:rPr>
              <w:t xml:space="preserve">financial </w:t>
            </w:r>
            <w:r w:rsidRPr="00F17DA4">
              <w:rPr>
                <w:rFonts w:ascii="CordiaUPC" w:hAnsi="CordiaUPC" w:cs="CordiaUPC"/>
                <w:sz w:val="26"/>
                <w:szCs w:val="26"/>
                <w:lang w:eastAsia="th-TH"/>
              </w:rPr>
              <w:t>assets</w:t>
            </w:r>
          </w:p>
        </w:tc>
        <w:tc>
          <w:tcPr>
            <w:tcW w:w="954" w:type="dxa"/>
            <w:vAlign w:val="bottom"/>
          </w:tcPr>
          <w:p w14:paraId="6E8A7ADD" w14:textId="2B74F997" w:rsidR="006C1C8C" w:rsidRPr="00F17DA4" w:rsidRDefault="006C1C8C" w:rsidP="006C1C8C">
            <w:pPr>
              <w:tabs>
                <w:tab w:val="decimal" w:pos="704"/>
              </w:tabs>
              <w:spacing w:line="240" w:lineRule="atLeast"/>
              <w:ind w:left="-103" w:right="-76"/>
              <w:rPr>
                <w:rFonts w:ascii="CordiaUPC" w:hAnsi="CordiaUPC" w:cs="CordiaUPC"/>
                <w:sz w:val="26"/>
                <w:szCs w:val="26"/>
              </w:rPr>
            </w:pPr>
            <w:r w:rsidRPr="00E8123C">
              <w:rPr>
                <w:rFonts w:ascii="CordiaUPC" w:hAnsi="CordiaUPC" w:cs="CordiaUPC"/>
                <w:sz w:val="26"/>
                <w:szCs w:val="26"/>
              </w:rPr>
              <w:t>16</w:t>
            </w:r>
          </w:p>
        </w:tc>
        <w:tc>
          <w:tcPr>
            <w:tcW w:w="236" w:type="dxa"/>
            <w:vAlign w:val="bottom"/>
          </w:tcPr>
          <w:p w14:paraId="5198658C"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76" w:type="dxa"/>
            <w:vAlign w:val="bottom"/>
          </w:tcPr>
          <w:p w14:paraId="5E7C9009" w14:textId="4197E3A2" w:rsidR="006C1C8C" w:rsidRPr="00F17DA4" w:rsidRDefault="006C1C8C" w:rsidP="006C1C8C">
            <w:pPr>
              <w:tabs>
                <w:tab w:val="decimal" w:pos="704"/>
              </w:tabs>
              <w:spacing w:line="240" w:lineRule="atLeast"/>
              <w:ind w:left="-103" w:right="-76"/>
              <w:rPr>
                <w:rFonts w:ascii="CordiaUPC" w:hAnsi="CordiaUPC" w:cs="CordiaUPC"/>
                <w:sz w:val="26"/>
                <w:szCs w:val="26"/>
              </w:rPr>
            </w:pPr>
            <w:r w:rsidRPr="00E8123C">
              <w:rPr>
                <w:rFonts w:ascii="CordiaUPC" w:hAnsi="CordiaUPC" w:cs="CordiaUPC"/>
                <w:sz w:val="26"/>
                <w:szCs w:val="26"/>
              </w:rPr>
              <w:t>116</w:t>
            </w:r>
          </w:p>
        </w:tc>
        <w:tc>
          <w:tcPr>
            <w:tcW w:w="236" w:type="dxa"/>
            <w:vAlign w:val="bottom"/>
          </w:tcPr>
          <w:p w14:paraId="6BAEA3DA"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339" w:type="dxa"/>
            <w:vAlign w:val="bottom"/>
          </w:tcPr>
          <w:p w14:paraId="25D0C255" w14:textId="7B048627" w:rsidR="006C1C8C" w:rsidRPr="00F17DA4" w:rsidRDefault="006C1C8C" w:rsidP="006C1C8C">
            <w:pPr>
              <w:tabs>
                <w:tab w:val="decimal" w:pos="704"/>
              </w:tabs>
              <w:spacing w:line="240" w:lineRule="atLeast"/>
              <w:ind w:left="-103" w:right="-76"/>
              <w:rPr>
                <w:rFonts w:ascii="CordiaUPC" w:hAnsi="CordiaUPC" w:cs="CordiaUPC"/>
                <w:sz w:val="26"/>
                <w:szCs w:val="26"/>
              </w:rPr>
            </w:pPr>
            <w:r w:rsidRPr="00E8123C">
              <w:rPr>
                <w:rFonts w:ascii="CordiaUPC" w:hAnsi="CordiaUPC" w:cs="CordiaUPC"/>
                <w:sz w:val="26"/>
                <w:szCs w:val="26"/>
              </w:rPr>
              <w:t>326</w:t>
            </w:r>
          </w:p>
        </w:tc>
        <w:tc>
          <w:tcPr>
            <w:tcW w:w="236" w:type="dxa"/>
            <w:vAlign w:val="bottom"/>
          </w:tcPr>
          <w:p w14:paraId="54BBEC27" w14:textId="77777777" w:rsidR="006C1C8C" w:rsidRPr="00F17DA4" w:rsidRDefault="006C1C8C" w:rsidP="006C1C8C">
            <w:pPr>
              <w:tabs>
                <w:tab w:val="decimal" w:pos="704"/>
              </w:tabs>
              <w:spacing w:line="240" w:lineRule="atLeast"/>
              <w:ind w:left="-103" w:right="-76"/>
              <w:rPr>
                <w:rFonts w:ascii="CordiaUPC" w:hAnsi="CordiaUPC" w:cs="CordiaUPC"/>
                <w:sz w:val="26"/>
                <w:szCs w:val="26"/>
              </w:rPr>
            </w:pPr>
          </w:p>
        </w:tc>
        <w:tc>
          <w:tcPr>
            <w:tcW w:w="1177" w:type="dxa"/>
            <w:vAlign w:val="bottom"/>
          </w:tcPr>
          <w:p w14:paraId="485F73A0" w14:textId="779B913B" w:rsidR="006C1C8C" w:rsidRPr="00F17DA4" w:rsidRDefault="006C1C8C" w:rsidP="006C1C8C">
            <w:pPr>
              <w:tabs>
                <w:tab w:val="decimal" w:pos="704"/>
              </w:tabs>
              <w:spacing w:line="240" w:lineRule="atLeast"/>
              <w:ind w:left="-103" w:right="-76"/>
              <w:rPr>
                <w:rFonts w:ascii="CordiaUPC" w:hAnsi="CordiaUPC" w:cs="CordiaUPC"/>
                <w:sz w:val="26"/>
                <w:szCs w:val="26"/>
              </w:rPr>
            </w:pPr>
            <w:r w:rsidRPr="00E8123C">
              <w:rPr>
                <w:rFonts w:ascii="CordiaUPC" w:hAnsi="CordiaUPC" w:cs="CordiaUPC"/>
                <w:sz w:val="26"/>
                <w:szCs w:val="26"/>
              </w:rPr>
              <w:t>458</w:t>
            </w:r>
          </w:p>
        </w:tc>
      </w:tr>
      <w:tr w:rsidR="006C1C8C" w:rsidRPr="00F17DA4" w14:paraId="665B8AB0" w14:textId="77777777" w:rsidTr="00AD169B">
        <w:tc>
          <w:tcPr>
            <w:tcW w:w="4230" w:type="dxa"/>
          </w:tcPr>
          <w:p w14:paraId="09186C3F" w14:textId="77777777" w:rsidR="006C1C8C" w:rsidRPr="00F17DA4" w:rsidRDefault="006C1C8C" w:rsidP="006C1C8C">
            <w:pPr>
              <w:spacing w:line="240" w:lineRule="atLeast"/>
              <w:ind w:right="-104"/>
              <w:rPr>
                <w:rFonts w:ascii="CordiaUPC" w:hAnsi="CordiaUPC" w:cs="CordiaUPC"/>
                <w:sz w:val="26"/>
                <w:szCs w:val="26"/>
                <w:lang w:eastAsia="th-TH"/>
              </w:rPr>
            </w:pPr>
            <w:r w:rsidRPr="00F17DA4">
              <w:rPr>
                <w:rFonts w:ascii="CordiaUPC" w:hAnsi="CordiaUPC" w:cs="CordiaUPC"/>
                <w:sz w:val="26"/>
                <w:szCs w:val="26"/>
                <w:lang w:eastAsia="th-TH"/>
              </w:rPr>
              <w:t>Loan commitments and financial guarantee</w:t>
            </w:r>
          </w:p>
        </w:tc>
        <w:tc>
          <w:tcPr>
            <w:tcW w:w="954" w:type="dxa"/>
            <w:vAlign w:val="bottom"/>
          </w:tcPr>
          <w:p w14:paraId="08FD70DA" w14:textId="21BD2271" w:rsidR="006C1C8C" w:rsidRPr="00F17DA4" w:rsidRDefault="006C1C8C" w:rsidP="006C1C8C">
            <w:pPr>
              <w:tabs>
                <w:tab w:val="decimal" w:pos="704"/>
              </w:tabs>
              <w:spacing w:line="240" w:lineRule="atLeast"/>
              <w:ind w:left="-103" w:right="-76"/>
              <w:rPr>
                <w:rFonts w:ascii="CordiaUPC" w:hAnsi="CordiaUPC" w:cs="CordiaUPC"/>
                <w:sz w:val="26"/>
                <w:szCs w:val="26"/>
              </w:rPr>
            </w:pPr>
            <w:r w:rsidRPr="00E8123C">
              <w:rPr>
                <w:rFonts w:ascii="CordiaUPC" w:hAnsi="CordiaUPC" w:cs="CordiaUPC"/>
                <w:sz w:val="26"/>
                <w:szCs w:val="26"/>
              </w:rPr>
              <w:t>858</w:t>
            </w:r>
          </w:p>
        </w:tc>
        <w:tc>
          <w:tcPr>
            <w:tcW w:w="236" w:type="dxa"/>
            <w:vAlign w:val="bottom"/>
          </w:tcPr>
          <w:p w14:paraId="7DDF0500"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76" w:type="dxa"/>
            <w:vAlign w:val="bottom"/>
          </w:tcPr>
          <w:p w14:paraId="6FCFDED6" w14:textId="6FDF1AB8" w:rsidR="006C1C8C" w:rsidRPr="00F17DA4" w:rsidRDefault="006C1C8C" w:rsidP="006C1C8C">
            <w:pPr>
              <w:tabs>
                <w:tab w:val="decimal" w:pos="704"/>
              </w:tabs>
              <w:spacing w:line="240" w:lineRule="atLeast"/>
              <w:ind w:left="-103" w:right="-76"/>
              <w:rPr>
                <w:rFonts w:ascii="CordiaUPC" w:hAnsi="CordiaUPC" w:cs="CordiaUPC"/>
                <w:sz w:val="26"/>
                <w:szCs w:val="26"/>
              </w:rPr>
            </w:pPr>
            <w:r w:rsidRPr="00E8123C">
              <w:rPr>
                <w:rFonts w:ascii="CordiaUPC" w:hAnsi="CordiaUPC" w:cs="CordiaUPC"/>
                <w:sz w:val="26"/>
                <w:szCs w:val="26"/>
              </w:rPr>
              <w:t>493</w:t>
            </w:r>
          </w:p>
        </w:tc>
        <w:tc>
          <w:tcPr>
            <w:tcW w:w="236" w:type="dxa"/>
            <w:vAlign w:val="bottom"/>
          </w:tcPr>
          <w:p w14:paraId="14A4B21A"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339" w:type="dxa"/>
            <w:vAlign w:val="bottom"/>
          </w:tcPr>
          <w:p w14:paraId="0D515AC0" w14:textId="5D110498" w:rsidR="006C1C8C" w:rsidRPr="00F17DA4" w:rsidRDefault="006C1C8C" w:rsidP="006C1C8C">
            <w:pPr>
              <w:tabs>
                <w:tab w:val="decimal" w:pos="704"/>
              </w:tabs>
              <w:spacing w:line="240" w:lineRule="atLeast"/>
              <w:ind w:left="-103" w:right="-76"/>
              <w:rPr>
                <w:rFonts w:ascii="CordiaUPC" w:hAnsi="CordiaUPC" w:cs="CordiaUPC"/>
                <w:sz w:val="26"/>
                <w:szCs w:val="26"/>
              </w:rPr>
            </w:pPr>
            <w:r w:rsidRPr="00E8123C">
              <w:rPr>
                <w:rFonts w:ascii="CordiaUPC" w:hAnsi="CordiaUPC" w:cs="CordiaUPC"/>
                <w:sz w:val="26"/>
                <w:szCs w:val="26"/>
              </w:rPr>
              <w:t>255</w:t>
            </w:r>
          </w:p>
        </w:tc>
        <w:tc>
          <w:tcPr>
            <w:tcW w:w="236" w:type="dxa"/>
            <w:vAlign w:val="bottom"/>
          </w:tcPr>
          <w:p w14:paraId="05134049" w14:textId="77777777" w:rsidR="006C1C8C" w:rsidRPr="00F17DA4" w:rsidRDefault="006C1C8C" w:rsidP="006C1C8C">
            <w:pPr>
              <w:tabs>
                <w:tab w:val="decimal" w:pos="704"/>
              </w:tabs>
              <w:spacing w:line="240" w:lineRule="atLeast"/>
              <w:ind w:left="-103" w:right="-76"/>
              <w:rPr>
                <w:rFonts w:ascii="CordiaUPC" w:hAnsi="CordiaUPC" w:cs="CordiaUPC"/>
                <w:sz w:val="26"/>
                <w:szCs w:val="26"/>
              </w:rPr>
            </w:pPr>
          </w:p>
        </w:tc>
        <w:tc>
          <w:tcPr>
            <w:tcW w:w="1177" w:type="dxa"/>
            <w:vAlign w:val="bottom"/>
          </w:tcPr>
          <w:p w14:paraId="4E95DD67" w14:textId="70EA2FE1" w:rsidR="006C1C8C" w:rsidRPr="00F17DA4" w:rsidRDefault="006C1C8C" w:rsidP="006C1C8C">
            <w:pPr>
              <w:tabs>
                <w:tab w:val="decimal" w:pos="704"/>
              </w:tabs>
              <w:spacing w:line="240" w:lineRule="atLeast"/>
              <w:ind w:left="-103" w:right="-76"/>
              <w:rPr>
                <w:rFonts w:ascii="CordiaUPC" w:hAnsi="CordiaUPC" w:cs="CordiaUPC"/>
                <w:sz w:val="26"/>
                <w:szCs w:val="26"/>
              </w:rPr>
            </w:pPr>
            <w:r w:rsidRPr="00E8123C">
              <w:rPr>
                <w:rFonts w:ascii="CordiaUPC" w:hAnsi="CordiaUPC" w:cs="CordiaUPC"/>
                <w:sz w:val="26"/>
                <w:szCs w:val="26"/>
              </w:rPr>
              <w:t>1,606</w:t>
            </w:r>
          </w:p>
        </w:tc>
      </w:tr>
    </w:tbl>
    <w:p w14:paraId="60E46CB5" w14:textId="77777777" w:rsidR="00F17DA4" w:rsidRPr="00F17DA4" w:rsidRDefault="00F17DA4" w:rsidP="00F17DA4">
      <w:pPr>
        <w:pStyle w:val="BodyTextIndent"/>
        <w:spacing w:after="0" w:line="240" w:lineRule="atLeast"/>
        <w:ind w:left="544"/>
        <w:jc w:val="thaiDistribute"/>
        <w:rPr>
          <w:rFonts w:ascii="CordiaUPC" w:hAnsi="CordiaUPC" w:cs="CordiaUPC"/>
          <w:sz w:val="26"/>
          <w:szCs w:val="26"/>
        </w:rPr>
      </w:pPr>
    </w:p>
    <w:p w14:paraId="362B55BD" w14:textId="77777777" w:rsidR="00F17DA4" w:rsidRPr="00F17DA4" w:rsidRDefault="00F17DA4" w:rsidP="00F17DA4">
      <w:pPr>
        <w:spacing w:line="240" w:lineRule="auto"/>
        <w:rPr>
          <w:rFonts w:ascii="CordiaUPC" w:hAnsi="CordiaUPC" w:cs="CordiaUPC"/>
          <w:sz w:val="26"/>
          <w:szCs w:val="26"/>
          <w:lang w:eastAsia="x-none"/>
        </w:rPr>
      </w:pPr>
      <w:r w:rsidRPr="00F17DA4">
        <w:rPr>
          <w:rFonts w:ascii="CordiaUPC" w:hAnsi="CordiaUPC" w:cs="CordiaUPC"/>
          <w:sz w:val="26"/>
          <w:szCs w:val="26"/>
        </w:rPr>
        <w:br w:type="page"/>
      </w:r>
    </w:p>
    <w:tbl>
      <w:tblPr>
        <w:tblW w:w="9595" w:type="dxa"/>
        <w:tblInd w:w="441" w:type="dxa"/>
        <w:tblLayout w:type="fixed"/>
        <w:tblLook w:val="00A0" w:firstRow="1" w:lastRow="0" w:firstColumn="1" w:lastColumn="0" w:noHBand="0" w:noVBand="0"/>
      </w:tblPr>
      <w:tblGrid>
        <w:gridCol w:w="4239"/>
        <w:gridCol w:w="945"/>
        <w:gridCol w:w="236"/>
        <w:gridCol w:w="1249"/>
        <w:gridCol w:w="236"/>
        <w:gridCol w:w="1294"/>
        <w:gridCol w:w="236"/>
        <w:gridCol w:w="1152"/>
        <w:gridCol w:w="8"/>
      </w:tblGrid>
      <w:tr w:rsidR="00F17DA4" w:rsidRPr="00F17DA4" w14:paraId="7A0E6E8D" w14:textId="77777777" w:rsidTr="00AD169B">
        <w:trPr>
          <w:tblHeader/>
        </w:trPr>
        <w:tc>
          <w:tcPr>
            <w:tcW w:w="4239" w:type="dxa"/>
          </w:tcPr>
          <w:p w14:paraId="37850269" w14:textId="77777777" w:rsidR="00F17DA4" w:rsidRPr="00F17DA4" w:rsidRDefault="00F17DA4" w:rsidP="003D307F">
            <w:pPr>
              <w:spacing w:line="240" w:lineRule="atLeast"/>
              <w:ind w:right="-104"/>
              <w:rPr>
                <w:rFonts w:ascii="CordiaUPC" w:hAnsi="CordiaUPC" w:cs="CordiaUPC"/>
                <w:sz w:val="26"/>
                <w:szCs w:val="26"/>
                <w:lang w:eastAsia="th-TH"/>
              </w:rPr>
            </w:pPr>
          </w:p>
        </w:tc>
        <w:tc>
          <w:tcPr>
            <w:tcW w:w="5356" w:type="dxa"/>
            <w:gridSpan w:val="8"/>
          </w:tcPr>
          <w:p w14:paraId="04BA4C51" w14:textId="77777777" w:rsidR="00F17DA4" w:rsidRPr="00F17DA4" w:rsidRDefault="00F17DA4" w:rsidP="003D307F">
            <w:pPr>
              <w:spacing w:line="240" w:lineRule="atLeast"/>
              <w:ind w:left="-108" w:right="-108"/>
              <w:jc w:val="center"/>
              <w:rPr>
                <w:rFonts w:ascii="CordiaUPC" w:hAnsi="CordiaUPC" w:cs="CordiaUPC"/>
                <w:sz w:val="26"/>
                <w:szCs w:val="26"/>
                <w:lang w:bidi="th-TH"/>
              </w:rPr>
            </w:pPr>
            <w:r w:rsidRPr="00F17DA4">
              <w:rPr>
                <w:rFonts w:ascii="CordiaUPC" w:hAnsi="CordiaUPC" w:cs="CordiaUPC"/>
                <w:b/>
                <w:bCs/>
                <w:sz w:val="26"/>
                <w:szCs w:val="26"/>
              </w:rPr>
              <w:t>Bank only</w:t>
            </w:r>
          </w:p>
        </w:tc>
      </w:tr>
      <w:tr w:rsidR="00F17DA4" w:rsidRPr="00F17DA4" w14:paraId="4B54C65A" w14:textId="77777777" w:rsidTr="00AD169B">
        <w:trPr>
          <w:tblHeader/>
        </w:trPr>
        <w:tc>
          <w:tcPr>
            <w:tcW w:w="4239" w:type="dxa"/>
          </w:tcPr>
          <w:p w14:paraId="16B42118" w14:textId="77777777" w:rsidR="00F17DA4" w:rsidRPr="00F17DA4" w:rsidRDefault="00F17DA4" w:rsidP="003D307F">
            <w:pPr>
              <w:spacing w:line="240" w:lineRule="atLeast"/>
              <w:ind w:right="-104"/>
              <w:rPr>
                <w:rFonts w:ascii="CordiaUPC" w:hAnsi="CordiaUPC" w:cs="CordiaUPC"/>
                <w:sz w:val="26"/>
                <w:szCs w:val="26"/>
                <w:lang w:eastAsia="th-TH"/>
              </w:rPr>
            </w:pPr>
          </w:p>
        </w:tc>
        <w:tc>
          <w:tcPr>
            <w:tcW w:w="5356" w:type="dxa"/>
            <w:gridSpan w:val="8"/>
          </w:tcPr>
          <w:p w14:paraId="17665197" w14:textId="5F04A031"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31 March 2021</w:t>
            </w:r>
          </w:p>
        </w:tc>
      </w:tr>
      <w:tr w:rsidR="00F17DA4" w:rsidRPr="00F17DA4" w14:paraId="6738B708" w14:textId="77777777" w:rsidTr="00AD169B">
        <w:trPr>
          <w:gridAfter w:val="1"/>
          <w:wAfter w:w="8" w:type="dxa"/>
          <w:tblHeader/>
        </w:trPr>
        <w:tc>
          <w:tcPr>
            <w:tcW w:w="4239" w:type="dxa"/>
          </w:tcPr>
          <w:p w14:paraId="0E4A42E4" w14:textId="77777777" w:rsidR="00F17DA4" w:rsidRPr="00F17DA4" w:rsidRDefault="00F17DA4" w:rsidP="003D307F">
            <w:pPr>
              <w:spacing w:line="240" w:lineRule="atLeast"/>
              <w:ind w:right="-104"/>
              <w:rPr>
                <w:rFonts w:ascii="CordiaUPC" w:hAnsi="CordiaUPC" w:cs="CordiaUPC"/>
                <w:sz w:val="26"/>
                <w:szCs w:val="26"/>
                <w:lang w:eastAsia="th-TH"/>
              </w:rPr>
            </w:pPr>
          </w:p>
        </w:tc>
        <w:tc>
          <w:tcPr>
            <w:tcW w:w="945" w:type="dxa"/>
          </w:tcPr>
          <w:p w14:paraId="51F4D049"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236" w:type="dxa"/>
          </w:tcPr>
          <w:p w14:paraId="37E767D9"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249" w:type="dxa"/>
          </w:tcPr>
          <w:p w14:paraId="4387B5D1"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Lifetime</w:t>
            </w:r>
          </w:p>
        </w:tc>
        <w:tc>
          <w:tcPr>
            <w:tcW w:w="236" w:type="dxa"/>
            <w:vAlign w:val="bottom"/>
          </w:tcPr>
          <w:p w14:paraId="4856DF6D"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294" w:type="dxa"/>
          </w:tcPr>
          <w:p w14:paraId="47C643E5"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Lifetime</w:t>
            </w:r>
          </w:p>
        </w:tc>
        <w:tc>
          <w:tcPr>
            <w:tcW w:w="236" w:type="dxa"/>
          </w:tcPr>
          <w:p w14:paraId="1C27863B"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152" w:type="dxa"/>
          </w:tcPr>
          <w:p w14:paraId="33553756" w14:textId="77777777" w:rsidR="00F17DA4" w:rsidRPr="00F17DA4" w:rsidRDefault="00F17DA4" w:rsidP="003D307F">
            <w:pPr>
              <w:spacing w:line="240" w:lineRule="atLeast"/>
              <w:ind w:left="-108" w:right="-108"/>
              <w:jc w:val="center"/>
              <w:rPr>
                <w:rFonts w:ascii="CordiaUPC" w:hAnsi="CordiaUPC" w:cs="CordiaUPC"/>
                <w:sz w:val="26"/>
                <w:szCs w:val="26"/>
              </w:rPr>
            </w:pPr>
          </w:p>
        </w:tc>
      </w:tr>
      <w:tr w:rsidR="00F17DA4" w:rsidRPr="00F17DA4" w14:paraId="028B0617" w14:textId="77777777" w:rsidTr="00AD169B">
        <w:trPr>
          <w:gridAfter w:val="1"/>
          <w:wAfter w:w="8" w:type="dxa"/>
          <w:tblHeader/>
        </w:trPr>
        <w:tc>
          <w:tcPr>
            <w:tcW w:w="4239" w:type="dxa"/>
          </w:tcPr>
          <w:p w14:paraId="05D2911D" w14:textId="77777777" w:rsidR="00F17DA4" w:rsidRPr="00F17DA4" w:rsidRDefault="00F17DA4" w:rsidP="003D307F">
            <w:pPr>
              <w:spacing w:line="240" w:lineRule="atLeast"/>
              <w:ind w:right="-104"/>
              <w:rPr>
                <w:rFonts w:ascii="CordiaUPC" w:hAnsi="CordiaUPC" w:cs="CordiaUPC"/>
                <w:sz w:val="26"/>
                <w:szCs w:val="26"/>
                <w:lang w:eastAsia="th-TH"/>
              </w:rPr>
            </w:pPr>
          </w:p>
        </w:tc>
        <w:tc>
          <w:tcPr>
            <w:tcW w:w="945" w:type="dxa"/>
          </w:tcPr>
          <w:p w14:paraId="7A15CBE4"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236" w:type="dxa"/>
          </w:tcPr>
          <w:p w14:paraId="313BD92C"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249" w:type="dxa"/>
          </w:tcPr>
          <w:p w14:paraId="600743D3"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ECL,</w:t>
            </w:r>
          </w:p>
        </w:tc>
        <w:tc>
          <w:tcPr>
            <w:tcW w:w="236" w:type="dxa"/>
            <w:vAlign w:val="bottom"/>
          </w:tcPr>
          <w:p w14:paraId="11C1E380"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294" w:type="dxa"/>
          </w:tcPr>
          <w:p w14:paraId="564163EA"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ECL,</w:t>
            </w:r>
          </w:p>
        </w:tc>
        <w:tc>
          <w:tcPr>
            <w:tcW w:w="236" w:type="dxa"/>
          </w:tcPr>
          <w:p w14:paraId="25A2ED9D"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152" w:type="dxa"/>
          </w:tcPr>
          <w:p w14:paraId="76825F32" w14:textId="77777777" w:rsidR="00F17DA4" w:rsidRPr="00F17DA4" w:rsidRDefault="00F17DA4" w:rsidP="003D307F">
            <w:pPr>
              <w:spacing w:line="240" w:lineRule="atLeast"/>
              <w:ind w:left="-108" w:right="-108"/>
              <w:jc w:val="center"/>
              <w:rPr>
                <w:rFonts w:ascii="CordiaUPC" w:hAnsi="CordiaUPC" w:cs="CordiaUPC"/>
                <w:sz w:val="26"/>
                <w:szCs w:val="26"/>
              </w:rPr>
            </w:pPr>
          </w:p>
        </w:tc>
      </w:tr>
      <w:tr w:rsidR="00F17DA4" w:rsidRPr="00F17DA4" w14:paraId="1CA3FCF2" w14:textId="77777777" w:rsidTr="00AD169B">
        <w:trPr>
          <w:gridAfter w:val="1"/>
          <w:wAfter w:w="8" w:type="dxa"/>
          <w:tblHeader/>
        </w:trPr>
        <w:tc>
          <w:tcPr>
            <w:tcW w:w="4239" w:type="dxa"/>
          </w:tcPr>
          <w:p w14:paraId="2A755CD3" w14:textId="77777777" w:rsidR="00F17DA4" w:rsidRPr="00F17DA4" w:rsidRDefault="00F17DA4" w:rsidP="003D307F">
            <w:pPr>
              <w:spacing w:line="240" w:lineRule="atLeast"/>
              <w:ind w:right="-104"/>
              <w:rPr>
                <w:rFonts w:ascii="CordiaUPC" w:hAnsi="CordiaUPC" w:cs="CordiaUPC"/>
                <w:sz w:val="26"/>
                <w:szCs w:val="26"/>
                <w:lang w:eastAsia="th-TH"/>
              </w:rPr>
            </w:pPr>
          </w:p>
        </w:tc>
        <w:tc>
          <w:tcPr>
            <w:tcW w:w="945" w:type="dxa"/>
          </w:tcPr>
          <w:p w14:paraId="7376D488"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12-Month</w:t>
            </w:r>
          </w:p>
        </w:tc>
        <w:tc>
          <w:tcPr>
            <w:tcW w:w="236" w:type="dxa"/>
          </w:tcPr>
          <w:p w14:paraId="30C459FF"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249" w:type="dxa"/>
          </w:tcPr>
          <w:p w14:paraId="77BD5763"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not credit</w:t>
            </w:r>
          </w:p>
        </w:tc>
        <w:tc>
          <w:tcPr>
            <w:tcW w:w="236" w:type="dxa"/>
            <w:vAlign w:val="bottom"/>
          </w:tcPr>
          <w:p w14:paraId="35CE634E"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294" w:type="dxa"/>
          </w:tcPr>
          <w:p w14:paraId="49C4885E"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credit</w:t>
            </w:r>
          </w:p>
        </w:tc>
        <w:tc>
          <w:tcPr>
            <w:tcW w:w="236" w:type="dxa"/>
          </w:tcPr>
          <w:p w14:paraId="13B0609B"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152" w:type="dxa"/>
          </w:tcPr>
          <w:p w14:paraId="7076E7B5" w14:textId="77777777" w:rsidR="00F17DA4" w:rsidRPr="00F17DA4" w:rsidRDefault="00F17DA4" w:rsidP="003D307F">
            <w:pPr>
              <w:spacing w:line="240" w:lineRule="atLeast"/>
              <w:ind w:left="-108" w:right="-108"/>
              <w:jc w:val="center"/>
              <w:rPr>
                <w:rFonts w:ascii="CordiaUPC" w:hAnsi="CordiaUPC" w:cs="CordiaUPC"/>
                <w:sz w:val="26"/>
                <w:szCs w:val="26"/>
              </w:rPr>
            </w:pPr>
          </w:p>
        </w:tc>
      </w:tr>
      <w:tr w:rsidR="00F17DA4" w:rsidRPr="00F17DA4" w14:paraId="1FBE199C" w14:textId="77777777" w:rsidTr="00AD169B">
        <w:trPr>
          <w:gridAfter w:val="1"/>
          <w:wAfter w:w="8" w:type="dxa"/>
          <w:tblHeader/>
        </w:trPr>
        <w:tc>
          <w:tcPr>
            <w:tcW w:w="4239" w:type="dxa"/>
          </w:tcPr>
          <w:p w14:paraId="5A2BA2DC" w14:textId="77777777" w:rsidR="00F17DA4" w:rsidRPr="00F17DA4" w:rsidRDefault="00F17DA4" w:rsidP="003D307F">
            <w:pPr>
              <w:spacing w:line="240" w:lineRule="atLeast"/>
              <w:ind w:right="-104"/>
              <w:rPr>
                <w:rFonts w:ascii="CordiaUPC" w:hAnsi="CordiaUPC" w:cs="CordiaUPC"/>
                <w:sz w:val="26"/>
                <w:szCs w:val="26"/>
                <w:lang w:eastAsia="th-TH"/>
              </w:rPr>
            </w:pPr>
          </w:p>
        </w:tc>
        <w:tc>
          <w:tcPr>
            <w:tcW w:w="945" w:type="dxa"/>
          </w:tcPr>
          <w:p w14:paraId="5713AEAF"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ECL</w:t>
            </w:r>
          </w:p>
        </w:tc>
        <w:tc>
          <w:tcPr>
            <w:tcW w:w="236" w:type="dxa"/>
          </w:tcPr>
          <w:p w14:paraId="29214478"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249" w:type="dxa"/>
          </w:tcPr>
          <w:p w14:paraId="7C4C81B6"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impaired</w:t>
            </w:r>
          </w:p>
        </w:tc>
        <w:tc>
          <w:tcPr>
            <w:tcW w:w="236" w:type="dxa"/>
            <w:vAlign w:val="bottom"/>
          </w:tcPr>
          <w:p w14:paraId="1E192652"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294" w:type="dxa"/>
          </w:tcPr>
          <w:p w14:paraId="45DFCD5D"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impaired</w:t>
            </w:r>
          </w:p>
        </w:tc>
        <w:tc>
          <w:tcPr>
            <w:tcW w:w="236" w:type="dxa"/>
          </w:tcPr>
          <w:p w14:paraId="35D63DC1"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152" w:type="dxa"/>
          </w:tcPr>
          <w:p w14:paraId="770BEE33"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Total</w:t>
            </w:r>
          </w:p>
        </w:tc>
      </w:tr>
      <w:tr w:rsidR="00F17DA4" w:rsidRPr="00F17DA4" w14:paraId="146E2637" w14:textId="77777777" w:rsidTr="00AD169B">
        <w:trPr>
          <w:tblHeader/>
        </w:trPr>
        <w:tc>
          <w:tcPr>
            <w:tcW w:w="4239" w:type="dxa"/>
          </w:tcPr>
          <w:p w14:paraId="5AE92B8B" w14:textId="77777777" w:rsidR="00F17DA4" w:rsidRPr="00F17DA4" w:rsidRDefault="00F17DA4" w:rsidP="003D307F">
            <w:pPr>
              <w:spacing w:line="240" w:lineRule="atLeast"/>
              <w:ind w:right="-104"/>
              <w:rPr>
                <w:rFonts w:ascii="CordiaUPC" w:hAnsi="CordiaUPC" w:cs="CordiaUPC"/>
                <w:sz w:val="26"/>
                <w:szCs w:val="26"/>
                <w:lang w:eastAsia="th-TH"/>
              </w:rPr>
            </w:pPr>
          </w:p>
        </w:tc>
        <w:tc>
          <w:tcPr>
            <w:tcW w:w="5356" w:type="dxa"/>
            <w:gridSpan w:val="8"/>
          </w:tcPr>
          <w:p w14:paraId="3E386457"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i/>
                <w:iCs/>
                <w:sz w:val="26"/>
                <w:szCs w:val="26"/>
              </w:rPr>
              <w:t>(in million Baht)</w:t>
            </w:r>
          </w:p>
        </w:tc>
      </w:tr>
      <w:tr w:rsidR="00F17DA4" w:rsidRPr="00F17DA4" w14:paraId="4168395E" w14:textId="77777777" w:rsidTr="00AD169B">
        <w:trPr>
          <w:gridAfter w:val="1"/>
          <w:wAfter w:w="8" w:type="dxa"/>
          <w:trHeight w:hRule="exact" w:val="115"/>
          <w:tblHeader/>
        </w:trPr>
        <w:tc>
          <w:tcPr>
            <w:tcW w:w="4239" w:type="dxa"/>
          </w:tcPr>
          <w:p w14:paraId="60BCBFD4" w14:textId="77777777" w:rsidR="00F17DA4" w:rsidRPr="00F17DA4" w:rsidRDefault="00F17DA4" w:rsidP="003D307F">
            <w:pPr>
              <w:spacing w:line="240" w:lineRule="atLeast"/>
              <w:ind w:right="-104"/>
              <w:rPr>
                <w:rFonts w:ascii="CordiaUPC" w:hAnsi="CordiaUPC" w:cs="CordiaUPC"/>
                <w:b/>
                <w:bCs/>
                <w:i/>
                <w:iCs/>
                <w:sz w:val="26"/>
                <w:szCs w:val="26"/>
                <w:lang w:eastAsia="th-TH"/>
              </w:rPr>
            </w:pPr>
          </w:p>
        </w:tc>
        <w:tc>
          <w:tcPr>
            <w:tcW w:w="945" w:type="dxa"/>
          </w:tcPr>
          <w:p w14:paraId="44181C87" w14:textId="77777777" w:rsidR="00F17DA4" w:rsidRPr="00F17DA4" w:rsidRDefault="00F17DA4" w:rsidP="003D307F">
            <w:pPr>
              <w:tabs>
                <w:tab w:val="decimal" w:pos="704"/>
              </w:tabs>
              <w:spacing w:line="240" w:lineRule="atLeast"/>
              <w:ind w:left="-103" w:right="-76"/>
              <w:rPr>
                <w:rFonts w:ascii="CordiaUPC" w:hAnsi="CordiaUPC" w:cs="CordiaUPC"/>
                <w:sz w:val="26"/>
                <w:szCs w:val="26"/>
              </w:rPr>
            </w:pPr>
          </w:p>
        </w:tc>
        <w:tc>
          <w:tcPr>
            <w:tcW w:w="236" w:type="dxa"/>
          </w:tcPr>
          <w:p w14:paraId="6C0B5230" w14:textId="77777777" w:rsidR="00F17DA4" w:rsidRPr="00F17DA4" w:rsidRDefault="00F17DA4" w:rsidP="003D307F">
            <w:pPr>
              <w:tabs>
                <w:tab w:val="decimal" w:pos="704"/>
              </w:tabs>
              <w:spacing w:line="240" w:lineRule="atLeast"/>
              <w:ind w:left="-103" w:right="-76"/>
              <w:rPr>
                <w:rFonts w:ascii="CordiaUPC" w:hAnsi="CordiaUPC" w:cs="CordiaUPC"/>
                <w:sz w:val="26"/>
                <w:szCs w:val="26"/>
              </w:rPr>
            </w:pPr>
          </w:p>
        </w:tc>
        <w:tc>
          <w:tcPr>
            <w:tcW w:w="1249" w:type="dxa"/>
            <w:vAlign w:val="bottom"/>
          </w:tcPr>
          <w:p w14:paraId="095CF1E7" w14:textId="77777777" w:rsidR="00F17DA4" w:rsidRPr="00F17DA4" w:rsidRDefault="00F17DA4" w:rsidP="003D307F">
            <w:pPr>
              <w:tabs>
                <w:tab w:val="decimal" w:pos="704"/>
              </w:tabs>
              <w:spacing w:line="240" w:lineRule="atLeast"/>
              <w:ind w:left="-103" w:right="-76"/>
              <w:rPr>
                <w:rFonts w:ascii="CordiaUPC" w:hAnsi="CordiaUPC" w:cs="CordiaUPC"/>
                <w:sz w:val="26"/>
                <w:szCs w:val="26"/>
              </w:rPr>
            </w:pPr>
          </w:p>
        </w:tc>
        <w:tc>
          <w:tcPr>
            <w:tcW w:w="236" w:type="dxa"/>
            <w:vAlign w:val="bottom"/>
          </w:tcPr>
          <w:p w14:paraId="4DB8E523" w14:textId="77777777" w:rsidR="00F17DA4" w:rsidRPr="00F17DA4" w:rsidRDefault="00F17DA4" w:rsidP="003D307F">
            <w:pPr>
              <w:tabs>
                <w:tab w:val="decimal" w:pos="704"/>
              </w:tabs>
              <w:spacing w:line="240" w:lineRule="atLeast"/>
              <w:ind w:left="-103" w:right="-76"/>
              <w:rPr>
                <w:rFonts w:ascii="CordiaUPC" w:hAnsi="CordiaUPC" w:cs="CordiaUPC"/>
                <w:sz w:val="26"/>
                <w:szCs w:val="26"/>
              </w:rPr>
            </w:pPr>
          </w:p>
        </w:tc>
        <w:tc>
          <w:tcPr>
            <w:tcW w:w="1294" w:type="dxa"/>
            <w:vAlign w:val="bottom"/>
          </w:tcPr>
          <w:p w14:paraId="493B4EB9" w14:textId="77777777" w:rsidR="00F17DA4" w:rsidRPr="00F17DA4" w:rsidRDefault="00F17DA4" w:rsidP="003D307F">
            <w:pPr>
              <w:tabs>
                <w:tab w:val="decimal" w:pos="704"/>
              </w:tabs>
              <w:spacing w:line="240" w:lineRule="atLeast"/>
              <w:ind w:left="-103" w:right="-76"/>
              <w:rPr>
                <w:rFonts w:ascii="CordiaUPC" w:hAnsi="CordiaUPC" w:cs="CordiaUPC"/>
                <w:sz w:val="26"/>
                <w:szCs w:val="26"/>
              </w:rPr>
            </w:pPr>
          </w:p>
        </w:tc>
        <w:tc>
          <w:tcPr>
            <w:tcW w:w="236" w:type="dxa"/>
          </w:tcPr>
          <w:p w14:paraId="0347F557" w14:textId="77777777" w:rsidR="00F17DA4" w:rsidRPr="00F17DA4" w:rsidRDefault="00F17DA4" w:rsidP="003D307F">
            <w:pPr>
              <w:tabs>
                <w:tab w:val="decimal" w:pos="704"/>
              </w:tabs>
              <w:spacing w:line="240" w:lineRule="atLeast"/>
              <w:ind w:left="-103" w:right="-76"/>
              <w:rPr>
                <w:rFonts w:ascii="CordiaUPC" w:hAnsi="CordiaUPC" w:cs="CordiaUPC"/>
                <w:sz w:val="26"/>
                <w:szCs w:val="26"/>
              </w:rPr>
            </w:pPr>
          </w:p>
        </w:tc>
        <w:tc>
          <w:tcPr>
            <w:tcW w:w="1152" w:type="dxa"/>
          </w:tcPr>
          <w:p w14:paraId="7A9BADD2" w14:textId="77777777" w:rsidR="00F17DA4" w:rsidRPr="00F17DA4" w:rsidRDefault="00F17DA4" w:rsidP="003D307F">
            <w:pPr>
              <w:tabs>
                <w:tab w:val="decimal" w:pos="704"/>
              </w:tabs>
              <w:spacing w:line="240" w:lineRule="atLeast"/>
              <w:ind w:left="-103" w:right="-76"/>
              <w:rPr>
                <w:rFonts w:ascii="CordiaUPC" w:hAnsi="CordiaUPC" w:cs="CordiaUPC"/>
                <w:sz w:val="26"/>
                <w:szCs w:val="26"/>
              </w:rPr>
            </w:pPr>
          </w:p>
        </w:tc>
      </w:tr>
      <w:tr w:rsidR="006C1C8C" w:rsidRPr="00F17DA4" w14:paraId="584B520D" w14:textId="77777777" w:rsidTr="00AD169B">
        <w:trPr>
          <w:gridAfter w:val="1"/>
          <w:wAfter w:w="8" w:type="dxa"/>
        </w:trPr>
        <w:tc>
          <w:tcPr>
            <w:tcW w:w="4239" w:type="dxa"/>
          </w:tcPr>
          <w:p w14:paraId="566DA117" w14:textId="77777777" w:rsidR="006C1C8C" w:rsidRPr="00F17DA4" w:rsidRDefault="006C1C8C" w:rsidP="006C1C8C">
            <w:pPr>
              <w:spacing w:line="240" w:lineRule="atLeast"/>
              <w:ind w:right="-104"/>
              <w:rPr>
                <w:rFonts w:ascii="CordiaUPC" w:hAnsi="CordiaUPC" w:cs="CordiaUPC"/>
                <w:spacing w:val="-6"/>
                <w:sz w:val="26"/>
                <w:szCs w:val="26"/>
                <w:lang w:val="en-US" w:eastAsia="th-TH" w:bidi="th-TH"/>
              </w:rPr>
            </w:pPr>
            <w:r w:rsidRPr="00F17DA4">
              <w:rPr>
                <w:rFonts w:ascii="CordiaUPC" w:hAnsi="CordiaUPC" w:cs="CordiaUPC"/>
                <w:spacing w:val="-6"/>
                <w:sz w:val="26"/>
                <w:szCs w:val="26"/>
                <w:lang w:val="en-US" w:eastAsia="th-TH" w:bidi="th-TH"/>
              </w:rPr>
              <w:t>Interbank and money market items</w:t>
            </w:r>
          </w:p>
        </w:tc>
        <w:tc>
          <w:tcPr>
            <w:tcW w:w="945" w:type="dxa"/>
            <w:vAlign w:val="bottom"/>
          </w:tcPr>
          <w:p w14:paraId="46C9D64F" w14:textId="11D786DC" w:rsidR="006C1C8C" w:rsidRPr="00F17DA4" w:rsidRDefault="006C1C8C" w:rsidP="006C1C8C">
            <w:pPr>
              <w:tabs>
                <w:tab w:val="decimal" w:pos="704"/>
              </w:tabs>
              <w:spacing w:line="240" w:lineRule="atLeast"/>
              <w:ind w:left="-103" w:right="-76"/>
              <w:rPr>
                <w:rFonts w:ascii="CordiaUPC" w:hAnsi="CordiaUPC" w:cs="CordiaUPC"/>
                <w:sz w:val="26"/>
                <w:szCs w:val="26"/>
              </w:rPr>
            </w:pPr>
            <w:r w:rsidRPr="00DC1BC7">
              <w:rPr>
                <w:rFonts w:ascii="CordiaUPC" w:hAnsi="CordiaUPC" w:cs="CordiaUPC"/>
                <w:sz w:val="26"/>
                <w:szCs w:val="26"/>
              </w:rPr>
              <w:t>42</w:t>
            </w:r>
          </w:p>
        </w:tc>
        <w:tc>
          <w:tcPr>
            <w:tcW w:w="236" w:type="dxa"/>
            <w:vAlign w:val="bottom"/>
          </w:tcPr>
          <w:p w14:paraId="482F5E34"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49" w:type="dxa"/>
            <w:vAlign w:val="bottom"/>
          </w:tcPr>
          <w:p w14:paraId="5C3DD1FF" w14:textId="145D5222" w:rsidR="006C1C8C" w:rsidRPr="00F17DA4" w:rsidRDefault="006C1C8C" w:rsidP="006C1C8C">
            <w:pPr>
              <w:tabs>
                <w:tab w:val="decimal" w:pos="704"/>
              </w:tabs>
              <w:spacing w:line="240" w:lineRule="atLeast"/>
              <w:ind w:left="-103" w:right="-76"/>
              <w:rPr>
                <w:rFonts w:ascii="CordiaUPC" w:hAnsi="CordiaUPC" w:cs="CordiaUPC"/>
                <w:sz w:val="26"/>
                <w:szCs w:val="26"/>
              </w:rPr>
            </w:pPr>
            <w:r>
              <w:rPr>
                <w:rFonts w:ascii="CordiaUPC" w:hAnsi="CordiaUPC" w:cs="CordiaUPC"/>
                <w:sz w:val="26"/>
                <w:szCs w:val="26"/>
              </w:rPr>
              <w:t>-</w:t>
            </w:r>
          </w:p>
        </w:tc>
        <w:tc>
          <w:tcPr>
            <w:tcW w:w="236" w:type="dxa"/>
            <w:vAlign w:val="bottom"/>
          </w:tcPr>
          <w:p w14:paraId="4AAE0D0F"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94" w:type="dxa"/>
            <w:vAlign w:val="bottom"/>
          </w:tcPr>
          <w:p w14:paraId="1237E818" w14:textId="5B249C45" w:rsidR="006C1C8C" w:rsidRPr="00F17DA4" w:rsidRDefault="006C1C8C" w:rsidP="006C1C8C">
            <w:pPr>
              <w:tabs>
                <w:tab w:val="decimal" w:pos="704"/>
              </w:tabs>
              <w:spacing w:line="240" w:lineRule="atLeast"/>
              <w:ind w:left="-103" w:right="-76"/>
              <w:rPr>
                <w:rFonts w:ascii="CordiaUPC" w:hAnsi="CordiaUPC" w:cs="CordiaUPC"/>
                <w:sz w:val="26"/>
                <w:szCs w:val="26"/>
              </w:rPr>
            </w:pPr>
            <w:r>
              <w:rPr>
                <w:rFonts w:ascii="CordiaUPC" w:hAnsi="CordiaUPC" w:cs="CordiaUPC"/>
                <w:sz w:val="26"/>
                <w:szCs w:val="26"/>
              </w:rPr>
              <w:t>-</w:t>
            </w:r>
          </w:p>
        </w:tc>
        <w:tc>
          <w:tcPr>
            <w:tcW w:w="236" w:type="dxa"/>
            <w:vAlign w:val="bottom"/>
          </w:tcPr>
          <w:p w14:paraId="05CFACED" w14:textId="77777777" w:rsidR="006C1C8C" w:rsidRPr="00F17DA4" w:rsidRDefault="006C1C8C" w:rsidP="006C1C8C">
            <w:pPr>
              <w:tabs>
                <w:tab w:val="decimal" w:pos="704"/>
              </w:tabs>
              <w:spacing w:line="240" w:lineRule="atLeast"/>
              <w:ind w:left="-103" w:right="-76"/>
              <w:rPr>
                <w:rFonts w:ascii="CordiaUPC" w:hAnsi="CordiaUPC" w:cs="CordiaUPC"/>
                <w:sz w:val="26"/>
                <w:szCs w:val="26"/>
              </w:rPr>
            </w:pPr>
          </w:p>
        </w:tc>
        <w:tc>
          <w:tcPr>
            <w:tcW w:w="1152" w:type="dxa"/>
            <w:vAlign w:val="bottom"/>
          </w:tcPr>
          <w:p w14:paraId="0B29A929" w14:textId="268BEC91" w:rsidR="006C1C8C" w:rsidRPr="00F17DA4" w:rsidRDefault="006C1C8C" w:rsidP="006C1C8C">
            <w:pPr>
              <w:tabs>
                <w:tab w:val="decimal" w:pos="704"/>
              </w:tabs>
              <w:spacing w:line="240" w:lineRule="atLeast"/>
              <w:ind w:left="-103" w:right="-76"/>
              <w:rPr>
                <w:rFonts w:ascii="CordiaUPC" w:hAnsi="CordiaUPC" w:cs="CordiaUPC"/>
                <w:sz w:val="26"/>
                <w:szCs w:val="26"/>
              </w:rPr>
            </w:pPr>
            <w:r w:rsidRPr="00DC1BC7">
              <w:rPr>
                <w:rFonts w:ascii="CordiaUPC" w:hAnsi="CordiaUPC" w:cs="CordiaUPC"/>
                <w:sz w:val="26"/>
                <w:szCs w:val="26"/>
              </w:rPr>
              <w:t>42</w:t>
            </w:r>
          </w:p>
        </w:tc>
      </w:tr>
      <w:tr w:rsidR="006C1C8C" w:rsidRPr="00F17DA4" w14:paraId="7839FEA4" w14:textId="77777777" w:rsidTr="00AD169B">
        <w:trPr>
          <w:gridAfter w:val="1"/>
          <w:wAfter w:w="8" w:type="dxa"/>
        </w:trPr>
        <w:tc>
          <w:tcPr>
            <w:tcW w:w="4239" w:type="dxa"/>
          </w:tcPr>
          <w:p w14:paraId="5C97937D" w14:textId="77777777" w:rsidR="006C1C8C" w:rsidRPr="00F17DA4" w:rsidRDefault="006C1C8C" w:rsidP="006C1C8C">
            <w:pPr>
              <w:spacing w:line="240" w:lineRule="atLeast"/>
              <w:ind w:right="-104"/>
              <w:rPr>
                <w:rFonts w:ascii="CordiaUPC" w:hAnsi="CordiaUPC" w:cs="CordiaUPC"/>
                <w:sz w:val="26"/>
                <w:szCs w:val="26"/>
                <w:lang w:eastAsia="th-TH"/>
              </w:rPr>
            </w:pPr>
            <w:r w:rsidRPr="00F17DA4">
              <w:rPr>
                <w:rFonts w:ascii="CordiaUPC" w:hAnsi="CordiaUPC" w:cs="CordiaUPC"/>
                <w:sz w:val="26"/>
                <w:szCs w:val="26"/>
                <w:lang w:eastAsia="th-TH"/>
              </w:rPr>
              <w:t>Investments</w:t>
            </w:r>
          </w:p>
        </w:tc>
        <w:tc>
          <w:tcPr>
            <w:tcW w:w="945" w:type="dxa"/>
            <w:vAlign w:val="bottom"/>
          </w:tcPr>
          <w:p w14:paraId="3E02094A" w14:textId="60FF46EC" w:rsidR="006C1C8C" w:rsidRPr="00F17DA4" w:rsidRDefault="006C1C8C" w:rsidP="006C1C8C">
            <w:pPr>
              <w:tabs>
                <w:tab w:val="decimal" w:pos="704"/>
              </w:tabs>
              <w:spacing w:line="240" w:lineRule="atLeast"/>
              <w:ind w:left="-103" w:right="-76"/>
              <w:rPr>
                <w:rFonts w:ascii="CordiaUPC" w:hAnsi="CordiaUPC" w:cs="CordiaUPC"/>
                <w:sz w:val="26"/>
                <w:szCs w:val="26"/>
              </w:rPr>
            </w:pPr>
            <w:r w:rsidRPr="00DC1BC7">
              <w:rPr>
                <w:rFonts w:ascii="CordiaUPC" w:hAnsi="CordiaUPC" w:cs="CordiaUPC"/>
                <w:sz w:val="26"/>
                <w:szCs w:val="26"/>
              </w:rPr>
              <w:t>38</w:t>
            </w:r>
          </w:p>
        </w:tc>
        <w:tc>
          <w:tcPr>
            <w:tcW w:w="236" w:type="dxa"/>
            <w:vAlign w:val="bottom"/>
          </w:tcPr>
          <w:p w14:paraId="6F2B1E6B"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49" w:type="dxa"/>
            <w:vAlign w:val="bottom"/>
          </w:tcPr>
          <w:p w14:paraId="643AD419" w14:textId="3C50BA2E" w:rsidR="006C1C8C" w:rsidRPr="00F17DA4" w:rsidRDefault="006C1C8C" w:rsidP="006C1C8C">
            <w:pPr>
              <w:tabs>
                <w:tab w:val="decimal" w:pos="704"/>
              </w:tabs>
              <w:spacing w:line="240" w:lineRule="atLeast"/>
              <w:ind w:left="-103" w:right="-76"/>
              <w:rPr>
                <w:rFonts w:ascii="CordiaUPC" w:hAnsi="CordiaUPC" w:cs="CordiaUPC"/>
                <w:sz w:val="26"/>
                <w:szCs w:val="26"/>
              </w:rPr>
            </w:pPr>
            <w:r w:rsidRPr="00DC1BC7">
              <w:rPr>
                <w:rFonts w:ascii="CordiaUPC" w:hAnsi="CordiaUPC" w:cs="CordiaUPC"/>
                <w:sz w:val="26"/>
                <w:szCs w:val="26"/>
              </w:rPr>
              <w:t>-</w:t>
            </w:r>
          </w:p>
        </w:tc>
        <w:tc>
          <w:tcPr>
            <w:tcW w:w="236" w:type="dxa"/>
            <w:vAlign w:val="bottom"/>
          </w:tcPr>
          <w:p w14:paraId="3FE7AC35"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94" w:type="dxa"/>
            <w:vAlign w:val="bottom"/>
          </w:tcPr>
          <w:p w14:paraId="35C64106" w14:textId="00034684" w:rsidR="006C1C8C" w:rsidRPr="00F17DA4" w:rsidRDefault="006C1C8C" w:rsidP="006C1C8C">
            <w:pPr>
              <w:tabs>
                <w:tab w:val="decimal" w:pos="704"/>
              </w:tabs>
              <w:spacing w:line="240" w:lineRule="atLeast"/>
              <w:ind w:left="-103" w:right="-76"/>
              <w:rPr>
                <w:rFonts w:ascii="CordiaUPC" w:hAnsi="CordiaUPC" w:cs="CordiaUPC"/>
                <w:sz w:val="26"/>
                <w:szCs w:val="26"/>
              </w:rPr>
            </w:pPr>
            <w:r w:rsidRPr="00C1250D">
              <w:rPr>
                <w:rFonts w:ascii="CordiaUPC" w:hAnsi="CordiaUPC" w:cs="CordiaUPC"/>
                <w:sz w:val="26"/>
                <w:szCs w:val="26"/>
              </w:rPr>
              <w:t>5</w:t>
            </w:r>
            <w:r>
              <w:rPr>
                <w:rFonts w:ascii="CordiaUPC" w:hAnsi="CordiaUPC" w:cs="CordiaUPC"/>
                <w:sz w:val="26"/>
                <w:szCs w:val="26"/>
              </w:rPr>
              <w:t>0</w:t>
            </w:r>
          </w:p>
        </w:tc>
        <w:tc>
          <w:tcPr>
            <w:tcW w:w="236" w:type="dxa"/>
            <w:vAlign w:val="bottom"/>
          </w:tcPr>
          <w:p w14:paraId="11B95FDE" w14:textId="77777777" w:rsidR="006C1C8C" w:rsidRPr="00F17DA4" w:rsidRDefault="006C1C8C" w:rsidP="006C1C8C">
            <w:pPr>
              <w:tabs>
                <w:tab w:val="decimal" w:pos="704"/>
              </w:tabs>
              <w:spacing w:line="240" w:lineRule="atLeast"/>
              <w:ind w:left="-103" w:right="-76"/>
              <w:rPr>
                <w:rFonts w:ascii="CordiaUPC" w:hAnsi="CordiaUPC" w:cs="CordiaUPC"/>
                <w:sz w:val="26"/>
                <w:szCs w:val="26"/>
              </w:rPr>
            </w:pPr>
          </w:p>
        </w:tc>
        <w:tc>
          <w:tcPr>
            <w:tcW w:w="1152" w:type="dxa"/>
            <w:vAlign w:val="bottom"/>
          </w:tcPr>
          <w:p w14:paraId="0F9F9594" w14:textId="18B4D43A" w:rsidR="006C1C8C" w:rsidRPr="00F17DA4" w:rsidRDefault="006C1C8C" w:rsidP="006C1C8C">
            <w:pPr>
              <w:tabs>
                <w:tab w:val="decimal" w:pos="704"/>
              </w:tabs>
              <w:spacing w:line="240" w:lineRule="atLeast"/>
              <w:ind w:left="-103" w:right="-76"/>
              <w:rPr>
                <w:rFonts w:ascii="CordiaUPC" w:hAnsi="CordiaUPC" w:cs="CordiaUPC"/>
                <w:sz w:val="26"/>
                <w:szCs w:val="26"/>
              </w:rPr>
            </w:pPr>
            <w:r>
              <w:rPr>
                <w:rFonts w:ascii="CordiaUPC" w:hAnsi="CordiaUPC" w:cs="CordiaUPC"/>
                <w:sz w:val="26"/>
                <w:szCs w:val="26"/>
              </w:rPr>
              <w:t>88</w:t>
            </w:r>
          </w:p>
        </w:tc>
      </w:tr>
      <w:tr w:rsidR="006C1C8C" w:rsidRPr="00F17DA4" w14:paraId="341FA9DE" w14:textId="77777777" w:rsidTr="00AD169B">
        <w:trPr>
          <w:gridAfter w:val="1"/>
          <w:wAfter w:w="8" w:type="dxa"/>
        </w:trPr>
        <w:tc>
          <w:tcPr>
            <w:tcW w:w="4239" w:type="dxa"/>
          </w:tcPr>
          <w:p w14:paraId="63EADC67" w14:textId="28AD8FCF" w:rsidR="006C1C8C" w:rsidRPr="00F17DA4" w:rsidRDefault="006C1C8C" w:rsidP="006C1C8C">
            <w:pPr>
              <w:spacing w:line="240" w:lineRule="atLeast"/>
              <w:ind w:right="-104"/>
              <w:rPr>
                <w:rFonts w:ascii="CordiaUPC" w:hAnsi="CordiaUPC" w:cs="CordiaUPC"/>
                <w:sz w:val="26"/>
                <w:szCs w:val="26"/>
                <w:lang w:eastAsia="th-TH"/>
              </w:rPr>
            </w:pPr>
            <w:r w:rsidRPr="00F17DA4">
              <w:rPr>
                <w:rFonts w:ascii="CordiaUPC" w:hAnsi="CordiaUPC" w:cs="CordiaUPC"/>
                <w:sz w:val="26"/>
                <w:szCs w:val="26"/>
                <w:lang w:eastAsia="th-TH"/>
              </w:rPr>
              <w:t>Loans to customers and accrued</w:t>
            </w:r>
            <w:r>
              <w:rPr>
                <w:rFonts w:ascii="CordiaUPC" w:hAnsi="CordiaUPC" w:cs="CordiaUPC"/>
                <w:sz w:val="26"/>
                <w:szCs w:val="26"/>
                <w:lang w:eastAsia="th-TH"/>
              </w:rPr>
              <w:t xml:space="preserve"> </w:t>
            </w:r>
            <w:r w:rsidR="00AD169B">
              <w:rPr>
                <w:rFonts w:ascii="CordiaUPC" w:hAnsi="CordiaUPC" w:cs="CordiaUPC"/>
                <w:sz w:val="26"/>
                <w:szCs w:val="26"/>
                <w:lang w:eastAsia="th-TH"/>
              </w:rPr>
              <w:t xml:space="preserve">interest </w:t>
            </w:r>
            <w:r>
              <w:rPr>
                <w:rFonts w:ascii="CordiaUPC" w:hAnsi="CordiaUPC" w:cs="CordiaUPC"/>
                <w:sz w:val="26"/>
                <w:szCs w:val="26"/>
                <w:lang w:eastAsia="th-TH"/>
              </w:rPr>
              <w:t>r</w:t>
            </w:r>
            <w:r w:rsidRPr="00F17DA4">
              <w:rPr>
                <w:rFonts w:ascii="CordiaUPC" w:hAnsi="CordiaUPC" w:cs="CordiaUPC"/>
                <w:sz w:val="26"/>
                <w:szCs w:val="26"/>
                <w:lang w:eastAsia="th-TH"/>
              </w:rPr>
              <w:t>eceivables</w:t>
            </w:r>
          </w:p>
        </w:tc>
        <w:tc>
          <w:tcPr>
            <w:tcW w:w="945" w:type="dxa"/>
            <w:vAlign w:val="bottom"/>
          </w:tcPr>
          <w:p w14:paraId="44163AF4" w14:textId="6C3E773B" w:rsidR="006C1C8C" w:rsidRPr="00F17DA4" w:rsidRDefault="006C1C8C" w:rsidP="006C1C8C">
            <w:pPr>
              <w:tabs>
                <w:tab w:val="decimal" w:pos="704"/>
              </w:tabs>
              <w:spacing w:line="240" w:lineRule="atLeast"/>
              <w:ind w:left="-103" w:right="-76"/>
              <w:rPr>
                <w:rFonts w:ascii="CordiaUPC" w:hAnsi="CordiaUPC" w:cs="CordiaUPC"/>
                <w:sz w:val="26"/>
                <w:szCs w:val="26"/>
              </w:rPr>
            </w:pPr>
            <w:r w:rsidRPr="00DC1BC7">
              <w:rPr>
                <w:rFonts w:ascii="CordiaUPC" w:hAnsi="CordiaUPC" w:cs="CordiaUPC"/>
                <w:sz w:val="26"/>
                <w:szCs w:val="26"/>
              </w:rPr>
              <w:t>4,463</w:t>
            </w:r>
          </w:p>
        </w:tc>
        <w:tc>
          <w:tcPr>
            <w:tcW w:w="236" w:type="dxa"/>
            <w:vAlign w:val="bottom"/>
          </w:tcPr>
          <w:p w14:paraId="23E06CD2"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49" w:type="dxa"/>
            <w:vAlign w:val="bottom"/>
          </w:tcPr>
          <w:p w14:paraId="73BB8762" w14:textId="33710902" w:rsidR="006C1C8C" w:rsidRPr="00F17DA4" w:rsidRDefault="006C1C8C" w:rsidP="006C1C8C">
            <w:pPr>
              <w:tabs>
                <w:tab w:val="decimal" w:pos="704"/>
              </w:tabs>
              <w:spacing w:line="240" w:lineRule="atLeast"/>
              <w:ind w:left="-103" w:right="-76"/>
              <w:rPr>
                <w:rFonts w:ascii="CordiaUPC" w:hAnsi="CordiaUPC" w:cs="CordiaUPC"/>
                <w:sz w:val="26"/>
                <w:szCs w:val="26"/>
              </w:rPr>
            </w:pPr>
            <w:r w:rsidRPr="00DC1BC7">
              <w:rPr>
                <w:rFonts w:ascii="CordiaUPC" w:hAnsi="CordiaUPC" w:cs="CordiaUPC"/>
                <w:sz w:val="26"/>
                <w:szCs w:val="26"/>
              </w:rPr>
              <w:t>14,783</w:t>
            </w:r>
          </w:p>
        </w:tc>
        <w:tc>
          <w:tcPr>
            <w:tcW w:w="236" w:type="dxa"/>
            <w:vAlign w:val="bottom"/>
          </w:tcPr>
          <w:p w14:paraId="7C45A54C"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94" w:type="dxa"/>
            <w:vAlign w:val="bottom"/>
          </w:tcPr>
          <w:p w14:paraId="16E347A1" w14:textId="1273699F" w:rsidR="006C1C8C" w:rsidRPr="00F17DA4" w:rsidRDefault="006C1C8C" w:rsidP="006C1C8C">
            <w:pPr>
              <w:tabs>
                <w:tab w:val="decimal" w:pos="704"/>
              </w:tabs>
              <w:spacing w:line="240" w:lineRule="atLeast"/>
              <w:ind w:left="-103" w:right="-76"/>
              <w:rPr>
                <w:rFonts w:ascii="CordiaUPC" w:hAnsi="CordiaUPC" w:cs="CordiaUPC"/>
                <w:sz w:val="26"/>
                <w:szCs w:val="26"/>
              </w:rPr>
            </w:pPr>
            <w:r w:rsidRPr="00DC1BC7">
              <w:rPr>
                <w:rFonts w:ascii="CordiaUPC" w:hAnsi="CordiaUPC" w:cs="CordiaUPC"/>
                <w:sz w:val="26"/>
                <w:szCs w:val="26"/>
              </w:rPr>
              <w:t>14,281</w:t>
            </w:r>
          </w:p>
        </w:tc>
        <w:tc>
          <w:tcPr>
            <w:tcW w:w="236" w:type="dxa"/>
            <w:vAlign w:val="bottom"/>
          </w:tcPr>
          <w:p w14:paraId="283F9813" w14:textId="77777777" w:rsidR="006C1C8C" w:rsidRPr="00F17DA4" w:rsidRDefault="006C1C8C" w:rsidP="006C1C8C">
            <w:pPr>
              <w:tabs>
                <w:tab w:val="decimal" w:pos="704"/>
              </w:tabs>
              <w:spacing w:line="240" w:lineRule="atLeast"/>
              <w:ind w:left="-103" w:right="-76"/>
              <w:rPr>
                <w:rFonts w:ascii="CordiaUPC" w:hAnsi="CordiaUPC" w:cs="CordiaUPC"/>
                <w:sz w:val="26"/>
                <w:szCs w:val="26"/>
              </w:rPr>
            </w:pPr>
          </w:p>
        </w:tc>
        <w:tc>
          <w:tcPr>
            <w:tcW w:w="1152" w:type="dxa"/>
            <w:vAlign w:val="bottom"/>
          </w:tcPr>
          <w:p w14:paraId="2AB9C74D" w14:textId="70A7AEB5" w:rsidR="006C1C8C" w:rsidRPr="00F17DA4" w:rsidRDefault="006C1C8C" w:rsidP="006C1C8C">
            <w:pPr>
              <w:tabs>
                <w:tab w:val="decimal" w:pos="704"/>
              </w:tabs>
              <w:spacing w:line="240" w:lineRule="atLeast"/>
              <w:ind w:left="-103" w:right="-76"/>
              <w:rPr>
                <w:rFonts w:ascii="CordiaUPC" w:hAnsi="CordiaUPC" w:cs="CordiaUPC"/>
                <w:sz w:val="26"/>
                <w:szCs w:val="26"/>
                <w:lang w:val="en-US"/>
              </w:rPr>
            </w:pPr>
            <w:r w:rsidRPr="00DC1BC7">
              <w:rPr>
                <w:rFonts w:ascii="CordiaUPC" w:hAnsi="CordiaUPC" w:cs="CordiaUPC"/>
                <w:sz w:val="26"/>
                <w:szCs w:val="26"/>
              </w:rPr>
              <w:t>33,527</w:t>
            </w:r>
          </w:p>
        </w:tc>
      </w:tr>
      <w:tr w:rsidR="006C1C8C" w:rsidRPr="00F17DA4" w14:paraId="15C03F8B" w14:textId="77777777" w:rsidTr="00AD169B">
        <w:trPr>
          <w:gridAfter w:val="1"/>
          <w:wAfter w:w="8" w:type="dxa"/>
        </w:trPr>
        <w:tc>
          <w:tcPr>
            <w:tcW w:w="4239" w:type="dxa"/>
          </w:tcPr>
          <w:p w14:paraId="30D47BBF" w14:textId="77777777" w:rsidR="006C1C8C" w:rsidRPr="00F17DA4" w:rsidRDefault="006C1C8C" w:rsidP="006C1C8C">
            <w:pPr>
              <w:spacing w:line="240" w:lineRule="atLeast"/>
              <w:ind w:right="-104"/>
              <w:rPr>
                <w:rFonts w:ascii="CordiaUPC" w:hAnsi="CordiaUPC" w:cs="CordiaUPC"/>
                <w:sz w:val="26"/>
                <w:szCs w:val="26"/>
                <w:lang w:eastAsia="th-TH"/>
              </w:rPr>
            </w:pPr>
            <w:r w:rsidRPr="00F17DA4">
              <w:rPr>
                <w:rFonts w:ascii="CordiaUPC" w:hAnsi="CordiaUPC" w:cs="CordiaUPC"/>
                <w:sz w:val="26"/>
                <w:szCs w:val="26"/>
                <w:lang w:eastAsia="th-TH"/>
              </w:rPr>
              <w:t xml:space="preserve">Other </w:t>
            </w:r>
            <w:r w:rsidRPr="00F17DA4">
              <w:rPr>
                <w:rFonts w:ascii="CordiaUPC" w:hAnsi="CordiaUPC" w:cs="CordiaUPC"/>
                <w:sz w:val="26"/>
                <w:szCs w:val="26"/>
                <w:lang w:eastAsia="th-TH" w:bidi="th-TH"/>
              </w:rPr>
              <w:t xml:space="preserve">financial </w:t>
            </w:r>
            <w:r w:rsidRPr="00F17DA4">
              <w:rPr>
                <w:rFonts w:ascii="CordiaUPC" w:hAnsi="CordiaUPC" w:cs="CordiaUPC"/>
                <w:sz w:val="26"/>
                <w:szCs w:val="26"/>
                <w:lang w:eastAsia="th-TH"/>
              </w:rPr>
              <w:t>assets</w:t>
            </w:r>
          </w:p>
        </w:tc>
        <w:tc>
          <w:tcPr>
            <w:tcW w:w="945" w:type="dxa"/>
            <w:vAlign w:val="bottom"/>
          </w:tcPr>
          <w:p w14:paraId="629C1079" w14:textId="6BE64D90" w:rsidR="006C1C8C" w:rsidRPr="00F17DA4" w:rsidRDefault="006C1C8C" w:rsidP="006C1C8C">
            <w:pPr>
              <w:tabs>
                <w:tab w:val="decimal" w:pos="704"/>
              </w:tabs>
              <w:spacing w:line="240" w:lineRule="atLeast"/>
              <w:ind w:left="-103" w:right="-76"/>
              <w:rPr>
                <w:rFonts w:ascii="CordiaUPC" w:hAnsi="CordiaUPC" w:cs="CordiaUPC"/>
                <w:sz w:val="26"/>
                <w:szCs w:val="26"/>
              </w:rPr>
            </w:pPr>
            <w:r w:rsidRPr="00DC1BC7">
              <w:rPr>
                <w:rFonts w:ascii="CordiaUPC" w:hAnsi="CordiaUPC" w:cs="CordiaUPC"/>
                <w:sz w:val="26"/>
                <w:szCs w:val="26"/>
              </w:rPr>
              <w:t>12</w:t>
            </w:r>
          </w:p>
        </w:tc>
        <w:tc>
          <w:tcPr>
            <w:tcW w:w="236" w:type="dxa"/>
            <w:vAlign w:val="bottom"/>
          </w:tcPr>
          <w:p w14:paraId="1830D3BE"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49" w:type="dxa"/>
            <w:vAlign w:val="bottom"/>
          </w:tcPr>
          <w:p w14:paraId="2437D513" w14:textId="7D3A783B" w:rsidR="006C1C8C" w:rsidRPr="00F17DA4" w:rsidRDefault="006C1C8C" w:rsidP="006C1C8C">
            <w:pPr>
              <w:tabs>
                <w:tab w:val="decimal" w:pos="704"/>
              </w:tabs>
              <w:spacing w:line="240" w:lineRule="atLeast"/>
              <w:ind w:left="-103" w:right="-76"/>
              <w:rPr>
                <w:rFonts w:ascii="CordiaUPC" w:hAnsi="CordiaUPC" w:cs="CordiaUPC"/>
                <w:sz w:val="26"/>
                <w:szCs w:val="26"/>
              </w:rPr>
            </w:pPr>
            <w:r w:rsidRPr="00DC1BC7">
              <w:rPr>
                <w:rFonts w:ascii="CordiaUPC" w:hAnsi="CordiaUPC" w:cs="CordiaUPC"/>
                <w:sz w:val="26"/>
                <w:szCs w:val="26"/>
              </w:rPr>
              <w:t>90</w:t>
            </w:r>
          </w:p>
        </w:tc>
        <w:tc>
          <w:tcPr>
            <w:tcW w:w="236" w:type="dxa"/>
            <w:vAlign w:val="bottom"/>
          </w:tcPr>
          <w:p w14:paraId="0CF60476"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94" w:type="dxa"/>
            <w:vAlign w:val="bottom"/>
          </w:tcPr>
          <w:p w14:paraId="5515CC14" w14:textId="4723776E" w:rsidR="006C1C8C" w:rsidRPr="00F17DA4" w:rsidRDefault="006C1C8C" w:rsidP="006C1C8C">
            <w:pPr>
              <w:tabs>
                <w:tab w:val="decimal" w:pos="704"/>
              </w:tabs>
              <w:spacing w:line="240" w:lineRule="atLeast"/>
              <w:ind w:left="-103" w:right="-76"/>
              <w:rPr>
                <w:rFonts w:ascii="CordiaUPC" w:hAnsi="CordiaUPC" w:cs="CordiaUPC"/>
                <w:sz w:val="26"/>
                <w:szCs w:val="26"/>
              </w:rPr>
            </w:pPr>
            <w:r w:rsidRPr="00DC1BC7">
              <w:rPr>
                <w:rFonts w:ascii="CordiaUPC" w:hAnsi="CordiaUPC" w:cs="CordiaUPC"/>
                <w:sz w:val="26"/>
                <w:szCs w:val="26"/>
              </w:rPr>
              <w:t>335</w:t>
            </w:r>
          </w:p>
        </w:tc>
        <w:tc>
          <w:tcPr>
            <w:tcW w:w="236" w:type="dxa"/>
            <w:vAlign w:val="bottom"/>
          </w:tcPr>
          <w:p w14:paraId="4042F15C" w14:textId="77777777" w:rsidR="006C1C8C" w:rsidRPr="00F17DA4" w:rsidRDefault="006C1C8C" w:rsidP="006C1C8C">
            <w:pPr>
              <w:tabs>
                <w:tab w:val="decimal" w:pos="704"/>
              </w:tabs>
              <w:spacing w:line="240" w:lineRule="atLeast"/>
              <w:ind w:left="-103" w:right="-76"/>
              <w:rPr>
                <w:rFonts w:ascii="CordiaUPC" w:hAnsi="CordiaUPC" w:cs="CordiaUPC"/>
                <w:sz w:val="26"/>
                <w:szCs w:val="26"/>
              </w:rPr>
            </w:pPr>
          </w:p>
        </w:tc>
        <w:tc>
          <w:tcPr>
            <w:tcW w:w="1152" w:type="dxa"/>
            <w:vAlign w:val="bottom"/>
          </w:tcPr>
          <w:p w14:paraId="633224F2" w14:textId="36A98483" w:rsidR="006C1C8C" w:rsidRPr="00F17DA4" w:rsidRDefault="006C1C8C" w:rsidP="006C1C8C">
            <w:pPr>
              <w:tabs>
                <w:tab w:val="decimal" w:pos="704"/>
              </w:tabs>
              <w:spacing w:line="240" w:lineRule="atLeast"/>
              <w:ind w:left="-103" w:right="-76"/>
              <w:rPr>
                <w:rFonts w:ascii="CordiaUPC" w:hAnsi="CordiaUPC" w:cs="CordiaUPC"/>
                <w:sz w:val="26"/>
                <w:szCs w:val="26"/>
              </w:rPr>
            </w:pPr>
            <w:r w:rsidRPr="00DC1BC7">
              <w:rPr>
                <w:rFonts w:ascii="CordiaUPC" w:hAnsi="CordiaUPC" w:cs="CordiaUPC"/>
                <w:sz w:val="26"/>
                <w:szCs w:val="26"/>
              </w:rPr>
              <w:t>437</w:t>
            </w:r>
          </w:p>
        </w:tc>
      </w:tr>
      <w:tr w:rsidR="006C1C8C" w:rsidRPr="00F17DA4" w14:paraId="1F406B8A" w14:textId="77777777" w:rsidTr="00AD169B">
        <w:trPr>
          <w:gridAfter w:val="1"/>
          <w:wAfter w:w="8" w:type="dxa"/>
        </w:trPr>
        <w:tc>
          <w:tcPr>
            <w:tcW w:w="4239" w:type="dxa"/>
          </w:tcPr>
          <w:p w14:paraId="0B5272FE" w14:textId="77777777" w:rsidR="006C1C8C" w:rsidRPr="00F17DA4" w:rsidRDefault="006C1C8C" w:rsidP="006C1C8C">
            <w:pPr>
              <w:spacing w:line="240" w:lineRule="atLeast"/>
              <w:ind w:right="-104"/>
              <w:rPr>
                <w:rFonts w:ascii="CordiaUPC" w:hAnsi="CordiaUPC" w:cs="CordiaUPC"/>
                <w:sz w:val="26"/>
                <w:szCs w:val="26"/>
                <w:lang w:eastAsia="th-TH"/>
              </w:rPr>
            </w:pPr>
            <w:r w:rsidRPr="00F17DA4">
              <w:rPr>
                <w:rFonts w:ascii="CordiaUPC" w:hAnsi="CordiaUPC" w:cs="CordiaUPC"/>
                <w:sz w:val="26"/>
                <w:szCs w:val="26"/>
                <w:lang w:eastAsia="th-TH"/>
              </w:rPr>
              <w:t>Loan commitments and financial guarantee</w:t>
            </w:r>
          </w:p>
        </w:tc>
        <w:tc>
          <w:tcPr>
            <w:tcW w:w="945" w:type="dxa"/>
            <w:vAlign w:val="bottom"/>
          </w:tcPr>
          <w:p w14:paraId="7512364A" w14:textId="35C49C63" w:rsidR="006C1C8C" w:rsidRPr="00F17DA4" w:rsidRDefault="006C1C8C" w:rsidP="006C1C8C">
            <w:pPr>
              <w:tabs>
                <w:tab w:val="decimal" w:pos="704"/>
              </w:tabs>
              <w:spacing w:line="240" w:lineRule="atLeast"/>
              <w:ind w:left="-103" w:right="-76"/>
              <w:rPr>
                <w:rFonts w:ascii="CordiaUPC" w:hAnsi="CordiaUPC" w:cs="CordiaUPC"/>
                <w:sz w:val="26"/>
                <w:szCs w:val="26"/>
              </w:rPr>
            </w:pPr>
            <w:r w:rsidRPr="00DC1BC7">
              <w:rPr>
                <w:rFonts w:ascii="CordiaUPC" w:hAnsi="CordiaUPC" w:cs="CordiaUPC"/>
                <w:sz w:val="26"/>
                <w:szCs w:val="26"/>
              </w:rPr>
              <w:t>493</w:t>
            </w:r>
          </w:p>
        </w:tc>
        <w:tc>
          <w:tcPr>
            <w:tcW w:w="236" w:type="dxa"/>
            <w:vAlign w:val="bottom"/>
          </w:tcPr>
          <w:p w14:paraId="56B9A1AD"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49" w:type="dxa"/>
            <w:vAlign w:val="bottom"/>
          </w:tcPr>
          <w:p w14:paraId="2A7C6029" w14:textId="52B05C41" w:rsidR="006C1C8C" w:rsidRPr="00F17DA4" w:rsidRDefault="006C1C8C" w:rsidP="006C1C8C">
            <w:pPr>
              <w:tabs>
                <w:tab w:val="decimal" w:pos="704"/>
              </w:tabs>
              <w:spacing w:line="240" w:lineRule="atLeast"/>
              <w:ind w:left="-103" w:right="-76"/>
              <w:rPr>
                <w:rFonts w:ascii="CordiaUPC" w:hAnsi="CordiaUPC" w:cs="CordiaUPC"/>
                <w:sz w:val="26"/>
                <w:szCs w:val="26"/>
              </w:rPr>
            </w:pPr>
            <w:r w:rsidRPr="00DC1BC7">
              <w:rPr>
                <w:rFonts w:ascii="CordiaUPC" w:hAnsi="CordiaUPC" w:cs="CordiaUPC"/>
                <w:sz w:val="26"/>
                <w:szCs w:val="26"/>
              </w:rPr>
              <w:t>473</w:t>
            </w:r>
          </w:p>
        </w:tc>
        <w:tc>
          <w:tcPr>
            <w:tcW w:w="236" w:type="dxa"/>
            <w:vAlign w:val="bottom"/>
          </w:tcPr>
          <w:p w14:paraId="0081D778"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94" w:type="dxa"/>
            <w:vAlign w:val="bottom"/>
          </w:tcPr>
          <w:p w14:paraId="1033D084" w14:textId="52CFFEBB" w:rsidR="006C1C8C" w:rsidRPr="00F17DA4" w:rsidRDefault="006C1C8C" w:rsidP="006C1C8C">
            <w:pPr>
              <w:tabs>
                <w:tab w:val="decimal" w:pos="704"/>
              </w:tabs>
              <w:spacing w:line="240" w:lineRule="atLeast"/>
              <w:ind w:left="-103" w:right="-76"/>
              <w:rPr>
                <w:rFonts w:ascii="CordiaUPC" w:hAnsi="CordiaUPC" w:cs="CordiaUPC"/>
                <w:sz w:val="26"/>
                <w:szCs w:val="26"/>
              </w:rPr>
            </w:pPr>
            <w:r>
              <w:rPr>
                <w:rFonts w:ascii="CordiaUPC" w:hAnsi="CordiaUPC" w:cs="CordiaUPC"/>
                <w:sz w:val="26"/>
                <w:szCs w:val="26"/>
              </w:rPr>
              <w:t>256</w:t>
            </w:r>
          </w:p>
        </w:tc>
        <w:tc>
          <w:tcPr>
            <w:tcW w:w="236" w:type="dxa"/>
            <w:vAlign w:val="bottom"/>
          </w:tcPr>
          <w:p w14:paraId="2ED31B17" w14:textId="77777777" w:rsidR="006C1C8C" w:rsidRPr="00F17DA4" w:rsidRDefault="006C1C8C" w:rsidP="006C1C8C">
            <w:pPr>
              <w:tabs>
                <w:tab w:val="decimal" w:pos="704"/>
              </w:tabs>
              <w:spacing w:line="240" w:lineRule="atLeast"/>
              <w:ind w:left="-103" w:right="-76"/>
              <w:rPr>
                <w:rFonts w:ascii="CordiaUPC" w:hAnsi="CordiaUPC" w:cs="CordiaUPC"/>
                <w:sz w:val="26"/>
                <w:szCs w:val="26"/>
              </w:rPr>
            </w:pPr>
          </w:p>
        </w:tc>
        <w:tc>
          <w:tcPr>
            <w:tcW w:w="1152" w:type="dxa"/>
            <w:vAlign w:val="bottom"/>
          </w:tcPr>
          <w:p w14:paraId="73C31D1A" w14:textId="106C32F7" w:rsidR="006C1C8C" w:rsidRPr="00F17DA4" w:rsidRDefault="006C1C8C" w:rsidP="006C1C8C">
            <w:pPr>
              <w:tabs>
                <w:tab w:val="decimal" w:pos="704"/>
              </w:tabs>
              <w:spacing w:line="240" w:lineRule="atLeast"/>
              <w:ind w:left="-103" w:right="-76"/>
              <w:rPr>
                <w:rFonts w:ascii="CordiaUPC" w:hAnsi="CordiaUPC" w:cs="CordiaUPC"/>
                <w:sz w:val="26"/>
                <w:szCs w:val="26"/>
              </w:rPr>
            </w:pPr>
            <w:r w:rsidRPr="00DC1BC7">
              <w:rPr>
                <w:rFonts w:ascii="CordiaUPC" w:hAnsi="CordiaUPC" w:cs="CordiaUPC"/>
                <w:sz w:val="26"/>
                <w:szCs w:val="26"/>
              </w:rPr>
              <w:t>1,2</w:t>
            </w:r>
            <w:r>
              <w:rPr>
                <w:rFonts w:ascii="CordiaUPC" w:hAnsi="CordiaUPC" w:cs="CordiaUPC"/>
                <w:sz w:val="26"/>
                <w:szCs w:val="26"/>
              </w:rPr>
              <w:t>22</w:t>
            </w:r>
          </w:p>
        </w:tc>
      </w:tr>
    </w:tbl>
    <w:p w14:paraId="056A5D63" w14:textId="77777777" w:rsidR="00F17DA4" w:rsidRPr="00F17DA4" w:rsidRDefault="00F17DA4" w:rsidP="00F17DA4">
      <w:pPr>
        <w:pStyle w:val="BodyTextIndent"/>
        <w:spacing w:after="0" w:line="240" w:lineRule="atLeast"/>
        <w:ind w:left="544"/>
        <w:jc w:val="thaiDistribute"/>
        <w:rPr>
          <w:rFonts w:ascii="CordiaUPC" w:hAnsi="CordiaUPC" w:cs="CordiaUPC"/>
          <w:sz w:val="26"/>
          <w:szCs w:val="26"/>
        </w:rPr>
      </w:pPr>
    </w:p>
    <w:tbl>
      <w:tblPr>
        <w:tblW w:w="9595" w:type="dxa"/>
        <w:tblInd w:w="441" w:type="dxa"/>
        <w:tblLayout w:type="fixed"/>
        <w:tblLook w:val="00A0" w:firstRow="1" w:lastRow="0" w:firstColumn="1" w:lastColumn="0" w:noHBand="0" w:noVBand="0"/>
      </w:tblPr>
      <w:tblGrid>
        <w:gridCol w:w="4239"/>
        <w:gridCol w:w="945"/>
        <w:gridCol w:w="236"/>
        <w:gridCol w:w="1249"/>
        <w:gridCol w:w="236"/>
        <w:gridCol w:w="1294"/>
        <w:gridCol w:w="236"/>
        <w:gridCol w:w="1160"/>
      </w:tblGrid>
      <w:tr w:rsidR="00F17DA4" w:rsidRPr="00F17DA4" w14:paraId="76C6AC82" w14:textId="77777777" w:rsidTr="00AD169B">
        <w:trPr>
          <w:tblHeader/>
        </w:trPr>
        <w:tc>
          <w:tcPr>
            <w:tcW w:w="4239" w:type="dxa"/>
          </w:tcPr>
          <w:p w14:paraId="5C8D40AE" w14:textId="77777777" w:rsidR="00F17DA4" w:rsidRPr="00F17DA4" w:rsidRDefault="00F17DA4" w:rsidP="003D307F">
            <w:pPr>
              <w:spacing w:line="240" w:lineRule="atLeast"/>
              <w:ind w:right="-104"/>
              <w:rPr>
                <w:rFonts w:ascii="CordiaUPC" w:hAnsi="CordiaUPC" w:cs="CordiaUPC"/>
                <w:sz w:val="26"/>
                <w:szCs w:val="26"/>
                <w:lang w:eastAsia="th-TH"/>
              </w:rPr>
            </w:pPr>
          </w:p>
        </w:tc>
        <w:tc>
          <w:tcPr>
            <w:tcW w:w="5356" w:type="dxa"/>
            <w:gridSpan w:val="7"/>
          </w:tcPr>
          <w:p w14:paraId="31F74960"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b/>
                <w:bCs/>
                <w:sz w:val="26"/>
                <w:szCs w:val="26"/>
              </w:rPr>
              <w:t>Bank only</w:t>
            </w:r>
          </w:p>
        </w:tc>
      </w:tr>
      <w:tr w:rsidR="00F17DA4" w:rsidRPr="00F17DA4" w14:paraId="07E132AA" w14:textId="77777777" w:rsidTr="00AD169B">
        <w:trPr>
          <w:tblHeader/>
        </w:trPr>
        <w:tc>
          <w:tcPr>
            <w:tcW w:w="4239" w:type="dxa"/>
          </w:tcPr>
          <w:p w14:paraId="3ED4DFC0" w14:textId="77777777" w:rsidR="00F17DA4" w:rsidRPr="00F17DA4" w:rsidRDefault="00F17DA4" w:rsidP="003D307F">
            <w:pPr>
              <w:spacing w:line="240" w:lineRule="atLeast"/>
              <w:ind w:right="-104"/>
              <w:rPr>
                <w:rFonts w:ascii="CordiaUPC" w:hAnsi="CordiaUPC" w:cs="CordiaUPC"/>
                <w:sz w:val="26"/>
                <w:szCs w:val="26"/>
                <w:lang w:eastAsia="th-TH"/>
              </w:rPr>
            </w:pPr>
          </w:p>
        </w:tc>
        <w:tc>
          <w:tcPr>
            <w:tcW w:w="5356" w:type="dxa"/>
            <w:gridSpan w:val="7"/>
          </w:tcPr>
          <w:p w14:paraId="0798B194" w14:textId="385A9339"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31 December 2020</w:t>
            </w:r>
          </w:p>
        </w:tc>
      </w:tr>
      <w:tr w:rsidR="00F17DA4" w:rsidRPr="00F17DA4" w14:paraId="7758D8FF" w14:textId="77777777" w:rsidTr="00AD169B">
        <w:trPr>
          <w:tblHeader/>
        </w:trPr>
        <w:tc>
          <w:tcPr>
            <w:tcW w:w="4239" w:type="dxa"/>
          </w:tcPr>
          <w:p w14:paraId="65616A90" w14:textId="77777777" w:rsidR="00F17DA4" w:rsidRPr="00F17DA4" w:rsidRDefault="00F17DA4" w:rsidP="003D307F">
            <w:pPr>
              <w:spacing w:line="240" w:lineRule="atLeast"/>
              <w:ind w:right="-104"/>
              <w:rPr>
                <w:rFonts w:ascii="CordiaUPC" w:hAnsi="CordiaUPC" w:cs="CordiaUPC"/>
                <w:sz w:val="26"/>
                <w:szCs w:val="26"/>
                <w:lang w:eastAsia="th-TH"/>
              </w:rPr>
            </w:pPr>
          </w:p>
        </w:tc>
        <w:tc>
          <w:tcPr>
            <w:tcW w:w="945" w:type="dxa"/>
          </w:tcPr>
          <w:p w14:paraId="6542091A"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236" w:type="dxa"/>
          </w:tcPr>
          <w:p w14:paraId="31640EC7"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249" w:type="dxa"/>
          </w:tcPr>
          <w:p w14:paraId="6697A415"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Lifetime</w:t>
            </w:r>
          </w:p>
        </w:tc>
        <w:tc>
          <w:tcPr>
            <w:tcW w:w="236" w:type="dxa"/>
            <w:vAlign w:val="bottom"/>
          </w:tcPr>
          <w:p w14:paraId="627EB7E2"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294" w:type="dxa"/>
          </w:tcPr>
          <w:p w14:paraId="3261356A"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Lifetime</w:t>
            </w:r>
          </w:p>
        </w:tc>
        <w:tc>
          <w:tcPr>
            <w:tcW w:w="236" w:type="dxa"/>
          </w:tcPr>
          <w:p w14:paraId="564AF4F4"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160" w:type="dxa"/>
          </w:tcPr>
          <w:p w14:paraId="14A41F7E" w14:textId="77777777" w:rsidR="00F17DA4" w:rsidRPr="00F17DA4" w:rsidRDefault="00F17DA4" w:rsidP="003D307F">
            <w:pPr>
              <w:spacing w:line="240" w:lineRule="atLeast"/>
              <w:ind w:left="-108" w:right="-108"/>
              <w:jc w:val="center"/>
              <w:rPr>
                <w:rFonts w:ascii="CordiaUPC" w:hAnsi="CordiaUPC" w:cs="CordiaUPC"/>
                <w:sz w:val="26"/>
                <w:szCs w:val="26"/>
              </w:rPr>
            </w:pPr>
          </w:p>
        </w:tc>
      </w:tr>
      <w:tr w:rsidR="00F17DA4" w:rsidRPr="00F17DA4" w14:paraId="5CDCC00C" w14:textId="77777777" w:rsidTr="00AD169B">
        <w:trPr>
          <w:tblHeader/>
        </w:trPr>
        <w:tc>
          <w:tcPr>
            <w:tcW w:w="4239" w:type="dxa"/>
          </w:tcPr>
          <w:p w14:paraId="26899FA1" w14:textId="77777777" w:rsidR="00F17DA4" w:rsidRPr="00F17DA4" w:rsidRDefault="00F17DA4" w:rsidP="003D307F">
            <w:pPr>
              <w:spacing w:line="240" w:lineRule="atLeast"/>
              <w:ind w:right="-104"/>
              <w:rPr>
                <w:rFonts w:ascii="CordiaUPC" w:hAnsi="CordiaUPC" w:cs="CordiaUPC"/>
                <w:sz w:val="26"/>
                <w:szCs w:val="26"/>
                <w:lang w:eastAsia="th-TH"/>
              </w:rPr>
            </w:pPr>
          </w:p>
        </w:tc>
        <w:tc>
          <w:tcPr>
            <w:tcW w:w="945" w:type="dxa"/>
          </w:tcPr>
          <w:p w14:paraId="08BDBA09"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236" w:type="dxa"/>
          </w:tcPr>
          <w:p w14:paraId="719696E0"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249" w:type="dxa"/>
          </w:tcPr>
          <w:p w14:paraId="392704A3"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ECL,</w:t>
            </w:r>
          </w:p>
        </w:tc>
        <w:tc>
          <w:tcPr>
            <w:tcW w:w="236" w:type="dxa"/>
            <w:vAlign w:val="bottom"/>
          </w:tcPr>
          <w:p w14:paraId="28E9C565"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294" w:type="dxa"/>
          </w:tcPr>
          <w:p w14:paraId="2B4687EA"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ECL,</w:t>
            </w:r>
          </w:p>
        </w:tc>
        <w:tc>
          <w:tcPr>
            <w:tcW w:w="236" w:type="dxa"/>
          </w:tcPr>
          <w:p w14:paraId="4BD8D5C7"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160" w:type="dxa"/>
          </w:tcPr>
          <w:p w14:paraId="588E0EDB" w14:textId="77777777" w:rsidR="00F17DA4" w:rsidRPr="00F17DA4" w:rsidRDefault="00F17DA4" w:rsidP="003D307F">
            <w:pPr>
              <w:spacing w:line="240" w:lineRule="atLeast"/>
              <w:ind w:left="-108" w:right="-108"/>
              <w:jc w:val="center"/>
              <w:rPr>
                <w:rFonts w:ascii="CordiaUPC" w:hAnsi="CordiaUPC" w:cs="CordiaUPC"/>
                <w:sz w:val="26"/>
                <w:szCs w:val="26"/>
              </w:rPr>
            </w:pPr>
          </w:p>
        </w:tc>
      </w:tr>
      <w:tr w:rsidR="00F17DA4" w:rsidRPr="00F17DA4" w14:paraId="252AF2ED" w14:textId="77777777" w:rsidTr="00AD169B">
        <w:trPr>
          <w:tblHeader/>
        </w:trPr>
        <w:tc>
          <w:tcPr>
            <w:tcW w:w="4239" w:type="dxa"/>
          </w:tcPr>
          <w:p w14:paraId="1BC07A0F" w14:textId="77777777" w:rsidR="00F17DA4" w:rsidRPr="00F17DA4" w:rsidRDefault="00F17DA4" w:rsidP="003D307F">
            <w:pPr>
              <w:spacing w:line="240" w:lineRule="atLeast"/>
              <w:ind w:right="-104"/>
              <w:rPr>
                <w:rFonts w:ascii="CordiaUPC" w:hAnsi="CordiaUPC" w:cs="CordiaUPC"/>
                <w:sz w:val="26"/>
                <w:szCs w:val="26"/>
                <w:lang w:eastAsia="th-TH"/>
              </w:rPr>
            </w:pPr>
          </w:p>
        </w:tc>
        <w:tc>
          <w:tcPr>
            <w:tcW w:w="945" w:type="dxa"/>
          </w:tcPr>
          <w:p w14:paraId="421741EE"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12-Month</w:t>
            </w:r>
          </w:p>
        </w:tc>
        <w:tc>
          <w:tcPr>
            <w:tcW w:w="236" w:type="dxa"/>
          </w:tcPr>
          <w:p w14:paraId="11490EF2"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249" w:type="dxa"/>
          </w:tcPr>
          <w:p w14:paraId="3ACF1854"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not credit</w:t>
            </w:r>
          </w:p>
        </w:tc>
        <w:tc>
          <w:tcPr>
            <w:tcW w:w="236" w:type="dxa"/>
            <w:vAlign w:val="bottom"/>
          </w:tcPr>
          <w:p w14:paraId="35E5341F"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294" w:type="dxa"/>
          </w:tcPr>
          <w:p w14:paraId="350D486D"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credit</w:t>
            </w:r>
          </w:p>
        </w:tc>
        <w:tc>
          <w:tcPr>
            <w:tcW w:w="236" w:type="dxa"/>
          </w:tcPr>
          <w:p w14:paraId="59A05C28"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160" w:type="dxa"/>
          </w:tcPr>
          <w:p w14:paraId="77FC4D35" w14:textId="77777777" w:rsidR="00F17DA4" w:rsidRPr="00F17DA4" w:rsidRDefault="00F17DA4" w:rsidP="003D307F">
            <w:pPr>
              <w:spacing w:line="240" w:lineRule="atLeast"/>
              <w:ind w:left="-108" w:right="-108"/>
              <w:jc w:val="center"/>
              <w:rPr>
                <w:rFonts w:ascii="CordiaUPC" w:hAnsi="CordiaUPC" w:cs="CordiaUPC"/>
                <w:sz w:val="26"/>
                <w:szCs w:val="26"/>
              </w:rPr>
            </w:pPr>
          </w:p>
        </w:tc>
      </w:tr>
      <w:tr w:rsidR="00F17DA4" w:rsidRPr="00F17DA4" w14:paraId="113E09D7" w14:textId="77777777" w:rsidTr="00AD169B">
        <w:trPr>
          <w:tblHeader/>
        </w:trPr>
        <w:tc>
          <w:tcPr>
            <w:tcW w:w="4239" w:type="dxa"/>
          </w:tcPr>
          <w:p w14:paraId="7BB62D8F" w14:textId="77777777" w:rsidR="00F17DA4" w:rsidRPr="00F17DA4" w:rsidRDefault="00F17DA4" w:rsidP="003D307F">
            <w:pPr>
              <w:spacing w:line="240" w:lineRule="atLeast"/>
              <w:ind w:right="-104"/>
              <w:rPr>
                <w:rFonts w:ascii="CordiaUPC" w:hAnsi="CordiaUPC" w:cs="CordiaUPC"/>
                <w:sz w:val="26"/>
                <w:szCs w:val="26"/>
                <w:lang w:eastAsia="th-TH"/>
              </w:rPr>
            </w:pPr>
          </w:p>
        </w:tc>
        <w:tc>
          <w:tcPr>
            <w:tcW w:w="945" w:type="dxa"/>
          </w:tcPr>
          <w:p w14:paraId="16FEC163"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ECL</w:t>
            </w:r>
          </w:p>
        </w:tc>
        <w:tc>
          <w:tcPr>
            <w:tcW w:w="236" w:type="dxa"/>
          </w:tcPr>
          <w:p w14:paraId="464D9EF3"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249" w:type="dxa"/>
          </w:tcPr>
          <w:p w14:paraId="2AD79BA8"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impaired</w:t>
            </w:r>
          </w:p>
        </w:tc>
        <w:tc>
          <w:tcPr>
            <w:tcW w:w="236" w:type="dxa"/>
            <w:vAlign w:val="bottom"/>
          </w:tcPr>
          <w:p w14:paraId="2C7B4B88"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294" w:type="dxa"/>
          </w:tcPr>
          <w:p w14:paraId="110D6F89"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impaired</w:t>
            </w:r>
          </w:p>
        </w:tc>
        <w:tc>
          <w:tcPr>
            <w:tcW w:w="236" w:type="dxa"/>
          </w:tcPr>
          <w:p w14:paraId="4B7C870D" w14:textId="77777777" w:rsidR="00F17DA4" w:rsidRPr="00F17DA4" w:rsidRDefault="00F17DA4" w:rsidP="003D307F">
            <w:pPr>
              <w:spacing w:line="240" w:lineRule="atLeast"/>
              <w:ind w:left="-108" w:right="-108"/>
              <w:jc w:val="center"/>
              <w:rPr>
                <w:rFonts w:ascii="CordiaUPC" w:hAnsi="CordiaUPC" w:cs="CordiaUPC"/>
                <w:sz w:val="26"/>
                <w:szCs w:val="26"/>
              </w:rPr>
            </w:pPr>
          </w:p>
        </w:tc>
        <w:tc>
          <w:tcPr>
            <w:tcW w:w="1160" w:type="dxa"/>
          </w:tcPr>
          <w:p w14:paraId="0355E4FA"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sz w:val="26"/>
                <w:szCs w:val="26"/>
              </w:rPr>
              <w:t>Total</w:t>
            </w:r>
          </w:p>
        </w:tc>
      </w:tr>
      <w:tr w:rsidR="00F17DA4" w:rsidRPr="00F17DA4" w14:paraId="3F9AD250" w14:textId="77777777" w:rsidTr="00AD169B">
        <w:trPr>
          <w:tblHeader/>
        </w:trPr>
        <w:tc>
          <w:tcPr>
            <w:tcW w:w="4239" w:type="dxa"/>
          </w:tcPr>
          <w:p w14:paraId="140C275E" w14:textId="77777777" w:rsidR="00F17DA4" w:rsidRPr="00F17DA4" w:rsidRDefault="00F17DA4" w:rsidP="003D307F">
            <w:pPr>
              <w:spacing w:line="240" w:lineRule="atLeast"/>
              <w:ind w:right="-104"/>
              <w:rPr>
                <w:rFonts w:ascii="CordiaUPC" w:hAnsi="CordiaUPC" w:cs="CordiaUPC"/>
                <w:sz w:val="26"/>
                <w:szCs w:val="26"/>
                <w:lang w:eastAsia="th-TH"/>
              </w:rPr>
            </w:pPr>
          </w:p>
        </w:tc>
        <w:tc>
          <w:tcPr>
            <w:tcW w:w="5356" w:type="dxa"/>
            <w:gridSpan w:val="7"/>
          </w:tcPr>
          <w:p w14:paraId="314F05B6" w14:textId="77777777" w:rsidR="00F17DA4" w:rsidRPr="00F17DA4" w:rsidRDefault="00F17DA4" w:rsidP="003D307F">
            <w:pPr>
              <w:spacing w:line="240" w:lineRule="atLeast"/>
              <w:ind w:left="-108" w:right="-108"/>
              <w:jc w:val="center"/>
              <w:rPr>
                <w:rFonts w:ascii="CordiaUPC" w:hAnsi="CordiaUPC" w:cs="CordiaUPC"/>
                <w:sz w:val="26"/>
                <w:szCs w:val="26"/>
              </w:rPr>
            </w:pPr>
            <w:r w:rsidRPr="00F17DA4">
              <w:rPr>
                <w:rFonts w:ascii="CordiaUPC" w:hAnsi="CordiaUPC" w:cs="CordiaUPC"/>
                <w:i/>
                <w:iCs/>
                <w:sz w:val="26"/>
                <w:szCs w:val="26"/>
              </w:rPr>
              <w:t>(in million Baht)</w:t>
            </w:r>
          </w:p>
        </w:tc>
      </w:tr>
      <w:tr w:rsidR="00F17DA4" w:rsidRPr="00F17DA4" w14:paraId="1E36749A" w14:textId="77777777" w:rsidTr="00AD169B">
        <w:trPr>
          <w:trHeight w:hRule="exact" w:val="115"/>
          <w:tblHeader/>
        </w:trPr>
        <w:tc>
          <w:tcPr>
            <w:tcW w:w="4239" w:type="dxa"/>
          </w:tcPr>
          <w:p w14:paraId="31830D92" w14:textId="77777777" w:rsidR="00F17DA4" w:rsidRPr="00F17DA4" w:rsidRDefault="00F17DA4" w:rsidP="003D307F">
            <w:pPr>
              <w:spacing w:line="240" w:lineRule="atLeast"/>
              <w:ind w:right="-104"/>
              <w:rPr>
                <w:rFonts w:ascii="CordiaUPC" w:hAnsi="CordiaUPC" w:cs="CordiaUPC"/>
                <w:b/>
                <w:bCs/>
                <w:i/>
                <w:iCs/>
                <w:sz w:val="26"/>
                <w:szCs w:val="26"/>
                <w:lang w:eastAsia="th-TH"/>
              </w:rPr>
            </w:pPr>
          </w:p>
        </w:tc>
        <w:tc>
          <w:tcPr>
            <w:tcW w:w="945" w:type="dxa"/>
          </w:tcPr>
          <w:p w14:paraId="0BAC70F6" w14:textId="77777777" w:rsidR="00F17DA4" w:rsidRPr="00F17DA4" w:rsidRDefault="00F17DA4" w:rsidP="003D307F">
            <w:pPr>
              <w:tabs>
                <w:tab w:val="decimal" w:pos="704"/>
              </w:tabs>
              <w:spacing w:line="240" w:lineRule="atLeast"/>
              <w:ind w:left="-103" w:right="-76"/>
              <w:rPr>
                <w:rFonts w:ascii="CordiaUPC" w:hAnsi="CordiaUPC" w:cs="CordiaUPC"/>
                <w:sz w:val="26"/>
                <w:szCs w:val="26"/>
              </w:rPr>
            </w:pPr>
          </w:p>
        </w:tc>
        <w:tc>
          <w:tcPr>
            <w:tcW w:w="236" w:type="dxa"/>
          </w:tcPr>
          <w:p w14:paraId="71763573" w14:textId="77777777" w:rsidR="00F17DA4" w:rsidRPr="00F17DA4" w:rsidRDefault="00F17DA4" w:rsidP="003D307F">
            <w:pPr>
              <w:tabs>
                <w:tab w:val="decimal" w:pos="704"/>
              </w:tabs>
              <w:spacing w:line="240" w:lineRule="atLeast"/>
              <w:ind w:left="-103" w:right="-76"/>
              <w:rPr>
                <w:rFonts w:ascii="CordiaUPC" w:hAnsi="CordiaUPC" w:cs="CordiaUPC"/>
                <w:sz w:val="26"/>
                <w:szCs w:val="26"/>
              </w:rPr>
            </w:pPr>
          </w:p>
        </w:tc>
        <w:tc>
          <w:tcPr>
            <w:tcW w:w="1249" w:type="dxa"/>
            <w:vAlign w:val="bottom"/>
          </w:tcPr>
          <w:p w14:paraId="5EED83CC" w14:textId="77777777" w:rsidR="00F17DA4" w:rsidRPr="00F17DA4" w:rsidRDefault="00F17DA4" w:rsidP="003D307F">
            <w:pPr>
              <w:tabs>
                <w:tab w:val="decimal" w:pos="704"/>
              </w:tabs>
              <w:spacing w:line="240" w:lineRule="atLeast"/>
              <w:ind w:left="-103" w:right="-76"/>
              <w:rPr>
                <w:rFonts w:ascii="CordiaUPC" w:hAnsi="CordiaUPC" w:cs="CordiaUPC"/>
                <w:sz w:val="26"/>
                <w:szCs w:val="26"/>
              </w:rPr>
            </w:pPr>
          </w:p>
        </w:tc>
        <w:tc>
          <w:tcPr>
            <w:tcW w:w="236" w:type="dxa"/>
            <w:vAlign w:val="bottom"/>
          </w:tcPr>
          <w:p w14:paraId="58E60F3C" w14:textId="77777777" w:rsidR="00F17DA4" w:rsidRPr="00F17DA4" w:rsidRDefault="00F17DA4" w:rsidP="003D307F">
            <w:pPr>
              <w:tabs>
                <w:tab w:val="decimal" w:pos="704"/>
              </w:tabs>
              <w:spacing w:line="240" w:lineRule="atLeast"/>
              <w:ind w:left="-103" w:right="-76"/>
              <w:rPr>
                <w:rFonts w:ascii="CordiaUPC" w:hAnsi="CordiaUPC" w:cs="CordiaUPC"/>
                <w:sz w:val="26"/>
                <w:szCs w:val="26"/>
              </w:rPr>
            </w:pPr>
          </w:p>
        </w:tc>
        <w:tc>
          <w:tcPr>
            <w:tcW w:w="1294" w:type="dxa"/>
            <w:vAlign w:val="bottom"/>
          </w:tcPr>
          <w:p w14:paraId="0CE360BE" w14:textId="77777777" w:rsidR="00F17DA4" w:rsidRPr="00F17DA4" w:rsidRDefault="00F17DA4" w:rsidP="003D307F">
            <w:pPr>
              <w:tabs>
                <w:tab w:val="decimal" w:pos="704"/>
              </w:tabs>
              <w:spacing w:line="240" w:lineRule="atLeast"/>
              <w:ind w:left="-103" w:right="-76"/>
              <w:rPr>
                <w:rFonts w:ascii="CordiaUPC" w:hAnsi="CordiaUPC" w:cs="CordiaUPC"/>
                <w:sz w:val="26"/>
                <w:szCs w:val="26"/>
              </w:rPr>
            </w:pPr>
          </w:p>
        </w:tc>
        <w:tc>
          <w:tcPr>
            <w:tcW w:w="236" w:type="dxa"/>
          </w:tcPr>
          <w:p w14:paraId="0A031ABD" w14:textId="77777777" w:rsidR="00F17DA4" w:rsidRPr="00F17DA4" w:rsidRDefault="00F17DA4" w:rsidP="003D307F">
            <w:pPr>
              <w:tabs>
                <w:tab w:val="decimal" w:pos="704"/>
              </w:tabs>
              <w:spacing w:line="240" w:lineRule="atLeast"/>
              <w:ind w:left="-103" w:right="-76"/>
              <w:rPr>
                <w:rFonts w:ascii="CordiaUPC" w:hAnsi="CordiaUPC" w:cs="CordiaUPC"/>
                <w:sz w:val="26"/>
                <w:szCs w:val="26"/>
              </w:rPr>
            </w:pPr>
          </w:p>
        </w:tc>
        <w:tc>
          <w:tcPr>
            <w:tcW w:w="1160" w:type="dxa"/>
          </w:tcPr>
          <w:p w14:paraId="3425839A" w14:textId="77777777" w:rsidR="00F17DA4" w:rsidRPr="00F17DA4" w:rsidRDefault="00F17DA4" w:rsidP="003D307F">
            <w:pPr>
              <w:tabs>
                <w:tab w:val="decimal" w:pos="704"/>
              </w:tabs>
              <w:spacing w:line="240" w:lineRule="atLeast"/>
              <w:ind w:left="-103" w:right="-76"/>
              <w:rPr>
                <w:rFonts w:ascii="CordiaUPC" w:hAnsi="CordiaUPC" w:cs="CordiaUPC"/>
                <w:sz w:val="26"/>
                <w:szCs w:val="26"/>
              </w:rPr>
            </w:pPr>
          </w:p>
        </w:tc>
      </w:tr>
      <w:tr w:rsidR="006C1C8C" w:rsidRPr="00F17DA4" w14:paraId="1F1B9C8A" w14:textId="77777777" w:rsidTr="00AD169B">
        <w:tc>
          <w:tcPr>
            <w:tcW w:w="4239" w:type="dxa"/>
          </w:tcPr>
          <w:p w14:paraId="2A2400A1" w14:textId="77777777" w:rsidR="006C1C8C" w:rsidRPr="00F17DA4" w:rsidRDefault="006C1C8C" w:rsidP="006C1C8C">
            <w:pPr>
              <w:spacing w:line="240" w:lineRule="atLeast"/>
              <w:ind w:right="-104"/>
              <w:rPr>
                <w:rFonts w:ascii="CordiaUPC" w:hAnsi="CordiaUPC" w:cs="CordiaUPC"/>
                <w:spacing w:val="-6"/>
                <w:sz w:val="26"/>
                <w:szCs w:val="26"/>
                <w:lang w:val="en-US" w:eastAsia="th-TH" w:bidi="th-TH"/>
              </w:rPr>
            </w:pPr>
            <w:r w:rsidRPr="00F17DA4">
              <w:rPr>
                <w:rFonts w:ascii="CordiaUPC" w:hAnsi="CordiaUPC" w:cs="CordiaUPC"/>
                <w:spacing w:val="-6"/>
                <w:sz w:val="26"/>
                <w:szCs w:val="26"/>
                <w:lang w:val="en-US" w:eastAsia="th-TH" w:bidi="th-TH"/>
              </w:rPr>
              <w:t>Interbank and money market items</w:t>
            </w:r>
          </w:p>
        </w:tc>
        <w:tc>
          <w:tcPr>
            <w:tcW w:w="945" w:type="dxa"/>
            <w:vAlign w:val="bottom"/>
          </w:tcPr>
          <w:p w14:paraId="4238DB4F" w14:textId="4C93B10E" w:rsidR="006C1C8C" w:rsidRPr="00F17DA4" w:rsidRDefault="006C1C8C" w:rsidP="006C1C8C">
            <w:pPr>
              <w:tabs>
                <w:tab w:val="decimal" w:pos="704"/>
              </w:tabs>
              <w:spacing w:line="240" w:lineRule="atLeast"/>
              <w:ind w:left="-103" w:right="-76"/>
              <w:rPr>
                <w:rFonts w:ascii="CordiaUPC" w:hAnsi="CordiaUPC" w:cs="CordiaUPC"/>
                <w:sz w:val="26"/>
                <w:szCs w:val="26"/>
              </w:rPr>
            </w:pPr>
            <w:r w:rsidRPr="00C1250D">
              <w:rPr>
                <w:rFonts w:ascii="CordiaUPC" w:hAnsi="CordiaUPC" w:cs="CordiaUPC"/>
                <w:sz w:val="26"/>
                <w:szCs w:val="26"/>
              </w:rPr>
              <w:t>57</w:t>
            </w:r>
          </w:p>
        </w:tc>
        <w:tc>
          <w:tcPr>
            <w:tcW w:w="236" w:type="dxa"/>
            <w:vAlign w:val="bottom"/>
          </w:tcPr>
          <w:p w14:paraId="1A422FBB"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49" w:type="dxa"/>
            <w:vAlign w:val="bottom"/>
          </w:tcPr>
          <w:p w14:paraId="782DDE17" w14:textId="58FC4E4F" w:rsidR="006C1C8C" w:rsidRPr="00F17DA4" w:rsidRDefault="006C1C8C" w:rsidP="006C1C8C">
            <w:pPr>
              <w:tabs>
                <w:tab w:val="decimal" w:pos="704"/>
              </w:tabs>
              <w:spacing w:line="240" w:lineRule="atLeast"/>
              <w:ind w:left="-103" w:right="-76"/>
              <w:rPr>
                <w:rFonts w:ascii="CordiaUPC" w:hAnsi="CordiaUPC" w:cs="CordiaUPC"/>
                <w:sz w:val="26"/>
                <w:szCs w:val="26"/>
              </w:rPr>
            </w:pPr>
            <w:r w:rsidRPr="00C1250D">
              <w:rPr>
                <w:rFonts w:ascii="CordiaUPC" w:hAnsi="CordiaUPC" w:cs="CordiaUPC"/>
                <w:sz w:val="26"/>
                <w:szCs w:val="26"/>
              </w:rPr>
              <w:t>-</w:t>
            </w:r>
          </w:p>
        </w:tc>
        <w:tc>
          <w:tcPr>
            <w:tcW w:w="236" w:type="dxa"/>
            <w:vAlign w:val="bottom"/>
          </w:tcPr>
          <w:p w14:paraId="12AE0B4C"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94" w:type="dxa"/>
            <w:vAlign w:val="bottom"/>
          </w:tcPr>
          <w:p w14:paraId="39F42EAA" w14:textId="62551FF0" w:rsidR="006C1C8C" w:rsidRPr="00F17DA4" w:rsidRDefault="006C1C8C" w:rsidP="006C1C8C">
            <w:pPr>
              <w:tabs>
                <w:tab w:val="decimal" w:pos="704"/>
              </w:tabs>
              <w:spacing w:line="240" w:lineRule="atLeast"/>
              <w:ind w:left="-103" w:right="-76"/>
              <w:rPr>
                <w:rFonts w:ascii="CordiaUPC" w:hAnsi="CordiaUPC" w:cs="CordiaUPC"/>
                <w:sz w:val="26"/>
                <w:szCs w:val="26"/>
              </w:rPr>
            </w:pPr>
            <w:r w:rsidRPr="00C1250D">
              <w:rPr>
                <w:rFonts w:ascii="CordiaUPC" w:hAnsi="CordiaUPC" w:cs="CordiaUPC"/>
                <w:sz w:val="26"/>
                <w:szCs w:val="26"/>
              </w:rPr>
              <w:t>-</w:t>
            </w:r>
          </w:p>
        </w:tc>
        <w:tc>
          <w:tcPr>
            <w:tcW w:w="236" w:type="dxa"/>
            <w:vAlign w:val="bottom"/>
          </w:tcPr>
          <w:p w14:paraId="67AEF13E" w14:textId="77777777" w:rsidR="006C1C8C" w:rsidRPr="00F17DA4" w:rsidRDefault="006C1C8C" w:rsidP="006C1C8C">
            <w:pPr>
              <w:tabs>
                <w:tab w:val="decimal" w:pos="704"/>
              </w:tabs>
              <w:spacing w:line="240" w:lineRule="atLeast"/>
              <w:ind w:left="-103" w:right="-76"/>
              <w:rPr>
                <w:rFonts w:ascii="CordiaUPC" w:hAnsi="CordiaUPC" w:cs="CordiaUPC"/>
                <w:sz w:val="26"/>
                <w:szCs w:val="26"/>
              </w:rPr>
            </w:pPr>
          </w:p>
        </w:tc>
        <w:tc>
          <w:tcPr>
            <w:tcW w:w="1160" w:type="dxa"/>
            <w:vAlign w:val="bottom"/>
          </w:tcPr>
          <w:p w14:paraId="3D69CE49" w14:textId="76B721F6" w:rsidR="006C1C8C" w:rsidRPr="00F17DA4" w:rsidRDefault="006C1C8C" w:rsidP="006C1C8C">
            <w:pPr>
              <w:tabs>
                <w:tab w:val="decimal" w:pos="704"/>
              </w:tabs>
              <w:spacing w:line="240" w:lineRule="atLeast"/>
              <w:ind w:right="-76"/>
              <w:rPr>
                <w:rFonts w:ascii="CordiaUPC" w:hAnsi="CordiaUPC" w:cs="CordiaUPC"/>
                <w:sz w:val="26"/>
                <w:szCs w:val="26"/>
                <w:lang w:val="en-US" w:bidi="th-TH"/>
              </w:rPr>
            </w:pPr>
            <w:r w:rsidRPr="00C1250D">
              <w:rPr>
                <w:rFonts w:ascii="CordiaUPC" w:hAnsi="CordiaUPC" w:cs="CordiaUPC"/>
                <w:sz w:val="26"/>
                <w:szCs w:val="26"/>
              </w:rPr>
              <w:t>57</w:t>
            </w:r>
          </w:p>
        </w:tc>
      </w:tr>
      <w:tr w:rsidR="006C1C8C" w:rsidRPr="00F17DA4" w14:paraId="2BFD37CF" w14:textId="77777777" w:rsidTr="00AD169B">
        <w:tc>
          <w:tcPr>
            <w:tcW w:w="4239" w:type="dxa"/>
          </w:tcPr>
          <w:p w14:paraId="015121B2" w14:textId="77777777" w:rsidR="006C1C8C" w:rsidRPr="00F17DA4" w:rsidRDefault="006C1C8C" w:rsidP="006C1C8C">
            <w:pPr>
              <w:spacing w:line="240" w:lineRule="atLeast"/>
              <w:ind w:right="-104"/>
              <w:rPr>
                <w:rFonts w:ascii="CordiaUPC" w:hAnsi="CordiaUPC" w:cs="CordiaUPC"/>
                <w:sz w:val="26"/>
                <w:szCs w:val="26"/>
                <w:lang w:eastAsia="th-TH"/>
              </w:rPr>
            </w:pPr>
            <w:r w:rsidRPr="00F17DA4">
              <w:rPr>
                <w:rFonts w:ascii="CordiaUPC" w:hAnsi="CordiaUPC" w:cs="CordiaUPC"/>
                <w:sz w:val="26"/>
                <w:szCs w:val="26"/>
                <w:lang w:eastAsia="th-TH"/>
              </w:rPr>
              <w:t>Investments</w:t>
            </w:r>
          </w:p>
        </w:tc>
        <w:tc>
          <w:tcPr>
            <w:tcW w:w="945" w:type="dxa"/>
            <w:vAlign w:val="bottom"/>
          </w:tcPr>
          <w:p w14:paraId="208648B0" w14:textId="6A9ECA28" w:rsidR="006C1C8C" w:rsidRPr="00F17DA4" w:rsidRDefault="006C1C8C" w:rsidP="006C1C8C">
            <w:pPr>
              <w:tabs>
                <w:tab w:val="decimal" w:pos="704"/>
              </w:tabs>
              <w:spacing w:line="240" w:lineRule="atLeast"/>
              <w:ind w:left="-103" w:right="-76"/>
              <w:rPr>
                <w:rFonts w:ascii="CordiaUPC" w:hAnsi="CordiaUPC" w:cs="CordiaUPC"/>
                <w:sz w:val="26"/>
                <w:szCs w:val="26"/>
                <w:lang w:bidi="th-TH"/>
              </w:rPr>
            </w:pPr>
            <w:r w:rsidRPr="00C1250D">
              <w:rPr>
                <w:rFonts w:ascii="CordiaUPC" w:hAnsi="CordiaUPC" w:cs="CordiaUPC"/>
                <w:sz w:val="26"/>
                <w:szCs w:val="26"/>
              </w:rPr>
              <w:t>33</w:t>
            </w:r>
          </w:p>
        </w:tc>
        <w:tc>
          <w:tcPr>
            <w:tcW w:w="236" w:type="dxa"/>
            <w:vAlign w:val="bottom"/>
          </w:tcPr>
          <w:p w14:paraId="5A9F430E"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49" w:type="dxa"/>
            <w:vAlign w:val="bottom"/>
          </w:tcPr>
          <w:p w14:paraId="2ADC617E" w14:textId="68BE6108" w:rsidR="006C1C8C" w:rsidRPr="00F17DA4" w:rsidRDefault="006C1C8C" w:rsidP="006C1C8C">
            <w:pPr>
              <w:tabs>
                <w:tab w:val="decimal" w:pos="704"/>
              </w:tabs>
              <w:spacing w:line="240" w:lineRule="atLeast"/>
              <w:ind w:left="-103" w:right="-76"/>
              <w:rPr>
                <w:rFonts w:ascii="CordiaUPC" w:hAnsi="CordiaUPC" w:cs="CordiaUPC"/>
                <w:sz w:val="26"/>
                <w:szCs w:val="26"/>
              </w:rPr>
            </w:pPr>
            <w:r w:rsidRPr="00C1250D">
              <w:rPr>
                <w:rFonts w:ascii="CordiaUPC" w:hAnsi="CordiaUPC" w:cs="CordiaUPC"/>
                <w:sz w:val="26"/>
                <w:szCs w:val="26"/>
              </w:rPr>
              <w:t>-</w:t>
            </w:r>
          </w:p>
        </w:tc>
        <w:tc>
          <w:tcPr>
            <w:tcW w:w="236" w:type="dxa"/>
            <w:vAlign w:val="bottom"/>
          </w:tcPr>
          <w:p w14:paraId="6394E20F"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94" w:type="dxa"/>
            <w:vAlign w:val="bottom"/>
          </w:tcPr>
          <w:p w14:paraId="61B137A2" w14:textId="6A9D5D73" w:rsidR="006C1C8C" w:rsidRPr="00F17DA4" w:rsidRDefault="006C1C8C" w:rsidP="006C1C8C">
            <w:pPr>
              <w:tabs>
                <w:tab w:val="decimal" w:pos="704"/>
              </w:tabs>
              <w:spacing w:line="240" w:lineRule="atLeast"/>
              <w:ind w:left="-103" w:right="-76"/>
              <w:rPr>
                <w:rFonts w:ascii="CordiaUPC" w:hAnsi="CordiaUPC" w:cs="CordiaUPC"/>
                <w:sz w:val="26"/>
                <w:szCs w:val="26"/>
                <w:lang w:bidi="th-TH"/>
              </w:rPr>
            </w:pPr>
            <w:r w:rsidRPr="00C1250D">
              <w:rPr>
                <w:rFonts w:ascii="CordiaUPC" w:hAnsi="CordiaUPC" w:cs="CordiaUPC"/>
                <w:sz w:val="26"/>
                <w:szCs w:val="26"/>
              </w:rPr>
              <w:t>50</w:t>
            </w:r>
          </w:p>
        </w:tc>
        <w:tc>
          <w:tcPr>
            <w:tcW w:w="236" w:type="dxa"/>
            <w:vAlign w:val="bottom"/>
          </w:tcPr>
          <w:p w14:paraId="66B0280D" w14:textId="77777777" w:rsidR="006C1C8C" w:rsidRPr="00F17DA4" w:rsidRDefault="006C1C8C" w:rsidP="006C1C8C">
            <w:pPr>
              <w:tabs>
                <w:tab w:val="decimal" w:pos="704"/>
              </w:tabs>
              <w:spacing w:line="240" w:lineRule="atLeast"/>
              <w:ind w:left="-103" w:right="-76"/>
              <w:rPr>
                <w:rFonts w:ascii="CordiaUPC" w:hAnsi="CordiaUPC" w:cs="CordiaUPC"/>
                <w:sz w:val="26"/>
                <w:szCs w:val="26"/>
              </w:rPr>
            </w:pPr>
          </w:p>
        </w:tc>
        <w:tc>
          <w:tcPr>
            <w:tcW w:w="1160" w:type="dxa"/>
            <w:vAlign w:val="bottom"/>
          </w:tcPr>
          <w:p w14:paraId="0EFD71A3" w14:textId="3216F40C" w:rsidR="006C1C8C" w:rsidRPr="00F17DA4" w:rsidRDefault="006C1C8C" w:rsidP="006C1C8C">
            <w:pPr>
              <w:tabs>
                <w:tab w:val="decimal" w:pos="704"/>
              </w:tabs>
              <w:spacing w:line="240" w:lineRule="atLeast"/>
              <w:ind w:left="-103" w:right="-76"/>
              <w:rPr>
                <w:rFonts w:ascii="CordiaUPC" w:hAnsi="CordiaUPC" w:cs="CordiaUPC"/>
                <w:sz w:val="26"/>
                <w:szCs w:val="26"/>
                <w:cs/>
                <w:lang w:bidi="th-TH"/>
              </w:rPr>
            </w:pPr>
            <w:r w:rsidRPr="00C1250D">
              <w:rPr>
                <w:rFonts w:ascii="CordiaUPC" w:hAnsi="CordiaUPC" w:cs="CordiaUPC"/>
                <w:sz w:val="26"/>
                <w:szCs w:val="26"/>
              </w:rPr>
              <w:t>83</w:t>
            </w:r>
          </w:p>
        </w:tc>
      </w:tr>
      <w:tr w:rsidR="006C1C8C" w:rsidRPr="00F17DA4" w14:paraId="5188D330" w14:textId="77777777" w:rsidTr="00AD169B">
        <w:tc>
          <w:tcPr>
            <w:tcW w:w="4239" w:type="dxa"/>
          </w:tcPr>
          <w:p w14:paraId="2C52BF84" w14:textId="7C794AA9" w:rsidR="006C1C8C" w:rsidRPr="00F17DA4" w:rsidRDefault="006C1C8C" w:rsidP="006C1C8C">
            <w:pPr>
              <w:spacing w:line="240" w:lineRule="atLeast"/>
              <w:ind w:right="-104"/>
              <w:rPr>
                <w:rFonts w:ascii="CordiaUPC" w:hAnsi="CordiaUPC" w:cs="CordiaUPC"/>
                <w:sz w:val="26"/>
                <w:szCs w:val="26"/>
                <w:lang w:eastAsia="th-TH"/>
              </w:rPr>
            </w:pPr>
            <w:r w:rsidRPr="00F17DA4">
              <w:rPr>
                <w:rFonts w:ascii="CordiaUPC" w:hAnsi="CordiaUPC" w:cs="CordiaUPC"/>
                <w:sz w:val="26"/>
                <w:szCs w:val="26"/>
                <w:lang w:eastAsia="th-TH"/>
              </w:rPr>
              <w:t>Loans to customers and accrued</w:t>
            </w:r>
            <w:r w:rsidR="00AD169B">
              <w:rPr>
                <w:rFonts w:ascii="CordiaUPC" w:hAnsi="CordiaUPC" w:cs="CordiaUPC"/>
                <w:sz w:val="26"/>
                <w:szCs w:val="26"/>
                <w:lang w:eastAsia="th-TH"/>
              </w:rPr>
              <w:t xml:space="preserve"> interest</w:t>
            </w:r>
            <w:r>
              <w:rPr>
                <w:rFonts w:ascii="CordiaUPC" w:hAnsi="CordiaUPC" w:cs="CordiaUPC"/>
                <w:sz w:val="26"/>
                <w:szCs w:val="26"/>
                <w:lang w:eastAsia="th-TH"/>
              </w:rPr>
              <w:t xml:space="preserve"> </w:t>
            </w:r>
            <w:r w:rsidRPr="00F17DA4">
              <w:rPr>
                <w:rFonts w:ascii="CordiaUPC" w:hAnsi="CordiaUPC" w:cs="CordiaUPC"/>
                <w:sz w:val="26"/>
                <w:szCs w:val="26"/>
                <w:lang w:eastAsia="th-TH"/>
              </w:rPr>
              <w:t>receivables</w:t>
            </w:r>
          </w:p>
        </w:tc>
        <w:tc>
          <w:tcPr>
            <w:tcW w:w="945" w:type="dxa"/>
            <w:vAlign w:val="bottom"/>
          </w:tcPr>
          <w:p w14:paraId="7D89F115" w14:textId="359D4016" w:rsidR="006C1C8C" w:rsidRPr="00F17DA4" w:rsidRDefault="006C1C8C" w:rsidP="006C1C8C">
            <w:pPr>
              <w:tabs>
                <w:tab w:val="decimal" w:pos="704"/>
              </w:tabs>
              <w:spacing w:line="240" w:lineRule="atLeast"/>
              <w:ind w:left="-103" w:right="-76"/>
              <w:rPr>
                <w:rFonts w:ascii="CordiaUPC" w:hAnsi="CordiaUPC" w:cs="CordiaUPC"/>
                <w:sz w:val="26"/>
                <w:szCs w:val="26"/>
              </w:rPr>
            </w:pPr>
            <w:r w:rsidRPr="00C1250D">
              <w:rPr>
                <w:rFonts w:ascii="CordiaUPC" w:hAnsi="CordiaUPC" w:cs="CordiaUPC"/>
                <w:sz w:val="26"/>
                <w:szCs w:val="26"/>
              </w:rPr>
              <w:t>4,904</w:t>
            </w:r>
          </w:p>
        </w:tc>
        <w:tc>
          <w:tcPr>
            <w:tcW w:w="236" w:type="dxa"/>
            <w:vAlign w:val="bottom"/>
          </w:tcPr>
          <w:p w14:paraId="2FF2B36F"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49" w:type="dxa"/>
            <w:vAlign w:val="bottom"/>
          </w:tcPr>
          <w:p w14:paraId="0CDA6618" w14:textId="6CB049A8" w:rsidR="006C1C8C" w:rsidRPr="00F17DA4" w:rsidRDefault="006C1C8C" w:rsidP="006C1C8C">
            <w:pPr>
              <w:tabs>
                <w:tab w:val="decimal" w:pos="704"/>
              </w:tabs>
              <w:spacing w:line="240" w:lineRule="atLeast"/>
              <w:ind w:left="-103" w:right="-76"/>
              <w:rPr>
                <w:rFonts w:ascii="CordiaUPC" w:hAnsi="CordiaUPC" w:cs="CordiaUPC"/>
                <w:sz w:val="26"/>
                <w:szCs w:val="26"/>
              </w:rPr>
            </w:pPr>
            <w:r w:rsidRPr="00C1250D">
              <w:rPr>
                <w:rFonts w:ascii="CordiaUPC" w:hAnsi="CordiaUPC" w:cs="CordiaUPC"/>
                <w:sz w:val="26"/>
                <w:szCs w:val="26"/>
              </w:rPr>
              <w:t>14,495</w:t>
            </w:r>
          </w:p>
        </w:tc>
        <w:tc>
          <w:tcPr>
            <w:tcW w:w="236" w:type="dxa"/>
            <w:vAlign w:val="bottom"/>
          </w:tcPr>
          <w:p w14:paraId="318B661C"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94" w:type="dxa"/>
            <w:vAlign w:val="bottom"/>
          </w:tcPr>
          <w:p w14:paraId="4BD90D46" w14:textId="42069EAD" w:rsidR="006C1C8C" w:rsidRPr="00F17DA4" w:rsidRDefault="006C1C8C" w:rsidP="006C1C8C">
            <w:pPr>
              <w:tabs>
                <w:tab w:val="decimal" w:pos="704"/>
              </w:tabs>
              <w:spacing w:line="240" w:lineRule="atLeast"/>
              <w:ind w:left="-103" w:right="-76"/>
              <w:rPr>
                <w:rFonts w:ascii="CordiaUPC" w:hAnsi="CordiaUPC" w:cs="CordiaUPC"/>
                <w:sz w:val="26"/>
                <w:szCs w:val="26"/>
              </w:rPr>
            </w:pPr>
            <w:r w:rsidRPr="00C1250D">
              <w:rPr>
                <w:rFonts w:ascii="CordiaUPC" w:hAnsi="CordiaUPC" w:cs="CordiaUPC"/>
                <w:sz w:val="26"/>
                <w:szCs w:val="26"/>
              </w:rPr>
              <w:t>11,932</w:t>
            </w:r>
          </w:p>
        </w:tc>
        <w:tc>
          <w:tcPr>
            <w:tcW w:w="236" w:type="dxa"/>
            <w:vAlign w:val="bottom"/>
          </w:tcPr>
          <w:p w14:paraId="60DF0CBF" w14:textId="77777777" w:rsidR="006C1C8C" w:rsidRPr="00F17DA4" w:rsidRDefault="006C1C8C" w:rsidP="006C1C8C">
            <w:pPr>
              <w:tabs>
                <w:tab w:val="decimal" w:pos="704"/>
              </w:tabs>
              <w:spacing w:line="240" w:lineRule="atLeast"/>
              <w:ind w:left="-103" w:right="-76"/>
              <w:rPr>
                <w:rFonts w:ascii="CordiaUPC" w:hAnsi="CordiaUPC" w:cs="CordiaUPC"/>
                <w:sz w:val="26"/>
                <w:szCs w:val="26"/>
              </w:rPr>
            </w:pPr>
          </w:p>
        </w:tc>
        <w:tc>
          <w:tcPr>
            <w:tcW w:w="1160" w:type="dxa"/>
            <w:vAlign w:val="bottom"/>
          </w:tcPr>
          <w:p w14:paraId="67F8DED0" w14:textId="13023B60" w:rsidR="006C1C8C" w:rsidRPr="00F17DA4" w:rsidRDefault="006C1C8C" w:rsidP="006C1C8C">
            <w:pPr>
              <w:tabs>
                <w:tab w:val="decimal" w:pos="704"/>
              </w:tabs>
              <w:spacing w:line="240" w:lineRule="atLeast"/>
              <w:ind w:left="-103" w:right="-76"/>
              <w:rPr>
                <w:rFonts w:ascii="CordiaUPC" w:hAnsi="CordiaUPC" w:cs="CordiaUPC"/>
                <w:sz w:val="26"/>
                <w:szCs w:val="26"/>
              </w:rPr>
            </w:pPr>
            <w:r w:rsidRPr="00C1250D">
              <w:rPr>
                <w:rFonts w:ascii="CordiaUPC" w:hAnsi="CordiaUPC" w:cs="CordiaUPC"/>
                <w:sz w:val="26"/>
                <w:szCs w:val="26"/>
              </w:rPr>
              <w:t>31,331</w:t>
            </w:r>
          </w:p>
        </w:tc>
      </w:tr>
      <w:tr w:rsidR="006C1C8C" w:rsidRPr="00F17DA4" w14:paraId="44E8D277" w14:textId="77777777" w:rsidTr="00AD169B">
        <w:tc>
          <w:tcPr>
            <w:tcW w:w="4239" w:type="dxa"/>
          </w:tcPr>
          <w:p w14:paraId="3E0DFB58" w14:textId="77777777" w:rsidR="006C1C8C" w:rsidRPr="00F17DA4" w:rsidRDefault="006C1C8C" w:rsidP="006C1C8C">
            <w:pPr>
              <w:spacing w:line="240" w:lineRule="atLeast"/>
              <w:ind w:right="-104"/>
              <w:rPr>
                <w:rFonts w:ascii="CordiaUPC" w:hAnsi="CordiaUPC" w:cs="CordiaUPC"/>
                <w:sz w:val="26"/>
                <w:szCs w:val="26"/>
                <w:lang w:eastAsia="th-TH"/>
              </w:rPr>
            </w:pPr>
            <w:r w:rsidRPr="00F17DA4">
              <w:rPr>
                <w:rFonts w:ascii="CordiaUPC" w:hAnsi="CordiaUPC" w:cs="CordiaUPC"/>
                <w:sz w:val="26"/>
                <w:szCs w:val="26"/>
                <w:lang w:eastAsia="th-TH"/>
              </w:rPr>
              <w:t xml:space="preserve">Other </w:t>
            </w:r>
            <w:r w:rsidRPr="00F17DA4">
              <w:rPr>
                <w:rFonts w:ascii="CordiaUPC" w:hAnsi="CordiaUPC" w:cs="CordiaUPC"/>
                <w:sz w:val="26"/>
                <w:szCs w:val="26"/>
                <w:lang w:eastAsia="th-TH" w:bidi="th-TH"/>
              </w:rPr>
              <w:t xml:space="preserve">financial </w:t>
            </w:r>
            <w:r w:rsidRPr="00F17DA4">
              <w:rPr>
                <w:rFonts w:ascii="CordiaUPC" w:hAnsi="CordiaUPC" w:cs="CordiaUPC"/>
                <w:sz w:val="26"/>
                <w:szCs w:val="26"/>
                <w:lang w:eastAsia="th-TH"/>
              </w:rPr>
              <w:t>assets</w:t>
            </w:r>
          </w:p>
        </w:tc>
        <w:tc>
          <w:tcPr>
            <w:tcW w:w="945" w:type="dxa"/>
            <w:vAlign w:val="bottom"/>
          </w:tcPr>
          <w:p w14:paraId="397039B5" w14:textId="57AC9443" w:rsidR="006C1C8C" w:rsidRPr="00F17DA4" w:rsidRDefault="006C1C8C" w:rsidP="006C1C8C">
            <w:pPr>
              <w:tabs>
                <w:tab w:val="decimal" w:pos="704"/>
              </w:tabs>
              <w:spacing w:line="240" w:lineRule="atLeast"/>
              <w:ind w:left="-103" w:right="-76"/>
              <w:rPr>
                <w:rFonts w:ascii="CordiaUPC" w:hAnsi="CordiaUPC" w:cs="CordiaUPC"/>
                <w:sz w:val="26"/>
                <w:szCs w:val="26"/>
                <w:lang w:val="en-US" w:bidi="th-TH"/>
              </w:rPr>
            </w:pPr>
            <w:r w:rsidRPr="00C1250D">
              <w:rPr>
                <w:rFonts w:ascii="CordiaUPC" w:hAnsi="CordiaUPC" w:cs="CordiaUPC"/>
                <w:sz w:val="26"/>
                <w:szCs w:val="26"/>
              </w:rPr>
              <w:t>13</w:t>
            </w:r>
          </w:p>
        </w:tc>
        <w:tc>
          <w:tcPr>
            <w:tcW w:w="236" w:type="dxa"/>
            <w:vAlign w:val="bottom"/>
          </w:tcPr>
          <w:p w14:paraId="2162AD52"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49" w:type="dxa"/>
            <w:vAlign w:val="bottom"/>
          </w:tcPr>
          <w:p w14:paraId="619FF116" w14:textId="12C0A5A2" w:rsidR="006C1C8C" w:rsidRPr="00F17DA4" w:rsidRDefault="006C1C8C" w:rsidP="006C1C8C">
            <w:pPr>
              <w:tabs>
                <w:tab w:val="decimal" w:pos="704"/>
              </w:tabs>
              <w:spacing w:line="240" w:lineRule="atLeast"/>
              <w:ind w:left="-103" w:right="-76"/>
              <w:rPr>
                <w:rFonts w:ascii="CordiaUPC" w:hAnsi="CordiaUPC" w:cs="CordiaUPC"/>
                <w:sz w:val="26"/>
                <w:szCs w:val="26"/>
              </w:rPr>
            </w:pPr>
            <w:r w:rsidRPr="00C1250D">
              <w:rPr>
                <w:rFonts w:ascii="CordiaUPC" w:hAnsi="CordiaUPC" w:cs="CordiaUPC"/>
                <w:sz w:val="26"/>
                <w:szCs w:val="26"/>
              </w:rPr>
              <w:t>101</w:t>
            </w:r>
          </w:p>
        </w:tc>
        <w:tc>
          <w:tcPr>
            <w:tcW w:w="236" w:type="dxa"/>
            <w:vAlign w:val="bottom"/>
          </w:tcPr>
          <w:p w14:paraId="4FF0D213"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94" w:type="dxa"/>
            <w:vAlign w:val="bottom"/>
          </w:tcPr>
          <w:p w14:paraId="64B8111F" w14:textId="039F02C9" w:rsidR="006C1C8C" w:rsidRPr="00F17DA4" w:rsidRDefault="006C1C8C" w:rsidP="006C1C8C">
            <w:pPr>
              <w:tabs>
                <w:tab w:val="decimal" w:pos="704"/>
              </w:tabs>
              <w:spacing w:line="240" w:lineRule="atLeast"/>
              <w:ind w:left="-103" w:right="-76"/>
              <w:rPr>
                <w:rFonts w:ascii="CordiaUPC" w:hAnsi="CordiaUPC" w:cs="CordiaUPC"/>
                <w:sz w:val="26"/>
                <w:szCs w:val="26"/>
              </w:rPr>
            </w:pPr>
            <w:r w:rsidRPr="00C1250D">
              <w:rPr>
                <w:rFonts w:ascii="CordiaUPC" w:hAnsi="CordiaUPC" w:cs="CordiaUPC"/>
                <w:sz w:val="26"/>
                <w:szCs w:val="26"/>
              </w:rPr>
              <w:t>305</w:t>
            </w:r>
          </w:p>
        </w:tc>
        <w:tc>
          <w:tcPr>
            <w:tcW w:w="236" w:type="dxa"/>
            <w:vAlign w:val="bottom"/>
          </w:tcPr>
          <w:p w14:paraId="0475B386" w14:textId="77777777" w:rsidR="006C1C8C" w:rsidRPr="00F17DA4" w:rsidRDefault="006C1C8C" w:rsidP="006C1C8C">
            <w:pPr>
              <w:tabs>
                <w:tab w:val="decimal" w:pos="704"/>
              </w:tabs>
              <w:spacing w:line="240" w:lineRule="atLeast"/>
              <w:ind w:left="-103" w:right="-76"/>
              <w:rPr>
                <w:rFonts w:ascii="CordiaUPC" w:hAnsi="CordiaUPC" w:cs="CordiaUPC"/>
                <w:sz w:val="26"/>
                <w:szCs w:val="26"/>
              </w:rPr>
            </w:pPr>
          </w:p>
        </w:tc>
        <w:tc>
          <w:tcPr>
            <w:tcW w:w="1160" w:type="dxa"/>
            <w:vAlign w:val="bottom"/>
          </w:tcPr>
          <w:p w14:paraId="3274C651" w14:textId="063A7EB6" w:rsidR="006C1C8C" w:rsidRPr="00F17DA4" w:rsidRDefault="006C1C8C" w:rsidP="006C1C8C">
            <w:pPr>
              <w:tabs>
                <w:tab w:val="decimal" w:pos="704"/>
              </w:tabs>
              <w:spacing w:line="240" w:lineRule="atLeast"/>
              <w:ind w:left="-103" w:right="-76"/>
              <w:rPr>
                <w:rFonts w:ascii="CordiaUPC" w:hAnsi="CordiaUPC" w:cs="CordiaUPC"/>
                <w:sz w:val="26"/>
                <w:szCs w:val="26"/>
              </w:rPr>
            </w:pPr>
            <w:r w:rsidRPr="00C1250D">
              <w:rPr>
                <w:rFonts w:ascii="CordiaUPC" w:hAnsi="CordiaUPC" w:cs="CordiaUPC"/>
                <w:sz w:val="26"/>
                <w:szCs w:val="26"/>
              </w:rPr>
              <w:t>419</w:t>
            </w:r>
          </w:p>
        </w:tc>
      </w:tr>
      <w:tr w:rsidR="006C1C8C" w:rsidRPr="00F17DA4" w14:paraId="78964376" w14:textId="77777777" w:rsidTr="00AD169B">
        <w:tc>
          <w:tcPr>
            <w:tcW w:w="4239" w:type="dxa"/>
          </w:tcPr>
          <w:p w14:paraId="32DEEC2F" w14:textId="77777777" w:rsidR="006C1C8C" w:rsidRPr="00F17DA4" w:rsidRDefault="006C1C8C" w:rsidP="006C1C8C">
            <w:pPr>
              <w:spacing w:line="240" w:lineRule="atLeast"/>
              <w:ind w:right="-104"/>
              <w:rPr>
                <w:rFonts w:ascii="CordiaUPC" w:hAnsi="CordiaUPC" w:cs="CordiaUPC"/>
                <w:sz w:val="26"/>
                <w:szCs w:val="26"/>
                <w:lang w:eastAsia="th-TH"/>
              </w:rPr>
            </w:pPr>
            <w:r w:rsidRPr="00F17DA4">
              <w:rPr>
                <w:rFonts w:ascii="CordiaUPC" w:hAnsi="CordiaUPC" w:cs="CordiaUPC"/>
                <w:sz w:val="26"/>
                <w:szCs w:val="26"/>
                <w:lang w:eastAsia="th-TH"/>
              </w:rPr>
              <w:t>Loan commitments and financial guarantee</w:t>
            </w:r>
          </w:p>
        </w:tc>
        <w:tc>
          <w:tcPr>
            <w:tcW w:w="945" w:type="dxa"/>
            <w:vAlign w:val="bottom"/>
          </w:tcPr>
          <w:p w14:paraId="2D178F75" w14:textId="6A0F65CB" w:rsidR="006C1C8C" w:rsidRPr="00F17DA4" w:rsidRDefault="006C1C8C" w:rsidP="006C1C8C">
            <w:pPr>
              <w:tabs>
                <w:tab w:val="decimal" w:pos="704"/>
              </w:tabs>
              <w:spacing w:line="240" w:lineRule="atLeast"/>
              <w:ind w:left="-103" w:right="-76"/>
              <w:rPr>
                <w:rFonts w:ascii="CordiaUPC" w:hAnsi="CordiaUPC" w:cs="CordiaUPC"/>
                <w:sz w:val="26"/>
                <w:szCs w:val="26"/>
              </w:rPr>
            </w:pPr>
            <w:r w:rsidRPr="00C1250D">
              <w:rPr>
                <w:rFonts w:ascii="CordiaUPC" w:hAnsi="CordiaUPC" w:cs="CordiaUPC"/>
                <w:sz w:val="26"/>
                <w:szCs w:val="26"/>
              </w:rPr>
              <w:t>555</w:t>
            </w:r>
          </w:p>
        </w:tc>
        <w:tc>
          <w:tcPr>
            <w:tcW w:w="236" w:type="dxa"/>
            <w:vAlign w:val="bottom"/>
          </w:tcPr>
          <w:p w14:paraId="7BE740CF"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49" w:type="dxa"/>
            <w:vAlign w:val="bottom"/>
          </w:tcPr>
          <w:p w14:paraId="71AE4613" w14:textId="6BC1056B" w:rsidR="006C1C8C" w:rsidRPr="00F17DA4" w:rsidRDefault="006C1C8C" w:rsidP="006C1C8C">
            <w:pPr>
              <w:tabs>
                <w:tab w:val="decimal" w:pos="704"/>
              </w:tabs>
              <w:spacing w:line="240" w:lineRule="atLeast"/>
              <w:ind w:left="-103" w:right="-76"/>
              <w:rPr>
                <w:rFonts w:ascii="CordiaUPC" w:hAnsi="CordiaUPC" w:cs="CordiaUPC"/>
                <w:sz w:val="26"/>
                <w:szCs w:val="26"/>
              </w:rPr>
            </w:pPr>
            <w:r w:rsidRPr="00C1250D">
              <w:rPr>
                <w:rFonts w:ascii="CordiaUPC" w:hAnsi="CordiaUPC" w:cs="CordiaUPC"/>
                <w:sz w:val="26"/>
                <w:szCs w:val="26"/>
              </w:rPr>
              <w:t>491</w:t>
            </w:r>
          </w:p>
        </w:tc>
        <w:tc>
          <w:tcPr>
            <w:tcW w:w="236" w:type="dxa"/>
            <w:vAlign w:val="bottom"/>
          </w:tcPr>
          <w:p w14:paraId="45C330ED" w14:textId="77777777" w:rsidR="006C1C8C" w:rsidRPr="00F17DA4" w:rsidRDefault="006C1C8C" w:rsidP="006C1C8C">
            <w:pPr>
              <w:tabs>
                <w:tab w:val="decimal" w:pos="572"/>
                <w:tab w:val="decimal" w:pos="704"/>
              </w:tabs>
              <w:spacing w:line="240" w:lineRule="atLeast"/>
              <w:ind w:left="-103" w:right="-76"/>
              <w:rPr>
                <w:rFonts w:ascii="CordiaUPC" w:hAnsi="CordiaUPC" w:cs="CordiaUPC"/>
                <w:sz w:val="26"/>
                <w:szCs w:val="26"/>
              </w:rPr>
            </w:pPr>
          </w:p>
        </w:tc>
        <w:tc>
          <w:tcPr>
            <w:tcW w:w="1294" w:type="dxa"/>
            <w:vAlign w:val="bottom"/>
          </w:tcPr>
          <w:p w14:paraId="6C38CED5" w14:textId="66F9D08E" w:rsidR="006C1C8C" w:rsidRPr="00F17DA4" w:rsidRDefault="006C1C8C" w:rsidP="006C1C8C">
            <w:pPr>
              <w:tabs>
                <w:tab w:val="decimal" w:pos="704"/>
              </w:tabs>
              <w:spacing w:line="240" w:lineRule="atLeast"/>
              <w:ind w:left="-103" w:right="-76"/>
              <w:rPr>
                <w:rFonts w:ascii="CordiaUPC" w:hAnsi="CordiaUPC" w:cs="CordiaUPC"/>
                <w:sz w:val="26"/>
                <w:szCs w:val="26"/>
              </w:rPr>
            </w:pPr>
            <w:r w:rsidRPr="00C1250D">
              <w:rPr>
                <w:rFonts w:ascii="CordiaUPC" w:hAnsi="CordiaUPC" w:cs="CordiaUPC"/>
                <w:sz w:val="26"/>
                <w:szCs w:val="26"/>
              </w:rPr>
              <w:t>246</w:t>
            </w:r>
          </w:p>
        </w:tc>
        <w:tc>
          <w:tcPr>
            <w:tcW w:w="236" w:type="dxa"/>
            <w:vAlign w:val="bottom"/>
          </w:tcPr>
          <w:p w14:paraId="5A63C04E" w14:textId="77777777" w:rsidR="006C1C8C" w:rsidRPr="00F17DA4" w:rsidRDefault="006C1C8C" w:rsidP="006C1C8C">
            <w:pPr>
              <w:tabs>
                <w:tab w:val="decimal" w:pos="704"/>
              </w:tabs>
              <w:spacing w:line="240" w:lineRule="atLeast"/>
              <w:ind w:left="-103" w:right="-76"/>
              <w:rPr>
                <w:rFonts w:ascii="CordiaUPC" w:hAnsi="CordiaUPC" w:cs="CordiaUPC"/>
                <w:sz w:val="26"/>
                <w:szCs w:val="26"/>
              </w:rPr>
            </w:pPr>
          </w:p>
        </w:tc>
        <w:tc>
          <w:tcPr>
            <w:tcW w:w="1160" w:type="dxa"/>
            <w:vAlign w:val="bottom"/>
          </w:tcPr>
          <w:p w14:paraId="3FD56526" w14:textId="18C2CD00" w:rsidR="006C1C8C" w:rsidRPr="00F17DA4" w:rsidRDefault="006C1C8C" w:rsidP="006C1C8C">
            <w:pPr>
              <w:tabs>
                <w:tab w:val="decimal" w:pos="704"/>
              </w:tabs>
              <w:spacing w:line="240" w:lineRule="atLeast"/>
              <w:ind w:left="-103" w:right="-76"/>
              <w:rPr>
                <w:rFonts w:ascii="CordiaUPC" w:hAnsi="CordiaUPC" w:cs="CordiaUPC"/>
                <w:sz w:val="26"/>
                <w:szCs w:val="26"/>
                <w:cs/>
                <w:lang w:bidi="th-TH"/>
              </w:rPr>
            </w:pPr>
            <w:r w:rsidRPr="00C1250D">
              <w:rPr>
                <w:rFonts w:ascii="CordiaUPC" w:hAnsi="CordiaUPC" w:cs="CordiaUPC"/>
                <w:sz w:val="26"/>
                <w:szCs w:val="26"/>
              </w:rPr>
              <w:t>1,292</w:t>
            </w:r>
          </w:p>
        </w:tc>
      </w:tr>
    </w:tbl>
    <w:p w14:paraId="37A6EBD8" w14:textId="77777777" w:rsidR="00F17DA4" w:rsidRPr="00F17DA4" w:rsidRDefault="00F17DA4" w:rsidP="00F17DA4">
      <w:pPr>
        <w:pStyle w:val="BodyTextIndent"/>
        <w:spacing w:after="0" w:line="240" w:lineRule="atLeast"/>
        <w:ind w:left="0"/>
        <w:jc w:val="thaiDistribute"/>
        <w:rPr>
          <w:rFonts w:ascii="CordiaUPC" w:hAnsi="CordiaUPC" w:cs="CordiaUPC"/>
          <w:sz w:val="26"/>
          <w:szCs w:val="26"/>
        </w:rPr>
      </w:pPr>
    </w:p>
    <w:p w14:paraId="19B29F8D" w14:textId="77777777" w:rsidR="00F17DA4" w:rsidRPr="00F17DA4" w:rsidRDefault="00F17DA4" w:rsidP="00F17DA4">
      <w:pPr>
        <w:pStyle w:val="BodyTextIndent"/>
        <w:spacing w:after="0" w:line="240" w:lineRule="atLeast"/>
        <w:ind w:left="540" w:firstLine="4"/>
        <w:jc w:val="thaiDistribute"/>
        <w:rPr>
          <w:rFonts w:ascii="CordiaUPC" w:hAnsi="CordiaUPC" w:cs="CordiaUPC"/>
          <w:sz w:val="26"/>
          <w:szCs w:val="26"/>
        </w:rPr>
      </w:pPr>
      <w:r w:rsidRPr="00F17DA4">
        <w:rPr>
          <w:rFonts w:ascii="CordiaUPC" w:hAnsi="CordiaUPC" w:cs="CordiaUPC"/>
          <w:sz w:val="26"/>
          <w:szCs w:val="26"/>
        </w:rPr>
        <w:t>The movements in the allowance for expected credit loss of loans to customers and accrued interest receivables during the period were as follows:</w:t>
      </w:r>
    </w:p>
    <w:tbl>
      <w:tblPr>
        <w:tblW w:w="9388" w:type="dxa"/>
        <w:tblInd w:w="423" w:type="dxa"/>
        <w:tblLayout w:type="fixed"/>
        <w:tblLook w:val="01E0" w:firstRow="1" w:lastRow="1" w:firstColumn="1" w:lastColumn="1" w:noHBand="0" w:noVBand="0"/>
      </w:tblPr>
      <w:tblGrid>
        <w:gridCol w:w="5904"/>
        <w:gridCol w:w="236"/>
        <w:gridCol w:w="236"/>
        <w:gridCol w:w="236"/>
        <w:gridCol w:w="236"/>
        <w:gridCol w:w="1152"/>
        <w:gridCol w:w="236"/>
        <w:gridCol w:w="1152"/>
      </w:tblGrid>
      <w:tr w:rsidR="00F17DA4" w:rsidRPr="00F17DA4" w14:paraId="5F8B42D6" w14:textId="77777777" w:rsidTr="003D307F">
        <w:trPr>
          <w:trHeight w:val="245"/>
        </w:trPr>
        <w:tc>
          <w:tcPr>
            <w:tcW w:w="5904" w:type="dxa"/>
          </w:tcPr>
          <w:p w14:paraId="2DF52CE0" w14:textId="77777777" w:rsidR="00F17DA4" w:rsidRPr="00F17DA4" w:rsidRDefault="00F17DA4" w:rsidP="003D307F">
            <w:pPr>
              <w:spacing w:line="240" w:lineRule="atLeast"/>
              <w:ind w:right="-109"/>
              <w:rPr>
                <w:rFonts w:ascii="CordiaUPC" w:hAnsi="CordiaUPC" w:cs="CordiaUPC"/>
                <w:sz w:val="26"/>
                <w:szCs w:val="26"/>
              </w:rPr>
            </w:pPr>
          </w:p>
        </w:tc>
        <w:tc>
          <w:tcPr>
            <w:tcW w:w="236" w:type="dxa"/>
          </w:tcPr>
          <w:p w14:paraId="31C75E86" w14:textId="77777777" w:rsidR="00F17DA4" w:rsidRPr="00F17DA4" w:rsidRDefault="00F17DA4" w:rsidP="003D307F">
            <w:pPr>
              <w:pStyle w:val="acctfourfigures"/>
              <w:tabs>
                <w:tab w:val="clear" w:pos="765"/>
              </w:tabs>
              <w:spacing w:line="240" w:lineRule="atLeast"/>
              <w:ind w:left="-108" w:right="-88"/>
              <w:jc w:val="center"/>
              <w:rPr>
                <w:rFonts w:ascii="CordiaUPC" w:hAnsi="CordiaUPC" w:cs="CordiaUPC"/>
                <w:sz w:val="26"/>
                <w:szCs w:val="26"/>
                <w:lang w:val="en-US"/>
              </w:rPr>
            </w:pPr>
          </w:p>
        </w:tc>
        <w:tc>
          <w:tcPr>
            <w:tcW w:w="236" w:type="dxa"/>
          </w:tcPr>
          <w:p w14:paraId="488209A7" w14:textId="77777777" w:rsidR="00F17DA4" w:rsidRPr="00F17DA4" w:rsidRDefault="00F17DA4" w:rsidP="003D307F">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3FB936BE" w14:textId="77777777" w:rsidR="00F17DA4" w:rsidRPr="00F17DA4" w:rsidRDefault="00F17DA4" w:rsidP="003D307F">
            <w:pPr>
              <w:pStyle w:val="acctfourfigures"/>
              <w:tabs>
                <w:tab w:val="clear" w:pos="765"/>
              </w:tabs>
              <w:spacing w:line="240" w:lineRule="atLeast"/>
              <w:ind w:left="-108" w:right="-88"/>
              <w:jc w:val="center"/>
              <w:rPr>
                <w:rFonts w:ascii="CordiaUPC" w:hAnsi="CordiaUPC" w:cs="CordiaUPC"/>
                <w:sz w:val="26"/>
                <w:szCs w:val="26"/>
              </w:rPr>
            </w:pPr>
          </w:p>
        </w:tc>
        <w:tc>
          <w:tcPr>
            <w:tcW w:w="236" w:type="dxa"/>
          </w:tcPr>
          <w:p w14:paraId="3F75E027" w14:textId="77777777" w:rsidR="00F17DA4" w:rsidRPr="00F17DA4" w:rsidRDefault="00F17DA4" w:rsidP="003D307F">
            <w:pPr>
              <w:spacing w:line="240" w:lineRule="atLeast"/>
              <w:ind w:left="-108" w:right="-88"/>
              <w:jc w:val="center"/>
              <w:rPr>
                <w:rFonts w:ascii="CordiaUPC" w:hAnsi="CordiaUPC" w:cs="CordiaUPC"/>
                <w:snapToGrid w:val="0"/>
                <w:sz w:val="26"/>
                <w:szCs w:val="26"/>
                <w:lang w:val="en-US" w:eastAsia="th-TH" w:bidi="th-TH"/>
              </w:rPr>
            </w:pPr>
          </w:p>
        </w:tc>
        <w:tc>
          <w:tcPr>
            <w:tcW w:w="1152" w:type="dxa"/>
          </w:tcPr>
          <w:p w14:paraId="28251CCC" w14:textId="77777777" w:rsidR="00F17DA4" w:rsidRPr="00F17DA4" w:rsidRDefault="00F17DA4" w:rsidP="003D307F">
            <w:pPr>
              <w:pStyle w:val="acctfourfigures"/>
              <w:tabs>
                <w:tab w:val="clear" w:pos="765"/>
              </w:tabs>
              <w:spacing w:line="240" w:lineRule="atLeast"/>
              <w:ind w:left="-108" w:right="-141"/>
              <w:jc w:val="center"/>
              <w:rPr>
                <w:rFonts w:ascii="CordiaUPC" w:hAnsi="CordiaUPC" w:cs="CordiaUPC"/>
                <w:b/>
                <w:bCs/>
                <w:sz w:val="26"/>
                <w:szCs w:val="26"/>
                <w:lang w:val="en-US"/>
              </w:rPr>
            </w:pPr>
            <w:r w:rsidRPr="00F17DA4">
              <w:rPr>
                <w:rFonts w:ascii="CordiaUPC" w:hAnsi="CordiaUPC" w:cs="CordiaUPC"/>
                <w:b/>
                <w:bCs/>
                <w:sz w:val="26"/>
                <w:szCs w:val="26"/>
                <w:lang w:val="en-US"/>
              </w:rPr>
              <w:t>Consolidated</w:t>
            </w:r>
          </w:p>
        </w:tc>
        <w:tc>
          <w:tcPr>
            <w:tcW w:w="236" w:type="dxa"/>
          </w:tcPr>
          <w:p w14:paraId="32CE95C7" w14:textId="77777777" w:rsidR="00F17DA4" w:rsidRPr="00F17DA4" w:rsidRDefault="00F17DA4" w:rsidP="003D307F">
            <w:pPr>
              <w:spacing w:line="240" w:lineRule="atLeast"/>
              <w:ind w:left="-108" w:right="-88"/>
              <w:jc w:val="center"/>
              <w:rPr>
                <w:rFonts w:ascii="CordiaUPC" w:hAnsi="CordiaUPC" w:cs="CordiaUPC"/>
                <w:b/>
                <w:bCs/>
                <w:snapToGrid w:val="0"/>
                <w:sz w:val="26"/>
                <w:szCs w:val="26"/>
                <w:lang w:val="en-US" w:eastAsia="th-TH" w:bidi="th-TH"/>
              </w:rPr>
            </w:pPr>
          </w:p>
        </w:tc>
        <w:tc>
          <w:tcPr>
            <w:tcW w:w="1152" w:type="dxa"/>
          </w:tcPr>
          <w:p w14:paraId="3A54BAB3" w14:textId="77777777" w:rsidR="00F17DA4" w:rsidRPr="00F17DA4" w:rsidRDefault="00F17DA4" w:rsidP="003D307F">
            <w:pPr>
              <w:pStyle w:val="acctfourfigures"/>
              <w:tabs>
                <w:tab w:val="clear" w:pos="765"/>
              </w:tabs>
              <w:spacing w:line="240" w:lineRule="atLeast"/>
              <w:ind w:left="-108" w:right="-88"/>
              <w:jc w:val="center"/>
              <w:rPr>
                <w:rFonts w:ascii="CordiaUPC" w:hAnsi="CordiaUPC" w:cs="CordiaUPC"/>
                <w:b/>
                <w:bCs/>
                <w:sz w:val="26"/>
                <w:szCs w:val="26"/>
              </w:rPr>
            </w:pPr>
            <w:r w:rsidRPr="00F17DA4">
              <w:rPr>
                <w:rFonts w:ascii="CordiaUPC" w:hAnsi="CordiaUPC" w:cs="CordiaUPC"/>
                <w:b/>
                <w:bCs/>
                <w:sz w:val="26"/>
                <w:szCs w:val="26"/>
              </w:rPr>
              <w:t>Bank only</w:t>
            </w:r>
          </w:p>
        </w:tc>
      </w:tr>
      <w:tr w:rsidR="00F17DA4" w:rsidRPr="00F17DA4" w14:paraId="3D435348" w14:textId="77777777" w:rsidTr="003D307F">
        <w:trPr>
          <w:trHeight w:val="245"/>
        </w:trPr>
        <w:tc>
          <w:tcPr>
            <w:tcW w:w="5904" w:type="dxa"/>
          </w:tcPr>
          <w:p w14:paraId="7C8FF576" w14:textId="29A3E80A" w:rsidR="00F17DA4" w:rsidRPr="00F17DA4" w:rsidRDefault="003948CD" w:rsidP="003D307F">
            <w:pPr>
              <w:spacing w:line="240" w:lineRule="atLeast"/>
              <w:ind w:right="-109"/>
              <w:rPr>
                <w:rFonts w:ascii="CordiaUPC" w:hAnsi="CordiaUPC" w:cs="CordiaUPC"/>
                <w:b/>
                <w:bCs/>
                <w:i/>
                <w:iCs/>
                <w:sz w:val="26"/>
                <w:szCs w:val="26"/>
              </w:rPr>
            </w:pPr>
            <w:bookmarkStart w:id="9" w:name="_Hlk70340375"/>
            <w:r>
              <w:rPr>
                <w:rFonts w:ascii="CordiaUPC" w:hAnsi="CordiaUPC" w:cs="CordiaUPC"/>
                <w:b/>
                <w:bCs/>
                <w:i/>
                <w:iCs/>
                <w:sz w:val="26"/>
                <w:szCs w:val="26"/>
              </w:rPr>
              <w:t>Three</w:t>
            </w:r>
            <w:r w:rsidR="00F17DA4" w:rsidRPr="00F17DA4">
              <w:rPr>
                <w:rFonts w:ascii="CordiaUPC" w:hAnsi="CordiaUPC" w:cs="CordiaUPC"/>
                <w:b/>
                <w:bCs/>
                <w:i/>
                <w:iCs/>
                <w:sz w:val="26"/>
                <w:szCs w:val="26"/>
              </w:rPr>
              <w:t>-month period ended 31 March 2021</w:t>
            </w:r>
          </w:p>
        </w:tc>
        <w:tc>
          <w:tcPr>
            <w:tcW w:w="236" w:type="dxa"/>
          </w:tcPr>
          <w:p w14:paraId="39C8BB62" w14:textId="77777777" w:rsidR="00F17DA4" w:rsidRPr="00F17DA4" w:rsidRDefault="00F17DA4" w:rsidP="003D307F">
            <w:pPr>
              <w:pStyle w:val="acctfourfigures"/>
              <w:tabs>
                <w:tab w:val="clear" w:pos="765"/>
              </w:tabs>
              <w:spacing w:line="240" w:lineRule="atLeast"/>
              <w:ind w:left="-108" w:right="-88"/>
              <w:jc w:val="center"/>
              <w:rPr>
                <w:rFonts w:ascii="CordiaUPC" w:hAnsi="CordiaUPC" w:cs="CordiaUPC"/>
                <w:sz w:val="26"/>
                <w:szCs w:val="26"/>
                <w:lang w:val="en-US"/>
              </w:rPr>
            </w:pPr>
          </w:p>
        </w:tc>
        <w:tc>
          <w:tcPr>
            <w:tcW w:w="236" w:type="dxa"/>
          </w:tcPr>
          <w:p w14:paraId="64C980D5" w14:textId="77777777" w:rsidR="00F17DA4" w:rsidRPr="00F17DA4" w:rsidRDefault="00F17DA4" w:rsidP="003D307F">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21604A3E" w14:textId="77777777" w:rsidR="00F17DA4" w:rsidRPr="00F17DA4" w:rsidRDefault="00F17DA4" w:rsidP="003D307F">
            <w:pPr>
              <w:pStyle w:val="acctfourfigures"/>
              <w:tabs>
                <w:tab w:val="clear" w:pos="765"/>
              </w:tabs>
              <w:spacing w:line="240" w:lineRule="atLeast"/>
              <w:ind w:left="-108" w:right="-88"/>
              <w:jc w:val="center"/>
              <w:rPr>
                <w:rFonts w:ascii="CordiaUPC" w:hAnsi="CordiaUPC" w:cs="CordiaUPC"/>
                <w:sz w:val="26"/>
                <w:szCs w:val="26"/>
              </w:rPr>
            </w:pPr>
          </w:p>
        </w:tc>
        <w:tc>
          <w:tcPr>
            <w:tcW w:w="236" w:type="dxa"/>
          </w:tcPr>
          <w:p w14:paraId="060CDE5B" w14:textId="77777777" w:rsidR="00F17DA4" w:rsidRPr="00F17DA4" w:rsidRDefault="00F17DA4" w:rsidP="003D307F">
            <w:pPr>
              <w:spacing w:line="240" w:lineRule="atLeast"/>
              <w:ind w:left="-108" w:right="-88"/>
              <w:jc w:val="center"/>
              <w:rPr>
                <w:rFonts w:ascii="CordiaUPC" w:hAnsi="CordiaUPC" w:cs="CordiaUPC"/>
                <w:snapToGrid w:val="0"/>
                <w:sz w:val="26"/>
                <w:szCs w:val="26"/>
                <w:lang w:val="en-US" w:eastAsia="th-TH" w:bidi="th-TH"/>
              </w:rPr>
            </w:pPr>
          </w:p>
        </w:tc>
        <w:tc>
          <w:tcPr>
            <w:tcW w:w="2540" w:type="dxa"/>
            <w:gridSpan w:val="3"/>
          </w:tcPr>
          <w:p w14:paraId="36BAF485" w14:textId="77777777" w:rsidR="00F17DA4" w:rsidRPr="00F17DA4" w:rsidRDefault="00F17DA4" w:rsidP="003D307F">
            <w:pPr>
              <w:pStyle w:val="acctfourfigures"/>
              <w:tabs>
                <w:tab w:val="clear" w:pos="765"/>
              </w:tabs>
              <w:spacing w:line="240" w:lineRule="atLeast"/>
              <w:ind w:left="-108" w:right="-88"/>
              <w:jc w:val="center"/>
              <w:rPr>
                <w:rFonts w:ascii="CordiaUPC" w:hAnsi="CordiaUPC" w:cs="CordiaUPC"/>
                <w:sz w:val="26"/>
                <w:szCs w:val="26"/>
              </w:rPr>
            </w:pPr>
            <w:r w:rsidRPr="00F17DA4">
              <w:rPr>
                <w:rFonts w:ascii="CordiaUPC" w:hAnsi="CordiaUPC" w:cs="CordiaUPC"/>
                <w:i/>
                <w:iCs/>
                <w:snapToGrid w:val="0"/>
                <w:sz w:val="26"/>
                <w:szCs w:val="26"/>
                <w:lang w:val="en-US" w:eastAsia="th-TH" w:bidi="th-TH"/>
              </w:rPr>
              <w:t>(in million Baht)</w:t>
            </w:r>
          </w:p>
        </w:tc>
      </w:tr>
      <w:tr w:rsidR="00F17DA4" w:rsidRPr="00F17DA4" w14:paraId="518D8DBD" w14:textId="77777777" w:rsidTr="003D307F">
        <w:trPr>
          <w:trHeight w:hRule="exact" w:val="115"/>
        </w:trPr>
        <w:tc>
          <w:tcPr>
            <w:tcW w:w="5904" w:type="dxa"/>
          </w:tcPr>
          <w:p w14:paraId="5ADEB723" w14:textId="77777777" w:rsidR="00F17DA4" w:rsidRPr="00F17DA4" w:rsidRDefault="00F17DA4" w:rsidP="003D307F">
            <w:pPr>
              <w:spacing w:line="240" w:lineRule="atLeast"/>
              <w:ind w:right="-109"/>
              <w:rPr>
                <w:rFonts w:ascii="CordiaUPC" w:hAnsi="CordiaUPC" w:cs="CordiaUPC"/>
                <w:b/>
                <w:bCs/>
                <w:sz w:val="26"/>
                <w:szCs w:val="26"/>
              </w:rPr>
            </w:pPr>
          </w:p>
        </w:tc>
        <w:tc>
          <w:tcPr>
            <w:tcW w:w="236" w:type="dxa"/>
          </w:tcPr>
          <w:p w14:paraId="2D24AC95" w14:textId="77777777" w:rsidR="00F17DA4" w:rsidRPr="00F17DA4" w:rsidRDefault="00F17DA4" w:rsidP="003D307F">
            <w:pPr>
              <w:pStyle w:val="acctfourfigures"/>
              <w:tabs>
                <w:tab w:val="clear" w:pos="765"/>
              </w:tabs>
              <w:spacing w:line="240" w:lineRule="atLeast"/>
              <w:ind w:left="-108" w:right="-88"/>
              <w:jc w:val="center"/>
              <w:rPr>
                <w:rFonts w:ascii="CordiaUPC" w:hAnsi="CordiaUPC" w:cs="CordiaUPC"/>
                <w:sz w:val="26"/>
                <w:szCs w:val="26"/>
                <w:lang w:val="en-US"/>
              </w:rPr>
            </w:pPr>
          </w:p>
        </w:tc>
        <w:tc>
          <w:tcPr>
            <w:tcW w:w="236" w:type="dxa"/>
          </w:tcPr>
          <w:p w14:paraId="72FD950F" w14:textId="77777777" w:rsidR="00F17DA4" w:rsidRPr="00F17DA4" w:rsidRDefault="00F17DA4" w:rsidP="003D307F">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054C64DA" w14:textId="77777777" w:rsidR="00F17DA4" w:rsidRPr="00F17DA4" w:rsidRDefault="00F17DA4" w:rsidP="003D307F">
            <w:pPr>
              <w:pStyle w:val="acctfourfigures"/>
              <w:tabs>
                <w:tab w:val="clear" w:pos="765"/>
              </w:tabs>
              <w:spacing w:line="240" w:lineRule="atLeast"/>
              <w:ind w:left="-108" w:right="-88"/>
              <w:jc w:val="center"/>
              <w:rPr>
                <w:rFonts w:ascii="CordiaUPC" w:hAnsi="CordiaUPC" w:cs="CordiaUPC"/>
                <w:sz w:val="26"/>
                <w:szCs w:val="26"/>
              </w:rPr>
            </w:pPr>
          </w:p>
        </w:tc>
        <w:tc>
          <w:tcPr>
            <w:tcW w:w="236" w:type="dxa"/>
          </w:tcPr>
          <w:p w14:paraId="5EC5B12C" w14:textId="77777777" w:rsidR="00F17DA4" w:rsidRPr="00F17DA4" w:rsidRDefault="00F17DA4" w:rsidP="003D307F">
            <w:pPr>
              <w:spacing w:line="240" w:lineRule="atLeast"/>
              <w:ind w:left="-108" w:right="-88"/>
              <w:jc w:val="center"/>
              <w:rPr>
                <w:rFonts w:ascii="CordiaUPC" w:hAnsi="CordiaUPC" w:cs="CordiaUPC"/>
                <w:snapToGrid w:val="0"/>
                <w:sz w:val="26"/>
                <w:szCs w:val="26"/>
                <w:lang w:val="en-US" w:eastAsia="th-TH" w:bidi="th-TH"/>
              </w:rPr>
            </w:pPr>
          </w:p>
        </w:tc>
        <w:tc>
          <w:tcPr>
            <w:tcW w:w="1152" w:type="dxa"/>
          </w:tcPr>
          <w:p w14:paraId="612AC4BE" w14:textId="77777777" w:rsidR="00F17DA4" w:rsidRPr="00F17DA4" w:rsidRDefault="00F17DA4" w:rsidP="003D307F">
            <w:pPr>
              <w:pStyle w:val="acctfourfigures"/>
              <w:tabs>
                <w:tab w:val="clear" w:pos="765"/>
              </w:tabs>
              <w:spacing w:line="240" w:lineRule="atLeast"/>
              <w:ind w:left="-108" w:right="-141"/>
              <w:jc w:val="center"/>
              <w:rPr>
                <w:rFonts w:ascii="CordiaUPC" w:hAnsi="CordiaUPC" w:cs="CordiaUPC"/>
                <w:sz w:val="26"/>
                <w:szCs w:val="26"/>
                <w:cs/>
                <w:lang w:val="en-US" w:bidi="th-TH"/>
              </w:rPr>
            </w:pPr>
          </w:p>
        </w:tc>
        <w:tc>
          <w:tcPr>
            <w:tcW w:w="236" w:type="dxa"/>
          </w:tcPr>
          <w:p w14:paraId="40CA8C1C" w14:textId="77777777" w:rsidR="00F17DA4" w:rsidRPr="00F17DA4" w:rsidRDefault="00F17DA4" w:rsidP="003D307F">
            <w:pPr>
              <w:spacing w:line="240" w:lineRule="atLeast"/>
              <w:ind w:left="-108" w:right="-88"/>
              <w:jc w:val="center"/>
              <w:rPr>
                <w:rFonts w:ascii="CordiaUPC" w:hAnsi="CordiaUPC" w:cs="CordiaUPC"/>
                <w:snapToGrid w:val="0"/>
                <w:sz w:val="26"/>
                <w:szCs w:val="26"/>
                <w:lang w:val="en-US" w:eastAsia="th-TH" w:bidi="th-TH"/>
              </w:rPr>
            </w:pPr>
          </w:p>
        </w:tc>
        <w:tc>
          <w:tcPr>
            <w:tcW w:w="1152" w:type="dxa"/>
          </w:tcPr>
          <w:p w14:paraId="356DD4E8" w14:textId="77777777" w:rsidR="00F17DA4" w:rsidRPr="00F17DA4" w:rsidRDefault="00F17DA4" w:rsidP="003D307F">
            <w:pPr>
              <w:pStyle w:val="acctfourfigures"/>
              <w:tabs>
                <w:tab w:val="clear" w:pos="765"/>
              </w:tabs>
              <w:spacing w:line="240" w:lineRule="atLeast"/>
              <w:ind w:left="-108" w:right="-88"/>
              <w:jc w:val="center"/>
              <w:rPr>
                <w:rFonts w:ascii="CordiaUPC" w:hAnsi="CordiaUPC" w:cs="CordiaUPC"/>
                <w:sz w:val="26"/>
                <w:szCs w:val="26"/>
              </w:rPr>
            </w:pPr>
          </w:p>
        </w:tc>
      </w:tr>
      <w:tr w:rsidR="00C76B0F" w:rsidRPr="00F17DA4" w14:paraId="7494A47F" w14:textId="77777777" w:rsidTr="003D307F">
        <w:trPr>
          <w:trHeight w:val="245"/>
        </w:trPr>
        <w:tc>
          <w:tcPr>
            <w:tcW w:w="5904" w:type="dxa"/>
          </w:tcPr>
          <w:p w14:paraId="3E83741C" w14:textId="24876E67" w:rsidR="00C76B0F" w:rsidRPr="00F17DA4" w:rsidRDefault="00C76B0F" w:rsidP="00C76B0F">
            <w:pPr>
              <w:spacing w:line="240" w:lineRule="atLeast"/>
              <w:ind w:right="-109"/>
              <w:rPr>
                <w:rFonts w:ascii="CordiaUPC" w:hAnsi="CordiaUPC" w:cs="CordiaUPC"/>
                <w:sz w:val="26"/>
                <w:szCs w:val="26"/>
              </w:rPr>
            </w:pPr>
            <w:r w:rsidRPr="00F17DA4">
              <w:rPr>
                <w:rFonts w:ascii="CordiaUPC" w:hAnsi="CordiaUPC" w:cs="CordiaUPC"/>
                <w:spacing w:val="-4"/>
                <w:sz w:val="26"/>
                <w:szCs w:val="26"/>
                <w:lang w:eastAsia="th-TH"/>
              </w:rPr>
              <w:t>Beginning balance</w:t>
            </w:r>
            <w:r w:rsidRPr="00F17DA4">
              <w:rPr>
                <w:rFonts w:ascii="CordiaUPC" w:hAnsi="CordiaUPC" w:cs="CordiaUPC"/>
                <w:spacing w:val="-6"/>
                <w:sz w:val="26"/>
                <w:szCs w:val="26"/>
                <w:lang w:eastAsia="th-TH"/>
              </w:rPr>
              <w:t xml:space="preserve"> </w:t>
            </w:r>
          </w:p>
        </w:tc>
        <w:tc>
          <w:tcPr>
            <w:tcW w:w="236" w:type="dxa"/>
          </w:tcPr>
          <w:p w14:paraId="540A37F4" w14:textId="77777777" w:rsidR="00C76B0F" w:rsidRPr="00F17DA4" w:rsidRDefault="00C76B0F" w:rsidP="00C76B0F">
            <w:pPr>
              <w:pStyle w:val="acctfourfigures"/>
              <w:spacing w:line="240" w:lineRule="atLeast"/>
              <w:ind w:left="-108" w:right="-88"/>
              <w:rPr>
                <w:rFonts w:ascii="CordiaUPC" w:hAnsi="CordiaUPC" w:cs="CordiaUPC"/>
                <w:sz w:val="26"/>
                <w:szCs w:val="26"/>
              </w:rPr>
            </w:pPr>
          </w:p>
        </w:tc>
        <w:tc>
          <w:tcPr>
            <w:tcW w:w="236" w:type="dxa"/>
          </w:tcPr>
          <w:p w14:paraId="2711670E" w14:textId="77777777" w:rsidR="00C76B0F" w:rsidRPr="00F17DA4" w:rsidRDefault="00C76B0F" w:rsidP="00C76B0F">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61AB4EA3" w14:textId="77777777" w:rsidR="00C76B0F" w:rsidRPr="00F17DA4" w:rsidRDefault="00C76B0F" w:rsidP="00C76B0F">
            <w:pPr>
              <w:pStyle w:val="acctfourfigures"/>
              <w:spacing w:line="240" w:lineRule="atLeast"/>
              <w:ind w:left="-108" w:right="-88"/>
              <w:rPr>
                <w:rFonts w:ascii="CordiaUPC" w:hAnsi="CordiaUPC" w:cs="CordiaUPC"/>
                <w:sz w:val="26"/>
                <w:szCs w:val="26"/>
              </w:rPr>
            </w:pPr>
          </w:p>
        </w:tc>
        <w:tc>
          <w:tcPr>
            <w:tcW w:w="236" w:type="dxa"/>
          </w:tcPr>
          <w:p w14:paraId="03F4B928" w14:textId="77777777" w:rsidR="00C76B0F" w:rsidRPr="00F17DA4" w:rsidRDefault="00C76B0F" w:rsidP="00C76B0F">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5E6FE342" w14:textId="1765FA64" w:rsidR="00C76B0F" w:rsidRPr="00F17DA4" w:rsidRDefault="00C76B0F" w:rsidP="00C76B0F">
            <w:pPr>
              <w:pStyle w:val="acctfourfigures"/>
              <w:spacing w:line="240" w:lineRule="atLeast"/>
              <w:ind w:left="-108" w:right="-88"/>
              <w:rPr>
                <w:rFonts w:ascii="CordiaUPC" w:hAnsi="CordiaUPC" w:cs="CordiaUPC"/>
                <w:sz w:val="26"/>
                <w:szCs w:val="26"/>
                <w:lang w:val="en-US" w:bidi="th-TH"/>
              </w:rPr>
            </w:pPr>
            <w:r>
              <w:rPr>
                <w:rFonts w:ascii="CordiaUPC" w:hAnsi="CordiaUPC" w:cs="CordiaUPC"/>
                <w:sz w:val="26"/>
                <w:szCs w:val="26"/>
              </w:rPr>
              <w:t>51,967</w:t>
            </w:r>
          </w:p>
        </w:tc>
        <w:tc>
          <w:tcPr>
            <w:tcW w:w="236" w:type="dxa"/>
          </w:tcPr>
          <w:p w14:paraId="056E4FDE" w14:textId="77777777" w:rsidR="00C76B0F" w:rsidRPr="00F17DA4" w:rsidRDefault="00C76B0F" w:rsidP="00C76B0F">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73FAB8E8" w14:textId="562E5331" w:rsidR="00C76B0F" w:rsidRPr="00F17DA4" w:rsidRDefault="00C76B0F" w:rsidP="00C76B0F">
            <w:pPr>
              <w:pStyle w:val="acctfourfigures"/>
              <w:spacing w:line="240" w:lineRule="atLeast"/>
              <w:ind w:left="-108" w:right="-88"/>
              <w:rPr>
                <w:rFonts w:ascii="CordiaUPC" w:hAnsi="CordiaUPC" w:cs="CordiaUPC"/>
                <w:sz w:val="26"/>
                <w:szCs w:val="26"/>
              </w:rPr>
            </w:pPr>
            <w:r w:rsidRPr="00DC1BC7">
              <w:rPr>
                <w:rFonts w:ascii="CordiaUPC" w:hAnsi="CordiaUPC" w:cs="CordiaUPC"/>
                <w:sz w:val="26"/>
                <w:szCs w:val="26"/>
              </w:rPr>
              <w:t>31,331</w:t>
            </w:r>
          </w:p>
        </w:tc>
      </w:tr>
      <w:tr w:rsidR="00C76B0F" w:rsidRPr="00F17DA4" w14:paraId="029A0C6E" w14:textId="77777777" w:rsidTr="003D307F">
        <w:trPr>
          <w:trHeight w:val="245"/>
        </w:trPr>
        <w:tc>
          <w:tcPr>
            <w:tcW w:w="5904" w:type="dxa"/>
          </w:tcPr>
          <w:p w14:paraId="0577A509" w14:textId="77777777" w:rsidR="00C76B0F" w:rsidRPr="00F17DA4" w:rsidRDefault="00C76B0F" w:rsidP="00C76B0F">
            <w:pPr>
              <w:spacing w:line="240" w:lineRule="atLeast"/>
              <w:ind w:right="-109"/>
              <w:rPr>
                <w:rFonts w:ascii="CordiaUPC" w:hAnsi="CordiaUPC" w:cs="CordiaUPC"/>
                <w:sz w:val="26"/>
                <w:szCs w:val="26"/>
                <w:lang w:eastAsia="th-TH"/>
              </w:rPr>
            </w:pPr>
            <w:r w:rsidRPr="00F17DA4">
              <w:rPr>
                <w:rFonts w:ascii="CordiaUPC" w:eastAsia="Times New Roman" w:hAnsi="CordiaUPC" w:cs="CordiaUPC"/>
                <w:sz w:val="26"/>
                <w:szCs w:val="26"/>
                <w:lang w:eastAsia="zh-CN"/>
              </w:rPr>
              <w:t>Changes from stage reclassification</w:t>
            </w:r>
          </w:p>
        </w:tc>
        <w:tc>
          <w:tcPr>
            <w:tcW w:w="236" w:type="dxa"/>
          </w:tcPr>
          <w:p w14:paraId="5A02F859" w14:textId="77777777" w:rsidR="00C76B0F" w:rsidRPr="00F17DA4" w:rsidRDefault="00C76B0F" w:rsidP="00C76B0F">
            <w:pPr>
              <w:pStyle w:val="acctfourfigures"/>
              <w:spacing w:line="240" w:lineRule="atLeast"/>
              <w:ind w:left="-108" w:right="-88"/>
              <w:rPr>
                <w:rFonts w:ascii="CordiaUPC" w:hAnsi="CordiaUPC" w:cs="CordiaUPC"/>
                <w:sz w:val="26"/>
                <w:szCs w:val="26"/>
              </w:rPr>
            </w:pPr>
          </w:p>
        </w:tc>
        <w:tc>
          <w:tcPr>
            <w:tcW w:w="236" w:type="dxa"/>
          </w:tcPr>
          <w:p w14:paraId="3EFE635F" w14:textId="77777777" w:rsidR="00C76B0F" w:rsidRPr="00F17DA4" w:rsidRDefault="00C76B0F" w:rsidP="00C76B0F">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403702B6" w14:textId="77777777" w:rsidR="00C76B0F" w:rsidRPr="00F17DA4" w:rsidRDefault="00C76B0F" w:rsidP="00C76B0F">
            <w:pPr>
              <w:pStyle w:val="acctfourfigures"/>
              <w:spacing w:line="240" w:lineRule="atLeast"/>
              <w:ind w:left="-108" w:right="-88"/>
              <w:rPr>
                <w:rFonts w:ascii="CordiaUPC" w:hAnsi="CordiaUPC" w:cs="CordiaUPC"/>
                <w:sz w:val="26"/>
                <w:szCs w:val="26"/>
              </w:rPr>
            </w:pPr>
          </w:p>
        </w:tc>
        <w:tc>
          <w:tcPr>
            <w:tcW w:w="236" w:type="dxa"/>
          </w:tcPr>
          <w:p w14:paraId="196FD9BC" w14:textId="77777777" w:rsidR="00C76B0F" w:rsidRPr="00F17DA4" w:rsidRDefault="00C76B0F" w:rsidP="00C76B0F">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7300BE10" w14:textId="2060FF67" w:rsidR="00C76B0F" w:rsidRPr="00F17DA4" w:rsidRDefault="00C76B0F" w:rsidP="00C76B0F">
            <w:pPr>
              <w:pStyle w:val="acctfourfigures"/>
              <w:spacing w:line="240" w:lineRule="atLeast"/>
              <w:ind w:left="-108" w:right="-88"/>
              <w:rPr>
                <w:rFonts w:ascii="CordiaUPC" w:hAnsi="CordiaUPC" w:cs="CordiaUPC"/>
                <w:sz w:val="26"/>
                <w:szCs w:val="26"/>
              </w:rPr>
            </w:pPr>
            <w:r>
              <w:rPr>
                <w:rFonts w:ascii="CordiaUPC" w:hAnsi="CordiaUPC" w:cs="CordiaUPC"/>
                <w:sz w:val="26"/>
                <w:szCs w:val="26"/>
              </w:rPr>
              <w:t>4,</w:t>
            </w:r>
            <w:r w:rsidR="004A3ED1">
              <w:rPr>
                <w:rFonts w:ascii="CordiaUPC" w:hAnsi="CordiaUPC" w:cs="CordiaUPC"/>
                <w:sz w:val="26"/>
                <w:szCs w:val="26"/>
              </w:rPr>
              <w:t>977</w:t>
            </w:r>
          </w:p>
        </w:tc>
        <w:tc>
          <w:tcPr>
            <w:tcW w:w="236" w:type="dxa"/>
          </w:tcPr>
          <w:p w14:paraId="7E885190" w14:textId="77777777" w:rsidR="00C76B0F" w:rsidRPr="00F17DA4" w:rsidRDefault="00C76B0F" w:rsidP="00C76B0F">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4EADF4ED" w14:textId="33C38F89" w:rsidR="00C76B0F" w:rsidRPr="006C1C8C" w:rsidRDefault="00C76B0F" w:rsidP="00C76B0F">
            <w:pPr>
              <w:pStyle w:val="acctfourfigures"/>
              <w:spacing w:line="240" w:lineRule="atLeast"/>
              <w:ind w:left="-108" w:right="-88"/>
              <w:rPr>
                <w:rFonts w:ascii="CordiaUPC" w:hAnsi="CordiaUPC" w:cs="CordiaUPC"/>
                <w:sz w:val="26"/>
                <w:szCs w:val="26"/>
                <w:highlight w:val="yellow"/>
              </w:rPr>
            </w:pPr>
            <w:r w:rsidRPr="005D10AE">
              <w:rPr>
                <w:rFonts w:ascii="CordiaUPC" w:hAnsi="CordiaUPC" w:cs="CordiaUPC"/>
                <w:sz w:val="26"/>
                <w:szCs w:val="26"/>
              </w:rPr>
              <w:t>2,</w:t>
            </w:r>
            <w:r w:rsidR="004A3ED1">
              <w:rPr>
                <w:rFonts w:ascii="CordiaUPC" w:hAnsi="CordiaUPC" w:cs="CordiaUPC"/>
                <w:sz w:val="26"/>
                <w:szCs w:val="26"/>
              </w:rPr>
              <w:t>607</w:t>
            </w:r>
          </w:p>
        </w:tc>
      </w:tr>
      <w:tr w:rsidR="00C76B0F" w:rsidRPr="00F17DA4" w14:paraId="13DE08FE" w14:textId="77777777" w:rsidTr="003D307F">
        <w:trPr>
          <w:trHeight w:val="245"/>
        </w:trPr>
        <w:tc>
          <w:tcPr>
            <w:tcW w:w="5904" w:type="dxa"/>
          </w:tcPr>
          <w:p w14:paraId="6ADB93C0" w14:textId="77777777" w:rsidR="00C76B0F" w:rsidRPr="00F17DA4" w:rsidRDefault="00C76B0F" w:rsidP="00C76B0F">
            <w:pPr>
              <w:spacing w:line="240" w:lineRule="atLeast"/>
              <w:ind w:right="-109"/>
              <w:rPr>
                <w:rFonts w:ascii="CordiaUPC" w:hAnsi="CordiaUPC" w:cs="CordiaUPC"/>
                <w:spacing w:val="-4"/>
                <w:sz w:val="26"/>
                <w:szCs w:val="26"/>
                <w:lang w:eastAsia="th-TH"/>
              </w:rPr>
            </w:pPr>
            <w:r w:rsidRPr="00F17DA4">
              <w:rPr>
                <w:rFonts w:ascii="CordiaUPC" w:eastAsia="Times New Roman" w:hAnsi="CordiaUPC" w:cs="CordiaUPC"/>
                <w:sz w:val="26"/>
                <w:szCs w:val="26"/>
                <w:lang w:eastAsia="zh-CN"/>
              </w:rPr>
              <w:t>Changes from remeasurement of ECL</w:t>
            </w:r>
          </w:p>
        </w:tc>
        <w:tc>
          <w:tcPr>
            <w:tcW w:w="236" w:type="dxa"/>
          </w:tcPr>
          <w:p w14:paraId="04C02B03" w14:textId="77777777" w:rsidR="00C76B0F" w:rsidRPr="00F17DA4" w:rsidRDefault="00C76B0F" w:rsidP="00C76B0F">
            <w:pPr>
              <w:pStyle w:val="acctfourfigures"/>
              <w:spacing w:line="240" w:lineRule="atLeast"/>
              <w:ind w:left="-108" w:right="-88"/>
              <w:rPr>
                <w:rFonts w:ascii="CordiaUPC" w:hAnsi="CordiaUPC" w:cs="CordiaUPC"/>
                <w:sz w:val="26"/>
                <w:szCs w:val="26"/>
              </w:rPr>
            </w:pPr>
          </w:p>
        </w:tc>
        <w:tc>
          <w:tcPr>
            <w:tcW w:w="236" w:type="dxa"/>
          </w:tcPr>
          <w:p w14:paraId="5B3EB8AD" w14:textId="77777777" w:rsidR="00C76B0F" w:rsidRPr="00F17DA4" w:rsidRDefault="00C76B0F" w:rsidP="00C76B0F">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103FB398" w14:textId="77777777" w:rsidR="00C76B0F" w:rsidRPr="00F17DA4" w:rsidRDefault="00C76B0F" w:rsidP="00C76B0F">
            <w:pPr>
              <w:pStyle w:val="acctfourfigures"/>
              <w:spacing w:line="240" w:lineRule="atLeast"/>
              <w:ind w:left="-108" w:right="-88"/>
              <w:rPr>
                <w:rFonts w:ascii="CordiaUPC" w:hAnsi="CordiaUPC" w:cs="CordiaUPC"/>
                <w:sz w:val="26"/>
                <w:szCs w:val="26"/>
              </w:rPr>
            </w:pPr>
          </w:p>
        </w:tc>
        <w:tc>
          <w:tcPr>
            <w:tcW w:w="236" w:type="dxa"/>
          </w:tcPr>
          <w:p w14:paraId="76D99386" w14:textId="77777777" w:rsidR="00C76B0F" w:rsidRPr="00F17DA4" w:rsidRDefault="00C76B0F" w:rsidP="00C76B0F">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13FD7C8F" w14:textId="554832C9" w:rsidR="00C76B0F" w:rsidRPr="00F17DA4" w:rsidRDefault="00C76B0F" w:rsidP="00C76B0F">
            <w:pPr>
              <w:pStyle w:val="acctfourfigures"/>
              <w:spacing w:line="240" w:lineRule="atLeast"/>
              <w:ind w:left="-108" w:right="-88"/>
              <w:rPr>
                <w:rFonts w:ascii="CordiaUPC" w:hAnsi="CordiaUPC" w:cs="CordiaUPC"/>
                <w:sz w:val="26"/>
                <w:szCs w:val="26"/>
              </w:rPr>
            </w:pPr>
            <w:r>
              <w:rPr>
                <w:rFonts w:ascii="CordiaUPC" w:hAnsi="CordiaUPC" w:cs="CordiaUPC"/>
                <w:sz w:val="26"/>
                <w:szCs w:val="26"/>
              </w:rPr>
              <w:t>(</w:t>
            </w:r>
            <w:r w:rsidR="004A3ED1">
              <w:rPr>
                <w:rFonts w:ascii="CordiaUPC" w:hAnsi="CordiaUPC" w:cs="CordiaUPC"/>
                <w:sz w:val="26"/>
                <w:szCs w:val="26"/>
              </w:rPr>
              <w:t>49</w:t>
            </w:r>
            <w:r>
              <w:rPr>
                <w:rFonts w:ascii="CordiaUPC" w:hAnsi="CordiaUPC" w:cs="CordiaUPC"/>
                <w:sz w:val="26"/>
                <w:szCs w:val="26"/>
              </w:rPr>
              <w:t>)</w:t>
            </w:r>
          </w:p>
        </w:tc>
        <w:tc>
          <w:tcPr>
            <w:tcW w:w="236" w:type="dxa"/>
          </w:tcPr>
          <w:p w14:paraId="7EA03D9B" w14:textId="77777777" w:rsidR="00C76B0F" w:rsidRPr="00F17DA4" w:rsidRDefault="00C76B0F" w:rsidP="00C76B0F">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64686455" w14:textId="56D06259" w:rsidR="00C76B0F" w:rsidRPr="006C1C8C" w:rsidRDefault="004A3ED1" w:rsidP="00C76B0F">
            <w:pPr>
              <w:pStyle w:val="acctfourfigures"/>
              <w:spacing w:line="240" w:lineRule="atLeast"/>
              <w:ind w:left="-108" w:right="-88"/>
              <w:rPr>
                <w:rFonts w:ascii="CordiaUPC" w:hAnsi="CordiaUPC" w:cs="CordiaUPC"/>
                <w:sz w:val="26"/>
                <w:szCs w:val="26"/>
                <w:highlight w:val="yellow"/>
              </w:rPr>
            </w:pPr>
            <w:r>
              <w:rPr>
                <w:rFonts w:ascii="CordiaUPC" w:hAnsi="CordiaUPC" w:cs="CordiaUPC"/>
                <w:sz w:val="26"/>
                <w:szCs w:val="26"/>
              </w:rPr>
              <w:t>625</w:t>
            </w:r>
          </w:p>
        </w:tc>
      </w:tr>
      <w:tr w:rsidR="00C76B0F" w:rsidRPr="00F17DA4" w14:paraId="539DE096" w14:textId="77777777" w:rsidTr="003D307F">
        <w:trPr>
          <w:trHeight w:val="245"/>
        </w:trPr>
        <w:tc>
          <w:tcPr>
            <w:tcW w:w="5904" w:type="dxa"/>
          </w:tcPr>
          <w:p w14:paraId="480BB245" w14:textId="73DF41E5" w:rsidR="00C76B0F" w:rsidRPr="00F17DA4" w:rsidRDefault="00C76B0F" w:rsidP="00C76B0F">
            <w:pPr>
              <w:spacing w:line="240" w:lineRule="atLeast"/>
              <w:ind w:right="-109"/>
              <w:rPr>
                <w:rFonts w:ascii="CordiaUPC" w:hAnsi="CordiaUPC" w:cs="CordiaUPC"/>
                <w:spacing w:val="-4"/>
                <w:sz w:val="26"/>
                <w:szCs w:val="26"/>
                <w:lang w:eastAsia="th-TH"/>
              </w:rPr>
            </w:pPr>
            <w:r w:rsidRPr="00F17DA4">
              <w:rPr>
                <w:rFonts w:ascii="CordiaUPC" w:eastAsia="Times New Roman" w:hAnsi="CordiaUPC" w:cs="CordiaUPC"/>
                <w:sz w:val="26"/>
                <w:szCs w:val="26"/>
                <w:lang w:eastAsia="zh-CN"/>
              </w:rPr>
              <w:t>Originated</w:t>
            </w:r>
            <w:r w:rsidR="00AD169B">
              <w:rPr>
                <w:rFonts w:ascii="CordiaUPC" w:eastAsia="Times New Roman" w:hAnsi="CordiaUPC" w:cs="CordiaUPC"/>
                <w:sz w:val="26"/>
                <w:szCs w:val="26"/>
                <w:lang w:eastAsia="zh-CN"/>
              </w:rPr>
              <w:t xml:space="preserve"> during the period</w:t>
            </w:r>
          </w:p>
        </w:tc>
        <w:tc>
          <w:tcPr>
            <w:tcW w:w="236" w:type="dxa"/>
          </w:tcPr>
          <w:p w14:paraId="03C2CB2D" w14:textId="77777777" w:rsidR="00C76B0F" w:rsidRPr="00F17DA4" w:rsidRDefault="00C76B0F" w:rsidP="00C76B0F">
            <w:pPr>
              <w:pStyle w:val="acctfourfigures"/>
              <w:spacing w:line="240" w:lineRule="atLeast"/>
              <w:ind w:left="-108" w:right="-88"/>
              <w:rPr>
                <w:rFonts w:ascii="CordiaUPC" w:hAnsi="CordiaUPC" w:cs="CordiaUPC"/>
                <w:sz w:val="26"/>
                <w:szCs w:val="26"/>
              </w:rPr>
            </w:pPr>
          </w:p>
        </w:tc>
        <w:tc>
          <w:tcPr>
            <w:tcW w:w="236" w:type="dxa"/>
          </w:tcPr>
          <w:p w14:paraId="62F9231C" w14:textId="77777777" w:rsidR="00C76B0F" w:rsidRPr="00F17DA4" w:rsidRDefault="00C76B0F" w:rsidP="00C76B0F">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0AC4D7FF" w14:textId="77777777" w:rsidR="00C76B0F" w:rsidRPr="00F17DA4" w:rsidRDefault="00C76B0F" w:rsidP="00C76B0F">
            <w:pPr>
              <w:pStyle w:val="acctfourfigures"/>
              <w:spacing w:line="240" w:lineRule="atLeast"/>
              <w:ind w:left="-108" w:right="-88"/>
              <w:rPr>
                <w:rFonts w:ascii="CordiaUPC" w:hAnsi="CordiaUPC" w:cs="CordiaUPC"/>
                <w:sz w:val="26"/>
                <w:szCs w:val="26"/>
              </w:rPr>
            </w:pPr>
          </w:p>
        </w:tc>
        <w:tc>
          <w:tcPr>
            <w:tcW w:w="236" w:type="dxa"/>
          </w:tcPr>
          <w:p w14:paraId="3C9EF78D" w14:textId="77777777" w:rsidR="00C76B0F" w:rsidRPr="00F17DA4" w:rsidRDefault="00C76B0F" w:rsidP="00C76B0F">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398BB29E" w14:textId="5B762AFB" w:rsidR="00C76B0F" w:rsidRPr="00F17DA4" w:rsidRDefault="004A3ED1" w:rsidP="00C76B0F">
            <w:pPr>
              <w:pStyle w:val="acctfourfigures"/>
              <w:spacing w:line="240" w:lineRule="atLeast"/>
              <w:ind w:left="-108" w:right="-88"/>
              <w:rPr>
                <w:rFonts w:ascii="CordiaUPC" w:hAnsi="CordiaUPC" w:cs="CordiaUPC"/>
                <w:sz w:val="26"/>
                <w:szCs w:val="26"/>
              </w:rPr>
            </w:pPr>
            <w:r>
              <w:rPr>
                <w:rFonts w:ascii="CordiaUPC" w:hAnsi="CordiaUPC" w:cs="CordiaUPC"/>
                <w:sz w:val="26"/>
                <w:szCs w:val="26"/>
              </w:rPr>
              <w:t>587</w:t>
            </w:r>
          </w:p>
        </w:tc>
        <w:tc>
          <w:tcPr>
            <w:tcW w:w="236" w:type="dxa"/>
          </w:tcPr>
          <w:p w14:paraId="3F501B6F" w14:textId="77777777" w:rsidR="00C76B0F" w:rsidRPr="00F17DA4" w:rsidRDefault="00C76B0F" w:rsidP="00C76B0F">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7F394876" w14:textId="2197D4F8" w:rsidR="00C76B0F" w:rsidRPr="00F17DA4" w:rsidRDefault="00C76B0F" w:rsidP="00C76B0F">
            <w:pPr>
              <w:pStyle w:val="acctfourfigures"/>
              <w:spacing w:line="240" w:lineRule="atLeast"/>
              <w:ind w:left="-108" w:right="-88"/>
              <w:rPr>
                <w:rFonts w:ascii="CordiaUPC" w:hAnsi="CordiaUPC" w:cs="CordiaUPC"/>
                <w:sz w:val="26"/>
                <w:szCs w:val="26"/>
              </w:rPr>
            </w:pPr>
            <w:r w:rsidRPr="00DC1BC7">
              <w:rPr>
                <w:rFonts w:ascii="CordiaUPC" w:hAnsi="CordiaUPC" w:cs="CordiaUPC"/>
                <w:sz w:val="26"/>
                <w:szCs w:val="26"/>
              </w:rPr>
              <w:t>1</w:t>
            </w:r>
            <w:r w:rsidR="004A3ED1">
              <w:rPr>
                <w:rFonts w:ascii="CordiaUPC" w:hAnsi="CordiaUPC" w:cs="CordiaUPC"/>
                <w:sz w:val="26"/>
                <w:szCs w:val="26"/>
              </w:rPr>
              <w:t>69</w:t>
            </w:r>
          </w:p>
        </w:tc>
      </w:tr>
      <w:tr w:rsidR="00C76B0F" w:rsidRPr="00F17DA4" w14:paraId="41ED4470" w14:textId="77777777" w:rsidTr="003D307F">
        <w:trPr>
          <w:trHeight w:val="245"/>
        </w:trPr>
        <w:tc>
          <w:tcPr>
            <w:tcW w:w="5904" w:type="dxa"/>
          </w:tcPr>
          <w:p w14:paraId="6ABDAEEF" w14:textId="39A59318" w:rsidR="00C76B0F" w:rsidRPr="00F17DA4" w:rsidRDefault="00C76B0F" w:rsidP="00C76B0F">
            <w:pPr>
              <w:spacing w:line="240" w:lineRule="atLeast"/>
              <w:ind w:right="-109"/>
              <w:rPr>
                <w:rFonts w:ascii="CordiaUPC" w:hAnsi="CordiaUPC" w:cs="CordiaUPC"/>
                <w:spacing w:val="-4"/>
                <w:sz w:val="26"/>
                <w:szCs w:val="26"/>
                <w:lang w:eastAsia="th-TH"/>
              </w:rPr>
            </w:pPr>
            <w:r w:rsidRPr="00F17DA4">
              <w:rPr>
                <w:rFonts w:ascii="CordiaUPC" w:eastAsia="Times New Roman" w:hAnsi="CordiaUPC" w:cs="CordiaUPC"/>
                <w:sz w:val="26"/>
                <w:szCs w:val="26"/>
                <w:lang w:eastAsia="zh-CN"/>
              </w:rPr>
              <w:t>Derecognition</w:t>
            </w:r>
            <w:r w:rsidR="00AD169B">
              <w:rPr>
                <w:rFonts w:ascii="CordiaUPC" w:eastAsia="Times New Roman" w:hAnsi="CordiaUPC" w:cs="CordiaUPC"/>
                <w:sz w:val="26"/>
                <w:szCs w:val="26"/>
                <w:lang w:eastAsia="zh-CN"/>
              </w:rPr>
              <w:t xml:space="preserve"> during the period</w:t>
            </w:r>
          </w:p>
        </w:tc>
        <w:tc>
          <w:tcPr>
            <w:tcW w:w="236" w:type="dxa"/>
          </w:tcPr>
          <w:p w14:paraId="09ECFBDE" w14:textId="77777777" w:rsidR="00C76B0F" w:rsidRPr="00F17DA4" w:rsidRDefault="00C76B0F" w:rsidP="00C76B0F">
            <w:pPr>
              <w:pStyle w:val="acctfourfigures"/>
              <w:spacing w:line="240" w:lineRule="atLeast"/>
              <w:ind w:left="-108" w:right="-88"/>
              <w:rPr>
                <w:rFonts w:ascii="CordiaUPC" w:hAnsi="CordiaUPC" w:cs="CordiaUPC"/>
                <w:sz w:val="26"/>
                <w:szCs w:val="26"/>
              </w:rPr>
            </w:pPr>
          </w:p>
        </w:tc>
        <w:tc>
          <w:tcPr>
            <w:tcW w:w="236" w:type="dxa"/>
          </w:tcPr>
          <w:p w14:paraId="63871C7C" w14:textId="77777777" w:rsidR="00C76B0F" w:rsidRPr="00F17DA4" w:rsidRDefault="00C76B0F" w:rsidP="00C76B0F">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515C9AA9" w14:textId="77777777" w:rsidR="00C76B0F" w:rsidRPr="00F17DA4" w:rsidRDefault="00C76B0F" w:rsidP="00C76B0F">
            <w:pPr>
              <w:pStyle w:val="acctfourfigures"/>
              <w:spacing w:line="240" w:lineRule="atLeast"/>
              <w:ind w:left="-108" w:right="-88"/>
              <w:rPr>
                <w:rFonts w:ascii="CordiaUPC" w:hAnsi="CordiaUPC" w:cs="CordiaUPC"/>
                <w:sz w:val="26"/>
                <w:szCs w:val="26"/>
              </w:rPr>
            </w:pPr>
          </w:p>
        </w:tc>
        <w:tc>
          <w:tcPr>
            <w:tcW w:w="236" w:type="dxa"/>
          </w:tcPr>
          <w:p w14:paraId="68A62886" w14:textId="77777777" w:rsidR="00C76B0F" w:rsidRPr="00F17DA4" w:rsidRDefault="00C76B0F" w:rsidP="00C76B0F">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496D826F" w14:textId="26B4A311" w:rsidR="00C76B0F" w:rsidRPr="00F17DA4" w:rsidRDefault="00C76B0F" w:rsidP="00C76B0F">
            <w:pPr>
              <w:pStyle w:val="acctfourfigures"/>
              <w:spacing w:line="240" w:lineRule="atLeast"/>
              <w:ind w:left="-108" w:right="-88"/>
              <w:rPr>
                <w:rFonts w:ascii="CordiaUPC" w:hAnsi="CordiaUPC" w:cs="CordiaUPC"/>
                <w:sz w:val="26"/>
                <w:szCs w:val="26"/>
              </w:rPr>
            </w:pPr>
            <w:r>
              <w:rPr>
                <w:rFonts w:ascii="CordiaUPC" w:hAnsi="CordiaUPC" w:cs="CordiaUPC"/>
                <w:sz w:val="26"/>
                <w:szCs w:val="26"/>
              </w:rPr>
              <w:t>(</w:t>
            </w:r>
            <w:r w:rsidR="004A3ED1">
              <w:rPr>
                <w:rFonts w:ascii="CordiaUPC" w:hAnsi="CordiaUPC" w:cs="CordiaUPC"/>
                <w:sz w:val="26"/>
                <w:szCs w:val="26"/>
              </w:rPr>
              <w:t>985</w:t>
            </w:r>
            <w:r>
              <w:rPr>
                <w:rFonts w:ascii="CordiaUPC" w:hAnsi="CordiaUPC" w:cs="CordiaUPC"/>
                <w:sz w:val="26"/>
                <w:szCs w:val="26"/>
              </w:rPr>
              <w:t>)</w:t>
            </w:r>
          </w:p>
        </w:tc>
        <w:tc>
          <w:tcPr>
            <w:tcW w:w="236" w:type="dxa"/>
          </w:tcPr>
          <w:p w14:paraId="0931A96E" w14:textId="77777777" w:rsidR="00C76B0F" w:rsidRPr="00F17DA4" w:rsidRDefault="00C76B0F" w:rsidP="00C76B0F">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513D90EA" w14:textId="5DC7A70E" w:rsidR="00C76B0F" w:rsidRPr="00F17DA4" w:rsidRDefault="00C76B0F" w:rsidP="00C76B0F">
            <w:pPr>
              <w:pStyle w:val="acctfourfigures"/>
              <w:spacing w:line="240" w:lineRule="atLeast"/>
              <w:ind w:left="-108" w:right="-88"/>
              <w:rPr>
                <w:rFonts w:ascii="CordiaUPC" w:hAnsi="CordiaUPC" w:cs="CordiaUPC"/>
                <w:sz w:val="26"/>
                <w:szCs w:val="26"/>
              </w:rPr>
            </w:pPr>
            <w:r w:rsidRPr="00DC1BC7">
              <w:rPr>
                <w:rFonts w:ascii="CordiaUPC" w:hAnsi="CordiaUPC" w:cs="CordiaUPC"/>
                <w:sz w:val="26"/>
                <w:szCs w:val="26"/>
              </w:rPr>
              <w:t>(</w:t>
            </w:r>
            <w:r w:rsidR="004A3ED1">
              <w:rPr>
                <w:rFonts w:ascii="CordiaUPC" w:hAnsi="CordiaUPC" w:cs="CordiaUPC"/>
                <w:sz w:val="26"/>
                <w:szCs w:val="26"/>
              </w:rPr>
              <w:t>564</w:t>
            </w:r>
            <w:r w:rsidRPr="00DC1BC7">
              <w:rPr>
                <w:rFonts w:ascii="CordiaUPC" w:hAnsi="CordiaUPC" w:cs="CordiaUPC"/>
                <w:sz w:val="26"/>
                <w:szCs w:val="26"/>
              </w:rPr>
              <w:t>)</w:t>
            </w:r>
          </w:p>
        </w:tc>
      </w:tr>
      <w:tr w:rsidR="00C76B0F" w:rsidRPr="00F17DA4" w14:paraId="22DE257D" w14:textId="77777777" w:rsidTr="003D307F">
        <w:trPr>
          <w:trHeight w:val="245"/>
        </w:trPr>
        <w:tc>
          <w:tcPr>
            <w:tcW w:w="5904" w:type="dxa"/>
          </w:tcPr>
          <w:p w14:paraId="466757F3" w14:textId="77777777" w:rsidR="00C76B0F" w:rsidRPr="00F17DA4" w:rsidRDefault="00C76B0F" w:rsidP="00C76B0F">
            <w:pPr>
              <w:spacing w:line="240" w:lineRule="atLeast"/>
              <w:ind w:right="-109"/>
              <w:rPr>
                <w:rFonts w:ascii="CordiaUPC" w:hAnsi="CordiaUPC" w:cs="CordiaUPC"/>
                <w:color w:val="000000"/>
                <w:sz w:val="26"/>
                <w:szCs w:val="26"/>
              </w:rPr>
            </w:pPr>
            <w:r w:rsidRPr="00F17DA4">
              <w:rPr>
                <w:rFonts w:ascii="CordiaUPC" w:eastAsia="Times New Roman" w:hAnsi="CordiaUPC" w:cs="CordiaUPC"/>
                <w:sz w:val="26"/>
                <w:szCs w:val="26"/>
                <w:lang w:eastAsia="zh-CN"/>
              </w:rPr>
              <w:t>Write</w:t>
            </w:r>
            <w:r w:rsidRPr="00F17DA4">
              <w:rPr>
                <w:rFonts w:ascii="CordiaUPC" w:eastAsia="Times New Roman" w:hAnsi="CordiaUPC" w:cs="CordiaUPC"/>
                <w:sz w:val="26"/>
                <w:szCs w:val="26"/>
                <w:cs/>
                <w:lang w:eastAsia="zh-CN"/>
              </w:rPr>
              <w:t>-</w:t>
            </w:r>
            <w:r w:rsidRPr="00F17DA4">
              <w:rPr>
                <w:rFonts w:ascii="CordiaUPC" w:eastAsia="Times New Roman" w:hAnsi="CordiaUPC" w:cs="CordiaUPC"/>
                <w:sz w:val="26"/>
                <w:szCs w:val="26"/>
                <w:lang w:eastAsia="zh-CN"/>
              </w:rPr>
              <w:t>off</w:t>
            </w:r>
          </w:p>
        </w:tc>
        <w:tc>
          <w:tcPr>
            <w:tcW w:w="236" w:type="dxa"/>
          </w:tcPr>
          <w:p w14:paraId="05A5E843" w14:textId="77777777" w:rsidR="00C76B0F" w:rsidRPr="00F17DA4" w:rsidRDefault="00C76B0F" w:rsidP="00C76B0F">
            <w:pPr>
              <w:pStyle w:val="acctfourfigures"/>
              <w:spacing w:line="240" w:lineRule="atLeast"/>
              <w:ind w:left="-108" w:right="-88"/>
              <w:rPr>
                <w:rFonts w:ascii="CordiaUPC" w:hAnsi="CordiaUPC" w:cs="CordiaUPC"/>
                <w:sz w:val="26"/>
                <w:szCs w:val="26"/>
              </w:rPr>
            </w:pPr>
          </w:p>
        </w:tc>
        <w:tc>
          <w:tcPr>
            <w:tcW w:w="236" w:type="dxa"/>
          </w:tcPr>
          <w:p w14:paraId="48CC03CB" w14:textId="77777777" w:rsidR="00C76B0F" w:rsidRPr="00F17DA4" w:rsidRDefault="00C76B0F" w:rsidP="00C76B0F">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55BA5817" w14:textId="77777777" w:rsidR="00C76B0F" w:rsidRPr="00F17DA4" w:rsidRDefault="00C76B0F" w:rsidP="00C76B0F">
            <w:pPr>
              <w:pStyle w:val="acctfourfigures"/>
              <w:spacing w:line="240" w:lineRule="atLeast"/>
              <w:ind w:left="-108" w:right="-88"/>
              <w:rPr>
                <w:rFonts w:ascii="CordiaUPC" w:hAnsi="CordiaUPC" w:cs="CordiaUPC"/>
                <w:sz w:val="26"/>
                <w:szCs w:val="26"/>
              </w:rPr>
            </w:pPr>
          </w:p>
        </w:tc>
        <w:tc>
          <w:tcPr>
            <w:tcW w:w="236" w:type="dxa"/>
          </w:tcPr>
          <w:p w14:paraId="68D23FEC" w14:textId="77777777" w:rsidR="00C76B0F" w:rsidRPr="00F17DA4" w:rsidRDefault="00C76B0F" w:rsidP="00C76B0F">
            <w:pPr>
              <w:spacing w:line="240" w:lineRule="atLeast"/>
              <w:ind w:left="-108" w:right="-88"/>
              <w:jc w:val="center"/>
              <w:rPr>
                <w:rFonts w:ascii="CordiaUPC" w:hAnsi="CordiaUPC" w:cs="CordiaUPC"/>
                <w:snapToGrid w:val="0"/>
                <w:sz w:val="26"/>
                <w:szCs w:val="26"/>
                <w:lang w:val="en-US" w:eastAsia="th-TH" w:bidi="th-TH"/>
              </w:rPr>
            </w:pPr>
          </w:p>
        </w:tc>
        <w:tc>
          <w:tcPr>
            <w:tcW w:w="1152" w:type="dxa"/>
            <w:tcBorders>
              <w:bottom w:val="single" w:sz="4" w:space="0" w:color="auto"/>
            </w:tcBorders>
            <w:vAlign w:val="bottom"/>
          </w:tcPr>
          <w:p w14:paraId="64EB2B35" w14:textId="7F42730B" w:rsidR="00C76B0F" w:rsidRPr="00F17DA4" w:rsidRDefault="00C76B0F" w:rsidP="00C76B0F">
            <w:pPr>
              <w:pStyle w:val="acctfourfigures"/>
              <w:spacing w:line="240" w:lineRule="atLeast"/>
              <w:ind w:left="-108" w:right="-88"/>
              <w:rPr>
                <w:rFonts w:ascii="CordiaUPC" w:hAnsi="CordiaUPC" w:cs="CordiaUPC"/>
                <w:sz w:val="26"/>
                <w:szCs w:val="26"/>
              </w:rPr>
            </w:pPr>
            <w:r>
              <w:rPr>
                <w:rFonts w:ascii="CordiaUPC" w:hAnsi="CordiaUPC" w:cs="CordiaUPC"/>
                <w:sz w:val="26"/>
                <w:szCs w:val="26"/>
              </w:rPr>
              <w:t>(2,</w:t>
            </w:r>
            <w:r w:rsidR="004A3ED1">
              <w:rPr>
                <w:rFonts w:ascii="CordiaUPC" w:hAnsi="CordiaUPC" w:cs="CordiaUPC"/>
                <w:sz w:val="26"/>
                <w:szCs w:val="26"/>
              </w:rPr>
              <w:t>697</w:t>
            </w:r>
            <w:r>
              <w:rPr>
                <w:rFonts w:ascii="CordiaUPC" w:hAnsi="CordiaUPC" w:cs="CordiaUPC"/>
                <w:sz w:val="26"/>
                <w:szCs w:val="26"/>
              </w:rPr>
              <w:t>)</w:t>
            </w:r>
          </w:p>
        </w:tc>
        <w:tc>
          <w:tcPr>
            <w:tcW w:w="236" w:type="dxa"/>
          </w:tcPr>
          <w:p w14:paraId="2CE56E5E" w14:textId="77777777" w:rsidR="00C76B0F" w:rsidRPr="00F17DA4" w:rsidRDefault="00C76B0F" w:rsidP="00C76B0F">
            <w:pPr>
              <w:spacing w:line="240" w:lineRule="atLeast"/>
              <w:ind w:left="-108" w:right="-88"/>
              <w:jc w:val="center"/>
              <w:rPr>
                <w:rFonts w:ascii="CordiaUPC" w:hAnsi="CordiaUPC" w:cs="CordiaUPC"/>
                <w:snapToGrid w:val="0"/>
                <w:sz w:val="26"/>
                <w:szCs w:val="26"/>
                <w:lang w:val="en-US" w:eastAsia="th-TH" w:bidi="th-TH"/>
              </w:rPr>
            </w:pPr>
          </w:p>
        </w:tc>
        <w:tc>
          <w:tcPr>
            <w:tcW w:w="1152" w:type="dxa"/>
            <w:tcBorders>
              <w:bottom w:val="single" w:sz="4" w:space="0" w:color="auto"/>
            </w:tcBorders>
            <w:vAlign w:val="bottom"/>
          </w:tcPr>
          <w:p w14:paraId="78C7C504" w14:textId="1023E357" w:rsidR="00C76B0F" w:rsidRPr="00F17DA4" w:rsidRDefault="00C76B0F" w:rsidP="00C76B0F">
            <w:pPr>
              <w:pStyle w:val="acctfourfigures"/>
              <w:spacing w:line="240" w:lineRule="atLeast"/>
              <w:ind w:left="-108" w:right="-88"/>
              <w:rPr>
                <w:rFonts w:ascii="CordiaUPC" w:hAnsi="CordiaUPC" w:cs="CordiaUPC"/>
                <w:sz w:val="26"/>
                <w:szCs w:val="26"/>
              </w:rPr>
            </w:pPr>
            <w:r w:rsidRPr="00DC1BC7">
              <w:rPr>
                <w:rFonts w:ascii="CordiaUPC" w:hAnsi="CordiaUPC" w:cs="CordiaUPC"/>
                <w:sz w:val="26"/>
                <w:szCs w:val="26"/>
              </w:rPr>
              <w:t>(</w:t>
            </w:r>
            <w:r w:rsidR="004A3ED1">
              <w:rPr>
                <w:rFonts w:ascii="CordiaUPC" w:hAnsi="CordiaUPC" w:cs="CordiaUPC"/>
                <w:sz w:val="26"/>
                <w:szCs w:val="26"/>
              </w:rPr>
              <w:t>641</w:t>
            </w:r>
            <w:r w:rsidRPr="00DC1BC7">
              <w:rPr>
                <w:rFonts w:ascii="CordiaUPC" w:hAnsi="CordiaUPC" w:cs="CordiaUPC"/>
                <w:sz w:val="26"/>
                <w:szCs w:val="26"/>
              </w:rPr>
              <w:t>)</w:t>
            </w:r>
          </w:p>
        </w:tc>
      </w:tr>
      <w:tr w:rsidR="00C76B0F" w:rsidRPr="00F17DA4" w14:paraId="3C2D6B48" w14:textId="77777777" w:rsidTr="003D307F">
        <w:trPr>
          <w:trHeight w:val="245"/>
        </w:trPr>
        <w:tc>
          <w:tcPr>
            <w:tcW w:w="5904" w:type="dxa"/>
          </w:tcPr>
          <w:p w14:paraId="3F50E9C7" w14:textId="77777777" w:rsidR="00C76B0F" w:rsidRPr="00F17DA4" w:rsidRDefault="00C76B0F" w:rsidP="00C76B0F">
            <w:pPr>
              <w:spacing w:line="240" w:lineRule="atLeast"/>
              <w:ind w:right="-109"/>
              <w:rPr>
                <w:rFonts w:ascii="CordiaUPC" w:hAnsi="CordiaUPC" w:cs="CordiaUPC"/>
                <w:color w:val="000000"/>
                <w:sz w:val="26"/>
                <w:szCs w:val="26"/>
              </w:rPr>
            </w:pPr>
            <w:r w:rsidRPr="00F17DA4">
              <w:rPr>
                <w:rFonts w:ascii="CordiaUPC" w:hAnsi="CordiaUPC" w:cs="CordiaUPC"/>
                <w:b/>
                <w:bCs/>
                <w:sz w:val="26"/>
                <w:szCs w:val="26"/>
                <w:lang w:eastAsia="th-TH"/>
              </w:rPr>
              <w:t>Ending balance</w:t>
            </w:r>
          </w:p>
        </w:tc>
        <w:tc>
          <w:tcPr>
            <w:tcW w:w="236" w:type="dxa"/>
          </w:tcPr>
          <w:p w14:paraId="1E254811" w14:textId="77777777" w:rsidR="00C76B0F" w:rsidRPr="00F17DA4" w:rsidRDefault="00C76B0F" w:rsidP="00C76B0F">
            <w:pPr>
              <w:pStyle w:val="acctfourfigures"/>
              <w:spacing w:line="240" w:lineRule="atLeast"/>
              <w:ind w:left="-108" w:right="-88"/>
              <w:rPr>
                <w:rFonts w:ascii="CordiaUPC" w:hAnsi="CordiaUPC" w:cs="CordiaUPC"/>
                <w:sz w:val="26"/>
                <w:szCs w:val="26"/>
              </w:rPr>
            </w:pPr>
          </w:p>
        </w:tc>
        <w:tc>
          <w:tcPr>
            <w:tcW w:w="236" w:type="dxa"/>
          </w:tcPr>
          <w:p w14:paraId="174A86AD" w14:textId="77777777" w:rsidR="00C76B0F" w:rsidRPr="00F17DA4" w:rsidRDefault="00C76B0F" w:rsidP="00C76B0F">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211D4DCD" w14:textId="77777777" w:rsidR="00C76B0F" w:rsidRPr="00F17DA4" w:rsidRDefault="00C76B0F" w:rsidP="00C76B0F">
            <w:pPr>
              <w:pStyle w:val="acctfourfigures"/>
              <w:spacing w:line="240" w:lineRule="atLeast"/>
              <w:ind w:left="-108" w:right="-88"/>
              <w:rPr>
                <w:rFonts w:ascii="CordiaUPC" w:hAnsi="CordiaUPC" w:cs="CordiaUPC"/>
                <w:sz w:val="26"/>
                <w:szCs w:val="26"/>
              </w:rPr>
            </w:pPr>
          </w:p>
        </w:tc>
        <w:tc>
          <w:tcPr>
            <w:tcW w:w="236" w:type="dxa"/>
          </w:tcPr>
          <w:p w14:paraId="7C3E78BA" w14:textId="77777777" w:rsidR="00C76B0F" w:rsidRPr="00F17DA4" w:rsidRDefault="00C76B0F" w:rsidP="00C76B0F">
            <w:pPr>
              <w:spacing w:line="240" w:lineRule="atLeast"/>
              <w:ind w:left="-108" w:right="-88"/>
              <w:jc w:val="center"/>
              <w:rPr>
                <w:rFonts w:ascii="CordiaUPC" w:hAnsi="CordiaUPC" w:cs="CordiaUPC"/>
                <w:snapToGrid w:val="0"/>
                <w:sz w:val="26"/>
                <w:szCs w:val="26"/>
                <w:lang w:val="en-US" w:eastAsia="th-TH" w:bidi="th-TH"/>
              </w:rPr>
            </w:pPr>
          </w:p>
        </w:tc>
        <w:tc>
          <w:tcPr>
            <w:tcW w:w="1152" w:type="dxa"/>
            <w:tcBorders>
              <w:top w:val="single" w:sz="4" w:space="0" w:color="auto"/>
              <w:bottom w:val="double" w:sz="4" w:space="0" w:color="auto"/>
            </w:tcBorders>
            <w:vAlign w:val="bottom"/>
          </w:tcPr>
          <w:p w14:paraId="03AA6DD0" w14:textId="0234FDA6" w:rsidR="00C76B0F" w:rsidRPr="00F17DA4" w:rsidRDefault="00C76B0F" w:rsidP="00C76B0F">
            <w:pPr>
              <w:pStyle w:val="acctfourfigures"/>
              <w:spacing w:line="240" w:lineRule="atLeast"/>
              <w:ind w:left="-108" w:right="-88"/>
              <w:rPr>
                <w:rFonts w:ascii="CordiaUPC" w:hAnsi="CordiaUPC" w:cs="CordiaUPC"/>
                <w:b/>
                <w:bCs/>
                <w:sz w:val="26"/>
                <w:szCs w:val="26"/>
              </w:rPr>
            </w:pPr>
            <w:r>
              <w:rPr>
                <w:rFonts w:ascii="CordiaUPC" w:hAnsi="CordiaUPC" w:cs="CordiaUPC"/>
                <w:b/>
                <w:bCs/>
                <w:sz w:val="26"/>
                <w:szCs w:val="26"/>
              </w:rPr>
              <w:t>53,800</w:t>
            </w:r>
          </w:p>
        </w:tc>
        <w:tc>
          <w:tcPr>
            <w:tcW w:w="236" w:type="dxa"/>
          </w:tcPr>
          <w:p w14:paraId="3C4369F4" w14:textId="77777777" w:rsidR="00C76B0F" w:rsidRPr="00F17DA4" w:rsidRDefault="00C76B0F" w:rsidP="00C76B0F">
            <w:pPr>
              <w:spacing w:line="240" w:lineRule="atLeast"/>
              <w:ind w:left="-108" w:right="-88"/>
              <w:jc w:val="center"/>
              <w:rPr>
                <w:rFonts w:ascii="CordiaUPC" w:hAnsi="CordiaUPC" w:cs="CordiaUPC"/>
                <w:b/>
                <w:bCs/>
                <w:snapToGrid w:val="0"/>
                <w:sz w:val="26"/>
                <w:szCs w:val="26"/>
                <w:lang w:val="en-US" w:eastAsia="th-TH" w:bidi="th-TH"/>
              </w:rPr>
            </w:pPr>
          </w:p>
        </w:tc>
        <w:tc>
          <w:tcPr>
            <w:tcW w:w="1152" w:type="dxa"/>
            <w:tcBorders>
              <w:top w:val="single" w:sz="4" w:space="0" w:color="auto"/>
              <w:bottom w:val="double" w:sz="4" w:space="0" w:color="auto"/>
            </w:tcBorders>
            <w:vAlign w:val="bottom"/>
          </w:tcPr>
          <w:p w14:paraId="0144819F" w14:textId="614FA4B4" w:rsidR="00C76B0F" w:rsidRPr="00F17DA4" w:rsidRDefault="00C76B0F" w:rsidP="00C76B0F">
            <w:pPr>
              <w:pStyle w:val="acctfourfigures"/>
              <w:spacing w:line="240" w:lineRule="atLeast"/>
              <w:ind w:left="-108" w:right="-88"/>
              <w:rPr>
                <w:rFonts w:ascii="CordiaUPC" w:hAnsi="CordiaUPC" w:cs="CordiaUPC"/>
                <w:b/>
                <w:bCs/>
                <w:sz w:val="26"/>
                <w:szCs w:val="26"/>
              </w:rPr>
            </w:pPr>
            <w:r w:rsidRPr="00DC1BC7">
              <w:rPr>
                <w:rFonts w:ascii="CordiaUPC" w:hAnsi="CordiaUPC" w:cs="CordiaUPC"/>
                <w:b/>
                <w:bCs/>
                <w:sz w:val="26"/>
                <w:szCs w:val="26"/>
              </w:rPr>
              <w:t>33,527</w:t>
            </w:r>
          </w:p>
        </w:tc>
      </w:tr>
    </w:tbl>
    <w:bookmarkEnd w:id="9"/>
    <w:p w14:paraId="4A7DF57A" w14:textId="25858485" w:rsidR="00F10970" w:rsidRPr="00F17DA4" w:rsidRDefault="00F10970" w:rsidP="00F10970">
      <w:pPr>
        <w:pStyle w:val="BodyTextIndent"/>
        <w:spacing w:after="0" w:line="240" w:lineRule="atLeast"/>
        <w:ind w:left="540" w:firstLine="4"/>
        <w:jc w:val="thaiDistribute"/>
        <w:rPr>
          <w:rFonts w:ascii="CordiaUPC" w:hAnsi="CordiaUPC" w:cs="CordiaUPC"/>
          <w:sz w:val="26"/>
          <w:szCs w:val="26"/>
        </w:rPr>
      </w:pPr>
      <w:r w:rsidRPr="00F17DA4">
        <w:rPr>
          <w:rFonts w:ascii="CordiaUPC" w:hAnsi="CordiaUPC" w:cs="CordiaUPC"/>
          <w:sz w:val="26"/>
          <w:szCs w:val="26"/>
        </w:rPr>
        <w:lastRenderedPageBreak/>
        <w:t xml:space="preserve">The movements in the allowance for expected credit loss of loans to customers and accrued interest receivables during the </w:t>
      </w:r>
      <w:r>
        <w:rPr>
          <w:rFonts w:ascii="CordiaUPC" w:hAnsi="CordiaUPC" w:cs="CordiaUPC"/>
          <w:sz w:val="26"/>
          <w:szCs w:val="26"/>
        </w:rPr>
        <w:t>year</w:t>
      </w:r>
      <w:r w:rsidRPr="00F17DA4">
        <w:rPr>
          <w:rFonts w:ascii="CordiaUPC" w:hAnsi="CordiaUPC" w:cs="CordiaUPC"/>
          <w:sz w:val="26"/>
          <w:szCs w:val="26"/>
        </w:rPr>
        <w:t xml:space="preserve"> were as follows:</w:t>
      </w:r>
    </w:p>
    <w:tbl>
      <w:tblPr>
        <w:tblW w:w="9388" w:type="dxa"/>
        <w:tblInd w:w="423" w:type="dxa"/>
        <w:tblLayout w:type="fixed"/>
        <w:tblLook w:val="01E0" w:firstRow="1" w:lastRow="1" w:firstColumn="1" w:lastColumn="1" w:noHBand="0" w:noVBand="0"/>
      </w:tblPr>
      <w:tblGrid>
        <w:gridCol w:w="5904"/>
        <w:gridCol w:w="236"/>
        <w:gridCol w:w="236"/>
        <w:gridCol w:w="236"/>
        <w:gridCol w:w="236"/>
        <w:gridCol w:w="1152"/>
        <w:gridCol w:w="236"/>
        <w:gridCol w:w="1152"/>
      </w:tblGrid>
      <w:tr w:rsidR="00F10970" w:rsidRPr="00F17DA4" w14:paraId="2CDB2BA4" w14:textId="77777777" w:rsidTr="00FC734F">
        <w:trPr>
          <w:trHeight w:val="245"/>
        </w:trPr>
        <w:tc>
          <w:tcPr>
            <w:tcW w:w="5904" w:type="dxa"/>
          </w:tcPr>
          <w:p w14:paraId="5D3F2BED" w14:textId="77777777" w:rsidR="00F10970" w:rsidRPr="00F17DA4" w:rsidRDefault="00F10970" w:rsidP="00FC734F">
            <w:pPr>
              <w:spacing w:line="240" w:lineRule="atLeast"/>
              <w:ind w:right="-109"/>
              <w:rPr>
                <w:rFonts w:ascii="CordiaUPC" w:hAnsi="CordiaUPC" w:cs="CordiaUPC"/>
                <w:sz w:val="26"/>
                <w:szCs w:val="26"/>
              </w:rPr>
            </w:pPr>
          </w:p>
        </w:tc>
        <w:tc>
          <w:tcPr>
            <w:tcW w:w="236" w:type="dxa"/>
          </w:tcPr>
          <w:p w14:paraId="5B84FE6F" w14:textId="77777777" w:rsidR="00F10970" w:rsidRPr="00F17DA4" w:rsidRDefault="00F10970" w:rsidP="00FC734F">
            <w:pPr>
              <w:pStyle w:val="acctfourfigures"/>
              <w:tabs>
                <w:tab w:val="clear" w:pos="765"/>
              </w:tabs>
              <w:spacing w:line="240" w:lineRule="atLeast"/>
              <w:ind w:left="-108" w:right="-88"/>
              <w:jc w:val="center"/>
              <w:rPr>
                <w:rFonts w:ascii="CordiaUPC" w:hAnsi="CordiaUPC" w:cs="CordiaUPC"/>
                <w:sz w:val="26"/>
                <w:szCs w:val="26"/>
                <w:lang w:val="en-US"/>
              </w:rPr>
            </w:pPr>
          </w:p>
        </w:tc>
        <w:tc>
          <w:tcPr>
            <w:tcW w:w="236" w:type="dxa"/>
          </w:tcPr>
          <w:p w14:paraId="1821D247" w14:textId="77777777" w:rsidR="00F10970" w:rsidRPr="00F17DA4" w:rsidRDefault="00F10970" w:rsidP="00FC734F">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648C9B1F" w14:textId="77777777" w:rsidR="00F10970" w:rsidRPr="00F17DA4" w:rsidRDefault="00F10970" w:rsidP="00FC734F">
            <w:pPr>
              <w:pStyle w:val="acctfourfigures"/>
              <w:tabs>
                <w:tab w:val="clear" w:pos="765"/>
              </w:tabs>
              <w:spacing w:line="240" w:lineRule="atLeast"/>
              <w:ind w:left="-108" w:right="-88"/>
              <w:jc w:val="center"/>
              <w:rPr>
                <w:rFonts w:ascii="CordiaUPC" w:hAnsi="CordiaUPC" w:cs="CordiaUPC"/>
                <w:sz w:val="26"/>
                <w:szCs w:val="26"/>
              </w:rPr>
            </w:pPr>
          </w:p>
        </w:tc>
        <w:tc>
          <w:tcPr>
            <w:tcW w:w="236" w:type="dxa"/>
          </w:tcPr>
          <w:p w14:paraId="0127F059" w14:textId="77777777" w:rsidR="00F10970" w:rsidRPr="00F17DA4" w:rsidRDefault="00F10970" w:rsidP="00FC734F">
            <w:pPr>
              <w:spacing w:line="240" w:lineRule="atLeast"/>
              <w:ind w:left="-108" w:right="-88"/>
              <w:jc w:val="center"/>
              <w:rPr>
                <w:rFonts w:ascii="CordiaUPC" w:hAnsi="CordiaUPC" w:cs="CordiaUPC"/>
                <w:snapToGrid w:val="0"/>
                <w:sz w:val="26"/>
                <w:szCs w:val="26"/>
                <w:lang w:val="en-US" w:eastAsia="th-TH" w:bidi="th-TH"/>
              </w:rPr>
            </w:pPr>
          </w:p>
        </w:tc>
        <w:tc>
          <w:tcPr>
            <w:tcW w:w="1152" w:type="dxa"/>
          </w:tcPr>
          <w:p w14:paraId="743C3203" w14:textId="77777777" w:rsidR="00F10970" w:rsidRPr="00F17DA4" w:rsidRDefault="00F10970" w:rsidP="00FC734F">
            <w:pPr>
              <w:pStyle w:val="acctfourfigures"/>
              <w:tabs>
                <w:tab w:val="clear" w:pos="765"/>
              </w:tabs>
              <w:spacing w:line="240" w:lineRule="atLeast"/>
              <w:ind w:left="-108" w:right="-141"/>
              <w:jc w:val="center"/>
              <w:rPr>
                <w:rFonts w:ascii="CordiaUPC" w:hAnsi="CordiaUPC" w:cs="CordiaUPC"/>
                <w:b/>
                <w:bCs/>
                <w:sz w:val="26"/>
                <w:szCs w:val="26"/>
                <w:lang w:val="en-US"/>
              </w:rPr>
            </w:pPr>
            <w:r w:rsidRPr="00F17DA4">
              <w:rPr>
                <w:rFonts w:ascii="CordiaUPC" w:hAnsi="CordiaUPC" w:cs="CordiaUPC"/>
                <w:b/>
                <w:bCs/>
                <w:sz w:val="26"/>
                <w:szCs w:val="26"/>
                <w:lang w:val="en-US"/>
              </w:rPr>
              <w:t>Consolidated</w:t>
            </w:r>
          </w:p>
        </w:tc>
        <w:tc>
          <w:tcPr>
            <w:tcW w:w="236" w:type="dxa"/>
          </w:tcPr>
          <w:p w14:paraId="44579952" w14:textId="77777777" w:rsidR="00F10970" w:rsidRPr="00F17DA4" w:rsidRDefault="00F10970" w:rsidP="00FC734F">
            <w:pPr>
              <w:spacing w:line="240" w:lineRule="atLeast"/>
              <w:ind w:left="-108" w:right="-88"/>
              <w:jc w:val="center"/>
              <w:rPr>
                <w:rFonts w:ascii="CordiaUPC" w:hAnsi="CordiaUPC" w:cs="CordiaUPC"/>
                <w:b/>
                <w:bCs/>
                <w:snapToGrid w:val="0"/>
                <w:sz w:val="26"/>
                <w:szCs w:val="26"/>
                <w:lang w:val="en-US" w:eastAsia="th-TH" w:bidi="th-TH"/>
              </w:rPr>
            </w:pPr>
          </w:p>
        </w:tc>
        <w:tc>
          <w:tcPr>
            <w:tcW w:w="1152" w:type="dxa"/>
          </w:tcPr>
          <w:p w14:paraId="6FA1CA4F" w14:textId="77777777" w:rsidR="00F10970" w:rsidRPr="00F17DA4" w:rsidRDefault="00F10970" w:rsidP="00FC734F">
            <w:pPr>
              <w:pStyle w:val="acctfourfigures"/>
              <w:tabs>
                <w:tab w:val="clear" w:pos="765"/>
              </w:tabs>
              <w:spacing w:line="240" w:lineRule="atLeast"/>
              <w:ind w:left="-108" w:right="-88"/>
              <w:jc w:val="center"/>
              <w:rPr>
                <w:rFonts w:ascii="CordiaUPC" w:hAnsi="CordiaUPC" w:cs="CordiaUPC"/>
                <w:b/>
                <w:bCs/>
                <w:sz w:val="26"/>
                <w:szCs w:val="26"/>
              </w:rPr>
            </w:pPr>
            <w:r w:rsidRPr="00F17DA4">
              <w:rPr>
                <w:rFonts w:ascii="CordiaUPC" w:hAnsi="CordiaUPC" w:cs="CordiaUPC"/>
                <w:b/>
                <w:bCs/>
                <w:sz w:val="26"/>
                <w:szCs w:val="26"/>
              </w:rPr>
              <w:t>Bank only</w:t>
            </w:r>
          </w:p>
        </w:tc>
      </w:tr>
      <w:tr w:rsidR="00F10970" w:rsidRPr="00F17DA4" w14:paraId="3E8FC103" w14:textId="77777777" w:rsidTr="00FC734F">
        <w:trPr>
          <w:trHeight w:val="245"/>
        </w:trPr>
        <w:tc>
          <w:tcPr>
            <w:tcW w:w="5904" w:type="dxa"/>
          </w:tcPr>
          <w:p w14:paraId="6F25FEA1" w14:textId="33484D31" w:rsidR="00F10970" w:rsidRPr="00F17DA4" w:rsidRDefault="00F10970" w:rsidP="00FC734F">
            <w:pPr>
              <w:spacing w:line="240" w:lineRule="atLeast"/>
              <w:ind w:right="-109"/>
              <w:rPr>
                <w:rFonts w:ascii="CordiaUPC" w:hAnsi="CordiaUPC" w:cs="CordiaUPC"/>
                <w:b/>
                <w:bCs/>
                <w:i/>
                <w:iCs/>
                <w:sz w:val="26"/>
                <w:szCs w:val="26"/>
              </w:rPr>
            </w:pPr>
            <w:r>
              <w:rPr>
                <w:rFonts w:ascii="CordiaUPC" w:hAnsi="CordiaUPC" w:cs="CordiaUPC"/>
                <w:b/>
                <w:bCs/>
                <w:i/>
                <w:iCs/>
                <w:sz w:val="26"/>
                <w:szCs w:val="26"/>
              </w:rPr>
              <w:t>For the year</w:t>
            </w:r>
            <w:r w:rsidRPr="00F17DA4">
              <w:rPr>
                <w:rFonts w:ascii="CordiaUPC" w:hAnsi="CordiaUPC" w:cs="CordiaUPC"/>
                <w:b/>
                <w:bCs/>
                <w:i/>
                <w:iCs/>
                <w:sz w:val="26"/>
                <w:szCs w:val="26"/>
              </w:rPr>
              <w:t xml:space="preserve"> ended 31 </w:t>
            </w:r>
            <w:r>
              <w:rPr>
                <w:rFonts w:ascii="CordiaUPC" w:hAnsi="CordiaUPC" w:cs="CordiaUPC"/>
                <w:b/>
                <w:bCs/>
                <w:i/>
                <w:iCs/>
                <w:sz w:val="26"/>
                <w:szCs w:val="26"/>
              </w:rPr>
              <w:t>December</w:t>
            </w:r>
            <w:r w:rsidRPr="00F17DA4">
              <w:rPr>
                <w:rFonts w:ascii="CordiaUPC" w:hAnsi="CordiaUPC" w:cs="CordiaUPC"/>
                <w:b/>
                <w:bCs/>
                <w:i/>
                <w:iCs/>
                <w:sz w:val="26"/>
                <w:szCs w:val="26"/>
              </w:rPr>
              <w:t xml:space="preserve"> 20</w:t>
            </w:r>
            <w:r>
              <w:rPr>
                <w:rFonts w:ascii="CordiaUPC" w:hAnsi="CordiaUPC" w:cs="CordiaUPC"/>
                <w:b/>
                <w:bCs/>
                <w:i/>
                <w:iCs/>
                <w:sz w:val="26"/>
                <w:szCs w:val="26"/>
              </w:rPr>
              <w:t>20</w:t>
            </w:r>
          </w:p>
        </w:tc>
        <w:tc>
          <w:tcPr>
            <w:tcW w:w="236" w:type="dxa"/>
          </w:tcPr>
          <w:p w14:paraId="1FA64E57" w14:textId="77777777" w:rsidR="00F10970" w:rsidRPr="00F17DA4" w:rsidRDefault="00F10970" w:rsidP="00FC734F">
            <w:pPr>
              <w:pStyle w:val="acctfourfigures"/>
              <w:tabs>
                <w:tab w:val="clear" w:pos="765"/>
              </w:tabs>
              <w:spacing w:line="240" w:lineRule="atLeast"/>
              <w:ind w:left="-108" w:right="-88"/>
              <w:jc w:val="center"/>
              <w:rPr>
                <w:rFonts w:ascii="CordiaUPC" w:hAnsi="CordiaUPC" w:cs="CordiaUPC"/>
                <w:sz w:val="26"/>
                <w:szCs w:val="26"/>
                <w:lang w:val="en-US"/>
              </w:rPr>
            </w:pPr>
          </w:p>
        </w:tc>
        <w:tc>
          <w:tcPr>
            <w:tcW w:w="236" w:type="dxa"/>
          </w:tcPr>
          <w:p w14:paraId="4A183027" w14:textId="77777777" w:rsidR="00F10970" w:rsidRPr="00F17DA4" w:rsidRDefault="00F10970" w:rsidP="00FC734F">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1CFC2C20" w14:textId="77777777" w:rsidR="00F10970" w:rsidRPr="00F17DA4" w:rsidRDefault="00F10970" w:rsidP="00FC734F">
            <w:pPr>
              <w:pStyle w:val="acctfourfigures"/>
              <w:tabs>
                <w:tab w:val="clear" w:pos="765"/>
              </w:tabs>
              <w:spacing w:line="240" w:lineRule="atLeast"/>
              <w:ind w:left="-108" w:right="-88"/>
              <w:jc w:val="center"/>
              <w:rPr>
                <w:rFonts w:ascii="CordiaUPC" w:hAnsi="CordiaUPC" w:cs="CordiaUPC"/>
                <w:sz w:val="26"/>
                <w:szCs w:val="26"/>
              </w:rPr>
            </w:pPr>
          </w:p>
        </w:tc>
        <w:tc>
          <w:tcPr>
            <w:tcW w:w="236" w:type="dxa"/>
          </w:tcPr>
          <w:p w14:paraId="113586F1" w14:textId="77777777" w:rsidR="00F10970" w:rsidRPr="00F17DA4" w:rsidRDefault="00F10970" w:rsidP="00FC734F">
            <w:pPr>
              <w:spacing w:line="240" w:lineRule="atLeast"/>
              <w:ind w:left="-108" w:right="-88"/>
              <w:jc w:val="center"/>
              <w:rPr>
                <w:rFonts w:ascii="CordiaUPC" w:hAnsi="CordiaUPC" w:cs="CordiaUPC"/>
                <w:snapToGrid w:val="0"/>
                <w:sz w:val="26"/>
                <w:szCs w:val="26"/>
                <w:lang w:val="en-US" w:eastAsia="th-TH" w:bidi="th-TH"/>
              </w:rPr>
            </w:pPr>
          </w:p>
        </w:tc>
        <w:tc>
          <w:tcPr>
            <w:tcW w:w="2540" w:type="dxa"/>
            <w:gridSpan w:val="3"/>
          </w:tcPr>
          <w:p w14:paraId="4D8691AF" w14:textId="77777777" w:rsidR="00F10970" w:rsidRPr="00F17DA4" w:rsidRDefault="00F10970" w:rsidP="00FC734F">
            <w:pPr>
              <w:pStyle w:val="acctfourfigures"/>
              <w:tabs>
                <w:tab w:val="clear" w:pos="765"/>
              </w:tabs>
              <w:spacing w:line="240" w:lineRule="atLeast"/>
              <w:ind w:left="-108" w:right="-88"/>
              <w:jc w:val="center"/>
              <w:rPr>
                <w:rFonts w:ascii="CordiaUPC" w:hAnsi="CordiaUPC" w:cs="CordiaUPC"/>
                <w:sz w:val="26"/>
                <w:szCs w:val="26"/>
              </w:rPr>
            </w:pPr>
            <w:r w:rsidRPr="00F17DA4">
              <w:rPr>
                <w:rFonts w:ascii="CordiaUPC" w:hAnsi="CordiaUPC" w:cs="CordiaUPC"/>
                <w:i/>
                <w:iCs/>
                <w:snapToGrid w:val="0"/>
                <w:sz w:val="26"/>
                <w:szCs w:val="26"/>
                <w:lang w:val="en-US" w:eastAsia="th-TH" w:bidi="th-TH"/>
              </w:rPr>
              <w:t>(in million Baht)</w:t>
            </w:r>
          </w:p>
        </w:tc>
      </w:tr>
      <w:tr w:rsidR="00F10970" w:rsidRPr="00F17DA4" w14:paraId="68133CA4" w14:textId="77777777" w:rsidTr="00FC734F">
        <w:trPr>
          <w:trHeight w:hRule="exact" w:val="115"/>
        </w:trPr>
        <w:tc>
          <w:tcPr>
            <w:tcW w:w="5904" w:type="dxa"/>
          </w:tcPr>
          <w:p w14:paraId="2BEC7326" w14:textId="77777777" w:rsidR="00F10970" w:rsidRPr="00F17DA4" w:rsidRDefault="00F10970" w:rsidP="00FC734F">
            <w:pPr>
              <w:spacing w:line="240" w:lineRule="atLeast"/>
              <w:ind w:right="-109"/>
              <w:rPr>
                <w:rFonts w:ascii="CordiaUPC" w:hAnsi="CordiaUPC" w:cs="CordiaUPC"/>
                <w:b/>
                <w:bCs/>
                <w:sz w:val="26"/>
                <w:szCs w:val="26"/>
              </w:rPr>
            </w:pPr>
          </w:p>
        </w:tc>
        <w:tc>
          <w:tcPr>
            <w:tcW w:w="236" w:type="dxa"/>
          </w:tcPr>
          <w:p w14:paraId="290A313A" w14:textId="77777777" w:rsidR="00F10970" w:rsidRPr="00F17DA4" w:rsidRDefault="00F10970" w:rsidP="00FC734F">
            <w:pPr>
              <w:pStyle w:val="acctfourfigures"/>
              <w:tabs>
                <w:tab w:val="clear" w:pos="765"/>
              </w:tabs>
              <w:spacing w:line="240" w:lineRule="atLeast"/>
              <w:ind w:left="-108" w:right="-88"/>
              <w:jc w:val="center"/>
              <w:rPr>
                <w:rFonts w:ascii="CordiaUPC" w:hAnsi="CordiaUPC" w:cs="CordiaUPC"/>
                <w:sz w:val="26"/>
                <w:szCs w:val="26"/>
                <w:lang w:val="en-US"/>
              </w:rPr>
            </w:pPr>
          </w:p>
        </w:tc>
        <w:tc>
          <w:tcPr>
            <w:tcW w:w="236" w:type="dxa"/>
          </w:tcPr>
          <w:p w14:paraId="070F4F4C" w14:textId="77777777" w:rsidR="00F10970" w:rsidRPr="00F17DA4" w:rsidRDefault="00F10970" w:rsidP="00FC734F">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7161C630" w14:textId="77777777" w:rsidR="00F10970" w:rsidRPr="00F17DA4" w:rsidRDefault="00F10970" w:rsidP="00FC734F">
            <w:pPr>
              <w:pStyle w:val="acctfourfigures"/>
              <w:tabs>
                <w:tab w:val="clear" w:pos="765"/>
              </w:tabs>
              <w:spacing w:line="240" w:lineRule="atLeast"/>
              <w:ind w:left="-108" w:right="-88"/>
              <w:jc w:val="center"/>
              <w:rPr>
                <w:rFonts w:ascii="CordiaUPC" w:hAnsi="CordiaUPC" w:cs="CordiaUPC"/>
                <w:sz w:val="26"/>
                <w:szCs w:val="26"/>
              </w:rPr>
            </w:pPr>
          </w:p>
        </w:tc>
        <w:tc>
          <w:tcPr>
            <w:tcW w:w="236" w:type="dxa"/>
          </w:tcPr>
          <w:p w14:paraId="4EFD0663" w14:textId="77777777" w:rsidR="00F10970" w:rsidRPr="00F17DA4" w:rsidRDefault="00F10970" w:rsidP="00FC734F">
            <w:pPr>
              <w:spacing w:line="240" w:lineRule="atLeast"/>
              <w:ind w:left="-108" w:right="-88"/>
              <w:jc w:val="center"/>
              <w:rPr>
                <w:rFonts w:ascii="CordiaUPC" w:hAnsi="CordiaUPC" w:cs="CordiaUPC"/>
                <w:snapToGrid w:val="0"/>
                <w:sz w:val="26"/>
                <w:szCs w:val="26"/>
                <w:lang w:val="en-US" w:eastAsia="th-TH" w:bidi="th-TH"/>
              </w:rPr>
            </w:pPr>
          </w:p>
        </w:tc>
        <w:tc>
          <w:tcPr>
            <w:tcW w:w="1152" w:type="dxa"/>
          </w:tcPr>
          <w:p w14:paraId="5BEAF3FB" w14:textId="77777777" w:rsidR="00F10970" w:rsidRPr="00F17DA4" w:rsidRDefault="00F10970" w:rsidP="00FC734F">
            <w:pPr>
              <w:pStyle w:val="acctfourfigures"/>
              <w:tabs>
                <w:tab w:val="clear" w:pos="765"/>
              </w:tabs>
              <w:spacing w:line="240" w:lineRule="atLeast"/>
              <w:ind w:left="-108" w:right="-141"/>
              <w:jc w:val="center"/>
              <w:rPr>
                <w:rFonts w:ascii="CordiaUPC" w:hAnsi="CordiaUPC" w:cs="CordiaUPC"/>
                <w:sz w:val="26"/>
                <w:szCs w:val="26"/>
                <w:cs/>
                <w:lang w:val="en-US" w:bidi="th-TH"/>
              </w:rPr>
            </w:pPr>
          </w:p>
        </w:tc>
        <w:tc>
          <w:tcPr>
            <w:tcW w:w="236" w:type="dxa"/>
          </w:tcPr>
          <w:p w14:paraId="5F9ED33A" w14:textId="77777777" w:rsidR="00F10970" w:rsidRPr="00F17DA4" w:rsidRDefault="00F10970" w:rsidP="00FC734F">
            <w:pPr>
              <w:spacing w:line="240" w:lineRule="atLeast"/>
              <w:ind w:left="-108" w:right="-88"/>
              <w:jc w:val="center"/>
              <w:rPr>
                <w:rFonts w:ascii="CordiaUPC" w:hAnsi="CordiaUPC" w:cs="CordiaUPC"/>
                <w:snapToGrid w:val="0"/>
                <w:sz w:val="26"/>
                <w:szCs w:val="26"/>
                <w:lang w:val="en-US" w:eastAsia="th-TH" w:bidi="th-TH"/>
              </w:rPr>
            </w:pPr>
          </w:p>
        </w:tc>
        <w:tc>
          <w:tcPr>
            <w:tcW w:w="1152" w:type="dxa"/>
          </w:tcPr>
          <w:p w14:paraId="6B1A3940" w14:textId="77777777" w:rsidR="00F10970" w:rsidRPr="00F17DA4" w:rsidRDefault="00F10970" w:rsidP="00FC734F">
            <w:pPr>
              <w:pStyle w:val="acctfourfigures"/>
              <w:tabs>
                <w:tab w:val="clear" w:pos="765"/>
              </w:tabs>
              <w:spacing w:line="240" w:lineRule="atLeast"/>
              <w:ind w:left="-108" w:right="-88"/>
              <w:jc w:val="center"/>
              <w:rPr>
                <w:rFonts w:ascii="CordiaUPC" w:hAnsi="CordiaUPC" w:cs="CordiaUPC"/>
                <w:sz w:val="26"/>
                <w:szCs w:val="26"/>
              </w:rPr>
            </w:pPr>
          </w:p>
        </w:tc>
      </w:tr>
      <w:tr w:rsidR="006C1C8C" w:rsidRPr="00F17DA4" w14:paraId="5AC20101" w14:textId="77777777" w:rsidTr="00FC734F">
        <w:trPr>
          <w:trHeight w:val="245"/>
        </w:trPr>
        <w:tc>
          <w:tcPr>
            <w:tcW w:w="5904" w:type="dxa"/>
          </w:tcPr>
          <w:p w14:paraId="450A4B1A" w14:textId="55EF37C2" w:rsidR="006C1C8C" w:rsidRPr="00F17DA4" w:rsidRDefault="006C1C8C" w:rsidP="006C1C8C">
            <w:pPr>
              <w:spacing w:line="240" w:lineRule="atLeast"/>
              <w:ind w:right="-109"/>
              <w:rPr>
                <w:rFonts w:ascii="CordiaUPC" w:hAnsi="CordiaUPC" w:cs="CordiaUPC"/>
                <w:sz w:val="26"/>
                <w:szCs w:val="26"/>
              </w:rPr>
            </w:pPr>
            <w:r w:rsidRPr="00F17DA4">
              <w:rPr>
                <w:rFonts w:ascii="CordiaUPC" w:hAnsi="CordiaUPC" w:cs="CordiaUPC"/>
                <w:spacing w:val="-4"/>
                <w:sz w:val="26"/>
                <w:szCs w:val="26"/>
                <w:lang w:eastAsia="th-TH"/>
              </w:rPr>
              <w:t>Beginning balance</w:t>
            </w:r>
            <w:r w:rsidRPr="00F17DA4">
              <w:rPr>
                <w:rFonts w:ascii="CordiaUPC" w:hAnsi="CordiaUPC" w:cs="CordiaUPC"/>
                <w:spacing w:val="-6"/>
                <w:sz w:val="26"/>
                <w:szCs w:val="26"/>
                <w:lang w:eastAsia="th-TH"/>
              </w:rPr>
              <w:t xml:space="preserve"> </w:t>
            </w:r>
          </w:p>
        </w:tc>
        <w:tc>
          <w:tcPr>
            <w:tcW w:w="236" w:type="dxa"/>
          </w:tcPr>
          <w:p w14:paraId="36EFF106" w14:textId="77777777" w:rsidR="006C1C8C" w:rsidRPr="00F17DA4" w:rsidRDefault="006C1C8C" w:rsidP="006C1C8C">
            <w:pPr>
              <w:pStyle w:val="acctfourfigures"/>
              <w:spacing w:line="240" w:lineRule="atLeast"/>
              <w:ind w:left="-108" w:right="-88"/>
              <w:rPr>
                <w:rFonts w:ascii="CordiaUPC" w:hAnsi="CordiaUPC" w:cs="CordiaUPC"/>
                <w:sz w:val="26"/>
                <w:szCs w:val="26"/>
              </w:rPr>
            </w:pPr>
          </w:p>
        </w:tc>
        <w:tc>
          <w:tcPr>
            <w:tcW w:w="236" w:type="dxa"/>
          </w:tcPr>
          <w:p w14:paraId="2DFE3F15" w14:textId="77777777" w:rsidR="006C1C8C" w:rsidRPr="00F17DA4" w:rsidRDefault="006C1C8C" w:rsidP="006C1C8C">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0DC6E28C" w14:textId="77777777" w:rsidR="006C1C8C" w:rsidRPr="00F17DA4" w:rsidRDefault="006C1C8C" w:rsidP="006C1C8C">
            <w:pPr>
              <w:pStyle w:val="acctfourfigures"/>
              <w:spacing w:line="240" w:lineRule="atLeast"/>
              <w:ind w:left="-108" w:right="-88"/>
              <w:rPr>
                <w:rFonts w:ascii="CordiaUPC" w:hAnsi="CordiaUPC" w:cs="CordiaUPC"/>
                <w:sz w:val="26"/>
                <w:szCs w:val="26"/>
              </w:rPr>
            </w:pPr>
          </w:p>
        </w:tc>
        <w:tc>
          <w:tcPr>
            <w:tcW w:w="236" w:type="dxa"/>
          </w:tcPr>
          <w:p w14:paraId="21EDC723" w14:textId="77777777" w:rsidR="006C1C8C" w:rsidRPr="00F17DA4" w:rsidRDefault="006C1C8C" w:rsidP="006C1C8C">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39FD5EFC" w14:textId="4E006ECC" w:rsidR="006C1C8C" w:rsidRPr="00F17DA4" w:rsidRDefault="006C1C8C" w:rsidP="006C1C8C">
            <w:pPr>
              <w:pStyle w:val="acctfourfigures"/>
              <w:spacing w:line="240" w:lineRule="atLeast"/>
              <w:ind w:left="-108" w:right="-88"/>
              <w:rPr>
                <w:rFonts w:ascii="CordiaUPC" w:hAnsi="CordiaUPC" w:cs="CordiaUPC"/>
                <w:sz w:val="26"/>
                <w:szCs w:val="26"/>
                <w:lang w:val="en-US" w:bidi="th-TH"/>
              </w:rPr>
            </w:pPr>
            <w:r>
              <w:rPr>
                <w:rFonts w:ascii="CordiaUPC" w:hAnsi="CordiaUPC" w:cs="CordiaUPC"/>
                <w:sz w:val="26"/>
                <w:szCs w:val="26"/>
              </w:rPr>
              <w:t>44,423</w:t>
            </w:r>
          </w:p>
        </w:tc>
        <w:tc>
          <w:tcPr>
            <w:tcW w:w="236" w:type="dxa"/>
            <w:vAlign w:val="bottom"/>
          </w:tcPr>
          <w:p w14:paraId="4831B825" w14:textId="77777777" w:rsidR="006C1C8C" w:rsidRPr="00F17DA4" w:rsidRDefault="006C1C8C" w:rsidP="006C1C8C">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36725209" w14:textId="01A75657" w:rsidR="006C1C8C" w:rsidRPr="00F17DA4" w:rsidRDefault="006C1C8C" w:rsidP="006C1C8C">
            <w:pPr>
              <w:pStyle w:val="acctfourfigures"/>
              <w:spacing w:line="240" w:lineRule="atLeast"/>
              <w:ind w:left="-108" w:right="-88"/>
              <w:rPr>
                <w:rFonts w:ascii="CordiaUPC" w:hAnsi="CordiaUPC" w:cs="CordiaUPC"/>
                <w:sz w:val="26"/>
                <w:szCs w:val="26"/>
              </w:rPr>
            </w:pPr>
            <w:r>
              <w:rPr>
                <w:rFonts w:ascii="CordiaUPC" w:hAnsi="CordiaUPC" w:cs="CordiaUPC"/>
                <w:sz w:val="26"/>
                <w:szCs w:val="26"/>
              </w:rPr>
              <w:t>24,641</w:t>
            </w:r>
          </w:p>
        </w:tc>
      </w:tr>
      <w:tr w:rsidR="0063042B" w:rsidRPr="00F17DA4" w14:paraId="6D97744A" w14:textId="77777777" w:rsidTr="00FC734F">
        <w:trPr>
          <w:trHeight w:val="245"/>
        </w:trPr>
        <w:tc>
          <w:tcPr>
            <w:tcW w:w="5904" w:type="dxa"/>
          </w:tcPr>
          <w:p w14:paraId="5FAD661E" w14:textId="77777777" w:rsidR="0063042B" w:rsidRPr="00F17DA4" w:rsidRDefault="0063042B" w:rsidP="0063042B">
            <w:pPr>
              <w:spacing w:line="240" w:lineRule="atLeast"/>
              <w:ind w:right="-109"/>
              <w:rPr>
                <w:rFonts w:ascii="CordiaUPC" w:hAnsi="CordiaUPC" w:cs="CordiaUPC"/>
                <w:sz w:val="26"/>
                <w:szCs w:val="26"/>
                <w:lang w:eastAsia="th-TH"/>
              </w:rPr>
            </w:pPr>
            <w:r w:rsidRPr="00F17DA4">
              <w:rPr>
                <w:rFonts w:ascii="CordiaUPC" w:eastAsia="Times New Roman" w:hAnsi="CordiaUPC" w:cs="CordiaUPC"/>
                <w:sz w:val="26"/>
                <w:szCs w:val="26"/>
                <w:lang w:eastAsia="zh-CN"/>
              </w:rPr>
              <w:t>Changes from stage reclassification</w:t>
            </w:r>
          </w:p>
        </w:tc>
        <w:tc>
          <w:tcPr>
            <w:tcW w:w="236" w:type="dxa"/>
          </w:tcPr>
          <w:p w14:paraId="1A33762D" w14:textId="77777777" w:rsidR="0063042B" w:rsidRPr="00F17DA4" w:rsidRDefault="0063042B" w:rsidP="0063042B">
            <w:pPr>
              <w:pStyle w:val="acctfourfigures"/>
              <w:spacing w:line="240" w:lineRule="atLeast"/>
              <w:ind w:left="-108" w:right="-88"/>
              <w:rPr>
                <w:rFonts w:ascii="CordiaUPC" w:hAnsi="CordiaUPC" w:cs="CordiaUPC"/>
                <w:sz w:val="26"/>
                <w:szCs w:val="26"/>
              </w:rPr>
            </w:pPr>
          </w:p>
        </w:tc>
        <w:tc>
          <w:tcPr>
            <w:tcW w:w="236" w:type="dxa"/>
          </w:tcPr>
          <w:p w14:paraId="434957B1" w14:textId="77777777" w:rsidR="0063042B" w:rsidRPr="00F17DA4" w:rsidRDefault="0063042B" w:rsidP="0063042B">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6FB5F5BE" w14:textId="77777777" w:rsidR="0063042B" w:rsidRPr="00F17DA4" w:rsidRDefault="0063042B" w:rsidP="0063042B">
            <w:pPr>
              <w:pStyle w:val="acctfourfigures"/>
              <w:spacing w:line="240" w:lineRule="atLeast"/>
              <w:ind w:left="-108" w:right="-88"/>
              <w:rPr>
                <w:rFonts w:ascii="CordiaUPC" w:hAnsi="CordiaUPC" w:cs="CordiaUPC"/>
                <w:sz w:val="26"/>
                <w:szCs w:val="26"/>
              </w:rPr>
            </w:pPr>
          </w:p>
        </w:tc>
        <w:tc>
          <w:tcPr>
            <w:tcW w:w="236" w:type="dxa"/>
          </w:tcPr>
          <w:p w14:paraId="32A16F10" w14:textId="77777777" w:rsidR="0063042B" w:rsidRPr="00F17DA4" w:rsidRDefault="0063042B" w:rsidP="0063042B">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762E8829" w14:textId="3F85E8F8" w:rsidR="0063042B" w:rsidRPr="00766D8C" w:rsidRDefault="0063042B" w:rsidP="0063042B">
            <w:pPr>
              <w:pStyle w:val="acctfourfigures"/>
              <w:spacing w:line="240" w:lineRule="atLeast"/>
              <w:ind w:left="-108" w:right="-88"/>
              <w:rPr>
                <w:rFonts w:ascii="CordiaUPC" w:hAnsi="CordiaUPC" w:cs="CordiaUPC"/>
                <w:sz w:val="26"/>
                <w:szCs w:val="26"/>
              </w:rPr>
            </w:pPr>
            <w:r w:rsidRPr="00766D8C">
              <w:rPr>
                <w:rFonts w:ascii="CordiaUPC" w:hAnsi="CordiaUPC" w:cs="CordiaUPC"/>
                <w:sz w:val="26"/>
                <w:szCs w:val="26"/>
              </w:rPr>
              <w:t>12,109</w:t>
            </w:r>
          </w:p>
        </w:tc>
        <w:tc>
          <w:tcPr>
            <w:tcW w:w="236" w:type="dxa"/>
            <w:vAlign w:val="bottom"/>
          </w:tcPr>
          <w:p w14:paraId="722A7471" w14:textId="77777777" w:rsidR="0063042B" w:rsidRPr="00766D8C" w:rsidRDefault="0063042B" w:rsidP="0063042B">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61C21473" w14:textId="3B5BB6F7" w:rsidR="0063042B" w:rsidRPr="00766D8C" w:rsidRDefault="0063042B" w:rsidP="0063042B">
            <w:pPr>
              <w:pStyle w:val="acctfourfigures"/>
              <w:spacing w:line="240" w:lineRule="atLeast"/>
              <w:ind w:left="-108" w:right="-88"/>
              <w:rPr>
                <w:rFonts w:ascii="CordiaUPC" w:hAnsi="CordiaUPC" w:cs="CordiaUPC"/>
                <w:sz w:val="26"/>
                <w:szCs w:val="26"/>
              </w:rPr>
            </w:pPr>
            <w:r w:rsidRPr="00766D8C">
              <w:rPr>
                <w:rFonts w:ascii="CordiaUPC" w:hAnsi="CordiaUPC" w:cs="CordiaUPC"/>
                <w:sz w:val="26"/>
                <w:szCs w:val="26"/>
              </w:rPr>
              <w:t>6,958</w:t>
            </w:r>
          </w:p>
        </w:tc>
      </w:tr>
      <w:tr w:rsidR="0063042B" w:rsidRPr="00F17DA4" w14:paraId="51191FBB" w14:textId="77777777" w:rsidTr="00FC734F">
        <w:trPr>
          <w:trHeight w:val="245"/>
        </w:trPr>
        <w:tc>
          <w:tcPr>
            <w:tcW w:w="5904" w:type="dxa"/>
          </w:tcPr>
          <w:p w14:paraId="66552607" w14:textId="77777777" w:rsidR="0063042B" w:rsidRPr="00F17DA4" w:rsidRDefault="0063042B" w:rsidP="0063042B">
            <w:pPr>
              <w:spacing w:line="240" w:lineRule="atLeast"/>
              <w:ind w:right="-109"/>
              <w:rPr>
                <w:rFonts w:ascii="CordiaUPC" w:hAnsi="CordiaUPC" w:cs="CordiaUPC"/>
                <w:spacing w:val="-4"/>
                <w:sz w:val="26"/>
                <w:szCs w:val="26"/>
                <w:lang w:eastAsia="th-TH"/>
              </w:rPr>
            </w:pPr>
            <w:r w:rsidRPr="00F17DA4">
              <w:rPr>
                <w:rFonts w:ascii="CordiaUPC" w:eastAsia="Times New Roman" w:hAnsi="CordiaUPC" w:cs="CordiaUPC"/>
                <w:sz w:val="26"/>
                <w:szCs w:val="26"/>
                <w:lang w:eastAsia="zh-CN"/>
              </w:rPr>
              <w:t>Changes from remeasurement of ECL</w:t>
            </w:r>
          </w:p>
        </w:tc>
        <w:tc>
          <w:tcPr>
            <w:tcW w:w="236" w:type="dxa"/>
          </w:tcPr>
          <w:p w14:paraId="6BA0D127" w14:textId="77777777" w:rsidR="0063042B" w:rsidRPr="00F17DA4" w:rsidRDefault="0063042B" w:rsidP="0063042B">
            <w:pPr>
              <w:pStyle w:val="acctfourfigures"/>
              <w:spacing w:line="240" w:lineRule="atLeast"/>
              <w:ind w:left="-108" w:right="-88"/>
              <w:rPr>
                <w:rFonts w:ascii="CordiaUPC" w:hAnsi="CordiaUPC" w:cs="CordiaUPC"/>
                <w:sz w:val="26"/>
                <w:szCs w:val="26"/>
              </w:rPr>
            </w:pPr>
          </w:p>
        </w:tc>
        <w:tc>
          <w:tcPr>
            <w:tcW w:w="236" w:type="dxa"/>
          </w:tcPr>
          <w:p w14:paraId="1384B39E" w14:textId="77777777" w:rsidR="0063042B" w:rsidRPr="00F17DA4" w:rsidRDefault="0063042B" w:rsidP="0063042B">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64EB5DFB" w14:textId="77777777" w:rsidR="0063042B" w:rsidRPr="00F17DA4" w:rsidRDefault="0063042B" w:rsidP="0063042B">
            <w:pPr>
              <w:pStyle w:val="acctfourfigures"/>
              <w:spacing w:line="240" w:lineRule="atLeast"/>
              <w:ind w:left="-108" w:right="-88"/>
              <w:rPr>
                <w:rFonts w:ascii="CordiaUPC" w:hAnsi="CordiaUPC" w:cs="CordiaUPC"/>
                <w:sz w:val="26"/>
                <w:szCs w:val="26"/>
              </w:rPr>
            </w:pPr>
          </w:p>
        </w:tc>
        <w:tc>
          <w:tcPr>
            <w:tcW w:w="236" w:type="dxa"/>
          </w:tcPr>
          <w:p w14:paraId="34815F1E" w14:textId="77777777" w:rsidR="0063042B" w:rsidRPr="00F17DA4" w:rsidRDefault="0063042B" w:rsidP="0063042B">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622AE22E" w14:textId="37C73A03" w:rsidR="0063042B" w:rsidRPr="00766D8C" w:rsidRDefault="0063042B" w:rsidP="0063042B">
            <w:pPr>
              <w:pStyle w:val="acctfourfigures"/>
              <w:spacing w:line="240" w:lineRule="atLeast"/>
              <w:ind w:left="-108" w:right="-88"/>
              <w:rPr>
                <w:rFonts w:ascii="CordiaUPC" w:hAnsi="CordiaUPC" w:cs="CordiaUPC"/>
                <w:sz w:val="26"/>
                <w:szCs w:val="26"/>
              </w:rPr>
            </w:pPr>
            <w:r w:rsidRPr="00766D8C">
              <w:rPr>
                <w:rFonts w:ascii="CordiaUPC" w:hAnsi="CordiaUPC" w:cs="CordiaUPC"/>
                <w:sz w:val="26"/>
                <w:szCs w:val="26"/>
              </w:rPr>
              <w:t>10,597</w:t>
            </w:r>
          </w:p>
        </w:tc>
        <w:tc>
          <w:tcPr>
            <w:tcW w:w="236" w:type="dxa"/>
            <w:vAlign w:val="bottom"/>
          </w:tcPr>
          <w:p w14:paraId="2233E836" w14:textId="77777777" w:rsidR="0063042B" w:rsidRPr="00766D8C" w:rsidRDefault="0063042B" w:rsidP="0063042B">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3C602FDE" w14:textId="110FB0AD" w:rsidR="0063042B" w:rsidRPr="00766D8C" w:rsidRDefault="0063042B" w:rsidP="0063042B">
            <w:pPr>
              <w:pStyle w:val="acctfourfigures"/>
              <w:spacing w:line="240" w:lineRule="atLeast"/>
              <w:ind w:left="-108" w:right="-88"/>
              <w:rPr>
                <w:rFonts w:ascii="CordiaUPC" w:hAnsi="CordiaUPC" w:cs="CordiaUPC"/>
                <w:sz w:val="26"/>
                <w:szCs w:val="26"/>
              </w:rPr>
            </w:pPr>
            <w:r w:rsidRPr="00766D8C">
              <w:rPr>
                <w:rFonts w:ascii="CordiaUPC" w:hAnsi="CordiaUPC" w:cs="CordiaUPC"/>
                <w:sz w:val="26"/>
                <w:szCs w:val="26"/>
              </w:rPr>
              <w:t>6,501</w:t>
            </w:r>
          </w:p>
        </w:tc>
      </w:tr>
      <w:tr w:rsidR="006C1C8C" w:rsidRPr="00F17DA4" w14:paraId="20BCBA3E" w14:textId="77777777" w:rsidTr="00FC734F">
        <w:trPr>
          <w:trHeight w:val="245"/>
        </w:trPr>
        <w:tc>
          <w:tcPr>
            <w:tcW w:w="5904" w:type="dxa"/>
          </w:tcPr>
          <w:p w14:paraId="4BE318BB" w14:textId="0F274DF0" w:rsidR="006C1C8C" w:rsidRPr="00F17DA4" w:rsidRDefault="006C1C8C" w:rsidP="006C1C8C">
            <w:pPr>
              <w:spacing w:line="240" w:lineRule="atLeast"/>
              <w:ind w:right="-109"/>
              <w:rPr>
                <w:rFonts w:ascii="CordiaUPC" w:hAnsi="CordiaUPC" w:cs="CordiaUPC"/>
                <w:spacing w:val="-4"/>
                <w:sz w:val="26"/>
                <w:szCs w:val="26"/>
                <w:lang w:eastAsia="th-TH"/>
              </w:rPr>
            </w:pPr>
            <w:r w:rsidRPr="00F17DA4">
              <w:rPr>
                <w:rFonts w:ascii="CordiaUPC" w:eastAsia="Times New Roman" w:hAnsi="CordiaUPC" w:cs="CordiaUPC"/>
                <w:sz w:val="26"/>
                <w:szCs w:val="26"/>
                <w:lang w:eastAsia="zh-CN"/>
              </w:rPr>
              <w:t>Originated</w:t>
            </w:r>
            <w:r w:rsidR="00AD169B">
              <w:rPr>
                <w:rFonts w:ascii="CordiaUPC" w:eastAsia="Times New Roman" w:hAnsi="CordiaUPC" w:cs="CordiaUPC"/>
                <w:sz w:val="26"/>
                <w:szCs w:val="26"/>
                <w:lang w:eastAsia="zh-CN"/>
              </w:rPr>
              <w:t xml:space="preserve"> during the year</w:t>
            </w:r>
          </w:p>
        </w:tc>
        <w:tc>
          <w:tcPr>
            <w:tcW w:w="236" w:type="dxa"/>
          </w:tcPr>
          <w:p w14:paraId="6238A8EE" w14:textId="77777777" w:rsidR="006C1C8C" w:rsidRPr="00F17DA4" w:rsidRDefault="006C1C8C" w:rsidP="006C1C8C">
            <w:pPr>
              <w:pStyle w:val="acctfourfigures"/>
              <w:spacing w:line="240" w:lineRule="atLeast"/>
              <w:ind w:left="-108" w:right="-88"/>
              <w:rPr>
                <w:rFonts w:ascii="CordiaUPC" w:hAnsi="CordiaUPC" w:cs="CordiaUPC"/>
                <w:sz w:val="26"/>
                <w:szCs w:val="26"/>
              </w:rPr>
            </w:pPr>
          </w:p>
        </w:tc>
        <w:tc>
          <w:tcPr>
            <w:tcW w:w="236" w:type="dxa"/>
          </w:tcPr>
          <w:p w14:paraId="32B59AFD" w14:textId="77777777" w:rsidR="006C1C8C" w:rsidRPr="00F17DA4" w:rsidRDefault="006C1C8C" w:rsidP="006C1C8C">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7C079E4B" w14:textId="77777777" w:rsidR="006C1C8C" w:rsidRPr="00F17DA4" w:rsidRDefault="006C1C8C" w:rsidP="006C1C8C">
            <w:pPr>
              <w:pStyle w:val="acctfourfigures"/>
              <w:spacing w:line="240" w:lineRule="atLeast"/>
              <w:ind w:left="-108" w:right="-88"/>
              <w:rPr>
                <w:rFonts w:ascii="CordiaUPC" w:hAnsi="CordiaUPC" w:cs="CordiaUPC"/>
                <w:sz w:val="26"/>
                <w:szCs w:val="26"/>
              </w:rPr>
            </w:pPr>
          </w:p>
        </w:tc>
        <w:tc>
          <w:tcPr>
            <w:tcW w:w="236" w:type="dxa"/>
          </w:tcPr>
          <w:p w14:paraId="4B50A0E7" w14:textId="77777777" w:rsidR="006C1C8C" w:rsidRPr="00F17DA4" w:rsidRDefault="006C1C8C" w:rsidP="006C1C8C">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6F3988EB" w14:textId="157C67FD" w:rsidR="006C1C8C" w:rsidRPr="00F17DA4" w:rsidRDefault="006C1C8C" w:rsidP="006C1C8C">
            <w:pPr>
              <w:pStyle w:val="acctfourfigures"/>
              <w:spacing w:line="240" w:lineRule="atLeast"/>
              <w:ind w:left="-108" w:right="-88"/>
              <w:rPr>
                <w:rFonts w:ascii="CordiaUPC" w:hAnsi="CordiaUPC" w:cs="CordiaUPC"/>
                <w:sz w:val="26"/>
                <w:szCs w:val="26"/>
              </w:rPr>
            </w:pPr>
            <w:r>
              <w:rPr>
                <w:rFonts w:ascii="CordiaUPC" w:hAnsi="CordiaUPC" w:cs="CordiaUPC"/>
                <w:sz w:val="26"/>
                <w:szCs w:val="26"/>
              </w:rPr>
              <w:t>3,160</w:t>
            </w:r>
          </w:p>
        </w:tc>
        <w:tc>
          <w:tcPr>
            <w:tcW w:w="236" w:type="dxa"/>
            <w:vAlign w:val="bottom"/>
          </w:tcPr>
          <w:p w14:paraId="0D4698C2" w14:textId="77777777" w:rsidR="006C1C8C" w:rsidRPr="00F17DA4" w:rsidRDefault="006C1C8C" w:rsidP="006C1C8C">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685F07D7" w14:textId="60AE18A5" w:rsidR="006C1C8C" w:rsidRPr="00F17DA4" w:rsidRDefault="006C1C8C" w:rsidP="006C1C8C">
            <w:pPr>
              <w:pStyle w:val="acctfourfigures"/>
              <w:spacing w:line="240" w:lineRule="atLeast"/>
              <w:ind w:left="-108" w:right="-88"/>
              <w:rPr>
                <w:rFonts w:ascii="CordiaUPC" w:hAnsi="CordiaUPC" w:cs="CordiaUPC"/>
                <w:sz w:val="26"/>
                <w:szCs w:val="26"/>
              </w:rPr>
            </w:pPr>
            <w:r>
              <w:rPr>
                <w:rFonts w:ascii="CordiaUPC" w:hAnsi="CordiaUPC" w:cs="CordiaUPC"/>
                <w:sz w:val="26"/>
                <w:szCs w:val="26"/>
              </w:rPr>
              <w:t>800</w:t>
            </w:r>
          </w:p>
        </w:tc>
      </w:tr>
      <w:tr w:rsidR="006C1C8C" w:rsidRPr="00F17DA4" w14:paraId="15484E9E" w14:textId="77777777" w:rsidTr="00FC734F">
        <w:trPr>
          <w:trHeight w:val="245"/>
        </w:trPr>
        <w:tc>
          <w:tcPr>
            <w:tcW w:w="5904" w:type="dxa"/>
          </w:tcPr>
          <w:p w14:paraId="0341AF06" w14:textId="21D900EF" w:rsidR="006C1C8C" w:rsidRPr="00F17DA4" w:rsidRDefault="006C1C8C" w:rsidP="006C1C8C">
            <w:pPr>
              <w:spacing w:line="240" w:lineRule="atLeast"/>
              <w:ind w:right="-109"/>
              <w:rPr>
                <w:rFonts w:ascii="CordiaUPC" w:hAnsi="CordiaUPC" w:cs="CordiaUPC"/>
                <w:spacing w:val="-4"/>
                <w:sz w:val="26"/>
                <w:szCs w:val="26"/>
                <w:lang w:eastAsia="th-TH"/>
              </w:rPr>
            </w:pPr>
            <w:r w:rsidRPr="00F17DA4">
              <w:rPr>
                <w:rFonts w:ascii="CordiaUPC" w:eastAsia="Times New Roman" w:hAnsi="CordiaUPC" w:cs="CordiaUPC"/>
                <w:sz w:val="26"/>
                <w:szCs w:val="26"/>
                <w:lang w:eastAsia="zh-CN"/>
              </w:rPr>
              <w:t>Derecognition</w:t>
            </w:r>
            <w:r w:rsidR="00AD169B">
              <w:rPr>
                <w:rFonts w:ascii="CordiaUPC" w:eastAsia="Times New Roman" w:hAnsi="CordiaUPC" w:cs="CordiaUPC"/>
                <w:sz w:val="26"/>
                <w:szCs w:val="26"/>
                <w:lang w:eastAsia="zh-CN"/>
              </w:rPr>
              <w:t xml:space="preserve"> during the year</w:t>
            </w:r>
          </w:p>
        </w:tc>
        <w:tc>
          <w:tcPr>
            <w:tcW w:w="236" w:type="dxa"/>
          </w:tcPr>
          <w:p w14:paraId="09E42C22" w14:textId="77777777" w:rsidR="006C1C8C" w:rsidRPr="00F17DA4" w:rsidRDefault="006C1C8C" w:rsidP="006C1C8C">
            <w:pPr>
              <w:pStyle w:val="acctfourfigures"/>
              <w:spacing w:line="240" w:lineRule="atLeast"/>
              <w:ind w:left="-108" w:right="-88"/>
              <w:rPr>
                <w:rFonts w:ascii="CordiaUPC" w:hAnsi="CordiaUPC" w:cs="CordiaUPC"/>
                <w:sz w:val="26"/>
                <w:szCs w:val="26"/>
              </w:rPr>
            </w:pPr>
          </w:p>
        </w:tc>
        <w:tc>
          <w:tcPr>
            <w:tcW w:w="236" w:type="dxa"/>
          </w:tcPr>
          <w:p w14:paraId="117DDB9D" w14:textId="77777777" w:rsidR="006C1C8C" w:rsidRPr="00F17DA4" w:rsidRDefault="006C1C8C" w:rsidP="006C1C8C">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245ED68B" w14:textId="77777777" w:rsidR="006C1C8C" w:rsidRPr="00F17DA4" w:rsidRDefault="006C1C8C" w:rsidP="006C1C8C">
            <w:pPr>
              <w:pStyle w:val="acctfourfigures"/>
              <w:spacing w:line="240" w:lineRule="atLeast"/>
              <w:ind w:left="-108" w:right="-88"/>
              <w:rPr>
                <w:rFonts w:ascii="CordiaUPC" w:hAnsi="CordiaUPC" w:cs="CordiaUPC"/>
                <w:sz w:val="26"/>
                <w:szCs w:val="26"/>
              </w:rPr>
            </w:pPr>
          </w:p>
        </w:tc>
        <w:tc>
          <w:tcPr>
            <w:tcW w:w="236" w:type="dxa"/>
          </w:tcPr>
          <w:p w14:paraId="655945C8" w14:textId="77777777" w:rsidR="006C1C8C" w:rsidRPr="00F17DA4" w:rsidRDefault="006C1C8C" w:rsidP="006C1C8C">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2CD70374" w14:textId="11F45393" w:rsidR="006C1C8C" w:rsidRPr="00F17DA4" w:rsidRDefault="006C1C8C" w:rsidP="006C1C8C">
            <w:pPr>
              <w:pStyle w:val="acctfourfigures"/>
              <w:spacing w:line="240" w:lineRule="atLeast"/>
              <w:ind w:left="-108" w:right="-88"/>
              <w:rPr>
                <w:rFonts w:ascii="CordiaUPC" w:hAnsi="CordiaUPC" w:cs="CordiaUPC"/>
                <w:sz w:val="26"/>
                <w:szCs w:val="26"/>
              </w:rPr>
            </w:pPr>
            <w:r>
              <w:rPr>
                <w:rFonts w:ascii="CordiaUPC" w:hAnsi="CordiaUPC" w:cs="CordiaUPC"/>
                <w:sz w:val="26"/>
                <w:szCs w:val="26"/>
              </w:rPr>
              <w:t>(4,150)</w:t>
            </w:r>
          </w:p>
        </w:tc>
        <w:tc>
          <w:tcPr>
            <w:tcW w:w="236" w:type="dxa"/>
            <w:vAlign w:val="bottom"/>
          </w:tcPr>
          <w:p w14:paraId="4FAC499D" w14:textId="77777777" w:rsidR="006C1C8C" w:rsidRPr="00F17DA4" w:rsidRDefault="006C1C8C" w:rsidP="006C1C8C">
            <w:pPr>
              <w:spacing w:line="240" w:lineRule="atLeast"/>
              <w:ind w:left="-108" w:right="-88"/>
              <w:jc w:val="center"/>
              <w:rPr>
                <w:rFonts w:ascii="CordiaUPC" w:hAnsi="CordiaUPC" w:cs="CordiaUPC"/>
                <w:snapToGrid w:val="0"/>
                <w:sz w:val="26"/>
                <w:szCs w:val="26"/>
                <w:lang w:val="en-US" w:eastAsia="th-TH" w:bidi="th-TH"/>
              </w:rPr>
            </w:pPr>
          </w:p>
        </w:tc>
        <w:tc>
          <w:tcPr>
            <w:tcW w:w="1152" w:type="dxa"/>
            <w:vAlign w:val="bottom"/>
          </w:tcPr>
          <w:p w14:paraId="1F90E906" w14:textId="6536FBE0" w:rsidR="006C1C8C" w:rsidRPr="00F17DA4" w:rsidRDefault="006C1C8C" w:rsidP="006C1C8C">
            <w:pPr>
              <w:pStyle w:val="acctfourfigures"/>
              <w:spacing w:line="240" w:lineRule="atLeast"/>
              <w:ind w:left="-108" w:right="-88"/>
              <w:rPr>
                <w:rFonts w:ascii="CordiaUPC" w:hAnsi="CordiaUPC" w:cs="CordiaUPC"/>
                <w:sz w:val="26"/>
                <w:szCs w:val="26"/>
              </w:rPr>
            </w:pPr>
            <w:r>
              <w:rPr>
                <w:rFonts w:ascii="CordiaUPC" w:hAnsi="CordiaUPC" w:cs="CordiaUPC"/>
                <w:sz w:val="26"/>
                <w:szCs w:val="26"/>
              </w:rPr>
              <w:t>(2,940)</w:t>
            </w:r>
          </w:p>
        </w:tc>
      </w:tr>
      <w:tr w:rsidR="006C1C8C" w:rsidRPr="00F17DA4" w14:paraId="67FE1E2C" w14:textId="77777777" w:rsidTr="00FC734F">
        <w:trPr>
          <w:trHeight w:val="245"/>
        </w:trPr>
        <w:tc>
          <w:tcPr>
            <w:tcW w:w="5904" w:type="dxa"/>
          </w:tcPr>
          <w:p w14:paraId="11FCC929" w14:textId="77777777" w:rsidR="006C1C8C" w:rsidRPr="00F17DA4" w:rsidRDefault="006C1C8C" w:rsidP="006C1C8C">
            <w:pPr>
              <w:spacing w:line="240" w:lineRule="atLeast"/>
              <w:ind w:right="-109"/>
              <w:rPr>
                <w:rFonts w:ascii="CordiaUPC" w:hAnsi="CordiaUPC" w:cs="CordiaUPC"/>
                <w:color w:val="000000"/>
                <w:sz w:val="26"/>
                <w:szCs w:val="26"/>
              </w:rPr>
            </w:pPr>
            <w:r w:rsidRPr="00F17DA4">
              <w:rPr>
                <w:rFonts w:ascii="CordiaUPC" w:eastAsia="Times New Roman" w:hAnsi="CordiaUPC" w:cs="CordiaUPC"/>
                <w:sz w:val="26"/>
                <w:szCs w:val="26"/>
                <w:lang w:eastAsia="zh-CN"/>
              </w:rPr>
              <w:t>Write</w:t>
            </w:r>
            <w:r w:rsidRPr="00F17DA4">
              <w:rPr>
                <w:rFonts w:ascii="CordiaUPC" w:eastAsia="Times New Roman" w:hAnsi="CordiaUPC" w:cs="CordiaUPC"/>
                <w:sz w:val="26"/>
                <w:szCs w:val="26"/>
                <w:cs/>
                <w:lang w:eastAsia="zh-CN"/>
              </w:rPr>
              <w:t>-</w:t>
            </w:r>
            <w:r w:rsidRPr="00F17DA4">
              <w:rPr>
                <w:rFonts w:ascii="CordiaUPC" w:eastAsia="Times New Roman" w:hAnsi="CordiaUPC" w:cs="CordiaUPC"/>
                <w:sz w:val="26"/>
                <w:szCs w:val="26"/>
                <w:lang w:eastAsia="zh-CN"/>
              </w:rPr>
              <w:t>off</w:t>
            </w:r>
          </w:p>
        </w:tc>
        <w:tc>
          <w:tcPr>
            <w:tcW w:w="236" w:type="dxa"/>
          </w:tcPr>
          <w:p w14:paraId="29BDE17E" w14:textId="77777777" w:rsidR="006C1C8C" w:rsidRPr="00F17DA4" w:rsidRDefault="006C1C8C" w:rsidP="006C1C8C">
            <w:pPr>
              <w:pStyle w:val="acctfourfigures"/>
              <w:spacing w:line="240" w:lineRule="atLeast"/>
              <w:ind w:left="-108" w:right="-88"/>
              <w:rPr>
                <w:rFonts w:ascii="CordiaUPC" w:hAnsi="CordiaUPC" w:cs="CordiaUPC"/>
                <w:sz w:val="26"/>
                <w:szCs w:val="26"/>
              </w:rPr>
            </w:pPr>
          </w:p>
        </w:tc>
        <w:tc>
          <w:tcPr>
            <w:tcW w:w="236" w:type="dxa"/>
          </w:tcPr>
          <w:p w14:paraId="74807011" w14:textId="77777777" w:rsidR="006C1C8C" w:rsidRPr="00F17DA4" w:rsidRDefault="006C1C8C" w:rsidP="006C1C8C">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7E583F72" w14:textId="77777777" w:rsidR="006C1C8C" w:rsidRPr="00F17DA4" w:rsidRDefault="006C1C8C" w:rsidP="006C1C8C">
            <w:pPr>
              <w:pStyle w:val="acctfourfigures"/>
              <w:spacing w:line="240" w:lineRule="atLeast"/>
              <w:ind w:left="-108" w:right="-88"/>
              <w:rPr>
                <w:rFonts w:ascii="CordiaUPC" w:hAnsi="CordiaUPC" w:cs="CordiaUPC"/>
                <w:sz w:val="26"/>
                <w:szCs w:val="26"/>
              </w:rPr>
            </w:pPr>
          </w:p>
        </w:tc>
        <w:tc>
          <w:tcPr>
            <w:tcW w:w="236" w:type="dxa"/>
          </w:tcPr>
          <w:p w14:paraId="1A87019C" w14:textId="77777777" w:rsidR="006C1C8C" w:rsidRPr="00F17DA4" w:rsidRDefault="006C1C8C" w:rsidP="006C1C8C">
            <w:pPr>
              <w:spacing w:line="240" w:lineRule="atLeast"/>
              <w:ind w:left="-108" w:right="-88"/>
              <w:jc w:val="center"/>
              <w:rPr>
                <w:rFonts w:ascii="CordiaUPC" w:hAnsi="CordiaUPC" w:cs="CordiaUPC"/>
                <w:snapToGrid w:val="0"/>
                <w:sz w:val="26"/>
                <w:szCs w:val="26"/>
                <w:lang w:val="en-US" w:eastAsia="th-TH" w:bidi="th-TH"/>
              </w:rPr>
            </w:pPr>
          </w:p>
        </w:tc>
        <w:tc>
          <w:tcPr>
            <w:tcW w:w="1152" w:type="dxa"/>
            <w:tcBorders>
              <w:bottom w:val="single" w:sz="4" w:space="0" w:color="auto"/>
            </w:tcBorders>
            <w:vAlign w:val="bottom"/>
          </w:tcPr>
          <w:p w14:paraId="485587A0" w14:textId="0969B98A" w:rsidR="006C1C8C" w:rsidRPr="00F17DA4" w:rsidRDefault="006C1C8C" w:rsidP="006C1C8C">
            <w:pPr>
              <w:pStyle w:val="acctfourfigures"/>
              <w:spacing w:line="240" w:lineRule="atLeast"/>
              <w:ind w:left="-108" w:right="-88"/>
              <w:rPr>
                <w:rFonts w:ascii="CordiaUPC" w:hAnsi="CordiaUPC" w:cs="CordiaUPC"/>
                <w:sz w:val="26"/>
                <w:szCs w:val="26"/>
              </w:rPr>
            </w:pPr>
            <w:r>
              <w:rPr>
                <w:rFonts w:ascii="CordiaUPC" w:hAnsi="CordiaUPC" w:cs="CordiaUPC"/>
                <w:sz w:val="26"/>
                <w:szCs w:val="26"/>
              </w:rPr>
              <w:t>(14,172)</w:t>
            </w:r>
          </w:p>
        </w:tc>
        <w:tc>
          <w:tcPr>
            <w:tcW w:w="236" w:type="dxa"/>
            <w:vAlign w:val="bottom"/>
          </w:tcPr>
          <w:p w14:paraId="1440E9AF" w14:textId="77777777" w:rsidR="006C1C8C" w:rsidRPr="00F17DA4" w:rsidRDefault="006C1C8C" w:rsidP="006C1C8C">
            <w:pPr>
              <w:spacing w:line="240" w:lineRule="atLeast"/>
              <w:ind w:left="-108" w:right="-88"/>
              <w:jc w:val="center"/>
              <w:rPr>
                <w:rFonts w:ascii="CordiaUPC" w:hAnsi="CordiaUPC" w:cs="CordiaUPC"/>
                <w:snapToGrid w:val="0"/>
                <w:sz w:val="26"/>
                <w:szCs w:val="26"/>
                <w:lang w:val="en-US" w:eastAsia="th-TH" w:bidi="th-TH"/>
              </w:rPr>
            </w:pPr>
          </w:p>
        </w:tc>
        <w:tc>
          <w:tcPr>
            <w:tcW w:w="1152" w:type="dxa"/>
            <w:tcBorders>
              <w:bottom w:val="single" w:sz="4" w:space="0" w:color="auto"/>
            </w:tcBorders>
            <w:vAlign w:val="bottom"/>
          </w:tcPr>
          <w:p w14:paraId="195188E9" w14:textId="37FF8B98" w:rsidR="006C1C8C" w:rsidRPr="00F17DA4" w:rsidRDefault="006C1C8C" w:rsidP="006C1C8C">
            <w:pPr>
              <w:pStyle w:val="acctfourfigures"/>
              <w:spacing w:line="240" w:lineRule="atLeast"/>
              <w:ind w:left="-108" w:right="-88"/>
              <w:rPr>
                <w:rFonts w:ascii="CordiaUPC" w:hAnsi="CordiaUPC" w:cs="CordiaUPC"/>
                <w:sz w:val="26"/>
                <w:szCs w:val="26"/>
              </w:rPr>
            </w:pPr>
            <w:r>
              <w:rPr>
                <w:rFonts w:ascii="CordiaUPC" w:hAnsi="CordiaUPC" w:cs="CordiaUPC"/>
                <w:sz w:val="26"/>
                <w:szCs w:val="26"/>
              </w:rPr>
              <w:t>(4,629)</w:t>
            </w:r>
          </w:p>
        </w:tc>
      </w:tr>
      <w:tr w:rsidR="006C1C8C" w:rsidRPr="00F17DA4" w14:paraId="52291FDD" w14:textId="77777777" w:rsidTr="00FC734F">
        <w:trPr>
          <w:trHeight w:val="245"/>
        </w:trPr>
        <w:tc>
          <w:tcPr>
            <w:tcW w:w="5904" w:type="dxa"/>
          </w:tcPr>
          <w:p w14:paraId="1AD85B6C" w14:textId="5DEE1C24" w:rsidR="006C1C8C" w:rsidRPr="00F17DA4" w:rsidRDefault="006C1C8C" w:rsidP="006C1C8C">
            <w:pPr>
              <w:spacing w:line="240" w:lineRule="atLeast"/>
              <w:ind w:right="-109"/>
              <w:rPr>
                <w:rFonts w:ascii="CordiaUPC" w:hAnsi="CordiaUPC" w:cs="CordiaUPC"/>
                <w:color w:val="000000"/>
                <w:sz w:val="26"/>
                <w:szCs w:val="26"/>
              </w:rPr>
            </w:pPr>
            <w:r w:rsidRPr="00F17DA4">
              <w:rPr>
                <w:rFonts w:ascii="CordiaUPC" w:hAnsi="CordiaUPC" w:cs="CordiaUPC"/>
                <w:b/>
                <w:bCs/>
                <w:sz w:val="26"/>
                <w:szCs w:val="26"/>
                <w:lang w:eastAsia="th-TH"/>
              </w:rPr>
              <w:t>Ending balance</w:t>
            </w:r>
            <w:r w:rsidR="004B3F16">
              <w:rPr>
                <w:rFonts w:ascii="CordiaUPC" w:hAnsi="CordiaUPC" w:cs="CordiaUPC"/>
                <w:b/>
                <w:bCs/>
                <w:sz w:val="26"/>
                <w:szCs w:val="26"/>
                <w:lang w:eastAsia="th-TH"/>
              </w:rPr>
              <w:t>-restated</w:t>
            </w:r>
          </w:p>
        </w:tc>
        <w:tc>
          <w:tcPr>
            <w:tcW w:w="236" w:type="dxa"/>
          </w:tcPr>
          <w:p w14:paraId="7938051D" w14:textId="77777777" w:rsidR="006C1C8C" w:rsidRPr="00F17DA4" w:rsidRDefault="006C1C8C" w:rsidP="006C1C8C">
            <w:pPr>
              <w:pStyle w:val="acctfourfigures"/>
              <w:spacing w:line="240" w:lineRule="atLeast"/>
              <w:ind w:left="-108" w:right="-88"/>
              <w:rPr>
                <w:rFonts w:ascii="CordiaUPC" w:hAnsi="CordiaUPC" w:cs="CordiaUPC"/>
                <w:sz w:val="26"/>
                <w:szCs w:val="26"/>
              </w:rPr>
            </w:pPr>
          </w:p>
        </w:tc>
        <w:tc>
          <w:tcPr>
            <w:tcW w:w="236" w:type="dxa"/>
          </w:tcPr>
          <w:p w14:paraId="7529234A" w14:textId="77777777" w:rsidR="006C1C8C" w:rsidRPr="00F17DA4" w:rsidRDefault="006C1C8C" w:rsidP="006C1C8C">
            <w:pPr>
              <w:spacing w:line="240" w:lineRule="atLeast"/>
              <w:ind w:left="-108" w:right="-88"/>
              <w:jc w:val="center"/>
              <w:rPr>
                <w:rFonts w:ascii="CordiaUPC" w:hAnsi="CordiaUPC" w:cs="CordiaUPC"/>
                <w:snapToGrid w:val="0"/>
                <w:sz w:val="26"/>
                <w:szCs w:val="26"/>
                <w:lang w:val="en-US" w:eastAsia="th-TH" w:bidi="th-TH"/>
              </w:rPr>
            </w:pPr>
          </w:p>
        </w:tc>
        <w:tc>
          <w:tcPr>
            <w:tcW w:w="236" w:type="dxa"/>
          </w:tcPr>
          <w:p w14:paraId="463BD487" w14:textId="77777777" w:rsidR="006C1C8C" w:rsidRPr="00F17DA4" w:rsidRDefault="006C1C8C" w:rsidP="006C1C8C">
            <w:pPr>
              <w:pStyle w:val="acctfourfigures"/>
              <w:spacing w:line="240" w:lineRule="atLeast"/>
              <w:ind w:left="-108" w:right="-88"/>
              <w:rPr>
                <w:rFonts w:ascii="CordiaUPC" w:hAnsi="CordiaUPC" w:cs="CordiaUPC"/>
                <w:sz w:val="26"/>
                <w:szCs w:val="26"/>
              </w:rPr>
            </w:pPr>
          </w:p>
        </w:tc>
        <w:tc>
          <w:tcPr>
            <w:tcW w:w="236" w:type="dxa"/>
          </w:tcPr>
          <w:p w14:paraId="0055289F" w14:textId="77777777" w:rsidR="006C1C8C" w:rsidRPr="00F17DA4" w:rsidRDefault="006C1C8C" w:rsidP="006C1C8C">
            <w:pPr>
              <w:spacing w:line="240" w:lineRule="atLeast"/>
              <w:ind w:left="-108" w:right="-88"/>
              <w:jc w:val="center"/>
              <w:rPr>
                <w:rFonts w:ascii="CordiaUPC" w:hAnsi="CordiaUPC" w:cs="CordiaUPC"/>
                <w:snapToGrid w:val="0"/>
                <w:sz w:val="26"/>
                <w:szCs w:val="26"/>
                <w:lang w:val="en-US" w:eastAsia="th-TH" w:bidi="th-TH"/>
              </w:rPr>
            </w:pPr>
          </w:p>
        </w:tc>
        <w:tc>
          <w:tcPr>
            <w:tcW w:w="1152" w:type="dxa"/>
            <w:tcBorders>
              <w:top w:val="single" w:sz="4" w:space="0" w:color="auto"/>
              <w:bottom w:val="double" w:sz="4" w:space="0" w:color="auto"/>
            </w:tcBorders>
            <w:vAlign w:val="bottom"/>
          </w:tcPr>
          <w:p w14:paraId="5E040C9D" w14:textId="619B235A" w:rsidR="006C1C8C" w:rsidRPr="00F17DA4" w:rsidRDefault="006C1C8C" w:rsidP="006C1C8C">
            <w:pPr>
              <w:pStyle w:val="acctfourfigures"/>
              <w:spacing w:line="240" w:lineRule="atLeast"/>
              <w:ind w:left="-108" w:right="-88"/>
              <w:rPr>
                <w:rFonts w:ascii="CordiaUPC" w:hAnsi="CordiaUPC" w:cs="CordiaUPC"/>
                <w:b/>
                <w:bCs/>
                <w:sz w:val="26"/>
                <w:szCs w:val="26"/>
              </w:rPr>
            </w:pPr>
            <w:r>
              <w:rPr>
                <w:rFonts w:ascii="CordiaUPC" w:hAnsi="CordiaUPC" w:cs="CordiaUPC"/>
                <w:b/>
                <w:bCs/>
                <w:sz w:val="26"/>
                <w:szCs w:val="26"/>
              </w:rPr>
              <w:t>51,967</w:t>
            </w:r>
          </w:p>
        </w:tc>
        <w:tc>
          <w:tcPr>
            <w:tcW w:w="236" w:type="dxa"/>
            <w:vAlign w:val="bottom"/>
          </w:tcPr>
          <w:p w14:paraId="5C64CD5C" w14:textId="77777777" w:rsidR="006C1C8C" w:rsidRPr="00F17DA4" w:rsidRDefault="006C1C8C" w:rsidP="006C1C8C">
            <w:pPr>
              <w:spacing w:line="240" w:lineRule="atLeast"/>
              <w:ind w:left="-108" w:right="-88"/>
              <w:jc w:val="center"/>
              <w:rPr>
                <w:rFonts w:ascii="CordiaUPC" w:hAnsi="CordiaUPC" w:cs="CordiaUPC"/>
                <w:b/>
                <w:bCs/>
                <w:snapToGrid w:val="0"/>
                <w:sz w:val="26"/>
                <w:szCs w:val="26"/>
                <w:lang w:val="en-US" w:eastAsia="th-TH" w:bidi="th-TH"/>
              </w:rPr>
            </w:pPr>
          </w:p>
        </w:tc>
        <w:tc>
          <w:tcPr>
            <w:tcW w:w="1152" w:type="dxa"/>
            <w:tcBorders>
              <w:top w:val="single" w:sz="4" w:space="0" w:color="auto"/>
              <w:bottom w:val="double" w:sz="4" w:space="0" w:color="auto"/>
            </w:tcBorders>
            <w:vAlign w:val="bottom"/>
          </w:tcPr>
          <w:p w14:paraId="222720FC" w14:textId="17A82B6F" w:rsidR="006C1C8C" w:rsidRPr="00F17DA4" w:rsidRDefault="006C1C8C" w:rsidP="006C1C8C">
            <w:pPr>
              <w:pStyle w:val="acctfourfigures"/>
              <w:spacing w:line="240" w:lineRule="atLeast"/>
              <w:ind w:left="-108" w:right="-88"/>
              <w:rPr>
                <w:rFonts w:ascii="CordiaUPC" w:hAnsi="CordiaUPC" w:cs="CordiaUPC"/>
                <w:b/>
                <w:bCs/>
                <w:sz w:val="26"/>
                <w:szCs w:val="26"/>
              </w:rPr>
            </w:pPr>
            <w:r>
              <w:rPr>
                <w:rFonts w:ascii="CordiaUPC" w:hAnsi="CordiaUPC" w:cs="CordiaUPC"/>
                <w:b/>
                <w:bCs/>
                <w:sz w:val="26"/>
                <w:szCs w:val="26"/>
              </w:rPr>
              <w:t>31,331</w:t>
            </w:r>
          </w:p>
        </w:tc>
      </w:tr>
    </w:tbl>
    <w:p w14:paraId="3A64DCF8" w14:textId="4BE21139" w:rsidR="00F10970" w:rsidRDefault="00F10970" w:rsidP="00B12481">
      <w:pPr>
        <w:pStyle w:val="BodyTextIndent"/>
        <w:spacing w:after="0" w:line="240" w:lineRule="exact"/>
        <w:ind w:left="544"/>
        <w:jc w:val="thaiDistribute"/>
        <w:rPr>
          <w:rFonts w:ascii="CordiaUPC" w:hAnsi="CordiaUPC" w:cs="CordiaUPC"/>
          <w:sz w:val="26"/>
          <w:szCs w:val="26"/>
        </w:rPr>
      </w:pPr>
    </w:p>
    <w:p w14:paraId="3ABB948B" w14:textId="77777777" w:rsidR="00F10970" w:rsidRPr="00B12481" w:rsidRDefault="00F10970" w:rsidP="00B12481">
      <w:pPr>
        <w:pStyle w:val="BodyTextIndent"/>
        <w:spacing w:after="0" w:line="240" w:lineRule="exact"/>
        <w:ind w:left="544"/>
        <w:jc w:val="thaiDistribute"/>
        <w:rPr>
          <w:rFonts w:ascii="CordiaUPC" w:hAnsi="CordiaUPC" w:cs="CordiaUPC"/>
          <w:sz w:val="26"/>
          <w:szCs w:val="26"/>
        </w:rPr>
      </w:pPr>
    </w:p>
    <w:p w14:paraId="51A406ED" w14:textId="3276D30B" w:rsidR="003C10C1" w:rsidRPr="006A07D4" w:rsidRDefault="00757B25" w:rsidP="006A07D4">
      <w:pPr>
        <w:pStyle w:val="Heading1"/>
        <w:numPr>
          <w:ilvl w:val="0"/>
          <w:numId w:val="0"/>
        </w:numPr>
        <w:spacing w:before="0" w:after="0" w:line="240" w:lineRule="exact"/>
        <w:ind w:left="540" w:hanging="540"/>
        <w:rPr>
          <w:rFonts w:ascii="CordiaUPC" w:hAnsi="CordiaUPC" w:cs="CordiaUPC"/>
          <w:i w:val="0"/>
          <w:iCs/>
          <w:sz w:val="28"/>
          <w:szCs w:val="28"/>
        </w:rPr>
      </w:pPr>
      <w:r>
        <w:rPr>
          <w:rFonts w:ascii="CordiaUPC" w:hAnsi="CordiaUPC" w:cs="CordiaUPC"/>
          <w:i w:val="0"/>
          <w:iCs/>
          <w:sz w:val="28"/>
          <w:szCs w:val="28"/>
        </w:rPr>
        <w:t>9</w:t>
      </w:r>
      <w:r w:rsidR="00433B08" w:rsidRPr="006A07D4">
        <w:rPr>
          <w:rFonts w:ascii="CordiaUPC" w:hAnsi="CordiaUPC" w:cs="CordiaUPC" w:hint="cs"/>
          <w:i w:val="0"/>
          <w:iCs/>
          <w:sz w:val="28"/>
          <w:szCs w:val="28"/>
        </w:rPr>
        <w:tab/>
      </w:r>
      <w:r w:rsidR="003C10C1" w:rsidRPr="006A07D4">
        <w:rPr>
          <w:rFonts w:ascii="CordiaUPC" w:hAnsi="CordiaUPC" w:cs="CordiaUPC" w:hint="cs"/>
          <w:i w:val="0"/>
          <w:iCs/>
          <w:sz w:val="28"/>
          <w:szCs w:val="28"/>
        </w:rPr>
        <w:t>Debts issued and borrowings</w:t>
      </w:r>
    </w:p>
    <w:p w14:paraId="43FAD316" w14:textId="1E241808" w:rsidR="007949EF" w:rsidRDefault="007949EF" w:rsidP="00FF25CB">
      <w:pPr>
        <w:spacing w:line="240" w:lineRule="exact"/>
        <w:jc w:val="thaiDistribute"/>
        <w:rPr>
          <w:rFonts w:ascii="CordiaUPC" w:hAnsi="CordiaUPC" w:cs="CordiaUPC"/>
          <w:sz w:val="26"/>
          <w:szCs w:val="26"/>
        </w:rPr>
      </w:pPr>
    </w:p>
    <w:tbl>
      <w:tblPr>
        <w:tblW w:w="4854" w:type="pct"/>
        <w:tblInd w:w="396" w:type="dxa"/>
        <w:tblLayout w:type="fixed"/>
        <w:tblLook w:val="0000" w:firstRow="0" w:lastRow="0" w:firstColumn="0" w:lastColumn="0" w:noHBand="0" w:noVBand="0"/>
      </w:tblPr>
      <w:tblGrid>
        <w:gridCol w:w="2064"/>
        <w:gridCol w:w="1574"/>
        <w:gridCol w:w="1098"/>
        <w:gridCol w:w="798"/>
        <w:gridCol w:w="26"/>
        <w:gridCol w:w="695"/>
        <w:gridCol w:w="763"/>
        <w:gridCol w:w="804"/>
        <w:gridCol w:w="759"/>
        <w:gridCol w:w="742"/>
      </w:tblGrid>
      <w:tr w:rsidR="00FF25CB" w:rsidRPr="008442C7" w14:paraId="09372C16" w14:textId="77777777" w:rsidTr="00F34BD4">
        <w:tc>
          <w:tcPr>
            <w:tcW w:w="1107" w:type="pct"/>
            <w:tcBorders>
              <w:top w:val="nil"/>
              <w:left w:val="nil"/>
              <w:bottom w:val="nil"/>
              <w:right w:val="nil"/>
            </w:tcBorders>
            <w:vAlign w:val="bottom"/>
          </w:tcPr>
          <w:p w14:paraId="714EBA0B" w14:textId="77777777" w:rsidR="00FF25CB" w:rsidRPr="008442C7" w:rsidRDefault="00FF25CB" w:rsidP="00C57B1A">
            <w:pPr>
              <w:pStyle w:val="Heading3"/>
              <w:spacing w:before="0" w:after="0" w:line="240" w:lineRule="exact"/>
              <w:ind w:left="132" w:right="-126" w:hanging="120"/>
              <w:rPr>
                <w:rFonts w:ascii="CordiaUPC" w:hAnsi="CordiaUPC" w:cs="CordiaUPC"/>
                <w:b/>
                <w:bCs/>
                <w:sz w:val="24"/>
                <w:szCs w:val="24"/>
                <w:rtl/>
                <w:cs/>
                <w:lang w:val="en-GB"/>
              </w:rPr>
            </w:pPr>
            <w:bookmarkStart w:id="10" w:name="_Hlk30176830"/>
          </w:p>
        </w:tc>
        <w:tc>
          <w:tcPr>
            <w:tcW w:w="844" w:type="pct"/>
            <w:tcBorders>
              <w:top w:val="nil"/>
              <w:left w:val="nil"/>
              <w:bottom w:val="nil"/>
              <w:right w:val="nil"/>
            </w:tcBorders>
            <w:vAlign w:val="bottom"/>
          </w:tcPr>
          <w:p w14:paraId="7444264A" w14:textId="77777777" w:rsidR="00FF25CB" w:rsidRPr="008442C7" w:rsidRDefault="00FF25CB" w:rsidP="00C57B1A">
            <w:pPr>
              <w:spacing w:line="240" w:lineRule="exact"/>
              <w:ind w:left="-120" w:right="-100"/>
              <w:jc w:val="center"/>
              <w:rPr>
                <w:rFonts w:ascii="CordiaUPC" w:hAnsi="CordiaUPC" w:cs="CordiaUPC"/>
                <w:sz w:val="24"/>
                <w:szCs w:val="24"/>
                <w:rtl/>
                <w:cs/>
                <w:lang w:val="en-US"/>
              </w:rPr>
            </w:pPr>
          </w:p>
        </w:tc>
        <w:tc>
          <w:tcPr>
            <w:tcW w:w="589" w:type="pct"/>
            <w:tcBorders>
              <w:top w:val="nil"/>
              <w:left w:val="nil"/>
              <w:bottom w:val="nil"/>
              <w:right w:val="nil"/>
            </w:tcBorders>
            <w:vAlign w:val="bottom"/>
          </w:tcPr>
          <w:p w14:paraId="757DCD1B" w14:textId="77777777" w:rsidR="00FF25CB" w:rsidRPr="008442C7" w:rsidRDefault="00FF25CB" w:rsidP="00C57B1A">
            <w:pPr>
              <w:spacing w:line="240" w:lineRule="exact"/>
              <w:ind w:left="-109" w:right="-93"/>
              <w:jc w:val="center"/>
              <w:rPr>
                <w:rFonts w:ascii="CordiaUPC" w:hAnsi="CordiaUPC" w:cs="CordiaUPC"/>
                <w:sz w:val="24"/>
                <w:szCs w:val="24"/>
                <w:rtl/>
                <w:cs/>
                <w:lang w:val="th-TH" w:bidi="th-TH"/>
              </w:rPr>
            </w:pPr>
          </w:p>
        </w:tc>
        <w:tc>
          <w:tcPr>
            <w:tcW w:w="2460" w:type="pct"/>
            <w:gridSpan w:val="7"/>
            <w:tcBorders>
              <w:top w:val="nil"/>
              <w:left w:val="nil"/>
              <w:bottom w:val="nil"/>
              <w:right w:val="nil"/>
            </w:tcBorders>
            <w:vAlign w:val="bottom"/>
          </w:tcPr>
          <w:p w14:paraId="7632781F" w14:textId="77777777" w:rsidR="00FF25CB" w:rsidRPr="008442C7" w:rsidRDefault="00FF25CB" w:rsidP="00C57B1A">
            <w:pPr>
              <w:spacing w:line="240" w:lineRule="exact"/>
              <w:ind w:right="-86"/>
              <w:jc w:val="center"/>
              <w:rPr>
                <w:rFonts w:ascii="CordiaUPC" w:hAnsi="CordiaUPC" w:cs="CordiaUPC"/>
                <w:b/>
                <w:bCs/>
                <w:sz w:val="24"/>
                <w:szCs w:val="24"/>
                <w:rtl/>
                <w:cs/>
              </w:rPr>
            </w:pPr>
            <w:r w:rsidRPr="008442C7">
              <w:rPr>
                <w:rFonts w:ascii="CordiaUPC" w:hAnsi="CordiaUPC" w:cs="CordiaUPC" w:hint="cs"/>
                <w:b/>
                <w:bCs/>
                <w:sz w:val="24"/>
                <w:szCs w:val="24"/>
                <w:lang w:val="en-US"/>
              </w:rPr>
              <w:t xml:space="preserve">Consolidated </w:t>
            </w:r>
          </w:p>
        </w:tc>
      </w:tr>
      <w:tr w:rsidR="00FF25CB" w:rsidRPr="008442C7" w14:paraId="7493D803" w14:textId="77777777" w:rsidTr="00F34BD4">
        <w:tc>
          <w:tcPr>
            <w:tcW w:w="1107" w:type="pct"/>
            <w:tcBorders>
              <w:top w:val="nil"/>
              <w:left w:val="nil"/>
              <w:bottom w:val="nil"/>
              <w:right w:val="nil"/>
            </w:tcBorders>
            <w:vAlign w:val="bottom"/>
          </w:tcPr>
          <w:p w14:paraId="24A2EDFC" w14:textId="77777777" w:rsidR="00FF25CB" w:rsidRPr="008442C7" w:rsidRDefault="00FF25CB" w:rsidP="00C57B1A">
            <w:pPr>
              <w:pStyle w:val="Heading3"/>
              <w:spacing w:before="0" w:after="0" w:line="240" w:lineRule="exact"/>
              <w:ind w:left="132" w:right="-126" w:hanging="120"/>
              <w:rPr>
                <w:rFonts w:ascii="CordiaUPC" w:hAnsi="CordiaUPC" w:cs="CordiaUPC"/>
                <w:b/>
                <w:bCs/>
                <w:sz w:val="24"/>
                <w:szCs w:val="24"/>
                <w:rtl/>
                <w:cs/>
                <w:lang w:val="en-GB"/>
              </w:rPr>
            </w:pPr>
          </w:p>
        </w:tc>
        <w:tc>
          <w:tcPr>
            <w:tcW w:w="844" w:type="pct"/>
            <w:tcBorders>
              <w:top w:val="nil"/>
              <w:left w:val="nil"/>
              <w:bottom w:val="nil"/>
              <w:right w:val="nil"/>
            </w:tcBorders>
            <w:vAlign w:val="bottom"/>
          </w:tcPr>
          <w:p w14:paraId="1990938C" w14:textId="77777777" w:rsidR="00FF25CB" w:rsidRPr="008442C7" w:rsidRDefault="00FF25CB" w:rsidP="00C57B1A">
            <w:pPr>
              <w:spacing w:line="240" w:lineRule="exact"/>
              <w:ind w:left="-120" w:right="-100"/>
              <w:jc w:val="center"/>
              <w:rPr>
                <w:rFonts w:ascii="CordiaUPC" w:hAnsi="CordiaUPC" w:cs="CordiaUPC"/>
                <w:sz w:val="24"/>
                <w:szCs w:val="24"/>
                <w:lang w:val="en-US"/>
              </w:rPr>
            </w:pPr>
            <w:r w:rsidRPr="008442C7">
              <w:rPr>
                <w:rFonts w:ascii="CordiaUPC" w:hAnsi="CordiaUPC" w:cs="CordiaUPC" w:hint="cs"/>
                <w:sz w:val="24"/>
                <w:szCs w:val="24"/>
                <w:lang w:val="en-US"/>
              </w:rPr>
              <w:t>Interest rates</w:t>
            </w:r>
          </w:p>
        </w:tc>
        <w:tc>
          <w:tcPr>
            <w:tcW w:w="589" w:type="pct"/>
            <w:tcBorders>
              <w:top w:val="nil"/>
              <w:left w:val="nil"/>
              <w:bottom w:val="nil"/>
              <w:right w:val="nil"/>
            </w:tcBorders>
            <w:vAlign w:val="bottom"/>
          </w:tcPr>
          <w:p w14:paraId="5A7921C6" w14:textId="77777777" w:rsidR="00FF25CB" w:rsidRPr="008442C7" w:rsidRDefault="00FF25CB" w:rsidP="00C57B1A">
            <w:pPr>
              <w:spacing w:line="240" w:lineRule="exact"/>
              <w:ind w:left="-109" w:right="-93"/>
              <w:jc w:val="center"/>
              <w:rPr>
                <w:rFonts w:ascii="CordiaUPC" w:hAnsi="CordiaUPC" w:cs="CordiaUPC"/>
                <w:sz w:val="24"/>
                <w:szCs w:val="24"/>
                <w:rtl/>
                <w:cs/>
                <w:lang w:val="th-TH"/>
              </w:rPr>
            </w:pPr>
          </w:p>
        </w:tc>
        <w:tc>
          <w:tcPr>
            <w:tcW w:w="1224" w:type="pct"/>
            <w:gridSpan w:val="4"/>
            <w:tcBorders>
              <w:top w:val="nil"/>
              <w:left w:val="nil"/>
              <w:bottom w:val="nil"/>
              <w:right w:val="nil"/>
            </w:tcBorders>
            <w:vAlign w:val="bottom"/>
          </w:tcPr>
          <w:p w14:paraId="74118071" w14:textId="77777777" w:rsidR="00FF25CB" w:rsidRPr="008442C7" w:rsidRDefault="00FF25CB" w:rsidP="00C57B1A">
            <w:pPr>
              <w:spacing w:line="240" w:lineRule="exact"/>
              <w:ind w:right="-86"/>
              <w:jc w:val="center"/>
              <w:rPr>
                <w:rFonts w:ascii="CordiaUPC" w:hAnsi="CordiaUPC" w:cs="CordiaUPC"/>
                <w:sz w:val="24"/>
                <w:szCs w:val="24"/>
                <w:lang w:val="en-US"/>
              </w:rPr>
            </w:pPr>
          </w:p>
        </w:tc>
        <w:tc>
          <w:tcPr>
            <w:tcW w:w="1236" w:type="pct"/>
            <w:gridSpan w:val="3"/>
            <w:tcBorders>
              <w:top w:val="nil"/>
              <w:left w:val="nil"/>
              <w:bottom w:val="nil"/>
              <w:right w:val="nil"/>
            </w:tcBorders>
            <w:vAlign w:val="bottom"/>
          </w:tcPr>
          <w:p w14:paraId="5E79753F" w14:textId="77777777" w:rsidR="00FF25CB" w:rsidRPr="008442C7" w:rsidRDefault="00FF25CB" w:rsidP="00C57B1A">
            <w:pPr>
              <w:spacing w:line="240" w:lineRule="exact"/>
              <w:ind w:right="-86"/>
              <w:jc w:val="center"/>
              <w:rPr>
                <w:rFonts w:ascii="CordiaUPC" w:hAnsi="CordiaUPC" w:cs="CordiaUPC"/>
                <w:sz w:val="24"/>
                <w:szCs w:val="24"/>
                <w:lang w:val="en-US"/>
              </w:rPr>
            </w:pPr>
          </w:p>
        </w:tc>
      </w:tr>
      <w:tr w:rsidR="00506AD7" w:rsidRPr="008442C7" w14:paraId="19F7D57B" w14:textId="77777777" w:rsidTr="00F34BD4">
        <w:tc>
          <w:tcPr>
            <w:tcW w:w="1107" w:type="pct"/>
            <w:tcBorders>
              <w:top w:val="nil"/>
              <w:left w:val="nil"/>
              <w:bottom w:val="nil"/>
              <w:right w:val="nil"/>
            </w:tcBorders>
            <w:vAlign w:val="bottom"/>
          </w:tcPr>
          <w:p w14:paraId="66D2DB08" w14:textId="77777777" w:rsidR="00506AD7" w:rsidRPr="008442C7" w:rsidRDefault="00506AD7" w:rsidP="00506AD7">
            <w:pPr>
              <w:pStyle w:val="Heading3"/>
              <w:spacing w:before="0" w:after="0" w:line="240" w:lineRule="exact"/>
              <w:ind w:left="132" w:right="-126" w:hanging="120"/>
              <w:rPr>
                <w:rFonts w:ascii="CordiaUPC" w:hAnsi="CordiaUPC" w:cs="CordiaUPC"/>
                <w:b/>
                <w:bCs/>
                <w:sz w:val="24"/>
                <w:szCs w:val="24"/>
                <w:rtl/>
                <w:cs/>
                <w:lang w:val="en-GB"/>
              </w:rPr>
            </w:pPr>
          </w:p>
        </w:tc>
        <w:tc>
          <w:tcPr>
            <w:tcW w:w="844" w:type="pct"/>
            <w:tcBorders>
              <w:top w:val="nil"/>
              <w:left w:val="nil"/>
              <w:bottom w:val="nil"/>
              <w:right w:val="nil"/>
            </w:tcBorders>
            <w:vAlign w:val="bottom"/>
          </w:tcPr>
          <w:p w14:paraId="4229AA22" w14:textId="77777777" w:rsidR="00506AD7" w:rsidRPr="008442C7" w:rsidRDefault="00506AD7" w:rsidP="00506AD7">
            <w:pPr>
              <w:spacing w:line="240" w:lineRule="exact"/>
              <w:ind w:left="-120" w:right="-100"/>
              <w:jc w:val="center"/>
              <w:rPr>
                <w:rFonts w:ascii="CordiaUPC" w:hAnsi="CordiaUPC" w:cs="CordiaUPC"/>
                <w:sz w:val="24"/>
                <w:szCs w:val="24"/>
                <w:rtl/>
                <w:cs/>
                <w:lang w:val="en-US"/>
              </w:rPr>
            </w:pPr>
            <w:r w:rsidRPr="008442C7">
              <w:rPr>
                <w:rFonts w:ascii="CordiaUPC" w:hAnsi="CordiaUPC" w:cs="CordiaUPC" w:hint="cs"/>
                <w:sz w:val="24"/>
                <w:szCs w:val="24"/>
                <w:lang w:val="en-US"/>
              </w:rPr>
              <w:t>as at</w:t>
            </w:r>
          </w:p>
        </w:tc>
        <w:tc>
          <w:tcPr>
            <w:tcW w:w="589" w:type="pct"/>
            <w:tcBorders>
              <w:top w:val="nil"/>
              <w:left w:val="nil"/>
              <w:bottom w:val="nil"/>
              <w:right w:val="nil"/>
            </w:tcBorders>
            <w:vAlign w:val="bottom"/>
          </w:tcPr>
          <w:p w14:paraId="5370A73A" w14:textId="77777777" w:rsidR="00506AD7" w:rsidRPr="008442C7" w:rsidRDefault="00506AD7" w:rsidP="00506AD7">
            <w:pPr>
              <w:spacing w:line="240" w:lineRule="exact"/>
              <w:ind w:left="-109" w:right="-93"/>
              <w:jc w:val="center"/>
              <w:rPr>
                <w:rFonts w:ascii="CordiaUPC" w:hAnsi="CordiaUPC" w:cs="CordiaUPC"/>
                <w:sz w:val="24"/>
                <w:szCs w:val="24"/>
                <w:rtl/>
                <w:cs/>
                <w:lang w:val="th-TH"/>
              </w:rPr>
            </w:pPr>
          </w:p>
        </w:tc>
        <w:tc>
          <w:tcPr>
            <w:tcW w:w="1224" w:type="pct"/>
            <w:gridSpan w:val="4"/>
            <w:tcBorders>
              <w:top w:val="nil"/>
              <w:left w:val="nil"/>
              <w:bottom w:val="nil"/>
              <w:right w:val="nil"/>
            </w:tcBorders>
            <w:vAlign w:val="bottom"/>
          </w:tcPr>
          <w:p w14:paraId="23CC43D9" w14:textId="7164053B" w:rsidR="00506AD7" w:rsidRPr="008442C7" w:rsidRDefault="00506AD7" w:rsidP="00506AD7">
            <w:pPr>
              <w:spacing w:line="240" w:lineRule="exact"/>
              <w:ind w:right="-86"/>
              <w:jc w:val="center"/>
              <w:rPr>
                <w:rFonts w:ascii="CordiaUPC" w:hAnsi="CordiaUPC" w:cs="CordiaUPC"/>
                <w:sz w:val="24"/>
                <w:szCs w:val="24"/>
                <w:rtl/>
                <w:cs/>
                <w:lang w:val="en-US"/>
              </w:rPr>
            </w:pPr>
            <w:r>
              <w:rPr>
                <w:rFonts w:ascii="CordiaUPC" w:hAnsi="CordiaUPC" w:cs="CordiaUPC"/>
                <w:sz w:val="24"/>
                <w:szCs w:val="24"/>
                <w:lang w:val="en-US"/>
              </w:rPr>
              <w:t>31 March 2021</w:t>
            </w:r>
          </w:p>
        </w:tc>
        <w:tc>
          <w:tcPr>
            <w:tcW w:w="1236" w:type="pct"/>
            <w:gridSpan w:val="3"/>
            <w:tcBorders>
              <w:top w:val="nil"/>
              <w:left w:val="nil"/>
              <w:bottom w:val="nil"/>
              <w:right w:val="nil"/>
            </w:tcBorders>
            <w:vAlign w:val="bottom"/>
          </w:tcPr>
          <w:p w14:paraId="6E53A542" w14:textId="49AA844D" w:rsidR="00506AD7" w:rsidRPr="008442C7" w:rsidRDefault="00506AD7" w:rsidP="00506AD7">
            <w:pPr>
              <w:spacing w:line="240" w:lineRule="exact"/>
              <w:ind w:right="-86"/>
              <w:jc w:val="center"/>
              <w:rPr>
                <w:rFonts w:ascii="CordiaUPC" w:hAnsi="CordiaUPC" w:cs="CordiaUPC"/>
                <w:sz w:val="24"/>
                <w:szCs w:val="24"/>
                <w:rtl/>
                <w:cs/>
                <w:lang w:val="en-US"/>
              </w:rPr>
            </w:pPr>
            <w:r>
              <w:rPr>
                <w:rFonts w:ascii="CordiaUPC" w:hAnsi="CordiaUPC" w:cs="CordiaUPC"/>
                <w:sz w:val="24"/>
                <w:szCs w:val="24"/>
                <w:lang w:val="en-US"/>
              </w:rPr>
              <w:t>31 December 2020</w:t>
            </w:r>
          </w:p>
        </w:tc>
      </w:tr>
      <w:tr w:rsidR="00FF25CB" w:rsidRPr="008442C7" w14:paraId="789D9533" w14:textId="77777777" w:rsidTr="00F34BD4">
        <w:tc>
          <w:tcPr>
            <w:tcW w:w="1107" w:type="pct"/>
            <w:tcBorders>
              <w:top w:val="nil"/>
              <w:left w:val="nil"/>
              <w:bottom w:val="nil"/>
              <w:right w:val="nil"/>
            </w:tcBorders>
            <w:vAlign w:val="bottom"/>
          </w:tcPr>
          <w:p w14:paraId="53C596F1" w14:textId="77777777" w:rsidR="00FF25CB" w:rsidRPr="008442C7" w:rsidRDefault="00FF25CB" w:rsidP="00C57B1A">
            <w:pPr>
              <w:pStyle w:val="Heading3"/>
              <w:spacing w:before="0" w:after="0" w:line="240" w:lineRule="exact"/>
              <w:ind w:left="130" w:right="-125" w:hanging="119"/>
              <w:rPr>
                <w:rFonts w:ascii="CordiaUPC" w:hAnsi="CordiaUPC" w:cs="CordiaUPC"/>
                <w:b/>
                <w:bCs/>
                <w:sz w:val="24"/>
                <w:szCs w:val="24"/>
                <w:rtl/>
                <w:cs/>
                <w:lang w:val="th-TH"/>
              </w:rPr>
            </w:pPr>
          </w:p>
        </w:tc>
        <w:tc>
          <w:tcPr>
            <w:tcW w:w="844" w:type="pct"/>
            <w:tcBorders>
              <w:top w:val="nil"/>
              <w:left w:val="nil"/>
              <w:right w:val="nil"/>
            </w:tcBorders>
            <w:vAlign w:val="bottom"/>
          </w:tcPr>
          <w:p w14:paraId="5E3C6B6C" w14:textId="37A78206" w:rsidR="00FF25CB" w:rsidRPr="008442C7" w:rsidRDefault="00FF25CB" w:rsidP="00C57B1A">
            <w:pPr>
              <w:spacing w:line="240" w:lineRule="exact"/>
              <w:ind w:left="-120" w:right="-100"/>
              <w:jc w:val="center"/>
              <w:rPr>
                <w:rFonts w:ascii="CordiaUPC" w:hAnsi="CordiaUPC" w:cs="CordiaUPC"/>
                <w:sz w:val="24"/>
                <w:szCs w:val="24"/>
                <w:rtl/>
                <w:cs/>
                <w:lang w:val="en-US"/>
              </w:rPr>
            </w:pPr>
            <w:r>
              <w:rPr>
                <w:rFonts w:ascii="CordiaUPC" w:hAnsi="CordiaUPC" w:cs="CordiaUPC"/>
                <w:sz w:val="24"/>
                <w:szCs w:val="24"/>
                <w:lang w:val="en-US"/>
              </w:rPr>
              <w:t>31 March 2021</w:t>
            </w:r>
          </w:p>
        </w:tc>
        <w:tc>
          <w:tcPr>
            <w:tcW w:w="589" w:type="pct"/>
            <w:tcBorders>
              <w:top w:val="nil"/>
              <w:left w:val="nil"/>
              <w:bottom w:val="nil"/>
              <w:right w:val="nil"/>
            </w:tcBorders>
            <w:vAlign w:val="bottom"/>
          </w:tcPr>
          <w:p w14:paraId="4EF20033" w14:textId="77777777" w:rsidR="00FF25CB" w:rsidRPr="008442C7" w:rsidRDefault="00FF25CB" w:rsidP="00C57B1A">
            <w:pPr>
              <w:spacing w:line="240" w:lineRule="exact"/>
              <w:ind w:left="-109" w:right="-93"/>
              <w:jc w:val="center"/>
              <w:rPr>
                <w:rFonts w:ascii="CordiaUPC" w:hAnsi="CordiaUPC" w:cs="CordiaUPC"/>
                <w:sz w:val="24"/>
                <w:szCs w:val="24"/>
                <w:rtl/>
                <w:cs/>
                <w:lang w:val="en-US"/>
              </w:rPr>
            </w:pPr>
            <w:r w:rsidRPr="008442C7">
              <w:rPr>
                <w:rFonts w:ascii="CordiaUPC" w:hAnsi="CordiaUPC" w:cs="CordiaUPC" w:hint="cs"/>
                <w:sz w:val="24"/>
                <w:szCs w:val="24"/>
                <w:lang w:val="en-US"/>
              </w:rPr>
              <w:t>Maturities</w:t>
            </w:r>
          </w:p>
        </w:tc>
        <w:tc>
          <w:tcPr>
            <w:tcW w:w="442" w:type="pct"/>
            <w:gridSpan w:val="2"/>
            <w:tcBorders>
              <w:top w:val="nil"/>
              <w:left w:val="nil"/>
              <w:right w:val="nil"/>
            </w:tcBorders>
            <w:vAlign w:val="bottom"/>
          </w:tcPr>
          <w:p w14:paraId="34FE88EF" w14:textId="77777777" w:rsidR="00FF25CB" w:rsidRPr="008442C7" w:rsidRDefault="00FF25CB" w:rsidP="00C57B1A">
            <w:pPr>
              <w:spacing w:line="240" w:lineRule="exact"/>
              <w:ind w:left="-106" w:right="-86"/>
              <w:jc w:val="center"/>
              <w:rPr>
                <w:rFonts w:ascii="CordiaUPC" w:hAnsi="CordiaUPC" w:cs="CordiaUPC"/>
                <w:sz w:val="24"/>
                <w:szCs w:val="24"/>
                <w:rtl/>
                <w:cs/>
                <w:lang w:val="en-US"/>
              </w:rPr>
            </w:pPr>
            <w:r w:rsidRPr="008442C7">
              <w:rPr>
                <w:rFonts w:ascii="CordiaUPC" w:hAnsi="CordiaUPC" w:cs="CordiaUPC" w:hint="cs"/>
                <w:sz w:val="24"/>
                <w:szCs w:val="24"/>
                <w:lang w:val="en-US"/>
              </w:rPr>
              <w:t>Domestic</w:t>
            </w:r>
          </w:p>
        </w:tc>
        <w:tc>
          <w:tcPr>
            <w:tcW w:w="373" w:type="pct"/>
            <w:tcBorders>
              <w:top w:val="nil"/>
              <w:left w:val="nil"/>
              <w:right w:val="nil"/>
            </w:tcBorders>
            <w:vAlign w:val="bottom"/>
          </w:tcPr>
          <w:p w14:paraId="23D7FB96" w14:textId="77777777" w:rsidR="00FF25CB" w:rsidRPr="008442C7" w:rsidRDefault="00FF25CB" w:rsidP="00C57B1A">
            <w:pPr>
              <w:spacing w:line="240" w:lineRule="exact"/>
              <w:ind w:left="-104" w:right="-86"/>
              <w:jc w:val="center"/>
              <w:rPr>
                <w:rFonts w:ascii="CordiaUPC" w:hAnsi="CordiaUPC" w:cs="CordiaUPC"/>
                <w:sz w:val="24"/>
                <w:szCs w:val="24"/>
                <w:rtl/>
                <w:cs/>
                <w:lang w:val="en-US"/>
              </w:rPr>
            </w:pPr>
            <w:r w:rsidRPr="008442C7">
              <w:rPr>
                <w:rFonts w:ascii="CordiaUPC" w:hAnsi="CordiaUPC" w:cs="CordiaUPC" w:hint="cs"/>
                <w:sz w:val="24"/>
                <w:szCs w:val="24"/>
                <w:lang w:val="en-US"/>
              </w:rPr>
              <w:t>Foreign</w:t>
            </w:r>
          </w:p>
        </w:tc>
        <w:tc>
          <w:tcPr>
            <w:tcW w:w="409" w:type="pct"/>
            <w:tcBorders>
              <w:top w:val="nil"/>
              <w:left w:val="nil"/>
              <w:right w:val="nil"/>
            </w:tcBorders>
            <w:vAlign w:val="bottom"/>
          </w:tcPr>
          <w:p w14:paraId="2FDB7D43" w14:textId="77777777" w:rsidR="00FF25CB" w:rsidRPr="008442C7" w:rsidRDefault="00FF25CB" w:rsidP="00C57B1A">
            <w:pPr>
              <w:spacing w:line="240" w:lineRule="exact"/>
              <w:ind w:left="-117" w:right="-86"/>
              <w:jc w:val="center"/>
              <w:rPr>
                <w:rFonts w:ascii="CordiaUPC" w:hAnsi="CordiaUPC" w:cs="CordiaUPC"/>
                <w:sz w:val="24"/>
                <w:szCs w:val="24"/>
                <w:rtl/>
                <w:cs/>
                <w:lang w:val="en-US"/>
              </w:rPr>
            </w:pPr>
            <w:r w:rsidRPr="008442C7">
              <w:rPr>
                <w:rFonts w:ascii="CordiaUPC" w:hAnsi="CordiaUPC" w:cs="CordiaUPC" w:hint="cs"/>
                <w:sz w:val="24"/>
                <w:szCs w:val="24"/>
                <w:lang w:val="en-US"/>
              </w:rPr>
              <w:t>Total</w:t>
            </w:r>
          </w:p>
        </w:tc>
        <w:tc>
          <w:tcPr>
            <w:tcW w:w="431" w:type="pct"/>
            <w:tcBorders>
              <w:top w:val="nil"/>
              <w:left w:val="nil"/>
              <w:right w:val="nil"/>
            </w:tcBorders>
            <w:vAlign w:val="bottom"/>
          </w:tcPr>
          <w:p w14:paraId="12615007" w14:textId="77777777" w:rsidR="00FF25CB" w:rsidRPr="008442C7" w:rsidRDefault="00FF25CB" w:rsidP="00C57B1A">
            <w:pPr>
              <w:spacing w:line="240" w:lineRule="exact"/>
              <w:ind w:left="-64" w:right="-86"/>
              <w:jc w:val="center"/>
              <w:rPr>
                <w:rFonts w:ascii="CordiaUPC" w:hAnsi="CordiaUPC" w:cs="CordiaUPC"/>
                <w:sz w:val="24"/>
                <w:szCs w:val="24"/>
                <w:rtl/>
                <w:cs/>
                <w:lang w:val="en-US"/>
              </w:rPr>
            </w:pPr>
            <w:r w:rsidRPr="008442C7">
              <w:rPr>
                <w:rFonts w:ascii="CordiaUPC" w:hAnsi="CordiaUPC" w:cs="CordiaUPC" w:hint="cs"/>
                <w:sz w:val="24"/>
                <w:szCs w:val="24"/>
                <w:lang w:val="en-US"/>
              </w:rPr>
              <w:t>Domestic</w:t>
            </w:r>
          </w:p>
        </w:tc>
        <w:tc>
          <w:tcPr>
            <w:tcW w:w="407" w:type="pct"/>
            <w:tcBorders>
              <w:top w:val="nil"/>
              <w:left w:val="nil"/>
              <w:right w:val="nil"/>
            </w:tcBorders>
            <w:vAlign w:val="bottom"/>
          </w:tcPr>
          <w:p w14:paraId="3A47EA78" w14:textId="77777777" w:rsidR="00FF25CB" w:rsidRPr="008442C7" w:rsidRDefault="00FF25CB" w:rsidP="00C57B1A">
            <w:pPr>
              <w:spacing w:line="240" w:lineRule="exact"/>
              <w:ind w:left="-93" w:right="-86"/>
              <w:jc w:val="center"/>
              <w:rPr>
                <w:rFonts w:ascii="CordiaUPC" w:hAnsi="CordiaUPC" w:cs="CordiaUPC"/>
                <w:sz w:val="24"/>
                <w:szCs w:val="24"/>
                <w:rtl/>
                <w:cs/>
                <w:lang w:val="en-US"/>
              </w:rPr>
            </w:pPr>
            <w:r w:rsidRPr="008442C7">
              <w:rPr>
                <w:rFonts w:ascii="CordiaUPC" w:hAnsi="CordiaUPC" w:cs="CordiaUPC" w:hint="cs"/>
                <w:sz w:val="24"/>
                <w:szCs w:val="24"/>
                <w:lang w:val="en-US"/>
              </w:rPr>
              <w:t>Foreign</w:t>
            </w:r>
          </w:p>
        </w:tc>
        <w:tc>
          <w:tcPr>
            <w:tcW w:w="398" w:type="pct"/>
            <w:tcBorders>
              <w:top w:val="nil"/>
              <w:left w:val="nil"/>
              <w:right w:val="nil"/>
            </w:tcBorders>
            <w:vAlign w:val="bottom"/>
          </w:tcPr>
          <w:p w14:paraId="73FAD3D5" w14:textId="77777777" w:rsidR="00FF25CB" w:rsidRPr="008442C7" w:rsidRDefault="00FF25CB" w:rsidP="00C57B1A">
            <w:pPr>
              <w:spacing w:line="240" w:lineRule="exact"/>
              <w:ind w:left="-113" w:right="-86"/>
              <w:jc w:val="center"/>
              <w:rPr>
                <w:rFonts w:ascii="CordiaUPC" w:hAnsi="CordiaUPC" w:cs="CordiaUPC"/>
                <w:sz w:val="24"/>
                <w:szCs w:val="24"/>
                <w:lang w:val="en-US"/>
              </w:rPr>
            </w:pPr>
            <w:r w:rsidRPr="008442C7">
              <w:rPr>
                <w:rFonts w:ascii="CordiaUPC" w:hAnsi="CordiaUPC" w:cs="CordiaUPC" w:hint="cs"/>
                <w:sz w:val="24"/>
                <w:szCs w:val="24"/>
                <w:lang w:val="en-US"/>
              </w:rPr>
              <w:t>Total</w:t>
            </w:r>
          </w:p>
        </w:tc>
      </w:tr>
      <w:tr w:rsidR="00FF25CB" w:rsidRPr="008442C7" w14:paraId="2BB1399D" w14:textId="77777777" w:rsidTr="00F34BD4">
        <w:tc>
          <w:tcPr>
            <w:tcW w:w="1107" w:type="pct"/>
            <w:tcBorders>
              <w:top w:val="nil"/>
              <w:left w:val="nil"/>
              <w:bottom w:val="nil"/>
              <w:right w:val="nil"/>
            </w:tcBorders>
            <w:vAlign w:val="bottom"/>
          </w:tcPr>
          <w:p w14:paraId="5071CB6C" w14:textId="77777777" w:rsidR="00FF25CB" w:rsidRPr="008442C7" w:rsidRDefault="00FF25CB" w:rsidP="00C57B1A">
            <w:pPr>
              <w:pStyle w:val="Heading3"/>
              <w:spacing w:before="0" w:after="0" w:line="240" w:lineRule="exact"/>
              <w:ind w:left="132" w:right="-126" w:hanging="120"/>
              <w:rPr>
                <w:rFonts w:ascii="CordiaUPC" w:hAnsi="CordiaUPC" w:cs="CordiaUPC"/>
                <w:b/>
                <w:bCs/>
                <w:sz w:val="24"/>
                <w:szCs w:val="24"/>
                <w:rtl/>
                <w:cs/>
                <w:lang w:val="th-TH"/>
              </w:rPr>
            </w:pPr>
          </w:p>
        </w:tc>
        <w:tc>
          <w:tcPr>
            <w:tcW w:w="844" w:type="pct"/>
            <w:tcBorders>
              <w:top w:val="nil"/>
              <w:left w:val="nil"/>
              <w:bottom w:val="nil"/>
              <w:right w:val="nil"/>
            </w:tcBorders>
            <w:vAlign w:val="bottom"/>
          </w:tcPr>
          <w:p w14:paraId="3895DEDA" w14:textId="77777777" w:rsidR="00FF25CB" w:rsidRPr="008442C7" w:rsidRDefault="00FF25CB" w:rsidP="00C57B1A">
            <w:pPr>
              <w:spacing w:line="240" w:lineRule="exact"/>
              <w:ind w:left="-120" w:right="-100"/>
              <w:jc w:val="center"/>
              <w:rPr>
                <w:rFonts w:ascii="CordiaUPC" w:hAnsi="CordiaUPC" w:cs="CordiaUPC"/>
                <w:i/>
                <w:iCs/>
                <w:sz w:val="24"/>
                <w:szCs w:val="24"/>
                <w:rtl/>
                <w:cs/>
                <w:lang w:val="en-US"/>
              </w:rPr>
            </w:pPr>
            <w:r>
              <w:rPr>
                <w:rFonts w:ascii="CordiaUPC" w:hAnsi="CordiaUPC" w:cs="CordiaUPC"/>
                <w:i/>
                <w:iCs/>
                <w:sz w:val="24"/>
                <w:szCs w:val="24"/>
                <w:lang w:val="en-US"/>
              </w:rPr>
              <w:t>(%)</w:t>
            </w:r>
          </w:p>
        </w:tc>
        <w:tc>
          <w:tcPr>
            <w:tcW w:w="589" w:type="pct"/>
            <w:tcBorders>
              <w:top w:val="nil"/>
              <w:left w:val="nil"/>
              <w:bottom w:val="nil"/>
              <w:right w:val="nil"/>
            </w:tcBorders>
            <w:vAlign w:val="bottom"/>
          </w:tcPr>
          <w:p w14:paraId="68932B42" w14:textId="77777777" w:rsidR="00FF25CB" w:rsidRPr="008442C7" w:rsidRDefault="00FF25CB" w:rsidP="00C57B1A">
            <w:pPr>
              <w:spacing w:line="240" w:lineRule="exact"/>
              <w:ind w:left="-109" w:right="-93"/>
              <w:jc w:val="center"/>
              <w:rPr>
                <w:rFonts w:ascii="CordiaUPC" w:hAnsi="CordiaUPC" w:cs="CordiaUPC"/>
                <w:i/>
                <w:iCs/>
                <w:sz w:val="24"/>
                <w:szCs w:val="24"/>
                <w:rtl/>
                <w:cs/>
                <w:lang w:val="th-TH"/>
              </w:rPr>
            </w:pPr>
          </w:p>
        </w:tc>
        <w:tc>
          <w:tcPr>
            <w:tcW w:w="2460" w:type="pct"/>
            <w:gridSpan w:val="7"/>
            <w:tcBorders>
              <w:top w:val="nil"/>
              <w:left w:val="nil"/>
              <w:right w:val="nil"/>
            </w:tcBorders>
            <w:vAlign w:val="bottom"/>
          </w:tcPr>
          <w:p w14:paraId="70EF698D" w14:textId="77777777" w:rsidR="00FF25CB" w:rsidRPr="008442C7" w:rsidRDefault="00FF25CB" w:rsidP="00C57B1A">
            <w:pPr>
              <w:spacing w:line="240" w:lineRule="exact"/>
              <w:ind w:left="-103" w:right="-86"/>
              <w:jc w:val="center"/>
              <w:rPr>
                <w:rFonts w:ascii="CordiaUPC" w:hAnsi="CordiaUPC" w:cs="CordiaUPC"/>
                <w:i/>
                <w:iCs/>
                <w:sz w:val="24"/>
                <w:szCs w:val="24"/>
                <w:rtl/>
                <w:cs/>
                <w:lang w:val="en-US"/>
              </w:rPr>
            </w:pPr>
            <w:r w:rsidRPr="008442C7">
              <w:rPr>
                <w:rFonts w:ascii="CordiaUPC" w:hAnsi="CordiaUPC" w:cs="CordiaUPC" w:hint="cs"/>
                <w:i/>
                <w:iCs/>
                <w:sz w:val="24"/>
                <w:szCs w:val="24"/>
                <w:cs/>
                <w:lang w:val="en-US" w:bidi="th-TH"/>
              </w:rPr>
              <w:t>(</w:t>
            </w:r>
            <w:r w:rsidRPr="008442C7">
              <w:rPr>
                <w:rFonts w:ascii="CordiaUPC" w:hAnsi="CordiaUPC" w:cs="CordiaUPC" w:hint="cs"/>
                <w:i/>
                <w:iCs/>
                <w:sz w:val="24"/>
                <w:szCs w:val="24"/>
                <w:lang w:val="en-US"/>
              </w:rPr>
              <w:t>in million Baht</w:t>
            </w:r>
            <w:r w:rsidRPr="008442C7">
              <w:rPr>
                <w:rFonts w:ascii="CordiaUPC" w:hAnsi="CordiaUPC" w:cs="CordiaUPC" w:hint="cs"/>
                <w:i/>
                <w:iCs/>
                <w:sz w:val="24"/>
                <w:szCs w:val="24"/>
                <w:cs/>
                <w:lang w:val="en-US" w:bidi="th-TH"/>
              </w:rPr>
              <w:t>)</w:t>
            </w:r>
          </w:p>
        </w:tc>
      </w:tr>
      <w:tr w:rsidR="00072D56" w:rsidRPr="008442C7" w14:paraId="213F07DD" w14:textId="77777777" w:rsidTr="00F34BD4">
        <w:tc>
          <w:tcPr>
            <w:tcW w:w="1107" w:type="pct"/>
            <w:tcBorders>
              <w:top w:val="nil"/>
              <w:left w:val="nil"/>
              <w:bottom w:val="nil"/>
              <w:right w:val="nil"/>
            </w:tcBorders>
          </w:tcPr>
          <w:p w14:paraId="48FC0B62" w14:textId="77777777" w:rsidR="00072D56" w:rsidRPr="008442C7" w:rsidRDefault="00072D56" w:rsidP="00072D56">
            <w:pPr>
              <w:spacing w:line="240" w:lineRule="exact"/>
              <w:ind w:left="-9" w:right="-106" w:firstLine="18"/>
              <w:rPr>
                <w:rFonts w:ascii="CordiaUPC" w:hAnsi="CordiaUPC" w:cs="CordiaUPC"/>
                <w:spacing w:val="-6"/>
                <w:sz w:val="24"/>
                <w:szCs w:val="24"/>
                <w:lang w:val="en-US"/>
              </w:rPr>
            </w:pPr>
            <w:r w:rsidRPr="008442C7">
              <w:rPr>
                <w:rFonts w:ascii="CordiaUPC" w:hAnsi="CordiaUPC" w:cs="CordiaUPC" w:hint="cs"/>
                <w:spacing w:val="-6"/>
                <w:sz w:val="24"/>
                <w:szCs w:val="24"/>
              </w:rPr>
              <w:t>Subordinated debentures</w:t>
            </w:r>
            <w:r w:rsidRPr="008442C7">
              <w:rPr>
                <w:rFonts w:ascii="CordiaUPC" w:hAnsi="CordiaUPC" w:cs="CordiaUPC" w:hint="cs"/>
                <w:spacing w:val="-6"/>
                <w:sz w:val="24"/>
                <w:szCs w:val="24"/>
                <w:vertAlign w:val="superscript"/>
                <w:cs/>
                <w:lang w:val="en-US" w:bidi="th-TH"/>
              </w:rPr>
              <w:t xml:space="preserve"> (</w:t>
            </w:r>
            <w:r w:rsidRPr="008442C7">
              <w:rPr>
                <w:rFonts w:ascii="CordiaUPC" w:hAnsi="CordiaUPC" w:cs="CordiaUPC" w:hint="cs"/>
                <w:spacing w:val="-6"/>
                <w:sz w:val="24"/>
                <w:szCs w:val="24"/>
                <w:vertAlign w:val="superscript"/>
                <w:lang w:val="en-US"/>
              </w:rPr>
              <w:t>1</w:t>
            </w:r>
            <w:r w:rsidRPr="008442C7">
              <w:rPr>
                <w:rFonts w:ascii="CordiaUPC" w:hAnsi="CordiaUPC" w:cs="CordiaUPC" w:hint="cs"/>
                <w:spacing w:val="-6"/>
                <w:sz w:val="24"/>
                <w:szCs w:val="24"/>
                <w:vertAlign w:val="superscript"/>
                <w:cs/>
                <w:lang w:val="en-US" w:bidi="th-TH"/>
              </w:rPr>
              <w:t>)</w:t>
            </w:r>
          </w:p>
        </w:tc>
        <w:tc>
          <w:tcPr>
            <w:tcW w:w="844" w:type="pct"/>
            <w:tcBorders>
              <w:top w:val="nil"/>
              <w:left w:val="nil"/>
              <w:bottom w:val="nil"/>
              <w:right w:val="nil"/>
            </w:tcBorders>
          </w:tcPr>
          <w:p w14:paraId="084D9628" w14:textId="2F4A00E0" w:rsidR="00072D56" w:rsidRPr="008442C7" w:rsidRDefault="00072D56" w:rsidP="00072D56">
            <w:pPr>
              <w:spacing w:line="240" w:lineRule="exact"/>
              <w:ind w:left="-120" w:right="-100"/>
              <w:jc w:val="center"/>
              <w:rPr>
                <w:rFonts w:ascii="CordiaUPC" w:hAnsi="CordiaUPC" w:cs="CordiaUPC"/>
                <w:sz w:val="24"/>
                <w:szCs w:val="24"/>
                <w:cs/>
                <w:lang w:val="en-US" w:bidi="th-TH"/>
              </w:rPr>
            </w:pPr>
            <w:r w:rsidRPr="008442C7">
              <w:rPr>
                <w:rFonts w:ascii="CordiaUPC" w:hAnsi="CordiaUPC" w:cs="CordiaUPC" w:hint="cs"/>
                <w:sz w:val="24"/>
                <w:szCs w:val="24"/>
              </w:rPr>
              <w:t>3.50,</w:t>
            </w:r>
            <w:r w:rsidRPr="008442C7">
              <w:rPr>
                <w:rFonts w:ascii="CordiaUPC" w:hAnsi="CordiaUPC" w:cs="CordiaUPC" w:hint="cs"/>
                <w:sz w:val="24"/>
                <w:szCs w:val="24"/>
                <w:cs/>
                <w:lang w:bidi="th-TH"/>
              </w:rPr>
              <w:t xml:space="preserve"> </w:t>
            </w:r>
            <w:r w:rsidRPr="008442C7">
              <w:rPr>
                <w:rFonts w:ascii="CordiaUPC" w:hAnsi="CordiaUPC" w:cs="CordiaUPC" w:hint="cs"/>
                <w:sz w:val="24"/>
                <w:szCs w:val="24"/>
              </w:rPr>
              <w:t>4.00 and 4.90</w:t>
            </w:r>
          </w:p>
        </w:tc>
        <w:tc>
          <w:tcPr>
            <w:tcW w:w="589" w:type="pct"/>
            <w:tcBorders>
              <w:top w:val="nil"/>
              <w:left w:val="nil"/>
              <w:bottom w:val="nil"/>
              <w:right w:val="nil"/>
            </w:tcBorders>
          </w:tcPr>
          <w:p w14:paraId="2386310F" w14:textId="7E22E0AA" w:rsidR="00072D56" w:rsidRPr="008442C7" w:rsidRDefault="00072D56" w:rsidP="00072D56">
            <w:pPr>
              <w:spacing w:line="240" w:lineRule="exact"/>
              <w:ind w:left="-109" w:right="-93"/>
              <w:jc w:val="center"/>
              <w:rPr>
                <w:rFonts w:ascii="CordiaUPC" w:hAnsi="CordiaUPC" w:cs="CordiaUPC"/>
                <w:spacing w:val="-6"/>
                <w:sz w:val="24"/>
                <w:szCs w:val="24"/>
                <w:lang w:val="en-US" w:bidi="th-TH"/>
              </w:rPr>
            </w:pPr>
            <w:r w:rsidRPr="008442C7">
              <w:rPr>
                <w:rFonts w:ascii="CordiaUPC" w:hAnsi="CordiaUPC" w:cs="CordiaUPC" w:hint="cs"/>
                <w:spacing w:val="-6"/>
                <w:sz w:val="24"/>
                <w:szCs w:val="24"/>
                <w:lang w:val="en-US"/>
              </w:rPr>
              <w:t>2022</w:t>
            </w:r>
            <w:r w:rsidRPr="008442C7">
              <w:rPr>
                <w:rFonts w:ascii="CordiaUPC" w:hAnsi="CordiaUPC" w:cs="CordiaUPC" w:hint="cs"/>
                <w:spacing w:val="-6"/>
                <w:sz w:val="24"/>
                <w:szCs w:val="24"/>
                <w:vertAlign w:val="superscript"/>
                <w:lang w:val="en-US"/>
              </w:rPr>
              <w:t>(2)</w:t>
            </w:r>
            <w:r w:rsidRPr="008442C7">
              <w:rPr>
                <w:rFonts w:ascii="CordiaUPC" w:hAnsi="CordiaUPC" w:cs="CordiaUPC" w:hint="cs"/>
                <w:spacing w:val="-6"/>
                <w:sz w:val="24"/>
                <w:szCs w:val="24"/>
                <w:lang w:val="en-US"/>
              </w:rPr>
              <w:t xml:space="preserve"> - 2024</w:t>
            </w:r>
            <w:r w:rsidRPr="008442C7">
              <w:rPr>
                <w:rFonts w:ascii="CordiaUPC" w:hAnsi="CordiaUPC" w:cs="CordiaUPC" w:hint="cs"/>
                <w:sz w:val="24"/>
                <w:szCs w:val="24"/>
                <w:vertAlign w:val="superscript"/>
              </w:rPr>
              <w:t>(2)</w:t>
            </w:r>
          </w:p>
        </w:tc>
        <w:tc>
          <w:tcPr>
            <w:tcW w:w="428" w:type="pct"/>
            <w:tcBorders>
              <w:top w:val="nil"/>
              <w:left w:val="nil"/>
              <w:bottom w:val="nil"/>
              <w:right w:val="nil"/>
            </w:tcBorders>
          </w:tcPr>
          <w:p w14:paraId="6E14CC96" w14:textId="3EEF9F40" w:rsidR="00072D56" w:rsidRPr="008442C7" w:rsidRDefault="009A6C7C" w:rsidP="00072D56">
            <w:pPr>
              <w:tabs>
                <w:tab w:val="decimal" w:pos="619"/>
              </w:tabs>
              <w:spacing w:line="240" w:lineRule="exact"/>
              <w:ind w:left="-110" w:right="-86"/>
              <w:rPr>
                <w:rFonts w:ascii="CordiaUPC" w:hAnsi="CordiaUPC" w:cs="CordiaUPC"/>
                <w:sz w:val="24"/>
                <w:szCs w:val="24"/>
                <w:lang w:val="en-US"/>
              </w:rPr>
            </w:pPr>
            <w:r w:rsidRPr="008442C7">
              <w:rPr>
                <w:rFonts w:ascii="CordiaUPC" w:eastAsia="Times New Roman" w:hAnsi="CordiaUPC" w:cs="CordiaUPC" w:hint="cs"/>
                <w:sz w:val="24"/>
                <w:szCs w:val="24"/>
              </w:rPr>
              <w:t>35,430</w:t>
            </w:r>
          </w:p>
        </w:tc>
        <w:tc>
          <w:tcPr>
            <w:tcW w:w="387" w:type="pct"/>
            <w:gridSpan w:val="2"/>
            <w:tcBorders>
              <w:top w:val="nil"/>
              <w:left w:val="nil"/>
              <w:bottom w:val="nil"/>
              <w:right w:val="nil"/>
            </w:tcBorders>
          </w:tcPr>
          <w:p w14:paraId="2EF982EA" w14:textId="5472EE1A" w:rsidR="00072D56" w:rsidRPr="008442C7" w:rsidRDefault="00046F1A" w:rsidP="00072D56">
            <w:pPr>
              <w:tabs>
                <w:tab w:val="decimal" w:pos="458"/>
              </w:tabs>
              <w:spacing w:line="240" w:lineRule="exact"/>
              <w:ind w:left="-108" w:right="-86"/>
              <w:jc w:val="center"/>
              <w:rPr>
                <w:rFonts w:ascii="CordiaUPC" w:hAnsi="CordiaUPC" w:cs="CordiaUPC"/>
                <w:sz w:val="24"/>
                <w:szCs w:val="24"/>
                <w:lang w:val="en-US"/>
              </w:rPr>
            </w:pPr>
            <w:r w:rsidRPr="008442C7">
              <w:rPr>
                <w:rFonts w:ascii="CordiaUPC" w:eastAsia="Times New Roman" w:hAnsi="CordiaUPC" w:cs="CordiaUPC" w:hint="cs"/>
                <w:sz w:val="24"/>
                <w:szCs w:val="24"/>
              </w:rPr>
              <w:t>12,</w:t>
            </w:r>
            <w:r>
              <w:rPr>
                <w:rFonts w:ascii="CordiaUPC" w:eastAsia="Times New Roman" w:hAnsi="CordiaUPC" w:cs="CordiaUPC"/>
                <w:sz w:val="24"/>
                <w:szCs w:val="24"/>
              </w:rPr>
              <w:t>536</w:t>
            </w:r>
          </w:p>
        </w:tc>
        <w:tc>
          <w:tcPr>
            <w:tcW w:w="409" w:type="pct"/>
            <w:tcBorders>
              <w:top w:val="nil"/>
              <w:left w:val="nil"/>
              <w:bottom w:val="nil"/>
              <w:right w:val="nil"/>
            </w:tcBorders>
          </w:tcPr>
          <w:p w14:paraId="35201E8E" w14:textId="1C48D106" w:rsidR="00072D56" w:rsidRPr="008442C7" w:rsidRDefault="00046F1A" w:rsidP="00072D56">
            <w:pPr>
              <w:tabs>
                <w:tab w:val="decimal" w:pos="564"/>
              </w:tabs>
              <w:spacing w:line="240" w:lineRule="exact"/>
              <w:ind w:left="-119" w:right="-152"/>
              <w:rPr>
                <w:rFonts w:ascii="CordiaUPC" w:hAnsi="CordiaUPC" w:cs="CordiaUPC"/>
                <w:sz w:val="24"/>
                <w:szCs w:val="24"/>
                <w:rtl/>
                <w:cs/>
                <w:lang w:val="en-US"/>
              </w:rPr>
            </w:pPr>
            <w:r>
              <w:rPr>
                <w:rFonts w:ascii="CordiaUPC" w:hAnsi="CordiaUPC" w:cs="CordiaUPC"/>
                <w:sz w:val="24"/>
                <w:szCs w:val="24"/>
                <w:lang w:val="en-US"/>
              </w:rPr>
              <w:t>47,966</w:t>
            </w:r>
          </w:p>
        </w:tc>
        <w:tc>
          <w:tcPr>
            <w:tcW w:w="431" w:type="pct"/>
            <w:tcBorders>
              <w:top w:val="nil"/>
              <w:left w:val="nil"/>
              <w:bottom w:val="nil"/>
              <w:right w:val="nil"/>
            </w:tcBorders>
          </w:tcPr>
          <w:p w14:paraId="2C40F55E" w14:textId="03D06541" w:rsidR="00072D56" w:rsidRPr="008442C7" w:rsidRDefault="00072D56" w:rsidP="00072D56">
            <w:pPr>
              <w:tabs>
                <w:tab w:val="decimal" w:pos="619"/>
              </w:tabs>
              <w:spacing w:line="240" w:lineRule="exact"/>
              <w:ind w:left="-110" w:right="-86"/>
              <w:rPr>
                <w:rFonts w:ascii="CordiaUPC" w:hAnsi="CordiaUPC" w:cs="CordiaUPC"/>
                <w:sz w:val="24"/>
                <w:szCs w:val="24"/>
                <w:lang w:val="en-US"/>
              </w:rPr>
            </w:pPr>
            <w:r w:rsidRPr="008442C7">
              <w:rPr>
                <w:rFonts w:ascii="CordiaUPC" w:eastAsia="Times New Roman" w:hAnsi="CordiaUPC" w:cs="CordiaUPC" w:hint="cs"/>
                <w:sz w:val="24"/>
                <w:szCs w:val="24"/>
              </w:rPr>
              <w:t>35,430</w:t>
            </w:r>
          </w:p>
        </w:tc>
        <w:tc>
          <w:tcPr>
            <w:tcW w:w="407" w:type="pct"/>
            <w:tcBorders>
              <w:top w:val="nil"/>
              <w:left w:val="nil"/>
              <w:bottom w:val="nil"/>
              <w:right w:val="nil"/>
            </w:tcBorders>
          </w:tcPr>
          <w:p w14:paraId="5311F170" w14:textId="6CC927A2" w:rsidR="00072D56" w:rsidRPr="008442C7" w:rsidRDefault="00072D56" w:rsidP="00072D56">
            <w:pPr>
              <w:tabs>
                <w:tab w:val="decimal" w:pos="458"/>
              </w:tabs>
              <w:spacing w:line="240" w:lineRule="exact"/>
              <w:ind w:left="-108" w:right="-86"/>
              <w:jc w:val="center"/>
              <w:rPr>
                <w:rFonts w:ascii="CordiaUPC" w:hAnsi="CordiaUPC" w:cs="CordiaUPC"/>
                <w:sz w:val="24"/>
                <w:szCs w:val="24"/>
                <w:lang w:val="en-US"/>
              </w:rPr>
            </w:pPr>
            <w:r w:rsidRPr="008442C7">
              <w:rPr>
                <w:rFonts w:ascii="CordiaUPC" w:eastAsia="Times New Roman" w:hAnsi="CordiaUPC" w:cs="CordiaUPC" w:hint="cs"/>
                <w:sz w:val="24"/>
                <w:szCs w:val="24"/>
              </w:rPr>
              <w:t>12,099</w:t>
            </w:r>
          </w:p>
        </w:tc>
        <w:tc>
          <w:tcPr>
            <w:tcW w:w="398" w:type="pct"/>
            <w:tcBorders>
              <w:top w:val="nil"/>
              <w:left w:val="nil"/>
              <w:bottom w:val="nil"/>
              <w:right w:val="nil"/>
            </w:tcBorders>
          </w:tcPr>
          <w:p w14:paraId="72682ACE" w14:textId="7C025474" w:rsidR="00072D56" w:rsidRPr="008442C7" w:rsidRDefault="00072D56" w:rsidP="00072D56">
            <w:pPr>
              <w:tabs>
                <w:tab w:val="decimal" w:pos="564"/>
              </w:tabs>
              <w:spacing w:line="240" w:lineRule="exact"/>
              <w:ind w:left="-119" w:right="-152"/>
              <w:rPr>
                <w:rFonts w:ascii="CordiaUPC" w:hAnsi="CordiaUPC" w:cs="CordiaUPC"/>
                <w:sz w:val="24"/>
                <w:szCs w:val="24"/>
                <w:rtl/>
                <w:cs/>
                <w:lang w:val="en-US"/>
              </w:rPr>
            </w:pPr>
            <w:r w:rsidRPr="008442C7">
              <w:rPr>
                <w:rFonts w:ascii="CordiaUPC" w:eastAsia="Times New Roman" w:hAnsi="CordiaUPC" w:cs="CordiaUPC" w:hint="cs"/>
                <w:sz w:val="24"/>
                <w:szCs w:val="24"/>
              </w:rPr>
              <w:t>47,529</w:t>
            </w:r>
          </w:p>
        </w:tc>
      </w:tr>
      <w:tr w:rsidR="00072D56" w:rsidRPr="008442C7" w14:paraId="7989D8D9" w14:textId="77777777" w:rsidTr="00F34BD4">
        <w:tc>
          <w:tcPr>
            <w:tcW w:w="1107" w:type="pct"/>
            <w:tcBorders>
              <w:top w:val="nil"/>
              <w:left w:val="nil"/>
              <w:bottom w:val="nil"/>
              <w:right w:val="nil"/>
            </w:tcBorders>
          </w:tcPr>
          <w:p w14:paraId="0A1D79D6" w14:textId="77777777" w:rsidR="00072D56" w:rsidRPr="008442C7" w:rsidRDefault="00072D56" w:rsidP="00072D56">
            <w:pPr>
              <w:spacing w:line="240" w:lineRule="exact"/>
              <w:ind w:left="-9" w:right="-106" w:firstLine="18"/>
              <w:rPr>
                <w:rFonts w:ascii="CordiaUPC" w:hAnsi="CordiaUPC" w:cs="CordiaUPC"/>
                <w:sz w:val="24"/>
                <w:szCs w:val="24"/>
              </w:rPr>
            </w:pPr>
            <w:r w:rsidRPr="008442C7">
              <w:rPr>
                <w:rFonts w:ascii="CordiaUPC" w:hAnsi="CordiaUPC" w:cs="CordiaUPC" w:hint="cs"/>
                <w:sz w:val="24"/>
                <w:szCs w:val="24"/>
              </w:rPr>
              <w:t>Senior debentures</w:t>
            </w:r>
          </w:p>
        </w:tc>
        <w:tc>
          <w:tcPr>
            <w:tcW w:w="844" w:type="pct"/>
            <w:tcBorders>
              <w:top w:val="nil"/>
              <w:left w:val="nil"/>
              <w:bottom w:val="nil"/>
              <w:right w:val="nil"/>
            </w:tcBorders>
          </w:tcPr>
          <w:p w14:paraId="27D7C456" w14:textId="45104F7E" w:rsidR="00072D56" w:rsidRPr="008442C7" w:rsidRDefault="00072D56" w:rsidP="00072D56">
            <w:pPr>
              <w:spacing w:line="240" w:lineRule="exact"/>
              <w:ind w:left="-120" w:right="-100"/>
              <w:jc w:val="center"/>
              <w:rPr>
                <w:rFonts w:ascii="CordiaUPC" w:hAnsi="CordiaUPC" w:cs="CordiaUPC"/>
                <w:sz w:val="24"/>
                <w:szCs w:val="24"/>
                <w:lang w:val="en-US" w:bidi="th-TH"/>
              </w:rPr>
            </w:pPr>
            <w:r w:rsidRPr="008442C7">
              <w:rPr>
                <w:rFonts w:ascii="CordiaUPC" w:hAnsi="CordiaUPC" w:cs="CordiaUPC" w:hint="cs"/>
                <w:sz w:val="24"/>
                <w:szCs w:val="24"/>
              </w:rPr>
              <w:t>3.108,</w:t>
            </w:r>
            <w:r w:rsidRPr="008442C7">
              <w:rPr>
                <w:rFonts w:ascii="CordiaUPC" w:hAnsi="CordiaUPC" w:cs="CordiaUPC" w:hint="cs"/>
                <w:sz w:val="24"/>
                <w:szCs w:val="24"/>
                <w:cs/>
                <w:lang w:bidi="th-TH"/>
              </w:rPr>
              <w:t xml:space="preserve"> </w:t>
            </w:r>
            <w:r w:rsidRPr="008442C7">
              <w:rPr>
                <w:rFonts w:ascii="CordiaUPC" w:hAnsi="CordiaUPC" w:cs="CordiaUPC" w:hint="cs"/>
                <w:sz w:val="24"/>
                <w:szCs w:val="24"/>
              </w:rPr>
              <w:t>6mLibor+1.05 and 0.22-0.85</w:t>
            </w:r>
          </w:p>
        </w:tc>
        <w:tc>
          <w:tcPr>
            <w:tcW w:w="589" w:type="pct"/>
            <w:tcBorders>
              <w:top w:val="nil"/>
              <w:left w:val="nil"/>
              <w:bottom w:val="nil"/>
              <w:right w:val="nil"/>
            </w:tcBorders>
          </w:tcPr>
          <w:p w14:paraId="11E6DE9D" w14:textId="77777777" w:rsidR="004134A9" w:rsidRDefault="004134A9" w:rsidP="00072D56">
            <w:pPr>
              <w:spacing w:line="240" w:lineRule="exact"/>
              <w:ind w:left="-109" w:right="-93"/>
              <w:jc w:val="center"/>
              <w:rPr>
                <w:rFonts w:ascii="CordiaUPC" w:hAnsi="CordiaUPC" w:cs="CordiaUPC"/>
                <w:spacing w:val="-6"/>
                <w:sz w:val="24"/>
                <w:szCs w:val="24"/>
                <w:lang w:val="en-US"/>
              </w:rPr>
            </w:pPr>
          </w:p>
          <w:p w14:paraId="1B93D68F" w14:textId="301E3513" w:rsidR="00072D56" w:rsidRPr="008442C7" w:rsidRDefault="00072D56" w:rsidP="00072D56">
            <w:pPr>
              <w:spacing w:line="240" w:lineRule="exact"/>
              <w:ind w:left="-109" w:right="-93"/>
              <w:jc w:val="center"/>
              <w:rPr>
                <w:rFonts w:ascii="CordiaUPC" w:hAnsi="CordiaUPC" w:cs="CordiaUPC"/>
                <w:sz w:val="24"/>
                <w:szCs w:val="24"/>
                <w:lang w:val="en-US"/>
              </w:rPr>
            </w:pPr>
            <w:r w:rsidRPr="008442C7">
              <w:rPr>
                <w:rFonts w:ascii="CordiaUPC" w:hAnsi="CordiaUPC" w:cs="CordiaUPC" w:hint="cs"/>
                <w:spacing w:val="-6"/>
                <w:sz w:val="24"/>
                <w:szCs w:val="24"/>
                <w:lang w:val="en-US"/>
              </w:rPr>
              <w:t>2021 - 2025</w:t>
            </w:r>
          </w:p>
        </w:tc>
        <w:tc>
          <w:tcPr>
            <w:tcW w:w="428" w:type="pct"/>
            <w:tcBorders>
              <w:top w:val="nil"/>
              <w:left w:val="nil"/>
              <w:bottom w:val="nil"/>
              <w:right w:val="nil"/>
            </w:tcBorders>
            <w:vAlign w:val="bottom"/>
          </w:tcPr>
          <w:p w14:paraId="119AF216" w14:textId="38FE63B0" w:rsidR="00072D56" w:rsidRPr="008442C7" w:rsidRDefault="00046F1A" w:rsidP="00072D56">
            <w:pPr>
              <w:tabs>
                <w:tab w:val="decimal" w:pos="619"/>
              </w:tabs>
              <w:spacing w:line="240" w:lineRule="exact"/>
              <w:ind w:left="-110" w:right="-86"/>
              <w:rPr>
                <w:rFonts w:ascii="CordiaUPC" w:hAnsi="CordiaUPC" w:cs="CordiaUPC"/>
                <w:sz w:val="24"/>
                <w:szCs w:val="24"/>
                <w:lang w:val="en-US"/>
              </w:rPr>
            </w:pPr>
            <w:r>
              <w:rPr>
                <w:rFonts w:ascii="CordiaUPC" w:hAnsi="CordiaUPC" w:cs="CordiaUPC"/>
                <w:sz w:val="24"/>
                <w:szCs w:val="24"/>
                <w:lang w:val="en-US"/>
              </w:rPr>
              <w:t>-</w:t>
            </w:r>
          </w:p>
        </w:tc>
        <w:tc>
          <w:tcPr>
            <w:tcW w:w="387" w:type="pct"/>
            <w:gridSpan w:val="2"/>
            <w:tcBorders>
              <w:top w:val="nil"/>
              <w:left w:val="nil"/>
              <w:bottom w:val="nil"/>
              <w:right w:val="nil"/>
            </w:tcBorders>
            <w:vAlign w:val="bottom"/>
          </w:tcPr>
          <w:p w14:paraId="0045EA12" w14:textId="6B8A702D" w:rsidR="00072D56" w:rsidRPr="008442C7" w:rsidRDefault="00046F1A" w:rsidP="00072D56">
            <w:pPr>
              <w:tabs>
                <w:tab w:val="decimal" w:pos="524"/>
              </w:tabs>
              <w:spacing w:line="240" w:lineRule="exact"/>
              <w:ind w:left="-108" w:right="-86"/>
              <w:jc w:val="center"/>
              <w:rPr>
                <w:rFonts w:ascii="CordiaUPC" w:hAnsi="CordiaUPC" w:cs="CordiaUPC"/>
                <w:sz w:val="24"/>
                <w:szCs w:val="24"/>
                <w:lang w:val="en-US"/>
              </w:rPr>
            </w:pPr>
            <w:r>
              <w:rPr>
                <w:rFonts w:ascii="CordiaUPC" w:hAnsi="CordiaUPC" w:cs="CordiaUPC"/>
                <w:sz w:val="24"/>
                <w:szCs w:val="24"/>
                <w:lang w:val="en-US"/>
              </w:rPr>
              <w:t>26,285</w:t>
            </w:r>
          </w:p>
        </w:tc>
        <w:tc>
          <w:tcPr>
            <w:tcW w:w="409" w:type="pct"/>
            <w:tcBorders>
              <w:top w:val="nil"/>
              <w:left w:val="nil"/>
              <w:bottom w:val="nil"/>
              <w:right w:val="nil"/>
            </w:tcBorders>
            <w:vAlign w:val="bottom"/>
          </w:tcPr>
          <w:p w14:paraId="1531713C" w14:textId="1BCB136F" w:rsidR="00072D56" w:rsidRPr="008442C7" w:rsidRDefault="00046F1A" w:rsidP="00072D56">
            <w:pPr>
              <w:tabs>
                <w:tab w:val="decimal" w:pos="564"/>
              </w:tabs>
              <w:spacing w:line="240" w:lineRule="exact"/>
              <w:ind w:left="-119" w:right="-152"/>
              <w:rPr>
                <w:rFonts w:ascii="CordiaUPC" w:hAnsi="CordiaUPC" w:cs="CordiaUPC"/>
                <w:sz w:val="24"/>
                <w:szCs w:val="24"/>
                <w:lang w:val="en-US"/>
              </w:rPr>
            </w:pPr>
            <w:r>
              <w:rPr>
                <w:rFonts w:ascii="CordiaUPC" w:hAnsi="CordiaUPC" w:cs="CordiaUPC"/>
                <w:sz w:val="24"/>
                <w:szCs w:val="24"/>
                <w:lang w:val="en-US"/>
              </w:rPr>
              <w:t>26,285</w:t>
            </w:r>
          </w:p>
        </w:tc>
        <w:tc>
          <w:tcPr>
            <w:tcW w:w="431" w:type="pct"/>
            <w:tcBorders>
              <w:top w:val="nil"/>
              <w:left w:val="nil"/>
              <w:bottom w:val="nil"/>
              <w:right w:val="nil"/>
            </w:tcBorders>
            <w:vAlign w:val="bottom"/>
          </w:tcPr>
          <w:p w14:paraId="24D1C339" w14:textId="006EE7D9" w:rsidR="00072D56" w:rsidRPr="008442C7" w:rsidRDefault="00072D56" w:rsidP="00072D56">
            <w:pPr>
              <w:tabs>
                <w:tab w:val="decimal" w:pos="619"/>
              </w:tabs>
              <w:spacing w:line="240" w:lineRule="exact"/>
              <w:ind w:left="-110" w:right="-86"/>
              <w:rPr>
                <w:rFonts w:ascii="CordiaUPC" w:hAnsi="CordiaUPC" w:cs="CordiaUPC"/>
                <w:sz w:val="24"/>
                <w:szCs w:val="24"/>
                <w:lang w:val="en-US"/>
              </w:rPr>
            </w:pPr>
            <w:r w:rsidRPr="008442C7">
              <w:rPr>
                <w:rFonts w:ascii="CordiaUPC" w:eastAsia="Times New Roman" w:hAnsi="CordiaUPC" w:cs="CordiaUPC" w:hint="cs"/>
                <w:sz w:val="24"/>
                <w:szCs w:val="24"/>
              </w:rPr>
              <w:t>-</w:t>
            </w:r>
          </w:p>
        </w:tc>
        <w:tc>
          <w:tcPr>
            <w:tcW w:w="407" w:type="pct"/>
            <w:tcBorders>
              <w:top w:val="nil"/>
              <w:left w:val="nil"/>
              <w:bottom w:val="nil"/>
              <w:right w:val="nil"/>
            </w:tcBorders>
            <w:vAlign w:val="bottom"/>
          </w:tcPr>
          <w:p w14:paraId="1E3B1AF0" w14:textId="39C10D21" w:rsidR="00072D56" w:rsidRPr="008442C7" w:rsidRDefault="00072D56" w:rsidP="00072D56">
            <w:pPr>
              <w:tabs>
                <w:tab w:val="decimal" w:pos="524"/>
              </w:tabs>
              <w:spacing w:line="240" w:lineRule="exact"/>
              <w:ind w:left="-108" w:right="-86"/>
              <w:jc w:val="center"/>
              <w:rPr>
                <w:rFonts w:ascii="CordiaUPC" w:hAnsi="CordiaUPC" w:cs="CordiaUPC"/>
                <w:sz w:val="24"/>
                <w:szCs w:val="24"/>
                <w:lang w:val="en-US"/>
              </w:rPr>
            </w:pPr>
            <w:r w:rsidRPr="008442C7">
              <w:rPr>
                <w:rFonts w:ascii="CordiaUPC" w:eastAsia="Times New Roman" w:hAnsi="CordiaUPC" w:cs="CordiaUPC" w:hint="cs"/>
                <w:sz w:val="24"/>
                <w:szCs w:val="24"/>
              </w:rPr>
              <w:t>41,331</w:t>
            </w:r>
          </w:p>
        </w:tc>
        <w:tc>
          <w:tcPr>
            <w:tcW w:w="398" w:type="pct"/>
            <w:tcBorders>
              <w:top w:val="nil"/>
              <w:left w:val="nil"/>
              <w:bottom w:val="nil"/>
              <w:right w:val="nil"/>
            </w:tcBorders>
            <w:vAlign w:val="bottom"/>
          </w:tcPr>
          <w:p w14:paraId="5C851BD6" w14:textId="3E2185A7" w:rsidR="00072D56" w:rsidRPr="008442C7" w:rsidRDefault="00072D56" w:rsidP="00072D56">
            <w:pPr>
              <w:tabs>
                <w:tab w:val="decimal" w:pos="564"/>
              </w:tabs>
              <w:spacing w:line="240" w:lineRule="exact"/>
              <w:ind w:left="-119" w:right="-152"/>
              <w:rPr>
                <w:rFonts w:ascii="CordiaUPC" w:hAnsi="CordiaUPC" w:cs="CordiaUPC"/>
                <w:sz w:val="24"/>
                <w:szCs w:val="24"/>
                <w:lang w:val="en-US"/>
              </w:rPr>
            </w:pPr>
            <w:r w:rsidRPr="008442C7">
              <w:rPr>
                <w:rFonts w:ascii="CordiaUPC" w:eastAsia="Times New Roman" w:hAnsi="CordiaUPC" w:cs="CordiaUPC" w:hint="cs"/>
                <w:sz w:val="24"/>
                <w:szCs w:val="24"/>
              </w:rPr>
              <w:t>41,331</w:t>
            </w:r>
          </w:p>
        </w:tc>
      </w:tr>
      <w:tr w:rsidR="00072D56" w:rsidRPr="008442C7" w14:paraId="4EC892F8" w14:textId="77777777" w:rsidTr="00F34BD4">
        <w:tc>
          <w:tcPr>
            <w:tcW w:w="1107" w:type="pct"/>
            <w:tcBorders>
              <w:top w:val="nil"/>
              <w:left w:val="nil"/>
              <w:bottom w:val="nil"/>
              <w:right w:val="nil"/>
            </w:tcBorders>
            <w:vAlign w:val="bottom"/>
          </w:tcPr>
          <w:p w14:paraId="3851038E" w14:textId="77777777" w:rsidR="00072D56" w:rsidRPr="008442C7" w:rsidRDefault="00072D56" w:rsidP="00072D56">
            <w:pPr>
              <w:spacing w:line="240" w:lineRule="exact"/>
              <w:ind w:left="-9" w:right="-107" w:firstLine="18"/>
              <w:rPr>
                <w:rFonts w:ascii="CordiaUPC" w:hAnsi="CordiaUPC" w:cs="CordiaUPC"/>
                <w:sz w:val="24"/>
                <w:szCs w:val="24"/>
                <w:lang w:val="en-US"/>
              </w:rPr>
            </w:pPr>
            <w:r w:rsidRPr="008442C7">
              <w:rPr>
                <w:rFonts w:ascii="CordiaUPC" w:hAnsi="CordiaUPC" w:cs="CordiaUPC" w:hint="cs"/>
                <w:sz w:val="24"/>
                <w:szCs w:val="24"/>
                <w:lang w:val="en-US"/>
              </w:rPr>
              <w:t xml:space="preserve">Bills of exchange </w:t>
            </w:r>
            <w:r w:rsidRPr="008442C7">
              <w:rPr>
                <w:rFonts w:ascii="CordiaUPC" w:hAnsi="CordiaUPC" w:cs="CordiaUPC" w:hint="cs"/>
                <w:sz w:val="24"/>
                <w:szCs w:val="24"/>
                <w:vertAlign w:val="superscript"/>
                <w:cs/>
                <w:lang w:val="en-US" w:bidi="th-TH"/>
              </w:rPr>
              <w:t>(</w:t>
            </w:r>
            <w:r w:rsidRPr="008442C7">
              <w:rPr>
                <w:rFonts w:ascii="CordiaUPC" w:hAnsi="CordiaUPC" w:cs="CordiaUPC" w:hint="cs"/>
                <w:sz w:val="24"/>
                <w:szCs w:val="24"/>
                <w:vertAlign w:val="superscript"/>
                <w:lang w:val="en-US"/>
              </w:rPr>
              <w:t>3</w:t>
            </w:r>
            <w:r w:rsidRPr="008442C7">
              <w:rPr>
                <w:rFonts w:ascii="CordiaUPC" w:hAnsi="CordiaUPC" w:cs="CordiaUPC" w:hint="cs"/>
                <w:sz w:val="24"/>
                <w:szCs w:val="24"/>
                <w:vertAlign w:val="superscript"/>
                <w:cs/>
                <w:lang w:val="en-US" w:bidi="th-TH"/>
              </w:rPr>
              <w:t>)</w:t>
            </w:r>
          </w:p>
        </w:tc>
        <w:tc>
          <w:tcPr>
            <w:tcW w:w="844" w:type="pct"/>
            <w:tcBorders>
              <w:top w:val="nil"/>
              <w:left w:val="nil"/>
              <w:bottom w:val="nil"/>
              <w:right w:val="nil"/>
            </w:tcBorders>
            <w:vAlign w:val="bottom"/>
          </w:tcPr>
          <w:p w14:paraId="170228D8" w14:textId="1DC65E81" w:rsidR="00072D56" w:rsidRPr="008442C7" w:rsidRDefault="00072D56" w:rsidP="00072D56">
            <w:pPr>
              <w:spacing w:line="240" w:lineRule="exact"/>
              <w:ind w:left="-120" w:right="-100"/>
              <w:jc w:val="center"/>
              <w:rPr>
                <w:rFonts w:ascii="CordiaUPC" w:hAnsi="CordiaUPC" w:cs="CordiaUPC"/>
                <w:sz w:val="24"/>
                <w:szCs w:val="24"/>
              </w:rPr>
            </w:pPr>
            <w:r w:rsidRPr="008442C7">
              <w:rPr>
                <w:rFonts w:ascii="CordiaUPC" w:hAnsi="CordiaUPC" w:cs="CordiaUPC" w:hint="cs"/>
                <w:sz w:val="24"/>
                <w:szCs w:val="24"/>
              </w:rPr>
              <w:t>2.15 and</w:t>
            </w:r>
          </w:p>
        </w:tc>
        <w:tc>
          <w:tcPr>
            <w:tcW w:w="589" w:type="pct"/>
            <w:tcBorders>
              <w:top w:val="nil"/>
              <w:left w:val="nil"/>
              <w:bottom w:val="nil"/>
              <w:right w:val="nil"/>
            </w:tcBorders>
            <w:vAlign w:val="bottom"/>
          </w:tcPr>
          <w:p w14:paraId="48E59A2B" w14:textId="45BB4B53" w:rsidR="00072D56" w:rsidRPr="008442C7" w:rsidRDefault="00072D56" w:rsidP="00072D56">
            <w:pPr>
              <w:spacing w:line="240" w:lineRule="exact"/>
              <w:ind w:left="-109" w:right="-93"/>
              <w:jc w:val="center"/>
              <w:rPr>
                <w:rFonts w:ascii="CordiaUPC" w:hAnsi="CordiaUPC" w:cs="CordiaUPC"/>
                <w:sz w:val="24"/>
                <w:szCs w:val="24"/>
                <w:lang w:val="en-US"/>
              </w:rPr>
            </w:pPr>
            <w:r w:rsidRPr="008442C7">
              <w:rPr>
                <w:rFonts w:ascii="CordiaUPC" w:hAnsi="CordiaUPC" w:cs="CordiaUPC" w:hint="cs"/>
                <w:sz w:val="24"/>
                <w:szCs w:val="24"/>
                <w:lang w:val="en-US"/>
              </w:rPr>
              <w:t xml:space="preserve">At call and </w:t>
            </w:r>
          </w:p>
        </w:tc>
        <w:tc>
          <w:tcPr>
            <w:tcW w:w="428" w:type="pct"/>
            <w:tcBorders>
              <w:top w:val="nil"/>
              <w:left w:val="nil"/>
              <w:bottom w:val="nil"/>
              <w:right w:val="nil"/>
            </w:tcBorders>
            <w:vAlign w:val="bottom"/>
          </w:tcPr>
          <w:p w14:paraId="2B584A33" w14:textId="77777777" w:rsidR="00072D56" w:rsidRPr="008442C7" w:rsidRDefault="00072D56" w:rsidP="00072D56">
            <w:pPr>
              <w:tabs>
                <w:tab w:val="decimal" w:pos="619"/>
              </w:tabs>
              <w:spacing w:line="240" w:lineRule="exact"/>
              <w:ind w:left="-110" w:right="-86"/>
              <w:rPr>
                <w:rFonts w:ascii="CordiaUPC" w:hAnsi="CordiaUPC" w:cs="CordiaUPC"/>
                <w:sz w:val="24"/>
                <w:szCs w:val="24"/>
                <w:lang w:val="en-US"/>
              </w:rPr>
            </w:pPr>
          </w:p>
        </w:tc>
        <w:tc>
          <w:tcPr>
            <w:tcW w:w="387" w:type="pct"/>
            <w:gridSpan w:val="2"/>
            <w:tcBorders>
              <w:top w:val="nil"/>
              <w:left w:val="nil"/>
              <w:right w:val="nil"/>
            </w:tcBorders>
            <w:vAlign w:val="bottom"/>
          </w:tcPr>
          <w:p w14:paraId="7523538D" w14:textId="77777777" w:rsidR="00072D56" w:rsidRPr="008442C7" w:rsidRDefault="00072D56" w:rsidP="00072D56">
            <w:pPr>
              <w:tabs>
                <w:tab w:val="decimal" w:pos="520"/>
              </w:tabs>
              <w:spacing w:line="240" w:lineRule="exact"/>
              <w:ind w:left="-108" w:right="-161"/>
              <w:rPr>
                <w:rFonts w:ascii="CordiaUPC" w:hAnsi="CordiaUPC" w:cs="CordiaUPC"/>
                <w:sz w:val="24"/>
                <w:szCs w:val="24"/>
                <w:lang w:val="en-US"/>
              </w:rPr>
            </w:pPr>
          </w:p>
        </w:tc>
        <w:tc>
          <w:tcPr>
            <w:tcW w:w="409" w:type="pct"/>
            <w:tcBorders>
              <w:top w:val="nil"/>
              <w:left w:val="nil"/>
              <w:right w:val="nil"/>
            </w:tcBorders>
            <w:vAlign w:val="bottom"/>
          </w:tcPr>
          <w:p w14:paraId="67493DEF" w14:textId="77777777" w:rsidR="00072D56" w:rsidRPr="008442C7" w:rsidRDefault="00072D56" w:rsidP="00072D56">
            <w:pPr>
              <w:tabs>
                <w:tab w:val="decimal" w:pos="564"/>
              </w:tabs>
              <w:spacing w:line="240" w:lineRule="exact"/>
              <w:ind w:left="-119" w:right="-152"/>
              <w:rPr>
                <w:rFonts w:ascii="CordiaUPC" w:hAnsi="CordiaUPC" w:cs="CordiaUPC"/>
                <w:sz w:val="24"/>
                <w:szCs w:val="24"/>
                <w:lang w:val="en-US"/>
              </w:rPr>
            </w:pPr>
          </w:p>
        </w:tc>
        <w:tc>
          <w:tcPr>
            <w:tcW w:w="431" w:type="pct"/>
            <w:tcBorders>
              <w:top w:val="nil"/>
              <w:left w:val="nil"/>
              <w:bottom w:val="nil"/>
              <w:right w:val="nil"/>
            </w:tcBorders>
            <w:vAlign w:val="bottom"/>
          </w:tcPr>
          <w:p w14:paraId="7FD9E172" w14:textId="77777777" w:rsidR="00072D56" w:rsidRPr="008442C7" w:rsidRDefault="00072D56" w:rsidP="00072D56">
            <w:pPr>
              <w:tabs>
                <w:tab w:val="decimal" w:pos="619"/>
              </w:tabs>
              <w:spacing w:line="240" w:lineRule="exact"/>
              <w:ind w:left="-110" w:right="-86"/>
              <w:rPr>
                <w:rFonts w:ascii="CordiaUPC" w:hAnsi="CordiaUPC" w:cs="CordiaUPC"/>
                <w:sz w:val="24"/>
                <w:szCs w:val="24"/>
                <w:lang w:val="en-US"/>
              </w:rPr>
            </w:pPr>
          </w:p>
        </w:tc>
        <w:tc>
          <w:tcPr>
            <w:tcW w:w="407" w:type="pct"/>
            <w:tcBorders>
              <w:top w:val="nil"/>
              <w:left w:val="nil"/>
              <w:right w:val="nil"/>
            </w:tcBorders>
            <w:vAlign w:val="bottom"/>
          </w:tcPr>
          <w:p w14:paraId="64AADAA2" w14:textId="77777777" w:rsidR="00072D56" w:rsidRPr="008442C7" w:rsidRDefault="00072D56" w:rsidP="00072D56">
            <w:pPr>
              <w:tabs>
                <w:tab w:val="decimal" w:pos="554"/>
              </w:tabs>
              <w:spacing w:line="240" w:lineRule="exact"/>
              <w:ind w:left="-108" w:right="-86"/>
              <w:rPr>
                <w:rFonts w:ascii="CordiaUPC" w:hAnsi="CordiaUPC" w:cs="CordiaUPC"/>
                <w:sz w:val="24"/>
                <w:szCs w:val="24"/>
                <w:lang w:val="en-US"/>
              </w:rPr>
            </w:pPr>
          </w:p>
        </w:tc>
        <w:tc>
          <w:tcPr>
            <w:tcW w:w="398" w:type="pct"/>
            <w:tcBorders>
              <w:top w:val="nil"/>
              <w:left w:val="nil"/>
              <w:right w:val="nil"/>
            </w:tcBorders>
            <w:vAlign w:val="bottom"/>
          </w:tcPr>
          <w:p w14:paraId="09925B63" w14:textId="77777777" w:rsidR="00072D56" w:rsidRPr="008442C7" w:rsidRDefault="00072D56" w:rsidP="00072D56">
            <w:pPr>
              <w:tabs>
                <w:tab w:val="decimal" w:pos="564"/>
              </w:tabs>
              <w:spacing w:line="240" w:lineRule="exact"/>
              <w:ind w:left="-119" w:right="-152"/>
              <w:rPr>
                <w:rFonts w:ascii="CordiaUPC" w:hAnsi="CordiaUPC" w:cs="CordiaUPC"/>
                <w:sz w:val="24"/>
                <w:szCs w:val="24"/>
                <w:lang w:val="en-US"/>
              </w:rPr>
            </w:pPr>
          </w:p>
        </w:tc>
      </w:tr>
      <w:tr w:rsidR="00072D56" w:rsidRPr="008442C7" w14:paraId="20571CC7" w14:textId="77777777" w:rsidTr="00F34BD4">
        <w:tc>
          <w:tcPr>
            <w:tcW w:w="1107" w:type="pct"/>
            <w:tcBorders>
              <w:top w:val="nil"/>
              <w:left w:val="nil"/>
              <w:bottom w:val="nil"/>
              <w:right w:val="nil"/>
            </w:tcBorders>
            <w:vAlign w:val="bottom"/>
          </w:tcPr>
          <w:p w14:paraId="7FBB2229" w14:textId="77777777" w:rsidR="00072D56" w:rsidRPr="008442C7" w:rsidRDefault="00072D56" w:rsidP="00072D56">
            <w:pPr>
              <w:spacing w:line="240" w:lineRule="exact"/>
              <w:ind w:left="-9" w:right="-107" w:firstLine="18"/>
              <w:rPr>
                <w:rFonts w:ascii="CordiaUPC" w:hAnsi="CordiaUPC" w:cs="CordiaUPC"/>
                <w:sz w:val="24"/>
                <w:szCs w:val="24"/>
                <w:lang w:val="en-US"/>
              </w:rPr>
            </w:pPr>
            <w:r w:rsidRPr="008442C7">
              <w:rPr>
                <w:rFonts w:ascii="CordiaUPC" w:hAnsi="CordiaUPC" w:cs="CordiaUPC" w:hint="cs"/>
                <w:sz w:val="24"/>
                <w:szCs w:val="24"/>
                <w:lang w:val="en-US"/>
              </w:rPr>
              <w:t xml:space="preserve">  </w:t>
            </w:r>
            <w:r>
              <w:rPr>
                <w:rFonts w:ascii="CordiaUPC" w:hAnsi="CordiaUPC" w:cs="CordiaUPC"/>
                <w:sz w:val="24"/>
                <w:szCs w:val="24"/>
                <w:lang w:val="en-US"/>
              </w:rPr>
              <w:t xml:space="preserve">  </w:t>
            </w:r>
            <w:r w:rsidRPr="008442C7">
              <w:rPr>
                <w:rFonts w:ascii="CordiaUPC" w:hAnsi="CordiaUPC" w:cs="CordiaUPC" w:hint="cs"/>
                <w:sz w:val="24"/>
                <w:szCs w:val="24"/>
                <w:lang w:val="en-US"/>
              </w:rPr>
              <w:t>and promissory notes</w:t>
            </w:r>
          </w:p>
        </w:tc>
        <w:tc>
          <w:tcPr>
            <w:tcW w:w="844" w:type="pct"/>
            <w:tcBorders>
              <w:top w:val="nil"/>
              <w:left w:val="nil"/>
              <w:bottom w:val="nil"/>
              <w:right w:val="nil"/>
            </w:tcBorders>
            <w:vAlign w:val="bottom"/>
          </w:tcPr>
          <w:p w14:paraId="491A7894" w14:textId="5E244A83" w:rsidR="00072D56" w:rsidRPr="008442C7" w:rsidRDefault="00072D56" w:rsidP="00072D56">
            <w:pPr>
              <w:spacing w:line="240" w:lineRule="exact"/>
              <w:ind w:left="-120" w:right="-100"/>
              <w:jc w:val="center"/>
              <w:rPr>
                <w:rFonts w:ascii="CordiaUPC" w:hAnsi="CordiaUPC" w:cs="CordiaUPC"/>
                <w:sz w:val="24"/>
                <w:szCs w:val="24"/>
              </w:rPr>
            </w:pPr>
            <w:r w:rsidRPr="008442C7">
              <w:rPr>
                <w:rFonts w:ascii="CordiaUPC" w:hAnsi="CordiaUPC" w:cs="CordiaUPC" w:hint="cs"/>
                <w:sz w:val="24"/>
                <w:szCs w:val="24"/>
              </w:rPr>
              <w:t>0.05-2.50</w:t>
            </w:r>
          </w:p>
        </w:tc>
        <w:tc>
          <w:tcPr>
            <w:tcW w:w="589" w:type="pct"/>
            <w:tcBorders>
              <w:top w:val="nil"/>
              <w:left w:val="nil"/>
              <w:bottom w:val="nil"/>
              <w:right w:val="nil"/>
            </w:tcBorders>
            <w:vAlign w:val="bottom"/>
          </w:tcPr>
          <w:p w14:paraId="17909F02" w14:textId="320F4E24" w:rsidR="00072D56" w:rsidRPr="008442C7" w:rsidRDefault="00072D56" w:rsidP="00072D56">
            <w:pPr>
              <w:spacing w:line="240" w:lineRule="exact"/>
              <w:ind w:left="-109" w:right="-93"/>
              <w:jc w:val="center"/>
              <w:rPr>
                <w:rFonts w:ascii="CordiaUPC" w:hAnsi="CordiaUPC" w:cs="CordiaUPC"/>
                <w:sz w:val="24"/>
                <w:szCs w:val="24"/>
                <w:lang w:val="en-US"/>
              </w:rPr>
            </w:pPr>
            <w:r w:rsidRPr="008442C7">
              <w:rPr>
                <w:rFonts w:ascii="CordiaUPC" w:hAnsi="CordiaUPC" w:cs="CordiaUPC" w:hint="cs"/>
                <w:sz w:val="24"/>
                <w:szCs w:val="24"/>
                <w:lang w:val="en-US"/>
              </w:rPr>
              <w:t>2012</w:t>
            </w:r>
          </w:p>
        </w:tc>
        <w:tc>
          <w:tcPr>
            <w:tcW w:w="428" w:type="pct"/>
            <w:tcBorders>
              <w:top w:val="nil"/>
              <w:left w:val="nil"/>
              <w:right w:val="nil"/>
            </w:tcBorders>
            <w:vAlign w:val="bottom"/>
          </w:tcPr>
          <w:p w14:paraId="2230D004" w14:textId="3EE13401" w:rsidR="00072D56" w:rsidRPr="008442C7" w:rsidRDefault="00046F1A" w:rsidP="00072D56">
            <w:pPr>
              <w:tabs>
                <w:tab w:val="decimal" w:pos="619"/>
              </w:tabs>
              <w:spacing w:line="240" w:lineRule="exact"/>
              <w:ind w:left="-110" w:right="-86"/>
              <w:rPr>
                <w:rFonts w:ascii="CordiaUPC" w:hAnsi="CordiaUPC" w:cs="CordiaUPC"/>
                <w:sz w:val="24"/>
                <w:szCs w:val="24"/>
                <w:lang w:val="en-US"/>
              </w:rPr>
            </w:pPr>
            <w:r>
              <w:rPr>
                <w:rFonts w:ascii="CordiaUPC" w:hAnsi="CordiaUPC" w:cs="CordiaUPC"/>
                <w:sz w:val="24"/>
                <w:szCs w:val="24"/>
                <w:lang w:val="en-US"/>
              </w:rPr>
              <w:t>10</w:t>
            </w:r>
          </w:p>
        </w:tc>
        <w:tc>
          <w:tcPr>
            <w:tcW w:w="387" w:type="pct"/>
            <w:gridSpan w:val="2"/>
            <w:tcBorders>
              <w:top w:val="nil"/>
              <w:left w:val="nil"/>
              <w:right w:val="nil"/>
            </w:tcBorders>
            <w:vAlign w:val="bottom"/>
          </w:tcPr>
          <w:p w14:paraId="45A8FD73" w14:textId="6094D5F7" w:rsidR="00072D56" w:rsidRPr="008442C7" w:rsidRDefault="00046F1A" w:rsidP="00072D56">
            <w:pPr>
              <w:tabs>
                <w:tab w:val="decimal" w:pos="520"/>
              </w:tabs>
              <w:spacing w:line="240" w:lineRule="exact"/>
              <w:ind w:left="-108" w:right="-251"/>
              <w:rPr>
                <w:rFonts w:ascii="CordiaUPC" w:hAnsi="CordiaUPC" w:cs="CordiaUPC"/>
                <w:sz w:val="24"/>
                <w:szCs w:val="24"/>
                <w:cs/>
                <w:lang w:val="en-US" w:bidi="th-TH"/>
              </w:rPr>
            </w:pPr>
            <w:r>
              <w:rPr>
                <w:rFonts w:ascii="CordiaUPC" w:hAnsi="CordiaUPC" w:cs="CordiaUPC"/>
                <w:sz w:val="24"/>
                <w:szCs w:val="24"/>
                <w:lang w:val="en-US" w:bidi="th-TH"/>
              </w:rPr>
              <w:t>-</w:t>
            </w:r>
          </w:p>
        </w:tc>
        <w:tc>
          <w:tcPr>
            <w:tcW w:w="409" w:type="pct"/>
            <w:tcBorders>
              <w:top w:val="nil"/>
              <w:left w:val="nil"/>
              <w:right w:val="nil"/>
            </w:tcBorders>
            <w:vAlign w:val="bottom"/>
          </w:tcPr>
          <w:p w14:paraId="7F0FF000" w14:textId="05BF867B" w:rsidR="00072D56" w:rsidRPr="008442C7" w:rsidRDefault="00046F1A" w:rsidP="00072D56">
            <w:pPr>
              <w:tabs>
                <w:tab w:val="decimal" w:pos="564"/>
              </w:tabs>
              <w:spacing w:line="240" w:lineRule="exact"/>
              <w:ind w:left="-119" w:right="-152"/>
              <w:rPr>
                <w:rFonts w:ascii="CordiaUPC" w:hAnsi="CordiaUPC" w:cs="CordiaUPC"/>
                <w:sz w:val="24"/>
                <w:szCs w:val="24"/>
                <w:lang w:val="en-US"/>
              </w:rPr>
            </w:pPr>
            <w:r>
              <w:rPr>
                <w:rFonts w:ascii="CordiaUPC" w:hAnsi="CordiaUPC" w:cs="CordiaUPC"/>
                <w:sz w:val="24"/>
                <w:szCs w:val="24"/>
                <w:lang w:val="en-US"/>
              </w:rPr>
              <w:t>10</w:t>
            </w:r>
          </w:p>
        </w:tc>
        <w:tc>
          <w:tcPr>
            <w:tcW w:w="431" w:type="pct"/>
            <w:tcBorders>
              <w:top w:val="nil"/>
              <w:left w:val="nil"/>
              <w:right w:val="nil"/>
            </w:tcBorders>
            <w:vAlign w:val="bottom"/>
          </w:tcPr>
          <w:p w14:paraId="21773E4B" w14:textId="271134BB" w:rsidR="00072D56" w:rsidRPr="008442C7" w:rsidRDefault="00072D56" w:rsidP="00072D56">
            <w:pPr>
              <w:tabs>
                <w:tab w:val="decimal" w:pos="619"/>
              </w:tabs>
              <w:spacing w:line="240" w:lineRule="exact"/>
              <w:ind w:left="-110" w:right="-86"/>
              <w:rPr>
                <w:rFonts w:ascii="CordiaUPC" w:hAnsi="CordiaUPC" w:cs="CordiaUPC"/>
                <w:sz w:val="24"/>
                <w:szCs w:val="24"/>
                <w:lang w:val="en-US"/>
              </w:rPr>
            </w:pPr>
            <w:r w:rsidRPr="008442C7">
              <w:rPr>
                <w:rFonts w:ascii="CordiaUPC" w:eastAsia="Times New Roman" w:hAnsi="CordiaUPC" w:cs="CordiaUPC" w:hint="cs"/>
                <w:sz w:val="24"/>
                <w:szCs w:val="24"/>
              </w:rPr>
              <w:t>10</w:t>
            </w:r>
          </w:p>
        </w:tc>
        <w:tc>
          <w:tcPr>
            <w:tcW w:w="407" w:type="pct"/>
            <w:tcBorders>
              <w:top w:val="nil"/>
              <w:left w:val="nil"/>
              <w:right w:val="nil"/>
            </w:tcBorders>
            <w:vAlign w:val="bottom"/>
          </w:tcPr>
          <w:p w14:paraId="769D7452" w14:textId="5A20B456" w:rsidR="00072D56" w:rsidRPr="008442C7" w:rsidRDefault="00072D56" w:rsidP="00072D56">
            <w:pPr>
              <w:tabs>
                <w:tab w:val="decimal" w:pos="554"/>
              </w:tabs>
              <w:spacing w:line="240" w:lineRule="exact"/>
              <w:ind w:left="-108" w:right="-86"/>
              <w:rPr>
                <w:rFonts w:ascii="CordiaUPC" w:hAnsi="CordiaUPC" w:cs="CordiaUPC"/>
                <w:sz w:val="24"/>
                <w:szCs w:val="24"/>
                <w:cs/>
                <w:lang w:val="en-US" w:bidi="th-TH"/>
              </w:rPr>
            </w:pPr>
            <w:r w:rsidRPr="008442C7">
              <w:rPr>
                <w:rFonts w:ascii="CordiaUPC" w:eastAsia="Times New Roman" w:hAnsi="CordiaUPC" w:cs="CordiaUPC" w:hint="cs"/>
                <w:sz w:val="24"/>
                <w:szCs w:val="24"/>
              </w:rPr>
              <w:t>-</w:t>
            </w:r>
          </w:p>
        </w:tc>
        <w:tc>
          <w:tcPr>
            <w:tcW w:w="398" w:type="pct"/>
            <w:tcBorders>
              <w:top w:val="nil"/>
              <w:left w:val="nil"/>
              <w:right w:val="nil"/>
            </w:tcBorders>
            <w:vAlign w:val="bottom"/>
          </w:tcPr>
          <w:p w14:paraId="11846D05" w14:textId="33B32F3E" w:rsidR="00072D56" w:rsidRPr="008442C7" w:rsidRDefault="00072D56" w:rsidP="00072D56">
            <w:pPr>
              <w:tabs>
                <w:tab w:val="decimal" w:pos="564"/>
              </w:tabs>
              <w:spacing w:line="240" w:lineRule="exact"/>
              <w:ind w:left="-119" w:right="-152"/>
              <w:rPr>
                <w:rFonts w:ascii="CordiaUPC" w:hAnsi="CordiaUPC" w:cs="CordiaUPC"/>
                <w:sz w:val="24"/>
                <w:szCs w:val="24"/>
                <w:lang w:val="en-US"/>
              </w:rPr>
            </w:pPr>
            <w:r w:rsidRPr="008442C7">
              <w:rPr>
                <w:rFonts w:ascii="CordiaUPC" w:eastAsia="Times New Roman" w:hAnsi="CordiaUPC" w:cs="CordiaUPC" w:hint="cs"/>
                <w:sz w:val="24"/>
                <w:szCs w:val="24"/>
              </w:rPr>
              <w:t>10</w:t>
            </w:r>
          </w:p>
        </w:tc>
      </w:tr>
      <w:tr w:rsidR="00072D56" w:rsidRPr="008442C7" w14:paraId="0641D1F5" w14:textId="77777777" w:rsidTr="00F34BD4">
        <w:tc>
          <w:tcPr>
            <w:tcW w:w="1107" w:type="pct"/>
            <w:tcBorders>
              <w:top w:val="nil"/>
              <w:left w:val="nil"/>
              <w:bottom w:val="nil"/>
              <w:right w:val="nil"/>
            </w:tcBorders>
            <w:vAlign w:val="bottom"/>
          </w:tcPr>
          <w:p w14:paraId="48F7CE77" w14:textId="77777777" w:rsidR="00072D56" w:rsidRPr="008442C7" w:rsidRDefault="00072D56" w:rsidP="00072D56">
            <w:pPr>
              <w:spacing w:line="240" w:lineRule="exact"/>
              <w:ind w:left="-9" w:right="-562" w:firstLine="18"/>
              <w:jc w:val="thaiDistribute"/>
              <w:rPr>
                <w:rFonts w:ascii="CordiaUPC" w:hAnsi="CordiaUPC" w:cs="CordiaUPC"/>
                <w:sz w:val="24"/>
                <w:szCs w:val="24"/>
                <w:lang w:val="en-US"/>
              </w:rPr>
            </w:pPr>
            <w:r w:rsidRPr="008442C7">
              <w:rPr>
                <w:rFonts w:ascii="CordiaUPC" w:hAnsi="CordiaUPC" w:cs="CordiaUPC" w:hint="cs"/>
                <w:sz w:val="24"/>
                <w:szCs w:val="24"/>
                <w:lang w:val="en-US"/>
              </w:rPr>
              <w:t>Other borrowings</w:t>
            </w:r>
          </w:p>
        </w:tc>
        <w:tc>
          <w:tcPr>
            <w:tcW w:w="844" w:type="pct"/>
            <w:tcBorders>
              <w:top w:val="nil"/>
              <w:left w:val="nil"/>
              <w:bottom w:val="nil"/>
              <w:right w:val="nil"/>
            </w:tcBorders>
            <w:vAlign w:val="bottom"/>
          </w:tcPr>
          <w:p w14:paraId="65B892B4" w14:textId="314B60A7" w:rsidR="00072D56" w:rsidRPr="008442C7" w:rsidRDefault="00072D56" w:rsidP="00072D56">
            <w:pPr>
              <w:spacing w:line="240" w:lineRule="exact"/>
              <w:ind w:left="-120" w:right="-100"/>
              <w:jc w:val="center"/>
              <w:rPr>
                <w:rFonts w:ascii="CordiaUPC" w:hAnsi="CordiaUPC" w:cs="CordiaUPC"/>
                <w:sz w:val="24"/>
                <w:szCs w:val="24"/>
              </w:rPr>
            </w:pPr>
            <w:r w:rsidRPr="008442C7">
              <w:rPr>
                <w:rFonts w:ascii="CordiaUPC" w:hAnsi="CordiaUPC" w:cs="CordiaUPC" w:hint="cs"/>
                <w:sz w:val="24"/>
                <w:szCs w:val="24"/>
              </w:rPr>
              <w:t>0.00-0.75</w:t>
            </w:r>
          </w:p>
        </w:tc>
        <w:tc>
          <w:tcPr>
            <w:tcW w:w="589" w:type="pct"/>
            <w:tcBorders>
              <w:top w:val="nil"/>
              <w:left w:val="nil"/>
              <w:bottom w:val="nil"/>
              <w:right w:val="nil"/>
            </w:tcBorders>
            <w:vAlign w:val="bottom"/>
          </w:tcPr>
          <w:p w14:paraId="74E0FDAC" w14:textId="7200B427" w:rsidR="00072D56" w:rsidRPr="008442C7" w:rsidRDefault="00072D56" w:rsidP="00072D56">
            <w:pPr>
              <w:spacing w:line="240" w:lineRule="exact"/>
              <w:ind w:left="-109" w:right="-93"/>
              <w:jc w:val="center"/>
              <w:rPr>
                <w:rFonts w:ascii="CordiaUPC" w:hAnsi="CordiaUPC" w:cs="CordiaUPC"/>
                <w:sz w:val="24"/>
                <w:szCs w:val="24"/>
                <w:lang w:val="en-US"/>
              </w:rPr>
            </w:pPr>
            <w:r w:rsidRPr="008442C7">
              <w:rPr>
                <w:rFonts w:ascii="CordiaUPC" w:hAnsi="CordiaUPC" w:cs="CordiaUPC" w:hint="cs"/>
                <w:sz w:val="24"/>
                <w:szCs w:val="24"/>
                <w:lang w:val="en-US"/>
              </w:rPr>
              <w:t>2021</w:t>
            </w:r>
            <w:r w:rsidRPr="008442C7">
              <w:rPr>
                <w:rFonts w:ascii="CordiaUPC" w:hAnsi="CordiaUPC" w:cs="CordiaUPC" w:hint="cs"/>
                <w:sz w:val="24"/>
                <w:szCs w:val="24"/>
                <w:cs/>
                <w:lang w:val="en-US" w:bidi="th-TH"/>
              </w:rPr>
              <w:t xml:space="preserve"> - </w:t>
            </w:r>
            <w:r w:rsidRPr="008442C7">
              <w:rPr>
                <w:rFonts w:ascii="CordiaUPC" w:hAnsi="CordiaUPC" w:cs="CordiaUPC" w:hint="cs"/>
                <w:sz w:val="24"/>
                <w:szCs w:val="24"/>
                <w:lang w:val="en-US"/>
              </w:rPr>
              <w:t>2031</w:t>
            </w:r>
          </w:p>
        </w:tc>
        <w:tc>
          <w:tcPr>
            <w:tcW w:w="428" w:type="pct"/>
            <w:tcBorders>
              <w:left w:val="nil"/>
              <w:right w:val="nil"/>
            </w:tcBorders>
            <w:vAlign w:val="bottom"/>
          </w:tcPr>
          <w:p w14:paraId="76709A1B" w14:textId="76D3B10A" w:rsidR="00072D56" w:rsidRPr="008442C7" w:rsidRDefault="00046F1A" w:rsidP="00072D56">
            <w:pPr>
              <w:pBdr>
                <w:bottom w:val="single" w:sz="4" w:space="1" w:color="auto"/>
              </w:pBdr>
              <w:tabs>
                <w:tab w:val="decimal" w:pos="619"/>
              </w:tabs>
              <w:spacing w:line="240" w:lineRule="exact"/>
              <w:ind w:left="-110" w:right="-86"/>
              <w:rPr>
                <w:rFonts w:ascii="CordiaUPC" w:hAnsi="CordiaUPC" w:cs="CordiaUPC"/>
                <w:sz w:val="24"/>
                <w:szCs w:val="24"/>
                <w:lang w:val="en-US"/>
              </w:rPr>
            </w:pPr>
            <w:r>
              <w:rPr>
                <w:rFonts w:ascii="CordiaUPC" w:hAnsi="CordiaUPC" w:cs="CordiaUPC"/>
                <w:sz w:val="24"/>
                <w:szCs w:val="24"/>
                <w:lang w:val="en-US"/>
              </w:rPr>
              <w:t>25</w:t>
            </w:r>
          </w:p>
        </w:tc>
        <w:tc>
          <w:tcPr>
            <w:tcW w:w="387" w:type="pct"/>
            <w:gridSpan w:val="2"/>
            <w:tcBorders>
              <w:left w:val="nil"/>
              <w:right w:val="nil"/>
            </w:tcBorders>
            <w:vAlign w:val="bottom"/>
          </w:tcPr>
          <w:p w14:paraId="58D4E9EE" w14:textId="3964F3FA" w:rsidR="00072D56" w:rsidRPr="008442C7" w:rsidRDefault="00046F1A" w:rsidP="00072D56">
            <w:pPr>
              <w:pBdr>
                <w:bottom w:val="single" w:sz="4" w:space="1" w:color="auto"/>
              </w:pBdr>
              <w:tabs>
                <w:tab w:val="decimal" w:pos="524"/>
              </w:tabs>
              <w:spacing w:line="240" w:lineRule="exact"/>
              <w:ind w:right="-86"/>
              <w:rPr>
                <w:rFonts w:ascii="CordiaUPC" w:hAnsi="CordiaUPC" w:cs="CordiaUPC"/>
                <w:sz w:val="24"/>
                <w:szCs w:val="24"/>
                <w:lang w:val="en-US"/>
              </w:rPr>
            </w:pPr>
            <w:r>
              <w:rPr>
                <w:rFonts w:ascii="CordiaUPC" w:hAnsi="CordiaUPC" w:cs="CordiaUPC"/>
                <w:sz w:val="24"/>
                <w:szCs w:val="24"/>
                <w:lang w:val="en-US"/>
              </w:rPr>
              <w:t>68</w:t>
            </w:r>
          </w:p>
        </w:tc>
        <w:tc>
          <w:tcPr>
            <w:tcW w:w="409" w:type="pct"/>
            <w:tcBorders>
              <w:left w:val="nil"/>
              <w:right w:val="nil"/>
            </w:tcBorders>
            <w:vAlign w:val="bottom"/>
          </w:tcPr>
          <w:p w14:paraId="7B1F2D7E" w14:textId="6D062DB0" w:rsidR="00072D56" w:rsidRPr="008442C7" w:rsidRDefault="00046F1A" w:rsidP="00072D56">
            <w:pPr>
              <w:pBdr>
                <w:bottom w:val="single" w:sz="4" w:space="1" w:color="auto"/>
              </w:pBdr>
              <w:tabs>
                <w:tab w:val="decimal" w:pos="564"/>
              </w:tabs>
              <w:spacing w:line="240" w:lineRule="exact"/>
              <w:ind w:right="-86"/>
              <w:rPr>
                <w:rFonts w:ascii="CordiaUPC" w:hAnsi="CordiaUPC" w:cs="CordiaUPC"/>
                <w:sz w:val="24"/>
                <w:szCs w:val="24"/>
                <w:lang w:val="en-US"/>
              </w:rPr>
            </w:pPr>
            <w:r>
              <w:rPr>
                <w:rFonts w:ascii="CordiaUPC" w:hAnsi="CordiaUPC" w:cs="CordiaUPC"/>
                <w:sz w:val="24"/>
                <w:szCs w:val="24"/>
                <w:lang w:val="en-US"/>
              </w:rPr>
              <w:t>9</w:t>
            </w:r>
            <w:r w:rsidR="00BB716E">
              <w:rPr>
                <w:rFonts w:ascii="CordiaUPC" w:hAnsi="CordiaUPC" w:cs="CordiaUPC"/>
                <w:sz w:val="24"/>
                <w:szCs w:val="24"/>
                <w:lang w:val="en-US"/>
              </w:rPr>
              <w:t>3</w:t>
            </w:r>
          </w:p>
        </w:tc>
        <w:tc>
          <w:tcPr>
            <w:tcW w:w="431" w:type="pct"/>
            <w:tcBorders>
              <w:left w:val="nil"/>
              <w:right w:val="nil"/>
            </w:tcBorders>
            <w:vAlign w:val="bottom"/>
          </w:tcPr>
          <w:p w14:paraId="76213966" w14:textId="7C283BDB" w:rsidR="00072D56" w:rsidRPr="008442C7" w:rsidRDefault="00072D56" w:rsidP="00072D56">
            <w:pPr>
              <w:pBdr>
                <w:bottom w:val="single" w:sz="4" w:space="1" w:color="auto"/>
              </w:pBdr>
              <w:tabs>
                <w:tab w:val="decimal" w:pos="619"/>
              </w:tabs>
              <w:spacing w:line="240" w:lineRule="exact"/>
              <w:ind w:left="-2" w:right="-290"/>
              <w:rPr>
                <w:rFonts w:ascii="CordiaUPC" w:hAnsi="CordiaUPC" w:cs="CordiaUPC"/>
                <w:sz w:val="24"/>
                <w:szCs w:val="24"/>
                <w:lang w:val="en-US"/>
              </w:rPr>
            </w:pPr>
            <w:r w:rsidRPr="008442C7">
              <w:rPr>
                <w:rFonts w:ascii="CordiaUPC" w:eastAsia="Times New Roman" w:hAnsi="CordiaUPC" w:cs="CordiaUPC" w:hint="cs"/>
                <w:sz w:val="24"/>
                <w:szCs w:val="24"/>
              </w:rPr>
              <w:t>27</w:t>
            </w:r>
          </w:p>
        </w:tc>
        <w:tc>
          <w:tcPr>
            <w:tcW w:w="407" w:type="pct"/>
            <w:tcBorders>
              <w:left w:val="nil"/>
              <w:right w:val="nil"/>
            </w:tcBorders>
            <w:vAlign w:val="bottom"/>
          </w:tcPr>
          <w:p w14:paraId="73A3FD5B" w14:textId="2E8D34B3" w:rsidR="00072D56" w:rsidRPr="008442C7" w:rsidRDefault="00072D56" w:rsidP="00072D56">
            <w:pPr>
              <w:pBdr>
                <w:bottom w:val="single" w:sz="4" w:space="1" w:color="auto"/>
              </w:pBdr>
              <w:tabs>
                <w:tab w:val="decimal" w:pos="524"/>
              </w:tabs>
              <w:spacing w:line="240" w:lineRule="exact"/>
              <w:ind w:right="-86"/>
              <w:rPr>
                <w:rFonts w:ascii="CordiaUPC" w:hAnsi="CordiaUPC" w:cs="CordiaUPC"/>
                <w:sz w:val="24"/>
                <w:szCs w:val="24"/>
                <w:lang w:val="en-US"/>
              </w:rPr>
            </w:pPr>
            <w:r w:rsidRPr="008442C7">
              <w:rPr>
                <w:rFonts w:ascii="CordiaUPC" w:eastAsia="Times New Roman" w:hAnsi="CordiaUPC" w:cs="CordiaUPC" w:hint="cs"/>
                <w:sz w:val="24"/>
                <w:szCs w:val="24"/>
              </w:rPr>
              <w:t>68</w:t>
            </w:r>
          </w:p>
        </w:tc>
        <w:tc>
          <w:tcPr>
            <w:tcW w:w="398" w:type="pct"/>
            <w:tcBorders>
              <w:left w:val="nil"/>
              <w:right w:val="nil"/>
            </w:tcBorders>
            <w:vAlign w:val="bottom"/>
          </w:tcPr>
          <w:p w14:paraId="753B7D46" w14:textId="7A2B7F7B" w:rsidR="00072D56" w:rsidRPr="008442C7" w:rsidRDefault="00072D56" w:rsidP="00072D56">
            <w:pPr>
              <w:pBdr>
                <w:bottom w:val="single" w:sz="4" w:space="1" w:color="auto"/>
              </w:pBdr>
              <w:tabs>
                <w:tab w:val="decimal" w:pos="564"/>
              </w:tabs>
              <w:spacing w:line="240" w:lineRule="exact"/>
              <w:ind w:right="-86"/>
              <w:rPr>
                <w:rFonts w:ascii="CordiaUPC" w:hAnsi="CordiaUPC" w:cs="CordiaUPC"/>
                <w:sz w:val="24"/>
                <w:szCs w:val="24"/>
                <w:lang w:val="en-US"/>
              </w:rPr>
            </w:pPr>
            <w:r w:rsidRPr="008442C7">
              <w:rPr>
                <w:rFonts w:ascii="CordiaUPC" w:eastAsia="Times New Roman" w:hAnsi="CordiaUPC" w:cs="CordiaUPC" w:hint="cs"/>
                <w:sz w:val="24"/>
                <w:szCs w:val="24"/>
              </w:rPr>
              <w:t>95</w:t>
            </w:r>
          </w:p>
        </w:tc>
      </w:tr>
      <w:tr w:rsidR="00046F1A" w:rsidRPr="008442C7" w14:paraId="1DA8E642" w14:textId="77777777" w:rsidTr="00CC3584">
        <w:tc>
          <w:tcPr>
            <w:tcW w:w="1107" w:type="pct"/>
            <w:tcBorders>
              <w:top w:val="nil"/>
              <w:left w:val="nil"/>
              <w:bottom w:val="nil"/>
              <w:right w:val="nil"/>
            </w:tcBorders>
            <w:vAlign w:val="bottom"/>
          </w:tcPr>
          <w:p w14:paraId="26204A4B" w14:textId="77777777" w:rsidR="00046F1A" w:rsidRPr="008442C7" w:rsidRDefault="00046F1A" w:rsidP="00046F1A">
            <w:pPr>
              <w:tabs>
                <w:tab w:val="left" w:pos="293"/>
              </w:tabs>
              <w:spacing w:line="240" w:lineRule="exact"/>
              <w:ind w:left="-9" w:right="-292" w:firstLine="18"/>
              <w:rPr>
                <w:rFonts w:ascii="CordiaUPC" w:hAnsi="CordiaUPC" w:cs="CordiaUPC"/>
                <w:b/>
                <w:bCs/>
                <w:spacing w:val="-6"/>
                <w:sz w:val="24"/>
                <w:szCs w:val="24"/>
              </w:rPr>
            </w:pPr>
            <w:r w:rsidRPr="008442C7">
              <w:rPr>
                <w:rFonts w:ascii="CordiaUPC" w:hAnsi="CordiaUPC" w:cs="CordiaUPC" w:hint="cs"/>
                <w:b/>
                <w:bCs/>
                <w:sz w:val="24"/>
                <w:szCs w:val="24"/>
              </w:rPr>
              <w:t>Total</w:t>
            </w:r>
          </w:p>
        </w:tc>
        <w:tc>
          <w:tcPr>
            <w:tcW w:w="844" w:type="pct"/>
            <w:tcBorders>
              <w:top w:val="nil"/>
              <w:left w:val="nil"/>
              <w:bottom w:val="nil"/>
              <w:right w:val="nil"/>
            </w:tcBorders>
          </w:tcPr>
          <w:p w14:paraId="3FCEF21E" w14:textId="77777777" w:rsidR="00046F1A" w:rsidRPr="008442C7" w:rsidRDefault="00046F1A" w:rsidP="00046F1A">
            <w:pPr>
              <w:spacing w:line="240" w:lineRule="exact"/>
              <w:ind w:left="-120" w:right="-100"/>
              <w:jc w:val="center"/>
              <w:rPr>
                <w:rFonts w:ascii="CordiaUPC" w:hAnsi="CordiaUPC" w:cs="CordiaUPC"/>
                <w:b/>
                <w:bCs/>
                <w:sz w:val="24"/>
                <w:szCs w:val="24"/>
              </w:rPr>
            </w:pPr>
          </w:p>
        </w:tc>
        <w:tc>
          <w:tcPr>
            <w:tcW w:w="589" w:type="pct"/>
            <w:tcBorders>
              <w:top w:val="nil"/>
              <w:left w:val="nil"/>
              <w:bottom w:val="nil"/>
              <w:right w:val="nil"/>
            </w:tcBorders>
            <w:vAlign w:val="bottom"/>
          </w:tcPr>
          <w:p w14:paraId="012B3EB2" w14:textId="77777777" w:rsidR="00046F1A" w:rsidRPr="008442C7" w:rsidRDefault="00046F1A" w:rsidP="00046F1A">
            <w:pPr>
              <w:spacing w:line="240" w:lineRule="exact"/>
              <w:ind w:left="-109" w:right="-93"/>
              <w:jc w:val="center"/>
              <w:rPr>
                <w:rFonts w:ascii="CordiaUPC" w:hAnsi="CordiaUPC" w:cs="CordiaUPC"/>
                <w:b/>
                <w:bCs/>
                <w:sz w:val="24"/>
                <w:szCs w:val="24"/>
                <w:lang w:val="en-US"/>
              </w:rPr>
            </w:pPr>
          </w:p>
        </w:tc>
        <w:tc>
          <w:tcPr>
            <w:tcW w:w="428" w:type="pct"/>
            <w:tcBorders>
              <w:top w:val="nil"/>
              <w:left w:val="nil"/>
              <w:bottom w:val="nil"/>
              <w:right w:val="nil"/>
            </w:tcBorders>
            <w:shd w:val="clear" w:color="auto" w:fill="FFFFFF" w:themeFill="background1"/>
            <w:vAlign w:val="bottom"/>
          </w:tcPr>
          <w:p w14:paraId="7310E550" w14:textId="787F8985" w:rsidR="00046F1A" w:rsidRPr="008442C7" w:rsidRDefault="00046F1A" w:rsidP="00046F1A">
            <w:pPr>
              <w:pBdr>
                <w:bottom w:val="double" w:sz="4" w:space="1" w:color="auto"/>
              </w:pBdr>
              <w:tabs>
                <w:tab w:val="decimal" w:pos="619"/>
              </w:tabs>
              <w:spacing w:line="240" w:lineRule="exact"/>
              <w:ind w:left="-110" w:right="-86"/>
              <w:rPr>
                <w:rFonts w:ascii="CordiaUPC" w:hAnsi="CordiaUPC" w:cs="CordiaUPC"/>
                <w:b/>
                <w:bCs/>
                <w:sz w:val="24"/>
                <w:szCs w:val="24"/>
                <w:lang w:val="en-US"/>
              </w:rPr>
            </w:pPr>
            <w:r>
              <w:rPr>
                <w:rFonts w:ascii="CordiaUPC" w:hAnsi="CordiaUPC" w:cs="CordiaUPC"/>
                <w:b/>
                <w:bCs/>
                <w:sz w:val="24"/>
                <w:szCs w:val="24"/>
                <w:lang w:val="en-US"/>
              </w:rPr>
              <w:t>35,</w:t>
            </w:r>
            <w:r w:rsidR="00A67DF7">
              <w:rPr>
                <w:rFonts w:ascii="CordiaUPC" w:hAnsi="CordiaUPC" w:cs="CordiaUPC"/>
                <w:b/>
                <w:bCs/>
                <w:sz w:val="24"/>
                <w:szCs w:val="24"/>
                <w:lang w:val="en-US"/>
              </w:rPr>
              <w:t>46</w:t>
            </w:r>
            <w:r>
              <w:rPr>
                <w:rFonts w:ascii="CordiaUPC" w:hAnsi="CordiaUPC" w:cs="CordiaUPC"/>
                <w:b/>
                <w:bCs/>
                <w:sz w:val="24"/>
                <w:szCs w:val="24"/>
                <w:lang w:val="en-US"/>
              </w:rPr>
              <w:t>5</w:t>
            </w:r>
          </w:p>
        </w:tc>
        <w:tc>
          <w:tcPr>
            <w:tcW w:w="387" w:type="pct"/>
            <w:gridSpan w:val="2"/>
            <w:tcBorders>
              <w:top w:val="nil"/>
              <w:left w:val="nil"/>
              <w:bottom w:val="nil"/>
              <w:right w:val="nil"/>
            </w:tcBorders>
            <w:vAlign w:val="bottom"/>
          </w:tcPr>
          <w:p w14:paraId="6A3A262C" w14:textId="4260BC84" w:rsidR="00046F1A" w:rsidRPr="008442C7" w:rsidRDefault="00046F1A" w:rsidP="00046F1A">
            <w:pPr>
              <w:pBdr>
                <w:bottom w:val="double" w:sz="4" w:space="1" w:color="auto"/>
              </w:pBdr>
              <w:tabs>
                <w:tab w:val="decimal" w:pos="524"/>
              </w:tabs>
              <w:spacing w:line="240" w:lineRule="exact"/>
              <w:ind w:left="-41" w:right="-298"/>
              <w:rPr>
                <w:rFonts w:ascii="CordiaUPC" w:hAnsi="CordiaUPC" w:cs="CordiaUPC"/>
                <w:b/>
                <w:bCs/>
                <w:sz w:val="24"/>
                <w:szCs w:val="24"/>
                <w:rtl/>
                <w:cs/>
                <w:lang w:val="en-US"/>
              </w:rPr>
            </w:pPr>
            <w:r>
              <w:rPr>
                <w:rFonts w:ascii="CordiaUPC" w:hAnsi="CordiaUPC" w:cs="CordiaUPC"/>
                <w:b/>
                <w:bCs/>
                <w:sz w:val="24"/>
                <w:szCs w:val="24"/>
                <w:lang w:val="en-US"/>
              </w:rPr>
              <w:t>38,889</w:t>
            </w:r>
          </w:p>
        </w:tc>
        <w:tc>
          <w:tcPr>
            <w:tcW w:w="409" w:type="pct"/>
            <w:tcBorders>
              <w:top w:val="nil"/>
              <w:left w:val="nil"/>
              <w:bottom w:val="nil"/>
              <w:right w:val="nil"/>
            </w:tcBorders>
            <w:vAlign w:val="bottom"/>
          </w:tcPr>
          <w:p w14:paraId="53D751F5" w14:textId="518DEB46" w:rsidR="00046F1A" w:rsidRPr="008442C7" w:rsidRDefault="00046F1A" w:rsidP="00046F1A">
            <w:pPr>
              <w:pBdr>
                <w:bottom w:val="double" w:sz="4" w:space="1" w:color="auto"/>
              </w:pBdr>
              <w:tabs>
                <w:tab w:val="decimal" w:pos="581"/>
              </w:tabs>
              <w:spacing w:line="240" w:lineRule="exact"/>
              <w:ind w:left="-41" w:right="-305"/>
              <w:rPr>
                <w:rFonts w:ascii="CordiaUPC" w:hAnsi="CordiaUPC" w:cs="CordiaUPC"/>
                <w:b/>
                <w:bCs/>
                <w:sz w:val="24"/>
                <w:szCs w:val="24"/>
                <w:lang w:val="en-US"/>
              </w:rPr>
            </w:pPr>
            <w:r>
              <w:rPr>
                <w:rFonts w:ascii="CordiaUPC" w:hAnsi="CordiaUPC" w:cs="CordiaUPC"/>
                <w:b/>
                <w:bCs/>
                <w:sz w:val="24"/>
                <w:szCs w:val="24"/>
                <w:lang w:val="en-US"/>
              </w:rPr>
              <w:t>74,3</w:t>
            </w:r>
            <w:r w:rsidR="00A67DF7">
              <w:rPr>
                <w:rFonts w:ascii="CordiaUPC" w:hAnsi="CordiaUPC" w:cs="CordiaUPC"/>
                <w:b/>
                <w:bCs/>
                <w:sz w:val="24"/>
                <w:szCs w:val="24"/>
                <w:lang w:val="en-US"/>
              </w:rPr>
              <w:t>5</w:t>
            </w:r>
            <w:r w:rsidR="00BB716E">
              <w:rPr>
                <w:rFonts w:ascii="CordiaUPC" w:hAnsi="CordiaUPC" w:cs="CordiaUPC"/>
                <w:b/>
                <w:bCs/>
                <w:sz w:val="24"/>
                <w:szCs w:val="24"/>
                <w:lang w:val="en-US"/>
              </w:rPr>
              <w:t>4</w:t>
            </w:r>
          </w:p>
        </w:tc>
        <w:tc>
          <w:tcPr>
            <w:tcW w:w="431" w:type="pct"/>
            <w:tcBorders>
              <w:left w:val="nil"/>
              <w:right w:val="nil"/>
            </w:tcBorders>
            <w:shd w:val="clear" w:color="auto" w:fill="FFFFFF" w:themeFill="background1"/>
            <w:vAlign w:val="bottom"/>
          </w:tcPr>
          <w:p w14:paraId="066FF408" w14:textId="71C68452" w:rsidR="00046F1A" w:rsidRPr="008442C7" w:rsidRDefault="00046F1A" w:rsidP="00046F1A">
            <w:pPr>
              <w:pBdr>
                <w:bottom w:val="double" w:sz="4" w:space="1" w:color="auto"/>
              </w:pBdr>
              <w:tabs>
                <w:tab w:val="decimal" w:pos="619"/>
              </w:tabs>
              <w:spacing w:line="240" w:lineRule="exact"/>
              <w:ind w:left="-2" w:right="-290"/>
              <w:rPr>
                <w:rFonts w:ascii="CordiaUPC" w:hAnsi="CordiaUPC" w:cs="CordiaUPC"/>
                <w:b/>
                <w:bCs/>
                <w:sz w:val="24"/>
                <w:szCs w:val="24"/>
                <w:lang w:val="en-US"/>
              </w:rPr>
            </w:pPr>
            <w:r w:rsidRPr="008442C7">
              <w:rPr>
                <w:rFonts w:ascii="CordiaUPC" w:hAnsi="CordiaUPC" w:cs="CordiaUPC" w:hint="cs"/>
                <w:b/>
                <w:bCs/>
                <w:sz w:val="24"/>
                <w:szCs w:val="24"/>
                <w:lang w:val="en-US"/>
              </w:rPr>
              <w:t>35,467</w:t>
            </w:r>
          </w:p>
        </w:tc>
        <w:tc>
          <w:tcPr>
            <w:tcW w:w="407" w:type="pct"/>
            <w:tcBorders>
              <w:left w:val="nil"/>
              <w:right w:val="nil"/>
            </w:tcBorders>
            <w:vAlign w:val="bottom"/>
          </w:tcPr>
          <w:p w14:paraId="0FF18A16" w14:textId="67CF3AB1" w:rsidR="00046F1A" w:rsidRPr="008442C7" w:rsidRDefault="00046F1A" w:rsidP="00046F1A">
            <w:pPr>
              <w:pBdr>
                <w:bottom w:val="double" w:sz="4" w:space="1" w:color="auto"/>
              </w:pBdr>
              <w:tabs>
                <w:tab w:val="decimal" w:pos="524"/>
              </w:tabs>
              <w:spacing w:line="240" w:lineRule="exact"/>
              <w:ind w:left="-41" w:right="-298"/>
              <w:rPr>
                <w:rFonts w:ascii="CordiaUPC" w:hAnsi="CordiaUPC" w:cs="CordiaUPC"/>
                <w:b/>
                <w:bCs/>
                <w:sz w:val="24"/>
                <w:szCs w:val="24"/>
                <w:rtl/>
                <w:cs/>
                <w:lang w:val="en-US"/>
              </w:rPr>
            </w:pPr>
            <w:r w:rsidRPr="008442C7">
              <w:rPr>
                <w:rFonts w:ascii="CordiaUPC" w:hAnsi="CordiaUPC" w:cs="CordiaUPC" w:hint="cs"/>
                <w:b/>
                <w:bCs/>
                <w:sz w:val="24"/>
                <w:szCs w:val="24"/>
                <w:lang w:val="en-US"/>
              </w:rPr>
              <w:t>53,498</w:t>
            </w:r>
          </w:p>
        </w:tc>
        <w:tc>
          <w:tcPr>
            <w:tcW w:w="398" w:type="pct"/>
            <w:tcBorders>
              <w:left w:val="nil"/>
              <w:right w:val="nil"/>
            </w:tcBorders>
            <w:vAlign w:val="bottom"/>
          </w:tcPr>
          <w:p w14:paraId="404B23CA" w14:textId="140B90B7" w:rsidR="00046F1A" w:rsidRPr="008442C7" w:rsidRDefault="00046F1A" w:rsidP="00046F1A">
            <w:pPr>
              <w:pBdr>
                <w:bottom w:val="double" w:sz="4" w:space="1" w:color="auto"/>
              </w:pBdr>
              <w:tabs>
                <w:tab w:val="decimal" w:pos="581"/>
              </w:tabs>
              <w:spacing w:line="240" w:lineRule="exact"/>
              <w:ind w:left="-41" w:right="-305"/>
              <w:rPr>
                <w:rFonts w:ascii="CordiaUPC" w:hAnsi="CordiaUPC" w:cs="CordiaUPC"/>
                <w:b/>
                <w:bCs/>
                <w:sz w:val="24"/>
                <w:szCs w:val="24"/>
                <w:lang w:val="en-US"/>
              </w:rPr>
            </w:pPr>
            <w:r w:rsidRPr="008442C7">
              <w:rPr>
                <w:rFonts w:ascii="CordiaUPC" w:hAnsi="CordiaUPC" w:cs="CordiaUPC" w:hint="cs"/>
                <w:b/>
                <w:bCs/>
                <w:sz w:val="24"/>
                <w:szCs w:val="24"/>
                <w:lang w:val="en-US"/>
              </w:rPr>
              <w:t>88,965</w:t>
            </w:r>
          </w:p>
        </w:tc>
      </w:tr>
      <w:bookmarkEnd w:id="10"/>
    </w:tbl>
    <w:p w14:paraId="69BAB4B5" w14:textId="1D1E8FD4" w:rsidR="00FF25CB" w:rsidRDefault="00FF25CB" w:rsidP="006A07D4">
      <w:pPr>
        <w:spacing w:line="240" w:lineRule="exact"/>
        <w:ind w:left="576"/>
        <w:jc w:val="thaiDistribute"/>
        <w:rPr>
          <w:rFonts w:ascii="CordiaUPC" w:hAnsi="CordiaUPC" w:cs="CordiaUPC"/>
          <w:sz w:val="26"/>
          <w:szCs w:val="26"/>
        </w:rPr>
      </w:pPr>
    </w:p>
    <w:tbl>
      <w:tblPr>
        <w:tblW w:w="4854" w:type="pct"/>
        <w:tblInd w:w="387" w:type="dxa"/>
        <w:tblBorders>
          <w:bottom w:val="single" w:sz="4" w:space="0" w:color="auto"/>
        </w:tblBorders>
        <w:tblLayout w:type="fixed"/>
        <w:tblLook w:val="0000" w:firstRow="0" w:lastRow="0" w:firstColumn="0" w:lastColumn="0" w:noHBand="0" w:noVBand="0"/>
      </w:tblPr>
      <w:tblGrid>
        <w:gridCol w:w="2169"/>
        <w:gridCol w:w="1490"/>
        <w:gridCol w:w="1095"/>
        <w:gridCol w:w="794"/>
        <w:gridCol w:w="794"/>
        <w:gridCol w:w="699"/>
        <w:gridCol w:w="794"/>
        <w:gridCol w:w="794"/>
        <w:gridCol w:w="694"/>
      </w:tblGrid>
      <w:tr w:rsidR="00FF25CB" w:rsidRPr="00CB3006" w14:paraId="10AFF455" w14:textId="77777777" w:rsidTr="00072D56">
        <w:tc>
          <w:tcPr>
            <w:tcW w:w="1163" w:type="pct"/>
            <w:vAlign w:val="bottom"/>
          </w:tcPr>
          <w:p w14:paraId="3493F0D2" w14:textId="77777777" w:rsidR="00FF25CB" w:rsidRPr="00CB3006" w:rsidRDefault="00FF25CB" w:rsidP="00C57B1A">
            <w:pPr>
              <w:pStyle w:val="Heading3"/>
              <w:spacing w:before="0" w:after="0" w:line="240" w:lineRule="exact"/>
              <w:ind w:left="132" w:right="-126" w:hanging="120"/>
              <w:rPr>
                <w:rFonts w:ascii="CordiaUPC" w:hAnsi="CordiaUPC" w:cs="CordiaUPC"/>
                <w:b/>
                <w:bCs/>
                <w:sz w:val="24"/>
                <w:szCs w:val="24"/>
                <w:rtl/>
                <w:cs/>
                <w:lang w:val="en-GB"/>
              </w:rPr>
            </w:pPr>
          </w:p>
        </w:tc>
        <w:tc>
          <w:tcPr>
            <w:tcW w:w="799" w:type="pct"/>
            <w:vAlign w:val="bottom"/>
          </w:tcPr>
          <w:p w14:paraId="2A8A8461" w14:textId="77777777" w:rsidR="00FF25CB" w:rsidRPr="00CB3006" w:rsidRDefault="00FF25CB" w:rsidP="00C57B1A">
            <w:pPr>
              <w:spacing w:line="240" w:lineRule="exact"/>
              <w:ind w:left="-120" w:right="-100"/>
              <w:jc w:val="center"/>
              <w:rPr>
                <w:rFonts w:ascii="CordiaUPC" w:hAnsi="CordiaUPC" w:cs="CordiaUPC"/>
                <w:sz w:val="24"/>
                <w:szCs w:val="24"/>
                <w:rtl/>
                <w:cs/>
                <w:lang w:val="en-US"/>
              </w:rPr>
            </w:pPr>
          </w:p>
        </w:tc>
        <w:tc>
          <w:tcPr>
            <w:tcW w:w="587" w:type="pct"/>
            <w:vAlign w:val="bottom"/>
          </w:tcPr>
          <w:p w14:paraId="1F0539C8" w14:textId="77777777" w:rsidR="00FF25CB" w:rsidRPr="00CB3006" w:rsidRDefault="00FF25CB" w:rsidP="00C57B1A">
            <w:pPr>
              <w:spacing w:line="240" w:lineRule="exact"/>
              <w:ind w:left="-109" w:right="-93"/>
              <w:jc w:val="center"/>
              <w:rPr>
                <w:rFonts w:ascii="CordiaUPC" w:hAnsi="CordiaUPC" w:cs="CordiaUPC"/>
                <w:sz w:val="24"/>
                <w:szCs w:val="24"/>
                <w:rtl/>
                <w:cs/>
                <w:lang w:val="th-TH" w:bidi="th-TH"/>
              </w:rPr>
            </w:pPr>
          </w:p>
        </w:tc>
        <w:tc>
          <w:tcPr>
            <w:tcW w:w="2450" w:type="pct"/>
            <w:gridSpan w:val="6"/>
            <w:vAlign w:val="bottom"/>
          </w:tcPr>
          <w:p w14:paraId="26867E81" w14:textId="77777777" w:rsidR="00FF25CB" w:rsidRPr="00CB3006" w:rsidRDefault="00FF25CB" w:rsidP="00C57B1A">
            <w:pPr>
              <w:spacing w:line="240" w:lineRule="exact"/>
              <w:ind w:right="-86"/>
              <w:jc w:val="center"/>
              <w:rPr>
                <w:rFonts w:ascii="CordiaUPC" w:hAnsi="CordiaUPC" w:cs="CordiaUPC"/>
                <w:b/>
                <w:bCs/>
                <w:sz w:val="24"/>
                <w:szCs w:val="24"/>
                <w:rtl/>
                <w:cs/>
              </w:rPr>
            </w:pPr>
            <w:r w:rsidRPr="00CB3006">
              <w:rPr>
                <w:rFonts w:ascii="CordiaUPC" w:hAnsi="CordiaUPC" w:cs="CordiaUPC" w:hint="cs"/>
                <w:b/>
                <w:bCs/>
                <w:sz w:val="24"/>
                <w:szCs w:val="24"/>
                <w:lang w:val="en-US"/>
              </w:rPr>
              <w:t>Bank only</w:t>
            </w:r>
          </w:p>
        </w:tc>
      </w:tr>
      <w:tr w:rsidR="00FF25CB" w:rsidRPr="00CB3006" w14:paraId="6DF06D0D" w14:textId="77777777" w:rsidTr="00072D56">
        <w:tc>
          <w:tcPr>
            <w:tcW w:w="1163" w:type="pct"/>
            <w:vAlign w:val="bottom"/>
          </w:tcPr>
          <w:p w14:paraId="493D0FB5" w14:textId="77777777" w:rsidR="00FF25CB" w:rsidRPr="00CB3006" w:rsidRDefault="00FF25CB" w:rsidP="00C57B1A">
            <w:pPr>
              <w:pStyle w:val="Heading3"/>
              <w:spacing w:before="0" w:after="0" w:line="240" w:lineRule="exact"/>
              <w:ind w:left="132" w:right="-126" w:hanging="120"/>
              <w:rPr>
                <w:rFonts w:ascii="CordiaUPC" w:hAnsi="CordiaUPC" w:cs="CordiaUPC"/>
                <w:b/>
                <w:bCs/>
                <w:sz w:val="24"/>
                <w:szCs w:val="24"/>
                <w:rtl/>
                <w:cs/>
                <w:lang w:val="en-GB"/>
              </w:rPr>
            </w:pPr>
          </w:p>
        </w:tc>
        <w:tc>
          <w:tcPr>
            <w:tcW w:w="799" w:type="pct"/>
            <w:vAlign w:val="bottom"/>
          </w:tcPr>
          <w:p w14:paraId="469080C0" w14:textId="77777777" w:rsidR="00FF25CB" w:rsidRPr="00CB3006" w:rsidRDefault="00FF25CB" w:rsidP="00C57B1A">
            <w:pPr>
              <w:spacing w:line="240" w:lineRule="exact"/>
              <w:ind w:left="-120" w:right="-100"/>
              <w:jc w:val="center"/>
              <w:rPr>
                <w:rFonts w:ascii="CordiaUPC" w:hAnsi="CordiaUPC" w:cs="CordiaUPC"/>
                <w:sz w:val="24"/>
                <w:szCs w:val="24"/>
                <w:lang w:val="en-US"/>
              </w:rPr>
            </w:pPr>
            <w:r w:rsidRPr="00CB3006">
              <w:rPr>
                <w:rFonts w:ascii="CordiaUPC" w:hAnsi="CordiaUPC" w:cs="CordiaUPC" w:hint="cs"/>
                <w:sz w:val="24"/>
                <w:szCs w:val="24"/>
                <w:lang w:val="en-US"/>
              </w:rPr>
              <w:t>Interest rates</w:t>
            </w:r>
          </w:p>
        </w:tc>
        <w:tc>
          <w:tcPr>
            <w:tcW w:w="587" w:type="pct"/>
            <w:vAlign w:val="bottom"/>
          </w:tcPr>
          <w:p w14:paraId="30A8121A" w14:textId="77777777" w:rsidR="00FF25CB" w:rsidRPr="00CB3006" w:rsidRDefault="00FF25CB" w:rsidP="00C57B1A">
            <w:pPr>
              <w:spacing w:line="240" w:lineRule="exact"/>
              <w:ind w:left="-109" w:right="-93"/>
              <w:jc w:val="center"/>
              <w:rPr>
                <w:rFonts w:ascii="CordiaUPC" w:hAnsi="CordiaUPC" w:cs="CordiaUPC"/>
                <w:sz w:val="24"/>
                <w:szCs w:val="24"/>
                <w:rtl/>
                <w:cs/>
                <w:lang w:val="th-TH"/>
              </w:rPr>
            </w:pPr>
          </w:p>
        </w:tc>
        <w:tc>
          <w:tcPr>
            <w:tcW w:w="1227" w:type="pct"/>
            <w:gridSpan w:val="3"/>
            <w:vAlign w:val="bottom"/>
          </w:tcPr>
          <w:p w14:paraId="3ACB4CCE" w14:textId="77777777" w:rsidR="00FF25CB" w:rsidRPr="00CB3006" w:rsidRDefault="00FF25CB" w:rsidP="00C57B1A">
            <w:pPr>
              <w:spacing w:line="240" w:lineRule="exact"/>
              <w:ind w:right="-86"/>
              <w:jc w:val="center"/>
              <w:rPr>
                <w:rFonts w:ascii="CordiaUPC" w:hAnsi="CordiaUPC" w:cs="CordiaUPC"/>
                <w:sz w:val="24"/>
                <w:szCs w:val="24"/>
                <w:lang w:val="en-US"/>
              </w:rPr>
            </w:pPr>
          </w:p>
        </w:tc>
        <w:tc>
          <w:tcPr>
            <w:tcW w:w="1224" w:type="pct"/>
            <w:gridSpan w:val="3"/>
            <w:vAlign w:val="bottom"/>
          </w:tcPr>
          <w:p w14:paraId="244E611D" w14:textId="77777777" w:rsidR="00FF25CB" w:rsidRPr="00CB3006" w:rsidRDefault="00FF25CB" w:rsidP="00C57B1A">
            <w:pPr>
              <w:spacing w:line="240" w:lineRule="exact"/>
              <w:ind w:right="-86"/>
              <w:jc w:val="center"/>
              <w:rPr>
                <w:rFonts w:ascii="CordiaUPC" w:hAnsi="CordiaUPC" w:cs="CordiaUPC"/>
                <w:sz w:val="24"/>
                <w:szCs w:val="24"/>
                <w:lang w:val="en-US"/>
              </w:rPr>
            </w:pPr>
          </w:p>
        </w:tc>
      </w:tr>
      <w:tr w:rsidR="00506AD7" w:rsidRPr="00CB3006" w14:paraId="3EC97B34" w14:textId="77777777" w:rsidTr="00072D56">
        <w:tc>
          <w:tcPr>
            <w:tcW w:w="1163" w:type="pct"/>
            <w:vAlign w:val="bottom"/>
          </w:tcPr>
          <w:p w14:paraId="3B946B8E" w14:textId="77777777" w:rsidR="00506AD7" w:rsidRPr="00CB3006" w:rsidRDefault="00506AD7" w:rsidP="00506AD7">
            <w:pPr>
              <w:pStyle w:val="Heading3"/>
              <w:spacing w:before="0" w:after="0" w:line="240" w:lineRule="exact"/>
              <w:ind w:left="132" w:right="-126" w:hanging="120"/>
              <w:rPr>
                <w:rFonts w:ascii="CordiaUPC" w:hAnsi="CordiaUPC" w:cs="CordiaUPC"/>
                <w:b/>
                <w:bCs/>
                <w:sz w:val="24"/>
                <w:szCs w:val="24"/>
                <w:rtl/>
                <w:cs/>
                <w:lang w:val="en-GB"/>
              </w:rPr>
            </w:pPr>
          </w:p>
        </w:tc>
        <w:tc>
          <w:tcPr>
            <w:tcW w:w="799" w:type="pct"/>
            <w:vAlign w:val="bottom"/>
          </w:tcPr>
          <w:p w14:paraId="47EF0CB7" w14:textId="77777777" w:rsidR="00506AD7" w:rsidRPr="00CB3006" w:rsidRDefault="00506AD7" w:rsidP="00506AD7">
            <w:pPr>
              <w:spacing w:line="240" w:lineRule="exact"/>
              <w:ind w:left="-120" w:right="-100"/>
              <w:jc w:val="center"/>
              <w:rPr>
                <w:rFonts w:ascii="CordiaUPC" w:hAnsi="CordiaUPC" w:cs="CordiaUPC"/>
                <w:sz w:val="24"/>
                <w:szCs w:val="24"/>
                <w:rtl/>
                <w:cs/>
                <w:lang w:val="en-US"/>
              </w:rPr>
            </w:pPr>
            <w:r w:rsidRPr="00CB3006">
              <w:rPr>
                <w:rFonts w:ascii="CordiaUPC" w:hAnsi="CordiaUPC" w:cs="CordiaUPC" w:hint="cs"/>
                <w:sz w:val="24"/>
                <w:szCs w:val="24"/>
                <w:lang w:val="en-US"/>
              </w:rPr>
              <w:t>as at</w:t>
            </w:r>
          </w:p>
        </w:tc>
        <w:tc>
          <w:tcPr>
            <w:tcW w:w="587" w:type="pct"/>
            <w:vAlign w:val="bottom"/>
          </w:tcPr>
          <w:p w14:paraId="38C79210" w14:textId="77777777" w:rsidR="00506AD7" w:rsidRPr="00CB3006" w:rsidRDefault="00506AD7" w:rsidP="00506AD7">
            <w:pPr>
              <w:spacing w:line="240" w:lineRule="exact"/>
              <w:ind w:left="-109" w:right="-93"/>
              <w:jc w:val="center"/>
              <w:rPr>
                <w:rFonts w:ascii="CordiaUPC" w:hAnsi="CordiaUPC" w:cs="CordiaUPC"/>
                <w:sz w:val="24"/>
                <w:szCs w:val="24"/>
                <w:rtl/>
                <w:cs/>
                <w:lang w:val="th-TH"/>
              </w:rPr>
            </w:pPr>
          </w:p>
        </w:tc>
        <w:tc>
          <w:tcPr>
            <w:tcW w:w="1227" w:type="pct"/>
            <w:gridSpan w:val="3"/>
            <w:tcBorders>
              <w:top w:val="nil"/>
              <w:left w:val="nil"/>
              <w:bottom w:val="nil"/>
              <w:right w:val="nil"/>
            </w:tcBorders>
            <w:vAlign w:val="bottom"/>
          </w:tcPr>
          <w:p w14:paraId="5B3B3186" w14:textId="64DC661E" w:rsidR="00506AD7" w:rsidRPr="00CB3006" w:rsidRDefault="00506AD7" w:rsidP="00506AD7">
            <w:pPr>
              <w:spacing w:line="240" w:lineRule="exact"/>
              <w:ind w:right="-86"/>
              <w:jc w:val="center"/>
              <w:rPr>
                <w:rFonts w:ascii="CordiaUPC" w:hAnsi="CordiaUPC" w:cs="CordiaUPC"/>
                <w:sz w:val="24"/>
                <w:szCs w:val="24"/>
                <w:rtl/>
                <w:cs/>
                <w:lang w:val="en-US"/>
              </w:rPr>
            </w:pPr>
            <w:r>
              <w:rPr>
                <w:rFonts w:ascii="CordiaUPC" w:hAnsi="CordiaUPC" w:cs="CordiaUPC"/>
                <w:sz w:val="24"/>
                <w:szCs w:val="24"/>
                <w:lang w:val="en-US"/>
              </w:rPr>
              <w:t>31 March 2021</w:t>
            </w:r>
          </w:p>
        </w:tc>
        <w:tc>
          <w:tcPr>
            <w:tcW w:w="1224" w:type="pct"/>
            <w:gridSpan w:val="3"/>
            <w:tcBorders>
              <w:top w:val="nil"/>
              <w:left w:val="nil"/>
              <w:bottom w:val="nil"/>
              <w:right w:val="nil"/>
            </w:tcBorders>
            <w:vAlign w:val="bottom"/>
          </w:tcPr>
          <w:p w14:paraId="08E7C6FD" w14:textId="0689CAB5" w:rsidR="00506AD7" w:rsidRPr="00CB3006" w:rsidRDefault="00506AD7" w:rsidP="00506AD7">
            <w:pPr>
              <w:spacing w:line="240" w:lineRule="exact"/>
              <w:ind w:right="-86"/>
              <w:jc w:val="center"/>
              <w:rPr>
                <w:rFonts w:ascii="CordiaUPC" w:hAnsi="CordiaUPC" w:cs="CordiaUPC"/>
                <w:sz w:val="24"/>
                <w:szCs w:val="24"/>
                <w:rtl/>
                <w:cs/>
                <w:lang w:val="en-US"/>
              </w:rPr>
            </w:pPr>
            <w:r>
              <w:rPr>
                <w:rFonts w:ascii="CordiaUPC" w:hAnsi="CordiaUPC" w:cs="CordiaUPC"/>
                <w:sz w:val="24"/>
                <w:szCs w:val="24"/>
                <w:lang w:val="en-US"/>
              </w:rPr>
              <w:t>31 December 2020</w:t>
            </w:r>
          </w:p>
        </w:tc>
      </w:tr>
      <w:tr w:rsidR="00FF25CB" w:rsidRPr="00CB3006" w14:paraId="6111561D" w14:textId="77777777" w:rsidTr="00072D56">
        <w:tc>
          <w:tcPr>
            <w:tcW w:w="1163" w:type="pct"/>
            <w:vAlign w:val="bottom"/>
          </w:tcPr>
          <w:p w14:paraId="52884292" w14:textId="77777777" w:rsidR="00FF25CB" w:rsidRPr="00CB3006" w:rsidRDefault="00FF25CB" w:rsidP="00C57B1A">
            <w:pPr>
              <w:pStyle w:val="Heading3"/>
              <w:spacing w:before="0" w:after="0" w:line="240" w:lineRule="exact"/>
              <w:ind w:left="130" w:right="-125" w:hanging="119"/>
              <w:rPr>
                <w:rFonts w:ascii="CordiaUPC" w:hAnsi="CordiaUPC" w:cs="CordiaUPC"/>
                <w:b/>
                <w:bCs/>
                <w:sz w:val="24"/>
                <w:szCs w:val="24"/>
                <w:rtl/>
                <w:cs/>
                <w:lang w:val="th-TH"/>
              </w:rPr>
            </w:pPr>
          </w:p>
        </w:tc>
        <w:tc>
          <w:tcPr>
            <w:tcW w:w="799" w:type="pct"/>
            <w:vAlign w:val="bottom"/>
          </w:tcPr>
          <w:p w14:paraId="506EBC38" w14:textId="373486FC" w:rsidR="00FF25CB" w:rsidRPr="00CB3006" w:rsidRDefault="00FF25CB" w:rsidP="00C57B1A">
            <w:pPr>
              <w:spacing w:line="240" w:lineRule="exact"/>
              <w:ind w:left="-120" w:right="-100"/>
              <w:jc w:val="center"/>
              <w:rPr>
                <w:rFonts w:ascii="CordiaUPC" w:hAnsi="CordiaUPC" w:cs="CordiaUPC"/>
                <w:sz w:val="24"/>
                <w:szCs w:val="24"/>
                <w:rtl/>
                <w:cs/>
                <w:lang w:val="en-US"/>
              </w:rPr>
            </w:pPr>
            <w:r>
              <w:rPr>
                <w:rFonts w:ascii="CordiaUPC" w:hAnsi="CordiaUPC" w:cs="CordiaUPC"/>
                <w:sz w:val="24"/>
                <w:szCs w:val="24"/>
                <w:lang w:val="en-US"/>
              </w:rPr>
              <w:t>31 March 2021</w:t>
            </w:r>
          </w:p>
        </w:tc>
        <w:tc>
          <w:tcPr>
            <w:tcW w:w="587" w:type="pct"/>
            <w:vAlign w:val="bottom"/>
          </w:tcPr>
          <w:p w14:paraId="4337A0BC" w14:textId="77777777" w:rsidR="00FF25CB" w:rsidRPr="00CB3006" w:rsidRDefault="00FF25CB" w:rsidP="00C57B1A">
            <w:pPr>
              <w:spacing w:line="240" w:lineRule="exact"/>
              <w:ind w:left="-109" w:right="-93"/>
              <w:jc w:val="center"/>
              <w:rPr>
                <w:rFonts w:ascii="CordiaUPC" w:hAnsi="CordiaUPC" w:cs="CordiaUPC"/>
                <w:sz w:val="24"/>
                <w:szCs w:val="24"/>
                <w:rtl/>
                <w:cs/>
                <w:lang w:val="en-US"/>
              </w:rPr>
            </w:pPr>
            <w:r w:rsidRPr="00CB3006">
              <w:rPr>
                <w:rFonts w:ascii="CordiaUPC" w:hAnsi="CordiaUPC" w:cs="CordiaUPC" w:hint="cs"/>
                <w:sz w:val="24"/>
                <w:szCs w:val="24"/>
                <w:lang w:val="en-US"/>
              </w:rPr>
              <w:t>Maturities</w:t>
            </w:r>
          </w:p>
        </w:tc>
        <w:tc>
          <w:tcPr>
            <w:tcW w:w="426" w:type="pct"/>
            <w:vAlign w:val="bottom"/>
          </w:tcPr>
          <w:p w14:paraId="481E37D2" w14:textId="77777777" w:rsidR="00FF25CB" w:rsidRPr="00CB3006" w:rsidRDefault="00FF25CB" w:rsidP="00C57B1A">
            <w:pPr>
              <w:spacing w:line="240" w:lineRule="exact"/>
              <w:ind w:left="-106" w:right="-86"/>
              <w:jc w:val="center"/>
              <w:rPr>
                <w:rFonts w:ascii="CordiaUPC" w:hAnsi="CordiaUPC" w:cs="CordiaUPC"/>
                <w:sz w:val="24"/>
                <w:szCs w:val="24"/>
                <w:rtl/>
                <w:cs/>
                <w:lang w:val="en-US"/>
              </w:rPr>
            </w:pPr>
            <w:r w:rsidRPr="00CB3006">
              <w:rPr>
                <w:rFonts w:ascii="CordiaUPC" w:hAnsi="CordiaUPC" w:cs="CordiaUPC" w:hint="cs"/>
                <w:sz w:val="24"/>
                <w:szCs w:val="24"/>
                <w:lang w:val="en-US"/>
              </w:rPr>
              <w:t>Domestic</w:t>
            </w:r>
          </w:p>
        </w:tc>
        <w:tc>
          <w:tcPr>
            <w:tcW w:w="426" w:type="pct"/>
            <w:vAlign w:val="bottom"/>
          </w:tcPr>
          <w:p w14:paraId="4A503FDE" w14:textId="77777777" w:rsidR="00FF25CB" w:rsidRPr="00CB3006" w:rsidRDefault="00FF25CB" w:rsidP="00C57B1A">
            <w:pPr>
              <w:spacing w:line="240" w:lineRule="exact"/>
              <w:ind w:left="-104" w:right="-86"/>
              <w:jc w:val="center"/>
              <w:rPr>
                <w:rFonts w:ascii="CordiaUPC" w:hAnsi="CordiaUPC" w:cs="CordiaUPC"/>
                <w:sz w:val="24"/>
                <w:szCs w:val="24"/>
                <w:rtl/>
                <w:cs/>
                <w:lang w:val="en-US"/>
              </w:rPr>
            </w:pPr>
            <w:r w:rsidRPr="00CB3006">
              <w:rPr>
                <w:rFonts w:ascii="CordiaUPC" w:hAnsi="CordiaUPC" w:cs="CordiaUPC" w:hint="cs"/>
                <w:sz w:val="24"/>
                <w:szCs w:val="24"/>
                <w:lang w:val="en-US"/>
              </w:rPr>
              <w:t>Foreign</w:t>
            </w:r>
          </w:p>
        </w:tc>
        <w:tc>
          <w:tcPr>
            <w:tcW w:w="375" w:type="pct"/>
            <w:vAlign w:val="bottom"/>
          </w:tcPr>
          <w:p w14:paraId="03AEF38E" w14:textId="77777777" w:rsidR="00FF25CB" w:rsidRPr="00CB3006" w:rsidRDefault="00FF25CB" w:rsidP="00C57B1A">
            <w:pPr>
              <w:spacing w:line="240" w:lineRule="exact"/>
              <w:ind w:left="-117" w:right="-86"/>
              <w:jc w:val="center"/>
              <w:rPr>
                <w:rFonts w:ascii="CordiaUPC" w:hAnsi="CordiaUPC" w:cs="CordiaUPC"/>
                <w:sz w:val="24"/>
                <w:szCs w:val="24"/>
                <w:rtl/>
                <w:cs/>
                <w:lang w:val="en-US"/>
              </w:rPr>
            </w:pPr>
            <w:r w:rsidRPr="00CB3006">
              <w:rPr>
                <w:rFonts w:ascii="CordiaUPC" w:hAnsi="CordiaUPC" w:cs="CordiaUPC" w:hint="cs"/>
                <w:sz w:val="24"/>
                <w:szCs w:val="24"/>
                <w:lang w:val="en-US"/>
              </w:rPr>
              <w:t>Total</w:t>
            </w:r>
          </w:p>
        </w:tc>
        <w:tc>
          <w:tcPr>
            <w:tcW w:w="426" w:type="pct"/>
            <w:vAlign w:val="bottom"/>
          </w:tcPr>
          <w:p w14:paraId="69C24222" w14:textId="77777777" w:rsidR="00FF25CB" w:rsidRPr="00CB3006" w:rsidRDefault="00FF25CB" w:rsidP="00C57B1A">
            <w:pPr>
              <w:spacing w:line="240" w:lineRule="exact"/>
              <w:ind w:left="-64" w:right="-86"/>
              <w:jc w:val="center"/>
              <w:rPr>
                <w:rFonts w:ascii="CordiaUPC" w:hAnsi="CordiaUPC" w:cs="CordiaUPC"/>
                <w:sz w:val="24"/>
                <w:szCs w:val="24"/>
                <w:rtl/>
                <w:cs/>
                <w:lang w:val="en-US"/>
              </w:rPr>
            </w:pPr>
            <w:r w:rsidRPr="00CB3006">
              <w:rPr>
                <w:rFonts w:ascii="CordiaUPC" w:hAnsi="CordiaUPC" w:cs="CordiaUPC" w:hint="cs"/>
                <w:sz w:val="24"/>
                <w:szCs w:val="24"/>
                <w:lang w:val="en-US"/>
              </w:rPr>
              <w:t>Domestic</w:t>
            </w:r>
          </w:p>
        </w:tc>
        <w:tc>
          <w:tcPr>
            <w:tcW w:w="426" w:type="pct"/>
            <w:vAlign w:val="bottom"/>
          </w:tcPr>
          <w:p w14:paraId="5C70115B" w14:textId="77777777" w:rsidR="00FF25CB" w:rsidRPr="00CB3006" w:rsidRDefault="00FF25CB" w:rsidP="00C57B1A">
            <w:pPr>
              <w:spacing w:line="240" w:lineRule="exact"/>
              <w:ind w:left="-93" w:right="-86"/>
              <w:jc w:val="center"/>
              <w:rPr>
                <w:rFonts w:ascii="CordiaUPC" w:hAnsi="CordiaUPC" w:cs="CordiaUPC"/>
                <w:sz w:val="24"/>
                <w:szCs w:val="24"/>
                <w:rtl/>
                <w:cs/>
                <w:lang w:val="en-US"/>
              </w:rPr>
            </w:pPr>
            <w:r w:rsidRPr="00CB3006">
              <w:rPr>
                <w:rFonts w:ascii="CordiaUPC" w:hAnsi="CordiaUPC" w:cs="CordiaUPC" w:hint="cs"/>
                <w:sz w:val="24"/>
                <w:szCs w:val="24"/>
                <w:lang w:val="en-US"/>
              </w:rPr>
              <w:t>Foreign</w:t>
            </w:r>
          </w:p>
        </w:tc>
        <w:tc>
          <w:tcPr>
            <w:tcW w:w="372" w:type="pct"/>
            <w:vAlign w:val="bottom"/>
          </w:tcPr>
          <w:p w14:paraId="5256A554" w14:textId="77777777" w:rsidR="00FF25CB" w:rsidRPr="00CB3006" w:rsidRDefault="00FF25CB" w:rsidP="00C57B1A">
            <w:pPr>
              <w:spacing w:line="240" w:lineRule="exact"/>
              <w:ind w:left="-113" w:right="-86"/>
              <w:jc w:val="center"/>
              <w:rPr>
                <w:rFonts w:ascii="CordiaUPC" w:hAnsi="CordiaUPC" w:cs="CordiaUPC"/>
                <w:sz w:val="24"/>
                <w:szCs w:val="24"/>
                <w:lang w:val="en-US"/>
              </w:rPr>
            </w:pPr>
            <w:r w:rsidRPr="00CB3006">
              <w:rPr>
                <w:rFonts w:ascii="CordiaUPC" w:hAnsi="CordiaUPC" w:cs="CordiaUPC" w:hint="cs"/>
                <w:sz w:val="24"/>
                <w:szCs w:val="24"/>
                <w:lang w:val="en-US"/>
              </w:rPr>
              <w:t>Total</w:t>
            </w:r>
          </w:p>
        </w:tc>
      </w:tr>
      <w:tr w:rsidR="00FF25CB" w:rsidRPr="00CB3006" w14:paraId="4727202D" w14:textId="77777777" w:rsidTr="00072D56">
        <w:tc>
          <w:tcPr>
            <w:tcW w:w="1163" w:type="pct"/>
            <w:vAlign w:val="bottom"/>
          </w:tcPr>
          <w:p w14:paraId="71218520" w14:textId="77777777" w:rsidR="00FF25CB" w:rsidRPr="00CB3006" w:rsidRDefault="00FF25CB" w:rsidP="00C57B1A">
            <w:pPr>
              <w:pStyle w:val="Heading3"/>
              <w:spacing w:before="0" w:after="0" w:line="240" w:lineRule="exact"/>
              <w:ind w:left="132" w:right="-126" w:hanging="120"/>
              <w:rPr>
                <w:rFonts w:ascii="CordiaUPC" w:hAnsi="CordiaUPC" w:cs="CordiaUPC"/>
                <w:b/>
                <w:bCs/>
                <w:sz w:val="24"/>
                <w:szCs w:val="24"/>
                <w:rtl/>
                <w:cs/>
                <w:lang w:val="th-TH"/>
              </w:rPr>
            </w:pPr>
          </w:p>
        </w:tc>
        <w:tc>
          <w:tcPr>
            <w:tcW w:w="799" w:type="pct"/>
            <w:vAlign w:val="bottom"/>
          </w:tcPr>
          <w:p w14:paraId="2DFD20BA" w14:textId="77777777" w:rsidR="00FF25CB" w:rsidRPr="00CB3006" w:rsidRDefault="00FF25CB" w:rsidP="00C57B1A">
            <w:pPr>
              <w:spacing w:line="240" w:lineRule="exact"/>
              <w:ind w:left="-120" w:right="-100"/>
              <w:jc w:val="center"/>
              <w:rPr>
                <w:rFonts w:ascii="CordiaUPC" w:hAnsi="CordiaUPC" w:cs="CordiaUPC"/>
                <w:i/>
                <w:iCs/>
                <w:sz w:val="24"/>
                <w:szCs w:val="24"/>
                <w:rtl/>
                <w:cs/>
                <w:lang w:val="en-US"/>
              </w:rPr>
            </w:pPr>
            <w:r>
              <w:rPr>
                <w:rFonts w:ascii="CordiaUPC" w:hAnsi="CordiaUPC" w:cs="CordiaUPC"/>
                <w:i/>
                <w:iCs/>
                <w:sz w:val="24"/>
                <w:szCs w:val="24"/>
                <w:lang w:val="en-US"/>
              </w:rPr>
              <w:t>(%)</w:t>
            </w:r>
          </w:p>
        </w:tc>
        <w:tc>
          <w:tcPr>
            <w:tcW w:w="587" w:type="pct"/>
            <w:vAlign w:val="bottom"/>
          </w:tcPr>
          <w:p w14:paraId="62DD3C09" w14:textId="77777777" w:rsidR="00FF25CB" w:rsidRPr="00CB3006" w:rsidRDefault="00FF25CB" w:rsidP="00C57B1A">
            <w:pPr>
              <w:spacing w:line="240" w:lineRule="exact"/>
              <w:ind w:left="-109" w:right="-93"/>
              <w:jc w:val="center"/>
              <w:rPr>
                <w:rFonts w:ascii="CordiaUPC" w:hAnsi="CordiaUPC" w:cs="CordiaUPC"/>
                <w:i/>
                <w:iCs/>
                <w:sz w:val="24"/>
                <w:szCs w:val="24"/>
                <w:rtl/>
                <w:cs/>
                <w:lang w:val="th-TH"/>
              </w:rPr>
            </w:pPr>
          </w:p>
        </w:tc>
        <w:tc>
          <w:tcPr>
            <w:tcW w:w="2450" w:type="pct"/>
            <w:gridSpan w:val="6"/>
            <w:vAlign w:val="bottom"/>
          </w:tcPr>
          <w:p w14:paraId="5C551583" w14:textId="77777777" w:rsidR="00FF25CB" w:rsidRPr="00CB3006" w:rsidRDefault="00FF25CB" w:rsidP="00C57B1A">
            <w:pPr>
              <w:spacing w:line="240" w:lineRule="exact"/>
              <w:ind w:left="-103" w:right="-86"/>
              <w:jc w:val="center"/>
              <w:rPr>
                <w:rFonts w:ascii="CordiaUPC" w:hAnsi="CordiaUPC" w:cs="CordiaUPC"/>
                <w:i/>
                <w:iCs/>
                <w:sz w:val="24"/>
                <w:szCs w:val="24"/>
                <w:rtl/>
                <w:cs/>
                <w:lang w:val="en-US"/>
              </w:rPr>
            </w:pPr>
            <w:r w:rsidRPr="00CB3006">
              <w:rPr>
                <w:rFonts w:ascii="CordiaUPC" w:hAnsi="CordiaUPC" w:cs="CordiaUPC" w:hint="cs"/>
                <w:i/>
                <w:iCs/>
                <w:sz w:val="24"/>
                <w:szCs w:val="24"/>
                <w:cs/>
                <w:lang w:val="en-US" w:bidi="th-TH"/>
              </w:rPr>
              <w:t>(</w:t>
            </w:r>
            <w:r w:rsidRPr="00CB3006">
              <w:rPr>
                <w:rFonts w:ascii="CordiaUPC" w:hAnsi="CordiaUPC" w:cs="CordiaUPC" w:hint="cs"/>
                <w:i/>
                <w:iCs/>
                <w:sz w:val="24"/>
                <w:szCs w:val="24"/>
                <w:lang w:val="en-US"/>
              </w:rPr>
              <w:t>in million Baht</w:t>
            </w:r>
            <w:r w:rsidRPr="00CB3006">
              <w:rPr>
                <w:rFonts w:ascii="CordiaUPC" w:hAnsi="CordiaUPC" w:cs="CordiaUPC" w:hint="cs"/>
                <w:i/>
                <w:iCs/>
                <w:sz w:val="24"/>
                <w:szCs w:val="24"/>
                <w:cs/>
                <w:lang w:val="en-US" w:bidi="th-TH"/>
              </w:rPr>
              <w:t>)</w:t>
            </w:r>
          </w:p>
        </w:tc>
      </w:tr>
      <w:tr w:rsidR="00046F1A" w:rsidRPr="00CB3006" w14:paraId="4D2B4092" w14:textId="77777777" w:rsidTr="00072D56">
        <w:tc>
          <w:tcPr>
            <w:tcW w:w="1163" w:type="pct"/>
          </w:tcPr>
          <w:p w14:paraId="430A332B" w14:textId="77777777" w:rsidR="00046F1A" w:rsidRPr="00CB3006" w:rsidRDefault="00046F1A" w:rsidP="00046F1A">
            <w:pPr>
              <w:spacing w:line="240" w:lineRule="exact"/>
              <w:ind w:left="-9" w:right="-106" w:firstLine="18"/>
              <w:rPr>
                <w:rFonts w:ascii="CordiaUPC" w:hAnsi="CordiaUPC" w:cs="CordiaUPC"/>
                <w:sz w:val="24"/>
                <w:szCs w:val="24"/>
                <w:lang w:val="en-US"/>
              </w:rPr>
            </w:pPr>
            <w:r w:rsidRPr="00CB3006">
              <w:rPr>
                <w:rFonts w:ascii="CordiaUPC" w:hAnsi="CordiaUPC" w:cs="CordiaUPC" w:hint="cs"/>
                <w:sz w:val="24"/>
                <w:szCs w:val="24"/>
              </w:rPr>
              <w:t>Subordinated debentures</w:t>
            </w:r>
            <w:r w:rsidRPr="00CB3006">
              <w:rPr>
                <w:rFonts w:ascii="CordiaUPC" w:hAnsi="CordiaUPC" w:cs="CordiaUPC" w:hint="cs"/>
                <w:sz w:val="24"/>
                <w:szCs w:val="24"/>
                <w:vertAlign w:val="superscript"/>
                <w:cs/>
                <w:lang w:val="en-US" w:bidi="th-TH"/>
              </w:rPr>
              <w:t xml:space="preserve"> (</w:t>
            </w:r>
            <w:r w:rsidRPr="00CB3006">
              <w:rPr>
                <w:rFonts w:ascii="CordiaUPC" w:hAnsi="CordiaUPC" w:cs="CordiaUPC" w:hint="cs"/>
                <w:sz w:val="24"/>
                <w:szCs w:val="24"/>
                <w:vertAlign w:val="superscript"/>
                <w:lang w:val="en-US"/>
              </w:rPr>
              <w:t>1</w:t>
            </w:r>
            <w:r w:rsidRPr="00CB3006">
              <w:rPr>
                <w:rFonts w:ascii="CordiaUPC" w:hAnsi="CordiaUPC" w:cs="CordiaUPC" w:hint="cs"/>
                <w:sz w:val="24"/>
                <w:szCs w:val="24"/>
                <w:vertAlign w:val="superscript"/>
                <w:cs/>
                <w:lang w:val="en-US" w:bidi="th-TH"/>
              </w:rPr>
              <w:t>)</w:t>
            </w:r>
          </w:p>
        </w:tc>
        <w:tc>
          <w:tcPr>
            <w:tcW w:w="799" w:type="pct"/>
            <w:tcBorders>
              <w:top w:val="nil"/>
              <w:left w:val="nil"/>
              <w:bottom w:val="nil"/>
              <w:right w:val="nil"/>
            </w:tcBorders>
          </w:tcPr>
          <w:p w14:paraId="7959C3C5" w14:textId="145B8A55" w:rsidR="00046F1A" w:rsidRPr="00CB3006" w:rsidRDefault="00046F1A" w:rsidP="00046F1A">
            <w:pPr>
              <w:spacing w:line="240" w:lineRule="exact"/>
              <w:ind w:left="-120" w:right="-100"/>
              <w:jc w:val="center"/>
              <w:rPr>
                <w:rFonts w:ascii="CordiaUPC" w:hAnsi="CordiaUPC" w:cs="CordiaUPC"/>
                <w:sz w:val="24"/>
                <w:szCs w:val="24"/>
                <w:lang w:val="en-US" w:bidi="th-TH"/>
              </w:rPr>
            </w:pPr>
            <w:r w:rsidRPr="00CB3006">
              <w:rPr>
                <w:rFonts w:ascii="CordiaUPC" w:hAnsi="CordiaUPC" w:cs="CordiaUPC" w:hint="cs"/>
                <w:sz w:val="24"/>
                <w:szCs w:val="24"/>
              </w:rPr>
              <w:t>3.50,</w:t>
            </w:r>
            <w:r>
              <w:rPr>
                <w:rFonts w:ascii="CordiaUPC" w:hAnsi="CordiaUPC" w:cs="CordiaUPC"/>
                <w:sz w:val="24"/>
                <w:szCs w:val="24"/>
              </w:rPr>
              <w:t xml:space="preserve"> </w:t>
            </w:r>
            <w:r w:rsidRPr="00CB3006">
              <w:rPr>
                <w:rFonts w:ascii="CordiaUPC" w:hAnsi="CordiaUPC" w:cs="CordiaUPC" w:hint="cs"/>
                <w:sz w:val="24"/>
                <w:szCs w:val="24"/>
              </w:rPr>
              <w:t>4.00 and 4.90</w:t>
            </w:r>
          </w:p>
        </w:tc>
        <w:tc>
          <w:tcPr>
            <w:tcW w:w="587" w:type="pct"/>
          </w:tcPr>
          <w:p w14:paraId="03B863E4" w14:textId="2EE46229" w:rsidR="00046F1A" w:rsidRPr="00CB3006" w:rsidRDefault="00046F1A" w:rsidP="00046F1A">
            <w:pPr>
              <w:spacing w:line="240" w:lineRule="exact"/>
              <w:ind w:left="-109" w:right="-93"/>
              <w:jc w:val="center"/>
              <w:rPr>
                <w:rFonts w:ascii="CordiaUPC" w:hAnsi="CordiaUPC" w:cs="CordiaUPC"/>
                <w:spacing w:val="-6"/>
                <w:sz w:val="24"/>
                <w:szCs w:val="24"/>
                <w:lang w:val="en-US"/>
              </w:rPr>
            </w:pPr>
            <w:r w:rsidRPr="00CB3006">
              <w:rPr>
                <w:rFonts w:ascii="CordiaUPC" w:hAnsi="CordiaUPC" w:cs="CordiaUPC" w:hint="cs"/>
                <w:spacing w:val="-6"/>
                <w:sz w:val="24"/>
                <w:szCs w:val="24"/>
                <w:lang w:val="en-US"/>
              </w:rPr>
              <w:t>2022</w:t>
            </w:r>
            <w:r w:rsidRPr="00CB3006">
              <w:rPr>
                <w:rFonts w:ascii="CordiaUPC" w:hAnsi="CordiaUPC" w:cs="CordiaUPC" w:hint="cs"/>
                <w:sz w:val="24"/>
                <w:szCs w:val="24"/>
                <w:vertAlign w:val="superscript"/>
              </w:rPr>
              <w:t>(2)</w:t>
            </w:r>
            <w:r w:rsidRPr="00CB3006">
              <w:rPr>
                <w:rFonts w:ascii="CordiaUPC" w:hAnsi="CordiaUPC" w:cs="CordiaUPC" w:hint="cs"/>
                <w:spacing w:val="-6"/>
                <w:sz w:val="24"/>
                <w:szCs w:val="24"/>
                <w:lang w:val="en-US"/>
              </w:rPr>
              <w:t xml:space="preserve"> - 2024</w:t>
            </w:r>
            <w:r w:rsidRPr="00CB3006">
              <w:rPr>
                <w:rFonts w:ascii="CordiaUPC" w:hAnsi="CordiaUPC" w:cs="CordiaUPC" w:hint="cs"/>
                <w:sz w:val="24"/>
                <w:szCs w:val="24"/>
                <w:vertAlign w:val="superscript"/>
              </w:rPr>
              <w:t>(2)</w:t>
            </w:r>
          </w:p>
        </w:tc>
        <w:tc>
          <w:tcPr>
            <w:tcW w:w="426" w:type="pct"/>
            <w:tcBorders>
              <w:top w:val="nil"/>
              <w:left w:val="nil"/>
              <w:bottom w:val="nil"/>
              <w:right w:val="nil"/>
            </w:tcBorders>
          </w:tcPr>
          <w:p w14:paraId="53DCD71A" w14:textId="456081AF" w:rsidR="00046F1A" w:rsidRPr="00CB3006" w:rsidRDefault="00046F1A" w:rsidP="00046F1A">
            <w:pPr>
              <w:tabs>
                <w:tab w:val="decimal" w:pos="619"/>
              </w:tabs>
              <w:spacing w:line="240" w:lineRule="exact"/>
              <w:ind w:right="-86"/>
              <w:rPr>
                <w:rFonts w:ascii="CordiaUPC" w:hAnsi="CordiaUPC" w:cs="CordiaUPC"/>
                <w:sz w:val="24"/>
                <w:szCs w:val="24"/>
                <w:lang w:val="en-US"/>
              </w:rPr>
            </w:pPr>
            <w:r w:rsidRPr="008442C7">
              <w:rPr>
                <w:rFonts w:ascii="CordiaUPC" w:eastAsia="Times New Roman" w:hAnsi="CordiaUPC" w:cs="CordiaUPC" w:hint="cs"/>
                <w:sz w:val="24"/>
                <w:szCs w:val="24"/>
              </w:rPr>
              <w:t>35,430</w:t>
            </w:r>
          </w:p>
        </w:tc>
        <w:tc>
          <w:tcPr>
            <w:tcW w:w="426" w:type="pct"/>
            <w:tcBorders>
              <w:top w:val="nil"/>
              <w:left w:val="nil"/>
              <w:bottom w:val="nil"/>
              <w:right w:val="nil"/>
            </w:tcBorders>
          </w:tcPr>
          <w:p w14:paraId="5A34DFE7" w14:textId="225BEF11" w:rsidR="00046F1A" w:rsidRPr="00CB3006" w:rsidRDefault="00046F1A" w:rsidP="00046F1A">
            <w:pPr>
              <w:tabs>
                <w:tab w:val="decimal" w:pos="598"/>
              </w:tabs>
              <w:spacing w:line="240" w:lineRule="exact"/>
              <w:ind w:left="-118" w:right="-86" w:hanging="4"/>
              <w:jc w:val="center"/>
              <w:rPr>
                <w:rFonts w:ascii="CordiaUPC" w:hAnsi="CordiaUPC" w:cs="CordiaUPC"/>
                <w:sz w:val="24"/>
                <w:szCs w:val="24"/>
                <w:lang w:val="en-US"/>
              </w:rPr>
            </w:pPr>
            <w:r w:rsidRPr="008442C7">
              <w:rPr>
                <w:rFonts w:ascii="CordiaUPC" w:eastAsia="Times New Roman" w:hAnsi="CordiaUPC" w:cs="CordiaUPC" w:hint="cs"/>
                <w:sz w:val="24"/>
                <w:szCs w:val="24"/>
              </w:rPr>
              <w:t>12,</w:t>
            </w:r>
            <w:r>
              <w:rPr>
                <w:rFonts w:ascii="CordiaUPC" w:eastAsia="Times New Roman" w:hAnsi="CordiaUPC" w:cs="CordiaUPC"/>
                <w:sz w:val="24"/>
                <w:szCs w:val="24"/>
              </w:rPr>
              <w:t>536</w:t>
            </w:r>
          </w:p>
        </w:tc>
        <w:tc>
          <w:tcPr>
            <w:tcW w:w="375" w:type="pct"/>
            <w:tcBorders>
              <w:top w:val="nil"/>
              <w:left w:val="nil"/>
              <w:bottom w:val="nil"/>
              <w:right w:val="nil"/>
            </w:tcBorders>
          </w:tcPr>
          <w:p w14:paraId="397E8A7E" w14:textId="3BEF2682" w:rsidR="00046F1A" w:rsidRPr="00CB3006" w:rsidRDefault="00046F1A" w:rsidP="00046F1A">
            <w:pPr>
              <w:tabs>
                <w:tab w:val="decimal" w:pos="512"/>
              </w:tabs>
              <w:spacing w:line="240" w:lineRule="exact"/>
              <w:ind w:left="-119" w:right="-152"/>
              <w:rPr>
                <w:rFonts w:ascii="CordiaUPC" w:hAnsi="CordiaUPC" w:cs="CordiaUPC"/>
                <w:sz w:val="24"/>
                <w:szCs w:val="24"/>
                <w:rtl/>
                <w:cs/>
                <w:lang w:val="en-US"/>
              </w:rPr>
            </w:pPr>
            <w:r>
              <w:rPr>
                <w:rFonts w:ascii="CordiaUPC" w:hAnsi="CordiaUPC" w:cs="CordiaUPC"/>
                <w:sz w:val="24"/>
                <w:szCs w:val="24"/>
                <w:lang w:val="en-US"/>
              </w:rPr>
              <w:t>47,966</w:t>
            </w:r>
          </w:p>
        </w:tc>
        <w:tc>
          <w:tcPr>
            <w:tcW w:w="426" w:type="pct"/>
            <w:tcBorders>
              <w:top w:val="nil"/>
              <w:left w:val="nil"/>
              <w:bottom w:val="nil"/>
              <w:right w:val="nil"/>
            </w:tcBorders>
          </w:tcPr>
          <w:p w14:paraId="4693DAFD" w14:textId="01AB167D" w:rsidR="00046F1A" w:rsidRPr="00CB3006" w:rsidRDefault="00046F1A" w:rsidP="00046F1A">
            <w:pPr>
              <w:tabs>
                <w:tab w:val="decimal" w:pos="619"/>
              </w:tabs>
              <w:spacing w:line="240" w:lineRule="exact"/>
              <w:ind w:right="-86"/>
              <w:rPr>
                <w:rFonts w:ascii="CordiaUPC" w:hAnsi="CordiaUPC" w:cs="CordiaUPC"/>
                <w:sz w:val="24"/>
                <w:szCs w:val="24"/>
                <w:lang w:val="en-US"/>
              </w:rPr>
            </w:pPr>
            <w:r w:rsidRPr="00CB3006">
              <w:rPr>
                <w:rFonts w:ascii="CordiaUPC" w:eastAsia="Times New Roman" w:hAnsi="CordiaUPC" w:cs="CordiaUPC" w:hint="cs"/>
                <w:sz w:val="24"/>
                <w:szCs w:val="24"/>
              </w:rPr>
              <w:t>35,430</w:t>
            </w:r>
          </w:p>
        </w:tc>
        <w:tc>
          <w:tcPr>
            <w:tcW w:w="426" w:type="pct"/>
            <w:tcBorders>
              <w:top w:val="nil"/>
              <w:left w:val="nil"/>
              <w:bottom w:val="nil"/>
              <w:right w:val="nil"/>
            </w:tcBorders>
          </w:tcPr>
          <w:p w14:paraId="3145063C" w14:textId="1B8A7727" w:rsidR="00046F1A" w:rsidRPr="00CB3006" w:rsidRDefault="00046F1A" w:rsidP="00046F1A">
            <w:pPr>
              <w:tabs>
                <w:tab w:val="decimal" w:pos="569"/>
              </w:tabs>
              <w:spacing w:line="240" w:lineRule="exact"/>
              <w:ind w:left="-108" w:right="-86"/>
              <w:rPr>
                <w:rFonts w:ascii="CordiaUPC" w:hAnsi="CordiaUPC" w:cs="CordiaUPC"/>
                <w:sz w:val="24"/>
                <w:szCs w:val="24"/>
                <w:lang w:val="en-US"/>
              </w:rPr>
            </w:pPr>
            <w:r w:rsidRPr="00CB3006">
              <w:rPr>
                <w:rFonts w:ascii="CordiaUPC" w:eastAsia="Times New Roman" w:hAnsi="CordiaUPC" w:cs="CordiaUPC" w:hint="cs"/>
                <w:sz w:val="24"/>
                <w:szCs w:val="24"/>
              </w:rPr>
              <w:t>12,099</w:t>
            </w:r>
          </w:p>
        </w:tc>
        <w:tc>
          <w:tcPr>
            <w:tcW w:w="372" w:type="pct"/>
            <w:tcBorders>
              <w:top w:val="nil"/>
              <w:left w:val="nil"/>
              <w:bottom w:val="nil"/>
              <w:right w:val="nil"/>
            </w:tcBorders>
          </w:tcPr>
          <w:p w14:paraId="400CFBF8" w14:textId="2A09E06C" w:rsidR="00046F1A" w:rsidRPr="00CB3006" w:rsidRDefault="00046F1A" w:rsidP="00046F1A">
            <w:pPr>
              <w:tabs>
                <w:tab w:val="decimal" w:pos="534"/>
              </w:tabs>
              <w:spacing w:line="240" w:lineRule="exact"/>
              <w:ind w:left="-119" w:right="-152"/>
              <w:jc w:val="both"/>
              <w:rPr>
                <w:rFonts w:ascii="CordiaUPC" w:hAnsi="CordiaUPC" w:cs="CordiaUPC"/>
                <w:sz w:val="24"/>
                <w:szCs w:val="24"/>
                <w:rtl/>
                <w:cs/>
                <w:lang w:val="en-US"/>
              </w:rPr>
            </w:pPr>
            <w:r w:rsidRPr="00CB3006">
              <w:rPr>
                <w:rFonts w:ascii="CordiaUPC" w:eastAsia="Times New Roman" w:hAnsi="CordiaUPC" w:cs="CordiaUPC" w:hint="cs"/>
                <w:sz w:val="24"/>
                <w:szCs w:val="24"/>
              </w:rPr>
              <w:t>47,529</w:t>
            </w:r>
          </w:p>
        </w:tc>
      </w:tr>
      <w:tr w:rsidR="00046F1A" w:rsidRPr="00CB3006" w14:paraId="7A1D52FA" w14:textId="77777777" w:rsidTr="00072D56">
        <w:tc>
          <w:tcPr>
            <w:tcW w:w="1163" w:type="pct"/>
          </w:tcPr>
          <w:p w14:paraId="0F58F4F6" w14:textId="77777777" w:rsidR="00046F1A" w:rsidRPr="00CB3006" w:rsidRDefault="00046F1A" w:rsidP="00046F1A">
            <w:pPr>
              <w:spacing w:line="240" w:lineRule="exact"/>
              <w:ind w:left="-9" w:right="-106" w:firstLine="18"/>
              <w:rPr>
                <w:rFonts w:ascii="CordiaUPC" w:hAnsi="CordiaUPC" w:cs="CordiaUPC"/>
                <w:sz w:val="24"/>
                <w:szCs w:val="24"/>
              </w:rPr>
            </w:pPr>
            <w:r w:rsidRPr="00CB3006">
              <w:rPr>
                <w:rFonts w:ascii="CordiaUPC" w:hAnsi="CordiaUPC" w:cs="CordiaUPC" w:hint="cs"/>
                <w:sz w:val="24"/>
                <w:szCs w:val="24"/>
              </w:rPr>
              <w:t>Senior debentures</w:t>
            </w:r>
          </w:p>
        </w:tc>
        <w:tc>
          <w:tcPr>
            <w:tcW w:w="799" w:type="pct"/>
            <w:tcBorders>
              <w:top w:val="nil"/>
              <w:left w:val="nil"/>
              <w:bottom w:val="nil"/>
              <w:right w:val="nil"/>
            </w:tcBorders>
          </w:tcPr>
          <w:p w14:paraId="62BA45A0" w14:textId="16D6920F" w:rsidR="00046F1A" w:rsidRPr="00CB3006" w:rsidRDefault="00046F1A" w:rsidP="00046F1A">
            <w:pPr>
              <w:spacing w:line="240" w:lineRule="exact"/>
              <w:ind w:left="-120" w:right="-100"/>
              <w:jc w:val="center"/>
              <w:rPr>
                <w:rFonts w:ascii="CordiaUPC" w:hAnsi="CordiaUPC" w:cs="CordiaUPC"/>
                <w:sz w:val="24"/>
                <w:szCs w:val="24"/>
                <w:lang w:val="en-US" w:bidi="th-TH"/>
              </w:rPr>
            </w:pPr>
            <w:r w:rsidRPr="00CB3006">
              <w:rPr>
                <w:rFonts w:ascii="CordiaUPC" w:hAnsi="CordiaUPC" w:cs="CordiaUPC" w:hint="cs"/>
                <w:sz w:val="24"/>
                <w:szCs w:val="24"/>
              </w:rPr>
              <w:t>3.108,</w:t>
            </w:r>
            <w:r>
              <w:rPr>
                <w:rFonts w:ascii="CordiaUPC" w:hAnsi="CordiaUPC" w:cs="CordiaUPC"/>
                <w:sz w:val="24"/>
                <w:szCs w:val="24"/>
              </w:rPr>
              <w:t xml:space="preserve"> </w:t>
            </w:r>
            <w:r w:rsidRPr="00CB3006">
              <w:rPr>
                <w:rFonts w:ascii="CordiaUPC" w:hAnsi="CordiaUPC" w:cs="CordiaUPC" w:hint="cs"/>
                <w:sz w:val="24"/>
                <w:szCs w:val="24"/>
              </w:rPr>
              <w:t>6mLibor+1.05 and 0.22-0.85</w:t>
            </w:r>
          </w:p>
        </w:tc>
        <w:tc>
          <w:tcPr>
            <w:tcW w:w="587" w:type="pct"/>
          </w:tcPr>
          <w:p w14:paraId="038D35AA" w14:textId="77777777" w:rsidR="004134A9" w:rsidRDefault="004134A9" w:rsidP="00046F1A">
            <w:pPr>
              <w:spacing w:line="240" w:lineRule="exact"/>
              <w:ind w:left="-109" w:right="-93"/>
              <w:jc w:val="center"/>
              <w:rPr>
                <w:rFonts w:ascii="CordiaUPC" w:hAnsi="CordiaUPC" w:cs="CordiaUPC"/>
                <w:spacing w:val="-6"/>
                <w:sz w:val="24"/>
                <w:szCs w:val="24"/>
                <w:lang w:val="en-US"/>
              </w:rPr>
            </w:pPr>
          </w:p>
          <w:p w14:paraId="1F0DF72D" w14:textId="6D662B04" w:rsidR="00046F1A" w:rsidRPr="00CB3006" w:rsidRDefault="00046F1A" w:rsidP="00046F1A">
            <w:pPr>
              <w:spacing w:line="240" w:lineRule="exact"/>
              <w:ind w:left="-109" w:right="-93"/>
              <w:jc w:val="center"/>
              <w:rPr>
                <w:rFonts w:ascii="CordiaUPC" w:hAnsi="CordiaUPC" w:cs="CordiaUPC"/>
                <w:sz w:val="24"/>
                <w:szCs w:val="24"/>
                <w:lang w:val="en-US"/>
              </w:rPr>
            </w:pPr>
            <w:r w:rsidRPr="00CB3006">
              <w:rPr>
                <w:rFonts w:ascii="CordiaUPC" w:hAnsi="CordiaUPC" w:cs="CordiaUPC" w:hint="cs"/>
                <w:spacing w:val="-6"/>
                <w:sz w:val="24"/>
                <w:szCs w:val="24"/>
                <w:lang w:val="en-US"/>
              </w:rPr>
              <w:t>202</w:t>
            </w:r>
            <w:r>
              <w:rPr>
                <w:rFonts w:ascii="CordiaUPC" w:hAnsi="CordiaUPC" w:cs="CordiaUPC"/>
                <w:spacing w:val="-6"/>
                <w:sz w:val="24"/>
                <w:szCs w:val="24"/>
                <w:lang w:val="en-US"/>
              </w:rPr>
              <w:t>1</w:t>
            </w:r>
            <w:r w:rsidRPr="00CB3006">
              <w:rPr>
                <w:rFonts w:ascii="CordiaUPC" w:hAnsi="CordiaUPC" w:cs="CordiaUPC" w:hint="cs"/>
                <w:spacing w:val="-6"/>
                <w:sz w:val="24"/>
                <w:szCs w:val="24"/>
                <w:lang w:val="en-US"/>
              </w:rPr>
              <w:t xml:space="preserve"> - 2025</w:t>
            </w:r>
          </w:p>
        </w:tc>
        <w:tc>
          <w:tcPr>
            <w:tcW w:w="426" w:type="pct"/>
            <w:tcBorders>
              <w:top w:val="nil"/>
              <w:left w:val="nil"/>
              <w:bottom w:val="nil"/>
              <w:right w:val="nil"/>
            </w:tcBorders>
            <w:vAlign w:val="bottom"/>
          </w:tcPr>
          <w:p w14:paraId="75D029F9" w14:textId="60A52011" w:rsidR="00046F1A" w:rsidRPr="00CB3006" w:rsidRDefault="00046F1A" w:rsidP="00046F1A">
            <w:pPr>
              <w:tabs>
                <w:tab w:val="decimal" w:pos="619"/>
              </w:tabs>
              <w:spacing w:line="240" w:lineRule="exact"/>
              <w:ind w:left="-110" w:right="-86"/>
              <w:rPr>
                <w:rFonts w:ascii="CordiaUPC" w:hAnsi="CordiaUPC" w:cs="CordiaUPC"/>
                <w:sz w:val="24"/>
                <w:szCs w:val="24"/>
                <w:lang w:val="en-US"/>
              </w:rPr>
            </w:pPr>
            <w:r>
              <w:rPr>
                <w:rFonts w:ascii="CordiaUPC" w:hAnsi="CordiaUPC" w:cs="CordiaUPC"/>
                <w:sz w:val="24"/>
                <w:szCs w:val="24"/>
                <w:lang w:val="en-US"/>
              </w:rPr>
              <w:t>-</w:t>
            </w:r>
          </w:p>
        </w:tc>
        <w:tc>
          <w:tcPr>
            <w:tcW w:w="426" w:type="pct"/>
            <w:tcBorders>
              <w:top w:val="nil"/>
              <w:left w:val="nil"/>
              <w:bottom w:val="nil"/>
              <w:right w:val="nil"/>
            </w:tcBorders>
            <w:vAlign w:val="bottom"/>
          </w:tcPr>
          <w:p w14:paraId="4DE7313D" w14:textId="39CC1A05" w:rsidR="00046F1A" w:rsidRPr="00CB3006" w:rsidRDefault="00046F1A" w:rsidP="00046F1A">
            <w:pPr>
              <w:tabs>
                <w:tab w:val="decimal" w:pos="598"/>
              </w:tabs>
              <w:spacing w:line="240" w:lineRule="exact"/>
              <w:ind w:left="-118" w:right="-86" w:hanging="4"/>
              <w:jc w:val="center"/>
              <w:rPr>
                <w:rFonts w:ascii="CordiaUPC" w:hAnsi="CordiaUPC" w:cs="CordiaUPC"/>
                <w:sz w:val="24"/>
                <w:szCs w:val="24"/>
                <w:lang w:val="en-US"/>
              </w:rPr>
            </w:pPr>
            <w:r>
              <w:rPr>
                <w:rFonts w:ascii="CordiaUPC" w:hAnsi="CordiaUPC" w:cs="CordiaUPC"/>
                <w:sz w:val="24"/>
                <w:szCs w:val="24"/>
                <w:lang w:val="en-US"/>
              </w:rPr>
              <w:t>26,285</w:t>
            </w:r>
          </w:p>
        </w:tc>
        <w:tc>
          <w:tcPr>
            <w:tcW w:w="375" w:type="pct"/>
            <w:tcBorders>
              <w:top w:val="nil"/>
              <w:left w:val="nil"/>
              <w:bottom w:val="nil"/>
              <w:right w:val="nil"/>
            </w:tcBorders>
            <w:vAlign w:val="bottom"/>
          </w:tcPr>
          <w:p w14:paraId="3958CDB3" w14:textId="660F1698" w:rsidR="00046F1A" w:rsidRPr="00CB3006" w:rsidRDefault="00046F1A" w:rsidP="00046F1A">
            <w:pPr>
              <w:tabs>
                <w:tab w:val="decimal" w:pos="512"/>
              </w:tabs>
              <w:spacing w:line="240" w:lineRule="exact"/>
              <w:ind w:left="-119" w:right="-152"/>
              <w:rPr>
                <w:rFonts w:ascii="CordiaUPC" w:hAnsi="CordiaUPC" w:cs="CordiaUPC"/>
                <w:sz w:val="24"/>
                <w:szCs w:val="24"/>
                <w:lang w:val="en-US"/>
              </w:rPr>
            </w:pPr>
            <w:r>
              <w:rPr>
                <w:rFonts w:ascii="CordiaUPC" w:hAnsi="CordiaUPC" w:cs="CordiaUPC"/>
                <w:sz w:val="24"/>
                <w:szCs w:val="24"/>
                <w:lang w:val="en-US"/>
              </w:rPr>
              <w:t>26,285</w:t>
            </w:r>
          </w:p>
        </w:tc>
        <w:tc>
          <w:tcPr>
            <w:tcW w:w="426" w:type="pct"/>
            <w:tcBorders>
              <w:top w:val="nil"/>
              <w:left w:val="nil"/>
              <w:bottom w:val="nil"/>
              <w:right w:val="nil"/>
            </w:tcBorders>
            <w:vAlign w:val="bottom"/>
          </w:tcPr>
          <w:p w14:paraId="1ED80C05" w14:textId="57F36421" w:rsidR="00046F1A" w:rsidRPr="00CB3006" w:rsidRDefault="00046F1A" w:rsidP="00046F1A">
            <w:pPr>
              <w:tabs>
                <w:tab w:val="decimal" w:pos="619"/>
              </w:tabs>
              <w:spacing w:line="240" w:lineRule="exact"/>
              <w:ind w:left="-110" w:right="-86"/>
              <w:rPr>
                <w:rFonts w:ascii="CordiaUPC" w:hAnsi="CordiaUPC" w:cs="CordiaUPC"/>
                <w:sz w:val="24"/>
                <w:szCs w:val="24"/>
                <w:lang w:val="en-US"/>
              </w:rPr>
            </w:pPr>
            <w:r w:rsidRPr="00CB3006">
              <w:rPr>
                <w:rFonts w:ascii="CordiaUPC" w:eastAsia="Times New Roman" w:hAnsi="CordiaUPC" w:cs="CordiaUPC" w:hint="cs"/>
                <w:sz w:val="24"/>
                <w:szCs w:val="24"/>
              </w:rPr>
              <w:t>-</w:t>
            </w:r>
          </w:p>
        </w:tc>
        <w:tc>
          <w:tcPr>
            <w:tcW w:w="426" w:type="pct"/>
            <w:tcBorders>
              <w:top w:val="nil"/>
              <w:left w:val="nil"/>
              <w:bottom w:val="nil"/>
              <w:right w:val="nil"/>
            </w:tcBorders>
            <w:vAlign w:val="bottom"/>
          </w:tcPr>
          <w:p w14:paraId="6151D3F0" w14:textId="2F55181C" w:rsidR="00046F1A" w:rsidRPr="00CB3006" w:rsidRDefault="00046F1A" w:rsidP="00046F1A">
            <w:pPr>
              <w:tabs>
                <w:tab w:val="decimal" w:pos="569"/>
              </w:tabs>
              <w:spacing w:line="240" w:lineRule="exact"/>
              <w:ind w:left="-108" w:right="-86"/>
              <w:rPr>
                <w:rFonts w:ascii="CordiaUPC" w:hAnsi="CordiaUPC" w:cs="CordiaUPC"/>
                <w:sz w:val="24"/>
                <w:szCs w:val="24"/>
                <w:lang w:val="en-US"/>
              </w:rPr>
            </w:pPr>
            <w:r w:rsidRPr="00CB3006">
              <w:rPr>
                <w:rFonts w:ascii="CordiaUPC" w:eastAsia="Times New Roman" w:hAnsi="CordiaUPC" w:cs="CordiaUPC" w:hint="cs"/>
                <w:sz w:val="24"/>
                <w:szCs w:val="24"/>
              </w:rPr>
              <w:t>41,331</w:t>
            </w:r>
          </w:p>
        </w:tc>
        <w:tc>
          <w:tcPr>
            <w:tcW w:w="372" w:type="pct"/>
            <w:tcBorders>
              <w:top w:val="nil"/>
              <w:left w:val="nil"/>
              <w:bottom w:val="nil"/>
              <w:right w:val="nil"/>
            </w:tcBorders>
            <w:vAlign w:val="bottom"/>
          </w:tcPr>
          <w:p w14:paraId="1B3C79E7" w14:textId="6E8AC701" w:rsidR="00046F1A" w:rsidRPr="00CB3006" w:rsidRDefault="00046F1A" w:rsidP="00046F1A">
            <w:pPr>
              <w:tabs>
                <w:tab w:val="decimal" w:pos="534"/>
              </w:tabs>
              <w:spacing w:line="240" w:lineRule="exact"/>
              <w:ind w:left="-119" w:right="-152"/>
              <w:jc w:val="both"/>
              <w:rPr>
                <w:rFonts w:ascii="CordiaUPC" w:hAnsi="CordiaUPC" w:cs="CordiaUPC"/>
                <w:sz w:val="24"/>
                <w:szCs w:val="24"/>
                <w:lang w:val="en-US"/>
              </w:rPr>
            </w:pPr>
            <w:r w:rsidRPr="00CB3006">
              <w:rPr>
                <w:rFonts w:ascii="CordiaUPC" w:eastAsia="Times New Roman" w:hAnsi="CordiaUPC" w:cs="CordiaUPC" w:hint="cs"/>
                <w:sz w:val="24"/>
                <w:szCs w:val="24"/>
              </w:rPr>
              <w:t>41,331</w:t>
            </w:r>
          </w:p>
        </w:tc>
      </w:tr>
      <w:tr w:rsidR="00046F1A" w:rsidRPr="00CB3006" w14:paraId="1F562494" w14:textId="77777777" w:rsidTr="00CC3584">
        <w:tc>
          <w:tcPr>
            <w:tcW w:w="1163" w:type="pct"/>
            <w:vAlign w:val="bottom"/>
          </w:tcPr>
          <w:p w14:paraId="52054CA3" w14:textId="77777777" w:rsidR="00046F1A" w:rsidRPr="00CB3006" w:rsidRDefault="00046F1A" w:rsidP="00046F1A">
            <w:pPr>
              <w:spacing w:line="240" w:lineRule="exact"/>
              <w:ind w:left="-9" w:right="-107" w:firstLine="18"/>
              <w:rPr>
                <w:rFonts w:ascii="CordiaUPC" w:hAnsi="CordiaUPC" w:cs="CordiaUPC"/>
                <w:sz w:val="24"/>
                <w:szCs w:val="24"/>
                <w:lang w:val="en-US"/>
              </w:rPr>
            </w:pPr>
            <w:r w:rsidRPr="00CB3006">
              <w:rPr>
                <w:rFonts w:ascii="CordiaUPC" w:hAnsi="CordiaUPC" w:cs="CordiaUPC" w:hint="cs"/>
                <w:sz w:val="24"/>
                <w:szCs w:val="24"/>
                <w:lang w:val="en-US"/>
              </w:rPr>
              <w:t xml:space="preserve">Bills of exchange </w:t>
            </w:r>
            <w:r w:rsidRPr="00CB3006">
              <w:rPr>
                <w:rFonts w:ascii="CordiaUPC" w:hAnsi="CordiaUPC" w:cs="CordiaUPC" w:hint="cs"/>
                <w:sz w:val="24"/>
                <w:szCs w:val="24"/>
                <w:vertAlign w:val="superscript"/>
                <w:cs/>
                <w:lang w:val="en-US" w:bidi="th-TH"/>
              </w:rPr>
              <w:t>(</w:t>
            </w:r>
            <w:r w:rsidRPr="00CB3006">
              <w:rPr>
                <w:rFonts w:ascii="CordiaUPC" w:hAnsi="CordiaUPC" w:cs="CordiaUPC" w:hint="cs"/>
                <w:sz w:val="24"/>
                <w:szCs w:val="24"/>
                <w:vertAlign w:val="superscript"/>
                <w:lang w:val="en-US"/>
              </w:rPr>
              <w:t>3</w:t>
            </w:r>
            <w:r w:rsidRPr="00CB3006">
              <w:rPr>
                <w:rFonts w:ascii="CordiaUPC" w:hAnsi="CordiaUPC" w:cs="CordiaUPC" w:hint="cs"/>
                <w:sz w:val="24"/>
                <w:szCs w:val="24"/>
                <w:vertAlign w:val="superscript"/>
                <w:cs/>
                <w:lang w:val="en-US" w:bidi="th-TH"/>
              </w:rPr>
              <w:t>)</w:t>
            </w:r>
          </w:p>
        </w:tc>
        <w:tc>
          <w:tcPr>
            <w:tcW w:w="799" w:type="pct"/>
            <w:tcBorders>
              <w:top w:val="nil"/>
              <w:left w:val="nil"/>
              <w:bottom w:val="nil"/>
              <w:right w:val="nil"/>
            </w:tcBorders>
            <w:vAlign w:val="bottom"/>
          </w:tcPr>
          <w:p w14:paraId="3059E0F5" w14:textId="40ADFF3F" w:rsidR="00046F1A" w:rsidRPr="00CB3006" w:rsidRDefault="00046F1A" w:rsidP="00046F1A">
            <w:pPr>
              <w:spacing w:line="240" w:lineRule="exact"/>
              <w:ind w:left="-120" w:right="-100"/>
              <w:jc w:val="center"/>
              <w:rPr>
                <w:rFonts w:ascii="CordiaUPC" w:hAnsi="CordiaUPC" w:cs="CordiaUPC"/>
                <w:sz w:val="24"/>
                <w:szCs w:val="24"/>
              </w:rPr>
            </w:pPr>
            <w:r w:rsidRPr="00CB3006">
              <w:rPr>
                <w:rFonts w:ascii="CordiaUPC" w:hAnsi="CordiaUPC" w:cs="CordiaUPC" w:hint="cs"/>
                <w:sz w:val="24"/>
                <w:szCs w:val="24"/>
              </w:rPr>
              <w:t>2.15</w:t>
            </w:r>
          </w:p>
        </w:tc>
        <w:tc>
          <w:tcPr>
            <w:tcW w:w="587" w:type="pct"/>
            <w:vAlign w:val="bottom"/>
          </w:tcPr>
          <w:p w14:paraId="0317E562" w14:textId="74B8588C" w:rsidR="00046F1A" w:rsidRPr="00CB3006" w:rsidRDefault="00046F1A" w:rsidP="00046F1A">
            <w:pPr>
              <w:spacing w:line="240" w:lineRule="exact"/>
              <w:ind w:left="-109" w:right="-93"/>
              <w:jc w:val="center"/>
              <w:rPr>
                <w:rFonts w:ascii="CordiaUPC" w:hAnsi="CordiaUPC" w:cs="CordiaUPC"/>
                <w:sz w:val="24"/>
                <w:szCs w:val="24"/>
                <w:lang w:val="en-US"/>
              </w:rPr>
            </w:pPr>
            <w:r w:rsidRPr="00CB3006">
              <w:rPr>
                <w:rFonts w:ascii="CordiaUPC" w:hAnsi="CordiaUPC" w:cs="CordiaUPC" w:hint="cs"/>
                <w:sz w:val="24"/>
                <w:szCs w:val="24"/>
                <w:lang w:val="en-US"/>
              </w:rPr>
              <w:t>2012</w:t>
            </w:r>
          </w:p>
        </w:tc>
        <w:tc>
          <w:tcPr>
            <w:tcW w:w="426" w:type="pct"/>
            <w:tcBorders>
              <w:top w:val="nil"/>
              <w:left w:val="nil"/>
              <w:right w:val="nil"/>
            </w:tcBorders>
            <w:vAlign w:val="bottom"/>
          </w:tcPr>
          <w:p w14:paraId="46C793ED" w14:textId="75C85476" w:rsidR="00046F1A" w:rsidRPr="00CB3006" w:rsidRDefault="00046F1A" w:rsidP="00046F1A">
            <w:pPr>
              <w:tabs>
                <w:tab w:val="decimal" w:pos="619"/>
              </w:tabs>
              <w:spacing w:line="240" w:lineRule="exact"/>
              <w:ind w:left="-110" w:right="-86"/>
              <w:rPr>
                <w:rFonts w:ascii="CordiaUPC" w:hAnsi="CordiaUPC" w:cs="CordiaUPC"/>
                <w:sz w:val="24"/>
                <w:szCs w:val="24"/>
                <w:lang w:val="en-US"/>
              </w:rPr>
            </w:pPr>
            <w:r>
              <w:rPr>
                <w:rFonts w:ascii="CordiaUPC" w:hAnsi="CordiaUPC" w:cs="CordiaUPC"/>
                <w:sz w:val="24"/>
                <w:szCs w:val="24"/>
                <w:lang w:val="en-US"/>
              </w:rPr>
              <w:t>5</w:t>
            </w:r>
          </w:p>
        </w:tc>
        <w:tc>
          <w:tcPr>
            <w:tcW w:w="426" w:type="pct"/>
            <w:tcBorders>
              <w:top w:val="nil"/>
              <w:left w:val="nil"/>
              <w:right w:val="nil"/>
            </w:tcBorders>
            <w:vAlign w:val="bottom"/>
          </w:tcPr>
          <w:p w14:paraId="7182D532" w14:textId="7276645E" w:rsidR="00046F1A" w:rsidRPr="00CB3006" w:rsidRDefault="00046F1A" w:rsidP="00046F1A">
            <w:pPr>
              <w:tabs>
                <w:tab w:val="decimal" w:pos="598"/>
              </w:tabs>
              <w:spacing w:line="240" w:lineRule="exact"/>
              <w:ind w:left="-118" w:right="-86" w:hanging="4"/>
              <w:jc w:val="center"/>
              <w:rPr>
                <w:rFonts w:ascii="CordiaUPC" w:hAnsi="CordiaUPC" w:cs="CordiaUPC"/>
                <w:sz w:val="24"/>
                <w:szCs w:val="24"/>
                <w:lang w:val="en-US"/>
              </w:rPr>
            </w:pPr>
            <w:r>
              <w:rPr>
                <w:rFonts w:ascii="CordiaUPC" w:hAnsi="CordiaUPC" w:cs="CordiaUPC"/>
                <w:sz w:val="24"/>
                <w:szCs w:val="24"/>
                <w:lang w:val="en-US" w:bidi="th-TH"/>
              </w:rPr>
              <w:t>-</w:t>
            </w:r>
          </w:p>
        </w:tc>
        <w:tc>
          <w:tcPr>
            <w:tcW w:w="375" w:type="pct"/>
            <w:tcBorders>
              <w:top w:val="nil"/>
              <w:left w:val="nil"/>
              <w:right w:val="nil"/>
            </w:tcBorders>
            <w:vAlign w:val="bottom"/>
          </w:tcPr>
          <w:p w14:paraId="4339D7CC" w14:textId="0E607804" w:rsidR="00046F1A" w:rsidRPr="00CB3006" w:rsidRDefault="00046F1A" w:rsidP="00046F1A">
            <w:pPr>
              <w:tabs>
                <w:tab w:val="decimal" w:pos="512"/>
              </w:tabs>
              <w:spacing w:line="240" w:lineRule="exact"/>
              <w:ind w:left="-119" w:right="-152"/>
              <w:rPr>
                <w:rFonts w:ascii="CordiaUPC" w:hAnsi="CordiaUPC" w:cs="CordiaUPC"/>
                <w:sz w:val="24"/>
                <w:szCs w:val="24"/>
                <w:lang w:val="en-US"/>
              </w:rPr>
            </w:pPr>
            <w:r>
              <w:rPr>
                <w:rFonts w:ascii="CordiaUPC" w:hAnsi="CordiaUPC" w:cs="CordiaUPC"/>
                <w:sz w:val="24"/>
                <w:szCs w:val="24"/>
                <w:lang w:val="en-US"/>
              </w:rPr>
              <w:t>5</w:t>
            </w:r>
          </w:p>
        </w:tc>
        <w:tc>
          <w:tcPr>
            <w:tcW w:w="426" w:type="pct"/>
            <w:tcBorders>
              <w:top w:val="nil"/>
              <w:left w:val="nil"/>
              <w:bottom w:val="nil"/>
              <w:right w:val="nil"/>
            </w:tcBorders>
            <w:vAlign w:val="bottom"/>
          </w:tcPr>
          <w:p w14:paraId="1D189809" w14:textId="5D017396" w:rsidR="00046F1A" w:rsidRPr="00CB3006" w:rsidRDefault="00046F1A" w:rsidP="00046F1A">
            <w:pPr>
              <w:tabs>
                <w:tab w:val="decimal" w:pos="619"/>
              </w:tabs>
              <w:spacing w:line="240" w:lineRule="exact"/>
              <w:ind w:left="-110" w:right="-86"/>
              <w:rPr>
                <w:rFonts w:ascii="CordiaUPC" w:hAnsi="CordiaUPC" w:cs="CordiaUPC"/>
                <w:sz w:val="24"/>
                <w:szCs w:val="24"/>
                <w:lang w:val="en-US"/>
              </w:rPr>
            </w:pPr>
            <w:r w:rsidRPr="00CB3006">
              <w:rPr>
                <w:rFonts w:ascii="CordiaUPC" w:eastAsia="Times New Roman" w:hAnsi="CordiaUPC" w:cs="CordiaUPC" w:hint="cs"/>
                <w:sz w:val="24"/>
                <w:szCs w:val="24"/>
              </w:rPr>
              <w:t>5</w:t>
            </w:r>
          </w:p>
        </w:tc>
        <w:tc>
          <w:tcPr>
            <w:tcW w:w="426" w:type="pct"/>
            <w:tcBorders>
              <w:top w:val="nil"/>
              <w:left w:val="nil"/>
              <w:right w:val="nil"/>
            </w:tcBorders>
            <w:vAlign w:val="bottom"/>
          </w:tcPr>
          <w:p w14:paraId="538D4C76" w14:textId="1BBC3602" w:rsidR="00046F1A" w:rsidRPr="00CB3006" w:rsidRDefault="00046F1A" w:rsidP="00046F1A">
            <w:pPr>
              <w:tabs>
                <w:tab w:val="decimal" w:pos="569"/>
              </w:tabs>
              <w:spacing w:line="240" w:lineRule="exact"/>
              <w:ind w:left="-108" w:right="-86"/>
              <w:rPr>
                <w:rFonts w:ascii="CordiaUPC" w:hAnsi="CordiaUPC" w:cs="CordiaUPC"/>
                <w:sz w:val="24"/>
                <w:szCs w:val="24"/>
                <w:lang w:val="en-US"/>
              </w:rPr>
            </w:pPr>
            <w:r w:rsidRPr="00CB3006">
              <w:rPr>
                <w:rFonts w:ascii="CordiaUPC" w:eastAsia="Times New Roman" w:hAnsi="CordiaUPC" w:cs="CordiaUPC" w:hint="cs"/>
                <w:sz w:val="24"/>
                <w:szCs w:val="24"/>
              </w:rPr>
              <w:t>-</w:t>
            </w:r>
          </w:p>
        </w:tc>
        <w:tc>
          <w:tcPr>
            <w:tcW w:w="372" w:type="pct"/>
            <w:tcBorders>
              <w:top w:val="nil"/>
              <w:left w:val="nil"/>
              <w:right w:val="nil"/>
            </w:tcBorders>
            <w:vAlign w:val="bottom"/>
          </w:tcPr>
          <w:p w14:paraId="6EBB37BC" w14:textId="1E70AF83" w:rsidR="00046F1A" w:rsidRPr="00CB3006" w:rsidRDefault="00046F1A" w:rsidP="00046F1A">
            <w:pPr>
              <w:tabs>
                <w:tab w:val="decimal" w:pos="534"/>
              </w:tabs>
              <w:spacing w:line="240" w:lineRule="exact"/>
              <w:ind w:left="-119" w:right="-152"/>
              <w:jc w:val="both"/>
              <w:rPr>
                <w:rFonts w:ascii="CordiaUPC" w:hAnsi="CordiaUPC" w:cs="CordiaUPC"/>
                <w:sz w:val="24"/>
                <w:szCs w:val="24"/>
                <w:lang w:val="en-US"/>
              </w:rPr>
            </w:pPr>
            <w:r w:rsidRPr="00CB3006">
              <w:rPr>
                <w:rFonts w:ascii="CordiaUPC" w:eastAsia="Times New Roman" w:hAnsi="CordiaUPC" w:cs="CordiaUPC" w:hint="cs"/>
                <w:sz w:val="24"/>
                <w:szCs w:val="24"/>
              </w:rPr>
              <w:t>5</w:t>
            </w:r>
          </w:p>
        </w:tc>
      </w:tr>
      <w:tr w:rsidR="00046F1A" w:rsidRPr="00CB3006" w14:paraId="01F5DBB8" w14:textId="77777777" w:rsidTr="00CC3584">
        <w:tc>
          <w:tcPr>
            <w:tcW w:w="1163" w:type="pct"/>
            <w:vAlign w:val="bottom"/>
          </w:tcPr>
          <w:p w14:paraId="46C61037" w14:textId="77777777" w:rsidR="00046F1A" w:rsidRPr="00CB3006" w:rsidRDefault="00046F1A" w:rsidP="00046F1A">
            <w:pPr>
              <w:spacing w:line="240" w:lineRule="exact"/>
              <w:ind w:left="-9" w:right="-562" w:firstLine="18"/>
              <w:jc w:val="thaiDistribute"/>
              <w:rPr>
                <w:rFonts w:ascii="CordiaUPC" w:hAnsi="CordiaUPC" w:cs="CordiaUPC"/>
                <w:sz w:val="24"/>
                <w:szCs w:val="24"/>
                <w:lang w:val="en-US"/>
              </w:rPr>
            </w:pPr>
            <w:r w:rsidRPr="00CB3006">
              <w:rPr>
                <w:rFonts w:ascii="CordiaUPC" w:hAnsi="CordiaUPC" w:cs="CordiaUPC" w:hint="cs"/>
                <w:sz w:val="24"/>
                <w:szCs w:val="24"/>
                <w:lang w:val="en-US"/>
              </w:rPr>
              <w:t>Other borrowings</w:t>
            </w:r>
          </w:p>
        </w:tc>
        <w:tc>
          <w:tcPr>
            <w:tcW w:w="799" w:type="pct"/>
            <w:tcBorders>
              <w:top w:val="nil"/>
              <w:left w:val="nil"/>
              <w:bottom w:val="nil"/>
              <w:right w:val="nil"/>
            </w:tcBorders>
            <w:vAlign w:val="bottom"/>
          </w:tcPr>
          <w:p w14:paraId="3768EEA4" w14:textId="6E25FDC2" w:rsidR="00046F1A" w:rsidRPr="00CB3006" w:rsidRDefault="00046F1A" w:rsidP="00046F1A">
            <w:pPr>
              <w:spacing w:line="240" w:lineRule="exact"/>
              <w:ind w:left="-120" w:right="-100"/>
              <w:jc w:val="center"/>
              <w:rPr>
                <w:rFonts w:ascii="CordiaUPC" w:hAnsi="CordiaUPC" w:cs="CordiaUPC"/>
                <w:sz w:val="24"/>
                <w:szCs w:val="24"/>
              </w:rPr>
            </w:pPr>
            <w:r w:rsidRPr="00CB3006">
              <w:rPr>
                <w:rFonts w:ascii="CordiaUPC" w:hAnsi="CordiaUPC" w:cs="CordiaUPC" w:hint="cs"/>
                <w:sz w:val="24"/>
                <w:szCs w:val="24"/>
              </w:rPr>
              <w:t>0.00-0.75</w:t>
            </w:r>
          </w:p>
        </w:tc>
        <w:tc>
          <w:tcPr>
            <w:tcW w:w="587" w:type="pct"/>
            <w:vAlign w:val="bottom"/>
          </w:tcPr>
          <w:p w14:paraId="4F97C931" w14:textId="657014CD" w:rsidR="00046F1A" w:rsidRPr="00CB3006" w:rsidRDefault="00046F1A" w:rsidP="00046F1A">
            <w:pPr>
              <w:spacing w:line="240" w:lineRule="exact"/>
              <w:ind w:left="-109" w:right="-93"/>
              <w:jc w:val="center"/>
              <w:rPr>
                <w:rFonts w:ascii="CordiaUPC" w:hAnsi="CordiaUPC" w:cs="CordiaUPC"/>
                <w:sz w:val="24"/>
                <w:szCs w:val="24"/>
                <w:lang w:val="en-US"/>
              </w:rPr>
            </w:pPr>
            <w:r w:rsidRPr="00CB3006">
              <w:rPr>
                <w:rFonts w:ascii="CordiaUPC" w:hAnsi="CordiaUPC" w:cs="CordiaUPC" w:hint="cs"/>
                <w:sz w:val="24"/>
                <w:szCs w:val="24"/>
                <w:lang w:val="en-US"/>
              </w:rPr>
              <w:t>202</w:t>
            </w:r>
            <w:r>
              <w:rPr>
                <w:rFonts w:ascii="CordiaUPC" w:hAnsi="CordiaUPC" w:cs="CordiaUPC"/>
                <w:sz w:val="24"/>
                <w:szCs w:val="24"/>
                <w:lang w:val="en-US"/>
              </w:rPr>
              <w:t>1</w:t>
            </w:r>
            <w:r w:rsidRPr="00CB3006">
              <w:rPr>
                <w:rFonts w:ascii="CordiaUPC" w:hAnsi="CordiaUPC" w:cs="CordiaUPC" w:hint="cs"/>
                <w:sz w:val="24"/>
                <w:szCs w:val="24"/>
                <w:cs/>
                <w:lang w:val="en-US" w:bidi="th-TH"/>
              </w:rPr>
              <w:t xml:space="preserve"> - </w:t>
            </w:r>
            <w:r w:rsidRPr="00CB3006">
              <w:rPr>
                <w:rFonts w:ascii="CordiaUPC" w:hAnsi="CordiaUPC" w:cs="CordiaUPC" w:hint="cs"/>
                <w:sz w:val="24"/>
                <w:szCs w:val="24"/>
                <w:lang w:val="en-US"/>
              </w:rPr>
              <w:t>2031</w:t>
            </w:r>
          </w:p>
        </w:tc>
        <w:tc>
          <w:tcPr>
            <w:tcW w:w="426" w:type="pct"/>
            <w:tcBorders>
              <w:left w:val="nil"/>
              <w:right w:val="nil"/>
            </w:tcBorders>
            <w:vAlign w:val="bottom"/>
          </w:tcPr>
          <w:p w14:paraId="0D0E3ECF" w14:textId="597FAD27" w:rsidR="00046F1A" w:rsidRPr="00CB3006" w:rsidRDefault="00046F1A" w:rsidP="00046F1A">
            <w:pPr>
              <w:pBdr>
                <w:bottom w:val="single" w:sz="4" w:space="1" w:color="auto"/>
              </w:pBdr>
              <w:tabs>
                <w:tab w:val="decimal" w:pos="619"/>
              </w:tabs>
              <w:spacing w:line="240" w:lineRule="exact"/>
              <w:ind w:left="-115" w:right="-86"/>
              <w:rPr>
                <w:rFonts w:ascii="CordiaUPC" w:hAnsi="CordiaUPC" w:cs="CordiaUPC"/>
                <w:sz w:val="24"/>
                <w:szCs w:val="24"/>
                <w:lang w:val="en-US"/>
              </w:rPr>
            </w:pPr>
            <w:r>
              <w:rPr>
                <w:rFonts w:ascii="CordiaUPC" w:hAnsi="CordiaUPC" w:cs="CordiaUPC"/>
                <w:sz w:val="24"/>
                <w:szCs w:val="24"/>
                <w:lang w:val="en-US"/>
              </w:rPr>
              <w:t>25</w:t>
            </w:r>
          </w:p>
        </w:tc>
        <w:tc>
          <w:tcPr>
            <w:tcW w:w="426" w:type="pct"/>
            <w:tcBorders>
              <w:left w:val="nil"/>
              <w:right w:val="nil"/>
            </w:tcBorders>
            <w:vAlign w:val="bottom"/>
          </w:tcPr>
          <w:p w14:paraId="768C5527" w14:textId="12228BAF" w:rsidR="00046F1A" w:rsidRPr="00CB3006" w:rsidRDefault="00046F1A" w:rsidP="00046F1A">
            <w:pPr>
              <w:pBdr>
                <w:bottom w:val="single" w:sz="4" w:space="1" w:color="auto"/>
              </w:pBdr>
              <w:tabs>
                <w:tab w:val="decimal" w:pos="598"/>
              </w:tabs>
              <w:spacing w:line="240" w:lineRule="exact"/>
              <w:ind w:right="-432"/>
              <w:rPr>
                <w:rFonts w:ascii="CordiaUPC" w:hAnsi="CordiaUPC" w:cs="CordiaUPC"/>
                <w:sz w:val="24"/>
                <w:szCs w:val="24"/>
                <w:lang w:val="en-US"/>
              </w:rPr>
            </w:pPr>
            <w:r>
              <w:rPr>
                <w:rFonts w:ascii="CordiaUPC" w:hAnsi="CordiaUPC" w:cs="CordiaUPC"/>
                <w:sz w:val="24"/>
                <w:szCs w:val="24"/>
                <w:lang w:val="en-US"/>
              </w:rPr>
              <w:t>68</w:t>
            </w:r>
          </w:p>
        </w:tc>
        <w:tc>
          <w:tcPr>
            <w:tcW w:w="375" w:type="pct"/>
            <w:tcBorders>
              <w:left w:val="nil"/>
              <w:right w:val="nil"/>
            </w:tcBorders>
            <w:vAlign w:val="bottom"/>
          </w:tcPr>
          <w:p w14:paraId="00AB9DBA" w14:textId="0A71BE7C" w:rsidR="00046F1A" w:rsidRPr="00CB3006" w:rsidRDefault="00046F1A" w:rsidP="00046F1A">
            <w:pPr>
              <w:pBdr>
                <w:bottom w:val="single" w:sz="4" w:space="1" w:color="auto"/>
              </w:pBdr>
              <w:tabs>
                <w:tab w:val="decimal" w:pos="512"/>
              </w:tabs>
              <w:spacing w:line="240" w:lineRule="exact"/>
              <w:ind w:right="-86"/>
              <w:rPr>
                <w:rFonts w:ascii="CordiaUPC" w:hAnsi="CordiaUPC" w:cs="CordiaUPC"/>
                <w:sz w:val="24"/>
                <w:szCs w:val="24"/>
                <w:lang w:val="en-US"/>
              </w:rPr>
            </w:pPr>
            <w:r>
              <w:rPr>
                <w:rFonts w:ascii="CordiaUPC" w:hAnsi="CordiaUPC" w:cs="CordiaUPC"/>
                <w:sz w:val="24"/>
                <w:szCs w:val="24"/>
                <w:lang w:val="en-US"/>
              </w:rPr>
              <w:t>9</w:t>
            </w:r>
            <w:r w:rsidR="00473128">
              <w:rPr>
                <w:rFonts w:ascii="CordiaUPC" w:hAnsi="CordiaUPC" w:cs="CordiaUPC"/>
                <w:sz w:val="24"/>
                <w:szCs w:val="24"/>
                <w:lang w:val="en-US"/>
              </w:rPr>
              <w:t>3</w:t>
            </w:r>
          </w:p>
        </w:tc>
        <w:tc>
          <w:tcPr>
            <w:tcW w:w="426" w:type="pct"/>
            <w:tcBorders>
              <w:top w:val="nil"/>
              <w:left w:val="nil"/>
              <w:bottom w:val="nil"/>
              <w:right w:val="nil"/>
            </w:tcBorders>
            <w:vAlign w:val="bottom"/>
          </w:tcPr>
          <w:p w14:paraId="52CE930E" w14:textId="640A04B0" w:rsidR="00046F1A" w:rsidRPr="00CB3006" w:rsidRDefault="00046F1A" w:rsidP="00046F1A">
            <w:pPr>
              <w:pBdr>
                <w:bottom w:val="single" w:sz="4" w:space="1" w:color="auto"/>
              </w:pBdr>
              <w:tabs>
                <w:tab w:val="decimal" w:pos="619"/>
              </w:tabs>
              <w:spacing w:line="240" w:lineRule="exact"/>
              <w:ind w:left="-34" w:right="-193"/>
              <w:rPr>
                <w:rFonts w:ascii="CordiaUPC" w:hAnsi="CordiaUPC" w:cs="CordiaUPC"/>
                <w:sz w:val="24"/>
                <w:szCs w:val="24"/>
                <w:lang w:val="en-US"/>
              </w:rPr>
            </w:pPr>
            <w:r w:rsidRPr="00CB3006">
              <w:rPr>
                <w:rFonts w:ascii="CordiaUPC" w:eastAsia="Times New Roman" w:hAnsi="CordiaUPC" w:cs="CordiaUPC" w:hint="cs"/>
                <w:sz w:val="24"/>
                <w:szCs w:val="24"/>
              </w:rPr>
              <w:t>27</w:t>
            </w:r>
          </w:p>
        </w:tc>
        <w:tc>
          <w:tcPr>
            <w:tcW w:w="426" w:type="pct"/>
            <w:tcBorders>
              <w:left w:val="nil"/>
              <w:bottom w:val="nil"/>
              <w:right w:val="nil"/>
            </w:tcBorders>
            <w:vAlign w:val="bottom"/>
          </w:tcPr>
          <w:p w14:paraId="59EC598D" w14:textId="6F62B471" w:rsidR="00046F1A" w:rsidRPr="00CB3006" w:rsidRDefault="00046F1A" w:rsidP="00046F1A">
            <w:pPr>
              <w:pBdr>
                <w:bottom w:val="single" w:sz="4" w:space="1" w:color="auto"/>
              </w:pBdr>
              <w:tabs>
                <w:tab w:val="decimal" w:pos="569"/>
              </w:tabs>
              <w:spacing w:line="240" w:lineRule="exact"/>
              <w:ind w:right="-86"/>
              <w:rPr>
                <w:rFonts w:ascii="CordiaUPC" w:hAnsi="CordiaUPC" w:cs="CordiaUPC"/>
                <w:sz w:val="24"/>
                <w:szCs w:val="24"/>
                <w:lang w:val="en-US"/>
              </w:rPr>
            </w:pPr>
            <w:r w:rsidRPr="00CB3006">
              <w:rPr>
                <w:rFonts w:ascii="CordiaUPC" w:eastAsia="Times New Roman" w:hAnsi="CordiaUPC" w:cs="CordiaUPC" w:hint="cs"/>
                <w:sz w:val="24"/>
                <w:szCs w:val="24"/>
              </w:rPr>
              <w:t>68</w:t>
            </w:r>
          </w:p>
        </w:tc>
        <w:tc>
          <w:tcPr>
            <w:tcW w:w="372" w:type="pct"/>
            <w:tcBorders>
              <w:left w:val="nil"/>
              <w:bottom w:val="nil"/>
              <w:right w:val="nil"/>
            </w:tcBorders>
            <w:vAlign w:val="bottom"/>
          </w:tcPr>
          <w:p w14:paraId="5B3456E1" w14:textId="38B15175" w:rsidR="00046F1A" w:rsidRPr="00CB3006" w:rsidRDefault="00046F1A" w:rsidP="00046F1A">
            <w:pPr>
              <w:pBdr>
                <w:bottom w:val="single" w:sz="4" w:space="1" w:color="auto"/>
              </w:pBdr>
              <w:tabs>
                <w:tab w:val="decimal" w:pos="534"/>
              </w:tabs>
              <w:spacing w:line="240" w:lineRule="exact"/>
              <w:ind w:right="-86"/>
              <w:jc w:val="both"/>
              <w:rPr>
                <w:rFonts w:ascii="CordiaUPC" w:hAnsi="CordiaUPC" w:cs="CordiaUPC"/>
                <w:sz w:val="24"/>
                <w:szCs w:val="24"/>
                <w:lang w:val="en-US"/>
              </w:rPr>
            </w:pPr>
            <w:r w:rsidRPr="00CB3006">
              <w:rPr>
                <w:rFonts w:ascii="CordiaUPC" w:eastAsia="Times New Roman" w:hAnsi="CordiaUPC" w:cs="CordiaUPC" w:hint="cs"/>
                <w:sz w:val="24"/>
                <w:szCs w:val="24"/>
              </w:rPr>
              <w:t>95</w:t>
            </w:r>
          </w:p>
        </w:tc>
      </w:tr>
      <w:tr w:rsidR="00F34BD4" w:rsidRPr="00CB3006" w14:paraId="6696C47F" w14:textId="77777777" w:rsidTr="00072D56">
        <w:tc>
          <w:tcPr>
            <w:tcW w:w="1163" w:type="pct"/>
            <w:tcBorders>
              <w:bottom w:val="nil"/>
            </w:tcBorders>
            <w:vAlign w:val="bottom"/>
          </w:tcPr>
          <w:p w14:paraId="4FFADD7C" w14:textId="77777777" w:rsidR="00F34BD4" w:rsidRPr="00CB3006" w:rsidRDefault="00F34BD4" w:rsidP="00F34BD4">
            <w:pPr>
              <w:tabs>
                <w:tab w:val="left" w:pos="293"/>
              </w:tabs>
              <w:spacing w:line="240" w:lineRule="exact"/>
              <w:ind w:left="-9" w:right="-292" w:firstLine="18"/>
              <w:rPr>
                <w:rFonts w:ascii="CordiaUPC" w:hAnsi="CordiaUPC" w:cs="CordiaUPC"/>
                <w:b/>
                <w:bCs/>
                <w:spacing w:val="-6"/>
                <w:sz w:val="24"/>
                <w:szCs w:val="24"/>
              </w:rPr>
            </w:pPr>
            <w:r w:rsidRPr="00CB3006">
              <w:rPr>
                <w:rFonts w:ascii="CordiaUPC" w:hAnsi="CordiaUPC" w:cs="CordiaUPC" w:hint="cs"/>
                <w:b/>
                <w:bCs/>
                <w:sz w:val="24"/>
                <w:szCs w:val="24"/>
              </w:rPr>
              <w:t>Total</w:t>
            </w:r>
          </w:p>
        </w:tc>
        <w:tc>
          <w:tcPr>
            <w:tcW w:w="799" w:type="pct"/>
            <w:tcBorders>
              <w:top w:val="nil"/>
              <w:left w:val="nil"/>
              <w:bottom w:val="nil"/>
              <w:right w:val="nil"/>
            </w:tcBorders>
            <w:vAlign w:val="bottom"/>
          </w:tcPr>
          <w:p w14:paraId="660FCE5D" w14:textId="77777777" w:rsidR="00F34BD4" w:rsidRPr="00CB3006" w:rsidRDefault="00F34BD4" w:rsidP="00F34BD4">
            <w:pPr>
              <w:spacing w:line="240" w:lineRule="exact"/>
              <w:ind w:left="-120" w:right="-100"/>
              <w:jc w:val="center"/>
              <w:rPr>
                <w:rFonts w:ascii="CordiaUPC" w:hAnsi="CordiaUPC" w:cs="CordiaUPC"/>
                <w:b/>
                <w:bCs/>
                <w:sz w:val="24"/>
                <w:szCs w:val="24"/>
              </w:rPr>
            </w:pPr>
          </w:p>
        </w:tc>
        <w:tc>
          <w:tcPr>
            <w:tcW w:w="587" w:type="pct"/>
            <w:tcBorders>
              <w:bottom w:val="nil"/>
            </w:tcBorders>
            <w:vAlign w:val="bottom"/>
          </w:tcPr>
          <w:p w14:paraId="076CC158" w14:textId="77777777" w:rsidR="00F34BD4" w:rsidRPr="00CB3006" w:rsidRDefault="00F34BD4" w:rsidP="00F34BD4">
            <w:pPr>
              <w:spacing w:line="240" w:lineRule="exact"/>
              <w:ind w:left="-109" w:right="-93"/>
              <w:jc w:val="center"/>
              <w:rPr>
                <w:rFonts w:ascii="CordiaUPC" w:hAnsi="CordiaUPC" w:cs="CordiaUPC"/>
                <w:b/>
                <w:bCs/>
                <w:sz w:val="24"/>
                <w:szCs w:val="24"/>
                <w:lang w:val="en-US"/>
              </w:rPr>
            </w:pPr>
          </w:p>
        </w:tc>
        <w:tc>
          <w:tcPr>
            <w:tcW w:w="426" w:type="pct"/>
            <w:tcBorders>
              <w:top w:val="nil"/>
              <w:left w:val="nil"/>
              <w:bottom w:val="nil"/>
              <w:right w:val="nil"/>
            </w:tcBorders>
            <w:shd w:val="clear" w:color="auto" w:fill="FFFFFF" w:themeFill="background1"/>
            <w:vAlign w:val="bottom"/>
          </w:tcPr>
          <w:p w14:paraId="72421499" w14:textId="4ED74AA5" w:rsidR="00F34BD4" w:rsidRPr="00CB3006" w:rsidRDefault="00046F1A" w:rsidP="00F34BD4">
            <w:pPr>
              <w:pBdr>
                <w:bottom w:val="double" w:sz="4" w:space="1" w:color="auto"/>
              </w:pBdr>
              <w:tabs>
                <w:tab w:val="decimal" w:pos="619"/>
              </w:tabs>
              <w:spacing w:line="240" w:lineRule="exact"/>
              <w:ind w:left="-115" w:right="-86"/>
              <w:rPr>
                <w:rFonts w:ascii="CordiaUPC" w:hAnsi="CordiaUPC" w:cs="CordiaUPC"/>
                <w:b/>
                <w:bCs/>
                <w:sz w:val="24"/>
                <w:szCs w:val="24"/>
                <w:lang w:val="en-US"/>
              </w:rPr>
            </w:pPr>
            <w:r>
              <w:rPr>
                <w:rFonts w:ascii="CordiaUPC" w:hAnsi="CordiaUPC" w:cs="CordiaUPC"/>
                <w:b/>
                <w:bCs/>
                <w:sz w:val="24"/>
                <w:szCs w:val="24"/>
                <w:lang w:val="en-US"/>
              </w:rPr>
              <w:t>35,46</w:t>
            </w:r>
            <w:r w:rsidR="008C3EBA">
              <w:rPr>
                <w:rFonts w:ascii="CordiaUPC" w:hAnsi="CordiaUPC" w:cs="CordiaUPC"/>
                <w:b/>
                <w:bCs/>
                <w:sz w:val="24"/>
                <w:szCs w:val="24"/>
                <w:lang w:val="en-US"/>
              </w:rPr>
              <w:t>0</w:t>
            </w:r>
          </w:p>
        </w:tc>
        <w:tc>
          <w:tcPr>
            <w:tcW w:w="426" w:type="pct"/>
            <w:tcBorders>
              <w:top w:val="nil"/>
              <w:left w:val="nil"/>
              <w:bottom w:val="nil"/>
              <w:right w:val="nil"/>
            </w:tcBorders>
            <w:vAlign w:val="bottom"/>
          </w:tcPr>
          <w:p w14:paraId="6C1D244B" w14:textId="430A13FE" w:rsidR="00F34BD4" w:rsidRPr="00CB3006" w:rsidRDefault="00046F1A" w:rsidP="00F34BD4">
            <w:pPr>
              <w:pBdr>
                <w:bottom w:val="double" w:sz="4" w:space="1" w:color="auto"/>
              </w:pBdr>
              <w:tabs>
                <w:tab w:val="decimal" w:pos="598"/>
              </w:tabs>
              <w:spacing w:line="240" w:lineRule="exact"/>
              <w:ind w:right="-432"/>
              <w:rPr>
                <w:rFonts w:ascii="CordiaUPC" w:hAnsi="CordiaUPC" w:cs="CordiaUPC"/>
                <w:b/>
                <w:bCs/>
                <w:sz w:val="24"/>
                <w:szCs w:val="24"/>
                <w:rtl/>
                <w:cs/>
                <w:lang w:val="en-US"/>
              </w:rPr>
            </w:pPr>
            <w:r>
              <w:rPr>
                <w:rFonts w:ascii="CordiaUPC" w:hAnsi="CordiaUPC" w:cs="CordiaUPC"/>
                <w:b/>
                <w:bCs/>
                <w:sz w:val="24"/>
                <w:szCs w:val="24"/>
                <w:lang w:val="en-US"/>
              </w:rPr>
              <w:t>38,889</w:t>
            </w:r>
          </w:p>
        </w:tc>
        <w:tc>
          <w:tcPr>
            <w:tcW w:w="375" w:type="pct"/>
            <w:tcBorders>
              <w:top w:val="nil"/>
              <w:left w:val="nil"/>
              <w:bottom w:val="nil"/>
              <w:right w:val="nil"/>
            </w:tcBorders>
            <w:vAlign w:val="bottom"/>
          </w:tcPr>
          <w:p w14:paraId="3506550C" w14:textId="170286F1" w:rsidR="00F34BD4" w:rsidRPr="00CB3006" w:rsidRDefault="00046F1A" w:rsidP="00F34BD4">
            <w:pPr>
              <w:pBdr>
                <w:bottom w:val="double" w:sz="4" w:space="1" w:color="auto"/>
              </w:pBdr>
              <w:tabs>
                <w:tab w:val="decimal" w:pos="500"/>
              </w:tabs>
              <w:spacing w:line="240" w:lineRule="exact"/>
              <w:ind w:right="-305" w:hanging="17"/>
              <w:rPr>
                <w:rFonts w:ascii="CordiaUPC" w:hAnsi="CordiaUPC" w:cs="CordiaUPC"/>
                <w:b/>
                <w:bCs/>
                <w:sz w:val="24"/>
                <w:szCs w:val="24"/>
                <w:lang w:val="en-US"/>
              </w:rPr>
            </w:pPr>
            <w:r>
              <w:rPr>
                <w:rFonts w:ascii="CordiaUPC" w:hAnsi="CordiaUPC" w:cs="CordiaUPC"/>
                <w:b/>
                <w:bCs/>
                <w:sz w:val="24"/>
                <w:szCs w:val="24"/>
                <w:lang w:val="en-US"/>
              </w:rPr>
              <w:t>74,</w:t>
            </w:r>
            <w:r w:rsidR="008C3EBA">
              <w:rPr>
                <w:rFonts w:ascii="CordiaUPC" w:hAnsi="CordiaUPC" w:cs="CordiaUPC"/>
                <w:b/>
                <w:bCs/>
                <w:sz w:val="24"/>
                <w:szCs w:val="24"/>
                <w:lang w:val="en-US"/>
              </w:rPr>
              <w:t>349</w:t>
            </w:r>
          </w:p>
        </w:tc>
        <w:tc>
          <w:tcPr>
            <w:tcW w:w="426" w:type="pct"/>
            <w:tcBorders>
              <w:top w:val="nil"/>
              <w:left w:val="nil"/>
              <w:bottom w:val="nil"/>
              <w:right w:val="nil"/>
            </w:tcBorders>
            <w:shd w:val="clear" w:color="auto" w:fill="FFFFFF" w:themeFill="background1"/>
            <w:vAlign w:val="bottom"/>
          </w:tcPr>
          <w:p w14:paraId="4EF97451" w14:textId="058EB978" w:rsidR="00F34BD4" w:rsidRPr="00CB3006" w:rsidRDefault="00F34BD4" w:rsidP="00F34BD4">
            <w:pPr>
              <w:pBdr>
                <w:bottom w:val="double" w:sz="4" w:space="1" w:color="auto"/>
              </w:pBdr>
              <w:tabs>
                <w:tab w:val="decimal" w:pos="619"/>
              </w:tabs>
              <w:spacing w:line="240" w:lineRule="exact"/>
              <w:ind w:left="-34" w:right="-193"/>
              <w:rPr>
                <w:rFonts w:ascii="CordiaUPC" w:hAnsi="CordiaUPC" w:cs="CordiaUPC"/>
                <w:b/>
                <w:bCs/>
                <w:sz w:val="24"/>
                <w:szCs w:val="24"/>
                <w:lang w:val="en-US"/>
              </w:rPr>
            </w:pPr>
            <w:r w:rsidRPr="00CB3006">
              <w:rPr>
                <w:rFonts w:ascii="CordiaUPC" w:eastAsia="Times New Roman" w:hAnsi="CordiaUPC" w:cs="CordiaUPC" w:hint="cs"/>
                <w:b/>
                <w:bCs/>
                <w:sz w:val="24"/>
                <w:szCs w:val="24"/>
              </w:rPr>
              <w:t>35,462</w:t>
            </w:r>
          </w:p>
        </w:tc>
        <w:tc>
          <w:tcPr>
            <w:tcW w:w="426" w:type="pct"/>
            <w:tcBorders>
              <w:top w:val="nil"/>
              <w:left w:val="nil"/>
              <w:bottom w:val="nil"/>
              <w:right w:val="nil"/>
            </w:tcBorders>
            <w:vAlign w:val="bottom"/>
          </w:tcPr>
          <w:p w14:paraId="52F021CA" w14:textId="4F6DDA67" w:rsidR="00F34BD4" w:rsidRPr="00CB3006" w:rsidRDefault="00F34BD4" w:rsidP="00F34BD4">
            <w:pPr>
              <w:pBdr>
                <w:bottom w:val="double" w:sz="4" w:space="1" w:color="auto"/>
              </w:pBdr>
              <w:tabs>
                <w:tab w:val="decimal" w:pos="569"/>
              </w:tabs>
              <w:spacing w:line="240" w:lineRule="exact"/>
              <w:ind w:right="-298"/>
              <w:rPr>
                <w:rFonts w:ascii="CordiaUPC" w:hAnsi="CordiaUPC" w:cs="CordiaUPC"/>
                <w:b/>
                <w:bCs/>
                <w:sz w:val="24"/>
                <w:szCs w:val="24"/>
                <w:rtl/>
                <w:cs/>
                <w:lang w:val="en-US"/>
              </w:rPr>
            </w:pPr>
            <w:r w:rsidRPr="00CB3006">
              <w:rPr>
                <w:rFonts w:ascii="CordiaUPC" w:hAnsi="CordiaUPC" w:cs="CordiaUPC" w:hint="cs"/>
                <w:b/>
                <w:bCs/>
                <w:sz w:val="24"/>
                <w:szCs w:val="24"/>
                <w:lang w:val="en-US"/>
              </w:rPr>
              <w:t>53,498</w:t>
            </w:r>
          </w:p>
        </w:tc>
        <w:tc>
          <w:tcPr>
            <w:tcW w:w="372" w:type="pct"/>
            <w:tcBorders>
              <w:top w:val="nil"/>
              <w:left w:val="nil"/>
              <w:bottom w:val="nil"/>
              <w:right w:val="nil"/>
            </w:tcBorders>
            <w:vAlign w:val="bottom"/>
          </w:tcPr>
          <w:p w14:paraId="614D1E78" w14:textId="446088E5" w:rsidR="00F34BD4" w:rsidRPr="00CB3006" w:rsidRDefault="00F34BD4" w:rsidP="00F34BD4">
            <w:pPr>
              <w:pBdr>
                <w:bottom w:val="double" w:sz="4" w:space="1" w:color="auto"/>
              </w:pBdr>
              <w:tabs>
                <w:tab w:val="decimal" w:pos="534"/>
              </w:tabs>
              <w:spacing w:line="240" w:lineRule="exact"/>
              <w:ind w:right="-305" w:hanging="17"/>
              <w:jc w:val="both"/>
              <w:rPr>
                <w:rFonts w:ascii="CordiaUPC" w:hAnsi="CordiaUPC" w:cs="CordiaUPC"/>
                <w:b/>
                <w:bCs/>
                <w:sz w:val="24"/>
                <w:szCs w:val="24"/>
                <w:lang w:val="en-US"/>
              </w:rPr>
            </w:pPr>
            <w:r w:rsidRPr="00CB3006">
              <w:rPr>
                <w:rFonts w:ascii="CordiaUPC" w:hAnsi="CordiaUPC" w:cs="CordiaUPC" w:hint="cs"/>
                <w:b/>
                <w:bCs/>
                <w:sz w:val="24"/>
                <w:szCs w:val="24"/>
                <w:lang w:val="en-US"/>
              </w:rPr>
              <w:t>88,96</w:t>
            </w:r>
            <w:r w:rsidRPr="00CB3006">
              <w:rPr>
                <w:rFonts w:ascii="CordiaUPC" w:hAnsi="CordiaUPC" w:cs="CordiaUPC" w:hint="cs"/>
                <w:b/>
                <w:bCs/>
                <w:sz w:val="24"/>
                <w:szCs w:val="24"/>
              </w:rPr>
              <w:t>0</w:t>
            </w:r>
          </w:p>
        </w:tc>
      </w:tr>
    </w:tbl>
    <w:p w14:paraId="135E853D" w14:textId="327FB46E" w:rsidR="00FF25CB" w:rsidRDefault="00FF25CB" w:rsidP="00FF25CB">
      <w:pPr>
        <w:spacing w:line="240" w:lineRule="exact"/>
        <w:jc w:val="thaiDistribute"/>
        <w:rPr>
          <w:rFonts w:ascii="CordiaUPC" w:hAnsi="CordiaUPC" w:cs="CordiaUPC"/>
          <w:sz w:val="26"/>
          <w:szCs w:val="26"/>
        </w:rPr>
      </w:pPr>
    </w:p>
    <w:p w14:paraId="39B908A8" w14:textId="59B27F48" w:rsidR="00FF25CB" w:rsidRPr="00554EC3" w:rsidRDefault="00F34BD4" w:rsidP="00FF25CB">
      <w:pPr>
        <w:spacing w:line="240" w:lineRule="exact"/>
        <w:ind w:left="720" w:right="29" w:hanging="216"/>
        <w:jc w:val="thaiDistribute"/>
        <w:rPr>
          <w:rFonts w:ascii="CordiaUPC" w:hAnsi="CordiaUPC" w:cs="CordiaUPC"/>
          <w:sz w:val="20"/>
        </w:rPr>
      </w:pPr>
      <w:r w:rsidRPr="00554EC3">
        <w:rPr>
          <w:rFonts w:ascii="CordiaUPC" w:hAnsi="CordiaUPC" w:cs="CordiaUPC" w:hint="cs"/>
          <w:sz w:val="20"/>
          <w:vertAlign w:val="superscript"/>
        </w:rPr>
        <w:t xml:space="preserve"> </w:t>
      </w:r>
      <w:r w:rsidR="00FF25CB" w:rsidRPr="00554EC3">
        <w:rPr>
          <w:rFonts w:ascii="CordiaUPC" w:hAnsi="CordiaUPC" w:cs="CordiaUPC" w:hint="cs"/>
          <w:sz w:val="20"/>
          <w:vertAlign w:val="superscript"/>
        </w:rPr>
        <w:t>(1)</w:t>
      </w:r>
      <w:r w:rsidR="00FF25CB" w:rsidRPr="00554EC3">
        <w:rPr>
          <w:rFonts w:ascii="CordiaUPC" w:hAnsi="CordiaUPC" w:cs="CordiaUPC" w:hint="cs"/>
          <w:sz w:val="20"/>
          <w:vertAlign w:val="superscript"/>
          <w:cs/>
          <w:lang w:bidi="th-TH"/>
        </w:rPr>
        <w:tab/>
      </w:r>
      <w:r w:rsidR="00FF25CB" w:rsidRPr="00554EC3">
        <w:rPr>
          <w:rFonts w:ascii="CordiaUPC" w:hAnsi="CordiaUPC" w:cs="CordiaUPC" w:hint="cs"/>
          <w:sz w:val="20"/>
        </w:rPr>
        <w:t xml:space="preserve">Counted as a part of Tier 2 capital, which is determined under the conditions as specified in the </w:t>
      </w:r>
      <w:proofErr w:type="spellStart"/>
      <w:r w:rsidR="00FF25CB" w:rsidRPr="00554EC3">
        <w:rPr>
          <w:rFonts w:ascii="CordiaUPC" w:hAnsi="CordiaUPC" w:cs="CordiaUPC" w:hint="cs"/>
          <w:sz w:val="20"/>
        </w:rPr>
        <w:t>BoT’s</w:t>
      </w:r>
      <w:proofErr w:type="spellEnd"/>
      <w:r w:rsidR="00FF25CB" w:rsidRPr="00554EC3">
        <w:rPr>
          <w:rFonts w:ascii="CordiaUPC" w:hAnsi="CordiaUPC" w:cs="CordiaUPC" w:hint="cs"/>
          <w:sz w:val="20"/>
        </w:rPr>
        <w:t xml:space="preserve"> Notification </w:t>
      </w:r>
      <w:r w:rsidR="00FF25CB" w:rsidRPr="00554EC3">
        <w:rPr>
          <w:rFonts w:ascii="CordiaUPC" w:hAnsi="CordiaUPC" w:cs="CordiaUPC" w:hint="cs"/>
          <w:i/>
          <w:iCs/>
          <w:sz w:val="20"/>
        </w:rPr>
        <w:t xml:space="preserve">(note </w:t>
      </w:r>
      <w:r w:rsidR="007274F6">
        <w:rPr>
          <w:rFonts w:ascii="CordiaUPC" w:hAnsi="CordiaUPC" w:cs="CordiaUPC"/>
          <w:i/>
          <w:iCs/>
          <w:sz w:val="20"/>
        </w:rPr>
        <w:t>4</w:t>
      </w:r>
      <w:r w:rsidR="00FF25CB" w:rsidRPr="00554EC3">
        <w:rPr>
          <w:rFonts w:ascii="CordiaUPC" w:hAnsi="CordiaUPC" w:cs="CordiaUPC" w:hint="cs"/>
          <w:i/>
          <w:iCs/>
          <w:sz w:val="20"/>
        </w:rPr>
        <w:t>)</w:t>
      </w:r>
    </w:p>
    <w:p w14:paraId="0A8DD686" w14:textId="77777777" w:rsidR="00FF25CB" w:rsidRPr="00554EC3" w:rsidRDefault="00FF25CB" w:rsidP="00FF25CB">
      <w:pPr>
        <w:spacing w:line="240" w:lineRule="exact"/>
        <w:ind w:left="720" w:right="29" w:hanging="216"/>
        <w:jc w:val="thaiDistribute"/>
        <w:rPr>
          <w:rFonts w:ascii="CordiaUPC" w:hAnsi="CordiaUPC" w:cs="CordiaUPC"/>
          <w:sz w:val="20"/>
        </w:rPr>
      </w:pPr>
      <w:r w:rsidRPr="00554EC3">
        <w:rPr>
          <w:rFonts w:ascii="CordiaUPC" w:hAnsi="CordiaUPC" w:cs="CordiaUPC" w:hint="cs"/>
          <w:sz w:val="20"/>
          <w:vertAlign w:val="superscript"/>
        </w:rPr>
        <w:t>(2)</w:t>
      </w:r>
      <w:r w:rsidRPr="00554EC3">
        <w:rPr>
          <w:rFonts w:ascii="CordiaUPC" w:hAnsi="CordiaUPC" w:cs="CordiaUPC" w:hint="cs"/>
          <w:sz w:val="20"/>
          <w:rtl/>
        </w:rPr>
        <w:tab/>
      </w:r>
      <w:r w:rsidRPr="00554EC3">
        <w:rPr>
          <w:rFonts w:ascii="CordiaUPC" w:hAnsi="CordiaUPC" w:cs="CordiaUPC" w:hint="cs"/>
          <w:sz w:val="20"/>
        </w:rPr>
        <w:t>The years in which call option exercise periods start</w:t>
      </w:r>
    </w:p>
    <w:p w14:paraId="7E6B7CB6" w14:textId="77777777" w:rsidR="00FF25CB" w:rsidRPr="00554EC3" w:rsidRDefault="00FF25CB" w:rsidP="00FF25CB">
      <w:pPr>
        <w:spacing w:line="240" w:lineRule="exact"/>
        <w:ind w:left="720" w:right="29" w:hanging="216"/>
        <w:jc w:val="thaiDistribute"/>
        <w:rPr>
          <w:rFonts w:ascii="CordiaUPC" w:hAnsi="CordiaUPC" w:cs="CordiaUPC"/>
          <w:sz w:val="20"/>
        </w:rPr>
      </w:pPr>
      <w:r w:rsidRPr="00554EC3">
        <w:rPr>
          <w:rFonts w:ascii="CordiaUPC" w:hAnsi="CordiaUPC" w:cs="CordiaUPC" w:hint="cs"/>
          <w:sz w:val="20"/>
          <w:vertAlign w:val="superscript"/>
        </w:rPr>
        <w:t>(3)</w:t>
      </w:r>
      <w:r w:rsidRPr="00554EC3">
        <w:rPr>
          <w:rFonts w:ascii="CordiaUPC" w:hAnsi="CordiaUPC" w:cs="CordiaUPC" w:hint="cs"/>
          <w:sz w:val="20"/>
        </w:rPr>
        <w:tab/>
        <w:t>The outstanding balance of bills of exchange maturing during the year 2012 were waiting for redeem by the holders.</w:t>
      </w:r>
    </w:p>
    <w:p w14:paraId="3AFE9633" w14:textId="0FDCFB73" w:rsidR="00F10970" w:rsidRDefault="00F10970" w:rsidP="006A07D4">
      <w:pPr>
        <w:spacing w:line="240" w:lineRule="exact"/>
        <w:ind w:left="540"/>
        <w:rPr>
          <w:rFonts w:ascii="CordiaUPC" w:hAnsi="CordiaUPC" w:cs="CordiaUPC"/>
          <w:sz w:val="26"/>
          <w:szCs w:val="26"/>
          <w:lang w:bidi="th-TH"/>
        </w:rPr>
      </w:pPr>
    </w:p>
    <w:p w14:paraId="2BA71CC2" w14:textId="77777777" w:rsidR="00F10970" w:rsidRDefault="00F10970">
      <w:pPr>
        <w:spacing w:line="240" w:lineRule="auto"/>
        <w:rPr>
          <w:rFonts w:ascii="CordiaUPC" w:hAnsi="CordiaUPC" w:cs="CordiaUPC"/>
          <w:sz w:val="26"/>
          <w:szCs w:val="26"/>
          <w:lang w:bidi="th-TH"/>
        </w:rPr>
      </w:pPr>
      <w:r>
        <w:rPr>
          <w:rFonts w:ascii="CordiaUPC" w:hAnsi="CordiaUPC" w:cs="CordiaUPC"/>
          <w:sz w:val="26"/>
          <w:szCs w:val="26"/>
          <w:lang w:bidi="th-TH"/>
        </w:rPr>
        <w:br w:type="page"/>
      </w:r>
    </w:p>
    <w:p w14:paraId="77B2832A" w14:textId="1C06832E" w:rsidR="002E05F8" w:rsidRPr="006A07D4" w:rsidRDefault="00757B25" w:rsidP="006A07D4">
      <w:pPr>
        <w:tabs>
          <w:tab w:val="left" w:pos="540"/>
        </w:tabs>
        <w:spacing w:line="240" w:lineRule="exact"/>
        <w:ind w:left="540" w:hanging="540"/>
        <w:jc w:val="both"/>
        <w:rPr>
          <w:rFonts w:ascii="CordiaUPC" w:hAnsi="CordiaUPC" w:cs="CordiaUPC"/>
          <w:b/>
          <w:bCs/>
          <w:sz w:val="26"/>
          <w:szCs w:val="26"/>
          <w:lang w:bidi="th-TH"/>
        </w:rPr>
      </w:pPr>
      <w:bookmarkStart w:id="11" w:name="_Hlk37379885"/>
      <w:r>
        <w:rPr>
          <w:rFonts w:ascii="CordiaUPC" w:hAnsi="CordiaUPC" w:cs="CordiaUPC"/>
          <w:b/>
          <w:bCs/>
          <w:sz w:val="26"/>
          <w:szCs w:val="26"/>
          <w:lang w:bidi="th-TH"/>
        </w:rPr>
        <w:lastRenderedPageBreak/>
        <w:t>9</w:t>
      </w:r>
      <w:r w:rsidR="002E05F8" w:rsidRPr="006A07D4">
        <w:rPr>
          <w:rFonts w:ascii="CordiaUPC" w:hAnsi="CordiaUPC" w:cs="CordiaUPC" w:hint="cs"/>
          <w:b/>
          <w:bCs/>
          <w:sz w:val="26"/>
          <w:szCs w:val="26"/>
          <w:lang w:bidi="th-TH"/>
        </w:rPr>
        <w:t>.1</w:t>
      </w:r>
      <w:r w:rsidR="002E05F8" w:rsidRPr="006A07D4">
        <w:rPr>
          <w:rFonts w:ascii="CordiaUPC" w:hAnsi="CordiaUPC" w:cs="CordiaUPC" w:hint="cs"/>
          <w:b/>
          <w:bCs/>
          <w:sz w:val="26"/>
          <w:szCs w:val="26"/>
          <w:lang w:bidi="th-TH"/>
        </w:rPr>
        <w:tab/>
        <w:t>Subordinated debentures</w:t>
      </w:r>
    </w:p>
    <w:p w14:paraId="4FA45D94" w14:textId="77777777" w:rsidR="002E05F8" w:rsidRPr="006A07D4" w:rsidRDefault="002E05F8" w:rsidP="006A07D4">
      <w:pPr>
        <w:tabs>
          <w:tab w:val="left" w:pos="540"/>
        </w:tabs>
        <w:spacing w:line="240" w:lineRule="exact"/>
        <w:ind w:left="540" w:hanging="540"/>
        <w:jc w:val="both"/>
        <w:rPr>
          <w:rFonts w:ascii="CordiaUPC" w:hAnsi="CordiaUPC" w:cs="CordiaUPC"/>
          <w:b/>
          <w:bCs/>
          <w:sz w:val="26"/>
          <w:szCs w:val="26"/>
          <w:lang w:bidi="th-TH"/>
        </w:rPr>
      </w:pPr>
    </w:p>
    <w:p w14:paraId="5C59C201" w14:textId="72BCBEC1" w:rsidR="002E05F8" w:rsidRPr="005E05FF" w:rsidRDefault="002E05F8" w:rsidP="006A07D4">
      <w:pPr>
        <w:tabs>
          <w:tab w:val="right" w:pos="9360"/>
        </w:tabs>
        <w:spacing w:line="240" w:lineRule="exact"/>
        <w:ind w:left="567" w:right="14"/>
        <w:jc w:val="both"/>
        <w:rPr>
          <w:rFonts w:ascii="CordiaUPC" w:eastAsia="Times New Roman" w:hAnsi="CordiaUPC" w:cs="CordiaUPC"/>
          <w:color w:val="000000"/>
          <w:sz w:val="26"/>
          <w:szCs w:val="26"/>
          <w:shd w:val="clear" w:color="auto" w:fill="FFFFFF"/>
        </w:rPr>
      </w:pPr>
      <w:r w:rsidRPr="005E05FF">
        <w:rPr>
          <w:rFonts w:ascii="CordiaUPC" w:eastAsia="Times New Roman" w:hAnsi="CordiaUPC" w:cs="CordiaUPC" w:hint="cs"/>
          <w:color w:val="000000"/>
          <w:sz w:val="26"/>
          <w:szCs w:val="26"/>
          <w:shd w:val="clear" w:color="auto" w:fill="FFFFFF"/>
        </w:rPr>
        <w:t xml:space="preserve">On 11 May 2020, </w:t>
      </w:r>
      <w:proofErr w:type="spellStart"/>
      <w:r w:rsidRPr="005E05FF">
        <w:rPr>
          <w:rFonts w:ascii="CordiaUPC" w:hAnsi="CordiaUPC" w:cs="CordiaUPC" w:hint="cs"/>
          <w:sz w:val="26"/>
          <w:szCs w:val="26"/>
        </w:rPr>
        <w:t>Thanachart</w:t>
      </w:r>
      <w:proofErr w:type="spellEnd"/>
      <w:r w:rsidRPr="005E05FF">
        <w:rPr>
          <w:rFonts w:ascii="CordiaUPC" w:hAnsi="CordiaUPC" w:cs="CordiaUPC" w:hint="cs"/>
          <w:sz w:val="26"/>
          <w:szCs w:val="26"/>
        </w:rPr>
        <w:t xml:space="preserve"> Bank </w:t>
      </w:r>
      <w:r w:rsidRPr="005E05FF">
        <w:rPr>
          <w:rFonts w:ascii="CordiaUPC" w:eastAsia="Times New Roman" w:hAnsi="CordiaUPC" w:cs="CordiaUPC" w:hint="cs"/>
          <w:color w:val="000000"/>
          <w:sz w:val="26"/>
          <w:szCs w:val="26"/>
          <w:shd w:val="clear" w:color="auto" w:fill="FFFFFF"/>
        </w:rPr>
        <w:t xml:space="preserve">early redeemed its entire Subordinated Debenture No.1/2558, </w:t>
      </w:r>
      <w:r w:rsidRPr="005E05FF">
        <w:rPr>
          <w:rFonts w:ascii="CordiaUPC" w:eastAsia="Times New Roman" w:hAnsi="CordiaUPC" w:cs="CordiaUPC" w:hint="cs"/>
          <w:color w:val="000000"/>
          <w:sz w:val="26"/>
          <w:szCs w:val="26"/>
          <w:shd w:val="clear" w:color="auto" w:fill="FFFFFF"/>
          <w:lang w:bidi="th-TH"/>
        </w:rPr>
        <w:t>amounting to</w:t>
      </w:r>
      <w:r w:rsidRPr="005E05FF">
        <w:rPr>
          <w:rFonts w:ascii="CordiaUPC" w:eastAsia="Times New Roman" w:hAnsi="CordiaUPC" w:cs="CordiaUPC" w:hint="cs"/>
          <w:color w:val="000000"/>
          <w:sz w:val="26"/>
          <w:szCs w:val="26"/>
          <w:shd w:val="clear" w:color="auto" w:fill="FFFFFF"/>
        </w:rPr>
        <w:t xml:space="preserve"> Baht 7,000 million. Such early redemption has already been approved by the Bank of Thailand.</w:t>
      </w:r>
    </w:p>
    <w:p w14:paraId="3431290C" w14:textId="77777777" w:rsidR="002E05F8" w:rsidRPr="005E05FF" w:rsidRDefault="002E05F8" w:rsidP="006A07D4">
      <w:pPr>
        <w:tabs>
          <w:tab w:val="left" w:pos="540"/>
        </w:tabs>
        <w:spacing w:line="240" w:lineRule="exact"/>
        <w:ind w:left="540" w:hanging="540"/>
        <w:jc w:val="both"/>
        <w:rPr>
          <w:rFonts w:ascii="CordiaUPC" w:hAnsi="CordiaUPC" w:cs="CordiaUPC"/>
          <w:b/>
          <w:bCs/>
          <w:sz w:val="26"/>
          <w:szCs w:val="26"/>
          <w:lang w:bidi="th-TH"/>
        </w:rPr>
      </w:pPr>
    </w:p>
    <w:p w14:paraId="53D4F519" w14:textId="57603803" w:rsidR="004C2702" w:rsidRPr="005E05FF" w:rsidRDefault="00757B25" w:rsidP="006A07D4">
      <w:pPr>
        <w:tabs>
          <w:tab w:val="left" w:pos="540"/>
        </w:tabs>
        <w:spacing w:line="240" w:lineRule="exact"/>
        <w:ind w:left="540" w:hanging="540"/>
        <w:jc w:val="both"/>
        <w:rPr>
          <w:rFonts w:ascii="CordiaUPC" w:hAnsi="CordiaUPC" w:cs="CordiaUPC"/>
          <w:b/>
          <w:bCs/>
          <w:sz w:val="26"/>
          <w:szCs w:val="26"/>
          <w:lang w:bidi="th-TH"/>
        </w:rPr>
      </w:pPr>
      <w:r w:rsidRPr="005E05FF">
        <w:rPr>
          <w:rFonts w:ascii="CordiaUPC" w:hAnsi="CordiaUPC" w:cs="CordiaUPC"/>
          <w:b/>
          <w:bCs/>
          <w:sz w:val="26"/>
          <w:szCs w:val="26"/>
          <w:lang w:bidi="th-TH"/>
        </w:rPr>
        <w:t>9</w:t>
      </w:r>
      <w:r w:rsidR="004C2702" w:rsidRPr="005E05FF">
        <w:rPr>
          <w:rFonts w:ascii="CordiaUPC" w:hAnsi="CordiaUPC" w:cs="CordiaUPC" w:hint="cs"/>
          <w:b/>
          <w:bCs/>
          <w:sz w:val="26"/>
          <w:szCs w:val="26"/>
          <w:lang w:bidi="th-TH"/>
        </w:rPr>
        <w:t>.</w:t>
      </w:r>
      <w:r w:rsidR="002E05F8" w:rsidRPr="005E05FF">
        <w:rPr>
          <w:rFonts w:ascii="CordiaUPC" w:hAnsi="CordiaUPC" w:cs="CordiaUPC" w:hint="cs"/>
          <w:b/>
          <w:bCs/>
          <w:sz w:val="26"/>
          <w:szCs w:val="26"/>
          <w:lang w:bidi="th-TH"/>
        </w:rPr>
        <w:t>2</w:t>
      </w:r>
      <w:r w:rsidR="004C2702" w:rsidRPr="005E05FF">
        <w:rPr>
          <w:rFonts w:ascii="CordiaUPC" w:hAnsi="CordiaUPC" w:cs="CordiaUPC" w:hint="cs"/>
          <w:b/>
          <w:bCs/>
          <w:sz w:val="26"/>
          <w:szCs w:val="26"/>
          <w:lang w:bidi="th-TH"/>
        </w:rPr>
        <w:tab/>
        <w:t>Senior debentures</w:t>
      </w:r>
    </w:p>
    <w:bookmarkEnd w:id="11"/>
    <w:p w14:paraId="2BCBA05E" w14:textId="77777777" w:rsidR="00D54A17" w:rsidRPr="005E05FF" w:rsidRDefault="00D54A17" w:rsidP="006A07D4">
      <w:pPr>
        <w:spacing w:line="240" w:lineRule="exact"/>
        <w:ind w:left="540"/>
        <w:rPr>
          <w:rFonts w:ascii="CordiaUPC" w:hAnsi="CordiaUPC" w:cs="CordiaUPC"/>
          <w:color w:val="000000"/>
          <w:spacing w:val="-4"/>
          <w:sz w:val="26"/>
          <w:szCs w:val="26"/>
        </w:rPr>
      </w:pPr>
    </w:p>
    <w:p w14:paraId="3DD3F949" w14:textId="05AC20CB" w:rsidR="00860E81" w:rsidRDefault="00B97CCB" w:rsidP="006A07D4">
      <w:pPr>
        <w:spacing w:line="240" w:lineRule="exact"/>
        <w:ind w:left="567" w:hanging="27"/>
        <w:jc w:val="both"/>
        <w:rPr>
          <w:rFonts w:ascii="CordiaUPC" w:hAnsi="CordiaUPC" w:cs="CordiaUPC"/>
          <w:sz w:val="26"/>
          <w:szCs w:val="26"/>
          <w:lang w:bidi="th-TH"/>
        </w:rPr>
      </w:pPr>
      <w:r w:rsidRPr="005E05FF">
        <w:rPr>
          <w:rFonts w:ascii="CordiaUPC" w:hAnsi="CordiaUPC" w:cs="CordiaUPC" w:hint="cs"/>
          <w:sz w:val="26"/>
          <w:szCs w:val="26"/>
        </w:rPr>
        <w:t>During</w:t>
      </w:r>
      <w:r w:rsidR="00860E81" w:rsidRPr="005E05FF">
        <w:rPr>
          <w:rFonts w:ascii="CordiaUPC" w:hAnsi="CordiaUPC" w:cs="CordiaUPC" w:hint="cs"/>
          <w:sz w:val="26"/>
          <w:szCs w:val="26"/>
        </w:rPr>
        <w:t xml:space="preserve"> 24 - 25 March 2020, </w:t>
      </w:r>
      <w:r w:rsidR="00860E81" w:rsidRPr="005E05FF">
        <w:rPr>
          <w:rFonts w:ascii="CordiaUPC" w:hAnsi="CordiaUPC" w:cs="CordiaUPC" w:hint="cs"/>
          <w:spacing w:val="-4"/>
          <w:sz w:val="26"/>
          <w:szCs w:val="26"/>
        </w:rPr>
        <w:t>the Bank</w:t>
      </w:r>
      <w:r w:rsidR="00860E81" w:rsidRPr="005E05FF">
        <w:rPr>
          <w:rFonts w:ascii="CordiaUPC" w:hAnsi="CordiaUPC" w:cs="CordiaUPC" w:hint="cs"/>
          <w:sz w:val="26"/>
          <w:szCs w:val="26"/>
          <w:lang w:bidi="th-TH"/>
        </w:rPr>
        <w:t xml:space="preserve"> </w:t>
      </w:r>
      <w:r w:rsidR="00860E81" w:rsidRPr="005E05FF">
        <w:rPr>
          <w:rFonts w:ascii="CordiaUPC" w:hAnsi="CordiaUPC" w:cs="CordiaUPC" w:hint="cs"/>
          <w:spacing w:val="-4"/>
          <w:sz w:val="26"/>
          <w:szCs w:val="26"/>
        </w:rPr>
        <w:t>issued unsecured Senior Debentures (</w:t>
      </w:r>
      <w:r w:rsidR="00860E81" w:rsidRPr="005E05FF">
        <w:rPr>
          <w:rFonts w:ascii="CordiaUPC" w:hAnsi="CordiaUPC" w:cs="CordiaUPC" w:hint="cs"/>
          <w:spacing w:val="-4"/>
          <w:sz w:val="26"/>
          <w:szCs w:val="26"/>
          <w:lang w:bidi="th-TH"/>
        </w:rPr>
        <w:t xml:space="preserve">Euro </w:t>
      </w:r>
      <w:r w:rsidR="00860E81" w:rsidRPr="005E05FF">
        <w:rPr>
          <w:rFonts w:ascii="CordiaUPC" w:hAnsi="CordiaUPC" w:cs="CordiaUPC" w:hint="cs"/>
          <w:spacing w:val="-4"/>
          <w:sz w:val="26"/>
          <w:szCs w:val="26"/>
        </w:rPr>
        <w:t>Bond</w:t>
      </w:r>
      <w:r w:rsidR="00860E81" w:rsidRPr="005E05FF">
        <w:rPr>
          <w:rFonts w:ascii="CordiaUPC" w:hAnsi="CordiaUPC" w:cs="CordiaUPC" w:hint="cs"/>
          <w:spacing w:val="-4"/>
          <w:sz w:val="26"/>
          <w:szCs w:val="26"/>
          <w:cs/>
          <w:lang w:bidi="th-TH"/>
        </w:rPr>
        <w:t>)</w:t>
      </w:r>
      <w:r w:rsidR="00860E81" w:rsidRPr="005E05FF">
        <w:rPr>
          <w:rFonts w:ascii="CordiaUPC" w:hAnsi="CordiaUPC" w:cs="CordiaUPC" w:hint="cs"/>
          <w:spacing w:val="-4"/>
          <w:sz w:val="26"/>
          <w:szCs w:val="26"/>
          <w:lang w:bidi="th-TH"/>
        </w:rPr>
        <w:t xml:space="preserve"> </w:t>
      </w:r>
      <w:r w:rsidR="00860E81" w:rsidRPr="005E05FF">
        <w:rPr>
          <w:rFonts w:ascii="CordiaUPC" w:hAnsi="CordiaUPC" w:cs="CordiaUPC" w:hint="cs"/>
          <w:spacing w:val="-4"/>
          <w:sz w:val="26"/>
          <w:szCs w:val="26"/>
        </w:rPr>
        <w:t>of EUR 420 million</w:t>
      </w:r>
      <w:r w:rsidR="00860E81" w:rsidRPr="005E05FF">
        <w:rPr>
          <w:rFonts w:ascii="CordiaUPC" w:hAnsi="CordiaUPC" w:cs="CordiaUPC" w:hint="cs"/>
          <w:spacing w:val="-4"/>
          <w:sz w:val="26"/>
          <w:szCs w:val="26"/>
          <w:lang w:bidi="th-TH"/>
        </w:rPr>
        <w:t>,</w:t>
      </w:r>
      <w:r w:rsidR="00860E81" w:rsidRPr="005E05FF">
        <w:rPr>
          <w:rFonts w:ascii="CordiaUPC" w:hAnsi="CordiaUPC" w:cs="CordiaUPC" w:hint="cs"/>
          <w:sz w:val="26"/>
          <w:szCs w:val="26"/>
        </w:rPr>
        <w:t xml:space="preserve"> with </w:t>
      </w:r>
      <w:r w:rsidR="00D1467A" w:rsidRPr="005E05FF">
        <w:rPr>
          <w:rFonts w:ascii="CordiaUPC" w:hAnsi="CordiaUPC" w:cs="CordiaUPC" w:hint="cs"/>
          <w:sz w:val="26"/>
          <w:szCs w:val="26"/>
        </w:rPr>
        <w:t xml:space="preserve">a </w:t>
      </w:r>
      <w:r w:rsidR="00860E81" w:rsidRPr="005E05FF">
        <w:rPr>
          <w:rFonts w:ascii="CordiaUPC" w:hAnsi="CordiaUPC" w:cs="CordiaUPC" w:hint="cs"/>
          <w:sz w:val="26"/>
          <w:szCs w:val="26"/>
        </w:rPr>
        <w:t>1</w:t>
      </w:r>
      <w:r w:rsidR="00D1467A" w:rsidRPr="005E05FF">
        <w:rPr>
          <w:rFonts w:ascii="CordiaUPC" w:hAnsi="CordiaUPC" w:cs="CordiaUPC" w:hint="cs"/>
          <w:sz w:val="26"/>
          <w:szCs w:val="26"/>
        </w:rPr>
        <w:t>-</w:t>
      </w:r>
      <w:r w:rsidR="00860E81" w:rsidRPr="005E05FF">
        <w:rPr>
          <w:rFonts w:ascii="CordiaUPC" w:hAnsi="CordiaUPC" w:cs="CordiaUPC" w:hint="cs"/>
          <w:sz w:val="26"/>
          <w:szCs w:val="26"/>
        </w:rPr>
        <w:t>year maturity and carrying a fixed interest rate of 0.25</w:t>
      </w:r>
      <w:r w:rsidRPr="005E05FF">
        <w:rPr>
          <w:rFonts w:ascii="CordiaUPC" w:hAnsi="CordiaUPC" w:cs="CordiaUPC" w:hint="cs"/>
          <w:sz w:val="26"/>
          <w:szCs w:val="26"/>
          <w:lang w:val="en-US" w:bidi="th-TH"/>
        </w:rPr>
        <w:t>%</w:t>
      </w:r>
      <w:r w:rsidR="00860E81" w:rsidRPr="005E05FF">
        <w:rPr>
          <w:rFonts w:ascii="CordiaUPC" w:hAnsi="CordiaUPC" w:cs="CordiaUPC" w:hint="cs"/>
          <w:sz w:val="26"/>
          <w:szCs w:val="26"/>
        </w:rPr>
        <w:t xml:space="preserve"> per annum, payable</w:t>
      </w:r>
      <w:r w:rsidR="00860E81" w:rsidRPr="005E05FF">
        <w:rPr>
          <w:rFonts w:ascii="CordiaUPC" w:hAnsi="CordiaUPC" w:cs="CordiaUPC" w:hint="cs"/>
          <w:sz w:val="26"/>
          <w:szCs w:val="26"/>
          <w:cs/>
          <w:lang w:bidi="th-TH"/>
        </w:rPr>
        <w:t xml:space="preserve"> </w:t>
      </w:r>
      <w:r w:rsidR="00860E81" w:rsidRPr="005E05FF">
        <w:rPr>
          <w:rFonts w:ascii="CordiaUPC" w:hAnsi="CordiaUPC" w:cs="CordiaUPC" w:hint="cs"/>
          <w:sz w:val="26"/>
          <w:szCs w:val="26"/>
          <w:lang w:val="en-US" w:bidi="th-TH"/>
        </w:rPr>
        <w:t>semi</w:t>
      </w:r>
      <w:r w:rsidR="00860E81" w:rsidRPr="005E05FF">
        <w:rPr>
          <w:rFonts w:ascii="CordiaUPC" w:hAnsi="CordiaUPC" w:cs="CordiaUPC" w:hint="cs"/>
          <w:sz w:val="26"/>
          <w:szCs w:val="26"/>
          <w:cs/>
          <w:lang w:val="en-US" w:bidi="th-TH"/>
        </w:rPr>
        <w:t>-</w:t>
      </w:r>
      <w:r w:rsidR="00860E81" w:rsidRPr="005E05FF">
        <w:rPr>
          <w:rFonts w:ascii="CordiaUPC" w:hAnsi="CordiaUPC" w:cs="CordiaUPC" w:hint="cs"/>
          <w:sz w:val="26"/>
          <w:szCs w:val="26"/>
          <w:lang w:val="en-US" w:bidi="th-TH"/>
        </w:rPr>
        <w:t>annually</w:t>
      </w:r>
      <w:r w:rsidR="00860E81" w:rsidRPr="005E05FF">
        <w:rPr>
          <w:rFonts w:ascii="CordiaUPC" w:hAnsi="CordiaUPC" w:cs="CordiaUPC" w:hint="cs"/>
          <w:sz w:val="26"/>
          <w:szCs w:val="26"/>
        </w:rPr>
        <w:t xml:space="preserve"> in March and September of every year</w:t>
      </w:r>
      <w:r w:rsidR="00860E81" w:rsidRPr="005E05FF">
        <w:rPr>
          <w:rFonts w:ascii="CordiaUPC" w:hAnsi="CordiaUPC" w:cs="CordiaUPC" w:hint="cs"/>
          <w:sz w:val="26"/>
          <w:szCs w:val="26"/>
          <w:cs/>
          <w:lang w:bidi="th-TH"/>
        </w:rPr>
        <w:t>.</w:t>
      </w:r>
      <w:r w:rsidR="007274F6">
        <w:rPr>
          <w:rFonts w:ascii="CordiaUPC" w:hAnsi="CordiaUPC" w:cs="CordiaUPC"/>
          <w:sz w:val="26"/>
          <w:szCs w:val="26"/>
          <w:lang w:bidi="th-TH"/>
        </w:rPr>
        <w:t xml:space="preserve"> </w:t>
      </w:r>
      <w:r w:rsidR="007274F6">
        <w:rPr>
          <w:rFonts w:ascii="CordiaUPC" w:hAnsi="CordiaUPC" w:cs="CordiaUPC"/>
          <w:sz w:val="26"/>
          <w:szCs w:val="26"/>
        </w:rPr>
        <w:t>S</w:t>
      </w:r>
      <w:r w:rsidR="007274F6" w:rsidRPr="007274F6">
        <w:rPr>
          <w:rFonts w:ascii="CordiaUPC" w:hAnsi="CordiaUPC" w:cs="CordiaUPC"/>
          <w:sz w:val="26"/>
          <w:szCs w:val="26"/>
        </w:rPr>
        <w:t xml:space="preserve">uch senior debentures were entirely redeemed during the </w:t>
      </w:r>
      <w:r w:rsidR="002B1F0B">
        <w:rPr>
          <w:rFonts w:ascii="CordiaUPC" w:hAnsi="CordiaUPC" w:cs="CordiaUPC"/>
          <w:sz w:val="26"/>
          <w:szCs w:val="26"/>
        </w:rPr>
        <w:t xml:space="preserve">three-month </w:t>
      </w:r>
      <w:r w:rsidR="007274F6" w:rsidRPr="007274F6">
        <w:rPr>
          <w:rFonts w:ascii="CordiaUPC" w:hAnsi="CordiaUPC" w:cs="CordiaUPC"/>
          <w:sz w:val="26"/>
          <w:szCs w:val="26"/>
        </w:rPr>
        <w:t xml:space="preserve">period </w:t>
      </w:r>
      <w:r w:rsidR="002B1F0B">
        <w:rPr>
          <w:rFonts w:ascii="CordiaUPC" w:hAnsi="CordiaUPC" w:cs="CordiaUPC"/>
          <w:sz w:val="26"/>
          <w:szCs w:val="26"/>
        </w:rPr>
        <w:t xml:space="preserve">ended 31 March 2021 </w:t>
      </w:r>
      <w:r w:rsidR="007274F6" w:rsidRPr="007274F6">
        <w:rPr>
          <w:rFonts w:ascii="CordiaUPC" w:hAnsi="CordiaUPC" w:cs="CordiaUPC"/>
          <w:sz w:val="26"/>
          <w:szCs w:val="26"/>
        </w:rPr>
        <w:t>due to maturity.</w:t>
      </w:r>
    </w:p>
    <w:p w14:paraId="080F35C5" w14:textId="227EA0E9" w:rsidR="00D14B48" w:rsidRDefault="00D14B48" w:rsidP="00FF25CB">
      <w:pPr>
        <w:spacing w:line="240" w:lineRule="atLeast"/>
        <w:jc w:val="both"/>
        <w:rPr>
          <w:rFonts w:cs="Cordia New"/>
          <w:color w:val="000000"/>
          <w:szCs w:val="22"/>
          <w:lang w:bidi="th-TH"/>
        </w:rPr>
      </w:pPr>
    </w:p>
    <w:p w14:paraId="5A03461A" w14:textId="16BD0F70" w:rsidR="00B3056F" w:rsidRPr="006A07D4" w:rsidRDefault="00757B25" w:rsidP="006A07D4">
      <w:pPr>
        <w:pStyle w:val="Heading1"/>
        <w:numPr>
          <w:ilvl w:val="0"/>
          <w:numId w:val="0"/>
        </w:numPr>
        <w:spacing w:before="0" w:after="0" w:line="240" w:lineRule="exact"/>
        <w:ind w:left="540" w:hanging="540"/>
        <w:rPr>
          <w:rFonts w:ascii="CordiaUPC" w:hAnsi="CordiaUPC" w:cs="CordiaUPC"/>
          <w:i w:val="0"/>
          <w:iCs/>
          <w:sz w:val="28"/>
          <w:szCs w:val="28"/>
        </w:rPr>
      </w:pPr>
      <w:r>
        <w:rPr>
          <w:rFonts w:ascii="CordiaUPC" w:hAnsi="CordiaUPC" w:cs="CordiaUPC"/>
          <w:i w:val="0"/>
          <w:iCs/>
          <w:sz w:val="28"/>
          <w:szCs w:val="28"/>
        </w:rPr>
        <w:t>10</w:t>
      </w:r>
      <w:r w:rsidR="0024357E" w:rsidRPr="006A07D4">
        <w:rPr>
          <w:rFonts w:ascii="CordiaUPC" w:hAnsi="CordiaUPC" w:cs="CordiaUPC" w:hint="cs"/>
          <w:i w:val="0"/>
          <w:iCs/>
          <w:sz w:val="28"/>
          <w:szCs w:val="28"/>
        </w:rPr>
        <w:tab/>
      </w:r>
      <w:r w:rsidR="007F5238" w:rsidRPr="006A07D4">
        <w:rPr>
          <w:rFonts w:ascii="CordiaUPC" w:hAnsi="CordiaUPC" w:cs="CordiaUPC" w:hint="cs"/>
          <w:i w:val="0"/>
          <w:iCs/>
          <w:sz w:val="28"/>
          <w:szCs w:val="28"/>
        </w:rPr>
        <w:t>Assets pledged as collateral</w:t>
      </w:r>
      <w:r w:rsidR="00B04F97" w:rsidRPr="006A07D4">
        <w:rPr>
          <w:rFonts w:ascii="CordiaUPC" w:hAnsi="CordiaUPC" w:cs="CordiaUPC" w:hint="cs"/>
          <w:i w:val="0"/>
          <w:iCs/>
          <w:sz w:val="28"/>
          <w:szCs w:val="28"/>
        </w:rPr>
        <w:t xml:space="preserve"> and under restriction</w:t>
      </w:r>
    </w:p>
    <w:p w14:paraId="4AA53E71" w14:textId="77777777" w:rsidR="007F5238" w:rsidRPr="006A07D4" w:rsidRDefault="007F5238" w:rsidP="006A07D4">
      <w:pPr>
        <w:pStyle w:val="index"/>
        <w:spacing w:after="0" w:line="240" w:lineRule="exact"/>
        <w:ind w:left="562"/>
        <w:rPr>
          <w:rFonts w:ascii="CordiaUPC" w:hAnsi="CordiaUPC" w:cs="CordiaUPC"/>
          <w:sz w:val="26"/>
          <w:szCs w:val="26"/>
          <w:lang w:val="en-US" w:bidi="th-TH"/>
        </w:rPr>
      </w:pPr>
    </w:p>
    <w:p w14:paraId="40595D93" w14:textId="140B7C8A" w:rsidR="007F5238" w:rsidRPr="006A07D4" w:rsidRDefault="007F5238" w:rsidP="006A07D4">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r w:rsidRPr="006A07D4">
        <w:rPr>
          <w:rFonts w:ascii="CordiaUPC" w:hAnsi="CordiaUPC" w:cs="CordiaUPC" w:hint="cs"/>
          <w:sz w:val="26"/>
          <w:szCs w:val="26"/>
          <w:shd w:val="clear" w:color="auto" w:fill="FFFFFF"/>
        </w:rPr>
        <w:t xml:space="preserve">Assets pledged as collateral </w:t>
      </w:r>
      <w:r w:rsidR="005E4E0E" w:rsidRPr="006A07D4">
        <w:rPr>
          <w:rFonts w:ascii="CordiaUPC" w:hAnsi="CordiaUPC" w:cs="CordiaUPC" w:hint="cs"/>
          <w:sz w:val="26"/>
          <w:szCs w:val="26"/>
          <w:shd w:val="clear" w:color="auto" w:fill="FFFFFF"/>
        </w:rPr>
        <w:t xml:space="preserve">and under restriction </w:t>
      </w:r>
      <w:r w:rsidRPr="006A07D4">
        <w:rPr>
          <w:rFonts w:ascii="CordiaUPC" w:hAnsi="CordiaUPC" w:cs="CordiaUPC" w:hint="cs"/>
          <w:sz w:val="26"/>
          <w:szCs w:val="26"/>
          <w:shd w:val="clear" w:color="auto" w:fill="FFFFFF"/>
        </w:rPr>
        <w:t xml:space="preserve">as </w:t>
      </w:r>
      <w:r w:rsidR="00B3019F" w:rsidRPr="006A07D4">
        <w:rPr>
          <w:rFonts w:ascii="CordiaUPC" w:hAnsi="CordiaUPC" w:cs="CordiaUPC" w:hint="cs"/>
          <w:sz w:val="26"/>
          <w:szCs w:val="26"/>
          <w:shd w:val="clear" w:color="auto" w:fill="FFFFFF"/>
        </w:rPr>
        <w:t xml:space="preserve">at </w:t>
      </w:r>
      <w:r w:rsidR="006A07D4" w:rsidRPr="002B0AAC">
        <w:rPr>
          <w:rFonts w:ascii="CordiaUPC" w:hAnsi="CordiaUPC" w:cs="CordiaUPC" w:hint="cs"/>
          <w:sz w:val="26"/>
          <w:szCs w:val="26"/>
          <w:lang w:val="en-US"/>
        </w:rPr>
        <w:t>3</w:t>
      </w:r>
      <w:r w:rsidR="006A07D4">
        <w:rPr>
          <w:rFonts w:ascii="CordiaUPC" w:hAnsi="CordiaUPC" w:cs="CordiaUPC"/>
          <w:sz w:val="26"/>
          <w:szCs w:val="26"/>
          <w:lang w:val="en-US"/>
        </w:rPr>
        <w:t>1</w:t>
      </w:r>
      <w:r w:rsidR="006A07D4" w:rsidRPr="002B0AAC">
        <w:rPr>
          <w:rFonts w:ascii="CordiaUPC" w:hAnsi="CordiaUPC" w:cs="CordiaUPC" w:hint="cs"/>
          <w:sz w:val="26"/>
          <w:szCs w:val="26"/>
          <w:lang w:val="en-US"/>
        </w:rPr>
        <w:t xml:space="preserve"> </w:t>
      </w:r>
      <w:r w:rsidR="006A07D4">
        <w:rPr>
          <w:rFonts w:ascii="CordiaUPC" w:hAnsi="CordiaUPC" w:cs="CordiaUPC"/>
          <w:sz w:val="26"/>
          <w:szCs w:val="26"/>
          <w:lang w:val="en-US"/>
        </w:rPr>
        <w:t>March</w:t>
      </w:r>
      <w:r w:rsidR="006A07D4" w:rsidRPr="00B12481">
        <w:rPr>
          <w:rFonts w:ascii="CordiaUPC" w:hAnsi="CordiaUPC" w:cs="CordiaUPC" w:hint="cs"/>
          <w:sz w:val="26"/>
          <w:szCs w:val="26"/>
        </w:rPr>
        <w:t xml:space="preserve"> </w:t>
      </w:r>
      <w:r w:rsidR="005D0B20" w:rsidRPr="006A07D4">
        <w:rPr>
          <w:rFonts w:ascii="CordiaUPC" w:hAnsi="CordiaUPC" w:cs="CordiaUPC" w:hint="cs"/>
          <w:sz w:val="26"/>
          <w:szCs w:val="26"/>
        </w:rPr>
        <w:t>202</w:t>
      </w:r>
      <w:r w:rsidR="006A07D4">
        <w:rPr>
          <w:rFonts w:ascii="CordiaUPC" w:hAnsi="CordiaUPC" w:cs="CordiaUPC"/>
          <w:sz w:val="26"/>
          <w:szCs w:val="26"/>
        </w:rPr>
        <w:t>1</w:t>
      </w:r>
      <w:r w:rsidR="005D0B20" w:rsidRPr="006A07D4">
        <w:rPr>
          <w:rFonts w:ascii="CordiaUPC" w:hAnsi="CordiaUPC" w:cs="CordiaUPC" w:hint="cs"/>
          <w:sz w:val="26"/>
          <w:szCs w:val="26"/>
        </w:rPr>
        <w:t xml:space="preserve"> and 31 December 20</w:t>
      </w:r>
      <w:r w:rsidR="006A07D4">
        <w:rPr>
          <w:rFonts w:ascii="CordiaUPC" w:hAnsi="CordiaUPC" w:cs="CordiaUPC"/>
          <w:sz w:val="26"/>
          <w:szCs w:val="26"/>
        </w:rPr>
        <w:t>20</w:t>
      </w:r>
      <w:r w:rsidR="005D0B20" w:rsidRPr="006A07D4">
        <w:rPr>
          <w:rFonts w:ascii="CordiaUPC" w:hAnsi="CordiaUPC" w:cs="CordiaUPC" w:hint="cs"/>
          <w:sz w:val="26"/>
          <w:szCs w:val="26"/>
        </w:rPr>
        <w:t xml:space="preserve"> </w:t>
      </w:r>
      <w:r w:rsidR="00B3019F" w:rsidRPr="006A07D4">
        <w:rPr>
          <w:rFonts w:ascii="CordiaUPC" w:hAnsi="CordiaUPC" w:cs="CordiaUPC" w:hint="cs"/>
          <w:sz w:val="26"/>
          <w:szCs w:val="26"/>
          <w:shd w:val="clear" w:color="auto" w:fill="FFFFFF"/>
        </w:rPr>
        <w:t>were as follow</w:t>
      </w:r>
      <w:r w:rsidR="00726D7D" w:rsidRPr="006A07D4">
        <w:rPr>
          <w:rFonts w:ascii="CordiaUPC" w:hAnsi="CordiaUPC" w:cs="CordiaUPC" w:hint="cs"/>
          <w:sz w:val="26"/>
          <w:szCs w:val="26"/>
          <w:shd w:val="clear" w:color="auto" w:fill="FFFFFF"/>
        </w:rPr>
        <w:t>s</w:t>
      </w:r>
      <w:r w:rsidRPr="006A07D4">
        <w:rPr>
          <w:rFonts w:ascii="CordiaUPC" w:hAnsi="CordiaUPC" w:cs="CordiaUPC" w:hint="cs"/>
          <w:sz w:val="26"/>
          <w:szCs w:val="26"/>
          <w:shd w:val="clear" w:color="auto" w:fill="FFFFFF"/>
        </w:rPr>
        <w:t>:</w:t>
      </w:r>
    </w:p>
    <w:p w14:paraId="3F67B927" w14:textId="77777777" w:rsidR="008A5726" w:rsidRPr="006A07D4" w:rsidRDefault="008A5726" w:rsidP="006A07D4">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p>
    <w:tbl>
      <w:tblPr>
        <w:tblW w:w="9621" w:type="dxa"/>
        <w:tblInd w:w="459" w:type="dxa"/>
        <w:tblLayout w:type="fixed"/>
        <w:tblLook w:val="00A0" w:firstRow="1" w:lastRow="0" w:firstColumn="1" w:lastColumn="0" w:noHBand="0" w:noVBand="0"/>
      </w:tblPr>
      <w:tblGrid>
        <w:gridCol w:w="4041"/>
        <w:gridCol w:w="1170"/>
        <w:gridCol w:w="270"/>
        <w:gridCol w:w="1170"/>
        <w:gridCol w:w="270"/>
        <w:gridCol w:w="1170"/>
        <w:gridCol w:w="270"/>
        <w:gridCol w:w="1260"/>
      </w:tblGrid>
      <w:tr w:rsidR="008833FF" w:rsidRPr="006A07D4" w14:paraId="6CFC1AC8" w14:textId="77777777" w:rsidTr="00E4524C">
        <w:tc>
          <w:tcPr>
            <w:tcW w:w="4041" w:type="dxa"/>
          </w:tcPr>
          <w:p w14:paraId="0936E477" w14:textId="77777777" w:rsidR="008833FF" w:rsidRPr="006A07D4" w:rsidRDefault="008833FF" w:rsidP="006A07D4">
            <w:pPr>
              <w:spacing w:line="240" w:lineRule="exact"/>
              <w:ind w:left="180" w:hanging="180"/>
              <w:rPr>
                <w:rFonts w:ascii="CordiaUPC" w:hAnsi="CordiaUPC" w:cs="CordiaUPC"/>
                <w:b/>
                <w:bCs/>
                <w:sz w:val="26"/>
                <w:szCs w:val="26"/>
                <w:lang w:bidi="th-TH"/>
              </w:rPr>
            </w:pPr>
          </w:p>
        </w:tc>
        <w:tc>
          <w:tcPr>
            <w:tcW w:w="2610" w:type="dxa"/>
            <w:gridSpan w:val="3"/>
            <w:vAlign w:val="bottom"/>
          </w:tcPr>
          <w:p w14:paraId="19E74DCC" w14:textId="77777777" w:rsidR="008833FF" w:rsidRPr="006A07D4" w:rsidRDefault="008833FF" w:rsidP="006A07D4">
            <w:pPr>
              <w:spacing w:line="240" w:lineRule="exact"/>
              <w:ind w:left="-108" w:right="-108"/>
              <w:jc w:val="center"/>
              <w:rPr>
                <w:rFonts w:ascii="CordiaUPC" w:hAnsi="CordiaUPC" w:cs="CordiaUPC"/>
                <w:b/>
                <w:bCs/>
                <w:sz w:val="26"/>
                <w:szCs w:val="26"/>
              </w:rPr>
            </w:pPr>
            <w:r w:rsidRPr="006A07D4">
              <w:rPr>
                <w:rFonts w:ascii="CordiaUPC" w:hAnsi="CordiaUPC" w:cs="CordiaUPC" w:hint="cs"/>
                <w:b/>
                <w:bCs/>
                <w:sz w:val="26"/>
                <w:szCs w:val="26"/>
              </w:rPr>
              <w:t>Consolidated</w:t>
            </w:r>
          </w:p>
        </w:tc>
        <w:tc>
          <w:tcPr>
            <w:tcW w:w="270" w:type="dxa"/>
          </w:tcPr>
          <w:p w14:paraId="59A05729" w14:textId="77777777" w:rsidR="008833FF" w:rsidRPr="006A07D4" w:rsidRDefault="008833FF" w:rsidP="006A07D4">
            <w:pPr>
              <w:spacing w:line="240" w:lineRule="exact"/>
              <w:ind w:left="-108" w:right="-108"/>
              <w:jc w:val="center"/>
              <w:rPr>
                <w:rFonts w:ascii="CordiaUPC" w:hAnsi="CordiaUPC" w:cs="CordiaUPC"/>
                <w:b/>
                <w:bCs/>
                <w:sz w:val="26"/>
                <w:szCs w:val="26"/>
              </w:rPr>
            </w:pPr>
          </w:p>
        </w:tc>
        <w:tc>
          <w:tcPr>
            <w:tcW w:w="2700" w:type="dxa"/>
            <w:gridSpan w:val="3"/>
            <w:vAlign w:val="bottom"/>
          </w:tcPr>
          <w:p w14:paraId="773CA7BE" w14:textId="77777777" w:rsidR="008833FF" w:rsidRPr="006A07D4" w:rsidRDefault="008833FF" w:rsidP="006A07D4">
            <w:pPr>
              <w:spacing w:line="240" w:lineRule="exact"/>
              <w:ind w:left="-108" w:right="-108"/>
              <w:jc w:val="center"/>
              <w:rPr>
                <w:rFonts w:ascii="CordiaUPC" w:hAnsi="CordiaUPC" w:cs="CordiaUPC"/>
                <w:b/>
                <w:bCs/>
                <w:sz w:val="26"/>
                <w:szCs w:val="26"/>
              </w:rPr>
            </w:pPr>
            <w:r w:rsidRPr="006A07D4">
              <w:rPr>
                <w:rFonts w:ascii="CordiaUPC" w:hAnsi="CordiaUPC" w:cs="CordiaUPC" w:hint="cs"/>
                <w:b/>
                <w:bCs/>
                <w:sz w:val="26"/>
                <w:szCs w:val="26"/>
              </w:rPr>
              <w:t>Bank only</w:t>
            </w:r>
          </w:p>
        </w:tc>
      </w:tr>
      <w:tr w:rsidR="00976CEA" w:rsidRPr="006A07D4" w14:paraId="7BFA63D0" w14:textId="77777777" w:rsidTr="00E4524C">
        <w:tc>
          <w:tcPr>
            <w:tcW w:w="4041" w:type="dxa"/>
          </w:tcPr>
          <w:p w14:paraId="1E9C671D" w14:textId="77777777" w:rsidR="00976CEA" w:rsidRPr="006A07D4" w:rsidRDefault="00976CEA" w:rsidP="006A07D4">
            <w:pPr>
              <w:spacing w:line="240" w:lineRule="exact"/>
              <w:ind w:left="180" w:hanging="180"/>
              <w:rPr>
                <w:rFonts w:ascii="CordiaUPC" w:hAnsi="CordiaUPC" w:cs="CordiaUPC"/>
                <w:b/>
                <w:bCs/>
                <w:sz w:val="26"/>
                <w:szCs w:val="26"/>
                <w:lang w:bidi="th-TH"/>
              </w:rPr>
            </w:pPr>
          </w:p>
        </w:tc>
        <w:tc>
          <w:tcPr>
            <w:tcW w:w="1170" w:type="dxa"/>
            <w:vAlign w:val="bottom"/>
          </w:tcPr>
          <w:p w14:paraId="712C9222" w14:textId="28A4CF8A" w:rsidR="00976CEA" w:rsidRPr="006A07D4" w:rsidRDefault="006A07D4" w:rsidP="006A07D4">
            <w:pPr>
              <w:spacing w:line="240" w:lineRule="exact"/>
              <w:ind w:left="-108" w:right="-108"/>
              <w:jc w:val="center"/>
              <w:rPr>
                <w:rFonts w:ascii="CordiaUPC" w:hAnsi="CordiaUPC" w:cs="CordiaUPC"/>
                <w:sz w:val="26"/>
                <w:szCs w:val="26"/>
              </w:rPr>
            </w:pPr>
            <w:r w:rsidRPr="002B0AAC">
              <w:rPr>
                <w:rFonts w:ascii="CordiaUPC" w:hAnsi="CordiaUPC" w:cs="CordiaUPC" w:hint="cs"/>
                <w:sz w:val="26"/>
                <w:szCs w:val="26"/>
                <w:lang w:val="en-US"/>
              </w:rPr>
              <w:t>3</w:t>
            </w:r>
            <w:r>
              <w:rPr>
                <w:rFonts w:ascii="CordiaUPC" w:hAnsi="CordiaUPC" w:cs="CordiaUPC"/>
                <w:sz w:val="26"/>
                <w:szCs w:val="26"/>
                <w:lang w:val="en-US"/>
              </w:rPr>
              <w:t>1</w:t>
            </w:r>
            <w:r w:rsidRPr="002B0AAC">
              <w:rPr>
                <w:rFonts w:ascii="CordiaUPC" w:hAnsi="CordiaUPC" w:cs="CordiaUPC" w:hint="cs"/>
                <w:sz w:val="26"/>
                <w:szCs w:val="26"/>
                <w:lang w:val="en-US"/>
              </w:rPr>
              <w:t xml:space="preserve"> </w:t>
            </w:r>
            <w:r>
              <w:rPr>
                <w:rFonts w:ascii="CordiaUPC" w:hAnsi="CordiaUPC" w:cs="CordiaUPC"/>
                <w:sz w:val="26"/>
                <w:szCs w:val="26"/>
                <w:lang w:val="en-US"/>
              </w:rPr>
              <w:t>March</w:t>
            </w:r>
          </w:p>
        </w:tc>
        <w:tc>
          <w:tcPr>
            <w:tcW w:w="270" w:type="dxa"/>
          </w:tcPr>
          <w:p w14:paraId="55EF10F2" w14:textId="77777777" w:rsidR="00976CEA" w:rsidRPr="006A07D4" w:rsidRDefault="00976CEA" w:rsidP="006A07D4">
            <w:pPr>
              <w:spacing w:line="240" w:lineRule="exact"/>
              <w:ind w:left="-108" w:right="-108"/>
              <w:rPr>
                <w:rFonts w:ascii="CordiaUPC" w:hAnsi="CordiaUPC" w:cs="CordiaUPC"/>
                <w:sz w:val="26"/>
                <w:szCs w:val="26"/>
                <w:rtl/>
                <w:cs/>
              </w:rPr>
            </w:pPr>
          </w:p>
        </w:tc>
        <w:tc>
          <w:tcPr>
            <w:tcW w:w="1170" w:type="dxa"/>
          </w:tcPr>
          <w:p w14:paraId="4F69F1A6" w14:textId="77777777" w:rsidR="00976CEA" w:rsidRPr="006A07D4" w:rsidRDefault="00976CEA" w:rsidP="006A07D4">
            <w:pPr>
              <w:spacing w:line="240" w:lineRule="exact"/>
              <w:ind w:left="-108" w:right="-108"/>
              <w:jc w:val="center"/>
              <w:rPr>
                <w:rFonts w:ascii="CordiaUPC" w:hAnsi="CordiaUPC" w:cs="CordiaUPC"/>
                <w:sz w:val="26"/>
                <w:szCs w:val="26"/>
              </w:rPr>
            </w:pPr>
            <w:r w:rsidRPr="006A07D4">
              <w:rPr>
                <w:rFonts w:ascii="CordiaUPC" w:hAnsi="CordiaUPC" w:cs="CordiaUPC" w:hint="cs"/>
                <w:sz w:val="26"/>
                <w:szCs w:val="26"/>
              </w:rPr>
              <w:t>31 December</w:t>
            </w:r>
          </w:p>
        </w:tc>
        <w:tc>
          <w:tcPr>
            <w:tcW w:w="270" w:type="dxa"/>
          </w:tcPr>
          <w:p w14:paraId="2E685010" w14:textId="77777777" w:rsidR="00976CEA" w:rsidRPr="006A07D4" w:rsidRDefault="00976CEA" w:rsidP="006A07D4">
            <w:pPr>
              <w:spacing w:line="240" w:lineRule="exact"/>
              <w:ind w:left="-108" w:right="-108"/>
              <w:jc w:val="center"/>
              <w:rPr>
                <w:rFonts w:ascii="CordiaUPC" w:hAnsi="CordiaUPC" w:cs="CordiaUPC"/>
                <w:sz w:val="26"/>
                <w:szCs w:val="26"/>
              </w:rPr>
            </w:pPr>
          </w:p>
        </w:tc>
        <w:tc>
          <w:tcPr>
            <w:tcW w:w="1170" w:type="dxa"/>
            <w:vAlign w:val="bottom"/>
          </w:tcPr>
          <w:p w14:paraId="72D438B8" w14:textId="69BF7EE4" w:rsidR="00976CEA" w:rsidRPr="006A07D4" w:rsidRDefault="006A07D4" w:rsidP="006A07D4">
            <w:pPr>
              <w:spacing w:line="240" w:lineRule="exact"/>
              <w:ind w:left="-108" w:right="-108"/>
              <w:jc w:val="center"/>
              <w:rPr>
                <w:rFonts w:ascii="CordiaUPC" w:hAnsi="CordiaUPC" w:cs="CordiaUPC"/>
                <w:sz w:val="26"/>
                <w:szCs w:val="26"/>
              </w:rPr>
            </w:pPr>
            <w:r w:rsidRPr="002B0AAC">
              <w:rPr>
                <w:rFonts w:ascii="CordiaUPC" w:hAnsi="CordiaUPC" w:cs="CordiaUPC" w:hint="cs"/>
                <w:sz w:val="26"/>
                <w:szCs w:val="26"/>
                <w:lang w:val="en-US"/>
              </w:rPr>
              <w:t>3</w:t>
            </w:r>
            <w:r>
              <w:rPr>
                <w:rFonts w:ascii="CordiaUPC" w:hAnsi="CordiaUPC" w:cs="CordiaUPC"/>
                <w:sz w:val="26"/>
                <w:szCs w:val="26"/>
                <w:lang w:val="en-US"/>
              </w:rPr>
              <w:t>1</w:t>
            </w:r>
            <w:r w:rsidRPr="002B0AAC">
              <w:rPr>
                <w:rFonts w:ascii="CordiaUPC" w:hAnsi="CordiaUPC" w:cs="CordiaUPC" w:hint="cs"/>
                <w:sz w:val="26"/>
                <w:szCs w:val="26"/>
                <w:lang w:val="en-US"/>
              </w:rPr>
              <w:t xml:space="preserve"> </w:t>
            </w:r>
            <w:r>
              <w:rPr>
                <w:rFonts w:ascii="CordiaUPC" w:hAnsi="CordiaUPC" w:cs="CordiaUPC"/>
                <w:sz w:val="26"/>
                <w:szCs w:val="26"/>
                <w:lang w:val="en-US"/>
              </w:rPr>
              <w:t>March</w:t>
            </w:r>
          </w:p>
        </w:tc>
        <w:tc>
          <w:tcPr>
            <w:tcW w:w="270" w:type="dxa"/>
          </w:tcPr>
          <w:p w14:paraId="5290F2EA" w14:textId="77777777" w:rsidR="00976CEA" w:rsidRPr="006A07D4" w:rsidRDefault="00976CEA" w:rsidP="006A07D4">
            <w:pPr>
              <w:spacing w:line="240" w:lineRule="exact"/>
              <w:ind w:left="-108" w:right="-108"/>
              <w:rPr>
                <w:rFonts w:ascii="CordiaUPC" w:hAnsi="CordiaUPC" w:cs="CordiaUPC"/>
                <w:sz w:val="26"/>
                <w:szCs w:val="26"/>
                <w:rtl/>
                <w:cs/>
              </w:rPr>
            </w:pPr>
          </w:p>
        </w:tc>
        <w:tc>
          <w:tcPr>
            <w:tcW w:w="1260" w:type="dxa"/>
          </w:tcPr>
          <w:p w14:paraId="1DC3CF74" w14:textId="77777777" w:rsidR="00976CEA" w:rsidRPr="006A07D4" w:rsidRDefault="00976CEA" w:rsidP="006A07D4">
            <w:pPr>
              <w:spacing w:line="240" w:lineRule="exact"/>
              <w:ind w:left="-108" w:right="-108"/>
              <w:jc w:val="center"/>
              <w:rPr>
                <w:rFonts w:ascii="CordiaUPC" w:hAnsi="CordiaUPC" w:cs="CordiaUPC"/>
                <w:sz w:val="26"/>
                <w:szCs w:val="26"/>
              </w:rPr>
            </w:pPr>
            <w:r w:rsidRPr="006A07D4">
              <w:rPr>
                <w:rFonts w:ascii="CordiaUPC" w:hAnsi="CordiaUPC" w:cs="CordiaUPC" w:hint="cs"/>
                <w:sz w:val="26"/>
                <w:szCs w:val="26"/>
              </w:rPr>
              <w:t>31 December</w:t>
            </w:r>
          </w:p>
        </w:tc>
      </w:tr>
      <w:tr w:rsidR="00976CEA" w:rsidRPr="006A07D4" w14:paraId="39763752" w14:textId="77777777" w:rsidTr="00E4524C">
        <w:tc>
          <w:tcPr>
            <w:tcW w:w="4041" w:type="dxa"/>
          </w:tcPr>
          <w:p w14:paraId="4FD41820" w14:textId="77777777" w:rsidR="00976CEA" w:rsidRPr="006A07D4" w:rsidRDefault="00976CEA" w:rsidP="006A07D4">
            <w:pPr>
              <w:spacing w:line="240" w:lineRule="exact"/>
              <w:ind w:left="180" w:hanging="180"/>
              <w:rPr>
                <w:rFonts w:ascii="CordiaUPC" w:hAnsi="CordiaUPC" w:cs="CordiaUPC"/>
                <w:b/>
                <w:bCs/>
                <w:sz w:val="26"/>
                <w:szCs w:val="26"/>
                <w:lang w:bidi="th-TH"/>
              </w:rPr>
            </w:pPr>
          </w:p>
        </w:tc>
        <w:tc>
          <w:tcPr>
            <w:tcW w:w="1170" w:type="dxa"/>
            <w:vAlign w:val="bottom"/>
          </w:tcPr>
          <w:p w14:paraId="16AE5D51" w14:textId="795C5D99" w:rsidR="00976CEA" w:rsidRPr="006A07D4" w:rsidRDefault="00976CEA" w:rsidP="006A07D4">
            <w:pPr>
              <w:spacing w:line="240" w:lineRule="exact"/>
              <w:ind w:left="-108" w:right="-108"/>
              <w:jc w:val="center"/>
              <w:rPr>
                <w:rFonts w:ascii="CordiaUPC" w:hAnsi="CordiaUPC" w:cs="CordiaUPC"/>
                <w:sz w:val="26"/>
                <w:szCs w:val="26"/>
              </w:rPr>
            </w:pPr>
            <w:r w:rsidRPr="006A07D4">
              <w:rPr>
                <w:rFonts w:ascii="CordiaUPC" w:hAnsi="CordiaUPC" w:cs="CordiaUPC" w:hint="cs"/>
                <w:sz w:val="26"/>
                <w:szCs w:val="26"/>
              </w:rPr>
              <w:t>202</w:t>
            </w:r>
            <w:r w:rsidR="006A07D4">
              <w:rPr>
                <w:rFonts w:ascii="CordiaUPC" w:hAnsi="CordiaUPC" w:cs="CordiaUPC"/>
                <w:sz w:val="26"/>
                <w:szCs w:val="26"/>
              </w:rPr>
              <w:t>1</w:t>
            </w:r>
          </w:p>
        </w:tc>
        <w:tc>
          <w:tcPr>
            <w:tcW w:w="270" w:type="dxa"/>
          </w:tcPr>
          <w:p w14:paraId="3A3EB029" w14:textId="77777777" w:rsidR="00976CEA" w:rsidRPr="006A07D4" w:rsidRDefault="00976CEA" w:rsidP="006A07D4">
            <w:pPr>
              <w:spacing w:line="240" w:lineRule="exact"/>
              <w:ind w:left="-108" w:right="-108"/>
              <w:rPr>
                <w:rFonts w:ascii="CordiaUPC" w:hAnsi="CordiaUPC" w:cs="CordiaUPC"/>
                <w:sz w:val="26"/>
                <w:szCs w:val="26"/>
                <w:rtl/>
                <w:cs/>
              </w:rPr>
            </w:pPr>
          </w:p>
        </w:tc>
        <w:tc>
          <w:tcPr>
            <w:tcW w:w="1170" w:type="dxa"/>
          </w:tcPr>
          <w:p w14:paraId="11F8F687" w14:textId="76BB2F75" w:rsidR="00976CEA" w:rsidRPr="006A07D4" w:rsidRDefault="00976CEA" w:rsidP="006A07D4">
            <w:pPr>
              <w:spacing w:line="240" w:lineRule="exact"/>
              <w:ind w:left="-108" w:right="-108"/>
              <w:jc w:val="center"/>
              <w:rPr>
                <w:rFonts w:ascii="CordiaUPC" w:hAnsi="CordiaUPC" w:cs="CordiaUPC"/>
                <w:sz w:val="26"/>
                <w:szCs w:val="26"/>
              </w:rPr>
            </w:pPr>
            <w:r w:rsidRPr="006A07D4">
              <w:rPr>
                <w:rFonts w:ascii="CordiaUPC" w:hAnsi="CordiaUPC" w:cs="CordiaUPC" w:hint="cs"/>
                <w:sz w:val="26"/>
                <w:szCs w:val="26"/>
              </w:rPr>
              <w:t>20</w:t>
            </w:r>
            <w:r w:rsidR="006A07D4">
              <w:rPr>
                <w:rFonts w:ascii="CordiaUPC" w:hAnsi="CordiaUPC" w:cs="CordiaUPC"/>
                <w:sz w:val="26"/>
                <w:szCs w:val="26"/>
              </w:rPr>
              <w:t>20</w:t>
            </w:r>
          </w:p>
        </w:tc>
        <w:tc>
          <w:tcPr>
            <w:tcW w:w="270" w:type="dxa"/>
          </w:tcPr>
          <w:p w14:paraId="17166686" w14:textId="77777777" w:rsidR="00976CEA" w:rsidRPr="006A07D4" w:rsidRDefault="00976CEA" w:rsidP="006A07D4">
            <w:pPr>
              <w:spacing w:line="240" w:lineRule="exact"/>
              <w:ind w:left="-108" w:right="-108"/>
              <w:jc w:val="center"/>
              <w:rPr>
                <w:rFonts w:ascii="CordiaUPC" w:hAnsi="CordiaUPC" w:cs="CordiaUPC"/>
                <w:sz w:val="26"/>
                <w:szCs w:val="26"/>
              </w:rPr>
            </w:pPr>
          </w:p>
        </w:tc>
        <w:tc>
          <w:tcPr>
            <w:tcW w:w="1170" w:type="dxa"/>
            <w:vAlign w:val="bottom"/>
          </w:tcPr>
          <w:p w14:paraId="5167CF1D" w14:textId="28E4B6BB" w:rsidR="00976CEA" w:rsidRPr="006A07D4" w:rsidRDefault="00976CEA" w:rsidP="006A07D4">
            <w:pPr>
              <w:spacing w:line="240" w:lineRule="exact"/>
              <w:ind w:left="-108" w:right="-108"/>
              <w:jc w:val="center"/>
              <w:rPr>
                <w:rFonts w:ascii="CordiaUPC" w:hAnsi="CordiaUPC" w:cs="CordiaUPC"/>
                <w:sz w:val="26"/>
                <w:szCs w:val="26"/>
              </w:rPr>
            </w:pPr>
            <w:r w:rsidRPr="006A07D4">
              <w:rPr>
                <w:rFonts w:ascii="CordiaUPC" w:hAnsi="CordiaUPC" w:cs="CordiaUPC" w:hint="cs"/>
                <w:sz w:val="26"/>
                <w:szCs w:val="26"/>
              </w:rPr>
              <w:t>202</w:t>
            </w:r>
            <w:r w:rsidR="006A07D4">
              <w:rPr>
                <w:rFonts w:ascii="CordiaUPC" w:hAnsi="CordiaUPC" w:cs="CordiaUPC"/>
                <w:sz w:val="26"/>
                <w:szCs w:val="26"/>
              </w:rPr>
              <w:t>1</w:t>
            </w:r>
          </w:p>
        </w:tc>
        <w:tc>
          <w:tcPr>
            <w:tcW w:w="270" w:type="dxa"/>
          </w:tcPr>
          <w:p w14:paraId="16815A5D" w14:textId="77777777" w:rsidR="00976CEA" w:rsidRPr="006A07D4" w:rsidRDefault="00976CEA" w:rsidP="006A07D4">
            <w:pPr>
              <w:spacing w:line="240" w:lineRule="exact"/>
              <w:ind w:left="-108" w:right="-108"/>
              <w:rPr>
                <w:rFonts w:ascii="CordiaUPC" w:hAnsi="CordiaUPC" w:cs="CordiaUPC"/>
                <w:sz w:val="26"/>
                <w:szCs w:val="26"/>
                <w:rtl/>
                <w:cs/>
              </w:rPr>
            </w:pPr>
          </w:p>
        </w:tc>
        <w:tc>
          <w:tcPr>
            <w:tcW w:w="1260" w:type="dxa"/>
          </w:tcPr>
          <w:p w14:paraId="7B74588E" w14:textId="0B558689" w:rsidR="00976CEA" w:rsidRPr="006A07D4" w:rsidRDefault="00976CEA" w:rsidP="006A07D4">
            <w:pPr>
              <w:spacing w:line="240" w:lineRule="exact"/>
              <w:ind w:left="-108" w:right="-108"/>
              <w:jc w:val="center"/>
              <w:rPr>
                <w:rFonts w:ascii="CordiaUPC" w:hAnsi="CordiaUPC" w:cs="CordiaUPC"/>
                <w:sz w:val="26"/>
                <w:szCs w:val="26"/>
              </w:rPr>
            </w:pPr>
            <w:r w:rsidRPr="006A07D4">
              <w:rPr>
                <w:rFonts w:ascii="CordiaUPC" w:hAnsi="CordiaUPC" w:cs="CordiaUPC" w:hint="cs"/>
                <w:sz w:val="26"/>
                <w:szCs w:val="26"/>
              </w:rPr>
              <w:t>20</w:t>
            </w:r>
            <w:r w:rsidR="006A07D4">
              <w:rPr>
                <w:rFonts w:ascii="CordiaUPC" w:hAnsi="CordiaUPC" w:cs="CordiaUPC"/>
                <w:sz w:val="26"/>
                <w:szCs w:val="26"/>
              </w:rPr>
              <w:t>20</w:t>
            </w:r>
          </w:p>
        </w:tc>
      </w:tr>
      <w:tr w:rsidR="00976CEA" w:rsidRPr="006A07D4" w14:paraId="4AADB76A" w14:textId="77777777" w:rsidTr="00E4524C">
        <w:tc>
          <w:tcPr>
            <w:tcW w:w="4041" w:type="dxa"/>
          </w:tcPr>
          <w:p w14:paraId="073528D2" w14:textId="77777777" w:rsidR="00976CEA" w:rsidRPr="006A07D4" w:rsidRDefault="00976CEA" w:rsidP="006A07D4">
            <w:pPr>
              <w:spacing w:line="240" w:lineRule="exact"/>
              <w:ind w:left="180" w:hanging="180"/>
              <w:rPr>
                <w:rFonts w:ascii="CordiaUPC" w:hAnsi="CordiaUPC" w:cs="CordiaUPC"/>
                <w:b/>
                <w:bCs/>
                <w:sz w:val="26"/>
                <w:szCs w:val="26"/>
                <w:lang w:bidi="th-TH"/>
              </w:rPr>
            </w:pPr>
          </w:p>
        </w:tc>
        <w:tc>
          <w:tcPr>
            <w:tcW w:w="5580" w:type="dxa"/>
            <w:gridSpan w:val="7"/>
            <w:vAlign w:val="bottom"/>
          </w:tcPr>
          <w:p w14:paraId="1D6BC693" w14:textId="77777777" w:rsidR="00976CEA" w:rsidRPr="006A07D4" w:rsidRDefault="00976CEA" w:rsidP="006A07D4">
            <w:pPr>
              <w:spacing w:line="240" w:lineRule="exact"/>
              <w:ind w:left="-108" w:right="-108"/>
              <w:jc w:val="center"/>
              <w:rPr>
                <w:rFonts w:ascii="CordiaUPC" w:hAnsi="CordiaUPC" w:cs="CordiaUPC"/>
                <w:sz w:val="26"/>
                <w:szCs w:val="26"/>
              </w:rPr>
            </w:pPr>
            <w:r w:rsidRPr="006A07D4">
              <w:rPr>
                <w:rFonts w:ascii="CordiaUPC" w:hAnsi="CordiaUPC" w:cs="CordiaUPC" w:hint="cs"/>
                <w:i/>
                <w:iCs/>
                <w:sz w:val="26"/>
                <w:szCs w:val="26"/>
              </w:rPr>
              <w:t>(in million Baht)</w:t>
            </w:r>
          </w:p>
        </w:tc>
      </w:tr>
      <w:tr w:rsidR="00976CEA" w:rsidRPr="006A07D4" w14:paraId="712B56D7" w14:textId="77777777" w:rsidTr="00E4524C">
        <w:tc>
          <w:tcPr>
            <w:tcW w:w="4041" w:type="dxa"/>
          </w:tcPr>
          <w:p w14:paraId="05623853" w14:textId="77777777" w:rsidR="00976CEA" w:rsidRPr="006A07D4" w:rsidRDefault="00976CEA" w:rsidP="006A07D4">
            <w:pPr>
              <w:spacing w:line="240" w:lineRule="exact"/>
              <w:rPr>
                <w:rFonts w:ascii="CordiaUPC" w:hAnsi="CordiaUPC" w:cs="CordiaUPC"/>
                <w:color w:val="000000"/>
                <w:sz w:val="26"/>
                <w:szCs w:val="26"/>
              </w:rPr>
            </w:pPr>
            <w:r w:rsidRPr="006A07D4">
              <w:rPr>
                <w:rFonts w:ascii="CordiaUPC" w:hAnsi="CordiaUPC" w:cs="CordiaUPC" w:hint="cs"/>
                <w:color w:val="000000"/>
                <w:sz w:val="26"/>
                <w:szCs w:val="26"/>
              </w:rPr>
              <w:t>Interbank and money market items</w:t>
            </w:r>
          </w:p>
        </w:tc>
        <w:tc>
          <w:tcPr>
            <w:tcW w:w="1170" w:type="dxa"/>
            <w:vAlign w:val="bottom"/>
          </w:tcPr>
          <w:p w14:paraId="24178153" w14:textId="77777777" w:rsidR="00976CEA" w:rsidRPr="006A07D4" w:rsidRDefault="00976CEA" w:rsidP="006A07D4">
            <w:pPr>
              <w:spacing w:line="240" w:lineRule="exact"/>
              <w:ind w:right="162"/>
              <w:jc w:val="right"/>
              <w:rPr>
                <w:rFonts w:ascii="CordiaUPC" w:hAnsi="CordiaUPC" w:cs="CordiaUPC"/>
                <w:sz w:val="26"/>
                <w:szCs w:val="26"/>
              </w:rPr>
            </w:pPr>
          </w:p>
        </w:tc>
        <w:tc>
          <w:tcPr>
            <w:tcW w:w="270" w:type="dxa"/>
            <w:vAlign w:val="bottom"/>
          </w:tcPr>
          <w:p w14:paraId="34C91755" w14:textId="77777777" w:rsidR="00976CEA" w:rsidRPr="006A07D4" w:rsidRDefault="00976CEA" w:rsidP="006A07D4">
            <w:pPr>
              <w:spacing w:line="240" w:lineRule="exact"/>
              <w:ind w:right="162"/>
              <w:jc w:val="right"/>
              <w:rPr>
                <w:rFonts w:ascii="CordiaUPC" w:hAnsi="CordiaUPC" w:cs="CordiaUPC"/>
                <w:sz w:val="26"/>
                <w:szCs w:val="26"/>
              </w:rPr>
            </w:pPr>
          </w:p>
        </w:tc>
        <w:tc>
          <w:tcPr>
            <w:tcW w:w="1170" w:type="dxa"/>
            <w:vAlign w:val="bottom"/>
          </w:tcPr>
          <w:p w14:paraId="2190EAFA" w14:textId="77777777" w:rsidR="00976CEA" w:rsidRPr="006A07D4" w:rsidRDefault="00976CEA" w:rsidP="006A07D4">
            <w:pPr>
              <w:spacing w:line="240" w:lineRule="exact"/>
              <w:ind w:right="162"/>
              <w:jc w:val="right"/>
              <w:rPr>
                <w:rFonts w:ascii="CordiaUPC" w:hAnsi="CordiaUPC" w:cs="CordiaUPC"/>
                <w:sz w:val="26"/>
                <w:szCs w:val="26"/>
              </w:rPr>
            </w:pPr>
          </w:p>
        </w:tc>
        <w:tc>
          <w:tcPr>
            <w:tcW w:w="270" w:type="dxa"/>
          </w:tcPr>
          <w:p w14:paraId="4F933D27" w14:textId="77777777" w:rsidR="00976CEA" w:rsidRPr="006A07D4" w:rsidRDefault="00976CEA" w:rsidP="006A07D4">
            <w:pPr>
              <w:spacing w:line="240" w:lineRule="exact"/>
              <w:ind w:right="162"/>
              <w:jc w:val="right"/>
              <w:rPr>
                <w:rFonts w:ascii="CordiaUPC" w:hAnsi="CordiaUPC" w:cs="CordiaUPC"/>
                <w:sz w:val="26"/>
                <w:szCs w:val="26"/>
              </w:rPr>
            </w:pPr>
          </w:p>
        </w:tc>
        <w:tc>
          <w:tcPr>
            <w:tcW w:w="1170" w:type="dxa"/>
          </w:tcPr>
          <w:p w14:paraId="5E9DF42E" w14:textId="77777777" w:rsidR="00976CEA" w:rsidRPr="006A07D4" w:rsidRDefault="00976CEA" w:rsidP="006A07D4">
            <w:pPr>
              <w:spacing w:line="240" w:lineRule="exact"/>
              <w:ind w:right="162"/>
              <w:jc w:val="right"/>
              <w:rPr>
                <w:rFonts w:ascii="CordiaUPC" w:hAnsi="CordiaUPC" w:cs="CordiaUPC"/>
                <w:sz w:val="26"/>
                <w:szCs w:val="26"/>
              </w:rPr>
            </w:pPr>
          </w:p>
        </w:tc>
        <w:tc>
          <w:tcPr>
            <w:tcW w:w="270" w:type="dxa"/>
          </w:tcPr>
          <w:p w14:paraId="6CAD81F1" w14:textId="77777777" w:rsidR="00976CEA" w:rsidRPr="006A07D4" w:rsidRDefault="00976CEA" w:rsidP="006A07D4">
            <w:pPr>
              <w:spacing w:line="240" w:lineRule="exact"/>
              <w:ind w:right="162"/>
              <w:jc w:val="right"/>
              <w:rPr>
                <w:rFonts w:ascii="CordiaUPC" w:hAnsi="CordiaUPC" w:cs="CordiaUPC"/>
                <w:sz w:val="26"/>
                <w:szCs w:val="26"/>
              </w:rPr>
            </w:pPr>
          </w:p>
        </w:tc>
        <w:tc>
          <w:tcPr>
            <w:tcW w:w="1260" w:type="dxa"/>
          </w:tcPr>
          <w:p w14:paraId="575EF6B5" w14:textId="77777777" w:rsidR="00976CEA" w:rsidRPr="006A07D4" w:rsidRDefault="00976CEA" w:rsidP="006A07D4">
            <w:pPr>
              <w:spacing w:line="240" w:lineRule="exact"/>
              <w:ind w:right="162"/>
              <w:jc w:val="right"/>
              <w:rPr>
                <w:rFonts w:ascii="CordiaUPC" w:hAnsi="CordiaUPC" w:cs="CordiaUPC"/>
                <w:sz w:val="26"/>
                <w:szCs w:val="26"/>
              </w:rPr>
            </w:pPr>
          </w:p>
        </w:tc>
      </w:tr>
      <w:tr w:rsidR="004134A9" w:rsidRPr="006A07D4" w14:paraId="60497C11" w14:textId="77777777" w:rsidTr="00E4524C">
        <w:tc>
          <w:tcPr>
            <w:tcW w:w="4041" w:type="dxa"/>
          </w:tcPr>
          <w:p w14:paraId="0DCE061F" w14:textId="1587E64B" w:rsidR="004134A9" w:rsidRPr="004134A9" w:rsidRDefault="004134A9" w:rsidP="004134A9">
            <w:pPr>
              <w:spacing w:line="240" w:lineRule="exact"/>
              <w:ind w:right="-108"/>
              <w:rPr>
                <w:rFonts w:ascii="CordiaUPC" w:hAnsi="CordiaUPC" w:cs="CordiaUPC"/>
                <w:color w:val="000000"/>
                <w:sz w:val="26"/>
                <w:szCs w:val="26"/>
              </w:rPr>
            </w:pPr>
            <w:r>
              <w:rPr>
                <w:rFonts w:ascii="CordiaUPC" w:hAnsi="CordiaUPC" w:cs="CordiaUPC"/>
                <w:sz w:val="26"/>
                <w:szCs w:val="26"/>
                <w:lang w:val="en-US" w:eastAsia="th-TH" w:bidi="th-TH"/>
              </w:rPr>
              <w:t>- Placed at insurance registrar</w:t>
            </w:r>
          </w:p>
        </w:tc>
        <w:tc>
          <w:tcPr>
            <w:tcW w:w="1170" w:type="dxa"/>
            <w:vAlign w:val="bottom"/>
          </w:tcPr>
          <w:p w14:paraId="33CD9726" w14:textId="745A01E3" w:rsidR="004134A9" w:rsidRPr="006A07D4" w:rsidRDefault="004134A9" w:rsidP="004134A9">
            <w:pPr>
              <w:tabs>
                <w:tab w:val="decimal" w:pos="885"/>
              </w:tabs>
              <w:spacing w:line="240" w:lineRule="exact"/>
              <w:rPr>
                <w:rFonts w:ascii="CordiaUPC" w:hAnsi="CordiaUPC" w:cs="CordiaUPC"/>
                <w:sz w:val="26"/>
                <w:szCs w:val="26"/>
              </w:rPr>
            </w:pPr>
            <w:r>
              <w:rPr>
                <w:rFonts w:ascii="CordiaUPC" w:hAnsi="CordiaUPC" w:cs="CordiaUPC"/>
                <w:sz w:val="26"/>
                <w:szCs w:val="26"/>
              </w:rPr>
              <w:t>1</w:t>
            </w:r>
          </w:p>
        </w:tc>
        <w:tc>
          <w:tcPr>
            <w:tcW w:w="270" w:type="dxa"/>
          </w:tcPr>
          <w:p w14:paraId="712C5602" w14:textId="77777777" w:rsidR="004134A9" w:rsidRPr="006A07D4" w:rsidRDefault="004134A9" w:rsidP="004134A9">
            <w:pPr>
              <w:spacing w:line="240" w:lineRule="exact"/>
              <w:ind w:right="162"/>
              <w:jc w:val="right"/>
              <w:rPr>
                <w:rFonts w:ascii="CordiaUPC" w:hAnsi="CordiaUPC" w:cs="CordiaUPC"/>
                <w:sz w:val="26"/>
                <w:szCs w:val="26"/>
              </w:rPr>
            </w:pPr>
          </w:p>
        </w:tc>
        <w:tc>
          <w:tcPr>
            <w:tcW w:w="1170" w:type="dxa"/>
            <w:vAlign w:val="bottom"/>
          </w:tcPr>
          <w:p w14:paraId="4CEC7653" w14:textId="3C074785" w:rsidR="004134A9" w:rsidRPr="006A07D4" w:rsidRDefault="004134A9" w:rsidP="004134A9">
            <w:pPr>
              <w:tabs>
                <w:tab w:val="decimal" w:pos="885"/>
              </w:tabs>
              <w:spacing w:line="240" w:lineRule="exact"/>
              <w:rPr>
                <w:rFonts w:ascii="CordiaUPC" w:hAnsi="CordiaUPC" w:cs="CordiaUPC"/>
                <w:sz w:val="26"/>
                <w:szCs w:val="26"/>
              </w:rPr>
            </w:pPr>
            <w:r>
              <w:rPr>
                <w:rFonts w:ascii="CordiaUPC" w:hAnsi="CordiaUPC" w:cs="CordiaUPC"/>
                <w:sz w:val="26"/>
                <w:szCs w:val="26"/>
              </w:rPr>
              <w:t>1</w:t>
            </w:r>
          </w:p>
        </w:tc>
        <w:tc>
          <w:tcPr>
            <w:tcW w:w="270" w:type="dxa"/>
          </w:tcPr>
          <w:p w14:paraId="268421B3" w14:textId="77777777" w:rsidR="004134A9" w:rsidRPr="006A07D4" w:rsidRDefault="004134A9" w:rsidP="004134A9">
            <w:pPr>
              <w:tabs>
                <w:tab w:val="decimal" w:pos="963"/>
              </w:tabs>
              <w:spacing w:line="240" w:lineRule="exact"/>
              <w:rPr>
                <w:rFonts w:ascii="CordiaUPC" w:hAnsi="CordiaUPC" w:cs="CordiaUPC"/>
                <w:sz w:val="26"/>
                <w:szCs w:val="26"/>
              </w:rPr>
            </w:pPr>
          </w:p>
        </w:tc>
        <w:tc>
          <w:tcPr>
            <w:tcW w:w="1170" w:type="dxa"/>
          </w:tcPr>
          <w:p w14:paraId="360D97CF" w14:textId="7E4F7C13" w:rsidR="004134A9" w:rsidRPr="006A07D4" w:rsidRDefault="004134A9" w:rsidP="004134A9">
            <w:pPr>
              <w:tabs>
                <w:tab w:val="decimal" w:pos="765"/>
              </w:tabs>
              <w:spacing w:line="240" w:lineRule="exact"/>
              <w:rPr>
                <w:rFonts w:ascii="CordiaUPC" w:hAnsi="CordiaUPC" w:cs="CordiaUPC"/>
                <w:sz w:val="26"/>
                <w:szCs w:val="26"/>
              </w:rPr>
            </w:pPr>
            <w:r>
              <w:rPr>
                <w:rFonts w:ascii="CordiaUPC" w:hAnsi="CordiaUPC" w:cs="CordiaUPC"/>
                <w:sz w:val="26"/>
                <w:szCs w:val="26"/>
              </w:rPr>
              <w:t>-</w:t>
            </w:r>
          </w:p>
        </w:tc>
        <w:tc>
          <w:tcPr>
            <w:tcW w:w="270" w:type="dxa"/>
          </w:tcPr>
          <w:p w14:paraId="4285BA7D" w14:textId="77777777" w:rsidR="004134A9" w:rsidRPr="006A07D4" w:rsidRDefault="004134A9" w:rsidP="004134A9">
            <w:pPr>
              <w:tabs>
                <w:tab w:val="decimal" w:pos="963"/>
              </w:tabs>
              <w:spacing w:line="240" w:lineRule="exact"/>
              <w:rPr>
                <w:rFonts w:ascii="CordiaUPC" w:hAnsi="CordiaUPC" w:cs="CordiaUPC"/>
                <w:sz w:val="26"/>
                <w:szCs w:val="26"/>
              </w:rPr>
            </w:pPr>
          </w:p>
        </w:tc>
        <w:tc>
          <w:tcPr>
            <w:tcW w:w="1260" w:type="dxa"/>
          </w:tcPr>
          <w:p w14:paraId="1F502288" w14:textId="4A57DF09" w:rsidR="004134A9" w:rsidRPr="006A07D4" w:rsidRDefault="004134A9" w:rsidP="004134A9">
            <w:pPr>
              <w:tabs>
                <w:tab w:val="decimal" w:pos="765"/>
              </w:tabs>
              <w:spacing w:line="240" w:lineRule="exact"/>
              <w:rPr>
                <w:rFonts w:ascii="CordiaUPC" w:hAnsi="CordiaUPC" w:cs="CordiaUPC"/>
                <w:sz w:val="26"/>
                <w:szCs w:val="26"/>
              </w:rPr>
            </w:pPr>
            <w:r>
              <w:rPr>
                <w:rFonts w:ascii="CordiaUPC" w:hAnsi="CordiaUPC" w:cs="CordiaUPC"/>
                <w:sz w:val="26"/>
                <w:szCs w:val="26"/>
              </w:rPr>
              <w:t>-</w:t>
            </w:r>
          </w:p>
        </w:tc>
      </w:tr>
      <w:tr w:rsidR="004134A9" w:rsidRPr="006A07D4" w14:paraId="2D36FCDB" w14:textId="77777777" w:rsidTr="00E4524C">
        <w:tc>
          <w:tcPr>
            <w:tcW w:w="4041" w:type="dxa"/>
            <w:hideMark/>
          </w:tcPr>
          <w:p w14:paraId="7E298F02" w14:textId="77777777" w:rsidR="004134A9" w:rsidRPr="004134A9" w:rsidRDefault="004134A9" w:rsidP="004134A9">
            <w:pPr>
              <w:spacing w:line="240" w:lineRule="exact"/>
              <w:ind w:right="-106"/>
              <w:rPr>
                <w:rFonts w:ascii="CordiaUPC" w:hAnsi="CordiaUPC" w:cs="CordiaUPC"/>
                <w:color w:val="000000"/>
                <w:sz w:val="26"/>
                <w:szCs w:val="26"/>
              </w:rPr>
            </w:pPr>
            <w:r w:rsidRPr="004134A9">
              <w:rPr>
                <w:rFonts w:ascii="CordiaUPC" w:hAnsi="CordiaUPC" w:cs="CordiaUPC" w:hint="cs"/>
                <w:color w:val="000000"/>
                <w:sz w:val="26"/>
                <w:szCs w:val="26"/>
              </w:rPr>
              <w:t>Investments in securities</w:t>
            </w:r>
          </w:p>
        </w:tc>
        <w:tc>
          <w:tcPr>
            <w:tcW w:w="1170" w:type="dxa"/>
            <w:vAlign w:val="bottom"/>
          </w:tcPr>
          <w:p w14:paraId="1B604314" w14:textId="30E6BBE0" w:rsidR="004134A9" w:rsidRPr="006A07D4" w:rsidRDefault="004134A9" w:rsidP="004134A9">
            <w:pPr>
              <w:tabs>
                <w:tab w:val="decimal" w:pos="885"/>
              </w:tabs>
              <w:spacing w:line="240" w:lineRule="exact"/>
              <w:rPr>
                <w:rFonts w:ascii="CordiaUPC" w:hAnsi="CordiaUPC" w:cs="CordiaUPC"/>
                <w:sz w:val="26"/>
                <w:szCs w:val="26"/>
              </w:rPr>
            </w:pPr>
          </w:p>
        </w:tc>
        <w:tc>
          <w:tcPr>
            <w:tcW w:w="270" w:type="dxa"/>
          </w:tcPr>
          <w:p w14:paraId="56FA19C6" w14:textId="77777777" w:rsidR="004134A9" w:rsidRPr="006A07D4" w:rsidRDefault="004134A9" w:rsidP="004134A9">
            <w:pPr>
              <w:spacing w:line="240" w:lineRule="exact"/>
              <w:ind w:right="162"/>
              <w:jc w:val="right"/>
              <w:rPr>
                <w:rFonts w:ascii="CordiaUPC" w:hAnsi="CordiaUPC" w:cs="CordiaUPC"/>
                <w:sz w:val="26"/>
                <w:szCs w:val="26"/>
              </w:rPr>
            </w:pPr>
          </w:p>
        </w:tc>
        <w:tc>
          <w:tcPr>
            <w:tcW w:w="1170" w:type="dxa"/>
            <w:vAlign w:val="bottom"/>
          </w:tcPr>
          <w:p w14:paraId="53BBB405" w14:textId="5A5CB05D" w:rsidR="004134A9" w:rsidRPr="006A07D4" w:rsidRDefault="004134A9" w:rsidP="004134A9">
            <w:pPr>
              <w:tabs>
                <w:tab w:val="decimal" w:pos="885"/>
              </w:tabs>
              <w:spacing w:line="240" w:lineRule="exact"/>
              <w:rPr>
                <w:rFonts w:ascii="CordiaUPC" w:hAnsi="CordiaUPC" w:cs="CordiaUPC"/>
                <w:sz w:val="26"/>
                <w:szCs w:val="26"/>
              </w:rPr>
            </w:pPr>
          </w:p>
        </w:tc>
        <w:tc>
          <w:tcPr>
            <w:tcW w:w="270" w:type="dxa"/>
          </w:tcPr>
          <w:p w14:paraId="62F5FDA7" w14:textId="77777777" w:rsidR="004134A9" w:rsidRPr="006A07D4" w:rsidRDefault="004134A9" w:rsidP="004134A9">
            <w:pPr>
              <w:tabs>
                <w:tab w:val="decimal" w:pos="963"/>
              </w:tabs>
              <w:spacing w:line="240" w:lineRule="exact"/>
              <w:rPr>
                <w:rFonts w:ascii="CordiaUPC" w:hAnsi="CordiaUPC" w:cs="CordiaUPC"/>
                <w:sz w:val="26"/>
                <w:szCs w:val="26"/>
              </w:rPr>
            </w:pPr>
          </w:p>
        </w:tc>
        <w:tc>
          <w:tcPr>
            <w:tcW w:w="1170" w:type="dxa"/>
          </w:tcPr>
          <w:p w14:paraId="1210E7B5" w14:textId="1925CE01" w:rsidR="004134A9" w:rsidRPr="006A07D4" w:rsidRDefault="004134A9" w:rsidP="004134A9">
            <w:pPr>
              <w:tabs>
                <w:tab w:val="decimal" w:pos="765"/>
              </w:tabs>
              <w:spacing w:line="240" w:lineRule="exact"/>
              <w:rPr>
                <w:rFonts w:ascii="CordiaUPC" w:hAnsi="CordiaUPC" w:cs="CordiaUPC"/>
                <w:sz w:val="26"/>
                <w:szCs w:val="26"/>
              </w:rPr>
            </w:pPr>
          </w:p>
        </w:tc>
        <w:tc>
          <w:tcPr>
            <w:tcW w:w="270" w:type="dxa"/>
          </w:tcPr>
          <w:p w14:paraId="2D95BDC8" w14:textId="77777777" w:rsidR="004134A9" w:rsidRPr="006A07D4" w:rsidRDefault="004134A9" w:rsidP="004134A9">
            <w:pPr>
              <w:tabs>
                <w:tab w:val="decimal" w:pos="963"/>
              </w:tabs>
              <w:spacing w:line="240" w:lineRule="exact"/>
              <w:rPr>
                <w:rFonts w:ascii="CordiaUPC" w:hAnsi="CordiaUPC" w:cs="CordiaUPC"/>
                <w:sz w:val="26"/>
                <w:szCs w:val="26"/>
              </w:rPr>
            </w:pPr>
          </w:p>
        </w:tc>
        <w:tc>
          <w:tcPr>
            <w:tcW w:w="1260" w:type="dxa"/>
          </w:tcPr>
          <w:p w14:paraId="649E6FE1" w14:textId="0AB33C87" w:rsidR="004134A9" w:rsidRPr="006A07D4" w:rsidRDefault="004134A9" w:rsidP="004134A9">
            <w:pPr>
              <w:tabs>
                <w:tab w:val="decimal" w:pos="765"/>
              </w:tabs>
              <w:spacing w:line="240" w:lineRule="exact"/>
              <w:rPr>
                <w:rFonts w:ascii="CordiaUPC" w:hAnsi="CordiaUPC" w:cs="CordiaUPC"/>
                <w:sz w:val="26"/>
                <w:szCs w:val="26"/>
              </w:rPr>
            </w:pPr>
          </w:p>
        </w:tc>
      </w:tr>
      <w:tr w:rsidR="004134A9" w:rsidRPr="006A07D4" w14:paraId="05648E7E" w14:textId="77777777" w:rsidTr="00E4524C">
        <w:tc>
          <w:tcPr>
            <w:tcW w:w="4041" w:type="dxa"/>
          </w:tcPr>
          <w:p w14:paraId="5560C37D" w14:textId="5B77EFA1" w:rsidR="004134A9" w:rsidRPr="004134A9" w:rsidRDefault="004134A9" w:rsidP="004134A9">
            <w:pPr>
              <w:spacing w:line="240" w:lineRule="exact"/>
              <w:ind w:right="-108"/>
              <w:rPr>
                <w:rFonts w:ascii="CordiaUPC" w:hAnsi="CordiaUPC" w:cs="CordiaUPC"/>
                <w:sz w:val="26"/>
                <w:szCs w:val="26"/>
                <w:lang w:val="en-US"/>
              </w:rPr>
            </w:pPr>
            <w:r>
              <w:rPr>
                <w:rFonts w:ascii="CordiaUPC" w:hAnsi="CordiaUPC" w:cs="CordiaUPC"/>
                <w:sz w:val="26"/>
                <w:szCs w:val="26"/>
                <w:lang w:val="en-US"/>
              </w:rPr>
              <w:t xml:space="preserve">- </w:t>
            </w:r>
            <w:r w:rsidRPr="004134A9">
              <w:rPr>
                <w:rFonts w:ascii="CordiaUPC" w:hAnsi="CordiaUPC" w:cs="CordiaUPC" w:hint="cs"/>
                <w:sz w:val="26"/>
                <w:szCs w:val="26"/>
                <w:lang w:val="en-US"/>
              </w:rPr>
              <w:t>Investments used to guarantee electricity</w:t>
            </w:r>
            <w:r w:rsidRPr="004134A9">
              <w:rPr>
                <w:rFonts w:ascii="CordiaUPC" w:hAnsi="CordiaUPC" w:cs="CordiaUPC"/>
                <w:sz w:val="26"/>
                <w:szCs w:val="26"/>
                <w:lang w:val="en-US"/>
              </w:rPr>
              <w:t xml:space="preserve"> </w:t>
            </w:r>
            <w:r w:rsidRPr="004134A9">
              <w:rPr>
                <w:rFonts w:ascii="CordiaUPC" w:hAnsi="CordiaUPC" w:cs="CordiaUPC" w:hint="cs"/>
                <w:sz w:val="26"/>
                <w:szCs w:val="26"/>
                <w:lang w:val="en-US"/>
              </w:rPr>
              <w:t>usage</w:t>
            </w:r>
          </w:p>
        </w:tc>
        <w:tc>
          <w:tcPr>
            <w:tcW w:w="1170" w:type="dxa"/>
            <w:vAlign w:val="bottom"/>
          </w:tcPr>
          <w:p w14:paraId="7C387610" w14:textId="16661D07" w:rsidR="004134A9" w:rsidRPr="00D55407" w:rsidRDefault="004134A9" w:rsidP="004134A9">
            <w:pPr>
              <w:tabs>
                <w:tab w:val="decimal" w:pos="885"/>
              </w:tabs>
              <w:spacing w:line="240" w:lineRule="exact"/>
              <w:rPr>
                <w:rFonts w:ascii="CordiaUPC" w:hAnsi="CordiaUPC" w:cs="CordiaUPC"/>
                <w:sz w:val="26"/>
                <w:szCs w:val="26"/>
                <w:cs/>
                <w:lang w:val="en-US" w:bidi="th-TH"/>
              </w:rPr>
            </w:pPr>
            <w:r>
              <w:rPr>
                <w:rFonts w:ascii="CordiaUPC" w:hAnsi="CordiaUPC" w:cs="CordiaUPC"/>
                <w:sz w:val="26"/>
                <w:szCs w:val="26"/>
                <w:lang w:val="en-US" w:bidi="th-TH"/>
              </w:rPr>
              <w:t>5</w:t>
            </w:r>
          </w:p>
        </w:tc>
        <w:tc>
          <w:tcPr>
            <w:tcW w:w="270" w:type="dxa"/>
            <w:vAlign w:val="bottom"/>
          </w:tcPr>
          <w:p w14:paraId="1D1633FC" w14:textId="77777777" w:rsidR="004134A9" w:rsidRPr="006A07D4" w:rsidRDefault="004134A9" w:rsidP="004134A9">
            <w:pPr>
              <w:spacing w:line="240" w:lineRule="exact"/>
              <w:ind w:right="162"/>
              <w:jc w:val="right"/>
              <w:rPr>
                <w:rFonts w:ascii="CordiaUPC" w:hAnsi="CordiaUPC" w:cs="CordiaUPC"/>
                <w:sz w:val="26"/>
                <w:szCs w:val="26"/>
              </w:rPr>
            </w:pPr>
          </w:p>
        </w:tc>
        <w:tc>
          <w:tcPr>
            <w:tcW w:w="1170" w:type="dxa"/>
            <w:vAlign w:val="bottom"/>
          </w:tcPr>
          <w:p w14:paraId="77D4FADF" w14:textId="4A6A99B4" w:rsidR="004134A9" w:rsidRPr="006A07D4" w:rsidRDefault="004134A9" w:rsidP="004134A9">
            <w:pPr>
              <w:tabs>
                <w:tab w:val="decimal" w:pos="885"/>
              </w:tabs>
              <w:spacing w:line="240" w:lineRule="exact"/>
              <w:rPr>
                <w:rFonts w:ascii="CordiaUPC" w:hAnsi="CordiaUPC" w:cs="CordiaUPC"/>
                <w:sz w:val="26"/>
                <w:szCs w:val="26"/>
              </w:rPr>
            </w:pPr>
            <w:r>
              <w:rPr>
                <w:rFonts w:ascii="CordiaUPC" w:hAnsi="CordiaUPC" w:cs="CordiaUPC"/>
                <w:sz w:val="26"/>
                <w:szCs w:val="26"/>
              </w:rPr>
              <w:t>5</w:t>
            </w:r>
          </w:p>
        </w:tc>
        <w:tc>
          <w:tcPr>
            <w:tcW w:w="270" w:type="dxa"/>
          </w:tcPr>
          <w:p w14:paraId="40A94349" w14:textId="77777777" w:rsidR="004134A9" w:rsidRPr="006A07D4" w:rsidRDefault="004134A9" w:rsidP="004134A9">
            <w:pPr>
              <w:tabs>
                <w:tab w:val="decimal" w:pos="963"/>
              </w:tabs>
              <w:spacing w:line="240" w:lineRule="exact"/>
              <w:rPr>
                <w:rFonts w:ascii="CordiaUPC" w:hAnsi="CordiaUPC" w:cs="CordiaUPC"/>
                <w:sz w:val="26"/>
                <w:szCs w:val="26"/>
              </w:rPr>
            </w:pPr>
          </w:p>
        </w:tc>
        <w:tc>
          <w:tcPr>
            <w:tcW w:w="1170" w:type="dxa"/>
          </w:tcPr>
          <w:p w14:paraId="38870E2D" w14:textId="194F91E4" w:rsidR="004134A9" w:rsidRPr="006A07D4" w:rsidRDefault="004134A9" w:rsidP="004134A9">
            <w:pPr>
              <w:tabs>
                <w:tab w:val="decimal" w:pos="765"/>
              </w:tabs>
              <w:spacing w:line="240" w:lineRule="exact"/>
              <w:rPr>
                <w:rFonts w:ascii="CordiaUPC" w:hAnsi="CordiaUPC" w:cs="CordiaUPC"/>
                <w:sz w:val="26"/>
                <w:szCs w:val="26"/>
              </w:rPr>
            </w:pPr>
            <w:r>
              <w:rPr>
                <w:rFonts w:ascii="CordiaUPC" w:hAnsi="CordiaUPC" w:cs="CordiaUPC"/>
                <w:sz w:val="26"/>
                <w:szCs w:val="26"/>
              </w:rPr>
              <w:t>-</w:t>
            </w:r>
          </w:p>
        </w:tc>
        <w:tc>
          <w:tcPr>
            <w:tcW w:w="270" w:type="dxa"/>
          </w:tcPr>
          <w:p w14:paraId="3037B934" w14:textId="77777777" w:rsidR="004134A9" w:rsidRPr="006A07D4" w:rsidRDefault="004134A9" w:rsidP="004134A9">
            <w:pPr>
              <w:tabs>
                <w:tab w:val="decimal" w:pos="963"/>
              </w:tabs>
              <w:spacing w:line="240" w:lineRule="exact"/>
              <w:rPr>
                <w:rFonts w:ascii="CordiaUPC" w:hAnsi="CordiaUPC" w:cs="CordiaUPC"/>
                <w:sz w:val="26"/>
                <w:szCs w:val="26"/>
              </w:rPr>
            </w:pPr>
          </w:p>
        </w:tc>
        <w:tc>
          <w:tcPr>
            <w:tcW w:w="1260" w:type="dxa"/>
          </w:tcPr>
          <w:p w14:paraId="64C8C619" w14:textId="3FFA3A15" w:rsidR="004134A9" w:rsidRPr="006A07D4" w:rsidRDefault="004134A9" w:rsidP="004134A9">
            <w:pPr>
              <w:tabs>
                <w:tab w:val="decimal" w:pos="765"/>
              </w:tabs>
              <w:spacing w:line="240" w:lineRule="exact"/>
              <w:rPr>
                <w:rFonts w:ascii="CordiaUPC" w:hAnsi="CordiaUPC" w:cs="CordiaUPC"/>
                <w:sz w:val="26"/>
                <w:szCs w:val="26"/>
              </w:rPr>
            </w:pPr>
            <w:r>
              <w:rPr>
                <w:rFonts w:ascii="CordiaUPC" w:hAnsi="CordiaUPC" w:cs="CordiaUPC"/>
                <w:sz w:val="26"/>
                <w:szCs w:val="26"/>
              </w:rPr>
              <w:t>-</w:t>
            </w:r>
          </w:p>
        </w:tc>
      </w:tr>
      <w:tr w:rsidR="004134A9" w:rsidRPr="006A07D4" w14:paraId="712E9B0C" w14:textId="77777777" w:rsidTr="00E4524C">
        <w:tc>
          <w:tcPr>
            <w:tcW w:w="4041" w:type="dxa"/>
          </w:tcPr>
          <w:p w14:paraId="318F2989" w14:textId="512EA6B6" w:rsidR="004134A9" w:rsidRPr="004134A9" w:rsidRDefault="004134A9" w:rsidP="004134A9">
            <w:pPr>
              <w:spacing w:line="240" w:lineRule="exact"/>
              <w:ind w:right="-108"/>
              <w:rPr>
                <w:rFonts w:ascii="CordiaUPC" w:hAnsi="CordiaUPC" w:cs="CordiaUPC"/>
                <w:sz w:val="26"/>
                <w:szCs w:val="26"/>
                <w:lang w:val="en-US"/>
              </w:rPr>
            </w:pPr>
            <w:r>
              <w:rPr>
                <w:rFonts w:ascii="CordiaUPC" w:hAnsi="CordiaUPC" w:cs="CordiaUPC"/>
                <w:sz w:val="26"/>
                <w:szCs w:val="26"/>
                <w:lang w:val="en-US"/>
              </w:rPr>
              <w:t xml:space="preserve">- </w:t>
            </w:r>
            <w:r w:rsidRPr="004134A9">
              <w:rPr>
                <w:rFonts w:ascii="CordiaUPC" w:hAnsi="CordiaUPC" w:cs="CordiaUPC" w:hint="cs"/>
                <w:sz w:val="26"/>
                <w:szCs w:val="26"/>
                <w:lang w:val="en-US"/>
              </w:rPr>
              <w:t>Placed at court</w:t>
            </w:r>
          </w:p>
        </w:tc>
        <w:tc>
          <w:tcPr>
            <w:tcW w:w="1170" w:type="dxa"/>
            <w:vAlign w:val="bottom"/>
          </w:tcPr>
          <w:p w14:paraId="5C394DA7" w14:textId="4CEF6DBD" w:rsidR="004134A9" w:rsidRPr="006A07D4" w:rsidRDefault="004134A9" w:rsidP="004134A9">
            <w:pPr>
              <w:tabs>
                <w:tab w:val="decimal" w:pos="885"/>
              </w:tabs>
              <w:spacing w:line="240" w:lineRule="exact"/>
              <w:rPr>
                <w:rFonts w:ascii="CordiaUPC" w:hAnsi="CordiaUPC" w:cs="CordiaUPC"/>
                <w:sz w:val="26"/>
                <w:szCs w:val="26"/>
              </w:rPr>
            </w:pPr>
            <w:r>
              <w:rPr>
                <w:rFonts w:ascii="CordiaUPC" w:hAnsi="CordiaUPC" w:cs="CordiaUPC"/>
                <w:sz w:val="26"/>
                <w:szCs w:val="26"/>
              </w:rPr>
              <w:t>2</w:t>
            </w:r>
          </w:p>
        </w:tc>
        <w:tc>
          <w:tcPr>
            <w:tcW w:w="270" w:type="dxa"/>
            <w:vAlign w:val="bottom"/>
          </w:tcPr>
          <w:p w14:paraId="1D64D431" w14:textId="77777777" w:rsidR="004134A9" w:rsidRPr="006A07D4" w:rsidRDefault="004134A9" w:rsidP="004134A9">
            <w:pPr>
              <w:spacing w:line="240" w:lineRule="exact"/>
              <w:ind w:right="162"/>
              <w:jc w:val="right"/>
              <w:rPr>
                <w:rFonts w:ascii="CordiaUPC" w:hAnsi="CordiaUPC" w:cs="CordiaUPC"/>
                <w:sz w:val="26"/>
                <w:szCs w:val="26"/>
              </w:rPr>
            </w:pPr>
          </w:p>
        </w:tc>
        <w:tc>
          <w:tcPr>
            <w:tcW w:w="1170" w:type="dxa"/>
            <w:vAlign w:val="bottom"/>
          </w:tcPr>
          <w:p w14:paraId="402D0B15" w14:textId="76976DEC" w:rsidR="004134A9" w:rsidRPr="006A07D4" w:rsidRDefault="004134A9" w:rsidP="004134A9">
            <w:pPr>
              <w:tabs>
                <w:tab w:val="decimal" w:pos="885"/>
              </w:tabs>
              <w:spacing w:line="240" w:lineRule="exact"/>
              <w:rPr>
                <w:rFonts w:ascii="CordiaUPC" w:hAnsi="CordiaUPC" w:cs="CordiaUPC"/>
                <w:sz w:val="26"/>
                <w:szCs w:val="26"/>
              </w:rPr>
            </w:pPr>
            <w:r>
              <w:rPr>
                <w:rFonts w:ascii="CordiaUPC" w:hAnsi="CordiaUPC" w:cs="CordiaUPC"/>
                <w:sz w:val="26"/>
                <w:szCs w:val="26"/>
              </w:rPr>
              <w:t>2</w:t>
            </w:r>
          </w:p>
        </w:tc>
        <w:tc>
          <w:tcPr>
            <w:tcW w:w="270" w:type="dxa"/>
          </w:tcPr>
          <w:p w14:paraId="1B0EEFB6" w14:textId="77777777" w:rsidR="004134A9" w:rsidRPr="006A07D4" w:rsidRDefault="004134A9" w:rsidP="004134A9">
            <w:pPr>
              <w:tabs>
                <w:tab w:val="decimal" w:pos="963"/>
              </w:tabs>
              <w:spacing w:line="240" w:lineRule="exact"/>
              <w:rPr>
                <w:rFonts w:ascii="CordiaUPC" w:hAnsi="CordiaUPC" w:cs="CordiaUPC"/>
                <w:sz w:val="26"/>
                <w:szCs w:val="26"/>
              </w:rPr>
            </w:pPr>
          </w:p>
        </w:tc>
        <w:tc>
          <w:tcPr>
            <w:tcW w:w="1170" w:type="dxa"/>
          </w:tcPr>
          <w:p w14:paraId="270ECCBF" w14:textId="1851BC36" w:rsidR="004134A9" w:rsidRPr="006A07D4" w:rsidRDefault="004134A9" w:rsidP="004134A9">
            <w:pPr>
              <w:tabs>
                <w:tab w:val="decimal" w:pos="765"/>
              </w:tabs>
              <w:spacing w:line="240" w:lineRule="exact"/>
              <w:rPr>
                <w:rFonts w:ascii="CordiaUPC" w:hAnsi="CordiaUPC" w:cs="CordiaUPC"/>
                <w:sz w:val="26"/>
                <w:szCs w:val="26"/>
              </w:rPr>
            </w:pPr>
            <w:r>
              <w:rPr>
                <w:rFonts w:ascii="CordiaUPC" w:hAnsi="CordiaUPC" w:cs="CordiaUPC"/>
                <w:sz w:val="26"/>
                <w:szCs w:val="26"/>
              </w:rPr>
              <w:t>-</w:t>
            </w:r>
          </w:p>
        </w:tc>
        <w:tc>
          <w:tcPr>
            <w:tcW w:w="270" w:type="dxa"/>
          </w:tcPr>
          <w:p w14:paraId="7DD174A1" w14:textId="77777777" w:rsidR="004134A9" w:rsidRPr="006A07D4" w:rsidRDefault="004134A9" w:rsidP="004134A9">
            <w:pPr>
              <w:tabs>
                <w:tab w:val="decimal" w:pos="963"/>
              </w:tabs>
              <w:spacing w:line="240" w:lineRule="exact"/>
              <w:rPr>
                <w:rFonts w:ascii="CordiaUPC" w:hAnsi="CordiaUPC" w:cs="CordiaUPC"/>
                <w:sz w:val="26"/>
                <w:szCs w:val="26"/>
              </w:rPr>
            </w:pPr>
          </w:p>
        </w:tc>
        <w:tc>
          <w:tcPr>
            <w:tcW w:w="1260" w:type="dxa"/>
          </w:tcPr>
          <w:p w14:paraId="67743BFF" w14:textId="3B7AB4EC" w:rsidR="004134A9" w:rsidRPr="006A07D4" w:rsidRDefault="004134A9" w:rsidP="004134A9">
            <w:pPr>
              <w:tabs>
                <w:tab w:val="decimal" w:pos="765"/>
              </w:tabs>
              <w:spacing w:line="240" w:lineRule="exact"/>
              <w:rPr>
                <w:rFonts w:ascii="CordiaUPC" w:hAnsi="CordiaUPC" w:cs="CordiaUPC"/>
                <w:sz w:val="26"/>
                <w:szCs w:val="26"/>
              </w:rPr>
            </w:pPr>
            <w:r>
              <w:rPr>
                <w:rFonts w:ascii="CordiaUPC" w:hAnsi="CordiaUPC" w:cs="CordiaUPC"/>
                <w:sz w:val="26"/>
                <w:szCs w:val="26"/>
              </w:rPr>
              <w:t>-</w:t>
            </w:r>
          </w:p>
        </w:tc>
      </w:tr>
      <w:tr w:rsidR="004134A9" w:rsidRPr="006A07D4" w14:paraId="6F5C0BC8" w14:textId="77777777" w:rsidTr="00E4524C">
        <w:tc>
          <w:tcPr>
            <w:tcW w:w="4041" w:type="dxa"/>
            <w:hideMark/>
          </w:tcPr>
          <w:p w14:paraId="23FF0D67" w14:textId="59C8C796" w:rsidR="004134A9" w:rsidRPr="004134A9" w:rsidRDefault="004134A9" w:rsidP="004134A9">
            <w:pPr>
              <w:spacing w:line="240" w:lineRule="exact"/>
              <w:ind w:right="-108"/>
              <w:rPr>
                <w:rFonts w:ascii="CordiaUPC" w:hAnsi="CordiaUPC" w:cs="CordiaUPC"/>
                <w:color w:val="000000"/>
                <w:sz w:val="26"/>
                <w:szCs w:val="26"/>
              </w:rPr>
            </w:pPr>
            <w:r>
              <w:rPr>
                <w:rFonts w:ascii="CordiaUPC" w:hAnsi="CordiaUPC" w:cs="CordiaUPC"/>
                <w:color w:val="000000"/>
                <w:sz w:val="26"/>
                <w:szCs w:val="26"/>
              </w:rPr>
              <w:t xml:space="preserve">- </w:t>
            </w:r>
            <w:r w:rsidRPr="004134A9">
              <w:rPr>
                <w:rFonts w:ascii="CordiaUPC" w:hAnsi="CordiaUPC" w:cs="CordiaUPC" w:hint="cs"/>
                <w:color w:val="000000"/>
                <w:sz w:val="26"/>
                <w:szCs w:val="26"/>
              </w:rPr>
              <w:t xml:space="preserve">Pledged as collateral against repurchase </w:t>
            </w:r>
          </w:p>
        </w:tc>
        <w:tc>
          <w:tcPr>
            <w:tcW w:w="1170" w:type="dxa"/>
            <w:vAlign w:val="bottom"/>
          </w:tcPr>
          <w:p w14:paraId="0AB1ED95" w14:textId="77777777" w:rsidR="004134A9" w:rsidRPr="006A07D4" w:rsidRDefault="004134A9" w:rsidP="004134A9">
            <w:pPr>
              <w:tabs>
                <w:tab w:val="decimal" w:pos="885"/>
              </w:tabs>
              <w:spacing w:line="240" w:lineRule="exact"/>
              <w:rPr>
                <w:rFonts w:ascii="CordiaUPC" w:hAnsi="CordiaUPC" w:cs="CordiaUPC"/>
                <w:sz w:val="26"/>
                <w:szCs w:val="26"/>
              </w:rPr>
            </w:pPr>
          </w:p>
        </w:tc>
        <w:tc>
          <w:tcPr>
            <w:tcW w:w="270" w:type="dxa"/>
            <w:vAlign w:val="bottom"/>
          </w:tcPr>
          <w:p w14:paraId="66F41357" w14:textId="77777777" w:rsidR="004134A9" w:rsidRPr="006A07D4" w:rsidRDefault="004134A9" w:rsidP="004134A9">
            <w:pPr>
              <w:spacing w:line="240" w:lineRule="exact"/>
              <w:ind w:right="162"/>
              <w:jc w:val="right"/>
              <w:rPr>
                <w:rFonts w:ascii="CordiaUPC" w:hAnsi="CordiaUPC" w:cs="CordiaUPC"/>
                <w:sz w:val="26"/>
                <w:szCs w:val="26"/>
              </w:rPr>
            </w:pPr>
          </w:p>
        </w:tc>
        <w:tc>
          <w:tcPr>
            <w:tcW w:w="1170" w:type="dxa"/>
            <w:vAlign w:val="bottom"/>
          </w:tcPr>
          <w:p w14:paraId="3C96E2DF" w14:textId="77777777" w:rsidR="004134A9" w:rsidRPr="006A07D4" w:rsidRDefault="004134A9" w:rsidP="004134A9">
            <w:pPr>
              <w:tabs>
                <w:tab w:val="decimal" w:pos="885"/>
              </w:tabs>
              <w:spacing w:line="240" w:lineRule="exact"/>
              <w:rPr>
                <w:rFonts w:ascii="CordiaUPC" w:hAnsi="CordiaUPC" w:cs="CordiaUPC"/>
                <w:sz w:val="26"/>
                <w:szCs w:val="26"/>
              </w:rPr>
            </w:pPr>
          </w:p>
        </w:tc>
        <w:tc>
          <w:tcPr>
            <w:tcW w:w="270" w:type="dxa"/>
          </w:tcPr>
          <w:p w14:paraId="038A5EEE" w14:textId="77777777" w:rsidR="004134A9" w:rsidRPr="006A07D4" w:rsidRDefault="004134A9" w:rsidP="004134A9">
            <w:pPr>
              <w:tabs>
                <w:tab w:val="decimal" w:pos="963"/>
              </w:tabs>
              <w:spacing w:line="240" w:lineRule="exact"/>
              <w:rPr>
                <w:rFonts w:ascii="CordiaUPC" w:hAnsi="CordiaUPC" w:cs="CordiaUPC"/>
                <w:sz w:val="26"/>
                <w:szCs w:val="26"/>
              </w:rPr>
            </w:pPr>
          </w:p>
        </w:tc>
        <w:tc>
          <w:tcPr>
            <w:tcW w:w="1170" w:type="dxa"/>
          </w:tcPr>
          <w:p w14:paraId="6E6882BC" w14:textId="77777777" w:rsidR="004134A9" w:rsidRPr="006A07D4" w:rsidRDefault="004134A9" w:rsidP="004134A9">
            <w:pPr>
              <w:tabs>
                <w:tab w:val="decimal" w:pos="765"/>
              </w:tabs>
              <w:spacing w:line="240" w:lineRule="exact"/>
              <w:rPr>
                <w:rFonts w:ascii="CordiaUPC" w:hAnsi="CordiaUPC" w:cs="CordiaUPC"/>
                <w:sz w:val="26"/>
                <w:szCs w:val="26"/>
              </w:rPr>
            </w:pPr>
          </w:p>
        </w:tc>
        <w:tc>
          <w:tcPr>
            <w:tcW w:w="270" w:type="dxa"/>
          </w:tcPr>
          <w:p w14:paraId="3A6C61EE" w14:textId="77777777" w:rsidR="004134A9" w:rsidRPr="006A07D4" w:rsidRDefault="004134A9" w:rsidP="004134A9">
            <w:pPr>
              <w:tabs>
                <w:tab w:val="decimal" w:pos="963"/>
              </w:tabs>
              <w:spacing w:line="240" w:lineRule="exact"/>
              <w:rPr>
                <w:rFonts w:ascii="CordiaUPC" w:hAnsi="CordiaUPC" w:cs="CordiaUPC"/>
                <w:sz w:val="26"/>
                <w:szCs w:val="26"/>
              </w:rPr>
            </w:pPr>
          </w:p>
        </w:tc>
        <w:tc>
          <w:tcPr>
            <w:tcW w:w="1260" w:type="dxa"/>
          </w:tcPr>
          <w:p w14:paraId="6AF5B635" w14:textId="77777777" w:rsidR="004134A9" w:rsidRPr="006A07D4" w:rsidRDefault="004134A9" w:rsidP="004134A9">
            <w:pPr>
              <w:tabs>
                <w:tab w:val="decimal" w:pos="765"/>
              </w:tabs>
              <w:spacing w:line="240" w:lineRule="exact"/>
              <w:rPr>
                <w:rFonts w:ascii="CordiaUPC" w:hAnsi="CordiaUPC" w:cs="CordiaUPC"/>
                <w:sz w:val="26"/>
                <w:szCs w:val="26"/>
              </w:rPr>
            </w:pPr>
          </w:p>
        </w:tc>
      </w:tr>
      <w:tr w:rsidR="004134A9" w:rsidRPr="006A07D4" w14:paraId="23D0A933" w14:textId="77777777" w:rsidTr="00E4524C">
        <w:tc>
          <w:tcPr>
            <w:tcW w:w="4041" w:type="dxa"/>
          </w:tcPr>
          <w:p w14:paraId="393CF3AA" w14:textId="19A7FA20" w:rsidR="004134A9" w:rsidRPr="00E4524C" w:rsidRDefault="004134A9" w:rsidP="004134A9">
            <w:pPr>
              <w:spacing w:line="240" w:lineRule="exact"/>
              <w:ind w:right="-108" w:firstLine="156"/>
              <w:rPr>
                <w:rFonts w:ascii="CordiaUPC" w:hAnsi="CordiaUPC" w:cs="CordiaUPC"/>
                <w:color w:val="000000"/>
                <w:sz w:val="26"/>
                <w:szCs w:val="26"/>
              </w:rPr>
            </w:pPr>
            <w:r>
              <w:rPr>
                <w:rFonts w:ascii="CordiaUPC" w:hAnsi="CordiaUPC" w:cs="CordiaUPC"/>
                <w:color w:val="000000"/>
                <w:sz w:val="26"/>
                <w:szCs w:val="26"/>
              </w:rPr>
              <w:t xml:space="preserve">  </w:t>
            </w:r>
            <w:r w:rsidRPr="00E4524C">
              <w:rPr>
                <w:rFonts w:ascii="CordiaUPC" w:hAnsi="CordiaUPC" w:cs="CordiaUPC" w:hint="cs"/>
                <w:color w:val="000000"/>
                <w:sz w:val="26"/>
                <w:szCs w:val="26"/>
              </w:rPr>
              <w:t>transactions</w:t>
            </w:r>
          </w:p>
        </w:tc>
        <w:tc>
          <w:tcPr>
            <w:tcW w:w="1170" w:type="dxa"/>
            <w:vAlign w:val="bottom"/>
          </w:tcPr>
          <w:p w14:paraId="725C8BE8" w14:textId="66F9DC71" w:rsidR="004134A9" w:rsidRPr="006A07D4" w:rsidRDefault="004134A9" w:rsidP="004134A9">
            <w:pPr>
              <w:tabs>
                <w:tab w:val="decimal" w:pos="885"/>
              </w:tabs>
              <w:spacing w:line="240" w:lineRule="exact"/>
              <w:rPr>
                <w:rFonts w:ascii="CordiaUPC" w:hAnsi="CordiaUPC" w:cs="CordiaUPC"/>
                <w:sz w:val="26"/>
                <w:szCs w:val="26"/>
              </w:rPr>
            </w:pPr>
            <w:r>
              <w:rPr>
                <w:rFonts w:ascii="CordiaUPC" w:hAnsi="CordiaUPC" w:cs="CordiaUPC"/>
                <w:sz w:val="26"/>
                <w:szCs w:val="26"/>
              </w:rPr>
              <w:t>14,586</w:t>
            </w:r>
          </w:p>
        </w:tc>
        <w:tc>
          <w:tcPr>
            <w:tcW w:w="270" w:type="dxa"/>
          </w:tcPr>
          <w:p w14:paraId="63704A9A" w14:textId="77777777" w:rsidR="004134A9" w:rsidRPr="006A07D4" w:rsidRDefault="004134A9" w:rsidP="004134A9">
            <w:pPr>
              <w:spacing w:line="240" w:lineRule="exact"/>
              <w:ind w:right="162"/>
              <w:jc w:val="right"/>
              <w:rPr>
                <w:rFonts w:ascii="CordiaUPC" w:hAnsi="CordiaUPC" w:cs="CordiaUPC"/>
                <w:sz w:val="26"/>
                <w:szCs w:val="26"/>
              </w:rPr>
            </w:pPr>
          </w:p>
        </w:tc>
        <w:tc>
          <w:tcPr>
            <w:tcW w:w="1170" w:type="dxa"/>
            <w:vAlign w:val="bottom"/>
          </w:tcPr>
          <w:p w14:paraId="65EAD195" w14:textId="5B0D29AA" w:rsidR="004134A9" w:rsidRPr="006A07D4" w:rsidRDefault="004134A9" w:rsidP="004134A9">
            <w:pPr>
              <w:tabs>
                <w:tab w:val="decimal" w:pos="885"/>
              </w:tabs>
              <w:spacing w:line="240" w:lineRule="exact"/>
              <w:rPr>
                <w:rFonts w:ascii="CordiaUPC" w:hAnsi="CordiaUPC" w:cs="CordiaUPC"/>
                <w:sz w:val="26"/>
                <w:szCs w:val="26"/>
              </w:rPr>
            </w:pPr>
            <w:r>
              <w:rPr>
                <w:rFonts w:ascii="CordiaUPC" w:hAnsi="CordiaUPC" w:cs="CordiaUPC"/>
                <w:sz w:val="26"/>
                <w:szCs w:val="26"/>
              </w:rPr>
              <w:t>16,058</w:t>
            </w:r>
          </w:p>
        </w:tc>
        <w:tc>
          <w:tcPr>
            <w:tcW w:w="270" w:type="dxa"/>
          </w:tcPr>
          <w:p w14:paraId="7C772096" w14:textId="77777777" w:rsidR="004134A9" w:rsidRPr="006A07D4" w:rsidRDefault="004134A9" w:rsidP="004134A9">
            <w:pPr>
              <w:tabs>
                <w:tab w:val="decimal" w:pos="963"/>
              </w:tabs>
              <w:spacing w:line="240" w:lineRule="exact"/>
              <w:rPr>
                <w:rFonts w:ascii="CordiaUPC" w:hAnsi="CordiaUPC" w:cs="CordiaUPC"/>
                <w:sz w:val="26"/>
                <w:szCs w:val="26"/>
              </w:rPr>
            </w:pPr>
          </w:p>
        </w:tc>
        <w:tc>
          <w:tcPr>
            <w:tcW w:w="1170" w:type="dxa"/>
          </w:tcPr>
          <w:p w14:paraId="012A0412" w14:textId="23044988" w:rsidR="004134A9" w:rsidRPr="006A07D4" w:rsidRDefault="004134A9" w:rsidP="004134A9">
            <w:pPr>
              <w:tabs>
                <w:tab w:val="decimal" w:pos="765"/>
              </w:tabs>
              <w:spacing w:line="240" w:lineRule="exact"/>
              <w:rPr>
                <w:rFonts w:ascii="CordiaUPC" w:hAnsi="CordiaUPC" w:cs="CordiaUPC"/>
                <w:sz w:val="26"/>
                <w:szCs w:val="26"/>
              </w:rPr>
            </w:pPr>
            <w:r>
              <w:rPr>
                <w:rFonts w:ascii="CordiaUPC" w:hAnsi="CordiaUPC" w:cs="CordiaUPC"/>
                <w:sz w:val="26"/>
                <w:szCs w:val="26"/>
              </w:rPr>
              <w:t>14,586</w:t>
            </w:r>
          </w:p>
        </w:tc>
        <w:tc>
          <w:tcPr>
            <w:tcW w:w="270" w:type="dxa"/>
          </w:tcPr>
          <w:p w14:paraId="43EAD778" w14:textId="77777777" w:rsidR="004134A9" w:rsidRPr="006A07D4" w:rsidRDefault="004134A9" w:rsidP="004134A9">
            <w:pPr>
              <w:tabs>
                <w:tab w:val="decimal" w:pos="963"/>
              </w:tabs>
              <w:spacing w:line="240" w:lineRule="exact"/>
              <w:rPr>
                <w:rFonts w:ascii="CordiaUPC" w:hAnsi="CordiaUPC" w:cs="CordiaUPC"/>
                <w:sz w:val="26"/>
                <w:szCs w:val="26"/>
              </w:rPr>
            </w:pPr>
          </w:p>
        </w:tc>
        <w:tc>
          <w:tcPr>
            <w:tcW w:w="1260" w:type="dxa"/>
          </w:tcPr>
          <w:p w14:paraId="2358E186" w14:textId="033E6D4C" w:rsidR="004134A9" w:rsidRPr="006A07D4" w:rsidRDefault="004134A9" w:rsidP="004134A9">
            <w:pPr>
              <w:tabs>
                <w:tab w:val="decimal" w:pos="765"/>
              </w:tabs>
              <w:spacing w:line="240" w:lineRule="exact"/>
              <w:rPr>
                <w:rFonts w:ascii="CordiaUPC" w:hAnsi="CordiaUPC" w:cs="CordiaUPC"/>
                <w:sz w:val="26"/>
                <w:szCs w:val="26"/>
              </w:rPr>
            </w:pPr>
            <w:r>
              <w:rPr>
                <w:rFonts w:ascii="CordiaUPC" w:hAnsi="CordiaUPC" w:cs="CordiaUPC"/>
                <w:sz w:val="26"/>
                <w:szCs w:val="26"/>
              </w:rPr>
              <w:t>16,058</w:t>
            </w:r>
          </w:p>
        </w:tc>
      </w:tr>
      <w:tr w:rsidR="004134A9" w:rsidRPr="006A07D4" w14:paraId="58B249E1" w14:textId="77777777" w:rsidTr="00E4524C">
        <w:tc>
          <w:tcPr>
            <w:tcW w:w="4041" w:type="dxa"/>
          </w:tcPr>
          <w:p w14:paraId="16F7C300" w14:textId="77777777" w:rsidR="004134A9" w:rsidRPr="006A07D4" w:rsidRDefault="004134A9" w:rsidP="004134A9">
            <w:pPr>
              <w:spacing w:line="240" w:lineRule="exact"/>
              <w:rPr>
                <w:rFonts w:ascii="CordiaUPC" w:hAnsi="CordiaUPC" w:cs="CordiaUPC"/>
                <w:color w:val="000000"/>
                <w:sz w:val="26"/>
                <w:szCs w:val="26"/>
              </w:rPr>
            </w:pPr>
            <w:r w:rsidRPr="006A07D4">
              <w:rPr>
                <w:rFonts w:ascii="CordiaUPC" w:hAnsi="CordiaUPC" w:cs="CordiaUPC" w:hint="cs"/>
                <w:color w:val="000000"/>
                <w:sz w:val="26"/>
                <w:szCs w:val="26"/>
              </w:rPr>
              <w:t>Property foreclosed under restriction</w:t>
            </w:r>
          </w:p>
        </w:tc>
        <w:tc>
          <w:tcPr>
            <w:tcW w:w="1170" w:type="dxa"/>
            <w:tcBorders>
              <w:bottom w:val="single" w:sz="4" w:space="0" w:color="auto"/>
            </w:tcBorders>
            <w:vAlign w:val="bottom"/>
          </w:tcPr>
          <w:p w14:paraId="3A0096B1" w14:textId="0CF3AC7E" w:rsidR="004134A9" w:rsidRPr="006A07D4" w:rsidRDefault="004134A9" w:rsidP="004134A9">
            <w:pPr>
              <w:tabs>
                <w:tab w:val="decimal" w:pos="885"/>
              </w:tabs>
              <w:spacing w:line="240" w:lineRule="exact"/>
              <w:rPr>
                <w:rFonts w:ascii="CordiaUPC" w:hAnsi="CordiaUPC" w:cs="CordiaUPC"/>
                <w:sz w:val="26"/>
                <w:szCs w:val="26"/>
              </w:rPr>
            </w:pPr>
            <w:r>
              <w:rPr>
                <w:rFonts w:ascii="CordiaUPC" w:hAnsi="CordiaUPC" w:cs="CordiaUPC"/>
                <w:sz w:val="26"/>
                <w:szCs w:val="26"/>
              </w:rPr>
              <w:t>72</w:t>
            </w:r>
          </w:p>
        </w:tc>
        <w:tc>
          <w:tcPr>
            <w:tcW w:w="270" w:type="dxa"/>
          </w:tcPr>
          <w:p w14:paraId="43A1C6EA" w14:textId="77777777" w:rsidR="004134A9" w:rsidRPr="006A07D4" w:rsidRDefault="004134A9" w:rsidP="004134A9">
            <w:pPr>
              <w:spacing w:line="240" w:lineRule="exact"/>
              <w:ind w:right="162"/>
              <w:jc w:val="right"/>
              <w:rPr>
                <w:rFonts w:ascii="CordiaUPC" w:hAnsi="CordiaUPC" w:cs="CordiaUPC"/>
                <w:b/>
                <w:bCs/>
                <w:sz w:val="26"/>
                <w:szCs w:val="26"/>
              </w:rPr>
            </w:pPr>
          </w:p>
        </w:tc>
        <w:tc>
          <w:tcPr>
            <w:tcW w:w="1170" w:type="dxa"/>
            <w:vAlign w:val="bottom"/>
          </w:tcPr>
          <w:p w14:paraId="3058C4D8" w14:textId="0B604865" w:rsidR="004134A9" w:rsidRPr="006A07D4" w:rsidRDefault="004134A9" w:rsidP="004134A9">
            <w:pPr>
              <w:tabs>
                <w:tab w:val="decimal" w:pos="885"/>
              </w:tabs>
              <w:spacing w:line="240" w:lineRule="exact"/>
              <w:rPr>
                <w:rFonts w:ascii="CordiaUPC" w:hAnsi="CordiaUPC" w:cs="CordiaUPC"/>
                <w:sz w:val="26"/>
                <w:szCs w:val="26"/>
              </w:rPr>
            </w:pPr>
            <w:r>
              <w:rPr>
                <w:rFonts w:ascii="CordiaUPC" w:hAnsi="CordiaUPC" w:cs="CordiaUPC"/>
                <w:sz w:val="26"/>
                <w:szCs w:val="26"/>
              </w:rPr>
              <w:t>35</w:t>
            </w:r>
          </w:p>
        </w:tc>
        <w:tc>
          <w:tcPr>
            <w:tcW w:w="270" w:type="dxa"/>
          </w:tcPr>
          <w:p w14:paraId="58845108" w14:textId="77777777" w:rsidR="004134A9" w:rsidRPr="006A07D4" w:rsidRDefault="004134A9" w:rsidP="004134A9">
            <w:pPr>
              <w:tabs>
                <w:tab w:val="decimal" w:pos="963"/>
              </w:tabs>
              <w:spacing w:line="240" w:lineRule="exact"/>
              <w:rPr>
                <w:rFonts w:ascii="CordiaUPC" w:hAnsi="CordiaUPC" w:cs="CordiaUPC"/>
                <w:b/>
                <w:bCs/>
                <w:sz w:val="26"/>
                <w:szCs w:val="26"/>
              </w:rPr>
            </w:pPr>
          </w:p>
        </w:tc>
        <w:tc>
          <w:tcPr>
            <w:tcW w:w="1170" w:type="dxa"/>
            <w:tcBorders>
              <w:bottom w:val="single" w:sz="4" w:space="0" w:color="auto"/>
            </w:tcBorders>
          </w:tcPr>
          <w:p w14:paraId="67259372" w14:textId="07C5EEBC" w:rsidR="004134A9" w:rsidRPr="006A07D4" w:rsidRDefault="004134A9" w:rsidP="004134A9">
            <w:pPr>
              <w:tabs>
                <w:tab w:val="decimal" w:pos="765"/>
              </w:tabs>
              <w:spacing w:line="240" w:lineRule="exact"/>
              <w:rPr>
                <w:rFonts w:ascii="CordiaUPC" w:hAnsi="CordiaUPC" w:cs="CordiaUPC"/>
                <w:sz w:val="26"/>
                <w:szCs w:val="26"/>
              </w:rPr>
            </w:pPr>
            <w:r>
              <w:rPr>
                <w:rFonts w:ascii="CordiaUPC" w:hAnsi="CordiaUPC" w:cs="CordiaUPC"/>
                <w:sz w:val="26"/>
                <w:szCs w:val="26"/>
              </w:rPr>
              <w:t>-</w:t>
            </w:r>
          </w:p>
        </w:tc>
        <w:tc>
          <w:tcPr>
            <w:tcW w:w="270" w:type="dxa"/>
          </w:tcPr>
          <w:p w14:paraId="279659B4" w14:textId="77777777" w:rsidR="004134A9" w:rsidRPr="006A07D4" w:rsidRDefault="004134A9" w:rsidP="004134A9">
            <w:pPr>
              <w:tabs>
                <w:tab w:val="decimal" w:pos="963"/>
              </w:tabs>
              <w:spacing w:line="240" w:lineRule="exact"/>
              <w:rPr>
                <w:rFonts w:ascii="CordiaUPC" w:hAnsi="CordiaUPC" w:cs="CordiaUPC"/>
                <w:b/>
                <w:bCs/>
                <w:sz w:val="26"/>
                <w:szCs w:val="26"/>
              </w:rPr>
            </w:pPr>
          </w:p>
        </w:tc>
        <w:tc>
          <w:tcPr>
            <w:tcW w:w="1260" w:type="dxa"/>
          </w:tcPr>
          <w:p w14:paraId="4DFC0756" w14:textId="595AA628" w:rsidR="004134A9" w:rsidRPr="006A07D4" w:rsidRDefault="004134A9" w:rsidP="004134A9">
            <w:pPr>
              <w:tabs>
                <w:tab w:val="decimal" w:pos="765"/>
              </w:tabs>
              <w:spacing w:line="240" w:lineRule="exact"/>
              <w:rPr>
                <w:rFonts w:ascii="CordiaUPC" w:hAnsi="CordiaUPC" w:cs="CordiaUPC"/>
                <w:sz w:val="26"/>
                <w:szCs w:val="26"/>
              </w:rPr>
            </w:pPr>
            <w:r>
              <w:rPr>
                <w:rFonts w:ascii="CordiaUPC" w:hAnsi="CordiaUPC" w:cs="CordiaUPC"/>
                <w:sz w:val="26"/>
                <w:szCs w:val="26"/>
              </w:rPr>
              <w:t>-</w:t>
            </w:r>
          </w:p>
        </w:tc>
      </w:tr>
      <w:tr w:rsidR="004134A9" w:rsidRPr="006A07D4" w14:paraId="0A3A2A58" w14:textId="77777777" w:rsidTr="00E4524C">
        <w:tc>
          <w:tcPr>
            <w:tcW w:w="4041" w:type="dxa"/>
            <w:hideMark/>
          </w:tcPr>
          <w:p w14:paraId="4AC91C32" w14:textId="77777777" w:rsidR="004134A9" w:rsidRPr="006A07D4" w:rsidRDefault="004134A9" w:rsidP="004134A9">
            <w:pPr>
              <w:spacing w:line="240" w:lineRule="exact"/>
              <w:rPr>
                <w:rFonts w:ascii="CordiaUPC" w:hAnsi="CordiaUPC" w:cs="CordiaUPC"/>
                <w:b/>
                <w:bCs/>
                <w:color w:val="000000"/>
                <w:sz w:val="26"/>
                <w:szCs w:val="26"/>
              </w:rPr>
            </w:pPr>
            <w:r w:rsidRPr="006A07D4">
              <w:rPr>
                <w:rFonts w:ascii="CordiaUPC" w:hAnsi="CordiaUPC" w:cs="CordiaUPC" w:hint="cs"/>
                <w:b/>
                <w:bCs/>
                <w:color w:val="000000"/>
                <w:sz w:val="26"/>
                <w:szCs w:val="26"/>
              </w:rPr>
              <w:t>Total</w:t>
            </w:r>
          </w:p>
        </w:tc>
        <w:tc>
          <w:tcPr>
            <w:tcW w:w="1170" w:type="dxa"/>
            <w:tcBorders>
              <w:top w:val="single" w:sz="4" w:space="0" w:color="auto"/>
              <w:bottom w:val="double" w:sz="4" w:space="0" w:color="auto"/>
            </w:tcBorders>
            <w:vAlign w:val="bottom"/>
          </w:tcPr>
          <w:p w14:paraId="204B93BE" w14:textId="05A540AD" w:rsidR="004134A9" w:rsidRPr="006A07D4" w:rsidRDefault="004134A9" w:rsidP="004134A9">
            <w:pPr>
              <w:tabs>
                <w:tab w:val="decimal" w:pos="885"/>
              </w:tabs>
              <w:spacing w:line="240" w:lineRule="exact"/>
              <w:rPr>
                <w:rFonts w:ascii="CordiaUPC" w:hAnsi="CordiaUPC" w:cs="CordiaUPC"/>
                <w:b/>
                <w:bCs/>
                <w:sz w:val="26"/>
                <w:szCs w:val="26"/>
              </w:rPr>
            </w:pPr>
            <w:r>
              <w:rPr>
                <w:rFonts w:ascii="CordiaUPC" w:hAnsi="CordiaUPC" w:cs="CordiaUPC"/>
                <w:b/>
                <w:bCs/>
                <w:sz w:val="26"/>
                <w:szCs w:val="26"/>
              </w:rPr>
              <w:t>14,666</w:t>
            </w:r>
          </w:p>
        </w:tc>
        <w:tc>
          <w:tcPr>
            <w:tcW w:w="270" w:type="dxa"/>
          </w:tcPr>
          <w:p w14:paraId="0E6F90E1" w14:textId="77777777" w:rsidR="004134A9" w:rsidRPr="006A07D4" w:rsidRDefault="004134A9" w:rsidP="004134A9">
            <w:pPr>
              <w:spacing w:line="240" w:lineRule="exact"/>
              <w:ind w:right="162"/>
              <w:jc w:val="right"/>
              <w:rPr>
                <w:rFonts w:ascii="CordiaUPC" w:hAnsi="CordiaUPC" w:cs="CordiaUPC"/>
                <w:b/>
                <w:bCs/>
                <w:sz w:val="26"/>
                <w:szCs w:val="26"/>
              </w:rPr>
            </w:pPr>
          </w:p>
        </w:tc>
        <w:tc>
          <w:tcPr>
            <w:tcW w:w="1170" w:type="dxa"/>
            <w:tcBorders>
              <w:top w:val="single" w:sz="4" w:space="0" w:color="auto"/>
              <w:bottom w:val="double" w:sz="4" w:space="0" w:color="auto"/>
            </w:tcBorders>
            <w:vAlign w:val="bottom"/>
          </w:tcPr>
          <w:p w14:paraId="6915CBB2" w14:textId="60400016" w:rsidR="004134A9" w:rsidRPr="006A07D4" w:rsidRDefault="004134A9" w:rsidP="004134A9">
            <w:pPr>
              <w:tabs>
                <w:tab w:val="decimal" w:pos="885"/>
              </w:tabs>
              <w:spacing w:line="240" w:lineRule="exact"/>
              <w:rPr>
                <w:rFonts w:ascii="CordiaUPC" w:hAnsi="CordiaUPC" w:cs="CordiaUPC"/>
                <w:b/>
                <w:bCs/>
                <w:sz w:val="26"/>
                <w:szCs w:val="26"/>
              </w:rPr>
            </w:pPr>
            <w:r>
              <w:rPr>
                <w:rFonts w:ascii="CordiaUPC" w:hAnsi="CordiaUPC" w:cs="CordiaUPC"/>
                <w:b/>
                <w:bCs/>
                <w:sz w:val="26"/>
                <w:szCs w:val="26"/>
              </w:rPr>
              <w:t>16,101</w:t>
            </w:r>
          </w:p>
        </w:tc>
        <w:tc>
          <w:tcPr>
            <w:tcW w:w="270" w:type="dxa"/>
          </w:tcPr>
          <w:p w14:paraId="04346234" w14:textId="77777777" w:rsidR="004134A9" w:rsidRPr="006A07D4" w:rsidRDefault="004134A9" w:rsidP="004134A9">
            <w:pPr>
              <w:tabs>
                <w:tab w:val="decimal" w:pos="963"/>
              </w:tabs>
              <w:spacing w:line="240" w:lineRule="exact"/>
              <w:rPr>
                <w:rFonts w:ascii="CordiaUPC" w:hAnsi="CordiaUPC" w:cs="CordiaUPC"/>
                <w:b/>
                <w:bCs/>
                <w:sz w:val="26"/>
                <w:szCs w:val="26"/>
              </w:rPr>
            </w:pPr>
          </w:p>
        </w:tc>
        <w:tc>
          <w:tcPr>
            <w:tcW w:w="1170" w:type="dxa"/>
            <w:tcBorders>
              <w:top w:val="single" w:sz="4" w:space="0" w:color="auto"/>
              <w:bottom w:val="double" w:sz="4" w:space="0" w:color="auto"/>
            </w:tcBorders>
          </w:tcPr>
          <w:p w14:paraId="68A82600" w14:textId="12502AA1" w:rsidR="004134A9" w:rsidRPr="006A07D4" w:rsidRDefault="004134A9" w:rsidP="004134A9">
            <w:pPr>
              <w:tabs>
                <w:tab w:val="decimal" w:pos="765"/>
              </w:tabs>
              <w:spacing w:line="240" w:lineRule="exact"/>
              <w:rPr>
                <w:rFonts w:ascii="CordiaUPC" w:hAnsi="CordiaUPC" w:cs="CordiaUPC"/>
                <w:b/>
                <w:bCs/>
                <w:sz w:val="26"/>
                <w:szCs w:val="26"/>
              </w:rPr>
            </w:pPr>
            <w:r>
              <w:rPr>
                <w:rFonts w:ascii="CordiaUPC" w:hAnsi="CordiaUPC" w:cs="CordiaUPC"/>
                <w:b/>
                <w:bCs/>
                <w:sz w:val="26"/>
                <w:szCs w:val="26"/>
              </w:rPr>
              <w:t>14,586</w:t>
            </w:r>
          </w:p>
        </w:tc>
        <w:tc>
          <w:tcPr>
            <w:tcW w:w="270" w:type="dxa"/>
          </w:tcPr>
          <w:p w14:paraId="15C6C849" w14:textId="77777777" w:rsidR="004134A9" w:rsidRPr="006A07D4" w:rsidRDefault="004134A9" w:rsidP="004134A9">
            <w:pPr>
              <w:tabs>
                <w:tab w:val="decimal" w:pos="963"/>
              </w:tabs>
              <w:spacing w:line="240" w:lineRule="exact"/>
              <w:rPr>
                <w:rFonts w:ascii="CordiaUPC" w:hAnsi="CordiaUPC" w:cs="CordiaUPC"/>
                <w:b/>
                <w:bCs/>
                <w:sz w:val="26"/>
                <w:szCs w:val="26"/>
              </w:rPr>
            </w:pPr>
          </w:p>
        </w:tc>
        <w:tc>
          <w:tcPr>
            <w:tcW w:w="1260" w:type="dxa"/>
            <w:tcBorders>
              <w:top w:val="single" w:sz="4" w:space="0" w:color="auto"/>
              <w:bottom w:val="double" w:sz="4" w:space="0" w:color="auto"/>
            </w:tcBorders>
          </w:tcPr>
          <w:p w14:paraId="05FE5CC8" w14:textId="5735FB1D" w:rsidR="004134A9" w:rsidRPr="006A07D4" w:rsidRDefault="004134A9" w:rsidP="004134A9">
            <w:pPr>
              <w:tabs>
                <w:tab w:val="decimal" w:pos="765"/>
              </w:tabs>
              <w:spacing w:line="240" w:lineRule="exact"/>
              <w:rPr>
                <w:rFonts w:ascii="CordiaUPC" w:hAnsi="CordiaUPC" w:cs="CordiaUPC"/>
                <w:b/>
                <w:bCs/>
                <w:sz w:val="26"/>
                <w:szCs w:val="26"/>
              </w:rPr>
            </w:pPr>
            <w:r>
              <w:rPr>
                <w:rFonts w:ascii="CordiaUPC" w:hAnsi="CordiaUPC" w:cs="CordiaUPC"/>
                <w:b/>
                <w:bCs/>
                <w:sz w:val="26"/>
                <w:szCs w:val="26"/>
              </w:rPr>
              <w:t>16,058</w:t>
            </w:r>
          </w:p>
        </w:tc>
      </w:tr>
    </w:tbl>
    <w:p w14:paraId="74772298" w14:textId="77777777" w:rsidR="00D92842" w:rsidRPr="006A07D4" w:rsidRDefault="00D92842" w:rsidP="006A07D4">
      <w:pPr>
        <w:pStyle w:val="index"/>
        <w:spacing w:after="0" w:line="240" w:lineRule="exact"/>
        <w:ind w:left="562"/>
        <w:rPr>
          <w:rFonts w:ascii="CordiaUPC" w:hAnsi="CordiaUPC" w:cs="CordiaUPC"/>
          <w:i/>
          <w:iCs/>
          <w:sz w:val="26"/>
          <w:szCs w:val="26"/>
        </w:rPr>
      </w:pPr>
    </w:p>
    <w:p w14:paraId="19771D01" w14:textId="75FCB830" w:rsidR="00347268" w:rsidRPr="006A07D4" w:rsidRDefault="00227C59" w:rsidP="006A07D4">
      <w:pPr>
        <w:pStyle w:val="Heading1"/>
        <w:numPr>
          <w:ilvl w:val="0"/>
          <w:numId w:val="0"/>
        </w:numPr>
        <w:spacing w:before="0" w:after="0" w:line="240" w:lineRule="exact"/>
        <w:ind w:left="540" w:hanging="540"/>
        <w:rPr>
          <w:rFonts w:ascii="CordiaUPC" w:hAnsi="CordiaUPC" w:cs="CordiaUPC"/>
          <w:i w:val="0"/>
          <w:iCs/>
          <w:sz w:val="28"/>
          <w:szCs w:val="28"/>
        </w:rPr>
      </w:pPr>
      <w:r w:rsidRPr="006A07D4">
        <w:rPr>
          <w:rFonts w:ascii="CordiaUPC" w:hAnsi="CordiaUPC" w:cs="CordiaUPC" w:hint="cs"/>
          <w:i w:val="0"/>
          <w:iCs/>
          <w:sz w:val="28"/>
          <w:szCs w:val="28"/>
        </w:rPr>
        <w:t>1</w:t>
      </w:r>
      <w:r w:rsidR="00757B25">
        <w:rPr>
          <w:rFonts w:ascii="CordiaUPC" w:hAnsi="CordiaUPC" w:cs="CordiaUPC"/>
          <w:i w:val="0"/>
          <w:iCs/>
          <w:sz w:val="28"/>
          <w:szCs w:val="28"/>
        </w:rPr>
        <w:t>1</w:t>
      </w:r>
      <w:r w:rsidR="00D03188" w:rsidRPr="006A07D4">
        <w:rPr>
          <w:rFonts w:ascii="CordiaUPC" w:hAnsi="CordiaUPC" w:cs="CordiaUPC" w:hint="cs"/>
          <w:i w:val="0"/>
          <w:iCs/>
          <w:sz w:val="28"/>
          <w:szCs w:val="28"/>
        </w:rPr>
        <w:tab/>
      </w:r>
      <w:r w:rsidR="00377931" w:rsidRPr="006A07D4">
        <w:rPr>
          <w:rFonts w:ascii="CordiaUPC" w:hAnsi="CordiaUPC" w:cs="CordiaUPC" w:hint="cs"/>
          <w:i w:val="0"/>
          <w:iCs/>
          <w:sz w:val="28"/>
          <w:szCs w:val="28"/>
        </w:rPr>
        <w:t>Commitment</w:t>
      </w:r>
      <w:r w:rsidR="000F47D4" w:rsidRPr="006A07D4">
        <w:rPr>
          <w:rFonts w:ascii="CordiaUPC" w:hAnsi="CordiaUPC" w:cs="CordiaUPC" w:hint="cs"/>
          <w:i w:val="0"/>
          <w:iCs/>
          <w:sz w:val="28"/>
          <w:szCs w:val="28"/>
        </w:rPr>
        <w:t>s</w:t>
      </w:r>
      <w:r w:rsidR="00377931" w:rsidRPr="006A07D4">
        <w:rPr>
          <w:rFonts w:ascii="CordiaUPC" w:hAnsi="CordiaUPC" w:cs="CordiaUPC" w:hint="cs"/>
          <w:i w:val="0"/>
          <w:iCs/>
          <w:sz w:val="28"/>
          <w:szCs w:val="28"/>
        </w:rPr>
        <w:t xml:space="preserve"> </w:t>
      </w:r>
      <w:r w:rsidR="002F74F0" w:rsidRPr="006A07D4">
        <w:rPr>
          <w:rFonts w:ascii="CordiaUPC" w:hAnsi="CordiaUPC" w:cs="CordiaUPC" w:hint="cs"/>
          <w:i w:val="0"/>
          <w:iCs/>
          <w:sz w:val="28"/>
          <w:szCs w:val="28"/>
        </w:rPr>
        <w:t>and contingent liabilities</w:t>
      </w:r>
    </w:p>
    <w:p w14:paraId="09A0658A" w14:textId="77777777" w:rsidR="00347268" w:rsidRPr="006A07D4" w:rsidRDefault="00347268" w:rsidP="006A07D4">
      <w:pPr>
        <w:pStyle w:val="index"/>
        <w:spacing w:after="0" w:line="240" w:lineRule="exact"/>
        <w:ind w:left="562"/>
        <w:rPr>
          <w:rFonts w:ascii="CordiaUPC" w:hAnsi="CordiaUPC" w:cs="CordiaUPC"/>
          <w:sz w:val="26"/>
          <w:szCs w:val="26"/>
          <w:lang w:val="en-US" w:bidi="th-TH"/>
        </w:rPr>
      </w:pPr>
    </w:p>
    <w:p w14:paraId="69641F1F" w14:textId="6D314AEA" w:rsidR="008E4811" w:rsidRPr="006A07D4" w:rsidRDefault="00227C59" w:rsidP="006A07D4">
      <w:pPr>
        <w:pStyle w:val="index"/>
        <w:spacing w:line="240" w:lineRule="exact"/>
        <w:ind w:left="540" w:hanging="540"/>
        <w:rPr>
          <w:rFonts w:ascii="CordiaUPC" w:hAnsi="CordiaUPC" w:cs="CordiaUPC"/>
          <w:b/>
          <w:bCs/>
          <w:sz w:val="26"/>
          <w:szCs w:val="26"/>
        </w:rPr>
      </w:pPr>
      <w:r w:rsidRPr="006A07D4">
        <w:rPr>
          <w:rFonts w:ascii="CordiaUPC" w:hAnsi="CordiaUPC" w:cs="CordiaUPC" w:hint="cs"/>
          <w:b/>
          <w:bCs/>
          <w:sz w:val="26"/>
          <w:szCs w:val="26"/>
        </w:rPr>
        <w:t>1</w:t>
      </w:r>
      <w:r w:rsidR="00757B25">
        <w:rPr>
          <w:rFonts w:ascii="CordiaUPC" w:hAnsi="CordiaUPC" w:cs="CordiaUPC"/>
          <w:b/>
          <w:bCs/>
          <w:sz w:val="26"/>
          <w:szCs w:val="26"/>
        </w:rPr>
        <w:t>1</w:t>
      </w:r>
      <w:r w:rsidR="007A76BF" w:rsidRPr="006A07D4">
        <w:rPr>
          <w:rFonts w:ascii="CordiaUPC" w:hAnsi="CordiaUPC" w:cs="CordiaUPC" w:hint="cs"/>
          <w:b/>
          <w:bCs/>
          <w:sz w:val="26"/>
          <w:szCs w:val="26"/>
        </w:rPr>
        <w:t>.1</w:t>
      </w:r>
      <w:r w:rsidR="004239F5" w:rsidRPr="006A07D4">
        <w:rPr>
          <w:rFonts w:ascii="CordiaUPC" w:hAnsi="CordiaUPC" w:cs="CordiaUPC" w:hint="cs"/>
          <w:b/>
          <w:bCs/>
          <w:sz w:val="26"/>
          <w:szCs w:val="26"/>
        </w:rPr>
        <w:tab/>
      </w:r>
      <w:r w:rsidR="008E4811" w:rsidRPr="006A07D4">
        <w:rPr>
          <w:rFonts w:ascii="CordiaUPC" w:hAnsi="CordiaUPC" w:cs="CordiaUPC" w:hint="cs"/>
          <w:b/>
          <w:bCs/>
          <w:sz w:val="26"/>
          <w:szCs w:val="26"/>
        </w:rPr>
        <w:t>Commitment</w:t>
      </w:r>
      <w:r w:rsidR="000F47D4" w:rsidRPr="006A07D4">
        <w:rPr>
          <w:rFonts w:ascii="CordiaUPC" w:hAnsi="CordiaUPC" w:cs="CordiaUPC" w:hint="cs"/>
          <w:b/>
          <w:bCs/>
          <w:sz w:val="26"/>
          <w:szCs w:val="26"/>
        </w:rPr>
        <w:t>s</w:t>
      </w:r>
    </w:p>
    <w:p w14:paraId="410AC6BF" w14:textId="77777777" w:rsidR="003D4C45" w:rsidRPr="006A07D4" w:rsidRDefault="003D4C45" w:rsidP="006A07D4">
      <w:pPr>
        <w:pStyle w:val="index"/>
        <w:spacing w:after="0" w:line="240" w:lineRule="exact"/>
        <w:ind w:left="562"/>
        <w:rPr>
          <w:rFonts w:ascii="CordiaUPC" w:hAnsi="CordiaUPC" w:cs="CordiaUPC"/>
          <w:sz w:val="26"/>
          <w:szCs w:val="26"/>
        </w:rPr>
      </w:pPr>
    </w:p>
    <w:tbl>
      <w:tblPr>
        <w:tblW w:w="9294" w:type="dxa"/>
        <w:tblInd w:w="468" w:type="dxa"/>
        <w:tblLayout w:type="fixed"/>
        <w:tblLook w:val="00A0" w:firstRow="1" w:lastRow="0" w:firstColumn="1" w:lastColumn="0" w:noHBand="0" w:noVBand="0"/>
      </w:tblPr>
      <w:tblGrid>
        <w:gridCol w:w="3402"/>
        <w:gridCol w:w="1296"/>
        <w:gridCol w:w="236"/>
        <w:gridCol w:w="1296"/>
        <w:gridCol w:w="236"/>
        <w:gridCol w:w="1296"/>
        <w:gridCol w:w="236"/>
        <w:gridCol w:w="1296"/>
      </w:tblGrid>
      <w:tr w:rsidR="007104FE" w:rsidRPr="006A07D4" w14:paraId="0B4CF348" w14:textId="77777777" w:rsidTr="00976CEA">
        <w:tc>
          <w:tcPr>
            <w:tcW w:w="3402" w:type="dxa"/>
          </w:tcPr>
          <w:p w14:paraId="55776919" w14:textId="77777777" w:rsidR="007104FE" w:rsidRPr="006A07D4" w:rsidRDefault="007104FE" w:rsidP="006A07D4">
            <w:pPr>
              <w:spacing w:line="240" w:lineRule="exact"/>
              <w:ind w:left="180" w:right="-104" w:hanging="180"/>
              <w:rPr>
                <w:rFonts w:ascii="CordiaUPC" w:hAnsi="CordiaUPC" w:cs="CordiaUPC"/>
                <w:b/>
                <w:bCs/>
                <w:sz w:val="26"/>
                <w:szCs w:val="26"/>
                <w:lang w:bidi="th-TH"/>
              </w:rPr>
            </w:pPr>
          </w:p>
        </w:tc>
        <w:tc>
          <w:tcPr>
            <w:tcW w:w="2828" w:type="dxa"/>
            <w:gridSpan w:val="3"/>
            <w:vAlign w:val="bottom"/>
          </w:tcPr>
          <w:p w14:paraId="6107CA82" w14:textId="77777777" w:rsidR="007104FE" w:rsidRPr="006A07D4" w:rsidRDefault="007104FE" w:rsidP="006A07D4">
            <w:pPr>
              <w:spacing w:line="240" w:lineRule="exact"/>
              <w:ind w:left="-108" w:right="-108"/>
              <w:jc w:val="center"/>
              <w:rPr>
                <w:rFonts w:ascii="CordiaUPC" w:hAnsi="CordiaUPC" w:cs="CordiaUPC"/>
                <w:sz w:val="26"/>
                <w:szCs w:val="26"/>
              </w:rPr>
            </w:pPr>
            <w:r w:rsidRPr="006A07D4">
              <w:rPr>
                <w:rFonts w:ascii="CordiaUPC" w:hAnsi="CordiaUPC" w:cs="CordiaUPC" w:hint="cs"/>
                <w:b/>
                <w:bCs/>
                <w:sz w:val="26"/>
                <w:szCs w:val="26"/>
              </w:rPr>
              <w:t>Consolidated</w:t>
            </w:r>
          </w:p>
        </w:tc>
        <w:tc>
          <w:tcPr>
            <w:tcW w:w="236" w:type="dxa"/>
          </w:tcPr>
          <w:p w14:paraId="02F0C2AF" w14:textId="77777777" w:rsidR="007104FE" w:rsidRPr="006A07D4" w:rsidRDefault="007104FE" w:rsidP="006A07D4">
            <w:pPr>
              <w:spacing w:line="240" w:lineRule="exact"/>
              <w:ind w:left="-108" w:right="-108"/>
              <w:jc w:val="center"/>
              <w:rPr>
                <w:rFonts w:ascii="CordiaUPC" w:hAnsi="CordiaUPC" w:cs="CordiaUPC"/>
                <w:sz w:val="26"/>
                <w:szCs w:val="26"/>
              </w:rPr>
            </w:pPr>
          </w:p>
        </w:tc>
        <w:tc>
          <w:tcPr>
            <w:tcW w:w="2828" w:type="dxa"/>
            <w:gridSpan w:val="3"/>
            <w:vAlign w:val="bottom"/>
          </w:tcPr>
          <w:p w14:paraId="696964CD" w14:textId="77777777" w:rsidR="007104FE" w:rsidRPr="006A07D4" w:rsidRDefault="007104FE" w:rsidP="006A07D4">
            <w:pPr>
              <w:spacing w:line="240" w:lineRule="exact"/>
              <w:ind w:left="-108" w:right="-108"/>
              <w:jc w:val="center"/>
              <w:rPr>
                <w:rFonts w:ascii="CordiaUPC" w:hAnsi="CordiaUPC" w:cs="CordiaUPC"/>
                <w:sz w:val="26"/>
                <w:szCs w:val="26"/>
              </w:rPr>
            </w:pPr>
            <w:r w:rsidRPr="006A07D4">
              <w:rPr>
                <w:rFonts w:ascii="CordiaUPC" w:hAnsi="CordiaUPC" w:cs="CordiaUPC" w:hint="cs"/>
                <w:b/>
                <w:bCs/>
                <w:sz w:val="26"/>
                <w:szCs w:val="26"/>
              </w:rPr>
              <w:t>Bank only</w:t>
            </w:r>
          </w:p>
        </w:tc>
      </w:tr>
      <w:tr w:rsidR="006A07D4" w:rsidRPr="006A07D4" w14:paraId="3FCB0BEB" w14:textId="77777777" w:rsidTr="00976CEA">
        <w:tc>
          <w:tcPr>
            <w:tcW w:w="3402" w:type="dxa"/>
          </w:tcPr>
          <w:p w14:paraId="221DBD5E" w14:textId="77777777" w:rsidR="006A07D4" w:rsidRPr="006A07D4" w:rsidRDefault="006A07D4" w:rsidP="006A07D4">
            <w:pPr>
              <w:spacing w:line="240" w:lineRule="exact"/>
              <w:ind w:left="180" w:right="-104" w:hanging="180"/>
              <w:rPr>
                <w:rFonts w:ascii="CordiaUPC" w:hAnsi="CordiaUPC" w:cs="CordiaUPC"/>
                <w:b/>
                <w:bCs/>
                <w:sz w:val="26"/>
                <w:szCs w:val="26"/>
                <w:lang w:bidi="th-TH"/>
              </w:rPr>
            </w:pPr>
          </w:p>
        </w:tc>
        <w:tc>
          <w:tcPr>
            <w:tcW w:w="1296" w:type="dxa"/>
            <w:vAlign w:val="bottom"/>
          </w:tcPr>
          <w:p w14:paraId="69F67911" w14:textId="633FAA0C" w:rsidR="006A07D4" w:rsidRPr="006A07D4" w:rsidRDefault="006A07D4" w:rsidP="006A07D4">
            <w:pPr>
              <w:spacing w:line="240" w:lineRule="exact"/>
              <w:ind w:left="-108" w:right="-108"/>
              <w:jc w:val="center"/>
              <w:rPr>
                <w:rFonts w:ascii="CordiaUPC" w:hAnsi="CordiaUPC" w:cs="CordiaUPC"/>
                <w:sz w:val="26"/>
                <w:szCs w:val="26"/>
              </w:rPr>
            </w:pPr>
            <w:r w:rsidRPr="002B0AAC">
              <w:rPr>
                <w:rFonts w:ascii="CordiaUPC" w:hAnsi="CordiaUPC" w:cs="CordiaUPC" w:hint="cs"/>
                <w:sz w:val="26"/>
                <w:szCs w:val="26"/>
                <w:lang w:val="en-US"/>
              </w:rPr>
              <w:t>3</w:t>
            </w:r>
            <w:r>
              <w:rPr>
                <w:rFonts w:ascii="CordiaUPC" w:hAnsi="CordiaUPC" w:cs="CordiaUPC"/>
                <w:sz w:val="26"/>
                <w:szCs w:val="26"/>
                <w:lang w:val="en-US"/>
              </w:rPr>
              <w:t>1</w:t>
            </w:r>
            <w:r w:rsidRPr="002B0AAC">
              <w:rPr>
                <w:rFonts w:ascii="CordiaUPC" w:hAnsi="CordiaUPC" w:cs="CordiaUPC" w:hint="cs"/>
                <w:sz w:val="26"/>
                <w:szCs w:val="26"/>
                <w:lang w:val="en-US"/>
              </w:rPr>
              <w:t xml:space="preserve"> </w:t>
            </w:r>
            <w:r>
              <w:rPr>
                <w:rFonts w:ascii="CordiaUPC" w:hAnsi="CordiaUPC" w:cs="CordiaUPC"/>
                <w:sz w:val="26"/>
                <w:szCs w:val="26"/>
                <w:lang w:val="en-US"/>
              </w:rPr>
              <w:t>March</w:t>
            </w:r>
          </w:p>
        </w:tc>
        <w:tc>
          <w:tcPr>
            <w:tcW w:w="236" w:type="dxa"/>
          </w:tcPr>
          <w:p w14:paraId="2F8F6AAD" w14:textId="77777777" w:rsidR="006A07D4" w:rsidRPr="006A07D4" w:rsidRDefault="006A07D4" w:rsidP="006A07D4">
            <w:pPr>
              <w:spacing w:line="240" w:lineRule="exact"/>
              <w:ind w:left="-108" w:right="-108"/>
              <w:rPr>
                <w:rFonts w:ascii="CordiaUPC" w:hAnsi="CordiaUPC" w:cs="CordiaUPC"/>
                <w:sz w:val="26"/>
                <w:szCs w:val="26"/>
                <w:rtl/>
                <w:cs/>
              </w:rPr>
            </w:pPr>
          </w:p>
        </w:tc>
        <w:tc>
          <w:tcPr>
            <w:tcW w:w="1296" w:type="dxa"/>
          </w:tcPr>
          <w:p w14:paraId="2BFC3F19" w14:textId="60275716" w:rsidR="006A07D4" w:rsidRPr="006A07D4" w:rsidRDefault="006A07D4" w:rsidP="006A07D4">
            <w:pPr>
              <w:spacing w:line="240" w:lineRule="exact"/>
              <w:ind w:left="-108" w:right="-108"/>
              <w:jc w:val="center"/>
              <w:rPr>
                <w:rFonts w:ascii="CordiaUPC" w:hAnsi="CordiaUPC" w:cs="CordiaUPC"/>
                <w:sz w:val="26"/>
                <w:szCs w:val="26"/>
              </w:rPr>
            </w:pPr>
            <w:r w:rsidRPr="006A07D4">
              <w:rPr>
                <w:rFonts w:ascii="CordiaUPC" w:hAnsi="CordiaUPC" w:cs="CordiaUPC" w:hint="cs"/>
                <w:sz w:val="26"/>
                <w:szCs w:val="26"/>
              </w:rPr>
              <w:t>31 December</w:t>
            </w:r>
          </w:p>
        </w:tc>
        <w:tc>
          <w:tcPr>
            <w:tcW w:w="236" w:type="dxa"/>
          </w:tcPr>
          <w:p w14:paraId="070D6A2B" w14:textId="77777777" w:rsidR="006A07D4" w:rsidRPr="006A07D4" w:rsidRDefault="006A07D4" w:rsidP="006A07D4">
            <w:pPr>
              <w:spacing w:line="240" w:lineRule="exact"/>
              <w:ind w:left="-108" w:right="-108"/>
              <w:jc w:val="center"/>
              <w:rPr>
                <w:rFonts w:ascii="CordiaUPC" w:hAnsi="CordiaUPC" w:cs="CordiaUPC"/>
                <w:sz w:val="26"/>
                <w:szCs w:val="26"/>
              </w:rPr>
            </w:pPr>
          </w:p>
        </w:tc>
        <w:tc>
          <w:tcPr>
            <w:tcW w:w="1296" w:type="dxa"/>
            <w:vAlign w:val="bottom"/>
          </w:tcPr>
          <w:p w14:paraId="28AE9D0F" w14:textId="491C57C0" w:rsidR="006A07D4" w:rsidRPr="006A07D4" w:rsidRDefault="006A07D4" w:rsidP="006A07D4">
            <w:pPr>
              <w:spacing w:line="240" w:lineRule="exact"/>
              <w:ind w:left="-108" w:right="-108"/>
              <w:jc w:val="center"/>
              <w:rPr>
                <w:rFonts w:ascii="CordiaUPC" w:hAnsi="CordiaUPC" w:cs="CordiaUPC"/>
                <w:sz w:val="26"/>
                <w:szCs w:val="26"/>
              </w:rPr>
            </w:pPr>
            <w:r w:rsidRPr="002B0AAC">
              <w:rPr>
                <w:rFonts w:ascii="CordiaUPC" w:hAnsi="CordiaUPC" w:cs="CordiaUPC" w:hint="cs"/>
                <w:sz w:val="26"/>
                <w:szCs w:val="26"/>
                <w:lang w:val="en-US"/>
              </w:rPr>
              <w:t>3</w:t>
            </w:r>
            <w:r>
              <w:rPr>
                <w:rFonts w:ascii="CordiaUPC" w:hAnsi="CordiaUPC" w:cs="CordiaUPC"/>
                <w:sz w:val="26"/>
                <w:szCs w:val="26"/>
                <w:lang w:val="en-US"/>
              </w:rPr>
              <w:t>1</w:t>
            </w:r>
            <w:r w:rsidRPr="002B0AAC">
              <w:rPr>
                <w:rFonts w:ascii="CordiaUPC" w:hAnsi="CordiaUPC" w:cs="CordiaUPC" w:hint="cs"/>
                <w:sz w:val="26"/>
                <w:szCs w:val="26"/>
                <w:lang w:val="en-US"/>
              </w:rPr>
              <w:t xml:space="preserve"> </w:t>
            </w:r>
            <w:r>
              <w:rPr>
                <w:rFonts w:ascii="CordiaUPC" w:hAnsi="CordiaUPC" w:cs="CordiaUPC"/>
                <w:sz w:val="26"/>
                <w:szCs w:val="26"/>
                <w:lang w:val="en-US"/>
              </w:rPr>
              <w:t>March</w:t>
            </w:r>
          </w:p>
        </w:tc>
        <w:tc>
          <w:tcPr>
            <w:tcW w:w="236" w:type="dxa"/>
          </w:tcPr>
          <w:p w14:paraId="4DCC0D15" w14:textId="77777777" w:rsidR="006A07D4" w:rsidRPr="006A07D4" w:rsidRDefault="006A07D4" w:rsidP="006A07D4">
            <w:pPr>
              <w:spacing w:line="240" w:lineRule="exact"/>
              <w:ind w:left="-108" w:right="-108"/>
              <w:rPr>
                <w:rFonts w:ascii="CordiaUPC" w:hAnsi="CordiaUPC" w:cs="CordiaUPC"/>
                <w:sz w:val="26"/>
                <w:szCs w:val="26"/>
                <w:rtl/>
                <w:cs/>
              </w:rPr>
            </w:pPr>
          </w:p>
        </w:tc>
        <w:tc>
          <w:tcPr>
            <w:tcW w:w="1296" w:type="dxa"/>
          </w:tcPr>
          <w:p w14:paraId="281EC728" w14:textId="60F34012" w:rsidR="006A07D4" w:rsidRPr="006A07D4" w:rsidRDefault="006A07D4" w:rsidP="006A07D4">
            <w:pPr>
              <w:spacing w:line="240" w:lineRule="exact"/>
              <w:ind w:left="-108" w:right="-108"/>
              <w:jc w:val="center"/>
              <w:rPr>
                <w:rFonts w:ascii="CordiaUPC" w:hAnsi="CordiaUPC" w:cs="CordiaUPC"/>
                <w:sz w:val="26"/>
                <w:szCs w:val="26"/>
              </w:rPr>
            </w:pPr>
            <w:r w:rsidRPr="006A07D4">
              <w:rPr>
                <w:rFonts w:ascii="CordiaUPC" w:hAnsi="CordiaUPC" w:cs="CordiaUPC" w:hint="cs"/>
                <w:sz w:val="26"/>
                <w:szCs w:val="26"/>
              </w:rPr>
              <w:t>31 December</w:t>
            </w:r>
          </w:p>
        </w:tc>
      </w:tr>
      <w:tr w:rsidR="006A07D4" w:rsidRPr="006A07D4" w14:paraId="4CE70142" w14:textId="77777777" w:rsidTr="00976CEA">
        <w:tc>
          <w:tcPr>
            <w:tcW w:w="3402" w:type="dxa"/>
          </w:tcPr>
          <w:p w14:paraId="6B950DA9" w14:textId="77777777" w:rsidR="006A07D4" w:rsidRPr="006A07D4" w:rsidRDefault="006A07D4" w:rsidP="006A07D4">
            <w:pPr>
              <w:spacing w:line="240" w:lineRule="exact"/>
              <w:ind w:left="180" w:right="-104" w:hanging="180"/>
              <w:rPr>
                <w:rFonts w:ascii="CordiaUPC" w:hAnsi="CordiaUPC" w:cs="CordiaUPC"/>
                <w:b/>
                <w:bCs/>
                <w:sz w:val="26"/>
                <w:szCs w:val="26"/>
                <w:lang w:bidi="th-TH"/>
              </w:rPr>
            </w:pPr>
          </w:p>
        </w:tc>
        <w:tc>
          <w:tcPr>
            <w:tcW w:w="1296" w:type="dxa"/>
            <w:vAlign w:val="bottom"/>
          </w:tcPr>
          <w:p w14:paraId="5039FDAF" w14:textId="38C59D5C" w:rsidR="006A07D4" w:rsidRPr="006A07D4" w:rsidRDefault="006A07D4" w:rsidP="006A07D4">
            <w:pPr>
              <w:spacing w:line="240" w:lineRule="exact"/>
              <w:ind w:left="-108" w:right="-108"/>
              <w:jc w:val="center"/>
              <w:rPr>
                <w:rFonts w:ascii="CordiaUPC" w:hAnsi="CordiaUPC" w:cs="CordiaUPC"/>
                <w:sz w:val="26"/>
                <w:szCs w:val="26"/>
              </w:rPr>
            </w:pPr>
            <w:r w:rsidRPr="006A07D4">
              <w:rPr>
                <w:rFonts w:ascii="CordiaUPC" w:hAnsi="CordiaUPC" w:cs="CordiaUPC" w:hint="cs"/>
                <w:sz w:val="26"/>
                <w:szCs w:val="26"/>
              </w:rPr>
              <w:t>202</w:t>
            </w:r>
            <w:r>
              <w:rPr>
                <w:rFonts w:ascii="CordiaUPC" w:hAnsi="CordiaUPC" w:cs="CordiaUPC"/>
                <w:sz w:val="26"/>
                <w:szCs w:val="26"/>
              </w:rPr>
              <w:t>1</w:t>
            </w:r>
          </w:p>
        </w:tc>
        <w:tc>
          <w:tcPr>
            <w:tcW w:w="236" w:type="dxa"/>
          </w:tcPr>
          <w:p w14:paraId="5BC614FD" w14:textId="77777777" w:rsidR="006A07D4" w:rsidRPr="006A07D4" w:rsidRDefault="006A07D4" w:rsidP="006A07D4">
            <w:pPr>
              <w:spacing w:line="240" w:lineRule="exact"/>
              <w:ind w:left="-108" w:right="-108"/>
              <w:rPr>
                <w:rFonts w:ascii="CordiaUPC" w:hAnsi="CordiaUPC" w:cs="CordiaUPC"/>
                <w:sz w:val="26"/>
                <w:szCs w:val="26"/>
                <w:rtl/>
                <w:cs/>
              </w:rPr>
            </w:pPr>
          </w:p>
        </w:tc>
        <w:tc>
          <w:tcPr>
            <w:tcW w:w="1296" w:type="dxa"/>
          </w:tcPr>
          <w:p w14:paraId="592015C2" w14:textId="041B4B9A" w:rsidR="006A07D4" w:rsidRPr="006A07D4" w:rsidRDefault="006A07D4" w:rsidP="006A07D4">
            <w:pPr>
              <w:spacing w:line="240" w:lineRule="exact"/>
              <w:ind w:left="-108" w:right="-108"/>
              <w:jc w:val="center"/>
              <w:rPr>
                <w:rFonts w:ascii="CordiaUPC" w:hAnsi="CordiaUPC" w:cs="CordiaUPC"/>
                <w:sz w:val="26"/>
                <w:szCs w:val="26"/>
              </w:rPr>
            </w:pPr>
            <w:r w:rsidRPr="006A07D4">
              <w:rPr>
                <w:rFonts w:ascii="CordiaUPC" w:hAnsi="CordiaUPC" w:cs="CordiaUPC" w:hint="cs"/>
                <w:sz w:val="26"/>
                <w:szCs w:val="26"/>
              </w:rPr>
              <w:t>20</w:t>
            </w:r>
            <w:r>
              <w:rPr>
                <w:rFonts w:ascii="CordiaUPC" w:hAnsi="CordiaUPC" w:cs="CordiaUPC"/>
                <w:sz w:val="26"/>
                <w:szCs w:val="26"/>
              </w:rPr>
              <w:t>20</w:t>
            </w:r>
          </w:p>
        </w:tc>
        <w:tc>
          <w:tcPr>
            <w:tcW w:w="236" w:type="dxa"/>
          </w:tcPr>
          <w:p w14:paraId="3EEFAA3D" w14:textId="77777777" w:rsidR="006A07D4" w:rsidRPr="006A07D4" w:rsidRDefault="006A07D4" w:rsidP="006A07D4">
            <w:pPr>
              <w:spacing w:line="240" w:lineRule="exact"/>
              <w:ind w:left="-108" w:right="-108"/>
              <w:jc w:val="center"/>
              <w:rPr>
                <w:rFonts w:ascii="CordiaUPC" w:hAnsi="CordiaUPC" w:cs="CordiaUPC"/>
                <w:sz w:val="26"/>
                <w:szCs w:val="26"/>
              </w:rPr>
            </w:pPr>
          </w:p>
        </w:tc>
        <w:tc>
          <w:tcPr>
            <w:tcW w:w="1296" w:type="dxa"/>
            <w:vAlign w:val="bottom"/>
          </w:tcPr>
          <w:p w14:paraId="0B62BC2E" w14:textId="19960461" w:rsidR="006A07D4" w:rsidRPr="006A07D4" w:rsidRDefault="006A07D4" w:rsidP="006A07D4">
            <w:pPr>
              <w:spacing w:line="240" w:lineRule="exact"/>
              <w:ind w:left="-108" w:right="-108"/>
              <w:jc w:val="center"/>
              <w:rPr>
                <w:rFonts w:ascii="CordiaUPC" w:hAnsi="CordiaUPC" w:cs="CordiaUPC"/>
                <w:sz w:val="26"/>
                <w:szCs w:val="26"/>
              </w:rPr>
            </w:pPr>
            <w:r w:rsidRPr="006A07D4">
              <w:rPr>
                <w:rFonts w:ascii="CordiaUPC" w:hAnsi="CordiaUPC" w:cs="CordiaUPC" w:hint="cs"/>
                <w:sz w:val="26"/>
                <w:szCs w:val="26"/>
              </w:rPr>
              <w:t>202</w:t>
            </w:r>
            <w:r>
              <w:rPr>
                <w:rFonts w:ascii="CordiaUPC" w:hAnsi="CordiaUPC" w:cs="CordiaUPC"/>
                <w:sz w:val="26"/>
                <w:szCs w:val="26"/>
              </w:rPr>
              <w:t>1</w:t>
            </w:r>
          </w:p>
        </w:tc>
        <w:tc>
          <w:tcPr>
            <w:tcW w:w="236" w:type="dxa"/>
          </w:tcPr>
          <w:p w14:paraId="65D9F844" w14:textId="77777777" w:rsidR="006A07D4" w:rsidRPr="006A07D4" w:rsidRDefault="006A07D4" w:rsidP="006A07D4">
            <w:pPr>
              <w:spacing w:line="240" w:lineRule="exact"/>
              <w:ind w:left="-108" w:right="-108"/>
              <w:rPr>
                <w:rFonts w:ascii="CordiaUPC" w:hAnsi="CordiaUPC" w:cs="CordiaUPC"/>
                <w:sz w:val="26"/>
                <w:szCs w:val="26"/>
                <w:rtl/>
                <w:cs/>
              </w:rPr>
            </w:pPr>
          </w:p>
        </w:tc>
        <w:tc>
          <w:tcPr>
            <w:tcW w:w="1296" w:type="dxa"/>
          </w:tcPr>
          <w:p w14:paraId="76163472" w14:textId="51A9BA0D" w:rsidR="006A07D4" w:rsidRPr="006A07D4" w:rsidRDefault="006A07D4" w:rsidP="006A07D4">
            <w:pPr>
              <w:spacing w:line="240" w:lineRule="exact"/>
              <w:ind w:left="-108" w:right="-108"/>
              <w:jc w:val="center"/>
              <w:rPr>
                <w:rFonts w:ascii="CordiaUPC" w:hAnsi="CordiaUPC" w:cs="CordiaUPC"/>
                <w:sz w:val="26"/>
                <w:szCs w:val="26"/>
              </w:rPr>
            </w:pPr>
            <w:r w:rsidRPr="006A07D4">
              <w:rPr>
                <w:rFonts w:ascii="CordiaUPC" w:hAnsi="CordiaUPC" w:cs="CordiaUPC" w:hint="cs"/>
                <w:sz w:val="26"/>
                <w:szCs w:val="26"/>
              </w:rPr>
              <w:t>20</w:t>
            </w:r>
            <w:r>
              <w:rPr>
                <w:rFonts w:ascii="CordiaUPC" w:hAnsi="CordiaUPC" w:cs="CordiaUPC"/>
                <w:sz w:val="26"/>
                <w:szCs w:val="26"/>
              </w:rPr>
              <w:t>20</w:t>
            </w:r>
          </w:p>
        </w:tc>
      </w:tr>
      <w:tr w:rsidR="00976CEA" w:rsidRPr="006A07D4" w14:paraId="2D9BEA43" w14:textId="77777777" w:rsidTr="00976CEA">
        <w:tc>
          <w:tcPr>
            <w:tcW w:w="3402" w:type="dxa"/>
          </w:tcPr>
          <w:p w14:paraId="552826F4" w14:textId="77777777" w:rsidR="00976CEA" w:rsidRPr="006A07D4" w:rsidRDefault="00976CEA" w:rsidP="006A07D4">
            <w:pPr>
              <w:spacing w:line="240" w:lineRule="exact"/>
              <w:ind w:right="-104"/>
              <w:rPr>
                <w:rFonts w:ascii="CordiaUPC" w:hAnsi="CordiaUPC" w:cs="CordiaUPC"/>
                <w:sz w:val="26"/>
                <w:szCs w:val="26"/>
                <w:lang w:eastAsia="th-TH"/>
              </w:rPr>
            </w:pPr>
          </w:p>
        </w:tc>
        <w:tc>
          <w:tcPr>
            <w:tcW w:w="5892" w:type="dxa"/>
            <w:gridSpan w:val="7"/>
            <w:vAlign w:val="bottom"/>
          </w:tcPr>
          <w:p w14:paraId="006B40A7" w14:textId="77777777" w:rsidR="00976CEA" w:rsidRPr="006A07D4" w:rsidRDefault="00976CEA" w:rsidP="006A07D4">
            <w:pPr>
              <w:tabs>
                <w:tab w:val="decimal" w:pos="885"/>
              </w:tabs>
              <w:spacing w:line="240" w:lineRule="exact"/>
              <w:ind w:left="-103" w:right="-76"/>
              <w:jc w:val="center"/>
              <w:rPr>
                <w:rFonts w:ascii="CordiaUPC" w:hAnsi="CordiaUPC" w:cs="CordiaUPC"/>
                <w:sz w:val="26"/>
                <w:szCs w:val="26"/>
              </w:rPr>
            </w:pPr>
            <w:r w:rsidRPr="006A07D4">
              <w:rPr>
                <w:rFonts w:ascii="CordiaUPC" w:hAnsi="CordiaUPC" w:cs="CordiaUPC" w:hint="cs"/>
                <w:i/>
                <w:iCs/>
                <w:sz w:val="26"/>
                <w:szCs w:val="26"/>
              </w:rPr>
              <w:t>(in million Baht)</w:t>
            </w:r>
          </w:p>
        </w:tc>
      </w:tr>
      <w:tr w:rsidR="00775D28" w:rsidRPr="006A07D4" w14:paraId="758FABCD" w14:textId="77777777" w:rsidTr="00B06D7B">
        <w:tc>
          <w:tcPr>
            <w:tcW w:w="3402" w:type="dxa"/>
          </w:tcPr>
          <w:p w14:paraId="5176CA88" w14:textId="4B7D4EBF" w:rsidR="00775D28" w:rsidRPr="006A07D4" w:rsidRDefault="00775D28" w:rsidP="00775D28">
            <w:pPr>
              <w:spacing w:line="240" w:lineRule="exact"/>
              <w:ind w:right="-104"/>
              <w:rPr>
                <w:rFonts w:ascii="CordiaUPC" w:hAnsi="CordiaUPC" w:cs="CordiaUPC"/>
                <w:color w:val="000000"/>
                <w:sz w:val="26"/>
                <w:szCs w:val="26"/>
              </w:rPr>
            </w:pPr>
            <w:r w:rsidRPr="006A07D4">
              <w:rPr>
                <w:rFonts w:ascii="CordiaUPC" w:hAnsi="CordiaUPC" w:cs="CordiaUPC" w:hint="cs"/>
                <w:sz w:val="26"/>
                <w:szCs w:val="26"/>
                <w:lang w:eastAsia="th-TH"/>
              </w:rPr>
              <w:t xml:space="preserve">Avals to bills </w:t>
            </w:r>
          </w:p>
        </w:tc>
        <w:tc>
          <w:tcPr>
            <w:tcW w:w="1296" w:type="dxa"/>
            <w:shd w:val="clear" w:color="auto" w:fill="auto"/>
            <w:vAlign w:val="bottom"/>
          </w:tcPr>
          <w:p w14:paraId="55449F9B" w14:textId="3D9433FF" w:rsidR="00775D28" w:rsidRPr="006A07D4" w:rsidRDefault="00775D28" w:rsidP="00775D28">
            <w:pPr>
              <w:tabs>
                <w:tab w:val="decimal" w:pos="968"/>
              </w:tabs>
              <w:spacing w:line="240" w:lineRule="exact"/>
              <w:ind w:left="-103" w:right="-76"/>
              <w:rPr>
                <w:rFonts w:ascii="CordiaUPC" w:hAnsi="CordiaUPC" w:cs="CordiaUPC"/>
                <w:sz w:val="26"/>
                <w:szCs w:val="26"/>
              </w:rPr>
            </w:pPr>
            <w:r>
              <w:rPr>
                <w:rFonts w:ascii="CordiaUPC" w:hAnsi="CordiaUPC" w:cs="CordiaUPC"/>
                <w:sz w:val="26"/>
                <w:szCs w:val="26"/>
              </w:rPr>
              <w:t>231</w:t>
            </w:r>
          </w:p>
        </w:tc>
        <w:tc>
          <w:tcPr>
            <w:tcW w:w="236" w:type="dxa"/>
            <w:vAlign w:val="bottom"/>
          </w:tcPr>
          <w:p w14:paraId="44ABD786" w14:textId="77777777" w:rsidR="00775D28" w:rsidRPr="006A07D4" w:rsidRDefault="00775D28" w:rsidP="00775D28">
            <w:pPr>
              <w:spacing w:line="240" w:lineRule="exact"/>
              <w:ind w:right="162"/>
              <w:jc w:val="right"/>
              <w:rPr>
                <w:rFonts w:ascii="CordiaUPC" w:hAnsi="CordiaUPC" w:cs="CordiaUPC"/>
                <w:sz w:val="26"/>
                <w:szCs w:val="26"/>
              </w:rPr>
            </w:pPr>
          </w:p>
        </w:tc>
        <w:tc>
          <w:tcPr>
            <w:tcW w:w="1296" w:type="dxa"/>
            <w:shd w:val="clear" w:color="auto" w:fill="auto"/>
            <w:vAlign w:val="bottom"/>
          </w:tcPr>
          <w:p w14:paraId="0F77FDD5" w14:textId="1A0D8429" w:rsidR="00775D28" w:rsidRPr="006A07D4" w:rsidRDefault="00775D28" w:rsidP="00775D28">
            <w:pPr>
              <w:tabs>
                <w:tab w:val="decimal" w:pos="971"/>
              </w:tabs>
              <w:spacing w:line="240" w:lineRule="exact"/>
              <w:ind w:left="-103" w:right="-76"/>
              <w:rPr>
                <w:rFonts w:ascii="CordiaUPC" w:hAnsi="CordiaUPC" w:cs="CordiaUPC"/>
                <w:sz w:val="26"/>
                <w:szCs w:val="26"/>
              </w:rPr>
            </w:pPr>
            <w:r>
              <w:rPr>
                <w:rFonts w:ascii="CordiaUPC" w:hAnsi="CordiaUPC" w:cs="CordiaUPC"/>
                <w:sz w:val="26"/>
                <w:szCs w:val="26"/>
              </w:rPr>
              <w:t>240</w:t>
            </w:r>
          </w:p>
        </w:tc>
        <w:tc>
          <w:tcPr>
            <w:tcW w:w="236" w:type="dxa"/>
          </w:tcPr>
          <w:p w14:paraId="0951992B" w14:textId="77777777" w:rsidR="00775D28" w:rsidRPr="006A07D4" w:rsidRDefault="00775D28" w:rsidP="00775D28">
            <w:pPr>
              <w:spacing w:line="240" w:lineRule="exact"/>
              <w:ind w:right="162"/>
              <w:jc w:val="right"/>
              <w:rPr>
                <w:rFonts w:ascii="CordiaUPC" w:hAnsi="CordiaUPC" w:cs="CordiaUPC"/>
                <w:sz w:val="26"/>
                <w:szCs w:val="26"/>
              </w:rPr>
            </w:pPr>
          </w:p>
        </w:tc>
        <w:tc>
          <w:tcPr>
            <w:tcW w:w="1296" w:type="dxa"/>
          </w:tcPr>
          <w:p w14:paraId="1A6DB05C" w14:textId="0735FC96" w:rsidR="00775D28" w:rsidRPr="006A07D4" w:rsidRDefault="00775D28" w:rsidP="00775D28">
            <w:pPr>
              <w:tabs>
                <w:tab w:val="decimal" w:pos="963"/>
              </w:tabs>
              <w:spacing w:line="240" w:lineRule="exact"/>
              <w:ind w:left="-103" w:right="-76"/>
              <w:rPr>
                <w:rFonts w:ascii="CordiaUPC" w:hAnsi="CordiaUPC" w:cs="CordiaUPC"/>
                <w:sz w:val="26"/>
                <w:szCs w:val="26"/>
              </w:rPr>
            </w:pPr>
            <w:r>
              <w:rPr>
                <w:rFonts w:ascii="CordiaUPC" w:hAnsi="CordiaUPC" w:cs="CordiaUPC"/>
                <w:sz w:val="26"/>
                <w:szCs w:val="26"/>
              </w:rPr>
              <w:t>196</w:t>
            </w:r>
          </w:p>
        </w:tc>
        <w:tc>
          <w:tcPr>
            <w:tcW w:w="236" w:type="dxa"/>
          </w:tcPr>
          <w:p w14:paraId="7D137390" w14:textId="77777777" w:rsidR="00775D28" w:rsidRPr="006A07D4" w:rsidRDefault="00775D28" w:rsidP="00775D28">
            <w:pPr>
              <w:spacing w:line="240" w:lineRule="exact"/>
              <w:ind w:right="162"/>
              <w:jc w:val="right"/>
              <w:rPr>
                <w:rFonts w:ascii="CordiaUPC" w:hAnsi="CordiaUPC" w:cs="CordiaUPC"/>
                <w:sz w:val="26"/>
                <w:szCs w:val="26"/>
              </w:rPr>
            </w:pPr>
          </w:p>
        </w:tc>
        <w:tc>
          <w:tcPr>
            <w:tcW w:w="1296" w:type="dxa"/>
          </w:tcPr>
          <w:p w14:paraId="6E4559B7" w14:textId="74C85EBC" w:rsidR="00775D28" w:rsidRPr="006A07D4" w:rsidRDefault="00775D28" w:rsidP="00775D28">
            <w:pPr>
              <w:tabs>
                <w:tab w:val="decimal" w:pos="966"/>
              </w:tabs>
              <w:spacing w:line="240" w:lineRule="exact"/>
              <w:ind w:left="-103" w:right="-76"/>
              <w:rPr>
                <w:rFonts w:ascii="CordiaUPC" w:hAnsi="CordiaUPC" w:cs="CordiaUPC"/>
                <w:sz w:val="26"/>
                <w:szCs w:val="26"/>
              </w:rPr>
            </w:pPr>
            <w:r>
              <w:rPr>
                <w:rFonts w:ascii="CordiaUPC" w:hAnsi="CordiaUPC" w:cs="CordiaUPC"/>
                <w:sz w:val="26"/>
                <w:szCs w:val="26"/>
              </w:rPr>
              <w:t>159</w:t>
            </w:r>
          </w:p>
        </w:tc>
      </w:tr>
      <w:tr w:rsidR="00775D28" w:rsidRPr="006A07D4" w14:paraId="006FDE45" w14:textId="77777777" w:rsidTr="00B06D7B">
        <w:tc>
          <w:tcPr>
            <w:tcW w:w="3402" w:type="dxa"/>
          </w:tcPr>
          <w:p w14:paraId="23BECE16" w14:textId="77777777" w:rsidR="00775D28" w:rsidRPr="006A07D4" w:rsidRDefault="00775D28" w:rsidP="00775D28">
            <w:pPr>
              <w:spacing w:line="240" w:lineRule="exact"/>
              <w:ind w:right="-104"/>
              <w:rPr>
                <w:rFonts w:ascii="CordiaUPC" w:hAnsi="CordiaUPC" w:cs="CordiaUPC"/>
                <w:color w:val="000000"/>
                <w:sz w:val="26"/>
                <w:szCs w:val="26"/>
              </w:rPr>
            </w:pPr>
            <w:r w:rsidRPr="006A07D4">
              <w:rPr>
                <w:rFonts w:ascii="CordiaUPC" w:hAnsi="CordiaUPC" w:cs="CordiaUPC" w:hint="cs"/>
                <w:sz w:val="26"/>
                <w:szCs w:val="26"/>
                <w:lang w:val="en-US" w:eastAsia="th-TH"/>
              </w:rPr>
              <w:t>Guarantees of loans</w:t>
            </w:r>
          </w:p>
        </w:tc>
        <w:tc>
          <w:tcPr>
            <w:tcW w:w="1296" w:type="dxa"/>
            <w:shd w:val="clear" w:color="auto" w:fill="auto"/>
            <w:vAlign w:val="bottom"/>
          </w:tcPr>
          <w:p w14:paraId="69F4EA25" w14:textId="799B8916" w:rsidR="00775D28" w:rsidRPr="006A07D4" w:rsidRDefault="00775D28" w:rsidP="00775D28">
            <w:pPr>
              <w:tabs>
                <w:tab w:val="decimal" w:pos="968"/>
              </w:tabs>
              <w:spacing w:line="240" w:lineRule="exact"/>
              <w:ind w:left="-103" w:right="-76"/>
              <w:rPr>
                <w:rFonts w:ascii="CordiaUPC" w:hAnsi="CordiaUPC" w:cs="CordiaUPC"/>
                <w:sz w:val="26"/>
                <w:szCs w:val="26"/>
              </w:rPr>
            </w:pPr>
            <w:r>
              <w:rPr>
                <w:rFonts w:ascii="CordiaUPC" w:hAnsi="CordiaUPC" w:cs="CordiaUPC"/>
                <w:sz w:val="26"/>
                <w:szCs w:val="26"/>
              </w:rPr>
              <w:t>2,415</w:t>
            </w:r>
          </w:p>
        </w:tc>
        <w:tc>
          <w:tcPr>
            <w:tcW w:w="236" w:type="dxa"/>
            <w:vAlign w:val="bottom"/>
          </w:tcPr>
          <w:p w14:paraId="73C78A92" w14:textId="77777777" w:rsidR="00775D28" w:rsidRPr="006A07D4" w:rsidRDefault="00775D28" w:rsidP="00775D28">
            <w:pPr>
              <w:spacing w:line="240" w:lineRule="exact"/>
              <w:ind w:right="162"/>
              <w:jc w:val="right"/>
              <w:rPr>
                <w:rFonts w:ascii="CordiaUPC" w:hAnsi="CordiaUPC" w:cs="CordiaUPC"/>
                <w:sz w:val="26"/>
                <w:szCs w:val="26"/>
              </w:rPr>
            </w:pPr>
          </w:p>
        </w:tc>
        <w:tc>
          <w:tcPr>
            <w:tcW w:w="1296" w:type="dxa"/>
            <w:shd w:val="clear" w:color="auto" w:fill="auto"/>
            <w:vAlign w:val="bottom"/>
          </w:tcPr>
          <w:p w14:paraId="491BE9EA" w14:textId="1393CACD" w:rsidR="00775D28" w:rsidRPr="006A07D4" w:rsidRDefault="00775D28" w:rsidP="00775D28">
            <w:pPr>
              <w:tabs>
                <w:tab w:val="decimal" w:pos="971"/>
              </w:tabs>
              <w:spacing w:line="240" w:lineRule="exact"/>
              <w:ind w:left="-103" w:right="-76"/>
              <w:rPr>
                <w:rFonts w:ascii="CordiaUPC" w:hAnsi="CordiaUPC" w:cs="CordiaUPC"/>
                <w:sz w:val="26"/>
                <w:szCs w:val="26"/>
              </w:rPr>
            </w:pPr>
            <w:r>
              <w:rPr>
                <w:rFonts w:ascii="CordiaUPC" w:hAnsi="CordiaUPC" w:cs="CordiaUPC"/>
                <w:sz w:val="26"/>
                <w:szCs w:val="26"/>
              </w:rPr>
              <w:t>2,382</w:t>
            </w:r>
          </w:p>
        </w:tc>
        <w:tc>
          <w:tcPr>
            <w:tcW w:w="236" w:type="dxa"/>
          </w:tcPr>
          <w:p w14:paraId="4EE99EFB" w14:textId="77777777" w:rsidR="00775D28" w:rsidRPr="006A07D4" w:rsidRDefault="00775D28" w:rsidP="00775D28">
            <w:pPr>
              <w:tabs>
                <w:tab w:val="decimal" w:pos="963"/>
              </w:tabs>
              <w:spacing w:line="240" w:lineRule="exact"/>
              <w:rPr>
                <w:rFonts w:ascii="CordiaUPC" w:hAnsi="CordiaUPC" w:cs="CordiaUPC"/>
                <w:sz w:val="26"/>
                <w:szCs w:val="26"/>
              </w:rPr>
            </w:pPr>
          </w:p>
        </w:tc>
        <w:tc>
          <w:tcPr>
            <w:tcW w:w="1296" w:type="dxa"/>
          </w:tcPr>
          <w:p w14:paraId="7384EF61" w14:textId="3D27CD26" w:rsidR="00775D28" w:rsidRPr="006A07D4" w:rsidRDefault="00775D28" w:rsidP="00775D28">
            <w:pPr>
              <w:tabs>
                <w:tab w:val="decimal" w:pos="963"/>
              </w:tabs>
              <w:spacing w:line="240" w:lineRule="exact"/>
              <w:ind w:left="-103" w:right="-76"/>
              <w:rPr>
                <w:rFonts w:ascii="CordiaUPC" w:hAnsi="CordiaUPC" w:cs="CordiaUPC"/>
                <w:sz w:val="26"/>
                <w:szCs w:val="26"/>
              </w:rPr>
            </w:pPr>
            <w:r>
              <w:rPr>
                <w:rFonts w:ascii="CordiaUPC" w:hAnsi="CordiaUPC" w:cs="CordiaUPC"/>
                <w:sz w:val="26"/>
                <w:szCs w:val="26"/>
              </w:rPr>
              <w:t>38</w:t>
            </w:r>
          </w:p>
        </w:tc>
        <w:tc>
          <w:tcPr>
            <w:tcW w:w="236" w:type="dxa"/>
          </w:tcPr>
          <w:p w14:paraId="4DE0412B" w14:textId="77777777" w:rsidR="00775D28" w:rsidRPr="006A07D4" w:rsidRDefault="00775D28" w:rsidP="00775D28">
            <w:pPr>
              <w:tabs>
                <w:tab w:val="decimal" w:pos="963"/>
              </w:tabs>
              <w:spacing w:line="240" w:lineRule="exact"/>
              <w:rPr>
                <w:rFonts w:ascii="CordiaUPC" w:hAnsi="CordiaUPC" w:cs="CordiaUPC"/>
                <w:sz w:val="26"/>
                <w:szCs w:val="26"/>
              </w:rPr>
            </w:pPr>
          </w:p>
        </w:tc>
        <w:tc>
          <w:tcPr>
            <w:tcW w:w="1296" w:type="dxa"/>
          </w:tcPr>
          <w:p w14:paraId="2F30DBE0" w14:textId="45E740E4" w:rsidR="00775D28" w:rsidRPr="006A07D4" w:rsidRDefault="00775D28" w:rsidP="00775D28">
            <w:pPr>
              <w:tabs>
                <w:tab w:val="decimal" w:pos="966"/>
              </w:tabs>
              <w:spacing w:line="240" w:lineRule="exact"/>
              <w:ind w:left="-103" w:right="-76"/>
              <w:rPr>
                <w:rFonts w:ascii="CordiaUPC" w:hAnsi="CordiaUPC" w:cs="CordiaUPC"/>
                <w:sz w:val="26"/>
                <w:szCs w:val="26"/>
              </w:rPr>
            </w:pPr>
            <w:r>
              <w:rPr>
                <w:rFonts w:ascii="CordiaUPC" w:hAnsi="CordiaUPC" w:cs="CordiaUPC"/>
                <w:sz w:val="26"/>
                <w:szCs w:val="26"/>
              </w:rPr>
              <w:t>38</w:t>
            </w:r>
          </w:p>
        </w:tc>
      </w:tr>
      <w:tr w:rsidR="00775D28" w:rsidRPr="006A07D4" w14:paraId="4EFE1E48" w14:textId="77777777" w:rsidTr="00B06D7B">
        <w:tc>
          <w:tcPr>
            <w:tcW w:w="3402" w:type="dxa"/>
          </w:tcPr>
          <w:p w14:paraId="5EAEB1E4" w14:textId="77777777" w:rsidR="00775D28" w:rsidRPr="006A07D4" w:rsidRDefault="00775D28" w:rsidP="00775D28">
            <w:pPr>
              <w:spacing w:line="240" w:lineRule="exact"/>
              <w:ind w:right="-104"/>
              <w:rPr>
                <w:rFonts w:ascii="CordiaUPC" w:hAnsi="CordiaUPC" w:cs="CordiaUPC"/>
                <w:spacing w:val="-4"/>
                <w:sz w:val="26"/>
                <w:szCs w:val="26"/>
                <w:lang w:eastAsia="th-TH"/>
              </w:rPr>
            </w:pPr>
            <w:r w:rsidRPr="006A07D4">
              <w:rPr>
                <w:rFonts w:ascii="CordiaUPC" w:hAnsi="CordiaUPC" w:cs="CordiaUPC" w:hint="cs"/>
                <w:spacing w:val="-4"/>
                <w:sz w:val="26"/>
                <w:szCs w:val="26"/>
                <w:lang w:eastAsia="th-TH"/>
              </w:rPr>
              <w:t>Liability under unmatured import bills</w:t>
            </w:r>
          </w:p>
        </w:tc>
        <w:tc>
          <w:tcPr>
            <w:tcW w:w="1296" w:type="dxa"/>
            <w:shd w:val="clear" w:color="auto" w:fill="auto"/>
            <w:vAlign w:val="bottom"/>
          </w:tcPr>
          <w:p w14:paraId="6EEB53D7" w14:textId="68FF084C" w:rsidR="00775D28" w:rsidRPr="006A07D4" w:rsidRDefault="00775D28" w:rsidP="00775D28">
            <w:pPr>
              <w:tabs>
                <w:tab w:val="decimal" w:pos="968"/>
              </w:tabs>
              <w:spacing w:line="240" w:lineRule="exact"/>
              <w:ind w:left="-103" w:right="-76"/>
              <w:rPr>
                <w:rFonts w:ascii="CordiaUPC" w:hAnsi="CordiaUPC" w:cs="CordiaUPC"/>
                <w:sz w:val="26"/>
                <w:szCs w:val="26"/>
              </w:rPr>
            </w:pPr>
            <w:r>
              <w:rPr>
                <w:rFonts w:ascii="CordiaUPC" w:hAnsi="CordiaUPC" w:cs="CordiaUPC"/>
                <w:sz w:val="26"/>
                <w:szCs w:val="26"/>
              </w:rPr>
              <w:t>2,260</w:t>
            </w:r>
          </w:p>
        </w:tc>
        <w:tc>
          <w:tcPr>
            <w:tcW w:w="236" w:type="dxa"/>
            <w:vAlign w:val="bottom"/>
          </w:tcPr>
          <w:p w14:paraId="54FC4681" w14:textId="77777777" w:rsidR="00775D28" w:rsidRPr="006A07D4" w:rsidRDefault="00775D28" w:rsidP="00775D28">
            <w:pPr>
              <w:spacing w:line="240" w:lineRule="exact"/>
              <w:ind w:right="162"/>
              <w:jc w:val="right"/>
              <w:rPr>
                <w:rFonts w:ascii="CordiaUPC" w:hAnsi="CordiaUPC" w:cs="CordiaUPC"/>
                <w:sz w:val="26"/>
                <w:szCs w:val="26"/>
              </w:rPr>
            </w:pPr>
          </w:p>
        </w:tc>
        <w:tc>
          <w:tcPr>
            <w:tcW w:w="1296" w:type="dxa"/>
            <w:shd w:val="clear" w:color="auto" w:fill="auto"/>
            <w:vAlign w:val="bottom"/>
          </w:tcPr>
          <w:p w14:paraId="6D29B62D" w14:textId="27D7CCE7" w:rsidR="00775D28" w:rsidRPr="006A07D4" w:rsidRDefault="00775D28" w:rsidP="00775D28">
            <w:pPr>
              <w:tabs>
                <w:tab w:val="decimal" w:pos="971"/>
              </w:tabs>
              <w:spacing w:line="240" w:lineRule="exact"/>
              <w:ind w:left="-103" w:right="-76"/>
              <w:rPr>
                <w:rFonts w:ascii="CordiaUPC" w:hAnsi="CordiaUPC" w:cs="CordiaUPC"/>
                <w:sz w:val="26"/>
                <w:szCs w:val="26"/>
              </w:rPr>
            </w:pPr>
            <w:r>
              <w:rPr>
                <w:rFonts w:ascii="CordiaUPC" w:hAnsi="CordiaUPC" w:cs="CordiaUPC"/>
                <w:sz w:val="26"/>
                <w:szCs w:val="26"/>
              </w:rPr>
              <w:t>1,935</w:t>
            </w:r>
          </w:p>
        </w:tc>
        <w:tc>
          <w:tcPr>
            <w:tcW w:w="236" w:type="dxa"/>
          </w:tcPr>
          <w:p w14:paraId="743ECB17" w14:textId="77777777" w:rsidR="00775D28" w:rsidRPr="006A07D4" w:rsidRDefault="00775D28" w:rsidP="00775D28">
            <w:pPr>
              <w:tabs>
                <w:tab w:val="decimal" w:pos="963"/>
              </w:tabs>
              <w:spacing w:line="240" w:lineRule="exact"/>
              <w:rPr>
                <w:rFonts w:ascii="CordiaUPC" w:hAnsi="CordiaUPC" w:cs="CordiaUPC"/>
                <w:sz w:val="26"/>
                <w:szCs w:val="26"/>
              </w:rPr>
            </w:pPr>
          </w:p>
        </w:tc>
        <w:tc>
          <w:tcPr>
            <w:tcW w:w="1296" w:type="dxa"/>
          </w:tcPr>
          <w:p w14:paraId="28021D2E" w14:textId="500BA4A7" w:rsidR="00775D28" w:rsidRPr="006A07D4" w:rsidRDefault="00775D28" w:rsidP="00775D28">
            <w:pPr>
              <w:tabs>
                <w:tab w:val="decimal" w:pos="963"/>
              </w:tabs>
              <w:spacing w:line="240" w:lineRule="exact"/>
              <w:ind w:left="-103" w:right="-76"/>
              <w:rPr>
                <w:rFonts w:ascii="CordiaUPC" w:hAnsi="CordiaUPC" w:cs="CordiaUPC"/>
                <w:sz w:val="26"/>
                <w:szCs w:val="26"/>
              </w:rPr>
            </w:pPr>
            <w:r>
              <w:rPr>
                <w:rFonts w:ascii="CordiaUPC" w:hAnsi="CordiaUPC" w:cs="CordiaUPC"/>
                <w:sz w:val="26"/>
                <w:szCs w:val="26"/>
              </w:rPr>
              <w:t>2,203</w:t>
            </w:r>
          </w:p>
        </w:tc>
        <w:tc>
          <w:tcPr>
            <w:tcW w:w="236" w:type="dxa"/>
          </w:tcPr>
          <w:p w14:paraId="74262FDF" w14:textId="77777777" w:rsidR="00775D28" w:rsidRPr="006A07D4" w:rsidRDefault="00775D28" w:rsidP="00775D28">
            <w:pPr>
              <w:tabs>
                <w:tab w:val="decimal" w:pos="963"/>
              </w:tabs>
              <w:spacing w:line="240" w:lineRule="exact"/>
              <w:rPr>
                <w:rFonts w:ascii="CordiaUPC" w:hAnsi="CordiaUPC" w:cs="CordiaUPC"/>
                <w:sz w:val="26"/>
                <w:szCs w:val="26"/>
              </w:rPr>
            </w:pPr>
          </w:p>
        </w:tc>
        <w:tc>
          <w:tcPr>
            <w:tcW w:w="1296" w:type="dxa"/>
          </w:tcPr>
          <w:p w14:paraId="780766C2" w14:textId="53B14890" w:rsidR="00775D28" w:rsidRPr="006A07D4" w:rsidRDefault="00775D28" w:rsidP="00775D28">
            <w:pPr>
              <w:tabs>
                <w:tab w:val="decimal" w:pos="966"/>
              </w:tabs>
              <w:spacing w:line="240" w:lineRule="exact"/>
              <w:ind w:left="-103" w:right="-76"/>
              <w:rPr>
                <w:rFonts w:ascii="CordiaUPC" w:hAnsi="CordiaUPC" w:cs="CordiaUPC"/>
                <w:sz w:val="26"/>
                <w:szCs w:val="26"/>
              </w:rPr>
            </w:pPr>
            <w:r>
              <w:rPr>
                <w:rFonts w:ascii="CordiaUPC" w:hAnsi="CordiaUPC" w:cs="CordiaUPC"/>
                <w:sz w:val="26"/>
                <w:szCs w:val="26"/>
              </w:rPr>
              <w:t>1,878</w:t>
            </w:r>
          </w:p>
        </w:tc>
      </w:tr>
      <w:tr w:rsidR="00775D28" w:rsidRPr="006A07D4" w14:paraId="1F259D05" w14:textId="77777777" w:rsidTr="00B06D7B">
        <w:tc>
          <w:tcPr>
            <w:tcW w:w="3402" w:type="dxa"/>
          </w:tcPr>
          <w:p w14:paraId="05DC891A" w14:textId="77777777" w:rsidR="00775D28" w:rsidRPr="006A07D4" w:rsidRDefault="00775D28" w:rsidP="00775D28">
            <w:pPr>
              <w:spacing w:line="240" w:lineRule="exact"/>
              <w:ind w:right="-104"/>
              <w:rPr>
                <w:rFonts w:ascii="CordiaUPC" w:hAnsi="CordiaUPC" w:cs="CordiaUPC"/>
                <w:sz w:val="26"/>
                <w:szCs w:val="26"/>
                <w:lang w:eastAsia="th-TH"/>
              </w:rPr>
            </w:pPr>
            <w:r w:rsidRPr="006A07D4">
              <w:rPr>
                <w:rFonts w:ascii="CordiaUPC" w:hAnsi="CordiaUPC" w:cs="CordiaUPC" w:hint="cs"/>
                <w:sz w:val="26"/>
                <w:szCs w:val="26"/>
                <w:lang w:eastAsia="th-TH"/>
              </w:rPr>
              <w:t>Letters of credit</w:t>
            </w:r>
          </w:p>
        </w:tc>
        <w:tc>
          <w:tcPr>
            <w:tcW w:w="1296" w:type="dxa"/>
            <w:shd w:val="clear" w:color="auto" w:fill="auto"/>
            <w:vAlign w:val="bottom"/>
          </w:tcPr>
          <w:p w14:paraId="78844EDB" w14:textId="1AEE4898" w:rsidR="00775D28" w:rsidRPr="006A07D4" w:rsidRDefault="00775D28" w:rsidP="00775D28">
            <w:pPr>
              <w:tabs>
                <w:tab w:val="decimal" w:pos="968"/>
              </w:tabs>
              <w:spacing w:line="240" w:lineRule="exact"/>
              <w:ind w:left="-103" w:right="-76"/>
              <w:rPr>
                <w:rFonts w:ascii="CordiaUPC" w:hAnsi="CordiaUPC" w:cs="CordiaUPC"/>
                <w:sz w:val="26"/>
                <w:szCs w:val="26"/>
              </w:rPr>
            </w:pPr>
            <w:r>
              <w:rPr>
                <w:rFonts w:ascii="CordiaUPC" w:hAnsi="CordiaUPC" w:cs="CordiaUPC"/>
                <w:sz w:val="26"/>
                <w:szCs w:val="26"/>
              </w:rPr>
              <w:t>16,369</w:t>
            </w:r>
          </w:p>
        </w:tc>
        <w:tc>
          <w:tcPr>
            <w:tcW w:w="236" w:type="dxa"/>
            <w:vAlign w:val="bottom"/>
          </w:tcPr>
          <w:p w14:paraId="06D23268" w14:textId="77777777" w:rsidR="00775D28" w:rsidRPr="006A07D4" w:rsidRDefault="00775D28" w:rsidP="00775D28">
            <w:pPr>
              <w:spacing w:line="240" w:lineRule="exact"/>
              <w:ind w:right="162"/>
              <w:jc w:val="right"/>
              <w:rPr>
                <w:rFonts w:ascii="CordiaUPC" w:hAnsi="CordiaUPC" w:cs="CordiaUPC"/>
                <w:sz w:val="26"/>
                <w:szCs w:val="26"/>
              </w:rPr>
            </w:pPr>
          </w:p>
        </w:tc>
        <w:tc>
          <w:tcPr>
            <w:tcW w:w="1296" w:type="dxa"/>
            <w:shd w:val="clear" w:color="auto" w:fill="auto"/>
            <w:vAlign w:val="bottom"/>
          </w:tcPr>
          <w:p w14:paraId="48E46339" w14:textId="1CDC76C3" w:rsidR="00775D28" w:rsidRPr="006A07D4" w:rsidRDefault="00775D28" w:rsidP="00775D28">
            <w:pPr>
              <w:tabs>
                <w:tab w:val="decimal" w:pos="971"/>
              </w:tabs>
              <w:spacing w:line="240" w:lineRule="exact"/>
              <w:ind w:left="-103" w:right="-76"/>
              <w:rPr>
                <w:rFonts w:ascii="CordiaUPC" w:hAnsi="CordiaUPC" w:cs="CordiaUPC"/>
                <w:sz w:val="26"/>
                <w:szCs w:val="26"/>
              </w:rPr>
            </w:pPr>
            <w:r>
              <w:rPr>
                <w:rFonts w:ascii="CordiaUPC" w:hAnsi="CordiaUPC" w:cs="CordiaUPC"/>
                <w:sz w:val="26"/>
                <w:szCs w:val="26"/>
              </w:rPr>
              <w:t>13,358</w:t>
            </w:r>
          </w:p>
        </w:tc>
        <w:tc>
          <w:tcPr>
            <w:tcW w:w="236" w:type="dxa"/>
          </w:tcPr>
          <w:p w14:paraId="7CBF5852" w14:textId="77777777" w:rsidR="00775D28" w:rsidRPr="006A07D4" w:rsidRDefault="00775D28" w:rsidP="00775D28">
            <w:pPr>
              <w:tabs>
                <w:tab w:val="decimal" w:pos="963"/>
              </w:tabs>
              <w:spacing w:line="240" w:lineRule="exact"/>
              <w:rPr>
                <w:rFonts w:ascii="CordiaUPC" w:hAnsi="CordiaUPC" w:cs="CordiaUPC"/>
                <w:sz w:val="26"/>
                <w:szCs w:val="26"/>
              </w:rPr>
            </w:pPr>
          </w:p>
        </w:tc>
        <w:tc>
          <w:tcPr>
            <w:tcW w:w="1296" w:type="dxa"/>
          </w:tcPr>
          <w:p w14:paraId="53AC4117" w14:textId="69B88CA2" w:rsidR="00775D28" w:rsidRPr="006A07D4" w:rsidRDefault="00775D28" w:rsidP="00775D28">
            <w:pPr>
              <w:tabs>
                <w:tab w:val="decimal" w:pos="963"/>
              </w:tabs>
              <w:spacing w:line="240" w:lineRule="exact"/>
              <w:ind w:left="-103" w:right="-76"/>
              <w:rPr>
                <w:rFonts w:ascii="CordiaUPC" w:hAnsi="CordiaUPC" w:cs="CordiaUPC"/>
                <w:sz w:val="26"/>
                <w:szCs w:val="26"/>
              </w:rPr>
            </w:pPr>
            <w:r>
              <w:rPr>
                <w:rFonts w:ascii="CordiaUPC" w:hAnsi="CordiaUPC" w:cs="CordiaUPC"/>
                <w:sz w:val="26"/>
                <w:szCs w:val="26"/>
              </w:rPr>
              <w:t>16,057</w:t>
            </w:r>
          </w:p>
        </w:tc>
        <w:tc>
          <w:tcPr>
            <w:tcW w:w="236" w:type="dxa"/>
          </w:tcPr>
          <w:p w14:paraId="124A0093" w14:textId="77777777" w:rsidR="00775D28" w:rsidRPr="006A07D4" w:rsidRDefault="00775D28" w:rsidP="00775D28">
            <w:pPr>
              <w:tabs>
                <w:tab w:val="decimal" w:pos="963"/>
              </w:tabs>
              <w:spacing w:line="240" w:lineRule="exact"/>
              <w:rPr>
                <w:rFonts w:ascii="CordiaUPC" w:hAnsi="CordiaUPC" w:cs="CordiaUPC"/>
                <w:sz w:val="26"/>
                <w:szCs w:val="26"/>
              </w:rPr>
            </w:pPr>
          </w:p>
        </w:tc>
        <w:tc>
          <w:tcPr>
            <w:tcW w:w="1296" w:type="dxa"/>
          </w:tcPr>
          <w:p w14:paraId="3C04CC7D" w14:textId="53399F11" w:rsidR="00775D28" w:rsidRPr="006A07D4" w:rsidRDefault="00775D28" w:rsidP="00775D28">
            <w:pPr>
              <w:tabs>
                <w:tab w:val="decimal" w:pos="966"/>
              </w:tabs>
              <w:spacing w:line="240" w:lineRule="exact"/>
              <w:ind w:left="-103" w:right="-76"/>
              <w:rPr>
                <w:rFonts w:ascii="CordiaUPC" w:hAnsi="CordiaUPC" w:cs="CordiaUPC"/>
                <w:sz w:val="26"/>
                <w:szCs w:val="26"/>
              </w:rPr>
            </w:pPr>
            <w:r>
              <w:rPr>
                <w:rFonts w:ascii="CordiaUPC" w:hAnsi="CordiaUPC" w:cs="CordiaUPC"/>
                <w:sz w:val="26"/>
                <w:szCs w:val="26"/>
              </w:rPr>
              <w:t>13,042</w:t>
            </w:r>
          </w:p>
        </w:tc>
      </w:tr>
      <w:tr w:rsidR="00775D28" w:rsidRPr="006A07D4" w14:paraId="38C484E3" w14:textId="77777777" w:rsidTr="00B06D7B">
        <w:tc>
          <w:tcPr>
            <w:tcW w:w="3402" w:type="dxa"/>
          </w:tcPr>
          <w:p w14:paraId="010598D8" w14:textId="77777777" w:rsidR="00775D28" w:rsidRPr="006A07D4" w:rsidRDefault="00775D28" w:rsidP="00775D28">
            <w:pPr>
              <w:spacing w:line="240" w:lineRule="exact"/>
              <w:ind w:right="-104"/>
              <w:rPr>
                <w:rFonts w:ascii="CordiaUPC" w:hAnsi="CordiaUPC" w:cs="CordiaUPC"/>
                <w:sz w:val="26"/>
                <w:szCs w:val="26"/>
                <w:lang w:eastAsia="th-TH"/>
              </w:rPr>
            </w:pPr>
            <w:r w:rsidRPr="006A07D4">
              <w:rPr>
                <w:rFonts w:ascii="CordiaUPC" w:hAnsi="CordiaUPC" w:cs="CordiaUPC" w:hint="cs"/>
                <w:sz w:val="26"/>
                <w:szCs w:val="26"/>
                <w:lang w:eastAsia="th-TH"/>
              </w:rPr>
              <w:t>Other commitments</w:t>
            </w:r>
          </w:p>
        </w:tc>
        <w:tc>
          <w:tcPr>
            <w:tcW w:w="1296" w:type="dxa"/>
            <w:vAlign w:val="bottom"/>
          </w:tcPr>
          <w:p w14:paraId="4EC549A5" w14:textId="77777777" w:rsidR="00775D28" w:rsidRPr="006A07D4" w:rsidRDefault="00775D28" w:rsidP="00775D28">
            <w:pPr>
              <w:tabs>
                <w:tab w:val="decimal" w:pos="968"/>
              </w:tabs>
              <w:spacing w:line="240" w:lineRule="exact"/>
              <w:ind w:left="-103" w:right="-76"/>
              <w:rPr>
                <w:rFonts w:ascii="CordiaUPC" w:hAnsi="CordiaUPC" w:cs="CordiaUPC"/>
                <w:sz w:val="26"/>
                <w:szCs w:val="26"/>
              </w:rPr>
            </w:pPr>
          </w:p>
        </w:tc>
        <w:tc>
          <w:tcPr>
            <w:tcW w:w="236" w:type="dxa"/>
            <w:vAlign w:val="bottom"/>
          </w:tcPr>
          <w:p w14:paraId="01A71B1C" w14:textId="77777777" w:rsidR="00775D28" w:rsidRPr="006A07D4" w:rsidRDefault="00775D28" w:rsidP="00775D28">
            <w:pPr>
              <w:spacing w:line="240" w:lineRule="exact"/>
              <w:ind w:right="162"/>
              <w:jc w:val="right"/>
              <w:rPr>
                <w:rFonts w:ascii="CordiaUPC" w:hAnsi="CordiaUPC" w:cs="CordiaUPC"/>
                <w:sz w:val="26"/>
                <w:szCs w:val="26"/>
              </w:rPr>
            </w:pPr>
          </w:p>
        </w:tc>
        <w:tc>
          <w:tcPr>
            <w:tcW w:w="1296" w:type="dxa"/>
            <w:shd w:val="clear" w:color="auto" w:fill="auto"/>
            <w:vAlign w:val="bottom"/>
          </w:tcPr>
          <w:p w14:paraId="02C7A9C9" w14:textId="77777777" w:rsidR="00775D28" w:rsidRPr="006A07D4" w:rsidRDefault="00775D28" w:rsidP="00775D28">
            <w:pPr>
              <w:tabs>
                <w:tab w:val="decimal" w:pos="971"/>
              </w:tabs>
              <w:spacing w:line="240" w:lineRule="exact"/>
              <w:ind w:left="-103" w:right="-76"/>
              <w:rPr>
                <w:rFonts w:ascii="CordiaUPC" w:hAnsi="CordiaUPC" w:cs="CordiaUPC"/>
                <w:sz w:val="26"/>
                <w:szCs w:val="26"/>
              </w:rPr>
            </w:pPr>
          </w:p>
        </w:tc>
        <w:tc>
          <w:tcPr>
            <w:tcW w:w="236" w:type="dxa"/>
          </w:tcPr>
          <w:p w14:paraId="40C948BB" w14:textId="77777777" w:rsidR="00775D28" w:rsidRPr="006A07D4" w:rsidRDefault="00775D28" w:rsidP="00775D28">
            <w:pPr>
              <w:tabs>
                <w:tab w:val="decimal" w:pos="963"/>
              </w:tabs>
              <w:spacing w:line="240" w:lineRule="exact"/>
              <w:rPr>
                <w:rFonts w:ascii="CordiaUPC" w:hAnsi="CordiaUPC" w:cs="CordiaUPC"/>
                <w:sz w:val="26"/>
                <w:szCs w:val="26"/>
              </w:rPr>
            </w:pPr>
          </w:p>
        </w:tc>
        <w:tc>
          <w:tcPr>
            <w:tcW w:w="1296" w:type="dxa"/>
          </w:tcPr>
          <w:p w14:paraId="04F80291" w14:textId="77777777" w:rsidR="00775D28" w:rsidRPr="006A07D4" w:rsidRDefault="00775D28" w:rsidP="00775D28">
            <w:pPr>
              <w:tabs>
                <w:tab w:val="decimal" w:pos="963"/>
              </w:tabs>
              <w:spacing w:line="240" w:lineRule="exact"/>
              <w:ind w:left="-103" w:right="-76"/>
              <w:rPr>
                <w:rFonts w:ascii="CordiaUPC" w:hAnsi="CordiaUPC" w:cs="CordiaUPC"/>
                <w:sz w:val="26"/>
                <w:szCs w:val="26"/>
              </w:rPr>
            </w:pPr>
          </w:p>
        </w:tc>
        <w:tc>
          <w:tcPr>
            <w:tcW w:w="236" w:type="dxa"/>
          </w:tcPr>
          <w:p w14:paraId="39872AA0" w14:textId="77777777" w:rsidR="00775D28" w:rsidRPr="006A07D4" w:rsidRDefault="00775D28" w:rsidP="00775D28">
            <w:pPr>
              <w:tabs>
                <w:tab w:val="decimal" w:pos="963"/>
              </w:tabs>
              <w:spacing w:line="240" w:lineRule="exact"/>
              <w:rPr>
                <w:rFonts w:ascii="CordiaUPC" w:hAnsi="CordiaUPC" w:cs="CordiaUPC"/>
                <w:sz w:val="26"/>
                <w:szCs w:val="26"/>
              </w:rPr>
            </w:pPr>
          </w:p>
        </w:tc>
        <w:tc>
          <w:tcPr>
            <w:tcW w:w="1296" w:type="dxa"/>
          </w:tcPr>
          <w:p w14:paraId="117B0D93" w14:textId="77777777" w:rsidR="00775D28" w:rsidRPr="006A07D4" w:rsidRDefault="00775D28" w:rsidP="00775D28">
            <w:pPr>
              <w:tabs>
                <w:tab w:val="decimal" w:pos="966"/>
              </w:tabs>
              <w:spacing w:line="240" w:lineRule="exact"/>
              <w:ind w:left="-103" w:right="-76"/>
              <w:rPr>
                <w:rFonts w:ascii="CordiaUPC" w:hAnsi="CordiaUPC" w:cs="CordiaUPC"/>
                <w:sz w:val="26"/>
                <w:szCs w:val="26"/>
              </w:rPr>
            </w:pPr>
          </w:p>
        </w:tc>
      </w:tr>
      <w:tr w:rsidR="00775D28" w:rsidRPr="006A07D4" w14:paraId="532CB154" w14:textId="77777777" w:rsidTr="00B06D7B">
        <w:tc>
          <w:tcPr>
            <w:tcW w:w="3402" w:type="dxa"/>
            <w:vAlign w:val="bottom"/>
          </w:tcPr>
          <w:p w14:paraId="662AD30D" w14:textId="2ECCB595" w:rsidR="00775D28" w:rsidRPr="004134A9" w:rsidRDefault="004134A9" w:rsidP="004134A9">
            <w:pPr>
              <w:spacing w:line="240" w:lineRule="exact"/>
              <w:ind w:right="-104"/>
              <w:rPr>
                <w:rFonts w:ascii="CordiaUPC" w:hAnsi="CordiaUPC" w:cs="CordiaUPC"/>
                <w:sz w:val="26"/>
                <w:szCs w:val="26"/>
                <w:lang w:eastAsia="th-TH"/>
              </w:rPr>
            </w:pPr>
            <w:r>
              <w:rPr>
                <w:rFonts w:ascii="CordiaUPC" w:hAnsi="CordiaUPC" w:cs="CordiaUPC"/>
                <w:sz w:val="26"/>
                <w:szCs w:val="26"/>
                <w:lang w:val="en-US" w:eastAsia="th-TH" w:bidi="th-TH"/>
              </w:rPr>
              <w:t xml:space="preserve">- </w:t>
            </w:r>
            <w:r w:rsidR="00775D28" w:rsidRPr="004134A9">
              <w:rPr>
                <w:rFonts w:ascii="CordiaUPC" w:hAnsi="CordiaUPC" w:cs="CordiaUPC" w:hint="cs"/>
                <w:sz w:val="26"/>
                <w:szCs w:val="26"/>
                <w:lang w:val="en-US" w:eastAsia="th-TH" w:bidi="th-TH"/>
              </w:rPr>
              <w:t>Other guarantees</w:t>
            </w:r>
          </w:p>
        </w:tc>
        <w:tc>
          <w:tcPr>
            <w:tcW w:w="1296" w:type="dxa"/>
            <w:shd w:val="clear" w:color="auto" w:fill="auto"/>
            <w:vAlign w:val="bottom"/>
          </w:tcPr>
          <w:p w14:paraId="13EF8AB8" w14:textId="4CBB168F" w:rsidR="00775D28" w:rsidRPr="006A07D4" w:rsidRDefault="00775D28" w:rsidP="00775D28">
            <w:pPr>
              <w:tabs>
                <w:tab w:val="decimal" w:pos="968"/>
              </w:tabs>
              <w:spacing w:line="240" w:lineRule="exact"/>
              <w:ind w:left="-103" w:right="-76"/>
              <w:rPr>
                <w:rFonts w:ascii="CordiaUPC" w:hAnsi="CordiaUPC" w:cs="CordiaUPC"/>
                <w:sz w:val="26"/>
                <w:szCs w:val="26"/>
              </w:rPr>
            </w:pPr>
            <w:r>
              <w:rPr>
                <w:rFonts w:ascii="CordiaUPC" w:hAnsi="CordiaUPC" w:cs="CordiaUPC"/>
                <w:sz w:val="26"/>
                <w:szCs w:val="26"/>
              </w:rPr>
              <w:t>70,834</w:t>
            </w:r>
          </w:p>
        </w:tc>
        <w:tc>
          <w:tcPr>
            <w:tcW w:w="236" w:type="dxa"/>
            <w:vAlign w:val="bottom"/>
          </w:tcPr>
          <w:p w14:paraId="67A96505" w14:textId="77777777" w:rsidR="00775D28" w:rsidRPr="006A07D4" w:rsidRDefault="00775D28" w:rsidP="00775D28">
            <w:pPr>
              <w:spacing w:line="240" w:lineRule="exact"/>
              <w:ind w:right="162"/>
              <w:jc w:val="right"/>
              <w:rPr>
                <w:rFonts w:ascii="CordiaUPC" w:hAnsi="CordiaUPC" w:cs="CordiaUPC"/>
                <w:sz w:val="26"/>
                <w:szCs w:val="26"/>
              </w:rPr>
            </w:pPr>
          </w:p>
        </w:tc>
        <w:tc>
          <w:tcPr>
            <w:tcW w:w="1296" w:type="dxa"/>
            <w:shd w:val="clear" w:color="auto" w:fill="auto"/>
            <w:vAlign w:val="bottom"/>
          </w:tcPr>
          <w:p w14:paraId="68956926" w14:textId="50C4DD32" w:rsidR="00775D28" w:rsidRPr="006A07D4" w:rsidRDefault="00775D28" w:rsidP="00775D28">
            <w:pPr>
              <w:tabs>
                <w:tab w:val="decimal" w:pos="971"/>
              </w:tabs>
              <w:spacing w:line="240" w:lineRule="exact"/>
              <w:ind w:left="-103" w:right="-76"/>
              <w:rPr>
                <w:rFonts w:ascii="CordiaUPC" w:hAnsi="CordiaUPC" w:cs="CordiaUPC"/>
                <w:sz w:val="26"/>
                <w:szCs w:val="26"/>
              </w:rPr>
            </w:pPr>
            <w:r>
              <w:rPr>
                <w:rFonts w:ascii="CordiaUPC" w:hAnsi="CordiaUPC" w:cs="CordiaUPC"/>
                <w:sz w:val="26"/>
                <w:szCs w:val="26"/>
              </w:rPr>
              <w:t>63,324</w:t>
            </w:r>
          </w:p>
        </w:tc>
        <w:tc>
          <w:tcPr>
            <w:tcW w:w="236" w:type="dxa"/>
          </w:tcPr>
          <w:p w14:paraId="46EFCC11" w14:textId="77777777" w:rsidR="00775D28" w:rsidRPr="006A07D4" w:rsidRDefault="00775D28" w:rsidP="00775D28">
            <w:pPr>
              <w:tabs>
                <w:tab w:val="decimal" w:pos="963"/>
              </w:tabs>
              <w:spacing w:line="240" w:lineRule="exact"/>
              <w:rPr>
                <w:rFonts w:ascii="CordiaUPC" w:hAnsi="CordiaUPC" w:cs="CordiaUPC"/>
                <w:sz w:val="26"/>
                <w:szCs w:val="26"/>
              </w:rPr>
            </w:pPr>
          </w:p>
        </w:tc>
        <w:tc>
          <w:tcPr>
            <w:tcW w:w="1296" w:type="dxa"/>
          </w:tcPr>
          <w:p w14:paraId="78748C47" w14:textId="2BCE620C" w:rsidR="00775D28" w:rsidRPr="006A07D4" w:rsidRDefault="00775D28" w:rsidP="00775D28">
            <w:pPr>
              <w:tabs>
                <w:tab w:val="decimal" w:pos="963"/>
              </w:tabs>
              <w:spacing w:line="240" w:lineRule="exact"/>
              <w:ind w:left="-103" w:right="-76"/>
              <w:rPr>
                <w:rFonts w:ascii="CordiaUPC" w:hAnsi="CordiaUPC" w:cs="CordiaUPC"/>
                <w:sz w:val="26"/>
                <w:szCs w:val="26"/>
              </w:rPr>
            </w:pPr>
            <w:r>
              <w:rPr>
                <w:rFonts w:ascii="CordiaUPC" w:hAnsi="CordiaUPC" w:cs="CordiaUPC"/>
                <w:sz w:val="26"/>
                <w:szCs w:val="26"/>
              </w:rPr>
              <w:t>70,834</w:t>
            </w:r>
          </w:p>
        </w:tc>
        <w:tc>
          <w:tcPr>
            <w:tcW w:w="236" w:type="dxa"/>
          </w:tcPr>
          <w:p w14:paraId="2A367369" w14:textId="77777777" w:rsidR="00775D28" w:rsidRPr="006A07D4" w:rsidRDefault="00775D28" w:rsidP="00775D28">
            <w:pPr>
              <w:tabs>
                <w:tab w:val="decimal" w:pos="963"/>
              </w:tabs>
              <w:spacing w:line="240" w:lineRule="exact"/>
              <w:rPr>
                <w:rFonts w:ascii="CordiaUPC" w:hAnsi="CordiaUPC" w:cs="CordiaUPC"/>
                <w:sz w:val="26"/>
                <w:szCs w:val="26"/>
              </w:rPr>
            </w:pPr>
          </w:p>
        </w:tc>
        <w:tc>
          <w:tcPr>
            <w:tcW w:w="1296" w:type="dxa"/>
          </w:tcPr>
          <w:p w14:paraId="05F6411D" w14:textId="64983873" w:rsidR="00775D28" w:rsidRPr="006A07D4" w:rsidRDefault="00775D28" w:rsidP="00775D28">
            <w:pPr>
              <w:tabs>
                <w:tab w:val="decimal" w:pos="966"/>
              </w:tabs>
              <w:spacing w:line="240" w:lineRule="exact"/>
              <w:ind w:left="-103" w:right="-76"/>
              <w:rPr>
                <w:rFonts w:ascii="CordiaUPC" w:hAnsi="CordiaUPC" w:cs="CordiaUPC"/>
                <w:sz w:val="26"/>
                <w:szCs w:val="26"/>
              </w:rPr>
            </w:pPr>
            <w:r>
              <w:rPr>
                <w:rFonts w:ascii="CordiaUPC" w:hAnsi="CordiaUPC" w:cs="CordiaUPC"/>
                <w:sz w:val="26"/>
                <w:szCs w:val="26"/>
              </w:rPr>
              <w:t>63,324</w:t>
            </w:r>
          </w:p>
        </w:tc>
      </w:tr>
      <w:tr w:rsidR="00775D28" w:rsidRPr="006A07D4" w14:paraId="0BF54C11" w14:textId="77777777" w:rsidTr="00B06D7B">
        <w:tc>
          <w:tcPr>
            <w:tcW w:w="3402" w:type="dxa"/>
            <w:vAlign w:val="bottom"/>
          </w:tcPr>
          <w:p w14:paraId="749BBB67" w14:textId="73FACE65" w:rsidR="00775D28" w:rsidRPr="004134A9" w:rsidRDefault="004134A9" w:rsidP="004134A9">
            <w:pPr>
              <w:spacing w:line="240" w:lineRule="exact"/>
              <w:ind w:right="-104"/>
              <w:rPr>
                <w:rFonts w:ascii="CordiaUPC" w:hAnsi="CordiaUPC" w:cs="CordiaUPC"/>
                <w:sz w:val="26"/>
                <w:szCs w:val="26"/>
                <w:lang w:val="en-US" w:eastAsia="th-TH" w:bidi="th-TH"/>
              </w:rPr>
            </w:pPr>
            <w:r>
              <w:rPr>
                <w:rFonts w:ascii="CordiaUPC" w:hAnsi="CordiaUPC" w:cs="CordiaUPC"/>
                <w:sz w:val="26"/>
                <w:szCs w:val="26"/>
                <w:lang w:val="en-US" w:eastAsia="th-TH" w:bidi="th-TH"/>
              </w:rPr>
              <w:t xml:space="preserve">- </w:t>
            </w:r>
            <w:r w:rsidR="00775D28" w:rsidRPr="004134A9">
              <w:rPr>
                <w:rFonts w:ascii="CordiaUPC" w:hAnsi="CordiaUPC" w:cs="CordiaUPC" w:hint="cs"/>
                <w:sz w:val="26"/>
                <w:szCs w:val="26"/>
                <w:lang w:val="en-US" w:eastAsia="th-TH" w:bidi="th-TH"/>
              </w:rPr>
              <w:t>Amount of unused bank overdrafts</w:t>
            </w:r>
          </w:p>
        </w:tc>
        <w:tc>
          <w:tcPr>
            <w:tcW w:w="1296" w:type="dxa"/>
            <w:shd w:val="clear" w:color="auto" w:fill="auto"/>
            <w:vAlign w:val="bottom"/>
          </w:tcPr>
          <w:p w14:paraId="15716119" w14:textId="405D3F92" w:rsidR="00775D28" w:rsidRPr="006A07D4" w:rsidRDefault="00775D28" w:rsidP="00775D28">
            <w:pPr>
              <w:tabs>
                <w:tab w:val="decimal" w:pos="968"/>
              </w:tabs>
              <w:spacing w:line="240" w:lineRule="exact"/>
              <w:ind w:left="-103" w:right="-76"/>
              <w:rPr>
                <w:rFonts w:ascii="CordiaUPC" w:hAnsi="CordiaUPC" w:cs="CordiaUPC"/>
                <w:sz w:val="26"/>
                <w:szCs w:val="26"/>
              </w:rPr>
            </w:pPr>
            <w:r>
              <w:rPr>
                <w:rFonts w:ascii="CordiaUPC" w:hAnsi="CordiaUPC" w:cs="CordiaUPC"/>
                <w:sz w:val="26"/>
                <w:szCs w:val="26"/>
              </w:rPr>
              <w:t>105,522</w:t>
            </w:r>
          </w:p>
        </w:tc>
        <w:tc>
          <w:tcPr>
            <w:tcW w:w="236" w:type="dxa"/>
            <w:vAlign w:val="bottom"/>
          </w:tcPr>
          <w:p w14:paraId="39A6A72B" w14:textId="77777777" w:rsidR="00775D28" w:rsidRPr="006A07D4" w:rsidRDefault="00775D28" w:rsidP="00775D28">
            <w:pPr>
              <w:spacing w:line="240" w:lineRule="exact"/>
              <w:ind w:right="162"/>
              <w:jc w:val="right"/>
              <w:rPr>
                <w:rFonts w:ascii="CordiaUPC" w:hAnsi="CordiaUPC" w:cs="CordiaUPC"/>
                <w:sz w:val="26"/>
                <w:szCs w:val="26"/>
              </w:rPr>
            </w:pPr>
          </w:p>
        </w:tc>
        <w:tc>
          <w:tcPr>
            <w:tcW w:w="1296" w:type="dxa"/>
            <w:shd w:val="clear" w:color="auto" w:fill="auto"/>
            <w:vAlign w:val="bottom"/>
          </w:tcPr>
          <w:p w14:paraId="4967E11B" w14:textId="2B66B682" w:rsidR="00775D28" w:rsidRPr="006A07D4" w:rsidRDefault="00775D28" w:rsidP="00775D28">
            <w:pPr>
              <w:tabs>
                <w:tab w:val="decimal" w:pos="971"/>
              </w:tabs>
              <w:spacing w:line="240" w:lineRule="exact"/>
              <w:ind w:left="-103" w:right="-76"/>
              <w:rPr>
                <w:rFonts w:ascii="CordiaUPC" w:hAnsi="CordiaUPC" w:cs="CordiaUPC"/>
                <w:sz w:val="26"/>
                <w:szCs w:val="26"/>
              </w:rPr>
            </w:pPr>
            <w:r>
              <w:rPr>
                <w:rFonts w:ascii="CordiaUPC" w:hAnsi="CordiaUPC" w:cs="CordiaUPC"/>
                <w:sz w:val="26"/>
                <w:szCs w:val="26"/>
              </w:rPr>
              <w:t>105,942</w:t>
            </w:r>
          </w:p>
        </w:tc>
        <w:tc>
          <w:tcPr>
            <w:tcW w:w="236" w:type="dxa"/>
          </w:tcPr>
          <w:p w14:paraId="3133A366" w14:textId="77777777" w:rsidR="00775D28" w:rsidRPr="006A07D4" w:rsidRDefault="00775D28" w:rsidP="00775D28">
            <w:pPr>
              <w:tabs>
                <w:tab w:val="decimal" w:pos="963"/>
              </w:tabs>
              <w:spacing w:line="240" w:lineRule="exact"/>
              <w:rPr>
                <w:rFonts w:ascii="CordiaUPC" w:hAnsi="CordiaUPC" w:cs="CordiaUPC"/>
                <w:sz w:val="26"/>
                <w:szCs w:val="26"/>
              </w:rPr>
            </w:pPr>
          </w:p>
        </w:tc>
        <w:tc>
          <w:tcPr>
            <w:tcW w:w="1296" w:type="dxa"/>
          </w:tcPr>
          <w:p w14:paraId="25104AAF" w14:textId="279440A6" w:rsidR="00775D28" w:rsidRPr="006A07D4" w:rsidRDefault="00775D28" w:rsidP="00775D28">
            <w:pPr>
              <w:tabs>
                <w:tab w:val="decimal" w:pos="963"/>
              </w:tabs>
              <w:spacing w:line="240" w:lineRule="exact"/>
              <w:ind w:left="-103" w:right="-76"/>
              <w:rPr>
                <w:rFonts w:ascii="CordiaUPC" w:hAnsi="CordiaUPC" w:cs="CordiaUPC"/>
                <w:sz w:val="26"/>
                <w:szCs w:val="26"/>
              </w:rPr>
            </w:pPr>
            <w:r>
              <w:rPr>
                <w:rFonts w:ascii="CordiaUPC" w:hAnsi="CordiaUPC" w:cs="CordiaUPC"/>
                <w:sz w:val="26"/>
                <w:szCs w:val="26"/>
              </w:rPr>
              <w:t>85,888</w:t>
            </w:r>
          </w:p>
        </w:tc>
        <w:tc>
          <w:tcPr>
            <w:tcW w:w="236" w:type="dxa"/>
          </w:tcPr>
          <w:p w14:paraId="7D0DF21D" w14:textId="77777777" w:rsidR="00775D28" w:rsidRPr="006A07D4" w:rsidRDefault="00775D28" w:rsidP="00775D28">
            <w:pPr>
              <w:tabs>
                <w:tab w:val="decimal" w:pos="963"/>
              </w:tabs>
              <w:spacing w:line="240" w:lineRule="exact"/>
              <w:rPr>
                <w:rFonts w:ascii="CordiaUPC" w:hAnsi="CordiaUPC" w:cs="CordiaUPC"/>
                <w:sz w:val="26"/>
                <w:szCs w:val="26"/>
              </w:rPr>
            </w:pPr>
          </w:p>
        </w:tc>
        <w:tc>
          <w:tcPr>
            <w:tcW w:w="1296" w:type="dxa"/>
          </w:tcPr>
          <w:p w14:paraId="1B0E3ADF" w14:textId="3EBA757C" w:rsidR="00775D28" w:rsidRPr="006A07D4" w:rsidRDefault="00775D28" w:rsidP="00775D28">
            <w:pPr>
              <w:tabs>
                <w:tab w:val="decimal" w:pos="966"/>
              </w:tabs>
              <w:spacing w:line="240" w:lineRule="exact"/>
              <w:ind w:left="-103" w:right="-76"/>
              <w:rPr>
                <w:rFonts w:ascii="CordiaUPC" w:hAnsi="CordiaUPC" w:cs="CordiaUPC"/>
                <w:sz w:val="26"/>
                <w:szCs w:val="26"/>
              </w:rPr>
            </w:pPr>
            <w:r>
              <w:rPr>
                <w:rFonts w:ascii="CordiaUPC" w:hAnsi="CordiaUPC" w:cs="CordiaUPC"/>
                <w:sz w:val="26"/>
                <w:szCs w:val="26"/>
              </w:rPr>
              <w:t>86,104</w:t>
            </w:r>
          </w:p>
        </w:tc>
      </w:tr>
      <w:tr w:rsidR="00775D28" w:rsidRPr="006A07D4" w14:paraId="6DB628A9" w14:textId="77777777" w:rsidTr="00B06D7B">
        <w:tc>
          <w:tcPr>
            <w:tcW w:w="3402" w:type="dxa"/>
            <w:vAlign w:val="bottom"/>
          </w:tcPr>
          <w:p w14:paraId="5C73CD7D" w14:textId="3558B40B" w:rsidR="00775D28" w:rsidRPr="004134A9" w:rsidRDefault="004134A9" w:rsidP="004134A9">
            <w:pPr>
              <w:spacing w:line="240" w:lineRule="exact"/>
              <w:ind w:right="-104"/>
              <w:rPr>
                <w:rFonts w:ascii="CordiaUPC" w:hAnsi="CordiaUPC" w:cs="CordiaUPC"/>
                <w:sz w:val="26"/>
                <w:szCs w:val="26"/>
                <w:lang w:val="en-US" w:eastAsia="th-TH" w:bidi="th-TH"/>
              </w:rPr>
            </w:pPr>
            <w:r>
              <w:rPr>
                <w:rFonts w:ascii="CordiaUPC" w:hAnsi="CordiaUPC" w:cs="CordiaUPC"/>
                <w:sz w:val="26"/>
                <w:szCs w:val="26"/>
                <w:lang w:val="en-US" w:eastAsia="th-TH" w:bidi="th-TH"/>
              </w:rPr>
              <w:t xml:space="preserve">- </w:t>
            </w:r>
            <w:r w:rsidR="00775D28" w:rsidRPr="004134A9">
              <w:rPr>
                <w:rFonts w:ascii="CordiaUPC" w:hAnsi="CordiaUPC" w:cs="CordiaUPC" w:hint="cs"/>
                <w:sz w:val="26"/>
                <w:szCs w:val="26"/>
                <w:lang w:val="en-US" w:eastAsia="th-TH" w:bidi="th-TH"/>
              </w:rPr>
              <w:t>Committed line</w:t>
            </w:r>
          </w:p>
        </w:tc>
        <w:tc>
          <w:tcPr>
            <w:tcW w:w="1296" w:type="dxa"/>
            <w:shd w:val="clear" w:color="auto" w:fill="auto"/>
            <w:vAlign w:val="bottom"/>
          </w:tcPr>
          <w:p w14:paraId="619F1FC8" w14:textId="2A9F8D85" w:rsidR="00775D28" w:rsidRPr="006A07D4" w:rsidRDefault="00775D28" w:rsidP="00775D28">
            <w:pPr>
              <w:tabs>
                <w:tab w:val="decimal" w:pos="968"/>
              </w:tabs>
              <w:spacing w:line="240" w:lineRule="exact"/>
              <w:ind w:left="-103" w:right="-76"/>
              <w:rPr>
                <w:rFonts w:ascii="CordiaUPC" w:hAnsi="CordiaUPC" w:cs="CordiaUPC"/>
                <w:sz w:val="26"/>
                <w:szCs w:val="26"/>
              </w:rPr>
            </w:pPr>
            <w:r>
              <w:rPr>
                <w:rFonts w:ascii="CordiaUPC" w:hAnsi="CordiaUPC" w:cs="CordiaUPC"/>
                <w:sz w:val="26"/>
                <w:szCs w:val="26"/>
              </w:rPr>
              <w:t>46,527</w:t>
            </w:r>
          </w:p>
        </w:tc>
        <w:tc>
          <w:tcPr>
            <w:tcW w:w="236" w:type="dxa"/>
            <w:vAlign w:val="bottom"/>
          </w:tcPr>
          <w:p w14:paraId="309320A9" w14:textId="77777777" w:rsidR="00775D28" w:rsidRPr="006A07D4" w:rsidRDefault="00775D28" w:rsidP="00775D28">
            <w:pPr>
              <w:spacing w:line="240" w:lineRule="exact"/>
              <w:ind w:right="162"/>
              <w:jc w:val="right"/>
              <w:rPr>
                <w:rFonts w:ascii="CordiaUPC" w:hAnsi="CordiaUPC" w:cs="CordiaUPC"/>
                <w:sz w:val="26"/>
                <w:szCs w:val="26"/>
              </w:rPr>
            </w:pPr>
          </w:p>
        </w:tc>
        <w:tc>
          <w:tcPr>
            <w:tcW w:w="1296" w:type="dxa"/>
            <w:shd w:val="clear" w:color="auto" w:fill="auto"/>
            <w:vAlign w:val="bottom"/>
          </w:tcPr>
          <w:p w14:paraId="1758C78B" w14:textId="1E746FEC" w:rsidR="00775D28" w:rsidRPr="006A07D4" w:rsidRDefault="00775D28" w:rsidP="00775D28">
            <w:pPr>
              <w:tabs>
                <w:tab w:val="decimal" w:pos="971"/>
              </w:tabs>
              <w:spacing w:line="240" w:lineRule="exact"/>
              <w:ind w:left="-103" w:right="-76"/>
              <w:rPr>
                <w:rFonts w:ascii="CordiaUPC" w:hAnsi="CordiaUPC" w:cs="CordiaUPC"/>
                <w:sz w:val="26"/>
                <w:szCs w:val="26"/>
              </w:rPr>
            </w:pPr>
            <w:r>
              <w:rPr>
                <w:rFonts w:ascii="CordiaUPC" w:hAnsi="CordiaUPC" w:cs="CordiaUPC"/>
                <w:sz w:val="26"/>
                <w:szCs w:val="26"/>
              </w:rPr>
              <w:t>42,892</w:t>
            </w:r>
          </w:p>
        </w:tc>
        <w:tc>
          <w:tcPr>
            <w:tcW w:w="236" w:type="dxa"/>
          </w:tcPr>
          <w:p w14:paraId="43EBD24C" w14:textId="77777777" w:rsidR="00775D28" w:rsidRPr="006A07D4" w:rsidRDefault="00775D28" w:rsidP="00775D28">
            <w:pPr>
              <w:tabs>
                <w:tab w:val="decimal" w:pos="963"/>
              </w:tabs>
              <w:spacing w:line="240" w:lineRule="exact"/>
              <w:rPr>
                <w:rFonts w:ascii="CordiaUPC" w:hAnsi="CordiaUPC" w:cs="CordiaUPC"/>
                <w:sz w:val="26"/>
                <w:szCs w:val="26"/>
              </w:rPr>
            </w:pPr>
          </w:p>
        </w:tc>
        <w:tc>
          <w:tcPr>
            <w:tcW w:w="1296" w:type="dxa"/>
          </w:tcPr>
          <w:p w14:paraId="48EF8D4B" w14:textId="7FCC1BA7" w:rsidR="00775D28" w:rsidRPr="006A07D4" w:rsidRDefault="00775D28" w:rsidP="00775D28">
            <w:pPr>
              <w:tabs>
                <w:tab w:val="decimal" w:pos="963"/>
              </w:tabs>
              <w:spacing w:line="240" w:lineRule="exact"/>
              <w:ind w:left="-103" w:right="-76"/>
              <w:rPr>
                <w:rFonts w:ascii="CordiaUPC" w:hAnsi="CordiaUPC" w:cs="CordiaUPC"/>
                <w:sz w:val="26"/>
                <w:szCs w:val="26"/>
              </w:rPr>
            </w:pPr>
            <w:r>
              <w:rPr>
                <w:rFonts w:ascii="CordiaUPC" w:hAnsi="CordiaUPC" w:cs="CordiaUPC"/>
                <w:sz w:val="26"/>
                <w:szCs w:val="26"/>
              </w:rPr>
              <w:t>54,319</w:t>
            </w:r>
          </w:p>
        </w:tc>
        <w:tc>
          <w:tcPr>
            <w:tcW w:w="236" w:type="dxa"/>
          </w:tcPr>
          <w:p w14:paraId="290C4E5D" w14:textId="77777777" w:rsidR="00775D28" w:rsidRPr="006A07D4" w:rsidRDefault="00775D28" w:rsidP="00775D28">
            <w:pPr>
              <w:tabs>
                <w:tab w:val="decimal" w:pos="963"/>
              </w:tabs>
              <w:spacing w:line="240" w:lineRule="exact"/>
              <w:rPr>
                <w:rFonts w:ascii="CordiaUPC" w:hAnsi="CordiaUPC" w:cs="CordiaUPC"/>
                <w:sz w:val="26"/>
                <w:szCs w:val="26"/>
              </w:rPr>
            </w:pPr>
          </w:p>
        </w:tc>
        <w:tc>
          <w:tcPr>
            <w:tcW w:w="1296" w:type="dxa"/>
          </w:tcPr>
          <w:p w14:paraId="582710A3" w14:textId="1239EA7F" w:rsidR="00775D28" w:rsidRPr="006A07D4" w:rsidRDefault="00775D28" w:rsidP="00775D28">
            <w:pPr>
              <w:tabs>
                <w:tab w:val="decimal" w:pos="966"/>
              </w:tabs>
              <w:spacing w:line="240" w:lineRule="exact"/>
              <w:ind w:left="-103" w:right="-76"/>
              <w:rPr>
                <w:rFonts w:ascii="CordiaUPC" w:hAnsi="CordiaUPC" w:cs="CordiaUPC"/>
                <w:sz w:val="26"/>
                <w:szCs w:val="26"/>
              </w:rPr>
            </w:pPr>
            <w:r>
              <w:rPr>
                <w:rFonts w:ascii="CordiaUPC" w:hAnsi="CordiaUPC" w:cs="CordiaUPC"/>
                <w:sz w:val="26"/>
                <w:szCs w:val="26"/>
              </w:rPr>
              <w:t>78,239</w:t>
            </w:r>
          </w:p>
        </w:tc>
      </w:tr>
      <w:tr w:rsidR="00775D28" w:rsidRPr="006A07D4" w14:paraId="4CF94C90" w14:textId="77777777" w:rsidTr="00B06D7B">
        <w:tc>
          <w:tcPr>
            <w:tcW w:w="3402" w:type="dxa"/>
            <w:vAlign w:val="bottom"/>
          </w:tcPr>
          <w:p w14:paraId="0042C75F" w14:textId="3151BD6E" w:rsidR="00775D28" w:rsidRPr="004134A9" w:rsidRDefault="004134A9" w:rsidP="004134A9">
            <w:pPr>
              <w:spacing w:line="240" w:lineRule="exact"/>
              <w:ind w:right="-104"/>
              <w:rPr>
                <w:rFonts w:ascii="CordiaUPC" w:hAnsi="CordiaUPC" w:cs="CordiaUPC"/>
                <w:color w:val="000000"/>
                <w:sz w:val="26"/>
                <w:szCs w:val="26"/>
              </w:rPr>
            </w:pPr>
            <w:r>
              <w:rPr>
                <w:rFonts w:ascii="CordiaUPC" w:hAnsi="CordiaUPC" w:cs="CordiaUPC"/>
                <w:sz w:val="26"/>
                <w:szCs w:val="26"/>
                <w:lang w:val="en-US" w:eastAsia="th-TH" w:bidi="th-TH"/>
              </w:rPr>
              <w:t xml:space="preserve">- </w:t>
            </w:r>
            <w:r w:rsidR="00775D28" w:rsidRPr="004134A9">
              <w:rPr>
                <w:rFonts w:ascii="CordiaUPC" w:hAnsi="CordiaUPC" w:cs="CordiaUPC" w:hint="cs"/>
                <w:sz w:val="26"/>
                <w:szCs w:val="26"/>
                <w:lang w:val="en-US" w:eastAsia="th-TH" w:bidi="th-TH"/>
              </w:rPr>
              <w:t xml:space="preserve">Others </w:t>
            </w:r>
            <w:r w:rsidR="00775D28" w:rsidRPr="004134A9">
              <w:rPr>
                <w:rFonts w:ascii="CordiaUPC" w:hAnsi="CordiaUPC" w:cs="CordiaUPC" w:hint="cs"/>
                <w:sz w:val="26"/>
                <w:szCs w:val="26"/>
                <w:vertAlign w:val="superscript"/>
                <w:lang w:val="en-US" w:eastAsia="th-TH" w:bidi="th-TH"/>
              </w:rPr>
              <w:t>(1)</w:t>
            </w:r>
          </w:p>
        </w:tc>
        <w:tc>
          <w:tcPr>
            <w:tcW w:w="1296" w:type="dxa"/>
            <w:shd w:val="clear" w:color="auto" w:fill="auto"/>
            <w:vAlign w:val="bottom"/>
          </w:tcPr>
          <w:p w14:paraId="1CE73140" w14:textId="4604EC7A" w:rsidR="00775D28" w:rsidRPr="006A07D4" w:rsidRDefault="00775D28" w:rsidP="00775D28">
            <w:pPr>
              <w:tabs>
                <w:tab w:val="decimal" w:pos="968"/>
              </w:tabs>
              <w:spacing w:line="240" w:lineRule="exact"/>
              <w:ind w:left="-103" w:right="-76"/>
              <w:rPr>
                <w:rFonts w:ascii="CordiaUPC" w:hAnsi="CordiaUPC" w:cs="CordiaUPC"/>
                <w:sz w:val="26"/>
                <w:szCs w:val="26"/>
              </w:rPr>
            </w:pPr>
            <w:r>
              <w:rPr>
                <w:rFonts w:ascii="CordiaUPC" w:hAnsi="CordiaUPC" w:cs="CordiaUPC"/>
                <w:sz w:val="26"/>
                <w:szCs w:val="26"/>
              </w:rPr>
              <w:t>28,839</w:t>
            </w:r>
          </w:p>
        </w:tc>
        <w:tc>
          <w:tcPr>
            <w:tcW w:w="236" w:type="dxa"/>
            <w:vAlign w:val="bottom"/>
          </w:tcPr>
          <w:p w14:paraId="6C591E65" w14:textId="77777777" w:rsidR="00775D28" w:rsidRPr="006A07D4" w:rsidRDefault="00775D28" w:rsidP="00775D28">
            <w:pPr>
              <w:spacing w:line="240" w:lineRule="exact"/>
              <w:ind w:right="162"/>
              <w:jc w:val="right"/>
              <w:rPr>
                <w:rFonts w:ascii="CordiaUPC" w:hAnsi="CordiaUPC" w:cs="CordiaUPC"/>
                <w:b/>
                <w:bCs/>
                <w:sz w:val="26"/>
                <w:szCs w:val="26"/>
              </w:rPr>
            </w:pPr>
          </w:p>
        </w:tc>
        <w:tc>
          <w:tcPr>
            <w:tcW w:w="1296" w:type="dxa"/>
            <w:shd w:val="clear" w:color="auto" w:fill="auto"/>
            <w:vAlign w:val="bottom"/>
          </w:tcPr>
          <w:p w14:paraId="31EFEF1F" w14:textId="73F66A47" w:rsidR="00775D28" w:rsidRPr="006A07D4" w:rsidRDefault="00775D28" w:rsidP="00775D28">
            <w:pPr>
              <w:tabs>
                <w:tab w:val="decimal" w:pos="971"/>
              </w:tabs>
              <w:spacing w:line="240" w:lineRule="exact"/>
              <w:ind w:left="-103" w:right="-76"/>
              <w:rPr>
                <w:rFonts w:ascii="CordiaUPC" w:hAnsi="CordiaUPC" w:cs="CordiaUPC"/>
                <w:sz w:val="26"/>
                <w:szCs w:val="26"/>
              </w:rPr>
            </w:pPr>
            <w:r>
              <w:rPr>
                <w:rFonts w:ascii="CordiaUPC" w:hAnsi="CordiaUPC" w:cs="CordiaUPC"/>
                <w:sz w:val="26"/>
                <w:szCs w:val="26"/>
              </w:rPr>
              <w:t>29,236</w:t>
            </w:r>
          </w:p>
        </w:tc>
        <w:tc>
          <w:tcPr>
            <w:tcW w:w="236" w:type="dxa"/>
          </w:tcPr>
          <w:p w14:paraId="5CB5376D" w14:textId="77777777" w:rsidR="00775D28" w:rsidRPr="006A07D4" w:rsidRDefault="00775D28" w:rsidP="00775D28">
            <w:pPr>
              <w:tabs>
                <w:tab w:val="decimal" w:pos="963"/>
              </w:tabs>
              <w:spacing w:line="240" w:lineRule="exact"/>
              <w:rPr>
                <w:rFonts w:ascii="CordiaUPC" w:hAnsi="CordiaUPC" w:cs="CordiaUPC"/>
                <w:b/>
                <w:bCs/>
                <w:sz w:val="26"/>
                <w:szCs w:val="26"/>
              </w:rPr>
            </w:pPr>
          </w:p>
        </w:tc>
        <w:tc>
          <w:tcPr>
            <w:tcW w:w="1296" w:type="dxa"/>
            <w:tcBorders>
              <w:bottom w:val="single" w:sz="4" w:space="0" w:color="auto"/>
            </w:tcBorders>
          </w:tcPr>
          <w:p w14:paraId="2F1C2F29" w14:textId="544DE574" w:rsidR="00775D28" w:rsidRPr="006A07D4" w:rsidRDefault="00775D28" w:rsidP="00775D28">
            <w:pPr>
              <w:tabs>
                <w:tab w:val="decimal" w:pos="963"/>
              </w:tabs>
              <w:spacing w:line="240" w:lineRule="exact"/>
              <w:ind w:left="-103" w:right="-76"/>
              <w:rPr>
                <w:rFonts w:ascii="CordiaUPC" w:hAnsi="CordiaUPC" w:cs="CordiaUPC"/>
                <w:sz w:val="26"/>
                <w:szCs w:val="26"/>
              </w:rPr>
            </w:pPr>
            <w:r>
              <w:rPr>
                <w:rFonts w:ascii="CordiaUPC" w:hAnsi="CordiaUPC" w:cs="CordiaUPC"/>
                <w:sz w:val="26"/>
                <w:szCs w:val="26"/>
              </w:rPr>
              <w:t>16,974</w:t>
            </w:r>
          </w:p>
        </w:tc>
        <w:tc>
          <w:tcPr>
            <w:tcW w:w="236" w:type="dxa"/>
          </w:tcPr>
          <w:p w14:paraId="6749F436" w14:textId="77777777" w:rsidR="00775D28" w:rsidRPr="006A07D4" w:rsidRDefault="00775D28" w:rsidP="00775D28">
            <w:pPr>
              <w:tabs>
                <w:tab w:val="decimal" w:pos="963"/>
              </w:tabs>
              <w:spacing w:line="240" w:lineRule="exact"/>
              <w:rPr>
                <w:rFonts w:ascii="CordiaUPC" w:hAnsi="CordiaUPC" w:cs="CordiaUPC"/>
                <w:b/>
                <w:bCs/>
                <w:sz w:val="26"/>
                <w:szCs w:val="26"/>
              </w:rPr>
            </w:pPr>
          </w:p>
        </w:tc>
        <w:tc>
          <w:tcPr>
            <w:tcW w:w="1296" w:type="dxa"/>
          </w:tcPr>
          <w:p w14:paraId="1B2A9DED" w14:textId="52E5B273" w:rsidR="00775D28" w:rsidRPr="006A07D4" w:rsidRDefault="00775D28" w:rsidP="00775D28">
            <w:pPr>
              <w:tabs>
                <w:tab w:val="decimal" w:pos="966"/>
              </w:tabs>
              <w:spacing w:line="240" w:lineRule="exact"/>
              <w:ind w:left="-103" w:right="-76"/>
              <w:rPr>
                <w:rFonts w:ascii="CordiaUPC" w:hAnsi="CordiaUPC" w:cs="CordiaUPC"/>
                <w:sz w:val="26"/>
                <w:szCs w:val="26"/>
              </w:rPr>
            </w:pPr>
            <w:r>
              <w:rPr>
                <w:rFonts w:ascii="CordiaUPC" w:hAnsi="CordiaUPC" w:cs="CordiaUPC"/>
                <w:sz w:val="26"/>
                <w:szCs w:val="26"/>
              </w:rPr>
              <w:t>17,029</w:t>
            </w:r>
          </w:p>
        </w:tc>
      </w:tr>
      <w:tr w:rsidR="00775D28" w:rsidRPr="006A07D4" w14:paraId="1B1AF085" w14:textId="77777777" w:rsidTr="00B06D7B">
        <w:tc>
          <w:tcPr>
            <w:tcW w:w="3402" w:type="dxa"/>
            <w:hideMark/>
          </w:tcPr>
          <w:p w14:paraId="12FB0463" w14:textId="77777777" w:rsidR="00775D28" w:rsidRPr="006A07D4" w:rsidRDefault="00775D28" w:rsidP="00775D28">
            <w:pPr>
              <w:spacing w:line="240" w:lineRule="exact"/>
              <w:ind w:right="-104"/>
              <w:rPr>
                <w:rFonts w:ascii="CordiaUPC" w:hAnsi="CordiaUPC" w:cs="CordiaUPC"/>
                <w:b/>
                <w:bCs/>
                <w:color w:val="000000"/>
                <w:sz w:val="26"/>
                <w:szCs w:val="26"/>
              </w:rPr>
            </w:pPr>
            <w:r w:rsidRPr="006A07D4">
              <w:rPr>
                <w:rFonts w:ascii="CordiaUPC" w:hAnsi="CordiaUPC" w:cs="CordiaUPC" w:hint="cs"/>
                <w:b/>
                <w:bCs/>
                <w:sz w:val="26"/>
                <w:szCs w:val="26"/>
                <w:lang w:eastAsia="th-TH"/>
              </w:rPr>
              <w:t>Total</w:t>
            </w:r>
          </w:p>
        </w:tc>
        <w:tc>
          <w:tcPr>
            <w:tcW w:w="1296" w:type="dxa"/>
            <w:tcBorders>
              <w:top w:val="single" w:sz="4" w:space="0" w:color="000000"/>
              <w:bottom w:val="double" w:sz="4" w:space="0" w:color="000000"/>
            </w:tcBorders>
            <w:shd w:val="clear" w:color="auto" w:fill="auto"/>
            <w:vAlign w:val="bottom"/>
          </w:tcPr>
          <w:p w14:paraId="42E3F5CC" w14:textId="45F0D0E6" w:rsidR="00775D28" w:rsidRPr="006A07D4" w:rsidRDefault="00775D28" w:rsidP="00775D28">
            <w:pPr>
              <w:tabs>
                <w:tab w:val="decimal" w:pos="968"/>
              </w:tabs>
              <w:spacing w:line="240" w:lineRule="exact"/>
              <w:ind w:left="-103" w:right="-76"/>
              <w:rPr>
                <w:rFonts w:ascii="CordiaUPC" w:hAnsi="CordiaUPC" w:cs="CordiaUPC"/>
                <w:b/>
                <w:bCs/>
                <w:sz w:val="26"/>
                <w:szCs w:val="26"/>
              </w:rPr>
            </w:pPr>
            <w:r>
              <w:rPr>
                <w:rFonts w:ascii="CordiaUPC" w:hAnsi="CordiaUPC" w:cs="CordiaUPC"/>
                <w:b/>
                <w:bCs/>
                <w:sz w:val="26"/>
                <w:szCs w:val="26"/>
              </w:rPr>
              <w:t>272,997</w:t>
            </w:r>
          </w:p>
        </w:tc>
        <w:tc>
          <w:tcPr>
            <w:tcW w:w="236" w:type="dxa"/>
            <w:vAlign w:val="bottom"/>
          </w:tcPr>
          <w:p w14:paraId="3E5976EA" w14:textId="77777777" w:rsidR="00775D28" w:rsidRPr="006A07D4" w:rsidRDefault="00775D28" w:rsidP="00775D28">
            <w:pPr>
              <w:spacing w:line="240" w:lineRule="exact"/>
              <w:ind w:right="162"/>
              <w:jc w:val="right"/>
              <w:rPr>
                <w:rFonts w:ascii="CordiaUPC" w:hAnsi="CordiaUPC" w:cs="CordiaUPC"/>
                <w:b/>
                <w:bCs/>
                <w:sz w:val="26"/>
                <w:szCs w:val="26"/>
              </w:rPr>
            </w:pPr>
          </w:p>
        </w:tc>
        <w:tc>
          <w:tcPr>
            <w:tcW w:w="1296" w:type="dxa"/>
            <w:tcBorders>
              <w:top w:val="single" w:sz="4" w:space="0" w:color="000000"/>
              <w:bottom w:val="double" w:sz="4" w:space="0" w:color="000000"/>
            </w:tcBorders>
            <w:shd w:val="clear" w:color="auto" w:fill="auto"/>
            <w:vAlign w:val="bottom"/>
          </w:tcPr>
          <w:p w14:paraId="0933C6C1" w14:textId="4F5812D0" w:rsidR="00775D28" w:rsidRPr="006A07D4" w:rsidRDefault="00775D28" w:rsidP="00775D28">
            <w:pPr>
              <w:tabs>
                <w:tab w:val="decimal" w:pos="971"/>
              </w:tabs>
              <w:spacing w:line="240" w:lineRule="exact"/>
              <w:rPr>
                <w:rFonts w:ascii="CordiaUPC" w:hAnsi="CordiaUPC" w:cs="CordiaUPC"/>
                <w:b/>
                <w:bCs/>
                <w:sz w:val="26"/>
                <w:szCs w:val="26"/>
              </w:rPr>
            </w:pPr>
            <w:r>
              <w:rPr>
                <w:rFonts w:ascii="CordiaUPC" w:hAnsi="CordiaUPC" w:cs="CordiaUPC"/>
                <w:b/>
                <w:bCs/>
                <w:sz w:val="26"/>
                <w:szCs w:val="26"/>
              </w:rPr>
              <w:t>259,309</w:t>
            </w:r>
          </w:p>
        </w:tc>
        <w:tc>
          <w:tcPr>
            <w:tcW w:w="236" w:type="dxa"/>
          </w:tcPr>
          <w:p w14:paraId="225C8221" w14:textId="77777777" w:rsidR="00775D28" w:rsidRPr="006A07D4" w:rsidRDefault="00775D28" w:rsidP="00775D28">
            <w:pPr>
              <w:tabs>
                <w:tab w:val="decimal" w:pos="963"/>
              </w:tabs>
              <w:spacing w:line="240" w:lineRule="exact"/>
              <w:rPr>
                <w:rFonts w:ascii="CordiaUPC" w:hAnsi="CordiaUPC" w:cs="CordiaUPC"/>
                <w:b/>
                <w:bCs/>
                <w:sz w:val="26"/>
                <w:szCs w:val="26"/>
              </w:rPr>
            </w:pPr>
          </w:p>
        </w:tc>
        <w:tc>
          <w:tcPr>
            <w:tcW w:w="1296" w:type="dxa"/>
            <w:tcBorders>
              <w:top w:val="single" w:sz="4" w:space="0" w:color="auto"/>
              <w:bottom w:val="double" w:sz="4" w:space="0" w:color="auto"/>
            </w:tcBorders>
          </w:tcPr>
          <w:p w14:paraId="51F8DF50" w14:textId="4B6882DC" w:rsidR="00775D28" w:rsidRPr="006A07D4" w:rsidRDefault="00775D28" w:rsidP="00775D28">
            <w:pPr>
              <w:tabs>
                <w:tab w:val="decimal" w:pos="963"/>
              </w:tabs>
              <w:spacing w:line="240" w:lineRule="exact"/>
              <w:ind w:left="-103" w:right="-76"/>
              <w:rPr>
                <w:rFonts w:ascii="CordiaUPC" w:hAnsi="CordiaUPC" w:cs="CordiaUPC"/>
                <w:b/>
                <w:bCs/>
                <w:sz w:val="26"/>
                <w:szCs w:val="26"/>
              </w:rPr>
            </w:pPr>
            <w:r>
              <w:rPr>
                <w:rFonts w:ascii="CordiaUPC" w:hAnsi="CordiaUPC" w:cs="CordiaUPC"/>
                <w:b/>
                <w:bCs/>
                <w:sz w:val="26"/>
                <w:szCs w:val="26"/>
              </w:rPr>
              <w:t>246,509</w:t>
            </w:r>
          </w:p>
        </w:tc>
        <w:tc>
          <w:tcPr>
            <w:tcW w:w="236" w:type="dxa"/>
          </w:tcPr>
          <w:p w14:paraId="539BEA29" w14:textId="77777777" w:rsidR="00775D28" w:rsidRPr="006A07D4" w:rsidRDefault="00775D28" w:rsidP="00775D28">
            <w:pPr>
              <w:tabs>
                <w:tab w:val="decimal" w:pos="963"/>
              </w:tabs>
              <w:spacing w:line="240" w:lineRule="exact"/>
              <w:rPr>
                <w:rFonts w:ascii="CordiaUPC" w:hAnsi="CordiaUPC" w:cs="CordiaUPC"/>
                <w:b/>
                <w:bCs/>
                <w:sz w:val="26"/>
                <w:szCs w:val="26"/>
              </w:rPr>
            </w:pPr>
          </w:p>
        </w:tc>
        <w:tc>
          <w:tcPr>
            <w:tcW w:w="1296" w:type="dxa"/>
            <w:tcBorders>
              <w:top w:val="single" w:sz="4" w:space="0" w:color="000000"/>
              <w:bottom w:val="double" w:sz="4" w:space="0" w:color="000000"/>
            </w:tcBorders>
          </w:tcPr>
          <w:p w14:paraId="1F730887" w14:textId="50FBB4FA" w:rsidR="00775D28" w:rsidRPr="006A07D4" w:rsidRDefault="00775D28" w:rsidP="00775D28">
            <w:pPr>
              <w:tabs>
                <w:tab w:val="decimal" w:pos="966"/>
              </w:tabs>
              <w:spacing w:line="240" w:lineRule="exact"/>
              <w:ind w:left="-103" w:right="-76"/>
              <w:rPr>
                <w:rFonts w:ascii="CordiaUPC" w:hAnsi="CordiaUPC" w:cs="CordiaUPC"/>
                <w:b/>
                <w:bCs/>
                <w:sz w:val="26"/>
                <w:szCs w:val="26"/>
              </w:rPr>
            </w:pPr>
            <w:r>
              <w:rPr>
                <w:rFonts w:ascii="CordiaUPC" w:hAnsi="CordiaUPC" w:cs="CordiaUPC"/>
                <w:b/>
                <w:bCs/>
                <w:sz w:val="26"/>
                <w:szCs w:val="26"/>
              </w:rPr>
              <w:t>259,813</w:t>
            </w:r>
          </w:p>
        </w:tc>
      </w:tr>
    </w:tbl>
    <w:p w14:paraId="0DF3B45D" w14:textId="7D1C1446" w:rsidR="0004471F" w:rsidRPr="006A07D4" w:rsidRDefault="000D2C26" w:rsidP="00E4524C">
      <w:pPr>
        <w:pStyle w:val="BodyText"/>
        <w:tabs>
          <w:tab w:val="left" w:pos="810"/>
        </w:tabs>
        <w:spacing w:after="0" w:line="240" w:lineRule="exact"/>
        <w:ind w:left="810" w:hanging="263"/>
        <w:jc w:val="thaiDistribute"/>
        <w:rPr>
          <w:rFonts w:ascii="CordiaUPC" w:hAnsi="CordiaUPC" w:cs="CordiaUPC"/>
          <w:sz w:val="26"/>
          <w:szCs w:val="26"/>
        </w:rPr>
      </w:pPr>
      <w:r w:rsidRPr="006A07D4">
        <w:rPr>
          <w:rFonts w:ascii="CordiaUPC" w:hAnsi="CordiaUPC" w:cs="CordiaUPC" w:hint="cs"/>
          <w:sz w:val="26"/>
          <w:szCs w:val="26"/>
          <w:vertAlign w:val="superscript"/>
        </w:rPr>
        <w:t xml:space="preserve"> </w:t>
      </w:r>
      <w:r w:rsidR="0004471F" w:rsidRPr="006A07D4">
        <w:rPr>
          <w:rFonts w:ascii="CordiaUPC" w:hAnsi="CordiaUPC" w:cs="CordiaUPC" w:hint="cs"/>
          <w:sz w:val="26"/>
          <w:szCs w:val="26"/>
          <w:vertAlign w:val="superscript"/>
        </w:rPr>
        <w:t>(</w:t>
      </w:r>
      <w:r w:rsidRPr="006A07D4">
        <w:rPr>
          <w:rFonts w:ascii="CordiaUPC" w:hAnsi="CordiaUPC" w:cs="CordiaUPC" w:hint="cs"/>
          <w:sz w:val="26"/>
          <w:szCs w:val="26"/>
          <w:vertAlign w:val="superscript"/>
        </w:rPr>
        <w:t>1</w:t>
      </w:r>
      <w:r w:rsidR="0004471F" w:rsidRPr="006A07D4">
        <w:rPr>
          <w:rFonts w:ascii="CordiaUPC" w:hAnsi="CordiaUPC" w:cs="CordiaUPC" w:hint="cs"/>
          <w:sz w:val="26"/>
          <w:szCs w:val="26"/>
          <w:vertAlign w:val="superscript"/>
        </w:rPr>
        <w:t>)</w:t>
      </w:r>
      <w:r w:rsidR="00277213" w:rsidRPr="006A07D4">
        <w:rPr>
          <w:rFonts w:ascii="CordiaUPC" w:hAnsi="CordiaUPC" w:cs="CordiaUPC" w:hint="cs"/>
          <w:sz w:val="26"/>
          <w:szCs w:val="26"/>
        </w:rPr>
        <w:tab/>
      </w:r>
      <w:r w:rsidR="00277213" w:rsidRPr="00791AE9">
        <w:rPr>
          <w:rFonts w:ascii="CordiaUPC" w:hAnsi="CordiaUPC" w:cs="CordiaUPC" w:hint="cs"/>
          <w:szCs w:val="22"/>
        </w:rPr>
        <w:t xml:space="preserve">As at </w:t>
      </w:r>
      <w:r w:rsidR="006A07D4" w:rsidRPr="00791AE9">
        <w:rPr>
          <w:rFonts w:ascii="CordiaUPC" w:hAnsi="CordiaUPC" w:cs="CordiaUPC" w:hint="cs"/>
          <w:szCs w:val="22"/>
          <w:lang w:val="en-US"/>
        </w:rPr>
        <w:t>3</w:t>
      </w:r>
      <w:r w:rsidR="006A07D4" w:rsidRPr="00791AE9">
        <w:rPr>
          <w:rFonts w:ascii="CordiaUPC" w:hAnsi="CordiaUPC" w:cs="CordiaUPC"/>
          <w:szCs w:val="22"/>
          <w:lang w:val="en-US"/>
        </w:rPr>
        <w:t>1</w:t>
      </w:r>
      <w:r w:rsidR="006A07D4" w:rsidRPr="00791AE9">
        <w:rPr>
          <w:rFonts w:ascii="CordiaUPC" w:hAnsi="CordiaUPC" w:cs="CordiaUPC" w:hint="cs"/>
          <w:szCs w:val="22"/>
          <w:lang w:val="en-US"/>
        </w:rPr>
        <w:t xml:space="preserve"> </w:t>
      </w:r>
      <w:r w:rsidR="006A07D4" w:rsidRPr="00791AE9">
        <w:rPr>
          <w:rFonts w:ascii="CordiaUPC" w:hAnsi="CordiaUPC" w:cs="CordiaUPC"/>
          <w:szCs w:val="22"/>
          <w:lang w:val="en-US"/>
        </w:rPr>
        <w:t>March</w:t>
      </w:r>
      <w:r w:rsidR="006A07D4" w:rsidRPr="00791AE9">
        <w:rPr>
          <w:rFonts w:ascii="CordiaUPC" w:hAnsi="CordiaUPC" w:cs="CordiaUPC" w:hint="cs"/>
          <w:szCs w:val="22"/>
        </w:rPr>
        <w:t xml:space="preserve"> 202</w:t>
      </w:r>
      <w:r w:rsidR="006A07D4" w:rsidRPr="00791AE9">
        <w:rPr>
          <w:rFonts w:ascii="CordiaUPC" w:hAnsi="CordiaUPC" w:cs="CordiaUPC"/>
          <w:szCs w:val="22"/>
        </w:rPr>
        <w:t>1</w:t>
      </w:r>
      <w:r w:rsidR="0004471F" w:rsidRPr="00791AE9">
        <w:rPr>
          <w:rFonts w:ascii="CordiaUPC" w:hAnsi="CordiaUPC" w:cs="CordiaUPC" w:hint="cs"/>
          <w:szCs w:val="22"/>
        </w:rPr>
        <w:t>, this included the financial assets accepted as collateral that had been sold or pledged amounting to</w:t>
      </w:r>
      <w:r w:rsidR="00791AE9">
        <w:rPr>
          <w:rFonts w:ascii="CordiaUPC" w:hAnsi="CordiaUPC" w:cs="CordiaUPC"/>
          <w:szCs w:val="22"/>
        </w:rPr>
        <w:t xml:space="preserve"> </w:t>
      </w:r>
      <w:r w:rsidR="0004471F" w:rsidRPr="00791AE9">
        <w:rPr>
          <w:rFonts w:ascii="CordiaUPC" w:hAnsi="CordiaUPC" w:cs="CordiaUPC" w:hint="cs"/>
          <w:szCs w:val="22"/>
        </w:rPr>
        <w:t xml:space="preserve">Baht </w:t>
      </w:r>
      <w:r w:rsidR="00775D28" w:rsidRPr="00791AE9">
        <w:rPr>
          <w:rFonts w:ascii="CordiaUPC" w:hAnsi="CordiaUPC" w:cs="CordiaUPC"/>
          <w:szCs w:val="22"/>
        </w:rPr>
        <w:t>16,007</w:t>
      </w:r>
      <w:r w:rsidR="00775D28" w:rsidRPr="00791AE9">
        <w:rPr>
          <w:rFonts w:ascii="CordiaUPC" w:hAnsi="CordiaUPC" w:cs="CordiaUPC"/>
          <w:sz w:val="18"/>
          <w:szCs w:val="18"/>
        </w:rPr>
        <w:t xml:space="preserve"> </w:t>
      </w:r>
      <w:r w:rsidR="0004471F" w:rsidRPr="00791AE9">
        <w:rPr>
          <w:rFonts w:ascii="CordiaUPC" w:hAnsi="CordiaUPC" w:cs="CordiaUPC" w:hint="cs"/>
          <w:szCs w:val="22"/>
        </w:rPr>
        <w:t xml:space="preserve">million </w:t>
      </w:r>
      <w:r w:rsidR="008E5D68" w:rsidRPr="00791AE9">
        <w:rPr>
          <w:rFonts w:ascii="CordiaUPC" w:hAnsi="CordiaUPC" w:cs="CordiaUPC" w:hint="cs"/>
          <w:i/>
          <w:iCs/>
          <w:szCs w:val="22"/>
        </w:rPr>
        <w:t>(</w:t>
      </w:r>
      <w:r w:rsidR="00202383" w:rsidRPr="00791AE9">
        <w:rPr>
          <w:rFonts w:ascii="CordiaUPC" w:hAnsi="CordiaUPC" w:cs="CordiaUPC" w:hint="cs"/>
          <w:i/>
          <w:iCs/>
          <w:szCs w:val="22"/>
        </w:rPr>
        <w:t>31 December</w:t>
      </w:r>
      <w:r w:rsidR="00202383" w:rsidRPr="00791AE9">
        <w:rPr>
          <w:rFonts w:ascii="CordiaUPC" w:hAnsi="CordiaUPC" w:cs="CordiaUPC" w:hint="cs"/>
          <w:szCs w:val="22"/>
        </w:rPr>
        <w:t xml:space="preserve"> </w:t>
      </w:r>
      <w:r w:rsidR="0004471F" w:rsidRPr="00791AE9">
        <w:rPr>
          <w:rFonts w:ascii="CordiaUPC" w:hAnsi="CordiaUPC" w:cs="CordiaUPC" w:hint="cs"/>
          <w:i/>
          <w:iCs/>
          <w:szCs w:val="22"/>
        </w:rPr>
        <w:t>20</w:t>
      </w:r>
      <w:r w:rsidR="006A07D4" w:rsidRPr="00791AE9">
        <w:rPr>
          <w:rFonts w:ascii="CordiaUPC" w:hAnsi="CordiaUPC" w:cs="CordiaUPC"/>
          <w:i/>
          <w:iCs/>
          <w:szCs w:val="22"/>
        </w:rPr>
        <w:t>20</w:t>
      </w:r>
      <w:r w:rsidR="0004471F" w:rsidRPr="00791AE9">
        <w:rPr>
          <w:rFonts w:ascii="CordiaUPC" w:hAnsi="CordiaUPC" w:cs="CordiaUPC" w:hint="cs"/>
          <w:i/>
          <w:iCs/>
          <w:szCs w:val="22"/>
        </w:rPr>
        <w:t xml:space="preserve">: </w:t>
      </w:r>
      <w:r w:rsidR="00B06D7B" w:rsidRPr="00791AE9">
        <w:rPr>
          <w:rFonts w:ascii="CordiaUPC" w:hAnsi="CordiaUPC" w:cs="CordiaUPC"/>
          <w:i/>
          <w:iCs/>
          <w:szCs w:val="22"/>
        </w:rPr>
        <w:t>15,924</w:t>
      </w:r>
      <w:r w:rsidR="0004471F" w:rsidRPr="00791AE9">
        <w:rPr>
          <w:rFonts w:ascii="CordiaUPC" w:hAnsi="CordiaUPC" w:cs="CordiaUPC" w:hint="cs"/>
          <w:i/>
          <w:iCs/>
          <w:szCs w:val="22"/>
        </w:rPr>
        <w:t xml:space="preserve"> million)</w:t>
      </w:r>
      <w:r w:rsidR="0004471F" w:rsidRPr="00791AE9">
        <w:rPr>
          <w:rFonts w:ascii="CordiaUPC" w:hAnsi="CordiaUPC" w:cs="CordiaUPC" w:hint="cs"/>
          <w:szCs w:val="22"/>
        </w:rPr>
        <w:t xml:space="preserve">. The Bank is obliged to return those </w:t>
      </w:r>
      <w:r w:rsidR="00F42079" w:rsidRPr="00791AE9">
        <w:rPr>
          <w:rFonts w:ascii="CordiaUPC" w:hAnsi="CordiaUPC" w:cs="CordiaUPC" w:hint="cs"/>
          <w:szCs w:val="22"/>
        </w:rPr>
        <w:t>securities</w:t>
      </w:r>
      <w:r w:rsidR="0004471F" w:rsidRPr="00791AE9">
        <w:rPr>
          <w:rFonts w:ascii="CordiaUPC" w:hAnsi="CordiaUPC" w:cs="CordiaUPC" w:hint="cs"/>
          <w:szCs w:val="22"/>
        </w:rPr>
        <w:t xml:space="preserve"> in</w:t>
      </w:r>
      <w:r w:rsidR="00F42079" w:rsidRPr="00791AE9">
        <w:rPr>
          <w:rFonts w:ascii="CordiaUPC" w:hAnsi="CordiaUPC" w:cs="CordiaUPC" w:hint="cs"/>
          <w:szCs w:val="22"/>
        </w:rPr>
        <w:t xml:space="preserve"> </w:t>
      </w:r>
      <w:r w:rsidR="0004471F" w:rsidRPr="00791AE9">
        <w:rPr>
          <w:rFonts w:ascii="CordiaUPC" w:hAnsi="CordiaUPC" w:cs="CordiaUPC" w:hint="cs"/>
          <w:szCs w:val="22"/>
        </w:rPr>
        <w:t>equivalent amount.</w:t>
      </w:r>
    </w:p>
    <w:p w14:paraId="595B0A8E" w14:textId="77777777" w:rsidR="00C15C17" w:rsidRPr="006A07D4" w:rsidRDefault="00C15C17" w:rsidP="006A07D4">
      <w:pPr>
        <w:pStyle w:val="BodyText"/>
        <w:spacing w:after="0" w:line="240" w:lineRule="exact"/>
        <w:ind w:left="540"/>
        <w:jc w:val="thaiDistribute"/>
        <w:rPr>
          <w:rFonts w:ascii="CordiaUPC" w:hAnsi="CordiaUPC" w:cs="CordiaUPC"/>
          <w:sz w:val="26"/>
          <w:szCs w:val="26"/>
        </w:rPr>
      </w:pPr>
    </w:p>
    <w:p w14:paraId="14B0E153" w14:textId="0E549120" w:rsidR="007D2D0F" w:rsidRPr="006A07D4" w:rsidRDefault="00D17889" w:rsidP="006A07D4">
      <w:pPr>
        <w:pStyle w:val="BodyText"/>
        <w:spacing w:after="0" w:line="240" w:lineRule="exact"/>
        <w:ind w:left="540"/>
        <w:jc w:val="thaiDistribute"/>
        <w:rPr>
          <w:rFonts w:ascii="CordiaUPC" w:hAnsi="CordiaUPC" w:cs="CordiaUPC"/>
          <w:sz w:val="26"/>
          <w:szCs w:val="26"/>
        </w:rPr>
      </w:pPr>
      <w:r w:rsidRPr="006A07D4">
        <w:rPr>
          <w:rFonts w:ascii="CordiaUPC" w:hAnsi="CordiaUPC" w:cs="CordiaUPC" w:hint="cs"/>
          <w:sz w:val="26"/>
          <w:szCs w:val="26"/>
        </w:rPr>
        <w:t xml:space="preserve">As at </w:t>
      </w:r>
      <w:r w:rsidR="006A07D4" w:rsidRPr="002B0AAC">
        <w:rPr>
          <w:rFonts w:ascii="CordiaUPC" w:hAnsi="CordiaUPC" w:cs="CordiaUPC" w:hint="cs"/>
          <w:sz w:val="26"/>
          <w:szCs w:val="26"/>
          <w:lang w:val="en-US"/>
        </w:rPr>
        <w:t>3</w:t>
      </w:r>
      <w:r w:rsidR="006A07D4">
        <w:rPr>
          <w:rFonts w:ascii="CordiaUPC" w:hAnsi="CordiaUPC" w:cs="CordiaUPC"/>
          <w:sz w:val="26"/>
          <w:szCs w:val="26"/>
          <w:lang w:val="en-US"/>
        </w:rPr>
        <w:t>1</w:t>
      </w:r>
      <w:r w:rsidR="006A07D4" w:rsidRPr="002B0AAC">
        <w:rPr>
          <w:rFonts w:ascii="CordiaUPC" w:hAnsi="CordiaUPC" w:cs="CordiaUPC" w:hint="cs"/>
          <w:sz w:val="26"/>
          <w:szCs w:val="26"/>
          <w:lang w:val="en-US"/>
        </w:rPr>
        <w:t xml:space="preserve"> </w:t>
      </w:r>
      <w:r w:rsidR="006A07D4">
        <w:rPr>
          <w:rFonts w:ascii="CordiaUPC" w:hAnsi="CordiaUPC" w:cs="CordiaUPC"/>
          <w:sz w:val="26"/>
          <w:szCs w:val="26"/>
          <w:lang w:val="en-US"/>
        </w:rPr>
        <w:t>March</w:t>
      </w:r>
      <w:r w:rsidR="006A07D4" w:rsidRPr="00B12481">
        <w:rPr>
          <w:rFonts w:ascii="CordiaUPC" w:hAnsi="CordiaUPC" w:cs="CordiaUPC" w:hint="cs"/>
          <w:sz w:val="26"/>
          <w:szCs w:val="26"/>
        </w:rPr>
        <w:t xml:space="preserve"> </w:t>
      </w:r>
      <w:r w:rsidR="006A07D4" w:rsidRPr="006A07D4">
        <w:rPr>
          <w:rFonts w:ascii="CordiaUPC" w:hAnsi="CordiaUPC" w:cs="CordiaUPC" w:hint="cs"/>
          <w:sz w:val="26"/>
          <w:szCs w:val="26"/>
        </w:rPr>
        <w:t>202</w:t>
      </w:r>
      <w:r w:rsidR="006A07D4">
        <w:rPr>
          <w:rFonts w:ascii="CordiaUPC" w:hAnsi="CordiaUPC" w:cs="CordiaUPC"/>
          <w:sz w:val="26"/>
          <w:szCs w:val="26"/>
        </w:rPr>
        <w:t>1</w:t>
      </w:r>
      <w:r w:rsidR="00B00ABB" w:rsidRPr="006A07D4">
        <w:rPr>
          <w:rFonts w:ascii="CordiaUPC" w:hAnsi="CordiaUPC" w:cs="CordiaUPC" w:hint="cs"/>
          <w:sz w:val="26"/>
          <w:szCs w:val="26"/>
        </w:rPr>
        <w:t xml:space="preserve"> and 31 December 20</w:t>
      </w:r>
      <w:r w:rsidR="006A07D4">
        <w:rPr>
          <w:rFonts w:ascii="CordiaUPC" w:hAnsi="CordiaUPC" w:cs="CordiaUPC"/>
          <w:sz w:val="26"/>
          <w:szCs w:val="26"/>
        </w:rPr>
        <w:t>20</w:t>
      </w:r>
      <w:r w:rsidRPr="006A07D4">
        <w:rPr>
          <w:rFonts w:ascii="CordiaUPC" w:hAnsi="CordiaUPC" w:cs="CordiaUPC" w:hint="cs"/>
          <w:sz w:val="26"/>
          <w:szCs w:val="26"/>
        </w:rPr>
        <w:t xml:space="preserve">, the </w:t>
      </w:r>
      <w:r w:rsidR="000D1B6C" w:rsidRPr="006A07D4">
        <w:rPr>
          <w:rFonts w:ascii="CordiaUPC" w:hAnsi="CordiaUPC" w:cs="CordiaUPC" w:hint="cs"/>
          <w:sz w:val="26"/>
          <w:szCs w:val="26"/>
          <w:lang w:bidi="th-TH"/>
        </w:rPr>
        <w:t>Bank and its subsidiaries</w:t>
      </w:r>
      <w:r w:rsidRPr="006A07D4">
        <w:rPr>
          <w:rFonts w:ascii="CordiaUPC" w:hAnsi="CordiaUPC" w:cs="CordiaUPC" w:hint="cs"/>
          <w:sz w:val="26"/>
          <w:szCs w:val="26"/>
        </w:rPr>
        <w:t xml:space="preserve"> had </w:t>
      </w:r>
      <w:r w:rsidR="005B5F30" w:rsidRPr="006A07D4">
        <w:rPr>
          <w:rFonts w:ascii="CordiaUPC" w:hAnsi="CordiaUPC" w:cs="CordiaUPC" w:hint="cs"/>
          <w:sz w:val="26"/>
          <w:szCs w:val="26"/>
        </w:rPr>
        <w:t xml:space="preserve">no </w:t>
      </w:r>
      <w:r w:rsidRPr="006A07D4">
        <w:rPr>
          <w:rFonts w:ascii="CordiaUPC" w:hAnsi="CordiaUPC" w:cs="CordiaUPC" w:hint="cs"/>
          <w:sz w:val="26"/>
          <w:szCs w:val="26"/>
        </w:rPr>
        <w:t>commitments from providing other guarantees to listed companies, which meet criteria for delisting conditions from the Stock Exchange of Thailand</w:t>
      </w:r>
      <w:r w:rsidR="00B429A8" w:rsidRPr="006A07D4">
        <w:rPr>
          <w:rFonts w:ascii="CordiaUPC" w:hAnsi="CordiaUPC" w:cs="CordiaUPC" w:hint="cs"/>
          <w:sz w:val="26"/>
          <w:szCs w:val="26"/>
        </w:rPr>
        <w:t>.</w:t>
      </w:r>
    </w:p>
    <w:p w14:paraId="60C0EAAB" w14:textId="77777777" w:rsidR="00C15C17" w:rsidRPr="006A07D4" w:rsidRDefault="00C15C17" w:rsidP="006A07D4">
      <w:pPr>
        <w:pStyle w:val="BodyText"/>
        <w:spacing w:after="0" w:line="240" w:lineRule="exact"/>
        <w:ind w:left="540"/>
        <w:jc w:val="thaiDistribute"/>
        <w:rPr>
          <w:rFonts w:ascii="CordiaUPC" w:hAnsi="CordiaUPC" w:cs="CordiaUPC"/>
          <w:sz w:val="26"/>
          <w:szCs w:val="26"/>
        </w:rPr>
      </w:pPr>
    </w:p>
    <w:p w14:paraId="291635A2" w14:textId="160D5C0F" w:rsidR="00605BC0" w:rsidRDefault="00C15C17" w:rsidP="00FF25CB">
      <w:pPr>
        <w:pStyle w:val="block"/>
        <w:spacing w:after="0" w:line="240" w:lineRule="exact"/>
        <w:ind w:left="540"/>
        <w:jc w:val="thaiDistribute"/>
        <w:rPr>
          <w:rFonts w:ascii="CordiaUPC" w:hAnsi="CordiaUPC" w:cs="CordiaUPC"/>
          <w:sz w:val="26"/>
          <w:szCs w:val="26"/>
          <w:lang w:val="en-US"/>
        </w:rPr>
      </w:pPr>
      <w:r w:rsidRPr="006A07D4">
        <w:rPr>
          <w:rFonts w:ascii="CordiaUPC" w:hAnsi="CordiaUPC" w:cs="CordiaUPC" w:hint="cs"/>
          <w:sz w:val="26"/>
          <w:szCs w:val="26"/>
        </w:rPr>
        <w:t xml:space="preserve">As at </w:t>
      </w:r>
      <w:r w:rsidR="006A07D4" w:rsidRPr="002B0AAC">
        <w:rPr>
          <w:rFonts w:ascii="CordiaUPC" w:hAnsi="CordiaUPC" w:cs="CordiaUPC" w:hint="cs"/>
          <w:sz w:val="26"/>
          <w:szCs w:val="26"/>
          <w:lang w:val="en-US"/>
        </w:rPr>
        <w:t>3</w:t>
      </w:r>
      <w:r w:rsidR="006A07D4">
        <w:rPr>
          <w:rFonts w:ascii="CordiaUPC" w:hAnsi="CordiaUPC" w:cs="CordiaUPC"/>
          <w:sz w:val="26"/>
          <w:szCs w:val="26"/>
          <w:lang w:val="en-US"/>
        </w:rPr>
        <w:t>1</w:t>
      </w:r>
      <w:r w:rsidR="006A07D4" w:rsidRPr="002B0AAC">
        <w:rPr>
          <w:rFonts w:ascii="CordiaUPC" w:hAnsi="CordiaUPC" w:cs="CordiaUPC" w:hint="cs"/>
          <w:sz w:val="26"/>
          <w:szCs w:val="26"/>
          <w:lang w:val="en-US"/>
        </w:rPr>
        <w:t xml:space="preserve"> </w:t>
      </w:r>
      <w:r w:rsidR="006A07D4">
        <w:rPr>
          <w:rFonts w:ascii="CordiaUPC" w:hAnsi="CordiaUPC" w:cs="CordiaUPC"/>
          <w:sz w:val="26"/>
          <w:szCs w:val="26"/>
          <w:lang w:val="en-US"/>
        </w:rPr>
        <w:t>March</w:t>
      </w:r>
      <w:r w:rsidR="006A07D4" w:rsidRPr="00B12481">
        <w:rPr>
          <w:rFonts w:ascii="CordiaUPC" w:hAnsi="CordiaUPC" w:cs="CordiaUPC" w:hint="cs"/>
          <w:sz w:val="26"/>
          <w:szCs w:val="26"/>
        </w:rPr>
        <w:t xml:space="preserve"> </w:t>
      </w:r>
      <w:r w:rsidR="006A07D4" w:rsidRPr="006A07D4">
        <w:rPr>
          <w:rFonts w:ascii="CordiaUPC" w:hAnsi="CordiaUPC" w:cs="CordiaUPC" w:hint="cs"/>
          <w:sz w:val="26"/>
          <w:szCs w:val="26"/>
        </w:rPr>
        <w:t>202</w:t>
      </w:r>
      <w:r w:rsidR="006A07D4">
        <w:rPr>
          <w:rFonts w:ascii="CordiaUPC" w:hAnsi="CordiaUPC" w:cs="CordiaUPC"/>
          <w:sz w:val="26"/>
          <w:szCs w:val="26"/>
        </w:rPr>
        <w:t xml:space="preserve">1 </w:t>
      </w:r>
      <w:r w:rsidRPr="006A07D4">
        <w:rPr>
          <w:rFonts w:ascii="CordiaUPC" w:hAnsi="CordiaUPC" w:cs="CordiaUPC" w:hint="cs"/>
          <w:sz w:val="26"/>
          <w:szCs w:val="26"/>
        </w:rPr>
        <w:t>and 31 December 20</w:t>
      </w:r>
      <w:r w:rsidR="006A07D4">
        <w:rPr>
          <w:rFonts w:ascii="CordiaUPC" w:hAnsi="CordiaUPC" w:cs="CordiaUPC"/>
          <w:sz w:val="26"/>
          <w:szCs w:val="26"/>
        </w:rPr>
        <w:t>20</w:t>
      </w:r>
      <w:r w:rsidRPr="006A07D4">
        <w:rPr>
          <w:rFonts w:ascii="CordiaUPC" w:hAnsi="CordiaUPC" w:cs="CordiaUPC" w:hint="cs"/>
          <w:sz w:val="26"/>
          <w:szCs w:val="26"/>
        </w:rPr>
        <w:t xml:space="preserve">, the Bank and its subsidiaries had </w:t>
      </w:r>
      <w:bookmarkStart w:id="12" w:name="_Hlk69976979"/>
      <w:r w:rsidRPr="006A07D4">
        <w:rPr>
          <w:rFonts w:ascii="CordiaUPC" w:hAnsi="CordiaUPC" w:cs="CordiaUPC" w:hint="cs"/>
          <w:sz w:val="26"/>
          <w:szCs w:val="26"/>
        </w:rPr>
        <w:t>purchase</w:t>
      </w:r>
      <w:bookmarkEnd w:id="12"/>
      <w:r w:rsidRPr="006A07D4">
        <w:rPr>
          <w:rFonts w:ascii="CordiaUPC" w:hAnsi="CordiaUPC" w:cs="CordiaUPC" w:hint="cs"/>
          <w:sz w:val="26"/>
          <w:szCs w:val="26"/>
        </w:rPr>
        <w:t xml:space="preserve"> and sales of investment in debt securities with net </w:t>
      </w:r>
      <w:r w:rsidR="00775D28" w:rsidRPr="00775D28">
        <w:rPr>
          <w:rFonts w:ascii="CordiaUPC" w:hAnsi="CordiaUPC" w:cs="CordiaUPC"/>
          <w:sz w:val="26"/>
          <w:szCs w:val="26"/>
        </w:rPr>
        <w:t>purchase</w:t>
      </w:r>
      <w:r w:rsidRPr="006A07D4">
        <w:rPr>
          <w:rFonts w:ascii="CordiaUPC" w:hAnsi="CordiaUPC" w:cs="CordiaUPC" w:hint="cs"/>
          <w:sz w:val="26"/>
          <w:szCs w:val="26"/>
        </w:rPr>
        <w:t xml:space="preserve"> amounting to Baht </w:t>
      </w:r>
      <w:r w:rsidR="00775D28">
        <w:rPr>
          <w:rFonts w:ascii="CordiaUPC" w:hAnsi="CordiaUPC" w:cs="CordiaUPC"/>
          <w:sz w:val="26"/>
          <w:szCs w:val="26"/>
          <w:lang w:bidi="th-TH"/>
        </w:rPr>
        <w:t>552</w:t>
      </w:r>
      <w:r w:rsidR="009807FA" w:rsidRPr="006A07D4">
        <w:rPr>
          <w:rFonts w:ascii="CordiaUPC" w:hAnsi="CordiaUPC" w:cs="CordiaUPC" w:hint="cs"/>
          <w:sz w:val="26"/>
          <w:szCs w:val="26"/>
          <w:lang w:bidi="th-TH"/>
        </w:rPr>
        <w:t xml:space="preserve"> </w:t>
      </w:r>
      <w:r w:rsidRPr="006A07D4">
        <w:rPr>
          <w:rFonts w:ascii="CordiaUPC" w:hAnsi="CordiaUPC" w:cs="CordiaUPC" w:hint="cs"/>
          <w:sz w:val="26"/>
          <w:szCs w:val="26"/>
        </w:rPr>
        <w:t xml:space="preserve">million and Baht </w:t>
      </w:r>
      <w:r w:rsidR="00775D28">
        <w:rPr>
          <w:rFonts w:ascii="CordiaUPC" w:hAnsi="CordiaUPC" w:cs="CordiaUPC"/>
          <w:sz w:val="26"/>
          <w:szCs w:val="26"/>
        </w:rPr>
        <w:t>551</w:t>
      </w:r>
      <w:r w:rsidRPr="006A07D4">
        <w:rPr>
          <w:rFonts w:ascii="CordiaUPC" w:hAnsi="CordiaUPC" w:cs="CordiaUPC" w:hint="cs"/>
          <w:sz w:val="26"/>
          <w:szCs w:val="26"/>
        </w:rPr>
        <w:t xml:space="preserve"> million respectively </w:t>
      </w:r>
      <w:r w:rsidRPr="006A07D4">
        <w:rPr>
          <w:rFonts w:ascii="CordiaUPC" w:hAnsi="CordiaUPC" w:cs="CordiaUPC" w:hint="cs"/>
          <w:i/>
          <w:iCs/>
          <w:sz w:val="26"/>
          <w:szCs w:val="26"/>
          <w:lang w:val="en-US"/>
        </w:rPr>
        <w:t xml:space="preserve">(Bank only: net </w:t>
      </w:r>
      <w:r w:rsidR="00775D28" w:rsidRPr="006A07D4">
        <w:rPr>
          <w:rFonts w:ascii="CordiaUPC" w:hAnsi="CordiaUPC" w:cs="CordiaUPC" w:hint="cs"/>
          <w:sz w:val="26"/>
          <w:szCs w:val="26"/>
        </w:rPr>
        <w:lastRenderedPageBreak/>
        <w:t>purchase</w:t>
      </w:r>
      <w:r w:rsidRPr="006A07D4">
        <w:rPr>
          <w:rFonts w:ascii="CordiaUPC" w:hAnsi="CordiaUPC" w:cs="CordiaUPC" w:hint="cs"/>
          <w:i/>
          <w:iCs/>
          <w:sz w:val="26"/>
          <w:szCs w:val="26"/>
          <w:lang w:val="en-US"/>
        </w:rPr>
        <w:t xml:space="preserve"> amounting to </w:t>
      </w:r>
      <w:r w:rsidRPr="006A07D4">
        <w:rPr>
          <w:rFonts w:ascii="CordiaUPC" w:hAnsi="CordiaUPC" w:cs="CordiaUPC" w:hint="cs"/>
          <w:i/>
          <w:iCs/>
          <w:sz w:val="26"/>
          <w:szCs w:val="26"/>
        </w:rPr>
        <w:t xml:space="preserve">Baht </w:t>
      </w:r>
      <w:r w:rsidR="00775D28">
        <w:rPr>
          <w:rFonts w:ascii="CordiaUPC" w:hAnsi="CordiaUPC" w:cs="CordiaUPC"/>
          <w:i/>
          <w:iCs/>
          <w:sz w:val="26"/>
          <w:szCs w:val="26"/>
          <w:lang w:bidi="th-TH"/>
        </w:rPr>
        <w:t>85</w:t>
      </w:r>
      <w:r w:rsidRPr="006A07D4">
        <w:rPr>
          <w:rFonts w:ascii="CordiaUPC" w:hAnsi="CordiaUPC" w:cs="CordiaUPC" w:hint="cs"/>
          <w:i/>
          <w:iCs/>
          <w:sz w:val="26"/>
          <w:szCs w:val="26"/>
        </w:rPr>
        <w:t xml:space="preserve"> million and Baht </w:t>
      </w:r>
      <w:r w:rsidR="00775D28">
        <w:rPr>
          <w:rFonts w:ascii="CordiaUPC" w:hAnsi="CordiaUPC" w:cs="CordiaUPC"/>
          <w:i/>
          <w:iCs/>
          <w:sz w:val="26"/>
          <w:szCs w:val="26"/>
          <w:lang w:bidi="th-TH"/>
        </w:rPr>
        <w:t>551</w:t>
      </w:r>
      <w:r w:rsidRPr="006A07D4">
        <w:rPr>
          <w:rFonts w:ascii="CordiaUPC" w:hAnsi="CordiaUPC" w:cs="CordiaUPC" w:hint="cs"/>
          <w:i/>
          <w:iCs/>
          <w:sz w:val="26"/>
          <w:szCs w:val="26"/>
        </w:rPr>
        <w:t xml:space="preserve"> million, respectively),</w:t>
      </w:r>
      <w:r w:rsidRPr="006A07D4">
        <w:rPr>
          <w:rFonts w:ascii="CordiaUPC" w:hAnsi="CordiaUPC" w:cs="CordiaUPC" w:hint="cs"/>
          <w:sz w:val="26"/>
          <w:szCs w:val="26"/>
        </w:rPr>
        <w:t xml:space="preserve"> for which the settlement was not due at the reporting date.</w:t>
      </w:r>
    </w:p>
    <w:p w14:paraId="6BFEA611" w14:textId="77777777" w:rsidR="00FF25CB" w:rsidRPr="00FF25CB" w:rsidRDefault="00FF25CB" w:rsidP="00FF25CB">
      <w:pPr>
        <w:pStyle w:val="block"/>
        <w:spacing w:after="0" w:line="240" w:lineRule="exact"/>
        <w:ind w:left="540"/>
        <w:jc w:val="thaiDistribute"/>
        <w:rPr>
          <w:rFonts w:ascii="CordiaUPC" w:hAnsi="CordiaUPC" w:cs="CordiaUPC"/>
          <w:sz w:val="26"/>
          <w:szCs w:val="26"/>
          <w:lang w:bidi="th-TH"/>
        </w:rPr>
      </w:pPr>
    </w:p>
    <w:p w14:paraId="541461EA" w14:textId="6F0AE28A" w:rsidR="00751C30" w:rsidRPr="00B06D7B" w:rsidRDefault="00227C59" w:rsidP="00B06D7B">
      <w:pPr>
        <w:pStyle w:val="BodyText"/>
        <w:spacing w:after="0" w:line="240" w:lineRule="exact"/>
        <w:ind w:left="540" w:hanging="540"/>
        <w:rPr>
          <w:rFonts w:ascii="CordiaUPC" w:hAnsi="CordiaUPC" w:cs="CordiaUPC"/>
          <w:b/>
          <w:bCs/>
          <w:sz w:val="26"/>
          <w:szCs w:val="26"/>
          <w:cs/>
          <w:lang w:bidi="th-TH"/>
        </w:rPr>
      </w:pPr>
      <w:bookmarkStart w:id="13" w:name="_Hlk27992117"/>
      <w:r w:rsidRPr="00B06D7B">
        <w:rPr>
          <w:rFonts w:ascii="CordiaUPC" w:hAnsi="CordiaUPC" w:cs="CordiaUPC" w:hint="cs"/>
          <w:b/>
          <w:bCs/>
          <w:sz w:val="26"/>
          <w:szCs w:val="26"/>
          <w:lang w:val="en-US"/>
        </w:rPr>
        <w:t>1</w:t>
      </w:r>
      <w:r w:rsidR="00757B25">
        <w:rPr>
          <w:rFonts w:ascii="CordiaUPC" w:hAnsi="CordiaUPC" w:cs="CordiaUPC"/>
          <w:b/>
          <w:bCs/>
          <w:sz w:val="26"/>
          <w:szCs w:val="26"/>
          <w:lang w:val="en-US"/>
        </w:rPr>
        <w:t>1</w:t>
      </w:r>
      <w:r w:rsidR="007A76BF" w:rsidRPr="00B06D7B">
        <w:rPr>
          <w:rFonts w:ascii="CordiaUPC" w:hAnsi="CordiaUPC" w:cs="CordiaUPC" w:hint="cs"/>
          <w:b/>
          <w:bCs/>
          <w:sz w:val="26"/>
          <w:szCs w:val="26"/>
          <w:lang w:val="en-US"/>
        </w:rPr>
        <w:t>.2</w:t>
      </w:r>
      <w:r w:rsidR="004239F5" w:rsidRPr="00B06D7B">
        <w:rPr>
          <w:rFonts w:ascii="CordiaUPC" w:hAnsi="CordiaUPC" w:cs="CordiaUPC" w:hint="cs"/>
          <w:b/>
          <w:bCs/>
          <w:sz w:val="26"/>
          <w:szCs w:val="26"/>
          <w:lang w:val="en-US"/>
        </w:rPr>
        <w:tab/>
      </w:r>
      <w:r w:rsidR="00751C30" w:rsidRPr="00B06D7B">
        <w:rPr>
          <w:rFonts w:ascii="CordiaUPC" w:hAnsi="CordiaUPC" w:cs="CordiaUPC" w:hint="cs"/>
          <w:b/>
          <w:bCs/>
          <w:sz w:val="26"/>
          <w:szCs w:val="26"/>
          <w:lang w:val="en-US"/>
        </w:rPr>
        <w:t>L</w:t>
      </w:r>
      <w:r w:rsidR="00EC6C1B" w:rsidRPr="00B06D7B">
        <w:rPr>
          <w:rFonts w:ascii="CordiaUPC" w:hAnsi="CordiaUPC" w:cs="CordiaUPC" w:hint="cs"/>
          <w:b/>
          <w:bCs/>
          <w:sz w:val="26"/>
          <w:szCs w:val="26"/>
          <w:lang w:val="en-US"/>
        </w:rPr>
        <w:t>itigation</w:t>
      </w:r>
    </w:p>
    <w:p w14:paraId="2CFD3496" w14:textId="77777777" w:rsidR="00B4081A" w:rsidRPr="00B06D7B" w:rsidRDefault="00B4081A" w:rsidP="00B06D7B">
      <w:pPr>
        <w:pStyle w:val="index"/>
        <w:spacing w:after="0" w:line="240" w:lineRule="exact"/>
        <w:ind w:left="562"/>
        <w:rPr>
          <w:rFonts w:ascii="CordiaUPC" w:hAnsi="CordiaUPC" w:cs="CordiaUPC"/>
          <w:sz w:val="26"/>
          <w:szCs w:val="26"/>
          <w:lang w:val="en-US"/>
        </w:rPr>
      </w:pPr>
    </w:p>
    <w:p w14:paraId="08D72B86" w14:textId="27E62FAC" w:rsidR="00D94FB5" w:rsidRPr="00D517DA" w:rsidRDefault="002F74F0" w:rsidP="00B06D7B">
      <w:pPr>
        <w:autoSpaceDE w:val="0"/>
        <w:autoSpaceDN w:val="0"/>
        <w:adjustRightInd w:val="0"/>
        <w:spacing w:line="240" w:lineRule="exact"/>
        <w:ind w:left="540" w:hanging="540"/>
        <w:jc w:val="both"/>
        <w:rPr>
          <w:rFonts w:ascii="CordiaUPC" w:hAnsi="CordiaUPC" w:cs="CordiaUPC"/>
          <w:sz w:val="26"/>
          <w:szCs w:val="26"/>
        </w:rPr>
      </w:pPr>
      <w:r w:rsidRPr="00B06D7B">
        <w:rPr>
          <w:rFonts w:ascii="CordiaUPC" w:hAnsi="CordiaUPC" w:cs="CordiaUPC" w:hint="cs"/>
          <w:i/>
          <w:iCs/>
          <w:sz w:val="26"/>
          <w:szCs w:val="26"/>
          <w:lang w:bidi="th-TH"/>
        </w:rPr>
        <w:t>(a)</w:t>
      </w:r>
      <w:r w:rsidR="004239F5" w:rsidRPr="00B06D7B">
        <w:rPr>
          <w:rFonts w:ascii="CordiaUPC" w:hAnsi="CordiaUPC" w:cs="CordiaUPC" w:hint="cs"/>
          <w:sz w:val="26"/>
          <w:szCs w:val="26"/>
          <w:lang w:bidi="th-TH"/>
        </w:rPr>
        <w:tab/>
      </w:r>
      <w:r w:rsidR="00377931" w:rsidRPr="00D517DA">
        <w:rPr>
          <w:rFonts w:ascii="CordiaUPC" w:hAnsi="CordiaUPC" w:cs="CordiaUPC" w:hint="cs"/>
          <w:sz w:val="26"/>
          <w:szCs w:val="26"/>
        </w:rPr>
        <w:t xml:space="preserve">As </w:t>
      </w:r>
      <w:r w:rsidR="007A76BF" w:rsidRPr="00D517DA">
        <w:rPr>
          <w:rFonts w:ascii="CordiaUPC" w:hAnsi="CordiaUPC" w:cs="CordiaUPC" w:hint="cs"/>
          <w:sz w:val="26"/>
          <w:szCs w:val="26"/>
        </w:rPr>
        <w:t xml:space="preserve">at </w:t>
      </w:r>
      <w:r w:rsidR="00B06D7B" w:rsidRPr="00D517DA">
        <w:rPr>
          <w:rFonts w:ascii="CordiaUPC" w:hAnsi="CordiaUPC" w:cs="CordiaUPC" w:hint="cs"/>
          <w:sz w:val="26"/>
          <w:szCs w:val="26"/>
          <w:lang w:val="en-US"/>
        </w:rPr>
        <w:t>3</w:t>
      </w:r>
      <w:r w:rsidR="00B06D7B" w:rsidRPr="00D517DA">
        <w:rPr>
          <w:rFonts w:ascii="CordiaUPC" w:hAnsi="CordiaUPC" w:cs="CordiaUPC"/>
          <w:sz w:val="26"/>
          <w:szCs w:val="26"/>
          <w:lang w:val="en-US"/>
        </w:rPr>
        <w:t>1</w:t>
      </w:r>
      <w:r w:rsidR="00B06D7B" w:rsidRPr="00D517DA">
        <w:rPr>
          <w:rFonts w:ascii="CordiaUPC" w:hAnsi="CordiaUPC" w:cs="CordiaUPC" w:hint="cs"/>
          <w:sz w:val="26"/>
          <w:szCs w:val="26"/>
          <w:lang w:val="en-US"/>
        </w:rPr>
        <w:t xml:space="preserve"> </w:t>
      </w:r>
      <w:r w:rsidR="00B06D7B" w:rsidRPr="00D517DA">
        <w:rPr>
          <w:rFonts w:ascii="CordiaUPC" w:hAnsi="CordiaUPC" w:cs="CordiaUPC"/>
          <w:sz w:val="26"/>
          <w:szCs w:val="26"/>
          <w:lang w:val="en-US"/>
        </w:rPr>
        <w:t>March</w:t>
      </w:r>
      <w:r w:rsidR="00B06D7B" w:rsidRPr="00D517DA">
        <w:rPr>
          <w:rFonts w:ascii="CordiaUPC" w:hAnsi="CordiaUPC" w:cs="CordiaUPC" w:hint="cs"/>
          <w:sz w:val="26"/>
          <w:szCs w:val="26"/>
        </w:rPr>
        <w:t xml:space="preserve"> 202</w:t>
      </w:r>
      <w:r w:rsidR="00B06D7B" w:rsidRPr="00D517DA">
        <w:rPr>
          <w:rFonts w:ascii="CordiaUPC" w:hAnsi="CordiaUPC" w:cs="CordiaUPC"/>
          <w:sz w:val="26"/>
          <w:szCs w:val="26"/>
        </w:rPr>
        <w:t>1</w:t>
      </w:r>
      <w:r w:rsidR="00B06D7B" w:rsidRPr="00D517DA">
        <w:rPr>
          <w:rFonts w:ascii="CordiaUPC" w:hAnsi="CordiaUPC" w:cs="CordiaUPC" w:hint="cs"/>
          <w:sz w:val="26"/>
          <w:szCs w:val="26"/>
        </w:rPr>
        <w:t xml:space="preserve"> </w:t>
      </w:r>
      <w:r w:rsidR="00B00ABB" w:rsidRPr="00D517DA">
        <w:rPr>
          <w:rFonts w:ascii="CordiaUPC" w:hAnsi="CordiaUPC" w:cs="CordiaUPC" w:hint="cs"/>
          <w:sz w:val="26"/>
          <w:szCs w:val="26"/>
        </w:rPr>
        <w:t>and 31 December 20</w:t>
      </w:r>
      <w:r w:rsidR="00B06D7B" w:rsidRPr="00D517DA">
        <w:rPr>
          <w:rFonts w:ascii="CordiaUPC" w:hAnsi="CordiaUPC" w:cs="CordiaUPC"/>
          <w:sz w:val="26"/>
          <w:szCs w:val="26"/>
        </w:rPr>
        <w:t>20</w:t>
      </w:r>
      <w:r w:rsidR="00377931" w:rsidRPr="00D517DA">
        <w:rPr>
          <w:rFonts w:ascii="CordiaUPC" w:hAnsi="CordiaUPC" w:cs="CordiaUPC" w:hint="cs"/>
          <w:sz w:val="26"/>
          <w:szCs w:val="26"/>
        </w:rPr>
        <w:t>, the Bank and its subsidiaries were claimed pursuant to obligations under the letters of</w:t>
      </w:r>
      <w:r w:rsidR="00E056DB" w:rsidRPr="00D517DA">
        <w:rPr>
          <w:rFonts w:ascii="CordiaUPC" w:hAnsi="CordiaUPC" w:cs="CordiaUPC" w:hint="cs"/>
          <w:sz w:val="26"/>
          <w:szCs w:val="26"/>
        </w:rPr>
        <w:t xml:space="preserve"> guarantee and other claims for </w:t>
      </w:r>
      <w:r w:rsidR="00775D28" w:rsidRPr="00D517DA">
        <w:rPr>
          <w:rFonts w:ascii="CordiaUPC" w:hAnsi="CordiaUPC" w:cs="CordiaUPC"/>
          <w:sz w:val="26"/>
          <w:szCs w:val="26"/>
          <w:lang w:bidi="th-TH"/>
        </w:rPr>
        <w:t xml:space="preserve">117 </w:t>
      </w:r>
      <w:r w:rsidR="0023146A" w:rsidRPr="00D517DA">
        <w:rPr>
          <w:rFonts w:ascii="CordiaUPC" w:hAnsi="CordiaUPC" w:cs="CordiaUPC" w:hint="cs"/>
          <w:sz w:val="26"/>
          <w:szCs w:val="26"/>
        </w:rPr>
        <w:t>cases and</w:t>
      </w:r>
      <w:r w:rsidR="0091190D" w:rsidRPr="00D517DA">
        <w:rPr>
          <w:rFonts w:ascii="CordiaUPC" w:hAnsi="CordiaUPC" w:cs="CordiaUPC" w:hint="cs"/>
          <w:sz w:val="26"/>
          <w:szCs w:val="26"/>
          <w:lang w:val="en-US"/>
        </w:rPr>
        <w:t xml:space="preserve"> 1</w:t>
      </w:r>
      <w:r w:rsidR="00F34BD4" w:rsidRPr="00D517DA">
        <w:rPr>
          <w:rFonts w:ascii="CordiaUPC" w:hAnsi="CordiaUPC" w:cs="CordiaUPC"/>
          <w:sz w:val="26"/>
          <w:szCs w:val="26"/>
          <w:lang w:val="en-US"/>
        </w:rPr>
        <w:t>20</w:t>
      </w:r>
      <w:r w:rsidR="00377931" w:rsidRPr="00D517DA">
        <w:rPr>
          <w:rFonts w:ascii="CordiaUPC" w:hAnsi="CordiaUPC" w:cs="CordiaUPC" w:hint="cs"/>
          <w:sz w:val="26"/>
          <w:szCs w:val="26"/>
        </w:rPr>
        <w:t xml:space="preserve"> cases, respectively </w:t>
      </w:r>
      <w:r w:rsidR="00377931" w:rsidRPr="00D517DA">
        <w:rPr>
          <w:rFonts w:ascii="CordiaUPC" w:hAnsi="CordiaUPC" w:cs="CordiaUPC" w:hint="cs"/>
          <w:i/>
          <w:iCs/>
          <w:sz w:val="26"/>
          <w:szCs w:val="26"/>
        </w:rPr>
        <w:t xml:space="preserve">(Bank only: claims for </w:t>
      </w:r>
      <w:r w:rsidR="00775D28" w:rsidRPr="00D517DA">
        <w:rPr>
          <w:rFonts w:ascii="CordiaUPC" w:hAnsi="CordiaUPC" w:cs="CordiaUPC"/>
          <w:i/>
          <w:iCs/>
          <w:sz w:val="26"/>
          <w:szCs w:val="26"/>
        </w:rPr>
        <w:t xml:space="preserve">46 </w:t>
      </w:r>
      <w:r w:rsidR="00C75724" w:rsidRPr="00D517DA">
        <w:rPr>
          <w:rFonts w:ascii="CordiaUPC" w:hAnsi="CordiaUPC" w:cs="CordiaUPC" w:hint="cs"/>
          <w:i/>
          <w:iCs/>
          <w:sz w:val="26"/>
          <w:szCs w:val="26"/>
        </w:rPr>
        <w:t>cases and</w:t>
      </w:r>
      <w:r w:rsidR="000A3289" w:rsidRPr="00D517DA">
        <w:rPr>
          <w:rFonts w:ascii="CordiaUPC" w:hAnsi="CordiaUPC" w:cs="CordiaUPC" w:hint="cs"/>
          <w:i/>
          <w:iCs/>
          <w:sz w:val="26"/>
          <w:szCs w:val="26"/>
        </w:rPr>
        <w:t xml:space="preserve"> 4</w:t>
      </w:r>
      <w:r w:rsidR="00D517DA" w:rsidRPr="00D517DA">
        <w:rPr>
          <w:rFonts w:ascii="CordiaUPC" w:hAnsi="CordiaUPC" w:cs="CordiaUPC"/>
          <w:i/>
          <w:iCs/>
          <w:sz w:val="26"/>
          <w:szCs w:val="26"/>
        </w:rPr>
        <w:t>5</w:t>
      </w:r>
      <w:r w:rsidR="00377931" w:rsidRPr="00D517DA">
        <w:rPr>
          <w:rFonts w:ascii="CordiaUPC" w:hAnsi="CordiaUPC" w:cs="CordiaUPC" w:hint="cs"/>
          <w:i/>
          <w:iCs/>
          <w:sz w:val="26"/>
          <w:szCs w:val="26"/>
        </w:rPr>
        <w:t xml:space="preserve"> cases, respectively)</w:t>
      </w:r>
      <w:r w:rsidR="00377931" w:rsidRPr="00D517DA">
        <w:rPr>
          <w:rFonts w:ascii="CordiaUPC" w:hAnsi="CordiaUPC" w:cs="CordiaUPC" w:hint="cs"/>
          <w:sz w:val="26"/>
          <w:szCs w:val="26"/>
        </w:rPr>
        <w:t>. The said claims were made against the Bank and its subsidiaries for t</w:t>
      </w:r>
      <w:r w:rsidR="009C4820" w:rsidRPr="00D517DA">
        <w:rPr>
          <w:rFonts w:ascii="CordiaUPC" w:hAnsi="CordiaUPC" w:cs="CordiaUPC" w:hint="cs"/>
          <w:sz w:val="26"/>
          <w:szCs w:val="26"/>
        </w:rPr>
        <w:t>he approximate liability amounts</w:t>
      </w:r>
      <w:r w:rsidR="008E4811" w:rsidRPr="00D517DA">
        <w:rPr>
          <w:rFonts w:ascii="CordiaUPC" w:hAnsi="CordiaUPC" w:cs="CordiaUPC" w:hint="cs"/>
          <w:sz w:val="26"/>
          <w:szCs w:val="26"/>
        </w:rPr>
        <w:t xml:space="preserve"> </w:t>
      </w:r>
      <w:r w:rsidR="009C4820" w:rsidRPr="00D517DA">
        <w:rPr>
          <w:rFonts w:ascii="CordiaUPC" w:hAnsi="CordiaUPC" w:cs="CordiaUPC" w:hint="cs"/>
          <w:sz w:val="26"/>
          <w:szCs w:val="26"/>
        </w:rPr>
        <w:t>o</w:t>
      </w:r>
      <w:r w:rsidR="00377931" w:rsidRPr="00D517DA">
        <w:rPr>
          <w:rFonts w:ascii="CordiaUPC" w:hAnsi="CordiaUPC" w:cs="CordiaUPC" w:hint="cs"/>
          <w:sz w:val="26"/>
          <w:szCs w:val="26"/>
        </w:rPr>
        <w:t xml:space="preserve">f Baht </w:t>
      </w:r>
      <w:r w:rsidR="00775D28" w:rsidRPr="00D517DA">
        <w:rPr>
          <w:rFonts w:ascii="CordiaUPC" w:hAnsi="CordiaUPC" w:cs="CordiaUPC"/>
          <w:sz w:val="26"/>
          <w:szCs w:val="26"/>
        </w:rPr>
        <w:t>3,066</w:t>
      </w:r>
      <w:r w:rsidR="00F071B6" w:rsidRPr="00D517DA">
        <w:rPr>
          <w:rFonts w:ascii="CordiaUPC" w:hAnsi="CordiaUPC" w:cs="CordiaUPC" w:hint="cs"/>
          <w:sz w:val="26"/>
          <w:szCs w:val="26"/>
        </w:rPr>
        <w:t xml:space="preserve"> </w:t>
      </w:r>
      <w:r w:rsidR="00377931" w:rsidRPr="00D517DA">
        <w:rPr>
          <w:rFonts w:ascii="CordiaUPC" w:hAnsi="CordiaUPC" w:cs="CordiaUPC" w:hint="cs"/>
          <w:sz w:val="26"/>
          <w:szCs w:val="26"/>
        </w:rPr>
        <w:t>million</w:t>
      </w:r>
      <w:r w:rsidR="00901CE4" w:rsidRPr="00D517DA">
        <w:rPr>
          <w:rFonts w:ascii="CordiaUPC" w:hAnsi="CordiaUPC" w:cs="CordiaUPC" w:hint="cs"/>
          <w:sz w:val="26"/>
          <w:szCs w:val="26"/>
        </w:rPr>
        <w:t xml:space="preserve"> </w:t>
      </w:r>
      <w:r w:rsidR="008E4811" w:rsidRPr="00D517DA">
        <w:rPr>
          <w:rFonts w:ascii="CordiaUPC" w:hAnsi="CordiaUPC" w:cs="CordiaUPC" w:hint="cs"/>
          <w:sz w:val="26"/>
          <w:szCs w:val="26"/>
          <w:vertAlign w:val="superscript"/>
        </w:rPr>
        <w:t>(1)</w:t>
      </w:r>
      <w:r w:rsidR="008E4811" w:rsidRPr="00D517DA">
        <w:rPr>
          <w:rFonts w:ascii="CordiaUPC" w:hAnsi="CordiaUPC" w:cs="CordiaUPC" w:hint="cs"/>
          <w:sz w:val="26"/>
          <w:szCs w:val="26"/>
        </w:rPr>
        <w:t xml:space="preserve"> </w:t>
      </w:r>
      <w:r w:rsidR="009C4820" w:rsidRPr="00D517DA">
        <w:rPr>
          <w:rFonts w:ascii="CordiaUPC" w:hAnsi="CordiaUPC" w:cs="CordiaUPC" w:hint="cs"/>
          <w:sz w:val="26"/>
          <w:szCs w:val="26"/>
        </w:rPr>
        <w:t>and Baht</w:t>
      </w:r>
      <w:r w:rsidR="000A3289" w:rsidRPr="00D517DA">
        <w:rPr>
          <w:rFonts w:ascii="CordiaUPC" w:hAnsi="CordiaUPC" w:cs="CordiaUPC" w:hint="cs"/>
          <w:sz w:val="26"/>
          <w:szCs w:val="26"/>
        </w:rPr>
        <w:t xml:space="preserve"> </w:t>
      </w:r>
      <w:r w:rsidR="00775D28" w:rsidRPr="00D517DA">
        <w:rPr>
          <w:rFonts w:ascii="CordiaUPC" w:hAnsi="CordiaUPC" w:cs="CordiaUPC"/>
          <w:sz w:val="26"/>
          <w:szCs w:val="26"/>
        </w:rPr>
        <w:t>3,010</w:t>
      </w:r>
      <w:r w:rsidR="009C4820" w:rsidRPr="00D517DA">
        <w:rPr>
          <w:rFonts w:ascii="CordiaUPC" w:hAnsi="CordiaUPC" w:cs="CordiaUPC" w:hint="cs"/>
          <w:sz w:val="26"/>
          <w:szCs w:val="26"/>
        </w:rPr>
        <w:t xml:space="preserve"> </w:t>
      </w:r>
      <w:r w:rsidR="00377931" w:rsidRPr="00D517DA">
        <w:rPr>
          <w:rFonts w:ascii="CordiaUPC" w:hAnsi="CordiaUPC" w:cs="CordiaUPC" w:hint="cs"/>
          <w:sz w:val="26"/>
          <w:szCs w:val="26"/>
        </w:rPr>
        <w:t>million</w:t>
      </w:r>
      <w:r w:rsidR="00056AB1" w:rsidRPr="00D517DA">
        <w:rPr>
          <w:rFonts w:ascii="CordiaUPC" w:hAnsi="CordiaUPC" w:cs="CordiaUPC" w:hint="cs"/>
          <w:sz w:val="26"/>
          <w:szCs w:val="26"/>
        </w:rPr>
        <w:t xml:space="preserve"> </w:t>
      </w:r>
      <w:r w:rsidR="008E4811" w:rsidRPr="00D517DA">
        <w:rPr>
          <w:rFonts w:ascii="CordiaUPC" w:hAnsi="CordiaUPC" w:cs="CordiaUPC" w:hint="cs"/>
          <w:sz w:val="26"/>
          <w:szCs w:val="26"/>
          <w:vertAlign w:val="superscript"/>
        </w:rPr>
        <w:t>(1)</w:t>
      </w:r>
      <w:r w:rsidR="00377931" w:rsidRPr="00D517DA">
        <w:rPr>
          <w:rFonts w:ascii="CordiaUPC" w:hAnsi="CordiaUPC" w:cs="CordiaUPC" w:hint="cs"/>
          <w:sz w:val="26"/>
          <w:szCs w:val="26"/>
        </w:rPr>
        <w:t xml:space="preserve">, respectively </w:t>
      </w:r>
      <w:r w:rsidR="00377931" w:rsidRPr="00D517DA">
        <w:rPr>
          <w:rFonts w:ascii="CordiaUPC" w:hAnsi="CordiaUPC" w:cs="CordiaUPC" w:hint="cs"/>
          <w:i/>
          <w:iCs/>
          <w:sz w:val="26"/>
          <w:szCs w:val="26"/>
        </w:rPr>
        <w:t xml:space="preserve">(Bank only: Baht </w:t>
      </w:r>
      <w:r w:rsidR="00775D28" w:rsidRPr="00D517DA">
        <w:rPr>
          <w:rFonts w:ascii="CordiaUPC" w:hAnsi="CordiaUPC" w:cs="CordiaUPC"/>
          <w:i/>
          <w:iCs/>
          <w:sz w:val="26"/>
          <w:szCs w:val="26"/>
          <w:lang w:val="en-US"/>
        </w:rPr>
        <w:t>103</w:t>
      </w:r>
      <w:r w:rsidR="00B00ABB" w:rsidRPr="00D517DA">
        <w:rPr>
          <w:rFonts w:ascii="CordiaUPC" w:hAnsi="CordiaUPC" w:cs="CordiaUPC" w:hint="cs"/>
          <w:i/>
          <w:iCs/>
          <w:sz w:val="26"/>
          <w:szCs w:val="26"/>
        </w:rPr>
        <w:t xml:space="preserve"> </w:t>
      </w:r>
      <w:r w:rsidR="00377931" w:rsidRPr="00D517DA">
        <w:rPr>
          <w:rFonts w:ascii="CordiaUPC" w:hAnsi="CordiaUPC" w:cs="CordiaUPC" w:hint="cs"/>
          <w:i/>
          <w:iCs/>
          <w:sz w:val="26"/>
          <w:szCs w:val="26"/>
        </w:rPr>
        <w:t>million</w:t>
      </w:r>
      <w:r w:rsidR="0041103A" w:rsidRPr="00D517DA">
        <w:rPr>
          <w:rFonts w:ascii="CordiaUPC" w:hAnsi="CordiaUPC" w:cs="CordiaUPC" w:hint="cs"/>
          <w:i/>
          <w:iCs/>
          <w:sz w:val="26"/>
          <w:szCs w:val="26"/>
        </w:rPr>
        <w:t xml:space="preserve"> </w:t>
      </w:r>
      <w:r w:rsidR="009C4820" w:rsidRPr="00D517DA">
        <w:rPr>
          <w:rFonts w:ascii="CordiaUPC" w:hAnsi="CordiaUPC" w:cs="CordiaUPC" w:hint="cs"/>
          <w:i/>
          <w:iCs/>
          <w:sz w:val="26"/>
          <w:szCs w:val="26"/>
          <w:vertAlign w:val="superscript"/>
        </w:rPr>
        <w:t>(1)</w:t>
      </w:r>
      <w:r w:rsidR="009C4820" w:rsidRPr="00D517DA">
        <w:rPr>
          <w:rFonts w:ascii="CordiaUPC" w:hAnsi="CordiaUPC" w:cs="CordiaUPC" w:hint="cs"/>
          <w:i/>
          <w:iCs/>
          <w:sz w:val="26"/>
          <w:szCs w:val="26"/>
        </w:rPr>
        <w:t xml:space="preserve"> and Baht </w:t>
      </w:r>
      <w:r w:rsidR="00775D28" w:rsidRPr="00D517DA">
        <w:rPr>
          <w:rFonts w:ascii="CordiaUPC" w:hAnsi="CordiaUPC" w:cs="CordiaUPC"/>
          <w:i/>
          <w:iCs/>
          <w:sz w:val="26"/>
          <w:szCs w:val="26"/>
        </w:rPr>
        <w:t xml:space="preserve">89 </w:t>
      </w:r>
      <w:r w:rsidR="009C4820" w:rsidRPr="00D517DA">
        <w:rPr>
          <w:rFonts w:ascii="CordiaUPC" w:hAnsi="CordiaUPC" w:cs="CordiaUPC" w:hint="cs"/>
          <w:i/>
          <w:iCs/>
          <w:sz w:val="26"/>
          <w:szCs w:val="26"/>
        </w:rPr>
        <w:t xml:space="preserve"> </w:t>
      </w:r>
      <w:r w:rsidR="00377931" w:rsidRPr="00D517DA">
        <w:rPr>
          <w:rFonts w:ascii="CordiaUPC" w:hAnsi="CordiaUPC" w:cs="CordiaUPC" w:hint="cs"/>
          <w:i/>
          <w:iCs/>
          <w:sz w:val="26"/>
          <w:szCs w:val="26"/>
        </w:rPr>
        <w:t>million</w:t>
      </w:r>
      <w:r w:rsidR="00901CE4" w:rsidRPr="00D517DA">
        <w:rPr>
          <w:rFonts w:ascii="CordiaUPC" w:hAnsi="CordiaUPC" w:cs="CordiaUPC" w:hint="cs"/>
          <w:i/>
          <w:iCs/>
          <w:sz w:val="26"/>
          <w:szCs w:val="26"/>
        </w:rPr>
        <w:t xml:space="preserve"> </w:t>
      </w:r>
      <w:r w:rsidR="009C4820" w:rsidRPr="00D517DA">
        <w:rPr>
          <w:rFonts w:ascii="CordiaUPC" w:hAnsi="CordiaUPC" w:cs="CordiaUPC" w:hint="cs"/>
          <w:i/>
          <w:iCs/>
          <w:sz w:val="26"/>
          <w:szCs w:val="26"/>
          <w:vertAlign w:val="superscript"/>
        </w:rPr>
        <w:t>(1)</w:t>
      </w:r>
      <w:r w:rsidR="00377931" w:rsidRPr="00D517DA">
        <w:rPr>
          <w:rFonts w:ascii="CordiaUPC" w:hAnsi="CordiaUPC" w:cs="CordiaUPC" w:hint="cs"/>
          <w:i/>
          <w:iCs/>
          <w:sz w:val="26"/>
          <w:szCs w:val="26"/>
        </w:rPr>
        <w:t>, respectively)</w:t>
      </w:r>
      <w:r w:rsidR="00377931" w:rsidRPr="00D517DA">
        <w:rPr>
          <w:rFonts w:ascii="CordiaUPC" w:hAnsi="CordiaUPC" w:cs="CordiaUPC" w:hint="cs"/>
          <w:sz w:val="26"/>
          <w:szCs w:val="26"/>
        </w:rPr>
        <w:t>.</w:t>
      </w:r>
    </w:p>
    <w:p w14:paraId="1075AEAB" w14:textId="77777777" w:rsidR="000213B0" w:rsidRPr="00D517DA" w:rsidRDefault="000213B0" w:rsidP="00B06D7B">
      <w:pPr>
        <w:autoSpaceDE w:val="0"/>
        <w:autoSpaceDN w:val="0"/>
        <w:adjustRightInd w:val="0"/>
        <w:spacing w:line="240" w:lineRule="exact"/>
        <w:ind w:left="540" w:hanging="540"/>
        <w:jc w:val="both"/>
        <w:rPr>
          <w:rFonts w:ascii="CordiaUPC" w:hAnsi="CordiaUPC" w:cs="CordiaUPC"/>
          <w:sz w:val="26"/>
          <w:szCs w:val="26"/>
        </w:rPr>
      </w:pPr>
    </w:p>
    <w:p w14:paraId="41AD5CAA" w14:textId="04DA1C2C" w:rsidR="009C4820" w:rsidRPr="00D517DA" w:rsidRDefault="002F74F0" w:rsidP="00B06D7B">
      <w:pPr>
        <w:pStyle w:val="ListParagraph"/>
        <w:autoSpaceDE w:val="0"/>
        <w:autoSpaceDN w:val="0"/>
        <w:adjustRightInd w:val="0"/>
        <w:spacing w:line="240" w:lineRule="exact"/>
        <w:ind w:left="540" w:hanging="540"/>
        <w:jc w:val="both"/>
        <w:rPr>
          <w:rFonts w:ascii="CordiaUPC" w:hAnsi="CordiaUPC" w:cs="CordiaUPC"/>
          <w:sz w:val="26"/>
          <w:szCs w:val="26"/>
        </w:rPr>
      </w:pPr>
      <w:r w:rsidRPr="00D517DA">
        <w:rPr>
          <w:rFonts w:ascii="CordiaUPC" w:hAnsi="CordiaUPC" w:cs="CordiaUPC" w:hint="cs"/>
          <w:i/>
          <w:iCs/>
          <w:sz w:val="26"/>
          <w:szCs w:val="26"/>
        </w:rPr>
        <w:t>(b)</w:t>
      </w:r>
      <w:r w:rsidRPr="00D517DA">
        <w:rPr>
          <w:rFonts w:ascii="CordiaUPC" w:hAnsi="CordiaUPC" w:cs="CordiaUPC" w:hint="cs"/>
          <w:i/>
          <w:iCs/>
          <w:sz w:val="26"/>
          <w:szCs w:val="26"/>
        </w:rPr>
        <w:tab/>
      </w:r>
      <w:r w:rsidR="00377931" w:rsidRPr="00D517DA">
        <w:rPr>
          <w:rFonts w:ascii="CordiaUPC" w:hAnsi="CordiaUPC" w:cs="CordiaUPC" w:hint="cs"/>
          <w:sz w:val="26"/>
          <w:szCs w:val="26"/>
        </w:rPr>
        <w:t xml:space="preserve">As </w:t>
      </w:r>
      <w:r w:rsidR="007A76BF" w:rsidRPr="00D517DA">
        <w:rPr>
          <w:rFonts w:ascii="CordiaUPC" w:hAnsi="CordiaUPC" w:cs="CordiaUPC" w:hint="cs"/>
          <w:sz w:val="26"/>
          <w:szCs w:val="26"/>
        </w:rPr>
        <w:t>at</w:t>
      </w:r>
      <w:r w:rsidR="00377931" w:rsidRPr="00D517DA">
        <w:rPr>
          <w:rFonts w:ascii="CordiaUPC" w:hAnsi="CordiaUPC" w:cs="CordiaUPC" w:hint="cs"/>
          <w:sz w:val="26"/>
          <w:szCs w:val="26"/>
        </w:rPr>
        <w:t xml:space="preserve"> </w:t>
      </w:r>
      <w:bookmarkStart w:id="14" w:name="_Hlk67408844"/>
      <w:r w:rsidR="00B06D7B" w:rsidRPr="00D517DA">
        <w:rPr>
          <w:rFonts w:ascii="CordiaUPC" w:hAnsi="CordiaUPC" w:cs="CordiaUPC" w:hint="cs"/>
          <w:sz w:val="26"/>
          <w:szCs w:val="26"/>
          <w:lang w:val="en-US"/>
        </w:rPr>
        <w:t>3</w:t>
      </w:r>
      <w:r w:rsidR="00B06D7B" w:rsidRPr="00D517DA">
        <w:rPr>
          <w:rFonts w:ascii="CordiaUPC" w:hAnsi="CordiaUPC" w:cs="CordiaUPC"/>
          <w:sz w:val="26"/>
          <w:szCs w:val="26"/>
          <w:lang w:val="en-US"/>
        </w:rPr>
        <w:t>1</w:t>
      </w:r>
      <w:r w:rsidR="00B06D7B" w:rsidRPr="00D517DA">
        <w:rPr>
          <w:rFonts w:ascii="CordiaUPC" w:hAnsi="CordiaUPC" w:cs="CordiaUPC" w:hint="cs"/>
          <w:sz w:val="26"/>
          <w:szCs w:val="26"/>
          <w:lang w:val="en-US"/>
        </w:rPr>
        <w:t xml:space="preserve"> </w:t>
      </w:r>
      <w:r w:rsidR="00B06D7B" w:rsidRPr="00D517DA">
        <w:rPr>
          <w:rFonts w:ascii="CordiaUPC" w:hAnsi="CordiaUPC" w:cs="CordiaUPC"/>
          <w:sz w:val="26"/>
          <w:szCs w:val="26"/>
          <w:lang w:val="en-US"/>
        </w:rPr>
        <w:t>March</w:t>
      </w:r>
      <w:r w:rsidR="00B06D7B" w:rsidRPr="00D517DA">
        <w:rPr>
          <w:rFonts w:ascii="CordiaUPC" w:hAnsi="CordiaUPC" w:cs="CordiaUPC" w:hint="cs"/>
          <w:sz w:val="26"/>
          <w:szCs w:val="26"/>
        </w:rPr>
        <w:t xml:space="preserve"> 202</w:t>
      </w:r>
      <w:r w:rsidR="00B06D7B" w:rsidRPr="00D517DA">
        <w:rPr>
          <w:rFonts w:ascii="CordiaUPC" w:hAnsi="CordiaUPC" w:cs="CordiaUPC"/>
          <w:sz w:val="26"/>
          <w:szCs w:val="26"/>
        </w:rPr>
        <w:t>1</w:t>
      </w:r>
      <w:r w:rsidR="00B06D7B" w:rsidRPr="00D517DA">
        <w:rPr>
          <w:rFonts w:ascii="CordiaUPC" w:hAnsi="CordiaUPC" w:cs="CordiaUPC" w:hint="cs"/>
          <w:sz w:val="26"/>
          <w:szCs w:val="26"/>
        </w:rPr>
        <w:t xml:space="preserve"> </w:t>
      </w:r>
      <w:bookmarkEnd w:id="14"/>
      <w:r w:rsidR="00B00ABB" w:rsidRPr="00D517DA">
        <w:rPr>
          <w:rFonts w:ascii="CordiaUPC" w:hAnsi="CordiaUPC" w:cs="CordiaUPC" w:hint="cs"/>
          <w:sz w:val="26"/>
          <w:szCs w:val="26"/>
        </w:rPr>
        <w:t>and 31 December 20</w:t>
      </w:r>
      <w:r w:rsidR="00B06D7B" w:rsidRPr="00D517DA">
        <w:rPr>
          <w:rFonts w:ascii="CordiaUPC" w:hAnsi="CordiaUPC" w:cs="CordiaUPC"/>
          <w:sz w:val="26"/>
          <w:szCs w:val="26"/>
        </w:rPr>
        <w:t>20</w:t>
      </w:r>
      <w:r w:rsidR="00377931" w:rsidRPr="00D517DA">
        <w:rPr>
          <w:rFonts w:ascii="CordiaUPC" w:hAnsi="CordiaUPC" w:cs="CordiaUPC" w:hint="cs"/>
          <w:sz w:val="26"/>
          <w:szCs w:val="26"/>
        </w:rPr>
        <w:t xml:space="preserve">, the Bank and its subsidiaries have recognised provisions </w:t>
      </w:r>
      <w:r w:rsidR="00F84E52" w:rsidRPr="00D517DA">
        <w:rPr>
          <w:rFonts w:ascii="CordiaUPC" w:hAnsi="CordiaUPC" w:cs="CordiaUPC" w:hint="cs"/>
          <w:sz w:val="26"/>
          <w:szCs w:val="26"/>
        </w:rPr>
        <w:t>for possible</w:t>
      </w:r>
      <w:r w:rsidR="00377931" w:rsidRPr="00D517DA">
        <w:rPr>
          <w:rFonts w:ascii="CordiaUPC" w:hAnsi="CordiaUPC" w:cs="CordiaUPC" w:hint="cs"/>
          <w:sz w:val="26"/>
          <w:szCs w:val="26"/>
        </w:rPr>
        <w:t xml:space="preserve"> losses from the litigation cases totalling Baht </w:t>
      </w:r>
      <w:r w:rsidR="00775D28" w:rsidRPr="00D517DA">
        <w:rPr>
          <w:rFonts w:ascii="CordiaUPC" w:hAnsi="CordiaUPC" w:cs="CordiaUPC"/>
          <w:sz w:val="26"/>
          <w:szCs w:val="26"/>
        </w:rPr>
        <w:t>74</w:t>
      </w:r>
      <w:r w:rsidR="00D517DA" w:rsidRPr="00D517DA">
        <w:rPr>
          <w:rFonts w:ascii="CordiaUPC" w:hAnsi="CordiaUPC" w:cs="CordiaUPC"/>
          <w:sz w:val="26"/>
          <w:szCs w:val="26"/>
        </w:rPr>
        <w:t>9</w:t>
      </w:r>
      <w:r w:rsidR="00377931" w:rsidRPr="00D517DA">
        <w:rPr>
          <w:rFonts w:ascii="CordiaUPC" w:hAnsi="CordiaUPC" w:cs="CordiaUPC" w:hint="cs"/>
          <w:sz w:val="26"/>
          <w:szCs w:val="26"/>
        </w:rPr>
        <w:t xml:space="preserve"> </w:t>
      </w:r>
      <w:r w:rsidR="009C4820" w:rsidRPr="00D517DA">
        <w:rPr>
          <w:rFonts w:ascii="CordiaUPC" w:hAnsi="CordiaUPC" w:cs="CordiaUPC" w:hint="cs"/>
          <w:sz w:val="26"/>
          <w:szCs w:val="26"/>
        </w:rPr>
        <w:t>million and Baht</w:t>
      </w:r>
      <w:r w:rsidR="00C226C5" w:rsidRPr="00D517DA">
        <w:rPr>
          <w:rFonts w:ascii="CordiaUPC" w:hAnsi="CordiaUPC" w:cs="CordiaUPC" w:hint="cs"/>
          <w:sz w:val="26"/>
          <w:szCs w:val="26"/>
        </w:rPr>
        <w:t xml:space="preserve"> </w:t>
      </w:r>
      <w:r w:rsidR="00F34BD4" w:rsidRPr="00D517DA">
        <w:rPr>
          <w:rFonts w:ascii="CordiaUPC" w:hAnsi="CordiaUPC" w:cs="CordiaUPC"/>
          <w:sz w:val="26"/>
          <w:szCs w:val="26"/>
        </w:rPr>
        <w:t>738</w:t>
      </w:r>
      <w:r w:rsidR="009C4820" w:rsidRPr="00D517DA">
        <w:rPr>
          <w:rFonts w:ascii="CordiaUPC" w:hAnsi="CordiaUPC" w:cs="CordiaUPC" w:hint="cs"/>
          <w:sz w:val="26"/>
          <w:szCs w:val="26"/>
        </w:rPr>
        <w:t xml:space="preserve"> </w:t>
      </w:r>
      <w:r w:rsidR="00377931" w:rsidRPr="00D517DA">
        <w:rPr>
          <w:rFonts w:ascii="CordiaUPC" w:hAnsi="CordiaUPC" w:cs="CordiaUPC" w:hint="cs"/>
          <w:sz w:val="26"/>
          <w:szCs w:val="26"/>
        </w:rPr>
        <w:t xml:space="preserve">million, respectively </w:t>
      </w:r>
      <w:r w:rsidR="00377931" w:rsidRPr="00D517DA">
        <w:rPr>
          <w:rFonts w:ascii="CordiaUPC" w:hAnsi="CordiaUPC" w:cs="CordiaUPC" w:hint="cs"/>
          <w:i/>
          <w:iCs/>
          <w:sz w:val="26"/>
          <w:szCs w:val="26"/>
        </w:rPr>
        <w:t>(Bank only: Baht</w:t>
      </w:r>
      <w:r w:rsidR="00970642" w:rsidRPr="00D517DA">
        <w:rPr>
          <w:rFonts w:ascii="CordiaUPC" w:hAnsi="CordiaUPC" w:cs="CordiaUPC" w:hint="cs"/>
          <w:i/>
          <w:iCs/>
          <w:sz w:val="26"/>
          <w:szCs w:val="26"/>
          <w:lang w:val="en-US"/>
        </w:rPr>
        <w:t xml:space="preserve"> </w:t>
      </w:r>
      <w:r w:rsidR="00775D28" w:rsidRPr="00D517DA">
        <w:rPr>
          <w:rFonts w:ascii="CordiaUPC" w:hAnsi="CordiaUPC" w:cs="CordiaUPC"/>
          <w:i/>
          <w:iCs/>
          <w:sz w:val="26"/>
          <w:szCs w:val="26"/>
          <w:lang w:val="en-US"/>
        </w:rPr>
        <w:t>18</w:t>
      </w:r>
      <w:r w:rsidR="009C4820" w:rsidRPr="00D517DA">
        <w:rPr>
          <w:rFonts w:ascii="CordiaUPC" w:hAnsi="CordiaUPC" w:cs="CordiaUPC" w:hint="cs"/>
          <w:i/>
          <w:iCs/>
          <w:sz w:val="26"/>
          <w:szCs w:val="26"/>
        </w:rPr>
        <w:t xml:space="preserve"> million and Baht </w:t>
      </w:r>
      <w:r w:rsidR="00F34BD4" w:rsidRPr="00D517DA">
        <w:rPr>
          <w:rFonts w:ascii="CordiaUPC" w:hAnsi="CordiaUPC" w:cs="CordiaUPC"/>
          <w:i/>
          <w:iCs/>
          <w:sz w:val="26"/>
          <w:szCs w:val="26"/>
        </w:rPr>
        <w:t>16</w:t>
      </w:r>
      <w:r w:rsidR="00377931" w:rsidRPr="00D517DA">
        <w:rPr>
          <w:rFonts w:ascii="CordiaUPC" w:hAnsi="CordiaUPC" w:cs="CordiaUPC" w:hint="cs"/>
          <w:i/>
          <w:iCs/>
          <w:sz w:val="26"/>
          <w:szCs w:val="26"/>
        </w:rPr>
        <w:t xml:space="preserve"> million, respectively)</w:t>
      </w:r>
      <w:r w:rsidR="00377931" w:rsidRPr="00D517DA">
        <w:rPr>
          <w:rFonts w:ascii="CordiaUPC" w:hAnsi="CordiaUPC" w:cs="CordiaUPC" w:hint="cs"/>
          <w:sz w:val="26"/>
          <w:szCs w:val="26"/>
        </w:rPr>
        <w:t xml:space="preserve">. The management </w:t>
      </w:r>
      <w:r w:rsidR="00F84E52" w:rsidRPr="00D517DA">
        <w:rPr>
          <w:rFonts w:ascii="CordiaUPC" w:hAnsi="CordiaUPC" w:cs="CordiaUPC" w:hint="cs"/>
          <w:sz w:val="26"/>
          <w:szCs w:val="26"/>
        </w:rPr>
        <w:t>considers</w:t>
      </w:r>
      <w:r w:rsidR="00377931" w:rsidRPr="00D517DA">
        <w:rPr>
          <w:rFonts w:ascii="CordiaUPC" w:hAnsi="CordiaUPC" w:cs="CordiaUPC" w:hint="cs"/>
          <w:sz w:val="26"/>
          <w:szCs w:val="26"/>
        </w:rPr>
        <w:t xml:space="preserve"> that the provision established for such potential losses due to the said litigation cases is adequate. </w:t>
      </w:r>
    </w:p>
    <w:p w14:paraId="32C8CD4F" w14:textId="77777777" w:rsidR="00157302" w:rsidRPr="00791AE9" w:rsidRDefault="00157302" w:rsidP="00791AE9">
      <w:pPr>
        <w:pStyle w:val="ListParagraph"/>
        <w:spacing w:line="240" w:lineRule="auto"/>
        <w:ind w:left="562"/>
        <w:contextualSpacing w:val="0"/>
        <w:rPr>
          <w:rFonts w:ascii="CordiaUPC" w:hAnsi="CordiaUPC" w:cs="CordiaUPC"/>
          <w:sz w:val="12"/>
          <w:szCs w:val="12"/>
        </w:rPr>
      </w:pPr>
    </w:p>
    <w:p w14:paraId="5C792A96" w14:textId="3698F3F7" w:rsidR="00377931" w:rsidRPr="00791AE9" w:rsidRDefault="00377931" w:rsidP="00B06D7B">
      <w:pPr>
        <w:pStyle w:val="ListParagraph"/>
        <w:numPr>
          <w:ilvl w:val="0"/>
          <w:numId w:val="23"/>
        </w:numPr>
        <w:autoSpaceDE w:val="0"/>
        <w:autoSpaceDN w:val="0"/>
        <w:adjustRightInd w:val="0"/>
        <w:spacing w:line="240" w:lineRule="exact"/>
        <w:ind w:left="720" w:hanging="180"/>
        <w:jc w:val="both"/>
        <w:rPr>
          <w:rFonts w:ascii="CordiaUPC" w:hAnsi="CordiaUPC" w:cs="CordiaUPC"/>
          <w:szCs w:val="22"/>
        </w:rPr>
      </w:pPr>
      <w:r w:rsidRPr="00791AE9">
        <w:rPr>
          <w:rFonts w:ascii="CordiaUPC" w:hAnsi="CordiaUPC" w:cs="CordiaUPC" w:hint="cs"/>
          <w:szCs w:val="22"/>
        </w:rPr>
        <w:t>Excluding the liabilities of the Bank</w:t>
      </w:r>
      <w:r w:rsidR="00E4427B" w:rsidRPr="00791AE9">
        <w:rPr>
          <w:rFonts w:ascii="CordiaUPC" w:hAnsi="CordiaUPC" w:cs="CordiaUPC" w:hint="cs"/>
          <w:szCs w:val="22"/>
        </w:rPr>
        <w:t xml:space="preserve"> and its subsidiaries</w:t>
      </w:r>
      <w:r w:rsidRPr="00791AE9">
        <w:rPr>
          <w:rFonts w:ascii="CordiaUPC" w:hAnsi="CordiaUPC" w:cs="CordiaUPC" w:hint="cs"/>
          <w:szCs w:val="22"/>
        </w:rPr>
        <w:t xml:space="preserve"> as </w:t>
      </w:r>
      <w:r w:rsidR="0004471F" w:rsidRPr="00791AE9">
        <w:rPr>
          <w:rFonts w:ascii="CordiaUPC" w:hAnsi="CordiaUPC" w:cs="CordiaUPC" w:hint="cs"/>
          <w:szCs w:val="22"/>
        </w:rPr>
        <w:t xml:space="preserve">at </w:t>
      </w:r>
      <w:r w:rsidR="00B06D7B" w:rsidRPr="00791AE9">
        <w:rPr>
          <w:rFonts w:ascii="CordiaUPC" w:hAnsi="CordiaUPC" w:cs="CordiaUPC" w:hint="cs"/>
          <w:szCs w:val="22"/>
          <w:lang w:val="en-US"/>
        </w:rPr>
        <w:t>3</w:t>
      </w:r>
      <w:r w:rsidR="00B06D7B" w:rsidRPr="00791AE9">
        <w:rPr>
          <w:rFonts w:ascii="CordiaUPC" w:hAnsi="CordiaUPC" w:cs="CordiaUPC"/>
          <w:szCs w:val="22"/>
          <w:lang w:val="en-US"/>
        </w:rPr>
        <w:t>1</w:t>
      </w:r>
      <w:r w:rsidR="00B06D7B" w:rsidRPr="00791AE9">
        <w:rPr>
          <w:rFonts w:ascii="CordiaUPC" w:hAnsi="CordiaUPC" w:cs="CordiaUPC" w:hint="cs"/>
          <w:szCs w:val="22"/>
          <w:lang w:val="en-US"/>
        </w:rPr>
        <w:t xml:space="preserve"> </w:t>
      </w:r>
      <w:r w:rsidR="00B06D7B" w:rsidRPr="00791AE9">
        <w:rPr>
          <w:rFonts w:ascii="CordiaUPC" w:hAnsi="CordiaUPC" w:cs="CordiaUPC"/>
          <w:szCs w:val="22"/>
          <w:lang w:val="en-US"/>
        </w:rPr>
        <w:t>March</w:t>
      </w:r>
      <w:r w:rsidR="00B06D7B" w:rsidRPr="00791AE9">
        <w:rPr>
          <w:rFonts w:ascii="CordiaUPC" w:hAnsi="CordiaUPC" w:cs="CordiaUPC" w:hint="cs"/>
          <w:szCs w:val="22"/>
        </w:rPr>
        <w:t xml:space="preserve"> 202</w:t>
      </w:r>
      <w:r w:rsidR="00B06D7B" w:rsidRPr="00791AE9">
        <w:rPr>
          <w:rFonts w:ascii="CordiaUPC" w:hAnsi="CordiaUPC" w:cs="CordiaUPC"/>
          <w:szCs w:val="22"/>
        </w:rPr>
        <w:t>1</w:t>
      </w:r>
      <w:r w:rsidR="00B06D7B" w:rsidRPr="00791AE9">
        <w:rPr>
          <w:rFonts w:ascii="CordiaUPC" w:hAnsi="CordiaUPC" w:cs="CordiaUPC" w:hint="cs"/>
          <w:szCs w:val="22"/>
        </w:rPr>
        <w:t xml:space="preserve"> </w:t>
      </w:r>
      <w:r w:rsidR="00202383" w:rsidRPr="00791AE9">
        <w:rPr>
          <w:rFonts w:ascii="CordiaUPC" w:hAnsi="CordiaUPC" w:cs="CordiaUPC" w:hint="cs"/>
          <w:szCs w:val="22"/>
        </w:rPr>
        <w:t>and 31 December 20</w:t>
      </w:r>
      <w:r w:rsidR="00B06D7B" w:rsidRPr="00791AE9">
        <w:rPr>
          <w:rFonts w:ascii="CordiaUPC" w:hAnsi="CordiaUPC" w:cs="CordiaUPC"/>
          <w:szCs w:val="22"/>
        </w:rPr>
        <w:t>20</w:t>
      </w:r>
      <w:r w:rsidR="00202383" w:rsidRPr="00791AE9">
        <w:rPr>
          <w:rFonts w:ascii="CordiaUPC" w:hAnsi="CordiaUPC" w:cs="CordiaUPC" w:hint="cs"/>
          <w:szCs w:val="22"/>
        </w:rPr>
        <w:t xml:space="preserve"> </w:t>
      </w:r>
      <w:r w:rsidR="00B10181" w:rsidRPr="00791AE9">
        <w:rPr>
          <w:rFonts w:ascii="CordiaUPC" w:hAnsi="CordiaUPC" w:cs="CordiaUPC" w:hint="cs"/>
          <w:szCs w:val="22"/>
        </w:rPr>
        <w:t>of</w:t>
      </w:r>
      <w:r w:rsidRPr="00791AE9">
        <w:rPr>
          <w:rFonts w:ascii="CordiaUPC" w:hAnsi="CordiaUPC" w:cs="CordiaUPC" w:hint="cs"/>
          <w:szCs w:val="22"/>
        </w:rPr>
        <w:t xml:space="preserve"> Baht </w:t>
      </w:r>
      <w:r w:rsidR="00775D28" w:rsidRPr="00791AE9">
        <w:rPr>
          <w:rFonts w:ascii="CordiaUPC" w:hAnsi="CordiaUPC" w:cs="CordiaUPC"/>
          <w:szCs w:val="22"/>
          <w:lang w:val="en-US" w:bidi="th-TH"/>
        </w:rPr>
        <w:t>1,023</w:t>
      </w:r>
      <w:r w:rsidR="001A5648" w:rsidRPr="00791AE9">
        <w:rPr>
          <w:rFonts w:ascii="CordiaUPC" w:hAnsi="CordiaUPC" w:cs="CordiaUPC" w:hint="cs"/>
          <w:szCs w:val="22"/>
        </w:rPr>
        <w:t xml:space="preserve"> </w:t>
      </w:r>
      <w:r w:rsidRPr="00791AE9">
        <w:rPr>
          <w:rFonts w:ascii="CordiaUPC" w:hAnsi="CordiaUPC" w:cs="CordiaUPC" w:hint="cs"/>
          <w:szCs w:val="22"/>
        </w:rPr>
        <w:t>million and Baht</w:t>
      </w:r>
      <w:r w:rsidR="001936B8" w:rsidRPr="00791AE9">
        <w:rPr>
          <w:rFonts w:ascii="CordiaUPC" w:hAnsi="CordiaUPC" w:cs="CordiaUPC" w:hint="cs"/>
          <w:szCs w:val="22"/>
        </w:rPr>
        <w:t xml:space="preserve"> </w:t>
      </w:r>
      <w:r w:rsidR="00F34BD4" w:rsidRPr="00791AE9">
        <w:rPr>
          <w:rFonts w:ascii="CordiaUPC" w:hAnsi="CordiaUPC" w:cs="CordiaUPC"/>
          <w:szCs w:val="22"/>
        </w:rPr>
        <w:t>1,009</w:t>
      </w:r>
      <w:r w:rsidRPr="00791AE9">
        <w:rPr>
          <w:rFonts w:ascii="CordiaUPC" w:hAnsi="CordiaUPC" w:cs="CordiaUPC" w:hint="cs"/>
          <w:szCs w:val="22"/>
        </w:rPr>
        <w:t xml:space="preserve"> million, respectively</w:t>
      </w:r>
      <w:r w:rsidR="00E4427B" w:rsidRPr="00791AE9">
        <w:rPr>
          <w:rFonts w:ascii="CordiaUPC" w:hAnsi="CordiaUPC" w:cs="CordiaUPC" w:hint="cs"/>
          <w:szCs w:val="22"/>
        </w:rPr>
        <w:t xml:space="preserve"> </w:t>
      </w:r>
      <w:r w:rsidR="00E4427B" w:rsidRPr="00791AE9">
        <w:rPr>
          <w:rFonts w:ascii="CordiaUPC" w:hAnsi="CordiaUPC" w:cs="CordiaUPC" w:hint="cs"/>
          <w:i/>
          <w:iCs/>
          <w:szCs w:val="22"/>
        </w:rPr>
        <w:t xml:space="preserve">(Bank only: Baht </w:t>
      </w:r>
      <w:r w:rsidR="00775D28" w:rsidRPr="00791AE9">
        <w:rPr>
          <w:rFonts w:ascii="CordiaUPC" w:hAnsi="CordiaUPC" w:cs="CordiaUPC"/>
          <w:i/>
          <w:iCs/>
          <w:szCs w:val="22"/>
          <w:lang w:val="en-US"/>
        </w:rPr>
        <w:t>1,016</w:t>
      </w:r>
      <w:r w:rsidR="00E4427B" w:rsidRPr="00791AE9">
        <w:rPr>
          <w:rFonts w:ascii="CordiaUPC" w:hAnsi="CordiaUPC" w:cs="CordiaUPC" w:hint="cs"/>
          <w:i/>
          <w:iCs/>
          <w:szCs w:val="22"/>
        </w:rPr>
        <w:t xml:space="preserve"> million and Baht </w:t>
      </w:r>
      <w:r w:rsidR="00F34BD4" w:rsidRPr="00791AE9">
        <w:rPr>
          <w:rFonts w:ascii="CordiaUPC" w:hAnsi="CordiaUPC" w:cs="CordiaUPC"/>
          <w:i/>
          <w:iCs/>
          <w:szCs w:val="22"/>
        </w:rPr>
        <w:t>994</w:t>
      </w:r>
      <w:r w:rsidR="00E4427B" w:rsidRPr="00791AE9">
        <w:rPr>
          <w:rFonts w:ascii="CordiaUPC" w:hAnsi="CordiaUPC" w:cs="CordiaUPC" w:hint="cs"/>
          <w:i/>
          <w:iCs/>
          <w:szCs w:val="22"/>
        </w:rPr>
        <w:t xml:space="preserve"> million, respectively)</w:t>
      </w:r>
      <w:r w:rsidRPr="00791AE9">
        <w:rPr>
          <w:rFonts w:ascii="CordiaUPC" w:hAnsi="CordiaUPC" w:cs="CordiaUPC" w:hint="cs"/>
          <w:szCs w:val="22"/>
        </w:rPr>
        <w:t>, which the Court of First Instance and the Appeals Court dismissed the cases.</w:t>
      </w:r>
    </w:p>
    <w:bookmarkEnd w:id="13"/>
    <w:p w14:paraId="7A4F1CA0" w14:textId="77777777" w:rsidR="00824521" w:rsidRPr="00B06D7B" w:rsidRDefault="00824521" w:rsidP="00C57B1A">
      <w:pPr>
        <w:spacing w:line="240" w:lineRule="exact"/>
        <w:jc w:val="both"/>
        <w:rPr>
          <w:rFonts w:ascii="CordiaUPC" w:hAnsi="CordiaUPC" w:cs="CordiaUPC"/>
          <w:sz w:val="26"/>
          <w:szCs w:val="26"/>
          <w:lang w:val="en-US"/>
        </w:rPr>
      </w:pPr>
    </w:p>
    <w:p w14:paraId="480A20DC" w14:textId="0E540974" w:rsidR="00B3056F" w:rsidRPr="00B06D7B" w:rsidRDefault="00227C59" w:rsidP="00B06D7B">
      <w:pPr>
        <w:pStyle w:val="Heading1"/>
        <w:numPr>
          <w:ilvl w:val="0"/>
          <w:numId w:val="0"/>
        </w:numPr>
        <w:tabs>
          <w:tab w:val="left" w:pos="5245"/>
          <w:tab w:val="left" w:pos="8364"/>
        </w:tabs>
        <w:spacing w:before="0" w:after="0" w:line="240" w:lineRule="exact"/>
        <w:ind w:left="540" w:hanging="540"/>
        <w:rPr>
          <w:rFonts w:ascii="CordiaUPC" w:hAnsi="CordiaUPC" w:cs="CordiaUPC"/>
          <w:i w:val="0"/>
          <w:iCs/>
          <w:sz w:val="28"/>
          <w:szCs w:val="28"/>
          <w:cs/>
          <w:lang w:bidi="th-TH"/>
        </w:rPr>
      </w:pPr>
      <w:r w:rsidRPr="00B06D7B">
        <w:rPr>
          <w:rFonts w:ascii="CordiaUPC" w:hAnsi="CordiaUPC" w:cs="CordiaUPC" w:hint="cs"/>
          <w:i w:val="0"/>
          <w:iCs/>
          <w:sz w:val="28"/>
          <w:szCs w:val="28"/>
        </w:rPr>
        <w:t>1</w:t>
      </w:r>
      <w:r w:rsidR="00757B25">
        <w:rPr>
          <w:rFonts w:ascii="CordiaUPC" w:hAnsi="CordiaUPC" w:cs="CordiaUPC"/>
          <w:i w:val="0"/>
          <w:iCs/>
          <w:sz w:val="28"/>
          <w:szCs w:val="28"/>
          <w:lang w:val="en-US"/>
        </w:rPr>
        <w:t>2</w:t>
      </w:r>
      <w:r w:rsidR="00F85F2D" w:rsidRPr="00B06D7B">
        <w:rPr>
          <w:rFonts w:ascii="CordiaUPC" w:hAnsi="CordiaUPC" w:cs="CordiaUPC" w:hint="cs"/>
          <w:i w:val="0"/>
          <w:iCs/>
          <w:sz w:val="28"/>
          <w:szCs w:val="28"/>
        </w:rPr>
        <w:tab/>
      </w:r>
      <w:r w:rsidR="00B3056F" w:rsidRPr="00B06D7B">
        <w:rPr>
          <w:rFonts w:ascii="CordiaUPC" w:hAnsi="CordiaUPC" w:cs="CordiaUPC" w:hint="cs"/>
          <w:i w:val="0"/>
          <w:iCs/>
          <w:sz w:val="28"/>
          <w:szCs w:val="28"/>
        </w:rPr>
        <w:t>Related parties</w:t>
      </w:r>
    </w:p>
    <w:p w14:paraId="479B6B2B" w14:textId="77777777" w:rsidR="002B7133" w:rsidRPr="00B06D7B" w:rsidRDefault="002B7133" w:rsidP="00B06D7B">
      <w:pPr>
        <w:spacing w:line="240" w:lineRule="exact"/>
        <w:ind w:left="540"/>
        <w:jc w:val="both"/>
        <w:rPr>
          <w:rFonts w:ascii="CordiaUPC" w:hAnsi="CordiaUPC" w:cs="CordiaUPC"/>
          <w:sz w:val="26"/>
          <w:szCs w:val="26"/>
          <w:lang w:val="en-US"/>
        </w:rPr>
      </w:pPr>
    </w:p>
    <w:p w14:paraId="306B22E5" w14:textId="77777777" w:rsidR="00C07EB3" w:rsidRPr="00B06D7B" w:rsidRDefault="00C07EB3" w:rsidP="00B06D7B">
      <w:pPr>
        <w:tabs>
          <w:tab w:val="left" w:pos="5245"/>
        </w:tabs>
        <w:spacing w:line="240" w:lineRule="exact"/>
        <w:ind w:left="540"/>
        <w:jc w:val="both"/>
        <w:rPr>
          <w:rFonts w:ascii="CordiaUPC" w:hAnsi="CordiaUPC" w:cs="CordiaUPC"/>
          <w:sz w:val="26"/>
          <w:szCs w:val="26"/>
        </w:rPr>
      </w:pPr>
      <w:r w:rsidRPr="00B06D7B">
        <w:rPr>
          <w:rFonts w:ascii="CordiaUPC" w:hAnsi="CordiaUPC" w:cs="CordiaUPC" w:hint="cs"/>
          <w:sz w:val="26"/>
          <w:szCs w:val="26"/>
        </w:rPr>
        <w:t xml:space="preserve">For the purposes of these financial statements, parties are considered to be related to the </w:t>
      </w:r>
      <w:r w:rsidR="000D1B6C" w:rsidRPr="00B06D7B">
        <w:rPr>
          <w:rFonts w:ascii="CordiaUPC" w:hAnsi="CordiaUPC" w:cs="CordiaUPC" w:hint="cs"/>
          <w:sz w:val="26"/>
          <w:szCs w:val="26"/>
          <w:lang w:bidi="th-TH"/>
        </w:rPr>
        <w:t>Bank and its subsidiaries</w:t>
      </w:r>
      <w:r w:rsidR="000D1B6C" w:rsidRPr="00B06D7B">
        <w:rPr>
          <w:rFonts w:ascii="CordiaUPC" w:hAnsi="CordiaUPC" w:cs="CordiaUPC" w:hint="cs"/>
          <w:sz w:val="26"/>
          <w:szCs w:val="26"/>
        </w:rPr>
        <w:t xml:space="preserve"> </w:t>
      </w:r>
      <w:r w:rsidRPr="00B06D7B">
        <w:rPr>
          <w:rFonts w:ascii="CordiaUPC" w:hAnsi="CordiaUPC" w:cs="CordiaUPC" w:hint="cs"/>
          <w:sz w:val="26"/>
          <w:szCs w:val="26"/>
        </w:rPr>
        <w:t xml:space="preserve">if the Bank </w:t>
      </w:r>
      <w:r w:rsidR="008250B9" w:rsidRPr="00B06D7B">
        <w:rPr>
          <w:rFonts w:ascii="CordiaUPC" w:hAnsi="CordiaUPC" w:cs="CordiaUPC" w:hint="cs"/>
          <w:sz w:val="26"/>
          <w:szCs w:val="26"/>
        </w:rPr>
        <w:t>and its subsidiaries have</w:t>
      </w:r>
      <w:r w:rsidRPr="00B06D7B">
        <w:rPr>
          <w:rFonts w:ascii="CordiaUPC" w:hAnsi="CordiaUPC" w:cs="CordiaUPC" w:hint="cs"/>
          <w:sz w:val="26"/>
          <w:szCs w:val="26"/>
        </w:rPr>
        <w:t xml:space="preserve"> the ability, directly or indirectly, to control or joint</w:t>
      </w:r>
      <w:r w:rsidR="00634C97" w:rsidRPr="00B06D7B">
        <w:rPr>
          <w:rFonts w:ascii="CordiaUPC" w:hAnsi="CordiaUPC" w:cs="CordiaUPC" w:hint="cs"/>
          <w:sz w:val="26"/>
          <w:szCs w:val="26"/>
        </w:rPr>
        <w:t>ly</w:t>
      </w:r>
      <w:r w:rsidRPr="00B06D7B">
        <w:rPr>
          <w:rFonts w:ascii="CordiaUPC" w:hAnsi="CordiaUPC" w:cs="CordiaUPC" w:hint="cs"/>
          <w:sz w:val="26"/>
          <w:szCs w:val="26"/>
        </w:rPr>
        <w:t xml:space="preserve"> control the party or exercise significant influence over the party in making financial and operating decisions, or vice versa, or where the Bank and the party are subject to common control or common significant influence. Related parties may be individuals or other entities.</w:t>
      </w:r>
    </w:p>
    <w:p w14:paraId="19266F9B" w14:textId="63E7D84F" w:rsidR="002F065C" w:rsidRDefault="002F065C" w:rsidP="008B3CAE">
      <w:pPr>
        <w:ind w:left="540"/>
        <w:jc w:val="both"/>
        <w:rPr>
          <w:rFonts w:cs="Times New Roman"/>
          <w:szCs w:val="22"/>
          <w:lang w:val="en-US"/>
        </w:rPr>
      </w:pPr>
    </w:p>
    <w:p w14:paraId="72943A90" w14:textId="77777777" w:rsidR="001120CF" w:rsidRPr="00B06D7B" w:rsidRDefault="00D84A02" w:rsidP="00B06D7B">
      <w:pPr>
        <w:spacing w:line="240" w:lineRule="exact"/>
        <w:ind w:left="540"/>
        <w:jc w:val="both"/>
        <w:rPr>
          <w:rFonts w:ascii="CordiaUPC" w:hAnsi="CordiaUPC" w:cs="CordiaUPC"/>
          <w:b/>
          <w:bCs/>
          <w:sz w:val="26"/>
          <w:szCs w:val="26"/>
        </w:rPr>
      </w:pPr>
      <w:r w:rsidRPr="00B06D7B">
        <w:rPr>
          <w:rFonts w:ascii="CordiaUPC" w:hAnsi="CordiaUPC" w:cs="CordiaUPC" w:hint="cs"/>
          <w:b/>
          <w:bCs/>
          <w:sz w:val="26"/>
          <w:szCs w:val="26"/>
        </w:rPr>
        <w:t>Definitions and characteristics of relationships</w:t>
      </w:r>
    </w:p>
    <w:p w14:paraId="3B979B6D" w14:textId="77777777" w:rsidR="00D84A02" w:rsidRPr="00B06D7B" w:rsidRDefault="00D84A02" w:rsidP="00B06D7B">
      <w:pPr>
        <w:spacing w:line="240" w:lineRule="exact"/>
        <w:ind w:left="540"/>
        <w:jc w:val="both"/>
        <w:rPr>
          <w:rFonts w:ascii="CordiaUPC" w:hAnsi="CordiaUPC" w:cs="CordiaUPC"/>
          <w:sz w:val="26"/>
          <w:szCs w:val="26"/>
          <w:lang w:val="en-US"/>
        </w:rPr>
      </w:pPr>
    </w:p>
    <w:p w14:paraId="42327AD7" w14:textId="77777777" w:rsidR="00D84A02" w:rsidRPr="00B06D7B" w:rsidRDefault="00D84A02" w:rsidP="00B06D7B">
      <w:pPr>
        <w:spacing w:line="240" w:lineRule="exact"/>
        <w:ind w:left="540"/>
        <w:jc w:val="both"/>
        <w:rPr>
          <w:rFonts w:ascii="CordiaUPC" w:hAnsi="CordiaUPC" w:cs="CordiaUPC"/>
          <w:sz w:val="26"/>
          <w:szCs w:val="26"/>
        </w:rPr>
      </w:pPr>
      <w:r w:rsidRPr="00B06D7B">
        <w:rPr>
          <w:rFonts w:ascii="CordiaUPC" w:hAnsi="CordiaUPC" w:cs="CordiaUPC" w:hint="cs"/>
          <w:sz w:val="26"/>
          <w:szCs w:val="26"/>
        </w:rPr>
        <w:t>Related parties are as follows:</w:t>
      </w:r>
    </w:p>
    <w:p w14:paraId="259F6692" w14:textId="77777777" w:rsidR="00D84A02" w:rsidRPr="00B06D7B" w:rsidRDefault="00D84A02" w:rsidP="00B06D7B">
      <w:pPr>
        <w:spacing w:line="240" w:lineRule="exact"/>
        <w:ind w:left="540"/>
        <w:jc w:val="both"/>
        <w:rPr>
          <w:rFonts w:ascii="CordiaUPC" w:hAnsi="CordiaUPC" w:cs="CordiaUPC"/>
          <w:sz w:val="26"/>
          <w:szCs w:val="26"/>
          <w:lang w:val="en-US"/>
        </w:rPr>
      </w:pPr>
    </w:p>
    <w:p w14:paraId="6F2EA80F" w14:textId="77777777" w:rsidR="00D84A02" w:rsidRPr="00B06D7B" w:rsidRDefault="00D84A02" w:rsidP="00B06D7B">
      <w:pPr>
        <w:numPr>
          <w:ilvl w:val="0"/>
          <w:numId w:val="24"/>
        </w:numPr>
        <w:spacing w:line="240" w:lineRule="exact"/>
        <w:jc w:val="both"/>
        <w:rPr>
          <w:rFonts w:ascii="CordiaUPC" w:hAnsi="CordiaUPC" w:cs="CordiaUPC"/>
          <w:sz w:val="26"/>
          <w:szCs w:val="26"/>
        </w:rPr>
      </w:pPr>
      <w:r w:rsidRPr="00B06D7B">
        <w:rPr>
          <w:rFonts w:ascii="CordiaUPC" w:hAnsi="CordiaUPC" w:cs="CordiaUPC" w:hint="cs"/>
          <w:sz w:val="26"/>
          <w:szCs w:val="26"/>
        </w:rPr>
        <w:t>Major shareholders are the shareholders who own over 10% of the Bank’s paid-up share capital.</w:t>
      </w:r>
    </w:p>
    <w:p w14:paraId="6BF22A0D" w14:textId="77777777" w:rsidR="001A31E0" w:rsidRPr="00B06D7B" w:rsidRDefault="001A31E0" w:rsidP="00B06D7B">
      <w:pPr>
        <w:spacing w:line="240" w:lineRule="exact"/>
        <w:ind w:left="540"/>
        <w:jc w:val="both"/>
        <w:rPr>
          <w:rFonts w:ascii="CordiaUPC" w:hAnsi="CordiaUPC" w:cs="CordiaUPC"/>
          <w:sz w:val="26"/>
          <w:szCs w:val="26"/>
          <w:lang w:val="en-US"/>
        </w:rPr>
      </w:pPr>
    </w:p>
    <w:p w14:paraId="4444366C" w14:textId="77777777" w:rsidR="001A31E0" w:rsidRPr="00B06D7B" w:rsidRDefault="001A31E0" w:rsidP="00B06D7B">
      <w:pPr>
        <w:numPr>
          <w:ilvl w:val="0"/>
          <w:numId w:val="24"/>
        </w:numPr>
        <w:spacing w:line="240" w:lineRule="exact"/>
        <w:rPr>
          <w:rFonts w:ascii="CordiaUPC" w:hAnsi="CordiaUPC" w:cs="CordiaUPC"/>
          <w:sz w:val="26"/>
          <w:szCs w:val="26"/>
        </w:rPr>
      </w:pPr>
      <w:r w:rsidRPr="00B06D7B">
        <w:rPr>
          <w:rFonts w:ascii="CordiaUPC" w:hAnsi="CordiaUPC" w:cs="CordiaUPC" w:hint="cs"/>
          <w:sz w:val="26"/>
          <w:szCs w:val="26"/>
        </w:rPr>
        <w:t>Subsidiaries</w:t>
      </w:r>
    </w:p>
    <w:p w14:paraId="07E8B743" w14:textId="77777777" w:rsidR="001A31E0" w:rsidRPr="00B06D7B" w:rsidRDefault="001A31E0" w:rsidP="00B06D7B">
      <w:pPr>
        <w:spacing w:line="240" w:lineRule="exact"/>
        <w:ind w:left="540"/>
        <w:jc w:val="both"/>
        <w:rPr>
          <w:rFonts w:ascii="CordiaUPC" w:hAnsi="CordiaUPC" w:cs="CordiaUPC"/>
          <w:sz w:val="26"/>
          <w:szCs w:val="26"/>
          <w:lang w:val="en-US"/>
        </w:rPr>
      </w:pPr>
    </w:p>
    <w:p w14:paraId="05CB39A5" w14:textId="77777777" w:rsidR="001A31E0" w:rsidRPr="00B06D7B" w:rsidRDefault="001A31E0" w:rsidP="00B06D7B">
      <w:pPr>
        <w:numPr>
          <w:ilvl w:val="0"/>
          <w:numId w:val="24"/>
        </w:numPr>
        <w:spacing w:line="240" w:lineRule="exact"/>
        <w:rPr>
          <w:rFonts w:ascii="CordiaUPC" w:hAnsi="CordiaUPC" w:cs="CordiaUPC"/>
          <w:sz w:val="26"/>
          <w:szCs w:val="26"/>
        </w:rPr>
      </w:pPr>
      <w:r w:rsidRPr="00B06D7B">
        <w:rPr>
          <w:rFonts w:ascii="CordiaUPC" w:hAnsi="CordiaUPC" w:cs="CordiaUPC" w:hint="cs"/>
          <w:sz w:val="26"/>
          <w:szCs w:val="26"/>
        </w:rPr>
        <w:t>Associate</w:t>
      </w:r>
    </w:p>
    <w:p w14:paraId="606F1A2C" w14:textId="77777777" w:rsidR="001A31E0" w:rsidRPr="00B06D7B" w:rsidRDefault="001A31E0" w:rsidP="00B06D7B">
      <w:pPr>
        <w:spacing w:line="240" w:lineRule="exact"/>
        <w:ind w:left="540"/>
        <w:jc w:val="both"/>
        <w:rPr>
          <w:rFonts w:ascii="CordiaUPC" w:hAnsi="CordiaUPC" w:cs="CordiaUPC"/>
          <w:sz w:val="26"/>
          <w:szCs w:val="26"/>
          <w:lang w:val="en-US"/>
        </w:rPr>
      </w:pPr>
    </w:p>
    <w:p w14:paraId="214C02C5" w14:textId="6BDA18B5" w:rsidR="00D84A02" w:rsidRPr="00B06D7B" w:rsidRDefault="00D84A02" w:rsidP="00B06D7B">
      <w:pPr>
        <w:numPr>
          <w:ilvl w:val="0"/>
          <w:numId w:val="24"/>
        </w:numPr>
        <w:spacing w:line="240" w:lineRule="exact"/>
        <w:jc w:val="both"/>
        <w:rPr>
          <w:rFonts w:ascii="CordiaUPC" w:hAnsi="CordiaUPC" w:cs="CordiaUPC"/>
          <w:sz w:val="26"/>
          <w:szCs w:val="26"/>
        </w:rPr>
      </w:pPr>
      <w:r w:rsidRPr="00B06D7B">
        <w:rPr>
          <w:rFonts w:ascii="CordiaUPC" w:hAnsi="CordiaUPC" w:cs="CordiaUPC" w:hint="cs"/>
          <w:sz w:val="26"/>
          <w:szCs w:val="26"/>
        </w:rPr>
        <w:t>Key management personnel of the Bank</w:t>
      </w:r>
      <w:r w:rsidR="00522FFC" w:rsidRPr="00B06D7B">
        <w:rPr>
          <w:rFonts w:ascii="CordiaUPC" w:hAnsi="CordiaUPC" w:cs="CordiaUPC" w:hint="cs"/>
          <w:sz w:val="26"/>
          <w:szCs w:val="26"/>
        </w:rPr>
        <w:t xml:space="preserve"> and its subsidiaries</w:t>
      </w:r>
      <w:r w:rsidRPr="00B06D7B">
        <w:rPr>
          <w:rFonts w:ascii="CordiaUPC" w:hAnsi="CordiaUPC" w:cs="CordiaUPC" w:hint="cs"/>
          <w:sz w:val="26"/>
          <w:szCs w:val="26"/>
        </w:rPr>
        <w:t xml:space="preserve"> </w:t>
      </w:r>
    </w:p>
    <w:p w14:paraId="0487E408" w14:textId="77777777" w:rsidR="00B657C2" w:rsidRPr="00B06D7B" w:rsidRDefault="00B657C2" w:rsidP="00B06D7B">
      <w:pPr>
        <w:pStyle w:val="ListParagraph"/>
        <w:spacing w:line="240" w:lineRule="exact"/>
        <w:rPr>
          <w:rFonts w:ascii="CordiaUPC" w:hAnsi="CordiaUPC" w:cs="CordiaUPC"/>
          <w:sz w:val="26"/>
          <w:szCs w:val="26"/>
        </w:rPr>
      </w:pPr>
    </w:p>
    <w:p w14:paraId="02A30964" w14:textId="7DE4ACAD" w:rsidR="005D08C5" w:rsidRPr="00B06D7B" w:rsidRDefault="001A31E0" w:rsidP="00B06D7B">
      <w:pPr>
        <w:spacing w:line="240" w:lineRule="exact"/>
        <w:ind w:left="900" w:hanging="360"/>
        <w:jc w:val="both"/>
        <w:rPr>
          <w:rFonts w:ascii="CordiaUPC" w:hAnsi="CordiaUPC" w:cs="CordiaUPC"/>
          <w:sz w:val="26"/>
          <w:szCs w:val="26"/>
        </w:rPr>
      </w:pPr>
      <w:r w:rsidRPr="00B06D7B">
        <w:rPr>
          <w:rFonts w:ascii="CordiaUPC" w:hAnsi="CordiaUPC" w:cs="CordiaUPC" w:hint="cs"/>
          <w:sz w:val="26"/>
          <w:szCs w:val="26"/>
        </w:rPr>
        <w:t>5</w:t>
      </w:r>
      <w:r w:rsidR="005D08C5" w:rsidRPr="00B06D7B">
        <w:rPr>
          <w:rFonts w:ascii="CordiaUPC" w:hAnsi="CordiaUPC" w:cs="CordiaUPC" w:hint="cs"/>
          <w:sz w:val="26"/>
          <w:szCs w:val="26"/>
        </w:rPr>
        <w:t>.</w:t>
      </w:r>
      <w:r w:rsidR="005D08C5" w:rsidRPr="00B06D7B">
        <w:rPr>
          <w:rFonts w:ascii="CordiaUPC" w:hAnsi="CordiaUPC" w:cs="CordiaUPC" w:hint="cs"/>
          <w:sz w:val="26"/>
          <w:szCs w:val="26"/>
        </w:rPr>
        <w:tab/>
        <w:t xml:space="preserve">Other related parties </w:t>
      </w:r>
      <w:proofErr w:type="gramStart"/>
      <w:r w:rsidR="005D08C5" w:rsidRPr="00B06D7B">
        <w:rPr>
          <w:rFonts w:ascii="CordiaUPC" w:hAnsi="CordiaUPC" w:cs="CordiaUPC" w:hint="cs"/>
          <w:sz w:val="26"/>
          <w:szCs w:val="26"/>
        </w:rPr>
        <w:t>are</w:t>
      </w:r>
      <w:r w:rsidR="00B657C2" w:rsidRPr="00B06D7B">
        <w:rPr>
          <w:rFonts w:ascii="CordiaUPC" w:hAnsi="CordiaUPC" w:cs="CordiaUPC" w:hint="cs"/>
          <w:sz w:val="26"/>
          <w:szCs w:val="26"/>
        </w:rPr>
        <w:t xml:space="preserve"> :</w:t>
      </w:r>
      <w:proofErr w:type="gramEnd"/>
    </w:p>
    <w:p w14:paraId="43ABEA9D" w14:textId="77777777" w:rsidR="005D08C5" w:rsidRPr="00B06D7B" w:rsidRDefault="005D08C5" w:rsidP="00B06D7B">
      <w:pPr>
        <w:spacing w:line="240" w:lineRule="exact"/>
        <w:ind w:left="540"/>
        <w:jc w:val="both"/>
        <w:rPr>
          <w:rFonts w:ascii="CordiaUPC" w:hAnsi="CordiaUPC" w:cs="CordiaUPC"/>
          <w:sz w:val="26"/>
          <w:szCs w:val="26"/>
          <w:lang w:val="en-US"/>
        </w:rPr>
      </w:pPr>
    </w:p>
    <w:p w14:paraId="35546619" w14:textId="77777777" w:rsidR="005D08C5" w:rsidRPr="00B06D7B" w:rsidRDefault="001A31E0" w:rsidP="00B06D7B">
      <w:pPr>
        <w:spacing w:line="240" w:lineRule="exact"/>
        <w:ind w:left="1350" w:hanging="450"/>
        <w:jc w:val="both"/>
        <w:rPr>
          <w:rFonts w:ascii="CordiaUPC" w:hAnsi="CordiaUPC" w:cs="CordiaUPC"/>
          <w:sz w:val="26"/>
          <w:szCs w:val="26"/>
        </w:rPr>
      </w:pPr>
      <w:r w:rsidRPr="00B06D7B">
        <w:rPr>
          <w:rFonts w:ascii="CordiaUPC" w:hAnsi="CordiaUPC" w:cs="CordiaUPC" w:hint="cs"/>
          <w:sz w:val="26"/>
          <w:szCs w:val="26"/>
        </w:rPr>
        <w:t>5</w:t>
      </w:r>
      <w:r w:rsidR="005D08C5" w:rsidRPr="00B06D7B">
        <w:rPr>
          <w:rFonts w:ascii="CordiaUPC" w:hAnsi="CordiaUPC" w:cs="CordiaUPC" w:hint="cs"/>
          <w:sz w:val="26"/>
          <w:szCs w:val="26"/>
        </w:rPr>
        <w:t>.1</w:t>
      </w:r>
      <w:r w:rsidR="005D08C5" w:rsidRPr="00B06D7B">
        <w:rPr>
          <w:rFonts w:ascii="CordiaUPC" w:hAnsi="CordiaUPC" w:cs="CordiaUPC" w:hint="cs"/>
          <w:sz w:val="26"/>
          <w:szCs w:val="26"/>
        </w:rPr>
        <w:tab/>
        <w:t>Close family members of key management personnel</w:t>
      </w:r>
    </w:p>
    <w:p w14:paraId="01DDAE7E" w14:textId="77777777" w:rsidR="005D08C5" w:rsidRPr="00B06D7B" w:rsidRDefault="005D08C5" w:rsidP="00B06D7B">
      <w:pPr>
        <w:spacing w:line="240" w:lineRule="exact"/>
        <w:ind w:left="540"/>
        <w:jc w:val="both"/>
        <w:rPr>
          <w:rFonts w:ascii="CordiaUPC" w:hAnsi="CordiaUPC" w:cs="CordiaUPC"/>
          <w:sz w:val="26"/>
          <w:szCs w:val="26"/>
          <w:lang w:val="en-US"/>
        </w:rPr>
      </w:pPr>
    </w:p>
    <w:p w14:paraId="307BD058" w14:textId="77777777" w:rsidR="008B3CAE" w:rsidRPr="00B06D7B" w:rsidRDefault="001A31E0" w:rsidP="00B06D7B">
      <w:pPr>
        <w:spacing w:line="240" w:lineRule="exact"/>
        <w:ind w:left="1350" w:hanging="450"/>
        <w:jc w:val="both"/>
        <w:rPr>
          <w:rFonts w:ascii="CordiaUPC" w:hAnsi="CordiaUPC" w:cs="CordiaUPC"/>
          <w:sz w:val="26"/>
          <w:szCs w:val="26"/>
        </w:rPr>
      </w:pPr>
      <w:r w:rsidRPr="00B06D7B">
        <w:rPr>
          <w:rFonts w:ascii="CordiaUPC" w:hAnsi="CordiaUPC" w:cs="CordiaUPC" w:hint="cs"/>
          <w:sz w:val="26"/>
          <w:szCs w:val="26"/>
        </w:rPr>
        <w:t>5</w:t>
      </w:r>
      <w:r w:rsidR="005D08C5" w:rsidRPr="00B06D7B">
        <w:rPr>
          <w:rFonts w:ascii="CordiaUPC" w:hAnsi="CordiaUPC" w:cs="CordiaUPC" w:hint="cs"/>
          <w:sz w:val="26"/>
          <w:szCs w:val="26"/>
        </w:rPr>
        <w:t>.2</w:t>
      </w:r>
      <w:r w:rsidR="005D08C5" w:rsidRPr="00B06D7B">
        <w:rPr>
          <w:rFonts w:ascii="CordiaUPC" w:hAnsi="CordiaUPC" w:cs="CordiaUPC" w:hint="cs"/>
          <w:sz w:val="26"/>
          <w:szCs w:val="26"/>
        </w:rPr>
        <w:tab/>
        <w:t>Entities in which key management personnel and their close family members hold over 10% of paid-up share capital</w:t>
      </w:r>
    </w:p>
    <w:p w14:paraId="18F49F22" w14:textId="77777777" w:rsidR="009E788F" w:rsidRPr="00B06D7B" w:rsidRDefault="009E788F" w:rsidP="00B06D7B">
      <w:pPr>
        <w:spacing w:line="240" w:lineRule="exact"/>
        <w:ind w:left="540"/>
        <w:jc w:val="both"/>
        <w:rPr>
          <w:rFonts w:ascii="CordiaUPC" w:hAnsi="CordiaUPC" w:cs="CordiaUPC"/>
          <w:sz w:val="26"/>
          <w:szCs w:val="26"/>
          <w:cs/>
          <w:lang w:val="en-US" w:bidi="th-TH"/>
        </w:rPr>
      </w:pPr>
    </w:p>
    <w:p w14:paraId="7B8999B0" w14:textId="6CF10A0D" w:rsidR="005D08C5" w:rsidRDefault="001A31E0" w:rsidP="00B06D7B">
      <w:pPr>
        <w:spacing w:line="240" w:lineRule="exact"/>
        <w:ind w:left="1350" w:hanging="450"/>
        <w:jc w:val="both"/>
        <w:rPr>
          <w:rFonts w:ascii="CordiaUPC" w:hAnsi="CordiaUPC" w:cs="CordiaUPC"/>
          <w:sz w:val="26"/>
          <w:szCs w:val="26"/>
        </w:rPr>
      </w:pPr>
      <w:r w:rsidRPr="00B06D7B">
        <w:rPr>
          <w:rFonts w:ascii="CordiaUPC" w:hAnsi="CordiaUPC" w:cs="CordiaUPC" w:hint="cs"/>
          <w:sz w:val="26"/>
          <w:szCs w:val="26"/>
        </w:rPr>
        <w:t>5</w:t>
      </w:r>
      <w:r w:rsidR="005D08C5" w:rsidRPr="00B06D7B">
        <w:rPr>
          <w:rFonts w:ascii="CordiaUPC" w:hAnsi="CordiaUPC" w:cs="CordiaUPC" w:hint="cs"/>
          <w:sz w:val="26"/>
          <w:szCs w:val="26"/>
        </w:rPr>
        <w:t>.3</w:t>
      </w:r>
      <w:r w:rsidR="005D08C5" w:rsidRPr="00B06D7B">
        <w:rPr>
          <w:rFonts w:ascii="CordiaUPC" w:hAnsi="CordiaUPC" w:cs="CordiaUPC" w:hint="cs"/>
          <w:sz w:val="26"/>
          <w:szCs w:val="26"/>
        </w:rPr>
        <w:tab/>
        <w:t>Entities of which key management personnel and their close family members are directors exercising control or having significant influence</w:t>
      </w:r>
    </w:p>
    <w:p w14:paraId="761B8410" w14:textId="77777777" w:rsidR="004F2357" w:rsidRPr="00B06D7B" w:rsidRDefault="004F2357" w:rsidP="00B06D7B">
      <w:pPr>
        <w:spacing w:line="240" w:lineRule="exact"/>
        <w:ind w:left="1350" w:hanging="450"/>
        <w:jc w:val="both"/>
        <w:rPr>
          <w:rFonts w:ascii="CordiaUPC" w:hAnsi="CordiaUPC" w:cs="CordiaUPC"/>
          <w:sz w:val="26"/>
          <w:szCs w:val="26"/>
        </w:rPr>
      </w:pPr>
    </w:p>
    <w:p w14:paraId="0D562F8D" w14:textId="77777777" w:rsidR="001A31E0" w:rsidRPr="00B06D7B" w:rsidRDefault="001A31E0" w:rsidP="00B06D7B">
      <w:pPr>
        <w:spacing w:line="240" w:lineRule="exact"/>
        <w:ind w:left="1350" w:hanging="450"/>
        <w:jc w:val="both"/>
        <w:rPr>
          <w:rFonts w:ascii="CordiaUPC" w:hAnsi="CordiaUPC" w:cs="CordiaUPC"/>
          <w:sz w:val="26"/>
          <w:szCs w:val="26"/>
        </w:rPr>
      </w:pPr>
      <w:r w:rsidRPr="00B06D7B">
        <w:rPr>
          <w:rFonts w:ascii="CordiaUPC" w:hAnsi="CordiaUPC" w:cs="CordiaUPC" w:hint="cs"/>
          <w:sz w:val="26"/>
          <w:szCs w:val="26"/>
          <w:lang w:bidi="th-TH"/>
        </w:rPr>
        <w:t>5.4</w:t>
      </w:r>
      <w:r w:rsidRPr="00B06D7B">
        <w:rPr>
          <w:rFonts w:ascii="CordiaUPC" w:hAnsi="CordiaUPC" w:cs="CordiaUPC" w:hint="cs"/>
          <w:sz w:val="26"/>
          <w:szCs w:val="26"/>
          <w:cs/>
          <w:lang w:bidi="th-TH"/>
        </w:rPr>
        <w:tab/>
      </w:r>
      <w:r w:rsidRPr="00B06D7B">
        <w:rPr>
          <w:rFonts w:ascii="CordiaUPC" w:hAnsi="CordiaUPC" w:cs="CordiaUPC" w:hint="cs"/>
          <w:sz w:val="26"/>
          <w:szCs w:val="26"/>
        </w:rPr>
        <w:t>Related companies of major shareholders</w:t>
      </w:r>
    </w:p>
    <w:p w14:paraId="3E6AF303" w14:textId="77777777" w:rsidR="001A31E0" w:rsidRPr="00B06D7B" w:rsidRDefault="001A31E0" w:rsidP="00B06D7B">
      <w:pPr>
        <w:spacing w:line="240" w:lineRule="exact"/>
        <w:ind w:left="540"/>
        <w:jc w:val="both"/>
        <w:rPr>
          <w:rFonts w:ascii="CordiaUPC" w:hAnsi="CordiaUPC" w:cs="CordiaUPC"/>
          <w:sz w:val="26"/>
          <w:szCs w:val="26"/>
          <w:lang w:val="en-US"/>
        </w:rPr>
      </w:pPr>
    </w:p>
    <w:p w14:paraId="27F99C2C" w14:textId="77777777" w:rsidR="001A31E0" w:rsidRPr="00B06D7B" w:rsidRDefault="001A31E0" w:rsidP="00B06D7B">
      <w:pPr>
        <w:spacing w:line="240" w:lineRule="exact"/>
        <w:ind w:left="1350" w:hanging="450"/>
        <w:jc w:val="both"/>
        <w:rPr>
          <w:rFonts w:ascii="CordiaUPC" w:hAnsi="CordiaUPC" w:cs="CordiaUPC"/>
          <w:sz w:val="26"/>
          <w:szCs w:val="26"/>
        </w:rPr>
      </w:pPr>
      <w:r w:rsidRPr="00B06D7B">
        <w:rPr>
          <w:rFonts w:ascii="CordiaUPC" w:hAnsi="CordiaUPC" w:cs="CordiaUPC" w:hint="cs"/>
          <w:sz w:val="26"/>
          <w:szCs w:val="26"/>
        </w:rPr>
        <w:t>5.5</w:t>
      </w:r>
      <w:r w:rsidRPr="00B06D7B">
        <w:rPr>
          <w:rFonts w:ascii="CordiaUPC" w:hAnsi="CordiaUPC" w:cs="CordiaUPC" w:hint="cs"/>
          <w:sz w:val="26"/>
          <w:szCs w:val="26"/>
        </w:rPr>
        <w:tab/>
        <w:t>Entities in which related companies of major shareholders hold over 10% of paid-up share capital</w:t>
      </w:r>
    </w:p>
    <w:p w14:paraId="2DE914E9" w14:textId="77777777" w:rsidR="001A31E0" w:rsidRPr="00B06D7B" w:rsidRDefault="001A31E0" w:rsidP="00B06D7B">
      <w:pPr>
        <w:spacing w:line="240" w:lineRule="exact"/>
        <w:ind w:left="540"/>
        <w:jc w:val="both"/>
        <w:rPr>
          <w:rFonts w:ascii="CordiaUPC" w:hAnsi="CordiaUPC" w:cs="CordiaUPC"/>
          <w:sz w:val="26"/>
          <w:szCs w:val="26"/>
          <w:lang w:val="en-US"/>
        </w:rPr>
      </w:pPr>
    </w:p>
    <w:p w14:paraId="61D3E8B6" w14:textId="77777777" w:rsidR="001A31E0" w:rsidRPr="00B06D7B" w:rsidRDefault="001A31E0" w:rsidP="00B06D7B">
      <w:pPr>
        <w:spacing w:line="240" w:lineRule="exact"/>
        <w:ind w:left="1350" w:hanging="450"/>
        <w:jc w:val="both"/>
        <w:rPr>
          <w:rFonts w:ascii="CordiaUPC" w:hAnsi="CordiaUPC" w:cs="CordiaUPC"/>
          <w:sz w:val="26"/>
          <w:szCs w:val="26"/>
        </w:rPr>
      </w:pPr>
      <w:r w:rsidRPr="00B06D7B">
        <w:rPr>
          <w:rFonts w:ascii="CordiaUPC" w:hAnsi="CordiaUPC" w:cs="CordiaUPC" w:hint="cs"/>
          <w:sz w:val="26"/>
          <w:szCs w:val="26"/>
        </w:rPr>
        <w:t>5.6</w:t>
      </w:r>
      <w:r w:rsidRPr="00B06D7B">
        <w:rPr>
          <w:rFonts w:ascii="CordiaUPC" w:hAnsi="CordiaUPC" w:cs="CordiaUPC" w:hint="cs"/>
          <w:sz w:val="26"/>
          <w:szCs w:val="26"/>
        </w:rPr>
        <w:tab/>
        <w:t>Entities in which holds over 10% of paid-up share capital (excluding subsidiaries and associate)</w:t>
      </w:r>
    </w:p>
    <w:p w14:paraId="1993858E" w14:textId="1789282B" w:rsidR="001A31E0" w:rsidRDefault="001A31E0" w:rsidP="00B06D7B">
      <w:pPr>
        <w:spacing w:line="240" w:lineRule="exact"/>
        <w:ind w:left="540"/>
        <w:jc w:val="both"/>
        <w:rPr>
          <w:rFonts w:ascii="CordiaUPC" w:hAnsi="CordiaUPC" w:cs="CordiaUPC"/>
          <w:sz w:val="26"/>
          <w:szCs w:val="26"/>
          <w:lang w:val="en-US"/>
        </w:rPr>
      </w:pPr>
    </w:p>
    <w:p w14:paraId="03D6C7ED" w14:textId="61C07B74" w:rsidR="00E4524C" w:rsidRDefault="00E4524C" w:rsidP="00B06D7B">
      <w:pPr>
        <w:spacing w:line="240" w:lineRule="exact"/>
        <w:ind w:left="540"/>
        <w:jc w:val="both"/>
        <w:rPr>
          <w:rFonts w:ascii="CordiaUPC" w:hAnsi="CordiaUPC" w:cs="CordiaUPC"/>
          <w:sz w:val="26"/>
          <w:szCs w:val="26"/>
          <w:lang w:val="en-US"/>
        </w:rPr>
      </w:pPr>
    </w:p>
    <w:p w14:paraId="6EC9DD35" w14:textId="77777777" w:rsidR="00E4524C" w:rsidRPr="00B06D7B" w:rsidRDefault="00E4524C" w:rsidP="00B06D7B">
      <w:pPr>
        <w:spacing w:line="240" w:lineRule="exact"/>
        <w:ind w:left="540"/>
        <w:jc w:val="both"/>
        <w:rPr>
          <w:rFonts w:ascii="CordiaUPC" w:hAnsi="CordiaUPC" w:cs="CordiaUPC"/>
          <w:sz w:val="26"/>
          <w:szCs w:val="26"/>
          <w:lang w:val="en-US"/>
        </w:rPr>
      </w:pPr>
    </w:p>
    <w:p w14:paraId="4B776097" w14:textId="685E5104" w:rsidR="005D08C5" w:rsidRDefault="005D08C5" w:rsidP="00B06D7B">
      <w:pPr>
        <w:spacing w:line="240" w:lineRule="exact"/>
        <w:ind w:left="540"/>
        <w:jc w:val="both"/>
        <w:rPr>
          <w:rFonts w:ascii="CordiaUPC" w:hAnsi="CordiaUPC" w:cs="CordiaUPC"/>
          <w:sz w:val="26"/>
          <w:szCs w:val="26"/>
        </w:rPr>
      </w:pPr>
      <w:r w:rsidRPr="00B06D7B">
        <w:rPr>
          <w:rFonts w:ascii="CordiaUPC" w:hAnsi="CordiaUPC" w:cs="CordiaUPC" w:hint="cs"/>
          <w:sz w:val="26"/>
          <w:szCs w:val="26"/>
        </w:rPr>
        <w:lastRenderedPageBreak/>
        <w:t xml:space="preserve">The additional information on </w:t>
      </w:r>
      <w:r w:rsidR="00DF59C0" w:rsidRPr="00B06D7B">
        <w:rPr>
          <w:rFonts w:ascii="CordiaUPC" w:hAnsi="CordiaUPC" w:cs="CordiaUPC" w:hint="cs"/>
          <w:sz w:val="26"/>
          <w:szCs w:val="26"/>
        </w:rPr>
        <w:t xml:space="preserve">investments in subsidiaries </w:t>
      </w:r>
      <w:r w:rsidR="00560EB4" w:rsidRPr="00B06D7B">
        <w:rPr>
          <w:rFonts w:ascii="CordiaUPC" w:hAnsi="CordiaUPC" w:cs="CordiaUPC" w:hint="cs"/>
          <w:sz w:val="26"/>
          <w:szCs w:val="26"/>
        </w:rPr>
        <w:t xml:space="preserve">and associate </w:t>
      </w:r>
      <w:r w:rsidR="00313DF1" w:rsidRPr="00B06D7B">
        <w:rPr>
          <w:rFonts w:ascii="CordiaUPC" w:hAnsi="CordiaUPC" w:cs="CordiaUPC" w:hint="cs"/>
          <w:sz w:val="26"/>
          <w:szCs w:val="26"/>
        </w:rPr>
        <w:t xml:space="preserve">is disclosed in </w:t>
      </w:r>
      <w:r w:rsidR="00120D23" w:rsidRPr="00B06D7B">
        <w:rPr>
          <w:rFonts w:ascii="CordiaUPC" w:hAnsi="CordiaUPC" w:cs="CordiaUPC" w:hint="cs"/>
          <w:sz w:val="26"/>
          <w:szCs w:val="26"/>
        </w:rPr>
        <w:t>n</w:t>
      </w:r>
      <w:r w:rsidR="00C75724" w:rsidRPr="00B06D7B">
        <w:rPr>
          <w:rFonts w:ascii="CordiaUPC" w:hAnsi="CordiaUPC" w:cs="CordiaUPC" w:hint="cs"/>
          <w:sz w:val="26"/>
          <w:szCs w:val="26"/>
        </w:rPr>
        <w:t xml:space="preserve">ote </w:t>
      </w:r>
      <w:r w:rsidR="002B1F0B">
        <w:rPr>
          <w:rFonts w:ascii="CordiaUPC" w:hAnsi="CordiaUPC" w:cs="CordiaUPC"/>
          <w:sz w:val="26"/>
          <w:szCs w:val="26"/>
          <w:lang w:val="en-US"/>
        </w:rPr>
        <w:t>6</w:t>
      </w:r>
      <w:r w:rsidR="00DF59C0" w:rsidRPr="00B06D7B">
        <w:rPr>
          <w:rFonts w:ascii="CordiaUPC" w:hAnsi="CordiaUPC" w:cs="CordiaUPC" w:hint="cs"/>
          <w:sz w:val="26"/>
          <w:szCs w:val="26"/>
        </w:rPr>
        <w:t>.</w:t>
      </w:r>
    </w:p>
    <w:p w14:paraId="0556ED1C" w14:textId="77777777" w:rsidR="0003640E" w:rsidRPr="00B06D7B" w:rsidRDefault="0003640E" w:rsidP="00B06D7B">
      <w:pPr>
        <w:spacing w:line="240" w:lineRule="exact"/>
        <w:ind w:left="540"/>
        <w:jc w:val="both"/>
        <w:rPr>
          <w:rFonts w:ascii="CordiaUPC" w:hAnsi="CordiaUPC" w:cs="CordiaUPC"/>
          <w:sz w:val="26"/>
          <w:szCs w:val="26"/>
        </w:rPr>
      </w:pPr>
    </w:p>
    <w:p w14:paraId="40F46B7A" w14:textId="77777777" w:rsidR="00C07EB3" w:rsidRPr="00B06D7B" w:rsidRDefault="00C07EB3" w:rsidP="00B06D7B">
      <w:pPr>
        <w:spacing w:line="240" w:lineRule="exact"/>
        <w:ind w:left="540"/>
        <w:jc w:val="both"/>
        <w:rPr>
          <w:rFonts w:ascii="CordiaUPC" w:hAnsi="CordiaUPC" w:cs="CordiaUPC"/>
          <w:sz w:val="26"/>
          <w:szCs w:val="26"/>
        </w:rPr>
      </w:pPr>
      <w:r w:rsidRPr="00B06D7B">
        <w:rPr>
          <w:rFonts w:ascii="CordiaUPC" w:hAnsi="CordiaUPC" w:cs="CordiaUPC" w:hint="cs"/>
          <w:sz w:val="26"/>
          <w:szCs w:val="26"/>
        </w:rPr>
        <w:t xml:space="preserve">Relationships with </w:t>
      </w:r>
      <w:r w:rsidR="00187073" w:rsidRPr="00B06D7B">
        <w:rPr>
          <w:rFonts w:ascii="CordiaUPC" w:hAnsi="CordiaUPC" w:cs="CordiaUPC" w:hint="cs"/>
          <w:sz w:val="26"/>
          <w:szCs w:val="26"/>
        </w:rPr>
        <w:t xml:space="preserve">key management and other </w:t>
      </w:r>
      <w:r w:rsidRPr="00B06D7B">
        <w:rPr>
          <w:rFonts w:ascii="CordiaUPC" w:hAnsi="CordiaUPC" w:cs="CordiaUPC" w:hint="cs"/>
          <w:sz w:val="26"/>
          <w:szCs w:val="26"/>
        </w:rPr>
        <w:t>related parties were as follows:</w:t>
      </w:r>
    </w:p>
    <w:p w14:paraId="7BCC0F78" w14:textId="77777777" w:rsidR="003D0A29" w:rsidRPr="00B06D7B" w:rsidRDefault="003D0A29" w:rsidP="00B06D7B">
      <w:pPr>
        <w:spacing w:line="240" w:lineRule="exact"/>
        <w:ind w:left="540"/>
        <w:jc w:val="both"/>
        <w:rPr>
          <w:rFonts w:ascii="CordiaUPC" w:hAnsi="CordiaUPC" w:cs="CordiaUPC"/>
          <w:sz w:val="26"/>
          <w:szCs w:val="26"/>
          <w:lang w:val="en-US"/>
        </w:rPr>
      </w:pPr>
    </w:p>
    <w:tbl>
      <w:tblPr>
        <w:tblW w:w="9459" w:type="dxa"/>
        <w:tblInd w:w="450" w:type="dxa"/>
        <w:tblLayout w:type="fixed"/>
        <w:tblLook w:val="01E0" w:firstRow="1" w:lastRow="1" w:firstColumn="1" w:lastColumn="1" w:noHBand="0" w:noVBand="0"/>
      </w:tblPr>
      <w:tblGrid>
        <w:gridCol w:w="3150"/>
        <w:gridCol w:w="1620"/>
        <w:gridCol w:w="4689"/>
      </w:tblGrid>
      <w:tr w:rsidR="003D0A29" w:rsidRPr="00B06D7B" w14:paraId="74439AF3" w14:textId="77777777" w:rsidTr="000D2C26">
        <w:trPr>
          <w:tblHeader/>
        </w:trPr>
        <w:tc>
          <w:tcPr>
            <w:tcW w:w="3150" w:type="dxa"/>
          </w:tcPr>
          <w:p w14:paraId="5E7A5ADD" w14:textId="77777777" w:rsidR="00187073" w:rsidRPr="00B06D7B" w:rsidRDefault="00187073" w:rsidP="00B06D7B">
            <w:pPr>
              <w:pStyle w:val="block"/>
              <w:tabs>
                <w:tab w:val="decimal" w:pos="765"/>
              </w:tabs>
              <w:spacing w:after="0" w:line="240" w:lineRule="exact"/>
              <w:ind w:left="-18"/>
              <w:rPr>
                <w:rFonts w:ascii="CordiaUPC" w:hAnsi="CordiaUPC" w:cs="CordiaUPC"/>
                <w:sz w:val="26"/>
                <w:szCs w:val="26"/>
                <w:lang w:val="en-GB"/>
              </w:rPr>
            </w:pPr>
          </w:p>
          <w:p w14:paraId="16FCBC42" w14:textId="77777777" w:rsidR="00187073" w:rsidRPr="00B06D7B" w:rsidRDefault="00187073" w:rsidP="00B06D7B">
            <w:pPr>
              <w:pStyle w:val="block"/>
              <w:tabs>
                <w:tab w:val="decimal" w:pos="765"/>
              </w:tabs>
              <w:spacing w:after="0" w:line="240" w:lineRule="exact"/>
              <w:ind w:left="-18"/>
              <w:rPr>
                <w:rFonts w:ascii="CordiaUPC" w:hAnsi="CordiaUPC" w:cs="CordiaUPC"/>
                <w:sz w:val="26"/>
                <w:szCs w:val="26"/>
                <w:lang w:val="en-GB"/>
              </w:rPr>
            </w:pPr>
          </w:p>
          <w:p w14:paraId="78CEFFFF" w14:textId="77777777" w:rsidR="003D0A29" w:rsidRPr="00B06D7B" w:rsidRDefault="00215BB9" w:rsidP="00B06D7B">
            <w:pPr>
              <w:pStyle w:val="block"/>
              <w:tabs>
                <w:tab w:val="decimal" w:pos="765"/>
              </w:tabs>
              <w:spacing w:after="0" w:line="240" w:lineRule="exact"/>
              <w:ind w:left="-18"/>
              <w:rPr>
                <w:rFonts w:ascii="CordiaUPC" w:hAnsi="CordiaUPC" w:cs="CordiaUPC"/>
                <w:b/>
                <w:bCs/>
                <w:sz w:val="26"/>
                <w:szCs w:val="26"/>
                <w:lang w:val="en-GB"/>
              </w:rPr>
            </w:pPr>
            <w:r w:rsidRPr="00B06D7B">
              <w:rPr>
                <w:rFonts w:ascii="CordiaUPC" w:hAnsi="CordiaUPC" w:cs="CordiaUPC" w:hint="cs"/>
                <w:b/>
                <w:bCs/>
                <w:sz w:val="26"/>
                <w:szCs w:val="26"/>
                <w:lang w:val="en-GB"/>
              </w:rPr>
              <w:t>Name of entity</w:t>
            </w:r>
            <w:r w:rsidR="00A570A1" w:rsidRPr="00B06D7B">
              <w:rPr>
                <w:rFonts w:ascii="CordiaUPC" w:hAnsi="CordiaUPC" w:cs="CordiaUPC" w:hint="cs"/>
                <w:b/>
                <w:bCs/>
                <w:sz w:val="26"/>
                <w:szCs w:val="26"/>
                <w:lang w:val="en-GB"/>
              </w:rPr>
              <w:t>/</w:t>
            </w:r>
            <w:r w:rsidR="00804294" w:rsidRPr="00B06D7B">
              <w:rPr>
                <w:rFonts w:ascii="CordiaUPC" w:hAnsi="CordiaUPC" w:cs="CordiaUPC" w:hint="cs"/>
                <w:b/>
                <w:bCs/>
                <w:sz w:val="26"/>
                <w:szCs w:val="26"/>
                <w:lang w:val="en-GB"/>
              </w:rPr>
              <w:t>Personnel</w:t>
            </w:r>
          </w:p>
        </w:tc>
        <w:tc>
          <w:tcPr>
            <w:tcW w:w="1620" w:type="dxa"/>
          </w:tcPr>
          <w:p w14:paraId="383FD98A" w14:textId="77777777" w:rsidR="003D0A29" w:rsidRPr="00B06D7B" w:rsidRDefault="003D0A29" w:rsidP="00B06D7B">
            <w:pPr>
              <w:pStyle w:val="block"/>
              <w:tabs>
                <w:tab w:val="decimal" w:pos="765"/>
              </w:tabs>
              <w:spacing w:after="0" w:line="240" w:lineRule="exact"/>
              <w:ind w:left="-18"/>
              <w:rPr>
                <w:rFonts w:ascii="CordiaUPC" w:hAnsi="CordiaUPC" w:cs="CordiaUPC"/>
                <w:b/>
                <w:bCs/>
                <w:sz w:val="26"/>
                <w:szCs w:val="26"/>
                <w:lang w:val="en-GB"/>
              </w:rPr>
            </w:pPr>
            <w:r w:rsidRPr="00B06D7B">
              <w:rPr>
                <w:rFonts w:ascii="CordiaUPC" w:hAnsi="CordiaUPC" w:cs="CordiaUPC" w:hint="cs"/>
                <w:b/>
                <w:bCs/>
                <w:sz w:val="26"/>
                <w:szCs w:val="26"/>
                <w:lang w:val="en-GB"/>
              </w:rPr>
              <w:t>Country of incorpor</w:t>
            </w:r>
            <w:r w:rsidR="005B02DD" w:rsidRPr="00B06D7B">
              <w:rPr>
                <w:rFonts w:ascii="CordiaUPC" w:hAnsi="CordiaUPC" w:cs="CordiaUPC" w:hint="cs"/>
                <w:b/>
                <w:bCs/>
                <w:sz w:val="26"/>
                <w:szCs w:val="26"/>
                <w:lang w:val="en-GB"/>
              </w:rPr>
              <w:t>ation/ N</w:t>
            </w:r>
            <w:r w:rsidRPr="00B06D7B">
              <w:rPr>
                <w:rFonts w:ascii="CordiaUPC" w:hAnsi="CordiaUPC" w:cs="CordiaUPC" w:hint="cs"/>
                <w:b/>
                <w:bCs/>
                <w:sz w:val="26"/>
                <w:szCs w:val="26"/>
                <w:lang w:val="en-GB"/>
              </w:rPr>
              <w:t>ationality</w:t>
            </w:r>
          </w:p>
        </w:tc>
        <w:tc>
          <w:tcPr>
            <w:tcW w:w="4689" w:type="dxa"/>
          </w:tcPr>
          <w:p w14:paraId="04895F60" w14:textId="77777777" w:rsidR="00187073" w:rsidRPr="00B06D7B" w:rsidRDefault="00187073" w:rsidP="00B06D7B">
            <w:pPr>
              <w:pStyle w:val="block"/>
              <w:tabs>
                <w:tab w:val="decimal" w:pos="765"/>
              </w:tabs>
              <w:spacing w:after="0" w:line="240" w:lineRule="exact"/>
              <w:ind w:left="0"/>
              <w:jc w:val="thaiDistribute"/>
              <w:rPr>
                <w:rFonts w:ascii="CordiaUPC" w:hAnsi="CordiaUPC" w:cs="CordiaUPC"/>
                <w:sz w:val="26"/>
                <w:szCs w:val="26"/>
                <w:lang w:val="en-GB"/>
              </w:rPr>
            </w:pPr>
          </w:p>
          <w:p w14:paraId="251C89FE" w14:textId="77777777" w:rsidR="00187073" w:rsidRPr="00B06D7B" w:rsidRDefault="00187073" w:rsidP="00B06D7B">
            <w:pPr>
              <w:pStyle w:val="block"/>
              <w:tabs>
                <w:tab w:val="decimal" w:pos="765"/>
              </w:tabs>
              <w:spacing w:after="0" w:line="240" w:lineRule="exact"/>
              <w:ind w:left="0"/>
              <w:jc w:val="thaiDistribute"/>
              <w:rPr>
                <w:rFonts w:ascii="CordiaUPC" w:hAnsi="CordiaUPC" w:cs="CordiaUPC"/>
                <w:sz w:val="26"/>
                <w:szCs w:val="26"/>
                <w:lang w:val="en-GB"/>
              </w:rPr>
            </w:pPr>
          </w:p>
          <w:p w14:paraId="52E69DE1" w14:textId="77777777" w:rsidR="003D0A29" w:rsidRPr="00B06D7B" w:rsidRDefault="00215BB9" w:rsidP="00B06D7B">
            <w:pPr>
              <w:pStyle w:val="block"/>
              <w:spacing w:after="0" w:line="240" w:lineRule="exact"/>
              <w:ind w:left="-93" w:right="-114"/>
              <w:jc w:val="center"/>
              <w:rPr>
                <w:rFonts w:ascii="CordiaUPC" w:hAnsi="CordiaUPC" w:cs="CordiaUPC"/>
                <w:b/>
                <w:bCs/>
                <w:sz w:val="26"/>
                <w:szCs w:val="26"/>
                <w:lang w:val="en-GB"/>
              </w:rPr>
            </w:pPr>
            <w:r w:rsidRPr="00B06D7B">
              <w:rPr>
                <w:rFonts w:ascii="CordiaUPC" w:hAnsi="CordiaUPC" w:cs="CordiaUPC" w:hint="cs"/>
                <w:b/>
                <w:bCs/>
                <w:sz w:val="26"/>
                <w:szCs w:val="26"/>
                <w:lang w:val="en-GB"/>
              </w:rPr>
              <w:t>Nature of relationship</w:t>
            </w:r>
          </w:p>
        </w:tc>
      </w:tr>
      <w:tr w:rsidR="00187073" w:rsidRPr="00B06D7B" w14:paraId="4AA1AC43" w14:textId="77777777" w:rsidTr="000D2C26">
        <w:trPr>
          <w:tblHeader/>
        </w:trPr>
        <w:tc>
          <w:tcPr>
            <w:tcW w:w="3150" w:type="dxa"/>
          </w:tcPr>
          <w:p w14:paraId="609C50CA" w14:textId="77777777" w:rsidR="00187073" w:rsidRPr="00B06D7B" w:rsidRDefault="00187073" w:rsidP="00B06D7B">
            <w:pPr>
              <w:pStyle w:val="block"/>
              <w:tabs>
                <w:tab w:val="decimal" w:pos="765"/>
              </w:tabs>
              <w:spacing w:after="0" w:line="240" w:lineRule="exact"/>
              <w:ind w:left="-18"/>
              <w:rPr>
                <w:rFonts w:ascii="CordiaUPC" w:hAnsi="CordiaUPC" w:cs="CordiaUPC"/>
                <w:b/>
                <w:bCs/>
                <w:sz w:val="26"/>
                <w:szCs w:val="26"/>
                <w:lang w:val="en-GB"/>
              </w:rPr>
            </w:pPr>
          </w:p>
        </w:tc>
        <w:tc>
          <w:tcPr>
            <w:tcW w:w="1620" w:type="dxa"/>
          </w:tcPr>
          <w:p w14:paraId="67D4409A" w14:textId="77777777" w:rsidR="00187073" w:rsidRPr="00B06D7B" w:rsidRDefault="00187073" w:rsidP="00B06D7B">
            <w:pPr>
              <w:pStyle w:val="block"/>
              <w:tabs>
                <w:tab w:val="decimal" w:pos="765"/>
              </w:tabs>
              <w:spacing w:after="0" w:line="240" w:lineRule="exact"/>
              <w:ind w:left="-18" w:right="-108"/>
              <w:rPr>
                <w:rFonts w:ascii="CordiaUPC" w:hAnsi="CordiaUPC" w:cs="CordiaUPC"/>
                <w:b/>
                <w:bCs/>
                <w:sz w:val="26"/>
                <w:szCs w:val="26"/>
                <w:lang w:val="en-GB"/>
              </w:rPr>
            </w:pPr>
          </w:p>
        </w:tc>
        <w:tc>
          <w:tcPr>
            <w:tcW w:w="4689" w:type="dxa"/>
          </w:tcPr>
          <w:p w14:paraId="54BF5160" w14:textId="77777777" w:rsidR="00187073" w:rsidRPr="00B06D7B" w:rsidRDefault="00187073" w:rsidP="00B06D7B">
            <w:pPr>
              <w:pStyle w:val="block"/>
              <w:tabs>
                <w:tab w:val="decimal" w:pos="765"/>
              </w:tabs>
              <w:spacing w:after="0" w:line="240" w:lineRule="exact"/>
              <w:ind w:left="0"/>
              <w:jc w:val="thaiDistribute"/>
              <w:rPr>
                <w:rFonts w:ascii="CordiaUPC" w:hAnsi="CordiaUPC" w:cs="CordiaUPC"/>
                <w:b/>
                <w:bCs/>
                <w:sz w:val="26"/>
                <w:szCs w:val="26"/>
                <w:lang w:val="en-GB"/>
              </w:rPr>
            </w:pPr>
          </w:p>
        </w:tc>
      </w:tr>
      <w:tr w:rsidR="00C57B1A" w:rsidRPr="00B06D7B" w14:paraId="355518A6" w14:textId="77777777" w:rsidTr="000D2C26">
        <w:tc>
          <w:tcPr>
            <w:tcW w:w="3150" w:type="dxa"/>
          </w:tcPr>
          <w:p w14:paraId="375A5EC2" w14:textId="679EC6C3" w:rsidR="00C57B1A" w:rsidRPr="00B06D7B" w:rsidRDefault="00C57B1A" w:rsidP="00C57B1A">
            <w:pPr>
              <w:spacing w:line="240" w:lineRule="exact"/>
              <w:rPr>
                <w:rFonts w:ascii="CordiaUPC" w:hAnsi="CordiaUPC" w:cs="CordiaUPC"/>
                <w:sz w:val="26"/>
                <w:szCs w:val="26"/>
              </w:rPr>
            </w:pPr>
            <w:r w:rsidRPr="00E44283">
              <w:rPr>
                <w:rFonts w:ascii="CordiaUPC" w:hAnsi="CordiaUPC" w:cs="CordiaUPC" w:hint="cs"/>
                <w:sz w:val="26"/>
                <w:szCs w:val="26"/>
              </w:rPr>
              <w:t xml:space="preserve">Key management personnel </w:t>
            </w:r>
          </w:p>
        </w:tc>
        <w:tc>
          <w:tcPr>
            <w:tcW w:w="1620" w:type="dxa"/>
          </w:tcPr>
          <w:p w14:paraId="20F1F8D8" w14:textId="091AA08C" w:rsidR="00C57B1A" w:rsidRPr="00B06D7B" w:rsidRDefault="00C57B1A" w:rsidP="00C57B1A">
            <w:pPr>
              <w:pStyle w:val="block"/>
              <w:spacing w:after="0" w:line="240" w:lineRule="exact"/>
              <w:ind w:left="-93" w:right="-114"/>
              <w:jc w:val="center"/>
              <w:rPr>
                <w:rFonts w:ascii="CordiaUPC" w:hAnsi="CordiaUPC" w:cs="CordiaUPC"/>
                <w:sz w:val="26"/>
                <w:szCs w:val="26"/>
                <w:lang w:val="en-GB"/>
              </w:rPr>
            </w:pPr>
            <w:r w:rsidRPr="00E44283">
              <w:rPr>
                <w:rFonts w:ascii="CordiaUPC" w:hAnsi="CordiaUPC" w:cs="CordiaUPC" w:hint="cs"/>
                <w:sz w:val="26"/>
                <w:szCs w:val="26"/>
              </w:rPr>
              <w:t xml:space="preserve">Thailand </w:t>
            </w:r>
            <w:proofErr w:type="gramStart"/>
            <w:r w:rsidRPr="00E44283">
              <w:rPr>
                <w:rFonts w:ascii="CordiaUPC" w:hAnsi="CordiaUPC" w:cs="CordiaUPC" w:hint="cs"/>
                <w:sz w:val="26"/>
                <w:szCs w:val="26"/>
              </w:rPr>
              <w:t>and  other</w:t>
            </w:r>
            <w:proofErr w:type="gramEnd"/>
            <w:r w:rsidRPr="00E44283">
              <w:rPr>
                <w:rFonts w:ascii="CordiaUPC" w:hAnsi="CordiaUPC" w:cs="CordiaUPC" w:hint="cs"/>
                <w:sz w:val="26"/>
                <w:szCs w:val="26"/>
              </w:rPr>
              <w:t xml:space="preserve"> countries</w:t>
            </w:r>
          </w:p>
        </w:tc>
        <w:tc>
          <w:tcPr>
            <w:tcW w:w="4689" w:type="dxa"/>
          </w:tcPr>
          <w:p w14:paraId="7DE42B11" w14:textId="230F37FA" w:rsidR="00C57B1A" w:rsidRPr="00B06D7B" w:rsidRDefault="00C57B1A" w:rsidP="00C57B1A">
            <w:pPr>
              <w:pStyle w:val="block"/>
              <w:tabs>
                <w:tab w:val="decimal" w:pos="162"/>
              </w:tabs>
              <w:spacing w:after="0" w:line="240" w:lineRule="exact"/>
              <w:ind w:left="162" w:hanging="162"/>
              <w:jc w:val="thaiDistribute"/>
              <w:rPr>
                <w:rFonts w:ascii="CordiaUPC" w:hAnsi="CordiaUPC" w:cs="CordiaUPC"/>
                <w:sz w:val="26"/>
                <w:szCs w:val="26"/>
                <w:lang w:val="en-GB"/>
              </w:rPr>
            </w:pPr>
            <w:r w:rsidRPr="00E44283">
              <w:rPr>
                <w:rFonts w:ascii="CordiaUPC" w:hAnsi="CordiaUPC" w:cs="CordiaUPC" w:hint="cs"/>
                <w:sz w:val="26"/>
                <w:szCs w:val="26"/>
                <w:lang w:val="en-GB"/>
              </w:rPr>
              <w:t xml:space="preserve">Persons having authority and responsibility for planning, </w:t>
            </w:r>
            <w:proofErr w:type="gramStart"/>
            <w:r w:rsidRPr="00E44283">
              <w:rPr>
                <w:rFonts w:ascii="CordiaUPC" w:hAnsi="CordiaUPC" w:cs="CordiaUPC" w:hint="cs"/>
                <w:sz w:val="26"/>
                <w:szCs w:val="26"/>
                <w:lang w:val="en-GB"/>
              </w:rPr>
              <w:t>directing</w:t>
            </w:r>
            <w:proofErr w:type="gramEnd"/>
            <w:r w:rsidRPr="00E44283">
              <w:rPr>
                <w:rFonts w:ascii="CordiaUPC" w:hAnsi="CordiaUPC" w:cs="CordiaUPC" w:hint="cs"/>
                <w:sz w:val="26"/>
                <w:szCs w:val="26"/>
                <w:lang w:val="en-GB"/>
              </w:rPr>
              <w:t xml:space="preserve"> and controlling the activities of the Bank, directly or indirectly, including any director (whether executive or otherwise) of the Bank and its subsidiaries</w:t>
            </w:r>
          </w:p>
        </w:tc>
      </w:tr>
      <w:tr w:rsidR="00C57B1A" w:rsidRPr="00B06D7B" w14:paraId="2E2ABDD8" w14:textId="77777777" w:rsidTr="000D2C26">
        <w:tc>
          <w:tcPr>
            <w:tcW w:w="3150" w:type="dxa"/>
          </w:tcPr>
          <w:p w14:paraId="1C9F5A52" w14:textId="3EEBCECD" w:rsidR="00C57B1A" w:rsidRPr="00B06D7B" w:rsidRDefault="00C57B1A" w:rsidP="00C57B1A">
            <w:pPr>
              <w:tabs>
                <w:tab w:val="left" w:pos="993"/>
              </w:tabs>
              <w:spacing w:line="240" w:lineRule="exact"/>
              <w:ind w:left="162" w:hanging="153"/>
              <w:rPr>
                <w:rFonts w:ascii="CordiaUPC" w:hAnsi="CordiaUPC" w:cs="CordiaUPC"/>
                <w:sz w:val="26"/>
                <w:szCs w:val="26"/>
              </w:rPr>
            </w:pPr>
            <w:r w:rsidRPr="00E44283">
              <w:rPr>
                <w:rFonts w:ascii="CordiaUPC" w:hAnsi="CordiaUPC" w:cs="CordiaUPC" w:hint="cs"/>
                <w:sz w:val="26"/>
                <w:szCs w:val="26"/>
              </w:rPr>
              <w:t xml:space="preserve">Ministry of Finance </w:t>
            </w:r>
          </w:p>
        </w:tc>
        <w:tc>
          <w:tcPr>
            <w:tcW w:w="1620" w:type="dxa"/>
          </w:tcPr>
          <w:p w14:paraId="2858B03E" w14:textId="2146BD13" w:rsidR="00C57B1A" w:rsidRPr="00B06D7B" w:rsidRDefault="00C57B1A" w:rsidP="00C57B1A">
            <w:pPr>
              <w:pStyle w:val="block"/>
              <w:spacing w:after="0" w:line="240" w:lineRule="exact"/>
              <w:ind w:left="-93" w:right="-114"/>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6D6DF3B1" w14:textId="1D124B1A" w:rsidR="00C57B1A" w:rsidRPr="00B06D7B" w:rsidRDefault="00C57B1A" w:rsidP="00C57B1A">
            <w:pPr>
              <w:pStyle w:val="block"/>
              <w:spacing w:after="0" w:line="240" w:lineRule="exact"/>
              <w:ind w:left="162" w:right="-18" w:hanging="162"/>
              <w:jc w:val="both"/>
              <w:rPr>
                <w:rFonts w:ascii="CordiaUPC" w:hAnsi="CordiaUPC" w:cs="CordiaUPC"/>
                <w:sz w:val="26"/>
                <w:szCs w:val="26"/>
                <w:lang w:val="en-US"/>
              </w:rPr>
            </w:pPr>
            <w:r w:rsidRPr="00E44283">
              <w:rPr>
                <w:rFonts w:ascii="CordiaUPC" w:hAnsi="CordiaUPC" w:cs="CordiaUPC" w:hint="cs"/>
                <w:sz w:val="26"/>
                <w:szCs w:val="26"/>
                <w:lang w:val="en-GB"/>
              </w:rPr>
              <w:t xml:space="preserve">The major shareholder of the Bank owning over </w:t>
            </w:r>
            <w:r w:rsidRPr="00E44283">
              <w:rPr>
                <w:rFonts w:ascii="CordiaUPC" w:hAnsi="CordiaUPC" w:cs="CordiaUPC" w:hint="cs"/>
                <w:sz w:val="26"/>
                <w:szCs w:val="26"/>
                <w:lang w:val="en-US"/>
              </w:rPr>
              <w:t>10% of the Bank’s paid-up share capital</w:t>
            </w:r>
            <w:r w:rsidRPr="00E44283">
              <w:rPr>
                <w:rFonts w:ascii="CordiaUPC" w:hAnsi="CordiaUPC" w:cs="CordiaUPC" w:hint="cs"/>
                <w:sz w:val="26"/>
                <w:szCs w:val="26"/>
                <w:lang w:val="en-GB"/>
              </w:rPr>
              <w:t xml:space="preserve"> </w:t>
            </w:r>
          </w:p>
        </w:tc>
      </w:tr>
      <w:tr w:rsidR="00C57B1A" w:rsidRPr="00B06D7B" w14:paraId="2FDDC860" w14:textId="77777777" w:rsidTr="000D2C26">
        <w:tc>
          <w:tcPr>
            <w:tcW w:w="3150" w:type="dxa"/>
          </w:tcPr>
          <w:p w14:paraId="38C1DAB7" w14:textId="30A5C8DB" w:rsidR="00C57B1A" w:rsidRPr="00B06D7B" w:rsidRDefault="00C57B1A" w:rsidP="00C57B1A">
            <w:pPr>
              <w:tabs>
                <w:tab w:val="left" w:pos="993"/>
              </w:tabs>
              <w:spacing w:line="240" w:lineRule="exact"/>
              <w:ind w:left="162" w:hanging="153"/>
              <w:rPr>
                <w:rFonts w:ascii="CordiaUPC" w:hAnsi="CordiaUPC" w:cs="CordiaUPC"/>
                <w:sz w:val="26"/>
                <w:szCs w:val="26"/>
                <w:lang w:val="en-US"/>
              </w:rPr>
            </w:pPr>
            <w:r w:rsidRPr="00E44283">
              <w:rPr>
                <w:rFonts w:ascii="CordiaUPC" w:hAnsi="CordiaUPC" w:cs="CordiaUPC" w:hint="cs"/>
                <w:sz w:val="26"/>
                <w:szCs w:val="26"/>
                <w:lang w:val="en-US"/>
              </w:rPr>
              <w:t xml:space="preserve">ING Bank N.V. </w:t>
            </w:r>
          </w:p>
        </w:tc>
        <w:tc>
          <w:tcPr>
            <w:tcW w:w="1620" w:type="dxa"/>
          </w:tcPr>
          <w:p w14:paraId="7FF070C0" w14:textId="0F2C95A5" w:rsidR="00C57B1A" w:rsidRPr="00B06D7B" w:rsidRDefault="00C57B1A" w:rsidP="00C57B1A">
            <w:pPr>
              <w:pStyle w:val="block"/>
              <w:spacing w:after="0" w:line="240" w:lineRule="exact"/>
              <w:ind w:left="-93" w:right="-114"/>
              <w:jc w:val="center"/>
              <w:rPr>
                <w:rFonts w:ascii="CordiaUPC" w:hAnsi="CordiaUPC" w:cs="CordiaUPC"/>
                <w:sz w:val="26"/>
                <w:szCs w:val="26"/>
                <w:lang w:val="en-GB"/>
              </w:rPr>
            </w:pPr>
            <w:r w:rsidRPr="00E44283">
              <w:rPr>
                <w:rFonts w:ascii="CordiaUPC" w:hAnsi="CordiaUPC" w:cs="CordiaUPC" w:hint="cs"/>
                <w:sz w:val="26"/>
                <w:szCs w:val="26"/>
                <w:lang w:val="en-US"/>
              </w:rPr>
              <w:t>The Netherlands</w:t>
            </w:r>
          </w:p>
        </w:tc>
        <w:tc>
          <w:tcPr>
            <w:tcW w:w="4689" w:type="dxa"/>
          </w:tcPr>
          <w:p w14:paraId="46226086" w14:textId="07F34D5F" w:rsidR="00C57B1A" w:rsidRPr="00B06D7B" w:rsidRDefault="00C57B1A" w:rsidP="00C57B1A">
            <w:pPr>
              <w:pStyle w:val="block"/>
              <w:spacing w:after="0" w:line="240" w:lineRule="exact"/>
              <w:ind w:left="162" w:right="-18" w:hanging="162"/>
              <w:jc w:val="both"/>
              <w:rPr>
                <w:rFonts w:ascii="CordiaUPC" w:hAnsi="CordiaUPC" w:cs="CordiaUPC"/>
                <w:sz w:val="26"/>
                <w:szCs w:val="26"/>
                <w:lang w:val="en-US"/>
              </w:rPr>
            </w:pPr>
            <w:r w:rsidRPr="00E44283">
              <w:rPr>
                <w:rFonts w:ascii="CordiaUPC" w:hAnsi="CordiaUPC" w:cs="CordiaUPC" w:hint="cs"/>
                <w:sz w:val="26"/>
                <w:szCs w:val="26"/>
                <w:lang w:val="en-US"/>
              </w:rPr>
              <w:t xml:space="preserve">The major shareholder of the Bank owning </w:t>
            </w:r>
            <w:r w:rsidRPr="00E44283">
              <w:rPr>
                <w:rFonts w:ascii="CordiaUPC" w:hAnsi="CordiaUPC" w:cs="CordiaUPC" w:hint="cs"/>
                <w:sz w:val="26"/>
                <w:szCs w:val="26"/>
                <w:lang w:val="en-GB"/>
              </w:rPr>
              <w:t xml:space="preserve">over </w:t>
            </w:r>
            <w:r w:rsidRPr="00E44283">
              <w:rPr>
                <w:rFonts w:ascii="CordiaUPC" w:hAnsi="CordiaUPC" w:cs="CordiaUPC" w:hint="cs"/>
                <w:sz w:val="26"/>
                <w:szCs w:val="26"/>
                <w:lang w:val="en-US"/>
              </w:rPr>
              <w:t xml:space="preserve">10% of the Bank’s paid-up share capital </w:t>
            </w:r>
          </w:p>
        </w:tc>
      </w:tr>
      <w:tr w:rsidR="00C57B1A" w:rsidRPr="00B06D7B" w14:paraId="5E1C7005" w14:textId="77777777" w:rsidTr="000D2C26">
        <w:tc>
          <w:tcPr>
            <w:tcW w:w="3150" w:type="dxa"/>
          </w:tcPr>
          <w:p w14:paraId="6A5CE097" w14:textId="4302D2D8" w:rsidR="00C57B1A" w:rsidRPr="00B06D7B" w:rsidRDefault="00C57B1A" w:rsidP="00C57B1A">
            <w:pPr>
              <w:tabs>
                <w:tab w:val="left" w:pos="993"/>
              </w:tabs>
              <w:spacing w:line="240" w:lineRule="exact"/>
              <w:ind w:left="162" w:hanging="153"/>
              <w:rPr>
                <w:rFonts w:ascii="CordiaUPC" w:hAnsi="CordiaUPC" w:cs="CordiaUPC"/>
                <w:sz w:val="26"/>
                <w:szCs w:val="26"/>
                <w:lang w:val="en-US"/>
              </w:rPr>
            </w:pPr>
            <w:proofErr w:type="spellStart"/>
            <w:r w:rsidRPr="00E44283">
              <w:rPr>
                <w:rFonts w:ascii="CordiaUPC" w:hAnsi="CordiaUPC" w:cs="CordiaUPC" w:hint="cs"/>
                <w:sz w:val="26"/>
                <w:szCs w:val="26"/>
                <w:lang w:val="en-US" w:bidi="th-TH"/>
              </w:rPr>
              <w:t>Thanachart</w:t>
            </w:r>
            <w:proofErr w:type="spellEnd"/>
            <w:r w:rsidRPr="00E44283">
              <w:rPr>
                <w:rFonts w:ascii="CordiaUPC" w:hAnsi="CordiaUPC" w:cs="CordiaUPC" w:hint="cs"/>
                <w:sz w:val="26"/>
                <w:szCs w:val="26"/>
                <w:lang w:val="en-US" w:bidi="th-TH"/>
              </w:rPr>
              <w:t xml:space="preserve"> Capital PCL</w:t>
            </w:r>
          </w:p>
        </w:tc>
        <w:tc>
          <w:tcPr>
            <w:tcW w:w="1620" w:type="dxa"/>
          </w:tcPr>
          <w:p w14:paraId="0820F945" w14:textId="0F28789E" w:rsidR="00C57B1A" w:rsidRPr="00B06D7B" w:rsidRDefault="00C57B1A" w:rsidP="00C57B1A">
            <w:pPr>
              <w:pStyle w:val="block"/>
              <w:spacing w:after="0" w:line="240" w:lineRule="exact"/>
              <w:ind w:left="-93" w:right="-114"/>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74077B91" w14:textId="2FAF9C45" w:rsidR="00C57B1A" w:rsidRPr="00B06D7B" w:rsidRDefault="00C57B1A" w:rsidP="00C57B1A">
            <w:pPr>
              <w:pStyle w:val="block"/>
              <w:spacing w:after="0" w:line="240" w:lineRule="exact"/>
              <w:ind w:left="162" w:right="-18" w:hanging="162"/>
              <w:jc w:val="both"/>
              <w:rPr>
                <w:rFonts w:ascii="CordiaUPC" w:hAnsi="CordiaUPC" w:cs="CordiaUPC"/>
                <w:sz w:val="26"/>
                <w:szCs w:val="26"/>
                <w:lang w:val="en-US"/>
              </w:rPr>
            </w:pPr>
            <w:r w:rsidRPr="00E44283">
              <w:rPr>
                <w:rFonts w:ascii="CordiaUPC" w:hAnsi="CordiaUPC" w:cs="CordiaUPC" w:hint="cs"/>
                <w:sz w:val="26"/>
                <w:szCs w:val="26"/>
                <w:lang w:val="en-US"/>
              </w:rPr>
              <w:t xml:space="preserve">The major shareholder of the Bank owning </w:t>
            </w:r>
            <w:r w:rsidRPr="00E44283">
              <w:rPr>
                <w:rFonts w:ascii="CordiaUPC" w:hAnsi="CordiaUPC" w:cs="CordiaUPC" w:hint="cs"/>
                <w:sz w:val="26"/>
                <w:szCs w:val="26"/>
                <w:lang w:val="en-GB"/>
              </w:rPr>
              <w:t xml:space="preserve">over </w:t>
            </w:r>
            <w:r w:rsidRPr="00E44283">
              <w:rPr>
                <w:rFonts w:ascii="CordiaUPC" w:hAnsi="CordiaUPC" w:cs="CordiaUPC" w:hint="cs"/>
                <w:sz w:val="26"/>
                <w:szCs w:val="26"/>
                <w:lang w:val="en-US"/>
              </w:rPr>
              <w:t>10% of the Bank’s paid-up share capital</w:t>
            </w:r>
          </w:p>
        </w:tc>
      </w:tr>
      <w:tr w:rsidR="00C57B1A" w:rsidRPr="00B06D7B" w14:paraId="4B9192D9" w14:textId="77777777" w:rsidTr="000D2C26">
        <w:tc>
          <w:tcPr>
            <w:tcW w:w="3150" w:type="dxa"/>
          </w:tcPr>
          <w:p w14:paraId="040263E2" w14:textId="5B76A83B" w:rsidR="00C57B1A" w:rsidRPr="00B06D7B" w:rsidRDefault="00C57B1A" w:rsidP="00C57B1A">
            <w:pPr>
              <w:tabs>
                <w:tab w:val="left" w:pos="993"/>
              </w:tabs>
              <w:spacing w:line="240" w:lineRule="exact"/>
              <w:ind w:left="162" w:hanging="135"/>
              <w:rPr>
                <w:rFonts w:ascii="CordiaUPC" w:hAnsi="CordiaUPC" w:cs="CordiaUPC"/>
                <w:sz w:val="26"/>
                <w:szCs w:val="26"/>
              </w:rPr>
            </w:pPr>
            <w:r w:rsidRPr="00E44283">
              <w:rPr>
                <w:rFonts w:ascii="CordiaUPC" w:hAnsi="CordiaUPC" w:cs="CordiaUPC" w:hint="cs"/>
                <w:sz w:val="26"/>
                <w:szCs w:val="26"/>
              </w:rPr>
              <w:t>Entities whose shares have been owned or have been controlled by the Ministry of Finance</w:t>
            </w:r>
          </w:p>
        </w:tc>
        <w:tc>
          <w:tcPr>
            <w:tcW w:w="1620" w:type="dxa"/>
          </w:tcPr>
          <w:p w14:paraId="6ABE9670" w14:textId="70F9CFDA" w:rsidR="00C57B1A" w:rsidRPr="00B06D7B" w:rsidRDefault="00C57B1A" w:rsidP="00C57B1A">
            <w:pPr>
              <w:pStyle w:val="block"/>
              <w:spacing w:after="0" w:line="240" w:lineRule="exact"/>
              <w:ind w:left="-93" w:right="-114"/>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2C9E2F84" w14:textId="52B5DBB3" w:rsidR="00C57B1A" w:rsidRPr="00B06D7B" w:rsidRDefault="00C57B1A" w:rsidP="00C57B1A">
            <w:pPr>
              <w:pStyle w:val="block"/>
              <w:spacing w:after="0" w:line="240" w:lineRule="exact"/>
              <w:ind w:left="162" w:right="-27" w:hanging="162"/>
              <w:jc w:val="both"/>
              <w:rPr>
                <w:rFonts w:ascii="CordiaUPC" w:hAnsi="CordiaUPC" w:cs="CordiaUPC"/>
                <w:sz w:val="26"/>
                <w:szCs w:val="26"/>
                <w:lang w:val="en-US"/>
              </w:rPr>
            </w:pPr>
            <w:r w:rsidRPr="00E44283">
              <w:rPr>
                <w:rFonts w:ascii="CordiaUPC" w:hAnsi="CordiaUPC" w:cs="CordiaUPC" w:hint="cs"/>
                <w:sz w:val="26"/>
                <w:szCs w:val="26"/>
                <w:lang w:val="en-GB"/>
              </w:rPr>
              <w:t>R</w:t>
            </w:r>
            <w:r w:rsidRPr="00E44283">
              <w:rPr>
                <w:rFonts w:ascii="CordiaUPC" w:hAnsi="CordiaUPC" w:cs="CordiaUPC" w:hint="cs"/>
                <w:sz w:val="26"/>
                <w:szCs w:val="26"/>
                <w:lang w:val="en-US"/>
              </w:rPr>
              <w:t>elated through the major shareholder</w:t>
            </w:r>
            <w:r w:rsidRPr="00E44283">
              <w:rPr>
                <w:rFonts w:ascii="CordiaUPC" w:hAnsi="CordiaUPC" w:cs="CordiaUPC" w:hint="cs"/>
                <w:sz w:val="26"/>
                <w:szCs w:val="26"/>
                <w:lang w:val="en-GB"/>
              </w:rPr>
              <w:t xml:space="preserve"> of the Bank</w:t>
            </w:r>
            <w:r w:rsidRPr="00E44283">
              <w:rPr>
                <w:rFonts w:ascii="CordiaUPC" w:hAnsi="CordiaUPC" w:cs="CordiaUPC" w:hint="cs"/>
                <w:sz w:val="26"/>
                <w:szCs w:val="26"/>
                <w:lang w:val="en-US" w:bidi="th-TH"/>
              </w:rPr>
              <w:t>,</w:t>
            </w:r>
            <w:r w:rsidRPr="00E44283">
              <w:rPr>
                <w:rFonts w:ascii="CordiaUPC" w:hAnsi="CordiaUPC" w:cs="CordiaUPC" w:hint="cs"/>
                <w:sz w:val="26"/>
                <w:szCs w:val="26"/>
                <w:lang w:val="en-GB"/>
              </w:rPr>
              <w:t xml:space="preserve"> owning over </w:t>
            </w:r>
            <w:r w:rsidRPr="00E44283">
              <w:rPr>
                <w:rFonts w:ascii="CordiaUPC" w:hAnsi="CordiaUPC" w:cs="CordiaUPC" w:hint="cs"/>
                <w:sz w:val="26"/>
                <w:szCs w:val="26"/>
                <w:lang w:val="en-US"/>
              </w:rPr>
              <w:t>10% of the Bank’s paid-up share capital</w:t>
            </w:r>
            <w:r w:rsidRPr="00E44283">
              <w:rPr>
                <w:rFonts w:ascii="CordiaUPC" w:hAnsi="CordiaUPC" w:cs="CordiaUPC" w:hint="cs"/>
                <w:sz w:val="26"/>
                <w:szCs w:val="26"/>
                <w:lang w:val="en-GB"/>
              </w:rPr>
              <w:t xml:space="preserve"> </w:t>
            </w:r>
          </w:p>
        </w:tc>
      </w:tr>
      <w:tr w:rsidR="00C57B1A" w:rsidRPr="00B06D7B" w14:paraId="3F09F50C" w14:textId="77777777" w:rsidTr="000D2C26">
        <w:tc>
          <w:tcPr>
            <w:tcW w:w="3150" w:type="dxa"/>
          </w:tcPr>
          <w:p w14:paraId="240DE431" w14:textId="04CB3F66" w:rsidR="00C57B1A" w:rsidRPr="00B06D7B" w:rsidRDefault="00C57B1A" w:rsidP="00C57B1A">
            <w:pPr>
              <w:tabs>
                <w:tab w:val="left" w:pos="993"/>
              </w:tabs>
              <w:spacing w:line="240" w:lineRule="exact"/>
              <w:ind w:left="162" w:right="-108" w:hanging="153"/>
              <w:rPr>
                <w:rFonts w:ascii="CordiaUPC" w:hAnsi="CordiaUPC" w:cs="CordiaUPC"/>
                <w:sz w:val="26"/>
                <w:szCs w:val="26"/>
              </w:rPr>
            </w:pPr>
            <w:proofErr w:type="spellStart"/>
            <w:r w:rsidRPr="00E44283">
              <w:rPr>
                <w:rFonts w:ascii="CordiaUPC" w:hAnsi="CordiaUPC" w:cs="CordiaUPC" w:hint="cs"/>
                <w:sz w:val="26"/>
                <w:szCs w:val="26"/>
              </w:rPr>
              <w:t>Phahonyothin</w:t>
            </w:r>
            <w:proofErr w:type="spellEnd"/>
            <w:r w:rsidRPr="00E44283">
              <w:rPr>
                <w:rFonts w:ascii="CordiaUPC" w:hAnsi="CordiaUPC" w:cs="CordiaUPC" w:hint="cs"/>
                <w:sz w:val="26"/>
                <w:szCs w:val="26"/>
              </w:rPr>
              <w:t xml:space="preserve"> Asset Management</w:t>
            </w:r>
            <w:r>
              <w:rPr>
                <w:rFonts w:ascii="CordiaUPC" w:hAnsi="CordiaUPC" w:cs="CordiaUPC"/>
                <w:sz w:val="26"/>
                <w:szCs w:val="26"/>
              </w:rPr>
              <w:t xml:space="preserve">   </w:t>
            </w:r>
            <w:r w:rsidRPr="00E44283">
              <w:rPr>
                <w:rFonts w:ascii="CordiaUPC" w:hAnsi="CordiaUPC" w:cs="CordiaUPC" w:hint="cs"/>
                <w:sz w:val="26"/>
                <w:szCs w:val="26"/>
              </w:rPr>
              <w:t xml:space="preserve"> Co., Ltd.</w:t>
            </w:r>
          </w:p>
        </w:tc>
        <w:tc>
          <w:tcPr>
            <w:tcW w:w="1620" w:type="dxa"/>
          </w:tcPr>
          <w:p w14:paraId="43F803FE" w14:textId="6B72711B" w:rsidR="00C57B1A" w:rsidRPr="00B06D7B" w:rsidRDefault="00C57B1A" w:rsidP="00C57B1A">
            <w:pPr>
              <w:pStyle w:val="block"/>
              <w:spacing w:after="0" w:line="240" w:lineRule="exact"/>
              <w:ind w:left="-93" w:right="-114"/>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1CBDF919" w14:textId="1E155EE1" w:rsidR="00C57B1A" w:rsidRPr="00B06D7B" w:rsidRDefault="00C57B1A" w:rsidP="00C57B1A">
            <w:pPr>
              <w:pStyle w:val="block"/>
              <w:spacing w:after="0" w:line="240" w:lineRule="exact"/>
              <w:ind w:left="162" w:hanging="162"/>
              <w:rPr>
                <w:rFonts w:ascii="CordiaUPC" w:hAnsi="CordiaUPC" w:cs="CordiaUPC"/>
                <w:sz w:val="26"/>
                <w:szCs w:val="26"/>
                <w:lang w:val="en-GB"/>
              </w:rPr>
            </w:pPr>
            <w:r w:rsidRPr="00E44283">
              <w:rPr>
                <w:rFonts w:ascii="CordiaUPC" w:hAnsi="CordiaUPC" w:cs="CordiaUPC" w:hint="cs"/>
                <w:sz w:val="26"/>
                <w:szCs w:val="26"/>
                <w:lang w:val="en-GB"/>
              </w:rPr>
              <w:t>Subsidiary, 100% shareholding, more than 50% of directors are representatives of the Bank</w:t>
            </w:r>
          </w:p>
        </w:tc>
      </w:tr>
      <w:tr w:rsidR="00C57B1A" w:rsidRPr="00B06D7B" w14:paraId="07F3CD72" w14:textId="77777777" w:rsidTr="000D2C26">
        <w:tc>
          <w:tcPr>
            <w:tcW w:w="3150" w:type="dxa"/>
          </w:tcPr>
          <w:p w14:paraId="34E5B09C" w14:textId="77777777" w:rsidR="00C57B1A" w:rsidRPr="00E44283" w:rsidRDefault="00C57B1A" w:rsidP="00C57B1A">
            <w:pPr>
              <w:tabs>
                <w:tab w:val="left" w:pos="993"/>
              </w:tabs>
              <w:spacing w:line="240" w:lineRule="exact"/>
              <w:ind w:left="162" w:right="-108" w:hanging="153"/>
              <w:rPr>
                <w:rFonts w:ascii="CordiaUPC" w:hAnsi="CordiaUPC" w:cs="CordiaUPC"/>
                <w:sz w:val="26"/>
                <w:szCs w:val="26"/>
              </w:rPr>
            </w:pPr>
            <w:proofErr w:type="spellStart"/>
            <w:r w:rsidRPr="00E44283">
              <w:rPr>
                <w:rFonts w:ascii="CordiaUPC" w:hAnsi="CordiaUPC" w:cs="CordiaUPC" w:hint="cs"/>
                <w:sz w:val="26"/>
                <w:szCs w:val="26"/>
                <w:lang w:val="en-US" w:bidi="th-TH"/>
              </w:rPr>
              <w:t>Thanachart</w:t>
            </w:r>
            <w:proofErr w:type="spellEnd"/>
            <w:r w:rsidRPr="00E44283">
              <w:rPr>
                <w:rFonts w:ascii="CordiaUPC" w:hAnsi="CordiaUPC" w:cs="CordiaUPC" w:hint="cs"/>
                <w:sz w:val="26"/>
                <w:szCs w:val="26"/>
                <w:lang w:val="en-US" w:bidi="th-TH"/>
              </w:rPr>
              <w:t xml:space="preserve"> Bank</w:t>
            </w:r>
            <w:r w:rsidRPr="00E44283">
              <w:rPr>
                <w:rFonts w:ascii="CordiaUPC" w:hAnsi="CordiaUPC" w:cs="CordiaUPC" w:hint="cs"/>
                <w:sz w:val="26"/>
                <w:szCs w:val="26"/>
              </w:rPr>
              <w:t xml:space="preserve"> PCL</w:t>
            </w:r>
          </w:p>
          <w:p w14:paraId="3CC36379" w14:textId="77777777" w:rsidR="00C57B1A" w:rsidRPr="00B06D7B" w:rsidRDefault="00C57B1A" w:rsidP="00C57B1A">
            <w:pPr>
              <w:tabs>
                <w:tab w:val="left" w:pos="993"/>
              </w:tabs>
              <w:spacing w:line="240" w:lineRule="exact"/>
              <w:ind w:right="-108"/>
              <w:rPr>
                <w:rFonts w:ascii="CordiaUPC" w:hAnsi="CordiaUPC" w:cs="CordiaUPC"/>
                <w:sz w:val="26"/>
                <w:szCs w:val="26"/>
              </w:rPr>
            </w:pPr>
          </w:p>
        </w:tc>
        <w:tc>
          <w:tcPr>
            <w:tcW w:w="1620" w:type="dxa"/>
          </w:tcPr>
          <w:p w14:paraId="2ECBDDF8" w14:textId="42917C3F" w:rsidR="00C57B1A" w:rsidRPr="00B06D7B" w:rsidRDefault="00C57B1A" w:rsidP="00C57B1A">
            <w:pPr>
              <w:pStyle w:val="block"/>
              <w:spacing w:after="0" w:line="240" w:lineRule="exact"/>
              <w:ind w:left="-93" w:right="-114"/>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5E0F31BB" w14:textId="70CD7D35" w:rsidR="00C57B1A" w:rsidRPr="00B06D7B" w:rsidRDefault="00C57B1A" w:rsidP="00C57B1A">
            <w:pPr>
              <w:pStyle w:val="block"/>
              <w:spacing w:after="0" w:line="240" w:lineRule="exact"/>
              <w:ind w:left="162" w:hanging="162"/>
              <w:rPr>
                <w:rFonts w:ascii="CordiaUPC" w:hAnsi="CordiaUPC" w:cs="CordiaUPC"/>
                <w:sz w:val="26"/>
                <w:szCs w:val="26"/>
                <w:lang w:val="en-GB"/>
              </w:rPr>
            </w:pPr>
            <w:r w:rsidRPr="00B355A2">
              <w:rPr>
                <w:rFonts w:ascii="CordiaUPC" w:hAnsi="CordiaUPC" w:cs="CordiaUPC" w:hint="cs"/>
                <w:spacing w:val="-4"/>
                <w:sz w:val="26"/>
                <w:szCs w:val="26"/>
                <w:lang w:val="en-GB"/>
              </w:rPr>
              <w:t>Subsidiary, 99.98% shareholding, more than 50% of</w:t>
            </w:r>
            <w:r w:rsidRPr="00E44283">
              <w:rPr>
                <w:rFonts w:ascii="CordiaUPC" w:hAnsi="CordiaUPC" w:cs="CordiaUPC" w:hint="cs"/>
                <w:sz w:val="26"/>
                <w:szCs w:val="26"/>
                <w:lang w:val="en-GB"/>
              </w:rPr>
              <w:t xml:space="preserve"> directors are representatives of the Bank</w:t>
            </w:r>
          </w:p>
        </w:tc>
      </w:tr>
      <w:tr w:rsidR="00C57B1A" w:rsidRPr="00B06D7B" w14:paraId="7E76D33A" w14:textId="77777777" w:rsidTr="000D2C26">
        <w:tc>
          <w:tcPr>
            <w:tcW w:w="3150" w:type="dxa"/>
          </w:tcPr>
          <w:p w14:paraId="2F1D4138" w14:textId="14C46769" w:rsidR="00C57B1A" w:rsidRPr="00B06D7B" w:rsidRDefault="00C57B1A" w:rsidP="00C57B1A">
            <w:pPr>
              <w:tabs>
                <w:tab w:val="left" w:pos="993"/>
              </w:tabs>
              <w:spacing w:line="240" w:lineRule="exact"/>
              <w:ind w:left="162" w:right="-108" w:hanging="153"/>
              <w:rPr>
                <w:rFonts w:ascii="CordiaUPC" w:hAnsi="CordiaUPC" w:cs="CordiaUPC"/>
                <w:sz w:val="26"/>
                <w:szCs w:val="26"/>
                <w:lang w:val="en-US" w:bidi="th-TH"/>
              </w:rPr>
            </w:pPr>
            <w:proofErr w:type="spellStart"/>
            <w:r w:rsidRPr="00E44283">
              <w:rPr>
                <w:rFonts w:ascii="CordiaUPC" w:hAnsi="CordiaUPC" w:cs="CordiaUPC" w:hint="cs"/>
                <w:sz w:val="26"/>
                <w:szCs w:val="26"/>
              </w:rPr>
              <w:t>Thanachart</w:t>
            </w:r>
            <w:proofErr w:type="spellEnd"/>
            <w:r w:rsidRPr="00E44283">
              <w:rPr>
                <w:rFonts w:ascii="CordiaUPC" w:hAnsi="CordiaUPC" w:cs="CordiaUPC" w:hint="cs"/>
                <w:sz w:val="26"/>
                <w:szCs w:val="26"/>
              </w:rPr>
              <w:t xml:space="preserve"> Broker Co., Ltd.</w:t>
            </w:r>
          </w:p>
        </w:tc>
        <w:tc>
          <w:tcPr>
            <w:tcW w:w="1620" w:type="dxa"/>
          </w:tcPr>
          <w:p w14:paraId="105BBAAB" w14:textId="58630732" w:rsidR="00C57B1A" w:rsidRPr="00B06D7B" w:rsidRDefault="00C57B1A" w:rsidP="00C57B1A">
            <w:pPr>
              <w:pStyle w:val="block"/>
              <w:spacing w:after="0" w:line="240" w:lineRule="exact"/>
              <w:ind w:left="-93" w:right="-114"/>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2A14E3E0" w14:textId="30F69457" w:rsidR="00C57B1A" w:rsidRPr="00B06D7B" w:rsidRDefault="00C57B1A" w:rsidP="00C57B1A">
            <w:pPr>
              <w:pStyle w:val="block"/>
              <w:spacing w:after="0" w:line="240" w:lineRule="exact"/>
              <w:ind w:left="162" w:hanging="162"/>
              <w:rPr>
                <w:rFonts w:ascii="CordiaUPC" w:hAnsi="CordiaUPC" w:cs="CordiaUPC"/>
                <w:sz w:val="26"/>
                <w:szCs w:val="26"/>
                <w:lang w:val="en-GB"/>
              </w:rPr>
            </w:pPr>
            <w:r w:rsidRPr="00E44283">
              <w:rPr>
                <w:rFonts w:ascii="CordiaUPC" w:hAnsi="CordiaUPC" w:cs="CordiaUPC" w:hint="cs"/>
                <w:sz w:val="26"/>
                <w:szCs w:val="26"/>
                <w:lang w:val="en-GB"/>
              </w:rPr>
              <w:t xml:space="preserve">Indirect subsidiary, 99.99% shareholding by </w:t>
            </w:r>
            <w:proofErr w:type="spellStart"/>
            <w:r w:rsidRPr="00E44283">
              <w:rPr>
                <w:rFonts w:ascii="CordiaUPC" w:hAnsi="CordiaUPC" w:cs="CordiaUPC" w:hint="cs"/>
                <w:sz w:val="26"/>
                <w:szCs w:val="26"/>
                <w:lang w:val="en-GB"/>
              </w:rPr>
              <w:t>Thanachart</w:t>
            </w:r>
            <w:proofErr w:type="spellEnd"/>
            <w:r w:rsidRPr="00E44283">
              <w:rPr>
                <w:rFonts w:ascii="CordiaUPC" w:hAnsi="CordiaUPC" w:cs="CordiaUPC" w:hint="cs"/>
                <w:sz w:val="26"/>
                <w:szCs w:val="26"/>
                <w:lang w:val="en-GB"/>
              </w:rPr>
              <w:t xml:space="preserve"> Bank PCL</w:t>
            </w:r>
          </w:p>
        </w:tc>
      </w:tr>
      <w:tr w:rsidR="00C57B1A" w:rsidRPr="00B06D7B" w14:paraId="6DABB094" w14:textId="77777777" w:rsidTr="000D2C26">
        <w:tc>
          <w:tcPr>
            <w:tcW w:w="3150" w:type="dxa"/>
          </w:tcPr>
          <w:p w14:paraId="2F924385" w14:textId="30979A4F" w:rsidR="00C57B1A" w:rsidRPr="00B06D7B" w:rsidRDefault="00C57B1A" w:rsidP="00C57B1A">
            <w:pPr>
              <w:tabs>
                <w:tab w:val="left" w:pos="993"/>
              </w:tabs>
              <w:spacing w:line="240" w:lineRule="exact"/>
              <w:ind w:left="162" w:right="-108" w:hanging="153"/>
              <w:rPr>
                <w:rFonts w:ascii="CordiaUPC" w:hAnsi="CordiaUPC" w:cs="CordiaUPC"/>
                <w:sz w:val="26"/>
                <w:szCs w:val="26"/>
              </w:rPr>
            </w:pPr>
            <w:proofErr w:type="spellStart"/>
            <w:r w:rsidRPr="00E44283">
              <w:rPr>
                <w:rFonts w:ascii="CordiaUPC" w:hAnsi="CordiaUPC" w:cs="CordiaUPC" w:hint="cs"/>
                <w:sz w:val="26"/>
                <w:szCs w:val="26"/>
              </w:rPr>
              <w:t>Thanachart</w:t>
            </w:r>
            <w:proofErr w:type="spellEnd"/>
            <w:r w:rsidRPr="00E44283">
              <w:rPr>
                <w:rFonts w:ascii="CordiaUPC" w:hAnsi="CordiaUPC" w:cs="CordiaUPC" w:hint="cs"/>
                <w:sz w:val="26"/>
                <w:szCs w:val="26"/>
              </w:rPr>
              <w:t xml:space="preserve"> Fund Management </w:t>
            </w:r>
            <w:r>
              <w:rPr>
                <w:rFonts w:ascii="CordiaUPC" w:hAnsi="CordiaUPC" w:cs="CordiaUPC"/>
                <w:sz w:val="26"/>
                <w:szCs w:val="26"/>
              </w:rPr>
              <w:t xml:space="preserve">       </w:t>
            </w:r>
            <w:r w:rsidRPr="00E44283">
              <w:rPr>
                <w:rFonts w:ascii="CordiaUPC" w:hAnsi="CordiaUPC" w:cs="CordiaUPC" w:hint="cs"/>
                <w:sz w:val="26"/>
                <w:szCs w:val="26"/>
              </w:rPr>
              <w:t>Co., Ltd.</w:t>
            </w:r>
          </w:p>
        </w:tc>
        <w:tc>
          <w:tcPr>
            <w:tcW w:w="1620" w:type="dxa"/>
          </w:tcPr>
          <w:p w14:paraId="19350B14" w14:textId="137E01A4" w:rsidR="00C57B1A" w:rsidRPr="00B06D7B" w:rsidRDefault="00C57B1A" w:rsidP="00C57B1A">
            <w:pPr>
              <w:pStyle w:val="block"/>
              <w:spacing w:after="0" w:line="240" w:lineRule="exact"/>
              <w:ind w:left="-93" w:right="-114"/>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22F6B5DD" w14:textId="143CB9D9" w:rsidR="00C57B1A" w:rsidRPr="00B06D7B" w:rsidRDefault="00C57B1A" w:rsidP="00C57B1A">
            <w:pPr>
              <w:pStyle w:val="block"/>
              <w:spacing w:after="0" w:line="240" w:lineRule="exact"/>
              <w:ind w:left="162" w:hanging="162"/>
              <w:rPr>
                <w:rFonts w:ascii="CordiaUPC" w:hAnsi="CordiaUPC" w:cs="CordiaUPC"/>
                <w:sz w:val="26"/>
                <w:szCs w:val="26"/>
                <w:lang w:val="en-GB"/>
              </w:rPr>
            </w:pPr>
            <w:r w:rsidRPr="00E44283">
              <w:rPr>
                <w:rFonts w:ascii="CordiaUPC" w:hAnsi="CordiaUPC" w:cs="CordiaUPC" w:hint="cs"/>
                <w:sz w:val="26"/>
                <w:szCs w:val="26"/>
                <w:lang w:val="en-GB"/>
              </w:rPr>
              <w:t>Associated, 49.9% shareholding by the Group, less than 50% of directors are representatives of the Group</w:t>
            </w:r>
          </w:p>
        </w:tc>
      </w:tr>
      <w:tr w:rsidR="00C57B1A" w:rsidRPr="00B06D7B" w14:paraId="016549A2" w14:textId="77777777" w:rsidTr="000D2C26">
        <w:tc>
          <w:tcPr>
            <w:tcW w:w="3150" w:type="dxa"/>
          </w:tcPr>
          <w:p w14:paraId="6EA2210A" w14:textId="6F8E4793" w:rsidR="00C57B1A" w:rsidRPr="00B06D7B" w:rsidRDefault="00C57B1A" w:rsidP="00C57B1A">
            <w:pPr>
              <w:tabs>
                <w:tab w:val="left" w:pos="709"/>
                <w:tab w:val="left" w:pos="1440"/>
              </w:tabs>
              <w:spacing w:line="240" w:lineRule="exact"/>
              <w:ind w:left="162" w:right="-126" w:hanging="153"/>
              <w:rPr>
                <w:rFonts w:ascii="CordiaUPC" w:hAnsi="CordiaUPC" w:cs="CordiaUPC"/>
                <w:sz w:val="26"/>
                <w:szCs w:val="26"/>
              </w:rPr>
            </w:pPr>
            <w:r w:rsidRPr="00E44283">
              <w:rPr>
                <w:rFonts w:ascii="CordiaUPC" w:hAnsi="CordiaUPC" w:cs="CordiaUPC" w:hint="cs"/>
                <w:sz w:val="26"/>
                <w:szCs w:val="26"/>
              </w:rPr>
              <w:t>TMB Asset Management Co., Ltd.</w:t>
            </w:r>
          </w:p>
        </w:tc>
        <w:tc>
          <w:tcPr>
            <w:tcW w:w="1620" w:type="dxa"/>
          </w:tcPr>
          <w:p w14:paraId="5CDA5F76" w14:textId="44E2CC3A" w:rsidR="00C57B1A" w:rsidRPr="00B06D7B" w:rsidRDefault="00C57B1A" w:rsidP="00C57B1A">
            <w:pPr>
              <w:pStyle w:val="block"/>
              <w:spacing w:after="0" w:line="240" w:lineRule="exact"/>
              <w:ind w:left="-93" w:right="-114"/>
              <w:jc w:val="center"/>
              <w:rPr>
                <w:rFonts w:ascii="CordiaUPC" w:hAnsi="CordiaUPC" w:cs="CordiaUPC"/>
                <w:sz w:val="26"/>
                <w:szCs w:val="26"/>
                <w:lang w:val="en-GB"/>
              </w:rPr>
            </w:pPr>
            <w:r w:rsidRPr="00E44283">
              <w:rPr>
                <w:rFonts w:ascii="CordiaUPC" w:hAnsi="CordiaUPC" w:cs="CordiaUPC" w:hint="cs"/>
                <w:sz w:val="26"/>
                <w:szCs w:val="26"/>
                <w:lang w:val="en-GB"/>
              </w:rPr>
              <w:t>Thailand</w:t>
            </w:r>
          </w:p>
        </w:tc>
        <w:tc>
          <w:tcPr>
            <w:tcW w:w="4689" w:type="dxa"/>
          </w:tcPr>
          <w:p w14:paraId="408D222F" w14:textId="5F35A9ED" w:rsidR="00C57B1A" w:rsidRPr="00B06D7B" w:rsidRDefault="00C57B1A" w:rsidP="00C57B1A">
            <w:pPr>
              <w:pStyle w:val="block"/>
              <w:spacing w:after="0" w:line="240" w:lineRule="exact"/>
              <w:ind w:left="162" w:right="-9" w:hanging="180"/>
              <w:jc w:val="both"/>
              <w:rPr>
                <w:rFonts w:ascii="CordiaUPC" w:hAnsi="CordiaUPC" w:cs="CordiaUPC"/>
                <w:sz w:val="26"/>
                <w:szCs w:val="26"/>
                <w:cs/>
                <w:lang w:val="en-GB"/>
              </w:rPr>
            </w:pPr>
            <w:r w:rsidRPr="00E44283">
              <w:rPr>
                <w:rFonts w:ascii="CordiaUPC" w:hAnsi="CordiaUPC" w:cs="CordiaUPC" w:hint="cs"/>
                <w:sz w:val="26"/>
                <w:szCs w:val="26"/>
                <w:lang w:val="en-GB"/>
              </w:rPr>
              <w:t>Associated, 35% shareholding, less than 50% of directors are representatives of the Bank</w:t>
            </w:r>
          </w:p>
        </w:tc>
      </w:tr>
    </w:tbl>
    <w:p w14:paraId="25C67630" w14:textId="77777777" w:rsidR="008F53BB" w:rsidRPr="00B06D7B" w:rsidRDefault="008F53BB" w:rsidP="00B06D7B">
      <w:pPr>
        <w:spacing w:line="240" w:lineRule="exact"/>
        <w:ind w:left="540"/>
        <w:jc w:val="both"/>
        <w:rPr>
          <w:rFonts w:ascii="CordiaUPC" w:hAnsi="CordiaUPC" w:cs="CordiaUPC"/>
          <w:sz w:val="26"/>
          <w:szCs w:val="26"/>
          <w:lang w:val="en-US"/>
        </w:rPr>
      </w:pPr>
    </w:p>
    <w:p w14:paraId="20CD1EAB" w14:textId="77777777" w:rsidR="002B7133" w:rsidRPr="00B06D7B" w:rsidRDefault="002B7133" w:rsidP="00B06D7B">
      <w:pPr>
        <w:pStyle w:val="block"/>
        <w:spacing w:after="0" w:line="240" w:lineRule="exact"/>
        <w:ind w:left="0" w:firstLine="547"/>
        <w:jc w:val="both"/>
        <w:rPr>
          <w:rFonts w:ascii="CordiaUPC" w:hAnsi="CordiaUPC" w:cs="CordiaUPC"/>
          <w:sz w:val="26"/>
          <w:szCs w:val="26"/>
        </w:rPr>
      </w:pPr>
      <w:r w:rsidRPr="00B06D7B">
        <w:rPr>
          <w:rFonts w:ascii="CordiaUPC" w:hAnsi="CordiaUPC" w:cs="CordiaUPC" w:hint="cs"/>
          <w:sz w:val="26"/>
          <w:szCs w:val="26"/>
        </w:rPr>
        <w:t xml:space="preserve">The pricing policies for </w:t>
      </w:r>
      <w:proofErr w:type="gramStart"/>
      <w:r w:rsidRPr="00B06D7B">
        <w:rPr>
          <w:rFonts w:ascii="CordiaUPC" w:hAnsi="CordiaUPC" w:cs="CordiaUPC" w:hint="cs"/>
          <w:sz w:val="26"/>
          <w:szCs w:val="26"/>
        </w:rPr>
        <w:t>particular types</w:t>
      </w:r>
      <w:proofErr w:type="gramEnd"/>
      <w:r w:rsidRPr="00B06D7B">
        <w:rPr>
          <w:rFonts w:ascii="CordiaUPC" w:hAnsi="CordiaUPC" w:cs="CordiaUPC" w:hint="cs"/>
          <w:sz w:val="26"/>
          <w:szCs w:val="26"/>
        </w:rPr>
        <w:t xml:space="preserve"> of transactions </w:t>
      </w:r>
      <w:r w:rsidR="000C5A25" w:rsidRPr="00B06D7B">
        <w:rPr>
          <w:rFonts w:ascii="CordiaUPC" w:hAnsi="CordiaUPC" w:cs="CordiaUPC" w:hint="cs"/>
          <w:sz w:val="26"/>
          <w:szCs w:val="26"/>
        </w:rPr>
        <w:t>a</w:t>
      </w:r>
      <w:r w:rsidRPr="00B06D7B">
        <w:rPr>
          <w:rFonts w:ascii="CordiaUPC" w:hAnsi="CordiaUPC" w:cs="CordiaUPC" w:hint="cs"/>
          <w:sz w:val="26"/>
          <w:szCs w:val="26"/>
        </w:rPr>
        <w:t>re explained further below:</w:t>
      </w:r>
    </w:p>
    <w:p w14:paraId="781E5BB0" w14:textId="77777777" w:rsidR="00634C97" w:rsidRPr="00B06D7B" w:rsidRDefault="00634C97" w:rsidP="00B06D7B">
      <w:pPr>
        <w:spacing w:line="240" w:lineRule="exact"/>
        <w:ind w:left="540"/>
        <w:jc w:val="both"/>
        <w:rPr>
          <w:rFonts w:ascii="CordiaUPC" w:hAnsi="CordiaUPC" w:cs="CordiaUPC"/>
          <w:sz w:val="26"/>
          <w:szCs w:val="26"/>
          <w:cs/>
          <w:lang w:val="en-US" w:bidi="th-TH"/>
        </w:rPr>
      </w:pPr>
    </w:p>
    <w:tbl>
      <w:tblPr>
        <w:tblW w:w="9585" w:type="dxa"/>
        <w:tblInd w:w="450" w:type="dxa"/>
        <w:tblLayout w:type="fixed"/>
        <w:tblLook w:val="0000" w:firstRow="0" w:lastRow="0" w:firstColumn="0" w:lastColumn="0" w:noHBand="0" w:noVBand="0"/>
      </w:tblPr>
      <w:tblGrid>
        <w:gridCol w:w="4338"/>
        <w:gridCol w:w="5247"/>
      </w:tblGrid>
      <w:tr w:rsidR="001D7F72" w:rsidRPr="00B06D7B" w14:paraId="4D844FB8" w14:textId="77777777" w:rsidTr="008338F4">
        <w:trPr>
          <w:trHeight w:val="272"/>
          <w:tblHeader/>
        </w:trPr>
        <w:tc>
          <w:tcPr>
            <w:tcW w:w="4338" w:type="dxa"/>
          </w:tcPr>
          <w:p w14:paraId="3FB05969" w14:textId="77777777" w:rsidR="001D7F72" w:rsidRPr="00B06D7B" w:rsidRDefault="001D7F72" w:rsidP="00B06D7B">
            <w:pPr>
              <w:spacing w:line="240" w:lineRule="exact"/>
              <w:ind w:right="-108"/>
              <w:jc w:val="both"/>
              <w:rPr>
                <w:rFonts w:ascii="CordiaUPC" w:hAnsi="CordiaUPC" w:cs="CordiaUPC"/>
                <w:b/>
                <w:bCs/>
                <w:sz w:val="26"/>
                <w:szCs w:val="26"/>
              </w:rPr>
            </w:pPr>
            <w:r w:rsidRPr="00B06D7B">
              <w:rPr>
                <w:rFonts w:ascii="CordiaUPC" w:hAnsi="CordiaUPC" w:cs="CordiaUPC" w:hint="cs"/>
                <w:b/>
                <w:bCs/>
                <w:sz w:val="26"/>
                <w:szCs w:val="26"/>
              </w:rPr>
              <w:t>Transactions</w:t>
            </w:r>
          </w:p>
        </w:tc>
        <w:tc>
          <w:tcPr>
            <w:tcW w:w="5247" w:type="dxa"/>
          </w:tcPr>
          <w:p w14:paraId="6B62EF54" w14:textId="77777777" w:rsidR="001D7F72" w:rsidRPr="00B06D7B" w:rsidRDefault="001D7F72" w:rsidP="00B06D7B">
            <w:pPr>
              <w:spacing w:line="240" w:lineRule="exact"/>
              <w:ind w:right="-18"/>
              <w:rPr>
                <w:rFonts w:ascii="CordiaUPC" w:hAnsi="CordiaUPC" w:cs="CordiaUPC"/>
                <w:b/>
                <w:bCs/>
                <w:sz w:val="26"/>
                <w:szCs w:val="26"/>
              </w:rPr>
            </w:pPr>
            <w:r w:rsidRPr="00B06D7B">
              <w:rPr>
                <w:rFonts w:ascii="CordiaUPC" w:hAnsi="CordiaUPC" w:cs="CordiaUPC" w:hint="cs"/>
                <w:b/>
                <w:bCs/>
                <w:sz w:val="26"/>
                <w:szCs w:val="26"/>
              </w:rPr>
              <w:t>Pricing policies</w:t>
            </w:r>
          </w:p>
        </w:tc>
      </w:tr>
      <w:tr w:rsidR="00C57B1A" w:rsidRPr="00B06D7B" w14:paraId="169255D6" w14:textId="77777777" w:rsidTr="008338F4">
        <w:trPr>
          <w:trHeight w:val="20"/>
        </w:trPr>
        <w:tc>
          <w:tcPr>
            <w:tcW w:w="4338" w:type="dxa"/>
          </w:tcPr>
          <w:p w14:paraId="67F31664" w14:textId="31CDAB74" w:rsidR="00C57B1A" w:rsidRPr="00B06D7B" w:rsidRDefault="00C57B1A" w:rsidP="00C57B1A">
            <w:pPr>
              <w:spacing w:line="240" w:lineRule="exact"/>
              <w:ind w:right="-108"/>
              <w:jc w:val="both"/>
              <w:rPr>
                <w:rFonts w:ascii="CordiaUPC" w:hAnsi="CordiaUPC" w:cs="CordiaUPC"/>
                <w:sz w:val="26"/>
                <w:szCs w:val="26"/>
              </w:rPr>
            </w:pPr>
            <w:r w:rsidRPr="00E44283">
              <w:rPr>
                <w:rFonts w:ascii="CordiaUPC" w:hAnsi="CordiaUPC" w:cs="CordiaUPC" w:hint="cs"/>
                <w:sz w:val="26"/>
                <w:szCs w:val="26"/>
              </w:rPr>
              <w:t xml:space="preserve">Interest rates of loans </w:t>
            </w:r>
          </w:p>
        </w:tc>
        <w:tc>
          <w:tcPr>
            <w:tcW w:w="5247" w:type="dxa"/>
          </w:tcPr>
          <w:p w14:paraId="73AEDE48" w14:textId="7631BD4E" w:rsidR="00C57B1A" w:rsidRPr="00B06D7B" w:rsidRDefault="00C57B1A" w:rsidP="00C57B1A">
            <w:pPr>
              <w:spacing w:line="240" w:lineRule="exact"/>
              <w:ind w:left="252" w:right="-18" w:hanging="252"/>
              <w:jc w:val="thaiDistribute"/>
              <w:rPr>
                <w:rFonts w:ascii="CordiaUPC" w:hAnsi="CordiaUPC" w:cs="CordiaUPC"/>
                <w:sz w:val="26"/>
                <w:szCs w:val="26"/>
              </w:rPr>
            </w:pPr>
            <w:r w:rsidRPr="00E44283">
              <w:rPr>
                <w:rFonts w:ascii="CordiaUPC" w:hAnsi="CordiaUPC" w:cs="CordiaUPC" w:hint="cs"/>
                <w:sz w:val="26"/>
                <w:szCs w:val="26"/>
              </w:rPr>
              <w:t>Based on market rate and the collateral consideration process, the same as the Bank’s normal course of business, except for the interest rates of staff welfare loans which are in accordance with the Bank’s regulation.</w:t>
            </w:r>
          </w:p>
        </w:tc>
      </w:tr>
      <w:tr w:rsidR="00C57B1A" w:rsidRPr="00B06D7B" w14:paraId="7964CF81" w14:textId="77777777" w:rsidTr="008338F4">
        <w:trPr>
          <w:trHeight w:val="20"/>
        </w:trPr>
        <w:tc>
          <w:tcPr>
            <w:tcW w:w="4338" w:type="dxa"/>
          </w:tcPr>
          <w:p w14:paraId="06F3B8F4" w14:textId="23A22DF9" w:rsidR="00C57B1A" w:rsidRPr="00B06D7B" w:rsidRDefault="00C57B1A" w:rsidP="00C57B1A">
            <w:pPr>
              <w:spacing w:line="240" w:lineRule="exact"/>
              <w:ind w:right="-108"/>
              <w:jc w:val="both"/>
              <w:rPr>
                <w:rFonts w:ascii="CordiaUPC" w:hAnsi="CordiaUPC" w:cs="CordiaUPC"/>
                <w:sz w:val="26"/>
                <w:szCs w:val="26"/>
              </w:rPr>
            </w:pPr>
            <w:r w:rsidRPr="00E44283">
              <w:rPr>
                <w:rFonts w:ascii="CordiaUPC" w:hAnsi="CordiaUPC" w:cs="CordiaUPC" w:hint="cs"/>
                <w:sz w:val="26"/>
                <w:szCs w:val="26"/>
              </w:rPr>
              <w:t>Fee and service income</w:t>
            </w:r>
          </w:p>
        </w:tc>
        <w:tc>
          <w:tcPr>
            <w:tcW w:w="5247" w:type="dxa"/>
          </w:tcPr>
          <w:p w14:paraId="4F0B23AF" w14:textId="316D4DB9" w:rsidR="00C57B1A" w:rsidRPr="00B06D7B" w:rsidRDefault="00C57B1A" w:rsidP="00C57B1A">
            <w:pPr>
              <w:spacing w:line="240" w:lineRule="exact"/>
              <w:ind w:left="252" w:right="-18" w:hanging="252"/>
              <w:jc w:val="thaiDistribute"/>
              <w:rPr>
                <w:rFonts w:ascii="CordiaUPC" w:hAnsi="CordiaUPC" w:cs="CordiaUPC"/>
                <w:sz w:val="26"/>
                <w:szCs w:val="26"/>
              </w:rPr>
            </w:pPr>
            <w:r w:rsidRPr="00E44283">
              <w:rPr>
                <w:rFonts w:ascii="CordiaUPC" w:hAnsi="CordiaUPC" w:cs="CordiaUPC" w:hint="cs"/>
                <w:sz w:val="26"/>
                <w:szCs w:val="26"/>
              </w:rPr>
              <w:t xml:space="preserve">Registrar and related services, money transfer </w:t>
            </w:r>
            <w:r w:rsidRPr="00E44283">
              <w:rPr>
                <w:rFonts w:ascii="CordiaUPC" w:hAnsi="CordiaUPC" w:cs="CordiaUPC" w:hint="cs"/>
                <w:spacing w:val="-6"/>
                <w:sz w:val="26"/>
                <w:szCs w:val="26"/>
              </w:rPr>
              <w:t xml:space="preserve">services for unit holders, agents and support services for funds managed by its </w:t>
            </w:r>
            <w:r w:rsidRPr="00E44283">
              <w:rPr>
                <w:rFonts w:ascii="CordiaUPC" w:hAnsi="CordiaUPC" w:cs="CordiaUPC" w:hint="cs"/>
                <w:sz w:val="26"/>
                <w:szCs w:val="26"/>
              </w:rPr>
              <w:t>associate are charged by the Bank at the rate based on conditions specified in contracts negotiated in the normal course of business, taking into account the size of funds and the purchase and sale volumes of investment units.</w:t>
            </w:r>
          </w:p>
        </w:tc>
      </w:tr>
      <w:tr w:rsidR="00C57B1A" w:rsidRPr="00B06D7B" w14:paraId="0B40605C" w14:textId="77777777" w:rsidTr="008338F4">
        <w:trPr>
          <w:trHeight w:val="20"/>
        </w:trPr>
        <w:tc>
          <w:tcPr>
            <w:tcW w:w="4338" w:type="dxa"/>
          </w:tcPr>
          <w:p w14:paraId="47A2111C" w14:textId="494B72DF" w:rsidR="00C57B1A" w:rsidRPr="00B06D7B" w:rsidRDefault="00C57B1A" w:rsidP="00C57B1A">
            <w:pPr>
              <w:spacing w:line="240" w:lineRule="exact"/>
              <w:ind w:right="-108"/>
              <w:jc w:val="both"/>
              <w:rPr>
                <w:rFonts w:ascii="CordiaUPC" w:hAnsi="CordiaUPC" w:cs="CordiaUPC"/>
                <w:sz w:val="26"/>
                <w:szCs w:val="26"/>
              </w:rPr>
            </w:pPr>
            <w:r w:rsidRPr="00E44283">
              <w:rPr>
                <w:rFonts w:ascii="CordiaUPC" w:hAnsi="CordiaUPC" w:cs="CordiaUPC" w:hint="cs"/>
                <w:sz w:val="26"/>
                <w:szCs w:val="26"/>
              </w:rPr>
              <w:t>Interest rate on deposits and borrowings</w:t>
            </w:r>
          </w:p>
        </w:tc>
        <w:tc>
          <w:tcPr>
            <w:tcW w:w="5247" w:type="dxa"/>
          </w:tcPr>
          <w:p w14:paraId="2F773531" w14:textId="6E82A57B" w:rsidR="00C57B1A" w:rsidRPr="00B06D7B" w:rsidRDefault="00C57B1A" w:rsidP="00C57B1A">
            <w:pPr>
              <w:spacing w:line="240" w:lineRule="exact"/>
              <w:ind w:left="252" w:right="-18" w:hanging="252"/>
              <w:jc w:val="thaiDistribute"/>
              <w:rPr>
                <w:rFonts w:ascii="CordiaUPC" w:hAnsi="CordiaUPC" w:cs="CordiaUPC"/>
                <w:sz w:val="26"/>
                <w:szCs w:val="26"/>
              </w:rPr>
            </w:pPr>
            <w:r w:rsidRPr="00E44283">
              <w:rPr>
                <w:rFonts w:ascii="CordiaUPC" w:hAnsi="CordiaUPC" w:cs="CordiaUPC" w:hint="cs"/>
                <w:sz w:val="26"/>
                <w:szCs w:val="26"/>
              </w:rPr>
              <w:t>Based on market rate</w:t>
            </w:r>
          </w:p>
        </w:tc>
      </w:tr>
      <w:tr w:rsidR="00C57B1A" w:rsidRPr="00B06D7B" w14:paraId="20F10D34" w14:textId="77777777" w:rsidTr="008338F4">
        <w:trPr>
          <w:trHeight w:val="20"/>
        </w:trPr>
        <w:tc>
          <w:tcPr>
            <w:tcW w:w="4338" w:type="dxa"/>
          </w:tcPr>
          <w:p w14:paraId="18BE1929" w14:textId="77777777" w:rsidR="0063403D" w:rsidRDefault="00C57B1A" w:rsidP="00C57B1A">
            <w:pPr>
              <w:spacing w:line="240" w:lineRule="exact"/>
              <w:ind w:right="-108"/>
              <w:jc w:val="both"/>
              <w:rPr>
                <w:rFonts w:ascii="CordiaUPC" w:hAnsi="CordiaUPC" w:cs="CordiaUPC"/>
                <w:sz w:val="26"/>
                <w:szCs w:val="26"/>
              </w:rPr>
            </w:pPr>
            <w:r w:rsidRPr="00E44283">
              <w:rPr>
                <w:rFonts w:ascii="CordiaUPC" w:hAnsi="CordiaUPC" w:cs="CordiaUPC" w:hint="cs"/>
                <w:sz w:val="26"/>
                <w:szCs w:val="26"/>
              </w:rPr>
              <w:t xml:space="preserve">Fee and services income for other types </w:t>
            </w:r>
          </w:p>
          <w:p w14:paraId="2B798D63" w14:textId="47E94A43" w:rsidR="00C57B1A" w:rsidRPr="00B06D7B" w:rsidRDefault="0063403D" w:rsidP="00C57B1A">
            <w:pPr>
              <w:spacing w:line="240" w:lineRule="exact"/>
              <w:ind w:right="-108"/>
              <w:jc w:val="both"/>
              <w:rPr>
                <w:rFonts w:ascii="CordiaUPC" w:hAnsi="CordiaUPC" w:cs="CordiaUPC"/>
                <w:sz w:val="26"/>
                <w:szCs w:val="26"/>
              </w:rPr>
            </w:pPr>
            <w:r>
              <w:rPr>
                <w:rFonts w:ascii="CordiaUPC" w:hAnsi="CordiaUPC" w:cs="CordiaUPC"/>
                <w:sz w:val="26"/>
                <w:szCs w:val="26"/>
              </w:rPr>
              <w:t xml:space="preserve">   o</w:t>
            </w:r>
            <w:r w:rsidR="00C57B1A" w:rsidRPr="00E44283">
              <w:rPr>
                <w:rFonts w:ascii="CordiaUPC" w:hAnsi="CordiaUPC" w:cs="CordiaUPC" w:hint="cs"/>
                <w:sz w:val="26"/>
                <w:szCs w:val="26"/>
              </w:rPr>
              <w:t>f</w:t>
            </w:r>
            <w:r>
              <w:rPr>
                <w:rFonts w:ascii="CordiaUPC" w:hAnsi="CordiaUPC" w:cs="CordiaUPC"/>
                <w:sz w:val="26"/>
                <w:szCs w:val="26"/>
              </w:rPr>
              <w:t xml:space="preserve"> </w:t>
            </w:r>
            <w:r w:rsidR="00C57B1A" w:rsidRPr="00E44283">
              <w:rPr>
                <w:rFonts w:ascii="CordiaUPC" w:hAnsi="CordiaUPC" w:cs="CordiaUPC" w:hint="cs"/>
                <w:sz w:val="26"/>
                <w:szCs w:val="26"/>
              </w:rPr>
              <w:t>services</w:t>
            </w:r>
          </w:p>
        </w:tc>
        <w:tc>
          <w:tcPr>
            <w:tcW w:w="5247" w:type="dxa"/>
          </w:tcPr>
          <w:p w14:paraId="7131DCD0" w14:textId="575C0571" w:rsidR="00C57B1A" w:rsidRPr="00B06D7B" w:rsidRDefault="00C57B1A" w:rsidP="00C57B1A">
            <w:pPr>
              <w:spacing w:line="240" w:lineRule="exact"/>
              <w:ind w:right="-18"/>
              <w:jc w:val="thaiDistribute"/>
              <w:rPr>
                <w:rFonts w:ascii="CordiaUPC" w:hAnsi="CordiaUPC" w:cs="CordiaUPC"/>
                <w:sz w:val="26"/>
                <w:szCs w:val="26"/>
              </w:rPr>
            </w:pPr>
            <w:r w:rsidRPr="00E44283">
              <w:rPr>
                <w:rFonts w:ascii="CordiaUPC" w:hAnsi="CordiaUPC" w:cs="CordiaUPC" w:hint="cs"/>
                <w:sz w:val="26"/>
                <w:szCs w:val="26"/>
              </w:rPr>
              <w:t>Based on market price</w:t>
            </w:r>
          </w:p>
        </w:tc>
      </w:tr>
      <w:tr w:rsidR="00C57B1A" w:rsidRPr="00B06D7B" w14:paraId="2784799F" w14:textId="77777777" w:rsidTr="008338F4">
        <w:trPr>
          <w:trHeight w:val="20"/>
        </w:trPr>
        <w:tc>
          <w:tcPr>
            <w:tcW w:w="4338" w:type="dxa"/>
          </w:tcPr>
          <w:p w14:paraId="5A943E42" w14:textId="21683F99" w:rsidR="00C57B1A" w:rsidRPr="00B06D7B" w:rsidRDefault="00C57B1A" w:rsidP="00C57B1A">
            <w:pPr>
              <w:spacing w:line="240" w:lineRule="exact"/>
              <w:ind w:right="-108"/>
              <w:rPr>
                <w:rFonts w:ascii="CordiaUPC" w:hAnsi="CordiaUPC" w:cs="CordiaUPC"/>
                <w:sz w:val="26"/>
                <w:szCs w:val="26"/>
              </w:rPr>
            </w:pPr>
            <w:r w:rsidRPr="00E44283">
              <w:rPr>
                <w:rFonts w:ascii="CordiaUPC" w:hAnsi="CordiaUPC" w:cs="CordiaUPC" w:hint="cs"/>
                <w:sz w:val="26"/>
                <w:szCs w:val="26"/>
              </w:rPr>
              <w:t>Branch office rental and related service</w:t>
            </w:r>
          </w:p>
        </w:tc>
        <w:tc>
          <w:tcPr>
            <w:tcW w:w="5247" w:type="dxa"/>
          </w:tcPr>
          <w:p w14:paraId="042556ED" w14:textId="77454556" w:rsidR="00C57B1A" w:rsidRPr="00B06D7B" w:rsidRDefault="00C57B1A" w:rsidP="00C57B1A">
            <w:pPr>
              <w:spacing w:line="240" w:lineRule="exact"/>
              <w:ind w:right="-18"/>
              <w:rPr>
                <w:rFonts w:ascii="CordiaUPC" w:hAnsi="CordiaUPC" w:cs="CordiaUPC"/>
                <w:sz w:val="26"/>
                <w:szCs w:val="26"/>
              </w:rPr>
            </w:pPr>
            <w:r w:rsidRPr="00E44283">
              <w:rPr>
                <w:rFonts w:ascii="CordiaUPC" w:hAnsi="CordiaUPC" w:cs="CordiaUPC" w:hint="cs"/>
                <w:sz w:val="26"/>
                <w:szCs w:val="26"/>
              </w:rPr>
              <w:t>Based on market rate</w:t>
            </w:r>
          </w:p>
        </w:tc>
      </w:tr>
      <w:tr w:rsidR="00C57B1A" w:rsidRPr="00B06D7B" w14:paraId="15E04A6C" w14:textId="77777777" w:rsidTr="008338F4">
        <w:trPr>
          <w:trHeight w:val="20"/>
        </w:trPr>
        <w:tc>
          <w:tcPr>
            <w:tcW w:w="4338" w:type="dxa"/>
          </w:tcPr>
          <w:p w14:paraId="203A9318" w14:textId="0CBFCB71" w:rsidR="00C57B1A" w:rsidRPr="00B06D7B" w:rsidRDefault="00C57B1A" w:rsidP="00C57B1A">
            <w:pPr>
              <w:spacing w:line="240" w:lineRule="exact"/>
              <w:ind w:right="-108"/>
              <w:rPr>
                <w:rFonts w:ascii="CordiaUPC" w:hAnsi="CordiaUPC" w:cs="CordiaUPC"/>
                <w:sz w:val="26"/>
                <w:szCs w:val="26"/>
              </w:rPr>
            </w:pPr>
            <w:r w:rsidRPr="00E44283">
              <w:rPr>
                <w:rFonts w:ascii="CordiaUPC" w:hAnsi="CordiaUPC" w:cs="CordiaUPC" w:hint="cs"/>
                <w:sz w:val="26"/>
                <w:szCs w:val="26"/>
              </w:rPr>
              <w:t>Sale of non-performing assets to a subsidiary</w:t>
            </w:r>
          </w:p>
        </w:tc>
        <w:tc>
          <w:tcPr>
            <w:tcW w:w="5247" w:type="dxa"/>
          </w:tcPr>
          <w:p w14:paraId="0229BA64" w14:textId="6BF8E31E" w:rsidR="00C57B1A" w:rsidRPr="00B06D7B" w:rsidRDefault="00C57B1A" w:rsidP="00C57B1A">
            <w:pPr>
              <w:spacing w:line="240" w:lineRule="exact"/>
              <w:ind w:right="-18"/>
              <w:rPr>
                <w:rFonts w:ascii="CordiaUPC" w:hAnsi="CordiaUPC" w:cs="CordiaUPC"/>
                <w:sz w:val="26"/>
                <w:szCs w:val="26"/>
              </w:rPr>
            </w:pPr>
            <w:r w:rsidRPr="00E44283">
              <w:rPr>
                <w:rFonts w:ascii="CordiaUPC" w:hAnsi="CordiaUPC" w:cs="CordiaUPC" w:hint="cs"/>
                <w:sz w:val="26"/>
                <w:szCs w:val="26"/>
              </w:rPr>
              <w:t>Based on market price</w:t>
            </w:r>
          </w:p>
        </w:tc>
      </w:tr>
      <w:tr w:rsidR="00C57B1A" w:rsidRPr="00B06D7B" w14:paraId="5A7BF43D" w14:textId="77777777" w:rsidTr="008338F4">
        <w:trPr>
          <w:trHeight w:val="20"/>
        </w:trPr>
        <w:tc>
          <w:tcPr>
            <w:tcW w:w="4338" w:type="dxa"/>
          </w:tcPr>
          <w:p w14:paraId="5893DEA3" w14:textId="69759593" w:rsidR="00C57B1A" w:rsidRPr="00B06D7B" w:rsidRDefault="00C57B1A" w:rsidP="00C57B1A">
            <w:pPr>
              <w:spacing w:line="240" w:lineRule="exact"/>
              <w:ind w:right="-18"/>
              <w:rPr>
                <w:rFonts w:ascii="CordiaUPC" w:hAnsi="CordiaUPC" w:cs="CordiaUPC"/>
                <w:sz w:val="26"/>
                <w:szCs w:val="26"/>
              </w:rPr>
            </w:pPr>
            <w:r w:rsidRPr="00E44283">
              <w:rPr>
                <w:rFonts w:ascii="CordiaUPC" w:hAnsi="CordiaUPC" w:cs="CordiaUPC" w:hint="cs"/>
                <w:sz w:val="26"/>
                <w:szCs w:val="26"/>
              </w:rPr>
              <w:t xml:space="preserve">Dividend income </w:t>
            </w:r>
          </w:p>
        </w:tc>
        <w:tc>
          <w:tcPr>
            <w:tcW w:w="5247" w:type="dxa"/>
          </w:tcPr>
          <w:p w14:paraId="3BD0F60C" w14:textId="70F2B736" w:rsidR="00C57B1A" w:rsidRPr="00B06D7B" w:rsidRDefault="00C57B1A" w:rsidP="00C57B1A">
            <w:pPr>
              <w:spacing w:line="240" w:lineRule="exact"/>
              <w:ind w:right="-18"/>
              <w:rPr>
                <w:rFonts w:ascii="CordiaUPC" w:hAnsi="CordiaUPC" w:cs="CordiaUPC"/>
                <w:sz w:val="26"/>
                <w:szCs w:val="26"/>
              </w:rPr>
            </w:pPr>
            <w:r w:rsidRPr="00E44283">
              <w:rPr>
                <w:rFonts w:ascii="CordiaUPC" w:hAnsi="CordiaUPC" w:cs="CordiaUPC" w:hint="cs"/>
                <w:sz w:val="26"/>
                <w:szCs w:val="26"/>
              </w:rPr>
              <w:t>At declared</w:t>
            </w:r>
          </w:p>
        </w:tc>
      </w:tr>
    </w:tbl>
    <w:p w14:paraId="3BD21E3A" w14:textId="77777777" w:rsidR="00E24BBC" w:rsidRDefault="00E24BBC" w:rsidP="00B06D7B">
      <w:pPr>
        <w:spacing w:line="240" w:lineRule="exact"/>
        <w:ind w:left="547" w:hanging="547"/>
        <w:jc w:val="thaiDistribute"/>
        <w:rPr>
          <w:rFonts w:ascii="CordiaUPC" w:eastAsia="AngsanaNew" w:hAnsi="CordiaUPC" w:cs="CordiaUPC"/>
          <w:b/>
          <w:bCs/>
          <w:sz w:val="26"/>
          <w:szCs w:val="26"/>
        </w:rPr>
      </w:pPr>
    </w:p>
    <w:p w14:paraId="1B2ED3E5" w14:textId="77777777" w:rsidR="00E24BBC" w:rsidRDefault="00E24BBC" w:rsidP="00B06D7B">
      <w:pPr>
        <w:spacing w:line="240" w:lineRule="exact"/>
        <w:ind w:left="547" w:hanging="547"/>
        <w:jc w:val="thaiDistribute"/>
        <w:rPr>
          <w:rFonts w:ascii="CordiaUPC" w:eastAsia="AngsanaNew" w:hAnsi="CordiaUPC" w:cs="CordiaUPC"/>
          <w:b/>
          <w:bCs/>
          <w:sz w:val="26"/>
          <w:szCs w:val="26"/>
        </w:rPr>
      </w:pPr>
    </w:p>
    <w:p w14:paraId="4B8E9A1B" w14:textId="0423467A" w:rsidR="00E24BBC" w:rsidRDefault="00E24BBC" w:rsidP="00B06D7B">
      <w:pPr>
        <w:spacing w:line="240" w:lineRule="exact"/>
        <w:ind w:left="547" w:hanging="547"/>
        <w:jc w:val="thaiDistribute"/>
        <w:rPr>
          <w:rFonts w:ascii="CordiaUPC" w:eastAsia="AngsanaNew" w:hAnsi="CordiaUPC" w:cs="CordiaUPC"/>
          <w:b/>
          <w:bCs/>
          <w:sz w:val="26"/>
          <w:szCs w:val="26"/>
        </w:rPr>
      </w:pPr>
    </w:p>
    <w:p w14:paraId="417AED43" w14:textId="23ECFF34" w:rsidR="002B1F0B" w:rsidRDefault="002B1F0B" w:rsidP="00E35E8D">
      <w:pPr>
        <w:spacing w:line="240" w:lineRule="exact"/>
        <w:jc w:val="thaiDistribute"/>
        <w:rPr>
          <w:rFonts w:ascii="CordiaUPC" w:eastAsia="AngsanaNew" w:hAnsi="CordiaUPC" w:cs="CordiaUPC"/>
          <w:b/>
          <w:bCs/>
          <w:sz w:val="26"/>
          <w:szCs w:val="26"/>
        </w:rPr>
      </w:pPr>
    </w:p>
    <w:p w14:paraId="5D9092F9" w14:textId="0E633A4B" w:rsidR="002B1F0B" w:rsidRDefault="002B1F0B" w:rsidP="00B06D7B">
      <w:pPr>
        <w:spacing w:line="240" w:lineRule="exact"/>
        <w:ind w:left="547" w:hanging="547"/>
        <w:jc w:val="thaiDistribute"/>
        <w:rPr>
          <w:rFonts w:ascii="CordiaUPC" w:eastAsia="AngsanaNew" w:hAnsi="CordiaUPC" w:cs="CordiaUPC"/>
          <w:b/>
          <w:bCs/>
          <w:sz w:val="26"/>
          <w:szCs w:val="26"/>
        </w:rPr>
      </w:pPr>
    </w:p>
    <w:p w14:paraId="0FC00EF0" w14:textId="77777777" w:rsidR="002B1F0B" w:rsidRDefault="002B1F0B" w:rsidP="00E35E8D">
      <w:pPr>
        <w:spacing w:line="240" w:lineRule="exact"/>
        <w:jc w:val="thaiDistribute"/>
        <w:rPr>
          <w:rFonts w:ascii="CordiaUPC" w:eastAsia="AngsanaNew" w:hAnsi="CordiaUPC" w:cs="CordiaUPC"/>
          <w:b/>
          <w:bCs/>
          <w:sz w:val="26"/>
          <w:szCs w:val="26"/>
        </w:rPr>
      </w:pPr>
    </w:p>
    <w:p w14:paraId="45D5A126" w14:textId="6E83A645" w:rsidR="004239F5" w:rsidRPr="00B06D7B" w:rsidRDefault="00227C59" w:rsidP="00B06D7B">
      <w:pPr>
        <w:spacing w:line="240" w:lineRule="exact"/>
        <w:ind w:left="547" w:hanging="547"/>
        <w:jc w:val="thaiDistribute"/>
        <w:rPr>
          <w:rFonts w:ascii="CordiaUPC" w:hAnsi="CordiaUPC" w:cs="CordiaUPC"/>
          <w:b/>
          <w:bCs/>
          <w:sz w:val="26"/>
          <w:szCs w:val="26"/>
        </w:rPr>
      </w:pPr>
      <w:r w:rsidRPr="00B06D7B">
        <w:rPr>
          <w:rFonts w:ascii="CordiaUPC" w:eastAsia="AngsanaNew" w:hAnsi="CordiaUPC" w:cs="CordiaUPC" w:hint="cs"/>
          <w:b/>
          <w:bCs/>
          <w:sz w:val="26"/>
          <w:szCs w:val="26"/>
        </w:rPr>
        <w:lastRenderedPageBreak/>
        <w:t>1</w:t>
      </w:r>
      <w:r w:rsidR="00757B25">
        <w:rPr>
          <w:rFonts w:ascii="CordiaUPC" w:eastAsia="AngsanaNew" w:hAnsi="CordiaUPC" w:cs="CordiaUPC"/>
          <w:b/>
          <w:bCs/>
          <w:sz w:val="26"/>
          <w:szCs w:val="26"/>
        </w:rPr>
        <w:t>2</w:t>
      </w:r>
      <w:r w:rsidR="004239F5" w:rsidRPr="00B06D7B">
        <w:rPr>
          <w:rFonts w:ascii="CordiaUPC" w:eastAsia="AngsanaNew" w:hAnsi="CordiaUPC" w:cs="CordiaUPC" w:hint="cs"/>
          <w:b/>
          <w:bCs/>
          <w:sz w:val="26"/>
          <w:szCs w:val="26"/>
        </w:rPr>
        <w:t>.1</w:t>
      </w:r>
      <w:r w:rsidR="004239F5" w:rsidRPr="00B06D7B">
        <w:rPr>
          <w:rFonts w:ascii="CordiaUPC" w:hAnsi="CordiaUPC" w:cs="CordiaUPC" w:hint="cs"/>
          <w:sz w:val="26"/>
          <w:szCs w:val="26"/>
        </w:rPr>
        <w:tab/>
      </w:r>
      <w:r w:rsidR="000C5A25" w:rsidRPr="00B06D7B">
        <w:rPr>
          <w:rFonts w:ascii="CordiaUPC" w:hAnsi="CordiaUPC" w:cs="CordiaUPC" w:hint="cs"/>
          <w:b/>
          <w:bCs/>
          <w:sz w:val="26"/>
          <w:szCs w:val="26"/>
        </w:rPr>
        <w:t>Significant r</w:t>
      </w:r>
      <w:r w:rsidR="004239F5" w:rsidRPr="00B06D7B">
        <w:rPr>
          <w:rFonts w:ascii="CordiaUPC" w:hAnsi="CordiaUPC" w:cs="CordiaUPC" w:hint="cs"/>
          <w:b/>
          <w:bCs/>
          <w:sz w:val="26"/>
          <w:szCs w:val="26"/>
        </w:rPr>
        <w:t xml:space="preserve">elated </w:t>
      </w:r>
      <w:proofErr w:type="gramStart"/>
      <w:r w:rsidR="004239F5" w:rsidRPr="00B06D7B">
        <w:rPr>
          <w:rFonts w:ascii="CordiaUPC" w:hAnsi="CordiaUPC" w:cs="CordiaUPC" w:hint="cs"/>
          <w:b/>
          <w:bCs/>
          <w:sz w:val="26"/>
          <w:szCs w:val="26"/>
        </w:rPr>
        <w:t>parties</w:t>
      </w:r>
      <w:proofErr w:type="gramEnd"/>
      <w:r w:rsidR="004239F5" w:rsidRPr="00B06D7B">
        <w:rPr>
          <w:rFonts w:ascii="CordiaUPC" w:hAnsi="CordiaUPC" w:cs="CordiaUPC" w:hint="cs"/>
          <w:b/>
          <w:bCs/>
          <w:sz w:val="26"/>
          <w:szCs w:val="26"/>
        </w:rPr>
        <w:t xml:space="preserve"> transactions with key management and other related parties </w:t>
      </w:r>
    </w:p>
    <w:p w14:paraId="2F940054" w14:textId="77777777" w:rsidR="008524DF" w:rsidRPr="00B06D7B" w:rsidRDefault="008524DF" w:rsidP="00B06D7B">
      <w:pPr>
        <w:spacing w:line="240" w:lineRule="exact"/>
        <w:ind w:left="540"/>
        <w:jc w:val="both"/>
        <w:rPr>
          <w:rFonts w:ascii="CordiaUPC" w:hAnsi="CordiaUPC" w:cs="CordiaUPC"/>
          <w:sz w:val="26"/>
          <w:szCs w:val="26"/>
          <w:lang w:val="en-US" w:bidi="th-TH"/>
        </w:rPr>
      </w:pPr>
    </w:p>
    <w:p w14:paraId="5BDD61F8" w14:textId="3DB4A688" w:rsidR="00C20270" w:rsidRPr="00B06D7B" w:rsidRDefault="00C20270" w:rsidP="00B06D7B">
      <w:pPr>
        <w:spacing w:line="240" w:lineRule="exact"/>
        <w:ind w:left="547"/>
        <w:jc w:val="thaiDistribute"/>
        <w:rPr>
          <w:rFonts w:ascii="CordiaUPC" w:eastAsia="Times New Roman" w:hAnsi="CordiaUPC" w:cs="CordiaUPC"/>
          <w:sz w:val="26"/>
          <w:szCs w:val="26"/>
        </w:rPr>
      </w:pPr>
      <w:r w:rsidRPr="00B06D7B">
        <w:rPr>
          <w:rFonts w:ascii="CordiaUPC" w:eastAsia="Times New Roman" w:hAnsi="CordiaUPC" w:cs="CordiaUPC" w:hint="cs"/>
          <w:sz w:val="26"/>
          <w:szCs w:val="26"/>
        </w:rPr>
        <w:t xml:space="preserve">Significant related </w:t>
      </w:r>
      <w:proofErr w:type="gramStart"/>
      <w:r w:rsidRPr="00B06D7B">
        <w:rPr>
          <w:rFonts w:ascii="CordiaUPC" w:eastAsia="Times New Roman" w:hAnsi="CordiaUPC" w:cs="CordiaUPC" w:hint="cs"/>
          <w:sz w:val="26"/>
          <w:szCs w:val="26"/>
        </w:rPr>
        <w:t>parties</w:t>
      </w:r>
      <w:proofErr w:type="gramEnd"/>
      <w:r w:rsidRPr="00B06D7B">
        <w:rPr>
          <w:rFonts w:ascii="CordiaUPC" w:eastAsia="Times New Roman" w:hAnsi="CordiaUPC" w:cs="CordiaUPC" w:hint="cs"/>
          <w:sz w:val="26"/>
          <w:szCs w:val="26"/>
        </w:rPr>
        <w:t xml:space="preserve"> transactions for the three-month</w:t>
      </w:r>
      <w:r w:rsidR="000A75F2" w:rsidRPr="00B06D7B">
        <w:rPr>
          <w:rFonts w:ascii="CordiaUPC" w:eastAsia="Times New Roman" w:hAnsi="CordiaUPC" w:cs="CordiaUPC" w:hint="cs"/>
          <w:sz w:val="26"/>
          <w:szCs w:val="26"/>
        </w:rPr>
        <w:t xml:space="preserve"> </w:t>
      </w:r>
      <w:r w:rsidRPr="00B06D7B">
        <w:rPr>
          <w:rFonts w:ascii="CordiaUPC" w:eastAsia="Times New Roman" w:hAnsi="CordiaUPC" w:cs="CordiaUPC" w:hint="cs"/>
          <w:sz w:val="26"/>
          <w:szCs w:val="26"/>
        </w:rPr>
        <w:t xml:space="preserve">period ended </w:t>
      </w:r>
      <w:r w:rsidR="00B06D7B" w:rsidRPr="002B0AAC">
        <w:rPr>
          <w:rFonts w:ascii="CordiaUPC" w:hAnsi="CordiaUPC" w:cs="CordiaUPC" w:hint="cs"/>
          <w:sz w:val="26"/>
          <w:szCs w:val="26"/>
          <w:lang w:val="en-US"/>
        </w:rPr>
        <w:t>3</w:t>
      </w:r>
      <w:r w:rsidR="00B06D7B">
        <w:rPr>
          <w:rFonts w:ascii="CordiaUPC" w:hAnsi="CordiaUPC" w:cs="CordiaUPC"/>
          <w:sz w:val="26"/>
          <w:szCs w:val="26"/>
          <w:lang w:val="en-US"/>
        </w:rPr>
        <w:t>1</w:t>
      </w:r>
      <w:r w:rsidR="00B06D7B" w:rsidRPr="002B0AAC">
        <w:rPr>
          <w:rFonts w:ascii="CordiaUPC" w:hAnsi="CordiaUPC" w:cs="CordiaUPC" w:hint="cs"/>
          <w:sz w:val="26"/>
          <w:szCs w:val="26"/>
          <w:lang w:val="en-US"/>
        </w:rPr>
        <w:t xml:space="preserve"> </w:t>
      </w:r>
      <w:r w:rsidR="00B06D7B">
        <w:rPr>
          <w:rFonts w:ascii="CordiaUPC" w:hAnsi="CordiaUPC" w:cs="CordiaUPC"/>
          <w:sz w:val="26"/>
          <w:szCs w:val="26"/>
          <w:lang w:val="en-US"/>
        </w:rPr>
        <w:t>March</w:t>
      </w:r>
      <w:r w:rsidR="00B06D7B" w:rsidRPr="00B12481">
        <w:rPr>
          <w:rFonts w:ascii="CordiaUPC" w:hAnsi="CordiaUPC" w:cs="CordiaUPC" w:hint="cs"/>
          <w:sz w:val="26"/>
          <w:szCs w:val="26"/>
        </w:rPr>
        <w:t xml:space="preserve"> </w:t>
      </w:r>
      <w:r w:rsidR="00B06D7B" w:rsidRPr="006A07D4">
        <w:rPr>
          <w:rFonts w:ascii="CordiaUPC" w:hAnsi="CordiaUPC" w:cs="CordiaUPC" w:hint="cs"/>
          <w:sz w:val="26"/>
          <w:szCs w:val="26"/>
        </w:rPr>
        <w:t>202</w:t>
      </w:r>
      <w:r w:rsidR="00B06D7B">
        <w:rPr>
          <w:rFonts w:ascii="CordiaUPC" w:hAnsi="CordiaUPC" w:cs="CordiaUPC"/>
          <w:sz w:val="26"/>
          <w:szCs w:val="26"/>
        </w:rPr>
        <w:t>1</w:t>
      </w:r>
      <w:r w:rsidRPr="00B06D7B">
        <w:rPr>
          <w:rFonts w:ascii="CordiaUPC" w:eastAsia="Times New Roman" w:hAnsi="CordiaUPC" w:cs="CordiaUPC" w:hint="cs"/>
          <w:sz w:val="26"/>
          <w:szCs w:val="26"/>
        </w:rPr>
        <w:t xml:space="preserve"> and 20</w:t>
      </w:r>
      <w:r w:rsidR="00B06D7B">
        <w:rPr>
          <w:rFonts w:ascii="CordiaUPC" w:eastAsia="Times New Roman" w:hAnsi="CordiaUPC" w:cs="CordiaUPC"/>
          <w:sz w:val="26"/>
          <w:szCs w:val="26"/>
        </w:rPr>
        <w:t>20</w:t>
      </w:r>
      <w:r w:rsidRPr="00B06D7B">
        <w:rPr>
          <w:rFonts w:ascii="CordiaUPC" w:eastAsia="Times New Roman" w:hAnsi="CordiaUPC" w:cs="CordiaUPC" w:hint="cs"/>
          <w:sz w:val="26"/>
          <w:szCs w:val="26"/>
        </w:rPr>
        <w:t xml:space="preserve"> with key management and other related parties were as follows:</w:t>
      </w:r>
    </w:p>
    <w:p w14:paraId="21F5D761" w14:textId="6855D695" w:rsidR="00B06D7B" w:rsidRDefault="00B06D7B" w:rsidP="00B06D7B">
      <w:pPr>
        <w:spacing w:line="240" w:lineRule="exact"/>
        <w:ind w:left="540"/>
        <w:jc w:val="both"/>
        <w:rPr>
          <w:rFonts w:ascii="CordiaUPC" w:eastAsia="Times New Roman" w:hAnsi="CordiaUPC" w:cs="CordiaUPC"/>
          <w:sz w:val="26"/>
          <w:szCs w:val="26"/>
          <w:lang w:bidi="th-TH"/>
        </w:rPr>
      </w:pPr>
    </w:p>
    <w:tbl>
      <w:tblPr>
        <w:tblW w:w="9482" w:type="dxa"/>
        <w:tblInd w:w="441" w:type="dxa"/>
        <w:tblLayout w:type="fixed"/>
        <w:tblCellMar>
          <w:left w:w="115" w:type="dxa"/>
          <w:right w:w="115" w:type="dxa"/>
        </w:tblCellMar>
        <w:tblLook w:val="0000" w:firstRow="0" w:lastRow="0" w:firstColumn="0" w:lastColumn="0" w:noHBand="0" w:noVBand="0"/>
      </w:tblPr>
      <w:tblGrid>
        <w:gridCol w:w="2820"/>
        <w:gridCol w:w="1134"/>
        <w:gridCol w:w="992"/>
        <w:gridCol w:w="1134"/>
        <w:gridCol w:w="1134"/>
        <w:gridCol w:w="992"/>
        <w:gridCol w:w="1276"/>
      </w:tblGrid>
      <w:tr w:rsidR="00FC734F" w:rsidRPr="00E44283" w14:paraId="2D373B99" w14:textId="77777777" w:rsidTr="00FC734F">
        <w:trPr>
          <w:tblHeader/>
        </w:trPr>
        <w:tc>
          <w:tcPr>
            <w:tcW w:w="2820" w:type="dxa"/>
            <w:tcBorders>
              <w:top w:val="nil"/>
              <w:left w:val="nil"/>
              <w:bottom w:val="nil"/>
              <w:right w:val="nil"/>
            </w:tcBorders>
            <w:vAlign w:val="bottom"/>
          </w:tcPr>
          <w:p w14:paraId="5A3A28BB" w14:textId="77777777" w:rsidR="00FC734F" w:rsidRPr="00E44283" w:rsidRDefault="00FC734F" w:rsidP="00FC734F">
            <w:pPr>
              <w:tabs>
                <w:tab w:val="center" w:pos="2302"/>
              </w:tabs>
              <w:spacing w:line="240" w:lineRule="exact"/>
              <w:ind w:left="176" w:hanging="176"/>
              <w:rPr>
                <w:rFonts w:ascii="CordiaUPC" w:hAnsi="CordiaUPC" w:cs="CordiaUPC"/>
                <w:sz w:val="26"/>
                <w:szCs w:val="26"/>
                <w:rtl/>
                <w:cs/>
              </w:rPr>
            </w:pPr>
            <w:bookmarkStart w:id="15" w:name="_Hlk70501853"/>
          </w:p>
        </w:tc>
        <w:tc>
          <w:tcPr>
            <w:tcW w:w="6662" w:type="dxa"/>
            <w:gridSpan w:val="6"/>
            <w:tcBorders>
              <w:top w:val="nil"/>
              <w:left w:val="nil"/>
              <w:bottom w:val="nil"/>
              <w:right w:val="nil"/>
            </w:tcBorders>
            <w:vAlign w:val="bottom"/>
          </w:tcPr>
          <w:p w14:paraId="043981DA" w14:textId="77777777" w:rsidR="00FC734F" w:rsidRPr="00E44283" w:rsidRDefault="00FC734F" w:rsidP="00FC734F">
            <w:pPr>
              <w:spacing w:line="240" w:lineRule="exact"/>
              <w:ind w:left="-37" w:right="-28"/>
              <w:jc w:val="center"/>
              <w:rPr>
                <w:rFonts w:ascii="CordiaUPC" w:hAnsi="CordiaUPC" w:cs="CordiaUPC"/>
                <w:b/>
                <w:bCs/>
                <w:sz w:val="26"/>
                <w:szCs w:val="26"/>
                <w:lang w:val="en-US"/>
              </w:rPr>
            </w:pPr>
            <w:r w:rsidRPr="00E44283">
              <w:rPr>
                <w:rFonts w:ascii="CordiaUPC" w:hAnsi="CordiaUPC" w:cs="CordiaUPC" w:hint="cs"/>
                <w:b/>
                <w:bCs/>
                <w:sz w:val="26"/>
                <w:szCs w:val="26"/>
                <w:lang w:val="en-US"/>
              </w:rPr>
              <w:t>Consolidated</w:t>
            </w:r>
          </w:p>
        </w:tc>
      </w:tr>
      <w:tr w:rsidR="00FC734F" w:rsidRPr="00E44283" w14:paraId="1A5775C2" w14:textId="77777777" w:rsidTr="00FC734F">
        <w:trPr>
          <w:tblHeader/>
        </w:trPr>
        <w:tc>
          <w:tcPr>
            <w:tcW w:w="2820" w:type="dxa"/>
            <w:tcBorders>
              <w:top w:val="nil"/>
              <w:left w:val="nil"/>
              <w:bottom w:val="nil"/>
              <w:right w:val="nil"/>
            </w:tcBorders>
            <w:vAlign w:val="bottom"/>
          </w:tcPr>
          <w:p w14:paraId="3AF62749" w14:textId="77777777" w:rsidR="00FC734F" w:rsidRPr="00E44283" w:rsidRDefault="00FC734F" w:rsidP="00FC734F">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104DF909" w14:textId="0877A7DE" w:rsidR="00FC734F" w:rsidRPr="005774C8" w:rsidRDefault="00FC734F" w:rsidP="00FC734F">
            <w:pPr>
              <w:spacing w:line="240" w:lineRule="exact"/>
              <w:ind w:left="-37" w:right="-28"/>
              <w:jc w:val="center"/>
              <w:rPr>
                <w:rFonts w:ascii="CordiaUPC" w:hAnsi="CordiaUPC" w:cs="CordiaUPC"/>
                <w:sz w:val="26"/>
                <w:szCs w:val="26"/>
              </w:rPr>
            </w:pPr>
            <w:r w:rsidRPr="005774C8">
              <w:rPr>
                <w:rFonts w:ascii="CordiaUPC" w:eastAsia="Times New Roman" w:hAnsi="CordiaUPC" w:cs="CordiaUPC" w:hint="cs"/>
                <w:sz w:val="26"/>
                <w:szCs w:val="26"/>
              </w:rPr>
              <w:t>Three-month period ended 31 March 202</w:t>
            </w:r>
            <w:r w:rsidRPr="005774C8">
              <w:rPr>
                <w:rFonts w:ascii="CordiaUPC" w:eastAsia="Times New Roman" w:hAnsi="CordiaUPC" w:cs="CordiaUPC"/>
                <w:sz w:val="26"/>
                <w:szCs w:val="26"/>
              </w:rPr>
              <w:t>1</w:t>
            </w:r>
          </w:p>
        </w:tc>
      </w:tr>
      <w:tr w:rsidR="00FC734F" w:rsidRPr="00E44283" w14:paraId="56E6C5C3" w14:textId="77777777" w:rsidTr="00FC734F">
        <w:trPr>
          <w:tblHeader/>
        </w:trPr>
        <w:tc>
          <w:tcPr>
            <w:tcW w:w="2820" w:type="dxa"/>
            <w:tcBorders>
              <w:top w:val="nil"/>
              <w:left w:val="nil"/>
              <w:bottom w:val="nil"/>
              <w:right w:val="nil"/>
            </w:tcBorders>
            <w:vAlign w:val="bottom"/>
          </w:tcPr>
          <w:p w14:paraId="284D62C1" w14:textId="77777777" w:rsidR="00FC734F" w:rsidRPr="00E44283" w:rsidRDefault="00FC734F" w:rsidP="00FC734F">
            <w:pPr>
              <w:tabs>
                <w:tab w:val="center" w:pos="2302"/>
              </w:tabs>
              <w:spacing w:line="24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3BD24055" w14:textId="77777777" w:rsidR="00FC734F" w:rsidRPr="00E44283" w:rsidRDefault="00FC734F" w:rsidP="00FC734F">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rPr>
              <w:t>Interest</w:t>
            </w:r>
            <w:r w:rsidRPr="00E44283">
              <w:rPr>
                <w:rFonts w:ascii="CordiaUPC" w:hAnsi="CordiaUPC" w:cs="CordiaUPC" w:hint="cs"/>
                <w:sz w:val="26"/>
                <w:szCs w:val="26"/>
                <w:lang w:val="en-US"/>
              </w:rPr>
              <w:t xml:space="preserve">            income</w:t>
            </w:r>
          </w:p>
        </w:tc>
        <w:tc>
          <w:tcPr>
            <w:tcW w:w="992" w:type="dxa"/>
            <w:tcBorders>
              <w:top w:val="nil"/>
              <w:left w:val="nil"/>
              <w:bottom w:val="nil"/>
              <w:right w:val="nil"/>
            </w:tcBorders>
            <w:vAlign w:val="bottom"/>
          </w:tcPr>
          <w:p w14:paraId="0BFADBE4" w14:textId="77777777" w:rsidR="00FC734F" w:rsidRPr="00E44283" w:rsidRDefault="00FC734F" w:rsidP="00FC734F">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Interest expenses</w:t>
            </w:r>
          </w:p>
        </w:tc>
        <w:tc>
          <w:tcPr>
            <w:tcW w:w="1134" w:type="dxa"/>
            <w:tcBorders>
              <w:top w:val="nil"/>
              <w:left w:val="nil"/>
              <w:bottom w:val="nil"/>
              <w:right w:val="nil"/>
            </w:tcBorders>
            <w:vAlign w:val="bottom"/>
          </w:tcPr>
          <w:p w14:paraId="31D27998" w14:textId="77777777" w:rsidR="00FC734F" w:rsidRPr="00E44283" w:rsidRDefault="00FC734F" w:rsidP="00FC734F">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income</w:t>
            </w:r>
          </w:p>
        </w:tc>
        <w:tc>
          <w:tcPr>
            <w:tcW w:w="1134" w:type="dxa"/>
            <w:tcBorders>
              <w:top w:val="nil"/>
              <w:left w:val="nil"/>
              <w:bottom w:val="nil"/>
              <w:right w:val="nil"/>
            </w:tcBorders>
            <w:vAlign w:val="bottom"/>
          </w:tcPr>
          <w:p w14:paraId="728F85CC" w14:textId="77777777" w:rsidR="00FC734F" w:rsidRPr="00E44283" w:rsidRDefault="00FC734F" w:rsidP="00FC734F">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expenses</w:t>
            </w:r>
          </w:p>
        </w:tc>
        <w:tc>
          <w:tcPr>
            <w:tcW w:w="992" w:type="dxa"/>
            <w:tcBorders>
              <w:top w:val="nil"/>
              <w:left w:val="nil"/>
              <w:bottom w:val="nil"/>
              <w:right w:val="nil"/>
            </w:tcBorders>
            <w:vAlign w:val="bottom"/>
          </w:tcPr>
          <w:p w14:paraId="070CCB30" w14:textId="77777777" w:rsidR="00FC734F" w:rsidRPr="00E44283" w:rsidRDefault="00FC734F" w:rsidP="00FC734F">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Other operating income</w:t>
            </w:r>
          </w:p>
        </w:tc>
        <w:tc>
          <w:tcPr>
            <w:tcW w:w="1276" w:type="dxa"/>
            <w:tcBorders>
              <w:top w:val="nil"/>
              <w:left w:val="nil"/>
              <w:bottom w:val="nil"/>
              <w:right w:val="nil"/>
            </w:tcBorders>
            <w:vAlign w:val="bottom"/>
          </w:tcPr>
          <w:p w14:paraId="10DBAF75" w14:textId="77777777" w:rsidR="00FC734F" w:rsidRPr="00E44283" w:rsidRDefault="00FC734F" w:rsidP="00FC734F">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 xml:space="preserve">Other operating expenses </w:t>
            </w:r>
          </w:p>
        </w:tc>
      </w:tr>
      <w:tr w:rsidR="00FC734F" w:rsidRPr="00E44283" w14:paraId="2199D5B7" w14:textId="77777777" w:rsidTr="00FC734F">
        <w:trPr>
          <w:tblHeader/>
        </w:trPr>
        <w:tc>
          <w:tcPr>
            <w:tcW w:w="2820" w:type="dxa"/>
            <w:tcBorders>
              <w:top w:val="nil"/>
              <w:left w:val="nil"/>
              <w:bottom w:val="nil"/>
              <w:right w:val="nil"/>
            </w:tcBorders>
            <w:vAlign w:val="bottom"/>
          </w:tcPr>
          <w:p w14:paraId="6E3DB4C3" w14:textId="77777777" w:rsidR="00FC734F" w:rsidRPr="00E44283" w:rsidRDefault="00FC734F" w:rsidP="00FC734F">
            <w:pPr>
              <w:tabs>
                <w:tab w:val="left" w:pos="470"/>
              </w:tabs>
              <w:spacing w:line="240" w:lineRule="exact"/>
              <w:ind w:left="470" w:hanging="160"/>
              <w:rPr>
                <w:rFonts w:ascii="CordiaUPC" w:hAnsi="CordiaUPC" w:cs="CordiaUPC"/>
                <w:sz w:val="26"/>
                <w:szCs w:val="26"/>
                <w:lang w:val="en-US"/>
              </w:rPr>
            </w:pPr>
          </w:p>
        </w:tc>
        <w:tc>
          <w:tcPr>
            <w:tcW w:w="6662" w:type="dxa"/>
            <w:gridSpan w:val="6"/>
            <w:tcBorders>
              <w:top w:val="nil"/>
              <w:left w:val="nil"/>
              <w:bottom w:val="nil"/>
              <w:right w:val="nil"/>
            </w:tcBorders>
            <w:vAlign w:val="bottom"/>
          </w:tcPr>
          <w:p w14:paraId="504C7E65" w14:textId="77777777" w:rsidR="00FC734F" w:rsidRPr="00E44283" w:rsidRDefault="00FC734F" w:rsidP="00FC734F">
            <w:pPr>
              <w:tabs>
                <w:tab w:val="decimal" w:pos="611"/>
              </w:tabs>
              <w:spacing w:line="240" w:lineRule="exact"/>
              <w:ind w:left="-108"/>
              <w:jc w:val="center"/>
              <w:rPr>
                <w:rFonts w:ascii="CordiaUPC" w:hAnsi="CordiaUPC" w:cs="CordiaUPC"/>
                <w:i/>
                <w:iCs/>
                <w:sz w:val="26"/>
                <w:szCs w:val="26"/>
                <w:lang w:val="en-US"/>
              </w:rPr>
            </w:pPr>
            <w:r w:rsidRPr="00E44283">
              <w:rPr>
                <w:rFonts w:ascii="CordiaUPC" w:hAnsi="CordiaUPC" w:cs="CordiaUPC" w:hint="cs"/>
                <w:i/>
                <w:iCs/>
                <w:sz w:val="26"/>
                <w:szCs w:val="26"/>
                <w:lang w:val="en-US"/>
              </w:rPr>
              <w:t>(in million Baht)</w:t>
            </w:r>
          </w:p>
        </w:tc>
      </w:tr>
      <w:tr w:rsidR="00FC734F" w:rsidRPr="00E44283" w14:paraId="420EA833" w14:textId="77777777" w:rsidTr="00FC734F">
        <w:tc>
          <w:tcPr>
            <w:tcW w:w="2820" w:type="dxa"/>
            <w:tcBorders>
              <w:top w:val="nil"/>
              <w:left w:val="nil"/>
              <w:bottom w:val="nil"/>
              <w:right w:val="nil"/>
            </w:tcBorders>
            <w:vAlign w:val="bottom"/>
          </w:tcPr>
          <w:p w14:paraId="25A88BF9" w14:textId="77777777" w:rsidR="00FC734F" w:rsidRPr="00E44283" w:rsidRDefault="00FC734F" w:rsidP="00854F94">
            <w:pPr>
              <w:pStyle w:val="ListParagraph"/>
              <w:numPr>
                <w:ilvl w:val="0"/>
                <w:numId w:val="33"/>
              </w:numPr>
              <w:tabs>
                <w:tab w:val="left" w:pos="252"/>
              </w:tabs>
              <w:spacing w:line="240" w:lineRule="exact"/>
              <w:rPr>
                <w:rFonts w:ascii="CordiaUPC" w:hAnsi="CordiaUPC" w:cs="CordiaUPC"/>
                <w:sz w:val="26"/>
                <w:szCs w:val="26"/>
              </w:rPr>
            </w:pPr>
            <w:r w:rsidRPr="00E44283">
              <w:rPr>
                <w:rFonts w:ascii="CordiaUPC" w:hAnsi="CordiaUPC" w:cs="CordiaUPC" w:hint="cs"/>
                <w:sz w:val="26"/>
                <w:szCs w:val="26"/>
                <w:lang w:val="en-US"/>
              </w:rPr>
              <w:t xml:space="preserve">Major shareholders </w:t>
            </w:r>
          </w:p>
        </w:tc>
        <w:tc>
          <w:tcPr>
            <w:tcW w:w="1134" w:type="dxa"/>
            <w:tcBorders>
              <w:top w:val="nil"/>
              <w:left w:val="nil"/>
              <w:bottom w:val="nil"/>
              <w:right w:val="nil"/>
            </w:tcBorders>
            <w:vAlign w:val="bottom"/>
          </w:tcPr>
          <w:p w14:paraId="4E0E95AA" w14:textId="20B8ACA1" w:rsidR="00FC734F" w:rsidRPr="00E44283" w:rsidRDefault="00FC734F" w:rsidP="00FC734F">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41</w:t>
            </w:r>
          </w:p>
        </w:tc>
        <w:tc>
          <w:tcPr>
            <w:tcW w:w="992" w:type="dxa"/>
            <w:tcBorders>
              <w:top w:val="nil"/>
              <w:left w:val="nil"/>
              <w:bottom w:val="nil"/>
              <w:right w:val="nil"/>
            </w:tcBorders>
            <w:vAlign w:val="bottom"/>
          </w:tcPr>
          <w:p w14:paraId="20907C2B" w14:textId="28D113E3" w:rsidR="00FC734F" w:rsidRPr="00E44283" w:rsidRDefault="008A407B" w:rsidP="00FC734F">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5</w:t>
            </w:r>
          </w:p>
        </w:tc>
        <w:tc>
          <w:tcPr>
            <w:tcW w:w="1134" w:type="dxa"/>
            <w:tcBorders>
              <w:top w:val="nil"/>
              <w:left w:val="nil"/>
              <w:bottom w:val="nil"/>
              <w:right w:val="nil"/>
            </w:tcBorders>
            <w:vAlign w:val="bottom"/>
          </w:tcPr>
          <w:p w14:paraId="61F83631" w14:textId="4D88C9C0" w:rsidR="00FC734F" w:rsidRPr="00E44283" w:rsidRDefault="00FC734F" w:rsidP="00FC734F">
            <w:pPr>
              <w:tabs>
                <w:tab w:val="decimal" w:pos="668"/>
              </w:tabs>
              <w:spacing w:line="240" w:lineRule="exact"/>
              <w:ind w:left="77"/>
              <w:rPr>
                <w:rFonts w:ascii="CordiaUPC" w:hAnsi="CordiaUPC" w:cs="CordiaUPC"/>
                <w:sz w:val="26"/>
                <w:szCs w:val="26"/>
                <w:rtl/>
                <w:cs/>
                <w:lang w:val="en-US"/>
              </w:rPr>
            </w:pPr>
            <w:r>
              <w:rPr>
                <w:rFonts w:ascii="CordiaUPC" w:hAnsi="CordiaUPC" w:cs="CordiaUPC"/>
                <w:sz w:val="26"/>
                <w:szCs w:val="26"/>
                <w:lang w:val="en-US"/>
              </w:rPr>
              <w:t>-</w:t>
            </w:r>
          </w:p>
        </w:tc>
        <w:tc>
          <w:tcPr>
            <w:tcW w:w="1134" w:type="dxa"/>
            <w:tcBorders>
              <w:top w:val="nil"/>
              <w:left w:val="nil"/>
              <w:bottom w:val="nil"/>
              <w:right w:val="nil"/>
            </w:tcBorders>
            <w:vAlign w:val="bottom"/>
          </w:tcPr>
          <w:p w14:paraId="0A43D4F7" w14:textId="13B0B8E6" w:rsidR="00FC734F" w:rsidRPr="00E44283" w:rsidRDefault="00FC734F" w:rsidP="00FC734F">
            <w:pPr>
              <w:tabs>
                <w:tab w:val="decimal" w:pos="663"/>
              </w:tabs>
              <w:spacing w:line="240" w:lineRule="exact"/>
              <w:rPr>
                <w:rFonts w:ascii="CordiaUPC" w:hAnsi="CordiaUPC" w:cs="CordiaUPC"/>
                <w:sz w:val="26"/>
                <w:szCs w:val="26"/>
                <w:cs/>
                <w:lang w:val="en-US"/>
              </w:rPr>
            </w:pPr>
            <w:r>
              <w:rPr>
                <w:rFonts w:ascii="CordiaUPC" w:hAnsi="CordiaUPC" w:cs="CordiaUPC"/>
                <w:sz w:val="26"/>
                <w:szCs w:val="26"/>
                <w:lang w:val="en-US"/>
              </w:rPr>
              <w:t>-</w:t>
            </w:r>
          </w:p>
        </w:tc>
        <w:tc>
          <w:tcPr>
            <w:tcW w:w="992" w:type="dxa"/>
            <w:tcBorders>
              <w:top w:val="nil"/>
              <w:left w:val="nil"/>
              <w:bottom w:val="nil"/>
              <w:right w:val="nil"/>
            </w:tcBorders>
            <w:vAlign w:val="bottom"/>
          </w:tcPr>
          <w:p w14:paraId="674DAF11" w14:textId="7DB2037A" w:rsidR="00FC734F" w:rsidRPr="00E44283" w:rsidRDefault="00FC734F" w:rsidP="00FC734F">
            <w:pPr>
              <w:tabs>
                <w:tab w:val="decimal" w:pos="680"/>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1276" w:type="dxa"/>
            <w:tcBorders>
              <w:top w:val="nil"/>
              <w:left w:val="nil"/>
              <w:bottom w:val="nil"/>
              <w:right w:val="nil"/>
            </w:tcBorders>
            <w:vAlign w:val="bottom"/>
          </w:tcPr>
          <w:p w14:paraId="2A4206E1" w14:textId="0302A564" w:rsidR="00FC734F" w:rsidRPr="00E44283" w:rsidRDefault="008A407B" w:rsidP="00FC734F">
            <w:pPr>
              <w:tabs>
                <w:tab w:val="decimal" w:pos="697"/>
              </w:tabs>
              <w:spacing w:line="240" w:lineRule="exact"/>
              <w:rPr>
                <w:rFonts w:ascii="CordiaUPC" w:hAnsi="CordiaUPC" w:cs="CordiaUPC"/>
                <w:sz w:val="26"/>
                <w:szCs w:val="26"/>
                <w:lang w:val="en-US" w:bidi="th-TH"/>
              </w:rPr>
            </w:pPr>
            <w:r>
              <w:rPr>
                <w:rFonts w:ascii="CordiaUPC" w:hAnsi="CordiaUPC" w:cs="CordiaUPC"/>
                <w:sz w:val="26"/>
                <w:szCs w:val="26"/>
                <w:lang w:val="en-US" w:bidi="th-TH"/>
              </w:rPr>
              <w:t>3</w:t>
            </w:r>
          </w:p>
        </w:tc>
      </w:tr>
      <w:tr w:rsidR="002B1F0B" w:rsidRPr="00E44283" w14:paraId="437E5FC8" w14:textId="77777777" w:rsidTr="00FC734F">
        <w:tc>
          <w:tcPr>
            <w:tcW w:w="2820" w:type="dxa"/>
            <w:tcBorders>
              <w:top w:val="nil"/>
              <w:left w:val="nil"/>
              <w:bottom w:val="nil"/>
              <w:right w:val="nil"/>
            </w:tcBorders>
            <w:vAlign w:val="bottom"/>
          </w:tcPr>
          <w:p w14:paraId="47578AC9" w14:textId="77777777" w:rsidR="002B1F0B" w:rsidRPr="00E44283" w:rsidRDefault="002B1F0B" w:rsidP="002B1F0B">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2.</w:t>
            </w:r>
            <w:r w:rsidRPr="00E44283">
              <w:rPr>
                <w:rFonts w:ascii="CordiaUPC" w:hAnsi="CordiaUPC" w:cs="CordiaUPC" w:hint="cs"/>
                <w:sz w:val="26"/>
                <w:szCs w:val="26"/>
                <w:lang w:val="en-US"/>
              </w:rPr>
              <w:tab/>
              <w:t xml:space="preserve">Subsidiaries </w:t>
            </w:r>
          </w:p>
        </w:tc>
        <w:tc>
          <w:tcPr>
            <w:tcW w:w="1134" w:type="dxa"/>
            <w:tcBorders>
              <w:top w:val="nil"/>
              <w:left w:val="nil"/>
              <w:bottom w:val="nil"/>
              <w:right w:val="nil"/>
            </w:tcBorders>
            <w:vAlign w:val="bottom"/>
          </w:tcPr>
          <w:p w14:paraId="04742E32" w14:textId="0B35BC31" w:rsidR="002B1F0B" w:rsidRPr="00E44283" w:rsidRDefault="002B1F0B" w:rsidP="002B1F0B">
            <w:pPr>
              <w:tabs>
                <w:tab w:val="decimal" w:pos="668"/>
              </w:tabs>
              <w:spacing w:line="240" w:lineRule="exact"/>
              <w:rPr>
                <w:rFonts w:ascii="CordiaUPC" w:hAnsi="CordiaUPC" w:cs="CordiaUPC"/>
                <w:sz w:val="26"/>
                <w:szCs w:val="26"/>
                <w:cs/>
                <w:lang w:val="en-US"/>
              </w:rPr>
            </w:pPr>
            <w:r w:rsidRPr="003830C7">
              <w:rPr>
                <w:rFonts w:ascii="CordiaUPC" w:hAnsi="CordiaUPC" w:cs="CordiaUPC"/>
                <w:sz w:val="26"/>
                <w:szCs w:val="26"/>
              </w:rPr>
              <w:t>-</w:t>
            </w:r>
          </w:p>
        </w:tc>
        <w:tc>
          <w:tcPr>
            <w:tcW w:w="992" w:type="dxa"/>
            <w:tcBorders>
              <w:top w:val="nil"/>
              <w:left w:val="nil"/>
              <w:bottom w:val="nil"/>
              <w:right w:val="nil"/>
            </w:tcBorders>
            <w:vAlign w:val="bottom"/>
          </w:tcPr>
          <w:p w14:paraId="781CDA39" w14:textId="0DD7C16B" w:rsidR="002B1F0B" w:rsidRPr="00E44283" w:rsidRDefault="002B1F0B" w:rsidP="002B1F0B">
            <w:pPr>
              <w:tabs>
                <w:tab w:val="decimal" w:pos="668"/>
              </w:tabs>
              <w:spacing w:line="240" w:lineRule="exact"/>
              <w:rPr>
                <w:rFonts w:ascii="CordiaUPC" w:hAnsi="CordiaUPC" w:cs="CordiaUPC"/>
                <w:sz w:val="26"/>
                <w:szCs w:val="26"/>
                <w:rtl/>
                <w:cs/>
                <w:lang w:val="en-US"/>
              </w:rPr>
            </w:pPr>
            <w:r w:rsidRPr="003830C7">
              <w:rPr>
                <w:rFonts w:ascii="CordiaUPC" w:hAnsi="CordiaUPC" w:cs="CordiaUPC"/>
                <w:sz w:val="26"/>
                <w:szCs w:val="26"/>
              </w:rPr>
              <w:t>-</w:t>
            </w:r>
          </w:p>
        </w:tc>
        <w:tc>
          <w:tcPr>
            <w:tcW w:w="1134" w:type="dxa"/>
            <w:tcBorders>
              <w:top w:val="nil"/>
              <w:left w:val="nil"/>
              <w:bottom w:val="nil"/>
              <w:right w:val="nil"/>
            </w:tcBorders>
            <w:vAlign w:val="bottom"/>
          </w:tcPr>
          <w:p w14:paraId="05ECC767" w14:textId="27816477" w:rsidR="002B1F0B" w:rsidRPr="00E44283" w:rsidRDefault="002B1F0B" w:rsidP="002B1F0B">
            <w:pPr>
              <w:tabs>
                <w:tab w:val="decimal" w:pos="668"/>
              </w:tabs>
              <w:spacing w:line="240" w:lineRule="exact"/>
              <w:rPr>
                <w:rFonts w:ascii="CordiaUPC" w:hAnsi="CordiaUPC" w:cs="CordiaUPC"/>
                <w:sz w:val="26"/>
                <w:szCs w:val="26"/>
                <w:rtl/>
                <w:cs/>
                <w:lang w:val="en-US"/>
              </w:rPr>
            </w:pPr>
            <w:r w:rsidRPr="003830C7">
              <w:rPr>
                <w:rFonts w:ascii="CordiaUPC" w:hAnsi="CordiaUPC" w:cs="CordiaUPC"/>
                <w:sz w:val="26"/>
                <w:szCs w:val="26"/>
              </w:rPr>
              <w:t>-</w:t>
            </w:r>
          </w:p>
        </w:tc>
        <w:tc>
          <w:tcPr>
            <w:tcW w:w="1134" w:type="dxa"/>
            <w:tcBorders>
              <w:top w:val="nil"/>
              <w:left w:val="nil"/>
              <w:bottom w:val="nil"/>
              <w:right w:val="nil"/>
            </w:tcBorders>
            <w:vAlign w:val="bottom"/>
          </w:tcPr>
          <w:p w14:paraId="67AA7649" w14:textId="29F7F9B5" w:rsidR="002B1F0B" w:rsidRPr="00E44283" w:rsidRDefault="002B1F0B" w:rsidP="002B1F0B">
            <w:pPr>
              <w:tabs>
                <w:tab w:val="decimal" w:pos="668"/>
              </w:tabs>
              <w:spacing w:line="240" w:lineRule="exact"/>
              <w:rPr>
                <w:rFonts w:ascii="CordiaUPC" w:hAnsi="CordiaUPC" w:cs="CordiaUPC"/>
                <w:sz w:val="26"/>
                <w:szCs w:val="26"/>
                <w:rtl/>
                <w:cs/>
                <w:lang w:val="en-US"/>
              </w:rPr>
            </w:pPr>
            <w:r w:rsidRPr="003830C7">
              <w:rPr>
                <w:rFonts w:ascii="CordiaUPC" w:hAnsi="CordiaUPC" w:cs="CordiaUPC"/>
                <w:sz w:val="26"/>
                <w:szCs w:val="26"/>
              </w:rPr>
              <w:t>-</w:t>
            </w:r>
          </w:p>
        </w:tc>
        <w:tc>
          <w:tcPr>
            <w:tcW w:w="992" w:type="dxa"/>
            <w:tcBorders>
              <w:top w:val="nil"/>
              <w:left w:val="nil"/>
              <w:bottom w:val="nil"/>
              <w:right w:val="nil"/>
            </w:tcBorders>
            <w:vAlign w:val="bottom"/>
          </w:tcPr>
          <w:p w14:paraId="1188AD62" w14:textId="29334B61" w:rsidR="002B1F0B" w:rsidRPr="00E44283" w:rsidRDefault="002B1F0B" w:rsidP="002B1F0B">
            <w:pPr>
              <w:tabs>
                <w:tab w:val="decimal" w:pos="668"/>
              </w:tabs>
              <w:spacing w:line="240" w:lineRule="exact"/>
              <w:rPr>
                <w:rFonts w:ascii="CordiaUPC" w:hAnsi="CordiaUPC" w:cs="CordiaUPC"/>
                <w:sz w:val="26"/>
                <w:szCs w:val="26"/>
                <w:rtl/>
                <w:cs/>
                <w:lang w:val="en-US"/>
              </w:rPr>
            </w:pPr>
            <w:r w:rsidRPr="003830C7">
              <w:rPr>
                <w:rFonts w:ascii="CordiaUPC" w:hAnsi="CordiaUPC" w:cs="CordiaUPC"/>
                <w:sz w:val="26"/>
                <w:szCs w:val="26"/>
              </w:rPr>
              <w:t>-</w:t>
            </w:r>
          </w:p>
        </w:tc>
        <w:tc>
          <w:tcPr>
            <w:tcW w:w="1276" w:type="dxa"/>
            <w:tcBorders>
              <w:top w:val="nil"/>
              <w:left w:val="nil"/>
              <w:bottom w:val="nil"/>
              <w:right w:val="nil"/>
            </w:tcBorders>
            <w:vAlign w:val="bottom"/>
          </w:tcPr>
          <w:p w14:paraId="43703A6E" w14:textId="2FDF8BAD" w:rsidR="002B1F0B" w:rsidRPr="00E44283" w:rsidRDefault="002B1F0B" w:rsidP="002B1F0B">
            <w:pPr>
              <w:tabs>
                <w:tab w:val="decimal" w:pos="697"/>
              </w:tabs>
              <w:spacing w:line="240" w:lineRule="exact"/>
              <w:rPr>
                <w:rFonts w:ascii="CordiaUPC" w:hAnsi="CordiaUPC" w:cs="CordiaUPC"/>
                <w:sz w:val="26"/>
                <w:szCs w:val="26"/>
                <w:rtl/>
                <w:cs/>
                <w:lang w:val="en-US"/>
              </w:rPr>
            </w:pPr>
            <w:r w:rsidRPr="003830C7">
              <w:rPr>
                <w:rFonts w:ascii="CordiaUPC" w:hAnsi="CordiaUPC" w:cs="CordiaUPC"/>
                <w:sz w:val="26"/>
                <w:szCs w:val="26"/>
              </w:rPr>
              <w:t>-</w:t>
            </w:r>
          </w:p>
        </w:tc>
      </w:tr>
      <w:tr w:rsidR="002B1F0B" w:rsidRPr="00E44283" w14:paraId="3714263C" w14:textId="77777777" w:rsidTr="00FC734F">
        <w:tc>
          <w:tcPr>
            <w:tcW w:w="2820" w:type="dxa"/>
            <w:tcBorders>
              <w:top w:val="nil"/>
              <w:left w:val="nil"/>
              <w:bottom w:val="nil"/>
              <w:right w:val="nil"/>
            </w:tcBorders>
            <w:vAlign w:val="bottom"/>
          </w:tcPr>
          <w:p w14:paraId="622D62FB" w14:textId="77777777" w:rsidR="002B1F0B" w:rsidRPr="00E44283" w:rsidRDefault="002B1F0B" w:rsidP="002B1F0B">
            <w:pPr>
              <w:tabs>
                <w:tab w:val="left" w:pos="252"/>
              </w:tabs>
              <w:spacing w:line="240" w:lineRule="exact"/>
              <w:ind w:right="-18"/>
              <w:rPr>
                <w:rFonts w:ascii="CordiaUPC" w:hAnsi="CordiaUPC" w:cs="CordiaUPC"/>
                <w:sz w:val="26"/>
                <w:szCs w:val="26"/>
                <w:rtl/>
                <w:cs/>
              </w:rPr>
            </w:pPr>
            <w:r w:rsidRPr="00E44283">
              <w:rPr>
                <w:rFonts w:ascii="CordiaUPC" w:hAnsi="CordiaUPC" w:cs="CordiaUPC" w:hint="cs"/>
                <w:spacing w:val="-6"/>
                <w:sz w:val="26"/>
                <w:szCs w:val="26"/>
                <w:lang w:val="en-US" w:bidi="th-TH"/>
              </w:rPr>
              <w:t>3</w:t>
            </w:r>
            <w:r w:rsidRPr="00E44283">
              <w:rPr>
                <w:rFonts w:ascii="CordiaUPC" w:hAnsi="CordiaUPC" w:cs="CordiaUPC" w:hint="cs"/>
                <w:spacing w:val="-6"/>
                <w:sz w:val="26"/>
                <w:szCs w:val="26"/>
                <w:lang w:val="en-US"/>
              </w:rPr>
              <w:t>.</w:t>
            </w:r>
            <w:r w:rsidRPr="00E44283">
              <w:rPr>
                <w:rFonts w:ascii="CordiaUPC" w:hAnsi="CordiaUPC" w:cs="CordiaUPC" w:hint="cs"/>
                <w:spacing w:val="-6"/>
                <w:sz w:val="26"/>
                <w:szCs w:val="26"/>
                <w:lang w:val="en-US"/>
              </w:rPr>
              <w:tab/>
              <w:t>Associate</w:t>
            </w:r>
          </w:p>
        </w:tc>
        <w:tc>
          <w:tcPr>
            <w:tcW w:w="1134" w:type="dxa"/>
            <w:tcBorders>
              <w:top w:val="nil"/>
              <w:left w:val="nil"/>
              <w:bottom w:val="nil"/>
              <w:right w:val="nil"/>
            </w:tcBorders>
            <w:vAlign w:val="bottom"/>
          </w:tcPr>
          <w:p w14:paraId="023B2389" w14:textId="2DFE319B" w:rsidR="002B1F0B" w:rsidRPr="00E44283" w:rsidRDefault="002B1F0B" w:rsidP="002B1F0B">
            <w:pPr>
              <w:tabs>
                <w:tab w:val="decimal" w:pos="668"/>
              </w:tabs>
              <w:spacing w:line="240" w:lineRule="exact"/>
              <w:rPr>
                <w:rFonts w:ascii="CordiaUPC" w:hAnsi="CordiaUPC" w:cs="CordiaUPC"/>
                <w:sz w:val="26"/>
                <w:szCs w:val="26"/>
                <w:lang w:val="en-US" w:bidi="th-TH"/>
              </w:rPr>
            </w:pPr>
            <w:r w:rsidRPr="003830C7">
              <w:rPr>
                <w:rFonts w:ascii="CordiaUPC" w:hAnsi="CordiaUPC" w:cs="CordiaUPC"/>
                <w:sz w:val="26"/>
                <w:szCs w:val="26"/>
              </w:rPr>
              <w:t>-</w:t>
            </w:r>
          </w:p>
        </w:tc>
        <w:tc>
          <w:tcPr>
            <w:tcW w:w="992" w:type="dxa"/>
            <w:tcBorders>
              <w:top w:val="nil"/>
              <w:left w:val="nil"/>
              <w:bottom w:val="nil"/>
              <w:right w:val="nil"/>
            </w:tcBorders>
            <w:vAlign w:val="bottom"/>
          </w:tcPr>
          <w:p w14:paraId="31CEE4E9" w14:textId="2923D860" w:rsidR="002B1F0B" w:rsidRPr="00E44283" w:rsidRDefault="002B1F0B" w:rsidP="002B1F0B">
            <w:pPr>
              <w:tabs>
                <w:tab w:val="decimal" w:pos="668"/>
              </w:tabs>
              <w:spacing w:line="240" w:lineRule="exact"/>
              <w:rPr>
                <w:rFonts w:ascii="CordiaUPC" w:hAnsi="CordiaUPC" w:cs="CordiaUPC"/>
                <w:sz w:val="26"/>
                <w:szCs w:val="26"/>
                <w:lang w:val="en-US" w:bidi="th-TH"/>
              </w:rPr>
            </w:pPr>
            <w:r w:rsidRPr="003830C7">
              <w:rPr>
                <w:rFonts w:ascii="CordiaUPC" w:hAnsi="CordiaUPC" w:cs="CordiaUPC"/>
                <w:sz w:val="26"/>
                <w:szCs w:val="26"/>
              </w:rPr>
              <w:t>-</w:t>
            </w:r>
          </w:p>
        </w:tc>
        <w:tc>
          <w:tcPr>
            <w:tcW w:w="1134" w:type="dxa"/>
            <w:tcBorders>
              <w:top w:val="nil"/>
              <w:left w:val="nil"/>
              <w:bottom w:val="nil"/>
              <w:right w:val="nil"/>
            </w:tcBorders>
            <w:vAlign w:val="bottom"/>
          </w:tcPr>
          <w:p w14:paraId="69308394" w14:textId="0BC1E546" w:rsidR="002B1F0B" w:rsidRPr="00E44283" w:rsidRDefault="002B1F0B" w:rsidP="002B1F0B">
            <w:pPr>
              <w:tabs>
                <w:tab w:val="decimal" w:pos="668"/>
              </w:tabs>
              <w:spacing w:line="240" w:lineRule="exact"/>
              <w:rPr>
                <w:rFonts w:ascii="CordiaUPC" w:hAnsi="CordiaUPC" w:cs="CordiaUPC"/>
                <w:sz w:val="26"/>
                <w:szCs w:val="26"/>
                <w:rtl/>
                <w:cs/>
                <w:lang w:val="en-US"/>
              </w:rPr>
            </w:pPr>
            <w:r w:rsidRPr="003830C7">
              <w:rPr>
                <w:rFonts w:ascii="CordiaUPC" w:hAnsi="CordiaUPC" w:cs="CordiaUPC"/>
                <w:sz w:val="26"/>
                <w:szCs w:val="26"/>
              </w:rPr>
              <w:t>801</w:t>
            </w:r>
          </w:p>
        </w:tc>
        <w:tc>
          <w:tcPr>
            <w:tcW w:w="1134" w:type="dxa"/>
            <w:tcBorders>
              <w:top w:val="nil"/>
              <w:left w:val="nil"/>
              <w:bottom w:val="nil"/>
              <w:right w:val="nil"/>
            </w:tcBorders>
            <w:vAlign w:val="bottom"/>
          </w:tcPr>
          <w:p w14:paraId="0534B9CF" w14:textId="2885595E" w:rsidR="002B1F0B" w:rsidRPr="00E44283" w:rsidRDefault="002B1F0B" w:rsidP="002B1F0B">
            <w:pPr>
              <w:tabs>
                <w:tab w:val="decimal" w:pos="668"/>
              </w:tabs>
              <w:spacing w:line="240" w:lineRule="exact"/>
              <w:rPr>
                <w:rFonts w:ascii="CordiaUPC" w:hAnsi="CordiaUPC" w:cs="CordiaUPC"/>
                <w:sz w:val="26"/>
                <w:szCs w:val="26"/>
                <w:rtl/>
                <w:cs/>
                <w:lang w:val="en-US"/>
              </w:rPr>
            </w:pPr>
            <w:r w:rsidRPr="003830C7">
              <w:rPr>
                <w:rFonts w:ascii="CordiaUPC" w:hAnsi="CordiaUPC" w:cs="CordiaUPC"/>
                <w:sz w:val="26"/>
                <w:szCs w:val="26"/>
              </w:rPr>
              <w:t>-</w:t>
            </w:r>
          </w:p>
        </w:tc>
        <w:tc>
          <w:tcPr>
            <w:tcW w:w="992" w:type="dxa"/>
            <w:tcBorders>
              <w:top w:val="nil"/>
              <w:left w:val="nil"/>
              <w:bottom w:val="nil"/>
              <w:right w:val="nil"/>
            </w:tcBorders>
            <w:vAlign w:val="bottom"/>
          </w:tcPr>
          <w:p w14:paraId="52C8E309" w14:textId="1EC221B3" w:rsidR="002B1F0B" w:rsidRPr="00E44283" w:rsidRDefault="002B1F0B" w:rsidP="002B1F0B">
            <w:pPr>
              <w:tabs>
                <w:tab w:val="decimal" w:pos="668"/>
              </w:tabs>
              <w:spacing w:line="240" w:lineRule="exact"/>
              <w:rPr>
                <w:rFonts w:ascii="CordiaUPC" w:hAnsi="CordiaUPC" w:cs="CordiaUPC"/>
                <w:sz w:val="26"/>
                <w:szCs w:val="26"/>
                <w:rtl/>
                <w:cs/>
                <w:lang w:val="en-US"/>
              </w:rPr>
            </w:pPr>
            <w:r w:rsidRPr="003830C7">
              <w:rPr>
                <w:rFonts w:ascii="CordiaUPC" w:hAnsi="CordiaUPC" w:cs="CordiaUPC"/>
                <w:sz w:val="26"/>
                <w:szCs w:val="26"/>
              </w:rPr>
              <w:t>3</w:t>
            </w:r>
          </w:p>
        </w:tc>
        <w:tc>
          <w:tcPr>
            <w:tcW w:w="1276" w:type="dxa"/>
            <w:tcBorders>
              <w:top w:val="nil"/>
              <w:left w:val="nil"/>
              <w:bottom w:val="nil"/>
              <w:right w:val="nil"/>
            </w:tcBorders>
            <w:vAlign w:val="bottom"/>
          </w:tcPr>
          <w:p w14:paraId="7FBAA9E1" w14:textId="18938C7F" w:rsidR="002B1F0B" w:rsidRPr="00E44283" w:rsidRDefault="002B1F0B" w:rsidP="002B1F0B">
            <w:pPr>
              <w:tabs>
                <w:tab w:val="decimal" w:pos="697"/>
              </w:tabs>
              <w:spacing w:line="240" w:lineRule="exact"/>
              <w:rPr>
                <w:rFonts w:ascii="CordiaUPC" w:hAnsi="CordiaUPC" w:cs="CordiaUPC"/>
                <w:sz w:val="26"/>
                <w:szCs w:val="26"/>
                <w:rtl/>
                <w:cs/>
                <w:lang w:val="en-US"/>
              </w:rPr>
            </w:pPr>
            <w:r w:rsidRPr="003830C7">
              <w:rPr>
                <w:rFonts w:ascii="CordiaUPC" w:hAnsi="CordiaUPC" w:cs="CordiaUPC"/>
                <w:sz w:val="26"/>
                <w:szCs w:val="26"/>
              </w:rPr>
              <w:t>-</w:t>
            </w:r>
          </w:p>
        </w:tc>
      </w:tr>
      <w:tr w:rsidR="00FC734F" w:rsidRPr="00E44283" w14:paraId="170E7F1A" w14:textId="77777777" w:rsidTr="00FC734F">
        <w:tc>
          <w:tcPr>
            <w:tcW w:w="2820" w:type="dxa"/>
            <w:tcBorders>
              <w:top w:val="nil"/>
              <w:left w:val="nil"/>
              <w:bottom w:val="nil"/>
              <w:right w:val="nil"/>
            </w:tcBorders>
            <w:vAlign w:val="bottom"/>
          </w:tcPr>
          <w:p w14:paraId="1B0B8B44" w14:textId="0149E713" w:rsidR="00FC734F" w:rsidRPr="00E4524C" w:rsidRDefault="00FC734F" w:rsidP="0003640E">
            <w:pPr>
              <w:pStyle w:val="ListParagraph"/>
              <w:numPr>
                <w:ilvl w:val="0"/>
                <w:numId w:val="43"/>
              </w:numPr>
              <w:tabs>
                <w:tab w:val="left" w:pos="252"/>
              </w:tabs>
              <w:spacing w:line="240" w:lineRule="exact"/>
              <w:ind w:right="-108"/>
              <w:rPr>
                <w:rFonts w:ascii="CordiaUPC" w:hAnsi="CordiaUPC" w:cs="CordiaUPC"/>
                <w:spacing w:val="-6"/>
                <w:sz w:val="26"/>
                <w:szCs w:val="26"/>
                <w:lang w:val="en-US"/>
              </w:rPr>
            </w:pPr>
            <w:r w:rsidRPr="00E4524C">
              <w:rPr>
                <w:rFonts w:ascii="CordiaUPC" w:hAnsi="CordiaUPC" w:cs="CordiaUPC" w:hint="cs"/>
                <w:spacing w:val="-6"/>
                <w:sz w:val="26"/>
                <w:szCs w:val="26"/>
                <w:lang w:val="en-US"/>
              </w:rPr>
              <w:t xml:space="preserve">Key management personnel  </w:t>
            </w:r>
          </w:p>
          <w:p w14:paraId="24EA5D69" w14:textId="77777777" w:rsidR="00FC734F" w:rsidRPr="00E44283" w:rsidRDefault="00FC734F" w:rsidP="00FC734F">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 xml:space="preserve">   </w:t>
            </w:r>
            <w:r w:rsidRPr="00E44283">
              <w:rPr>
                <w:rFonts w:ascii="CordiaUPC" w:hAnsi="CordiaUPC" w:cs="CordiaUPC" w:hint="cs"/>
                <w:sz w:val="26"/>
                <w:szCs w:val="26"/>
                <w:lang w:val="en-US"/>
              </w:rPr>
              <w:tab/>
              <w:t xml:space="preserve">   of the Bank</w:t>
            </w:r>
          </w:p>
        </w:tc>
        <w:tc>
          <w:tcPr>
            <w:tcW w:w="1134" w:type="dxa"/>
            <w:tcBorders>
              <w:top w:val="nil"/>
              <w:left w:val="nil"/>
              <w:bottom w:val="nil"/>
              <w:right w:val="nil"/>
            </w:tcBorders>
            <w:vAlign w:val="bottom"/>
          </w:tcPr>
          <w:p w14:paraId="4E0E5757" w14:textId="7374517F" w:rsidR="00FC734F" w:rsidRPr="00E44283" w:rsidRDefault="00FC734F" w:rsidP="00FC734F">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w:t>
            </w:r>
          </w:p>
        </w:tc>
        <w:tc>
          <w:tcPr>
            <w:tcW w:w="992" w:type="dxa"/>
            <w:tcBorders>
              <w:top w:val="nil"/>
              <w:left w:val="nil"/>
              <w:bottom w:val="nil"/>
              <w:right w:val="nil"/>
            </w:tcBorders>
            <w:vAlign w:val="bottom"/>
          </w:tcPr>
          <w:p w14:paraId="1739886A" w14:textId="50676BF9" w:rsidR="00FC734F" w:rsidRPr="00E44283" w:rsidRDefault="00FC734F" w:rsidP="00FC734F">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1</w:t>
            </w:r>
          </w:p>
        </w:tc>
        <w:tc>
          <w:tcPr>
            <w:tcW w:w="1134" w:type="dxa"/>
            <w:tcBorders>
              <w:top w:val="nil"/>
              <w:left w:val="nil"/>
              <w:bottom w:val="nil"/>
              <w:right w:val="nil"/>
            </w:tcBorders>
            <w:vAlign w:val="bottom"/>
          </w:tcPr>
          <w:p w14:paraId="1532FBE3" w14:textId="2AA60C98" w:rsidR="00FC734F" w:rsidRPr="00E44283" w:rsidRDefault="00FC734F" w:rsidP="00FC734F">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1134" w:type="dxa"/>
            <w:tcBorders>
              <w:top w:val="nil"/>
              <w:left w:val="nil"/>
              <w:bottom w:val="nil"/>
              <w:right w:val="nil"/>
            </w:tcBorders>
            <w:vAlign w:val="bottom"/>
          </w:tcPr>
          <w:p w14:paraId="5FF601D7" w14:textId="3F3DF497" w:rsidR="00FC734F" w:rsidRPr="00E44283" w:rsidRDefault="00FC734F" w:rsidP="00FC734F">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992" w:type="dxa"/>
            <w:tcBorders>
              <w:top w:val="nil"/>
              <w:left w:val="nil"/>
              <w:bottom w:val="nil"/>
              <w:right w:val="nil"/>
            </w:tcBorders>
            <w:vAlign w:val="bottom"/>
          </w:tcPr>
          <w:p w14:paraId="7BB16ECB" w14:textId="46DD28BC" w:rsidR="00FC734F" w:rsidRPr="00E44283" w:rsidRDefault="00FC734F" w:rsidP="00FC734F">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1276" w:type="dxa"/>
            <w:tcBorders>
              <w:top w:val="nil"/>
              <w:left w:val="nil"/>
              <w:bottom w:val="nil"/>
              <w:right w:val="nil"/>
            </w:tcBorders>
            <w:vAlign w:val="bottom"/>
          </w:tcPr>
          <w:p w14:paraId="60F44BD8" w14:textId="2D709302" w:rsidR="00FC734F" w:rsidRPr="00E44283" w:rsidRDefault="00FC734F" w:rsidP="00FC734F">
            <w:pPr>
              <w:tabs>
                <w:tab w:val="decimal" w:pos="697"/>
              </w:tabs>
              <w:spacing w:line="240" w:lineRule="exact"/>
              <w:rPr>
                <w:rFonts w:ascii="CordiaUPC" w:hAnsi="CordiaUPC" w:cs="CordiaUPC"/>
                <w:sz w:val="26"/>
                <w:szCs w:val="26"/>
                <w:rtl/>
                <w:cs/>
                <w:lang w:val="en-US"/>
              </w:rPr>
            </w:pPr>
            <w:r>
              <w:rPr>
                <w:rFonts w:ascii="CordiaUPC" w:hAnsi="CordiaUPC" w:cs="CordiaUPC"/>
                <w:sz w:val="26"/>
                <w:szCs w:val="26"/>
                <w:lang w:val="en-US"/>
              </w:rPr>
              <w:t>-</w:t>
            </w:r>
          </w:p>
        </w:tc>
      </w:tr>
      <w:tr w:rsidR="00FC734F" w:rsidRPr="00E44283" w14:paraId="05958A2E" w14:textId="77777777" w:rsidTr="00FC734F">
        <w:tc>
          <w:tcPr>
            <w:tcW w:w="2820" w:type="dxa"/>
            <w:tcBorders>
              <w:top w:val="nil"/>
              <w:left w:val="nil"/>
              <w:bottom w:val="nil"/>
              <w:right w:val="nil"/>
            </w:tcBorders>
            <w:vAlign w:val="bottom"/>
          </w:tcPr>
          <w:p w14:paraId="222ED5EC" w14:textId="77777777" w:rsidR="00FC734F" w:rsidRPr="00E44283" w:rsidRDefault="00FC734F" w:rsidP="00FC734F">
            <w:pPr>
              <w:tabs>
                <w:tab w:val="left" w:pos="252"/>
              </w:tabs>
              <w:spacing w:line="240" w:lineRule="exact"/>
              <w:ind w:left="252" w:hanging="270"/>
              <w:rPr>
                <w:rFonts w:ascii="CordiaUPC" w:hAnsi="CordiaUPC" w:cs="CordiaUPC"/>
                <w:sz w:val="26"/>
                <w:szCs w:val="26"/>
                <w:rtl/>
                <w:cs/>
                <w:lang w:val="en-US"/>
              </w:rPr>
            </w:pPr>
            <w:r w:rsidRPr="00E44283">
              <w:rPr>
                <w:rFonts w:ascii="CordiaUPC" w:hAnsi="CordiaUPC" w:cs="CordiaUPC" w:hint="cs"/>
                <w:sz w:val="26"/>
                <w:szCs w:val="26"/>
                <w:lang w:val="en-US"/>
              </w:rPr>
              <w:t>5.</w:t>
            </w:r>
            <w:r w:rsidRPr="00E44283">
              <w:rPr>
                <w:rFonts w:ascii="CordiaUPC" w:hAnsi="CordiaUPC" w:cs="CordiaUPC" w:hint="cs"/>
                <w:sz w:val="26"/>
                <w:szCs w:val="26"/>
                <w:lang w:val="en-US"/>
              </w:rPr>
              <w:tab/>
              <w:t>Other related parties</w:t>
            </w:r>
          </w:p>
        </w:tc>
        <w:tc>
          <w:tcPr>
            <w:tcW w:w="1134" w:type="dxa"/>
            <w:tcBorders>
              <w:top w:val="nil"/>
              <w:left w:val="nil"/>
              <w:bottom w:val="nil"/>
              <w:right w:val="nil"/>
            </w:tcBorders>
            <w:vAlign w:val="bottom"/>
          </w:tcPr>
          <w:p w14:paraId="79D19187" w14:textId="49A4B777" w:rsidR="00FC734F" w:rsidRPr="00E44283" w:rsidRDefault="00FC734F" w:rsidP="00FC734F">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251</w:t>
            </w:r>
          </w:p>
        </w:tc>
        <w:tc>
          <w:tcPr>
            <w:tcW w:w="992" w:type="dxa"/>
            <w:tcBorders>
              <w:top w:val="nil"/>
              <w:left w:val="nil"/>
              <w:bottom w:val="nil"/>
              <w:right w:val="nil"/>
            </w:tcBorders>
            <w:vAlign w:val="bottom"/>
          </w:tcPr>
          <w:p w14:paraId="77C8DD3A" w14:textId="77B23C53" w:rsidR="00FC734F" w:rsidRPr="00E44283" w:rsidRDefault="00FC734F" w:rsidP="00FC734F">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65</w:t>
            </w:r>
          </w:p>
        </w:tc>
        <w:tc>
          <w:tcPr>
            <w:tcW w:w="1134" w:type="dxa"/>
            <w:tcBorders>
              <w:top w:val="nil"/>
              <w:left w:val="nil"/>
              <w:bottom w:val="nil"/>
              <w:right w:val="nil"/>
            </w:tcBorders>
            <w:vAlign w:val="bottom"/>
          </w:tcPr>
          <w:p w14:paraId="6FDBFD91" w14:textId="5088C909" w:rsidR="00FC734F" w:rsidRPr="00E44283" w:rsidRDefault="00FC734F" w:rsidP="00FC734F">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122</w:t>
            </w:r>
          </w:p>
        </w:tc>
        <w:tc>
          <w:tcPr>
            <w:tcW w:w="1134" w:type="dxa"/>
            <w:tcBorders>
              <w:top w:val="nil"/>
              <w:left w:val="nil"/>
              <w:bottom w:val="nil"/>
              <w:right w:val="nil"/>
            </w:tcBorders>
            <w:vAlign w:val="bottom"/>
          </w:tcPr>
          <w:p w14:paraId="659B9B7C" w14:textId="2A954273" w:rsidR="00FC734F" w:rsidRPr="00E44283" w:rsidRDefault="00FC734F" w:rsidP="00FC734F">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992" w:type="dxa"/>
            <w:tcBorders>
              <w:top w:val="nil"/>
              <w:left w:val="nil"/>
              <w:bottom w:val="nil"/>
              <w:right w:val="nil"/>
            </w:tcBorders>
            <w:vAlign w:val="bottom"/>
          </w:tcPr>
          <w:p w14:paraId="1DA8CEF9" w14:textId="4A435BC5" w:rsidR="00FC734F" w:rsidRPr="00E44283" w:rsidRDefault="00FC734F" w:rsidP="00FC734F">
            <w:pPr>
              <w:tabs>
                <w:tab w:val="decimal" w:pos="668"/>
              </w:tabs>
              <w:spacing w:line="240" w:lineRule="exact"/>
              <w:rPr>
                <w:rFonts w:ascii="CordiaUPC" w:hAnsi="CordiaUPC" w:cs="CordiaUPC"/>
                <w:sz w:val="26"/>
                <w:szCs w:val="26"/>
                <w:cs/>
                <w:lang w:val="en-US"/>
              </w:rPr>
            </w:pPr>
            <w:r>
              <w:rPr>
                <w:rFonts w:ascii="CordiaUPC" w:hAnsi="CordiaUPC" w:cs="CordiaUPC"/>
                <w:sz w:val="26"/>
                <w:szCs w:val="26"/>
                <w:lang w:val="en-US"/>
              </w:rPr>
              <w:t>24</w:t>
            </w:r>
          </w:p>
        </w:tc>
        <w:tc>
          <w:tcPr>
            <w:tcW w:w="1276" w:type="dxa"/>
            <w:tcBorders>
              <w:top w:val="nil"/>
              <w:left w:val="nil"/>
              <w:bottom w:val="nil"/>
              <w:right w:val="nil"/>
            </w:tcBorders>
            <w:vAlign w:val="bottom"/>
          </w:tcPr>
          <w:p w14:paraId="7018E1A6" w14:textId="24DD8804" w:rsidR="00FC734F" w:rsidRPr="00E44283" w:rsidRDefault="00FC734F" w:rsidP="00FC734F">
            <w:pPr>
              <w:tabs>
                <w:tab w:val="decimal" w:pos="697"/>
              </w:tabs>
              <w:spacing w:line="240" w:lineRule="exact"/>
              <w:rPr>
                <w:rFonts w:ascii="CordiaUPC" w:hAnsi="CordiaUPC" w:cs="CordiaUPC"/>
                <w:sz w:val="26"/>
                <w:szCs w:val="26"/>
                <w:rtl/>
                <w:cs/>
                <w:lang w:val="en-US"/>
              </w:rPr>
            </w:pPr>
            <w:r>
              <w:rPr>
                <w:rFonts w:ascii="CordiaUPC" w:hAnsi="CordiaUPC" w:cs="CordiaUPC"/>
                <w:sz w:val="26"/>
                <w:szCs w:val="26"/>
                <w:lang w:val="en-US"/>
              </w:rPr>
              <w:t>214</w:t>
            </w:r>
          </w:p>
        </w:tc>
      </w:tr>
      <w:bookmarkEnd w:id="15"/>
    </w:tbl>
    <w:p w14:paraId="40161148" w14:textId="29A1DA5D" w:rsidR="00FC734F" w:rsidRDefault="00FC734F" w:rsidP="00B06D7B">
      <w:pPr>
        <w:spacing w:line="240" w:lineRule="exact"/>
        <w:ind w:left="540"/>
        <w:jc w:val="both"/>
        <w:rPr>
          <w:rFonts w:ascii="CordiaUPC" w:eastAsia="Times New Roman" w:hAnsi="CordiaUPC" w:cs="CordiaUPC"/>
          <w:sz w:val="26"/>
          <w:szCs w:val="26"/>
          <w:lang w:bidi="th-TH"/>
        </w:rPr>
      </w:pPr>
    </w:p>
    <w:tbl>
      <w:tblPr>
        <w:tblW w:w="9482" w:type="dxa"/>
        <w:tblInd w:w="441" w:type="dxa"/>
        <w:tblLayout w:type="fixed"/>
        <w:tblCellMar>
          <w:left w:w="115" w:type="dxa"/>
          <w:right w:w="115" w:type="dxa"/>
        </w:tblCellMar>
        <w:tblLook w:val="0000" w:firstRow="0" w:lastRow="0" w:firstColumn="0" w:lastColumn="0" w:noHBand="0" w:noVBand="0"/>
      </w:tblPr>
      <w:tblGrid>
        <w:gridCol w:w="2820"/>
        <w:gridCol w:w="1134"/>
        <w:gridCol w:w="992"/>
        <w:gridCol w:w="1134"/>
        <w:gridCol w:w="1134"/>
        <w:gridCol w:w="992"/>
        <w:gridCol w:w="1276"/>
      </w:tblGrid>
      <w:tr w:rsidR="00FC734F" w:rsidRPr="00E44283" w14:paraId="6EE97885" w14:textId="77777777" w:rsidTr="00FC734F">
        <w:trPr>
          <w:tblHeader/>
        </w:trPr>
        <w:tc>
          <w:tcPr>
            <w:tcW w:w="2820" w:type="dxa"/>
            <w:tcBorders>
              <w:top w:val="nil"/>
              <w:left w:val="nil"/>
              <w:bottom w:val="nil"/>
              <w:right w:val="nil"/>
            </w:tcBorders>
            <w:vAlign w:val="bottom"/>
          </w:tcPr>
          <w:p w14:paraId="64FCD6F3" w14:textId="77777777" w:rsidR="00FC734F" w:rsidRPr="00E44283" w:rsidRDefault="00FC734F" w:rsidP="00FC734F">
            <w:pPr>
              <w:tabs>
                <w:tab w:val="center" w:pos="2302"/>
              </w:tabs>
              <w:spacing w:line="240" w:lineRule="exact"/>
              <w:ind w:left="176" w:hanging="176"/>
              <w:rPr>
                <w:rFonts w:ascii="CordiaUPC" w:hAnsi="CordiaUPC" w:cs="CordiaUPC"/>
                <w:sz w:val="26"/>
                <w:szCs w:val="26"/>
                <w:rtl/>
                <w:cs/>
              </w:rPr>
            </w:pPr>
            <w:bookmarkStart w:id="16" w:name="_Hlk70501954"/>
          </w:p>
        </w:tc>
        <w:tc>
          <w:tcPr>
            <w:tcW w:w="6662" w:type="dxa"/>
            <w:gridSpan w:val="6"/>
            <w:tcBorders>
              <w:top w:val="nil"/>
              <w:left w:val="nil"/>
              <w:bottom w:val="nil"/>
              <w:right w:val="nil"/>
            </w:tcBorders>
            <w:vAlign w:val="bottom"/>
          </w:tcPr>
          <w:p w14:paraId="52CF1F1D" w14:textId="77777777" w:rsidR="00FC734F" w:rsidRPr="00FC734F" w:rsidRDefault="00FC734F" w:rsidP="00FC734F">
            <w:pPr>
              <w:spacing w:line="240" w:lineRule="exact"/>
              <w:ind w:left="-37" w:right="-28"/>
              <w:jc w:val="center"/>
              <w:rPr>
                <w:rFonts w:ascii="CordiaUPC" w:hAnsi="CordiaUPC" w:cs="CordiaUPC"/>
                <w:b/>
                <w:bCs/>
                <w:sz w:val="26"/>
                <w:szCs w:val="26"/>
                <w:lang w:val="en-US"/>
              </w:rPr>
            </w:pPr>
            <w:r w:rsidRPr="00FC734F">
              <w:rPr>
                <w:rFonts w:ascii="CordiaUPC" w:hAnsi="CordiaUPC" w:cs="CordiaUPC" w:hint="cs"/>
                <w:b/>
                <w:bCs/>
                <w:sz w:val="26"/>
                <w:szCs w:val="26"/>
                <w:lang w:val="en-US"/>
              </w:rPr>
              <w:t>Consolidated</w:t>
            </w:r>
          </w:p>
        </w:tc>
      </w:tr>
      <w:tr w:rsidR="00FC734F" w:rsidRPr="00E44283" w14:paraId="2D14AEFE" w14:textId="77777777" w:rsidTr="00FC734F">
        <w:trPr>
          <w:tblHeader/>
        </w:trPr>
        <w:tc>
          <w:tcPr>
            <w:tcW w:w="2820" w:type="dxa"/>
            <w:tcBorders>
              <w:top w:val="nil"/>
              <w:left w:val="nil"/>
              <w:bottom w:val="nil"/>
              <w:right w:val="nil"/>
            </w:tcBorders>
            <w:vAlign w:val="bottom"/>
          </w:tcPr>
          <w:p w14:paraId="0DC1701E" w14:textId="77777777" w:rsidR="00FC734F" w:rsidRPr="00E44283" w:rsidRDefault="00FC734F" w:rsidP="00FC734F">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50F6F4A8" w14:textId="409D20D4" w:rsidR="00FC734F" w:rsidRPr="00FC734F" w:rsidRDefault="00FC734F" w:rsidP="00FC734F">
            <w:pPr>
              <w:spacing w:line="240" w:lineRule="exact"/>
              <w:ind w:left="-37" w:right="-28"/>
              <w:jc w:val="center"/>
              <w:rPr>
                <w:rFonts w:ascii="CordiaUPC" w:hAnsi="CordiaUPC" w:cs="CordiaUPC"/>
                <w:sz w:val="26"/>
                <w:szCs w:val="26"/>
              </w:rPr>
            </w:pPr>
            <w:r w:rsidRPr="00FC734F">
              <w:rPr>
                <w:rFonts w:ascii="CordiaUPC" w:eastAsia="Times New Roman" w:hAnsi="CordiaUPC" w:cs="CordiaUPC" w:hint="cs"/>
                <w:sz w:val="26"/>
                <w:szCs w:val="26"/>
              </w:rPr>
              <w:t>Three-month period ended 31 March 202</w:t>
            </w:r>
            <w:r w:rsidRPr="00FC734F">
              <w:rPr>
                <w:rFonts w:ascii="CordiaUPC" w:eastAsia="Times New Roman" w:hAnsi="CordiaUPC" w:cs="CordiaUPC"/>
                <w:sz w:val="26"/>
                <w:szCs w:val="26"/>
              </w:rPr>
              <w:t>0</w:t>
            </w:r>
          </w:p>
        </w:tc>
      </w:tr>
      <w:tr w:rsidR="00FC734F" w:rsidRPr="00E44283" w14:paraId="5CB2C18D" w14:textId="77777777" w:rsidTr="00FC734F">
        <w:trPr>
          <w:tblHeader/>
        </w:trPr>
        <w:tc>
          <w:tcPr>
            <w:tcW w:w="2820" w:type="dxa"/>
            <w:tcBorders>
              <w:top w:val="nil"/>
              <w:left w:val="nil"/>
              <w:bottom w:val="nil"/>
              <w:right w:val="nil"/>
            </w:tcBorders>
            <w:vAlign w:val="bottom"/>
          </w:tcPr>
          <w:p w14:paraId="0D8A1793" w14:textId="77777777" w:rsidR="00FC734F" w:rsidRPr="00E44283" w:rsidRDefault="00FC734F" w:rsidP="00FC734F">
            <w:pPr>
              <w:tabs>
                <w:tab w:val="center" w:pos="2302"/>
              </w:tabs>
              <w:spacing w:line="24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05B718F4" w14:textId="77777777" w:rsidR="00FC734F" w:rsidRPr="00FC734F" w:rsidRDefault="00FC734F" w:rsidP="00FC734F">
            <w:pPr>
              <w:spacing w:line="240" w:lineRule="exact"/>
              <w:ind w:left="-37" w:right="-28"/>
              <w:jc w:val="center"/>
              <w:rPr>
                <w:rFonts w:ascii="CordiaUPC" w:hAnsi="CordiaUPC" w:cs="CordiaUPC"/>
                <w:sz w:val="26"/>
                <w:szCs w:val="26"/>
                <w:lang w:val="en-US"/>
              </w:rPr>
            </w:pPr>
            <w:r w:rsidRPr="00FC734F">
              <w:rPr>
                <w:rFonts w:ascii="CordiaUPC" w:hAnsi="CordiaUPC" w:cs="CordiaUPC" w:hint="cs"/>
                <w:sz w:val="26"/>
                <w:szCs w:val="26"/>
              </w:rPr>
              <w:t>Interest</w:t>
            </w:r>
            <w:r w:rsidRPr="00FC734F">
              <w:rPr>
                <w:rFonts w:ascii="CordiaUPC" w:hAnsi="CordiaUPC" w:cs="CordiaUPC" w:hint="cs"/>
                <w:sz w:val="26"/>
                <w:szCs w:val="26"/>
                <w:lang w:val="en-US"/>
              </w:rPr>
              <w:t xml:space="preserve">            income</w:t>
            </w:r>
          </w:p>
        </w:tc>
        <w:tc>
          <w:tcPr>
            <w:tcW w:w="992" w:type="dxa"/>
            <w:tcBorders>
              <w:top w:val="nil"/>
              <w:left w:val="nil"/>
              <w:bottom w:val="nil"/>
              <w:right w:val="nil"/>
            </w:tcBorders>
            <w:vAlign w:val="bottom"/>
          </w:tcPr>
          <w:p w14:paraId="5C45051B" w14:textId="77777777" w:rsidR="00FC734F" w:rsidRPr="00FC734F" w:rsidRDefault="00FC734F" w:rsidP="00FC734F">
            <w:pPr>
              <w:spacing w:line="240" w:lineRule="exact"/>
              <w:ind w:left="-37" w:right="-28"/>
              <w:jc w:val="center"/>
              <w:rPr>
                <w:rFonts w:ascii="CordiaUPC" w:hAnsi="CordiaUPC" w:cs="CordiaUPC"/>
                <w:sz w:val="26"/>
                <w:szCs w:val="26"/>
                <w:rtl/>
                <w:cs/>
                <w:lang w:val="en-US"/>
              </w:rPr>
            </w:pPr>
            <w:r w:rsidRPr="00FC734F">
              <w:rPr>
                <w:rFonts w:ascii="CordiaUPC" w:hAnsi="CordiaUPC" w:cs="CordiaUPC" w:hint="cs"/>
                <w:sz w:val="26"/>
                <w:szCs w:val="26"/>
                <w:lang w:val="en-US"/>
              </w:rPr>
              <w:t>Interest expenses</w:t>
            </w:r>
          </w:p>
        </w:tc>
        <w:tc>
          <w:tcPr>
            <w:tcW w:w="1134" w:type="dxa"/>
            <w:tcBorders>
              <w:top w:val="nil"/>
              <w:left w:val="nil"/>
              <w:bottom w:val="nil"/>
              <w:right w:val="nil"/>
            </w:tcBorders>
            <w:vAlign w:val="bottom"/>
          </w:tcPr>
          <w:p w14:paraId="5EE1CD0D" w14:textId="77777777" w:rsidR="00FC734F" w:rsidRPr="00FC734F" w:rsidRDefault="00FC734F" w:rsidP="00FC734F">
            <w:pPr>
              <w:spacing w:line="240" w:lineRule="exact"/>
              <w:ind w:left="-37" w:right="-28"/>
              <w:jc w:val="center"/>
              <w:rPr>
                <w:rFonts w:ascii="CordiaUPC" w:hAnsi="CordiaUPC" w:cs="CordiaUPC"/>
                <w:sz w:val="26"/>
                <w:szCs w:val="26"/>
                <w:rtl/>
                <w:cs/>
                <w:lang w:val="en-US"/>
              </w:rPr>
            </w:pPr>
            <w:r w:rsidRPr="00FC734F">
              <w:rPr>
                <w:rFonts w:ascii="CordiaUPC" w:hAnsi="CordiaUPC" w:cs="CordiaUPC" w:hint="cs"/>
                <w:sz w:val="26"/>
                <w:szCs w:val="26"/>
                <w:lang w:val="en-US"/>
              </w:rPr>
              <w:t>Fees and service income</w:t>
            </w:r>
          </w:p>
        </w:tc>
        <w:tc>
          <w:tcPr>
            <w:tcW w:w="1134" w:type="dxa"/>
            <w:tcBorders>
              <w:top w:val="nil"/>
              <w:left w:val="nil"/>
              <w:bottom w:val="nil"/>
              <w:right w:val="nil"/>
            </w:tcBorders>
            <w:vAlign w:val="bottom"/>
          </w:tcPr>
          <w:p w14:paraId="17844950" w14:textId="77777777" w:rsidR="00FC734F" w:rsidRPr="00FC734F" w:rsidRDefault="00FC734F" w:rsidP="00FC734F">
            <w:pPr>
              <w:spacing w:line="240" w:lineRule="exact"/>
              <w:ind w:left="-37" w:right="-28"/>
              <w:jc w:val="center"/>
              <w:rPr>
                <w:rFonts w:ascii="CordiaUPC" w:hAnsi="CordiaUPC" w:cs="CordiaUPC"/>
                <w:sz w:val="26"/>
                <w:szCs w:val="26"/>
                <w:rtl/>
                <w:cs/>
                <w:lang w:val="en-US"/>
              </w:rPr>
            </w:pPr>
            <w:r w:rsidRPr="00FC734F">
              <w:rPr>
                <w:rFonts w:ascii="CordiaUPC" w:hAnsi="CordiaUPC" w:cs="CordiaUPC" w:hint="cs"/>
                <w:sz w:val="26"/>
                <w:szCs w:val="26"/>
                <w:lang w:val="en-US"/>
              </w:rPr>
              <w:t>Fees and service expenses</w:t>
            </w:r>
          </w:p>
        </w:tc>
        <w:tc>
          <w:tcPr>
            <w:tcW w:w="992" w:type="dxa"/>
            <w:tcBorders>
              <w:top w:val="nil"/>
              <w:left w:val="nil"/>
              <w:bottom w:val="nil"/>
              <w:right w:val="nil"/>
            </w:tcBorders>
            <w:vAlign w:val="bottom"/>
          </w:tcPr>
          <w:p w14:paraId="48FD3085" w14:textId="77777777" w:rsidR="00FC734F" w:rsidRPr="00FC734F" w:rsidRDefault="00FC734F" w:rsidP="00FC734F">
            <w:pPr>
              <w:spacing w:line="240" w:lineRule="exact"/>
              <w:ind w:left="-37" w:right="-28"/>
              <w:jc w:val="center"/>
              <w:rPr>
                <w:rFonts w:ascii="CordiaUPC" w:hAnsi="CordiaUPC" w:cs="CordiaUPC"/>
                <w:sz w:val="26"/>
                <w:szCs w:val="26"/>
                <w:lang w:val="en-US"/>
              </w:rPr>
            </w:pPr>
            <w:r w:rsidRPr="00FC734F">
              <w:rPr>
                <w:rFonts w:ascii="CordiaUPC" w:hAnsi="CordiaUPC" w:cs="CordiaUPC" w:hint="cs"/>
                <w:sz w:val="26"/>
                <w:szCs w:val="26"/>
                <w:lang w:val="en-US"/>
              </w:rPr>
              <w:t>Other operating income</w:t>
            </w:r>
          </w:p>
        </w:tc>
        <w:tc>
          <w:tcPr>
            <w:tcW w:w="1276" w:type="dxa"/>
            <w:tcBorders>
              <w:top w:val="nil"/>
              <w:left w:val="nil"/>
              <w:bottom w:val="nil"/>
              <w:right w:val="nil"/>
            </w:tcBorders>
            <w:vAlign w:val="bottom"/>
          </w:tcPr>
          <w:p w14:paraId="343B2978" w14:textId="77777777" w:rsidR="00FC734F" w:rsidRPr="00FC734F" w:rsidRDefault="00FC734F" w:rsidP="00FC734F">
            <w:pPr>
              <w:spacing w:line="240" w:lineRule="exact"/>
              <w:ind w:left="-37" w:right="-28"/>
              <w:jc w:val="center"/>
              <w:rPr>
                <w:rFonts w:ascii="CordiaUPC" w:hAnsi="CordiaUPC" w:cs="CordiaUPC"/>
                <w:sz w:val="26"/>
                <w:szCs w:val="26"/>
                <w:lang w:val="en-US"/>
              </w:rPr>
            </w:pPr>
            <w:r w:rsidRPr="00FC734F">
              <w:rPr>
                <w:rFonts w:ascii="CordiaUPC" w:hAnsi="CordiaUPC" w:cs="CordiaUPC" w:hint="cs"/>
                <w:sz w:val="26"/>
                <w:szCs w:val="26"/>
                <w:lang w:val="en-US"/>
              </w:rPr>
              <w:t xml:space="preserve">Other operating expenses </w:t>
            </w:r>
          </w:p>
        </w:tc>
      </w:tr>
      <w:tr w:rsidR="00FC734F" w:rsidRPr="00E44283" w14:paraId="5E205B08" w14:textId="77777777" w:rsidTr="00FC734F">
        <w:trPr>
          <w:tblHeader/>
        </w:trPr>
        <w:tc>
          <w:tcPr>
            <w:tcW w:w="2820" w:type="dxa"/>
            <w:tcBorders>
              <w:top w:val="nil"/>
              <w:left w:val="nil"/>
              <w:bottom w:val="nil"/>
              <w:right w:val="nil"/>
            </w:tcBorders>
            <w:vAlign w:val="bottom"/>
          </w:tcPr>
          <w:p w14:paraId="50B819B6" w14:textId="77777777" w:rsidR="00FC734F" w:rsidRPr="00E44283" w:rsidRDefault="00FC734F" w:rsidP="00FC734F">
            <w:pPr>
              <w:tabs>
                <w:tab w:val="left" w:pos="470"/>
              </w:tabs>
              <w:spacing w:line="240" w:lineRule="exact"/>
              <w:ind w:left="470" w:hanging="160"/>
              <w:rPr>
                <w:rFonts w:ascii="CordiaUPC" w:hAnsi="CordiaUPC" w:cs="CordiaUPC"/>
                <w:sz w:val="26"/>
                <w:szCs w:val="26"/>
                <w:lang w:val="en-US"/>
              </w:rPr>
            </w:pPr>
          </w:p>
        </w:tc>
        <w:tc>
          <w:tcPr>
            <w:tcW w:w="6662" w:type="dxa"/>
            <w:gridSpan w:val="6"/>
            <w:tcBorders>
              <w:top w:val="nil"/>
              <w:left w:val="nil"/>
              <w:bottom w:val="nil"/>
              <w:right w:val="nil"/>
            </w:tcBorders>
            <w:vAlign w:val="bottom"/>
          </w:tcPr>
          <w:p w14:paraId="41BF2CA4" w14:textId="77777777" w:rsidR="00FC734F" w:rsidRPr="00FC734F" w:rsidRDefault="00FC734F" w:rsidP="00FC734F">
            <w:pPr>
              <w:tabs>
                <w:tab w:val="decimal" w:pos="611"/>
              </w:tabs>
              <w:spacing w:line="240" w:lineRule="exact"/>
              <w:ind w:left="-108"/>
              <w:jc w:val="center"/>
              <w:rPr>
                <w:rFonts w:ascii="CordiaUPC" w:hAnsi="CordiaUPC" w:cs="CordiaUPC"/>
                <w:i/>
                <w:iCs/>
                <w:sz w:val="26"/>
                <w:szCs w:val="26"/>
                <w:lang w:val="en-US"/>
              </w:rPr>
            </w:pPr>
            <w:r w:rsidRPr="00FC734F">
              <w:rPr>
                <w:rFonts w:ascii="CordiaUPC" w:hAnsi="CordiaUPC" w:cs="CordiaUPC" w:hint="cs"/>
                <w:i/>
                <w:iCs/>
                <w:sz w:val="26"/>
                <w:szCs w:val="26"/>
                <w:lang w:val="en-US"/>
              </w:rPr>
              <w:t>(in million Baht)</w:t>
            </w:r>
          </w:p>
        </w:tc>
      </w:tr>
      <w:tr w:rsidR="00FC734F" w:rsidRPr="00E44283" w14:paraId="4078B9C7" w14:textId="77777777" w:rsidTr="00FC734F">
        <w:tc>
          <w:tcPr>
            <w:tcW w:w="2820" w:type="dxa"/>
            <w:tcBorders>
              <w:top w:val="nil"/>
              <w:left w:val="nil"/>
              <w:bottom w:val="nil"/>
              <w:right w:val="nil"/>
            </w:tcBorders>
            <w:vAlign w:val="bottom"/>
          </w:tcPr>
          <w:p w14:paraId="1A511860" w14:textId="77777777" w:rsidR="00FC734F" w:rsidRPr="00E44283" w:rsidRDefault="00FC734F" w:rsidP="00854F94">
            <w:pPr>
              <w:pStyle w:val="ListParagraph"/>
              <w:numPr>
                <w:ilvl w:val="0"/>
                <w:numId w:val="34"/>
              </w:numPr>
              <w:tabs>
                <w:tab w:val="left" w:pos="252"/>
              </w:tabs>
              <w:spacing w:line="240" w:lineRule="exact"/>
              <w:rPr>
                <w:rFonts w:ascii="CordiaUPC" w:hAnsi="CordiaUPC" w:cs="CordiaUPC"/>
                <w:sz w:val="26"/>
                <w:szCs w:val="26"/>
              </w:rPr>
            </w:pPr>
            <w:r w:rsidRPr="00E44283">
              <w:rPr>
                <w:rFonts w:ascii="CordiaUPC" w:hAnsi="CordiaUPC" w:cs="CordiaUPC" w:hint="cs"/>
                <w:sz w:val="26"/>
                <w:szCs w:val="26"/>
                <w:lang w:val="en-US"/>
              </w:rPr>
              <w:t xml:space="preserve">Major shareholders </w:t>
            </w:r>
          </w:p>
        </w:tc>
        <w:tc>
          <w:tcPr>
            <w:tcW w:w="1134" w:type="dxa"/>
            <w:tcBorders>
              <w:top w:val="nil"/>
              <w:left w:val="nil"/>
              <w:bottom w:val="nil"/>
              <w:right w:val="nil"/>
            </w:tcBorders>
            <w:vAlign w:val="bottom"/>
          </w:tcPr>
          <w:p w14:paraId="3420E5E1" w14:textId="00BD9B8F" w:rsidR="00FC734F" w:rsidRPr="00FC734F" w:rsidRDefault="00FC734F" w:rsidP="00FC734F">
            <w:pPr>
              <w:tabs>
                <w:tab w:val="decimal" w:pos="668"/>
              </w:tabs>
              <w:spacing w:line="240" w:lineRule="exact"/>
              <w:rPr>
                <w:rFonts w:ascii="CordiaUPC" w:hAnsi="CordiaUPC" w:cs="CordiaUPC"/>
                <w:sz w:val="26"/>
                <w:szCs w:val="26"/>
                <w:lang w:val="en-US" w:bidi="th-TH"/>
              </w:rPr>
            </w:pPr>
            <w:r w:rsidRPr="00FC734F">
              <w:rPr>
                <w:rFonts w:ascii="CordiaUPC" w:eastAsia="Times New Roman" w:hAnsi="CordiaUPC" w:cs="CordiaUPC" w:hint="cs"/>
                <w:sz w:val="26"/>
                <w:szCs w:val="26"/>
                <w:lang w:val="en-US"/>
              </w:rPr>
              <w:t>-</w:t>
            </w:r>
          </w:p>
        </w:tc>
        <w:tc>
          <w:tcPr>
            <w:tcW w:w="992" w:type="dxa"/>
            <w:tcBorders>
              <w:top w:val="nil"/>
              <w:left w:val="nil"/>
              <w:bottom w:val="nil"/>
              <w:right w:val="nil"/>
            </w:tcBorders>
            <w:vAlign w:val="bottom"/>
          </w:tcPr>
          <w:p w14:paraId="6D1FBBC2" w14:textId="05056E2E" w:rsidR="00FC734F" w:rsidRPr="00FC734F" w:rsidRDefault="00FC734F" w:rsidP="00FC734F">
            <w:pPr>
              <w:tabs>
                <w:tab w:val="decimal" w:pos="668"/>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rPr>
              <w:t>1</w:t>
            </w:r>
          </w:p>
        </w:tc>
        <w:tc>
          <w:tcPr>
            <w:tcW w:w="1134" w:type="dxa"/>
            <w:tcBorders>
              <w:top w:val="nil"/>
              <w:left w:val="nil"/>
              <w:bottom w:val="nil"/>
              <w:right w:val="nil"/>
            </w:tcBorders>
            <w:vAlign w:val="bottom"/>
          </w:tcPr>
          <w:p w14:paraId="7572E534" w14:textId="3C609B27" w:rsidR="00FC734F" w:rsidRPr="00FC734F" w:rsidRDefault="00FC734F" w:rsidP="00FC734F">
            <w:pPr>
              <w:tabs>
                <w:tab w:val="decimal" w:pos="668"/>
              </w:tabs>
              <w:spacing w:line="240" w:lineRule="exact"/>
              <w:ind w:left="77"/>
              <w:rPr>
                <w:rFonts w:ascii="CordiaUPC" w:hAnsi="CordiaUPC" w:cs="CordiaUPC"/>
                <w:sz w:val="26"/>
                <w:szCs w:val="26"/>
                <w:rtl/>
                <w:cs/>
                <w:lang w:val="en-US"/>
              </w:rPr>
            </w:pPr>
            <w:r w:rsidRPr="00FC734F">
              <w:rPr>
                <w:rFonts w:ascii="CordiaUPC" w:eastAsia="Times New Roman" w:hAnsi="CordiaUPC" w:cs="CordiaUPC" w:hint="cs"/>
                <w:sz w:val="26"/>
                <w:szCs w:val="26"/>
              </w:rPr>
              <w:t>-</w:t>
            </w:r>
          </w:p>
        </w:tc>
        <w:tc>
          <w:tcPr>
            <w:tcW w:w="1134" w:type="dxa"/>
            <w:tcBorders>
              <w:top w:val="nil"/>
              <w:left w:val="nil"/>
              <w:bottom w:val="nil"/>
              <w:right w:val="nil"/>
            </w:tcBorders>
            <w:vAlign w:val="bottom"/>
          </w:tcPr>
          <w:p w14:paraId="53CFF31A" w14:textId="612CEE3B" w:rsidR="00FC734F" w:rsidRPr="00FC734F" w:rsidRDefault="00FC734F" w:rsidP="00FC734F">
            <w:pPr>
              <w:tabs>
                <w:tab w:val="decimal" w:pos="663"/>
              </w:tabs>
              <w:spacing w:line="240" w:lineRule="exact"/>
              <w:rPr>
                <w:rFonts w:ascii="CordiaUPC" w:hAnsi="CordiaUPC" w:cs="CordiaUPC"/>
                <w:sz w:val="26"/>
                <w:szCs w:val="26"/>
                <w:cs/>
                <w:lang w:val="en-US"/>
              </w:rPr>
            </w:pPr>
            <w:r w:rsidRPr="00FC734F">
              <w:rPr>
                <w:rFonts w:ascii="CordiaUPC" w:eastAsia="Times New Roman" w:hAnsi="CordiaUPC" w:cs="CordiaUPC" w:hint="cs"/>
                <w:sz w:val="26"/>
                <w:szCs w:val="26"/>
              </w:rPr>
              <w:t>-</w:t>
            </w:r>
          </w:p>
        </w:tc>
        <w:tc>
          <w:tcPr>
            <w:tcW w:w="992" w:type="dxa"/>
            <w:tcBorders>
              <w:top w:val="nil"/>
              <w:left w:val="nil"/>
              <w:bottom w:val="nil"/>
              <w:right w:val="nil"/>
            </w:tcBorders>
            <w:vAlign w:val="bottom"/>
          </w:tcPr>
          <w:p w14:paraId="6BAE05FB" w14:textId="13BC3DD4" w:rsidR="00FC734F" w:rsidRPr="00FC734F" w:rsidRDefault="00FC734F" w:rsidP="00FC734F">
            <w:pPr>
              <w:tabs>
                <w:tab w:val="decimal" w:pos="680"/>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rPr>
              <w:t>1</w:t>
            </w:r>
          </w:p>
        </w:tc>
        <w:tc>
          <w:tcPr>
            <w:tcW w:w="1276" w:type="dxa"/>
            <w:tcBorders>
              <w:top w:val="nil"/>
              <w:left w:val="nil"/>
              <w:bottom w:val="nil"/>
              <w:right w:val="nil"/>
            </w:tcBorders>
            <w:vAlign w:val="bottom"/>
          </w:tcPr>
          <w:p w14:paraId="0E2870B6" w14:textId="379CB32D" w:rsidR="00FC734F" w:rsidRPr="00FC734F" w:rsidRDefault="00FC734F" w:rsidP="00FC734F">
            <w:pPr>
              <w:tabs>
                <w:tab w:val="decimal" w:pos="697"/>
              </w:tabs>
              <w:spacing w:line="240" w:lineRule="exact"/>
              <w:rPr>
                <w:rFonts w:ascii="CordiaUPC" w:hAnsi="CordiaUPC" w:cs="CordiaUPC"/>
                <w:sz w:val="26"/>
                <w:szCs w:val="26"/>
                <w:lang w:val="en-US" w:bidi="th-TH"/>
              </w:rPr>
            </w:pPr>
            <w:r w:rsidRPr="00FC734F">
              <w:rPr>
                <w:rFonts w:ascii="CordiaUPC" w:eastAsia="Times New Roman" w:hAnsi="CordiaUPC" w:cs="CordiaUPC" w:hint="cs"/>
                <w:sz w:val="26"/>
                <w:szCs w:val="26"/>
              </w:rPr>
              <w:t>24</w:t>
            </w:r>
          </w:p>
        </w:tc>
      </w:tr>
      <w:tr w:rsidR="00FC734F" w:rsidRPr="00E44283" w14:paraId="7DA5D441" w14:textId="77777777" w:rsidTr="00FC734F">
        <w:tc>
          <w:tcPr>
            <w:tcW w:w="2820" w:type="dxa"/>
            <w:tcBorders>
              <w:top w:val="nil"/>
              <w:left w:val="nil"/>
              <w:bottom w:val="nil"/>
              <w:right w:val="nil"/>
            </w:tcBorders>
            <w:vAlign w:val="bottom"/>
          </w:tcPr>
          <w:p w14:paraId="727BE1F4" w14:textId="77777777" w:rsidR="00FC734F" w:rsidRPr="00E44283" w:rsidRDefault="00FC734F" w:rsidP="00FC734F">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2.</w:t>
            </w:r>
            <w:r w:rsidRPr="00E44283">
              <w:rPr>
                <w:rFonts w:ascii="CordiaUPC" w:hAnsi="CordiaUPC" w:cs="CordiaUPC" w:hint="cs"/>
                <w:sz w:val="26"/>
                <w:szCs w:val="26"/>
                <w:lang w:val="en-US"/>
              </w:rPr>
              <w:tab/>
              <w:t xml:space="preserve">Subsidiaries </w:t>
            </w:r>
          </w:p>
        </w:tc>
        <w:tc>
          <w:tcPr>
            <w:tcW w:w="1134" w:type="dxa"/>
            <w:tcBorders>
              <w:top w:val="nil"/>
              <w:left w:val="nil"/>
              <w:bottom w:val="nil"/>
              <w:right w:val="nil"/>
            </w:tcBorders>
            <w:vAlign w:val="bottom"/>
          </w:tcPr>
          <w:p w14:paraId="1598459B" w14:textId="119291ED" w:rsidR="00FC734F" w:rsidRPr="00FC734F" w:rsidRDefault="00FC734F" w:rsidP="00FC734F">
            <w:pPr>
              <w:tabs>
                <w:tab w:val="decimal" w:pos="668"/>
              </w:tabs>
              <w:spacing w:line="240" w:lineRule="exact"/>
              <w:rPr>
                <w:rFonts w:ascii="CordiaUPC" w:hAnsi="CordiaUPC" w:cs="CordiaUPC"/>
                <w:sz w:val="26"/>
                <w:szCs w:val="26"/>
                <w:cs/>
                <w:lang w:val="en-US"/>
              </w:rPr>
            </w:pPr>
            <w:r w:rsidRPr="00FC734F">
              <w:rPr>
                <w:rFonts w:ascii="CordiaUPC" w:eastAsia="Times New Roman" w:hAnsi="CordiaUPC" w:cs="CordiaUPC" w:hint="cs"/>
                <w:sz w:val="26"/>
                <w:szCs w:val="26"/>
                <w:lang w:val="en-US"/>
              </w:rPr>
              <w:t>-</w:t>
            </w:r>
          </w:p>
        </w:tc>
        <w:tc>
          <w:tcPr>
            <w:tcW w:w="992" w:type="dxa"/>
            <w:tcBorders>
              <w:top w:val="nil"/>
              <w:left w:val="nil"/>
              <w:bottom w:val="nil"/>
              <w:right w:val="nil"/>
            </w:tcBorders>
            <w:vAlign w:val="bottom"/>
          </w:tcPr>
          <w:p w14:paraId="0DB2F772" w14:textId="3EF4FD00" w:rsidR="00FC734F" w:rsidRPr="00FC734F" w:rsidRDefault="00FC734F" w:rsidP="00FC734F">
            <w:pPr>
              <w:tabs>
                <w:tab w:val="decimal" w:pos="668"/>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lang w:val="en-US"/>
              </w:rPr>
              <w:t>-</w:t>
            </w:r>
          </w:p>
        </w:tc>
        <w:tc>
          <w:tcPr>
            <w:tcW w:w="1134" w:type="dxa"/>
            <w:tcBorders>
              <w:top w:val="nil"/>
              <w:left w:val="nil"/>
              <w:bottom w:val="nil"/>
              <w:right w:val="nil"/>
            </w:tcBorders>
            <w:vAlign w:val="bottom"/>
          </w:tcPr>
          <w:p w14:paraId="25CB835E" w14:textId="579AC2EA" w:rsidR="00FC734F" w:rsidRPr="00FC734F" w:rsidRDefault="00FC734F" w:rsidP="00FC734F">
            <w:pPr>
              <w:tabs>
                <w:tab w:val="decimal" w:pos="668"/>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rPr>
              <w:t>-</w:t>
            </w:r>
          </w:p>
        </w:tc>
        <w:tc>
          <w:tcPr>
            <w:tcW w:w="1134" w:type="dxa"/>
            <w:tcBorders>
              <w:top w:val="nil"/>
              <w:left w:val="nil"/>
              <w:bottom w:val="nil"/>
              <w:right w:val="nil"/>
            </w:tcBorders>
            <w:vAlign w:val="bottom"/>
          </w:tcPr>
          <w:p w14:paraId="0B7B7469" w14:textId="673463A5" w:rsidR="00FC734F" w:rsidRPr="00FC734F" w:rsidRDefault="00FC734F" w:rsidP="00FC734F">
            <w:pPr>
              <w:tabs>
                <w:tab w:val="decimal" w:pos="668"/>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lang w:val="en-US"/>
              </w:rPr>
              <w:t>-</w:t>
            </w:r>
          </w:p>
        </w:tc>
        <w:tc>
          <w:tcPr>
            <w:tcW w:w="992" w:type="dxa"/>
            <w:tcBorders>
              <w:top w:val="nil"/>
              <w:left w:val="nil"/>
              <w:bottom w:val="nil"/>
              <w:right w:val="nil"/>
            </w:tcBorders>
            <w:vAlign w:val="bottom"/>
          </w:tcPr>
          <w:p w14:paraId="1A2D89A8" w14:textId="5FDFAC92" w:rsidR="00FC734F" w:rsidRPr="00FC734F" w:rsidRDefault="00FC734F" w:rsidP="00FC734F">
            <w:pPr>
              <w:tabs>
                <w:tab w:val="decimal" w:pos="668"/>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lang w:val="en-US"/>
              </w:rPr>
              <w:t>-</w:t>
            </w:r>
          </w:p>
        </w:tc>
        <w:tc>
          <w:tcPr>
            <w:tcW w:w="1276" w:type="dxa"/>
            <w:tcBorders>
              <w:top w:val="nil"/>
              <w:left w:val="nil"/>
              <w:bottom w:val="nil"/>
              <w:right w:val="nil"/>
            </w:tcBorders>
            <w:vAlign w:val="bottom"/>
          </w:tcPr>
          <w:p w14:paraId="6006BDA2" w14:textId="22EC5201" w:rsidR="00FC734F" w:rsidRPr="00FC734F" w:rsidRDefault="00FC734F" w:rsidP="00FC734F">
            <w:pPr>
              <w:tabs>
                <w:tab w:val="decimal" w:pos="697"/>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lang w:val="en-US"/>
              </w:rPr>
              <w:t>-</w:t>
            </w:r>
          </w:p>
        </w:tc>
      </w:tr>
      <w:tr w:rsidR="00FC734F" w:rsidRPr="00E44283" w14:paraId="49444664" w14:textId="77777777" w:rsidTr="00FC734F">
        <w:tc>
          <w:tcPr>
            <w:tcW w:w="2820" w:type="dxa"/>
            <w:tcBorders>
              <w:top w:val="nil"/>
              <w:left w:val="nil"/>
              <w:bottom w:val="nil"/>
              <w:right w:val="nil"/>
            </w:tcBorders>
            <w:vAlign w:val="bottom"/>
          </w:tcPr>
          <w:p w14:paraId="5DCCAABC" w14:textId="77777777" w:rsidR="00FC734F" w:rsidRPr="00E44283" w:rsidRDefault="00FC734F" w:rsidP="00FC734F">
            <w:pPr>
              <w:tabs>
                <w:tab w:val="left" w:pos="252"/>
              </w:tabs>
              <w:spacing w:line="240" w:lineRule="exact"/>
              <w:ind w:right="-18"/>
              <w:rPr>
                <w:rFonts w:ascii="CordiaUPC" w:hAnsi="CordiaUPC" w:cs="CordiaUPC"/>
                <w:sz w:val="26"/>
                <w:szCs w:val="26"/>
                <w:rtl/>
                <w:cs/>
              </w:rPr>
            </w:pPr>
            <w:r w:rsidRPr="00E44283">
              <w:rPr>
                <w:rFonts w:ascii="CordiaUPC" w:hAnsi="CordiaUPC" w:cs="CordiaUPC" w:hint="cs"/>
                <w:spacing w:val="-6"/>
                <w:sz w:val="26"/>
                <w:szCs w:val="26"/>
                <w:lang w:val="en-US" w:bidi="th-TH"/>
              </w:rPr>
              <w:t>3</w:t>
            </w:r>
            <w:r w:rsidRPr="00E44283">
              <w:rPr>
                <w:rFonts w:ascii="CordiaUPC" w:hAnsi="CordiaUPC" w:cs="CordiaUPC" w:hint="cs"/>
                <w:spacing w:val="-6"/>
                <w:sz w:val="26"/>
                <w:szCs w:val="26"/>
                <w:lang w:val="en-US"/>
              </w:rPr>
              <w:t>.</w:t>
            </w:r>
            <w:r w:rsidRPr="00E44283">
              <w:rPr>
                <w:rFonts w:ascii="CordiaUPC" w:hAnsi="CordiaUPC" w:cs="CordiaUPC" w:hint="cs"/>
                <w:spacing w:val="-6"/>
                <w:sz w:val="26"/>
                <w:szCs w:val="26"/>
                <w:lang w:val="en-US"/>
              </w:rPr>
              <w:tab/>
              <w:t>Associate</w:t>
            </w:r>
          </w:p>
        </w:tc>
        <w:tc>
          <w:tcPr>
            <w:tcW w:w="1134" w:type="dxa"/>
            <w:tcBorders>
              <w:top w:val="nil"/>
              <w:left w:val="nil"/>
              <w:bottom w:val="nil"/>
              <w:right w:val="nil"/>
            </w:tcBorders>
            <w:vAlign w:val="bottom"/>
          </w:tcPr>
          <w:p w14:paraId="0FBEE882" w14:textId="5F12B898" w:rsidR="00FC734F" w:rsidRPr="00FC734F" w:rsidRDefault="00FC734F" w:rsidP="00FC734F">
            <w:pPr>
              <w:tabs>
                <w:tab w:val="decimal" w:pos="668"/>
              </w:tabs>
              <w:spacing w:line="240" w:lineRule="exact"/>
              <w:rPr>
                <w:rFonts w:ascii="CordiaUPC" w:hAnsi="CordiaUPC" w:cs="CordiaUPC"/>
                <w:sz w:val="26"/>
                <w:szCs w:val="26"/>
                <w:lang w:val="en-US" w:bidi="th-TH"/>
              </w:rPr>
            </w:pPr>
            <w:r w:rsidRPr="00FC734F">
              <w:rPr>
                <w:rFonts w:ascii="CordiaUPC" w:eastAsia="Times New Roman" w:hAnsi="CordiaUPC" w:cs="CordiaUPC" w:hint="cs"/>
                <w:sz w:val="26"/>
                <w:szCs w:val="26"/>
                <w:lang w:val="en-US"/>
              </w:rPr>
              <w:t>-</w:t>
            </w:r>
          </w:p>
        </w:tc>
        <w:tc>
          <w:tcPr>
            <w:tcW w:w="992" w:type="dxa"/>
            <w:tcBorders>
              <w:top w:val="nil"/>
              <w:left w:val="nil"/>
              <w:bottom w:val="nil"/>
              <w:right w:val="nil"/>
            </w:tcBorders>
            <w:vAlign w:val="bottom"/>
          </w:tcPr>
          <w:p w14:paraId="29EA8085" w14:textId="6C407CF4" w:rsidR="00FC734F" w:rsidRPr="00FC734F" w:rsidRDefault="00FC734F" w:rsidP="00FC734F">
            <w:pPr>
              <w:tabs>
                <w:tab w:val="decimal" w:pos="668"/>
              </w:tabs>
              <w:spacing w:line="240" w:lineRule="exact"/>
              <w:rPr>
                <w:rFonts w:ascii="CordiaUPC" w:hAnsi="CordiaUPC" w:cs="CordiaUPC"/>
                <w:sz w:val="26"/>
                <w:szCs w:val="26"/>
                <w:lang w:val="en-US" w:bidi="th-TH"/>
              </w:rPr>
            </w:pPr>
            <w:r w:rsidRPr="00FC734F">
              <w:rPr>
                <w:rFonts w:ascii="CordiaUPC" w:eastAsia="Times New Roman" w:hAnsi="CordiaUPC" w:cs="CordiaUPC" w:hint="cs"/>
                <w:sz w:val="26"/>
                <w:szCs w:val="26"/>
                <w:lang w:val="en-US"/>
              </w:rPr>
              <w:t>-</w:t>
            </w:r>
          </w:p>
        </w:tc>
        <w:tc>
          <w:tcPr>
            <w:tcW w:w="1134" w:type="dxa"/>
            <w:tcBorders>
              <w:top w:val="nil"/>
              <w:left w:val="nil"/>
              <w:bottom w:val="nil"/>
              <w:right w:val="nil"/>
            </w:tcBorders>
            <w:vAlign w:val="bottom"/>
          </w:tcPr>
          <w:p w14:paraId="2451381F" w14:textId="01067F66" w:rsidR="00FC734F" w:rsidRPr="00FC734F" w:rsidRDefault="00FC734F" w:rsidP="00FC734F">
            <w:pPr>
              <w:tabs>
                <w:tab w:val="decimal" w:pos="668"/>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rPr>
              <w:t>381</w:t>
            </w:r>
          </w:p>
        </w:tc>
        <w:tc>
          <w:tcPr>
            <w:tcW w:w="1134" w:type="dxa"/>
            <w:tcBorders>
              <w:top w:val="nil"/>
              <w:left w:val="nil"/>
              <w:bottom w:val="nil"/>
              <w:right w:val="nil"/>
            </w:tcBorders>
            <w:vAlign w:val="bottom"/>
          </w:tcPr>
          <w:p w14:paraId="5AE2D3E1" w14:textId="71522F1D" w:rsidR="00FC734F" w:rsidRPr="00FC734F" w:rsidRDefault="00FC734F" w:rsidP="00FC734F">
            <w:pPr>
              <w:tabs>
                <w:tab w:val="decimal" w:pos="668"/>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lang w:val="en-US"/>
              </w:rPr>
              <w:t>-</w:t>
            </w:r>
          </w:p>
        </w:tc>
        <w:tc>
          <w:tcPr>
            <w:tcW w:w="992" w:type="dxa"/>
            <w:tcBorders>
              <w:top w:val="nil"/>
              <w:left w:val="nil"/>
              <w:bottom w:val="nil"/>
              <w:right w:val="nil"/>
            </w:tcBorders>
            <w:vAlign w:val="bottom"/>
          </w:tcPr>
          <w:p w14:paraId="4AE737AE" w14:textId="78E65B2D" w:rsidR="00FC734F" w:rsidRPr="00FC734F" w:rsidRDefault="00FC734F" w:rsidP="00FC734F">
            <w:pPr>
              <w:tabs>
                <w:tab w:val="decimal" w:pos="668"/>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lang w:val="en-US"/>
              </w:rPr>
              <w:t>-</w:t>
            </w:r>
          </w:p>
        </w:tc>
        <w:tc>
          <w:tcPr>
            <w:tcW w:w="1276" w:type="dxa"/>
            <w:tcBorders>
              <w:top w:val="nil"/>
              <w:left w:val="nil"/>
              <w:bottom w:val="nil"/>
              <w:right w:val="nil"/>
            </w:tcBorders>
            <w:vAlign w:val="bottom"/>
          </w:tcPr>
          <w:p w14:paraId="234FD8FE" w14:textId="3844CB74" w:rsidR="00FC734F" w:rsidRPr="00FC734F" w:rsidRDefault="00FC734F" w:rsidP="00FC734F">
            <w:pPr>
              <w:tabs>
                <w:tab w:val="decimal" w:pos="697"/>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lang w:val="en-US"/>
              </w:rPr>
              <w:t>-</w:t>
            </w:r>
          </w:p>
        </w:tc>
      </w:tr>
      <w:tr w:rsidR="00FC734F" w:rsidRPr="00E44283" w14:paraId="7D14ECEE" w14:textId="77777777" w:rsidTr="00FC734F">
        <w:tc>
          <w:tcPr>
            <w:tcW w:w="2820" w:type="dxa"/>
            <w:tcBorders>
              <w:top w:val="nil"/>
              <w:left w:val="nil"/>
              <w:bottom w:val="nil"/>
              <w:right w:val="nil"/>
            </w:tcBorders>
            <w:vAlign w:val="bottom"/>
          </w:tcPr>
          <w:p w14:paraId="5B4D340E" w14:textId="40B7DD32" w:rsidR="00FC734F" w:rsidRPr="00E4524C" w:rsidRDefault="00FC734F" w:rsidP="0003640E">
            <w:pPr>
              <w:pStyle w:val="ListParagraph"/>
              <w:numPr>
                <w:ilvl w:val="0"/>
                <w:numId w:val="44"/>
              </w:numPr>
              <w:tabs>
                <w:tab w:val="left" w:pos="252"/>
              </w:tabs>
              <w:spacing w:line="240" w:lineRule="exact"/>
              <w:ind w:right="-108"/>
              <w:rPr>
                <w:rFonts w:ascii="CordiaUPC" w:hAnsi="CordiaUPC" w:cs="CordiaUPC"/>
                <w:spacing w:val="-6"/>
                <w:sz w:val="26"/>
                <w:szCs w:val="26"/>
                <w:lang w:val="en-US"/>
              </w:rPr>
            </w:pPr>
            <w:r w:rsidRPr="00E4524C">
              <w:rPr>
                <w:rFonts w:ascii="CordiaUPC" w:hAnsi="CordiaUPC" w:cs="CordiaUPC" w:hint="cs"/>
                <w:spacing w:val="-6"/>
                <w:sz w:val="26"/>
                <w:szCs w:val="26"/>
                <w:lang w:val="en-US"/>
              </w:rPr>
              <w:t xml:space="preserve">Key management personnel  </w:t>
            </w:r>
          </w:p>
          <w:p w14:paraId="3BD2F319" w14:textId="77777777" w:rsidR="00FC734F" w:rsidRPr="00E44283" w:rsidRDefault="00FC734F" w:rsidP="00FC734F">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 xml:space="preserve">   </w:t>
            </w:r>
            <w:r w:rsidRPr="00E44283">
              <w:rPr>
                <w:rFonts w:ascii="CordiaUPC" w:hAnsi="CordiaUPC" w:cs="CordiaUPC" w:hint="cs"/>
                <w:sz w:val="26"/>
                <w:szCs w:val="26"/>
                <w:lang w:val="en-US"/>
              </w:rPr>
              <w:tab/>
              <w:t xml:space="preserve">   of the Bank</w:t>
            </w:r>
          </w:p>
        </w:tc>
        <w:tc>
          <w:tcPr>
            <w:tcW w:w="1134" w:type="dxa"/>
            <w:tcBorders>
              <w:top w:val="nil"/>
              <w:left w:val="nil"/>
              <w:bottom w:val="nil"/>
              <w:right w:val="nil"/>
            </w:tcBorders>
            <w:vAlign w:val="bottom"/>
          </w:tcPr>
          <w:p w14:paraId="26C4E325" w14:textId="7D9DD38C" w:rsidR="00FC734F" w:rsidRPr="00FC734F" w:rsidRDefault="00FC734F" w:rsidP="00FC734F">
            <w:pPr>
              <w:tabs>
                <w:tab w:val="decimal" w:pos="668"/>
              </w:tabs>
              <w:spacing w:line="240" w:lineRule="exact"/>
              <w:rPr>
                <w:rFonts w:ascii="CordiaUPC" w:hAnsi="CordiaUPC" w:cs="CordiaUPC"/>
                <w:sz w:val="26"/>
                <w:szCs w:val="26"/>
                <w:lang w:val="en-US" w:bidi="th-TH"/>
              </w:rPr>
            </w:pPr>
            <w:r w:rsidRPr="00FC734F">
              <w:rPr>
                <w:rFonts w:ascii="CordiaUPC" w:eastAsia="Times New Roman" w:hAnsi="CordiaUPC" w:cs="CordiaUPC" w:hint="cs"/>
                <w:sz w:val="26"/>
                <w:szCs w:val="26"/>
                <w:lang w:val="en-US"/>
              </w:rPr>
              <w:t>-</w:t>
            </w:r>
          </w:p>
        </w:tc>
        <w:tc>
          <w:tcPr>
            <w:tcW w:w="992" w:type="dxa"/>
            <w:tcBorders>
              <w:top w:val="nil"/>
              <w:left w:val="nil"/>
              <w:bottom w:val="nil"/>
              <w:right w:val="nil"/>
            </w:tcBorders>
            <w:vAlign w:val="bottom"/>
          </w:tcPr>
          <w:p w14:paraId="6A4ACCD8" w14:textId="2AC999BF" w:rsidR="00FC734F" w:rsidRPr="00FC734F" w:rsidRDefault="00FC734F" w:rsidP="00FC734F">
            <w:pPr>
              <w:tabs>
                <w:tab w:val="decimal" w:pos="668"/>
              </w:tabs>
              <w:spacing w:line="240" w:lineRule="exact"/>
              <w:rPr>
                <w:rFonts w:ascii="CordiaUPC" w:hAnsi="CordiaUPC" w:cs="CordiaUPC"/>
                <w:sz w:val="26"/>
                <w:szCs w:val="26"/>
                <w:lang w:val="en-US" w:bidi="th-TH"/>
              </w:rPr>
            </w:pPr>
            <w:r w:rsidRPr="00FC734F">
              <w:rPr>
                <w:rFonts w:ascii="CordiaUPC" w:eastAsia="Times New Roman" w:hAnsi="CordiaUPC" w:cs="CordiaUPC" w:hint="cs"/>
                <w:sz w:val="26"/>
                <w:szCs w:val="26"/>
                <w:lang w:val="en-US"/>
              </w:rPr>
              <w:t>1</w:t>
            </w:r>
          </w:p>
        </w:tc>
        <w:tc>
          <w:tcPr>
            <w:tcW w:w="1134" w:type="dxa"/>
            <w:tcBorders>
              <w:top w:val="nil"/>
              <w:left w:val="nil"/>
              <w:bottom w:val="nil"/>
              <w:right w:val="nil"/>
            </w:tcBorders>
            <w:vAlign w:val="bottom"/>
          </w:tcPr>
          <w:p w14:paraId="52A16278" w14:textId="131BFFD8" w:rsidR="00FC734F" w:rsidRPr="00FC734F" w:rsidRDefault="00FC734F" w:rsidP="00FC734F">
            <w:pPr>
              <w:tabs>
                <w:tab w:val="decimal" w:pos="668"/>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rPr>
              <w:t>-</w:t>
            </w:r>
          </w:p>
        </w:tc>
        <w:tc>
          <w:tcPr>
            <w:tcW w:w="1134" w:type="dxa"/>
            <w:tcBorders>
              <w:top w:val="nil"/>
              <w:left w:val="nil"/>
              <w:bottom w:val="nil"/>
              <w:right w:val="nil"/>
            </w:tcBorders>
            <w:vAlign w:val="bottom"/>
          </w:tcPr>
          <w:p w14:paraId="144B73EE" w14:textId="3432B193" w:rsidR="00FC734F" w:rsidRPr="00FC734F" w:rsidRDefault="00FC734F" w:rsidP="00FC734F">
            <w:pPr>
              <w:tabs>
                <w:tab w:val="decimal" w:pos="668"/>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lang w:val="en-US"/>
              </w:rPr>
              <w:t>-</w:t>
            </w:r>
          </w:p>
        </w:tc>
        <w:tc>
          <w:tcPr>
            <w:tcW w:w="992" w:type="dxa"/>
            <w:tcBorders>
              <w:top w:val="nil"/>
              <w:left w:val="nil"/>
              <w:bottom w:val="nil"/>
              <w:right w:val="nil"/>
            </w:tcBorders>
            <w:vAlign w:val="bottom"/>
          </w:tcPr>
          <w:p w14:paraId="2DAB3F3D" w14:textId="17D31F69" w:rsidR="00FC734F" w:rsidRPr="00FC734F" w:rsidRDefault="00FC734F" w:rsidP="00FC734F">
            <w:pPr>
              <w:tabs>
                <w:tab w:val="decimal" w:pos="668"/>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lang w:val="en-US"/>
              </w:rPr>
              <w:t>-</w:t>
            </w:r>
          </w:p>
        </w:tc>
        <w:tc>
          <w:tcPr>
            <w:tcW w:w="1276" w:type="dxa"/>
            <w:tcBorders>
              <w:top w:val="nil"/>
              <w:left w:val="nil"/>
              <w:bottom w:val="nil"/>
              <w:right w:val="nil"/>
            </w:tcBorders>
            <w:vAlign w:val="bottom"/>
          </w:tcPr>
          <w:p w14:paraId="1DA5CF78" w14:textId="1968ABCE" w:rsidR="00FC734F" w:rsidRPr="00FC734F" w:rsidRDefault="00FC734F" w:rsidP="00FC734F">
            <w:pPr>
              <w:tabs>
                <w:tab w:val="decimal" w:pos="697"/>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lang w:val="en-US"/>
              </w:rPr>
              <w:t>-</w:t>
            </w:r>
          </w:p>
        </w:tc>
      </w:tr>
      <w:tr w:rsidR="00FC734F" w:rsidRPr="00E44283" w14:paraId="5222B952" w14:textId="77777777" w:rsidTr="00FC734F">
        <w:tc>
          <w:tcPr>
            <w:tcW w:w="2820" w:type="dxa"/>
            <w:tcBorders>
              <w:top w:val="nil"/>
              <w:left w:val="nil"/>
              <w:bottom w:val="nil"/>
              <w:right w:val="nil"/>
            </w:tcBorders>
            <w:vAlign w:val="bottom"/>
          </w:tcPr>
          <w:p w14:paraId="26D26B76" w14:textId="77777777" w:rsidR="00FC734F" w:rsidRPr="00E44283" w:rsidRDefault="00FC734F" w:rsidP="00FC734F">
            <w:pPr>
              <w:tabs>
                <w:tab w:val="left" w:pos="252"/>
              </w:tabs>
              <w:spacing w:line="240" w:lineRule="exact"/>
              <w:ind w:left="252" w:hanging="270"/>
              <w:rPr>
                <w:rFonts w:ascii="CordiaUPC" w:hAnsi="CordiaUPC" w:cs="CordiaUPC"/>
                <w:sz w:val="26"/>
                <w:szCs w:val="26"/>
                <w:rtl/>
                <w:cs/>
                <w:lang w:val="en-US"/>
              </w:rPr>
            </w:pPr>
            <w:r w:rsidRPr="00E44283">
              <w:rPr>
                <w:rFonts w:ascii="CordiaUPC" w:hAnsi="CordiaUPC" w:cs="CordiaUPC" w:hint="cs"/>
                <w:sz w:val="26"/>
                <w:szCs w:val="26"/>
                <w:lang w:val="en-US"/>
              </w:rPr>
              <w:t>5.</w:t>
            </w:r>
            <w:r w:rsidRPr="00E44283">
              <w:rPr>
                <w:rFonts w:ascii="CordiaUPC" w:hAnsi="CordiaUPC" w:cs="CordiaUPC" w:hint="cs"/>
                <w:sz w:val="26"/>
                <w:szCs w:val="26"/>
                <w:lang w:val="en-US"/>
              </w:rPr>
              <w:tab/>
              <w:t>Other related parties</w:t>
            </w:r>
          </w:p>
        </w:tc>
        <w:tc>
          <w:tcPr>
            <w:tcW w:w="1134" w:type="dxa"/>
            <w:tcBorders>
              <w:top w:val="nil"/>
              <w:left w:val="nil"/>
              <w:bottom w:val="nil"/>
              <w:right w:val="nil"/>
            </w:tcBorders>
            <w:vAlign w:val="bottom"/>
          </w:tcPr>
          <w:p w14:paraId="7171513A" w14:textId="78685BB7" w:rsidR="00FC734F" w:rsidRPr="00FC734F" w:rsidRDefault="00FC734F" w:rsidP="00FC734F">
            <w:pPr>
              <w:tabs>
                <w:tab w:val="decimal" w:pos="668"/>
              </w:tabs>
              <w:spacing w:line="240" w:lineRule="exact"/>
              <w:rPr>
                <w:rFonts w:ascii="CordiaUPC" w:hAnsi="CordiaUPC" w:cs="CordiaUPC"/>
                <w:sz w:val="26"/>
                <w:szCs w:val="26"/>
                <w:lang w:val="en-US" w:bidi="th-TH"/>
              </w:rPr>
            </w:pPr>
            <w:r w:rsidRPr="00FC734F">
              <w:rPr>
                <w:rFonts w:ascii="CordiaUPC" w:eastAsia="Times New Roman" w:hAnsi="CordiaUPC" w:cs="CordiaUPC"/>
                <w:sz w:val="26"/>
                <w:szCs w:val="26"/>
                <w:lang w:val="en-US"/>
              </w:rPr>
              <w:t>464</w:t>
            </w:r>
          </w:p>
        </w:tc>
        <w:tc>
          <w:tcPr>
            <w:tcW w:w="992" w:type="dxa"/>
            <w:tcBorders>
              <w:top w:val="nil"/>
              <w:left w:val="nil"/>
              <w:bottom w:val="nil"/>
              <w:right w:val="nil"/>
            </w:tcBorders>
            <w:vAlign w:val="bottom"/>
          </w:tcPr>
          <w:p w14:paraId="2346033A" w14:textId="608F4162" w:rsidR="00FC734F" w:rsidRPr="00FC734F" w:rsidRDefault="00FC734F" w:rsidP="00FC734F">
            <w:pPr>
              <w:tabs>
                <w:tab w:val="decimal" w:pos="668"/>
              </w:tabs>
              <w:spacing w:line="240" w:lineRule="exact"/>
              <w:rPr>
                <w:rFonts w:ascii="CordiaUPC" w:hAnsi="CordiaUPC" w:cs="CordiaUPC"/>
                <w:sz w:val="26"/>
                <w:szCs w:val="26"/>
                <w:lang w:val="en-US" w:bidi="th-TH"/>
              </w:rPr>
            </w:pPr>
            <w:r w:rsidRPr="00FC734F">
              <w:rPr>
                <w:rFonts w:ascii="CordiaUPC" w:eastAsia="Times New Roman" w:hAnsi="CordiaUPC" w:cs="CordiaUPC"/>
                <w:sz w:val="26"/>
                <w:szCs w:val="26"/>
                <w:lang w:val="en-US"/>
              </w:rPr>
              <w:t>245</w:t>
            </w:r>
          </w:p>
        </w:tc>
        <w:tc>
          <w:tcPr>
            <w:tcW w:w="1134" w:type="dxa"/>
            <w:tcBorders>
              <w:top w:val="nil"/>
              <w:left w:val="nil"/>
              <w:bottom w:val="nil"/>
              <w:right w:val="nil"/>
            </w:tcBorders>
            <w:vAlign w:val="bottom"/>
          </w:tcPr>
          <w:p w14:paraId="4FF683F0" w14:textId="1B299C66" w:rsidR="00FC734F" w:rsidRPr="00FC734F" w:rsidRDefault="00FC734F" w:rsidP="00FC734F">
            <w:pPr>
              <w:tabs>
                <w:tab w:val="decimal" w:pos="668"/>
              </w:tabs>
              <w:spacing w:line="240" w:lineRule="exact"/>
              <w:rPr>
                <w:rFonts w:ascii="CordiaUPC" w:hAnsi="CordiaUPC" w:cs="CordiaUPC"/>
                <w:sz w:val="26"/>
                <w:szCs w:val="26"/>
                <w:rtl/>
                <w:cs/>
                <w:lang w:val="en-US"/>
              </w:rPr>
            </w:pPr>
            <w:r w:rsidRPr="00FC734F">
              <w:rPr>
                <w:rFonts w:ascii="CordiaUPC" w:eastAsia="Times New Roman" w:hAnsi="CordiaUPC" w:cs="CordiaUPC"/>
                <w:sz w:val="26"/>
                <w:szCs w:val="26"/>
              </w:rPr>
              <w:t>357</w:t>
            </w:r>
          </w:p>
        </w:tc>
        <w:tc>
          <w:tcPr>
            <w:tcW w:w="1134" w:type="dxa"/>
            <w:tcBorders>
              <w:top w:val="nil"/>
              <w:left w:val="nil"/>
              <w:bottom w:val="nil"/>
              <w:right w:val="nil"/>
            </w:tcBorders>
            <w:vAlign w:val="bottom"/>
          </w:tcPr>
          <w:p w14:paraId="3F306D0C" w14:textId="6BDF9120" w:rsidR="00FC734F" w:rsidRPr="00FC734F" w:rsidRDefault="00FC734F" w:rsidP="00FC734F">
            <w:pPr>
              <w:tabs>
                <w:tab w:val="decimal" w:pos="668"/>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lang w:val="en-US"/>
              </w:rPr>
              <w:t>-</w:t>
            </w:r>
          </w:p>
        </w:tc>
        <w:tc>
          <w:tcPr>
            <w:tcW w:w="992" w:type="dxa"/>
            <w:tcBorders>
              <w:top w:val="nil"/>
              <w:left w:val="nil"/>
              <w:bottom w:val="nil"/>
              <w:right w:val="nil"/>
            </w:tcBorders>
            <w:vAlign w:val="bottom"/>
          </w:tcPr>
          <w:p w14:paraId="3FD43D8D" w14:textId="78D0B74A" w:rsidR="00FC734F" w:rsidRPr="00FC734F" w:rsidRDefault="00FC734F" w:rsidP="00FC734F">
            <w:pPr>
              <w:tabs>
                <w:tab w:val="decimal" w:pos="668"/>
              </w:tabs>
              <w:spacing w:line="240" w:lineRule="exact"/>
              <w:rPr>
                <w:rFonts w:ascii="CordiaUPC" w:hAnsi="CordiaUPC" w:cs="CordiaUPC"/>
                <w:sz w:val="26"/>
                <w:szCs w:val="26"/>
                <w:cs/>
                <w:lang w:val="en-US"/>
              </w:rPr>
            </w:pPr>
            <w:r w:rsidRPr="00FC734F">
              <w:rPr>
                <w:rFonts w:ascii="CordiaUPC" w:eastAsia="Times New Roman" w:hAnsi="CordiaUPC" w:cs="CordiaUPC"/>
                <w:sz w:val="26"/>
                <w:szCs w:val="26"/>
                <w:lang w:val="en-US"/>
              </w:rPr>
              <w:t>32</w:t>
            </w:r>
          </w:p>
        </w:tc>
        <w:tc>
          <w:tcPr>
            <w:tcW w:w="1276" w:type="dxa"/>
            <w:tcBorders>
              <w:top w:val="nil"/>
              <w:left w:val="nil"/>
              <w:bottom w:val="nil"/>
              <w:right w:val="nil"/>
            </w:tcBorders>
            <w:vAlign w:val="bottom"/>
          </w:tcPr>
          <w:p w14:paraId="4C4A1C0B" w14:textId="02F40B32" w:rsidR="00FC734F" w:rsidRPr="00FC734F" w:rsidRDefault="00FC734F" w:rsidP="00FC734F">
            <w:pPr>
              <w:tabs>
                <w:tab w:val="decimal" w:pos="697"/>
              </w:tabs>
              <w:spacing w:line="240" w:lineRule="exact"/>
              <w:rPr>
                <w:rFonts w:ascii="CordiaUPC" w:hAnsi="CordiaUPC" w:cs="CordiaUPC"/>
                <w:sz w:val="26"/>
                <w:szCs w:val="26"/>
                <w:rtl/>
                <w:cs/>
                <w:lang w:val="en-US"/>
              </w:rPr>
            </w:pPr>
            <w:r w:rsidRPr="00FC734F">
              <w:rPr>
                <w:rFonts w:ascii="CordiaUPC" w:eastAsia="Times New Roman" w:hAnsi="CordiaUPC" w:cs="CordiaUPC"/>
                <w:sz w:val="26"/>
                <w:szCs w:val="26"/>
                <w:lang w:val="en-US"/>
              </w:rPr>
              <w:t>221</w:t>
            </w:r>
          </w:p>
        </w:tc>
      </w:tr>
      <w:bookmarkEnd w:id="16"/>
    </w:tbl>
    <w:p w14:paraId="29851C7B" w14:textId="33A36159" w:rsidR="00FC734F" w:rsidRDefault="00FC734F" w:rsidP="00B06D7B">
      <w:pPr>
        <w:spacing w:line="240" w:lineRule="exact"/>
        <w:ind w:left="540"/>
        <w:jc w:val="both"/>
        <w:rPr>
          <w:rFonts w:ascii="CordiaUPC" w:eastAsia="Times New Roman" w:hAnsi="CordiaUPC" w:cs="CordiaUPC"/>
          <w:sz w:val="26"/>
          <w:szCs w:val="26"/>
          <w:lang w:bidi="th-TH"/>
        </w:rPr>
      </w:pPr>
    </w:p>
    <w:tbl>
      <w:tblPr>
        <w:tblW w:w="9482" w:type="dxa"/>
        <w:tblInd w:w="441" w:type="dxa"/>
        <w:tblLayout w:type="fixed"/>
        <w:tblCellMar>
          <w:left w:w="115" w:type="dxa"/>
          <w:right w:w="115" w:type="dxa"/>
        </w:tblCellMar>
        <w:tblLook w:val="0000" w:firstRow="0" w:lastRow="0" w:firstColumn="0" w:lastColumn="0" w:noHBand="0" w:noVBand="0"/>
      </w:tblPr>
      <w:tblGrid>
        <w:gridCol w:w="2820"/>
        <w:gridCol w:w="1134"/>
        <w:gridCol w:w="992"/>
        <w:gridCol w:w="1134"/>
        <w:gridCol w:w="1134"/>
        <w:gridCol w:w="992"/>
        <w:gridCol w:w="1276"/>
      </w:tblGrid>
      <w:tr w:rsidR="00FC734F" w:rsidRPr="00E44283" w14:paraId="54A8C4F2" w14:textId="77777777" w:rsidTr="00FC734F">
        <w:trPr>
          <w:tblHeader/>
        </w:trPr>
        <w:tc>
          <w:tcPr>
            <w:tcW w:w="2820" w:type="dxa"/>
            <w:tcBorders>
              <w:top w:val="nil"/>
              <w:left w:val="nil"/>
              <w:bottom w:val="nil"/>
              <w:right w:val="nil"/>
            </w:tcBorders>
            <w:vAlign w:val="bottom"/>
          </w:tcPr>
          <w:p w14:paraId="0FFD6117" w14:textId="77777777" w:rsidR="00FC734F" w:rsidRPr="00E44283" w:rsidRDefault="00FC734F" w:rsidP="00FC734F">
            <w:pPr>
              <w:tabs>
                <w:tab w:val="center" w:pos="2302"/>
              </w:tabs>
              <w:spacing w:line="240" w:lineRule="exact"/>
              <w:ind w:left="176" w:hanging="176"/>
              <w:rPr>
                <w:rFonts w:ascii="CordiaUPC" w:hAnsi="CordiaUPC" w:cs="CordiaUPC"/>
                <w:sz w:val="26"/>
                <w:szCs w:val="26"/>
                <w:rtl/>
                <w:cs/>
              </w:rPr>
            </w:pPr>
            <w:bookmarkStart w:id="17" w:name="_Hlk70502000"/>
          </w:p>
        </w:tc>
        <w:tc>
          <w:tcPr>
            <w:tcW w:w="6662" w:type="dxa"/>
            <w:gridSpan w:val="6"/>
            <w:tcBorders>
              <w:top w:val="nil"/>
              <w:left w:val="nil"/>
              <w:bottom w:val="nil"/>
              <w:right w:val="nil"/>
            </w:tcBorders>
            <w:vAlign w:val="bottom"/>
          </w:tcPr>
          <w:p w14:paraId="06826D53" w14:textId="1EB4AB9A" w:rsidR="00FC734F" w:rsidRPr="00FC734F" w:rsidRDefault="00FC734F" w:rsidP="00FC734F">
            <w:pPr>
              <w:spacing w:line="240" w:lineRule="exact"/>
              <w:ind w:left="-37" w:right="-28"/>
              <w:jc w:val="center"/>
              <w:rPr>
                <w:rFonts w:ascii="CordiaUPC" w:hAnsi="CordiaUPC" w:cs="CordiaUPC"/>
                <w:b/>
                <w:bCs/>
                <w:sz w:val="26"/>
                <w:szCs w:val="26"/>
                <w:lang w:val="en-US"/>
              </w:rPr>
            </w:pPr>
            <w:r w:rsidRPr="00FC734F">
              <w:rPr>
                <w:rFonts w:ascii="CordiaUPC" w:eastAsia="Times New Roman" w:hAnsi="CordiaUPC" w:cs="CordiaUPC" w:hint="cs"/>
                <w:b/>
                <w:bCs/>
                <w:sz w:val="26"/>
                <w:szCs w:val="26"/>
                <w:lang w:val="en-US"/>
              </w:rPr>
              <w:t>Bank only</w:t>
            </w:r>
          </w:p>
        </w:tc>
      </w:tr>
      <w:tr w:rsidR="00FC734F" w:rsidRPr="00E44283" w14:paraId="43A07940" w14:textId="77777777" w:rsidTr="00FC734F">
        <w:trPr>
          <w:tblHeader/>
        </w:trPr>
        <w:tc>
          <w:tcPr>
            <w:tcW w:w="2820" w:type="dxa"/>
            <w:tcBorders>
              <w:top w:val="nil"/>
              <w:left w:val="nil"/>
              <w:bottom w:val="nil"/>
              <w:right w:val="nil"/>
            </w:tcBorders>
            <w:vAlign w:val="bottom"/>
          </w:tcPr>
          <w:p w14:paraId="69984FCE" w14:textId="77777777" w:rsidR="00FC734F" w:rsidRPr="00E44283" w:rsidRDefault="00FC734F" w:rsidP="00FC734F">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133A6E27" w14:textId="5E995709" w:rsidR="00FC734F" w:rsidRPr="00FC734F" w:rsidRDefault="00FC734F" w:rsidP="00FC734F">
            <w:pPr>
              <w:spacing w:line="240" w:lineRule="exact"/>
              <w:ind w:left="-37" w:right="-28"/>
              <w:jc w:val="center"/>
              <w:rPr>
                <w:rFonts w:ascii="CordiaUPC" w:hAnsi="CordiaUPC" w:cs="CordiaUPC"/>
                <w:sz w:val="26"/>
                <w:szCs w:val="26"/>
              </w:rPr>
            </w:pPr>
            <w:r w:rsidRPr="00FC734F">
              <w:rPr>
                <w:rFonts w:ascii="CordiaUPC" w:eastAsia="Times New Roman" w:hAnsi="CordiaUPC" w:cs="CordiaUPC" w:hint="cs"/>
                <w:sz w:val="26"/>
                <w:szCs w:val="26"/>
              </w:rPr>
              <w:t>Three-month period ended 31 March 202</w:t>
            </w:r>
            <w:r w:rsidRPr="00FC734F">
              <w:rPr>
                <w:rFonts w:ascii="CordiaUPC" w:eastAsia="Times New Roman" w:hAnsi="CordiaUPC" w:cs="CordiaUPC"/>
                <w:sz w:val="26"/>
                <w:szCs w:val="26"/>
              </w:rPr>
              <w:t>1</w:t>
            </w:r>
          </w:p>
        </w:tc>
      </w:tr>
      <w:tr w:rsidR="00FC734F" w:rsidRPr="00E44283" w14:paraId="13F0B70B" w14:textId="77777777" w:rsidTr="00FC734F">
        <w:trPr>
          <w:tblHeader/>
        </w:trPr>
        <w:tc>
          <w:tcPr>
            <w:tcW w:w="2820" w:type="dxa"/>
            <w:tcBorders>
              <w:top w:val="nil"/>
              <w:left w:val="nil"/>
              <w:bottom w:val="nil"/>
              <w:right w:val="nil"/>
            </w:tcBorders>
            <w:vAlign w:val="bottom"/>
          </w:tcPr>
          <w:p w14:paraId="7E587718" w14:textId="77777777" w:rsidR="00FC734F" w:rsidRPr="00E44283" w:rsidRDefault="00FC734F" w:rsidP="00FC734F">
            <w:pPr>
              <w:tabs>
                <w:tab w:val="center" w:pos="2302"/>
              </w:tabs>
              <w:spacing w:line="24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22DDD4AC" w14:textId="77777777" w:rsidR="00FC734F" w:rsidRPr="00E44283" w:rsidRDefault="00FC734F" w:rsidP="00FC734F">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rPr>
              <w:t>Interest</w:t>
            </w:r>
            <w:r w:rsidRPr="00E44283">
              <w:rPr>
                <w:rFonts w:ascii="CordiaUPC" w:hAnsi="CordiaUPC" w:cs="CordiaUPC" w:hint="cs"/>
                <w:sz w:val="26"/>
                <w:szCs w:val="26"/>
                <w:lang w:val="en-US"/>
              </w:rPr>
              <w:t xml:space="preserve">            income</w:t>
            </w:r>
          </w:p>
        </w:tc>
        <w:tc>
          <w:tcPr>
            <w:tcW w:w="992" w:type="dxa"/>
            <w:tcBorders>
              <w:top w:val="nil"/>
              <w:left w:val="nil"/>
              <w:bottom w:val="nil"/>
              <w:right w:val="nil"/>
            </w:tcBorders>
            <w:vAlign w:val="bottom"/>
          </w:tcPr>
          <w:p w14:paraId="33349530" w14:textId="77777777" w:rsidR="00FC734F" w:rsidRPr="00E44283" w:rsidRDefault="00FC734F" w:rsidP="00FC734F">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Interest expenses</w:t>
            </w:r>
          </w:p>
        </w:tc>
        <w:tc>
          <w:tcPr>
            <w:tcW w:w="1134" w:type="dxa"/>
            <w:tcBorders>
              <w:top w:val="nil"/>
              <w:left w:val="nil"/>
              <w:bottom w:val="nil"/>
              <w:right w:val="nil"/>
            </w:tcBorders>
            <w:vAlign w:val="bottom"/>
          </w:tcPr>
          <w:p w14:paraId="034C2FF4" w14:textId="77777777" w:rsidR="00FC734F" w:rsidRPr="00E44283" w:rsidRDefault="00FC734F" w:rsidP="00FC734F">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income</w:t>
            </w:r>
          </w:p>
        </w:tc>
        <w:tc>
          <w:tcPr>
            <w:tcW w:w="1134" w:type="dxa"/>
            <w:tcBorders>
              <w:top w:val="nil"/>
              <w:left w:val="nil"/>
              <w:bottom w:val="nil"/>
              <w:right w:val="nil"/>
            </w:tcBorders>
            <w:vAlign w:val="bottom"/>
          </w:tcPr>
          <w:p w14:paraId="1CD84B21" w14:textId="77777777" w:rsidR="00FC734F" w:rsidRPr="00E44283" w:rsidRDefault="00FC734F" w:rsidP="00FC734F">
            <w:pPr>
              <w:spacing w:line="240" w:lineRule="exact"/>
              <w:ind w:left="-37" w:right="-28"/>
              <w:jc w:val="center"/>
              <w:rPr>
                <w:rFonts w:ascii="CordiaUPC" w:hAnsi="CordiaUPC" w:cs="CordiaUPC"/>
                <w:sz w:val="26"/>
                <w:szCs w:val="26"/>
                <w:rtl/>
                <w:cs/>
                <w:lang w:val="en-US"/>
              </w:rPr>
            </w:pPr>
            <w:r w:rsidRPr="00E44283">
              <w:rPr>
                <w:rFonts w:ascii="CordiaUPC" w:hAnsi="CordiaUPC" w:cs="CordiaUPC" w:hint="cs"/>
                <w:sz w:val="26"/>
                <w:szCs w:val="26"/>
                <w:lang w:val="en-US"/>
              </w:rPr>
              <w:t>Fees and service expenses</w:t>
            </w:r>
          </w:p>
        </w:tc>
        <w:tc>
          <w:tcPr>
            <w:tcW w:w="992" w:type="dxa"/>
            <w:tcBorders>
              <w:top w:val="nil"/>
              <w:left w:val="nil"/>
              <w:bottom w:val="nil"/>
              <w:right w:val="nil"/>
            </w:tcBorders>
            <w:vAlign w:val="bottom"/>
          </w:tcPr>
          <w:p w14:paraId="30C70044" w14:textId="77777777" w:rsidR="00FC734F" w:rsidRPr="00E44283" w:rsidRDefault="00FC734F" w:rsidP="00FC734F">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Other operating income</w:t>
            </w:r>
          </w:p>
        </w:tc>
        <w:tc>
          <w:tcPr>
            <w:tcW w:w="1276" w:type="dxa"/>
            <w:tcBorders>
              <w:top w:val="nil"/>
              <w:left w:val="nil"/>
              <w:bottom w:val="nil"/>
              <w:right w:val="nil"/>
            </w:tcBorders>
            <w:vAlign w:val="bottom"/>
          </w:tcPr>
          <w:p w14:paraId="5D6201ED" w14:textId="77777777" w:rsidR="00FC734F" w:rsidRPr="00E44283" w:rsidRDefault="00FC734F" w:rsidP="00FC734F">
            <w:pPr>
              <w:spacing w:line="240" w:lineRule="exact"/>
              <w:ind w:left="-37" w:right="-28"/>
              <w:jc w:val="center"/>
              <w:rPr>
                <w:rFonts w:ascii="CordiaUPC" w:hAnsi="CordiaUPC" w:cs="CordiaUPC"/>
                <w:sz w:val="26"/>
                <w:szCs w:val="26"/>
                <w:lang w:val="en-US"/>
              </w:rPr>
            </w:pPr>
            <w:r w:rsidRPr="00E44283">
              <w:rPr>
                <w:rFonts w:ascii="CordiaUPC" w:hAnsi="CordiaUPC" w:cs="CordiaUPC" w:hint="cs"/>
                <w:sz w:val="26"/>
                <w:szCs w:val="26"/>
                <w:lang w:val="en-US"/>
              </w:rPr>
              <w:t xml:space="preserve">Other operating expenses </w:t>
            </w:r>
          </w:p>
        </w:tc>
      </w:tr>
      <w:tr w:rsidR="00FC734F" w:rsidRPr="00E44283" w14:paraId="743C17BE" w14:textId="77777777" w:rsidTr="00FC734F">
        <w:trPr>
          <w:tblHeader/>
        </w:trPr>
        <w:tc>
          <w:tcPr>
            <w:tcW w:w="2820" w:type="dxa"/>
            <w:tcBorders>
              <w:top w:val="nil"/>
              <w:left w:val="nil"/>
              <w:bottom w:val="nil"/>
              <w:right w:val="nil"/>
            </w:tcBorders>
            <w:vAlign w:val="bottom"/>
          </w:tcPr>
          <w:p w14:paraId="14AAE196" w14:textId="77777777" w:rsidR="00FC734F" w:rsidRPr="00E44283" w:rsidRDefault="00FC734F" w:rsidP="00FC734F">
            <w:pPr>
              <w:tabs>
                <w:tab w:val="left" w:pos="470"/>
              </w:tabs>
              <w:spacing w:line="240" w:lineRule="exact"/>
              <w:ind w:left="470" w:hanging="160"/>
              <w:rPr>
                <w:rFonts w:ascii="CordiaUPC" w:hAnsi="CordiaUPC" w:cs="CordiaUPC"/>
                <w:sz w:val="26"/>
                <w:szCs w:val="26"/>
                <w:lang w:val="en-US"/>
              </w:rPr>
            </w:pPr>
          </w:p>
        </w:tc>
        <w:tc>
          <w:tcPr>
            <w:tcW w:w="6662" w:type="dxa"/>
            <w:gridSpan w:val="6"/>
            <w:tcBorders>
              <w:top w:val="nil"/>
              <w:left w:val="nil"/>
              <w:bottom w:val="nil"/>
              <w:right w:val="nil"/>
            </w:tcBorders>
            <w:vAlign w:val="bottom"/>
          </w:tcPr>
          <w:p w14:paraId="7A9D00FE" w14:textId="77777777" w:rsidR="00FC734F" w:rsidRPr="00E44283" w:rsidRDefault="00FC734F" w:rsidP="00FC734F">
            <w:pPr>
              <w:tabs>
                <w:tab w:val="decimal" w:pos="611"/>
              </w:tabs>
              <w:spacing w:line="240" w:lineRule="exact"/>
              <w:ind w:left="-108"/>
              <w:jc w:val="center"/>
              <w:rPr>
                <w:rFonts w:ascii="CordiaUPC" w:hAnsi="CordiaUPC" w:cs="CordiaUPC"/>
                <w:i/>
                <w:iCs/>
                <w:sz w:val="26"/>
                <w:szCs w:val="26"/>
                <w:lang w:val="en-US"/>
              </w:rPr>
            </w:pPr>
            <w:r w:rsidRPr="00E44283">
              <w:rPr>
                <w:rFonts w:ascii="CordiaUPC" w:hAnsi="CordiaUPC" w:cs="CordiaUPC" w:hint="cs"/>
                <w:i/>
                <w:iCs/>
                <w:sz w:val="26"/>
                <w:szCs w:val="26"/>
                <w:lang w:val="en-US"/>
              </w:rPr>
              <w:t>(in million Baht)</w:t>
            </w:r>
          </w:p>
        </w:tc>
      </w:tr>
      <w:tr w:rsidR="00FC734F" w:rsidRPr="00E44283" w14:paraId="6C69E3B1" w14:textId="77777777" w:rsidTr="00FC734F">
        <w:tc>
          <w:tcPr>
            <w:tcW w:w="2820" w:type="dxa"/>
            <w:tcBorders>
              <w:top w:val="nil"/>
              <w:left w:val="nil"/>
              <w:bottom w:val="nil"/>
              <w:right w:val="nil"/>
            </w:tcBorders>
            <w:vAlign w:val="bottom"/>
          </w:tcPr>
          <w:p w14:paraId="4067BD73" w14:textId="77777777" w:rsidR="00FC734F" w:rsidRPr="00E44283" w:rsidRDefault="00FC734F" w:rsidP="00854F94">
            <w:pPr>
              <w:pStyle w:val="ListParagraph"/>
              <w:numPr>
                <w:ilvl w:val="0"/>
                <w:numId w:val="35"/>
              </w:numPr>
              <w:tabs>
                <w:tab w:val="left" w:pos="252"/>
              </w:tabs>
              <w:spacing w:line="240" w:lineRule="exact"/>
              <w:rPr>
                <w:rFonts w:ascii="CordiaUPC" w:hAnsi="CordiaUPC" w:cs="CordiaUPC"/>
                <w:sz w:val="26"/>
                <w:szCs w:val="26"/>
              </w:rPr>
            </w:pPr>
            <w:r w:rsidRPr="00E44283">
              <w:rPr>
                <w:rFonts w:ascii="CordiaUPC" w:hAnsi="CordiaUPC" w:cs="CordiaUPC" w:hint="cs"/>
                <w:sz w:val="26"/>
                <w:szCs w:val="26"/>
                <w:lang w:val="en-US"/>
              </w:rPr>
              <w:t xml:space="preserve">Major shareholders </w:t>
            </w:r>
          </w:p>
        </w:tc>
        <w:tc>
          <w:tcPr>
            <w:tcW w:w="1134" w:type="dxa"/>
            <w:tcBorders>
              <w:top w:val="nil"/>
              <w:left w:val="nil"/>
              <w:bottom w:val="nil"/>
              <w:right w:val="nil"/>
            </w:tcBorders>
            <w:vAlign w:val="bottom"/>
          </w:tcPr>
          <w:p w14:paraId="66DBAE21" w14:textId="23ECF036" w:rsidR="00FC734F" w:rsidRPr="00E44283" w:rsidRDefault="00FC734F" w:rsidP="00FC734F">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41</w:t>
            </w:r>
          </w:p>
        </w:tc>
        <w:tc>
          <w:tcPr>
            <w:tcW w:w="992" w:type="dxa"/>
            <w:tcBorders>
              <w:top w:val="nil"/>
              <w:left w:val="nil"/>
              <w:bottom w:val="nil"/>
              <w:right w:val="nil"/>
            </w:tcBorders>
            <w:vAlign w:val="bottom"/>
          </w:tcPr>
          <w:p w14:paraId="14B42186" w14:textId="53C80A61" w:rsidR="00FC734F" w:rsidRPr="00E44283" w:rsidRDefault="00FC734F" w:rsidP="00FC734F">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1134" w:type="dxa"/>
            <w:tcBorders>
              <w:top w:val="nil"/>
              <w:left w:val="nil"/>
              <w:bottom w:val="nil"/>
              <w:right w:val="nil"/>
            </w:tcBorders>
            <w:vAlign w:val="bottom"/>
          </w:tcPr>
          <w:p w14:paraId="5D76DCFB" w14:textId="3C42FF02" w:rsidR="00FC734F" w:rsidRPr="00E44283" w:rsidRDefault="00FC734F" w:rsidP="00FC734F">
            <w:pPr>
              <w:tabs>
                <w:tab w:val="decimal" w:pos="668"/>
              </w:tabs>
              <w:spacing w:line="240" w:lineRule="exact"/>
              <w:ind w:left="77"/>
              <w:rPr>
                <w:rFonts w:ascii="CordiaUPC" w:hAnsi="CordiaUPC" w:cs="CordiaUPC"/>
                <w:sz w:val="26"/>
                <w:szCs w:val="26"/>
                <w:rtl/>
                <w:cs/>
                <w:lang w:val="en-US"/>
              </w:rPr>
            </w:pPr>
            <w:r>
              <w:rPr>
                <w:rFonts w:ascii="CordiaUPC" w:hAnsi="CordiaUPC" w:cs="CordiaUPC"/>
                <w:sz w:val="26"/>
                <w:szCs w:val="26"/>
                <w:lang w:val="en-US"/>
              </w:rPr>
              <w:t>-</w:t>
            </w:r>
          </w:p>
        </w:tc>
        <w:tc>
          <w:tcPr>
            <w:tcW w:w="1134" w:type="dxa"/>
            <w:tcBorders>
              <w:top w:val="nil"/>
              <w:left w:val="nil"/>
              <w:bottom w:val="nil"/>
              <w:right w:val="nil"/>
            </w:tcBorders>
            <w:vAlign w:val="bottom"/>
          </w:tcPr>
          <w:p w14:paraId="34087814" w14:textId="713DCC69" w:rsidR="00FC734F" w:rsidRPr="00E44283" w:rsidRDefault="00FC734F" w:rsidP="00FC734F">
            <w:pPr>
              <w:tabs>
                <w:tab w:val="decimal" w:pos="663"/>
              </w:tabs>
              <w:spacing w:line="240" w:lineRule="exact"/>
              <w:rPr>
                <w:rFonts w:ascii="CordiaUPC" w:hAnsi="CordiaUPC" w:cs="CordiaUPC"/>
                <w:sz w:val="26"/>
                <w:szCs w:val="26"/>
                <w:cs/>
                <w:lang w:val="en-US"/>
              </w:rPr>
            </w:pPr>
            <w:r>
              <w:rPr>
                <w:rFonts w:ascii="CordiaUPC" w:hAnsi="CordiaUPC" w:cs="CordiaUPC"/>
                <w:sz w:val="26"/>
                <w:szCs w:val="26"/>
                <w:lang w:val="en-US"/>
              </w:rPr>
              <w:t>-</w:t>
            </w:r>
          </w:p>
        </w:tc>
        <w:tc>
          <w:tcPr>
            <w:tcW w:w="992" w:type="dxa"/>
            <w:tcBorders>
              <w:top w:val="nil"/>
              <w:left w:val="nil"/>
              <w:bottom w:val="nil"/>
              <w:right w:val="nil"/>
            </w:tcBorders>
            <w:vAlign w:val="bottom"/>
          </w:tcPr>
          <w:p w14:paraId="43F36A83" w14:textId="6AD7CC6E" w:rsidR="00FC734F" w:rsidRPr="00E44283" w:rsidRDefault="00FC734F" w:rsidP="00FC734F">
            <w:pPr>
              <w:tabs>
                <w:tab w:val="decimal" w:pos="680"/>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1276" w:type="dxa"/>
            <w:tcBorders>
              <w:top w:val="nil"/>
              <w:left w:val="nil"/>
              <w:bottom w:val="nil"/>
              <w:right w:val="nil"/>
            </w:tcBorders>
            <w:vAlign w:val="bottom"/>
          </w:tcPr>
          <w:p w14:paraId="6C49F5DC" w14:textId="73CA9490" w:rsidR="00FC734F" w:rsidRPr="00E44283" w:rsidRDefault="00FC734F" w:rsidP="00FC734F">
            <w:pPr>
              <w:tabs>
                <w:tab w:val="decimal" w:pos="697"/>
              </w:tabs>
              <w:spacing w:line="240" w:lineRule="exact"/>
              <w:rPr>
                <w:rFonts w:ascii="CordiaUPC" w:hAnsi="CordiaUPC" w:cs="CordiaUPC"/>
                <w:sz w:val="26"/>
                <w:szCs w:val="26"/>
                <w:lang w:val="en-US" w:bidi="th-TH"/>
              </w:rPr>
            </w:pPr>
            <w:r>
              <w:rPr>
                <w:rFonts w:ascii="CordiaUPC" w:hAnsi="CordiaUPC" w:cs="CordiaUPC"/>
                <w:sz w:val="26"/>
                <w:szCs w:val="26"/>
                <w:lang w:val="en-US" w:bidi="th-TH"/>
              </w:rPr>
              <w:t>1</w:t>
            </w:r>
          </w:p>
        </w:tc>
      </w:tr>
      <w:tr w:rsidR="002B1F0B" w:rsidRPr="00E44283" w14:paraId="115F2473" w14:textId="77777777" w:rsidTr="00FC734F">
        <w:tc>
          <w:tcPr>
            <w:tcW w:w="2820" w:type="dxa"/>
            <w:tcBorders>
              <w:top w:val="nil"/>
              <w:left w:val="nil"/>
              <w:bottom w:val="nil"/>
              <w:right w:val="nil"/>
            </w:tcBorders>
            <w:vAlign w:val="bottom"/>
          </w:tcPr>
          <w:p w14:paraId="3550F75C" w14:textId="77777777" w:rsidR="002B1F0B" w:rsidRPr="00E44283" w:rsidRDefault="002B1F0B" w:rsidP="002B1F0B">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2.</w:t>
            </w:r>
            <w:r w:rsidRPr="00E44283">
              <w:rPr>
                <w:rFonts w:ascii="CordiaUPC" w:hAnsi="CordiaUPC" w:cs="CordiaUPC" w:hint="cs"/>
                <w:sz w:val="26"/>
                <w:szCs w:val="26"/>
                <w:lang w:val="en-US"/>
              </w:rPr>
              <w:tab/>
              <w:t xml:space="preserve">Subsidiaries </w:t>
            </w:r>
          </w:p>
        </w:tc>
        <w:tc>
          <w:tcPr>
            <w:tcW w:w="1134" w:type="dxa"/>
            <w:tcBorders>
              <w:top w:val="nil"/>
              <w:left w:val="nil"/>
              <w:bottom w:val="nil"/>
              <w:right w:val="nil"/>
            </w:tcBorders>
            <w:vAlign w:val="bottom"/>
          </w:tcPr>
          <w:p w14:paraId="7E2E5A36" w14:textId="534DEC7F" w:rsidR="002B1F0B" w:rsidRPr="00E44283" w:rsidRDefault="002B1F0B" w:rsidP="002B1F0B">
            <w:pPr>
              <w:tabs>
                <w:tab w:val="decimal" w:pos="668"/>
              </w:tabs>
              <w:spacing w:line="240" w:lineRule="exact"/>
              <w:rPr>
                <w:rFonts w:ascii="CordiaUPC" w:hAnsi="CordiaUPC" w:cs="CordiaUPC"/>
                <w:sz w:val="26"/>
                <w:szCs w:val="26"/>
                <w:cs/>
                <w:lang w:val="en-US"/>
              </w:rPr>
            </w:pPr>
            <w:r w:rsidRPr="003830C7">
              <w:rPr>
                <w:rFonts w:ascii="CordiaUPC" w:hAnsi="CordiaUPC" w:cs="CordiaUPC"/>
                <w:sz w:val="26"/>
                <w:szCs w:val="26"/>
              </w:rPr>
              <w:t>128</w:t>
            </w:r>
          </w:p>
        </w:tc>
        <w:tc>
          <w:tcPr>
            <w:tcW w:w="992" w:type="dxa"/>
            <w:tcBorders>
              <w:top w:val="nil"/>
              <w:left w:val="nil"/>
              <w:bottom w:val="nil"/>
              <w:right w:val="nil"/>
            </w:tcBorders>
            <w:vAlign w:val="bottom"/>
          </w:tcPr>
          <w:p w14:paraId="5347C8FF" w14:textId="6D76229D" w:rsidR="002B1F0B" w:rsidRPr="00E44283" w:rsidRDefault="002B1F0B" w:rsidP="002B1F0B">
            <w:pPr>
              <w:tabs>
                <w:tab w:val="decimal" w:pos="668"/>
              </w:tabs>
              <w:spacing w:line="240" w:lineRule="exact"/>
              <w:rPr>
                <w:rFonts w:ascii="CordiaUPC" w:hAnsi="CordiaUPC" w:cs="CordiaUPC"/>
                <w:sz w:val="26"/>
                <w:szCs w:val="26"/>
                <w:rtl/>
                <w:cs/>
                <w:lang w:val="en-US"/>
              </w:rPr>
            </w:pPr>
            <w:r w:rsidRPr="003830C7">
              <w:rPr>
                <w:rFonts w:ascii="CordiaUPC" w:hAnsi="CordiaUPC" w:cs="CordiaUPC"/>
                <w:sz w:val="26"/>
                <w:szCs w:val="26"/>
              </w:rPr>
              <w:t>-</w:t>
            </w:r>
          </w:p>
        </w:tc>
        <w:tc>
          <w:tcPr>
            <w:tcW w:w="1134" w:type="dxa"/>
            <w:tcBorders>
              <w:top w:val="nil"/>
              <w:left w:val="nil"/>
              <w:bottom w:val="nil"/>
              <w:right w:val="nil"/>
            </w:tcBorders>
            <w:vAlign w:val="bottom"/>
          </w:tcPr>
          <w:p w14:paraId="03F6B063" w14:textId="3640BE5A" w:rsidR="002B1F0B" w:rsidRPr="00E44283" w:rsidRDefault="002B1F0B" w:rsidP="002B1F0B">
            <w:pPr>
              <w:tabs>
                <w:tab w:val="decimal" w:pos="668"/>
              </w:tabs>
              <w:spacing w:line="240" w:lineRule="exact"/>
              <w:rPr>
                <w:rFonts w:ascii="CordiaUPC" w:hAnsi="CordiaUPC" w:cs="CordiaUPC"/>
                <w:sz w:val="26"/>
                <w:szCs w:val="26"/>
                <w:rtl/>
                <w:cs/>
                <w:lang w:val="en-US"/>
              </w:rPr>
            </w:pPr>
            <w:r w:rsidRPr="003830C7">
              <w:rPr>
                <w:rFonts w:ascii="CordiaUPC" w:hAnsi="CordiaUPC" w:cs="CordiaUPC"/>
                <w:sz w:val="26"/>
                <w:szCs w:val="26"/>
              </w:rPr>
              <w:t>190</w:t>
            </w:r>
          </w:p>
        </w:tc>
        <w:tc>
          <w:tcPr>
            <w:tcW w:w="1134" w:type="dxa"/>
            <w:tcBorders>
              <w:top w:val="nil"/>
              <w:left w:val="nil"/>
              <w:bottom w:val="nil"/>
              <w:right w:val="nil"/>
            </w:tcBorders>
            <w:vAlign w:val="bottom"/>
          </w:tcPr>
          <w:p w14:paraId="29D97FF6" w14:textId="041BBF3D" w:rsidR="002B1F0B" w:rsidRPr="00E44283" w:rsidRDefault="002B1F0B" w:rsidP="002B1F0B">
            <w:pPr>
              <w:tabs>
                <w:tab w:val="decimal" w:pos="668"/>
              </w:tabs>
              <w:spacing w:line="240" w:lineRule="exact"/>
              <w:rPr>
                <w:rFonts w:ascii="CordiaUPC" w:hAnsi="CordiaUPC" w:cs="CordiaUPC"/>
                <w:sz w:val="26"/>
                <w:szCs w:val="26"/>
                <w:rtl/>
                <w:cs/>
                <w:lang w:val="en-US"/>
              </w:rPr>
            </w:pPr>
            <w:r w:rsidRPr="003830C7">
              <w:rPr>
                <w:rFonts w:ascii="CordiaUPC" w:hAnsi="CordiaUPC" w:cs="CordiaUPC"/>
                <w:sz w:val="26"/>
                <w:szCs w:val="26"/>
              </w:rPr>
              <w:t>25</w:t>
            </w:r>
          </w:p>
        </w:tc>
        <w:tc>
          <w:tcPr>
            <w:tcW w:w="992" w:type="dxa"/>
            <w:tcBorders>
              <w:top w:val="nil"/>
              <w:left w:val="nil"/>
              <w:bottom w:val="nil"/>
              <w:right w:val="nil"/>
            </w:tcBorders>
            <w:vAlign w:val="bottom"/>
          </w:tcPr>
          <w:p w14:paraId="180ECA79" w14:textId="65D8DBC0" w:rsidR="002B1F0B" w:rsidRPr="00E44283" w:rsidRDefault="002B1F0B" w:rsidP="002B1F0B">
            <w:pPr>
              <w:tabs>
                <w:tab w:val="decimal" w:pos="668"/>
              </w:tabs>
              <w:spacing w:line="240" w:lineRule="exact"/>
              <w:rPr>
                <w:rFonts w:ascii="CordiaUPC" w:hAnsi="CordiaUPC" w:cs="CordiaUPC"/>
                <w:sz w:val="26"/>
                <w:szCs w:val="26"/>
                <w:rtl/>
                <w:cs/>
                <w:lang w:val="en-US"/>
              </w:rPr>
            </w:pPr>
            <w:r w:rsidRPr="003830C7">
              <w:rPr>
                <w:rFonts w:ascii="CordiaUPC" w:hAnsi="CordiaUPC" w:cs="CordiaUPC"/>
                <w:sz w:val="26"/>
                <w:szCs w:val="26"/>
              </w:rPr>
              <w:t>471</w:t>
            </w:r>
          </w:p>
        </w:tc>
        <w:tc>
          <w:tcPr>
            <w:tcW w:w="1276" w:type="dxa"/>
            <w:tcBorders>
              <w:top w:val="nil"/>
              <w:left w:val="nil"/>
              <w:bottom w:val="nil"/>
              <w:right w:val="nil"/>
            </w:tcBorders>
            <w:vAlign w:val="bottom"/>
          </w:tcPr>
          <w:p w14:paraId="0A7A5016" w14:textId="1CE067C1" w:rsidR="002B1F0B" w:rsidRPr="00E44283" w:rsidRDefault="002B1F0B" w:rsidP="002B1F0B">
            <w:pPr>
              <w:tabs>
                <w:tab w:val="decimal" w:pos="697"/>
              </w:tabs>
              <w:spacing w:line="240" w:lineRule="exact"/>
              <w:rPr>
                <w:rFonts w:ascii="CordiaUPC" w:hAnsi="CordiaUPC" w:cs="CordiaUPC"/>
                <w:sz w:val="26"/>
                <w:szCs w:val="26"/>
                <w:rtl/>
                <w:cs/>
                <w:lang w:val="en-US"/>
              </w:rPr>
            </w:pPr>
            <w:r w:rsidRPr="003830C7">
              <w:rPr>
                <w:rFonts w:ascii="CordiaUPC" w:hAnsi="CordiaUPC" w:cs="CordiaUPC"/>
                <w:sz w:val="26"/>
                <w:szCs w:val="26"/>
              </w:rPr>
              <w:t>115</w:t>
            </w:r>
          </w:p>
        </w:tc>
      </w:tr>
      <w:tr w:rsidR="002B1F0B" w:rsidRPr="00E44283" w14:paraId="2186263B" w14:textId="77777777" w:rsidTr="00FC734F">
        <w:tc>
          <w:tcPr>
            <w:tcW w:w="2820" w:type="dxa"/>
            <w:tcBorders>
              <w:top w:val="nil"/>
              <w:left w:val="nil"/>
              <w:bottom w:val="nil"/>
              <w:right w:val="nil"/>
            </w:tcBorders>
            <w:vAlign w:val="bottom"/>
          </w:tcPr>
          <w:p w14:paraId="0A061C0F" w14:textId="77777777" w:rsidR="002B1F0B" w:rsidRPr="00E44283" w:rsidRDefault="002B1F0B" w:rsidP="002B1F0B">
            <w:pPr>
              <w:tabs>
                <w:tab w:val="left" w:pos="252"/>
              </w:tabs>
              <w:spacing w:line="240" w:lineRule="exact"/>
              <w:ind w:right="-18"/>
              <w:rPr>
                <w:rFonts w:ascii="CordiaUPC" w:hAnsi="CordiaUPC" w:cs="CordiaUPC"/>
                <w:sz w:val="26"/>
                <w:szCs w:val="26"/>
                <w:rtl/>
                <w:cs/>
              </w:rPr>
            </w:pPr>
            <w:r w:rsidRPr="00E44283">
              <w:rPr>
                <w:rFonts w:ascii="CordiaUPC" w:hAnsi="CordiaUPC" w:cs="CordiaUPC" w:hint="cs"/>
                <w:spacing w:val="-6"/>
                <w:sz w:val="26"/>
                <w:szCs w:val="26"/>
                <w:lang w:val="en-US" w:bidi="th-TH"/>
              </w:rPr>
              <w:t>3</w:t>
            </w:r>
            <w:r w:rsidRPr="00E44283">
              <w:rPr>
                <w:rFonts w:ascii="CordiaUPC" w:hAnsi="CordiaUPC" w:cs="CordiaUPC" w:hint="cs"/>
                <w:spacing w:val="-6"/>
                <w:sz w:val="26"/>
                <w:szCs w:val="26"/>
                <w:lang w:val="en-US"/>
              </w:rPr>
              <w:t>.</w:t>
            </w:r>
            <w:r w:rsidRPr="00E44283">
              <w:rPr>
                <w:rFonts w:ascii="CordiaUPC" w:hAnsi="CordiaUPC" w:cs="CordiaUPC" w:hint="cs"/>
                <w:spacing w:val="-6"/>
                <w:sz w:val="26"/>
                <w:szCs w:val="26"/>
                <w:lang w:val="en-US"/>
              </w:rPr>
              <w:tab/>
              <w:t>Associate</w:t>
            </w:r>
          </w:p>
        </w:tc>
        <w:tc>
          <w:tcPr>
            <w:tcW w:w="1134" w:type="dxa"/>
            <w:tcBorders>
              <w:top w:val="nil"/>
              <w:left w:val="nil"/>
              <w:bottom w:val="nil"/>
              <w:right w:val="nil"/>
            </w:tcBorders>
            <w:vAlign w:val="bottom"/>
          </w:tcPr>
          <w:p w14:paraId="276F1B7B" w14:textId="5A11FDC4" w:rsidR="002B1F0B" w:rsidRPr="00E44283" w:rsidRDefault="002B1F0B" w:rsidP="002B1F0B">
            <w:pPr>
              <w:tabs>
                <w:tab w:val="decimal" w:pos="668"/>
              </w:tabs>
              <w:spacing w:line="240" w:lineRule="exact"/>
              <w:rPr>
                <w:rFonts w:ascii="CordiaUPC" w:hAnsi="CordiaUPC" w:cs="CordiaUPC"/>
                <w:sz w:val="26"/>
                <w:szCs w:val="26"/>
                <w:lang w:val="en-US" w:bidi="th-TH"/>
              </w:rPr>
            </w:pPr>
            <w:r w:rsidRPr="003830C7">
              <w:rPr>
                <w:rFonts w:ascii="CordiaUPC" w:hAnsi="CordiaUPC" w:cs="CordiaUPC"/>
                <w:sz w:val="26"/>
                <w:szCs w:val="26"/>
              </w:rPr>
              <w:t>-</w:t>
            </w:r>
          </w:p>
        </w:tc>
        <w:tc>
          <w:tcPr>
            <w:tcW w:w="992" w:type="dxa"/>
            <w:tcBorders>
              <w:top w:val="nil"/>
              <w:left w:val="nil"/>
              <w:bottom w:val="nil"/>
              <w:right w:val="nil"/>
            </w:tcBorders>
            <w:vAlign w:val="bottom"/>
          </w:tcPr>
          <w:p w14:paraId="6C7E01B7" w14:textId="681AD000" w:rsidR="002B1F0B" w:rsidRPr="00E44283" w:rsidRDefault="002B1F0B" w:rsidP="002B1F0B">
            <w:pPr>
              <w:tabs>
                <w:tab w:val="decimal" w:pos="668"/>
              </w:tabs>
              <w:spacing w:line="240" w:lineRule="exact"/>
              <w:rPr>
                <w:rFonts w:ascii="CordiaUPC" w:hAnsi="CordiaUPC" w:cs="CordiaUPC"/>
                <w:sz w:val="26"/>
                <w:szCs w:val="26"/>
                <w:lang w:val="en-US" w:bidi="th-TH"/>
              </w:rPr>
            </w:pPr>
            <w:r w:rsidRPr="003830C7">
              <w:rPr>
                <w:rFonts w:ascii="CordiaUPC" w:hAnsi="CordiaUPC" w:cs="CordiaUPC"/>
                <w:sz w:val="26"/>
                <w:szCs w:val="26"/>
              </w:rPr>
              <w:t>-</w:t>
            </w:r>
          </w:p>
        </w:tc>
        <w:tc>
          <w:tcPr>
            <w:tcW w:w="1134" w:type="dxa"/>
            <w:tcBorders>
              <w:top w:val="nil"/>
              <w:left w:val="nil"/>
              <w:bottom w:val="nil"/>
              <w:right w:val="nil"/>
            </w:tcBorders>
            <w:vAlign w:val="bottom"/>
          </w:tcPr>
          <w:p w14:paraId="3914C6FC" w14:textId="0ADCC5EC" w:rsidR="002B1F0B" w:rsidRPr="00E44283" w:rsidRDefault="002B1F0B" w:rsidP="002B1F0B">
            <w:pPr>
              <w:tabs>
                <w:tab w:val="decimal" w:pos="668"/>
              </w:tabs>
              <w:spacing w:line="240" w:lineRule="exact"/>
              <w:rPr>
                <w:rFonts w:ascii="CordiaUPC" w:hAnsi="CordiaUPC" w:cs="CordiaUPC"/>
                <w:sz w:val="26"/>
                <w:szCs w:val="26"/>
                <w:rtl/>
                <w:cs/>
                <w:lang w:val="en-US"/>
              </w:rPr>
            </w:pPr>
            <w:r w:rsidRPr="003830C7">
              <w:rPr>
                <w:rFonts w:ascii="CordiaUPC" w:hAnsi="CordiaUPC" w:cs="CordiaUPC"/>
                <w:sz w:val="26"/>
                <w:szCs w:val="26"/>
              </w:rPr>
              <w:t>411</w:t>
            </w:r>
          </w:p>
        </w:tc>
        <w:tc>
          <w:tcPr>
            <w:tcW w:w="1134" w:type="dxa"/>
            <w:tcBorders>
              <w:top w:val="nil"/>
              <w:left w:val="nil"/>
              <w:bottom w:val="nil"/>
              <w:right w:val="nil"/>
            </w:tcBorders>
            <w:vAlign w:val="bottom"/>
          </w:tcPr>
          <w:p w14:paraId="6D2294F9" w14:textId="1E76E7AE" w:rsidR="002B1F0B" w:rsidRPr="00E44283" w:rsidRDefault="002B1F0B" w:rsidP="002B1F0B">
            <w:pPr>
              <w:tabs>
                <w:tab w:val="decimal" w:pos="668"/>
              </w:tabs>
              <w:spacing w:line="240" w:lineRule="exact"/>
              <w:rPr>
                <w:rFonts w:ascii="CordiaUPC" w:hAnsi="CordiaUPC" w:cs="CordiaUPC"/>
                <w:sz w:val="26"/>
                <w:szCs w:val="26"/>
                <w:rtl/>
                <w:cs/>
                <w:lang w:val="en-US"/>
              </w:rPr>
            </w:pPr>
            <w:r w:rsidRPr="003830C7">
              <w:rPr>
                <w:rFonts w:ascii="CordiaUPC" w:hAnsi="CordiaUPC" w:cs="CordiaUPC"/>
                <w:sz w:val="26"/>
                <w:szCs w:val="26"/>
              </w:rPr>
              <w:t>-</w:t>
            </w:r>
          </w:p>
        </w:tc>
        <w:tc>
          <w:tcPr>
            <w:tcW w:w="992" w:type="dxa"/>
            <w:tcBorders>
              <w:top w:val="nil"/>
              <w:left w:val="nil"/>
              <w:bottom w:val="nil"/>
              <w:right w:val="nil"/>
            </w:tcBorders>
            <w:vAlign w:val="bottom"/>
          </w:tcPr>
          <w:p w14:paraId="62BA1615" w14:textId="4930BFF5" w:rsidR="002B1F0B" w:rsidRPr="00E44283" w:rsidRDefault="002B1F0B" w:rsidP="002B1F0B">
            <w:pPr>
              <w:tabs>
                <w:tab w:val="decimal" w:pos="668"/>
              </w:tabs>
              <w:spacing w:line="240" w:lineRule="exact"/>
              <w:rPr>
                <w:rFonts w:ascii="CordiaUPC" w:hAnsi="CordiaUPC" w:cs="CordiaUPC"/>
                <w:sz w:val="26"/>
                <w:szCs w:val="26"/>
                <w:rtl/>
                <w:cs/>
                <w:lang w:val="en-US"/>
              </w:rPr>
            </w:pPr>
            <w:r w:rsidRPr="003830C7">
              <w:rPr>
                <w:rFonts w:ascii="CordiaUPC" w:hAnsi="CordiaUPC" w:cs="CordiaUPC"/>
                <w:sz w:val="26"/>
                <w:szCs w:val="26"/>
              </w:rPr>
              <w:t>-</w:t>
            </w:r>
          </w:p>
        </w:tc>
        <w:tc>
          <w:tcPr>
            <w:tcW w:w="1276" w:type="dxa"/>
            <w:tcBorders>
              <w:top w:val="nil"/>
              <w:left w:val="nil"/>
              <w:bottom w:val="nil"/>
              <w:right w:val="nil"/>
            </w:tcBorders>
            <w:vAlign w:val="bottom"/>
          </w:tcPr>
          <w:p w14:paraId="17EE06C3" w14:textId="4FE27418" w:rsidR="002B1F0B" w:rsidRPr="00E44283" w:rsidRDefault="002B1F0B" w:rsidP="002B1F0B">
            <w:pPr>
              <w:tabs>
                <w:tab w:val="decimal" w:pos="697"/>
              </w:tabs>
              <w:spacing w:line="240" w:lineRule="exact"/>
              <w:rPr>
                <w:rFonts w:ascii="CordiaUPC" w:hAnsi="CordiaUPC" w:cs="CordiaUPC"/>
                <w:sz w:val="26"/>
                <w:szCs w:val="26"/>
                <w:rtl/>
                <w:cs/>
                <w:lang w:val="en-US"/>
              </w:rPr>
            </w:pPr>
            <w:r w:rsidRPr="003830C7">
              <w:rPr>
                <w:rFonts w:ascii="CordiaUPC" w:hAnsi="CordiaUPC" w:cs="CordiaUPC"/>
                <w:sz w:val="26"/>
                <w:szCs w:val="26"/>
              </w:rPr>
              <w:t>-</w:t>
            </w:r>
          </w:p>
        </w:tc>
      </w:tr>
      <w:tr w:rsidR="00FC734F" w:rsidRPr="00E44283" w14:paraId="58F845D1" w14:textId="77777777" w:rsidTr="00FC734F">
        <w:tc>
          <w:tcPr>
            <w:tcW w:w="2820" w:type="dxa"/>
            <w:tcBorders>
              <w:top w:val="nil"/>
              <w:left w:val="nil"/>
              <w:bottom w:val="nil"/>
              <w:right w:val="nil"/>
            </w:tcBorders>
            <w:vAlign w:val="bottom"/>
          </w:tcPr>
          <w:p w14:paraId="32757289" w14:textId="2F7E36F1" w:rsidR="00FC734F" w:rsidRPr="00E4524C" w:rsidRDefault="00FC734F" w:rsidP="0003640E">
            <w:pPr>
              <w:pStyle w:val="ListParagraph"/>
              <w:numPr>
                <w:ilvl w:val="0"/>
                <w:numId w:val="45"/>
              </w:numPr>
              <w:tabs>
                <w:tab w:val="left" w:pos="252"/>
              </w:tabs>
              <w:spacing w:line="240" w:lineRule="exact"/>
              <w:ind w:right="-108"/>
              <w:rPr>
                <w:rFonts w:ascii="CordiaUPC" w:hAnsi="CordiaUPC" w:cs="CordiaUPC"/>
                <w:spacing w:val="-6"/>
                <w:sz w:val="26"/>
                <w:szCs w:val="26"/>
                <w:lang w:val="en-US"/>
              </w:rPr>
            </w:pPr>
            <w:r w:rsidRPr="00E4524C">
              <w:rPr>
                <w:rFonts w:ascii="CordiaUPC" w:hAnsi="CordiaUPC" w:cs="CordiaUPC" w:hint="cs"/>
                <w:spacing w:val="-6"/>
                <w:sz w:val="26"/>
                <w:szCs w:val="26"/>
                <w:lang w:val="en-US"/>
              </w:rPr>
              <w:t xml:space="preserve">Key management personnel  </w:t>
            </w:r>
          </w:p>
          <w:p w14:paraId="5EB7C816" w14:textId="77777777" w:rsidR="00FC734F" w:rsidRPr="00E44283" w:rsidRDefault="00FC734F" w:rsidP="00FC734F">
            <w:pPr>
              <w:tabs>
                <w:tab w:val="left" w:pos="252"/>
              </w:tabs>
              <w:spacing w:line="240" w:lineRule="exact"/>
              <w:ind w:left="252" w:hanging="270"/>
              <w:rPr>
                <w:rFonts w:ascii="CordiaUPC" w:hAnsi="CordiaUPC" w:cs="CordiaUPC"/>
                <w:sz w:val="26"/>
                <w:szCs w:val="26"/>
                <w:rtl/>
                <w:cs/>
              </w:rPr>
            </w:pPr>
            <w:r w:rsidRPr="00E44283">
              <w:rPr>
                <w:rFonts w:ascii="CordiaUPC" w:hAnsi="CordiaUPC" w:cs="CordiaUPC" w:hint="cs"/>
                <w:sz w:val="26"/>
                <w:szCs w:val="26"/>
                <w:lang w:val="en-US"/>
              </w:rPr>
              <w:t xml:space="preserve">   </w:t>
            </w:r>
            <w:r w:rsidRPr="00E44283">
              <w:rPr>
                <w:rFonts w:ascii="CordiaUPC" w:hAnsi="CordiaUPC" w:cs="CordiaUPC" w:hint="cs"/>
                <w:sz w:val="26"/>
                <w:szCs w:val="26"/>
                <w:lang w:val="en-US"/>
              </w:rPr>
              <w:tab/>
              <w:t xml:space="preserve">   of the Bank</w:t>
            </w:r>
          </w:p>
        </w:tc>
        <w:tc>
          <w:tcPr>
            <w:tcW w:w="1134" w:type="dxa"/>
            <w:tcBorders>
              <w:top w:val="nil"/>
              <w:left w:val="nil"/>
              <w:bottom w:val="nil"/>
              <w:right w:val="nil"/>
            </w:tcBorders>
            <w:vAlign w:val="bottom"/>
          </w:tcPr>
          <w:p w14:paraId="4B83D76C" w14:textId="3DB25B36" w:rsidR="00FC734F" w:rsidRPr="00E44283" w:rsidRDefault="00FC734F" w:rsidP="00FC734F">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w:t>
            </w:r>
          </w:p>
        </w:tc>
        <w:tc>
          <w:tcPr>
            <w:tcW w:w="992" w:type="dxa"/>
            <w:tcBorders>
              <w:top w:val="nil"/>
              <w:left w:val="nil"/>
              <w:bottom w:val="nil"/>
              <w:right w:val="nil"/>
            </w:tcBorders>
            <w:vAlign w:val="bottom"/>
          </w:tcPr>
          <w:p w14:paraId="1BEC2580" w14:textId="7E620D0A" w:rsidR="00FC734F" w:rsidRPr="00E44283" w:rsidRDefault="00FC734F" w:rsidP="00FC734F">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1</w:t>
            </w:r>
          </w:p>
        </w:tc>
        <w:tc>
          <w:tcPr>
            <w:tcW w:w="1134" w:type="dxa"/>
            <w:tcBorders>
              <w:top w:val="nil"/>
              <w:left w:val="nil"/>
              <w:bottom w:val="nil"/>
              <w:right w:val="nil"/>
            </w:tcBorders>
            <w:vAlign w:val="bottom"/>
          </w:tcPr>
          <w:p w14:paraId="4D675C1E" w14:textId="129B4474" w:rsidR="00FC734F" w:rsidRPr="00E44283" w:rsidRDefault="00FC734F" w:rsidP="00FC734F">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1134" w:type="dxa"/>
            <w:tcBorders>
              <w:top w:val="nil"/>
              <w:left w:val="nil"/>
              <w:bottom w:val="nil"/>
              <w:right w:val="nil"/>
            </w:tcBorders>
            <w:vAlign w:val="bottom"/>
          </w:tcPr>
          <w:p w14:paraId="1145C2B8" w14:textId="699DC784" w:rsidR="00FC734F" w:rsidRPr="00E44283" w:rsidRDefault="00FC734F" w:rsidP="00FC734F">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992" w:type="dxa"/>
            <w:tcBorders>
              <w:top w:val="nil"/>
              <w:left w:val="nil"/>
              <w:bottom w:val="nil"/>
              <w:right w:val="nil"/>
            </w:tcBorders>
            <w:vAlign w:val="bottom"/>
          </w:tcPr>
          <w:p w14:paraId="3C4BBBD3" w14:textId="64FC07B1" w:rsidR="00FC734F" w:rsidRPr="00E44283" w:rsidRDefault="00FC734F" w:rsidP="00FC734F">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1276" w:type="dxa"/>
            <w:tcBorders>
              <w:top w:val="nil"/>
              <w:left w:val="nil"/>
              <w:bottom w:val="nil"/>
              <w:right w:val="nil"/>
            </w:tcBorders>
            <w:vAlign w:val="bottom"/>
          </w:tcPr>
          <w:p w14:paraId="40716339" w14:textId="33BFEAFE" w:rsidR="00FC734F" w:rsidRPr="00E44283" w:rsidRDefault="00FC734F" w:rsidP="00FC734F">
            <w:pPr>
              <w:tabs>
                <w:tab w:val="decimal" w:pos="697"/>
              </w:tabs>
              <w:spacing w:line="240" w:lineRule="exact"/>
              <w:rPr>
                <w:rFonts w:ascii="CordiaUPC" w:hAnsi="CordiaUPC" w:cs="CordiaUPC"/>
                <w:sz w:val="26"/>
                <w:szCs w:val="26"/>
                <w:rtl/>
                <w:cs/>
                <w:lang w:val="en-US"/>
              </w:rPr>
            </w:pPr>
            <w:r>
              <w:rPr>
                <w:rFonts w:ascii="CordiaUPC" w:hAnsi="CordiaUPC" w:cs="CordiaUPC"/>
                <w:sz w:val="26"/>
                <w:szCs w:val="26"/>
                <w:lang w:val="en-US"/>
              </w:rPr>
              <w:t>-</w:t>
            </w:r>
          </w:p>
        </w:tc>
      </w:tr>
      <w:tr w:rsidR="00FC734F" w:rsidRPr="00E44283" w14:paraId="1DEA261A" w14:textId="77777777" w:rsidTr="00FC734F">
        <w:tc>
          <w:tcPr>
            <w:tcW w:w="2820" w:type="dxa"/>
            <w:tcBorders>
              <w:top w:val="nil"/>
              <w:left w:val="nil"/>
              <w:bottom w:val="nil"/>
              <w:right w:val="nil"/>
            </w:tcBorders>
            <w:vAlign w:val="bottom"/>
          </w:tcPr>
          <w:p w14:paraId="479B4109" w14:textId="77777777" w:rsidR="00FC734F" w:rsidRPr="00E44283" w:rsidRDefault="00FC734F" w:rsidP="00FC734F">
            <w:pPr>
              <w:tabs>
                <w:tab w:val="left" w:pos="252"/>
              </w:tabs>
              <w:spacing w:line="240" w:lineRule="exact"/>
              <w:ind w:left="252" w:hanging="270"/>
              <w:rPr>
                <w:rFonts w:ascii="CordiaUPC" w:hAnsi="CordiaUPC" w:cs="CordiaUPC"/>
                <w:sz w:val="26"/>
                <w:szCs w:val="26"/>
                <w:rtl/>
                <w:cs/>
                <w:lang w:val="en-US"/>
              </w:rPr>
            </w:pPr>
            <w:r w:rsidRPr="00E44283">
              <w:rPr>
                <w:rFonts w:ascii="CordiaUPC" w:hAnsi="CordiaUPC" w:cs="CordiaUPC" w:hint="cs"/>
                <w:sz w:val="26"/>
                <w:szCs w:val="26"/>
                <w:lang w:val="en-US"/>
              </w:rPr>
              <w:t>5.</w:t>
            </w:r>
            <w:r w:rsidRPr="00E44283">
              <w:rPr>
                <w:rFonts w:ascii="CordiaUPC" w:hAnsi="CordiaUPC" w:cs="CordiaUPC" w:hint="cs"/>
                <w:sz w:val="26"/>
                <w:szCs w:val="26"/>
                <w:lang w:val="en-US"/>
              </w:rPr>
              <w:tab/>
              <w:t>Other related parties</w:t>
            </w:r>
          </w:p>
        </w:tc>
        <w:tc>
          <w:tcPr>
            <w:tcW w:w="1134" w:type="dxa"/>
            <w:tcBorders>
              <w:top w:val="nil"/>
              <w:left w:val="nil"/>
              <w:bottom w:val="nil"/>
              <w:right w:val="nil"/>
            </w:tcBorders>
            <w:vAlign w:val="bottom"/>
          </w:tcPr>
          <w:p w14:paraId="2A1AD581" w14:textId="40B452E6" w:rsidR="00FC734F" w:rsidRPr="00E44283" w:rsidRDefault="00FC734F" w:rsidP="00FC734F">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132</w:t>
            </w:r>
          </w:p>
        </w:tc>
        <w:tc>
          <w:tcPr>
            <w:tcW w:w="992" w:type="dxa"/>
            <w:tcBorders>
              <w:top w:val="nil"/>
              <w:left w:val="nil"/>
              <w:bottom w:val="nil"/>
              <w:right w:val="nil"/>
            </w:tcBorders>
            <w:vAlign w:val="bottom"/>
          </w:tcPr>
          <w:p w14:paraId="627D8A88" w14:textId="3E63A063" w:rsidR="00FC734F" w:rsidRPr="00E44283" w:rsidRDefault="00FC734F" w:rsidP="00FC734F">
            <w:pPr>
              <w:tabs>
                <w:tab w:val="decimal" w:pos="668"/>
              </w:tabs>
              <w:spacing w:line="240" w:lineRule="exact"/>
              <w:rPr>
                <w:rFonts w:ascii="CordiaUPC" w:hAnsi="CordiaUPC" w:cs="CordiaUPC"/>
                <w:sz w:val="26"/>
                <w:szCs w:val="26"/>
                <w:lang w:val="en-US" w:bidi="th-TH"/>
              </w:rPr>
            </w:pPr>
            <w:r>
              <w:rPr>
                <w:rFonts w:ascii="CordiaUPC" w:hAnsi="CordiaUPC" w:cs="CordiaUPC"/>
                <w:sz w:val="26"/>
                <w:szCs w:val="26"/>
                <w:lang w:val="en-US" w:bidi="th-TH"/>
              </w:rPr>
              <w:t>3</w:t>
            </w:r>
            <w:r w:rsidR="00291124">
              <w:rPr>
                <w:rFonts w:ascii="CordiaUPC" w:hAnsi="CordiaUPC" w:cs="CordiaUPC"/>
                <w:sz w:val="26"/>
                <w:szCs w:val="26"/>
                <w:lang w:val="en-US" w:bidi="th-TH"/>
              </w:rPr>
              <w:t>1</w:t>
            </w:r>
          </w:p>
        </w:tc>
        <w:tc>
          <w:tcPr>
            <w:tcW w:w="1134" w:type="dxa"/>
            <w:tcBorders>
              <w:top w:val="nil"/>
              <w:left w:val="nil"/>
              <w:bottom w:val="nil"/>
              <w:right w:val="nil"/>
            </w:tcBorders>
            <w:vAlign w:val="bottom"/>
          </w:tcPr>
          <w:p w14:paraId="053866FD" w14:textId="68B5923B" w:rsidR="00FC734F" w:rsidRPr="00E44283" w:rsidRDefault="00FC734F" w:rsidP="00FC734F">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9</w:t>
            </w:r>
          </w:p>
        </w:tc>
        <w:tc>
          <w:tcPr>
            <w:tcW w:w="1134" w:type="dxa"/>
            <w:tcBorders>
              <w:top w:val="nil"/>
              <w:left w:val="nil"/>
              <w:bottom w:val="nil"/>
              <w:right w:val="nil"/>
            </w:tcBorders>
            <w:vAlign w:val="bottom"/>
          </w:tcPr>
          <w:p w14:paraId="5FD3BABF" w14:textId="18B7D9EC" w:rsidR="00FC734F" w:rsidRPr="00E44283" w:rsidRDefault="00FC734F" w:rsidP="00FC734F">
            <w:pPr>
              <w:tabs>
                <w:tab w:val="decimal" w:pos="668"/>
              </w:tabs>
              <w:spacing w:line="240" w:lineRule="exact"/>
              <w:rPr>
                <w:rFonts w:ascii="CordiaUPC" w:hAnsi="CordiaUPC" w:cs="CordiaUPC"/>
                <w:sz w:val="26"/>
                <w:szCs w:val="26"/>
                <w:rtl/>
                <w:cs/>
                <w:lang w:val="en-US"/>
              </w:rPr>
            </w:pPr>
            <w:r>
              <w:rPr>
                <w:rFonts w:ascii="CordiaUPC" w:hAnsi="CordiaUPC" w:cs="CordiaUPC"/>
                <w:sz w:val="26"/>
                <w:szCs w:val="26"/>
                <w:lang w:val="en-US"/>
              </w:rPr>
              <w:t>-</w:t>
            </w:r>
          </w:p>
        </w:tc>
        <w:tc>
          <w:tcPr>
            <w:tcW w:w="992" w:type="dxa"/>
            <w:tcBorders>
              <w:top w:val="nil"/>
              <w:left w:val="nil"/>
              <w:bottom w:val="nil"/>
              <w:right w:val="nil"/>
            </w:tcBorders>
            <w:vAlign w:val="bottom"/>
          </w:tcPr>
          <w:p w14:paraId="58B00C20" w14:textId="602FE935" w:rsidR="00FC734F" w:rsidRPr="00E44283" w:rsidRDefault="00FC734F" w:rsidP="00FC734F">
            <w:pPr>
              <w:tabs>
                <w:tab w:val="decimal" w:pos="668"/>
              </w:tabs>
              <w:spacing w:line="240" w:lineRule="exact"/>
              <w:rPr>
                <w:rFonts w:ascii="CordiaUPC" w:hAnsi="CordiaUPC" w:cs="CordiaUPC"/>
                <w:sz w:val="26"/>
                <w:szCs w:val="26"/>
                <w:cs/>
                <w:lang w:val="en-US"/>
              </w:rPr>
            </w:pPr>
            <w:r>
              <w:rPr>
                <w:rFonts w:ascii="CordiaUPC" w:hAnsi="CordiaUPC" w:cs="CordiaUPC"/>
                <w:sz w:val="26"/>
                <w:szCs w:val="26"/>
                <w:lang w:val="en-US"/>
              </w:rPr>
              <w:t>-</w:t>
            </w:r>
          </w:p>
        </w:tc>
        <w:tc>
          <w:tcPr>
            <w:tcW w:w="1276" w:type="dxa"/>
            <w:tcBorders>
              <w:top w:val="nil"/>
              <w:left w:val="nil"/>
              <w:bottom w:val="nil"/>
              <w:right w:val="nil"/>
            </w:tcBorders>
            <w:vAlign w:val="bottom"/>
          </w:tcPr>
          <w:p w14:paraId="74CE0030" w14:textId="43B0B6E6" w:rsidR="00FC734F" w:rsidRPr="00E44283" w:rsidRDefault="00FC734F" w:rsidP="00FC734F">
            <w:pPr>
              <w:tabs>
                <w:tab w:val="decimal" w:pos="697"/>
              </w:tabs>
              <w:spacing w:line="240" w:lineRule="exact"/>
              <w:rPr>
                <w:rFonts w:ascii="CordiaUPC" w:hAnsi="CordiaUPC" w:cs="CordiaUPC"/>
                <w:sz w:val="26"/>
                <w:szCs w:val="26"/>
                <w:rtl/>
                <w:cs/>
                <w:lang w:val="en-US"/>
              </w:rPr>
            </w:pPr>
            <w:r>
              <w:rPr>
                <w:rFonts w:ascii="CordiaUPC" w:hAnsi="CordiaUPC" w:cs="CordiaUPC"/>
                <w:sz w:val="26"/>
                <w:szCs w:val="26"/>
                <w:lang w:val="en-US"/>
              </w:rPr>
              <w:t>78</w:t>
            </w:r>
          </w:p>
        </w:tc>
      </w:tr>
      <w:bookmarkEnd w:id="17"/>
    </w:tbl>
    <w:p w14:paraId="1DDA5ECA" w14:textId="5D731B7C" w:rsidR="00FC734F" w:rsidRDefault="00FC734F" w:rsidP="00B06D7B">
      <w:pPr>
        <w:spacing w:line="240" w:lineRule="exact"/>
        <w:ind w:left="540"/>
        <w:jc w:val="both"/>
        <w:rPr>
          <w:rFonts w:ascii="CordiaUPC" w:eastAsia="Times New Roman" w:hAnsi="CordiaUPC" w:cs="CordiaUPC"/>
          <w:sz w:val="26"/>
          <w:szCs w:val="26"/>
          <w:lang w:bidi="th-TH"/>
        </w:rPr>
      </w:pPr>
    </w:p>
    <w:tbl>
      <w:tblPr>
        <w:tblW w:w="9482" w:type="dxa"/>
        <w:tblInd w:w="441" w:type="dxa"/>
        <w:tblLayout w:type="fixed"/>
        <w:tblCellMar>
          <w:left w:w="115" w:type="dxa"/>
          <w:right w:w="115" w:type="dxa"/>
        </w:tblCellMar>
        <w:tblLook w:val="0000" w:firstRow="0" w:lastRow="0" w:firstColumn="0" w:lastColumn="0" w:noHBand="0" w:noVBand="0"/>
      </w:tblPr>
      <w:tblGrid>
        <w:gridCol w:w="2820"/>
        <w:gridCol w:w="1134"/>
        <w:gridCol w:w="992"/>
        <w:gridCol w:w="1134"/>
        <w:gridCol w:w="1134"/>
        <w:gridCol w:w="992"/>
        <w:gridCol w:w="1276"/>
      </w:tblGrid>
      <w:tr w:rsidR="00FC734F" w:rsidRPr="00FC734F" w14:paraId="1EE78950" w14:textId="77777777" w:rsidTr="00FC734F">
        <w:trPr>
          <w:tblHeader/>
        </w:trPr>
        <w:tc>
          <w:tcPr>
            <w:tcW w:w="2820" w:type="dxa"/>
            <w:tcBorders>
              <w:top w:val="nil"/>
              <w:left w:val="nil"/>
              <w:bottom w:val="nil"/>
              <w:right w:val="nil"/>
            </w:tcBorders>
            <w:vAlign w:val="bottom"/>
          </w:tcPr>
          <w:p w14:paraId="420C4CFB" w14:textId="77777777" w:rsidR="00FC734F" w:rsidRPr="00E44283" w:rsidRDefault="00FC734F" w:rsidP="00FC734F">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6CF21A4A" w14:textId="77777777" w:rsidR="00FC734F" w:rsidRPr="00FC734F" w:rsidRDefault="00FC734F" w:rsidP="00FC734F">
            <w:pPr>
              <w:spacing w:line="240" w:lineRule="exact"/>
              <w:ind w:left="-37" w:right="-28"/>
              <w:jc w:val="center"/>
              <w:rPr>
                <w:rFonts w:ascii="CordiaUPC" w:hAnsi="CordiaUPC" w:cs="CordiaUPC"/>
                <w:b/>
                <w:bCs/>
                <w:sz w:val="26"/>
                <w:szCs w:val="26"/>
                <w:lang w:val="en-US"/>
              </w:rPr>
            </w:pPr>
            <w:r w:rsidRPr="00FC734F">
              <w:rPr>
                <w:rFonts w:ascii="CordiaUPC" w:eastAsia="Times New Roman" w:hAnsi="CordiaUPC" w:cs="CordiaUPC" w:hint="cs"/>
                <w:b/>
                <w:bCs/>
                <w:sz w:val="26"/>
                <w:szCs w:val="26"/>
                <w:lang w:val="en-US"/>
              </w:rPr>
              <w:t>Bank only</w:t>
            </w:r>
          </w:p>
        </w:tc>
      </w:tr>
      <w:tr w:rsidR="00FC734F" w:rsidRPr="00FC734F" w14:paraId="3F5FDD6B" w14:textId="77777777" w:rsidTr="00FC734F">
        <w:trPr>
          <w:tblHeader/>
        </w:trPr>
        <w:tc>
          <w:tcPr>
            <w:tcW w:w="2820" w:type="dxa"/>
            <w:tcBorders>
              <w:top w:val="nil"/>
              <w:left w:val="nil"/>
              <w:bottom w:val="nil"/>
              <w:right w:val="nil"/>
            </w:tcBorders>
            <w:vAlign w:val="bottom"/>
          </w:tcPr>
          <w:p w14:paraId="338B826D" w14:textId="77777777" w:rsidR="00FC734F" w:rsidRPr="00FC734F" w:rsidRDefault="00FC734F" w:rsidP="00FC734F">
            <w:pPr>
              <w:tabs>
                <w:tab w:val="center" w:pos="2302"/>
              </w:tabs>
              <w:spacing w:line="240" w:lineRule="exact"/>
              <w:ind w:left="176" w:hanging="176"/>
              <w:rPr>
                <w:rFonts w:ascii="CordiaUPC" w:hAnsi="CordiaUPC" w:cs="CordiaUPC"/>
                <w:sz w:val="26"/>
                <w:szCs w:val="26"/>
                <w:rtl/>
                <w:cs/>
              </w:rPr>
            </w:pPr>
          </w:p>
        </w:tc>
        <w:tc>
          <w:tcPr>
            <w:tcW w:w="6662" w:type="dxa"/>
            <w:gridSpan w:val="6"/>
            <w:tcBorders>
              <w:top w:val="nil"/>
              <w:left w:val="nil"/>
              <w:bottom w:val="nil"/>
              <w:right w:val="nil"/>
            </w:tcBorders>
            <w:vAlign w:val="bottom"/>
          </w:tcPr>
          <w:p w14:paraId="0A176A90" w14:textId="7ABC3345" w:rsidR="00FC734F" w:rsidRPr="00FC734F" w:rsidRDefault="00FC734F" w:rsidP="00FC734F">
            <w:pPr>
              <w:spacing w:line="240" w:lineRule="exact"/>
              <w:ind w:left="-37" w:right="-28"/>
              <w:jc w:val="center"/>
              <w:rPr>
                <w:rFonts w:ascii="CordiaUPC" w:hAnsi="CordiaUPC" w:cs="CordiaUPC"/>
                <w:sz w:val="26"/>
                <w:szCs w:val="26"/>
              </w:rPr>
            </w:pPr>
            <w:r w:rsidRPr="00FC734F">
              <w:rPr>
                <w:rFonts w:ascii="CordiaUPC" w:eastAsia="Times New Roman" w:hAnsi="CordiaUPC" w:cs="CordiaUPC" w:hint="cs"/>
                <w:sz w:val="26"/>
                <w:szCs w:val="26"/>
              </w:rPr>
              <w:t>Three-month period ended 31 March 202</w:t>
            </w:r>
            <w:r w:rsidRPr="00FC734F">
              <w:rPr>
                <w:rFonts w:ascii="CordiaUPC" w:eastAsia="Times New Roman" w:hAnsi="CordiaUPC" w:cs="CordiaUPC"/>
                <w:sz w:val="26"/>
                <w:szCs w:val="26"/>
              </w:rPr>
              <w:t>0</w:t>
            </w:r>
          </w:p>
        </w:tc>
      </w:tr>
      <w:tr w:rsidR="00FC734F" w:rsidRPr="00FC734F" w14:paraId="27DB2B71" w14:textId="77777777" w:rsidTr="00FC734F">
        <w:trPr>
          <w:tblHeader/>
        </w:trPr>
        <w:tc>
          <w:tcPr>
            <w:tcW w:w="2820" w:type="dxa"/>
            <w:tcBorders>
              <w:top w:val="nil"/>
              <w:left w:val="nil"/>
              <w:bottom w:val="nil"/>
              <w:right w:val="nil"/>
            </w:tcBorders>
            <w:vAlign w:val="bottom"/>
          </w:tcPr>
          <w:p w14:paraId="5BBE3A2B" w14:textId="77777777" w:rsidR="00FC734F" w:rsidRPr="00FC734F" w:rsidRDefault="00FC734F" w:rsidP="00FC734F">
            <w:pPr>
              <w:tabs>
                <w:tab w:val="center" w:pos="2302"/>
              </w:tabs>
              <w:spacing w:line="240" w:lineRule="exact"/>
              <w:ind w:left="176" w:hanging="176"/>
              <w:rPr>
                <w:rFonts w:ascii="CordiaUPC" w:hAnsi="CordiaUPC" w:cs="CordiaUPC"/>
                <w:sz w:val="26"/>
                <w:szCs w:val="26"/>
                <w:rtl/>
                <w:cs/>
              </w:rPr>
            </w:pPr>
          </w:p>
        </w:tc>
        <w:tc>
          <w:tcPr>
            <w:tcW w:w="1134" w:type="dxa"/>
            <w:tcBorders>
              <w:top w:val="nil"/>
              <w:left w:val="nil"/>
              <w:bottom w:val="nil"/>
              <w:right w:val="nil"/>
            </w:tcBorders>
            <w:vAlign w:val="bottom"/>
          </w:tcPr>
          <w:p w14:paraId="2BCA7DD5" w14:textId="77777777" w:rsidR="00FC734F" w:rsidRPr="00FC734F" w:rsidRDefault="00FC734F" w:rsidP="00FC734F">
            <w:pPr>
              <w:spacing w:line="240" w:lineRule="exact"/>
              <w:ind w:left="-37" w:right="-28"/>
              <w:jc w:val="center"/>
              <w:rPr>
                <w:rFonts w:ascii="CordiaUPC" w:hAnsi="CordiaUPC" w:cs="CordiaUPC"/>
                <w:sz w:val="26"/>
                <w:szCs w:val="26"/>
                <w:lang w:val="en-US"/>
              </w:rPr>
            </w:pPr>
            <w:r w:rsidRPr="00FC734F">
              <w:rPr>
                <w:rFonts w:ascii="CordiaUPC" w:hAnsi="CordiaUPC" w:cs="CordiaUPC" w:hint="cs"/>
                <w:sz w:val="26"/>
                <w:szCs w:val="26"/>
              </w:rPr>
              <w:t>Interest</w:t>
            </w:r>
            <w:r w:rsidRPr="00FC734F">
              <w:rPr>
                <w:rFonts w:ascii="CordiaUPC" w:hAnsi="CordiaUPC" w:cs="CordiaUPC" w:hint="cs"/>
                <w:sz w:val="26"/>
                <w:szCs w:val="26"/>
                <w:lang w:val="en-US"/>
              </w:rPr>
              <w:t xml:space="preserve">            income</w:t>
            </w:r>
          </w:p>
        </w:tc>
        <w:tc>
          <w:tcPr>
            <w:tcW w:w="992" w:type="dxa"/>
            <w:tcBorders>
              <w:top w:val="nil"/>
              <w:left w:val="nil"/>
              <w:bottom w:val="nil"/>
              <w:right w:val="nil"/>
            </w:tcBorders>
            <w:vAlign w:val="bottom"/>
          </w:tcPr>
          <w:p w14:paraId="124A11AC" w14:textId="77777777" w:rsidR="00FC734F" w:rsidRPr="00FC734F" w:rsidRDefault="00FC734F" w:rsidP="00FC734F">
            <w:pPr>
              <w:spacing w:line="240" w:lineRule="exact"/>
              <w:ind w:left="-37" w:right="-28"/>
              <w:jc w:val="center"/>
              <w:rPr>
                <w:rFonts w:ascii="CordiaUPC" w:hAnsi="CordiaUPC" w:cs="CordiaUPC"/>
                <w:sz w:val="26"/>
                <w:szCs w:val="26"/>
                <w:rtl/>
                <w:cs/>
                <w:lang w:val="en-US"/>
              </w:rPr>
            </w:pPr>
            <w:r w:rsidRPr="00FC734F">
              <w:rPr>
                <w:rFonts w:ascii="CordiaUPC" w:hAnsi="CordiaUPC" w:cs="CordiaUPC" w:hint="cs"/>
                <w:sz w:val="26"/>
                <w:szCs w:val="26"/>
                <w:lang w:val="en-US"/>
              </w:rPr>
              <w:t>Interest expenses</w:t>
            </w:r>
          </w:p>
        </w:tc>
        <w:tc>
          <w:tcPr>
            <w:tcW w:w="1134" w:type="dxa"/>
            <w:tcBorders>
              <w:top w:val="nil"/>
              <w:left w:val="nil"/>
              <w:bottom w:val="nil"/>
              <w:right w:val="nil"/>
            </w:tcBorders>
            <w:vAlign w:val="bottom"/>
          </w:tcPr>
          <w:p w14:paraId="3E94BD4A" w14:textId="77777777" w:rsidR="00FC734F" w:rsidRPr="00FC734F" w:rsidRDefault="00FC734F" w:rsidP="00FC734F">
            <w:pPr>
              <w:spacing w:line="240" w:lineRule="exact"/>
              <w:ind w:left="-37" w:right="-28"/>
              <w:jc w:val="center"/>
              <w:rPr>
                <w:rFonts w:ascii="CordiaUPC" w:hAnsi="CordiaUPC" w:cs="CordiaUPC"/>
                <w:sz w:val="26"/>
                <w:szCs w:val="26"/>
                <w:rtl/>
                <w:cs/>
                <w:lang w:val="en-US"/>
              </w:rPr>
            </w:pPr>
            <w:r w:rsidRPr="00FC734F">
              <w:rPr>
                <w:rFonts w:ascii="CordiaUPC" w:hAnsi="CordiaUPC" w:cs="CordiaUPC" w:hint="cs"/>
                <w:sz w:val="26"/>
                <w:szCs w:val="26"/>
                <w:lang w:val="en-US"/>
              </w:rPr>
              <w:t>Fees and service income</w:t>
            </w:r>
          </w:p>
        </w:tc>
        <w:tc>
          <w:tcPr>
            <w:tcW w:w="1134" w:type="dxa"/>
            <w:tcBorders>
              <w:top w:val="nil"/>
              <w:left w:val="nil"/>
              <w:bottom w:val="nil"/>
              <w:right w:val="nil"/>
            </w:tcBorders>
            <w:vAlign w:val="bottom"/>
          </w:tcPr>
          <w:p w14:paraId="6B2E967F" w14:textId="77777777" w:rsidR="00FC734F" w:rsidRPr="00FC734F" w:rsidRDefault="00FC734F" w:rsidP="00FC734F">
            <w:pPr>
              <w:spacing w:line="240" w:lineRule="exact"/>
              <w:ind w:left="-37" w:right="-28"/>
              <w:jc w:val="center"/>
              <w:rPr>
                <w:rFonts w:ascii="CordiaUPC" w:hAnsi="CordiaUPC" w:cs="CordiaUPC"/>
                <w:sz w:val="26"/>
                <w:szCs w:val="26"/>
                <w:rtl/>
                <w:cs/>
                <w:lang w:val="en-US"/>
              </w:rPr>
            </w:pPr>
            <w:r w:rsidRPr="00FC734F">
              <w:rPr>
                <w:rFonts w:ascii="CordiaUPC" w:hAnsi="CordiaUPC" w:cs="CordiaUPC" w:hint="cs"/>
                <w:sz w:val="26"/>
                <w:szCs w:val="26"/>
                <w:lang w:val="en-US"/>
              </w:rPr>
              <w:t>Fees and service expenses</w:t>
            </w:r>
          </w:p>
        </w:tc>
        <w:tc>
          <w:tcPr>
            <w:tcW w:w="992" w:type="dxa"/>
            <w:tcBorders>
              <w:top w:val="nil"/>
              <w:left w:val="nil"/>
              <w:bottom w:val="nil"/>
              <w:right w:val="nil"/>
            </w:tcBorders>
            <w:vAlign w:val="bottom"/>
          </w:tcPr>
          <w:p w14:paraId="75508570" w14:textId="77777777" w:rsidR="00FC734F" w:rsidRPr="00FC734F" w:rsidRDefault="00FC734F" w:rsidP="00FC734F">
            <w:pPr>
              <w:spacing w:line="240" w:lineRule="exact"/>
              <w:ind w:left="-37" w:right="-28"/>
              <w:jc w:val="center"/>
              <w:rPr>
                <w:rFonts w:ascii="CordiaUPC" w:hAnsi="CordiaUPC" w:cs="CordiaUPC"/>
                <w:sz w:val="26"/>
                <w:szCs w:val="26"/>
                <w:lang w:val="en-US"/>
              </w:rPr>
            </w:pPr>
            <w:r w:rsidRPr="00FC734F">
              <w:rPr>
                <w:rFonts w:ascii="CordiaUPC" w:hAnsi="CordiaUPC" w:cs="CordiaUPC" w:hint="cs"/>
                <w:sz w:val="26"/>
                <w:szCs w:val="26"/>
                <w:lang w:val="en-US"/>
              </w:rPr>
              <w:t>Other operating income</w:t>
            </w:r>
          </w:p>
        </w:tc>
        <w:tc>
          <w:tcPr>
            <w:tcW w:w="1276" w:type="dxa"/>
            <w:tcBorders>
              <w:top w:val="nil"/>
              <w:left w:val="nil"/>
              <w:bottom w:val="nil"/>
              <w:right w:val="nil"/>
            </w:tcBorders>
            <w:vAlign w:val="bottom"/>
          </w:tcPr>
          <w:p w14:paraId="2D1C0AE8" w14:textId="77777777" w:rsidR="00FC734F" w:rsidRPr="00FC734F" w:rsidRDefault="00FC734F" w:rsidP="00FC734F">
            <w:pPr>
              <w:spacing w:line="240" w:lineRule="exact"/>
              <w:ind w:left="-37" w:right="-28"/>
              <w:jc w:val="center"/>
              <w:rPr>
                <w:rFonts w:ascii="CordiaUPC" w:hAnsi="CordiaUPC" w:cs="CordiaUPC"/>
                <w:sz w:val="26"/>
                <w:szCs w:val="26"/>
                <w:lang w:val="en-US"/>
              </w:rPr>
            </w:pPr>
            <w:r w:rsidRPr="00FC734F">
              <w:rPr>
                <w:rFonts w:ascii="CordiaUPC" w:hAnsi="CordiaUPC" w:cs="CordiaUPC" w:hint="cs"/>
                <w:sz w:val="26"/>
                <w:szCs w:val="26"/>
                <w:lang w:val="en-US"/>
              </w:rPr>
              <w:t xml:space="preserve">Other operating expenses </w:t>
            </w:r>
          </w:p>
        </w:tc>
      </w:tr>
      <w:tr w:rsidR="00FC734F" w:rsidRPr="00FC734F" w14:paraId="26D43C3E" w14:textId="77777777" w:rsidTr="00FC734F">
        <w:trPr>
          <w:tblHeader/>
        </w:trPr>
        <w:tc>
          <w:tcPr>
            <w:tcW w:w="2820" w:type="dxa"/>
            <w:tcBorders>
              <w:top w:val="nil"/>
              <w:left w:val="nil"/>
              <w:bottom w:val="nil"/>
              <w:right w:val="nil"/>
            </w:tcBorders>
            <w:vAlign w:val="bottom"/>
          </w:tcPr>
          <w:p w14:paraId="1E1E5AA1" w14:textId="77777777" w:rsidR="00FC734F" w:rsidRPr="00FC734F" w:rsidRDefault="00FC734F" w:rsidP="00FC734F">
            <w:pPr>
              <w:tabs>
                <w:tab w:val="left" w:pos="470"/>
              </w:tabs>
              <w:spacing w:line="240" w:lineRule="exact"/>
              <w:ind w:left="470" w:hanging="160"/>
              <w:rPr>
                <w:rFonts w:ascii="CordiaUPC" w:hAnsi="CordiaUPC" w:cs="CordiaUPC"/>
                <w:sz w:val="26"/>
                <w:szCs w:val="26"/>
                <w:lang w:val="en-US"/>
              </w:rPr>
            </w:pPr>
          </w:p>
        </w:tc>
        <w:tc>
          <w:tcPr>
            <w:tcW w:w="6662" w:type="dxa"/>
            <w:gridSpan w:val="6"/>
            <w:tcBorders>
              <w:top w:val="nil"/>
              <w:left w:val="nil"/>
              <w:bottom w:val="nil"/>
              <w:right w:val="nil"/>
            </w:tcBorders>
            <w:vAlign w:val="bottom"/>
          </w:tcPr>
          <w:p w14:paraId="0D879E65" w14:textId="77777777" w:rsidR="00FC734F" w:rsidRPr="00FC734F" w:rsidRDefault="00FC734F" w:rsidP="00FC734F">
            <w:pPr>
              <w:tabs>
                <w:tab w:val="decimal" w:pos="611"/>
              </w:tabs>
              <w:spacing w:line="240" w:lineRule="exact"/>
              <w:ind w:left="-108"/>
              <w:jc w:val="center"/>
              <w:rPr>
                <w:rFonts w:ascii="CordiaUPC" w:hAnsi="CordiaUPC" w:cs="CordiaUPC"/>
                <w:i/>
                <w:iCs/>
                <w:sz w:val="26"/>
                <w:szCs w:val="26"/>
                <w:lang w:val="en-US"/>
              </w:rPr>
            </w:pPr>
            <w:r w:rsidRPr="00FC734F">
              <w:rPr>
                <w:rFonts w:ascii="CordiaUPC" w:hAnsi="CordiaUPC" w:cs="CordiaUPC" w:hint="cs"/>
                <w:i/>
                <w:iCs/>
                <w:sz w:val="26"/>
                <w:szCs w:val="26"/>
                <w:lang w:val="en-US"/>
              </w:rPr>
              <w:t>(in million Baht)</w:t>
            </w:r>
          </w:p>
        </w:tc>
      </w:tr>
      <w:tr w:rsidR="00FC734F" w:rsidRPr="00FC734F" w14:paraId="2498C944" w14:textId="77777777" w:rsidTr="00FC734F">
        <w:tc>
          <w:tcPr>
            <w:tcW w:w="2820" w:type="dxa"/>
            <w:tcBorders>
              <w:top w:val="nil"/>
              <w:left w:val="nil"/>
              <w:bottom w:val="nil"/>
              <w:right w:val="nil"/>
            </w:tcBorders>
            <w:vAlign w:val="bottom"/>
          </w:tcPr>
          <w:p w14:paraId="3717EF2A" w14:textId="77777777" w:rsidR="00FC734F" w:rsidRPr="00FC734F" w:rsidRDefault="00FC734F" w:rsidP="00854F94">
            <w:pPr>
              <w:pStyle w:val="ListParagraph"/>
              <w:numPr>
                <w:ilvl w:val="0"/>
                <w:numId w:val="36"/>
              </w:numPr>
              <w:tabs>
                <w:tab w:val="left" w:pos="252"/>
              </w:tabs>
              <w:spacing w:line="240" w:lineRule="exact"/>
              <w:rPr>
                <w:rFonts w:ascii="CordiaUPC" w:hAnsi="CordiaUPC" w:cs="CordiaUPC"/>
                <w:sz w:val="26"/>
                <w:szCs w:val="26"/>
              </w:rPr>
            </w:pPr>
            <w:r w:rsidRPr="00FC734F">
              <w:rPr>
                <w:rFonts w:ascii="CordiaUPC" w:hAnsi="CordiaUPC" w:cs="CordiaUPC" w:hint="cs"/>
                <w:sz w:val="26"/>
                <w:szCs w:val="26"/>
                <w:lang w:val="en-US"/>
              </w:rPr>
              <w:t xml:space="preserve">Major shareholders </w:t>
            </w:r>
          </w:p>
        </w:tc>
        <w:tc>
          <w:tcPr>
            <w:tcW w:w="1134" w:type="dxa"/>
            <w:tcBorders>
              <w:top w:val="nil"/>
              <w:left w:val="nil"/>
              <w:bottom w:val="nil"/>
              <w:right w:val="nil"/>
            </w:tcBorders>
            <w:vAlign w:val="bottom"/>
          </w:tcPr>
          <w:p w14:paraId="2C3EF387" w14:textId="0ED498FD" w:rsidR="00FC734F" w:rsidRPr="00FC734F" w:rsidRDefault="00FC734F" w:rsidP="00FC734F">
            <w:pPr>
              <w:tabs>
                <w:tab w:val="decimal" w:pos="668"/>
              </w:tabs>
              <w:spacing w:line="240" w:lineRule="exact"/>
              <w:rPr>
                <w:rFonts w:ascii="CordiaUPC" w:hAnsi="CordiaUPC" w:cs="CordiaUPC"/>
                <w:sz w:val="26"/>
                <w:szCs w:val="26"/>
                <w:lang w:val="en-US" w:bidi="th-TH"/>
              </w:rPr>
            </w:pPr>
            <w:r w:rsidRPr="00FC734F">
              <w:rPr>
                <w:rFonts w:ascii="CordiaUPC" w:eastAsia="Times New Roman" w:hAnsi="CordiaUPC" w:cs="CordiaUPC" w:hint="cs"/>
                <w:sz w:val="26"/>
                <w:szCs w:val="26"/>
                <w:lang w:val="en-US"/>
              </w:rPr>
              <w:t>-</w:t>
            </w:r>
          </w:p>
        </w:tc>
        <w:tc>
          <w:tcPr>
            <w:tcW w:w="992" w:type="dxa"/>
            <w:tcBorders>
              <w:top w:val="nil"/>
              <w:left w:val="nil"/>
              <w:bottom w:val="nil"/>
              <w:right w:val="nil"/>
            </w:tcBorders>
            <w:vAlign w:val="bottom"/>
          </w:tcPr>
          <w:p w14:paraId="061150A6" w14:textId="0CFDDC22" w:rsidR="00FC734F" w:rsidRPr="00FC734F" w:rsidRDefault="00FC734F" w:rsidP="00FC734F">
            <w:pPr>
              <w:tabs>
                <w:tab w:val="decimal" w:pos="668"/>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rPr>
              <w:t>-</w:t>
            </w:r>
          </w:p>
        </w:tc>
        <w:tc>
          <w:tcPr>
            <w:tcW w:w="1134" w:type="dxa"/>
            <w:tcBorders>
              <w:top w:val="nil"/>
              <w:left w:val="nil"/>
              <w:bottom w:val="nil"/>
              <w:right w:val="nil"/>
            </w:tcBorders>
            <w:vAlign w:val="bottom"/>
          </w:tcPr>
          <w:p w14:paraId="614F922C" w14:textId="01F2BD00" w:rsidR="00FC734F" w:rsidRPr="00FC734F" w:rsidRDefault="00FC734F" w:rsidP="00FC734F">
            <w:pPr>
              <w:tabs>
                <w:tab w:val="decimal" w:pos="668"/>
              </w:tabs>
              <w:spacing w:line="240" w:lineRule="exact"/>
              <w:ind w:left="77"/>
              <w:rPr>
                <w:rFonts w:ascii="CordiaUPC" w:hAnsi="CordiaUPC" w:cs="CordiaUPC"/>
                <w:sz w:val="26"/>
                <w:szCs w:val="26"/>
                <w:rtl/>
                <w:cs/>
                <w:lang w:val="en-US"/>
              </w:rPr>
            </w:pPr>
            <w:r w:rsidRPr="00FC734F">
              <w:rPr>
                <w:rFonts w:ascii="CordiaUPC" w:eastAsia="Times New Roman" w:hAnsi="CordiaUPC" w:cs="CordiaUPC" w:hint="cs"/>
                <w:sz w:val="26"/>
                <w:szCs w:val="26"/>
              </w:rPr>
              <w:t>-</w:t>
            </w:r>
          </w:p>
        </w:tc>
        <w:tc>
          <w:tcPr>
            <w:tcW w:w="1134" w:type="dxa"/>
            <w:tcBorders>
              <w:top w:val="nil"/>
              <w:left w:val="nil"/>
              <w:bottom w:val="nil"/>
              <w:right w:val="nil"/>
            </w:tcBorders>
            <w:vAlign w:val="bottom"/>
          </w:tcPr>
          <w:p w14:paraId="44A77FB8" w14:textId="584968C3" w:rsidR="00FC734F" w:rsidRPr="00FC734F" w:rsidRDefault="00FC734F" w:rsidP="00FC734F">
            <w:pPr>
              <w:tabs>
                <w:tab w:val="decimal" w:pos="663"/>
              </w:tabs>
              <w:spacing w:line="240" w:lineRule="exact"/>
              <w:rPr>
                <w:rFonts w:ascii="CordiaUPC" w:hAnsi="CordiaUPC" w:cs="CordiaUPC"/>
                <w:sz w:val="26"/>
                <w:szCs w:val="26"/>
                <w:cs/>
                <w:lang w:val="en-US"/>
              </w:rPr>
            </w:pPr>
            <w:r w:rsidRPr="00FC734F">
              <w:rPr>
                <w:rFonts w:ascii="CordiaUPC" w:eastAsia="Times New Roman" w:hAnsi="CordiaUPC" w:cs="CordiaUPC" w:hint="cs"/>
                <w:sz w:val="26"/>
                <w:szCs w:val="26"/>
              </w:rPr>
              <w:t>-</w:t>
            </w:r>
          </w:p>
        </w:tc>
        <w:tc>
          <w:tcPr>
            <w:tcW w:w="992" w:type="dxa"/>
            <w:tcBorders>
              <w:top w:val="nil"/>
              <w:left w:val="nil"/>
              <w:bottom w:val="nil"/>
              <w:right w:val="nil"/>
            </w:tcBorders>
            <w:vAlign w:val="bottom"/>
          </w:tcPr>
          <w:p w14:paraId="68DB9899" w14:textId="1344F0CA" w:rsidR="00FC734F" w:rsidRPr="00FC734F" w:rsidRDefault="00FC734F" w:rsidP="00FC734F">
            <w:pPr>
              <w:tabs>
                <w:tab w:val="decimal" w:pos="680"/>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rPr>
              <w:t>-</w:t>
            </w:r>
          </w:p>
        </w:tc>
        <w:tc>
          <w:tcPr>
            <w:tcW w:w="1276" w:type="dxa"/>
            <w:tcBorders>
              <w:top w:val="nil"/>
              <w:left w:val="nil"/>
              <w:bottom w:val="nil"/>
              <w:right w:val="nil"/>
            </w:tcBorders>
            <w:vAlign w:val="bottom"/>
          </w:tcPr>
          <w:p w14:paraId="4B7A0EDB" w14:textId="56D627BC" w:rsidR="00FC734F" w:rsidRPr="00FC734F" w:rsidRDefault="00FC734F" w:rsidP="00FC734F">
            <w:pPr>
              <w:tabs>
                <w:tab w:val="decimal" w:pos="697"/>
              </w:tabs>
              <w:spacing w:line="240" w:lineRule="exact"/>
              <w:rPr>
                <w:rFonts w:ascii="CordiaUPC" w:hAnsi="CordiaUPC" w:cs="CordiaUPC"/>
                <w:sz w:val="26"/>
                <w:szCs w:val="26"/>
                <w:lang w:val="en-US" w:bidi="th-TH"/>
              </w:rPr>
            </w:pPr>
            <w:r w:rsidRPr="00FC734F">
              <w:rPr>
                <w:rFonts w:ascii="CordiaUPC" w:eastAsia="Times New Roman" w:hAnsi="CordiaUPC" w:cs="CordiaUPC" w:hint="cs"/>
                <w:sz w:val="26"/>
                <w:szCs w:val="26"/>
              </w:rPr>
              <w:t>22</w:t>
            </w:r>
          </w:p>
        </w:tc>
      </w:tr>
      <w:tr w:rsidR="00FC734F" w:rsidRPr="00FC734F" w14:paraId="69E07615" w14:textId="77777777" w:rsidTr="00FC734F">
        <w:tc>
          <w:tcPr>
            <w:tcW w:w="2820" w:type="dxa"/>
            <w:tcBorders>
              <w:top w:val="nil"/>
              <w:left w:val="nil"/>
              <w:bottom w:val="nil"/>
              <w:right w:val="nil"/>
            </w:tcBorders>
            <w:vAlign w:val="bottom"/>
          </w:tcPr>
          <w:p w14:paraId="146E0A26" w14:textId="77777777" w:rsidR="00FC734F" w:rsidRPr="00FC734F" w:rsidRDefault="00FC734F" w:rsidP="00FC734F">
            <w:pPr>
              <w:tabs>
                <w:tab w:val="left" w:pos="252"/>
              </w:tabs>
              <w:spacing w:line="240" w:lineRule="exact"/>
              <w:ind w:left="252" w:hanging="270"/>
              <w:rPr>
                <w:rFonts w:ascii="CordiaUPC" w:hAnsi="CordiaUPC" w:cs="CordiaUPC"/>
                <w:sz w:val="26"/>
                <w:szCs w:val="26"/>
                <w:rtl/>
                <w:cs/>
              </w:rPr>
            </w:pPr>
            <w:r w:rsidRPr="00FC734F">
              <w:rPr>
                <w:rFonts w:ascii="CordiaUPC" w:hAnsi="CordiaUPC" w:cs="CordiaUPC" w:hint="cs"/>
                <w:sz w:val="26"/>
                <w:szCs w:val="26"/>
                <w:lang w:val="en-US"/>
              </w:rPr>
              <w:t>2.</w:t>
            </w:r>
            <w:r w:rsidRPr="00FC734F">
              <w:rPr>
                <w:rFonts w:ascii="CordiaUPC" w:hAnsi="CordiaUPC" w:cs="CordiaUPC" w:hint="cs"/>
                <w:sz w:val="26"/>
                <w:szCs w:val="26"/>
                <w:lang w:val="en-US"/>
              </w:rPr>
              <w:tab/>
              <w:t xml:space="preserve">Subsidiaries </w:t>
            </w:r>
          </w:p>
        </w:tc>
        <w:tc>
          <w:tcPr>
            <w:tcW w:w="1134" w:type="dxa"/>
            <w:tcBorders>
              <w:top w:val="nil"/>
              <w:left w:val="nil"/>
              <w:bottom w:val="nil"/>
              <w:right w:val="nil"/>
            </w:tcBorders>
            <w:vAlign w:val="bottom"/>
          </w:tcPr>
          <w:p w14:paraId="5C88227A" w14:textId="70BF3388" w:rsidR="00FC734F" w:rsidRPr="00FC734F" w:rsidRDefault="00FC734F" w:rsidP="00FC734F">
            <w:pPr>
              <w:tabs>
                <w:tab w:val="decimal" w:pos="668"/>
              </w:tabs>
              <w:spacing w:line="240" w:lineRule="exact"/>
              <w:rPr>
                <w:rFonts w:ascii="CordiaUPC" w:hAnsi="CordiaUPC" w:cs="CordiaUPC"/>
                <w:sz w:val="26"/>
                <w:szCs w:val="26"/>
                <w:cs/>
                <w:lang w:val="en-US"/>
              </w:rPr>
            </w:pPr>
            <w:r w:rsidRPr="00FC734F">
              <w:rPr>
                <w:rFonts w:ascii="CordiaUPC" w:eastAsia="Times New Roman" w:hAnsi="CordiaUPC" w:cs="CordiaUPC" w:hint="cs"/>
                <w:sz w:val="26"/>
                <w:szCs w:val="26"/>
                <w:lang w:val="en-US"/>
              </w:rPr>
              <w:t>1</w:t>
            </w:r>
          </w:p>
        </w:tc>
        <w:tc>
          <w:tcPr>
            <w:tcW w:w="992" w:type="dxa"/>
            <w:tcBorders>
              <w:top w:val="nil"/>
              <w:left w:val="nil"/>
              <w:bottom w:val="nil"/>
              <w:right w:val="nil"/>
            </w:tcBorders>
            <w:vAlign w:val="bottom"/>
          </w:tcPr>
          <w:p w14:paraId="6D9F97E1" w14:textId="7228D93F" w:rsidR="00FC734F" w:rsidRPr="00FC734F" w:rsidRDefault="00FC734F" w:rsidP="00FC734F">
            <w:pPr>
              <w:tabs>
                <w:tab w:val="decimal" w:pos="668"/>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lang w:val="en-US"/>
              </w:rPr>
              <w:t>68</w:t>
            </w:r>
          </w:p>
        </w:tc>
        <w:tc>
          <w:tcPr>
            <w:tcW w:w="1134" w:type="dxa"/>
            <w:tcBorders>
              <w:top w:val="nil"/>
              <w:left w:val="nil"/>
              <w:bottom w:val="nil"/>
              <w:right w:val="nil"/>
            </w:tcBorders>
            <w:vAlign w:val="bottom"/>
          </w:tcPr>
          <w:p w14:paraId="1E9292B8" w14:textId="24233502" w:rsidR="00FC734F" w:rsidRPr="00FC734F" w:rsidRDefault="00FC734F" w:rsidP="00FC734F">
            <w:pPr>
              <w:tabs>
                <w:tab w:val="decimal" w:pos="668"/>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rPr>
              <w:t>-</w:t>
            </w:r>
          </w:p>
        </w:tc>
        <w:tc>
          <w:tcPr>
            <w:tcW w:w="1134" w:type="dxa"/>
            <w:tcBorders>
              <w:top w:val="nil"/>
              <w:left w:val="nil"/>
              <w:bottom w:val="nil"/>
              <w:right w:val="nil"/>
            </w:tcBorders>
            <w:vAlign w:val="bottom"/>
          </w:tcPr>
          <w:p w14:paraId="7813599C" w14:textId="75B54F96" w:rsidR="00FC734F" w:rsidRPr="00FC734F" w:rsidRDefault="00FC734F" w:rsidP="00FC734F">
            <w:pPr>
              <w:tabs>
                <w:tab w:val="decimal" w:pos="668"/>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lang w:val="en-US"/>
              </w:rPr>
              <w:t>-</w:t>
            </w:r>
          </w:p>
        </w:tc>
        <w:tc>
          <w:tcPr>
            <w:tcW w:w="992" w:type="dxa"/>
            <w:tcBorders>
              <w:top w:val="nil"/>
              <w:left w:val="nil"/>
              <w:bottom w:val="nil"/>
              <w:right w:val="nil"/>
            </w:tcBorders>
            <w:vAlign w:val="bottom"/>
          </w:tcPr>
          <w:p w14:paraId="19619B6D" w14:textId="47BB20BB" w:rsidR="00FC734F" w:rsidRPr="00FC734F" w:rsidRDefault="00FC734F" w:rsidP="00FC734F">
            <w:pPr>
              <w:tabs>
                <w:tab w:val="decimal" w:pos="668"/>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lang w:val="en-US"/>
              </w:rPr>
              <w:t>20,249</w:t>
            </w:r>
          </w:p>
        </w:tc>
        <w:tc>
          <w:tcPr>
            <w:tcW w:w="1276" w:type="dxa"/>
            <w:tcBorders>
              <w:top w:val="nil"/>
              <w:left w:val="nil"/>
              <w:bottom w:val="nil"/>
              <w:right w:val="nil"/>
            </w:tcBorders>
            <w:vAlign w:val="bottom"/>
          </w:tcPr>
          <w:p w14:paraId="509471D9" w14:textId="70E38DDB" w:rsidR="00FC734F" w:rsidRPr="00FC734F" w:rsidRDefault="00FC734F" w:rsidP="00FC734F">
            <w:pPr>
              <w:tabs>
                <w:tab w:val="decimal" w:pos="697"/>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lang w:val="en-US"/>
              </w:rPr>
              <w:t>-</w:t>
            </w:r>
          </w:p>
        </w:tc>
      </w:tr>
      <w:tr w:rsidR="00FC734F" w:rsidRPr="00FC734F" w14:paraId="5C44617E" w14:textId="77777777" w:rsidTr="00FC734F">
        <w:tc>
          <w:tcPr>
            <w:tcW w:w="2820" w:type="dxa"/>
            <w:tcBorders>
              <w:top w:val="nil"/>
              <w:left w:val="nil"/>
              <w:bottom w:val="nil"/>
              <w:right w:val="nil"/>
            </w:tcBorders>
            <w:vAlign w:val="bottom"/>
          </w:tcPr>
          <w:p w14:paraId="631F052E" w14:textId="77777777" w:rsidR="00FC734F" w:rsidRPr="00FC734F" w:rsidRDefault="00FC734F" w:rsidP="00FC734F">
            <w:pPr>
              <w:tabs>
                <w:tab w:val="left" w:pos="252"/>
              </w:tabs>
              <w:spacing w:line="240" w:lineRule="exact"/>
              <w:ind w:right="-18"/>
              <w:rPr>
                <w:rFonts w:ascii="CordiaUPC" w:hAnsi="CordiaUPC" w:cs="CordiaUPC"/>
                <w:sz w:val="26"/>
                <w:szCs w:val="26"/>
                <w:rtl/>
                <w:cs/>
              </w:rPr>
            </w:pPr>
            <w:r w:rsidRPr="00FC734F">
              <w:rPr>
                <w:rFonts w:ascii="CordiaUPC" w:hAnsi="CordiaUPC" w:cs="CordiaUPC" w:hint="cs"/>
                <w:spacing w:val="-6"/>
                <w:sz w:val="26"/>
                <w:szCs w:val="26"/>
                <w:lang w:val="en-US" w:bidi="th-TH"/>
              </w:rPr>
              <w:t>3</w:t>
            </w:r>
            <w:r w:rsidRPr="00FC734F">
              <w:rPr>
                <w:rFonts w:ascii="CordiaUPC" w:hAnsi="CordiaUPC" w:cs="CordiaUPC" w:hint="cs"/>
                <w:spacing w:val="-6"/>
                <w:sz w:val="26"/>
                <w:szCs w:val="26"/>
                <w:lang w:val="en-US"/>
              </w:rPr>
              <w:t>.</w:t>
            </w:r>
            <w:r w:rsidRPr="00FC734F">
              <w:rPr>
                <w:rFonts w:ascii="CordiaUPC" w:hAnsi="CordiaUPC" w:cs="CordiaUPC" w:hint="cs"/>
                <w:spacing w:val="-6"/>
                <w:sz w:val="26"/>
                <w:szCs w:val="26"/>
                <w:lang w:val="en-US"/>
              </w:rPr>
              <w:tab/>
              <w:t>Associate</w:t>
            </w:r>
          </w:p>
        </w:tc>
        <w:tc>
          <w:tcPr>
            <w:tcW w:w="1134" w:type="dxa"/>
            <w:tcBorders>
              <w:top w:val="nil"/>
              <w:left w:val="nil"/>
              <w:bottom w:val="nil"/>
              <w:right w:val="nil"/>
            </w:tcBorders>
            <w:vAlign w:val="bottom"/>
          </w:tcPr>
          <w:p w14:paraId="381691B9" w14:textId="64C60849" w:rsidR="00FC734F" w:rsidRPr="00FC734F" w:rsidRDefault="00FC734F" w:rsidP="00FC734F">
            <w:pPr>
              <w:tabs>
                <w:tab w:val="decimal" w:pos="668"/>
              </w:tabs>
              <w:spacing w:line="240" w:lineRule="exact"/>
              <w:rPr>
                <w:rFonts w:ascii="CordiaUPC" w:hAnsi="CordiaUPC" w:cs="CordiaUPC"/>
                <w:sz w:val="26"/>
                <w:szCs w:val="26"/>
                <w:lang w:val="en-US" w:bidi="th-TH"/>
              </w:rPr>
            </w:pPr>
            <w:r w:rsidRPr="00FC734F">
              <w:rPr>
                <w:rFonts w:ascii="CordiaUPC" w:eastAsia="Times New Roman" w:hAnsi="CordiaUPC" w:cs="CordiaUPC" w:hint="cs"/>
                <w:sz w:val="26"/>
                <w:szCs w:val="26"/>
                <w:lang w:val="en-US"/>
              </w:rPr>
              <w:t>-</w:t>
            </w:r>
          </w:p>
        </w:tc>
        <w:tc>
          <w:tcPr>
            <w:tcW w:w="992" w:type="dxa"/>
            <w:tcBorders>
              <w:top w:val="nil"/>
              <w:left w:val="nil"/>
              <w:bottom w:val="nil"/>
              <w:right w:val="nil"/>
            </w:tcBorders>
            <w:vAlign w:val="bottom"/>
          </w:tcPr>
          <w:p w14:paraId="54E14225" w14:textId="1C38D0EF" w:rsidR="00FC734F" w:rsidRPr="00FC734F" w:rsidRDefault="00FC734F" w:rsidP="00FC734F">
            <w:pPr>
              <w:tabs>
                <w:tab w:val="decimal" w:pos="668"/>
              </w:tabs>
              <w:spacing w:line="240" w:lineRule="exact"/>
              <w:rPr>
                <w:rFonts w:ascii="CordiaUPC" w:hAnsi="CordiaUPC" w:cs="CordiaUPC"/>
                <w:sz w:val="26"/>
                <w:szCs w:val="26"/>
                <w:lang w:val="en-US" w:bidi="th-TH"/>
              </w:rPr>
            </w:pPr>
            <w:r w:rsidRPr="00FC734F">
              <w:rPr>
                <w:rFonts w:ascii="CordiaUPC" w:eastAsia="Times New Roman" w:hAnsi="CordiaUPC" w:cs="CordiaUPC" w:hint="cs"/>
                <w:sz w:val="26"/>
                <w:szCs w:val="26"/>
                <w:lang w:val="en-US"/>
              </w:rPr>
              <w:t>-</w:t>
            </w:r>
          </w:p>
        </w:tc>
        <w:tc>
          <w:tcPr>
            <w:tcW w:w="1134" w:type="dxa"/>
            <w:tcBorders>
              <w:top w:val="nil"/>
              <w:left w:val="nil"/>
              <w:bottom w:val="nil"/>
              <w:right w:val="nil"/>
            </w:tcBorders>
            <w:vAlign w:val="bottom"/>
          </w:tcPr>
          <w:p w14:paraId="60B35A69" w14:textId="4AB41054" w:rsidR="00FC734F" w:rsidRPr="00FC734F" w:rsidRDefault="00FC734F" w:rsidP="00FC734F">
            <w:pPr>
              <w:tabs>
                <w:tab w:val="decimal" w:pos="668"/>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rPr>
              <w:t>-</w:t>
            </w:r>
          </w:p>
        </w:tc>
        <w:tc>
          <w:tcPr>
            <w:tcW w:w="1134" w:type="dxa"/>
            <w:tcBorders>
              <w:top w:val="nil"/>
              <w:left w:val="nil"/>
              <w:bottom w:val="nil"/>
              <w:right w:val="nil"/>
            </w:tcBorders>
            <w:vAlign w:val="bottom"/>
          </w:tcPr>
          <w:p w14:paraId="5BA0473C" w14:textId="78E3467F" w:rsidR="00FC734F" w:rsidRPr="00FC734F" w:rsidRDefault="00FC734F" w:rsidP="00FC734F">
            <w:pPr>
              <w:tabs>
                <w:tab w:val="decimal" w:pos="668"/>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lang w:val="en-US"/>
              </w:rPr>
              <w:t>381</w:t>
            </w:r>
          </w:p>
        </w:tc>
        <w:tc>
          <w:tcPr>
            <w:tcW w:w="992" w:type="dxa"/>
            <w:tcBorders>
              <w:top w:val="nil"/>
              <w:left w:val="nil"/>
              <w:bottom w:val="nil"/>
              <w:right w:val="nil"/>
            </w:tcBorders>
            <w:vAlign w:val="bottom"/>
          </w:tcPr>
          <w:p w14:paraId="2ED9A183" w14:textId="42146A20" w:rsidR="00FC734F" w:rsidRPr="00FC734F" w:rsidRDefault="00FC734F" w:rsidP="00FC734F">
            <w:pPr>
              <w:tabs>
                <w:tab w:val="decimal" w:pos="668"/>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lang w:val="en-US"/>
              </w:rPr>
              <w:t>-</w:t>
            </w:r>
          </w:p>
        </w:tc>
        <w:tc>
          <w:tcPr>
            <w:tcW w:w="1276" w:type="dxa"/>
            <w:tcBorders>
              <w:top w:val="nil"/>
              <w:left w:val="nil"/>
              <w:bottom w:val="nil"/>
              <w:right w:val="nil"/>
            </w:tcBorders>
            <w:vAlign w:val="bottom"/>
          </w:tcPr>
          <w:p w14:paraId="6E15FAD3" w14:textId="24382E5C" w:rsidR="00FC734F" w:rsidRPr="00FC734F" w:rsidRDefault="00FC734F" w:rsidP="00FC734F">
            <w:pPr>
              <w:tabs>
                <w:tab w:val="decimal" w:pos="697"/>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lang w:val="en-US"/>
              </w:rPr>
              <w:t>-</w:t>
            </w:r>
          </w:p>
        </w:tc>
      </w:tr>
      <w:tr w:rsidR="00FC734F" w:rsidRPr="00FC734F" w14:paraId="4F98328B" w14:textId="77777777" w:rsidTr="00FC734F">
        <w:tc>
          <w:tcPr>
            <w:tcW w:w="2820" w:type="dxa"/>
            <w:tcBorders>
              <w:top w:val="nil"/>
              <w:left w:val="nil"/>
              <w:bottom w:val="nil"/>
              <w:right w:val="nil"/>
            </w:tcBorders>
            <w:vAlign w:val="bottom"/>
          </w:tcPr>
          <w:p w14:paraId="465D0DE4" w14:textId="57054A26" w:rsidR="00FC734F" w:rsidRPr="00E4524C" w:rsidRDefault="00FC734F" w:rsidP="0003640E">
            <w:pPr>
              <w:pStyle w:val="ListParagraph"/>
              <w:numPr>
                <w:ilvl w:val="0"/>
                <w:numId w:val="46"/>
              </w:numPr>
              <w:tabs>
                <w:tab w:val="left" w:pos="252"/>
              </w:tabs>
              <w:spacing w:line="240" w:lineRule="exact"/>
              <w:ind w:right="-108"/>
              <w:rPr>
                <w:rFonts w:ascii="CordiaUPC" w:hAnsi="CordiaUPC" w:cs="CordiaUPC"/>
                <w:spacing w:val="-6"/>
                <w:sz w:val="26"/>
                <w:szCs w:val="26"/>
                <w:lang w:val="en-US"/>
              </w:rPr>
            </w:pPr>
            <w:r w:rsidRPr="00E4524C">
              <w:rPr>
                <w:rFonts w:ascii="CordiaUPC" w:hAnsi="CordiaUPC" w:cs="CordiaUPC" w:hint="cs"/>
                <w:spacing w:val="-6"/>
                <w:sz w:val="26"/>
                <w:szCs w:val="26"/>
                <w:lang w:val="en-US"/>
              </w:rPr>
              <w:t xml:space="preserve">Key management personnel  </w:t>
            </w:r>
          </w:p>
          <w:p w14:paraId="7AEACBFA" w14:textId="77777777" w:rsidR="00FC734F" w:rsidRPr="00FC734F" w:rsidRDefault="00FC734F" w:rsidP="00FC734F">
            <w:pPr>
              <w:tabs>
                <w:tab w:val="left" w:pos="252"/>
              </w:tabs>
              <w:spacing w:line="240" w:lineRule="exact"/>
              <w:ind w:left="252" w:hanging="270"/>
              <w:rPr>
                <w:rFonts w:ascii="CordiaUPC" w:hAnsi="CordiaUPC" w:cs="CordiaUPC"/>
                <w:sz w:val="26"/>
                <w:szCs w:val="26"/>
                <w:rtl/>
                <w:cs/>
              </w:rPr>
            </w:pPr>
            <w:r w:rsidRPr="00FC734F">
              <w:rPr>
                <w:rFonts w:ascii="CordiaUPC" w:hAnsi="CordiaUPC" w:cs="CordiaUPC" w:hint="cs"/>
                <w:sz w:val="26"/>
                <w:szCs w:val="26"/>
                <w:lang w:val="en-US"/>
              </w:rPr>
              <w:t xml:space="preserve">   </w:t>
            </w:r>
            <w:r w:rsidRPr="00FC734F">
              <w:rPr>
                <w:rFonts w:ascii="CordiaUPC" w:hAnsi="CordiaUPC" w:cs="CordiaUPC" w:hint="cs"/>
                <w:sz w:val="26"/>
                <w:szCs w:val="26"/>
                <w:lang w:val="en-US"/>
              </w:rPr>
              <w:tab/>
              <w:t xml:space="preserve">   of the Bank</w:t>
            </w:r>
          </w:p>
        </w:tc>
        <w:tc>
          <w:tcPr>
            <w:tcW w:w="1134" w:type="dxa"/>
            <w:tcBorders>
              <w:top w:val="nil"/>
              <w:left w:val="nil"/>
              <w:bottom w:val="nil"/>
              <w:right w:val="nil"/>
            </w:tcBorders>
            <w:vAlign w:val="bottom"/>
          </w:tcPr>
          <w:p w14:paraId="1CA02218" w14:textId="3FEEE780" w:rsidR="00FC734F" w:rsidRPr="00FC734F" w:rsidRDefault="00FC734F" w:rsidP="00FC734F">
            <w:pPr>
              <w:tabs>
                <w:tab w:val="decimal" w:pos="668"/>
              </w:tabs>
              <w:spacing w:line="240" w:lineRule="exact"/>
              <w:rPr>
                <w:rFonts w:ascii="CordiaUPC" w:hAnsi="CordiaUPC" w:cs="CordiaUPC"/>
                <w:sz w:val="26"/>
                <w:szCs w:val="26"/>
                <w:lang w:val="en-US" w:bidi="th-TH"/>
              </w:rPr>
            </w:pPr>
            <w:r w:rsidRPr="00FC734F">
              <w:rPr>
                <w:rFonts w:ascii="CordiaUPC" w:eastAsia="Times New Roman" w:hAnsi="CordiaUPC" w:cs="CordiaUPC" w:hint="cs"/>
                <w:sz w:val="26"/>
                <w:szCs w:val="26"/>
                <w:lang w:val="en-US"/>
              </w:rPr>
              <w:t>-</w:t>
            </w:r>
          </w:p>
        </w:tc>
        <w:tc>
          <w:tcPr>
            <w:tcW w:w="992" w:type="dxa"/>
            <w:tcBorders>
              <w:top w:val="nil"/>
              <w:left w:val="nil"/>
              <w:bottom w:val="nil"/>
              <w:right w:val="nil"/>
            </w:tcBorders>
            <w:vAlign w:val="bottom"/>
          </w:tcPr>
          <w:p w14:paraId="4648B854" w14:textId="4B33F955" w:rsidR="00FC734F" w:rsidRPr="00FC734F" w:rsidRDefault="00FC734F" w:rsidP="00FC734F">
            <w:pPr>
              <w:tabs>
                <w:tab w:val="decimal" w:pos="668"/>
              </w:tabs>
              <w:spacing w:line="240" w:lineRule="exact"/>
              <w:rPr>
                <w:rFonts w:ascii="CordiaUPC" w:hAnsi="CordiaUPC" w:cs="CordiaUPC"/>
                <w:sz w:val="26"/>
                <w:szCs w:val="26"/>
                <w:lang w:val="en-US" w:bidi="th-TH"/>
              </w:rPr>
            </w:pPr>
            <w:r w:rsidRPr="00FC734F">
              <w:rPr>
                <w:rFonts w:ascii="CordiaUPC" w:eastAsia="Times New Roman" w:hAnsi="CordiaUPC" w:cs="CordiaUPC" w:hint="cs"/>
                <w:sz w:val="26"/>
                <w:szCs w:val="26"/>
                <w:lang w:val="en-US"/>
              </w:rPr>
              <w:t>1</w:t>
            </w:r>
          </w:p>
        </w:tc>
        <w:tc>
          <w:tcPr>
            <w:tcW w:w="1134" w:type="dxa"/>
            <w:tcBorders>
              <w:top w:val="nil"/>
              <w:left w:val="nil"/>
              <w:bottom w:val="nil"/>
              <w:right w:val="nil"/>
            </w:tcBorders>
            <w:vAlign w:val="bottom"/>
          </w:tcPr>
          <w:p w14:paraId="6ED43E89" w14:textId="23F117EF" w:rsidR="00FC734F" w:rsidRPr="00FC734F" w:rsidRDefault="00FC734F" w:rsidP="00FC734F">
            <w:pPr>
              <w:tabs>
                <w:tab w:val="decimal" w:pos="668"/>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rPr>
              <w:t>-</w:t>
            </w:r>
          </w:p>
        </w:tc>
        <w:tc>
          <w:tcPr>
            <w:tcW w:w="1134" w:type="dxa"/>
            <w:tcBorders>
              <w:top w:val="nil"/>
              <w:left w:val="nil"/>
              <w:bottom w:val="nil"/>
              <w:right w:val="nil"/>
            </w:tcBorders>
            <w:vAlign w:val="bottom"/>
          </w:tcPr>
          <w:p w14:paraId="5F700DAC" w14:textId="732FEE6F" w:rsidR="00FC734F" w:rsidRPr="00FC734F" w:rsidRDefault="00FC734F" w:rsidP="00FC734F">
            <w:pPr>
              <w:tabs>
                <w:tab w:val="decimal" w:pos="668"/>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lang w:val="en-US"/>
              </w:rPr>
              <w:t>-</w:t>
            </w:r>
          </w:p>
        </w:tc>
        <w:tc>
          <w:tcPr>
            <w:tcW w:w="992" w:type="dxa"/>
            <w:tcBorders>
              <w:top w:val="nil"/>
              <w:left w:val="nil"/>
              <w:bottom w:val="nil"/>
              <w:right w:val="nil"/>
            </w:tcBorders>
            <w:vAlign w:val="bottom"/>
          </w:tcPr>
          <w:p w14:paraId="68C95BB8" w14:textId="10DB0486" w:rsidR="00FC734F" w:rsidRPr="00FC734F" w:rsidRDefault="00FC734F" w:rsidP="00FC734F">
            <w:pPr>
              <w:tabs>
                <w:tab w:val="decimal" w:pos="668"/>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lang w:val="en-US"/>
              </w:rPr>
              <w:t>-</w:t>
            </w:r>
          </w:p>
        </w:tc>
        <w:tc>
          <w:tcPr>
            <w:tcW w:w="1276" w:type="dxa"/>
            <w:tcBorders>
              <w:top w:val="nil"/>
              <w:left w:val="nil"/>
              <w:bottom w:val="nil"/>
              <w:right w:val="nil"/>
            </w:tcBorders>
            <w:vAlign w:val="bottom"/>
          </w:tcPr>
          <w:p w14:paraId="0FD092B0" w14:textId="3D49473F" w:rsidR="00FC734F" w:rsidRPr="00FC734F" w:rsidRDefault="00FC734F" w:rsidP="00FC734F">
            <w:pPr>
              <w:tabs>
                <w:tab w:val="decimal" w:pos="697"/>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lang w:val="en-US"/>
              </w:rPr>
              <w:t>-</w:t>
            </w:r>
          </w:p>
        </w:tc>
      </w:tr>
      <w:tr w:rsidR="00FC734F" w:rsidRPr="00E44283" w14:paraId="3BB8B6F3" w14:textId="77777777" w:rsidTr="00FC734F">
        <w:tc>
          <w:tcPr>
            <w:tcW w:w="2820" w:type="dxa"/>
            <w:tcBorders>
              <w:top w:val="nil"/>
              <w:left w:val="nil"/>
              <w:bottom w:val="nil"/>
              <w:right w:val="nil"/>
            </w:tcBorders>
            <w:vAlign w:val="bottom"/>
          </w:tcPr>
          <w:p w14:paraId="1CD7D8B6" w14:textId="77777777" w:rsidR="00FC734F" w:rsidRPr="00FC734F" w:rsidRDefault="00FC734F" w:rsidP="00FC734F">
            <w:pPr>
              <w:tabs>
                <w:tab w:val="left" w:pos="252"/>
              </w:tabs>
              <w:spacing w:line="240" w:lineRule="exact"/>
              <w:ind w:left="252" w:hanging="270"/>
              <w:rPr>
                <w:rFonts w:ascii="CordiaUPC" w:hAnsi="CordiaUPC" w:cs="CordiaUPC"/>
                <w:sz w:val="26"/>
                <w:szCs w:val="26"/>
                <w:rtl/>
                <w:cs/>
                <w:lang w:val="en-US"/>
              </w:rPr>
            </w:pPr>
            <w:r w:rsidRPr="00FC734F">
              <w:rPr>
                <w:rFonts w:ascii="CordiaUPC" w:hAnsi="CordiaUPC" w:cs="CordiaUPC" w:hint="cs"/>
                <w:sz w:val="26"/>
                <w:szCs w:val="26"/>
                <w:lang w:val="en-US"/>
              </w:rPr>
              <w:t>5.</w:t>
            </w:r>
            <w:r w:rsidRPr="00FC734F">
              <w:rPr>
                <w:rFonts w:ascii="CordiaUPC" w:hAnsi="CordiaUPC" w:cs="CordiaUPC" w:hint="cs"/>
                <w:sz w:val="26"/>
                <w:szCs w:val="26"/>
                <w:lang w:val="en-US"/>
              </w:rPr>
              <w:tab/>
              <w:t>Other related parties</w:t>
            </w:r>
          </w:p>
        </w:tc>
        <w:tc>
          <w:tcPr>
            <w:tcW w:w="1134" w:type="dxa"/>
            <w:tcBorders>
              <w:top w:val="nil"/>
              <w:left w:val="nil"/>
              <w:bottom w:val="nil"/>
              <w:right w:val="nil"/>
            </w:tcBorders>
            <w:vAlign w:val="bottom"/>
          </w:tcPr>
          <w:p w14:paraId="1FA18C45" w14:textId="3F3F0910" w:rsidR="00FC734F" w:rsidRPr="00FC734F" w:rsidRDefault="00FC734F" w:rsidP="00FC734F">
            <w:pPr>
              <w:tabs>
                <w:tab w:val="decimal" w:pos="668"/>
              </w:tabs>
              <w:spacing w:line="240" w:lineRule="exact"/>
              <w:rPr>
                <w:rFonts w:ascii="CordiaUPC" w:hAnsi="CordiaUPC" w:cs="CordiaUPC"/>
                <w:sz w:val="26"/>
                <w:szCs w:val="26"/>
                <w:lang w:val="en-US" w:bidi="th-TH"/>
              </w:rPr>
            </w:pPr>
            <w:r w:rsidRPr="00FC734F">
              <w:rPr>
                <w:rFonts w:ascii="CordiaUPC" w:eastAsia="Times New Roman" w:hAnsi="CordiaUPC" w:cs="CordiaUPC" w:hint="cs"/>
                <w:sz w:val="26"/>
                <w:szCs w:val="26"/>
                <w:lang w:val="en-US"/>
              </w:rPr>
              <w:t>115</w:t>
            </w:r>
          </w:p>
        </w:tc>
        <w:tc>
          <w:tcPr>
            <w:tcW w:w="992" w:type="dxa"/>
            <w:tcBorders>
              <w:top w:val="nil"/>
              <w:left w:val="nil"/>
              <w:bottom w:val="nil"/>
              <w:right w:val="nil"/>
            </w:tcBorders>
            <w:vAlign w:val="bottom"/>
          </w:tcPr>
          <w:p w14:paraId="138EF7DB" w14:textId="704B8818" w:rsidR="00FC734F" w:rsidRPr="00FC734F" w:rsidRDefault="00FC734F" w:rsidP="00FC734F">
            <w:pPr>
              <w:tabs>
                <w:tab w:val="decimal" w:pos="668"/>
              </w:tabs>
              <w:spacing w:line="240" w:lineRule="exact"/>
              <w:rPr>
                <w:rFonts w:ascii="CordiaUPC" w:hAnsi="CordiaUPC" w:cs="CordiaUPC"/>
                <w:sz w:val="26"/>
                <w:szCs w:val="26"/>
                <w:lang w:val="en-US" w:bidi="th-TH"/>
              </w:rPr>
            </w:pPr>
            <w:r w:rsidRPr="00FC734F">
              <w:rPr>
                <w:rFonts w:ascii="CordiaUPC" w:eastAsia="Times New Roman" w:hAnsi="CordiaUPC" w:cs="CordiaUPC" w:hint="cs"/>
                <w:sz w:val="26"/>
                <w:szCs w:val="26"/>
                <w:lang w:val="en-US"/>
              </w:rPr>
              <w:t>83</w:t>
            </w:r>
          </w:p>
        </w:tc>
        <w:tc>
          <w:tcPr>
            <w:tcW w:w="1134" w:type="dxa"/>
            <w:tcBorders>
              <w:top w:val="nil"/>
              <w:left w:val="nil"/>
              <w:bottom w:val="nil"/>
              <w:right w:val="nil"/>
            </w:tcBorders>
            <w:vAlign w:val="bottom"/>
          </w:tcPr>
          <w:p w14:paraId="6EC7364B" w14:textId="1CB10665" w:rsidR="00FC734F" w:rsidRPr="00FC734F" w:rsidRDefault="00FC734F" w:rsidP="00FC734F">
            <w:pPr>
              <w:tabs>
                <w:tab w:val="decimal" w:pos="668"/>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rPr>
              <w:t>2</w:t>
            </w:r>
          </w:p>
        </w:tc>
        <w:tc>
          <w:tcPr>
            <w:tcW w:w="1134" w:type="dxa"/>
            <w:tcBorders>
              <w:top w:val="nil"/>
              <w:left w:val="nil"/>
              <w:bottom w:val="nil"/>
              <w:right w:val="nil"/>
            </w:tcBorders>
            <w:vAlign w:val="bottom"/>
          </w:tcPr>
          <w:p w14:paraId="6B7ABBC0" w14:textId="4E4F05F7" w:rsidR="00FC734F" w:rsidRPr="00FC734F" w:rsidRDefault="00FC734F" w:rsidP="00FC734F">
            <w:pPr>
              <w:tabs>
                <w:tab w:val="decimal" w:pos="668"/>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lang w:val="en-US"/>
              </w:rPr>
              <w:t>-</w:t>
            </w:r>
          </w:p>
        </w:tc>
        <w:tc>
          <w:tcPr>
            <w:tcW w:w="992" w:type="dxa"/>
            <w:tcBorders>
              <w:top w:val="nil"/>
              <w:left w:val="nil"/>
              <w:bottom w:val="nil"/>
              <w:right w:val="nil"/>
            </w:tcBorders>
            <w:vAlign w:val="bottom"/>
          </w:tcPr>
          <w:p w14:paraId="5E81B327" w14:textId="48A4B430" w:rsidR="00FC734F" w:rsidRPr="00FC734F" w:rsidRDefault="00FC734F" w:rsidP="00FC734F">
            <w:pPr>
              <w:tabs>
                <w:tab w:val="decimal" w:pos="668"/>
              </w:tabs>
              <w:spacing w:line="240" w:lineRule="exact"/>
              <w:rPr>
                <w:rFonts w:ascii="CordiaUPC" w:hAnsi="CordiaUPC" w:cs="CordiaUPC"/>
                <w:sz w:val="26"/>
                <w:szCs w:val="26"/>
                <w:cs/>
                <w:lang w:val="en-US"/>
              </w:rPr>
            </w:pPr>
            <w:r w:rsidRPr="00FC734F">
              <w:rPr>
                <w:rFonts w:ascii="CordiaUPC" w:eastAsia="Times New Roman" w:hAnsi="CordiaUPC" w:cs="CordiaUPC" w:hint="cs"/>
                <w:sz w:val="26"/>
                <w:szCs w:val="26"/>
                <w:lang w:val="en-US"/>
              </w:rPr>
              <w:t>-</w:t>
            </w:r>
          </w:p>
        </w:tc>
        <w:tc>
          <w:tcPr>
            <w:tcW w:w="1276" w:type="dxa"/>
            <w:tcBorders>
              <w:top w:val="nil"/>
              <w:left w:val="nil"/>
              <w:bottom w:val="nil"/>
              <w:right w:val="nil"/>
            </w:tcBorders>
            <w:vAlign w:val="bottom"/>
          </w:tcPr>
          <w:p w14:paraId="30C2C97E" w14:textId="71A17F02" w:rsidR="00FC734F" w:rsidRPr="00E44283" w:rsidRDefault="00FC734F" w:rsidP="00FC734F">
            <w:pPr>
              <w:tabs>
                <w:tab w:val="decimal" w:pos="697"/>
              </w:tabs>
              <w:spacing w:line="240" w:lineRule="exact"/>
              <w:rPr>
                <w:rFonts w:ascii="CordiaUPC" w:hAnsi="CordiaUPC" w:cs="CordiaUPC"/>
                <w:sz w:val="26"/>
                <w:szCs w:val="26"/>
                <w:rtl/>
                <w:cs/>
                <w:lang w:val="en-US"/>
              </w:rPr>
            </w:pPr>
            <w:r w:rsidRPr="00FC734F">
              <w:rPr>
                <w:rFonts w:ascii="CordiaUPC" w:eastAsia="Times New Roman" w:hAnsi="CordiaUPC" w:cs="CordiaUPC" w:hint="cs"/>
                <w:sz w:val="26"/>
                <w:szCs w:val="26"/>
                <w:lang w:val="en-US"/>
              </w:rPr>
              <w:t>45</w:t>
            </w:r>
          </w:p>
        </w:tc>
      </w:tr>
    </w:tbl>
    <w:p w14:paraId="1F77BAC8" w14:textId="3FDAE7B8" w:rsidR="00E35E8D" w:rsidRPr="00E35E8D" w:rsidRDefault="00E35E8D" w:rsidP="00E35E8D">
      <w:pPr>
        <w:spacing w:line="240" w:lineRule="exact"/>
        <w:ind w:left="720"/>
        <w:jc w:val="thaiDistribute"/>
        <w:rPr>
          <w:rFonts w:ascii="CordiaUPC" w:hAnsi="CordiaUPC" w:cs="CordiaUPC"/>
          <w:sz w:val="26"/>
          <w:szCs w:val="26"/>
          <w:lang w:val="en-US" w:bidi="th-TH"/>
        </w:rPr>
      </w:pPr>
      <w:r>
        <w:rPr>
          <w:rFonts w:ascii="CordiaUPC" w:hAnsi="CordiaUPC" w:cs="CordiaUPC"/>
          <w:sz w:val="26"/>
          <w:szCs w:val="26"/>
          <w:lang w:val="en-US" w:bidi="th-TH"/>
        </w:rPr>
        <w:lastRenderedPageBreak/>
        <w:t>On 16 March 2021, the Bank sold</w:t>
      </w:r>
      <w:r w:rsidR="00833C06">
        <w:rPr>
          <w:rFonts w:ascii="CordiaUPC" w:hAnsi="CordiaUPC" w:cs="CordiaUPC" w:hint="cs"/>
          <w:sz w:val="26"/>
          <w:szCs w:val="26"/>
          <w:cs/>
          <w:lang w:val="en-US" w:bidi="th-TH"/>
        </w:rPr>
        <w:t xml:space="preserve"> </w:t>
      </w:r>
      <w:r>
        <w:rPr>
          <w:rFonts w:ascii="CordiaUPC" w:hAnsi="CordiaUPC" w:cs="CordiaUPC"/>
          <w:sz w:val="26"/>
          <w:szCs w:val="26"/>
          <w:lang w:val="en-US" w:bidi="th-TH"/>
        </w:rPr>
        <w:t xml:space="preserve">written-off non-performing loans to a subsidiary at selling price of Baht 473 million </w:t>
      </w:r>
      <w:r w:rsidRPr="00E35E8D">
        <w:rPr>
          <w:rFonts w:ascii="CordiaUPC" w:hAnsi="CordiaUPC" w:cs="CordiaUPC"/>
          <w:spacing w:val="4"/>
          <w:sz w:val="26"/>
          <w:szCs w:val="26"/>
          <w:lang w:val="en-US" w:bidi="th-TH"/>
        </w:rPr>
        <w:t>which presented as a deduction from “Expected credit loss” in the Bank only statement of profit or loss for the three-month period ended 31 March 2021.</w:t>
      </w:r>
    </w:p>
    <w:p w14:paraId="51FF6509" w14:textId="77777777" w:rsidR="00E35E8D" w:rsidRPr="00CA0CEB" w:rsidRDefault="00E35E8D" w:rsidP="00E35E8D">
      <w:pPr>
        <w:spacing w:line="240" w:lineRule="exact"/>
        <w:jc w:val="thaiDistribute"/>
        <w:rPr>
          <w:rFonts w:ascii="CordiaUPC" w:hAnsi="CordiaUPC" w:cs="CordiaUPC"/>
          <w:b/>
          <w:bCs/>
          <w:sz w:val="26"/>
          <w:szCs w:val="26"/>
        </w:rPr>
      </w:pPr>
    </w:p>
    <w:p w14:paraId="329B2DB6" w14:textId="2405751A" w:rsidR="008A6676" w:rsidRPr="00CA0CEB" w:rsidRDefault="00227C59" w:rsidP="00CA0CEB">
      <w:pPr>
        <w:spacing w:line="240" w:lineRule="exact"/>
        <w:ind w:left="720" w:hanging="720"/>
        <w:jc w:val="thaiDistribute"/>
        <w:rPr>
          <w:rFonts w:ascii="CordiaUPC" w:hAnsi="CordiaUPC" w:cs="CordiaUPC"/>
          <w:b/>
          <w:bCs/>
          <w:sz w:val="26"/>
          <w:szCs w:val="26"/>
          <w:lang w:val="en-US"/>
        </w:rPr>
      </w:pPr>
      <w:r w:rsidRPr="00CA0CEB">
        <w:rPr>
          <w:rFonts w:ascii="CordiaUPC" w:hAnsi="CordiaUPC" w:cs="CordiaUPC" w:hint="cs"/>
          <w:b/>
          <w:bCs/>
          <w:sz w:val="26"/>
          <w:szCs w:val="26"/>
        </w:rPr>
        <w:t>1</w:t>
      </w:r>
      <w:r w:rsidR="00EC256C">
        <w:rPr>
          <w:rFonts w:ascii="CordiaUPC" w:hAnsi="CordiaUPC" w:cs="CordiaUPC"/>
          <w:b/>
          <w:bCs/>
          <w:sz w:val="26"/>
          <w:szCs w:val="26"/>
        </w:rPr>
        <w:t>2</w:t>
      </w:r>
      <w:r w:rsidR="00B23B41" w:rsidRPr="00CA0CEB">
        <w:rPr>
          <w:rFonts w:ascii="CordiaUPC" w:hAnsi="CordiaUPC" w:cs="CordiaUPC" w:hint="cs"/>
          <w:b/>
          <w:bCs/>
          <w:sz w:val="26"/>
          <w:szCs w:val="26"/>
        </w:rPr>
        <w:t>.2</w:t>
      </w:r>
      <w:r w:rsidR="00B23B41" w:rsidRPr="00CA0CEB">
        <w:rPr>
          <w:rFonts w:ascii="CordiaUPC" w:hAnsi="CordiaUPC" w:cs="CordiaUPC" w:hint="cs"/>
          <w:b/>
          <w:bCs/>
          <w:sz w:val="26"/>
          <w:szCs w:val="26"/>
        </w:rPr>
        <w:tab/>
      </w:r>
      <w:r w:rsidR="008A6676" w:rsidRPr="00CA0CEB">
        <w:rPr>
          <w:rFonts w:ascii="CordiaUPC" w:hAnsi="CordiaUPC" w:cs="CordiaUPC" w:hint="cs"/>
          <w:b/>
          <w:bCs/>
          <w:sz w:val="26"/>
          <w:szCs w:val="26"/>
        </w:rPr>
        <w:t xml:space="preserve">Outstanding balances with related parties </w:t>
      </w:r>
    </w:p>
    <w:p w14:paraId="06357284" w14:textId="77777777" w:rsidR="008F40BD" w:rsidRPr="00CA0CEB" w:rsidRDefault="008F40BD" w:rsidP="00CA0CEB">
      <w:pPr>
        <w:spacing w:line="240" w:lineRule="exact"/>
        <w:ind w:left="540"/>
        <w:jc w:val="both"/>
        <w:rPr>
          <w:rFonts w:ascii="CordiaUPC" w:hAnsi="CordiaUPC" w:cs="CordiaUPC"/>
          <w:sz w:val="26"/>
          <w:szCs w:val="26"/>
        </w:rPr>
      </w:pPr>
    </w:p>
    <w:p w14:paraId="4B76EBCC" w14:textId="6C64EE43" w:rsidR="008A6676" w:rsidRPr="00CA0CEB" w:rsidRDefault="0038316A" w:rsidP="00CA0CEB">
      <w:pPr>
        <w:spacing w:line="240" w:lineRule="exact"/>
        <w:ind w:left="720"/>
        <w:jc w:val="thaiDistribute"/>
        <w:rPr>
          <w:rFonts w:ascii="CordiaUPC" w:hAnsi="CordiaUPC" w:cs="CordiaUPC"/>
          <w:sz w:val="26"/>
          <w:szCs w:val="26"/>
        </w:rPr>
      </w:pPr>
      <w:r w:rsidRPr="00CA0CEB">
        <w:rPr>
          <w:rFonts w:ascii="CordiaUPC" w:hAnsi="CordiaUPC" w:cs="CordiaUPC" w:hint="cs"/>
          <w:sz w:val="26"/>
          <w:szCs w:val="26"/>
        </w:rPr>
        <w:t xml:space="preserve">As at </w:t>
      </w:r>
      <w:bookmarkStart w:id="18" w:name="_Hlk34233663"/>
      <w:r w:rsidR="00CA0CEB" w:rsidRPr="00CA0CEB">
        <w:rPr>
          <w:rFonts w:ascii="CordiaUPC" w:hAnsi="CordiaUPC" w:cs="CordiaUPC" w:hint="cs"/>
          <w:sz w:val="26"/>
          <w:szCs w:val="26"/>
          <w:lang w:val="en-US"/>
        </w:rPr>
        <w:t>31 March</w:t>
      </w:r>
      <w:r w:rsidR="00CA0CEB" w:rsidRPr="00CA0CEB">
        <w:rPr>
          <w:rFonts w:ascii="CordiaUPC" w:hAnsi="CordiaUPC" w:cs="CordiaUPC" w:hint="cs"/>
          <w:sz w:val="26"/>
          <w:szCs w:val="26"/>
        </w:rPr>
        <w:t xml:space="preserve"> </w:t>
      </w:r>
      <w:r w:rsidR="00DB51EE" w:rsidRPr="00CA0CEB">
        <w:rPr>
          <w:rFonts w:ascii="CordiaUPC" w:hAnsi="CordiaUPC" w:cs="CordiaUPC" w:hint="cs"/>
          <w:sz w:val="26"/>
          <w:szCs w:val="26"/>
        </w:rPr>
        <w:t>202</w:t>
      </w:r>
      <w:r w:rsidR="00CA0CEB" w:rsidRPr="00CA0CEB">
        <w:rPr>
          <w:rFonts w:ascii="CordiaUPC" w:hAnsi="CordiaUPC" w:cs="CordiaUPC" w:hint="cs"/>
          <w:sz w:val="26"/>
          <w:szCs w:val="26"/>
        </w:rPr>
        <w:t>1</w:t>
      </w:r>
      <w:r w:rsidR="00DB51EE" w:rsidRPr="00CA0CEB">
        <w:rPr>
          <w:rFonts w:ascii="CordiaUPC" w:hAnsi="CordiaUPC" w:cs="CordiaUPC" w:hint="cs"/>
          <w:sz w:val="26"/>
          <w:szCs w:val="26"/>
        </w:rPr>
        <w:t xml:space="preserve"> and 31 December 20</w:t>
      </w:r>
      <w:bookmarkEnd w:id="18"/>
      <w:r w:rsidR="00CA0CEB" w:rsidRPr="00CA0CEB">
        <w:rPr>
          <w:rFonts w:ascii="CordiaUPC" w:hAnsi="CordiaUPC" w:cs="CordiaUPC" w:hint="cs"/>
          <w:sz w:val="26"/>
          <w:szCs w:val="26"/>
        </w:rPr>
        <w:t>20</w:t>
      </w:r>
      <w:r w:rsidR="008A6676" w:rsidRPr="00CA0CEB">
        <w:rPr>
          <w:rFonts w:ascii="CordiaUPC" w:hAnsi="CordiaUPC" w:cs="CordiaUPC" w:hint="cs"/>
          <w:sz w:val="26"/>
          <w:szCs w:val="26"/>
        </w:rPr>
        <w:t xml:space="preserve">, </w:t>
      </w:r>
      <w:r w:rsidR="003B53C4" w:rsidRPr="00CA0CEB">
        <w:rPr>
          <w:rFonts w:ascii="CordiaUPC" w:hAnsi="CordiaUPC" w:cs="CordiaUPC" w:hint="cs"/>
          <w:sz w:val="26"/>
          <w:szCs w:val="26"/>
        </w:rPr>
        <w:t xml:space="preserve">significant </w:t>
      </w:r>
      <w:r w:rsidR="008A6676" w:rsidRPr="00CA0CEB">
        <w:rPr>
          <w:rFonts w:ascii="CordiaUPC" w:hAnsi="CordiaUPC" w:cs="CordiaUPC" w:hint="cs"/>
          <w:sz w:val="26"/>
          <w:szCs w:val="26"/>
        </w:rPr>
        <w:t xml:space="preserve">outstanding balances with related persons or parties </w:t>
      </w:r>
      <w:r w:rsidR="00B76F8F" w:rsidRPr="00CA0CEB">
        <w:rPr>
          <w:rFonts w:ascii="CordiaUPC" w:hAnsi="CordiaUPC" w:cs="CordiaUPC" w:hint="cs"/>
          <w:sz w:val="26"/>
          <w:szCs w:val="26"/>
        </w:rPr>
        <w:t>we</w:t>
      </w:r>
      <w:r w:rsidR="008A6676" w:rsidRPr="00CA0CEB">
        <w:rPr>
          <w:rFonts w:ascii="CordiaUPC" w:hAnsi="CordiaUPC" w:cs="CordiaUPC" w:hint="cs"/>
          <w:sz w:val="26"/>
          <w:szCs w:val="26"/>
        </w:rPr>
        <w:t>re as follows:</w:t>
      </w:r>
    </w:p>
    <w:p w14:paraId="2C40D3A4" w14:textId="77777777" w:rsidR="008F40BD" w:rsidRPr="00CA0CEB" w:rsidRDefault="008F40BD" w:rsidP="00CA0CEB">
      <w:pPr>
        <w:spacing w:line="240" w:lineRule="exact"/>
        <w:ind w:left="540"/>
        <w:jc w:val="both"/>
        <w:rPr>
          <w:rFonts w:ascii="CordiaUPC" w:hAnsi="CordiaUPC" w:cs="CordiaUPC"/>
          <w:sz w:val="26"/>
          <w:szCs w:val="26"/>
        </w:rPr>
      </w:pPr>
    </w:p>
    <w:p w14:paraId="4E040EF2" w14:textId="0653AC27" w:rsidR="008A6676" w:rsidRPr="00CA0CEB" w:rsidRDefault="00227C59" w:rsidP="00CA0CEB">
      <w:pPr>
        <w:spacing w:line="240" w:lineRule="exact"/>
        <w:ind w:left="720" w:right="-95" w:hanging="720"/>
        <w:jc w:val="thaiDistribute"/>
        <w:rPr>
          <w:rFonts w:ascii="CordiaUPC" w:hAnsi="CordiaUPC" w:cs="CordiaUPC"/>
          <w:sz w:val="26"/>
          <w:szCs w:val="26"/>
          <w:lang w:val="en-US"/>
        </w:rPr>
      </w:pPr>
      <w:r w:rsidRPr="00CA0CEB">
        <w:rPr>
          <w:rFonts w:ascii="CordiaUPC" w:hAnsi="CordiaUPC" w:cs="CordiaUPC" w:hint="cs"/>
          <w:sz w:val="26"/>
          <w:szCs w:val="26"/>
          <w:lang w:val="en-US"/>
        </w:rPr>
        <w:t>1</w:t>
      </w:r>
      <w:r w:rsidR="00EC256C">
        <w:rPr>
          <w:rFonts w:ascii="CordiaUPC" w:hAnsi="CordiaUPC" w:cs="CordiaUPC"/>
          <w:sz w:val="26"/>
          <w:szCs w:val="26"/>
          <w:lang w:val="en-US"/>
        </w:rPr>
        <w:t>2</w:t>
      </w:r>
      <w:r w:rsidR="008A6676" w:rsidRPr="00CA0CEB">
        <w:rPr>
          <w:rFonts w:ascii="CordiaUPC" w:hAnsi="CordiaUPC" w:cs="CordiaUPC" w:hint="cs"/>
          <w:sz w:val="26"/>
          <w:szCs w:val="26"/>
          <w:lang w:val="en-US"/>
        </w:rPr>
        <w:t>.2.1</w:t>
      </w:r>
      <w:r w:rsidR="007F58EC" w:rsidRPr="00CA0CEB">
        <w:rPr>
          <w:rFonts w:ascii="CordiaUPC" w:hAnsi="CordiaUPC" w:cs="CordiaUPC" w:hint="cs"/>
          <w:sz w:val="26"/>
          <w:szCs w:val="26"/>
          <w:lang w:val="en-US"/>
        </w:rPr>
        <w:tab/>
      </w:r>
      <w:r w:rsidR="008A6676" w:rsidRPr="00CA0CEB">
        <w:rPr>
          <w:rFonts w:ascii="CordiaUPC" w:hAnsi="CordiaUPC" w:cs="CordiaUPC" w:hint="cs"/>
          <w:spacing w:val="-4"/>
          <w:sz w:val="26"/>
          <w:szCs w:val="26"/>
          <w:lang w:val="en-US"/>
        </w:rPr>
        <w:t>Significan</w:t>
      </w:r>
      <w:r w:rsidR="00013E96" w:rsidRPr="00CA0CEB">
        <w:rPr>
          <w:rFonts w:ascii="CordiaUPC" w:hAnsi="CordiaUPC" w:cs="CordiaUPC" w:hint="cs"/>
          <w:spacing w:val="-4"/>
          <w:sz w:val="26"/>
          <w:szCs w:val="26"/>
          <w:lang w:val="en-US"/>
        </w:rPr>
        <w:t xml:space="preserve">t </w:t>
      </w:r>
      <w:r w:rsidR="008A6676" w:rsidRPr="00CA0CEB">
        <w:rPr>
          <w:rFonts w:ascii="CordiaUPC" w:hAnsi="CordiaUPC" w:cs="CordiaUPC" w:hint="cs"/>
          <w:spacing w:val="-4"/>
          <w:sz w:val="26"/>
          <w:szCs w:val="26"/>
          <w:lang w:val="en-US"/>
        </w:rPr>
        <w:t>balances</w:t>
      </w:r>
      <w:r w:rsidR="00013E96" w:rsidRPr="00CA0CEB">
        <w:rPr>
          <w:rFonts w:ascii="CordiaUPC" w:hAnsi="CordiaUPC" w:cs="CordiaUPC" w:hint="cs"/>
          <w:spacing w:val="-4"/>
          <w:sz w:val="26"/>
          <w:szCs w:val="26"/>
          <w:lang w:val="en-US"/>
        </w:rPr>
        <w:t xml:space="preserve"> </w:t>
      </w:r>
      <w:r w:rsidR="008A6676" w:rsidRPr="00CA0CEB">
        <w:rPr>
          <w:rFonts w:ascii="CordiaUPC" w:hAnsi="CordiaUPC" w:cs="CordiaUPC" w:hint="cs"/>
          <w:spacing w:val="-4"/>
          <w:sz w:val="26"/>
          <w:szCs w:val="26"/>
          <w:lang w:val="en-US"/>
        </w:rPr>
        <w:t>between</w:t>
      </w:r>
      <w:r w:rsidR="00013E96" w:rsidRPr="00CA0CEB">
        <w:rPr>
          <w:rFonts w:ascii="CordiaUPC" w:hAnsi="CordiaUPC" w:cs="CordiaUPC" w:hint="cs"/>
          <w:spacing w:val="-4"/>
          <w:sz w:val="26"/>
          <w:szCs w:val="26"/>
          <w:lang w:val="en-US"/>
        </w:rPr>
        <w:t xml:space="preserve"> </w:t>
      </w:r>
      <w:r w:rsidR="008A6676" w:rsidRPr="00CA0CEB">
        <w:rPr>
          <w:rFonts w:ascii="CordiaUPC" w:hAnsi="CordiaUPC" w:cs="CordiaUPC" w:hint="cs"/>
          <w:spacing w:val="-4"/>
          <w:sz w:val="26"/>
          <w:szCs w:val="26"/>
          <w:lang w:val="en-US"/>
        </w:rPr>
        <w:t>the Bank</w:t>
      </w:r>
      <w:r w:rsidR="00013E96" w:rsidRPr="00CA0CEB">
        <w:rPr>
          <w:rFonts w:ascii="CordiaUPC" w:hAnsi="CordiaUPC" w:cs="CordiaUPC" w:hint="cs"/>
          <w:spacing w:val="-4"/>
          <w:sz w:val="26"/>
          <w:szCs w:val="26"/>
          <w:lang w:val="en-US"/>
        </w:rPr>
        <w:t xml:space="preserve"> </w:t>
      </w:r>
      <w:r w:rsidR="008A6676" w:rsidRPr="00CA0CEB">
        <w:rPr>
          <w:rFonts w:ascii="CordiaUPC" w:hAnsi="CordiaUPC" w:cs="CordiaUPC" w:hint="cs"/>
          <w:spacing w:val="-4"/>
          <w:sz w:val="26"/>
          <w:szCs w:val="26"/>
          <w:lang w:val="en-US"/>
        </w:rPr>
        <w:t>and</w:t>
      </w:r>
      <w:r w:rsidR="00013E96" w:rsidRPr="00CA0CEB">
        <w:rPr>
          <w:rFonts w:ascii="CordiaUPC" w:hAnsi="CordiaUPC" w:cs="CordiaUPC" w:hint="cs"/>
          <w:spacing w:val="-4"/>
          <w:sz w:val="26"/>
          <w:szCs w:val="26"/>
          <w:lang w:val="en-US"/>
        </w:rPr>
        <w:t xml:space="preserve"> </w:t>
      </w:r>
      <w:r w:rsidR="008A6676" w:rsidRPr="00CA0CEB">
        <w:rPr>
          <w:rFonts w:ascii="CordiaUPC" w:hAnsi="CordiaUPC" w:cs="CordiaUPC" w:hint="cs"/>
          <w:spacing w:val="-4"/>
          <w:sz w:val="26"/>
          <w:szCs w:val="26"/>
          <w:lang w:val="en-US"/>
        </w:rPr>
        <w:t>its</w:t>
      </w:r>
      <w:r w:rsidR="00013E96" w:rsidRPr="00CA0CEB">
        <w:rPr>
          <w:rFonts w:ascii="CordiaUPC" w:hAnsi="CordiaUPC" w:cs="CordiaUPC" w:hint="cs"/>
          <w:spacing w:val="-4"/>
          <w:sz w:val="26"/>
          <w:szCs w:val="26"/>
          <w:lang w:val="en-US"/>
        </w:rPr>
        <w:t xml:space="preserve"> </w:t>
      </w:r>
      <w:r w:rsidR="008A6676" w:rsidRPr="00CA0CEB">
        <w:rPr>
          <w:rFonts w:ascii="CordiaUPC" w:hAnsi="CordiaUPC" w:cs="CordiaUPC" w:hint="cs"/>
          <w:spacing w:val="-4"/>
          <w:sz w:val="26"/>
          <w:szCs w:val="26"/>
          <w:lang w:val="en-US"/>
        </w:rPr>
        <w:t>subsidiaries and</w:t>
      </w:r>
      <w:r w:rsidR="00013E96" w:rsidRPr="00CA0CEB">
        <w:rPr>
          <w:rFonts w:ascii="CordiaUPC" w:hAnsi="CordiaUPC" w:cs="CordiaUPC" w:hint="cs"/>
          <w:spacing w:val="-4"/>
          <w:sz w:val="26"/>
          <w:szCs w:val="26"/>
          <w:lang w:val="en-US"/>
        </w:rPr>
        <w:t xml:space="preserve"> </w:t>
      </w:r>
      <w:r w:rsidR="008A6676" w:rsidRPr="00CA0CEB">
        <w:rPr>
          <w:rFonts w:ascii="CordiaUPC" w:hAnsi="CordiaUPC" w:cs="CordiaUPC" w:hint="cs"/>
          <w:spacing w:val="-4"/>
          <w:sz w:val="26"/>
          <w:szCs w:val="26"/>
          <w:lang w:val="en-US"/>
        </w:rPr>
        <w:t>their major sha</w:t>
      </w:r>
      <w:r w:rsidR="0038316A" w:rsidRPr="00CA0CEB">
        <w:rPr>
          <w:rFonts w:ascii="CordiaUPC" w:hAnsi="CordiaUPC" w:cs="CordiaUPC" w:hint="cs"/>
          <w:spacing w:val="-4"/>
          <w:sz w:val="26"/>
          <w:szCs w:val="26"/>
          <w:lang w:val="en-US"/>
        </w:rPr>
        <w:t>reholders as</w:t>
      </w:r>
      <w:r w:rsidR="00013E96" w:rsidRPr="00CA0CEB">
        <w:rPr>
          <w:rFonts w:ascii="CordiaUPC" w:hAnsi="CordiaUPC" w:cs="CordiaUPC" w:hint="cs"/>
          <w:spacing w:val="-4"/>
          <w:sz w:val="26"/>
          <w:szCs w:val="26"/>
          <w:lang w:val="en-US"/>
        </w:rPr>
        <w:t xml:space="preserve"> </w:t>
      </w:r>
      <w:r w:rsidR="0038316A" w:rsidRPr="00CA0CEB">
        <w:rPr>
          <w:rFonts w:ascii="CordiaUPC" w:hAnsi="CordiaUPC" w:cs="CordiaUPC" w:hint="cs"/>
          <w:spacing w:val="-4"/>
          <w:sz w:val="26"/>
          <w:szCs w:val="26"/>
          <w:lang w:val="en-US"/>
        </w:rPr>
        <w:t>at</w:t>
      </w:r>
      <w:r w:rsidR="001E5423" w:rsidRPr="00CA0CEB">
        <w:rPr>
          <w:rFonts w:ascii="CordiaUPC" w:hAnsi="CordiaUPC" w:cs="CordiaUPC" w:hint="cs"/>
          <w:spacing w:val="-4"/>
          <w:sz w:val="26"/>
          <w:szCs w:val="26"/>
          <w:lang w:val="en-US"/>
        </w:rPr>
        <w:t xml:space="preserve"> </w:t>
      </w:r>
      <w:r w:rsidR="00CA0CEB" w:rsidRPr="00CA0CEB">
        <w:rPr>
          <w:rFonts w:ascii="CordiaUPC" w:hAnsi="CordiaUPC" w:cs="CordiaUPC" w:hint="cs"/>
          <w:sz w:val="26"/>
          <w:szCs w:val="26"/>
          <w:lang w:val="en-US"/>
        </w:rPr>
        <w:t>31 March</w:t>
      </w:r>
      <w:r w:rsidR="00CA0CEB" w:rsidRPr="00CA0CEB">
        <w:rPr>
          <w:rFonts w:ascii="CordiaUPC" w:hAnsi="CordiaUPC" w:cs="CordiaUPC" w:hint="cs"/>
          <w:sz w:val="26"/>
          <w:szCs w:val="26"/>
        </w:rPr>
        <w:t xml:space="preserve"> </w:t>
      </w:r>
      <w:r w:rsidR="00DB51EE" w:rsidRPr="00CA0CEB">
        <w:rPr>
          <w:rFonts w:ascii="CordiaUPC" w:hAnsi="CordiaUPC" w:cs="CordiaUPC" w:hint="cs"/>
          <w:sz w:val="26"/>
          <w:szCs w:val="26"/>
        </w:rPr>
        <w:t>202</w:t>
      </w:r>
      <w:r w:rsidR="00CA0CEB" w:rsidRPr="00CA0CEB">
        <w:rPr>
          <w:rFonts w:ascii="CordiaUPC" w:hAnsi="CordiaUPC" w:cs="CordiaUPC" w:hint="cs"/>
          <w:sz w:val="26"/>
          <w:szCs w:val="26"/>
        </w:rPr>
        <w:t>1</w:t>
      </w:r>
      <w:r w:rsidR="00DB51EE" w:rsidRPr="00CA0CEB">
        <w:rPr>
          <w:rFonts w:ascii="CordiaUPC" w:hAnsi="CordiaUPC" w:cs="CordiaUPC" w:hint="cs"/>
          <w:sz w:val="26"/>
          <w:szCs w:val="26"/>
        </w:rPr>
        <w:t xml:space="preserve"> and 31 December 20</w:t>
      </w:r>
      <w:r w:rsidR="00CA0CEB" w:rsidRPr="00CA0CEB">
        <w:rPr>
          <w:rFonts w:ascii="CordiaUPC" w:hAnsi="CordiaUPC" w:cs="CordiaUPC" w:hint="cs"/>
          <w:sz w:val="26"/>
          <w:szCs w:val="26"/>
        </w:rPr>
        <w:t>20</w:t>
      </w:r>
      <w:r w:rsidR="00670A92" w:rsidRPr="00CA0CEB">
        <w:rPr>
          <w:rFonts w:ascii="CordiaUPC" w:hAnsi="CordiaUPC" w:cs="CordiaUPC" w:hint="cs"/>
          <w:color w:val="000000"/>
          <w:sz w:val="26"/>
          <w:szCs w:val="26"/>
          <w:lang w:val="en-US" w:eastAsia="en-GB" w:bidi="th-TH"/>
        </w:rPr>
        <w:t xml:space="preserve"> </w:t>
      </w:r>
      <w:r w:rsidR="00B76F8F" w:rsidRPr="00CA0CEB">
        <w:rPr>
          <w:rFonts w:ascii="CordiaUPC" w:hAnsi="CordiaUPC" w:cs="CordiaUPC" w:hint="cs"/>
          <w:sz w:val="26"/>
          <w:szCs w:val="26"/>
          <w:lang w:val="en-US"/>
        </w:rPr>
        <w:t>we</w:t>
      </w:r>
      <w:r w:rsidR="008A6676" w:rsidRPr="00CA0CEB">
        <w:rPr>
          <w:rFonts w:ascii="CordiaUPC" w:hAnsi="CordiaUPC" w:cs="CordiaUPC" w:hint="cs"/>
          <w:sz w:val="26"/>
          <w:szCs w:val="26"/>
          <w:lang w:val="en-US"/>
        </w:rPr>
        <w:t>re as follows:</w:t>
      </w:r>
    </w:p>
    <w:p w14:paraId="0CBE47FD" w14:textId="77777777" w:rsidR="008F40BD" w:rsidRPr="00CA0CEB" w:rsidRDefault="008F40BD" w:rsidP="00CA0CEB">
      <w:pPr>
        <w:spacing w:line="240" w:lineRule="exact"/>
        <w:ind w:left="540"/>
        <w:jc w:val="both"/>
        <w:rPr>
          <w:rFonts w:ascii="CordiaUPC" w:hAnsi="CordiaUPC" w:cs="CordiaUPC"/>
          <w:sz w:val="26"/>
          <w:szCs w:val="26"/>
          <w:lang w:val="en-US"/>
        </w:rPr>
      </w:pPr>
    </w:p>
    <w:tbl>
      <w:tblPr>
        <w:tblW w:w="9333" w:type="dxa"/>
        <w:tblInd w:w="648" w:type="dxa"/>
        <w:tblLayout w:type="fixed"/>
        <w:tblLook w:val="01E0" w:firstRow="1" w:lastRow="1" w:firstColumn="1" w:lastColumn="1" w:noHBand="0" w:noVBand="0"/>
      </w:tblPr>
      <w:tblGrid>
        <w:gridCol w:w="4149"/>
        <w:gridCol w:w="1296"/>
        <w:gridCol w:w="1296"/>
        <w:gridCol w:w="1296"/>
        <w:gridCol w:w="1296"/>
      </w:tblGrid>
      <w:tr w:rsidR="00405C08" w:rsidRPr="00CA0CEB" w14:paraId="7CB53BD6" w14:textId="77777777" w:rsidTr="00B74148">
        <w:trPr>
          <w:trHeight w:val="216"/>
          <w:tblHeader/>
        </w:trPr>
        <w:tc>
          <w:tcPr>
            <w:tcW w:w="4149" w:type="dxa"/>
            <w:vAlign w:val="bottom"/>
          </w:tcPr>
          <w:p w14:paraId="7ADC61DD" w14:textId="77777777" w:rsidR="00405C08" w:rsidRPr="00CA0CEB" w:rsidRDefault="00405C08" w:rsidP="00CA0CEB">
            <w:pPr>
              <w:spacing w:line="240" w:lineRule="exact"/>
              <w:ind w:left="162" w:right="-288" w:hanging="162"/>
              <w:jc w:val="both"/>
              <w:rPr>
                <w:rFonts w:ascii="CordiaUPC" w:hAnsi="CordiaUPC" w:cs="CordiaUPC"/>
                <w:sz w:val="26"/>
                <w:szCs w:val="26"/>
                <w:lang w:val="en-US"/>
              </w:rPr>
            </w:pPr>
          </w:p>
        </w:tc>
        <w:tc>
          <w:tcPr>
            <w:tcW w:w="2592" w:type="dxa"/>
            <w:gridSpan w:val="2"/>
            <w:vAlign w:val="bottom"/>
          </w:tcPr>
          <w:p w14:paraId="73A35AE3" w14:textId="77777777" w:rsidR="00405C08" w:rsidRPr="00CA0CEB" w:rsidRDefault="00405C08" w:rsidP="00CA0CEB">
            <w:pPr>
              <w:spacing w:line="240" w:lineRule="exact"/>
              <w:ind w:left="-114" w:right="-106"/>
              <w:jc w:val="center"/>
              <w:rPr>
                <w:rFonts w:ascii="CordiaUPC" w:hAnsi="CordiaUPC" w:cs="CordiaUPC"/>
                <w:sz w:val="26"/>
                <w:szCs w:val="26"/>
                <w:lang w:val="en-US"/>
              </w:rPr>
            </w:pPr>
            <w:r w:rsidRPr="00CA0CEB">
              <w:rPr>
                <w:rFonts w:ascii="CordiaUPC" w:hAnsi="CordiaUPC" w:cs="CordiaUPC" w:hint="cs"/>
                <w:b/>
                <w:bCs/>
                <w:sz w:val="26"/>
                <w:szCs w:val="26"/>
                <w:lang w:val="en-US"/>
              </w:rPr>
              <w:t>Consolidated</w:t>
            </w:r>
          </w:p>
        </w:tc>
        <w:tc>
          <w:tcPr>
            <w:tcW w:w="2592" w:type="dxa"/>
            <w:gridSpan w:val="2"/>
            <w:vAlign w:val="bottom"/>
          </w:tcPr>
          <w:p w14:paraId="5CE29D31" w14:textId="77777777" w:rsidR="00405C08" w:rsidRPr="00CA0CEB" w:rsidRDefault="00405C08" w:rsidP="00CA0CEB">
            <w:pPr>
              <w:spacing w:line="240" w:lineRule="exact"/>
              <w:ind w:left="-114" w:right="-106"/>
              <w:jc w:val="center"/>
              <w:rPr>
                <w:rFonts w:ascii="CordiaUPC" w:hAnsi="CordiaUPC" w:cs="CordiaUPC"/>
                <w:sz w:val="26"/>
                <w:szCs w:val="26"/>
                <w:lang w:val="en-US"/>
              </w:rPr>
            </w:pPr>
            <w:r w:rsidRPr="00CA0CEB">
              <w:rPr>
                <w:rFonts w:ascii="CordiaUPC" w:hAnsi="CordiaUPC" w:cs="CordiaUPC" w:hint="cs"/>
                <w:b/>
                <w:bCs/>
                <w:sz w:val="26"/>
                <w:szCs w:val="26"/>
                <w:lang w:val="en-US"/>
              </w:rPr>
              <w:t>Bank only</w:t>
            </w:r>
          </w:p>
        </w:tc>
      </w:tr>
      <w:tr w:rsidR="001546CD" w:rsidRPr="00CA0CEB" w14:paraId="7EECB378" w14:textId="77777777" w:rsidTr="00B74148">
        <w:trPr>
          <w:trHeight w:val="216"/>
          <w:tblHeader/>
        </w:trPr>
        <w:tc>
          <w:tcPr>
            <w:tcW w:w="4149" w:type="dxa"/>
            <w:vAlign w:val="bottom"/>
          </w:tcPr>
          <w:p w14:paraId="4FC5752E" w14:textId="77777777" w:rsidR="001546CD" w:rsidRPr="00CA0CEB" w:rsidRDefault="001546CD" w:rsidP="00CA0CEB">
            <w:pPr>
              <w:spacing w:line="240" w:lineRule="exact"/>
              <w:ind w:left="162" w:right="-288" w:hanging="162"/>
              <w:jc w:val="both"/>
              <w:rPr>
                <w:rFonts w:ascii="CordiaUPC" w:hAnsi="CordiaUPC" w:cs="CordiaUPC"/>
                <w:sz w:val="26"/>
                <w:szCs w:val="26"/>
                <w:lang w:val="en-US"/>
              </w:rPr>
            </w:pPr>
          </w:p>
        </w:tc>
        <w:tc>
          <w:tcPr>
            <w:tcW w:w="1296" w:type="dxa"/>
            <w:vAlign w:val="bottom"/>
          </w:tcPr>
          <w:p w14:paraId="652D4A0A" w14:textId="1059A328" w:rsidR="001546CD" w:rsidRPr="00CA0CEB" w:rsidRDefault="00CA0CEB" w:rsidP="00CA0CEB">
            <w:pPr>
              <w:spacing w:line="240" w:lineRule="exact"/>
              <w:ind w:left="-114" w:right="-106"/>
              <w:jc w:val="center"/>
              <w:rPr>
                <w:rFonts w:ascii="CordiaUPC" w:hAnsi="CordiaUPC" w:cs="CordiaUPC"/>
                <w:sz w:val="26"/>
                <w:szCs w:val="26"/>
                <w:lang w:val="en-US"/>
              </w:rPr>
            </w:pPr>
            <w:r w:rsidRPr="00CA0CEB">
              <w:rPr>
                <w:rFonts w:ascii="CordiaUPC" w:hAnsi="CordiaUPC" w:cs="CordiaUPC" w:hint="cs"/>
                <w:sz w:val="26"/>
                <w:szCs w:val="26"/>
                <w:lang w:val="en-US"/>
              </w:rPr>
              <w:t>31 March</w:t>
            </w:r>
          </w:p>
        </w:tc>
        <w:tc>
          <w:tcPr>
            <w:tcW w:w="1296" w:type="dxa"/>
            <w:vAlign w:val="bottom"/>
          </w:tcPr>
          <w:p w14:paraId="157E43CB" w14:textId="77777777" w:rsidR="001546CD" w:rsidRPr="00CA0CEB" w:rsidRDefault="001546CD" w:rsidP="00CA0CEB">
            <w:pPr>
              <w:spacing w:line="240" w:lineRule="exact"/>
              <w:ind w:left="-114" w:right="-106"/>
              <w:jc w:val="center"/>
              <w:rPr>
                <w:rFonts w:ascii="CordiaUPC" w:hAnsi="CordiaUPC" w:cs="CordiaUPC"/>
                <w:sz w:val="26"/>
                <w:szCs w:val="26"/>
                <w:lang w:val="en-US"/>
              </w:rPr>
            </w:pPr>
            <w:r w:rsidRPr="00CA0CEB">
              <w:rPr>
                <w:rFonts w:ascii="CordiaUPC" w:hAnsi="CordiaUPC" w:cs="CordiaUPC" w:hint="cs"/>
                <w:sz w:val="26"/>
                <w:szCs w:val="26"/>
                <w:lang w:val="en-US"/>
              </w:rPr>
              <w:t>31 December</w:t>
            </w:r>
          </w:p>
        </w:tc>
        <w:tc>
          <w:tcPr>
            <w:tcW w:w="1296" w:type="dxa"/>
            <w:vAlign w:val="bottom"/>
          </w:tcPr>
          <w:p w14:paraId="27FB7447" w14:textId="106F2E16" w:rsidR="001546CD" w:rsidRPr="00CA0CEB" w:rsidRDefault="00CA0CEB" w:rsidP="00CA0CEB">
            <w:pPr>
              <w:spacing w:line="240" w:lineRule="exact"/>
              <w:ind w:right="-45"/>
              <w:jc w:val="center"/>
              <w:rPr>
                <w:rFonts w:ascii="CordiaUPC" w:hAnsi="CordiaUPC" w:cs="CordiaUPC"/>
                <w:sz w:val="26"/>
                <w:szCs w:val="26"/>
                <w:lang w:val="en-US"/>
              </w:rPr>
            </w:pPr>
            <w:r w:rsidRPr="00CA0CEB">
              <w:rPr>
                <w:rFonts w:ascii="CordiaUPC" w:hAnsi="CordiaUPC" w:cs="CordiaUPC" w:hint="cs"/>
                <w:sz w:val="26"/>
                <w:szCs w:val="26"/>
                <w:lang w:val="en-US"/>
              </w:rPr>
              <w:t>31 March</w:t>
            </w:r>
          </w:p>
        </w:tc>
        <w:tc>
          <w:tcPr>
            <w:tcW w:w="1296" w:type="dxa"/>
            <w:vAlign w:val="bottom"/>
          </w:tcPr>
          <w:p w14:paraId="74A87DBD" w14:textId="77777777" w:rsidR="001546CD" w:rsidRPr="00CA0CEB" w:rsidRDefault="001546CD" w:rsidP="00CA0CEB">
            <w:pPr>
              <w:spacing w:line="240" w:lineRule="exact"/>
              <w:ind w:left="-114" w:right="-106"/>
              <w:jc w:val="center"/>
              <w:rPr>
                <w:rFonts w:ascii="CordiaUPC" w:hAnsi="CordiaUPC" w:cs="CordiaUPC"/>
                <w:sz w:val="26"/>
                <w:szCs w:val="26"/>
                <w:lang w:val="en-US"/>
              </w:rPr>
            </w:pPr>
            <w:r w:rsidRPr="00CA0CEB">
              <w:rPr>
                <w:rFonts w:ascii="CordiaUPC" w:hAnsi="CordiaUPC" w:cs="CordiaUPC" w:hint="cs"/>
                <w:sz w:val="26"/>
                <w:szCs w:val="26"/>
                <w:lang w:val="en-US"/>
              </w:rPr>
              <w:t>31 December</w:t>
            </w:r>
          </w:p>
        </w:tc>
      </w:tr>
      <w:tr w:rsidR="001546CD" w:rsidRPr="00CA0CEB" w14:paraId="171685C3" w14:textId="77777777" w:rsidTr="00B74148">
        <w:trPr>
          <w:trHeight w:val="216"/>
          <w:tblHeader/>
        </w:trPr>
        <w:tc>
          <w:tcPr>
            <w:tcW w:w="4149" w:type="dxa"/>
            <w:vAlign w:val="bottom"/>
          </w:tcPr>
          <w:p w14:paraId="59ADED84" w14:textId="77777777" w:rsidR="001546CD" w:rsidRPr="00CA0CEB" w:rsidRDefault="001546CD" w:rsidP="00CA0CEB">
            <w:pPr>
              <w:spacing w:line="240" w:lineRule="exact"/>
              <w:ind w:left="162" w:right="-288" w:hanging="162"/>
              <w:jc w:val="both"/>
              <w:rPr>
                <w:rFonts w:ascii="CordiaUPC" w:hAnsi="CordiaUPC" w:cs="CordiaUPC"/>
                <w:sz w:val="26"/>
                <w:szCs w:val="26"/>
                <w:lang w:val="en-US"/>
              </w:rPr>
            </w:pPr>
          </w:p>
        </w:tc>
        <w:tc>
          <w:tcPr>
            <w:tcW w:w="1296" w:type="dxa"/>
            <w:vAlign w:val="bottom"/>
          </w:tcPr>
          <w:p w14:paraId="007DC297" w14:textId="598591AE" w:rsidR="001546CD" w:rsidRPr="00CA0CEB" w:rsidRDefault="001546CD" w:rsidP="00CA0CEB">
            <w:pPr>
              <w:spacing w:line="240" w:lineRule="exact"/>
              <w:ind w:left="-114" w:right="-106"/>
              <w:jc w:val="center"/>
              <w:rPr>
                <w:rFonts w:ascii="CordiaUPC" w:hAnsi="CordiaUPC" w:cs="CordiaUPC"/>
                <w:sz w:val="26"/>
                <w:szCs w:val="26"/>
                <w:lang w:val="en-US"/>
              </w:rPr>
            </w:pPr>
            <w:r w:rsidRPr="00CA0CEB">
              <w:rPr>
                <w:rFonts w:ascii="CordiaUPC" w:hAnsi="CordiaUPC" w:cs="CordiaUPC" w:hint="cs"/>
                <w:sz w:val="26"/>
                <w:szCs w:val="26"/>
                <w:lang w:val="en-US"/>
              </w:rPr>
              <w:t>202</w:t>
            </w:r>
            <w:r w:rsidR="00CA0CEB" w:rsidRPr="00CA0CEB">
              <w:rPr>
                <w:rFonts w:ascii="CordiaUPC" w:hAnsi="CordiaUPC" w:cs="CordiaUPC" w:hint="cs"/>
                <w:sz w:val="26"/>
                <w:szCs w:val="26"/>
                <w:lang w:val="en-US"/>
              </w:rPr>
              <w:t>1</w:t>
            </w:r>
          </w:p>
        </w:tc>
        <w:tc>
          <w:tcPr>
            <w:tcW w:w="1296" w:type="dxa"/>
            <w:vAlign w:val="bottom"/>
          </w:tcPr>
          <w:p w14:paraId="739EC1F7" w14:textId="02ADD1EA" w:rsidR="001546CD" w:rsidRPr="00CA0CEB" w:rsidRDefault="001546CD" w:rsidP="00CA0CEB">
            <w:pPr>
              <w:spacing w:line="240" w:lineRule="exact"/>
              <w:ind w:left="-114" w:right="-106"/>
              <w:jc w:val="center"/>
              <w:rPr>
                <w:rFonts w:ascii="CordiaUPC" w:hAnsi="CordiaUPC" w:cs="CordiaUPC"/>
                <w:sz w:val="26"/>
                <w:szCs w:val="26"/>
                <w:lang w:val="en-US"/>
              </w:rPr>
            </w:pPr>
            <w:r w:rsidRPr="00CA0CEB">
              <w:rPr>
                <w:rFonts w:ascii="CordiaUPC" w:hAnsi="CordiaUPC" w:cs="CordiaUPC" w:hint="cs"/>
                <w:sz w:val="26"/>
                <w:szCs w:val="26"/>
                <w:lang w:val="en-US"/>
              </w:rPr>
              <w:t>20</w:t>
            </w:r>
            <w:r w:rsidR="00CA0CEB" w:rsidRPr="00CA0CEB">
              <w:rPr>
                <w:rFonts w:ascii="CordiaUPC" w:hAnsi="CordiaUPC" w:cs="CordiaUPC" w:hint="cs"/>
                <w:sz w:val="26"/>
                <w:szCs w:val="26"/>
                <w:lang w:val="en-US"/>
              </w:rPr>
              <w:t>20</w:t>
            </w:r>
          </w:p>
        </w:tc>
        <w:tc>
          <w:tcPr>
            <w:tcW w:w="1296" w:type="dxa"/>
            <w:vAlign w:val="bottom"/>
          </w:tcPr>
          <w:p w14:paraId="2C8419E4" w14:textId="6DFEC33D" w:rsidR="001546CD" w:rsidRPr="00CA0CEB" w:rsidRDefault="001546CD" w:rsidP="00CA0CEB">
            <w:pPr>
              <w:spacing w:line="240" w:lineRule="exact"/>
              <w:ind w:left="-114" w:right="-106"/>
              <w:jc w:val="center"/>
              <w:rPr>
                <w:rFonts w:ascii="CordiaUPC" w:hAnsi="CordiaUPC" w:cs="CordiaUPC"/>
                <w:sz w:val="26"/>
                <w:szCs w:val="26"/>
                <w:lang w:val="en-US"/>
              </w:rPr>
            </w:pPr>
            <w:r w:rsidRPr="00CA0CEB">
              <w:rPr>
                <w:rFonts w:ascii="CordiaUPC" w:hAnsi="CordiaUPC" w:cs="CordiaUPC" w:hint="cs"/>
                <w:sz w:val="26"/>
                <w:szCs w:val="26"/>
                <w:lang w:val="en-US"/>
              </w:rPr>
              <w:t>202</w:t>
            </w:r>
            <w:r w:rsidR="00CA0CEB" w:rsidRPr="00CA0CEB">
              <w:rPr>
                <w:rFonts w:ascii="CordiaUPC" w:hAnsi="CordiaUPC" w:cs="CordiaUPC" w:hint="cs"/>
                <w:sz w:val="26"/>
                <w:szCs w:val="26"/>
                <w:lang w:val="en-US"/>
              </w:rPr>
              <w:t>1</w:t>
            </w:r>
          </w:p>
        </w:tc>
        <w:tc>
          <w:tcPr>
            <w:tcW w:w="1296" w:type="dxa"/>
            <w:vAlign w:val="bottom"/>
          </w:tcPr>
          <w:p w14:paraId="62E21A44" w14:textId="3B862647" w:rsidR="001546CD" w:rsidRPr="00CA0CEB" w:rsidRDefault="001546CD" w:rsidP="00CA0CEB">
            <w:pPr>
              <w:spacing w:line="240" w:lineRule="exact"/>
              <w:ind w:left="-114" w:right="-106"/>
              <w:jc w:val="center"/>
              <w:rPr>
                <w:rFonts w:ascii="CordiaUPC" w:hAnsi="CordiaUPC" w:cs="CordiaUPC"/>
                <w:sz w:val="26"/>
                <w:szCs w:val="26"/>
                <w:lang w:val="en-US"/>
              </w:rPr>
            </w:pPr>
            <w:r w:rsidRPr="00CA0CEB">
              <w:rPr>
                <w:rFonts w:ascii="CordiaUPC" w:hAnsi="CordiaUPC" w:cs="CordiaUPC" w:hint="cs"/>
                <w:sz w:val="26"/>
                <w:szCs w:val="26"/>
                <w:lang w:val="en-US"/>
              </w:rPr>
              <w:t>20</w:t>
            </w:r>
            <w:r w:rsidR="00CA0CEB" w:rsidRPr="00CA0CEB">
              <w:rPr>
                <w:rFonts w:ascii="CordiaUPC" w:hAnsi="CordiaUPC" w:cs="CordiaUPC" w:hint="cs"/>
                <w:sz w:val="26"/>
                <w:szCs w:val="26"/>
                <w:lang w:val="en-US"/>
              </w:rPr>
              <w:t>20</w:t>
            </w:r>
          </w:p>
        </w:tc>
      </w:tr>
      <w:tr w:rsidR="001546CD" w:rsidRPr="00CA0CEB" w14:paraId="1B25CB42" w14:textId="77777777" w:rsidTr="00B74148">
        <w:trPr>
          <w:trHeight w:val="216"/>
        </w:trPr>
        <w:tc>
          <w:tcPr>
            <w:tcW w:w="4149" w:type="dxa"/>
            <w:vAlign w:val="bottom"/>
          </w:tcPr>
          <w:p w14:paraId="56164243" w14:textId="77777777" w:rsidR="001546CD" w:rsidRPr="00CA0CEB" w:rsidRDefault="001546CD" w:rsidP="00CA0CEB">
            <w:pPr>
              <w:spacing w:line="240" w:lineRule="exact"/>
              <w:ind w:right="-288"/>
              <w:rPr>
                <w:rFonts w:ascii="CordiaUPC" w:hAnsi="CordiaUPC" w:cs="CordiaUPC"/>
                <w:b/>
                <w:bCs/>
                <w:sz w:val="26"/>
                <w:szCs w:val="26"/>
                <w:lang w:val="en-US"/>
              </w:rPr>
            </w:pPr>
          </w:p>
        </w:tc>
        <w:tc>
          <w:tcPr>
            <w:tcW w:w="5184" w:type="dxa"/>
            <w:gridSpan w:val="4"/>
            <w:vAlign w:val="bottom"/>
          </w:tcPr>
          <w:p w14:paraId="2EF8D590" w14:textId="77777777" w:rsidR="001546CD" w:rsidRPr="00CA0CEB" w:rsidRDefault="001546CD" w:rsidP="00CA0CEB">
            <w:pPr>
              <w:tabs>
                <w:tab w:val="decimal" w:pos="1152"/>
              </w:tabs>
              <w:spacing w:line="240" w:lineRule="exact"/>
              <w:ind w:right="259"/>
              <w:jc w:val="center"/>
              <w:rPr>
                <w:rFonts w:ascii="CordiaUPC" w:hAnsi="CordiaUPC" w:cs="CordiaUPC"/>
                <w:sz w:val="26"/>
                <w:szCs w:val="26"/>
              </w:rPr>
            </w:pPr>
            <w:r w:rsidRPr="00CA0CEB">
              <w:rPr>
                <w:rFonts w:ascii="CordiaUPC" w:hAnsi="CordiaUPC" w:cs="CordiaUPC" w:hint="cs"/>
                <w:i/>
                <w:iCs/>
                <w:sz w:val="26"/>
                <w:szCs w:val="26"/>
                <w:lang w:val="en-US"/>
              </w:rPr>
              <w:t>(in million Baht)</w:t>
            </w:r>
          </w:p>
        </w:tc>
      </w:tr>
      <w:tr w:rsidR="00FC734F" w:rsidRPr="00CA0CEB" w14:paraId="4B125F98" w14:textId="77777777" w:rsidTr="00FC734F">
        <w:trPr>
          <w:trHeight w:val="216"/>
        </w:trPr>
        <w:tc>
          <w:tcPr>
            <w:tcW w:w="4149" w:type="dxa"/>
          </w:tcPr>
          <w:p w14:paraId="1FE68789" w14:textId="30293E09" w:rsidR="00FC734F" w:rsidRPr="00CA0CEB" w:rsidRDefault="00FC734F" w:rsidP="00FC734F">
            <w:pPr>
              <w:spacing w:line="240" w:lineRule="exact"/>
              <w:ind w:right="-288"/>
              <w:rPr>
                <w:rFonts w:ascii="CordiaUPC" w:hAnsi="CordiaUPC" w:cs="CordiaUPC"/>
                <w:b/>
                <w:bCs/>
                <w:sz w:val="26"/>
                <w:szCs w:val="26"/>
                <w:lang w:val="en-US"/>
              </w:rPr>
            </w:pPr>
            <w:r w:rsidRPr="00DE39F5">
              <w:rPr>
                <w:rFonts w:ascii="CordiaUPC" w:hAnsi="CordiaUPC" w:cs="CordiaUPC" w:hint="cs"/>
                <w:b/>
                <w:bCs/>
                <w:sz w:val="26"/>
                <w:szCs w:val="26"/>
                <w:lang w:val="en-US"/>
              </w:rPr>
              <w:t xml:space="preserve">Loans to customers and accrued </w:t>
            </w:r>
          </w:p>
        </w:tc>
        <w:tc>
          <w:tcPr>
            <w:tcW w:w="1296" w:type="dxa"/>
            <w:vAlign w:val="bottom"/>
          </w:tcPr>
          <w:p w14:paraId="69EA596D" w14:textId="77777777" w:rsidR="00FC734F" w:rsidRPr="00CA0CEB" w:rsidRDefault="00FC734F" w:rsidP="00FC734F">
            <w:pPr>
              <w:tabs>
                <w:tab w:val="decimal" w:pos="1152"/>
              </w:tabs>
              <w:spacing w:line="240" w:lineRule="exact"/>
              <w:ind w:right="259"/>
              <w:rPr>
                <w:rFonts w:ascii="CordiaUPC" w:hAnsi="CordiaUPC" w:cs="CordiaUPC"/>
                <w:sz w:val="26"/>
                <w:szCs w:val="26"/>
              </w:rPr>
            </w:pPr>
          </w:p>
        </w:tc>
        <w:tc>
          <w:tcPr>
            <w:tcW w:w="1296" w:type="dxa"/>
            <w:vAlign w:val="bottom"/>
          </w:tcPr>
          <w:p w14:paraId="5E758F73" w14:textId="77777777" w:rsidR="00FC734F" w:rsidRPr="00CA0CEB" w:rsidRDefault="00FC734F" w:rsidP="00FC734F">
            <w:pPr>
              <w:tabs>
                <w:tab w:val="decimal" w:pos="1152"/>
              </w:tabs>
              <w:spacing w:line="240" w:lineRule="exact"/>
              <w:ind w:right="259"/>
              <w:rPr>
                <w:rFonts w:ascii="CordiaUPC" w:hAnsi="CordiaUPC" w:cs="CordiaUPC"/>
                <w:sz w:val="26"/>
                <w:szCs w:val="26"/>
              </w:rPr>
            </w:pPr>
          </w:p>
        </w:tc>
        <w:tc>
          <w:tcPr>
            <w:tcW w:w="1296" w:type="dxa"/>
            <w:vAlign w:val="bottom"/>
          </w:tcPr>
          <w:p w14:paraId="5F0D1B59" w14:textId="77777777" w:rsidR="00FC734F" w:rsidRPr="00CA0CEB" w:rsidRDefault="00FC734F" w:rsidP="00FC734F">
            <w:pPr>
              <w:tabs>
                <w:tab w:val="decimal" w:pos="1152"/>
              </w:tabs>
              <w:spacing w:line="240" w:lineRule="exact"/>
              <w:ind w:right="259"/>
              <w:rPr>
                <w:rFonts w:ascii="CordiaUPC" w:hAnsi="CordiaUPC" w:cs="CordiaUPC"/>
                <w:sz w:val="26"/>
                <w:szCs w:val="26"/>
              </w:rPr>
            </w:pPr>
          </w:p>
        </w:tc>
        <w:tc>
          <w:tcPr>
            <w:tcW w:w="1296" w:type="dxa"/>
            <w:vAlign w:val="bottom"/>
          </w:tcPr>
          <w:p w14:paraId="14DF06BE" w14:textId="77777777" w:rsidR="00FC734F" w:rsidRPr="00CA0CEB" w:rsidRDefault="00FC734F" w:rsidP="00FC734F">
            <w:pPr>
              <w:tabs>
                <w:tab w:val="decimal" w:pos="1152"/>
              </w:tabs>
              <w:spacing w:line="240" w:lineRule="exact"/>
              <w:ind w:right="259"/>
              <w:rPr>
                <w:rFonts w:ascii="CordiaUPC" w:hAnsi="CordiaUPC" w:cs="CordiaUPC"/>
                <w:sz w:val="26"/>
                <w:szCs w:val="26"/>
              </w:rPr>
            </w:pPr>
          </w:p>
        </w:tc>
      </w:tr>
      <w:tr w:rsidR="00FC734F" w:rsidRPr="00CA0CEB" w14:paraId="0BC804A4" w14:textId="77777777" w:rsidTr="00FC734F">
        <w:trPr>
          <w:trHeight w:val="216"/>
        </w:trPr>
        <w:tc>
          <w:tcPr>
            <w:tcW w:w="4149" w:type="dxa"/>
          </w:tcPr>
          <w:p w14:paraId="5248149A" w14:textId="0F9CFCBA" w:rsidR="00FC734F" w:rsidRPr="00CA0CEB" w:rsidRDefault="00FC734F" w:rsidP="00FC734F">
            <w:pPr>
              <w:spacing w:line="240" w:lineRule="exact"/>
              <w:ind w:right="-288"/>
              <w:rPr>
                <w:rFonts w:ascii="CordiaUPC" w:hAnsi="CordiaUPC" w:cs="CordiaUPC"/>
                <w:sz w:val="26"/>
                <w:szCs w:val="26"/>
                <w:lang w:val="en-US"/>
              </w:rPr>
            </w:pPr>
            <w:r w:rsidRPr="00DE39F5">
              <w:rPr>
                <w:rFonts w:ascii="CordiaUPC" w:hAnsi="CordiaUPC" w:cs="CordiaUPC" w:hint="cs"/>
                <w:b/>
                <w:bCs/>
                <w:sz w:val="26"/>
                <w:szCs w:val="26"/>
                <w:lang w:val="en-US"/>
              </w:rPr>
              <w:t xml:space="preserve">   Interest receivables, net</w:t>
            </w:r>
          </w:p>
        </w:tc>
        <w:tc>
          <w:tcPr>
            <w:tcW w:w="1296" w:type="dxa"/>
            <w:vAlign w:val="bottom"/>
          </w:tcPr>
          <w:p w14:paraId="324B4677" w14:textId="77777777" w:rsidR="00FC734F" w:rsidRPr="00CA0CEB" w:rsidRDefault="00FC734F" w:rsidP="00FC734F">
            <w:pPr>
              <w:tabs>
                <w:tab w:val="decimal" w:pos="1152"/>
              </w:tabs>
              <w:spacing w:line="240" w:lineRule="exact"/>
              <w:ind w:right="259"/>
              <w:rPr>
                <w:rFonts w:ascii="CordiaUPC" w:hAnsi="CordiaUPC" w:cs="CordiaUPC"/>
                <w:sz w:val="26"/>
                <w:szCs w:val="26"/>
              </w:rPr>
            </w:pPr>
          </w:p>
        </w:tc>
        <w:tc>
          <w:tcPr>
            <w:tcW w:w="1296" w:type="dxa"/>
            <w:vAlign w:val="bottom"/>
          </w:tcPr>
          <w:p w14:paraId="0CDB1A00" w14:textId="77777777" w:rsidR="00FC734F" w:rsidRPr="00CA0CEB" w:rsidRDefault="00FC734F" w:rsidP="00FC734F">
            <w:pPr>
              <w:tabs>
                <w:tab w:val="decimal" w:pos="1152"/>
              </w:tabs>
              <w:spacing w:line="240" w:lineRule="exact"/>
              <w:ind w:right="259"/>
              <w:rPr>
                <w:rFonts w:ascii="CordiaUPC" w:hAnsi="CordiaUPC" w:cs="CordiaUPC"/>
                <w:sz w:val="26"/>
                <w:szCs w:val="26"/>
              </w:rPr>
            </w:pPr>
          </w:p>
        </w:tc>
        <w:tc>
          <w:tcPr>
            <w:tcW w:w="1296" w:type="dxa"/>
            <w:vAlign w:val="bottom"/>
          </w:tcPr>
          <w:p w14:paraId="4C813283" w14:textId="77777777" w:rsidR="00FC734F" w:rsidRPr="00CA0CEB" w:rsidRDefault="00FC734F" w:rsidP="00FC734F">
            <w:pPr>
              <w:tabs>
                <w:tab w:val="decimal" w:pos="1152"/>
              </w:tabs>
              <w:spacing w:line="240" w:lineRule="exact"/>
              <w:ind w:right="259"/>
              <w:rPr>
                <w:rFonts w:ascii="CordiaUPC" w:hAnsi="CordiaUPC" w:cs="CordiaUPC"/>
                <w:sz w:val="26"/>
                <w:szCs w:val="26"/>
              </w:rPr>
            </w:pPr>
          </w:p>
        </w:tc>
        <w:tc>
          <w:tcPr>
            <w:tcW w:w="1296" w:type="dxa"/>
            <w:vAlign w:val="bottom"/>
          </w:tcPr>
          <w:p w14:paraId="137BB47E" w14:textId="77777777" w:rsidR="00FC734F" w:rsidRPr="00CA0CEB" w:rsidRDefault="00FC734F" w:rsidP="00FC734F">
            <w:pPr>
              <w:tabs>
                <w:tab w:val="decimal" w:pos="1152"/>
              </w:tabs>
              <w:spacing w:line="240" w:lineRule="exact"/>
              <w:ind w:right="259"/>
              <w:rPr>
                <w:rFonts w:ascii="CordiaUPC" w:hAnsi="CordiaUPC" w:cs="CordiaUPC"/>
                <w:sz w:val="26"/>
                <w:szCs w:val="26"/>
              </w:rPr>
            </w:pPr>
          </w:p>
        </w:tc>
      </w:tr>
      <w:tr w:rsidR="008A407B" w:rsidRPr="00CA0CEB" w14:paraId="5F70771F" w14:textId="77777777" w:rsidTr="00B74148">
        <w:trPr>
          <w:trHeight w:val="216"/>
        </w:trPr>
        <w:tc>
          <w:tcPr>
            <w:tcW w:w="4149" w:type="dxa"/>
            <w:vAlign w:val="bottom"/>
          </w:tcPr>
          <w:p w14:paraId="1366CA44" w14:textId="3D934F62" w:rsidR="008A407B" w:rsidRPr="00CA0CEB" w:rsidRDefault="008A407B" w:rsidP="008A407B">
            <w:pPr>
              <w:spacing w:line="240" w:lineRule="exact"/>
              <w:ind w:right="-288"/>
              <w:rPr>
                <w:rFonts w:ascii="CordiaUPC" w:hAnsi="CordiaUPC" w:cs="CordiaUPC"/>
                <w:sz w:val="26"/>
                <w:szCs w:val="26"/>
                <w:lang w:val="en-US"/>
              </w:rPr>
            </w:pPr>
            <w:r w:rsidRPr="00FC734F">
              <w:rPr>
                <w:rFonts w:ascii="CordiaUPC" w:hAnsi="CordiaUPC" w:cs="CordiaUPC"/>
                <w:sz w:val="26"/>
                <w:szCs w:val="26"/>
                <w:lang w:val="en-US"/>
              </w:rPr>
              <w:t>Ministry of Finance</w:t>
            </w:r>
          </w:p>
        </w:tc>
        <w:tc>
          <w:tcPr>
            <w:tcW w:w="1296" w:type="dxa"/>
            <w:vAlign w:val="bottom"/>
          </w:tcPr>
          <w:p w14:paraId="696A5F81" w14:textId="5649BD02" w:rsidR="008A407B" w:rsidRPr="00CA0CEB" w:rsidRDefault="008A407B" w:rsidP="008A407B">
            <w:pPr>
              <w:tabs>
                <w:tab w:val="decimal" w:pos="1152"/>
              </w:tabs>
              <w:spacing w:line="240" w:lineRule="exact"/>
              <w:ind w:right="259"/>
              <w:rPr>
                <w:rFonts w:ascii="CordiaUPC" w:hAnsi="CordiaUPC" w:cs="CordiaUPC"/>
                <w:sz w:val="26"/>
                <w:szCs w:val="26"/>
              </w:rPr>
            </w:pPr>
            <w:r>
              <w:rPr>
                <w:rFonts w:ascii="CordiaUPC" w:hAnsi="CordiaUPC" w:cs="CordiaUPC"/>
                <w:sz w:val="26"/>
                <w:szCs w:val="26"/>
              </w:rPr>
              <w:t>35,006</w:t>
            </w:r>
          </w:p>
        </w:tc>
        <w:tc>
          <w:tcPr>
            <w:tcW w:w="1296" w:type="dxa"/>
            <w:vAlign w:val="bottom"/>
          </w:tcPr>
          <w:p w14:paraId="30DEB8AC" w14:textId="51EA0137" w:rsidR="008A407B" w:rsidRPr="008A407B" w:rsidRDefault="008A407B" w:rsidP="008A407B">
            <w:pPr>
              <w:tabs>
                <w:tab w:val="decimal" w:pos="1152"/>
              </w:tabs>
              <w:spacing w:line="240" w:lineRule="exact"/>
              <w:ind w:right="259"/>
              <w:rPr>
                <w:rFonts w:ascii="CordiaUPC" w:hAnsi="CordiaUPC" w:cs="CordiaUPC"/>
                <w:sz w:val="26"/>
                <w:szCs w:val="26"/>
              </w:rPr>
            </w:pPr>
            <w:r w:rsidRPr="008A407B">
              <w:rPr>
                <w:rFonts w:ascii="CordiaUPC" w:hAnsi="CordiaUPC" w:cs="CordiaUPC"/>
                <w:sz w:val="26"/>
                <w:szCs w:val="26"/>
              </w:rPr>
              <w:t>39,030</w:t>
            </w:r>
          </w:p>
        </w:tc>
        <w:tc>
          <w:tcPr>
            <w:tcW w:w="1296" w:type="dxa"/>
            <w:vAlign w:val="bottom"/>
          </w:tcPr>
          <w:p w14:paraId="6B5F6C08" w14:textId="18A220D4" w:rsidR="008A407B" w:rsidRPr="008A407B" w:rsidRDefault="008A407B" w:rsidP="008A407B">
            <w:pPr>
              <w:tabs>
                <w:tab w:val="decimal" w:pos="1152"/>
              </w:tabs>
              <w:spacing w:line="240" w:lineRule="exact"/>
              <w:ind w:right="259"/>
              <w:rPr>
                <w:rFonts w:ascii="CordiaUPC" w:hAnsi="CordiaUPC" w:cs="CordiaUPC"/>
                <w:sz w:val="26"/>
                <w:szCs w:val="26"/>
              </w:rPr>
            </w:pPr>
            <w:r w:rsidRPr="008A407B">
              <w:rPr>
                <w:rFonts w:ascii="CordiaUPC" w:hAnsi="CordiaUPC" w:cs="CordiaUPC"/>
                <w:sz w:val="26"/>
                <w:szCs w:val="26"/>
              </w:rPr>
              <w:t>35,006</w:t>
            </w:r>
          </w:p>
        </w:tc>
        <w:tc>
          <w:tcPr>
            <w:tcW w:w="1296" w:type="dxa"/>
            <w:vAlign w:val="bottom"/>
          </w:tcPr>
          <w:p w14:paraId="46C06F09" w14:textId="650BA4D4" w:rsidR="008A407B" w:rsidRPr="008A407B" w:rsidRDefault="008A407B" w:rsidP="008A407B">
            <w:pPr>
              <w:tabs>
                <w:tab w:val="decimal" w:pos="1152"/>
              </w:tabs>
              <w:spacing w:line="240" w:lineRule="exact"/>
              <w:ind w:right="259"/>
              <w:rPr>
                <w:rFonts w:ascii="CordiaUPC" w:hAnsi="CordiaUPC" w:cs="CordiaUPC"/>
                <w:sz w:val="26"/>
                <w:szCs w:val="26"/>
              </w:rPr>
            </w:pPr>
            <w:r w:rsidRPr="008A407B">
              <w:rPr>
                <w:rFonts w:ascii="CordiaUPC" w:hAnsi="CordiaUPC" w:cs="CordiaUPC"/>
                <w:sz w:val="26"/>
                <w:szCs w:val="26"/>
              </w:rPr>
              <w:t>39,030</w:t>
            </w:r>
          </w:p>
        </w:tc>
      </w:tr>
      <w:tr w:rsidR="008A407B" w:rsidRPr="00CA0CEB" w14:paraId="4269124B" w14:textId="77777777" w:rsidTr="00B74148">
        <w:trPr>
          <w:trHeight w:val="216"/>
        </w:trPr>
        <w:tc>
          <w:tcPr>
            <w:tcW w:w="4149" w:type="dxa"/>
            <w:vAlign w:val="bottom"/>
          </w:tcPr>
          <w:p w14:paraId="7896CBB5" w14:textId="77777777" w:rsidR="008A407B" w:rsidRPr="00CA0CEB" w:rsidRDefault="008A407B" w:rsidP="008A407B">
            <w:pPr>
              <w:spacing w:line="240" w:lineRule="exact"/>
              <w:ind w:right="-288"/>
              <w:rPr>
                <w:rFonts w:ascii="CordiaUPC" w:hAnsi="CordiaUPC" w:cs="CordiaUPC"/>
                <w:sz w:val="26"/>
                <w:szCs w:val="26"/>
                <w:lang w:val="en-US"/>
              </w:rPr>
            </w:pPr>
          </w:p>
        </w:tc>
        <w:tc>
          <w:tcPr>
            <w:tcW w:w="1296" w:type="dxa"/>
            <w:vAlign w:val="bottom"/>
          </w:tcPr>
          <w:p w14:paraId="4C11CABA"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619B11AB"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1501ADA2"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7C6ED187"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r>
      <w:tr w:rsidR="008A407B" w:rsidRPr="00CA0CEB" w14:paraId="6792BEF4" w14:textId="77777777" w:rsidTr="00B74148">
        <w:trPr>
          <w:trHeight w:val="216"/>
        </w:trPr>
        <w:tc>
          <w:tcPr>
            <w:tcW w:w="4149" w:type="dxa"/>
            <w:vAlign w:val="bottom"/>
          </w:tcPr>
          <w:p w14:paraId="53EF909A" w14:textId="77777777" w:rsidR="008A407B" w:rsidRPr="00CA0CEB" w:rsidRDefault="008A407B" w:rsidP="008A407B">
            <w:pPr>
              <w:spacing w:line="240" w:lineRule="exact"/>
              <w:ind w:right="-288"/>
              <w:rPr>
                <w:rFonts w:ascii="CordiaUPC" w:hAnsi="CordiaUPC" w:cs="CordiaUPC"/>
                <w:sz w:val="26"/>
                <w:szCs w:val="26"/>
                <w:lang w:val="en-US"/>
              </w:rPr>
            </w:pPr>
            <w:r w:rsidRPr="00CA0CEB">
              <w:rPr>
                <w:rFonts w:ascii="CordiaUPC" w:hAnsi="CordiaUPC" w:cs="CordiaUPC" w:hint="cs"/>
                <w:b/>
                <w:bCs/>
                <w:sz w:val="26"/>
                <w:szCs w:val="26"/>
                <w:lang w:val="en-US"/>
              </w:rPr>
              <w:t>Other assets</w:t>
            </w:r>
          </w:p>
        </w:tc>
        <w:tc>
          <w:tcPr>
            <w:tcW w:w="1296" w:type="dxa"/>
            <w:vAlign w:val="bottom"/>
          </w:tcPr>
          <w:p w14:paraId="288B371E"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7FCE4533"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2741A46C"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1C4D967B"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r>
      <w:tr w:rsidR="008A407B" w:rsidRPr="00CA0CEB" w14:paraId="66E37BBB" w14:textId="77777777" w:rsidTr="00B74148">
        <w:trPr>
          <w:trHeight w:val="216"/>
        </w:trPr>
        <w:tc>
          <w:tcPr>
            <w:tcW w:w="4149" w:type="dxa"/>
            <w:vAlign w:val="bottom"/>
          </w:tcPr>
          <w:p w14:paraId="03B4816B" w14:textId="77777777" w:rsidR="008A407B" w:rsidRPr="00CA0CEB" w:rsidRDefault="008A407B" w:rsidP="008A407B">
            <w:pPr>
              <w:spacing w:line="240" w:lineRule="exact"/>
              <w:ind w:right="-288"/>
              <w:rPr>
                <w:rFonts w:ascii="CordiaUPC" w:hAnsi="CordiaUPC" w:cs="CordiaUPC"/>
                <w:b/>
                <w:bCs/>
                <w:sz w:val="26"/>
                <w:szCs w:val="26"/>
                <w:lang w:val="en-US"/>
              </w:rPr>
            </w:pPr>
            <w:r w:rsidRPr="00CA0CEB">
              <w:rPr>
                <w:rFonts w:ascii="CordiaUPC" w:hAnsi="CordiaUPC" w:cs="CordiaUPC" w:hint="cs"/>
                <w:sz w:val="26"/>
                <w:szCs w:val="26"/>
                <w:lang w:val="en-US"/>
              </w:rPr>
              <w:t>Ministry of Finance</w:t>
            </w:r>
          </w:p>
        </w:tc>
        <w:tc>
          <w:tcPr>
            <w:tcW w:w="1296" w:type="dxa"/>
            <w:vAlign w:val="bottom"/>
          </w:tcPr>
          <w:p w14:paraId="3ED59321" w14:textId="1ED230EC" w:rsidR="008A407B" w:rsidRPr="00CA0CEB" w:rsidRDefault="008A407B" w:rsidP="008A407B">
            <w:pPr>
              <w:tabs>
                <w:tab w:val="decimal" w:pos="1152"/>
              </w:tabs>
              <w:spacing w:line="240" w:lineRule="exact"/>
              <w:ind w:right="259"/>
              <w:rPr>
                <w:rFonts w:ascii="CordiaUPC" w:hAnsi="CordiaUPC" w:cs="CordiaUPC"/>
                <w:sz w:val="26"/>
                <w:szCs w:val="26"/>
              </w:rPr>
            </w:pPr>
            <w:r>
              <w:rPr>
                <w:rFonts w:ascii="CordiaUPC" w:hAnsi="CordiaUPC" w:cs="CordiaUPC"/>
                <w:sz w:val="26"/>
                <w:szCs w:val="26"/>
              </w:rPr>
              <w:t>1</w:t>
            </w:r>
          </w:p>
        </w:tc>
        <w:tc>
          <w:tcPr>
            <w:tcW w:w="1296" w:type="dxa"/>
            <w:vAlign w:val="bottom"/>
          </w:tcPr>
          <w:p w14:paraId="227A27BD" w14:textId="77777777" w:rsidR="008A407B" w:rsidRPr="00CA0CEB" w:rsidRDefault="008A407B" w:rsidP="008A407B">
            <w:pPr>
              <w:tabs>
                <w:tab w:val="decimal" w:pos="1152"/>
              </w:tabs>
              <w:spacing w:line="240" w:lineRule="exact"/>
              <w:ind w:right="259"/>
              <w:rPr>
                <w:rFonts w:ascii="CordiaUPC" w:hAnsi="CordiaUPC" w:cs="CordiaUPC"/>
                <w:sz w:val="26"/>
                <w:szCs w:val="26"/>
              </w:rPr>
            </w:pPr>
            <w:r w:rsidRPr="00CA0CEB">
              <w:rPr>
                <w:rFonts w:ascii="CordiaUPC" w:hAnsi="CordiaUPC" w:cs="CordiaUPC" w:hint="cs"/>
                <w:sz w:val="26"/>
                <w:szCs w:val="26"/>
              </w:rPr>
              <w:t>1</w:t>
            </w:r>
          </w:p>
        </w:tc>
        <w:tc>
          <w:tcPr>
            <w:tcW w:w="1296" w:type="dxa"/>
            <w:vAlign w:val="bottom"/>
          </w:tcPr>
          <w:p w14:paraId="435353D4" w14:textId="61474D52" w:rsidR="008A407B" w:rsidRPr="00CA0CEB" w:rsidRDefault="008A407B" w:rsidP="008A407B">
            <w:pPr>
              <w:tabs>
                <w:tab w:val="decimal" w:pos="1152"/>
              </w:tabs>
              <w:spacing w:line="240" w:lineRule="exact"/>
              <w:ind w:right="259"/>
              <w:rPr>
                <w:rFonts w:ascii="CordiaUPC" w:hAnsi="CordiaUPC" w:cs="CordiaUPC"/>
                <w:sz w:val="26"/>
                <w:szCs w:val="26"/>
              </w:rPr>
            </w:pPr>
            <w:r>
              <w:rPr>
                <w:rFonts w:ascii="CordiaUPC" w:hAnsi="CordiaUPC" w:cs="CordiaUPC"/>
                <w:sz w:val="26"/>
                <w:szCs w:val="26"/>
              </w:rPr>
              <w:t>-</w:t>
            </w:r>
          </w:p>
        </w:tc>
        <w:tc>
          <w:tcPr>
            <w:tcW w:w="1296" w:type="dxa"/>
            <w:vAlign w:val="bottom"/>
          </w:tcPr>
          <w:p w14:paraId="6EC3C182" w14:textId="77777777" w:rsidR="008A407B" w:rsidRPr="00CA0CEB" w:rsidRDefault="008A407B" w:rsidP="008A407B">
            <w:pPr>
              <w:tabs>
                <w:tab w:val="decimal" w:pos="1152"/>
              </w:tabs>
              <w:spacing w:line="240" w:lineRule="exact"/>
              <w:ind w:right="259"/>
              <w:rPr>
                <w:rFonts w:ascii="CordiaUPC" w:hAnsi="CordiaUPC" w:cs="CordiaUPC"/>
                <w:sz w:val="26"/>
                <w:szCs w:val="26"/>
              </w:rPr>
            </w:pPr>
            <w:r w:rsidRPr="00CA0CEB">
              <w:rPr>
                <w:rFonts w:ascii="CordiaUPC" w:hAnsi="CordiaUPC" w:cs="CordiaUPC" w:hint="cs"/>
                <w:sz w:val="26"/>
                <w:szCs w:val="26"/>
              </w:rPr>
              <w:t>-</w:t>
            </w:r>
          </w:p>
        </w:tc>
      </w:tr>
      <w:tr w:rsidR="008A407B" w:rsidRPr="00CA0CEB" w14:paraId="5900E6D5" w14:textId="77777777" w:rsidTr="00B74148">
        <w:trPr>
          <w:trHeight w:val="216"/>
        </w:trPr>
        <w:tc>
          <w:tcPr>
            <w:tcW w:w="4149" w:type="dxa"/>
            <w:vAlign w:val="bottom"/>
          </w:tcPr>
          <w:p w14:paraId="400E972A" w14:textId="77777777" w:rsidR="008A407B" w:rsidRPr="00CA0CEB" w:rsidRDefault="008A407B" w:rsidP="008A407B">
            <w:pPr>
              <w:tabs>
                <w:tab w:val="left" w:pos="162"/>
              </w:tabs>
              <w:spacing w:line="240" w:lineRule="exact"/>
              <w:ind w:left="158" w:right="-288" w:hanging="158"/>
              <w:jc w:val="both"/>
              <w:rPr>
                <w:rFonts w:ascii="CordiaUPC" w:hAnsi="CordiaUPC" w:cs="CordiaUPC"/>
                <w:sz w:val="26"/>
                <w:szCs w:val="26"/>
                <w:lang w:val="en-US"/>
              </w:rPr>
            </w:pPr>
            <w:proofErr w:type="spellStart"/>
            <w:r w:rsidRPr="00CA0CEB">
              <w:rPr>
                <w:rFonts w:ascii="CordiaUPC" w:hAnsi="CordiaUPC" w:cs="CordiaUPC" w:hint="cs"/>
                <w:sz w:val="26"/>
                <w:szCs w:val="26"/>
                <w:lang w:val="en-US"/>
              </w:rPr>
              <w:t>Thanachart</w:t>
            </w:r>
            <w:proofErr w:type="spellEnd"/>
            <w:r w:rsidRPr="00CA0CEB">
              <w:rPr>
                <w:rFonts w:ascii="CordiaUPC" w:hAnsi="CordiaUPC" w:cs="CordiaUPC" w:hint="cs"/>
                <w:sz w:val="26"/>
                <w:szCs w:val="26"/>
                <w:lang w:val="en-US"/>
              </w:rPr>
              <w:t xml:space="preserve"> Capital PCL</w:t>
            </w:r>
          </w:p>
        </w:tc>
        <w:tc>
          <w:tcPr>
            <w:tcW w:w="1296" w:type="dxa"/>
            <w:vAlign w:val="bottom"/>
          </w:tcPr>
          <w:p w14:paraId="0ACA051F" w14:textId="5E72482A" w:rsidR="008A407B" w:rsidRPr="00CA0CEB" w:rsidRDefault="008A407B" w:rsidP="008A407B">
            <w:pPr>
              <w:tabs>
                <w:tab w:val="decimal" w:pos="1152"/>
              </w:tabs>
              <w:spacing w:line="240" w:lineRule="exact"/>
              <w:ind w:right="259"/>
              <w:rPr>
                <w:rFonts w:ascii="CordiaUPC" w:hAnsi="CordiaUPC" w:cs="CordiaUPC"/>
                <w:sz w:val="26"/>
                <w:szCs w:val="26"/>
              </w:rPr>
            </w:pPr>
            <w:r>
              <w:rPr>
                <w:rFonts w:ascii="CordiaUPC" w:hAnsi="CordiaUPC" w:cs="CordiaUPC"/>
                <w:sz w:val="26"/>
                <w:szCs w:val="26"/>
              </w:rPr>
              <w:t>1</w:t>
            </w:r>
          </w:p>
        </w:tc>
        <w:tc>
          <w:tcPr>
            <w:tcW w:w="1296" w:type="dxa"/>
            <w:vAlign w:val="bottom"/>
          </w:tcPr>
          <w:p w14:paraId="03332818" w14:textId="7D841BF4" w:rsidR="008A407B" w:rsidRPr="00CA0CEB" w:rsidRDefault="008A407B" w:rsidP="008A407B">
            <w:pPr>
              <w:tabs>
                <w:tab w:val="decimal" w:pos="1152"/>
              </w:tabs>
              <w:spacing w:line="240" w:lineRule="exact"/>
              <w:ind w:right="259"/>
              <w:rPr>
                <w:rFonts w:ascii="CordiaUPC" w:hAnsi="CordiaUPC" w:cs="CordiaUPC"/>
                <w:sz w:val="26"/>
                <w:szCs w:val="26"/>
              </w:rPr>
            </w:pPr>
            <w:r>
              <w:rPr>
                <w:rFonts w:ascii="CordiaUPC" w:hAnsi="CordiaUPC" w:cs="CordiaUPC"/>
                <w:sz w:val="26"/>
                <w:szCs w:val="26"/>
              </w:rPr>
              <w:t>2</w:t>
            </w:r>
          </w:p>
        </w:tc>
        <w:tc>
          <w:tcPr>
            <w:tcW w:w="1296" w:type="dxa"/>
            <w:vAlign w:val="bottom"/>
          </w:tcPr>
          <w:p w14:paraId="5C95CC2D" w14:textId="076E295F" w:rsidR="008A407B" w:rsidRPr="00CA0CEB" w:rsidRDefault="008A407B" w:rsidP="008A407B">
            <w:pPr>
              <w:tabs>
                <w:tab w:val="decimal" w:pos="1152"/>
              </w:tabs>
              <w:spacing w:line="240" w:lineRule="exact"/>
              <w:ind w:right="259"/>
              <w:rPr>
                <w:rFonts w:ascii="CordiaUPC" w:hAnsi="CordiaUPC" w:cs="CordiaUPC"/>
                <w:sz w:val="26"/>
                <w:szCs w:val="26"/>
              </w:rPr>
            </w:pPr>
            <w:r>
              <w:rPr>
                <w:rFonts w:ascii="CordiaUPC" w:hAnsi="CordiaUPC" w:cs="CordiaUPC"/>
                <w:sz w:val="26"/>
                <w:szCs w:val="26"/>
              </w:rPr>
              <w:t>-</w:t>
            </w:r>
          </w:p>
        </w:tc>
        <w:tc>
          <w:tcPr>
            <w:tcW w:w="1296" w:type="dxa"/>
            <w:vAlign w:val="bottom"/>
          </w:tcPr>
          <w:p w14:paraId="79C6C1AC" w14:textId="77777777" w:rsidR="008A407B" w:rsidRPr="00CA0CEB" w:rsidRDefault="008A407B" w:rsidP="008A407B">
            <w:pPr>
              <w:tabs>
                <w:tab w:val="decimal" w:pos="1152"/>
              </w:tabs>
              <w:spacing w:line="240" w:lineRule="exact"/>
              <w:ind w:right="259"/>
              <w:rPr>
                <w:rFonts w:ascii="CordiaUPC" w:hAnsi="CordiaUPC" w:cs="CordiaUPC"/>
                <w:sz w:val="26"/>
                <w:szCs w:val="26"/>
              </w:rPr>
            </w:pPr>
            <w:r w:rsidRPr="00CA0CEB">
              <w:rPr>
                <w:rFonts w:ascii="CordiaUPC" w:hAnsi="CordiaUPC" w:cs="CordiaUPC" w:hint="cs"/>
                <w:sz w:val="26"/>
                <w:szCs w:val="26"/>
              </w:rPr>
              <w:t>-</w:t>
            </w:r>
          </w:p>
        </w:tc>
      </w:tr>
      <w:tr w:rsidR="008A407B" w:rsidRPr="00CA0CEB" w14:paraId="1A260DD4" w14:textId="77777777" w:rsidTr="00B74148">
        <w:trPr>
          <w:trHeight w:val="216"/>
        </w:trPr>
        <w:tc>
          <w:tcPr>
            <w:tcW w:w="4149" w:type="dxa"/>
            <w:vAlign w:val="bottom"/>
          </w:tcPr>
          <w:p w14:paraId="12A46341" w14:textId="77777777" w:rsidR="008A407B" w:rsidRPr="00CA0CEB" w:rsidRDefault="008A407B" w:rsidP="008A407B">
            <w:pPr>
              <w:tabs>
                <w:tab w:val="left" w:pos="162"/>
              </w:tabs>
              <w:spacing w:line="240" w:lineRule="exact"/>
              <w:ind w:left="158" w:right="-288" w:hanging="158"/>
              <w:jc w:val="both"/>
              <w:rPr>
                <w:rFonts w:ascii="CordiaUPC" w:hAnsi="CordiaUPC" w:cs="CordiaUPC"/>
                <w:sz w:val="26"/>
                <w:szCs w:val="26"/>
                <w:lang w:val="en-US"/>
              </w:rPr>
            </w:pPr>
          </w:p>
        </w:tc>
        <w:tc>
          <w:tcPr>
            <w:tcW w:w="1296" w:type="dxa"/>
            <w:vAlign w:val="bottom"/>
          </w:tcPr>
          <w:p w14:paraId="47808157"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27EEC072"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0D59A717"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436BD062"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r>
      <w:tr w:rsidR="008A407B" w:rsidRPr="00CA0CEB" w14:paraId="6C5BFC56" w14:textId="77777777" w:rsidTr="00B74148">
        <w:trPr>
          <w:trHeight w:val="216"/>
        </w:trPr>
        <w:tc>
          <w:tcPr>
            <w:tcW w:w="4149" w:type="dxa"/>
            <w:vAlign w:val="bottom"/>
          </w:tcPr>
          <w:p w14:paraId="40ED49C5" w14:textId="77777777" w:rsidR="008A407B" w:rsidRPr="00CA0CEB" w:rsidRDefault="008A407B" w:rsidP="008A407B">
            <w:pPr>
              <w:tabs>
                <w:tab w:val="left" w:pos="162"/>
              </w:tabs>
              <w:spacing w:line="240" w:lineRule="exact"/>
              <w:ind w:left="158" w:right="-288" w:hanging="158"/>
              <w:rPr>
                <w:rFonts w:ascii="CordiaUPC" w:hAnsi="CordiaUPC" w:cs="CordiaUPC"/>
                <w:b/>
                <w:bCs/>
                <w:sz w:val="26"/>
                <w:szCs w:val="26"/>
                <w:lang w:val="en-US"/>
              </w:rPr>
            </w:pPr>
            <w:r w:rsidRPr="00CA0CEB">
              <w:rPr>
                <w:rFonts w:ascii="CordiaUPC" w:hAnsi="CordiaUPC" w:cs="CordiaUPC" w:hint="cs"/>
                <w:b/>
                <w:bCs/>
                <w:sz w:val="26"/>
                <w:szCs w:val="26"/>
                <w:lang w:val="en-US"/>
              </w:rPr>
              <w:t>Deposits (including interbank and</w:t>
            </w:r>
          </w:p>
        </w:tc>
        <w:tc>
          <w:tcPr>
            <w:tcW w:w="1296" w:type="dxa"/>
            <w:vAlign w:val="bottom"/>
          </w:tcPr>
          <w:p w14:paraId="6A33D68B"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61BA7360"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48E924C2"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3333FC1F"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r>
      <w:tr w:rsidR="008A407B" w:rsidRPr="00CA0CEB" w14:paraId="560036B9" w14:textId="77777777" w:rsidTr="00B74148">
        <w:trPr>
          <w:trHeight w:val="216"/>
        </w:trPr>
        <w:tc>
          <w:tcPr>
            <w:tcW w:w="4149" w:type="dxa"/>
            <w:vAlign w:val="bottom"/>
          </w:tcPr>
          <w:p w14:paraId="1FEC6F99" w14:textId="1C02C222" w:rsidR="008A407B" w:rsidRPr="00CA0CEB" w:rsidRDefault="008A407B" w:rsidP="008A407B">
            <w:pPr>
              <w:tabs>
                <w:tab w:val="left" w:pos="162"/>
              </w:tabs>
              <w:spacing w:line="240" w:lineRule="exact"/>
              <w:ind w:left="158" w:right="-288" w:hanging="158"/>
              <w:rPr>
                <w:rFonts w:ascii="CordiaUPC" w:hAnsi="CordiaUPC" w:cs="CordiaUPC"/>
                <w:b/>
                <w:bCs/>
                <w:sz w:val="26"/>
                <w:szCs w:val="26"/>
                <w:lang w:val="en-US"/>
              </w:rPr>
            </w:pPr>
            <w:r w:rsidRPr="00CA0CEB">
              <w:rPr>
                <w:rFonts w:ascii="CordiaUPC" w:hAnsi="CordiaUPC" w:cs="CordiaUPC" w:hint="cs"/>
                <w:b/>
                <w:bCs/>
                <w:sz w:val="26"/>
                <w:szCs w:val="26"/>
                <w:lang w:val="en-US"/>
              </w:rPr>
              <w:t xml:space="preserve">   money market items </w:t>
            </w:r>
            <w:r w:rsidR="00E4524C">
              <w:rPr>
                <w:rFonts w:ascii="CordiaUPC" w:hAnsi="CordiaUPC" w:cs="CordiaUPC"/>
                <w:b/>
                <w:bCs/>
                <w:sz w:val="26"/>
                <w:szCs w:val="26"/>
                <w:lang w:val="en-US"/>
              </w:rPr>
              <w:t>–</w:t>
            </w:r>
            <w:r w:rsidRPr="00CA0CEB">
              <w:rPr>
                <w:rFonts w:ascii="CordiaUPC" w:hAnsi="CordiaUPC" w:cs="CordiaUPC" w:hint="cs"/>
                <w:b/>
                <w:bCs/>
                <w:sz w:val="26"/>
                <w:szCs w:val="26"/>
                <w:lang w:val="en-US"/>
              </w:rPr>
              <w:t xml:space="preserve"> liabilities)</w:t>
            </w:r>
          </w:p>
        </w:tc>
        <w:tc>
          <w:tcPr>
            <w:tcW w:w="1296" w:type="dxa"/>
            <w:vAlign w:val="bottom"/>
          </w:tcPr>
          <w:p w14:paraId="4C81F9E7"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315CEB09"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54B1831F"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390027B6"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r>
      <w:tr w:rsidR="008A407B" w:rsidRPr="00CA0CEB" w14:paraId="08B49441" w14:textId="77777777" w:rsidTr="00B74148">
        <w:trPr>
          <w:trHeight w:val="216"/>
        </w:trPr>
        <w:tc>
          <w:tcPr>
            <w:tcW w:w="4149" w:type="dxa"/>
            <w:vAlign w:val="bottom"/>
          </w:tcPr>
          <w:p w14:paraId="61404D98" w14:textId="77777777" w:rsidR="008A407B" w:rsidRPr="00CA0CEB" w:rsidRDefault="008A407B" w:rsidP="008A407B">
            <w:pPr>
              <w:tabs>
                <w:tab w:val="left" w:pos="162"/>
              </w:tabs>
              <w:spacing w:line="240" w:lineRule="exact"/>
              <w:ind w:left="158" w:right="-288" w:hanging="158"/>
              <w:rPr>
                <w:rFonts w:ascii="CordiaUPC" w:hAnsi="CordiaUPC" w:cs="CordiaUPC"/>
                <w:sz w:val="26"/>
                <w:szCs w:val="26"/>
                <w:lang w:val="en-US"/>
              </w:rPr>
            </w:pPr>
            <w:r w:rsidRPr="00CA0CEB">
              <w:rPr>
                <w:rFonts w:ascii="CordiaUPC" w:hAnsi="CordiaUPC" w:cs="CordiaUPC" w:hint="cs"/>
                <w:sz w:val="26"/>
                <w:szCs w:val="26"/>
                <w:lang w:val="en-US"/>
              </w:rPr>
              <w:t>ING Bank N.V.</w:t>
            </w:r>
          </w:p>
        </w:tc>
        <w:tc>
          <w:tcPr>
            <w:tcW w:w="1296" w:type="dxa"/>
            <w:vAlign w:val="bottom"/>
          </w:tcPr>
          <w:p w14:paraId="7AED99C1" w14:textId="2835C82D" w:rsidR="008A407B" w:rsidRPr="00CA0CEB" w:rsidRDefault="008A407B" w:rsidP="008A407B">
            <w:pPr>
              <w:tabs>
                <w:tab w:val="decimal" w:pos="1152"/>
              </w:tabs>
              <w:spacing w:line="240" w:lineRule="exact"/>
              <w:ind w:right="259"/>
              <w:rPr>
                <w:rFonts w:ascii="CordiaUPC" w:hAnsi="CordiaUPC" w:cs="CordiaUPC"/>
                <w:sz w:val="26"/>
                <w:szCs w:val="26"/>
              </w:rPr>
            </w:pPr>
            <w:r>
              <w:rPr>
                <w:rFonts w:ascii="CordiaUPC" w:hAnsi="CordiaUPC" w:cs="CordiaUPC"/>
                <w:sz w:val="26"/>
                <w:szCs w:val="26"/>
              </w:rPr>
              <w:t>4</w:t>
            </w:r>
          </w:p>
        </w:tc>
        <w:tc>
          <w:tcPr>
            <w:tcW w:w="1296" w:type="dxa"/>
            <w:vAlign w:val="bottom"/>
          </w:tcPr>
          <w:p w14:paraId="083083A4" w14:textId="3550042A" w:rsidR="008A407B" w:rsidRPr="00CA0CEB" w:rsidRDefault="008A407B" w:rsidP="008A407B">
            <w:pPr>
              <w:tabs>
                <w:tab w:val="decimal" w:pos="1152"/>
              </w:tabs>
              <w:spacing w:line="240" w:lineRule="exact"/>
              <w:ind w:right="259"/>
              <w:rPr>
                <w:rFonts w:ascii="CordiaUPC" w:hAnsi="CordiaUPC" w:cs="CordiaUPC"/>
                <w:sz w:val="26"/>
                <w:szCs w:val="26"/>
              </w:rPr>
            </w:pPr>
            <w:r>
              <w:rPr>
                <w:rFonts w:ascii="CordiaUPC" w:hAnsi="CordiaUPC" w:cs="CordiaUPC"/>
                <w:sz w:val="26"/>
                <w:szCs w:val="26"/>
              </w:rPr>
              <w:t>4</w:t>
            </w:r>
          </w:p>
        </w:tc>
        <w:tc>
          <w:tcPr>
            <w:tcW w:w="1296" w:type="dxa"/>
            <w:vAlign w:val="bottom"/>
          </w:tcPr>
          <w:p w14:paraId="4836EE3D" w14:textId="62B70A8A" w:rsidR="008A407B" w:rsidRPr="00CA0CEB" w:rsidRDefault="008A407B" w:rsidP="008A407B">
            <w:pPr>
              <w:tabs>
                <w:tab w:val="decimal" w:pos="1152"/>
              </w:tabs>
              <w:spacing w:line="240" w:lineRule="exact"/>
              <w:ind w:right="259"/>
              <w:rPr>
                <w:rFonts w:ascii="CordiaUPC" w:hAnsi="CordiaUPC" w:cs="CordiaUPC"/>
                <w:sz w:val="26"/>
                <w:szCs w:val="26"/>
              </w:rPr>
            </w:pPr>
            <w:r>
              <w:rPr>
                <w:rFonts w:ascii="CordiaUPC" w:hAnsi="CordiaUPC" w:cs="CordiaUPC"/>
                <w:sz w:val="26"/>
                <w:szCs w:val="26"/>
              </w:rPr>
              <w:t>4</w:t>
            </w:r>
          </w:p>
        </w:tc>
        <w:tc>
          <w:tcPr>
            <w:tcW w:w="1296" w:type="dxa"/>
            <w:vAlign w:val="bottom"/>
          </w:tcPr>
          <w:p w14:paraId="7E5E74D2" w14:textId="55382183" w:rsidR="008A407B" w:rsidRPr="00CA0CEB" w:rsidRDefault="008A407B" w:rsidP="008A407B">
            <w:pPr>
              <w:tabs>
                <w:tab w:val="decimal" w:pos="1152"/>
              </w:tabs>
              <w:spacing w:line="240" w:lineRule="exact"/>
              <w:ind w:right="259"/>
              <w:rPr>
                <w:rFonts w:ascii="CordiaUPC" w:hAnsi="CordiaUPC" w:cs="CordiaUPC"/>
                <w:sz w:val="26"/>
                <w:szCs w:val="26"/>
              </w:rPr>
            </w:pPr>
            <w:r>
              <w:rPr>
                <w:rFonts w:ascii="CordiaUPC" w:hAnsi="CordiaUPC" w:cs="CordiaUPC"/>
                <w:sz w:val="26"/>
                <w:szCs w:val="26"/>
              </w:rPr>
              <w:t>4</w:t>
            </w:r>
          </w:p>
        </w:tc>
      </w:tr>
      <w:tr w:rsidR="008A407B" w:rsidRPr="00CA0CEB" w14:paraId="5F8E7978" w14:textId="77777777" w:rsidTr="00B74148">
        <w:trPr>
          <w:trHeight w:val="216"/>
        </w:trPr>
        <w:tc>
          <w:tcPr>
            <w:tcW w:w="4149" w:type="dxa"/>
            <w:vAlign w:val="bottom"/>
          </w:tcPr>
          <w:p w14:paraId="12A82DC0" w14:textId="77777777" w:rsidR="008A407B" w:rsidRPr="00CA0CEB" w:rsidRDefault="008A407B" w:rsidP="008A407B">
            <w:pPr>
              <w:tabs>
                <w:tab w:val="left" w:pos="162"/>
              </w:tabs>
              <w:spacing w:line="240" w:lineRule="exact"/>
              <w:ind w:left="158" w:right="-288" w:hanging="158"/>
              <w:jc w:val="both"/>
              <w:rPr>
                <w:rFonts w:ascii="CordiaUPC" w:hAnsi="CordiaUPC" w:cs="CordiaUPC"/>
                <w:sz w:val="26"/>
                <w:szCs w:val="26"/>
                <w:lang w:val="en-US"/>
              </w:rPr>
            </w:pPr>
            <w:proofErr w:type="spellStart"/>
            <w:r w:rsidRPr="00CA0CEB">
              <w:rPr>
                <w:rFonts w:ascii="CordiaUPC" w:hAnsi="CordiaUPC" w:cs="CordiaUPC" w:hint="cs"/>
                <w:sz w:val="26"/>
                <w:szCs w:val="26"/>
                <w:lang w:val="en-US"/>
              </w:rPr>
              <w:t>Thanachart</w:t>
            </w:r>
            <w:proofErr w:type="spellEnd"/>
            <w:r w:rsidRPr="00CA0CEB">
              <w:rPr>
                <w:rFonts w:ascii="CordiaUPC" w:hAnsi="CordiaUPC" w:cs="CordiaUPC" w:hint="cs"/>
                <w:sz w:val="26"/>
                <w:szCs w:val="26"/>
                <w:lang w:val="en-US"/>
              </w:rPr>
              <w:t xml:space="preserve"> Capital PCL</w:t>
            </w:r>
          </w:p>
        </w:tc>
        <w:tc>
          <w:tcPr>
            <w:tcW w:w="1296" w:type="dxa"/>
            <w:vAlign w:val="bottom"/>
          </w:tcPr>
          <w:p w14:paraId="58EFD1B3" w14:textId="44433E3A" w:rsidR="008A407B" w:rsidRPr="00CA0CEB" w:rsidRDefault="008A407B" w:rsidP="008A407B">
            <w:pPr>
              <w:tabs>
                <w:tab w:val="decimal" w:pos="1152"/>
              </w:tabs>
              <w:spacing w:line="240" w:lineRule="exact"/>
              <w:ind w:right="259"/>
              <w:rPr>
                <w:rFonts w:ascii="CordiaUPC" w:hAnsi="CordiaUPC" w:cs="CordiaUPC"/>
                <w:sz w:val="26"/>
                <w:szCs w:val="26"/>
                <w:rtl/>
                <w:cs/>
              </w:rPr>
            </w:pPr>
            <w:r>
              <w:rPr>
                <w:rFonts w:ascii="CordiaUPC" w:hAnsi="CordiaUPC" w:cs="CordiaUPC"/>
                <w:sz w:val="26"/>
                <w:szCs w:val="26"/>
              </w:rPr>
              <w:t>5,138</w:t>
            </w:r>
          </w:p>
        </w:tc>
        <w:tc>
          <w:tcPr>
            <w:tcW w:w="1296" w:type="dxa"/>
            <w:vAlign w:val="bottom"/>
          </w:tcPr>
          <w:p w14:paraId="034CADA7" w14:textId="371D2A3B" w:rsidR="008A407B" w:rsidRPr="00CA0CEB" w:rsidRDefault="008A407B" w:rsidP="008A407B">
            <w:pPr>
              <w:tabs>
                <w:tab w:val="decimal" w:pos="1152"/>
              </w:tabs>
              <w:spacing w:line="240" w:lineRule="exact"/>
              <w:ind w:right="259"/>
              <w:rPr>
                <w:rFonts w:ascii="CordiaUPC" w:hAnsi="CordiaUPC" w:cs="CordiaUPC"/>
                <w:sz w:val="26"/>
                <w:szCs w:val="26"/>
                <w:rtl/>
                <w:cs/>
              </w:rPr>
            </w:pPr>
            <w:r>
              <w:rPr>
                <w:rFonts w:ascii="CordiaUPC" w:hAnsi="CordiaUPC" w:cs="CordiaUPC"/>
                <w:sz w:val="26"/>
                <w:szCs w:val="26"/>
              </w:rPr>
              <w:t>177</w:t>
            </w:r>
          </w:p>
        </w:tc>
        <w:tc>
          <w:tcPr>
            <w:tcW w:w="1296" w:type="dxa"/>
            <w:vAlign w:val="bottom"/>
          </w:tcPr>
          <w:p w14:paraId="2FAE892E" w14:textId="231C3750" w:rsidR="008A407B" w:rsidRPr="00CA0CEB" w:rsidRDefault="008A407B" w:rsidP="008A407B">
            <w:pPr>
              <w:tabs>
                <w:tab w:val="decimal" w:pos="1152"/>
              </w:tabs>
              <w:spacing w:line="240" w:lineRule="exact"/>
              <w:ind w:right="259"/>
              <w:rPr>
                <w:rFonts w:ascii="CordiaUPC" w:hAnsi="CordiaUPC" w:cs="CordiaUPC"/>
                <w:sz w:val="26"/>
                <w:szCs w:val="26"/>
              </w:rPr>
            </w:pPr>
            <w:r>
              <w:rPr>
                <w:rFonts w:ascii="CordiaUPC" w:hAnsi="CordiaUPC" w:cs="CordiaUPC"/>
                <w:sz w:val="26"/>
                <w:szCs w:val="26"/>
              </w:rPr>
              <w:t>4</w:t>
            </w:r>
          </w:p>
        </w:tc>
        <w:tc>
          <w:tcPr>
            <w:tcW w:w="1296" w:type="dxa"/>
            <w:vAlign w:val="bottom"/>
          </w:tcPr>
          <w:p w14:paraId="55D17551" w14:textId="77777777" w:rsidR="008A407B" w:rsidRPr="00CA0CEB" w:rsidRDefault="008A407B" w:rsidP="008A407B">
            <w:pPr>
              <w:tabs>
                <w:tab w:val="decimal" w:pos="1152"/>
              </w:tabs>
              <w:spacing w:line="240" w:lineRule="exact"/>
              <w:ind w:right="259"/>
              <w:rPr>
                <w:rFonts w:ascii="CordiaUPC" w:hAnsi="CordiaUPC" w:cs="CordiaUPC"/>
                <w:sz w:val="26"/>
                <w:szCs w:val="26"/>
              </w:rPr>
            </w:pPr>
            <w:r w:rsidRPr="00CA0CEB">
              <w:rPr>
                <w:rFonts w:ascii="CordiaUPC" w:hAnsi="CordiaUPC" w:cs="CordiaUPC" w:hint="cs"/>
                <w:sz w:val="26"/>
                <w:szCs w:val="26"/>
              </w:rPr>
              <w:t>-</w:t>
            </w:r>
          </w:p>
        </w:tc>
      </w:tr>
      <w:tr w:rsidR="008A407B" w:rsidRPr="00CA0CEB" w14:paraId="4EC4E334" w14:textId="77777777" w:rsidTr="00B74148">
        <w:trPr>
          <w:trHeight w:val="216"/>
        </w:trPr>
        <w:tc>
          <w:tcPr>
            <w:tcW w:w="4149" w:type="dxa"/>
            <w:vAlign w:val="bottom"/>
          </w:tcPr>
          <w:p w14:paraId="77D6D0A6" w14:textId="77777777" w:rsidR="008A407B" w:rsidRPr="00CA0CEB" w:rsidRDefault="008A407B" w:rsidP="008A407B">
            <w:pPr>
              <w:tabs>
                <w:tab w:val="left" w:pos="162"/>
              </w:tabs>
              <w:spacing w:line="240" w:lineRule="exact"/>
              <w:ind w:left="158" w:right="-288" w:hanging="158"/>
              <w:jc w:val="both"/>
              <w:rPr>
                <w:rFonts w:ascii="CordiaUPC" w:hAnsi="CordiaUPC" w:cs="CordiaUPC"/>
                <w:sz w:val="26"/>
                <w:szCs w:val="26"/>
                <w:lang w:val="en-US"/>
              </w:rPr>
            </w:pPr>
          </w:p>
        </w:tc>
        <w:tc>
          <w:tcPr>
            <w:tcW w:w="1296" w:type="dxa"/>
            <w:vAlign w:val="bottom"/>
          </w:tcPr>
          <w:p w14:paraId="070F6B44" w14:textId="77777777" w:rsidR="008A407B" w:rsidRPr="00CA0CEB" w:rsidRDefault="008A407B" w:rsidP="008A407B">
            <w:pPr>
              <w:tabs>
                <w:tab w:val="decimal" w:pos="1152"/>
              </w:tabs>
              <w:spacing w:line="240" w:lineRule="exact"/>
              <w:ind w:right="259"/>
              <w:rPr>
                <w:rFonts w:ascii="CordiaUPC" w:hAnsi="CordiaUPC" w:cs="CordiaUPC"/>
                <w:sz w:val="26"/>
                <w:szCs w:val="26"/>
                <w:rtl/>
                <w:cs/>
              </w:rPr>
            </w:pPr>
          </w:p>
        </w:tc>
        <w:tc>
          <w:tcPr>
            <w:tcW w:w="1296" w:type="dxa"/>
            <w:vAlign w:val="bottom"/>
          </w:tcPr>
          <w:p w14:paraId="7592C606"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1AC3C879"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63EE79D6"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r>
      <w:tr w:rsidR="008A407B" w:rsidRPr="00CA0CEB" w14:paraId="10C54C35" w14:textId="77777777" w:rsidTr="00B74148">
        <w:trPr>
          <w:trHeight w:val="216"/>
        </w:trPr>
        <w:tc>
          <w:tcPr>
            <w:tcW w:w="4149" w:type="dxa"/>
            <w:vAlign w:val="bottom"/>
          </w:tcPr>
          <w:p w14:paraId="724D2146" w14:textId="77777777" w:rsidR="008A407B" w:rsidRPr="00CA0CEB" w:rsidRDefault="008A407B" w:rsidP="008A407B">
            <w:pPr>
              <w:tabs>
                <w:tab w:val="left" w:pos="162"/>
              </w:tabs>
              <w:spacing w:line="240" w:lineRule="exact"/>
              <w:ind w:left="158" w:right="-288" w:hanging="158"/>
              <w:jc w:val="both"/>
              <w:rPr>
                <w:rFonts w:ascii="CordiaUPC" w:hAnsi="CordiaUPC" w:cs="CordiaUPC"/>
                <w:sz w:val="26"/>
                <w:szCs w:val="26"/>
                <w:lang w:val="en-US"/>
              </w:rPr>
            </w:pPr>
            <w:r w:rsidRPr="00CA0CEB">
              <w:rPr>
                <w:rFonts w:ascii="CordiaUPC" w:hAnsi="CordiaUPC" w:cs="CordiaUPC" w:hint="cs"/>
                <w:b/>
                <w:bCs/>
                <w:sz w:val="26"/>
                <w:szCs w:val="26"/>
                <w:lang w:val="en-US"/>
              </w:rPr>
              <w:t>Other liabilities</w:t>
            </w:r>
          </w:p>
        </w:tc>
        <w:tc>
          <w:tcPr>
            <w:tcW w:w="1296" w:type="dxa"/>
            <w:vAlign w:val="bottom"/>
          </w:tcPr>
          <w:p w14:paraId="14025D0A" w14:textId="77777777" w:rsidR="008A407B" w:rsidRPr="00CA0CEB" w:rsidRDefault="008A407B" w:rsidP="008A407B">
            <w:pPr>
              <w:tabs>
                <w:tab w:val="decimal" w:pos="1152"/>
              </w:tabs>
              <w:spacing w:line="240" w:lineRule="exact"/>
              <w:ind w:right="259"/>
              <w:rPr>
                <w:rFonts w:ascii="CordiaUPC" w:hAnsi="CordiaUPC" w:cs="CordiaUPC"/>
                <w:sz w:val="26"/>
                <w:szCs w:val="26"/>
                <w:rtl/>
                <w:cs/>
              </w:rPr>
            </w:pPr>
          </w:p>
        </w:tc>
        <w:tc>
          <w:tcPr>
            <w:tcW w:w="1296" w:type="dxa"/>
            <w:vAlign w:val="bottom"/>
          </w:tcPr>
          <w:p w14:paraId="39B7FD9C"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62890D41"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3ECE70AC"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r>
      <w:tr w:rsidR="008A407B" w:rsidRPr="00CA0CEB" w14:paraId="149DA844" w14:textId="77777777" w:rsidTr="00B74148">
        <w:trPr>
          <w:trHeight w:val="216"/>
        </w:trPr>
        <w:tc>
          <w:tcPr>
            <w:tcW w:w="4149" w:type="dxa"/>
            <w:vAlign w:val="bottom"/>
          </w:tcPr>
          <w:p w14:paraId="7C0938EF" w14:textId="77777777" w:rsidR="008A407B" w:rsidRPr="00CA0CEB" w:rsidRDefault="008A407B" w:rsidP="008A407B">
            <w:pPr>
              <w:tabs>
                <w:tab w:val="left" w:pos="162"/>
              </w:tabs>
              <w:spacing w:line="240" w:lineRule="exact"/>
              <w:ind w:left="158" w:right="-288" w:hanging="158"/>
              <w:jc w:val="both"/>
              <w:rPr>
                <w:rFonts w:ascii="CordiaUPC" w:hAnsi="CordiaUPC" w:cs="CordiaUPC"/>
                <w:sz w:val="26"/>
                <w:szCs w:val="26"/>
                <w:lang w:val="en-US"/>
              </w:rPr>
            </w:pPr>
            <w:proofErr w:type="spellStart"/>
            <w:r w:rsidRPr="00CA0CEB">
              <w:rPr>
                <w:rFonts w:ascii="CordiaUPC" w:hAnsi="CordiaUPC" w:cs="CordiaUPC" w:hint="cs"/>
                <w:sz w:val="26"/>
                <w:szCs w:val="26"/>
                <w:lang w:val="en-US"/>
              </w:rPr>
              <w:t>Thanachart</w:t>
            </w:r>
            <w:proofErr w:type="spellEnd"/>
            <w:r w:rsidRPr="00CA0CEB">
              <w:rPr>
                <w:rFonts w:ascii="CordiaUPC" w:hAnsi="CordiaUPC" w:cs="CordiaUPC" w:hint="cs"/>
                <w:sz w:val="26"/>
                <w:szCs w:val="26"/>
                <w:lang w:val="en-US"/>
              </w:rPr>
              <w:t xml:space="preserve"> Capital PCL</w:t>
            </w:r>
          </w:p>
        </w:tc>
        <w:tc>
          <w:tcPr>
            <w:tcW w:w="1296" w:type="dxa"/>
            <w:vAlign w:val="bottom"/>
          </w:tcPr>
          <w:p w14:paraId="08DA250F" w14:textId="0C82B01D" w:rsidR="008A407B" w:rsidRPr="00CA0CEB" w:rsidRDefault="008A407B" w:rsidP="008A407B">
            <w:pPr>
              <w:tabs>
                <w:tab w:val="decimal" w:pos="1152"/>
              </w:tabs>
              <w:spacing w:line="240" w:lineRule="exact"/>
              <w:ind w:right="259"/>
              <w:rPr>
                <w:rFonts w:ascii="CordiaUPC" w:hAnsi="CordiaUPC" w:cs="CordiaUPC"/>
                <w:sz w:val="26"/>
                <w:szCs w:val="26"/>
                <w:rtl/>
                <w:cs/>
              </w:rPr>
            </w:pPr>
            <w:r>
              <w:rPr>
                <w:rFonts w:ascii="CordiaUPC" w:hAnsi="CordiaUPC" w:cs="CordiaUPC"/>
                <w:sz w:val="26"/>
                <w:szCs w:val="26"/>
              </w:rPr>
              <w:t>3</w:t>
            </w:r>
          </w:p>
        </w:tc>
        <w:tc>
          <w:tcPr>
            <w:tcW w:w="1296" w:type="dxa"/>
            <w:vAlign w:val="bottom"/>
          </w:tcPr>
          <w:p w14:paraId="33CC6A38" w14:textId="4A7AA064" w:rsidR="008A407B" w:rsidRPr="00CA0CEB" w:rsidRDefault="008A407B" w:rsidP="008A407B">
            <w:pPr>
              <w:tabs>
                <w:tab w:val="decimal" w:pos="1152"/>
              </w:tabs>
              <w:spacing w:line="240" w:lineRule="exact"/>
              <w:ind w:right="259"/>
              <w:rPr>
                <w:rFonts w:ascii="CordiaUPC" w:hAnsi="CordiaUPC" w:cs="CordiaUPC"/>
                <w:sz w:val="26"/>
                <w:szCs w:val="26"/>
              </w:rPr>
            </w:pPr>
            <w:r>
              <w:rPr>
                <w:rFonts w:ascii="CordiaUPC" w:hAnsi="CordiaUPC" w:cs="CordiaUPC"/>
                <w:sz w:val="26"/>
                <w:szCs w:val="26"/>
              </w:rPr>
              <w:t>-</w:t>
            </w:r>
          </w:p>
        </w:tc>
        <w:tc>
          <w:tcPr>
            <w:tcW w:w="1296" w:type="dxa"/>
            <w:vAlign w:val="bottom"/>
          </w:tcPr>
          <w:p w14:paraId="4413C1E8" w14:textId="0CAAF6EB" w:rsidR="008A407B" w:rsidRPr="00CA0CEB" w:rsidRDefault="008A407B" w:rsidP="008A407B">
            <w:pPr>
              <w:tabs>
                <w:tab w:val="decimal" w:pos="1152"/>
              </w:tabs>
              <w:spacing w:line="240" w:lineRule="exact"/>
              <w:ind w:right="259"/>
              <w:rPr>
                <w:rFonts w:ascii="CordiaUPC" w:hAnsi="CordiaUPC" w:cs="CordiaUPC"/>
                <w:sz w:val="26"/>
                <w:szCs w:val="26"/>
              </w:rPr>
            </w:pPr>
            <w:r>
              <w:rPr>
                <w:rFonts w:ascii="CordiaUPC" w:hAnsi="CordiaUPC" w:cs="CordiaUPC"/>
                <w:sz w:val="26"/>
                <w:szCs w:val="26"/>
              </w:rPr>
              <w:t>-</w:t>
            </w:r>
          </w:p>
        </w:tc>
        <w:tc>
          <w:tcPr>
            <w:tcW w:w="1296" w:type="dxa"/>
            <w:vAlign w:val="bottom"/>
          </w:tcPr>
          <w:p w14:paraId="4502B9C6" w14:textId="79081988" w:rsidR="008A407B" w:rsidRPr="00CA0CEB" w:rsidRDefault="008A407B" w:rsidP="008A407B">
            <w:pPr>
              <w:tabs>
                <w:tab w:val="decimal" w:pos="1152"/>
              </w:tabs>
              <w:spacing w:line="240" w:lineRule="exact"/>
              <w:ind w:right="259"/>
              <w:rPr>
                <w:rFonts w:ascii="CordiaUPC" w:hAnsi="CordiaUPC" w:cs="CordiaUPC"/>
                <w:sz w:val="26"/>
                <w:szCs w:val="26"/>
              </w:rPr>
            </w:pPr>
            <w:r>
              <w:rPr>
                <w:rFonts w:ascii="CordiaUPC" w:hAnsi="CordiaUPC" w:cs="CordiaUPC"/>
                <w:sz w:val="26"/>
                <w:szCs w:val="26"/>
              </w:rPr>
              <w:t>-</w:t>
            </w:r>
          </w:p>
        </w:tc>
      </w:tr>
      <w:tr w:rsidR="008A407B" w:rsidRPr="00CA0CEB" w14:paraId="20EC4F7B" w14:textId="77777777" w:rsidTr="00B74148">
        <w:trPr>
          <w:trHeight w:val="216"/>
        </w:trPr>
        <w:tc>
          <w:tcPr>
            <w:tcW w:w="4149" w:type="dxa"/>
            <w:vAlign w:val="bottom"/>
          </w:tcPr>
          <w:p w14:paraId="7F4CE92E" w14:textId="77777777" w:rsidR="008A407B" w:rsidRPr="00CA0CEB" w:rsidRDefault="008A407B" w:rsidP="008A407B">
            <w:pPr>
              <w:tabs>
                <w:tab w:val="left" w:pos="162"/>
              </w:tabs>
              <w:spacing w:line="240" w:lineRule="exact"/>
              <w:ind w:left="158" w:right="-288" w:hanging="158"/>
              <w:jc w:val="both"/>
              <w:rPr>
                <w:rFonts w:ascii="CordiaUPC" w:hAnsi="CordiaUPC" w:cs="CordiaUPC"/>
                <w:sz w:val="26"/>
                <w:szCs w:val="26"/>
                <w:lang w:val="en-US"/>
              </w:rPr>
            </w:pPr>
          </w:p>
        </w:tc>
        <w:tc>
          <w:tcPr>
            <w:tcW w:w="1296" w:type="dxa"/>
            <w:vAlign w:val="bottom"/>
          </w:tcPr>
          <w:p w14:paraId="449A778E" w14:textId="77777777" w:rsidR="008A407B" w:rsidRPr="00CA0CEB" w:rsidRDefault="008A407B" w:rsidP="008A407B">
            <w:pPr>
              <w:tabs>
                <w:tab w:val="decimal" w:pos="1152"/>
              </w:tabs>
              <w:spacing w:line="240" w:lineRule="exact"/>
              <w:ind w:right="259"/>
              <w:rPr>
                <w:rFonts w:ascii="CordiaUPC" w:hAnsi="CordiaUPC" w:cs="CordiaUPC"/>
                <w:sz w:val="26"/>
                <w:szCs w:val="26"/>
                <w:rtl/>
                <w:cs/>
              </w:rPr>
            </w:pPr>
          </w:p>
        </w:tc>
        <w:tc>
          <w:tcPr>
            <w:tcW w:w="1296" w:type="dxa"/>
            <w:vAlign w:val="bottom"/>
          </w:tcPr>
          <w:p w14:paraId="74E96783"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39350021"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4152CF6D"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r>
      <w:tr w:rsidR="008A407B" w:rsidRPr="00CA0CEB" w14:paraId="3391BE1B" w14:textId="77777777" w:rsidTr="00B74148">
        <w:trPr>
          <w:trHeight w:val="216"/>
        </w:trPr>
        <w:tc>
          <w:tcPr>
            <w:tcW w:w="4149" w:type="dxa"/>
            <w:vAlign w:val="bottom"/>
          </w:tcPr>
          <w:p w14:paraId="24B1F515" w14:textId="5E45B85A" w:rsidR="008A407B" w:rsidRPr="00CA0CEB" w:rsidRDefault="008A407B" w:rsidP="008A407B">
            <w:pPr>
              <w:tabs>
                <w:tab w:val="left" w:pos="162"/>
              </w:tabs>
              <w:spacing w:line="240" w:lineRule="exact"/>
              <w:ind w:left="158" w:right="-288" w:hanging="158"/>
              <w:jc w:val="both"/>
              <w:rPr>
                <w:rFonts w:ascii="CordiaUPC" w:hAnsi="CordiaUPC" w:cs="CordiaUPC"/>
                <w:sz w:val="26"/>
                <w:szCs w:val="26"/>
                <w:lang w:val="en-US"/>
              </w:rPr>
            </w:pPr>
            <w:r w:rsidRPr="00CA0CEB">
              <w:rPr>
                <w:rFonts w:ascii="CordiaUPC" w:hAnsi="CordiaUPC" w:cs="CordiaUPC" w:hint="cs"/>
                <w:b/>
                <w:bCs/>
                <w:sz w:val="26"/>
                <w:szCs w:val="26"/>
                <w:lang w:val="en-US"/>
              </w:rPr>
              <w:t xml:space="preserve">Commitments </w:t>
            </w:r>
            <w:r w:rsidR="00E4524C">
              <w:rPr>
                <w:rFonts w:ascii="CordiaUPC" w:hAnsi="CordiaUPC" w:cs="CordiaUPC"/>
                <w:b/>
                <w:bCs/>
                <w:sz w:val="26"/>
                <w:szCs w:val="26"/>
                <w:lang w:val="en-US"/>
              </w:rPr>
              <w:t>–</w:t>
            </w:r>
            <w:r w:rsidRPr="00CA0CEB">
              <w:rPr>
                <w:rFonts w:ascii="CordiaUPC" w:hAnsi="CordiaUPC" w:cs="CordiaUPC" w:hint="cs"/>
                <w:sz w:val="26"/>
                <w:szCs w:val="26"/>
                <w:lang w:val="en-US"/>
              </w:rPr>
              <w:t xml:space="preserve"> </w:t>
            </w:r>
            <w:r w:rsidRPr="00CA0CEB">
              <w:rPr>
                <w:rFonts w:ascii="CordiaUPC" w:hAnsi="CordiaUPC" w:cs="CordiaUPC" w:hint="cs"/>
                <w:b/>
                <w:bCs/>
                <w:sz w:val="26"/>
                <w:szCs w:val="26"/>
                <w:lang w:val="en-US"/>
              </w:rPr>
              <w:t xml:space="preserve">Derivatives </w:t>
            </w:r>
            <w:r w:rsidRPr="00CA0CEB">
              <w:rPr>
                <w:rFonts w:ascii="CordiaUPC" w:hAnsi="CordiaUPC" w:cs="CordiaUPC" w:hint="cs"/>
                <w:sz w:val="26"/>
                <w:szCs w:val="26"/>
                <w:vertAlign w:val="superscript"/>
              </w:rPr>
              <w:t>(1)</w:t>
            </w:r>
          </w:p>
        </w:tc>
        <w:tc>
          <w:tcPr>
            <w:tcW w:w="1296" w:type="dxa"/>
            <w:vAlign w:val="bottom"/>
          </w:tcPr>
          <w:p w14:paraId="5A13E079" w14:textId="77777777" w:rsidR="008A407B" w:rsidRPr="00CA0CEB" w:rsidRDefault="008A407B" w:rsidP="008A407B">
            <w:pPr>
              <w:tabs>
                <w:tab w:val="decimal" w:pos="1152"/>
              </w:tabs>
              <w:spacing w:line="240" w:lineRule="exact"/>
              <w:ind w:right="259"/>
              <w:rPr>
                <w:rFonts w:ascii="CordiaUPC" w:hAnsi="CordiaUPC" w:cs="CordiaUPC"/>
                <w:sz w:val="26"/>
                <w:szCs w:val="26"/>
                <w:rtl/>
                <w:cs/>
              </w:rPr>
            </w:pPr>
          </w:p>
        </w:tc>
        <w:tc>
          <w:tcPr>
            <w:tcW w:w="1296" w:type="dxa"/>
            <w:vAlign w:val="bottom"/>
          </w:tcPr>
          <w:p w14:paraId="4797647D"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15F6E3C8"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3B8D375D"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r>
      <w:tr w:rsidR="008A407B" w:rsidRPr="00CA0CEB" w14:paraId="7E7C8ED6" w14:textId="77777777" w:rsidTr="00B74148">
        <w:trPr>
          <w:trHeight w:val="216"/>
        </w:trPr>
        <w:tc>
          <w:tcPr>
            <w:tcW w:w="4149" w:type="dxa"/>
            <w:vAlign w:val="bottom"/>
          </w:tcPr>
          <w:p w14:paraId="7936EB0C" w14:textId="77777777" w:rsidR="008A407B" w:rsidRPr="00CA0CEB" w:rsidRDefault="008A407B" w:rsidP="008A407B">
            <w:pPr>
              <w:tabs>
                <w:tab w:val="left" w:pos="162"/>
              </w:tabs>
              <w:spacing w:line="240" w:lineRule="exact"/>
              <w:ind w:left="158" w:right="-288" w:hanging="158"/>
              <w:jc w:val="both"/>
              <w:rPr>
                <w:rFonts w:ascii="CordiaUPC" w:hAnsi="CordiaUPC" w:cs="CordiaUPC"/>
                <w:sz w:val="26"/>
                <w:szCs w:val="26"/>
                <w:lang w:val="en-US"/>
              </w:rPr>
            </w:pPr>
            <w:r w:rsidRPr="00CA0CEB">
              <w:rPr>
                <w:rFonts w:ascii="CordiaUPC" w:hAnsi="CordiaUPC" w:cs="CordiaUPC" w:hint="cs"/>
                <w:sz w:val="26"/>
                <w:szCs w:val="26"/>
                <w:lang w:val="en-US"/>
              </w:rPr>
              <w:t>ING Bank N.V.</w:t>
            </w:r>
          </w:p>
        </w:tc>
        <w:tc>
          <w:tcPr>
            <w:tcW w:w="1296" w:type="dxa"/>
            <w:vAlign w:val="bottom"/>
          </w:tcPr>
          <w:p w14:paraId="4AE41203" w14:textId="7A99B224" w:rsidR="008A407B" w:rsidRPr="00CA0CEB" w:rsidRDefault="008A407B" w:rsidP="008A407B">
            <w:pPr>
              <w:tabs>
                <w:tab w:val="decimal" w:pos="1152"/>
              </w:tabs>
              <w:spacing w:line="240" w:lineRule="exact"/>
              <w:ind w:right="259"/>
              <w:rPr>
                <w:rFonts w:ascii="CordiaUPC" w:hAnsi="CordiaUPC" w:cs="CordiaUPC"/>
                <w:sz w:val="26"/>
                <w:szCs w:val="26"/>
                <w:rtl/>
                <w:cs/>
              </w:rPr>
            </w:pPr>
            <w:r>
              <w:rPr>
                <w:rFonts w:ascii="CordiaUPC" w:hAnsi="CordiaUPC" w:cs="CordiaUPC"/>
                <w:sz w:val="26"/>
                <w:szCs w:val="26"/>
              </w:rPr>
              <w:t>4,701</w:t>
            </w:r>
          </w:p>
        </w:tc>
        <w:tc>
          <w:tcPr>
            <w:tcW w:w="1296" w:type="dxa"/>
            <w:vAlign w:val="bottom"/>
          </w:tcPr>
          <w:p w14:paraId="2A93D13C" w14:textId="51DA8717" w:rsidR="008A407B" w:rsidRPr="00CA0CEB" w:rsidRDefault="008A407B" w:rsidP="008A407B">
            <w:pPr>
              <w:tabs>
                <w:tab w:val="decimal" w:pos="1152"/>
              </w:tabs>
              <w:spacing w:line="240" w:lineRule="exact"/>
              <w:ind w:right="259"/>
              <w:rPr>
                <w:rFonts w:ascii="CordiaUPC" w:hAnsi="CordiaUPC" w:cs="CordiaUPC"/>
                <w:sz w:val="26"/>
                <w:szCs w:val="26"/>
              </w:rPr>
            </w:pPr>
            <w:r w:rsidRPr="00CA0CEB">
              <w:rPr>
                <w:rFonts w:ascii="CordiaUPC" w:hAnsi="CordiaUPC" w:cs="CordiaUPC" w:hint="cs"/>
                <w:sz w:val="26"/>
                <w:szCs w:val="26"/>
              </w:rPr>
              <w:t>4,5</w:t>
            </w:r>
            <w:r>
              <w:rPr>
                <w:rFonts w:ascii="CordiaUPC" w:hAnsi="CordiaUPC" w:cs="CordiaUPC"/>
                <w:sz w:val="26"/>
                <w:szCs w:val="26"/>
              </w:rPr>
              <w:t>06</w:t>
            </w:r>
          </w:p>
        </w:tc>
        <w:tc>
          <w:tcPr>
            <w:tcW w:w="1296" w:type="dxa"/>
            <w:vAlign w:val="bottom"/>
          </w:tcPr>
          <w:p w14:paraId="03CEC3F7" w14:textId="2B96A001" w:rsidR="008A407B" w:rsidRPr="00CA0CEB" w:rsidRDefault="008A407B" w:rsidP="008A407B">
            <w:pPr>
              <w:tabs>
                <w:tab w:val="decimal" w:pos="1152"/>
              </w:tabs>
              <w:spacing w:line="240" w:lineRule="exact"/>
              <w:ind w:right="259"/>
              <w:rPr>
                <w:rFonts w:ascii="CordiaUPC" w:hAnsi="CordiaUPC" w:cs="CordiaUPC"/>
                <w:sz w:val="26"/>
                <w:szCs w:val="26"/>
              </w:rPr>
            </w:pPr>
            <w:r>
              <w:rPr>
                <w:rFonts w:ascii="CordiaUPC" w:hAnsi="CordiaUPC" w:cs="CordiaUPC"/>
                <w:sz w:val="26"/>
                <w:szCs w:val="26"/>
              </w:rPr>
              <w:t>4,701</w:t>
            </w:r>
          </w:p>
        </w:tc>
        <w:tc>
          <w:tcPr>
            <w:tcW w:w="1296" w:type="dxa"/>
            <w:vAlign w:val="bottom"/>
          </w:tcPr>
          <w:p w14:paraId="2E40940D" w14:textId="2DBCBC5A" w:rsidR="008A407B" w:rsidRPr="00CA0CEB" w:rsidRDefault="008A407B" w:rsidP="008A407B">
            <w:pPr>
              <w:tabs>
                <w:tab w:val="decimal" w:pos="1152"/>
              </w:tabs>
              <w:spacing w:line="240" w:lineRule="exact"/>
              <w:ind w:right="259"/>
              <w:rPr>
                <w:rFonts w:ascii="CordiaUPC" w:hAnsi="CordiaUPC" w:cs="CordiaUPC"/>
                <w:sz w:val="26"/>
                <w:szCs w:val="26"/>
              </w:rPr>
            </w:pPr>
            <w:r w:rsidRPr="00CA0CEB">
              <w:rPr>
                <w:rFonts w:ascii="CordiaUPC" w:hAnsi="CordiaUPC" w:cs="CordiaUPC" w:hint="cs"/>
                <w:sz w:val="26"/>
                <w:szCs w:val="26"/>
              </w:rPr>
              <w:t>4,5</w:t>
            </w:r>
            <w:r>
              <w:rPr>
                <w:rFonts w:ascii="CordiaUPC" w:hAnsi="CordiaUPC" w:cs="CordiaUPC"/>
                <w:sz w:val="26"/>
                <w:szCs w:val="26"/>
              </w:rPr>
              <w:t>06</w:t>
            </w:r>
          </w:p>
        </w:tc>
      </w:tr>
      <w:tr w:rsidR="008A407B" w:rsidRPr="00CA0CEB" w14:paraId="0E05BA21" w14:textId="77777777" w:rsidTr="00B74148">
        <w:trPr>
          <w:trHeight w:val="216"/>
        </w:trPr>
        <w:tc>
          <w:tcPr>
            <w:tcW w:w="4149" w:type="dxa"/>
            <w:vAlign w:val="bottom"/>
          </w:tcPr>
          <w:p w14:paraId="0B8098F6" w14:textId="77777777" w:rsidR="008A407B" w:rsidRPr="00CA0CEB" w:rsidRDefault="008A407B" w:rsidP="008A407B">
            <w:pPr>
              <w:tabs>
                <w:tab w:val="left" w:pos="162"/>
              </w:tabs>
              <w:spacing w:line="240" w:lineRule="exact"/>
              <w:ind w:left="158" w:right="-288" w:hanging="158"/>
              <w:jc w:val="both"/>
              <w:rPr>
                <w:rFonts w:ascii="CordiaUPC" w:hAnsi="CordiaUPC" w:cs="CordiaUPC"/>
                <w:sz w:val="26"/>
                <w:szCs w:val="26"/>
                <w:lang w:val="en-US"/>
              </w:rPr>
            </w:pPr>
            <w:r w:rsidRPr="00CA0CEB">
              <w:rPr>
                <w:rFonts w:ascii="CordiaUPC" w:hAnsi="CordiaUPC" w:cs="CordiaUPC" w:hint="cs"/>
                <w:sz w:val="26"/>
                <w:szCs w:val="26"/>
                <w:vertAlign w:val="superscript"/>
                <w:lang w:val="en-US"/>
              </w:rPr>
              <w:t>(1)</w:t>
            </w:r>
            <w:r w:rsidRPr="00CA0CEB">
              <w:rPr>
                <w:rFonts w:ascii="CordiaUPC" w:hAnsi="CordiaUPC" w:cs="CordiaUPC" w:hint="cs"/>
                <w:sz w:val="26"/>
                <w:szCs w:val="26"/>
                <w:lang w:val="en-US"/>
              </w:rPr>
              <w:tab/>
            </w:r>
            <w:r w:rsidRPr="004F2357">
              <w:rPr>
                <w:rFonts w:ascii="CordiaUPC" w:hAnsi="CordiaUPC" w:cs="CordiaUPC" w:hint="cs"/>
                <w:sz w:val="20"/>
                <w:lang w:val="en-US"/>
              </w:rPr>
              <w:t>Presented in notional amount</w:t>
            </w:r>
          </w:p>
        </w:tc>
        <w:tc>
          <w:tcPr>
            <w:tcW w:w="1296" w:type="dxa"/>
            <w:vAlign w:val="bottom"/>
          </w:tcPr>
          <w:p w14:paraId="5F78DA86"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3A64399F"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320354AA"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44D3D7AC"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r>
      <w:tr w:rsidR="008A407B" w:rsidRPr="00CA0CEB" w14:paraId="7768C0E0" w14:textId="77777777" w:rsidTr="00B74148">
        <w:trPr>
          <w:trHeight w:val="216"/>
        </w:trPr>
        <w:tc>
          <w:tcPr>
            <w:tcW w:w="4149" w:type="dxa"/>
            <w:vAlign w:val="bottom"/>
          </w:tcPr>
          <w:p w14:paraId="0CC232E6" w14:textId="77777777" w:rsidR="008A407B" w:rsidRPr="00CA0CEB" w:rsidRDefault="008A407B" w:rsidP="008A407B">
            <w:pPr>
              <w:tabs>
                <w:tab w:val="left" w:pos="162"/>
              </w:tabs>
              <w:spacing w:line="240" w:lineRule="exact"/>
              <w:ind w:left="158" w:right="-288" w:hanging="158"/>
              <w:jc w:val="both"/>
              <w:rPr>
                <w:rFonts w:ascii="CordiaUPC" w:hAnsi="CordiaUPC" w:cs="CordiaUPC"/>
                <w:sz w:val="26"/>
                <w:szCs w:val="26"/>
                <w:vertAlign w:val="superscript"/>
                <w:lang w:val="en-US"/>
              </w:rPr>
            </w:pPr>
          </w:p>
        </w:tc>
        <w:tc>
          <w:tcPr>
            <w:tcW w:w="1296" w:type="dxa"/>
            <w:vAlign w:val="bottom"/>
          </w:tcPr>
          <w:p w14:paraId="112749CB"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2B46B8FB"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53332C8E"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c>
          <w:tcPr>
            <w:tcW w:w="1296" w:type="dxa"/>
            <w:vAlign w:val="bottom"/>
          </w:tcPr>
          <w:p w14:paraId="6D412657" w14:textId="77777777" w:rsidR="008A407B" w:rsidRPr="00CA0CEB" w:rsidRDefault="008A407B" w:rsidP="008A407B">
            <w:pPr>
              <w:tabs>
                <w:tab w:val="decimal" w:pos="1152"/>
              </w:tabs>
              <w:spacing w:line="240" w:lineRule="exact"/>
              <w:ind w:right="259"/>
              <w:rPr>
                <w:rFonts w:ascii="CordiaUPC" w:hAnsi="CordiaUPC" w:cs="CordiaUPC"/>
                <w:sz w:val="26"/>
                <w:szCs w:val="26"/>
              </w:rPr>
            </w:pPr>
          </w:p>
        </w:tc>
      </w:tr>
    </w:tbl>
    <w:p w14:paraId="30266901" w14:textId="77777777" w:rsidR="00BB7FD0" w:rsidRPr="00CA0CEB" w:rsidRDefault="00BB7FD0" w:rsidP="00CA0CEB">
      <w:pPr>
        <w:spacing w:line="240" w:lineRule="exact"/>
        <w:ind w:left="540"/>
        <w:jc w:val="both"/>
        <w:rPr>
          <w:rFonts w:ascii="CordiaUPC" w:hAnsi="CordiaUPC" w:cs="CordiaUPC"/>
          <w:sz w:val="26"/>
          <w:szCs w:val="26"/>
          <w:lang w:val="en-US"/>
        </w:rPr>
      </w:pPr>
    </w:p>
    <w:p w14:paraId="66AA736C" w14:textId="77777777" w:rsidR="001546CD" w:rsidRDefault="001546CD">
      <w:pPr>
        <w:spacing w:line="240" w:lineRule="auto"/>
        <w:rPr>
          <w:rFonts w:cs="Times New Roman"/>
          <w:szCs w:val="22"/>
          <w:lang w:val="en-US"/>
        </w:rPr>
      </w:pPr>
      <w:r>
        <w:rPr>
          <w:rFonts w:cs="Times New Roman"/>
          <w:szCs w:val="22"/>
          <w:lang w:val="en-US"/>
        </w:rPr>
        <w:br w:type="page"/>
      </w:r>
    </w:p>
    <w:p w14:paraId="4C971757" w14:textId="04C7E813" w:rsidR="003B4C37" w:rsidRPr="006C257B" w:rsidRDefault="00227C59" w:rsidP="00C57B1A">
      <w:pPr>
        <w:spacing w:line="240" w:lineRule="exact"/>
        <w:ind w:left="720" w:right="-58" w:hanging="720"/>
        <w:jc w:val="thaiDistribute"/>
        <w:rPr>
          <w:rFonts w:ascii="CordiaUPC" w:hAnsi="CordiaUPC" w:cs="CordiaUPC"/>
          <w:sz w:val="26"/>
          <w:szCs w:val="26"/>
          <w:lang w:val="en-US"/>
        </w:rPr>
      </w:pPr>
      <w:r w:rsidRPr="006C257B">
        <w:rPr>
          <w:rFonts w:ascii="CordiaUPC" w:hAnsi="CordiaUPC" w:cs="CordiaUPC" w:hint="cs"/>
          <w:sz w:val="26"/>
          <w:szCs w:val="26"/>
          <w:lang w:val="en-US"/>
        </w:rPr>
        <w:lastRenderedPageBreak/>
        <w:t>1</w:t>
      </w:r>
      <w:r w:rsidR="00EC256C">
        <w:rPr>
          <w:rFonts w:ascii="CordiaUPC" w:hAnsi="CordiaUPC" w:cs="CordiaUPC"/>
          <w:sz w:val="26"/>
          <w:szCs w:val="26"/>
          <w:lang w:val="en-US"/>
        </w:rPr>
        <w:t>2</w:t>
      </w:r>
      <w:r w:rsidR="003B4C37" w:rsidRPr="006C257B">
        <w:rPr>
          <w:rFonts w:ascii="CordiaUPC" w:hAnsi="CordiaUPC" w:cs="CordiaUPC" w:hint="cs"/>
          <w:sz w:val="26"/>
          <w:szCs w:val="26"/>
          <w:lang w:val="en-US"/>
        </w:rPr>
        <w:t>.2.</w:t>
      </w:r>
      <w:r w:rsidR="00EE3D97" w:rsidRPr="006C257B">
        <w:rPr>
          <w:rFonts w:ascii="CordiaUPC" w:hAnsi="CordiaUPC" w:cs="CordiaUPC" w:hint="cs"/>
          <w:sz w:val="26"/>
          <w:szCs w:val="26"/>
          <w:lang w:val="en-US"/>
        </w:rPr>
        <w:t>2</w:t>
      </w:r>
      <w:r w:rsidR="003B4C37" w:rsidRPr="006C257B">
        <w:rPr>
          <w:rFonts w:ascii="CordiaUPC" w:hAnsi="CordiaUPC" w:cs="CordiaUPC" w:hint="cs"/>
          <w:sz w:val="26"/>
          <w:szCs w:val="26"/>
          <w:lang w:val="en-US"/>
        </w:rPr>
        <w:tab/>
      </w:r>
      <w:r w:rsidR="003B4C37" w:rsidRPr="00C57B1A">
        <w:rPr>
          <w:rFonts w:ascii="CordiaUPC" w:hAnsi="CordiaUPC" w:cs="CordiaUPC" w:hint="cs"/>
          <w:sz w:val="26"/>
          <w:szCs w:val="26"/>
          <w:lang w:val="en-US"/>
        </w:rPr>
        <w:t>Significant balances between the Bank and its subsidiar</w:t>
      </w:r>
      <w:r w:rsidR="00CC7CC5" w:rsidRPr="00C57B1A">
        <w:rPr>
          <w:rFonts w:ascii="CordiaUPC" w:hAnsi="CordiaUPC" w:cs="CordiaUPC" w:hint="cs"/>
          <w:sz w:val="26"/>
          <w:szCs w:val="26"/>
          <w:lang w:val="en-US"/>
        </w:rPr>
        <w:t>ies</w:t>
      </w:r>
      <w:r w:rsidR="00782123" w:rsidRPr="00C57B1A">
        <w:rPr>
          <w:rFonts w:ascii="CordiaUPC" w:hAnsi="CordiaUPC" w:cs="CordiaUPC" w:hint="cs"/>
          <w:sz w:val="26"/>
          <w:szCs w:val="26"/>
          <w:lang w:val="en-US"/>
        </w:rPr>
        <w:t xml:space="preserve"> and associate</w:t>
      </w:r>
      <w:r w:rsidR="00CC7CC5" w:rsidRPr="00C57B1A">
        <w:rPr>
          <w:rFonts w:ascii="CordiaUPC" w:hAnsi="CordiaUPC" w:cs="CordiaUPC" w:hint="cs"/>
          <w:sz w:val="26"/>
          <w:szCs w:val="26"/>
          <w:lang w:val="en-US"/>
        </w:rPr>
        <w:t xml:space="preserve"> as at </w:t>
      </w:r>
      <w:r w:rsidR="006C257B" w:rsidRPr="00C57B1A">
        <w:rPr>
          <w:rFonts w:ascii="CordiaUPC" w:hAnsi="CordiaUPC" w:cs="CordiaUPC" w:hint="cs"/>
          <w:sz w:val="26"/>
          <w:szCs w:val="26"/>
          <w:lang w:val="en-US"/>
        </w:rPr>
        <w:t>31 March</w:t>
      </w:r>
      <w:r w:rsidR="006C257B" w:rsidRPr="00C57B1A">
        <w:rPr>
          <w:rFonts w:ascii="CordiaUPC" w:hAnsi="CordiaUPC" w:cs="CordiaUPC" w:hint="cs"/>
          <w:sz w:val="26"/>
          <w:szCs w:val="26"/>
        </w:rPr>
        <w:t xml:space="preserve"> </w:t>
      </w:r>
      <w:r w:rsidR="00DF09D0" w:rsidRPr="00C57B1A">
        <w:rPr>
          <w:rFonts w:ascii="CordiaUPC" w:hAnsi="CordiaUPC" w:cs="CordiaUPC" w:hint="cs"/>
          <w:sz w:val="26"/>
          <w:szCs w:val="26"/>
        </w:rPr>
        <w:t>202</w:t>
      </w:r>
      <w:r w:rsidR="006C257B" w:rsidRPr="00C57B1A">
        <w:rPr>
          <w:rFonts w:ascii="CordiaUPC" w:hAnsi="CordiaUPC" w:cs="CordiaUPC"/>
          <w:sz w:val="26"/>
          <w:szCs w:val="26"/>
        </w:rPr>
        <w:t>1</w:t>
      </w:r>
      <w:r w:rsidR="00DF09D0" w:rsidRPr="00C57B1A">
        <w:rPr>
          <w:rFonts w:ascii="CordiaUPC" w:hAnsi="CordiaUPC" w:cs="CordiaUPC" w:hint="cs"/>
          <w:sz w:val="26"/>
          <w:szCs w:val="26"/>
        </w:rPr>
        <w:t xml:space="preserve"> and</w:t>
      </w:r>
      <w:r w:rsidR="00DF09D0" w:rsidRPr="006C257B">
        <w:rPr>
          <w:rFonts w:ascii="CordiaUPC" w:hAnsi="CordiaUPC" w:cs="CordiaUPC" w:hint="cs"/>
          <w:sz w:val="26"/>
          <w:szCs w:val="26"/>
        </w:rPr>
        <w:t xml:space="preserve"> 31 December 20</w:t>
      </w:r>
      <w:r w:rsidR="006C257B">
        <w:rPr>
          <w:rFonts w:ascii="CordiaUPC" w:hAnsi="CordiaUPC" w:cs="CordiaUPC"/>
          <w:sz w:val="26"/>
          <w:szCs w:val="26"/>
        </w:rPr>
        <w:t>20</w:t>
      </w:r>
      <w:r w:rsidR="001F0595" w:rsidRPr="006C257B">
        <w:rPr>
          <w:rFonts w:ascii="CordiaUPC" w:hAnsi="CordiaUPC" w:cs="CordiaUPC" w:hint="cs"/>
          <w:color w:val="000000"/>
          <w:sz w:val="26"/>
          <w:szCs w:val="26"/>
          <w:lang w:val="en-US" w:eastAsia="en-GB" w:bidi="th-TH"/>
        </w:rPr>
        <w:t xml:space="preserve"> </w:t>
      </w:r>
      <w:r w:rsidR="008327A8" w:rsidRPr="006C257B">
        <w:rPr>
          <w:rFonts w:ascii="CordiaUPC" w:hAnsi="CordiaUPC" w:cs="CordiaUPC" w:hint="cs"/>
          <w:sz w:val="26"/>
          <w:szCs w:val="26"/>
          <w:lang w:val="en-US"/>
        </w:rPr>
        <w:t>we</w:t>
      </w:r>
      <w:r w:rsidR="003B4C37" w:rsidRPr="006C257B">
        <w:rPr>
          <w:rFonts w:ascii="CordiaUPC" w:hAnsi="CordiaUPC" w:cs="CordiaUPC" w:hint="cs"/>
          <w:sz w:val="26"/>
          <w:szCs w:val="26"/>
          <w:lang w:val="en-US"/>
        </w:rPr>
        <w:t>re as follows:</w:t>
      </w:r>
    </w:p>
    <w:p w14:paraId="5B67457D" w14:textId="03CA1A0F" w:rsidR="00DF09D0" w:rsidRDefault="00DF09D0" w:rsidP="006C257B">
      <w:pPr>
        <w:spacing w:line="240" w:lineRule="exact"/>
        <w:ind w:left="540"/>
        <w:jc w:val="both"/>
        <w:rPr>
          <w:rFonts w:ascii="CordiaUPC" w:hAnsi="CordiaUPC" w:cs="CordiaUPC"/>
          <w:sz w:val="26"/>
          <w:szCs w:val="26"/>
          <w:lang w:val="en-US"/>
        </w:rPr>
      </w:pPr>
    </w:p>
    <w:tbl>
      <w:tblPr>
        <w:tblW w:w="9270" w:type="dxa"/>
        <w:tblInd w:w="630" w:type="dxa"/>
        <w:tblLayout w:type="fixed"/>
        <w:tblLook w:val="0000" w:firstRow="0" w:lastRow="0" w:firstColumn="0" w:lastColumn="0" w:noHBand="0" w:noVBand="0"/>
      </w:tblPr>
      <w:tblGrid>
        <w:gridCol w:w="3960"/>
        <w:gridCol w:w="1080"/>
        <w:gridCol w:w="236"/>
        <w:gridCol w:w="1114"/>
        <w:gridCol w:w="236"/>
        <w:gridCol w:w="1204"/>
        <w:gridCol w:w="259"/>
        <w:gridCol w:w="1181"/>
      </w:tblGrid>
      <w:tr w:rsidR="00C57B1A" w:rsidRPr="00DE39F5" w14:paraId="6CBD1C72" w14:textId="77777777" w:rsidTr="00C57B1A">
        <w:trPr>
          <w:tblHeader/>
        </w:trPr>
        <w:tc>
          <w:tcPr>
            <w:tcW w:w="3960" w:type="dxa"/>
          </w:tcPr>
          <w:p w14:paraId="3C762941" w14:textId="77777777" w:rsidR="00C57B1A" w:rsidRPr="00DE39F5" w:rsidRDefault="00C57B1A" w:rsidP="00C57B1A">
            <w:pPr>
              <w:spacing w:line="240" w:lineRule="exact"/>
              <w:ind w:right="-18"/>
              <w:rPr>
                <w:rFonts w:ascii="CordiaUPC" w:hAnsi="CordiaUPC" w:cs="CordiaUPC"/>
                <w:b/>
                <w:bCs/>
                <w:sz w:val="26"/>
                <w:szCs w:val="26"/>
                <w:lang w:val="en-US" w:bidi="th-TH"/>
              </w:rPr>
            </w:pPr>
          </w:p>
        </w:tc>
        <w:tc>
          <w:tcPr>
            <w:tcW w:w="2430" w:type="dxa"/>
            <w:gridSpan w:val="3"/>
          </w:tcPr>
          <w:p w14:paraId="1C196BAC" w14:textId="77777777" w:rsidR="00C57B1A" w:rsidRPr="00DE39F5" w:rsidRDefault="00C57B1A" w:rsidP="00C57B1A">
            <w:pPr>
              <w:pStyle w:val="BodyText"/>
              <w:spacing w:after="0" w:line="240" w:lineRule="exact"/>
              <w:ind w:right="17"/>
              <w:jc w:val="center"/>
              <w:rPr>
                <w:rFonts w:ascii="CordiaUPC" w:hAnsi="CordiaUPC" w:cs="CordiaUPC"/>
                <w:sz w:val="26"/>
                <w:szCs w:val="26"/>
                <w:lang w:val="en-GB"/>
              </w:rPr>
            </w:pPr>
            <w:r w:rsidRPr="00DE39F5">
              <w:rPr>
                <w:rFonts w:ascii="CordiaUPC" w:hAnsi="CordiaUPC" w:cs="CordiaUPC" w:hint="cs"/>
                <w:b/>
                <w:bCs/>
                <w:sz w:val="26"/>
                <w:szCs w:val="26"/>
                <w:lang w:val="en-US"/>
              </w:rPr>
              <w:t>Consolidated</w:t>
            </w:r>
          </w:p>
        </w:tc>
        <w:tc>
          <w:tcPr>
            <w:tcW w:w="236" w:type="dxa"/>
          </w:tcPr>
          <w:p w14:paraId="16445CC9" w14:textId="77777777" w:rsidR="00C57B1A" w:rsidRPr="00DE39F5" w:rsidRDefault="00C57B1A" w:rsidP="00C57B1A">
            <w:pPr>
              <w:pStyle w:val="BodyText"/>
              <w:spacing w:after="0" w:line="240" w:lineRule="exact"/>
              <w:ind w:right="17"/>
              <w:jc w:val="center"/>
              <w:rPr>
                <w:rFonts w:ascii="CordiaUPC" w:hAnsi="CordiaUPC" w:cs="CordiaUPC"/>
                <w:sz w:val="26"/>
                <w:szCs w:val="26"/>
                <w:lang w:val="en-GB"/>
              </w:rPr>
            </w:pPr>
          </w:p>
        </w:tc>
        <w:tc>
          <w:tcPr>
            <w:tcW w:w="2644" w:type="dxa"/>
            <w:gridSpan w:val="3"/>
          </w:tcPr>
          <w:p w14:paraId="57A84071" w14:textId="77777777" w:rsidR="00C57B1A" w:rsidRPr="00DE39F5" w:rsidRDefault="00C57B1A" w:rsidP="00C57B1A">
            <w:pPr>
              <w:spacing w:line="240" w:lineRule="exact"/>
              <w:jc w:val="center"/>
              <w:rPr>
                <w:rFonts w:ascii="CordiaUPC" w:hAnsi="CordiaUPC" w:cs="CordiaUPC"/>
                <w:sz w:val="26"/>
                <w:szCs w:val="26"/>
                <w:lang w:bidi="th-TH"/>
              </w:rPr>
            </w:pPr>
            <w:r w:rsidRPr="00DE39F5">
              <w:rPr>
                <w:rFonts w:ascii="CordiaUPC" w:hAnsi="CordiaUPC" w:cs="CordiaUPC" w:hint="cs"/>
                <w:b/>
                <w:bCs/>
                <w:sz w:val="26"/>
                <w:szCs w:val="26"/>
                <w:lang w:val="en-US"/>
              </w:rPr>
              <w:t>Bank only</w:t>
            </w:r>
          </w:p>
        </w:tc>
      </w:tr>
      <w:tr w:rsidR="00C57B1A" w:rsidRPr="00DE39F5" w14:paraId="2EA63103" w14:textId="77777777" w:rsidTr="00C57B1A">
        <w:trPr>
          <w:tblHeader/>
        </w:trPr>
        <w:tc>
          <w:tcPr>
            <w:tcW w:w="3960" w:type="dxa"/>
          </w:tcPr>
          <w:p w14:paraId="2DF922BF" w14:textId="77777777" w:rsidR="00C57B1A" w:rsidRPr="00DE39F5" w:rsidRDefault="00C57B1A" w:rsidP="00C57B1A">
            <w:pPr>
              <w:spacing w:line="240" w:lineRule="exact"/>
              <w:ind w:right="-18"/>
              <w:rPr>
                <w:rFonts w:ascii="CordiaUPC" w:hAnsi="CordiaUPC" w:cs="CordiaUPC"/>
                <w:b/>
                <w:bCs/>
                <w:sz w:val="26"/>
                <w:szCs w:val="26"/>
                <w:lang w:val="en-US"/>
              </w:rPr>
            </w:pPr>
          </w:p>
        </w:tc>
        <w:tc>
          <w:tcPr>
            <w:tcW w:w="1080" w:type="dxa"/>
            <w:vAlign w:val="bottom"/>
          </w:tcPr>
          <w:p w14:paraId="49B6D16D" w14:textId="30B67333" w:rsidR="00C57B1A" w:rsidRPr="00DE39F5" w:rsidRDefault="00C57B1A" w:rsidP="00C57B1A">
            <w:pPr>
              <w:spacing w:line="240" w:lineRule="exact"/>
              <w:ind w:right="-45"/>
              <w:jc w:val="center"/>
              <w:rPr>
                <w:rFonts w:ascii="CordiaUPC" w:hAnsi="CordiaUPC" w:cs="CordiaUPC"/>
                <w:sz w:val="26"/>
                <w:szCs w:val="26"/>
                <w:lang w:val="en-US"/>
              </w:rPr>
            </w:pPr>
            <w:r>
              <w:rPr>
                <w:rFonts w:ascii="CordiaUPC" w:hAnsi="CordiaUPC" w:cs="CordiaUPC"/>
                <w:sz w:val="26"/>
                <w:szCs w:val="26"/>
                <w:lang w:val="en-US"/>
              </w:rPr>
              <w:t>31 March</w:t>
            </w:r>
          </w:p>
        </w:tc>
        <w:tc>
          <w:tcPr>
            <w:tcW w:w="236" w:type="dxa"/>
          </w:tcPr>
          <w:p w14:paraId="058D2CDA" w14:textId="77777777" w:rsidR="00C57B1A" w:rsidRPr="00DE39F5" w:rsidRDefault="00C57B1A" w:rsidP="00C57B1A">
            <w:pPr>
              <w:spacing w:line="240" w:lineRule="exact"/>
              <w:ind w:left="-108" w:right="-108"/>
              <w:rPr>
                <w:rFonts w:ascii="CordiaUPC" w:hAnsi="CordiaUPC" w:cs="CordiaUPC"/>
                <w:sz w:val="26"/>
                <w:szCs w:val="26"/>
                <w:rtl/>
                <w:cs/>
              </w:rPr>
            </w:pPr>
          </w:p>
        </w:tc>
        <w:tc>
          <w:tcPr>
            <w:tcW w:w="1114" w:type="dxa"/>
            <w:vAlign w:val="bottom"/>
          </w:tcPr>
          <w:p w14:paraId="13FE4A0A" w14:textId="097A0BA4" w:rsidR="00C57B1A" w:rsidRPr="00DE39F5" w:rsidRDefault="00C57B1A" w:rsidP="00C57B1A">
            <w:pPr>
              <w:spacing w:line="240" w:lineRule="exact"/>
              <w:ind w:left="-111" w:right="-109"/>
              <w:jc w:val="center"/>
              <w:rPr>
                <w:rFonts w:ascii="CordiaUPC" w:hAnsi="CordiaUPC" w:cs="CordiaUPC"/>
                <w:sz w:val="26"/>
                <w:szCs w:val="26"/>
                <w:lang w:val="en-US"/>
              </w:rPr>
            </w:pPr>
            <w:r>
              <w:rPr>
                <w:rFonts w:ascii="CordiaUPC" w:hAnsi="CordiaUPC" w:cs="CordiaUPC"/>
                <w:sz w:val="26"/>
                <w:szCs w:val="26"/>
                <w:lang w:val="en-US"/>
              </w:rPr>
              <w:t>31 December</w:t>
            </w:r>
          </w:p>
        </w:tc>
        <w:tc>
          <w:tcPr>
            <w:tcW w:w="236" w:type="dxa"/>
          </w:tcPr>
          <w:p w14:paraId="1D6B26DE" w14:textId="77777777" w:rsidR="00C57B1A" w:rsidRPr="00DE39F5" w:rsidRDefault="00C57B1A" w:rsidP="00C57B1A">
            <w:pPr>
              <w:pStyle w:val="BodyText"/>
              <w:spacing w:after="0" w:line="240" w:lineRule="exact"/>
              <w:ind w:right="17"/>
              <w:jc w:val="center"/>
              <w:rPr>
                <w:rFonts w:ascii="CordiaUPC" w:hAnsi="CordiaUPC" w:cs="CordiaUPC"/>
                <w:sz w:val="26"/>
                <w:szCs w:val="26"/>
                <w:lang w:val="en-GB"/>
              </w:rPr>
            </w:pPr>
          </w:p>
        </w:tc>
        <w:tc>
          <w:tcPr>
            <w:tcW w:w="1204" w:type="dxa"/>
            <w:vAlign w:val="bottom"/>
          </w:tcPr>
          <w:p w14:paraId="32BEE632" w14:textId="3651E6E2" w:rsidR="00C57B1A" w:rsidRPr="00DE39F5" w:rsidRDefault="00C57B1A" w:rsidP="00C57B1A">
            <w:pPr>
              <w:spacing w:line="240" w:lineRule="exact"/>
              <w:ind w:right="-45"/>
              <w:jc w:val="center"/>
              <w:rPr>
                <w:rFonts w:ascii="CordiaUPC" w:hAnsi="CordiaUPC" w:cs="CordiaUPC"/>
                <w:sz w:val="26"/>
                <w:szCs w:val="26"/>
                <w:lang w:val="en-US"/>
              </w:rPr>
            </w:pPr>
            <w:r>
              <w:rPr>
                <w:rFonts w:ascii="CordiaUPC" w:hAnsi="CordiaUPC" w:cs="CordiaUPC"/>
                <w:sz w:val="26"/>
                <w:szCs w:val="26"/>
                <w:lang w:val="en-US"/>
              </w:rPr>
              <w:t>31 March</w:t>
            </w:r>
          </w:p>
        </w:tc>
        <w:tc>
          <w:tcPr>
            <w:tcW w:w="259" w:type="dxa"/>
          </w:tcPr>
          <w:p w14:paraId="6091D3F2" w14:textId="77777777" w:rsidR="00C57B1A" w:rsidRPr="00DE39F5" w:rsidRDefault="00C57B1A" w:rsidP="00C57B1A">
            <w:pPr>
              <w:spacing w:line="240" w:lineRule="exact"/>
              <w:ind w:left="-108" w:right="-108"/>
              <w:rPr>
                <w:rFonts w:ascii="CordiaUPC" w:hAnsi="CordiaUPC" w:cs="CordiaUPC"/>
                <w:sz w:val="26"/>
                <w:szCs w:val="26"/>
                <w:rtl/>
                <w:cs/>
              </w:rPr>
            </w:pPr>
          </w:p>
        </w:tc>
        <w:tc>
          <w:tcPr>
            <w:tcW w:w="1181" w:type="dxa"/>
            <w:vAlign w:val="bottom"/>
          </w:tcPr>
          <w:p w14:paraId="557CC534" w14:textId="2299F2C6" w:rsidR="00C57B1A" w:rsidRPr="00DE39F5" w:rsidRDefault="00C57B1A" w:rsidP="00C57B1A">
            <w:pPr>
              <w:spacing w:line="240" w:lineRule="exact"/>
              <w:ind w:left="-111" w:right="-109"/>
              <w:jc w:val="center"/>
              <w:rPr>
                <w:rFonts w:ascii="CordiaUPC" w:hAnsi="CordiaUPC" w:cs="CordiaUPC"/>
                <w:sz w:val="26"/>
                <w:szCs w:val="26"/>
                <w:lang w:val="en-US"/>
              </w:rPr>
            </w:pPr>
            <w:r>
              <w:rPr>
                <w:rFonts w:ascii="CordiaUPC" w:hAnsi="CordiaUPC" w:cs="CordiaUPC"/>
                <w:sz w:val="26"/>
                <w:szCs w:val="26"/>
                <w:lang w:val="en-US"/>
              </w:rPr>
              <w:t>31 December</w:t>
            </w:r>
          </w:p>
        </w:tc>
      </w:tr>
      <w:tr w:rsidR="00C57B1A" w:rsidRPr="00DE39F5" w14:paraId="0A71036D" w14:textId="77777777" w:rsidTr="00C57B1A">
        <w:trPr>
          <w:tblHeader/>
        </w:trPr>
        <w:tc>
          <w:tcPr>
            <w:tcW w:w="3960" w:type="dxa"/>
          </w:tcPr>
          <w:p w14:paraId="6D1C2D4C" w14:textId="77777777" w:rsidR="00C57B1A" w:rsidRPr="00DE39F5" w:rsidRDefault="00C57B1A" w:rsidP="00C57B1A">
            <w:pPr>
              <w:spacing w:line="240" w:lineRule="exact"/>
              <w:ind w:right="-18"/>
              <w:rPr>
                <w:rFonts w:ascii="CordiaUPC" w:hAnsi="CordiaUPC" w:cs="CordiaUPC"/>
                <w:b/>
                <w:bCs/>
                <w:sz w:val="26"/>
                <w:szCs w:val="26"/>
                <w:lang w:val="en-US"/>
              </w:rPr>
            </w:pPr>
          </w:p>
        </w:tc>
        <w:tc>
          <w:tcPr>
            <w:tcW w:w="1080" w:type="dxa"/>
            <w:vAlign w:val="bottom"/>
          </w:tcPr>
          <w:p w14:paraId="6D02B4DE" w14:textId="526FFC1A" w:rsidR="00C57B1A" w:rsidRDefault="00C57B1A" w:rsidP="00C57B1A">
            <w:pPr>
              <w:spacing w:line="240" w:lineRule="exact"/>
              <w:ind w:right="-45"/>
              <w:jc w:val="center"/>
              <w:rPr>
                <w:rFonts w:ascii="CordiaUPC" w:hAnsi="CordiaUPC" w:cs="CordiaUPC"/>
                <w:sz w:val="26"/>
                <w:szCs w:val="26"/>
                <w:lang w:val="en-US"/>
              </w:rPr>
            </w:pPr>
            <w:r>
              <w:rPr>
                <w:rFonts w:ascii="CordiaUPC" w:hAnsi="CordiaUPC" w:cs="CordiaUPC"/>
                <w:sz w:val="26"/>
                <w:szCs w:val="26"/>
                <w:lang w:val="en-US"/>
              </w:rPr>
              <w:t>2021</w:t>
            </w:r>
          </w:p>
        </w:tc>
        <w:tc>
          <w:tcPr>
            <w:tcW w:w="236" w:type="dxa"/>
          </w:tcPr>
          <w:p w14:paraId="1BE19705" w14:textId="77777777" w:rsidR="00C57B1A" w:rsidRPr="00DE39F5" w:rsidRDefault="00C57B1A" w:rsidP="00C57B1A">
            <w:pPr>
              <w:spacing w:line="240" w:lineRule="exact"/>
              <w:ind w:left="-108" w:right="-108"/>
              <w:rPr>
                <w:rFonts w:ascii="CordiaUPC" w:hAnsi="CordiaUPC" w:cs="CordiaUPC"/>
                <w:sz w:val="26"/>
                <w:szCs w:val="26"/>
                <w:rtl/>
                <w:cs/>
              </w:rPr>
            </w:pPr>
          </w:p>
        </w:tc>
        <w:tc>
          <w:tcPr>
            <w:tcW w:w="1114" w:type="dxa"/>
            <w:vAlign w:val="bottom"/>
          </w:tcPr>
          <w:p w14:paraId="386B63B9" w14:textId="7BCF5E03" w:rsidR="00C57B1A" w:rsidRPr="00DE39F5" w:rsidRDefault="00C57B1A" w:rsidP="00C57B1A">
            <w:pPr>
              <w:spacing w:line="240" w:lineRule="exact"/>
              <w:ind w:left="-111" w:right="-109"/>
              <w:jc w:val="center"/>
              <w:rPr>
                <w:rFonts w:ascii="CordiaUPC" w:hAnsi="CordiaUPC" w:cs="CordiaUPC"/>
                <w:sz w:val="26"/>
                <w:szCs w:val="26"/>
                <w:lang w:val="en-US"/>
              </w:rPr>
            </w:pPr>
            <w:r>
              <w:rPr>
                <w:rFonts w:ascii="CordiaUPC" w:hAnsi="CordiaUPC" w:cs="CordiaUPC"/>
                <w:sz w:val="26"/>
                <w:szCs w:val="26"/>
                <w:lang w:val="en-US"/>
              </w:rPr>
              <w:t>2020</w:t>
            </w:r>
          </w:p>
        </w:tc>
        <w:tc>
          <w:tcPr>
            <w:tcW w:w="236" w:type="dxa"/>
          </w:tcPr>
          <w:p w14:paraId="0ADD7FEF" w14:textId="77777777" w:rsidR="00C57B1A" w:rsidRPr="00DE39F5" w:rsidRDefault="00C57B1A" w:rsidP="00C57B1A">
            <w:pPr>
              <w:pStyle w:val="BodyText"/>
              <w:spacing w:after="0" w:line="240" w:lineRule="exact"/>
              <w:ind w:right="17"/>
              <w:jc w:val="center"/>
              <w:rPr>
                <w:rFonts w:ascii="CordiaUPC" w:hAnsi="CordiaUPC" w:cs="CordiaUPC"/>
                <w:sz w:val="26"/>
                <w:szCs w:val="26"/>
                <w:lang w:val="en-GB"/>
              </w:rPr>
            </w:pPr>
          </w:p>
        </w:tc>
        <w:tc>
          <w:tcPr>
            <w:tcW w:w="1204" w:type="dxa"/>
            <w:vAlign w:val="bottom"/>
          </w:tcPr>
          <w:p w14:paraId="6E81B17D" w14:textId="070368E1" w:rsidR="00C57B1A" w:rsidRPr="00DE39F5" w:rsidRDefault="00C57B1A" w:rsidP="00C57B1A">
            <w:pPr>
              <w:spacing w:line="240" w:lineRule="exact"/>
              <w:ind w:right="-45"/>
              <w:jc w:val="center"/>
              <w:rPr>
                <w:rFonts w:ascii="CordiaUPC" w:hAnsi="CordiaUPC" w:cs="CordiaUPC"/>
                <w:sz w:val="26"/>
                <w:szCs w:val="26"/>
                <w:lang w:val="en-US"/>
              </w:rPr>
            </w:pPr>
            <w:r>
              <w:rPr>
                <w:rFonts w:ascii="CordiaUPC" w:hAnsi="CordiaUPC" w:cs="CordiaUPC"/>
                <w:sz w:val="26"/>
                <w:szCs w:val="26"/>
                <w:lang w:val="en-US"/>
              </w:rPr>
              <w:t>2021</w:t>
            </w:r>
          </w:p>
        </w:tc>
        <w:tc>
          <w:tcPr>
            <w:tcW w:w="259" w:type="dxa"/>
          </w:tcPr>
          <w:p w14:paraId="0082F50F" w14:textId="77777777" w:rsidR="00C57B1A" w:rsidRPr="00DE39F5" w:rsidRDefault="00C57B1A" w:rsidP="00C57B1A">
            <w:pPr>
              <w:spacing w:line="240" w:lineRule="exact"/>
              <w:ind w:left="-108" w:right="-108"/>
              <w:rPr>
                <w:rFonts w:ascii="CordiaUPC" w:hAnsi="CordiaUPC" w:cs="CordiaUPC"/>
                <w:sz w:val="26"/>
                <w:szCs w:val="26"/>
                <w:rtl/>
                <w:cs/>
              </w:rPr>
            </w:pPr>
          </w:p>
        </w:tc>
        <w:tc>
          <w:tcPr>
            <w:tcW w:w="1181" w:type="dxa"/>
            <w:vAlign w:val="bottom"/>
          </w:tcPr>
          <w:p w14:paraId="3B00029D" w14:textId="28DB3623" w:rsidR="00C57B1A" w:rsidRPr="00DE39F5" w:rsidRDefault="00C57B1A" w:rsidP="00C57B1A">
            <w:pPr>
              <w:spacing w:line="240" w:lineRule="exact"/>
              <w:ind w:left="-111" w:right="-109"/>
              <w:jc w:val="center"/>
              <w:rPr>
                <w:rFonts w:ascii="CordiaUPC" w:hAnsi="CordiaUPC" w:cs="CordiaUPC"/>
                <w:sz w:val="26"/>
                <w:szCs w:val="26"/>
                <w:lang w:val="en-US"/>
              </w:rPr>
            </w:pPr>
            <w:r>
              <w:rPr>
                <w:rFonts w:ascii="CordiaUPC" w:hAnsi="CordiaUPC" w:cs="CordiaUPC"/>
                <w:sz w:val="26"/>
                <w:szCs w:val="26"/>
                <w:lang w:val="en-US"/>
              </w:rPr>
              <w:t>2020</w:t>
            </w:r>
          </w:p>
        </w:tc>
      </w:tr>
      <w:tr w:rsidR="00C57B1A" w:rsidRPr="00DE39F5" w14:paraId="56BFA37A" w14:textId="77777777" w:rsidTr="00C57B1A">
        <w:trPr>
          <w:tblHeader/>
        </w:trPr>
        <w:tc>
          <w:tcPr>
            <w:tcW w:w="3960" w:type="dxa"/>
          </w:tcPr>
          <w:p w14:paraId="38B300C1" w14:textId="77777777" w:rsidR="00C57B1A" w:rsidRPr="00DE39F5" w:rsidRDefault="00C57B1A" w:rsidP="00C57B1A">
            <w:pPr>
              <w:spacing w:line="240" w:lineRule="exact"/>
              <w:ind w:right="-18"/>
              <w:rPr>
                <w:rFonts w:ascii="CordiaUPC" w:hAnsi="CordiaUPC" w:cs="CordiaUPC"/>
                <w:b/>
                <w:bCs/>
                <w:sz w:val="26"/>
                <w:szCs w:val="26"/>
                <w:lang w:val="en-US"/>
              </w:rPr>
            </w:pPr>
          </w:p>
        </w:tc>
        <w:tc>
          <w:tcPr>
            <w:tcW w:w="5310" w:type="dxa"/>
            <w:gridSpan w:val="7"/>
          </w:tcPr>
          <w:p w14:paraId="4630BC96" w14:textId="77777777" w:rsidR="00C57B1A" w:rsidRPr="00DE39F5" w:rsidRDefault="00C57B1A" w:rsidP="00C57B1A">
            <w:pPr>
              <w:spacing w:line="240" w:lineRule="exact"/>
              <w:jc w:val="center"/>
              <w:rPr>
                <w:rFonts w:ascii="CordiaUPC" w:hAnsi="CordiaUPC" w:cs="CordiaUPC"/>
                <w:sz w:val="26"/>
                <w:szCs w:val="26"/>
                <w:lang w:bidi="th-TH"/>
              </w:rPr>
            </w:pPr>
            <w:r w:rsidRPr="00DE39F5">
              <w:rPr>
                <w:rFonts w:ascii="CordiaUPC" w:hAnsi="CordiaUPC" w:cs="CordiaUPC" w:hint="cs"/>
                <w:i/>
                <w:iCs/>
                <w:sz w:val="26"/>
                <w:szCs w:val="26"/>
              </w:rPr>
              <w:t>(in million Baht)</w:t>
            </w:r>
          </w:p>
        </w:tc>
      </w:tr>
      <w:tr w:rsidR="00C57B1A" w:rsidRPr="00DE39F5" w14:paraId="4358A226" w14:textId="77777777" w:rsidTr="00C57B1A">
        <w:tc>
          <w:tcPr>
            <w:tcW w:w="3960" w:type="dxa"/>
          </w:tcPr>
          <w:p w14:paraId="10EF691F" w14:textId="77777777" w:rsidR="00C57B1A" w:rsidRPr="00DE39F5" w:rsidRDefault="00C57B1A" w:rsidP="00C57B1A">
            <w:pPr>
              <w:spacing w:line="240" w:lineRule="exact"/>
              <w:ind w:right="-18"/>
              <w:rPr>
                <w:rFonts w:ascii="CordiaUPC" w:hAnsi="CordiaUPC" w:cs="CordiaUPC"/>
                <w:b/>
                <w:bCs/>
                <w:sz w:val="26"/>
                <w:szCs w:val="26"/>
                <w:lang w:val="en-US"/>
              </w:rPr>
            </w:pPr>
            <w:r w:rsidRPr="00DE39F5">
              <w:rPr>
                <w:rFonts w:ascii="CordiaUPC" w:hAnsi="CordiaUPC" w:cs="CordiaUPC" w:hint="cs"/>
                <w:b/>
                <w:bCs/>
                <w:sz w:val="26"/>
                <w:szCs w:val="26"/>
                <w:lang w:val="en-US"/>
              </w:rPr>
              <w:t xml:space="preserve">Loans to customers and accrued </w:t>
            </w:r>
          </w:p>
        </w:tc>
        <w:tc>
          <w:tcPr>
            <w:tcW w:w="1080" w:type="dxa"/>
          </w:tcPr>
          <w:p w14:paraId="4BA09005" w14:textId="77777777" w:rsidR="00C57B1A" w:rsidRPr="00DE39F5" w:rsidRDefault="00C57B1A" w:rsidP="00C57B1A">
            <w:pPr>
              <w:pStyle w:val="BodyText"/>
              <w:tabs>
                <w:tab w:val="decimal" w:pos="792"/>
              </w:tabs>
              <w:spacing w:after="0" w:line="240" w:lineRule="exact"/>
              <w:ind w:right="17"/>
              <w:rPr>
                <w:rFonts w:ascii="CordiaUPC" w:hAnsi="CordiaUPC" w:cs="CordiaUPC"/>
                <w:sz w:val="26"/>
                <w:szCs w:val="26"/>
                <w:lang w:val="en-GB"/>
              </w:rPr>
            </w:pPr>
          </w:p>
        </w:tc>
        <w:tc>
          <w:tcPr>
            <w:tcW w:w="236" w:type="dxa"/>
          </w:tcPr>
          <w:p w14:paraId="69C1EDC6" w14:textId="77777777" w:rsidR="00C57B1A" w:rsidRPr="00DE39F5" w:rsidRDefault="00C57B1A" w:rsidP="00C57B1A">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4FCBBC97" w14:textId="77777777" w:rsidR="00C57B1A" w:rsidRPr="00DE39F5" w:rsidRDefault="00C57B1A" w:rsidP="00C57B1A">
            <w:pPr>
              <w:pStyle w:val="BodyText"/>
              <w:tabs>
                <w:tab w:val="decimal" w:pos="792"/>
              </w:tabs>
              <w:spacing w:after="0" w:line="240" w:lineRule="exact"/>
              <w:ind w:right="17"/>
              <w:rPr>
                <w:rFonts w:ascii="CordiaUPC" w:hAnsi="CordiaUPC" w:cs="CordiaUPC"/>
                <w:sz w:val="26"/>
                <w:szCs w:val="26"/>
                <w:lang w:val="en-GB"/>
              </w:rPr>
            </w:pPr>
          </w:p>
        </w:tc>
        <w:tc>
          <w:tcPr>
            <w:tcW w:w="236" w:type="dxa"/>
          </w:tcPr>
          <w:p w14:paraId="560EC9C4" w14:textId="77777777" w:rsidR="00C57B1A" w:rsidRPr="00DE39F5" w:rsidRDefault="00C57B1A" w:rsidP="00C57B1A">
            <w:pPr>
              <w:pStyle w:val="BodyText"/>
              <w:tabs>
                <w:tab w:val="decimal" w:pos="792"/>
              </w:tabs>
              <w:spacing w:after="0" w:line="240" w:lineRule="exact"/>
              <w:ind w:right="17"/>
              <w:rPr>
                <w:rFonts w:ascii="CordiaUPC" w:hAnsi="CordiaUPC" w:cs="CordiaUPC"/>
                <w:sz w:val="26"/>
                <w:szCs w:val="26"/>
                <w:lang w:val="en-GB"/>
              </w:rPr>
            </w:pPr>
          </w:p>
        </w:tc>
        <w:tc>
          <w:tcPr>
            <w:tcW w:w="1204" w:type="dxa"/>
          </w:tcPr>
          <w:p w14:paraId="105F4709" w14:textId="77777777" w:rsidR="00C57B1A" w:rsidRPr="00DE39F5" w:rsidRDefault="00C57B1A" w:rsidP="00C57B1A">
            <w:pPr>
              <w:pStyle w:val="BodyText"/>
              <w:tabs>
                <w:tab w:val="decimal" w:pos="792"/>
              </w:tabs>
              <w:spacing w:after="0" w:line="240" w:lineRule="exact"/>
              <w:ind w:right="17"/>
              <w:rPr>
                <w:rFonts w:ascii="CordiaUPC" w:hAnsi="CordiaUPC" w:cs="CordiaUPC"/>
                <w:sz w:val="26"/>
                <w:szCs w:val="26"/>
                <w:lang w:val="en-GB"/>
              </w:rPr>
            </w:pPr>
          </w:p>
        </w:tc>
        <w:tc>
          <w:tcPr>
            <w:tcW w:w="259" w:type="dxa"/>
          </w:tcPr>
          <w:p w14:paraId="3234EE26" w14:textId="77777777" w:rsidR="00C57B1A" w:rsidRPr="00DE39F5" w:rsidRDefault="00C57B1A" w:rsidP="00C57B1A">
            <w:pPr>
              <w:tabs>
                <w:tab w:val="decimal" w:pos="792"/>
              </w:tabs>
              <w:spacing w:line="240" w:lineRule="exact"/>
              <w:jc w:val="right"/>
              <w:rPr>
                <w:rFonts w:ascii="CordiaUPC" w:hAnsi="CordiaUPC" w:cs="CordiaUPC"/>
                <w:sz w:val="26"/>
                <w:szCs w:val="26"/>
                <w:lang w:bidi="th-TH"/>
              </w:rPr>
            </w:pPr>
          </w:p>
        </w:tc>
        <w:tc>
          <w:tcPr>
            <w:tcW w:w="1181" w:type="dxa"/>
          </w:tcPr>
          <w:p w14:paraId="33A10564" w14:textId="77777777" w:rsidR="00C57B1A" w:rsidRPr="00DE39F5" w:rsidRDefault="00C57B1A" w:rsidP="00C57B1A">
            <w:pPr>
              <w:tabs>
                <w:tab w:val="decimal" w:pos="792"/>
              </w:tabs>
              <w:spacing w:line="240" w:lineRule="exact"/>
              <w:jc w:val="right"/>
              <w:rPr>
                <w:rFonts w:ascii="CordiaUPC" w:hAnsi="CordiaUPC" w:cs="CordiaUPC"/>
                <w:sz w:val="26"/>
                <w:szCs w:val="26"/>
                <w:lang w:bidi="th-TH"/>
              </w:rPr>
            </w:pPr>
          </w:p>
        </w:tc>
      </w:tr>
      <w:tr w:rsidR="00C57B1A" w:rsidRPr="00DE39F5" w14:paraId="733BF8D1" w14:textId="77777777" w:rsidTr="00C57B1A">
        <w:tc>
          <w:tcPr>
            <w:tcW w:w="3960" w:type="dxa"/>
          </w:tcPr>
          <w:p w14:paraId="3A5156F5" w14:textId="3B1759B4" w:rsidR="00C57B1A" w:rsidRPr="00DE39F5" w:rsidRDefault="00C57B1A" w:rsidP="00C57B1A">
            <w:pPr>
              <w:spacing w:line="240" w:lineRule="exact"/>
              <w:ind w:right="-18"/>
              <w:rPr>
                <w:rFonts w:ascii="CordiaUPC" w:hAnsi="CordiaUPC" w:cs="CordiaUPC"/>
                <w:b/>
                <w:bCs/>
                <w:sz w:val="26"/>
                <w:szCs w:val="26"/>
                <w:lang w:val="en-US"/>
              </w:rPr>
            </w:pPr>
            <w:r w:rsidRPr="00DE39F5">
              <w:rPr>
                <w:rFonts w:ascii="CordiaUPC" w:hAnsi="CordiaUPC" w:cs="CordiaUPC" w:hint="cs"/>
                <w:b/>
                <w:bCs/>
                <w:sz w:val="26"/>
                <w:szCs w:val="26"/>
                <w:lang w:val="en-US"/>
              </w:rPr>
              <w:t xml:space="preserve">   </w:t>
            </w:r>
            <w:r w:rsidR="004F2357">
              <w:rPr>
                <w:rFonts w:ascii="CordiaUPC" w:hAnsi="CordiaUPC" w:cs="CordiaUPC"/>
                <w:b/>
                <w:bCs/>
                <w:sz w:val="26"/>
                <w:szCs w:val="26"/>
                <w:lang w:val="en-US"/>
              </w:rPr>
              <w:t>i</w:t>
            </w:r>
            <w:r w:rsidRPr="00DE39F5">
              <w:rPr>
                <w:rFonts w:ascii="CordiaUPC" w:hAnsi="CordiaUPC" w:cs="CordiaUPC" w:hint="cs"/>
                <w:b/>
                <w:bCs/>
                <w:sz w:val="26"/>
                <w:szCs w:val="26"/>
                <w:lang w:val="en-US"/>
              </w:rPr>
              <w:t>nterest receivables, net</w:t>
            </w:r>
          </w:p>
        </w:tc>
        <w:tc>
          <w:tcPr>
            <w:tcW w:w="1080" w:type="dxa"/>
          </w:tcPr>
          <w:p w14:paraId="5D81D5F6" w14:textId="77777777" w:rsidR="00C57B1A" w:rsidRPr="00DE39F5" w:rsidRDefault="00C57B1A" w:rsidP="00C57B1A">
            <w:pPr>
              <w:pStyle w:val="BodyText"/>
              <w:tabs>
                <w:tab w:val="decimal" w:pos="792"/>
              </w:tabs>
              <w:spacing w:after="0" w:line="240" w:lineRule="exact"/>
              <w:ind w:right="17"/>
              <w:rPr>
                <w:rFonts w:ascii="CordiaUPC" w:hAnsi="CordiaUPC" w:cs="CordiaUPC"/>
                <w:sz w:val="26"/>
                <w:szCs w:val="26"/>
                <w:lang w:val="en-GB"/>
              </w:rPr>
            </w:pPr>
          </w:p>
        </w:tc>
        <w:tc>
          <w:tcPr>
            <w:tcW w:w="236" w:type="dxa"/>
          </w:tcPr>
          <w:p w14:paraId="58FA19DA" w14:textId="77777777" w:rsidR="00C57B1A" w:rsidRPr="00DE39F5" w:rsidRDefault="00C57B1A" w:rsidP="00C57B1A">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0DBEB815" w14:textId="77777777" w:rsidR="00C57B1A" w:rsidRPr="00DE39F5" w:rsidRDefault="00C57B1A" w:rsidP="00C57B1A">
            <w:pPr>
              <w:pStyle w:val="BodyText"/>
              <w:tabs>
                <w:tab w:val="decimal" w:pos="792"/>
              </w:tabs>
              <w:spacing w:after="0" w:line="240" w:lineRule="exact"/>
              <w:ind w:right="17"/>
              <w:rPr>
                <w:rFonts w:ascii="CordiaUPC" w:hAnsi="CordiaUPC" w:cs="CordiaUPC"/>
                <w:sz w:val="26"/>
                <w:szCs w:val="26"/>
                <w:lang w:val="en-GB"/>
              </w:rPr>
            </w:pPr>
          </w:p>
        </w:tc>
        <w:tc>
          <w:tcPr>
            <w:tcW w:w="236" w:type="dxa"/>
          </w:tcPr>
          <w:p w14:paraId="68A8C914" w14:textId="77777777" w:rsidR="00C57B1A" w:rsidRPr="00DE39F5" w:rsidRDefault="00C57B1A" w:rsidP="00C57B1A">
            <w:pPr>
              <w:pStyle w:val="BodyText"/>
              <w:tabs>
                <w:tab w:val="decimal" w:pos="792"/>
              </w:tabs>
              <w:spacing w:after="0" w:line="240" w:lineRule="exact"/>
              <w:ind w:right="17"/>
              <w:rPr>
                <w:rFonts w:ascii="CordiaUPC" w:hAnsi="CordiaUPC" w:cs="CordiaUPC"/>
                <w:sz w:val="26"/>
                <w:szCs w:val="26"/>
                <w:lang w:val="en-GB"/>
              </w:rPr>
            </w:pPr>
          </w:p>
        </w:tc>
        <w:tc>
          <w:tcPr>
            <w:tcW w:w="1204" w:type="dxa"/>
          </w:tcPr>
          <w:p w14:paraId="2E370119" w14:textId="77777777" w:rsidR="00C57B1A" w:rsidRPr="00DE39F5" w:rsidRDefault="00C57B1A" w:rsidP="00C57B1A">
            <w:pPr>
              <w:pStyle w:val="BodyText"/>
              <w:tabs>
                <w:tab w:val="decimal" w:pos="792"/>
              </w:tabs>
              <w:spacing w:after="0" w:line="240" w:lineRule="exact"/>
              <w:ind w:right="17"/>
              <w:rPr>
                <w:rFonts w:ascii="CordiaUPC" w:hAnsi="CordiaUPC" w:cs="CordiaUPC"/>
                <w:sz w:val="26"/>
                <w:szCs w:val="26"/>
                <w:lang w:val="en-GB"/>
              </w:rPr>
            </w:pPr>
          </w:p>
        </w:tc>
        <w:tc>
          <w:tcPr>
            <w:tcW w:w="259" w:type="dxa"/>
          </w:tcPr>
          <w:p w14:paraId="0F31E717" w14:textId="77777777" w:rsidR="00C57B1A" w:rsidRPr="00DE39F5" w:rsidRDefault="00C57B1A" w:rsidP="00C57B1A">
            <w:pPr>
              <w:tabs>
                <w:tab w:val="decimal" w:pos="792"/>
              </w:tabs>
              <w:spacing w:line="240" w:lineRule="exact"/>
              <w:jc w:val="right"/>
              <w:rPr>
                <w:rFonts w:ascii="CordiaUPC" w:hAnsi="CordiaUPC" w:cs="CordiaUPC"/>
                <w:sz w:val="26"/>
                <w:szCs w:val="26"/>
                <w:lang w:bidi="th-TH"/>
              </w:rPr>
            </w:pPr>
          </w:p>
        </w:tc>
        <w:tc>
          <w:tcPr>
            <w:tcW w:w="1181" w:type="dxa"/>
          </w:tcPr>
          <w:p w14:paraId="087B0A04" w14:textId="77777777" w:rsidR="00C57B1A" w:rsidRPr="00DE39F5" w:rsidRDefault="00C57B1A" w:rsidP="00C57B1A">
            <w:pPr>
              <w:tabs>
                <w:tab w:val="decimal" w:pos="792"/>
              </w:tabs>
              <w:spacing w:line="240" w:lineRule="exact"/>
              <w:jc w:val="right"/>
              <w:rPr>
                <w:rFonts w:ascii="CordiaUPC" w:hAnsi="CordiaUPC" w:cs="CordiaUPC"/>
                <w:sz w:val="26"/>
                <w:szCs w:val="26"/>
                <w:lang w:bidi="th-TH"/>
              </w:rPr>
            </w:pPr>
          </w:p>
        </w:tc>
      </w:tr>
      <w:tr w:rsidR="00C57B1A" w:rsidRPr="00DE39F5" w14:paraId="1073D73B" w14:textId="77777777" w:rsidTr="00C57B1A">
        <w:tc>
          <w:tcPr>
            <w:tcW w:w="3960" w:type="dxa"/>
          </w:tcPr>
          <w:p w14:paraId="5EC5610F" w14:textId="77777777" w:rsidR="00C57B1A" w:rsidRPr="00733575" w:rsidRDefault="00C57B1A" w:rsidP="00C57B1A">
            <w:pPr>
              <w:spacing w:line="240" w:lineRule="exact"/>
              <w:ind w:right="-18"/>
              <w:rPr>
                <w:rFonts w:ascii="CordiaUPC" w:hAnsi="CordiaUPC" w:cs="CordiaUPC"/>
                <w:b/>
                <w:bCs/>
                <w:sz w:val="26"/>
                <w:szCs w:val="26"/>
                <w:lang w:val="en-US"/>
              </w:rPr>
            </w:pPr>
            <w:r w:rsidRPr="00733575">
              <w:rPr>
                <w:rFonts w:ascii="CordiaUPC" w:hAnsi="CordiaUPC" w:cs="CordiaUPC"/>
                <w:b/>
                <w:bCs/>
                <w:sz w:val="26"/>
                <w:szCs w:val="26"/>
                <w:lang w:val="en-US"/>
              </w:rPr>
              <w:t xml:space="preserve">   (including interbank and money market</w:t>
            </w:r>
          </w:p>
        </w:tc>
        <w:tc>
          <w:tcPr>
            <w:tcW w:w="1080" w:type="dxa"/>
          </w:tcPr>
          <w:p w14:paraId="55297575" w14:textId="77777777" w:rsidR="00C57B1A" w:rsidRPr="00DE39F5" w:rsidRDefault="00C57B1A" w:rsidP="00C57B1A">
            <w:pPr>
              <w:pStyle w:val="BodyText"/>
              <w:tabs>
                <w:tab w:val="decimal" w:pos="860"/>
              </w:tabs>
              <w:spacing w:after="0" w:line="240" w:lineRule="exact"/>
              <w:ind w:right="-115"/>
              <w:rPr>
                <w:rFonts w:ascii="CordiaUPC" w:hAnsi="CordiaUPC" w:cs="CordiaUPC"/>
                <w:b/>
                <w:bCs/>
                <w:sz w:val="26"/>
                <w:szCs w:val="26"/>
                <w:lang w:val="en-GB"/>
              </w:rPr>
            </w:pPr>
          </w:p>
        </w:tc>
        <w:tc>
          <w:tcPr>
            <w:tcW w:w="236" w:type="dxa"/>
          </w:tcPr>
          <w:p w14:paraId="328BF0C2" w14:textId="77777777" w:rsidR="00C57B1A" w:rsidRPr="00DE39F5" w:rsidRDefault="00C57B1A" w:rsidP="00C57B1A">
            <w:pPr>
              <w:pStyle w:val="BodyText"/>
              <w:tabs>
                <w:tab w:val="decimal" w:pos="792"/>
              </w:tabs>
              <w:spacing w:after="0" w:line="240" w:lineRule="exact"/>
              <w:ind w:right="17"/>
              <w:rPr>
                <w:rFonts w:ascii="CordiaUPC" w:hAnsi="CordiaUPC" w:cs="CordiaUPC"/>
                <w:b/>
                <w:bCs/>
                <w:sz w:val="26"/>
                <w:szCs w:val="26"/>
                <w:lang w:val="en-GB"/>
              </w:rPr>
            </w:pPr>
          </w:p>
        </w:tc>
        <w:tc>
          <w:tcPr>
            <w:tcW w:w="1114" w:type="dxa"/>
          </w:tcPr>
          <w:p w14:paraId="3DA0017E" w14:textId="77777777" w:rsidR="00C57B1A" w:rsidRPr="00DE39F5" w:rsidRDefault="00C57B1A" w:rsidP="00C57B1A">
            <w:pPr>
              <w:pStyle w:val="BodyText"/>
              <w:tabs>
                <w:tab w:val="decimal" w:pos="830"/>
              </w:tabs>
              <w:spacing w:after="0" w:line="240" w:lineRule="exact"/>
              <w:ind w:right="17"/>
              <w:rPr>
                <w:rFonts w:ascii="CordiaUPC" w:hAnsi="CordiaUPC" w:cs="CordiaUPC"/>
                <w:sz w:val="26"/>
                <w:szCs w:val="26"/>
              </w:rPr>
            </w:pPr>
          </w:p>
        </w:tc>
        <w:tc>
          <w:tcPr>
            <w:tcW w:w="236" w:type="dxa"/>
          </w:tcPr>
          <w:p w14:paraId="3E660F66" w14:textId="77777777" w:rsidR="00C57B1A" w:rsidRPr="00DE39F5" w:rsidRDefault="00C57B1A" w:rsidP="00C57B1A">
            <w:pPr>
              <w:pStyle w:val="BodyText"/>
              <w:tabs>
                <w:tab w:val="decimal" w:pos="792"/>
              </w:tabs>
              <w:spacing w:after="0" w:line="240" w:lineRule="exact"/>
              <w:ind w:right="17"/>
              <w:rPr>
                <w:rFonts w:ascii="CordiaUPC" w:hAnsi="CordiaUPC" w:cs="CordiaUPC"/>
                <w:b/>
                <w:bCs/>
                <w:sz w:val="26"/>
                <w:szCs w:val="26"/>
                <w:lang w:val="en-GB"/>
              </w:rPr>
            </w:pPr>
          </w:p>
        </w:tc>
        <w:tc>
          <w:tcPr>
            <w:tcW w:w="1204" w:type="dxa"/>
          </w:tcPr>
          <w:p w14:paraId="6C69809D" w14:textId="77777777" w:rsidR="00C57B1A" w:rsidRPr="00DE39F5" w:rsidRDefault="00C57B1A" w:rsidP="00C57B1A">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2677E898" w14:textId="77777777" w:rsidR="00C57B1A" w:rsidRPr="00DE39F5" w:rsidRDefault="00C57B1A" w:rsidP="00C57B1A">
            <w:pPr>
              <w:tabs>
                <w:tab w:val="decimal" w:pos="792"/>
              </w:tabs>
              <w:spacing w:line="240" w:lineRule="exact"/>
              <w:jc w:val="right"/>
              <w:rPr>
                <w:rFonts w:ascii="CordiaUPC" w:hAnsi="CordiaUPC" w:cs="CordiaUPC"/>
                <w:b/>
                <w:bCs/>
                <w:sz w:val="26"/>
                <w:szCs w:val="26"/>
                <w:lang w:bidi="th-TH"/>
              </w:rPr>
            </w:pPr>
          </w:p>
        </w:tc>
        <w:tc>
          <w:tcPr>
            <w:tcW w:w="1181" w:type="dxa"/>
          </w:tcPr>
          <w:p w14:paraId="6122D5E0" w14:textId="77777777" w:rsidR="00C57B1A" w:rsidRPr="00DE39F5" w:rsidRDefault="00C57B1A" w:rsidP="00C57B1A">
            <w:pPr>
              <w:tabs>
                <w:tab w:val="decimal" w:pos="890"/>
              </w:tabs>
              <w:spacing w:line="240" w:lineRule="exact"/>
              <w:rPr>
                <w:rFonts w:ascii="CordiaUPC" w:hAnsi="CordiaUPC" w:cs="CordiaUPC"/>
                <w:sz w:val="26"/>
                <w:szCs w:val="26"/>
                <w:lang w:bidi="th-TH"/>
              </w:rPr>
            </w:pPr>
          </w:p>
        </w:tc>
      </w:tr>
      <w:tr w:rsidR="00C57B1A" w:rsidRPr="00DE39F5" w14:paraId="22271EA3" w14:textId="77777777" w:rsidTr="00C57B1A">
        <w:tc>
          <w:tcPr>
            <w:tcW w:w="3960" w:type="dxa"/>
          </w:tcPr>
          <w:p w14:paraId="4714B8A4" w14:textId="25E8E2F5" w:rsidR="00C57B1A" w:rsidRPr="00733575" w:rsidRDefault="00C57B1A" w:rsidP="00C57B1A">
            <w:pPr>
              <w:spacing w:line="240" w:lineRule="exact"/>
              <w:ind w:right="-18"/>
              <w:rPr>
                <w:rFonts w:ascii="CordiaUPC" w:hAnsi="CordiaUPC" w:cs="CordiaUPC"/>
                <w:b/>
                <w:bCs/>
                <w:sz w:val="26"/>
                <w:szCs w:val="26"/>
                <w:lang w:val="en-US"/>
              </w:rPr>
            </w:pPr>
            <w:r w:rsidRPr="00733575">
              <w:rPr>
                <w:rFonts w:ascii="CordiaUPC" w:hAnsi="CordiaUPC" w:cs="CordiaUPC"/>
                <w:b/>
                <w:bCs/>
                <w:sz w:val="26"/>
                <w:szCs w:val="26"/>
                <w:lang w:val="en-US"/>
              </w:rPr>
              <w:t xml:space="preserve">   </w:t>
            </w:r>
            <w:r>
              <w:rPr>
                <w:rFonts w:ascii="CordiaUPC" w:hAnsi="CordiaUPC" w:cs="CordiaUPC"/>
                <w:b/>
                <w:bCs/>
                <w:sz w:val="26"/>
                <w:szCs w:val="26"/>
                <w:lang w:val="en-US"/>
              </w:rPr>
              <w:t>i</w:t>
            </w:r>
            <w:r w:rsidRPr="00733575">
              <w:rPr>
                <w:rFonts w:ascii="CordiaUPC" w:hAnsi="CordiaUPC" w:cs="CordiaUPC"/>
                <w:b/>
                <w:bCs/>
                <w:sz w:val="26"/>
                <w:szCs w:val="26"/>
                <w:lang w:val="en-US"/>
              </w:rPr>
              <w:t xml:space="preserve">tems </w:t>
            </w:r>
            <w:r w:rsidR="00E4524C">
              <w:rPr>
                <w:rFonts w:ascii="CordiaUPC" w:hAnsi="CordiaUPC" w:cs="CordiaUPC"/>
                <w:b/>
                <w:bCs/>
                <w:sz w:val="26"/>
                <w:szCs w:val="26"/>
                <w:lang w:val="en-US"/>
              </w:rPr>
              <w:t>–</w:t>
            </w:r>
            <w:r w:rsidRPr="00733575">
              <w:rPr>
                <w:rFonts w:ascii="CordiaUPC" w:hAnsi="CordiaUPC" w:cs="CordiaUPC"/>
                <w:b/>
                <w:bCs/>
                <w:sz w:val="26"/>
                <w:szCs w:val="26"/>
                <w:lang w:val="en-US"/>
              </w:rPr>
              <w:t xml:space="preserve"> asset</w:t>
            </w:r>
            <w:r>
              <w:rPr>
                <w:rFonts w:ascii="CordiaUPC" w:hAnsi="CordiaUPC" w:cs="CordiaUPC"/>
                <w:b/>
                <w:bCs/>
                <w:sz w:val="26"/>
                <w:szCs w:val="26"/>
                <w:lang w:val="en-US"/>
              </w:rPr>
              <w:t>s)</w:t>
            </w:r>
          </w:p>
        </w:tc>
        <w:tc>
          <w:tcPr>
            <w:tcW w:w="1080" w:type="dxa"/>
          </w:tcPr>
          <w:p w14:paraId="00FC4CFD" w14:textId="77777777" w:rsidR="00C57B1A" w:rsidRPr="00DE39F5" w:rsidRDefault="00C57B1A" w:rsidP="00C57B1A">
            <w:pPr>
              <w:pStyle w:val="BodyText"/>
              <w:tabs>
                <w:tab w:val="decimal" w:pos="860"/>
              </w:tabs>
              <w:spacing w:after="0" w:line="240" w:lineRule="exact"/>
              <w:ind w:right="-115"/>
              <w:rPr>
                <w:rFonts w:ascii="CordiaUPC" w:hAnsi="CordiaUPC" w:cs="CordiaUPC"/>
                <w:b/>
                <w:bCs/>
                <w:sz w:val="26"/>
                <w:szCs w:val="26"/>
                <w:lang w:val="en-GB"/>
              </w:rPr>
            </w:pPr>
          </w:p>
        </w:tc>
        <w:tc>
          <w:tcPr>
            <w:tcW w:w="236" w:type="dxa"/>
          </w:tcPr>
          <w:p w14:paraId="6A223E7B" w14:textId="77777777" w:rsidR="00C57B1A" w:rsidRPr="00DE39F5" w:rsidRDefault="00C57B1A" w:rsidP="00C57B1A">
            <w:pPr>
              <w:pStyle w:val="BodyText"/>
              <w:tabs>
                <w:tab w:val="decimal" w:pos="792"/>
              </w:tabs>
              <w:spacing w:after="0" w:line="240" w:lineRule="exact"/>
              <w:ind w:right="17"/>
              <w:rPr>
                <w:rFonts w:ascii="CordiaUPC" w:hAnsi="CordiaUPC" w:cs="CordiaUPC"/>
                <w:b/>
                <w:bCs/>
                <w:sz w:val="26"/>
                <w:szCs w:val="26"/>
                <w:lang w:val="en-GB"/>
              </w:rPr>
            </w:pPr>
          </w:p>
        </w:tc>
        <w:tc>
          <w:tcPr>
            <w:tcW w:w="1114" w:type="dxa"/>
          </w:tcPr>
          <w:p w14:paraId="3EC3D3D8" w14:textId="77777777" w:rsidR="00C57B1A" w:rsidRPr="00DE39F5" w:rsidRDefault="00C57B1A" w:rsidP="00C57B1A">
            <w:pPr>
              <w:pStyle w:val="BodyText"/>
              <w:tabs>
                <w:tab w:val="decimal" w:pos="830"/>
              </w:tabs>
              <w:spacing w:after="0" w:line="240" w:lineRule="exact"/>
              <w:ind w:right="17"/>
              <w:rPr>
                <w:rFonts w:ascii="CordiaUPC" w:hAnsi="CordiaUPC" w:cs="CordiaUPC"/>
                <w:sz w:val="26"/>
                <w:szCs w:val="26"/>
              </w:rPr>
            </w:pPr>
          </w:p>
        </w:tc>
        <w:tc>
          <w:tcPr>
            <w:tcW w:w="236" w:type="dxa"/>
          </w:tcPr>
          <w:p w14:paraId="79A2DEA1" w14:textId="77777777" w:rsidR="00C57B1A" w:rsidRPr="00DE39F5" w:rsidRDefault="00C57B1A" w:rsidP="00C57B1A">
            <w:pPr>
              <w:pStyle w:val="BodyText"/>
              <w:tabs>
                <w:tab w:val="decimal" w:pos="792"/>
              </w:tabs>
              <w:spacing w:after="0" w:line="240" w:lineRule="exact"/>
              <w:ind w:right="17"/>
              <w:rPr>
                <w:rFonts w:ascii="CordiaUPC" w:hAnsi="CordiaUPC" w:cs="CordiaUPC"/>
                <w:b/>
                <w:bCs/>
                <w:sz w:val="26"/>
                <w:szCs w:val="26"/>
                <w:lang w:val="en-GB"/>
              </w:rPr>
            </w:pPr>
          </w:p>
        </w:tc>
        <w:tc>
          <w:tcPr>
            <w:tcW w:w="1204" w:type="dxa"/>
          </w:tcPr>
          <w:p w14:paraId="7843CC88" w14:textId="77777777" w:rsidR="00C57B1A" w:rsidRPr="00DE39F5" w:rsidRDefault="00C57B1A" w:rsidP="00C57B1A">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5C0A7BF5" w14:textId="77777777" w:rsidR="00C57B1A" w:rsidRPr="00DE39F5" w:rsidRDefault="00C57B1A" w:rsidP="00C57B1A">
            <w:pPr>
              <w:tabs>
                <w:tab w:val="decimal" w:pos="792"/>
              </w:tabs>
              <w:spacing w:line="240" w:lineRule="exact"/>
              <w:jc w:val="right"/>
              <w:rPr>
                <w:rFonts w:ascii="CordiaUPC" w:hAnsi="CordiaUPC" w:cs="CordiaUPC"/>
                <w:b/>
                <w:bCs/>
                <w:sz w:val="26"/>
                <w:szCs w:val="26"/>
                <w:lang w:bidi="th-TH"/>
              </w:rPr>
            </w:pPr>
          </w:p>
        </w:tc>
        <w:tc>
          <w:tcPr>
            <w:tcW w:w="1181" w:type="dxa"/>
          </w:tcPr>
          <w:p w14:paraId="19425E44" w14:textId="77777777" w:rsidR="00C57B1A" w:rsidRPr="00DE39F5" w:rsidRDefault="00C57B1A" w:rsidP="00C57B1A">
            <w:pPr>
              <w:tabs>
                <w:tab w:val="decimal" w:pos="890"/>
              </w:tabs>
              <w:spacing w:line="240" w:lineRule="exact"/>
              <w:rPr>
                <w:rFonts w:ascii="CordiaUPC" w:hAnsi="CordiaUPC" w:cs="CordiaUPC"/>
                <w:sz w:val="26"/>
                <w:szCs w:val="26"/>
                <w:lang w:bidi="th-TH"/>
              </w:rPr>
            </w:pPr>
          </w:p>
        </w:tc>
      </w:tr>
      <w:tr w:rsidR="00005EEC" w:rsidRPr="00DE39F5" w14:paraId="08AE44E4" w14:textId="77777777" w:rsidTr="00C57B1A">
        <w:tc>
          <w:tcPr>
            <w:tcW w:w="3960" w:type="dxa"/>
          </w:tcPr>
          <w:p w14:paraId="51CF1513" w14:textId="77777777" w:rsidR="00005EEC" w:rsidRPr="00DE39F5" w:rsidRDefault="00005EEC" w:rsidP="00005EEC">
            <w:pPr>
              <w:spacing w:line="240" w:lineRule="exact"/>
              <w:ind w:right="-18"/>
              <w:rPr>
                <w:rFonts w:ascii="CordiaUPC" w:hAnsi="CordiaUPC" w:cs="CordiaUPC"/>
                <w:sz w:val="26"/>
                <w:szCs w:val="26"/>
                <w:lang w:val="en-US"/>
              </w:rPr>
            </w:pPr>
            <w:proofErr w:type="spellStart"/>
            <w:r w:rsidRPr="00DE39F5">
              <w:rPr>
                <w:rFonts w:ascii="CordiaUPC" w:hAnsi="CordiaUPC" w:cs="CordiaUPC" w:hint="cs"/>
                <w:sz w:val="26"/>
                <w:szCs w:val="26"/>
                <w:lang w:val="en-US"/>
              </w:rPr>
              <w:t>Thanachart</w:t>
            </w:r>
            <w:proofErr w:type="spellEnd"/>
            <w:r w:rsidRPr="00DE39F5">
              <w:rPr>
                <w:rFonts w:ascii="CordiaUPC" w:hAnsi="CordiaUPC" w:cs="CordiaUPC" w:hint="cs"/>
                <w:sz w:val="26"/>
                <w:szCs w:val="26"/>
                <w:lang w:val="en-US"/>
              </w:rPr>
              <w:t xml:space="preserve"> Bank Public Company Limited</w:t>
            </w:r>
          </w:p>
        </w:tc>
        <w:tc>
          <w:tcPr>
            <w:tcW w:w="1080" w:type="dxa"/>
          </w:tcPr>
          <w:p w14:paraId="10686D25" w14:textId="6BFCDD41" w:rsidR="00005EEC" w:rsidRPr="00FB4313" w:rsidRDefault="00005EEC" w:rsidP="00005EEC">
            <w:pPr>
              <w:pStyle w:val="BodyText"/>
              <w:tabs>
                <w:tab w:val="decimal" w:pos="860"/>
              </w:tabs>
              <w:spacing w:after="0" w:line="240" w:lineRule="exact"/>
              <w:ind w:right="-115"/>
              <w:rPr>
                <w:rFonts w:ascii="CordiaUPC" w:hAnsi="CordiaUPC" w:cs="CordiaUPC"/>
                <w:sz w:val="26"/>
                <w:szCs w:val="26"/>
                <w:lang w:val="en-US" w:bidi="th-TH"/>
              </w:rPr>
            </w:pPr>
            <w:r w:rsidRPr="00FB4313">
              <w:rPr>
                <w:rFonts w:ascii="CordiaUPC" w:hAnsi="CordiaUPC" w:cs="CordiaUPC"/>
                <w:sz w:val="26"/>
                <w:szCs w:val="26"/>
                <w:lang w:val="en-US" w:bidi="th-TH"/>
              </w:rPr>
              <w:t>-</w:t>
            </w:r>
          </w:p>
        </w:tc>
        <w:tc>
          <w:tcPr>
            <w:tcW w:w="236" w:type="dxa"/>
          </w:tcPr>
          <w:p w14:paraId="112FE5DB" w14:textId="77777777" w:rsidR="00005EEC" w:rsidRPr="00FB4313" w:rsidRDefault="00005EEC" w:rsidP="00005EEC">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7591CBFC" w14:textId="3A1B0E85" w:rsidR="00005EEC" w:rsidRPr="00FB4313" w:rsidRDefault="00005EEC" w:rsidP="00005EEC">
            <w:pPr>
              <w:pStyle w:val="BodyText"/>
              <w:tabs>
                <w:tab w:val="decimal" w:pos="830"/>
              </w:tabs>
              <w:spacing w:after="0" w:line="240" w:lineRule="exact"/>
              <w:ind w:right="17"/>
              <w:rPr>
                <w:rFonts w:ascii="CordiaUPC" w:hAnsi="CordiaUPC" w:cs="CordiaUPC"/>
                <w:sz w:val="26"/>
                <w:szCs w:val="26"/>
                <w:lang w:val="en-GB"/>
              </w:rPr>
            </w:pPr>
            <w:r w:rsidRPr="00FB4313">
              <w:rPr>
                <w:rFonts w:ascii="CordiaUPC" w:hAnsi="CordiaUPC" w:cs="CordiaUPC" w:hint="cs"/>
                <w:sz w:val="26"/>
                <w:szCs w:val="26"/>
                <w:lang w:val="en-GB"/>
              </w:rPr>
              <w:t>-</w:t>
            </w:r>
          </w:p>
        </w:tc>
        <w:tc>
          <w:tcPr>
            <w:tcW w:w="236" w:type="dxa"/>
          </w:tcPr>
          <w:p w14:paraId="754B830C" w14:textId="77777777" w:rsidR="00005EEC" w:rsidRPr="00DE39F5" w:rsidRDefault="00005EEC" w:rsidP="00005EEC">
            <w:pPr>
              <w:pStyle w:val="BodyText"/>
              <w:tabs>
                <w:tab w:val="decimal" w:pos="792"/>
              </w:tabs>
              <w:spacing w:after="0" w:line="240" w:lineRule="exact"/>
              <w:ind w:right="17"/>
              <w:rPr>
                <w:rFonts w:ascii="CordiaUPC" w:hAnsi="CordiaUPC" w:cs="CordiaUPC"/>
                <w:b/>
                <w:bCs/>
                <w:sz w:val="26"/>
                <w:szCs w:val="26"/>
                <w:lang w:val="en-GB"/>
              </w:rPr>
            </w:pPr>
          </w:p>
        </w:tc>
        <w:tc>
          <w:tcPr>
            <w:tcW w:w="1204" w:type="dxa"/>
          </w:tcPr>
          <w:p w14:paraId="6CEF50FA" w14:textId="5C5D4113" w:rsidR="00005EEC" w:rsidRPr="00EF5450" w:rsidRDefault="00005EEC" w:rsidP="00005EEC">
            <w:pPr>
              <w:pStyle w:val="BodyText"/>
              <w:tabs>
                <w:tab w:val="decimal" w:pos="990"/>
              </w:tabs>
              <w:spacing w:after="0" w:line="240" w:lineRule="exact"/>
              <w:ind w:right="-110"/>
              <w:rPr>
                <w:rFonts w:ascii="CordiaUPC" w:hAnsi="CordiaUPC" w:cs="CordiaUPC"/>
                <w:sz w:val="26"/>
                <w:szCs w:val="26"/>
                <w:lang w:val="en-US" w:bidi="th-TH"/>
              </w:rPr>
            </w:pPr>
            <w:r w:rsidRPr="003830C7">
              <w:rPr>
                <w:rFonts w:ascii="CordiaUPC" w:eastAsia="Times New Roman" w:hAnsi="CordiaUPC" w:cs="CordiaUPC"/>
                <w:sz w:val="26"/>
                <w:szCs w:val="26"/>
                <w:lang w:val="en-GB"/>
              </w:rPr>
              <w:t>83</w:t>
            </w:r>
            <w:r w:rsidRPr="003830C7">
              <w:rPr>
                <w:rFonts w:ascii="CordiaUPC" w:eastAsia="Times New Roman" w:hAnsi="CordiaUPC" w:cs="CordiaUPC"/>
                <w:sz w:val="26"/>
                <w:szCs w:val="26"/>
              </w:rPr>
              <w:t>,</w:t>
            </w:r>
            <w:r w:rsidRPr="003830C7">
              <w:rPr>
                <w:rFonts w:ascii="CordiaUPC" w:eastAsia="Times New Roman" w:hAnsi="CordiaUPC" w:cs="CordiaUPC"/>
                <w:sz w:val="26"/>
                <w:szCs w:val="26"/>
                <w:lang w:val="en-GB"/>
              </w:rPr>
              <w:t>19</w:t>
            </w:r>
            <w:r w:rsidR="006278EA">
              <w:rPr>
                <w:rFonts w:ascii="CordiaUPC" w:eastAsia="Times New Roman" w:hAnsi="CordiaUPC" w:cs="CordiaUPC"/>
                <w:sz w:val="26"/>
                <w:szCs w:val="26"/>
                <w:lang w:val="en-US" w:bidi="th-TH"/>
              </w:rPr>
              <w:t>4</w:t>
            </w:r>
          </w:p>
        </w:tc>
        <w:tc>
          <w:tcPr>
            <w:tcW w:w="259" w:type="dxa"/>
          </w:tcPr>
          <w:p w14:paraId="34027D22" w14:textId="77777777" w:rsidR="00005EEC" w:rsidRPr="00DE39F5" w:rsidRDefault="00005EEC" w:rsidP="00005EEC">
            <w:pPr>
              <w:tabs>
                <w:tab w:val="decimal" w:pos="792"/>
              </w:tabs>
              <w:spacing w:line="240" w:lineRule="exact"/>
              <w:jc w:val="right"/>
              <w:rPr>
                <w:rFonts w:ascii="CordiaUPC" w:hAnsi="CordiaUPC" w:cs="CordiaUPC"/>
                <w:b/>
                <w:bCs/>
                <w:sz w:val="26"/>
                <w:szCs w:val="26"/>
                <w:lang w:bidi="th-TH"/>
              </w:rPr>
            </w:pPr>
          </w:p>
        </w:tc>
        <w:tc>
          <w:tcPr>
            <w:tcW w:w="1181" w:type="dxa"/>
          </w:tcPr>
          <w:p w14:paraId="5E8753FF" w14:textId="6D0D1175" w:rsidR="00005EEC" w:rsidRPr="00DE39F5" w:rsidRDefault="00005EEC" w:rsidP="00005EEC">
            <w:pPr>
              <w:tabs>
                <w:tab w:val="decimal" w:pos="890"/>
              </w:tabs>
              <w:spacing w:line="240" w:lineRule="exact"/>
              <w:rPr>
                <w:rFonts w:ascii="CordiaUPC" w:hAnsi="CordiaUPC" w:cs="CordiaUPC"/>
                <w:sz w:val="26"/>
                <w:szCs w:val="26"/>
                <w:lang w:bidi="th-TH"/>
              </w:rPr>
            </w:pPr>
            <w:r w:rsidRPr="00DE39F5">
              <w:rPr>
                <w:rFonts w:ascii="CordiaUPC" w:hAnsi="CordiaUPC" w:cs="CordiaUPC" w:hint="cs"/>
                <w:sz w:val="26"/>
                <w:szCs w:val="26"/>
              </w:rPr>
              <w:t>56,000</w:t>
            </w:r>
          </w:p>
        </w:tc>
      </w:tr>
      <w:tr w:rsidR="00005EEC" w:rsidRPr="00DE39F5" w14:paraId="532D0AB4" w14:textId="77777777" w:rsidTr="001B254E">
        <w:tc>
          <w:tcPr>
            <w:tcW w:w="3960" w:type="dxa"/>
            <w:vAlign w:val="bottom"/>
          </w:tcPr>
          <w:p w14:paraId="7887609D" w14:textId="6C61B2B4" w:rsidR="00005EEC" w:rsidRPr="00DE39F5" w:rsidRDefault="00005EEC" w:rsidP="00005EEC">
            <w:pPr>
              <w:spacing w:line="240" w:lineRule="exact"/>
              <w:ind w:right="-18"/>
              <w:rPr>
                <w:rFonts w:ascii="CordiaUPC" w:hAnsi="CordiaUPC" w:cs="CordiaUPC"/>
                <w:sz w:val="26"/>
                <w:szCs w:val="26"/>
                <w:lang w:val="en-US"/>
              </w:rPr>
            </w:pPr>
            <w:proofErr w:type="spellStart"/>
            <w:r w:rsidRPr="00DE39F5">
              <w:rPr>
                <w:rFonts w:ascii="CordiaUPC" w:hAnsi="CordiaUPC" w:cs="CordiaUPC" w:hint="cs"/>
                <w:sz w:val="26"/>
                <w:szCs w:val="26"/>
                <w:lang w:val="en-US"/>
              </w:rPr>
              <w:t>Phahonyothin</w:t>
            </w:r>
            <w:proofErr w:type="spellEnd"/>
            <w:r w:rsidRPr="00DE39F5">
              <w:rPr>
                <w:rFonts w:ascii="CordiaUPC" w:hAnsi="CordiaUPC" w:cs="CordiaUPC" w:hint="cs"/>
                <w:sz w:val="26"/>
                <w:szCs w:val="26"/>
                <w:lang w:val="en-US"/>
              </w:rPr>
              <w:t xml:space="preserve"> Asset Management Co., Ltd.</w:t>
            </w:r>
          </w:p>
        </w:tc>
        <w:tc>
          <w:tcPr>
            <w:tcW w:w="1080" w:type="dxa"/>
          </w:tcPr>
          <w:p w14:paraId="7C926CB4" w14:textId="5EC0E672" w:rsidR="00005EEC" w:rsidRPr="00FB4313" w:rsidRDefault="00005EEC" w:rsidP="00005EEC">
            <w:pPr>
              <w:pStyle w:val="BodyText"/>
              <w:tabs>
                <w:tab w:val="decimal" w:pos="860"/>
              </w:tabs>
              <w:spacing w:after="0" w:line="240" w:lineRule="exact"/>
              <w:ind w:right="-115"/>
              <w:rPr>
                <w:rFonts w:ascii="CordiaUPC" w:hAnsi="CordiaUPC" w:cs="CordiaUPC"/>
                <w:sz w:val="26"/>
                <w:szCs w:val="26"/>
                <w:lang w:val="en-GB"/>
              </w:rPr>
            </w:pPr>
            <w:r w:rsidRPr="00FB4313">
              <w:rPr>
                <w:rFonts w:ascii="CordiaUPC" w:hAnsi="CordiaUPC" w:cs="CordiaUPC"/>
                <w:sz w:val="26"/>
                <w:szCs w:val="26"/>
                <w:lang w:val="en-GB"/>
              </w:rPr>
              <w:t>-</w:t>
            </w:r>
          </w:p>
        </w:tc>
        <w:tc>
          <w:tcPr>
            <w:tcW w:w="236" w:type="dxa"/>
          </w:tcPr>
          <w:p w14:paraId="18613765" w14:textId="77777777" w:rsidR="00005EEC" w:rsidRPr="00FB4313" w:rsidRDefault="00005EEC" w:rsidP="00005EEC">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6496D6DC" w14:textId="2955898B" w:rsidR="00005EEC" w:rsidRPr="00FB4313" w:rsidRDefault="00005EEC" w:rsidP="00005EEC">
            <w:pPr>
              <w:pStyle w:val="BodyText"/>
              <w:tabs>
                <w:tab w:val="decimal" w:pos="830"/>
              </w:tabs>
              <w:spacing w:after="0" w:line="240" w:lineRule="exact"/>
              <w:ind w:right="17"/>
              <w:rPr>
                <w:rFonts w:ascii="CordiaUPC" w:hAnsi="CordiaUPC" w:cs="CordiaUPC"/>
                <w:sz w:val="26"/>
                <w:szCs w:val="26"/>
                <w:lang w:val="en-GB"/>
              </w:rPr>
            </w:pPr>
            <w:r w:rsidRPr="00FB4313">
              <w:rPr>
                <w:rFonts w:ascii="CordiaUPC" w:hAnsi="CordiaUPC" w:cs="CordiaUPC"/>
                <w:sz w:val="26"/>
                <w:szCs w:val="26"/>
                <w:lang w:val="en-GB"/>
              </w:rPr>
              <w:t>-</w:t>
            </w:r>
          </w:p>
        </w:tc>
        <w:tc>
          <w:tcPr>
            <w:tcW w:w="236" w:type="dxa"/>
          </w:tcPr>
          <w:p w14:paraId="09BDA678" w14:textId="77777777" w:rsidR="00005EEC" w:rsidRPr="00DE39F5" w:rsidRDefault="00005EEC" w:rsidP="00005EEC">
            <w:pPr>
              <w:pStyle w:val="BodyText"/>
              <w:tabs>
                <w:tab w:val="decimal" w:pos="792"/>
              </w:tabs>
              <w:spacing w:after="0" w:line="240" w:lineRule="exact"/>
              <w:ind w:right="17"/>
              <w:rPr>
                <w:rFonts w:ascii="CordiaUPC" w:hAnsi="CordiaUPC" w:cs="CordiaUPC"/>
                <w:b/>
                <w:bCs/>
                <w:sz w:val="26"/>
                <w:szCs w:val="26"/>
                <w:lang w:val="en-GB"/>
              </w:rPr>
            </w:pPr>
          </w:p>
        </w:tc>
        <w:tc>
          <w:tcPr>
            <w:tcW w:w="1204" w:type="dxa"/>
          </w:tcPr>
          <w:p w14:paraId="4BA7F653" w14:textId="53B9BBBE" w:rsidR="00005EEC" w:rsidRPr="00005EEC" w:rsidRDefault="00005EEC" w:rsidP="00005EEC">
            <w:pPr>
              <w:pStyle w:val="BodyText"/>
              <w:tabs>
                <w:tab w:val="decimal" w:pos="990"/>
              </w:tabs>
              <w:spacing w:after="0" w:line="240" w:lineRule="exact"/>
              <w:ind w:right="-110"/>
              <w:rPr>
                <w:rFonts w:ascii="CordiaUPC" w:hAnsi="CordiaUPC" w:cs="CordiaUPC"/>
                <w:sz w:val="26"/>
                <w:szCs w:val="26"/>
                <w:lang w:val="en-GB"/>
              </w:rPr>
            </w:pPr>
            <w:r w:rsidRPr="00005EEC">
              <w:rPr>
                <w:rFonts w:ascii="CordiaUPC" w:eastAsia="Times New Roman" w:hAnsi="CordiaUPC" w:cs="CordiaUPC"/>
                <w:sz w:val="26"/>
                <w:szCs w:val="26"/>
                <w:lang w:val="en-GB"/>
              </w:rPr>
              <w:t>484</w:t>
            </w:r>
          </w:p>
        </w:tc>
        <w:tc>
          <w:tcPr>
            <w:tcW w:w="259" w:type="dxa"/>
          </w:tcPr>
          <w:p w14:paraId="05A1B8DB" w14:textId="77777777" w:rsidR="00005EEC" w:rsidRPr="00005EEC" w:rsidRDefault="00005EEC" w:rsidP="00005EEC">
            <w:pPr>
              <w:tabs>
                <w:tab w:val="decimal" w:pos="792"/>
              </w:tabs>
              <w:spacing w:line="240" w:lineRule="exact"/>
              <w:jc w:val="right"/>
              <w:rPr>
                <w:rFonts w:ascii="CordiaUPC" w:hAnsi="CordiaUPC" w:cs="CordiaUPC"/>
                <w:b/>
                <w:bCs/>
                <w:sz w:val="26"/>
                <w:szCs w:val="26"/>
                <w:lang w:bidi="th-TH"/>
              </w:rPr>
            </w:pPr>
          </w:p>
        </w:tc>
        <w:tc>
          <w:tcPr>
            <w:tcW w:w="1181" w:type="dxa"/>
          </w:tcPr>
          <w:p w14:paraId="283D4FD9" w14:textId="518A6313" w:rsidR="00005EEC" w:rsidRPr="00DE39F5" w:rsidRDefault="00005EEC" w:rsidP="00005EEC">
            <w:pPr>
              <w:tabs>
                <w:tab w:val="decimal" w:pos="890"/>
              </w:tabs>
              <w:spacing w:line="240" w:lineRule="exact"/>
              <w:rPr>
                <w:rFonts w:ascii="CordiaUPC" w:hAnsi="CordiaUPC" w:cs="CordiaUPC"/>
                <w:sz w:val="26"/>
                <w:szCs w:val="26"/>
              </w:rPr>
            </w:pPr>
            <w:r>
              <w:rPr>
                <w:rFonts w:ascii="CordiaUPC" w:hAnsi="CordiaUPC" w:cs="CordiaUPC"/>
                <w:sz w:val="26"/>
                <w:szCs w:val="26"/>
              </w:rPr>
              <w:t>-</w:t>
            </w:r>
          </w:p>
        </w:tc>
      </w:tr>
      <w:tr w:rsidR="00005EEC" w:rsidRPr="00DE39F5" w14:paraId="168DD459" w14:textId="77777777" w:rsidTr="00C57B1A">
        <w:tc>
          <w:tcPr>
            <w:tcW w:w="3960" w:type="dxa"/>
          </w:tcPr>
          <w:p w14:paraId="20959DD8" w14:textId="77777777" w:rsidR="00005EEC" w:rsidRPr="00DE39F5" w:rsidRDefault="00005EEC" w:rsidP="00005EEC">
            <w:pPr>
              <w:spacing w:line="240" w:lineRule="exact"/>
              <w:ind w:right="-18"/>
              <w:rPr>
                <w:rFonts w:ascii="CordiaUPC" w:hAnsi="CordiaUPC" w:cs="CordiaUPC"/>
                <w:b/>
                <w:bCs/>
                <w:sz w:val="26"/>
                <w:szCs w:val="26"/>
                <w:lang w:val="en-US"/>
              </w:rPr>
            </w:pPr>
          </w:p>
        </w:tc>
        <w:tc>
          <w:tcPr>
            <w:tcW w:w="1080" w:type="dxa"/>
          </w:tcPr>
          <w:p w14:paraId="26D53818" w14:textId="77777777" w:rsidR="00005EEC" w:rsidRPr="00DE39F5" w:rsidRDefault="00005EEC" w:rsidP="00005EEC">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5CD5B547" w14:textId="77777777" w:rsidR="00005EEC" w:rsidRPr="00DE39F5" w:rsidRDefault="00005EEC" w:rsidP="00005EEC">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0D98465A" w14:textId="77777777" w:rsidR="00005EEC" w:rsidRPr="00DE39F5" w:rsidRDefault="00005EEC" w:rsidP="00005EEC">
            <w:pPr>
              <w:pStyle w:val="BodyText"/>
              <w:tabs>
                <w:tab w:val="decimal" w:pos="830"/>
              </w:tabs>
              <w:spacing w:after="0" w:line="240" w:lineRule="exact"/>
              <w:ind w:right="17"/>
              <w:rPr>
                <w:rFonts w:ascii="CordiaUPC" w:hAnsi="CordiaUPC" w:cs="CordiaUPC"/>
                <w:sz w:val="26"/>
                <w:szCs w:val="26"/>
                <w:lang w:val="en-GB"/>
              </w:rPr>
            </w:pPr>
          </w:p>
        </w:tc>
        <w:tc>
          <w:tcPr>
            <w:tcW w:w="236" w:type="dxa"/>
          </w:tcPr>
          <w:p w14:paraId="25CFB134" w14:textId="77777777" w:rsidR="00005EEC" w:rsidRPr="00DE39F5" w:rsidRDefault="00005EEC" w:rsidP="00005EEC">
            <w:pPr>
              <w:pStyle w:val="BodyText"/>
              <w:tabs>
                <w:tab w:val="decimal" w:pos="792"/>
              </w:tabs>
              <w:spacing w:after="0" w:line="240" w:lineRule="exact"/>
              <w:ind w:right="17"/>
              <w:rPr>
                <w:rFonts w:ascii="CordiaUPC" w:hAnsi="CordiaUPC" w:cs="CordiaUPC"/>
                <w:sz w:val="26"/>
                <w:szCs w:val="26"/>
                <w:lang w:val="en-GB"/>
              </w:rPr>
            </w:pPr>
          </w:p>
        </w:tc>
        <w:tc>
          <w:tcPr>
            <w:tcW w:w="1204" w:type="dxa"/>
          </w:tcPr>
          <w:p w14:paraId="2BCDEECF" w14:textId="77777777" w:rsidR="00005EEC" w:rsidRPr="00DE39F5" w:rsidRDefault="00005EEC" w:rsidP="00005EEC">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164F49A7" w14:textId="77777777" w:rsidR="00005EEC" w:rsidRPr="00DE39F5" w:rsidRDefault="00005EEC" w:rsidP="00005EEC">
            <w:pPr>
              <w:tabs>
                <w:tab w:val="decimal" w:pos="792"/>
              </w:tabs>
              <w:spacing w:line="240" w:lineRule="exact"/>
              <w:jc w:val="right"/>
              <w:rPr>
                <w:rFonts w:ascii="CordiaUPC" w:hAnsi="CordiaUPC" w:cs="CordiaUPC"/>
                <w:sz w:val="26"/>
                <w:szCs w:val="26"/>
                <w:lang w:bidi="th-TH"/>
              </w:rPr>
            </w:pPr>
          </w:p>
        </w:tc>
        <w:tc>
          <w:tcPr>
            <w:tcW w:w="1181" w:type="dxa"/>
          </w:tcPr>
          <w:p w14:paraId="7AC945F5" w14:textId="77777777" w:rsidR="00005EEC" w:rsidRPr="00DE39F5" w:rsidRDefault="00005EEC" w:rsidP="00005EEC">
            <w:pPr>
              <w:tabs>
                <w:tab w:val="decimal" w:pos="890"/>
              </w:tabs>
              <w:spacing w:line="240" w:lineRule="exact"/>
              <w:rPr>
                <w:rFonts w:ascii="CordiaUPC" w:hAnsi="CordiaUPC" w:cs="CordiaUPC"/>
                <w:sz w:val="26"/>
                <w:szCs w:val="26"/>
                <w:lang w:bidi="th-TH"/>
              </w:rPr>
            </w:pPr>
          </w:p>
        </w:tc>
      </w:tr>
      <w:tr w:rsidR="00005EEC" w:rsidRPr="00DE39F5" w14:paraId="38B6B93E" w14:textId="77777777" w:rsidTr="00C57B1A">
        <w:tc>
          <w:tcPr>
            <w:tcW w:w="3960" w:type="dxa"/>
          </w:tcPr>
          <w:p w14:paraId="5A18160C" w14:textId="77777777" w:rsidR="00005EEC" w:rsidRPr="00DE39F5" w:rsidRDefault="00005EEC" w:rsidP="00005EEC">
            <w:pPr>
              <w:spacing w:line="240" w:lineRule="exact"/>
              <w:ind w:right="-18"/>
              <w:rPr>
                <w:rFonts w:ascii="CordiaUPC" w:hAnsi="CordiaUPC" w:cs="CordiaUPC"/>
                <w:b/>
                <w:bCs/>
                <w:sz w:val="26"/>
                <w:szCs w:val="26"/>
                <w:lang w:val="en-US"/>
              </w:rPr>
            </w:pPr>
            <w:r w:rsidRPr="00DE39F5">
              <w:rPr>
                <w:rFonts w:ascii="CordiaUPC" w:hAnsi="CordiaUPC" w:cs="CordiaUPC" w:hint="cs"/>
                <w:b/>
                <w:bCs/>
                <w:sz w:val="26"/>
                <w:szCs w:val="26"/>
                <w:lang w:val="en-US"/>
              </w:rPr>
              <w:t>Other assets</w:t>
            </w:r>
          </w:p>
        </w:tc>
        <w:tc>
          <w:tcPr>
            <w:tcW w:w="1080" w:type="dxa"/>
          </w:tcPr>
          <w:p w14:paraId="6912C1A5" w14:textId="77777777" w:rsidR="00005EEC" w:rsidRPr="00DE39F5" w:rsidRDefault="00005EEC" w:rsidP="00005EEC">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0F9BB761" w14:textId="77777777" w:rsidR="00005EEC" w:rsidRPr="00DE39F5" w:rsidRDefault="00005EEC" w:rsidP="00005EEC">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63D6AEF2" w14:textId="77777777" w:rsidR="00005EEC" w:rsidRPr="00DE39F5" w:rsidRDefault="00005EEC" w:rsidP="00005EEC">
            <w:pPr>
              <w:pStyle w:val="BodyText"/>
              <w:tabs>
                <w:tab w:val="decimal" w:pos="830"/>
              </w:tabs>
              <w:spacing w:after="0" w:line="240" w:lineRule="exact"/>
              <w:ind w:right="17"/>
              <w:rPr>
                <w:rFonts w:ascii="CordiaUPC" w:hAnsi="CordiaUPC" w:cs="CordiaUPC"/>
                <w:sz w:val="26"/>
                <w:szCs w:val="26"/>
                <w:lang w:val="en-GB"/>
              </w:rPr>
            </w:pPr>
          </w:p>
        </w:tc>
        <w:tc>
          <w:tcPr>
            <w:tcW w:w="236" w:type="dxa"/>
          </w:tcPr>
          <w:p w14:paraId="3E026849" w14:textId="77777777" w:rsidR="00005EEC" w:rsidRPr="00DE39F5" w:rsidRDefault="00005EEC" w:rsidP="00005EEC">
            <w:pPr>
              <w:pStyle w:val="BodyText"/>
              <w:tabs>
                <w:tab w:val="decimal" w:pos="792"/>
              </w:tabs>
              <w:spacing w:after="0" w:line="240" w:lineRule="exact"/>
              <w:ind w:right="17"/>
              <w:rPr>
                <w:rFonts w:ascii="CordiaUPC" w:hAnsi="CordiaUPC" w:cs="CordiaUPC"/>
                <w:sz w:val="26"/>
                <w:szCs w:val="26"/>
                <w:lang w:val="en-GB"/>
              </w:rPr>
            </w:pPr>
          </w:p>
        </w:tc>
        <w:tc>
          <w:tcPr>
            <w:tcW w:w="1204" w:type="dxa"/>
          </w:tcPr>
          <w:p w14:paraId="7D678159" w14:textId="77777777" w:rsidR="00005EEC" w:rsidRPr="00DE39F5" w:rsidRDefault="00005EEC" w:rsidP="00005EEC">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06DA2274" w14:textId="77777777" w:rsidR="00005EEC" w:rsidRPr="00DE39F5" w:rsidRDefault="00005EEC" w:rsidP="00005EEC">
            <w:pPr>
              <w:tabs>
                <w:tab w:val="decimal" w:pos="792"/>
              </w:tabs>
              <w:spacing w:line="240" w:lineRule="exact"/>
              <w:jc w:val="right"/>
              <w:rPr>
                <w:rFonts w:ascii="CordiaUPC" w:hAnsi="CordiaUPC" w:cs="CordiaUPC"/>
                <w:sz w:val="26"/>
                <w:szCs w:val="26"/>
                <w:lang w:bidi="th-TH"/>
              </w:rPr>
            </w:pPr>
          </w:p>
        </w:tc>
        <w:tc>
          <w:tcPr>
            <w:tcW w:w="1181" w:type="dxa"/>
          </w:tcPr>
          <w:p w14:paraId="79687E00" w14:textId="77777777" w:rsidR="00005EEC" w:rsidRPr="00DE39F5" w:rsidRDefault="00005EEC" w:rsidP="00005EEC">
            <w:pPr>
              <w:tabs>
                <w:tab w:val="decimal" w:pos="890"/>
              </w:tabs>
              <w:spacing w:line="240" w:lineRule="exact"/>
              <w:rPr>
                <w:rFonts w:ascii="CordiaUPC" w:hAnsi="CordiaUPC" w:cs="CordiaUPC"/>
                <w:sz w:val="26"/>
                <w:szCs w:val="26"/>
                <w:lang w:bidi="th-TH"/>
              </w:rPr>
            </w:pPr>
          </w:p>
        </w:tc>
      </w:tr>
      <w:tr w:rsidR="00005EEC" w:rsidRPr="00DE39F5" w14:paraId="1978996B" w14:textId="77777777" w:rsidTr="001B254E">
        <w:tc>
          <w:tcPr>
            <w:tcW w:w="3960" w:type="dxa"/>
            <w:vAlign w:val="bottom"/>
          </w:tcPr>
          <w:p w14:paraId="54ED4116" w14:textId="77777777" w:rsidR="00005EEC" w:rsidRPr="00DE39F5" w:rsidRDefault="00005EEC" w:rsidP="00005EEC">
            <w:pPr>
              <w:tabs>
                <w:tab w:val="left" w:pos="0"/>
              </w:tabs>
              <w:spacing w:line="240" w:lineRule="exact"/>
              <w:ind w:right="-18"/>
              <w:rPr>
                <w:rFonts w:ascii="CordiaUPC" w:hAnsi="CordiaUPC" w:cs="CordiaUPC"/>
                <w:b/>
                <w:bCs/>
                <w:sz w:val="26"/>
                <w:szCs w:val="26"/>
                <w:lang w:val="en-US"/>
              </w:rPr>
            </w:pPr>
            <w:proofErr w:type="spellStart"/>
            <w:r w:rsidRPr="00DE39F5">
              <w:rPr>
                <w:rFonts w:ascii="CordiaUPC" w:hAnsi="CordiaUPC" w:cs="CordiaUPC" w:hint="cs"/>
                <w:sz w:val="26"/>
                <w:szCs w:val="26"/>
                <w:lang w:val="en-US"/>
              </w:rPr>
              <w:t>Thanachart</w:t>
            </w:r>
            <w:proofErr w:type="spellEnd"/>
            <w:r w:rsidRPr="00DE39F5">
              <w:rPr>
                <w:rFonts w:ascii="CordiaUPC" w:hAnsi="CordiaUPC" w:cs="CordiaUPC" w:hint="cs"/>
                <w:sz w:val="26"/>
                <w:szCs w:val="26"/>
                <w:lang w:val="en-US"/>
              </w:rPr>
              <w:t xml:space="preserve"> Bank Public Company Limited</w:t>
            </w:r>
          </w:p>
        </w:tc>
        <w:tc>
          <w:tcPr>
            <w:tcW w:w="1080" w:type="dxa"/>
          </w:tcPr>
          <w:p w14:paraId="2CE6C05C" w14:textId="2B905C61" w:rsidR="00005EEC" w:rsidRPr="00005EEC" w:rsidRDefault="00005EEC" w:rsidP="00005EEC">
            <w:pPr>
              <w:pStyle w:val="BodyText"/>
              <w:tabs>
                <w:tab w:val="decimal" w:pos="860"/>
              </w:tabs>
              <w:spacing w:after="0" w:line="240" w:lineRule="exact"/>
              <w:ind w:right="-115"/>
              <w:rPr>
                <w:rFonts w:ascii="CordiaUPC" w:hAnsi="CordiaUPC" w:cs="CordiaUPC"/>
                <w:sz w:val="26"/>
                <w:szCs w:val="26"/>
                <w:lang w:val="en-GB"/>
              </w:rPr>
            </w:pPr>
            <w:r w:rsidRPr="00005EEC">
              <w:rPr>
                <w:rFonts w:ascii="CordiaUPC" w:eastAsia="Times New Roman" w:hAnsi="CordiaUPC" w:cs="CordiaUPC"/>
                <w:sz w:val="26"/>
                <w:szCs w:val="26"/>
                <w:lang w:val="en-GB"/>
              </w:rPr>
              <w:t>-</w:t>
            </w:r>
          </w:p>
        </w:tc>
        <w:tc>
          <w:tcPr>
            <w:tcW w:w="236" w:type="dxa"/>
          </w:tcPr>
          <w:p w14:paraId="2B6E5B52" w14:textId="77777777" w:rsidR="00005EEC" w:rsidRPr="00DE39F5" w:rsidRDefault="00005EEC" w:rsidP="00005EEC">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43B220B8" w14:textId="5FAF65A6" w:rsidR="00005EEC" w:rsidRPr="00DE39F5" w:rsidRDefault="00005EEC" w:rsidP="00005EEC">
            <w:pPr>
              <w:pStyle w:val="BodyText"/>
              <w:tabs>
                <w:tab w:val="decimal" w:pos="830"/>
              </w:tabs>
              <w:spacing w:after="0" w:line="240" w:lineRule="exact"/>
              <w:ind w:right="17"/>
              <w:rPr>
                <w:rFonts w:ascii="CordiaUPC" w:hAnsi="CordiaUPC" w:cs="CordiaUPC"/>
                <w:sz w:val="26"/>
                <w:szCs w:val="26"/>
                <w:lang w:val="en-GB"/>
              </w:rPr>
            </w:pPr>
            <w:r w:rsidRPr="00DE39F5">
              <w:rPr>
                <w:rFonts w:ascii="CordiaUPC" w:hAnsi="CordiaUPC" w:cs="CordiaUPC" w:hint="cs"/>
                <w:sz w:val="26"/>
                <w:szCs w:val="26"/>
                <w:lang w:val="en-GB"/>
              </w:rPr>
              <w:t>-</w:t>
            </w:r>
          </w:p>
        </w:tc>
        <w:tc>
          <w:tcPr>
            <w:tcW w:w="236" w:type="dxa"/>
          </w:tcPr>
          <w:p w14:paraId="239E1B12" w14:textId="77777777" w:rsidR="00005EEC" w:rsidRPr="00DE39F5" w:rsidRDefault="00005EEC" w:rsidP="00005EEC">
            <w:pPr>
              <w:pStyle w:val="BodyText"/>
              <w:tabs>
                <w:tab w:val="decimal" w:pos="792"/>
              </w:tabs>
              <w:spacing w:after="0" w:line="240" w:lineRule="exact"/>
              <w:ind w:right="17"/>
              <w:rPr>
                <w:rFonts w:ascii="CordiaUPC" w:hAnsi="CordiaUPC" w:cs="CordiaUPC"/>
                <w:sz w:val="26"/>
                <w:szCs w:val="26"/>
                <w:rtl/>
                <w:cs/>
                <w:lang w:val="en-GB"/>
              </w:rPr>
            </w:pPr>
          </w:p>
        </w:tc>
        <w:tc>
          <w:tcPr>
            <w:tcW w:w="1204" w:type="dxa"/>
          </w:tcPr>
          <w:p w14:paraId="03814E6B" w14:textId="2511C0A6" w:rsidR="00005EEC" w:rsidRPr="00DE39F5" w:rsidRDefault="00005EEC" w:rsidP="00005EEC">
            <w:pPr>
              <w:pStyle w:val="BodyText"/>
              <w:tabs>
                <w:tab w:val="decimal" w:pos="990"/>
              </w:tabs>
              <w:spacing w:after="0" w:line="240" w:lineRule="exact"/>
              <w:ind w:right="-110"/>
              <w:rPr>
                <w:rFonts w:ascii="CordiaUPC" w:hAnsi="CordiaUPC" w:cs="CordiaUPC"/>
                <w:sz w:val="26"/>
                <w:szCs w:val="26"/>
                <w:lang w:val="en-GB"/>
              </w:rPr>
            </w:pPr>
            <w:r w:rsidRPr="0078466B">
              <w:rPr>
                <w:rFonts w:ascii="CordiaUPC" w:eastAsia="Times New Roman" w:hAnsi="CordiaUPC" w:cs="CordiaUPC"/>
                <w:sz w:val="26"/>
                <w:szCs w:val="26"/>
              </w:rPr>
              <w:t>720</w:t>
            </w:r>
          </w:p>
        </w:tc>
        <w:tc>
          <w:tcPr>
            <w:tcW w:w="259" w:type="dxa"/>
          </w:tcPr>
          <w:p w14:paraId="12AA2049" w14:textId="77777777" w:rsidR="00005EEC" w:rsidRPr="00DE39F5" w:rsidRDefault="00005EEC" w:rsidP="00005EEC">
            <w:pPr>
              <w:pStyle w:val="BodyText"/>
              <w:tabs>
                <w:tab w:val="decimal" w:pos="792"/>
              </w:tabs>
              <w:spacing w:after="0" w:line="240" w:lineRule="exact"/>
              <w:ind w:right="17"/>
              <w:rPr>
                <w:rFonts w:ascii="CordiaUPC" w:hAnsi="CordiaUPC" w:cs="CordiaUPC"/>
                <w:sz w:val="26"/>
                <w:szCs w:val="26"/>
                <w:lang w:val="en-GB"/>
              </w:rPr>
            </w:pPr>
          </w:p>
        </w:tc>
        <w:tc>
          <w:tcPr>
            <w:tcW w:w="1181" w:type="dxa"/>
            <w:vAlign w:val="bottom"/>
          </w:tcPr>
          <w:p w14:paraId="23A559F4" w14:textId="6D08C2EC" w:rsidR="00005EEC" w:rsidRPr="00DE39F5" w:rsidRDefault="00005EEC" w:rsidP="00005EEC">
            <w:pPr>
              <w:pStyle w:val="BodyText"/>
              <w:tabs>
                <w:tab w:val="decimal" w:pos="890"/>
              </w:tabs>
              <w:spacing w:after="0" w:line="240" w:lineRule="exact"/>
              <w:ind w:right="17"/>
              <w:rPr>
                <w:rFonts w:ascii="CordiaUPC" w:hAnsi="CordiaUPC" w:cs="CordiaUPC"/>
                <w:sz w:val="26"/>
                <w:szCs w:val="26"/>
                <w:lang w:val="en-GB"/>
              </w:rPr>
            </w:pPr>
            <w:r w:rsidRPr="00DE39F5">
              <w:rPr>
                <w:rFonts w:ascii="CordiaUPC" w:hAnsi="CordiaUPC" w:cs="CordiaUPC" w:hint="cs"/>
                <w:sz w:val="26"/>
                <w:szCs w:val="26"/>
                <w:lang w:val="en-GB"/>
              </w:rPr>
              <w:t>412</w:t>
            </w:r>
          </w:p>
        </w:tc>
      </w:tr>
      <w:tr w:rsidR="00005EEC" w:rsidRPr="00DE39F5" w14:paraId="61241A39" w14:textId="77777777" w:rsidTr="001B254E">
        <w:tc>
          <w:tcPr>
            <w:tcW w:w="3960" w:type="dxa"/>
            <w:vAlign w:val="bottom"/>
          </w:tcPr>
          <w:p w14:paraId="42A2650E" w14:textId="77777777" w:rsidR="00005EEC" w:rsidRPr="00DE39F5" w:rsidRDefault="00005EEC" w:rsidP="00005EEC">
            <w:pPr>
              <w:tabs>
                <w:tab w:val="left" w:pos="0"/>
              </w:tabs>
              <w:spacing w:line="240" w:lineRule="exact"/>
              <w:ind w:right="-18"/>
              <w:rPr>
                <w:rFonts w:ascii="CordiaUPC" w:hAnsi="CordiaUPC" w:cs="CordiaUPC"/>
                <w:sz w:val="26"/>
                <w:szCs w:val="26"/>
                <w:lang w:val="en-US"/>
              </w:rPr>
            </w:pPr>
            <w:r w:rsidRPr="00DE39F5">
              <w:rPr>
                <w:rFonts w:ascii="CordiaUPC" w:hAnsi="CordiaUPC" w:cs="CordiaUPC" w:hint="cs"/>
                <w:sz w:val="26"/>
                <w:szCs w:val="26"/>
                <w:lang w:val="en-US"/>
              </w:rPr>
              <w:t>TMB Asset Management Co., Ltd.</w:t>
            </w:r>
          </w:p>
        </w:tc>
        <w:tc>
          <w:tcPr>
            <w:tcW w:w="1080" w:type="dxa"/>
          </w:tcPr>
          <w:p w14:paraId="6B0B92FD" w14:textId="5C34BE97" w:rsidR="00005EEC" w:rsidRPr="00005EEC" w:rsidRDefault="00005EEC" w:rsidP="00005EEC">
            <w:pPr>
              <w:tabs>
                <w:tab w:val="decimal" w:pos="860"/>
              </w:tabs>
              <w:spacing w:line="240" w:lineRule="exact"/>
              <w:ind w:right="-115"/>
              <w:rPr>
                <w:rFonts w:ascii="CordiaUPC" w:hAnsi="CordiaUPC" w:cs="CordiaUPC"/>
                <w:sz w:val="26"/>
                <w:szCs w:val="26"/>
              </w:rPr>
            </w:pPr>
            <w:r w:rsidRPr="00005EEC">
              <w:rPr>
                <w:rFonts w:ascii="CordiaUPC" w:eastAsia="Times New Roman" w:hAnsi="CordiaUPC" w:cs="CordiaUPC"/>
                <w:sz w:val="26"/>
                <w:szCs w:val="26"/>
              </w:rPr>
              <w:t>119</w:t>
            </w:r>
          </w:p>
        </w:tc>
        <w:tc>
          <w:tcPr>
            <w:tcW w:w="236" w:type="dxa"/>
          </w:tcPr>
          <w:p w14:paraId="3612EA00" w14:textId="77777777" w:rsidR="00005EEC" w:rsidRPr="00DE39F5" w:rsidRDefault="00005EEC" w:rsidP="00005EEC">
            <w:pPr>
              <w:tabs>
                <w:tab w:val="decimal" w:pos="792"/>
              </w:tabs>
              <w:spacing w:line="240" w:lineRule="exact"/>
              <w:ind w:right="201"/>
              <w:jc w:val="right"/>
              <w:rPr>
                <w:rFonts w:ascii="CordiaUPC" w:hAnsi="CordiaUPC" w:cs="CordiaUPC"/>
                <w:sz w:val="26"/>
                <w:szCs w:val="26"/>
              </w:rPr>
            </w:pPr>
          </w:p>
        </w:tc>
        <w:tc>
          <w:tcPr>
            <w:tcW w:w="1114" w:type="dxa"/>
            <w:vAlign w:val="bottom"/>
          </w:tcPr>
          <w:p w14:paraId="0EA7BFAB" w14:textId="0C08EC57" w:rsidR="00005EEC" w:rsidRPr="00DE39F5" w:rsidRDefault="00005EEC" w:rsidP="00005EEC">
            <w:pPr>
              <w:tabs>
                <w:tab w:val="decimal" w:pos="830"/>
              </w:tabs>
              <w:spacing w:line="240" w:lineRule="exact"/>
              <w:ind w:right="-105"/>
              <w:rPr>
                <w:rFonts w:ascii="CordiaUPC" w:hAnsi="CordiaUPC" w:cs="CordiaUPC"/>
                <w:sz w:val="26"/>
                <w:szCs w:val="26"/>
              </w:rPr>
            </w:pPr>
            <w:r w:rsidRPr="00DE39F5">
              <w:rPr>
                <w:rFonts w:ascii="CordiaUPC" w:hAnsi="CordiaUPC" w:cs="CordiaUPC" w:hint="cs"/>
                <w:sz w:val="26"/>
                <w:szCs w:val="26"/>
              </w:rPr>
              <w:t>125</w:t>
            </w:r>
          </w:p>
        </w:tc>
        <w:tc>
          <w:tcPr>
            <w:tcW w:w="236" w:type="dxa"/>
          </w:tcPr>
          <w:p w14:paraId="5470C967" w14:textId="77777777" w:rsidR="00005EEC" w:rsidRPr="00DE39F5" w:rsidRDefault="00005EEC" w:rsidP="00005EEC">
            <w:pPr>
              <w:tabs>
                <w:tab w:val="decimal" w:pos="792"/>
              </w:tabs>
              <w:spacing w:line="240" w:lineRule="exact"/>
              <w:ind w:right="201"/>
              <w:jc w:val="right"/>
              <w:rPr>
                <w:rFonts w:ascii="CordiaUPC" w:hAnsi="CordiaUPC" w:cs="CordiaUPC"/>
                <w:sz w:val="26"/>
                <w:szCs w:val="26"/>
                <w:rtl/>
                <w:cs/>
              </w:rPr>
            </w:pPr>
          </w:p>
        </w:tc>
        <w:tc>
          <w:tcPr>
            <w:tcW w:w="1204" w:type="dxa"/>
          </w:tcPr>
          <w:p w14:paraId="05EB5CCC" w14:textId="35185D4C" w:rsidR="00005EEC" w:rsidRPr="00DE39F5" w:rsidRDefault="00005EEC" w:rsidP="00005EEC">
            <w:pPr>
              <w:tabs>
                <w:tab w:val="decimal" w:pos="990"/>
              </w:tabs>
              <w:spacing w:line="240" w:lineRule="exact"/>
              <w:ind w:right="-110"/>
              <w:rPr>
                <w:rFonts w:ascii="CordiaUPC" w:hAnsi="CordiaUPC" w:cs="CordiaUPC"/>
                <w:sz w:val="26"/>
                <w:szCs w:val="26"/>
              </w:rPr>
            </w:pPr>
            <w:r w:rsidRPr="0078466B">
              <w:rPr>
                <w:rFonts w:ascii="CordiaUPC" w:eastAsia="Times New Roman" w:hAnsi="CordiaUPC" w:cs="CordiaUPC"/>
                <w:sz w:val="26"/>
                <w:szCs w:val="26"/>
              </w:rPr>
              <w:t>119</w:t>
            </w:r>
          </w:p>
        </w:tc>
        <w:tc>
          <w:tcPr>
            <w:tcW w:w="259" w:type="dxa"/>
          </w:tcPr>
          <w:p w14:paraId="3153B28F" w14:textId="77777777" w:rsidR="00005EEC" w:rsidRPr="00DE39F5" w:rsidRDefault="00005EEC" w:rsidP="00005EEC">
            <w:pPr>
              <w:tabs>
                <w:tab w:val="decimal" w:pos="792"/>
              </w:tabs>
              <w:spacing w:line="240" w:lineRule="exact"/>
              <w:ind w:right="201"/>
              <w:jc w:val="right"/>
              <w:rPr>
                <w:rFonts w:ascii="CordiaUPC" w:hAnsi="CordiaUPC" w:cs="CordiaUPC"/>
                <w:sz w:val="26"/>
                <w:szCs w:val="26"/>
              </w:rPr>
            </w:pPr>
          </w:p>
        </w:tc>
        <w:tc>
          <w:tcPr>
            <w:tcW w:w="1181" w:type="dxa"/>
            <w:vAlign w:val="bottom"/>
          </w:tcPr>
          <w:p w14:paraId="72F5F77B" w14:textId="767AB43F" w:rsidR="00005EEC" w:rsidRPr="00DE39F5" w:rsidRDefault="00005EEC" w:rsidP="00005EEC">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125</w:t>
            </w:r>
          </w:p>
        </w:tc>
      </w:tr>
      <w:tr w:rsidR="00005EEC" w:rsidRPr="00DE39F5" w14:paraId="0A54AFBC" w14:textId="77777777" w:rsidTr="001B254E">
        <w:tc>
          <w:tcPr>
            <w:tcW w:w="3960" w:type="dxa"/>
            <w:vAlign w:val="bottom"/>
          </w:tcPr>
          <w:p w14:paraId="410EF651" w14:textId="77777777" w:rsidR="00005EEC" w:rsidRPr="00DE39F5" w:rsidRDefault="00005EEC" w:rsidP="00005EEC">
            <w:pPr>
              <w:tabs>
                <w:tab w:val="left" w:pos="0"/>
              </w:tabs>
              <w:spacing w:line="240" w:lineRule="exact"/>
              <w:ind w:right="-18"/>
              <w:rPr>
                <w:rFonts w:ascii="CordiaUPC" w:hAnsi="CordiaUPC" w:cs="CordiaUPC"/>
                <w:sz w:val="26"/>
                <w:szCs w:val="26"/>
                <w:lang w:val="en-US"/>
              </w:rPr>
            </w:pPr>
            <w:proofErr w:type="spellStart"/>
            <w:r w:rsidRPr="00DE39F5">
              <w:rPr>
                <w:rFonts w:ascii="CordiaUPC" w:hAnsi="CordiaUPC" w:cs="CordiaUPC" w:hint="cs"/>
                <w:sz w:val="26"/>
                <w:szCs w:val="26"/>
                <w:lang w:val="en-US"/>
              </w:rPr>
              <w:t>Thanachart</w:t>
            </w:r>
            <w:proofErr w:type="spellEnd"/>
            <w:r w:rsidRPr="00DE39F5">
              <w:rPr>
                <w:rFonts w:ascii="CordiaUPC" w:hAnsi="CordiaUPC" w:cs="CordiaUPC" w:hint="cs"/>
                <w:sz w:val="26"/>
                <w:szCs w:val="26"/>
                <w:lang w:val="en-US"/>
              </w:rPr>
              <w:t xml:space="preserve"> Asset Management Co., Ltd.</w:t>
            </w:r>
          </w:p>
        </w:tc>
        <w:tc>
          <w:tcPr>
            <w:tcW w:w="1080" w:type="dxa"/>
            <w:vAlign w:val="bottom"/>
          </w:tcPr>
          <w:p w14:paraId="760C53B2" w14:textId="6E80A063" w:rsidR="00005EEC" w:rsidRPr="00005EEC" w:rsidRDefault="00005EEC" w:rsidP="00005EEC">
            <w:pPr>
              <w:tabs>
                <w:tab w:val="decimal" w:pos="860"/>
              </w:tabs>
              <w:spacing w:line="240" w:lineRule="exact"/>
              <w:ind w:right="-115"/>
              <w:rPr>
                <w:rFonts w:ascii="CordiaUPC" w:hAnsi="CordiaUPC" w:cs="CordiaUPC"/>
                <w:sz w:val="26"/>
                <w:szCs w:val="26"/>
              </w:rPr>
            </w:pPr>
            <w:r w:rsidRPr="00005EEC">
              <w:rPr>
                <w:rFonts w:ascii="CordiaUPC" w:eastAsia="Times New Roman" w:hAnsi="CordiaUPC" w:cs="CordiaUPC"/>
                <w:sz w:val="26"/>
                <w:szCs w:val="26"/>
              </w:rPr>
              <w:t>78</w:t>
            </w:r>
          </w:p>
        </w:tc>
        <w:tc>
          <w:tcPr>
            <w:tcW w:w="236" w:type="dxa"/>
          </w:tcPr>
          <w:p w14:paraId="51F3BE70" w14:textId="77777777" w:rsidR="00005EEC" w:rsidRPr="00DE39F5" w:rsidRDefault="00005EEC" w:rsidP="00005EEC">
            <w:pPr>
              <w:tabs>
                <w:tab w:val="decimal" w:pos="792"/>
              </w:tabs>
              <w:spacing w:line="240" w:lineRule="exact"/>
              <w:ind w:right="201"/>
              <w:jc w:val="right"/>
              <w:rPr>
                <w:rFonts w:ascii="CordiaUPC" w:hAnsi="CordiaUPC" w:cs="CordiaUPC"/>
                <w:sz w:val="26"/>
                <w:szCs w:val="26"/>
              </w:rPr>
            </w:pPr>
          </w:p>
        </w:tc>
        <w:tc>
          <w:tcPr>
            <w:tcW w:w="1114" w:type="dxa"/>
            <w:tcBorders>
              <w:bottom w:val="single" w:sz="4" w:space="0" w:color="auto"/>
            </w:tcBorders>
            <w:vAlign w:val="bottom"/>
          </w:tcPr>
          <w:p w14:paraId="0EDDA263" w14:textId="6208740F" w:rsidR="00005EEC" w:rsidRPr="00DE39F5" w:rsidRDefault="00005EEC" w:rsidP="00005EEC">
            <w:pPr>
              <w:tabs>
                <w:tab w:val="decimal" w:pos="830"/>
              </w:tabs>
              <w:spacing w:line="240" w:lineRule="exact"/>
              <w:ind w:right="-105"/>
              <w:rPr>
                <w:rFonts w:ascii="CordiaUPC" w:hAnsi="CordiaUPC" w:cs="CordiaUPC"/>
                <w:sz w:val="26"/>
                <w:szCs w:val="26"/>
              </w:rPr>
            </w:pPr>
            <w:r w:rsidRPr="00DE39F5">
              <w:rPr>
                <w:rFonts w:ascii="CordiaUPC" w:hAnsi="CordiaUPC" w:cs="CordiaUPC" w:hint="cs"/>
                <w:sz w:val="26"/>
                <w:szCs w:val="26"/>
              </w:rPr>
              <w:t>127</w:t>
            </w:r>
          </w:p>
        </w:tc>
        <w:tc>
          <w:tcPr>
            <w:tcW w:w="236" w:type="dxa"/>
          </w:tcPr>
          <w:p w14:paraId="67AB5F51" w14:textId="77777777" w:rsidR="00005EEC" w:rsidRPr="00DE39F5" w:rsidRDefault="00005EEC" w:rsidP="00005EEC">
            <w:pPr>
              <w:tabs>
                <w:tab w:val="decimal" w:pos="792"/>
              </w:tabs>
              <w:spacing w:line="240" w:lineRule="exact"/>
              <w:ind w:right="201"/>
              <w:jc w:val="right"/>
              <w:rPr>
                <w:rFonts w:ascii="CordiaUPC" w:hAnsi="CordiaUPC" w:cs="CordiaUPC"/>
                <w:sz w:val="26"/>
                <w:szCs w:val="26"/>
                <w:rtl/>
                <w:cs/>
              </w:rPr>
            </w:pPr>
          </w:p>
        </w:tc>
        <w:tc>
          <w:tcPr>
            <w:tcW w:w="1204" w:type="dxa"/>
            <w:vAlign w:val="bottom"/>
          </w:tcPr>
          <w:p w14:paraId="34749ED6" w14:textId="02C000E8" w:rsidR="00005EEC" w:rsidRPr="00DE39F5" w:rsidRDefault="00005EEC" w:rsidP="00005EEC">
            <w:pPr>
              <w:tabs>
                <w:tab w:val="decimal" w:pos="990"/>
              </w:tabs>
              <w:spacing w:line="240" w:lineRule="exact"/>
              <w:ind w:right="-110"/>
              <w:rPr>
                <w:rFonts w:ascii="CordiaUPC" w:hAnsi="CordiaUPC" w:cs="CordiaUPC"/>
                <w:sz w:val="26"/>
                <w:szCs w:val="26"/>
              </w:rPr>
            </w:pPr>
            <w:r w:rsidRPr="00005EEC">
              <w:rPr>
                <w:rFonts w:ascii="CordiaUPC" w:eastAsia="Times New Roman" w:hAnsi="CordiaUPC" w:cs="CordiaUPC"/>
                <w:sz w:val="26"/>
                <w:szCs w:val="26"/>
              </w:rPr>
              <w:t>-</w:t>
            </w:r>
          </w:p>
        </w:tc>
        <w:tc>
          <w:tcPr>
            <w:tcW w:w="259" w:type="dxa"/>
          </w:tcPr>
          <w:p w14:paraId="78FE4D9B" w14:textId="77777777" w:rsidR="00005EEC" w:rsidRPr="00DE39F5" w:rsidRDefault="00005EEC" w:rsidP="00005EEC">
            <w:pPr>
              <w:tabs>
                <w:tab w:val="decimal" w:pos="792"/>
              </w:tabs>
              <w:spacing w:line="240" w:lineRule="exact"/>
              <w:ind w:right="201"/>
              <w:jc w:val="right"/>
              <w:rPr>
                <w:rFonts w:ascii="CordiaUPC" w:hAnsi="CordiaUPC" w:cs="CordiaUPC"/>
                <w:sz w:val="26"/>
                <w:szCs w:val="26"/>
              </w:rPr>
            </w:pPr>
          </w:p>
        </w:tc>
        <w:tc>
          <w:tcPr>
            <w:tcW w:w="1181" w:type="dxa"/>
            <w:tcBorders>
              <w:bottom w:val="single" w:sz="4" w:space="0" w:color="auto"/>
            </w:tcBorders>
            <w:vAlign w:val="bottom"/>
          </w:tcPr>
          <w:p w14:paraId="4EF439A8" w14:textId="2CE2EB97" w:rsidR="00005EEC" w:rsidRPr="00DE39F5" w:rsidRDefault="00005EEC" w:rsidP="00005EEC">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w:t>
            </w:r>
          </w:p>
        </w:tc>
      </w:tr>
      <w:tr w:rsidR="00005EEC" w:rsidRPr="00DE39F5" w14:paraId="01216250" w14:textId="77777777" w:rsidTr="00C57B1A">
        <w:tc>
          <w:tcPr>
            <w:tcW w:w="3960" w:type="dxa"/>
          </w:tcPr>
          <w:p w14:paraId="6DE680A2" w14:textId="77777777" w:rsidR="00005EEC" w:rsidRPr="00DE39F5" w:rsidRDefault="00005EEC" w:rsidP="00005EEC">
            <w:pPr>
              <w:tabs>
                <w:tab w:val="left" w:pos="0"/>
              </w:tabs>
              <w:spacing w:line="240" w:lineRule="exact"/>
              <w:ind w:right="-18"/>
              <w:rPr>
                <w:rFonts w:ascii="CordiaUPC" w:hAnsi="CordiaUPC" w:cs="CordiaUPC"/>
                <w:sz w:val="26"/>
                <w:szCs w:val="26"/>
                <w:lang w:val="en-US"/>
              </w:rPr>
            </w:pPr>
            <w:r w:rsidRPr="00DE39F5">
              <w:rPr>
                <w:rFonts w:ascii="CordiaUPC" w:hAnsi="CordiaUPC" w:cs="CordiaUPC" w:hint="cs"/>
                <w:b/>
                <w:bCs/>
                <w:sz w:val="26"/>
                <w:szCs w:val="26"/>
                <w:lang w:val="en-US"/>
              </w:rPr>
              <w:t>Total</w:t>
            </w:r>
          </w:p>
        </w:tc>
        <w:tc>
          <w:tcPr>
            <w:tcW w:w="1080" w:type="dxa"/>
            <w:tcBorders>
              <w:top w:val="single" w:sz="4" w:space="0" w:color="auto"/>
              <w:bottom w:val="double" w:sz="4" w:space="0" w:color="auto"/>
            </w:tcBorders>
            <w:vAlign w:val="bottom"/>
          </w:tcPr>
          <w:p w14:paraId="3EE1AFAD" w14:textId="2CE3FA75" w:rsidR="00005EEC" w:rsidRPr="00DE39F5" w:rsidRDefault="00005EEC" w:rsidP="00005EEC">
            <w:pPr>
              <w:tabs>
                <w:tab w:val="decimal" w:pos="860"/>
              </w:tabs>
              <w:spacing w:line="240" w:lineRule="exact"/>
              <w:ind w:right="-115"/>
              <w:rPr>
                <w:rFonts w:ascii="CordiaUPC" w:hAnsi="CordiaUPC" w:cs="CordiaUPC"/>
                <w:b/>
                <w:bCs/>
                <w:sz w:val="26"/>
                <w:szCs w:val="26"/>
              </w:rPr>
            </w:pPr>
            <w:r w:rsidRPr="0078466B">
              <w:rPr>
                <w:rFonts w:ascii="CordiaUPC" w:eastAsia="Times New Roman" w:hAnsi="CordiaUPC" w:cs="CordiaUPC"/>
                <w:b/>
                <w:bCs/>
                <w:sz w:val="26"/>
                <w:szCs w:val="26"/>
              </w:rPr>
              <w:t>197</w:t>
            </w:r>
          </w:p>
        </w:tc>
        <w:tc>
          <w:tcPr>
            <w:tcW w:w="236" w:type="dxa"/>
          </w:tcPr>
          <w:p w14:paraId="731D5E2E" w14:textId="77777777" w:rsidR="00005EEC" w:rsidRPr="00DE39F5" w:rsidRDefault="00005EEC" w:rsidP="00005EEC">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48B2FED9" w14:textId="720F34D7" w:rsidR="00005EEC" w:rsidRPr="00DE39F5" w:rsidRDefault="00005EEC" w:rsidP="00005EEC">
            <w:pPr>
              <w:tabs>
                <w:tab w:val="decimal" w:pos="830"/>
              </w:tabs>
              <w:spacing w:line="240" w:lineRule="exact"/>
              <w:ind w:right="-105"/>
              <w:rPr>
                <w:rFonts w:ascii="CordiaUPC" w:hAnsi="CordiaUPC" w:cs="CordiaUPC"/>
                <w:b/>
                <w:bCs/>
                <w:sz w:val="26"/>
                <w:szCs w:val="26"/>
              </w:rPr>
            </w:pPr>
            <w:r w:rsidRPr="00DE39F5">
              <w:rPr>
                <w:rFonts w:ascii="CordiaUPC" w:hAnsi="CordiaUPC" w:cs="CordiaUPC" w:hint="cs"/>
                <w:b/>
                <w:bCs/>
                <w:sz w:val="26"/>
                <w:szCs w:val="26"/>
              </w:rPr>
              <w:t>252</w:t>
            </w:r>
          </w:p>
        </w:tc>
        <w:tc>
          <w:tcPr>
            <w:tcW w:w="236" w:type="dxa"/>
          </w:tcPr>
          <w:p w14:paraId="15E7B9A7" w14:textId="77777777" w:rsidR="00005EEC" w:rsidRPr="00DE39F5" w:rsidRDefault="00005EEC" w:rsidP="00005EEC">
            <w:pPr>
              <w:tabs>
                <w:tab w:val="decimal" w:pos="792"/>
              </w:tabs>
              <w:spacing w:line="240" w:lineRule="exact"/>
              <w:ind w:right="201"/>
              <w:jc w:val="right"/>
              <w:rPr>
                <w:rFonts w:ascii="CordiaUPC" w:hAnsi="CordiaUPC" w:cs="CordiaUPC"/>
                <w:b/>
                <w:bCs/>
                <w:sz w:val="26"/>
                <w:szCs w:val="26"/>
                <w:rtl/>
                <w:cs/>
              </w:rPr>
            </w:pPr>
          </w:p>
        </w:tc>
        <w:tc>
          <w:tcPr>
            <w:tcW w:w="1204" w:type="dxa"/>
            <w:tcBorders>
              <w:top w:val="single" w:sz="4" w:space="0" w:color="auto"/>
              <w:bottom w:val="double" w:sz="4" w:space="0" w:color="auto"/>
            </w:tcBorders>
            <w:vAlign w:val="bottom"/>
          </w:tcPr>
          <w:p w14:paraId="75CA07F1" w14:textId="0A860EA8" w:rsidR="00005EEC" w:rsidRPr="00DE39F5" w:rsidRDefault="00005EEC" w:rsidP="00005EEC">
            <w:pPr>
              <w:tabs>
                <w:tab w:val="decimal" w:pos="990"/>
              </w:tabs>
              <w:spacing w:line="240" w:lineRule="exact"/>
              <w:ind w:right="-110"/>
              <w:rPr>
                <w:rFonts w:ascii="CordiaUPC" w:hAnsi="CordiaUPC" w:cs="CordiaUPC"/>
                <w:b/>
                <w:bCs/>
                <w:sz w:val="26"/>
                <w:szCs w:val="26"/>
              </w:rPr>
            </w:pPr>
            <w:r w:rsidRPr="0078466B">
              <w:rPr>
                <w:rFonts w:ascii="CordiaUPC" w:eastAsia="Times New Roman" w:hAnsi="CordiaUPC" w:cs="CordiaUPC"/>
                <w:b/>
                <w:bCs/>
                <w:sz w:val="26"/>
                <w:szCs w:val="26"/>
              </w:rPr>
              <w:t>839</w:t>
            </w:r>
          </w:p>
        </w:tc>
        <w:tc>
          <w:tcPr>
            <w:tcW w:w="259" w:type="dxa"/>
          </w:tcPr>
          <w:p w14:paraId="629FA54E" w14:textId="77777777" w:rsidR="00005EEC" w:rsidRPr="00DE39F5" w:rsidRDefault="00005EEC" w:rsidP="00005EEC">
            <w:pPr>
              <w:tabs>
                <w:tab w:val="decimal" w:pos="792"/>
              </w:tabs>
              <w:spacing w:line="240" w:lineRule="exact"/>
              <w:ind w:right="201"/>
              <w:jc w:val="right"/>
              <w:rPr>
                <w:rFonts w:ascii="CordiaUPC" w:hAnsi="CordiaUPC" w:cs="CordiaUPC"/>
                <w:b/>
                <w:bCs/>
                <w:sz w:val="26"/>
                <w:szCs w:val="26"/>
              </w:rPr>
            </w:pPr>
          </w:p>
        </w:tc>
        <w:tc>
          <w:tcPr>
            <w:tcW w:w="1181" w:type="dxa"/>
            <w:tcBorders>
              <w:top w:val="single" w:sz="4" w:space="0" w:color="auto"/>
              <w:bottom w:val="double" w:sz="4" w:space="0" w:color="auto"/>
            </w:tcBorders>
            <w:vAlign w:val="bottom"/>
          </w:tcPr>
          <w:p w14:paraId="21958BD0" w14:textId="5189249C" w:rsidR="00005EEC" w:rsidRPr="00DE39F5" w:rsidRDefault="00005EEC" w:rsidP="00005EEC">
            <w:pPr>
              <w:tabs>
                <w:tab w:val="decimal" w:pos="890"/>
              </w:tabs>
              <w:spacing w:line="240" w:lineRule="exact"/>
              <w:rPr>
                <w:rFonts w:ascii="CordiaUPC" w:hAnsi="CordiaUPC" w:cs="CordiaUPC"/>
                <w:b/>
                <w:bCs/>
                <w:sz w:val="26"/>
                <w:szCs w:val="26"/>
              </w:rPr>
            </w:pPr>
            <w:r w:rsidRPr="00DE39F5">
              <w:rPr>
                <w:rFonts w:ascii="CordiaUPC" w:hAnsi="CordiaUPC" w:cs="CordiaUPC" w:hint="cs"/>
                <w:b/>
                <w:bCs/>
                <w:sz w:val="26"/>
                <w:szCs w:val="26"/>
              </w:rPr>
              <w:t>537</w:t>
            </w:r>
          </w:p>
        </w:tc>
      </w:tr>
      <w:tr w:rsidR="00005EEC" w:rsidRPr="00DE39F5" w14:paraId="5D994E71" w14:textId="77777777" w:rsidTr="00C57B1A">
        <w:tc>
          <w:tcPr>
            <w:tcW w:w="3960" w:type="dxa"/>
          </w:tcPr>
          <w:p w14:paraId="78C54FEE" w14:textId="77777777" w:rsidR="00005EEC" w:rsidRPr="00DE39F5" w:rsidRDefault="00005EEC" w:rsidP="00005EEC">
            <w:pPr>
              <w:tabs>
                <w:tab w:val="left" w:pos="0"/>
              </w:tabs>
              <w:spacing w:line="240" w:lineRule="exact"/>
              <w:ind w:right="-18"/>
              <w:rPr>
                <w:rFonts w:ascii="CordiaUPC" w:hAnsi="CordiaUPC" w:cs="CordiaUPC"/>
                <w:sz w:val="26"/>
                <w:szCs w:val="26"/>
                <w:lang w:val="en-US"/>
              </w:rPr>
            </w:pPr>
          </w:p>
        </w:tc>
        <w:tc>
          <w:tcPr>
            <w:tcW w:w="1080" w:type="dxa"/>
          </w:tcPr>
          <w:p w14:paraId="4498587F" w14:textId="77777777" w:rsidR="00005EEC" w:rsidRPr="00DE39F5" w:rsidRDefault="00005EEC" w:rsidP="00005EEC">
            <w:pPr>
              <w:tabs>
                <w:tab w:val="decimal" w:pos="860"/>
              </w:tabs>
              <w:spacing w:line="240" w:lineRule="exact"/>
              <w:ind w:right="-115"/>
              <w:rPr>
                <w:rFonts w:ascii="CordiaUPC" w:hAnsi="CordiaUPC" w:cs="CordiaUPC"/>
                <w:sz w:val="26"/>
                <w:szCs w:val="26"/>
              </w:rPr>
            </w:pPr>
          </w:p>
        </w:tc>
        <w:tc>
          <w:tcPr>
            <w:tcW w:w="236" w:type="dxa"/>
          </w:tcPr>
          <w:p w14:paraId="2387C8E5" w14:textId="77777777" w:rsidR="00005EEC" w:rsidRPr="00DE39F5" w:rsidRDefault="00005EEC" w:rsidP="00005EEC">
            <w:pPr>
              <w:tabs>
                <w:tab w:val="decimal" w:pos="792"/>
              </w:tabs>
              <w:spacing w:line="240" w:lineRule="exact"/>
              <w:ind w:right="201"/>
              <w:jc w:val="right"/>
              <w:rPr>
                <w:rFonts w:ascii="CordiaUPC" w:hAnsi="CordiaUPC" w:cs="CordiaUPC"/>
                <w:sz w:val="26"/>
                <w:szCs w:val="26"/>
              </w:rPr>
            </w:pPr>
          </w:p>
        </w:tc>
        <w:tc>
          <w:tcPr>
            <w:tcW w:w="1114" w:type="dxa"/>
          </w:tcPr>
          <w:p w14:paraId="2B32BAFB" w14:textId="77777777" w:rsidR="00005EEC" w:rsidRPr="00DE39F5" w:rsidRDefault="00005EEC" w:rsidP="00005EEC">
            <w:pPr>
              <w:tabs>
                <w:tab w:val="decimal" w:pos="830"/>
              </w:tabs>
              <w:spacing w:line="240" w:lineRule="exact"/>
              <w:ind w:right="-105"/>
              <w:rPr>
                <w:rFonts w:ascii="CordiaUPC" w:hAnsi="CordiaUPC" w:cs="CordiaUPC"/>
                <w:sz w:val="26"/>
                <w:szCs w:val="26"/>
              </w:rPr>
            </w:pPr>
          </w:p>
        </w:tc>
        <w:tc>
          <w:tcPr>
            <w:tcW w:w="236" w:type="dxa"/>
          </w:tcPr>
          <w:p w14:paraId="543BF517" w14:textId="77777777" w:rsidR="00005EEC" w:rsidRPr="00DE39F5" w:rsidRDefault="00005EEC" w:rsidP="00005EEC">
            <w:pPr>
              <w:tabs>
                <w:tab w:val="decimal" w:pos="792"/>
              </w:tabs>
              <w:spacing w:line="240" w:lineRule="exact"/>
              <w:ind w:right="201"/>
              <w:jc w:val="right"/>
              <w:rPr>
                <w:rFonts w:ascii="CordiaUPC" w:hAnsi="CordiaUPC" w:cs="CordiaUPC"/>
                <w:sz w:val="26"/>
                <w:szCs w:val="26"/>
              </w:rPr>
            </w:pPr>
          </w:p>
        </w:tc>
        <w:tc>
          <w:tcPr>
            <w:tcW w:w="1204" w:type="dxa"/>
            <w:vAlign w:val="bottom"/>
          </w:tcPr>
          <w:p w14:paraId="1B365F41" w14:textId="77777777" w:rsidR="00005EEC" w:rsidRPr="00DE39F5" w:rsidRDefault="00005EEC" w:rsidP="00005EEC">
            <w:pPr>
              <w:tabs>
                <w:tab w:val="decimal" w:pos="990"/>
              </w:tabs>
              <w:spacing w:line="240" w:lineRule="exact"/>
              <w:ind w:right="-110"/>
              <w:rPr>
                <w:rFonts w:ascii="CordiaUPC" w:hAnsi="CordiaUPC" w:cs="CordiaUPC"/>
                <w:sz w:val="26"/>
                <w:szCs w:val="26"/>
              </w:rPr>
            </w:pPr>
          </w:p>
        </w:tc>
        <w:tc>
          <w:tcPr>
            <w:tcW w:w="259" w:type="dxa"/>
          </w:tcPr>
          <w:p w14:paraId="0FF109AC" w14:textId="77777777" w:rsidR="00005EEC" w:rsidRPr="00DE39F5" w:rsidRDefault="00005EEC" w:rsidP="00005EEC">
            <w:pPr>
              <w:tabs>
                <w:tab w:val="decimal" w:pos="792"/>
              </w:tabs>
              <w:spacing w:line="240" w:lineRule="exact"/>
              <w:ind w:right="201"/>
              <w:jc w:val="right"/>
              <w:rPr>
                <w:rFonts w:ascii="CordiaUPC" w:hAnsi="CordiaUPC" w:cs="CordiaUPC"/>
                <w:sz w:val="26"/>
                <w:szCs w:val="26"/>
              </w:rPr>
            </w:pPr>
          </w:p>
        </w:tc>
        <w:tc>
          <w:tcPr>
            <w:tcW w:w="1181" w:type="dxa"/>
            <w:vAlign w:val="bottom"/>
          </w:tcPr>
          <w:p w14:paraId="2D0CC2C8" w14:textId="77777777" w:rsidR="00005EEC" w:rsidRPr="00DE39F5" w:rsidRDefault="00005EEC" w:rsidP="00005EEC">
            <w:pPr>
              <w:tabs>
                <w:tab w:val="decimal" w:pos="890"/>
              </w:tabs>
              <w:spacing w:line="240" w:lineRule="exact"/>
              <w:rPr>
                <w:rFonts w:ascii="CordiaUPC" w:hAnsi="CordiaUPC" w:cs="CordiaUPC"/>
                <w:sz w:val="26"/>
                <w:szCs w:val="26"/>
              </w:rPr>
            </w:pPr>
          </w:p>
        </w:tc>
      </w:tr>
      <w:tr w:rsidR="00005EEC" w:rsidRPr="00DE39F5" w14:paraId="7B6BDB0B" w14:textId="77777777" w:rsidTr="00C57B1A">
        <w:tc>
          <w:tcPr>
            <w:tcW w:w="3960" w:type="dxa"/>
          </w:tcPr>
          <w:p w14:paraId="5D633272" w14:textId="22B5F208" w:rsidR="00005EEC" w:rsidRPr="00DE39F5" w:rsidRDefault="00005EEC" w:rsidP="00005EEC">
            <w:pPr>
              <w:tabs>
                <w:tab w:val="left" w:pos="0"/>
              </w:tabs>
              <w:spacing w:line="240" w:lineRule="exact"/>
              <w:ind w:right="-18"/>
              <w:rPr>
                <w:rFonts w:ascii="CordiaUPC" w:hAnsi="CordiaUPC" w:cs="CordiaUPC"/>
                <w:b/>
                <w:bCs/>
                <w:sz w:val="26"/>
                <w:szCs w:val="26"/>
                <w:lang w:val="en-US"/>
              </w:rPr>
            </w:pPr>
            <w:r w:rsidRPr="00DE39F5">
              <w:rPr>
                <w:rFonts w:ascii="CordiaUPC" w:hAnsi="CordiaUPC" w:cs="CordiaUPC" w:hint="cs"/>
                <w:b/>
                <w:bCs/>
                <w:sz w:val="26"/>
                <w:szCs w:val="26"/>
                <w:lang w:val="en-US"/>
              </w:rPr>
              <w:t xml:space="preserve">Interbank and market items </w:t>
            </w:r>
            <w:r w:rsidR="00E4524C">
              <w:rPr>
                <w:rFonts w:ascii="CordiaUPC" w:hAnsi="CordiaUPC" w:cs="CordiaUPC"/>
                <w:b/>
                <w:bCs/>
                <w:sz w:val="26"/>
                <w:szCs w:val="26"/>
                <w:lang w:val="en-US"/>
              </w:rPr>
              <w:t>–</w:t>
            </w:r>
            <w:r w:rsidRPr="00DE39F5">
              <w:rPr>
                <w:rFonts w:ascii="CordiaUPC" w:hAnsi="CordiaUPC" w:cs="CordiaUPC" w:hint="cs"/>
                <w:b/>
                <w:bCs/>
                <w:sz w:val="26"/>
                <w:szCs w:val="26"/>
                <w:lang w:val="en-US"/>
              </w:rPr>
              <w:t xml:space="preserve"> assets</w:t>
            </w:r>
          </w:p>
        </w:tc>
        <w:tc>
          <w:tcPr>
            <w:tcW w:w="1080" w:type="dxa"/>
          </w:tcPr>
          <w:p w14:paraId="419320BF" w14:textId="77777777" w:rsidR="00005EEC" w:rsidRPr="00DE39F5" w:rsidRDefault="00005EEC" w:rsidP="00005EEC">
            <w:pPr>
              <w:tabs>
                <w:tab w:val="decimal" w:pos="860"/>
              </w:tabs>
              <w:spacing w:line="240" w:lineRule="exact"/>
              <w:ind w:right="-115"/>
              <w:rPr>
                <w:rFonts w:ascii="CordiaUPC" w:hAnsi="CordiaUPC" w:cs="CordiaUPC"/>
                <w:sz w:val="26"/>
                <w:szCs w:val="26"/>
              </w:rPr>
            </w:pPr>
          </w:p>
        </w:tc>
        <w:tc>
          <w:tcPr>
            <w:tcW w:w="236" w:type="dxa"/>
          </w:tcPr>
          <w:p w14:paraId="445C175A" w14:textId="77777777" w:rsidR="00005EEC" w:rsidRPr="00DE39F5" w:rsidRDefault="00005EEC" w:rsidP="00005EEC">
            <w:pPr>
              <w:tabs>
                <w:tab w:val="decimal" w:pos="792"/>
              </w:tabs>
              <w:spacing w:line="240" w:lineRule="exact"/>
              <w:ind w:right="201"/>
              <w:jc w:val="right"/>
              <w:rPr>
                <w:rFonts w:ascii="CordiaUPC" w:hAnsi="CordiaUPC" w:cs="CordiaUPC"/>
                <w:sz w:val="26"/>
                <w:szCs w:val="26"/>
              </w:rPr>
            </w:pPr>
          </w:p>
        </w:tc>
        <w:tc>
          <w:tcPr>
            <w:tcW w:w="1114" w:type="dxa"/>
          </w:tcPr>
          <w:p w14:paraId="1BF8BAFA" w14:textId="77777777" w:rsidR="00005EEC" w:rsidRPr="00DE39F5" w:rsidRDefault="00005EEC" w:rsidP="00005EEC">
            <w:pPr>
              <w:tabs>
                <w:tab w:val="decimal" w:pos="830"/>
              </w:tabs>
              <w:spacing w:line="240" w:lineRule="exact"/>
              <w:ind w:right="-105"/>
              <w:rPr>
                <w:rFonts w:ascii="CordiaUPC" w:hAnsi="CordiaUPC" w:cs="CordiaUPC"/>
                <w:sz w:val="26"/>
                <w:szCs w:val="26"/>
              </w:rPr>
            </w:pPr>
          </w:p>
        </w:tc>
        <w:tc>
          <w:tcPr>
            <w:tcW w:w="236" w:type="dxa"/>
          </w:tcPr>
          <w:p w14:paraId="3029D626" w14:textId="77777777" w:rsidR="00005EEC" w:rsidRPr="00DE39F5" w:rsidRDefault="00005EEC" w:rsidP="00005EEC">
            <w:pPr>
              <w:tabs>
                <w:tab w:val="decimal" w:pos="792"/>
              </w:tabs>
              <w:spacing w:line="240" w:lineRule="exact"/>
              <w:ind w:right="201"/>
              <w:jc w:val="right"/>
              <w:rPr>
                <w:rFonts w:ascii="CordiaUPC" w:hAnsi="CordiaUPC" w:cs="CordiaUPC"/>
                <w:sz w:val="26"/>
                <w:szCs w:val="26"/>
              </w:rPr>
            </w:pPr>
          </w:p>
        </w:tc>
        <w:tc>
          <w:tcPr>
            <w:tcW w:w="1204" w:type="dxa"/>
            <w:vAlign w:val="bottom"/>
          </w:tcPr>
          <w:p w14:paraId="500934AA" w14:textId="77777777" w:rsidR="00005EEC" w:rsidRPr="00DE39F5" w:rsidRDefault="00005EEC" w:rsidP="00005EEC">
            <w:pPr>
              <w:tabs>
                <w:tab w:val="decimal" w:pos="990"/>
              </w:tabs>
              <w:spacing w:line="240" w:lineRule="exact"/>
              <w:ind w:right="-110"/>
              <w:rPr>
                <w:rFonts w:ascii="CordiaUPC" w:hAnsi="CordiaUPC" w:cs="CordiaUPC"/>
                <w:sz w:val="26"/>
                <w:szCs w:val="26"/>
              </w:rPr>
            </w:pPr>
          </w:p>
        </w:tc>
        <w:tc>
          <w:tcPr>
            <w:tcW w:w="259" w:type="dxa"/>
          </w:tcPr>
          <w:p w14:paraId="0C3634D4" w14:textId="77777777" w:rsidR="00005EEC" w:rsidRPr="00DE39F5" w:rsidRDefault="00005EEC" w:rsidP="00005EEC">
            <w:pPr>
              <w:tabs>
                <w:tab w:val="decimal" w:pos="792"/>
              </w:tabs>
              <w:spacing w:line="240" w:lineRule="exact"/>
              <w:ind w:right="201"/>
              <w:jc w:val="right"/>
              <w:rPr>
                <w:rFonts w:ascii="CordiaUPC" w:hAnsi="CordiaUPC" w:cs="CordiaUPC"/>
                <w:sz w:val="26"/>
                <w:szCs w:val="26"/>
              </w:rPr>
            </w:pPr>
          </w:p>
        </w:tc>
        <w:tc>
          <w:tcPr>
            <w:tcW w:w="1181" w:type="dxa"/>
            <w:vAlign w:val="bottom"/>
          </w:tcPr>
          <w:p w14:paraId="16955F0B" w14:textId="77777777" w:rsidR="00005EEC" w:rsidRPr="00DE39F5" w:rsidRDefault="00005EEC" w:rsidP="00005EEC">
            <w:pPr>
              <w:tabs>
                <w:tab w:val="decimal" w:pos="890"/>
              </w:tabs>
              <w:spacing w:line="240" w:lineRule="exact"/>
              <w:rPr>
                <w:rFonts w:ascii="CordiaUPC" w:hAnsi="CordiaUPC" w:cs="CordiaUPC"/>
                <w:sz w:val="26"/>
                <w:szCs w:val="26"/>
              </w:rPr>
            </w:pPr>
          </w:p>
        </w:tc>
      </w:tr>
      <w:tr w:rsidR="00005EEC" w:rsidRPr="00DE39F5" w14:paraId="5E7813CD" w14:textId="77777777" w:rsidTr="00C57B1A">
        <w:tc>
          <w:tcPr>
            <w:tcW w:w="3960" w:type="dxa"/>
            <w:vAlign w:val="bottom"/>
          </w:tcPr>
          <w:p w14:paraId="73BF4215" w14:textId="77777777" w:rsidR="00005EEC" w:rsidRPr="00DE39F5" w:rsidRDefault="00005EEC" w:rsidP="00005EEC">
            <w:pPr>
              <w:tabs>
                <w:tab w:val="left" w:pos="0"/>
              </w:tabs>
              <w:spacing w:line="240" w:lineRule="exact"/>
              <w:ind w:right="-18"/>
              <w:rPr>
                <w:rFonts w:ascii="CordiaUPC" w:hAnsi="CordiaUPC" w:cs="CordiaUPC"/>
                <w:sz w:val="26"/>
                <w:szCs w:val="26"/>
                <w:lang w:val="en-US"/>
              </w:rPr>
            </w:pPr>
            <w:proofErr w:type="spellStart"/>
            <w:r w:rsidRPr="00DE39F5">
              <w:rPr>
                <w:rFonts w:ascii="CordiaUPC" w:hAnsi="CordiaUPC" w:cs="CordiaUPC" w:hint="cs"/>
                <w:sz w:val="26"/>
                <w:szCs w:val="26"/>
                <w:lang w:val="en-US"/>
              </w:rPr>
              <w:t>Thanachart</w:t>
            </w:r>
            <w:proofErr w:type="spellEnd"/>
            <w:r w:rsidRPr="00DE39F5">
              <w:rPr>
                <w:rFonts w:ascii="CordiaUPC" w:hAnsi="CordiaUPC" w:cs="CordiaUPC" w:hint="cs"/>
                <w:sz w:val="26"/>
                <w:szCs w:val="26"/>
                <w:lang w:val="en-US"/>
              </w:rPr>
              <w:t xml:space="preserve"> Bank Public Company Limited</w:t>
            </w:r>
          </w:p>
        </w:tc>
        <w:tc>
          <w:tcPr>
            <w:tcW w:w="1080" w:type="dxa"/>
          </w:tcPr>
          <w:p w14:paraId="0B572109" w14:textId="1186FD73" w:rsidR="00005EEC" w:rsidRPr="00DE39F5" w:rsidRDefault="00005EEC" w:rsidP="00005EEC">
            <w:pPr>
              <w:tabs>
                <w:tab w:val="decimal" w:pos="860"/>
              </w:tabs>
              <w:spacing w:line="240" w:lineRule="exact"/>
              <w:ind w:right="-115"/>
              <w:rPr>
                <w:rFonts w:ascii="CordiaUPC" w:hAnsi="CordiaUPC" w:cs="CordiaUPC"/>
                <w:sz w:val="26"/>
                <w:szCs w:val="26"/>
              </w:rPr>
            </w:pPr>
            <w:r>
              <w:rPr>
                <w:rFonts w:ascii="CordiaUPC" w:hAnsi="CordiaUPC" w:cs="CordiaUPC"/>
                <w:sz w:val="26"/>
                <w:szCs w:val="26"/>
              </w:rPr>
              <w:t>-</w:t>
            </w:r>
          </w:p>
        </w:tc>
        <w:tc>
          <w:tcPr>
            <w:tcW w:w="236" w:type="dxa"/>
          </w:tcPr>
          <w:p w14:paraId="289AFE0F" w14:textId="77777777" w:rsidR="00005EEC" w:rsidRPr="00DE39F5" w:rsidRDefault="00005EEC" w:rsidP="00005EEC">
            <w:pPr>
              <w:tabs>
                <w:tab w:val="decimal" w:pos="792"/>
              </w:tabs>
              <w:spacing w:line="240" w:lineRule="exact"/>
              <w:ind w:right="201"/>
              <w:jc w:val="right"/>
              <w:rPr>
                <w:rFonts w:ascii="CordiaUPC" w:hAnsi="CordiaUPC" w:cs="CordiaUPC"/>
                <w:sz w:val="26"/>
                <w:szCs w:val="26"/>
              </w:rPr>
            </w:pPr>
          </w:p>
        </w:tc>
        <w:tc>
          <w:tcPr>
            <w:tcW w:w="1114" w:type="dxa"/>
          </w:tcPr>
          <w:p w14:paraId="5D114A3B" w14:textId="44F8CB22" w:rsidR="00005EEC" w:rsidRPr="00DE39F5" w:rsidRDefault="00005EEC" w:rsidP="00005EEC">
            <w:pPr>
              <w:tabs>
                <w:tab w:val="decimal" w:pos="830"/>
              </w:tabs>
              <w:spacing w:line="240" w:lineRule="exact"/>
              <w:ind w:right="-105"/>
              <w:rPr>
                <w:rFonts w:ascii="CordiaUPC" w:hAnsi="CordiaUPC" w:cs="CordiaUPC"/>
                <w:sz w:val="26"/>
                <w:szCs w:val="26"/>
              </w:rPr>
            </w:pPr>
            <w:r w:rsidRPr="00DE39F5">
              <w:rPr>
                <w:rFonts w:ascii="CordiaUPC" w:hAnsi="CordiaUPC" w:cs="CordiaUPC" w:hint="cs"/>
                <w:sz w:val="26"/>
                <w:szCs w:val="26"/>
              </w:rPr>
              <w:t>-</w:t>
            </w:r>
          </w:p>
        </w:tc>
        <w:tc>
          <w:tcPr>
            <w:tcW w:w="236" w:type="dxa"/>
          </w:tcPr>
          <w:p w14:paraId="7B59AFE4" w14:textId="77777777" w:rsidR="00005EEC" w:rsidRPr="00DE39F5" w:rsidRDefault="00005EEC" w:rsidP="00005EEC">
            <w:pPr>
              <w:tabs>
                <w:tab w:val="decimal" w:pos="792"/>
              </w:tabs>
              <w:spacing w:line="240" w:lineRule="exact"/>
              <w:ind w:right="201"/>
              <w:jc w:val="right"/>
              <w:rPr>
                <w:rFonts w:ascii="CordiaUPC" w:hAnsi="CordiaUPC" w:cs="CordiaUPC"/>
                <w:sz w:val="26"/>
                <w:szCs w:val="26"/>
              </w:rPr>
            </w:pPr>
          </w:p>
        </w:tc>
        <w:tc>
          <w:tcPr>
            <w:tcW w:w="1204" w:type="dxa"/>
            <w:vAlign w:val="bottom"/>
          </w:tcPr>
          <w:p w14:paraId="3ABDC4B3" w14:textId="46A659F9" w:rsidR="00005EEC" w:rsidRPr="00DE39F5" w:rsidRDefault="00005EEC" w:rsidP="00005EEC">
            <w:pPr>
              <w:tabs>
                <w:tab w:val="decimal" w:pos="990"/>
              </w:tabs>
              <w:spacing w:line="240" w:lineRule="exact"/>
              <w:ind w:right="-110"/>
              <w:rPr>
                <w:rFonts w:ascii="CordiaUPC" w:hAnsi="CordiaUPC" w:cs="CordiaUPC"/>
                <w:sz w:val="26"/>
                <w:szCs w:val="26"/>
              </w:rPr>
            </w:pPr>
            <w:r w:rsidRPr="00005EEC">
              <w:rPr>
                <w:rFonts w:ascii="CordiaUPC" w:eastAsia="Times New Roman" w:hAnsi="CordiaUPC" w:cs="CordiaUPC"/>
                <w:sz w:val="26"/>
                <w:szCs w:val="26"/>
              </w:rPr>
              <w:t>1,804</w:t>
            </w:r>
          </w:p>
        </w:tc>
        <w:tc>
          <w:tcPr>
            <w:tcW w:w="259" w:type="dxa"/>
          </w:tcPr>
          <w:p w14:paraId="1D2FDF12" w14:textId="77777777" w:rsidR="00005EEC" w:rsidRPr="00DE39F5" w:rsidRDefault="00005EEC" w:rsidP="00005EEC">
            <w:pPr>
              <w:tabs>
                <w:tab w:val="decimal" w:pos="792"/>
              </w:tabs>
              <w:spacing w:line="240" w:lineRule="exact"/>
              <w:ind w:right="201"/>
              <w:jc w:val="right"/>
              <w:rPr>
                <w:rFonts w:ascii="CordiaUPC" w:hAnsi="CordiaUPC" w:cs="CordiaUPC"/>
                <w:sz w:val="26"/>
                <w:szCs w:val="26"/>
              </w:rPr>
            </w:pPr>
          </w:p>
        </w:tc>
        <w:tc>
          <w:tcPr>
            <w:tcW w:w="1181" w:type="dxa"/>
            <w:vAlign w:val="bottom"/>
          </w:tcPr>
          <w:p w14:paraId="508D796C" w14:textId="77AB2ED2" w:rsidR="00005EEC" w:rsidRPr="00DE39F5" w:rsidRDefault="00005EEC" w:rsidP="00005EEC">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1,241</w:t>
            </w:r>
          </w:p>
        </w:tc>
      </w:tr>
      <w:tr w:rsidR="00005EEC" w:rsidRPr="00DE39F5" w14:paraId="54997EC9" w14:textId="77777777" w:rsidTr="00C57B1A">
        <w:tc>
          <w:tcPr>
            <w:tcW w:w="3960" w:type="dxa"/>
          </w:tcPr>
          <w:p w14:paraId="3F9C8B12" w14:textId="77777777" w:rsidR="00005EEC" w:rsidRPr="00DE39F5" w:rsidRDefault="00005EEC" w:rsidP="00005EEC">
            <w:pPr>
              <w:tabs>
                <w:tab w:val="left" w:pos="0"/>
              </w:tabs>
              <w:spacing w:line="240" w:lineRule="exact"/>
              <w:ind w:right="-18"/>
              <w:rPr>
                <w:rFonts w:ascii="CordiaUPC" w:hAnsi="CordiaUPC" w:cs="CordiaUPC"/>
                <w:sz w:val="26"/>
                <w:szCs w:val="26"/>
                <w:lang w:val="en-US"/>
              </w:rPr>
            </w:pPr>
          </w:p>
        </w:tc>
        <w:tc>
          <w:tcPr>
            <w:tcW w:w="1080" w:type="dxa"/>
          </w:tcPr>
          <w:p w14:paraId="73900515" w14:textId="77777777" w:rsidR="00005EEC" w:rsidRPr="00DE39F5" w:rsidRDefault="00005EEC" w:rsidP="00005EEC">
            <w:pPr>
              <w:tabs>
                <w:tab w:val="decimal" w:pos="860"/>
              </w:tabs>
              <w:spacing w:line="240" w:lineRule="exact"/>
              <w:ind w:right="-115"/>
              <w:rPr>
                <w:rFonts w:ascii="CordiaUPC" w:hAnsi="CordiaUPC" w:cs="CordiaUPC"/>
                <w:sz w:val="26"/>
                <w:szCs w:val="26"/>
              </w:rPr>
            </w:pPr>
          </w:p>
        </w:tc>
        <w:tc>
          <w:tcPr>
            <w:tcW w:w="236" w:type="dxa"/>
          </w:tcPr>
          <w:p w14:paraId="771FE4C5" w14:textId="77777777" w:rsidR="00005EEC" w:rsidRPr="00DE39F5" w:rsidRDefault="00005EEC" w:rsidP="00005EEC">
            <w:pPr>
              <w:tabs>
                <w:tab w:val="decimal" w:pos="792"/>
              </w:tabs>
              <w:spacing w:line="240" w:lineRule="exact"/>
              <w:ind w:right="201"/>
              <w:jc w:val="right"/>
              <w:rPr>
                <w:rFonts w:ascii="CordiaUPC" w:hAnsi="CordiaUPC" w:cs="CordiaUPC"/>
                <w:sz w:val="26"/>
                <w:szCs w:val="26"/>
              </w:rPr>
            </w:pPr>
          </w:p>
        </w:tc>
        <w:tc>
          <w:tcPr>
            <w:tcW w:w="1114" w:type="dxa"/>
          </w:tcPr>
          <w:p w14:paraId="1D985A5F" w14:textId="77777777" w:rsidR="00005EEC" w:rsidRPr="00DE39F5" w:rsidRDefault="00005EEC" w:rsidP="00005EEC">
            <w:pPr>
              <w:tabs>
                <w:tab w:val="decimal" w:pos="830"/>
              </w:tabs>
              <w:spacing w:line="240" w:lineRule="exact"/>
              <w:ind w:right="-105"/>
              <w:rPr>
                <w:rFonts w:ascii="CordiaUPC" w:hAnsi="CordiaUPC" w:cs="CordiaUPC"/>
                <w:sz w:val="26"/>
                <w:szCs w:val="26"/>
              </w:rPr>
            </w:pPr>
          </w:p>
        </w:tc>
        <w:tc>
          <w:tcPr>
            <w:tcW w:w="236" w:type="dxa"/>
          </w:tcPr>
          <w:p w14:paraId="78CFAB47" w14:textId="77777777" w:rsidR="00005EEC" w:rsidRPr="00DE39F5" w:rsidRDefault="00005EEC" w:rsidP="00005EEC">
            <w:pPr>
              <w:tabs>
                <w:tab w:val="decimal" w:pos="792"/>
              </w:tabs>
              <w:spacing w:line="240" w:lineRule="exact"/>
              <w:ind w:right="201"/>
              <w:jc w:val="right"/>
              <w:rPr>
                <w:rFonts w:ascii="CordiaUPC" w:hAnsi="CordiaUPC" w:cs="CordiaUPC"/>
                <w:sz w:val="26"/>
                <w:szCs w:val="26"/>
              </w:rPr>
            </w:pPr>
          </w:p>
        </w:tc>
        <w:tc>
          <w:tcPr>
            <w:tcW w:w="1204" w:type="dxa"/>
            <w:vAlign w:val="bottom"/>
          </w:tcPr>
          <w:p w14:paraId="51EAA88B" w14:textId="77777777" w:rsidR="00005EEC" w:rsidRPr="00DE39F5" w:rsidRDefault="00005EEC" w:rsidP="00005EEC">
            <w:pPr>
              <w:tabs>
                <w:tab w:val="decimal" w:pos="990"/>
              </w:tabs>
              <w:spacing w:line="240" w:lineRule="exact"/>
              <w:ind w:right="-110"/>
              <w:rPr>
                <w:rFonts w:ascii="CordiaUPC" w:hAnsi="CordiaUPC" w:cs="CordiaUPC"/>
                <w:sz w:val="26"/>
                <w:szCs w:val="26"/>
              </w:rPr>
            </w:pPr>
          </w:p>
        </w:tc>
        <w:tc>
          <w:tcPr>
            <w:tcW w:w="259" w:type="dxa"/>
          </w:tcPr>
          <w:p w14:paraId="3250D01D" w14:textId="77777777" w:rsidR="00005EEC" w:rsidRPr="00DE39F5" w:rsidRDefault="00005EEC" w:rsidP="00005EEC">
            <w:pPr>
              <w:tabs>
                <w:tab w:val="decimal" w:pos="792"/>
              </w:tabs>
              <w:spacing w:line="240" w:lineRule="exact"/>
              <w:ind w:right="201"/>
              <w:jc w:val="right"/>
              <w:rPr>
                <w:rFonts w:ascii="CordiaUPC" w:hAnsi="CordiaUPC" w:cs="CordiaUPC"/>
                <w:sz w:val="26"/>
                <w:szCs w:val="26"/>
              </w:rPr>
            </w:pPr>
          </w:p>
        </w:tc>
        <w:tc>
          <w:tcPr>
            <w:tcW w:w="1181" w:type="dxa"/>
            <w:vAlign w:val="bottom"/>
          </w:tcPr>
          <w:p w14:paraId="614CA66D" w14:textId="77777777" w:rsidR="00005EEC" w:rsidRPr="00DE39F5" w:rsidRDefault="00005EEC" w:rsidP="00005EEC">
            <w:pPr>
              <w:tabs>
                <w:tab w:val="decimal" w:pos="890"/>
              </w:tabs>
              <w:spacing w:line="240" w:lineRule="exact"/>
              <w:rPr>
                <w:rFonts w:ascii="CordiaUPC" w:hAnsi="CordiaUPC" w:cs="CordiaUPC"/>
                <w:sz w:val="26"/>
                <w:szCs w:val="26"/>
              </w:rPr>
            </w:pPr>
          </w:p>
        </w:tc>
      </w:tr>
      <w:tr w:rsidR="00005EEC" w:rsidRPr="00DE39F5" w14:paraId="0CCF74ED" w14:textId="77777777" w:rsidTr="00C57B1A">
        <w:tc>
          <w:tcPr>
            <w:tcW w:w="3960" w:type="dxa"/>
          </w:tcPr>
          <w:p w14:paraId="1FA1C109" w14:textId="7E50F925" w:rsidR="00005EEC" w:rsidRPr="00DE39F5" w:rsidRDefault="00005EEC" w:rsidP="00005EEC">
            <w:pPr>
              <w:tabs>
                <w:tab w:val="left" w:pos="567"/>
                <w:tab w:val="decimal" w:pos="6678"/>
                <w:tab w:val="left" w:pos="7974"/>
                <w:tab w:val="left" w:pos="9270"/>
              </w:tabs>
              <w:spacing w:line="240" w:lineRule="exact"/>
              <w:ind w:right="-18"/>
              <w:rPr>
                <w:rFonts w:ascii="CordiaUPC" w:hAnsi="CordiaUPC" w:cs="CordiaUPC"/>
                <w:b/>
                <w:bCs/>
                <w:sz w:val="26"/>
                <w:szCs w:val="26"/>
                <w:lang w:val="en-US"/>
              </w:rPr>
            </w:pPr>
            <w:r w:rsidRPr="00DE39F5">
              <w:rPr>
                <w:rFonts w:ascii="CordiaUPC" w:hAnsi="CordiaUPC" w:cs="CordiaUPC" w:hint="cs"/>
                <w:b/>
                <w:bCs/>
                <w:sz w:val="26"/>
                <w:szCs w:val="26"/>
                <w:lang w:val="en-US"/>
              </w:rPr>
              <w:t xml:space="preserve">Deposits (including interbank and </w:t>
            </w:r>
          </w:p>
        </w:tc>
        <w:tc>
          <w:tcPr>
            <w:tcW w:w="1080" w:type="dxa"/>
          </w:tcPr>
          <w:p w14:paraId="1B772BD9" w14:textId="77777777" w:rsidR="00005EEC" w:rsidRPr="00DE39F5" w:rsidRDefault="00005EEC" w:rsidP="00005EEC">
            <w:pPr>
              <w:tabs>
                <w:tab w:val="decimal" w:pos="860"/>
              </w:tabs>
              <w:spacing w:line="240" w:lineRule="exact"/>
              <w:ind w:right="-115"/>
              <w:rPr>
                <w:rFonts w:ascii="CordiaUPC" w:hAnsi="CordiaUPC" w:cs="CordiaUPC"/>
                <w:sz w:val="26"/>
                <w:szCs w:val="26"/>
              </w:rPr>
            </w:pPr>
          </w:p>
        </w:tc>
        <w:tc>
          <w:tcPr>
            <w:tcW w:w="236" w:type="dxa"/>
          </w:tcPr>
          <w:p w14:paraId="45D9D270" w14:textId="77777777" w:rsidR="00005EEC" w:rsidRPr="00DE39F5" w:rsidRDefault="00005EEC" w:rsidP="00005EEC">
            <w:pPr>
              <w:tabs>
                <w:tab w:val="decimal" w:pos="792"/>
              </w:tabs>
              <w:spacing w:line="240" w:lineRule="exact"/>
              <w:ind w:right="201"/>
              <w:jc w:val="right"/>
              <w:rPr>
                <w:rFonts w:ascii="CordiaUPC" w:hAnsi="CordiaUPC" w:cs="CordiaUPC"/>
                <w:sz w:val="26"/>
                <w:szCs w:val="26"/>
              </w:rPr>
            </w:pPr>
          </w:p>
        </w:tc>
        <w:tc>
          <w:tcPr>
            <w:tcW w:w="1114" w:type="dxa"/>
          </w:tcPr>
          <w:p w14:paraId="506AEBC7" w14:textId="77777777" w:rsidR="00005EEC" w:rsidRPr="00DE39F5" w:rsidRDefault="00005EEC" w:rsidP="00005EEC">
            <w:pPr>
              <w:tabs>
                <w:tab w:val="decimal" w:pos="830"/>
              </w:tabs>
              <w:spacing w:line="240" w:lineRule="exact"/>
              <w:ind w:right="-105"/>
              <w:rPr>
                <w:rFonts w:ascii="CordiaUPC" w:hAnsi="CordiaUPC" w:cs="CordiaUPC"/>
                <w:sz w:val="26"/>
                <w:szCs w:val="26"/>
              </w:rPr>
            </w:pPr>
          </w:p>
        </w:tc>
        <w:tc>
          <w:tcPr>
            <w:tcW w:w="236" w:type="dxa"/>
          </w:tcPr>
          <w:p w14:paraId="30E40A02" w14:textId="77777777" w:rsidR="00005EEC" w:rsidRPr="00DE39F5" w:rsidRDefault="00005EEC" w:rsidP="00005EEC">
            <w:pPr>
              <w:tabs>
                <w:tab w:val="decimal" w:pos="792"/>
              </w:tabs>
              <w:spacing w:line="240" w:lineRule="exact"/>
              <w:ind w:right="201"/>
              <w:jc w:val="right"/>
              <w:rPr>
                <w:rFonts w:ascii="CordiaUPC" w:hAnsi="CordiaUPC" w:cs="CordiaUPC"/>
                <w:sz w:val="26"/>
                <w:szCs w:val="26"/>
              </w:rPr>
            </w:pPr>
          </w:p>
        </w:tc>
        <w:tc>
          <w:tcPr>
            <w:tcW w:w="1204" w:type="dxa"/>
            <w:vAlign w:val="bottom"/>
          </w:tcPr>
          <w:p w14:paraId="3760CAF7" w14:textId="77777777" w:rsidR="00005EEC" w:rsidRPr="00DE39F5" w:rsidRDefault="00005EEC" w:rsidP="00005EEC">
            <w:pPr>
              <w:tabs>
                <w:tab w:val="decimal" w:pos="990"/>
              </w:tabs>
              <w:spacing w:line="240" w:lineRule="exact"/>
              <w:ind w:right="-110"/>
              <w:rPr>
                <w:rFonts w:ascii="CordiaUPC" w:hAnsi="CordiaUPC" w:cs="CordiaUPC"/>
                <w:sz w:val="26"/>
                <w:szCs w:val="26"/>
              </w:rPr>
            </w:pPr>
          </w:p>
        </w:tc>
        <w:tc>
          <w:tcPr>
            <w:tcW w:w="259" w:type="dxa"/>
          </w:tcPr>
          <w:p w14:paraId="17573036" w14:textId="77777777" w:rsidR="00005EEC" w:rsidRPr="00DE39F5" w:rsidRDefault="00005EEC" w:rsidP="00005EEC">
            <w:pPr>
              <w:tabs>
                <w:tab w:val="decimal" w:pos="792"/>
              </w:tabs>
              <w:spacing w:line="240" w:lineRule="exact"/>
              <w:ind w:right="201"/>
              <w:jc w:val="right"/>
              <w:rPr>
                <w:rFonts w:ascii="CordiaUPC" w:hAnsi="CordiaUPC" w:cs="CordiaUPC"/>
                <w:sz w:val="26"/>
                <w:szCs w:val="26"/>
              </w:rPr>
            </w:pPr>
          </w:p>
        </w:tc>
        <w:tc>
          <w:tcPr>
            <w:tcW w:w="1181" w:type="dxa"/>
            <w:vAlign w:val="bottom"/>
          </w:tcPr>
          <w:p w14:paraId="06E1503A" w14:textId="77777777" w:rsidR="00005EEC" w:rsidRPr="00DE39F5" w:rsidRDefault="00005EEC" w:rsidP="00005EEC">
            <w:pPr>
              <w:tabs>
                <w:tab w:val="decimal" w:pos="890"/>
              </w:tabs>
              <w:spacing w:line="240" w:lineRule="exact"/>
              <w:rPr>
                <w:rFonts w:ascii="CordiaUPC" w:hAnsi="CordiaUPC" w:cs="CordiaUPC"/>
                <w:sz w:val="26"/>
                <w:szCs w:val="26"/>
              </w:rPr>
            </w:pPr>
          </w:p>
        </w:tc>
      </w:tr>
      <w:tr w:rsidR="00005EEC" w:rsidRPr="00DE39F5" w14:paraId="66EF3B48" w14:textId="77777777" w:rsidTr="00C57B1A">
        <w:tc>
          <w:tcPr>
            <w:tcW w:w="3960" w:type="dxa"/>
          </w:tcPr>
          <w:p w14:paraId="0DC54FE3" w14:textId="0372FEB3" w:rsidR="00005EEC" w:rsidRPr="00DE39F5" w:rsidRDefault="00005EEC" w:rsidP="00005EEC">
            <w:pPr>
              <w:tabs>
                <w:tab w:val="left" w:pos="567"/>
                <w:tab w:val="decimal" w:pos="6678"/>
                <w:tab w:val="left" w:pos="7974"/>
                <w:tab w:val="left" w:pos="9270"/>
              </w:tabs>
              <w:spacing w:line="240" w:lineRule="exact"/>
              <w:ind w:right="-18"/>
              <w:rPr>
                <w:rFonts w:ascii="CordiaUPC" w:hAnsi="CordiaUPC" w:cs="CordiaUPC"/>
                <w:sz w:val="26"/>
                <w:szCs w:val="26"/>
                <w:lang w:val="en-US"/>
              </w:rPr>
            </w:pPr>
            <w:r w:rsidRPr="00733575">
              <w:rPr>
                <w:rFonts w:ascii="CordiaUPC" w:hAnsi="CordiaUPC" w:cs="CordiaUPC"/>
                <w:b/>
                <w:bCs/>
                <w:sz w:val="26"/>
                <w:szCs w:val="26"/>
                <w:lang w:val="en-US"/>
              </w:rPr>
              <w:t xml:space="preserve">   </w:t>
            </w:r>
            <w:r w:rsidR="0003640E" w:rsidRPr="00DE39F5">
              <w:rPr>
                <w:rFonts w:ascii="CordiaUPC" w:hAnsi="CordiaUPC" w:cs="CordiaUPC" w:hint="cs"/>
                <w:b/>
                <w:bCs/>
                <w:sz w:val="26"/>
                <w:szCs w:val="26"/>
                <w:lang w:val="en-US"/>
              </w:rPr>
              <w:t xml:space="preserve">money market </w:t>
            </w:r>
            <w:r w:rsidRPr="00DE39F5">
              <w:rPr>
                <w:rFonts w:ascii="CordiaUPC" w:hAnsi="CordiaUPC" w:cs="CordiaUPC" w:hint="cs"/>
                <w:b/>
                <w:bCs/>
                <w:sz w:val="26"/>
                <w:szCs w:val="26"/>
                <w:lang w:val="en-US"/>
              </w:rPr>
              <w:t xml:space="preserve">items </w:t>
            </w:r>
            <w:r w:rsidR="00E4524C">
              <w:rPr>
                <w:rFonts w:ascii="CordiaUPC" w:hAnsi="CordiaUPC" w:cs="CordiaUPC"/>
                <w:b/>
                <w:bCs/>
                <w:sz w:val="26"/>
                <w:szCs w:val="26"/>
                <w:lang w:val="en-US"/>
              </w:rPr>
              <w:t>–</w:t>
            </w:r>
            <w:r w:rsidRPr="00DE39F5">
              <w:rPr>
                <w:rFonts w:ascii="CordiaUPC" w:hAnsi="CordiaUPC" w:cs="CordiaUPC" w:hint="cs"/>
                <w:b/>
                <w:bCs/>
                <w:sz w:val="26"/>
                <w:szCs w:val="26"/>
                <w:lang w:val="en-US"/>
              </w:rPr>
              <w:t xml:space="preserve"> liabilities)</w:t>
            </w:r>
          </w:p>
        </w:tc>
        <w:tc>
          <w:tcPr>
            <w:tcW w:w="1080" w:type="dxa"/>
          </w:tcPr>
          <w:p w14:paraId="65967C3F" w14:textId="77777777" w:rsidR="00005EEC" w:rsidRPr="00DE39F5" w:rsidRDefault="00005EEC" w:rsidP="00005EEC">
            <w:pPr>
              <w:tabs>
                <w:tab w:val="decimal" w:pos="860"/>
              </w:tabs>
              <w:spacing w:line="240" w:lineRule="exact"/>
              <w:ind w:right="-115"/>
              <w:rPr>
                <w:rFonts w:ascii="CordiaUPC" w:hAnsi="CordiaUPC" w:cs="CordiaUPC"/>
                <w:sz w:val="26"/>
                <w:szCs w:val="26"/>
              </w:rPr>
            </w:pPr>
          </w:p>
        </w:tc>
        <w:tc>
          <w:tcPr>
            <w:tcW w:w="236" w:type="dxa"/>
          </w:tcPr>
          <w:p w14:paraId="59297359" w14:textId="77777777" w:rsidR="00005EEC" w:rsidRPr="00DE39F5" w:rsidRDefault="00005EEC" w:rsidP="00005EEC">
            <w:pPr>
              <w:tabs>
                <w:tab w:val="decimal" w:pos="792"/>
              </w:tabs>
              <w:spacing w:line="240" w:lineRule="exact"/>
              <w:ind w:right="201"/>
              <w:jc w:val="right"/>
              <w:rPr>
                <w:rFonts w:ascii="CordiaUPC" w:hAnsi="CordiaUPC" w:cs="CordiaUPC"/>
                <w:sz w:val="26"/>
                <w:szCs w:val="26"/>
              </w:rPr>
            </w:pPr>
          </w:p>
        </w:tc>
        <w:tc>
          <w:tcPr>
            <w:tcW w:w="1114" w:type="dxa"/>
          </w:tcPr>
          <w:p w14:paraId="263AFDD7" w14:textId="77777777" w:rsidR="00005EEC" w:rsidRPr="00DE39F5" w:rsidRDefault="00005EEC" w:rsidP="00005EEC">
            <w:pPr>
              <w:tabs>
                <w:tab w:val="decimal" w:pos="830"/>
              </w:tabs>
              <w:spacing w:line="240" w:lineRule="exact"/>
              <w:ind w:right="-105"/>
              <w:rPr>
                <w:rFonts w:ascii="CordiaUPC" w:hAnsi="CordiaUPC" w:cs="CordiaUPC"/>
                <w:sz w:val="26"/>
                <w:szCs w:val="26"/>
              </w:rPr>
            </w:pPr>
          </w:p>
        </w:tc>
        <w:tc>
          <w:tcPr>
            <w:tcW w:w="236" w:type="dxa"/>
          </w:tcPr>
          <w:p w14:paraId="4028F926" w14:textId="77777777" w:rsidR="00005EEC" w:rsidRPr="00DE39F5" w:rsidRDefault="00005EEC" w:rsidP="00005EEC">
            <w:pPr>
              <w:tabs>
                <w:tab w:val="decimal" w:pos="792"/>
              </w:tabs>
              <w:spacing w:line="240" w:lineRule="exact"/>
              <w:ind w:right="201"/>
              <w:jc w:val="right"/>
              <w:rPr>
                <w:rFonts w:ascii="CordiaUPC" w:hAnsi="CordiaUPC" w:cs="CordiaUPC"/>
                <w:sz w:val="26"/>
                <w:szCs w:val="26"/>
              </w:rPr>
            </w:pPr>
          </w:p>
        </w:tc>
        <w:tc>
          <w:tcPr>
            <w:tcW w:w="1204" w:type="dxa"/>
            <w:vAlign w:val="bottom"/>
          </w:tcPr>
          <w:p w14:paraId="7EEAEAB0" w14:textId="77777777" w:rsidR="00005EEC" w:rsidRPr="00DE39F5" w:rsidRDefault="00005EEC" w:rsidP="00005EEC">
            <w:pPr>
              <w:tabs>
                <w:tab w:val="decimal" w:pos="990"/>
              </w:tabs>
              <w:spacing w:line="240" w:lineRule="exact"/>
              <w:ind w:right="-110"/>
              <w:rPr>
                <w:rFonts w:ascii="CordiaUPC" w:hAnsi="CordiaUPC" w:cs="CordiaUPC"/>
                <w:sz w:val="26"/>
                <w:szCs w:val="26"/>
              </w:rPr>
            </w:pPr>
          </w:p>
        </w:tc>
        <w:tc>
          <w:tcPr>
            <w:tcW w:w="259" w:type="dxa"/>
          </w:tcPr>
          <w:p w14:paraId="153A5182" w14:textId="77777777" w:rsidR="00005EEC" w:rsidRPr="00DE39F5" w:rsidRDefault="00005EEC" w:rsidP="00005EEC">
            <w:pPr>
              <w:tabs>
                <w:tab w:val="decimal" w:pos="792"/>
              </w:tabs>
              <w:spacing w:line="240" w:lineRule="exact"/>
              <w:ind w:right="201"/>
              <w:jc w:val="right"/>
              <w:rPr>
                <w:rFonts w:ascii="CordiaUPC" w:hAnsi="CordiaUPC" w:cs="CordiaUPC"/>
                <w:sz w:val="26"/>
                <w:szCs w:val="26"/>
              </w:rPr>
            </w:pPr>
          </w:p>
        </w:tc>
        <w:tc>
          <w:tcPr>
            <w:tcW w:w="1181" w:type="dxa"/>
            <w:vAlign w:val="bottom"/>
          </w:tcPr>
          <w:p w14:paraId="7955AD88" w14:textId="77777777" w:rsidR="00005EEC" w:rsidRPr="00DE39F5" w:rsidRDefault="00005EEC" w:rsidP="00005EEC">
            <w:pPr>
              <w:tabs>
                <w:tab w:val="decimal" w:pos="890"/>
              </w:tabs>
              <w:spacing w:line="240" w:lineRule="exact"/>
              <w:rPr>
                <w:rFonts w:ascii="CordiaUPC" w:hAnsi="CordiaUPC" w:cs="CordiaUPC"/>
                <w:sz w:val="26"/>
                <w:szCs w:val="26"/>
              </w:rPr>
            </w:pPr>
          </w:p>
        </w:tc>
      </w:tr>
      <w:tr w:rsidR="00471CA4" w:rsidRPr="00DE39F5" w14:paraId="4D6EB6B8" w14:textId="77777777" w:rsidTr="001B254E">
        <w:tc>
          <w:tcPr>
            <w:tcW w:w="3960" w:type="dxa"/>
          </w:tcPr>
          <w:p w14:paraId="02C2232F" w14:textId="77777777" w:rsidR="00471CA4" w:rsidRPr="00DE39F5" w:rsidRDefault="00471CA4" w:rsidP="00471CA4">
            <w:pPr>
              <w:tabs>
                <w:tab w:val="left" w:pos="567"/>
                <w:tab w:val="decimal" w:pos="6678"/>
                <w:tab w:val="left" w:pos="7974"/>
                <w:tab w:val="left" w:pos="9270"/>
              </w:tabs>
              <w:spacing w:line="240" w:lineRule="exact"/>
              <w:ind w:right="-18"/>
              <w:rPr>
                <w:rFonts w:ascii="CordiaUPC" w:hAnsi="CordiaUPC" w:cs="CordiaUPC"/>
                <w:sz w:val="26"/>
                <w:szCs w:val="26"/>
                <w:lang w:val="en-US"/>
              </w:rPr>
            </w:pPr>
            <w:proofErr w:type="spellStart"/>
            <w:r w:rsidRPr="00DE39F5">
              <w:rPr>
                <w:rFonts w:ascii="CordiaUPC" w:hAnsi="CordiaUPC" w:cs="CordiaUPC" w:hint="cs"/>
                <w:sz w:val="26"/>
                <w:szCs w:val="26"/>
                <w:lang w:val="en-US"/>
              </w:rPr>
              <w:t>Thanachart</w:t>
            </w:r>
            <w:proofErr w:type="spellEnd"/>
            <w:r w:rsidRPr="00DE39F5">
              <w:rPr>
                <w:rFonts w:ascii="CordiaUPC" w:hAnsi="CordiaUPC" w:cs="CordiaUPC" w:hint="cs"/>
                <w:sz w:val="26"/>
                <w:szCs w:val="26"/>
                <w:lang w:val="en-US"/>
              </w:rPr>
              <w:t xml:space="preserve"> Bank Public Company Limited</w:t>
            </w:r>
          </w:p>
        </w:tc>
        <w:tc>
          <w:tcPr>
            <w:tcW w:w="1080" w:type="dxa"/>
          </w:tcPr>
          <w:p w14:paraId="6CCC765F" w14:textId="62409538" w:rsidR="00471CA4" w:rsidRPr="00DE39F5" w:rsidRDefault="00471CA4" w:rsidP="00471CA4">
            <w:pPr>
              <w:tabs>
                <w:tab w:val="decimal" w:pos="860"/>
              </w:tabs>
              <w:spacing w:line="240" w:lineRule="exact"/>
              <w:ind w:right="-115"/>
              <w:rPr>
                <w:rFonts w:ascii="CordiaUPC" w:hAnsi="CordiaUPC" w:cs="CordiaUPC"/>
                <w:sz w:val="26"/>
                <w:szCs w:val="26"/>
              </w:rPr>
            </w:pPr>
            <w:r w:rsidRPr="0078466B">
              <w:rPr>
                <w:rFonts w:ascii="CordiaUPC" w:eastAsia="Times New Roman" w:hAnsi="CordiaUPC" w:cs="CordiaUPC"/>
                <w:sz w:val="26"/>
                <w:szCs w:val="26"/>
              </w:rPr>
              <w:t>-</w:t>
            </w:r>
          </w:p>
        </w:tc>
        <w:tc>
          <w:tcPr>
            <w:tcW w:w="236" w:type="dxa"/>
          </w:tcPr>
          <w:p w14:paraId="7AE61279" w14:textId="77777777" w:rsidR="00471CA4" w:rsidRPr="00DE39F5" w:rsidRDefault="00471CA4" w:rsidP="00471CA4">
            <w:pPr>
              <w:tabs>
                <w:tab w:val="decimal" w:pos="792"/>
              </w:tabs>
              <w:spacing w:line="240" w:lineRule="exact"/>
              <w:ind w:right="201"/>
              <w:jc w:val="right"/>
              <w:rPr>
                <w:rFonts w:ascii="CordiaUPC" w:hAnsi="CordiaUPC" w:cs="CordiaUPC"/>
                <w:sz w:val="26"/>
                <w:szCs w:val="26"/>
              </w:rPr>
            </w:pPr>
          </w:p>
        </w:tc>
        <w:tc>
          <w:tcPr>
            <w:tcW w:w="1114" w:type="dxa"/>
          </w:tcPr>
          <w:p w14:paraId="675F9561" w14:textId="673C79A2" w:rsidR="00471CA4" w:rsidRPr="00DE39F5" w:rsidRDefault="00471CA4" w:rsidP="00471CA4">
            <w:pPr>
              <w:tabs>
                <w:tab w:val="decimal" w:pos="830"/>
              </w:tabs>
              <w:spacing w:line="240" w:lineRule="exact"/>
              <w:ind w:right="-105"/>
              <w:rPr>
                <w:rFonts w:ascii="CordiaUPC" w:hAnsi="CordiaUPC" w:cs="CordiaUPC"/>
                <w:sz w:val="26"/>
                <w:szCs w:val="26"/>
              </w:rPr>
            </w:pPr>
            <w:r w:rsidRPr="00DE39F5">
              <w:rPr>
                <w:rFonts w:ascii="CordiaUPC" w:hAnsi="CordiaUPC" w:cs="CordiaUPC" w:hint="cs"/>
                <w:sz w:val="26"/>
                <w:szCs w:val="26"/>
              </w:rPr>
              <w:t>-</w:t>
            </w:r>
          </w:p>
        </w:tc>
        <w:tc>
          <w:tcPr>
            <w:tcW w:w="236" w:type="dxa"/>
          </w:tcPr>
          <w:p w14:paraId="58F299F5" w14:textId="77777777" w:rsidR="00471CA4" w:rsidRPr="00DE39F5" w:rsidRDefault="00471CA4" w:rsidP="00471CA4">
            <w:pPr>
              <w:tabs>
                <w:tab w:val="decimal" w:pos="792"/>
              </w:tabs>
              <w:spacing w:line="240" w:lineRule="exact"/>
              <w:ind w:right="201"/>
              <w:jc w:val="right"/>
              <w:rPr>
                <w:rFonts w:ascii="CordiaUPC" w:hAnsi="CordiaUPC" w:cs="CordiaUPC"/>
                <w:sz w:val="26"/>
                <w:szCs w:val="26"/>
              </w:rPr>
            </w:pPr>
          </w:p>
        </w:tc>
        <w:tc>
          <w:tcPr>
            <w:tcW w:w="1204" w:type="dxa"/>
          </w:tcPr>
          <w:p w14:paraId="6E091F2C" w14:textId="788B4E57" w:rsidR="00471CA4" w:rsidRPr="00DE39F5" w:rsidRDefault="00471CA4" w:rsidP="00471CA4">
            <w:pPr>
              <w:tabs>
                <w:tab w:val="decimal" w:pos="990"/>
              </w:tabs>
              <w:spacing w:line="240" w:lineRule="exact"/>
              <w:ind w:right="-110"/>
              <w:rPr>
                <w:rFonts w:ascii="CordiaUPC" w:hAnsi="CordiaUPC" w:cs="CordiaUPC"/>
                <w:sz w:val="26"/>
                <w:szCs w:val="26"/>
              </w:rPr>
            </w:pPr>
            <w:r w:rsidRPr="0078466B">
              <w:rPr>
                <w:rFonts w:ascii="CordiaUPC" w:eastAsia="Times New Roman" w:hAnsi="CordiaUPC" w:cs="CordiaUPC"/>
                <w:sz w:val="26"/>
                <w:szCs w:val="26"/>
              </w:rPr>
              <w:t>519</w:t>
            </w:r>
          </w:p>
        </w:tc>
        <w:tc>
          <w:tcPr>
            <w:tcW w:w="259" w:type="dxa"/>
          </w:tcPr>
          <w:p w14:paraId="6EFDCCA6" w14:textId="77777777" w:rsidR="00471CA4" w:rsidRPr="00DE39F5" w:rsidRDefault="00471CA4" w:rsidP="00471CA4">
            <w:pPr>
              <w:tabs>
                <w:tab w:val="decimal" w:pos="792"/>
              </w:tabs>
              <w:spacing w:line="240" w:lineRule="exact"/>
              <w:ind w:right="201"/>
              <w:jc w:val="right"/>
              <w:rPr>
                <w:rFonts w:ascii="CordiaUPC" w:hAnsi="CordiaUPC" w:cs="CordiaUPC"/>
                <w:sz w:val="26"/>
                <w:szCs w:val="26"/>
              </w:rPr>
            </w:pPr>
          </w:p>
        </w:tc>
        <w:tc>
          <w:tcPr>
            <w:tcW w:w="1181" w:type="dxa"/>
            <w:vAlign w:val="bottom"/>
          </w:tcPr>
          <w:p w14:paraId="19A0EB47" w14:textId="3A32A397" w:rsidR="00471CA4" w:rsidRPr="00DE39F5" w:rsidRDefault="00471CA4" w:rsidP="00471CA4">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304</w:t>
            </w:r>
          </w:p>
        </w:tc>
      </w:tr>
      <w:tr w:rsidR="00471CA4" w:rsidRPr="00DE39F5" w14:paraId="648A811C" w14:textId="77777777" w:rsidTr="001B254E">
        <w:tc>
          <w:tcPr>
            <w:tcW w:w="3960" w:type="dxa"/>
          </w:tcPr>
          <w:p w14:paraId="2B6485F7" w14:textId="77777777" w:rsidR="00471CA4" w:rsidRPr="00DE39F5" w:rsidRDefault="00471CA4" w:rsidP="00471CA4">
            <w:pPr>
              <w:tabs>
                <w:tab w:val="left" w:pos="567"/>
                <w:tab w:val="decimal" w:pos="6678"/>
                <w:tab w:val="left" w:pos="7974"/>
                <w:tab w:val="left" w:pos="9270"/>
              </w:tabs>
              <w:spacing w:line="240" w:lineRule="exact"/>
              <w:ind w:right="-18"/>
              <w:rPr>
                <w:rFonts w:ascii="CordiaUPC" w:hAnsi="CordiaUPC" w:cs="CordiaUPC"/>
                <w:sz w:val="26"/>
                <w:szCs w:val="26"/>
                <w:lang w:val="en-US"/>
              </w:rPr>
            </w:pPr>
            <w:proofErr w:type="spellStart"/>
            <w:r w:rsidRPr="00DE39F5">
              <w:rPr>
                <w:rFonts w:ascii="CordiaUPC" w:hAnsi="CordiaUPC" w:cs="CordiaUPC" w:hint="cs"/>
                <w:sz w:val="26"/>
                <w:szCs w:val="26"/>
                <w:lang w:val="en-US"/>
              </w:rPr>
              <w:t>Thanachart</w:t>
            </w:r>
            <w:proofErr w:type="spellEnd"/>
            <w:r w:rsidRPr="00DE39F5">
              <w:rPr>
                <w:rFonts w:ascii="CordiaUPC" w:hAnsi="CordiaUPC" w:cs="CordiaUPC" w:hint="cs"/>
                <w:sz w:val="26"/>
                <w:szCs w:val="26"/>
                <w:lang w:val="en-US"/>
              </w:rPr>
              <w:t xml:space="preserve"> Broker Co., Ltd.</w:t>
            </w:r>
          </w:p>
        </w:tc>
        <w:tc>
          <w:tcPr>
            <w:tcW w:w="1080" w:type="dxa"/>
          </w:tcPr>
          <w:p w14:paraId="4A741565" w14:textId="62A97CC7" w:rsidR="00471CA4" w:rsidRPr="00DE39F5" w:rsidRDefault="00471CA4" w:rsidP="00471CA4">
            <w:pPr>
              <w:tabs>
                <w:tab w:val="decimal" w:pos="860"/>
              </w:tabs>
              <w:spacing w:line="240" w:lineRule="exact"/>
              <w:ind w:right="-115"/>
              <w:rPr>
                <w:rFonts w:ascii="CordiaUPC" w:hAnsi="CordiaUPC" w:cs="CordiaUPC"/>
                <w:sz w:val="26"/>
                <w:szCs w:val="26"/>
              </w:rPr>
            </w:pPr>
            <w:r w:rsidRPr="0078466B">
              <w:rPr>
                <w:rFonts w:ascii="CordiaUPC" w:eastAsia="Times New Roman" w:hAnsi="CordiaUPC" w:cs="CordiaUPC"/>
                <w:sz w:val="26"/>
                <w:szCs w:val="26"/>
              </w:rPr>
              <w:t>-</w:t>
            </w:r>
          </w:p>
        </w:tc>
        <w:tc>
          <w:tcPr>
            <w:tcW w:w="236" w:type="dxa"/>
          </w:tcPr>
          <w:p w14:paraId="6265942A" w14:textId="77777777" w:rsidR="00471CA4" w:rsidRPr="00DE39F5" w:rsidRDefault="00471CA4" w:rsidP="00471CA4">
            <w:pPr>
              <w:tabs>
                <w:tab w:val="decimal" w:pos="792"/>
              </w:tabs>
              <w:spacing w:line="240" w:lineRule="exact"/>
              <w:ind w:right="201"/>
              <w:jc w:val="right"/>
              <w:rPr>
                <w:rFonts w:ascii="CordiaUPC" w:hAnsi="CordiaUPC" w:cs="CordiaUPC"/>
                <w:sz w:val="26"/>
                <w:szCs w:val="26"/>
              </w:rPr>
            </w:pPr>
          </w:p>
        </w:tc>
        <w:tc>
          <w:tcPr>
            <w:tcW w:w="1114" w:type="dxa"/>
          </w:tcPr>
          <w:p w14:paraId="6DF1EC3E" w14:textId="7564D6C5" w:rsidR="00471CA4" w:rsidRPr="00DE39F5" w:rsidRDefault="00471CA4" w:rsidP="00471CA4">
            <w:pPr>
              <w:tabs>
                <w:tab w:val="decimal" w:pos="830"/>
              </w:tabs>
              <w:spacing w:line="240" w:lineRule="exact"/>
              <w:ind w:right="-105"/>
              <w:rPr>
                <w:rFonts w:ascii="CordiaUPC" w:hAnsi="CordiaUPC" w:cs="CordiaUPC"/>
                <w:sz w:val="26"/>
                <w:szCs w:val="26"/>
              </w:rPr>
            </w:pPr>
            <w:r w:rsidRPr="00DE39F5">
              <w:rPr>
                <w:rFonts w:ascii="CordiaUPC" w:hAnsi="CordiaUPC" w:cs="CordiaUPC" w:hint="cs"/>
                <w:sz w:val="26"/>
                <w:szCs w:val="26"/>
              </w:rPr>
              <w:t>-</w:t>
            </w:r>
          </w:p>
        </w:tc>
        <w:tc>
          <w:tcPr>
            <w:tcW w:w="236" w:type="dxa"/>
          </w:tcPr>
          <w:p w14:paraId="7500F052" w14:textId="77777777" w:rsidR="00471CA4" w:rsidRPr="00DE39F5" w:rsidRDefault="00471CA4" w:rsidP="00471CA4">
            <w:pPr>
              <w:tabs>
                <w:tab w:val="decimal" w:pos="792"/>
              </w:tabs>
              <w:spacing w:line="240" w:lineRule="exact"/>
              <w:ind w:right="201"/>
              <w:jc w:val="right"/>
              <w:rPr>
                <w:rFonts w:ascii="CordiaUPC" w:hAnsi="CordiaUPC" w:cs="CordiaUPC"/>
                <w:sz w:val="26"/>
                <w:szCs w:val="26"/>
              </w:rPr>
            </w:pPr>
          </w:p>
        </w:tc>
        <w:tc>
          <w:tcPr>
            <w:tcW w:w="1204" w:type="dxa"/>
          </w:tcPr>
          <w:p w14:paraId="401065E9" w14:textId="134955FF" w:rsidR="00471CA4" w:rsidRPr="00DE39F5" w:rsidRDefault="00471CA4" w:rsidP="00471CA4">
            <w:pPr>
              <w:tabs>
                <w:tab w:val="decimal" w:pos="990"/>
              </w:tabs>
              <w:spacing w:line="240" w:lineRule="exact"/>
              <w:ind w:right="-110"/>
              <w:rPr>
                <w:rFonts w:ascii="CordiaUPC" w:hAnsi="CordiaUPC" w:cs="CordiaUPC"/>
                <w:sz w:val="26"/>
                <w:szCs w:val="26"/>
              </w:rPr>
            </w:pPr>
            <w:r w:rsidRPr="0078466B">
              <w:rPr>
                <w:rFonts w:ascii="CordiaUPC" w:eastAsia="Times New Roman" w:hAnsi="CordiaUPC" w:cs="CordiaUPC"/>
                <w:sz w:val="26"/>
                <w:szCs w:val="26"/>
              </w:rPr>
              <w:t>4</w:t>
            </w:r>
          </w:p>
        </w:tc>
        <w:tc>
          <w:tcPr>
            <w:tcW w:w="259" w:type="dxa"/>
          </w:tcPr>
          <w:p w14:paraId="502279AE" w14:textId="77777777" w:rsidR="00471CA4" w:rsidRPr="00DE39F5" w:rsidRDefault="00471CA4" w:rsidP="00471CA4">
            <w:pPr>
              <w:tabs>
                <w:tab w:val="decimal" w:pos="792"/>
              </w:tabs>
              <w:spacing w:line="240" w:lineRule="exact"/>
              <w:ind w:right="201"/>
              <w:jc w:val="right"/>
              <w:rPr>
                <w:rFonts w:ascii="CordiaUPC" w:hAnsi="CordiaUPC" w:cs="CordiaUPC"/>
                <w:sz w:val="26"/>
                <w:szCs w:val="26"/>
              </w:rPr>
            </w:pPr>
          </w:p>
        </w:tc>
        <w:tc>
          <w:tcPr>
            <w:tcW w:w="1181" w:type="dxa"/>
            <w:vAlign w:val="bottom"/>
          </w:tcPr>
          <w:p w14:paraId="55A2E07A" w14:textId="6BEF4EF4" w:rsidR="00471CA4" w:rsidRPr="00DE39F5" w:rsidRDefault="00471CA4" w:rsidP="00471CA4">
            <w:pPr>
              <w:tabs>
                <w:tab w:val="decimal" w:pos="890"/>
              </w:tabs>
              <w:spacing w:line="240" w:lineRule="exact"/>
              <w:ind w:right="140"/>
              <w:rPr>
                <w:rFonts w:ascii="CordiaUPC" w:hAnsi="CordiaUPC" w:cs="CordiaUPC"/>
                <w:sz w:val="26"/>
                <w:szCs w:val="26"/>
              </w:rPr>
            </w:pPr>
            <w:r w:rsidRPr="00DE39F5">
              <w:rPr>
                <w:rFonts w:ascii="CordiaUPC" w:hAnsi="CordiaUPC" w:cs="CordiaUPC" w:hint="cs"/>
                <w:sz w:val="26"/>
                <w:szCs w:val="26"/>
              </w:rPr>
              <w:t>7</w:t>
            </w:r>
          </w:p>
        </w:tc>
      </w:tr>
      <w:tr w:rsidR="00471CA4" w:rsidRPr="00DE39F5" w14:paraId="64860C0A" w14:textId="77777777" w:rsidTr="001B254E">
        <w:tc>
          <w:tcPr>
            <w:tcW w:w="3960" w:type="dxa"/>
            <w:vAlign w:val="bottom"/>
          </w:tcPr>
          <w:p w14:paraId="3087F261" w14:textId="77777777" w:rsidR="00471CA4" w:rsidRPr="00DE39F5" w:rsidRDefault="00471CA4" w:rsidP="00471CA4">
            <w:pPr>
              <w:tabs>
                <w:tab w:val="left" w:pos="993"/>
              </w:tabs>
              <w:spacing w:line="240" w:lineRule="exact"/>
              <w:ind w:right="-18"/>
              <w:rPr>
                <w:rFonts w:ascii="CordiaUPC" w:hAnsi="CordiaUPC" w:cs="CordiaUPC"/>
                <w:sz w:val="26"/>
                <w:szCs w:val="26"/>
                <w:lang w:val="en-US"/>
              </w:rPr>
            </w:pPr>
            <w:proofErr w:type="spellStart"/>
            <w:r w:rsidRPr="00DE39F5">
              <w:rPr>
                <w:rFonts w:ascii="CordiaUPC" w:hAnsi="CordiaUPC" w:cs="CordiaUPC" w:hint="cs"/>
                <w:sz w:val="26"/>
                <w:szCs w:val="26"/>
                <w:lang w:val="en-US"/>
              </w:rPr>
              <w:t>Phahonyothin</w:t>
            </w:r>
            <w:proofErr w:type="spellEnd"/>
            <w:r w:rsidRPr="00DE39F5">
              <w:rPr>
                <w:rFonts w:ascii="CordiaUPC" w:hAnsi="CordiaUPC" w:cs="CordiaUPC" w:hint="cs"/>
                <w:sz w:val="26"/>
                <w:szCs w:val="26"/>
                <w:lang w:val="en-US"/>
              </w:rPr>
              <w:t xml:space="preserve"> Asset Management Co., Ltd.</w:t>
            </w:r>
          </w:p>
        </w:tc>
        <w:tc>
          <w:tcPr>
            <w:tcW w:w="1080" w:type="dxa"/>
          </w:tcPr>
          <w:p w14:paraId="6A6A3998" w14:textId="1B24CCAA" w:rsidR="00471CA4" w:rsidRPr="00DE39F5" w:rsidRDefault="00471CA4" w:rsidP="00471CA4">
            <w:pPr>
              <w:tabs>
                <w:tab w:val="decimal" w:pos="860"/>
              </w:tabs>
              <w:spacing w:line="240" w:lineRule="exact"/>
              <w:ind w:right="-115"/>
              <w:rPr>
                <w:rFonts w:ascii="CordiaUPC" w:hAnsi="CordiaUPC" w:cs="CordiaUPC"/>
                <w:sz w:val="26"/>
                <w:szCs w:val="26"/>
              </w:rPr>
            </w:pPr>
            <w:r w:rsidRPr="0078466B">
              <w:rPr>
                <w:rFonts w:ascii="CordiaUPC" w:eastAsia="Times New Roman" w:hAnsi="CordiaUPC" w:cs="CordiaUPC"/>
                <w:sz w:val="26"/>
                <w:szCs w:val="26"/>
              </w:rPr>
              <w:t>-</w:t>
            </w:r>
          </w:p>
        </w:tc>
        <w:tc>
          <w:tcPr>
            <w:tcW w:w="236" w:type="dxa"/>
          </w:tcPr>
          <w:p w14:paraId="08306B91" w14:textId="77777777" w:rsidR="00471CA4" w:rsidRPr="00DE39F5" w:rsidRDefault="00471CA4" w:rsidP="00471CA4">
            <w:pPr>
              <w:tabs>
                <w:tab w:val="decimal" w:pos="792"/>
              </w:tabs>
              <w:spacing w:line="240" w:lineRule="exact"/>
              <w:ind w:right="201"/>
              <w:jc w:val="right"/>
              <w:rPr>
                <w:rFonts w:ascii="CordiaUPC" w:hAnsi="CordiaUPC" w:cs="CordiaUPC"/>
                <w:sz w:val="26"/>
                <w:szCs w:val="26"/>
              </w:rPr>
            </w:pPr>
          </w:p>
        </w:tc>
        <w:tc>
          <w:tcPr>
            <w:tcW w:w="1114" w:type="dxa"/>
            <w:vAlign w:val="bottom"/>
          </w:tcPr>
          <w:p w14:paraId="449B4A01" w14:textId="127343A8" w:rsidR="00471CA4" w:rsidRPr="00DE39F5" w:rsidRDefault="00471CA4" w:rsidP="00471CA4">
            <w:pPr>
              <w:tabs>
                <w:tab w:val="decimal" w:pos="830"/>
              </w:tabs>
              <w:spacing w:line="240" w:lineRule="exact"/>
              <w:ind w:right="-105"/>
              <w:rPr>
                <w:rFonts w:ascii="CordiaUPC" w:hAnsi="CordiaUPC" w:cs="CordiaUPC"/>
                <w:sz w:val="26"/>
                <w:szCs w:val="26"/>
              </w:rPr>
            </w:pPr>
            <w:r w:rsidRPr="00DE39F5">
              <w:rPr>
                <w:rFonts w:ascii="CordiaUPC" w:hAnsi="CordiaUPC" w:cs="CordiaUPC" w:hint="cs"/>
                <w:sz w:val="26"/>
                <w:szCs w:val="26"/>
              </w:rPr>
              <w:t>-</w:t>
            </w:r>
          </w:p>
        </w:tc>
        <w:tc>
          <w:tcPr>
            <w:tcW w:w="236" w:type="dxa"/>
          </w:tcPr>
          <w:p w14:paraId="1472E846" w14:textId="77777777" w:rsidR="00471CA4" w:rsidRPr="00DE39F5" w:rsidRDefault="00471CA4" w:rsidP="00471CA4">
            <w:pPr>
              <w:tabs>
                <w:tab w:val="decimal" w:pos="792"/>
              </w:tabs>
              <w:spacing w:line="240" w:lineRule="exact"/>
              <w:ind w:right="201"/>
              <w:jc w:val="right"/>
              <w:rPr>
                <w:rFonts w:ascii="CordiaUPC" w:hAnsi="CordiaUPC" w:cs="CordiaUPC"/>
                <w:sz w:val="26"/>
                <w:szCs w:val="26"/>
                <w:rtl/>
                <w:cs/>
              </w:rPr>
            </w:pPr>
          </w:p>
        </w:tc>
        <w:tc>
          <w:tcPr>
            <w:tcW w:w="1204" w:type="dxa"/>
            <w:vAlign w:val="bottom"/>
          </w:tcPr>
          <w:p w14:paraId="17458C17" w14:textId="25ED6A9D" w:rsidR="00471CA4" w:rsidRPr="00DE39F5" w:rsidRDefault="00471CA4" w:rsidP="00471CA4">
            <w:pPr>
              <w:tabs>
                <w:tab w:val="decimal" w:pos="990"/>
              </w:tabs>
              <w:spacing w:line="240" w:lineRule="exact"/>
              <w:ind w:right="-110"/>
              <w:rPr>
                <w:rFonts w:ascii="CordiaUPC" w:hAnsi="CordiaUPC" w:cs="CordiaUPC"/>
                <w:sz w:val="26"/>
                <w:szCs w:val="26"/>
              </w:rPr>
            </w:pPr>
            <w:r w:rsidRPr="0078466B">
              <w:rPr>
                <w:rFonts w:ascii="CordiaUPC" w:eastAsia="Times New Roman" w:hAnsi="CordiaUPC" w:cs="CordiaUPC"/>
                <w:sz w:val="26"/>
                <w:szCs w:val="26"/>
              </w:rPr>
              <w:t>4</w:t>
            </w:r>
            <w:r w:rsidR="006278EA">
              <w:rPr>
                <w:rFonts w:ascii="CordiaUPC" w:eastAsia="Times New Roman" w:hAnsi="CordiaUPC" w:cs="CordiaUPC"/>
                <w:sz w:val="26"/>
                <w:szCs w:val="26"/>
              </w:rPr>
              <w:t>7</w:t>
            </w:r>
          </w:p>
        </w:tc>
        <w:tc>
          <w:tcPr>
            <w:tcW w:w="259" w:type="dxa"/>
          </w:tcPr>
          <w:p w14:paraId="621C0CD8" w14:textId="77777777" w:rsidR="00471CA4" w:rsidRPr="00DE39F5" w:rsidRDefault="00471CA4" w:rsidP="00471CA4">
            <w:pPr>
              <w:tabs>
                <w:tab w:val="decimal" w:pos="792"/>
              </w:tabs>
              <w:spacing w:line="240" w:lineRule="exact"/>
              <w:ind w:right="201"/>
              <w:jc w:val="right"/>
              <w:rPr>
                <w:rFonts w:ascii="CordiaUPC" w:hAnsi="CordiaUPC" w:cs="CordiaUPC"/>
                <w:sz w:val="26"/>
                <w:szCs w:val="26"/>
              </w:rPr>
            </w:pPr>
          </w:p>
        </w:tc>
        <w:tc>
          <w:tcPr>
            <w:tcW w:w="1181" w:type="dxa"/>
            <w:vAlign w:val="bottom"/>
          </w:tcPr>
          <w:p w14:paraId="6925A70A" w14:textId="7502FE79" w:rsidR="00471CA4" w:rsidRPr="00DE39F5" w:rsidRDefault="00471CA4" w:rsidP="00471CA4">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31</w:t>
            </w:r>
          </w:p>
        </w:tc>
      </w:tr>
      <w:tr w:rsidR="00471CA4" w:rsidRPr="00DE39F5" w14:paraId="78E107C5" w14:textId="77777777" w:rsidTr="001B254E">
        <w:tc>
          <w:tcPr>
            <w:tcW w:w="3960" w:type="dxa"/>
            <w:vAlign w:val="bottom"/>
          </w:tcPr>
          <w:p w14:paraId="0588BA92" w14:textId="77777777" w:rsidR="00471CA4" w:rsidRPr="00DE39F5" w:rsidRDefault="00471CA4" w:rsidP="00471CA4">
            <w:pPr>
              <w:spacing w:line="240" w:lineRule="exact"/>
              <w:ind w:right="-18"/>
              <w:rPr>
                <w:rFonts w:ascii="CordiaUPC" w:hAnsi="CordiaUPC" w:cs="CordiaUPC"/>
                <w:sz w:val="26"/>
                <w:szCs w:val="26"/>
                <w:lang w:val="en-US"/>
              </w:rPr>
            </w:pPr>
            <w:r w:rsidRPr="00DE39F5">
              <w:rPr>
                <w:rFonts w:ascii="CordiaUPC" w:hAnsi="CordiaUPC" w:cs="CordiaUPC" w:hint="cs"/>
                <w:sz w:val="26"/>
                <w:szCs w:val="26"/>
                <w:lang w:val="en-US"/>
              </w:rPr>
              <w:t>TMB Asset Management Co., Ltd.</w:t>
            </w:r>
          </w:p>
        </w:tc>
        <w:tc>
          <w:tcPr>
            <w:tcW w:w="1080" w:type="dxa"/>
          </w:tcPr>
          <w:p w14:paraId="696A2BD5" w14:textId="6DCC5E96" w:rsidR="00471CA4" w:rsidRPr="00DE39F5" w:rsidRDefault="00471CA4" w:rsidP="00471CA4">
            <w:pPr>
              <w:tabs>
                <w:tab w:val="decimal" w:pos="860"/>
              </w:tabs>
              <w:spacing w:line="240" w:lineRule="exact"/>
              <w:ind w:right="-115"/>
              <w:rPr>
                <w:rFonts w:ascii="CordiaUPC" w:hAnsi="CordiaUPC" w:cs="CordiaUPC"/>
                <w:sz w:val="26"/>
                <w:szCs w:val="26"/>
                <w:rtl/>
                <w:cs/>
              </w:rPr>
            </w:pPr>
            <w:r w:rsidRPr="0078466B">
              <w:rPr>
                <w:rFonts w:ascii="CordiaUPC" w:eastAsia="Times New Roman" w:hAnsi="CordiaUPC" w:cs="CordiaUPC"/>
                <w:sz w:val="26"/>
                <w:szCs w:val="26"/>
              </w:rPr>
              <w:t>118</w:t>
            </w:r>
          </w:p>
        </w:tc>
        <w:tc>
          <w:tcPr>
            <w:tcW w:w="236" w:type="dxa"/>
          </w:tcPr>
          <w:p w14:paraId="29207E72" w14:textId="77777777" w:rsidR="00471CA4" w:rsidRPr="00DE39F5" w:rsidRDefault="00471CA4" w:rsidP="00471CA4">
            <w:pPr>
              <w:tabs>
                <w:tab w:val="decimal" w:pos="792"/>
              </w:tabs>
              <w:spacing w:line="240" w:lineRule="exact"/>
              <w:ind w:right="201"/>
              <w:jc w:val="right"/>
              <w:rPr>
                <w:rFonts w:ascii="CordiaUPC" w:hAnsi="CordiaUPC" w:cs="CordiaUPC"/>
                <w:sz w:val="26"/>
                <w:szCs w:val="26"/>
              </w:rPr>
            </w:pPr>
          </w:p>
        </w:tc>
        <w:tc>
          <w:tcPr>
            <w:tcW w:w="1114" w:type="dxa"/>
            <w:vAlign w:val="bottom"/>
          </w:tcPr>
          <w:p w14:paraId="5E9F9CC0" w14:textId="2B9A4B0F" w:rsidR="00471CA4" w:rsidRPr="00DE39F5" w:rsidRDefault="00471CA4" w:rsidP="00471CA4">
            <w:pPr>
              <w:tabs>
                <w:tab w:val="decimal" w:pos="830"/>
              </w:tabs>
              <w:spacing w:line="240" w:lineRule="exact"/>
              <w:ind w:right="-105"/>
              <w:rPr>
                <w:rFonts w:ascii="CordiaUPC" w:hAnsi="CordiaUPC" w:cs="CordiaUPC"/>
                <w:sz w:val="26"/>
                <w:szCs w:val="26"/>
                <w:rtl/>
                <w:cs/>
              </w:rPr>
            </w:pPr>
            <w:r w:rsidRPr="00DE39F5">
              <w:rPr>
                <w:rFonts w:ascii="CordiaUPC" w:hAnsi="CordiaUPC" w:cs="CordiaUPC" w:hint="cs"/>
                <w:sz w:val="26"/>
                <w:szCs w:val="26"/>
              </w:rPr>
              <w:t>155</w:t>
            </w:r>
          </w:p>
        </w:tc>
        <w:tc>
          <w:tcPr>
            <w:tcW w:w="236" w:type="dxa"/>
          </w:tcPr>
          <w:p w14:paraId="2C4D5A94" w14:textId="77777777" w:rsidR="00471CA4" w:rsidRPr="00DE39F5" w:rsidRDefault="00471CA4" w:rsidP="00471CA4">
            <w:pPr>
              <w:tabs>
                <w:tab w:val="decimal" w:pos="792"/>
              </w:tabs>
              <w:spacing w:line="240" w:lineRule="exact"/>
              <w:ind w:right="201"/>
              <w:jc w:val="right"/>
              <w:rPr>
                <w:rFonts w:ascii="CordiaUPC" w:hAnsi="CordiaUPC" w:cs="CordiaUPC"/>
                <w:sz w:val="26"/>
                <w:szCs w:val="26"/>
                <w:rtl/>
                <w:cs/>
              </w:rPr>
            </w:pPr>
          </w:p>
        </w:tc>
        <w:tc>
          <w:tcPr>
            <w:tcW w:w="1204" w:type="dxa"/>
          </w:tcPr>
          <w:p w14:paraId="2E9897AA" w14:textId="3E9569BA" w:rsidR="00471CA4" w:rsidRPr="00DE39F5" w:rsidRDefault="00471CA4" w:rsidP="00471CA4">
            <w:pPr>
              <w:tabs>
                <w:tab w:val="decimal" w:pos="990"/>
              </w:tabs>
              <w:spacing w:line="240" w:lineRule="exact"/>
              <w:ind w:right="-110"/>
              <w:rPr>
                <w:rFonts w:ascii="CordiaUPC" w:hAnsi="CordiaUPC" w:cs="CordiaUPC"/>
                <w:sz w:val="26"/>
                <w:szCs w:val="26"/>
                <w:rtl/>
                <w:cs/>
              </w:rPr>
            </w:pPr>
            <w:r w:rsidRPr="0078466B">
              <w:rPr>
                <w:rFonts w:ascii="CordiaUPC" w:eastAsia="Times New Roman" w:hAnsi="CordiaUPC" w:cs="CordiaUPC"/>
                <w:sz w:val="26"/>
                <w:szCs w:val="26"/>
              </w:rPr>
              <w:t>118</w:t>
            </w:r>
          </w:p>
        </w:tc>
        <w:tc>
          <w:tcPr>
            <w:tcW w:w="259" w:type="dxa"/>
          </w:tcPr>
          <w:p w14:paraId="2EFF1B91" w14:textId="77777777" w:rsidR="00471CA4" w:rsidRPr="00DE39F5" w:rsidRDefault="00471CA4" w:rsidP="00471CA4">
            <w:pPr>
              <w:tabs>
                <w:tab w:val="decimal" w:pos="792"/>
              </w:tabs>
              <w:spacing w:line="240" w:lineRule="exact"/>
              <w:ind w:right="201"/>
              <w:jc w:val="right"/>
              <w:rPr>
                <w:rFonts w:ascii="CordiaUPC" w:hAnsi="CordiaUPC" w:cs="CordiaUPC"/>
                <w:sz w:val="26"/>
                <w:szCs w:val="26"/>
              </w:rPr>
            </w:pPr>
          </w:p>
        </w:tc>
        <w:tc>
          <w:tcPr>
            <w:tcW w:w="1181" w:type="dxa"/>
            <w:vAlign w:val="bottom"/>
          </w:tcPr>
          <w:p w14:paraId="0BD1561B" w14:textId="27C4474E" w:rsidR="00471CA4" w:rsidRPr="00DE39F5" w:rsidRDefault="00471CA4" w:rsidP="00471CA4">
            <w:pPr>
              <w:tabs>
                <w:tab w:val="decimal" w:pos="890"/>
              </w:tabs>
              <w:spacing w:line="240" w:lineRule="exact"/>
              <w:rPr>
                <w:rFonts w:ascii="CordiaUPC" w:hAnsi="CordiaUPC" w:cs="CordiaUPC"/>
                <w:sz w:val="26"/>
                <w:szCs w:val="26"/>
                <w:rtl/>
                <w:cs/>
              </w:rPr>
            </w:pPr>
            <w:r w:rsidRPr="00DE39F5">
              <w:rPr>
                <w:rFonts w:ascii="CordiaUPC" w:hAnsi="CordiaUPC" w:cs="CordiaUPC" w:hint="cs"/>
                <w:sz w:val="26"/>
                <w:szCs w:val="26"/>
              </w:rPr>
              <w:t>155</w:t>
            </w:r>
          </w:p>
        </w:tc>
      </w:tr>
      <w:tr w:rsidR="00471CA4" w:rsidRPr="00DE39F5" w14:paraId="223644D2" w14:textId="77777777" w:rsidTr="001B254E">
        <w:tc>
          <w:tcPr>
            <w:tcW w:w="3960" w:type="dxa"/>
            <w:vAlign w:val="bottom"/>
          </w:tcPr>
          <w:p w14:paraId="6BF41915" w14:textId="77777777" w:rsidR="00471CA4" w:rsidRPr="00DE39F5" w:rsidRDefault="00471CA4" w:rsidP="00471CA4">
            <w:pPr>
              <w:spacing w:line="240" w:lineRule="exact"/>
              <w:ind w:right="-18"/>
              <w:rPr>
                <w:rFonts w:ascii="CordiaUPC" w:hAnsi="CordiaUPC" w:cs="CordiaUPC"/>
                <w:sz w:val="26"/>
                <w:szCs w:val="26"/>
                <w:lang w:val="en-US"/>
              </w:rPr>
            </w:pPr>
            <w:proofErr w:type="spellStart"/>
            <w:r w:rsidRPr="00DE39F5">
              <w:rPr>
                <w:rFonts w:ascii="CordiaUPC" w:hAnsi="CordiaUPC" w:cs="CordiaUPC" w:hint="cs"/>
                <w:sz w:val="26"/>
                <w:szCs w:val="26"/>
                <w:lang w:val="en-US"/>
              </w:rPr>
              <w:t>Thanachart</w:t>
            </w:r>
            <w:proofErr w:type="spellEnd"/>
            <w:r w:rsidRPr="00DE39F5">
              <w:rPr>
                <w:rFonts w:ascii="CordiaUPC" w:hAnsi="CordiaUPC" w:cs="CordiaUPC" w:hint="cs"/>
                <w:sz w:val="26"/>
                <w:szCs w:val="26"/>
                <w:lang w:val="en-US"/>
              </w:rPr>
              <w:t xml:space="preserve"> Asset Management Co., Ltd.</w:t>
            </w:r>
          </w:p>
        </w:tc>
        <w:tc>
          <w:tcPr>
            <w:tcW w:w="1080" w:type="dxa"/>
          </w:tcPr>
          <w:p w14:paraId="0E733909" w14:textId="54558F9C" w:rsidR="00471CA4" w:rsidRPr="00DE39F5" w:rsidRDefault="00471CA4" w:rsidP="00471CA4">
            <w:pPr>
              <w:tabs>
                <w:tab w:val="decimal" w:pos="860"/>
              </w:tabs>
              <w:spacing w:line="240" w:lineRule="exact"/>
              <w:ind w:right="-115"/>
              <w:rPr>
                <w:rFonts w:ascii="CordiaUPC" w:hAnsi="CordiaUPC" w:cs="CordiaUPC"/>
                <w:sz w:val="26"/>
                <w:szCs w:val="26"/>
                <w:lang w:val="en-US"/>
              </w:rPr>
            </w:pPr>
            <w:r w:rsidRPr="0078466B">
              <w:rPr>
                <w:rFonts w:ascii="CordiaUPC" w:eastAsia="Times New Roman" w:hAnsi="CordiaUPC" w:cs="CordiaUPC"/>
                <w:sz w:val="26"/>
                <w:szCs w:val="26"/>
              </w:rPr>
              <w:t>90</w:t>
            </w:r>
          </w:p>
        </w:tc>
        <w:tc>
          <w:tcPr>
            <w:tcW w:w="236" w:type="dxa"/>
          </w:tcPr>
          <w:p w14:paraId="755FD23A" w14:textId="77777777" w:rsidR="00471CA4" w:rsidRPr="00DE39F5" w:rsidRDefault="00471CA4" w:rsidP="00471CA4">
            <w:pPr>
              <w:tabs>
                <w:tab w:val="decimal" w:pos="792"/>
              </w:tabs>
              <w:spacing w:line="240" w:lineRule="exact"/>
              <w:ind w:right="201"/>
              <w:jc w:val="right"/>
              <w:rPr>
                <w:rFonts w:ascii="CordiaUPC" w:hAnsi="CordiaUPC" w:cs="CordiaUPC"/>
                <w:sz w:val="26"/>
                <w:szCs w:val="26"/>
              </w:rPr>
            </w:pPr>
          </w:p>
        </w:tc>
        <w:tc>
          <w:tcPr>
            <w:tcW w:w="1114" w:type="dxa"/>
            <w:tcBorders>
              <w:bottom w:val="single" w:sz="4" w:space="0" w:color="auto"/>
            </w:tcBorders>
            <w:vAlign w:val="bottom"/>
          </w:tcPr>
          <w:p w14:paraId="7810F19B" w14:textId="48019E3A" w:rsidR="00471CA4" w:rsidRPr="00DE39F5" w:rsidRDefault="00471CA4" w:rsidP="00471CA4">
            <w:pPr>
              <w:tabs>
                <w:tab w:val="decimal" w:pos="830"/>
              </w:tabs>
              <w:spacing w:line="240" w:lineRule="exact"/>
              <w:ind w:right="-105"/>
              <w:rPr>
                <w:rFonts w:ascii="CordiaUPC" w:hAnsi="CordiaUPC" w:cs="CordiaUPC"/>
                <w:sz w:val="26"/>
                <w:szCs w:val="26"/>
                <w:lang w:val="en-US"/>
              </w:rPr>
            </w:pPr>
            <w:r w:rsidRPr="00DE39F5">
              <w:rPr>
                <w:rFonts w:ascii="CordiaUPC" w:hAnsi="CordiaUPC" w:cs="CordiaUPC" w:hint="cs"/>
                <w:sz w:val="26"/>
                <w:szCs w:val="26"/>
                <w:lang w:val="en-US"/>
              </w:rPr>
              <w:t>524</w:t>
            </w:r>
          </w:p>
        </w:tc>
        <w:tc>
          <w:tcPr>
            <w:tcW w:w="236" w:type="dxa"/>
          </w:tcPr>
          <w:p w14:paraId="3D11AEEF" w14:textId="77777777" w:rsidR="00471CA4" w:rsidRPr="00DE39F5" w:rsidRDefault="00471CA4" w:rsidP="00471CA4">
            <w:pPr>
              <w:tabs>
                <w:tab w:val="decimal" w:pos="792"/>
              </w:tabs>
              <w:spacing w:line="240" w:lineRule="exact"/>
              <w:ind w:right="201"/>
              <w:jc w:val="right"/>
              <w:rPr>
                <w:rFonts w:ascii="CordiaUPC" w:hAnsi="CordiaUPC" w:cs="CordiaUPC"/>
                <w:sz w:val="26"/>
                <w:szCs w:val="26"/>
                <w:rtl/>
                <w:cs/>
              </w:rPr>
            </w:pPr>
          </w:p>
        </w:tc>
        <w:tc>
          <w:tcPr>
            <w:tcW w:w="1204" w:type="dxa"/>
            <w:vAlign w:val="bottom"/>
          </w:tcPr>
          <w:p w14:paraId="6A70E8C1" w14:textId="0505C83C" w:rsidR="00471CA4" w:rsidRPr="00DE39F5" w:rsidRDefault="00471CA4" w:rsidP="00471CA4">
            <w:pPr>
              <w:tabs>
                <w:tab w:val="decimal" w:pos="990"/>
              </w:tabs>
              <w:spacing w:line="240" w:lineRule="exact"/>
              <w:ind w:right="-110"/>
              <w:rPr>
                <w:rFonts w:ascii="CordiaUPC" w:hAnsi="CordiaUPC" w:cs="CordiaUPC"/>
                <w:sz w:val="26"/>
                <w:szCs w:val="26"/>
              </w:rPr>
            </w:pPr>
            <w:r w:rsidRPr="0078466B">
              <w:rPr>
                <w:rFonts w:ascii="CordiaUPC" w:eastAsia="Times New Roman" w:hAnsi="CordiaUPC" w:cs="CordiaUPC"/>
                <w:sz w:val="26"/>
                <w:szCs w:val="26"/>
              </w:rPr>
              <w:t>21</w:t>
            </w:r>
          </w:p>
        </w:tc>
        <w:tc>
          <w:tcPr>
            <w:tcW w:w="259" w:type="dxa"/>
          </w:tcPr>
          <w:p w14:paraId="089E1D77" w14:textId="77777777" w:rsidR="00471CA4" w:rsidRPr="00DE39F5" w:rsidRDefault="00471CA4" w:rsidP="00471CA4">
            <w:pPr>
              <w:tabs>
                <w:tab w:val="decimal" w:pos="792"/>
              </w:tabs>
              <w:spacing w:line="240" w:lineRule="exact"/>
              <w:ind w:right="201"/>
              <w:jc w:val="right"/>
              <w:rPr>
                <w:rFonts w:ascii="CordiaUPC" w:hAnsi="CordiaUPC" w:cs="CordiaUPC"/>
                <w:sz w:val="26"/>
                <w:szCs w:val="26"/>
              </w:rPr>
            </w:pPr>
          </w:p>
        </w:tc>
        <w:tc>
          <w:tcPr>
            <w:tcW w:w="1181" w:type="dxa"/>
            <w:tcBorders>
              <w:bottom w:val="single" w:sz="4" w:space="0" w:color="auto"/>
            </w:tcBorders>
            <w:vAlign w:val="bottom"/>
          </w:tcPr>
          <w:p w14:paraId="34DD208B" w14:textId="31009C88" w:rsidR="00471CA4" w:rsidRPr="00DE39F5" w:rsidRDefault="00471CA4" w:rsidP="00471CA4">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419</w:t>
            </w:r>
          </w:p>
        </w:tc>
      </w:tr>
      <w:tr w:rsidR="00005EEC" w:rsidRPr="00DE39F5" w14:paraId="1B4D344B" w14:textId="77777777" w:rsidTr="00C57B1A">
        <w:tc>
          <w:tcPr>
            <w:tcW w:w="3960" w:type="dxa"/>
          </w:tcPr>
          <w:p w14:paraId="16FAFB57" w14:textId="77777777" w:rsidR="00005EEC" w:rsidRPr="00DE39F5" w:rsidRDefault="00005EEC" w:rsidP="00005EEC">
            <w:pPr>
              <w:spacing w:line="240" w:lineRule="exact"/>
              <w:ind w:right="-18"/>
              <w:jc w:val="both"/>
              <w:rPr>
                <w:rFonts w:ascii="CordiaUPC" w:hAnsi="CordiaUPC" w:cs="CordiaUPC"/>
                <w:b/>
                <w:bCs/>
                <w:sz w:val="26"/>
                <w:szCs w:val="26"/>
                <w:lang w:val="en-US"/>
              </w:rPr>
            </w:pPr>
            <w:r w:rsidRPr="00DE39F5">
              <w:rPr>
                <w:rFonts w:ascii="CordiaUPC" w:hAnsi="CordiaUPC" w:cs="CordiaUPC" w:hint="cs"/>
                <w:b/>
                <w:bCs/>
                <w:sz w:val="26"/>
                <w:szCs w:val="26"/>
                <w:lang w:val="en-US"/>
              </w:rPr>
              <w:t>Total</w:t>
            </w:r>
          </w:p>
        </w:tc>
        <w:tc>
          <w:tcPr>
            <w:tcW w:w="1080" w:type="dxa"/>
            <w:tcBorders>
              <w:top w:val="single" w:sz="4" w:space="0" w:color="auto"/>
              <w:bottom w:val="double" w:sz="4" w:space="0" w:color="auto"/>
            </w:tcBorders>
            <w:vAlign w:val="bottom"/>
          </w:tcPr>
          <w:p w14:paraId="35890449" w14:textId="6CCDB36E" w:rsidR="00005EEC" w:rsidRPr="00DE39F5" w:rsidRDefault="00471CA4" w:rsidP="00005EEC">
            <w:pPr>
              <w:tabs>
                <w:tab w:val="decimal" w:pos="860"/>
              </w:tabs>
              <w:spacing w:line="240" w:lineRule="exact"/>
              <w:ind w:right="-115"/>
              <w:rPr>
                <w:rFonts w:ascii="CordiaUPC" w:hAnsi="CordiaUPC" w:cs="CordiaUPC"/>
                <w:b/>
                <w:bCs/>
                <w:sz w:val="26"/>
                <w:szCs w:val="26"/>
                <w:rtl/>
                <w:cs/>
              </w:rPr>
            </w:pPr>
            <w:r w:rsidRPr="0078466B">
              <w:rPr>
                <w:rFonts w:ascii="CordiaUPC" w:eastAsia="Times New Roman" w:hAnsi="CordiaUPC" w:cs="CordiaUPC"/>
                <w:b/>
                <w:bCs/>
                <w:sz w:val="26"/>
                <w:szCs w:val="26"/>
              </w:rPr>
              <w:t>208</w:t>
            </w:r>
          </w:p>
        </w:tc>
        <w:tc>
          <w:tcPr>
            <w:tcW w:w="236" w:type="dxa"/>
          </w:tcPr>
          <w:p w14:paraId="64762987" w14:textId="77777777" w:rsidR="00005EEC" w:rsidRPr="00DE39F5" w:rsidRDefault="00005EEC" w:rsidP="00005EEC">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2424050C" w14:textId="41BA68B2" w:rsidR="00005EEC" w:rsidRPr="00DE39F5" w:rsidRDefault="00005EEC" w:rsidP="00005EEC">
            <w:pPr>
              <w:tabs>
                <w:tab w:val="decimal" w:pos="830"/>
              </w:tabs>
              <w:spacing w:line="240" w:lineRule="exact"/>
              <w:ind w:right="-105"/>
              <w:rPr>
                <w:rFonts w:ascii="CordiaUPC" w:hAnsi="CordiaUPC" w:cs="CordiaUPC"/>
                <w:b/>
                <w:bCs/>
                <w:sz w:val="26"/>
                <w:szCs w:val="26"/>
                <w:rtl/>
                <w:cs/>
              </w:rPr>
            </w:pPr>
            <w:r w:rsidRPr="00DE39F5">
              <w:rPr>
                <w:rFonts w:ascii="CordiaUPC" w:hAnsi="CordiaUPC" w:cs="CordiaUPC" w:hint="cs"/>
                <w:b/>
                <w:bCs/>
                <w:sz w:val="26"/>
                <w:szCs w:val="26"/>
              </w:rPr>
              <w:t>679</w:t>
            </w:r>
          </w:p>
        </w:tc>
        <w:tc>
          <w:tcPr>
            <w:tcW w:w="236" w:type="dxa"/>
          </w:tcPr>
          <w:p w14:paraId="14E27182" w14:textId="77777777" w:rsidR="00005EEC" w:rsidRPr="00DE39F5" w:rsidRDefault="00005EEC" w:rsidP="00005EEC">
            <w:pPr>
              <w:tabs>
                <w:tab w:val="decimal" w:pos="792"/>
              </w:tabs>
              <w:spacing w:line="240" w:lineRule="exact"/>
              <w:ind w:right="201"/>
              <w:jc w:val="right"/>
              <w:rPr>
                <w:rFonts w:ascii="CordiaUPC" w:hAnsi="CordiaUPC" w:cs="CordiaUPC"/>
                <w:b/>
                <w:bCs/>
                <w:sz w:val="26"/>
                <w:szCs w:val="26"/>
                <w:rtl/>
                <w:cs/>
              </w:rPr>
            </w:pPr>
          </w:p>
        </w:tc>
        <w:tc>
          <w:tcPr>
            <w:tcW w:w="1204" w:type="dxa"/>
            <w:tcBorders>
              <w:top w:val="single" w:sz="4" w:space="0" w:color="auto"/>
              <w:bottom w:val="double" w:sz="4" w:space="0" w:color="auto"/>
            </w:tcBorders>
            <w:vAlign w:val="bottom"/>
          </w:tcPr>
          <w:p w14:paraId="4E293B07" w14:textId="77C665B7" w:rsidR="00005EEC" w:rsidRPr="00DE39F5" w:rsidRDefault="00471CA4" w:rsidP="00005EEC">
            <w:pPr>
              <w:tabs>
                <w:tab w:val="decimal" w:pos="990"/>
              </w:tabs>
              <w:spacing w:line="240" w:lineRule="exact"/>
              <w:ind w:right="-110"/>
              <w:rPr>
                <w:rFonts w:ascii="CordiaUPC" w:hAnsi="CordiaUPC" w:cs="CordiaUPC"/>
                <w:b/>
                <w:bCs/>
                <w:sz w:val="26"/>
                <w:szCs w:val="26"/>
                <w:rtl/>
                <w:cs/>
              </w:rPr>
            </w:pPr>
            <w:r w:rsidRPr="0078466B">
              <w:rPr>
                <w:rFonts w:ascii="CordiaUPC" w:eastAsia="Times New Roman" w:hAnsi="CordiaUPC" w:cs="CordiaUPC"/>
                <w:b/>
                <w:bCs/>
                <w:sz w:val="26"/>
                <w:szCs w:val="26"/>
              </w:rPr>
              <w:t>7</w:t>
            </w:r>
            <w:r w:rsidR="006278EA">
              <w:rPr>
                <w:rFonts w:ascii="CordiaUPC" w:eastAsia="Times New Roman" w:hAnsi="CordiaUPC" w:cs="CordiaUPC"/>
                <w:b/>
                <w:bCs/>
                <w:sz w:val="26"/>
                <w:szCs w:val="26"/>
              </w:rPr>
              <w:t>09</w:t>
            </w:r>
          </w:p>
        </w:tc>
        <w:tc>
          <w:tcPr>
            <w:tcW w:w="259" w:type="dxa"/>
          </w:tcPr>
          <w:p w14:paraId="1ECA5B3B" w14:textId="77777777" w:rsidR="00005EEC" w:rsidRPr="00DE39F5" w:rsidRDefault="00005EEC" w:rsidP="00005EEC">
            <w:pPr>
              <w:tabs>
                <w:tab w:val="decimal" w:pos="792"/>
              </w:tabs>
              <w:spacing w:line="240" w:lineRule="exact"/>
              <w:ind w:right="201"/>
              <w:jc w:val="right"/>
              <w:rPr>
                <w:rFonts w:ascii="CordiaUPC" w:hAnsi="CordiaUPC" w:cs="CordiaUPC"/>
                <w:b/>
                <w:bCs/>
                <w:sz w:val="26"/>
                <w:szCs w:val="26"/>
              </w:rPr>
            </w:pPr>
          </w:p>
        </w:tc>
        <w:tc>
          <w:tcPr>
            <w:tcW w:w="1181" w:type="dxa"/>
            <w:tcBorders>
              <w:top w:val="single" w:sz="4" w:space="0" w:color="auto"/>
              <w:bottom w:val="double" w:sz="4" w:space="0" w:color="auto"/>
            </w:tcBorders>
            <w:vAlign w:val="bottom"/>
          </w:tcPr>
          <w:p w14:paraId="541A982F" w14:textId="32F92B6F" w:rsidR="00005EEC" w:rsidRPr="00DE39F5" w:rsidRDefault="00005EEC" w:rsidP="00005EEC">
            <w:pPr>
              <w:tabs>
                <w:tab w:val="decimal" w:pos="890"/>
              </w:tabs>
              <w:spacing w:line="240" w:lineRule="exact"/>
              <w:rPr>
                <w:rFonts w:ascii="CordiaUPC" w:hAnsi="CordiaUPC" w:cs="CordiaUPC"/>
                <w:b/>
                <w:bCs/>
                <w:sz w:val="26"/>
                <w:szCs w:val="26"/>
                <w:rtl/>
                <w:cs/>
              </w:rPr>
            </w:pPr>
            <w:r w:rsidRPr="00DE39F5">
              <w:rPr>
                <w:rFonts w:ascii="CordiaUPC" w:hAnsi="CordiaUPC" w:cs="CordiaUPC" w:hint="cs"/>
                <w:b/>
                <w:bCs/>
                <w:sz w:val="26"/>
                <w:szCs w:val="26"/>
              </w:rPr>
              <w:t>916</w:t>
            </w:r>
          </w:p>
        </w:tc>
      </w:tr>
      <w:tr w:rsidR="00005EEC" w:rsidRPr="00DE39F5" w14:paraId="042D7EED" w14:textId="77777777" w:rsidTr="00C57B1A">
        <w:tc>
          <w:tcPr>
            <w:tcW w:w="3960" w:type="dxa"/>
          </w:tcPr>
          <w:p w14:paraId="7BDBE654" w14:textId="77777777" w:rsidR="00005EEC" w:rsidRPr="00DE39F5" w:rsidRDefault="00005EEC" w:rsidP="00005EEC">
            <w:pPr>
              <w:spacing w:line="240" w:lineRule="exact"/>
              <w:ind w:right="-18"/>
              <w:jc w:val="both"/>
              <w:rPr>
                <w:rFonts w:ascii="CordiaUPC" w:hAnsi="CordiaUPC" w:cs="CordiaUPC"/>
                <w:b/>
                <w:bCs/>
                <w:sz w:val="26"/>
                <w:szCs w:val="26"/>
                <w:lang w:val="en-US"/>
              </w:rPr>
            </w:pPr>
          </w:p>
        </w:tc>
        <w:tc>
          <w:tcPr>
            <w:tcW w:w="1080" w:type="dxa"/>
            <w:tcBorders>
              <w:top w:val="single" w:sz="4" w:space="0" w:color="auto"/>
            </w:tcBorders>
            <w:vAlign w:val="bottom"/>
          </w:tcPr>
          <w:p w14:paraId="3E20107D" w14:textId="77777777" w:rsidR="00005EEC" w:rsidRPr="00DE39F5" w:rsidRDefault="00005EEC" w:rsidP="00005EEC">
            <w:pPr>
              <w:tabs>
                <w:tab w:val="decimal" w:pos="860"/>
              </w:tabs>
              <w:spacing w:line="240" w:lineRule="exact"/>
              <w:ind w:right="-115"/>
              <w:rPr>
                <w:rFonts w:ascii="CordiaUPC" w:hAnsi="CordiaUPC" w:cs="CordiaUPC"/>
                <w:b/>
                <w:bCs/>
                <w:sz w:val="26"/>
                <w:szCs w:val="26"/>
              </w:rPr>
            </w:pPr>
          </w:p>
        </w:tc>
        <w:tc>
          <w:tcPr>
            <w:tcW w:w="236" w:type="dxa"/>
          </w:tcPr>
          <w:p w14:paraId="6F255B82" w14:textId="77777777" w:rsidR="00005EEC" w:rsidRPr="00DE39F5" w:rsidRDefault="00005EEC" w:rsidP="00005EEC">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tcBorders>
            <w:vAlign w:val="bottom"/>
          </w:tcPr>
          <w:p w14:paraId="07346ABD" w14:textId="77777777" w:rsidR="00005EEC" w:rsidRPr="00DE39F5" w:rsidRDefault="00005EEC" w:rsidP="00005EEC">
            <w:pPr>
              <w:tabs>
                <w:tab w:val="decimal" w:pos="830"/>
              </w:tabs>
              <w:spacing w:line="240" w:lineRule="exact"/>
              <w:ind w:right="-105"/>
              <w:rPr>
                <w:rFonts w:ascii="CordiaUPC" w:hAnsi="CordiaUPC" w:cs="CordiaUPC"/>
                <w:b/>
                <w:bCs/>
                <w:sz w:val="26"/>
                <w:szCs w:val="26"/>
              </w:rPr>
            </w:pPr>
          </w:p>
        </w:tc>
        <w:tc>
          <w:tcPr>
            <w:tcW w:w="236" w:type="dxa"/>
          </w:tcPr>
          <w:p w14:paraId="00EF8657" w14:textId="77777777" w:rsidR="00005EEC" w:rsidRPr="00DE39F5" w:rsidRDefault="00005EEC" w:rsidP="00005EEC">
            <w:pPr>
              <w:tabs>
                <w:tab w:val="decimal" w:pos="792"/>
              </w:tabs>
              <w:spacing w:line="240" w:lineRule="exact"/>
              <w:ind w:right="201"/>
              <w:jc w:val="right"/>
              <w:rPr>
                <w:rFonts w:ascii="CordiaUPC" w:hAnsi="CordiaUPC" w:cs="CordiaUPC"/>
                <w:b/>
                <w:bCs/>
                <w:sz w:val="26"/>
                <w:szCs w:val="26"/>
                <w:rtl/>
                <w:cs/>
              </w:rPr>
            </w:pPr>
          </w:p>
        </w:tc>
        <w:tc>
          <w:tcPr>
            <w:tcW w:w="1204" w:type="dxa"/>
            <w:tcBorders>
              <w:top w:val="single" w:sz="4" w:space="0" w:color="auto"/>
            </w:tcBorders>
            <w:vAlign w:val="bottom"/>
          </w:tcPr>
          <w:p w14:paraId="00017B7F" w14:textId="77777777" w:rsidR="00005EEC" w:rsidRPr="00DE39F5" w:rsidRDefault="00005EEC" w:rsidP="00005EEC">
            <w:pPr>
              <w:tabs>
                <w:tab w:val="decimal" w:pos="990"/>
              </w:tabs>
              <w:spacing w:line="240" w:lineRule="exact"/>
              <w:ind w:right="-110"/>
              <w:rPr>
                <w:rFonts w:ascii="CordiaUPC" w:hAnsi="CordiaUPC" w:cs="CordiaUPC"/>
                <w:b/>
                <w:bCs/>
                <w:sz w:val="26"/>
                <w:szCs w:val="26"/>
              </w:rPr>
            </w:pPr>
          </w:p>
        </w:tc>
        <w:tc>
          <w:tcPr>
            <w:tcW w:w="259" w:type="dxa"/>
          </w:tcPr>
          <w:p w14:paraId="53EB59FB" w14:textId="77777777" w:rsidR="00005EEC" w:rsidRPr="00DE39F5" w:rsidRDefault="00005EEC" w:rsidP="00005EEC">
            <w:pPr>
              <w:tabs>
                <w:tab w:val="decimal" w:pos="792"/>
              </w:tabs>
              <w:spacing w:line="240" w:lineRule="exact"/>
              <w:ind w:right="201"/>
              <w:jc w:val="right"/>
              <w:rPr>
                <w:rFonts w:ascii="CordiaUPC" w:hAnsi="CordiaUPC" w:cs="CordiaUPC"/>
                <w:b/>
                <w:bCs/>
                <w:sz w:val="26"/>
                <w:szCs w:val="26"/>
              </w:rPr>
            </w:pPr>
          </w:p>
        </w:tc>
        <w:tc>
          <w:tcPr>
            <w:tcW w:w="1181" w:type="dxa"/>
            <w:tcBorders>
              <w:top w:val="single" w:sz="4" w:space="0" w:color="auto"/>
            </w:tcBorders>
            <w:vAlign w:val="bottom"/>
          </w:tcPr>
          <w:p w14:paraId="06E7C2EC" w14:textId="77777777" w:rsidR="00005EEC" w:rsidRPr="00DE39F5" w:rsidRDefault="00005EEC" w:rsidP="00005EEC">
            <w:pPr>
              <w:tabs>
                <w:tab w:val="decimal" w:pos="890"/>
              </w:tabs>
              <w:spacing w:line="240" w:lineRule="exact"/>
              <w:rPr>
                <w:rFonts w:ascii="CordiaUPC" w:hAnsi="CordiaUPC" w:cs="CordiaUPC"/>
                <w:b/>
                <w:bCs/>
                <w:sz w:val="26"/>
                <w:szCs w:val="26"/>
              </w:rPr>
            </w:pPr>
          </w:p>
        </w:tc>
      </w:tr>
      <w:tr w:rsidR="00005EEC" w:rsidRPr="00DE39F5" w14:paraId="34066014" w14:textId="77777777" w:rsidTr="00C57B1A">
        <w:tc>
          <w:tcPr>
            <w:tcW w:w="3960" w:type="dxa"/>
          </w:tcPr>
          <w:p w14:paraId="606AFD7F" w14:textId="77777777" w:rsidR="00005EEC" w:rsidRPr="00DE39F5" w:rsidRDefault="00005EEC" w:rsidP="00005EEC">
            <w:pPr>
              <w:spacing w:line="240" w:lineRule="exact"/>
              <w:ind w:right="-18"/>
              <w:jc w:val="both"/>
              <w:rPr>
                <w:rFonts w:ascii="CordiaUPC" w:hAnsi="CordiaUPC" w:cs="CordiaUPC"/>
                <w:b/>
                <w:bCs/>
                <w:sz w:val="26"/>
                <w:szCs w:val="26"/>
                <w:lang w:val="en-US"/>
              </w:rPr>
            </w:pPr>
            <w:r w:rsidRPr="00DE39F5">
              <w:rPr>
                <w:rFonts w:ascii="CordiaUPC" w:hAnsi="CordiaUPC" w:cs="CordiaUPC" w:hint="cs"/>
                <w:b/>
                <w:bCs/>
                <w:sz w:val="26"/>
                <w:szCs w:val="26"/>
                <w:lang w:val="en-US"/>
              </w:rPr>
              <w:t>Other liabilities</w:t>
            </w:r>
          </w:p>
        </w:tc>
        <w:tc>
          <w:tcPr>
            <w:tcW w:w="1080" w:type="dxa"/>
            <w:vAlign w:val="bottom"/>
          </w:tcPr>
          <w:p w14:paraId="038BE235" w14:textId="77777777" w:rsidR="00005EEC" w:rsidRPr="00DE39F5" w:rsidRDefault="00005EEC" w:rsidP="00005EEC">
            <w:pPr>
              <w:tabs>
                <w:tab w:val="decimal" w:pos="860"/>
              </w:tabs>
              <w:spacing w:line="240" w:lineRule="exact"/>
              <w:ind w:right="-115"/>
              <w:rPr>
                <w:rFonts w:ascii="CordiaUPC" w:hAnsi="CordiaUPC" w:cs="CordiaUPC"/>
                <w:b/>
                <w:bCs/>
                <w:sz w:val="26"/>
                <w:szCs w:val="26"/>
              </w:rPr>
            </w:pPr>
          </w:p>
        </w:tc>
        <w:tc>
          <w:tcPr>
            <w:tcW w:w="236" w:type="dxa"/>
          </w:tcPr>
          <w:p w14:paraId="2871C267" w14:textId="77777777" w:rsidR="00005EEC" w:rsidRPr="00DE39F5" w:rsidRDefault="00005EEC" w:rsidP="00005EEC">
            <w:pPr>
              <w:tabs>
                <w:tab w:val="decimal" w:pos="792"/>
              </w:tabs>
              <w:spacing w:line="240" w:lineRule="exact"/>
              <w:ind w:right="201"/>
              <w:jc w:val="right"/>
              <w:rPr>
                <w:rFonts w:ascii="CordiaUPC" w:hAnsi="CordiaUPC" w:cs="CordiaUPC"/>
                <w:b/>
                <w:bCs/>
                <w:sz w:val="26"/>
                <w:szCs w:val="26"/>
              </w:rPr>
            </w:pPr>
          </w:p>
        </w:tc>
        <w:tc>
          <w:tcPr>
            <w:tcW w:w="1114" w:type="dxa"/>
            <w:vAlign w:val="bottom"/>
          </w:tcPr>
          <w:p w14:paraId="2F3BB745" w14:textId="77777777" w:rsidR="00005EEC" w:rsidRPr="00DE39F5" w:rsidRDefault="00005EEC" w:rsidP="00005EEC">
            <w:pPr>
              <w:tabs>
                <w:tab w:val="decimal" w:pos="830"/>
              </w:tabs>
              <w:spacing w:line="240" w:lineRule="exact"/>
              <w:ind w:right="-105"/>
              <w:rPr>
                <w:rFonts w:ascii="CordiaUPC" w:hAnsi="CordiaUPC" w:cs="CordiaUPC"/>
                <w:b/>
                <w:bCs/>
                <w:sz w:val="26"/>
                <w:szCs w:val="26"/>
              </w:rPr>
            </w:pPr>
          </w:p>
        </w:tc>
        <w:tc>
          <w:tcPr>
            <w:tcW w:w="236" w:type="dxa"/>
          </w:tcPr>
          <w:p w14:paraId="20F2A158" w14:textId="77777777" w:rsidR="00005EEC" w:rsidRPr="00DE39F5" w:rsidRDefault="00005EEC" w:rsidP="00005EEC">
            <w:pPr>
              <w:tabs>
                <w:tab w:val="decimal" w:pos="792"/>
              </w:tabs>
              <w:spacing w:line="240" w:lineRule="exact"/>
              <w:ind w:right="201"/>
              <w:jc w:val="right"/>
              <w:rPr>
                <w:rFonts w:ascii="CordiaUPC" w:hAnsi="CordiaUPC" w:cs="CordiaUPC"/>
                <w:b/>
                <w:bCs/>
                <w:sz w:val="26"/>
                <w:szCs w:val="26"/>
                <w:rtl/>
                <w:cs/>
              </w:rPr>
            </w:pPr>
          </w:p>
        </w:tc>
        <w:tc>
          <w:tcPr>
            <w:tcW w:w="1204" w:type="dxa"/>
            <w:vAlign w:val="bottom"/>
          </w:tcPr>
          <w:p w14:paraId="17246731" w14:textId="77777777" w:rsidR="00005EEC" w:rsidRPr="00DE39F5" w:rsidRDefault="00005EEC" w:rsidP="00005EEC">
            <w:pPr>
              <w:tabs>
                <w:tab w:val="decimal" w:pos="990"/>
              </w:tabs>
              <w:spacing w:line="240" w:lineRule="exact"/>
              <w:ind w:right="-110"/>
              <w:rPr>
                <w:rFonts w:ascii="CordiaUPC" w:hAnsi="CordiaUPC" w:cs="CordiaUPC"/>
                <w:sz w:val="26"/>
                <w:szCs w:val="26"/>
              </w:rPr>
            </w:pPr>
          </w:p>
        </w:tc>
        <w:tc>
          <w:tcPr>
            <w:tcW w:w="259" w:type="dxa"/>
          </w:tcPr>
          <w:p w14:paraId="6A977B72" w14:textId="77777777" w:rsidR="00005EEC" w:rsidRPr="00DE39F5" w:rsidRDefault="00005EEC" w:rsidP="00005EEC">
            <w:pPr>
              <w:tabs>
                <w:tab w:val="decimal" w:pos="792"/>
              </w:tabs>
              <w:spacing w:line="240" w:lineRule="exact"/>
              <w:ind w:right="201"/>
              <w:jc w:val="right"/>
              <w:rPr>
                <w:rFonts w:ascii="CordiaUPC" w:hAnsi="CordiaUPC" w:cs="CordiaUPC"/>
                <w:b/>
                <w:bCs/>
                <w:sz w:val="26"/>
                <w:szCs w:val="26"/>
              </w:rPr>
            </w:pPr>
          </w:p>
        </w:tc>
        <w:tc>
          <w:tcPr>
            <w:tcW w:w="1181" w:type="dxa"/>
            <w:vAlign w:val="bottom"/>
          </w:tcPr>
          <w:p w14:paraId="5067AA8A" w14:textId="77777777" w:rsidR="00005EEC" w:rsidRPr="00DE39F5" w:rsidRDefault="00005EEC" w:rsidP="00005EEC">
            <w:pPr>
              <w:tabs>
                <w:tab w:val="decimal" w:pos="890"/>
              </w:tabs>
              <w:spacing w:line="240" w:lineRule="exact"/>
              <w:rPr>
                <w:rFonts w:ascii="CordiaUPC" w:hAnsi="CordiaUPC" w:cs="CordiaUPC"/>
                <w:b/>
                <w:bCs/>
                <w:sz w:val="26"/>
                <w:szCs w:val="26"/>
              </w:rPr>
            </w:pPr>
          </w:p>
        </w:tc>
      </w:tr>
      <w:tr w:rsidR="00005EEC" w:rsidRPr="00DE39F5" w14:paraId="053E2E7D" w14:textId="77777777" w:rsidTr="00C57B1A">
        <w:tc>
          <w:tcPr>
            <w:tcW w:w="3960" w:type="dxa"/>
          </w:tcPr>
          <w:p w14:paraId="73A0A0FA" w14:textId="77777777" w:rsidR="00005EEC" w:rsidRPr="00DE39F5" w:rsidRDefault="00005EEC" w:rsidP="00005EEC">
            <w:pPr>
              <w:spacing w:line="240" w:lineRule="exact"/>
              <w:ind w:right="-18"/>
              <w:jc w:val="both"/>
              <w:rPr>
                <w:rFonts w:ascii="CordiaUPC" w:hAnsi="CordiaUPC" w:cs="CordiaUPC"/>
                <w:sz w:val="26"/>
                <w:szCs w:val="26"/>
                <w:lang w:val="en-US"/>
              </w:rPr>
            </w:pPr>
            <w:proofErr w:type="spellStart"/>
            <w:r w:rsidRPr="00DE39F5">
              <w:rPr>
                <w:rFonts w:ascii="CordiaUPC" w:hAnsi="CordiaUPC" w:cs="CordiaUPC" w:hint="cs"/>
                <w:sz w:val="26"/>
                <w:szCs w:val="26"/>
                <w:lang w:val="en-US"/>
              </w:rPr>
              <w:t>Thanachart</w:t>
            </w:r>
            <w:proofErr w:type="spellEnd"/>
            <w:r w:rsidRPr="00DE39F5">
              <w:rPr>
                <w:rFonts w:ascii="CordiaUPC" w:hAnsi="CordiaUPC" w:cs="CordiaUPC" w:hint="cs"/>
                <w:sz w:val="26"/>
                <w:szCs w:val="26"/>
                <w:lang w:val="en-US"/>
              </w:rPr>
              <w:t xml:space="preserve"> Bank Public Company Limited</w:t>
            </w:r>
          </w:p>
        </w:tc>
        <w:tc>
          <w:tcPr>
            <w:tcW w:w="1080" w:type="dxa"/>
            <w:vAlign w:val="bottom"/>
          </w:tcPr>
          <w:p w14:paraId="744C7C1F" w14:textId="30305D31" w:rsidR="00005EEC" w:rsidRPr="00FB4313" w:rsidRDefault="00471CA4" w:rsidP="00005EEC">
            <w:pPr>
              <w:tabs>
                <w:tab w:val="decimal" w:pos="860"/>
              </w:tabs>
              <w:spacing w:line="240" w:lineRule="exact"/>
              <w:ind w:right="-115"/>
              <w:rPr>
                <w:rFonts w:ascii="CordiaUPC" w:hAnsi="CordiaUPC" w:cs="CordiaUPC"/>
                <w:sz w:val="26"/>
                <w:szCs w:val="26"/>
              </w:rPr>
            </w:pPr>
            <w:r w:rsidRPr="00FB4313">
              <w:rPr>
                <w:rFonts w:ascii="CordiaUPC" w:hAnsi="CordiaUPC" w:cs="CordiaUPC"/>
                <w:sz w:val="26"/>
                <w:szCs w:val="26"/>
              </w:rPr>
              <w:t>-</w:t>
            </w:r>
          </w:p>
        </w:tc>
        <w:tc>
          <w:tcPr>
            <w:tcW w:w="236" w:type="dxa"/>
          </w:tcPr>
          <w:p w14:paraId="3542A148" w14:textId="77777777" w:rsidR="00005EEC" w:rsidRPr="00FB4313" w:rsidRDefault="00005EEC" w:rsidP="00005EEC">
            <w:pPr>
              <w:tabs>
                <w:tab w:val="decimal" w:pos="792"/>
              </w:tabs>
              <w:spacing w:line="240" w:lineRule="exact"/>
              <w:ind w:right="201"/>
              <w:jc w:val="right"/>
              <w:rPr>
                <w:rFonts w:ascii="CordiaUPC" w:hAnsi="CordiaUPC" w:cs="CordiaUPC"/>
                <w:sz w:val="26"/>
                <w:szCs w:val="26"/>
              </w:rPr>
            </w:pPr>
          </w:p>
        </w:tc>
        <w:tc>
          <w:tcPr>
            <w:tcW w:w="1114" w:type="dxa"/>
            <w:vAlign w:val="bottom"/>
          </w:tcPr>
          <w:p w14:paraId="58320FE9" w14:textId="2866C94B" w:rsidR="00005EEC" w:rsidRPr="00FB4313" w:rsidRDefault="00005EEC" w:rsidP="00005EEC">
            <w:pPr>
              <w:tabs>
                <w:tab w:val="decimal" w:pos="830"/>
              </w:tabs>
              <w:spacing w:line="240" w:lineRule="exact"/>
              <w:ind w:right="-105"/>
              <w:rPr>
                <w:rFonts w:ascii="CordiaUPC" w:hAnsi="CordiaUPC" w:cs="CordiaUPC"/>
                <w:sz w:val="26"/>
                <w:szCs w:val="26"/>
              </w:rPr>
            </w:pPr>
            <w:r w:rsidRPr="00FB4313">
              <w:rPr>
                <w:rFonts w:ascii="CordiaUPC" w:hAnsi="CordiaUPC" w:cs="CordiaUPC" w:hint="cs"/>
                <w:sz w:val="26"/>
                <w:szCs w:val="26"/>
              </w:rPr>
              <w:t>-</w:t>
            </w:r>
          </w:p>
        </w:tc>
        <w:tc>
          <w:tcPr>
            <w:tcW w:w="236" w:type="dxa"/>
          </w:tcPr>
          <w:p w14:paraId="139945CC" w14:textId="77777777" w:rsidR="00005EEC" w:rsidRPr="00DE39F5" w:rsidRDefault="00005EEC" w:rsidP="00005EEC">
            <w:pPr>
              <w:tabs>
                <w:tab w:val="decimal" w:pos="792"/>
              </w:tabs>
              <w:spacing w:line="240" w:lineRule="exact"/>
              <w:ind w:right="201"/>
              <w:jc w:val="right"/>
              <w:rPr>
                <w:rFonts w:ascii="CordiaUPC" w:hAnsi="CordiaUPC" w:cs="CordiaUPC"/>
                <w:b/>
                <w:bCs/>
                <w:sz w:val="26"/>
                <w:szCs w:val="26"/>
                <w:rtl/>
                <w:cs/>
              </w:rPr>
            </w:pPr>
          </w:p>
        </w:tc>
        <w:tc>
          <w:tcPr>
            <w:tcW w:w="1204" w:type="dxa"/>
            <w:vAlign w:val="bottom"/>
          </w:tcPr>
          <w:p w14:paraId="7A176904" w14:textId="071D8FDC" w:rsidR="00005EEC" w:rsidRPr="00471CA4" w:rsidRDefault="00471CA4" w:rsidP="00005EEC">
            <w:pPr>
              <w:tabs>
                <w:tab w:val="decimal" w:pos="990"/>
              </w:tabs>
              <w:spacing w:line="240" w:lineRule="exact"/>
              <w:ind w:right="-110"/>
              <w:rPr>
                <w:rFonts w:ascii="CordiaUPC" w:hAnsi="CordiaUPC" w:cs="CordiaUPC"/>
                <w:sz w:val="26"/>
                <w:szCs w:val="26"/>
              </w:rPr>
            </w:pPr>
            <w:r w:rsidRPr="00471CA4">
              <w:rPr>
                <w:rFonts w:ascii="CordiaUPC" w:eastAsia="Times New Roman" w:hAnsi="CordiaUPC" w:cs="CordiaUPC"/>
                <w:sz w:val="26"/>
                <w:szCs w:val="26"/>
              </w:rPr>
              <w:t>528</w:t>
            </w:r>
          </w:p>
        </w:tc>
        <w:tc>
          <w:tcPr>
            <w:tcW w:w="259" w:type="dxa"/>
          </w:tcPr>
          <w:p w14:paraId="6F24AA59" w14:textId="77777777" w:rsidR="00005EEC" w:rsidRPr="00DE39F5" w:rsidRDefault="00005EEC" w:rsidP="00005EEC">
            <w:pPr>
              <w:tabs>
                <w:tab w:val="decimal" w:pos="792"/>
              </w:tabs>
              <w:spacing w:line="240" w:lineRule="exact"/>
              <w:ind w:right="201"/>
              <w:jc w:val="right"/>
              <w:rPr>
                <w:rFonts w:ascii="CordiaUPC" w:hAnsi="CordiaUPC" w:cs="CordiaUPC"/>
                <w:b/>
                <w:bCs/>
                <w:sz w:val="26"/>
                <w:szCs w:val="26"/>
              </w:rPr>
            </w:pPr>
          </w:p>
        </w:tc>
        <w:tc>
          <w:tcPr>
            <w:tcW w:w="1181" w:type="dxa"/>
            <w:vAlign w:val="bottom"/>
          </w:tcPr>
          <w:p w14:paraId="6CA807BF" w14:textId="637378DC" w:rsidR="00005EEC" w:rsidRPr="00DE39F5" w:rsidRDefault="00005EEC" w:rsidP="00005EEC">
            <w:pPr>
              <w:tabs>
                <w:tab w:val="decimal" w:pos="890"/>
              </w:tabs>
              <w:spacing w:line="240" w:lineRule="exact"/>
              <w:rPr>
                <w:rFonts w:ascii="CordiaUPC" w:hAnsi="CordiaUPC" w:cs="CordiaUPC"/>
                <w:b/>
                <w:bCs/>
                <w:sz w:val="26"/>
                <w:szCs w:val="26"/>
              </w:rPr>
            </w:pPr>
            <w:r w:rsidRPr="00DE39F5">
              <w:rPr>
                <w:rFonts w:ascii="CordiaUPC" w:hAnsi="CordiaUPC" w:cs="CordiaUPC" w:hint="cs"/>
                <w:sz w:val="26"/>
                <w:szCs w:val="26"/>
              </w:rPr>
              <w:t>217</w:t>
            </w:r>
          </w:p>
        </w:tc>
      </w:tr>
      <w:tr w:rsidR="00471CA4" w:rsidRPr="00DE39F5" w14:paraId="11CC4B7C" w14:textId="77777777" w:rsidTr="001B254E">
        <w:tc>
          <w:tcPr>
            <w:tcW w:w="3960" w:type="dxa"/>
            <w:vAlign w:val="bottom"/>
          </w:tcPr>
          <w:p w14:paraId="07ECB0F3" w14:textId="177D5C4C" w:rsidR="00471CA4" w:rsidRPr="00DE39F5" w:rsidRDefault="00471CA4" w:rsidP="00471CA4">
            <w:pPr>
              <w:spacing w:line="240" w:lineRule="exact"/>
              <w:ind w:right="-18"/>
              <w:jc w:val="both"/>
              <w:rPr>
                <w:rFonts w:ascii="CordiaUPC" w:hAnsi="CordiaUPC" w:cs="CordiaUPC"/>
                <w:sz w:val="26"/>
                <w:szCs w:val="26"/>
                <w:lang w:val="en-US"/>
              </w:rPr>
            </w:pPr>
            <w:proofErr w:type="spellStart"/>
            <w:r w:rsidRPr="00DE39F5">
              <w:rPr>
                <w:rFonts w:ascii="CordiaUPC" w:hAnsi="CordiaUPC" w:cs="CordiaUPC" w:hint="cs"/>
                <w:sz w:val="26"/>
                <w:szCs w:val="26"/>
                <w:lang w:val="en-US"/>
              </w:rPr>
              <w:t>Phahonyothin</w:t>
            </w:r>
            <w:proofErr w:type="spellEnd"/>
            <w:r w:rsidRPr="00DE39F5">
              <w:rPr>
                <w:rFonts w:ascii="CordiaUPC" w:hAnsi="CordiaUPC" w:cs="CordiaUPC" w:hint="cs"/>
                <w:sz w:val="26"/>
                <w:szCs w:val="26"/>
                <w:lang w:val="en-US"/>
              </w:rPr>
              <w:t xml:space="preserve"> Asset Management Co., Ltd.</w:t>
            </w:r>
          </w:p>
        </w:tc>
        <w:tc>
          <w:tcPr>
            <w:tcW w:w="1080" w:type="dxa"/>
            <w:vAlign w:val="bottom"/>
          </w:tcPr>
          <w:p w14:paraId="1E4D0A62" w14:textId="4A73FE3C" w:rsidR="00471CA4" w:rsidRPr="00FB4313" w:rsidRDefault="00471CA4" w:rsidP="00471CA4">
            <w:pPr>
              <w:tabs>
                <w:tab w:val="decimal" w:pos="860"/>
              </w:tabs>
              <w:spacing w:line="240" w:lineRule="exact"/>
              <w:ind w:right="-115"/>
              <w:rPr>
                <w:rFonts w:ascii="CordiaUPC" w:hAnsi="CordiaUPC" w:cs="CordiaUPC"/>
                <w:sz w:val="26"/>
                <w:szCs w:val="26"/>
              </w:rPr>
            </w:pPr>
            <w:r w:rsidRPr="00FB4313">
              <w:rPr>
                <w:rFonts w:ascii="CordiaUPC" w:hAnsi="CordiaUPC" w:cs="CordiaUPC"/>
                <w:sz w:val="26"/>
                <w:szCs w:val="26"/>
              </w:rPr>
              <w:t>-</w:t>
            </w:r>
          </w:p>
        </w:tc>
        <w:tc>
          <w:tcPr>
            <w:tcW w:w="236" w:type="dxa"/>
          </w:tcPr>
          <w:p w14:paraId="0C941C9C" w14:textId="77777777" w:rsidR="00471CA4" w:rsidRPr="00FB4313" w:rsidRDefault="00471CA4" w:rsidP="00471CA4">
            <w:pPr>
              <w:tabs>
                <w:tab w:val="decimal" w:pos="792"/>
              </w:tabs>
              <w:spacing w:line="240" w:lineRule="exact"/>
              <w:ind w:right="201"/>
              <w:jc w:val="right"/>
              <w:rPr>
                <w:rFonts w:ascii="CordiaUPC" w:hAnsi="CordiaUPC" w:cs="CordiaUPC"/>
                <w:sz w:val="26"/>
                <w:szCs w:val="26"/>
              </w:rPr>
            </w:pPr>
          </w:p>
        </w:tc>
        <w:tc>
          <w:tcPr>
            <w:tcW w:w="1114" w:type="dxa"/>
            <w:vAlign w:val="bottom"/>
          </w:tcPr>
          <w:p w14:paraId="291A3955" w14:textId="143429B2" w:rsidR="00471CA4" w:rsidRPr="00FB4313" w:rsidRDefault="00471CA4" w:rsidP="00471CA4">
            <w:pPr>
              <w:tabs>
                <w:tab w:val="decimal" w:pos="830"/>
              </w:tabs>
              <w:spacing w:line="240" w:lineRule="exact"/>
              <w:ind w:right="-105"/>
              <w:rPr>
                <w:rFonts w:ascii="CordiaUPC" w:hAnsi="CordiaUPC" w:cs="CordiaUPC"/>
                <w:sz w:val="26"/>
                <w:szCs w:val="26"/>
              </w:rPr>
            </w:pPr>
            <w:r w:rsidRPr="00FB4313">
              <w:rPr>
                <w:rFonts w:ascii="CordiaUPC" w:hAnsi="CordiaUPC" w:cs="CordiaUPC"/>
                <w:sz w:val="26"/>
                <w:szCs w:val="26"/>
              </w:rPr>
              <w:t>-</w:t>
            </w:r>
          </w:p>
        </w:tc>
        <w:tc>
          <w:tcPr>
            <w:tcW w:w="236" w:type="dxa"/>
          </w:tcPr>
          <w:p w14:paraId="6E162F3E" w14:textId="77777777" w:rsidR="00471CA4" w:rsidRPr="00DE39F5" w:rsidRDefault="00471CA4" w:rsidP="00471CA4">
            <w:pPr>
              <w:tabs>
                <w:tab w:val="decimal" w:pos="792"/>
              </w:tabs>
              <w:spacing w:line="240" w:lineRule="exact"/>
              <w:ind w:right="201"/>
              <w:jc w:val="right"/>
              <w:rPr>
                <w:rFonts w:ascii="CordiaUPC" w:hAnsi="CordiaUPC" w:cs="CordiaUPC"/>
                <w:b/>
                <w:bCs/>
                <w:sz w:val="26"/>
                <w:szCs w:val="26"/>
                <w:rtl/>
                <w:cs/>
              </w:rPr>
            </w:pPr>
          </w:p>
        </w:tc>
        <w:tc>
          <w:tcPr>
            <w:tcW w:w="1204" w:type="dxa"/>
            <w:vAlign w:val="bottom"/>
          </w:tcPr>
          <w:p w14:paraId="641F54A8" w14:textId="544935F2" w:rsidR="00471CA4" w:rsidRPr="00471CA4" w:rsidRDefault="00471CA4" w:rsidP="00471CA4">
            <w:pPr>
              <w:tabs>
                <w:tab w:val="decimal" w:pos="990"/>
              </w:tabs>
              <w:spacing w:line="240" w:lineRule="exact"/>
              <w:ind w:right="-110"/>
              <w:rPr>
                <w:rFonts w:ascii="CordiaUPC" w:hAnsi="CordiaUPC" w:cs="CordiaUPC"/>
                <w:sz w:val="26"/>
                <w:szCs w:val="26"/>
              </w:rPr>
            </w:pPr>
            <w:r w:rsidRPr="00471CA4">
              <w:rPr>
                <w:rFonts w:ascii="CordiaUPC" w:eastAsia="Times New Roman" w:hAnsi="CordiaUPC" w:cs="CordiaUPC"/>
                <w:sz w:val="26"/>
                <w:szCs w:val="26"/>
              </w:rPr>
              <w:t>1</w:t>
            </w:r>
            <w:r w:rsidR="006278EA">
              <w:rPr>
                <w:rFonts w:ascii="CordiaUPC" w:eastAsia="Times New Roman" w:hAnsi="CordiaUPC" w:cs="CordiaUPC"/>
                <w:sz w:val="26"/>
                <w:szCs w:val="26"/>
              </w:rPr>
              <w:t>1</w:t>
            </w:r>
          </w:p>
        </w:tc>
        <w:tc>
          <w:tcPr>
            <w:tcW w:w="259" w:type="dxa"/>
          </w:tcPr>
          <w:p w14:paraId="20FFAA0B" w14:textId="77777777" w:rsidR="00471CA4" w:rsidRPr="00DE39F5" w:rsidRDefault="00471CA4" w:rsidP="00471CA4">
            <w:pPr>
              <w:tabs>
                <w:tab w:val="decimal" w:pos="792"/>
              </w:tabs>
              <w:spacing w:line="240" w:lineRule="exact"/>
              <w:ind w:right="201"/>
              <w:jc w:val="right"/>
              <w:rPr>
                <w:rFonts w:ascii="CordiaUPC" w:hAnsi="CordiaUPC" w:cs="CordiaUPC"/>
                <w:b/>
                <w:bCs/>
                <w:sz w:val="26"/>
                <w:szCs w:val="26"/>
              </w:rPr>
            </w:pPr>
          </w:p>
        </w:tc>
        <w:tc>
          <w:tcPr>
            <w:tcW w:w="1181" w:type="dxa"/>
            <w:vAlign w:val="bottom"/>
          </w:tcPr>
          <w:p w14:paraId="0B2B28E3" w14:textId="4F9B4F0B" w:rsidR="00471CA4" w:rsidRPr="00DE39F5" w:rsidRDefault="00471CA4" w:rsidP="00471CA4">
            <w:pPr>
              <w:tabs>
                <w:tab w:val="decimal" w:pos="890"/>
              </w:tabs>
              <w:spacing w:line="240" w:lineRule="exact"/>
              <w:rPr>
                <w:rFonts w:ascii="CordiaUPC" w:hAnsi="CordiaUPC" w:cs="CordiaUPC"/>
                <w:sz w:val="26"/>
                <w:szCs w:val="26"/>
              </w:rPr>
            </w:pPr>
            <w:r>
              <w:rPr>
                <w:rFonts w:ascii="CordiaUPC" w:hAnsi="CordiaUPC" w:cs="CordiaUPC"/>
                <w:sz w:val="26"/>
                <w:szCs w:val="26"/>
              </w:rPr>
              <w:t>-</w:t>
            </w:r>
          </w:p>
        </w:tc>
      </w:tr>
      <w:tr w:rsidR="00471CA4" w:rsidRPr="00DE39F5" w14:paraId="34E879D5" w14:textId="77777777" w:rsidTr="00C57B1A">
        <w:tc>
          <w:tcPr>
            <w:tcW w:w="3960" w:type="dxa"/>
          </w:tcPr>
          <w:p w14:paraId="3D8A2DE1" w14:textId="77777777" w:rsidR="00471CA4" w:rsidRPr="00DE39F5" w:rsidRDefault="00471CA4" w:rsidP="00471CA4">
            <w:pPr>
              <w:spacing w:line="240" w:lineRule="exact"/>
              <w:ind w:right="-18"/>
              <w:jc w:val="both"/>
              <w:rPr>
                <w:rFonts w:ascii="CordiaUPC" w:hAnsi="CordiaUPC" w:cs="CordiaUPC"/>
                <w:sz w:val="26"/>
                <w:szCs w:val="26"/>
                <w:lang w:val="en-US"/>
              </w:rPr>
            </w:pPr>
          </w:p>
        </w:tc>
        <w:tc>
          <w:tcPr>
            <w:tcW w:w="1080" w:type="dxa"/>
            <w:vAlign w:val="bottom"/>
          </w:tcPr>
          <w:p w14:paraId="790EDA9D" w14:textId="77777777" w:rsidR="00471CA4" w:rsidRPr="00DE39F5" w:rsidRDefault="00471CA4" w:rsidP="00471CA4">
            <w:pPr>
              <w:tabs>
                <w:tab w:val="decimal" w:pos="860"/>
              </w:tabs>
              <w:spacing w:line="240" w:lineRule="exact"/>
              <w:ind w:right="-115"/>
              <w:rPr>
                <w:rFonts w:ascii="CordiaUPC" w:hAnsi="CordiaUPC" w:cs="CordiaUPC"/>
                <w:b/>
                <w:bCs/>
                <w:sz w:val="26"/>
                <w:szCs w:val="26"/>
              </w:rPr>
            </w:pPr>
          </w:p>
        </w:tc>
        <w:tc>
          <w:tcPr>
            <w:tcW w:w="236" w:type="dxa"/>
          </w:tcPr>
          <w:p w14:paraId="49E5BCFC" w14:textId="77777777" w:rsidR="00471CA4" w:rsidRPr="00DE39F5" w:rsidRDefault="00471CA4" w:rsidP="00471CA4">
            <w:pPr>
              <w:tabs>
                <w:tab w:val="decimal" w:pos="792"/>
              </w:tabs>
              <w:spacing w:line="240" w:lineRule="exact"/>
              <w:ind w:right="201"/>
              <w:jc w:val="right"/>
              <w:rPr>
                <w:rFonts w:ascii="CordiaUPC" w:hAnsi="CordiaUPC" w:cs="CordiaUPC"/>
                <w:b/>
                <w:bCs/>
                <w:sz w:val="26"/>
                <w:szCs w:val="26"/>
              </w:rPr>
            </w:pPr>
          </w:p>
        </w:tc>
        <w:tc>
          <w:tcPr>
            <w:tcW w:w="1114" w:type="dxa"/>
            <w:vAlign w:val="bottom"/>
          </w:tcPr>
          <w:p w14:paraId="0D8FE472" w14:textId="77777777" w:rsidR="00471CA4" w:rsidRPr="00DE39F5" w:rsidRDefault="00471CA4" w:rsidP="00471CA4">
            <w:pPr>
              <w:tabs>
                <w:tab w:val="decimal" w:pos="830"/>
              </w:tabs>
              <w:spacing w:line="240" w:lineRule="exact"/>
              <w:ind w:right="-105"/>
              <w:rPr>
                <w:rFonts w:ascii="CordiaUPC" w:hAnsi="CordiaUPC" w:cs="CordiaUPC"/>
                <w:b/>
                <w:bCs/>
                <w:sz w:val="26"/>
                <w:szCs w:val="26"/>
              </w:rPr>
            </w:pPr>
          </w:p>
        </w:tc>
        <w:tc>
          <w:tcPr>
            <w:tcW w:w="236" w:type="dxa"/>
          </w:tcPr>
          <w:p w14:paraId="643B952C" w14:textId="77777777" w:rsidR="00471CA4" w:rsidRPr="00DE39F5" w:rsidRDefault="00471CA4" w:rsidP="00471CA4">
            <w:pPr>
              <w:tabs>
                <w:tab w:val="decimal" w:pos="792"/>
              </w:tabs>
              <w:spacing w:line="240" w:lineRule="exact"/>
              <w:ind w:right="201"/>
              <w:jc w:val="right"/>
              <w:rPr>
                <w:rFonts w:ascii="CordiaUPC" w:hAnsi="CordiaUPC" w:cs="CordiaUPC"/>
                <w:b/>
                <w:bCs/>
                <w:sz w:val="26"/>
                <w:szCs w:val="26"/>
                <w:rtl/>
                <w:cs/>
              </w:rPr>
            </w:pPr>
          </w:p>
        </w:tc>
        <w:tc>
          <w:tcPr>
            <w:tcW w:w="1204" w:type="dxa"/>
            <w:vAlign w:val="bottom"/>
          </w:tcPr>
          <w:p w14:paraId="5CD695D2" w14:textId="77777777" w:rsidR="00471CA4" w:rsidRPr="00DE39F5" w:rsidRDefault="00471CA4" w:rsidP="00471CA4">
            <w:pPr>
              <w:tabs>
                <w:tab w:val="decimal" w:pos="990"/>
              </w:tabs>
              <w:spacing w:line="240" w:lineRule="exact"/>
              <w:ind w:right="-110"/>
              <w:rPr>
                <w:rFonts w:ascii="CordiaUPC" w:hAnsi="CordiaUPC" w:cs="CordiaUPC"/>
                <w:sz w:val="26"/>
                <w:szCs w:val="26"/>
              </w:rPr>
            </w:pPr>
          </w:p>
        </w:tc>
        <w:tc>
          <w:tcPr>
            <w:tcW w:w="259" w:type="dxa"/>
          </w:tcPr>
          <w:p w14:paraId="2F3E7527" w14:textId="77777777" w:rsidR="00471CA4" w:rsidRPr="00DE39F5" w:rsidRDefault="00471CA4" w:rsidP="00471CA4">
            <w:pPr>
              <w:tabs>
                <w:tab w:val="decimal" w:pos="792"/>
              </w:tabs>
              <w:spacing w:line="240" w:lineRule="exact"/>
              <w:ind w:right="201"/>
              <w:jc w:val="right"/>
              <w:rPr>
                <w:rFonts w:ascii="CordiaUPC" w:hAnsi="CordiaUPC" w:cs="CordiaUPC"/>
                <w:b/>
                <w:bCs/>
                <w:sz w:val="26"/>
                <w:szCs w:val="26"/>
              </w:rPr>
            </w:pPr>
          </w:p>
        </w:tc>
        <w:tc>
          <w:tcPr>
            <w:tcW w:w="1181" w:type="dxa"/>
            <w:vAlign w:val="bottom"/>
          </w:tcPr>
          <w:p w14:paraId="0A21272C" w14:textId="77777777" w:rsidR="00471CA4" w:rsidRPr="00DE39F5" w:rsidRDefault="00471CA4" w:rsidP="00471CA4">
            <w:pPr>
              <w:tabs>
                <w:tab w:val="decimal" w:pos="890"/>
              </w:tabs>
              <w:spacing w:line="240" w:lineRule="exact"/>
              <w:rPr>
                <w:rFonts w:ascii="CordiaUPC" w:hAnsi="CordiaUPC" w:cs="CordiaUPC"/>
                <w:b/>
                <w:bCs/>
                <w:sz w:val="26"/>
                <w:szCs w:val="26"/>
              </w:rPr>
            </w:pPr>
          </w:p>
        </w:tc>
      </w:tr>
      <w:tr w:rsidR="00471CA4" w:rsidRPr="00DE39F5" w14:paraId="3ADD3721" w14:textId="77777777" w:rsidTr="00C57B1A">
        <w:tc>
          <w:tcPr>
            <w:tcW w:w="3960" w:type="dxa"/>
            <w:vAlign w:val="bottom"/>
          </w:tcPr>
          <w:p w14:paraId="23139A83" w14:textId="5B76A331" w:rsidR="00471CA4" w:rsidRPr="00DE39F5" w:rsidRDefault="00471CA4" w:rsidP="00471CA4">
            <w:pPr>
              <w:spacing w:line="240" w:lineRule="exact"/>
              <w:ind w:right="-18"/>
              <w:rPr>
                <w:rFonts w:ascii="CordiaUPC" w:hAnsi="CordiaUPC" w:cs="CordiaUPC"/>
                <w:sz w:val="26"/>
                <w:szCs w:val="26"/>
                <w:lang w:val="en-US"/>
              </w:rPr>
            </w:pPr>
            <w:r w:rsidRPr="00DE39F5">
              <w:rPr>
                <w:rFonts w:ascii="CordiaUPC" w:hAnsi="CordiaUPC" w:cs="CordiaUPC" w:hint="cs"/>
                <w:b/>
                <w:bCs/>
                <w:sz w:val="26"/>
                <w:szCs w:val="26"/>
                <w:lang w:val="en-US" w:bidi="th-TH"/>
              </w:rPr>
              <w:t xml:space="preserve">Commitments </w:t>
            </w:r>
            <w:r w:rsidR="00E4524C">
              <w:rPr>
                <w:rFonts w:ascii="CordiaUPC" w:hAnsi="CordiaUPC" w:cs="CordiaUPC"/>
                <w:b/>
                <w:bCs/>
                <w:sz w:val="26"/>
                <w:szCs w:val="26"/>
                <w:lang w:val="en-US" w:bidi="th-TH"/>
              </w:rPr>
              <w:t>–</w:t>
            </w:r>
            <w:r w:rsidRPr="00DE39F5">
              <w:rPr>
                <w:rFonts w:ascii="CordiaUPC" w:hAnsi="CordiaUPC" w:cs="CordiaUPC" w:hint="cs"/>
                <w:b/>
                <w:bCs/>
                <w:sz w:val="26"/>
                <w:szCs w:val="26"/>
                <w:lang w:val="en-US" w:bidi="th-TH"/>
              </w:rPr>
              <w:t xml:space="preserve"> Derivatives </w:t>
            </w:r>
            <w:r w:rsidRPr="00DE39F5">
              <w:rPr>
                <w:rFonts w:ascii="CordiaUPC" w:hAnsi="CordiaUPC" w:cs="CordiaUPC" w:hint="cs"/>
                <w:b/>
                <w:bCs/>
                <w:sz w:val="26"/>
                <w:szCs w:val="26"/>
                <w:vertAlign w:val="superscript"/>
                <w:lang w:val="en-US" w:bidi="th-TH"/>
              </w:rPr>
              <w:t>(1)</w:t>
            </w:r>
          </w:p>
          <w:p w14:paraId="421B51A1" w14:textId="77777777" w:rsidR="00471CA4" w:rsidRPr="00DE39F5" w:rsidRDefault="00471CA4" w:rsidP="00471CA4">
            <w:pPr>
              <w:spacing w:line="240" w:lineRule="exact"/>
              <w:ind w:right="-18"/>
              <w:rPr>
                <w:rFonts w:ascii="CordiaUPC" w:hAnsi="CordiaUPC" w:cs="CordiaUPC"/>
                <w:sz w:val="26"/>
                <w:szCs w:val="26"/>
                <w:lang w:val="en-US"/>
              </w:rPr>
            </w:pPr>
            <w:proofErr w:type="spellStart"/>
            <w:r w:rsidRPr="00DE39F5">
              <w:rPr>
                <w:rFonts w:ascii="CordiaUPC" w:hAnsi="CordiaUPC" w:cs="CordiaUPC" w:hint="cs"/>
                <w:sz w:val="26"/>
                <w:szCs w:val="26"/>
                <w:lang w:val="en-US"/>
              </w:rPr>
              <w:t>Thanachart</w:t>
            </w:r>
            <w:proofErr w:type="spellEnd"/>
            <w:r w:rsidRPr="00DE39F5">
              <w:rPr>
                <w:rFonts w:ascii="CordiaUPC" w:hAnsi="CordiaUPC" w:cs="CordiaUPC" w:hint="cs"/>
                <w:sz w:val="26"/>
                <w:szCs w:val="26"/>
                <w:lang w:val="en-US"/>
              </w:rPr>
              <w:t xml:space="preserve"> Bank Public Company Limited</w:t>
            </w:r>
          </w:p>
        </w:tc>
        <w:tc>
          <w:tcPr>
            <w:tcW w:w="1080" w:type="dxa"/>
            <w:vAlign w:val="bottom"/>
          </w:tcPr>
          <w:p w14:paraId="2D17769D" w14:textId="5F2EF354" w:rsidR="00471CA4" w:rsidRPr="00DE39F5" w:rsidRDefault="00471CA4" w:rsidP="00471CA4">
            <w:pPr>
              <w:tabs>
                <w:tab w:val="decimal" w:pos="860"/>
              </w:tabs>
              <w:spacing w:line="240" w:lineRule="exact"/>
              <w:ind w:right="-115"/>
              <w:rPr>
                <w:rFonts w:ascii="CordiaUPC" w:hAnsi="CordiaUPC" w:cs="CordiaUPC"/>
                <w:sz w:val="26"/>
                <w:szCs w:val="26"/>
                <w:lang w:bidi="th-TH"/>
              </w:rPr>
            </w:pPr>
            <w:r>
              <w:rPr>
                <w:rFonts w:ascii="CordiaUPC" w:hAnsi="CordiaUPC" w:cs="CordiaUPC"/>
                <w:sz w:val="26"/>
                <w:szCs w:val="26"/>
                <w:lang w:bidi="th-TH"/>
              </w:rPr>
              <w:t>-</w:t>
            </w:r>
          </w:p>
        </w:tc>
        <w:tc>
          <w:tcPr>
            <w:tcW w:w="236" w:type="dxa"/>
          </w:tcPr>
          <w:p w14:paraId="782E38CD" w14:textId="77777777" w:rsidR="00471CA4" w:rsidRPr="00DE39F5" w:rsidRDefault="00471CA4" w:rsidP="00471CA4">
            <w:pPr>
              <w:tabs>
                <w:tab w:val="decimal" w:pos="792"/>
              </w:tabs>
              <w:spacing w:line="240" w:lineRule="exact"/>
              <w:ind w:right="201"/>
              <w:jc w:val="right"/>
              <w:rPr>
                <w:rFonts w:ascii="CordiaUPC" w:hAnsi="CordiaUPC" w:cs="CordiaUPC"/>
                <w:sz w:val="26"/>
                <w:szCs w:val="26"/>
                <w:lang w:bidi="th-TH"/>
              </w:rPr>
            </w:pPr>
          </w:p>
        </w:tc>
        <w:tc>
          <w:tcPr>
            <w:tcW w:w="1114" w:type="dxa"/>
            <w:vAlign w:val="bottom"/>
          </w:tcPr>
          <w:p w14:paraId="20461386" w14:textId="3E3E78D3" w:rsidR="00471CA4" w:rsidRPr="00DE39F5" w:rsidRDefault="00471CA4" w:rsidP="00471CA4">
            <w:pPr>
              <w:tabs>
                <w:tab w:val="decimal" w:pos="830"/>
              </w:tabs>
              <w:spacing w:line="240" w:lineRule="exact"/>
              <w:ind w:right="-105"/>
              <w:rPr>
                <w:rFonts w:ascii="CordiaUPC" w:hAnsi="CordiaUPC" w:cs="CordiaUPC"/>
                <w:sz w:val="26"/>
                <w:szCs w:val="26"/>
                <w:lang w:bidi="th-TH"/>
              </w:rPr>
            </w:pPr>
            <w:r w:rsidRPr="00DE39F5">
              <w:rPr>
                <w:rFonts w:ascii="CordiaUPC" w:hAnsi="CordiaUPC" w:cs="CordiaUPC" w:hint="cs"/>
                <w:sz w:val="26"/>
                <w:szCs w:val="26"/>
                <w:lang w:bidi="th-TH"/>
              </w:rPr>
              <w:t>-</w:t>
            </w:r>
          </w:p>
        </w:tc>
        <w:tc>
          <w:tcPr>
            <w:tcW w:w="236" w:type="dxa"/>
          </w:tcPr>
          <w:p w14:paraId="3B67C9AE" w14:textId="77777777" w:rsidR="00471CA4" w:rsidRPr="00DE39F5" w:rsidRDefault="00471CA4" w:rsidP="00471CA4">
            <w:pPr>
              <w:tabs>
                <w:tab w:val="decimal" w:pos="792"/>
              </w:tabs>
              <w:spacing w:line="240" w:lineRule="exact"/>
              <w:ind w:right="201"/>
              <w:jc w:val="right"/>
              <w:rPr>
                <w:rFonts w:ascii="CordiaUPC" w:hAnsi="CordiaUPC" w:cs="CordiaUPC"/>
                <w:sz w:val="26"/>
                <w:szCs w:val="26"/>
              </w:rPr>
            </w:pPr>
          </w:p>
        </w:tc>
        <w:tc>
          <w:tcPr>
            <w:tcW w:w="1204" w:type="dxa"/>
            <w:vAlign w:val="bottom"/>
          </w:tcPr>
          <w:p w14:paraId="17B0F56D" w14:textId="763D6DB3" w:rsidR="00471CA4" w:rsidRPr="00DE39F5" w:rsidRDefault="00471CA4" w:rsidP="00471CA4">
            <w:pPr>
              <w:tabs>
                <w:tab w:val="decimal" w:pos="990"/>
              </w:tabs>
              <w:spacing w:line="240" w:lineRule="exact"/>
              <w:ind w:right="-110"/>
              <w:rPr>
                <w:rFonts w:ascii="CordiaUPC" w:hAnsi="CordiaUPC" w:cs="CordiaUPC"/>
                <w:sz w:val="26"/>
                <w:szCs w:val="26"/>
                <w:lang w:val="en-US" w:bidi="th-TH"/>
              </w:rPr>
            </w:pPr>
            <w:r>
              <w:rPr>
                <w:rFonts w:ascii="CordiaUPC" w:hAnsi="CordiaUPC" w:cs="CordiaUPC"/>
                <w:sz w:val="26"/>
                <w:szCs w:val="26"/>
                <w:lang w:val="en-US" w:bidi="th-TH"/>
              </w:rPr>
              <w:t>-</w:t>
            </w:r>
          </w:p>
        </w:tc>
        <w:tc>
          <w:tcPr>
            <w:tcW w:w="259" w:type="dxa"/>
          </w:tcPr>
          <w:p w14:paraId="7AC40892" w14:textId="77777777" w:rsidR="00471CA4" w:rsidRPr="00DE39F5" w:rsidRDefault="00471CA4" w:rsidP="00471CA4">
            <w:pPr>
              <w:tabs>
                <w:tab w:val="decimal" w:pos="792"/>
              </w:tabs>
              <w:spacing w:line="240" w:lineRule="exact"/>
              <w:ind w:right="201"/>
              <w:jc w:val="right"/>
              <w:rPr>
                <w:rFonts w:ascii="CordiaUPC" w:hAnsi="CordiaUPC" w:cs="CordiaUPC"/>
                <w:sz w:val="26"/>
                <w:szCs w:val="26"/>
              </w:rPr>
            </w:pPr>
          </w:p>
        </w:tc>
        <w:tc>
          <w:tcPr>
            <w:tcW w:w="1181" w:type="dxa"/>
            <w:vAlign w:val="bottom"/>
          </w:tcPr>
          <w:p w14:paraId="4D89CF29" w14:textId="29B5D03F" w:rsidR="00471CA4" w:rsidRPr="00DE39F5" w:rsidRDefault="00471CA4" w:rsidP="00471CA4">
            <w:pPr>
              <w:tabs>
                <w:tab w:val="decimal" w:pos="890"/>
              </w:tabs>
              <w:spacing w:line="240" w:lineRule="exact"/>
              <w:rPr>
                <w:rFonts w:ascii="CordiaUPC" w:hAnsi="CordiaUPC" w:cs="CordiaUPC"/>
                <w:sz w:val="26"/>
                <w:szCs w:val="26"/>
                <w:lang w:val="en-US" w:bidi="th-TH"/>
              </w:rPr>
            </w:pPr>
            <w:r w:rsidRPr="00DE39F5">
              <w:rPr>
                <w:rFonts w:ascii="CordiaUPC" w:hAnsi="CordiaUPC" w:cs="CordiaUPC" w:hint="cs"/>
                <w:sz w:val="26"/>
                <w:szCs w:val="26"/>
                <w:lang w:val="en-US" w:bidi="th-TH"/>
              </w:rPr>
              <w:t>1,085</w:t>
            </w:r>
          </w:p>
        </w:tc>
      </w:tr>
      <w:tr w:rsidR="00471CA4" w:rsidRPr="00DE39F5" w14:paraId="238CBFB4" w14:textId="77777777" w:rsidTr="00C57B1A">
        <w:tc>
          <w:tcPr>
            <w:tcW w:w="3960" w:type="dxa"/>
            <w:vAlign w:val="bottom"/>
          </w:tcPr>
          <w:p w14:paraId="5398C1A8" w14:textId="77777777" w:rsidR="00471CA4" w:rsidRPr="00DE39F5" w:rsidRDefault="00471CA4" w:rsidP="00471CA4">
            <w:pPr>
              <w:spacing w:line="240" w:lineRule="exact"/>
              <w:ind w:right="-18"/>
              <w:rPr>
                <w:rFonts w:ascii="CordiaUPC" w:hAnsi="CordiaUPC" w:cs="CordiaUPC"/>
                <w:sz w:val="26"/>
                <w:szCs w:val="26"/>
                <w:lang w:val="en-US"/>
              </w:rPr>
            </w:pPr>
            <w:r w:rsidRPr="00DE39F5">
              <w:rPr>
                <w:rFonts w:ascii="CordiaUPC" w:hAnsi="CordiaUPC" w:cs="CordiaUPC" w:hint="cs"/>
                <w:sz w:val="26"/>
                <w:szCs w:val="26"/>
                <w:lang w:val="en-US"/>
              </w:rPr>
              <w:t>TMB Asset Management Co., Ltd.</w:t>
            </w:r>
          </w:p>
        </w:tc>
        <w:tc>
          <w:tcPr>
            <w:tcW w:w="1080" w:type="dxa"/>
            <w:vAlign w:val="bottom"/>
          </w:tcPr>
          <w:p w14:paraId="264A2D9D" w14:textId="515CEBCF" w:rsidR="00471CA4" w:rsidRPr="00DE39F5" w:rsidRDefault="00471CA4" w:rsidP="00471CA4">
            <w:pPr>
              <w:tabs>
                <w:tab w:val="decimal" w:pos="860"/>
              </w:tabs>
              <w:spacing w:line="240" w:lineRule="exact"/>
              <w:ind w:right="-115"/>
              <w:rPr>
                <w:rFonts w:ascii="CordiaUPC" w:hAnsi="CordiaUPC" w:cs="CordiaUPC"/>
                <w:sz w:val="26"/>
                <w:szCs w:val="26"/>
                <w:cs/>
                <w:lang w:bidi="th-TH"/>
              </w:rPr>
            </w:pPr>
            <w:r w:rsidRPr="0078466B">
              <w:rPr>
                <w:rFonts w:ascii="CordiaUPC" w:eastAsia="Times New Roman" w:hAnsi="CordiaUPC" w:cs="CordiaUPC"/>
                <w:sz w:val="26"/>
                <w:szCs w:val="26"/>
              </w:rPr>
              <w:t>342</w:t>
            </w:r>
          </w:p>
        </w:tc>
        <w:tc>
          <w:tcPr>
            <w:tcW w:w="236" w:type="dxa"/>
          </w:tcPr>
          <w:p w14:paraId="06C4A2E0" w14:textId="77777777" w:rsidR="00471CA4" w:rsidRPr="00DE39F5" w:rsidRDefault="00471CA4" w:rsidP="00471CA4">
            <w:pPr>
              <w:tabs>
                <w:tab w:val="decimal" w:pos="792"/>
              </w:tabs>
              <w:spacing w:line="240" w:lineRule="exact"/>
              <w:ind w:right="201"/>
              <w:jc w:val="right"/>
              <w:rPr>
                <w:rFonts w:ascii="CordiaUPC" w:hAnsi="CordiaUPC" w:cs="CordiaUPC"/>
                <w:sz w:val="26"/>
                <w:szCs w:val="26"/>
              </w:rPr>
            </w:pPr>
          </w:p>
        </w:tc>
        <w:tc>
          <w:tcPr>
            <w:tcW w:w="1114" w:type="dxa"/>
            <w:vAlign w:val="bottom"/>
          </w:tcPr>
          <w:p w14:paraId="40A91FC0" w14:textId="16F86343" w:rsidR="00471CA4" w:rsidRPr="00DE39F5" w:rsidRDefault="00471CA4" w:rsidP="00471CA4">
            <w:pPr>
              <w:tabs>
                <w:tab w:val="decimal" w:pos="830"/>
              </w:tabs>
              <w:spacing w:line="240" w:lineRule="exact"/>
              <w:ind w:right="-105"/>
              <w:rPr>
                <w:rFonts w:ascii="CordiaUPC" w:hAnsi="CordiaUPC" w:cs="CordiaUPC"/>
                <w:sz w:val="26"/>
                <w:szCs w:val="26"/>
                <w:cs/>
                <w:lang w:bidi="th-TH"/>
              </w:rPr>
            </w:pPr>
            <w:r w:rsidRPr="00DE39F5">
              <w:rPr>
                <w:rFonts w:ascii="CordiaUPC" w:hAnsi="CordiaUPC" w:cs="CordiaUPC" w:hint="cs"/>
                <w:sz w:val="26"/>
                <w:szCs w:val="26"/>
                <w:lang w:bidi="th-TH"/>
              </w:rPr>
              <w:t>297</w:t>
            </w:r>
          </w:p>
        </w:tc>
        <w:tc>
          <w:tcPr>
            <w:tcW w:w="236" w:type="dxa"/>
          </w:tcPr>
          <w:p w14:paraId="3333E151" w14:textId="77777777" w:rsidR="00471CA4" w:rsidRPr="00DE39F5" w:rsidRDefault="00471CA4" w:rsidP="00471CA4">
            <w:pPr>
              <w:tabs>
                <w:tab w:val="decimal" w:pos="792"/>
              </w:tabs>
              <w:spacing w:line="240" w:lineRule="exact"/>
              <w:ind w:right="201"/>
              <w:jc w:val="right"/>
              <w:rPr>
                <w:rFonts w:ascii="CordiaUPC" w:hAnsi="CordiaUPC" w:cs="CordiaUPC"/>
                <w:sz w:val="26"/>
                <w:szCs w:val="26"/>
              </w:rPr>
            </w:pPr>
          </w:p>
        </w:tc>
        <w:tc>
          <w:tcPr>
            <w:tcW w:w="1204" w:type="dxa"/>
            <w:vAlign w:val="bottom"/>
          </w:tcPr>
          <w:p w14:paraId="6857AEB9" w14:textId="3A44EBD2" w:rsidR="00471CA4" w:rsidRPr="00DE39F5" w:rsidRDefault="00471CA4" w:rsidP="00471CA4">
            <w:pPr>
              <w:tabs>
                <w:tab w:val="decimal" w:pos="990"/>
              </w:tabs>
              <w:spacing w:line="240" w:lineRule="exact"/>
              <w:ind w:right="-110"/>
              <w:rPr>
                <w:rFonts w:ascii="CordiaUPC" w:hAnsi="CordiaUPC" w:cs="CordiaUPC"/>
                <w:sz w:val="26"/>
                <w:szCs w:val="26"/>
              </w:rPr>
            </w:pPr>
            <w:r w:rsidRPr="0078466B">
              <w:rPr>
                <w:rFonts w:ascii="CordiaUPC" w:eastAsia="Times New Roman" w:hAnsi="CordiaUPC" w:cs="CordiaUPC"/>
                <w:sz w:val="26"/>
                <w:szCs w:val="26"/>
              </w:rPr>
              <w:t>342</w:t>
            </w:r>
          </w:p>
        </w:tc>
        <w:tc>
          <w:tcPr>
            <w:tcW w:w="259" w:type="dxa"/>
          </w:tcPr>
          <w:p w14:paraId="06D6E84C" w14:textId="77777777" w:rsidR="00471CA4" w:rsidRPr="00DE39F5" w:rsidRDefault="00471CA4" w:rsidP="00471CA4">
            <w:pPr>
              <w:tabs>
                <w:tab w:val="decimal" w:pos="792"/>
              </w:tabs>
              <w:spacing w:line="240" w:lineRule="exact"/>
              <w:ind w:right="201"/>
              <w:jc w:val="right"/>
              <w:rPr>
                <w:rFonts w:ascii="CordiaUPC" w:hAnsi="CordiaUPC" w:cs="CordiaUPC"/>
                <w:sz w:val="26"/>
                <w:szCs w:val="26"/>
              </w:rPr>
            </w:pPr>
          </w:p>
        </w:tc>
        <w:tc>
          <w:tcPr>
            <w:tcW w:w="1181" w:type="dxa"/>
            <w:vAlign w:val="bottom"/>
          </w:tcPr>
          <w:p w14:paraId="7D9A4D19" w14:textId="678E9148" w:rsidR="00471CA4" w:rsidRPr="00DE39F5" w:rsidRDefault="00471CA4" w:rsidP="00471CA4">
            <w:pPr>
              <w:tabs>
                <w:tab w:val="decimal" w:pos="890"/>
              </w:tabs>
              <w:spacing w:line="240" w:lineRule="exact"/>
              <w:rPr>
                <w:rFonts w:ascii="CordiaUPC" w:hAnsi="CordiaUPC" w:cs="CordiaUPC"/>
                <w:sz w:val="26"/>
                <w:szCs w:val="26"/>
              </w:rPr>
            </w:pPr>
            <w:r w:rsidRPr="00DE39F5">
              <w:rPr>
                <w:rFonts w:ascii="CordiaUPC" w:hAnsi="CordiaUPC" w:cs="CordiaUPC" w:hint="cs"/>
                <w:sz w:val="26"/>
                <w:szCs w:val="26"/>
              </w:rPr>
              <w:t>297</w:t>
            </w:r>
          </w:p>
        </w:tc>
      </w:tr>
      <w:tr w:rsidR="00471CA4" w:rsidRPr="00DE39F5" w14:paraId="65695AC3" w14:textId="77777777" w:rsidTr="00C57B1A">
        <w:tc>
          <w:tcPr>
            <w:tcW w:w="3960" w:type="dxa"/>
            <w:vAlign w:val="bottom"/>
          </w:tcPr>
          <w:p w14:paraId="69A32D89" w14:textId="77777777" w:rsidR="00471CA4" w:rsidRPr="00DE39F5" w:rsidRDefault="00471CA4" w:rsidP="00471CA4">
            <w:pPr>
              <w:spacing w:line="240" w:lineRule="exact"/>
              <w:ind w:right="-18"/>
              <w:rPr>
                <w:rFonts w:ascii="CordiaUPC" w:hAnsi="CordiaUPC" w:cs="CordiaUPC"/>
                <w:b/>
                <w:bCs/>
                <w:sz w:val="26"/>
                <w:szCs w:val="26"/>
                <w:highlight w:val="yellow"/>
                <w:cs/>
                <w:lang w:val="en-US" w:bidi="th-TH"/>
              </w:rPr>
            </w:pPr>
            <w:r w:rsidRPr="00DE39F5">
              <w:rPr>
                <w:rFonts w:ascii="CordiaUPC" w:hAnsi="CordiaUPC" w:cs="CordiaUPC" w:hint="cs"/>
                <w:sz w:val="26"/>
                <w:szCs w:val="26"/>
                <w:vertAlign w:val="superscript"/>
                <w:lang w:val="en-US"/>
              </w:rPr>
              <w:t xml:space="preserve"> (1)</w:t>
            </w:r>
            <w:r w:rsidRPr="00DE39F5">
              <w:rPr>
                <w:rFonts w:ascii="CordiaUPC" w:hAnsi="CordiaUPC" w:cs="CordiaUPC" w:hint="cs"/>
                <w:sz w:val="26"/>
                <w:szCs w:val="26"/>
                <w:lang w:val="en-US"/>
              </w:rPr>
              <w:t xml:space="preserve"> </w:t>
            </w:r>
            <w:r w:rsidRPr="004F2357">
              <w:rPr>
                <w:rFonts w:ascii="CordiaUPC" w:hAnsi="CordiaUPC" w:cs="CordiaUPC" w:hint="cs"/>
                <w:sz w:val="20"/>
                <w:lang w:val="en-US" w:bidi="th-TH"/>
              </w:rPr>
              <w:t>Presented in notional amount</w:t>
            </w:r>
          </w:p>
        </w:tc>
        <w:tc>
          <w:tcPr>
            <w:tcW w:w="1080" w:type="dxa"/>
            <w:vAlign w:val="bottom"/>
          </w:tcPr>
          <w:p w14:paraId="3416D61C" w14:textId="77777777" w:rsidR="00471CA4" w:rsidRPr="00DE39F5" w:rsidRDefault="00471CA4" w:rsidP="00471CA4">
            <w:pPr>
              <w:tabs>
                <w:tab w:val="decimal" w:pos="792"/>
              </w:tabs>
              <w:spacing w:line="240" w:lineRule="exact"/>
              <w:ind w:right="201"/>
              <w:jc w:val="right"/>
              <w:rPr>
                <w:rFonts w:ascii="CordiaUPC" w:hAnsi="CordiaUPC" w:cs="CordiaUPC"/>
                <w:sz w:val="26"/>
                <w:szCs w:val="26"/>
              </w:rPr>
            </w:pPr>
          </w:p>
        </w:tc>
        <w:tc>
          <w:tcPr>
            <w:tcW w:w="236" w:type="dxa"/>
          </w:tcPr>
          <w:p w14:paraId="6B20B4E1" w14:textId="77777777" w:rsidR="00471CA4" w:rsidRPr="00DE39F5" w:rsidRDefault="00471CA4" w:rsidP="00471CA4">
            <w:pPr>
              <w:tabs>
                <w:tab w:val="decimal" w:pos="792"/>
              </w:tabs>
              <w:spacing w:line="240" w:lineRule="exact"/>
              <w:ind w:right="201"/>
              <w:jc w:val="right"/>
              <w:rPr>
                <w:rFonts w:ascii="CordiaUPC" w:hAnsi="CordiaUPC" w:cs="CordiaUPC"/>
                <w:sz w:val="26"/>
                <w:szCs w:val="26"/>
              </w:rPr>
            </w:pPr>
          </w:p>
        </w:tc>
        <w:tc>
          <w:tcPr>
            <w:tcW w:w="1114" w:type="dxa"/>
            <w:vAlign w:val="bottom"/>
          </w:tcPr>
          <w:p w14:paraId="60C80B3B" w14:textId="77777777" w:rsidR="00471CA4" w:rsidRPr="00DE39F5" w:rsidRDefault="00471CA4" w:rsidP="00471CA4">
            <w:pPr>
              <w:tabs>
                <w:tab w:val="decimal" w:pos="792"/>
              </w:tabs>
              <w:spacing w:line="240" w:lineRule="exact"/>
              <w:ind w:right="201"/>
              <w:jc w:val="right"/>
              <w:rPr>
                <w:rFonts w:ascii="CordiaUPC" w:hAnsi="CordiaUPC" w:cs="CordiaUPC"/>
                <w:sz w:val="26"/>
                <w:szCs w:val="26"/>
              </w:rPr>
            </w:pPr>
          </w:p>
        </w:tc>
        <w:tc>
          <w:tcPr>
            <w:tcW w:w="236" w:type="dxa"/>
          </w:tcPr>
          <w:p w14:paraId="7563BB0F" w14:textId="77777777" w:rsidR="00471CA4" w:rsidRPr="00DE39F5" w:rsidRDefault="00471CA4" w:rsidP="00471CA4">
            <w:pPr>
              <w:tabs>
                <w:tab w:val="decimal" w:pos="792"/>
              </w:tabs>
              <w:spacing w:line="240" w:lineRule="exact"/>
              <w:ind w:right="201"/>
              <w:jc w:val="right"/>
              <w:rPr>
                <w:rFonts w:ascii="CordiaUPC" w:hAnsi="CordiaUPC" w:cs="CordiaUPC"/>
                <w:sz w:val="26"/>
                <w:szCs w:val="26"/>
              </w:rPr>
            </w:pPr>
          </w:p>
        </w:tc>
        <w:tc>
          <w:tcPr>
            <w:tcW w:w="1204" w:type="dxa"/>
            <w:vAlign w:val="bottom"/>
          </w:tcPr>
          <w:p w14:paraId="0E0C2C7B" w14:textId="77777777" w:rsidR="00471CA4" w:rsidRPr="00DE39F5" w:rsidRDefault="00471CA4" w:rsidP="00471CA4">
            <w:pPr>
              <w:tabs>
                <w:tab w:val="decimal" w:pos="792"/>
              </w:tabs>
              <w:spacing w:line="240" w:lineRule="exact"/>
              <w:ind w:right="201"/>
              <w:jc w:val="right"/>
              <w:rPr>
                <w:rFonts w:ascii="CordiaUPC" w:hAnsi="CordiaUPC" w:cs="CordiaUPC"/>
                <w:sz w:val="26"/>
                <w:szCs w:val="26"/>
              </w:rPr>
            </w:pPr>
          </w:p>
        </w:tc>
        <w:tc>
          <w:tcPr>
            <w:tcW w:w="259" w:type="dxa"/>
          </w:tcPr>
          <w:p w14:paraId="0413323E" w14:textId="77777777" w:rsidR="00471CA4" w:rsidRPr="00DE39F5" w:rsidRDefault="00471CA4" w:rsidP="00471CA4">
            <w:pPr>
              <w:tabs>
                <w:tab w:val="decimal" w:pos="792"/>
              </w:tabs>
              <w:spacing w:line="240" w:lineRule="exact"/>
              <w:ind w:right="201"/>
              <w:jc w:val="right"/>
              <w:rPr>
                <w:rFonts w:ascii="CordiaUPC" w:hAnsi="CordiaUPC" w:cs="CordiaUPC"/>
                <w:sz w:val="26"/>
                <w:szCs w:val="26"/>
              </w:rPr>
            </w:pPr>
          </w:p>
        </w:tc>
        <w:tc>
          <w:tcPr>
            <w:tcW w:w="1181" w:type="dxa"/>
            <w:vAlign w:val="bottom"/>
          </w:tcPr>
          <w:p w14:paraId="6F7B39E8" w14:textId="77777777" w:rsidR="00471CA4" w:rsidRPr="00DE39F5" w:rsidRDefault="00471CA4" w:rsidP="00471CA4">
            <w:pPr>
              <w:tabs>
                <w:tab w:val="decimal" w:pos="792"/>
              </w:tabs>
              <w:spacing w:line="240" w:lineRule="exact"/>
              <w:ind w:right="201"/>
              <w:jc w:val="right"/>
              <w:rPr>
                <w:rFonts w:ascii="CordiaUPC" w:hAnsi="CordiaUPC" w:cs="CordiaUPC"/>
                <w:sz w:val="26"/>
                <w:szCs w:val="26"/>
              </w:rPr>
            </w:pPr>
          </w:p>
        </w:tc>
      </w:tr>
    </w:tbl>
    <w:p w14:paraId="15326645" w14:textId="76F03EA9" w:rsidR="0002091F" w:rsidRDefault="0002091F" w:rsidP="00C57B1A">
      <w:pPr>
        <w:spacing w:line="240" w:lineRule="exact"/>
        <w:jc w:val="both"/>
        <w:rPr>
          <w:rFonts w:ascii="CordiaUPC" w:hAnsi="CordiaUPC" w:cs="CordiaUPC"/>
          <w:sz w:val="26"/>
          <w:szCs w:val="26"/>
        </w:rPr>
      </w:pPr>
    </w:p>
    <w:p w14:paraId="536917D2" w14:textId="531FF259" w:rsidR="003B4C37" w:rsidRPr="006C257B" w:rsidRDefault="00227C59" w:rsidP="006C257B">
      <w:pPr>
        <w:spacing w:line="240" w:lineRule="exact"/>
        <w:ind w:left="720" w:right="-58" w:hanging="720"/>
        <w:jc w:val="thaiDistribute"/>
        <w:rPr>
          <w:rFonts w:ascii="CordiaUPC" w:hAnsi="CordiaUPC" w:cs="CordiaUPC"/>
          <w:sz w:val="26"/>
          <w:szCs w:val="26"/>
        </w:rPr>
      </w:pPr>
      <w:r w:rsidRPr="006C257B">
        <w:rPr>
          <w:rFonts w:ascii="CordiaUPC" w:hAnsi="CordiaUPC" w:cs="CordiaUPC" w:hint="cs"/>
          <w:sz w:val="26"/>
          <w:szCs w:val="26"/>
          <w:lang w:val="en-US"/>
        </w:rPr>
        <w:t>1</w:t>
      </w:r>
      <w:r w:rsidR="00EC256C">
        <w:rPr>
          <w:rFonts w:ascii="CordiaUPC" w:hAnsi="CordiaUPC" w:cs="CordiaUPC"/>
          <w:sz w:val="26"/>
          <w:szCs w:val="26"/>
          <w:lang w:val="en-US"/>
        </w:rPr>
        <w:t>2</w:t>
      </w:r>
      <w:r w:rsidR="003B4C37" w:rsidRPr="006C257B">
        <w:rPr>
          <w:rFonts w:ascii="CordiaUPC" w:hAnsi="CordiaUPC" w:cs="CordiaUPC" w:hint="cs"/>
          <w:sz w:val="26"/>
          <w:szCs w:val="26"/>
          <w:lang w:val="en-US"/>
        </w:rPr>
        <w:t>.2.</w:t>
      </w:r>
      <w:r w:rsidR="00EE3D97" w:rsidRPr="006C257B">
        <w:rPr>
          <w:rFonts w:ascii="CordiaUPC" w:hAnsi="CordiaUPC" w:cs="CordiaUPC" w:hint="cs"/>
          <w:sz w:val="26"/>
          <w:szCs w:val="26"/>
          <w:lang w:val="en-US"/>
        </w:rPr>
        <w:t>3</w:t>
      </w:r>
      <w:r w:rsidR="003B4C37" w:rsidRPr="006C257B">
        <w:rPr>
          <w:rFonts w:ascii="CordiaUPC" w:hAnsi="CordiaUPC" w:cs="CordiaUPC" w:hint="cs"/>
          <w:sz w:val="26"/>
          <w:szCs w:val="26"/>
          <w:lang w:val="en-US"/>
        </w:rPr>
        <w:tab/>
      </w:r>
      <w:r w:rsidR="003B4C37" w:rsidRPr="006C257B">
        <w:rPr>
          <w:rFonts w:ascii="CordiaUPC" w:hAnsi="CordiaUPC" w:cs="CordiaUPC" w:hint="cs"/>
          <w:sz w:val="26"/>
          <w:szCs w:val="26"/>
        </w:rPr>
        <w:t>Significant balances between the Bank and its subsidiaries, and their key management personnel as at</w:t>
      </w:r>
      <w:r w:rsidR="006C257B">
        <w:rPr>
          <w:rFonts w:ascii="CordiaUPC" w:hAnsi="CordiaUPC" w:cs="CordiaUPC"/>
          <w:sz w:val="26"/>
          <w:szCs w:val="26"/>
        </w:rPr>
        <w:t xml:space="preserve"> </w:t>
      </w:r>
      <w:r w:rsidR="006C257B" w:rsidRPr="00CA0CEB">
        <w:rPr>
          <w:rFonts w:ascii="CordiaUPC" w:hAnsi="CordiaUPC" w:cs="CordiaUPC" w:hint="cs"/>
          <w:sz w:val="26"/>
          <w:szCs w:val="26"/>
          <w:lang w:val="en-US"/>
        </w:rPr>
        <w:t>31 March</w:t>
      </w:r>
      <w:r w:rsidR="006C257B" w:rsidRPr="006C257B">
        <w:rPr>
          <w:rFonts w:ascii="CordiaUPC" w:hAnsi="CordiaUPC" w:cs="CordiaUPC" w:hint="cs"/>
          <w:sz w:val="26"/>
          <w:szCs w:val="26"/>
        </w:rPr>
        <w:t xml:space="preserve"> </w:t>
      </w:r>
      <w:r w:rsidR="00DF09D0" w:rsidRPr="006C257B">
        <w:rPr>
          <w:rFonts w:ascii="CordiaUPC" w:hAnsi="CordiaUPC" w:cs="CordiaUPC" w:hint="cs"/>
          <w:sz w:val="26"/>
          <w:szCs w:val="26"/>
        </w:rPr>
        <w:t>202</w:t>
      </w:r>
      <w:r w:rsidR="006C257B">
        <w:rPr>
          <w:rFonts w:ascii="CordiaUPC" w:hAnsi="CordiaUPC" w:cs="CordiaUPC"/>
          <w:sz w:val="26"/>
          <w:szCs w:val="26"/>
        </w:rPr>
        <w:t>1</w:t>
      </w:r>
      <w:r w:rsidR="00DF09D0" w:rsidRPr="006C257B">
        <w:rPr>
          <w:rFonts w:ascii="CordiaUPC" w:hAnsi="CordiaUPC" w:cs="CordiaUPC" w:hint="cs"/>
          <w:sz w:val="26"/>
          <w:szCs w:val="26"/>
        </w:rPr>
        <w:t xml:space="preserve"> and 31 December 20</w:t>
      </w:r>
      <w:r w:rsidR="006C257B">
        <w:rPr>
          <w:rFonts w:ascii="CordiaUPC" w:hAnsi="CordiaUPC" w:cs="CordiaUPC"/>
          <w:sz w:val="26"/>
          <w:szCs w:val="26"/>
        </w:rPr>
        <w:t>20</w:t>
      </w:r>
      <w:r w:rsidR="00DF09D0" w:rsidRPr="006C257B">
        <w:rPr>
          <w:rFonts w:ascii="CordiaUPC" w:hAnsi="CordiaUPC" w:cs="CordiaUPC" w:hint="cs"/>
          <w:sz w:val="26"/>
          <w:szCs w:val="26"/>
        </w:rPr>
        <w:t xml:space="preserve"> </w:t>
      </w:r>
      <w:r w:rsidR="008327A8" w:rsidRPr="006C257B">
        <w:rPr>
          <w:rFonts w:ascii="CordiaUPC" w:hAnsi="CordiaUPC" w:cs="CordiaUPC" w:hint="cs"/>
          <w:sz w:val="26"/>
          <w:szCs w:val="26"/>
        </w:rPr>
        <w:t>we</w:t>
      </w:r>
      <w:r w:rsidR="003B4C37" w:rsidRPr="006C257B">
        <w:rPr>
          <w:rFonts w:ascii="CordiaUPC" w:hAnsi="CordiaUPC" w:cs="CordiaUPC" w:hint="cs"/>
          <w:sz w:val="26"/>
          <w:szCs w:val="26"/>
        </w:rPr>
        <w:t>re as follows:</w:t>
      </w:r>
    </w:p>
    <w:p w14:paraId="01C3C20A" w14:textId="77777777" w:rsidR="00280D6E" w:rsidRPr="006C257B" w:rsidRDefault="00280D6E" w:rsidP="006C257B">
      <w:pPr>
        <w:spacing w:line="240" w:lineRule="exact"/>
        <w:ind w:left="540"/>
        <w:jc w:val="both"/>
        <w:rPr>
          <w:rFonts w:ascii="CordiaUPC" w:hAnsi="CordiaUPC" w:cs="CordiaUPC"/>
          <w:sz w:val="26"/>
          <w:szCs w:val="26"/>
        </w:rPr>
      </w:pPr>
    </w:p>
    <w:tbl>
      <w:tblPr>
        <w:tblW w:w="9326" w:type="dxa"/>
        <w:tblInd w:w="738" w:type="dxa"/>
        <w:tblLayout w:type="fixed"/>
        <w:tblLook w:val="0000" w:firstRow="0" w:lastRow="0" w:firstColumn="0" w:lastColumn="0" w:noHBand="0" w:noVBand="0"/>
      </w:tblPr>
      <w:tblGrid>
        <w:gridCol w:w="3897"/>
        <w:gridCol w:w="1357"/>
        <w:gridCol w:w="1357"/>
        <w:gridCol w:w="1357"/>
        <w:gridCol w:w="1358"/>
      </w:tblGrid>
      <w:tr w:rsidR="003F5AB7" w:rsidRPr="006C257B" w14:paraId="551A1DE3" w14:textId="77777777" w:rsidTr="00B74148">
        <w:tc>
          <w:tcPr>
            <w:tcW w:w="3897" w:type="dxa"/>
            <w:vAlign w:val="bottom"/>
          </w:tcPr>
          <w:p w14:paraId="4DF79894" w14:textId="77777777" w:rsidR="003F5AB7" w:rsidRPr="006C257B" w:rsidRDefault="003F5AB7" w:rsidP="006C257B">
            <w:pPr>
              <w:tabs>
                <w:tab w:val="left" w:pos="567"/>
              </w:tabs>
              <w:spacing w:line="240" w:lineRule="exact"/>
              <w:ind w:left="567"/>
              <w:rPr>
                <w:rFonts w:ascii="CordiaUPC" w:hAnsi="CordiaUPC" w:cs="CordiaUPC"/>
                <w:sz w:val="26"/>
                <w:szCs w:val="26"/>
                <w:lang w:val="en-US"/>
              </w:rPr>
            </w:pPr>
          </w:p>
        </w:tc>
        <w:tc>
          <w:tcPr>
            <w:tcW w:w="2714" w:type="dxa"/>
            <w:gridSpan w:val="2"/>
            <w:vAlign w:val="bottom"/>
          </w:tcPr>
          <w:p w14:paraId="2EA54048" w14:textId="77777777" w:rsidR="003F5AB7" w:rsidRPr="006C257B" w:rsidRDefault="003F5AB7" w:rsidP="006C257B">
            <w:pPr>
              <w:spacing w:line="240" w:lineRule="exact"/>
              <w:ind w:left="-99" w:right="-115"/>
              <w:jc w:val="center"/>
              <w:rPr>
                <w:rFonts w:ascii="CordiaUPC" w:hAnsi="CordiaUPC" w:cs="CordiaUPC"/>
                <w:b/>
                <w:bCs/>
                <w:sz w:val="26"/>
                <w:szCs w:val="26"/>
                <w:lang w:val="en-US"/>
              </w:rPr>
            </w:pPr>
            <w:r w:rsidRPr="006C257B">
              <w:rPr>
                <w:rFonts w:ascii="CordiaUPC" w:hAnsi="CordiaUPC" w:cs="CordiaUPC" w:hint="cs"/>
                <w:b/>
                <w:bCs/>
                <w:sz w:val="26"/>
                <w:szCs w:val="26"/>
                <w:lang w:val="en-US"/>
              </w:rPr>
              <w:t>Consolidated</w:t>
            </w:r>
          </w:p>
        </w:tc>
        <w:tc>
          <w:tcPr>
            <w:tcW w:w="2715" w:type="dxa"/>
            <w:gridSpan w:val="2"/>
            <w:vAlign w:val="bottom"/>
          </w:tcPr>
          <w:p w14:paraId="149FE4D3" w14:textId="77777777" w:rsidR="003F5AB7" w:rsidRPr="006C257B" w:rsidRDefault="003F5AB7" w:rsidP="006C257B">
            <w:pPr>
              <w:spacing w:line="240" w:lineRule="exact"/>
              <w:ind w:left="-18" w:right="-18"/>
              <w:jc w:val="center"/>
              <w:rPr>
                <w:rFonts w:ascii="CordiaUPC" w:hAnsi="CordiaUPC" w:cs="CordiaUPC"/>
                <w:b/>
                <w:bCs/>
                <w:sz w:val="26"/>
                <w:szCs w:val="26"/>
                <w:lang w:val="en-US"/>
              </w:rPr>
            </w:pPr>
            <w:r w:rsidRPr="006C257B">
              <w:rPr>
                <w:rFonts w:ascii="CordiaUPC" w:hAnsi="CordiaUPC" w:cs="CordiaUPC" w:hint="cs"/>
                <w:b/>
                <w:bCs/>
                <w:sz w:val="26"/>
                <w:szCs w:val="26"/>
                <w:lang w:val="en-US"/>
              </w:rPr>
              <w:t>Bank only</w:t>
            </w:r>
          </w:p>
        </w:tc>
      </w:tr>
      <w:tr w:rsidR="001546CD" w:rsidRPr="006C257B" w14:paraId="7298E059" w14:textId="77777777" w:rsidTr="00B74148">
        <w:tc>
          <w:tcPr>
            <w:tcW w:w="3897" w:type="dxa"/>
            <w:vAlign w:val="bottom"/>
          </w:tcPr>
          <w:p w14:paraId="65F95FE2" w14:textId="77777777" w:rsidR="001546CD" w:rsidRPr="006C257B" w:rsidRDefault="001546CD" w:rsidP="006C257B">
            <w:pPr>
              <w:tabs>
                <w:tab w:val="left" w:pos="0"/>
              </w:tabs>
              <w:spacing w:line="240" w:lineRule="exact"/>
              <w:ind w:left="567"/>
              <w:rPr>
                <w:rFonts w:ascii="CordiaUPC" w:hAnsi="CordiaUPC" w:cs="CordiaUPC"/>
                <w:sz w:val="26"/>
                <w:szCs w:val="26"/>
                <w:lang w:val="en-US"/>
              </w:rPr>
            </w:pPr>
          </w:p>
        </w:tc>
        <w:tc>
          <w:tcPr>
            <w:tcW w:w="1357" w:type="dxa"/>
          </w:tcPr>
          <w:p w14:paraId="2AE059D0" w14:textId="698B911B" w:rsidR="001546CD" w:rsidRPr="006C257B" w:rsidRDefault="006C257B" w:rsidP="006C257B">
            <w:pPr>
              <w:pStyle w:val="BodyText"/>
              <w:spacing w:after="0" w:line="240" w:lineRule="exact"/>
              <w:ind w:left="-105" w:right="-41"/>
              <w:jc w:val="center"/>
              <w:rPr>
                <w:rFonts w:ascii="CordiaUPC" w:hAnsi="CordiaUPC" w:cs="CordiaUPC"/>
                <w:sz w:val="26"/>
                <w:szCs w:val="26"/>
                <w:lang w:val="en-GB"/>
              </w:rPr>
            </w:pPr>
            <w:r w:rsidRPr="00CA0CEB">
              <w:rPr>
                <w:rFonts w:ascii="CordiaUPC" w:hAnsi="CordiaUPC" w:cs="CordiaUPC" w:hint="cs"/>
                <w:sz w:val="26"/>
                <w:szCs w:val="26"/>
                <w:lang w:val="en-US"/>
              </w:rPr>
              <w:t>31 March</w:t>
            </w:r>
          </w:p>
        </w:tc>
        <w:tc>
          <w:tcPr>
            <w:tcW w:w="1357" w:type="dxa"/>
            <w:vAlign w:val="bottom"/>
          </w:tcPr>
          <w:p w14:paraId="7BE24BF0" w14:textId="77777777" w:rsidR="001546CD" w:rsidRPr="006C257B" w:rsidRDefault="001546CD" w:rsidP="006C257B">
            <w:pPr>
              <w:spacing w:line="240" w:lineRule="exact"/>
              <w:ind w:left="-114" w:right="-106"/>
              <w:jc w:val="center"/>
              <w:rPr>
                <w:rFonts w:ascii="CordiaUPC" w:hAnsi="CordiaUPC" w:cs="CordiaUPC"/>
                <w:sz w:val="26"/>
                <w:szCs w:val="26"/>
                <w:lang w:val="en-US"/>
              </w:rPr>
            </w:pPr>
            <w:r w:rsidRPr="006C257B">
              <w:rPr>
                <w:rFonts w:ascii="CordiaUPC" w:hAnsi="CordiaUPC" w:cs="CordiaUPC" w:hint="cs"/>
                <w:sz w:val="26"/>
                <w:szCs w:val="26"/>
                <w:lang w:val="en-US"/>
              </w:rPr>
              <w:t>31 December</w:t>
            </w:r>
          </w:p>
        </w:tc>
        <w:tc>
          <w:tcPr>
            <w:tcW w:w="1357" w:type="dxa"/>
          </w:tcPr>
          <w:p w14:paraId="33882C0D" w14:textId="0E5B08C4" w:rsidR="001546CD" w:rsidRPr="006C257B" w:rsidRDefault="006C257B" w:rsidP="006C257B">
            <w:pPr>
              <w:spacing w:line="240" w:lineRule="exact"/>
              <w:ind w:right="-45"/>
              <w:jc w:val="center"/>
              <w:rPr>
                <w:rFonts w:ascii="CordiaUPC" w:hAnsi="CordiaUPC" w:cs="CordiaUPC"/>
                <w:sz w:val="26"/>
                <w:szCs w:val="26"/>
                <w:lang w:val="en-US"/>
              </w:rPr>
            </w:pPr>
            <w:r w:rsidRPr="00CA0CEB">
              <w:rPr>
                <w:rFonts w:ascii="CordiaUPC" w:hAnsi="CordiaUPC" w:cs="CordiaUPC" w:hint="cs"/>
                <w:sz w:val="26"/>
                <w:szCs w:val="26"/>
                <w:lang w:val="en-US"/>
              </w:rPr>
              <w:t>31 March</w:t>
            </w:r>
          </w:p>
        </w:tc>
        <w:tc>
          <w:tcPr>
            <w:tcW w:w="1358" w:type="dxa"/>
            <w:vAlign w:val="bottom"/>
          </w:tcPr>
          <w:p w14:paraId="0A0EBDED" w14:textId="77777777" w:rsidR="001546CD" w:rsidRPr="006C257B" w:rsidRDefault="001546CD" w:rsidP="006C257B">
            <w:pPr>
              <w:spacing w:line="240" w:lineRule="exact"/>
              <w:ind w:left="-114" w:right="-106"/>
              <w:jc w:val="center"/>
              <w:rPr>
                <w:rFonts w:ascii="CordiaUPC" w:hAnsi="CordiaUPC" w:cs="CordiaUPC"/>
                <w:sz w:val="26"/>
                <w:szCs w:val="26"/>
                <w:lang w:val="en-US"/>
              </w:rPr>
            </w:pPr>
            <w:r w:rsidRPr="006C257B">
              <w:rPr>
                <w:rFonts w:ascii="CordiaUPC" w:hAnsi="CordiaUPC" w:cs="CordiaUPC" w:hint="cs"/>
                <w:sz w:val="26"/>
                <w:szCs w:val="26"/>
                <w:lang w:val="en-US"/>
              </w:rPr>
              <w:t>31 December</w:t>
            </w:r>
          </w:p>
        </w:tc>
      </w:tr>
      <w:tr w:rsidR="001546CD" w:rsidRPr="006C257B" w14:paraId="7C4C0D73" w14:textId="77777777" w:rsidTr="00B74148">
        <w:tc>
          <w:tcPr>
            <w:tcW w:w="3897" w:type="dxa"/>
            <w:vAlign w:val="bottom"/>
          </w:tcPr>
          <w:p w14:paraId="6DE39976" w14:textId="77777777" w:rsidR="001546CD" w:rsidRPr="006C257B" w:rsidRDefault="001546CD" w:rsidP="006C257B">
            <w:pPr>
              <w:spacing w:line="240" w:lineRule="exact"/>
              <w:ind w:left="567"/>
              <w:rPr>
                <w:rFonts w:ascii="CordiaUPC" w:hAnsi="CordiaUPC" w:cs="CordiaUPC"/>
                <w:sz w:val="26"/>
                <w:szCs w:val="26"/>
                <w:lang w:val="en-US"/>
              </w:rPr>
            </w:pPr>
          </w:p>
        </w:tc>
        <w:tc>
          <w:tcPr>
            <w:tcW w:w="1357" w:type="dxa"/>
            <w:vAlign w:val="bottom"/>
          </w:tcPr>
          <w:p w14:paraId="4F8329B2" w14:textId="7288B88E" w:rsidR="001546CD" w:rsidRPr="006C257B" w:rsidRDefault="001546CD" w:rsidP="006C257B">
            <w:pPr>
              <w:pStyle w:val="BodyText"/>
              <w:spacing w:after="0" w:line="240" w:lineRule="exact"/>
              <w:ind w:left="-105" w:right="-41"/>
              <w:jc w:val="center"/>
              <w:rPr>
                <w:rFonts w:ascii="CordiaUPC" w:hAnsi="CordiaUPC" w:cs="CordiaUPC"/>
                <w:sz w:val="26"/>
                <w:szCs w:val="26"/>
              </w:rPr>
            </w:pPr>
            <w:r w:rsidRPr="006C257B">
              <w:rPr>
                <w:rFonts w:ascii="CordiaUPC" w:hAnsi="CordiaUPC" w:cs="CordiaUPC" w:hint="cs"/>
                <w:sz w:val="26"/>
                <w:szCs w:val="26"/>
                <w:lang w:val="en-GB"/>
              </w:rPr>
              <w:t>202</w:t>
            </w:r>
            <w:r w:rsidR="006C257B">
              <w:rPr>
                <w:rFonts w:ascii="CordiaUPC" w:hAnsi="CordiaUPC" w:cs="CordiaUPC"/>
                <w:sz w:val="26"/>
                <w:szCs w:val="26"/>
                <w:lang w:val="en-GB"/>
              </w:rPr>
              <w:t>1</w:t>
            </w:r>
          </w:p>
        </w:tc>
        <w:tc>
          <w:tcPr>
            <w:tcW w:w="1357" w:type="dxa"/>
            <w:vAlign w:val="bottom"/>
          </w:tcPr>
          <w:p w14:paraId="75E365CE" w14:textId="69DBFF9A" w:rsidR="001546CD" w:rsidRPr="006C257B" w:rsidRDefault="001546CD" w:rsidP="006C257B">
            <w:pPr>
              <w:spacing w:line="240" w:lineRule="exact"/>
              <w:ind w:left="-114" w:right="-106"/>
              <w:jc w:val="center"/>
              <w:rPr>
                <w:rFonts w:ascii="CordiaUPC" w:hAnsi="CordiaUPC" w:cs="CordiaUPC"/>
                <w:sz w:val="26"/>
                <w:szCs w:val="26"/>
                <w:lang w:val="en-US"/>
              </w:rPr>
            </w:pPr>
            <w:r w:rsidRPr="006C257B">
              <w:rPr>
                <w:rFonts w:ascii="CordiaUPC" w:hAnsi="CordiaUPC" w:cs="CordiaUPC" w:hint="cs"/>
                <w:sz w:val="26"/>
                <w:szCs w:val="26"/>
                <w:lang w:val="en-US"/>
              </w:rPr>
              <w:t>20</w:t>
            </w:r>
            <w:r w:rsidR="006C257B">
              <w:rPr>
                <w:rFonts w:ascii="CordiaUPC" w:hAnsi="CordiaUPC" w:cs="CordiaUPC"/>
                <w:sz w:val="26"/>
                <w:szCs w:val="26"/>
                <w:lang w:val="en-US"/>
              </w:rPr>
              <w:t>20</w:t>
            </w:r>
          </w:p>
        </w:tc>
        <w:tc>
          <w:tcPr>
            <w:tcW w:w="1357" w:type="dxa"/>
            <w:vAlign w:val="bottom"/>
          </w:tcPr>
          <w:p w14:paraId="2FC58F5D" w14:textId="1AA2CFCF" w:rsidR="001546CD" w:rsidRPr="006C257B" w:rsidRDefault="001546CD" w:rsidP="006C257B">
            <w:pPr>
              <w:spacing w:line="240" w:lineRule="exact"/>
              <w:ind w:right="-45"/>
              <w:jc w:val="center"/>
              <w:rPr>
                <w:rFonts w:ascii="CordiaUPC" w:hAnsi="CordiaUPC" w:cs="CordiaUPC"/>
                <w:sz w:val="26"/>
                <w:szCs w:val="26"/>
                <w:lang w:val="en-US"/>
              </w:rPr>
            </w:pPr>
            <w:r w:rsidRPr="006C257B">
              <w:rPr>
                <w:rFonts w:ascii="CordiaUPC" w:hAnsi="CordiaUPC" w:cs="CordiaUPC" w:hint="cs"/>
                <w:sz w:val="26"/>
                <w:szCs w:val="26"/>
                <w:lang w:val="en-US"/>
              </w:rPr>
              <w:t>202</w:t>
            </w:r>
            <w:r w:rsidR="006C257B">
              <w:rPr>
                <w:rFonts w:ascii="CordiaUPC" w:hAnsi="CordiaUPC" w:cs="CordiaUPC"/>
                <w:sz w:val="26"/>
                <w:szCs w:val="26"/>
                <w:lang w:val="en-US"/>
              </w:rPr>
              <w:t>1</w:t>
            </w:r>
          </w:p>
        </w:tc>
        <w:tc>
          <w:tcPr>
            <w:tcW w:w="1358" w:type="dxa"/>
            <w:vAlign w:val="bottom"/>
          </w:tcPr>
          <w:p w14:paraId="4919C29E" w14:textId="7F8D2576" w:rsidR="001546CD" w:rsidRPr="006C257B" w:rsidRDefault="001546CD" w:rsidP="006C257B">
            <w:pPr>
              <w:spacing w:line="240" w:lineRule="exact"/>
              <w:ind w:left="-114" w:right="-106"/>
              <w:jc w:val="center"/>
              <w:rPr>
                <w:rFonts w:ascii="CordiaUPC" w:hAnsi="CordiaUPC" w:cs="CordiaUPC"/>
                <w:sz w:val="26"/>
                <w:szCs w:val="26"/>
                <w:lang w:val="en-US"/>
              </w:rPr>
            </w:pPr>
            <w:r w:rsidRPr="006C257B">
              <w:rPr>
                <w:rFonts w:ascii="CordiaUPC" w:hAnsi="CordiaUPC" w:cs="CordiaUPC" w:hint="cs"/>
                <w:sz w:val="26"/>
                <w:szCs w:val="26"/>
                <w:lang w:val="en-US"/>
              </w:rPr>
              <w:t>20</w:t>
            </w:r>
            <w:r w:rsidR="006C257B">
              <w:rPr>
                <w:rFonts w:ascii="CordiaUPC" w:hAnsi="CordiaUPC" w:cs="CordiaUPC"/>
                <w:sz w:val="26"/>
                <w:szCs w:val="26"/>
                <w:lang w:val="en-US"/>
              </w:rPr>
              <w:t>20</w:t>
            </w:r>
          </w:p>
        </w:tc>
      </w:tr>
      <w:tr w:rsidR="001546CD" w:rsidRPr="006C257B" w14:paraId="1F81DAB7" w14:textId="77777777" w:rsidTr="00B74148">
        <w:tc>
          <w:tcPr>
            <w:tcW w:w="3897" w:type="dxa"/>
            <w:vAlign w:val="bottom"/>
          </w:tcPr>
          <w:p w14:paraId="0CACDDC1" w14:textId="77777777" w:rsidR="001546CD" w:rsidRPr="006C257B" w:rsidRDefault="001546CD" w:rsidP="006C257B">
            <w:pPr>
              <w:tabs>
                <w:tab w:val="left" w:pos="709"/>
                <w:tab w:val="left" w:pos="1080"/>
                <w:tab w:val="left" w:pos="1440"/>
                <w:tab w:val="left" w:pos="3330"/>
              </w:tabs>
              <w:spacing w:line="240" w:lineRule="exact"/>
              <w:ind w:right="-126"/>
              <w:jc w:val="both"/>
              <w:rPr>
                <w:rFonts w:ascii="CordiaUPC" w:hAnsi="CordiaUPC" w:cs="CordiaUPC"/>
                <w:b/>
                <w:bCs/>
                <w:sz w:val="26"/>
                <w:szCs w:val="26"/>
                <w:lang w:val="en-US"/>
              </w:rPr>
            </w:pPr>
          </w:p>
        </w:tc>
        <w:tc>
          <w:tcPr>
            <w:tcW w:w="5429" w:type="dxa"/>
            <w:gridSpan w:val="4"/>
            <w:vAlign w:val="bottom"/>
          </w:tcPr>
          <w:p w14:paraId="5EC3FB05" w14:textId="77777777" w:rsidR="001546CD" w:rsidRPr="006C257B" w:rsidRDefault="001546CD" w:rsidP="006C257B">
            <w:pPr>
              <w:tabs>
                <w:tab w:val="decimal" w:pos="792"/>
              </w:tabs>
              <w:spacing w:line="240" w:lineRule="exact"/>
              <w:ind w:left="-99" w:right="-115"/>
              <w:jc w:val="center"/>
              <w:rPr>
                <w:rFonts w:ascii="CordiaUPC" w:hAnsi="CordiaUPC" w:cs="CordiaUPC"/>
                <w:i/>
                <w:iCs/>
                <w:sz w:val="26"/>
                <w:szCs w:val="26"/>
                <w:lang w:val="en-US"/>
              </w:rPr>
            </w:pPr>
            <w:r w:rsidRPr="006C257B">
              <w:rPr>
                <w:rFonts w:ascii="CordiaUPC" w:hAnsi="CordiaUPC" w:cs="CordiaUPC" w:hint="cs"/>
                <w:i/>
                <w:iCs/>
                <w:sz w:val="26"/>
                <w:szCs w:val="26"/>
                <w:lang w:val="en-US"/>
              </w:rPr>
              <w:t>(in million Baht)</w:t>
            </w:r>
          </w:p>
        </w:tc>
      </w:tr>
      <w:tr w:rsidR="001546CD" w:rsidRPr="006C257B" w14:paraId="305905F4" w14:textId="77777777" w:rsidTr="00B74148">
        <w:tc>
          <w:tcPr>
            <w:tcW w:w="3897" w:type="dxa"/>
            <w:vAlign w:val="bottom"/>
          </w:tcPr>
          <w:p w14:paraId="53B06789" w14:textId="77777777" w:rsidR="001546CD" w:rsidRPr="006C257B" w:rsidRDefault="001546CD" w:rsidP="006C257B">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6C257B">
              <w:rPr>
                <w:rFonts w:ascii="CordiaUPC" w:hAnsi="CordiaUPC" w:cs="CordiaUPC" w:hint="cs"/>
                <w:sz w:val="26"/>
                <w:szCs w:val="26"/>
                <w:lang w:val="en-US"/>
              </w:rPr>
              <w:t xml:space="preserve">Loans to customers and accrued </w:t>
            </w:r>
          </w:p>
        </w:tc>
        <w:tc>
          <w:tcPr>
            <w:tcW w:w="1357" w:type="dxa"/>
            <w:vAlign w:val="bottom"/>
          </w:tcPr>
          <w:p w14:paraId="3180D06E" w14:textId="77777777" w:rsidR="001546CD" w:rsidRPr="006C257B" w:rsidRDefault="001546CD" w:rsidP="006C257B">
            <w:pPr>
              <w:tabs>
                <w:tab w:val="decimal" w:pos="911"/>
              </w:tabs>
              <w:spacing w:line="240" w:lineRule="exact"/>
              <w:ind w:right="-45"/>
              <w:rPr>
                <w:rFonts w:ascii="CordiaUPC" w:hAnsi="CordiaUPC" w:cs="CordiaUPC"/>
                <w:sz w:val="26"/>
                <w:szCs w:val="26"/>
                <w:lang w:val="en-US"/>
              </w:rPr>
            </w:pPr>
          </w:p>
        </w:tc>
        <w:tc>
          <w:tcPr>
            <w:tcW w:w="1357" w:type="dxa"/>
            <w:vAlign w:val="bottom"/>
          </w:tcPr>
          <w:p w14:paraId="35C8E7C0" w14:textId="77777777" w:rsidR="001546CD" w:rsidRPr="006C257B" w:rsidRDefault="001546CD" w:rsidP="006C257B">
            <w:pPr>
              <w:tabs>
                <w:tab w:val="decimal" w:pos="911"/>
              </w:tabs>
              <w:spacing w:line="240" w:lineRule="exact"/>
              <w:ind w:right="-45"/>
              <w:rPr>
                <w:rFonts w:ascii="CordiaUPC" w:hAnsi="CordiaUPC" w:cs="CordiaUPC"/>
                <w:sz w:val="26"/>
                <w:szCs w:val="26"/>
                <w:lang w:val="en-US"/>
              </w:rPr>
            </w:pPr>
          </w:p>
        </w:tc>
        <w:tc>
          <w:tcPr>
            <w:tcW w:w="1357" w:type="dxa"/>
            <w:vAlign w:val="bottom"/>
          </w:tcPr>
          <w:p w14:paraId="776F77C7" w14:textId="77777777" w:rsidR="001546CD" w:rsidRPr="006C257B" w:rsidRDefault="001546CD" w:rsidP="006C257B">
            <w:pPr>
              <w:tabs>
                <w:tab w:val="decimal" w:pos="911"/>
              </w:tabs>
              <w:spacing w:line="240" w:lineRule="exact"/>
              <w:ind w:right="-45"/>
              <w:rPr>
                <w:rFonts w:ascii="CordiaUPC" w:hAnsi="CordiaUPC" w:cs="CordiaUPC"/>
                <w:sz w:val="26"/>
                <w:szCs w:val="26"/>
                <w:lang w:val="en-US"/>
              </w:rPr>
            </w:pPr>
          </w:p>
        </w:tc>
        <w:tc>
          <w:tcPr>
            <w:tcW w:w="1358" w:type="dxa"/>
            <w:vAlign w:val="bottom"/>
          </w:tcPr>
          <w:p w14:paraId="0A5314FE" w14:textId="77777777" w:rsidR="001546CD" w:rsidRPr="006C257B" w:rsidRDefault="001546CD" w:rsidP="006C257B">
            <w:pPr>
              <w:tabs>
                <w:tab w:val="decimal" w:pos="911"/>
              </w:tabs>
              <w:spacing w:line="240" w:lineRule="exact"/>
              <w:ind w:right="-45"/>
              <w:rPr>
                <w:rFonts w:ascii="CordiaUPC" w:hAnsi="CordiaUPC" w:cs="CordiaUPC"/>
                <w:sz w:val="26"/>
                <w:szCs w:val="26"/>
                <w:lang w:val="en-US"/>
              </w:rPr>
            </w:pPr>
          </w:p>
        </w:tc>
      </w:tr>
      <w:tr w:rsidR="001546CD" w:rsidRPr="006C257B" w14:paraId="379EC64A" w14:textId="77777777" w:rsidTr="00B74148">
        <w:tc>
          <w:tcPr>
            <w:tcW w:w="3897" w:type="dxa"/>
            <w:vAlign w:val="bottom"/>
          </w:tcPr>
          <w:p w14:paraId="62462586" w14:textId="77777777" w:rsidR="001546CD" w:rsidRPr="006C257B" w:rsidRDefault="001546CD" w:rsidP="006C257B">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6C257B">
              <w:rPr>
                <w:rFonts w:ascii="CordiaUPC" w:hAnsi="CordiaUPC" w:cs="CordiaUPC" w:hint="cs"/>
                <w:sz w:val="26"/>
                <w:szCs w:val="26"/>
                <w:lang w:val="en-US"/>
              </w:rPr>
              <w:t xml:space="preserve">   interest receivables, net</w:t>
            </w:r>
          </w:p>
        </w:tc>
        <w:tc>
          <w:tcPr>
            <w:tcW w:w="1357" w:type="dxa"/>
            <w:vAlign w:val="bottom"/>
          </w:tcPr>
          <w:p w14:paraId="381A7540" w14:textId="482BECF9" w:rsidR="001546CD" w:rsidRPr="006C257B" w:rsidRDefault="00FC734F" w:rsidP="006C257B">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74</w:t>
            </w:r>
          </w:p>
        </w:tc>
        <w:tc>
          <w:tcPr>
            <w:tcW w:w="1357" w:type="dxa"/>
            <w:vAlign w:val="bottom"/>
          </w:tcPr>
          <w:p w14:paraId="6A10DD7B" w14:textId="1FC4C503" w:rsidR="001546CD" w:rsidRPr="006C257B" w:rsidRDefault="002F4F16" w:rsidP="006C257B">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91</w:t>
            </w:r>
          </w:p>
        </w:tc>
        <w:tc>
          <w:tcPr>
            <w:tcW w:w="1357" w:type="dxa"/>
            <w:vAlign w:val="bottom"/>
          </w:tcPr>
          <w:p w14:paraId="240DB198" w14:textId="1B5C96BD" w:rsidR="001546CD" w:rsidRPr="006C257B" w:rsidRDefault="00FC734F" w:rsidP="006C257B">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30</w:t>
            </w:r>
          </w:p>
        </w:tc>
        <w:tc>
          <w:tcPr>
            <w:tcW w:w="1358" w:type="dxa"/>
            <w:vAlign w:val="bottom"/>
          </w:tcPr>
          <w:p w14:paraId="3C62DC00" w14:textId="70BB0FE7" w:rsidR="001546CD" w:rsidRPr="006C257B" w:rsidRDefault="002F4F16" w:rsidP="006C257B">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3</w:t>
            </w:r>
            <w:r w:rsidR="002674EF" w:rsidRPr="006C257B">
              <w:rPr>
                <w:rFonts w:ascii="CordiaUPC" w:hAnsi="CordiaUPC" w:cs="CordiaUPC" w:hint="cs"/>
                <w:sz w:val="26"/>
                <w:szCs w:val="26"/>
                <w:lang w:val="en-US"/>
              </w:rPr>
              <w:t>1</w:t>
            </w:r>
          </w:p>
        </w:tc>
      </w:tr>
      <w:tr w:rsidR="00FC734F" w:rsidRPr="006C257B" w14:paraId="273A3858" w14:textId="77777777" w:rsidTr="00FC734F">
        <w:tc>
          <w:tcPr>
            <w:tcW w:w="3897" w:type="dxa"/>
            <w:vAlign w:val="bottom"/>
          </w:tcPr>
          <w:p w14:paraId="72812467" w14:textId="77777777" w:rsidR="00FC734F" w:rsidRPr="006C257B" w:rsidRDefault="00FC734F" w:rsidP="00FC734F">
            <w:pPr>
              <w:tabs>
                <w:tab w:val="left" w:pos="709"/>
                <w:tab w:val="left" w:pos="1080"/>
                <w:tab w:val="left" w:pos="1440"/>
                <w:tab w:val="left" w:pos="3330"/>
              </w:tabs>
              <w:spacing w:line="240" w:lineRule="exact"/>
              <w:ind w:right="-126"/>
              <w:jc w:val="both"/>
              <w:rPr>
                <w:rFonts w:ascii="CordiaUPC" w:hAnsi="CordiaUPC" w:cs="CordiaUPC"/>
                <w:sz w:val="26"/>
                <w:szCs w:val="26"/>
                <w:lang w:val="en-US"/>
              </w:rPr>
            </w:pPr>
            <w:bookmarkStart w:id="19" w:name="_Hlk70502559"/>
            <w:r w:rsidRPr="006C257B">
              <w:rPr>
                <w:rFonts w:ascii="CordiaUPC" w:hAnsi="CordiaUPC" w:cs="CordiaUPC" w:hint="cs"/>
                <w:sz w:val="26"/>
                <w:szCs w:val="26"/>
                <w:lang w:val="en-US"/>
              </w:rPr>
              <w:t>Deposits</w:t>
            </w:r>
          </w:p>
        </w:tc>
        <w:tc>
          <w:tcPr>
            <w:tcW w:w="1357" w:type="dxa"/>
            <w:vAlign w:val="bottom"/>
          </w:tcPr>
          <w:p w14:paraId="5F5E6F3D" w14:textId="4B6CB834" w:rsidR="00FC734F" w:rsidRPr="006C257B" w:rsidRDefault="00FC734F" w:rsidP="00FC734F">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708</w:t>
            </w:r>
          </w:p>
        </w:tc>
        <w:tc>
          <w:tcPr>
            <w:tcW w:w="1357" w:type="dxa"/>
            <w:vAlign w:val="bottom"/>
          </w:tcPr>
          <w:p w14:paraId="44DE5FAF" w14:textId="77777777" w:rsidR="00FC734F" w:rsidRPr="006C257B" w:rsidRDefault="00FC734F" w:rsidP="00FC734F">
            <w:pPr>
              <w:tabs>
                <w:tab w:val="decimal" w:pos="911"/>
              </w:tabs>
              <w:spacing w:line="240" w:lineRule="exact"/>
              <w:ind w:right="-45"/>
              <w:rPr>
                <w:rFonts w:ascii="CordiaUPC" w:hAnsi="CordiaUPC" w:cs="CordiaUPC"/>
                <w:sz w:val="26"/>
                <w:szCs w:val="26"/>
                <w:lang w:val="en-US"/>
              </w:rPr>
            </w:pPr>
            <w:r w:rsidRPr="006C257B">
              <w:rPr>
                <w:rFonts w:ascii="CordiaUPC" w:hAnsi="CordiaUPC" w:cs="CordiaUPC" w:hint="cs"/>
                <w:sz w:val="26"/>
                <w:szCs w:val="26"/>
                <w:lang w:val="en-US"/>
              </w:rPr>
              <w:t>6</w:t>
            </w:r>
            <w:r>
              <w:rPr>
                <w:rFonts w:ascii="CordiaUPC" w:hAnsi="CordiaUPC" w:cs="CordiaUPC"/>
                <w:sz w:val="26"/>
                <w:szCs w:val="26"/>
                <w:lang w:val="en-US"/>
              </w:rPr>
              <w:t>92</w:t>
            </w:r>
          </w:p>
        </w:tc>
        <w:tc>
          <w:tcPr>
            <w:tcW w:w="1357" w:type="dxa"/>
            <w:vAlign w:val="bottom"/>
          </w:tcPr>
          <w:p w14:paraId="2209A553" w14:textId="0FB8818A" w:rsidR="00FC734F" w:rsidRPr="006C257B" w:rsidRDefault="00FC734F" w:rsidP="00FC734F">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510</w:t>
            </w:r>
          </w:p>
        </w:tc>
        <w:tc>
          <w:tcPr>
            <w:tcW w:w="1358" w:type="dxa"/>
            <w:vAlign w:val="bottom"/>
          </w:tcPr>
          <w:p w14:paraId="67183871" w14:textId="77777777" w:rsidR="00FC734F" w:rsidRPr="006C257B" w:rsidRDefault="00FC734F" w:rsidP="00FC734F">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418</w:t>
            </w:r>
          </w:p>
        </w:tc>
      </w:tr>
      <w:tr w:rsidR="001546CD" w:rsidRPr="00FC734F" w14:paraId="403F6C40" w14:textId="77777777" w:rsidTr="00B74148">
        <w:tc>
          <w:tcPr>
            <w:tcW w:w="3897" w:type="dxa"/>
            <w:vAlign w:val="bottom"/>
          </w:tcPr>
          <w:p w14:paraId="05E1CE96" w14:textId="4B4757C7" w:rsidR="001546CD" w:rsidRPr="00FC734F" w:rsidRDefault="00FC734F" w:rsidP="006C257B">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FC734F">
              <w:rPr>
                <w:rFonts w:ascii="CordiaUPC" w:hAnsi="CordiaUPC" w:cs="CordiaUPC" w:hint="cs"/>
                <w:sz w:val="26"/>
                <w:szCs w:val="26"/>
                <w:lang w:val="en-US"/>
              </w:rPr>
              <w:t>Other liabilities</w:t>
            </w:r>
          </w:p>
        </w:tc>
        <w:tc>
          <w:tcPr>
            <w:tcW w:w="1357" w:type="dxa"/>
            <w:vAlign w:val="bottom"/>
          </w:tcPr>
          <w:p w14:paraId="42BEFB6D" w14:textId="0AFF505A" w:rsidR="001546CD" w:rsidRPr="00FC734F" w:rsidRDefault="00FC734F" w:rsidP="006C257B">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1</w:t>
            </w:r>
          </w:p>
        </w:tc>
        <w:tc>
          <w:tcPr>
            <w:tcW w:w="1357" w:type="dxa"/>
            <w:vAlign w:val="bottom"/>
          </w:tcPr>
          <w:p w14:paraId="33C06183" w14:textId="5EF42BAA" w:rsidR="001546CD" w:rsidRPr="00FC734F" w:rsidRDefault="00FC734F" w:rsidP="006C257B">
            <w:pPr>
              <w:tabs>
                <w:tab w:val="decimal" w:pos="911"/>
              </w:tabs>
              <w:spacing w:line="240" w:lineRule="exact"/>
              <w:ind w:right="-45"/>
              <w:rPr>
                <w:rFonts w:ascii="CordiaUPC" w:hAnsi="CordiaUPC" w:cs="CordiaUPC"/>
                <w:sz w:val="26"/>
                <w:szCs w:val="26"/>
                <w:lang w:val="en-US"/>
              </w:rPr>
            </w:pPr>
            <w:r w:rsidRPr="00FC734F">
              <w:rPr>
                <w:rFonts w:ascii="CordiaUPC" w:hAnsi="CordiaUPC" w:cs="CordiaUPC"/>
                <w:sz w:val="26"/>
                <w:szCs w:val="26"/>
                <w:lang w:val="en-US"/>
              </w:rPr>
              <w:t>-</w:t>
            </w:r>
          </w:p>
        </w:tc>
        <w:tc>
          <w:tcPr>
            <w:tcW w:w="1357" w:type="dxa"/>
            <w:vAlign w:val="bottom"/>
          </w:tcPr>
          <w:p w14:paraId="76699B0E" w14:textId="344E534A" w:rsidR="001546CD" w:rsidRPr="00FC734F" w:rsidRDefault="00FC734F" w:rsidP="006C257B">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1</w:t>
            </w:r>
          </w:p>
        </w:tc>
        <w:tc>
          <w:tcPr>
            <w:tcW w:w="1358" w:type="dxa"/>
            <w:vAlign w:val="bottom"/>
          </w:tcPr>
          <w:p w14:paraId="4C6E5854" w14:textId="1331F714" w:rsidR="001546CD" w:rsidRPr="00FC734F" w:rsidRDefault="00FC734F" w:rsidP="006C257B">
            <w:pPr>
              <w:tabs>
                <w:tab w:val="decimal" w:pos="911"/>
              </w:tabs>
              <w:spacing w:line="240" w:lineRule="exact"/>
              <w:ind w:right="-45"/>
              <w:rPr>
                <w:rFonts w:ascii="CordiaUPC" w:hAnsi="CordiaUPC" w:cs="CordiaUPC"/>
                <w:sz w:val="26"/>
                <w:szCs w:val="26"/>
                <w:lang w:val="en-US"/>
              </w:rPr>
            </w:pPr>
            <w:r w:rsidRPr="00FC734F">
              <w:rPr>
                <w:rFonts w:ascii="CordiaUPC" w:hAnsi="CordiaUPC" w:cs="CordiaUPC"/>
                <w:sz w:val="26"/>
                <w:szCs w:val="26"/>
                <w:lang w:val="en-US"/>
              </w:rPr>
              <w:t>-</w:t>
            </w:r>
          </w:p>
        </w:tc>
      </w:tr>
      <w:tr w:rsidR="00E4524C" w:rsidRPr="00FC734F" w14:paraId="53BA0788" w14:textId="77777777" w:rsidTr="00E4524C">
        <w:trPr>
          <w:trHeight w:val="227"/>
        </w:trPr>
        <w:tc>
          <w:tcPr>
            <w:tcW w:w="3897" w:type="dxa"/>
            <w:vAlign w:val="bottom"/>
          </w:tcPr>
          <w:p w14:paraId="0A3530F2" w14:textId="22BFBF94" w:rsidR="00E4524C" w:rsidRPr="00FC734F" w:rsidRDefault="00E4524C" w:rsidP="006C257B">
            <w:pPr>
              <w:tabs>
                <w:tab w:val="left" w:pos="709"/>
                <w:tab w:val="left" w:pos="1080"/>
                <w:tab w:val="left" w:pos="1440"/>
                <w:tab w:val="left" w:pos="3330"/>
              </w:tabs>
              <w:spacing w:line="240" w:lineRule="exact"/>
              <w:ind w:right="-126"/>
              <w:jc w:val="both"/>
              <w:rPr>
                <w:rFonts w:ascii="CordiaUPC" w:hAnsi="CordiaUPC" w:cs="CordiaUPC"/>
                <w:sz w:val="26"/>
                <w:szCs w:val="26"/>
                <w:lang w:val="en-US"/>
              </w:rPr>
            </w:pPr>
          </w:p>
        </w:tc>
        <w:tc>
          <w:tcPr>
            <w:tcW w:w="1357" w:type="dxa"/>
            <w:vAlign w:val="bottom"/>
          </w:tcPr>
          <w:p w14:paraId="35A364FE" w14:textId="77777777" w:rsidR="00E4524C" w:rsidRDefault="00E4524C" w:rsidP="006C257B">
            <w:pPr>
              <w:tabs>
                <w:tab w:val="decimal" w:pos="911"/>
              </w:tabs>
              <w:spacing w:line="240" w:lineRule="exact"/>
              <w:ind w:right="-45"/>
              <w:rPr>
                <w:rFonts w:ascii="CordiaUPC" w:hAnsi="CordiaUPC" w:cs="CordiaUPC"/>
                <w:sz w:val="26"/>
                <w:szCs w:val="26"/>
                <w:lang w:val="en-US"/>
              </w:rPr>
            </w:pPr>
          </w:p>
        </w:tc>
        <w:tc>
          <w:tcPr>
            <w:tcW w:w="1357" w:type="dxa"/>
            <w:vAlign w:val="bottom"/>
          </w:tcPr>
          <w:p w14:paraId="58663D23" w14:textId="77777777" w:rsidR="00E4524C" w:rsidRPr="00FC734F" w:rsidRDefault="00E4524C" w:rsidP="006C257B">
            <w:pPr>
              <w:tabs>
                <w:tab w:val="decimal" w:pos="911"/>
              </w:tabs>
              <w:spacing w:line="240" w:lineRule="exact"/>
              <w:ind w:right="-45"/>
              <w:rPr>
                <w:rFonts w:ascii="CordiaUPC" w:hAnsi="CordiaUPC" w:cs="CordiaUPC"/>
                <w:sz w:val="26"/>
                <w:szCs w:val="26"/>
                <w:lang w:val="en-US"/>
              </w:rPr>
            </w:pPr>
          </w:p>
        </w:tc>
        <w:tc>
          <w:tcPr>
            <w:tcW w:w="1357" w:type="dxa"/>
            <w:vAlign w:val="bottom"/>
          </w:tcPr>
          <w:p w14:paraId="654451E3" w14:textId="77777777" w:rsidR="00E4524C" w:rsidRDefault="00E4524C" w:rsidP="006C257B">
            <w:pPr>
              <w:tabs>
                <w:tab w:val="decimal" w:pos="911"/>
              </w:tabs>
              <w:spacing w:line="240" w:lineRule="exact"/>
              <w:ind w:right="-45"/>
              <w:rPr>
                <w:rFonts w:ascii="CordiaUPC" w:hAnsi="CordiaUPC" w:cs="CordiaUPC"/>
                <w:sz w:val="26"/>
                <w:szCs w:val="26"/>
                <w:lang w:val="en-US"/>
              </w:rPr>
            </w:pPr>
          </w:p>
        </w:tc>
        <w:tc>
          <w:tcPr>
            <w:tcW w:w="1358" w:type="dxa"/>
            <w:vAlign w:val="bottom"/>
          </w:tcPr>
          <w:p w14:paraId="09065A12" w14:textId="77777777" w:rsidR="00E4524C" w:rsidRPr="00FC734F" w:rsidRDefault="00E4524C" w:rsidP="006C257B">
            <w:pPr>
              <w:tabs>
                <w:tab w:val="decimal" w:pos="911"/>
              </w:tabs>
              <w:spacing w:line="240" w:lineRule="exact"/>
              <w:ind w:right="-45"/>
              <w:rPr>
                <w:rFonts w:ascii="CordiaUPC" w:hAnsi="CordiaUPC" w:cs="CordiaUPC"/>
                <w:sz w:val="26"/>
                <w:szCs w:val="26"/>
                <w:lang w:val="en-US"/>
              </w:rPr>
            </w:pPr>
          </w:p>
        </w:tc>
      </w:tr>
      <w:bookmarkEnd w:id="19"/>
    </w:tbl>
    <w:p w14:paraId="7119CE59" w14:textId="77777777" w:rsidR="00E4524C" w:rsidRDefault="00E4524C" w:rsidP="002F4F16">
      <w:pPr>
        <w:tabs>
          <w:tab w:val="decimal" w:pos="8550"/>
        </w:tabs>
        <w:spacing w:line="240" w:lineRule="exact"/>
        <w:ind w:left="720" w:right="-58" w:hanging="720"/>
        <w:jc w:val="thaiDistribute"/>
        <w:rPr>
          <w:rFonts w:ascii="CordiaUPC" w:hAnsi="CordiaUPC" w:cs="CordiaUPC"/>
          <w:sz w:val="26"/>
          <w:szCs w:val="26"/>
          <w:lang w:val="en-US"/>
        </w:rPr>
      </w:pPr>
    </w:p>
    <w:p w14:paraId="67008A69" w14:textId="77777777" w:rsidR="00E4524C" w:rsidRDefault="00E4524C" w:rsidP="002F4F16">
      <w:pPr>
        <w:tabs>
          <w:tab w:val="decimal" w:pos="8550"/>
        </w:tabs>
        <w:spacing w:line="240" w:lineRule="exact"/>
        <w:ind w:left="720" w:right="-58" w:hanging="720"/>
        <w:jc w:val="thaiDistribute"/>
        <w:rPr>
          <w:rFonts w:ascii="CordiaUPC" w:hAnsi="CordiaUPC" w:cs="CordiaUPC"/>
          <w:sz w:val="26"/>
          <w:szCs w:val="26"/>
        </w:rPr>
      </w:pPr>
    </w:p>
    <w:p w14:paraId="1579DB25" w14:textId="060E207A" w:rsidR="00B13A1B" w:rsidRPr="002F4F16" w:rsidRDefault="00227C59" w:rsidP="002F4F16">
      <w:pPr>
        <w:tabs>
          <w:tab w:val="decimal" w:pos="8550"/>
        </w:tabs>
        <w:spacing w:line="240" w:lineRule="exact"/>
        <w:ind w:left="720" w:right="-58" w:hanging="720"/>
        <w:jc w:val="thaiDistribute"/>
        <w:rPr>
          <w:rFonts w:ascii="CordiaUPC" w:hAnsi="CordiaUPC" w:cs="CordiaUPC"/>
          <w:sz w:val="26"/>
          <w:szCs w:val="26"/>
          <w:lang w:val="en-US"/>
        </w:rPr>
      </w:pPr>
      <w:r w:rsidRPr="002F4F16">
        <w:rPr>
          <w:rFonts w:ascii="CordiaUPC" w:hAnsi="CordiaUPC" w:cs="CordiaUPC" w:hint="cs"/>
          <w:sz w:val="26"/>
          <w:szCs w:val="26"/>
          <w:lang w:val="en-US"/>
        </w:rPr>
        <w:lastRenderedPageBreak/>
        <w:t>1</w:t>
      </w:r>
      <w:r w:rsidR="00EC256C">
        <w:rPr>
          <w:rFonts w:ascii="CordiaUPC" w:hAnsi="CordiaUPC" w:cs="CordiaUPC"/>
          <w:sz w:val="26"/>
          <w:szCs w:val="26"/>
          <w:lang w:val="en-US"/>
        </w:rPr>
        <w:t>2</w:t>
      </w:r>
      <w:r w:rsidR="00B13A1B" w:rsidRPr="002F4F16">
        <w:rPr>
          <w:rFonts w:ascii="CordiaUPC" w:hAnsi="CordiaUPC" w:cs="CordiaUPC" w:hint="cs"/>
          <w:sz w:val="26"/>
          <w:szCs w:val="26"/>
          <w:lang w:val="en-US"/>
        </w:rPr>
        <w:t>.2.</w:t>
      </w:r>
      <w:r w:rsidR="00EE3D97" w:rsidRPr="002F4F16">
        <w:rPr>
          <w:rFonts w:ascii="CordiaUPC" w:hAnsi="CordiaUPC" w:cs="CordiaUPC" w:hint="cs"/>
          <w:sz w:val="26"/>
          <w:szCs w:val="26"/>
          <w:lang w:val="en-US"/>
        </w:rPr>
        <w:t>4</w:t>
      </w:r>
      <w:r w:rsidR="00B13A1B" w:rsidRPr="002F4F16">
        <w:rPr>
          <w:rFonts w:ascii="CordiaUPC" w:hAnsi="CordiaUPC" w:cs="CordiaUPC" w:hint="cs"/>
          <w:sz w:val="26"/>
          <w:szCs w:val="26"/>
          <w:lang w:val="en-US"/>
        </w:rPr>
        <w:tab/>
        <w:t>Significant balances between the Bank and its subsidiaries, and other related parties</w:t>
      </w:r>
      <w:r w:rsidR="00500C2C" w:rsidRPr="002F4F16">
        <w:rPr>
          <w:rFonts w:ascii="CordiaUPC" w:hAnsi="CordiaUPC" w:cs="CordiaUPC" w:hint="cs"/>
          <w:sz w:val="26"/>
          <w:szCs w:val="26"/>
        </w:rPr>
        <w:t xml:space="preserve"> as at</w:t>
      </w:r>
      <w:r w:rsidR="00F76E50" w:rsidRPr="002F4F16">
        <w:rPr>
          <w:rFonts w:ascii="CordiaUPC" w:hAnsi="CordiaUPC" w:cs="CordiaUPC" w:hint="cs"/>
          <w:sz w:val="26"/>
          <w:szCs w:val="26"/>
        </w:rPr>
        <w:t xml:space="preserve"> </w:t>
      </w:r>
      <w:r w:rsidR="002F4F16" w:rsidRPr="00CA0CEB">
        <w:rPr>
          <w:rFonts w:ascii="CordiaUPC" w:hAnsi="CordiaUPC" w:cs="CordiaUPC" w:hint="cs"/>
          <w:sz w:val="26"/>
          <w:szCs w:val="26"/>
          <w:lang w:val="en-US"/>
        </w:rPr>
        <w:t>31 March</w:t>
      </w:r>
      <w:r w:rsidR="00DF09D0" w:rsidRPr="002F4F16">
        <w:rPr>
          <w:rFonts w:ascii="CordiaUPC" w:hAnsi="CordiaUPC" w:cs="CordiaUPC" w:hint="cs"/>
          <w:sz w:val="26"/>
          <w:szCs w:val="26"/>
        </w:rPr>
        <w:t xml:space="preserve"> 202</w:t>
      </w:r>
      <w:r w:rsidR="002F4F16">
        <w:rPr>
          <w:rFonts w:ascii="CordiaUPC" w:hAnsi="CordiaUPC" w:cs="CordiaUPC"/>
          <w:sz w:val="26"/>
          <w:szCs w:val="26"/>
        </w:rPr>
        <w:t>1</w:t>
      </w:r>
      <w:r w:rsidR="00DF09D0" w:rsidRPr="002F4F16">
        <w:rPr>
          <w:rFonts w:ascii="CordiaUPC" w:hAnsi="CordiaUPC" w:cs="CordiaUPC" w:hint="cs"/>
          <w:sz w:val="26"/>
          <w:szCs w:val="26"/>
        </w:rPr>
        <w:t xml:space="preserve"> and 31 December 20</w:t>
      </w:r>
      <w:r w:rsidR="002F4F16">
        <w:rPr>
          <w:rFonts w:ascii="CordiaUPC" w:hAnsi="CordiaUPC" w:cs="CordiaUPC"/>
          <w:sz w:val="26"/>
          <w:szCs w:val="26"/>
        </w:rPr>
        <w:t>20</w:t>
      </w:r>
      <w:r w:rsidR="00DF09D0" w:rsidRPr="002F4F16">
        <w:rPr>
          <w:rFonts w:ascii="CordiaUPC" w:hAnsi="CordiaUPC" w:cs="CordiaUPC" w:hint="cs"/>
          <w:sz w:val="26"/>
          <w:szCs w:val="26"/>
        </w:rPr>
        <w:t xml:space="preserve"> </w:t>
      </w:r>
      <w:r w:rsidR="008327A8" w:rsidRPr="002F4F16">
        <w:rPr>
          <w:rFonts w:ascii="CordiaUPC" w:hAnsi="CordiaUPC" w:cs="CordiaUPC" w:hint="cs"/>
          <w:sz w:val="26"/>
          <w:szCs w:val="26"/>
          <w:lang w:val="en-US"/>
        </w:rPr>
        <w:t>were</w:t>
      </w:r>
      <w:r w:rsidR="00B13A1B" w:rsidRPr="002F4F16">
        <w:rPr>
          <w:rFonts w:ascii="CordiaUPC" w:hAnsi="CordiaUPC" w:cs="CordiaUPC" w:hint="cs"/>
          <w:sz w:val="26"/>
          <w:szCs w:val="26"/>
          <w:lang w:val="en-US"/>
        </w:rPr>
        <w:t xml:space="preserve"> as follows:</w:t>
      </w:r>
    </w:p>
    <w:p w14:paraId="7ED8D9D4" w14:textId="77777777" w:rsidR="003F5AB7" w:rsidRPr="002F4F16" w:rsidRDefault="003F5AB7" w:rsidP="002F4F16">
      <w:pPr>
        <w:spacing w:line="240" w:lineRule="exact"/>
        <w:ind w:left="540"/>
        <w:jc w:val="both"/>
        <w:rPr>
          <w:rFonts w:ascii="CordiaUPC" w:hAnsi="CordiaUPC" w:cs="CordiaUPC"/>
          <w:sz w:val="26"/>
          <w:szCs w:val="26"/>
        </w:rPr>
      </w:pPr>
    </w:p>
    <w:tbl>
      <w:tblPr>
        <w:tblW w:w="9209" w:type="dxa"/>
        <w:tblInd w:w="621" w:type="dxa"/>
        <w:tblLayout w:type="fixed"/>
        <w:tblLook w:val="0000" w:firstRow="0" w:lastRow="0" w:firstColumn="0" w:lastColumn="0" w:noHBand="0" w:noVBand="0"/>
      </w:tblPr>
      <w:tblGrid>
        <w:gridCol w:w="4100"/>
        <w:gridCol w:w="1134"/>
        <w:gridCol w:w="1260"/>
        <w:gridCol w:w="1357"/>
        <w:gridCol w:w="1358"/>
      </w:tblGrid>
      <w:tr w:rsidR="00C57B1A" w:rsidRPr="00E44283" w14:paraId="15254B4F" w14:textId="77777777" w:rsidTr="00C57B1A">
        <w:tc>
          <w:tcPr>
            <w:tcW w:w="4100" w:type="dxa"/>
            <w:vAlign w:val="bottom"/>
          </w:tcPr>
          <w:p w14:paraId="0A97E4FC" w14:textId="77777777" w:rsidR="00C57B1A" w:rsidRPr="00E44283" w:rsidRDefault="00C57B1A" w:rsidP="00C57B1A">
            <w:pPr>
              <w:tabs>
                <w:tab w:val="left" w:pos="580"/>
              </w:tabs>
              <w:spacing w:line="240" w:lineRule="exact"/>
              <w:ind w:left="567"/>
              <w:rPr>
                <w:rFonts w:ascii="CordiaUPC" w:hAnsi="CordiaUPC" w:cs="CordiaUPC"/>
                <w:sz w:val="26"/>
                <w:szCs w:val="26"/>
                <w:lang w:val="en-US"/>
              </w:rPr>
            </w:pPr>
          </w:p>
        </w:tc>
        <w:tc>
          <w:tcPr>
            <w:tcW w:w="2394" w:type="dxa"/>
            <w:gridSpan w:val="2"/>
            <w:vAlign w:val="bottom"/>
          </w:tcPr>
          <w:p w14:paraId="00384D46" w14:textId="77777777" w:rsidR="00C57B1A" w:rsidRPr="00E44283" w:rsidRDefault="00C57B1A" w:rsidP="00C57B1A">
            <w:pPr>
              <w:spacing w:line="240" w:lineRule="exact"/>
              <w:ind w:left="-99" w:right="-142"/>
              <w:jc w:val="center"/>
              <w:rPr>
                <w:rFonts w:ascii="CordiaUPC" w:hAnsi="CordiaUPC" w:cs="CordiaUPC"/>
                <w:b/>
                <w:bCs/>
                <w:sz w:val="26"/>
                <w:szCs w:val="26"/>
                <w:lang w:val="en-US"/>
              </w:rPr>
            </w:pPr>
            <w:r w:rsidRPr="00E44283">
              <w:rPr>
                <w:rFonts w:ascii="CordiaUPC" w:hAnsi="CordiaUPC" w:cs="CordiaUPC" w:hint="cs"/>
                <w:b/>
                <w:bCs/>
                <w:sz w:val="26"/>
                <w:szCs w:val="26"/>
                <w:lang w:val="en-US"/>
              </w:rPr>
              <w:t>Consolidated</w:t>
            </w:r>
          </w:p>
        </w:tc>
        <w:tc>
          <w:tcPr>
            <w:tcW w:w="2715" w:type="dxa"/>
            <w:gridSpan w:val="2"/>
            <w:vAlign w:val="bottom"/>
          </w:tcPr>
          <w:p w14:paraId="0AF932FA" w14:textId="77777777" w:rsidR="00C57B1A" w:rsidRPr="00E44283" w:rsidRDefault="00C57B1A" w:rsidP="00C57B1A">
            <w:pPr>
              <w:spacing w:line="240" w:lineRule="exact"/>
              <w:ind w:left="-18" w:right="-18"/>
              <w:jc w:val="center"/>
              <w:rPr>
                <w:rFonts w:ascii="CordiaUPC" w:hAnsi="CordiaUPC" w:cs="CordiaUPC"/>
                <w:b/>
                <w:bCs/>
                <w:sz w:val="26"/>
                <w:szCs w:val="26"/>
                <w:lang w:val="en-US"/>
              </w:rPr>
            </w:pPr>
            <w:r w:rsidRPr="00E44283">
              <w:rPr>
                <w:rFonts w:ascii="CordiaUPC" w:hAnsi="CordiaUPC" w:cs="CordiaUPC" w:hint="cs"/>
                <w:b/>
                <w:bCs/>
                <w:sz w:val="26"/>
                <w:szCs w:val="26"/>
                <w:lang w:val="en-US"/>
              </w:rPr>
              <w:t>Bank only</w:t>
            </w:r>
          </w:p>
        </w:tc>
      </w:tr>
      <w:tr w:rsidR="00C57B1A" w:rsidRPr="00E44283" w14:paraId="4EB03FEB" w14:textId="77777777" w:rsidTr="00C57B1A">
        <w:tc>
          <w:tcPr>
            <w:tcW w:w="4100" w:type="dxa"/>
            <w:vAlign w:val="bottom"/>
          </w:tcPr>
          <w:p w14:paraId="24928BBB" w14:textId="77777777" w:rsidR="00C57B1A" w:rsidRPr="00E44283" w:rsidRDefault="00C57B1A" w:rsidP="00C57B1A">
            <w:pPr>
              <w:tabs>
                <w:tab w:val="left" w:pos="0"/>
              </w:tabs>
              <w:spacing w:line="240" w:lineRule="exact"/>
              <w:ind w:left="567"/>
              <w:rPr>
                <w:rFonts w:ascii="CordiaUPC" w:hAnsi="CordiaUPC" w:cs="CordiaUPC"/>
                <w:sz w:val="26"/>
                <w:szCs w:val="26"/>
                <w:lang w:val="en-US"/>
              </w:rPr>
            </w:pPr>
          </w:p>
        </w:tc>
        <w:tc>
          <w:tcPr>
            <w:tcW w:w="1134" w:type="dxa"/>
            <w:vAlign w:val="bottom"/>
          </w:tcPr>
          <w:p w14:paraId="25075DE0" w14:textId="5FD2EB87" w:rsidR="00C57B1A" w:rsidRPr="00E44283" w:rsidRDefault="00C57B1A" w:rsidP="00C57B1A">
            <w:pPr>
              <w:spacing w:line="240" w:lineRule="exact"/>
              <w:ind w:right="-45"/>
              <w:jc w:val="center"/>
              <w:rPr>
                <w:rFonts w:ascii="CordiaUPC" w:hAnsi="CordiaUPC" w:cs="CordiaUPC"/>
                <w:sz w:val="26"/>
                <w:szCs w:val="26"/>
                <w:lang w:val="en-US"/>
              </w:rPr>
            </w:pPr>
            <w:r>
              <w:rPr>
                <w:rFonts w:ascii="CordiaUPC" w:hAnsi="CordiaUPC" w:cs="CordiaUPC"/>
                <w:sz w:val="26"/>
                <w:szCs w:val="26"/>
                <w:lang w:val="en-US"/>
              </w:rPr>
              <w:t>31 March</w:t>
            </w:r>
          </w:p>
        </w:tc>
        <w:tc>
          <w:tcPr>
            <w:tcW w:w="1260" w:type="dxa"/>
            <w:vAlign w:val="bottom"/>
          </w:tcPr>
          <w:p w14:paraId="26A92528" w14:textId="396F4DD9" w:rsidR="00C57B1A" w:rsidRPr="00E44283" w:rsidRDefault="00C57B1A" w:rsidP="00C57B1A">
            <w:pPr>
              <w:spacing w:line="240" w:lineRule="exact"/>
              <w:ind w:left="-111" w:right="-109"/>
              <w:jc w:val="center"/>
              <w:rPr>
                <w:rFonts w:ascii="CordiaUPC" w:hAnsi="CordiaUPC" w:cs="CordiaUPC"/>
                <w:sz w:val="26"/>
                <w:szCs w:val="26"/>
                <w:lang w:val="en-US"/>
              </w:rPr>
            </w:pPr>
            <w:r>
              <w:rPr>
                <w:rFonts w:ascii="CordiaUPC" w:hAnsi="CordiaUPC" w:cs="CordiaUPC"/>
                <w:sz w:val="26"/>
                <w:szCs w:val="26"/>
                <w:lang w:val="en-US"/>
              </w:rPr>
              <w:t>30 December</w:t>
            </w:r>
          </w:p>
        </w:tc>
        <w:tc>
          <w:tcPr>
            <w:tcW w:w="1357" w:type="dxa"/>
            <w:vAlign w:val="bottom"/>
          </w:tcPr>
          <w:p w14:paraId="42032DA6" w14:textId="0CA6D159" w:rsidR="00C57B1A" w:rsidRPr="00E44283" w:rsidRDefault="00C57B1A" w:rsidP="00C57B1A">
            <w:pPr>
              <w:spacing w:line="240" w:lineRule="exact"/>
              <w:ind w:right="-45"/>
              <w:jc w:val="center"/>
              <w:rPr>
                <w:rFonts w:ascii="CordiaUPC" w:hAnsi="CordiaUPC" w:cs="CordiaUPC"/>
                <w:sz w:val="26"/>
                <w:szCs w:val="26"/>
                <w:lang w:val="en-US"/>
              </w:rPr>
            </w:pPr>
            <w:r>
              <w:rPr>
                <w:rFonts w:ascii="CordiaUPC" w:hAnsi="CordiaUPC" w:cs="CordiaUPC"/>
                <w:sz w:val="26"/>
                <w:szCs w:val="26"/>
                <w:lang w:val="en-US"/>
              </w:rPr>
              <w:t>31 March</w:t>
            </w:r>
          </w:p>
        </w:tc>
        <w:tc>
          <w:tcPr>
            <w:tcW w:w="1358" w:type="dxa"/>
            <w:vAlign w:val="bottom"/>
          </w:tcPr>
          <w:p w14:paraId="0EFB030A" w14:textId="76B9EF3D" w:rsidR="00C57B1A" w:rsidRPr="00E44283" w:rsidRDefault="00C57B1A" w:rsidP="00C57B1A">
            <w:pPr>
              <w:spacing w:line="240" w:lineRule="exact"/>
              <w:ind w:left="-111" w:right="-109"/>
              <w:jc w:val="center"/>
              <w:rPr>
                <w:rFonts w:ascii="CordiaUPC" w:hAnsi="CordiaUPC" w:cs="CordiaUPC"/>
                <w:sz w:val="26"/>
                <w:szCs w:val="26"/>
                <w:lang w:val="en-US"/>
              </w:rPr>
            </w:pPr>
            <w:r>
              <w:rPr>
                <w:rFonts w:ascii="CordiaUPC" w:hAnsi="CordiaUPC" w:cs="CordiaUPC"/>
                <w:sz w:val="26"/>
                <w:szCs w:val="26"/>
                <w:lang w:val="en-US"/>
              </w:rPr>
              <w:t>30 December</w:t>
            </w:r>
          </w:p>
        </w:tc>
      </w:tr>
      <w:tr w:rsidR="00C57B1A" w:rsidRPr="00E44283" w14:paraId="7D8B499F" w14:textId="77777777" w:rsidTr="00C57B1A">
        <w:tc>
          <w:tcPr>
            <w:tcW w:w="4100" w:type="dxa"/>
            <w:vAlign w:val="bottom"/>
          </w:tcPr>
          <w:p w14:paraId="52C6D72D" w14:textId="77777777" w:rsidR="00C57B1A" w:rsidRPr="00E44283" w:rsidRDefault="00C57B1A" w:rsidP="00C57B1A">
            <w:pPr>
              <w:tabs>
                <w:tab w:val="left" w:pos="0"/>
              </w:tabs>
              <w:spacing w:line="240" w:lineRule="exact"/>
              <w:ind w:left="567"/>
              <w:rPr>
                <w:rFonts w:ascii="CordiaUPC" w:hAnsi="CordiaUPC" w:cs="CordiaUPC"/>
                <w:sz w:val="26"/>
                <w:szCs w:val="26"/>
                <w:lang w:val="en-US"/>
              </w:rPr>
            </w:pPr>
          </w:p>
        </w:tc>
        <w:tc>
          <w:tcPr>
            <w:tcW w:w="1134" w:type="dxa"/>
            <w:vAlign w:val="bottom"/>
          </w:tcPr>
          <w:p w14:paraId="3139C0DD" w14:textId="2AA2FB7D" w:rsidR="00C57B1A" w:rsidRPr="00E44283" w:rsidRDefault="00C57B1A" w:rsidP="00C57B1A">
            <w:pPr>
              <w:spacing w:line="240" w:lineRule="exact"/>
              <w:ind w:right="-45"/>
              <w:jc w:val="center"/>
              <w:rPr>
                <w:rFonts w:ascii="CordiaUPC" w:hAnsi="CordiaUPC" w:cs="CordiaUPC"/>
                <w:sz w:val="26"/>
                <w:szCs w:val="26"/>
                <w:lang w:val="en-US"/>
              </w:rPr>
            </w:pPr>
            <w:r w:rsidRPr="00E44283">
              <w:rPr>
                <w:rFonts w:ascii="CordiaUPC" w:hAnsi="CordiaUPC" w:cs="CordiaUPC" w:hint="cs"/>
                <w:sz w:val="26"/>
                <w:szCs w:val="26"/>
                <w:lang w:val="en-US"/>
              </w:rPr>
              <w:t>202</w:t>
            </w:r>
            <w:r>
              <w:rPr>
                <w:rFonts w:ascii="CordiaUPC" w:hAnsi="CordiaUPC" w:cs="CordiaUPC"/>
                <w:sz w:val="26"/>
                <w:szCs w:val="26"/>
                <w:lang w:val="en-US"/>
              </w:rPr>
              <w:t>1</w:t>
            </w:r>
          </w:p>
        </w:tc>
        <w:tc>
          <w:tcPr>
            <w:tcW w:w="1260" w:type="dxa"/>
            <w:vAlign w:val="bottom"/>
          </w:tcPr>
          <w:p w14:paraId="0FA8A279" w14:textId="752776B7" w:rsidR="00C57B1A" w:rsidRPr="00E44283" w:rsidRDefault="00C57B1A" w:rsidP="00C57B1A">
            <w:pPr>
              <w:spacing w:line="240" w:lineRule="exact"/>
              <w:ind w:left="-111" w:right="-109"/>
              <w:jc w:val="center"/>
              <w:rPr>
                <w:rFonts w:ascii="CordiaUPC" w:hAnsi="CordiaUPC" w:cs="CordiaUPC"/>
                <w:sz w:val="26"/>
                <w:szCs w:val="26"/>
                <w:lang w:val="en-US"/>
              </w:rPr>
            </w:pPr>
            <w:r w:rsidRPr="00E44283">
              <w:rPr>
                <w:rFonts w:ascii="CordiaUPC" w:hAnsi="CordiaUPC" w:cs="CordiaUPC" w:hint="cs"/>
                <w:sz w:val="26"/>
                <w:szCs w:val="26"/>
                <w:lang w:val="en-US"/>
              </w:rPr>
              <w:t>20</w:t>
            </w:r>
            <w:r>
              <w:rPr>
                <w:rFonts w:ascii="CordiaUPC" w:hAnsi="CordiaUPC" w:cs="CordiaUPC"/>
                <w:sz w:val="26"/>
                <w:szCs w:val="26"/>
                <w:lang w:val="en-US"/>
              </w:rPr>
              <w:t>20</w:t>
            </w:r>
          </w:p>
        </w:tc>
        <w:tc>
          <w:tcPr>
            <w:tcW w:w="1357" w:type="dxa"/>
            <w:vAlign w:val="bottom"/>
          </w:tcPr>
          <w:p w14:paraId="536DBAAC" w14:textId="06B76186" w:rsidR="00C57B1A" w:rsidRPr="00E44283" w:rsidRDefault="00C57B1A" w:rsidP="00C57B1A">
            <w:pPr>
              <w:spacing w:line="240" w:lineRule="exact"/>
              <w:ind w:right="-45"/>
              <w:jc w:val="center"/>
              <w:rPr>
                <w:rFonts w:ascii="CordiaUPC" w:hAnsi="CordiaUPC" w:cs="CordiaUPC"/>
                <w:sz w:val="26"/>
                <w:szCs w:val="26"/>
                <w:lang w:val="en-US"/>
              </w:rPr>
            </w:pPr>
            <w:r w:rsidRPr="00E44283">
              <w:rPr>
                <w:rFonts w:ascii="CordiaUPC" w:hAnsi="CordiaUPC" w:cs="CordiaUPC" w:hint="cs"/>
                <w:sz w:val="26"/>
                <w:szCs w:val="26"/>
                <w:lang w:val="en-US"/>
              </w:rPr>
              <w:t>202</w:t>
            </w:r>
            <w:r>
              <w:rPr>
                <w:rFonts w:ascii="CordiaUPC" w:hAnsi="CordiaUPC" w:cs="CordiaUPC"/>
                <w:sz w:val="26"/>
                <w:szCs w:val="26"/>
                <w:lang w:val="en-US"/>
              </w:rPr>
              <w:t>1</w:t>
            </w:r>
          </w:p>
        </w:tc>
        <w:tc>
          <w:tcPr>
            <w:tcW w:w="1358" w:type="dxa"/>
            <w:vAlign w:val="bottom"/>
          </w:tcPr>
          <w:p w14:paraId="339F3399" w14:textId="5AA58851" w:rsidR="00C57B1A" w:rsidRPr="00E44283" w:rsidRDefault="00C57B1A" w:rsidP="00C57B1A">
            <w:pPr>
              <w:spacing w:line="240" w:lineRule="exact"/>
              <w:ind w:left="-111" w:right="-109"/>
              <w:jc w:val="center"/>
              <w:rPr>
                <w:rFonts w:ascii="CordiaUPC" w:hAnsi="CordiaUPC" w:cs="CordiaUPC"/>
                <w:sz w:val="26"/>
                <w:szCs w:val="26"/>
                <w:lang w:val="en-US"/>
              </w:rPr>
            </w:pPr>
            <w:r w:rsidRPr="00E44283">
              <w:rPr>
                <w:rFonts w:ascii="CordiaUPC" w:hAnsi="CordiaUPC" w:cs="CordiaUPC" w:hint="cs"/>
                <w:sz w:val="26"/>
                <w:szCs w:val="26"/>
                <w:lang w:val="en-US"/>
              </w:rPr>
              <w:t>20</w:t>
            </w:r>
            <w:r>
              <w:rPr>
                <w:rFonts w:ascii="CordiaUPC" w:hAnsi="CordiaUPC" w:cs="CordiaUPC"/>
                <w:sz w:val="26"/>
                <w:szCs w:val="26"/>
                <w:lang w:val="en-US"/>
              </w:rPr>
              <w:t>20</w:t>
            </w:r>
          </w:p>
        </w:tc>
      </w:tr>
      <w:tr w:rsidR="00C57B1A" w:rsidRPr="00E44283" w14:paraId="7F1FD678" w14:textId="77777777" w:rsidTr="00C57B1A">
        <w:tc>
          <w:tcPr>
            <w:tcW w:w="4100" w:type="dxa"/>
            <w:vAlign w:val="bottom"/>
          </w:tcPr>
          <w:p w14:paraId="63945F2E" w14:textId="77777777" w:rsidR="00C57B1A" w:rsidRPr="00E44283" w:rsidRDefault="00C57B1A" w:rsidP="00C57B1A">
            <w:pPr>
              <w:tabs>
                <w:tab w:val="left" w:pos="709"/>
                <w:tab w:val="left" w:pos="1080"/>
                <w:tab w:val="left" w:pos="1440"/>
                <w:tab w:val="left" w:pos="3330"/>
              </w:tabs>
              <w:spacing w:line="240" w:lineRule="exact"/>
              <w:ind w:right="-126"/>
              <w:jc w:val="both"/>
              <w:rPr>
                <w:rFonts w:ascii="CordiaUPC" w:hAnsi="CordiaUPC" w:cs="CordiaUPC"/>
                <w:b/>
                <w:bCs/>
                <w:sz w:val="26"/>
                <w:szCs w:val="26"/>
                <w:lang w:val="en-US"/>
              </w:rPr>
            </w:pPr>
          </w:p>
        </w:tc>
        <w:tc>
          <w:tcPr>
            <w:tcW w:w="5109" w:type="dxa"/>
            <w:gridSpan w:val="4"/>
            <w:vAlign w:val="bottom"/>
          </w:tcPr>
          <w:p w14:paraId="4E1462D1" w14:textId="77777777" w:rsidR="00C57B1A" w:rsidRPr="00E44283" w:rsidRDefault="00C57B1A" w:rsidP="00C57B1A">
            <w:pPr>
              <w:tabs>
                <w:tab w:val="decimal" w:pos="792"/>
              </w:tabs>
              <w:spacing w:line="240" w:lineRule="exact"/>
              <w:ind w:left="-99" w:right="-142"/>
              <w:jc w:val="center"/>
              <w:rPr>
                <w:rFonts w:ascii="CordiaUPC" w:hAnsi="CordiaUPC" w:cs="CordiaUPC"/>
                <w:i/>
                <w:iCs/>
                <w:sz w:val="26"/>
                <w:szCs w:val="26"/>
                <w:lang w:val="en-US"/>
              </w:rPr>
            </w:pPr>
            <w:r w:rsidRPr="00E44283">
              <w:rPr>
                <w:rFonts w:ascii="CordiaUPC" w:hAnsi="CordiaUPC" w:cs="CordiaUPC" w:hint="cs"/>
                <w:i/>
                <w:iCs/>
                <w:sz w:val="26"/>
                <w:szCs w:val="26"/>
                <w:lang w:val="en-US"/>
              </w:rPr>
              <w:t>(in million Baht)</w:t>
            </w:r>
          </w:p>
        </w:tc>
      </w:tr>
      <w:tr w:rsidR="00C57B1A" w:rsidRPr="00E44283" w14:paraId="1324D234" w14:textId="77777777" w:rsidTr="00C57B1A">
        <w:tc>
          <w:tcPr>
            <w:tcW w:w="4100" w:type="dxa"/>
            <w:vAlign w:val="bottom"/>
          </w:tcPr>
          <w:p w14:paraId="0373C50A" w14:textId="77777777" w:rsidR="00C57B1A" w:rsidRPr="00E44283" w:rsidRDefault="00C57B1A" w:rsidP="00C57B1A">
            <w:pPr>
              <w:tabs>
                <w:tab w:val="left" w:pos="709"/>
                <w:tab w:val="left" w:pos="1080"/>
                <w:tab w:val="left" w:pos="1440"/>
                <w:tab w:val="left" w:pos="3330"/>
              </w:tabs>
              <w:spacing w:line="240" w:lineRule="exact"/>
              <w:ind w:left="142" w:right="-126" w:hanging="135"/>
              <w:rPr>
                <w:rFonts w:ascii="CordiaUPC" w:hAnsi="CordiaUPC" w:cs="CordiaUPC"/>
                <w:sz w:val="26"/>
                <w:szCs w:val="26"/>
                <w:lang w:val="en-US"/>
              </w:rPr>
            </w:pPr>
            <w:r w:rsidRPr="00E44283">
              <w:rPr>
                <w:rFonts w:ascii="CordiaUPC" w:hAnsi="CordiaUPC" w:cs="CordiaUPC" w:hint="cs"/>
                <w:sz w:val="26"/>
                <w:szCs w:val="26"/>
                <w:lang w:val="en-US"/>
              </w:rPr>
              <w:t>Interbank and money market items - assets and loans to customers and accrued interest receivables, net</w:t>
            </w:r>
          </w:p>
        </w:tc>
        <w:tc>
          <w:tcPr>
            <w:tcW w:w="1134" w:type="dxa"/>
            <w:vAlign w:val="bottom"/>
          </w:tcPr>
          <w:p w14:paraId="0B5AC576" w14:textId="63C3EFFB" w:rsidR="00C57B1A" w:rsidRPr="00E44283" w:rsidRDefault="00FC734F" w:rsidP="00C57B1A">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67,446</w:t>
            </w:r>
          </w:p>
        </w:tc>
        <w:tc>
          <w:tcPr>
            <w:tcW w:w="1260" w:type="dxa"/>
            <w:vAlign w:val="bottom"/>
          </w:tcPr>
          <w:p w14:paraId="3455F584" w14:textId="54F17C01" w:rsidR="00C57B1A" w:rsidRPr="00E44283" w:rsidRDefault="00C57B1A" w:rsidP="00C57B1A">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73,794</w:t>
            </w:r>
          </w:p>
        </w:tc>
        <w:tc>
          <w:tcPr>
            <w:tcW w:w="1357" w:type="dxa"/>
            <w:vAlign w:val="bottom"/>
          </w:tcPr>
          <w:p w14:paraId="60B8A4E3" w14:textId="7875F938" w:rsidR="00C57B1A" w:rsidRPr="00E44283" w:rsidRDefault="00FC734F" w:rsidP="00C57B1A">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21,303</w:t>
            </w:r>
          </w:p>
        </w:tc>
        <w:tc>
          <w:tcPr>
            <w:tcW w:w="1358" w:type="dxa"/>
            <w:vAlign w:val="bottom"/>
          </w:tcPr>
          <w:p w14:paraId="269A93CC" w14:textId="6F332800" w:rsidR="00C57B1A" w:rsidRPr="00E44283" w:rsidRDefault="00C57B1A" w:rsidP="00C57B1A">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24,192</w:t>
            </w:r>
          </w:p>
        </w:tc>
      </w:tr>
      <w:tr w:rsidR="00C57B1A" w:rsidRPr="00E44283" w14:paraId="6340906E" w14:textId="77777777" w:rsidTr="00C57B1A">
        <w:tc>
          <w:tcPr>
            <w:tcW w:w="4100" w:type="dxa"/>
            <w:vAlign w:val="bottom"/>
          </w:tcPr>
          <w:p w14:paraId="06A0C73F" w14:textId="77777777" w:rsidR="00C57B1A" w:rsidRPr="00E44283" w:rsidRDefault="00C57B1A" w:rsidP="00C57B1A">
            <w:pPr>
              <w:tabs>
                <w:tab w:val="left" w:pos="709"/>
                <w:tab w:val="left" w:pos="1080"/>
                <w:tab w:val="left" w:pos="1440"/>
                <w:tab w:val="left" w:pos="3330"/>
              </w:tabs>
              <w:spacing w:line="240" w:lineRule="exact"/>
              <w:ind w:right="-126"/>
              <w:jc w:val="both"/>
              <w:rPr>
                <w:rFonts w:ascii="CordiaUPC" w:hAnsi="CordiaUPC" w:cs="CordiaUPC"/>
                <w:sz w:val="26"/>
                <w:szCs w:val="26"/>
                <w:lang w:val="en-US"/>
              </w:rPr>
            </w:pPr>
            <w:bookmarkStart w:id="20" w:name="_Hlk31460027"/>
            <w:r w:rsidRPr="00E44283">
              <w:rPr>
                <w:rFonts w:ascii="CordiaUPC" w:hAnsi="CordiaUPC" w:cs="CordiaUPC" w:hint="cs"/>
                <w:sz w:val="26"/>
                <w:szCs w:val="26"/>
                <w:lang w:val="en-US"/>
              </w:rPr>
              <w:t>Other assets</w:t>
            </w:r>
          </w:p>
        </w:tc>
        <w:tc>
          <w:tcPr>
            <w:tcW w:w="1134" w:type="dxa"/>
            <w:vAlign w:val="bottom"/>
          </w:tcPr>
          <w:p w14:paraId="610871C2" w14:textId="332AA221" w:rsidR="00C57B1A" w:rsidRPr="00E44283" w:rsidRDefault="008E1227" w:rsidP="00C57B1A">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w:t>
            </w:r>
          </w:p>
        </w:tc>
        <w:tc>
          <w:tcPr>
            <w:tcW w:w="1260" w:type="dxa"/>
            <w:vAlign w:val="bottom"/>
          </w:tcPr>
          <w:p w14:paraId="1C011052" w14:textId="5B8691F7" w:rsidR="00C57B1A" w:rsidRPr="00E44283" w:rsidRDefault="00C57B1A" w:rsidP="00C57B1A">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79</w:t>
            </w:r>
          </w:p>
        </w:tc>
        <w:tc>
          <w:tcPr>
            <w:tcW w:w="1357" w:type="dxa"/>
            <w:vAlign w:val="bottom"/>
          </w:tcPr>
          <w:p w14:paraId="6FDBE264" w14:textId="059A8F5A" w:rsidR="00C57B1A" w:rsidRPr="00E44283" w:rsidRDefault="008E1227" w:rsidP="00C57B1A">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w:t>
            </w:r>
          </w:p>
        </w:tc>
        <w:tc>
          <w:tcPr>
            <w:tcW w:w="1358" w:type="dxa"/>
            <w:vAlign w:val="bottom"/>
          </w:tcPr>
          <w:p w14:paraId="618916E7" w14:textId="397C4B9D" w:rsidR="00C57B1A" w:rsidRPr="00E44283" w:rsidRDefault="008E1227" w:rsidP="00C57B1A">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w:t>
            </w:r>
          </w:p>
        </w:tc>
      </w:tr>
      <w:bookmarkEnd w:id="20"/>
      <w:tr w:rsidR="00C57B1A" w:rsidRPr="00E44283" w14:paraId="2B715F2E" w14:textId="77777777" w:rsidTr="00C57B1A">
        <w:tc>
          <w:tcPr>
            <w:tcW w:w="4100" w:type="dxa"/>
            <w:vAlign w:val="bottom"/>
          </w:tcPr>
          <w:p w14:paraId="3EF1B71C" w14:textId="77777777" w:rsidR="00C57B1A" w:rsidRPr="00E44283" w:rsidRDefault="00C57B1A" w:rsidP="00C57B1A">
            <w:pPr>
              <w:tabs>
                <w:tab w:val="left" w:pos="709"/>
                <w:tab w:val="left" w:pos="1080"/>
                <w:tab w:val="left" w:pos="1440"/>
                <w:tab w:val="left" w:pos="3330"/>
              </w:tabs>
              <w:spacing w:line="240" w:lineRule="exact"/>
              <w:jc w:val="both"/>
              <w:rPr>
                <w:rFonts w:ascii="CordiaUPC" w:hAnsi="CordiaUPC" w:cs="CordiaUPC"/>
                <w:sz w:val="26"/>
                <w:szCs w:val="26"/>
                <w:lang w:val="en-US"/>
              </w:rPr>
            </w:pPr>
            <w:r w:rsidRPr="00E44283">
              <w:rPr>
                <w:rFonts w:ascii="CordiaUPC" w:hAnsi="CordiaUPC" w:cs="CordiaUPC" w:hint="cs"/>
                <w:sz w:val="26"/>
                <w:szCs w:val="26"/>
                <w:lang w:val="en-US"/>
              </w:rPr>
              <w:t xml:space="preserve">Deposits (including interbank and money market </w:t>
            </w:r>
            <w:r w:rsidRPr="00E44283">
              <w:rPr>
                <w:rFonts w:ascii="CordiaUPC" w:hAnsi="CordiaUPC" w:cs="CordiaUPC" w:hint="cs"/>
                <w:sz w:val="26"/>
                <w:szCs w:val="26"/>
                <w:lang w:val="en-US"/>
              </w:rPr>
              <w:br/>
              <w:t xml:space="preserve">   items - liabilities)</w:t>
            </w:r>
          </w:p>
        </w:tc>
        <w:tc>
          <w:tcPr>
            <w:tcW w:w="1134" w:type="dxa"/>
            <w:vAlign w:val="bottom"/>
          </w:tcPr>
          <w:p w14:paraId="5A0A7D45" w14:textId="4F2073D2" w:rsidR="00C57B1A" w:rsidRPr="000929CB" w:rsidRDefault="008E1227" w:rsidP="00C57B1A">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53,555</w:t>
            </w:r>
          </w:p>
        </w:tc>
        <w:tc>
          <w:tcPr>
            <w:tcW w:w="1260" w:type="dxa"/>
            <w:vAlign w:val="bottom"/>
          </w:tcPr>
          <w:p w14:paraId="5F74A093" w14:textId="4AB112F5" w:rsidR="00C57B1A" w:rsidRPr="000929CB" w:rsidRDefault="00C57B1A" w:rsidP="00C57B1A">
            <w:pPr>
              <w:tabs>
                <w:tab w:val="decimal" w:pos="911"/>
              </w:tabs>
              <w:spacing w:line="240" w:lineRule="exact"/>
              <w:ind w:right="-45"/>
              <w:rPr>
                <w:rFonts w:ascii="CordiaUPC" w:hAnsi="CordiaUPC" w:cs="CordiaUPC"/>
                <w:sz w:val="26"/>
                <w:szCs w:val="26"/>
                <w:lang w:val="en-US"/>
              </w:rPr>
            </w:pPr>
            <w:r w:rsidRPr="000929CB">
              <w:rPr>
                <w:rFonts w:ascii="CordiaUPC" w:eastAsia="Times New Roman" w:hAnsi="CordiaUPC" w:cs="CordiaUPC"/>
                <w:sz w:val="26"/>
                <w:szCs w:val="26"/>
              </w:rPr>
              <w:t>34,670</w:t>
            </w:r>
          </w:p>
        </w:tc>
        <w:tc>
          <w:tcPr>
            <w:tcW w:w="1357" w:type="dxa"/>
            <w:vAlign w:val="bottom"/>
          </w:tcPr>
          <w:p w14:paraId="1840FF72" w14:textId="2B9CEA13" w:rsidR="00C57B1A" w:rsidRPr="000929CB" w:rsidRDefault="008E1227" w:rsidP="00C57B1A">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19,862</w:t>
            </w:r>
          </w:p>
        </w:tc>
        <w:tc>
          <w:tcPr>
            <w:tcW w:w="1358" w:type="dxa"/>
            <w:vAlign w:val="bottom"/>
          </w:tcPr>
          <w:p w14:paraId="10947C4D" w14:textId="64BBDE49" w:rsidR="00C57B1A" w:rsidRPr="00E44283" w:rsidRDefault="00C57B1A" w:rsidP="00C57B1A">
            <w:pPr>
              <w:tabs>
                <w:tab w:val="decimal" w:pos="911"/>
              </w:tabs>
              <w:spacing w:line="240" w:lineRule="exact"/>
              <w:ind w:right="-45"/>
              <w:rPr>
                <w:rFonts w:ascii="CordiaUPC" w:hAnsi="CordiaUPC" w:cs="CordiaUPC"/>
                <w:sz w:val="26"/>
                <w:szCs w:val="26"/>
                <w:lang w:val="en-US"/>
              </w:rPr>
            </w:pPr>
            <w:r w:rsidRPr="000929CB">
              <w:rPr>
                <w:rFonts w:ascii="CordiaUPC" w:eastAsia="Times New Roman" w:hAnsi="CordiaUPC" w:cs="CordiaUPC"/>
                <w:sz w:val="26"/>
                <w:szCs w:val="26"/>
              </w:rPr>
              <w:t>9,865</w:t>
            </w:r>
          </w:p>
        </w:tc>
      </w:tr>
      <w:tr w:rsidR="00C57B1A" w:rsidRPr="00E44283" w14:paraId="2FD15145" w14:textId="77777777" w:rsidTr="00C57B1A">
        <w:tc>
          <w:tcPr>
            <w:tcW w:w="4100" w:type="dxa"/>
            <w:vAlign w:val="bottom"/>
          </w:tcPr>
          <w:p w14:paraId="375D2CF2" w14:textId="77777777" w:rsidR="00C57B1A" w:rsidRPr="00E44283" w:rsidRDefault="00C57B1A" w:rsidP="00C57B1A">
            <w:pPr>
              <w:tabs>
                <w:tab w:val="left" w:pos="709"/>
                <w:tab w:val="left" w:pos="1080"/>
                <w:tab w:val="left" w:pos="1440"/>
                <w:tab w:val="left" w:pos="3330"/>
              </w:tabs>
              <w:spacing w:line="240" w:lineRule="exact"/>
              <w:ind w:left="163" w:right="-126" w:hanging="163"/>
              <w:rPr>
                <w:rFonts w:ascii="CordiaUPC" w:hAnsi="CordiaUPC" w:cs="CordiaUPC"/>
                <w:sz w:val="26"/>
                <w:szCs w:val="26"/>
                <w:lang w:val="en-US"/>
              </w:rPr>
            </w:pPr>
            <w:r w:rsidRPr="00E44283">
              <w:rPr>
                <w:rFonts w:ascii="CordiaUPC" w:hAnsi="CordiaUPC" w:cs="CordiaUPC" w:hint="cs"/>
                <w:sz w:val="26"/>
                <w:szCs w:val="26"/>
                <w:lang w:val="en-US"/>
              </w:rPr>
              <w:t>Debts issued and borrowings (including</w:t>
            </w:r>
            <w:r>
              <w:rPr>
                <w:rFonts w:ascii="CordiaUPC" w:hAnsi="CordiaUPC" w:cs="CordiaUPC" w:hint="cs"/>
                <w:sz w:val="26"/>
                <w:szCs w:val="26"/>
                <w:cs/>
                <w:lang w:val="en-US" w:bidi="th-TH"/>
              </w:rPr>
              <w:t xml:space="preserve"> </w:t>
            </w:r>
            <w:r w:rsidRPr="00E44283">
              <w:rPr>
                <w:rFonts w:ascii="CordiaUPC" w:hAnsi="CordiaUPC" w:cs="CordiaUPC" w:hint="cs"/>
                <w:sz w:val="26"/>
                <w:szCs w:val="26"/>
                <w:lang w:val="en-US"/>
              </w:rPr>
              <w:t>interbank and money market items - liabilities)</w:t>
            </w:r>
          </w:p>
        </w:tc>
        <w:tc>
          <w:tcPr>
            <w:tcW w:w="1134" w:type="dxa"/>
            <w:vAlign w:val="bottom"/>
          </w:tcPr>
          <w:p w14:paraId="0C921376" w14:textId="23E8B490" w:rsidR="00C57B1A" w:rsidRPr="00E44283" w:rsidRDefault="008E1227" w:rsidP="00C57B1A">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1,595</w:t>
            </w:r>
          </w:p>
        </w:tc>
        <w:tc>
          <w:tcPr>
            <w:tcW w:w="1260" w:type="dxa"/>
            <w:vAlign w:val="bottom"/>
          </w:tcPr>
          <w:p w14:paraId="5B015DA6" w14:textId="2497C560" w:rsidR="00C57B1A" w:rsidRPr="00E44283" w:rsidRDefault="00C57B1A" w:rsidP="00C57B1A">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9,741</w:t>
            </w:r>
          </w:p>
        </w:tc>
        <w:tc>
          <w:tcPr>
            <w:tcW w:w="1357" w:type="dxa"/>
            <w:vAlign w:val="bottom"/>
          </w:tcPr>
          <w:p w14:paraId="5E728397" w14:textId="58632ED0" w:rsidR="00C57B1A" w:rsidRPr="00E44283" w:rsidRDefault="008E1227" w:rsidP="00C57B1A">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1,595</w:t>
            </w:r>
          </w:p>
        </w:tc>
        <w:tc>
          <w:tcPr>
            <w:tcW w:w="1358" w:type="dxa"/>
            <w:vAlign w:val="bottom"/>
          </w:tcPr>
          <w:p w14:paraId="6A2F3356" w14:textId="67110BDE" w:rsidR="00C57B1A" w:rsidRPr="00E44283" w:rsidRDefault="00C57B1A" w:rsidP="00C57B1A">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9,741</w:t>
            </w:r>
          </w:p>
        </w:tc>
      </w:tr>
      <w:tr w:rsidR="00C57B1A" w:rsidRPr="00E44283" w14:paraId="17C0D9A2" w14:textId="77777777" w:rsidTr="00C57B1A">
        <w:tc>
          <w:tcPr>
            <w:tcW w:w="4100" w:type="dxa"/>
            <w:vAlign w:val="bottom"/>
          </w:tcPr>
          <w:p w14:paraId="0C27948B" w14:textId="77777777" w:rsidR="00C57B1A" w:rsidRPr="00E44283" w:rsidRDefault="00C57B1A" w:rsidP="00C57B1A">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E44283">
              <w:rPr>
                <w:rFonts w:ascii="CordiaUPC" w:hAnsi="CordiaUPC" w:cs="CordiaUPC" w:hint="cs"/>
                <w:sz w:val="26"/>
                <w:szCs w:val="26"/>
                <w:lang w:val="en-US"/>
              </w:rPr>
              <w:t>Other liabilities</w:t>
            </w:r>
          </w:p>
        </w:tc>
        <w:tc>
          <w:tcPr>
            <w:tcW w:w="1134" w:type="dxa"/>
            <w:vAlign w:val="bottom"/>
          </w:tcPr>
          <w:p w14:paraId="657A4F1E" w14:textId="7384F1E6" w:rsidR="00C57B1A" w:rsidRPr="00E44283" w:rsidRDefault="008E1227" w:rsidP="00C57B1A">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96</w:t>
            </w:r>
          </w:p>
        </w:tc>
        <w:tc>
          <w:tcPr>
            <w:tcW w:w="1260" w:type="dxa"/>
            <w:vAlign w:val="bottom"/>
          </w:tcPr>
          <w:p w14:paraId="203A1BB3" w14:textId="3FAFACC0" w:rsidR="00C57B1A" w:rsidRPr="00E44283" w:rsidRDefault="00C57B1A" w:rsidP="00C57B1A">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83</w:t>
            </w:r>
          </w:p>
        </w:tc>
        <w:tc>
          <w:tcPr>
            <w:tcW w:w="1357" w:type="dxa"/>
            <w:vAlign w:val="bottom"/>
          </w:tcPr>
          <w:p w14:paraId="704567C8" w14:textId="2C74F9D9" w:rsidR="00C57B1A" w:rsidRPr="00E44283" w:rsidRDefault="008E1227" w:rsidP="00C57B1A">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17</w:t>
            </w:r>
          </w:p>
        </w:tc>
        <w:tc>
          <w:tcPr>
            <w:tcW w:w="1358" w:type="dxa"/>
            <w:vAlign w:val="bottom"/>
          </w:tcPr>
          <w:p w14:paraId="31AB67FB" w14:textId="0D786C2F" w:rsidR="00C57B1A" w:rsidRPr="00E44283" w:rsidRDefault="00C57B1A" w:rsidP="00C57B1A">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2</w:t>
            </w:r>
          </w:p>
        </w:tc>
      </w:tr>
      <w:tr w:rsidR="00C57B1A" w:rsidRPr="00E44283" w14:paraId="1157E989" w14:textId="77777777" w:rsidTr="00C57B1A">
        <w:tc>
          <w:tcPr>
            <w:tcW w:w="4100" w:type="dxa"/>
            <w:vAlign w:val="bottom"/>
          </w:tcPr>
          <w:p w14:paraId="5C69E056" w14:textId="77777777" w:rsidR="00C57B1A" w:rsidRPr="00E44283" w:rsidRDefault="00C57B1A" w:rsidP="00C57B1A">
            <w:pPr>
              <w:tabs>
                <w:tab w:val="left" w:pos="162"/>
              </w:tabs>
              <w:spacing w:line="240" w:lineRule="exact"/>
              <w:ind w:left="158" w:right="-107" w:hanging="158"/>
              <w:rPr>
                <w:rFonts w:ascii="CordiaUPC" w:hAnsi="CordiaUPC" w:cs="CordiaUPC"/>
                <w:sz w:val="26"/>
                <w:szCs w:val="26"/>
              </w:rPr>
            </w:pPr>
            <w:r w:rsidRPr="00E44283">
              <w:rPr>
                <w:rFonts w:ascii="CordiaUPC" w:hAnsi="CordiaUPC" w:cs="CordiaUPC" w:hint="cs"/>
                <w:sz w:val="26"/>
                <w:szCs w:val="26"/>
                <w:lang w:val="en-US"/>
              </w:rPr>
              <w:t xml:space="preserve">Commitments - Derivatives </w:t>
            </w:r>
            <w:r w:rsidRPr="00E44283">
              <w:rPr>
                <w:rFonts w:ascii="CordiaUPC" w:hAnsi="CordiaUPC" w:cs="CordiaUPC" w:hint="cs"/>
                <w:sz w:val="26"/>
                <w:szCs w:val="26"/>
                <w:vertAlign w:val="superscript"/>
                <w:lang w:val="en-US"/>
              </w:rPr>
              <w:t>(1)</w:t>
            </w:r>
          </w:p>
        </w:tc>
        <w:tc>
          <w:tcPr>
            <w:tcW w:w="1134" w:type="dxa"/>
            <w:vAlign w:val="bottom"/>
          </w:tcPr>
          <w:p w14:paraId="64D01DD4" w14:textId="07E68F79" w:rsidR="00C57B1A" w:rsidRPr="00E44283" w:rsidRDefault="008E1227" w:rsidP="00C57B1A">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38,355</w:t>
            </w:r>
          </w:p>
        </w:tc>
        <w:tc>
          <w:tcPr>
            <w:tcW w:w="1260" w:type="dxa"/>
            <w:vAlign w:val="bottom"/>
          </w:tcPr>
          <w:p w14:paraId="1F153F03" w14:textId="2D5EC62F" w:rsidR="00C57B1A" w:rsidRPr="00E44283" w:rsidRDefault="00C57B1A" w:rsidP="00C57B1A">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lang w:val="en-US" w:bidi="th-TH"/>
              </w:rPr>
              <w:t>57</w:t>
            </w:r>
            <w:r>
              <w:rPr>
                <w:rFonts w:ascii="CordiaUPC" w:eastAsia="Times New Roman" w:hAnsi="CordiaUPC" w:cs="CordiaUPC"/>
                <w:sz w:val="26"/>
                <w:szCs w:val="26"/>
              </w:rPr>
              <w:t>,006</w:t>
            </w:r>
          </w:p>
        </w:tc>
        <w:tc>
          <w:tcPr>
            <w:tcW w:w="1357" w:type="dxa"/>
            <w:vAlign w:val="bottom"/>
          </w:tcPr>
          <w:p w14:paraId="0D1F0646" w14:textId="6FFE352C" w:rsidR="00C57B1A" w:rsidRPr="00E44283" w:rsidRDefault="008E1227" w:rsidP="00C57B1A">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38,355</w:t>
            </w:r>
          </w:p>
        </w:tc>
        <w:tc>
          <w:tcPr>
            <w:tcW w:w="1358" w:type="dxa"/>
            <w:vAlign w:val="bottom"/>
          </w:tcPr>
          <w:p w14:paraId="7A405709" w14:textId="6FD8F8BC" w:rsidR="00C57B1A" w:rsidRPr="00E44283" w:rsidRDefault="00C57B1A" w:rsidP="00C57B1A">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57,006</w:t>
            </w:r>
          </w:p>
        </w:tc>
      </w:tr>
      <w:tr w:rsidR="00C57B1A" w:rsidRPr="00E44283" w14:paraId="5979E46B" w14:textId="77777777" w:rsidTr="00C57B1A">
        <w:tc>
          <w:tcPr>
            <w:tcW w:w="4100" w:type="dxa"/>
            <w:vAlign w:val="bottom"/>
          </w:tcPr>
          <w:p w14:paraId="74A6EA95" w14:textId="77777777" w:rsidR="00C57B1A" w:rsidRPr="0078005C" w:rsidRDefault="00C57B1A" w:rsidP="00C57B1A">
            <w:pPr>
              <w:tabs>
                <w:tab w:val="left" w:pos="162"/>
              </w:tabs>
              <w:spacing w:line="240" w:lineRule="exact"/>
              <w:ind w:left="158" w:right="-107" w:hanging="158"/>
              <w:rPr>
                <w:rFonts w:ascii="CordiaUPC" w:hAnsi="CordiaUPC" w:cs="CordiaUPC"/>
                <w:sz w:val="20"/>
                <w:cs/>
              </w:rPr>
            </w:pPr>
            <w:r w:rsidRPr="0078005C">
              <w:rPr>
                <w:rFonts w:ascii="CordiaUPC" w:hAnsi="CordiaUPC" w:cs="CordiaUPC" w:hint="cs"/>
                <w:sz w:val="20"/>
                <w:vertAlign w:val="superscript"/>
                <w:lang w:val="en-US"/>
              </w:rPr>
              <w:t xml:space="preserve">     (1)</w:t>
            </w:r>
            <w:r w:rsidRPr="0078005C">
              <w:rPr>
                <w:rFonts w:ascii="CordiaUPC" w:hAnsi="CordiaUPC" w:cs="CordiaUPC" w:hint="cs"/>
                <w:sz w:val="20"/>
                <w:lang w:val="en-US"/>
              </w:rPr>
              <w:t xml:space="preserve"> Presented in notional amount</w:t>
            </w:r>
          </w:p>
        </w:tc>
        <w:tc>
          <w:tcPr>
            <w:tcW w:w="1134" w:type="dxa"/>
            <w:vAlign w:val="bottom"/>
          </w:tcPr>
          <w:p w14:paraId="428250B6" w14:textId="77777777" w:rsidR="00C57B1A" w:rsidRPr="00E44283" w:rsidRDefault="00C57B1A" w:rsidP="00C57B1A">
            <w:pPr>
              <w:tabs>
                <w:tab w:val="decimal" w:pos="911"/>
              </w:tabs>
              <w:spacing w:line="240" w:lineRule="exact"/>
              <w:ind w:right="-45"/>
              <w:rPr>
                <w:rFonts w:ascii="CordiaUPC" w:hAnsi="CordiaUPC" w:cs="CordiaUPC"/>
                <w:sz w:val="26"/>
                <w:szCs w:val="26"/>
                <w:lang w:val="en-US"/>
              </w:rPr>
            </w:pPr>
          </w:p>
        </w:tc>
        <w:tc>
          <w:tcPr>
            <w:tcW w:w="1260" w:type="dxa"/>
            <w:vAlign w:val="bottom"/>
          </w:tcPr>
          <w:p w14:paraId="1C5F3641" w14:textId="77777777" w:rsidR="00C57B1A" w:rsidRPr="00E44283" w:rsidRDefault="00C57B1A" w:rsidP="00C57B1A">
            <w:pPr>
              <w:tabs>
                <w:tab w:val="decimal" w:pos="911"/>
              </w:tabs>
              <w:spacing w:line="240" w:lineRule="exact"/>
              <w:ind w:right="-45"/>
              <w:rPr>
                <w:rFonts w:ascii="CordiaUPC" w:hAnsi="CordiaUPC" w:cs="CordiaUPC"/>
                <w:sz w:val="26"/>
                <w:szCs w:val="26"/>
                <w:lang w:val="en-US"/>
              </w:rPr>
            </w:pPr>
          </w:p>
        </w:tc>
        <w:tc>
          <w:tcPr>
            <w:tcW w:w="1357" w:type="dxa"/>
            <w:vAlign w:val="bottom"/>
          </w:tcPr>
          <w:p w14:paraId="0BB110D1" w14:textId="77777777" w:rsidR="00C57B1A" w:rsidRPr="00E44283" w:rsidRDefault="00C57B1A" w:rsidP="00C57B1A">
            <w:pPr>
              <w:tabs>
                <w:tab w:val="decimal" w:pos="911"/>
              </w:tabs>
              <w:spacing w:line="240" w:lineRule="exact"/>
              <w:ind w:right="-45"/>
              <w:rPr>
                <w:rFonts w:ascii="CordiaUPC" w:hAnsi="CordiaUPC" w:cs="CordiaUPC"/>
                <w:sz w:val="26"/>
                <w:szCs w:val="26"/>
                <w:lang w:val="en-US"/>
              </w:rPr>
            </w:pPr>
          </w:p>
        </w:tc>
        <w:tc>
          <w:tcPr>
            <w:tcW w:w="1358" w:type="dxa"/>
            <w:vAlign w:val="bottom"/>
          </w:tcPr>
          <w:p w14:paraId="22DED40E" w14:textId="77777777" w:rsidR="00C57B1A" w:rsidRPr="00E44283" w:rsidRDefault="00C57B1A" w:rsidP="00C57B1A">
            <w:pPr>
              <w:tabs>
                <w:tab w:val="decimal" w:pos="911"/>
              </w:tabs>
              <w:spacing w:line="240" w:lineRule="exact"/>
              <w:ind w:right="-45"/>
              <w:rPr>
                <w:rFonts w:ascii="CordiaUPC" w:hAnsi="CordiaUPC" w:cs="CordiaUPC"/>
                <w:sz w:val="26"/>
                <w:szCs w:val="26"/>
                <w:lang w:val="en-US"/>
              </w:rPr>
            </w:pPr>
          </w:p>
        </w:tc>
      </w:tr>
      <w:tr w:rsidR="00C57B1A" w:rsidRPr="00E44283" w14:paraId="65784F3D" w14:textId="77777777" w:rsidTr="00C57B1A">
        <w:tc>
          <w:tcPr>
            <w:tcW w:w="4100" w:type="dxa"/>
            <w:vAlign w:val="bottom"/>
          </w:tcPr>
          <w:p w14:paraId="343CB3B7" w14:textId="77777777" w:rsidR="00C57B1A" w:rsidRPr="00E44283" w:rsidRDefault="00C57B1A" w:rsidP="00C57B1A">
            <w:pPr>
              <w:tabs>
                <w:tab w:val="left" w:pos="709"/>
                <w:tab w:val="left" w:pos="1080"/>
                <w:tab w:val="left" w:pos="1440"/>
                <w:tab w:val="left" w:pos="3330"/>
              </w:tabs>
              <w:spacing w:line="240" w:lineRule="exact"/>
              <w:ind w:right="-126"/>
              <w:jc w:val="both"/>
              <w:rPr>
                <w:rFonts w:ascii="CordiaUPC" w:hAnsi="CordiaUPC" w:cs="CordiaUPC"/>
                <w:sz w:val="26"/>
                <w:szCs w:val="26"/>
                <w:cs/>
                <w:lang w:bidi="th-TH"/>
              </w:rPr>
            </w:pPr>
            <w:r w:rsidRPr="00E44283">
              <w:rPr>
                <w:rFonts w:ascii="CordiaUPC" w:hAnsi="CordiaUPC" w:cs="CordiaUPC" w:hint="cs"/>
                <w:sz w:val="26"/>
                <w:szCs w:val="26"/>
                <w:lang w:val="en-US"/>
              </w:rPr>
              <w:t>Other commitments</w:t>
            </w:r>
          </w:p>
        </w:tc>
        <w:tc>
          <w:tcPr>
            <w:tcW w:w="1134" w:type="dxa"/>
            <w:vAlign w:val="bottom"/>
          </w:tcPr>
          <w:p w14:paraId="17C73AF7" w14:textId="27EB6A26" w:rsidR="00C57B1A" w:rsidRPr="00E44283" w:rsidRDefault="008E1227" w:rsidP="00C57B1A">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2,973</w:t>
            </w:r>
          </w:p>
        </w:tc>
        <w:tc>
          <w:tcPr>
            <w:tcW w:w="1260" w:type="dxa"/>
            <w:vAlign w:val="bottom"/>
          </w:tcPr>
          <w:p w14:paraId="512DD425" w14:textId="36047640" w:rsidR="00C57B1A" w:rsidRPr="00E44283" w:rsidRDefault="00C57B1A" w:rsidP="00C57B1A">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2,284</w:t>
            </w:r>
          </w:p>
        </w:tc>
        <w:tc>
          <w:tcPr>
            <w:tcW w:w="1357" w:type="dxa"/>
            <w:vAlign w:val="bottom"/>
          </w:tcPr>
          <w:p w14:paraId="6630750B" w14:textId="0702CFF0" w:rsidR="00C57B1A" w:rsidRPr="00E44283" w:rsidRDefault="008E1227" w:rsidP="00C57B1A">
            <w:pPr>
              <w:tabs>
                <w:tab w:val="decimal" w:pos="911"/>
              </w:tabs>
              <w:spacing w:line="240" w:lineRule="exact"/>
              <w:ind w:right="-45"/>
              <w:rPr>
                <w:rFonts w:ascii="CordiaUPC" w:hAnsi="CordiaUPC" w:cs="CordiaUPC"/>
                <w:sz w:val="26"/>
                <w:szCs w:val="26"/>
                <w:lang w:val="en-US"/>
              </w:rPr>
            </w:pPr>
            <w:r>
              <w:rPr>
                <w:rFonts w:ascii="CordiaUPC" w:hAnsi="CordiaUPC" w:cs="CordiaUPC"/>
                <w:sz w:val="26"/>
                <w:szCs w:val="26"/>
                <w:lang w:val="en-US"/>
              </w:rPr>
              <w:t>2,655</w:t>
            </w:r>
          </w:p>
        </w:tc>
        <w:tc>
          <w:tcPr>
            <w:tcW w:w="1358" w:type="dxa"/>
            <w:vAlign w:val="bottom"/>
          </w:tcPr>
          <w:p w14:paraId="6C070C86" w14:textId="1D6EBB7E" w:rsidR="00C57B1A" w:rsidRPr="00E44283" w:rsidRDefault="00C57B1A" w:rsidP="00C57B1A">
            <w:pPr>
              <w:tabs>
                <w:tab w:val="decimal" w:pos="911"/>
              </w:tabs>
              <w:spacing w:line="240" w:lineRule="exact"/>
              <w:ind w:right="-45"/>
              <w:rPr>
                <w:rFonts w:ascii="CordiaUPC" w:hAnsi="CordiaUPC" w:cs="CordiaUPC"/>
                <w:sz w:val="26"/>
                <w:szCs w:val="26"/>
                <w:lang w:val="en-US"/>
              </w:rPr>
            </w:pPr>
            <w:r>
              <w:rPr>
                <w:rFonts w:ascii="CordiaUPC" w:eastAsia="Times New Roman" w:hAnsi="CordiaUPC" w:cs="CordiaUPC"/>
                <w:sz w:val="26"/>
                <w:szCs w:val="26"/>
              </w:rPr>
              <w:t>1,957</w:t>
            </w:r>
          </w:p>
        </w:tc>
      </w:tr>
    </w:tbl>
    <w:p w14:paraId="57198F36" w14:textId="77777777" w:rsidR="00C57B1A" w:rsidRPr="002F4F16" w:rsidRDefault="00C57B1A" w:rsidP="002F4F16">
      <w:pPr>
        <w:spacing w:line="240" w:lineRule="exact"/>
        <w:ind w:left="547" w:hanging="547"/>
        <w:jc w:val="thaiDistribute"/>
        <w:rPr>
          <w:rFonts w:ascii="CordiaUPC" w:hAnsi="CordiaUPC" w:cs="CordiaUPC"/>
          <w:b/>
          <w:bCs/>
          <w:sz w:val="26"/>
          <w:szCs w:val="26"/>
        </w:rPr>
      </w:pPr>
    </w:p>
    <w:p w14:paraId="0D668D51" w14:textId="35D17053" w:rsidR="00B13A1B" w:rsidRPr="002F4F16" w:rsidRDefault="00227C59" w:rsidP="002F4F16">
      <w:pPr>
        <w:spacing w:line="240" w:lineRule="exact"/>
        <w:ind w:left="547" w:hanging="547"/>
        <w:jc w:val="thaiDistribute"/>
        <w:rPr>
          <w:rFonts w:ascii="CordiaUPC" w:hAnsi="CordiaUPC" w:cs="CordiaUPC"/>
          <w:b/>
          <w:bCs/>
          <w:sz w:val="26"/>
          <w:szCs w:val="26"/>
        </w:rPr>
      </w:pPr>
      <w:r w:rsidRPr="002F4F16">
        <w:rPr>
          <w:rFonts w:ascii="CordiaUPC" w:hAnsi="CordiaUPC" w:cs="CordiaUPC" w:hint="cs"/>
          <w:b/>
          <w:bCs/>
          <w:sz w:val="26"/>
          <w:szCs w:val="26"/>
        </w:rPr>
        <w:t>1</w:t>
      </w:r>
      <w:r w:rsidR="00EC256C">
        <w:rPr>
          <w:rFonts w:ascii="CordiaUPC" w:hAnsi="CordiaUPC" w:cs="CordiaUPC"/>
          <w:b/>
          <w:bCs/>
          <w:sz w:val="26"/>
          <w:szCs w:val="26"/>
        </w:rPr>
        <w:t>2</w:t>
      </w:r>
      <w:r w:rsidR="00A570A1" w:rsidRPr="002F4F16">
        <w:rPr>
          <w:rFonts w:ascii="CordiaUPC" w:hAnsi="CordiaUPC" w:cs="CordiaUPC" w:hint="cs"/>
          <w:b/>
          <w:bCs/>
          <w:sz w:val="26"/>
          <w:szCs w:val="26"/>
        </w:rPr>
        <w:t>.3</w:t>
      </w:r>
      <w:r w:rsidR="00B13A1B" w:rsidRPr="002F4F16">
        <w:rPr>
          <w:rFonts w:ascii="CordiaUPC" w:hAnsi="CordiaUPC" w:cs="CordiaUPC" w:hint="cs"/>
          <w:b/>
          <w:bCs/>
          <w:sz w:val="26"/>
          <w:szCs w:val="26"/>
        </w:rPr>
        <w:tab/>
        <w:t>Senior management personnel compensation</w:t>
      </w:r>
    </w:p>
    <w:p w14:paraId="2DC45D33" w14:textId="61384544" w:rsidR="00B6792D" w:rsidRPr="002F4F16" w:rsidRDefault="00B6792D" w:rsidP="002F4F16">
      <w:pPr>
        <w:spacing w:line="240" w:lineRule="exact"/>
        <w:ind w:left="547" w:hanging="547"/>
        <w:jc w:val="thaiDistribute"/>
        <w:rPr>
          <w:rFonts w:ascii="CordiaUPC" w:hAnsi="CordiaUPC" w:cs="CordiaUPC"/>
          <w:b/>
          <w:bCs/>
          <w:sz w:val="26"/>
          <w:szCs w:val="26"/>
        </w:rPr>
      </w:pPr>
    </w:p>
    <w:p w14:paraId="5525D61B" w14:textId="1DA7D5A4" w:rsidR="00B6792D" w:rsidRPr="002F4F16" w:rsidRDefault="00B6792D" w:rsidP="002F4F16">
      <w:pPr>
        <w:spacing w:line="240" w:lineRule="exact"/>
        <w:ind w:left="540"/>
        <w:jc w:val="thaiDistribute"/>
        <w:rPr>
          <w:rFonts w:ascii="CordiaUPC" w:hAnsi="CordiaUPC" w:cs="CordiaUPC"/>
          <w:sz w:val="26"/>
          <w:szCs w:val="26"/>
        </w:rPr>
      </w:pPr>
      <w:r w:rsidRPr="002F4F16">
        <w:rPr>
          <w:rFonts w:ascii="CordiaUPC" w:hAnsi="CordiaUPC" w:cs="CordiaUPC" w:hint="cs"/>
          <w:spacing w:val="-4"/>
          <w:sz w:val="26"/>
          <w:szCs w:val="26"/>
        </w:rPr>
        <w:t>For the three</w:t>
      </w:r>
      <w:r w:rsidRPr="002F4F16">
        <w:rPr>
          <w:rFonts w:ascii="CordiaUPC" w:hAnsi="CordiaUPC" w:cs="CordiaUPC" w:hint="cs"/>
          <w:spacing w:val="-4"/>
          <w:sz w:val="26"/>
          <w:szCs w:val="26"/>
          <w:cs/>
          <w:lang w:bidi="th-TH"/>
        </w:rPr>
        <w:t>-</w:t>
      </w:r>
      <w:r w:rsidRPr="002F4F16">
        <w:rPr>
          <w:rFonts w:ascii="CordiaUPC" w:hAnsi="CordiaUPC" w:cs="CordiaUPC" w:hint="cs"/>
          <w:spacing w:val="-4"/>
          <w:sz w:val="26"/>
          <w:szCs w:val="26"/>
        </w:rPr>
        <w:t xml:space="preserve">month period ended </w:t>
      </w:r>
      <w:r w:rsidR="002F4F16" w:rsidRPr="00CA0CEB">
        <w:rPr>
          <w:rFonts w:ascii="CordiaUPC" w:hAnsi="CordiaUPC" w:cs="CordiaUPC" w:hint="cs"/>
          <w:sz w:val="26"/>
          <w:szCs w:val="26"/>
          <w:lang w:val="en-US"/>
        </w:rPr>
        <w:t>31 March</w:t>
      </w:r>
      <w:r w:rsidR="002F4F16" w:rsidRPr="002F4F16">
        <w:rPr>
          <w:rFonts w:ascii="CordiaUPC" w:hAnsi="CordiaUPC" w:cs="CordiaUPC" w:hint="cs"/>
          <w:spacing w:val="-4"/>
          <w:sz w:val="26"/>
          <w:szCs w:val="26"/>
        </w:rPr>
        <w:t xml:space="preserve"> </w:t>
      </w:r>
      <w:r w:rsidRPr="002F4F16">
        <w:rPr>
          <w:rFonts w:ascii="CordiaUPC" w:hAnsi="CordiaUPC" w:cs="CordiaUPC" w:hint="cs"/>
          <w:spacing w:val="-4"/>
          <w:sz w:val="26"/>
          <w:szCs w:val="26"/>
        </w:rPr>
        <w:t>202</w:t>
      </w:r>
      <w:r w:rsidR="002F4F16">
        <w:rPr>
          <w:rFonts w:ascii="CordiaUPC" w:hAnsi="CordiaUPC" w:cs="CordiaUPC"/>
          <w:spacing w:val="-4"/>
          <w:sz w:val="26"/>
          <w:szCs w:val="26"/>
        </w:rPr>
        <w:t>1</w:t>
      </w:r>
      <w:r w:rsidRPr="002F4F16">
        <w:rPr>
          <w:rFonts w:ascii="CordiaUPC" w:hAnsi="CordiaUPC" w:cs="CordiaUPC" w:hint="cs"/>
          <w:spacing w:val="-4"/>
          <w:sz w:val="26"/>
          <w:szCs w:val="26"/>
        </w:rPr>
        <w:t xml:space="preserve"> and 20</w:t>
      </w:r>
      <w:r w:rsidR="002F4F16">
        <w:rPr>
          <w:rFonts w:ascii="CordiaUPC" w:hAnsi="CordiaUPC" w:cs="CordiaUPC"/>
          <w:spacing w:val="-4"/>
          <w:sz w:val="26"/>
          <w:szCs w:val="26"/>
        </w:rPr>
        <w:t>20</w:t>
      </w:r>
      <w:r w:rsidRPr="002F4F16">
        <w:rPr>
          <w:rFonts w:ascii="CordiaUPC" w:hAnsi="CordiaUPC" w:cs="CordiaUPC" w:hint="cs"/>
          <w:spacing w:val="-4"/>
          <w:sz w:val="26"/>
          <w:szCs w:val="26"/>
        </w:rPr>
        <w:t>, senior management personnel compensation,</w:t>
      </w:r>
      <w:r w:rsidRPr="002F4F16">
        <w:rPr>
          <w:rFonts w:ascii="CordiaUPC" w:hAnsi="CordiaUPC" w:cs="CordiaUPC" w:hint="cs"/>
          <w:sz w:val="26"/>
          <w:szCs w:val="26"/>
        </w:rPr>
        <w:t xml:space="preserve"> included in profit or loss, was classified as follows</w:t>
      </w:r>
      <w:r w:rsidRPr="002F4F16">
        <w:rPr>
          <w:rFonts w:ascii="CordiaUPC" w:hAnsi="CordiaUPC" w:cs="CordiaUPC" w:hint="cs"/>
          <w:sz w:val="26"/>
          <w:szCs w:val="26"/>
          <w:cs/>
          <w:lang w:bidi="th-TH"/>
        </w:rPr>
        <w:t>:</w:t>
      </w:r>
    </w:p>
    <w:p w14:paraId="6AF05F68" w14:textId="77777777" w:rsidR="002F4F16" w:rsidRPr="002F4F16" w:rsidRDefault="002F4F16" w:rsidP="002F4F16">
      <w:pPr>
        <w:spacing w:line="240" w:lineRule="exact"/>
        <w:ind w:left="540"/>
        <w:jc w:val="both"/>
        <w:rPr>
          <w:rFonts w:ascii="CordiaUPC" w:hAnsi="CordiaUPC" w:cs="CordiaUPC"/>
          <w:sz w:val="26"/>
          <w:szCs w:val="26"/>
        </w:rPr>
      </w:pPr>
    </w:p>
    <w:tbl>
      <w:tblPr>
        <w:tblW w:w="9452" w:type="dxa"/>
        <w:tblInd w:w="450" w:type="dxa"/>
        <w:tblLayout w:type="fixed"/>
        <w:tblLook w:val="01E0" w:firstRow="1" w:lastRow="1" w:firstColumn="1" w:lastColumn="1" w:noHBand="0" w:noVBand="0"/>
      </w:tblPr>
      <w:tblGrid>
        <w:gridCol w:w="4698"/>
        <w:gridCol w:w="1008"/>
        <w:gridCol w:w="240"/>
        <w:gridCol w:w="1008"/>
        <w:gridCol w:w="243"/>
        <w:gridCol w:w="1008"/>
        <w:gridCol w:w="239"/>
        <w:gridCol w:w="1008"/>
      </w:tblGrid>
      <w:tr w:rsidR="002F4F16" w:rsidRPr="002F4F16" w14:paraId="3288F679" w14:textId="77777777" w:rsidTr="003C52F5">
        <w:trPr>
          <w:trHeight w:val="137"/>
        </w:trPr>
        <w:tc>
          <w:tcPr>
            <w:tcW w:w="4698" w:type="dxa"/>
          </w:tcPr>
          <w:p w14:paraId="228911A5" w14:textId="77777777" w:rsidR="002F4F16" w:rsidRPr="002F4F16" w:rsidRDefault="002F4F16" w:rsidP="002F4F16">
            <w:pPr>
              <w:tabs>
                <w:tab w:val="decimal" w:pos="324"/>
              </w:tabs>
              <w:spacing w:line="240" w:lineRule="exact"/>
              <w:ind w:left="1" w:right="-108"/>
              <w:rPr>
                <w:rFonts w:ascii="CordiaUPC" w:eastAsia="Times New Roman" w:hAnsi="CordiaUPC" w:cs="CordiaUPC"/>
                <w:b/>
                <w:bCs/>
                <w:i/>
                <w:iCs/>
                <w:sz w:val="26"/>
                <w:szCs w:val="26"/>
                <w:lang w:val="en-US"/>
              </w:rPr>
            </w:pPr>
          </w:p>
        </w:tc>
        <w:tc>
          <w:tcPr>
            <w:tcW w:w="2256" w:type="dxa"/>
            <w:gridSpan w:val="3"/>
          </w:tcPr>
          <w:p w14:paraId="7F7699F7" w14:textId="77777777" w:rsidR="002F4F16" w:rsidRPr="002F4F16" w:rsidRDefault="002F4F16" w:rsidP="002F4F16">
            <w:pPr>
              <w:spacing w:line="240" w:lineRule="exact"/>
              <w:ind w:left="-117" w:right="-108"/>
              <w:jc w:val="center"/>
              <w:rPr>
                <w:rFonts w:ascii="CordiaUPC" w:eastAsia="Times New Roman" w:hAnsi="CordiaUPC" w:cs="CordiaUPC"/>
                <w:snapToGrid w:val="0"/>
                <w:sz w:val="26"/>
                <w:szCs w:val="26"/>
                <w:lang w:val="en-US" w:eastAsia="th-TH" w:bidi="th-TH"/>
              </w:rPr>
            </w:pPr>
            <w:r w:rsidRPr="002F4F16">
              <w:rPr>
                <w:rFonts w:ascii="CordiaUPC" w:eastAsia="Times New Roman" w:hAnsi="CordiaUPC" w:cs="CordiaUPC" w:hint="cs"/>
                <w:b/>
                <w:bCs/>
                <w:sz w:val="26"/>
                <w:szCs w:val="26"/>
              </w:rPr>
              <w:t>Consolidated</w:t>
            </w:r>
          </w:p>
        </w:tc>
        <w:tc>
          <w:tcPr>
            <w:tcW w:w="243" w:type="dxa"/>
            <w:vAlign w:val="bottom"/>
          </w:tcPr>
          <w:p w14:paraId="03FD8D53" w14:textId="77777777" w:rsidR="002F4F16" w:rsidRPr="002F4F16" w:rsidRDefault="002F4F16" w:rsidP="002F4F16">
            <w:pPr>
              <w:tabs>
                <w:tab w:val="decimal" w:pos="1062"/>
              </w:tabs>
              <w:spacing w:line="240" w:lineRule="exact"/>
              <w:ind w:left="-117" w:right="-288"/>
              <w:jc w:val="center"/>
              <w:rPr>
                <w:rFonts w:ascii="CordiaUPC" w:eastAsia="Times New Roman" w:hAnsi="CordiaUPC" w:cs="CordiaUPC"/>
                <w:color w:val="000000"/>
                <w:sz w:val="26"/>
                <w:szCs w:val="26"/>
                <w:lang w:val="en-US"/>
              </w:rPr>
            </w:pPr>
          </w:p>
        </w:tc>
        <w:tc>
          <w:tcPr>
            <w:tcW w:w="2255" w:type="dxa"/>
            <w:gridSpan w:val="3"/>
          </w:tcPr>
          <w:p w14:paraId="31234E8B" w14:textId="77777777" w:rsidR="002F4F16" w:rsidRPr="002F4F16" w:rsidRDefault="002F4F16" w:rsidP="002F4F16">
            <w:pPr>
              <w:spacing w:line="240" w:lineRule="exact"/>
              <w:ind w:left="-117" w:right="-108"/>
              <w:jc w:val="center"/>
              <w:rPr>
                <w:rFonts w:ascii="CordiaUPC" w:eastAsia="Times New Roman" w:hAnsi="CordiaUPC" w:cs="CordiaUPC"/>
                <w:snapToGrid w:val="0"/>
                <w:sz w:val="26"/>
                <w:szCs w:val="26"/>
                <w:lang w:val="en-US" w:eastAsia="th-TH" w:bidi="th-TH"/>
              </w:rPr>
            </w:pPr>
            <w:r w:rsidRPr="002F4F16">
              <w:rPr>
                <w:rFonts w:ascii="CordiaUPC" w:eastAsia="Times New Roman" w:hAnsi="CordiaUPC" w:cs="CordiaUPC" w:hint="cs"/>
                <w:b/>
                <w:bCs/>
                <w:sz w:val="26"/>
                <w:szCs w:val="26"/>
                <w:lang w:val="en-US"/>
              </w:rPr>
              <w:t>Bank only</w:t>
            </w:r>
          </w:p>
        </w:tc>
      </w:tr>
      <w:tr w:rsidR="002F4F16" w:rsidRPr="002F4F16" w14:paraId="65400EFE" w14:textId="77777777" w:rsidTr="003C52F5">
        <w:trPr>
          <w:trHeight w:val="137"/>
        </w:trPr>
        <w:tc>
          <w:tcPr>
            <w:tcW w:w="4698" w:type="dxa"/>
          </w:tcPr>
          <w:p w14:paraId="4B6460D7" w14:textId="10099DE1" w:rsidR="002F4F16" w:rsidRPr="002F4F16" w:rsidRDefault="002F4F16" w:rsidP="002F4F16">
            <w:pPr>
              <w:tabs>
                <w:tab w:val="decimal" w:pos="324"/>
              </w:tabs>
              <w:spacing w:line="240" w:lineRule="exact"/>
              <w:ind w:right="-108"/>
              <w:rPr>
                <w:rFonts w:ascii="CordiaUPC" w:eastAsia="Times New Roman" w:hAnsi="CordiaUPC" w:cs="CordiaUPC"/>
                <w:b/>
                <w:bCs/>
                <w:i/>
                <w:iCs/>
                <w:sz w:val="26"/>
                <w:szCs w:val="26"/>
                <w:lang w:val="en-US"/>
              </w:rPr>
            </w:pPr>
            <w:r w:rsidRPr="002F4F16">
              <w:rPr>
                <w:rFonts w:ascii="CordiaUPC" w:eastAsia="Times New Roman" w:hAnsi="CordiaUPC" w:cs="CordiaUPC" w:hint="cs"/>
                <w:b/>
                <w:bCs/>
                <w:i/>
                <w:iCs/>
                <w:sz w:val="26"/>
                <w:szCs w:val="26"/>
                <w:lang w:val="en-US"/>
              </w:rPr>
              <w:t>Three-month period ended 31 March</w:t>
            </w:r>
          </w:p>
        </w:tc>
        <w:tc>
          <w:tcPr>
            <w:tcW w:w="1008" w:type="dxa"/>
          </w:tcPr>
          <w:p w14:paraId="64E3EC9F" w14:textId="75C51FFF" w:rsidR="002F4F16" w:rsidRPr="002F4F16" w:rsidRDefault="002F4F16" w:rsidP="002F4F16">
            <w:pPr>
              <w:spacing w:line="240" w:lineRule="exact"/>
              <w:ind w:left="-117" w:right="-108"/>
              <w:jc w:val="center"/>
              <w:rPr>
                <w:rFonts w:ascii="CordiaUPC" w:eastAsia="Times New Roman" w:hAnsi="CordiaUPC" w:cs="CordiaUPC"/>
                <w:snapToGrid w:val="0"/>
                <w:sz w:val="26"/>
                <w:szCs w:val="26"/>
                <w:lang w:val="en-US" w:eastAsia="th-TH" w:bidi="th-TH"/>
              </w:rPr>
            </w:pPr>
            <w:r w:rsidRPr="002F4F16">
              <w:rPr>
                <w:rFonts w:ascii="CordiaUPC" w:eastAsia="Times New Roman" w:hAnsi="CordiaUPC" w:cs="CordiaUPC" w:hint="cs"/>
                <w:snapToGrid w:val="0"/>
                <w:sz w:val="26"/>
                <w:szCs w:val="26"/>
                <w:lang w:val="en-US" w:eastAsia="th-TH" w:bidi="th-TH"/>
              </w:rPr>
              <w:t>202</w:t>
            </w:r>
            <w:r>
              <w:rPr>
                <w:rFonts w:ascii="CordiaUPC" w:eastAsia="Times New Roman" w:hAnsi="CordiaUPC" w:cs="CordiaUPC"/>
                <w:snapToGrid w:val="0"/>
                <w:sz w:val="26"/>
                <w:szCs w:val="26"/>
                <w:lang w:val="en-US" w:eastAsia="th-TH" w:bidi="th-TH"/>
              </w:rPr>
              <w:t>1</w:t>
            </w:r>
          </w:p>
        </w:tc>
        <w:tc>
          <w:tcPr>
            <w:tcW w:w="240" w:type="dxa"/>
          </w:tcPr>
          <w:p w14:paraId="16F98BC5" w14:textId="77777777" w:rsidR="002F4F16" w:rsidRPr="002F4F16" w:rsidRDefault="002F4F16" w:rsidP="002F4F16">
            <w:pPr>
              <w:tabs>
                <w:tab w:val="decimal" w:pos="1062"/>
              </w:tabs>
              <w:spacing w:line="240" w:lineRule="exact"/>
              <w:ind w:left="-117" w:right="-288"/>
              <w:jc w:val="center"/>
              <w:rPr>
                <w:rFonts w:ascii="CordiaUPC" w:eastAsia="Times New Roman" w:hAnsi="CordiaUPC" w:cs="CordiaUPC"/>
                <w:sz w:val="26"/>
                <w:szCs w:val="26"/>
                <w:lang w:val="en-US"/>
              </w:rPr>
            </w:pPr>
          </w:p>
        </w:tc>
        <w:tc>
          <w:tcPr>
            <w:tcW w:w="1008" w:type="dxa"/>
          </w:tcPr>
          <w:p w14:paraId="7E73CFA4" w14:textId="714499FF" w:rsidR="002F4F16" w:rsidRPr="002F4F16" w:rsidRDefault="002F4F16" w:rsidP="002F4F16">
            <w:pPr>
              <w:spacing w:line="240" w:lineRule="exact"/>
              <w:ind w:left="-117" w:right="-108"/>
              <w:jc w:val="center"/>
              <w:rPr>
                <w:rFonts w:ascii="CordiaUPC" w:eastAsia="Times New Roman" w:hAnsi="CordiaUPC" w:cs="CordiaUPC"/>
                <w:snapToGrid w:val="0"/>
                <w:sz w:val="26"/>
                <w:szCs w:val="26"/>
                <w:lang w:val="en-US" w:eastAsia="th-TH" w:bidi="th-TH"/>
              </w:rPr>
            </w:pPr>
            <w:r w:rsidRPr="002F4F16">
              <w:rPr>
                <w:rFonts w:ascii="CordiaUPC" w:eastAsia="Times New Roman" w:hAnsi="CordiaUPC" w:cs="CordiaUPC" w:hint="cs"/>
                <w:snapToGrid w:val="0"/>
                <w:sz w:val="26"/>
                <w:szCs w:val="26"/>
                <w:lang w:val="en-US" w:eastAsia="th-TH" w:bidi="th-TH"/>
              </w:rPr>
              <w:t>20</w:t>
            </w:r>
            <w:r>
              <w:rPr>
                <w:rFonts w:ascii="CordiaUPC" w:eastAsia="Times New Roman" w:hAnsi="CordiaUPC" w:cs="CordiaUPC"/>
                <w:snapToGrid w:val="0"/>
                <w:sz w:val="26"/>
                <w:szCs w:val="26"/>
                <w:lang w:val="en-US" w:eastAsia="th-TH" w:bidi="th-TH"/>
              </w:rPr>
              <w:t>20</w:t>
            </w:r>
          </w:p>
        </w:tc>
        <w:tc>
          <w:tcPr>
            <w:tcW w:w="243" w:type="dxa"/>
            <w:vAlign w:val="bottom"/>
          </w:tcPr>
          <w:p w14:paraId="3BF1C6EE" w14:textId="77777777" w:rsidR="002F4F16" w:rsidRPr="002F4F16" w:rsidRDefault="002F4F16" w:rsidP="002F4F16">
            <w:pPr>
              <w:tabs>
                <w:tab w:val="decimal" w:pos="1062"/>
              </w:tabs>
              <w:spacing w:line="240" w:lineRule="exact"/>
              <w:ind w:left="-117" w:right="-288"/>
              <w:jc w:val="center"/>
              <w:rPr>
                <w:rFonts w:ascii="CordiaUPC" w:eastAsia="Times New Roman" w:hAnsi="CordiaUPC" w:cs="CordiaUPC"/>
                <w:color w:val="000000"/>
                <w:sz w:val="26"/>
                <w:szCs w:val="26"/>
                <w:lang w:val="en-US"/>
              </w:rPr>
            </w:pPr>
          </w:p>
        </w:tc>
        <w:tc>
          <w:tcPr>
            <w:tcW w:w="1008" w:type="dxa"/>
          </w:tcPr>
          <w:p w14:paraId="45697825" w14:textId="51AE0813" w:rsidR="002F4F16" w:rsidRPr="002F4F16" w:rsidRDefault="002F4F16" w:rsidP="002F4F16">
            <w:pPr>
              <w:spacing w:line="240" w:lineRule="exact"/>
              <w:ind w:left="-117" w:right="-108"/>
              <w:jc w:val="center"/>
              <w:rPr>
                <w:rFonts w:ascii="CordiaUPC" w:eastAsia="Times New Roman" w:hAnsi="CordiaUPC" w:cs="CordiaUPC"/>
                <w:snapToGrid w:val="0"/>
                <w:sz w:val="26"/>
                <w:szCs w:val="26"/>
                <w:lang w:val="en-US" w:eastAsia="th-TH" w:bidi="th-TH"/>
              </w:rPr>
            </w:pPr>
            <w:r w:rsidRPr="002F4F16">
              <w:rPr>
                <w:rFonts w:ascii="CordiaUPC" w:eastAsia="Times New Roman" w:hAnsi="CordiaUPC" w:cs="CordiaUPC" w:hint="cs"/>
                <w:snapToGrid w:val="0"/>
                <w:sz w:val="26"/>
                <w:szCs w:val="26"/>
                <w:lang w:val="en-US" w:eastAsia="th-TH" w:bidi="th-TH"/>
              </w:rPr>
              <w:t>202</w:t>
            </w:r>
            <w:r>
              <w:rPr>
                <w:rFonts w:ascii="CordiaUPC" w:eastAsia="Times New Roman" w:hAnsi="CordiaUPC" w:cs="CordiaUPC"/>
                <w:snapToGrid w:val="0"/>
                <w:sz w:val="26"/>
                <w:szCs w:val="26"/>
                <w:lang w:val="en-US" w:eastAsia="th-TH" w:bidi="th-TH"/>
              </w:rPr>
              <w:t>1</w:t>
            </w:r>
          </w:p>
        </w:tc>
        <w:tc>
          <w:tcPr>
            <w:tcW w:w="239" w:type="dxa"/>
          </w:tcPr>
          <w:p w14:paraId="7A32FB8E" w14:textId="77777777" w:rsidR="002F4F16" w:rsidRPr="002F4F16" w:rsidRDefault="002F4F16" w:rsidP="002F4F16">
            <w:pPr>
              <w:tabs>
                <w:tab w:val="decimal" w:pos="1062"/>
              </w:tabs>
              <w:spacing w:line="240" w:lineRule="exact"/>
              <w:ind w:left="-117" w:right="-288"/>
              <w:jc w:val="center"/>
              <w:rPr>
                <w:rFonts w:ascii="CordiaUPC" w:eastAsia="Times New Roman" w:hAnsi="CordiaUPC" w:cs="CordiaUPC"/>
                <w:sz w:val="26"/>
                <w:szCs w:val="26"/>
                <w:lang w:val="en-US"/>
              </w:rPr>
            </w:pPr>
          </w:p>
        </w:tc>
        <w:tc>
          <w:tcPr>
            <w:tcW w:w="1008" w:type="dxa"/>
          </w:tcPr>
          <w:p w14:paraId="10E967CE" w14:textId="0A834810" w:rsidR="002F4F16" w:rsidRPr="002F4F16" w:rsidRDefault="002F4F16" w:rsidP="002F4F16">
            <w:pPr>
              <w:spacing w:line="240" w:lineRule="exact"/>
              <w:ind w:left="-117" w:right="-108"/>
              <w:jc w:val="center"/>
              <w:rPr>
                <w:rFonts w:ascii="CordiaUPC" w:eastAsia="Times New Roman" w:hAnsi="CordiaUPC" w:cs="CordiaUPC"/>
                <w:snapToGrid w:val="0"/>
                <w:sz w:val="26"/>
                <w:szCs w:val="26"/>
                <w:lang w:val="en-US" w:eastAsia="th-TH" w:bidi="th-TH"/>
              </w:rPr>
            </w:pPr>
            <w:r w:rsidRPr="002F4F16">
              <w:rPr>
                <w:rFonts w:ascii="CordiaUPC" w:eastAsia="Times New Roman" w:hAnsi="CordiaUPC" w:cs="CordiaUPC" w:hint="cs"/>
                <w:snapToGrid w:val="0"/>
                <w:sz w:val="26"/>
                <w:szCs w:val="26"/>
                <w:lang w:val="en-US" w:eastAsia="th-TH" w:bidi="th-TH"/>
              </w:rPr>
              <w:t>20</w:t>
            </w:r>
            <w:r>
              <w:rPr>
                <w:rFonts w:ascii="CordiaUPC" w:eastAsia="Times New Roman" w:hAnsi="CordiaUPC" w:cs="CordiaUPC"/>
                <w:snapToGrid w:val="0"/>
                <w:sz w:val="26"/>
                <w:szCs w:val="26"/>
                <w:lang w:val="en-US" w:eastAsia="th-TH" w:bidi="th-TH"/>
              </w:rPr>
              <w:t>20</w:t>
            </w:r>
          </w:p>
        </w:tc>
      </w:tr>
      <w:tr w:rsidR="002F4F16" w:rsidRPr="002F4F16" w14:paraId="619D9E04" w14:textId="77777777" w:rsidTr="003C52F5">
        <w:trPr>
          <w:trHeight w:val="137"/>
        </w:trPr>
        <w:tc>
          <w:tcPr>
            <w:tcW w:w="4698" w:type="dxa"/>
          </w:tcPr>
          <w:p w14:paraId="658C1936" w14:textId="77777777" w:rsidR="002F4F16" w:rsidRPr="002F4F16" w:rsidRDefault="002F4F16" w:rsidP="002F4F16">
            <w:pPr>
              <w:spacing w:line="240" w:lineRule="exact"/>
              <w:rPr>
                <w:rFonts w:ascii="CordiaUPC" w:eastAsia="Times New Roman" w:hAnsi="CordiaUPC" w:cs="CordiaUPC"/>
                <w:sz w:val="26"/>
                <w:szCs w:val="26"/>
                <w:lang w:val="en-US" w:bidi="th-TH"/>
              </w:rPr>
            </w:pPr>
          </w:p>
        </w:tc>
        <w:tc>
          <w:tcPr>
            <w:tcW w:w="4754" w:type="dxa"/>
            <w:gridSpan w:val="7"/>
          </w:tcPr>
          <w:p w14:paraId="4AB01EE2" w14:textId="77777777" w:rsidR="002F4F16" w:rsidRPr="002F4F16" w:rsidRDefault="002F4F16" w:rsidP="002F4F16">
            <w:pPr>
              <w:spacing w:line="240" w:lineRule="exact"/>
              <w:ind w:right="162"/>
              <w:jc w:val="center"/>
              <w:rPr>
                <w:rFonts w:ascii="CordiaUPC" w:eastAsia="Times New Roman" w:hAnsi="CordiaUPC" w:cs="CordiaUPC"/>
                <w:sz w:val="26"/>
                <w:szCs w:val="26"/>
              </w:rPr>
            </w:pPr>
            <w:r w:rsidRPr="002F4F16">
              <w:rPr>
                <w:rFonts w:ascii="CordiaUPC" w:eastAsia="Times New Roman" w:hAnsi="CordiaUPC" w:cs="CordiaUPC" w:hint="cs"/>
                <w:i/>
                <w:iCs/>
                <w:sz w:val="26"/>
                <w:szCs w:val="26"/>
                <w:lang w:val="en-US"/>
              </w:rPr>
              <w:t>(in million Baht)</w:t>
            </w:r>
          </w:p>
        </w:tc>
      </w:tr>
      <w:tr w:rsidR="004624F4" w:rsidRPr="002F4F16" w14:paraId="6EFBD822" w14:textId="77777777" w:rsidTr="003D307F">
        <w:trPr>
          <w:trHeight w:val="137"/>
        </w:trPr>
        <w:tc>
          <w:tcPr>
            <w:tcW w:w="4698" w:type="dxa"/>
          </w:tcPr>
          <w:p w14:paraId="76C3D817" w14:textId="77777777" w:rsidR="004624F4" w:rsidRPr="002F4F16" w:rsidRDefault="004624F4" w:rsidP="004624F4">
            <w:pPr>
              <w:spacing w:line="240" w:lineRule="exact"/>
              <w:rPr>
                <w:rFonts w:ascii="CordiaUPC" w:eastAsia="Times New Roman" w:hAnsi="CordiaUPC" w:cs="CordiaUPC"/>
                <w:sz w:val="26"/>
                <w:szCs w:val="26"/>
                <w:lang w:val="en-US" w:bidi="th-TH"/>
              </w:rPr>
            </w:pPr>
            <w:r w:rsidRPr="002F4F16">
              <w:rPr>
                <w:rFonts w:ascii="CordiaUPC" w:eastAsia="Times New Roman" w:hAnsi="CordiaUPC" w:cs="CordiaUPC" w:hint="cs"/>
                <w:sz w:val="26"/>
                <w:szCs w:val="26"/>
                <w:lang w:val="en-US" w:bidi="th-TH"/>
              </w:rPr>
              <w:t>Short-term employee benefits - directors</w:t>
            </w:r>
          </w:p>
        </w:tc>
        <w:tc>
          <w:tcPr>
            <w:tcW w:w="1008" w:type="dxa"/>
            <w:vAlign w:val="bottom"/>
          </w:tcPr>
          <w:p w14:paraId="5245E5FD" w14:textId="4A7225E9" w:rsidR="004624F4" w:rsidRPr="002F4F16" w:rsidRDefault="004624F4" w:rsidP="004624F4">
            <w:pPr>
              <w:tabs>
                <w:tab w:val="decimal" w:pos="772"/>
              </w:tabs>
              <w:spacing w:line="240" w:lineRule="exact"/>
              <w:ind w:right="-68"/>
              <w:rPr>
                <w:rFonts w:ascii="CordiaUPC" w:eastAsia="Times New Roman" w:hAnsi="CordiaUPC" w:cs="CordiaUPC"/>
                <w:sz w:val="26"/>
                <w:szCs w:val="26"/>
              </w:rPr>
            </w:pPr>
            <w:r>
              <w:rPr>
                <w:rFonts w:ascii="CordiaUPC" w:eastAsia="Times New Roman" w:hAnsi="CordiaUPC" w:cs="CordiaUPC"/>
                <w:snapToGrid w:val="0"/>
                <w:sz w:val="26"/>
                <w:szCs w:val="26"/>
                <w:lang w:eastAsia="th-TH"/>
              </w:rPr>
              <w:t>13</w:t>
            </w:r>
          </w:p>
        </w:tc>
        <w:tc>
          <w:tcPr>
            <w:tcW w:w="240" w:type="dxa"/>
          </w:tcPr>
          <w:p w14:paraId="5E94E9A9" w14:textId="77777777" w:rsidR="004624F4" w:rsidRPr="002F4F16" w:rsidRDefault="004624F4" w:rsidP="004624F4">
            <w:pPr>
              <w:tabs>
                <w:tab w:val="decimal" w:pos="772"/>
              </w:tabs>
              <w:spacing w:line="240" w:lineRule="exact"/>
              <w:ind w:right="-68"/>
              <w:rPr>
                <w:rFonts w:ascii="CordiaUPC" w:eastAsia="Times New Roman" w:hAnsi="CordiaUPC" w:cs="CordiaUPC"/>
                <w:sz w:val="26"/>
                <w:szCs w:val="26"/>
              </w:rPr>
            </w:pPr>
          </w:p>
        </w:tc>
        <w:tc>
          <w:tcPr>
            <w:tcW w:w="1008" w:type="dxa"/>
          </w:tcPr>
          <w:p w14:paraId="11D4CE91" w14:textId="60BFAC16" w:rsidR="004624F4" w:rsidRPr="002F4F16" w:rsidRDefault="004624F4" w:rsidP="004624F4">
            <w:pPr>
              <w:tabs>
                <w:tab w:val="decimal" w:pos="772"/>
              </w:tabs>
              <w:spacing w:line="240" w:lineRule="exact"/>
              <w:ind w:right="-68"/>
              <w:rPr>
                <w:rFonts w:ascii="CordiaUPC" w:eastAsia="Times New Roman" w:hAnsi="CordiaUPC" w:cs="CordiaUPC"/>
                <w:sz w:val="26"/>
                <w:szCs w:val="26"/>
              </w:rPr>
            </w:pPr>
            <w:r w:rsidRPr="002F4F16">
              <w:rPr>
                <w:rFonts w:ascii="CordiaUPC" w:eastAsia="Times New Roman" w:hAnsi="CordiaUPC" w:cs="CordiaUPC" w:hint="cs"/>
                <w:sz w:val="26"/>
                <w:szCs w:val="26"/>
              </w:rPr>
              <w:t>12</w:t>
            </w:r>
          </w:p>
        </w:tc>
        <w:tc>
          <w:tcPr>
            <w:tcW w:w="243" w:type="dxa"/>
            <w:vAlign w:val="bottom"/>
          </w:tcPr>
          <w:p w14:paraId="2C053FCF" w14:textId="77777777" w:rsidR="004624F4" w:rsidRPr="002F4F16" w:rsidRDefault="004624F4" w:rsidP="004624F4">
            <w:pPr>
              <w:tabs>
                <w:tab w:val="decimal" w:pos="772"/>
              </w:tabs>
              <w:spacing w:line="240" w:lineRule="exact"/>
              <w:ind w:right="-68"/>
              <w:rPr>
                <w:rFonts w:ascii="CordiaUPC" w:eastAsia="Times New Roman" w:hAnsi="CordiaUPC" w:cs="CordiaUPC"/>
                <w:color w:val="000000"/>
                <w:sz w:val="26"/>
                <w:szCs w:val="26"/>
              </w:rPr>
            </w:pPr>
          </w:p>
        </w:tc>
        <w:tc>
          <w:tcPr>
            <w:tcW w:w="1008" w:type="dxa"/>
            <w:vAlign w:val="bottom"/>
          </w:tcPr>
          <w:p w14:paraId="606DA557" w14:textId="3DE1660A" w:rsidR="004624F4" w:rsidRPr="002F4F16" w:rsidRDefault="00726C8F" w:rsidP="004624F4">
            <w:pPr>
              <w:tabs>
                <w:tab w:val="decimal" w:pos="772"/>
              </w:tabs>
              <w:spacing w:line="240" w:lineRule="exact"/>
              <w:ind w:right="-68"/>
              <w:rPr>
                <w:rFonts w:ascii="CordiaUPC" w:eastAsia="Times New Roman" w:hAnsi="CordiaUPC" w:cs="CordiaUPC"/>
                <w:sz w:val="26"/>
                <w:szCs w:val="26"/>
              </w:rPr>
            </w:pPr>
            <w:r>
              <w:rPr>
                <w:rFonts w:ascii="CordiaUPC" w:eastAsia="Times New Roman" w:hAnsi="CordiaUPC" w:cs="CordiaUPC"/>
                <w:sz w:val="26"/>
                <w:szCs w:val="26"/>
              </w:rPr>
              <w:t>10</w:t>
            </w:r>
          </w:p>
        </w:tc>
        <w:tc>
          <w:tcPr>
            <w:tcW w:w="239" w:type="dxa"/>
            <w:vAlign w:val="bottom"/>
          </w:tcPr>
          <w:p w14:paraId="696CDCD6" w14:textId="77777777" w:rsidR="004624F4" w:rsidRPr="002F4F16" w:rsidRDefault="004624F4" w:rsidP="004624F4">
            <w:pPr>
              <w:tabs>
                <w:tab w:val="decimal" w:pos="772"/>
              </w:tabs>
              <w:spacing w:line="240" w:lineRule="exact"/>
              <w:ind w:right="-68"/>
              <w:rPr>
                <w:rFonts w:ascii="CordiaUPC" w:eastAsia="Times New Roman" w:hAnsi="CordiaUPC" w:cs="CordiaUPC"/>
                <w:sz w:val="26"/>
                <w:szCs w:val="26"/>
              </w:rPr>
            </w:pPr>
          </w:p>
        </w:tc>
        <w:tc>
          <w:tcPr>
            <w:tcW w:w="1008" w:type="dxa"/>
          </w:tcPr>
          <w:p w14:paraId="1060DC9B" w14:textId="08515EE8" w:rsidR="004624F4" w:rsidRPr="002F4F16" w:rsidRDefault="004624F4" w:rsidP="004624F4">
            <w:pPr>
              <w:tabs>
                <w:tab w:val="decimal" w:pos="772"/>
              </w:tabs>
              <w:spacing w:line="240" w:lineRule="exact"/>
              <w:ind w:right="-68"/>
              <w:rPr>
                <w:rFonts w:ascii="CordiaUPC" w:eastAsia="Times New Roman" w:hAnsi="CordiaUPC" w:cs="CordiaUPC"/>
                <w:sz w:val="26"/>
                <w:szCs w:val="26"/>
              </w:rPr>
            </w:pPr>
            <w:r w:rsidRPr="002F4F16">
              <w:rPr>
                <w:rFonts w:ascii="CordiaUPC" w:eastAsia="Times New Roman" w:hAnsi="CordiaUPC" w:cs="CordiaUPC" w:hint="cs"/>
                <w:sz w:val="26"/>
                <w:szCs w:val="26"/>
              </w:rPr>
              <w:t>9</w:t>
            </w:r>
          </w:p>
        </w:tc>
      </w:tr>
      <w:tr w:rsidR="004624F4" w:rsidRPr="002F4F16" w14:paraId="46E6715C" w14:textId="77777777" w:rsidTr="003C52F5">
        <w:trPr>
          <w:trHeight w:val="137"/>
        </w:trPr>
        <w:tc>
          <w:tcPr>
            <w:tcW w:w="4698" w:type="dxa"/>
          </w:tcPr>
          <w:p w14:paraId="4E9F8889" w14:textId="77777777" w:rsidR="004624F4" w:rsidRPr="002F4F16" w:rsidRDefault="004624F4" w:rsidP="004624F4">
            <w:pPr>
              <w:spacing w:line="240" w:lineRule="exact"/>
              <w:rPr>
                <w:rFonts w:ascii="CordiaUPC" w:eastAsia="Times New Roman" w:hAnsi="CordiaUPC" w:cs="CordiaUPC"/>
                <w:color w:val="000000"/>
                <w:sz w:val="26"/>
                <w:szCs w:val="26"/>
              </w:rPr>
            </w:pPr>
            <w:r w:rsidRPr="002F4F16">
              <w:rPr>
                <w:rFonts w:ascii="CordiaUPC" w:eastAsia="Times New Roman" w:hAnsi="CordiaUPC" w:cs="CordiaUPC" w:hint="cs"/>
                <w:sz w:val="26"/>
                <w:szCs w:val="26"/>
                <w:lang w:val="en-US" w:bidi="th-TH"/>
              </w:rPr>
              <w:t>Short-term employee benefits - managements</w:t>
            </w:r>
          </w:p>
        </w:tc>
        <w:tc>
          <w:tcPr>
            <w:tcW w:w="1008" w:type="dxa"/>
          </w:tcPr>
          <w:p w14:paraId="5945D718" w14:textId="18252740" w:rsidR="004624F4" w:rsidRPr="002F4F16" w:rsidRDefault="004624F4" w:rsidP="004624F4">
            <w:pPr>
              <w:tabs>
                <w:tab w:val="decimal" w:pos="772"/>
              </w:tabs>
              <w:spacing w:line="240" w:lineRule="exact"/>
              <w:ind w:right="-68"/>
              <w:rPr>
                <w:rFonts w:ascii="CordiaUPC" w:eastAsia="Times New Roman" w:hAnsi="CordiaUPC" w:cs="CordiaUPC"/>
                <w:sz w:val="26"/>
                <w:szCs w:val="26"/>
              </w:rPr>
            </w:pPr>
            <w:r>
              <w:rPr>
                <w:rFonts w:ascii="CordiaUPC" w:eastAsia="Times New Roman" w:hAnsi="CordiaUPC" w:cs="CordiaUPC"/>
                <w:sz w:val="26"/>
                <w:szCs w:val="26"/>
              </w:rPr>
              <w:t>261</w:t>
            </w:r>
          </w:p>
        </w:tc>
        <w:tc>
          <w:tcPr>
            <w:tcW w:w="240" w:type="dxa"/>
          </w:tcPr>
          <w:p w14:paraId="6759A010" w14:textId="77777777" w:rsidR="004624F4" w:rsidRPr="002F4F16" w:rsidRDefault="004624F4" w:rsidP="004624F4">
            <w:pPr>
              <w:tabs>
                <w:tab w:val="decimal" w:pos="772"/>
              </w:tabs>
              <w:spacing w:line="240" w:lineRule="exact"/>
              <w:ind w:right="-68"/>
              <w:rPr>
                <w:rFonts w:ascii="CordiaUPC" w:eastAsia="Times New Roman" w:hAnsi="CordiaUPC" w:cs="CordiaUPC"/>
                <w:sz w:val="26"/>
                <w:szCs w:val="26"/>
              </w:rPr>
            </w:pPr>
          </w:p>
        </w:tc>
        <w:tc>
          <w:tcPr>
            <w:tcW w:w="1008" w:type="dxa"/>
          </w:tcPr>
          <w:p w14:paraId="745E78AD" w14:textId="24E7D8B0" w:rsidR="004624F4" w:rsidRPr="002F4F16" w:rsidRDefault="004624F4" w:rsidP="004624F4">
            <w:pPr>
              <w:tabs>
                <w:tab w:val="decimal" w:pos="772"/>
              </w:tabs>
              <w:spacing w:line="240" w:lineRule="exact"/>
              <w:ind w:right="-68"/>
              <w:rPr>
                <w:rFonts w:ascii="CordiaUPC" w:eastAsia="Times New Roman" w:hAnsi="CordiaUPC" w:cs="CordiaUPC"/>
                <w:sz w:val="26"/>
                <w:szCs w:val="26"/>
              </w:rPr>
            </w:pPr>
            <w:r w:rsidRPr="002F4F16">
              <w:rPr>
                <w:rFonts w:ascii="CordiaUPC" w:eastAsia="Times New Roman" w:hAnsi="CordiaUPC" w:cs="CordiaUPC" w:hint="cs"/>
                <w:sz w:val="26"/>
                <w:szCs w:val="26"/>
              </w:rPr>
              <w:t>250</w:t>
            </w:r>
          </w:p>
        </w:tc>
        <w:tc>
          <w:tcPr>
            <w:tcW w:w="243" w:type="dxa"/>
            <w:vAlign w:val="bottom"/>
          </w:tcPr>
          <w:p w14:paraId="67487025" w14:textId="77777777" w:rsidR="004624F4" w:rsidRPr="002F4F16" w:rsidRDefault="004624F4" w:rsidP="004624F4">
            <w:pPr>
              <w:tabs>
                <w:tab w:val="decimal" w:pos="772"/>
              </w:tabs>
              <w:spacing w:line="240" w:lineRule="exact"/>
              <w:ind w:right="-68"/>
              <w:rPr>
                <w:rFonts w:ascii="CordiaUPC" w:eastAsia="Times New Roman" w:hAnsi="CordiaUPC" w:cs="CordiaUPC"/>
                <w:color w:val="000000"/>
                <w:sz w:val="26"/>
                <w:szCs w:val="26"/>
              </w:rPr>
            </w:pPr>
          </w:p>
        </w:tc>
        <w:tc>
          <w:tcPr>
            <w:tcW w:w="1008" w:type="dxa"/>
          </w:tcPr>
          <w:p w14:paraId="6103197A" w14:textId="142C376F" w:rsidR="004624F4" w:rsidRPr="002F4F16" w:rsidRDefault="004624F4" w:rsidP="004624F4">
            <w:pPr>
              <w:tabs>
                <w:tab w:val="decimal" w:pos="772"/>
              </w:tabs>
              <w:spacing w:line="240" w:lineRule="exact"/>
              <w:ind w:right="-68"/>
              <w:rPr>
                <w:rFonts w:ascii="CordiaUPC" w:eastAsia="Times New Roman" w:hAnsi="CordiaUPC" w:cs="CordiaUPC"/>
                <w:sz w:val="26"/>
                <w:szCs w:val="26"/>
              </w:rPr>
            </w:pPr>
            <w:r>
              <w:rPr>
                <w:rFonts w:ascii="CordiaUPC" w:eastAsia="Times New Roman" w:hAnsi="CordiaUPC" w:cs="CordiaUPC"/>
                <w:snapToGrid w:val="0"/>
                <w:sz w:val="26"/>
                <w:szCs w:val="26"/>
                <w:lang w:eastAsia="th-TH"/>
              </w:rPr>
              <w:t>253</w:t>
            </w:r>
          </w:p>
        </w:tc>
        <w:tc>
          <w:tcPr>
            <w:tcW w:w="239" w:type="dxa"/>
            <w:vAlign w:val="bottom"/>
          </w:tcPr>
          <w:p w14:paraId="4EF53596" w14:textId="77777777" w:rsidR="004624F4" w:rsidRPr="002F4F16" w:rsidRDefault="004624F4" w:rsidP="004624F4">
            <w:pPr>
              <w:tabs>
                <w:tab w:val="decimal" w:pos="772"/>
              </w:tabs>
              <w:spacing w:line="240" w:lineRule="exact"/>
              <w:ind w:right="-68"/>
              <w:rPr>
                <w:rFonts w:ascii="CordiaUPC" w:eastAsia="Times New Roman" w:hAnsi="CordiaUPC" w:cs="CordiaUPC"/>
                <w:sz w:val="26"/>
                <w:szCs w:val="26"/>
              </w:rPr>
            </w:pPr>
          </w:p>
        </w:tc>
        <w:tc>
          <w:tcPr>
            <w:tcW w:w="1008" w:type="dxa"/>
          </w:tcPr>
          <w:p w14:paraId="30159449" w14:textId="43832B57" w:rsidR="004624F4" w:rsidRPr="002F4F16" w:rsidRDefault="004624F4" w:rsidP="004624F4">
            <w:pPr>
              <w:tabs>
                <w:tab w:val="decimal" w:pos="772"/>
              </w:tabs>
              <w:spacing w:line="240" w:lineRule="exact"/>
              <w:ind w:right="-68"/>
              <w:rPr>
                <w:rFonts w:ascii="CordiaUPC" w:eastAsia="Times New Roman" w:hAnsi="CordiaUPC" w:cs="CordiaUPC"/>
                <w:sz w:val="26"/>
                <w:szCs w:val="26"/>
              </w:rPr>
            </w:pPr>
            <w:r w:rsidRPr="002F4F16">
              <w:rPr>
                <w:rFonts w:ascii="CordiaUPC" w:eastAsia="Times New Roman" w:hAnsi="CordiaUPC" w:cs="CordiaUPC" w:hint="cs"/>
                <w:sz w:val="26"/>
                <w:szCs w:val="26"/>
              </w:rPr>
              <w:t>213</w:t>
            </w:r>
          </w:p>
        </w:tc>
      </w:tr>
      <w:tr w:rsidR="004624F4" w:rsidRPr="002F4F16" w14:paraId="41C8B487" w14:textId="77777777" w:rsidTr="003C52F5">
        <w:trPr>
          <w:trHeight w:val="137"/>
        </w:trPr>
        <w:tc>
          <w:tcPr>
            <w:tcW w:w="4698" w:type="dxa"/>
          </w:tcPr>
          <w:p w14:paraId="1197C325" w14:textId="77777777" w:rsidR="004624F4" w:rsidRPr="002F4F16" w:rsidRDefault="004624F4" w:rsidP="004624F4">
            <w:pPr>
              <w:spacing w:line="240" w:lineRule="exact"/>
              <w:rPr>
                <w:rFonts w:ascii="CordiaUPC" w:eastAsia="Times New Roman" w:hAnsi="CordiaUPC" w:cs="CordiaUPC"/>
                <w:sz w:val="26"/>
                <w:szCs w:val="26"/>
                <w:lang w:val="en-US" w:bidi="th-TH"/>
              </w:rPr>
            </w:pPr>
            <w:r w:rsidRPr="002F4F16">
              <w:rPr>
                <w:rFonts w:ascii="CordiaUPC" w:eastAsia="Times New Roman" w:hAnsi="CordiaUPC" w:cs="CordiaUPC" w:hint="cs"/>
                <w:sz w:val="26"/>
                <w:szCs w:val="26"/>
              </w:rPr>
              <w:t>Post-employment benefits</w:t>
            </w:r>
          </w:p>
        </w:tc>
        <w:tc>
          <w:tcPr>
            <w:tcW w:w="1008" w:type="dxa"/>
          </w:tcPr>
          <w:p w14:paraId="06262B6D" w14:textId="645F804A" w:rsidR="004624F4" w:rsidRPr="002F4F16" w:rsidRDefault="004624F4" w:rsidP="004624F4">
            <w:pPr>
              <w:tabs>
                <w:tab w:val="decimal" w:pos="772"/>
              </w:tabs>
              <w:spacing w:line="240" w:lineRule="exact"/>
              <w:ind w:right="-68"/>
              <w:rPr>
                <w:rFonts w:ascii="CordiaUPC" w:eastAsia="Times New Roman" w:hAnsi="CordiaUPC" w:cs="CordiaUPC"/>
                <w:sz w:val="26"/>
                <w:szCs w:val="26"/>
              </w:rPr>
            </w:pPr>
            <w:r>
              <w:rPr>
                <w:rFonts w:ascii="CordiaUPC" w:eastAsia="Times New Roman" w:hAnsi="CordiaUPC" w:cs="CordiaUPC"/>
                <w:sz w:val="26"/>
                <w:szCs w:val="26"/>
              </w:rPr>
              <w:t>22</w:t>
            </w:r>
          </w:p>
        </w:tc>
        <w:tc>
          <w:tcPr>
            <w:tcW w:w="240" w:type="dxa"/>
          </w:tcPr>
          <w:p w14:paraId="015CA4EE" w14:textId="77777777" w:rsidR="004624F4" w:rsidRPr="002F4F16" w:rsidRDefault="004624F4" w:rsidP="004624F4">
            <w:pPr>
              <w:tabs>
                <w:tab w:val="decimal" w:pos="772"/>
              </w:tabs>
              <w:spacing w:line="240" w:lineRule="exact"/>
              <w:ind w:right="-68"/>
              <w:rPr>
                <w:rFonts w:ascii="CordiaUPC" w:eastAsia="Times New Roman" w:hAnsi="CordiaUPC" w:cs="CordiaUPC"/>
                <w:sz w:val="26"/>
                <w:szCs w:val="26"/>
              </w:rPr>
            </w:pPr>
          </w:p>
        </w:tc>
        <w:tc>
          <w:tcPr>
            <w:tcW w:w="1008" w:type="dxa"/>
          </w:tcPr>
          <w:p w14:paraId="5A2FF801" w14:textId="1333A114" w:rsidR="004624F4" w:rsidRPr="002F4F16" w:rsidRDefault="004624F4" w:rsidP="004624F4">
            <w:pPr>
              <w:tabs>
                <w:tab w:val="decimal" w:pos="772"/>
              </w:tabs>
              <w:spacing w:line="240" w:lineRule="exact"/>
              <w:ind w:right="-68"/>
              <w:rPr>
                <w:rFonts w:ascii="CordiaUPC" w:eastAsia="Times New Roman" w:hAnsi="CordiaUPC" w:cs="CordiaUPC"/>
                <w:sz w:val="26"/>
                <w:szCs w:val="26"/>
              </w:rPr>
            </w:pPr>
            <w:r w:rsidRPr="002F4F16">
              <w:rPr>
                <w:rFonts w:ascii="CordiaUPC" w:eastAsia="Times New Roman" w:hAnsi="CordiaUPC" w:cs="CordiaUPC" w:hint="cs"/>
                <w:sz w:val="26"/>
                <w:szCs w:val="26"/>
              </w:rPr>
              <w:t>17</w:t>
            </w:r>
          </w:p>
        </w:tc>
        <w:tc>
          <w:tcPr>
            <w:tcW w:w="243" w:type="dxa"/>
            <w:vAlign w:val="bottom"/>
          </w:tcPr>
          <w:p w14:paraId="7D4A2B62" w14:textId="77777777" w:rsidR="004624F4" w:rsidRPr="002F4F16" w:rsidRDefault="004624F4" w:rsidP="004624F4">
            <w:pPr>
              <w:tabs>
                <w:tab w:val="decimal" w:pos="772"/>
              </w:tabs>
              <w:spacing w:line="240" w:lineRule="exact"/>
              <w:ind w:right="-68"/>
              <w:rPr>
                <w:rFonts w:ascii="CordiaUPC" w:eastAsia="Times New Roman" w:hAnsi="CordiaUPC" w:cs="CordiaUPC"/>
                <w:sz w:val="26"/>
                <w:szCs w:val="26"/>
              </w:rPr>
            </w:pPr>
          </w:p>
        </w:tc>
        <w:tc>
          <w:tcPr>
            <w:tcW w:w="1008" w:type="dxa"/>
          </w:tcPr>
          <w:p w14:paraId="216F3EEC" w14:textId="7F576673" w:rsidR="004624F4" w:rsidRPr="002F4F16" w:rsidRDefault="004624F4" w:rsidP="004624F4">
            <w:pPr>
              <w:tabs>
                <w:tab w:val="decimal" w:pos="772"/>
              </w:tabs>
              <w:spacing w:line="240" w:lineRule="exact"/>
              <w:ind w:right="-68"/>
              <w:rPr>
                <w:rFonts w:ascii="CordiaUPC" w:eastAsia="Times New Roman" w:hAnsi="CordiaUPC" w:cs="CordiaUPC"/>
                <w:sz w:val="26"/>
                <w:szCs w:val="26"/>
              </w:rPr>
            </w:pPr>
            <w:r>
              <w:rPr>
                <w:rFonts w:ascii="CordiaUPC" w:eastAsia="Times New Roman" w:hAnsi="CordiaUPC" w:cs="CordiaUPC"/>
                <w:snapToGrid w:val="0"/>
                <w:sz w:val="26"/>
                <w:szCs w:val="26"/>
                <w:lang w:eastAsia="th-TH"/>
              </w:rPr>
              <w:t>22</w:t>
            </w:r>
          </w:p>
        </w:tc>
        <w:tc>
          <w:tcPr>
            <w:tcW w:w="239" w:type="dxa"/>
            <w:vAlign w:val="bottom"/>
          </w:tcPr>
          <w:p w14:paraId="43CDA200" w14:textId="77777777" w:rsidR="004624F4" w:rsidRPr="002F4F16" w:rsidRDefault="004624F4" w:rsidP="004624F4">
            <w:pPr>
              <w:tabs>
                <w:tab w:val="decimal" w:pos="772"/>
              </w:tabs>
              <w:spacing w:line="240" w:lineRule="exact"/>
              <w:ind w:right="-68"/>
              <w:rPr>
                <w:rFonts w:ascii="CordiaUPC" w:eastAsia="Times New Roman" w:hAnsi="CordiaUPC" w:cs="CordiaUPC"/>
                <w:sz w:val="26"/>
                <w:szCs w:val="26"/>
              </w:rPr>
            </w:pPr>
          </w:p>
        </w:tc>
        <w:tc>
          <w:tcPr>
            <w:tcW w:w="1008" w:type="dxa"/>
          </w:tcPr>
          <w:p w14:paraId="42CCB1AB" w14:textId="35FC433B" w:rsidR="004624F4" w:rsidRPr="002F4F16" w:rsidRDefault="004624F4" w:rsidP="004624F4">
            <w:pPr>
              <w:tabs>
                <w:tab w:val="decimal" w:pos="772"/>
              </w:tabs>
              <w:spacing w:line="240" w:lineRule="exact"/>
              <w:ind w:right="-68"/>
              <w:rPr>
                <w:rFonts w:ascii="CordiaUPC" w:eastAsia="Times New Roman" w:hAnsi="CordiaUPC" w:cs="CordiaUPC"/>
                <w:sz w:val="26"/>
                <w:szCs w:val="26"/>
              </w:rPr>
            </w:pPr>
            <w:r w:rsidRPr="002F4F16">
              <w:rPr>
                <w:rFonts w:ascii="CordiaUPC" w:eastAsia="Times New Roman" w:hAnsi="CordiaUPC" w:cs="CordiaUPC" w:hint="cs"/>
                <w:sz w:val="26"/>
                <w:szCs w:val="26"/>
              </w:rPr>
              <w:t>17</w:t>
            </w:r>
          </w:p>
        </w:tc>
      </w:tr>
      <w:tr w:rsidR="004624F4" w:rsidRPr="002F4F16" w14:paraId="29F193BB" w14:textId="77777777" w:rsidTr="003C52F5">
        <w:trPr>
          <w:trHeight w:val="137"/>
        </w:trPr>
        <w:tc>
          <w:tcPr>
            <w:tcW w:w="4698" w:type="dxa"/>
          </w:tcPr>
          <w:p w14:paraId="4BC27CDA" w14:textId="77777777" w:rsidR="004624F4" w:rsidRPr="002F4F16" w:rsidRDefault="004624F4" w:rsidP="004624F4">
            <w:pPr>
              <w:spacing w:line="240" w:lineRule="exact"/>
              <w:rPr>
                <w:rFonts w:ascii="CordiaUPC" w:eastAsia="Times New Roman" w:hAnsi="CordiaUPC" w:cs="CordiaUPC"/>
                <w:b/>
                <w:bCs/>
                <w:sz w:val="26"/>
                <w:szCs w:val="26"/>
                <w:lang w:val="en-US" w:bidi="th-TH"/>
              </w:rPr>
            </w:pPr>
            <w:r w:rsidRPr="002F4F16">
              <w:rPr>
                <w:rFonts w:ascii="CordiaUPC" w:eastAsia="Times New Roman" w:hAnsi="CordiaUPC" w:cs="CordiaUPC" w:hint="cs"/>
                <w:b/>
                <w:bCs/>
                <w:sz w:val="26"/>
                <w:szCs w:val="26"/>
                <w:lang w:val="en-US" w:bidi="th-TH"/>
              </w:rPr>
              <w:t>Total</w:t>
            </w:r>
          </w:p>
        </w:tc>
        <w:tc>
          <w:tcPr>
            <w:tcW w:w="1008" w:type="dxa"/>
            <w:tcBorders>
              <w:top w:val="single" w:sz="4" w:space="0" w:color="auto"/>
              <w:bottom w:val="double" w:sz="4" w:space="0" w:color="auto"/>
            </w:tcBorders>
          </w:tcPr>
          <w:p w14:paraId="7F3CA0EA" w14:textId="3EC98002" w:rsidR="004624F4" w:rsidRPr="002F4F16" w:rsidRDefault="004624F4" w:rsidP="004624F4">
            <w:pPr>
              <w:tabs>
                <w:tab w:val="decimal" w:pos="772"/>
              </w:tabs>
              <w:spacing w:line="240" w:lineRule="exact"/>
              <w:ind w:right="-68"/>
              <w:rPr>
                <w:rFonts w:ascii="CordiaUPC" w:eastAsia="Times New Roman" w:hAnsi="CordiaUPC" w:cs="CordiaUPC"/>
                <w:b/>
                <w:bCs/>
                <w:sz w:val="26"/>
                <w:szCs w:val="26"/>
              </w:rPr>
            </w:pPr>
            <w:r>
              <w:rPr>
                <w:rFonts w:ascii="CordiaUPC" w:eastAsia="Times New Roman" w:hAnsi="CordiaUPC" w:cs="CordiaUPC"/>
                <w:b/>
                <w:bCs/>
                <w:sz w:val="26"/>
                <w:szCs w:val="26"/>
              </w:rPr>
              <w:t>296</w:t>
            </w:r>
          </w:p>
        </w:tc>
        <w:tc>
          <w:tcPr>
            <w:tcW w:w="240" w:type="dxa"/>
          </w:tcPr>
          <w:p w14:paraId="53F63C86" w14:textId="77777777" w:rsidR="004624F4" w:rsidRPr="002F4F16" w:rsidRDefault="004624F4" w:rsidP="004624F4">
            <w:pPr>
              <w:tabs>
                <w:tab w:val="decimal" w:pos="772"/>
              </w:tabs>
              <w:spacing w:line="240" w:lineRule="exact"/>
              <w:ind w:right="-68"/>
              <w:rPr>
                <w:rFonts w:ascii="CordiaUPC" w:eastAsia="Times New Roman" w:hAnsi="CordiaUPC" w:cs="CordiaUPC"/>
                <w:sz w:val="26"/>
                <w:szCs w:val="26"/>
              </w:rPr>
            </w:pPr>
          </w:p>
        </w:tc>
        <w:tc>
          <w:tcPr>
            <w:tcW w:w="1008" w:type="dxa"/>
            <w:tcBorders>
              <w:top w:val="single" w:sz="4" w:space="0" w:color="auto"/>
              <w:bottom w:val="double" w:sz="4" w:space="0" w:color="auto"/>
            </w:tcBorders>
          </w:tcPr>
          <w:p w14:paraId="287CC2EA" w14:textId="146A60CD" w:rsidR="004624F4" w:rsidRPr="002F4F16" w:rsidRDefault="004624F4" w:rsidP="004624F4">
            <w:pPr>
              <w:tabs>
                <w:tab w:val="decimal" w:pos="772"/>
              </w:tabs>
              <w:spacing w:line="240" w:lineRule="exact"/>
              <w:ind w:right="-68"/>
              <w:rPr>
                <w:rFonts w:ascii="CordiaUPC" w:eastAsia="Times New Roman" w:hAnsi="CordiaUPC" w:cs="CordiaUPC"/>
                <w:b/>
                <w:bCs/>
                <w:sz w:val="26"/>
                <w:szCs w:val="26"/>
              </w:rPr>
            </w:pPr>
            <w:r w:rsidRPr="002F4F16">
              <w:rPr>
                <w:rFonts w:ascii="CordiaUPC" w:eastAsia="Times New Roman" w:hAnsi="CordiaUPC" w:cs="CordiaUPC" w:hint="cs"/>
                <w:b/>
                <w:bCs/>
                <w:sz w:val="26"/>
                <w:szCs w:val="26"/>
              </w:rPr>
              <w:t>279</w:t>
            </w:r>
          </w:p>
        </w:tc>
        <w:tc>
          <w:tcPr>
            <w:tcW w:w="243" w:type="dxa"/>
            <w:vAlign w:val="bottom"/>
          </w:tcPr>
          <w:p w14:paraId="554E4381" w14:textId="77777777" w:rsidR="004624F4" w:rsidRPr="002F4F16" w:rsidRDefault="004624F4" w:rsidP="004624F4">
            <w:pPr>
              <w:tabs>
                <w:tab w:val="decimal" w:pos="772"/>
              </w:tabs>
              <w:spacing w:line="240" w:lineRule="exact"/>
              <w:ind w:right="-68"/>
              <w:rPr>
                <w:rFonts w:ascii="CordiaUPC" w:eastAsia="Times New Roman" w:hAnsi="CordiaUPC" w:cs="CordiaUPC"/>
                <w:b/>
                <w:bCs/>
                <w:sz w:val="26"/>
                <w:szCs w:val="26"/>
              </w:rPr>
            </w:pPr>
          </w:p>
        </w:tc>
        <w:tc>
          <w:tcPr>
            <w:tcW w:w="1008" w:type="dxa"/>
            <w:tcBorders>
              <w:top w:val="single" w:sz="4" w:space="0" w:color="auto"/>
              <w:bottom w:val="double" w:sz="4" w:space="0" w:color="auto"/>
            </w:tcBorders>
          </w:tcPr>
          <w:p w14:paraId="3680840E" w14:textId="3EAF8C9F" w:rsidR="004624F4" w:rsidRPr="002F4F16" w:rsidRDefault="004624F4" w:rsidP="004624F4">
            <w:pPr>
              <w:tabs>
                <w:tab w:val="decimal" w:pos="772"/>
              </w:tabs>
              <w:spacing w:line="240" w:lineRule="exact"/>
              <w:ind w:right="-68"/>
              <w:rPr>
                <w:rFonts w:ascii="CordiaUPC" w:eastAsia="Times New Roman" w:hAnsi="CordiaUPC" w:cs="CordiaUPC"/>
                <w:b/>
                <w:bCs/>
                <w:sz w:val="26"/>
                <w:szCs w:val="26"/>
              </w:rPr>
            </w:pPr>
            <w:r>
              <w:rPr>
                <w:rFonts w:ascii="CordiaUPC" w:eastAsia="Times New Roman" w:hAnsi="CordiaUPC" w:cs="CordiaUPC"/>
                <w:b/>
                <w:bCs/>
                <w:snapToGrid w:val="0"/>
                <w:sz w:val="26"/>
                <w:szCs w:val="26"/>
                <w:lang w:eastAsia="th-TH"/>
              </w:rPr>
              <w:t>28</w:t>
            </w:r>
            <w:r w:rsidR="00726C8F">
              <w:rPr>
                <w:rFonts w:ascii="CordiaUPC" w:eastAsia="Times New Roman" w:hAnsi="CordiaUPC" w:cs="CordiaUPC"/>
                <w:b/>
                <w:bCs/>
                <w:snapToGrid w:val="0"/>
                <w:sz w:val="26"/>
                <w:szCs w:val="26"/>
                <w:lang w:eastAsia="th-TH"/>
              </w:rPr>
              <w:t>5</w:t>
            </w:r>
          </w:p>
        </w:tc>
        <w:tc>
          <w:tcPr>
            <w:tcW w:w="239" w:type="dxa"/>
            <w:vAlign w:val="bottom"/>
          </w:tcPr>
          <w:p w14:paraId="7B56DEE8" w14:textId="77777777" w:rsidR="004624F4" w:rsidRPr="002F4F16" w:rsidRDefault="004624F4" w:rsidP="004624F4">
            <w:pPr>
              <w:tabs>
                <w:tab w:val="decimal" w:pos="772"/>
              </w:tabs>
              <w:spacing w:line="240" w:lineRule="exact"/>
              <w:ind w:right="-68"/>
              <w:rPr>
                <w:rFonts w:ascii="CordiaUPC" w:eastAsia="Times New Roman" w:hAnsi="CordiaUPC" w:cs="CordiaUPC"/>
                <w:b/>
                <w:bCs/>
                <w:sz w:val="26"/>
                <w:szCs w:val="26"/>
              </w:rPr>
            </w:pPr>
          </w:p>
        </w:tc>
        <w:tc>
          <w:tcPr>
            <w:tcW w:w="1008" w:type="dxa"/>
            <w:tcBorders>
              <w:top w:val="single" w:sz="4" w:space="0" w:color="auto"/>
              <w:bottom w:val="double" w:sz="4" w:space="0" w:color="auto"/>
            </w:tcBorders>
          </w:tcPr>
          <w:p w14:paraId="4EB2519B" w14:textId="4406224C" w:rsidR="004624F4" w:rsidRPr="002F4F16" w:rsidRDefault="004624F4" w:rsidP="004624F4">
            <w:pPr>
              <w:tabs>
                <w:tab w:val="decimal" w:pos="772"/>
              </w:tabs>
              <w:spacing w:line="240" w:lineRule="exact"/>
              <w:ind w:right="-68"/>
              <w:rPr>
                <w:rFonts w:ascii="CordiaUPC" w:eastAsia="Times New Roman" w:hAnsi="CordiaUPC" w:cs="CordiaUPC"/>
                <w:b/>
                <w:bCs/>
                <w:sz w:val="26"/>
                <w:szCs w:val="26"/>
              </w:rPr>
            </w:pPr>
            <w:r w:rsidRPr="002F4F16">
              <w:rPr>
                <w:rFonts w:ascii="CordiaUPC" w:eastAsia="Times New Roman" w:hAnsi="CordiaUPC" w:cs="CordiaUPC" w:hint="cs"/>
                <w:b/>
                <w:bCs/>
                <w:sz w:val="26"/>
                <w:szCs w:val="26"/>
              </w:rPr>
              <w:t>239</w:t>
            </w:r>
          </w:p>
        </w:tc>
      </w:tr>
    </w:tbl>
    <w:p w14:paraId="745B2682" w14:textId="77777777" w:rsidR="00B6792D" w:rsidRPr="002F4F16" w:rsidRDefault="00B6792D" w:rsidP="002F4F16">
      <w:pPr>
        <w:spacing w:line="240" w:lineRule="exact"/>
        <w:ind w:left="547"/>
        <w:jc w:val="thaiDistribute"/>
        <w:rPr>
          <w:rFonts w:ascii="CordiaUPC" w:hAnsi="CordiaUPC" w:cs="CordiaUPC"/>
          <w:spacing w:val="-2"/>
          <w:sz w:val="26"/>
          <w:szCs w:val="26"/>
          <w:lang w:val="en-US"/>
        </w:rPr>
      </w:pPr>
    </w:p>
    <w:p w14:paraId="67E148FA" w14:textId="77777777" w:rsidR="00B6792D" w:rsidRPr="002F4F16" w:rsidRDefault="00B6792D" w:rsidP="002F4F16">
      <w:pPr>
        <w:spacing w:line="240" w:lineRule="exact"/>
        <w:ind w:left="547"/>
        <w:jc w:val="thaiDistribute"/>
        <w:rPr>
          <w:rFonts w:ascii="CordiaUPC" w:hAnsi="CordiaUPC" w:cs="CordiaUPC"/>
          <w:sz w:val="26"/>
          <w:szCs w:val="26"/>
          <w:lang w:val="en-US"/>
        </w:rPr>
      </w:pPr>
      <w:r w:rsidRPr="002F4F16">
        <w:rPr>
          <w:rFonts w:ascii="CordiaUPC" w:hAnsi="CordiaUPC" w:cs="CordiaUPC" w:hint="cs"/>
          <w:spacing w:val="-2"/>
          <w:sz w:val="26"/>
          <w:szCs w:val="26"/>
          <w:lang w:val="en-US"/>
        </w:rPr>
        <w:t xml:space="preserve">Senior management personnel of the Bank are directors, management personnel at the level “Head of” or </w:t>
      </w:r>
      <w:r w:rsidRPr="002F4F16">
        <w:rPr>
          <w:rFonts w:ascii="CordiaUPC" w:hAnsi="CordiaUPC" w:cs="CordiaUPC" w:hint="cs"/>
          <w:spacing w:val="-2"/>
          <w:sz w:val="26"/>
          <w:szCs w:val="26"/>
        </w:rPr>
        <w:t xml:space="preserve">executive vice </w:t>
      </w:r>
      <w:r w:rsidRPr="002F4F16">
        <w:rPr>
          <w:rFonts w:ascii="CordiaUPC" w:hAnsi="CordiaUPC" w:cs="CordiaUPC" w:hint="cs"/>
          <w:sz w:val="26"/>
          <w:szCs w:val="26"/>
          <w:lang w:val="en-US"/>
        </w:rPr>
        <w:t>president</w:t>
      </w:r>
      <w:r w:rsidRPr="002F4F16">
        <w:rPr>
          <w:rFonts w:ascii="CordiaUPC" w:hAnsi="CordiaUPC" w:cs="CordiaUPC" w:hint="cs"/>
          <w:spacing w:val="-2"/>
          <w:sz w:val="26"/>
          <w:szCs w:val="26"/>
        </w:rPr>
        <w:t xml:space="preserve"> and above, and related </w:t>
      </w:r>
      <w:r w:rsidRPr="002F4F16">
        <w:rPr>
          <w:rFonts w:ascii="CordiaUPC" w:hAnsi="CordiaUPC" w:cs="CordiaUPC" w:hint="cs"/>
          <w:sz w:val="26"/>
          <w:szCs w:val="26"/>
        </w:rPr>
        <w:t>management personnel of Accounting or Finance</w:t>
      </w:r>
      <w:r w:rsidRPr="002F4F16">
        <w:rPr>
          <w:rFonts w:ascii="CordiaUPC" w:hAnsi="CordiaUPC" w:cs="CordiaUPC" w:hint="cs"/>
          <w:sz w:val="26"/>
          <w:szCs w:val="26"/>
          <w:cs/>
          <w:lang w:bidi="th-TH"/>
        </w:rPr>
        <w:t>.</w:t>
      </w:r>
      <w:r w:rsidRPr="002F4F16">
        <w:rPr>
          <w:rFonts w:ascii="CordiaUPC" w:hAnsi="CordiaUPC" w:cs="CordiaUPC" w:hint="cs"/>
          <w:sz w:val="26"/>
          <w:szCs w:val="26"/>
          <w:cs/>
          <w:lang w:val="en-US" w:bidi="th-TH"/>
        </w:rPr>
        <w:t xml:space="preserve"> </w:t>
      </w:r>
      <w:r w:rsidRPr="002F4F16">
        <w:rPr>
          <w:rFonts w:ascii="CordiaUPC" w:hAnsi="CordiaUPC" w:cs="CordiaUPC" w:hint="cs"/>
          <w:sz w:val="26"/>
          <w:szCs w:val="26"/>
          <w:lang w:val="en-US"/>
        </w:rPr>
        <w:t>Senior management</w:t>
      </w:r>
      <w:r w:rsidRPr="002F4F16">
        <w:rPr>
          <w:rFonts w:ascii="CordiaUPC" w:hAnsi="CordiaUPC" w:cs="CordiaUPC" w:hint="cs"/>
          <w:sz w:val="26"/>
          <w:szCs w:val="26"/>
          <w:cs/>
          <w:lang w:val="en-US" w:bidi="th-TH"/>
        </w:rPr>
        <w:t xml:space="preserve"> </w:t>
      </w:r>
      <w:r w:rsidRPr="002F4F16">
        <w:rPr>
          <w:rFonts w:ascii="CordiaUPC" w:hAnsi="CordiaUPC" w:cs="CordiaUPC" w:hint="cs"/>
          <w:sz w:val="26"/>
          <w:szCs w:val="26"/>
          <w:lang w:val="en-US"/>
        </w:rPr>
        <w:t>personnel of the subsidiaries are those at the level of director and executive officer upwards</w:t>
      </w:r>
      <w:r w:rsidRPr="002F4F16">
        <w:rPr>
          <w:rFonts w:ascii="CordiaUPC" w:hAnsi="CordiaUPC" w:cs="CordiaUPC" w:hint="cs"/>
          <w:sz w:val="26"/>
          <w:szCs w:val="26"/>
          <w:cs/>
          <w:lang w:val="en-US" w:bidi="th-TH"/>
        </w:rPr>
        <w:t>.</w:t>
      </w:r>
    </w:p>
    <w:p w14:paraId="57B2824A" w14:textId="1B6B614C" w:rsidR="002F4F16" w:rsidRDefault="002F4F16">
      <w:pPr>
        <w:spacing w:line="240" w:lineRule="auto"/>
        <w:rPr>
          <w:rFonts w:cs="Times New Roman"/>
          <w:b/>
          <w:bCs/>
          <w:szCs w:val="22"/>
        </w:rPr>
      </w:pPr>
    </w:p>
    <w:p w14:paraId="07CC35F5" w14:textId="17581D39" w:rsidR="00A76A52" w:rsidRPr="002F4F16" w:rsidRDefault="00227C59" w:rsidP="002F4F16">
      <w:pPr>
        <w:spacing w:line="240" w:lineRule="exact"/>
        <w:ind w:left="547" w:hanging="547"/>
        <w:jc w:val="thaiDistribute"/>
        <w:rPr>
          <w:rFonts w:ascii="CordiaUPC" w:hAnsi="CordiaUPC" w:cs="CordiaUPC"/>
          <w:b/>
          <w:bCs/>
          <w:sz w:val="26"/>
          <w:szCs w:val="26"/>
        </w:rPr>
      </w:pPr>
      <w:r w:rsidRPr="002F4F16">
        <w:rPr>
          <w:rFonts w:ascii="CordiaUPC" w:hAnsi="CordiaUPC" w:cs="CordiaUPC" w:hint="cs"/>
          <w:b/>
          <w:bCs/>
          <w:sz w:val="26"/>
          <w:szCs w:val="26"/>
        </w:rPr>
        <w:t>1</w:t>
      </w:r>
      <w:r w:rsidR="00EC256C">
        <w:rPr>
          <w:rFonts w:ascii="CordiaUPC" w:hAnsi="CordiaUPC" w:cs="CordiaUPC"/>
          <w:b/>
          <w:bCs/>
          <w:sz w:val="26"/>
          <w:szCs w:val="26"/>
        </w:rPr>
        <w:t>2</w:t>
      </w:r>
      <w:r w:rsidR="00A76A52" w:rsidRPr="002F4F16">
        <w:rPr>
          <w:rFonts w:ascii="CordiaUPC" w:hAnsi="CordiaUPC" w:cs="CordiaUPC" w:hint="cs"/>
          <w:b/>
          <w:bCs/>
          <w:sz w:val="26"/>
          <w:szCs w:val="26"/>
        </w:rPr>
        <w:t>.4</w:t>
      </w:r>
      <w:r w:rsidR="00EF6ED0" w:rsidRPr="002F4F16">
        <w:rPr>
          <w:rFonts w:ascii="CordiaUPC" w:hAnsi="CordiaUPC" w:cs="CordiaUPC" w:hint="cs"/>
          <w:b/>
          <w:bCs/>
          <w:sz w:val="26"/>
          <w:szCs w:val="26"/>
        </w:rPr>
        <w:tab/>
      </w:r>
      <w:r w:rsidR="00A76A52" w:rsidRPr="002F4F16">
        <w:rPr>
          <w:rFonts w:ascii="CordiaUPC" w:hAnsi="CordiaUPC" w:cs="CordiaUPC" w:hint="cs"/>
          <w:b/>
          <w:bCs/>
          <w:sz w:val="26"/>
          <w:szCs w:val="26"/>
        </w:rPr>
        <w:t>Other benefits payable to the senior management personnel</w:t>
      </w:r>
    </w:p>
    <w:p w14:paraId="403EB0E0" w14:textId="77777777" w:rsidR="00723F76" w:rsidRPr="002F4F16" w:rsidRDefault="00A76A52" w:rsidP="002F4F16">
      <w:pPr>
        <w:spacing w:line="240" w:lineRule="exact"/>
        <w:ind w:left="547"/>
        <w:jc w:val="thaiDistribute"/>
        <w:rPr>
          <w:rFonts w:ascii="CordiaUPC" w:hAnsi="CordiaUPC" w:cs="CordiaUPC"/>
          <w:spacing w:val="-2"/>
          <w:sz w:val="26"/>
          <w:szCs w:val="26"/>
          <w:lang w:val="en-US"/>
        </w:rPr>
      </w:pPr>
      <w:r w:rsidRPr="002F4F16">
        <w:rPr>
          <w:rFonts w:ascii="CordiaUPC" w:hAnsi="CordiaUPC" w:cs="CordiaUPC" w:hint="cs"/>
          <w:spacing w:val="-2"/>
          <w:sz w:val="26"/>
          <w:szCs w:val="26"/>
          <w:lang w:val="en-US"/>
        </w:rPr>
        <w:tab/>
      </w:r>
    </w:p>
    <w:p w14:paraId="4014560B" w14:textId="38F5CC3E" w:rsidR="008F53BB" w:rsidRDefault="00A76A52" w:rsidP="002F4F16">
      <w:pPr>
        <w:spacing w:line="240" w:lineRule="exact"/>
        <w:ind w:left="547"/>
        <w:jc w:val="both"/>
        <w:rPr>
          <w:rFonts w:ascii="CordiaUPC" w:hAnsi="CordiaUPC" w:cs="CordiaUPC"/>
          <w:sz w:val="26"/>
          <w:szCs w:val="26"/>
          <w:lang w:val="en-US"/>
        </w:rPr>
      </w:pPr>
      <w:r w:rsidRPr="002F4F16">
        <w:rPr>
          <w:rFonts w:ascii="CordiaUPC" w:hAnsi="CordiaUPC" w:cs="CordiaUPC" w:hint="cs"/>
          <w:sz w:val="26"/>
          <w:szCs w:val="26"/>
        </w:rPr>
        <w:t>The Bank’s senior management personnel do not</w:t>
      </w:r>
      <w:r w:rsidRPr="002F4F16">
        <w:rPr>
          <w:rFonts w:ascii="CordiaUPC" w:hAnsi="CordiaUPC" w:cs="CordiaUPC" w:hint="cs"/>
          <w:sz w:val="26"/>
          <w:szCs w:val="26"/>
          <w:lang w:val="en-US"/>
        </w:rPr>
        <w:t xml:space="preserve"> </w:t>
      </w:r>
      <w:r w:rsidRPr="002F4F16">
        <w:rPr>
          <w:rFonts w:ascii="CordiaUPC" w:hAnsi="CordiaUPC" w:cs="CordiaUPC" w:hint="cs"/>
          <w:sz w:val="26"/>
          <w:szCs w:val="26"/>
        </w:rPr>
        <w:t>receive other benefits both in term</w:t>
      </w:r>
      <w:r w:rsidR="00C15EFE" w:rsidRPr="002F4F16">
        <w:rPr>
          <w:rFonts w:ascii="CordiaUPC" w:hAnsi="CordiaUPC" w:cs="CordiaUPC" w:hint="cs"/>
          <w:sz w:val="26"/>
          <w:szCs w:val="26"/>
        </w:rPr>
        <w:t>s</w:t>
      </w:r>
      <w:r w:rsidRPr="002F4F16">
        <w:rPr>
          <w:rFonts w:ascii="CordiaUPC" w:hAnsi="CordiaUPC" w:cs="CordiaUPC" w:hint="cs"/>
          <w:sz w:val="26"/>
          <w:szCs w:val="26"/>
        </w:rPr>
        <w:t xml:space="preserve"> of </w:t>
      </w:r>
      <w:proofErr w:type="spellStart"/>
      <w:r w:rsidRPr="002F4F16">
        <w:rPr>
          <w:rFonts w:ascii="CordiaUPC" w:hAnsi="CordiaUPC" w:cs="CordiaUPC" w:hint="cs"/>
          <w:sz w:val="26"/>
          <w:szCs w:val="26"/>
        </w:rPr>
        <w:t>mone</w:t>
      </w:r>
      <w:r w:rsidRPr="002F4F16">
        <w:rPr>
          <w:rFonts w:ascii="CordiaUPC" w:hAnsi="CordiaUPC" w:cs="CordiaUPC" w:hint="cs"/>
          <w:sz w:val="26"/>
          <w:szCs w:val="26"/>
          <w:lang w:val="en-US"/>
        </w:rPr>
        <w:t>tary</w:t>
      </w:r>
      <w:proofErr w:type="spellEnd"/>
      <w:r w:rsidRPr="002F4F16">
        <w:rPr>
          <w:rFonts w:ascii="CordiaUPC" w:hAnsi="CordiaUPC" w:cs="CordiaUPC" w:hint="cs"/>
          <w:sz w:val="26"/>
          <w:szCs w:val="26"/>
          <w:lang w:val="en-US"/>
        </w:rPr>
        <w:t xml:space="preserve"> and non-monetary </w:t>
      </w:r>
      <w:r w:rsidRPr="002F4F16">
        <w:rPr>
          <w:rFonts w:ascii="CordiaUPC" w:hAnsi="CordiaUPC" w:cs="CordiaUPC" w:hint="cs"/>
          <w:sz w:val="26"/>
          <w:szCs w:val="26"/>
        </w:rPr>
        <w:t xml:space="preserve">items, except for the benefits that are normally received as mentioned in </w:t>
      </w:r>
      <w:r w:rsidR="00120D23" w:rsidRPr="002F4F16">
        <w:rPr>
          <w:rFonts w:ascii="CordiaUPC" w:hAnsi="CordiaUPC" w:cs="CordiaUPC" w:hint="cs"/>
          <w:sz w:val="26"/>
          <w:szCs w:val="26"/>
        </w:rPr>
        <w:t>n</w:t>
      </w:r>
      <w:r w:rsidRPr="002F4F16">
        <w:rPr>
          <w:rFonts w:ascii="CordiaUPC" w:hAnsi="CordiaUPC" w:cs="CordiaUPC" w:hint="cs"/>
          <w:sz w:val="26"/>
          <w:szCs w:val="26"/>
        </w:rPr>
        <w:t xml:space="preserve">ote </w:t>
      </w:r>
      <w:r w:rsidR="00463893" w:rsidRPr="002F4F16">
        <w:rPr>
          <w:rFonts w:ascii="CordiaUPC" w:hAnsi="CordiaUPC" w:cs="CordiaUPC" w:hint="cs"/>
          <w:sz w:val="26"/>
          <w:szCs w:val="26"/>
        </w:rPr>
        <w:t>1</w:t>
      </w:r>
      <w:r w:rsidR="00C57B1A">
        <w:rPr>
          <w:rFonts w:ascii="CordiaUPC" w:hAnsi="CordiaUPC" w:cs="CordiaUPC"/>
          <w:sz w:val="26"/>
          <w:szCs w:val="26"/>
        </w:rPr>
        <w:t>2</w:t>
      </w:r>
      <w:r w:rsidR="00673431" w:rsidRPr="002F4F16">
        <w:rPr>
          <w:rFonts w:ascii="CordiaUPC" w:hAnsi="CordiaUPC" w:cs="CordiaUPC" w:hint="cs"/>
          <w:sz w:val="26"/>
          <w:szCs w:val="26"/>
        </w:rPr>
        <w:t>.3</w:t>
      </w:r>
      <w:r w:rsidR="008C0EA9" w:rsidRPr="002F4F16">
        <w:rPr>
          <w:rFonts w:ascii="CordiaUPC" w:hAnsi="CordiaUPC" w:cs="CordiaUPC" w:hint="cs"/>
          <w:sz w:val="26"/>
          <w:szCs w:val="26"/>
        </w:rPr>
        <w:t xml:space="preserve"> </w:t>
      </w:r>
      <w:r w:rsidRPr="002F4F16">
        <w:rPr>
          <w:rFonts w:ascii="CordiaUPC" w:hAnsi="CordiaUPC" w:cs="CordiaUPC" w:hint="cs"/>
          <w:sz w:val="26"/>
          <w:szCs w:val="26"/>
        </w:rPr>
        <w:t>such as</w:t>
      </w:r>
      <w:r w:rsidRPr="002F4F16">
        <w:rPr>
          <w:rFonts w:ascii="CordiaUPC" w:hAnsi="CordiaUPC" w:cs="CordiaUPC" w:hint="cs"/>
          <w:sz w:val="26"/>
          <w:szCs w:val="26"/>
          <w:lang w:val="en-US"/>
        </w:rPr>
        <w:t xml:space="preserve"> monthly director remuneration, meeting allowance, </w:t>
      </w:r>
      <w:proofErr w:type="gramStart"/>
      <w:r w:rsidRPr="002F4F16">
        <w:rPr>
          <w:rFonts w:ascii="CordiaUPC" w:hAnsi="CordiaUPC" w:cs="CordiaUPC" w:hint="cs"/>
          <w:sz w:val="26"/>
          <w:szCs w:val="26"/>
          <w:lang w:val="en-US"/>
        </w:rPr>
        <w:t>salary</w:t>
      </w:r>
      <w:proofErr w:type="gramEnd"/>
      <w:r w:rsidRPr="002F4F16">
        <w:rPr>
          <w:rFonts w:ascii="CordiaUPC" w:hAnsi="CordiaUPC" w:cs="CordiaUPC" w:hint="cs"/>
          <w:sz w:val="26"/>
          <w:szCs w:val="26"/>
          <w:lang w:val="en-US"/>
        </w:rPr>
        <w:t xml:space="preserve"> and bonus.</w:t>
      </w:r>
      <w:r w:rsidRPr="002F4F16">
        <w:rPr>
          <w:rFonts w:ascii="CordiaUPC" w:hAnsi="CordiaUPC" w:cs="CordiaUPC" w:hint="cs"/>
          <w:sz w:val="26"/>
          <w:szCs w:val="26"/>
        </w:rPr>
        <w:t xml:space="preserve"> Directors who are the Bank’s executives and the representative directors who are the executives of ING Bank N.V</w:t>
      </w:r>
      <w:r w:rsidRPr="002F4F16">
        <w:rPr>
          <w:rFonts w:ascii="CordiaUPC" w:hAnsi="CordiaUPC" w:cs="CordiaUPC" w:hint="cs"/>
          <w:sz w:val="26"/>
          <w:szCs w:val="26"/>
          <w:cs/>
          <w:lang w:bidi="th-TH"/>
        </w:rPr>
        <w:t xml:space="preserve">. </w:t>
      </w:r>
      <w:r w:rsidRPr="002F4F16">
        <w:rPr>
          <w:rFonts w:ascii="CordiaUPC" w:hAnsi="CordiaUPC" w:cs="CordiaUPC" w:hint="cs"/>
          <w:sz w:val="26"/>
          <w:szCs w:val="26"/>
        </w:rPr>
        <w:t>shall not receive director remuneration as per the criteri</w:t>
      </w:r>
      <w:r w:rsidR="00C15EFE" w:rsidRPr="002F4F16">
        <w:rPr>
          <w:rFonts w:ascii="CordiaUPC" w:hAnsi="CordiaUPC" w:cs="CordiaUPC" w:hint="cs"/>
          <w:sz w:val="26"/>
          <w:szCs w:val="26"/>
        </w:rPr>
        <w:t>a of the Bank and ING Bank N.V.</w:t>
      </w:r>
      <w:r w:rsidRPr="002F4F16">
        <w:rPr>
          <w:rFonts w:ascii="CordiaUPC" w:hAnsi="CordiaUPC" w:cs="CordiaUPC" w:hint="cs"/>
          <w:sz w:val="26"/>
          <w:szCs w:val="26"/>
        </w:rPr>
        <w:t xml:space="preserve"> Nevertheless, directors with permanent residence abroad can reimburse travelling and accommodation expenses in connection with the operation of the Bank’s business as actually incurred.</w:t>
      </w:r>
      <w:r w:rsidRPr="002F4F16">
        <w:rPr>
          <w:rFonts w:ascii="CordiaUPC" w:hAnsi="CordiaUPC" w:cs="CordiaUPC" w:hint="cs"/>
          <w:sz w:val="26"/>
          <w:szCs w:val="26"/>
          <w:lang w:val="en-US"/>
        </w:rPr>
        <w:t xml:space="preserve"> Foreign executives are eligible for additional benefits, which are housing allowances, including utilities, </w:t>
      </w:r>
      <w:proofErr w:type="gramStart"/>
      <w:r w:rsidRPr="002F4F16">
        <w:rPr>
          <w:rFonts w:ascii="CordiaUPC" w:hAnsi="CordiaUPC" w:cs="CordiaUPC" w:hint="cs"/>
          <w:sz w:val="26"/>
          <w:szCs w:val="26"/>
          <w:lang w:val="en-US"/>
        </w:rPr>
        <w:t>telephone</w:t>
      </w:r>
      <w:proofErr w:type="gramEnd"/>
      <w:r w:rsidRPr="002F4F16">
        <w:rPr>
          <w:rFonts w:ascii="CordiaUPC" w:hAnsi="CordiaUPC" w:cs="CordiaUPC" w:hint="cs"/>
          <w:sz w:val="26"/>
          <w:szCs w:val="26"/>
          <w:lang w:val="en-US"/>
        </w:rPr>
        <w:t xml:space="preserve"> and home trip expenses in accordance with t</w:t>
      </w:r>
      <w:r w:rsidR="00FC335C" w:rsidRPr="002F4F16">
        <w:rPr>
          <w:rFonts w:ascii="CordiaUPC" w:hAnsi="CordiaUPC" w:cs="CordiaUPC" w:hint="cs"/>
          <w:sz w:val="26"/>
          <w:szCs w:val="26"/>
          <w:lang w:val="en-US"/>
        </w:rPr>
        <w:t>he established criteria.</w:t>
      </w:r>
    </w:p>
    <w:p w14:paraId="3412570F" w14:textId="3EA2BB2F" w:rsidR="00C57B1A" w:rsidRDefault="00C57B1A" w:rsidP="002F4F16">
      <w:pPr>
        <w:spacing w:line="240" w:lineRule="exact"/>
        <w:ind w:left="547"/>
        <w:jc w:val="both"/>
        <w:rPr>
          <w:rFonts w:ascii="CordiaUPC" w:hAnsi="CordiaUPC" w:cs="CordiaUPC"/>
          <w:sz w:val="26"/>
          <w:szCs w:val="26"/>
          <w:lang w:val="en-US"/>
        </w:rPr>
      </w:pPr>
    </w:p>
    <w:p w14:paraId="03F3CC2A" w14:textId="3AEC0707" w:rsidR="00C57B1A" w:rsidRDefault="00C57B1A" w:rsidP="002F4F16">
      <w:pPr>
        <w:spacing w:line="240" w:lineRule="exact"/>
        <w:ind w:left="547"/>
        <w:jc w:val="both"/>
        <w:rPr>
          <w:rFonts w:ascii="CordiaUPC" w:hAnsi="CordiaUPC" w:cs="CordiaUPC"/>
          <w:sz w:val="26"/>
          <w:szCs w:val="26"/>
          <w:lang w:val="en-US"/>
        </w:rPr>
      </w:pPr>
    </w:p>
    <w:p w14:paraId="0BD671FC" w14:textId="24131A9D" w:rsidR="00C57B1A" w:rsidRDefault="00C57B1A" w:rsidP="002F4F16">
      <w:pPr>
        <w:spacing w:line="240" w:lineRule="exact"/>
        <w:ind w:left="547"/>
        <w:jc w:val="both"/>
        <w:rPr>
          <w:rFonts w:ascii="CordiaUPC" w:hAnsi="CordiaUPC" w:cs="CordiaUPC"/>
          <w:sz w:val="26"/>
          <w:szCs w:val="26"/>
          <w:lang w:val="en-US"/>
        </w:rPr>
      </w:pPr>
    </w:p>
    <w:p w14:paraId="0BF0B67B" w14:textId="77777777" w:rsidR="00471CA4" w:rsidRDefault="00471CA4" w:rsidP="002F4F16">
      <w:pPr>
        <w:spacing w:line="240" w:lineRule="exact"/>
        <w:ind w:left="547"/>
        <w:jc w:val="both"/>
        <w:rPr>
          <w:rFonts w:ascii="CordiaUPC" w:hAnsi="CordiaUPC" w:cs="CordiaUPC"/>
          <w:sz w:val="26"/>
          <w:szCs w:val="26"/>
          <w:lang w:val="en-US"/>
        </w:rPr>
      </w:pPr>
    </w:p>
    <w:p w14:paraId="673A3BF1" w14:textId="401A8423" w:rsidR="00C57B1A" w:rsidRDefault="00C57B1A" w:rsidP="002F4F16">
      <w:pPr>
        <w:spacing w:line="240" w:lineRule="exact"/>
        <w:ind w:left="547"/>
        <w:jc w:val="both"/>
        <w:rPr>
          <w:rFonts w:ascii="CordiaUPC" w:hAnsi="CordiaUPC" w:cs="CordiaUPC"/>
          <w:sz w:val="26"/>
          <w:szCs w:val="26"/>
          <w:lang w:val="en-US"/>
        </w:rPr>
      </w:pPr>
    </w:p>
    <w:p w14:paraId="544C08A8" w14:textId="03F4FBFD" w:rsidR="00C57B1A" w:rsidRDefault="00C57B1A" w:rsidP="002F4F16">
      <w:pPr>
        <w:spacing w:line="240" w:lineRule="exact"/>
        <w:ind w:left="547"/>
        <w:jc w:val="both"/>
        <w:rPr>
          <w:rFonts w:ascii="CordiaUPC" w:hAnsi="CordiaUPC" w:cs="CordiaUPC"/>
          <w:sz w:val="26"/>
          <w:szCs w:val="26"/>
          <w:lang w:val="en-US"/>
        </w:rPr>
      </w:pPr>
    </w:p>
    <w:p w14:paraId="6873BC0D" w14:textId="3B021FD5" w:rsidR="00C57B1A" w:rsidRDefault="00C57B1A" w:rsidP="002F4F16">
      <w:pPr>
        <w:spacing w:line="240" w:lineRule="exact"/>
        <w:ind w:left="547"/>
        <w:jc w:val="both"/>
        <w:rPr>
          <w:rFonts w:ascii="CordiaUPC" w:hAnsi="CordiaUPC" w:cs="CordiaUPC"/>
          <w:sz w:val="26"/>
          <w:szCs w:val="26"/>
          <w:lang w:val="en-US"/>
        </w:rPr>
      </w:pPr>
    </w:p>
    <w:p w14:paraId="5B8BF170" w14:textId="22BA4555" w:rsidR="00C57B1A" w:rsidRDefault="00C57B1A" w:rsidP="002F4F16">
      <w:pPr>
        <w:spacing w:line="240" w:lineRule="exact"/>
        <w:ind w:left="547"/>
        <w:jc w:val="both"/>
        <w:rPr>
          <w:rFonts w:ascii="CordiaUPC" w:hAnsi="CordiaUPC" w:cs="CordiaUPC"/>
          <w:sz w:val="26"/>
          <w:szCs w:val="26"/>
          <w:lang w:val="en-US"/>
        </w:rPr>
      </w:pPr>
    </w:p>
    <w:p w14:paraId="5F029A14" w14:textId="77777777" w:rsidR="00C57B1A" w:rsidRPr="002F4F16" w:rsidRDefault="00C57B1A" w:rsidP="002F4F16">
      <w:pPr>
        <w:spacing w:line="240" w:lineRule="exact"/>
        <w:ind w:left="547"/>
        <w:jc w:val="both"/>
        <w:rPr>
          <w:rFonts w:ascii="CordiaUPC" w:hAnsi="CordiaUPC" w:cs="CordiaUPC"/>
          <w:sz w:val="26"/>
          <w:szCs w:val="26"/>
          <w:lang w:val="en-US"/>
        </w:rPr>
      </w:pPr>
    </w:p>
    <w:p w14:paraId="3562A924" w14:textId="77777777" w:rsidR="00D26272" w:rsidRPr="002F4F16" w:rsidRDefault="00D26272" w:rsidP="002F4F16">
      <w:pPr>
        <w:pStyle w:val="index"/>
        <w:tabs>
          <w:tab w:val="left" w:pos="540"/>
        </w:tabs>
        <w:spacing w:after="0" w:line="240" w:lineRule="exact"/>
        <w:rPr>
          <w:rFonts w:ascii="CordiaUPC" w:hAnsi="CordiaUPC" w:cs="CordiaUPC"/>
          <w:iCs/>
          <w:sz w:val="26"/>
          <w:szCs w:val="26"/>
        </w:rPr>
      </w:pPr>
    </w:p>
    <w:p w14:paraId="482CFCC4" w14:textId="1E74B52D" w:rsidR="00354DE1" w:rsidRPr="00EA6BC9" w:rsidRDefault="00227C59" w:rsidP="002F4F16">
      <w:pPr>
        <w:pStyle w:val="index"/>
        <w:tabs>
          <w:tab w:val="left" w:pos="540"/>
        </w:tabs>
        <w:spacing w:after="0" w:line="240" w:lineRule="exact"/>
        <w:rPr>
          <w:rFonts w:ascii="CordiaUPC" w:hAnsi="CordiaUPC" w:cs="CordiaUPC"/>
          <w:b/>
          <w:bCs/>
          <w:sz w:val="28"/>
          <w:szCs w:val="28"/>
          <w:cs/>
          <w:lang w:bidi="th-TH"/>
        </w:rPr>
      </w:pPr>
      <w:r w:rsidRPr="00EA6BC9">
        <w:rPr>
          <w:rFonts w:ascii="CordiaUPC" w:hAnsi="CordiaUPC" w:cs="CordiaUPC" w:hint="cs"/>
          <w:b/>
          <w:bCs/>
          <w:iCs/>
          <w:sz w:val="28"/>
          <w:szCs w:val="28"/>
        </w:rPr>
        <w:lastRenderedPageBreak/>
        <w:t>1</w:t>
      </w:r>
      <w:r w:rsidR="00EC256C">
        <w:rPr>
          <w:rFonts w:ascii="CordiaUPC" w:hAnsi="CordiaUPC" w:cs="CordiaUPC"/>
          <w:b/>
          <w:bCs/>
          <w:iCs/>
          <w:sz w:val="28"/>
          <w:szCs w:val="28"/>
        </w:rPr>
        <w:t>3</w:t>
      </w:r>
      <w:r w:rsidR="00072AF6" w:rsidRPr="00EA6BC9">
        <w:rPr>
          <w:rFonts w:ascii="CordiaUPC" w:hAnsi="CordiaUPC" w:cs="CordiaUPC" w:hint="cs"/>
          <w:iCs/>
          <w:sz w:val="28"/>
          <w:szCs w:val="28"/>
        </w:rPr>
        <w:tab/>
      </w:r>
      <w:r w:rsidR="00354DE1" w:rsidRPr="00EA6BC9">
        <w:rPr>
          <w:rFonts w:ascii="CordiaUPC" w:hAnsi="CordiaUPC" w:cs="CordiaUPC" w:hint="cs"/>
          <w:b/>
          <w:bCs/>
          <w:sz w:val="28"/>
          <w:szCs w:val="28"/>
          <w:lang w:val="en-US"/>
        </w:rPr>
        <w:t>Segment information</w:t>
      </w:r>
    </w:p>
    <w:p w14:paraId="00E9BB28" w14:textId="77777777" w:rsidR="00354DE1" w:rsidRPr="002F4F16" w:rsidRDefault="00354DE1" w:rsidP="002F4F16">
      <w:pPr>
        <w:spacing w:line="240" w:lineRule="exact"/>
        <w:ind w:left="547"/>
        <w:jc w:val="thaiDistribute"/>
        <w:rPr>
          <w:rFonts w:ascii="CordiaUPC" w:hAnsi="CordiaUPC" w:cs="CordiaUPC"/>
          <w:sz w:val="26"/>
          <w:szCs w:val="26"/>
          <w:lang w:val="en-US"/>
        </w:rPr>
      </w:pPr>
    </w:p>
    <w:p w14:paraId="21BD99BE" w14:textId="77777777" w:rsidR="00354DE1" w:rsidRPr="002F4F16" w:rsidRDefault="00354DE1" w:rsidP="002F4F16">
      <w:pPr>
        <w:spacing w:line="240" w:lineRule="exact"/>
        <w:ind w:left="547"/>
        <w:jc w:val="thaiDistribute"/>
        <w:rPr>
          <w:rFonts w:ascii="CordiaUPC" w:hAnsi="CordiaUPC" w:cs="CordiaUPC"/>
          <w:sz w:val="26"/>
          <w:szCs w:val="26"/>
          <w:lang w:val="en-US"/>
        </w:rPr>
      </w:pPr>
      <w:r w:rsidRPr="002F4F16">
        <w:rPr>
          <w:rFonts w:ascii="CordiaUPC" w:hAnsi="CordiaUPC" w:cs="CordiaUPC" w:hint="cs"/>
          <w:sz w:val="26"/>
          <w:szCs w:val="26"/>
          <w:lang w:val="en-US"/>
        </w:rPr>
        <w:t>For management purposes, the Bank’s businesses are divided into the following core segments, based on customer segmentation</w:t>
      </w:r>
      <w:r w:rsidRPr="002F4F16">
        <w:rPr>
          <w:rFonts w:ascii="CordiaUPC" w:hAnsi="CordiaUPC" w:cs="CordiaUPC" w:hint="cs"/>
          <w:sz w:val="26"/>
          <w:szCs w:val="26"/>
          <w:cs/>
          <w:lang w:val="en-US" w:bidi="th-TH"/>
        </w:rPr>
        <w:t>:</w:t>
      </w:r>
    </w:p>
    <w:p w14:paraId="01BFC7F3" w14:textId="77777777" w:rsidR="00354DE1" w:rsidRPr="002F4F16" w:rsidRDefault="00354DE1" w:rsidP="002F4F16">
      <w:pPr>
        <w:spacing w:line="240" w:lineRule="exact"/>
        <w:ind w:left="547"/>
        <w:jc w:val="thaiDistribute"/>
        <w:rPr>
          <w:rFonts w:ascii="CordiaUPC" w:hAnsi="CordiaUPC" w:cs="CordiaUPC"/>
          <w:sz w:val="26"/>
          <w:szCs w:val="26"/>
          <w:lang w:val="en-US"/>
        </w:rPr>
      </w:pPr>
    </w:p>
    <w:p w14:paraId="35665D8D" w14:textId="77777777" w:rsidR="00354DE1" w:rsidRPr="002F4F16" w:rsidRDefault="00354DE1" w:rsidP="002F4F16">
      <w:pPr>
        <w:numPr>
          <w:ilvl w:val="0"/>
          <w:numId w:val="22"/>
        </w:numPr>
        <w:spacing w:after="200" w:line="240" w:lineRule="exact"/>
        <w:ind w:left="900" w:hanging="353"/>
        <w:contextualSpacing/>
        <w:jc w:val="thaiDistribute"/>
        <w:rPr>
          <w:rFonts w:ascii="CordiaUPC" w:hAnsi="CordiaUPC" w:cs="CordiaUPC"/>
          <w:sz w:val="26"/>
          <w:szCs w:val="26"/>
          <w:lang w:val="en-US"/>
        </w:rPr>
      </w:pPr>
      <w:r w:rsidRPr="002F4F16">
        <w:rPr>
          <w:rFonts w:ascii="CordiaUPC" w:hAnsi="CordiaUPC" w:cs="CordiaUPC" w:hint="cs"/>
          <w:sz w:val="26"/>
          <w:szCs w:val="26"/>
          <w:lang w:val="en-US"/>
        </w:rPr>
        <w:t>Commercial Banking</w:t>
      </w:r>
    </w:p>
    <w:p w14:paraId="331FC91F" w14:textId="77777777" w:rsidR="00354DE1" w:rsidRPr="002F4F16" w:rsidRDefault="00354DE1" w:rsidP="002F4F16">
      <w:pPr>
        <w:spacing w:line="240" w:lineRule="exact"/>
        <w:ind w:left="1132"/>
        <w:contextualSpacing/>
        <w:jc w:val="thaiDistribute"/>
        <w:rPr>
          <w:rFonts w:ascii="CordiaUPC" w:hAnsi="CordiaUPC" w:cs="CordiaUPC"/>
          <w:sz w:val="26"/>
          <w:szCs w:val="26"/>
          <w:lang w:val="en-US"/>
        </w:rPr>
      </w:pPr>
    </w:p>
    <w:p w14:paraId="657389B8" w14:textId="77777777" w:rsidR="00354DE1" w:rsidRPr="002F4F16" w:rsidRDefault="00354DE1" w:rsidP="002F4F16">
      <w:pPr>
        <w:numPr>
          <w:ilvl w:val="1"/>
          <w:numId w:val="22"/>
        </w:numPr>
        <w:spacing w:after="200" w:line="240" w:lineRule="exact"/>
        <w:ind w:left="1260"/>
        <w:contextualSpacing/>
        <w:jc w:val="thaiDistribute"/>
        <w:rPr>
          <w:rFonts w:ascii="CordiaUPC" w:hAnsi="CordiaUPC" w:cs="CordiaUPC"/>
          <w:sz w:val="26"/>
          <w:szCs w:val="26"/>
          <w:lang w:val="en-US"/>
        </w:rPr>
      </w:pPr>
      <w:r w:rsidRPr="002F4F16">
        <w:rPr>
          <w:rFonts w:ascii="CordiaUPC" w:hAnsi="CordiaUPC" w:cs="CordiaUPC" w:hint="cs"/>
          <w:sz w:val="26"/>
          <w:szCs w:val="26"/>
          <w:lang w:val="en-US"/>
        </w:rPr>
        <w:t>Wholesale Banking</w:t>
      </w:r>
      <w:r w:rsidRPr="002F4F16">
        <w:rPr>
          <w:rFonts w:ascii="CordiaUPC" w:hAnsi="CordiaUPC" w:cs="CordiaUPC" w:hint="cs"/>
          <w:sz w:val="26"/>
          <w:szCs w:val="26"/>
          <w:cs/>
          <w:lang w:val="en-US" w:bidi="th-TH"/>
        </w:rPr>
        <w:t xml:space="preserve">: </w:t>
      </w:r>
      <w:r w:rsidRPr="002F4F16">
        <w:rPr>
          <w:rFonts w:ascii="CordiaUPC" w:hAnsi="CordiaUPC" w:cs="CordiaUPC" w:hint="cs"/>
          <w:sz w:val="26"/>
          <w:szCs w:val="26"/>
          <w:lang w:val="en-US" w:bidi="th-TH"/>
        </w:rPr>
        <w:t>This serves large</w:t>
      </w:r>
      <w:r w:rsidRPr="002F4F16">
        <w:rPr>
          <w:rFonts w:ascii="CordiaUPC" w:hAnsi="CordiaUPC" w:cs="CordiaUPC" w:hint="cs"/>
          <w:sz w:val="26"/>
          <w:szCs w:val="26"/>
          <w:cs/>
          <w:lang w:val="en-US" w:bidi="th-TH"/>
        </w:rPr>
        <w:t>-</w:t>
      </w:r>
      <w:r w:rsidRPr="002F4F16">
        <w:rPr>
          <w:rFonts w:ascii="CordiaUPC" w:hAnsi="CordiaUPC" w:cs="CordiaUPC" w:hint="cs"/>
          <w:sz w:val="26"/>
          <w:szCs w:val="26"/>
          <w:lang w:val="en-US" w:bidi="th-TH"/>
        </w:rPr>
        <w:t>sized and medium</w:t>
      </w:r>
      <w:r w:rsidRPr="002F4F16">
        <w:rPr>
          <w:rFonts w:ascii="CordiaUPC" w:hAnsi="CordiaUPC" w:cs="CordiaUPC" w:hint="cs"/>
          <w:sz w:val="26"/>
          <w:szCs w:val="26"/>
          <w:cs/>
          <w:lang w:val="en-US" w:bidi="th-TH"/>
        </w:rPr>
        <w:t>-</w:t>
      </w:r>
      <w:r w:rsidRPr="002F4F16">
        <w:rPr>
          <w:rFonts w:ascii="CordiaUPC" w:hAnsi="CordiaUPC" w:cs="CordiaUPC" w:hint="cs"/>
          <w:sz w:val="26"/>
          <w:szCs w:val="26"/>
          <w:lang w:val="en-US" w:bidi="th-TH"/>
        </w:rPr>
        <w:t>sized</w:t>
      </w:r>
      <w:r w:rsidRPr="002F4F16">
        <w:rPr>
          <w:rFonts w:ascii="CordiaUPC" w:hAnsi="CordiaUPC" w:cs="CordiaUPC" w:hint="cs"/>
          <w:sz w:val="26"/>
          <w:szCs w:val="26"/>
          <w:cs/>
          <w:lang w:val="en-US" w:bidi="th-TH"/>
        </w:rPr>
        <w:t xml:space="preserve"> </w:t>
      </w:r>
      <w:r w:rsidRPr="002F4F16">
        <w:rPr>
          <w:rFonts w:ascii="CordiaUPC" w:hAnsi="CordiaUPC" w:cs="CordiaUPC" w:hint="cs"/>
          <w:sz w:val="26"/>
          <w:szCs w:val="26"/>
          <w:lang w:val="en-US" w:bidi="th-TH"/>
        </w:rPr>
        <w:t>business customer</w:t>
      </w:r>
      <w:r w:rsidRPr="002F4F16">
        <w:rPr>
          <w:rFonts w:ascii="CordiaUPC" w:hAnsi="CordiaUPC" w:cs="CordiaUPC" w:hint="cs"/>
          <w:sz w:val="26"/>
          <w:szCs w:val="26"/>
          <w:cs/>
          <w:lang w:val="en-US" w:bidi="th-TH"/>
        </w:rPr>
        <w:t xml:space="preserve">. </w:t>
      </w:r>
      <w:r w:rsidRPr="002F4F16">
        <w:rPr>
          <w:rFonts w:ascii="CordiaUPC" w:hAnsi="CordiaUPC" w:cs="CordiaUPC" w:hint="cs"/>
          <w:sz w:val="26"/>
          <w:szCs w:val="26"/>
          <w:lang w:val="en-US"/>
        </w:rPr>
        <w:t>The main products and</w:t>
      </w:r>
      <w:r w:rsidRPr="002F4F16">
        <w:rPr>
          <w:rFonts w:ascii="CordiaUPC" w:hAnsi="CordiaUPC" w:cs="CordiaUPC" w:hint="cs"/>
          <w:sz w:val="26"/>
          <w:szCs w:val="26"/>
          <w:cs/>
          <w:lang w:val="en-US" w:bidi="th-TH"/>
        </w:rPr>
        <w:t xml:space="preserve"> </w:t>
      </w:r>
      <w:r w:rsidRPr="002F4F16">
        <w:rPr>
          <w:rFonts w:ascii="CordiaUPC" w:hAnsi="CordiaUPC" w:cs="CordiaUPC" w:hint="cs"/>
          <w:sz w:val="26"/>
          <w:szCs w:val="26"/>
          <w:lang w:val="en-US"/>
        </w:rPr>
        <w:t>services are corporate loans, letters of guarantee, deposits, trade finance and foreign exchange, supply</w:t>
      </w:r>
      <w:r w:rsidRPr="002F4F16">
        <w:rPr>
          <w:rFonts w:ascii="CordiaUPC" w:hAnsi="CordiaUPC" w:cs="CordiaUPC" w:hint="cs"/>
          <w:sz w:val="26"/>
          <w:szCs w:val="26"/>
          <w:cs/>
          <w:lang w:val="en-US" w:bidi="th-TH"/>
        </w:rPr>
        <w:t xml:space="preserve"> </w:t>
      </w:r>
      <w:r w:rsidRPr="002F4F16">
        <w:rPr>
          <w:rFonts w:ascii="CordiaUPC" w:hAnsi="CordiaUPC" w:cs="CordiaUPC" w:hint="cs"/>
          <w:sz w:val="26"/>
          <w:szCs w:val="26"/>
          <w:lang w:val="en-US"/>
        </w:rPr>
        <w:t>chain solution, financial management, and other financial services</w:t>
      </w:r>
      <w:r w:rsidRPr="002F4F16">
        <w:rPr>
          <w:rFonts w:ascii="CordiaUPC" w:hAnsi="CordiaUPC" w:cs="CordiaUPC" w:hint="cs"/>
          <w:sz w:val="26"/>
          <w:szCs w:val="26"/>
          <w:cs/>
          <w:lang w:val="en-US" w:bidi="th-TH"/>
        </w:rPr>
        <w:t>.</w:t>
      </w:r>
    </w:p>
    <w:p w14:paraId="1C77416C" w14:textId="77777777" w:rsidR="00354DE1" w:rsidRPr="002F4F16" w:rsidRDefault="00354DE1" w:rsidP="002F4F16">
      <w:pPr>
        <w:spacing w:line="240" w:lineRule="exact"/>
        <w:ind w:left="1260" w:hanging="360"/>
        <w:contextualSpacing/>
        <w:jc w:val="thaiDistribute"/>
        <w:rPr>
          <w:rFonts w:ascii="CordiaUPC" w:hAnsi="CordiaUPC" w:cs="CordiaUPC"/>
          <w:sz w:val="26"/>
          <w:szCs w:val="26"/>
          <w:lang w:val="en-US"/>
        </w:rPr>
      </w:pPr>
    </w:p>
    <w:p w14:paraId="26157D17" w14:textId="77777777" w:rsidR="00354DE1" w:rsidRPr="002F4F16" w:rsidRDefault="00354DE1" w:rsidP="002F4F16">
      <w:pPr>
        <w:numPr>
          <w:ilvl w:val="1"/>
          <w:numId w:val="22"/>
        </w:numPr>
        <w:spacing w:after="200" w:line="240" w:lineRule="exact"/>
        <w:ind w:left="1260"/>
        <w:contextualSpacing/>
        <w:jc w:val="thaiDistribute"/>
        <w:rPr>
          <w:rFonts w:ascii="CordiaUPC" w:hAnsi="CordiaUPC" w:cs="CordiaUPC"/>
          <w:sz w:val="26"/>
          <w:szCs w:val="26"/>
          <w:lang w:val="en-US"/>
        </w:rPr>
      </w:pPr>
      <w:r w:rsidRPr="002F4F16">
        <w:rPr>
          <w:rFonts w:ascii="CordiaUPC" w:hAnsi="CordiaUPC" w:cs="CordiaUPC" w:hint="cs"/>
          <w:sz w:val="26"/>
          <w:szCs w:val="26"/>
          <w:lang w:val="en-US"/>
        </w:rPr>
        <w:t>Small Enterprise</w:t>
      </w:r>
      <w:r w:rsidRPr="002F4F16">
        <w:rPr>
          <w:rFonts w:ascii="CordiaUPC" w:hAnsi="CordiaUPC" w:cs="CordiaUPC" w:hint="cs"/>
          <w:sz w:val="26"/>
          <w:szCs w:val="26"/>
          <w:cs/>
          <w:lang w:val="en-US" w:bidi="th-TH"/>
        </w:rPr>
        <w:t xml:space="preserve">: </w:t>
      </w:r>
      <w:r w:rsidRPr="002F4F16">
        <w:rPr>
          <w:rFonts w:ascii="CordiaUPC" w:hAnsi="CordiaUPC" w:cs="CordiaUPC" w:hint="cs"/>
          <w:sz w:val="26"/>
          <w:szCs w:val="26"/>
          <w:lang w:val="en-US" w:bidi="th-TH"/>
        </w:rPr>
        <w:t>This serves small</w:t>
      </w:r>
      <w:r w:rsidRPr="002F4F16">
        <w:rPr>
          <w:rFonts w:ascii="CordiaUPC" w:hAnsi="CordiaUPC" w:cs="CordiaUPC" w:hint="cs"/>
          <w:sz w:val="26"/>
          <w:szCs w:val="26"/>
          <w:cs/>
          <w:lang w:val="en-US" w:bidi="th-TH"/>
        </w:rPr>
        <w:t>-</w:t>
      </w:r>
      <w:r w:rsidRPr="002F4F16">
        <w:rPr>
          <w:rFonts w:ascii="CordiaUPC" w:hAnsi="CordiaUPC" w:cs="CordiaUPC" w:hint="cs"/>
          <w:sz w:val="26"/>
          <w:szCs w:val="26"/>
          <w:lang w:val="en-US" w:bidi="th-TH"/>
        </w:rPr>
        <w:t>size business customer</w:t>
      </w:r>
      <w:r w:rsidRPr="002F4F16">
        <w:rPr>
          <w:rFonts w:ascii="CordiaUPC" w:hAnsi="CordiaUPC" w:cs="CordiaUPC" w:hint="cs"/>
          <w:spacing w:val="-4"/>
          <w:sz w:val="26"/>
          <w:szCs w:val="26"/>
          <w:cs/>
          <w:lang w:val="en-US" w:bidi="th-TH"/>
        </w:rPr>
        <w:t>.</w:t>
      </w:r>
      <w:r w:rsidRPr="002F4F16">
        <w:rPr>
          <w:rFonts w:ascii="CordiaUPC" w:hAnsi="CordiaUPC" w:cs="CordiaUPC" w:hint="cs"/>
          <w:sz w:val="26"/>
          <w:szCs w:val="26"/>
          <w:lang w:val="en-US"/>
        </w:rPr>
        <w:t xml:space="preserve"> The main products and services are corporate</w:t>
      </w:r>
      <w:r w:rsidRPr="002F4F16">
        <w:rPr>
          <w:rFonts w:ascii="CordiaUPC" w:hAnsi="CordiaUPC" w:cs="CordiaUPC" w:hint="cs"/>
          <w:sz w:val="26"/>
          <w:szCs w:val="26"/>
          <w:cs/>
          <w:lang w:val="en-US" w:bidi="th-TH"/>
        </w:rPr>
        <w:t xml:space="preserve"> </w:t>
      </w:r>
      <w:r w:rsidRPr="002F4F16">
        <w:rPr>
          <w:rFonts w:ascii="CordiaUPC" w:hAnsi="CordiaUPC" w:cs="CordiaUPC" w:hint="cs"/>
          <w:sz w:val="26"/>
          <w:szCs w:val="26"/>
          <w:lang w:val="en-US"/>
        </w:rPr>
        <w:t>loans, deposits and bancassurance</w:t>
      </w:r>
      <w:r w:rsidRPr="002F4F16">
        <w:rPr>
          <w:rFonts w:ascii="CordiaUPC" w:hAnsi="CordiaUPC" w:cs="CordiaUPC" w:hint="cs"/>
          <w:sz w:val="26"/>
          <w:szCs w:val="26"/>
          <w:cs/>
          <w:lang w:val="en-US" w:bidi="th-TH"/>
        </w:rPr>
        <w:t>.</w:t>
      </w:r>
    </w:p>
    <w:p w14:paraId="216C9F51" w14:textId="77777777" w:rsidR="00354DE1" w:rsidRPr="002F4F16" w:rsidRDefault="00354DE1" w:rsidP="002F4F16">
      <w:pPr>
        <w:spacing w:line="240" w:lineRule="exact"/>
        <w:ind w:left="1124" w:hanging="577"/>
        <w:jc w:val="thaiDistribute"/>
        <w:rPr>
          <w:rFonts w:ascii="CordiaUPC" w:hAnsi="CordiaUPC" w:cs="CordiaUPC"/>
          <w:sz w:val="26"/>
          <w:szCs w:val="26"/>
          <w:lang w:val="en-US"/>
        </w:rPr>
      </w:pPr>
    </w:p>
    <w:p w14:paraId="5F28B699" w14:textId="77777777" w:rsidR="00354DE1" w:rsidRPr="002F4F16" w:rsidRDefault="00354DE1" w:rsidP="002F4F16">
      <w:pPr>
        <w:spacing w:line="240" w:lineRule="exact"/>
        <w:ind w:left="900" w:hanging="353"/>
        <w:jc w:val="thaiDistribute"/>
        <w:rPr>
          <w:rFonts w:ascii="CordiaUPC" w:hAnsi="CordiaUPC" w:cs="CordiaUPC"/>
          <w:sz w:val="26"/>
          <w:szCs w:val="26"/>
          <w:lang w:val="en-US"/>
        </w:rPr>
      </w:pPr>
      <w:r w:rsidRPr="002F4F16">
        <w:rPr>
          <w:rFonts w:ascii="CordiaUPC" w:hAnsi="CordiaUPC" w:cs="CordiaUPC" w:hint="cs"/>
          <w:sz w:val="26"/>
          <w:szCs w:val="26"/>
          <w:lang w:val="en-US"/>
        </w:rPr>
        <w:t>2</w:t>
      </w:r>
      <w:r w:rsidRPr="002F4F16">
        <w:rPr>
          <w:rFonts w:ascii="CordiaUPC" w:hAnsi="CordiaUPC" w:cs="CordiaUPC" w:hint="cs"/>
          <w:sz w:val="26"/>
          <w:szCs w:val="26"/>
          <w:cs/>
          <w:lang w:val="en-US" w:bidi="th-TH"/>
        </w:rPr>
        <w:t xml:space="preserve">. </w:t>
      </w:r>
      <w:r w:rsidRPr="002F4F16">
        <w:rPr>
          <w:rFonts w:ascii="CordiaUPC" w:hAnsi="CordiaUPC" w:cs="CordiaUPC" w:hint="cs"/>
          <w:sz w:val="26"/>
          <w:szCs w:val="26"/>
          <w:lang w:val="en-US"/>
        </w:rPr>
        <w:tab/>
        <w:t>Retail Banking</w:t>
      </w:r>
      <w:r w:rsidRPr="002F4F16">
        <w:rPr>
          <w:rFonts w:ascii="CordiaUPC" w:hAnsi="CordiaUPC" w:cs="CordiaUPC" w:hint="cs"/>
          <w:sz w:val="26"/>
          <w:szCs w:val="26"/>
          <w:cs/>
          <w:lang w:val="en-US" w:bidi="th-TH"/>
        </w:rPr>
        <w:t xml:space="preserve">: </w:t>
      </w:r>
      <w:r w:rsidRPr="002F4F16">
        <w:rPr>
          <w:rFonts w:ascii="CordiaUPC" w:hAnsi="CordiaUPC" w:cs="CordiaUPC" w:hint="cs"/>
          <w:sz w:val="26"/>
          <w:szCs w:val="26"/>
          <w:lang w:val="en-US"/>
        </w:rPr>
        <w:t>This represents individual persons</w:t>
      </w:r>
      <w:r w:rsidRPr="002F4F16">
        <w:rPr>
          <w:rFonts w:ascii="CordiaUPC" w:hAnsi="CordiaUPC" w:cs="CordiaUPC" w:hint="cs"/>
          <w:sz w:val="26"/>
          <w:szCs w:val="26"/>
          <w:cs/>
          <w:lang w:val="en-US" w:bidi="th-TH"/>
        </w:rPr>
        <w:t>.</w:t>
      </w:r>
      <w:r w:rsidRPr="002F4F16">
        <w:rPr>
          <w:rFonts w:ascii="CordiaUPC" w:hAnsi="CordiaUPC" w:cs="CordiaUPC" w:hint="cs"/>
          <w:sz w:val="26"/>
          <w:szCs w:val="26"/>
          <w:lang w:val="en-US"/>
        </w:rPr>
        <w:t xml:space="preserve"> The main products and services are</w:t>
      </w:r>
      <w:r w:rsidRPr="002F4F16">
        <w:rPr>
          <w:rFonts w:ascii="CordiaUPC" w:hAnsi="CordiaUPC" w:cs="CordiaUPC" w:hint="cs"/>
          <w:sz w:val="26"/>
          <w:szCs w:val="26"/>
          <w:cs/>
          <w:lang w:val="en-US" w:bidi="th-TH"/>
        </w:rPr>
        <w:t xml:space="preserve"> </w:t>
      </w:r>
      <w:r w:rsidRPr="002F4F16">
        <w:rPr>
          <w:rFonts w:ascii="CordiaUPC" w:hAnsi="CordiaUPC" w:cs="CordiaUPC" w:hint="cs"/>
          <w:sz w:val="26"/>
          <w:szCs w:val="26"/>
          <w:lang w:val="en-US"/>
        </w:rPr>
        <w:t>deposits, housing loans, hire purchase, finance lease, personal loans, cards services, bancassurance and mutual</w:t>
      </w:r>
      <w:r w:rsidRPr="002F4F16">
        <w:rPr>
          <w:rFonts w:ascii="CordiaUPC" w:hAnsi="CordiaUPC" w:cs="CordiaUPC" w:hint="cs"/>
          <w:sz w:val="26"/>
          <w:szCs w:val="26"/>
          <w:cs/>
          <w:lang w:val="en-US" w:bidi="th-TH"/>
        </w:rPr>
        <w:t xml:space="preserve"> </w:t>
      </w:r>
      <w:r w:rsidRPr="002F4F16">
        <w:rPr>
          <w:rFonts w:ascii="CordiaUPC" w:hAnsi="CordiaUPC" w:cs="CordiaUPC" w:hint="cs"/>
          <w:sz w:val="26"/>
          <w:szCs w:val="26"/>
          <w:lang w:val="en-US"/>
        </w:rPr>
        <w:t>funds, and foreign currency services</w:t>
      </w:r>
      <w:r w:rsidRPr="002F4F16">
        <w:rPr>
          <w:rFonts w:ascii="CordiaUPC" w:hAnsi="CordiaUPC" w:cs="CordiaUPC" w:hint="cs"/>
          <w:sz w:val="26"/>
          <w:szCs w:val="26"/>
          <w:cs/>
          <w:lang w:val="en-US" w:bidi="th-TH"/>
        </w:rPr>
        <w:t>.</w:t>
      </w:r>
    </w:p>
    <w:p w14:paraId="37F1F30F" w14:textId="77777777" w:rsidR="00354DE1" w:rsidRPr="002F4F16" w:rsidRDefault="00354DE1" w:rsidP="002F4F16">
      <w:pPr>
        <w:spacing w:line="240" w:lineRule="exact"/>
        <w:ind w:left="547"/>
        <w:jc w:val="thaiDistribute"/>
        <w:rPr>
          <w:rFonts w:ascii="CordiaUPC" w:hAnsi="CordiaUPC" w:cs="CordiaUPC"/>
          <w:sz w:val="26"/>
          <w:szCs w:val="26"/>
          <w:lang w:val="en-US"/>
        </w:rPr>
      </w:pPr>
    </w:p>
    <w:p w14:paraId="58065A5E" w14:textId="77777777" w:rsidR="00354DE1" w:rsidRPr="002F4F16" w:rsidRDefault="00354DE1" w:rsidP="002F4F16">
      <w:pPr>
        <w:spacing w:line="240" w:lineRule="exact"/>
        <w:ind w:left="547"/>
        <w:jc w:val="thaiDistribute"/>
        <w:rPr>
          <w:rFonts w:ascii="CordiaUPC" w:hAnsi="CordiaUPC" w:cs="CordiaUPC"/>
          <w:sz w:val="26"/>
          <w:szCs w:val="26"/>
          <w:lang w:val="en-US"/>
        </w:rPr>
      </w:pPr>
      <w:r w:rsidRPr="002F4F16">
        <w:rPr>
          <w:rFonts w:ascii="CordiaUPC" w:hAnsi="CordiaUPC" w:cs="CordiaUPC" w:hint="cs"/>
          <w:sz w:val="26"/>
          <w:szCs w:val="26"/>
          <w:lang w:val="en-US"/>
        </w:rPr>
        <w:t>The Bank evaluates segment performance based on profit from operation, using the same</w:t>
      </w:r>
      <w:r w:rsidRPr="002F4F16">
        <w:rPr>
          <w:rFonts w:ascii="CordiaUPC" w:hAnsi="CordiaUPC" w:cs="CordiaUPC" w:hint="cs"/>
          <w:sz w:val="26"/>
          <w:szCs w:val="26"/>
          <w:cs/>
          <w:lang w:val="en-US" w:bidi="th-TH"/>
        </w:rPr>
        <w:t xml:space="preserve"> </w:t>
      </w:r>
      <w:r w:rsidRPr="002F4F16">
        <w:rPr>
          <w:rFonts w:ascii="CordiaUPC" w:hAnsi="CordiaUPC" w:cs="CordiaUPC" w:hint="cs"/>
          <w:sz w:val="26"/>
          <w:szCs w:val="26"/>
          <w:lang w:val="en-US"/>
        </w:rPr>
        <w:t>accounting policies as those used in its preparation of the financial statements</w:t>
      </w:r>
      <w:r w:rsidRPr="002F4F16">
        <w:rPr>
          <w:rFonts w:ascii="CordiaUPC" w:hAnsi="CordiaUPC" w:cs="CordiaUPC" w:hint="cs"/>
          <w:sz w:val="26"/>
          <w:szCs w:val="26"/>
          <w:cs/>
          <w:lang w:val="en-US" w:bidi="th-TH"/>
        </w:rPr>
        <w:t xml:space="preserve">. </w:t>
      </w:r>
    </w:p>
    <w:p w14:paraId="06C5B2C6" w14:textId="77777777" w:rsidR="00354DE1" w:rsidRPr="002F4F16" w:rsidRDefault="00354DE1" w:rsidP="002F4F16">
      <w:pPr>
        <w:spacing w:line="240" w:lineRule="exact"/>
        <w:ind w:left="547"/>
        <w:jc w:val="thaiDistribute"/>
        <w:rPr>
          <w:rFonts w:ascii="CordiaUPC" w:hAnsi="CordiaUPC" w:cs="CordiaUPC"/>
          <w:sz w:val="26"/>
          <w:szCs w:val="26"/>
          <w:lang w:val="en-US"/>
        </w:rPr>
      </w:pPr>
    </w:p>
    <w:p w14:paraId="69681B9C" w14:textId="4CF51957" w:rsidR="00354DE1" w:rsidRPr="002F4F16" w:rsidRDefault="00354DE1" w:rsidP="002F4F16">
      <w:pPr>
        <w:spacing w:after="200" w:line="240" w:lineRule="exact"/>
        <w:ind w:left="547"/>
        <w:contextualSpacing/>
        <w:jc w:val="thaiDistribute"/>
        <w:rPr>
          <w:rFonts w:ascii="CordiaUPC" w:hAnsi="CordiaUPC" w:cs="CordiaUPC"/>
          <w:color w:val="000000" w:themeColor="text1"/>
          <w:sz w:val="26"/>
          <w:szCs w:val="26"/>
          <w:lang w:val="en-US" w:bidi="th-TH"/>
        </w:rPr>
      </w:pPr>
      <w:r w:rsidRPr="002F4F16">
        <w:rPr>
          <w:rFonts w:ascii="CordiaUPC" w:hAnsi="CordiaUPC" w:cs="CordiaUPC" w:hint="cs"/>
          <w:color w:val="000000" w:themeColor="text1"/>
          <w:sz w:val="26"/>
          <w:szCs w:val="26"/>
          <w:lang w:val="en-US" w:bidi="th-TH"/>
        </w:rPr>
        <w:t>In the second quarter of 2020, there w</w:t>
      </w:r>
      <w:r w:rsidR="00B657C2" w:rsidRPr="002F4F16">
        <w:rPr>
          <w:rFonts w:ascii="CordiaUPC" w:hAnsi="CordiaUPC" w:cs="CordiaUPC" w:hint="cs"/>
          <w:color w:val="000000" w:themeColor="text1"/>
          <w:sz w:val="26"/>
          <w:szCs w:val="26"/>
          <w:lang w:val="en-US" w:bidi="th-TH"/>
        </w:rPr>
        <w:t>ere</w:t>
      </w:r>
      <w:r w:rsidRPr="002F4F16">
        <w:rPr>
          <w:rFonts w:ascii="CordiaUPC" w:hAnsi="CordiaUPC" w:cs="CordiaUPC" w:hint="cs"/>
          <w:color w:val="000000" w:themeColor="text1"/>
          <w:sz w:val="26"/>
          <w:szCs w:val="26"/>
          <w:lang w:val="en-US" w:bidi="th-TH"/>
        </w:rPr>
        <w:t xml:space="preserve"> certain customers transferring from Small Enterprise to Retail banking in accordance with Bank’s business direction</w:t>
      </w:r>
      <w:r w:rsidR="00B657C2" w:rsidRPr="002F4F16">
        <w:rPr>
          <w:rFonts w:ascii="CordiaUPC" w:hAnsi="CordiaUPC" w:cs="CordiaUPC" w:hint="cs"/>
          <w:color w:val="000000" w:themeColor="text1"/>
          <w:sz w:val="26"/>
          <w:szCs w:val="26"/>
          <w:lang w:val="en-US" w:bidi="th-TH"/>
        </w:rPr>
        <w:t>.</w:t>
      </w:r>
    </w:p>
    <w:p w14:paraId="59F82D07" w14:textId="77777777" w:rsidR="00354DE1" w:rsidRPr="002F4F16" w:rsidRDefault="00354DE1" w:rsidP="002F4F16">
      <w:pPr>
        <w:spacing w:line="240" w:lineRule="exact"/>
        <w:ind w:left="547"/>
        <w:jc w:val="thaiDistribute"/>
        <w:rPr>
          <w:rFonts w:ascii="CordiaUPC" w:hAnsi="CordiaUPC" w:cs="CordiaUPC"/>
          <w:sz w:val="26"/>
          <w:szCs w:val="26"/>
          <w:lang w:val="en-US"/>
        </w:rPr>
      </w:pPr>
    </w:p>
    <w:p w14:paraId="20E43AF7" w14:textId="77777777" w:rsidR="00354DE1" w:rsidRPr="002F4F16" w:rsidRDefault="00354DE1" w:rsidP="002F4F16">
      <w:pPr>
        <w:spacing w:line="240" w:lineRule="exact"/>
        <w:ind w:left="547"/>
        <w:jc w:val="thaiDistribute"/>
        <w:rPr>
          <w:rFonts w:ascii="CordiaUPC" w:hAnsi="CordiaUPC" w:cs="CordiaUPC"/>
          <w:sz w:val="26"/>
          <w:szCs w:val="26"/>
          <w:lang w:val="en-US"/>
        </w:rPr>
      </w:pPr>
      <w:r w:rsidRPr="002F4F16">
        <w:rPr>
          <w:rFonts w:ascii="CordiaUPC" w:hAnsi="CordiaUPC" w:cs="CordiaUPC" w:hint="cs"/>
          <w:sz w:val="26"/>
          <w:szCs w:val="26"/>
          <w:lang w:val="en-US"/>
        </w:rPr>
        <w:t>The inter</w:t>
      </w:r>
      <w:r w:rsidRPr="002F4F16">
        <w:rPr>
          <w:rFonts w:ascii="CordiaUPC" w:hAnsi="CordiaUPC" w:cs="CordiaUPC" w:hint="cs"/>
          <w:sz w:val="26"/>
          <w:szCs w:val="26"/>
          <w:cs/>
          <w:lang w:val="en-US" w:bidi="th-TH"/>
        </w:rPr>
        <w:t>-</w:t>
      </w:r>
      <w:r w:rsidRPr="002F4F16">
        <w:rPr>
          <w:rFonts w:ascii="CordiaUPC" w:hAnsi="CordiaUPC" w:cs="CordiaUPC" w:hint="cs"/>
          <w:sz w:val="26"/>
          <w:szCs w:val="26"/>
          <w:lang w:val="en-US"/>
        </w:rPr>
        <w:t>segment transfer pricing policy is to set prices with reference to market rates</w:t>
      </w:r>
      <w:r w:rsidRPr="002F4F16">
        <w:rPr>
          <w:rFonts w:ascii="CordiaUPC" w:hAnsi="CordiaUPC" w:cs="CordiaUPC" w:hint="cs"/>
          <w:sz w:val="26"/>
          <w:szCs w:val="26"/>
          <w:cs/>
          <w:lang w:val="en-US" w:bidi="th-TH"/>
        </w:rPr>
        <w:t xml:space="preserve">. </w:t>
      </w:r>
      <w:r w:rsidRPr="002F4F16">
        <w:rPr>
          <w:rFonts w:ascii="CordiaUPC" w:hAnsi="CordiaUPC" w:cs="CordiaUPC" w:hint="cs"/>
          <w:sz w:val="26"/>
          <w:szCs w:val="26"/>
          <w:lang w:val="en-US"/>
        </w:rPr>
        <w:t>Direct operating expenses are recorded as expenses for each operating segment and</w:t>
      </w:r>
      <w:r w:rsidRPr="002F4F16">
        <w:rPr>
          <w:rFonts w:ascii="CordiaUPC" w:hAnsi="CordiaUPC" w:cs="CordiaUPC" w:hint="cs"/>
          <w:sz w:val="26"/>
          <w:szCs w:val="26"/>
          <w:cs/>
          <w:lang w:val="en-US" w:bidi="th-TH"/>
        </w:rPr>
        <w:t xml:space="preserve"> </w:t>
      </w:r>
      <w:r w:rsidRPr="002F4F16">
        <w:rPr>
          <w:rFonts w:ascii="CordiaUPC" w:hAnsi="CordiaUPC" w:cs="CordiaUPC" w:hint="cs"/>
          <w:sz w:val="26"/>
          <w:szCs w:val="26"/>
          <w:lang w:val="en-US"/>
        </w:rPr>
        <w:t xml:space="preserve">certain expenses are allocated to each operating </w:t>
      </w:r>
      <w:proofErr w:type="gramStart"/>
      <w:r w:rsidRPr="002F4F16">
        <w:rPr>
          <w:rFonts w:ascii="CordiaUPC" w:hAnsi="CordiaUPC" w:cs="CordiaUPC" w:hint="cs"/>
          <w:sz w:val="26"/>
          <w:szCs w:val="26"/>
          <w:lang w:val="en-US"/>
        </w:rPr>
        <w:t>segments</w:t>
      </w:r>
      <w:proofErr w:type="gramEnd"/>
      <w:r w:rsidRPr="002F4F16">
        <w:rPr>
          <w:rFonts w:ascii="CordiaUPC" w:hAnsi="CordiaUPC" w:cs="CordiaUPC" w:hint="cs"/>
          <w:sz w:val="26"/>
          <w:szCs w:val="26"/>
          <w:lang w:val="en-US"/>
        </w:rPr>
        <w:t xml:space="preserve"> based on relevant variables e</w:t>
      </w:r>
      <w:r w:rsidRPr="002F4F16">
        <w:rPr>
          <w:rFonts w:ascii="CordiaUPC" w:hAnsi="CordiaUPC" w:cs="CordiaUPC" w:hint="cs"/>
          <w:sz w:val="26"/>
          <w:szCs w:val="26"/>
          <w:cs/>
          <w:lang w:val="en-US" w:bidi="th-TH"/>
        </w:rPr>
        <w:t>.</w:t>
      </w:r>
      <w:r w:rsidRPr="002F4F16">
        <w:rPr>
          <w:rFonts w:ascii="CordiaUPC" w:hAnsi="CordiaUPC" w:cs="CordiaUPC" w:hint="cs"/>
          <w:sz w:val="26"/>
          <w:szCs w:val="26"/>
          <w:lang w:val="en-US"/>
        </w:rPr>
        <w:t>g</w:t>
      </w:r>
      <w:r w:rsidRPr="002F4F16">
        <w:rPr>
          <w:rFonts w:ascii="CordiaUPC" w:hAnsi="CordiaUPC" w:cs="CordiaUPC" w:hint="cs"/>
          <w:sz w:val="26"/>
          <w:szCs w:val="26"/>
          <w:cs/>
          <w:lang w:val="en-US" w:bidi="th-TH"/>
        </w:rPr>
        <w:t xml:space="preserve">. </w:t>
      </w:r>
      <w:r w:rsidRPr="002F4F16">
        <w:rPr>
          <w:rFonts w:ascii="CordiaUPC" w:hAnsi="CordiaUPC" w:cs="CordiaUPC" w:hint="cs"/>
          <w:sz w:val="26"/>
          <w:szCs w:val="26"/>
          <w:lang w:val="en-US"/>
        </w:rPr>
        <w:t xml:space="preserve">number of transactions, asset based and liabilities based, </w:t>
      </w:r>
      <w:proofErr w:type="spellStart"/>
      <w:r w:rsidRPr="002F4F16">
        <w:rPr>
          <w:rFonts w:ascii="CordiaUPC" w:hAnsi="CordiaUPC" w:cs="CordiaUPC" w:hint="cs"/>
          <w:sz w:val="26"/>
          <w:szCs w:val="26"/>
          <w:lang w:val="en-US"/>
        </w:rPr>
        <w:t>etc</w:t>
      </w:r>
      <w:proofErr w:type="spellEnd"/>
      <w:r w:rsidRPr="002F4F16">
        <w:rPr>
          <w:rFonts w:ascii="CordiaUPC" w:hAnsi="CordiaUPC" w:cs="CordiaUPC" w:hint="cs"/>
          <w:sz w:val="26"/>
          <w:szCs w:val="26"/>
          <w:cs/>
          <w:lang w:val="en-US" w:bidi="th-TH"/>
        </w:rPr>
        <w:t xml:space="preserve">.  </w:t>
      </w:r>
    </w:p>
    <w:p w14:paraId="6EB6CBE7" w14:textId="77777777" w:rsidR="00354DE1" w:rsidRPr="002F4F16" w:rsidRDefault="00354DE1" w:rsidP="002F4F16">
      <w:pPr>
        <w:spacing w:line="240" w:lineRule="exact"/>
        <w:ind w:left="547"/>
        <w:jc w:val="thaiDistribute"/>
        <w:rPr>
          <w:rFonts w:ascii="CordiaUPC" w:hAnsi="CordiaUPC" w:cs="CordiaUPC"/>
          <w:sz w:val="26"/>
          <w:szCs w:val="26"/>
          <w:lang w:val="en-US"/>
        </w:rPr>
      </w:pPr>
    </w:p>
    <w:p w14:paraId="03FEFF24" w14:textId="3938592B" w:rsidR="008C0197" w:rsidRPr="002F4F16" w:rsidRDefault="00354DE1" w:rsidP="002F4F16">
      <w:pPr>
        <w:pStyle w:val="Heading1"/>
        <w:numPr>
          <w:ilvl w:val="0"/>
          <w:numId w:val="0"/>
        </w:numPr>
        <w:tabs>
          <w:tab w:val="left" w:pos="5245"/>
          <w:tab w:val="left" w:pos="8364"/>
        </w:tabs>
        <w:spacing w:before="0" w:after="0" w:line="240" w:lineRule="exact"/>
        <w:ind w:left="540" w:firstLine="27"/>
        <w:jc w:val="thaiDistribute"/>
        <w:rPr>
          <w:rFonts w:ascii="CordiaUPC" w:hAnsi="CordiaUPC" w:cs="CordiaUPC"/>
          <w:b w:val="0"/>
          <w:bCs/>
          <w:i w:val="0"/>
          <w:iCs/>
          <w:spacing w:val="-2"/>
          <w:sz w:val="26"/>
          <w:szCs w:val="26"/>
          <w:lang w:val="en-US"/>
        </w:rPr>
      </w:pPr>
      <w:r w:rsidRPr="002F4F16">
        <w:rPr>
          <w:rFonts w:ascii="CordiaUPC" w:hAnsi="CordiaUPC" w:cs="CordiaUPC" w:hint="cs"/>
          <w:b w:val="0"/>
          <w:bCs/>
          <w:i w:val="0"/>
          <w:iCs/>
          <w:sz w:val="26"/>
          <w:szCs w:val="26"/>
          <w:lang w:val="en-US"/>
        </w:rPr>
        <w:t xml:space="preserve">The operating segment information, as reported below, is reported in a </w:t>
      </w:r>
      <w:r w:rsidR="00B657C2" w:rsidRPr="002F4F16">
        <w:rPr>
          <w:rFonts w:ascii="CordiaUPC" w:hAnsi="CordiaUPC" w:cs="CordiaUPC" w:hint="cs"/>
          <w:b w:val="0"/>
          <w:bCs/>
          <w:i w:val="0"/>
          <w:iCs/>
          <w:sz w:val="26"/>
          <w:szCs w:val="26"/>
          <w:lang w:val="en-US"/>
        </w:rPr>
        <w:t xml:space="preserve">consistent </w:t>
      </w:r>
      <w:r w:rsidRPr="002F4F16">
        <w:rPr>
          <w:rFonts w:ascii="CordiaUPC" w:hAnsi="CordiaUPC" w:cs="CordiaUPC" w:hint="cs"/>
          <w:b w:val="0"/>
          <w:bCs/>
          <w:i w:val="0"/>
          <w:iCs/>
          <w:sz w:val="26"/>
          <w:szCs w:val="26"/>
          <w:lang w:val="en-US"/>
        </w:rPr>
        <w:t>manner with the Bank’s internal reports that are regularly reviewed by the Chief Operating Decision</w:t>
      </w:r>
      <w:r w:rsidRPr="002F4F16">
        <w:rPr>
          <w:rFonts w:ascii="CordiaUPC" w:hAnsi="CordiaUPC" w:cs="CordiaUPC" w:hint="cs"/>
          <w:b w:val="0"/>
          <w:bCs/>
          <w:i w:val="0"/>
          <w:iCs/>
          <w:sz w:val="26"/>
          <w:szCs w:val="26"/>
          <w:cs/>
          <w:lang w:val="en-US" w:bidi="th-TH"/>
        </w:rPr>
        <w:t xml:space="preserve"> </w:t>
      </w:r>
      <w:r w:rsidRPr="002F4F16">
        <w:rPr>
          <w:rFonts w:ascii="CordiaUPC" w:hAnsi="CordiaUPC" w:cs="CordiaUPC" w:hint="cs"/>
          <w:b w:val="0"/>
          <w:bCs/>
          <w:i w:val="0"/>
          <w:iCs/>
          <w:sz w:val="26"/>
          <w:szCs w:val="26"/>
          <w:lang w:val="en-US"/>
        </w:rPr>
        <w:t>Maker in order to make decisions on the allocation of resources to the operating segments</w:t>
      </w:r>
      <w:r w:rsidRPr="002F4F16">
        <w:rPr>
          <w:rFonts w:ascii="CordiaUPC" w:hAnsi="CordiaUPC" w:cs="CordiaUPC" w:hint="cs"/>
          <w:b w:val="0"/>
          <w:bCs/>
          <w:i w:val="0"/>
          <w:iCs/>
          <w:sz w:val="26"/>
          <w:szCs w:val="26"/>
          <w:cs/>
          <w:lang w:val="en-US" w:bidi="th-TH"/>
        </w:rPr>
        <w:t xml:space="preserve"> </w:t>
      </w:r>
      <w:r w:rsidRPr="002F4F16">
        <w:rPr>
          <w:rFonts w:ascii="CordiaUPC" w:hAnsi="CordiaUPC" w:cs="CordiaUPC" w:hint="cs"/>
          <w:b w:val="0"/>
          <w:bCs/>
          <w:i w:val="0"/>
          <w:iCs/>
          <w:sz w:val="26"/>
          <w:szCs w:val="26"/>
          <w:lang w:val="en-US"/>
        </w:rPr>
        <w:t>and assess their performance</w:t>
      </w:r>
      <w:r w:rsidRPr="002F4F16">
        <w:rPr>
          <w:rFonts w:ascii="CordiaUPC" w:hAnsi="CordiaUPC" w:cs="CordiaUPC" w:hint="cs"/>
          <w:b w:val="0"/>
          <w:bCs/>
          <w:i w:val="0"/>
          <w:iCs/>
          <w:sz w:val="26"/>
          <w:szCs w:val="26"/>
          <w:cs/>
          <w:lang w:val="en-US" w:bidi="th-TH"/>
        </w:rPr>
        <w:t xml:space="preserve">. </w:t>
      </w:r>
      <w:r w:rsidRPr="002F4F16">
        <w:rPr>
          <w:rFonts w:ascii="CordiaUPC" w:hAnsi="CordiaUPC" w:cs="CordiaUPC" w:hint="cs"/>
          <w:b w:val="0"/>
          <w:bCs/>
          <w:i w:val="0"/>
          <w:iCs/>
          <w:sz w:val="26"/>
          <w:szCs w:val="26"/>
          <w:lang w:val="en-US"/>
        </w:rPr>
        <w:t>The Chief Operating Decision Maker has been identified as</w:t>
      </w:r>
      <w:r w:rsidRPr="002F4F16">
        <w:rPr>
          <w:rFonts w:ascii="CordiaUPC" w:hAnsi="CordiaUPC" w:cs="CordiaUPC" w:hint="cs"/>
          <w:b w:val="0"/>
          <w:bCs/>
          <w:i w:val="0"/>
          <w:iCs/>
          <w:sz w:val="26"/>
          <w:szCs w:val="26"/>
          <w:cs/>
          <w:lang w:val="en-US" w:bidi="th-TH"/>
        </w:rPr>
        <w:t xml:space="preserve"> </w:t>
      </w:r>
      <w:r w:rsidRPr="002F4F16">
        <w:rPr>
          <w:rFonts w:ascii="CordiaUPC" w:hAnsi="CordiaUPC" w:cs="CordiaUPC" w:hint="cs"/>
          <w:b w:val="0"/>
          <w:bCs/>
          <w:i w:val="0"/>
          <w:iCs/>
          <w:sz w:val="26"/>
          <w:szCs w:val="26"/>
          <w:lang w:val="en-US"/>
        </w:rPr>
        <w:t>the Chief Executive Committee</w:t>
      </w:r>
      <w:r w:rsidRPr="002F4F16">
        <w:rPr>
          <w:rFonts w:ascii="CordiaUPC" w:hAnsi="CordiaUPC" w:cs="CordiaUPC" w:hint="cs"/>
          <w:b w:val="0"/>
          <w:bCs/>
          <w:i w:val="0"/>
          <w:iCs/>
          <w:sz w:val="26"/>
          <w:szCs w:val="26"/>
          <w:cs/>
          <w:lang w:val="en-US" w:bidi="th-TH"/>
        </w:rPr>
        <w:t>.</w:t>
      </w:r>
    </w:p>
    <w:p w14:paraId="5FF9077C" w14:textId="319798D7" w:rsidR="00995329" w:rsidRDefault="00995329">
      <w:pPr>
        <w:spacing w:line="240" w:lineRule="auto"/>
        <w:rPr>
          <w:rFonts w:eastAsia="Times New Roman" w:cs="Times New Roman"/>
          <w:b/>
          <w:bCs/>
          <w:i/>
          <w:iCs/>
        </w:rPr>
      </w:pPr>
    </w:p>
    <w:p w14:paraId="688EA8D2" w14:textId="6DF0B297" w:rsidR="000F317A" w:rsidRPr="00E24BBC" w:rsidRDefault="000F317A" w:rsidP="000F317A">
      <w:pPr>
        <w:spacing w:line="240" w:lineRule="atLeast"/>
        <w:ind w:left="270" w:firstLine="270"/>
        <w:rPr>
          <w:rFonts w:ascii="CordiaUPC" w:eastAsia="Times New Roman" w:hAnsi="CordiaUPC" w:cs="CordiaUPC"/>
          <w:b/>
          <w:bCs/>
          <w:i/>
          <w:iCs/>
          <w:sz w:val="26"/>
          <w:szCs w:val="26"/>
        </w:rPr>
      </w:pPr>
      <w:r w:rsidRPr="00E24BBC">
        <w:rPr>
          <w:rFonts w:ascii="CordiaUPC" w:eastAsia="Times New Roman" w:hAnsi="CordiaUPC" w:cs="CordiaUPC"/>
          <w:b/>
          <w:bCs/>
          <w:i/>
          <w:iCs/>
          <w:sz w:val="26"/>
          <w:szCs w:val="26"/>
        </w:rPr>
        <w:t>Information about reportable segments:</w:t>
      </w:r>
    </w:p>
    <w:p w14:paraId="07FFBF22" w14:textId="77777777" w:rsidR="00786AAA" w:rsidRPr="00786AAA" w:rsidRDefault="00786AAA" w:rsidP="00786AAA">
      <w:pPr>
        <w:spacing w:line="240" w:lineRule="exact"/>
        <w:ind w:left="547"/>
        <w:jc w:val="thaiDistribute"/>
        <w:rPr>
          <w:rFonts w:ascii="CordiaUPC" w:hAnsi="CordiaUPC" w:cs="CordiaUPC"/>
          <w:spacing w:val="-2"/>
          <w:sz w:val="26"/>
          <w:szCs w:val="26"/>
          <w:lang w:val="en-US"/>
        </w:rPr>
      </w:pPr>
    </w:p>
    <w:tbl>
      <w:tblPr>
        <w:tblW w:w="9413" w:type="dxa"/>
        <w:tblInd w:w="450" w:type="dxa"/>
        <w:tblLayout w:type="fixed"/>
        <w:tblCellMar>
          <w:left w:w="79" w:type="dxa"/>
          <w:right w:w="79" w:type="dxa"/>
        </w:tblCellMar>
        <w:tblLook w:val="0000" w:firstRow="0" w:lastRow="0" w:firstColumn="0" w:lastColumn="0" w:noHBand="0" w:noVBand="0"/>
      </w:tblPr>
      <w:tblGrid>
        <w:gridCol w:w="2970"/>
        <w:gridCol w:w="1170"/>
        <w:gridCol w:w="180"/>
        <w:gridCol w:w="1080"/>
        <w:gridCol w:w="180"/>
        <w:gridCol w:w="1170"/>
        <w:gridCol w:w="180"/>
        <w:gridCol w:w="1170"/>
        <w:gridCol w:w="180"/>
        <w:gridCol w:w="1133"/>
      </w:tblGrid>
      <w:tr w:rsidR="00786AAA" w:rsidRPr="00786AAA" w14:paraId="1ECA7E06" w14:textId="77777777" w:rsidTr="003C52F5">
        <w:trPr>
          <w:cantSplit/>
          <w:trHeight w:val="20"/>
        </w:trPr>
        <w:tc>
          <w:tcPr>
            <w:tcW w:w="2970" w:type="dxa"/>
            <w:vAlign w:val="bottom"/>
          </w:tcPr>
          <w:p w14:paraId="79542B87" w14:textId="77777777" w:rsidR="00786AAA" w:rsidRPr="00786AAA" w:rsidRDefault="00786AAA" w:rsidP="003C52F5">
            <w:pPr>
              <w:shd w:val="clear" w:color="auto" w:fill="FFFFFF"/>
              <w:spacing w:line="240" w:lineRule="exact"/>
              <w:ind w:left="142" w:right="-79" w:hanging="142"/>
              <w:rPr>
                <w:rFonts w:ascii="CordiaUPC" w:eastAsia="Times New Roman" w:hAnsi="CordiaUPC" w:cs="CordiaUPC"/>
                <w:b/>
                <w:bCs/>
                <w:sz w:val="26"/>
                <w:szCs w:val="26"/>
              </w:rPr>
            </w:pPr>
            <w:r w:rsidRPr="00786AAA">
              <w:rPr>
                <w:rFonts w:ascii="CordiaUPC" w:eastAsia="Times New Roman" w:hAnsi="CordiaUPC" w:cs="CordiaUPC" w:hint="cs"/>
                <w:b/>
                <w:bCs/>
                <w:i/>
                <w:iCs/>
                <w:sz w:val="26"/>
                <w:szCs w:val="26"/>
              </w:rPr>
              <w:t>For the three-month period</w:t>
            </w:r>
          </w:p>
        </w:tc>
        <w:tc>
          <w:tcPr>
            <w:tcW w:w="1170" w:type="dxa"/>
            <w:vAlign w:val="bottom"/>
          </w:tcPr>
          <w:p w14:paraId="2D16D261" w14:textId="77777777" w:rsidR="00786AAA" w:rsidRPr="00786AAA" w:rsidRDefault="00786AAA" w:rsidP="003C52F5">
            <w:pPr>
              <w:spacing w:line="240" w:lineRule="exact"/>
              <w:ind w:left="-117" w:right="-108"/>
              <w:jc w:val="center"/>
              <w:rPr>
                <w:rFonts w:ascii="CordiaUPC" w:eastAsia="Times New Roman" w:hAnsi="CordiaUPC" w:cs="CordiaUPC"/>
                <w:sz w:val="26"/>
                <w:szCs w:val="26"/>
              </w:rPr>
            </w:pPr>
          </w:p>
        </w:tc>
        <w:tc>
          <w:tcPr>
            <w:tcW w:w="180" w:type="dxa"/>
            <w:vAlign w:val="bottom"/>
          </w:tcPr>
          <w:p w14:paraId="5F91A249" w14:textId="77777777" w:rsidR="00786AAA" w:rsidRPr="00786AAA" w:rsidRDefault="00786AAA" w:rsidP="003C52F5">
            <w:pPr>
              <w:tabs>
                <w:tab w:val="left" w:pos="281"/>
                <w:tab w:val="left" w:pos="371"/>
                <w:tab w:val="left" w:pos="461"/>
              </w:tabs>
              <w:spacing w:line="240" w:lineRule="exact"/>
              <w:ind w:left="-117" w:right="-108"/>
              <w:jc w:val="center"/>
              <w:rPr>
                <w:rFonts w:ascii="CordiaUPC" w:eastAsia="Times New Roman" w:hAnsi="CordiaUPC" w:cs="CordiaUPC"/>
                <w:snapToGrid w:val="0"/>
                <w:sz w:val="26"/>
                <w:szCs w:val="26"/>
                <w:lang w:val="en-US" w:eastAsia="th-TH" w:bidi="th-TH"/>
              </w:rPr>
            </w:pPr>
          </w:p>
        </w:tc>
        <w:tc>
          <w:tcPr>
            <w:tcW w:w="1080" w:type="dxa"/>
            <w:vAlign w:val="bottom"/>
          </w:tcPr>
          <w:p w14:paraId="710BBC8F" w14:textId="77777777" w:rsidR="00786AAA" w:rsidRPr="00786AAA" w:rsidRDefault="00786AAA" w:rsidP="003C52F5">
            <w:pPr>
              <w:spacing w:line="240" w:lineRule="exact"/>
              <w:ind w:left="-117" w:right="-108"/>
              <w:jc w:val="center"/>
              <w:rPr>
                <w:rFonts w:ascii="CordiaUPC" w:eastAsia="Times New Roman" w:hAnsi="CordiaUPC" w:cs="CordiaUPC"/>
                <w:sz w:val="26"/>
                <w:szCs w:val="26"/>
              </w:rPr>
            </w:pPr>
          </w:p>
        </w:tc>
        <w:tc>
          <w:tcPr>
            <w:tcW w:w="180" w:type="dxa"/>
            <w:vAlign w:val="bottom"/>
          </w:tcPr>
          <w:p w14:paraId="6A4DA552" w14:textId="77777777" w:rsidR="00786AAA" w:rsidRPr="00786AAA" w:rsidRDefault="00786AAA" w:rsidP="003C52F5">
            <w:pPr>
              <w:spacing w:line="240" w:lineRule="exact"/>
              <w:ind w:left="-117" w:right="-108"/>
              <w:jc w:val="center"/>
              <w:rPr>
                <w:rFonts w:ascii="CordiaUPC" w:eastAsia="Times New Roman" w:hAnsi="CordiaUPC" w:cs="CordiaUPC"/>
                <w:sz w:val="26"/>
                <w:szCs w:val="26"/>
              </w:rPr>
            </w:pPr>
          </w:p>
        </w:tc>
        <w:tc>
          <w:tcPr>
            <w:tcW w:w="1170" w:type="dxa"/>
            <w:vAlign w:val="bottom"/>
          </w:tcPr>
          <w:p w14:paraId="3FCC1FDE" w14:textId="77777777" w:rsidR="00786AAA" w:rsidRPr="00786AAA" w:rsidRDefault="00786AAA" w:rsidP="003C52F5">
            <w:pPr>
              <w:spacing w:line="240" w:lineRule="exact"/>
              <w:ind w:left="-117" w:right="-108"/>
              <w:jc w:val="center"/>
              <w:rPr>
                <w:rFonts w:ascii="CordiaUPC" w:eastAsia="Times New Roman" w:hAnsi="CordiaUPC" w:cs="CordiaUPC"/>
                <w:sz w:val="26"/>
                <w:szCs w:val="26"/>
              </w:rPr>
            </w:pPr>
          </w:p>
        </w:tc>
        <w:tc>
          <w:tcPr>
            <w:tcW w:w="180" w:type="dxa"/>
            <w:vAlign w:val="bottom"/>
          </w:tcPr>
          <w:p w14:paraId="14EF62C4" w14:textId="77777777" w:rsidR="00786AAA" w:rsidRPr="00786AAA" w:rsidRDefault="00786AAA" w:rsidP="003C52F5">
            <w:pPr>
              <w:spacing w:line="240" w:lineRule="exact"/>
              <w:ind w:left="-117" w:right="-108"/>
              <w:jc w:val="center"/>
              <w:rPr>
                <w:rFonts w:ascii="CordiaUPC" w:eastAsia="Times New Roman" w:hAnsi="CordiaUPC" w:cs="CordiaUPC"/>
                <w:sz w:val="26"/>
                <w:szCs w:val="26"/>
              </w:rPr>
            </w:pPr>
          </w:p>
        </w:tc>
        <w:tc>
          <w:tcPr>
            <w:tcW w:w="1170" w:type="dxa"/>
            <w:vAlign w:val="bottom"/>
          </w:tcPr>
          <w:p w14:paraId="3EACA7E2" w14:textId="77777777" w:rsidR="00786AAA" w:rsidRPr="00786AAA" w:rsidRDefault="00786AAA" w:rsidP="003C52F5">
            <w:pPr>
              <w:spacing w:line="240" w:lineRule="exact"/>
              <w:ind w:left="-117" w:right="-108"/>
              <w:jc w:val="center"/>
              <w:rPr>
                <w:rFonts w:ascii="CordiaUPC" w:eastAsia="Times New Roman" w:hAnsi="CordiaUPC" w:cs="CordiaUPC"/>
                <w:sz w:val="26"/>
                <w:szCs w:val="26"/>
              </w:rPr>
            </w:pPr>
          </w:p>
        </w:tc>
        <w:tc>
          <w:tcPr>
            <w:tcW w:w="180" w:type="dxa"/>
            <w:vAlign w:val="bottom"/>
          </w:tcPr>
          <w:p w14:paraId="00B1692A" w14:textId="77777777" w:rsidR="00786AAA" w:rsidRPr="00786AAA" w:rsidRDefault="00786AAA" w:rsidP="003C52F5">
            <w:pPr>
              <w:spacing w:line="240" w:lineRule="exact"/>
              <w:ind w:left="-117" w:right="-108"/>
              <w:jc w:val="center"/>
              <w:rPr>
                <w:rFonts w:ascii="CordiaUPC" w:eastAsia="Times New Roman" w:hAnsi="CordiaUPC" w:cs="CordiaUPC"/>
                <w:sz w:val="26"/>
                <w:szCs w:val="26"/>
              </w:rPr>
            </w:pPr>
          </w:p>
        </w:tc>
        <w:tc>
          <w:tcPr>
            <w:tcW w:w="1133" w:type="dxa"/>
            <w:vAlign w:val="bottom"/>
          </w:tcPr>
          <w:p w14:paraId="311C1E7D" w14:textId="77777777" w:rsidR="00786AAA" w:rsidRPr="00786AAA" w:rsidRDefault="00786AAA" w:rsidP="003C52F5">
            <w:pPr>
              <w:tabs>
                <w:tab w:val="decimal" w:pos="911"/>
              </w:tabs>
              <w:spacing w:line="240" w:lineRule="exact"/>
              <w:ind w:left="-117" w:right="-108"/>
              <w:jc w:val="center"/>
              <w:rPr>
                <w:rFonts w:ascii="CordiaUPC" w:eastAsia="Times New Roman" w:hAnsi="CordiaUPC" w:cs="CordiaUPC"/>
                <w:sz w:val="26"/>
                <w:szCs w:val="26"/>
              </w:rPr>
            </w:pPr>
          </w:p>
        </w:tc>
      </w:tr>
      <w:tr w:rsidR="00786AAA" w:rsidRPr="00786AAA" w14:paraId="4F6BB988" w14:textId="77777777" w:rsidTr="003C52F5">
        <w:trPr>
          <w:cantSplit/>
          <w:trHeight w:val="20"/>
        </w:trPr>
        <w:tc>
          <w:tcPr>
            <w:tcW w:w="2970" w:type="dxa"/>
            <w:vAlign w:val="bottom"/>
          </w:tcPr>
          <w:p w14:paraId="59517EA3" w14:textId="77777777" w:rsidR="00786AAA" w:rsidRPr="00786AAA" w:rsidRDefault="00786AAA" w:rsidP="003C52F5">
            <w:pPr>
              <w:shd w:val="clear" w:color="auto" w:fill="FFFFFF"/>
              <w:spacing w:line="240" w:lineRule="exact"/>
              <w:ind w:left="142" w:right="-79" w:hanging="142"/>
              <w:rPr>
                <w:rFonts w:ascii="CordiaUPC" w:eastAsia="Times New Roman" w:hAnsi="CordiaUPC" w:cs="CordiaUPC"/>
                <w:b/>
                <w:bCs/>
                <w:sz w:val="26"/>
                <w:szCs w:val="26"/>
              </w:rPr>
            </w:pPr>
            <w:r w:rsidRPr="00786AAA">
              <w:rPr>
                <w:rFonts w:ascii="CordiaUPC" w:eastAsia="Times New Roman" w:hAnsi="CordiaUPC" w:cs="CordiaUPC" w:hint="cs"/>
                <w:b/>
                <w:bCs/>
                <w:i/>
                <w:iCs/>
                <w:sz w:val="26"/>
                <w:szCs w:val="26"/>
              </w:rPr>
              <w:t xml:space="preserve">   ended 31 March 202</w:t>
            </w:r>
            <w:r>
              <w:rPr>
                <w:rFonts w:ascii="CordiaUPC" w:eastAsia="Times New Roman" w:hAnsi="CordiaUPC" w:cs="CordiaUPC"/>
                <w:b/>
                <w:bCs/>
                <w:i/>
                <w:iCs/>
                <w:sz w:val="26"/>
                <w:szCs w:val="26"/>
              </w:rPr>
              <w:t>1</w:t>
            </w:r>
          </w:p>
        </w:tc>
        <w:tc>
          <w:tcPr>
            <w:tcW w:w="6443" w:type="dxa"/>
            <w:gridSpan w:val="9"/>
            <w:vAlign w:val="bottom"/>
          </w:tcPr>
          <w:p w14:paraId="26741C3B" w14:textId="77777777" w:rsidR="00786AAA" w:rsidRPr="00786AAA" w:rsidRDefault="00786AAA" w:rsidP="003C52F5">
            <w:pPr>
              <w:tabs>
                <w:tab w:val="decimal" w:pos="911"/>
              </w:tabs>
              <w:spacing w:line="240" w:lineRule="exact"/>
              <w:ind w:left="-117" w:right="-108"/>
              <w:jc w:val="center"/>
              <w:rPr>
                <w:rFonts w:ascii="CordiaUPC" w:eastAsia="Times New Roman" w:hAnsi="CordiaUPC" w:cs="CordiaUPC"/>
                <w:sz w:val="26"/>
                <w:szCs w:val="26"/>
              </w:rPr>
            </w:pPr>
            <w:r w:rsidRPr="00786AAA">
              <w:rPr>
                <w:rFonts w:ascii="CordiaUPC" w:eastAsia="Times New Roman" w:hAnsi="CordiaUPC" w:cs="CordiaUPC" w:hint="cs"/>
                <w:b/>
                <w:sz w:val="26"/>
                <w:szCs w:val="26"/>
              </w:rPr>
              <w:t>Consolidated</w:t>
            </w:r>
          </w:p>
        </w:tc>
      </w:tr>
      <w:tr w:rsidR="00786AAA" w:rsidRPr="00786AAA" w14:paraId="76CA2C55" w14:textId="77777777" w:rsidTr="003C52F5">
        <w:trPr>
          <w:cantSplit/>
          <w:trHeight w:val="20"/>
        </w:trPr>
        <w:tc>
          <w:tcPr>
            <w:tcW w:w="2970" w:type="dxa"/>
            <w:vAlign w:val="bottom"/>
          </w:tcPr>
          <w:p w14:paraId="72B975CA" w14:textId="77777777" w:rsidR="00786AAA" w:rsidRPr="00786AAA" w:rsidRDefault="00786AAA" w:rsidP="003C52F5">
            <w:pPr>
              <w:shd w:val="clear" w:color="auto" w:fill="FFFFFF"/>
              <w:spacing w:line="240" w:lineRule="exact"/>
              <w:ind w:left="142" w:right="-79" w:hanging="142"/>
              <w:rPr>
                <w:rFonts w:ascii="CordiaUPC" w:eastAsia="Times New Roman" w:hAnsi="CordiaUPC" w:cs="CordiaUPC"/>
                <w:b/>
                <w:bCs/>
                <w:sz w:val="26"/>
                <w:szCs w:val="26"/>
              </w:rPr>
            </w:pPr>
          </w:p>
        </w:tc>
        <w:tc>
          <w:tcPr>
            <w:tcW w:w="1170" w:type="dxa"/>
            <w:vAlign w:val="bottom"/>
          </w:tcPr>
          <w:p w14:paraId="4FE8A8FD" w14:textId="77777777" w:rsidR="00786AAA" w:rsidRPr="00786AAA" w:rsidRDefault="00786AAA" w:rsidP="003C52F5">
            <w:pPr>
              <w:spacing w:line="240" w:lineRule="exact"/>
              <w:ind w:left="-117" w:right="-108"/>
              <w:jc w:val="center"/>
              <w:rPr>
                <w:rFonts w:ascii="CordiaUPC" w:eastAsia="Times New Roman" w:hAnsi="CordiaUPC" w:cs="CordiaUPC"/>
                <w:snapToGrid w:val="0"/>
                <w:sz w:val="26"/>
                <w:szCs w:val="26"/>
                <w:lang w:val="en-US" w:eastAsia="th-TH" w:bidi="th-TH"/>
              </w:rPr>
            </w:pPr>
            <w:r w:rsidRPr="00786AAA">
              <w:rPr>
                <w:rFonts w:ascii="CordiaUPC" w:eastAsia="Times New Roman" w:hAnsi="CordiaUPC" w:cs="CordiaUPC" w:hint="cs"/>
                <w:sz w:val="26"/>
                <w:szCs w:val="26"/>
              </w:rPr>
              <w:t>Commercial</w:t>
            </w:r>
          </w:p>
        </w:tc>
        <w:tc>
          <w:tcPr>
            <w:tcW w:w="180" w:type="dxa"/>
            <w:vAlign w:val="bottom"/>
          </w:tcPr>
          <w:p w14:paraId="2BA7CD40" w14:textId="77777777" w:rsidR="00786AAA" w:rsidRPr="00786AAA" w:rsidRDefault="00786AAA" w:rsidP="003C52F5">
            <w:pPr>
              <w:tabs>
                <w:tab w:val="left" w:pos="281"/>
                <w:tab w:val="left" w:pos="371"/>
                <w:tab w:val="left" w:pos="461"/>
              </w:tabs>
              <w:spacing w:line="240" w:lineRule="exact"/>
              <w:ind w:left="-117" w:right="-108"/>
              <w:jc w:val="center"/>
              <w:rPr>
                <w:rFonts w:ascii="CordiaUPC" w:eastAsia="Times New Roman" w:hAnsi="CordiaUPC" w:cs="CordiaUPC"/>
                <w:snapToGrid w:val="0"/>
                <w:sz w:val="26"/>
                <w:szCs w:val="26"/>
                <w:lang w:val="en-US" w:eastAsia="th-TH" w:bidi="th-TH"/>
              </w:rPr>
            </w:pPr>
          </w:p>
        </w:tc>
        <w:tc>
          <w:tcPr>
            <w:tcW w:w="1080" w:type="dxa"/>
            <w:vAlign w:val="bottom"/>
          </w:tcPr>
          <w:p w14:paraId="5F79D3D5" w14:textId="77777777" w:rsidR="00786AAA" w:rsidRPr="00786AAA" w:rsidRDefault="00786AAA" w:rsidP="003C52F5">
            <w:pPr>
              <w:spacing w:line="240" w:lineRule="exact"/>
              <w:ind w:left="-117" w:right="-108"/>
              <w:jc w:val="center"/>
              <w:rPr>
                <w:rFonts w:ascii="CordiaUPC" w:eastAsia="Times New Roman" w:hAnsi="CordiaUPC" w:cs="CordiaUPC"/>
                <w:sz w:val="26"/>
                <w:szCs w:val="26"/>
              </w:rPr>
            </w:pPr>
            <w:r w:rsidRPr="00786AAA">
              <w:rPr>
                <w:rFonts w:ascii="CordiaUPC" w:eastAsia="Times New Roman" w:hAnsi="CordiaUPC" w:cs="CordiaUPC" w:hint="cs"/>
                <w:sz w:val="26"/>
                <w:szCs w:val="26"/>
              </w:rPr>
              <w:t>Retail</w:t>
            </w:r>
          </w:p>
        </w:tc>
        <w:tc>
          <w:tcPr>
            <w:tcW w:w="180" w:type="dxa"/>
            <w:vAlign w:val="bottom"/>
          </w:tcPr>
          <w:p w14:paraId="5FC08C6F" w14:textId="77777777" w:rsidR="00786AAA" w:rsidRPr="00786AAA" w:rsidRDefault="00786AAA" w:rsidP="003C52F5">
            <w:pPr>
              <w:spacing w:line="240" w:lineRule="exact"/>
              <w:ind w:left="-117" w:right="-108"/>
              <w:jc w:val="center"/>
              <w:rPr>
                <w:rFonts w:ascii="CordiaUPC" w:eastAsia="Times New Roman" w:hAnsi="CordiaUPC" w:cs="CordiaUPC"/>
                <w:sz w:val="26"/>
                <w:szCs w:val="26"/>
              </w:rPr>
            </w:pPr>
          </w:p>
        </w:tc>
        <w:tc>
          <w:tcPr>
            <w:tcW w:w="1170" w:type="dxa"/>
            <w:vAlign w:val="bottom"/>
          </w:tcPr>
          <w:p w14:paraId="78D87A67" w14:textId="77777777" w:rsidR="00786AAA" w:rsidRPr="00786AAA" w:rsidRDefault="00786AAA" w:rsidP="003C52F5">
            <w:pPr>
              <w:spacing w:line="240" w:lineRule="exact"/>
              <w:ind w:left="-117" w:right="-108"/>
              <w:jc w:val="center"/>
              <w:rPr>
                <w:rFonts w:ascii="CordiaUPC" w:eastAsia="Times New Roman" w:hAnsi="CordiaUPC" w:cs="CordiaUPC"/>
                <w:sz w:val="26"/>
                <w:szCs w:val="26"/>
              </w:rPr>
            </w:pPr>
            <w:r w:rsidRPr="00786AAA">
              <w:rPr>
                <w:rFonts w:ascii="CordiaUPC" w:eastAsia="Times New Roman" w:hAnsi="CordiaUPC" w:cs="CordiaUPC" w:hint="cs"/>
                <w:sz w:val="26"/>
                <w:szCs w:val="26"/>
              </w:rPr>
              <w:t>Other</w:t>
            </w:r>
          </w:p>
        </w:tc>
        <w:tc>
          <w:tcPr>
            <w:tcW w:w="180" w:type="dxa"/>
            <w:vAlign w:val="bottom"/>
          </w:tcPr>
          <w:p w14:paraId="23DCB9D4" w14:textId="77777777" w:rsidR="00786AAA" w:rsidRPr="00786AAA" w:rsidRDefault="00786AAA" w:rsidP="003C52F5">
            <w:pPr>
              <w:spacing w:line="240" w:lineRule="exact"/>
              <w:ind w:left="-117" w:right="-108"/>
              <w:jc w:val="center"/>
              <w:rPr>
                <w:rFonts w:ascii="CordiaUPC" w:eastAsia="Times New Roman" w:hAnsi="CordiaUPC" w:cs="CordiaUPC"/>
                <w:sz w:val="26"/>
                <w:szCs w:val="26"/>
              </w:rPr>
            </w:pPr>
          </w:p>
        </w:tc>
        <w:tc>
          <w:tcPr>
            <w:tcW w:w="1170" w:type="dxa"/>
            <w:vAlign w:val="bottom"/>
          </w:tcPr>
          <w:p w14:paraId="65D1CFF5" w14:textId="77777777" w:rsidR="00786AAA" w:rsidRPr="00786AAA" w:rsidRDefault="00786AAA" w:rsidP="003C52F5">
            <w:pPr>
              <w:spacing w:line="240" w:lineRule="exact"/>
              <w:ind w:left="-117" w:right="-108"/>
              <w:jc w:val="center"/>
              <w:rPr>
                <w:rFonts w:ascii="CordiaUPC" w:eastAsia="Times New Roman" w:hAnsi="CordiaUPC" w:cs="CordiaUPC"/>
                <w:sz w:val="26"/>
                <w:szCs w:val="26"/>
              </w:rPr>
            </w:pPr>
          </w:p>
        </w:tc>
        <w:tc>
          <w:tcPr>
            <w:tcW w:w="180" w:type="dxa"/>
            <w:vAlign w:val="bottom"/>
          </w:tcPr>
          <w:p w14:paraId="3D23D0F5" w14:textId="77777777" w:rsidR="00786AAA" w:rsidRPr="00786AAA" w:rsidRDefault="00786AAA" w:rsidP="003C52F5">
            <w:pPr>
              <w:spacing w:line="240" w:lineRule="exact"/>
              <w:ind w:left="-117" w:right="-108"/>
              <w:jc w:val="center"/>
              <w:rPr>
                <w:rFonts w:ascii="CordiaUPC" w:eastAsia="Times New Roman" w:hAnsi="CordiaUPC" w:cs="CordiaUPC"/>
                <w:sz w:val="26"/>
                <w:szCs w:val="26"/>
              </w:rPr>
            </w:pPr>
          </w:p>
        </w:tc>
        <w:tc>
          <w:tcPr>
            <w:tcW w:w="1133" w:type="dxa"/>
            <w:vAlign w:val="bottom"/>
          </w:tcPr>
          <w:p w14:paraId="22141083" w14:textId="77777777" w:rsidR="00786AAA" w:rsidRPr="00786AAA" w:rsidRDefault="00786AAA" w:rsidP="003C52F5">
            <w:pPr>
              <w:tabs>
                <w:tab w:val="decimal" w:pos="911"/>
              </w:tabs>
              <w:spacing w:line="240" w:lineRule="exact"/>
              <w:ind w:left="-117" w:right="-108"/>
              <w:jc w:val="center"/>
              <w:rPr>
                <w:rFonts w:ascii="CordiaUPC" w:eastAsia="Times New Roman" w:hAnsi="CordiaUPC" w:cs="CordiaUPC"/>
                <w:sz w:val="26"/>
                <w:szCs w:val="26"/>
              </w:rPr>
            </w:pPr>
          </w:p>
        </w:tc>
      </w:tr>
      <w:tr w:rsidR="00786AAA" w:rsidRPr="00786AAA" w14:paraId="5DA2485A" w14:textId="77777777" w:rsidTr="003C52F5">
        <w:trPr>
          <w:cantSplit/>
          <w:trHeight w:val="20"/>
        </w:trPr>
        <w:tc>
          <w:tcPr>
            <w:tcW w:w="2970" w:type="dxa"/>
            <w:vAlign w:val="bottom"/>
          </w:tcPr>
          <w:p w14:paraId="4513A24E" w14:textId="77777777" w:rsidR="00786AAA" w:rsidRPr="00786AAA" w:rsidRDefault="00786AAA" w:rsidP="003C52F5">
            <w:pPr>
              <w:shd w:val="clear" w:color="auto" w:fill="FFFFFF"/>
              <w:spacing w:line="240" w:lineRule="exact"/>
              <w:ind w:left="142" w:right="-79" w:hanging="142"/>
              <w:rPr>
                <w:rFonts w:ascii="CordiaUPC" w:eastAsia="Times New Roman" w:hAnsi="CordiaUPC" w:cs="CordiaUPC"/>
                <w:b/>
                <w:bCs/>
                <w:sz w:val="26"/>
                <w:szCs w:val="26"/>
              </w:rPr>
            </w:pPr>
          </w:p>
        </w:tc>
        <w:tc>
          <w:tcPr>
            <w:tcW w:w="1170" w:type="dxa"/>
            <w:vAlign w:val="bottom"/>
          </w:tcPr>
          <w:p w14:paraId="1D4653B1" w14:textId="77777777" w:rsidR="00786AAA" w:rsidRPr="00786AAA" w:rsidRDefault="00786AAA" w:rsidP="003C52F5">
            <w:pPr>
              <w:spacing w:line="240" w:lineRule="exact"/>
              <w:ind w:left="-117" w:right="-108"/>
              <w:jc w:val="center"/>
              <w:rPr>
                <w:rFonts w:ascii="CordiaUPC" w:eastAsia="Times New Roman" w:hAnsi="CordiaUPC" w:cs="CordiaUPC"/>
                <w:sz w:val="26"/>
                <w:szCs w:val="26"/>
              </w:rPr>
            </w:pPr>
            <w:r w:rsidRPr="00786AAA">
              <w:rPr>
                <w:rFonts w:ascii="CordiaUPC" w:eastAsia="Times New Roman" w:hAnsi="CordiaUPC" w:cs="CordiaUPC" w:hint="cs"/>
                <w:sz w:val="26"/>
                <w:szCs w:val="26"/>
              </w:rPr>
              <w:t>Banking</w:t>
            </w:r>
          </w:p>
        </w:tc>
        <w:tc>
          <w:tcPr>
            <w:tcW w:w="180" w:type="dxa"/>
            <w:vAlign w:val="bottom"/>
          </w:tcPr>
          <w:p w14:paraId="2E058079" w14:textId="77777777" w:rsidR="00786AAA" w:rsidRPr="00786AAA" w:rsidRDefault="00786AAA" w:rsidP="003C52F5">
            <w:pPr>
              <w:tabs>
                <w:tab w:val="left" w:pos="281"/>
                <w:tab w:val="left" w:pos="371"/>
                <w:tab w:val="left" w:pos="461"/>
              </w:tabs>
              <w:spacing w:line="240" w:lineRule="exact"/>
              <w:ind w:left="-117" w:right="-108"/>
              <w:jc w:val="center"/>
              <w:rPr>
                <w:rFonts w:ascii="CordiaUPC" w:eastAsia="Times New Roman" w:hAnsi="CordiaUPC" w:cs="CordiaUPC"/>
                <w:sz w:val="26"/>
                <w:szCs w:val="26"/>
              </w:rPr>
            </w:pPr>
          </w:p>
        </w:tc>
        <w:tc>
          <w:tcPr>
            <w:tcW w:w="1080" w:type="dxa"/>
            <w:vAlign w:val="bottom"/>
          </w:tcPr>
          <w:p w14:paraId="241E6D43" w14:textId="77777777" w:rsidR="00786AAA" w:rsidRPr="00786AAA" w:rsidRDefault="00786AAA" w:rsidP="003C52F5">
            <w:pPr>
              <w:spacing w:line="240" w:lineRule="exact"/>
              <w:ind w:left="-117" w:right="-108"/>
              <w:jc w:val="center"/>
              <w:rPr>
                <w:rFonts w:ascii="CordiaUPC" w:eastAsia="Times New Roman" w:hAnsi="CordiaUPC" w:cs="CordiaUPC"/>
                <w:sz w:val="26"/>
                <w:szCs w:val="26"/>
              </w:rPr>
            </w:pPr>
            <w:r w:rsidRPr="00786AAA">
              <w:rPr>
                <w:rFonts w:ascii="CordiaUPC" w:eastAsia="Times New Roman" w:hAnsi="CordiaUPC" w:cs="CordiaUPC" w:hint="cs"/>
                <w:sz w:val="26"/>
                <w:szCs w:val="26"/>
              </w:rPr>
              <w:t>Banking</w:t>
            </w:r>
          </w:p>
        </w:tc>
        <w:tc>
          <w:tcPr>
            <w:tcW w:w="180" w:type="dxa"/>
            <w:vAlign w:val="bottom"/>
          </w:tcPr>
          <w:p w14:paraId="3E526BDF" w14:textId="77777777" w:rsidR="00786AAA" w:rsidRPr="00786AAA" w:rsidRDefault="00786AAA" w:rsidP="003C52F5">
            <w:pPr>
              <w:spacing w:line="240" w:lineRule="exact"/>
              <w:ind w:left="-117" w:right="-108"/>
              <w:jc w:val="center"/>
              <w:rPr>
                <w:rFonts w:ascii="CordiaUPC" w:eastAsia="Times New Roman" w:hAnsi="CordiaUPC" w:cs="CordiaUPC"/>
                <w:sz w:val="26"/>
                <w:szCs w:val="26"/>
              </w:rPr>
            </w:pPr>
          </w:p>
        </w:tc>
        <w:tc>
          <w:tcPr>
            <w:tcW w:w="1170" w:type="dxa"/>
            <w:vAlign w:val="bottom"/>
          </w:tcPr>
          <w:p w14:paraId="7B011D41" w14:textId="77777777" w:rsidR="00786AAA" w:rsidRPr="00786AAA" w:rsidRDefault="00786AAA" w:rsidP="003C52F5">
            <w:pPr>
              <w:spacing w:line="240" w:lineRule="exact"/>
              <w:ind w:left="-117" w:right="-108"/>
              <w:jc w:val="center"/>
              <w:rPr>
                <w:rFonts w:ascii="CordiaUPC" w:eastAsia="Times New Roman" w:hAnsi="CordiaUPC" w:cs="CordiaUPC"/>
                <w:sz w:val="26"/>
                <w:szCs w:val="26"/>
              </w:rPr>
            </w:pPr>
            <w:r w:rsidRPr="00786AAA">
              <w:rPr>
                <w:rFonts w:ascii="CordiaUPC" w:eastAsia="Times New Roman" w:hAnsi="CordiaUPC" w:cs="CordiaUPC" w:hint="cs"/>
                <w:sz w:val="26"/>
                <w:szCs w:val="26"/>
              </w:rPr>
              <w:t>segments</w:t>
            </w:r>
          </w:p>
        </w:tc>
        <w:tc>
          <w:tcPr>
            <w:tcW w:w="180" w:type="dxa"/>
            <w:vAlign w:val="bottom"/>
          </w:tcPr>
          <w:p w14:paraId="74CC3F3F" w14:textId="77777777" w:rsidR="00786AAA" w:rsidRPr="00786AAA" w:rsidRDefault="00786AAA" w:rsidP="003C52F5">
            <w:pPr>
              <w:spacing w:line="240" w:lineRule="exact"/>
              <w:ind w:left="-117" w:right="-108"/>
              <w:jc w:val="center"/>
              <w:rPr>
                <w:rFonts w:ascii="CordiaUPC" w:eastAsia="Times New Roman" w:hAnsi="CordiaUPC" w:cs="CordiaUPC"/>
                <w:sz w:val="26"/>
                <w:szCs w:val="26"/>
              </w:rPr>
            </w:pPr>
          </w:p>
        </w:tc>
        <w:tc>
          <w:tcPr>
            <w:tcW w:w="1170" w:type="dxa"/>
            <w:vAlign w:val="bottom"/>
          </w:tcPr>
          <w:p w14:paraId="5AA33ECF" w14:textId="77777777" w:rsidR="00786AAA" w:rsidRPr="00786AAA" w:rsidRDefault="00786AAA" w:rsidP="003C52F5">
            <w:pPr>
              <w:spacing w:line="240" w:lineRule="exact"/>
              <w:ind w:left="-117" w:right="-108"/>
              <w:jc w:val="center"/>
              <w:rPr>
                <w:rFonts w:ascii="CordiaUPC" w:eastAsia="Times New Roman" w:hAnsi="CordiaUPC" w:cs="CordiaUPC"/>
                <w:sz w:val="26"/>
                <w:szCs w:val="26"/>
              </w:rPr>
            </w:pPr>
            <w:r w:rsidRPr="00786AAA">
              <w:rPr>
                <w:rFonts w:ascii="CordiaUPC" w:eastAsia="Times New Roman" w:hAnsi="CordiaUPC" w:cs="CordiaUPC" w:hint="cs"/>
                <w:sz w:val="26"/>
                <w:szCs w:val="26"/>
              </w:rPr>
              <w:t>Elimination</w:t>
            </w:r>
          </w:p>
        </w:tc>
        <w:tc>
          <w:tcPr>
            <w:tcW w:w="180" w:type="dxa"/>
            <w:vAlign w:val="bottom"/>
          </w:tcPr>
          <w:p w14:paraId="43AD6CD5" w14:textId="77777777" w:rsidR="00786AAA" w:rsidRPr="00786AAA" w:rsidRDefault="00786AAA" w:rsidP="003C52F5">
            <w:pPr>
              <w:spacing w:line="240" w:lineRule="exact"/>
              <w:ind w:left="-117" w:right="-108"/>
              <w:jc w:val="center"/>
              <w:rPr>
                <w:rFonts w:ascii="CordiaUPC" w:eastAsia="Times New Roman" w:hAnsi="CordiaUPC" w:cs="CordiaUPC"/>
                <w:sz w:val="26"/>
                <w:szCs w:val="26"/>
              </w:rPr>
            </w:pPr>
          </w:p>
        </w:tc>
        <w:tc>
          <w:tcPr>
            <w:tcW w:w="1133" w:type="dxa"/>
            <w:vAlign w:val="bottom"/>
          </w:tcPr>
          <w:p w14:paraId="6F34F4DA" w14:textId="77777777" w:rsidR="00786AAA" w:rsidRPr="00786AAA" w:rsidRDefault="00786AAA" w:rsidP="003C52F5">
            <w:pPr>
              <w:spacing w:line="240" w:lineRule="exact"/>
              <w:ind w:left="-117" w:right="-108"/>
              <w:jc w:val="center"/>
              <w:rPr>
                <w:rFonts w:ascii="CordiaUPC" w:eastAsia="Times New Roman" w:hAnsi="CordiaUPC" w:cs="CordiaUPC"/>
                <w:sz w:val="26"/>
                <w:szCs w:val="26"/>
              </w:rPr>
            </w:pPr>
            <w:r w:rsidRPr="00786AAA">
              <w:rPr>
                <w:rFonts w:ascii="CordiaUPC" w:eastAsia="Times New Roman" w:hAnsi="CordiaUPC" w:cs="CordiaUPC" w:hint="cs"/>
                <w:sz w:val="26"/>
                <w:szCs w:val="26"/>
              </w:rPr>
              <w:t>Total</w:t>
            </w:r>
          </w:p>
        </w:tc>
      </w:tr>
      <w:tr w:rsidR="00786AAA" w:rsidRPr="00786AAA" w14:paraId="69B36F6C" w14:textId="77777777" w:rsidTr="003C52F5">
        <w:trPr>
          <w:cantSplit/>
          <w:trHeight w:val="20"/>
          <w:tblHeader/>
        </w:trPr>
        <w:tc>
          <w:tcPr>
            <w:tcW w:w="2970" w:type="dxa"/>
          </w:tcPr>
          <w:p w14:paraId="35BE99F6" w14:textId="77777777" w:rsidR="00786AAA" w:rsidRPr="00786AAA" w:rsidRDefault="00786AAA" w:rsidP="003C52F5">
            <w:pPr>
              <w:shd w:val="clear" w:color="auto" w:fill="FFFFFF"/>
              <w:spacing w:line="240" w:lineRule="exact"/>
              <w:ind w:left="281" w:right="-143" w:hanging="120"/>
              <w:rPr>
                <w:rFonts w:ascii="CordiaUPC" w:eastAsia="Times New Roman" w:hAnsi="CordiaUPC" w:cs="CordiaUPC"/>
                <w:b/>
                <w:bCs/>
                <w:i/>
                <w:iCs/>
                <w:sz w:val="26"/>
                <w:szCs w:val="26"/>
                <w:lang w:val="en-US" w:bidi="th-TH"/>
              </w:rPr>
            </w:pPr>
          </w:p>
        </w:tc>
        <w:tc>
          <w:tcPr>
            <w:tcW w:w="6443" w:type="dxa"/>
            <w:gridSpan w:val="9"/>
            <w:vAlign w:val="bottom"/>
          </w:tcPr>
          <w:p w14:paraId="6C25301B" w14:textId="77777777" w:rsidR="00786AAA" w:rsidRPr="00786AAA" w:rsidRDefault="00786AAA" w:rsidP="003C52F5">
            <w:pPr>
              <w:spacing w:line="240" w:lineRule="exact"/>
              <w:jc w:val="center"/>
              <w:rPr>
                <w:rFonts w:ascii="CordiaUPC" w:eastAsia="Times New Roman" w:hAnsi="CordiaUPC" w:cs="CordiaUPC"/>
                <w:bCs/>
                <w:i/>
                <w:iCs/>
                <w:sz w:val="26"/>
                <w:szCs w:val="26"/>
              </w:rPr>
            </w:pPr>
            <w:r w:rsidRPr="00786AAA">
              <w:rPr>
                <w:rFonts w:ascii="CordiaUPC" w:eastAsia="Times New Roman" w:hAnsi="CordiaUPC" w:cs="CordiaUPC" w:hint="cs"/>
                <w:bCs/>
                <w:i/>
                <w:iCs/>
                <w:sz w:val="26"/>
                <w:szCs w:val="26"/>
              </w:rPr>
              <w:t>(in million Baht)</w:t>
            </w:r>
          </w:p>
        </w:tc>
      </w:tr>
      <w:tr w:rsidR="00F10619" w:rsidRPr="00786AAA" w14:paraId="02C1C4A5" w14:textId="77777777" w:rsidTr="003C52F5">
        <w:trPr>
          <w:cantSplit/>
          <w:trHeight w:val="20"/>
        </w:trPr>
        <w:tc>
          <w:tcPr>
            <w:tcW w:w="2970" w:type="dxa"/>
            <w:vAlign w:val="bottom"/>
          </w:tcPr>
          <w:p w14:paraId="23C66691" w14:textId="77777777" w:rsidR="00F10619" w:rsidRPr="00786AAA" w:rsidRDefault="00F10619" w:rsidP="00F10619">
            <w:pPr>
              <w:shd w:val="clear" w:color="auto" w:fill="FFFFFF"/>
              <w:spacing w:line="240" w:lineRule="exact"/>
              <w:ind w:left="142" w:right="-79" w:hanging="142"/>
              <w:rPr>
                <w:rFonts w:ascii="CordiaUPC" w:eastAsia="Times New Roman" w:hAnsi="CordiaUPC" w:cs="CordiaUPC"/>
                <w:b/>
                <w:bCs/>
                <w:sz w:val="26"/>
                <w:szCs w:val="26"/>
              </w:rPr>
            </w:pPr>
            <w:r w:rsidRPr="00786AAA">
              <w:rPr>
                <w:rFonts w:ascii="CordiaUPC" w:eastAsia="Times New Roman" w:hAnsi="CordiaUPC" w:cs="CordiaUPC" w:hint="cs"/>
                <w:sz w:val="26"/>
                <w:szCs w:val="26"/>
              </w:rPr>
              <w:t>Net interest income</w:t>
            </w:r>
          </w:p>
        </w:tc>
        <w:tc>
          <w:tcPr>
            <w:tcW w:w="1170" w:type="dxa"/>
            <w:vAlign w:val="bottom"/>
          </w:tcPr>
          <w:p w14:paraId="0D598479" w14:textId="015BF260" w:rsidR="00F10619" w:rsidRPr="00786AAA" w:rsidRDefault="00F10619" w:rsidP="00F10619">
            <w:pPr>
              <w:tabs>
                <w:tab w:val="decimal" w:pos="821"/>
              </w:tabs>
              <w:spacing w:line="240" w:lineRule="exact"/>
              <w:ind w:right="-54"/>
              <w:rPr>
                <w:rFonts w:ascii="CordiaUPC" w:eastAsia="Times New Roman" w:hAnsi="CordiaUPC" w:cs="CordiaUPC"/>
                <w:sz w:val="26"/>
                <w:szCs w:val="26"/>
                <w:lang w:val="en-US" w:bidi="th-TH"/>
              </w:rPr>
            </w:pPr>
            <w:r>
              <w:rPr>
                <w:rFonts w:ascii="CordiaUPC" w:hAnsi="CordiaUPC" w:cs="CordiaUPC"/>
                <w:sz w:val="26"/>
                <w:szCs w:val="26"/>
              </w:rPr>
              <w:t>3,332</w:t>
            </w:r>
          </w:p>
        </w:tc>
        <w:tc>
          <w:tcPr>
            <w:tcW w:w="180" w:type="dxa"/>
            <w:vAlign w:val="bottom"/>
          </w:tcPr>
          <w:p w14:paraId="3E3BC77C" w14:textId="77777777" w:rsidR="00F10619" w:rsidRPr="00786AAA" w:rsidRDefault="00F10619" w:rsidP="00F10619">
            <w:pPr>
              <w:tabs>
                <w:tab w:val="left" w:pos="281"/>
                <w:tab w:val="left" w:pos="371"/>
                <w:tab w:val="left" w:pos="461"/>
              </w:tabs>
              <w:spacing w:line="240" w:lineRule="exact"/>
              <w:ind w:right="36"/>
              <w:jc w:val="right"/>
              <w:rPr>
                <w:rFonts w:ascii="CordiaUPC" w:eastAsia="Times New Roman" w:hAnsi="CordiaUPC" w:cs="CordiaUPC"/>
                <w:sz w:val="26"/>
                <w:szCs w:val="26"/>
              </w:rPr>
            </w:pPr>
          </w:p>
        </w:tc>
        <w:tc>
          <w:tcPr>
            <w:tcW w:w="1080" w:type="dxa"/>
            <w:vAlign w:val="bottom"/>
          </w:tcPr>
          <w:p w14:paraId="1660BC5D" w14:textId="3F6DFA82" w:rsidR="00F10619" w:rsidRPr="00786AAA" w:rsidRDefault="00F10619" w:rsidP="00F10619">
            <w:pPr>
              <w:tabs>
                <w:tab w:val="decimal" w:pos="739"/>
              </w:tabs>
              <w:spacing w:line="240" w:lineRule="exact"/>
              <w:ind w:right="-54"/>
              <w:rPr>
                <w:rFonts w:ascii="CordiaUPC" w:eastAsia="Times New Roman" w:hAnsi="CordiaUPC" w:cs="CordiaUPC"/>
                <w:sz w:val="26"/>
                <w:szCs w:val="26"/>
              </w:rPr>
            </w:pPr>
            <w:r>
              <w:rPr>
                <w:rFonts w:ascii="CordiaUPC" w:hAnsi="CordiaUPC" w:cs="CordiaUPC"/>
                <w:sz w:val="26"/>
                <w:szCs w:val="26"/>
              </w:rPr>
              <w:t>9,794</w:t>
            </w:r>
          </w:p>
        </w:tc>
        <w:tc>
          <w:tcPr>
            <w:tcW w:w="180" w:type="dxa"/>
            <w:vAlign w:val="bottom"/>
          </w:tcPr>
          <w:p w14:paraId="1826E6DF" w14:textId="77777777" w:rsidR="00F10619" w:rsidRPr="00786AAA" w:rsidRDefault="00F10619" w:rsidP="00F10619">
            <w:pPr>
              <w:tabs>
                <w:tab w:val="decimal" w:pos="859"/>
              </w:tabs>
              <w:spacing w:line="240" w:lineRule="exact"/>
              <w:ind w:right="-54"/>
              <w:rPr>
                <w:rFonts w:ascii="CordiaUPC" w:eastAsia="Times New Roman" w:hAnsi="CordiaUPC" w:cs="CordiaUPC"/>
                <w:sz w:val="26"/>
                <w:szCs w:val="26"/>
              </w:rPr>
            </w:pPr>
          </w:p>
        </w:tc>
        <w:tc>
          <w:tcPr>
            <w:tcW w:w="1170" w:type="dxa"/>
            <w:vAlign w:val="bottom"/>
          </w:tcPr>
          <w:p w14:paraId="2773BD7F" w14:textId="79301874" w:rsidR="00F10619" w:rsidRPr="00786AAA" w:rsidRDefault="00F10619" w:rsidP="00F10619">
            <w:pPr>
              <w:tabs>
                <w:tab w:val="decimal" w:pos="859"/>
              </w:tabs>
              <w:spacing w:line="240" w:lineRule="exact"/>
              <w:ind w:right="-54"/>
              <w:rPr>
                <w:rFonts w:ascii="CordiaUPC" w:eastAsia="Times New Roman" w:hAnsi="CordiaUPC" w:cs="CordiaUPC"/>
                <w:sz w:val="26"/>
                <w:szCs w:val="26"/>
              </w:rPr>
            </w:pPr>
            <w:r>
              <w:rPr>
                <w:rFonts w:ascii="CordiaUPC" w:hAnsi="CordiaUPC" w:cs="CordiaUPC"/>
                <w:sz w:val="26"/>
                <w:szCs w:val="26"/>
              </w:rPr>
              <w:t>77</w:t>
            </w:r>
          </w:p>
        </w:tc>
        <w:tc>
          <w:tcPr>
            <w:tcW w:w="180" w:type="dxa"/>
            <w:vAlign w:val="bottom"/>
          </w:tcPr>
          <w:p w14:paraId="1E398BBA" w14:textId="77777777" w:rsidR="00F10619" w:rsidRPr="00786AAA" w:rsidRDefault="00F10619" w:rsidP="00F10619">
            <w:pPr>
              <w:tabs>
                <w:tab w:val="decimal" w:pos="859"/>
              </w:tabs>
              <w:spacing w:line="240" w:lineRule="exact"/>
              <w:ind w:right="-54"/>
              <w:rPr>
                <w:rFonts w:ascii="CordiaUPC" w:eastAsia="Times New Roman" w:hAnsi="CordiaUPC" w:cs="CordiaUPC"/>
                <w:sz w:val="26"/>
                <w:szCs w:val="26"/>
              </w:rPr>
            </w:pPr>
          </w:p>
        </w:tc>
        <w:tc>
          <w:tcPr>
            <w:tcW w:w="1170" w:type="dxa"/>
            <w:vAlign w:val="bottom"/>
          </w:tcPr>
          <w:p w14:paraId="20B22933" w14:textId="45270D88" w:rsidR="00F10619" w:rsidRPr="00786AAA" w:rsidRDefault="00F10619" w:rsidP="00F10619">
            <w:pPr>
              <w:tabs>
                <w:tab w:val="decimal" w:pos="652"/>
              </w:tabs>
              <w:spacing w:line="240" w:lineRule="exact"/>
              <w:ind w:right="-54"/>
              <w:rPr>
                <w:rFonts w:ascii="CordiaUPC" w:eastAsia="Times New Roman" w:hAnsi="CordiaUPC" w:cs="CordiaUPC"/>
                <w:sz w:val="26"/>
                <w:szCs w:val="26"/>
              </w:rPr>
            </w:pPr>
            <w:r>
              <w:rPr>
                <w:rFonts w:ascii="CordiaUPC" w:hAnsi="CordiaUPC" w:cs="CordiaUPC"/>
                <w:sz w:val="26"/>
                <w:szCs w:val="26"/>
              </w:rPr>
              <w:t>(331)</w:t>
            </w:r>
          </w:p>
        </w:tc>
        <w:tc>
          <w:tcPr>
            <w:tcW w:w="180" w:type="dxa"/>
            <w:vAlign w:val="bottom"/>
          </w:tcPr>
          <w:p w14:paraId="6DE36011" w14:textId="77777777" w:rsidR="00F10619" w:rsidRPr="00786AAA" w:rsidRDefault="00F10619" w:rsidP="00F10619">
            <w:pPr>
              <w:tabs>
                <w:tab w:val="decimal" w:pos="859"/>
              </w:tabs>
              <w:spacing w:line="240" w:lineRule="exact"/>
              <w:ind w:right="-54"/>
              <w:rPr>
                <w:rFonts w:ascii="CordiaUPC" w:eastAsia="Times New Roman" w:hAnsi="CordiaUPC" w:cs="CordiaUPC"/>
                <w:sz w:val="26"/>
                <w:szCs w:val="26"/>
              </w:rPr>
            </w:pPr>
          </w:p>
        </w:tc>
        <w:tc>
          <w:tcPr>
            <w:tcW w:w="1133" w:type="dxa"/>
            <w:vAlign w:val="bottom"/>
          </w:tcPr>
          <w:p w14:paraId="46E96483" w14:textId="063EE9C2" w:rsidR="00F10619" w:rsidRPr="00786AAA" w:rsidRDefault="00F10619" w:rsidP="00F10619">
            <w:pPr>
              <w:tabs>
                <w:tab w:val="decimal" w:pos="829"/>
              </w:tabs>
              <w:spacing w:line="240" w:lineRule="exact"/>
              <w:ind w:right="-54"/>
              <w:rPr>
                <w:rFonts w:ascii="CordiaUPC" w:eastAsia="Times New Roman" w:hAnsi="CordiaUPC" w:cs="CordiaUPC"/>
                <w:sz w:val="26"/>
                <w:szCs w:val="26"/>
              </w:rPr>
            </w:pPr>
            <w:r>
              <w:rPr>
                <w:rFonts w:ascii="CordiaUPC" w:hAnsi="CordiaUPC" w:cs="CordiaUPC"/>
                <w:sz w:val="26"/>
                <w:szCs w:val="26"/>
              </w:rPr>
              <w:t>12,872</w:t>
            </w:r>
          </w:p>
        </w:tc>
      </w:tr>
      <w:tr w:rsidR="00F10619" w:rsidRPr="00786AAA" w14:paraId="6D84054F" w14:textId="77777777" w:rsidTr="003D307F">
        <w:trPr>
          <w:cantSplit/>
          <w:trHeight w:val="20"/>
        </w:trPr>
        <w:tc>
          <w:tcPr>
            <w:tcW w:w="2970" w:type="dxa"/>
            <w:vAlign w:val="bottom"/>
          </w:tcPr>
          <w:p w14:paraId="5EA19341" w14:textId="3EC3EFF8" w:rsidR="00F10619" w:rsidRPr="00786AAA" w:rsidRDefault="00F10619" w:rsidP="00F10619">
            <w:pPr>
              <w:shd w:val="clear" w:color="auto" w:fill="FFFFFF"/>
              <w:spacing w:line="240" w:lineRule="exact"/>
              <w:ind w:left="142" w:right="-79" w:hanging="142"/>
              <w:rPr>
                <w:rFonts w:ascii="CordiaUPC" w:eastAsia="Times New Roman" w:hAnsi="CordiaUPC" w:cs="CordiaUPC"/>
                <w:sz w:val="26"/>
                <w:szCs w:val="26"/>
              </w:rPr>
            </w:pPr>
            <w:r w:rsidRPr="00E44283">
              <w:rPr>
                <w:rFonts w:ascii="CordiaUPC" w:hAnsi="CordiaUPC" w:cs="CordiaUPC" w:hint="cs"/>
                <w:sz w:val="26"/>
                <w:szCs w:val="26"/>
              </w:rPr>
              <w:t>Net non-interest income</w:t>
            </w:r>
          </w:p>
        </w:tc>
        <w:tc>
          <w:tcPr>
            <w:tcW w:w="1170" w:type="dxa"/>
            <w:tcBorders>
              <w:bottom w:val="single" w:sz="4" w:space="0" w:color="auto"/>
            </w:tcBorders>
            <w:vAlign w:val="bottom"/>
          </w:tcPr>
          <w:p w14:paraId="779B0FFC" w14:textId="500C11CE" w:rsidR="00F10619" w:rsidRPr="00786AAA" w:rsidRDefault="00F10619" w:rsidP="00F10619">
            <w:pPr>
              <w:tabs>
                <w:tab w:val="decimal" w:pos="821"/>
              </w:tabs>
              <w:spacing w:line="240" w:lineRule="exact"/>
              <w:ind w:right="-54"/>
              <w:rPr>
                <w:rFonts w:ascii="CordiaUPC" w:eastAsia="Times New Roman" w:hAnsi="CordiaUPC" w:cs="CordiaUPC"/>
                <w:sz w:val="26"/>
                <w:szCs w:val="26"/>
              </w:rPr>
            </w:pPr>
            <w:r>
              <w:rPr>
                <w:rFonts w:ascii="CordiaUPC" w:hAnsi="CordiaUPC" w:cs="CordiaUPC"/>
                <w:sz w:val="26"/>
                <w:szCs w:val="26"/>
              </w:rPr>
              <w:t>1,489</w:t>
            </w:r>
          </w:p>
        </w:tc>
        <w:tc>
          <w:tcPr>
            <w:tcW w:w="180" w:type="dxa"/>
            <w:vAlign w:val="bottom"/>
          </w:tcPr>
          <w:p w14:paraId="12C1328E" w14:textId="77777777" w:rsidR="00F10619" w:rsidRPr="00786AAA" w:rsidRDefault="00F10619" w:rsidP="00F10619">
            <w:pPr>
              <w:tabs>
                <w:tab w:val="left" w:pos="281"/>
                <w:tab w:val="left" w:pos="371"/>
                <w:tab w:val="left" w:pos="461"/>
              </w:tabs>
              <w:spacing w:line="240" w:lineRule="exact"/>
              <w:ind w:right="36"/>
              <w:jc w:val="right"/>
              <w:rPr>
                <w:rFonts w:ascii="CordiaUPC" w:eastAsia="Times New Roman" w:hAnsi="CordiaUPC" w:cs="CordiaUPC"/>
                <w:sz w:val="26"/>
                <w:szCs w:val="26"/>
              </w:rPr>
            </w:pPr>
          </w:p>
        </w:tc>
        <w:tc>
          <w:tcPr>
            <w:tcW w:w="1080" w:type="dxa"/>
            <w:tcBorders>
              <w:bottom w:val="single" w:sz="4" w:space="0" w:color="auto"/>
            </w:tcBorders>
            <w:vAlign w:val="bottom"/>
          </w:tcPr>
          <w:p w14:paraId="18BD3CBE" w14:textId="7A13DFD4" w:rsidR="00F10619" w:rsidRPr="00786AAA" w:rsidRDefault="00F10619" w:rsidP="00F10619">
            <w:pPr>
              <w:tabs>
                <w:tab w:val="decimal" w:pos="739"/>
              </w:tabs>
              <w:spacing w:line="240" w:lineRule="exact"/>
              <w:ind w:right="-54"/>
              <w:rPr>
                <w:rFonts w:ascii="CordiaUPC" w:eastAsia="Times New Roman" w:hAnsi="CordiaUPC" w:cs="CordiaUPC"/>
                <w:sz w:val="26"/>
                <w:szCs w:val="26"/>
              </w:rPr>
            </w:pPr>
            <w:r>
              <w:rPr>
                <w:rFonts w:ascii="CordiaUPC" w:hAnsi="CordiaUPC" w:cs="CordiaUPC"/>
                <w:sz w:val="26"/>
                <w:szCs w:val="26"/>
              </w:rPr>
              <w:t>2,127</w:t>
            </w:r>
          </w:p>
        </w:tc>
        <w:tc>
          <w:tcPr>
            <w:tcW w:w="180" w:type="dxa"/>
            <w:vAlign w:val="bottom"/>
          </w:tcPr>
          <w:p w14:paraId="2ECFFF9E" w14:textId="77777777" w:rsidR="00F10619" w:rsidRPr="00786AAA" w:rsidRDefault="00F10619" w:rsidP="00F10619">
            <w:pPr>
              <w:tabs>
                <w:tab w:val="decimal" w:pos="859"/>
              </w:tabs>
              <w:spacing w:line="240" w:lineRule="exact"/>
              <w:ind w:right="-54"/>
              <w:rPr>
                <w:rFonts w:ascii="CordiaUPC" w:eastAsia="Times New Roman" w:hAnsi="CordiaUPC" w:cs="CordiaUPC"/>
                <w:sz w:val="26"/>
                <w:szCs w:val="26"/>
              </w:rPr>
            </w:pPr>
          </w:p>
        </w:tc>
        <w:tc>
          <w:tcPr>
            <w:tcW w:w="1170" w:type="dxa"/>
            <w:tcBorders>
              <w:bottom w:val="single" w:sz="4" w:space="0" w:color="auto"/>
            </w:tcBorders>
            <w:vAlign w:val="bottom"/>
          </w:tcPr>
          <w:p w14:paraId="7C8E2BE2" w14:textId="677EB99B" w:rsidR="00F10619" w:rsidRPr="00786AAA" w:rsidRDefault="00F10619" w:rsidP="00F10619">
            <w:pPr>
              <w:tabs>
                <w:tab w:val="decimal" w:pos="859"/>
              </w:tabs>
              <w:spacing w:line="240" w:lineRule="exact"/>
              <w:ind w:right="-54"/>
              <w:rPr>
                <w:rFonts w:ascii="CordiaUPC" w:eastAsia="Times New Roman" w:hAnsi="CordiaUPC" w:cs="CordiaUPC"/>
                <w:sz w:val="26"/>
                <w:szCs w:val="26"/>
              </w:rPr>
            </w:pPr>
            <w:r>
              <w:rPr>
                <w:rFonts w:ascii="CordiaUPC" w:hAnsi="CordiaUPC" w:cs="CordiaUPC"/>
                <w:sz w:val="26"/>
                <w:szCs w:val="26"/>
              </w:rPr>
              <w:t>813</w:t>
            </w:r>
          </w:p>
        </w:tc>
        <w:tc>
          <w:tcPr>
            <w:tcW w:w="180" w:type="dxa"/>
            <w:vAlign w:val="bottom"/>
          </w:tcPr>
          <w:p w14:paraId="753674FC" w14:textId="77777777" w:rsidR="00F10619" w:rsidRPr="00786AAA" w:rsidRDefault="00F10619" w:rsidP="00F10619">
            <w:pPr>
              <w:tabs>
                <w:tab w:val="decimal" w:pos="859"/>
              </w:tabs>
              <w:spacing w:line="240" w:lineRule="exact"/>
              <w:ind w:right="-54"/>
              <w:rPr>
                <w:rFonts w:ascii="CordiaUPC" w:eastAsia="Times New Roman" w:hAnsi="CordiaUPC" w:cs="CordiaUPC"/>
                <w:sz w:val="26"/>
                <w:szCs w:val="26"/>
              </w:rPr>
            </w:pPr>
          </w:p>
        </w:tc>
        <w:tc>
          <w:tcPr>
            <w:tcW w:w="1170" w:type="dxa"/>
            <w:tcBorders>
              <w:bottom w:val="single" w:sz="4" w:space="0" w:color="auto"/>
            </w:tcBorders>
            <w:vAlign w:val="bottom"/>
          </w:tcPr>
          <w:p w14:paraId="4532D95D" w14:textId="3F6FF4DB" w:rsidR="00F10619" w:rsidRPr="00786AAA" w:rsidRDefault="00F10619" w:rsidP="00F10619">
            <w:pPr>
              <w:tabs>
                <w:tab w:val="decimal" w:pos="652"/>
              </w:tabs>
              <w:spacing w:line="240" w:lineRule="exact"/>
              <w:ind w:right="-54"/>
              <w:rPr>
                <w:rFonts w:ascii="CordiaUPC" w:eastAsia="Times New Roman" w:hAnsi="CordiaUPC" w:cs="CordiaUPC"/>
                <w:sz w:val="26"/>
                <w:szCs w:val="26"/>
              </w:rPr>
            </w:pPr>
            <w:r>
              <w:rPr>
                <w:rFonts w:ascii="CordiaUPC" w:hAnsi="CordiaUPC" w:cs="CordiaUPC"/>
                <w:sz w:val="26"/>
                <w:szCs w:val="26"/>
              </w:rPr>
              <w:t>(45</w:t>
            </w:r>
            <w:r w:rsidR="00A149B0">
              <w:rPr>
                <w:rFonts w:ascii="CordiaUPC" w:hAnsi="CordiaUPC" w:cs="CordiaUPC"/>
                <w:sz w:val="26"/>
                <w:szCs w:val="26"/>
              </w:rPr>
              <w:t>9</w:t>
            </w:r>
            <w:r>
              <w:rPr>
                <w:rFonts w:ascii="CordiaUPC" w:hAnsi="CordiaUPC" w:cs="CordiaUPC"/>
                <w:sz w:val="26"/>
                <w:szCs w:val="26"/>
              </w:rPr>
              <w:t>)</w:t>
            </w:r>
          </w:p>
        </w:tc>
        <w:tc>
          <w:tcPr>
            <w:tcW w:w="180" w:type="dxa"/>
            <w:vAlign w:val="bottom"/>
          </w:tcPr>
          <w:p w14:paraId="4AC99B54" w14:textId="77777777" w:rsidR="00F10619" w:rsidRPr="00786AAA" w:rsidRDefault="00F10619" w:rsidP="00F10619">
            <w:pPr>
              <w:tabs>
                <w:tab w:val="decimal" w:pos="859"/>
              </w:tabs>
              <w:spacing w:line="240" w:lineRule="exact"/>
              <w:ind w:right="-54"/>
              <w:rPr>
                <w:rFonts w:ascii="CordiaUPC" w:eastAsia="Times New Roman" w:hAnsi="CordiaUPC" w:cs="CordiaUPC"/>
                <w:sz w:val="26"/>
                <w:szCs w:val="26"/>
              </w:rPr>
            </w:pPr>
          </w:p>
        </w:tc>
        <w:tc>
          <w:tcPr>
            <w:tcW w:w="1133" w:type="dxa"/>
            <w:tcBorders>
              <w:bottom w:val="single" w:sz="4" w:space="0" w:color="auto"/>
            </w:tcBorders>
            <w:vAlign w:val="bottom"/>
          </w:tcPr>
          <w:p w14:paraId="3358B77D" w14:textId="249C5DDC" w:rsidR="00F10619" w:rsidRPr="00786AAA" w:rsidRDefault="00F10619" w:rsidP="00F10619">
            <w:pPr>
              <w:tabs>
                <w:tab w:val="decimal" w:pos="829"/>
              </w:tabs>
              <w:spacing w:line="240" w:lineRule="exact"/>
              <w:ind w:right="-54"/>
              <w:rPr>
                <w:rFonts w:ascii="CordiaUPC" w:eastAsia="Times New Roman" w:hAnsi="CordiaUPC" w:cs="CordiaUPC"/>
                <w:sz w:val="26"/>
                <w:szCs w:val="26"/>
              </w:rPr>
            </w:pPr>
            <w:r>
              <w:rPr>
                <w:rFonts w:ascii="CordiaUPC" w:hAnsi="CordiaUPC" w:cs="CordiaUPC"/>
                <w:sz w:val="26"/>
                <w:szCs w:val="26"/>
              </w:rPr>
              <w:t>3,9</w:t>
            </w:r>
            <w:r w:rsidR="00E24BBC">
              <w:rPr>
                <w:rFonts w:ascii="CordiaUPC" w:hAnsi="CordiaUPC" w:cs="CordiaUPC"/>
                <w:sz w:val="26"/>
                <w:szCs w:val="26"/>
              </w:rPr>
              <w:t>7</w:t>
            </w:r>
            <w:r w:rsidR="00A149B0">
              <w:rPr>
                <w:rFonts w:ascii="CordiaUPC" w:hAnsi="CordiaUPC" w:cs="CordiaUPC"/>
                <w:sz w:val="26"/>
                <w:szCs w:val="26"/>
              </w:rPr>
              <w:t>0</w:t>
            </w:r>
          </w:p>
        </w:tc>
      </w:tr>
      <w:tr w:rsidR="00F10619" w:rsidRPr="00786AAA" w14:paraId="24414CA5" w14:textId="77777777" w:rsidTr="003C52F5">
        <w:trPr>
          <w:cantSplit/>
          <w:trHeight w:val="20"/>
        </w:trPr>
        <w:tc>
          <w:tcPr>
            <w:tcW w:w="2970" w:type="dxa"/>
            <w:vAlign w:val="bottom"/>
          </w:tcPr>
          <w:p w14:paraId="5991929B" w14:textId="77777777" w:rsidR="00F10619" w:rsidRPr="00786AAA" w:rsidRDefault="00F10619" w:rsidP="00F10619">
            <w:pPr>
              <w:shd w:val="clear" w:color="auto" w:fill="FFFFFF"/>
              <w:spacing w:line="240" w:lineRule="exact"/>
              <w:ind w:left="142" w:right="-79" w:hanging="142"/>
              <w:rPr>
                <w:rFonts w:ascii="CordiaUPC" w:eastAsia="Times New Roman" w:hAnsi="CordiaUPC" w:cs="CordiaUPC"/>
                <w:b/>
                <w:bCs/>
                <w:sz w:val="26"/>
                <w:szCs w:val="26"/>
              </w:rPr>
            </w:pPr>
            <w:r w:rsidRPr="00786AAA">
              <w:rPr>
                <w:rFonts w:ascii="CordiaUPC" w:eastAsia="Times New Roman" w:hAnsi="CordiaUPC" w:cs="CordiaUPC" w:hint="cs"/>
                <w:sz w:val="26"/>
                <w:szCs w:val="26"/>
              </w:rPr>
              <w:t>Total operating income</w:t>
            </w:r>
          </w:p>
        </w:tc>
        <w:tc>
          <w:tcPr>
            <w:tcW w:w="1170" w:type="dxa"/>
            <w:tcBorders>
              <w:top w:val="single" w:sz="4" w:space="0" w:color="auto"/>
            </w:tcBorders>
            <w:vAlign w:val="bottom"/>
          </w:tcPr>
          <w:p w14:paraId="40B224F7" w14:textId="014047C8" w:rsidR="00F10619" w:rsidRPr="00786AAA" w:rsidRDefault="00F10619" w:rsidP="00F10619">
            <w:pPr>
              <w:tabs>
                <w:tab w:val="decimal" w:pos="821"/>
              </w:tabs>
              <w:spacing w:line="240" w:lineRule="exact"/>
              <w:ind w:right="-54"/>
              <w:rPr>
                <w:rFonts w:ascii="CordiaUPC" w:eastAsia="Times New Roman" w:hAnsi="CordiaUPC" w:cs="CordiaUPC"/>
                <w:sz w:val="26"/>
                <w:szCs w:val="26"/>
              </w:rPr>
            </w:pPr>
            <w:r>
              <w:rPr>
                <w:rFonts w:ascii="CordiaUPC" w:hAnsi="CordiaUPC" w:cs="CordiaUPC"/>
                <w:sz w:val="26"/>
                <w:szCs w:val="26"/>
              </w:rPr>
              <w:t>4,821</w:t>
            </w:r>
          </w:p>
        </w:tc>
        <w:tc>
          <w:tcPr>
            <w:tcW w:w="180" w:type="dxa"/>
            <w:vAlign w:val="bottom"/>
          </w:tcPr>
          <w:p w14:paraId="0D40FDB6" w14:textId="77777777" w:rsidR="00F10619" w:rsidRPr="00786AAA" w:rsidRDefault="00F10619" w:rsidP="00F10619">
            <w:pPr>
              <w:tabs>
                <w:tab w:val="left" w:pos="281"/>
                <w:tab w:val="left" w:pos="371"/>
                <w:tab w:val="left" w:pos="461"/>
              </w:tabs>
              <w:spacing w:line="240" w:lineRule="exact"/>
              <w:ind w:right="36"/>
              <w:jc w:val="right"/>
              <w:rPr>
                <w:rFonts w:ascii="CordiaUPC" w:eastAsia="Times New Roman" w:hAnsi="CordiaUPC" w:cs="CordiaUPC"/>
                <w:sz w:val="26"/>
                <w:szCs w:val="26"/>
              </w:rPr>
            </w:pPr>
          </w:p>
        </w:tc>
        <w:tc>
          <w:tcPr>
            <w:tcW w:w="1080" w:type="dxa"/>
            <w:tcBorders>
              <w:top w:val="single" w:sz="4" w:space="0" w:color="auto"/>
            </w:tcBorders>
            <w:vAlign w:val="bottom"/>
          </w:tcPr>
          <w:p w14:paraId="1151EAC3" w14:textId="1A0E61DB" w:rsidR="00F10619" w:rsidRPr="00786AAA" w:rsidRDefault="00F10619" w:rsidP="00F10619">
            <w:pPr>
              <w:tabs>
                <w:tab w:val="decimal" w:pos="739"/>
              </w:tabs>
              <w:spacing w:line="240" w:lineRule="exact"/>
              <w:ind w:right="-54"/>
              <w:rPr>
                <w:rFonts w:ascii="CordiaUPC" w:eastAsia="Times New Roman" w:hAnsi="CordiaUPC" w:cs="CordiaUPC"/>
                <w:sz w:val="26"/>
                <w:szCs w:val="26"/>
              </w:rPr>
            </w:pPr>
            <w:r>
              <w:rPr>
                <w:rFonts w:ascii="CordiaUPC" w:hAnsi="CordiaUPC" w:cs="CordiaUPC"/>
                <w:sz w:val="26"/>
                <w:szCs w:val="26"/>
              </w:rPr>
              <w:t>11,921</w:t>
            </w:r>
          </w:p>
        </w:tc>
        <w:tc>
          <w:tcPr>
            <w:tcW w:w="180" w:type="dxa"/>
            <w:vAlign w:val="bottom"/>
          </w:tcPr>
          <w:p w14:paraId="0EA804CC" w14:textId="77777777" w:rsidR="00F10619" w:rsidRPr="00786AAA" w:rsidRDefault="00F10619" w:rsidP="00F10619">
            <w:pPr>
              <w:tabs>
                <w:tab w:val="decimal" w:pos="859"/>
              </w:tabs>
              <w:spacing w:line="240" w:lineRule="exact"/>
              <w:ind w:right="-54"/>
              <w:rPr>
                <w:rFonts w:ascii="CordiaUPC" w:eastAsia="Times New Roman" w:hAnsi="CordiaUPC" w:cs="CordiaUPC"/>
                <w:sz w:val="26"/>
                <w:szCs w:val="26"/>
              </w:rPr>
            </w:pPr>
          </w:p>
        </w:tc>
        <w:tc>
          <w:tcPr>
            <w:tcW w:w="1170" w:type="dxa"/>
            <w:tcBorders>
              <w:top w:val="single" w:sz="4" w:space="0" w:color="auto"/>
            </w:tcBorders>
            <w:vAlign w:val="bottom"/>
          </w:tcPr>
          <w:p w14:paraId="5ECCC44C" w14:textId="34CCC9C1" w:rsidR="00F10619" w:rsidRPr="00786AAA" w:rsidRDefault="00F10619" w:rsidP="00F10619">
            <w:pPr>
              <w:tabs>
                <w:tab w:val="decimal" w:pos="859"/>
              </w:tabs>
              <w:spacing w:line="240" w:lineRule="exact"/>
              <w:ind w:right="-54"/>
              <w:rPr>
                <w:rFonts w:ascii="CordiaUPC" w:eastAsia="Times New Roman" w:hAnsi="CordiaUPC" w:cs="CordiaUPC"/>
                <w:sz w:val="26"/>
                <w:szCs w:val="26"/>
              </w:rPr>
            </w:pPr>
            <w:r>
              <w:rPr>
                <w:rFonts w:ascii="CordiaUPC" w:hAnsi="CordiaUPC" w:cs="CordiaUPC"/>
                <w:sz w:val="26"/>
                <w:szCs w:val="26"/>
              </w:rPr>
              <w:t>890</w:t>
            </w:r>
          </w:p>
        </w:tc>
        <w:tc>
          <w:tcPr>
            <w:tcW w:w="180" w:type="dxa"/>
            <w:vAlign w:val="bottom"/>
          </w:tcPr>
          <w:p w14:paraId="70938EAB" w14:textId="77777777" w:rsidR="00F10619" w:rsidRPr="00786AAA" w:rsidRDefault="00F10619" w:rsidP="00F10619">
            <w:pPr>
              <w:tabs>
                <w:tab w:val="decimal" w:pos="859"/>
              </w:tabs>
              <w:spacing w:line="240" w:lineRule="exact"/>
              <w:ind w:right="-54"/>
              <w:rPr>
                <w:rFonts w:ascii="CordiaUPC" w:eastAsia="Times New Roman" w:hAnsi="CordiaUPC" w:cs="CordiaUPC"/>
                <w:sz w:val="26"/>
                <w:szCs w:val="26"/>
              </w:rPr>
            </w:pPr>
          </w:p>
        </w:tc>
        <w:tc>
          <w:tcPr>
            <w:tcW w:w="1170" w:type="dxa"/>
            <w:tcBorders>
              <w:top w:val="single" w:sz="4" w:space="0" w:color="auto"/>
            </w:tcBorders>
            <w:vAlign w:val="bottom"/>
          </w:tcPr>
          <w:p w14:paraId="67D52803" w14:textId="5A335F77" w:rsidR="00F10619" w:rsidRPr="00786AAA" w:rsidRDefault="00F10619" w:rsidP="00F10619">
            <w:pPr>
              <w:tabs>
                <w:tab w:val="decimal" w:pos="652"/>
              </w:tabs>
              <w:spacing w:line="240" w:lineRule="exact"/>
              <w:ind w:right="-54"/>
              <w:rPr>
                <w:rFonts w:ascii="CordiaUPC" w:eastAsia="Times New Roman" w:hAnsi="CordiaUPC" w:cs="CordiaUPC"/>
                <w:sz w:val="26"/>
                <w:szCs w:val="26"/>
              </w:rPr>
            </w:pPr>
            <w:r>
              <w:rPr>
                <w:rFonts w:ascii="CordiaUPC" w:hAnsi="CordiaUPC" w:cs="CordiaUPC"/>
                <w:sz w:val="26"/>
                <w:szCs w:val="26"/>
              </w:rPr>
              <w:t>(7</w:t>
            </w:r>
            <w:r w:rsidR="00A149B0">
              <w:rPr>
                <w:rFonts w:ascii="CordiaUPC" w:hAnsi="CordiaUPC" w:cs="CordiaUPC"/>
                <w:sz w:val="26"/>
                <w:szCs w:val="26"/>
              </w:rPr>
              <w:t>90</w:t>
            </w:r>
            <w:r>
              <w:rPr>
                <w:rFonts w:ascii="CordiaUPC" w:hAnsi="CordiaUPC" w:cs="CordiaUPC"/>
                <w:sz w:val="26"/>
                <w:szCs w:val="26"/>
              </w:rPr>
              <w:t>)</w:t>
            </w:r>
          </w:p>
        </w:tc>
        <w:tc>
          <w:tcPr>
            <w:tcW w:w="180" w:type="dxa"/>
            <w:vAlign w:val="bottom"/>
          </w:tcPr>
          <w:p w14:paraId="776CD886" w14:textId="77777777" w:rsidR="00F10619" w:rsidRPr="00786AAA" w:rsidRDefault="00F10619" w:rsidP="00F10619">
            <w:pPr>
              <w:tabs>
                <w:tab w:val="decimal" w:pos="859"/>
              </w:tabs>
              <w:spacing w:line="240" w:lineRule="exact"/>
              <w:ind w:right="-54"/>
              <w:rPr>
                <w:rFonts w:ascii="CordiaUPC" w:eastAsia="Times New Roman" w:hAnsi="CordiaUPC" w:cs="CordiaUPC"/>
                <w:sz w:val="26"/>
                <w:szCs w:val="26"/>
              </w:rPr>
            </w:pPr>
          </w:p>
        </w:tc>
        <w:tc>
          <w:tcPr>
            <w:tcW w:w="1133" w:type="dxa"/>
            <w:tcBorders>
              <w:top w:val="single" w:sz="4" w:space="0" w:color="auto"/>
            </w:tcBorders>
            <w:vAlign w:val="bottom"/>
          </w:tcPr>
          <w:p w14:paraId="25BB79ED" w14:textId="55945271" w:rsidR="00F10619" w:rsidRPr="00786AAA" w:rsidRDefault="00F10619" w:rsidP="00F10619">
            <w:pPr>
              <w:tabs>
                <w:tab w:val="decimal" w:pos="829"/>
              </w:tabs>
              <w:spacing w:line="240" w:lineRule="exact"/>
              <w:ind w:right="-54"/>
              <w:rPr>
                <w:rFonts w:ascii="CordiaUPC" w:eastAsia="Times New Roman" w:hAnsi="CordiaUPC" w:cs="CordiaUPC"/>
                <w:sz w:val="26"/>
                <w:szCs w:val="26"/>
              </w:rPr>
            </w:pPr>
            <w:r>
              <w:rPr>
                <w:rFonts w:ascii="CordiaUPC" w:hAnsi="CordiaUPC" w:cs="CordiaUPC"/>
                <w:sz w:val="26"/>
                <w:szCs w:val="26"/>
              </w:rPr>
              <w:t>16,84</w:t>
            </w:r>
            <w:r w:rsidR="00A149B0">
              <w:rPr>
                <w:rFonts w:ascii="CordiaUPC" w:hAnsi="CordiaUPC" w:cs="CordiaUPC"/>
                <w:sz w:val="26"/>
                <w:szCs w:val="26"/>
              </w:rPr>
              <w:t>2</w:t>
            </w:r>
          </w:p>
        </w:tc>
      </w:tr>
      <w:tr w:rsidR="00F10619" w:rsidRPr="00786AAA" w14:paraId="6B6DD72F" w14:textId="77777777" w:rsidTr="003C52F5">
        <w:trPr>
          <w:cantSplit/>
          <w:trHeight w:val="20"/>
        </w:trPr>
        <w:tc>
          <w:tcPr>
            <w:tcW w:w="2970" w:type="dxa"/>
            <w:vAlign w:val="bottom"/>
          </w:tcPr>
          <w:p w14:paraId="78261DB8" w14:textId="77777777" w:rsidR="00F10619" w:rsidRPr="00786AAA" w:rsidRDefault="00F10619" w:rsidP="00F10619">
            <w:pPr>
              <w:shd w:val="clear" w:color="auto" w:fill="FFFFFF"/>
              <w:spacing w:line="240" w:lineRule="exact"/>
              <w:ind w:left="142" w:right="-79" w:hanging="142"/>
              <w:rPr>
                <w:rFonts w:ascii="CordiaUPC" w:eastAsia="Times New Roman" w:hAnsi="CordiaUPC" w:cs="CordiaUPC"/>
                <w:b/>
                <w:bCs/>
                <w:sz w:val="26"/>
                <w:szCs w:val="26"/>
              </w:rPr>
            </w:pPr>
            <w:r w:rsidRPr="00786AAA">
              <w:rPr>
                <w:rFonts w:ascii="CordiaUPC" w:eastAsia="Times New Roman" w:hAnsi="CordiaUPC" w:cs="CordiaUPC" w:hint="cs"/>
                <w:sz w:val="26"/>
                <w:szCs w:val="26"/>
              </w:rPr>
              <w:t>Operating expenses</w:t>
            </w:r>
          </w:p>
        </w:tc>
        <w:tc>
          <w:tcPr>
            <w:tcW w:w="1170" w:type="dxa"/>
            <w:tcBorders>
              <w:bottom w:val="single" w:sz="4" w:space="0" w:color="auto"/>
            </w:tcBorders>
            <w:vAlign w:val="bottom"/>
          </w:tcPr>
          <w:p w14:paraId="694F1C7E" w14:textId="221BD0E1" w:rsidR="00F10619" w:rsidRPr="00786AAA" w:rsidRDefault="00F10619" w:rsidP="00F10619">
            <w:pPr>
              <w:tabs>
                <w:tab w:val="decimal" w:pos="821"/>
              </w:tabs>
              <w:spacing w:line="240" w:lineRule="exact"/>
              <w:ind w:right="-54"/>
              <w:rPr>
                <w:rFonts w:ascii="CordiaUPC" w:eastAsia="Times New Roman" w:hAnsi="CordiaUPC" w:cs="CordiaUPC"/>
                <w:sz w:val="26"/>
                <w:szCs w:val="26"/>
              </w:rPr>
            </w:pPr>
            <w:r>
              <w:rPr>
                <w:rFonts w:ascii="CordiaUPC" w:hAnsi="CordiaUPC" w:cs="CordiaUPC"/>
                <w:sz w:val="26"/>
                <w:szCs w:val="26"/>
              </w:rPr>
              <w:t>(908)</w:t>
            </w:r>
          </w:p>
        </w:tc>
        <w:tc>
          <w:tcPr>
            <w:tcW w:w="180" w:type="dxa"/>
            <w:vAlign w:val="bottom"/>
          </w:tcPr>
          <w:p w14:paraId="1B050955" w14:textId="77777777" w:rsidR="00F10619" w:rsidRPr="00786AAA" w:rsidRDefault="00F10619" w:rsidP="00F10619">
            <w:pPr>
              <w:tabs>
                <w:tab w:val="left" w:pos="281"/>
                <w:tab w:val="left" w:pos="371"/>
                <w:tab w:val="left" w:pos="461"/>
              </w:tabs>
              <w:spacing w:line="240" w:lineRule="exact"/>
              <w:ind w:right="36"/>
              <w:jc w:val="right"/>
              <w:rPr>
                <w:rFonts w:ascii="CordiaUPC" w:eastAsia="Times New Roman" w:hAnsi="CordiaUPC" w:cs="CordiaUPC"/>
                <w:sz w:val="26"/>
                <w:szCs w:val="26"/>
              </w:rPr>
            </w:pPr>
          </w:p>
        </w:tc>
        <w:tc>
          <w:tcPr>
            <w:tcW w:w="1080" w:type="dxa"/>
            <w:tcBorders>
              <w:bottom w:val="single" w:sz="4" w:space="0" w:color="auto"/>
            </w:tcBorders>
            <w:vAlign w:val="bottom"/>
          </w:tcPr>
          <w:p w14:paraId="2B43C983" w14:textId="20291537" w:rsidR="00F10619" w:rsidRPr="00786AAA" w:rsidRDefault="00F10619" w:rsidP="00F10619">
            <w:pPr>
              <w:tabs>
                <w:tab w:val="decimal" w:pos="739"/>
              </w:tabs>
              <w:spacing w:line="240" w:lineRule="exact"/>
              <w:ind w:right="-54"/>
              <w:rPr>
                <w:rFonts w:ascii="CordiaUPC" w:eastAsia="Times New Roman" w:hAnsi="CordiaUPC" w:cs="CordiaUPC"/>
                <w:sz w:val="26"/>
                <w:szCs w:val="26"/>
              </w:rPr>
            </w:pPr>
            <w:r>
              <w:rPr>
                <w:rFonts w:ascii="CordiaUPC" w:hAnsi="CordiaUPC" w:cs="CordiaUPC"/>
                <w:sz w:val="26"/>
                <w:szCs w:val="26"/>
              </w:rPr>
              <w:t>(3,544)</w:t>
            </w:r>
          </w:p>
        </w:tc>
        <w:tc>
          <w:tcPr>
            <w:tcW w:w="180" w:type="dxa"/>
            <w:vAlign w:val="bottom"/>
          </w:tcPr>
          <w:p w14:paraId="629672F1" w14:textId="77777777" w:rsidR="00F10619" w:rsidRPr="00786AAA" w:rsidRDefault="00F10619" w:rsidP="00F10619">
            <w:pPr>
              <w:tabs>
                <w:tab w:val="decimal" w:pos="859"/>
              </w:tabs>
              <w:spacing w:line="240" w:lineRule="exact"/>
              <w:ind w:right="-54"/>
              <w:rPr>
                <w:rFonts w:ascii="CordiaUPC" w:eastAsia="Times New Roman" w:hAnsi="CordiaUPC" w:cs="CordiaUPC"/>
                <w:sz w:val="26"/>
                <w:szCs w:val="26"/>
              </w:rPr>
            </w:pPr>
          </w:p>
        </w:tc>
        <w:tc>
          <w:tcPr>
            <w:tcW w:w="1170" w:type="dxa"/>
            <w:tcBorders>
              <w:bottom w:val="single" w:sz="4" w:space="0" w:color="auto"/>
            </w:tcBorders>
            <w:vAlign w:val="bottom"/>
          </w:tcPr>
          <w:p w14:paraId="40C464E9" w14:textId="631FB1C6" w:rsidR="00F10619" w:rsidRPr="00786AAA" w:rsidRDefault="00F10619" w:rsidP="00F10619">
            <w:pPr>
              <w:tabs>
                <w:tab w:val="decimal" w:pos="859"/>
              </w:tabs>
              <w:spacing w:line="240" w:lineRule="exact"/>
              <w:ind w:right="-54"/>
              <w:rPr>
                <w:rFonts w:ascii="CordiaUPC" w:eastAsia="Times New Roman" w:hAnsi="CordiaUPC" w:cs="CordiaUPC"/>
                <w:sz w:val="26"/>
                <w:szCs w:val="26"/>
              </w:rPr>
            </w:pPr>
            <w:r>
              <w:rPr>
                <w:rFonts w:ascii="CordiaUPC" w:hAnsi="CordiaUPC" w:cs="CordiaUPC"/>
                <w:sz w:val="26"/>
                <w:szCs w:val="26"/>
              </w:rPr>
              <w:t>(3,821)</w:t>
            </w:r>
          </w:p>
        </w:tc>
        <w:tc>
          <w:tcPr>
            <w:tcW w:w="180" w:type="dxa"/>
            <w:vAlign w:val="bottom"/>
          </w:tcPr>
          <w:p w14:paraId="496024EC" w14:textId="77777777" w:rsidR="00F10619" w:rsidRPr="00786AAA" w:rsidRDefault="00F10619" w:rsidP="00F10619">
            <w:pPr>
              <w:tabs>
                <w:tab w:val="decimal" w:pos="859"/>
              </w:tabs>
              <w:spacing w:line="240" w:lineRule="exact"/>
              <w:ind w:right="-54"/>
              <w:rPr>
                <w:rFonts w:ascii="CordiaUPC" w:eastAsia="Times New Roman" w:hAnsi="CordiaUPC" w:cs="CordiaUPC"/>
                <w:sz w:val="26"/>
                <w:szCs w:val="26"/>
              </w:rPr>
            </w:pPr>
          </w:p>
        </w:tc>
        <w:tc>
          <w:tcPr>
            <w:tcW w:w="1170" w:type="dxa"/>
            <w:tcBorders>
              <w:bottom w:val="single" w:sz="4" w:space="0" w:color="auto"/>
            </w:tcBorders>
            <w:vAlign w:val="bottom"/>
          </w:tcPr>
          <w:p w14:paraId="08754941" w14:textId="51F3EE1E" w:rsidR="00F10619" w:rsidRPr="00786AAA" w:rsidRDefault="00F10619" w:rsidP="00F10619">
            <w:pPr>
              <w:tabs>
                <w:tab w:val="decimal" w:pos="652"/>
              </w:tabs>
              <w:spacing w:line="240" w:lineRule="exact"/>
              <w:ind w:right="-54"/>
              <w:rPr>
                <w:rFonts w:ascii="CordiaUPC" w:eastAsia="Times New Roman" w:hAnsi="CordiaUPC" w:cs="CordiaUPC"/>
                <w:sz w:val="26"/>
                <w:szCs w:val="26"/>
              </w:rPr>
            </w:pPr>
            <w:r>
              <w:rPr>
                <w:rFonts w:ascii="CordiaUPC" w:hAnsi="CordiaUPC" w:cs="CordiaUPC"/>
                <w:sz w:val="26"/>
                <w:szCs w:val="26"/>
              </w:rPr>
              <w:t>368</w:t>
            </w:r>
          </w:p>
        </w:tc>
        <w:tc>
          <w:tcPr>
            <w:tcW w:w="180" w:type="dxa"/>
            <w:vAlign w:val="bottom"/>
          </w:tcPr>
          <w:p w14:paraId="1687FC16" w14:textId="77777777" w:rsidR="00F10619" w:rsidRPr="00786AAA" w:rsidRDefault="00F10619" w:rsidP="00F10619">
            <w:pPr>
              <w:tabs>
                <w:tab w:val="decimal" w:pos="859"/>
              </w:tabs>
              <w:spacing w:line="240" w:lineRule="exact"/>
              <w:ind w:right="-54"/>
              <w:rPr>
                <w:rFonts w:ascii="CordiaUPC" w:eastAsia="Times New Roman" w:hAnsi="CordiaUPC" w:cs="CordiaUPC"/>
                <w:sz w:val="26"/>
                <w:szCs w:val="26"/>
              </w:rPr>
            </w:pPr>
          </w:p>
        </w:tc>
        <w:tc>
          <w:tcPr>
            <w:tcW w:w="1133" w:type="dxa"/>
            <w:tcBorders>
              <w:bottom w:val="single" w:sz="4" w:space="0" w:color="auto"/>
            </w:tcBorders>
            <w:vAlign w:val="bottom"/>
          </w:tcPr>
          <w:p w14:paraId="79DE97AE" w14:textId="1602D20A" w:rsidR="00F10619" w:rsidRPr="00786AAA" w:rsidRDefault="00F10619" w:rsidP="00F10619">
            <w:pPr>
              <w:tabs>
                <w:tab w:val="decimal" w:pos="829"/>
              </w:tabs>
              <w:spacing w:line="240" w:lineRule="exact"/>
              <w:ind w:right="-54"/>
              <w:rPr>
                <w:rFonts w:ascii="CordiaUPC" w:eastAsia="Times New Roman" w:hAnsi="CordiaUPC" w:cs="CordiaUPC"/>
                <w:sz w:val="26"/>
                <w:szCs w:val="26"/>
              </w:rPr>
            </w:pPr>
            <w:r>
              <w:rPr>
                <w:rFonts w:ascii="CordiaUPC" w:hAnsi="CordiaUPC" w:cs="CordiaUPC"/>
                <w:sz w:val="26"/>
                <w:szCs w:val="26"/>
              </w:rPr>
              <w:t>(7,905)</w:t>
            </w:r>
          </w:p>
        </w:tc>
      </w:tr>
      <w:tr w:rsidR="00F10619" w:rsidRPr="00786AAA" w14:paraId="0961DC82" w14:textId="77777777" w:rsidTr="003C52F5">
        <w:trPr>
          <w:cantSplit/>
          <w:trHeight w:val="20"/>
        </w:trPr>
        <w:tc>
          <w:tcPr>
            <w:tcW w:w="2970" w:type="dxa"/>
            <w:vAlign w:val="bottom"/>
          </w:tcPr>
          <w:p w14:paraId="6FE51258" w14:textId="77777777" w:rsidR="00F10619" w:rsidRPr="00786AAA" w:rsidRDefault="00F10619" w:rsidP="00F10619">
            <w:pPr>
              <w:shd w:val="clear" w:color="auto" w:fill="FFFFFF"/>
              <w:spacing w:line="240" w:lineRule="exact"/>
              <w:ind w:left="142" w:right="-79" w:hanging="142"/>
              <w:rPr>
                <w:rFonts w:ascii="CordiaUPC" w:eastAsia="Times New Roman" w:hAnsi="CordiaUPC" w:cs="CordiaUPC"/>
                <w:spacing w:val="-4"/>
                <w:sz w:val="26"/>
                <w:szCs w:val="26"/>
              </w:rPr>
            </w:pPr>
            <w:r w:rsidRPr="00786AAA">
              <w:rPr>
                <w:rFonts w:ascii="CordiaUPC" w:eastAsia="Times New Roman" w:hAnsi="CordiaUPC" w:cs="CordiaUPC" w:hint="cs"/>
                <w:spacing w:val="-4"/>
                <w:sz w:val="26"/>
                <w:szCs w:val="26"/>
              </w:rPr>
              <w:t>Profits from operation</w:t>
            </w:r>
          </w:p>
        </w:tc>
        <w:tc>
          <w:tcPr>
            <w:tcW w:w="1170" w:type="dxa"/>
            <w:tcBorders>
              <w:top w:val="single" w:sz="4" w:space="0" w:color="auto"/>
              <w:bottom w:val="double" w:sz="4" w:space="0" w:color="auto"/>
            </w:tcBorders>
            <w:vAlign w:val="bottom"/>
          </w:tcPr>
          <w:p w14:paraId="41FDA5F1" w14:textId="054074A5" w:rsidR="00F10619" w:rsidRPr="00786AAA" w:rsidRDefault="00F10619" w:rsidP="00F10619">
            <w:pPr>
              <w:tabs>
                <w:tab w:val="decimal" w:pos="821"/>
              </w:tabs>
              <w:spacing w:line="240" w:lineRule="exact"/>
              <w:ind w:right="-54"/>
              <w:rPr>
                <w:rFonts w:ascii="CordiaUPC" w:eastAsia="Times New Roman" w:hAnsi="CordiaUPC" w:cs="CordiaUPC"/>
                <w:sz w:val="26"/>
                <w:szCs w:val="26"/>
              </w:rPr>
            </w:pPr>
            <w:r>
              <w:rPr>
                <w:rFonts w:ascii="CordiaUPC" w:hAnsi="CordiaUPC" w:cs="CordiaUPC"/>
                <w:sz w:val="26"/>
                <w:szCs w:val="26"/>
              </w:rPr>
              <w:t>3,913</w:t>
            </w:r>
          </w:p>
        </w:tc>
        <w:tc>
          <w:tcPr>
            <w:tcW w:w="180" w:type="dxa"/>
            <w:vAlign w:val="bottom"/>
          </w:tcPr>
          <w:p w14:paraId="3AD3DEA6" w14:textId="77777777" w:rsidR="00F10619" w:rsidRPr="00786AAA" w:rsidRDefault="00F10619" w:rsidP="00F10619">
            <w:pPr>
              <w:tabs>
                <w:tab w:val="left" w:pos="281"/>
                <w:tab w:val="left" w:pos="371"/>
                <w:tab w:val="left" w:pos="461"/>
              </w:tabs>
              <w:spacing w:line="240" w:lineRule="exact"/>
              <w:ind w:right="36"/>
              <w:jc w:val="right"/>
              <w:rPr>
                <w:rFonts w:ascii="CordiaUPC" w:eastAsia="Times New Roman" w:hAnsi="CordiaUPC" w:cs="CordiaUPC"/>
                <w:sz w:val="26"/>
                <w:szCs w:val="26"/>
              </w:rPr>
            </w:pPr>
          </w:p>
        </w:tc>
        <w:tc>
          <w:tcPr>
            <w:tcW w:w="1080" w:type="dxa"/>
            <w:tcBorders>
              <w:top w:val="single" w:sz="4" w:space="0" w:color="auto"/>
              <w:bottom w:val="double" w:sz="4" w:space="0" w:color="auto"/>
            </w:tcBorders>
            <w:vAlign w:val="bottom"/>
          </w:tcPr>
          <w:p w14:paraId="6D1166CF" w14:textId="14C79B76" w:rsidR="00F10619" w:rsidRPr="00786AAA" w:rsidRDefault="00F10619" w:rsidP="00F10619">
            <w:pPr>
              <w:tabs>
                <w:tab w:val="decimal" w:pos="739"/>
              </w:tabs>
              <w:spacing w:line="240" w:lineRule="exact"/>
              <w:ind w:right="-54"/>
              <w:rPr>
                <w:rFonts w:ascii="CordiaUPC" w:eastAsia="Times New Roman" w:hAnsi="CordiaUPC" w:cs="CordiaUPC"/>
                <w:sz w:val="26"/>
                <w:szCs w:val="26"/>
              </w:rPr>
            </w:pPr>
            <w:r>
              <w:rPr>
                <w:rFonts w:ascii="CordiaUPC" w:hAnsi="CordiaUPC" w:cs="CordiaUPC"/>
                <w:sz w:val="26"/>
                <w:szCs w:val="26"/>
              </w:rPr>
              <w:t>8,377</w:t>
            </w:r>
          </w:p>
        </w:tc>
        <w:tc>
          <w:tcPr>
            <w:tcW w:w="180" w:type="dxa"/>
            <w:vAlign w:val="bottom"/>
          </w:tcPr>
          <w:p w14:paraId="4FA2119A" w14:textId="77777777" w:rsidR="00F10619" w:rsidRPr="00E24BBC" w:rsidRDefault="00F10619" w:rsidP="00F10619">
            <w:pPr>
              <w:tabs>
                <w:tab w:val="decimal" w:pos="859"/>
              </w:tabs>
              <w:spacing w:line="240" w:lineRule="exact"/>
              <w:ind w:right="-54"/>
              <w:rPr>
                <w:rFonts w:ascii="CordiaUPC" w:eastAsia="Times New Roman" w:hAnsi="CordiaUPC" w:cs="CordiaUPC"/>
                <w:sz w:val="26"/>
                <w:szCs w:val="26"/>
              </w:rPr>
            </w:pPr>
          </w:p>
        </w:tc>
        <w:tc>
          <w:tcPr>
            <w:tcW w:w="1170" w:type="dxa"/>
            <w:tcBorders>
              <w:top w:val="single" w:sz="4" w:space="0" w:color="auto"/>
              <w:bottom w:val="double" w:sz="4" w:space="0" w:color="auto"/>
            </w:tcBorders>
            <w:vAlign w:val="bottom"/>
          </w:tcPr>
          <w:p w14:paraId="178A2B45" w14:textId="7C9DF4AB" w:rsidR="00F10619" w:rsidRPr="00E24BBC" w:rsidRDefault="00F10619" w:rsidP="00F10619">
            <w:pPr>
              <w:tabs>
                <w:tab w:val="decimal" w:pos="859"/>
              </w:tabs>
              <w:spacing w:line="240" w:lineRule="exact"/>
              <w:ind w:right="-54"/>
              <w:rPr>
                <w:rFonts w:ascii="CordiaUPC" w:eastAsia="Times New Roman" w:hAnsi="CordiaUPC" w:cs="CordiaUPC"/>
                <w:sz w:val="26"/>
                <w:szCs w:val="26"/>
              </w:rPr>
            </w:pPr>
            <w:r w:rsidRPr="00E24BBC">
              <w:rPr>
                <w:rFonts w:ascii="CordiaUPC" w:hAnsi="CordiaUPC" w:cs="CordiaUPC"/>
                <w:sz w:val="26"/>
                <w:szCs w:val="26"/>
              </w:rPr>
              <w:t>(2,9</w:t>
            </w:r>
            <w:r w:rsidR="00B61B73" w:rsidRPr="00E24BBC">
              <w:rPr>
                <w:rFonts w:ascii="CordiaUPC" w:hAnsi="CordiaUPC" w:cs="CordiaUPC"/>
                <w:sz w:val="26"/>
                <w:szCs w:val="26"/>
              </w:rPr>
              <w:t>31</w:t>
            </w:r>
            <w:r w:rsidRPr="00E24BBC">
              <w:rPr>
                <w:rFonts w:ascii="CordiaUPC" w:hAnsi="CordiaUPC" w:cs="CordiaUPC"/>
                <w:sz w:val="26"/>
                <w:szCs w:val="26"/>
              </w:rPr>
              <w:t>)</w:t>
            </w:r>
          </w:p>
        </w:tc>
        <w:tc>
          <w:tcPr>
            <w:tcW w:w="180" w:type="dxa"/>
            <w:vAlign w:val="bottom"/>
          </w:tcPr>
          <w:p w14:paraId="2AAAC63E" w14:textId="77777777" w:rsidR="00F10619" w:rsidRPr="00786AAA" w:rsidRDefault="00F10619" w:rsidP="00F10619">
            <w:pPr>
              <w:tabs>
                <w:tab w:val="decimal" w:pos="859"/>
              </w:tabs>
              <w:spacing w:line="240" w:lineRule="exact"/>
              <w:ind w:right="-54"/>
              <w:rPr>
                <w:rFonts w:ascii="CordiaUPC" w:eastAsia="Times New Roman" w:hAnsi="CordiaUPC" w:cs="CordiaUPC"/>
                <w:sz w:val="26"/>
                <w:szCs w:val="26"/>
              </w:rPr>
            </w:pPr>
          </w:p>
        </w:tc>
        <w:tc>
          <w:tcPr>
            <w:tcW w:w="1170" w:type="dxa"/>
            <w:tcBorders>
              <w:top w:val="single" w:sz="4" w:space="0" w:color="auto"/>
              <w:bottom w:val="double" w:sz="4" w:space="0" w:color="auto"/>
            </w:tcBorders>
            <w:vAlign w:val="bottom"/>
          </w:tcPr>
          <w:p w14:paraId="7483F9A2" w14:textId="280B9BA5" w:rsidR="00F10619" w:rsidRPr="00786AAA" w:rsidRDefault="00F10619" w:rsidP="00F10619">
            <w:pPr>
              <w:tabs>
                <w:tab w:val="decimal" w:pos="652"/>
              </w:tabs>
              <w:spacing w:line="240" w:lineRule="exact"/>
              <w:ind w:right="-54"/>
              <w:rPr>
                <w:rFonts w:ascii="CordiaUPC" w:eastAsia="Times New Roman" w:hAnsi="CordiaUPC" w:cs="CordiaUPC"/>
                <w:sz w:val="26"/>
                <w:szCs w:val="26"/>
              </w:rPr>
            </w:pPr>
            <w:r>
              <w:rPr>
                <w:rFonts w:ascii="CordiaUPC" w:hAnsi="CordiaUPC" w:cs="CordiaUPC"/>
                <w:sz w:val="26"/>
                <w:szCs w:val="26"/>
              </w:rPr>
              <w:t>(42</w:t>
            </w:r>
            <w:r w:rsidR="00A149B0">
              <w:rPr>
                <w:rFonts w:ascii="CordiaUPC" w:hAnsi="CordiaUPC" w:cs="CordiaUPC"/>
                <w:sz w:val="26"/>
                <w:szCs w:val="26"/>
              </w:rPr>
              <w:t>2</w:t>
            </w:r>
            <w:r>
              <w:rPr>
                <w:rFonts w:ascii="CordiaUPC" w:hAnsi="CordiaUPC" w:cs="CordiaUPC"/>
                <w:sz w:val="26"/>
                <w:szCs w:val="26"/>
              </w:rPr>
              <w:t>)</w:t>
            </w:r>
          </w:p>
        </w:tc>
        <w:tc>
          <w:tcPr>
            <w:tcW w:w="180" w:type="dxa"/>
            <w:vAlign w:val="bottom"/>
          </w:tcPr>
          <w:p w14:paraId="060CB623" w14:textId="77777777" w:rsidR="00F10619" w:rsidRPr="00786AAA" w:rsidRDefault="00F10619" w:rsidP="00F10619">
            <w:pPr>
              <w:tabs>
                <w:tab w:val="decimal" w:pos="859"/>
              </w:tabs>
              <w:spacing w:line="240" w:lineRule="exact"/>
              <w:ind w:right="-54"/>
              <w:rPr>
                <w:rFonts w:ascii="CordiaUPC" w:eastAsia="Times New Roman" w:hAnsi="CordiaUPC" w:cs="CordiaUPC"/>
                <w:sz w:val="26"/>
                <w:szCs w:val="26"/>
              </w:rPr>
            </w:pPr>
          </w:p>
        </w:tc>
        <w:tc>
          <w:tcPr>
            <w:tcW w:w="1133" w:type="dxa"/>
            <w:tcBorders>
              <w:top w:val="single" w:sz="4" w:space="0" w:color="auto"/>
            </w:tcBorders>
            <w:vAlign w:val="bottom"/>
          </w:tcPr>
          <w:p w14:paraId="30B420FA" w14:textId="40D1A5DC" w:rsidR="00F10619" w:rsidRPr="00786AAA" w:rsidRDefault="00F10619" w:rsidP="00F10619">
            <w:pPr>
              <w:tabs>
                <w:tab w:val="decimal" w:pos="829"/>
              </w:tabs>
              <w:spacing w:line="240" w:lineRule="exact"/>
              <w:ind w:right="-54"/>
              <w:rPr>
                <w:rFonts w:ascii="CordiaUPC" w:eastAsia="Times New Roman" w:hAnsi="CordiaUPC" w:cs="CordiaUPC"/>
                <w:sz w:val="26"/>
                <w:szCs w:val="26"/>
              </w:rPr>
            </w:pPr>
            <w:r>
              <w:rPr>
                <w:rFonts w:ascii="CordiaUPC" w:hAnsi="CordiaUPC" w:cs="CordiaUPC"/>
                <w:sz w:val="26"/>
                <w:szCs w:val="26"/>
              </w:rPr>
              <w:t>8,937</w:t>
            </w:r>
          </w:p>
        </w:tc>
      </w:tr>
      <w:tr w:rsidR="00F10619" w:rsidRPr="00786AAA" w14:paraId="7999B792" w14:textId="77777777" w:rsidTr="003C52F5">
        <w:trPr>
          <w:cantSplit/>
          <w:trHeight w:val="20"/>
        </w:trPr>
        <w:tc>
          <w:tcPr>
            <w:tcW w:w="2970" w:type="dxa"/>
            <w:vAlign w:val="bottom"/>
          </w:tcPr>
          <w:p w14:paraId="0A5517DC" w14:textId="07CB41AD" w:rsidR="00F10619" w:rsidRPr="00786AAA" w:rsidRDefault="00F10619" w:rsidP="00F10619">
            <w:pPr>
              <w:shd w:val="clear" w:color="auto" w:fill="FFFFFF"/>
              <w:spacing w:line="240" w:lineRule="exact"/>
              <w:ind w:left="142" w:right="11" w:hanging="142"/>
              <w:rPr>
                <w:rFonts w:ascii="CordiaUPC" w:eastAsia="Times New Roman" w:hAnsi="CordiaUPC" w:cs="CordiaUPC"/>
                <w:sz w:val="26"/>
                <w:szCs w:val="26"/>
              </w:rPr>
            </w:pPr>
            <w:r>
              <w:rPr>
                <w:rFonts w:ascii="CordiaUPC" w:eastAsia="Times New Roman" w:hAnsi="CordiaUPC" w:cs="CordiaUPC"/>
                <w:spacing w:val="-4"/>
                <w:sz w:val="26"/>
                <w:szCs w:val="26"/>
              </w:rPr>
              <w:t>E</w:t>
            </w:r>
            <w:r w:rsidRPr="00786AAA">
              <w:rPr>
                <w:rFonts w:ascii="CordiaUPC" w:eastAsia="Times New Roman" w:hAnsi="CordiaUPC" w:cs="CordiaUPC" w:hint="cs"/>
                <w:spacing w:val="-4"/>
                <w:sz w:val="26"/>
                <w:szCs w:val="26"/>
              </w:rPr>
              <w:t>xpected credit loss</w:t>
            </w:r>
          </w:p>
        </w:tc>
        <w:tc>
          <w:tcPr>
            <w:tcW w:w="1170" w:type="dxa"/>
            <w:vAlign w:val="bottom"/>
          </w:tcPr>
          <w:p w14:paraId="7D8101F9" w14:textId="77777777" w:rsidR="00F10619" w:rsidRPr="00786AAA" w:rsidRDefault="00F10619" w:rsidP="00F10619">
            <w:pPr>
              <w:tabs>
                <w:tab w:val="decimal" w:pos="821"/>
              </w:tabs>
              <w:spacing w:line="240" w:lineRule="exact"/>
              <w:ind w:right="-54"/>
              <w:rPr>
                <w:rFonts w:ascii="CordiaUPC" w:eastAsia="Times New Roman" w:hAnsi="CordiaUPC" w:cs="CordiaUPC"/>
                <w:sz w:val="26"/>
                <w:szCs w:val="26"/>
              </w:rPr>
            </w:pPr>
          </w:p>
        </w:tc>
        <w:tc>
          <w:tcPr>
            <w:tcW w:w="180" w:type="dxa"/>
            <w:vAlign w:val="bottom"/>
          </w:tcPr>
          <w:p w14:paraId="5935B05B" w14:textId="77777777" w:rsidR="00F10619" w:rsidRPr="00786AAA" w:rsidRDefault="00F10619" w:rsidP="00F10619">
            <w:pPr>
              <w:tabs>
                <w:tab w:val="decimal" w:pos="641"/>
              </w:tabs>
              <w:spacing w:line="240" w:lineRule="exact"/>
              <w:ind w:right="-79"/>
              <w:outlineLvl w:val="0"/>
              <w:rPr>
                <w:rFonts w:ascii="CordiaUPC" w:eastAsia="Times New Roman" w:hAnsi="CordiaUPC" w:cs="CordiaUPC"/>
                <w:color w:val="000000"/>
                <w:sz w:val="26"/>
                <w:szCs w:val="26"/>
              </w:rPr>
            </w:pPr>
          </w:p>
        </w:tc>
        <w:tc>
          <w:tcPr>
            <w:tcW w:w="1080" w:type="dxa"/>
            <w:vAlign w:val="bottom"/>
          </w:tcPr>
          <w:p w14:paraId="7BBB797B" w14:textId="77777777" w:rsidR="00F10619" w:rsidRPr="00786AAA" w:rsidRDefault="00F10619" w:rsidP="00F10619">
            <w:pPr>
              <w:tabs>
                <w:tab w:val="decimal" w:pos="739"/>
              </w:tabs>
              <w:spacing w:line="240" w:lineRule="exact"/>
              <w:ind w:right="-54"/>
              <w:rPr>
                <w:rFonts w:ascii="CordiaUPC" w:eastAsia="Times New Roman" w:hAnsi="CordiaUPC" w:cs="CordiaUPC"/>
                <w:sz w:val="26"/>
                <w:szCs w:val="26"/>
              </w:rPr>
            </w:pPr>
          </w:p>
        </w:tc>
        <w:tc>
          <w:tcPr>
            <w:tcW w:w="180" w:type="dxa"/>
            <w:vAlign w:val="bottom"/>
          </w:tcPr>
          <w:p w14:paraId="62306F7F" w14:textId="77777777" w:rsidR="00F10619" w:rsidRPr="00786AAA" w:rsidRDefault="00F10619" w:rsidP="00F10619">
            <w:pPr>
              <w:tabs>
                <w:tab w:val="decimal" w:pos="641"/>
              </w:tabs>
              <w:spacing w:line="240" w:lineRule="exact"/>
              <w:ind w:right="-79"/>
              <w:outlineLvl w:val="0"/>
              <w:rPr>
                <w:rFonts w:ascii="CordiaUPC" w:eastAsia="Times New Roman" w:hAnsi="CordiaUPC" w:cs="CordiaUPC"/>
                <w:color w:val="000000"/>
                <w:sz w:val="26"/>
                <w:szCs w:val="26"/>
              </w:rPr>
            </w:pPr>
          </w:p>
        </w:tc>
        <w:tc>
          <w:tcPr>
            <w:tcW w:w="1170" w:type="dxa"/>
            <w:vAlign w:val="bottom"/>
          </w:tcPr>
          <w:p w14:paraId="7732593D" w14:textId="77777777" w:rsidR="00F10619" w:rsidRPr="00786AAA" w:rsidRDefault="00F10619" w:rsidP="00F10619">
            <w:pPr>
              <w:tabs>
                <w:tab w:val="decimal" w:pos="859"/>
              </w:tabs>
              <w:spacing w:line="240" w:lineRule="exact"/>
              <w:ind w:right="-54"/>
              <w:rPr>
                <w:rFonts w:ascii="CordiaUPC" w:eastAsia="Times New Roman" w:hAnsi="CordiaUPC" w:cs="CordiaUPC"/>
                <w:sz w:val="26"/>
                <w:szCs w:val="26"/>
              </w:rPr>
            </w:pPr>
          </w:p>
        </w:tc>
        <w:tc>
          <w:tcPr>
            <w:tcW w:w="180" w:type="dxa"/>
            <w:vAlign w:val="bottom"/>
          </w:tcPr>
          <w:p w14:paraId="61966DE6" w14:textId="77777777" w:rsidR="00F10619" w:rsidRPr="00786AAA" w:rsidRDefault="00F10619" w:rsidP="00F10619">
            <w:pPr>
              <w:tabs>
                <w:tab w:val="decimal" w:pos="641"/>
              </w:tabs>
              <w:spacing w:line="240" w:lineRule="exact"/>
              <w:ind w:right="-79"/>
              <w:outlineLvl w:val="0"/>
              <w:rPr>
                <w:rFonts w:ascii="CordiaUPC" w:eastAsia="Times New Roman" w:hAnsi="CordiaUPC" w:cs="CordiaUPC"/>
                <w:color w:val="000000"/>
                <w:sz w:val="26"/>
                <w:szCs w:val="26"/>
              </w:rPr>
            </w:pPr>
          </w:p>
        </w:tc>
        <w:tc>
          <w:tcPr>
            <w:tcW w:w="1170" w:type="dxa"/>
            <w:vAlign w:val="bottom"/>
          </w:tcPr>
          <w:p w14:paraId="6302EA64" w14:textId="77777777" w:rsidR="00F10619" w:rsidRPr="00786AAA" w:rsidRDefault="00F10619" w:rsidP="00F10619">
            <w:pPr>
              <w:tabs>
                <w:tab w:val="decimal" w:pos="652"/>
              </w:tabs>
              <w:spacing w:line="240" w:lineRule="exact"/>
              <w:ind w:right="-54"/>
              <w:rPr>
                <w:rFonts w:ascii="CordiaUPC" w:eastAsia="Times New Roman" w:hAnsi="CordiaUPC" w:cs="CordiaUPC"/>
                <w:sz w:val="26"/>
                <w:szCs w:val="26"/>
              </w:rPr>
            </w:pPr>
          </w:p>
        </w:tc>
        <w:tc>
          <w:tcPr>
            <w:tcW w:w="180" w:type="dxa"/>
            <w:vAlign w:val="bottom"/>
          </w:tcPr>
          <w:p w14:paraId="01E6F65E" w14:textId="77777777" w:rsidR="00F10619" w:rsidRPr="00786AAA" w:rsidRDefault="00F10619" w:rsidP="00F10619">
            <w:pPr>
              <w:tabs>
                <w:tab w:val="decimal" w:pos="641"/>
              </w:tabs>
              <w:spacing w:line="240" w:lineRule="exact"/>
              <w:ind w:right="-79"/>
              <w:outlineLvl w:val="0"/>
              <w:rPr>
                <w:rFonts w:ascii="CordiaUPC" w:eastAsia="Times New Roman" w:hAnsi="CordiaUPC" w:cs="CordiaUPC"/>
                <w:color w:val="000000"/>
                <w:sz w:val="26"/>
                <w:szCs w:val="26"/>
              </w:rPr>
            </w:pPr>
          </w:p>
        </w:tc>
        <w:tc>
          <w:tcPr>
            <w:tcW w:w="1133" w:type="dxa"/>
            <w:tcBorders>
              <w:bottom w:val="single" w:sz="4" w:space="0" w:color="auto"/>
            </w:tcBorders>
            <w:vAlign w:val="bottom"/>
          </w:tcPr>
          <w:p w14:paraId="1486272D" w14:textId="57C902AB" w:rsidR="00F10619" w:rsidRPr="00786AAA" w:rsidRDefault="00F10619" w:rsidP="00F10619">
            <w:pPr>
              <w:tabs>
                <w:tab w:val="decimal" w:pos="829"/>
              </w:tabs>
              <w:spacing w:line="240" w:lineRule="exact"/>
              <w:ind w:right="-54"/>
              <w:rPr>
                <w:rFonts w:ascii="CordiaUPC" w:eastAsia="Times New Roman" w:hAnsi="CordiaUPC" w:cs="CordiaUPC"/>
                <w:sz w:val="26"/>
                <w:szCs w:val="26"/>
              </w:rPr>
            </w:pPr>
            <w:r>
              <w:rPr>
                <w:rFonts w:ascii="CordiaUPC" w:hAnsi="CordiaUPC" w:cs="CordiaUPC"/>
                <w:sz w:val="26"/>
                <w:szCs w:val="26"/>
              </w:rPr>
              <w:t>(5,501)</w:t>
            </w:r>
          </w:p>
        </w:tc>
      </w:tr>
      <w:tr w:rsidR="00F10619" w:rsidRPr="00786AAA" w14:paraId="4E1A935A" w14:textId="77777777" w:rsidTr="003C52F5">
        <w:trPr>
          <w:cantSplit/>
          <w:trHeight w:val="70"/>
        </w:trPr>
        <w:tc>
          <w:tcPr>
            <w:tcW w:w="2970" w:type="dxa"/>
            <w:vAlign w:val="bottom"/>
          </w:tcPr>
          <w:p w14:paraId="19246529" w14:textId="77777777" w:rsidR="00F10619" w:rsidRPr="00786AAA" w:rsidRDefault="00F10619" w:rsidP="00F10619">
            <w:pPr>
              <w:shd w:val="clear" w:color="auto" w:fill="FFFFFF"/>
              <w:spacing w:line="240" w:lineRule="exact"/>
              <w:ind w:right="-79"/>
              <w:rPr>
                <w:rFonts w:ascii="CordiaUPC" w:eastAsia="Times New Roman" w:hAnsi="CordiaUPC" w:cs="CordiaUPC"/>
                <w:b/>
                <w:bCs/>
                <w:spacing w:val="-4"/>
                <w:sz w:val="26"/>
                <w:szCs w:val="26"/>
              </w:rPr>
            </w:pPr>
            <w:r w:rsidRPr="00786AAA">
              <w:rPr>
                <w:rFonts w:ascii="CordiaUPC" w:eastAsia="Times New Roman" w:hAnsi="CordiaUPC" w:cs="CordiaUPC" w:hint="cs"/>
                <w:b/>
                <w:bCs/>
                <w:spacing w:val="-4"/>
                <w:sz w:val="26"/>
                <w:szCs w:val="26"/>
              </w:rPr>
              <w:t xml:space="preserve">Profit before income tax </w:t>
            </w:r>
          </w:p>
        </w:tc>
        <w:tc>
          <w:tcPr>
            <w:tcW w:w="1170" w:type="dxa"/>
            <w:vAlign w:val="bottom"/>
          </w:tcPr>
          <w:p w14:paraId="244998F5" w14:textId="77777777" w:rsidR="00F10619" w:rsidRPr="00786AAA" w:rsidRDefault="00F10619" w:rsidP="00F10619">
            <w:pPr>
              <w:tabs>
                <w:tab w:val="decimal" w:pos="821"/>
              </w:tabs>
              <w:spacing w:line="240" w:lineRule="exact"/>
              <w:ind w:right="-54"/>
              <w:rPr>
                <w:rFonts w:ascii="CordiaUPC" w:eastAsia="Times New Roman" w:hAnsi="CordiaUPC" w:cs="CordiaUPC"/>
                <w:sz w:val="26"/>
                <w:szCs w:val="26"/>
              </w:rPr>
            </w:pPr>
          </w:p>
        </w:tc>
        <w:tc>
          <w:tcPr>
            <w:tcW w:w="180" w:type="dxa"/>
            <w:vAlign w:val="bottom"/>
          </w:tcPr>
          <w:p w14:paraId="367DB849" w14:textId="77777777" w:rsidR="00F10619" w:rsidRPr="00786AAA" w:rsidRDefault="00F10619" w:rsidP="00F10619">
            <w:pPr>
              <w:tabs>
                <w:tab w:val="decimal" w:pos="641"/>
              </w:tabs>
              <w:spacing w:line="240" w:lineRule="exact"/>
              <w:ind w:right="-79"/>
              <w:outlineLvl w:val="0"/>
              <w:rPr>
                <w:rFonts w:ascii="CordiaUPC" w:eastAsia="Times New Roman" w:hAnsi="CordiaUPC" w:cs="CordiaUPC"/>
                <w:b/>
                <w:bCs/>
                <w:color w:val="000000"/>
                <w:sz w:val="26"/>
                <w:szCs w:val="26"/>
              </w:rPr>
            </w:pPr>
          </w:p>
        </w:tc>
        <w:tc>
          <w:tcPr>
            <w:tcW w:w="1080" w:type="dxa"/>
            <w:vAlign w:val="bottom"/>
          </w:tcPr>
          <w:p w14:paraId="101394BA" w14:textId="77777777" w:rsidR="00F10619" w:rsidRPr="00786AAA" w:rsidRDefault="00F10619" w:rsidP="00F10619">
            <w:pPr>
              <w:tabs>
                <w:tab w:val="decimal" w:pos="739"/>
              </w:tabs>
              <w:spacing w:line="240" w:lineRule="exact"/>
              <w:ind w:right="-54"/>
              <w:rPr>
                <w:rFonts w:ascii="CordiaUPC" w:eastAsia="Times New Roman" w:hAnsi="CordiaUPC" w:cs="CordiaUPC"/>
                <w:sz w:val="26"/>
                <w:szCs w:val="26"/>
              </w:rPr>
            </w:pPr>
          </w:p>
        </w:tc>
        <w:tc>
          <w:tcPr>
            <w:tcW w:w="180" w:type="dxa"/>
            <w:vAlign w:val="bottom"/>
          </w:tcPr>
          <w:p w14:paraId="5A3D4CA1" w14:textId="77777777" w:rsidR="00F10619" w:rsidRPr="00786AAA" w:rsidRDefault="00F10619" w:rsidP="00F10619">
            <w:pPr>
              <w:tabs>
                <w:tab w:val="decimal" w:pos="641"/>
              </w:tabs>
              <w:spacing w:line="240" w:lineRule="exact"/>
              <w:ind w:right="-79"/>
              <w:outlineLvl w:val="0"/>
              <w:rPr>
                <w:rFonts w:ascii="CordiaUPC" w:eastAsia="Times New Roman" w:hAnsi="CordiaUPC" w:cs="CordiaUPC"/>
                <w:b/>
                <w:bCs/>
                <w:color w:val="000000"/>
                <w:sz w:val="26"/>
                <w:szCs w:val="26"/>
              </w:rPr>
            </w:pPr>
          </w:p>
        </w:tc>
        <w:tc>
          <w:tcPr>
            <w:tcW w:w="1170" w:type="dxa"/>
            <w:vAlign w:val="bottom"/>
          </w:tcPr>
          <w:p w14:paraId="7CB1AB01" w14:textId="77777777" w:rsidR="00F10619" w:rsidRPr="00786AAA" w:rsidRDefault="00F10619" w:rsidP="00F10619">
            <w:pPr>
              <w:tabs>
                <w:tab w:val="decimal" w:pos="859"/>
              </w:tabs>
              <w:spacing w:line="240" w:lineRule="exact"/>
              <w:ind w:right="-54"/>
              <w:rPr>
                <w:rFonts w:ascii="CordiaUPC" w:eastAsia="Times New Roman" w:hAnsi="CordiaUPC" w:cs="CordiaUPC"/>
                <w:sz w:val="26"/>
                <w:szCs w:val="26"/>
              </w:rPr>
            </w:pPr>
          </w:p>
        </w:tc>
        <w:tc>
          <w:tcPr>
            <w:tcW w:w="180" w:type="dxa"/>
            <w:vAlign w:val="bottom"/>
          </w:tcPr>
          <w:p w14:paraId="46FA427E" w14:textId="77777777" w:rsidR="00F10619" w:rsidRPr="00786AAA" w:rsidRDefault="00F10619" w:rsidP="00F10619">
            <w:pPr>
              <w:tabs>
                <w:tab w:val="decimal" w:pos="641"/>
              </w:tabs>
              <w:spacing w:line="240" w:lineRule="exact"/>
              <w:ind w:right="-79"/>
              <w:outlineLvl w:val="0"/>
              <w:rPr>
                <w:rFonts w:ascii="CordiaUPC" w:eastAsia="Times New Roman" w:hAnsi="CordiaUPC" w:cs="CordiaUPC"/>
                <w:b/>
                <w:bCs/>
                <w:color w:val="000000"/>
                <w:sz w:val="26"/>
                <w:szCs w:val="26"/>
              </w:rPr>
            </w:pPr>
          </w:p>
        </w:tc>
        <w:tc>
          <w:tcPr>
            <w:tcW w:w="1170" w:type="dxa"/>
            <w:vAlign w:val="bottom"/>
          </w:tcPr>
          <w:p w14:paraId="09D5C2CE" w14:textId="77777777" w:rsidR="00F10619" w:rsidRPr="00786AAA" w:rsidRDefault="00F10619" w:rsidP="00F10619">
            <w:pPr>
              <w:tabs>
                <w:tab w:val="decimal" w:pos="652"/>
              </w:tabs>
              <w:spacing w:line="240" w:lineRule="exact"/>
              <w:ind w:right="-54"/>
              <w:rPr>
                <w:rFonts w:ascii="CordiaUPC" w:eastAsia="Times New Roman" w:hAnsi="CordiaUPC" w:cs="CordiaUPC"/>
                <w:sz w:val="26"/>
                <w:szCs w:val="26"/>
              </w:rPr>
            </w:pPr>
          </w:p>
        </w:tc>
        <w:tc>
          <w:tcPr>
            <w:tcW w:w="180" w:type="dxa"/>
            <w:vAlign w:val="bottom"/>
          </w:tcPr>
          <w:p w14:paraId="689F02F2" w14:textId="77777777" w:rsidR="00F10619" w:rsidRPr="00786AAA" w:rsidRDefault="00F10619" w:rsidP="00F10619">
            <w:pPr>
              <w:tabs>
                <w:tab w:val="decimal" w:pos="641"/>
              </w:tabs>
              <w:spacing w:line="240" w:lineRule="exact"/>
              <w:ind w:right="-79"/>
              <w:outlineLvl w:val="0"/>
              <w:rPr>
                <w:rFonts w:ascii="CordiaUPC" w:eastAsia="Times New Roman" w:hAnsi="CordiaUPC" w:cs="CordiaUPC"/>
                <w:b/>
                <w:bCs/>
                <w:color w:val="000000"/>
                <w:sz w:val="26"/>
                <w:szCs w:val="26"/>
              </w:rPr>
            </w:pPr>
          </w:p>
        </w:tc>
        <w:tc>
          <w:tcPr>
            <w:tcW w:w="1133" w:type="dxa"/>
            <w:tcBorders>
              <w:top w:val="single" w:sz="4" w:space="0" w:color="auto"/>
            </w:tcBorders>
            <w:vAlign w:val="bottom"/>
          </w:tcPr>
          <w:p w14:paraId="3740DAE7" w14:textId="557836BB" w:rsidR="00F10619" w:rsidRPr="00786AAA" w:rsidRDefault="00F10619" w:rsidP="00F10619">
            <w:pPr>
              <w:tabs>
                <w:tab w:val="decimal" w:pos="829"/>
              </w:tabs>
              <w:spacing w:line="240" w:lineRule="exact"/>
              <w:ind w:right="-54"/>
              <w:rPr>
                <w:rFonts w:ascii="CordiaUPC" w:eastAsia="Times New Roman" w:hAnsi="CordiaUPC" w:cs="CordiaUPC"/>
                <w:b/>
                <w:bCs/>
                <w:sz w:val="26"/>
                <w:szCs w:val="26"/>
              </w:rPr>
            </w:pPr>
            <w:r>
              <w:rPr>
                <w:rFonts w:ascii="CordiaUPC" w:hAnsi="CordiaUPC" w:cs="CordiaUPC"/>
                <w:b/>
                <w:bCs/>
                <w:sz w:val="26"/>
                <w:szCs w:val="26"/>
              </w:rPr>
              <w:t>3,436</w:t>
            </w:r>
          </w:p>
        </w:tc>
      </w:tr>
      <w:tr w:rsidR="00F10619" w:rsidRPr="00786AAA" w14:paraId="7337610B" w14:textId="77777777" w:rsidTr="003C52F5">
        <w:trPr>
          <w:cantSplit/>
          <w:trHeight w:val="20"/>
        </w:trPr>
        <w:tc>
          <w:tcPr>
            <w:tcW w:w="2970" w:type="dxa"/>
            <w:vAlign w:val="bottom"/>
          </w:tcPr>
          <w:p w14:paraId="6C93CFD0" w14:textId="77777777" w:rsidR="00F10619" w:rsidRPr="00786AAA" w:rsidRDefault="00F10619" w:rsidP="00F10619">
            <w:pPr>
              <w:shd w:val="clear" w:color="auto" w:fill="FFFFFF"/>
              <w:spacing w:line="240" w:lineRule="exact"/>
              <w:ind w:left="142" w:right="-79" w:hanging="142"/>
              <w:rPr>
                <w:rFonts w:ascii="CordiaUPC" w:eastAsia="Times New Roman" w:hAnsi="CordiaUPC" w:cs="CordiaUPC"/>
                <w:sz w:val="26"/>
                <w:szCs w:val="26"/>
              </w:rPr>
            </w:pPr>
            <w:r w:rsidRPr="00786AAA">
              <w:rPr>
                <w:rFonts w:ascii="CordiaUPC" w:eastAsia="Times New Roman" w:hAnsi="CordiaUPC" w:cs="CordiaUPC" w:hint="cs"/>
                <w:sz w:val="26"/>
                <w:szCs w:val="26"/>
              </w:rPr>
              <w:t xml:space="preserve">Income tax </w:t>
            </w:r>
          </w:p>
        </w:tc>
        <w:tc>
          <w:tcPr>
            <w:tcW w:w="1170" w:type="dxa"/>
            <w:vAlign w:val="bottom"/>
          </w:tcPr>
          <w:p w14:paraId="7D9862E2" w14:textId="77777777" w:rsidR="00F10619" w:rsidRPr="00786AAA" w:rsidRDefault="00F10619" w:rsidP="00F10619">
            <w:pPr>
              <w:tabs>
                <w:tab w:val="decimal" w:pos="821"/>
              </w:tabs>
              <w:spacing w:line="240" w:lineRule="exact"/>
              <w:ind w:right="-54"/>
              <w:rPr>
                <w:rFonts w:ascii="CordiaUPC" w:eastAsia="Times New Roman" w:hAnsi="CordiaUPC" w:cs="CordiaUPC"/>
                <w:sz w:val="26"/>
                <w:szCs w:val="26"/>
              </w:rPr>
            </w:pPr>
          </w:p>
        </w:tc>
        <w:tc>
          <w:tcPr>
            <w:tcW w:w="180" w:type="dxa"/>
            <w:vAlign w:val="bottom"/>
          </w:tcPr>
          <w:p w14:paraId="5A166FE9" w14:textId="77777777" w:rsidR="00F10619" w:rsidRPr="00786AAA" w:rsidRDefault="00F10619" w:rsidP="00F10619">
            <w:pPr>
              <w:tabs>
                <w:tab w:val="decimal" w:pos="641"/>
              </w:tabs>
              <w:spacing w:line="240" w:lineRule="exact"/>
              <w:ind w:right="-79"/>
              <w:outlineLvl w:val="0"/>
              <w:rPr>
                <w:rFonts w:ascii="CordiaUPC" w:eastAsia="Times New Roman" w:hAnsi="CordiaUPC" w:cs="CordiaUPC"/>
                <w:b/>
                <w:bCs/>
                <w:color w:val="000000"/>
                <w:sz w:val="26"/>
                <w:szCs w:val="26"/>
              </w:rPr>
            </w:pPr>
          </w:p>
        </w:tc>
        <w:tc>
          <w:tcPr>
            <w:tcW w:w="1080" w:type="dxa"/>
            <w:vAlign w:val="bottom"/>
          </w:tcPr>
          <w:p w14:paraId="29D02892" w14:textId="77777777" w:rsidR="00F10619" w:rsidRPr="00786AAA" w:rsidRDefault="00F10619" w:rsidP="00F10619">
            <w:pPr>
              <w:tabs>
                <w:tab w:val="decimal" w:pos="739"/>
              </w:tabs>
              <w:spacing w:line="240" w:lineRule="exact"/>
              <w:ind w:right="-54"/>
              <w:rPr>
                <w:rFonts w:ascii="CordiaUPC" w:eastAsia="Times New Roman" w:hAnsi="CordiaUPC" w:cs="CordiaUPC"/>
                <w:sz w:val="26"/>
                <w:szCs w:val="26"/>
              </w:rPr>
            </w:pPr>
          </w:p>
        </w:tc>
        <w:tc>
          <w:tcPr>
            <w:tcW w:w="180" w:type="dxa"/>
            <w:vAlign w:val="bottom"/>
          </w:tcPr>
          <w:p w14:paraId="31B1243C" w14:textId="77777777" w:rsidR="00F10619" w:rsidRPr="00786AAA" w:rsidRDefault="00F10619" w:rsidP="00F10619">
            <w:pPr>
              <w:tabs>
                <w:tab w:val="decimal" w:pos="641"/>
              </w:tabs>
              <w:spacing w:line="240" w:lineRule="exact"/>
              <w:ind w:right="-79"/>
              <w:outlineLvl w:val="0"/>
              <w:rPr>
                <w:rFonts w:ascii="CordiaUPC" w:eastAsia="Times New Roman" w:hAnsi="CordiaUPC" w:cs="CordiaUPC"/>
                <w:b/>
                <w:bCs/>
                <w:color w:val="000000"/>
                <w:sz w:val="26"/>
                <w:szCs w:val="26"/>
              </w:rPr>
            </w:pPr>
          </w:p>
        </w:tc>
        <w:tc>
          <w:tcPr>
            <w:tcW w:w="1170" w:type="dxa"/>
            <w:vAlign w:val="bottom"/>
          </w:tcPr>
          <w:p w14:paraId="73C7D84D" w14:textId="77777777" w:rsidR="00F10619" w:rsidRPr="00786AAA" w:rsidRDefault="00F10619" w:rsidP="00F10619">
            <w:pPr>
              <w:tabs>
                <w:tab w:val="decimal" w:pos="859"/>
              </w:tabs>
              <w:spacing w:line="240" w:lineRule="exact"/>
              <w:ind w:right="-54"/>
              <w:rPr>
                <w:rFonts w:ascii="CordiaUPC" w:eastAsia="Times New Roman" w:hAnsi="CordiaUPC" w:cs="CordiaUPC"/>
                <w:sz w:val="26"/>
                <w:szCs w:val="26"/>
              </w:rPr>
            </w:pPr>
          </w:p>
        </w:tc>
        <w:tc>
          <w:tcPr>
            <w:tcW w:w="180" w:type="dxa"/>
            <w:vAlign w:val="bottom"/>
          </w:tcPr>
          <w:p w14:paraId="54C1FF40" w14:textId="77777777" w:rsidR="00F10619" w:rsidRPr="00786AAA" w:rsidRDefault="00F10619" w:rsidP="00F10619">
            <w:pPr>
              <w:tabs>
                <w:tab w:val="decimal" w:pos="641"/>
              </w:tabs>
              <w:spacing w:line="240" w:lineRule="exact"/>
              <w:ind w:right="-79"/>
              <w:outlineLvl w:val="0"/>
              <w:rPr>
                <w:rFonts w:ascii="CordiaUPC" w:eastAsia="Times New Roman" w:hAnsi="CordiaUPC" w:cs="CordiaUPC"/>
                <w:b/>
                <w:bCs/>
                <w:color w:val="000000"/>
                <w:sz w:val="26"/>
                <w:szCs w:val="26"/>
              </w:rPr>
            </w:pPr>
          </w:p>
        </w:tc>
        <w:tc>
          <w:tcPr>
            <w:tcW w:w="1170" w:type="dxa"/>
            <w:vAlign w:val="bottom"/>
          </w:tcPr>
          <w:p w14:paraId="316A2F10" w14:textId="77777777" w:rsidR="00F10619" w:rsidRPr="00786AAA" w:rsidRDefault="00F10619" w:rsidP="00F10619">
            <w:pPr>
              <w:tabs>
                <w:tab w:val="decimal" w:pos="652"/>
              </w:tabs>
              <w:spacing w:line="240" w:lineRule="exact"/>
              <w:ind w:right="-54"/>
              <w:rPr>
                <w:rFonts w:ascii="CordiaUPC" w:eastAsia="Times New Roman" w:hAnsi="CordiaUPC" w:cs="CordiaUPC"/>
                <w:sz w:val="26"/>
                <w:szCs w:val="26"/>
              </w:rPr>
            </w:pPr>
          </w:p>
        </w:tc>
        <w:tc>
          <w:tcPr>
            <w:tcW w:w="180" w:type="dxa"/>
            <w:vAlign w:val="bottom"/>
          </w:tcPr>
          <w:p w14:paraId="519C5978" w14:textId="77777777" w:rsidR="00F10619" w:rsidRPr="00786AAA" w:rsidRDefault="00F10619" w:rsidP="00F10619">
            <w:pPr>
              <w:tabs>
                <w:tab w:val="decimal" w:pos="641"/>
              </w:tabs>
              <w:spacing w:line="240" w:lineRule="exact"/>
              <w:ind w:right="-79"/>
              <w:outlineLvl w:val="0"/>
              <w:rPr>
                <w:rFonts w:ascii="CordiaUPC" w:eastAsia="Times New Roman" w:hAnsi="CordiaUPC" w:cs="CordiaUPC"/>
                <w:b/>
                <w:bCs/>
                <w:color w:val="000000"/>
                <w:sz w:val="26"/>
                <w:szCs w:val="26"/>
              </w:rPr>
            </w:pPr>
          </w:p>
        </w:tc>
        <w:tc>
          <w:tcPr>
            <w:tcW w:w="1133" w:type="dxa"/>
            <w:tcBorders>
              <w:bottom w:val="single" w:sz="4" w:space="0" w:color="auto"/>
            </w:tcBorders>
            <w:vAlign w:val="bottom"/>
          </w:tcPr>
          <w:p w14:paraId="76213691" w14:textId="7FD89140" w:rsidR="00F10619" w:rsidRPr="00786AAA" w:rsidRDefault="00F10619" w:rsidP="00F10619">
            <w:pPr>
              <w:tabs>
                <w:tab w:val="decimal" w:pos="829"/>
              </w:tabs>
              <w:spacing w:line="240" w:lineRule="exact"/>
              <w:ind w:right="-54"/>
              <w:rPr>
                <w:rFonts w:ascii="CordiaUPC" w:eastAsia="Times New Roman" w:hAnsi="CordiaUPC" w:cs="CordiaUPC"/>
                <w:sz w:val="26"/>
                <w:szCs w:val="26"/>
              </w:rPr>
            </w:pPr>
            <w:r>
              <w:rPr>
                <w:rFonts w:ascii="CordiaUPC" w:hAnsi="CordiaUPC" w:cs="CordiaUPC"/>
                <w:sz w:val="26"/>
                <w:szCs w:val="26"/>
              </w:rPr>
              <w:t>(653)</w:t>
            </w:r>
          </w:p>
        </w:tc>
      </w:tr>
      <w:tr w:rsidR="00F10619" w:rsidRPr="00786AAA" w14:paraId="6D29FB00" w14:textId="77777777" w:rsidTr="003C52F5">
        <w:trPr>
          <w:cantSplit/>
          <w:trHeight w:val="20"/>
        </w:trPr>
        <w:tc>
          <w:tcPr>
            <w:tcW w:w="2970" w:type="dxa"/>
            <w:vAlign w:val="bottom"/>
          </w:tcPr>
          <w:p w14:paraId="2E92D351" w14:textId="77777777" w:rsidR="00F10619" w:rsidRPr="00786AAA" w:rsidRDefault="00F10619" w:rsidP="00F10619">
            <w:pPr>
              <w:shd w:val="clear" w:color="auto" w:fill="FFFFFF"/>
              <w:spacing w:line="240" w:lineRule="exact"/>
              <w:ind w:left="142" w:right="-79" w:hanging="142"/>
              <w:rPr>
                <w:rFonts w:ascii="CordiaUPC" w:eastAsia="Times New Roman" w:hAnsi="CordiaUPC" w:cs="CordiaUPC"/>
                <w:b/>
                <w:bCs/>
                <w:sz w:val="26"/>
                <w:szCs w:val="26"/>
              </w:rPr>
            </w:pPr>
            <w:r w:rsidRPr="00786AAA">
              <w:rPr>
                <w:rFonts w:ascii="CordiaUPC" w:eastAsia="Times New Roman" w:hAnsi="CordiaUPC" w:cs="CordiaUPC" w:hint="cs"/>
                <w:b/>
                <w:bCs/>
                <w:sz w:val="26"/>
                <w:szCs w:val="26"/>
              </w:rPr>
              <w:t>Profit for the period</w:t>
            </w:r>
          </w:p>
        </w:tc>
        <w:tc>
          <w:tcPr>
            <w:tcW w:w="1170" w:type="dxa"/>
            <w:vAlign w:val="bottom"/>
          </w:tcPr>
          <w:p w14:paraId="51C188B1" w14:textId="77777777" w:rsidR="00F10619" w:rsidRPr="00786AAA" w:rsidRDefault="00F10619" w:rsidP="00F10619">
            <w:pPr>
              <w:tabs>
                <w:tab w:val="decimal" w:pos="821"/>
              </w:tabs>
              <w:spacing w:line="240" w:lineRule="exact"/>
              <w:ind w:right="-54"/>
              <w:rPr>
                <w:rFonts w:ascii="CordiaUPC" w:eastAsia="Times New Roman" w:hAnsi="CordiaUPC" w:cs="CordiaUPC"/>
                <w:sz w:val="26"/>
                <w:szCs w:val="26"/>
              </w:rPr>
            </w:pPr>
          </w:p>
        </w:tc>
        <w:tc>
          <w:tcPr>
            <w:tcW w:w="180" w:type="dxa"/>
            <w:vAlign w:val="bottom"/>
          </w:tcPr>
          <w:p w14:paraId="08A5C5F8" w14:textId="77777777" w:rsidR="00F10619" w:rsidRPr="00786AAA" w:rsidRDefault="00F10619" w:rsidP="00F10619">
            <w:pPr>
              <w:tabs>
                <w:tab w:val="decimal" w:pos="641"/>
              </w:tabs>
              <w:spacing w:line="240" w:lineRule="exact"/>
              <w:ind w:right="-79"/>
              <w:outlineLvl w:val="0"/>
              <w:rPr>
                <w:rFonts w:ascii="CordiaUPC" w:eastAsia="Times New Roman" w:hAnsi="CordiaUPC" w:cs="CordiaUPC"/>
                <w:b/>
                <w:bCs/>
                <w:color w:val="000000"/>
                <w:sz w:val="26"/>
                <w:szCs w:val="26"/>
              </w:rPr>
            </w:pPr>
          </w:p>
        </w:tc>
        <w:tc>
          <w:tcPr>
            <w:tcW w:w="1080" w:type="dxa"/>
            <w:vAlign w:val="bottom"/>
          </w:tcPr>
          <w:p w14:paraId="5AA88280" w14:textId="77777777" w:rsidR="00F10619" w:rsidRPr="00786AAA" w:rsidRDefault="00F10619" w:rsidP="00F10619">
            <w:pPr>
              <w:tabs>
                <w:tab w:val="decimal" w:pos="739"/>
              </w:tabs>
              <w:spacing w:line="240" w:lineRule="exact"/>
              <w:ind w:right="-54"/>
              <w:rPr>
                <w:rFonts w:ascii="CordiaUPC" w:eastAsia="Times New Roman" w:hAnsi="CordiaUPC" w:cs="CordiaUPC"/>
                <w:sz w:val="26"/>
                <w:szCs w:val="26"/>
              </w:rPr>
            </w:pPr>
          </w:p>
        </w:tc>
        <w:tc>
          <w:tcPr>
            <w:tcW w:w="180" w:type="dxa"/>
            <w:vAlign w:val="bottom"/>
          </w:tcPr>
          <w:p w14:paraId="0DA34650" w14:textId="77777777" w:rsidR="00F10619" w:rsidRPr="00786AAA" w:rsidRDefault="00F10619" w:rsidP="00F10619">
            <w:pPr>
              <w:tabs>
                <w:tab w:val="decimal" w:pos="641"/>
              </w:tabs>
              <w:spacing w:line="240" w:lineRule="exact"/>
              <w:ind w:right="-79"/>
              <w:outlineLvl w:val="0"/>
              <w:rPr>
                <w:rFonts w:ascii="CordiaUPC" w:eastAsia="Times New Roman" w:hAnsi="CordiaUPC" w:cs="CordiaUPC"/>
                <w:b/>
                <w:bCs/>
                <w:color w:val="000000"/>
                <w:sz w:val="26"/>
                <w:szCs w:val="26"/>
              </w:rPr>
            </w:pPr>
          </w:p>
        </w:tc>
        <w:tc>
          <w:tcPr>
            <w:tcW w:w="1170" w:type="dxa"/>
            <w:vAlign w:val="bottom"/>
          </w:tcPr>
          <w:p w14:paraId="4BCD2E6C" w14:textId="77777777" w:rsidR="00F10619" w:rsidRPr="00786AAA" w:rsidRDefault="00F10619" w:rsidP="00F10619">
            <w:pPr>
              <w:tabs>
                <w:tab w:val="decimal" w:pos="859"/>
              </w:tabs>
              <w:spacing w:line="240" w:lineRule="exact"/>
              <w:ind w:right="-54"/>
              <w:rPr>
                <w:rFonts w:ascii="CordiaUPC" w:eastAsia="Times New Roman" w:hAnsi="CordiaUPC" w:cs="CordiaUPC"/>
                <w:sz w:val="26"/>
                <w:szCs w:val="26"/>
              </w:rPr>
            </w:pPr>
          </w:p>
        </w:tc>
        <w:tc>
          <w:tcPr>
            <w:tcW w:w="180" w:type="dxa"/>
            <w:vAlign w:val="bottom"/>
          </w:tcPr>
          <w:p w14:paraId="197ACA64" w14:textId="77777777" w:rsidR="00F10619" w:rsidRPr="00786AAA" w:rsidRDefault="00F10619" w:rsidP="00F10619">
            <w:pPr>
              <w:tabs>
                <w:tab w:val="decimal" w:pos="641"/>
              </w:tabs>
              <w:spacing w:line="240" w:lineRule="exact"/>
              <w:ind w:right="-79"/>
              <w:outlineLvl w:val="0"/>
              <w:rPr>
                <w:rFonts w:ascii="CordiaUPC" w:eastAsia="Times New Roman" w:hAnsi="CordiaUPC" w:cs="CordiaUPC"/>
                <w:b/>
                <w:bCs/>
                <w:color w:val="000000"/>
                <w:sz w:val="26"/>
                <w:szCs w:val="26"/>
              </w:rPr>
            </w:pPr>
          </w:p>
        </w:tc>
        <w:tc>
          <w:tcPr>
            <w:tcW w:w="1170" w:type="dxa"/>
            <w:vAlign w:val="bottom"/>
          </w:tcPr>
          <w:p w14:paraId="16B31A0C" w14:textId="77777777" w:rsidR="00F10619" w:rsidRPr="00786AAA" w:rsidRDefault="00F10619" w:rsidP="00F10619">
            <w:pPr>
              <w:tabs>
                <w:tab w:val="decimal" w:pos="652"/>
              </w:tabs>
              <w:spacing w:line="240" w:lineRule="exact"/>
              <w:ind w:right="-54"/>
              <w:rPr>
                <w:rFonts w:ascii="CordiaUPC" w:eastAsia="Times New Roman" w:hAnsi="CordiaUPC" w:cs="CordiaUPC"/>
                <w:sz w:val="26"/>
                <w:szCs w:val="26"/>
              </w:rPr>
            </w:pPr>
          </w:p>
        </w:tc>
        <w:tc>
          <w:tcPr>
            <w:tcW w:w="180" w:type="dxa"/>
            <w:vAlign w:val="bottom"/>
          </w:tcPr>
          <w:p w14:paraId="6FFB0F48" w14:textId="77777777" w:rsidR="00F10619" w:rsidRPr="00786AAA" w:rsidRDefault="00F10619" w:rsidP="00F10619">
            <w:pPr>
              <w:tabs>
                <w:tab w:val="decimal" w:pos="641"/>
              </w:tabs>
              <w:spacing w:line="240" w:lineRule="exact"/>
              <w:ind w:right="-79"/>
              <w:outlineLvl w:val="0"/>
              <w:rPr>
                <w:rFonts w:ascii="CordiaUPC" w:eastAsia="Times New Roman" w:hAnsi="CordiaUPC" w:cs="CordiaUPC"/>
                <w:b/>
                <w:bCs/>
                <w:color w:val="000000"/>
                <w:sz w:val="26"/>
                <w:szCs w:val="26"/>
              </w:rPr>
            </w:pPr>
          </w:p>
        </w:tc>
        <w:tc>
          <w:tcPr>
            <w:tcW w:w="1133" w:type="dxa"/>
            <w:tcBorders>
              <w:bottom w:val="double" w:sz="4" w:space="0" w:color="auto"/>
            </w:tcBorders>
            <w:vAlign w:val="bottom"/>
          </w:tcPr>
          <w:p w14:paraId="0D861D98" w14:textId="324944FA" w:rsidR="00F10619" w:rsidRPr="00786AAA" w:rsidRDefault="00F10619" w:rsidP="00F10619">
            <w:pPr>
              <w:tabs>
                <w:tab w:val="decimal" w:pos="829"/>
              </w:tabs>
              <w:spacing w:line="240" w:lineRule="exact"/>
              <w:ind w:right="-54"/>
              <w:rPr>
                <w:rFonts w:ascii="CordiaUPC" w:eastAsia="Times New Roman" w:hAnsi="CordiaUPC" w:cs="CordiaUPC"/>
                <w:b/>
                <w:bCs/>
                <w:sz w:val="26"/>
                <w:szCs w:val="26"/>
              </w:rPr>
            </w:pPr>
            <w:r>
              <w:rPr>
                <w:rFonts w:ascii="CordiaUPC" w:hAnsi="CordiaUPC" w:cs="CordiaUPC"/>
                <w:b/>
                <w:bCs/>
                <w:sz w:val="26"/>
                <w:szCs w:val="26"/>
              </w:rPr>
              <w:t>2,783</w:t>
            </w:r>
          </w:p>
        </w:tc>
      </w:tr>
    </w:tbl>
    <w:p w14:paraId="7624C2C0" w14:textId="6B551D1D" w:rsidR="00F10619" w:rsidRDefault="00F10619" w:rsidP="00786AAA">
      <w:pPr>
        <w:spacing w:line="240" w:lineRule="exact"/>
        <w:ind w:left="547"/>
        <w:jc w:val="thaiDistribute"/>
        <w:rPr>
          <w:rFonts w:ascii="CordiaUPC" w:hAnsi="CordiaUPC" w:cs="CordiaUPC"/>
          <w:spacing w:val="-2"/>
          <w:sz w:val="26"/>
          <w:szCs w:val="26"/>
          <w:lang w:val="en-US"/>
        </w:rPr>
      </w:pPr>
      <w:r>
        <w:rPr>
          <w:rFonts w:ascii="CordiaUPC" w:hAnsi="CordiaUPC" w:cs="CordiaUPC"/>
          <w:spacing w:val="-2"/>
          <w:sz w:val="26"/>
          <w:szCs w:val="26"/>
          <w:lang w:val="en-US"/>
        </w:rPr>
        <w:br w:type="page"/>
      </w:r>
    </w:p>
    <w:tbl>
      <w:tblPr>
        <w:tblW w:w="9413" w:type="dxa"/>
        <w:tblInd w:w="450" w:type="dxa"/>
        <w:tblLayout w:type="fixed"/>
        <w:tblCellMar>
          <w:left w:w="79" w:type="dxa"/>
          <w:right w:w="79" w:type="dxa"/>
        </w:tblCellMar>
        <w:tblLook w:val="0000" w:firstRow="0" w:lastRow="0" w:firstColumn="0" w:lastColumn="0" w:noHBand="0" w:noVBand="0"/>
      </w:tblPr>
      <w:tblGrid>
        <w:gridCol w:w="2970"/>
        <w:gridCol w:w="1170"/>
        <w:gridCol w:w="180"/>
        <w:gridCol w:w="1080"/>
        <w:gridCol w:w="180"/>
        <w:gridCol w:w="1170"/>
        <w:gridCol w:w="180"/>
        <w:gridCol w:w="1170"/>
        <w:gridCol w:w="180"/>
        <w:gridCol w:w="1133"/>
      </w:tblGrid>
      <w:tr w:rsidR="002F4F16" w:rsidRPr="00786AAA" w14:paraId="41BAB301" w14:textId="77777777" w:rsidTr="00786AAA">
        <w:trPr>
          <w:cantSplit/>
          <w:trHeight w:val="20"/>
        </w:trPr>
        <w:tc>
          <w:tcPr>
            <w:tcW w:w="2970" w:type="dxa"/>
            <w:vAlign w:val="bottom"/>
          </w:tcPr>
          <w:p w14:paraId="7B50474B" w14:textId="77777777" w:rsidR="002F4F16" w:rsidRPr="00786AAA" w:rsidRDefault="002F4F16" w:rsidP="00786AAA">
            <w:pPr>
              <w:shd w:val="clear" w:color="auto" w:fill="FFFFFF"/>
              <w:spacing w:line="240" w:lineRule="exact"/>
              <w:ind w:left="142" w:right="-79" w:hanging="142"/>
              <w:rPr>
                <w:rFonts w:ascii="CordiaUPC" w:eastAsia="Times New Roman" w:hAnsi="CordiaUPC" w:cs="CordiaUPC"/>
                <w:b/>
                <w:bCs/>
                <w:sz w:val="26"/>
                <w:szCs w:val="26"/>
              </w:rPr>
            </w:pPr>
            <w:r w:rsidRPr="00786AAA">
              <w:rPr>
                <w:rFonts w:ascii="CordiaUPC" w:eastAsia="Times New Roman" w:hAnsi="CordiaUPC" w:cs="CordiaUPC" w:hint="cs"/>
                <w:b/>
                <w:bCs/>
                <w:i/>
                <w:iCs/>
                <w:sz w:val="26"/>
                <w:szCs w:val="26"/>
              </w:rPr>
              <w:lastRenderedPageBreak/>
              <w:t>For the three-month period</w:t>
            </w:r>
          </w:p>
        </w:tc>
        <w:tc>
          <w:tcPr>
            <w:tcW w:w="1170" w:type="dxa"/>
            <w:vAlign w:val="bottom"/>
          </w:tcPr>
          <w:p w14:paraId="51CBF8B6" w14:textId="77777777" w:rsidR="002F4F16" w:rsidRPr="00786AAA" w:rsidRDefault="002F4F16" w:rsidP="00786AAA">
            <w:pPr>
              <w:spacing w:line="240" w:lineRule="exact"/>
              <w:ind w:left="-117" w:right="-108"/>
              <w:jc w:val="center"/>
              <w:rPr>
                <w:rFonts w:ascii="CordiaUPC" w:eastAsia="Times New Roman" w:hAnsi="CordiaUPC" w:cs="CordiaUPC"/>
                <w:sz w:val="26"/>
                <w:szCs w:val="26"/>
              </w:rPr>
            </w:pPr>
          </w:p>
        </w:tc>
        <w:tc>
          <w:tcPr>
            <w:tcW w:w="180" w:type="dxa"/>
            <w:vAlign w:val="bottom"/>
          </w:tcPr>
          <w:p w14:paraId="191150AF" w14:textId="77777777" w:rsidR="002F4F16" w:rsidRPr="00786AAA" w:rsidRDefault="002F4F16" w:rsidP="00786AAA">
            <w:pPr>
              <w:tabs>
                <w:tab w:val="left" w:pos="281"/>
                <w:tab w:val="left" w:pos="371"/>
                <w:tab w:val="left" w:pos="461"/>
              </w:tabs>
              <w:spacing w:line="240" w:lineRule="exact"/>
              <w:ind w:left="-117" w:right="-108"/>
              <w:jc w:val="center"/>
              <w:rPr>
                <w:rFonts w:ascii="CordiaUPC" w:eastAsia="Times New Roman" w:hAnsi="CordiaUPC" w:cs="CordiaUPC"/>
                <w:snapToGrid w:val="0"/>
                <w:sz w:val="26"/>
                <w:szCs w:val="26"/>
                <w:lang w:val="en-US" w:eastAsia="th-TH" w:bidi="th-TH"/>
              </w:rPr>
            </w:pPr>
          </w:p>
        </w:tc>
        <w:tc>
          <w:tcPr>
            <w:tcW w:w="1080" w:type="dxa"/>
            <w:vAlign w:val="bottom"/>
          </w:tcPr>
          <w:p w14:paraId="485118FF" w14:textId="77777777" w:rsidR="002F4F16" w:rsidRPr="00786AAA" w:rsidRDefault="002F4F16" w:rsidP="00786AAA">
            <w:pPr>
              <w:spacing w:line="240" w:lineRule="exact"/>
              <w:ind w:left="-117" w:right="-108"/>
              <w:jc w:val="center"/>
              <w:rPr>
                <w:rFonts w:ascii="CordiaUPC" w:eastAsia="Times New Roman" w:hAnsi="CordiaUPC" w:cs="CordiaUPC"/>
                <w:sz w:val="26"/>
                <w:szCs w:val="26"/>
              </w:rPr>
            </w:pPr>
          </w:p>
        </w:tc>
        <w:tc>
          <w:tcPr>
            <w:tcW w:w="180" w:type="dxa"/>
            <w:vAlign w:val="bottom"/>
          </w:tcPr>
          <w:p w14:paraId="6A38DD27" w14:textId="77777777" w:rsidR="002F4F16" w:rsidRPr="00786AAA" w:rsidRDefault="002F4F16" w:rsidP="00786AAA">
            <w:pPr>
              <w:spacing w:line="240" w:lineRule="exact"/>
              <w:ind w:left="-117" w:right="-108"/>
              <w:jc w:val="center"/>
              <w:rPr>
                <w:rFonts w:ascii="CordiaUPC" w:eastAsia="Times New Roman" w:hAnsi="CordiaUPC" w:cs="CordiaUPC"/>
                <w:sz w:val="26"/>
                <w:szCs w:val="26"/>
              </w:rPr>
            </w:pPr>
          </w:p>
        </w:tc>
        <w:tc>
          <w:tcPr>
            <w:tcW w:w="1170" w:type="dxa"/>
            <w:vAlign w:val="bottom"/>
          </w:tcPr>
          <w:p w14:paraId="22891E4D" w14:textId="77777777" w:rsidR="002F4F16" w:rsidRPr="00786AAA" w:rsidRDefault="002F4F16" w:rsidP="00786AAA">
            <w:pPr>
              <w:spacing w:line="240" w:lineRule="exact"/>
              <w:ind w:left="-117" w:right="-108"/>
              <w:jc w:val="center"/>
              <w:rPr>
                <w:rFonts w:ascii="CordiaUPC" w:eastAsia="Times New Roman" w:hAnsi="CordiaUPC" w:cs="CordiaUPC"/>
                <w:sz w:val="26"/>
                <w:szCs w:val="26"/>
              </w:rPr>
            </w:pPr>
          </w:p>
        </w:tc>
        <w:tc>
          <w:tcPr>
            <w:tcW w:w="180" w:type="dxa"/>
            <w:vAlign w:val="bottom"/>
          </w:tcPr>
          <w:p w14:paraId="015C307D" w14:textId="77777777" w:rsidR="002F4F16" w:rsidRPr="00786AAA" w:rsidRDefault="002F4F16" w:rsidP="00786AAA">
            <w:pPr>
              <w:spacing w:line="240" w:lineRule="exact"/>
              <w:ind w:left="-117" w:right="-108"/>
              <w:jc w:val="center"/>
              <w:rPr>
                <w:rFonts w:ascii="CordiaUPC" w:eastAsia="Times New Roman" w:hAnsi="CordiaUPC" w:cs="CordiaUPC"/>
                <w:sz w:val="26"/>
                <w:szCs w:val="26"/>
              </w:rPr>
            </w:pPr>
          </w:p>
        </w:tc>
        <w:tc>
          <w:tcPr>
            <w:tcW w:w="1170" w:type="dxa"/>
            <w:vAlign w:val="bottom"/>
          </w:tcPr>
          <w:p w14:paraId="48BCEDF2" w14:textId="77777777" w:rsidR="002F4F16" w:rsidRPr="00786AAA" w:rsidRDefault="002F4F16" w:rsidP="00786AAA">
            <w:pPr>
              <w:spacing w:line="240" w:lineRule="exact"/>
              <w:ind w:left="-117" w:right="-108"/>
              <w:jc w:val="center"/>
              <w:rPr>
                <w:rFonts w:ascii="CordiaUPC" w:eastAsia="Times New Roman" w:hAnsi="CordiaUPC" w:cs="CordiaUPC"/>
                <w:sz w:val="26"/>
                <w:szCs w:val="26"/>
              </w:rPr>
            </w:pPr>
          </w:p>
        </w:tc>
        <w:tc>
          <w:tcPr>
            <w:tcW w:w="180" w:type="dxa"/>
            <w:vAlign w:val="bottom"/>
          </w:tcPr>
          <w:p w14:paraId="13014225" w14:textId="77777777" w:rsidR="002F4F16" w:rsidRPr="00786AAA" w:rsidRDefault="002F4F16" w:rsidP="00786AAA">
            <w:pPr>
              <w:spacing w:line="240" w:lineRule="exact"/>
              <w:ind w:left="-117" w:right="-108"/>
              <w:jc w:val="center"/>
              <w:rPr>
                <w:rFonts w:ascii="CordiaUPC" w:eastAsia="Times New Roman" w:hAnsi="CordiaUPC" w:cs="CordiaUPC"/>
                <w:sz w:val="26"/>
                <w:szCs w:val="26"/>
              </w:rPr>
            </w:pPr>
          </w:p>
        </w:tc>
        <w:tc>
          <w:tcPr>
            <w:tcW w:w="1133" w:type="dxa"/>
            <w:vAlign w:val="bottom"/>
          </w:tcPr>
          <w:p w14:paraId="32535398" w14:textId="77777777" w:rsidR="002F4F16" w:rsidRPr="00786AAA" w:rsidRDefault="002F4F16" w:rsidP="00786AAA">
            <w:pPr>
              <w:tabs>
                <w:tab w:val="decimal" w:pos="911"/>
              </w:tabs>
              <w:spacing w:line="240" w:lineRule="exact"/>
              <w:ind w:left="-117" w:right="-108"/>
              <w:jc w:val="center"/>
              <w:rPr>
                <w:rFonts w:ascii="CordiaUPC" w:eastAsia="Times New Roman" w:hAnsi="CordiaUPC" w:cs="CordiaUPC"/>
                <w:sz w:val="26"/>
                <w:szCs w:val="26"/>
              </w:rPr>
            </w:pPr>
          </w:p>
        </w:tc>
      </w:tr>
      <w:tr w:rsidR="002F4F16" w:rsidRPr="00786AAA" w14:paraId="04B7D2EB" w14:textId="77777777" w:rsidTr="00786AAA">
        <w:trPr>
          <w:cantSplit/>
          <w:trHeight w:val="20"/>
        </w:trPr>
        <w:tc>
          <w:tcPr>
            <w:tcW w:w="2970" w:type="dxa"/>
            <w:vAlign w:val="bottom"/>
          </w:tcPr>
          <w:p w14:paraId="3271FD76" w14:textId="77777777" w:rsidR="002F4F16" w:rsidRPr="00786AAA" w:rsidRDefault="002F4F16" w:rsidP="00786AAA">
            <w:pPr>
              <w:shd w:val="clear" w:color="auto" w:fill="FFFFFF"/>
              <w:spacing w:line="240" w:lineRule="exact"/>
              <w:ind w:left="142" w:right="-79" w:hanging="142"/>
              <w:rPr>
                <w:rFonts w:ascii="CordiaUPC" w:eastAsia="Times New Roman" w:hAnsi="CordiaUPC" w:cs="CordiaUPC"/>
                <w:b/>
                <w:bCs/>
                <w:sz w:val="26"/>
                <w:szCs w:val="26"/>
              </w:rPr>
            </w:pPr>
            <w:r w:rsidRPr="00786AAA">
              <w:rPr>
                <w:rFonts w:ascii="CordiaUPC" w:eastAsia="Times New Roman" w:hAnsi="CordiaUPC" w:cs="CordiaUPC" w:hint="cs"/>
                <w:b/>
                <w:bCs/>
                <w:i/>
                <w:iCs/>
                <w:sz w:val="26"/>
                <w:szCs w:val="26"/>
              </w:rPr>
              <w:t xml:space="preserve">   ended 31 March 2020</w:t>
            </w:r>
          </w:p>
        </w:tc>
        <w:tc>
          <w:tcPr>
            <w:tcW w:w="6443" w:type="dxa"/>
            <w:gridSpan w:val="9"/>
            <w:vAlign w:val="bottom"/>
          </w:tcPr>
          <w:p w14:paraId="5A157860" w14:textId="77777777" w:rsidR="002F4F16" w:rsidRPr="00786AAA" w:rsidRDefault="002F4F16" w:rsidP="00786AAA">
            <w:pPr>
              <w:tabs>
                <w:tab w:val="decimal" w:pos="911"/>
              </w:tabs>
              <w:spacing w:line="240" w:lineRule="exact"/>
              <w:ind w:left="-117" w:right="-108"/>
              <w:jc w:val="center"/>
              <w:rPr>
                <w:rFonts w:ascii="CordiaUPC" w:eastAsia="Times New Roman" w:hAnsi="CordiaUPC" w:cs="CordiaUPC"/>
                <w:sz w:val="26"/>
                <w:szCs w:val="26"/>
              </w:rPr>
            </w:pPr>
            <w:r w:rsidRPr="00786AAA">
              <w:rPr>
                <w:rFonts w:ascii="CordiaUPC" w:eastAsia="Times New Roman" w:hAnsi="CordiaUPC" w:cs="CordiaUPC" w:hint="cs"/>
                <w:b/>
                <w:sz w:val="26"/>
                <w:szCs w:val="26"/>
              </w:rPr>
              <w:t>Consolidated</w:t>
            </w:r>
          </w:p>
        </w:tc>
      </w:tr>
      <w:tr w:rsidR="002F4F16" w:rsidRPr="00786AAA" w14:paraId="0970745F" w14:textId="77777777" w:rsidTr="00786AAA">
        <w:trPr>
          <w:cantSplit/>
          <w:trHeight w:val="20"/>
        </w:trPr>
        <w:tc>
          <w:tcPr>
            <w:tcW w:w="2970" w:type="dxa"/>
            <w:vAlign w:val="bottom"/>
          </w:tcPr>
          <w:p w14:paraId="1B234542" w14:textId="77777777" w:rsidR="002F4F16" w:rsidRPr="00786AAA" w:rsidRDefault="002F4F16" w:rsidP="00786AAA">
            <w:pPr>
              <w:shd w:val="clear" w:color="auto" w:fill="FFFFFF"/>
              <w:spacing w:line="240" w:lineRule="exact"/>
              <w:ind w:left="142" w:right="-79" w:hanging="142"/>
              <w:rPr>
                <w:rFonts w:ascii="CordiaUPC" w:eastAsia="Times New Roman" w:hAnsi="CordiaUPC" w:cs="CordiaUPC"/>
                <w:b/>
                <w:bCs/>
                <w:sz w:val="26"/>
                <w:szCs w:val="26"/>
              </w:rPr>
            </w:pPr>
          </w:p>
        </w:tc>
        <w:tc>
          <w:tcPr>
            <w:tcW w:w="1170" w:type="dxa"/>
            <w:vAlign w:val="bottom"/>
          </w:tcPr>
          <w:p w14:paraId="3324BE2F" w14:textId="77777777" w:rsidR="002F4F16" w:rsidRPr="00786AAA" w:rsidRDefault="002F4F16" w:rsidP="00786AAA">
            <w:pPr>
              <w:spacing w:line="240" w:lineRule="exact"/>
              <w:ind w:left="-117" w:right="-108"/>
              <w:jc w:val="center"/>
              <w:rPr>
                <w:rFonts w:ascii="CordiaUPC" w:eastAsia="Times New Roman" w:hAnsi="CordiaUPC" w:cs="CordiaUPC"/>
                <w:snapToGrid w:val="0"/>
                <w:sz w:val="26"/>
                <w:szCs w:val="26"/>
                <w:lang w:val="en-US" w:eastAsia="th-TH" w:bidi="th-TH"/>
              </w:rPr>
            </w:pPr>
            <w:r w:rsidRPr="00786AAA">
              <w:rPr>
                <w:rFonts w:ascii="CordiaUPC" w:eastAsia="Times New Roman" w:hAnsi="CordiaUPC" w:cs="CordiaUPC" w:hint="cs"/>
                <w:sz w:val="26"/>
                <w:szCs w:val="26"/>
              </w:rPr>
              <w:t>Commercial</w:t>
            </w:r>
          </w:p>
        </w:tc>
        <w:tc>
          <w:tcPr>
            <w:tcW w:w="180" w:type="dxa"/>
            <w:vAlign w:val="bottom"/>
          </w:tcPr>
          <w:p w14:paraId="23A0D64F" w14:textId="77777777" w:rsidR="002F4F16" w:rsidRPr="00786AAA" w:rsidRDefault="002F4F16" w:rsidP="00786AAA">
            <w:pPr>
              <w:tabs>
                <w:tab w:val="left" w:pos="281"/>
                <w:tab w:val="left" w:pos="371"/>
                <w:tab w:val="left" w:pos="461"/>
              </w:tabs>
              <w:spacing w:line="240" w:lineRule="exact"/>
              <w:ind w:left="-117" w:right="-108"/>
              <w:jc w:val="center"/>
              <w:rPr>
                <w:rFonts w:ascii="CordiaUPC" w:eastAsia="Times New Roman" w:hAnsi="CordiaUPC" w:cs="CordiaUPC"/>
                <w:snapToGrid w:val="0"/>
                <w:sz w:val="26"/>
                <w:szCs w:val="26"/>
                <w:lang w:val="en-US" w:eastAsia="th-TH" w:bidi="th-TH"/>
              </w:rPr>
            </w:pPr>
          </w:p>
        </w:tc>
        <w:tc>
          <w:tcPr>
            <w:tcW w:w="1080" w:type="dxa"/>
            <w:vAlign w:val="bottom"/>
          </w:tcPr>
          <w:p w14:paraId="6C4A683E" w14:textId="77777777" w:rsidR="002F4F16" w:rsidRPr="00786AAA" w:rsidRDefault="002F4F16" w:rsidP="00786AAA">
            <w:pPr>
              <w:spacing w:line="240" w:lineRule="exact"/>
              <w:ind w:left="-117" w:right="-108"/>
              <w:jc w:val="center"/>
              <w:rPr>
                <w:rFonts w:ascii="CordiaUPC" w:eastAsia="Times New Roman" w:hAnsi="CordiaUPC" w:cs="CordiaUPC"/>
                <w:sz w:val="26"/>
                <w:szCs w:val="26"/>
              </w:rPr>
            </w:pPr>
            <w:r w:rsidRPr="00786AAA">
              <w:rPr>
                <w:rFonts w:ascii="CordiaUPC" w:eastAsia="Times New Roman" w:hAnsi="CordiaUPC" w:cs="CordiaUPC" w:hint="cs"/>
                <w:sz w:val="26"/>
                <w:szCs w:val="26"/>
              </w:rPr>
              <w:t>Retail</w:t>
            </w:r>
          </w:p>
        </w:tc>
        <w:tc>
          <w:tcPr>
            <w:tcW w:w="180" w:type="dxa"/>
            <w:vAlign w:val="bottom"/>
          </w:tcPr>
          <w:p w14:paraId="7D8E00AA" w14:textId="77777777" w:rsidR="002F4F16" w:rsidRPr="00786AAA" w:rsidRDefault="002F4F16" w:rsidP="00786AAA">
            <w:pPr>
              <w:spacing w:line="240" w:lineRule="exact"/>
              <w:ind w:left="-117" w:right="-108"/>
              <w:jc w:val="center"/>
              <w:rPr>
                <w:rFonts w:ascii="CordiaUPC" w:eastAsia="Times New Roman" w:hAnsi="CordiaUPC" w:cs="CordiaUPC"/>
                <w:sz w:val="26"/>
                <w:szCs w:val="26"/>
              </w:rPr>
            </w:pPr>
          </w:p>
        </w:tc>
        <w:tc>
          <w:tcPr>
            <w:tcW w:w="1170" w:type="dxa"/>
            <w:vAlign w:val="bottom"/>
          </w:tcPr>
          <w:p w14:paraId="4BBC7A8F" w14:textId="77777777" w:rsidR="002F4F16" w:rsidRPr="00786AAA" w:rsidRDefault="002F4F16" w:rsidP="00786AAA">
            <w:pPr>
              <w:spacing w:line="240" w:lineRule="exact"/>
              <w:ind w:left="-117" w:right="-108"/>
              <w:jc w:val="center"/>
              <w:rPr>
                <w:rFonts w:ascii="CordiaUPC" w:eastAsia="Times New Roman" w:hAnsi="CordiaUPC" w:cs="CordiaUPC"/>
                <w:sz w:val="26"/>
                <w:szCs w:val="26"/>
              </w:rPr>
            </w:pPr>
            <w:r w:rsidRPr="00786AAA">
              <w:rPr>
                <w:rFonts w:ascii="CordiaUPC" w:eastAsia="Times New Roman" w:hAnsi="CordiaUPC" w:cs="CordiaUPC" w:hint="cs"/>
                <w:sz w:val="26"/>
                <w:szCs w:val="26"/>
              </w:rPr>
              <w:t>Other</w:t>
            </w:r>
          </w:p>
        </w:tc>
        <w:tc>
          <w:tcPr>
            <w:tcW w:w="180" w:type="dxa"/>
            <w:vAlign w:val="bottom"/>
          </w:tcPr>
          <w:p w14:paraId="18B6A315" w14:textId="77777777" w:rsidR="002F4F16" w:rsidRPr="00786AAA" w:rsidRDefault="002F4F16" w:rsidP="00786AAA">
            <w:pPr>
              <w:spacing w:line="240" w:lineRule="exact"/>
              <w:ind w:left="-117" w:right="-108"/>
              <w:jc w:val="center"/>
              <w:rPr>
                <w:rFonts w:ascii="CordiaUPC" w:eastAsia="Times New Roman" w:hAnsi="CordiaUPC" w:cs="CordiaUPC"/>
                <w:sz w:val="26"/>
                <w:szCs w:val="26"/>
              </w:rPr>
            </w:pPr>
          </w:p>
        </w:tc>
        <w:tc>
          <w:tcPr>
            <w:tcW w:w="1170" w:type="dxa"/>
            <w:vAlign w:val="bottom"/>
          </w:tcPr>
          <w:p w14:paraId="319B1C05" w14:textId="77777777" w:rsidR="002F4F16" w:rsidRPr="00786AAA" w:rsidRDefault="002F4F16" w:rsidP="00786AAA">
            <w:pPr>
              <w:spacing w:line="240" w:lineRule="exact"/>
              <w:ind w:left="-117" w:right="-108"/>
              <w:jc w:val="center"/>
              <w:rPr>
                <w:rFonts w:ascii="CordiaUPC" w:eastAsia="Times New Roman" w:hAnsi="CordiaUPC" w:cs="CordiaUPC"/>
                <w:sz w:val="26"/>
                <w:szCs w:val="26"/>
              </w:rPr>
            </w:pPr>
          </w:p>
        </w:tc>
        <w:tc>
          <w:tcPr>
            <w:tcW w:w="180" w:type="dxa"/>
            <w:vAlign w:val="bottom"/>
          </w:tcPr>
          <w:p w14:paraId="268EB8EB" w14:textId="77777777" w:rsidR="002F4F16" w:rsidRPr="00786AAA" w:rsidRDefault="002F4F16" w:rsidP="00786AAA">
            <w:pPr>
              <w:spacing w:line="240" w:lineRule="exact"/>
              <w:ind w:left="-117" w:right="-108"/>
              <w:jc w:val="center"/>
              <w:rPr>
                <w:rFonts w:ascii="CordiaUPC" w:eastAsia="Times New Roman" w:hAnsi="CordiaUPC" w:cs="CordiaUPC"/>
                <w:sz w:val="26"/>
                <w:szCs w:val="26"/>
              </w:rPr>
            </w:pPr>
          </w:p>
        </w:tc>
        <w:tc>
          <w:tcPr>
            <w:tcW w:w="1133" w:type="dxa"/>
            <w:vAlign w:val="bottom"/>
          </w:tcPr>
          <w:p w14:paraId="4C58E5B0" w14:textId="77777777" w:rsidR="002F4F16" w:rsidRPr="00786AAA" w:rsidRDefault="002F4F16" w:rsidP="00786AAA">
            <w:pPr>
              <w:tabs>
                <w:tab w:val="decimal" w:pos="911"/>
              </w:tabs>
              <w:spacing w:line="240" w:lineRule="exact"/>
              <w:ind w:left="-117" w:right="-108"/>
              <w:jc w:val="center"/>
              <w:rPr>
                <w:rFonts w:ascii="CordiaUPC" w:eastAsia="Times New Roman" w:hAnsi="CordiaUPC" w:cs="CordiaUPC"/>
                <w:sz w:val="26"/>
                <w:szCs w:val="26"/>
              </w:rPr>
            </w:pPr>
          </w:p>
        </w:tc>
      </w:tr>
      <w:tr w:rsidR="002F4F16" w:rsidRPr="00786AAA" w14:paraId="2BC21718" w14:textId="77777777" w:rsidTr="00786AAA">
        <w:trPr>
          <w:cantSplit/>
          <w:trHeight w:val="20"/>
        </w:trPr>
        <w:tc>
          <w:tcPr>
            <w:tcW w:w="2970" w:type="dxa"/>
            <w:vAlign w:val="bottom"/>
          </w:tcPr>
          <w:p w14:paraId="3A2D1569" w14:textId="77777777" w:rsidR="002F4F16" w:rsidRPr="00786AAA" w:rsidRDefault="002F4F16" w:rsidP="00786AAA">
            <w:pPr>
              <w:shd w:val="clear" w:color="auto" w:fill="FFFFFF"/>
              <w:spacing w:line="240" w:lineRule="exact"/>
              <w:ind w:left="142" w:right="-79" w:hanging="142"/>
              <w:rPr>
                <w:rFonts w:ascii="CordiaUPC" w:eastAsia="Times New Roman" w:hAnsi="CordiaUPC" w:cs="CordiaUPC"/>
                <w:b/>
                <w:bCs/>
                <w:sz w:val="26"/>
                <w:szCs w:val="26"/>
              </w:rPr>
            </w:pPr>
          </w:p>
        </w:tc>
        <w:tc>
          <w:tcPr>
            <w:tcW w:w="1170" w:type="dxa"/>
            <w:vAlign w:val="bottom"/>
          </w:tcPr>
          <w:p w14:paraId="6E9B401F" w14:textId="77777777" w:rsidR="002F4F16" w:rsidRPr="00786AAA" w:rsidRDefault="002F4F16" w:rsidP="00786AAA">
            <w:pPr>
              <w:spacing w:line="240" w:lineRule="exact"/>
              <w:ind w:left="-117" w:right="-108"/>
              <w:jc w:val="center"/>
              <w:rPr>
                <w:rFonts w:ascii="CordiaUPC" w:eastAsia="Times New Roman" w:hAnsi="CordiaUPC" w:cs="CordiaUPC"/>
                <w:sz w:val="26"/>
                <w:szCs w:val="26"/>
              </w:rPr>
            </w:pPr>
            <w:r w:rsidRPr="00786AAA">
              <w:rPr>
                <w:rFonts w:ascii="CordiaUPC" w:eastAsia="Times New Roman" w:hAnsi="CordiaUPC" w:cs="CordiaUPC" w:hint="cs"/>
                <w:sz w:val="26"/>
                <w:szCs w:val="26"/>
              </w:rPr>
              <w:t>Banking</w:t>
            </w:r>
          </w:p>
        </w:tc>
        <w:tc>
          <w:tcPr>
            <w:tcW w:w="180" w:type="dxa"/>
            <w:vAlign w:val="bottom"/>
          </w:tcPr>
          <w:p w14:paraId="54F7E371" w14:textId="77777777" w:rsidR="002F4F16" w:rsidRPr="00786AAA" w:rsidRDefault="002F4F16" w:rsidP="00786AAA">
            <w:pPr>
              <w:tabs>
                <w:tab w:val="left" w:pos="281"/>
                <w:tab w:val="left" w:pos="371"/>
                <w:tab w:val="left" w:pos="461"/>
              </w:tabs>
              <w:spacing w:line="240" w:lineRule="exact"/>
              <w:ind w:left="-117" w:right="-108"/>
              <w:jc w:val="center"/>
              <w:rPr>
                <w:rFonts w:ascii="CordiaUPC" w:eastAsia="Times New Roman" w:hAnsi="CordiaUPC" w:cs="CordiaUPC"/>
                <w:sz w:val="26"/>
                <w:szCs w:val="26"/>
              </w:rPr>
            </w:pPr>
          </w:p>
        </w:tc>
        <w:tc>
          <w:tcPr>
            <w:tcW w:w="1080" w:type="dxa"/>
            <w:vAlign w:val="bottom"/>
          </w:tcPr>
          <w:p w14:paraId="44DD3B65" w14:textId="77777777" w:rsidR="002F4F16" w:rsidRPr="00786AAA" w:rsidRDefault="002F4F16" w:rsidP="00786AAA">
            <w:pPr>
              <w:spacing w:line="240" w:lineRule="exact"/>
              <w:ind w:left="-117" w:right="-108"/>
              <w:jc w:val="center"/>
              <w:rPr>
                <w:rFonts w:ascii="CordiaUPC" w:eastAsia="Times New Roman" w:hAnsi="CordiaUPC" w:cs="CordiaUPC"/>
                <w:sz w:val="26"/>
                <w:szCs w:val="26"/>
              </w:rPr>
            </w:pPr>
            <w:r w:rsidRPr="00786AAA">
              <w:rPr>
                <w:rFonts w:ascii="CordiaUPC" w:eastAsia="Times New Roman" w:hAnsi="CordiaUPC" w:cs="CordiaUPC" w:hint="cs"/>
                <w:sz w:val="26"/>
                <w:szCs w:val="26"/>
              </w:rPr>
              <w:t>Banking</w:t>
            </w:r>
          </w:p>
        </w:tc>
        <w:tc>
          <w:tcPr>
            <w:tcW w:w="180" w:type="dxa"/>
            <w:vAlign w:val="bottom"/>
          </w:tcPr>
          <w:p w14:paraId="763C6742" w14:textId="77777777" w:rsidR="002F4F16" w:rsidRPr="00786AAA" w:rsidRDefault="002F4F16" w:rsidP="00786AAA">
            <w:pPr>
              <w:spacing w:line="240" w:lineRule="exact"/>
              <w:ind w:left="-117" w:right="-108"/>
              <w:jc w:val="center"/>
              <w:rPr>
                <w:rFonts w:ascii="CordiaUPC" w:eastAsia="Times New Roman" w:hAnsi="CordiaUPC" w:cs="CordiaUPC"/>
                <w:sz w:val="26"/>
                <w:szCs w:val="26"/>
              </w:rPr>
            </w:pPr>
          </w:p>
        </w:tc>
        <w:tc>
          <w:tcPr>
            <w:tcW w:w="1170" w:type="dxa"/>
            <w:vAlign w:val="bottom"/>
          </w:tcPr>
          <w:p w14:paraId="06523974" w14:textId="77777777" w:rsidR="002F4F16" w:rsidRPr="00786AAA" w:rsidRDefault="002F4F16" w:rsidP="00786AAA">
            <w:pPr>
              <w:spacing w:line="240" w:lineRule="exact"/>
              <w:ind w:left="-117" w:right="-108"/>
              <w:jc w:val="center"/>
              <w:rPr>
                <w:rFonts w:ascii="CordiaUPC" w:eastAsia="Times New Roman" w:hAnsi="CordiaUPC" w:cs="CordiaUPC"/>
                <w:sz w:val="26"/>
                <w:szCs w:val="26"/>
              </w:rPr>
            </w:pPr>
            <w:r w:rsidRPr="00786AAA">
              <w:rPr>
                <w:rFonts w:ascii="CordiaUPC" w:eastAsia="Times New Roman" w:hAnsi="CordiaUPC" w:cs="CordiaUPC" w:hint="cs"/>
                <w:sz w:val="26"/>
                <w:szCs w:val="26"/>
              </w:rPr>
              <w:t>segments</w:t>
            </w:r>
          </w:p>
        </w:tc>
        <w:tc>
          <w:tcPr>
            <w:tcW w:w="180" w:type="dxa"/>
            <w:vAlign w:val="bottom"/>
          </w:tcPr>
          <w:p w14:paraId="1B72CEF7" w14:textId="77777777" w:rsidR="002F4F16" w:rsidRPr="00786AAA" w:rsidRDefault="002F4F16" w:rsidP="00786AAA">
            <w:pPr>
              <w:spacing w:line="240" w:lineRule="exact"/>
              <w:ind w:left="-117" w:right="-108"/>
              <w:jc w:val="center"/>
              <w:rPr>
                <w:rFonts w:ascii="CordiaUPC" w:eastAsia="Times New Roman" w:hAnsi="CordiaUPC" w:cs="CordiaUPC"/>
                <w:sz w:val="26"/>
                <w:szCs w:val="26"/>
              </w:rPr>
            </w:pPr>
          </w:p>
        </w:tc>
        <w:tc>
          <w:tcPr>
            <w:tcW w:w="1170" w:type="dxa"/>
            <w:vAlign w:val="bottom"/>
          </w:tcPr>
          <w:p w14:paraId="1E7A9992" w14:textId="77777777" w:rsidR="002F4F16" w:rsidRPr="00786AAA" w:rsidRDefault="002F4F16" w:rsidP="00786AAA">
            <w:pPr>
              <w:spacing w:line="240" w:lineRule="exact"/>
              <w:ind w:left="-117" w:right="-108"/>
              <w:jc w:val="center"/>
              <w:rPr>
                <w:rFonts w:ascii="CordiaUPC" w:eastAsia="Times New Roman" w:hAnsi="CordiaUPC" w:cs="CordiaUPC"/>
                <w:sz w:val="26"/>
                <w:szCs w:val="26"/>
              </w:rPr>
            </w:pPr>
            <w:r w:rsidRPr="00786AAA">
              <w:rPr>
                <w:rFonts w:ascii="CordiaUPC" w:eastAsia="Times New Roman" w:hAnsi="CordiaUPC" w:cs="CordiaUPC" w:hint="cs"/>
                <w:sz w:val="26"/>
                <w:szCs w:val="26"/>
              </w:rPr>
              <w:t>Elimination</w:t>
            </w:r>
          </w:p>
        </w:tc>
        <w:tc>
          <w:tcPr>
            <w:tcW w:w="180" w:type="dxa"/>
            <w:vAlign w:val="bottom"/>
          </w:tcPr>
          <w:p w14:paraId="60624696" w14:textId="77777777" w:rsidR="002F4F16" w:rsidRPr="00786AAA" w:rsidRDefault="002F4F16" w:rsidP="00786AAA">
            <w:pPr>
              <w:spacing w:line="240" w:lineRule="exact"/>
              <w:ind w:left="-117" w:right="-108"/>
              <w:jc w:val="center"/>
              <w:rPr>
                <w:rFonts w:ascii="CordiaUPC" w:eastAsia="Times New Roman" w:hAnsi="CordiaUPC" w:cs="CordiaUPC"/>
                <w:sz w:val="26"/>
                <w:szCs w:val="26"/>
              </w:rPr>
            </w:pPr>
          </w:p>
        </w:tc>
        <w:tc>
          <w:tcPr>
            <w:tcW w:w="1133" w:type="dxa"/>
            <w:vAlign w:val="bottom"/>
          </w:tcPr>
          <w:p w14:paraId="353ACC73" w14:textId="77777777" w:rsidR="002F4F16" w:rsidRPr="00786AAA" w:rsidRDefault="002F4F16" w:rsidP="00786AAA">
            <w:pPr>
              <w:spacing w:line="240" w:lineRule="exact"/>
              <w:ind w:left="-117" w:right="-108"/>
              <w:jc w:val="center"/>
              <w:rPr>
                <w:rFonts w:ascii="CordiaUPC" w:eastAsia="Times New Roman" w:hAnsi="CordiaUPC" w:cs="CordiaUPC"/>
                <w:sz w:val="26"/>
                <w:szCs w:val="26"/>
              </w:rPr>
            </w:pPr>
            <w:r w:rsidRPr="00786AAA">
              <w:rPr>
                <w:rFonts w:ascii="CordiaUPC" w:eastAsia="Times New Roman" w:hAnsi="CordiaUPC" w:cs="CordiaUPC" w:hint="cs"/>
                <w:sz w:val="26"/>
                <w:szCs w:val="26"/>
              </w:rPr>
              <w:t>Total</w:t>
            </w:r>
          </w:p>
        </w:tc>
      </w:tr>
      <w:tr w:rsidR="002F4F16" w:rsidRPr="00786AAA" w14:paraId="256EBBE9" w14:textId="77777777" w:rsidTr="00786AAA">
        <w:trPr>
          <w:cantSplit/>
          <w:trHeight w:val="20"/>
          <w:tblHeader/>
        </w:trPr>
        <w:tc>
          <w:tcPr>
            <w:tcW w:w="2970" w:type="dxa"/>
          </w:tcPr>
          <w:p w14:paraId="4FFCB9DA" w14:textId="77777777" w:rsidR="002F4F16" w:rsidRPr="00786AAA" w:rsidRDefault="002F4F16" w:rsidP="00786AAA">
            <w:pPr>
              <w:shd w:val="clear" w:color="auto" w:fill="FFFFFF"/>
              <w:spacing w:line="240" w:lineRule="exact"/>
              <w:ind w:left="281" w:right="-143" w:hanging="120"/>
              <w:rPr>
                <w:rFonts w:ascii="CordiaUPC" w:eastAsia="Times New Roman" w:hAnsi="CordiaUPC" w:cs="CordiaUPC"/>
                <w:b/>
                <w:bCs/>
                <w:i/>
                <w:iCs/>
                <w:sz w:val="26"/>
                <w:szCs w:val="26"/>
                <w:lang w:val="en-US" w:bidi="th-TH"/>
              </w:rPr>
            </w:pPr>
          </w:p>
        </w:tc>
        <w:tc>
          <w:tcPr>
            <w:tcW w:w="6443" w:type="dxa"/>
            <w:gridSpan w:val="9"/>
            <w:vAlign w:val="bottom"/>
          </w:tcPr>
          <w:p w14:paraId="2D72BAA3" w14:textId="77777777" w:rsidR="002F4F16" w:rsidRPr="00786AAA" w:rsidRDefault="002F4F16" w:rsidP="00786AAA">
            <w:pPr>
              <w:spacing w:line="240" w:lineRule="exact"/>
              <w:jc w:val="center"/>
              <w:rPr>
                <w:rFonts w:ascii="CordiaUPC" w:eastAsia="Times New Roman" w:hAnsi="CordiaUPC" w:cs="CordiaUPC"/>
                <w:bCs/>
                <w:i/>
                <w:iCs/>
                <w:sz w:val="26"/>
                <w:szCs w:val="26"/>
              </w:rPr>
            </w:pPr>
            <w:r w:rsidRPr="00786AAA">
              <w:rPr>
                <w:rFonts w:ascii="CordiaUPC" w:eastAsia="Times New Roman" w:hAnsi="CordiaUPC" w:cs="CordiaUPC" w:hint="cs"/>
                <w:bCs/>
                <w:i/>
                <w:iCs/>
                <w:sz w:val="26"/>
                <w:szCs w:val="26"/>
              </w:rPr>
              <w:t>(in million Baht)</w:t>
            </w:r>
          </w:p>
        </w:tc>
      </w:tr>
      <w:tr w:rsidR="00F10619" w:rsidRPr="001545EE" w14:paraId="18198BF6" w14:textId="77777777" w:rsidTr="00786AAA">
        <w:trPr>
          <w:cantSplit/>
          <w:trHeight w:val="20"/>
        </w:trPr>
        <w:tc>
          <w:tcPr>
            <w:tcW w:w="2970" w:type="dxa"/>
            <w:vAlign w:val="bottom"/>
          </w:tcPr>
          <w:p w14:paraId="242B9211" w14:textId="77777777" w:rsidR="00F10619" w:rsidRPr="001545EE" w:rsidRDefault="00F10619" w:rsidP="00F10619">
            <w:pPr>
              <w:shd w:val="clear" w:color="auto" w:fill="FFFFFF"/>
              <w:spacing w:line="240" w:lineRule="exact"/>
              <w:ind w:left="142" w:right="-79" w:hanging="142"/>
              <w:rPr>
                <w:rFonts w:ascii="CordiaUPC" w:eastAsia="Times New Roman" w:hAnsi="CordiaUPC" w:cs="CordiaUPC"/>
                <w:b/>
                <w:bCs/>
                <w:sz w:val="26"/>
                <w:szCs w:val="26"/>
              </w:rPr>
            </w:pPr>
            <w:r w:rsidRPr="001545EE">
              <w:rPr>
                <w:rFonts w:ascii="CordiaUPC" w:eastAsia="Times New Roman" w:hAnsi="CordiaUPC" w:cs="CordiaUPC" w:hint="cs"/>
                <w:sz w:val="26"/>
                <w:szCs w:val="26"/>
              </w:rPr>
              <w:t>Net interest income</w:t>
            </w:r>
          </w:p>
        </w:tc>
        <w:tc>
          <w:tcPr>
            <w:tcW w:w="1170" w:type="dxa"/>
            <w:vAlign w:val="bottom"/>
          </w:tcPr>
          <w:p w14:paraId="368F6766" w14:textId="2BE9C6E0" w:rsidR="00F10619" w:rsidRPr="001545EE" w:rsidRDefault="00F10619" w:rsidP="00F10619">
            <w:pPr>
              <w:tabs>
                <w:tab w:val="decimal" w:pos="821"/>
              </w:tabs>
              <w:spacing w:line="240" w:lineRule="exact"/>
              <w:ind w:right="-54"/>
              <w:rPr>
                <w:rFonts w:ascii="CordiaUPC" w:eastAsia="Times New Roman" w:hAnsi="CordiaUPC" w:cs="CordiaUPC"/>
                <w:sz w:val="26"/>
                <w:szCs w:val="26"/>
                <w:lang w:val="en-US" w:bidi="th-TH"/>
              </w:rPr>
            </w:pPr>
            <w:r w:rsidRPr="001545EE">
              <w:rPr>
                <w:rFonts w:ascii="CordiaUPC" w:hAnsi="CordiaUPC" w:cs="CordiaUPC" w:hint="cs"/>
                <w:sz w:val="26"/>
                <w:szCs w:val="26"/>
                <w:cs/>
              </w:rPr>
              <w:t>4,374</w:t>
            </w:r>
          </w:p>
        </w:tc>
        <w:tc>
          <w:tcPr>
            <w:tcW w:w="180" w:type="dxa"/>
            <w:vAlign w:val="bottom"/>
          </w:tcPr>
          <w:p w14:paraId="367E8A00" w14:textId="77777777" w:rsidR="00F10619" w:rsidRPr="001545EE" w:rsidRDefault="00F10619" w:rsidP="00F10619">
            <w:pPr>
              <w:tabs>
                <w:tab w:val="left" w:pos="281"/>
                <w:tab w:val="left" w:pos="371"/>
                <w:tab w:val="left" w:pos="461"/>
              </w:tabs>
              <w:spacing w:line="240" w:lineRule="exact"/>
              <w:ind w:right="36"/>
              <w:jc w:val="right"/>
              <w:rPr>
                <w:rFonts w:ascii="CordiaUPC" w:eastAsia="Times New Roman" w:hAnsi="CordiaUPC" w:cs="CordiaUPC"/>
                <w:sz w:val="26"/>
                <w:szCs w:val="26"/>
              </w:rPr>
            </w:pPr>
          </w:p>
        </w:tc>
        <w:tc>
          <w:tcPr>
            <w:tcW w:w="1080" w:type="dxa"/>
            <w:vAlign w:val="bottom"/>
          </w:tcPr>
          <w:p w14:paraId="2F80E297" w14:textId="284F7E85" w:rsidR="00F10619" w:rsidRPr="001545EE" w:rsidRDefault="00F10619" w:rsidP="00F10619">
            <w:pPr>
              <w:tabs>
                <w:tab w:val="decimal" w:pos="739"/>
              </w:tabs>
              <w:spacing w:line="240" w:lineRule="exact"/>
              <w:ind w:right="-54"/>
              <w:rPr>
                <w:rFonts w:ascii="CordiaUPC" w:eastAsia="Times New Roman" w:hAnsi="CordiaUPC" w:cs="CordiaUPC"/>
                <w:sz w:val="26"/>
                <w:szCs w:val="26"/>
              </w:rPr>
            </w:pPr>
            <w:r w:rsidRPr="001545EE">
              <w:rPr>
                <w:rFonts w:ascii="CordiaUPC" w:hAnsi="CordiaUPC" w:cs="CordiaUPC" w:hint="cs"/>
                <w:sz w:val="26"/>
                <w:szCs w:val="26"/>
                <w:cs/>
              </w:rPr>
              <w:t>9,636</w:t>
            </w:r>
          </w:p>
        </w:tc>
        <w:tc>
          <w:tcPr>
            <w:tcW w:w="180" w:type="dxa"/>
            <w:vAlign w:val="bottom"/>
          </w:tcPr>
          <w:p w14:paraId="7E81845B" w14:textId="77777777" w:rsidR="00F10619" w:rsidRPr="001545EE" w:rsidRDefault="00F10619" w:rsidP="00F10619">
            <w:pPr>
              <w:tabs>
                <w:tab w:val="decimal" w:pos="859"/>
              </w:tabs>
              <w:spacing w:line="240" w:lineRule="exact"/>
              <w:ind w:right="-54"/>
              <w:rPr>
                <w:rFonts w:ascii="CordiaUPC" w:eastAsia="Times New Roman" w:hAnsi="CordiaUPC" w:cs="CordiaUPC"/>
                <w:sz w:val="26"/>
                <w:szCs w:val="26"/>
              </w:rPr>
            </w:pPr>
          </w:p>
        </w:tc>
        <w:tc>
          <w:tcPr>
            <w:tcW w:w="1170" w:type="dxa"/>
            <w:vAlign w:val="bottom"/>
          </w:tcPr>
          <w:p w14:paraId="49BF9E87" w14:textId="2913491F" w:rsidR="00F10619" w:rsidRPr="001545EE" w:rsidRDefault="00F10619" w:rsidP="00F10619">
            <w:pPr>
              <w:tabs>
                <w:tab w:val="decimal" w:pos="859"/>
              </w:tabs>
              <w:spacing w:line="240" w:lineRule="exact"/>
              <w:ind w:right="-54"/>
              <w:rPr>
                <w:rFonts w:ascii="CordiaUPC" w:eastAsia="Times New Roman" w:hAnsi="CordiaUPC" w:cs="CordiaUPC"/>
                <w:sz w:val="26"/>
                <w:szCs w:val="26"/>
              </w:rPr>
            </w:pPr>
            <w:r w:rsidRPr="001545EE">
              <w:rPr>
                <w:rFonts w:ascii="CordiaUPC" w:hAnsi="CordiaUPC" w:cs="CordiaUPC"/>
                <w:sz w:val="26"/>
                <w:szCs w:val="26"/>
              </w:rPr>
              <w:t>525</w:t>
            </w:r>
          </w:p>
        </w:tc>
        <w:tc>
          <w:tcPr>
            <w:tcW w:w="180" w:type="dxa"/>
            <w:vAlign w:val="bottom"/>
          </w:tcPr>
          <w:p w14:paraId="57318A77" w14:textId="77777777" w:rsidR="00F10619" w:rsidRPr="001545EE" w:rsidRDefault="00F10619" w:rsidP="00F10619">
            <w:pPr>
              <w:tabs>
                <w:tab w:val="decimal" w:pos="859"/>
              </w:tabs>
              <w:spacing w:line="240" w:lineRule="exact"/>
              <w:ind w:right="-54"/>
              <w:rPr>
                <w:rFonts w:ascii="CordiaUPC" w:eastAsia="Times New Roman" w:hAnsi="CordiaUPC" w:cs="CordiaUPC"/>
                <w:sz w:val="26"/>
                <w:szCs w:val="26"/>
              </w:rPr>
            </w:pPr>
          </w:p>
        </w:tc>
        <w:tc>
          <w:tcPr>
            <w:tcW w:w="1170" w:type="dxa"/>
            <w:vAlign w:val="bottom"/>
          </w:tcPr>
          <w:p w14:paraId="2299E6E0" w14:textId="7D43ABA2" w:rsidR="00F10619" w:rsidRPr="001545EE" w:rsidRDefault="00F10619" w:rsidP="00F10619">
            <w:pPr>
              <w:tabs>
                <w:tab w:val="decimal" w:pos="652"/>
              </w:tabs>
              <w:spacing w:line="240" w:lineRule="exact"/>
              <w:ind w:right="-54"/>
              <w:rPr>
                <w:rFonts w:ascii="CordiaUPC" w:eastAsia="Times New Roman" w:hAnsi="CordiaUPC" w:cs="CordiaUPC"/>
                <w:sz w:val="26"/>
                <w:szCs w:val="26"/>
              </w:rPr>
            </w:pPr>
            <w:r w:rsidRPr="001545EE">
              <w:rPr>
                <w:rFonts w:ascii="CordiaUPC" w:hAnsi="CordiaUPC" w:cs="CordiaUPC"/>
                <w:sz w:val="26"/>
                <w:szCs w:val="26"/>
              </w:rPr>
              <w:t>(522)</w:t>
            </w:r>
          </w:p>
        </w:tc>
        <w:tc>
          <w:tcPr>
            <w:tcW w:w="180" w:type="dxa"/>
            <w:vAlign w:val="bottom"/>
          </w:tcPr>
          <w:p w14:paraId="053AEB95" w14:textId="77777777" w:rsidR="00F10619" w:rsidRPr="001545EE" w:rsidRDefault="00F10619" w:rsidP="00F10619">
            <w:pPr>
              <w:tabs>
                <w:tab w:val="decimal" w:pos="859"/>
              </w:tabs>
              <w:spacing w:line="240" w:lineRule="exact"/>
              <w:ind w:right="-54"/>
              <w:rPr>
                <w:rFonts w:ascii="CordiaUPC" w:eastAsia="Times New Roman" w:hAnsi="CordiaUPC" w:cs="CordiaUPC"/>
                <w:sz w:val="26"/>
                <w:szCs w:val="26"/>
              </w:rPr>
            </w:pPr>
          </w:p>
        </w:tc>
        <w:tc>
          <w:tcPr>
            <w:tcW w:w="1133" w:type="dxa"/>
            <w:vAlign w:val="bottom"/>
          </w:tcPr>
          <w:p w14:paraId="406C5C31" w14:textId="612B5F5F" w:rsidR="00F10619" w:rsidRPr="001545EE" w:rsidRDefault="00F10619" w:rsidP="00F10619">
            <w:pPr>
              <w:tabs>
                <w:tab w:val="decimal" w:pos="829"/>
              </w:tabs>
              <w:spacing w:line="240" w:lineRule="exact"/>
              <w:ind w:right="-54"/>
              <w:rPr>
                <w:rFonts w:ascii="CordiaUPC" w:eastAsia="Times New Roman" w:hAnsi="CordiaUPC" w:cs="CordiaUPC"/>
                <w:sz w:val="26"/>
                <w:szCs w:val="26"/>
              </w:rPr>
            </w:pPr>
            <w:r w:rsidRPr="001545EE">
              <w:rPr>
                <w:rFonts w:ascii="CordiaUPC" w:hAnsi="CordiaUPC" w:cs="CordiaUPC" w:hint="cs"/>
                <w:sz w:val="26"/>
                <w:szCs w:val="26"/>
                <w:cs/>
              </w:rPr>
              <w:t>14,013</w:t>
            </w:r>
          </w:p>
        </w:tc>
      </w:tr>
      <w:tr w:rsidR="00F10619" w:rsidRPr="001545EE" w14:paraId="7AF1EDE3" w14:textId="77777777" w:rsidTr="00786AAA">
        <w:trPr>
          <w:cantSplit/>
          <w:trHeight w:val="20"/>
        </w:trPr>
        <w:tc>
          <w:tcPr>
            <w:tcW w:w="2970" w:type="dxa"/>
            <w:vAlign w:val="bottom"/>
          </w:tcPr>
          <w:p w14:paraId="2C475F90" w14:textId="67DA9E05" w:rsidR="00F10619" w:rsidRPr="001545EE" w:rsidRDefault="00F10619" w:rsidP="00F10619">
            <w:pPr>
              <w:shd w:val="clear" w:color="auto" w:fill="FFFFFF"/>
              <w:spacing w:line="240" w:lineRule="exact"/>
              <w:ind w:left="142" w:right="-79" w:hanging="142"/>
              <w:rPr>
                <w:rFonts w:ascii="CordiaUPC" w:eastAsia="Times New Roman" w:hAnsi="CordiaUPC" w:cs="CordiaUPC"/>
                <w:sz w:val="26"/>
                <w:szCs w:val="26"/>
              </w:rPr>
            </w:pPr>
            <w:r w:rsidRPr="001545EE">
              <w:rPr>
                <w:rFonts w:ascii="CordiaUPC" w:hAnsi="CordiaUPC" w:cs="CordiaUPC" w:hint="cs"/>
                <w:sz w:val="26"/>
                <w:szCs w:val="26"/>
              </w:rPr>
              <w:t>Net non-interest income</w:t>
            </w:r>
          </w:p>
        </w:tc>
        <w:tc>
          <w:tcPr>
            <w:tcW w:w="1170" w:type="dxa"/>
            <w:tcBorders>
              <w:bottom w:val="single" w:sz="4" w:space="0" w:color="auto"/>
            </w:tcBorders>
            <w:vAlign w:val="bottom"/>
          </w:tcPr>
          <w:p w14:paraId="4929E696" w14:textId="2B713757" w:rsidR="00F10619" w:rsidRPr="001545EE" w:rsidRDefault="00F10619" w:rsidP="00F10619">
            <w:pPr>
              <w:tabs>
                <w:tab w:val="decimal" w:pos="821"/>
              </w:tabs>
              <w:spacing w:line="240" w:lineRule="exact"/>
              <w:ind w:right="-54"/>
              <w:rPr>
                <w:rFonts w:ascii="CordiaUPC" w:eastAsia="Times New Roman" w:hAnsi="CordiaUPC" w:cs="CordiaUPC"/>
                <w:sz w:val="26"/>
                <w:szCs w:val="26"/>
              </w:rPr>
            </w:pPr>
            <w:r w:rsidRPr="001545EE">
              <w:rPr>
                <w:rFonts w:ascii="CordiaUPC" w:hAnsi="CordiaUPC" w:cs="CordiaUPC"/>
                <w:sz w:val="26"/>
                <w:szCs w:val="26"/>
              </w:rPr>
              <w:t>1,043</w:t>
            </w:r>
          </w:p>
        </w:tc>
        <w:tc>
          <w:tcPr>
            <w:tcW w:w="180" w:type="dxa"/>
            <w:vAlign w:val="bottom"/>
          </w:tcPr>
          <w:p w14:paraId="677FE913" w14:textId="77777777" w:rsidR="00F10619" w:rsidRPr="001545EE" w:rsidRDefault="00F10619" w:rsidP="00F10619">
            <w:pPr>
              <w:tabs>
                <w:tab w:val="left" w:pos="281"/>
                <w:tab w:val="left" w:pos="371"/>
                <w:tab w:val="left" w:pos="461"/>
              </w:tabs>
              <w:spacing w:line="240" w:lineRule="exact"/>
              <w:ind w:right="36"/>
              <w:jc w:val="right"/>
              <w:rPr>
                <w:rFonts w:ascii="CordiaUPC" w:eastAsia="Times New Roman" w:hAnsi="CordiaUPC" w:cs="CordiaUPC"/>
                <w:sz w:val="26"/>
                <w:szCs w:val="26"/>
              </w:rPr>
            </w:pPr>
          </w:p>
        </w:tc>
        <w:tc>
          <w:tcPr>
            <w:tcW w:w="1080" w:type="dxa"/>
            <w:tcBorders>
              <w:bottom w:val="single" w:sz="4" w:space="0" w:color="auto"/>
            </w:tcBorders>
            <w:vAlign w:val="bottom"/>
          </w:tcPr>
          <w:p w14:paraId="311D5CEA" w14:textId="05B3AD38" w:rsidR="00F10619" w:rsidRPr="001545EE" w:rsidRDefault="00F10619" w:rsidP="00F10619">
            <w:pPr>
              <w:tabs>
                <w:tab w:val="decimal" w:pos="739"/>
              </w:tabs>
              <w:spacing w:line="240" w:lineRule="exact"/>
              <w:ind w:right="-54"/>
              <w:rPr>
                <w:rFonts w:ascii="CordiaUPC" w:eastAsia="Times New Roman" w:hAnsi="CordiaUPC" w:cs="CordiaUPC"/>
                <w:sz w:val="26"/>
                <w:szCs w:val="26"/>
              </w:rPr>
            </w:pPr>
            <w:r w:rsidRPr="001545EE">
              <w:rPr>
                <w:rFonts w:ascii="CordiaUPC" w:hAnsi="CordiaUPC" w:cs="CordiaUPC"/>
                <w:sz w:val="26"/>
                <w:szCs w:val="26"/>
              </w:rPr>
              <w:t>2,697</w:t>
            </w:r>
          </w:p>
        </w:tc>
        <w:tc>
          <w:tcPr>
            <w:tcW w:w="180" w:type="dxa"/>
            <w:vAlign w:val="bottom"/>
          </w:tcPr>
          <w:p w14:paraId="4E823CC5" w14:textId="77777777" w:rsidR="00F10619" w:rsidRPr="001545EE" w:rsidRDefault="00F10619" w:rsidP="00F10619">
            <w:pPr>
              <w:tabs>
                <w:tab w:val="decimal" w:pos="859"/>
              </w:tabs>
              <w:spacing w:line="240" w:lineRule="exact"/>
              <w:ind w:right="-54"/>
              <w:rPr>
                <w:rFonts w:ascii="CordiaUPC" w:eastAsia="Times New Roman" w:hAnsi="CordiaUPC" w:cs="CordiaUPC"/>
                <w:sz w:val="26"/>
                <w:szCs w:val="26"/>
              </w:rPr>
            </w:pPr>
          </w:p>
        </w:tc>
        <w:tc>
          <w:tcPr>
            <w:tcW w:w="1170" w:type="dxa"/>
            <w:tcBorders>
              <w:bottom w:val="single" w:sz="4" w:space="0" w:color="auto"/>
            </w:tcBorders>
            <w:vAlign w:val="bottom"/>
          </w:tcPr>
          <w:p w14:paraId="75624182" w14:textId="479853A0" w:rsidR="00F10619" w:rsidRPr="001545EE" w:rsidRDefault="00F10619" w:rsidP="00F10619">
            <w:pPr>
              <w:tabs>
                <w:tab w:val="decimal" w:pos="859"/>
              </w:tabs>
              <w:spacing w:line="240" w:lineRule="exact"/>
              <w:ind w:right="-54"/>
              <w:rPr>
                <w:rFonts w:ascii="CordiaUPC" w:eastAsia="Times New Roman" w:hAnsi="CordiaUPC" w:cs="CordiaUPC"/>
                <w:sz w:val="26"/>
                <w:szCs w:val="26"/>
              </w:rPr>
            </w:pPr>
            <w:r w:rsidRPr="001545EE">
              <w:rPr>
                <w:rFonts w:ascii="CordiaUPC" w:hAnsi="CordiaUPC" w:cs="CordiaUPC"/>
                <w:sz w:val="26"/>
                <w:szCs w:val="26"/>
              </w:rPr>
              <w:t>20,838</w:t>
            </w:r>
          </w:p>
        </w:tc>
        <w:tc>
          <w:tcPr>
            <w:tcW w:w="180" w:type="dxa"/>
            <w:vAlign w:val="bottom"/>
          </w:tcPr>
          <w:p w14:paraId="5578004D" w14:textId="77777777" w:rsidR="00F10619" w:rsidRPr="001545EE" w:rsidRDefault="00F10619" w:rsidP="00F10619">
            <w:pPr>
              <w:tabs>
                <w:tab w:val="decimal" w:pos="859"/>
              </w:tabs>
              <w:spacing w:line="240" w:lineRule="exact"/>
              <w:ind w:right="-54"/>
              <w:rPr>
                <w:rFonts w:ascii="CordiaUPC" w:eastAsia="Times New Roman" w:hAnsi="CordiaUPC" w:cs="CordiaUPC"/>
                <w:sz w:val="26"/>
                <w:szCs w:val="26"/>
              </w:rPr>
            </w:pPr>
          </w:p>
        </w:tc>
        <w:tc>
          <w:tcPr>
            <w:tcW w:w="1170" w:type="dxa"/>
            <w:tcBorders>
              <w:bottom w:val="single" w:sz="4" w:space="0" w:color="auto"/>
            </w:tcBorders>
            <w:vAlign w:val="bottom"/>
          </w:tcPr>
          <w:p w14:paraId="77B06F59" w14:textId="062F59A4" w:rsidR="00F10619" w:rsidRPr="001545EE" w:rsidRDefault="00F10619" w:rsidP="00F10619">
            <w:pPr>
              <w:tabs>
                <w:tab w:val="decimal" w:pos="652"/>
              </w:tabs>
              <w:spacing w:line="240" w:lineRule="exact"/>
              <w:ind w:right="-54"/>
              <w:rPr>
                <w:rFonts w:ascii="CordiaUPC" w:eastAsia="Times New Roman" w:hAnsi="CordiaUPC" w:cs="CordiaUPC"/>
                <w:sz w:val="26"/>
                <w:szCs w:val="26"/>
              </w:rPr>
            </w:pPr>
            <w:r w:rsidRPr="001545EE">
              <w:rPr>
                <w:rFonts w:ascii="CordiaUPC" w:hAnsi="CordiaUPC" w:cs="CordiaUPC"/>
                <w:sz w:val="26"/>
                <w:szCs w:val="26"/>
              </w:rPr>
              <w:t>(20,408)</w:t>
            </w:r>
          </w:p>
        </w:tc>
        <w:tc>
          <w:tcPr>
            <w:tcW w:w="180" w:type="dxa"/>
            <w:vAlign w:val="bottom"/>
          </w:tcPr>
          <w:p w14:paraId="46ACA051" w14:textId="77777777" w:rsidR="00F10619" w:rsidRPr="001545EE" w:rsidRDefault="00F10619" w:rsidP="00F10619">
            <w:pPr>
              <w:tabs>
                <w:tab w:val="decimal" w:pos="859"/>
              </w:tabs>
              <w:spacing w:line="240" w:lineRule="exact"/>
              <w:ind w:right="-54"/>
              <w:rPr>
                <w:rFonts w:ascii="CordiaUPC" w:eastAsia="Times New Roman" w:hAnsi="CordiaUPC" w:cs="CordiaUPC"/>
                <w:sz w:val="26"/>
                <w:szCs w:val="26"/>
              </w:rPr>
            </w:pPr>
          </w:p>
        </w:tc>
        <w:tc>
          <w:tcPr>
            <w:tcW w:w="1133" w:type="dxa"/>
            <w:tcBorders>
              <w:bottom w:val="single" w:sz="4" w:space="0" w:color="auto"/>
            </w:tcBorders>
            <w:vAlign w:val="bottom"/>
          </w:tcPr>
          <w:p w14:paraId="678F2E59" w14:textId="10A695EA" w:rsidR="00F10619" w:rsidRPr="001545EE" w:rsidRDefault="00B61B73" w:rsidP="00F10619">
            <w:pPr>
              <w:tabs>
                <w:tab w:val="decimal" w:pos="829"/>
              </w:tabs>
              <w:spacing w:line="240" w:lineRule="exact"/>
              <w:ind w:right="-54"/>
              <w:rPr>
                <w:rFonts w:ascii="CordiaUPC" w:eastAsia="Times New Roman" w:hAnsi="CordiaUPC" w:cs="CordiaUPC"/>
                <w:sz w:val="26"/>
                <w:szCs w:val="26"/>
              </w:rPr>
            </w:pPr>
            <w:r w:rsidRPr="001545EE">
              <w:rPr>
                <w:rFonts w:ascii="CordiaUPC" w:hAnsi="CordiaUPC" w:cs="CordiaUPC"/>
                <w:sz w:val="26"/>
                <w:szCs w:val="26"/>
              </w:rPr>
              <w:t>4,170</w:t>
            </w:r>
          </w:p>
        </w:tc>
      </w:tr>
      <w:tr w:rsidR="00F10619" w:rsidRPr="001545EE" w14:paraId="2DC29F9B" w14:textId="77777777" w:rsidTr="00786AAA">
        <w:trPr>
          <w:cantSplit/>
          <w:trHeight w:val="20"/>
        </w:trPr>
        <w:tc>
          <w:tcPr>
            <w:tcW w:w="2970" w:type="dxa"/>
            <w:vAlign w:val="bottom"/>
          </w:tcPr>
          <w:p w14:paraId="2E400A56" w14:textId="77777777" w:rsidR="00F10619" w:rsidRPr="001545EE" w:rsidRDefault="00F10619" w:rsidP="00F10619">
            <w:pPr>
              <w:shd w:val="clear" w:color="auto" w:fill="FFFFFF"/>
              <w:spacing w:line="240" w:lineRule="exact"/>
              <w:ind w:left="142" w:right="-79" w:hanging="142"/>
              <w:rPr>
                <w:rFonts w:ascii="CordiaUPC" w:eastAsia="Times New Roman" w:hAnsi="CordiaUPC" w:cs="CordiaUPC"/>
                <w:b/>
                <w:bCs/>
                <w:sz w:val="26"/>
                <w:szCs w:val="26"/>
              </w:rPr>
            </w:pPr>
            <w:r w:rsidRPr="001545EE">
              <w:rPr>
                <w:rFonts w:ascii="CordiaUPC" w:eastAsia="Times New Roman" w:hAnsi="CordiaUPC" w:cs="CordiaUPC" w:hint="cs"/>
                <w:sz w:val="26"/>
                <w:szCs w:val="26"/>
              </w:rPr>
              <w:t>Total operating income</w:t>
            </w:r>
          </w:p>
        </w:tc>
        <w:tc>
          <w:tcPr>
            <w:tcW w:w="1170" w:type="dxa"/>
            <w:tcBorders>
              <w:top w:val="single" w:sz="4" w:space="0" w:color="auto"/>
            </w:tcBorders>
            <w:vAlign w:val="bottom"/>
          </w:tcPr>
          <w:p w14:paraId="69D95C3B" w14:textId="52FCD5DD" w:rsidR="00F10619" w:rsidRPr="001545EE" w:rsidRDefault="00F10619" w:rsidP="00F10619">
            <w:pPr>
              <w:tabs>
                <w:tab w:val="decimal" w:pos="821"/>
              </w:tabs>
              <w:spacing w:line="240" w:lineRule="exact"/>
              <w:ind w:right="-54"/>
              <w:rPr>
                <w:rFonts w:ascii="CordiaUPC" w:eastAsia="Times New Roman" w:hAnsi="CordiaUPC" w:cs="CordiaUPC"/>
                <w:sz w:val="26"/>
                <w:szCs w:val="26"/>
              </w:rPr>
            </w:pPr>
            <w:r w:rsidRPr="001545EE">
              <w:rPr>
                <w:rFonts w:ascii="CordiaUPC" w:hAnsi="CordiaUPC" w:cs="CordiaUPC" w:hint="cs"/>
                <w:sz w:val="26"/>
                <w:szCs w:val="26"/>
                <w:cs/>
              </w:rPr>
              <w:t>5,417</w:t>
            </w:r>
          </w:p>
        </w:tc>
        <w:tc>
          <w:tcPr>
            <w:tcW w:w="180" w:type="dxa"/>
            <w:vAlign w:val="bottom"/>
          </w:tcPr>
          <w:p w14:paraId="52B43F37" w14:textId="77777777" w:rsidR="00F10619" w:rsidRPr="001545EE" w:rsidRDefault="00F10619" w:rsidP="00F10619">
            <w:pPr>
              <w:tabs>
                <w:tab w:val="left" w:pos="281"/>
                <w:tab w:val="left" w:pos="371"/>
                <w:tab w:val="left" w:pos="461"/>
              </w:tabs>
              <w:spacing w:line="240" w:lineRule="exact"/>
              <w:ind w:right="36"/>
              <w:jc w:val="right"/>
              <w:rPr>
                <w:rFonts w:ascii="CordiaUPC" w:eastAsia="Times New Roman" w:hAnsi="CordiaUPC" w:cs="CordiaUPC"/>
                <w:sz w:val="26"/>
                <w:szCs w:val="26"/>
              </w:rPr>
            </w:pPr>
          </w:p>
        </w:tc>
        <w:tc>
          <w:tcPr>
            <w:tcW w:w="1080" w:type="dxa"/>
            <w:tcBorders>
              <w:top w:val="single" w:sz="4" w:space="0" w:color="auto"/>
            </w:tcBorders>
            <w:vAlign w:val="bottom"/>
          </w:tcPr>
          <w:p w14:paraId="67E9FD84" w14:textId="0C10BE83" w:rsidR="00F10619" w:rsidRPr="001545EE" w:rsidRDefault="00F10619" w:rsidP="00F10619">
            <w:pPr>
              <w:tabs>
                <w:tab w:val="decimal" w:pos="739"/>
              </w:tabs>
              <w:spacing w:line="240" w:lineRule="exact"/>
              <w:ind w:right="-54"/>
              <w:rPr>
                <w:rFonts w:ascii="CordiaUPC" w:eastAsia="Times New Roman" w:hAnsi="CordiaUPC" w:cs="CordiaUPC"/>
                <w:sz w:val="26"/>
                <w:szCs w:val="26"/>
              </w:rPr>
            </w:pPr>
            <w:r w:rsidRPr="001545EE">
              <w:rPr>
                <w:rFonts w:ascii="CordiaUPC" w:hAnsi="CordiaUPC" w:cs="CordiaUPC" w:hint="cs"/>
                <w:sz w:val="26"/>
                <w:szCs w:val="26"/>
                <w:cs/>
              </w:rPr>
              <w:t>12,333</w:t>
            </w:r>
          </w:p>
        </w:tc>
        <w:tc>
          <w:tcPr>
            <w:tcW w:w="180" w:type="dxa"/>
            <w:vAlign w:val="bottom"/>
          </w:tcPr>
          <w:p w14:paraId="16AF974F" w14:textId="77777777" w:rsidR="00F10619" w:rsidRPr="001545EE" w:rsidRDefault="00F10619" w:rsidP="00F10619">
            <w:pPr>
              <w:tabs>
                <w:tab w:val="decimal" w:pos="859"/>
              </w:tabs>
              <w:spacing w:line="240" w:lineRule="exact"/>
              <w:ind w:right="-54"/>
              <w:rPr>
                <w:rFonts w:ascii="CordiaUPC" w:eastAsia="Times New Roman" w:hAnsi="CordiaUPC" w:cs="CordiaUPC"/>
                <w:sz w:val="26"/>
                <w:szCs w:val="26"/>
              </w:rPr>
            </w:pPr>
          </w:p>
        </w:tc>
        <w:tc>
          <w:tcPr>
            <w:tcW w:w="1170" w:type="dxa"/>
            <w:tcBorders>
              <w:top w:val="single" w:sz="4" w:space="0" w:color="auto"/>
            </w:tcBorders>
            <w:vAlign w:val="bottom"/>
          </w:tcPr>
          <w:p w14:paraId="694C69D1" w14:textId="5D04E83F" w:rsidR="00F10619" w:rsidRPr="001545EE" w:rsidRDefault="00F10619" w:rsidP="00F10619">
            <w:pPr>
              <w:tabs>
                <w:tab w:val="decimal" w:pos="859"/>
              </w:tabs>
              <w:spacing w:line="240" w:lineRule="exact"/>
              <w:ind w:right="-54"/>
              <w:rPr>
                <w:rFonts w:ascii="CordiaUPC" w:eastAsia="Times New Roman" w:hAnsi="CordiaUPC" w:cs="CordiaUPC"/>
                <w:sz w:val="26"/>
                <w:szCs w:val="26"/>
              </w:rPr>
            </w:pPr>
            <w:r w:rsidRPr="001545EE">
              <w:rPr>
                <w:rFonts w:ascii="CordiaUPC" w:hAnsi="CordiaUPC" w:cs="CordiaUPC"/>
                <w:sz w:val="26"/>
                <w:szCs w:val="26"/>
              </w:rPr>
              <w:t>21,363</w:t>
            </w:r>
          </w:p>
        </w:tc>
        <w:tc>
          <w:tcPr>
            <w:tcW w:w="180" w:type="dxa"/>
            <w:vAlign w:val="bottom"/>
          </w:tcPr>
          <w:p w14:paraId="33847901" w14:textId="77777777" w:rsidR="00F10619" w:rsidRPr="001545EE" w:rsidRDefault="00F10619" w:rsidP="00F10619">
            <w:pPr>
              <w:tabs>
                <w:tab w:val="decimal" w:pos="859"/>
              </w:tabs>
              <w:spacing w:line="240" w:lineRule="exact"/>
              <w:ind w:right="-54"/>
              <w:rPr>
                <w:rFonts w:ascii="CordiaUPC" w:eastAsia="Times New Roman" w:hAnsi="CordiaUPC" w:cs="CordiaUPC"/>
                <w:sz w:val="26"/>
                <w:szCs w:val="26"/>
              </w:rPr>
            </w:pPr>
          </w:p>
        </w:tc>
        <w:tc>
          <w:tcPr>
            <w:tcW w:w="1170" w:type="dxa"/>
            <w:tcBorders>
              <w:top w:val="single" w:sz="4" w:space="0" w:color="auto"/>
            </w:tcBorders>
            <w:vAlign w:val="bottom"/>
          </w:tcPr>
          <w:p w14:paraId="7C22DB6C" w14:textId="04C3D431" w:rsidR="00F10619" w:rsidRPr="001545EE" w:rsidRDefault="00F10619" w:rsidP="00F10619">
            <w:pPr>
              <w:tabs>
                <w:tab w:val="decimal" w:pos="652"/>
              </w:tabs>
              <w:spacing w:line="240" w:lineRule="exact"/>
              <w:ind w:right="-54"/>
              <w:rPr>
                <w:rFonts w:ascii="CordiaUPC" w:eastAsia="Times New Roman" w:hAnsi="CordiaUPC" w:cs="CordiaUPC"/>
                <w:sz w:val="26"/>
                <w:szCs w:val="26"/>
              </w:rPr>
            </w:pPr>
            <w:r w:rsidRPr="001545EE">
              <w:rPr>
                <w:rFonts w:ascii="CordiaUPC" w:hAnsi="CordiaUPC" w:cs="CordiaUPC"/>
                <w:sz w:val="26"/>
                <w:szCs w:val="26"/>
              </w:rPr>
              <w:t>(20,930)</w:t>
            </w:r>
          </w:p>
        </w:tc>
        <w:tc>
          <w:tcPr>
            <w:tcW w:w="180" w:type="dxa"/>
            <w:vAlign w:val="bottom"/>
          </w:tcPr>
          <w:p w14:paraId="6048CA0D" w14:textId="77777777" w:rsidR="00F10619" w:rsidRPr="001545EE" w:rsidRDefault="00F10619" w:rsidP="00F10619">
            <w:pPr>
              <w:tabs>
                <w:tab w:val="decimal" w:pos="859"/>
              </w:tabs>
              <w:spacing w:line="240" w:lineRule="exact"/>
              <w:ind w:right="-54"/>
              <w:rPr>
                <w:rFonts w:ascii="CordiaUPC" w:eastAsia="Times New Roman" w:hAnsi="CordiaUPC" w:cs="CordiaUPC"/>
                <w:sz w:val="26"/>
                <w:szCs w:val="26"/>
              </w:rPr>
            </w:pPr>
          </w:p>
        </w:tc>
        <w:tc>
          <w:tcPr>
            <w:tcW w:w="1133" w:type="dxa"/>
            <w:tcBorders>
              <w:top w:val="single" w:sz="4" w:space="0" w:color="auto"/>
            </w:tcBorders>
            <w:vAlign w:val="bottom"/>
          </w:tcPr>
          <w:p w14:paraId="637C2C76" w14:textId="65AC0677" w:rsidR="00F10619" w:rsidRPr="001545EE" w:rsidRDefault="00F10619" w:rsidP="00F10619">
            <w:pPr>
              <w:tabs>
                <w:tab w:val="decimal" w:pos="829"/>
              </w:tabs>
              <w:spacing w:line="240" w:lineRule="exact"/>
              <w:ind w:right="-54"/>
              <w:rPr>
                <w:rFonts w:ascii="CordiaUPC" w:eastAsia="Times New Roman" w:hAnsi="CordiaUPC" w:cs="CordiaUPC"/>
                <w:sz w:val="26"/>
                <w:szCs w:val="26"/>
              </w:rPr>
            </w:pPr>
            <w:r w:rsidRPr="001545EE">
              <w:rPr>
                <w:rFonts w:ascii="CordiaUPC" w:hAnsi="CordiaUPC" w:cs="CordiaUPC" w:hint="cs"/>
                <w:sz w:val="26"/>
                <w:szCs w:val="26"/>
                <w:cs/>
              </w:rPr>
              <w:t>18,183</w:t>
            </w:r>
          </w:p>
        </w:tc>
      </w:tr>
      <w:tr w:rsidR="00F10619" w:rsidRPr="001545EE" w14:paraId="4B22EC0F" w14:textId="77777777" w:rsidTr="00786AAA">
        <w:trPr>
          <w:cantSplit/>
          <w:trHeight w:val="20"/>
        </w:trPr>
        <w:tc>
          <w:tcPr>
            <w:tcW w:w="2970" w:type="dxa"/>
            <w:vAlign w:val="bottom"/>
          </w:tcPr>
          <w:p w14:paraId="1E71D700" w14:textId="77777777" w:rsidR="00F10619" w:rsidRPr="001545EE" w:rsidRDefault="00F10619" w:rsidP="00F10619">
            <w:pPr>
              <w:shd w:val="clear" w:color="auto" w:fill="FFFFFF"/>
              <w:spacing w:line="240" w:lineRule="exact"/>
              <w:ind w:left="142" w:right="-79" w:hanging="142"/>
              <w:rPr>
                <w:rFonts w:ascii="CordiaUPC" w:eastAsia="Times New Roman" w:hAnsi="CordiaUPC" w:cs="CordiaUPC"/>
                <w:b/>
                <w:bCs/>
                <w:sz w:val="26"/>
                <w:szCs w:val="26"/>
              </w:rPr>
            </w:pPr>
            <w:r w:rsidRPr="001545EE">
              <w:rPr>
                <w:rFonts w:ascii="CordiaUPC" w:eastAsia="Times New Roman" w:hAnsi="CordiaUPC" w:cs="CordiaUPC" w:hint="cs"/>
                <w:sz w:val="26"/>
                <w:szCs w:val="26"/>
              </w:rPr>
              <w:t>Operating expenses</w:t>
            </w:r>
          </w:p>
        </w:tc>
        <w:tc>
          <w:tcPr>
            <w:tcW w:w="1170" w:type="dxa"/>
            <w:tcBorders>
              <w:bottom w:val="single" w:sz="4" w:space="0" w:color="auto"/>
            </w:tcBorders>
            <w:vAlign w:val="bottom"/>
          </w:tcPr>
          <w:p w14:paraId="1051DEBD" w14:textId="56E950F2" w:rsidR="00F10619" w:rsidRPr="001545EE" w:rsidRDefault="00F10619" w:rsidP="00F10619">
            <w:pPr>
              <w:tabs>
                <w:tab w:val="decimal" w:pos="821"/>
              </w:tabs>
              <w:spacing w:line="240" w:lineRule="exact"/>
              <w:ind w:right="-54"/>
              <w:rPr>
                <w:rFonts w:ascii="CordiaUPC" w:eastAsia="Times New Roman" w:hAnsi="CordiaUPC" w:cs="CordiaUPC"/>
                <w:sz w:val="26"/>
                <w:szCs w:val="26"/>
              </w:rPr>
            </w:pPr>
            <w:r w:rsidRPr="001545EE">
              <w:rPr>
                <w:rFonts w:ascii="CordiaUPC" w:hAnsi="CordiaUPC" w:cs="CordiaUPC" w:hint="cs"/>
                <w:sz w:val="26"/>
                <w:szCs w:val="26"/>
                <w:cs/>
              </w:rPr>
              <w:t>(952)</w:t>
            </w:r>
          </w:p>
        </w:tc>
        <w:tc>
          <w:tcPr>
            <w:tcW w:w="180" w:type="dxa"/>
            <w:vAlign w:val="bottom"/>
          </w:tcPr>
          <w:p w14:paraId="2FDAB3EE" w14:textId="77777777" w:rsidR="00F10619" w:rsidRPr="001545EE" w:rsidRDefault="00F10619" w:rsidP="00F10619">
            <w:pPr>
              <w:tabs>
                <w:tab w:val="left" w:pos="281"/>
                <w:tab w:val="left" w:pos="371"/>
                <w:tab w:val="left" w:pos="461"/>
              </w:tabs>
              <w:spacing w:line="240" w:lineRule="exact"/>
              <w:ind w:right="36"/>
              <w:jc w:val="right"/>
              <w:rPr>
                <w:rFonts w:ascii="CordiaUPC" w:eastAsia="Times New Roman" w:hAnsi="CordiaUPC" w:cs="CordiaUPC"/>
                <w:sz w:val="26"/>
                <w:szCs w:val="26"/>
              </w:rPr>
            </w:pPr>
          </w:p>
        </w:tc>
        <w:tc>
          <w:tcPr>
            <w:tcW w:w="1080" w:type="dxa"/>
            <w:tcBorders>
              <w:bottom w:val="single" w:sz="4" w:space="0" w:color="auto"/>
            </w:tcBorders>
            <w:vAlign w:val="bottom"/>
          </w:tcPr>
          <w:p w14:paraId="74357EEF" w14:textId="73279B70" w:rsidR="00F10619" w:rsidRPr="001545EE" w:rsidRDefault="00F10619" w:rsidP="00F10619">
            <w:pPr>
              <w:tabs>
                <w:tab w:val="decimal" w:pos="739"/>
              </w:tabs>
              <w:spacing w:line="240" w:lineRule="exact"/>
              <w:ind w:right="-54"/>
              <w:rPr>
                <w:rFonts w:ascii="CordiaUPC" w:eastAsia="Times New Roman" w:hAnsi="CordiaUPC" w:cs="CordiaUPC"/>
                <w:sz w:val="26"/>
                <w:szCs w:val="26"/>
              </w:rPr>
            </w:pPr>
            <w:r w:rsidRPr="001545EE">
              <w:rPr>
                <w:rFonts w:ascii="CordiaUPC" w:hAnsi="CordiaUPC" w:cs="CordiaUPC" w:hint="cs"/>
                <w:sz w:val="26"/>
                <w:szCs w:val="26"/>
                <w:cs/>
              </w:rPr>
              <w:t>(4,926)</w:t>
            </w:r>
          </w:p>
        </w:tc>
        <w:tc>
          <w:tcPr>
            <w:tcW w:w="180" w:type="dxa"/>
            <w:vAlign w:val="bottom"/>
          </w:tcPr>
          <w:p w14:paraId="43538FFC" w14:textId="77777777" w:rsidR="00F10619" w:rsidRPr="001545EE" w:rsidRDefault="00F10619" w:rsidP="00F10619">
            <w:pPr>
              <w:tabs>
                <w:tab w:val="decimal" w:pos="859"/>
              </w:tabs>
              <w:spacing w:line="240" w:lineRule="exact"/>
              <w:ind w:right="-54"/>
              <w:rPr>
                <w:rFonts w:ascii="CordiaUPC" w:eastAsia="Times New Roman" w:hAnsi="CordiaUPC" w:cs="CordiaUPC"/>
                <w:sz w:val="26"/>
                <w:szCs w:val="26"/>
              </w:rPr>
            </w:pPr>
          </w:p>
        </w:tc>
        <w:tc>
          <w:tcPr>
            <w:tcW w:w="1170" w:type="dxa"/>
            <w:tcBorders>
              <w:bottom w:val="single" w:sz="4" w:space="0" w:color="auto"/>
            </w:tcBorders>
            <w:vAlign w:val="bottom"/>
          </w:tcPr>
          <w:p w14:paraId="77C78571" w14:textId="2C63A126" w:rsidR="00F10619" w:rsidRPr="001545EE" w:rsidRDefault="00F10619" w:rsidP="00F10619">
            <w:pPr>
              <w:tabs>
                <w:tab w:val="decimal" w:pos="859"/>
              </w:tabs>
              <w:spacing w:line="240" w:lineRule="exact"/>
              <w:ind w:right="-54"/>
              <w:rPr>
                <w:rFonts w:ascii="CordiaUPC" w:eastAsia="Times New Roman" w:hAnsi="CordiaUPC" w:cs="CordiaUPC"/>
                <w:sz w:val="26"/>
                <w:szCs w:val="26"/>
              </w:rPr>
            </w:pPr>
            <w:r w:rsidRPr="001545EE">
              <w:rPr>
                <w:rFonts w:ascii="CordiaUPC" w:hAnsi="CordiaUPC" w:cs="CordiaUPC" w:hint="cs"/>
                <w:sz w:val="26"/>
                <w:szCs w:val="26"/>
                <w:cs/>
              </w:rPr>
              <w:t>(2,</w:t>
            </w:r>
            <w:r w:rsidRPr="001545EE">
              <w:rPr>
                <w:rFonts w:ascii="CordiaUPC" w:hAnsi="CordiaUPC" w:cs="CordiaUPC"/>
                <w:sz w:val="26"/>
                <w:szCs w:val="26"/>
              </w:rPr>
              <w:t>443</w:t>
            </w:r>
            <w:r w:rsidRPr="001545EE">
              <w:rPr>
                <w:rFonts w:ascii="CordiaUPC" w:hAnsi="CordiaUPC" w:cs="CordiaUPC" w:hint="cs"/>
                <w:sz w:val="26"/>
                <w:szCs w:val="26"/>
                <w:cs/>
              </w:rPr>
              <w:t>)</w:t>
            </w:r>
          </w:p>
        </w:tc>
        <w:tc>
          <w:tcPr>
            <w:tcW w:w="180" w:type="dxa"/>
            <w:vAlign w:val="bottom"/>
          </w:tcPr>
          <w:p w14:paraId="3C574A85" w14:textId="77777777" w:rsidR="00F10619" w:rsidRPr="001545EE" w:rsidRDefault="00F10619" w:rsidP="00F10619">
            <w:pPr>
              <w:tabs>
                <w:tab w:val="decimal" w:pos="859"/>
              </w:tabs>
              <w:spacing w:line="240" w:lineRule="exact"/>
              <w:ind w:right="-54"/>
              <w:rPr>
                <w:rFonts w:ascii="CordiaUPC" w:eastAsia="Times New Roman" w:hAnsi="CordiaUPC" w:cs="CordiaUPC"/>
                <w:sz w:val="26"/>
                <w:szCs w:val="26"/>
              </w:rPr>
            </w:pPr>
          </w:p>
        </w:tc>
        <w:tc>
          <w:tcPr>
            <w:tcW w:w="1170" w:type="dxa"/>
            <w:tcBorders>
              <w:bottom w:val="single" w:sz="4" w:space="0" w:color="auto"/>
            </w:tcBorders>
            <w:vAlign w:val="bottom"/>
          </w:tcPr>
          <w:p w14:paraId="7BD29D90" w14:textId="338A0DF1" w:rsidR="00F10619" w:rsidRPr="001545EE" w:rsidRDefault="00F10619" w:rsidP="00F10619">
            <w:pPr>
              <w:tabs>
                <w:tab w:val="decimal" w:pos="652"/>
              </w:tabs>
              <w:spacing w:line="240" w:lineRule="exact"/>
              <w:ind w:right="-54"/>
              <w:rPr>
                <w:rFonts w:ascii="CordiaUPC" w:eastAsia="Times New Roman" w:hAnsi="CordiaUPC" w:cs="CordiaUPC"/>
                <w:sz w:val="26"/>
                <w:szCs w:val="26"/>
              </w:rPr>
            </w:pPr>
            <w:r w:rsidRPr="001545EE">
              <w:rPr>
                <w:rFonts w:ascii="CordiaUPC" w:hAnsi="CordiaUPC" w:cs="CordiaUPC"/>
                <w:sz w:val="26"/>
                <w:szCs w:val="26"/>
              </w:rPr>
              <w:t>47</w:t>
            </w:r>
          </w:p>
        </w:tc>
        <w:tc>
          <w:tcPr>
            <w:tcW w:w="180" w:type="dxa"/>
            <w:vAlign w:val="bottom"/>
          </w:tcPr>
          <w:p w14:paraId="59F3A7EE" w14:textId="77777777" w:rsidR="00F10619" w:rsidRPr="001545EE" w:rsidRDefault="00F10619" w:rsidP="00F10619">
            <w:pPr>
              <w:tabs>
                <w:tab w:val="decimal" w:pos="859"/>
              </w:tabs>
              <w:spacing w:line="240" w:lineRule="exact"/>
              <w:ind w:right="-54"/>
              <w:rPr>
                <w:rFonts w:ascii="CordiaUPC" w:eastAsia="Times New Roman" w:hAnsi="CordiaUPC" w:cs="CordiaUPC"/>
                <w:sz w:val="26"/>
                <w:szCs w:val="26"/>
              </w:rPr>
            </w:pPr>
          </w:p>
        </w:tc>
        <w:tc>
          <w:tcPr>
            <w:tcW w:w="1133" w:type="dxa"/>
            <w:tcBorders>
              <w:bottom w:val="single" w:sz="4" w:space="0" w:color="auto"/>
            </w:tcBorders>
            <w:vAlign w:val="bottom"/>
          </w:tcPr>
          <w:p w14:paraId="737E30CC" w14:textId="534E0360" w:rsidR="00F10619" w:rsidRPr="001545EE" w:rsidRDefault="00F10619" w:rsidP="00F10619">
            <w:pPr>
              <w:tabs>
                <w:tab w:val="decimal" w:pos="829"/>
              </w:tabs>
              <w:spacing w:line="240" w:lineRule="exact"/>
              <w:ind w:right="-54"/>
              <w:rPr>
                <w:rFonts w:ascii="CordiaUPC" w:eastAsia="Times New Roman" w:hAnsi="CordiaUPC" w:cs="CordiaUPC"/>
                <w:sz w:val="26"/>
                <w:szCs w:val="26"/>
              </w:rPr>
            </w:pPr>
            <w:r w:rsidRPr="001545EE">
              <w:rPr>
                <w:rFonts w:ascii="CordiaUPC" w:hAnsi="CordiaUPC" w:cs="CordiaUPC" w:hint="cs"/>
                <w:sz w:val="26"/>
                <w:szCs w:val="26"/>
                <w:cs/>
              </w:rPr>
              <w:t>(8,274)</w:t>
            </w:r>
          </w:p>
        </w:tc>
      </w:tr>
      <w:tr w:rsidR="00F10619" w:rsidRPr="001545EE" w14:paraId="518A33B2" w14:textId="77777777" w:rsidTr="00786AAA">
        <w:trPr>
          <w:cantSplit/>
          <w:trHeight w:val="20"/>
        </w:trPr>
        <w:tc>
          <w:tcPr>
            <w:tcW w:w="2970" w:type="dxa"/>
            <w:vAlign w:val="bottom"/>
          </w:tcPr>
          <w:p w14:paraId="15C6CF4C" w14:textId="77777777" w:rsidR="00F10619" w:rsidRPr="001545EE" w:rsidRDefault="00F10619" w:rsidP="00F10619">
            <w:pPr>
              <w:shd w:val="clear" w:color="auto" w:fill="FFFFFF"/>
              <w:spacing w:line="240" w:lineRule="exact"/>
              <w:ind w:left="142" w:right="-79" w:hanging="142"/>
              <w:rPr>
                <w:rFonts w:ascii="CordiaUPC" w:eastAsia="Times New Roman" w:hAnsi="CordiaUPC" w:cs="CordiaUPC"/>
                <w:spacing w:val="-4"/>
                <w:sz w:val="26"/>
                <w:szCs w:val="26"/>
              </w:rPr>
            </w:pPr>
            <w:r w:rsidRPr="001545EE">
              <w:rPr>
                <w:rFonts w:ascii="CordiaUPC" w:eastAsia="Times New Roman" w:hAnsi="CordiaUPC" w:cs="CordiaUPC" w:hint="cs"/>
                <w:spacing w:val="-4"/>
                <w:sz w:val="26"/>
                <w:szCs w:val="26"/>
              </w:rPr>
              <w:t>Profits from operation</w:t>
            </w:r>
          </w:p>
        </w:tc>
        <w:tc>
          <w:tcPr>
            <w:tcW w:w="1170" w:type="dxa"/>
            <w:tcBorders>
              <w:top w:val="single" w:sz="4" w:space="0" w:color="auto"/>
              <w:bottom w:val="double" w:sz="4" w:space="0" w:color="auto"/>
            </w:tcBorders>
            <w:vAlign w:val="bottom"/>
          </w:tcPr>
          <w:p w14:paraId="070B53E8" w14:textId="3C9D42F4" w:rsidR="00F10619" w:rsidRPr="001545EE" w:rsidRDefault="00F10619" w:rsidP="00F10619">
            <w:pPr>
              <w:tabs>
                <w:tab w:val="decimal" w:pos="821"/>
              </w:tabs>
              <w:spacing w:line="240" w:lineRule="exact"/>
              <w:ind w:right="-54"/>
              <w:rPr>
                <w:rFonts w:ascii="CordiaUPC" w:eastAsia="Times New Roman" w:hAnsi="CordiaUPC" w:cs="CordiaUPC"/>
                <w:sz w:val="26"/>
                <w:szCs w:val="26"/>
              </w:rPr>
            </w:pPr>
            <w:r w:rsidRPr="001545EE">
              <w:rPr>
                <w:rFonts w:ascii="CordiaUPC" w:hAnsi="CordiaUPC" w:cs="CordiaUPC" w:hint="cs"/>
                <w:sz w:val="26"/>
                <w:szCs w:val="26"/>
                <w:cs/>
              </w:rPr>
              <w:t>4,465</w:t>
            </w:r>
          </w:p>
        </w:tc>
        <w:tc>
          <w:tcPr>
            <w:tcW w:w="180" w:type="dxa"/>
            <w:vAlign w:val="bottom"/>
          </w:tcPr>
          <w:p w14:paraId="589E8EB9" w14:textId="77777777" w:rsidR="00F10619" w:rsidRPr="001545EE" w:rsidRDefault="00F10619" w:rsidP="00F10619">
            <w:pPr>
              <w:tabs>
                <w:tab w:val="left" w:pos="281"/>
                <w:tab w:val="left" w:pos="371"/>
                <w:tab w:val="left" w:pos="461"/>
              </w:tabs>
              <w:spacing w:line="240" w:lineRule="exact"/>
              <w:ind w:right="36"/>
              <w:jc w:val="right"/>
              <w:rPr>
                <w:rFonts w:ascii="CordiaUPC" w:eastAsia="Times New Roman" w:hAnsi="CordiaUPC" w:cs="CordiaUPC"/>
                <w:sz w:val="26"/>
                <w:szCs w:val="26"/>
              </w:rPr>
            </w:pPr>
          </w:p>
        </w:tc>
        <w:tc>
          <w:tcPr>
            <w:tcW w:w="1080" w:type="dxa"/>
            <w:tcBorders>
              <w:top w:val="single" w:sz="4" w:space="0" w:color="auto"/>
              <w:bottom w:val="double" w:sz="4" w:space="0" w:color="auto"/>
            </w:tcBorders>
            <w:vAlign w:val="bottom"/>
          </w:tcPr>
          <w:p w14:paraId="55D625D3" w14:textId="41F3097E" w:rsidR="00F10619" w:rsidRPr="001545EE" w:rsidRDefault="00F10619" w:rsidP="00F10619">
            <w:pPr>
              <w:tabs>
                <w:tab w:val="decimal" w:pos="739"/>
              </w:tabs>
              <w:spacing w:line="240" w:lineRule="exact"/>
              <w:ind w:right="-54"/>
              <w:rPr>
                <w:rFonts w:ascii="CordiaUPC" w:eastAsia="Times New Roman" w:hAnsi="CordiaUPC" w:cs="CordiaUPC"/>
                <w:sz w:val="26"/>
                <w:szCs w:val="26"/>
              </w:rPr>
            </w:pPr>
            <w:r w:rsidRPr="001545EE">
              <w:rPr>
                <w:rFonts w:ascii="CordiaUPC" w:hAnsi="CordiaUPC" w:cs="CordiaUPC" w:hint="cs"/>
                <w:sz w:val="26"/>
                <w:szCs w:val="26"/>
                <w:cs/>
              </w:rPr>
              <w:t>7,407</w:t>
            </w:r>
          </w:p>
        </w:tc>
        <w:tc>
          <w:tcPr>
            <w:tcW w:w="180" w:type="dxa"/>
            <w:vAlign w:val="bottom"/>
          </w:tcPr>
          <w:p w14:paraId="1375E898" w14:textId="77777777" w:rsidR="00F10619" w:rsidRPr="001545EE" w:rsidRDefault="00F10619" w:rsidP="00F10619">
            <w:pPr>
              <w:tabs>
                <w:tab w:val="decimal" w:pos="859"/>
              </w:tabs>
              <w:spacing w:line="240" w:lineRule="exact"/>
              <w:ind w:right="-54"/>
              <w:rPr>
                <w:rFonts w:ascii="CordiaUPC" w:eastAsia="Times New Roman" w:hAnsi="CordiaUPC" w:cs="CordiaUPC"/>
                <w:sz w:val="26"/>
                <w:szCs w:val="26"/>
              </w:rPr>
            </w:pPr>
          </w:p>
        </w:tc>
        <w:tc>
          <w:tcPr>
            <w:tcW w:w="1170" w:type="dxa"/>
            <w:tcBorders>
              <w:top w:val="single" w:sz="4" w:space="0" w:color="auto"/>
              <w:bottom w:val="double" w:sz="4" w:space="0" w:color="auto"/>
            </w:tcBorders>
            <w:vAlign w:val="bottom"/>
          </w:tcPr>
          <w:p w14:paraId="2D68DA00" w14:textId="17B65AC7" w:rsidR="00F10619" w:rsidRPr="001545EE" w:rsidRDefault="00F10619" w:rsidP="00F10619">
            <w:pPr>
              <w:tabs>
                <w:tab w:val="decimal" w:pos="859"/>
              </w:tabs>
              <w:spacing w:line="240" w:lineRule="exact"/>
              <w:ind w:right="-54"/>
              <w:rPr>
                <w:rFonts w:ascii="CordiaUPC" w:eastAsia="Times New Roman" w:hAnsi="CordiaUPC" w:cs="CordiaUPC"/>
                <w:sz w:val="26"/>
                <w:szCs w:val="26"/>
              </w:rPr>
            </w:pPr>
            <w:r w:rsidRPr="001545EE">
              <w:rPr>
                <w:rFonts w:ascii="CordiaUPC" w:hAnsi="CordiaUPC" w:cs="CordiaUPC"/>
                <w:sz w:val="26"/>
                <w:szCs w:val="26"/>
              </w:rPr>
              <w:t>18,920</w:t>
            </w:r>
          </w:p>
        </w:tc>
        <w:tc>
          <w:tcPr>
            <w:tcW w:w="180" w:type="dxa"/>
            <w:vAlign w:val="bottom"/>
          </w:tcPr>
          <w:p w14:paraId="2A7FF01E" w14:textId="77777777" w:rsidR="00F10619" w:rsidRPr="001545EE" w:rsidRDefault="00F10619" w:rsidP="00F10619">
            <w:pPr>
              <w:tabs>
                <w:tab w:val="decimal" w:pos="859"/>
              </w:tabs>
              <w:spacing w:line="240" w:lineRule="exact"/>
              <w:ind w:right="-54"/>
              <w:rPr>
                <w:rFonts w:ascii="CordiaUPC" w:eastAsia="Times New Roman" w:hAnsi="CordiaUPC" w:cs="CordiaUPC"/>
                <w:sz w:val="26"/>
                <w:szCs w:val="26"/>
              </w:rPr>
            </w:pPr>
          </w:p>
        </w:tc>
        <w:tc>
          <w:tcPr>
            <w:tcW w:w="1170" w:type="dxa"/>
            <w:tcBorders>
              <w:top w:val="single" w:sz="4" w:space="0" w:color="auto"/>
              <w:bottom w:val="double" w:sz="4" w:space="0" w:color="auto"/>
            </w:tcBorders>
            <w:vAlign w:val="bottom"/>
          </w:tcPr>
          <w:p w14:paraId="092B78A2" w14:textId="3209E36C" w:rsidR="00F10619" w:rsidRPr="001545EE" w:rsidRDefault="00F10619" w:rsidP="00F10619">
            <w:pPr>
              <w:tabs>
                <w:tab w:val="decimal" w:pos="652"/>
              </w:tabs>
              <w:spacing w:line="240" w:lineRule="exact"/>
              <w:ind w:right="-54"/>
              <w:rPr>
                <w:rFonts w:ascii="CordiaUPC" w:eastAsia="Times New Roman" w:hAnsi="CordiaUPC" w:cs="CordiaUPC"/>
                <w:sz w:val="26"/>
                <w:szCs w:val="26"/>
              </w:rPr>
            </w:pPr>
            <w:r w:rsidRPr="001545EE">
              <w:rPr>
                <w:rFonts w:ascii="CordiaUPC" w:hAnsi="CordiaUPC" w:cs="CordiaUPC"/>
                <w:sz w:val="26"/>
                <w:szCs w:val="26"/>
              </w:rPr>
              <w:t>(20,883)</w:t>
            </w:r>
          </w:p>
        </w:tc>
        <w:tc>
          <w:tcPr>
            <w:tcW w:w="180" w:type="dxa"/>
            <w:vAlign w:val="bottom"/>
          </w:tcPr>
          <w:p w14:paraId="63BF8823" w14:textId="77777777" w:rsidR="00F10619" w:rsidRPr="001545EE" w:rsidRDefault="00F10619" w:rsidP="00F10619">
            <w:pPr>
              <w:tabs>
                <w:tab w:val="decimal" w:pos="859"/>
              </w:tabs>
              <w:spacing w:line="240" w:lineRule="exact"/>
              <w:ind w:right="-54"/>
              <w:rPr>
                <w:rFonts w:ascii="CordiaUPC" w:eastAsia="Times New Roman" w:hAnsi="CordiaUPC" w:cs="CordiaUPC"/>
                <w:sz w:val="26"/>
                <w:szCs w:val="26"/>
              </w:rPr>
            </w:pPr>
          </w:p>
        </w:tc>
        <w:tc>
          <w:tcPr>
            <w:tcW w:w="1133" w:type="dxa"/>
            <w:tcBorders>
              <w:top w:val="single" w:sz="4" w:space="0" w:color="auto"/>
            </w:tcBorders>
            <w:vAlign w:val="bottom"/>
          </w:tcPr>
          <w:p w14:paraId="45D683C7" w14:textId="37E1A3DA" w:rsidR="00F10619" w:rsidRPr="001545EE" w:rsidRDefault="00F10619" w:rsidP="00F10619">
            <w:pPr>
              <w:tabs>
                <w:tab w:val="decimal" w:pos="829"/>
              </w:tabs>
              <w:spacing w:line="240" w:lineRule="exact"/>
              <w:ind w:right="-54"/>
              <w:rPr>
                <w:rFonts w:ascii="CordiaUPC" w:eastAsia="Times New Roman" w:hAnsi="CordiaUPC" w:cs="CordiaUPC"/>
                <w:sz w:val="26"/>
                <w:szCs w:val="26"/>
              </w:rPr>
            </w:pPr>
            <w:r w:rsidRPr="001545EE">
              <w:rPr>
                <w:rFonts w:ascii="CordiaUPC" w:hAnsi="CordiaUPC" w:cs="CordiaUPC" w:hint="cs"/>
                <w:sz w:val="26"/>
                <w:szCs w:val="26"/>
                <w:cs/>
              </w:rPr>
              <w:t>9,909</w:t>
            </w:r>
          </w:p>
        </w:tc>
      </w:tr>
      <w:tr w:rsidR="00F10619" w:rsidRPr="001545EE" w14:paraId="7CB857C0" w14:textId="77777777" w:rsidTr="00786AAA">
        <w:trPr>
          <w:cantSplit/>
          <w:trHeight w:val="20"/>
        </w:trPr>
        <w:tc>
          <w:tcPr>
            <w:tcW w:w="2970" w:type="dxa"/>
            <w:vAlign w:val="bottom"/>
          </w:tcPr>
          <w:p w14:paraId="3DEE1BAA" w14:textId="383ADA39" w:rsidR="00F10619" w:rsidRPr="001545EE" w:rsidRDefault="00F10619" w:rsidP="00F10619">
            <w:pPr>
              <w:shd w:val="clear" w:color="auto" w:fill="FFFFFF"/>
              <w:spacing w:line="240" w:lineRule="exact"/>
              <w:ind w:left="142" w:right="11" w:hanging="142"/>
              <w:rPr>
                <w:rFonts w:ascii="CordiaUPC" w:eastAsia="Times New Roman" w:hAnsi="CordiaUPC" w:cs="CordiaUPC"/>
                <w:sz w:val="26"/>
                <w:szCs w:val="26"/>
              </w:rPr>
            </w:pPr>
            <w:r w:rsidRPr="001545EE">
              <w:rPr>
                <w:rFonts w:ascii="CordiaUPC" w:eastAsia="Times New Roman" w:hAnsi="CordiaUPC" w:cs="CordiaUPC"/>
                <w:spacing w:val="-4"/>
                <w:sz w:val="26"/>
                <w:szCs w:val="26"/>
              </w:rPr>
              <w:t>E</w:t>
            </w:r>
            <w:r w:rsidRPr="001545EE">
              <w:rPr>
                <w:rFonts w:ascii="CordiaUPC" w:eastAsia="Times New Roman" w:hAnsi="CordiaUPC" w:cs="CordiaUPC" w:hint="cs"/>
                <w:spacing w:val="-4"/>
                <w:sz w:val="26"/>
                <w:szCs w:val="26"/>
              </w:rPr>
              <w:t>xpected credit loss</w:t>
            </w:r>
          </w:p>
        </w:tc>
        <w:tc>
          <w:tcPr>
            <w:tcW w:w="1170" w:type="dxa"/>
            <w:vAlign w:val="bottom"/>
          </w:tcPr>
          <w:p w14:paraId="72A82717" w14:textId="77777777" w:rsidR="00F10619" w:rsidRPr="001545EE" w:rsidRDefault="00F10619" w:rsidP="00F10619">
            <w:pPr>
              <w:tabs>
                <w:tab w:val="decimal" w:pos="821"/>
              </w:tabs>
              <w:spacing w:line="240" w:lineRule="exact"/>
              <w:ind w:right="-54"/>
              <w:rPr>
                <w:rFonts w:ascii="CordiaUPC" w:eastAsia="Times New Roman" w:hAnsi="CordiaUPC" w:cs="CordiaUPC"/>
                <w:sz w:val="26"/>
                <w:szCs w:val="26"/>
              </w:rPr>
            </w:pPr>
          </w:p>
        </w:tc>
        <w:tc>
          <w:tcPr>
            <w:tcW w:w="180" w:type="dxa"/>
            <w:vAlign w:val="bottom"/>
          </w:tcPr>
          <w:p w14:paraId="37F0917F" w14:textId="77777777" w:rsidR="00F10619" w:rsidRPr="001545EE" w:rsidRDefault="00F10619" w:rsidP="00F10619">
            <w:pPr>
              <w:tabs>
                <w:tab w:val="decimal" w:pos="641"/>
              </w:tabs>
              <w:spacing w:line="240" w:lineRule="exact"/>
              <w:ind w:right="-79"/>
              <w:outlineLvl w:val="0"/>
              <w:rPr>
                <w:rFonts w:ascii="CordiaUPC" w:eastAsia="Times New Roman" w:hAnsi="CordiaUPC" w:cs="CordiaUPC"/>
                <w:color w:val="000000"/>
                <w:sz w:val="26"/>
                <w:szCs w:val="26"/>
              </w:rPr>
            </w:pPr>
          </w:p>
        </w:tc>
        <w:tc>
          <w:tcPr>
            <w:tcW w:w="1080" w:type="dxa"/>
            <w:vAlign w:val="bottom"/>
          </w:tcPr>
          <w:p w14:paraId="230A7D98" w14:textId="77777777" w:rsidR="00F10619" w:rsidRPr="001545EE" w:rsidRDefault="00F10619" w:rsidP="00F10619">
            <w:pPr>
              <w:tabs>
                <w:tab w:val="decimal" w:pos="739"/>
              </w:tabs>
              <w:spacing w:line="240" w:lineRule="exact"/>
              <w:ind w:right="-54"/>
              <w:rPr>
                <w:rFonts w:ascii="CordiaUPC" w:eastAsia="Times New Roman" w:hAnsi="CordiaUPC" w:cs="CordiaUPC"/>
                <w:sz w:val="26"/>
                <w:szCs w:val="26"/>
              </w:rPr>
            </w:pPr>
          </w:p>
        </w:tc>
        <w:tc>
          <w:tcPr>
            <w:tcW w:w="180" w:type="dxa"/>
            <w:vAlign w:val="bottom"/>
          </w:tcPr>
          <w:p w14:paraId="6480FC7E" w14:textId="77777777" w:rsidR="00F10619" w:rsidRPr="001545EE" w:rsidRDefault="00F10619" w:rsidP="00F10619">
            <w:pPr>
              <w:tabs>
                <w:tab w:val="decimal" w:pos="641"/>
              </w:tabs>
              <w:spacing w:line="240" w:lineRule="exact"/>
              <w:ind w:right="-79"/>
              <w:outlineLvl w:val="0"/>
              <w:rPr>
                <w:rFonts w:ascii="CordiaUPC" w:eastAsia="Times New Roman" w:hAnsi="CordiaUPC" w:cs="CordiaUPC"/>
                <w:color w:val="000000"/>
                <w:sz w:val="26"/>
                <w:szCs w:val="26"/>
              </w:rPr>
            </w:pPr>
          </w:p>
        </w:tc>
        <w:tc>
          <w:tcPr>
            <w:tcW w:w="1170" w:type="dxa"/>
            <w:vAlign w:val="bottom"/>
          </w:tcPr>
          <w:p w14:paraId="43636A87" w14:textId="77777777" w:rsidR="00F10619" w:rsidRPr="001545EE" w:rsidRDefault="00F10619" w:rsidP="00F10619">
            <w:pPr>
              <w:tabs>
                <w:tab w:val="decimal" w:pos="859"/>
              </w:tabs>
              <w:spacing w:line="240" w:lineRule="exact"/>
              <w:ind w:right="-54"/>
              <w:rPr>
                <w:rFonts w:ascii="CordiaUPC" w:eastAsia="Times New Roman" w:hAnsi="CordiaUPC" w:cs="CordiaUPC"/>
                <w:sz w:val="26"/>
                <w:szCs w:val="26"/>
              </w:rPr>
            </w:pPr>
          </w:p>
        </w:tc>
        <w:tc>
          <w:tcPr>
            <w:tcW w:w="180" w:type="dxa"/>
            <w:vAlign w:val="bottom"/>
          </w:tcPr>
          <w:p w14:paraId="57FAA771" w14:textId="77777777" w:rsidR="00F10619" w:rsidRPr="001545EE" w:rsidRDefault="00F10619" w:rsidP="00F10619">
            <w:pPr>
              <w:tabs>
                <w:tab w:val="decimal" w:pos="641"/>
              </w:tabs>
              <w:spacing w:line="240" w:lineRule="exact"/>
              <w:ind w:right="-79"/>
              <w:outlineLvl w:val="0"/>
              <w:rPr>
                <w:rFonts w:ascii="CordiaUPC" w:eastAsia="Times New Roman" w:hAnsi="CordiaUPC" w:cs="CordiaUPC"/>
                <w:color w:val="000000"/>
                <w:sz w:val="26"/>
                <w:szCs w:val="26"/>
              </w:rPr>
            </w:pPr>
          </w:p>
        </w:tc>
        <w:tc>
          <w:tcPr>
            <w:tcW w:w="1170" w:type="dxa"/>
            <w:vAlign w:val="bottom"/>
          </w:tcPr>
          <w:p w14:paraId="45F67131" w14:textId="77777777" w:rsidR="00F10619" w:rsidRPr="001545EE" w:rsidRDefault="00F10619" w:rsidP="00F10619">
            <w:pPr>
              <w:tabs>
                <w:tab w:val="decimal" w:pos="652"/>
              </w:tabs>
              <w:spacing w:line="240" w:lineRule="exact"/>
              <w:ind w:right="-54"/>
              <w:rPr>
                <w:rFonts w:ascii="CordiaUPC" w:eastAsia="Times New Roman" w:hAnsi="CordiaUPC" w:cs="CordiaUPC"/>
                <w:sz w:val="26"/>
                <w:szCs w:val="26"/>
              </w:rPr>
            </w:pPr>
          </w:p>
        </w:tc>
        <w:tc>
          <w:tcPr>
            <w:tcW w:w="180" w:type="dxa"/>
            <w:vAlign w:val="bottom"/>
          </w:tcPr>
          <w:p w14:paraId="1A614829" w14:textId="77777777" w:rsidR="00F10619" w:rsidRPr="001545EE" w:rsidRDefault="00F10619" w:rsidP="00F10619">
            <w:pPr>
              <w:tabs>
                <w:tab w:val="decimal" w:pos="641"/>
              </w:tabs>
              <w:spacing w:line="240" w:lineRule="exact"/>
              <w:ind w:right="-79"/>
              <w:outlineLvl w:val="0"/>
              <w:rPr>
                <w:rFonts w:ascii="CordiaUPC" w:eastAsia="Times New Roman" w:hAnsi="CordiaUPC" w:cs="CordiaUPC"/>
                <w:color w:val="000000"/>
                <w:sz w:val="26"/>
                <w:szCs w:val="26"/>
              </w:rPr>
            </w:pPr>
          </w:p>
        </w:tc>
        <w:tc>
          <w:tcPr>
            <w:tcW w:w="1133" w:type="dxa"/>
            <w:tcBorders>
              <w:bottom w:val="single" w:sz="4" w:space="0" w:color="auto"/>
            </w:tcBorders>
            <w:vAlign w:val="bottom"/>
          </w:tcPr>
          <w:p w14:paraId="2119FAD4" w14:textId="76F22DF2" w:rsidR="00F10619" w:rsidRPr="001545EE" w:rsidRDefault="00F10619" w:rsidP="00F10619">
            <w:pPr>
              <w:tabs>
                <w:tab w:val="decimal" w:pos="829"/>
              </w:tabs>
              <w:spacing w:line="240" w:lineRule="exact"/>
              <w:ind w:right="-54"/>
              <w:rPr>
                <w:rFonts w:ascii="CordiaUPC" w:eastAsia="Times New Roman" w:hAnsi="CordiaUPC" w:cs="CordiaUPC"/>
                <w:sz w:val="26"/>
                <w:szCs w:val="26"/>
              </w:rPr>
            </w:pPr>
            <w:r w:rsidRPr="001545EE">
              <w:rPr>
                <w:rFonts w:ascii="CordiaUPC" w:hAnsi="CordiaUPC" w:cs="CordiaUPC" w:hint="cs"/>
                <w:sz w:val="26"/>
                <w:szCs w:val="26"/>
                <w:cs/>
              </w:rPr>
              <w:t>(4,804)</w:t>
            </w:r>
          </w:p>
        </w:tc>
      </w:tr>
      <w:tr w:rsidR="00F10619" w:rsidRPr="001545EE" w14:paraId="07A65733" w14:textId="77777777" w:rsidTr="00786AAA">
        <w:trPr>
          <w:cantSplit/>
          <w:trHeight w:val="70"/>
        </w:trPr>
        <w:tc>
          <w:tcPr>
            <w:tcW w:w="2970" w:type="dxa"/>
            <w:vAlign w:val="bottom"/>
          </w:tcPr>
          <w:p w14:paraId="470B5E8E" w14:textId="77777777" w:rsidR="00F10619" w:rsidRPr="001545EE" w:rsidRDefault="00F10619" w:rsidP="00F10619">
            <w:pPr>
              <w:shd w:val="clear" w:color="auto" w:fill="FFFFFF"/>
              <w:spacing w:line="240" w:lineRule="exact"/>
              <w:ind w:right="-79"/>
              <w:rPr>
                <w:rFonts w:ascii="CordiaUPC" w:eastAsia="Times New Roman" w:hAnsi="CordiaUPC" w:cs="CordiaUPC"/>
                <w:b/>
                <w:bCs/>
                <w:spacing w:val="-4"/>
                <w:sz w:val="26"/>
                <w:szCs w:val="26"/>
              </w:rPr>
            </w:pPr>
            <w:r w:rsidRPr="001545EE">
              <w:rPr>
                <w:rFonts w:ascii="CordiaUPC" w:eastAsia="Times New Roman" w:hAnsi="CordiaUPC" w:cs="CordiaUPC" w:hint="cs"/>
                <w:b/>
                <w:bCs/>
                <w:spacing w:val="-4"/>
                <w:sz w:val="26"/>
                <w:szCs w:val="26"/>
              </w:rPr>
              <w:t xml:space="preserve">Profit before income tax </w:t>
            </w:r>
          </w:p>
        </w:tc>
        <w:tc>
          <w:tcPr>
            <w:tcW w:w="1170" w:type="dxa"/>
            <w:vAlign w:val="bottom"/>
          </w:tcPr>
          <w:p w14:paraId="1A374687" w14:textId="77777777" w:rsidR="00F10619" w:rsidRPr="001545EE" w:rsidRDefault="00F10619" w:rsidP="00F10619">
            <w:pPr>
              <w:tabs>
                <w:tab w:val="decimal" w:pos="821"/>
              </w:tabs>
              <w:spacing w:line="240" w:lineRule="exact"/>
              <w:ind w:right="-54"/>
              <w:rPr>
                <w:rFonts w:ascii="CordiaUPC" w:eastAsia="Times New Roman" w:hAnsi="CordiaUPC" w:cs="CordiaUPC"/>
                <w:sz w:val="26"/>
                <w:szCs w:val="26"/>
              </w:rPr>
            </w:pPr>
          </w:p>
        </w:tc>
        <w:tc>
          <w:tcPr>
            <w:tcW w:w="180" w:type="dxa"/>
            <w:vAlign w:val="bottom"/>
          </w:tcPr>
          <w:p w14:paraId="559973D2" w14:textId="77777777" w:rsidR="00F10619" w:rsidRPr="001545EE" w:rsidRDefault="00F10619" w:rsidP="00F10619">
            <w:pPr>
              <w:tabs>
                <w:tab w:val="decimal" w:pos="641"/>
              </w:tabs>
              <w:spacing w:line="240" w:lineRule="exact"/>
              <w:ind w:right="-79"/>
              <w:outlineLvl w:val="0"/>
              <w:rPr>
                <w:rFonts w:ascii="CordiaUPC" w:eastAsia="Times New Roman" w:hAnsi="CordiaUPC" w:cs="CordiaUPC"/>
                <w:b/>
                <w:bCs/>
                <w:color w:val="000000"/>
                <w:sz w:val="26"/>
                <w:szCs w:val="26"/>
              </w:rPr>
            </w:pPr>
          </w:p>
        </w:tc>
        <w:tc>
          <w:tcPr>
            <w:tcW w:w="1080" w:type="dxa"/>
            <w:vAlign w:val="bottom"/>
          </w:tcPr>
          <w:p w14:paraId="7AFD23C4" w14:textId="77777777" w:rsidR="00F10619" w:rsidRPr="001545EE" w:rsidRDefault="00F10619" w:rsidP="00F10619">
            <w:pPr>
              <w:tabs>
                <w:tab w:val="decimal" w:pos="739"/>
              </w:tabs>
              <w:spacing w:line="240" w:lineRule="exact"/>
              <w:ind w:right="-54"/>
              <w:rPr>
                <w:rFonts w:ascii="CordiaUPC" w:eastAsia="Times New Roman" w:hAnsi="CordiaUPC" w:cs="CordiaUPC"/>
                <w:sz w:val="26"/>
                <w:szCs w:val="26"/>
              </w:rPr>
            </w:pPr>
          </w:p>
        </w:tc>
        <w:tc>
          <w:tcPr>
            <w:tcW w:w="180" w:type="dxa"/>
            <w:vAlign w:val="bottom"/>
          </w:tcPr>
          <w:p w14:paraId="5C52064B" w14:textId="77777777" w:rsidR="00F10619" w:rsidRPr="001545EE" w:rsidRDefault="00F10619" w:rsidP="00F10619">
            <w:pPr>
              <w:tabs>
                <w:tab w:val="decimal" w:pos="641"/>
              </w:tabs>
              <w:spacing w:line="240" w:lineRule="exact"/>
              <w:ind w:right="-79"/>
              <w:outlineLvl w:val="0"/>
              <w:rPr>
                <w:rFonts w:ascii="CordiaUPC" w:eastAsia="Times New Roman" w:hAnsi="CordiaUPC" w:cs="CordiaUPC"/>
                <w:b/>
                <w:bCs/>
                <w:color w:val="000000"/>
                <w:sz w:val="26"/>
                <w:szCs w:val="26"/>
              </w:rPr>
            </w:pPr>
          </w:p>
        </w:tc>
        <w:tc>
          <w:tcPr>
            <w:tcW w:w="1170" w:type="dxa"/>
            <w:vAlign w:val="bottom"/>
          </w:tcPr>
          <w:p w14:paraId="51C86142" w14:textId="77777777" w:rsidR="00F10619" w:rsidRPr="001545EE" w:rsidRDefault="00F10619" w:rsidP="00F10619">
            <w:pPr>
              <w:tabs>
                <w:tab w:val="decimal" w:pos="859"/>
              </w:tabs>
              <w:spacing w:line="240" w:lineRule="exact"/>
              <w:ind w:right="-54"/>
              <w:rPr>
                <w:rFonts w:ascii="CordiaUPC" w:eastAsia="Times New Roman" w:hAnsi="CordiaUPC" w:cs="CordiaUPC"/>
                <w:sz w:val="26"/>
                <w:szCs w:val="26"/>
              </w:rPr>
            </w:pPr>
          </w:p>
        </w:tc>
        <w:tc>
          <w:tcPr>
            <w:tcW w:w="180" w:type="dxa"/>
            <w:vAlign w:val="bottom"/>
          </w:tcPr>
          <w:p w14:paraId="0F47FE0A" w14:textId="77777777" w:rsidR="00F10619" w:rsidRPr="001545EE" w:rsidRDefault="00F10619" w:rsidP="00F10619">
            <w:pPr>
              <w:tabs>
                <w:tab w:val="decimal" w:pos="641"/>
              </w:tabs>
              <w:spacing w:line="240" w:lineRule="exact"/>
              <w:ind w:right="-79"/>
              <w:outlineLvl w:val="0"/>
              <w:rPr>
                <w:rFonts w:ascii="CordiaUPC" w:eastAsia="Times New Roman" w:hAnsi="CordiaUPC" w:cs="CordiaUPC"/>
                <w:b/>
                <w:bCs/>
                <w:color w:val="000000"/>
                <w:sz w:val="26"/>
                <w:szCs w:val="26"/>
              </w:rPr>
            </w:pPr>
          </w:p>
        </w:tc>
        <w:tc>
          <w:tcPr>
            <w:tcW w:w="1170" w:type="dxa"/>
            <w:vAlign w:val="bottom"/>
          </w:tcPr>
          <w:p w14:paraId="57E99009" w14:textId="77777777" w:rsidR="00F10619" w:rsidRPr="001545EE" w:rsidRDefault="00F10619" w:rsidP="00F10619">
            <w:pPr>
              <w:tabs>
                <w:tab w:val="decimal" w:pos="652"/>
              </w:tabs>
              <w:spacing w:line="240" w:lineRule="exact"/>
              <w:ind w:right="-54"/>
              <w:rPr>
                <w:rFonts w:ascii="CordiaUPC" w:eastAsia="Times New Roman" w:hAnsi="CordiaUPC" w:cs="CordiaUPC"/>
                <w:sz w:val="26"/>
                <w:szCs w:val="26"/>
              </w:rPr>
            </w:pPr>
          </w:p>
        </w:tc>
        <w:tc>
          <w:tcPr>
            <w:tcW w:w="180" w:type="dxa"/>
            <w:vAlign w:val="bottom"/>
          </w:tcPr>
          <w:p w14:paraId="36479145" w14:textId="77777777" w:rsidR="00F10619" w:rsidRPr="001545EE" w:rsidRDefault="00F10619" w:rsidP="00F10619">
            <w:pPr>
              <w:tabs>
                <w:tab w:val="decimal" w:pos="641"/>
              </w:tabs>
              <w:spacing w:line="240" w:lineRule="exact"/>
              <w:ind w:right="-79"/>
              <w:outlineLvl w:val="0"/>
              <w:rPr>
                <w:rFonts w:ascii="CordiaUPC" w:eastAsia="Times New Roman" w:hAnsi="CordiaUPC" w:cs="CordiaUPC"/>
                <w:b/>
                <w:bCs/>
                <w:color w:val="000000"/>
                <w:sz w:val="26"/>
                <w:szCs w:val="26"/>
              </w:rPr>
            </w:pPr>
          </w:p>
        </w:tc>
        <w:tc>
          <w:tcPr>
            <w:tcW w:w="1133" w:type="dxa"/>
            <w:tcBorders>
              <w:top w:val="single" w:sz="4" w:space="0" w:color="auto"/>
            </w:tcBorders>
            <w:vAlign w:val="bottom"/>
          </w:tcPr>
          <w:p w14:paraId="729CE266" w14:textId="0C98E5BB" w:rsidR="00F10619" w:rsidRPr="001545EE" w:rsidRDefault="00F10619" w:rsidP="00F10619">
            <w:pPr>
              <w:tabs>
                <w:tab w:val="decimal" w:pos="829"/>
              </w:tabs>
              <w:spacing w:line="240" w:lineRule="exact"/>
              <w:ind w:right="-54"/>
              <w:rPr>
                <w:rFonts w:ascii="CordiaUPC" w:eastAsia="Times New Roman" w:hAnsi="CordiaUPC" w:cs="CordiaUPC"/>
                <w:b/>
                <w:bCs/>
                <w:sz w:val="26"/>
                <w:szCs w:val="26"/>
              </w:rPr>
            </w:pPr>
            <w:r w:rsidRPr="001545EE">
              <w:rPr>
                <w:rFonts w:ascii="CordiaUPC" w:hAnsi="CordiaUPC" w:cs="CordiaUPC" w:hint="cs"/>
                <w:b/>
                <w:bCs/>
                <w:sz w:val="26"/>
                <w:szCs w:val="26"/>
                <w:cs/>
              </w:rPr>
              <w:t>5,105</w:t>
            </w:r>
          </w:p>
        </w:tc>
      </w:tr>
      <w:tr w:rsidR="00F10619" w:rsidRPr="001545EE" w14:paraId="47EF9006" w14:textId="77777777" w:rsidTr="00786AAA">
        <w:trPr>
          <w:cantSplit/>
          <w:trHeight w:val="20"/>
        </w:trPr>
        <w:tc>
          <w:tcPr>
            <w:tcW w:w="2970" w:type="dxa"/>
            <w:vAlign w:val="bottom"/>
          </w:tcPr>
          <w:p w14:paraId="136BE19F" w14:textId="77777777" w:rsidR="00F10619" w:rsidRPr="001545EE" w:rsidRDefault="00F10619" w:rsidP="00F10619">
            <w:pPr>
              <w:shd w:val="clear" w:color="auto" w:fill="FFFFFF"/>
              <w:spacing w:line="240" w:lineRule="exact"/>
              <w:ind w:left="142" w:right="-79" w:hanging="142"/>
              <w:rPr>
                <w:rFonts w:ascii="CordiaUPC" w:eastAsia="Times New Roman" w:hAnsi="CordiaUPC" w:cs="CordiaUPC"/>
                <w:sz w:val="26"/>
                <w:szCs w:val="26"/>
              </w:rPr>
            </w:pPr>
            <w:r w:rsidRPr="001545EE">
              <w:rPr>
                <w:rFonts w:ascii="CordiaUPC" w:eastAsia="Times New Roman" w:hAnsi="CordiaUPC" w:cs="CordiaUPC" w:hint="cs"/>
                <w:sz w:val="26"/>
                <w:szCs w:val="26"/>
              </w:rPr>
              <w:t xml:space="preserve">Income tax </w:t>
            </w:r>
          </w:p>
        </w:tc>
        <w:tc>
          <w:tcPr>
            <w:tcW w:w="1170" w:type="dxa"/>
            <w:vAlign w:val="bottom"/>
          </w:tcPr>
          <w:p w14:paraId="2CBB5D0A" w14:textId="77777777" w:rsidR="00F10619" w:rsidRPr="001545EE" w:rsidRDefault="00F10619" w:rsidP="00F10619">
            <w:pPr>
              <w:tabs>
                <w:tab w:val="decimal" w:pos="821"/>
              </w:tabs>
              <w:spacing w:line="240" w:lineRule="exact"/>
              <w:ind w:right="-54"/>
              <w:rPr>
                <w:rFonts w:ascii="CordiaUPC" w:eastAsia="Times New Roman" w:hAnsi="CordiaUPC" w:cs="CordiaUPC"/>
                <w:sz w:val="26"/>
                <w:szCs w:val="26"/>
              </w:rPr>
            </w:pPr>
          </w:p>
        </w:tc>
        <w:tc>
          <w:tcPr>
            <w:tcW w:w="180" w:type="dxa"/>
            <w:vAlign w:val="bottom"/>
          </w:tcPr>
          <w:p w14:paraId="2AED1F07" w14:textId="77777777" w:rsidR="00F10619" w:rsidRPr="001545EE" w:rsidRDefault="00F10619" w:rsidP="00F10619">
            <w:pPr>
              <w:tabs>
                <w:tab w:val="decimal" w:pos="641"/>
              </w:tabs>
              <w:spacing w:line="240" w:lineRule="exact"/>
              <w:ind w:right="-79"/>
              <w:outlineLvl w:val="0"/>
              <w:rPr>
                <w:rFonts w:ascii="CordiaUPC" w:eastAsia="Times New Roman" w:hAnsi="CordiaUPC" w:cs="CordiaUPC"/>
                <w:b/>
                <w:bCs/>
                <w:color w:val="000000"/>
                <w:sz w:val="26"/>
                <w:szCs w:val="26"/>
              </w:rPr>
            </w:pPr>
          </w:p>
        </w:tc>
        <w:tc>
          <w:tcPr>
            <w:tcW w:w="1080" w:type="dxa"/>
            <w:vAlign w:val="bottom"/>
          </w:tcPr>
          <w:p w14:paraId="65CC1393" w14:textId="77777777" w:rsidR="00F10619" w:rsidRPr="001545EE" w:rsidRDefault="00F10619" w:rsidP="00F10619">
            <w:pPr>
              <w:tabs>
                <w:tab w:val="decimal" w:pos="739"/>
              </w:tabs>
              <w:spacing w:line="240" w:lineRule="exact"/>
              <w:ind w:right="-54"/>
              <w:rPr>
                <w:rFonts w:ascii="CordiaUPC" w:eastAsia="Times New Roman" w:hAnsi="CordiaUPC" w:cs="CordiaUPC"/>
                <w:sz w:val="26"/>
                <w:szCs w:val="26"/>
              </w:rPr>
            </w:pPr>
          </w:p>
        </w:tc>
        <w:tc>
          <w:tcPr>
            <w:tcW w:w="180" w:type="dxa"/>
            <w:vAlign w:val="bottom"/>
          </w:tcPr>
          <w:p w14:paraId="6117EBE8" w14:textId="77777777" w:rsidR="00F10619" w:rsidRPr="001545EE" w:rsidRDefault="00F10619" w:rsidP="00F10619">
            <w:pPr>
              <w:tabs>
                <w:tab w:val="decimal" w:pos="641"/>
              </w:tabs>
              <w:spacing w:line="240" w:lineRule="exact"/>
              <w:ind w:right="-79"/>
              <w:outlineLvl w:val="0"/>
              <w:rPr>
                <w:rFonts w:ascii="CordiaUPC" w:eastAsia="Times New Roman" w:hAnsi="CordiaUPC" w:cs="CordiaUPC"/>
                <w:b/>
                <w:bCs/>
                <w:color w:val="000000"/>
                <w:sz w:val="26"/>
                <w:szCs w:val="26"/>
              </w:rPr>
            </w:pPr>
          </w:p>
        </w:tc>
        <w:tc>
          <w:tcPr>
            <w:tcW w:w="1170" w:type="dxa"/>
            <w:vAlign w:val="bottom"/>
          </w:tcPr>
          <w:p w14:paraId="6DC206A2" w14:textId="77777777" w:rsidR="00F10619" w:rsidRPr="001545EE" w:rsidRDefault="00F10619" w:rsidP="00F10619">
            <w:pPr>
              <w:tabs>
                <w:tab w:val="decimal" w:pos="859"/>
              </w:tabs>
              <w:spacing w:line="240" w:lineRule="exact"/>
              <w:ind w:right="-54"/>
              <w:rPr>
                <w:rFonts w:ascii="CordiaUPC" w:eastAsia="Times New Roman" w:hAnsi="CordiaUPC" w:cs="CordiaUPC"/>
                <w:sz w:val="26"/>
                <w:szCs w:val="26"/>
              </w:rPr>
            </w:pPr>
          </w:p>
        </w:tc>
        <w:tc>
          <w:tcPr>
            <w:tcW w:w="180" w:type="dxa"/>
            <w:vAlign w:val="bottom"/>
          </w:tcPr>
          <w:p w14:paraId="47856F82" w14:textId="77777777" w:rsidR="00F10619" w:rsidRPr="001545EE" w:rsidRDefault="00F10619" w:rsidP="00F10619">
            <w:pPr>
              <w:tabs>
                <w:tab w:val="decimal" w:pos="641"/>
              </w:tabs>
              <w:spacing w:line="240" w:lineRule="exact"/>
              <w:ind w:right="-79"/>
              <w:outlineLvl w:val="0"/>
              <w:rPr>
                <w:rFonts w:ascii="CordiaUPC" w:eastAsia="Times New Roman" w:hAnsi="CordiaUPC" w:cs="CordiaUPC"/>
                <w:b/>
                <w:bCs/>
                <w:color w:val="000000"/>
                <w:sz w:val="26"/>
                <w:szCs w:val="26"/>
              </w:rPr>
            </w:pPr>
          </w:p>
        </w:tc>
        <w:tc>
          <w:tcPr>
            <w:tcW w:w="1170" w:type="dxa"/>
            <w:vAlign w:val="bottom"/>
          </w:tcPr>
          <w:p w14:paraId="6513B567" w14:textId="77777777" w:rsidR="00F10619" w:rsidRPr="001545EE" w:rsidRDefault="00F10619" w:rsidP="00F10619">
            <w:pPr>
              <w:tabs>
                <w:tab w:val="decimal" w:pos="652"/>
              </w:tabs>
              <w:spacing w:line="240" w:lineRule="exact"/>
              <w:ind w:right="-54"/>
              <w:rPr>
                <w:rFonts w:ascii="CordiaUPC" w:eastAsia="Times New Roman" w:hAnsi="CordiaUPC" w:cs="CordiaUPC"/>
                <w:sz w:val="26"/>
                <w:szCs w:val="26"/>
              </w:rPr>
            </w:pPr>
          </w:p>
        </w:tc>
        <w:tc>
          <w:tcPr>
            <w:tcW w:w="180" w:type="dxa"/>
            <w:vAlign w:val="bottom"/>
          </w:tcPr>
          <w:p w14:paraId="40230ED4" w14:textId="77777777" w:rsidR="00F10619" w:rsidRPr="001545EE" w:rsidRDefault="00F10619" w:rsidP="00F10619">
            <w:pPr>
              <w:tabs>
                <w:tab w:val="decimal" w:pos="641"/>
              </w:tabs>
              <w:spacing w:line="240" w:lineRule="exact"/>
              <w:ind w:right="-79"/>
              <w:outlineLvl w:val="0"/>
              <w:rPr>
                <w:rFonts w:ascii="CordiaUPC" w:eastAsia="Times New Roman" w:hAnsi="CordiaUPC" w:cs="CordiaUPC"/>
                <w:b/>
                <w:bCs/>
                <w:color w:val="000000"/>
                <w:sz w:val="26"/>
                <w:szCs w:val="26"/>
              </w:rPr>
            </w:pPr>
          </w:p>
        </w:tc>
        <w:tc>
          <w:tcPr>
            <w:tcW w:w="1133" w:type="dxa"/>
            <w:tcBorders>
              <w:bottom w:val="single" w:sz="4" w:space="0" w:color="auto"/>
            </w:tcBorders>
            <w:vAlign w:val="bottom"/>
          </w:tcPr>
          <w:p w14:paraId="1BFCAFC3" w14:textId="27071276" w:rsidR="00F10619" w:rsidRPr="001545EE" w:rsidRDefault="00F10619" w:rsidP="00F10619">
            <w:pPr>
              <w:tabs>
                <w:tab w:val="decimal" w:pos="829"/>
              </w:tabs>
              <w:spacing w:line="240" w:lineRule="exact"/>
              <w:ind w:right="-54"/>
              <w:rPr>
                <w:rFonts w:ascii="CordiaUPC" w:eastAsia="Times New Roman" w:hAnsi="CordiaUPC" w:cs="CordiaUPC"/>
                <w:sz w:val="26"/>
                <w:szCs w:val="26"/>
              </w:rPr>
            </w:pPr>
            <w:r w:rsidRPr="001545EE">
              <w:rPr>
                <w:rFonts w:ascii="CordiaUPC" w:hAnsi="CordiaUPC" w:cs="CordiaUPC" w:hint="cs"/>
                <w:sz w:val="26"/>
                <w:szCs w:val="26"/>
                <w:cs/>
              </w:rPr>
              <w:t>(941)</w:t>
            </w:r>
          </w:p>
        </w:tc>
      </w:tr>
      <w:tr w:rsidR="00F10619" w:rsidRPr="001545EE" w14:paraId="4F97715E" w14:textId="77777777" w:rsidTr="00786AAA">
        <w:trPr>
          <w:cantSplit/>
          <w:trHeight w:val="20"/>
        </w:trPr>
        <w:tc>
          <w:tcPr>
            <w:tcW w:w="2970" w:type="dxa"/>
            <w:vAlign w:val="bottom"/>
          </w:tcPr>
          <w:p w14:paraId="4C751B42" w14:textId="77777777" w:rsidR="00F10619" w:rsidRPr="001545EE" w:rsidRDefault="00F10619" w:rsidP="00F10619">
            <w:pPr>
              <w:shd w:val="clear" w:color="auto" w:fill="FFFFFF"/>
              <w:spacing w:line="240" w:lineRule="exact"/>
              <w:ind w:left="142" w:right="-79" w:hanging="142"/>
              <w:rPr>
                <w:rFonts w:ascii="CordiaUPC" w:eastAsia="Times New Roman" w:hAnsi="CordiaUPC" w:cs="CordiaUPC"/>
                <w:b/>
                <w:bCs/>
                <w:sz w:val="26"/>
                <w:szCs w:val="26"/>
              </w:rPr>
            </w:pPr>
            <w:r w:rsidRPr="001545EE">
              <w:rPr>
                <w:rFonts w:ascii="CordiaUPC" w:eastAsia="Times New Roman" w:hAnsi="CordiaUPC" w:cs="CordiaUPC" w:hint="cs"/>
                <w:b/>
                <w:bCs/>
                <w:sz w:val="26"/>
                <w:szCs w:val="26"/>
              </w:rPr>
              <w:t>Profit for the period</w:t>
            </w:r>
          </w:p>
        </w:tc>
        <w:tc>
          <w:tcPr>
            <w:tcW w:w="1170" w:type="dxa"/>
            <w:vAlign w:val="bottom"/>
          </w:tcPr>
          <w:p w14:paraId="43A38E17" w14:textId="77777777" w:rsidR="00F10619" w:rsidRPr="001545EE" w:rsidRDefault="00F10619" w:rsidP="00F10619">
            <w:pPr>
              <w:tabs>
                <w:tab w:val="decimal" w:pos="821"/>
              </w:tabs>
              <w:spacing w:line="240" w:lineRule="exact"/>
              <w:ind w:right="-54"/>
              <w:rPr>
                <w:rFonts w:ascii="CordiaUPC" w:eastAsia="Times New Roman" w:hAnsi="CordiaUPC" w:cs="CordiaUPC"/>
                <w:sz w:val="26"/>
                <w:szCs w:val="26"/>
              </w:rPr>
            </w:pPr>
          </w:p>
        </w:tc>
        <w:tc>
          <w:tcPr>
            <w:tcW w:w="180" w:type="dxa"/>
            <w:vAlign w:val="bottom"/>
          </w:tcPr>
          <w:p w14:paraId="748EDD65" w14:textId="77777777" w:rsidR="00F10619" w:rsidRPr="001545EE" w:rsidRDefault="00F10619" w:rsidP="00F10619">
            <w:pPr>
              <w:tabs>
                <w:tab w:val="decimal" w:pos="641"/>
              </w:tabs>
              <w:spacing w:line="240" w:lineRule="exact"/>
              <w:ind w:right="-79"/>
              <w:outlineLvl w:val="0"/>
              <w:rPr>
                <w:rFonts w:ascii="CordiaUPC" w:eastAsia="Times New Roman" w:hAnsi="CordiaUPC" w:cs="CordiaUPC"/>
                <w:b/>
                <w:bCs/>
                <w:color w:val="000000"/>
                <w:sz w:val="26"/>
                <w:szCs w:val="26"/>
              </w:rPr>
            </w:pPr>
          </w:p>
        </w:tc>
        <w:tc>
          <w:tcPr>
            <w:tcW w:w="1080" w:type="dxa"/>
            <w:vAlign w:val="bottom"/>
          </w:tcPr>
          <w:p w14:paraId="27D0721D" w14:textId="77777777" w:rsidR="00F10619" w:rsidRPr="001545EE" w:rsidRDefault="00F10619" w:rsidP="00F10619">
            <w:pPr>
              <w:tabs>
                <w:tab w:val="decimal" w:pos="739"/>
              </w:tabs>
              <w:spacing w:line="240" w:lineRule="exact"/>
              <w:ind w:right="-54"/>
              <w:rPr>
                <w:rFonts w:ascii="CordiaUPC" w:eastAsia="Times New Roman" w:hAnsi="CordiaUPC" w:cs="CordiaUPC"/>
                <w:sz w:val="26"/>
                <w:szCs w:val="26"/>
              </w:rPr>
            </w:pPr>
          </w:p>
        </w:tc>
        <w:tc>
          <w:tcPr>
            <w:tcW w:w="180" w:type="dxa"/>
            <w:vAlign w:val="bottom"/>
          </w:tcPr>
          <w:p w14:paraId="02B69748" w14:textId="77777777" w:rsidR="00F10619" w:rsidRPr="001545EE" w:rsidRDefault="00F10619" w:rsidP="00F10619">
            <w:pPr>
              <w:tabs>
                <w:tab w:val="decimal" w:pos="641"/>
              </w:tabs>
              <w:spacing w:line="240" w:lineRule="exact"/>
              <w:ind w:right="-79"/>
              <w:outlineLvl w:val="0"/>
              <w:rPr>
                <w:rFonts w:ascii="CordiaUPC" w:eastAsia="Times New Roman" w:hAnsi="CordiaUPC" w:cs="CordiaUPC"/>
                <w:b/>
                <w:bCs/>
                <w:color w:val="000000"/>
                <w:sz w:val="26"/>
                <w:szCs w:val="26"/>
              </w:rPr>
            </w:pPr>
          </w:p>
        </w:tc>
        <w:tc>
          <w:tcPr>
            <w:tcW w:w="1170" w:type="dxa"/>
            <w:vAlign w:val="bottom"/>
          </w:tcPr>
          <w:p w14:paraId="31D66958" w14:textId="77777777" w:rsidR="00F10619" w:rsidRPr="001545EE" w:rsidRDefault="00F10619" w:rsidP="00F10619">
            <w:pPr>
              <w:tabs>
                <w:tab w:val="decimal" w:pos="859"/>
              </w:tabs>
              <w:spacing w:line="240" w:lineRule="exact"/>
              <w:ind w:right="-54"/>
              <w:rPr>
                <w:rFonts w:ascii="CordiaUPC" w:eastAsia="Times New Roman" w:hAnsi="CordiaUPC" w:cs="CordiaUPC"/>
                <w:sz w:val="26"/>
                <w:szCs w:val="26"/>
              </w:rPr>
            </w:pPr>
          </w:p>
        </w:tc>
        <w:tc>
          <w:tcPr>
            <w:tcW w:w="180" w:type="dxa"/>
            <w:vAlign w:val="bottom"/>
          </w:tcPr>
          <w:p w14:paraId="099413B1" w14:textId="77777777" w:rsidR="00F10619" w:rsidRPr="001545EE" w:rsidRDefault="00F10619" w:rsidP="00F10619">
            <w:pPr>
              <w:tabs>
                <w:tab w:val="decimal" w:pos="641"/>
              </w:tabs>
              <w:spacing w:line="240" w:lineRule="exact"/>
              <w:ind w:right="-79"/>
              <w:outlineLvl w:val="0"/>
              <w:rPr>
                <w:rFonts w:ascii="CordiaUPC" w:eastAsia="Times New Roman" w:hAnsi="CordiaUPC" w:cs="CordiaUPC"/>
                <w:b/>
                <w:bCs/>
                <w:color w:val="000000"/>
                <w:sz w:val="26"/>
                <w:szCs w:val="26"/>
              </w:rPr>
            </w:pPr>
          </w:p>
        </w:tc>
        <w:tc>
          <w:tcPr>
            <w:tcW w:w="1170" w:type="dxa"/>
            <w:vAlign w:val="bottom"/>
          </w:tcPr>
          <w:p w14:paraId="10C412B1" w14:textId="77777777" w:rsidR="00F10619" w:rsidRPr="001545EE" w:rsidRDefault="00F10619" w:rsidP="00F10619">
            <w:pPr>
              <w:tabs>
                <w:tab w:val="decimal" w:pos="652"/>
              </w:tabs>
              <w:spacing w:line="240" w:lineRule="exact"/>
              <w:ind w:right="-54"/>
              <w:rPr>
                <w:rFonts w:ascii="CordiaUPC" w:eastAsia="Times New Roman" w:hAnsi="CordiaUPC" w:cs="CordiaUPC"/>
                <w:sz w:val="26"/>
                <w:szCs w:val="26"/>
              </w:rPr>
            </w:pPr>
          </w:p>
        </w:tc>
        <w:tc>
          <w:tcPr>
            <w:tcW w:w="180" w:type="dxa"/>
            <w:vAlign w:val="bottom"/>
          </w:tcPr>
          <w:p w14:paraId="4D0DDC47" w14:textId="77777777" w:rsidR="00F10619" w:rsidRPr="001545EE" w:rsidRDefault="00F10619" w:rsidP="00F10619">
            <w:pPr>
              <w:tabs>
                <w:tab w:val="decimal" w:pos="641"/>
              </w:tabs>
              <w:spacing w:line="240" w:lineRule="exact"/>
              <w:ind w:right="-79"/>
              <w:outlineLvl w:val="0"/>
              <w:rPr>
                <w:rFonts w:ascii="CordiaUPC" w:eastAsia="Times New Roman" w:hAnsi="CordiaUPC" w:cs="CordiaUPC"/>
                <w:b/>
                <w:bCs/>
                <w:color w:val="000000"/>
                <w:sz w:val="26"/>
                <w:szCs w:val="26"/>
              </w:rPr>
            </w:pPr>
          </w:p>
        </w:tc>
        <w:tc>
          <w:tcPr>
            <w:tcW w:w="1133" w:type="dxa"/>
            <w:tcBorders>
              <w:bottom w:val="double" w:sz="4" w:space="0" w:color="auto"/>
            </w:tcBorders>
            <w:vAlign w:val="bottom"/>
          </w:tcPr>
          <w:p w14:paraId="27C870AD" w14:textId="45FEF5AE" w:rsidR="00F10619" w:rsidRPr="001545EE" w:rsidRDefault="00F10619" w:rsidP="00F10619">
            <w:pPr>
              <w:tabs>
                <w:tab w:val="decimal" w:pos="829"/>
              </w:tabs>
              <w:spacing w:line="240" w:lineRule="exact"/>
              <w:ind w:right="-54"/>
              <w:rPr>
                <w:rFonts w:ascii="CordiaUPC" w:eastAsia="Times New Roman" w:hAnsi="CordiaUPC" w:cs="CordiaUPC"/>
                <w:b/>
                <w:bCs/>
                <w:sz w:val="26"/>
                <w:szCs w:val="26"/>
              </w:rPr>
            </w:pPr>
            <w:r w:rsidRPr="001545EE">
              <w:rPr>
                <w:rFonts w:ascii="CordiaUPC" w:hAnsi="CordiaUPC" w:cs="CordiaUPC" w:hint="cs"/>
                <w:b/>
                <w:bCs/>
                <w:sz w:val="26"/>
                <w:szCs w:val="26"/>
                <w:cs/>
              </w:rPr>
              <w:t>4,164</w:t>
            </w:r>
          </w:p>
        </w:tc>
      </w:tr>
      <w:tr w:rsidR="002F4F16" w:rsidRPr="001545EE" w14:paraId="5C6988DB" w14:textId="77777777" w:rsidTr="00786AAA">
        <w:trPr>
          <w:cantSplit/>
          <w:trHeight w:val="20"/>
        </w:trPr>
        <w:tc>
          <w:tcPr>
            <w:tcW w:w="2970" w:type="dxa"/>
            <w:vAlign w:val="bottom"/>
          </w:tcPr>
          <w:p w14:paraId="7FE4F8CA" w14:textId="77777777" w:rsidR="002F4F16" w:rsidRPr="001545EE" w:rsidRDefault="002F4F16" w:rsidP="00786AAA">
            <w:pPr>
              <w:shd w:val="clear" w:color="auto" w:fill="FFFFFF"/>
              <w:spacing w:line="240" w:lineRule="exact"/>
              <w:ind w:left="142" w:right="-79" w:hanging="142"/>
              <w:rPr>
                <w:rFonts w:ascii="CordiaUPC" w:eastAsia="Times New Roman" w:hAnsi="CordiaUPC" w:cs="CordiaUPC"/>
                <w:b/>
                <w:bCs/>
                <w:sz w:val="26"/>
                <w:szCs w:val="26"/>
              </w:rPr>
            </w:pPr>
          </w:p>
        </w:tc>
        <w:tc>
          <w:tcPr>
            <w:tcW w:w="1170" w:type="dxa"/>
            <w:vAlign w:val="bottom"/>
          </w:tcPr>
          <w:p w14:paraId="0E294ED4" w14:textId="77777777" w:rsidR="002F4F16" w:rsidRPr="001545EE" w:rsidRDefault="002F4F16" w:rsidP="00786AAA">
            <w:pPr>
              <w:tabs>
                <w:tab w:val="decimal" w:pos="821"/>
              </w:tabs>
              <w:spacing w:line="240" w:lineRule="exact"/>
              <w:ind w:right="-54"/>
              <w:rPr>
                <w:rFonts w:ascii="CordiaUPC" w:eastAsia="Times New Roman" w:hAnsi="CordiaUPC" w:cs="CordiaUPC"/>
                <w:sz w:val="26"/>
                <w:szCs w:val="26"/>
                <w:lang w:val="en-US" w:bidi="th-TH"/>
              </w:rPr>
            </w:pPr>
          </w:p>
        </w:tc>
        <w:tc>
          <w:tcPr>
            <w:tcW w:w="180" w:type="dxa"/>
            <w:vAlign w:val="bottom"/>
          </w:tcPr>
          <w:p w14:paraId="61C1CECA" w14:textId="77777777" w:rsidR="002F4F16" w:rsidRPr="001545EE" w:rsidRDefault="002F4F16" w:rsidP="00786AAA">
            <w:pPr>
              <w:tabs>
                <w:tab w:val="left" w:pos="281"/>
                <w:tab w:val="left" w:pos="371"/>
                <w:tab w:val="left" w:pos="461"/>
              </w:tabs>
              <w:spacing w:line="240" w:lineRule="exact"/>
              <w:ind w:right="36"/>
              <w:jc w:val="right"/>
              <w:rPr>
                <w:rFonts w:ascii="CordiaUPC" w:eastAsia="Times New Roman" w:hAnsi="CordiaUPC" w:cs="CordiaUPC"/>
                <w:sz w:val="26"/>
                <w:szCs w:val="26"/>
              </w:rPr>
            </w:pPr>
          </w:p>
        </w:tc>
        <w:tc>
          <w:tcPr>
            <w:tcW w:w="1080" w:type="dxa"/>
            <w:vAlign w:val="bottom"/>
          </w:tcPr>
          <w:p w14:paraId="632708ED" w14:textId="77777777" w:rsidR="002F4F16" w:rsidRPr="001545EE" w:rsidRDefault="002F4F16" w:rsidP="00786AAA">
            <w:pPr>
              <w:tabs>
                <w:tab w:val="decimal" w:pos="739"/>
              </w:tabs>
              <w:spacing w:line="240" w:lineRule="exact"/>
              <w:ind w:right="-54"/>
              <w:rPr>
                <w:rFonts w:ascii="CordiaUPC" w:eastAsia="Times New Roman" w:hAnsi="CordiaUPC" w:cs="CordiaUPC"/>
                <w:sz w:val="26"/>
                <w:szCs w:val="26"/>
              </w:rPr>
            </w:pPr>
          </w:p>
        </w:tc>
        <w:tc>
          <w:tcPr>
            <w:tcW w:w="180" w:type="dxa"/>
            <w:vAlign w:val="bottom"/>
          </w:tcPr>
          <w:p w14:paraId="6B8E5B5D" w14:textId="77777777" w:rsidR="002F4F16" w:rsidRPr="001545EE" w:rsidRDefault="002F4F16" w:rsidP="00786AAA">
            <w:pPr>
              <w:tabs>
                <w:tab w:val="decimal" w:pos="859"/>
              </w:tabs>
              <w:spacing w:line="240" w:lineRule="exact"/>
              <w:ind w:right="-54"/>
              <w:rPr>
                <w:rFonts w:ascii="CordiaUPC" w:eastAsia="Times New Roman" w:hAnsi="CordiaUPC" w:cs="CordiaUPC"/>
                <w:sz w:val="26"/>
                <w:szCs w:val="26"/>
              </w:rPr>
            </w:pPr>
          </w:p>
        </w:tc>
        <w:tc>
          <w:tcPr>
            <w:tcW w:w="1170" w:type="dxa"/>
            <w:vAlign w:val="bottom"/>
          </w:tcPr>
          <w:p w14:paraId="4F53F4DF" w14:textId="77777777" w:rsidR="002F4F16" w:rsidRPr="001545EE" w:rsidRDefault="002F4F16" w:rsidP="00786AAA">
            <w:pPr>
              <w:tabs>
                <w:tab w:val="decimal" w:pos="859"/>
              </w:tabs>
              <w:spacing w:line="240" w:lineRule="exact"/>
              <w:ind w:right="-54"/>
              <w:rPr>
                <w:rFonts w:ascii="CordiaUPC" w:eastAsia="Times New Roman" w:hAnsi="CordiaUPC" w:cs="CordiaUPC"/>
                <w:sz w:val="26"/>
                <w:szCs w:val="26"/>
              </w:rPr>
            </w:pPr>
          </w:p>
        </w:tc>
        <w:tc>
          <w:tcPr>
            <w:tcW w:w="180" w:type="dxa"/>
            <w:vAlign w:val="bottom"/>
          </w:tcPr>
          <w:p w14:paraId="62E5F30A" w14:textId="77777777" w:rsidR="002F4F16" w:rsidRPr="001545EE" w:rsidRDefault="002F4F16" w:rsidP="00786AAA">
            <w:pPr>
              <w:tabs>
                <w:tab w:val="decimal" w:pos="859"/>
              </w:tabs>
              <w:spacing w:line="240" w:lineRule="exact"/>
              <w:ind w:right="-54"/>
              <w:rPr>
                <w:rFonts w:ascii="CordiaUPC" w:eastAsia="Times New Roman" w:hAnsi="CordiaUPC" w:cs="CordiaUPC"/>
                <w:sz w:val="26"/>
                <w:szCs w:val="26"/>
              </w:rPr>
            </w:pPr>
          </w:p>
        </w:tc>
        <w:tc>
          <w:tcPr>
            <w:tcW w:w="1170" w:type="dxa"/>
            <w:vAlign w:val="bottom"/>
          </w:tcPr>
          <w:p w14:paraId="2AA9B348" w14:textId="77777777" w:rsidR="002F4F16" w:rsidRPr="001545EE" w:rsidRDefault="002F4F16" w:rsidP="00786AAA">
            <w:pPr>
              <w:tabs>
                <w:tab w:val="decimal" w:pos="652"/>
              </w:tabs>
              <w:spacing w:line="240" w:lineRule="exact"/>
              <w:ind w:right="-54"/>
              <w:rPr>
                <w:rFonts w:ascii="CordiaUPC" w:eastAsia="Times New Roman" w:hAnsi="CordiaUPC" w:cs="CordiaUPC"/>
                <w:sz w:val="26"/>
                <w:szCs w:val="26"/>
              </w:rPr>
            </w:pPr>
          </w:p>
        </w:tc>
        <w:tc>
          <w:tcPr>
            <w:tcW w:w="180" w:type="dxa"/>
            <w:vAlign w:val="bottom"/>
          </w:tcPr>
          <w:p w14:paraId="4B4F932B" w14:textId="77777777" w:rsidR="002F4F16" w:rsidRPr="001545EE" w:rsidRDefault="002F4F16" w:rsidP="00786AAA">
            <w:pPr>
              <w:tabs>
                <w:tab w:val="decimal" w:pos="859"/>
              </w:tabs>
              <w:spacing w:line="240" w:lineRule="exact"/>
              <w:ind w:right="-54"/>
              <w:rPr>
                <w:rFonts w:ascii="CordiaUPC" w:eastAsia="Times New Roman" w:hAnsi="CordiaUPC" w:cs="CordiaUPC"/>
                <w:sz w:val="26"/>
                <w:szCs w:val="26"/>
              </w:rPr>
            </w:pPr>
          </w:p>
        </w:tc>
        <w:tc>
          <w:tcPr>
            <w:tcW w:w="1133" w:type="dxa"/>
            <w:vAlign w:val="bottom"/>
          </w:tcPr>
          <w:p w14:paraId="46CDB36F" w14:textId="77777777" w:rsidR="002F4F16" w:rsidRPr="001545EE" w:rsidRDefault="002F4F16" w:rsidP="00786AAA">
            <w:pPr>
              <w:tabs>
                <w:tab w:val="decimal" w:pos="829"/>
              </w:tabs>
              <w:spacing w:line="240" w:lineRule="exact"/>
              <w:ind w:right="-54"/>
              <w:rPr>
                <w:rFonts w:ascii="CordiaUPC" w:eastAsia="Times New Roman" w:hAnsi="CordiaUPC" w:cs="CordiaUPC"/>
                <w:sz w:val="26"/>
                <w:szCs w:val="26"/>
              </w:rPr>
            </w:pPr>
          </w:p>
        </w:tc>
      </w:tr>
    </w:tbl>
    <w:p w14:paraId="3462579E" w14:textId="77777777" w:rsidR="00786AAA" w:rsidRPr="001545EE" w:rsidRDefault="00786AAA">
      <w:pPr>
        <w:spacing w:line="240" w:lineRule="auto"/>
        <w:rPr>
          <w:rFonts w:eastAsia="Times New Roman" w:cs="Times New Roman"/>
          <w:b/>
          <w:bCs/>
          <w:i/>
          <w:iCs/>
        </w:rPr>
      </w:pPr>
    </w:p>
    <w:p w14:paraId="52D4BDF6" w14:textId="18F22DCF" w:rsidR="00786AAA" w:rsidRPr="001545EE" w:rsidRDefault="00786AAA" w:rsidP="00786AAA">
      <w:pPr>
        <w:spacing w:line="240" w:lineRule="exact"/>
        <w:ind w:left="547" w:right="389"/>
        <w:jc w:val="thaiDistribute"/>
        <w:rPr>
          <w:rFonts w:ascii="CordiaUPC" w:eastAsia="Times New Roman" w:hAnsi="CordiaUPC" w:cs="CordiaUPC"/>
          <w:b/>
          <w:bCs/>
          <w:i/>
          <w:iCs/>
          <w:sz w:val="26"/>
          <w:szCs w:val="26"/>
        </w:rPr>
      </w:pPr>
      <w:r w:rsidRPr="001545EE">
        <w:rPr>
          <w:rFonts w:ascii="CordiaUPC" w:eastAsia="Times New Roman" w:hAnsi="CordiaUPC" w:cs="CordiaUPC" w:hint="cs"/>
          <w:b/>
          <w:bCs/>
          <w:i/>
          <w:iCs/>
          <w:sz w:val="26"/>
          <w:szCs w:val="26"/>
        </w:rPr>
        <w:t>Reconciliation of reportable segment profit or loss</w:t>
      </w:r>
    </w:p>
    <w:p w14:paraId="30180D9B" w14:textId="25CECA14" w:rsidR="0045328E" w:rsidRPr="001545EE" w:rsidRDefault="0045328E" w:rsidP="00786AAA">
      <w:pPr>
        <w:spacing w:line="240" w:lineRule="exact"/>
        <w:ind w:left="547" w:right="389"/>
        <w:jc w:val="thaiDistribute"/>
        <w:rPr>
          <w:rFonts w:ascii="CordiaUPC" w:eastAsia="Times New Roman" w:hAnsi="CordiaUPC" w:cs="CordiaUPC"/>
          <w:b/>
          <w:bCs/>
          <w:i/>
          <w:iCs/>
          <w:sz w:val="26"/>
          <w:szCs w:val="26"/>
        </w:rPr>
      </w:pPr>
    </w:p>
    <w:tbl>
      <w:tblPr>
        <w:tblW w:w="9216" w:type="dxa"/>
        <w:tblInd w:w="423" w:type="dxa"/>
        <w:tblLayout w:type="fixed"/>
        <w:tblCellMar>
          <w:left w:w="79" w:type="dxa"/>
          <w:right w:w="79" w:type="dxa"/>
        </w:tblCellMar>
        <w:tblLook w:val="0000" w:firstRow="0" w:lastRow="0" w:firstColumn="0" w:lastColumn="0" w:noHBand="0" w:noVBand="0"/>
      </w:tblPr>
      <w:tblGrid>
        <w:gridCol w:w="3078"/>
        <w:gridCol w:w="1461"/>
        <w:gridCol w:w="181"/>
        <w:gridCol w:w="1339"/>
        <w:gridCol w:w="181"/>
        <w:gridCol w:w="1379"/>
        <w:gridCol w:w="180"/>
        <w:gridCol w:w="1417"/>
      </w:tblGrid>
      <w:tr w:rsidR="0045328E" w:rsidRPr="001545EE" w14:paraId="6AB19697" w14:textId="77777777" w:rsidTr="000A649F">
        <w:trPr>
          <w:cantSplit/>
          <w:tblHeader/>
        </w:trPr>
        <w:tc>
          <w:tcPr>
            <w:tcW w:w="3078" w:type="dxa"/>
          </w:tcPr>
          <w:p w14:paraId="56BBB831" w14:textId="081ECE62" w:rsidR="0045328E" w:rsidRPr="001545EE" w:rsidRDefault="0045328E" w:rsidP="000A649F">
            <w:pPr>
              <w:ind w:right="-132"/>
              <w:rPr>
                <w:rFonts w:ascii="CordiaUPC" w:hAnsi="CordiaUPC" w:cs="CordiaUPC"/>
                <w:b/>
                <w:bCs/>
                <w:i/>
                <w:iCs/>
                <w:color w:val="000000"/>
                <w:sz w:val="26"/>
                <w:szCs w:val="26"/>
              </w:rPr>
            </w:pPr>
            <w:r w:rsidRPr="001545EE">
              <w:rPr>
                <w:rFonts w:ascii="CordiaUPC" w:hAnsi="CordiaUPC" w:cs="CordiaUPC" w:hint="cs"/>
                <w:b/>
                <w:bCs/>
                <w:i/>
                <w:iCs/>
                <w:sz w:val="26"/>
                <w:szCs w:val="26"/>
                <w:lang w:val="en-US"/>
              </w:rPr>
              <w:t xml:space="preserve">For the </w:t>
            </w:r>
            <w:r w:rsidRPr="001545EE">
              <w:rPr>
                <w:rFonts w:ascii="CordiaUPC" w:hAnsi="CordiaUPC" w:cs="CordiaUPC"/>
                <w:b/>
                <w:bCs/>
                <w:i/>
                <w:iCs/>
                <w:sz w:val="26"/>
                <w:szCs w:val="26"/>
                <w:lang w:val="en-US"/>
              </w:rPr>
              <w:t>three-month period ended</w:t>
            </w:r>
          </w:p>
        </w:tc>
        <w:tc>
          <w:tcPr>
            <w:tcW w:w="6138" w:type="dxa"/>
            <w:gridSpan w:val="7"/>
            <w:vAlign w:val="bottom"/>
          </w:tcPr>
          <w:p w14:paraId="7A961507" w14:textId="77777777" w:rsidR="0045328E" w:rsidRPr="001545EE" w:rsidRDefault="0045328E" w:rsidP="000A649F">
            <w:pPr>
              <w:pStyle w:val="acctmergecolhdg"/>
              <w:spacing w:line="220" w:lineRule="exact"/>
              <w:rPr>
                <w:rFonts w:ascii="CordiaUPC" w:hAnsi="CordiaUPC" w:cs="CordiaUPC"/>
                <w:sz w:val="26"/>
                <w:szCs w:val="26"/>
              </w:rPr>
            </w:pPr>
          </w:p>
        </w:tc>
      </w:tr>
      <w:tr w:rsidR="0045328E" w:rsidRPr="001545EE" w14:paraId="453FDD75" w14:textId="77777777" w:rsidTr="000A649F">
        <w:trPr>
          <w:cantSplit/>
          <w:tblHeader/>
        </w:trPr>
        <w:tc>
          <w:tcPr>
            <w:tcW w:w="3078" w:type="dxa"/>
          </w:tcPr>
          <w:p w14:paraId="39EB122C" w14:textId="121161E5" w:rsidR="0045328E" w:rsidRPr="001545EE" w:rsidRDefault="0045328E" w:rsidP="000A649F">
            <w:pPr>
              <w:ind w:right="-132"/>
              <w:rPr>
                <w:rFonts w:ascii="CordiaUPC" w:hAnsi="CordiaUPC" w:cs="CordiaUPC"/>
                <w:b/>
                <w:bCs/>
                <w:i/>
                <w:iCs/>
                <w:color w:val="000000"/>
                <w:sz w:val="26"/>
                <w:szCs w:val="26"/>
              </w:rPr>
            </w:pPr>
            <w:r w:rsidRPr="001545EE">
              <w:rPr>
                <w:rFonts w:ascii="CordiaUPC" w:hAnsi="CordiaUPC" w:cs="CordiaUPC" w:hint="cs"/>
                <w:b/>
                <w:bCs/>
                <w:i/>
                <w:iCs/>
                <w:sz w:val="26"/>
                <w:szCs w:val="26"/>
              </w:rPr>
              <w:t xml:space="preserve">   31 </w:t>
            </w:r>
            <w:r w:rsidRPr="001545EE">
              <w:rPr>
                <w:rFonts w:ascii="CordiaUPC" w:hAnsi="CordiaUPC" w:cs="CordiaUPC"/>
                <w:b/>
                <w:bCs/>
                <w:i/>
                <w:iCs/>
                <w:sz w:val="26"/>
                <w:szCs w:val="26"/>
              </w:rPr>
              <w:t>March</w:t>
            </w:r>
            <w:r w:rsidRPr="001545EE">
              <w:rPr>
                <w:rFonts w:ascii="CordiaUPC" w:hAnsi="CordiaUPC" w:cs="CordiaUPC" w:hint="cs"/>
                <w:b/>
                <w:bCs/>
                <w:i/>
                <w:iCs/>
                <w:sz w:val="26"/>
                <w:szCs w:val="26"/>
              </w:rPr>
              <w:t xml:space="preserve"> 20</w:t>
            </w:r>
            <w:r w:rsidRPr="001545EE">
              <w:rPr>
                <w:rFonts w:ascii="CordiaUPC" w:hAnsi="CordiaUPC" w:cs="CordiaUPC"/>
                <w:b/>
                <w:bCs/>
                <w:i/>
                <w:iCs/>
                <w:sz w:val="26"/>
                <w:szCs w:val="26"/>
              </w:rPr>
              <w:t>21</w:t>
            </w:r>
          </w:p>
        </w:tc>
        <w:tc>
          <w:tcPr>
            <w:tcW w:w="6138" w:type="dxa"/>
            <w:gridSpan w:val="7"/>
            <w:vAlign w:val="bottom"/>
          </w:tcPr>
          <w:p w14:paraId="0A24EA5E" w14:textId="77777777" w:rsidR="0045328E" w:rsidRPr="001545EE" w:rsidRDefault="0045328E" w:rsidP="000A649F">
            <w:pPr>
              <w:pStyle w:val="acctmergecolhdg"/>
              <w:spacing w:line="220" w:lineRule="exact"/>
              <w:rPr>
                <w:rFonts w:ascii="CordiaUPC" w:hAnsi="CordiaUPC" w:cs="CordiaUPC"/>
                <w:sz w:val="26"/>
                <w:szCs w:val="26"/>
              </w:rPr>
            </w:pPr>
            <w:r w:rsidRPr="001545EE">
              <w:rPr>
                <w:rFonts w:ascii="CordiaUPC" w:hAnsi="CordiaUPC" w:cs="CordiaUPC" w:hint="cs"/>
                <w:sz w:val="26"/>
                <w:szCs w:val="26"/>
              </w:rPr>
              <w:t>Consolidated</w:t>
            </w:r>
          </w:p>
        </w:tc>
      </w:tr>
      <w:tr w:rsidR="0045328E" w:rsidRPr="001545EE" w14:paraId="54079230" w14:textId="77777777" w:rsidTr="000A649F">
        <w:trPr>
          <w:cantSplit/>
          <w:tblHeader/>
        </w:trPr>
        <w:tc>
          <w:tcPr>
            <w:tcW w:w="3078" w:type="dxa"/>
          </w:tcPr>
          <w:p w14:paraId="3E1FAC05" w14:textId="77777777" w:rsidR="0045328E" w:rsidRPr="001545EE" w:rsidDel="00F1172B" w:rsidRDefault="0045328E" w:rsidP="000A649F">
            <w:pPr>
              <w:pStyle w:val="acctfourfigures"/>
              <w:tabs>
                <w:tab w:val="clear" w:pos="765"/>
              </w:tabs>
              <w:spacing w:line="220" w:lineRule="exact"/>
              <w:ind w:right="-70"/>
              <w:rPr>
                <w:rFonts w:ascii="CordiaUPC" w:hAnsi="CordiaUPC" w:cs="CordiaUPC"/>
                <w:b/>
                <w:bCs/>
                <w:i/>
                <w:iCs/>
                <w:sz w:val="26"/>
                <w:szCs w:val="26"/>
                <w:lang w:val="en-US" w:bidi="th-TH"/>
              </w:rPr>
            </w:pPr>
          </w:p>
        </w:tc>
        <w:tc>
          <w:tcPr>
            <w:tcW w:w="1461" w:type="dxa"/>
            <w:vAlign w:val="bottom"/>
          </w:tcPr>
          <w:p w14:paraId="6016FF7A" w14:textId="77777777" w:rsidR="0045328E" w:rsidRPr="001545EE" w:rsidRDefault="0045328E" w:rsidP="000A649F">
            <w:pPr>
              <w:pStyle w:val="acctmergecolhdg"/>
              <w:spacing w:line="220" w:lineRule="exact"/>
              <w:rPr>
                <w:rFonts w:ascii="CordiaUPC" w:hAnsi="CordiaUPC" w:cs="CordiaUPC"/>
                <w:b w:val="0"/>
                <w:bCs/>
                <w:sz w:val="26"/>
                <w:szCs w:val="26"/>
              </w:rPr>
            </w:pPr>
            <w:r w:rsidRPr="001545EE">
              <w:rPr>
                <w:rFonts w:ascii="CordiaUPC" w:hAnsi="CordiaUPC" w:cs="CordiaUPC" w:hint="cs"/>
                <w:b w:val="0"/>
                <w:bCs/>
                <w:sz w:val="26"/>
                <w:szCs w:val="26"/>
              </w:rPr>
              <w:t>Net interest income</w:t>
            </w:r>
          </w:p>
        </w:tc>
        <w:tc>
          <w:tcPr>
            <w:tcW w:w="181" w:type="dxa"/>
          </w:tcPr>
          <w:p w14:paraId="6D53C5FB" w14:textId="77777777" w:rsidR="0045328E" w:rsidRPr="001545EE" w:rsidRDefault="0045328E" w:rsidP="000A649F">
            <w:pPr>
              <w:pStyle w:val="acctmergecolhdg"/>
              <w:spacing w:line="220" w:lineRule="exact"/>
              <w:rPr>
                <w:rFonts w:ascii="CordiaUPC" w:hAnsi="CordiaUPC" w:cs="CordiaUPC"/>
                <w:b w:val="0"/>
                <w:bCs/>
                <w:sz w:val="26"/>
                <w:szCs w:val="26"/>
              </w:rPr>
            </w:pPr>
          </w:p>
        </w:tc>
        <w:tc>
          <w:tcPr>
            <w:tcW w:w="1339" w:type="dxa"/>
            <w:vAlign w:val="bottom"/>
          </w:tcPr>
          <w:p w14:paraId="41DF2625" w14:textId="77777777" w:rsidR="0045328E" w:rsidRPr="001545EE" w:rsidRDefault="0045328E" w:rsidP="000A649F">
            <w:pPr>
              <w:pStyle w:val="acctmergecolhdg"/>
              <w:spacing w:line="220" w:lineRule="exact"/>
              <w:rPr>
                <w:rFonts w:ascii="CordiaUPC" w:hAnsi="CordiaUPC" w:cs="CordiaUPC"/>
                <w:b w:val="0"/>
                <w:bCs/>
                <w:sz w:val="26"/>
                <w:szCs w:val="26"/>
              </w:rPr>
            </w:pPr>
            <w:r w:rsidRPr="001545EE">
              <w:rPr>
                <w:rFonts w:ascii="CordiaUPC" w:hAnsi="CordiaUPC" w:cs="CordiaUPC" w:hint="cs"/>
                <w:b w:val="0"/>
                <w:bCs/>
                <w:sz w:val="26"/>
                <w:szCs w:val="26"/>
              </w:rPr>
              <w:t>Net non-interest income</w:t>
            </w:r>
          </w:p>
        </w:tc>
        <w:tc>
          <w:tcPr>
            <w:tcW w:w="181" w:type="dxa"/>
          </w:tcPr>
          <w:p w14:paraId="28C72BF0" w14:textId="77777777" w:rsidR="0045328E" w:rsidRPr="001545EE" w:rsidRDefault="0045328E" w:rsidP="000A649F">
            <w:pPr>
              <w:pStyle w:val="acctfourfigures"/>
              <w:tabs>
                <w:tab w:val="clear" w:pos="765"/>
                <w:tab w:val="decimal" w:pos="374"/>
              </w:tabs>
              <w:spacing w:line="220" w:lineRule="exact"/>
              <w:ind w:left="-79" w:right="-79"/>
              <w:jc w:val="center"/>
              <w:rPr>
                <w:rFonts w:ascii="CordiaUPC" w:hAnsi="CordiaUPC" w:cs="CordiaUPC"/>
                <w:sz w:val="26"/>
                <w:szCs w:val="26"/>
              </w:rPr>
            </w:pPr>
          </w:p>
        </w:tc>
        <w:tc>
          <w:tcPr>
            <w:tcW w:w="1379" w:type="dxa"/>
            <w:vAlign w:val="bottom"/>
          </w:tcPr>
          <w:p w14:paraId="7BED6F80" w14:textId="77777777" w:rsidR="0045328E" w:rsidRPr="001545EE" w:rsidRDefault="0045328E" w:rsidP="000A649F">
            <w:pPr>
              <w:pStyle w:val="acctmergecolhdg"/>
              <w:spacing w:line="220" w:lineRule="exact"/>
              <w:rPr>
                <w:rFonts w:ascii="CordiaUPC" w:hAnsi="CordiaUPC" w:cs="CordiaUPC"/>
                <w:b w:val="0"/>
                <w:bCs/>
                <w:sz w:val="26"/>
                <w:szCs w:val="26"/>
              </w:rPr>
            </w:pPr>
            <w:r w:rsidRPr="001545EE">
              <w:rPr>
                <w:rFonts w:ascii="CordiaUPC" w:hAnsi="CordiaUPC" w:cs="CordiaUPC" w:hint="cs"/>
                <w:b w:val="0"/>
                <w:bCs/>
                <w:sz w:val="26"/>
                <w:szCs w:val="26"/>
              </w:rPr>
              <w:t>Operating expenses</w:t>
            </w:r>
          </w:p>
        </w:tc>
        <w:tc>
          <w:tcPr>
            <w:tcW w:w="180" w:type="dxa"/>
          </w:tcPr>
          <w:p w14:paraId="5EDB6F1E" w14:textId="77777777" w:rsidR="0045328E" w:rsidRPr="001545EE" w:rsidRDefault="0045328E" w:rsidP="000A649F">
            <w:pPr>
              <w:pStyle w:val="acctmergecolhdg"/>
              <w:spacing w:line="220" w:lineRule="exact"/>
              <w:rPr>
                <w:rFonts w:ascii="CordiaUPC" w:hAnsi="CordiaUPC" w:cs="CordiaUPC"/>
                <w:b w:val="0"/>
                <w:bCs/>
                <w:sz w:val="26"/>
                <w:szCs w:val="26"/>
              </w:rPr>
            </w:pPr>
          </w:p>
        </w:tc>
        <w:tc>
          <w:tcPr>
            <w:tcW w:w="1417" w:type="dxa"/>
            <w:vAlign w:val="bottom"/>
          </w:tcPr>
          <w:p w14:paraId="2342C836" w14:textId="77777777" w:rsidR="0045328E" w:rsidRPr="001545EE" w:rsidRDefault="0045328E" w:rsidP="000A649F">
            <w:pPr>
              <w:pStyle w:val="acctmergecolhdg"/>
              <w:spacing w:line="220" w:lineRule="exact"/>
              <w:ind w:left="-61" w:right="-52"/>
              <w:rPr>
                <w:rFonts w:ascii="CordiaUPC" w:hAnsi="CordiaUPC" w:cs="CordiaUPC"/>
                <w:b w:val="0"/>
                <w:bCs/>
                <w:sz w:val="26"/>
                <w:szCs w:val="26"/>
              </w:rPr>
            </w:pPr>
            <w:r w:rsidRPr="001545EE">
              <w:rPr>
                <w:rFonts w:ascii="CordiaUPC" w:hAnsi="CordiaUPC" w:cs="CordiaUPC"/>
                <w:b w:val="0"/>
                <w:bCs/>
                <w:sz w:val="26"/>
                <w:szCs w:val="26"/>
              </w:rPr>
              <w:t xml:space="preserve">Expected </w:t>
            </w:r>
            <w:r w:rsidRPr="001545EE">
              <w:rPr>
                <w:rFonts w:ascii="CordiaUPC" w:hAnsi="CordiaUPC" w:cs="CordiaUPC"/>
                <w:b w:val="0"/>
                <w:bCs/>
                <w:sz w:val="26"/>
                <w:szCs w:val="26"/>
              </w:rPr>
              <w:br/>
              <w:t>credit loss</w:t>
            </w:r>
          </w:p>
        </w:tc>
      </w:tr>
      <w:tr w:rsidR="0045328E" w:rsidRPr="001545EE" w14:paraId="21BB3F38" w14:textId="77777777" w:rsidTr="000A649F">
        <w:trPr>
          <w:cantSplit/>
          <w:tblHeader/>
        </w:trPr>
        <w:tc>
          <w:tcPr>
            <w:tcW w:w="3078" w:type="dxa"/>
          </w:tcPr>
          <w:p w14:paraId="41801BB8" w14:textId="77777777" w:rsidR="0045328E" w:rsidRPr="001545EE" w:rsidDel="00F1172B" w:rsidRDefault="0045328E" w:rsidP="000A649F">
            <w:pPr>
              <w:pStyle w:val="acctfourfigures"/>
              <w:tabs>
                <w:tab w:val="clear" w:pos="765"/>
              </w:tabs>
              <w:spacing w:line="220" w:lineRule="exact"/>
              <w:ind w:right="-70"/>
              <w:rPr>
                <w:rFonts w:ascii="CordiaUPC" w:hAnsi="CordiaUPC" w:cs="CordiaUPC"/>
                <w:b/>
                <w:bCs/>
                <w:i/>
                <w:iCs/>
                <w:sz w:val="26"/>
                <w:szCs w:val="26"/>
                <w:lang w:val="en-US" w:bidi="th-TH"/>
              </w:rPr>
            </w:pPr>
          </w:p>
        </w:tc>
        <w:tc>
          <w:tcPr>
            <w:tcW w:w="6138" w:type="dxa"/>
            <w:gridSpan w:val="7"/>
            <w:vAlign w:val="bottom"/>
          </w:tcPr>
          <w:p w14:paraId="6AB44B57" w14:textId="77777777" w:rsidR="0045328E" w:rsidRPr="001545EE" w:rsidRDefault="0045328E" w:rsidP="000A649F">
            <w:pPr>
              <w:pStyle w:val="acctmergecolhdg"/>
              <w:spacing w:line="220" w:lineRule="exact"/>
              <w:ind w:left="-61" w:right="-52"/>
              <w:rPr>
                <w:rFonts w:ascii="CordiaUPC" w:hAnsi="CordiaUPC" w:cs="CordiaUPC"/>
                <w:b w:val="0"/>
                <w:bCs/>
                <w:sz w:val="26"/>
                <w:szCs w:val="26"/>
              </w:rPr>
            </w:pPr>
            <w:r w:rsidRPr="001545EE">
              <w:rPr>
                <w:rFonts w:ascii="CordiaUPC" w:hAnsi="CordiaUPC" w:cs="CordiaUPC" w:hint="cs"/>
                <w:b w:val="0"/>
                <w:bCs/>
                <w:i/>
                <w:iCs/>
                <w:sz w:val="26"/>
                <w:szCs w:val="26"/>
              </w:rPr>
              <w:t>(in million Baht)</w:t>
            </w:r>
          </w:p>
        </w:tc>
      </w:tr>
      <w:tr w:rsidR="00267E26" w:rsidRPr="001545EE" w14:paraId="2D50F6CA" w14:textId="77777777" w:rsidTr="000A649F">
        <w:trPr>
          <w:cantSplit/>
        </w:trPr>
        <w:tc>
          <w:tcPr>
            <w:tcW w:w="3078" w:type="dxa"/>
            <w:vAlign w:val="bottom"/>
          </w:tcPr>
          <w:p w14:paraId="27750F6D" w14:textId="77777777" w:rsidR="00267E26" w:rsidRPr="001545EE" w:rsidRDefault="00267E26" w:rsidP="00267E26">
            <w:pPr>
              <w:spacing w:line="220" w:lineRule="exact"/>
              <w:ind w:left="142" w:right="-70" w:hanging="142"/>
              <w:rPr>
                <w:rFonts w:ascii="CordiaUPC" w:hAnsi="CordiaUPC" w:cs="CordiaUPC"/>
                <w:b/>
                <w:bCs/>
                <w:sz w:val="26"/>
                <w:szCs w:val="26"/>
              </w:rPr>
            </w:pPr>
            <w:r w:rsidRPr="001545EE">
              <w:rPr>
                <w:rFonts w:ascii="CordiaUPC" w:hAnsi="CordiaUPC" w:cs="CordiaUPC" w:hint="cs"/>
                <w:sz w:val="26"/>
                <w:szCs w:val="26"/>
              </w:rPr>
              <w:t>Segment reporting</w:t>
            </w:r>
          </w:p>
        </w:tc>
        <w:tc>
          <w:tcPr>
            <w:tcW w:w="1461" w:type="dxa"/>
            <w:vAlign w:val="bottom"/>
          </w:tcPr>
          <w:p w14:paraId="50DD9865" w14:textId="4D17F9F6" w:rsidR="00267E26" w:rsidRPr="001545EE" w:rsidRDefault="00267E26" w:rsidP="00267E26">
            <w:pPr>
              <w:tabs>
                <w:tab w:val="decimal" w:pos="1156"/>
              </w:tabs>
              <w:spacing w:line="220" w:lineRule="exact"/>
              <w:ind w:right="-79"/>
              <w:outlineLvl w:val="0"/>
              <w:rPr>
                <w:rFonts w:ascii="CordiaUPC" w:hAnsi="CordiaUPC" w:cs="CordiaUPC"/>
                <w:color w:val="000000"/>
                <w:sz w:val="26"/>
                <w:szCs w:val="26"/>
                <w:lang w:val="en-US"/>
              </w:rPr>
            </w:pPr>
            <w:r w:rsidRPr="001545EE">
              <w:rPr>
                <w:rFonts w:ascii="CordiaUPC" w:hAnsi="CordiaUPC" w:cs="CordiaUPC"/>
                <w:color w:val="000000"/>
                <w:sz w:val="26"/>
                <w:szCs w:val="26"/>
              </w:rPr>
              <w:t>12,872</w:t>
            </w:r>
          </w:p>
        </w:tc>
        <w:tc>
          <w:tcPr>
            <w:tcW w:w="181" w:type="dxa"/>
            <w:vAlign w:val="bottom"/>
          </w:tcPr>
          <w:p w14:paraId="602C45B0" w14:textId="77777777" w:rsidR="00267E26" w:rsidRPr="001545EE" w:rsidRDefault="00267E26" w:rsidP="00267E26">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1D7A5977" w14:textId="60C1AA3B" w:rsidR="00267E26" w:rsidRPr="001545EE" w:rsidRDefault="00267E26" w:rsidP="00267E26">
            <w:pPr>
              <w:tabs>
                <w:tab w:val="decimal" w:pos="1055"/>
              </w:tabs>
              <w:spacing w:line="220" w:lineRule="exact"/>
              <w:ind w:right="-79"/>
              <w:outlineLvl w:val="0"/>
              <w:rPr>
                <w:rFonts w:ascii="CordiaUPC" w:hAnsi="CordiaUPC" w:cs="CordiaUPC"/>
                <w:color w:val="000000"/>
                <w:sz w:val="26"/>
                <w:szCs w:val="26"/>
                <w:lang w:val="en-US" w:bidi="th-TH"/>
              </w:rPr>
            </w:pPr>
            <w:r w:rsidRPr="001545EE">
              <w:rPr>
                <w:rFonts w:ascii="CordiaUPC" w:hAnsi="CordiaUPC" w:cs="CordiaUPC"/>
                <w:color w:val="000000"/>
                <w:sz w:val="26"/>
                <w:szCs w:val="26"/>
              </w:rPr>
              <w:t>3,970</w:t>
            </w:r>
          </w:p>
        </w:tc>
        <w:tc>
          <w:tcPr>
            <w:tcW w:w="181" w:type="dxa"/>
            <w:vAlign w:val="bottom"/>
          </w:tcPr>
          <w:p w14:paraId="79C6EC9D" w14:textId="77777777" w:rsidR="00267E26" w:rsidRPr="001545EE" w:rsidRDefault="00267E26" w:rsidP="00267E26">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5F7040B0" w14:textId="7769A113" w:rsidR="00267E26" w:rsidRPr="001545EE" w:rsidRDefault="00267E26" w:rsidP="00267E26">
            <w:pPr>
              <w:tabs>
                <w:tab w:val="decimal" w:pos="1084"/>
              </w:tabs>
              <w:spacing w:line="220" w:lineRule="exact"/>
              <w:ind w:right="-79"/>
              <w:outlineLvl w:val="0"/>
              <w:rPr>
                <w:rFonts w:ascii="CordiaUPC" w:hAnsi="CordiaUPC" w:cs="CordiaUPC"/>
                <w:color w:val="000000"/>
                <w:sz w:val="26"/>
                <w:szCs w:val="26"/>
              </w:rPr>
            </w:pPr>
            <w:r w:rsidRPr="001545EE">
              <w:rPr>
                <w:rFonts w:ascii="CordiaUPC" w:hAnsi="CordiaUPC" w:cs="CordiaUPC"/>
                <w:color w:val="000000"/>
                <w:sz w:val="26"/>
                <w:szCs w:val="26"/>
              </w:rPr>
              <w:t>(7,905)</w:t>
            </w:r>
          </w:p>
        </w:tc>
        <w:tc>
          <w:tcPr>
            <w:tcW w:w="180" w:type="dxa"/>
            <w:vAlign w:val="bottom"/>
          </w:tcPr>
          <w:p w14:paraId="706E914D" w14:textId="77777777" w:rsidR="00267E26" w:rsidRPr="001545EE" w:rsidRDefault="00267E26" w:rsidP="00267E26">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5CC9305B" w14:textId="2684AAB8" w:rsidR="00267E26" w:rsidRPr="001545EE" w:rsidRDefault="00267E26" w:rsidP="00267E26">
            <w:pPr>
              <w:tabs>
                <w:tab w:val="decimal" w:pos="1126"/>
              </w:tabs>
              <w:spacing w:line="220" w:lineRule="exact"/>
              <w:ind w:right="-79"/>
              <w:outlineLvl w:val="0"/>
              <w:rPr>
                <w:rFonts w:ascii="CordiaUPC" w:hAnsi="CordiaUPC" w:cs="CordiaUPC"/>
                <w:color w:val="000000"/>
                <w:sz w:val="26"/>
                <w:szCs w:val="26"/>
              </w:rPr>
            </w:pPr>
            <w:r w:rsidRPr="001545EE">
              <w:rPr>
                <w:rFonts w:ascii="CordiaUPC" w:hAnsi="CordiaUPC" w:cs="CordiaUPC"/>
                <w:color w:val="000000"/>
                <w:sz w:val="26"/>
                <w:szCs w:val="26"/>
              </w:rPr>
              <w:t>(5,501)</w:t>
            </w:r>
          </w:p>
        </w:tc>
      </w:tr>
      <w:tr w:rsidR="00267E26" w:rsidRPr="001545EE" w14:paraId="574869A0" w14:textId="77777777" w:rsidTr="000A649F">
        <w:trPr>
          <w:cantSplit/>
        </w:trPr>
        <w:tc>
          <w:tcPr>
            <w:tcW w:w="3078" w:type="dxa"/>
            <w:vAlign w:val="bottom"/>
          </w:tcPr>
          <w:p w14:paraId="16187429" w14:textId="77777777" w:rsidR="00267E26" w:rsidRPr="001545EE" w:rsidRDefault="00267E26" w:rsidP="00267E26">
            <w:pPr>
              <w:spacing w:line="220" w:lineRule="exact"/>
              <w:ind w:left="142" w:right="-70" w:hanging="142"/>
              <w:rPr>
                <w:rFonts w:ascii="CordiaUPC" w:hAnsi="CordiaUPC" w:cs="CordiaUPC"/>
                <w:spacing w:val="-4"/>
                <w:sz w:val="26"/>
                <w:szCs w:val="26"/>
              </w:rPr>
            </w:pPr>
            <w:r w:rsidRPr="001545EE">
              <w:rPr>
                <w:rFonts w:ascii="CordiaUPC" w:hAnsi="CordiaUPC" w:cs="CordiaUPC"/>
                <w:sz w:val="26"/>
                <w:szCs w:val="26"/>
              </w:rPr>
              <w:t>Expected credit loss</w:t>
            </w:r>
          </w:p>
        </w:tc>
        <w:tc>
          <w:tcPr>
            <w:tcW w:w="1461" w:type="dxa"/>
            <w:vAlign w:val="bottom"/>
          </w:tcPr>
          <w:p w14:paraId="432CF507" w14:textId="79A75980" w:rsidR="00267E26" w:rsidRPr="001545EE" w:rsidRDefault="00267E26" w:rsidP="00267E26">
            <w:pPr>
              <w:tabs>
                <w:tab w:val="decimal" w:pos="1156"/>
              </w:tabs>
              <w:spacing w:line="220" w:lineRule="exact"/>
              <w:ind w:right="-79"/>
              <w:outlineLvl w:val="0"/>
              <w:rPr>
                <w:rFonts w:ascii="CordiaUPC" w:hAnsi="CordiaUPC" w:cs="CordiaUPC"/>
                <w:color w:val="000000"/>
                <w:sz w:val="26"/>
                <w:szCs w:val="26"/>
              </w:rPr>
            </w:pPr>
            <w:r w:rsidRPr="001545EE">
              <w:rPr>
                <w:rFonts w:ascii="CordiaUPC" w:hAnsi="CordiaUPC" w:cs="CordiaUPC"/>
                <w:color w:val="000000"/>
                <w:sz w:val="26"/>
                <w:szCs w:val="26"/>
              </w:rPr>
              <w:t>-</w:t>
            </w:r>
          </w:p>
        </w:tc>
        <w:tc>
          <w:tcPr>
            <w:tcW w:w="181" w:type="dxa"/>
            <w:vAlign w:val="bottom"/>
          </w:tcPr>
          <w:p w14:paraId="2EC0E6DC" w14:textId="77777777" w:rsidR="00267E26" w:rsidRPr="001545EE" w:rsidRDefault="00267E26" w:rsidP="00267E26">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39654D2E" w14:textId="332594F7" w:rsidR="00267E26" w:rsidRPr="001545EE" w:rsidRDefault="00267E26" w:rsidP="00267E26">
            <w:pPr>
              <w:tabs>
                <w:tab w:val="decimal" w:pos="1055"/>
              </w:tabs>
              <w:spacing w:line="220" w:lineRule="exact"/>
              <w:ind w:right="-79"/>
              <w:outlineLvl w:val="0"/>
              <w:rPr>
                <w:rFonts w:ascii="CordiaUPC" w:hAnsi="CordiaUPC" w:cs="CordiaUPC"/>
                <w:color w:val="000000"/>
                <w:sz w:val="26"/>
                <w:szCs w:val="26"/>
              </w:rPr>
            </w:pPr>
            <w:r w:rsidRPr="001545EE">
              <w:rPr>
                <w:rFonts w:ascii="CordiaUPC" w:hAnsi="CordiaUPC" w:cs="CordiaUPC"/>
                <w:color w:val="000000"/>
                <w:sz w:val="26"/>
                <w:szCs w:val="26"/>
              </w:rPr>
              <w:t>-</w:t>
            </w:r>
          </w:p>
        </w:tc>
        <w:tc>
          <w:tcPr>
            <w:tcW w:w="181" w:type="dxa"/>
            <w:vAlign w:val="bottom"/>
          </w:tcPr>
          <w:p w14:paraId="7E4EAD95" w14:textId="77777777" w:rsidR="00267E26" w:rsidRPr="001545EE" w:rsidRDefault="00267E26" w:rsidP="00267E26">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2B661F19" w14:textId="3568D47F" w:rsidR="00267E26" w:rsidRPr="001545EE" w:rsidRDefault="00267E26" w:rsidP="00267E26">
            <w:pPr>
              <w:tabs>
                <w:tab w:val="decimal" w:pos="1084"/>
              </w:tabs>
              <w:spacing w:line="220" w:lineRule="exact"/>
              <w:ind w:right="-79"/>
              <w:outlineLvl w:val="0"/>
              <w:rPr>
                <w:rFonts w:ascii="CordiaUPC" w:hAnsi="CordiaUPC" w:cs="CordiaUPC"/>
                <w:color w:val="000000"/>
                <w:sz w:val="26"/>
                <w:szCs w:val="26"/>
              </w:rPr>
            </w:pPr>
            <w:r w:rsidRPr="001545EE">
              <w:rPr>
                <w:rFonts w:ascii="CordiaUPC" w:hAnsi="CordiaUPC" w:cs="CordiaUPC"/>
                <w:color w:val="000000"/>
                <w:sz w:val="26"/>
                <w:szCs w:val="26"/>
              </w:rPr>
              <w:t>(21)</w:t>
            </w:r>
          </w:p>
        </w:tc>
        <w:tc>
          <w:tcPr>
            <w:tcW w:w="180" w:type="dxa"/>
            <w:vAlign w:val="bottom"/>
          </w:tcPr>
          <w:p w14:paraId="07C3C034" w14:textId="77777777" w:rsidR="00267E26" w:rsidRPr="001545EE" w:rsidRDefault="00267E26" w:rsidP="00267E26">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7BB12E41" w14:textId="30C8DBF3" w:rsidR="00267E26" w:rsidRPr="001545EE" w:rsidRDefault="00267E26" w:rsidP="00267E26">
            <w:pPr>
              <w:tabs>
                <w:tab w:val="decimal" w:pos="1126"/>
              </w:tabs>
              <w:spacing w:line="220" w:lineRule="exact"/>
              <w:ind w:right="-79"/>
              <w:outlineLvl w:val="0"/>
              <w:rPr>
                <w:rFonts w:ascii="CordiaUPC" w:hAnsi="CordiaUPC" w:cs="CordiaUPC"/>
                <w:color w:val="000000"/>
                <w:sz w:val="26"/>
                <w:szCs w:val="26"/>
              </w:rPr>
            </w:pPr>
            <w:r w:rsidRPr="001545EE">
              <w:rPr>
                <w:rFonts w:ascii="CordiaUPC" w:hAnsi="CordiaUPC" w:cs="CordiaUPC"/>
                <w:color w:val="000000"/>
                <w:sz w:val="26"/>
                <w:szCs w:val="26"/>
              </w:rPr>
              <w:t>21</w:t>
            </w:r>
          </w:p>
        </w:tc>
      </w:tr>
      <w:tr w:rsidR="00267E26" w:rsidRPr="001545EE" w14:paraId="24AB8824" w14:textId="77777777" w:rsidTr="000A649F">
        <w:trPr>
          <w:cantSplit/>
        </w:trPr>
        <w:tc>
          <w:tcPr>
            <w:tcW w:w="3078" w:type="dxa"/>
            <w:vAlign w:val="bottom"/>
          </w:tcPr>
          <w:p w14:paraId="1008FC44" w14:textId="77777777" w:rsidR="00267E26" w:rsidRPr="001545EE" w:rsidRDefault="00267E26" w:rsidP="00267E26">
            <w:pPr>
              <w:spacing w:line="220" w:lineRule="exact"/>
              <w:ind w:left="142" w:right="-70" w:hanging="142"/>
              <w:rPr>
                <w:rFonts w:ascii="CordiaUPC" w:hAnsi="CordiaUPC" w:cs="CordiaUPC"/>
                <w:sz w:val="26"/>
                <w:szCs w:val="26"/>
              </w:rPr>
            </w:pPr>
            <w:r w:rsidRPr="001545EE">
              <w:rPr>
                <w:rFonts w:ascii="CordiaUPC" w:hAnsi="CordiaUPC" w:cs="CordiaUPC" w:hint="cs"/>
                <w:sz w:val="26"/>
                <w:szCs w:val="26"/>
              </w:rPr>
              <w:t>Others</w:t>
            </w:r>
          </w:p>
        </w:tc>
        <w:tc>
          <w:tcPr>
            <w:tcW w:w="1461" w:type="dxa"/>
            <w:vAlign w:val="bottom"/>
          </w:tcPr>
          <w:p w14:paraId="43C267B6" w14:textId="489D15A1" w:rsidR="00267E26" w:rsidRPr="001545EE" w:rsidRDefault="00267E26" w:rsidP="00267E26">
            <w:pPr>
              <w:tabs>
                <w:tab w:val="decimal" w:pos="1156"/>
              </w:tabs>
              <w:spacing w:line="220" w:lineRule="exact"/>
              <w:ind w:right="-79"/>
              <w:outlineLvl w:val="0"/>
              <w:rPr>
                <w:rFonts w:ascii="CordiaUPC" w:hAnsi="CordiaUPC" w:cs="CordiaUPC"/>
                <w:color w:val="000000"/>
                <w:sz w:val="26"/>
                <w:szCs w:val="26"/>
              </w:rPr>
            </w:pPr>
            <w:r w:rsidRPr="001545EE">
              <w:rPr>
                <w:rFonts w:ascii="CordiaUPC" w:hAnsi="CordiaUPC" w:cs="CordiaUPC"/>
                <w:color w:val="000000"/>
                <w:sz w:val="26"/>
                <w:szCs w:val="26"/>
              </w:rPr>
              <w:t>-</w:t>
            </w:r>
          </w:p>
        </w:tc>
        <w:tc>
          <w:tcPr>
            <w:tcW w:w="181" w:type="dxa"/>
            <w:vAlign w:val="bottom"/>
          </w:tcPr>
          <w:p w14:paraId="14119500" w14:textId="77777777" w:rsidR="00267E26" w:rsidRPr="001545EE" w:rsidRDefault="00267E26" w:rsidP="00267E26">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018DD95A" w14:textId="1DA57E3B" w:rsidR="00267E26" w:rsidRPr="001545EE" w:rsidRDefault="00267E26" w:rsidP="00267E26">
            <w:pPr>
              <w:tabs>
                <w:tab w:val="decimal" w:pos="1055"/>
              </w:tabs>
              <w:spacing w:line="220" w:lineRule="exact"/>
              <w:ind w:right="-79"/>
              <w:outlineLvl w:val="0"/>
              <w:rPr>
                <w:rFonts w:ascii="CordiaUPC" w:hAnsi="CordiaUPC" w:cs="CordiaUPC"/>
                <w:color w:val="000000"/>
                <w:sz w:val="26"/>
                <w:szCs w:val="26"/>
              </w:rPr>
            </w:pPr>
            <w:r w:rsidRPr="001545EE">
              <w:rPr>
                <w:rFonts w:ascii="CordiaUPC" w:hAnsi="CordiaUPC" w:cs="CordiaUPC"/>
                <w:color w:val="000000"/>
                <w:sz w:val="26"/>
                <w:szCs w:val="26"/>
              </w:rPr>
              <w:t>2</w:t>
            </w:r>
          </w:p>
        </w:tc>
        <w:tc>
          <w:tcPr>
            <w:tcW w:w="181" w:type="dxa"/>
            <w:vAlign w:val="bottom"/>
          </w:tcPr>
          <w:p w14:paraId="39D7F596" w14:textId="77777777" w:rsidR="00267E26" w:rsidRPr="001545EE" w:rsidRDefault="00267E26" w:rsidP="00267E26">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2CF5558F" w14:textId="1CED5B61" w:rsidR="00267E26" w:rsidRPr="001545EE" w:rsidRDefault="00267E26" w:rsidP="00267E26">
            <w:pPr>
              <w:tabs>
                <w:tab w:val="decimal" w:pos="1084"/>
              </w:tabs>
              <w:spacing w:line="220" w:lineRule="exact"/>
              <w:ind w:right="-79"/>
              <w:outlineLvl w:val="0"/>
              <w:rPr>
                <w:rFonts w:ascii="CordiaUPC" w:hAnsi="CordiaUPC" w:cs="CordiaUPC"/>
                <w:color w:val="000000"/>
                <w:sz w:val="26"/>
                <w:szCs w:val="26"/>
              </w:rPr>
            </w:pPr>
            <w:r w:rsidRPr="001545EE">
              <w:rPr>
                <w:rFonts w:ascii="CordiaUPC" w:hAnsi="CordiaUPC" w:cs="CordiaUPC"/>
                <w:color w:val="000000"/>
                <w:sz w:val="26"/>
                <w:szCs w:val="26"/>
              </w:rPr>
              <w:t>(2)</w:t>
            </w:r>
          </w:p>
        </w:tc>
        <w:tc>
          <w:tcPr>
            <w:tcW w:w="180" w:type="dxa"/>
            <w:vAlign w:val="bottom"/>
          </w:tcPr>
          <w:p w14:paraId="5AE01AA0" w14:textId="77777777" w:rsidR="00267E26" w:rsidRPr="001545EE" w:rsidRDefault="00267E26" w:rsidP="00267E26">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626A577F" w14:textId="5607C295" w:rsidR="00267E26" w:rsidRPr="001545EE" w:rsidRDefault="00267E26" w:rsidP="00267E26">
            <w:pPr>
              <w:tabs>
                <w:tab w:val="decimal" w:pos="1126"/>
              </w:tabs>
              <w:spacing w:line="220" w:lineRule="exact"/>
              <w:ind w:right="-79"/>
              <w:outlineLvl w:val="0"/>
              <w:rPr>
                <w:rFonts w:ascii="CordiaUPC" w:hAnsi="CordiaUPC" w:cs="CordiaUPC"/>
                <w:color w:val="000000"/>
                <w:sz w:val="26"/>
                <w:szCs w:val="26"/>
              </w:rPr>
            </w:pPr>
            <w:r w:rsidRPr="001545EE">
              <w:rPr>
                <w:rFonts w:ascii="CordiaUPC" w:hAnsi="CordiaUPC" w:cs="CordiaUPC"/>
                <w:color w:val="000000"/>
                <w:sz w:val="26"/>
                <w:szCs w:val="26"/>
              </w:rPr>
              <w:t>-</w:t>
            </w:r>
          </w:p>
        </w:tc>
      </w:tr>
      <w:tr w:rsidR="00267E26" w:rsidRPr="001545EE" w14:paraId="0E871DDD" w14:textId="77777777" w:rsidTr="000A649F">
        <w:trPr>
          <w:cantSplit/>
        </w:trPr>
        <w:tc>
          <w:tcPr>
            <w:tcW w:w="3078" w:type="dxa"/>
            <w:vAlign w:val="bottom"/>
          </w:tcPr>
          <w:p w14:paraId="6392A139" w14:textId="77777777" w:rsidR="00267E26" w:rsidRPr="001545EE" w:rsidRDefault="00267E26" w:rsidP="00267E26">
            <w:pPr>
              <w:spacing w:line="220" w:lineRule="exact"/>
              <w:ind w:left="142" w:right="-70" w:hanging="142"/>
              <w:rPr>
                <w:rFonts w:ascii="CordiaUPC" w:hAnsi="CordiaUPC" w:cs="CordiaUPC"/>
                <w:b/>
                <w:bCs/>
                <w:spacing w:val="-4"/>
                <w:sz w:val="26"/>
                <w:szCs w:val="26"/>
              </w:rPr>
            </w:pPr>
            <w:r w:rsidRPr="001545EE">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0B3FE0E0" w14:textId="36D885A9" w:rsidR="00267E26" w:rsidRPr="001545EE" w:rsidRDefault="00267E26" w:rsidP="00267E26">
            <w:pPr>
              <w:tabs>
                <w:tab w:val="decimal" w:pos="1156"/>
              </w:tabs>
              <w:spacing w:line="220" w:lineRule="exact"/>
              <w:ind w:right="-79"/>
              <w:outlineLvl w:val="0"/>
              <w:rPr>
                <w:rFonts w:ascii="CordiaUPC" w:hAnsi="CordiaUPC" w:cs="CordiaUPC"/>
                <w:b/>
                <w:bCs/>
                <w:color w:val="000000"/>
                <w:sz w:val="26"/>
                <w:szCs w:val="26"/>
              </w:rPr>
            </w:pPr>
            <w:r w:rsidRPr="001545EE">
              <w:rPr>
                <w:rFonts w:ascii="CordiaUPC" w:hAnsi="CordiaUPC" w:cs="CordiaUPC"/>
                <w:b/>
                <w:bCs/>
                <w:color w:val="000000"/>
                <w:sz w:val="26"/>
                <w:szCs w:val="26"/>
              </w:rPr>
              <w:t>12,872</w:t>
            </w:r>
          </w:p>
        </w:tc>
        <w:tc>
          <w:tcPr>
            <w:tcW w:w="181" w:type="dxa"/>
            <w:vAlign w:val="bottom"/>
          </w:tcPr>
          <w:p w14:paraId="2CA2AAB2" w14:textId="77777777" w:rsidR="00267E26" w:rsidRPr="001545EE" w:rsidRDefault="00267E26" w:rsidP="00267E26">
            <w:pPr>
              <w:tabs>
                <w:tab w:val="decimal" w:pos="830"/>
                <w:tab w:val="decimal" w:pos="986"/>
              </w:tabs>
              <w:spacing w:line="22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777B46C7" w14:textId="54F64B93" w:rsidR="00267E26" w:rsidRPr="001545EE" w:rsidRDefault="00351D99" w:rsidP="00267E26">
            <w:pPr>
              <w:tabs>
                <w:tab w:val="decimal" w:pos="1055"/>
              </w:tabs>
              <w:spacing w:line="220" w:lineRule="exact"/>
              <w:ind w:right="-79"/>
              <w:outlineLvl w:val="0"/>
              <w:rPr>
                <w:rFonts w:ascii="CordiaUPC" w:hAnsi="CordiaUPC" w:cs="CordiaUPC"/>
                <w:b/>
                <w:bCs/>
                <w:color w:val="000000"/>
                <w:sz w:val="26"/>
                <w:szCs w:val="26"/>
              </w:rPr>
            </w:pPr>
            <w:r w:rsidRPr="001545EE">
              <w:rPr>
                <w:rFonts w:ascii="CordiaUPC" w:hAnsi="CordiaUPC" w:cs="CordiaUPC" w:hint="cs"/>
                <w:b/>
                <w:bCs/>
                <w:color w:val="000000"/>
                <w:sz w:val="26"/>
                <w:szCs w:val="26"/>
                <w:cs/>
                <w:lang w:bidi="th-TH"/>
              </w:rPr>
              <w:t>3</w:t>
            </w:r>
            <w:r w:rsidR="00267E26" w:rsidRPr="001545EE">
              <w:rPr>
                <w:rFonts w:ascii="CordiaUPC" w:hAnsi="CordiaUPC" w:cs="CordiaUPC"/>
                <w:b/>
                <w:bCs/>
                <w:color w:val="000000"/>
                <w:sz w:val="26"/>
                <w:szCs w:val="26"/>
              </w:rPr>
              <w:t>,9</w:t>
            </w:r>
            <w:r w:rsidRPr="001545EE">
              <w:rPr>
                <w:rFonts w:ascii="CordiaUPC" w:hAnsi="CordiaUPC" w:cs="CordiaUPC" w:hint="cs"/>
                <w:b/>
                <w:bCs/>
                <w:color w:val="000000"/>
                <w:sz w:val="26"/>
                <w:szCs w:val="26"/>
                <w:cs/>
                <w:lang w:bidi="th-TH"/>
              </w:rPr>
              <w:t>7</w:t>
            </w:r>
            <w:r w:rsidR="00267E26" w:rsidRPr="001545EE">
              <w:rPr>
                <w:rFonts w:ascii="CordiaUPC" w:hAnsi="CordiaUPC" w:cs="CordiaUPC"/>
                <w:b/>
                <w:bCs/>
                <w:color w:val="000000"/>
                <w:sz w:val="26"/>
                <w:szCs w:val="26"/>
              </w:rPr>
              <w:t>2</w:t>
            </w:r>
          </w:p>
        </w:tc>
        <w:tc>
          <w:tcPr>
            <w:tcW w:w="181" w:type="dxa"/>
            <w:vAlign w:val="bottom"/>
          </w:tcPr>
          <w:p w14:paraId="4F573182" w14:textId="77777777" w:rsidR="00267E26" w:rsidRPr="001545EE" w:rsidRDefault="00267E26" w:rsidP="00267E26">
            <w:pPr>
              <w:tabs>
                <w:tab w:val="decimal" w:pos="830"/>
                <w:tab w:val="decimal" w:pos="986"/>
              </w:tabs>
              <w:spacing w:line="22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5F1333BF" w14:textId="2C557A15" w:rsidR="00267E26" w:rsidRPr="001545EE" w:rsidRDefault="00267E26" w:rsidP="00267E26">
            <w:pPr>
              <w:tabs>
                <w:tab w:val="decimal" w:pos="1084"/>
              </w:tabs>
              <w:spacing w:line="220" w:lineRule="exact"/>
              <w:ind w:right="-79"/>
              <w:outlineLvl w:val="0"/>
              <w:rPr>
                <w:rFonts w:ascii="CordiaUPC" w:hAnsi="CordiaUPC" w:cs="CordiaUPC"/>
                <w:b/>
                <w:bCs/>
                <w:color w:val="000000"/>
                <w:sz w:val="26"/>
                <w:szCs w:val="26"/>
                <w:lang w:val="en-US"/>
              </w:rPr>
            </w:pPr>
            <w:r w:rsidRPr="001545EE">
              <w:rPr>
                <w:rFonts w:ascii="CordiaUPC" w:hAnsi="CordiaUPC" w:cs="CordiaUPC"/>
                <w:b/>
                <w:bCs/>
                <w:color w:val="000000"/>
                <w:sz w:val="26"/>
                <w:szCs w:val="26"/>
              </w:rPr>
              <w:t>(7,928)</w:t>
            </w:r>
          </w:p>
        </w:tc>
        <w:tc>
          <w:tcPr>
            <w:tcW w:w="180" w:type="dxa"/>
            <w:vAlign w:val="bottom"/>
          </w:tcPr>
          <w:p w14:paraId="7EB51953" w14:textId="77777777" w:rsidR="00267E26" w:rsidRPr="001545EE" w:rsidRDefault="00267E26" w:rsidP="00267E26">
            <w:pPr>
              <w:tabs>
                <w:tab w:val="decimal" w:pos="830"/>
                <w:tab w:val="decimal" w:pos="986"/>
              </w:tabs>
              <w:spacing w:line="22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0499776C" w14:textId="3E22AF59" w:rsidR="00267E26" w:rsidRPr="001545EE" w:rsidRDefault="00267E26" w:rsidP="00267E26">
            <w:pPr>
              <w:tabs>
                <w:tab w:val="decimal" w:pos="1126"/>
              </w:tabs>
              <w:spacing w:line="220" w:lineRule="exact"/>
              <w:ind w:right="-79"/>
              <w:outlineLvl w:val="0"/>
              <w:rPr>
                <w:rFonts w:ascii="CordiaUPC" w:hAnsi="CordiaUPC" w:cs="CordiaUPC"/>
                <w:b/>
                <w:bCs/>
                <w:color w:val="000000"/>
                <w:sz w:val="26"/>
                <w:szCs w:val="26"/>
              </w:rPr>
            </w:pPr>
            <w:r w:rsidRPr="001545EE">
              <w:rPr>
                <w:rFonts w:ascii="CordiaUPC" w:hAnsi="CordiaUPC" w:cs="CordiaUPC"/>
                <w:b/>
                <w:bCs/>
                <w:color w:val="000000"/>
                <w:sz w:val="26"/>
                <w:szCs w:val="26"/>
              </w:rPr>
              <w:t>(5,480)</w:t>
            </w:r>
          </w:p>
        </w:tc>
      </w:tr>
    </w:tbl>
    <w:p w14:paraId="092B21C8" w14:textId="40DD1757" w:rsidR="0045328E" w:rsidRPr="001545EE" w:rsidRDefault="0045328E" w:rsidP="00786AAA">
      <w:pPr>
        <w:spacing w:line="240" w:lineRule="exact"/>
        <w:ind w:left="547" w:right="389"/>
        <w:jc w:val="thaiDistribute"/>
        <w:rPr>
          <w:rFonts w:ascii="CordiaUPC" w:eastAsia="Times New Roman" w:hAnsi="CordiaUPC" w:cs="CordiaUPC"/>
          <w:b/>
          <w:bCs/>
          <w:i/>
          <w:iCs/>
          <w:sz w:val="26"/>
          <w:szCs w:val="26"/>
        </w:rPr>
      </w:pPr>
    </w:p>
    <w:tbl>
      <w:tblPr>
        <w:tblW w:w="9216" w:type="dxa"/>
        <w:tblInd w:w="423" w:type="dxa"/>
        <w:tblLayout w:type="fixed"/>
        <w:tblCellMar>
          <w:left w:w="79" w:type="dxa"/>
          <w:right w:w="79" w:type="dxa"/>
        </w:tblCellMar>
        <w:tblLook w:val="0000" w:firstRow="0" w:lastRow="0" w:firstColumn="0" w:lastColumn="0" w:noHBand="0" w:noVBand="0"/>
      </w:tblPr>
      <w:tblGrid>
        <w:gridCol w:w="3078"/>
        <w:gridCol w:w="1461"/>
        <w:gridCol w:w="181"/>
        <w:gridCol w:w="1339"/>
        <w:gridCol w:w="181"/>
        <w:gridCol w:w="1379"/>
        <w:gridCol w:w="180"/>
        <w:gridCol w:w="1417"/>
      </w:tblGrid>
      <w:tr w:rsidR="00210637" w:rsidRPr="001545EE" w14:paraId="07EC7EE7" w14:textId="77777777" w:rsidTr="003D307F">
        <w:trPr>
          <w:cantSplit/>
          <w:tblHeader/>
        </w:trPr>
        <w:tc>
          <w:tcPr>
            <w:tcW w:w="3078" w:type="dxa"/>
          </w:tcPr>
          <w:p w14:paraId="4550D3D0" w14:textId="77777777" w:rsidR="00210637" w:rsidRPr="001545EE" w:rsidRDefault="00210637" w:rsidP="003D307F">
            <w:pPr>
              <w:ind w:right="-132"/>
              <w:rPr>
                <w:rFonts w:ascii="CordiaUPC" w:hAnsi="CordiaUPC" w:cs="CordiaUPC"/>
                <w:b/>
                <w:bCs/>
                <w:i/>
                <w:iCs/>
                <w:color w:val="000000"/>
                <w:sz w:val="26"/>
                <w:szCs w:val="26"/>
              </w:rPr>
            </w:pPr>
            <w:r w:rsidRPr="001545EE">
              <w:rPr>
                <w:rFonts w:ascii="CordiaUPC" w:hAnsi="CordiaUPC" w:cs="CordiaUPC" w:hint="cs"/>
                <w:b/>
                <w:bCs/>
                <w:i/>
                <w:iCs/>
                <w:sz w:val="26"/>
                <w:szCs w:val="26"/>
                <w:lang w:val="en-US"/>
              </w:rPr>
              <w:t xml:space="preserve">For the </w:t>
            </w:r>
            <w:r w:rsidRPr="001545EE">
              <w:rPr>
                <w:rFonts w:ascii="CordiaUPC" w:hAnsi="CordiaUPC" w:cs="CordiaUPC"/>
                <w:b/>
                <w:bCs/>
                <w:i/>
                <w:iCs/>
                <w:sz w:val="26"/>
                <w:szCs w:val="26"/>
                <w:lang w:val="en-US"/>
              </w:rPr>
              <w:t>three-month period ended</w:t>
            </w:r>
          </w:p>
        </w:tc>
        <w:tc>
          <w:tcPr>
            <w:tcW w:w="6138" w:type="dxa"/>
            <w:gridSpan w:val="7"/>
            <w:vAlign w:val="bottom"/>
          </w:tcPr>
          <w:p w14:paraId="48DAAB5A" w14:textId="77777777" w:rsidR="00210637" w:rsidRPr="001545EE" w:rsidRDefault="00210637" w:rsidP="003D307F">
            <w:pPr>
              <w:pStyle w:val="acctmergecolhdg"/>
              <w:spacing w:line="220" w:lineRule="exact"/>
              <w:rPr>
                <w:rFonts w:ascii="CordiaUPC" w:hAnsi="CordiaUPC" w:cs="CordiaUPC"/>
                <w:sz w:val="26"/>
                <w:szCs w:val="26"/>
              </w:rPr>
            </w:pPr>
          </w:p>
        </w:tc>
      </w:tr>
      <w:tr w:rsidR="00210637" w:rsidRPr="001545EE" w14:paraId="21CCB8A0" w14:textId="77777777" w:rsidTr="003D307F">
        <w:trPr>
          <w:cantSplit/>
          <w:tblHeader/>
        </w:trPr>
        <w:tc>
          <w:tcPr>
            <w:tcW w:w="3078" w:type="dxa"/>
          </w:tcPr>
          <w:p w14:paraId="16CD2A47" w14:textId="448E74A7" w:rsidR="00210637" w:rsidRPr="001545EE" w:rsidRDefault="00210637" w:rsidP="003D307F">
            <w:pPr>
              <w:ind w:right="-132"/>
              <w:rPr>
                <w:rFonts w:ascii="CordiaUPC" w:hAnsi="CordiaUPC" w:cs="CordiaUPC"/>
                <w:b/>
                <w:bCs/>
                <w:i/>
                <w:iCs/>
                <w:color w:val="000000"/>
                <w:sz w:val="26"/>
                <w:szCs w:val="26"/>
                <w:lang w:bidi="th-TH"/>
              </w:rPr>
            </w:pPr>
            <w:r w:rsidRPr="001545EE">
              <w:rPr>
                <w:rFonts w:ascii="CordiaUPC" w:hAnsi="CordiaUPC" w:cs="CordiaUPC" w:hint="cs"/>
                <w:b/>
                <w:bCs/>
                <w:i/>
                <w:iCs/>
                <w:sz w:val="26"/>
                <w:szCs w:val="26"/>
              </w:rPr>
              <w:t xml:space="preserve">   31 </w:t>
            </w:r>
            <w:r w:rsidRPr="001545EE">
              <w:rPr>
                <w:rFonts w:ascii="CordiaUPC" w:hAnsi="CordiaUPC" w:cs="CordiaUPC"/>
                <w:b/>
                <w:bCs/>
                <w:i/>
                <w:iCs/>
                <w:sz w:val="26"/>
                <w:szCs w:val="26"/>
              </w:rPr>
              <w:t>March</w:t>
            </w:r>
            <w:r w:rsidRPr="001545EE">
              <w:rPr>
                <w:rFonts w:ascii="CordiaUPC" w:hAnsi="CordiaUPC" w:cs="CordiaUPC" w:hint="cs"/>
                <w:b/>
                <w:bCs/>
                <w:i/>
                <w:iCs/>
                <w:sz w:val="26"/>
                <w:szCs w:val="26"/>
              </w:rPr>
              <w:t xml:space="preserve"> 20</w:t>
            </w:r>
            <w:r w:rsidRPr="001545EE">
              <w:rPr>
                <w:rFonts w:ascii="CordiaUPC" w:hAnsi="CordiaUPC" w:cs="CordiaUPC"/>
                <w:b/>
                <w:bCs/>
                <w:i/>
                <w:iCs/>
                <w:sz w:val="26"/>
                <w:szCs w:val="26"/>
              </w:rPr>
              <w:t>2</w:t>
            </w:r>
            <w:r w:rsidRPr="001545EE">
              <w:rPr>
                <w:rFonts w:ascii="CordiaUPC" w:hAnsi="CordiaUPC" w:cs="CordiaUPC" w:hint="cs"/>
                <w:b/>
                <w:bCs/>
                <w:i/>
                <w:iCs/>
                <w:sz w:val="26"/>
                <w:szCs w:val="26"/>
                <w:cs/>
                <w:lang w:bidi="th-TH"/>
              </w:rPr>
              <w:t>0</w:t>
            </w:r>
          </w:p>
        </w:tc>
        <w:tc>
          <w:tcPr>
            <w:tcW w:w="6138" w:type="dxa"/>
            <w:gridSpan w:val="7"/>
            <w:vAlign w:val="bottom"/>
          </w:tcPr>
          <w:p w14:paraId="57DBAEC6" w14:textId="77777777" w:rsidR="00210637" w:rsidRPr="001545EE" w:rsidRDefault="00210637" w:rsidP="003D307F">
            <w:pPr>
              <w:pStyle w:val="acctmergecolhdg"/>
              <w:spacing w:line="220" w:lineRule="exact"/>
              <w:rPr>
                <w:rFonts w:ascii="CordiaUPC" w:hAnsi="CordiaUPC" w:cs="CordiaUPC"/>
                <w:sz w:val="26"/>
                <w:szCs w:val="26"/>
              </w:rPr>
            </w:pPr>
            <w:r w:rsidRPr="001545EE">
              <w:rPr>
                <w:rFonts w:ascii="CordiaUPC" w:hAnsi="CordiaUPC" w:cs="CordiaUPC" w:hint="cs"/>
                <w:sz w:val="26"/>
                <w:szCs w:val="26"/>
              </w:rPr>
              <w:t>Consolidated</w:t>
            </w:r>
          </w:p>
        </w:tc>
      </w:tr>
      <w:tr w:rsidR="00210637" w:rsidRPr="001545EE" w14:paraId="1EBA6FFA" w14:textId="77777777" w:rsidTr="003D307F">
        <w:trPr>
          <w:cantSplit/>
          <w:tblHeader/>
        </w:trPr>
        <w:tc>
          <w:tcPr>
            <w:tcW w:w="3078" w:type="dxa"/>
          </w:tcPr>
          <w:p w14:paraId="45D38BAB" w14:textId="77777777" w:rsidR="00210637" w:rsidRPr="001545EE" w:rsidDel="00F1172B" w:rsidRDefault="00210637" w:rsidP="003D307F">
            <w:pPr>
              <w:pStyle w:val="acctfourfigures"/>
              <w:tabs>
                <w:tab w:val="clear" w:pos="765"/>
              </w:tabs>
              <w:spacing w:line="220" w:lineRule="exact"/>
              <w:ind w:right="-70"/>
              <w:rPr>
                <w:rFonts w:ascii="CordiaUPC" w:hAnsi="CordiaUPC" w:cs="CordiaUPC"/>
                <w:b/>
                <w:bCs/>
                <w:i/>
                <w:iCs/>
                <w:sz w:val="26"/>
                <w:szCs w:val="26"/>
                <w:lang w:val="en-US" w:bidi="th-TH"/>
              </w:rPr>
            </w:pPr>
          </w:p>
        </w:tc>
        <w:tc>
          <w:tcPr>
            <w:tcW w:w="1461" w:type="dxa"/>
            <w:vAlign w:val="bottom"/>
          </w:tcPr>
          <w:p w14:paraId="5FA20C24" w14:textId="77777777" w:rsidR="00210637" w:rsidRPr="001545EE" w:rsidRDefault="00210637" w:rsidP="003D307F">
            <w:pPr>
              <w:pStyle w:val="acctmergecolhdg"/>
              <w:spacing w:line="220" w:lineRule="exact"/>
              <w:rPr>
                <w:rFonts w:ascii="CordiaUPC" w:hAnsi="CordiaUPC" w:cs="CordiaUPC"/>
                <w:b w:val="0"/>
                <w:bCs/>
                <w:sz w:val="26"/>
                <w:szCs w:val="26"/>
              </w:rPr>
            </w:pPr>
            <w:r w:rsidRPr="001545EE">
              <w:rPr>
                <w:rFonts w:ascii="CordiaUPC" w:hAnsi="CordiaUPC" w:cs="CordiaUPC" w:hint="cs"/>
                <w:b w:val="0"/>
                <w:bCs/>
                <w:sz w:val="26"/>
                <w:szCs w:val="26"/>
              </w:rPr>
              <w:t>Net interest income</w:t>
            </w:r>
          </w:p>
        </w:tc>
        <w:tc>
          <w:tcPr>
            <w:tcW w:w="181" w:type="dxa"/>
          </w:tcPr>
          <w:p w14:paraId="66B8A5EE" w14:textId="77777777" w:rsidR="00210637" w:rsidRPr="001545EE" w:rsidRDefault="00210637" w:rsidP="003D307F">
            <w:pPr>
              <w:pStyle w:val="acctmergecolhdg"/>
              <w:spacing w:line="220" w:lineRule="exact"/>
              <w:rPr>
                <w:rFonts w:ascii="CordiaUPC" w:hAnsi="CordiaUPC" w:cs="CordiaUPC"/>
                <w:b w:val="0"/>
                <w:bCs/>
                <w:sz w:val="26"/>
                <w:szCs w:val="26"/>
              </w:rPr>
            </w:pPr>
          </w:p>
        </w:tc>
        <w:tc>
          <w:tcPr>
            <w:tcW w:w="1339" w:type="dxa"/>
            <w:vAlign w:val="bottom"/>
          </w:tcPr>
          <w:p w14:paraId="54C28808" w14:textId="77777777" w:rsidR="00210637" w:rsidRPr="001545EE" w:rsidRDefault="00210637" w:rsidP="003D307F">
            <w:pPr>
              <w:pStyle w:val="acctmergecolhdg"/>
              <w:spacing w:line="220" w:lineRule="exact"/>
              <w:rPr>
                <w:rFonts w:ascii="CordiaUPC" w:hAnsi="CordiaUPC" w:cs="CordiaUPC"/>
                <w:b w:val="0"/>
                <w:bCs/>
                <w:sz w:val="26"/>
                <w:szCs w:val="26"/>
              </w:rPr>
            </w:pPr>
            <w:r w:rsidRPr="001545EE">
              <w:rPr>
                <w:rFonts w:ascii="CordiaUPC" w:hAnsi="CordiaUPC" w:cs="CordiaUPC" w:hint="cs"/>
                <w:b w:val="0"/>
                <w:bCs/>
                <w:sz w:val="26"/>
                <w:szCs w:val="26"/>
              </w:rPr>
              <w:t>Net non-interest income</w:t>
            </w:r>
          </w:p>
        </w:tc>
        <w:tc>
          <w:tcPr>
            <w:tcW w:w="181" w:type="dxa"/>
          </w:tcPr>
          <w:p w14:paraId="45E97C50" w14:textId="77777777" w:rsidR="00210637" w:rsidRPr="001545EE" w:rsidRDefault="00210637" w:rsidP="003D307F">
            <w:pPr>
              <w:pStyle w:val="acctfourfigures"/>
              <w:tabs>
                <w:tab w:val="clear" w:pos="765"/>
                <w:tab w:val="decimal" w:pos="374"/>
              </w:tabs>
              <w:spacing w:line="220" w:lineRule="exact"/>
              <w:ind w:left="-79" w:right="-79"/>
              <w:jc w:val="center"/>
              <w:rPr>
                <w:rFonts w:ascii="CordiaUPC" w:hAnsi="CordiaUPC" w:cs="CordiaUPC"/>
                <w:sz w:val="26"/>
                <w:szCs w:val="26"/>
              </w:rPr>
            </w:pPr>
          </w:p>
        </w:tc>
        <w:tc>
          <w:tcPr>
            <w:tcW w:w="1379" w:type="dxa"/>
            <w:vAlign w:val="bottom"/>
          </w:tcPr>
          <w:p w14:paraId="2952E800" w14:textId="77777777" w:rsidR="00210637" w:rsidRPr="001545EE" w:rsidRDefault="00210637" w:rsidP="003D307F">
            <w:pPr>
              <w:pStyle w:val="acctmergecolhdg"/>
              <w:spacing w:line="220" w:lineRule="exact"/>
              <w:rPr>
                <w:rFonts w:ascii="CordiaUPC" w:hAnsi="CordiaUPC" w:cs="CordiaUPC"/>
                <w:b w:val="0"/>
                <w:bCs/>
                <w:sz w:val="26"/>
                <w:szCs w:val="26"/>
              </w:rPr>
            </w:pPr>
            <w:r w:rsidRPr="001545EE">
              <w:rPr>
                <w:rFonts w:ascii="CordiaUPC" w:hAnsi="CordiaUPC" w:cs="CordiaUPC" w:hint="cs"/>
                <w:b w:val="0"/>
                <w:bCs/>
                <w:sz w:val="26"/>
                <w:szCs w:val="26"/>
              </w:rPr>
              <w:t>Operating expenses</w:t>
            </w:r>
          </w:p>
        </w:tc>
        <w:tc>
          <w:tcPr>
            <w:tcW w:w="180" w:type="dxa"/>
          </w:tcPr>
          <w:p w14:paraId="6C9B00CB" w14:textId="77777777" w:rsidR="00210637" w:rsidRPr="001545EE" w:rsidRDefault="00210637" w:rsidP="003D307F">
            <w:pPr>
              <w:pStyle w:val="acctmergecolhdg"/>
              <w:spacing w:line="220" w:lineRule="exact"/>
              <w:rPr>
                <w:rFonts w:ascii="CordiaUPC" w:hAnsi="CordiaUPC" w:cs="CordiaUPC"/>
                <w:b w:val="0"/>
                <w:bCs/>
                <w:sz w:val="26"/>
                <w:szCs w:val="26"/>
              </w:rPr>
            </w:pPr>
          </w:p>
        </w:tc>
        <w:tc>
          <w:tcPr>
            <w:tcW w:w="1417" w:type="dxa"/>
            <w:vAlign w:val="bottom"/>
          </w:tcPr>
          <w:p w14:paraId="117A5FD0" w14:textId="77777777" w:rsidR="00210637" w:rsidRPr="001545EE" w:rsidRDefault="00210637" w:rsidP="003D307F">
            <w:pPr>
              <w:pStyle w:val="acctmergecolhdg"/>
              <w:spacing w:line="220" w:lineRule="exact"/>
              <w:ind w:left="-61" w:right="-52"/>
              <w:rPr>
                <w:rFonts w:ascii="CordiaUPC" w:hAnsi="CordiaUPC" w:cs="CordiaUPC"/>
                <w:b w:val="0"/>
                <w:bCs/>
                <w:sz w:val="26"/>
                <w:szCs w:val="26"/>
              </w:rPr>
            </w:pPr>
            <w:r w:rsidRPr="001545EE">
              <w:rPr>
                <w:rFonts w:ascii="CordiaUPC" w:hAnsi="CordiaUPC" w:cs="CordiaUPC"/>
                <w:b w:val="0"/>
                <w:bCs/>
                <w:sz w:val="26"/>
                <w:szCs w:val="26"/>
              </w:rPr>
              <w:t xml:space="preserve">Expected </w:t>
            </w:r>
            <w:r w:rsidRPr="001545EE">
              <w:rPr>
                <w:rFonts w:ascii="CordiaUPC" w:hAnsi="CordiaUPC" w:cs="CordiaUPC"/>
                <w:b w:val="0"/>
                <w:bCs/>
                <w:sz w:val="26"/>
                <w:szCs w:val="26"/>
              </w:rPr>
              <w:br/>
              <w:t>credit loss</w:t>
            </w:r>
          </w:p>
        </w:tc>
      </w:tr>
      <w:tr w:rsidR="00210637" w:rsidRPr="001545EE" w14:paraId="38193B96" w14:textId="77777777" w:rsidTr="003D307F">
        <w:trPr>
          <w:cantSplit/>
          <w:tblHeader/>
        </w:trPr>
        <w:tc>
          <w:tcPr>
            <w:tcW w:w="3078" w:type="dxa"/>
          </w:tcPr>
          <w:p w14:paraId="7166933F" w14:textId="77777777" w:rsidR="00210637" w:rsidRPr="001545EE" w:rsidDel="00F1172B" w:rsidRDefault="00210637" w:rsidP="003D307F">
            <w:pPr>
              <w:pStyle w:val="acctfourfigures"/>
              <w:tabs>
                <w:tab w:val="clear" w:pos="765"/>
              </w:tabs>
              <w:spacing w:line="220" w:lineRule="exact"/>
              <w:ind w:right="-70"/>
              <w:rPr>
                <w:rFonts w:ascii="CordiaUPC" w:hAnsi="CordiaUPC" w:cs="CordiaUPC"/>
                <w:b/>
                <w:bCs/>
                <w:i/>
                <w:iCs/>
                <w:sz w:val="26"/>
                <w:szCs w:val="26"/>
                <w:lang w:val="en-US" w:bidi="th-TH"/>
              </w:rPr>
            </w:pPr>
          </w:p>
        </w:tc>
        <w:tc>
          <w:tcPr>
            <w:tcW w:w="6138" w:type="dxa"/>
            <w:gridSpan w:val="7"/>
            <w:vAlign w:val="bottom"/>
          </w:tcPr>
          <w:p w14:paraId="072BD864" w14:textId="77777777" w:rsidR="00210637" w:rsidRPr="001545EE" w:rsidRDefault="00210637" w:rsidP="003D307F">
            <w:pPr>
              <w:pStyle w:val="acctmergecolhdg"/>
              <w:spacing w:line="220" w:lineRule="exact"/>
              <w:ind w:left="-61" w:right="-52"/>
              <w:rPr>
                <w:rFonts w:ascii="CordiaUPC" w:hAnsi="CordiaUPC" w:cs="CordiaUPC"/>
                <w:b w:val="0"/>
                <w:bCs/>
                <w:sz w:val="26"/>
                <w:szCs w:val="26"/>
              </w:rPr>
            </w:pPr>
            <w:r w:rsidRPr="001545EE">
              <w:rPr>
                <w:rFonts w:ascii="CordiaUPC" w:hAnsi="CordiaUPC" w:cs="CordiaUPC" w:hint="cs"/>
                <w:b w:val="0"/>
                <w:bCs/>
                <w:i/>
                <w:iCs/>
                <w:sz w:val="26"/>
                <w:szCs w:val="26"/>
              </w:rPr>
              <w:t>(in million Baht)</w:t>
            </w:r>
          </w:p>
        </w:tc>
      </w:tr>
      <w:tr w:rsidR="00F10619" w:rsidRPr="001545EE" w14:paraId="71AEC923" w14:textId="77777777" w:rsidTr="003D307F">
        <w:trPr>
          <w:cantSplit/>
        </w:trPr>
        <w:tc>
          <w:tcPr>
            <w:tcW w:w="3078" w:type="dxa"/>
            <w:vAlign w:val="bottom"/>
          </w:tcPr>
          <w:p w14:paraId="3B0FB95E" w14:textId="77777777" w:rsidR="00F10619" w:rsidRPr="001545EE" w:rsidRDefault="00F10619" w:rsidP="00F10619">
            <w:pPr>
              <w:spacing w:line="220" w:lineRule="exact"/>
              <w:ind w:left="142" w:right="-70" w:hanging="142"/>
              <w:rPr>
                <w:rFonts w:ascii="CordiaUPC" w:hAnsi="CordiaUPC" w:cs="CordiaUPC"/>
                <w:b/>
                <w:bCs/>
                <w:sz w:val="26"/>
                <w:szCs w:val="26"/>
              </w:rPr>
            </w:pPr>
            <w:r w:rsidRPr="001545EE">
              <w:rPr>
                <w:rFonts w:ascii="CordiaUPC" w:hAnsi="CordiaUPC" w:cs="CordiaUPC" w:hint="cs"/>
                <w:sz w:val="26"/>
                <w:szCs w:val="26"/>
              </w:rPr>
              <w:t>Segment reporting</w:t>
            </w:r>
          </w:p>
        </w:tc>
        <w:tc>
          <w:tcPr>
            <w:tcW w:w="1461" w:type="dxa"/>
            <w:vAlign w:val="bottom"/>
          </w:tcPr>
          <w:p w14:paraId="654716C0" w14:textId="026BA5A3" w:rsidR="00F10619" w:rsidRPr="001545EE" w:rsidRDefault="00F10619" w:rsidP="00F10619">
            <w:pPr>
              <w:tabs>
                <w:tab w:val="decimal" w:pos="1156"/>
              </w:tabs>
              <w:spacing w:line="220" w:lineRule="exact"/>
              <w:ind w:right="-79"/>
              <w:outlineLvl w:val="0"/>
              <w:rPr>
                <w:rFonts w:ascii="CordiaUPC" w:hAnsi="CordiaUPC" w:cs="CordiaUPC"/>
                <w:color w:val="000000"/>
                <w:sz w:val="26"/>
                <w:szCs w:val="26"/>
                <w:lang w:val="en-US"/>
              </w:rPr>
            </w:pPr>
            <w:r w:rsidRPr="001545EE">
              <w:rPr>
                <w:rFonts w:ascii="CordiaUPC" w:hAnsi="CordiaUPC" w:cs="CordiaUPC" w:hint="cs"/>
                <w:sz w:val="26"/>
                <w:szCs w:val="26"/>
                <w:cs/>
              </w:rPr>
              <w:t>14,013</w:t>
            </w:r>
          </w:p>
        </w:tc>
        <w:tc>
          <w:tcPr>
            <w:tcW w:w="181" w:type="dxa"/>
            <w:vAlign w:val="bottom"/>
          </w:tcPr>
          <w:p w14:paraId="7340A827" w14:textId="77777777" w:rsidR="00F10619" w:rsidRPr="001545EE" w:rsidRDefault="00F10619" w:rsidP="00F10619">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127FC94C" w14:textId="76BE1941" w:rsidR="00F10619" w:rsidRPr="001545EE" w:rsidRDefault="00F10619" w:rsidP="00F10619">
            <w:pPr>
              <w:tabs>
                <w:tab w:val="decimal" w:pos="1055"/>
              </w:tabs>
              <w:spacing w:line="220" w:lineRule="exact"/>
              <w:ind w:right="-79"/>
              <w:outlineLvl w:val="0"/>
              <w:rPr>
                <w:rFonts w:ascii="CordiaUPC" w:hAnsi="CordiaUPC" w:cs="CordiaUPC"/>
                <w:color w:val="000000"/>
                <w:sz w:val="26"/>
                <w:szCs w:val="26"/>
                <w:lang w:val="en-US" w:bidi="th-TH"/>
              </w:rPr>
            </w:pPr>
            <w:r w:rsidRPr="001545EE">
              <w:rPr>
                <w:rFonts w:ascii="CordiaUPC" w:hAnsi="CordiaUPC" w:cs="CordiaUPC"/>
                <w:color w:val="000000"/>
                <w:sz w:val="26"/>
                <w:szCs w:val="26"/>
              </w:rPr>
              <w:t>4,170</w:t>
            </w:r>
          </w:p>
        </w:tc>
        <w:tc>
          <w:tcPr>
            <w:tcW w:w="181" w:type="dxa"/>
            <w:vAlign w:val="bottom"/>
          </w:tcPr>
          <w:p w14:paraId="4B5A1617" w14:textId="77777777" w:rsidR="00F10619" w:rsidRPr="001545EE" w:rsidRDefault="00F10619" w:rsidP="00F10619">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5A0E5402" w14:textId="75DBD7E9" w:rsidR="00F10619" w:rsidRPr="001545EE" w:rsidRDefault="00F10619" w:rsidP="00F10619">
            <w:pPr>
              <w:tabs>
                <w:tab w:val="decimal" w:pos="1084"/>
              </w:tabs>
              <w:spacing w:line="220" w:lineRule="exact"/>
              <w:ind w:right="-79"/>
              <w:outlineLvl w:val="0"/>
              <w:rPr>
                <w:rFonts w:ascii="CordiaUPC" w:hAnsi="CordiaUPC" w:cs="CordiaUPC"/>
                <w:color w:val="000000"/>
                <w:sz w:val="26"/>
                <w:szCs w:val="26"/>
              </w:rPr>
            </w:pPr>
            <w:r w:rsidRPr="001545EE">
              <w:rPr>
                <w:rFonts w:ascii="CordiaUPC" w:hAnsi="CordiaUPC" w:cs="CordiaUPC" w:hint="cs"/>
                <w:sz w:val="26"/>
                <w:szCs w:val="26"/>
                <w:cs/>
              </w:rPr>
              <w:t>(8,274)</w:t>
            </w:r>
          </w:p>
        </w:tc>
        <w:tc>
          <w:tcPr>
            <w:tcW w:w="180" w:type="dxa"/>
            <w:vAlign w:val="bottom"/>
          </w:tcPr>
          <w:p w14:paraId="72B9C0E4" w14:textId="77777777" w:rsidR="00F10619" w:rsidRPr="001545EE" w:rsidRDefault="00F10619" w:rsidP="00F10619">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tcPr>
          <w:p w14:paraId="5B29E7CF" w14:textId="0DF6FBCF" w:rsidR="00F10619" w:rsidRPr="001545EE" w:rsidRDefault="00F10619" w:rsidP="00F10619">
            <w:pPr>
              <w:tabs>
                <w:tab w:val="decimal" w:pos="1126"/>
              </w:tabs>
              <w:spacing w:line="220" w:lineRule="exact"/>
              <w:ind w:right="-79"/>
              <w:outlineLvl w:val="0"/>
              <w:rPr>
                <w:rFonts w:ascii="CordiaUPC" w:hAnsi="CordiaUPC" w:cs="CordiaUPC"/>
                <w:color w:val="000000"/>
                <w:sz w:val="26"/>
                <w:szCs w:val="26"/>
              </w:rPr>
            </w:pPr>
            <w:r w:rsidRPr="001545EE">
              <w:rPr>
                <w:rFonts w:ascii="CordiaUPC" w:hAnsi="CordiaUPC" w:cs="CordiaUPC" w:hint="cs"/>
                <w:sz w:val="26"/>
                <w:szCs w:val="26"/>
                <w:cs/>
              </w:rPr>
              <w:t>(4,804)</w:t>
            </w:r>
          </w:p>
        </w:tc>
      </w:tr>
      <w:tr w:rsidR="00F10619" w:rsidRPr="001545EE" w14:paraId="56CD9288" w14:textId="77777777" w:rsidTr="003D307F">
        <w:trPr>
          <w:cantSplit/>
        </w:trPr>
        <w:tc>
          <w:tcPr>
            <w:tcW w:w="3078" w:type="dxa"/>
            <w:vAlign w:val="bottom"/>
          </w:tcPr>
          <w:p w14:paraId="596734DB" w14:textId="77777777" w:rsidR="00F10619" w:rsidRPr="001545EE" w:rsidRDefault="00F10619" w:rsidP="00F10619">
            <w:pPr>
              <w:spacing w:line="220" w:lineRule="exact"/>
              <w:ind w:left="142" w:right="-70" w:hanging="142"/>
              <w:rPr>
                <w:rFonts w:ascii="CordiaUPC" w:hAnsi="CordiaUPC" w:cs="CordiaUPC"/>
                <w:spacing w:val="-4"/>
                <w:sz w:val="26"/>
                <w:szCs w:val="26"/>
              </w:rPr>
            </w:pPr>
            <w:r w:rsidRPr="001545EE">
              <w:rPr>
                <w:rFonts w:ascii="CordiaUPC" w:hAnsi="CordiaUPC" w:cs="CordiaUPC"/>
                <w:sz w:val="26"/>
                <w:szCs w:val="26"/>
              </w:rPr>
              <w:t>Expected credit loss</w:t>
            </w:r>
          </w:p>
        </w:tc>
        <w:tc>
          <w:tcPr>
            <w:tcW w:w="1461" w:type="dxa"/>
            <w:vAlign w:val="bottom"/>
          </w:tcPr>
          <w:p w14:paraId="67639A2F" w14:textId="5726F8E8" w:rsidR="00F10619" w:rsidRPr="001545EE" w:rsidRDefault="00F10619" w:rsidP="00F10619">
            <w:pPr>
              <w:tabs>
                <w:tab w:val="decimal" w:pos="1156"/>
              </w:tabs>
              <w:spacing w:line="220" w:lineRule="exact"/>
              <w:ind w:right="-79"/>
              <w:outlineLvl w:val="0"/>
              <w:rPr>
                <w:rFonts w:ascii="CordiaUPC" w:hAnsi="CordiaUPC" w:cs="CordiaUPC"/>
                <w:color w:val="000000"/>
                <w:sz w:val="26"/>
                <w:szCs w:val="26"/>
              </w:rPr>
            </w:pPr>
            <w:r w:rsidRPr="001545EE">
              <w:rPr>
                <w:rFonts w:ascii="CordiaUPC" w:hAnsi="CordiaUPC" w:cs="CordiaUPC"/>
                <w:color w:val="000000"/>
                <w:sz w:val="26"/>
                <w:szCs w:val="26"/>
              </w:rPr>
              <w:t>-</w:t>
            </w:r>
          </w:p>
        </w:tc>
        <w:tc>
          <w:tcPr>
            <w:tcW w:w="181" w:type="dxa"/>
            <w:vAlign w:val="bottom"/>
          </w:tcPr>
          <w:p w14:paraId="731EFB1A" w14:textId="77777777" w:rsidR="00F10619" w:rsidRPr="001545EE" w:rsidRDefault="00F10619" w:rsidP="00F10619">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06940238" w14:textId="0D27CBC7" w:rsidR="00F10619" w:rsidRPr="001545EE" w:rsidRDefault="00F10619" w:rsidP="00F10619">
            <w:pPr>
              <w:tabs>
                <w:tab w:val="decimal" w:pos="1055"/>
              </w:tabs>
              <w:spacing w:line="220" w:lineRule="exact"/>
              <w:ind w:right="-79"/>
              <w:outlineLvl w:val="0"/>
              <w:rPr>
                <w:rFonts w:ascii="CordiaUPC" w:hAnsi="CordiaUPC" w:cs="CordiaUPC"/>
                <w:color w:val="000000"/>
                <w:sz w:val="26"/>
                <w:szCs w:val="26"/>
              </w:rPr>
            </w:pPr>
            <w:r w:rsidRPr="001545EE">
              <w:rPr>
                <w:rFonts w:ascii="CordiaUPC" w:hAnsi="CordiaUPC" w:cs="CordiaUPC"/>
                <w:color w:val="000000"/>
                <w:sz w:val="26"/>
                <w:szCs w:val="26"/>
              </w:rPr>
              <w:t>-</w:t>
            </w:r>
          </w:p>
        </w:tc>
        <w:tc>
          <w:tcPr>
            <w:tcW w:w="181" w:type="dxa"/>
            <w:vAlign w:val="bottom"/>
          </w:tcPr>
          <w:p w14:paraId="7725D5DD" w14:textId="77777777" w:rsidR="00F10619" w:rsidRPr="001545EE" w:rsidRDefault="00F10619" w:rsidP="00F10619">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018A6FFB" w14:textId="4AC14F8F" w:rsidR="00F10619" w:rsidRPr="001545EE" w:rsidRDefault="00F10619" w:rsidP="00F10619">
            <w:pPr>
              <w:tabs>
                <w:tab w:val="decimal" w:pos="1084"/>
              </w:tabs>
              <w:spacing w:line="220" w:lineRule="exact"/>
              <w:ind w:right="-79"/>
              <w:outlineLvl w:val="0"/>
              <w:rPr>
                <w:rFonts w:ascii="CordiaUPC" w:hAnsi="CordiaUPC" w:cs="CordiaUPC"/>
                <w:color w:val="000000"/>
                <w:sz w:val="26"/>
                <w:szCs w:val="26"/>
              </w:rPr>
            </w:pPr>
            <w:r w:rsidRPr="001545EE">
              <w:rPr>
                <w:rFonts w:ascii="CordiaUPC" w:hAnsi="CordiaUPC" w:cs="CordiaUPC" w:hint="cs"/>
                <w:sz w:val="26"/>
                <w:szCs w:val="26"/>
                <w:cs/>
              </w:rPr>
              <w:t>(45)</w:t>
            </w:r>
          </w:p>
        </w:tc>
        <w:tc>
          <w:tcPr>
            <w:tcW w:w="180" w:type="dxa"/>
            <w:vAlign w:val="bottom"/>
          </w:tcPr>
          <w:p w14:paraId="36F6AADA" w14:textId="77777777" w:rsidR="00F10619" w:rsidRPr="001545EE" w:rsidRDefault="00F10619" w:rsidP="00F10619">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30054FA7" w14:textId="7515F89D" w:rsidR="00F10619" w:rsidRPr="001545EE" w:rsidRDefault="00F10619" w:rsidP="00F10619">
            <w:pPr>
              <w:tabs>
                <w:tab w:val="decimal" w:pos="1126"/>
              </w:tabs>
              <w:spacing w:line="220" w:lineRule="exact"/>
              <w:ind w:right="-79"/>
              <w:outlineLvl w:val="0"/>
              <w:rPr>
                <w:rFonts w:ascii="CordiaUPC" w:hAnsi="CordiaUPC" w:cs="CordiaUPC"/>
                <w:color w:val="000000"/>
                <w:sz w:val="26"/>
                <w:szCs w:val="26"/>
              </w:rPr>
            </w:pPr>
            <w:r w:rsidRPr="001545EE">
              <w:rPr>
                <w:rFonts w:ascii="CordiaUPC" w:hAnsi="CordiaUPC" w:cs="CordiaUPC" w:hint="cs"/>
                <w:sz w:val="26"/>
                <w:szCs w:val="26"/>
                <w:cs/>
              </w:rPr>
              <w:t>45</w:t>
            </w:r>
          </w:p>
        </w:tc>
      </w:tr>
      <w:tr w:rsidR="00F10619" w:rsidRPr="001545EE" w14:paraId="380128F9" w14:textId="77777777" w:rsidTr="003D307F">
        <w:trPr>
          <w:cantSplit/>
        </w:trPr>
        <w:tc>
          <w:tcPr>
            <w:tcW w:w="3078" w:type="dxa"/>
            <w:vAlign w:val="bottom"/>
          </w:tcPr>
          <w:p w14:paraId="277B5595" w14:textId="77777777" w:rsidR="00F10619" w:rsidRPr="001545EE" w:rsidRDefault="00F10619" w:rsidP="00F10619">
            <w:pPr>
              <w:spacing w:line="220" w:lineRule="exact"/>
              <w:ind w:left="142" w:right="-70" w:hanging="142"/>
              <w:rPr>
                <w:rFonts w:ascii="CordiaUPC" w:hAnsi="CordiaUPC" w:cs="CordiaUPC"/>
                <w:sz w:val="26"/>
                <w:szCs w:val="26"/>
              </w:rPr>
            </w:pPr>
            <w:r w:rsidRPr="001545EE">
              <w:rPr>
                <w:rFonts w:ascii="CordiaUPC" w:hAnsi="CordiaUPC" w:cs="CordiaUPC" w:hint="cs"/>
                <w:sz w:val="26"/>
                <w:szCs w:val="26"/>
              </w:rPr>
              <w:t>Others</w:t>
            </w:r>
          </w:p>
        </w:tc>
        <w:tc>
          <w:tcPr>
            <w:tcW w:w="1461" w:type="dxa"/>
            <w:vAlign w:val="bottom"/>
          </w:tcPr>
          <w:p w14:paraId="418EF75E" w14:textId="66EF8CCE" w:rsidR="00F10619" w:rsidRPr="001545EE" w:rsidRDefault="00F10619" w:rsidP="00F10619">
            <w:pPr>
              <w:tabs>
                <w:tab w:val="decimal" w:pos="1156"/>
              </w:tabs>
              <w:spacing w:line="220" w:lineRule="exact"/>
              <w:ind w:right="-79"/>
              <w:outlineLvl w:val="0"/>
              <w:rPr>
                <w:rFonts w:ascii="CordiaUPC" w:hAnsi="CordiaUPC" w:cs="CordiaUPC"/>
                <w:color w:val="000000"/>
                <w:sz w:val="26"/>
                <w:szCs w:val="26"/>
              </w:rPr>
            </w:pPr>
            <w:r w:rsidRPr="001545EE">
              <w:rPr>
                <w:rFonts w:ascii="CordiaUPC" w:hAnsi="CordiaUPC" w:cs="CordiaUPC"/>
                <w:color w:val="000000"/>
                <w:sz w:val="26"/>
                <w:szCs w:val="26"/>
              </w:rPr>
              <w:t>-</w:t>
            </w:r>
          </w:p>
        </w:tc>
        <w:tc>
          <w:tcPr>
            <w:tcW w:w="181" w:type="dxa"/>
            <w:vAlign w:val="bottom"/>
          </w:tcPr>
          <w:p w14:paraId="24B49A81" w14:textId="77777777" w:rsidR="00F10619" w:rsidRPr="001545EE" w:rsidRDefault="00F10619" w:rsidP="00F10619">
            <w:pPr>
              <w:tabs>
                <w:tab w:val="decimal" w:pos="830"/>
                <w:tab w:val="decimal" w:pos="986"/>
              </w:tabs>
              <w:spacing w:line="220" w:lineRule="exact"/>
              <w:ind w:right="-79"/>
              <w:outlineLvl w:val="0"/>
              <w:rPr>
                <w:rFonts w:ascii="CordiaUPC" w:hAnsi="CordiaUPC" w:cs="CordiaUPC"/>
                <w:color w:val="000000"/>
                <w:sz w:val="26"/>
                <w:szCs w:val="26"/>
              </w:rPr>
            </w:pPr>
          </w:p>
        </w:tc>
        <w:tc>
          <w:tcPr>
            <w:tcW w:w="1339" w:type="dxa"/>
            <w:vAlign w:val="bottom"/>
          </w:tcPr>
          <w:p w14:paraId="3F981A09" w14:textId="0EF998B9" w:rsidR="00F10619" w:rsidRPr="001545EE" w:rsidRDefault="00F10619" w:rsidP="00F10619">
            <w:pPr>
              <w:tabs>
                <w:tab w:val="decimal" w:pos="1055"/>
              </w:tabs>
              <w:spacing w:line="220" w:lineRule="exact"/>
              <w:ind w:right="-79"/>
              <w:outlineLvl w:val="0"/>
              <w:rPr>
                <w:rFonts w:ascii="CordiaUPC" w:hAnsi="CordiaUPC" w:cs="CordiaUPC"/>
                <w:color w:val="000000"/>
                <w:sz w:val="26"/>
                <w:szCs w:val="26"/>
              </w:rPr>
            </w:pPr>
            <w:r w:rsidRPr="001545EE">
              <w:rPr>
                <w:rFonts w:ascii="CordiaUPC" w:hAnsi="CordiaUPC" w:cs="CordiaUPC"/>
                <w:color w:val="000000"/>
                <w:sz w:val="26"/>
                <w:szCs w:val="26"/>
              </w:rPr>
              <w:t>12</w:t>
            </w:r>
          </w:p>
        </w:tc>
        <w:tc>
          <w:tcPr>
            <w:tcW w:w="181" w:type="dxa"/>
            <w:vAlign w:val="bottom"/>
          </w:tcPr>
          <w:p w14:paraId="492B9692" w14:textId="77777777" w:rsidR="00F10619" w:rsidRPr="001545EE" w:rsidRDefault="00F10619" w:rsidP="00F10619">
            <w:pPr>
              <w:tabs>
                <w:tab w:val="decimal" w:pos="830"/>
                <w:tab w:val="decimal" w:pos="986"/>
              </w:tabs>
              <w:spacing w:line="220" w:lineRule="exact"/>
              <w:ind w:right="-79"/>
              <w:outlineLvl w:val="0"/>
              <w:rPr>
                <w:rFonts w:ascii="CordiaUPC" w:hAnsi="CordiaUPC" w:cs="CordiaUPC"/>
                <w:color w:val="000000"/>
                <w:sz w:val="26"/>
                <w:szCs w:val="26"/>
              </w:rPr>
            </w:pPr>
          </w:p>
        </w:tc>
        <w:tc>
          <w:tcPr>
            <w:tcW w:w="1379" w:type="dxa"/>
            <w:vAlign w:val="bottom"/>
          </w:tcPr>
          <w:p w14:paraId="283C4DEF" w14:textId="1864BB8A" w:rsidR="00F10619" w:rsidRPr="001545EE" w:rsidRDefault="00F10619" w:rsidP="00F10619">
            <w:pPr>
              <w:tabs>
                <w:tab w:val="decimal" w:pos="1084"/>
              </w:tabs>
              <w:spacing w:line="220" w:lineRule="exact"/>
              <w:ind w:right="-79"/>
              <w:outlineLvl w:val="0"/>
              <w:rPr>
                <w:rFonts w:ascii="CordiaUPC" w:hAnsi="CordiaUPC" w:cs="CordiaUPC"/>
                <w:color w:val="000000"/>
                <w:sz w:val="26"/>
                <w:szCs w:val="26"/>
              </w:rPr>
            </w:pPr>
            <w:r w:rsidRPr="001545EE">
              <w:rPr>
                <w:rFonts w:ascii="CordiaUPC" w:hAnsi="CordiaUPC" w:cs="CordiaUPC" w:hint="cs"/>
                <w:sz w:val="26"/>
                <w:szCs w:val="26"/>
                <w:cs/>
              </w:rPr>
              <w:t>(12)</w:t>
            </w:r>
          </w:p>
        </w:tc>
        <w:tc>
          <w:tcPr>
            <w:tcW w:w="180" w:type="dxa"/>
            <w:vAlign w:val="bottom"/>
          </w:tcPr>
          <w:p w14:paraId="2C869D12" w14:textId="77777777" w:rsidR="00F10619" w:rsidRPr="001545EE" w:rsidRDefault="00F10619" w:rsidP="00F10619">
            <w:pPr>
              <w:tabs>
                <w:tab w:val="decimal" w:pos="830"/>
                <w:tab w:val="decimal" w:pos="986"/>
              </w:tabs>
              <w:spacing w:line="220" w:lineRule="exact"/>
              <w:ind w:right="-79"/>
              <w:outlineLvl w:val="0"/>
              <w:rPr>
                <w:rFonts w:ascii="CordiaUPC" w:hAnsi="CordiaUPC" w:cs="CordiaUPC"/>
                <w:color w:val="000000"/>
                <w:sz w:val="26"/>
                <w:szCs w:val="26"/>
              </w:rPr>
            </w:pPr>
          </w:p>
        </w:tc>
        <w:tc>
          <w:tcPr>
            <w:tcW w:w="1417" w:type="dxa"/>
            <w:vAlign w:val="bottom"/>
          </w:tcPr>
          <w:p w14:paraId="43448DCF" w14:textId="6B7B57CD" w:rsidR="00F10619" w:rsidRPr="001545EE" w:rsidRDefault="00F10619" w:rsidP="00F10619">
            <w:pPr>
              <w:tabs>
                <w:tab w:val="decimal" w:pos="1126"/>
              </w:tabs>
              <w:spacing w:line="220" w:lineRule="exact"/>
              <w:ind w:right="-79"/>
              <w:outlineLvl w:val="0"/>
              <w:rPr>
                <w:rFonts w:ascii="CordiaUPC" w:hAnsi="CordiaUPC" w:cs="CordiaUPC"/>
                <w:color w:val="000000"/>
                <w:sz w:val="26"/>
                <w:szCs w:val="26"/>
              </w:rPr>
            </w:pPr>
            <w:r w:rsidRPr="001545EE">
              <w:rPr>
                <w:rFonts w:ascii="CordiaUPC" w:hAnsi="CordiaUPC" w:cs="CordiaUPC"/>
                <w:color w:val="000000"/>
                <w:sz w:val="26"/>
                <w:szCs w:val="26"/>
              </w:rPr>
              <w:t>-</w:t>
            </w:r>
          </w:p>
        </w:tc>
      </w:tr>
      <w:tr w:rsidR="00F10619" w:rsidRPr="001545EE" w14:paraId="25865C5F" w14:textId="77777777" w:rsidTr="003D307F">
        <w:trPr>
          <w:cantSplit/>
        </w:trPr>
        <w:tc>
          <w:tcPr>
            <w:tcW w:w="3078" w:type="dxa"/>
            <w:vAlign w:val="bottom"/>
          </w:tcPr>
          <w:p w14:paraId="1F8DAC14" w14:textId="77777777" w:rsidR="00F10619" w:rsidRPr="001545EE" w:rsidRDefault="00F10619" w:rsidP="00F10619">
            <w:pPr>
              <w:spacing w:line="220" w:lineRule="exact"/>
              <w:ind w:left="142" w:right="-70" w:hanging="142"/>
              <w:rPr>
                <w:rFonts w:ascii="CordiaUPC" w:hAnsi="CordiaUPC" w:cs="CordiaUPC"/>
                <w:b/>
                <w:bCs/>
                <w:spacing w:val="-4"/>
                <w:sz w:val="26"/>
                <w:szCs w:val="26"/>
              </w:rPr>
            </w:pPr>
            <w:r w:rsidRPr="001545EE">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190F4A05" w14:textId="75E435ED" w:rsidR="00F10619" w:rsidRPr="001545EE" w:rsidRDefault="00F10619" w:rsidP="00F10619">
            <w:pPr>
              <w:tabs>
                <w:tab w:val="decimal" w:pos="1156"/>
              </w:tabs>
              <w:spacing w:line="220" w:lineRule="exact"/>
              <w:ind w:right="-79"/>
              <w:outlineLvl w:val="0"/>
              <w:rPr>
                <w:rFonts w:ascii="CordiaUPC" w:hAnsi="CordiaUPC" w:cs="CordiaUPC"/>
                <w:b/>
                <w:bCs/>
                <w:color w:val="000000"/>
                <w:sz w:val="26"/>
                <w:szCs w:val="26"/>
              </w:rPr>
            </w:pPr>
            <w:r w:rsidRPr="001545EE">
              <w:rPr>
                <w:rFonts w:ascii="CordiaUPC" w:hAnsi="CordiaUPC" w:cs="CordiaUPC"/>
                <w:b/>
                <w:bCs/>
                <w:color w:val="000000"/>
                <w:sz w:val="26"/>
                <w:szCs w:val="26"/>
              </w:rPr>
              <w:t>14,013</w:t>
            </w:r>
          </w:p>
        </w:tc>
        <w:tc>
          <w:tcPr>
            <w:tcW w:w="181" w:type="dxa"/>
            <w:vAlign w:val="bottom"/>
          </w:tcPr>
          <w:p w14:paraId="7A97519E" w14:textId="77777777" w:rsidR="00F10619" w:rsidRPr="001545EE" w:rsidRDefault="00F10619" w:rsidP="00F10619">
            <w:pPr>
              <w:tabs>
                <w:tab w:val="decimal" w:pos="830"/>
                <w:tab w:val="decimal" w:pos="986"/>
              </w:tabs>
              <w:spacing w:line="22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1A231642" w14:textId="4EF5B903" w:rsidR="00F10619" w:rsidRPr="001545EE" w:rsidRDefault="00F10619" w:rsidP="00F10619">
            <w:pPr>
              <w:tabs>
                <w:tab w:val="decimal" w:pos="1055"/>
              </w:tabs>
              <w:spacing w:line="220" w:lineRule="exact"/>
              <w:ind w:right="-79"/>
              <w:outlineLvl w:val="0"/>
              <w:rPr>
                <w:rFonts w:ascii="CordiaUPC" w:hAnsi="CordiaUPC" w:cs="CordiaUPC"/>
                <w:b/>
                <w:bCs/>
                <w:color w:val="000000"/>
                <w:sz w:val="26"/>
                <w:szCs w:val="26"/>
              </w:rPr>
            </w:pPr>
            <w:r w:rsidRPr="001545EE">
              <w:rPr>
                <w:rFonts w:ascii="CordiaUPC" w:hAnsi="CordiaUPC" w:cs="CordiaUPC"/>
                <w:b/>
                <w:bCs/>
                <w:color w:val="000000"/>
                <w:sz w:val="26"/>
                <w:szCs w:val="26"/>
              </w:rPr>
              <w:t>4,182</w:t>
            </w:r>
          </w:p>
        </w:tc>
        <w:tc>
          <w:tcPr>
            <w:tcW w:w="181" w:type="dxa"/>
            <w:vAlign w:val="bottom"/>
          </w:tcPr>
          <w:p w14:paraId="4F199F31" w14:textId="77777777" w:rsidR="00F10619" w:rsidRPr="001545EE" w:rsidRDefault="00F10619" w:rsidP="00F10619">
            <w:pPr>
              <w:tabs>
                <w:tab w:val="decimal" w:pos="830"/>
                <w:tab w:val="decimal" w:pos="986"/>
              </w:tabs>
              <w:spacing w:line="22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24FD0401" w14:textId="43C781EE" w:rsidR="00F10619" w:rsidRPr="001545EE" w:rsidRDefault="00F10619" w:rsidP="00F10619">
            <w:pPr>
              <w:tabs>
                <w:tab w:val="decimal" w:pos="1084"/>
              </w:tabs>
              <w:spacing w:line="220" w:lineRule="exact"/>
              <w:ind w:right="-79"/>
              <w:outlineLvl w:val="0"/>
              <w:rPr>
                <w:rFonts w:ascii="CordiaUPC" w:hAnsi="CordiaUPC" w:cs="CordiaUPC"/>
                <w:b/>
                <w:bCs/>
                <w:color w:val="000000"/>
                <w:sz w:val="26"/>
                <w:szCs w:val="26"/>
                <w:lang w:val="en-US"/>
              </w:rPr>
            </w:pPr>
            <w:r w:rsidRPr="001545EE">
              <w:rPr>
                <w:rFonts w:ascii="CordiaUPC" w:hAnsi="CordiaUPC" w:cs="CordiaUPC" w:hint="cs"/>
                <w:b/>
                <w:bCs/>
                <w:sz w:val="26"/>
                <w:szCs w:val="26"/>
                <w:cs/>
              </w:rPr>
              <w:t>(8,331)</w:t>
            </w:r>
          </w:p>
        </w:tc>
        <w:tc>
          <w:tcPr>
            <w:tcW w:w="180" w:type="dxa"/>
            <w:vAlign w:val="bottom"/>
          </w:tcPr>
          <w:p w14:paraId="198F4EBE" w14:textId="77777777" w:rsidR="00F10619" w:rsidRPr="001545EE" w:rsidRDefault="00F10619" w:rsidP="00F10619">
            <w:pPr>
              <w:tabs>
                <w:tab w:val="decimal" w:pos="830"/>
                <w:tab w:val="decimal" w:pos="986"/>
              </w:tabs>
              <w:spacing w:line="22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tcPr>
          <w:p w14:paraId="29CC813A" w14:textId="57D05922" w:rsidR="00F10619" w:rsidRPr="001545EE" w:rsidRDefault="00F10619" w:rsidP="00F10619">
            <w:pPr>
              <w:tabs>
                <w:tab w:val="decimal" w:pos="1126"/>
              </w:tabs>
              <w:spacing w:line="220" w:lineRule="exact"/>
              <w:ind w:right="-79"/>
              <w:outlineLvl w:val="0"/>
              <w:rPr>
                <w:rFonts w:ascii="CordiaUPC" w:hAnsi="CordiaUPC" w:cs="CordiaUPC"/>
                <w:b/>
                <w:bCs/>
                <w:color w:val="000000"/>
                <w:sz w:val="26"/>
                <w:szCs w:val="26"/>
              </w:rPr>
            </w:pPr>
            <w:r w:rsidRPr="001545EE">
              <w:rPr>
                <w:rFonts w:ascii="CordiaUPC" w:hAnsi="CordiaUPC" w:cs="CordiaUPC" w:hint="cs"/>
                <w:b/>
                <w:bCs/>
                <w:sz w:val="26"/>
                <w:szCs w:val="26"/>
                <w:cs/>
              </w:rPr>
              <w:t>(4,759)</w:t>
            </w:r>
          </w:p>
        </w:tc>
      </w:tr>
    </w:tbl>
    <w:p w14:paraId="76149DA2" w14:textId="77777777" w:rsidR="00786AAA" w:rsidRPr="001545EE" w:rsidRDefault="00786AAA" w:rsidP="00786AAA">
      <w:pPr>
        <w:tabs>
          <w:tab w:val="left" w:pos="540"/>
          <w:tab w:val="left" w:pos="1080"/>
        </w:tabs>
        <w:spacing w:line="240" w:lineRule="auto"/>
        <w:ind w:left="547" w:right="389"/>
        <w:jc w:val="thaiDistribute"/>
        <w:rPr>
          <w:rFonts w:ascii="CordiaUPC" w:eastAsia="Times New Roman" w:hAnsi="CordiaUPC" w:cs="CordiaUPC"/>
          <w:sz w:val="2"/>
          <w:szCs w:val="2"/>
        </w:rPr>
      </w:pPr>
    </w:p>
    <w:p w14:paraId="770B0C20" w14:textId="77777777" w:rsidR="00786AAA" w:rsidRPr="001545EE" w:rsidRDefault="00786AAA" w:rsidP="00786AAA">
      <w:pPr>
        <w:tabs>
          <w:tab w:val="left" w:pos="540"/>
          <w:tab w:val="left" w:pos="1080"/>
        </w:tabs>
        <w:spacing w:line="240" w:lineRule="exact"/>
        <w:ind w:left="540" w:right="389"/>
        <w:jc w:val="thaiDistribute"/>
        <w:rPr>
          <w:rFonts w:ascii="CordiaUPC" w:eastAsia="Times New Roman" w:hAnsi="CordiaUPC" w:cs="CordiaUPC"/>
          <w:b/>
          <w:bCs/>
          <w:i/>
          <w:iCs/>
          <w:sz w:val="26"/>
          <w:szCs w:val="26"/>
        </w:rPr>
      </w:pPr>
    </w:p>
    <w:tbl>
      <w:tblPr>
        <w:tblW w:w="9415" w:type="dxa"/>
        <w:tblInd w:w="450" w:type="dxa"/>
        <w:tblLayout w:type="fixed"/>
        <w:tblCellMar>
          <w:left w:w="79" w:type="dxa"/>
          <w:right w:w="79" w:type="dxa"/>
        </w:tblCellMar>
        <w:tblLook w:val="0000" w:firstRow="0" w:lastRow="0" w:firstColumn="0" w:lastColumn="0" w:noHBand="0" w:noVBand="0"/>
      </w:tblPr>
      <w:tblGrid>
        <w:gridCol w:w="3150"/>
        <w:gridCol w:w="1080"/>
        <w:gridCol w:w="180"/>
        <w:gridCol w:w="1080"/>
        <w:gridCol w:w="180"/>
        <w:gridCol w:w="1170"/>
        <w:gridCol w:w="180"/>
        <w:gridCol w:w="1080"/>
        <w:gridCol w:w="180"/>
        <w:gridCol w:w="1135"/>
      </w:tblGrid>
      <w:tr w:rsidR="00786AAA" w:rsidRPr="001545EE" w14:paraId="3484F82A" w14:textId="77777777" w:rsidTr="00786AAA">
        <w:trPr>
          <w:cantSplit/>
          <w:tblHeader/>
        </w:trPr>
        <w:tc>
          <w:tcPr>
            <w:tcW w:w="3150" w:type="dxa"/>
          </w:tcPr>
          <w:p w14:paraId="7DDD2281" w14:textId="77777777" w:rsidR="00786AAA" w:rsidRPr="001545EE" w:rsidRDefault="00786AAA" w:rsidP="00786AAA">
            <w:pPr>
              <w:pStyle w:val="acctfourfigures"/>
              <w:shd w:val="clear" w:color="auto" w:fill="FFFFFF"/>
              <w:tabs>
                <w:tab w:val="clear" w:pos="765"/>
              </w:tabs>
              <w:spacing w:line="240" w:lineRule="exact"/>
              <w:ind w:left="131" w:right="-143" w:hanging="120"/>
              <w:rPr>
                <w:rFonts w:ascii="CordiaUPC" w:hAnsi="CordiaUPC" w:cs="CordiaUPC"/>
                <w:sz w:val="26"/>
                <w:szCs w:val="26"/>
                <w:lang w:val="en-US" w:bidi="th-TH"/>
              </w:rPr>
            </w:pPr>
          </w:p>
        </w:tc>
        <w:tc>
          <w:tcPr>
            <w:tcW w:w="6265" w:type="dxa"/>
            <w:gridSpan w:val="9"/>
            <w:vAlign w:val="bottom"/>
          </w:tcPr>
          <w:p w14:paraId="2781AADF" w14:textId="77777777" w:rsidR="00786AAA" w:rsidRPr="001545EE" w:rsidRDefault="00786AAA" w:rsidP="00786AAA">
            <w:pPr>
              <w:pStyle w:val="acctmergecolhdg"/>
              <w:spacing w:line="240" w:lineRule="exact"/>
              <w:rPr>
                <w:rFonts w:ascii="CordiaUPC" w:hAnsi="CordiaUPC" w:cs="CordiaUPC"/>
                <w:sz w:val="26"/>
                <w:szCs w:val="26"/>
                <w:cs/>
                <w:lang w:bidi="th-TH"/>
              </w:rPr>
            </w:pPr>
            <w:r w:rsidRPr="001545EE">
              <w:rPr>
                <w:rFonts w:ascii="CordiaUPC" w:hAnsi="CordiaUPC" w:cs="CordiaUPC" w:hint="cs"/>
                <w:sz w:val="26"/>
                <w:szCs w:val="26"/>
              </w:rPr>
              <w:t>Consolidated</w:t>
            </w:r>
          </w:p>
        </w:tc>
      </w:tr>
      <w:tr w:rsidR="00786AAA" w:rsidRPr="001545EE" w14:paraId="21614631" w14:textId="77777777" w:rsidTr="00786AAA">
        <w:trPr>
          <w:cantSplit/>
          <w:tblHeader/>
        </w:trPr>
        <w:tc>
          <w:tcPr>
            <w:tcW w:w="3150" w:type="dxa"/>
          </w:tcPr>
          <w:p w14:paraId="6C314436" w14:textId="77777777" w:rsidR="00786AAA" w:rsidRPr="001545EE" w:rsidRDefault="00786AAA" w:rsidP="00786AAA">
            <w:pPr>
              <w:pStyle w:val="acctfourfigures"/>
              <w:shd w:val="clear" w:color="auto" w:fill="FFFFFF"/>
              <w:tabs>
                <w:tab w:val="clear" w:pos="765"/>
              </w:tabs>
              <w:spacing w:line="240" w:lineRule="exact"/>
              <w:ind w:left="131" w:right="-143" w:hanging="120"/>
              <w:rPr>
                <w:rFonts w:ascii="CordiaUPC" w:hAnsi="CordiaUPC" w:cs="CordiaUPC"/>
                <w:b/>
                <w:bCs/>
                <w:i/>
                <w:iCs/>
                <w:sz w:val="26"/>
                <w:szCs w:val="26"/>
                <w:lang w:val="en-US" w:bidi="th-TH"/>
              </w:rPr>
            </w:pPr>
          </w:p>
        </w:tc>
        <w:tc>
          <w:tcPr>
            <w:tcW w:w="6265" w:type="dxa"/>
            <w:gridSpan w:val="9"/>
            <w:vAlign w:val="bottom"/>
          </w:tcPr>
          <w:p w14:paraId="3912CD78" w14:textId="05D678C2" w:rsidR="00786AAA" w:rsidRPr="001545EE" w:rsidRDefault="00786AAA" w:rsidP="00786AAA">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31 March 202</w:t>
            </w:r>
            <w:r w:rsidRPr="001545EE">
              <w:rPr>
                <w:rFonts w:ascii="CordiaUPC" w:hAnsi="CordiaUPC" w:cs="CordiaUPC"/>
                <w:b w:val="0"/>
                <w:bCs/>
                <w:sz w:val="26"/>
                <w:szCs w:val="26"/>
              </w:rPr>
              <w:t>1</w:t>
            </w:r>
          </w:p>
        </w:tc>
      </w:tr>
      <w:tr w:rsidR="00786AAA" w:rsidRPr="001545EE" w14:paraId="4D84C5A6" w14:textId="77777777" w:rsidTr="00786AAA">
        <w:trPr>
          <w:cantSplit/>
          <w:tblHeader/>
        </w:trPr>
        <w:tc>
          <w:tcPr>
            <w:tcW w:w="3150" w:type="dxa"/>
          </w:tcPr>
          <w:p w14:paraId="2BCE9839" w14:textId="77777777" w:rsidR="00786AAA" w:rsidRPr="001545EE" w:rsidDel="00F1172B" w:rsidRDefault="00786AAA" w:rsidP="00786AAA">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080" w:type="dxa"/>
            <w:vAlign w:val="bottom"/>
          </w:tcPr>
          <w:p w14:paraId="2FB2950E" w14:textId="77777777" w:rsidR="00786AAA" w:rsidRPr="001545EE" w:rsidRDefault="00786AAA" w:rsidP="00786AAA">
            <w:pPr>
              <w:pStyle w:val="acctmergecolhdg"/>
              <w:spacing w:line="240" w:lineRule="exact"/>
              <w:ind w:left="-54" w:right="-79"/>
              <w:rPr>
                <w:rFonts w:ascii="CordiaUPC" w:hAnsi="CordiaUPC" w:cs="CordiaUPC"/>
                <w:b w:val="0"/>
                <w:bCs/>
                <w:sz w:val="26"/>
                <w:szCs w:val="26"/>
              </w:rPr>
            </w:pPr>
            <w:r w:rsidRPr="001545EE">
              <w:rPr>
                <w:rFonts w:ascii="CordiaUPC" w:hAnsi="CordiaUPC" w:cs="CordiaUPC" w:hint="cs"/>
                <w:b w:val="0"/>
                <w:bCs/>
                <w:sz w:val="26"/>
                <w:szCs w:val="26"/>
              </w:rPr>
              <w:t>Commercial</w:t>
            </w:r>
          </w:p>
        </w:tc>
        <w:tc>
          <w:tcPr>
            <w:tcW w:w="180" w:type="dxa"/>
          </w:tcPr>
          <w:p w14:paraId="710D0576" w14:textId="77777777" w:rsidR="00786AAA" w:rsidRPr="001545EE" w:rsidRDefault="00786AAA" w:rsidP="00786AAA">
            <w:pPr>
              <w:pStyle w:val="acctmergecolhdg"/>
              <w:spacing w:line="240" w:lineRule="exact"/>
              <w:rPr>
                <w:rFonts w:ascii="CordiaUPC" w:hAnsi="CordiaUPC" w:cs="CordiaUPC"/>
                <w:b w:val="0"/>
                <w:bCs/>
                <w:sz w:val="26"/>
                <w:szCs w:val="26"/>
              </w:rPr>
            </w:pPr>
          </w:p>
        </w:tc>
        <w:tc>
          <w:tcPr>
            <w:tcW w:w="1080" w:type="dxa"/>
            <w:vAlign w:val="bottom"/>
          </w:tcPr>
          <w:p w14:paraId="1B9775BB" w14:textId="77777777" w:rsidR="00786AAA" w:rsidRPr="001545EE" w:rsidRDefault="00786AAA" w:rsidP="00786AAA">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Retail</w:t>
            </w:r>
          </w:p>
        </w:tc>
        <w:tc>
          <w:tcPr>
            <w:tcW w:w="180" w:type="dxa"/>
          </w:tcPr>
          <w:p w14:paraId="1C8C5623" w14:textId="77777777" w:rsidR="00786AAA" w:rsidRPr="001545EE" w:rsidRDefault="00786AAA" w:rsidP="00786AAA">
            <w:pPr>
              <w:pStyle w:val="acctmergecolhdg"/>
              <w:spacing w:line="240" w:lineRule="exact"/>
              <w:rPr>
                <w:rFonts w:ascii="CordiaUPC" w:hAnsi="CordiaUPC" w:cs="CordiaUPC"/>
                <w:b w:val="0"/>
                <w:bCs/>
                <w:sz w:val="26"/>
                <w:szCs w:val="26"/>
              </w:rPr>
            </w:pPr>
          </w:p>
        </w:tc>
        <w:tc>
          <w:tcPr>
            <w:tcW w:w="1170" w:type="dxa"/>
            <w:vAlign w:val="bottom"/>
          </w:tcPr>
          <w:p w14:paraId="4ED12FF7" w14:textId="77777777" w:rsidR="00786AAA" w:rsidRPr="001545EE" w:rsidRDefault="00786AAA" w:rsidP="00786AAA">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Other</w:t>
            </w:r>
          </w:p>
        </w:tc>
        <w:tc>
          <w:tcPr>
            <w:tcW w:w="180" w:type="dxa"/>
          </w:tcPr>
          <w:p w14:paraId="4A29F9DC" w14:textId="77777777" w:rsidR="00786AAA" w:rsidRPr="001545EE" w:rsidRDefault="00786AAA" w:rsidP="00786AAA">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476352AD" w14:textId="77777777" w:rsidR="00786AAA" w:rsidRPr="001545EE" w:rsidRDefault="00786AAA" w:rsidP="00786AAA">
            <w:pPr>
              <w:pStyle w:val="acctmergecolhdg"/>
              <w:spacing w:line="240" w:lineRule="exact"/>
              <w:rPr>
                <w:rFonts w:ascii="CordiaUPC" w:hAnsi="CordiaUPC" w:cs="CordiaUPC"/>
                <w:b w:val="0"/>
                <w:bCs/>
                <w:sz w:val="26"/>
                <w:szCs w:val="26"/>
              </w:rPr>
            </w:pPr>
          </w:p>
        </w:tc>
        <w:tc>
          <w:tcPr>
            <w:tcW w:w="180" w:type="dxa"/>
          </w:tcPr>
          <w:p w14:paraId="486783F3" w14:textId="77777777" w:rsidR="00786AAA" w:rsidRPr="001545EE" w:rsidRDefault="00786AAA" w:rsidP="00786AAA">
            <w:pPr>
              <w:pStyle w:val="acctmergecolhdg"/>
              <w:spacing w:line="240" w:lineRule="exact"/>
              <w:rPr>
                <w:rFonts w:ascii="CordiaUPC" w:hAnsi="CordiaUPC" w:cs="CordiaUPC"/>
                <w:b w:val="0"/>
                <w:bCs/>
                <w:sz w:val="26"/>
                <w:szCs w:val="26"/>
              </w:rPr>
            </w:pPr>
          </w:p>
        </w:tc>
        <w:tc>
          <w:tcPr>
            <w:tcW w:w="1135" w:type="dxa"/>
            <w:vAlign w:val="bottom"/>
          </w:tcPr>
          <w:p w14:paraId="463DD798" w14:textId="77777777" w:rsidR="00786AAA" w:rsidRPr="001545EE" w:rsidRDefault="00786AAA" w:rsidP="00786AAA">
            <w:pPr>
              <w:pStyle w:val="acctmergecolhdg"/>
              <w:spacing w:line="240" w:lineRule="exact"/>
              <w:rPr>
                <w:rFonts w:ascii="CordiaUPC" w:hAnsi="CordiaUPC" w:cs="CordiaUPC"/>
                <w:b w:val="0"/>
                <w:bCs/>
                <w:sz w:val="26"/>
                <w:szCs w:val="26"/>
              </w:rPr>
            </w:pPr>
          </w:p>
        </w:tc>
      </w:tr>
      <w:tr w:rsidR="00786AAA" w:rsidRPr="001545EE" w14:paraId="508169ED" w14:textId="77777777" w:rsidTr="00786AAA">
        <w:trPr>
          <w:cantSplit/>
          <w:tblHeader/>
        </w:trPr>
        <w:tc>
          <w:tcPr>
            <w:tcW w:w="3150" w:type="dxa"/>
          </w:tcPr>
          <w:p w14:paraId="799F4C90" w14:textId="77777777" w:rsidR="00786AAA" w:rsidRPr="001545EE" w:rsidDel="00F1172B" w:rsidRDefault="00786AAA" w:rsidP="00786AAA">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080" w:type="dxa"/>
            <w:vAlign w:val="bottom"/>
          </w:tcPr>
          <w:p w14:paraId="6F4939A7" w14:textId="77777777" w:rsidR="00786AAA" w:rsidRPr="001545EE" w:rsidRDefault="00786AAA" w:rsidP="00786AAA">
            <w:pPr>
              <w:pStyle w:val="acctmergecolhdg"/>
              <w:spacing w:line="240" w:lineRule="exact"/>
              <w:ind w:left="-54" w:right="-79"/>
              <w:rPr>
                <w:rFonts w:ascii="CordiaUPC" w:hAnsi="CordiaUPC" w:cs="CordiaUPC"/>
                <w:b w:val="0"/>
                <w:bCs/>
                <w:sz w:val="26"/>
                <w:szCs w:val="26"/>
              </w:rPr>
            </w:pPr>
            <w:r w:rsidRPr="001545EE">
              <w:rPr>
                <w:rFonts w:ascii="CordiaUPC" w:hAnsi="CordiaUPC" w:cs="CordiaUPC" w:hint="cs"/>
                <w:b w:val="0"/>
                <w:bCs/>
                <w:sz w:val="26"/>
                <w:szCs w:val="26"/>
              </w:rPr>
              <w:t>Banking</w:t>
            </w:r>
          </w:p>
        </w:tc>
        <w:tc>
          <w:tcPr>
            <w:tcW w:w="180" w:type="dxa"/>
          </w:tcPr>
          <w:p w14:paraId="6735B9EC" w14:textId="77777777" w:rsidR="00786AAA" w:rsidRPr="001545EE" w:rsidRDefault="00786AAA" w:rsidP="00786AAA">
            <w:pPr>
              <w:pStyle w:val="acctmergecolhdg"/>
              <w:spacing w:line="240" w:lineRule="exact"/>
              <w:rPr>
                <w:rFonts w:ascii="CordiaUPC" w:hAnsi="CordiaUPC" w:cs="CordiaUPC"/>
                <w:b w:val="0"/>
                <w:bCs/>
                <w:sz w:val="26"/>
                <w:szCs w:val="26"/>
              </w:rPr>
            </w:pPr>
          </w:p>
        </w:tc>
        <w:tc>
          <w:tcPr>
            <w:tcW w:w="1080" w:type="dxa"/>
            <w:vAlign w:val="bottom"/>
          </w:tcPr>
          <w:p w14:paraId="132A6F20" w14:textId="77777777" w:rsidR="00786AAA" w:rsidRPr="001545EE" w:rsidRDefault="00786AAA" w:rsidP="00786AAA">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Banking</w:t>
            </w:r>
          </w:p>
        </w:tc>
        <w:tc>
          <w:tcPr>
            <w:tcW w:w="180" w:type="dxa"/>
          </w:tcPr>
          <w:p w14:paraId="5DF5D0AD" w14:textId="77777777" w:rsidR="00786AAA" w:rsidRPr="001545EE" w:rsidRDefault="00786AAA" w:rsidP="00786AAA">
            <w:pPr>
              <w:pStyle w:val="acctmergecolhdg"/>
              <w:spacing w:line="240" w:lineRule="exact"/>
              <w:rPr>
                <w:rFonts w:ascii="CordiaUPC" w:hAnsi="CordiaUPC" w:cs="CordiaUPC"/>
                <w:b w:val="0"/>
                <w:bCs/>
                <w:sz w:val="26"/>
                <w:szCs w:val="26"/>
              </w:rPr>
            </w:pPr>
          </w:p>
        </w:tc>
        <w:tc>
          <w:tcPr>
            <w:tcW w:w="1170" w:type="dxa"/>
            <w:vAlign w:val="bottom"/>
          </w:tcPr>
          <w:p w14:paraId="3A536393" w14:textId="77777777" w:rsidR="00786AAA" w:rsidRPr="001545EE" w:rsidRDefault="00786AAA" w:rsidP="00786AAA">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segments</w:t>
            </w:r>
          </w:p>
        </w:tc>
        <w:tc>
          <w:tcPr>
            <w:tcW w:w="180" w:type="dxa"/>
          </w:tcPr>
          <w:p w14:paraId="2C1FD95E" w14:textId="77777777" w:rsidR="00786AAA" w:rsidRPr="001545EE" w:rsidRDefault="00786AAA" w:rsidP="00786AAA">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5CE2B241" w14:textId="77777777" w:rsidR="00786AAA" w:rsidRPr="001545EE" w:rsidRDefault="00786AAA" w:rsidP="00786AAA">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Elimination</w:t>
            </w:r>
          </w:p>
        </w:tc>
        <w:tc>
          <w:tcPr>
            <w:tcW w:w="180" w:type="dxa"/>
          </w:tcPr>
          <w:p w14:paraId="7FDD4FE9" w14:textId="77777777" w:rsidR="00786AAA" w:rsidRPr="001545EE" w:rsidRDefault="00786AAA" w:rsidP="00786AAA">
            <w:pPr>
              <w:pStyle w:val="acctmergecolhdg"/>
              <w:spacing w:line="240" w:lineRule="exact"/>
              <w:rPr>
                <w:rFonts w:ascii="CordiaUPC" w:hAnsi="CordiaUPC" w:cs="CordiaUPC"/>
                <w:b w:val="0"/>
                <w:bCs/>
                <w:sz w:val="26"/>
                <w:szCs w:val="26"/>
              </w:rPr>
            </w:pPr>
          </w:p>
        </w:tc>
        <w:tc>
          <w:tcPr>
            <w:tcW w:w="1135" w:type="dxa"/>
            <w:vAlign w:val="bottom"/>
          </w:tcPr>
          <w:p w14:paraId="684F97DA" w14:textId="77777777" w:rsidR="00786AAA" w:rsidRPr="001545EE" w:rsidRDefault="00786AAA" w:rsidP="00786AAA">
            <w:pPr>
              <w:pStyle w:val="acctmergecolhdg"/>
              <w:spacing w:line="240" w:lineRule="exact"/>
              <w:rPr>
                <w:rFonts w:ascii="CordiaUPC" w:hAnsi="CordiaUPC" w:cs="CordiaUPC"/>
                <w:b w:val="0"/>
                <w:bCs/>
                <w:sz w:val="26"/>
                <w:szCs w:val="26"/>
              </w:rPr>
            </w:pPr>
            <w:r w:rsidRPr="001545EE">
              <w:rPr>
                <w:rFonts w:ascii="CordiaUPC" w:hAnsi="CordiaUPC" w:cs="CordiaUPC" w:hint="cs"/>
                <w:b w:val="0"/>
                <w:bCs/>
                <w:sz w:val="26"/>
                <w:szCs w:val="26"/>
              </w:rPr>
              <w:t>Total</w:t>
            </w:r>
          </w:p>
        </w:tc>
      </w:tr>
      <w:tr w:rsidR="00786AAA" w:rsidRPr="001545EE" w14:paraId="427F7E8B" w14:textId="77777777" w:rsidTr="00786AAA">
        <w:trPr>
          <w:cantSplit/>
          <w:tblHeader/>
        </w:trPr>
        <w:tc>
          <w:tcPr>
            <w:tcW w:w="3150" w:type="dxa"/>
          </w:tcPr>
          <w:p w14:paraId="0FC979E0" w14:textId="77777777" w:rsidR="00786AAA" w:rsidRPr="001545EE" w:rsidRDefault="00786AAA" w:rsidP="00786AAA">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6265" w:type="dxa"/>
            <w:gridSpan w:val="9"/>
            <w:vAlign w:val="bottom"/>
          </w:tcPr>
          <w:p w14:paraId="3F553282" w14:textId="77777777" w:rsidR="00786AAA" w:rsidRPr="001545EE" w:rsidRDefault="00786AAA" w:rsidP="00786AAA">
            <w:pPr>
              <w:pStyle w:val="acctmergecolhdg"/>
              <w:spacing w:line="240" w:lineRule="exact"/>
              <w:rPr>
                <w:rFonts w:ascii="CordiaUPC" w:hAnsi="CordiaUPC" w:cs="CordiaUPC"/>
                <w:b w:val="0"/>
                <w:bCs/>
                <w:i/>
                <w:iCs/>
                <w:sz w:val="26"/>
                <w:szCs w:val="26"/>
              </w:rPr>
            </w:pPr>
            <w:r w:rsidRPr="001545EE">
              <w:rPr>
                <w:rFonts w:ascii="CordiaUPC" w:hAnsi="CordiaUPC" w:cs="CordiaUPC" w:hint="cs"/>
                <w:b w:val="0"/>
                <w:bCs/>
                <w:i/>
                <w:iCs/>
                <w:sz w:val="26"/>
                <w:szCs w:val="26"/>
              </w:rPr>
              <w:t>(in million Baht)</w:t>
            </w:r>
          </w:p>
        </w:tc>
      </w:tr>
      <w:tr w:rsidR="00267E26" w:rsidRPr="001545EE" w14:paraId="3374BACA" w14:textId="77777777" w:rsidTr="00786AAA">
        <w:trPr>
          <w:cantSplit/>
        </w:trPr>
        <w:tc>
          <w:tcPr>
            <w:tcW w:w="3150" w:type="dxa"/>
            <w:vAlign w:val="bottom"/>
          </w:tcPr>
          <w:p w14:paraId="302661C1" w14:textId="2ACC4F13" w:rsidR="00267E26" w:rsidRPr="001545EE" w:rsidRDefault="00267E26" w:rsidP="00267E26">
            <w:pPr>
              <w:shd w:val="clear" w:color="auto" w:fill="FFFFFF"/>
              <w:spacing w:line="240" w:lineRule="exact"/>
              <w:ind w:left="142" w:right="-72" w:hanging="142"/>
              <w:rPr>
                <w:rFonts w:ascii="CordiaUPC" w:hAnsi="CordiaUPC" w:cs="CordiaUPC"/>
                <w:sz w:val="26"/>
                <w:szCs w:val="26"/>
              </w:rPr>
            </w:pPr>
            <w:r w:rsidRPr="001545EE">
              <w:rPr>
                <w:rFonts w:ascii="CordiaUPC" w:eastAsia="Times New Roman" w:hAnsi="CordiaUPC" w:cs="CordiaUPC" w:hint="cs"/>
                <w:sz w:val="26"/>
                <w:szCs w:val="26"/>
              </w:rPr>
              <w:t>Loan to customers</w:t>
            </w:r>
          </w:p>
        </w:tc>
        <w:tc>
          <w:tcPr>
            <w:tcW w:w="1080" w:type="dxa"/>
            <w:tcBorders>
              <w:bottom w:val="double" w:sz="4" w:space="0" w:color="auto"/>
            </w:tcBorders>
            <w:vAlign w:val="bottom"/>
          </w:tcPr>
          <w:p w14:paraId="4B80F8FD" w14:textId="27DDC7E5" w:rsidR="00267E26" w:rsidRPr="001545EE" w:rsidRDefault="00267E26" w:rsidP="00267E26">
            <w:pPr>
              <w:tabs>
                <w:tab w:val="decimal" w:pos="824"/>
              </w:tabs>
              <w:spacing w:line="240" w:lineRule="exact"/>
              <w:ind w:right="-72"/>
              <w:outlineLvl w:val="0"/>
              <w:rPr>
                <w:rFonts w:ascii="CordiaUPC" w:hAnsi="CordiaUPC" w:cs="CordiaUPC"/>
                <w:color w:val="000000"/>
                <w:sz w:val="26"/>
                <w:szCs w:val="26"/>
                <w:lang w:val="en-US" w:bidi="th-TH"/>
              </w:rPr>
            </w:pPr>
            <w:r w:rsidRPr="001545EE">
              <w:rPr>
                <w:rFonts w:ascii="CordiaUPC" w:hAnsi="CordiaUPC" w:cs="CordiaUPC"/>
                <w:color w:val="000000"/>
                <w:sz w:val="26"/>
                <w:szCs w:val="26"/>
              </w:rPr>
              <w:t>518,096</w:t>
            </w:r>
          </w:p>
        </w:tc>
        <w:tc>
          <w:tcPr>
            <w:tcW w:w="180" w:type="dxa"/>
            <w:vAlign w:val="bottom"/>
          </w:tcPr>
          <w:p w14:paraId="2DDCCD84" w14:textId="77777777" w:rsidR="00267E26" w:rsidRPr="001545EE" w:rsidRDefault="00267E26" w:rsidP="00267E26">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vAlign w:val="bottom"/>
          </w:tcPr>
          <w:p w14:paraId="0AC4FEFF" w14:textId="024A6806" w:rsidR="00267E26" w:rsidRPr="001545EE" w:rsidRDefault="00267E26" w:rsidP="00267E26">
            <w:pPr>
              <w:tabs>
                <w:tab w:val="decimal" w:pos="824"/>
              </w:tabs>
              <w:spacing w:line="240" w:lineRule="exact"/>
              <w:ind w:right="-72"/>
              <w:outlineLvl w:val="0"/>
              <w:rPr>
                <w:rFonts w:ascii="CordiaUPC" w:hAnsi="CordiaUPC" w:cs="CordiaUPC"/>
                <w:color w:val="000000"/>
                <w:sz w:val="26"/>
                <w:szCs w:val="26"/>
              </w:rPr>
            </w:pPr>
            <w:r w:rsidRPr="001545EE">
              <w:rPr>
                <w:rFonts w:ascii="CordiaUPC" w:hAnsi="CordiaUPC" w:cs="CordiaUPC"/>
                <w:color w:val="000000"/>
                <w:sz w:val="26"/>
                <w:szCs w:val="26"/>
              </w:rPr>
              <w:t>831,754</w:t>
            </w:r>
          </w:p>
        </w:tc>
        <w:tc>
          <w:tcPr>
            <w:tcW w:w="180" w:type="dxa"/>
            <w:vAlign w:val="bottom"/>
          </w:tcPr>
          <w:p w14:paraId="42773F66" w14:textId="77777777" w:rsidR="00267E26" w:rsidRPr="001545EE" w:rsidRDefault="00267E26" w:rsidP="00267E26">
            <w:pPr>
              <w:tabs>
                <w:tab w:val="decimal" w:pos="756"/>
              </w:tabs>
              <w:spacing w:line="240" w:lineRule="exact"/>
              <w:ind w:right="-72"/>
              <w:outlineLvl w:val="0"/>
              <w:rPr>
                <w:rFonts w:ascii="CordiaUPC" w:hAnsi="CordiaUPC" w:cs="CordiaUPC"/>
                <w:color w:val="000000"/>
                <w:sz w:val="26"/>
                <w:szCs w:val="26"/>
              </w:rPr>
            </w:pPr>
          </w:p>
        </w:tc>
        <w:tc>
          <w:tcPr>
            <w:tcW w:w="1170" w:type="dxa"/>
            <w:tcBorders>
              <w:bottom w:val="double" w:sz="4" w:space="0" w:color="auto"/>
            </w:tcBorders>
            <w:vAlign w:val="bottom"/>
          </w:tcPr>
          <w:p w14:paraId="73C7FFD2" w14:textId="20645EAB" w:rsidR="00267E26" w:rsidRPr="001545EE" w:rsidRDefault="00B61B73" w:rsidP="00267E26">
            <w:pPr>
              <w:tabs>
                <w:tab w:val="decimal" w:pos="911"/>
              </w:tabs>
              <w:spacing w:line="240" w:lineRule="exact"/>
              <w:ind w:right="-72"/>
              <w:outlineLvl w:val="0"/>
              <w:rPr>
                <w:rFonts w:ascii="CordiaUPC" w:hAnsi="CordiaUPC" w:cs="CordiaUPC"/>
                <w:color w:val="000000"/>
                <w:sz w:val="26"/>
                <w:szCs w:val="26"/>
              </w:rPr>
            </w:pPr>
            <w:r w:rsidRPr="001545EE">
              <w:rPr>
                <w:rFonts w:ascii="CordiaUPC" w:hAnsi="CordiaUPC" w:cs="CordiaUPC"/>
                <w:color w:val="000000"/>
                <w:sz w:val="26"/>
                <w:szCs w:val="26"/>
              </w:rPr>
              <w:t>26,709</w:t>
            </w:r>
          </w:p>
        </w:tc>
        <w:tc>
          <w:tcPr>
            <w:tcW w:w="180" w:type="dxa"/>
            <w:vAlign w:val="bottom"/>
          </w:tcPr>
          <w:p w14:paraId="5AAE1E56" w14:textId="77777777" w:rsidR="00267E26" w:rsidRPr="00E24BBC" w:rsidRDefault="00267E26" w:rsidP="00267E26">
            <w:pPr>
              <w:tabs>
                <w:tab w:val="decimal" w:pos="756"/>
              </w:tabs>
              <w:spacing w:line="240" w:lineRule="exact"/>
              <w:ind w:right="-72"/>
              <w:outlineLvl w:val="0"/>
              <w:rPr>
                <w:rFonts w:ascii="CordiaUPC" w:hAnsi="CordiaUPC" w:cs="CordiaUPC"/>
                <w:color w:val="000000"/>
                <w:sz w:val="26"/>
                <w:szCs w:val="26"/>
                <w:highlight w:val="yellow"/>
              </w:rPr>
            </w:pPr>
          </w:p>
        </w:tc>
        <w:tc>
          <w:tcPr>
            <w:tcW w:w="1080" w:type="dxa"/>
            <w:tcBorders>
              <w:bottom w:val="double" w:sz="4" w:space="0" w:color="auto"/>
            </w:tcBorders>
            <w:vAlign w:val="bottom"/>
          </w:tcPr>
          <w:p w14:paraId="64CEBD9B" w14:textId="130E72C2" w:rsidR="00267E26" w:rsidRPr="00E24BBC" w:rsidRDefault="00B61B73" w:rsidP="00267E26">
            <w:pPr>
              <w:tabs>
                <w:tab w:val="decimal" w:pos="821"/>
              </w:tabs>
              <w:spacing w:line="240" w:lineRule="exact"/>
              <w:ind w:right="-72"/>
              <w:outlineLvl w:val="0"/>
              <w:rPr>
                <w:rFonts w:ascii="CordiaUPC" w:hAnsi="CordiaUPC" w:cs="CordiaUPC"/>
                <w:color w:val="000000"/>
                <w:sz w:val="26"/>
                <w:szCs w:val="26"/>
              </w:rPr>
            </w:pPr>
            <w:r w:rsidRPr="00E24BBC">
              <w:rPr>
                <w:rFonts w:ascii="CordiaUPC" w:hAnsi="CordiaUPC" w:cs="CordiaUPC"/>
                <w:color w:val="000000"/>
                <w:sz w:val="26"/>
                <w:szCs w:val="26"/>
              </w:rPr>
              <w:t>3,65</w:t>
            </w:r>
            <w:r w:rsidR="00E24BBC" w:rsidRPr="00E24BBC">
              <w:rPr>
                <w:rFonts w:ascii="CordiaUPC" w:hAnsi="CordiaUPC" w:cs="CordiaUPC"/>
                <w:color w:val="000000"/>
                <w:sz w:val="26"/>
                <w:szCs w:val="26"/>
              </w:rPr>
              <w:t>1</w:t>
            </w:r>
          </w:p>
        </w:tc>
        <w:tc>
          <w:tcPr>
            <w:tcW w:w="180" w:type="dxa"/>
            <w:vAlign w:val="bottom"/>
          </w:tcPr>
          <w:p w14:paraId="6A4CC084" w14:textId="77777777" w:rsidR="00267E26" w:rsidRPr="00E24BBC" w:rsidRDefault="00267E26" w:rsidP="00267E26">
            <w:pPr>
              <w:tabs>
                <w:tab w:val="decimal" w:pos="756"/>
              </w:tabs>
              <w:spacing w:line="240" w:lineRule="exact"/>
              <w:ind w:right="-72"/>
              <w:outlineLvl w:val="0"/>
              <w:rPr>
                <w:rFonts w:ascii="CordiaUPC" w:hAnsi="CordiaUPC" w:cs="CordiaUPC"/>
                <w:color w:val="000000"/>
                <w:sz w:val="26"/>
                <w:szCs w:val="26"/>
              </w:rPr>
            </w:pPr>
          </w:p>
        </w:tc>
        <w:tc>
          <w:tcPr>
            <w:tcW w:w="1135" w:type="dxa"/>
            <w:tcBorders>
              <w:bottom w:val="double" w:sz="4" w:space="0" w:color="auto"/>
            </w:tcBorders>
            <w:vAlign w:val="bottom"/>
          </w:tcPr>
          <w:p w14:paraId="1D8286A9" w14:textId="2EBF7833" w:rsidR="00267E26" w:rsidRPr="00E24BBC" w:rsidRDefault="00267E26" w:rsidP="00267E26">
            <w:pPr>
              <w:tabs>
                <w:tab w:val="decimal" w:pos="900"/>
              </w:tabs>
              <w:spacing w:line="240" w:lineRule="exact"/>
              <w:ind w:right="-72"/>
              <w:outlineLvl w:val="0"/>
              <w:rPr>
                <w:rFonts w:ascii="CordiaUPC" w:hAnsi="CordiaUPC" w:cs="CordiaUPC"/>
                <w:color w:val="000000"/>
                <w:sz w:val="26"/>
                <w:szCs w:val="26"/>
              </w:rPr>
            </w:pPr>
            <w:r w:rsidRPr="00E24BBC">
              <w:rPr>
                <w:rFonts w:ascii="CordiaUPC" w:hAnsi="CordiaUPC" w:cs="CordiaUPC"/>
                <w:color w:val="000000"/>
                <w:sz w:val="26"/>
                <w:szCs w:val="26"/>
              </w:rPr>
              <w:t>1,380,21</w:t>
            </w:r>
            <w:r w:rsidR="00E24BBC" w:rsidRPr="00E24BBC">
              <w:rPr>
                <w:rFonts w:ascii="CordiaUPC" w:hAnsi="CordiaUPC" w:cs="CordiaUPC"/>
                <w:color w:val="000000"/>
                <w:sz w:val="26"/>
                <w:szCs w:val="26"/>
              </w:rPr>
              <w:t>0</w:t>
            </w:r>
          </w:p>
        </w:tc>
      </w:tr>
      <w:tr w:rsidR="00267E26" w:rsidRPr="001545EE" w14:paraId="12E56CA6" w14:textId="77777777" w:rsidTr="00786AAA">
        <w:trPr>
          <w:cantSplit/>
        </w:trPr>
        <w:tc>
          <w:tcPr>
            <w:tcW w:w="3150" w:type="dxa"/>
            <w:vAlign w:val="bottom"/>
          </w:tcPr>
          <w:p w14:paraId="202EB678" w14:textId="25006777" w:rsidR="00267E26" w:rsidRPr="001545EE" w:rsidRDefault="00267E26" w:rsidP="00267E26">
            <w:pPr>
              <w:shd w:val="clear" w:color="auto" w:fill="FFFFFF"/>
              <w:spacing w:line="240" w:lineRule="exact"/>
              <w:ind w:left="142" w:right="-72" w:hanging="142"/>
              <w:rPr>
                <w:rFonts w:ascii="CordiaUPC" w:hAnsi="CordiaUPC" w:cs="CordiaUPC"/>
                <w:sz w:val="26"/>
                <w:szCs w:val="26"/>
              </w:rPr>
            </w:pPr>
            <w:r w:rsidRPr="001545EE">
              <w:rPr>
                <w:rFonts w:ascii="CordiaUPC" w:eastAsia="Times New Roman" w:hAnsi="CordiaUPC" w:cs="CordiaUPC" w:hint="cs"/>
                <w:sz w:val="26"/>
                <w:szCs w:val="26"/>
              </w:rPr>
              <w:t>Deposits</w:t>
            </w:r>
          </w:p>
        </w:tc>
        <w:tc>
          <w:tcPr>
            <w:tcW w:w="1080" w:type="dxa"/>
            <w:tcBorders>
              <w:top w:val="double" w:sz="4" w:space="0" w:color="auto"/>
              <w:bottom w:val="double" w:sz="4" w:space="0" w:color="auto"/>
            </w:tcBorders>
            <w:vAlign w:val="bottom"/>
          </w:tcPr>
          <w:p w14:paraId="3B1AE054" w14:textId="2593E965" w:rsidR="00267E26" w:rsidRPr="001545EE" w:rsidRDefault="00267E26" w:rsidP="00267E26">
            <w:pPr>
              <w:tabs>
                <w:tab w:val="decimal" w:pos="824"/>
              </w:tabs>
              <w:spacing w:line="240" w:lineRule="exact"/>
              <w:ind w:right="-72"/>
              <w:outlineLvl w:val="0"/>
              <w:rPr>
                <w:rFonts w:ascii="CordiaUPC" w:hAnsi="CordiaUPC" w:cs="CordiaUPC"/>
                <w:color w:val="000000"/>
                <w:sz w:val="26"/>
                <w:szCs w:val="26"/>
                <w:lang w:val="en-US" w:bidi="th-TH"/>
              </w:rPr>
            </w:pPr>
            <w:r w:rsidRPr="001545EE">
              <w:rPr>
                <w:rFonts w:ascii="CordiaUPC" w:hAnsi="CordiaUPC" w:cs="CordiaUPC"/>
                <w:color w:val="000000"/>
                <w:sz w:val="26"/>
                <w:szCs w:val="26"/>
              </w:rPr>
              <w:t>295,532</w:t>
            </w:r>
          </w:p>
        </w:tc>
        <w:tc>
          <w:tcPr>
            <w:tcW w:w="180" w:type="dxa"/>
            <w:vAlign w:val="bottom"/>
          </w:tcPr>
          <w:p w14:paraId="111CBBFA" w14:textId="77777777" w:rsidR="00267E26" w:rsidRPr="001545EE" w:rsidRDefault="00267E26" w:rsidP="00267E26">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bottom w:val="double" w:sz="4" w:space="0" w:color="auto"/>
            </w:tcBorders>
            <w:vAlign w:val="bottom"/>
          </w:tcPr>
          <w:p w14:paraId="166427E9" w14:textId="366DA13B" w:rsidR="00267E26" w:rsidRPr="001545EE" w:rsidRDefault="00267E26" w:rsidP="00267E26">
            <w:pPr>
              <w:tabs>
                <w:tab w:val="decimal" w:pos="824"/>
              </w:tabs>
              <w:spacing w:line="240" w:lineRule="exact"/>
              <w:ind w:right="-72"/>
              <w:outlineLvl w:val="0"/>
              <w:rPr>
                <w:rFonts w:ascii="CordiaUPC" w:hAnsi="CordiaUPC" w:cs="CordiaUPC"/>
                <w:color w:val="000000"/>
                <w:sz w:val="26"/>
                <w:szCs w:val="26"/>
                <w:lang w:val="en-US" w:bidi="th-TH"/>
              </w:rPr>
            </w:pPr>
            <w:r w:rsidRPr="001545EE">
              <w:rPr>
                <w:rFonts w:ascii="CordiaUPC" w:hAnsi="CordiaUPC" w:cs="CordiaUPC"/>
                <w:color w:val="000000"/>
                <w:sz w:val="26"/>
                <w:szCs w:val="26"/>
              </w:rPr>
              <w:t>809,369</w:t>
            </w:r>
          </w:p>
        </w:tc>
        <w:tc>
          <w:tcPr>
            <w:tcW w:w="180" w:type="dxa"/>
            <w:vAlign w:val="bottom"/>
          </w:tcPr>
          <w:p w14:paraId="1B5BD111" w14:textId="77777777" w:rsidR="00267E26" w:rsidRPr="001545EE" w:rsidRDefault="00267E26" w:rsidP="00267E26">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double" w:sz="4" w:space="0" w:color="auto"/>
              <w:bottom w:val="double" w:sz="4" w:space="0" w:color="auto"/>
            </w:tcBorders>
            <w:vAlign w:val="bottom"/>
          </w:tcPr>
          <w:p w14:paraId="2C702E3A" w14:textId="26CF3099" w:rsidR="00267E26" w:rsidRPr="001545EE" w:rsidRDefault="00267E26" w:rsidP="00267E26">
            <w:pPr>
              <w:tabs>
                <w:tab w:val="decimal" w:pos="911"/>
              </w:tabs>
              <w:spacing w:line="240" w:lineRule="exact"/>
              <w:ind w:right="-72"/>
              <w:outlineLvl w:val="0"/>
              <w:rPr>
                <w:rFonts w:ascii="CordiaUPC" w:hAnsi="CordiaUPC" w:cs="CordiaUPC"/>
                <w:color w:val="000000"/>
                <w:sz w:val="26"/>
                <w:szCs w:val="26"/>
                <w:lang w:val="en-US" w:bidi="th-TH"/>
              </w:rPr>
            </w:pPr>
            <w:r w:rsidRPr="001545EE">
              <w:rPr>
                <w:rFonts w:ascii="CordiaUPC" w:hAnsi="CordiaUPC" w:cs="CordiaUPC"/>
                <w:color w:val="000000"/>
                <w:sz w:val="26"/>
                <w:szCs w:val="26"/>
              </w:rPr>
              <w:t>279,142</w:t>
            </w:r>
          </w:p>
        </w:tc>
        <w:tc>
          <w:tcPr>
            <w:tcW w:w="180" w:type="dxa"/>
            <w:vAlign w:val="bottom"/>
          </w:tcPr>
          <w:p w14:paraId="66AA319F" w14:textId="77777777" w:rsidR="00267E26" w:rsidRPr="001545EE" w:rsidRDefault="00267E26" w:rsidP="00267E26">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bottom w:val="double" w:sz="4" w:space="0" w:color="auto"/>
            </w:tcBorders>
            <w:vAlign w:val="bottom"/>
          </w:tcPr>
          <w:p w14:paraId="2A3E96B3" w14:textId="75882117" w:rsidR="00267E26" w:rsidRPr="001545EE" w:rsidRDefault="00267E26" w:rsidP="00267E26">
            <w:pPr>
              <w:tabs>
                <w:tab w:val="decimal" w:pos="821"/>
              </w:tabs>
              <w:spacing w:line="240" w:lineRule="exact"/>
              <w:ind w:right="-72"/>
              <w:outlineLvl w:val="0"/>
              <w:rPr>
                <w:rFonts w:ascii="CordiaUPC" w:hAnsi="CordiaUPC" w:cs="CordiaUPC"/>
                <w:color w:val="000000"/>
                <w:sz w:val="26"/>
                <w:szCs w:val="26"/>
                <w:lang w:val="en-US" w:bidi="th-TH"/>
              </w:rPr>
            </w:pPr>
            <w:r w:rsidRPr="001545EE">
              <w:rPr>
                <w:rFonts w:ascii="CordiaUPC" w:hAnsi="CordiaUPC" w:cs="CordiaUPC"/>
                <w:color w:val="000000"/>
                <w:sz w:val="26"/>
                <w:szCs w:val="26"/>
              </w:rPr>
              <w:t>(310)</w:t>
            </w:r>
          </w:p>
        </w:tc>
        <w:tc>
          <w:tcPr>
            <w:tcW w:w="180" w:type="dxa"/>
            <w:vAlign w:val="bottom"/>
          </w:tcPr>
          <w:p w14:paraId="3E28271F" w14:textId="77777777" w:rsidR="00267E26" w:rsidRPr="001545EE" w:rsidRDefault="00267E26" w:rsidP="00267E26">
            <w:pPr>
              <w:tabs>
                <w:tab w:val="decimal" w:pos="756"/>
              </w:tabs>
              <w:spacing w:line="240" w:lineRule="exact"/>
              <w:ind w:right="-72"/>
              <w:outlineLvl w:val="0"/>
              <w:rPr>
                <w:rFonts w:ascii="CordiaUPC" w:hAnsi="CordiaUPC" w:cs="CordiaUPC"/>
                <w:color w:val="000000"/>
                <w:sz w:val="26"/>
                <w:szCs w:val="26"/>
                <w:lang w:val="en-US" w:bidi="th-TH"/>
              </w:rPr>
            </w:pPr>
          </w:p>
        </w:tc>
        <w:tc>
          <w:tcPr>
            <w:tcW w:w="1135" w:type="dxa"/>
            <w:tcBorders>
              <w:top w:val="double" w:sz="4" w:space="0" w:color="auto"/>
              <w:bottom w:val="double" w:sz="4" w:space="0" w:color="auto"/>
            </w:tcBorders>
            <w:vAlign w:val="bottom"/>
          </w:tcPr>
          <w:p w14:paraId="25719ECA" w14:textId="026A6273" w:rsidR="00267E26" w:rsidRPr="001545EE" w:rsidRDefault="00267E26" w:rsidP="00267E26">
            <w:pPr>
              <w:tabs>
                <w:tab w:val="decimal" w:pos="900"/>
              </w:tabs>
              <w:spacing w:line="240" w:lineRule="exact"/>
              <w:ind w:right="-72"/>
              <w:outlineLvl w:val="0"/>
              <w:rPr>
                <w:rFonts w:ascii="CordiaUPC" w:hAnsi="CordiaUPC" w:cs="CordiaUPC"/>
                <w:color w:val="000000"/>
                <w:sz w:val="26"/>
                <w:szCs w:val="26"/>
                <w:lang w:val="en-US" w:bidi="th-TH"/>
              </w:rPr>
            </w:pPr>
            <w:r w:rsidRPr="001545EE">
              <w:rPr>
                <w:rFonts w:ascii="CordiaUPC" w:hAnsi="CordiaUPC" w:cs="CordiaUPC"/>
                <w:color w:val="000000"/>
                <w:sz w:val="26"/>
                <w:szCs w:val="26"/>
              </w:rPr>
              <w:t>1,383,733</w:t>
            </w:r>
          </w:p>
        </w:tc>
      </w:tr>
    </w:tbl>
    <w:p w14:paraId="14F552CA" w14:textId="77777777" w:rsidR="00786AAA" w:rsidRPr="001545EE" w:rsidRDefault="00786AAA" w:rsidP="00786AAA">
      <w:pPr>
        <w:spacing w:line="240" w:lineRule="exact"/>
        <w:rPr>
          <w:rFonts w:ascii="CordiaUPC" w:hAnsi="CordiaUPC" w:cs="CordiaUPC"/>
          <w:sz w:val="26"/>
          <w:szCs w:val="26"/>
        </w:rPr>
      </w:pPr>
    </w:p>
    <w:tbl>
      <w:tblPr>
        <w:tblW w:w="9348" w:type="dxa"/>
        <w:tblInd w:w="450" w:type="dxa"/>
        <w:tblLayout w:type="fixed"/>
        <w:tblCellMar>
          <w:left w:w="79" w:type="dxa"/>
          <w:right w:w="79" w:type="dxa"/>
        </w:tblCellMar>
        <w:tblLook w:val="0000" w:firstRow="0" w:lastRow="0" w:firstColumn="0" w:lastColumn="0" w:noHBand="0" w:noVBand="0"/>
      </w:tblPr>
      <w:tblGrid>
        <w:gridCol w:w="3150"/>
        <w:gridCol w:w="1015"/>
        <w:gridCol w:w="180"/>
        <w:gridCol w:w="1080"/>
        <w:gridCol w:w="180"/>
        <w:gridCol w:w="1170"/>
        <w:gridCol w:w="180"/>
        <w:gridCol w:w="1080"/>
        <w:gridCol w:w="180"/>
        <w:gridCol w:w="1133"/>
      </w:tblGrid>
      <w:tr w:rsidR="0045328E" w:rsidRPr="001545EE" w14:paraId="502EF377" w14:textId="77777777" w:rsidTr="000A649F">
        <w:trPr>
          <w:cantSplit/>
          <w:tblHeader/>
        </w:trPr>
        <w:tc>
          <w:tcPr>
            <w:tcW w:w="3150" w:type="dxa"/>
          </w:tcPr>
          <w:p w14:paraId="6822A67B" w14:textId="77777777" w:rsidR="0045328E" w:rsidRPr="001545EE" w:rsidRDefault="0045328E" w:rsidP="000A649F">
            <w:pPr>
              <w:spacing w:line="240" w:lineRule="exact"/>
              <w:ind w:left="131" w:right="-143" w:hanging="120"/>
              <w:rPr>
                <w:rFonts w:ascii="CordiaUPC" w:eastAsia="Times New Roman" w:hAnsi="CordiaUPC" w:cs="CordiaUPC"/>
                <w:sz w:val="26"/>
                <w:szCs w:val="26"/>
                <w:lang w:val="en-US" w:bidi="th-TH"/>
              </w:rPr>
            </w:pPr>
          </w:p>
        </w:tc>
        <w:tc>
          <w:tcPr>
            <w:tcW w:w="6198" w:type="dxa"/>
            <w:gridSpan w:val="9"/>
            <w:vAlign w:val="bottom"/>
          </w:tcPr>
          <w:p w14:paraId="1459B2D9" w14:textId="77777777" w:rsidR="0045328E" w:rsidRPr="001545EE" w:rsidRDefault="0045328E" w:rsidP="000A649F">
            <w:pPr>
              <w:spacing w:line="240" w:lineRule="exact"/>
              <w:jc w:val="center"/>
              <w:rPr>
                <w:rFonts w:ascii="CordiaUPC" w:eastAsia="Times New Roman" w:hAnsi="CordiaUPC" w:cs="CordiaUPC"/>
                <w:b/>
                <w:sz w:val="26"/>
                <w:szCs w:val="26"/>
              </w:rPr>
            </w:pPr>
            <w:r w:rsidRPr="001545EE">
              <w:rPr>
                <w:rFonts w:ascii="CordiaUPC" w:eastAsia="Times New Roman" w:hAnsi="CordiaUPC" w:cs="CordiaUPC" w:hint="cs"/>
                <w:b/>
                <w:sz w:val="26"/>
                <w:szCs w:val="26"/>
              </w:rPr>
              <w:t>Consolidated</w:t>
            </w:r>
          </w:p>
        </w:tc>
      </w:tr>
      <w:tr w:rsidR="0045328E" w:rsidRPr="001545EE" w14:paraId="36461D94" w14:textId="77777777" w:rsidTr="000A649F">
        <w:trPr>
          <w:cantSplit/>
          <w:tblHeader/>
        </w:trPr>
        <w:tc>
          <w:tcPr>
            <w:tcW w:w="3150" w:type="dxa"/>
          </w:tcPr>
          <w:p w14:paraId="343F04C2" w14:textId="77777777" w:rsidR="0045328E" w:rsidRPr="001545EE" w:rsidRDefault="0045328E" w:rsidP="000A649F">
            <w:pPr>
              <w:spacing w:line="240" w:lineRule="exact"/>
              <w:ind w:left="131" w:right="-143" w:hanging="120"/>
              <w:rPr>
                <w:rFonts w:ascii="CordiaUPC" w:eastAsia="Times New Roman" w:hAnsi="CordiaUPC" w:cs="CordiaUPC"/>
                <w:b/>
                <w:bCs/>
                <w:i/>
                <w:iCs/>
                <w:sz w:val="26"/>
                <w:szCs w:val="26"/>
                <w:lang w:val="en-US" w:bidi="th-TH"/>
              </w:rPr>
            </w:pPr>
          </w:p>
        </w:tc>
        <w:tc>
          <w:tcPr>
            <w:tcW w:w="6198" w:type="dxa"/>
            <w:gridSpan w:val="9"/>
            <w:vAlign w:val="bottom"/>
          </w:tcPr>
          <w:p w14:paraId="70A648DC" w14:textId="1F2CD8C6" w:rsidR="0045328E" w:rsidRPr="001545EE" w:rsidRDefault="0045328E" w:rsidP="000A649F">
            <w:pPr>
              <w:spacing w:line="240" w:lineRule="exact"/>
              <w:jc w:val="center"/>
              <w:rPr>
                <w:rFonts w:ascii="CordiaUPC" w:eastAsia="Times New Roman" w:hAnsi="CordiaUPC" w:cs="CordiaUPC"/>
                <w:bCs/>
                <w:sz w:val="26"/>
                <w:szCs w:val="26"/>
              </w:rPr>
            </w:pPr>
            <w:r w:rsidRPr="001545EE">
              <w:rPr>
                <w:rFonts w:ascii="CordiaUPC" w:eastAsia="Times New Roman" w:hAnsi="CordiaUPC" w:cs="CordiaUPC"/>
                <w:bCs/>
                <w:sz w:val="26"/>
                <w:szCs w:val="26"/>
              </w:rPr>
              <w:t xml:space="preserve">31 December </w:t>
            </w:r>
            <w:r w:rsidRPr="001545EE">
              <w:rPr>
                <w:rFonts w:ascii="CordiaUPC" w:eastAsia="Times New Roman" w:hAnsi="CordiaUPC" w:cs="CordiaUPC" w:hint="cs"/>
                <w:bCs/>
                <w:sz w:val="26"/>
                <w:szCs w:val="26"/>
              </w:rPr>
              <w:t>2020</w:t>
            </w:r>
          </w:p>
        </w:tc>
      </w:tr>
      <w:tr w:rsidR="0045328E" w:rsidRPr="001545EE" w14:paraId="1203E433" w14:textId="77777777" w:rsidTr="000A649F">
        <w:trPr>
          <w:cantSplit/>
          <w:tblHeader/>
        </w:trPr>
        <w:tc>
          <w:tcPr>
            <w:tcW w:w="3150" w:type="dxa"/>
          </w:tcPr>
          <w:p w14:paraId="3AE981C5" w14:textId="77777777" w:rsidR="0045328E" w:rsidRPr="001545EE" w:rsidDel="00F1172B" w:rsidRDefault="0045328E" w:rsidP="000A649F">
            <w:pPr>
              <w:spacing w:line="240" w:lineRule="exact"/>
              <w:ind w:left="281" w:right="-143" w:hanging="120"/>
              <w:rPr>
                <w:rFonts w:ascii="CordiaUPC" w:eastAsia="Times New Roman" w:hAnsi="CordiaUPC" w:cs="CordiaUPC"/>
                <w:b/>
                <w:bCs/>
                <w:i/>
                <w:iCs/>
                <w:sz w:val="26"/>
                <w:szCs w:val="26"/>
                <w:lang w:val="en-US" w:bidi="th-TH"/>
              </w:rPr>
            </w:pPr>
          </w:p>
        </w:tc>
        <w:tc>
          <w:tcPr>
            <w:tcW w:w="1015" w:type="dxa"/>
            <w:vAlign w:val="bottom"/>
          </w:tcPr>
          <w:p w14:paraId="2B243597" w14:textId="77777777" w:rsidR="0045328E" w:rsidRPr="001545EE" w:rsidRDefault="0045328E" w:rsidP="000A649F">
            <w:pPr>
              <w:spacing w:line="240" w:lineRule="exact"/>
              <w:ind w:left="-54" w:right="-79"/>
              <w:jc w:val="center"/>
              <w:rPr>
                <w:rFonts w:ascii="CordiaUPC" w:eastAsia="Times New Roman" w:hAnsi="CordiaUPC" w:cs="CordiaUPC"/>
                <w:bCs/>
                <w:sz w:val="26"/>
                <w:szCs w:val="26"/>
              </w:rPr>
            </w:pPr>
            <w:r w:rsidRPr="001545EE">
              <w:rPr>
                <w:rFonts w:ascii="CordiaUPC" w:eastAsia="Times New Roman" w:hAnsi="CordiaUPC" w:cs="CordiaUPC" w:hint="cs"/>
                <w:bCs/>
                <w:sz w:val="26"/>
                <w:szCs w:val="26"/>
              </w:rPr>
              <w:t>Commercial Banking</w:t>
            </w:r>
          </w:p>
        </w:tc>
        <w:tc>
          <w:tcPr>
            <w:tcW w:w="180" w:type="dxa"/>
          </w:tcPr>
          <w:p w14:paraId="27289F39" w14:textId="77777777" w:rsidR="0045328E" w:rsidRPr="001545EE" w:rsidRDefault="0045328E" w:rsidP="000A649F">
            <w:pPr>
              <w:spacing w:line="240" w:lineRule="exact"/>
              <w:jc w:val="center"/>
              <w:rPr>
                <w:rFonts w:ascii="CordiaUPC" w:eastAsia="Times New Roman" w:hAnsi="CordiaUPC" w:cs="CordiaUPC"/>
                <w:bCs/>
                <w:sz w:val="26"/>
                <w:szCs w:val="26"/>
              </w:rPr>
            </w:pPr>
          </w:p>
        </w:tc>
        <w:tc>
          <w:tcPr>
            <w:tcW w:w="1080" w:type="dxa"/>
            <w:vAlign w:val="bottom"/>
          </w:tcPr>
          <w:p w14:paraId="5C711E7A" w14:textId="77777777" w:rsidR="0045328E" w:rsidRPr="001545EE" w:rsidRDefault="0045328E" w:rsidP="000A649F">
            <w:pPr>
              <w:spacing w:line="240" w:lineRule="exact"/>
              <w:jc w:val="center"/>
              <w:rPr>
                <w:rFonts w:ascii="CordiaUPC" w:eastAsia="Times New Roman" w:hAnsi="CordiaUPC" w:cs="CordiaUPC"/>
                <w:bCs/>
                <w:sz w:val="26"/>
                <w:szCs w:val="26"/>
              </w:rPr>
            </w:pPr>
            <w:r w:rsidRPr="001545EE">
              <w:rPr>
                <w:rFonts w:ascii="CordiaUPC" w:eastAsia="Times New Roman" w:hAnsi="CordiaUPC" w:cs="CordiaUPC" w:hint="cs"/>
                <w:bCs/>
                <w:sz w:val="26"/>
                <w:szCs w:val="26"/>
              </w:rPr>
              <w:t>Retail Banking</w:t>
            </w:r>
          </w:p>
        </w:tc>
        <w:tc>
          <w:tcPr>
            <w:tcW w:w="180" w:type="dxa"/>
          </w:tcPr>
          <w:p w14:paraId="7AAB272D" w14:textId="77777777" w:rsidR="0045328E" w:rsidRPr="001545EE" w:rsidRDefault="0045328E" w:rsidP="000A649F">
            <w:pPr>
              <w:spacing w:line="240" w:lineRule="exact"/>
              <w:jc w:val="center"/>
              <w:rPr>
                <w:rFonts w:ascii="CordiaUPC" w:eastAsia="Times New Roman" w:hAnsi="CordiaUPC" w:cs="CordiaUPC"/>
                <w:bCs/>
                <w:sz w:val="26"/>
                <w:szCs w:val="26"/>
              </w:rPr>
            </w:pPr>
          </w:p>
        </w:tc>
        <w:tc>
          <w:tcPr>
            <w:tcW w:w="1170" w:type="dxa"/>
            <w:vAlign w:val="bottom"/>
          </w:tcPr>
          <w:p w14:paraId="130AE907" w14:textId="77777777" w:rsidR="0045328E" w:rsidRPr="001545EE" w:rsidRDefault="0045328E" w:rsidP="000A649F">
            <w:pPr>
              <w:spacing w:line="240" w:lineRule="exact"/>
              <w:jc w:val="center"/>
              <w:rPr>
                <w:rFonts w:ascii="CordiaUPC" w:eastAsia="Times New Roman" w:hAnsi="CordiaUPC" w:cs="CordiaUPC"/>
                <w:bCs/>
                <w:sz w:val="26"/>
                <w:szCs w:val="26"/>
              </w:rPr>
            </w:pPr>
            <w:r w:rsidRPr="001545EE">
              <w:rPr>
                <w:rFonts w:ascii="CordiaUPC" w:eastAsia="Times New Roman" w:hAnsi="CordiaUPC" w:cs="CordiaUPC" w:hint="cs"/>
                <w:bCs/>
                <w:sz w:val="26"/>
                <w:szCs w:val="26"/>
              </w:rPr>
              <w:t>Other segments</w:t>
            </w:r>
          </w:p>
        </w:tc>
        <w:tc>
          <w:tcPr>
            <w:tcW w:w="180" w:type="dxa"/>
          </w:tcPr>
          <w:p w14:paraId="249A78CD" w14:textId="77777777" w:rsidR="0045328E" w:rsidRPr="001545EE" w:rsidRDefault="0045328E" w:rsidP="000A649F">
            <w:pPr>
              <w:tabs>
                <w:tab w:val="decimal" w:pos="374"/>
              </w:tabs>
              <w:spacing w:line="240" w:lineRule="exact"/>
              <w:ind w:left="-79" w:right="-79"/>
              <w:jc w:val="center"/>
              <w:rPr>
                <w:rFonts w:ascii="CordiaUPC" w:eastAsia="Times New Roman" w:hAnsi="CordiaUPC" w:cs="CordiaUPC"/>
                <w:sz w:val="26"/>
                <w:szCs w:val="26"/>
              </w:rPr>
            </w:pPr>
          </w:p>
        </w:tc>
        <w:tc>
          <w:tcPr>
            <w:tcW w:w="1080" w:type="dxa"/>
            <w:vAlign w:val="bottom"/>
          </w:tcPr>
          <w:p w14:paraId="55192058" w14:textId="77777777" w:rsidR="0045328E" w:rsidRPr="001545EE" w:rsidRDefault="0045328E" w:rsidP="000A649F">
            <w:pPr>
              <w:spacing w:line="240" w:lineRule="exact"/>
              <w:jc w:val="center"/>
              <w:rPr>
                <w:rFonts w:ascii="CordiaUPC" w:eastAsia="Times New Roman" w:hAnsi="CordiaUPC" w:cs="CordiaUPC"/>
                <w:bCs/>
                <w:sz w:val="26"/>
                <w:szCs w:val="26"/>
              </w:rPr>
            </w:pPr>
            <w:r w:rsidRPr="001545EE">
              <w:rPr>
                <w:rFonts w:ascii="CordiaUPC" w:eastAsia="Times New Roman" w:hAnsi="CordiaUPC" w:cs="CordiaUPC" w:hint="cs"/>
                <w:bCs/>
                <w:sz w:val="26"/>
                <w:szCs w:val="26"/>
              </w:rPr>
              <w:t>Elimination</w:t>
            </w:r>
          </w:p>
        </w:tc>
        <w:tc>
          <w:tcPr>
            <w:tcW w:w="180" w:type="dxa"/>
          </w:tcPr>
          <w:p w14:paraId="3FFAC1EF" w14:textId="77777777" w:rsidR="0045328E" w:rsidRPr="001545EE" w:rsidRDefault="0045328E" w:rsidP="000A649F">
            <w:pPr>
              <w:spacing w:line="240" w:lineRule="exact"/>
              <w:jc w:val="center"/>
              <w:rPr>
                <w:rFonts w:ascii="CordiaUPC" w:eastAsia="Times New Roman" w:hAnsi="CordiaUPC" w:cs="CordiaUPC"/>
                <w:bCs/>
                <w:sz w:val="26"/>
                <w:szCs w:val="26"/>
              </w:rPr>
            </w:pPr>
          </w:p>
        </w:tc>
        <w:tc>
          <w:tcPr>
            <w:tcW w:w="1133" w:type="dxa"/>
            <w:vAlign w:val="bottom"/>
          </w:tcPr>
          <w:p w14:paraId="11EED23B" w14:textId="77777777" w:rsidR="0045328E" w:rsidRPr="001545EE" w:rsidRDefault="0045328E" w:rsidP="000A649F">
            <w:pPr>
              <w:spacing w:line="240" w:lineRule="exact"/>
              <w:jc w:val="center"/>
              <w:rPr>
                <w:rFonts w:ascii="CordiaUPC" w:eastAsia="Times New Roman" w:hAnsi="CordiaUPC" w:cs="CordiaUPC"/>
                <w:bCs/>
                <w:sz w:val="26"/>
                <w:szCs w:val="26"/>
              </w:rPr>
            </w:pPr>
            <w:r w:rsidRPr="001545EE">
              <w:rPr>
                <w:rFonts w:ascii="CordiaUPC" w:eastAsia="Times New Roman" w:hAnsi="CordiaUPC" w:cs="CordiaUPC" w:hint="cs"/>
                <w:bCs/>
                <w:sz w:val="26"/>
                <w:szCs w:val="26"/>
              </w:rPr>
              <w:t>Total</w:t>
            </w:r>
          </w:p>
        </w:tc>
      </w:tr>
      <w:tr w:rsidR="0045328E" w:rsidRPr="001545EE" w14:paraId="37715584" w14:textId="77777777" w:rsidTr="000A649F">
        <w:trPr>
          <w:cantSplit/>
          <w:tblHeader/>
        </w:trPr>
        <w:tc>
          <w:tcPr>
            <w:tcW w:w="3150" w:type="dxa"/>
          </w:tcPr>
          <w:p w14:paraId="3A5625EF" w14:textId="77777777" w:rsidR="0045328E" w:rsidRPr="001545EE" w:rsidRDefault="0045328E" w:rsidP="000A649F">
            <w:pPr>
              <w:spacing w:line="240" w:lineRule="exact"/>
              <w:ind w:left="281" w:right="-143" w:hanging="120"/>
              <w:rPr>
                <w:rFonts w:ascii="CordiaUPC" w:eastAsia="Times New Roman" w:hAnsi="CordiaUPC" w:cs="CordiaUPC"/>
                <w:b/>
                <w:bCs/>
                <w:i/>
                <w:iCs/>
                <w:sz w:val="26"/>
                <w:szCs w:val="26"/>
                <w:lang w:val="en-US" w:bidi="th-TH"/>
              </w:rPr>
            </w:pPr>
          </w:p>
        </w:tc>
        <w:tc>
          <w:tcPr>
            <w:tcW w:w="6198" w:type="dxa"/>
            <w:gridSpan w:val="9"/>
            <w:vAlign w:val="bottom"/>
          </w:tcPr>
          <w:p w14:paraId="15FA1E83" w14:textId="77777777" w:rsidR="0045328E" w:rsidRPr="001545EE" w:rsidRDefault="0045328E" w:rsidP="000A649F">
            <w:pPr>
              <w:spacing w:line="240" w:lineRule="exact"/>
              <w:jc w:val="center"/>
              <w:rPr>
                <w:rFonts w:ascii="CordiaUPC" w:eastAsia="Times New Roman" w:hAnsi="CordiaUPC" w:cs="CordiaUPC"/>
                <w:bCs/>
                <w:i/>
                <w:iCs/>
                <w:sz w:val="26"/>
                <w:szCs w:val="26"/>
              </w:rPr>
            </w:pPr>
            <w:r w:rsidRPr="001545EE">
              <w:rPr>
                <w:rFonts w:ascii="CordiaUPC" w:eastAsia="Times New Roman" w:hAnsi="CordiaUPC" w:cs="CordiaUPC" w:hint="cs"/>
                <w:bCs/>
                <w:i/>
                <w:iCs/>
                <w:sz w:val="26"/>
                <w:szCs w:val="26"/>
              </w:rPr>
              <w:t>(in million Baht)</w:t>
            </w:r>
          </w:p>
        </w:tc>
      </w:tr>
      <w:tr w:rsidR="0045328E" w:rsidRPr="001545EE" w14:paraId="0D893E23" w14:textId="77777777" w:rsidTr="000A649F">
        <w:trPr>
          <w:cantSplit/>
        </w:trPr>
        <w:tc>
          <w:tcPr>
            <w:tcW w:w="3150" w:type="dxa"/>
            <w:vAlign w:val="bottom"/>
          </w:tcPr>
          <w:p w14:paraId="11EA7F33" w14:textId="77777777" w:rsidR="0045328E" w:rsidRPr="001545EE" w:rsidRDefault="0045328E" w:rsidP="000A649F">
            <w:pPr>
              <w:spacing w:line="240" w:lineRule="exact"/>
              <w:ind w:left="142" w:right="-72" w:hanging="142"/>
              <w:rPr>
                <w:rFonts w:ascii="CordiaUPC" w:eastAsia="Times New Roman" w:hAnsi="CordiaUPC" w:cs="CordiaUPC"/>
                <w:sz w:val="26"/>
                <w:szCs w:val="26"/>
              </w:rPr>
            </w:pPr>
            <w:r w:rsidRPr="001545EE">
              <w:rPr>
                <w:rFonts w:ascii="CordiaUPC" w:eastAsia="Times New Roman" w:hAnsi="CordiaUPC" w:cs="CordiaUPC" w:hint="cs"/>
                <w:sz w:val="26"/>
                <w:szCs w:val="26"/>
              </w:rPr>
              <w:t>Loan to customers</w:t>
            </w:r>
          </w:p>
        </w:tc>
        <w:tc>
          <w:tcPr>
            <w:tcW w:w="1015" w:type="dxa"/>
            <w:tcBorders>
              <w:bottom w:val="double" w:sz="4" w:space="0" w:color="auto"/>
            </w:tcBorders>
            <w:vAlign w:val="bottom"/>
          </w:tcPr>
          <w:p w14:paraId="6C1E7DA0" w14:textId="77777777" w:rsidR="0045328E" w:rsidRPr="001545EE" w:rsidRDefault="0045328E" w:rsidP="000A649F">
            <w:pPr>
              <w:tabs>
                <w:tab w:val="decimal" w:pos="756"/>
              </w:tabs>
              <w:spacing w:line="240" w:lineRule="exact"/>
              <w:ind w:right="-72"/>
              <w:outlineLvl w:val="0"/>
              <w:rPr>
                <w:rFonts w:ascii="CordiaUPC" w:eastAsia="Times New Roman" w:hAnsi="CordiaUPC" w:cs="CordiaUPC"/>
                <w:color w:val="000000"/>
                <w:sz w:val="26"/>
                <w:szCs w:val="26"/>
              </w:rPr>
            </w:pPr>
            <w:r w:rsidRPr="001545EE">
              <w:rPr>
                <w:rFonts w:ascii="CordiaUPC" w:eastAsia="Times New Roman" w:hAnsi="CordiaUPC" w:cs="CordiaUPC" w:hint="cs"/>
                <w:color w:val="000000"/>
                <w:sz w:val="26"/>
                <w:szCs w:val="26"/>
              </w:rPr>
              <w:t>524,476</w:t>
            </w:r>
          </w:p>
        </w:tc>
        <w:tc>
          <w:tcPr>
            <w:tcW w:w="180" w:type="dxa"/>
            <w:vAlign w:val="bottom"/>
          </w:tcPr>
          <w:p w14:paraId="68C64282" w14:textId="77777777" w:rsidR="0045328E" w:rsidRPr="001545EE" w:rsidRDefault="0045328E" w:rsidP="000A649F">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18F257E9" w14:textId="77777777" w:rsidR="0045328E" w:rsidRPr="001545EE" w:rsidRDefault="0045328E" w:rsidP="000A649F">
            <w:pPr>
              <w:tabs>
                <w:tab w:val="decimal" w:pos="821"/>
              </w:tabs>
              <w:spacing w:line="240" w:lineRule="exact"/>
              <w:ind w:right="-72"/>
              <w:outlineLvl w:val="0"/>
              <w:rPr>
                <w:rFonts w:ascii="CordiaUPC" w:eastAsia="Times New Roman" w:hAnsi="CordiaUPC" w:cs="CordiaUPC"/>
                <w:color w:val="000000"/>
                <w:sz w:val="26"/>
                <w:szCs w:val="26"/>
              </w:rPr>
            </w:pPr>
            <w:r w:rsidRPr="001545EE">
              <w:rPr>
                <w:rFonts w:ascii="CordiaUPC" w:eastAsia="Times New Roman" w:hAnsi="CordiaUPC" w:cs="CordiaUPC" w:hint="cs"/>
                <w:color w:val="000000"/>
                <w:sz w:val="26"/>
                <w:szCs w:val="26"/>
              </w:rPr>
              <w:t>838,624</w:t>
            </w:r>
          </w:p>
        </w:tc>
        <w:tc>
          <w:tcPr>
            <w:tcW w:w="180" w:type="dxa"/>
            <w:vAlign w:val="bottom"/>
          </w:tcPr>
          <w:p w14:paraId="24234197" w14:textId="77777777" w:rsidR="0045328E" w:rsidRPr="001545EE" w:rsidRDefault="0045328E" w:rsidP="000A649F">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bottom w:val="double" w:sz="4" w:space="0" w:color="auto"/>
            </w:tcBorders>
            <w:vAlign w:val="bottom"/>
          </w:tcPr>
          <w:p w14:paraId="7797FD51" w14:textId="77777777" w:rsidR="0045328E" w:rsidRPr="001545EE" w:rsidRDefault="0045328E" w:rsidP="000A649F">
            <w:pPr>
              <w:tabs>
                <w:tab w:val="decimal" w:pos="911"/>
              </w:tabs>
              <w:spacing w:line="240" w:lineRule="exact"/>
              <w:ind w:right="-72"/>
              <w:outlineLvl w:val="0"/>
              <w:rPr>
                <w:rFonts w:ascii="CordiaUPC" w:eastAsia="Times New Roman" w:hAnsi="CordiaUPC" w:cs="CordiaUPC"/>
                <w:color w:val="000000"/>
                <w:sz w:val="26"/>
                <w:szCs w:val="26"/>
              </w:rPr>
            </w:pPr>
            <w:r w:rsidRPr="001545EE">
              <w:rPr>
                <w:rFonts w:ascii="CordiaUPC" w:eastAsia="Times New Roman" w:hAnsi="CordiaUPC" w:cs="CordiaUPC" w:hint="cs"/>
                <w:color w:val="000000"/>
                <w:sz w:val="26"/>
                <w:szCs w:val="26"/>
              </w:rPr>
              <w:t>24,814</w:t>
            </w:r>
          </w:p>
        </w:tc>
        <w:tc>
          <w:tcPr>
            <w:tcW w:w="180" w:type="dxa"/>
            <w:vAlign w:val="bottom"/>
          </w:tcPr>
          <w:p w14:paraId="1CDE06DC" w14:textId="77777777" w:rsidR="0045328E" w:rsidRPr="001545EE" w:rsidRDefault="0045328E" w:rsidP="000A649F">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0CB9F846" w14:textId="77777777" w:rsidR="0045328E" w:rsidRPr="001545EE" w:rsidRDefault="0045328E" w:rsidP="000A649F">
            <w:pPr>
              <w:tabs>
                <w:tab w:val="decimal" w:pos="756"/>
              </w:tabs>
              <w:spacing w:line="240" w:lineRule="exact"/>
              <w:ind w:right="-72"/>
              <w:outlineLvl w:val="0"/>
              <w:rPr>
                <w:rFonts w:ascii="CordiaUPC" w:eastAsia="Times New Roman" w:hAnsi="CordiaUPC" w:cs="CordiaUPC"/>
                <w:color w:val="000000"/>
                <w:sz w:val="26"/>
                <w:szCs w:val="26"/>
              </w:rPr>
            </w:pPr>
            <w:r w:rsidRPr="001545EE">
              <w:rPr>
                <w:rFonts w:ascii="CordiaUPC" w:eastAsia="Times New Roman" w:hAnsi="CordiaUPC" w:cs="CordiaUPC" w:hint="cs"/>
                <w:color w:val="000000"/>
                <w:sz w:val="26"/>
                <w:szCs w:val="26"/>
              </w:rPr>
              <w:t>5,011</w:t>
            </w:r>
          </w:p>
        </w:tc>
        <w:tc>
          <w:tcPr>
            <w:tcW w:w="180" w:type="dxa"/>
            <w:vAlign w:val="bottom"/>
          </w:tcPr>
          <w:p w14:paraId="55763A71" w14:textId="77777777" w:rsidR="0045328E" w:rsidRPr="001545EE" w:rsidRDefault="0045328E" w:rsidP="000A649F">
            <w:pPr>
              <w:tabs>
                <w:tab w:val="decimal" w:pos="756"/>
              </w:tabs>
              <w:spacing w:line="240" w:lineRule="exact"/>
              <w:ind w:right="-72"/>
              <w:outlineLvl w:val="0"/>
              <w:rPr>
                <w:rFonts w:ascii="CordiaUPC" w:eastAsia="Times New Roman" w:hAnsi="CordiaUPC" w:cs="CordiaUPC"/>
                <w:color w:val="000000"/>
                <w:sz w:val="26"/>
                <w:szCs w:val="26"/>
              </w:rPr>
            </w:pPr>
          </w:p>
        </w:tc>
        <w:tc>
          <w:tcPr>
            <w:tcW w:w="1133" w:type="dxa"/>
            <w:tcBorders>
              <w:bottom w:val="double" w:sz="4" w:space="0" w:color="auto"/>
            </w:tcBorders>
            <w:vAlign w:val="bottom"/>
          </w:tcPr>
          <w:p w14:paraId="33ACF6EA" w14:textId="77777777" w:rsidR="0045328E" w:rsidRPr="001545EE" w:rsidRDefault="0045328E" w:rsidP="000A649F">
            <w:pPr>
              <w:tabs>
                <w:tab w:val="decimal" w:pos="895"/>
              </w:tabs>
              <w:spacing w:line="240" w:lineRule="exact"/>
              <w:ind w:right="-72"/>
              <w:outlineLvl w:val="0"/>
              <w:rPr>
                <w:rFonts w:ascii="CordiaUPC" w:eastAsia="Times New Roman" w:hAnsi="CordiaUPC" w:cs="CordiaUPC"/>
                <w:color w:val="000000"/>
                <w:sz w:val="26"/>
                <w:szCs w:val="26"/>
              </w:rPr>
            </w:pPr>
            <w:r w:rsidRPr="001545EE">
              <w:rPr>
                <w:rFonts w:ascii="CordiaUPC" w:eastAsia="Times New Roman" w:hAnsi="CordiaUPC" w:cs="CordiaUPC" w:hint="cs"/>
                <w:color w:val="000000"/>
                <w:sz w:val="26"/>
                <w:szCs w:val="26"/>
              </w:rPr>
              <w:t>1,392,925</w:t>
            </w:r>
          </w:p>
        </w:tc>
      </w:tr>
      <w:tr w:rsidR="0045328E" w:rsidRPr="001545EE" w14:paraId="4D4AB958" w14:textId="77777777" w:rsidTr="000A649F">
        <w:trPr>
          <w:cantSplit/>
        </w:trPr>
        <w:tc>
          <w:tcPr>
            <w:tcW w:w="3150" w:type="dxa"/>
            <w:vAlign w:val="bottom"/>
          </w:tcPr>
          <w:p w14:paraId="652170FF" w14:textId="77777777" w:rsidR="0045328E" w:rsidRPr="001545EE" w:rsidRDefault="0045328E" w:rsidP="000A649F">
            <w:pPr>
              <w:spacing w:line="240" w:lineRule="exact"/>
              <w:ind w:left="142" w:right="-72" w:hanging="142"/>
              <w:rPr>
                <w:rFonts w:ascii="CordiaUPC" w:eastAsia="Times New Roman" w:hAnsi="CordiaUPC" w:cs="CordiaUPC"/>
                <w:sz w:val="26"/>
                <w:szCs w:val="26"/>
              </w:rPr>
            </w:pPr>
            <w:r w:rsidRPr="001545EE">
              <w:rPr>
                <w:rFonts w:ascii="CordiaUPC" w:eastAsia="Times New Roman" w:hAnsi="CordiaUPC" w:cs="CordiaUPC" w:hint="cs"/>
                <w:sz w:val="26"/>
                <w:szCs w:val="26"/>
              </w:rPr>
              <w:t>Deposits</w:t>
            </w:r>
          </w:p>
        </w:tc>
        <w:tc>
          <w:tcPr>
            <w:tcW w:w="1015" w:type="dxa"/>
            <w:tcBorders>
              <w:top w:val="double" w:sz="4" w:space="0" w:color="auto"/>
              <w:bottom w:val="double" w:sz="4" w:space="0" w:color="auto"/>
            </w:tcBorders>
            <w:vAlign w:val="bottom"/>
          </w:tcPr>
          <w:p w14:paraId="4EF8CDE3" w14:textId="77777777" w:rsidR="0045328E" w:rsidRPr="001545EE" w:rsidRDefault="0045328E" w:rsidP="000A649F">
            <w:pPr>
              <w:tabs>
                <w:tab w:val="decimal" w:pos="756"/>
              </w:tabs>
              <w:spacing w:line="240" w:lineRule="exact"/>
              <w:ind w:right="-72"/>
              <w:outlineLvl w:val="0"/>
              <w:rPr>
                <w:rFonts w:ascii="CordiaUPC" w:eastAsia="Times New Roman" w:hAnsi="CordiaUPC" w:cs="CordiaUPC"/>
                <w:color w:val="000000"/>
                <w:sz w:val="26"/>
                <w:szCs w:val="26"/>
              </w:rPr>
            </w:pPr>
            <w:r w:rsidRPr="001545EE">
              <w:rPr>
                <w:rFonts w:ascii="CordiaUPC" w:eastAsia="Times New Roman" w:hAnsi="CordiaUPC" w:cs="CordiaUPC" w:hint="cs"/>
                <w:color w:val="000000"/>
                <w:sz w:val="26"/>
                <w:szCs w:val="26"/>
              </w:rPr>
              <w:t>195,494</w:t>
            </w:r>
          </w:p>
        </w:tc>
        <w:tc>
          <w:tcPr>
            <w:tcW w:w="180" w:type="dxa"/>
            <w:vAlign w:val="bottom"/>
          </w:tcPr>
          <w:p w14:paraId="39FF62D8" w14:textId="77777777" w:rsidR="0045328E" w:rsidRPr="001545EE" w:rsidRDefault="0045328E" w:rsidP="000A649F">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157FC918" w14:textId="77777777" w:rsidR="0045328E" w:rsidRPr="001545EE" w:rsidRDefault="0045328E" w:rsidP="000A649F">
            <w:pPr>
              <w:tabs>
                <w:tab w:val="decimal" w:pos="821"/>
              </w:tabs>
              <w:spacing w:line="240" w:lineRule="exact"/>
              <w:ind w:right="-72"/>
              <w:outlineLvl w:val="0"/>
              <w:rPr>
                <w:rFonts w:ascii="CordiaUPC" w:eastAsia="Times New Roman" w:hAnsi="CordiaUPC" w:cs="CordiaUPC"/>
                <w:color w:val="000000"/>
                <w:sz w:val="26"/>
                <w:szCs w:val="26"/>
              </w:rPr>
            </w:pPr>
            <w:r w:rsidRPr="001545EE">
              <w:rPr>
                <w:rFonts w:ascii="CordiaUPC" w:eastAsia="Times New Roman" w:hAnsi="CordiaUPC" w:cs="CordiaUPC" w:hint="cs"/>
                <w:color w:val="000000"/>
                <w:sz w:val="26"/>
                <w:szCs w:val="26"/>
              </w:rPr>
              <w:t>1,178,140</w:t>
            </w:r>
          </w:p>
        </w:tc>
        <w:tc>
          <w:tcPr>
            <w:tcW w:w="180" w:type="dxa"/>
            <w:vAlign w:val="bottom"/>
          </w:tcPr>
          <w:p w14:paraId="62526247" w14:textId="77777777" w:rsidR="0045328E" w:rsidRPr="001545EE" w:rsidRDefault="0045328E" w:rsidP="000A649F">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top w:val="double" w:sz="4" w:space="0" w:color="auto"/>
              <w:bottom w:val="double" w:sz="4" w:space="0" w:color="auto"/>
            </w:tcBorders>
            <w:vAlign w:val="bottom"/>
          </w:tcPr>
          <w:p w14:paraId="0D911F5A" w14:textId="77777777" w:rsidR="0045328E" w:rsidRPr="001545EE" w:rsidRDefault="0045328E" w:rsidP="000A649F">
            <w:pPr>
              <w:tabs>
                <w:tab w:val="decimal" w:pos="911"/>
              </w:tabs>
              <w:spacing w:line="240" w:lineRule="exact"/>
              <w:ind w:right="-72"/>
              <w:outlineLvl w:val="0"/>
              <w:rPr>
                <w:rFonts w:ascii="CordiaUPC" w:eastAsia="Times New Roman" w:hAnsi="CordiaUPC" w:cs="CordiaUPC"/>
                <w:color w:val="000000"/>
                <w:sz w:val="26"/>
                <w:szCs w:val="26"/>
              </w:rPr>
            </w:pPr>
            <w:r w:rsidRPr="001545EE">
              <w:rPr>
                <w:rFonts w:ascii="CordiaUPC" w:eastAsia="Times New Roman" w:hAnsi="CordiaUPC" w:cs="CordiaUPC" w:hint="cs"/>
                <w:color w:val="000000"/>
                <w:sz w:val="26"/>
                <w:szCs w:val="26"/>
              </w:rPr>
              <w:t>-</w:t>
            </w:r>
          </w:p>
        </w:tc>
        <w:tc>
          <w:tcPr>
            <w:tcW w:w="180" w:type="dxa"/>
            <w:vAlign w:val="bottom"/>
          </w:tcPr>
          <w:p w14:paraId="136C8635" w14:textId="77777777" w:rsidR="0045328E" w:rsidRPr="001545EE" w:rsidRDefault="0045328E" w:rsidP="000A649F">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45654FCF" w14:textId="77777777" w:rsidR="0045328E" w:rsidRPr="001545EE" w:rsidRDefault="0045328E" w:rsidP="000A649F">
            <w:pPr>
              <w:tabs>
                <w:tab w:val="decimal" w:pos="756"/>
              </w:tabs>
              <w:spacing w:line="240" w:lineRule="exact"/>
              <w:ind w:right="-72"/>
              <w:outlineLvl w:val="0"/>
              <w:rPr>
                <w:rFonts w:ascii="CordiaUPC" w:eastAsia="Times New Roman" w:hAnsi="CordiaUPC" w:cs="CordiaUPC"/>
                <w:color w:val="000000"/>
                <w:sz w:val="26"/>
                <w:szCs w:val="26"/>
              </w:rPr>
            </w:pPr>
            <w:r w:rsidRPr="001545EE">
              <w:rPr>
                <w:rFonts w:ascii="CordiaUPC" w:eastAsia="Times New Roman" w:hAnsi="CordiaUPC" w:cs="CordiaUPC" w:hint="cs"/>
                <w:color w:val="000000"/>
                <w:sz w:val="26"/>
                <w:szCs w:val="26"/>
              </w:rPr>
              <w:t>(226)</w:t>
            </w:r>
          </w:p>
        </w:tc>
        <w:tc>
          <w:tcPr>
            <w:tcW w:w="180" w:type="dxa"/>
            <w:vAlign w:val="bottom"/>
          </w:tcPr>
          <w:p w14:paraId="5AB386A6" w14:textId="77777777" w:rsidR="0045328E" w:rsidRPr="001545EE" w:rsidRDefault="0045328E" w:rsidP="000A649F">
            <w:pPr>
              <w:tabs>
                <w:tab w:val="decimal" w:pos="756"/>
              </w:tabs>
              <w:spacing w:line="240" w:lineRule="exact"/>
              <w:ind w:right="-72"/>
              <w:outlineLvl w:val="0"/>
              <w:rPr>
                <w:rFonts w:ascii="CordiaUPC" w:eastAsia="Times New Roman" w:hAnsi="CordiaUPC" w:cs="CordiaUPC"/>
                <w:color w:val="000000"/>
                <w:sz w:val="26"/>
                <w:szCs w:val="26"/>
              </w:rPr>
            </w:pPr>
          </w:p>
        </w:tc>
        <w:tc>
          <w:tcPr>
            <w:tcW w:w="1133" w:type="dxa"/>
            <w:tcBorders>
              <w:top w:val="double" w:sz="4" w:space="0" w:color="auto"/>
              <w:bottom w:val="double" w:sz="4" w:space="0" w:color="auto"/>
            </w:tcBorders>
            <w:vAlign w:val="bottom"/>
          </w:tcPr>
          <w:p w14:paraId="34416EF7" w14:textId="77777777" w:rsidR="0045328E" w:rsidRPr="001545EE" w:rsidRDefault="0045328E" w:rsidP="000A649F">
            <w:pPr>
              <w:tabs>
                <w:tab w:val="decimal" w:pos="895"/>
              </w:tabs>
              <w:spacing w:line="240" w:lineRule="exact"/>
              <w:ind w:right="-72"/>
              <w:outlineLvl w:val="0"/>
              <w:rPr>
                <w:rFonts w:ascii="CordiaUPC" w:eastAsia="Times New Roman" w:hAnsi="CordiaUPC" w:cs="CordiaUPC"/>
                <w:color w:val="000000"/>
                <w:sz w:val="26"/>
                <w:szCs w:val="26"/>
              </w:rPr>
            </w:pPr>
            <w:r w:rsidRPr="001545EE">
              <w:rPr>
                <w:rFonts w:ascii="CordiaUPC" w:eastAsia="Times New Roman" w:hAnsi="CordiaUPC" w:cs="CordiaUPC" w:hint="cs"/>
                <w:color w:val="000000"/>
                <w:sz w:val="26"/>
                <w:szCs w:val="26"/>
              </w:rPr>
              <w:t>1,373,408</w:t>
            </w:r>
          </w:p>
        </w:tc>
      </w:tr>
    </w:tbl>
    <w:p w14:paraId="7E6D0A24" w14:textId="77777777" w:rsidR="00354DE1" w:rsidRPr="001545EE" w:rsidRDefault="00354DE1" w:rsidP="00E24539">
      <w:pPr>
        <w:tabs>
          <w:tab w:val="left" w:pos="540"/>
          <w:tab w:val="left" w:pos="1080"/>
        </w:tabs>
        <w:spacing w:line="240" w:lineRule="atLeast"/>
        <w:ind w:left="547" w:right="389"/>
        <w:jc w:val="thaiDistribute"/>
        <w:rPr>
          <w:rFonts w:cs="Times New Roman"/>
          <w:szCs w:val="22"/>
        </w:rPr>
      </w:pPr>
    </w:p>
    <w:p w14:paraId="2D5CA69B" w14:textId="74989F8D" w:rsidR="009C091A" w:rsidRPr="001545EE" w:rsidRDefault="00227C59" w:rsidP="005425CA">
      <w:pPr>
        <w:pStyle w:val="Heading1"/>
        <w:numPr>
          <w:ilvl w:val="0"/>
          <w:numId w:val="0"/>
        </w:numPr>
        <w:tabs>
          <w:tab w:val="left" w:pos="5245"/>
          <w:tab w:val="left" w:pos="8364"/>
        </w:tabs>
        <w:spacing w:before="0" w:after="0" w:line="240" w:lineRule="exact"/>
        <w:ind w:left="547" w:hanging="540"/>
        <w:rPr>
          <w:rFonts w:ascii="CordiaUPC" w:hAnsi="CordiaUPC" w:cs="CordiaUPC"/>
          <w:i w:val="0"/>
          <w:iCs/>
          <w:sz w:val="28"/>
          <w:szCs w:val="28"/>
        </w:rPr>
      </w:pPr>
      <w:r w:rsidRPr="001545EE">
        <w:rPr>
          <w:rFonts w:ascii="CordiaUPC" w:hAnsi="CordiaUPC" w:cs="CordiaUPC" w:hint="cs"/>
          <w:i w:val="0"/>
          <w:iCs/>
          <w:sz w:val="28"/>
          <w:szCs w:val="28"/>
        </w:rPr>
        <w:lastRenderedPageBreak/>
        <w:t>1</w:t>
      </w:r>
      <w:r w:rsidR="00EC256C" w:rsidRPr="001545EE">
        <w:rPr>
          <w:rFonts w:ascii="CordiaUPC" w:hAnsi="CordiaUPC" w:cs="CordiaUPC"/>
          <w:i w:val="0"/>
          <w:iCs/>
          <w:sz w:val="28"/>
          <w:szCs w:val="28"/>
        </w:rPr>
        <w:t>4</w:t>
      </w:r>
      <w:r w:rsidR="00D4100C" w:rsidRPr="001545EE">
        <w:rPr>
          <w:rFonts w:ascii="CordiaUPC" w:hAnsi="CordiaUPC" w:cs="CordiaUPC" w:hint="cs"/>
          <w:i w:val="0"/>
          <w:iCs/>
          <w:sz w:val="28"/>
          <w:szCs w:val="28"/>
        </w:rPr>
        <w:tab/>
      </w:r>
      <w:r w:rsidR="00A8141A" w:rsidRPr="001545EE">
        <w:rPr>
          <w:rFonts w:ascii="CordiaUPC" w:hAnsi="CordiaUPC" w:cs="CordiaUPC" w:hint="cs"/>
          <w:i w:val="0"/>
          <w:iCs/>
          <w:sz w:val="28"/>
          <w:szCs w:val="28"/>
        </w:rPr>
        <w:t>F</w:t>
      </w:r>
      <w:r w:rsidR="009C091A" w:rsidRPr="001545EE">
        <w:rPr>
          <w:rFonts w:ascii="CordiaUPC" w:hAnsi="CordiaUPC" w:cs="CordiaUPC" w:hint="cs"/>
          <w:i w:val="0"/>
          <w:iCs/>
          <w:sz w:val="28"/>
          <w:szCs w:val="28"/>
        </w:rPr>
        <w:t>inancial position and results of operations classified by domestic and foreign business</w:t>
      </w:r>
    </w:p>
    <w:p w14:paraId="4864AAC1" w14:textId="77777777" w:rsidR="00E24539" w:rsidRPr="001545EE" w:rsidRDefault="00E24539" w:rsidP="005425CA">
      <w:pPr>
        <w:pStyle w:val="ListParagraph"/>
        <w:spacing w:line="240" w:lineRule="exact"/>
        <w:ind w:left="547" w:right="-29" w:hanging="540"/>
        <w:jc w:val="both"/>
        <w:rPr>
          <w:rFonts w:ascii="CordiaUPC" w:hAnsi="CordiaUPC" w:cs="CordiaUPC"/>
          <w:sz w:val="26"/>
          <w:szCs w:val="26"/>
        </w:rPr>
      </w:pPr>
    </w:p>
    <w:p w14:paraId="2BF17156" w14:textId="6036CBA3" w:rsidR="009C091A" w:rsidRPr="001545EE" w:rsidRDefault="00227C59" w:rsidP="005425CA">
      <w:pPr>
        <w:pStyle w:val="ListParagraph"/>
        <w:spacing w:line="240" w:lineRule="exact"/>
        <w:ind w:left="547" w:right="-29" w:hanging="540"/>
        <w:jc w:val="both"/>
        <w:rPr>
          <w:rFonts w:ascii="CordiaUPC" w:hAnsi="CordiaUPC" w:cs="CordiaUPC"/>
          <w:sz w:val="26"/>
          <w:szCs w:val="26"/>
        </w:rPr>
      </w:pPr>
      <w:r w:rsidRPr="001545EE">
        <w:rPr>
          <w:rFonts w:ascii="CordiaUPC" w:hAnsi="CordiaUPC" w:cs="CordiaUPC" w:hint="cs"/>
          <w:sz w:val="26"/>
          <w:szCs w:val="26"/>
        </w:rPr>
        <w:t>1</w:t>
      </w:r>
      <w:r w:rsidR="00EC256C" w:rsidRPr="001545EE">
        <w:rPr>
          <w:rFonts w:ascii="CordiaUPC" w:hAnsi="CordiaUPC" w:cs="CordiaUPC"/>
          <w:sz w:val="26"/>
          <w:szCs w:val="26"/>
        </w:rPr>
        <w:t>4</w:t>
      </w:r>
      <w:r w:rsidR="009C091A" w:rsidRPr="001545EE">
        <w:rPr>
          <w:rFonts w:ascii="CordiaUPC" w:hAnsi="CordiaUPC" w:cs="CordiaUPC" w:hint="cs"/>
          <w:sz w:val="26"/>
          <w:szCs w:val="26"/>
        </w:rPr>
        <w:t>.1</w:t>
      </w:r>
      <w:r w:rsidR="009C091A" w:rsidRPr="001545EE">
        <w:rPr>
          <w:rFonts w:ascii="CordiaUPC" w:hAnsi="CordiaUPC" w:cs="CordiaUPC" w:hint="cs"/>
          <w:sz w:val="26"/>
          <w:szCs w:val="26"/>
        </w:rPr>
        <w:tab/>
        <w:t xml:space="preserve">As at </w:t>
      </w:r>
      <w:r w:rsidR="005425CA" w:rsidRPr="001545EE">
        <w:rPr>
          <w:rFonts w:ascii="CordiaUPC" w:hAnsi="CordiaUPC" w:cs="CordiaUPC" w:hint="cs"/>
          <w:bCs/>
          <w:sz w:val="26"/>
          <w:szCs w:val="26"/>
        </w:rPr>
        <w:t xml:space="preserve">31 March </w:t>
      </w:r>
      <w:r w:rsidR="00511A9D" w:rsidRPr="001545EE">
        <w:rPr>
          <w:rFonts w:ascii="CordiaUPC" w:hAnsi="CordiaUPC" w:cs="CordiaUPC" w:hint="cs"/>
          <w:sz w:val="26"/>
          <w:szCs w:val="26"/>
        </w:rPr>
        <w:t>202</w:t>
      </w:r>
      <w:r w:rsidR="005425CA" w:rsidRPr="001545EE">
        <w:rPr>
          <w:rFonts w:ascii="CordiaUPC" w:hAnsi="CordiaUPC" w:cs="CordiaUPC"/>
          <w:sz w:val="26"/>
          <w:szCs w:val="26"/>
        </w:rPr>
        <w:t>1</w:t>
      </w:r>
      <w:r w:rsidR="00511A9D" w:rsidRPr="001545EE">
        <w:rPr>
          <w:rFonts w:ascii="CordiaUPC" w:hAnsi="CordiaUPC" w:cs="CordiaUPC" w:hint="cs"/>
          <w:sz w:val="26"/>
          <w:szCs w:val="26"/>
        </w:rPr>
        <w:t xml:space="preserve"> and 31 December 20</w:t>
      </w:r>
      <w:r w:rsidR="005425CA" w:rsidRPr="001545EE">
        <w:rPr>
          <w:rFonts w:ascii="CordiaUPC" w:hAnsi="CordiaUPC" w:cs="CordiaUPC"/>
          <w:sz w:val="26"/>
          <w:szCs w:val="26"/>
        </w:rPr>
        <w:t>20</w:t>
      </w:r>
      <w:r w:rsidR="009C091A" w:rsidRPr="001545EE">
        <w:rPr>
          <w:rFonts w:ascii="CordiaUPC" w:hAnsi="CordiaUPC" w:cs="CordiaUPC" w:hint="cs"/>
          <w:sz w:val="26"/>
          <w:szCs w:val="26"/>
        </w:rPr>
        <w:t>, the financial position classified by domestic and foreign business was as follows:</w:t>
      </w:r>
    </w:p>
    <w:p w14:paraId="6895CC8D" w14:textId="77777777" w:rsidR="007C7FAD" w:rsidRPr="001545EE" w:rsidRDefault="007C7FAD" w:rsidP="005425CA">
      <w:pPr>
        <w:tabs>
          <w:tab w:val="left" w:pos="540"/>
          <w:tab w:val="left" w:pos="1080"/>
        </w:tabs>
        <w:spacing w:line="240" w:lineRule="exact"/>
        <w:ind w:left="547" w:right="389"/>
        <w:jc w:val="thaiDistribute"/>
        <w:rPr>
          <w:rFonts w:ascii="CordiaUPC" w:hAnsi="CordiaUPC" w:cs="CordiaUPC"/>
          <w:sz w:val="26"/>
          <w:szCs w:val="26"/>
          <w:lang w:val="en-US"/>
        </w:rPr>
      </w:pPr>
    </w:p>
    <w:tbl>
      <w:tblPr>
        <w:tblW w:w="9387" w:type="dxa"/>
        <w:tblInd w:w="450" w:type="dxa"/>
        <w:tblLayout w:type="fixed"/>
        <w:tblCellMar>
          <w:left w:w="0" w:type="dxa"/>
          <w:right w:w="0" w:type="dxa"/>
        </w:tblCellMar>
        <w:tblLook w:val="0000" w:firstRow="0" w:lastRow="0" w:firstColumn="0" w:lastColumn="0" w:noHBand="0" w:noVBand="0"/>
      </w:tblPr>
      <w:tblGrid>
        <w:gridCol w:w="3258"/>
        <w:gridCol w:w="1062"/>
        <w:gridCol w:w="990"/>
        <w:gridCol w:w="990"/>
        <w:gridCol w:w="1080"/>
        <w:gridCol w:w="1017"/>
        <w:gridCol w:w="990"/>
      </w:tblGrid>
      <w:tr w:rsidR="00B12247" w:rsidRPr="001545EE" w14:paraId="5F1FECB3" w14:textId="77777777" w:rsidTr="00435B17">
        <w:tc>
          <w:tcPr>
            <w:tcW w:w="3258" w:type="dxa"/>
            <w:shd w:val="clear" w:color="auto" w:fill="auto"/>
          </w:tcPr>
          <w:p w14:paraId="55D53508" w14:textId="77777777" w:rsidR="00B12247" w:rsidRPr="001545EE" w:rsidRDefault="00B12247" w:rsidP="005425CA">
            <w:pPr>
              <w:snapToGrid w:val="0"/>
              <w:spacing w:line="240" w:lineRule="exact"/>
              <w:ind w:left="1440"/>
              <w:rPr>
                <w:rFonts w:ascii="CordiaUPC" w:hAnsi="CordiaUPC" w:cs="CordiaUPC"/>
                <w:sz w:val="26"/>
                <w:szCs w:val="26"/>
              </w:rPr>
            </w:pPr>
          </w:p>
        </w:tc>
        <w:tc>
          <w:tcPr>
            <w:tcW w:w="6129" w:type="dxa"/>
            <w:gridSpan w:val="6"/>
            <w:shd w:val="clear" w:color="auto" w:fill="auto"/>
          </w:tcPr>
          <w:p w14:paraId="6F605EC0" w14:textId="77777777" w:rsidR="00B12247" w:rsidRPr="001545EE" w:rsidRDefault="00B12247" w:rsidP="005425CA">
            <w:pPr>
              <w:snapToGrid w:val="0"/>
              <w:spacing w:line="240" w:lineRule="exact"/>
              <w:jc w:val="center"/>
              <w:rPr>
                <w:rFonts w:ascii="CordiaUPC" w:hAnsi="CordiaUPC" w:cs="CordiaUPC"/>
                <w:sz w:val="26"/>
                <w:szCs w:val="26"/>
              </w:rPr>
            </w:pPr>
            <w:r w:rsidRPr="001545EE">
              <w:rPr>
                <w:rFonts w:ascii="CordiaUPC" w:hAnsi="CordiaUPC" w:cs="CordiaUPC" w:hint="cs"/>
                <w:b/>
                <w:bCs/>
                <w:sz w:val="26"/>
                <w:szCs w:val="26"/>
              </w:rPr>
              <w:t>Consolidated</w:t>
            </w:r>
          </w:p>
        </w:tc>
      </w:tr>
      <w:tr w:rsidR="00B12247" w:rsidRPr="001545EE" w14:paraId="3F67D6CB" w14:textId="77777777" w:rsidTr="00435B17">
        <w:tc>
          <w:tcPr>
            <w:tcW w:w="3258" w:type="dxa"/>
            <w:shd w:val="clear" w:color="auto" w:fill="auto"/>
          </w:tcPr>
          <w:p w14:paraId="66C88018" w14:textId="77777777" w:rsidR="00B12247" w:rsidRPr="001545EE" w:rsidRDefault="00B12247" w:rsidP="005425CA">
            <w:pPr>
              <w:snapToGrid w:val="0"/>
              <w:spacing w:line="240" w:lineRule="exact"/>
              <w:ind w:left="1440"/>
              <w:rPr>
                <w:rFonts w:ascii="CordiaUPC" w:hAnsi="CordiaUPC" w:cs="CordiaUPC"/>
                <w:sz w:val="26"/>
                <w:szCs w:val="26"/>
              </w:rPr>
            </w:pPr>
          </w:p>
        </w:tc>
        <w:tc>
          <w:tcPr>
            <w:tcW w:w="3042" w:type="dxa"/>
            <w:gridSpan w:val="3"/>
            <w:shd w:val="clear" w:color="auto" w:fill="auto"/>
          </w:tcPr>
          <w:p w14:paraId="34E6F63B" w14:textId="7A412EFA" w:rsidR="00B12247" w:rsidRPr="001545EE" w:rsidRDefault="005425CA" w:rsidP="005425CA">
            <w:pPr>
              <w:snapToGrid w:val="0"/>
              <w:spacing w:line="240" w:lineRule="exact"/>
              <w:jc w:val="center"/>
              <w:rPr>
                <w:rFonts w:ascii="CordiaUPC" w:hAnsi="CordiaUPC" w:cs="CordiaUPC"/>
                <w:sz w:val="26"/>
                <w:szCs w:val="26"/>
              </w:rPr>
            </w:pPr>
            <w:r w:rsidRPr="001545EE">
              <w:rPr>
                <w:rFonts w:ascii="CordiaUPC" w:hAnsi="CordiaUPC" w:cs="CordiaUPC" w:hint="cs"/>
                <w:bCs/>
                <w:sz w:val="26"/>
                <w:szCs w:val="26"/>
              </w:rPr>
              <w:t xml:space="preserve">31 March </w:t>
            </w:r>
            <w:r w:rsidR="004B3F81" w:rsidRPr="001545EE">
              <w:rPr>
                <w:rFonts w:ascii="CordiaUPC" w:hAnsi="CordiaUPC" w:cs="CordiaUPC" w:hint="cs"/>
                <w:sz w:val="26"/>
                <w:szCs w:val="26"/>
              </w:rPr>
              <w:t>20</w:t>
            </w:r>
            <w:r w:rsidR="00511A9D" w:rsidRPr="001545EE">
              <w:rPr>
                <w:rFonts w:ascii="CordiaUPC" w:hAnsi="CordiaUPC" w:cs="CordiaUPC" w:hint="cs"/>
                <w:sz w:val="26"/>
                <w:szCs w:val="26"/>
              </w:rPr>
              <w:t>2</w:t>
            </w:r>
            <w:r w:rsidRPr="001545EE">
              <w:rPr>
                <w:rFonts w:ascii="CordiaUPC" w:hAnsi="CordiaUPC" w:cs="CordiaUPC"/>
                <w:sz w:val="26"/>
                <w:szCs w:val="26"/>
              </w:rPr>
              <w:t>1</w:t>
            </w:r>
          </w:p>
        </w:tc>
        <w:tc>
          <w:tcPr>
            <w:tcW w:w="3087" w:type="dxa"/>
            <w:gridSpan w:val="3"/>
            <w:shd w:val="clear" w:color="auto" w:fill="auto"/>
          </w:tcPr>
          <w:p w14:paraId="1B810349" w14:textId="33853320" w:rsidR="00B12247" w:rsidRPr="001545EE" w:rsidRDefault="00511A9D" w:rsidP="005425CA">
            <w:pPr>
              <w:snapToGrid w:val="0"/>
              <w:spacing w:line="240" w:lineRule="exact"/>
              <w:jc w:val="center"/>
              <w:rPr>
                <w:rFonts w:ascii="CordiaUPC" w:hAnsi="CordiaUPC" w:cs="CordiaUPC"/>
                <w:sz w:val="26"/>
                <w:szCs w:val="26"/>
              </w:rPr>
            </w:pPr>
            <w:r w:rsidRPr="001545EE">
              <w:rPr>
                <w:rFonts w:ascii="CordiaUPC" w:hAnsi="CordiaUPC" w:cs="CordiaUPC" w:hint="cs"/>
                <w:sz w:val="26"/>
                <w:szCs w:val="26"/>
              </w:rPr>
              <w:t xml:space="preserve">31 December </w:t>
            </w:r>
            <w:r w:rsidR="004B3F81" w:rsidRPr="001545EE">
              <w:rPr>
                <w:rFonts w:ascii="CordiaUPC" w:hAnsi="CordiaUPC" w:cs="CordiaUPC" w:hint="cs"/>
                <w:sz w:val="26"/>
                <w:szCs w:val="26"/>
              </w:rPr>
              <w:t>20</w:t>
            </w:r>
            <w:r w:rsidR="005425CA" w:rsidRPr="001545EE">
              <w:rPr>
                <w:rFonts w:ascii="CordiaUPC" w:hAnsi="CordiaUPC" w:cs="CordiaUPC"/>
                <w:sz w:val="26"/>
                <w:szCs w:val="26"/>
              </w:rPr>
              <w:t>20</w:t>
            </w:r>
          </w:p>
        </w:tc>
      </w:tr>
      <w:tr w:rsidR="00B12247" w:rsidRPr="001545EE" w14:paraId="01995689" w14:textId="77777777" w:rsidTr="00435B17">
        <w:tc>
          <w:tcPr>
            <w:tcW w:w="3258" w:type="dxa"/>
            <w:shd w:val="clear" w:color="auto" w:fill="auto"/>
          </w:tcPr>
          <w:p w14:paraId="0DA80A55" w14:textId="77777777" w:rsidR="00B12247" w:rsidRPr="001545EE" w:rsidRDefault="00B12247" w:rsidP="005425CA">
            <w:pPr>
              <w:snapToGrid w:val="0"/>
              <w:spacing w:line="240" w:lineRule="exact"/>
              <w:ind w:left="1440"/>
              <w:rPr>
                <w:rFonts w:ascii="CordiaUPC" w:hAnsi="CordiaUPC" w:cs="CordiaUPC"/>
                <w:sz w:val="26"/>
                <w:szCs w:val="26"/>
              </w:rPr>
            </w:pPr>
          </w:p>
        </w:tc>
        <w:tc>
          <w:tcPr>
            <w:tcW w:w="1062" w:type="dxa"/>
            <w:shd w:val="clear" w:color="auto" w:fill="auto"/>
          </w:tcPr>
          <w:p w14:paraId="02A11787" w14:textId="77777777" w:rsidR="00B12247" w:rsidRPr="001545EE" w:rsidRDefault="00B12247" w:rsidP="005425CA">
            <w:pPr>
              <w:spacing w:line="240" w:lineRule="exact"/>
              <w:jc w:val="center"/>
              <w:rPr>
                <w:rFonts w:ascii="CordiaUPC" w:hAnsi="CordiaUPC" w:cs="CordiaUPC"/>
                <w:sz w:val="26"/>
                <w:szCs w:val="26"/>
              </w:rPr>
            </w:pPr>
            <w:r w:rsidRPr="001545EE">
              <w:rPr>
                <w:rFonts w:ascii="CordiaUPC" w:hAnsi="CordiaUPC" w:cs="CordiaUPC" w:hint="cs"/>
                <w:sz w:val="26"/>
                <w:szCs w:val="26"/>
              </w:rPr>
              <w:t>Domestic</w:t>
            </w:r>
          </w:p>
        </w:tc>
        <w:tc>
          <w:tcPr>
            <w:tcW w:w="990" w:type="dxa"/>
            <w:shd w:val="clear" w:color="auto" w:fill="auto"/>
          </w:tcPr>
          <w:p w14:paraId="791055CE" w14:textId="77777777" w:rsidR="00B12247" w:rsidRPr="001545EE" w:rsidRDefault="00B12247" w:rsidP="005425CA">
            <w:pPr>
              <w:spacing w:line="240" w:lineRule="exact"/>
              <w:jc w:val="center"/>
              <w:rPr>
                <w:rFonts w:ascii="CordiaUPC" w:hAnsi="CordiaUPC" w:cs="CordiaUPC"/>
                <w:sz w:val="26"/>
                <w:szCs w:val="26"/>
              </w:rPr>
            </w:pPr>
            <w:r w:rsidRPr="001545EE">
              <w:rPr>
                <w:rFonts w:ascii="CordiaUPC" w:hAnsi="CordiaUPC" w:cs="CordiaUPC" w:hint="cs"/>
                <w:sz w:val="26"/>
                <w:szCs w:val="26"/>
              </w:rPr>
              <w:t>Foreign</w:t>
            </w:r>
          </w:p>
        </w:tc>
        <w:tc>
          <w:tcPr>
            <w:tcW w:w="990" w:type="dxa"/>
            <w:shd w:val="clear" w:color="auto" w:fill="auto"/>
          </w:tcPr>
          <w:p w14:paraId="02B8AFC9" w14:textId="77777777" w:rsidR="00B12247" w:rsidRPr="001545EE" w:rsidRDefault="00B12247" w:rsidP="005425CA">
            <w:pPr>
              <w:snapToGrid w:val="0"/>
              <w:spacing w:line="240" w:lineRule="exact"/>
              <w:jc w:val="center"/>
              <w:rPr>
                <w:rFonts w:ascii="CordiaUPC" w:hAnsi="CordiaUPC" w:cs="CordiaUPC"/>
                <w:sz w:val="26"/>
                <w:szCs w:val="26"/>
              </w:rPr>
            </w:pPr>
          </w:p>
        </w:tc>
        <w:tc>
          <w:tcPr>
            <w:tcW w:w="1080" w:type="dxa"/>
            <w:shd w:val="clear" w:color="auto" w:fill="auto"/>
          </w:tcPr>
          <w:p w14:paraId="023C6473" w14:textId="77777777" w:rsidR="00B12247" w:rsidRPr="001545EE" w:rsidRDefault="00B12247" w:rsidP="005425CA">
            <w:pPr>
              <w:spacing w:line="240" w:lineRule="exact"/>
              <w:jc w:val="center"/>
              <w:rPr>
                <w:rFonts w:ascii="CordiaUPC" w:hAnsi="CordiaUPC" w:cs="CordiaUPC"/>
                <w:sz w:val="26"/>
                <w:szCs w:val="26"/>
              </w:rPr>
            </w:pPr>
            <w:r w:rsidRPr="001545EE">
              <w:rPr>
                <w:rFonts w:ascii="CordiaUPC" w:hAnsi="CordiaUPC" w:cs="CordiaUPC" w:hint="cs"/>
                <w:sz w:val="26"/>
                <w:szCs w:val="26"/>
              </w:rPr>
              <w:t>Domestic</w:t>
            </w:r>
          </w:p>
        </w:tc>
        <w:tc>
          <w:tcPr>
            <w:tcW w:w="1017" w:type="dxa"/>
            <w:shd w:val="clear" w:color="auto" w:fill="auto"/>
          </w:tcPr>
          <w:p w14:paraId="61E64C9F" w14:textId="77777777" w:rsidR="00B12247" w:rsidRPr="001545EE" w:rsidRDefault="00B12247" w:rsidP="005425CA">
            <w:pPr>
              <w:spacing w:line="240" w:lineRule="exact"/>
              <w:jc w:val="center"/>
              <w:rPr>
                <w:rFonts w:ascii="CordiaUPC" w:hAnsi="CordiaUPC" w:cs="CordiaUPC"/>
                <w:sz w:val="26"/>
                <w:szCs w:val="26"/>
              </w:rPr>
            </w:pPr>
            <w:r w:rsidRPr="001545EE">
              <w:rPr>
                <w:rFonts w:ascii="CordiaUPC" w:hAnsi="CordiaUPC" w:cs="CordiaUPC" w:hint="cs"/>
                <w:sz w:val="26"/>
                <w:szCs w:val="26"/>
              </w:rPr>
              <w:t>Foreign</w:t>
            </w:r>
          </w:p>
        </w:tc>
        <w:tc>
          <w:tcPr>
            <w:tcW w:w="990" w:type="dxa"/>
            <w:shd w:val="clear" w:color="auto" w:fill="auto"/>
          </w:tcPr>
          <w:p w14:paraId="5B164D1E" w14:textId="77777777" w:rsidR="00B12247" w:rsidRPr="001545EE" w:rsidRDefault="00B12247" w:rsidP="005425CA">
            <w:pPr>
              <w:snapToGrid w:val="0"/>
              <w:spacing w:line="240" w:lineRule="exact"/>
              <w:jc w:val="center"/>
              <w:rPr>
                <w:rFonts w:ascii="CordiaUPC" w:hAnsi="CordiaUPC" w:cs="CordiaUPC"/>
                <w:sz w:val="26"/>
                <w:szCs w:val="26"/>
              </w:rPr>
            </w:pPr>
          </w:p>
        </w:tc>
      </w:tr>
      <w:tr w:rsidR="00B12247" w:rsidRPr="001545EE" w14:paraId="074799DA" w14:textId="77777777" w:rsidTr="00435B17">
        <w:tc>
          <w:tcPr>
            <w:tcW w:w="3258" w:type="dxa"/>
            <w:shd w:val="clear" w:color="auto" w:fill="auto"/>
          </w:tcPr>
          <w:p w14:paraId="7299890D" w14:textId="77777777" w:rsidR="00B12247" w:rsidRPr="001545EE" w:rsidRDefault="00B12247" w:rsidP="005425CA">
            <w:pPr>
              <w:snapToGrid w:val="0"/>
              <w:spacing w:line="240" w:lineRule="exact"/>
              <w:ind w:left="1440"/>
              <w:rPr>
                <w:rFonts w:ascii="CordiaUPC" w:hAnsi="CordiaUPC" w:cs="CordiaUPC"/>
                <w:sz w:val="26"/>
                <w:szCs w:val="26"/>
              </w:rPr>
            </w:pPr>
          </w:p>
        </w:tc>
        <w:tc>
          <w:tcPr>
            <w:tcW w:w="1062" w:type="dxa"/>
            <w:shd w:val="clear" w:color="auto" w:fill="auto"/>
          </w:tcPr>
          <w:p w14:paraId="072BBC47" w14:textId="77777777" w:rsidR="00B12247" w:rsidRPr="001545EE" w:rsidRDefault="00B12247" w:rsidP="005425CA">
            <w:pPr>
              <w:spacing w:line="240" w:lineRule="exact"/>
              <w:jc w:val="center"/>
              <w:rPr>
                <w:rFonts w:ascii="CordiaUPC" w:hAnsi="CordiaUPC" w:cs="CordiaUPC"/>
                <w:sz w:val="26"/>
                <w:szCs w:val="26"/>
              </w:rPr>
            </w:pPr>
            <w:r w:rsidRPr="001545EE">
              <w:rPr>
                <w:rFonts w:ascii="CordiaUPC" w:hAnsi="CordiaUPC" w:cs="CordiaUPC" w:hint="cs"/>
                <w:sz w:val="26"/>
                <w:szCs w:val="26"/>
              </w:rPr>
              <w:t>business</w:t>
            </w:r>
          </w:p>
        </w:tc>
        <w:tc>
          <w:tcPr>
            <w:tcW w:w="990" w:type="dxa"/>
            <w:shd w:val="clear" w:color="auto" w:fill="auto"/>
          </w:tcPr>
          <w:p w14:paraId="33E294E2" w14:textId="77777777" w:rsidR="00B12247" w:rsidRPr="001545EE" w:rsidRDefault="00B12247" w:rsidP="005425CA">
            <w:pPr>
              <w:spacing w:line="240" w:lineRule="exact"/>
              <w:jc w:val="center"/>
              <w:rPr>
                <w:rFonts w:ascii="CordiaUPC" w:hAnsi="CordiaUPC" w:cs="CordiaUPC"/>
                <w:sz w:val="26"/>
                <w:szCs w:val="26"/>
              </w:rPr>
            </w:pPr>
            <w:r w:rsidRPr="001545EE">
              <w:rPr>
                <w:rFonts w:ascii="CordiaUPC" w:hAnsi="CordiaUPC" w:cs="CordiaUPC" w:hint="cs"/>
                <w:sz w:val="26"/>
                <w:szCs w:val="26"/>
              </w:rPr>
              <w:t>business</w:t>
            </w:r>
          </w:p>
        </w:tc>
        <w:tc>
          <w:tcPr>
            <w:tcW w:w="990" w:type="dxa"/>
            <w:shd w:val="clear" w:color="auto" w:fill="auto"/>
          </w:tcPr>
          <w:p w14:paraId="16767892" w14:textId="77777777" w:rsidR="00B12247" w:rsidRPr="001545EE" w:rsidRDefault="00B12247" w:rsidP="005425CA">
            <w:pPr>
              <w:spacing w:line="240" w:lineRule="exact"/>
              <w:jc w:val="center"/>
              <w:rPr>
                <w:rFonts w:ascii="CordiaUPC" w:hAnsi="CordiaUPC" w:cs="CordiaUPC"/>
                <w:sz w:val="26"/>
                <w:szCs w:val="26"/>
              </w:rPr>
            </w:pPr>
            <w:r w:rsidRPr="001545EE">
              <w:rPr>
                <w:rFonts w:ascii="CordiaUPC" w:hAnsi="CordiaUPC" w:cs="CordiaUPC" w:hint="cs"/>
                <w:sz w:val="26"/>
                <w:szCs w:val="26"/>
              </w:rPr>
              <w:t>Total</w:t>
            </w:r>
          </w:p>
        </w:tc>
        <w:tc>
          <w:tcPr>
            <w:tcW w:w="1080" w:type="dxa"/>
            <w:shd w:val="clear" w:color="auto" w:fill="auto"/>
          </w:tcPr>
          <w:p w14:paraId="59FC440B" w14:textId="77777777" w:rsidR="00B12247" w:rsidRPr="001545EE" w:rsidRDefault="00B12247" w:rsidP="005425CA">
            <w:pPr>
              <w:spacing w:line="240" w:lineRule="exact"/>
              <w:jc w:val="center"/>
              <w:rPr>
                <w:rFonts w:ascii="CordiaUPC" w:hAnsi="CordiaUPC" w:cs="CordiaUPC"/>
                <w:sz w:val="26"/>
                <w:szCs w:val="26"/>
              </w:rPr>
            </w:pPr>
            <w:r w:rsidRPr="001545EE">
              <w:rPr>
                <w:rFonts w:ascii="CordiaUPC" w:hAnsi="CordiaUPC" w:cs="CordiaUPC" w:hint="cs"/>
                <w:sz w:val="26"/>
                <w:szCs w:val="26"/>
              </w:rPr>
              <w:t>business</w:t>
            </w:r>
          </w:p>
        </w:tc>
        <w:tc>
          <w:tcPr>
            <w:tcW w:w="1017" w:type="dxa"/>
            <w:shd w:val="clear" w:color="auto" w:fill="auto"/>
          </w:tcPr>
          <w:p w14:paraId="3DCB2D04" w14:textId="77777777" w:rsidR="00B12247" w:rsidRPr="001545EE" w:rsidRDefault="00B12247" w:rsidP="005425CA">
            <w:pPr>
              <w:spacing w:line="240" w:lineRule="exact"/>
              <w:jc w:val="center"/>
              <w:rPr>
                <w:rFonts w:ascii="CordiaUPC" w:hAnsi="CordiaUPC" w:cs="CordiaUPC"/>
                <w:sz w:val="26"/>
                <w:szCs w:val="26"/>
              </w:rPr>
            </w:pPr>
            <w:r w:rsidRPr="001545EE">
              <w:rPr>
                <w:rFonts w:ascii="CordiaUPC" w:hAnsi="CordiaUPC" w:cs="CordiaUPC" w:hint="cs"/>
                <w:sz w:val="26"/>
                <w:szCs w:val="26"/>
              </w:rPr>
              <w:t>business</w:t>
            </w:r>
          </w:p>
        </w:tc>
        <w:tc>
          <w:tcPr>
            <w:tcW w:w="990" w:type="dxa"/>
            <w:shd w:val="clear" w:color="auto" w:fill="auto"/>
          </w:tcPr>
          <w:p w14:paraId="368AD62F" w14:textId="77777777" w:rsidR="00B12247" w:rsidRPr="001545EE" w:rsidRDefault="00B12247" w:rsidP="005425CA">
            <w:pPr>
              <w:spacing w:line="240" w:lineRule="exact"/>
              <w:jc w:val="center"/>
              <w:rPr>
                <w:rFonts w:ascii="CordiaUPC" w:hAnsi="CordiaUPC" w:cs="CordiaUPC"/>
                <w:sz w:val="26"/>
                <w:szCs w:val="26"/>
              </w:rPr>
            </w:pPr>
            <w:r w:rsidRPr="001545EE">
              <w:rPr>
                <w:rFonts w:ascii="CordiaUPC" w:hAnsi="CordiaUPC" w:cs="CordiaUPC" w:hint="cs"/>
                <w:sz w:val="26"/>
                <w:szCs w:val="26"/>
              </w:rPr>
              <w:t>Total</w:t>
            </w:r>
          </w:p>
        </w:tc>
      </w:tr>
      <w:tr w:rsidR="00B12247" w:rsidRPr="001545EE" w14:paraId="21A651A3" w14:textId="77777777" w:rsidTr="00435B17">
        <w:tc>
          <w:tcPr>
            <w:tcW w:w="3258" w:type="dxa"/>
            <w:shd w:val="clear" w:color="auto" w:fill="auto"/>
          </w:tcPr>
          <w:p w14:paraId="60E5EC54" w14:textId="77777777" w:rsidR="00B12247" w:rsidRPr="001545EE" w:rsidRDefault="00B12247" w:rsidP="005425CA">
            <w:pPr>
              <w:snapToGrid w:val="0"/>
              <w:spacing w:line="240" w:lineRule="exact"/>
              <w:ind w:left="1440"/>
              <w:rPr>
                <w:rFonts w:ascii="CordiaUPC" w:hAnsi="CordiaUPC" w:cs="CordiaUPC"/>
                <w:sz w:val="26"/>
                <w:szCs w:val="26"/>
              </w:rPr>
            </w:pPr>
          </w:p>
        </w:tc>
        <w:tc>
          <w:tcPr>
            <w:tcW w:w="6129" w:type="dxa"/>
            <w:gridSpan w:val="6"/>
            <w:shd w:val="clear" w:color="auto" w:fill="auto"/>
          </w:tcPr>
          <w:p w14:paraId="6FA82BD4" w14:textId="77777777" w:rsidR="00B12247" w:rsidRPr="001545EE" w:rsidRDefault="00B12247" w:rsidP="005425CA">
            <w:pPr>
              <w:spacing w:line="240" w:lineRule="exact"/>
              <w:jc w:val="center"/>
              <w:rPr>
                <w:rFonts w:ascii="CordiaUPC" w:hAnsi="CordiaUPC" w:cs="CordiaUPC"/>
                <w:sz w:val="26"/>
                <w:szCs w:val="26"/>
              </w:rPr>
            </w:pPr>
            <w:r w:rsidRPr="001545EE">
              <w:rPr>
                <w:rFonts w:ascii="CordiaUPC" w:hAnsi="CordiaUPC" w:cs="CordiaUPC" w:hint="cs"/>
                <w:i/>
                <w:iCs/>
                <w:sz w:val="26"/>
                <w:szCs w:val="26"/>
              </w:rPr>
              <w:t>(in million Baht)</w:t>
            </w:r>
          </w:p>
        </w:tc>
      </w:tr>
      <w:tr w:rsidR="00EA6BC9" w:rsidRPr="001545EE" w14:paraId="4CCDDA72" w14:textId="77777777" w:rsidTr="00435B17">
        <w:tc>
          <w:tcPr>
            <w:tcW w:w="3258" w:type="dxa"/>
            <w:shd w:val="clear" w:color="auto" w:fill="auto"/>
            <w:vAlign w:val="bottom"/>
          </w:tcPr>
          <w:p w14:paraId="0496AA2B" w14:textId="77777777" w:rsidR="00EA6BC9" w:rsidRPr="001545EE" w:rsidRDefault="00EA6BC9" w:rsidP="00EA6BC9">
            <w:pPr>
              <w:spacing w:line="240" w:lineRule="exact"/>
              <w:ind w:left="90"/>
              <w:rPr>
                <w:rFonts w:ascii="CordiaUPC" w:hAnsi="CordiaUPC" w:cs="CordiaUPC"/>
                <w:sz w:val="26"/>
                <w:szCs w:val="26"/>
              </w:rPr>
            </w:pPr>
            <w:r w:rsidRPr="001545EE">
              <w:rPr>
                <w:rFonts w:ascii="CordiaUPC" w:hAnsi="CordiaUPC" w:cs="CordiaUPC" w:hint="cs"/>
                <w:sz w:val="26"/>
                <w:szCs w:val="26"/>
              </w:rPr>
              <w:t xml:space="preserve">Total assets </w:t>
            </w:r>
          </w:p>
        </w:tc>
        <w:tc>
          <w:tcPr>
            <w:tcW w:w="1062" w:type="dxa"/>
            <w:shd w:val="clear" w:color="auto" w:fill="auto"/>
          </w:tcPr>
          <w:p w14:paraId="230ADFD5" w14:textId="33E7D872" w:rsidR="00EA6BC9" w:rsidRPr="001545EE" w:rsidRDefault="000D2DC7" w:rsidP="00EA6BC9">
            <w:pPr>
              <w:tabs>
                <w:tab w:val="decimal" w:pos="982"/>
              </w:tabs>
              <w:snapToGrid w:val="0"/>
              <w:spacing w:line="240" w:lineRule="exact"/>
              <w:ind w:right="98"/>
              <w:rPr>
                <w:rFonts w:ascii="CordiaUPC" w:hAnsi="CordiaUPC" w:cs="CordiaUPC"/>
                <w:sz w:val="26"/>
                <w:szCs w:val="26"/>
                <w:lang w:val="en-US" w:bidi="th-TH"/>
              </w:rPr>
            </w:pPr>
            <w:r w:rsidRPr="001545EE">
              <w:rPr>
                <w:rFonts w:ascii="CordiaUPC" w:hAnsi="CordiaUPC" w:cs="CordiaUPC"/>
                <w:sz w:val="26"/>
                <w:szCs w:val="26"/>
                <w:lang w:val="en-US" w:bidi="th-TH"/>
              </w:rPr>
              <w:t>1,794,040</w:t>
            </w:r>
          </w:p>
        </w:tc>
        <w:tc>
          <w:tcPr>
            <w:tcW w:w="990" w:type="dxa"/>
            <w:shd w:val="clear" w:color="auto" w:fill="auto"/>
          </w:tcPr>
          <w:p w14:paraId="7339A84C" w14:textId="6267D2AA" w:rsidR="00EA6BC9" w:rsidRPr="001545EE" w:rsidRDefault="000D2DC7" w:rsidP="00EA6BC9">
            <w:pPr>
              <w:tabs>
                <w:tab w:val="decimal" w:pos="858"/>
              </w:tabs>
              <w:snapToGrid w:val="0"/>
              <w:spacing w:line="240" w:lineRule="exact"/>
              <w:rPr>
                <w:rFonts w:ascii="CordiaUPC" w:hAnsi="CordiaUPC" w:cs="CordiaUPC"/>
                <w:sz w:val="26"/>
                <w:szCs w:val="26"/>
                <w:lang w:val="en-US" w:bidi="th-TH"/>
              </w:rPr>
            </w:pPr>
            <w:r w:rsidRPr="001545EE">
              <w:rPr>
                <w:rFonts w:ascii="CordiaUPC" w:hAnsi="CordiaUPC" w:cs="CordiaUPC"/>
                <w:sz w:val="26"/>
                <w:szCs w:val="26"/>
                <w:lang w:val="en-US" w:bidi="th-TH"/>
              </w:rPr>
              <w:t>433</w:t>
            </w:r>
          </w:p>
        </w:tc>
        <w:tc>
          <w:tcPr>
            <w:tcW w:w="990" w:type="dxa"/>
            <w:shd w:val="clear" w:color="auto" w:fill="auto"/>
          </w:tcPr>
          <w:p w14:paraId="05FA551D" w14:textId="1EEE03E7" w:rsidR="00EA6BC9" w:rsidRPr="001545EE" w:rsidRDefault="000D2DC7" w:rsidP="00EA6BC9">
            <w:pPr>
              <w:tabs>
                <w:tab w:val="decimal" w:pos="903"/>
              </w:tabs>
              <w:snapToGrid w:val="0"/>
              <w:spacing w:line="240" w:lineRule="exact"/>
              <w:ind w:right="22"/>
              <w:rPr>
                <w:rFonts w:ascii="CordiaUPC" w:hAnsi="CordiaUPC" w:cs="CordiaUPC"/>
                <w:sz w:val="26"/>
                <w:szCs w:val="26"/>
                <w:lang w:val="en-US" w:bidi="th-TH"/>
              </w:rPr>
            </w:pPr>
            <w:r w:rsidRPr="001545EE">
              <w:rPr>
                <w:rFonts w:ascii="CordiaUPC" w:hAnsi="CordiaUPC" w:cs="CordiaUPC"/>
                <w:sz w:val="26"/>
                <w:szCs w:val="26"/>
                <w:lang w:val="en-US" w:bidi="th-TH"/>
              </w:rPr>
              <w:t>1,794,473</w:t>
            </w:r>
          </w:p>
        </w:tc>
        <w:tc>
          <w:tcPr>
            <w:tcW w:w="1080" w:type="dxa"/>
            <w:shd w:val="clear" w:color="auto" w:fill="auto"/>
          </w:tcPr>
          <w:p w14:paraId="6F9FE36B" w14:textId="03D824E9" w:rsidR="00EA6BC9" w:rsidRPr="001545EE" w:rsidRDefault="00EA6BC9" w:rsidP="00EA6BC9">
            <w:pPr>
              <w:tabs>
                <w:tab w:val="decimal" w:pos="982"/>
              </w:tabs>
              <w:snapToGrid w:val="0"/>
              <w:spacing w:line="240" w:lineRule="exact"/>
              <w:ind w:right="98"/>
              <w:rPr>
                <w:rFonts w:ascii="CordiaUPC" w:hAnsi="CordiaUPC" w:cs="CordiaUPC"/>
                <w:sz w:val="26"/>
                <w:szCs w:val="26"/>
                <w:lang w:val="en-US" w:bidi="th-TH"/>
              </w:rPr>
            </w:pPr>
            <w:r w:rsidRPr="001545EE">
              <w:rPr>
                <w:rFonts w:ascii="CordiaUPC" w:hAnsi="CordiaUPC" w:cs="CordiaUPC"/>
                <w:sz w:val="26"/>
                <w:szCs w:val="26"/>
                <w:lang w:val="en-US" w:bidi="th-TH"/>
              </w:rPr>
              <w:t>1,807,</w:t>
            </w:r>
            <w:r w:rsidR="000D2DC7" w:rsidRPr="001545EE">
              <w:rPr>
                <w:rFonts w:ascii="CordiaUPC" w:hAnsi="CordiaUPC" w:cs="CordiaUPC"/>
                <w:sz w:val="26"/>
                <w:szCs w:val="26"/>
                <w:lang w:val="en-US" w:bidi="th-TH"/>
              </w:rPr>
              <w:t>914</w:t>
            </w:r>
          </w:p>
        </w:tc>
        <w:tc>
          <w:tcPr>
            <w:tcW w:w="1017" w:type="dxa"/>
            <w:shd w:val="clear" w:color="auto" w:fill="auto"/>
          </w:tcPr>
          <w:p w14:paraId="63E46E50" w14:textId="4E3A4424" w:rsidR="00EA6BC9" w:rsidRPr="001545EE" w:rsidRDefault="000D2DC7" w:rsidP="00EA6BC9">
            <w:pPr>
              <w:tabs>
                <w:tab w:val="decimal" w:pos="892"/>
              </w:tabs>
              <w:snapToGrid w:val="0"/>
              <w:spacing w:line="240" w:lineRule="exact"/>
              <w:ind w:right="98"/>
              <w:rPr>
                <w:rFonts w:ascii="CordiaUPC" w:hAnsi="CordiaUPC" w:cs="CordiaUPC"/>
                <w:sz w:val="26"/>
                <w:szCs w:val="26"/>
                <w:lang w:val="en-US" w:bidi="th-TH"/>
              </w:rPr>
            </w:pPr>
            <w:r w:rsidRPr="001545EE">
              <w:rPr>
                <w:rFonts w:ascii="CordiaUPC" w:hAnsi="CordiaUPC" w:cs="CordiaUPC"/>
                <w:sz w:val="26"/>
                <w:szCs w:val="26"/>
                <w:lang w:val="en-US" w:bidi="th-TH"/>
              </w:rPr>
              <w:t>418</w:t>
            </w:r>
          </w:p>
        </w:tc>
        <w:tc>
          <w:tcPr>
            <w:tcW w:w="990" w:type="dxa"/>
            <w:shd w:val="clear" w:color="auto" w:fill="auto"/>
          </w:tcPr>
          <w:p w14:paraId="4D68E960" w14:textId="518EF119" w:rsidR="00EA6BC9" w:rsidRPr="001545EE" w:rsidRDefault="00EA6BC9" w:rsidP="00EA6BC9">
            <w:pPr>
              <w:tabs>
                <w:tab w:val="decimal" w:pos="870"/>
              </w:tabs>
              <w:snapToGrid w:val="0"/>
              <w:spacing w:line="240" w:lineRule="exact"/>
              <w:ind w:right="22"/>
              <w:rPr>
                <w:rFonts w:ascii="CordiaUPC" w:hAnsi="CordiaUPC" w:cs="CordiaUPC"/>
                <w:sz w:val="26"/>
                <w:szCs w:val="26"/>
                <w:lang w:val="en-US" w:bidi="th-TH"/>
              </w:rPr>
            </w:pPr>
            <w:r w:rsidRPr="001545EE">
              <w:rPr>
                <w:rFonts w:ascii="CordiaUPC" w:hAnsi="CordiaUPC" w:cs="CordiaUPC"/>
                <w:sz w:val="26"/>
                <w:szCs w:val="26"/>
                <w:lang w:val="en-US" w:bidi="th-TH"/>
              </w:rPr>
              <w:t>1,808,332</w:t>
            </w:r>
          </w:p>
        </w:tc>
      </w:tr>
      <w:tr w:rsidR="00EA6BC9" w:rsidRPr="001545EE" w14:paraId="58640E20" w14:textId="77777777" w:rsidTr="00435B17">
        <w:tc>
          <w:tcPr>
            <w:tcW w:w="3258" w:type="dxa"/>
            <w:shd w:val="clear" w:color="auto" w:fill="auto"/>
            <w:vAlign w:val="bottom"/>
          </w:tcPr>
          <w:p w14:paraId="104227B3" w14:textId="77777777" w:rsidR="00EA6BC9" w:rsidRPr="001545EE" w:rsidRDefault="00EA6BC9" w:rsidP="00EA6BC9">
            <w:pPr>
              <w:spacing w:line="240" w:lineRule="exact"/>
              <w:ind w:left="90"/>
              <w:rPr>
                <w:rFonts w:ascii="CordiaUPC" w:hAnsi="CordiaUPC" w:cs="CordiaUPC"/>
                <w:sz w:val="26"/>
                <w:szCs w:val="26"/>
              </w:rPr>
            </w:pPr>
            <w:r w:rsidRPr="001545EE">
              <w:rPr>
                <w:rFonts w:ascii="CordiaUPC" w:hAnsi="CordiaUPC" w:cs="CordiaUPC" w:hint="cs"/>
                <w:sz w:val="26"/>
                <w:szCs w:val="26"/>
              </w:rPr>
              <w:t xml:space="preserve">Interbank and money market </w:t>
            </w:r>
          </w:p>
        </w:tc>
        <w:tc>
          <w:tcPr>
            <w:tcW w:w="1062" w:type="dxa"/>
            <w:shd w:val="clear" w:color="auto" w:fill="auto"/>
            <w:vAlign w:val="bottom"/>
          </w:tcPr>
          <w:p w14:paraId="54F9C12A" w14:textId="77777777" w:rsidR="00EA6BC9" w:rsidRPr="001545EE" w:rsidRDefault="00EA6BC9" w:rsidP="00EA6BC9">
            <w:pPr>
              <w:tabs>
                <w:tab w:val="decimal" w:pos="982"/>
              </w:tabs>
              <w:snapToGrid w:val="0"/>
              <w:spacing w:line="240" w:lineRule="exact"/>
              <w:ind w:right="98"/>
              <w:rPr>
                <w:rFonts w:ascii="CordiaUPC" w:hAnsi="CordiaUPC" w:cs="CordiaUPC"/>
                <w:sz w:val="26"/>
                <w:szCs w:val="26"/>
                <w:lang w:val="en-US" w:bidi="th-TH"/>
              </w:rPr>
            </w:pPr>
          </w:p>
        </w:tc>
        <w:tc>
          <w:tcPr>
            <w:tcW w:w="990" w:type="dxa"/>
            <w:shd w:val="clear" w:color="auto" w:fill="auto"/>
            <w:vAlign w:val="bottom"/>
          </w:tcPr>
          <w:p w14:paraId="0C743882" w14:textId="77777777" w:rsidR="00EA6BC9" w:rsidRPr="001545EE" w:rsidRDefault="00EA6BC9" w:rsidP="00EA6BC9">
            <w:pPr>
              <w:tabs>
                <w:tab w:val="decimal" w:pos="858"/>
              </w:tabs>
              <w:snapToGrid w:val="0"/>
              <w:spacing w:line="240" w:lineRule="exact"/>
              <w:rPr>
                <w:rFonts w:ascii="CordiaUPC" w:hAnsi="CordiaUPC" w:cs="CordiaUPC"/>
                <w:sz w:val="26"/>
                <w:szCs w:val="26"/>
                <w:lang w:val="en-US" w:bidi="th-TH"/>
              </w:rPr>
            </w:pPr>
          </w:p>
        </w:tc>
        <w:tc>
          <w:tcPr>
            <w:tcW w:w="990" w:type="dxa"/>
            <w:shd w:val="clear" w:color="auto" w:fill="auto"/>
            <w:vAlign w:val="bottom"/>
          </w:tcPr>
          <w:p w14:paraId="61A89B4E" w14:textId="77777777" w:rsidR="00EA6BC9" w:rsidRPr="001545EE" w:rsidRDefault="00EA6BC9" w:rsidP="00EA6BC9">
            <w:pPr>
              <w:tabs>
                <w:tab w:val="decimal" w:pos="903"/>
              </w:tabs>
              <w:snapToGrid w:val="0"/>
              <w:spacing w:line="240" w:lineRule="exact"/>
              <w:ind w:right="22"/>
              <w:rPr>
                <w:rFonts w:ascii="CordiaUPC" w:hAnsi="CordiaUPC" w:cs="CordiaUPC"/>
                <w:sz w:val="26"/>
                <w:szCs w:val="26"/>
                <w:lang w:val="en-US" w:bidi="th-TH"/>
              </w:rPr>
            </w:pPr>
          </w:p>
        </w:tc>
        <w:tc>
          <w:tcPr>
            <w:tcW w:w="1080" w:type="dxa"/>
            <w:shd w:val="clear" w:color="auto" w:fill="auto"/>
            <w:vAlign w:val="bottom"/>
          </w:tcPr>
          <w:p w14:paraId="1C5AF580" w14:textId="77777777" w:rsidR="00EA6BC9" w:rsidRPr="001545EE" w:rsidRDefault="00EA6BC9" w:rsidP="00EA6BC9">
            <w:pPr>
              <w:tabs>
                <w:tab w:val="decimal" w:pos="982"/>
              </w:tabs>
              <w:snapToGrid w:val="0"/>
              <w:spacing w:line="240" w:lineRule="exact"/>
              <w:ind w:right="98"/>
              <w:rPr>
                <w:rFonts w:ascii="CordiaUPC" w:hAnsi="CordiaUPC" w:cs="CordiaUPC"/>
                <w:sz w:val="26"/>
                <w:szCs w:val="26"/>
                <w:lang w:val="en-US" w:bidi="th-TH"/>
              </w:rPr>
            </w:pPr>
          </w:p>
        </w:tc>
        <w:tc>
          <w:tcPr>
            <w:tcW w:w="1017" w:type="dxa"/>
            <w:shd w:val="clear" w:color="auto" w:fill="auto"/>
            <w:vAlign w:val="bottom"/>
          </w:tcPr>
          <w:p w14:paraId="6888F422" w14:textId="77777777" w:rsidR="00EA6BC9" w:rsidRPr="001545EE" w:rsidRDefault="00EA6BC9" w:rsidP="00EA6BC9">
            <w:pPr>
              <w:tabs>
                <w:tab w:val="decimal" w:pos="892"/>
              </w:tabs>
              <w:snapToGrid w:val="0"/>
              <w:spacing w:line="240" w:lineRule="exact"/>
              <w:ind w:right="98"/>
              <w:rPr>
                <w:rFonts w:ascii="CordiaUPC" w:hAnsi="CordiaUPC" w:cs="CordiaUPC"/>
                <w:sz w:val="26"/>
                <w:szCs w:val="26"/>
                <w:lang w:val="en-US" w:bidi="th-TH"/>
              </w:rPr>
            </w:pPr>
          </w:p>
        </w:tc>
        <w:tc>
          <w:tcPr>
            <w:tcW w:w="990" w:type="dxa"/>
            <w:shd w:val="clear" w:color="auto" w:fill="auto"/>
            <w:vAlign w:val="bottom"/>
          </w:tcPr>
          <w:p w14:paraId="690AA4E0" w14:textId="77777777" w:rsidR="00EA6BC9" w:rsidRPr="001545EE" w:rsidRDefault="00EA6BC9" w:rsidP="00EA6BC9">
            <w:pPr>
              <w:tabs>
                <w:tab w:val="decimal" w:pos="870"/>
              </w:tabs>
              <w:snapToGrid w:val="0"/>
              <w:spacing w:line="240" w:lineRule="exact"/>
              <w:ind w:right="22"/>
              <w:rPr>
                <w:rFonts w:ascii="CordiaUPC" w:hAnsi="CordiaUPC" w:cs="CordiaUPC"/>
                <w:sz w:val="26"/>
                <w:szCs w:val="26"/>
                <w:lang w:val="en-US" w:bidi="th-TH"/>
              </w:rPr>
            </w:pPr>
          </w:p>
        </w:tc>
      </w:tr>
      <w:tr w:rsidR="00EA6BC9" w:rsidRPr="001545EE" w14:paraId="379A4FC8" w14:textId="77777777" w:rsidTr="00435B17">
        <w:tc>
          <w:tcPr>
            <w:tcW w:w="3258" w:type="dxa"/>
            <w:shd w:val="clear" w:color="auto" w:fill="auto"/>
            <w:vAlign w:val="bottom"/>
          </w:tcPr>
          <w:p w14:paraId="117EB8EB" w14:textId="77777777" w:rsidR="00EA6BC9" w:rsidRPr="001545EE" w:rsidRDefault="00EA6BC9" w:rsidP="00EA6BC9">
            <w:pPr>
              <w:spacing w:line="240" w:lineRule="exact"/>
              <w:ind w:left="90"/>
              <w:rPr>
                <w:rFonts w:ascii="CordiaUPC" w:hAnsi="CordiaUPC" w:cs="CordiaUPC"/>
                <w:sz w:val="26"/>
                <w:szCs w:val="26"/>
              </w:rPr>
            </w:pPr>
            <w:r w:rsidRPr="001545EE">
              <w:rPr>
                <w:rFonts w:ascii="CordiaUPC" w:hAnsi="CordiaUPC" w:cs="CordiaUPC" w:hint="cs"/>
                <w:sz w:val="26"/>
                <w:szCs w:val="26"/>
              </w:rPr>
              <w:t xml:space="preserve">   items, net (assets)</w:t>
            </w:r>
          </w:p>
        </w:tc>
        <w:tc>
          <w:tcPr>
            <w:tcW w:w="1062" w:type="dxa"/>
            <w:shd w:val="clear" w:color="auto" w:fill="auto"/>
            <w:vAlign w:val="bottom"/>
          </w:tcPr>
          <w:p w14:paraId="4588DA4D" w14:textId="65855AFE" w:rsidR="00EA6BC9" w:rsidRPr="001545EE" w:rsidRDefault="000D2DC7" w:rsidP="00EA6BC9">
            <w:pPr>
              <w:tabs>
                <w:tab w:val="decimal" w:pos="982"/>
              </w:tabs>
              <w:snapToGrid w:val="0"/>
              <w:spacing w:line="240" w:lineRule="exact"/>
              <w:ind w:right="98"/>
              <w:rPr>
                <w:rFonts w:ascii="CordiaUPC" w:hAnsi="CordiaUPC" w:cs="CordiaUPC"/>
                <w:sz w:val="26"/>
                <w:szCs w:val="26"/>
                <w:lang w:val="en-US" w:bidi="th-TH"/>
              </w:rPr>
            </w:pPr>
            <w:r w:rsidRPr="001545EE">
              <w:rPr>
                <w:rFonts w:ascii="CordiaUPC" w:hAnsi="CordiaUPC" w:cs="CordiaUPC"/>
                <w:sz w:val="26"/>
                <w:szCs w:val="26"/>
                <w:lang w:val="en-US" w:bidi="th-TH"/>
              </w:rPr>
              <w:t>213,252</w:t>
            </w:r>
          </w:p>
        </w:tc>
        <w:tc>
          <w:tcPr>
            <w:tcW w:w="990" w:type="dxa"/>
            <w:shd w:val="clear" w:color="auto" w:fill="auto"/>
            <w:vAlign w:val="bottom"/>
          </w:tcPr>
          <w:p w14:paraId="2E2B8807" w14:textId="12AB9D81" w:rsidR="00EA6BC9" w:rsidRPr="001545EE" w:rsidRDefault="000D2DC7" w:rsidP="00EA6BC9">
            <w:pPr>
              <w:tabs>
                <w:tab w:val="decimal" w:pos="858"/>
              </w:tabs>
              <w:snapToGrid w:val="0"/>
              <w:spacing w:line="240" w:lineRule="exact"/>
              <w:rPr>
                <w:rFonts w:ascii="CordiaUPC" w:hAnsi="CordiaUPC" w:cs="CordiaUPC"/>
                <w:sz w:val="26"/>
                <w:szCs w:val="26"/>
                <w:lang w:val="en-US" w:bidi="th-TH"/>
              </w:rPr>
            </w:pPr>
            <w:r w:rsidRPr="001545EE">
              <w:rPr>
                <w:rFonts w:ascii="CordiaUPC" w:hAnsi="CordiaUPC" w:cs="CordiaUPC"/>
                <w:sz w:val="26"/>
                <w:szCs w:val="26"/>
                <w:lang w:val="en-US" w:bidi="th-TH"/>
              </w:rPr>
              <w:t>394</w:t>
            </w:r>
          </w:p>
        </w:tc>
        <w:tc>
          <w:tcPr>
            <w:tcW w:w="990" w:type="dxa"/>
            <w:shd w:val="clear" w:color="auto" w:fill="auto"/>
            <w:vAlign w:val="bottom"/>
          </w:tcPr>
          <w:p w14:paraId="570E3607" w14:textId="187AB909" w:rsidR="00EA6BC9" w:rsidRPr="001545EE" w:rsidRDefault="000D2DC7" w:rsidP="00EA6BC9">
            <w:pPr>
              <w:tabs>
                <w:tab w:val="decimal" w:pos="903"/>
              </w:tabs>
              <w:snapToGrid w:val="0"/>
              <w:spacing w:line="240" w:lineRule="exact"/>
              <w:ind w:right="22"/>
              <w:rPr>
                <w:rFonts w:ascii="CordiaUPC" w:hAnsi="CordiaUPC" w:cs="CordiaUPC"/>
                <w:sz w:val="26"/>
                <w:szCs w:val="26"/>
                <w:lang w:val="en-US" w:bidi="th-TH"/>
              </w:rPr>
            </w:pPr>
            <w:r w:rsidRPr="001545EE">
              <w:rPr>
                <w:rFonts w:ascii="CordiaUPC" w:hAnsi="CordiaUPC" w:cs="CordiaUPC"/>
                <w:sz w:val="26"/>
                <w:szCs w:val="26"/>
                <w:lang w:val="en-US" w:bidi="th-TH"/>
              </w:rPr>
              <w:t>213,646</w:t>
            </w:r>
          </w:p>
        </w:tc>
        <w:tc>
          <w:tcPr>
            <w:tcW w:w="1080" w:type="dxa"/>
            <w:shd w:val="clear" w:color="auto" w:fill="auto"/>
            <w:vAlign w:val="bottom"/>
          </w:tcPr>
          <w:p w14:paraId="573BA14E" w14:textId="73C438BA" w:rsidR="00EA6BC9" w:rsidRPr="001545EE" w:rsidRDefault="00EA6BC9" w:rsidP="00EA6BC9">
            <w:pPr>
              <w:tabs>
                <w:tab w:val="decimal" w:pos="982"/>
              </w:tabs>
              <w:snapToGrid w:val="0"/>
              <w:spacing w:line="240" w:lineRule="exact"/>
              <w:ind w:right="98"/>
              <w:rPr>
                <w:rFonts w:ascii="CordiaUPC" w:hAnsi="CordiaUPC" w:cs="CordiaUPC"/>
                <w:sz w:val="26"/>
                <w:szCs w:val="26"/>
                <w:lang w:val="en-US" w:bidi="th-TH"/>
              </w:rPr>
            </w:pPr>
            <w:r w:rsidRPr="001545EE">
              <w:rPr>
                <w:rFonts w:ascii="CordiaUPC" w:hAnsi="CordiaUPC" w:cs="CordiaUPC"/>
                <w:sz w:val="26"/>
                <w:szCs w:val="26"/>
                <w:lang w:val="en-US" w:bidi="th-TH"/>
              </w:rPr>
              <w:t>210,809</w:t>
            </w:r>
          </w:p>
        </w:tc>
        <w:tc>
          <w:tcPr>
            <w:tcW w:w="1017" w:type="dxa"/>
            <w:shd w:val="clear" w:color="auto" w:fill="auto"/>
            <w:vAlign w:val="bottom"/>
          </w:tcPr>
          <w:p w14:paraId="25A8035B" w14:textId="49C11FF2" w:rsidR="00EA6BC9" w:rsidRPr="001545EE" w:rsidRDefault="00EA6BC9" w:rsidP="00EA6BC9">
            <w:pPr>
              <w:tabs>
                <w:tab w:val="decimal" w:pos="892"/>
              </w:tabs>
              <w:snapToGrid w:val="0"/>
              <w:spacing w:line="240" w:lineRule="exact"/>
              <w:ind w:right="98"/>
              <w:rPr>
                <w:rFonts w:ascii="CordiaUPC" w:hAnsi="CordiaUPC" w:cs="CordiaUPC"/>
                <w:sz w:val="26"/>
                <w:szCs w:val="26"/>
                <w:lang w:val="en-US" w:bidi="th-TH"/>
              </w:rPr>
            </w:pPr>
            <w:r w:rsidRPr="001545EE">
              <w:rPr>
                <w:rFonts w:ascii="CordiaUPC" w:hAnsi="CordiaUPC" w:cs="CordiaUPC"/>
                <w:sz w:val="26"/>
                <w:szCs w:val="26"/>
                <w:lang w:val="en-US" w:bidi="th-TH"/>
              </w:rPr>
              <w:t>376</w:t>
            </w:r>
          </w:p>
        </w:tc>
        <w:tc>
          <w:tcPr>
            <w:tcW w:w="990" w:type="dxa"/>
            <w:shd w:val="clear" w:color="auto" w:fill="auto"/>
            <w:vAlign w:val="bottom"/>
          </w:tcPr>
          <w:p w14:paraId="3995819E" w14:textId="10F361CE" w:rsidR="00EA6BC9" w:rsidRPr="001545EE" w:rsidRDefault="00EA6BC9" w:rsidP="00EA6BC9">
            <w:pPr>
              <w:tabs>
                <w:tab w:val="decimal" w:pos="870"/>
              </w:tabs>
              <w:snapToGrid w:val="0"/>
              <w:spacing w:line="240" w:lineRule="exact"/>
              <w:ind w:right="22"/>
              <w:rPr>
                <w:rFonts w:ascii="CordiaUPC" w:hAnsi="CordiaUPC" w:cs="CordiaUPC"/>
                <w:sz w:val="26"/>
                <w:szCs w:val="26"/>
                <w:lang w:val="en-US" w:bidi="th-TH"/>
              </w:rPr>
            </w:pPr>
            <w:r w:rsidRPr="001545EE">
              <w:rPr>
                <w:rFonts w:ascii="CordiaUPC" w:hAnsi="CordiaUPC" w:cs="CordiaUPC"/>
                <w:sz w:val="26"/>
                <w:szCs w:val="26"/>
                <w:lang w:val="en-US" w:bidi="th-TH"/>
              </w:rPr>
              <w:t>211,185</w:t>
            </w:r>
          </w:p>
        </w:tc>
      </w:tr>
      <w:tr w:rsidR="00EA6BC9" w:rsidRPr="001545EE" w14:paraId="0EF10CE2" w14:textId="77777777" w:rsidTr="00435B17">
        <w:tc>
          <w:tcPr>
            <w:tcW w:w="3258" w:type="dxa"/>
            <w:shd w:val="clear" w:color="auto" w:fill="auto"/>
            <w:vAlign w:val="bottom"/>
          </w:tcPr>
          <w:p w14:paraId="35F38D24" w14:textId="77777777" w:rsidR="00EA6BC9" w:rsidRPr="001545EE" w:rsidRDefault="00EA6BC9" w:rsidP="00EA6BC9">
            <w:pPr>
              <w:spacing w:line="240" w:lineRule="exact"/>
              <w:ind w:left="90"/>
              <w:rPr>
                <w:rFonts w:ascii="CordiaUPC" w:hAnsi="CordiaUPC" w:cs="CordiaUPC"/>
                <w:sz w:val="26"/>
                <w:szCs w:val="26"/>
              </w:rPr>
            </w:pPr>
            <w:r w:rsidRPr="001545EE">
              <w:rPr>
                <w:rFonts w:ascii="CordiaUPC" w:hAnsi="CordiaUPC" w:cs="CordiaUPC" w:hint="cs"/>
                <w:sz w:val="26"/>
                <w:szCs w:val="26"/>
              </w:rPr>
              <w:t xml:space="preserve">Financial assets measured at </w:t>
            </w:r>
          </w:p>
        </w:tc>
        <w:tc>
          <w:tcPr>
            <w:tcW w:w="1062" w:type="dxa"/>
            <w:shd w:val="clear" w:color="auto" w:fill="auto"/>
          </w:tcPr>
          <w:p w14:paraId="5B7A5D9E" w14:textId="77777777" w:rsidR="00EA6BC9" w:rsidRPr="001545EE" w:rsidRDefault="00EA6BC9" w:rsidP="00EA6BC9">
            <w:pPr>
              <w:tabs>
                <w:tab w:val="decimal" w:pos="982"/>
              </w:tabs>
              <w:snapToGrid w:val="0"/>
              <w:spacing w:line="240" w:lineRule="exact"/>
              <w:ind w:right="98"/>
              <w:rPr>
                <w:rFonts w:ascii="CordiaUPC" w:hAnsi="CordiaUPC" w:cs="CordiaUPC"/>
                <w:sz w:val="26"/>
                <w:szCs w:val="26"/>
                <w:lang w:val="en-US" w:bidi="th-TH"/>
              </w:rPr>
            </w:pPr>
          </w:p>
        </w:tc>
        <w:tc>
          <w:tcPr>
            <w:tcW w:w="990" w:type="dxa"/>
            <w:shd w:val="clear" w:color="auto" w:fill="auto"/>
          </w:tcPr>
          <w:p w14:paraId="00665171" w14:textId="77777777" w:rsidR="00EA6BC9" w:rsidRPr="001545EE" w:rsidRDefault="00EA6BC9" w:rsidP="00EA6BC9">
            <w:pPr>
              <w:tabs>
                <w:tab w:val="decimal" w:pos="858"/>
              </w:tabs>
              <w:snapToGrid w:val="0"/>
              <w:spacing w:line="240" w:lineRule="exact"/>
              <w:rPr>
                <w:rFonts w:ascii="CordiaUPC" w:hAnsi="CordiaUPC" w:cs="CordiaUPC"/>
                <w:sz w:val="26"/>
                <w:szCs w:val="26"/>
                <w:lang w:val="en-US" w:bidi="th-TH"/>
              </w:rPr>
            </w:pPr>
          </w:p>
        </w:tc>
        <w:tc>
          <w:tcPr>
            <w:tcW w:w="990" w:type="dxa"/>
            <w:shd w:val="clear" w:color="auto" w:fill="auto"/>
          </w:tcPr>
          <w:p w14:paraId="704F03C3" w14:textId="77777777" w:rsidR="00EA6BC9" w:rsidRPr="001545EE" w:rsidRDefault="00EA6BC9" w:rsidP="00EA6BC9">
            <w:pPr>
              <w:tabs>
                <w:tab w:val="decimal" w:pos="903"/>
              </w:tabs>
              <w:snapToGrid w:val="0"/>
              <w:spacing w:line="240" w:lineRule="exact"/>
              <w:ind w:right="22"/>
              <w:rPr>
                <w:rFonts w:ascii="CordiaUPC" w:hAnsi="CordiaUPC" w:cs="CordiaUPC"/>
                <w:sz w:val="26"/>
                <w:szCs w:val="26"/>
                <w:lang w:val="en-US" w:bidi="th-TH"/>
              </w:rPr>
            </w:pPr>
          </w:p>
        </w:tc>
        <w:tc>
          <w:tcPr>
            <w:tcW w:w="1080" w:type="dxa"/>
            <w:shd w:val="clear" w:color="auto" w:fill="auto"/>
          </w:tcPr>
          <w:p w14:paraId="22503406" w14:textId="77777777" w:rsidR="00EA6BC9" w:rsidRPr="001545EE" w:rsidRDefault="00EA6BC9" w:rsidP="00EA6BC9">
            <w:pPr>
              <w:tabs>
                <w:tab w:val="decimal" w:pos="982"/>
              </w:tabs>
              <w:snapToGrid w:val="0"/>
              <w:spacing w:line="240" w:lineRule="exact"/>
              <w:ind w:right="98"/>
              <w:rPr>
                <w:rFonts w:ascii="CordiaUPC" w:hAnsi="CordiaUPC" w:cs="CordiaUPC"/>
                <w:sz w:val="26"/>
                <w:szCs w:val="26"/>
                <w:lang w:val="en-US" w:bidi="th-TH"/>
              </w:rPr>
            </w:pPr>
          </w:p>
        </w:tc>
        <w:tc>
          <w:tcPr>
            <w:tcW w:w="1017" w:type="dxa"/>
            <w:shd w:val="clear" w:color="auto" w:fill="auto"/>
          </w:tcPr>
          <w:p w14:paraId="79E8867E" w14:textId="77777777" w:rsidR="00EA6BC9" w:rsidRPr="001545EE" w:rsidRDefault="00EA6BC9" w:rsidP="00EA6BC9">
            <w:pPr>
              <w:tabs>
                <w:tab w:val="decimal" w:pos="892"/>
              </w:tabs>
              <w:snapToGrid w:val="0"/>
              <w:spacing w:line="240" w:lineRule="exact"/>
              <w:ind w:right="98"/>
              <w:rPr>
                <w:rFonts w:ascii="CordiaUPC" w:hAnsi="CordiaUPC" w:cs="CordiaUPC"/>
                <w:sz w:val="26"/>
                <w:szCs w:val="26"/>
                <w:lang w:val="en-US" w:bidi="th-TH"/>
              </w:rPr>
            </w:pPr>
          </w:p>
        </w:tc>
        <w:tc>
          <w:tcPr>
            <w:tcW w:w="990" w:type="dxa"/>
            <w:shd w:val="clear" w:color="auto" w:fill="auto"/>
          </w:tcPr>
          <w:p w14:paraId="687C9871" w14:textId="77777777" w:rsidR="00EA6BC9" w:rsidRPr="001545EE" w:rsidRDefault="00EA6BC9" w:rsidP="00EA6BC9">
            <w:pPr>
              <w:tabs>
                <w:tab w:val="decimal" w:pos="870"/>
              </w:tabs>
              <w:snapToGrid w:val="0"/>
              <w:spacing w:line="240" w:lineRule="exact"/>
              <w:ind w:right="22"/>
              <w:rPr>
                <w:rFonts w:ascii="CordiaUPC" w:hAnsi="CordiaUPC" w:cs="CordiaUPC"/>
                <w:sz w:val="26"/>
                <w:szCs w:val="26"/>
                <w:lang w:val="en-US" w:bidi="th-TH"/>
              </w:rPr>
            </w:pPr>
          </w:p>
        </w:tc>
      </w:tr>
      <w:tr w:rsidR="00EA6BC9" w:rsidRPr="001545EE" w14:paraId="51B33356" w14:textId="77777777" w:rsidTr="00435B17">
        <w:tc>
          <w:tcPr>
            <w:tcW w:w="3258" w:type="dxa"/>
            <w:shd w:val="clear" w:color="auto" w:fill="auto"/>
            <w:vAlign w:val="bottom"/>
          </w:tcPr>
          <w:p w14:paraId="5087E7CF" w14:textId="77777777" w:rsidR="00EA6BC9" w:rsidRPr="001545EE" w:rsidRDefault="00EA6BC9" w:rsidP="00EA6BC9">
            <w:pPr>
              <w:spacing w:line="240" w:lineRule="exact"/>
              <w:ind w:left="90"/>
              <w:rPr>
                <w:rFonts w:ascii="CordiaUPC" w:hAnsi="CordiaUPC" w:cs="CordiaUPC"/>
                <w:sz w:val="26"/>
                <w:szCs w:val="26"/>
              </w:rPr>
            </w:pPr>
            <w:r w:rsidRPr="001545EE">
              <w:rPr>
                <w:rFonts w:ascii="CordiaUPC" w:hAnsi="CordiaUPC" w:cs="CordiaUPC" w:hint="cs"/>
                <w:sz w:val="26"/>
                <w:szCs w:val="26"/>
              </w:rPr>
              <w:t xml:space="preserve">   fair value through profit or loss</w:t>
            </w:r>
          </w:p>
        </w:tc>
        <w:tc>
          <w:tcPr>
            <w:tcW w:w="1062" w:type="dxa"/>
            <w:shd w:val="clear" w:color="auto" w:fill="auto"/>
          </w:tcPr>
          <w:p w14:paraId="08D4C266" w14:textId="5C7C8C55" w:rsidR="00EA6BC9" w:rsidRPr="001545EE" w:rsidRDefault="000D2DC7" w:rsidP="00EA6BC9">
            <w:pPr>
              <w:tabs>
                <w:tab w:val="decimal" w:pos="982"/>
              </w:tabs>
              <w:snapToGrid w:val="0"/>
              <w:spacing w:line="240" w:lineRule="exact"/>
              <w:ind w:right="98"/>
              <w:rPr>
                <w:rFonts w:ascii="CordiaUPC" w:hAnsi="CordiaUPC" w:cs="CordiaUPC"/>
                <w:sz w:val="26"/>
                <w:szCs w:val="26"/>
                <w:lang w:val="en-US" w:bidi="th-TH"/>
              </w:rPr>
            </w:pPr>
            <w:r w:rsidRPr="001545EE">
              <w:rPr>
                <w:rFonts w:ascii="CordiaUPC" w:hAnsi="CordiaUPC" w:cs="CordiaUPC"/>
                <w:sz w:val="26"/>
                <w:szCs w:val="26"/>
                <w:lang w:val="en-US" w:bidi="th-TH"/>
              </w:rPr>
              <w:t>4,572</w:t>
            </w:r>
          </w:p>
        </w:tc>
        <w:tc>
          <w:tcPr>
            <w:tcW w:w="990" w:type="dxa"/>
            <w:shd w:val="clear" w:color="auto" w:fill="auto"/>
          </w:tcPr>
          <w:p w14:paraId="6532807E" w14:textId="31208A9F" w:rsidR="00EA6BC9" w:rsidRPr="001545EE" w:rsidRDefault="000D2DC7" w:rsidP="00EA6BC9">
            <w:pPr>
              <w:tabs>
                <w:tab w:val="decimal" w:pos="858"/>
              </w:tabs>
              <w:snapToGrid w:val="0"/>
              <w:spacing w:line="240" w:lineRule="exact"/>
              <w:rPr>
                <w:rFonts w:ascii="CordiaUPC" w:hAnsi="CordiaUPC" w:cs="CordiaUPC"/>
                <w:sz w:val="26"/>
                <w:szCs w:val="26"/>
                <w:lang w:val="en-US" w:bidi="th-TH"/>
              </w:rPr>
            </w:pPr>
            <w:r w:rsidRPr="001545EE">
              <w:rPr>
                <w:rFonts w:ascii="CordiaUPC" w:hAnsi="CordiaUPC" w:cs="CordiaUPC"/>
                <w:sz w:val="26"/>
                <w:szCs w:val="26"/>
                <w:lang w:val="en-US" w:bidi="th-TH"/>
              </w:rPr>
              <w:t>-</w:t>
            </w:r>
          </w:p>
        </w:tc>
        <w:tc>
          <w:tcPr>
            <w:tcW w:w="990" w:type="dxa"/>
            <w:shd w:val="clear" w:color="auto" w:fill="auto"/>
          </w:tcPr>
          <w:p w14:paraId="5D785FE0" w14:textId="331E72EF" w:rsidR="00EA6BC9" w:rsidRPr="001545EE" w:rsidRDefault="000D2DC7" w:rsidP="00EA6BC9">
            <w:pPr>
              <w:tabs>
                <w:tab w:val="decimal" w:pos="903"/>
              </w:tabs>
              <w:snapToGrid w:val="0"/>
              <w:spacing w:line="240" w:lineRule="exact"/>
              <w:ind w:right="22"/>
              <w:rPr>
                <w:rFonts w:ascii="CordiaUPC" w:hAnsi="CordiaUPC" w:cs="CordiaUPC"/>
                <w:sz w:val="26"/>
                <w:szCs w:val="26"/>
                <w:lang w:val="en-US" w:bidi="th-TH"/>
              </w:rPr>
            </w:pPr>
            <w:r w:rsidRPr="001545EE">
              <w:rPr>
                <w:rFonts w:ascii="CordiaUPC" w:hAnsi="CordiaUPC" w:cs="CordiaUPC"/>
                <w:sz w:val="26"/>
                <w:szCs w:val="26"/>
                <w:lang w:val="en-US" w:bidi="th-TH"/>
              </w:rPr>
              <w:t>4,572</w:t>
            </w:r>
          </w:p>
        </w:tc>
        <w:tc>
          <w:tcPr>
            <w:tcW w:w="1080" w:type="dxa"/>
            <w:shd w:val="clear" w:color="auto" w:fill="auto"/>
          </w:tcPr>
          <w:p w14:paraId="6E03091C" w14:textId="63FBDBF9" w:rsidR="00EA6BC9" w:rsidRPr="001545EE" w:rsidRDefault="00EA6BC9" w:rsidP="00EA6BC9">
            <w:pPr>
              <w:tabs>
                <w:tab w:val="decimal" w:pos="982"/>
              </w:tabs>
              <w:snapToGrid w:val="0"/>
              <w:spacing w:line="240" w:lineRule="exact"/>
              <w:ind w:right="98"/>
              <w:rPr>
                <w:rFonts w:ascii="CordiaUPC" w:hAnsi="CordiaUPC" w:cs="CordiaUPC"/>
                <w:sz w:val="26"/>
                <w:szCs w:val="26"/>
                <w:lang w:val="en-US" w:bidi="th-TH"/>
              </w:rPr>
            </w:pPr>
            <w:r w:rsidRPr="001545EE">
              <w:rPr>
                <w:rFonts w:ascii="CordiaUPC" w:hAnsi="CordiaUPC" w:cs="CordiaUPC"/>
                <w:sz w:val="26"/>
                <w:szCs w:val="26"/>
                <w:lang w:val="en-US" w:bidi="th-TH"/>
              </w:rPr>
              <w:t>3,788</w:t>
            </w:r>
          </w:p>
        </w:tc>
        <w:tc>
          <w:tcPr>
            <w:tcW w:w="1017" w:type="dxa"/>
            <w:shd w:val="clear" w:color="auto" w:fill="auto"/>
          </w:tcPr>
          <w:p w14:paraId="0581773A" w14:textId="5032CBE1" w:rsidR="00EA6BC9" w:rsidRPr="001545EE" w:rsidRDefault="00EA6BC9" w:rsidP="00EA6BC9">
            <w:pPr>
              <w:tabs>
                <w:tab w:val="decimal" w:pos="892"/>
              </w:tabs>
              <w:snapToGrid w:val="0"/>
              <w:spacing w:line="240" w:lineRule="exact"/>
              <w:ind w:right="98"/>
              <w:rPr>
                <w:rFonts w:ascii="CordiaUPC" w:hAnsi="CordiaUPC" w:cs="CordiaUPC"/>
                <w:sz w:val="26"/>
                <w:szCs w:val="26"/>
                <w:lang w:val="en-US" w:bidi="th-TH"/>
              </w:rPr>
            </w:pPr>
            <w:r w:rsidRPr="001545EE">
              <w:rPr>
                <w:rFonts w:ascii="CordiaUPC" w:hAnsi="CordiaUPC" w:cs="CordiaUPC"/>
                <w:sz w:val="26"/>
                <w:szCs w:val="26"/>
                <w:lang w:val="en-US" w:bidi="th-TH"/>
              </w:rPr>
              <w:t>-</w:t>
            </w:r>
          </w:p>
        </w:tc>
        <w:tc>
          <w:tcPr>
            <w:tcW w:w="990" w:type="dxa"/>
            <w:shd w:val="clear" w:color="auto" w:fill="auto"/>
          </w:tcPr>
          <w:p w14:paraId="52C7AFE1" w14:textId="47C44A35" w:rsidR="00EA6BC9" w:rsidRPr="001545EE" w:rsidRDefault="00EA6BC9" w:rsidP="00EA6BC9">
            <w:pPr>
              <w:tabs>
                <w:tab w:val="decimal" w:pos="870"/>
              </w:tabs>
              <w:snapToGrid w:val="0"/>
              <w:spacing w:line="240" w:lineRule="exact"/>
              <w:ind w:right="22"/>
              <w:rPr>
                <w:rFonts w:ascii="CordiaUPC" w:hAnsi="CordiaUPC" w:cs="CordiaUPC"/>
                <w:sz w:val="26"/>
                <w:szCs w:val="26"/>
                <w:lang w:val="en-US" w:bidi="th-TH"/>
              </w:rPr>
            </w:pPr>
            <w:r w:rsidRPr="001545EE">
              <w:rPr>
                <w:rFonts w:ascii="CordiaUPC" w:hAnsi="CordiaUPC" w:cs="CordiaUPC"/>
                <w:sz w:val="26"/>
                <w:szCs w:val="26"/>
                <w:lang w:val="en-US" w:bidi="th-TH"/>
              </w:rPr>
              <w:t>3,788</w:t>
            </w:r>
          </w:p>
        </w:tc>
      </w:tr>
      <w:tr w:rsidR="00EA6BC9" w:rsidRPr="001545EE" w14:paraId="17F3781C" w14:textId="77777777" w:rsidTr="00435B17">
        <w:tc>
          <w:tcPr>
            <w:tcW w:w="3258" w:type="dxa"/>
            <w:shd w:val="clear" w:color="auto" w:fill="auto"/>
            <w:vAlign w:val="bottom"/>
          </w:tcPr>
          <w:p w14:paraId="62C559F5" w14:textId="77777777" w:rsidR="00EA6BC9" w:rsidRPr="001545EE" w:rsidRDefault="00EA6BC9" w:rsidP="00EA6BC9">
            <w:pPr>
              <w:spacing w:line="240" w:lineRule="exact"/>
              <w:ind w:left="90"/>
              <w:rPr>
                <w:rFonts w:ascii="CordiaUPC" w:hAnsi="CordiaUPC" w:cs="CordiaUPC"/>
                <w:sz w:val="26"/>
                <w:szCs w:val="26"/>
              </w:rPr>
            </w:pPr>
            <w:r w:rsidRPr="001545EE">
              <w:rPr>
                <w:rFonts w:ascii="CordiaUPC" w:hAnsi="CordiaUPC" w:cs="CordiaUPC" w:hint="cs"/>
                <w:sz w:val="26"/>
                <w:szCs w:val="26"/>
              </w:rPr>
              <w:t xml:space="preserve">Investments, net </w:t>
            </w:r>
          </w:p>
        </w:tc>
        <w:tc>
          <w:tcPr>
            <w:tcW w:w="1062" w:type="dxa"/>
            <w:shd w:val="clear" w:color="auto" w:fill="auto"/>
          </w:tcPr>
          <w:p w14:paraId="4819058A" w14:textId="79B9ADC5" w:rsidR="00EA6BC9" w:rsidRPr="001545EE" w:rsidRDefault="000D2DC7" w:rsidP="00EA6BC9">
            <w:pPr>
              <w:tabs>
                <w:tab w:val="decimal" w:pos="982"/>
              </w:tabs>
              <w:snapToGrid w:val="0"/>
              <w:spacing w:line="240" w:lineRule="exact"/>
              <w:ind w:right="98"/>
              <w:rPr>
                <w:rFonts w:ascii="CordiaUPC" w:hAnsi="CordiaUPC" w:cs="CordiaUPC"/>
                <w:sz w:val="26"/>
                <w:szCs w:val="26"/>
                <w:lang w:val="en-US" w:bidi="th-TH"/>
              </w:rPr>
            </w:pPr>
            <w:r w:rsidRPr="001545EE">
              <w:rPr>
                <w:rFonts w:ascii="CordiaUPC" w:hAnsi="CordiaUPC" w:cs="CordiaUPC"/>
                <w:sz w:val="26"/>
                <w:szCs w:val="26"/>
                <w:lang w:val="en-US" w:bidi="th-TH"/>
              </w:rPr>
              <w:t>141,194</w:t>
            </w:r>
          </w:p>
        </w:tc>
        <w:tc>
          <w:tcPr>
            <w:tcW w:w="990" w:type="dxa"/>
            <w:shd w:val="clear" w:color="auto" w:fill="auto"/>
          </w:tcPr>
          <w:p w14:paraId="02F64A71" w14:textId="634C62E3" w:rsidR="00EA6BC9" w:rsidRPr="001545EE" w:rsidRDefault="000D2DC7" w:rsidP="00EA6BC9">
            <w:pPr>
              <w:tabs>
                <w:tab w:val="decimal" w:pos="858"/>
              </w:tabs>
              <w:snapToGrid w:val="0"/>
              <w:spacing w:line="240" w:lineRule="exact"/>
              <w:rPr>
                <w:rFonts w:ascii="CordiaUPC" w:hAnsi="CordiaUPC" w:cs="CordiaUPC"/>
                <w:sz w:val="26"/>
                <w:szCs w:val="26"/>
                <w:lang w:val="en-US" w:bidi="th-TH"/>
              </w:rPr>
            </w:pPr>
            <w:r w:rsidRPr="001545EE">
              <w:rPr>
                <w:rFonts w:ascii="CordiaUPC" w:hAnsi="CordiaUPC" w:cs="CordiaUPC"/>
                <w:sz w:val="26"/>
                <w:szCs w:val="26"/>
                <w:lang w:val="en-US" w:bidi="th-TH"/>
              </w:rPr>
              <w:t>-</w:t>
            </w:r>
          </w:p>
        </w:tc>
        <w:tc>
          <w:tcPr>
            <w:tcW w:w="990" w:type="dxa"/>
            <w:shd w:val="clear" w:color="auto" w:fill="auto"/>
          </w:tcPr>
          <w:p w14:paraId="3D927338" w14:textId="19C6B5ED" w:rsidR="00EA6BC9" w:rsidRPr="001545EE" w:rsidRDefault="000D2DC7" w:rsidP="00EA6BC9">
            <w:pPr>
              <w:tabs>
                <w:tab w:val="decimal" w:pos="903"/>
              </w:tabs>
              <w:snapToGrid w:val="0"/>
              <w:spacing w:line="240" w:lineRule="exact"/>
              <w:ind w:right="22"/>
              <w:rPr>
                <w:rFonts w:ascii="CordiaUPC" w:hAnsi="CordiaUPC" w:cs="CordiaUPC"/>
                <w:sz w:val="26"/>
                <w:szCs w:val="26"/>
                <w:lang w:val="en-US" w:bidi="th-TH"/>
              </w:rPr>
            </w:pPr>
            <w:r w:rsidRPr="001545EE">
              <w:rPr>
                <w:rFonts w:ascii="CordiaUPC" w:hAnsi="CordiaUPC" w:cs="CordiaUPC"/>
                <w:sz w:val="26"/>
                <w:szCs w:val="26"/>
                <w:lang w:val="en-US" w:bidi="th-TH"/>
              </w:rPr>
              <w:t>141,194</w:t>
            </w:r>
          </w:p>
        </w:tc>
        <w:tc>
          <w:tcPr>
            <w:tcW w:w="1080" w:type="dxa"/>
            <w:shd w:val="clear" w:color="auto" w:fill="auto"/>
          </w:tcPr>
          <w:p w14:paraId="365AFE98" w14:textId="505FBA6E" w:rsidR="00EA6BC9" w:rsidRPr="001545EE" w:rsidRDefault="00EA6BC9" w:rsidP="00EA6BC9">
            <w:pPr>
              <w:tabs>
                <w:tab w:val="decimal" w:pos="982"/>
              </w:tabs>
              <w:snapToGrid w:val="0"/>
              <w:spacing w:line="240" w:lineRule="exact"/>
              <w:ind w:right="98"/>
              <w:rPr>
                <w:rFonts w:ascii="CordiaUPC" w:hAnsi="CordiaUPC" w:cs="CordiaUPC"/>
                <w:sz w:val="26"/>
                <w:szCs w:val="26"/>
                <w:lang w:val="en-US" w:bidi="th-TH"/>
              </w:rPr>
            </w:pPr>
            <w:r w:rsidRPr="001545EE">
              <w:rPr>
                <w:rFonts w:ascii="CordiaUPC" w:hAnsi="CordiaUPC" w:cs="CordiaUPC"/>
                <w:sz w:val="26"/>
                <w:szCs w:val="26"/>
                <w:lang w:val="en-US" w:bidi="th-TH"/>
              </w:rPr>
              <w:t>134,351</w:t>
            </w:r>
          </w:p>
        </w:tc>
        <w:tc>
          <w:tcPr>
            <w:tcW w:w="1017" w:type="dxa"/>
            <w:shd w:val="clear" w:color="auto" w:fill="auto"/>
          </w:tcPr>
          <w:p w14:paraId="5BE5D021" w14:textId="037FEC60" w:rsidR="00EA6BC9" w:rsidRPr="001545EE" w:rsidRDefault="00EA6BC9" w:rsidP="00EA6BC9">
            <w:pPr>
              <w:tabs>
                <w:tab w:val="decimal" w:pos="892"/>
              </w:tabs>
              <w:snapToGrid w:val="0"/>
              <w:spacing w:line="240" w:lineRule="exact"/>
              <w:ind w:right="98"/>
              <w:rPr>
                <w:rFonts w:ascii="CordiaUPC" w:hAnsi="CordiaUPC" w:cs="CordiaUPC"/>
                <w:sz w:val="26"/>
                <w:szCs w:val="26"/>
                <w:lang w:val="en-US" w:bidi="th-TH"/>
              </w:rPr>
            </w:pPr>
            <w:r w:rsidRPr="001545EE">
              <w:rPr>
                <w:rFonts w:ascii="CordiaUPC" w:hAnsi="CordiaUPC" w:cs="CordiaUPC"/>
                <w:sz w:val="26"/>
                <w:szCs w:val="26"/>
                <w:lang w:val="en-US" w:bidi="th-TH"/>
              </w:rPr>
              <w:t>-</w:t>
            </w:r>
          </w:p>
        </w:tc>
        <w:tc>
          <w:tcPr>
            <w:tcW w:w="990" w:type="dxa"/>
            <w:shd w:val="clear" w:color="auto" w:fill="auto"/>
          </w:tcPr>
          <w:p w14:paraId="1A6E63B3" w14:textId="5D9BCD41" w:rsidR="00EA6BC9" w:rsidRPr="001545EE" w:rsidRDefault="00EA6BC9" w:rsidP="00EA6BC9">
            <w:pPr>
              <w:tabs>
                <w:tab w:val="decimal" w:pos="870"/>
              </w:tabs>
              <w:snapToGrid w:val="0"/>
              <w:spacing w:line="240" w:lineRule="exact"/>
              <w:ind w:right="22"/>
              <w:rPr>
                <w:rFonts w:ascii="CordiaUPC" w:hAnsi="CordiaUPC" w:cs="CordiaUPC"/>
                <w:sz w:val="26"/>
                <w:szCs w:val="26"/>
                <w:lang w:val="en-US" w:bidi="th-TH"/>
              </w:rPr>
            </w:pPr>
            <w:r w:rsidRPr="001545EE">
              <w:rPr>
                <w:rFonts w:ascii="CordiaUPC" w:hAnsi="CordiaUPC" w:cs="CordiaUPC"/>
                <w:sz w:val="26"/>
                <w:szCs w:val="26"/>
                <w:lang w:val="en-US" w:bidi="th-TH"/>
              </w:rPr>
              <w:t>134,351</w:t>
            </w:r>
          </w:p>
        </w:tc>
      </w:tr>
      <w:tr w:rsidR="00EA6BC9" w:rsidRPr="001545EE" w14:paraId="1F35EBC2" w14:textId="77777777" w:rsidTr="003C52F5">
        <w:tc>
          <w:tcPr>
            <w:tcW w:w="3258" w:type="dxa"/>
            <w:shd w:val="clear" w:color="auto" w:fill="auto"/>
            <w:vAlign w:val="bottom"/>
          </w:tcPr>
          <w:p w14:paraId="725398D8" w14:textId="77777777" w:rsidR="00EA6BC9" w:rsidRPr="001545EE" w:rsidRDefault="00EA6BC9" w:rsidP="00EA6BC9">
            <w:pPr>
              <w:spacing w:line="240" w:lineRule="exact"/>
              <w:ind w:left="90"/>
              <w:rPr>
                <w:rFonts w:ascii="CordiaUPC" w:hAnsi="CordiaUPC" w:cs="CordiaUPC"/>
                <w:sz w:val="26"/>
                <w:szCs w:val="26"/>
              </w:rPr>
            </w:pPr>
            <w:r w:rsidRPr="001545EE">
              <w:rPr>
                <w:rFonts w:ascii="CordiaUPC" w:hAnsi="CordiaUPC" w:cs="CordiaUPC" w:hint="cs"/>
                <w:sz w:val="26"/>
                <w:szCs w:val="26"/>
              </w:rPr>
              <w:t xml:space="preserve">Investments in subsidiaries and </w:t>
            </w:r>
          </w:p>
        </w:tc>
        <w:tc>
          <w:tcPr>
            <w:tcW w:w="1062" w:type="dxa"/>
            <w:shd w:val="clear" w:color="auto" w:fill="auto"/>
            <w:vAlign w:val="bottom"/>
          </w:tcPr>
          <w:p w14:paraId="0C1B8C09" w14:textId="77777777" w:rsidR="00EA6BC9" w:rsidRPr="001545EE" w:rsidRDefault="00EA6BC9" w:rsidP="00EA6BC9">
            <w:pPr>
              <w:tabs>
                <w:tab w:val="decimal" w:pos="982"/>
              </w:tabs>
              <w:snapToGrid w:val="0"/>
              <w:spacing w:line="240" w:lineRule="exact"/>
              <w:ind w:right="98"/>
              <w:rPr>
                <w:rFonts w:ascii="CordiaUPC" w:hAnsi="CordiaUPC" w:cs="CordiaUPC"/>
                <w:sz w:val="26"/>
                <w:szCs w:val="26"/>
                <w:lang w:val="en-US" w:bidi="th-TH"/>
              </w:rPr>
            </w:pPr>
          </w:p>
        </w:tc>
        <w:tc>
          <w:tcPr>
            <w:tcW w:w="990" w:type="dxa"/>
            <w:shd w:val="clear" w:color="auto" w:fill="auto"/>
            <w:vAlign w:val="bottom"/>
          </w:tcPr>
          <w:p w14:paraId="17D7E899" w14:textId="77777777" w:rsidR="00EA6BC9" w:rsidRPr="001545EE" w:rsidRDefault="00EA6BC9" w:rsidP="00EA6BC9">
            <w:pPr>
              <w:tabs>
                <w:tab w:val="decimal" w:pos="858"/>
              </w:tabs>
              <w:snapToGrid w:val="0"/>
              <w:spacing w:line="240" w:lineRule="exact"/>
              <w:ind w:left="-108"/>
              <w:rPr>
                <w:rFonts w:ascii="CordiaUPC" w:hAnsi="CordiaUPC" w:cs="CordiaUPC"/>
                <w:sz w:val="26"/>
                <w:szCs w:val="26"/>
              </w:rPr>
            </w:pPr>
          </w:p>
        </w:tc>
        <w:tc>
          <w:tcPr>
            <w:tcW w:w="990" w:type="dxa"/>
            <w:shd w:val="clear" w:color="auto" w:fill="auto"/>
            <w:vAlign w:val="bottom"/>
          </w:tcPr>
          <w:p w14:paraId="5102F951" w14:textId="77777777" w:rsidR="00EA6BC9" w:rsidRPr="001545EE" w:rsidRDefault="00EA6BC9" w:rsidP="00EA6BC9">
            <w:pPr>
              <w:tabs>
                <w:tab w:val="decimal" w:pos="903"/>
              </w:tabs>
              <w:snapToGrid w:val="0"/>
              <w:spacing w:line="240" w:lineRule="exact"/>
              <w:ind w:right="22"/>
              <w:rPr>
                <w:rFonts w:ascii="CordiaUPC" w:hAnsi="CordiaUPC" w:cs="CordiaUPC"/>
                <w:sz w:val="26"/>
                <w:szCs w:val="26"/>
                <w:lang w:val="en-US" w:bidi="th-TH"/>
              </w:rPr>
            </w:pPr>
          </w:p>
        </w:tc>
        <w:tc>
          <w:tcPr>
            <w:tcW w:w="1080" w:type="dxa"/>
            <w:shd w:val="clear" w:color="auto" w:fill="auto"/>
            <w:vAlign w:val="bottom"/>
          </w:tcPr>
          <w:p w14:paraId="7A237A0E" w14:textId="11E264D2" w:rsidR="00EA6BC9" w:rsidRPr="001545EE" w:rsidRDefault="00EA6BC9" w:rsidP="00EA6BC9">
            <w:pPr>
              <w:tabs>
                <w:tab w:val="decimal" w:pos="982"/>
              </w:tabs>
              <w:snapToGrid w:val="0"/>
              <w:spacing w:line="240" w:lineRule="exact"/>
              <w:ind w:right="98"/>
              <w:rPr>
                <w:rFonts w:ascii="CordiaUPC" w:hAnsi="CordiaUPC" w:cs="CordiaUPC"/>
                <w:sz w:val="26"/>
                <w:szCs w:val="26"/>
              </w:rPr>
            </w:pPr>
          </w:p>
        </w:tc>
        <w:tc>
          <w:tcPr>
            <w:tcW w:w="1017" w:type="dxa"/>
            <w:shd w:val="clear" w:color="auto" w:fill="auto"/>
            <w:vAlign w:val="bottom"/>
          </w:tcPr>
          <w:p w14:paraId="3E0E5EED" w14:textId="2ADD9679" w:rsidR="00EA6BC9" w:rsidRPr="001545EE" w:rsidRDefault="00EA6BC9" w:rsidP="00EA6BC9">
            <w:pPr>
              <w:tabs>
                <w:tab w:val="decimal" w:pos="892"/>
              </w:tabs>
              <w:snapToGrid w:val="0"/>
              <w:spacing w:line="240" w:lineRule="exact"/>
              <w:ind w:left="-108" w:right="98"/>
              <w:rPr>
                <w:rFonts w:ascii="CordiaUPC" w:hAnsi="CordiaUPC" w:cs="CordiaUPC"/>
                <w:sz w:val="26"/>
                <w:szCs w:val="26"/>
              </w:rPr>
            </w:pPr>
          </w:p>
        </w:tc>
        <w:tc>
          <w:tcPr>
            <w:tcW w:w="990" w:type="dxa"/>
            <w:shd w:val="clear" w:color="auto" w:fill="auto"/>
            <w:vAlign w:val="bottom"/>
          </w:tcPr>
          <w:p w14:paraId="485C7D0B" w14:textId="28FA7169" w:rsidR="00EA6BC9" w:rsidRPr="001545EE" w:rsidRDefault="00EA6BC9" w:rsidP="00EA6BC9">
            <w:pPr>
              <w:tabs>
                <w:tab w:val="decimal" w:pos="870"/>
              </w:tabs>
              <w:snapToGrid w:val="0"/>
              <w:spacing w:line="240" w:lineRule="exact"/>
              <w:ind w:left="-108" w:right="22"/>
              <w:rPr>
                <w:rFonts w:ascii="CordiaUPC" w:hAnsi="CordiaUPC" w:cs="CordiaUPC"/>
                <w:sz w:val="26"/>
                <w:szCs w:val="26"/>
              </w:rPr>
            </w:pPr>
          </w:p>
        </w:tc>
      </w:tr>
      <w:tr w:rsidR="00EA6BC9" w:rsidRPr="001545EE" w14:paraId="060BEE46" w14:textId="77777777" w:rsidTr="003C52F5">
        <w:tc>
          <w:tcPr>
            <w:tcW w:w="3258" w:type="dxa"/>
            <w:shd w:val="clear" w:color="auto" w:fill="auto"/>
            <w:vAlign w:val="bottom"/>
          </w:tcPr>
          <w:p w14:paraId="72A2465E" w14:textId="77777777" w:rsidR="00EA6BC9" w:rsidRPr="001545EE" w:rsidRDefault="00EA6BC9" w:rsidP="00EA6BC9">
            <w:pPr>
              <w:spacing w:line="240" w:lineRule="exact"/>
              <w:ind w:left="90"/>
              <w:rPr>
                <w:rFonts w:ascii="CordiaUPC" w:hAnsi="CordiaUPC" w:cs="CordiaUPC"/>
                <w:sz w:val="26"/>
                <w:szCs w:val="26"/>
              </w:rPr>
            </w:pPr>
            <w:r w:rsidRPr="001545EE">
              <w:rPr>
                <w:rFonts w:ascii="CordiaUPC" w:hAnsi="CordiaUPC" w:cs="CordiaUPC" w:hint="cs"/>
                <w:sz w:val="26"/>
                <w:szCs w:val="26"/>
              </w:rPr>
              <w:t xml:space="preserve">   associate, net</w:t>
            </w:r>
          </w:p>
        </w:tc>
        <w:tc>
          <w:tcPr>
            <w:tcW w:w="1062" w:type="dxa"/>
            <w:shd w:val="clear" w:color="auto" w:fill="auto"/>
            <w:vAlign w:val="bottom"/>
          </w:tcPr>
          <w:p w14:paraId="56727CA2" w14:textId="380FC221" w:rsidR="00EA6BC9" w:rsidRPr="001545EE" w:rsidRDefault="000D2DC7" w:rsidP="00EA6BC9">
            <w:pPr>
              <w:tabs>
                <w:tab w:val="decimal" w:pos="982"/>
              </w:tabs>
              <w:snapToGrid w:val="0"/>
              <w:spacing w:line="240" w:lineRule="exact"/>
              <w:ind w:right="98"/>
              <w:rPr>
                <w:rFonts w:ascii="CordiaUPC" w:hAnsi="CordiaUPC" w:cs="CordiaUPC"/>
                <w:sz w:val="26"/>
                <w:szCs w:val="26"/>
                <w:lang w:val="en-US" w:bidi="th-TH"/>
              </w:rPr>
            </w:pPr>
            <w:r w:rsidRPr="001545EE">
              <w:rPr>
                <w:rFonts w:ascii="CordiaUPC" w:hAnsi="CordiaUPC" w:cs="CordiaUPC"/>
                <w:sz w:val="26"/>
                <w:szCs w:val="26"/>
                <w:lang w:val="en-US" w:bidi="th-TH"/>
              </w:rPr>
              <w:t>8,692</w:t>
            </w:r>
          </w:p>
        </w:tc>
        <w:tc>
          <w:tcPr>
            <w:tcW w:w="990" w:type="dxa"/>
            <w:shd w:val="clear" w:color="auto" w:fill="auto"/>
            <w:vAlign w:val="bottom"/>
          </w:tcPr>
          <w:p w14:paraId="01242FB1" w14:textId="4F972D2D" w:rsidR="00EA6BC9" w:rsidRPr="001545EE" w:rsidRDefault="000D2DC7" w:rsidP="00EA6BC9">
            <w:pPr>
              <w:tabs>
                <w:tab w:val="decimal" w:pos="858"/>
              </w:tabs>
              <w:snapToGrid w:val="0"/>
              <w:spacing w:line="240" w:lineRule="exact"/>
              <w:ind w:left="-108"/>
              <w:rPr>
                <w:rFonts w:ascii="CordiaUPC" w:hAnsi="CordiaUPC" w:cs="CordiaUPC"/>
                <w:sz w:val="26"/>
                <w:szCs w:val="26"/>
              </w:rPr>
            </w:pPr>
            <w:r w:rsidRPr="001545EE">
              <w:rPr>
                <w:rFonts w:ascii="CordiaUPC" w:hAnsi="CordiaUPC" w:cs="CordiaUPC"/>
                <w:sz w:val="26"/>
                <w:szCs w:val="26"/>
              </w:rPr>
              <w:t>-</w:t>
            </w:r>
          </w:p>
        </w:tc>
        <w:tc>
          <w:tcPr>
            <w:tcW w:w="990" w:type="dxa"/>
            <w:shd w:val="clear" w:color="auto" w:fill="auto"/>
            <w:vAlign w:val="bottom"/>
          </w:tcPr>
          <w:p w14:paraId="64464ECC" w14:textId="5D5FD50F" w:rsidR="00EA6BC9" w:rsidRPr="001545EE" w:rsidRDefault="000D2DC7" w:rsidP="00EA6BC9">
            <w:pPr>
              <w:tabs>
                <w:tab w:val="decimal" w:pos="903"/>
              </w:tabs>
              <w:snapToGrid w:val="0"/>
              <w:spacing w:line="240" w:lineRule="exact"/>
              <w:ind w:right="22"/>
              <w:rPr>
                <w:rFonts w:ascii="CordiaUPC" w:hAnsi="CordiaUPC" w:cs="CordiaUPC"/>
                <w:sz w:val="26"/>
                <w:szCs w:val="26"/>
                <w:lang w:val="en-US" w:bidi="th-TH"/>
              </w:rPr>
            </w:pPr>
            <w:r w:rsidRPr="001545EE">
              <w:rPr>
                <w:rFonts w:ascii="CordiaUPC" w:hAnsi="CordiaUPC" w:cs="CordiaUPC"/>
                <w:sz w:val="26"/>
                <w:szCs w:val="26"/>
                <w:lang w:val="en-US" w:bidi="th-TH"/>
              </w:rPr>
              <w:t>8,692</w:t>
            </w:r>
          </w:p>
        </w:tc>
        <w:tc>
          <w:tcPr>
            <w:tcW w:w="1080" w:type="dxa"/>
            <w:shd w:val="clear" w:color="auto" w:fill="auto"/>
            <w:vAlign w:val="bottom"/>
          </w:tcPr>
          <w:p w14:paraId="7849DC79" w14:textId="22475923" w:rsidR="00EA6BC9" w:rsidRPr="001545EE" w:rsidRDefault="00EA6BC9" w:rsidP="00EA6BC9">
            <w:pPr>
              <w:tabs>
                <w:tab w:val="decimal" w:pos="982"/>
              </w:tabs>
              <w:snapToGrid w:val="0"/>
              <w:spacing w:line="240" w:lineRule="exact"/>
              <w:ind w:right="98"/>
              <w:rPr>
                <w:rFonts w:ascii="CordiaUPC" w:hAnsi="CordiaUPC" w:cs="CordiaUPC"/>
                <w:sz w:val="26"/>
                <w:szCs w:val="26"/>
              </w:rPr>
            </w:pPr>
            <w:r w:rsidRPr="001545EE">
              <w:rPr>
                <w:rFonts w:ascii="CordiaUPC" w:hAnsi="CordiaUPC" w:cs="CordiaUPC"/>
                <w:sz w:val="26"/>
                <w:szCs w:val="26"/>
              </w:rPr>
              <w:t>8,599</w:t>
            </w:r>
          </w:p>
        </w:tc>
        <w:tc>
          <w:tcPr>
            <w:tcW w:w="1017" w:type="dxa"/>
            <w:shd w:val="clear" w:color="auto" w:fill="auto"/>
            <w:vAlign w:val="bottom"/>
          </w:tcPr>
          <w:p w14:paraId="449BF6A2" w14:textId="263361CB" w:rsidR="00EA6BC9" w:rsidRPr="001545EE" w:rsidRDefault="00EA6BC9" w:rsidP="00EA6BC9">
            <w:pPr>
              <w:tabs>
                <w:tab w:val="decimal" w:pos="892"/>
              </w:tabs>
              <w:snapToGrid w:val="0"/>
              <w:spacing w:line="240" w:lineRule="exact"/>
              <w:ind w:left="-108" w:right="98"/>
              <w:rPr>
                <w:rFonts w:ascii="CordiaUPC" w:hAnsi="CordiaUPC" w:cs="CordiaUPC"/>
                <w:sz w:val="26"/>
                <w:szCs w:val="26"/>
              </w:rPr>
            </w:pPr>
            <w:r w:rsidRPr="001545EE">
              <w:rPr>
                <w:rFonts w:ascii="CordiaUPC" w:hAnsi="CordiaUPC" w:cs="CordiaUPC"/>
                <w:sz w:val="26"/>
                <w:szCs w:val="26"/>
              </w:rPr>
              <w:t>-</w:t>
            </w:r>
          </w:p>
        </w:tc>
        <w:tc>
          <w:tcPr>
            <w:tcW w:w="990" w:type="dxa"/>
            <w:shd w:val="clear" w:color="auto" w:fill="auto"/>
            <w:vAlign w:val="bottom"/>
          </w:tcPr>
          <w:p w14:paraId="2E517540" w14:textId="1C3B6690" w:rsidR="00EA6BC9" w:rsidRPr="001545EE" w:rsidRDefault="00EA6BC9" w:rsidP="00EA6BC9">
            <w:pPr>
              <w:tabs>
                <w:tab w:val="decimal" w:pos="870"/>
              </w:tabs>
              <w:snapToGrid w:val="0"/>
              <w:spacing w:line="240" w:lineRule="exact"/>
              <w:ind w:left="-108" w:right="22"/>
              <w:rPr>
                <w:rFonts w:ascii="CordiaUPC" w:hAnsi="CordiaUPC" w:cs="CordiaUPC"/>
                <w:sz w:val="26"/>
                <w:szCs w:val="26"/>
              </w:rPr>
            </w:pPr>
            <w:r w:rsidRPr="001545EE">
              <w:rPr>
                <w:rFonts w:ascii="CordiaUPC" w:hAnsi="CordiaUPC" w:cs="CordiaUPC"/>
                <w:sz w:val="26"/>
                <w:szCs w:val="26"/>
              </w:rPr>
              <w:t>8,599</w:t>
            </w:r>
          </w:p>
        </w:tc>
      </w:tr>
      <w:tr w:rsidR="00EA6BC9" w:rsidRPr="001545EE" w14:paraId="645D0C85" w14:textId="77777777" w:rsidTr="00435B17">
        <w:tc>
          <w:tcPr>
            <w:tcW w:w="3258" w:type="dxa"/>
            <w:shd w:val="clear" w:color="auto" w:fill="auto"/>
            <w:vAlign w:val="bottom"/>
          </w:tcPr>
          <w:p w14:paraId="12C094A0" w14:textId="77777777" w:rsidR="00EA6BC9" w:rsidRPr="001545EE" w:rsidRDefault="00EA6BC9" w:rsidP="00EA6BC9">
            <w:pPr>
              <w:spacing w:line="240" w:lineRule="exact"/>
              <w:ind w:left="90"/>
              <w:rPr>
                <w:rFonts w:ascii="CordiaUPC" w:hAnsi="CordiaUPC" w:cs="CordiaUPC"/>
                <w:sz w:val="26"/>
                <w:szCs w:val="26"/>
              </w:rPr>
            </w:pPr>
            <w:r w:rsidRPr="001545EE">
              <w:rPr>
                <w:rFonts w:ascii="CordiaUPC" w:hAnsi="CordiaUPC" w:cs="CordiaUPC" w:hint="cs"/>
                <w:sz w:val="26"/>
                <w:szCs w:val="26"/>
              </w:rPr>
              <w:t>Loans to customers and accrued</w:t>
            </w:r>
          </w:p>
        </w:tc>
        <w:tc>
          <w:tcPr>
            <w:tcW w:w="1062" w:type="dxa"/>
            <w:shd w:val="clear" w:color="auto" w:fill="auto"/>
            <w:vAlign w:val="bottom"/>
          </w:tcPr>
          <w:p w14:paraId="01128383" w14:textId="77777777" w:rsidR="00EA6BC9" w:rsidRPr="001545EE" w:rsidRDefault="00EA6BC9" w:rsidP="00EA6BC9">
            <w:pPr>
              <w:tabs>
                <w:tab w:val="decimal" w:pos="982"/>
              </w:tabs>
              <w:snapToGrid w:val="0"/>
              <w:spacing w:line="240" w:lineRule="exact"/>
              <w:ind w:right="98"/>
              <w:rPr>
                <w:rFonts w:ascii="CordiaUPC" w:hAnsi="CordiaUPC" w:cs="CordiaUPC"/>
                <w:sz w:val="26"/>
                <w:szCs w:val="26"/>
                <w:lang w:val="en-US" w:bidi="th-TH"/>
              </w:rPr>
            </w:pPr>
          </w:p>
        </w:tc>
        <w:tc>
          <w:tcPr>
            <w:tcW w:w="990" w:type="dxa"/>
            <w:shd w:val="clear" w:color="auto" w:fill="auto"/>
            <w:vAlign w:val="bottom"/>
          </w:tcPr>
          <w:p w14:paraId="3E4BF3B5" w14:textId="77777777" w:rsidR="00EA6BC9" w:rsidRPr="001545EE" w:rsidRDefault="00EA6BC9" w:rsidP="00EA6BC9">
            <w:pPr>
              <w:tabs>
                <w:tab w:val="decimal" w:pos="858"/>
              </w:tabs>
              <w:snapToGrid w:val="0"/>
              <w:spacing w:line="240" w:lineRule="exact"/>
              <w:rPr>
                <w:rFonts w:ascii="CordiaUPC" w:hAnsi="CordiaUPC" w:cs="CordiaUPC"/>
                <w:sz w:val="26"/>
                <w:szCs w:val="26"/>
              </w:rPr>
            </w:pPr>
          </w:p>
        </w:tc>
        <w:tc>
          <w:tcPr>
            <w:tcW w:w="990" w:type="dxa"/>
            <w:shd w:val="clear" w:color="auto" w:fill="auto"/>
            <w:vAlign w:val="bottom"/>
          </w:tcPr>
          <w:p w14:paraId="02D14CA9" w14:textId="77777777" w:rsidR="00EA6BC9" w:rsidRPr="001545EE" w:rsidRDefault="00EA6BC9" w:rsidP="00EA6BC9">
            <w:pPr>
              <w:tabs>
                <w:tab w:val="decimal" w:pos="903"/>
              </w:tabs>
              <w:snapToGrid w:val="0"/>
              <w:spacing w:line="240" w:lineRule="exact"/>
              <w:ind w:right="22"/>
              <w:rPr>
                <w:rFonts w:ascii="CordiaUPC" w:hAnsi="CordiaUPC" w:cs="CordiaUPC"/>
                <w:sz w:val="26"/>
                <w:szCs w:val="26"/>
                <w:lang w:val="en-US" w:bidi="th-TH"/>
              </w:rPr>
            </w:pPr>
          </w:p>
        </w:tc>
        <w:tc>
          <w:tcPr>
            <w:tcW w:w="1080" w:type="dxa"/>
            <w:shd w:val="clear" w:color="auto" w:fill="auto"/>
            <w:vAlign w:val="bottom"/>
          </w:tcPr>
          <w:p w14:paraId="3276AF89" w14:textId="7331EFBE" w:rsidR="00EA6BC9" w:rsidRPr="001545EE" w:rsidRDefault="00EA6BC9" w:rsidP="00EA6BC9">
            <w:pPr>
              <w:tabs>
                <w:tab w:val="decimal" w:pos="982"/>
              </w:tabs>
              <w:snapToGrid w:val="0"/>
              <w:spacing w:line="240" w:lineRule="exact"/>
              <w:ind w:right="98"/>
              <w:rPr>
                <w:rFonts w:ascii="CordiaUPC" w:hAnsi="CordiaUPC" w:cs="CordiaUPC"/>
                <w:sz w:val="26"/>
                <w:szCs w:val="26"/>
              </w:rPr>
            </w:pPr>
          </w:p>
        </w:tc>
        <w:tc>
          <w:tcPr>
            <w:tcW w:w="1017" w:type="dxa"/>
            <w:shd w:val="clear" w:color="auto" w:fill="auto"/>
            <w:vAlign w:val="bottom"/>
          </w:tcPr>
          <w:p w14:paraId="0E38E0D5" w14:textId="64F702C3" w:rsidR="00EA6BC9" w:rsidRPr="001545EE" w:rsidRDefault="00EA6BC9" w:rsidP="00EA6BC9">
            <w:pPr>
              <w:tabs>
                <w:tab w:val="decimal" w:pos="892"/>
              </w:tabs>
              <w:snapToGrid w:val="0"/>
              <w:spacing w:line="240" w:lineRule="exact"/>
              <w:ind w:right="98"/>
              <w:rPr>
                <w:rFonts w:ascii="CordiaUPC" w:hAnsi="CordiaUPC" w:cs="CordiaUPC"/>
                <w:sz w:val="26"/>
                <w:szCs w:val="26"/>
              </w:rPr>
            </w:pPr>
          </w:p>
        </w:tc>
        <w:tc>
          <w:tcPr>
            <w:tcW w:w="990" w:type="dxa"/>
            <w:shd w:val="clear" w:color="auto" w:fill="auto"/>
            <w:vAlign w:val="bottom"/>
          </w:tcPr>
          <w:p w14:paraId="37160F7D" w14:textId="7C36FF8F" w:rsidR="00EA6BC9" w:rsidRPr="001545EE" w:rsidRDefault="00EA6BC9" w:rsidP="00EA6BC9">
            <w:pPr>
              <w:tabs>
                <w:tab w:val="decimal" w:pos="870"/>
              </w:tabs>
              <w:snapToGrid w:val="0"/>
              <w:spacing w:line="240" w:lineRule="exact"/>
              <w:ind w:right="22"/>
              <w:rPr>
                <w:rFonts w:ascii="CordiaUPC" w:hAnsi="CordiaUPC" w:cs="CordiaUPC"/>
                <w:sz w:val="26"/>
                <w:szCs w:val="26"/>
              </w:rPr>
            </w:pPr>
          </w:p>
        </w:tc>
      </w:tr>
      <w:tr w:rsidR="00EA6BC9" w:rsidRPr="001545EE" w14:paraId="54E31B95" w14:textId="77777777" w:rsidTr="00435B17">
        <w:tc>
          <w:tcPr>
            <w:tcW w:w="3258" w:type="dxa"/>
            <w:shd w:val="clear" w:color="auto" w:fill="auto"/>
            <w:vAlign w:val="bottom"/>
          </w:tcPr>
          <w:p w14:paraId="60B6298C" w14:textId="77777777" w:rsidR="00EA6BC9" w:rsidRPr="001545EE" w:rsidRDefault="00EA6BC9" w:rsidP="00EA6BC9">
            <w:pPr>
              <w:spacing w:line="240" w:lineRule="exact"/>
              <w:ind w:left="90"/>
              <w:rPr>
                <w:rFonts w:ascii="CordiaUPC" w:hAnsi="CordiaUPC" w:cs="CordiaUPC"/>
                <w:sz w:val="26"/>
                <w:szCs w:val="26"/>
              </w:rPr>
            </w:pPr>
            <w:r w:rsidRPr="001545EE">
              <w:rPr>
                <w:rFonts w:ascii="CordiaUPC" w:hAnsi="CordiaUPC" w:cs="CordiaUPC" w:hint="cs"/>
                <w:sz w:val="26"/>
                <w:szCs w:val="26"/>
              </w:rPr>
              <w:t xml:space="preserve">   interest receivables, net</w:t>
            </w:r>
          </w:p>
        </w:tc>
        <w:tc>
          <w:tcPr>
            <w:tcW w:w="1062" w:type="dxa"/>
            <w:shd w:val="clear" w:color="auto" w:fill="auto"/>
            <w:vAlign w:val="bottom"/>
          </w:tcPr>
          <w:p w14:paraId="4764DAE4" w14:textId="5B5D6177" w:rsidR="00EA6BC9" w:rsidRPr="001545EE" w:rsidRDefault="000D2DC7" w:rsidP="00EA6BC9">
            <w:pPr>
              <w:tabs>
                <w:tab w:val="decimal" w:pos="982"/>
              </w:tabs>
              <w:snapToGrid w:val="0"/>
              <w:spacing w:line="240" w:lineRule="exact"/>
              <w:ind w:right="98"/>
              <w:rPr>
                <w:rFonts w:ascii="CordiaUPC" w:hAnsi="CordiaUPC" w:cs="CordiaUPC"/>
                <w:sz w:val="26"/>
                <w:szCs w:val="26"/>
                <w:lang w:val="en-US" w:bidi="th-TH"/>
              </w:rPr>
            </w:pPr>
            <w:r w:rsidRPr="001545EE">
              <w:rPr>
                <w:rFonts w:ascii="CordiaUPC" w:hAnsi="CordiaUPC" w:cs="CordiaUPC"/>
                <w:sz w:val="26"/>
                <w:szCs w:val="26"/>
                <w:lang w:val="en-US" w:bidi="th-TH"/>
              </w:rPr>
              <w:t>1,333,555</w:t>
            </w:r>
          </w:p>
        </w:tc>
        <w:tc>
          <w:tcPr>
            <w:tcW w:w="990" w:type="dxa"/>
            <w:shd w:val="clear" w:color="auto" w:fill="auto"/>
            <w:vAlign w:val="bottom"/>
          </w:tcPr>
          <w:p w14:paraId="032E4069" w14:textId="2870F98F" w:rsidR="00EA6BC9" w:rsidRPr="001545EE" w:rsidRDefault="000D2DC7" w:rsidP="00EA6BC9">
            <w:pPr>
              <w:tabs>
                <w:tab w:val="decimal" w:pos="858"/>
              </w:tabs>
              <w:snapToGrid w:val="0"/>
              <w:spacing w:line="240" w:lineRule="exact"/>
              <w:rPr>
                <w:rFonts w:ascii="CordiaUPC" w:hAnsi="CordiaUPC" w:cs="CordiaUPC"/>
                <w:sz w:val="26"/>
                <w:szCs w:val="26"/>
              </w:rPr>
            </w:pPr>
            <w:r w:rsidRPr="001545EE">
              <w:rPr>
                <w:rFonts w:ascii="CordiaUPC" w:hAnsi="CordiaUPC" w:cs="CordiaUPC"/>
                <w:sz w:val="26"/>
                <w:szCs w:val="26"/>
              </w:rPr>
              <w:t>-</w:t>
            </w:r>
          </w:p>
        </w:tc>
        <w:tc>
          <w:tcPr>
            <w:tcW w:w="990" w:type="dxa"/>
            <w:shd w:val="clear" w:color="auto" w:fill="auto"/>
            <w:vAlign w:val="bottom"/>
          </w:tcPr>
          <w:p w14:paraId="2069BEFC" w14:textId="6AD6AF71" w:rsidR="00EA6BC9" w:rsidRPr="001545EE" w:rsidRDefault="000D2DC7" w:rsidP="00EA6BC9">
            <w:pPr>
              <w:tabs>
                <w:tab w:val="decimal" w:pos="903"/>
              </w:tabs>
              <w:snapToGrid w:val="0"/>
              <w:spacing w:line="240" w:lineRule="exact"/>
              <w:ind w:right="22"/>
              <w:rPr>
                <w:rFonts w:ascii="CordiaUPC" w:hAnsi="CordiaUPC" w:cs="CordiaUPC"/>
                <w:sz w:val="26"/>
                <w:szCs w:val="26"/>
                <w:lang w:val="en-US" w:bidi="th-TH"/>
              </w:rPr>
            </w:pPr>
            <w:r w:rsidRPr="001545EE">
              <w:rPr>
                <w:rFonts w:ascii="CordiaUPC" w:hAnsi="CordiaUPC" w:cs="CordiaUPC"/>
                <w:sz w:val="26"/>
                <w:szCs w:val="26"/>
                <w:lang w:val="en-US" w:bidi="th-TH"/>
              </w:rPr>
              <w:t>1,333,555</w:t>
            </w:r>
          </w:p>
        </w:tc>
        <w:tc>
          <w:tcPr>
            <w:tcW w:w="1080" w:type="dxa"/>
            <w:shd w:val="clear" w:color="auto" w:fill="auto"/>
            <w:vAlign w:val="bottom"/>
          </w:tcPr>
          <w:p w14:paraId="13D07DED" w14:textId="42952AB6" w:rsidR="00EA6BC9" w:rsidRPr="001545EE" w:rsidRDefault="00EA6BC9" w:rsidP="00EA6BC9">
            <w:pPr>
              <w:tabs>
                <w:tab w:val="decimal" w:pos="982"/>
              </w:tabs>
              <w:snapToGrid w:val="0"/>
              <w:spacing w:line="240" w:lineRule="exact"/>
              <w:ind w:right="98"/>
              <w:rPr>
                <w:rFonts w:ascii="CordiaUPC" w:hAnsi="CordiaUPC" w:cs="CordiaUPC"/>
                <w:sz w:val="26"/>
                <w:szCs w:val="26"/>
              </w:rPr>
            </w:pPr>
            <w:r w:rsidRPr="001545EE">
              <w:rPr>
                <w:rFonts w:ascii="CordiaUPC" w:hAnsi="CordiaUPC" w:cs="CordiaUPC"/>
                <w:sz w:val="26"/>
                <w:szCs w:val="26"/>
              </w:rPr>
              <w:t>1,348,480</w:t>
            </w:r>
          </w:p>
        </w:tc>
        <w:tc>
          <w:tcPr>
            <w:tcW w:w="1017" w:type="dxa"/>
            <w:shd w:val="clear" w:color="auto" w:fill="auto"/>
            <w:vAlign w:val="bottom"/>
          </w:tcPr>
          <w:p w14:paraId="407BB64E" w14:textId="6F945C42" w:rsidR="00EA6BC9" w:rsidRPr="001545EE" w:rsidRDefault="00EA6BC9" w:rsidP="00EA6BC9">
            <w:pPr>
              <w:tabs>
                <w:tab w:val="decimal" w:pos="892"/>
              </w:tabs>
              <w:snapToGrid w:val="0"/>
              <w:spacing w:line="240" w:lineRule="exact"/>
              <w:ind w:right="98"/>
              <w:rPr>
                <w:rFonts w:ascii="CordiaUPC" w:hAnsi="CordiaUPC" w:cs="CordiaUPC"/>
                <w:sz w:val="26"/>
                <w:szCs w:val="26"/>
              </w:rPr>
            </w:pPr>
            <w:r w:rsidRPr="001545EE">
              <w:rPr>
                <w:rFonts w:ascii="CordiaUPC" w:hAnsi="CordiaUPC" w:cs="CordiaUPC"/>
                <w:sz w:val="26"/>
                <w:szCs w:val="26"/>
              </w:rPr>
              <w:t>-</w:t>
            </w:r>
          </w:p>
        </w:tc>
        <w:tc>
          <w:tcPr>
            <w:tcW w:w="990" w:type="dxa"/>
            <w:shd w:val="clear" w:color="auto" w:fill="auto"/>
            <w:vAlign w:val="bottom"/>
          </w:tcPr>
          <w:p w14:paraId="650D9391" w14:textId="29A44F82" w:rsidR="00EA6BC9" w:rsidRPr="001545EE" w:rsidRDefault="00EA6BC9" w:rsidP="00EA6BC9">
            <w:pPr>
              <w:tabs>
                <w:tab w:val="decimal" w:pos="870"/>
              </w:tabs>
              <w:snapToGrid w:val="0"/>
              <w:spacing w:line="240" w:lineRule="exact"/>
              <w:ind w:right="22"/>
              <w:rPr>
                <w:rFonts w:ascii="CordiaUPC" w:hAnsi="CordiaUPC" w:cs="CordiaUPC"/>
                <w:sz w:val="26"/>
                <w:szCs w:val="26"/>
              </w:rPr>
            </w:pPr>
            <w:r w:rsidRPr="001545EE">
              <w:rPr>
                <w:rFonts w:ascii="CordiaUPC" w:hAnsi="CordiaUPC" w:cs="CordiaUPC"/>
                <w:sz w:val="26"/>
                <w:szCs w:val="26"/>
              </w:rPr>
              <w:t>1,348,480</w:t>
            </w:r>
          </w:p>
        </w:tc>
      </w:tr>
      <w:tr w:rsidR="00EA6BC9" w:rsidRPr="001545EE" w14:paraId="7D3683E8" w14:textId="77777777" w:rsidTr="003C52F5">
        <w:tc>
          <w:tcPr>
            <w:tcW w:w="3258" w:type="dxa"/>
            <w:shd w:val="clear" w:color="auto" w:fill="auto"/>
            <w:vAlign w:val="bottom"/>
          </w:tcPr>
          <w:p w14:paraId="27A61146" w14:textId="77777777" w:rsidR="00EA6BC9" w:rsidRPr="001545EE" w:rsidRDefault="00EA6BC9" w:rsidP="00EA6BC9">
            <w:pPr>
              <w:spacing w:line="240" w:lineRule="exact"/>
              <w:ind w:left="90"/>
              <w:rPr>
                <w:rFonts w:ascii="CordiaUPC" w:hAnsi="CordiaUPC" w:cs="CordiaUPC"/>
                <w:sz w:val="26"/>
                <w:szCs w:val="26"/>
              </w:rPr>
            </w:pPr>
          </w:p>
        </w:tc>
        <w:tc>
          <w:tcPr>
            <w:tcW w:w="1062" w:type="dxa"/>
            <w:shd w:val="clear" w:color="auto" w:fill="auto"/>
            <w:vAlign w:val="bottom"/>
          </w:tcPr>
          <w:p w14:paraId="28F184B8" w14:textId="77777777" w:rsidR="00EA6BC9" w:rsidRPr="001545EE" w:rsidRDefault="00EA6BC9" w:rsidP="00EA6BC9">
            <w:pPr>
              <w:tabs>
                <w:tab w:val="decimal" w:pos="982"/>
              </w:tabs>
              <w:snapToGrid w:val="0"/>
              <w:spacing w:line="240" w:lineRule="exact"/>
              <w:ind w:right="98"/>
              <w:rPr>
                <w:rFonts w:ascii="CordiaUPC" w:hAnsi="CordiaUPC" w:cs="CordiaUPC"/>
                <w:sz w:val="26"/>
                <w:szCs w:val="26"/>
                <w:lang w:val="en-US" w:bidi="th-TH"/>
              </w:rPr>
            </w:pPr>
          </w:p>
        </w:tc>
        <w:tc>
          <w:tcPr>
            <w:tcW w:w="990" w:type="dxa"/>
            <w:shd w:val="clear" w:color="auto" w:fill="auto"/>
            <w:vAlign w:val="bottom"/>
          </w:tcPr>
          <w:p w14:paraId="547D5BF6" w14:textId="77777777" w:rsidR="00EA6BC9" w:rsidRPr="001545EE" w:rsidRDefault="00EA6BC9" w:rsidP="00EA6BC9">
            <w:pPr>
              <w:tabs>
                <w:tab w:val="decimal" w:pos="858"/>
              </w:tabs>
              <w:snapToGrid w:val="0"/>
              <w:spacing w:line="240" w:lineRule="exact"/>
              <w:rPr>
                <w:rFonts w:ascii="CordiaUPC" w:hAnsi="CordiaUPC" w:cs="CordiaUPC"/>
                <w:sz w:val="26"/>
                <w:szCs w:val="26"/>
              </w:rPr>
            </w:pPr>
          </w:p>
        </w:tc>
        <w:tc>
          <w:tcPr>
            <w:tcW w:w="990" w:type="dxa"/>
            <w:shd w:val="clear" w:color="auto" w:fill="auto"/>
            <w:vAlign w:val="bottom"/>
          </w:tcPr>
          <w:p w14:paraId="683DD364" w14:textId="77777777" w:rsidR="00EA6BC9" w:rsidRPr="001545EE" w:rsidRDefault="00EA6BC9" w:rsidP="00EA6BC9">
            <w:pPr>
              <w:tabs>
                <w:tab w:val="decimal" w:pos="903"/>
              </w:tabs>
              <w:snapToGrid w:val="0"/>
              <w:spacing w:line="240" w:lineRule="exact"/>
              <w:ind w:right="22"/>
              <w:rPr>
                <w:rFonts w:ascii="CordiaUPC" w:hAnsi="CordiaUPC" w:cs="CordiaUPC"/>
                <w:sz w:val="26"/>
                <w:szCs w:val="26"/>
                <w:lang w:val="en-US" w:bidi="th-TH"/>
              </w:rPr>
            </w:pPr>
          </w:p>
        </w:tc>
        <w:tc>
          <w:tcPr>
            <w:tcW w:w="1080" w:type="dxa"/>
            <w:shd w:val="clear" w:color="auto" w:fill="auto"/>
          </w:tcPr>
          <w:p w14:paraId="26E39A2B" w14:textId="3A174252" w:rsidR="00EA6BC9" w:rsidRPr="001545EE" w:rsidRDefault="00EA6BC9" w:rsidP="00EA6BC9">
            <w:pPr>
              <w:tabs>
                <w:tab w:val="decimal" w:pos="982"/>
              </w:tabs>
              <w:snapToGrid w:val="0"/>
              <w:spacing w:line="240" w:lineRule="exact"/>
              <w:ind w:right="98"/>
              <w:rPr>
                <w:rFonts w:ascii="CordiaUPC" w:hAnsi="CordiaUPC" w:cs="CordiaUPC"/>
                <w:sz w:val="26"/>
                <w:szCs w:val="26"/>
              </w:rPr>
            </w:pPr>
          </w:p>
        </w:tc>
        <w:tc>
          <w:tcPr>
            <w:tcW w:w="1017" w:type="dxa"/>
            <w:shd w:val="clear" w:color="auto" w:fill="auto"/>
          </w:tcPr>
          <w:p w14:paraId="049E1A3F" w14:textId="0840D425" w:rsidR="00EA6BC9" w:rsidRPr="001545EE" w:rsidRDefault="00EA6BC9" w:rsidP="00EA6BC9">
            <w:pPr>
              <w:tabs>
                <w:tab w:val="decimal" w:pos="892"/>
              </w:tabs>
              <w:snapToGrid w:val="0"/>
              <w:spacing w:line="240" w:lineRule="exact"/>
              <w:ind w:right="98"/>
              <w:rPr>
                <w:rFonts w:ascii="CordiaUPC" w:hAnsi="CordiaUPC" w:cs="CordiaUPC"/>
                <w:sz w:val="26"/>
                <w:szCs w:val="26"/>
              </w:rPr>
            </w:pPr>
          </w:p>
        </w:tc>
        <w:tc>
          <w:tcPr>
            <w:tcW w:w="990" w:type="dxa"/>
            <w:shd w:val="clear" w:color="auto" w:fill="auto"/>
          </w:tcPr>
          <w:p w14:paraId="4061A653" w14:textId="6FB8311B" w:rsidR="00EA6BC9" w:rsidRPr="001545EE" w:rsidRDefault="00EA6BC9" w:rsidP="00EA6BC9">
            <w:pPr>
              <w:tabs>
                <w:tab w:val="decimal" w:pos="870"/>
              </w:tabs>
              <w:snapToGrid w:val="0"/>
              <w:spacing w:line="240" w:lineRule="exact"/>
              <w:ind w:right="22"/>
              <w:rPr>
                <w:rFonts w:ascii="CordiaUPC" w:hAnsi="CordiaUPC" w:cs="CordiaUPC"/>
                <w:sz w:val="26"/>
                <w:szCs w:val="26"/>
              </w:rPr>
            </w:pPr>
          </w:p>
        </w:tc>
      </w:tr>
      <w:tr w:rsidR="00EA6BC9" w:rsidRPr="001545EE" w14:paraId="4BD599A8" w14:textId="77777777" w:rsidTr="003C52F5">
        <w:tc>
          <w:tcPr>
            <w:tcW w:w="3258" w:type="dxa"/>
            <w:shd w:val="clear" w:color="auto" w:fill="auto"/>
            <w:vAlign w:val="bottom"/>
          </w:tcPr>
          <w:p w14:paraId="2F6F5F9B" w14:textId="77777777" w:rsidR="00EA6BC9" w:rsidRPr="001545EE" w:rsidRDefault="00EA6BC9" w:rsidP="00EA6BC9">
            <w:pPr>
              <w:spacing w:line="240" w:lineRule="exact"/>
              <w:ind w:left="90"/>
              <w:rPr>
                <w:rFonts w:ascii="CordiaUPC" w:hAnsi="CordiaUPC" w:cs="CordiaUPC"/>
                <w:sz w:val="26"/>
                <w:szCs w:val="26"/>
              </w:rPr>
            </w:pPr>
            <w:r w:rsidRPr="001545EE">
              <w:rPr>
                <w:rFonts w:ascii="CordiaUPC" w:hAnsi="CordiaUPC" w:cs="CordiaUPC" w:hint="cs"/>
                <w:sz w:val="26"/>
                <w:szCs w:val="26"/>
              </w:rPr>
              <w:t>Deposits</w:t>
            </w:r>
          </w:p>
        </w:tc>
        <w:tc>
          <w:tcPr>
            <w:tcW w:w="1062" w:type="dxa"/>
            <w:shd w:val="clear" w:color="auto" w:fill="auto"/>
          </w:tcPr>
          <w:p w14:paraId="5EB38EC1" w14:textId="126AD6F7" w:rsidR="00EA6BC9" w:rsidRPr="001545EE" w:rsidRDefault="000D2DC7" w:rsidP="00EA6BC9">
            <w:pPr>
              <w:tabs>
                <w:tab w:val="decimal" w:pos="982"/>
              </w:tabs>
              <w:snapToGrid w:val="0"/>
              <w:spacing w:line="240" w:lineRule="exact"/>
              <w:ind w:right="98"/>
              <w:rPr>
                <w:rFonts w:ascii="CordiaUPC" w:hAnsi="CordiaUPC" w:cs="CordiaUPC"/>
                <w:sz w:val="26"/>
                <w:szCs w:val="26"/>
                <w:lang w:val="en-US" w:bidi="th-TH"/>
              </w:rPr>
            </w:pPr>
            <w:r w:rsidRPr="001545EE">
              <w:rPr>
                <w:rFonts w:ascii="CordiaUPC" w:hAnsi="CordiaUPC" w:cs="CordiaUPC"/>
                <w:sz w:val="26"/>
                <w:szCs w:val="26"/>
                <w:lang w:val="en-US" w:bidi="th-TH"/>
              </w:rPr>
              <w:t>1,383,731</w:t>
            </w:r>
          </w:p>
        </w:tc>
        <w:tc>
          <w:tcPr>
            <w:tcW w:w="990" w:type="dxa"/>
            <w:shd w:val="clear" w:color="auto" w:fill="auto"/>
          </w:tcPr>
          <w:p w14:paraId="29786CF6" w14:textId="27C5785B" w:rsidR="00EA6BC9" w:rsidRPr="001545EE" w:rsidRDefault="000D2DC7" w:rsidP="00EA6BC9">
            <w:pPr>
              <w:tabs>
                <w:tab w:val="decimal" w:pos="858"/>
              </w:tabs>
              <w:snapToGrid w:val="0"/>
              <w:spacing w:line="240" w:lineRule="exact"/>
              <w:rPr>
                <w:rFonts w:ascii="CordiaUPC" w:hAnsi="CordiaUPC" w:cs="CordiaUPC"/>
                <w:sz w:val="26"/>
                <w:szCs w:val="26"/>
              </w:rPr>
            </w:pPr>
            <w:r w:rsidRPr="001545EE">
              <w:rPr>
                <w:rFonts w:ascii="CordiaUPC" w:hAnsi="CordiaUPC" w:cs="CordiaUPC"/>
                <w:sz w:val="26"/>
                <w:szCs w:val="26"/>
              </w:rPr>
              <w:t>2</w:t>
            </w:r>
          </w:p>
        </w:tc>
        <w:tc>
          <w:tcPr>
            <w:tcW w:w="990" w:type="dxa"/>
            <w:shd w:val="clear" w:color="auto" w:fill="auto"/>
          </w:tcPr>
          <w:p w14:paraId="0BF8F3F6" w14:textId="6BBAC1C5" w:rsidR="00EA6BC9" w:rsidRPr="001545EE" w:rsidRDefault="000D2DC7" w:rsidP="00EA6BC9">
            <w:pPr>
              <w:tabs>
                <w:tab w:val="decimal" w:pos="903"/>
              </w:tabs>
              <w:snapToGrid w:val="0"/>
              <w:spacing w:line="240" w:lineRule="exact"/>
              <w:ind w:right="22"/>
              <w:rPr>
                <w:rFonts w:ascii="CordiaUPC" w:hAnsi="CordiaUPC" w:cs="CordiaUPC"/>
                <w:sz w:val="26"/>
                <w:szCs w:val="26"/>
                <w:lang w:val="en-US" w:bidi="th-TH"/>
              </w:rPr>
            </w:pPr>
            <w:r w:rsidRPr="001545EE">
              <w:rPr>
                <w:rFonts w:ascii="CordiaUPC" w:hAnsi="CordiaUPC" w:cs="CordiaUPC"/>
                <w:sz w:val="26"/>
                <w:szCs w:val="26"/>
                <w:lang w:val="en-US" w:bidi="th-TH"/>
              </w:rPr>
              <w:t>1,383,733</w:t>
            </w:r>
          </w:p>
        </w:tc>
        <w:tc>
          <w:tcPr>
            <w:tcW w:w="1080" w:type="dxa"/>
            <w:shd w:val="clear" w:color="auto" w:fill="auto"/>
          </w:tcPr>
          <w:p w14:paraId="68B3C8A1" w14:textId="1D916550" w:rsidR="00EA6BC9" w:rsidRPr="001545EE" w:rsidRDefault="00EA6BC9" w:rsidP="00EA6BC9">
            <w:pPr>
              <w:tabs>
                <w:tab w:val="decimal" w:pos="982"/>
              </w:tabs>
              <w:snapToGrid w:val="0"/>
              <w:spacing w:line="240" w:lineRule="exact"/>
              <w:ind w:right="98"/>
              <w:rPr>
                <w:rFonts w:ascii="CordiaUPC" w:hAnsi="CordiaUPC" w:cs="CordiaUPC"/>
                <w:sz w:val="26"/>
                <w:szCs w:val="26"/>
              </w:rPr>
            </w:pPr>
            <w:r w:rsidRPr="001545EE">
              <w:rPr>
                <w:rFonts w:ascii="CordiaUPC" w:hAnsi="CordiaUPC" w:cs="CordiaUPC"/>
                <w:sz w:val="26"/>
                <w:szCs w:val="26"/>
              </w:rPr>
              <w:t>1,373,405</w:t>
            </w:r>
          </w:p>
        </w:tc>
        <w:tc>
          <w:tcPr>
            <w:tcW w:w="1017" w:type="dxa"/>
            <w:shd w:val="clear" w:color="auto" w:fill="auto"/>
          </w:tcPr>
          <w:p w14:paraId="5424C565" w14:textId="6DE87FF5" w:rsidR="00EA6BC9" w:rsidRPr="001545EE" w:rsidRDefault="00EA6BC9" w:rsidP="00EA6BC9">
            <w:pPr>
              <w:tabs>
                <w:tab w:val="decimal" w:pos="892"/>
              </w:tabs>
              <w:snapToGrid w:val="0"/>
              <w:spacing w:line="240" w:lineRule="exact"/>
              <w:ind w:right="98"/>
              <w:rPr>
                <w:rFonts w:ascii="CordiaUPC" w:hAnsi="CordiaUPC" w:cs="CordiaUPC"/>
                <w:sz w:val="26"/>
                <w:szCs w:val="26"/>
              </w:rPr>
            </w:pPr>
            <w:r w:rsidRPr="001545EE">
              <w:rPr>
                <w:rFonts w:ascii="CordiaUPC" w:hAnsi="CordiaUPC" w:cs="CordiaUPC"/>
                <w:sz w:val="26"/>
                <w:szCs w:val="26"/>
              </w:rPr>
              <w:t>3</w:t>
            </w:r>
          </w:p>
        </w:tc>
        <w:tc>
          <w:tcPr>
            <w:tcW w:w="990" w:type="dxa"/>
            <w:shd w:val="clear" w:color="auto" w:fill="auto"/>
          </w:tcPr>
          <w:p w14:paraId="21B585AA" w14:textId="0B81C84D" w:rsidR="00EA6BC9" w:rsidRPr="001545EE" w:rsidRDefault="00EA6BC9" w:rsidP="00EA6BC9">
            <w:pPr>
              <w:tabs>
                <w:tab w:val="decimal" w:pos="870"/>
              </w:tabs>
              <w:snapToGrid w:val="0"/>
              <w:spacing w:line="240" w:lineRule="exact"/>
              <w:ind w:right="22"/>
              <w:rPr>
                <w:rFonts w:ascii="CordiaUPC" w:hAnsi="CordiaUPC" w:cs="CordiaUPC"/>
                <w:sz w:val="26"/>
                <w:szCs w:val="26"/>
              </w:rPr>
            </w:pPr>
            <w:r w:rsidRPr="001545EE">
              <w:rPr>
                <w:rFonts w:ascii="CordiaUPC" w:hAnsi="CordiaUPC" w:cs="CordiaUPC"/>
                <w:sz w:val="26"/>
                <w:szCs w:val="26"/>
              </w:rPr>
              <w:t>1,373,408</w:t>
            </w:r>
          </w:p>
        </w:tc>
      </w:tr>
      <w:tr w:rsidR="00EA6BC9" w:rsidRPr="001545EE" w14:paraId="2048EA4E" w14:textId="77777777" w:rsidTr="00435B17">
        <w:tc>
          <w:tcPr>
            <w:tcW w:w="3258" w:type="dxa"/>
            <w:shd w:val="clear" w:color="auto" w:fill="auto"/>
            <w:vAlign w:val="bottom"/>
          </w:tcPr>
          <w:p w14:paraId="5C74A622" w14:textId="77777777" w:rsidR="00EA6BC9" w:rsidRPr="001545EE" w:rsidRDefault="00EA6BC9" w:rsidP="00EA6BC9">
            <w:pPr>
              <w:spacing w:line="240" w:lineRule="exact"/>
              <w:ind w:left="90"/>
              <w:rPr>
                <w:rFonts w:ascii="CordiaUPC" w:hAnsi="CordiaUPC" w:cs="CordiaUPC"/>
                <w:sz w:val="26"/>
                <w:szCs w:val="26"/>
              </w:rPr>
            </w:pPr>
            <w:r w:rsidRPr="001545EE">
              <w:rPr>
                <w:rFonts w:ascii="CordiaUPC" w:hAnsi="CordiaUPC" w:cs="CordiaUPC" w:hint="cs"/>
                <w:sz w:val="26"/>
                <w:szCs w:val="26"/>
              </w:rPr>
              <w:t>Interbank and money market</w:t>
            </w:r>
          </w:p>
        </w:tc>
        <w:tc>
          <w:tcPr>
            <w:tcW w:w="1062" w:type="dxa"/>
            <w:shd w:val="clear" w:color="auto" w:fill="auto"/>
            <w:vAlign w:val="bottom"/>
          </w:tcPr>
          <w:p w14:paraId="021659F8" w14:textId="31CC2E5A" w:rsidR="00EA6BC9" w:rsidRPr="001545EE" w:rsidRDefault="00EA6BC9" w:rsidP="00EA6BC9">
            <w:pPr>
              <w:tabs>
                <w:tab w:val="decimal" w:pos="982"/>
              </w:tabs>
              <w:snapToGrid w:val="0"/>
              <w:spacing w:line="240" w:lineRule="exact"/>
              <w:ind w:right="98"/>
              <w:rPr>
                <w:rFonts w:ascii="CordiaUPC" w:hAnsi="CordiaUPC" w:cs="CordiaUPC"/>
                <w:sz w:val="26"/>
                <w:szCs w:val="26"/>
                <w:lang w:val="en-US" w:bidi="th-TH"/>
              </w:rPr>
            </w:pPr>
          </w:p>
        </w:tc>
        <w:tc>
          <w:tcPr>
            <w:tcW w:w="990" w:type="dxa"/>
            <w:shd w:val="clear" w:color="auto" w:fill="auto"/>
            <w:vAlign w:val="bottom"/>
          </w:tcPr>
          <w:p w14:paraId="2E863CFC" w14:textId="77777777" w:rsidR="00EA6BC9" w:rsidRPr="001545EE" w:rsidRDefault="00EA6BC9" w:rsidP="00EA6BC9">
            <w:pPr>
              <w:tabs>
                <w:tab w:val="decimal" w:pos="858"/>
              </w:tabs>
              <w:snapToGrid w:val="0"/>
              <w:spacing w:line="240" w:lineRule="exact"/>
              <w:rPr>
                <w:rFonts w:ascii="CordiaUPC" w:hAnsi="CordiaUPC" w:cs="CordiaUPC"/>
                <w:sz w:val="26"/>
                <w:szCs w:val="26"/>
              </w:rPr>
            </w:pPr>
          </w:p>
        </w:tc>
        <w:tc>
          <w:tcPr>
            <w:tcW w:w="990" w:type="dxa"/>
            <w:shd w:val="clear" w:color="auto" w:fill="auto"/>
            <w:vAlign w:val="bottom"/>
          </w:tcPr>
          <w:p w14:paraId="6EDE6ABC" w14:textId="77777777" w:rsidR="00EA6BC9" w:rsidRPr="001545EE" w:rsidRDefault="00EA6BC9" w:rsidP="00EA6BC9">
            <w:pPr>
              <w:tabs>
                <w:tab w:val="decimal" w:pos="903"/>
              </w:tabs>
              <w:snapToGrid w:val="0"/>
              <w:spacing w:line="240" w:lineRule="exact"/>
              <w:ind w:right="22"/>
              <w:rPr>
                <w:rFonts w:ascii="CordiaUPC" w:hAnsi="CordiaUPC" w:cs="CordiaUPC"/>
                <w:sz w:val="26"/>
                <w:szCs w:val="26"/>
                <w:lang w:val="en-US" w:bidi="th-TH"/>
              </w:rPr>
            </w:pPr>
          </w:p>
        </w:tc>
        <w:tc>
          <w:tcPr>
            <w:tcW w:w="1080" w:type="dxa"/>
            <w:shd w:val="clear" w:color="auto" w:fill="auto"/>
            <w:vAlign w:val="bottom"/>
          </w:tcPr>
          <w:p w14:paraId="65B1A14F" w14:textId="4B639D9C" w:rsidR="00EA6BC9" w:rsidRPr="001545EE" w:rsidRDefault="00EA6BC9" w:rsidP="00EA6BC9">
            <w:pPr>
              <w:tabs>
                <w:tab w:val="decimal" w:pos="982"/>
              </w:tabs>
              <w:snapToGrid w:val="0"/>
              <w:spacing w:line="240" w:lineRule="exact"/>
              <w:ind w:right="98"/>
              <w:rPr>
                <w:rFonts w:ascii="CordiaUPC" w:hAnsi="CordiaUPC" w:cs="CordiaUPC"/>
                <w:sz w:val="26"/>
                <w:szCs w:val="26"/>
              </w:rPr>
            </w:pPr>
          </w:p>
        </w:tc>
        <w:tc>
          <w:tcPr>
            <w:tcW w:w="1017" w:type="dxa"/>
            <w:shd w:val="clear" w:color="auto" w:fill="auto"/>
            <w:vAlign w:val="bottom"/>
          </w:tcPr>
          <w:p w14:paraId="6A864D01" w14:textId="4D122007" w:rsidR="00EA6BC9" w:rsidRPr="001545EE" w:rsidRDefault="00EA6BC9" w:rsidP="00EA6BC9">
            <w:pPr>
              <w:tabs>
                <w:tab w:val="decimal" w:pos="892"/>
              </w:tabs>
              <w:snapToGrid w:val="0"/>
              <w:spacing w:line="240" w:lineRule="exact"/>
              <w:ind w:right="98"/>
              <w:rPr>
                <w:rFonts w:ascii="CordiaUPC" w:hAnsi="CordiaUPC" w:cs="CordiaUPC"/>
                <w:sz w:val="26"/>
                <w:szCs w:val="26"/>
              </w:rPr>
            </w:pPr>
          </w:p>
        </w:tc>
        <w:tc>
          <w:tcPr>
            <w:tcW w:w="990" w:type="dxa"/>
            <w:shd w:val="clear" w:color="auto" w:fill="auto"/>
            <w:vAlign w:val="bottom"/>
          </w:tcPr>
          <w:p w14:paraId="3D45227D" w14:textId="3A78F314" w:rsidR="00EA6BC9" w:rsidRPr="001545EE" w:rsidRDefault="00EA6BC9" w:rsidP="00EA6BC9">
            <w:pPr>
              <w:tabs>
                <w:tab w:val="decimal" w:pos="870"/>
              </w:tabs>
              <w:snapToGrid w:val="0"/>
              <w:spacing w:line="240" w:lineRule="exact"/>
              <w:ind w:right="22"/>
              <w:rPr>
                <w:rFonts w:ascii="CordiaUPC" w:hAnsi="CordiaUPC" w:cs="CordiaUPC"/>
                <w:sz w:val="26"/>
                <w:szCs w:val="26"/>
              </w:rPr>
            </w:pPr>
          </w:p>
        </w:tc>
      </w:tr>
      <w:tr w:rsidR="00EA6BC9" w:rsidRPr="001545EE" w14:paraId="6B13FD04" w14:textId="77777777" w:rsidTr="00435B17">
        <w:tc>
          <w:tcPr>
            <w:tcW w:w="3258" w:type="dxa"/>
            <w:shd w:val="clear" w:color="auto" w:fill="auto"/>
            <w:vAlign w:val="bottom"/>
          </w:tcPr>
          <w:p w14:paraId="28518476" w14:textId="77777777" w:rsidR="00EA6BC9" w:rsidRPr="001545EE" w:rsidRDefault="00EA6BC9" w:rsidP="00EA6BC9">
            <w:pPr>
              <w:spacing w:line="240" w:lineRule="exact"/>
              <w:ind w:left="90"/>
              <w:rPr>
                <w:rFonts w:ascii="CordiaUPC" w:hAnsi="CordiaUPC" w:cs="CordiaUPC"/>
                <w:sz w:val="26"/>
                <w:szCs w:val="26"/>
              </w:rPr>
            </w:pPr>
            <w:r w:rsidRPr="001545EE">
              <w:rPr>
                <w:rFonts w:ascii="CordiaUPC" w:hAnsi="CordiaUPC" w:cs="CordiaUPC" w:hint="cs"/>
                <w:sz w:val="26"/>
                <w:szCs w:val="26"/>
              </w:rPr>
              <w:t xml:space="preserve">   items (liabilities)</w:t>
            </w:r>
          </w:p>
        </w:tc>
        <w:tc>
          <w:tcPr>
            <w:tcW w:w="1062" w:type="dxa"/>
            <w:shd w:val="clear" w:color="auto" w:fill="auto"/>
            <w:vAlign w:val="bottom"/>
          </w:tcPr>
          <w:p w14:paraId="5A535957" w14:textId="4CCB33E6" w:rsidR="00EA6BC9" w:rsidRPr="001545EE" w:rsidRDefault="000D2DC7" w:rsidP="00EA6BC9">
            <w:pPr>
              <w:tabs>
                <w:tab w:val="decimal" w:pos="982"/>
              </w:tabs>
              <w:snapToGrid w:val="0"/>
              <w:spacing w:line="240" w:lineRule="exact"/>
              <w:ind w:right="98"/>
              <w:rPr>
                <w:rFonts w:ascii="CordiaUPC" w:hAnsi="CordiaUPC" w:cs="CordiaUPC"/>
                <w:sz w:val="26"/>
                <w:szCs w:val="26"/>
                <w:lang w:val="en-US" w:bidi="th-TH"/>
              </w:rPr>
            </w:pPr>
            <w:r w:rsidRPr="001545EE">
              <w:rPr>
                <w:rFonts w:ascii="CordiaUPC" w:hAnsi="CordiaUPC" w:cs="CordiaUPC"/>
                <w:sz w:val="26"/>
                <w:szCs w:val="26"/>
                <w:lang w:val="en-US" w:bidi="th-TH"/>
              </w:rPr>
              <w:t>65,484</w:t>
            </w:r>
          </w:p>
        </w:tc>
        <w:tc>
          <w:tcPr>
            <w:tcW w:w="990" w:type="dxa"/>
            <w:shd w:val="clear" w:color="auto" w:fill="auto"/>
            <w:vAlign w:val="bottom"/>
          </w:tcPr>
          <w:p w14:paraId="4A973A78" w14:textId="2A92EB47" w:rsidR="00EA6BC9" w:rsidRPr="001545EE" w:rsidRDefault="000D2DC7" w:rsidP="00EA6BC9">
            <w:pPr>
              <w:tabs>
                <w:tab w:val="decimal" w:pos="858"/>
              </w:tabs>
              <w:snapToGrid w:val="0"/>
              <w:spacing w:line="240" w:lineRule="exact"/>
              <w:rPr>
                <w:rFonts w:ascii="CordiaUPC" w:hAnsi="CordiaUPC" w:cs="CordiaUPC"/>
                <w:sz w:val="26"/>
                <w:szCs w:val="26"/>
              </w:rPr>
            </w:pPr>
            <w:r w:rsidRPr="001545EE">
              <w:rPr>
                <w:rFonts w:ascii="CordiaUPC" w:hAnsi="CordiaUPC" w:cs="CordiaUPC"/>
                <w:sz w:val="26"/>
                <w:szCs w:val="26"/>
              </w:rPr>
              <w:t>-</w:t>
            </w:r>
          </w:p>
        </w:tc>
        <w:tc>
          <w:tcPr>
            <w:tcW w:w="990" w:type="dxa"/>
            <w:shd w:val="clear" w:color="auto" w:fill="auto"/>
            <w:vAlign w:val="bottom"/>
          </w:tcPr>
          <w:p w14:paraId="26AADB99" w14:textId="34E26108" w:rsidR="00EA6BC9" w:rsidRPr="001545EE" w:rsidRDefault="000D2DC7" w:rsidP="00EA6BC9">
            <w:pPr>
              <w:tabs>
                <w:tab w:val="decimal" w:pos="903"/>
              </w:tabs>
              <w:snapToGrid w:val="0"/>
              <w:spacing w:line="240" w:lineRule="exact"/>
              <w:ind w:right="22"/>
              <w:rPr>
                <w:rFonts w:ascii="CordiaUPC" w:hAnsi="CordiaUPC" w:cs="CordiaUPC"/>
                <w:sz w:val="26"/>
                <w:szCs w:val="26"/>
                <w:lang w:val="en-US" w:bidi="th-TH"/>
              </w:rPr>
            </w:pPr>
            <w:r w:rsidRPr="001545EE">
              <w:rPr>
                <w:rFonts w:ascii="CordiaUPC" w:hAnsi="CordiaUPC" w:cs="CordiaUPC"/>
                <w:sz w:val="26"/>
                <w:szCs w:val="26"/>
                <w:lang w:val="en-US" w:bidi="th-TH"/>
              </w:rPr>
              <w:t>65,484</w:t>
            </w:r>
          </w:p>
        </w:tc>
        <w:tc>
          <w:tcPr>
            <w:tcW w:w="1080" w:type="dxa"/>
            <w:shd w:val="clear" w:color="auto" w:fill="auto"/>
            <w:vAlign w:val="bottom"/>
          </w:tcPr>
          <w:p w14:paraId="03B7336F" w14:textId="23A05ABB" w:rsidR="00EA6BC9" w:rsidRPr="001545EE" w:rsidRDefault="00EA6BC9" w:rsidP="00EA6BC9">
            <w:pPr>
              <w:tabs>
                <w:tab w:val="decimal" w:pos="982"/>
              </w:tabs>
              <w:snapToGrid w:val="0"/>
              <w:spacing w:line="240" w:lineRule="exact"/>
              <w:ind w:right="98"/>
              <w:rPr>
                <w:rFonts w:ascii="CordiaUPC" w:hAnsi="CordiaUPC" w:cs="CordiaUPC"/>
                <w:sz w:val="26"/>
                <w:szCs w:val="26"/>
              </w:rPr>
            </w:pPr>
            <w:r w:rsidRPr="001545EE">
              <w:rPr>
                <w:rFonts w:ascii="CordiaUPC" w:hAnsi="CordiaUPC" w:cs="CordiaUPC"/>
                <w:sz w:val="26"/>
                <w:szCs w:val="26"/>
              </w:rPr>
              <w:t>75,909</w:t>
            </w:r>
          </w:p>
        </w:tc>
        <w:tc>
          <w:tcPr>
            <w:tcW w:w="1017" w:type="dxa"/>
            <w:shd w:val="clear" w:color="auto" w:fill="auto"/>
            <w:vAlign w:val="bottom"/>
          </w:tcPr>
          <w:p w14:paraId="263CDB4E" w14:textId="59C577B2" w:rsidR="00EA6BC9" w:rsidRPr="001545EE" w:rsidRDefault="00EA6BC9" w:rsidP="00EA6BC9">
            <w:pPr>
              <w:tabs>
                <w:tab w:val="decimal" w:pos="892"/>
              </w:tabs>
              <w:snapToGrid w:val="0"/>
              <w:spacing w:line="240" w:lineRule="exact"/>
              <w:ind w:right="98"/>
              <w:rPr>
                <w:rFonts w:ascii="CordiaUPC" w:hAnsi="CordiaUPC" w:cs="CordiaUPC"/>
                <w:sz w:val="26"/>
                <w:szCs w:val="26"/>
              </w:rPr>
            </w:pPr>
            <w:r w:rsidRPr="001545EE">
              <w:rPr>
                <w:rFonts w:ascii="CordiaUPC" w:hAnsi="CordiaUPC" w:cs="CordiaUPC"/>
                <w:sz w:val="26"/>
                <w:szCs w:val="26"/>
              </w:rPr>
              <w:t>-</w:t>
            </w:r>
          </w:p>
        </w:tc>
        <w:tc>
          <w:tcPr>
            <w:tcW w:w="990" w:type="dxa"/>
            <w:shd w:val="clear" w:color="auto" w:fill="auto"/>
            <w:vAlign w:val="bottom"/>
          </w:tcPr>
          <w:p w14:paraId="07B5F8BC" w14:textId="078DD79C" w:rsidR="00EA6BC9" w:rsidRPr="001545EE" w:rsidRDefault="00EA6BC9" w:rsidP="00EA6BC9">
            <w:pPr>
              <w:tabs>
                <w:tab w:val="decimal" w:pos="870"/>
              </w:tabs>
              <w:snapToGrid w:val="0"/>
              <w:spacing w:line="240" w:lineRule="exact"/>
              <w:ind w:right="22"/>
              <w:rPr>
                <w:rFonts w:ascii="CordiaUPC" w:hAnsi="CordiaUPC" w:cs="CordiaUPC"/>
                <w:sz w:val="26"/>
                <w:szCs w:val="26"/>
              </w:rPr>
            </w:pPr>
            <w:r w:rsidRPr="001545EE">
              <w:rPr>
                <w:rFonts w:ascii="CordiaUPC" w:hAnsi="CordiaUPC" w:cs="CordiaUPC"/>
                <w:sz w:val="26"/>
                <w:szCs w:val="26"/>
              </w:rPr>
              <w:t>75,909</w:t>
            </w:r>
          </w:p>
        </w:tc>
      </w:tr>
      <w:tr w:rsidR="00EA6BC9" w:rsidRPr="001545EE" w14:paraId="34E4611C" w14:textId="77777777" w:rsidTr="003C52F5">
        <w:tc>
          <w:tcPr>
            <w:tcW w:w="3258" w:type="dxa"/>
            <w:shd w:val="clear" w:color="auto" w:fill="auto"/>
            <w:vAlign w:val="bottom"/>
          </w:tcPr>
          <w:p w14:paraId="78DE6F8C" w14:textId="75E43EDA" w:rsidR="00EA6BC9" w:rsidRPr="001545EE" w:rsidRDefault="00EA6BC9" w:rsidP="00EA6BC9">
            <w:pPr>
              <w:spacing w:line="240" w:lineRule="exact"/>
              <w:ind w:left="90"/>
              <w:rPr>
                <w:rFonts w:ascii="CordiaUPC" w:hAnsi="CordiaUPC" w:cs="CordiaUPC"/>
                <w:sz w:val="26"/>
                <w:szCs w:val="26"/>
              </w:rPr>
            </w:pPr>
            <w:r w:rsidRPr="001545EE">
              <w:rPr>
                <w:rFonts w:ascii="CordiaUPC" w:hAnsi="CordiaUPC" w:cs="CordiaUPC" w:hint="cs"/>
                <w:sz w:val="26"/>
                <w:szCs w:val="26"/>
              </w:rPr>
              <w:t>Debts issued and borrowings</w:t>
            </w:r>
          </w:p>
        </w:tc>
        <w:tc>
          <w:tcPr>
            <w:tcW w:w="1062" w:type="dxa"/>
            <w:shd w:val="clear" w:color="auto" w:fill="auto"/>
            <w:vAlign w:val="bottom"/>
          </w:tcPr>
          <w:p w14:paraId="086A39AF" w14:textId="751C34A7" w:rsidR="00EA6BC9" w:rsidRPr="001545EE" w:rsidRDefault="000D2DC7" w:rsidP="00EA6BC9">
            <w:pPr>
              <w:tabs>
                <w:tab w:val="decimal" w:pos="982"/>
              </w:tabs>
              <w:snapToGrid w:val="0"/>
              <w:spacing w:line="240" w:lineRule="exact"/>
              <w:ind w:right="98"/>
              <w:rPr>
                <w:rFonts w:ascii="CordiaUPC" w:hAnsi="CordiaUPC" w:cs="CordiaUPC"/>
                <w:sz w:val="26"/>
                <w:szCs w:val="26"/>
                <w:lang w:val="en-US" w:bidi="th-TH"/>
              </w:rPr>
            </w:pPr>
            <w:r w:rsidRPr="001545EE">
              <w:rPr>
                <w:rFonts w:ascii="CordiaUPC" w:hAnsi="CordiaUPC" w:cs="CordiaUPC"/>
                <w:sz w:val="26"/>
                <w:szCs w:val="26"/>
                <w:lang w:val="en-US" w:bidi="th-TH"/>
              </w:rPr>
              <w:t>53,983</w:t>
            </w:r>
          </w:p>
        </w:tc>
        <w:tc>
          <w:tcPr>
            <w:tcW w:w="990" w:type="dxa"/>
            <w:shd w:val="clear" w:color="auto" w:fill="auto"/>
            <w:vAlign w:val="bottom"/>
          </w:tcPr>
          <w:p w14:paraId="6E33B0BC" w14:textId="1627B50F" w:rsidR="00EA6BC9" w:rsidRPr="001545EE" w:rsidRDefault="000D2DC7" w:rsidP="00EA6BC9">
            <w:pPr>
              <w:tabs>
                <w:tab w:val="decimal" w:pos="858"/>
              </w:tabs>
              <w:snapToGrid w:val="0"/>
              <w:spacing w:line="240" w:lineRule="exact"/>
              <w:rPr>
                <w:rFonts w:ascii="CordiaUPC" w:hAnsi="CordiaUPC" w:cs="CordiaUPC"/>
                <w:sz w:val="26"/>
                <w:szCs w:val="26"/>
              </w:rPr>
            </w:pPr>
            <w:r w:rsidRPr="001545EE">
              <w:rPr>
                <w:rFonts w:ascii="CordiaUPC" w:hAnsi="CordiaUPC" w:cs="CordiaUPC"/>
                <w:sz w:val="26"/>
                <w:szCs w:val="26"/>
              </w:rPr>
              <w:t>20,371</w:t>
            </w:r>
          </w:p>
        </w:tc>
        <w:tc>
          <w:tcPr>
            <w:tcW w:w="990" w:type="dxa"/>
            <w:shd w:val="clear" w:color="auto" w:fill="auto"/>
            <w:vAlign w:val="bottom"/>
          </w:tcPr>
          <w:p w14:paraId="5010050C" w14:textId="02926788" w:rsidR="00EA6BC9" w:rsidRPr="001545EE" w:rsidRDefault="000D2DC7" w:rsidP="00EA6BC9">
            <w:pPr>
              <w:tabs>
                <w:tab w:val="decimal" w:pos="903"/>
              </w:tabs>
              <w:snapToGrid w:val="0"/>
              <w:spacing w:line="240" w:lineRule="exact"/>
              <w:ind w:right="22"/>
              <w:rPr>
                <w:rFonts w:ascii="CordiaUPC" w:hAnsi="CordiaUPC" w:cs="CordiaUPC"/>
                <w:sz w:val="26"/>
                <w:szCs w:val="26"/>
                <w:lang w:val="en-US" w:bidi="th-TH"/>
              </w:rPr>
            </w:pPr>
            <w:r w:rsidRPr="001545EE">
              <w:rPr>
                <w:rFonts w:ascii="CordiaUPC" w:hAnsi="CordiaUPC" w:cs="CordiaUPC"/>
                <w:sz w:val="26"/>
                <w:szCs w:val="26"/>
                <w:lang w:val="en-US" w:bidi="th-TH"/>
              </w:rPr>
              <w:t>74,354</w:t>
            </w:r>
          </w:p>
        </w:tc>
        <w:tc>
          <w:tcPr>
            <w:tcW w:w="1080" w:type="dxa"/>
            <w:shd w:val="clear" w:color="auto" w:fill="auto"/>
            <w:vAlign w:val="bottom"/>
          </w:tcPr>
          <w:p w14:paraId="119E74CE" w14:textId="305B9E71" w:rsidR="00EA6BC9" w:rsidRPr="001545EE" w:rsidRDefault="00EA6BC9" w:rsidP="00EA6BC9">
            <w:pPr>
              <w:tabs>
                <w:tab w:val="decimal" w:pos="982"/>
              </w:tabs>
              <w:snapToGrid w:val="0"/>
              <w:spacing w:line="240" w:lineRule="exact"/>
              <w:ind w:right="98"/>
              <w:rPr>
                <w:rFonts w:ascii="CordiaUPC" w:hAnsi="CordiaUPC" w:cs="CordiaUPC"/>
                <w:sz w:val="26"/>
                <w:szCs w:val="26"/>
              </w:rPr>
            </w:pPr>
            <w:r w:rsidRPr="001545EE">
              <w:rPr>
                <w:rFonts w:ascii="CordiaUPC" w:hAnsi="CordiaUPC" w:cs="CordiaUPC"/>
                <w:sz w:val="26"/>
                <w:szCs w:val="26"/>
              </w:rPr>
              <w:t>69,441</w:t>
            </w:r>
          </w:p>
        </w:tc>
        <w:tc>
          <w:tcPr>
            <w:tcW w:w="1017" w:type="dxa"/>
            <w:shd w:val="clear" w:color="auto" w:fill="auto"/>
            <w:vAlign w:val="bottom"/>
          </w:tcPr>
          <w:p w14:paraId="06F3B557" w14:textId="45DA3482" w:rsidR="00EA6BC9" w:rsidRPr="001545EE" w:rsidRDefault="00EA6BC9" w:rsidP="00EA6BC9">
            <w:pPr>
              <w:tabs>
                <w:tab w:val="decimal" w:pos="892"/>
              </w:tabs>
              <w:snapToGrid w:val="0"/>
              <w:spacing w:line="240" w:lineRule="exact"/>
              <w:ind w:right="98"/>
              <w:rPr>
                <w:rFonts w:ascii="CordiaUPC" w:hAnsi="CordiaUPC" w:cs="CordiaUPC"/>
                <w:sz w:val="26"/>
                <w:szCs w:val="26"/>
              </w:rPr>
            </w:pPr>
            <w:r w:rsidRPr="001545EE">
              <w:rPr>
                <w:rFonts w:ascii="CordiaUPC" w:hAnsi="CordiaUPC" w:cs="CordiaUPC"/>
                <w:sz w:val="26"/>
                <w:szCs w:val="26"/>
              </w:rPr>
              <w:t>19,524</w:t>
            </w:r>
          </w:p>
        </w:tc>
        <w:tc>
          <w:tcPr>
            <w:tcW w:w="990" w:type="dxa"/>
            <w:shd w:val="clear" w:color="auto" w:fill="auto"/>
            <w:vAlign w:val="bottom"/>
          </w:tcPr>
          <w:p w14:paraId="4E808E6A" w14:textId="5F1D48CD" w:rsidR="00EA6BC9" w:rsidRPr="001545EE" w:rsidRDefault="00EA6BC9" w:rsidP="00EA6BC9">
            <w:pPr>
              <w:tabs>
                <w:tab w:val="decimal" w:pos="870"/>
              </w:tabs>
              <w:snapToGrid w:val="0"/>
              <w:spacing w:line="240" w:lineRule="exact"/>
              <w:ind w:right="22"/>
              <w:rPr>
                <w:rFonts w:ascii="CordiaUPC" w:hAnsi="CordiaUPC" w:cs="CordiaUPC"/>
                <w:sz w:val="26"/>
                <w:szCs w:val="26"/>
              </w:rPr>
            </w:pPr>
            <w:r w:rsidRPr="001545EE">
              <w:rPr>
                <w:rFonts w:ascii="CordiaUPC" w:hAnsi="CordiaUPC" w:cs="CordiaUPC"/>
                <w:sz w:val="26"/>
                <w:szCs w:val="26"/>
              </w:rPr>
              <w:t>88,965</w:t>
            </w:r>
          </w:p>
        </w:tc>
      </w:tr>
    </w:tbl>
    <w:p w14:paraId="6F1DB94D" w14:textId="77777777" w:rsidR="00F10619" w:rsidRPr="001545EE" w:rsidRDefault="00F10619" w:rsidP="005425CA">
      <w:pPr>
        <w:pStyle w:val="ListParagraph"/>
        <w:spacing w:line="240" w:lineRule="exact"/>
        <w:ind w:left="540" w:right="-29" w:hanging="540"/>
        <w:jc w:val="both"/>
        <w:rPr>
          <w:rFonts w:ascii="CordiaUPC" w:hAnsi="CordiaUPC" w:cs="CordiaUPC"/>
          <w:sz w:val="26"/>
          <w:szCs w:val="26"/>
        </w:rPr>
      </w:pPr>
    </w:p>
    <w:p w14:paraId="20061247" w14:textId="3B80C4CD" w:rsidR="00EC6274" w:rsidRPr="001545EE" w:rsidRDefault="00227C59" w:rsidP="005425CA">
      <w:pPr>
        <w:pStyle w:val="ListParagraph"/>
        <w:spacing w:line="240" w:lineRule="exact"/>
        <w:ind w:left="540" w:right="-29" w:hanging="540"/>
        <w:jc w:val="both"/>
        <w:rPr>
          <w:rFonts w:ascii="CordiaUPC" w:hAnsi="CordiaUPC" w:cs="CordiaUPC"/>
          <w:sz w:val="26"/>
          <w:szCs w:val="26"/>
          <w:lang w:bidi="th-TH"/>
        </w:rPr>
      </w:pPr>
      <w:r w:rsidRPr="001545EE">
        <w:rPr>
          <w:rFonts w:ascii="CordiaUPC" w:hAnsi="CordiaUPC" w:cs="CordiaUPC" w:hint="cs"/>
          <w:sz w:val="26"/>
          <w:szCs w:val="26"/>
        </w:rPr>
        <w:t>1</w:t>
      </w:r>
      <w:r w:rsidR="00EC256C" w:rsidRPr="001545EE">
        <w:rPr>
          <w:rFonts w:ascii="CordiaUPC" w:hAnsi="CordiaUPC" w:cs="CordiaUPC"/>
          <w:sz w:val="26"/>
          <w:szCs w:val="26"/>
        </w:rPr>
        <w:t>4</w:t>
      </w:r>
      <w:r w:rsidR="00C3541B" w:rsidRPr="001545EE">
        <w:rPr>
          <w:rFonts w:ascii="CordiaUPC" w:hAnsi="CordiaUPC" w:cs="CordiaUPC" w:hint="cs"/>
          <w:sz w:val="26"/>
          <w:szCs w:val="26"/>
        </w:rPr>
        <w:t>.2</w:t>
      </w:r>
      <w:r w:rsidR="00C3541B" w:rsidRPr="001545EE">
        <w:rPr>
          <w:rFonts w:ascii="CordiaUPC" w:hAnsi="CordiaUPC" w:cs="CordiaUPC" w:hint="cs"/>
          <w:sz w:val="26"/>
          <w:szCs w:val="26"/>
        </w:rPr>
        <w:tab/>
      </w:r>
      <w:r w:rsidR="001233DD" w:rsidRPr="001545EE">
        <w:rPr>
          <w:rFonts w:ascii="CordiaUPC" w:hAnsi="CordiaUPC" w:cs="CordiaUPC" w:hint="cs"/>
          <w:sz w:val="26"/>
          <w:szCs w:val="26"/>
        </w:rPr>
        <w:t>The results of operations classified by domestic and foreign business for the three</w:t>
      </w:r>
      <w:r w:rsidR="001233DD" w:rsidRPr="001545EE">
        <w:rPr>
          <w:rFonts w:ascii="CordiaUPC" w:hAnsi="CordiaUPC" w:cs="CordiaUPC" w:hint="cs"/>
          <w:sz w:val="26"/>
          <w:szCs w:val="26"/>
          <w:cs/>
          <w:lang w:bidi="th-TH"/>
        </w:rPr>
        <w:t>-</w:t>
      </w:r>
      <w:r w:rsidR="001233DD" w:rsidRPr="001545EE">
        <w:rPr>
          <w:rFonts w:ascii="CordiaUPC" w:hAnsi="CordiaUPC" w:cs="CordiaUPC" w:hint="cs"/>
          <w:sz w:val="26"/>
          <w:szCs w:val="26"/>
        </w:rPr>
        <w:t>month</w:t>
      </w:r>
      <w:r w:rsidR="001233DD" w:rsidRPr="001545EE">
        <w:rPr>
          <w:rFonts w:ascii="CordiaUPC" w:hAnsi="CordiaUPC" w:cs="CordiaUPC" w:hint="cs"/>
          <w:sz w:val="26"/>
          <w:szCs w:val="26"/>
          <w:cs/>
          <w:lang w:bidi="th-TH"/>
        </w:rPr>
        <w:t xml:space="preserve"> </w:t>
      </w:r>
      <w:r w:rsidR="001233DD" w:rsidRPr="001545EE">
        <w:rPr>
          <w:rFonts w:ascii="CordiaUPC" w:hAnsi="CordiaUPC" w:cs="CordiaUPC" w:hint="cs"/>
          <w:sz w:val="26"/>
          <w:szCs w:val="26"/>
        </w:rPr>
        <w:t xml:space="preserve">period ended </w:t>
      </w:r>
      <w:r w:rsidR="005425CA" w:rsidRPr="001545EE">
        <w:rPr>
          <w:rFonts w:ascii="CordiaUPC" w:hAnsi="CordiaUPC" w:cs="CordiaUPC" w:hint="cs"/>
          <w:bCs/>
          <w:sz w:val="26"/>
          <w:szCs w:val="26"/>
        </w:rPr>
        <w:t xml:space="preserve">31 March </w:t>
      </w:r>
      <w:r w:rsidR="001233DD" w:rsidRPr="001545EE">
        <w:rPr>
          <w:rFonts w:ascii="CordiaUPC" w:hAnsi="CordiaUPC" w:cs="CordiaUPC" w:hint="cs"/>
          <w:sz w:val="26"/>
          <w:szCs w:val="26"/>
        </w:rPr>
        <w:t>202</w:t>
      </w:r>
      <w:r w:rsidR="005425CA" w:rsidRPr="001545EE">
        <w:rPr>
          <w:rFonts w:ascii="CordiaUPC" w:hAnsi="CordiaUPC" w:cs="CordiaUPC"/>
          <w:sz w:val="26"/>
          <w:szCs w:val="26"/>
        </w:rPr>
        <w:t>1</w:t>
      </w:r>
      <w:r w:rsidR="001233DD" w:rsidRPr="001545EE">
        <w:rPr>
          <w:rFonts w:ascii="CordiaUPC" w:hAnsi="CordiaUPC" w:cs="CordiaUPC" w:hint="cs"/>
          <w:sz w:val="26"/>
          <w:szCs w:val="26"/>
        </w:rPr>
        <w:t xml:space="preserve"> and 20</w:t>
      </w:r>
      <w:r w:rsidR="005425CA" w:rsidRPr="001545EE">
        <w:rPr>
          <w:rFonts w:ascii="CordiaUPC" w:hAnsi="CordiaUPC" w:cs="CordiaUPC"/>
          <w:sz w:val="26"/>
          <w:szCs w:val="26"/>
        </w:rPr>
        <w:t>20</w:t>
      </w:r>
      <w:r w:rsidR="001233DD" w:rsidRPr="001545EE">
        <w:rPr>
          <w:rFonts w:ascii="CordiaUPC" w:hAnsi="CordiaUPC" w:cs="CordiaUPC" w:hint="cs"/>
          <w:sz w:val="26"/>
          <w:szCs w:val="26"/>
        </w:rPr>
        <w:t xml:space="preserve"> were as follows</w:t>
      </w:r>
      <w:r w:rsidR="001233DD" w:rsidRPr="001545EE">
        <w:rPr>
          <w:rFonts w:ascii="CordiaUPC" w:hAnsi="CordiaUPC" w:cs="CordiaUPC" w:hint="cs"/>
          <w:sz w:val="26"/>
          <w:szCs w:val="26"/>
          <w:cs/>
          <w:lang w:bidi="th-TH"/>
        </w:rPr>
        <w:t>:</w:t>
      </w:r>
    </w:p>
    <w:tbl>
      <w:tblPr>
        <w:tblW w:w="9489" w:type="dxa"/>
        <w:tblInd w:w="360" w:type="dxa"/>
        <w:tblLayout w:type="fixed"/>
        <w:tblCellMar>
          <w:left w:w="0" w:type="dxa"/>
          <w:right w:w="0" w:type="dxa"/>
        </w:tblCellMar>
        <w:tblLook w:val="0000" w:firstRow="0" w:lastRow="0" w:firstColumn="0" w:lastColumn="0" w:noHBand="0" w:noVBand="0"/>
      </w:tblPr>
      <w:tblGrid>
        <w:gridCol w:w="4590"/>
        <w:gridCol w:w="288"/>
        <w:gridCol w:w="115"/>
        <w:gridCol w:w="288"/>
        <w:gridCol w:w="115"/>
        <w:gridCol w:w="288"/>
        <w:gridCol w:w="117"/>
        <w:gridCol w:w="1152"/>
        <w:gridCol w:w="115"/>
        <w:gridCol w:w="1152"/>
        <w:gridCol w:w="117"/>
        <w:gridCol w:w="1152"/>
      </w:tblGrid>
      <w:tr w:rsidR="00BE0B08" w:rsidRPr="001545EE" w14:paraId="2DAA7C15" w14:textId="77777777" w:rsidTr="003C52F5">
        <w:trPr>
          <w:cantSplit/>
          <w:trHeight w:val="253"/>
        </w:trPr>
        <w:tc>
          <w:tcPr>
            <w:tcW w:w="4590" w:type="dxa"/>
            <w:shd w:val="clear" w:color="auto" w:fill="auto"/>
            <w:vAlign w:val="bottom"/>
          </w:tcPr>
          <w:p w14:paraId="1A312EEF" w14:textId="77777777" w:rsidR="00BE0B08" w:rsidRPr="001545EE" w:rsidRDefault="00BE0B08" w:rsidP="00BE0B08">
            <w:pPr>
              <w:spacing w:line="240" w:lineRule="exact"/>
              <w:ind w:left="294" w:right="-90" w:hanging="114"/>
              <w:rPr>
                <w:rFonts w:ascii="CordiaUPC" w:eastAsia="Times New Roman" w:hAnsi="CordiaUPC" w:cs="CordiaUPC"/>
                <w:spacing w:val="-4"/>
                <w:sz w:val="26"/>
                <w:szCs w:val="26"/>
              </w:rPr>
            </w:pPr>
          </w:p>
        </w:tc>
        <w:tc>
          <w:tcPr>
            <w:tcW w:w="288" w:type="dxa"/>
            <w:shd w:val="clear" w:color="auto" w:fill="auto"/>
          </w:tcPr>
          <w:p w14:paraId="6BE2502D" w14:textId="77777777" w:rsidR="00BE0B08" w:rsidRPr="001545EE" w:rsidRDefault="00BE0B08" w:rsidP="00BE0B08">
            <w:pPr>
              <w:spacing w:line="240" w:lineRule="exact"/>
              <w:jc w:val="center"/>
              <w:rPr>
                <w:rFonts w:ascii="CordiaUPC" w:eastAsia="Times New Roman" w:hAnsi="CordiaUPC" w:cs="CordiaUPC"/>
                <w:sz w:val="26"/>
                <w:szCs w:val="26"/>
              </w:rPr>
            </w:pPr>
          </w:p>
        </w:tc>
        <w:tc>
          <w:tcPr>
            <w:tcW w:w="115" w:type="dxa"/>
            <w:shd w:val="clear" w:color="auto" w:fill="auto"/>
          </w:tcPr>
          <w:p w14:paraId="642AC7E1" w14:textId="77777777" w:rsidR="00BE0B08" w:rsidRPr="001545EE" w:rsidRDefault="00BE0B08" w:rsidP="00BE0B08">
            <w:pPr>
              <w:snapToGrid w:val="0"/>
              <w:spacing w:line="240" w:lineRule="exact"/>
              <w:jc w:val="center"/>
              <w:rPr>
                <w:rFonts w:ascii="CordiaUPC" w:eastAsia="Times New Roman" w:hAnsi="CordiaUPC" w:cs="CordiaUPC"/>
                <w:sz w:val="26"/>
                <w:szCs w:val="26"/>
              </w:rPr>
            </w:pPr>
          </w:p>
        </w:tc>
        <w:tc>
          <w:tcPr>
            <w:tcW w:w="288" w:type="dxa"/>
            <w:shd w:val="clear" w:color="auto" w:fill="auto"/>
          </w:tcPr>
          <w:p w14:paraId="5842F48E" w14:textId="77777777" w:rsidR="00BE0B08" w:rsidRPr="001545EE" w:rsidRDefault="00BE0B08" w:rsidP="00BE0B08">
            <w:pPr>
              <w:spacing w:line="240" w:lineRule="exact"/>
              <w:jc w:val="center"/>
              <w:rPr>
                <w:rFonts w:ascii="CordiaUPC" w:eastAsia="Times New Roman" w:hAnsi="CordiaUPC" w:cs="CordiaUPC"/>
                <w:sz w:val="26"/>
                <w:szCs w:val="26"/>
              </w:rPr>
            </w:pPr>
          </w:p>
        </w:tc>
        <w:tc>
          <w:tcPr>
            <w:tcW w:w="115" w:type="dxa"/>
            <w:shd w:val="clear" w:color="auto" w:fill="auto"/>
          </w:tcPr>
          <w:p w14:paraId="1BACC20E" w14:textId="77777777" w:rsidR="00BE0B08" w:rsidRPr="001545EE" w:rsidRDefault="00BE0B08" w:rsidP="00BE0B08">
            <w:pPr>
              <w:snapToGrid w:val="0"/>
              <w:spacing w:line="240" w:lineRule="exact"/>
              <w:jc w:val="center"/>
              <w:rPr>
                <w:rFonts w:ascii="CordiaUPC" w:eastAsia="Times New Roman" w:hAnsi="CordiaUPC" w:cs="CordiaUPC"/>
                <w:sz w:val="26"/>
                <w:szCs w:val="26"/>
              </w:rPr>
            </w:pPr>
          </w:p>
        </w:tc>
        <w:tc>
          <w:tcPr>
            <w:tcW w:w="288" w:type="dxa"/>
            <w:shd w:val="clear" w:color="auto" w:fill="auto"/>
          </w:tcPr>
          <w:p w14:paraId="4D9D5E17" w14:textId="77777777" w:rsidR="00BE0B08" w:rsidRPr="001545EE" w:rsidRDefault="00BE0B08" w:rsidP="00BE0B08">
            <w:pPr>
              <w:snapToGrid w:val="0"/>
              <w:spacing w:line="240" w:lineRule="exact"/>
              <w:jc w:val="center"/>
              <w:rPr>
                <w:rFonts w:ascii="CordiaUPC" w:eastAsia="Times New Roman" w:hAnsi="CordiaUPC" w:cs="CordiaUPC"/>
                <w:sz w:val="26"/>
                <w:szCs w:val="26"/>
              </w:rPr>
            </w:pPr>
          </w:p>
        </w:tc>
        <w:tc>
          <w:tcPr>
            <w:tcW w:w="117" w:type="dxa"/>
            <w:shd w:val="clear" w:color="auto" w:fill="auto"/>
          </w:tcPr>
          <w:p w14:paraId="292F6B61" w14:textId="77777777" w:rsidR="00BE0B08" w:rsidRPr="001545EE" w:rsidRDefault="00BE0B08" w:rsidP="00BE0B08">
            <w:pPr>
              <w:snapToGrid w:val="0"/>
              <w:spacing w:line="240" w:lineRule="exact"/>
              <w:jc w:val="center"/>
              <w:rPr>
                <w:rFonts w:ascii="CordiaUPC" w:eastAsia="Times New Roman" w:hAnsi="CordiaUPC" w:cs="CordiaUPC"/>
                <w:sz w:val="26"/>
                <w:szCs w:val="26"/>
              </w:rPr>
            </w:pPr>
          </w:p>
        </w:tc>
        <w:tc>
          <w:tcPr>
            <w:tcW w:w="3688" w:type="dxa"/>
            <w:gridSpan w:val="5"/>
            <w:shd w:val="clear" w:color="auto" w:fill="auto"/>
          </w:tcPr>
          <w:p w14:paraId="1B37259B" w14:textId="77777777" w:rsidR="00BE0B08" w:rsidRPr="001545EE" w:rsidRDefault="00BE0B08" w:rsidP="00BE0B08">
            <w:pPr>
              <w:snapToGrid w:val="0"/>
              <w:spacing w:line="240" w:lineRule="exact"/>
              <w:jc w:val="center"/>
              <w:rPr>
                <w:rFonts w:ascii="CordiaUPC" w:eastAsia="Times New Roman" w:hAnsi="CordiaUPC" w:cs="CordiaUPC"/>
                <w:sz w:val="26"/>
                <w:szCs w:val="26"/>
              </w:rPr>
            </w:pPr>
            <w:r w:rsidRPr="001545EE">
              <w:rPr>
                <w:rFonts w:ascii="CordiaUPC" w:eastAsia="Times New Roman" w:hAnsi="CordiaUPC" w:cs="CordiaUPC" w:hint="cs"/>
                <w:b/>
                <w:bCs/>
                <w:sz w:val="26"/>
                <w:szCs w:val="26"/>
              </w:rPr>
              <w:t>Consolidated</w:t>
            </w:r>
          </w:p>
        </w:tc>
      </w:tr>
      <w:tr w:rsidR="00BE0B08" w:rsidRPr="001545EE" w14:paraId="52D7579D" w14:textId="77777777" w:rsidTr="003C52F5">
        <w:trPr>
          <w:cantSplit/>
          <w:trHeight w:val="253"/>
        </w:trPr>
        <w:tc>
          <w:tcPr>
            <w:tcW w:w="4590" w:type="dxa"/>
            <w:shd w:val="clear" w:color="auto" w:fill="auto"/>
            <w:vAlign w:val="bottom"/>
          </w:tcPr>
          <w:p w14:paraId="00670421" w14:textId="5BFA76D6" w:rsidR="00BE0B08" w:rsidRPr="001545EE" w:rsidRDefault="00BE0B08" w:rsidP="00BE0B08">
            <w:pPr>
              <w:spacing w:line="240" w:lineRule="exact"/>
              <w:ind w:left="294" w:right="-90" w:hanging="114"/>
              <w:rPr>
                <w:rFonts w:ascii="CordiaUPC" w:eastAsia="Times New Roman" w:hAnsi="CordiaUPC" w:cs="CordiaUPC"/>
                <w:spacing w:val="-4"/>
                <w:sz w:val="26"/>
                <w:szCs w:val="26"/>
              </w:rPr>
            </w:pPr>
            <w:r w:rsidRPr="001545EE">
              <w:rPr>
                <w:rFonts w:ascii="CordiaUPC" w:eastAsia="Times New Roman" w:hAnsi="CordiaUPC" w:cs="CordiaUPC" w:hint="cs"/>
                <w:b/>
                <w:bCs/>
                <w:i/>
                <w:iCs/>
                <w:sz w:val="26"/>
                <w:szCs w:val="26"/>
                <w:lang w:val="en-US"/>
              </w:rPr>
              <w:t>For the three-month period ended 31 March</w:t>
            </w:r>
          </w:p>
        </w:tc>
        <w:tc>
          <w:tcPr>
            <w:tcW w:w="288" w:type="dxa"/>
            <w:shd w:val="clear" w:color="auto" w:fill="auto"/>
          </w:tcPr>
          <w:p w14:paraId="0B1618F1" w14:textId="77777777" w:rsidR="00BE0B08" w:rsidRPr="001545EE" w:rsidRDefault="00BE0B08" w:rsidP="00BE0B08">
            <w:pPr>
              <w:spacing w:line="240" w:lineRule="exact"/>
              <w:jc w:val="center"/>
              <w:rPr>
                <w:rFonts w:ascii="CordiaUPC" w:eastAsia="Times New Roman" w:hAnsi="CordiaUPC" w:cs="CordiaUPC"/>
                <w:sz w:val="26"/>
                <w:szCs w:val="26"/>
              </w:rPr>
            </w:pPr>
          </w:p>
        </w:tc>
        <w:tc>
          <w:tcPr>
            <w:tcW w:w="115" w:type="dxa"/>
            <w:shd w:val="clear" w:color="auto" w:fill="auto"/>
          </w:tcPr>
          <w:p w14:paraId="69C79CCF" w14:textId="77777777" w:rsidR="00BE0B08" w:rsidRPr="001545EE" w:rsidRDefault="00BE0B08" w:rsidP="00BE0B08">
            <w:pPr>
              <w:snapToGrid w:val="0"/>
              <w:spacing w:line="240" w:lineRule="exact"/>
              <w:jc w:val="center"/>
              <w:rPr>
                <w:rFonts w:ascii="CordiaUPC" w:eastAsia="Times New Roman" w:hAnsi="CordiaUPC" w:cs="CordiaUPC"/>
                <w:sz w:val="26"/>
                <w:szCs w:val="26"/>
              </w:rPr>
            </w:pPr>
          </w:p>
        </w:tc>
        <w:tc>
          <w:tcPr>
            <w:tcW w:w="288" w:type="dxa"/>
            <w:shd w:val="clear" w:color="auto" w:fill="auto"/>
          </w:tcPr>
          <w:p w14:paraId="29D78F74" w14:textId="77777777" w:rsidR="00BE0B08" w:rsidRPr="001545EE" w:rsidRDefault="00BE0B08" w:rsidP="00BE0B08">
            <w:pPr>
              <w:spacing w:line="240" w:lineRule="exact"/>
              <w:jc w:val="center"/>
              <w:rPr>
                <w:rFonts w:ascii="CordiaUPC" w:eastAsia="Times New Roman" w:hAnsi="CordiaUPC" w:cs="CordiaUPC"/>
                <w:sz w:val="26"/>
                <w:szCs w:val="26"/>
              </w:rPr>
            </w:pPr>
          </w:p>
        </w:tc>
        <w:tc>
          <w:tcPr>
            <w:tcW w:w="115" w:type="dxa"/>
            <w:shd w:val="clear" w:color="auto" w:fill="auto"/>
          </w:tcPr>
          <w:p w14:paraId="4DA70CA9" w14:textId="77777777" w:rsidR="00BE0B08" w:rsidRPr="001545EE" w:rsidRDefault="00BE0B08" w:rsidP="00BE0B08">
            <w:pPr>
              <w:snapToGrid w:val="0"/>
              <w:spacing w:line="240" w:lineRule="exact"/>
              <w:jc w:val="center"/>
              <w:rPr>
                <w:rFonts w:ascii="CordiaUPC" w:eastAsia="Times New Roman" w:hAnsi="CordiaUPC" w:cs="CordiaUPC"/>
                <w:sz w:val="26"/>
                <w:szCs w:val="26"/>
              </w:rPr>
            </w:pPr>
          </w:p>
        </w:tc>
        <w:tc>
          <w:tcPr>
            <w:tcW w:w="288" w:type="dxa"/>
            <w:shd w:val="clear" w:color="auto" w:fill="auto"/>
          </w:tcPr>
          <w:p w14:paraId="1C9DA017" w14:textId="77777777" w:rsidR="00BE0B08" w:rsidRPr="001545EE" w:rsidRDefault="00BE0B08" w:rsidP="00BE0B08">
            <w:pPr>
              <w:snapToGrid w:val="0"/>
              <w:spacing w:line="240" w:lineRule="exact"/>
              <w:jc w:val="center"/>
              <w:rPr>
                <w:rFonts w:ascii="CordiaUPC" w:eastAsia="Times New Roman" w:hAnsi="CordiaUPC" w:cs="CordiaUPC"/>
                <w:sz w:val="26"/>
                <w:szCs w:val="26"/>
              </w:rPr>
            </w:pPr>
          </w:p>
        </w:tc>
        <w:tc>
          <w:tcPr>
            <w:tcW w:w="117" w:type="dxa"/>
            <w:shd w:val="clear" w:color="auto" w:fill="auto"/>
          </w:tcPr>
          <w:p w14:paraId="66134D06" w14:textId="77777777" w:rsidR="00BE0B08" w:rsidRPr="001545EE" w:rsidRDefault="00BE0B08" w:rsidP="00BE0B08">
            <w:pPr>
              <w:snapToGrid w:val="0"/>
              <w:spacing w:line="240" w:lineRule="exact"/>
              <w:jc w:val="center"/>
              <w:rPr>
                <w:rFonts w:ascii="CordiaUPC" w:eastAsia="Times New Roman" w:hAnsi="CordiaUPC" w:cs="CordiaUPC"/>
                <w:sz w:val="26"/>
                <w:szCs w:val="26"/>
              </w:rPr>
            </w:pPr>
          </w:p>
        </w:tc>
        <w:tc>
          <w:tcPr>
            <w:tcW w:w="3688" w:type="dxa"/>
            <w:gridSpan w:val="5"/>
            <w:shd w:val="clear" w:color="auto" w:fill="auto"/>
          </w:tcPr>
          <w:p w14:paraId="0D7EC1A4" w14:textId="0E88B5D6" w:rsidR="00BE0B08" w:rsidRPr="001545EE" w:rsidRDefault="00BE0B08" w:rsidP="00BE0B08">
            <w:pPr>
              <w:snapToGrid w:val="0"/>
              <w:spacing w:line="240" w:lineRule="exact"/>
              <w:jc w:val="center"/>
              <w:rPr>
                <w:rFonts w:ascii="CordiaUPC" w:eastAsia="Times New Roman" w:hAnsi="CordiaUPC" w:cs="CordiaUPC"/>
                <w:sz w:val="26"/>
                <w:szCs w:val="26"/>
              </w:rPr>
            </w:pPr>
            <w:r w:rsidRPr="001545EE">
              <w:rPr>
                <w:rFonts w:ascii="CordiaUPC" w:eastAsia="Times New Roman" w:hAnsi="CordiaUPC" w:cs="CordiaUPC" w:hint="cs"/>
                <w:sz w:val="26"/>
                <w:szCs w:val="26"/>
              </w:rPr>
              <w:t>202</w:t>
            </w:r>
            <w:r w:rsidRPr="001545EE">
              <w:rPr>
                <w:rFonts w:ascii="CordiaUPC" w:eastAsia="Times New Roman" w:hAnsi="CordiaUPC" w:cs="CordiaUPC"/>
                <w:sz w:val="26"/>
                <w:szCs w:val="26"/>
              </w:rPr>
              <w:t>1</w:t>
            </w:r>
          </w:p>
        </w:tc>
      </w:tr>
      <w:tr w:rsidR="00BE0B08" w:rsidRPr="001545EE" w14:paraId="47843CEA" w14:textId="77777777" w:rsidTr="003C52F5">
        <w:trPr>
          <w:cantSplit/>
          <w:trHeight w:val="253"/>
        </w:trPr>
        <w:tc>
          <w:tcPr>
            <w:tcW w:w="4590" w:type="dxa"/>
            <w:shd w:val="clear" w:color="auto" w:fill="auto"/>
            <w:vAlign w:val="bottom"/>
          </w:tcPr>
          <w:p w14:paraId="2A49143A" w14:textId="77777777" w:rsidR="00BE0B08" w:rsidRPr="001545EE" w:rsidRDefault="00BE0B08" w:rsidP="00BE0B08">
            <w:pPr>
              <w:spacing w:line="240" w:lineRule="exact"/>
              <w:ind w:left="294" w:right="-90" w:hanging="114"/>
              <w:rPr>
                <w:rFonts w:ascii="CordiaUPC" w:eastAsia="Times New Roman" w:hAnsi="CordiaUPC" w:cs="CordiaUPC"/>
                <w:spacing w:val="-4"/>
                <w:sz w:val="26"/>
                <w:szCs w:val="26"/>
              </w:rPr>
            </w:pPr>
          </w:p>
        </w:tc>
        <w:tc>
          <w:tcPr>
            <w:tcW w:w="288" w:type="dxa"/>
            <w:shd w:val="clear" w:color="auto" w:fill="auto"/>
          </w:tcPr>
          <w:p w14:paraId="5099C804" w14:textId="77777777" w:rsidR="00BE0B08" w:rsidRPr="001545EE" w:rsidRDefault="00BE0B08" w:rsidP="00BE0B08">
            <w:pPr>
              <w:spacing w:line="240" w:lineRule="exact"/>
              <w:jc w:val="center"/>
              <w:rPr>
                <w:rFonts w:ascii="CordiaUPC" w:eastAsia="Times New Roman" w:hAnsi="CordiaUPC" w:cs="CordiaUPC"/>
                <w:sz w:val="26"/>
                <w:szCs w:val="26"/>
              </w:rPr>
            </w:pPr>
          </w:p>
        </w:tc>
        <w:tc>
          <w:tcPr>
            <w:tcW w:w="115" w:type="dxa"/>
            <w:shd w:val="clear" w:color="auto" w:fill="auto"/>
          </w:tcPr>
          <w:p w14:paraId="369B1E37" w14:textId="77777777" w:rsidR="00BE0B08" w:rsidRPr="001545EE" w:rsidRDefault="00BE0B08" w:rsidP="00BE0B08">
            <w:pPr>
              <w:snapToGrid w:val="0"/>
              <w:spacing w:line="240" w:lineRule="exact"/>
              <w:jc w:val="center"/>
              <w:rPr>
                <w:rFonts w:ascii="CordiaUPC" w:eastAsia="Times New Roman" w:hAnsi="CordiaUPC" w:cs="CordiaUPC"/>
                <w:sz w:val="26"/>
                <w:szCs w:val="26"/>
              </w:rPr>
            </w:pPr>
          </w:p>
        </w:tc>
        <w:tc>
          <w:tcPr>
            <w:tcW w:w="288" w:type="dxa"/>
            <w:shd w:val="clear" w:color="auto" w:fill="auto"/>
          </w:tcPr>
          <w:p w14:paraId="77E2F8DF" w14:textId="77777777" w:rsidR="00BE0B08" w:rsidRPr="001545EE" w:rsidRDefault="00BE0B08" w:rsidP="00BE0B08">
            <w:pPr>
              <w:spacing w:line="240" w:lineRule="exact"/>
              <w:jc w:val="center"/>
              <w:rPr>
                <w:rFonts w:ascii="CordiaUPC" w:eastAsia="Times New Roman" w:hAnsi="CordiaUPC" w:cs="CordiaUPC"/>
                <w:sz w:val="26"/>
                <w:szCs w:val="26"/>
              </w:rPr>
            </w:pPr>
          </w:p>
        </w:tc>
        <w:tc>
          <w:tcPr>
            <w:tcW w:w="115" w:type="dxa"/>
            <w:shd w:val="clear" w:color="auto" w:fill="auto"/>
          </w:tcPr>
          <w:p w14:paraId="59727B7F" w14:textId="77777777" w:rsidR="00BE0B08" w:rsidRPr="001545EE" w:rsidRDefault="00BE0B08" w:rsidP="00BE0B08">
            <w:pPr>
              <w:snapToGrid w:val="0"/>
              <w:spacing w:line="240" w:lineRule="exact"/>
              <w:jc w:val="center"/>
              <w:rPr>
                <w:rFonts w:ascii="CordiaUPC" w:eastAsia="Times New Roman" w:hAnsi="CordiaUPC" w:cs="CordiaUPC"/>
                <w:sz w:val="26"/>
                <w:szCs w:val="26"/>
              </w:rPr>
            </w:pPr>
          </w:p>
        </w:tc>
        <w:tc>
          <w:tcPr>
            <w:tcW w:w="288" w:type="dxa"/>
            <w:shd w:val="clear" w:color="auto" w:fill="auto"/>
          </w:tcPr>
          <w:p w14:paraId="17F893FA" w14:textId="77777777" w:rsidR="00BE0B08" w:rsidRPr="001545EE" w:rsidRDefault="00BE0B08" w:rsidP="00BE0B08">
            <w:pPr>
              <w:snapToGrid w:val="0"/>
              <w:spacing w:line="240" w:lineRule="exact"/>
              <w:jc w:val="center"/>
              <w:rPr>
                <w:rFonts w:ascii="CordiaUPC" w:eastAsia="Times New Roman" w:hAnsi="CordiaUPC" w:cs="CordiaUPC"/>
                <w:sz w:val="26"/>
                <w:szCs w:val="26"/>
              </w:rPr>
            </w:pPr>
          </w:p>
        </w:tc>
        <w:tc>
          <w:tcPr>
            <w:tcW w:w="117" w:type="dxa"/>
            <w:shd w:val="clear" w:color="auto" w:fill="auto"/>
          </w:tcPr>
          <w:p w14:paraId="36519352" w14:textId="77777777" w:rsidR="00BE0B08" w:rsidRPr="001545EE" w:rsidRDefault="00BE0B08" w:rsidP="00BE0B08">
            <w:pPr>
              <w:snapToGrid w:val="0"/>
              <w:spacing w:line="240" w:lineRule="exact"/>
              <w:jc w:val="center"/>
              <w:rPr>
                <w:rFonts w:ascii="CordiaUPC" w:eastAsia="Times New Roman" w:hAnsi="CordiaUPC" w:cs="CordiaUPC"/>
                <w:sz w:val="26"/>
                <w:szCs w:val="26"/>
              </w:rPr>
            </w:pPr>
          </w:p>
        </w:tc>
        <w:tc>
          <w:tcPr>
            <w:tcW w:w="1152" w:type="dxa"/>
            <w:shd w:val="clear" w:color="auto" w:fill="auto"/>
          </w:tcPr>
          <w:p w14:paraId="728D7EC9" w14:textId="77777777" w:rsidR="00BE0B08" w:rsidRPr="001545EE" w:rsidRDefault="00BE0B08" w:rsidP="00BE0B08">
            <w:pPr>
              <w:spacing w:line="240" w:lineRule="exact"/>
              <w:jc w:val="center"/>
              <w:rPr>
                <w:rFonts w:ascii="CordiaUPC" w:eastAsia="Times New Roman" w:hAnsi="CordiaUPC" w:cs="CordiaUPC"/>
                <w:sz w:val="26"/>
                <w:szCs w:val="26"/>
              </w:rPr>
            </w:pPr>
            <w:r w:rsidRPr="001545EE">
              <w:rPr>
                <w:rFonts w:ascii="CordiaUPC" w:eastAsia="Times New Roman" w:hAnsi="CordiaUPC" w:cs="CordiaUPC" w:hint="cs"/>
                <w:sz w:val="26"/>
                <w:szCs w:val="26"/>
              </w:rPr>
              <w:t>Domestic</w:t>
            </w:r>
          </w:p>
        </w:tc>
        <w:tc>
          <w:tcPr>
            <w:tcW w:w="115" w:type="dxa"/>
            <w:shd w:val="clear" w:color="auto" w:fill="auto"/>
          </w:tcPr>
          <w:p w14:paraId="3945E898" w14:textId="77777777" w:rsidR="00BE0B08" w:rsidRPr="001545EE" w:rsidRDefault="00BE0B08" w:rsidP="00BE0B08">
            <w:pPr>
              <w:snapToGrid w:val="0"/>
              <w:spacing w:line="240" w:lineRule="exact"/>
              <w:jc w:val="center"/>
              <w:rPr>
                <w:rFonts w:ascii="CordiaUPC" w:eastAsia="Times New Roman" w:hAnsi="CordiaUPC" w:cs="CordiaUPC"/>
                <w:sz w:val="26"/>
                <w:szCs w:val="26"/>
              </w:rPr>
            </w:pPr>
          </w:p>
        </w:tc>
        <w:tc>
          <w:tcPr>
            <w:tcW w:w="1152" w:type="dxa"/>
            <w:shd w:val="clear" w:color="auto" w:fill="auto"/>
          </w:tcPr>
          <w:p w14:paraId="49F8E78F" w14:textId="77777777" w:rsidR="00BE0B08" w:rsidRPr="001545EE" w:rsidRDefault="00BE0B08" w:rsidP="00BE0B08">
            <w:pPr>
              <w:spacing w:line="240" w:lineRule="exact"/>
              <w:jc w:val="center"/>
              <w:rPr>
                <w:rFonts w:ascii="CordiaUPC" w:eastAsia="Times New Roman" w:hAnsi="CordiaUPC" w:cs="CordiaUPC"/>
                <w:sz w:val="26"/>
                <w:szCs w:val="26"/>
              </w:rPr>
            </w:pPr>
            <w:r w:rsidRPr="001545EE">
              <w:rPr>
                <w:rFonts w:ascii="CordiaUPC" w:eastAsia="Times New Roman" w:hAnsi="CordiaUPC" w:cs="CordiaUPC" w:hint="cs"/>
                <w:sz w:val="26"/>
                <w:szCs w:val="26"/>
              </w:rPr>
              <w:t>Foreign</w:t>
            </w:r>
          </w:p>
        </w:tc>
        <w:tc>
          <w:tcPr>
            <w:tcW w:w="117" w:type="dxa"/>
            <w:shd w:val="clear" w:color="auto" w:fill="auto"/>
          </w:tcPr>
          <w:p w14:paraId="6CD838B5" w14:textId="77777777" w:rsidR="00BE0B08" w:rsidRPr="001545EE" w:rsidRDefault="00BE0B08" w:rsidP="00BE0B08">
            <w:pPr>
              <w:snapToGrid w:val="0"/>
              <w:spacing w:line="240" w:lineRule="exact"/>
              <w:jc w:val="center"/>
              <w:rPr>
                <w:rFonts w:ascii="CordiaUPC" w:eastAsia="Times New Roman" w:hAnsi="CordiaUPC" w:cs="CordiaUPC"/>
                <w:sz w:val="26"/>
                <w:szCs w:val="26"/>
              </w:rPr>
            </w:pPr>
          </w:p>
        </w:tc>
        <w:tc>
          <w:tcPr>
            <w:tcW w:w="1152" w:type="dxa"/>
            <w:shd w:val="clear" w:color="auto" w:fill="auto"/>
          </w:tcPr>
          <w:p w14:paraId="3E0456D7" w14:textId="77777777" w:rsidR="00BE0B08" w:rsidRPr="001545EE" w:rsidRDefault="00BE0B08" w:rsidP="00BE0B08">
            <w:pPr>
              <w:snapToGrid w:val="0"/>
              <w:spacing w:line="240" w:lineRule="exact"/>
              <w:jc w:val="center"/>
              <w:rPr>
                <w:rFonts w:ascii="CordiaUPC" w:eastAsia="Times New Roman" w:hAnsi="CordiaUPC" w:cs="CordiaUPC"/>
                <w:sz w:val="26"/>
                <w:szCs w:val="26"/>
              </w:rPr>
            </w:pPr>
          </w:p>
        </w:tc>
      </w:tr>
      <w:tr w:rsidR="00BE0B08" w:rsidRPr="001545EE" w14:paraId="49C47B0F" w14:textId="77777777" w:rsidTr="003C52F5">
        <w:trPr>
          <w:cantSplit/>
          <w:trHeight w:val="253"/>
        </w:trPr>
        <w:tc>
          <w:tcPr>
            <w:tcW w:w="4590" w:type="dxa"/>
            <w:shd w:val="clear" w:color="auto" w:fill="auto"/>
            <w:vAlign w:val="bottom"/>
          </w:tcPr>
          <w:p w14:paraId="3721A96F" w14:textId="77777777" w:rsidR="00BE0B08" w:rsidRPr="001545EE" w:rsidRDefault="00BE0B08" w:rsidP="00BE0B08">
            <w:pPr>
              <w:spacing w:line="240" w:lineRule="exact"/>
              <w:ind w:left="294" w:right="-90" w:hanging="114"/>
              <w:rPr>
                <w:rFonts w:ascii="CordiaUPC" w:eastAsia="Times New Roman" w:hAnsi="CordiaUPC" w:cs="CordiaUPC"/>
                <w:spacing w:val="-4"/>
                <w:sz w:val="26"/>
                <w:szCs w:val="26"/>
              </w:rPr>
            </w:pPr>
          </w:p>
        </w:tc>
        <w:tc>
          <w:tcPr>
            <w:tcW w:w="288" w:type="dxa"/>
            <w:shd w:val="clear" w:color="auto" w:fill="auto"/>
          </w:tcPr>
          <w:p w14:paraId="216DEBA8" w14:textId="77777777" w:rsidR="00BE0B08" w:rsidRPr="001545EE" w:rsidRDefault="00BE0B08" w:rsidP="00BE0B08">
            <w:pPr>
              <w:spacing w:line="240" w:lineRule="exact"/>
              <w:jc w:val="center"/>
              <w:rPr>
                <w:rFonts w:ascii="CordiaUPC" w:eastAsia="Times New Roman" w:hAnsi="CordiaUPC" w:cs="CordiaUPC"/>
                <w:sz w:val="26"/>
                <w:szCs w:val="26"/>
              </w:rPr>
            </w:pPr>
          </w:p>
        </w:tc>
        <w:tc>
          <w:tcPr>
            <w:tcW w:w="115" w:type="dxa"/>
            <w:shd w:val="clear" w:color="auto" w:fill="auto"/>
          </w:tcPr>
          <w:p w14:paraId="10F647D4" w14:textId="77777777" w:rsidR="00BE0B08" w:rsidRPr="001545EE" w:rsidRDefault="00BE0B08" w:rsidP="00BE0B08">
            <w:pPr>
              <w:snapToGrid w:val="0"/>
              <w:spacing w:line="240" w:lineRule="exact"/>
              <w:jc w:val="center"/>
              <w:rPr>
                <w:rFonts w:ascii="CordiaUPC" w:eastAsia="Times New Roman" w:hAnsi="CordiaUPC" w:cs="CordiaUPC"/>
                <w:sz w:val="26"/>
                <w:szCs w:val="26"/>
              </w:rPr>
            </w:pPr>
          </w:p>
        </w:tc>
        <w:tc>
          <w:tcPr>
            <w:tcW w:w="288" w:type="dxa"/>
            <w:shd w:val="clear" w:color="auto" w:fill="auto"/>
          </w:tcPr>
          <w:p w14:paraId="532E418B" w14:textId="77777777" w:rsidR="00BE0B08" w:rsidRPr="001545EE" w:rsidRDefault="00BE0B08" w:rsidP="00BE0B08">
            <w:pPr>
              <w:spacing w:line="240" w:lineRule="exact"/>
              <w:jc w:val="center"/>
              <w:rPr>
                <w:rFonts w:ascii="CordiaUPC" w:eastAsia="Times New Roman" w:hAnsi="CordiaUPC" w:cs="CordiaUPC"/>
                <w:sz w:val="26"/>
                <w:szCs w:val="26"/>
              </w:rPr>
            </w:pPr>
          </w:p>
        </w:tc>
        <w:tc>
          <w:tcPr>
            <w:tcW w:w="115" w:type="dxa"/>
            <w:shd w:val="clear" w:color="auto" w:fill="auto"/>
          </w:tcPr>
          <w:p w14:paraId="30954DCF" w14:textId="77777777" w:rsidR="00BE0B08" w:rsidRPr="001545EE" w:rsidRDefault="00BE0B08" w:rsidP="00BE0B08">
            <w:pPr>
              <w:snapToGrid w:val="0"/>
              <w:spacing w:line="240" w:lineRule="exact"/>
              <w:jc w:val="center"/>
              <w:rPr>
                <w:rFonts w:ascii="CordiaUPC" w:eastAsia="Times New Roman" w:hAnsi="CordiaUPC" w:cs="CordiaUPC"/>
                <w:sz w:val="26"/>
                <w:szCs w:val="26"/>
              </w:rPr>
            </w:pPr>
          </w:p>
        </w:tc>
        <w:tc>
          <w:tcPr>
            <w:tcW w:w="288" w:type="dxa"/>
            <w:shd w:val="clear" w:color="auto" w:fill="auto"/>
          </w:tcPr>
          <w:p w14:paraId="6AD6CFA5" w14:textId="77777777" w:rsidR="00BE0B08" w:rsidRPr="001545EE" w:rsidRDefault="00BE0B08" w:rsidP="00BE0B08">
            <w:pPr>
              <w:spacing w:line="240" w:lineRule="exact"/>
              <w:jc w:val="center"/>
              <w:rPr>
                <w:rFonts w:ascii="CordiaUPC" w:eastAsia="Times New Roman" w:hAnsi="CordiaUPC" w:cs="CordiaUPC"/>
                <w:sz w:val="26"/>
                <w:szCs w:val="26"/>
              </w:rPr>
            </w:pPr>
          </w:p>
        </w:tc>
        <w:tc>
          <w:tcPr>
            <w:tcW w:w="117" w:type="dxa"/>
            <w:shd w:val="clear" w:color="auto" w:fill="auto"/>
          </w:tcPr>
          <w:p w14:paraId="4DE8D7CA" w14:textId="77777777" w:rsidR="00BE0B08" w:rsidRPr="001545EE" w:rsidRDefault="00BE0B08" w:rsidP="00BE0B08">
            <w:pPr>
              <w:snapToGrid w:val="0"/>
              <w:spacing w:line="240" w:lineRule="exact"/>
              <w:jc w:val="center"/>
              <w:rPr>
                <w:rFonts w:ascii="CordiaUPC" w:eastAsia="Times New Roman" w:hAnsi="CordiaUPC" w:cs="CordiaUPC"/>
                <w:sz w:val="26"/>
                <w:szCs w:val="26"/>
              </w:rPr>
            </w:pPr>
          </w:p>
        </w:tc>
        <w:tc>
          <w:tcPr>
            <w:tcW w:w="1152" w:type="dxa"/>
            <w:shd w:val="clear" w:color="auto" w:fill="auto"/>
          </w:tcPr>
          <w:p w14:paraId="78AB3B1E" w14:textId="77777777" w:rsidR="00BE0B08" w:rsidRPr="001545EE" w:rsidRDefault="00BE0B08" w:rsidP="00BE0B08">
            <w:pPr>
              <w:spacing w:line="240" w:lineRule="exact"/>
              <w:jc w:val="center"/>
              <w:rPr>
                <w:rFonts w:ascii="CordiaUPC" w:eastAsia="Times New Roman" w:hAnsi="CordiaUPC" w:cs="CordiaUPC"/>
                <w:sz w:val="26"/>
                <w:szCs w:val="26"/>
              </w:rPr>
            </w:pPr>
            <w:r w:rsidRPr="001545EE">
              <w:rPr>
                <w:rFonts w:ascii="CordiaUPC" w:eastAsia="Times New Roman" w:hAnsi="CordiaUPC" w:cs="CordiaUPC" w:hint="cs"/>
                <w:sz w:val="26"/>
                <w:szCs w:val="26"/>
              </w:rPr>
              <w:t>business</w:t>
            </w:r>
          </w:p>
        </w:tc>
        <w:tc>
          <w:tcPr>
            <w:tcW w:w="115" w:type="dxa"/>
            <w:shd w:val="clear" w:color="auto" w:fill="auto"/>
          </w:tcPr>
          <w:p w14:paraId="5C07ECD3" w14:textId="77777777" w:rsidR="00BE0B08" w:rsidRPr="001545EE" w:rsidRDefault="00BE0B08" w:rsidP="00BE0B08">
            <w:pPr>
              <w:snapToGrid w:val="0"/>
              <w:spacing w:line="240" w:lineRule="exact"/>
              <w:jc w:val="center"/>
              <w:rPr>
                <w:rFonts w:ascii="CordiaUPC" w:eastAsia="Times New Roman" w:hAnsi="CordiaUPC" w:cs="CordiaUPC"/>
                <w:sz w:val="26"/>
                <w:szCs w:val="26"/>
              </w:rPr>
            </w:pPr>
          </w:p>
        </w:tc>
        <w:tc>
          <w:tcPr>
            <w:tcW w:w="1152" w:type="dxa"/>
            <w:shd w:val="clear" w:color="auto" w:fill="auto"/>
          </w:tcPr>
          <w:p w14:paraId="37154F77" w14:textId="77777777" w:rsidR="00BE0B08" w:rsidRPr="001545EE" w:rsidRDefault="00BE0B08" w:rsidP="00BE0B08">
            <w:pPr>
              <w:spacing w:line="240" w:lineRule="exact"/>
              <w:jc w:val="center"/>
              <w:rPr>
                <w:rFonts w:ascii="CordiaUPC" w:eastAsia="Times New Roman" w:hAnsi="CordiaUPC" w:cs="CordiaUPC"/>
                <w:sz w:val="26"/>
                <w:szCs w:val="26"/>
              </w:rPr>
            </w:pPr>
            <w:r w:rsidRPr="001545EE">
              <w:rPr>
                <w:rFonts w:ascii="CordiaUPC" w:eastAsia="Times New Roman" w:hAnsi="CordiaUPC" w:cs="CordiaUPC" w:hint="cs"/>
                <w:sz w:val="26"/>
                <w:szCs w:val="26"/>
              </w:rPr>
              <w:t>business</w:t>
            </w:r>
          </w:p>
        </w:tc>
        <w:tc>
          <w:tcPr>
            <w:tcW w:w="117" w:type="dxa"/>
            <w:shd w:val="clear" w:color="auto" w:fill="auto"/>
          </w:tcPr>
          <w:p w14:paraId="479668E3" w14:textId="77777777" w:rsidR="00BE0B08" w:rsidRPr="001545EE" w:rsidRDefault="00BE0B08" w:rsidP="00BE0B08">
            <w:pPr>
              <w:snapToGrid w:val="0"/>
              <w:spacing w:line="240" w:lineRule="exact"/>
              <w:jc w:val="center"/>
              <w:rPr>
                <w:rFonts w:ascii="CordiaUPC" w:eastAsia="Times New Roman" w:hAnsi="CordiaUPC" w:cs="CordiaUPC"/>
                <w:sz w:val="26"/>
                <w:szCs w:val="26"/>
              </w:rPr>
            </w:pPr>
          </w:p>
        </w:tc>
        <w:tc>
          <w:tcPr>
            <w:tcW w:w="1152" w:type="dxa"/>
            <w:shd w:val="clear" w:color="auto" w:fill="auto"/>
          </w:tcPr>
          <w:p w14:paraId="7042B271" w14:textId="77777777" w:rsidR="00BE0B08" w:rsidRPr="001545EE" w:rsidRDefault="00BE0B08" w:rsidP="00BE0B08">
            <w:pPr>
              <w:spacing w:line="240" w:lineRule="exact"/>
              <w:jc w:val="center"/>
              <w:rPr>
                <w:rFonts w:ascii="CordiaUPC" w:eastAsia="Times New Roman" w:hAnsi="CordiaUPC" w:cs="CordiaUPC"/>
                <w:sz w:val="26"/>
                <w:szCs w:val="26"/>
              </w:rPr>
            </w:pPr>
            <w:r w:rsidRPr="001545EE">
              <w:rPr>
                <w:rFonts w:ascii="CordiaUPC" w:eastAsia="Times New Roman" w:hAnsi="CordiaUPC" w:cs="CordiaUPC" w:hint="cs"/>
                <w:sz w:val="26"/>
                <w:szCs w:val="26"/>
              </w:rPr>
              <w:t>Total</w:t>
            </w:r>
          </w:p>
        </w:tc>
      </w:tr>
      <w:tr w:rsidR="00BE0B08" w:rsidRPr="001545EE" w14:paraId="7AA3DDD2" w14:textId="77777777" w:rsidTr="003C52F5">
        <w:trPr>
          <w:cantSplit/>
          <w:trHeight w:val="253"/>
        </w:trPr>
        <w:tc>
          <w:tcPr>
            <w:tcW w:w="4590" w:type="dxa"/>
            <w:shd w:val="clear" w:color="auto" w:fill="auto"/>
            <w:vAlign w:val="bottom"/>
          </w:tcPr>
          <w:p w14:paraId="11B1B868" w14:textId="77777777" w:rsidR="00BE0B08" w:rsidRPr="001545EE" w:rsidRDefault="00BE0B08" w:rsidP="00BE0B08">
            <w:pPr>
              <w:spacing w:line="240" w:lineRule="exact"/>
              <w:ind w:left="294" w:right="-90" w:hanging="114"/>
              <w:rPr>
                <w:rFonts w:ascii="CordiaUPC" w:eastAsia="Times New Roman" w:hAnsi="CordiaUPC" w:cs="CordiaUPC"/>
                <w:spacing w:val="-4"/>
                <w:sz w:val="26"/>
                <w:szCs w:val="26"/>
              </w:rPr>
            </w:pPr>
          </w:p>
        </w:tc>
        <w:tc>
          <w:tcPr>
            <w:tcW w:w="288" w:type="dxa"/>
            <w:shd w:val="clear" w:color="auto" w:fill="auto"/>
          </w:tcPr>
          <w:p w14:paraId="69FC2BF8" w14:textId="77777777" w:rsidR="00BE0B08" w:rsidRPr="001545EE" w:rsidRDefault="00BE0B08" w:rsidP="00BE0B08">
            <w:pPr>
              <w:spacing w:line="240" w:lineRule="exact"/>
              <w:jc w:val="center"/>
              <w:rPr>
                <w:rFonts w:ascii="CordiaUPC" w:eastAsia="Times New Roman" w:hAnsi="CordiaUPC" w:cs="CordiaUPC"/>
                <w:sz w:val="26"/>
                <w:szCs w:val="26"/>
              </w:rPr>
            </w:pPr>
          </w:p>
        </w:tc>
        <w:tc>
          <w:tcPr>
            <w:tcW w:w="115" w:type="dxa"/>
            <w:shd w:val="clear" w:color="auto" w:fill="auto"/>
          </w:tcPr>
          <w:p w14:paraId="0A2FC029" w14:textId="77777777" w:rsidR="00BE0B08" w:rsidRPr="001545EE" w:rsidRDefault="00BE0B08" w:rsidP="00BE0B08">
            <w:pPr>
              <w:snapToGrid w:val="0"/>
              <w:spacing w:line="240" w:lineRule="exact"/>
              <w:jc w:val="center"/>
              <w:rPr>
                <w:rFonts w:ascii="CordiaUPC" w:eastAsia="Times New Roman" w:hAnsi="CordiaUPC" w:cs="CordiaUPC"/>
                <w:sz w:val="26"/>
                <w:szCs w:val="26"/>
              </w:rPr>
            </w:pPr>
          </w:p>
        </w:tc>
        <w:tc>
          <w:tcPr>
            <w:tcW w:w="288" w:type="dxa"/>
            <w:shd w:val="clear" w:color="auto" w:fill="auto"/>
          </w:tcPr>
          <w:p w14:paraId="64EB8A0F" w14:textId="77777777" w:rsidR="00BE0B08" w:rsidRPr="001545EE" w:rsidRDefault="00BE0B08" w:rsidP="00BE0B08">
            <w:pPr>
              <w:spacing w:line="240" w:lineRule="exact"/>
              <w:jc w:val="center"/>
              <w:rPr>
                <w:rFonts w:ascii="CordiaUPC" w:eastAsia="Times New Roman" w:hAnsi="CordiaUPC" w:cs="CordiaUPC"/>
                <w:sz w:val="26"/>
                <w:szCs w:val="26"/>
              </w:rPr>
            </w:pPr>
          </w:p>
        </w:tc>
        <w:tc>
          <w:tcPr>
            <w:tcW w:w="115" w:type="dxa"/>
            <w:shd w:val="clear" w:color="auto" w:fill="auto"/>
          </w:tcPr>
          <w:p w14:paraId="3B1C3EE3" w14:textId="77777777" w:rsidR="00BE0B08" w:rsidRPr="001545EE" w:rsidRDefault="00BE0B08" w:rsidP="00BE0B08">
            <w:pPr>
              <w:snapToGrid w:val="0"/>
              <w:spacing w:line="240" w:lineRule="exact"/>
              <w:jc w:val="center"/>
              <w:rPr>
                <w:rFonts w:ascii="CordiaUPC" w:eastAsia="Times New Roman" w:hAnsi="CordiaUPC" w:cs="CordiaUPC"/>
                <w:sz w:val="26"/>
                <w:szCs w:val="26"/>
              </w:rPr>
            </w:pPr>
          </w:p>
        </w:tc>
        <w:tc>
          <w:tcPr>
            <w:tcW w:w="288" w:type="dxa"/>
            <w:shd w:val="clear" w:color="auto" w:fill="auto"/>
          </w:tcPr>
          <w:p w14:paraId="45A55159" w14:textId="77777777" w:rsidR="00BE0B08" w:rsidRPr="001545EE" w:rsidRDefault="00BE0B08" w:rsidP="00BE0B08">
            <w:pPr>
              <w:spacing w:line="240" w:lineRule="exact"/>
              <w:jc w:val="center"/>
              <w:rPr>
                <w:rFonts w:ascii="CordiaUPC" w:eastAsia="Times New Roman" w:hAnsi="CordiaUPC" w:cs="CordiaUPC"/>
                <w:sz w:val="26"/>
                <w:szCs w:val="26"/>
              </w:rPr>
            </w:pPr>
          </w:p>
        </w:tc>
        <w:tc>
          <w:tcPr>
            <w:tcW w:w="117" w:type="dxa"/>
            <w:shd w:val="clear" w:color="auto" w:fill="auto"/>
          </w:tcPr>
          <w:p w14:paraId="722E96B9" w14:textId="77777777" w:rsidR="00BE0B08" w:rsidRPr="001545EE" w:rsidRDefault="00BE0B08" w:rsidP="00BE0B08">
            <w:pPr>
              <w:snapToGrid w:val="0"/>
              <w:spacing w:line="240" w:lineRule="exact"/>
              <w:jc w:val="center"/>
              <w:rPr>
                <w:rFonts w:ascii="CordiaUPC" w:eastAsia="Times New Roman" w:hAnsi="CordiaUPC" w:cs="CordiaUPC"/>
                <w:sz w:val="26"/>
                <w:szCs w:val="26"/>
              </w:rPr>
            </w:pPr>
          </w:p>
        </w:tc>
        <w:tc>
          <w:tcPr>
            <w:tcW w:w="3688" w:type="dxa"/>
            <w:gridSpan w:val="5"/>
            <w:shd w:val="clear" w:color="auto" w:fill="auto"/>
          </w:tcPr>
          <w:p w14:paraId="00593DC8" w14:textId="77777777" w:rsidR="00BE0B08" w:rsidRPr="001545EE" w:rsidRDefault="00BE0B08" w:rsidP="00BE0B08">
            <w:pPr>
              <w:spacing w:line="240" w:lineRule="exact"/>
              <w:jc w:val="center"/>
              <w:rPr>
                <w:rFonts w:ascii="CordiaUPC" w:eastAsia="Times New Roman" w:hAnsi="CordiaUPC" w:cs="CordiaUPC"/>
                <w:sz w:val="26"/>
                <w:szCs w:val="26"/>
              </w:rPr>
            </w:pPr>
            <w:r w:rsidRPr="001545EE">
              <w:rPr>
                <w:rFonts w:ascii="CordiaUPC" w:eastAsia="Times New Roman" w:hAnsi="CordiaUPC" w:cs="CordiaUPC" w:hint="cs"/>
                <w:i/>
                <w:iCs/>
                <w:sz w:val="26"/>
                <w:szCs w:val="26"/>
                <w:lang w:val="en-US" w:bidi="th-TH"/>
              </w:rPr>
              <w:t>(in million Baht)</w:t>
            </w:r>
          </w:p>
        </w:tc>
      </w:tr>
      <w:tr w:rsidR="00370C60" w:rsidRPr="001545EE" w14:paraId="22841687" w14:textId="77777777" w:rsidTr="003C52F5">
        <w:trPr>
          <w:cantSplit/>
          <w:trHeight w:val="253"/>
        </w:trPr>
        <w:tc>
          <w:tcPr>
            <w:tcW w:w="4590" w:type="dxa"/>
            <w:shd w:val="clear" w:color="auto" w:fill="auto"/>
            <w:vAlign w:val="bottom"/>
          </w:tcPr>
          <w:p w14:paraId="7B81BC05" w14:textId="77777777" w:rsidR="00370C60" w:rsidRPr="001545EE" w:rsidRDefault="00370C60" w:rsidP="00370C60">
            <w:pPr>
              <w:spacing w:line="240" w:lineRule="exact"/>
              <w:ind w:left="294" w:right="-90" w:hanging="114"/>
              <w:rPr>
                <w:rFonts w:ascii="CordiaUPC" w:eastAsia="Times New Roman" w:hAnsi="CordiaUPC" w:cs="CordiaUPC"/>
                <w:spacing w:val="-4"/>
                <w:sz w:val="26"/>
                <w:szCs w:val="26"/>
              </w:rPr>
            </w:pPr>
            <w:r w:rsidRPr="001545EE">
              <w:rPr>
                <w:rFonts w:ascii="CordiaUPC" w:eastAsia="Times New Roman" w:hAnsi="CordiaUPC" w:cs="CordiaUPC" w:hint="cs"/>
                <w:spacing w:val="-4"/>
                <w:sz w:val="26"/>
                <w:szCs w:val="26"/>
              </w:rPr>
              <w:t>Interest income</w:t>
            </w:r>
          </w:p>
        </w:tc>
        <w:tc>
          <w:tcPr>
            <w:tcW w:w="288" w:type="dxa"/>
            <w:shd w:val="clear" w:color="auto" w:fill="auto"/>
            <w:vAlign w:val="bottom"/>
          </w:tcPr>
          <w:p w14:paraId="3B170846" w14:textId="77777777" w:rsidR="00370C60" w:rsidRPr="001545EE" w:rsidRDefault="00370C60" w:rsidP="00370C60">
            <w:pPr>
              <w:tabs>
                <w:tab w:val="decimal" w:pos="855"/>
              </w:tabs>
              <w:snapToGrid w:val="0"/>
              <w:spacing w:line="240" w:lineRule="exact"/>
              <w:ind w:right="-113"/>
              <w:rPr>
                <w:rFonts w:ascii="CordiaUPC" w:eastAsia="Times New Roman" w:hAnsi="CordiaUPC" w:cs="CordiaUPC"/>
                <w:sz w:val="26"/>
                <w:szCs w:val="26"/>
              </w:rPr>
            </w:pPr>
          </w:p>
        </w:tc>
        <w:tc>
          <w:tcPr>
            <w:tcW w:w="115" w:type="dxa"/>
            <w:shd w:val="clear" w:color="auto" w:fill="auto"/>
            <w:vAlign w:val="bottom"/>
          </w:tcPr>
          <w:p w14:paraId="7DA53407"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288" w:type="dxa"/>
            <w:shd w:val="clear" w:color="auto" w:fill="auto"/>
            <w:vAlign w:val="bottom"/>
          </w:tcPr>
          <w:p w14:paraId="45C9DF23" w14:textId="77777777" w:rsidR="00370C60" w:rsidRPr="001545EE" w:rsidRDefault="00370C60" w:rsidP="00370C60">
            <w:pPr>
              <w:tabs>
                <w:tab w:val="decimal" w:pos="822"/>
              </w:tabs>
              <w:snapToGrid w:val="0"/>
              <w:spacing w:line="240" w:lineRule="exact"/>
              <w:ind w:right="-113"/>
              <w:rPr>
                <w:rFonts w:ascii="CordiaUPC" w:eastAsia="Times New Roman" w:hAnsi="CordiaUPC" w:cs="CordiaUPC"/>
                <w:sz w:val="26"/>
                <w:szCs w:val="26"/>
              </w:rPr>
            </w:pPr>
          </w:p>
        </w:tc>
        <w:tc>
          <w:tcPr>
            <w:tcW w:w="115" w:type="dxa"/>
            <w:shd w:val="clear" w:color="auto" w:fill="auto"/>
            <w:vAlign w:val="bottom"/>
          </w:tcPr>
          <w:p w14:paraId="6C821F73"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288" w:type="dxa"/>
            <w:shd w:val="clear" w:color="auto" w:fill="auto"/>
            <w:vAlign w:val="bottom"/>
          </w:tcPr>
          <w:p w14:paraId="56FD6188" w14:textId="77777777" w:rsidR="00370C60" w:rsidRPr="001545EE" w:rsidRDefault="00370C60" w:rsidP="00370C60">
            <w:pPr>
              <w:tabs>
                <w:tab w:val="decimal" w:pos="855"/>
              </w:tabs>
              <w:snapToGrid w:val="0"/>
              <w:spacing w:line="240" w:lineRule="exact"/>
              <w:ind w:right="-113"/>
              <w:rPr>
                <w:rFonts w:ascii="CordiaUPC" w:eastAsia="Times New Roman" w:hAnsi="CordiaUPC" w:cs="CordiaUPC"/>
                <w:sz w:val="26"/>
                <w:szCs w:val="26"/>
                <w:lang w:val="en-US" w:bidi="th-TH"/>
              </w:rPr>
            </w:pPr>
          </w:p>
        </w:tc>
        <w:tc>
          <w:tcPr>
            <w:tcW w:w="117" w:type="dxa"/>
            <w:shd w:val="clear" w:color="auto" w:fill="auto"/>
          </w:tcPr>
          <w:p w14:paraId="519387D4"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1152" w:type="dxa"/>
            <w:shd w:val="clear" w:color="auto" w:fill="auto"/>
            <w:vAlign w:val="bottom"/>
          </w:tcPr>
          <w:p w14:paraId="23CEBFA9" w14:textId="138FAB99" w:rsidR="00370C60" w:rsidRPr="001545EE" w:rsidRDefault="00370C60" w:rsidP="00370C60">
            <w:pPr>
              <w:tabs>
                <w:tab w:val="decimal" w:pos="946"/>
              </w:tabs>
              <w:snapToGrid w:val="0"/>
              <w:spacing w:line="240" w:lineRule="exact"/>
              <w:ind w:right="-113"/>
              <w:rPr>
                <w:rFonts w:ascii="CordiaUPC" w:eastAsia="Times New Roman" w:hAnsi="CordiaUPC" w:cs="CordiaUPC"/>
                <w:sz w:val="26"/>
                <w:szCs w:val="26"/>
                <w:lang w:val="en-US" w:bidi="th-TH"/>
              </w:rPr>
            </w:pPr>
            <w:r w:rsidRPr="001545EE">
              <w:rPr>
                <w:rFonts w:ascii="CordiaUPC" w:eastAsia="Times New Roman" w:hAnsi="CordiaUPC" w:cs="CordiaUPC"/>
                <w:sz w:val="26"/>
                <w:szCs w:val="26"/>
                <w:lang w:val="en-US" w:bidi="th-TH"/>
              </w:rPr>
              <w:t>16,350</w:t>
            </w:r>
          </w:p>
        </w:tc>
        <w:tc>
          <w:tcPr>
            <w:tcW w:w="115" w:type="dxa"/>
            <w:shd w:val="clear" w:color="auto" w:fill="auto"/>
            <w:vAlign w:val="bottom"/>
          </w:tcPr>
          <w:p w14:paraId="4D9B8299"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1152" w:type="dxa"/>
            <w:shd w:val="clear" w:color="auto" w:fill="auto"/>
            <w:vAlign w:val="bottom"/>
          </w:tcPr>
          <w:p w14:paraId="61EDF701" w14:textId="207E3DCE" w:rsidR="00370C60" w:rsidRPr="001545EE" w:rsidRDefault="00370C60" w:rsidP="00370C60">
            <w:pPr>
              <w:tabs>
                <w:tab w:val="decimal" w:pos="851"/>
              </w:tabs>
              <w:snapToGrid w:val="0"/>
              <w:spacing w:line="240" w:lineRule="exact"/>
              <w:ind w:right="-113"/>
              <w:rPr>
                <w:rFonts w:ascii="CordiaUPC" w:eastAsia="Times New Roman" w:hAnsi="CordiaUPC" w:cs="CordiaUPC"/>
                <w:sz w:val="26"/>
                <w:szCs w:val="26"/>
              </w:rPr>
            </w:pPr>
            <w:r w:rsidRPr="001545EE">
              <w:rPr>
                <w:rFonts w:ascii="CordiaUPC" w:eastAsia="Times New Roman" w:hAnsi="CordiaUPC" w:cs="CordiaUPC"/>
                <w:sz w:val="26"/>
                <w:szCs w:val="26"/>
              </w:rPr>
              <w:t>-</w:t>
            </w:r>
          </w:p>
        </w:tc>
        <w:tc>
          <w:tcPr>
            <w:tcW w:w="117" w:type="dxa"/>
            <w:shd w:val="clear" w:color="auto" w:fill="auto"/>
            <w:vAlign w:val="bottom"/>
          </w:tcPr>
          <w:p w14:paraId="0129CFE3"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1152" w:type="dxa"/>
            <w:shd w:val="clear" w:color="auto" w:fill="auto"/>
            <w:vAlign w:val="bottom"/>
          </w:tcPr>
          <w:p w14:paraId="3C18E7DE" w14:textId="01179F13" w:rsidR="00370C60" w:rsidRPr="001545EE" w:rsidRDefault="00370C60" w:rsidP="00370C60">
            <w:pPr>
              <w:tabs>
                <w:tab w:val="decimal" w:pos="935"/>
              </w:tabs>
              <w:snapToGrid w:val="0"/>
              <w:spacing w:line="240" w:lineRule="exact"/>
              <w:ind w:right="-113"/>
              <w:rPr>
                <w:rFonts w:ascii="CordiaUPC" w:eastAsia="Times New Roman" w:hAnsi="CordiaUPC" w:cs="CordiaUPC"/>
                <w:sz w:val="26"/>
                <w:szCs w:val="26"/>
                <w:lang w:val="en-US" w:bidi="th-TH"/>
              </w:rPr>
            </w:pPr>
            <w:r w:rsidRPr="001545EE">
              <w:rPr>
                <w:rFonts w:ascii="CordiaUPC" w:eastAsia="Times New Roman" w:hAnsi="CordiaUPC" w:cs="CordiaUPC"/>
                <w:sz w:val="26"/>
                <w:szCs w:val="26"/>
                <w:lang w:val="en-US" w:bidi="th-TH"/>
              </w:rPr>
              <w:t>16,350</w:t>
            </w:r>
          </w:p>
        </w:tc>
      </w:tr>
      <w:tr w:rsidR="00370C60" w:rsidRPr="001545EE" w14:paraId="011F4D2D" w14:textId="77777777" w:rsidTr="003C52F5">
        <w:trPr>
          <w:cantSplit/>
          <w:trHeight w:val="253"/>
        </w:trPr>
        <w:tc>
          <w:tcPr>
            <w:tcW w:w="4590" w:type="dxa"/>
            <w:shd w:val="clear" w:color="auto" w:fill="auto"/>
            <w:vAlign w:val="bottom"/>
          </w:tcPr>
          <w:p w14:paraId="4061070B" w14:textId="77777777" w:rsidR="00370C60" w:rsidRPr="001545EE" w:rsidRDefault="00370C60" w:rsidP="00370C60">
            <w:pPr>
              <w:spacing w:line="240" w:lineRule="exact"/>
              <w:ind w:left="294" w:right="-90" w:hanging="114"/>
              <w:rPr>
                <w:rFonts w:ascii="CordiaUPC" w:eastAsia="Times New Roman" w:hAnsi="CordiaUPC" w:cs="CordiaUPC"/>
                <w:spacing w:val="-4"/>
                <w:sz w:val="26"/>
                <w:szCs w:val="26"/>
              </w:rPr>
            </w:pPr>
            <w:r w:rsidRPr="001545EE">
              <w:rPr>
                <w:rFonts w:ascii="CordiaUPC" w:eastAsia="Times New Roman" w:hAnsi="CordiaUPC" w:cs="CordiaUPC" w:hint="cs"/>
                <w:spacing w:val="-4"/>
                <w:sz w:val="26"/>
                <w:szCs w:val="26"/>
              </w:rPr>
              <w:t>Interest expenses</w:t>
            </w:r>
          </w:p>
        </w:tc>
        <w:tc>
          <w:tcPr>
            <w:tcW w:w="288" w:type="dxa"/>
            <w:shd w:val="clear" w:color="auto" w:fill="auto"/>
            <w:vAlign w:val="bottom"/>
          </w:tcPr>
          <w:p w14:paraId="65580E34" w14:textId="77777777" w:rsidR="00370C60" w:rsidRPr="001545EE" w:rsidRDefault="00370C60" w:rsidP="00370C60">
            <w:pPr>
              <w:tabs>
                <w:tab w:val="decimal" w:pos="855"/>
              </w:tabs>
              <w:snapToGrid w:val="0"/>
              <w:spacing w:line="240" w:lineRule="exact"/>
              <w:ind w:right="-113"/>
              <w:rPr>
                <w:rFonts w:ascii="CordiaUPC" w:eastAsia="Times New Roman" w:hAnsi="CordiaUPC" w:cs="CordiaUPC"/>
                <w:sz w:val="26"/>
                <w:szCs w:val="26"/>
              </w:rPr>
            </w:pPr>
          </w:p>
        </w:tc>
        <w:tc>
          <w:tcPr>
            <w:tcW w:w="115" w:type="dxa"/>
            <w:shd w:val="clear" w:color="auto" w:fill="auto"/>
            <w:vAlign w:val="bottom"/>
          </w:tcPr>
          <w:p w14:paraId="7E25DF97"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288" w:type="dxa"/>
            <w:shd w:val="clear" w:color="auto" w:fill="auto"/>
            <w:vAlign w:val="bottom"/>
          </w:tcPr>
          <w:p w14:paraId="0DFFA9FB" w14:textId="77777777" w:rsidR="00370C60" w:rsidRPr="001545EE" w:rsidRDefault="00370C60" w:rsidP="00370C60">
            <w:pPr>
              <w:tabs>
                <w:tab w:val="decimal" w:pos="822"/>
              </w:tabs>
              <w:snapToGrid w:val="0"/>
              <w:spacing w:line="240" w:lineRule="exact"/>
              <w:ind w:right="-113"/>
              <w:rPr>
                <w:rFonts w:ascii="CordiaUPC" w:eastAsia="Times New Roman" w:hAnsi="CordiaUPC" w:cs="CordiaUPC"/>
                <w:sz w:val="26"/>
                <w:szCs w:val="26"/>
              </w:rPr>
            </w:pPr>
          </w:p>
        </w:tc>
        <w:tc>
          <w:tcPr>
            <w:tcW w:w="115" w:type="dxa"/>
            <w:shd w:val="clear" w:color="auto" w:fill="auto"/>
            <w:vAlign w:val="bottom"/>
          </w:tcPr>
          <w:p w14:paraId="2428BB0E"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288" w:type="dxa"/>
            <w:shd w:val="clear" w:color="auto" w:fill="auto"/>
            <w:vAlign w:val="bottom"/>
          </w:tcPr>
          <w:p w14:paraId="499CDCC1" w14:textId="77777777" w:rsidR="00370C60" w:rsidRPr="001545EE" w:rsidRDefault="00370C60" w:rsidP="00370C60">
            <w:pPr>
              <w:tabs>
                <w:tab w:val="decimal" w:pos="855"/>
              </w:tabs>
              <w:snapToGrid w:val="0"/>
              <w:spacing w:line="240" w:lineRule="exact"/>
              <w:ind w:right="-113"/>
              <w:rPr>
                <w:rFonts w:ascii="CordiaUPC" w:eastAsia="Times New Roman" w:hAnsi="CordiaUPC" w:cs="CordiaUPC"/>
                <w:sz w:val="26"/>
                <w:szCs w:val="26"/>
              </w:rPr>
            </w:pPr>
          </w:p>
        </w:tc>
        <w:tc>
          <w:tcPr>
            <w:tcW w:w="117" w:type="dxa"/>
            <w:shd w:val="clear" w:color="auto" w:fill="auto"/>
          </w:tcPr>
          <w:p w14:paraId="21CDBBB2"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1152" w:type="dxa"/>
            <w:tcBorders>
              <w:bottom w:val="single" w:sz="4" w:space="0" w:color="000000"/>
            </w:tcBorders>
            <w:shd w:val="clear" w:color="auto" w:fill="auto"/>
            <w:vAlign w:val="bottom"/>
          </w:tcPr>
          <w:p w14:paraId="6CA65E7F" w14:textId="43969671" w:rsidR="00370C60" w:rsidRPr="001545EE" w:rsidRDefault="00370C60" w:rsidP="00370C60">
            <w:pPr>
              <w:tabs>
                <w:tab w:val="decimal" w:pos="946"/>
              </w:tabs>
              <w:snapToGrid w:val="0"/>
              <w:spacing w:line="240" w:lineRule="exact"/>
              <w:ind w:right="-113"/>
              <w:rPr>
                <w:rFonts w:ascii="CordiaUPC" w:eastAsia="Times New Roman" w:hAnsi="CordiaUPC" w:cs="CordiaUPC"/>
                <w:sz w:val="26"/>
                <w:szCs w:val="26"/>
              </w:rPr>
            </w:pPr>
            <w:r w:rsidRPr="001545EE">
              <w:rPr>
                <w:rFonts w:ascii="CordiaUPC" w:eastAsia="Times New Roman" w:hAnsi="CordiaUPC" w:cs="CordiaUPC"/>
                <w:sz w:val="26"/>
                <w:szCs w:val="26"/>
              </w:rPr>
              <w:t>(3,271)</w:t>
            </w:r>
          </w:p>
        </w:tc>
        <w:tc>
          <w:tcPr>
            <w:tcW w:w="115" w:type="dxa"/>
            <w:shd w:val="clear" w:color="auto" w:fill="auto"/>
            <w:vAlign w:val="bottom"/>
          </w:tcPr>
          <w:p w14:paraId="45842F3D"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1152" w:type="dxa"/>
            <w:tcBorders>
              <w:bottom w:val="single" w:sz="4" w:space="0" w:color="000000"/>
            </w:tcBorders>
            <w:shd w:val="clear" w:color="auto" w:fill="auto"/>
            <w:vAlign w:val="bottom"/>
          </w:tcPr>
          <w:p w14:paraId="7B150FCC" w14:textId="76B6D4FE" w:rsidR="00370C60" w:rsidRPr="001545EE" w:rsidRDefault="00370C60" w:rsidP="00370C60">
            <w:pPr>
              <w:tabs>
                <w:tab w:val="decimal" w:pos="851"/>
              </w:tabs>
              <w:snapToGrid w:val="0"/>
              <w:spacing w:line="240" w:lineRule="exact"/>
              <w:ind w:right="-113"/>
              <w:rPr>
                <w:rFonts w:ascii="CordiaUPC" w:eastAsia="Times New Roman" w:hAnsi="CordiaUPC" w:cs="CordiaUPC"/>
                <w:sz w:val="26"/>
                <w:szCs w:val="26"/>
              </w:rPr>
            </w:pPr>
            <w:r w:rsidRPr="001545EE">
              <w:rPr>
                <w:rFonts w:ascii="CordiaUPC" w:eastAsia="Times New Roman" w:hAnsi="CordiaUPC" w:cs="CordiaUPC" w:hint="cs"/>
                <w:sz w:val="26"/>
                <w:szCs w:val="26"/>
              </w:rPr>
              <w:t>(2</w:t>
            </w:r>
            <w:r w:rsidRPr="001545EE">
              <w:rPr>
                <w:rFonts w:ascii="CordiaUPC" w:eastAsia="Times New Roman" w:hAnsi="CordiaUPC" w:cs="CordiaUPC"/>
                <w:sz w:val="26"/>
                <w:szCs w:val="26"/>
              </w:rPr>
              <w:t>07</w:t>
            </w:r>
            <w:r w:rsidRPr="001545EE">
              <w:rPr>
                <w:rFonts w:ascii="CordiaUPC" w:eastAsia="Times New Roman" w:hAnsi="CordiaUPC" w:cs="CordiaUPC" w:hint="cs"/>
                <w:sz w:val="26"/>
                <w:szCs w:val="26"/>
              </w:rPr>
              <w:t>)</w:t>
            </w:r>
          </w:p>
        </w:tc>
        <w:tc>
          <w:tcPr>
            <w:tcW w:w="117" w:type="dxa"/>
            <w:shd w:val="clear" w:color="auto" w:fill="auto"/>
            <w:vAlign w:val="bottom"/>
          </w:tcPr>
          <w:p w14:paraId="720C00BD"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1152" w:type="dxa"/>
            <w:tcBorders>
              <w:bottom w:val="single" w:sz="4" w:space="0" w:color="000000"/>
            </w:tcBorders>
            <w:shd w:val="clear" w:color="auto" w:fill="auto"/>
            <w:vAlign w:val="bottom"/>
          </w:tcPr>
          <w:p w14:paraId="518547C6" w14:textId="72ECCF0C" w:rsidR="00370C60" w:rsidRPr="001545EE" w:rsidRDefault="00370C60" w:rsidP="00370C60">
            <w:pPr>
              <w:tabs>
                <w:tab w:val="decimal" w:pos="935"/>
              </w:tabs>
              <w:snapToGrid w:val="0"/>
              <w:spacing w:line="240" w:lineRule="exact"/>
              <w:ind w:right="-113"/>
              <w:rPr>
                <w:rFonts w:ascii="CordiaUPC" w:eastAsia="Times New Roman" w:hAnsi="CordiaUPC" w:cs="CordiaUPC"/>
                <w:sz w:val="26"/>
                <w:szCs w:val="26"/>
              </w:rPr>
            </w:pPr>
            <w:r w:rsidRPr="001545EE">
              <w:rPr>
                <w:rFonts w:ascii="CordiaUPC" w:eastAsia="Times New Roman" w:hAnsi="CordiaUPC" w:cs="CordiaUPC"/>
                <w:sz w:val="26"/>
                <w:szCs w:val="26"/>
              </w:rPr>
              <w:t>(3,478)</w:t>
            </w:r>
          </w:p>
        </w:tc>
      </w:tr>
      <w:tr w:rsidR="00370C60" w:rsidRPr="001545EE" w14:paraId="1B126091" w14:textId="77777777" w:rsidTr="003C52F5">
        <w:trPr>
          <w:cantSplit/>
          <w:trHeight w:val="236"/>
        </w:trPr>
        <w:tc>
          <w:tcPr>
            <w:tcW w:w="4590" w:type="dxa"/>
            <w:shd w:val="clear" w:color="auto" w:fill="auto"/>
            <w:vAlign w:val="bottom"/>
          </w:tcPr>
          <w:p w14:paraId="28E06D73" w14:textId="77777777" w:rsidR="00370C60" w:rsidRPr="001545EE" w:rsidRDefault="00370C60" w:rsidP="00370C60">
            <w:pPr>
              <w:spacing w:line="240" w:lineRule="exact"/>
              <w:ind w:left="294" w:right="-90" w:hanging="114"/>
              <w:rPr>
                <w:rFonts w:ascii="CordiaUPC" w:eastAsia="Times New Roman" w:hAnsi="CordiaUPC" w:cs="CordiaUPC"/>
                <w:spacing w:val="-4"/>
                <w:sz w:val="26"/>
                <w:szCs w:val="26"/>
              </w:rPr>
            </w:pPr>
            <w:r w:rsidRPr="001545EE">
              <w:rPr>
                <w:rFonts w:ascii="CordiaUPC" w:eastAsia="Times New Roman" w:hAnsi="CordiaUPC" w:cs="CordiaUPC" w:hint="cs"/>
                <w:spacing w:val="-4"/>
                <w:sz w:val="26"/>
                <w:szCs w:val="26"/>
              </w:rPr>
              <w:t>Net interest income (expenses)</w:t>
            </w:r>
          </w:p>
        </w:tc>
        <w:tc>
          <w:tcPr>
            <w:tcW w:w="288" w:type="dxa"/>
            <w:shd w:val="clear" w:color="auto" w:fill="auto"/>
            <w:vAlign w:val="bottom"/>
          </w:tcPr>
          <w:p w14:paraId="44D38DCD" w14:textId="77777777" w:rsidR="00370C60" w:rsidRPr="001545EE" w:rsidRDefault="00370C60" w:rsidP="00370C60">
            <w:pPr>
              <w:tabs>
                <w:tab w:val="decimal" w:pos="855"/>
              </w:tabs>
              <w:snapToGrid w:val="0"/>
              <w:spacing w:line="240" w:lineRule="exact"/>
              <w:ind w:right="-113"/>
              <w:rPr>
                <w:rFonts w:ascii="CordiaUPC" w:eastAsia="Times New Roman" w:hAnsi="CordiaUPC" w:cs="CordiaUPC"/>
                <w:sz w:val="26"/>
                <w:szCs w:val="26"/>
              </w:rPr>
            </w:pPr>
          </w:p>
        </w:tc>
        <w:tc>
          <w:tcPr>
            <w:tcW w:w="115" w:type="dxa"/>
            <w:shd w:val="clear" w:color="auto" w:fill="auto"/>
            <w:vAlign w:val="bottom"/>
          </w:tcPr>
          <w:p w14:paraId="02F3B938"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288" w:type="dxa"/>
            <w:shd w:val="clear" w:color="auto" w:fill="auto"/>
            <w:vAlign w:val="bottom"/>
          </w:tcPr>
          <w:p w14:paraId="5B155CEE" w14:textId="77777777" w:rsidR="00370C60" w:rsidRPr="001545EE" w:rsidRDefault="00370C60" w:rsidP="00370C60">
            <w:pPr>
              <w:tabs>
                <w:tab w:val="decimal" w:pos="822"/>
              </w:tabs>
              <w:snapToGrid w:val="0"/>
              <w:spacing w:line="240" w:lineRule="exact"/>
              <w:ind w:right="-113"/>
              <w:rPr>
                <w:rFonts w:ascii="CordiaUPC" w:eastAsia="Times New Roman" w:hAnsi="CordiaUPC" w:cs="CordiaUPC"/>
                <w:sz w:val="26"/>
                <w:szCs w:val="26"/>
              </w:rPr>
            </w:pPr>
          </w:p>
        </w:tc>
        <w:tc>
          <w:tcPr>
            <w:tcW w:w="115" w:type="dxa"/>
            <w:shd w:val="clear" w:color="auto" w:fill="auto"/>
            <w:vAlign w:val="bottom"/>
          </w:tcPr>
          <w:p w14:paraId="5D9AEA28"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288" w:type="dxa"/>
            <w:shd w:val="clear" w:color="auto" w:fill="auto"/>
            <w:vAlign w:val="bottom"/>
          </w:tcPr>
          <w:p w14:paraId="1B15ED41" w14:textId="77777777" w:rsidR="00370C60" w:rsidRPr="001545EE" w:rsidRDefault="00370C60" w:rsidP="00370C60">
            <w:pPr>
              <w:tabs>
                <w:tab w:val="decimal" w:pos="855"/>
              </w:tabs>
              <w:snapToGrid w:val="0"/>
              <w:spacing w:line="240" w:lineRule="exact"/>
              <w:ind w:right="-113"/>
              <w:rPr>
                <w:rFonts w:ascii="CordiaUPC" w:eastAsia="Times New Roman" w:hAnsi="CordiaUPC" w:cs="CordiaUPC"/>
                <w:sz w:val="26"/>
                <w:szCs w:val="26"/>
              </w:rPr>
            </w:pPr>
          </w:p>
        </w:tc>
        <w:tc>
          <w:tcPr>
            <w:tcW w:w="117" w:type="dxa"/>
            <w:shd w:val="clear" w:color="auto" w:fill="auto"/>
          </w:tcPr>
          <w:p w14:paraId="333B9F98"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1152" w:type="dxa"/>
            <w:tcBorders>
              <w:top w:val="single" w:sz="4" w:space="0" w:color="000000"/>
            </w:tcBorders>
            <w:shd w:val="clear" w:color="auto" w:fill="auto"/>
            <w:vAlign w:val="bottom"/>
          </w:tcPr>
          <w:p w14:paraId="116660EA" w14:textId="08695AB0" w:rsidR="00370C60" w:rsidRPr="001545EE" w:rsidRDefault="00370C60" w:rsidP="00370C60">
            <w:pPr>
              <w:tabs>
                <w:tab w:val="decimal" w:pos="946"/>
              </w:tabs>
              <w:snapToGrid w:val="0"/>
              <w:spacing w:line="240" w:lineRule="exact"/>
              <w:ind w:right="-113"/>
              <w:rPr>
                <w:rFonts w:ascii="CordiaUPC" w:eastAsia="Times New Roman" w:hAnsi="CordiaUPC" w:cs="CordiaUPC"/>
                <w:sz w:val="26"/>
                <w:szCs w:val="26"/>
              </w:rPr>
            </w:pPr>
            <w:r w:rsidRPr="001545EE">
              <w:rPr>
                <w:rFonts w:ascii="CordiaUPC" w:eastAsia="Times New Roman" w:hAnsi="CordiaUPC" w:cs="CordiaUPC"/>
                <w:sz w:val="26"/>
                <w:szCs w:val="26"/>
              </w:rPr>
              <w:t>13,079</w:t>
            </w:r>
          </w:p>
        </w:tc>
        <w:tc>
          <w:tcPr>
            <w:tcW w:w="115" w:type="dxa"/>
            <w:shd w:val="clear" w:color="auto" w:fill="auto"/>
            <w:vAlign w:val="bottom"/>
          </w:tcPr>
          <w:p w14:paraId="1FA0AA8E"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1152" w:type="dxa"/>
            <w:tcBorders>
              <w:top w:val="single" w:sz="4" w:space="0" w:color="000000"/>
            </w:tcBorders>
            <w:shd w:val="clear" w:color="auto" w:fill="auto"/>
            <w:vAlign w:val="bottom"/>
          </w:tcPr>
          <w:p w14:paraId="71BBD03E" w14:textId="5E6CDCF9" w:rsidR="00370C60" w:rsidRPr="001545EE" w:rsidRDefault="00370C60" w:rsidP="00370C60">
            <w:pPr>
              <w:tabs>
                <w:tab w:val="decimal" w:pos="851"/>
              </w:tabs>
              <w:snapToGrid w:val="0"/>
              <w:spacing w:line="240" w:lineRule="exact"/>
              <w:ind w:right="-113"/>
              <w:rPr>
                <w:rFonts w:ascii="CordiaUPC" w:eastAsia="Times New Roman" w:hAnsi="CordiaUPC" w:cs="CordiaUPC"/>
                <w:sz w:val="26"/>
                <w:szCs w:val="26"/>
              </w:rPr>
            </w:pPr>
            <w:r w:rsidRPr="001545EE">
              <w:rPr>
                <w:rFonts w:ascii="CordiaUPC" w:eastAsia="Times New Roman" w:hAnsi="CordiaUPC" w:cs="CordiaUPC" w:hint="cs"/>
                <w:sz w:val="26"/>
                <w:szCs w:val="26"/>
              </w:rPr>
              <w:t>(2</w:t>
            </w:r>
            <w:r w:rsidRPr="001545EE">
              <w:rPr>
                <w:rFonts w:ascii="CordiaUPC" w:eastAsia="Times New Roman" w:hAnsi="CordiaUPC" w:cs="CordiaUPC"/>
                <w:sz w:val="26"/>
                <w:szCs w:val="26"/>
              </w:rPr>
              <w:t>07</w:t>
            </w:r>
            <w:r w:rsidRPr="001545EE">
              <w:rPr>
                <w:rFonts w:ascii="CordiaUPC" w:eastAsia="Times New Roman" w:hAnsi="CordiaUPC" w:cs="CordiaUPC" w:hint="cs"/>
                <w:sz w:val="26"/>
                <w:szCs w:val="26"/>
              </w:rPr>
              <w:t>)</w:t>
            </w:r>
          </w:p>
        </w:tc>
        <w:tc>
          <w:tcPr>
            <w:tcW w:w="117" w:type="dxa"/>
            <w:shd w:val="clear" w:color="auto" w:fill="auto"/>
            <w:vAlign w:val="bottom"/>
          </w:tcPr>
          <w:p w14:paraId="4D30BF60"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1152" w:type="dxa"/>
            <w:tcBorders>
              <w:top w:val="single" w:sz="4" w:space="0" w:color="000000"/>
            </w:tcBorders>
            <w:shd w:val="clear" w:color="auto" w:fill="auto"/>
            <w:vAlign w:val="bottom"/>
          </w:tcPr>
          <w:p w14:paraId="622AB298" w14:textId="073056FD" w:rsidR="00370C60" w:rsidRPr="001545EE" w:rsidRDefault="00370C60" w:rsidP="00370C60">
            <w:pPr>
              <w:tabs>
                <w:tab w:val="decimal" w:pos="935"/>
              </w:tabs>
              <w:snapToGrid w:val="0"/>
              <w:spacing w:line="240" w:lineRule="exact"/>
              <w:ind w:right="-113"/>
              <w:rPr>
                <w:rFonts w:ascii="CordiaUPC" w:eastAsia="Times New Roman" w:hAnsi="CordiaUPC" w:cs="CordiaUPC"/>
                <w:sz w:val="26"/>
                <w:szCs w:val="26"/>
              </w:rPr>
            </w:pPr>
            <w:r w:rsidRPr="001545EE">
              <w:rPr>
                <w:rFonts w:ascii="CordiaUPC" w:eastAsia="Times New Roman" w:hAnsi="CordiaUPC" w:cs="CordiaUPC"/>
                <w:sz w:val="26"/>
                <w:szCs w:val="26"/>
              </w:rPr>
              <w:t>12,872</w:t>
            </w:r>
          </w:p>
        </w:tc>
      </w:tr>
      <w:tr w:rsidR="00370C60" w:rsidRPr="001545EE" w14:paraId="238F582A" w14:textId="77777777" w:rsidTr="003C52F5">
        <w:trPr>
          <w:cantSplit/>
          <w:trHeight w:val="253"/>
        </w:trPr>
        <w:tc>
          <w:tcPr>
            <w:tcW w:w="4590" w:type="dxa"/>
            <w:shd w:val="clear" w:color="auto" w:fill="auto"/>
            <w:vAlign w:val="bottom"/>
          </w:tcPr>
          <w:p w14:paraId="2B0F4B02" w14:textId="77777777" w:rsidR="00370C60" w:rsidRPr="001545EE" w:rsidRDefault="00370C60" w:rsidP="00370C60">
            <w:pPr>
              <w:spacing w:line="240" w:lineRule="exact"/>
              <w:ind w:left="294" w:right="-90" w:hanging="114"/>
              <w:rPr>
                <w:rFonts w:ascii="CordiaUPC" w:eastAsia="Times New Roman" w:hAnsi="CordiaUPC" w:cs="CordiaUPC"/>
                <w:spacing w:val="-4"/>
                <w:sz w:val="26"/>
                <w:szCs w:val="26"/>
              </w:rPr>
            </w:pPr>
            <w:r w:rsidRPr="001545EE">
              <w:rPr>
                <w:rFonts w:ascii="CordiaUPC" w:eastAsia="Times New Roman" w:hAnsi="CordiaUPC" w:cs="CordiaUPC" w:hint="cs"/>
                <w:spacing w:val="-4"/>
                <w:sz w:val="26"/>
                <w:szCs w:val="26"/>
              </w:rPr>
              <w:t>Net fees and service income</w:t>
            </w:r>
          </w:p>
        </w:tc>
        <w:tc>
          <w:tcPr>
            <w:tcW w:w="288" w:type="dxa"/>
            <w:shd w:val="clear" w:color="auto" w:fill="auto"/>
            <w:vAlign w:val="bottom"/>
          </w:tcPr>
          <w:p w14:paraId="04BD4547" w14:textId="77777777" w:rsidR="00370C60" w:rsidRPr="001545EE" w:rsidRDefault="00370C60" w:rsidP="00370C60">
            <w:pPr>
              <w:tabs>
                <w:tab w:val="decimal" w:pos="855"/>
              </w:tabs>
              <w:snapToGrid w:val="0"/>
              <w:spacing w:line="240" w:lineRule="exact"/>
              <w:ind w:right="-113"/>
              <w:rPr>
                <w:rFonts w:ascii="CordiaUPC" w:eastAsia="Times New Roman" w:hAnsi="CordiaUPC" w:cs="CordiaUPC"/>
                <w:sz w:val="26"/>
                <w:szCs w:val="26"/>
              </w:rPr>
            </w:pPr>
          </w:p>
        </w:tc>
        <w:tc>
          <w:tcPr>
            <w:tcW w:w="115" w:type="dxa"/>
            <w:shd w:val="clear" w:color="auto" w:fill="auto"/>
            <w:vAlign w:val="bottom"/>
          </w:tcPr>
          <w:p w14:paraId="6C175516"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288" w:type="dxa"/>
            <w:shd w:val="clear" w:color="auto" w:fill="auto"/>
            <w:vAlign w:val="bottom"/>
          </w:tcPr>
          <w:p w14:paraId="562811D8" w14:textId="77777777" w:rsidR="00370C60" w:rsidRPr="001545EE" w:rsidRDefault="00370C60" w:rsidP="00370C60">
            <w:pPr>
              <w:tabs>
                <w:tab w:val="decimal" w:pos="822"/>
              </w:tabs>
              <w:snapToGrid w:val="0"/>
              <w:spacing w:line="240" w:lineRule="exact"/>
              <w:ind w:right="-113"/>
              <w:rPr>
                <w:rFonts w:ascii="CordiaUPC" w:eastAsia="Times New Roman" w:hAnsi="CordiaUPC" w:cs="CordiaUPC"/>
                <w:sz w:val="26"/>
                <w:szCs w:val="26"/>
              </w:rPr>
            </w:pPr>
          </w:p>
        </w:tc>
        <w:tc>
          <w:tcPr>
            <w:tcW w:w="115" w:type="dxa"/>
            <w:shd w:val="clear" w:color="auto" w:fill="auto"/>
            <w:vAlign w:val="bottom"/>
          </w:tcPr>
          <w:p w14:paraId="5A417830"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288" w:type="dxa"/>
            <w:shd w:val="clear" w:color="auto" w:fill="auto"/>
            <w:vAlign w:val="bottom"/>
          </w:tcPr>
          <w:p w14:paraId="1CACB8C9" w14:textId="77777777" w:rsidR="00370C60" w:rsidRPr="001545EE" w:rsidRDefault="00370C60" w:rsidP="00370C60">
            <w:pPr>
              <w:tabs>
                <w:tab w:val="decimal" w:pos="855"/>
              </w:tabs>
              <w:snapToGrid w:val="0"/>
              <w:spacing w:line="240" w:lineRule="exact"/>
              <w:ind w:right="-113"/>
              <w:rPr>
                <w:rFonts w:ascii="CordiaUPC" w:eastAsia="Times New Roman" w:hAnsi="CordiaUPC" w:cs="CordiaUPC"/>
                <w:sz w:val="26"/>
                <w:szCs w:val="26"/>
              </w:rPr>
            </w:pPr>
          </w:p>
        </w:tc>
        <w:tc>
          <w:tcPr>
            <w:tcW w:w="117" w:type="dxa"/>
            <w:shd w:val="clear" w:color="auto" w:fill="auto"/>
          </w:tcPr>
          <w:p w14:paraId="2939A75A"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1152" w:type="dxa"/>
            <w:shd w:val="clear" w:color="auto" w:fill="auto"/>
            <w:vAlign w:val="bottom"/>
          </w:tcPr>
          <w:p w14:paraId="23D5E13E" w14:textId="7307427D" w:rsidR="00370C60" w:rsidRPr="001545EE" w:rsidRDefault="00370C60" w:rsidP="00370C60">
            <w:pPr>
              <w:tabs>
                <w:tab w:val="decimal" w:pos="946"/>
              </w:tabs>
              <w:snapToGrid w:val="0"/>
              <w:spacing w:line="240" w:lineRule="exact"/>
              <w:ind w:right="-113"/>
              <w:rPr>
                <w:rFonts w:ascii="CordiaUPC" w:eastAsia="Times New Roman" w:hAnsi="CordiaUPC" w:cs="CordiaUPC"/>
                <w:sz w:val="26"/>
                <w:szCs w:val="26"/>
              </w:rPr>
            </w:pPr>
            <w:r w:rsidRPr="001545EE">
              <w:rPr>
                <w:rFonts w:ascii="CordiaUPC" w:eastAsia="Times New Roman" w:hAnsi="CordiaUPC" w:cs="CordiaUPC"/>
                <w:sz w:val="26"/>
                <w:szCs w:val="26"/>
              </w:rPr>
              <w:t>3,032</w:t>
            </w:r>
          </w:p>
        </w:tc>
        <w:tc>
          <w:tcPr>
            <w:tcW w:w="115" w:type="dxa"/>
            <w:shd w:val="clear" w:color="auto" w:fill="auto"/>
            <w:vAlign w:val="bottom"/>
          </w:tcPr>
          <w:p w14:paraId="5F2ECE2E"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1152" w:type="dxa"/>
            <w:shd w:val="clear" w:color="auto" w:fill="auto"/>
            <w:vAlign w:val="bottom"/>
          </w:tcPr>
          <w:p w14:paraId="21A89F91" w14:textId="0E3532B8" w:rsidR="00370C60" w:rsidRPr="001545EE" w:rsidRDefault="00370C60" w:rsidP="00370C60">
            <w:pPr>
              <w:tabs>
                <w:tab w:val="decimal" w:pos="851"/>
              </w:tabs>
              <w:snapToGrid w:val="0"/>
              <w:spacing w:line="240" w:lineRule="exact"/>
              <w:ind w:right="-113"/>
              <w:rPr>
                <w:rFonts w:ascii="CordiaUPC" w:eastAsia="Times New Roman" w:hAnsi="CordiaUPC" w:cs="CordiaUPC"/>
                <w:sz w:val="26"/>
                <w:szCs w:val="26"/>
              </w:rPr>
            </w:pPr>
            <w:r w:rsidRPr="001545EE">
              <w:rPr>
                <w:rFonts w:ascii="CordiaUPC" w:eastAsia="Times New Roman" w:hAnsi="CordiaUPC" w:cs="CordiaUPC" w:hint="cs"/>
                <w:sz w:val="26"/>
                <w:szCs w:val="26"/>
              </w:rPr>
              <w:t>-</w:t>
            </w:r>
          </w:p>
        </w:tc>
        <w:tc>
          <w:tcPr>
            <w:tcW w:w="117" w:type="dxa"/>
            <w:shd w:val="clear" w:color="auto" w:fill="auto"/>
            <w:vAlign w:val="bottom"/>
          </w:tcPr>
          <w:p w14:paraId="5CFE43E2"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1152" w:type="dxa"/>
            <w:shd w:val="clear" w:color="auto" w:fill="auto"/>
            <w:vAlign w:val="bottom"/>
          </w:tcPr>
          <w:p w14:paraId="217F1683" w14:textId="22716483" w:rsidR="00370C60" w:rsidRPr="001545EE" w:rsidRDefault="00370C60" w:rsidP="00370C60">
            <w:pPr>
              <w:tabs>
                <w:tab w:val="decimal" w:pos="935"/>
              </w:tabs>
              <w:snapToGrid w:val="0"/>
              <w:spacing w:line="240" w:lineRule="exact"/>
              <w:ind w:right="-113"/>
              <w:rPr>
                <w:rFonts w:ascii="CordiaUPC" w:eastAsia="Times New Roman" w:hAnsi="CordiaUPC" w:cs="CordiaUPC"/>
                <w:sz w:val="26"/>
                <w:szCs w:val="26"/>
              </w:rPr>
            </w:pPr>
            <w:r w:rsidRPr="001545EE">
              <w:rPr>
                <w:rFonts w:ascii="CordiaUPC" w:eastAsia="Times New Roman" w:hAnsi="CordiaUPC" w:cs="CordiaUPC"/>
                <w:sz w:val="26"/>
                <w:szCs w:val="26"/>
              </w:rPr>
              <w:t>3,032</w:t>
            </w:r>
          </w:p>
        </w:tc>
      </w:tr>
      <w:tr w:rsidR="00370C60" w:rsidRPr="001545EE" w14:paraId="5E5CFD35" w14:textId="77777777" w:rsidTr="003C52F5">
        <w:trPr>
          <w:cantSplit/>
          <w:trHeight w:val="236"/>
        </w:trPr>
        <w:tc>
          <w:tcPr>
            <w:tcW w:w="4590" w:type="dxa"/>
            <w:shd w:val="clear" w:color="auto" w:fill="auto"/>
            <w:vAlign w:val="bottom"/>
          </w:tcPr>
          <w:p w14:paraId="4D35FC0E" w14:textId="77777777" w:rsidR="00370C60" w:rsidRPr="001545EE" w:rsidRDefault="00370C60" w:rsidP="00370C60">
            <w:pPr>
              <w:spacing w:line="240" w:lineRule="exact"/>
              <w:ind w:left="294" w:right="-90" w:hanging="114"/>
              <w:rPr>
                <w:rFonts w:ascii="CordiaUPC" w:eastAsia="Times New Roman" w:hAnsi="CordiaUPC" w:cs="CordiaUPC"/>
                <w:spacing w:val="-4"/>
                <w:sz w:val="26"/>
                <w:szCs w:val="26"/>
              </w:rPr>
            </w:pPr>
            <w:r w:rsidRPr="001545EE">
              <w:rPr>
                <w:rFonts w:ascii="CordiaUPC" w:eastAsia="Times New Roman" w:hAnsi="CordiaUPC" w:cs="CordiaUPC" w:hint="cs"/>
                <w:spacing w:val="-4"/>
                <w:sz w:val="26"/>
                <w:szCs w:val="26"/>
              </w:rPr>
              <w:t>Total other operating income</w:t>
            </w:r>
          </w:p>
        </w:tc>
        <w:tc>
          <w:tcPr>
            <w:tcW w:w="288" w:type="dxa"/>
            <w:shd w:val="clear" w:color="auto" w:fill="auto"/>
            <w:vAlign w:val="bottom"/>
          </w:tcPr>
          <w:p w14:paraId="2B1372CA" w14:textId="77777777" w:rsidR="00370C60" w:rsidRPr="001545EE" w:rsidRDefault="00370C60" w:rsidP="00370C60">
            <w:pPr>
              <w:tabs>
                <w:tab w:val="decimal" w:pos="855"/>
              </w:tabs>
              <w:snapToGrid w:val="0"/>
              <w:spacing w:line="240" w:lineRule="exact"/>
              <w:ind w:right="-113"/>
              <w:rPr>
                <w:rFonts w:ascii="CordiaUPC" w:eastAsia="Times New Roman" w:hAnsi="CordiaUPC" w:cs="CordiaUPC"/>
                <w:sz w:val="26"/>
                <w:szCs w:val="26"/>
              </w:rPr>
            </w:pPr>
          </w:p>
        </w:tc>
        <w:tc>
          <w:tcPr>
            <w:tcW w:w="115" w:type="dxa"/>
            <w:shd w:val="clear" w:color="auto" w:fill="auto"/>
            <w:vAlign w:val="bottom"/>
          </w:tcPr>
          <w:p w14:paraId="242770B9"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288" w:type="dxa"/>
            <w:shd w:val="clear" w:color="auto" w:fill="auto"/>
            <w:vAlign w:val="bottom"/>
          </w:tcPr>
          <w:p w14:paraId="181C2BAC" w14:textId="77777777" w:rsidR="00370C60" w:rsidRPr="001545EE" w:rsidRDefault="00370C60" w:rsidP="00370C60">
            <w:pPr>
              <w:tabs>
                <w:tab w:val="decimal" w:pos="822"/>
              </w:tabs>
              <w:snapToGrid w:val="0"/>
              <w:spacing w:line="240" w:lineRule="exact"/>
              <w:ind w:right="-113"/>
              <w:rPr>
                <w:rFonts w:ascii="CordiaUPC" w:eastAsia="Times New Roman" w:hAnsi="CordiaUPC" w:cs="CordiaUPC"/>
                <w:sz w:val="26"/>
                <w:szCs w:val="26"/>
                <w:lang w:val="en-US" w:bidi="th-TH"/>
              </w:rPr>
            </w:pPr>
          </w:p>
        </w:tc>
        <w:tc>
          <w:tcPr>
            <w:tcW w:w="115" w:type="dxa"/>
            <w:shd w:val="clear" w:color="auto" w:fill="auto"/>
            <w:vAlign w:val="bottom"/>
          </w:tcPr>
          <w:p w14:paraId="0BC41D62"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288" w:type="dxa"/>
            <w:shd w:val="clear" w:color="auto" w:fill="auto"/>
            <w:vAlign w:val="bottom"/>
          </w:tcPr>
          <w:p w14:paraId="7DA7FF68" w14:textId="77777777" w:rsidR="00370C60" w:rsidRPr="001545EE" w:rsidRDefault="00370C60" w:rsidP="00370C60">
            <w:pPr>
              <w:tabs>
                <w:tab w:val="decimal" w:pos="855"/>
              </w:tabs>
              <w:snapToGrid w:val="0"/>
              <w:spacing w:line="240" w:lineRule="exact"/>
              <w:ind w:right="-113"/>
              <w:rPr>
                <w:rFonts w:ascii="CordiaUPC" w:eastAsia="Times New Roman" w:hAnsi="CordiaUPC" w:cs="CordiaUPC"/>
                <w:sz w:val="26"/>
                <w:szCs w:val="26"/>
                <w:lang w:bidi="th-TH"/>
              </w:rPr>
            </w:pPr>
          </w:p>
        </w:tc>
        <w:tc>
          <w:tcPr>
            <w:tcW w:w="117" w:type="dxa"/>
            <w:shd w:val="clear" w:color="auto" w:fill="auto"/>
          </w:tcPr>
          <w:p w14:paraId="30FE2B93"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1152" w:type="dxa"/>
            <w:shd w:val="clear" w:color="auto" w:fill="auto"/>
            <w:vAlign w:val="bottom"/>
          </w:tcPr>
          <w:p w14:paraId="21DA645F" w14:textId="18502DBC" w:rsidR="00370C60" w:rsidRPr="001545EE" w:rsidRDefault="00370C60" w:rsidP="00370C60">
            <w:pPr>
              <w:tabs>
                <w:tab w:val="decimal" w:pos="946"/>
              </w:tabs>
              <w:snapToGrid w:val="0"/>
              <w:spacing w:line="240" w:lineRule="exact"/>
              <w:ind w:right="-113"/>
              <w:rPr>
                <w:rFonts w:ascii="CordiaUPC" w:eastAsia="Times New Roman" w:hAnsi="CordiaUPC" w:cs="CordiaUPC"/>
                <w:sz w:val="26"/>
                <w:szCs w:val="26"/>
                <w:lang w:bidi="th-TH"/>
              </w:rPr>
            </w:pPr>
            <w:r w:rsidRPr="001545EE">
              <w:rPr>
                <w:rFonts w:ascii="CordiaUPC" w:eastAsia="Times New Roman" w:hAnsi="CordiaUPC" w:cs="CordiaUPC"/>
                <w:sz w:val="26"/>
                <w:szCs w:val="26"/>
              </w:rPr>
              <w:t>97</w:t>
            </w:r>
            <w:r w:rsidR="00AD5872" w:rsidRPr="001545EE">
              <w:rPr>
                <w:rFonts w:ascii="CordiaUPC" w:eastAsia="Times New Roman" w:hAnsi="CordiaUPC" w:cs="CordiaUPC" w:hint="cs"/>
                <w:sz w:val="26"/>
                <w:szCs w:val="26"/>
                <w:cs/>
                <w:lang w:bidi="th-TH"/>
              </w:rPr>
              <w:t>2</w:t>
            </w:r>
          </w:p>
        </w:tc>
        <w:tc>
          <w:tcPr>
            <w:tcW w:w="115" w:type="dxa"/>
            <w:shd w:val="clear" w:color="auto" w:fill="auto"/>
            <w:vAlign w:val="bottom"/>
          </w:tcPr>
          <w:p w14:paraId="52494C4E"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1152" w:type="dxa"/>
            <w:shd w:val="clear" w:color="auto" w:fill="auto"/>
            <w:vAlign w:val="bottom"/>
          </w:tcPr>
          <w:p w14:paraId="6101243A" w14:textId="7578957F" w:rsidR="00370C60" w:rsidRPr="001545EE" w:rsidRDefault="00370C60" w:rsidP="00370C60">
            <w:pPr>
              <w:tabs>
                <w:tab w:val="decimal" w:pos="851"/>
              </w:tabs>
              <w:snapToGrid w:val="0"/>
              <w:spacing w:line="240" w:lineRule="exact"/>
              <w:ind w:right="-113"/>
              <w:rPr>
                <w:rFonts w:ascii="CordiaUPC" w:eastAsia="Times New Roman" w:hAnsi="CordiaUPC" w:cs="CordiaUPC"/>
                <w:sz w:val="26"/>
                <w:szCs w:val="26"/>
                <w:lang w:val="en-US" w:bidi="th-TH"/>
              </w:rPr>
            </w:pPr>
            <w:r w:rsidRPr="001545EE">
              <w:rPr>
                <w:rFonts w:ascii="CordiaUPC" w:eastAsia="Times New Roman" w:hAnsi="CordiaUPC" w:cs="CordiaUPC" w:hint="cs"/>
                <w:sz w:val="26"/>
                <w:szCs w:val="26"/>
                <w:lang w:val="en-US" w:bidi="th-TH"/>
              </w:rPr>
              <w:t>(</w:t>
            </w:r>
            <w:r w:rsidRPr="001545EE">
              <w:rPr>
                <w:rFonts w:ascii="CordiaUPC" w:eastAsia="Times New Roman" w:hAnsi="CordiaUPC" w:cs="CordiaUPC"/>
                <w:sz w:val="26"/>
                <w:szCs w:val="26"/>
                <w:lang w:val="en-US" w:bidi="th-TH"/>
              </w:rPr>
              <w:t>32</w:t>
            </w:r>
            <w:r w:rsidRPr="001545EE">
              <w:rPr>
                <w:rFonts w:ascii="CordiaUPC" w:eastAsia="Times New Roman" w:hAnsi="CordiaUPC" w:cs="CordiaUPC" w:hint="cs"/>
                <w:sz w:val="26"/>
                <w:szCs w:val="26"/>
                <w:lang w:val="en-US" w:bidi="th-TH"/>
              </w:rPr>
              <w:t>)</w:t>
            </w:r>
          </w:p>
        </w:tc>
        <w:tc>
          <w:tcPr>
            <w:tcW w:w="117" w:type="dxa"/>
            <w:shd w:val="clear" w:color="auto" w:fill="auto"/>
            <w:vAlign w:val="bottom"/>
          </w:tcPr>
          <w:p w14:paraId="03D7A163"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1152" w:type="dxa"/>
            <w:shd w:val="clear" w:color="auto" w:fill="auto"/>
            <w:vAlign w:val="bottom"/>
          </w:tcPr>
          <w:p w14:paraId="0256FE0D" w14:textId="7A060960" w:rsidR="00370C60" w:rsidRPr="001545EE" w:rsidRDefault="00370C60" w:rsidP="00370C60">
            <w:pPr>
              <w:tabs>
                <w:tab w:val="decimal" w:pos="935"/>
              </w:tabs>
              <w:snapToGrid w:val="0"/>
              <w:spacing w:line="240" w:lineRule="exact"/>
              <w:ind w:right="-113"/>
              <w:rPr>
                <w:rFonts w:ascii="CordiaUPC" w:eastAsia="Times New Roman" w:hAnsi="CordiaUPC" w:cs="CordiaUPC"/>
                <w:sz w:val="26"/>
                <w:szCs w:val="26"/>
                <w:lang w:bidi="th-TH"/>
              </w:rPr>
            </w:pPr>
            <w:r w:rsidRPr="001545EE">
              <w:rPr>
                <w:rFonts w:ascii="CordiaUPC" w:eastAsia="Times New Roman" w:hAnsi="CordiaUPC" w:cs="CordiaUPC"/>
                <w:sz w:val="26"/>
                <w:szCs w:val="26"/>
              </w:rPr>
              <w:t>9</w:t>
            </w:r>
            <w:r w:rsidR="00AD5872" w:rsidRPr="001545EE">
              <w:rPr>
                <w:rFonts w:ascii="CordiaUPC" w:eastAsia="Times New Roman" w:hAnsi="CordiaUPC" w:cs="CordiaUPC" w:hint="cs"/>
                <w:sz w:val="26"/>
                <w:szCs w:val="26"/>
                <w:cs/>
                <w:lang w:bidi="th-TH"/>
              </w:rPr>
              <w:t>40</w:t>
            </w:r>
          </w:p>
        </w:tc>
      </w:tr>
      <w:tr w:rsidR="00370C60" w:rsidRPr="001545EE" w14:paraId="1CA52082" w14:textId="77777777" w:rsidTr="003C52F5">
        <w:trPr>
          <w:cantSplit/>
          <w:trHeight w:val="236"/>
        </w:trPr>
        <w:tc>
          <w:tcPr>
            <w:tcW w:w="4590" w:type="dxa"/>
            <w:shd w:val="clear" w:color="auto" w:fill="auto"/>
            <w:vAlign w:val="bottom"/>
          </w:tcPr>
          <w:p w14:paraId="306AB4D9" w14:textId="77777777" w:rsidR="00370C60" w:rsidRPr="001545EE" w:rsidRDefault="00370C60" w:rsidP="00370C60">
            <w:pPr>
              <w:spacing w:line="240" w:lineRule="exact"/>
              <w:ind w:left="294" w:right="-90" w:hanging="114"/>
              <w:rPr>
                <w:rFonts w:ascii="CordiaUPC" w:eastAsia="Times New Roman" w:hAnsi="CordiaUPC" w:cs="CordiaUPC"/>
                <w:spacing w:val="-4"/>
                <w:sz w:val="26"/>
                <w:szCs w:val="26"/>
              </w:rPr>
            </w:pPr>
            <w:r w:rsidRPr="001545EE">
              <w:rPr>
                <w:rFonts w:ascii="CordiaUPC" w:eastAsia="Times New Roman" w:hAnsi="CordiaUPC" w:cs="CordiaUPC" w:hint="cs"/>
                <w:spacing w:val="-4"/>
                <w:sz w:val="26"/>
                <w:szCs w:val="26"/>
              </w:rPr>
              <w:t>Total other operating expenses</w:t>
            </w:r>
          </w:p>
        </w:tc>
        <w:tc>
          <w:tcPr>
            <w:tcW w:w="288" w:type="dxa"/>
            <w:shd w:val="clear" w:color="auto" w:fill="auto"/>
            <w:vAlign w:val="bottom"/>
          </w:tcPr>
          <w:p w14:paraId="08A8A41B" w14:textId="77777777" w:rsidR="00370C60" w:rsidRPr="001545EE" w:rsidRDefault="00370C60" w:rsidP="00370C60">
            <w:pPr>
              <w:tabs>
                <w:tab w:val="decimal" w:pos="855"/>
              </w:tabs>
              <w:snapToGrid w:val="0"/>
              <w:spacing w:line="240" w:lineRule="exact"/>
              <w:ind w:right="-113"/>
              <w:rPr>
                <w:rFonts w:ascii="CordiaUPC" w:eastAsia="Times New Roman" w:hAnsi="CordiaUPC" w:cs="CordiaUPC"/>
                <w:sz w:val="26"/>
                <w:szCs w:val="26"/>
              </w:rPr>
            </w:pPr>
          </w:p>
        </w:tc>
        <w:tc>
          <w:tcPr>
            <w:tcW w:w="115" w:type="dxa"/>
            <w:shd w:val="clear" w:color="auto" w:fill="auto"/>
            <w:vAlign w:val="bottom"/>
          </w:tcPr>
          <w:p w14:paraId="48AC46EC"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288" w:type="dxa"/>
            <w:shd w:val="clear" w:color="auto" w:fill="auto"/>
            <w:vAlign w:val="bottom"/>
          </w:tcPr>
          <w:p w14:paraId="14299E88" w14:textId="77777777" w:rsidR="00370C60" w:rsidRPr="001545EE" w:rsidRDefault="00370C60" w:rsidP="00370C60">
            <w:pPr>
              <w:tabs>
                <w:tab w:val="decimal" w:pos="822"/>
              </w:tabs>
              <w:snapToGrid w:val="0"/>
              <w:spacing w:line="240" w:lineRule="exact"/>
              <w:ind w:right="-113"/>
              <w:rPr>
                <w:rFonts w:ascii="CordiaUPC" w:eastAsia="Times New Roman" w:hAnsi="CordiaUPC" w:cs="CordiaUPC"/>
                <w:sz w:val="26"/>
                <w:szCs w:val="26"/>
              </w:rPr>
            </w:pPr>
          </w:p>
        </w:tc>
        <w:tc>
          <w:tcPr>
            <w:tcW w:w="115" w:type="dxa"/>
            <w:shd w:val="clear" w:color="auto" w:fill="auto"/>
            <w:vAlign w:val="bottom"/>
          </w:tcPr>
          <w:p w14:paraId="1BB3963C"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288" w:type="dxa"/>
            <w:shd w:val="clear" w:color="auto" w:fill="auto"/>
            <w:vAlign w:val="bottom"/>
          </w:tcPr>
          <w:p w14:paraId="53973292" w14:textId="77777777" w:rsidR="00370C60" w:rsidRPr="001545EE" w:rsidRDefault="00370C60" w:rsidP="00370C60">
            <w:pPr>
              <w:tabs>
                <w:tab w:val="decimal" w:pos="855"/>
              </w:tabs>
              <w:snapToGrid w:val="0"/>
              <w:spacing w:line="240" w:lineRule="exact"/>
              <w:ind w:right="-113"/>
              <w:rPr>
                <w:rFonts w:ascii="CordiaUPC" w:eastAsia="Times New Roman" w:hAnsi="CordiaUPC" w:cs="CordiaUPC"/>
                <w:sz w:val="26"/>
                <w:szCs w:val="26"/>
              </w:rPr>
            </w:pPr>
          </w:p>
        </w:tc>
        <w:tc>
          <w:tcPr>
            <w:tcW w:w="117" w:type="dxa"/>
            <w:shd w:val="clear" w:color="auto" w:fill="auto"/>
          </w:tcPr>
          <w:p w14:paraId="6A7BDC69"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1152" w:type="dxa"/>
            <w:shd w:val="clear" w:color="auto" w:fill="auto"/>
            <w:vAlign w:val="bottom"/>
          </w:tcPr>
          <w:p w14:paraId="2CC38C07" w14:textId="7C427999" w:rsidR="00370C60" w:rsidRPr="001545EE" w:rsidRDefault="00370C60" w:rsidP="00370C60">
            <w:pPr>
              <w:tabs>
                <w:tab w:val="decimal" w:pos="946"/>
              </w:tabs>
              <w:snapToGrid w:val="0"/>
              <w:spacing w:line="240" w:lineRule="exact"/>
              <w:ind w:right="-113"/>
              <w:rPr>
                <w:rFonts w:ascii="CordiaUPC" w:eastAsia="Times New Roman" w:hAnsi="CordiaUPC" w:cs="CordiaUPC"/>
                <w:sz w:val="26"/>
                <w:szCs w:val="26"/>
              </w:rPr>
            </w:pPr>
            <w:r w:rsidRPr="001545EE">
              <w:rPr>
                <w:rFonts w:ascii="CordiaUPC" w:eastAsia="Times New Roman" w:hAnsi="CordiaUPC" w:cs="CordiaUPC"/>
                <w:sz w:val="26"/>
                <w:szCs w:val="26"/>
              </w:rPr>
              <w:t>(7,92</w:t>
            </w:r>
            <w:r w:rsidR="00AD5872" w:rsidRPr="001545EE">
              <w:rPr>
                <w:rFonts w:ascii="CordiaUPC" w:eastAsia="Times New Roman" w:hAnsi="CordiaUPC" w:cs="CordiaUPC" w:hint="cs"/>
                <w:sz w:val="26"/>
                <w:szCs w:val="26"/>
                <w:cs/>
                <w:lang w:bidi="th-TH"/>
              </w:rPr>
              <w:t>7</w:t>
            </w:r>
            <w:r w:rsidRPr="001545EE">
              <w:rPr>
                <w:rFonts w:ascii="CordiaUPC" w:eastAsia="Times New Roman" w:hAnsi="CordiaUPC" w:cs="CordiaUPC"/>
                <w:sz w:val="26"/>
                <w:szCs w:val="26"/>
              </w:rPr>
              <w:t>)</w:t>
            </w:r>
          </w:p>
        </w:tc>
        <w:tc>
          <w:tcPr>
            <w:tcW w:w="115" w:type="dxa"/>
            <w:shd w:val="clear" w:color="auto" w:fill="auto"/>
            <w:vAlign w:val="bottom"/>
          </w:tcPr>
          <w:p w14:paraId="64DFA0E3"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1152" w:type="dxa"/>
            <w:shd w:val="clear" w:color="auto" w:fill="auto"/>
            <w:vAlign w:val="bottom"/>
          </w:tcPr>
          <w:p w14:paraId="722C1514" w14:textId="21FFB2C6" w:rsidR="00370C60" w:rsidRPr="001545EE" w:rsidRDefault="00370C60" w:rsidP="00370C60">
            <w:pPr>
              <w:tabs>
                <w:tab w:val="decimal" w:pos="851"/>
              </w:tabs>
              <w:snapToGrid w:val="0"/>
              <w:spacing w:line="240" w:lineRule="exact"/>
              <w:ind w:right="-113"/>
              <w:rPr>
                <w:rFonts w:ascii="CordiaUPC" w:eastAsia="Times New Roman" w:hAnsi="CordiaUPC" w:cs="CordiaUPC"/>
                <w:sz w:val="26"/>
                <w:szCs w:val="26"/>
              </w:rPr>
            </w:pPr>
            <w:r w:rsidRPr="001545EE">
              <w:rPr>
                <w:rFonts w:ascii="CordiaUPC" w:eastAsia="Times New Roman" w:hAnsi="CordiaUPC" w:cs="CordiaUPC" w:hint="cs"/>
                <w:sz w:val="26"/>
                <w:szCs w:val="26"/>
              </w:rPr>
              <w:t>(</w:t>
            </w:r>
            <w:r w:rsidRPr="001545EE">
              <w:rPr>
                <w:rFonts w:ascii="CordiaUPC" w:eastAsia="Times New Roman" w:hAnsi="CordiaUPC" w:cs="CordiaUPC"/>
                <w:sz w:val="26"/>
                <w:szCs w:val="26"/>
              </w:rPr>
              <w:t>1</w:t>
            </w:r>
            <w:r w:rsidRPr="001545EE">
              <w:rPr>
                <w:rFonts w:ascii="CordiaUPC" w:eastAsia="Times New Roman" w:hAnsi="CordiaUPC" w:cs="CordiaUPC" w:hint="cs"/>
                <w:sz w:val="26"/>
                <w:szCs w:val="26"/>
              </w:rPr>
              <w:t>)</w:t>
            </w:r>
          </w:p>
        </w:tc>
        <w:tc>
          <w:tcPr>
            <w:tcW w:w="117" w:type="dxa"/>
            <w:shd w:val="clear" w:color="auto" w:fill="auto"/>
            <w:vAlign w:val="bottom"/>
          </w:tcPr>
          <w:p w14:paraId="2031A0B2" w14:textId="77777777" w:rsidR="00370C60" w:rsidRPr="001545EE" w:rsidRDefault="00370C60" w:rsidP="00370C60">
            <w:pPr>
              <w:tabs>
                <w:tab w:val="decimal" w:pos="855"/>
              </w:tabs>
              <w:snapToGrid w:val="0"/>
              <w:spacing w:line="240" w:lineRule="exact"/>
              <w:rPr>
                <w:rFonts w:ascii="CordiaUPC" w:eastAsia="Times New Roman" w:hAnsi="CordiaUPC" w:cs="CordiaUPC"/>
                <w:sz w:val="26"/>
                <w:szCs w:val="26"/>
              </w:rPr>
            </w:pPr>
          </w:p>
        </w:tc>
        <w:tc>
          <w:tcPr>
            <w:tcW w:w="1152" w:type="dxa"/>
            <w:shd w:val="clear" w:color="auto" w:fill="auto"/>
            <w:vAlign w:val="bottom"/>
          </w:tcPr>
          <w:p w14:paraId="2AEE8D07" w14:textId="384D9AEF" w:rsidR="00370C60" w:rsidRPr="001545EE" w:rsidRDefault="00370C60" w:rsidP="00370C60">
            <w:pPr>
              <w:tabs>
                <w:tab w:val="decimal" w:pos="935"/>
              </w:tabs>
              <w:snapToGrid w:val="0"/>
              <w:spacing w:line="240" w:lineRule="exact"/>
              <w:ind w:right="-113"/>
              <w:rPr>
                <w:rFonts w:ascii="CordiaUPC" w:eastAsia="Times New Roman" w:hAnsi="CordiaUPC" w:cs="CordiaUPC"/>
                <w:sz w:val="26"/>
                <w:szCs w:val="26"/>
              </w:rPr>
            </w:pPr>
            <w:r w:rsidRPr="001545EE">
              <w:rPr>
                <w:rFonts w:ascii="CordiaUPC" w:eastAsia="Times New Roman" w:hAnsi="CordiaUPC" w:cs="CordiaUPC"/>
                <w:sz w:val="26"/>
                <w:szCs w:val="26"/>
              </w:rPr>
              <w:t>(7,92</w:t>
            </w:r>
            <w:r w:rsidR="00AD5872" w:rsidRPr="001545EE">
              <w:rPr>
                <w:rFonts w:ascii="CordiaUPC" w:eastAsia="Times New Roman" w:hAnsi="CordiaUPC" w:cs="CordiaUPC" w:hint="cs"/>
                <w:sz w:val="26"/>
                <w:szCs w:val="26"/>
                <w:cs/>
                <w:lang w:bidi="th-TH"/>
              </w:rPr>
              <w:t>8</w:t>
            </w:r>
            <w:r w:rsidRPr="001545EE">
              <w:rPr>
                <w:rFonts w:ascii="CordiaUPC" w:eastAsia="Times New Roman" w:hAnsi="CordiaUPC" w:cs="CordiaUPC"/>
                <w:sz w:val="26"/>
                <w:szCs w:val="26"/>
              </w:rPr>
              <w:t>)</w:t>
            </w:r>
          </w:p>
        </w:tc>
      </w:tr>
      <w:tr w:rsidR="00370C60" w:rsidRPr="001545EE" w14:paraId="47FE131E" w14:textId="77777777" w:rsidTr="003C52F5">
        <w:trPr>
          <w:cantSplit/>
          <w:trHeight w:val="253"/>
        </w:trPr>
        <w:tc>
          <w:tcPr>
            <w:tcW w:w="4590" w:type="dxa"/>
            <w:shd w:val="clear" w:color="auto" w:fill="auto"/>
            <w:vAlign w:val="bottom"/>
          </w:tcPr>
          <w:p w14:paraId="05DCE256" w14:textId="77777777" w:rsidR="00370C60" w:rsidRPr="001545EE" w:rsidRDefault="00370C60" w:rsidP="00370C60">
            <w:pPr>
              <w:spacing w:line="240" w:lineRule="exact"/>
              <w:ind w:left="294" w:right="-90" w:hanging="114"/>
              <w:rPr>
                <w:rFonts w:ascii="CordiaUPC" w:eastAsia="Times New Roman" w:hAnsi="CordiaUPC" w:cs="CordiaUPC"/>
                <w:b/>
                <w:bCs/>
                <w:spacing w:val="-4"/>
                <w:sz w:val="26"/>
                <w:szCs w:val="26"/>
              </w:rPr>
            </w:pPr>
            <w:r w:rsidRPr="001545EE">
              <w:rPr>
                <w:rFonts w:ascii="CordiaUPC" w:eastAsia="Times New Roman" w:hAnsi="CordiaUPC" w:cs="CordiaUPC" w:hint="cs"/>
                <w:b/>
                <w:bCs/>
                <w:spacing w:val="-4"/>
                <w:sz w:val="26"/>
                <w:szCs w:val="26"/>
              </w:rPr>
              <w:t>Profit (loss) from operations before</w:t>
            </w:r>
          </w:p>
        </w:tc>
        <w:tc>
          <w:tcPr>
            <w:tcW w:w="288" w:type="dxa"/>
            <w:shd w:val="clear" w:color="auto" w:fill="auto"/>
            <w:vAlign w:val="bottom"/>
          </w:tcPr>
          <w:p w14:paraId="05E3BF2F" w14:textId="77777777" w:rsidR="00370C60" w:rsidRPr="001545EE" w:rsidRDefault="00370C60" w:rsidP="00370C60">
            <w:pPr>
              <w:tabs>
                <w:tab w:val="decimal" w:pos="855"/>
              </w:tabs>
              <w:snapToGrid w:val="0"/>
              <w:spacing w:line="240" w:lineRule="exact"/>
              <w:ind w:right="-113"/>
              <w:rPr>
                <w:rFonts w:ascii="CordiaUPC" w:eastAsia="Times New Roman" w:hAnsi="CordiaUPC" w:cs="CordiaUPC"/>
                <w:b/>
                <w:bCs/>
                <w:sz w:val="26"/>
                <w:szCs w:val="26"/>
              </w:rPr>
            </w:pPr>
          </w:p>
        </w:tc>
        <w:tc>
          <w:tcPr>
            <w:tcW w:w="115" w:type="dxa"/>
            <w:shd w:val="clear" w:color="auto" w:fill="auto"/>
            <w:vAlign w:val="bottom"/>
          </w:tcPr>
          <w:p w14:paraId="0D2A1B8F" w14:textId="77777777" w:rsidR="00370C60" w:rsidRPr="001545EE" w:rsidRDefault="00370C60" w:rsidP="00370C60">
            <w:pPr>
              <w:tabs>
                <w:tab w:val="decimal" w:pos="855"/>
              </w:tabs>
              <w:snapToGrid w:val="0"/>
              <w:spacing w:line="240" w:lineRule="exact"/>
              <w:rPr>
                <w:rFonts w:ascii="CordiaUPC" w:eastAsia="Times New Roman" w:hAnsi="CordiaUPC" w:cs="CordiaUPC"/>
                <w:b/>
                <w:bCs/>
                <w:sz w:val="26"/>
                <w:szCs w:val="26"/>
              </w:rPr>
            </w:pPr>
          </w:p>
        </w:tc>
        <w:tc>
          <w:tcPr>
            <w:tcW w:w="288" w:type="dxa"/>
            <w:shd w:val="clear" w:color="auto" w:fill="auto"/>
            <w:vAlign w:val="bottom"/>
          </w:tcPr>
          <w:p w14:paraId="236FFA3E" w14:textId="77777777" w:rsidR="00370C60" w:rsidRPr="001545EE" w:rsidRDefault="00370C60" w:rsidP="00370C60">
            <w:pPr>
              <w:tabs>
                <w:tab w:val="decimal" w:pos="822"/>
              </w:tabs>
              <w:snapToGrid w:val="0"/>
              <w:spacing w:line="240" w:lineRule="exact"/>
              <w:ind w:right="-113"/>
              <w:rPr>
                <w:rFonts w:ascii="CordiaUPC" w:eastAsia="Times New Roman" w:hAnsi="CordiaUPC" w:cs="CordiaUPC"/>
                <w:b/>
                <w:bCs/>
                <w:sz w:val="26"/>
                <w:szCs w:val="26"/>
              </w:rPr>
            </w:pPr>
          </w:p>
        </w:tc>
        <w:tc>
          <w:tcPr>
            <w:tcW w:w="115" w:type="dxa"/>
            <w:shd w:val="clear" w:color="auto" w:fill="auto"/>
            <w:vAlign w:val="bottom"/>
          </w:tcPr>
          <w:p w14:paraId="19DFE655" w14:textId="77777777" w:rsidR="00370C60" w:rsidRPr="001545EE" w:rsidRDefault="00370C60" w:rsidP="00370C60">
            <w:pPr>
              <w:tabs>
                <w:tab w:val="decimal" w:pos="855"/>
              </w:tabs>
              <w:snapToGrid w:val="0"/>
              <w:spacing w:line="240" w:lineRule="exact"/>
              <w:rPr>
                <w:rFonts w:ascii="CordiaUPC" w:eastAsia="Times New Roman" w:hAnsi="CordiaUPC" w:cs="CordiaUPC"/>
                <w:b/>
                <w:bCs/>
                <w:sz w:val="26"/>
                <w:szCs w:val="26"/>
              </w:rPr>
            </w:pPr>
          </w:p>
        </w:tc>
        <w:tc>
          <w:tcPr>
            <w:tcW w:w="288" w:type="dxa"/>
            <w:shd w:val="clear" w:color="auto" w:fill="auto"/>
            <w:vAlign w:val="bottom"/>
          </w:tcPr>
          <w:p w14:paraId="3D93FB22" w14:textId="77777777" w:rsidR="00370C60" w:rsidRPr="001545EE" w:rsidRDefault="00370C60" w:rsidP="00370C60">
            <w:pPr>
              <w:tabs>
                <w:tab w:val="decimal" w:pos="855"/>
              </w:tabs>
              <w:snapToGrid w:val="0"/>
              <w:spacing w:line="240" w:lineRule="exact"/>
              <w:ind w:right="-113"/>
              <w:rPr>
                <w:rFonts w:ascii="CordiaUPC" w:eastAsia="Times New Roman" w:hAnsi="CordiaUPC" w:cs="CordiaUPC"/>
                <w:b/>
                <w:bCs/>
                <w:sz w:val="26"/>
                <w:szCs w:val="26"/>
              </w:rPr>
            </w:pPr>
          </w:p>
        </w:tc>
        <w:tc>
          <w:tcPr>
            <w:tcW w:w="117" w:type="dxa"/>
            <w:shd w:val="clear" w:color="auto" w:fill="auto"/>
          </w:tcPr>
          <w:p w14:paraId="7116204A" w14:textId="77777777" w:rsidR="00370C60" w:rsidRPr="001545EE" w:rsidRDefault="00370C60" w:rsidP="00370C60">
            <w:pPr>
              <w:tabs>
                <w:tab w:val="decimal" w:pos="855"/>
              </w:tabs>
              <w:snapToGrid w:val="0"/>
              <w:spacing w:line="240" w:lineRule="exact"/>
              <w:rPr>
                <w:rFonts w:ascii="CordiaUPC" w:eastAsia="Times New Roman" w:hAnsi="CordiaUPC" w:cs="CordiaUPC"/>
                <w:b/>
                <w:bCs/>
                <w:sz w:val="26"/>
                <w:szCs w:val="26"/>
              </w:rPr>
            </w:pPr>
          </w:p>
        </w:tc>
        <w:tc>
          <w:tcPr>
            <w:tcW w:w="1152" w:type="dxa"/>
            <w:tcBorders>
              <w:top w:val="single" w:sz="4" w:space="0" w:color="000000"/>
            </w:tcBorders>
            <w:shd w:val="clear" w:color="auto" w:fill="auto"/>
            <w:vAlign w:val="bottom"/>
          </w:tcPr>
          <w:p w14:paraId="78E1A805" w14:textId="77777777" w:rsidR="00370C60" w:rsidRPr="001545EE" w:rsidRDefault="00370C60" w:rsidP="00370C60">
            <w:pPr>
              <w:tabs>
                <w:tab w:val="decimal" w:pos="946"/>
              </w:tabs>
              <w:snapToGrid w:val="0"/>
              <w:spacing w:line="240" w:lineRule="exact"/>
              <w:ind w:right="-113"/>
              <w:rPr>
                <w:rFonts w:ascii="CordiaUPC" w:eastAsia="Times New Roman" w:hAnsi="CordiaUPC" w:cs="CordiaUPC"/>
                <w:b/>
                <w:bCs/>
                <w:sz w:val="26"/>
                <w:szCs w:val="26"/>
              </w:rPr>
            </w:pPr>
          </w:p>
        </w:tc>
        <w:tc>
          <w:tcPr>
            <w:tcW w:w="115" w:type="dxa"/>
            <w:shd w:val="clear" w:color="auto" w:fill="auto"/>
            <w:vAlign w:val="bottom"/>
          </w:tcPr>
          <w:p w14:paraId="03F7D2D0" w14:textId="77777777" w:rsidR="00370C60" w:rsidRPr="001545EE" w:rsidRDefault="00370C60" w:rsidP="00370C60">
            <w:pPr>
              <w:tabs>
                <w:tab w:val="decimal" w:pos="855"/>
              </w:tabs>
              <w:snapToGrid w:val="0"/>
              <w:spacing w:line="240" w:lineRule="exact"/>
              <w:rPr>
                <w:rFonts w:ascii="CordiaUPC" w:eastAsia="Times New Roman" w:hAnsi="CordiaUPC" w:cs="CordiaUPC"/>
                <w:b/>
                <w:bCs/>
                <w:sz w:val="26"/>
                <w:szCs w:val="26"/>
              </w:rPr>
            </w:pPr>
          </w:p>
        </w:tc>
        <w:tc>
          <w:tcPr>
            <w:tcW w:w="1152" w:type="dxa"/>
            <w:tcBorders>
              <w:top w:val="single" w:sz="4" w:space="0" w:color="000000"/>
            </w:tcBorders>
            <w:shd w:val="clear" w:color="auto" w:fill="auto"/>
            <w:vAlign w:val="bottom"/>
          </w:tcPr>
          <w:p w14:paraId="555F26F0" w14:textId="77777777" w:rsidR="00370C60" w:rsidRPr="001545EE" w:rsidRDefault="00370C60" w:rsidP="00370C60">
            <w:pPr>
              <w:tabs>
                <w:tab w:val="decimal" w:pos="851"/>
              </w:tabs>
              <w:snapToGrid w:val="0"/>
              <w:spacing w:line="240" w:lineRule="exact"/>
              <w:ind w:right="-113"/>
              <w:rPr>
                <w:rFonts w:ascii="CordiaUPC" w:eastAsia="Times New Roman" w:hAnsi="CordiaUPC" w:cs="CordiaUPC"/>
                <w:b/>
                <w:bCs/>
                <w:sz w:val="26"/>
                <w:szCs w:val="26"/>
              </w:rPr>
            </w:pPr>
          </w:p>
        </w:tc>
        <w:tc>
          <w:tcPr>
            <w:tcW w:w="117" w:type="dxa"/>
            <w:shd w:val="clear" w:color="auto" w:fill="auto"/>
            <w:vAlign w:val="bottom"/>
          </w:tcPr>
          <w:p w14:paraId="3E65B9ED" w14:textId="77777777" w:rsidR="00370C60" w:rsidRPr="001545EE" w:rsidRDefault="00370C60" w:rsidP="00370C60">
            <w:pPr>
              <w:tabs>
                <w:tab w:val="decimal" w:pos="855"/>
              </w:tabs>
              <w:snapToGrid w:val="0"/>
              <w:spacing w:line="240" w:lineRule="exact"/>
              <w:rPr>
                <w:rFonts w:ascii="CordiaUPC" w:eastAsia="Times New Roman" w:hAnsi="CordiaUPC" w:cs="CordiaUPC"/>
                <w:b/>
                <w:bCs/>
                <w:sz w:val="26"/>
                <w:szCs w:val="26"/>
              </w:rPr>
            </w:pPr>
          </w:p>
        </w:tc>
        <w:tc>
          <w:tcPr>
            <w:tcW w:w="1152" w:type="dxa"/>
            <w:tcBorders>
              <w:top w:val="single" w:sz="4" w:space="0" w:color="000000"/>
            </w:tcBorders>
            <w:shd w:val="clear" w:color="auto" w:fill="auto"/>
            <w:vAlign w:val="bottom"/>
          </w:tcPr>
          <w:p w14:paraId="5F9A92C9" w14:textId="77777777" w:rsidR="00370C60" w:rsidRPr="001545EE" w:rsidRDefault="00370C60" w:rsidP="00370C60">
            <w:pPr>
              <w:tabs>
                <w:tab w:val="decimal" w:pos="935"/>
              </w:tabs>
              <w:snapToGrid w:val="0"/>
              <w:spacing w:line="240" w:lineRule="exact"/>
              <w:ind w:right="-113"/>
              <w:rPr>
                <w:rFonts w:ascii="CordiaUPC" w:eastAsia="Times New Roman" w:hAnsi="CordiaUPC" w:cs="CordiaUPC"/>
                <w:b/>
                <w:bCs/>
                <w:sz w:val="26"/>
                <w:szCs w:val="26"/>
              </w:rPr>
            </w:pPr>
          </w:p>
        </w:tc>
      </w:tr>
      <w:tr w:rsidR="00370C60" w:rsidRPr="001545EE" w14:paraId="14DF2EDC" w14:textId="77777777" w:rsidTr="003C52F5">
        <w:trPr>
          <w:cantSplit/>
        </w:trPr>
        <w:tc>
          <w:tcPr>
            <w:tcW w:w="4590" w:type="dxa"/>
            <w:shd w:val="clear" w:color="auto" w:fill="auto"/>
            <w:vAlign w:val="bottom"/>
          </w:tcPr>
          <w:p w14:paraId="79304787" w14:textId="77777777" w:rsidR="00370C60" w:rsidRPr="001545EE" w:rsidRDefault="00370C60" w:rsidP="00370C60">
            <w:pPr>
              <w:spacing w:line="240" w:lineRule="exact"/>
              <w:ind w:left="294" w:right="-90" w:hanging="114"/>
              <w:rPr>
                <w:rFonts w:ascii="CordiaUPC" w:eastAsia="Times New Roman" w:hAnsi="CordiaUPC" w:cs="CordiaUPC"/>
                <w:b/>
                <w:bCs/>
                <w:spacing w:val="-4"/>
                <w:sz w:val="26"/>
                <w:szCs w:val="26"/>
              </w:rPr>
            </w:pPr>
            <w:r w:rsidRPr="001545EE">
              <w:rPr>
                <w:rFonts w:ascii="CordiaUPC" w:eastAsia="Times New Roman" w:hAnsi="CordiaUPC" w:cs="CordiaUPC" w:hint="cs"/>
                <w:b/>
                <w:bCs/>
                <w:spacing w:val="-4"/>
                <w:sz w:val="26"/>
                <w:szCs w:val="26"/>
              </w:rPr>
              <w:t xml:space="preserve">   expected credit loss and income tax</w:t>
            </w:r>
          </w:p>
        </w:tc>
        <w:tc>
          <w:tcPr>
            <w:tcW w:w="288" w:type="dxa"/>
            <w:shd w:val="clear" w:color="auto" w:fill="auto"/>
            <w:vAlign w:val="bottom"/>
          </w:tcPr>
          <w:p w14:paraId="4C34F9E2" w14:textId="77777777" w:rsidR="00370C60" w:rsidRPr="001545EE" w:rsidRDefault="00370C60" w:rsidP="00370C60">
            <w:pPr>
              <w:tabs>
                <w:tab w:val="decimal" w:pos="855"/>
              </w:tabs>
              <w:snapToGrid w:val="0"/>
              <w:spacing w:line="240" w:lineRule="exact"/>
              <w:ind w:right="-113"/>
              <w:rPr>
                <w:rFonts w:ascii="CordiaUPC" w:eastAsia="Times New Roman" w:hAnsi="CordiaUPC" w:cs="CordiaUPC"/>
                <w:b/>
                <w:bCs/>
                <w:sz w:val="26"/>
                <w:szCs w:val="26"/>
              </w:rPr>
            </w:pPr>
          </w:p>
        </w:tc>
        <w:tc>
          <w:tcPr>
            <w:tcW w:w="115" w:type="dxa"/>
            <w:shd w:val="clear" w:color="auto" w:fill="auto"/>
            <w:vAlign w:val="bottom"/>
          </w:tcPr>
          <w:p w14:paraId="2763260D" w14:textId="77777777" w:rsidR="00370C60" w:rsidRPr="001545EE" w:rsidRDefault="00370C60" w:rsidP="00370C60">
            <w:pPr>
              <w:tabs>
                <w:tab w:val="decimal" w:pos="855"/>
              </w:tabs>
              <w:snapToGrid w:val="0"/>
              <w:spacing w:line="240" w:lineRule="exact"/>
              <w:rPr>
                <w:rFonts w:ascii="CordiaUPC" w:eastAsia="Times New Roman" w:hAnsi="CordiaUPC" w:cs="CordiaUPC"/>
                <w:b/>
                <w:bCs/>
                <w:sz w:val="26"/>
                <w:szCs w:val="26"/>
              </w:rPr>
            </w:pPr>
          </w:p>
        </w:tc>
        <w:tc>
          <w:tcPr>
            <w:tcW w:w="288" w:type="dxa"/>
            <w:shd w:val="clear" w:color="auto" w:fill="auto"/>
            <w:vAlign w:val="bottom"/>
          </w:tcPr>
          <w:p w14:paraId="21B7771F" w14:textId="77777777" w:rsidR="00370C60" w:rsidRPr="001545EE" w:rsidRDefault="00370C60" w:rsidP="00370C60">
            <w:pPr>
              <w:tabs>
                <w:tab w:val="decimal" w:pos="822"/>
              </w:tabs>
              <w:snapToGrid w:val="0"/>
              <w:spacing w:line="240" w:lineRule="exact"/>
              <w:ind w:right="-113"/>
              <w:rPr>
                <w:rFonts w:ascii="CordiaUPC" w:eastAsia="Times New Roman" w:hAnsi="CordiaUPC" w:cs="CordiaUPC"/>
                <w:b/>
                <w:bCs/>
                <w:sz w:val="26"/>
                <w:szCs w:val="26"/>
              </w:rPr>
            </w:pPr>
          </w:p>
        </w:tc>
        <w:tc>
          <w:tcPr>
            <w:tcW w:w="115" w:type="dxa"/>
            <w:shd w:val="clear" w:color="auto" w:fill="auto"/>
            <w:vAlign w:val="bottom"/>
          </w:tcPr>
          <w:p w14:paraId="1661B529" w14:textId="77777777" w:rsidR="00370C60" w:rsidRPr="001545EE" w:rsidRDefault="00370C60" w:rsidP="00370C60">
            <w:pPr>
              <w:tabs>
                <w:tab w:val="decimal" w:pos="855"/>
              </w:tabs>
              <w:snapToGrid w:val="0"/>
              <w:spacing w:line="240" w:lineRule="exact"/>
              <w:rPr>
                <w:rFonts w:ascii="CordiaUPC" w:eastAsia="Times New Roman" w:hAnsi="CordiaUPC" w:cs="CordiaUPC"/>
                <w:b/>
                <w:bCs/>
                <w:sz w:val="26"/>
                <w:szCs w:val="26"/>
              </w:rPr>
            </w:pPr>
          </w:p>
        </w:tc>
        <w:tc>
          <w:tcPr>
            <w:tcW w:w="288" w:type="dxa"/>
            <w:shd w:val="clear" w:color="auto" w:fill="auto"/>
            <w:vAlign w:val="bottom"/>
          </w:tcPr>
          <w:p w14:paraId="3D6F91A7" w14:textId="77777777" w:rsidR="00370C60" w:rsidRPr="001545EE" w:rsidRDefault="00370C60" w:rsidP="00370C60">
            <w:pPr>
              <w:tabs>
                <w:tab w:val="decimal" w:pos="855"/>
              </w:tabs>
              <w:snapToGrid w:val="0"/>
              <w:spacing w:line="240" w:lineRule="exact"/>
              <w:ind w:right="-113"/>
              <w:rPr>
                <w:rFonts w:ascii="CordiaUPC" w:eastAsia="Times New Roman" w:hAnsi="CordiaUPC" w:cs="CordiaUPC"/>
                <w:b/>
                <w:bCs/>
                <w:sz w:val="26"/>
                <w:szCs w:val="26"/>
              </w:rPr>
            </w:pPr>
          </w:p>
        </w:tc>
        <w:tc>
          <w:tcPr>
            <w:tcW w:w="117" w:type="dxa"/>
            <w:shd w:val="clear" w:color="auto" w:fill="auto"/>
          </w:tcPr>
          <w:p w14:paraId="7C339080" w14:textId="77777777" w:rsidR="00370C60" w:rsidRPr="001545EE" w:rsidRDefault="00370C60" w:rsidP="00370C60">
            <w:pPr>
              <w:tabs>
                <w:tab w:val="decimal" w:pos="855"/>
              </w:tabs>
              <w:snapToGrid w:val="0"/>
              <w:spacing w:line="240" w:lineRule="exact"/>
              <w:rPr>
                <w:rFonts w:ascii="CordiaUPC" w:eastAsia="Times New Roman" w:hAnsi="CordiaUPC" w:cs="CordiaUPC"/>
                <w:b/>
                <w:bCs/>
                <w:sz w:val="26"/>
                <w:szCs w:val="26"/>
              </w:rPr>
            </w:pPr>
          </w:p>
        </w:tc>
        <w:tc>
          <w:tcPr>
            <w:tcW w:w="1152" w:type="dxa"/>
            <w:tcBorders>
              <w:bottom w:val="double" w:sz="4" w:space="0" w:color="000000"/>
            </w:tcBorders>
            <w:shd w:val="clear" w:color="auto" w:fill="auto"/>
            <w:vAlign w:val="bottom"/>
          </w:tcPr>
          <w:p w14:paraId="613B80B9" w14:textId="600E5951" w:rsidR="00370C60" w:rsidRPr="001545EE" w:rsidRDefault="00370C60" w:rsidP="00370C60">
            <w:pPr>
              <w:tabs>
                <w:tab w:val="decimal" w:pos="946"/>
              </w:tabs>
              <w:snapToGrid w:val="0"/>
              <w:spacing w:line="240" w:lineRule="exact"/>
              <w:ind w:right="-113"/>
              <w:rPr>
                <w:rFonts w:ascii="CordiaUPC" w:eastAsia="Times New Roman" w:hAnsi="CordiaUPC" w:cs="CordiaUPC"/>
                <w:b/>
                <w:bCs/>
                <w:sz w:val="26"/>
                <w:szCs w:val="26"/>
                <w:lang w:bidi="th-TH"/>
              </w:rPr>
            </w:pPr>
            <w:r w:rsidRPr="001545EE">
              <w:rPr>
                <w:rFonts w:ascii="CordiaUPC" w:eastAsia="Times New Roman" w:hAnsi="CordiaUPC" w:cs="CordiaUPC"/>
                <w:b/>
                <w:bCs/>
                <w:sz w:val="26"/>
                <w:szCs w:val="26"/>
              </w:rPr>
              <w:t>9,15</w:t>
            </w:r>
            <w:r w:rsidR="00AD5872" w:rsidRPr="001545EE">
              <w:rPr>
                <w:rFonts w:ascii="CordiaUPC" w:eastAsia="Times New Roman" w:hAnsi="CordiaUPC" w:cs="CordiaUPC" w:hint="cs"/>
                <w:b/>
                <w:bCs/>
                <w:sz w:val="26"/>
                <w:szCs w:val="26"/>
                <w:cs/>
                <w:lang w:bidi="th-TH"/>
              </w:rPr>
              <w:t>6</w:t>
            </w:r>
          </w:p>
        </w:tc>
        <w:tc>
          <w:tcPr>
            <w:tcW w:w="115" w:type="dxa"/>
            <w:shd w:val="clear" w:color="auto" w:fill="auto"/>
            <w:vAlign w:val="bottom"/>
          </w:tcPr>
          <w:p w14:paraId="42C62DB8" w14:textId="77777777" w:rsidR="00370C60" w:rsidRPr="001545EE" w:rsidRDefault="00370C60" w:rsidP="00370C60">
            <w:pPr>
              <w:tabs>
                <w:tab w:val="decimal" w:pos="855"/>
              </w:tabs>
              <w:snapToGrid w:val="0"/>
              <w:spacing w:line="240" w:lineRule="exact"/>
              <w:rPr>
                <w:rFonts w:ascii="CordiaUPC" w:eastAsia="Times New Roman" w:hAnsi="CordiaUPC" w:cs="CordiaUPC"/>
                <w:b/>
                <w:bCs/>
                <w:sz w:val="26"/>
                <w:szCs w:val="26"/>
              </w:rPr>
            </w:pPr>
          </w:p>
        </w:tc>
        <w:tc>
          <w:tcPr>
            <w:tcW w:w="1152" w:type="dxa"/>
            <w:tcBorders>
              <w:bottom w:val="double" w:sz="4" w:space="0" w:color="000000"/>
            </w:tcBorders>
            <w:shd w:val="clear" w:color="auto" w:fill="auto"/>
            <w:vAlign w:val="bottom"/>
          </w:tcPr>
          <w:p w14:paraId="47D4D6FE" w14:textId="676BC1F5" w:rsidR="00370C60" w:rsidRPr="001545EE" w:rsidRDefault="00370C60" w:rsidP="00370C60">
            <w:pPr>
              <w:tabs>
                <w:tab w:val="decimal" w:pos="851"/>
              </w:tabs>
              <w:snapToGrid w:val="0"/>
              <w:spacing w:line="240" w:lineRule="exact"/>
              <w:ind w:right="-113"/>
              <w:rPr>
                <w:rFonts w:ascii="CordiaUPC" w:eastAsia="Times New Roman" w:hAnsi="CordiaUPC" w:cs="CordiaUPC"/>
                <w:b/>
                <w:bCs/>
                <w:sz w:val="26"/>
                <w:szCs w:val="26"/>
                <w:lang w:val="en-US" w:bidi="th-TH"/>
              </w:rPr>
            </w:pPr>
            <w:r w:rsidRPr="001545EE">
              <w:rPr>
                <w:rFonts w:ascii="CordiaUPC" w:eastAsia="Times New Roman" w:hAnsi="CordiaUPC" w:cs="CordiaUPC" w:hint="cs"/>
                <w:b/>
                <w:bCs/>
                <w:sz w:val="26"/>
                <w:szCs w:val="26"/>
              </w:rPr>
              <w:t>(2</w:t>
            </w:r>
            <w:r w:rsidRPr="001545EE">
              <w:rPr>
                <w:rFonts w:ascii="CordiaUPC" w:eastAsia="Times New Roman" w:hAnsi="CordiaUPC" w:cs="CordiaUPC"/>
                <w:b/>
                <w:bCs/>
                <w:sz w:val="26"/>
                <w:szCs w:val="26"/>
              </w:rPr>
              <w:t>40</w:t>
            </w:r>
            <w:r w:rsidRPr="001545EE">
              <w:rPr>
                <w:rFonts w:ascii="CordiaUPC" w:eastAsia="Times New Roman" w:hAnsi="CordiaUPC" w:cs="CordiaUPC" w:hint="cs"/>
                <w:b/>
                <w:bCs/>
                <w:sz w:val="26"/>
                <w:szCs w:val="26"/>
                <w:lang w:val="en-US"/>
              </w:rPr>
              <w:t>)</w:t>
            </w:r>
          </w:p>
        </w:tc>
        <w:tc>
          <w:tcPr>
            <w:tcW w:w="117" w:type="dxa"/>
            <w:shd w:val="clear" w:color="auto" w:fill="auto"/>
            <w:vAlign w:val="bottom"/>
          </w:tcPr>
          <w:p w14:paraId="4B489E5F" w14:textId="77777777" w:rsidR="00370C60" w:rsidRPr="001545EE" w:rsidRDefault="00370C60" w:rsidP="00370C60">
            <w:pPr>
              <w:tabs>
                <w:tab w:val="decimal" w:pos="855"/>
              </w:tabs>
              <w:snapToGrid w:val="0"/>
              <w:spacing w:line="240" w:lineRule="exact"/>
              <w:rPr>
                <w:rFonts w:ascii="CordiaUPC" w:eastAsia="Times New Roman" w:hAnsi="CordiaUPC" w:cs="CordiaUPC"/>
                <w:b/>
                <w:bCs/>
                <w:sz w:val="26"/>
                <w:szCs w:val="26"/>
              </w:rPr>
            </w:pPr>
          </w:p>
        </w:tc>
        <w:tc>
          <w:tcPr>
            <w:tcW w:w="1152" w:type="dxa"/>
            <w:tcBorders>
              <w:bottom w:val="double" w:sz="4" w:space="0" w:color="000000"/>
            </w:tcBorders>
            <w:shd w:val="clear" w:color="auto" w:fill="auto"/>
            <w:vAlign w:val="bottom"/>
          </w:tcPr>
          <w:p w14:paraId="3BF08305" w14:textId="0AB3E2FD" w:rsidR="00370C60" w:rsidRPr="001545EE" w:rsidRDefault="00370C60" w:rsidP="00370C60">
            <w:pPr>
              <w:tabs>
                <w:tab w:val="decimal" w:pos="935"/>
              </w:tabs>
              <w:snapToGrid w:val="0"/>
              <w:spacing w:line="240" w:lineRule="exact"/>
              <w:ind w:right="-113"/>
              <w:rPr>
                <w:rFonts w:ascii="CordiaUPC" w:eastAsia="Times New Roman" w:hAnsi="CordiaUPC" w:cs="CordiaUPC"/>
                <w:b/>
                <w:bCs/>
                <w:sz w:val="26"/>
                <w:szCs w:val="26"/>
              </w:rPr>
            </w:pPr>
            <w:r w:rsidRPr="001545EE">
              <w:rPr>
                <w:rFonts w:ascii="CordiaUPC" w:eastAsia="Times New Roman" w:hAnsi="CordiaUPC" w:cs="CordiaUPC"/>
                <w:b/>
                <w:bCs/>
                <w:sz w:val="26"/>
                <w:szCs w:val="26"/>
              </w:rPr>
              <w:t>8,916</w:t>
            </w:r>
          </w:p>
        </w:tc>
      </w:tr>
    </w:tbl>
    <w:p w14:paraId="0EF5DF64" w14:textId="77777777" w:rsidR="00BE0B08" w:rsidRPr="001545EE" w:rsidRDefault="00BE0B08" w:rsidP="00BE0B08">
      <w:pPr>
        <w:tabs>
          <w:tab w:val="left" w:pos="1080"/>
        </w:tabs>
        <w:spacing w:line="240" w:lineRule="exact"/>
        <w:ind w:left="1094" w:right="-29" w:hanging="547"/>
        <w:contextualSpacing/>
        <w:jc w:val="both"/>
        <w:rPr>
          <w:rFonts w:ascii="CordiaUPC" w:eastAsia="Times New Roman" w:hAnsi="CordiaUPC" w:cs="CordiaUPC"/>
          <w:sz w:val="26"/>
          <w:szCs w:val="26"/>
        </w:rPr>
      </w:pPr>
    </w:p>
    <w:tbl>
      <w:tblPr>
        <w:tblW w:w="9489" w:type="dxa"/>
        <w:tblInd w:w="360" w:type="dxa"/>
        <w:tblLayout w:type="fixed"/>
        <w:tblCellMar>
          <w:left w:w="0" w:type="dxa"/>
          <w:right w:w="0" w:type="dxa"/>
        </w:tblCellMar>
        <w:tblLook w:val="0000" w:firstRow="0" w:lastRow="0" w:firstColumn="0" w:lastColumn="0" w:noHBand="0" w:noVBand="0"/>
      </w:tblPr>
      <w:tblGrid>
        <w:gridCol w:w="4590"/>
        <w:gridCol w:w="288"/>
        <w:gridCol w:w="115"/>
        <w:gridCol w:w="288"/>
        <w:gridCol w:w="115"/>
        <w:gridCol w:w="288"/>
        <w:gridCol w:w="117"/>
        <w:gridCol w:w="1152"/>
        <w:gridCol w:w="115"/>
        <w:gridCol w:w="1152"/>
        <w:gridCol w:w="117"/>
        <w:gridCol w:w="1152"/>
      </w:tblGrid>
      <w:tr w:rsidR="00BE0B08" w:rsidRPr="001545EE" w14:paraId="46630C15" w14:textId="77777777" w:rsidTr="003C52F5">
        <w:trPr>
          <w:cantSplit/>
          <w:trHeight w:val="253"/>
        </w:trPr>
        <w:tc>
          <w:tcPr>
            <w:tcW w:w="4590" w:type="dxa"/>
            <w:shd w:val="clear" w:color="auto" w:fill="auto"/>
            <w:vAlign w:val="bottom"/>
          </w:tcPr>
          <w:p w14:paraId="0987ACD0" w14:textId="77777777" w:rsidR="00BE0B08" w:rsidRPr="001545EE" w:rsidRDefault="00BE0B08" w:rsidP="003C52F5">
            <w:pPr>
              <w:spacing w:line="240" w:lineRule="exact"/>
              <w:ind w:left="294" w:right="-90" w:hanging="114"/>
              <w:rPr>
                <w:rFonts w:ascii="CordiaUPC" w:eastAsia="Times New Roman" w:hAnsi="CordiaUPC" w:cs="CordiaUPC"/>
                <w:spacing w:val="-4"/>
                <w:sz w:val="26"/>
                <w:szCs w:val="26"/>
              </w:rPr>
            </w:pPr>
          </w:p>
        </w:tc>
        <w:tc>
          <w:tcPr>
            <w:tcW w:w="288" w:type="dxa"/>
            <w:shd w:val="clear" w:color="auto" w:fill="auto"/>
          </w:tcPr>
          <w:p w14:paraId="34FD64DB" w14:textId="77777777" w:rsidR="00BE0B08" w:rsidRPr="001545EE" w:rsidRDefault="00BE0B08" w:rsidP="003C52F5">
            <w:pPr>
              <w:spacing w:line="240" w:lineRule="exact"/>
              <w:jc w:val="center"/>
              <w:rPr>
                <w:rFonts w:ascii="CordiaUPC" w:eastAsia="Times New Roman" w:hAnsi="CordiaUPC" w:cs="CordiaUPC"/>
                <w:sz w:val="26"/>
                <w:szCs w:val="26"/>
              </w:rPr>
            </w:pPr>
          </w:p>
        </w:tc>
        <w:tc>
          <w:tcPr>
            <w:tcW w:w="115" w:type="dxa"/>
            <w:shd w:val="clear" w:color="auto" w:fill="auto"/>
          </w:tcPr>
          <w:p w14:paraId="7812EF5C" w14:textId="77777777" w:rsidR="00BE0B08" w:rsidRPr="001545EE" w:rsidRDefault="00BE0B08" w:rsidP="003C52F5">
            <w:pPr>
              <w:snapToGrid w:val="0"/>
              <w:spacing w:line="240" w:lineRule="exact"/>
              <w:jc w:val="center"/>
              <w:rPr>
                <w:rFonts w:ascii="CordiaUPC" w:eastAsia="Times New Roman" w:hAnsi="CordiaUPC" w:cs="CordiaUPC"/>
                <w:sz w:val="26"/>
                <w:szCs w:val="26"/>
              </w:rPr>
            </w:pPr>
          </w:p>
        </w:tc>
        <w:tc>
          <w:tcPr>
            <w:tcW w:w="288" w:type="dxa"/>
            <w:shd w:val="clear" w:color="auto" w:fill="auto"/>
          </w:tcPr>
          <w:p w14:paraId="09759968" w14:textId="77777777" w:rsidR="00BE0B08" w:rsidRPr="001545EE" w:rsidRDefault="00BE0B08" w:rsidP="003C52F5">
            <w:pPr>
              <w:spacing w:line="240" w:lineRule="exact"/>
              <w:jc w:val="center"/>
              <w:rPr>
                <w:rFonts w:ascii="CordiaUPC" w:eastAsia="Times New Roman" w:hAnsi="CordiaUPC" w:cs="CordiaUPC"/>
                <w:sz w:val="26"/>
                <w:szCs w:val="26"/>
              </w:rPr>
            </w:pPr>
          </w:p>
        </w:tc>
        <w:tc>
          <w:tcPr>
            <w:tcW w:w="115" w:type="dxa"/>
            <w:shd w:val="clear" w:color="auto" w:fill="auto"/>
          </w:tcPr>
          <w:p w14:paraId="7F8ADD5B" w14:textId="77777777" w:rsidR="00BE0B08" w:rsidRPr="001545EE" w:rsidRDefault="00BE0B08" w:rsidP="003C52F5">
            <w:pPr>
              <w:snapToGrid w:val="0"/>
              <w:spacing w:line="240" w:lineRule="exact"/>
              <w:jc w:val="center"/>
              <w:rPr>
                <w:rFonts w:ascii="CordiaUPC" w:eastAsia="Times New Roman" w:hAnsi="CordiaUPC" w:cs="CordiaUPC"/>
                <w:sz w:val="26"/>
                <w:szCs w:val="26"/>
              </w:rPr>
            </w:pPr>
          </w:p>
        </w:tc>
        <w:tc>
          <w:tcPr>
            <w:tcW w:w="288" w:type="dxa"/>
            <w:shd w:val="clear" w:color="auto" w:fill="auto"/>
          </w:tcPr>
          <w:p w14:paraId="0D5ADD34" w14:textId="77777777" w:rsidR="00BE0B08" w:rsidRPr="001545EE" w:rsidRDefault="00BE0B08" w:rsidP="003C52F5">
            <w:pPr>
              <w:snapToGrid w:val="0"/>
              <w:spacing w:line="240" w:lineRule="exact"/>
              <w:jc w:val="center"/>
              <w:rPr>
                <w:rFonts w:ascii="CordiaUPC" w:eastAsia="Times New Roman" w:hAnsi="CordiaUPC" w:cs="CordiaUPC"/>
                <w:sz w:val="26"/>
                <w:szCs w:val="26"/>
              </w:rPr>
            </w:pPr>
          </w:p>
        </w:tc>
        <w:tc>
          <w:tcPr>
            <w:tcW w:w="117" w:type="dxa"/>
            <w:shd w:val="clear" w:color="auto" w:fill="auto"/>
          </w:tcPr>
          <w:p w14:paraId="71E4D227" w14:textId="77777777" w:rsidR="00BE0B08" w:rsidRPr="001545EE" w:rsidRDefault="00BE0B08" w:rsidP="003C52F5">
            <w:pPr>
              <w:snapToGrid w:val="0"/>
              <w:spacing w:line="240" w:lineRule="exact"/>
              <w:jc w:val="center"/>
              <w:rPr>
                <w:rFonts w:ascii="CordiaUPC" w:eastAsia="Times New Roman" w:hAnsi="CordiaUPC" w:cs="CordiaUPC"/>
                <w:sz w:val="26"/>
                <w:szCs w:val="26"/>
              </w:rPr>
            </w:pPr>
          </w:p>
        </w:tc>
        <w:tc>
          <w:tcPr>
            <w:tcW w:w="3688" w:type="dxa"/>
            <w:gridSpan w:val="5"/>
            <w:shd w:val="clear" w:color="auto" w:fill="auto"/>
          </w:tcPr>
          <w:p w14:paraId="725F2032" w14:textId="77777777" w:rsidR="00BE0B08" w:rsidRPr="001545EE" w:rsidRDefault="00BE0B08" w:rsidP="003C52F5">
            <w:pPr>
              <w:snapToGrid w:val="0"/>
              <w:spacing w:line="240" w:lineRule="exact"/>
              <w:jc w:val="center"/>
              <w:rPr>
                <w:rFonts w:ascii="CordiaUPC" w:eastAsia="Times New Roman" w:hAnsi="CordiaUPC" w:cs="CordiaUPC"/>
                <w:sz w:val="26"/>
                <w:szCs w:val="26"/>
              </w:rPr>
            </w:pPr>
            <w:r w:rsidRPr="001545EE">
              <w:rPr>
                <w:rFonts w:ascii="CordiaUPC" w:eastAsia="Times New Roman" w:hAnsi="CordiaUPC" w:cs="CordiaUPC" w:hint="cs"/>
                <w:b/>
                <w:bCs/>
                <w:sz w:val="26"/>
                <w:szCs w:val="26"/>
              </w:rPr>
              <w:t>Consolidated</w:t>
            </w:r>
          </w:p>
        </w:tc>
      </w:tr>
      <w:tr w:rsidR="00BE0B08" w:rsidRPr="001545EE" w14:paraId="57404A93" w14:textId="77777777" w:rsidTr="003C52F5">
        <w:trPr>
          <w:cantSplit/>
          <w:trHeight w:val="253"/>
        </w:trPr>
        <w:tc>
          <w:tcPr>
            <w:tcW w:w="4590" w:type="dxa"/>
            <w:shd w:val="clear" w:color="auto" w:fill="auto"/>
            <w:vAlign w:val="bottom"/>
          </w:tcPr>
          <w:p w14:paraId="60D36D73" w14:textId="32ADCF21" w:rsidR="00BE0B08" w:rsidRPr="001545EE" w:rsidRDefault="00BE0B08" w:rsidP="003C52F5">
            <w:pPr>
              <w:spacing w:line="240" w:lineRule="exact"/>
              <w:ind w:left="294" w:right="-90" w:hanging="114"/>
              <w:rPr>
                <w:rFonts w:ascii="CordiaUPC" w:eastAsia="Times New Roman" w:hAnsi="CordiaUPC" w:cs="CordiaUPC"/>
                <w:spacing w:val="-4"/>
                <w:sz w:val="26"/>
                <w:szCs w:val="26"/>
              </w:rPr>
            </w:pPr>
            <w:r w:rsidRPr="001545EE">
              <w:rPr>
                <w:rFonts w:ascii="CordiaUPC" w:eastAsia="Times New Roman" w:hAnsi="CordiaUPC" w:cs="CordiaUPC" w:hint="cs"/>
                <w:b/>
                <w:bCs/>
                <w:i/>
                <w:iCs/>
                <w:sz w:val="26"/>
                <w:szCs w:val="26"/>
                <w:lang w:val="en-US"/>
              </w:rPr>
              <w:t>For the three-month period ended 31 March</w:t>
            </w:r>
          </w:p>
        </w:tc>
        <w:tc>
          <w:tcPr>
            <w:tcW w:w="288" w:type="dxa"/>
            <w:shd w:val="clear" w:color="auto" w:fill="auto"/>
          </w:tcPr>
          <w:p w14:paraId="2A1ABD3B" w14:textId="77777777" w:rsidR="00BE0B08" w:rsidRPr="001545EE" w:rsidRDefault="00BE0B08" w:rsidP="003C52F5">
            <w:pPr>
              <w:spacing w:line="240" w:lineRule="exact"/>
              <w:jc w:val="center"/>
              <w:rPr>
                <w:rFonts w:ascii="CordiaUPC" w:eastAsia="Times New Roman" w:hAnsi="CordiaUPC" w:cs="CordiaUPC"/>
                <w:sz w:val="26"/>
                <w:szCs w:val="26"/>
              </w:rPr>
            </w:pPr>
          </w:p>
        </w:tc>
        <w:tc>
          <w:tcPr>
            <w:tcW w:w="115" w:type="dxa"/>
            <w:shd w:val="clear" w:color="auto" w:fill="auto"/>
          </w:tcPr>
          <w:p w14:paraId="5EDA3BDA" w14:textId="77777777" w:rsidR="00BE0B08" w:rsidRPr="001545EE" w:rsidRDefault="00BE0B08" w:rsidP="003C52F5">
            <w:pPr>
              <w:snapToGrid w:val="0"/>
              <w:spacing w:line="240" w:lineRule="exact"/>
              <w:jc w:val="center"/>
              <w:rPr>
                <w:rFonts w:ascii="CordiaUPC" w:eastAsia="Times New Roman" w:hAnsi="CordiaUPC" w:cs="CordiaUPC"/>
                <w:sz w:val="26"/>
                <w:szCs w:val="26"/>
              </w:rPr>
            </w:pPr>
          </w:p>
        </w:tc>
        <w:tc>
          <w:tcPr>
            <w:tcW w:w="288" w:type="dxa"/>
            <w:shd w:val="clear" w:color="auto" w:fill="auto"/>
          </w:tcPr>
          <w:p w14:paraId="7536F59B" w14:textId="77777777" w:rsidR="00BE0B08" w:rsidRPr="001545EE" w:rsidRDefault="00BE0B08" w:rsidP="003C52F5">
            <w:pPr>
              <w:spacing w:line="240" w:lineRule="exact"/>
              <w:jc w:val="center"/>
              <w:rPr>
                <w:rFonts w:ascii="CordiaUPC" w:eastAsia="Times New Roman" w:hAnsi="CordiaUPC" w:cs="CordiaUPC"/>
                <w:sz w:val="26"/>
                <w:szCs w:val="26"/>
              </w:rPr>
            </w:pPr>
          </w:p>
        </w:tc>
        <w:tc>
          <w:tcPr>
            <w:tcW w:w="115" w:type="dxa"/>
            <w:shd w:val="clear" w:color="auto" w:fill="auto"/>
          </w:tcPr>
          <w:p w14:paraId="58792C39" w14:textId="77777777" w:rsidR="00BE0B08" w:rsidRPr="001545EE" w:rsidRDefault="00BE0B08" w:rsidP="003C52F5">
            <w:pPr>
              <w:snapToGrid w:val="0"/>
              <w:spacing w:line="240" w:lineRule="exact"/>
              <w:jc w:val="center"/>
              <w:rPr>
                <w:rFonts w:ascii="CordiaUPC" w:eastAsia="Times New Roman" w:hAnsi="CordiaUPC" w:cs="CordiaUPC"/>
                <w:sz w:val="26"/>
                <w:szCs w:val="26"/>
              </w:rPr>
            </w:pPr>
          </w:p>
        </w:tc>
        <w:tc>
          <w:tcPr>
            <w:tcW w:w="288" w:type="dxa"/>
            <w:shd w:val="clear" w:color="auto" w:fill="auto"/>
          </w:tcPr>
          <w:p w14:paraId="3BA27CB8" w14:textId="77777777" w:rsidR="00BE0B08" w:rsidRPr="001545EE" w:rsidRDefault="00BE0B08" w:rsidP="003C52F5">
            <w:pPr>
              <w:snapToGrid w:val="0"/>
              <w:spacing w:line="240" w:lineRule="exact"/>
              <w:jc w:val="center"/>
              <w:rPr>
                <w:rFonts w:ascii="CordiaUPC" w:eastAsia="Times New Roman" w:hAnsi="CordiaUPC" w:cs="CordiaUPC"/>
                <w:sz w:val="26"/>
                <w:szCs w:val="26"/>
              </w:rPr>
            </w:pPr>
          </w:p>
        </w:tc>
        <w:tc>
          <w:tcPr>
            <w:tcW w:w="117" w:type="dxa"/>
            <w:shd w:val="clear" w:color="auto" w:fill="auto"/>
          </w:tcPr>
          <w:p w14:paraId="63977BE7" w14:textId="77777777" w:rsidR="00BE0B08" w:rsidRPr="001545EE" w:rsidRDefault="00BE0B08" w:rsidP="003C52F5">
            <w:pPr>
              <w:snapToGrid w:val="0"/>
              <w:spacing w:line="240" w:lineRule="exact"/>
              <w:jc w:val="center"/>
              <w:rPr>
                <w:rFonts w:ascii="CordiaUPC" w:eastAsia="Times New Roman" w:hAnsi="CordiaUPC" w:cs="CordiaUPC"/>
                <w:sz w:val="26"/>
                <w:szCs w:val="26"/>
              </w:rPr>
            </w:pPr>
          </w:p>
        </w:tc>
        <w:tc>
          <w:tcPr>
            <w:tcW w:w="3688" w:type="dxa"/>
            <w:gridSpan w:val="5"/>
            <w:shd w:val="clear" w:color="auto" w:fill="auto"/>
          </w:tcPr>
          <w:p w14:paraId="45793DAF" w14:textId="77777777" w:rsidR="00BE0B08" w:rsidRPr="001545EE" w:rsidRDefault="00BE0B08" w:rsidP="003C52F5">
            <w:pPr>
              <w:snapToGrid w:val="0"/>
              <w:spacing w:line="240" w:lineRule="exact"/>
              <w:jc w:val="center"/>
              <w:rPr>
                <w:rFonts w:ascii="CordiaUPC" w:eastAsia="Times New Roman" w:hAnsi="CordiaUPC" w:cs="CordiaUPC"/>
                <w:sz w:val="26"/>
                <w:szCs w:val="26"/>
              </w:rPr>
            </w:pPr>
            <w:r w:rsidRPr="001545EE">
              <w:rPr>
                <w:rFonts w:ascii="CordiaUPC" w:eastAsia="Times New Roman" w:hAnsi="CordiaUPC" w:cs="CordiaUPC" w:hint="cs"/>
                <w:sz w:val="26"/>
                <w:szCs w:val="26"/>
              </w:rPr>
              <w:t>2020</w:t>
            </w:r>
          </w:p>
        </w:tc>
      </w:tr>
      <w:tr w:rsidR="00BE0B08" w:rsidRPr="001545EE" w14:paraId="7D4A34C4" w14:textId="77777777" w:rsidTr="003C52F5">
        <w:trPr>
          <w:cantSplit/>
          <w:trHeight w:val="253"/>
        </w:trPr>
        <w:tc>
          <w:tcPr>
            <w:tcW w:w="4590" w:type="dxa"/>
            <w:shd w:val="clear" w:color="auto" w:fill="auto"/>
            <w:vAlign w:val="bottom"/>
          </w:tcPr>
          <w:p w14:paraId="5879C7BC" w14:textId="77777777" w:rsidR="00BE0B08" w:rsidRPr="001545EE" w:rsidRDefault="00BE0B08" w:rsidP="003C52F5">
            <w:pPr>
              <w:spacing w:line="240" w:lineRule="exact"/>
              <w:ind w:left="294" w:right="-90" w:hanging="114"/>
              <w:rPr>
                <w:rFonts w:ascii="CordiaUPC" w:eastAsia="Times New Roman" w:hAnsi="CordiaUPC" w:cs="CordiaUPC"/>
                <w:spacing w:val="-4"/>
                <w:sz w:val="26"/>
                <w:szCs w:val="26"/>
              </w:rPr>
            </w:pPr>
          </w:p>
        </w:tc>
        <w:tc>
          <w:tcPr>
            <w:tcW w:w="288" w:type="dxa"/>
            <w:shd w:val="clear" w:color="auto" w:fill="auto"/>
          </w:tcPr>
          <w:p w14:paraId="52F06B6F" w14:textId="77777777" w:rsidR="00BE0B08" w:rsidRPr="001545EE" w:rsidRDefault="00BE0B08" w:rsidP="003C52F5">
            <w:pPr>
              <w:spacing w:line="240" w:lineRule="exact"/>
              <w:jc w:val="center"/>
              <w:rPr>
                <w:rFonts w:ascii="CordiaUPC" w:eastAsia="Times New Roman" w:hAnsi="CordiaUPC" w:cs="CordiaUPC"/>
                <w:sz w:val="26"/>
                <w:szCs w:val="26"/>
              </w:rPr>
            </w:pPr>
          </w:p>
        </w:tc>
        <w:tc>
          <w:tcPr>
            <w:tcW w:w="115" w:type="dxa"/>
            <w:shd w:val="clear" w:color="auto" w:fill="auto"/>
          </w:tcPr>
          <w:p w14:paraId="6C566FFE" w14:textId="77777777" w:rsidR="00BE0B08" w:rsidRPr="001545EE" w:rsidRDefault="00BE0B08" w:rsidP="003C52F5">
            <w:pPr>
              <w:snapToGrid w:val="0"/>
              <w:spacing w:line="240" w:lineRule="exact"/>
              <w:jc w:val="center"/>
              <w:rPr>
                <w:rFonts w:ascii="CordiaUPC" w:eastAsia="Times New Roman" w:hAnsi="CordiaUPC" w:cs="CordiaUPC"/>
                <w:sz w:val="26"/>
                <w:szCs w:val="26"/>
              </w:rPr>
            </w:pPr>
          </w:p>
        </w:tc>
        <w:tc>
          <w:tcPr>
            <w:tcW w:w="288" w:type="dxa"/>
            <w:shd w:val="clear" w:color="auto" w:fill="auto"/>
          </w:tcPr>
          <w:p w14:paraId="4B1347FA" w14:textId="77777777" w:rsidR="00BE0B08" w:rsidRPr="001545EE" w:rsidRDefault="00BE0B08" w:rsidP="003C52F5">
            <w:pPr>
              <w:spacing w:line="240" w:lineRule="exact"/>
              <w:jc w:val="center"/>
              <w:rPr>
                <w:rFonts w:ascii="CordiaUPC" w:eastAsia="Times New Roman" w:hAnsi="CordiaUPC" w:cs="CordiaUPC"/>
                <w:sz w:val="26"/>
                <w:szCs w:val="26"/>
              </w:rPr>
            </w:pPr>
          </w:p>
        </w:tc>
        <w:tc>
          <w:tcPr>
            <w:tcW w:w="115" w:type="dxa"/>
            <w:shd w:val="clear" w:color="auto" w:fill="auto"/>
          </w:tcPr>
          <w:p w14:paraId="3DBD2075" w14:textId="77777777" w:rsidR="00BE0B08" w:rsidRPr="001545EE" w:rsidRDefault="00BE0B08" w:rsidP="003C52F5">
            <w:pPr>
              <w:snapToGrid w:val="0"/>
              <w:spacing w:line="240" w:lineRule="exact"/>
              <w:jc w:val="center"/>
              <w:rPr>
                <w:rFonts w:ascii="CordiaUPC" w:eastAsia="Times New Roman" w:hAnsi="CordiaUPC" w:cs="CordiaUPC"/>
                <w:sz w:val="26"/>
                <w:szCs w:val="26"/>
              </w:rPr>
            </w:pPr>
          </w:p>
        </w:tc>
        <w:tc>
          <w:tcPr>
            <w:tcW w:w="288" w:type="dxa"/>
            <w:shd w:val="clear" w:color="auto" w:fill="auto"/>
          </w:tcPr>
          <w:p w14:paraId="1B92EBCB" w14:textId="77777777" w:rsidR="00BE0B08" w:rsidRPr="001545EE" w:rsidRDefault="00BE0B08" w:rsidP="003C52F5">
            <w:pPr>
              <w:snapToGrid w:val="0"/>
              <w:spacing w:line="240" w:lineRule="exact"/>
              <w:jc w:val="center"/>
              <w:rPr>
                <w:rFonts w:ascii="CordiaUPC" w:eastAsia="Times New Roman" w:hAnsi="CordiaUPC" w:cs="CordiaUPC"/>
                <w:sz w:val="26"/>
                <w:szCs w:val="26"/>
              </w:rPr>
            </w:pPr>
          </w:p>
        </w:tc>
        <w:tc>
          <w:tcPr>
            <w:tcW w:w="117" w:type="dxa"/>
            <w:shd w:val="clear" w:color="auto" w:fill="auto"/>
          </w:tcPr>
          <w:p w14:paraId="6E6C8291" w14:textId="77777777" w:rsidR="00BE0B08" w:rsidRPr="001545EE" w:rsidRDefault="00BE0B08" w:rsidP="003C52F5">
            <w:pPr>
              <w:snapToGrid w:val="0"/>
              <w:spacing w:line="240" w:lineRule="exact"/>
              <w:jc w:val="center"/>
              <w:rPr>
                <w:rFonts w:ascii="CordiaUPC" w:eastAsia="Times New Roman" w:hAnsi="CordiaUPC" w:cs="CordiaUPC"/>
                <w:sz w:val="26"/>
                <w:szCs w:val="26"/>
              </w:rPr>
            </w:pPr>
          </w:p>
        </w:tc>
        <w:tc>
          <w:tcPr>
            <w:tcW w:w="1152" w:type="dxa"/>
            <w:shd w:val="clear" w:color="auto" w:fill="auto"/>
          </w:tcPr>
          <w:p w14:paraId="53D9DAE1" w14:textId="77777777" w:rsidR="00BE0B08" w:rsidRPr="001545EE" w:rsidRDefault="00BE0B08" w:rsidP="003C52F5">
            <w:pPr>
              <w:spacing w:line="240" w:lineRule="exact"/>
              <w:jc w:val="center"/>
              <w:rPr>
                <w:rFonts w:ascii="CordiaUPC" w:eastAsia="Times New Roman" w:hAnsi="CordiaUPC" w:cs="CordiaUPC"/>
                <w:sz w:val="26"/>
                <w:szCs w:val="26"/>
              </w:rPr>
            </w:pPr>
            <w:r w:rsidRPr="001545EE">
              <w:rPr>
                <w:rFonts w:ascii="CordiaUPC" w:eastAsia="Times New Roman" w:hAnsi="CordiaUPC" w:cs="CordiaUPC" w:hint="cs"/>
                <w:sz w:val="26"/>
                <w:szCs w:val="26"/>
              </w:rPr>
              <w:t>Domestic</w:t>
            </w:r>
          </w:p>
        </w:tc>
        <w:tc>
          <w:tcPr>
            <w:tcW w:w="115" w:type="dxa"/>
            <w:shd w:val="clear" w:color="auto" w:fill="auto"/>
          </w:tcPr>
          <w:p w14:paraId="67AEBA49" w14:textId="77777777" w:rsidR="00BE0B08" w:rsidRPr="001545EE" w:rsidRDefault="00BE0B08" w:rsidP="003C52F5">
            <w:pPr>
              <w:snapToGrid w:val="0"/>
              <w:spacing w:line="240" w:lineRule="exact"/>
              <w:jc w:val="center"/>
              <w:rPr>
                <w:rFonts w:ascii="CordiaUPC" w:eastAsia="Times New Roman" w:hAnsi="CordiaUPC" w:cs="CordiaUPC"/>
                <w:sz w:val="26"/>
                <w:szCs w:val="26"/>
              </w:rPr>
            </w:pPr>
          </w:p>
        </w:tc>
        <w:tc>
          <w:tcPr>
            <w:tcW w:w="1152" w:type="dxa"/>
            <w:shd w:val="clear" w:color="auto" w:fill="auto"/>
          </w:tcPr>
          <w:p w14:paraId="352D667A" w14:textId="77777777" w:rsidR="00BE0B08" w:rsidRPr="001545EE" w:rsidRDefault="00BE0B08" w:rsidP="003C52F5">
            <w:pPr>
              <w:spacing w:line="240" w:lineRule="exact"/>
              <w:jc w:val="center"/>
              <w:rPr>
                <w:rFonts w:ascii="CordiaUPC" w:eastAsia="Times New Roman" w:hAnsi="CordiaUPC" w:cs="CordiaUPC"/>
                <w:sz w:val="26"/>
                <w:szCs w:val="26"/>
              </w:rPr>
            </w:pPr>
            <w:r w:rsidRPr="001545EE">
              <w:rPr>
                <w:rFonts w:ascii="CordiaUPC" w:eastAsia="Times New Roman" w:hAnsi="CordiaUPC" w:cs="CordiaUPC" w:hint="cs"/>
                <w:sz w:val="26"/>
                <w:szCs w:val="26"/>
              </w:rPr>
              <w:t>Foreign</w:t>
            </w:r>
          </w:p>
        </w:tc>
        <w:tc>
          <w:tcPr>
            <w:tcW w:w="117" w:type="dxa"/>
            <w:shd w:val="clear" w:color="auto" w:fill="auto"/>
          </w:tcPr>
          <w:p w14:paraId="29C115A3" w14:textId="77777777" w:rsidR="00BE0B08" w:rsidRPr="001545EE" w:rsidRDefault="00BE0B08" w:rsidP="003C52F5">
            <w:pPr>
              <w:snapToGrid w:val="0"/>
              <w:spacing w:line="240" w:lineRule="exact"/>
              <w:jc w:val="center"/>
              <w:rPr>
                <w:rFonts w:ascii="CordiaUPC" w:eastAsia="Times New Roman" w:hAnsi="CordiaUPC" w:cs="CordiaUPC"/>
                <w:sz w:val="26"/>
                <w:szCs w:val="26"/>
              </w:rPr>
            </w:pPr>
          </w:p>
        </w:tc>
        <w:tc>
          <w:tcPr>
            <w:tcW w:w="1152" w:type="dxa"/>
            <w:shd w:val="clear" w:color="auto" w:fill="auto"/>
          </w:tcPr>
          <w:p w14:paraId="6F67D458" w14:textId="77777777" w:rsidR="00BE0B08" w:rsidRPr="001545EE" w:rsidRDefault="00BE0B08" w:rsidP="003C52F5">
            <w:pPr>
              <w:snapToGrid w:val="0"/>
              <w:spacing w:line="240" w:lineRule="exact"/>
              <w:jc w:val="center"/>
              <w:rPr>
                <w:rFonts w:ascii="CordiaUPC" w:eastAsia="Times New Roman" w:hAnsi="CordiaUPC" w:cs="CordiaUPC"/>
                <w:sz w:val="26"/>
                <w:szCs w:val="26"/>
              </w:rPr>
            </w:pPr>
          </w:p>
        </w:tc>
      </w:tr>
      <w:tr w:rsidR="00BE0B08" w:rsidRPr="001545EE" w14:paraId="101225D6" w14:textId="77777777" w:rsidTr="003C52F5">
        <w:trPr>
          <w:cantSplit/>
          <w:trHeight w:val="253"/>
        </w:trPr>
        <w:tc>
          <w:tcPr>
            <w:tcW w:w="4590" w:type="dxa"/>
            <w:shd w:val="clear" w:color="auto" w:fill="auto"/>
            <w:vAlign w:val="bottom"/>
          </w:tcPr>
          <w:p w14:paraId="22D74CB3" w14:textId="77777777" w:rsidR="00BE0B08" w:rsidRPr="001545EE" w:rsidRDefault="00BE0B08" w:rsidP="003C52F5">
            <w:pPr>
              <w:spacing w:line="240" w:lineRule="exact"/>
              <w:ind w:left="294" w:right="-90" w:hanging="114"/>
              <w:rPr>
                <w:rFonts w:ascii="CordiaUPC" w:eastAsia="Times New Roman" w:hAnsi="CordiaUPC" w:cs="CordiaUPC"/>
                <w:spacing w:val="-4"/>
                <w:sz w:val="26"/>
                <w:szCs w:val="26"/>
              </w:rPr>
            </w:pPr>
          </w:p>
        </w:tc>
        <w:tc>
          <w:tcPr>
            <w:tcW w:w="288" w:type="dxa"/>
            <w:shd w:val="clear" w:color="auto" w:fill="auto"/>
          </w:tcPr>
          <w:p w14:paraId="38A62E7E" w14:textId="77777777" w:rsidR="00BE0B08" w:rsidRPr="001545EE" w:rsidRDefault="00BE0B08" w:rsidP="003C52F5">
            <w:pPr>
              <w:spacing w:line="240" w:lineRule="exact"/>
              <w:jc w:val="center"/>
              <w:rPr>
                <w:rFonts w:ascii="CordiaUPC" w:eastAsia="Times New Roman" w:hAnsi="CordiaUPC" w:cs="CordiaUPC"/>
                <w:sz w:val="26"/>
                <w:szCs w:val="26"/>
              </w:rPr>
            </w:pPr>
          </w:p>
        </w:tc>
        <w:tc>
          <w:tcPr>
            <w:tcW w:w="115" w:type="dxa"/>
            <w:shd w:val="clear" w:color="auto" w:fill="auto"/>
          </w:tcPr>
          <w:p w14:paraId="5A526BD7" w14:textId="77777777" w:rsidR="00BE0B08" w:rsidRPr="001545EE" w:rsidRDefault="00BE0B08" w:rsidP="003C52F5">
            <w:pPr>
              <w:snapToGrid w:val="0"/>
              <w:spacing w:line="240" w:lineRule="exact"/>
              <w:jc w:val="center"/>
              <w:rPr>
                <w:rFonts w:ascii="CordiaUPC" w:eastAsia="Times New Roman" w:hAnsi="CordiaUPC" w:cs="CordiaUPC"/>
                <w:sz w:val="26"/>
                <w:szCs w:val="26"/>
              </w:rPr>
            </w:pPr>
          </w:p>
        </w:tc>
        <w:tc>
          <w:tcPr>
            <w:tcW w:w="288" w:type="dxa"/>
            <w:shd w:val="clear" w:color="auto" w:fill="auto"/>
          </w:tcPr>
          <w:p w14:paraId="27000FAB" w14:textId="77777777" w:rsidR="00BE0B08" w:rsidRPr="001545EE" w:rsidRDefault="00BE0B08" w:rsidP="003C52F5">
            <w:pPr>
              <w:spacing w:line="240" w:lineRule="exact"/>
              <w:jc w:val="center"/>
              <w:rPr>
                <w:rFonts w:ascii="CordiaUPC" w:eastAsia="Times New Roman" w:hAnsi="CordiaUPC" w:cs="CordiaUPC"/>
                <w:sz w:val="26"/>
                <w:szCs w:val="26"/>
              </w:rPr>
            </w:pPr>
          </w:p>
        </w:tc>
        <w:tc>
          <w:tcPr>
            <w:tcW w:w="115" w:type="dxa"/>
            <w:shd w:val="clear" w:color="auto" w:fill="auto"/>
          </w:tcPr>
          <w:p w14:paraId="4865D090" w14:textId="77777777" w:rsidR="00BE0B08" w:rsidRPr="001545EE" w:rsidRDefault="00BE0B08" w:rsidP="003C52F5">
            <w:pPr>
              <w:snapToGrid w:val="0"/>
              <w:spacing w:line="240" w:lineRule="exact"/>
              <w:jc w:val="center"/>
              <w:rPr>
                <w:rFonts w:ascii="CordiaUPC" w:eastAsia="Times New Roman" w:hAnsi="CordiaUPC" w:cs="CordiaUPC"/>
                <w:sz w:val="26"/>
                <w:szCs w:val="26"/>
              </w:rPr>
            </w:pPr>
          </w:p>
        </w:tc>
        <w:tc>
          <w:tcPr>
            <w:tcW w:w="288" w:type="dxa"/>
            <w:shd w:val="clear" w:color="auto" w:fill="auto"/>
          </w:tcPr>
          <w:p w14:paraId="04FEFC0F" w14:textId="77777777" w:rsidR="00BE0B08" w:rsidRPr="001545EE" w:rsidRDefault="00BE0B08" w:rsidP="003C52F5">
            <w:pPr>
              <w:spacing w:line="240" w:lineRule="exact"/>
              <w:jc w:val="center"/>
              <w:rPr>
                <w:rFonts w:ascii="CordiaUPC" w:eastAsia="Times New Roman" w:hAnsi="CordiaUPC" w:cs="CordiaUPC"/>
                <w:sz w:val="26"/>
                <w:szCs w:val="26"/>
              </w:rPr>
            </w:pPr>
          </w:p>
        </w:tc>
        <w:tc>
          <w:tcPr>
            <w:tcW w:w="117" w:type="dxa"/>
            <w:shd w:val="clear" w:color="auto" w:fill="auto"/>
          </w:tcPr>
          <w:p w14:paraId="45187376" w14:textId="77777777" w:rsidR="00BE0B08" w:rsidRPr="001545EE" w:rsidRDefault="00BE0B08" w:rsidP="003C52F5">
            <w:pPr>
              <w:snapToGrid w:val="0"/>
              <w:spacing w:line="240" w:lineRule="exact"/>
              <w:jc w:val="center"/>
              <w:rPr>
                <w:rFonts w:ascii="CordiaUPC" w:eastAsia="Times New Roman" w:hAnsi="CordiaUPC" w:cs="CordiaUPC"/>
                <w:sz w:val="26"/>
                <w:szCs w:val="26"/>
              </w:rPr>
            </w:pPr>
          </w:p>
        </w:tc>
        <w:tc>
          <w:tcPr>
            <w:tcW w:w="1152" w:type="dxa"/>
            <w:shd w:val="clear" w:color="auto" w:fill="auto"/>
          </w:tcPr>
          <w:p w14:paraId="56124F8E" w14:textId="77777777" w:rsidR="00BE0B08" w:rsidRPr="001545EE" w:rsidRDefault="00BE0B08" w:rsidP="003C52F5">
            <w:pPr>
              <w:spacing w:line="240" w:lineRule="exact"/>
              <w:jc w:val="center"/>
              <w:rPr>
                <w:rFonts w:ascii="CordiaUPC" w:eastAsia="Times New Roman" w:hAnsi="CordiaUPC" w:cs="CordiaUPC"/>
                <w:sz w:val="26"/>
                <w:szCs w:val="26"/>
              </w:rPr>
            </w:pPr>
            <w:r w:rsidRPr="001545EE">
              <w:rPr>
                <w:rFonts w:ascii="CordiaUPC" w:eastAsia="Times New Roman" w:hAnsi="CordiaUPC" w:cs="CordiaUPC" w:hint="cs"/>
                <w:sz w:val="26"/>
                <w:szCs w:val="26"/>
              </w:rPr>
              <w:t>business</w:t>
            </w:r>
          </w:p>
        </w:tc>
        <w:tc>
          <w:tcPr>
            <w:tcW w:w="115" w:type="dxa"/>
            <w:shd w:val="clear" w:color="auto" w:fill="auto"/>
          </w:tcPr>
          <w:p w14:paraId="1782E4B0" w14:textId="77777777" w:rsidR="00BE0B08" w:rsidRPr="001545EE" w:rsidRDefault="00BE0B08" w:rsidP="003C52F5">
            <w:pPr>
              <w:snapToGrid w:val="0"/>
              <w:spacing w:line="240" w:lineRule="exact"/>
              <w:jc w:val="center"/>
              <w:rPr>
                <w:rFonts w:ascii="CordiaUPC" w:eastAsia="Times New Roman" w:hAnsi="CordiaUPC" w:cs="CordiaUPC"/>
                <w:sz w:val="26"/>
                <w:szCs w:val="26"/>
              </w:rPr>
            </w:pPr>
          </w:p>
        </w:tc>
        <w:tc>
          <w:tcPr>
            <w:tcW w:w="1152" w:type="dxa"/>
            <w:shd w:val="clear" w:color="auto" w:fill="auto"/>
          </w:tcPr>
          <w:p w14:paraId="138BEF35" w14:textId="77777777" w:rsidR="00BE0B08" w:rsidRPr="001545EE" w:rsidRDefault="00BE0B08" w:rsidP="003C52F5">
            <w:pPr>
              <w:spacing w:line="240" w:lineRule="exact"/>
              <w:jc w:val="center"/>
              <w:rPr>
                <w:rFonts w:ascii="CordiaUPC" w:eastAsia="Times New Roman" w:hAnsi="CordiaUPC" w:cs="CordiaUPC"/>
                <w:sz w:val="26"/>
                <w:szCs w:val="26"/>
              </w:rPr>
            </w:pPr>
            <w:r w:rsidRPr="001545EE">
              <w:rPr>
                <w:rFonts w:ascii="CordiaUPC" w:eastAsia="Times New Roman" w:hAnsi="CordiaUPC" w:cs="CordiaUPC" w:hint="cs"/>
                <w:sz w:val="26"/>
                <w:szCs w:val="26"/>
              </w:rPr>
              <w:t>business</w:t>
            </w:r>
          </w:p>
        </w:tc>
        <w:tc>
          <w:tcPr>
            <w:tcW w:w="117" w:type="dxa"/>
            <w:shd w:val="clear" w:color="auto" w:fill="auto"/>
          </w:tcPr>
          <w:p w14:paraId="7A6491BA" w14:textId="77777777" w:rsidR="00BE0B08" w:rsidRPr="001545EE" w:rsidRDefault="00BE0B08" w:rsidP="003C52F5">
            <w:pPr>
              <w:snapToGrid w:val="0"/>
              <w:spacing w:line="240" w:lineRule="exact"/>
              <w:jc w:val="center"/>
              <w:rPr>
                <w:rFonts w:ascii="CordiaUPC" w:eastAsia="Times New Roman" w:hAnsi="CordiaUPC" w:cs="CordiaUPC"/>
                <w:sz w:val="26"/>
                <w:szCs w:val="26"/>
              </w:rPr>
            </w:pPr>
          </w:p>
        </w:tc>
        <w:tc>
          <w:tcPr>
            <w:tcW w:w="1152" w:type="dxa"/>
            <w:shd w:val="clear" w:color="auto" w:fill="auto"/>
          </w:tcPr>
          <w:p w14:paraId="7F3785BA" w14:textId="77777777" w:rsidR="00BE0B08" w:rsidRPr="001545EE" w:rsidRDefault="00BE0B08" w:rsidP="003C52F5">
            <w:pPr>
              <w:spacing w:line="240" w:lineRule="exact"/>
              <w:jc w:val="center"/>
              <w:rPr>
                <w:rFonts w:ascii="CordiaUPC" w:eastAsia="Times New Roman" w:hAnsi="CordiaUPC" w:cs="CordiaUPC"/>
                <w:sz w:val="26"/>
                <w:szCs w:val="26"/>
              </w:rPr>
            </w:pPr>
            <w:r w:rsidRPr="001545EE">
              <w:rPr>
                <w:rFonts w:ascii="CordiaUPC" w:eastAsia="Times New Roman" w:hAnsi="CordiaUPC" w:cs="CordiaUPC" w:hint="cs"/>
                <w:sz w:val="26"/>
                <w:szCs w:val="26"/>
              </w:rPr>
              <w:t>Total</w:t>
            </w:r>
          </w:p>
        </w:tc>
      </w:tr>
      <w:tr w:rsidR="00BE0B08" w:rsidRPr="001545EE" w14:paraId="3BF9FDBE" w14:textId="77777777" w:rsidTr="003C52F5">
        <w:trPr>
          <w:cantSplit/>
          <w:trHeight w:val="253"/>
        </w:trPr>
        <w:tc>
          <w:tcPr>
            <w:tcW w:w="4590" w:type="dxa"/>
            <w:shd w:val="clear" w:color="auto" w:fill="auto"/>
            <w:vAlign w:val="bottom"/>
          </w:tcPr>
          <w:p w14:paraId="2342408F" w14:textId="77777777" w:rsidR="00BE0B08" w:rsidRPr="001545EE" w:rsidRDefault="00BE0B08" w:rsidP="003C52F5">
            <w:pPr>
              <w:spacing w:line="240" w:lineRule="exact"/>
              <w:ind w:left="294" w:right="-90" w:hanging="114"/>
              <w:rPr>
                <w:rFonts w:ascii="CordiaUPC" w:eastAsia="Times New Roman" w:hAnsi="CordiaUPC" w:cs="CordiaUPC"/>
                <w:spacing w:val="-4"/>
                <w:sz w:val="26"/>
                <w:szCs w:val="26"/>
              </w:rPr>
            </w:pPr>
          </w:p>
        </w:tc>
        <w:tc>
          <w:tcPr>
            <w:tcW w:w="288" w:type="dxa"/>
            <w:shd w:val="clear" w:color="auto" w:fill="auto"/>
          </w:tcPr>
          <w:p w14:paraId="3FB3822B" w14:textId="77777777" w:rsidR="00BE0B08" w:rsidRPr="001545EE" w:rsidRDefault="00BE0B08" w:rsidP="003C52F5">
            <w:pPr>
              <w:spacing w:line="240" w:lineRule="exact"/>
              <w:jc w:val="center"/>
              <w:rPr>
                <w:rFonts w:ascii="CordiaUPC" w:eastAsia="Times New Roman" w:hAnsi="CordiaUPC" w:cs="CordiaUPC"/>
                <w:sz w:val="26"/>
                <w:szCs w:val="26"/>
              </w:rPr>
            </w:pPr>
          </w:p>
        </w:tc>
        <w:tc>
          <w:tcPr>
            <w:tcW w:w="115" w:type="dxa"/>
            <w:shd w:val="clear" w:color="auto" w:fill="auto"/>
          </w:tcPr>
          <w:p w14:paraId="64958BC1" w14:textId="77777777" w:rsidR="00BE0B08" w:rsidRPr="001545EE" w:rsidRDefault="00BE0B08" w:rsidP="003C52F5">
            <w:pPr>
              <w:snapToGrid w:val="0"/>
              <w:spacing w:line="240" w:lineRule="exact"/>
              <w:jc w:val="center"/>
              <w:rPr>
                <w:rFonts w:ascii="CordiaUPC" w:eastAsia="Times New Roman" w:hAnsi="CordiaUPC" w:cs="CordiaUPC"/>
                <w:sz w:val="26"/>
                <w:szCs w:val="26"/>
              </w:rPr>
            </w:pPr>
          </w:p>
        </w:tc>
        <w:tc>
          <w:tcPr>
            <w:tcW w:w="288" w:type="dxa"/>
            <w:shd w:val="clear" w:color="auto" w:fill="auto"/>
          </w:tcPr>
          <w:p w14:paraId="581F46AD" w14:textId="77777777" w:rsidR="00BE0B08" w:rsidRPr="001545EE" w:rsidRDefault="00BE0B08" w:rsidP="003C52F5">
            <w:pPr>
              <w:spacing w:line="240" w:lineRule="exact"/>
              <w:jc w:val="center"/>
              <w:rPr>
                <w:rFonts w:ascii="CordiaUPC" w:eastAsia="Times New Roman" w:hAnsi="CordiaUPC" w:cs="CordiaUPC"/>
                <w:sz w:val="26"/>
                <w:szCs w:val="26"/>
              </w:rPr>
            </w:pPr>
          </w:p>
        </w:tc>
        <w:tc>
          <w:tcPr>
            <w:tcW w:w="115" w:type="dxa"/>
            <w:shd w:val="clear" w:color="auto" w:fill="auto"/>
          </w:tcPr>
          <w:p w14:paraId="42E73357" w14:textId="77777777" w:rsidR="00BE0B08" w:rsidRPr="001545EE" w:rsidRDefault="00BE0B08" w:rsidP="003C52F5">
            <w:pPr>
              <w:snapToGrid w:val="0"/>
              <w:spacing w:line="240" w:lineRule="exact"/>
              <w:jc w:val="center"/>
              <w:rPr>
                <w:rFonts w:ascii="CordiaUPC" w:eastAsia="Times New Roman" w:hAnsi="CordiaUPC" w:cs="CordiaUPC"/>
                <w:sz w:val="26"/>
                <w:szCs w:val="26"/>
              </w:rPr>
            </w:pPr>
          </w:p>
        </w:tc>
        <w:tc>
          <w:tcPr>
            <w:tcW w:w="288" w:type="dxa"/>
            <w:shd w:val="clear" w:color="auto" w:fill="auto"/>
          </w:tcPr>
          <w:p w14:paraId="3AA957F0" w14:textId="77777777" w:rsidR="00BE0B08" w:rsidRPr="001545EE" w:rsidRDefault="00BE0B08" w:rsidP="003C52F5">
            <w:pPr>
              <w:spacing w:line="240" w:lineRule="exact"/>
              <w:jc w:val="center"/>
              <w:rPr>
                <w:rFonts w:ascii="CordiaUPC" w:eastAsia="Times New Roman" w:hAnsi="CordiaUPC" w:cs="CordiaUPC"/>
                <w:sz w:val="26"/>
                <w:szCs w:val="26"/>
              </w:rPr>
            </w:pPr>
          </w:p>
        </w:tc>
        <w:tc>
          <w:tcPr>
            <w:tcW w:w="117" w:type="dxa"/>
            <w:shd w:val="clear" w:color="auto" w:fill="auto"/>
          </w:tcPr>
          <w:p w14:paraId="0D9F6908" w14:textId="77777777" w:rsidR="00BE0B08" w:rsidRPr="001545EE" w:rsidRDefault="00BE0B08" w:rsidP="003C52F5">
            <w:pPr>
              <w:snapToGrid w:val="0"/>
              <w:spacing w:line="240" w:lineRule="exact"/>
              <w:jc w:val="center"/>
              <w:rPr>
                <w:rFonts w:ascii="CordiaUPC" w:eastAsia="Times New Roman" w:hAnsi="CordiaUPC" w:cs="CordiaUPC"/>
                <w:sz w:val="26"/>
                <w:szCs w:val="26"/>
              </w:rPr>
            </w:pPr>
          </w:p>
        </w:tc>
        <w:tc>
          <w:tcPr>
            <w:tcW w:w="3688" w:type="dxa"/>
            <w:gridSpan w:val="5"/>
            <w:shd w:val="clear" w:color="auto" w:fill="auto"/>
          </w:tcPr>
          <w:p w14:paraId="378D1F64" w14:textId="77777777" w:rsidR="00BE0B08" w:rsidRPr="001545EE" w:rsidRDefault="00BE0B08" w:rsidP="003C52F5">
            <w:pPr>
              <w:spacing w:line="240" w:lineRule="exact"/>
              <w:jc w:val="center"/>
              <w:rPr>
                <w:rFonts w:ascii="CordiaUPC" w:eastAsia="Times New Roman" w:hAnsi="CordiaUPC" w:cs="CordiaUPC"/>
                <w:sz w:val="26"/>
                <w:szCs w:val="26"/>
              </w:rPr>
            </w:pPr>
            <w:r w:rsidRPr="001545EE">
              <w:rPr>
                <w:rFonts w:ascii="CordiaUPC" w:eastAsia="Times New Roman" w:hAnsi="CordiaUPC" w:cs="CordiaUPC" w:hint="cs"/>
                <w:i/>
                <w:iCs/>
                <w:sz w:val="26"/>
                <w:szCs w:val="26"/>
                <w:lang w:val="en-US" w:bidi="th-TH"/>
              </w:rPr>
              <w:t>(in million Baht)</w:t>
            </w:r>
          </w:p>
        </w:tc>
      </w:tr>
      <w:tr w:rsidR="00BE0B08" w:rsidRPr="001545EE" w14:paraId="075DBB1F" w14:textId="77777777" w:rsidTr="003C52F5">
        <w:trPr>
          <w:cantSplit/>
          <w:trHeight w:val="253"/>
        </w:trPr>
        <w:tc>
          <w:tcPr>
            <w:tcW w:w="4590" w:type="dxa"/>
            <w:shd w:val="clear" w:color="auto" w:fill="auto"/>
            <w:vAlign w:val="bottom"/>
          </w:tcPr>
          <w:p w14:paraId="008847A1" w14:textId="77777777" w:rsidR="00BE0B08" w:rsidRPr="001545EE" w:rsidRDefault="00BE0B08" w:rsidP="003C52F5">
            <w:pPr>
              <w:spacing w:line="240" w:lineRule="exact"/>
              <w:ind w:left="294" w:right="-90" w:hanging="114"/>
              <w:rPr>
                <w:rFonts w:ascii="CordiaUPC" w:eastAsia="Times New Roman" w:hAnsi="CordiaUPC" w:cs="CordiaUPC"/>
                <w:spacing w:val="-4"/>
                <w:sz w:val="26"/>
                <w:szCs w:val="26"/>
              </w:rPr>
            </w:pPr>
            <w:r w:rsidRPr="001545EE">
              <w:rPr>
                <w:rFonts w:ascii="CordiaUPC" w:eastAsia="Times New Roman" w:hAnsi="CordiaUPC" w:cs="CordiaUPC" w:hint="cs"/>
                <w:spacing w:val="-4"/>
                <w:sz w:val="26"/>
                <w:szCs w:val="26"/>
              </w:rPr>
              <w:t>Interest income</w:t>
            </w:r>
          </w:p>
        </w:tc>
        <w:tc>
          <w:tcPr>
            <w:tcW w:w="288" w:type="dxa"/>
            <w:shd w:val="clear" w:color="auto" w:fill="auto"/>
            <w:vAlign w:val="bottom"/>
          </w:tcPr>
          <w:p w14:paraId="0730AAA8" w14:textId="77777777" w:rsidR="00BE0B08" w:rsidRPr="001545EE" w:rsidRDefault="00BE0B08" w:rsidP="003C52F5">
            <w:pPr>
              <w:tabs>
                <w:tab w:val="decimal" w:pos="855"/>
              </w:tabs>
              <w:snapToGrid w:val="0"/>
              <w:spacing w:line="240" w:lineRule="exact"/>
              <w:ind w:right="-113"/>
              <w:rPr>
                <w:rFonts w:ascii="CordiaUPC" w:eastAsia="Times New Roman" w:hAnsi="CordiaUPC" w:cs="CordiaUPC"/>
                <w:sz w:val="26"/>
                <w:szCs w:val="26"/>
              </w:rPr>
            </w:pPr>
          </w:p>
        </w:tc>
        <w:tc>
          <w:tcPr>
            <w:tcW w:w="115" w:type="dxa"/>
            <w:shd w:val="clear" w:color="auto" w:fill="auto"/>
            <w:vAlign w:val="bottom"/>
          </w:tcPr>
          <w:p w14:paraId="710FA73A"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288" w:type="dxa"/>
            <w:shd w:val="clear" w:color="auto" w:fill="auto"/>
            <w:vAlign w:val="bottom"/>
          </w:tcPr>
          <w:p w14:paraId="008F4A42" w14:textId="77777777" w:rsidR="00BE0B08" w:rsidRPr="001545EE" w:rsidRDefault="00BE0B08" w:rsidP="003C52F5">
            <w:pPr>
              <w:tabs>
                <w:tab w:val="decimal" w:pos="822"/>
              </w:tabs>
              <w:snapToGrid w:val="0"/>
              <w:spacing w:line="240" w:lineRule="exact"/>
              <w:ind w:right="-113"/>
              <w:rPr>
                <w:rFonts w:ascii="CordiaUPC" w:eastAsia="Times New Roman" w:hAnsi="CordiaUPC" w:cs="CordiaUPC"/>
                <w:sz w:val="26"/>
                <w:szCs w:val="26"/>
              </w:rPr>
            </w:pPr>
          </w:p>
        </w:tc>
        <w:tc>
          <w:tcPr>
            <w:tcW w:w="115" w:type="dxa"/>
            <w:shd w:val="clear" w:color="auto" w:fill="auto"/>
            <w:vAlign w:val="bottom"/>
          </w:tcPr>
          <w:p w14:paraId="14206A52"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288" w:type="dxa"/>
            <w:shd w:val="clear" w:color="auto" w:fill="auto"/>
            <w:vAlign w:val="bottom"/>
          </w:tcPr>
          <w:p w14:paraId="3A9B82F0" w14:textId="77777777" w:rsidR="00BE0B08" w:rsidRPr="001545EE" w:rsidRDefault="00BE0B08" w:rsidP="003C52F5">
            <w:pPr>
              <w:tabs>
                <w:tab w:val="decimal" w:pos="855"/>
              </w:tabs>
              <w:snapToGrid w:val="0"/>
              <w:spacing w:line="240" w:lineRule="exact"/>
              <w:ind w:right="-113"/>
              <w:rPr>
                <w:rFonts w:ascii="CordiaUPC" w:eastAsia="Times New Roman" w:hAnsi="CordiaUPC" w:cs="CordiaUPC"/>
                <w:sz w:val="26"/>
                <w:szCs w:val="26"/>
                <w:lang w:val="en-US" w:bidi="th-TH"/>
              </w:rPr>
            </w:pPr>
          </w:p>
        </w:tc>
        <w:tc>
          <w:tcPr>
            <w:tcW w:w="117" w:type="dxa"/>
            <w:shd w:val="clear" w:color="auto" w:fill="auto"/>
          </w:tcPr>
          <w:p w14:paraId="7AFB0A89"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1152" w:type="dxa"/>
            <w:shd w:val="clear" w:color="auto" w:fill="auto"/>
            <w:vAlign w:val="bottom"/>
          </w:tcPr>
          <w:p w14:paraId="0BD02E19" w14:textId="77777777" w:rsidR="00BE0B08" w:rsidRPr="001545EE" w:rsidRDefault="00BE0B08" w:rsidP="003C52F5">
            <w:pPr>
              <w:tabs>
                <w:tab w:val="decimal" w:pos="946"/>
              </w:tabs>
              <w:snapToGrid w:val="0"/>
              <w:spacing w:line="240" w:lineRule="exact"/>
              <w:ind w:right="-113"/>
              <w:rPr>
                <w:rFonts w:ascii="CordiaUPC" w:eastAsia="Times New Roman" w:hAnsi="CordiaUPC" w:cs="CordiaUPC"/>
                <w:sz w:val="26"/>
                <w:szCs w:val="26"/>
              </w:rPr>
            </w:pPr>
            <w:r w:rsidRPr="001545EE">
              <w:rPr>
                <w:rFonts w:ascii="CordiaUPC" w:eastAsia="Times New Roman" w:hAnsi="CordiaUPC" w:cs="CordiaUPC" w:hint="cs"/>
                <w:sz w:val="26"/>
                <w:szCs w:val="26"/>
              </w:rPr>
              <w:t>19,602</w:t>
            </w:r>
          </w:p>
        </w:tc>
        <w:tc>
          <w:tcPr>
            <w:tcW w:w="115" w:type="dxa"/>
            <w:shd w:val="clear" w:color="auto" w:fill="auto"/>
            <w:vAlign w:val="bottom"/>
          </w:tcPr>
          <w:p w14:paraId="4C85202A"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1152" w:type="dxa"/>
            <w:shd w:val="clear" w:color="auto" w:fill="auto"/>
            <w:vAlign w:val="bottom"/>
          </w:tcPr>
          <w:p w14:paraId="2A2FD61B" w14:textId="77777777" w:rsidR="00BE0B08" w:rsidRPr="001545EE" w:rsidRDefault="00BE0B08" w:rsidP="003C52F5">
            <w:pPr>
              <w:tabs>
                <w:tab w:val="decimal" w:pos="851"/>
              </w:tabs>
              <w:snapToGrid w:val="0"/>
              <w:spacing w:line="240" w:lineRule="exact"/>
              <w:ind w:right="-113"/>
              <w:rPr>
                <w:rFonts w:ascii="CordiaUPC" w:eastAsia="Times New Roman" w:hAnsi="CordiaUPC" w:cs="CordiaUPC"/>
                <w:sz w:val="26"/>
                <w:szCs w:val="26"/>
              </w:rPr>
            </w:pPr>
            <w:r w:rsidRPr="001545EE">
              <w:rPr>
                <w:rFonts w:ascii="CordiaUPC" w:eastAsia="Times New Roman" w:hAnsi="CordiaUPC" w:cs="CordiaUPC" w:hint="cs"/>
                <w:sz w:val="26"/>
                <w:szCs w:val="26"/>
              </w:rPr>
              <w:t>3</w:t>
            </w:r>
          </w:p>
        </w:tc>
        <w:tc>
          <w:tcPr>
            <w:tcW w:w="117" w:type="dxa"/>
            <w:shd w:val="clear" w:color="auto" w:fill="auto"/>
            <w:vAlign w:val="bottom"/>
          </w:tcPr>
          <w:p w14:paraId="0835A467"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1152" w:type="dxa"/>
            <w:shd w:val="clear" w:color="auto" w:fill="auto"/>
            <w:vAlign w:val="bottom"/>
          </w:tcPr>
          <w:p w14:paraId="0CF0A7B0" w14:textId="77777777" w:rsidR="00BE0B08" w:rsidRPr="001545EE" w:rsidRDefault="00BE0B08" w:rsidP="003C52F5">
            <w:pPr>
              <w:tabs>
                <w:tab w:val="decimal" w:pos="935"/>
              </w:tabs>
              <w:snapToGrid w:val="0"/>
              <w:spacing w:line="240" w:lineRule="exact"/>
              <w:ind w:right="-113"/>
              <w:rPr>
                <w:rFonts w:ascii="CordiaUPC" w:eastAsia="Times New Roman" w:hAnsi="CordiaUPC" w:cs="CordiaUPC"/>
                <w:sz w:val="26"/>
                <w:szCs w:val="26"/>
                <w:lang w:val="en-US" w:bidi="th-TH"/>
              </w:rPr>
            </w:pPr>
            <w:r w:rsidRPr="001545EE">
              <w:rPr>
                <w:rFonts w:ascii="CordiaUPC" w:eastAsia="Times New Roman" w:hAnsi="CordiaUPC" w:cs="CordiaUPC" w:hint="cs"/>
                <w:sz w:val="26"/>
                <w:szCs w:val="26"/>
                <w:lang w:val="en-US" w:bidi="th-TH"/>
              </w:rPr>
              <w:t>19,605</w:t>
            </w:r>
          </w:p>
        </w:tc>
      </w:tr>
      <w:tr w:rsidR="00BE0B08" w:rsidRPr="001545EE" w14:paraId="41BE27C0" w14:textId="77777777" w:rsidTr="003C52F5">
        <w:trPr>
          <w:cantSplit/>
          <w:trHeight w:val="253"/>
        </w:trPr>
        <w:tc>
          <w:tcPr>
            <w:tcW w:w="4590" w:type="dxa"/>
            <w:shd w:val="clear" w:color="auto" w:fill="auto"/>
            <w:vAlign w:val="bottom"/>
          </w:tcPr>
          <w:p w14:paraId="31E03FDF" w14:textId="77777777" w:rsidR="00BE0B08" w:rsidRPr="001545EE" w:rsidRDefault="00BE0B08" w:rsidP="003C52F5">
            <w:pPr>
              <w:spacing w:line="240" w:lineRule="exact"/>
              <w:ind w:left="294" w:right="-90" w:hanging="114"/>
              <w:rPr>
                <w:rFonts w:ascii="CordiaUPC" w:eastAsia="Times New Roman" w:hAnsi="CordiaUPC" w:cs="CordiaUPC"/>
                <w:spacing w:val="-4"/>
                <w:sz w:val="26"/>
                <w:szCs w:val="26"/>
              </w:rPr>
            </w:pPr>
            <w:r w:rsidRPr="001545EE">
              <w:rPr>
                <w:rFonts w:ascii="CordiaUPC" w:eastAsia="Times New Roman" w:hAnsi="CordiaUPC" w:cs="CordiaUPC" w:hint="cs"/>
                <w:spacing w:val="-4"/>
                <w:sz w:val="26"/>
                <w:szCs w:val="26"/>
              </w:rPr>
              <w:t>Interest expenses</w:t>
            </w:r>
          </w:p>
        </w:tc>
        <w:tc>
          <w:tcPr>
            <w:tcW w:w="288" w:type="dxa"/>
            <w:shd w:val="clear" w:color="auto" w:fill="auto"/>
            <w:vAlign w:val="bottom"/>
          </w:tcPr>
          <w:p w14:paraId="02FF1CEA" w14:textId="77777777" w:rsidR="00BE0B08" w:rsidRPr="001545EE" w:rsidRDefault="00BE0B08" w:rsidP="003C52F5">
            <w:pPr>
              <w:tabs>
                <w:tab w:val="decimal" w:pos="855"/>
              </w:tabs>
              <w:snapToGrid w:val="0"/>
              <w:spacing w:line="240" w:lineRule="exact"/>
              <w:ind w:right="-113"/>
              <w:rPr>
                <w:rFonts w:ascii="CordiaUPC" w:eastAsia="Times New Roman" w:hAnsi="CordiaUPC" w:cs="CordiaUPC"/>
                <w:sz w:val="26"/>
                <w:szCs w:val="26"/>
              </w:rPr>
            </w:pPr>
          </w:p>
        </w:tc>
        <w:tc>
          <w:tcPr>
            <w:tcW w:w="115" w:type="dxa"/>
            <w:shd w:val="clear" w:color="auto" w:fill="auto"/>
            <w:vAlign w:val="bottom"/>
          </w:tcPr>
          <w:p w14:paraId="1004FAC1"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288" w:type="dxa"/>
            <w:shd w:val="clear" w:color="auto" w:fill="auto"/>
            <w:vAlign w:val="bottom"/>
          </w:tcPr>
          <w:p w14:paraId="2A146501" w14:textId="77777777" w:rsidR="00BE0B08" w:rsidRPr="001545EE" w:rsidRDefault="00BE0B08" w:rsidP="003C52F5">
            <w:pPr>
              <w:tabs>
                <w:tab w:val="decimal" w:pos="822"/>
              </w:tabs>
              <w:snapToGrid w:val="0"/>
              <w:spacing w:line="240" w:lineRule="exact"/>
              <w:ind w:right="-113"/>
              <w:rPr>
                <w:rFonts w:ascii="CordiaUPC" w:eastAsia="Times New Roman" w:hAnsi="CordiaUPC" w:cs="CordiaUPC"/>
                <w:sz w:val="26"/>
                <w:szCs w:val="26"/>
              </w:rPr>
            </w:pPr>
          </w:p>
        </w:tc>
        <w:tc>
          <w:tcPr>
            <w:tcW w:w="115" w:type="dxa"/>
            <w:shd w:val="clear" w:color="auto" w:fill="auto"/>
            <w:vAlign w:val="bottom"/>
          </w:tcPr>
          <w:p w14:paraId="6B73AC41"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288" w:type="dxa"/>
            <w:shd w:val="clear" w:color="auto" w:fill="auto"/>
            <w:vAlign w:val="bottom"/>
          </w:tcPr>
          <w:p w14:paraId="4FA43219" w14:textId="77777777" w:rsidR="00BE0B08" w:rsidRPr="001545EE" w:rsidRDefault="00BE0B08" w:rsidP="003C52F5">
            <w:pPr>
              <w:tabs>
                <w:tab w:val="decimal" w:pos="855"/>
              </w:tabs>
              <w:snapToGrid w:val="0"/>
              <w:spacing w:line="240" w:lineRule="exact"/>
              <w:ind w:right="-113"/>
              <w:rPr>
                <w:rFonts w:ascii="CordiaUPC" w:eastAsia="Times New Roman" w:hAnsi="CordiaUPC" w:cs="CordiaUPC"/>
                <w:sz w:val="26"/>
                <w:szCs w:val="26"/>
              </w:rPr>
            </w:pPr>
          </w:p>
        </w:tc>
        <w:tc>
          <w:tcPr>
            <w:tcW w:w="117" w:type="dxa"/>
            <w:shd w:val="clear" w:color="auto" w:fill="auto"/>
          </w:tcPr>
          <w:p w14:paraId="6922C5EA"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1152" w:type="dxa"/>
            <w:tcBorders>
              <w:bottom w:val="single" w:sz="4" w:space="0" w:color="000000"/>
            </w:tcBorders>
            <w:shd w:val="clear" w:color="auto" w:fill="auto"/>
            <w:vAlign w:val="bottom"/>
          </w:tcPr>
          <w:p w14:paraId="760FA43B" w14:textId="77777777" w:rsidR="00BE0B08" w:rsidRPr="001545EE" w:rsidRDefault="00BE0B08" w:rsidP="003C52F5">
            <w:pPr>
              <w:tabs>
                <w:tab w:val="decimal" w:pos="946"/>
              </w:tabs>
              <w:snapToGrid w:val="0"/>
              <w:spacing w:line="240" w:lineRule="exact"/>
              <w:ind w:right="-113"/>
              <w:rPr>
                <w:rFonts w:ascii="CordiaUPC" w:eastAsia="Times New Roman" w:hAnsi="CordiaUPC" w:cs="CordiaUPC"/>
                <w:sz w:val="26"/>
                <w:szCs w:val="26"/>
              </w:rPr>
            </w:pPr>
            <w:r w:rsidRPr="001545EE">
              <w:rPr>
                <w:rFonts w:ascii="CordiaUPC" w:eastAsia="Times New Roman" w:hAnsi="CordiaUPC" w:cs="CordiaUPC" w:hint="cs"/>
                <w:sz w:val="26"/>
                <w:szCs w:val="26"/>
              </w:rPr>
              <w:t>(5,373)</w:t>
            </w:r>
          </w:p>
        </w:tc>
        <w:tc>
          <w:tcPr>
            <w:tcW w:w="115" w:type="dxa"/>
            <w:shd w:val="clear" w:color="auto" w:fill="auto"/>
            <w:vAlign w:val="bottom"/>
          </w:tcPr>
          <w:p w14:paraId="511C5FCC"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1152" w:type="dxa"/>
            <w:tcBorders>
              <w:bottom w:val="single" w:sz="4" w:space="0" w:color="000000"/>
            </w:tcBorders>
            <w:shd w:val="clear" w:color="auto" w:fill="auto"/>
            <w:vAlign w:val="bottom"/>
          </w:tcPr>
          <w:p w14:paraId="4893F265" w14:textId="77777777" w:rsidR="00BE0B08" w:rsidRPr="001545EE" w:rsidRDefault="00BE0B08" w:rsidP="003C52F5">
            <w:pPr>
              <w:tabs>
                <w:tab w:val="decimal" w:pos="851"/>
              </w:tabs>
              <w:snapToGrid w:val="0"/>
              <w:spacing w:line="240" w:lineRule="exact"/>
              <w:ind w:right="-113"/>
              <w:rPr>
                <w:rFonts w:ascii="CordiaUPC" w:eastAsia="Times New Roman" w:hAnsi="CordiaUPC" w:cs="CordiaUPC"/>
                <w:sz w:val="26"/>
                <w:szCs w:val="26"/>
              </w:rPr>
            </w:pPr>
            <w:r w:rsidRPr="001545EE">
              <w:rPr>
                <w:rFonts w:ascii="CordiaUPC" w:eastAsia="Times New Roman" w:hAnsi="CordiaUPC" w:cs="CordiaUPC" w:hint="cs"/>
                <w:sz w:val="26"/>
                <w:szCs w:val="26"/>
              </w:rPr>
              <w:t>(219)</w:t>
            </w:r>
          </w:p>
        </w:tc>
        <w:tc>
          <w:tcPr>
            <w:tcW w:w="117" w:type="dxa"/>
            <w:shd w:val="clear" w:color="auto" w:fill="auto"/>
            <w:vAlign w:val="bottom"/>
          </w:tcPr>
          <w:p w14:paraId="6EC6EBFF"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1152" w:type="dxa"/>
            <w:tcBorders>
              <w:bottom w:val="single" w:sz="4" w:space="0" w:color="000000"/>
            </w:tcBorders>
            <w:shd w:val="clear" w:color="auto" w:fill="auto"/>
            <w:vAlign w:val="bottom"/>
          </w:tcPr>
          <w:p w14:paraId="605897A3" w14:textId="77777777" w:rsidR="00BE0B08" w:rsidRPr="001545EE" w:rsidRDefault="00BE0B08" w:rsidP="003C52F5">
            <w:pPr>
              <w:tabs>
                <w:tab w:val="decimal" w:pos="935"/>
              </w:tabs>
              <w:snapToGrid w:val="0"/>
              <w:spacing w:line="240" w:lineRule="exact"/>
              <w:ind w:right="-113"/>
              <w:rPr>
                <w:rFonts w:ascii="CordiaUPC" w:eastAsia="Times New Roman" w:hAnsi="CordiaUPC" w:cs="CordiaUPC"/>
                <w:sz w:val="26"/>
                <w:szCs w:val="26"/>
              </w:rPr>
            </w:pPr>
            <w:r w:rsidRPr="001545EE">
              <w:rPr>
                <w:rFonts w:ascii="CordiaUPC" w:eastAsia="Times New Roman" w:hAnsi="CordiaUPC" w:cs="CordiaUPC" w:hint="cs"/>
                <w:sz w:val="26"/>
                <w:szCs w:val="26"/>
              </w:rPr>
              <w:t>(5,592)</w:t>
            </w:r>
          </w:p>
        </w:tc>
      </w:tr>
      <w:tr w:rsidR="00BE0B08" w:rsidRPr="001545EE" w14:paraId="5F006E89" w14:textId="77777777" w:rsidTr="003C52F5">
        <w:trPr>
          <w:cantSplit/>
          <w:trHeight w:val="236"/>
        </w:trPr>
        <w:tc>
          <w:tcPr>
            <w:tcW w:w="4590" w:type="dxa"/>
            <w:shd w:val="clear" w:color="auto" w:fill="auto"/>
            <w:vAlign w:val="bottom"/>
          </w:tcPr>
          <w:p w14:paraId="3707BAEE" w14:textId="77777777" w:rsidR="00BE0B08" w:rsidRPr="001545EE" w:rsidRDefault="00BE0B08" w:rsidP="003C52F5">
            <w:pPr>
              <w:spacing w:line="240" w:lineRule="exact"/>
              <w:ind w:left="294" w:right="-90" w:hanging="114"/>
              <w:rPr>
                <w:rFonts w:ascii="CordiaUPC" w:eastAsia="Times New Roman" w:hAnsi="CordiaUPC" w:cs="CordiaUPC"/>
                <w:spacing w:val="-4"/>
                <w:sz w:val="26"/>
                <w:szCs w:val="26"/>
              </w:rPr>
            </w:pPr>
            <w:r w:rsidRPr="001545EE">
              <w:rPr>
                <w:rFonts w:ascii="CordiaUPC" w:eastAsia="Times New Roman" w:hAnsi="CordiaUPC" w:cs="CordiaUPC" w:hint="cs"/>
                <w:spacing w:val="-4"/>
                <w:sz w:val="26"/>
                <w:szCs w:val="26"/>
              </w:rPr>
              <w:t>Net interest income (expenses)</w:t>
            </w:r>
          </w:p>
        </w:tc>
        <w:tc>
          <w:tcPr>
            <w:tcW w:w="288" w:type="dxa"/>
            <w:shd w:val="clear" w:color="auto" w:fill="auto"/>
            <w:vAlign w:val="bottom"/>
          </w:tcPr>
          <w:p w14:paraId="3E9B0F8F" w14:textId="77777777" w:rsidR="00BE0B08" w:rsidRPr="001545EE" w:rsidRDefault="00BE0B08" w:rsidP="003C52F5">
            <w:pPr>
              <w:tabs>
                <w:tab w:val="decimal" w:pos="855"/>
              </w:tabs>
              <w:snapToGrid w:val="0"/>
              <w:spacing w:line="240" w:lineRule="exact"/>
              <w:ind w:right="-113"/>
              <w:rPr>
                <w:rFonts w:ascii="CordiaUPC" w:eastAsia="Times New Roman" w:hAnsi="CordiaUPC" w:cs="CordiaUPC"/>
                <w:sz w:val="26"/>
                <w:szCs w:val="26"/>
              </w:rPr>
            </w:pPr>
          </w:p>
        </w:tc>
        <w:tc>
          <w:tcPr>
            <w:tcW w:w="115" w:type="dxa"/>
            <w:shd w:val="clear" w:color="auto" w:fill="auto"/>
            <w:vAlign w:val="bottom"/>
          </w:tcPr>
          <w:p w14:paraId="5DB0A548"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288" w:type="dxa"/>
            <w:shd w:val="clear" w:color="auto" w:fill="auto"/>
            <w:vAlign w:val="bottom"/>
          </w:tcPr>
          <w:p w14:paraId="5CC1AE2B" w14:textId="77777777" w:rsidR="00BE0B08" w:rsidRPr="001545EE" w:rsidRDefault="00BE0B08" w:rsidP="003C52F5">
            <w:pPr>
              <w:tabs>
                <w:tab w:val="decimal" w:pos="822"/>
              </w:tabs>
              <w:snapToGrid w:val="0"/>
              <w:spacing w:line="240" w:lineRule="exact"/>
              <w:ind w:right="-113"/>
              <w:rPr>
                <w:rFonts w:ascii="CordiaUPC" w:eastAsia="Times New Roman" w:hAnsi="CordiaUPC" w:cs="CordiaUPC"/>
                <w:sz w:val="26"/>
                <w:szCs w:val="26"/>
              </w:rPr>
            </w:pPr>
          </w:p>
        </w:tc>
        <w:tc>
          <w:tcPr>
            <w:tcW w:w="115" w:type="dxa"/>
            <w:shd w:val="clear" w:color="auto" w:fill="auto"/>
            <w:vAlign w:val="bottom"/>
          </w:tcPr>
          <w:p w14:paraId="0D43A0DC"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288" w:type="dxa"/>
            <w:shd w:val="clear" w:color="auto" w:fill="auto"/>
            <w:vAlign w:val="bottom"/>
          </w:tcPr>
          <w:p w14:paraId="767EC759" w14:textId="77777777" w:rsidR="00BE0B08" w:rsidRPr="001545EE" w:rsidRDefault="00BE0B08" w:rsidP="003C52F5">
            <w:pPr>
              <w:tabs>
                <w:tab w:val="decimal" w:pos="855"/>
              </w:tabs>
              <w:snapToGrid w:val="0"/>
              <w:spacing w:line="240" w:lineRule="exact"/>
              <w:ind w:right="-113"/>
              <w:rPr>
                <w:rFonts w:ascii="CordiaUPC" w:eastAsia="Times New Roman" w:hAnsi="CordiaUPC" w:cs="CordiaUPC"/>
                <w:sz w:val="26"/>
                <w:szCs w:val="26"/>
              </w:rPr>
            </w:pPr>
          </w:p>
        </w:tc>
        <w:tc>
          <w:tcPr>
            <w:tcW w:w="117" w:type="dxa"/>
            <w:shd w:val="clear" w:color="auto" w:fill="auto"/>
          </w:tcPr>
          <w:p w14:paraId="78B2A0B5"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1152" w:type="dxa"/>
            <w:tcBorders>
              <w:top w:val="single" w:sz="4" w:space="0" w:color="000000"/>
            </w:tcBorders>
            <w:shd w:val="clear" w:color="auto" w:fill="auto"/>
            <w:vAlign w:val="bottom"/>
          </w:tcPr>
          <w:p w14:paraId="77CC37DC" w14:textId="77777777" w:rsidR="00BE0B08" w:rsidRPr="001545EE" w:rsidRDefault="00BE0B08" w:rsidP="003C52F5">
            <w:pPr>
              <w:tabs>
                <w:tab w:val="decimal" w:pos="946"/>
              </w:tabs>
              <w:snapToGrid w:val="0"/>
              <w:spacing w:line="240" w:lineRule="exact"/>
              <w:ind w:right="-113"/>
              <w:rPr>
                <w:rFonts w:ascii="CordiaUPC" w:eastAsia="Times New Roman" w:hAnsi="CordiaUPC" w:cs="CordiaUPC"/>
                <w:sz w:val="26"/>
                <w:szCs w:val="26"/>
              </w:rPr>
            </w:pPr>
            <w:r w:rsidRPr="001545EE">
              <w:rPr>
                <w:rFonts w:ascii="CordiaUPC" w:eastAsia="Times New Roman" w:hAnsi="CordiaUPC" w:cs="CordiaUPC" w:hint="cs"/>
                <w:sz w:val="26"/>
                <w:szCs w:val="26"/>
              </w:rPr>
              <w:t>14,229</w:t>
            </w:r>
          </w:p>
        </w:tc>
        <w:tc>
          <w:tcPr>
            <w:tcW w:w="115" w:type="dxa"/>
            <w:shd w:val="clear" w:color="auto" w:fill="auto"/>
            <w:vAlign w:val="bottom"/>
          </w:tcPr>
          <w:p w14:paraId="7087F9B7"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1152" w:type="dxa"/>
            <w:tcBorders>
              <w:top w:val="single" w:sz="4" w:space="0" w:color="000000"/>
            </w:tcBorders>
            <w:shd w:val="clear" w:color="auto" w:fill="auto"/>
            <w:vAlign w:val="bottom"/>
          </w:tcPr>
          <w:p w14:paraId="2B83D8FE" w14:textId="77777777" w:rsidR="00BE0B08" w:rsidRPr="001545EE" w:rsidRDefault="00BE0B08" w:rsidP="003C52F5">
            <w:pPr>
              <w:tabs>
                <w:tab w:val="decimal" w:pos="851"/>
              </w:tabs>
              <w:snapToGrid w:val="0"/>
              <w:spacing w:line="240" w:lineRule="exact"/>
              <w:ind w:right="-113"/>
              <w:rPr>
                <w:rFonts w:ascii="CordiaUPC" w:eastAsia="Times New Roman" w:hAnsi="CordiaUPC" w:cs="CordiaUPC"/>
                <w:sz w:val="26"/>
                <w:szCs w:val="26"/>
              </w:rPr>
            </w:pPr>
            <w:r w:rsidRPr="001545EE">
              <w:rPr>
                <w:rFonts w:ascii="CordiaUPC" w:eastAsia="Times New Roman" w:hAnsi="CordiaUPC" w:cs="CordiaUPC" w:hint="cs"/>
                <w:sz w:val="26"/>
                <w:szCs w:val="26"/>
              </w:rPr>
              <w:t>(216)</w:t>
            </w:r>
          </w:p>
        </w:tc>
        <w:tc>
          <w:tcPr>
            <w:tcW w:w="117" w:type="dxa"/>
            <w:shd w:val="clear" w:color="auto" w:fill="auto"/>
            <w:vAlign w:val="bottom"/>
          </w:tcPr>
          <w:p w14:paraId="7C285752"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1152" w:type="dxa"/>
            <w:tcBorders>
              <w:top w:val="single" w:sz="4" w:space="0" w:color="000000"/>
            </w:tcBorders>
            <w:shd w:val="clear" w:color="auto" w:fill="auto"/>
            <w:vAlign w:val="bottom"/>
          </w:tcPr>
          <w:p w14:paraId="32AAD6D5" w14:textId="77777777" w:rsidR="00BE0B08" w:rsidRPr="001545EE" w:rsidRDefault="00BE0B08" w:rsidP="003C52F5">
            <w:pPr>
              <w:tabs>
                <w:tab w:val="decimal" w:pos="935"/>
              </w:tabs>
              <w:snapToGrid w:val="0"/>
              <w:spacing w:line="240" w:lineRule="exact"/>
              <w:ind w:right="-113"/>
              <w:rPr>
                <w:rFonts w:ascii="CordiaUPC" w:eastAsia="Times New Roman" w:hAnsi="CordiaUPC" w:cs="CordiaUPC"/>
                <w:sz w:val="26"/>
                <w:szCs w:val="26"/>
              </w:rPr>
            </w:pPr>
            <w:r w:rsidRPr="001545EE">
              <w:rPr>
                <w:rFonts w:ascii="CordiaUPC" w:eastAsia="Times New Roman" w:hAnsi="CordiaUPC" w:cs="CordiaUPC" w:hint="cs"/>
                <w:sz w:val="26"/>
                <w:szCs w:val="26"/>
              </w:rPr>
              <w:t>14,013</w:t>
            </w:r>
          </w:p>
        </w:tc>
      </w:tr>
      <w:tr w:rsidR="00BE0B08" w:rsidRPr="001545EE" w14:paraId="5151981D" w14:textId="77777777" w:rsidTr="003C52F5">
        <w:trPr>
          <w:cantSplit/>
          <w:trHeight w:val="253"/>
        </w:trPr>
        <w:tc>
          <w:tcPr>
            <w:tcW w:w="4590" w:type="dxa"/>
            <w:shd w:val="clear" w:color="auto" w:fill="auto"/>
            <w:vAlign w:val="bottom"/>
          </w:tcPr>
          <w:p w14:paraId="2E9D70B6" w14:textId="77777777" w:rsidR="00BE0B08" w:rsidRPr="001545EE" w:rsidRDefault="00BE0B08" w:rsidP="003C52F5">
            <w:pPr>
              <w:spacing w:line="240" w:lineRule="exact"/>
              <w:ind w:left="294" w:right="-90" w:hanging="114"/>
              <w:rPr>
                <w:rFonts w:ascii="CordiaUPC" w:eastAsia="Times New Roman" w:hAnsi="CordiaUPC" w:cs="CordiaUPC"/>
                <w:spacing w:val="-4"/>
                <w:sz w:val="26"/>
                <w:szCs w:val="26"/>
              </w:rPr>
            </w:pPr>
            <w:r w:rsidRPr="001545EE">
              <w:rPr>
                <w:rFonts w:ascii="CordiaUPC" w:eastAsia="Times New Roman" w:hAnsi="CordiaUPC" w:cs="CordiaUPC" w:hint="cs"/>
                <w:spacing w:val="-4"/>
                <w:sz w:val="26"/>
                <w:szCs w:val="26"/>
              </w:rPr>
              <w:t>Net fees and service income</w:t>
            </w:r>
          </w:p>
        </w:tc>
        <w:tc>
          <w:tcPr>
            <w:tcW w:w="288" w:type="dxa"/>
            <w:shd w:val="clear" w:color="auto" w:fill="auto"/>
            <w:vAlign w:val="bottom"/>
          </w:tcPr>
          <w:p w14:paraId="68F9C204" w14:textId="77777777" w:rsidR="00BE0B08" w:rsidRPr="001545EE" w:rsidRDefault="00BE0B08" w:rsidP="003C52F5">
            <w:pPr>
              <w:tabs>
                <w:tab w:val="decimal" w:pos="855"/>
              </w:tabs>
              <w:snapToGrid w:val="0"/>
              <w:spacing w:line="240" w:lineRule="exact"/>
              <w:ind w:right="-113"/>
              <w:rPr>
                <w:rFonts w:ascii="CordiaUPC" w:eastAsia="Times New Roman" w:hAnsi="CordiaUPC" w:cs="CordiaUPC"/>
                <w:sz w:val="26"/>
                <w:szCs w:val="26"/>
              </w:rPr>
            </w:pPr>
          </w:p>
        </w:tc>
        <w:tc>
          <w:tcPr>
            <w:tcW w:w="115" w:type="dxa"/>
            <w:shd w:val="clear" w:color="auto" w:fill="auto"/>
            <w:vAlign w:val="bottom"/>
          </w:tcPr>
          <w:p w14:paraId="509513BB"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288" w:type="dxa"/>
            <w:shd w:val="clear" w:color="auto" w:fill="auto"/>
            <w:vAlign w:val="bottom"/>
          </w:tcPr>
          <w:p w14:paraId="0222C594" w14:textId="77777777" w:rsidR="00BE0B08" w:rsidRPr="001545EE" w:rsidRDefault="00BE0B08" w:rsidP="003C52F5">
            <w:pPr>
              <w:tabs>
                <w:tab w:val="decimal" w:pos="822"/>
              </w:tabs>
              <w:snapToGrid w:val="0"/>
              <w:spacing w:line="240" w:lineRule="exact"/>
              <w:ind w:right="-113"/>
              <w:rPr>
                <w:rFonts w:ascii="CordiaUPC" w:eastAsia="Times New Roman" w:hAnsi="CordiaUPC" w:cs="CordiaUPC"/>
                <w:sz w:val="26"/>
                <w:szCs w:val="26"/>
              </w:rPr>
            </w:pPr>
          </w:p>
        </w:tc>
        <w:tc>
          <w:tcPr>
            <w:tcW w:w="115" w:type="dxa"/>
            <w:shd w:val="clear" w:color="auto" w:fill="auto"/>
            <w:vAlign w:val="bottom"/>
          </w:tcPr>
          <w:p w14:paraId="0B026DAD"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288" w:type="dxa"/>
            <w:shd w:val="clear" w:color="auto" w:fill="auto"/>
            <w:vAlign w:val="bottom"/>
          </w:tcPr>
          <w:p w14:paraId="77362E15" w14:textId="77777777" w:rsidR="00BE0B08" w:rsidRPr="001545EE" w:rsidRDefault="00BE0B08" w:rsidP="003C52F5">
            <w:pPr>
              <w:tabs>
                <w:tab w:val="decimal" w:pos="855"/>
              </w:tabs>
              <w:snapToGrid w:val="0"/>
              <w:spacing w:line="240" w:lineRule="exact"/>
              <w:ind w:right="-113"/>
              <w:rPr>
                <w:rFonts w:ascii="CordiaUPC" w:eastAsia="Times New Roman" w:hAnsi="CordiaUPC" w:cs="CordiaUPC"/>
                <w:sz w:val="26"/>
                <w:szCs w:val="26"/>
              </w:rPr>
            </w:pPr>
          </w:p>
        </w:tc>
        <w:tc>
          <w:tcPr>
            <w:tcW w:w="117" w:type="dxa"/>
            <w:shd w:val="clear" w:color="auto" w:fill="auto"/>
          </w:tcPr>
          <w:p w14:paraId="7492E137"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1152" w:type="dxa"/>
            <w:shd w:val="clear" w:color="auto" w:fill="auto"/>
            <w:vAlign w:val="bottom"/>
          </w:tcPr>
          <w:p w14:paraId="41D6E6CD" w14:textId="77777777" w:rsidR="00BE0B08" w:rsidRPr="001545EE" w:rsidRDefault="00BE0B08" w:rsidP="003C52F5">
            <w:pPr>
              <w:tabs>
                <w:tab w:val="decimal" w:pos="946"/>
              </w:tabs>
              <w:snapToGrid w:val="0"/>
              <w:spacing w:line="240" w:lineRule="exact"/>
              <w:ind w:right="-113"/>
              <w:rPr>
                <w:rFonts w:ascii="CordiaUPC" w:eastAsia="Times New Roman" w:hAnsi="CordiaUPC" w:cs="CordiaUPC"/>
                <w:sz w:val="26"/>
                <w:szCs w:val="26"/>
              </w:rPr>
            </w:pPr>
            <w:r w:rsidRPr="001545EE">
              <w:rPr>
                <w:rFonts w:ascii="CordiaUPC" w:eastAsia="Times New Roman" w:hAnsi="CordiaUPC" w:cs="CordiaUPC" w:hint="cs"/>
                <w:sz w:val="26"/>
                <w:szCs w:val="26"/>
              </w:rPr>
              <w:t>2,815</w:t>
            </w:r>
          </w:p>
        </w:tc>
        <w:tc>
          <w:tcPr>
            <w:tcW w:w="115" w:type="dxa"/>
            <w:shd w:val="clear" w:color="auto" w:fill="auto"/>
            <w:vAlign w:val="bottom"/>
          </w:tcPr>
          <w:p w14:paraId="6C612EFF"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1152" w:type="dxa"/>
            <w:shd w:val="clear" w:color="auto" w:fill="auto"/>
            <w:vAlign w:val="bottom"/>
          </w:tcPr>
          <w:p w14:paraId="6754D562" w14:textId="77777777" w:rsidR="00BE0B08" w:rsidRPr="001545EE" w:rsidRDefault="00BE0B08" w:rsidP="003C52F5">
            <w:pPr>
              <w:tabs>
                <w:tab w:val="decimal" w:pos="851"/>
              </w:tabs>
              <w:snapToGrid w:val="0"/>
              <w:spacing w:line="240" w:lineRule="exact"/>
              <w:ind w:right="-113"/>
              <w:rPr>
                <w:rFonts w:ascii="CordiaUPC" w:eastAsia="Times New Roman" w:hAnsi="CordiaUPC" w:cs="CordiaUPC"/>
                <w:sz w:val="26"/>
                <w:szCs w:val="26"/>
              </w:rPr>
            </w:pPr>
            <w:r w:rsidRPr="001545EE">
              <w:rPr>
                <w:rFonts w:ascii="CordiaUPC" w:eastAsia="Times New Roman" w:hAnsi="CordiaUPC" w:cs="CordiaUPC" w:hint="cs"/>
                <w:sz w:val="26"/>
                <w:szCs w:val="26"/>
              </w:rPr>
              <w:t>-</w:t>
            </w:r>
          </w:p>
        </w:tc>
        <w:tc>
          <w:tcPr>
            <w:tcW w:w="117" w:type="dxa"/>
            <w:shd w:val="clear" w:color="auto" w:fill="auto"/>
            <w:vAlign w:val="bottom"/>
          </w:tcPr>
          <w:p w14:paraId="3C8B0E68"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1152" w:type="dxa"/>
            <w:shd w:val="clear" w:color="auto" w:fill="auto"/>
            <w:vAlign w:val="bottom"/>
          </w:tcPr>
          <w:p w14:paraId="3DB484A6" w14:textId="77777777" w:rsidR="00BE0B08" w:rsidRPr="001545EE" w:rsidRDefault="00BE0B08" w:rsidP="003C52F5">
            <w:pPr>
              <w:tabs>
                <w:tab w:val="decimal" w:pos="935"/>
              </w:tabs>
              <w:snapToGrid w:val="0"/>
              <w:spacing w:line="240" w:lineRule="exact"/>
              <w:ind w:right="-113"/>
              <w:rPr>
                <w:rFonts w:ascii="CordiaUPC" w:eastAsia="Times New Roman" w:hAnsi="CordiaUPC" w:cs="CordiaUPC"/>
                <w:sz w:val="26"/>
                <w:szCs w:val="26"/>
              </w:rPr>
            </w:pPr>
            <w:r w:rsidRPr="001545EE">
              <w:rPr>
                <w:rFonts w:ascii="CordiaUPC" w:eastAsia="Times New Roman" w:hAnsi="CordiaUPC" w:cs="CordiaUPC" w:hint="cs"/>
                <w:sz w:val="26"/>
                <w:szCs w:val="26"/>
              </w:rPr>
              <w:t>2,815</w:t>
            </w:r>
          </w:p>
        </w:tc>
      </w:tr>
      <w:tr w:rsidR="00BE0B08" w:rsidRPr="001545EE" w14:paraId="08A92A1B" w14:textId="77777777" w:rsidTr="003C52F5">
        <w:trPr>
          <w:cantSplit/>
          <w:trHeight w:val="236"/>
        </w:trPr>
        <w:tc>
          <w:tcPr>
            <w:tcW w:w="4590" w:type="dxa"/>
            <w:shd w:val="clear" w:color="auto" w:fill="auto"/>
            <w:vAlign w:val="bottom"/>
          </w:tcPr>
          <w:p w14:paraId="42457923" w14:textId="77777777" w:rsidR="00BE0B08" w:rsidRPr="001545EE" w:rsidRDefault="00BE0B08" w:rsidP="003C52F5">
            <w:pPr>
              <w:spacing w:line="240" w:lineRule="exact"/>
              <w:ind w:left="294" w:right="-90" w:hanging="114"/>
              <w:rPr>
                <w:rFonts w:ascii="CordiaUPC" w:eastAsia="Times New Roman" w:hAnsi="CordiaUPC" w:cs="CordiaUPC"/>
                <w:spacing w:val="-4"/>
                <w:sz w:val="26"/>
                <w:szCs w:val="26"/>
              </w:rPr>
            </w:pPr>
            <w:r w:rsidRPr="001545EE">
              <w:rPr>
                <w:rFonts w:ascii="CordiaUPC" w:eastAsia="Times New Roman" w:hAnsi="CordiaUPC" w:cs="CordiaUPC" w:hint="cs"/>
                <w:spacing w:val="-4"/>
                <w:sz w:val="26"/>
                <w:szCs w:val="26"/>
              </w:rPr>
              <w:t>Total other operating income</w:t>
            </w:r>
          </w:p>
        </w:tc>
        <w:tc>
          <w:tcPr>
            <w:tcW w:w="288" w:type="dxa"/>
            <w:shd w:val="clear" w:color="auto" w:fill="auto"/>
            <w:vAlign w:val="bottom"/>
          </w:tcPr>
          <w:p w14:paraId="7E44FD11" w14:textId="77777777" w:rsidR="00BE0B08" w:rsidRPr="001545EE" w:rsidRDefault="00BE0B08" w:rsidP="003C52F5">
            <w:pPr>
              <w:tabs>
                <w:tab w:val="decimal" w:pos="855"/>
              </w:tabs>
              <w:snapToGrid w:val="0"/>
              <w:spacing w:line="240" w:lineRule="exact"/>
              <w:ind w:right="-113"/>
              <w:rPr>
                <w:rFonts w:ascii="CordiaUPC" w:eastAsia="Times New Roman" w:hAnsi="CordiaUPC" w:cs="CordiaUPC"/>
                <w:sz w:val="26"/>
                <w:szCs w:val="26"/>
              </w:rPr>
            </w:pPr>
          </w:p>
        </w:tc>
        <w:tc>
          <w:tcPr>
            <w:tcW w:w="115" w:type="dxa"/>
            <w:shd w:val="clear" w:color="auto" w:fill="auto"/>
            <w:vAlign w:val="bottom"/>
          </w:tcPr>
          <w:p w14:paraId="37AD6EB6"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288" w:type="dxa"/>
            <w:shd w:val="clear" w:color="auto" w:fill="auto"/>
            <w:vAlign w:val="bottom"/>
          </w:tcPr>
          <w:p w14:paraId="137D0793" w14:textId="77777777" w:rsidR="00BE0B08" w:rsidRPr="001545EE" w:rsidRDefault="00BE0B08" w:rsidP="003C52F5">
            <w:pPr>
              <w:tabs>
                <w:tab w:val="decimal" w:pos="822"/>
              </w:tabs>
              <w:snapToGrid w:val="0"/>
              <w:spacing w:line="240" w:lineRule="exact"/>
              <w:ind w:right="-113"/>
              <w:rPr>
                <w:rFonts w:ascii="CordiaUPC" w:eastAsia="Times New Roman" w:hAnsi="CordiaUPC" w:cs="CordiaUPC"/>
                <w:sz w:val="26"/>
                <w:szCs w:val="26"/>
                <w:lang w:val="en-US" w:bidi="th-TH"/>
              </w:rPr>
            </w:pPr>
          </w:p>
        </w:tc>
        <w:tc>
          <w:tcPr>
            <w:tcW w:w="115" w:type="dxa"/>
            <w:shd w:val="clear" w:color="auto" w:fill="auto"/>
            <w:vAlign w:val="bottom"/>
          </w:tcPr>
          <w:p w14:paraId="3E984282"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288" w:type="dxa"/>
            <w:shd w:val="clear" w:color="auto" w:fill="auto"/>
            <w:vAlign w:val="bottom"/>
          </w:tcPr>
          <w:p w14:paraId="723C403A" w14:textId="77777777" w:rsidR="00BE0B08" w:rsidRPr="001545EE" w:rsidRDefault="00BE0B08" w:rsidP="003C52F5">
            <w:pPr>
              <w:tabs>
                <w:tab w:val="decimal" w:pos="855"/>
              </w:tabs>
              <w:snapToGrid w:val="0"/>
              <w:spacing w:line="240" w:lineRule="exact"/>
              <w:ind w:right="-113"/>
              <w:rPr>
                <w:rFonts w:ascii="CordiaUPC" w:eastAsia="Times New Roman" w:hAnsi="CordiaUPC" w:cs="CordiaUPC"/>
                <w:sz w:val="26"/>
                <w:szCs w:val="26"/>
                <w:lang w:bidi="th-TH"/>
              </w:rPr>
            </w:pPr>
          </w:p>
        </w:tc>
        <w:tc>
          <w:tcPr>
            <w:tcW w:w="117" w:type="dxa"/>
            <w:shd w:val="clear" w:color="auto" w:fill="auto"/>
          </w:tcPr>
          <w:p w14:paraId="0C78EA75"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1152" w:type="dxa"/>
            <w:shd w:val="clear" w:color="auto" w:fill="auto"/>
            <w:vAlign w:val="bottom"/>
          </w:tcPr>
          <w:p w14:paraId="15C747E0" w14:textId="77777777" w:rsidR="00BE0B08" w:rsidRPr="001545EE" w:rsidRDefault="00BE0B08" w:rsidP="003C52F5">
            <w:pPr>
              <w:tabs>
                <w:tab w:val="decimal" w:pos="946"/>
              </w:tabs>
              <w:snapToGrid w:val="0"/>
              <w:spacing w:line="240" w:lineRule="exact"/>
              <w:ind w:right="-113"/>
              <w:rPr>
                <w:rFonts w:ascii="CordiaUPC" w:eastAsia="Times New Roman" w:hAnsi="CordiaUPC" w:cs="CordiaUPC"/>
                <w:sz w:val="26"/>
                <w:szCs w:val="26"/>
              </w:rPr>
            </w:pPr>
            <w:r w:rsidRPr="001545EE">
              <w:rPr>
                <w:rFonts w:ascii="CordiaUPC" w:eastAsia="Times New Roman" w:hAnsi="CordiaUPC" w:cs="CordiaUPC" w:hint="cs"/>
                <w:sz w:val="26"/>
                <w:szCs w:val="26"/>
              </w:rPr>
              <w:t>1,377</w:t>
            </w:r>
          </w:p>
        </w:tc>
        <w:tc>
          <w:tcPr>
            <w:tcW w:w="115" w:type="dxa"/>
            <w:shd w:val="clear" w:color="auto" w:fill="auto"/>
            <w:vAlign w:val="bottom"/>
          </w:tcPr>
          <w:p w14:paraId="191D06CA"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1152" w:type="dxa"/>
            <w:shd w:val="clear" w:color="auto" w:fill="auto"/>
            <w:vAlign w:val="bottom"/>
          </w:tcPr>
          <w:p w14:paraId="099A1F85" w14:textId="77777777" w:rsidR="00BE0B08" w:rsidRPr="001545EE" w:rsidRDefault="00BE0B08" w:rsidP="003C52F5">
            <w:pPr>
              <w:tabs>
                <w:tab w:val="decimal" w:pos="851"/>
              </w:tabs>
              <w:snapToGrid w:val="0"/>
              <w:spacing w:line="240" w:lineRule="exact"/>
              <w:ind w:right="-113"/>
              <w:rPr>
                <w:rFonts w:ascii="CordiaUPC" w:eastAsia="Times New Roman" w:hAnsi="CordiaUPC" w:cs="CordiaUPC"/>
                <w:sz w:val="26"/>
                <w:szCs w:val="26"/>
                <w:lang w:val="en-US" w:bidi="th-TH"/>
              </w:rPr>
            </w:pPr>
            <w:r w:rsidRPr="001545EE">
              <w:rPr>
                <w:rFonts w:ascii="CordiaUPC" w:eastAsia="Times New Roman" w:hAnsi="CordiaUPC" w:cs="CordiaUPC" w:hint="cs"/>
                <w:sz w:val="26"/>
                <w:szCs w:val="26"/>
                <w:lang w:val="en-US" w:bidi="th-TH"/>
              </w:rPr>
              <w:t>(10)</w:t>
            </w:r>
          </w:p>
        </w:tc>
        <w:tc>
          <w:tcPr>
            <w:tcW w:w="117" w:type="dxa"/>
            <w:shd w:val="clear" w:color="auto" w:fill="auto"/>
            <w:vAlign w:val="bottom"/>
          </w:tcPr>
          <w:p w14:paraId="78B7E444"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1152" w:type="dxa"/>
            <w:shd w:val="clear" w:color="auto" w:fill="auto"/>
            <w:vAlign w:val="bottom"/>
          </w:tcPr>
          <w:p w14:paraId="41BCF253" w14:textId="77777777" w:rsidR="00BE0B08" w:rsidRPr="001545EE" w:rsidRDefault="00BE0B08" w:rsidP="003C52F5">
            <w:pPr>
              <w:tabs>
                <w:tab w:val="decimal" w:pos="935"/>
              </w:tabs>
              <w:snapToGrid w:val="0"/>
              <w:spacing w:line="240" w:lineRule="exact"/>
              <w:ind w:right="-113"/>
              <w:rPr>
                <w:rFonts w:ascii="CordiaUPC" w:eastAsia="Times New Roman" w:hAnsi="CordiaUPC" w:cs="CordiaUPC"/>
                <w:sz w:val="26"/>
                <w:szCs w:val="26"/>
                <w:lang w:bidi="th-TH"/>
              </w:rPr>
            </w:pPr>
            <w:r w:rsidRPr="001545EE">
              <w:rPr>
                <w:rFonts w:ascii="CordiaUPC" w:eastAsia="Times New Roman" w:hAnsi="CordiaUPC" w:cs="CordiaUPC" w:hint="cs"/>
                <w:sz w:val="26"/>
                <w:szCs w:val="26"/>
                <w:lang w:bidi="th-TH"/>
              </w:rPr>
              <w:t>1,367</w:t>
            </w:r>
          </w:p>
        </w:tc>
      </w:tr>
      <w:tr w:rsidR="00BE0B08" w:rsidRPr="001545EE" w14:paraId="12BD897B" w14:textId="77777777" w:rsidTr="003C52F5">
        <w:trPr>
          <w:cantSplit/>
          <w:trHeight w:val="236"/>
        </w:trPr>
        <w:tc>
          <w:tcPr>
            <w:tcW w:w="4590" w:type="dxa"/>
            <w:shd w:val="clear" w:color="auto" w:fill="auto"/>
            <w:vAlign w:val="bottom"/>
          </w:tcPr>
          <w:p w14:paraId="5CC0FA04" w14:textId="77777777" w:rsidR="00BE0B08" w:rsidRPr="001545EE" w:rsidRDefault="00BE0B08" w:rsidP="003C52F5">
            <w:pPr>
              <w:spacing w:line="240" w:lineRule="exact"/>
              <w:ind w:left="294" w:right="-90" w:hanging="114"/>
              <w:rPr>
                <w:rFonts w:ascii="CordiaUPC" w:eastAsia="Times New Roman" w:hAnsi="CordiaUPC" w:cs="CordiaUPC"/>
                <w:spacing w:val="-4"/>
                <w:sz w:val="26"/>
                <w:szCs w:val="26"/>
              </w:rPr>
            </w:pPr>
            <w:r w:rsidRPr="001545EE">
              <w:rPr>
                <w:rFonts w:ascii="CordiaUPC" w:eastAsia="Times New Roman" w:hAnsi="CordiaUPC" w:cs="CordiaUPC" w:hint="cs"/>
                <w:spacing w:val="-4"/>
                <w:sz w:val="26"/>
                <w:szCs w:val="26"/>
              </w:rPr>
              <w:t>Total other operating expenses</w:t>
            </w:r>
          </w:p>
        </w:tc>
        <w:tc>
          <w:tcPr>
            <w:tcW w:w="288" w:type="dxa"/>
            <w:shd w:val="clear" w:color="auto" w:fill="auto"/>
            <w:vAlign w:val="bottom"/>
          </w:tcPr>
          <w:p w14:paraId="72444BBC" w14:textId="77777777" w:rsidR="00BE0B08" w:rsidRPr="001545EE" w:rsidRDefault="00BE0B08" w:rsidP="003C52F5">
            <w:pPr>
              <w:tabs>
                <w:tab w:val="decimal" w:pos="855"/>
              </w:tabs>
              <w:snapToGrid w:val="0"/>
              <w:spacing w:line="240" w:lineRule="exact"/>
              <w:ind w:right="-113"/>
              <w:rPr>
                <w:rFonts w:ascii="CordiaUPC" w:eastAsia="Times New Roman" w:hAnsi="CordiaUPC" w:cs="CordiaUPC"/>
                <w:sz w:val="26"/>
                <w:szCs w:val="26"/>
              </w:rPr>
            </w:pPr>
          </w:p>
        </w:tc>
        <w:tc>
          <w:tcPr>
            <w:tcW w:w="115" w:type="dxa"/>
            <w:shd w:val="clear" w:color="auto" w:fill="auto"/>
            <w:vAlign w:val="bottom"/>
          </w:tcPr>
          <w:p w14:paraId="411A54CC"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288" w:type="dxa"/>
            <w:shd w:val="clear" w:color="auto" w:fill="auto"/>
            <w:vAlign w:val="bottom"/>
          </w:tcPr>
          <w:p w14:paraId="2A33E65C" w14:textId="77777777" w:rsidR="00BE0B08" w:rsidRPr="001545EE" w:rsidRDefault="00BE0B08" w:rsidP="003C52F5">
            <w:pPr>
              <w:tabs>
                <w:tab w:val="decimal" w:pos="822"/>
              </w:tabs>
              <w:snapToGrid w:val="0"/>
              <w:spacing w:line="240" w:lineRule="exact"/>
              <w:ind w:right="-113"/>
              <w:rPr>
                <w:rFonts w:ascii="CordiaUPC" w:eastAsia="Times New Roman" w:hAnsi="CordiaUPC" w:cs="CordiaUPC"/>
                <w:sz w:val="26"/>
                <w:szCs w:val="26"/>
              </w:rPr>
            </w:pPr>
          </w:p>
        </w:tc>
        <w:tc>
          <w:tcPr>
            <w:tcW w:w="115" w:type="dxa"/>
            <w:shd w:val="clear" w:color="auto" w:fill="auto"/>
            <w:vAlign w:val="bottom"/>
          </w:tcPr>
          <w:p w14:paraId="24191F81"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288" w:type="dxa"/>
            <w:shd w:val="clear" w:color="auto" w:fill="auto"/>
            <w:vAlign w:val="bottom"/>
          </w:tcPr>
          <w:p w14:paraId="72DA67A9" w14:textId="77777777" w:rsidR="00BE0B08" w:rsidRPr="001545EE" w:rsidRDefault="00BE0B08" w:rsidP="003C52F5">
            <w:pPr>
              <w:tabs>
                <w:tab w:val="decimal" w:pos="855"/>
              </w:tabs>
              <w:snapToGrid w:val="0"/>
              <w:spacing w:line="240" w:lineRule="exact"/>
              <w:ind w:right="-113"/>
              <w:rPr>
                <w:rFonts w:ascii="CordiaUPC" w:eastAsia="Times New Roman" w:hAnsi="CordiaUPC" w:cs="CordiaUPC"/>
                <w:sz w:val="26"/>
                <w:szCs w:val="26"/>
              </w:rPr>
            </w:pPr>
          </w:p>
        </w:tc>
        <w:tc>
          <w:tcPr>
            <w:tcW w:w="117" w:type="dxa"/>
            <w:shd w:val="clear" w:color="auto" w:fill="auto"/>
          </w:tcPr>
          <w:p w14:paraId="3FC7A964"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1152" w:type="dxa"/>
            <w:shd w:val="clear" w:color="auto" w:fill="auto"/>
            <w:vAlign w:val="bottom"/>
          </w:tcPr>
          <w:p w14:paraId="69BA49DA" w14:textId="77777777" w:rsidR="00BE0B08" w:rsidRPr="001545EE" w:rsidRDefault="00BE0B08" w:rsidP="003C52F5">
            <w:pPr>
              <w:tabs>
                <w:tab w:val="decimal" w:pos="946"/>
              </w:tabs>
              <w:snapToGrid w:val="0"/>
              <w:spacing w:line="240" w:lineRule="exact"/>
              <w:ind w:right="-113"/>
              <w:rPr>
                <w:rFonts w:ascii="CordiaUPC" w:eastAsia="Times New Roman" w:hAnsi="CordiaUPC" w:cs="CordiaUPC"/>
                <w:sz w:val="26"/>
                <w:szCs w:val="26"/>
              </w:rPr>
            </w:pPr>
            <w:r w:rsidRPr="001545EE">
              <w:rPr>
                <w:rFonts w:ascii="CordiaUPC" w:eastAsia="Times New Roman" w:hAnsi="CordiaUPC" w:cs="CordiaUPC" w:hint="cs"/>
                <w:sz w:val="26"/>
                <w:szCs w:val="26"/>
              </w:rPr>
              <w:t>(8,328)</w:t>
            </w:r>
          </w:p>
        </w:tc>
        <w:tc>
          <w:tcPr>
            <w:tcW w:w="115" w:type="dxa"/>
            <w:shd w:val="clear" w:color="auto" w:fill="auto"/>
            <w:vAlign w:val="bottom"/>
          </w:tcPr>
          <w:p w14:paraId="2AB018F2"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1152" w:type="dxa"/>
            <w:shd w:val="clear" w:color="auto" w:fill="auto"/>
            <w:vAlign w:val="bottom"/>
          </w:tcPr>
          <w:p w14:paraId="40B9D335" w14:textId="77777777" w:rsidR="00BE0B08" w:rsidRPr="001545EE" w:rsidRDefault="00BE0B08" w:rsidP="003C52F5">
            <w:pPr>
              <w:tabs>
                <w:tab w:val="decimal" w:pos="851"/>
              </w:tabs>
              <w:snapToGrid w:val="0"/>
              <w:spacing w:line="240" w:lineRule="exact"/>
              <w:ind w:right="-113"/>
              <w:rPr>
                <w:rFonts w:ascii="CordiaUPC" w:eastAsia="Times New Roman" w:hAnsi="CordiaUPC" w:cs="CordiaUPC"/>
                <w:sz w:val="26"/>
                <w:szCs w:val="26"/>
              </w:rPr>
            </w:pPr>
            <w:r w:rsidRPr="001545EE">
              <w:rPr>
                <w:rFonts w:ascii="CordiaUPC" w:eastAsia="Times New Roman" w:hAnsi="CordiaUPC" w:cs="CordiaUPC" w:hint="cs"/>
                <w:sz w:val="26"/>
                <w:szCs w:val="26"/>
              </w:rPr>
              <w:t>(3)</w:t>
            </w:r>
          </w:p>
        </w:tc>
        <w:tc>
          <w:tcPr>
            <w:tcW w:w="117" w:type="dxa"/>
            <w:shd w:val="clear" w:color="auto" w:fill="auto"/>
            <w:vAlign w:val="bottom"/>
          </w:tcPr>
          <w:p w14:paraId="33E8632F" w14:textId="77777777" w:rsidR="00BE0B08" w:rsidRPr="001545EE" w:rsidRDefault="00BE0B08" w:rsidP="003C52F5">
            <w:pPr>
              <w:tabs>
                <w:tab w:val="decimal" w:pos="855"/>
              </w:tabs>
              <w:snapToGrid w:val="0"/>
              <w:spacing w:line="240" w:lineRule="exact"/>
              <w:rPr>
                <w:rFonts w:ascii="CordiaUPC" w:eastAsia="Times New Roman" w:hAnsi="CordiaUPC" w:cs="CordiaUPC"/>
                <w:sz w:val="26"/>
                <w:szCs w:val="26"/>
              </w:rPr>
            </w:pPr>
          </w:p>
        </w:tc>
        <w:tc>
          <w:tcPr>
            <w:tcW w:w="1152" w:type="dxa"/>
            <w:shd w:val="clear" w:color="auto" w:fill="auto"/>
            <w:vAlign w:val="bottom"/>
          </w:tcPr>
          <w:p w14:paraId="7531CE20" w14:textId="77777777" w:rsidR="00BE0B08" w:rsidRPr="001545EE" w:rsidRDefault="00BE0B08" w:rsidP="003C52F5">
            <w:pPr>
              <w:tabs>
                <w:tab w:val="decimal" w:pos="935"/>
              </w:tabs>
              <w:snapToGrid w:val="0"/>
              <w:spacing w:line="240" w:lineRule="exact"/>
              <w:ind w:right="-113"/>
              <w:rPr>
                <w:rFonts w:ascii="CordiaUPC" w:eastAsia="Times New Roman" w:hAnsi="CordiaUPC" w:cs="CordiaUPC"/>
                <w:sz w:val="26"/>
                <w:szCs w:val="26"/>
              </w:rPr>
            </w:pPr>
            <w:r w:rsidRPr="001545EE">
              <w:rPr>
                <w:rFonts w:ascii="CordiaUPC" w:eastAsia="Times New Roman" w:hAnsi="CordiaUPC" w:cs="CordiaUPC" w:hint="cs"/>
                <w:sz w:val="26"/>
                <w:szCs w:val="26"/>
              </w:rPr>
              <w:t>(8,331)</w:t>
            </w:r>
          </w:p>
        </w:tc>
      </w:tr>
      <w:tr w:rsidR="00BE0B08" w:rsidRPr="001545EE" w14:paraId="708F1C9E" w14:textId="77777777" w:rsidTr="003C52F5">
        <w:trPr>
          <w:cantSplit/>
          <w:trHeight w:val="253"/>
        </w:trPr>
        <w:tc>
          <w:tcPr>
            <w:tcW w:w="4590" w:type="dxa"/>
            <w:shd w:val="clear" w:color="auto" w:fill="auto"/>
            <w:vAlign w:val="bottom"/>
          </w:tcPr>
          <w:p w14:paraId="0C4FDDDF" w14:textId="77777777" w:rsidR="00BE0B08" w:rsidRPr="001545EE" w:rsidRDefault="00BE0B08" w:rsidP="003C52F5">
            <w:pPr>
              <w:spacing w:line="240" w:lineRule="exact"/>
              <w:ind w:left="294" w:right="-90" w:hanging="114"/>
              <w:rPr>
                <w:rFonts w:ascii="CordiaUPC" w:eastAsia="Times New Roman" w:hAnsi="CordiaUPC" w:cs="CordiaUPC"/>
                <w:b/>
                <w:bCs/>
                <w:spacing w:val="-4"/>
                <w:sz w:val="26"/>
                <w:szCs w:val="26"/>
              </w:rPr>
            </w:pPr>
            <w:r w:rsidRPr="001545EE">
              <w:rPr>
                <w:rFonts w:ascii="CordiaUPC" w:eastAsia="Times New Roman" w:hAnsi="CordiaUPC" w:cs="CordiaUPC" w:hint="cs"/>
                <w:b/>
                <w:bCs/>
                <w:spacing w:val="-4"/>
                <w:sz w:val="26"/>
                <w:szCs w:val="26"/>
              </w:rPr>
              <w:t>Profit (loss) from operations before</w:t>
            </w:r>
          </w:p>
        </w:tc>
        <w:tc>
          <w:tcPr>
            <w:tcW w:w="288" w:type="dxa"/>
            <w:shd w:val="clear" w:color="auto" w:fill="auto"/>
            <w:vAlign w:val="bottom"/>
          </w:tcPr>
          <w:p w14:paraId="6EFF719A" w14:textId="77777777" w:rsidR="00BE0B08" w:rsidRPr="001545EE" w:rsidRDefault="00BE0B08" w:rsidP="003C52F5">
            <w:pPr>
              <w:tabs>
                <w:tab w:val="decimal" w:pos="855"/>
              </w:tabs>
              <w:snapToGrid w:val="0"/>
              <w:spacing w:line="240" w:lineRule="exact"/>
              <w:ind w:right="-113"/>
              <w:rPr>
                <w:rFonts w:ascii="CordiaUPC" w:eastAsia="Times New Roman" w:hAnsi="CordiaUPC" w:cs="CordiaUPC"/>
                <w:b/>
                <w:bCs/>
                <w:sz w:val="26"/>
                <w:szCs w:val="26"/>
              </w:rPr>
            </w:pPr>
          </w:p>
        </w:tc>
        <w:tc>
          <w:tcPr>
            <w:tcW w:w="115" w:type="dxa"/>
            <w:shd w:val="clear" w:color="auto" w:fill="auto"/>
            <w:vAlign w:val="bottom"/>
          </w:tcPr>
          <w:p w14:paraId="58B6069F" w14:textId="77777777" w:rsidR="00BE0B08" w:rsidRPr="001545EE" w:rsidRDefault="00BE0B08" w:rsidP="003C52F5">
            <w:pPr>
              <w:tabs>
                <w:tab w:val="decimal" w:pos="855"/>
              </w:tabs>
              <w:snapToGrid w:val="0"/>
              <w:spacing w:line="240" w:lineRule="exact"/>
              <w:rPr>
                <w:rFonts w:ascii="CordiaUPC" w:eastAsia="Times New Roman" w:hAnsi="CordiaUPC" w:cs="CordiaUPC"/>
                <w:b/>
                <w:bCs/>
                <w:sz w:val="26"/>
                <w:szCs w:val="26"/>
              </w:rPr>
            </w:pPr>
          </w:p>
        </w:tc>
        <w:tc>
          <w:tcPr>
            <w:tcW w:w="288" w:type="dxa"/>
            <w:shd w:val="clear" w:color="auto" w:fill="auto"/>
            <w:vAlign w:val="bottom"/>
          </w:tcPr>
          <w:p w14:paraId="5A28EE55" w14:textId="77777777" w:rsidR="00BE0B08" w:rsidRPr="001545EE" w:rsidRDefault="00BE0B08" w:rsidP="003C52F5">
            <w:pPr>
              <w:tabs>
                <w:tab w:val="decimal" w:pos="822"/>
              </w:tabs>
              <w:snapToGrid w:val="0"/>
              <w:spacing w:line="240" w:lineRule="exact"/>
              <w:ind w:right="-113"/>
              <w:rPr>
                <w:rFonts w:ascii="CordiaUPC" w:eastAsia="Times New Roman" w:hAnsi="CordiaUPC" w:cs="CordiaUPC"/>
                <w:b/>
                <w:bCs/>
                <w:sz w:val="26"/>
                <w:szCs w:val="26"/>
              </w:rPr>
            </w:pPr>
          </w:p>
        </w:tc>
        <w:tc>
          <w:tcPr>
            <w:tcW w:w="115" w:type="dxa"/>
            <w:shd w:val="clear" w:color="auto" w:fill="auto"/>
            <w:vAlign w:val="bottom"/>
          </w:tcPr>
          <w:p w14:paraId="6F4C1448" w14:textId="77777777" w:rsidR="00BE0B08" w:rsidRPr="001545EE" w:rsidRDefault="00BE0B08" w:rsidP="003C52F5">
            <w:pPr>
              <w:tabs>
                <w:tab w:val="decimal" w:pos="855"/>
              </w:tabs>
              <w:snapToGrid w:val="0"/>
              <w:spacing w:line="240" w:lineRule="exact"/>
              <w:rPr>
                <w:rFonts w:ascii="CordiaUPC" w:eastAsia="Times New Roman" w:hAnsi="CordiaUPC" w:cs="CordiaUPC"/>
                <w:b/>
                <w:bCs/>
                <w:sz w:val="26"/>
                <w:szCs w:val="26"/>
              </w:rPr>
            </w:pPr>
          </w:p>
        </w:tc>
        <w:tc>
          <w:tcPr>
            <w:tcW w:w="288" w:type="dxa"/>
            <w:shd w:val="clear" w:color="auto" w:fill="auto"/>
            <w:vAlign w:val="bottom"/>
          </w:tcPr>
          <w:p w14:paraId="54B31374" w14:textId="77777777" w:rsidR="00BE0B08" w:rsidRPr="001545EE" w:rsidRDefault="00BE0B08" w:rsidP="003C52F5">
            <w:pPr>
              <w:tabs>
                <w:tab w:val="decimal" w:pos="855"/>
              </w:tabs>
              <w:snapToGrid w:val="0"/>
              <w:spacing w:line="240" w:lineRule="exact"/>
              <w:ind w:right="-113"/>
              <w:rPr>
                <w:rFonts w:ascii="CordiaUPC" w:eastAsia="Times New Roman" w:hAnsi="CordiaUPC" w:cs="CordiaUPC"/>
                <w:b/>
                <w:bCs/>
                <w:sz w:val="26"/>
                <w:szCs w:val="26"/>
              </w:rPr>
            </w:pPr>
          </w:p>
        </w:tc>
        <w:tc>
          <w:tcPr>
            <w:tcW w:w="117" w:type="dxa"/>
            <w:shd w:val="clear" w:color="auto" w:fill="auto"/>
          </w:tcPr>
          <w:p w14:paraId="74FE285F" w14:textId="77777777" w:rsidR="00BE0B08" w:rsidRPr="001545EE" w:rsidRDefault="00BE0B08" w:rsidP="003C52F5">
            <w:pPr>
              <w:tabs>
                <w:tab w:val="decimal" w:pos="855"/>
              </w:tabs>
              <w:snapToGrid w:val="0"/>
              <w:spacing w:line="240" w:lineRule="exact"/>
              <w:rPr>
                <w:rFonts w:ascii="CordiaUPC" w:eastAsia="Times New Roman" w:hAnsi="CordiaUPC" w:cs="CordiaUPC"/>
                <w:b/>
                <w:bCs/>
                <w:sz w:val="26"/>
                <w:szCs w:val="26"/>
              </w:rPr>
            </w:pPr>
          </w:p>
        </w:tc>
        <w:tc>
          <w:tcPr>
            <w:tcW w:w="1152" w:type="dxa"/>
            <w:tcBorders>
              <w:top w:val="single" w:sz="4" w:space="0" w:color="000000"/>
            </w:tcBorders>
            <w:shd w:val="clear" w:color="auto" w:fill="auto"/>
            <w:vAlign w:val="bottom"/>
          </w:tcPr>
          <w:p w14:paraId="555FBF8B" w14:textId="77777777" w:rsidR="00BE0B08" w:rsidRPr="001545EE" w:rsidRDefault="00BE0B08" w:rsidP="003C52F5">
            <w:pPr>
              <w:tabs>
                <w:tab w:val="decimal" w:pos="946"/>
              </w:tabs>
              <w:snapToGrid w:val="0"/>
              <w:spacing w:line="240" w:lineRule="exact"/>
              <w:ind w:right="-113"/>
              <w:rPr>
                <w:rFonts w:ascii="CordiaUPC" w:eastAsia="Times New Roman" w:hAnsi="CordiaUPC" w:cs="CordiaUPC"/>
                <w:b/>
                <w:bCs/>
                <w:sz w:val="26"/>
                <w:szCs w:val="26"/>
              </w:rPr>
            </w:pPr>
          </w:p>
        </w:tc>
        <w:tc>
          <w:tcPr>
            <w:tcW w:w="115" w:type="dxa"/>
            <w:shd w:val="clear" w:color="auto" w:fill="auto"/>
            <w:vAlign w:val="bottom"/>
          </w:tcPr>
          <w:p w14:paraId="55441B3A" w14:textId="77777777" w:rsidR="00BE0B08" w:rsidRPr="001545EE" w:rsidRDefault="00BE0B08" w:rsidP="003C52F5">
            <w:pPr>
              <w:tabs>
                <w:tab w:val="decimal" w:pos="855"/>
              </w:tabs>
              <w:snapToGrid w:val="0"/>
              <w:spacing w:line="240" w:lineRule="exact"/>
              <w:rPr>
                <w:rFonts w:ascii="CordiaUPC" w:eastAsia="Times New Roman" w:hAnsi="CordiaUPC" w:cs="CordiaUPC"/>
                <w:b/>
                <w:bCs/>
                <w:sz w:val="26"/>
                <w:szCs w:val="26"/>
              </w:rPr>
            </w:pPr>
          </w:p>
        </w:tc>
        <w:tc>
          <w:tcPr>
            <w:tcW w:w="1152" w:type="dxa"/>
            <w:tcBorders>
              <w:top w:val="single" w:sz="4" w:space="0" w:color="000000"/>
            </w:tcBorders>
            <w:shd w:val="clear" w:color="auto" w:fill="auto"/>
            <w:vAlign w:val="bottom"/>
          </w:tcPr>
          <w:p w14:paraId="30D550D8" w14:textId="77777777" w:rsidR="00BE0B08" w:rsidRPr="001545EE" w:rsidRDefault="00BE0B08" w:rsidP="003C52F5">
            <w:pPr>
              <w:tabs>
                <w:tab w:val="decimal" w:pos="851"/>
              </w:tabs>
              <w:snapToGrid w:val="0"/>
              <w:spacing w:line="240" w:lineRule="exact"/>
              <w:ind w:right="-113"/>
              <w:rPr>
                <w:rFonts w:ascii="CordiaUPC" w:eastAsia="Times New Roman" w:hAnsi="CordiaUPC" w:cs="CordiaUPC"/>
                <w:b/>
                <w:bCs/>
                <w:sz w:val="26"/>
                <w:szCs w:val="26"/>
              </w:rPr>
            </w:pPr>
          </w:p>
        </w:tc>
        <w:tc>
          <w:tcPr>
            <w:tcW w:w="117" w:type="dxa"/>
            <w:shd w:val="clear" w:color="auto" w:fill="auto"/>
            <w:vAlign w:val="bottom"/>
          </w:tcPr>
          <w:p w14:paraId="028B40F8" w14:textId="77777777" w:rsidR="00BE0B08" w:rsidRPr="001545EE" w:rsidRDefault="00BE0B08" w:rsidP="003C52F5">
            <w:pPr>
              <w:tabs>
                <w:tab w:val="decimal" w:pos="855"/>
              </w:tabs>
              <w:snapToGrid w:val="0"/>
              <w:spacing w:line="240" w:lineRule="exact"/>
              <w:rPr>
                <w:rFonts w:ascii="CordiaUPC" w:eastAsia="Times New Roman" w:hAnsi="CordiaUPC" w:cs="CordiaUPC"/>
                <w:b/>
                <w:bCs/>
                <w:sz w:val="26"/>
                <w:szCs w:val="26"/>
              </w:rPr>
            </w:pPr>
          </w:p>
        </w:tc>
        <w:tc>
          <w:tcPr>
            <w:tcW w:w="1152" w:type="dxa"/>
            <w:tcBorders>
              <w:top w:val="single" w:sz="4" w:space="0" w:color="000000"/>
            </w:tcBorders>
            <w:shd w:val="clear" w:color="auto" w:fill="auto"/>
            <w:vAlign w:val="bottom"/>
          </w:tcPr>
          <w:p w14:paraId="33481D0C" w14:textId="77777777" w:rsidR="00BE0B08" w:rsidRPr="001545EE" w:rsidRDefault="00BE0B08" w:rsidP="003C52F5">
            <w:pPr>
              <w:tabs>
                <w:tab w:val="decimal" w:pos="935"/>
              </w:tabs>
              <w:snapToGrid w:val="0"/>
              <w:spacing w:line="240" w:lineRule="exact"/>
              <w:ind w:right="-113"/>
              <w:rPr>
                <w:rFonts w:ascii="CordiaUPC" w:eastAsia="Times New Roman" w:hAnsi="CordiaUPC" w:cs="CordiaUPC"/>
                <w:b/>
                <w:bCs/>
                <w:sz w:val="26"/>
                <w:szCs w:val="26"/>
              </w:rPr>
            </w:pPr>
          </w:p>
        </w:tc>
      </w:tr>
      <w:tr w:rsidR="00BE0B08" w:rsidRPr="001545EE" w14:paraId="1A2DA5D9" w14:textId="77777777" w:rsidTr="003C52F5">
        <w:trPr>
          <w:cantSplit/>
        </w:trPr>
        <w:tc>
          <w:tcPr>
            <w:tcW w:w="4590" w:type="dxa"/>
            <w:shd w:val="clear" w:color="auto" w:fill="auto"/>
            <w:vAlign w:val="bottom"/>
          </w:tcPr>
          <w:p w14:paraId="3D49C047" w14:textId="77777777" w:rsidR="00BE0B08" w:rsidRPr="001545EE" w:rsidRDefault="00BE0B08" w:rsidP="003C52F5">
            <w:pPr>
              <w:spacing w:line="240" w:lineRule="exact"/>
              <w:ind w:left="294" w:right="-90" w:hanging="114"/>
              <w:rPr>
                <w:rFonts w:ascii="CordiaUPC" w:eastAsia="Times New Roman" w:hAnsi="CordiaUPC" w:cs="CordiaUPC"/>
                <w:b/>
                <w:bCs/>
                <w:spacing w:val="-4"/>
                <w:sz w:val="26"/>
                <w:szCs w:val="26"/>
              </w:rPr>
            </w:pPr>
            <w:r w:rsidRPr="001545EE">
              <w:rPr>
                <w:rFonts w:ascii="CordiaUPC" w:eastAsia="Times New Roman" w:hAnsi="CordiaUPC" w:cs="CordiaUPC" w:hint="cs"/>
                <w:b/>
                <w:bCs/>
                <w:spacing w:val="-4"/>
                <w:sz w:val="26"/>
                <w:szCs w:val="26"/>
              </w:rPr>
              <w:t xml:space="preserve">   expected credit loss and income tax</w:t>
            </w:r>
          </w:p>
        </w:tc>
        <w:tc>
          <w:tcPr>
            <w:tcW w:w="288" w:type="dxa"/>
            <w:shd w:val="clear" w:color="auto" w:fill="auto"/>
            <w:vAlign w:val="bottom"/>
          </w:tcPr>
          <w:p w14:paraId="51622667" w14:textId="77777777" w:rsidR="00BE0B08" w:rsidRPr="001545EE" w:rsidRDefault="00BE0B08" w:rsidP="003C52F5">
            <w:pPr>
              <w:tabs>
                <w:tab w:val="decimal" w:pos="855"/>
              </w:tabs>
              <w:snapToGrid w:val="0"/>
              <w:spacing w:line="240" w:lineRule="exact"/>
              <w:ind w:right="-113"/>
              <w:rPr>
                <w:rFonts w:ascii="CordiaUPC" w:eastAsia="Times New Roman" w:hAnsi="CordiaUPC" w:cs="CordiaUPC"/>
                <w:b/>
                <w:bCs/>
                <w:sz w:val="26"/>
                <w:szCs w:val="26"/>
              </w:rPr>
            </w:pPr>
          </w:p>
        </w:tc>
        <w:tc>
          <w:tcPr>
            <w:tcW w:w="115" w:type="dxa"/>
            <w:shd w:val="clear" w:color="auto" w:fill="auto"/>
            <w:vAlign w:val="bottom"/>
          </w:tcPr>
          <w:p w14:paraId="3D68299D" w14:textId="77777777" w:rsidR="00BE0B08" w:rsidRPr="001545EE" w:rsidRDefault="00BE0B08" w:rsidP="003C52F5">
            <w:pPr>
              <w:tabs>
                <w:tab w:val="decimal" w:pos="855"/>
              </w:tabs>
              <w:snapToGrid w:val="0"/>
              <w:spacing w:line="240" w:lineRule="exact"/>
              <w:rPr>
                <w:rFonts w:ascii="CordiaUPC" w:eastAsia="Times New Roman" w:hAnsi="CordiaUPC" w:cs="CordiaUPC"/>
                <w:b/>
                <w:bCs/>
                <w:sz w:val="26"/>
                <w:szCs w:val="26"/>
              </w:rPr>
            </w:pPr>
          </w:p>
        </w:tc>
        <w:tc>
          <w:tcPr>
            <w:tcW w:w="288" w:type="dxa"/>
            <w:shd w:val="clear" w:color="auto" w:fill="auto"/>
            <w:vAlign w:val="bottom"/>
          </w:tcPr>
          <w:p w14:paraId="601150F6" w14:textId="77777777" w:rsidR="00BE0B08" w:rsidRPr="001545EE" w:rsidRDefault="00BE0B08" w:rsidP="003C52F5">
            <w:pPr>
              <w:tabs>
                <w:tab w:val="decimal" w:pos="822"/>
              </w:tabs>
              <w:snapToGrid w:val="0"/>
              <w:spacing w:line="240" w:lineRule="exact"/>
              <w:ind w:right="-113"/>
              <w:rPr>
                <w:rFonts w:ascii="CordiaUPC" w:eastAsia="Times New Roman" w:hAnsi="CordiaUPC" w:cs="CordiaUPC"/>
                <w:b/>
                <w:bCs/>
                <w:sz w:val="26"/>
                <w:szCs w:val="26"/>
              </w:rPr>
            </w:pPr>
          </w:p>
        </w:tc>
        <w:tc>
          <w:tcPr>
            <w:tcW w:w="115" w:type="dxa"/>
            <w:shd w:val="clear" w:color="auto" w:fill="auto"/>
            <w:vAlign w:val="bottom"/>
          </w:tcPr>
          <w:p w14:paraId="135BE0E9" w14:textId="77777777" w:rsidR="00BE0B08" w:rsidRPr="001545EE" w:rsidRDefault="00BE0B08" w:rsidP="003C52F5">
            <w:pPr>
              <w:tabs>
                <w:tab w:val="decimal" w:pos="855"/>
              </w:tabs>
              <w:snapToGrid w:val="0"/>
              <w:spacing w:line="240" w:lineRule="exact"/>
              <w:rPr>
                <w:rFonts w:ascii="CordiaUPC" w:eastAsia="Times New Roman" w:hAnsi="CordiaUPC" w:cs="CordiaUPC"/>
                <w:b/>
                <w:bCs/>
                <w:sz w:val="26"/>
                <w:szCs w:val="26"/>
              </w:rPr>
            </w:pPr>
          </w:p>
        </w:tc>
        <w:tc>
          <w:tcPr>
            <w:tcW w:w="288" w:type="dxa"/>
            <w:shd w:val="clear" w:color="auto" w:fill="auto"/>
            <w:vAlign w:val="bottom"/>
          </w:tcPr>
          <w:p w14:paraId="46D00191" w14:textId="77777777" w:rsidR="00BE0B08" w:rsidRPr="001545EE" w:rsidRDefault="00BE0B08" w:rsidP="003C52F5">
            <w:pPr>
              <w:tabs>
                <w:tab w:val="decimal" w:pos="855"/>
              </w:tabs>
              <w:snapToGrid w:val="0"/>
              <w:spacing w:line="240" w:lineRule="exact"/>
              <w:ind w:right="-113"/>
              <w:rPr>
                <w:rFonts w:ascii="CordiaUPC" w:eastAsia="Times New Roman" w:hAnsi="CordiaUPC" w:cs="CordiaUPC"/>
                <w:b/>
                <w:bCs/>
                <w:sz w:val="26"/>
                <w:szCs w:val="26"/>
              </w:rPr>
            </w:pPr>
          </w:p>
        </w:tc>
        <w:tc>
          <w:tcPr>
            <w:tcW w:w="117" w:type="dxa"/>
            <w:shd w:val="clear" w:color="auto" w:fill="auto"/>
          </w:tcPr>
          <w:p w14:paraId="34D8F6FC" w14:textId="77777777" w:rsidR="00BE0B08" w:rsidRPr="001545EE" w:rsidRDefault="00BE0B08" w:rsidP="003C52F5">
            <w:pPr>
              <w:tabs>
                <w:tab w:val="decimal" w:pos="855"/>
              </w:tabs>
              <w:snapToGrid w:val="0"/>
              <w:spacing w:line="240" w:lineRule="exact"/>
              <w:rPr>
                <w:rFonts w:ascii="CordiaUPC" w:eastAsia="Times New Roman" w:hAnsi="CordiaUPC" w:cs="CordiaUPC"/>
                <w:b/>
                <w:bCs/>
                <w:sz w:val="26"/>
                <w:szCs w:val="26"/>
              </w:rPr>
            </w:pPr>
          </w:p>
        </w:tc>
        <w:tc>
          <w:tcPr>
            <w:tcW w:w="1152" w:type="dxa"/>
            <w:tcBorders>
              <w:bottom w:val="double" w:sz="4" w:space="0" w:color="000000"/>
            </w:tcBorders>
            <w:shd w:val="clear" w:color="auto" w:fill="auto"/>
            <w:vAlign w:val="bottom"/>
          </w:tcPr>
          <w:p w14:paraId="0287FD30" w14:textId="77777777" w:rsidR="00BE0B08" w:rsidRPr="001545EE" w:rsidRDefault="00BE0B08" w:rsidP="003C52F5">
            <w:pPr>
              <w:tabs>
                <w:tab w:val="decimal" w:pos="946"/>
              </w:tabs>
              <w:snapToGrid w:val="0"/>
              <w:spacing w:line="240" w:lineRule="exact"/>
              <w:ind w:right="-113"/>
              <w:rPr>
                <w:rFonts w:ascii="CordiaUPC" w:eastAsia="Times New Roman" w:hAnsi="CordiaUPC" w:cs="CordiaUPC"/>
                <w:b/>
                <w:bCs/>
                <w:sz w:val="26"/>
                <w:szCs w:val="26"/>
              </w:rPr>
            </w:pPr>
            <w:r w:rsidRPr="001545EE">
              <w:rPr>
                <w:rFonts w:ascii="CordiaUPC" w:eastAsia="Times New Roman" w:hAnsi="CordiaUPC" w:cs="CordiaUPC" w:hint="cs"/>
                <w:b/>
                <w:bCs/>
                <w:sz w:val="26"/>
                <w:szCs w:val="26"/>
              </w:rPr>
              <w:t>10,093</w:t>
            </w:r>
          </w:p>
        </w:tc>
        <w:tc>
          <w:tcPr>
            <w:tcW w:w="115" w:type="dxa"/>
            <w:shd w:val="clear" w:color="auto" w:fill="auto"/>
            <w:vAlign w:val="bottom"/>
          </w:tcPr>
          <w:p w14:paraId="3608D389" w14:textId="77777777" w:rsidR="00BE0B08" w:rsidRPr="001545EE" w:rsidRDefault="00BE0B08" w:rsidP="003C52F5">
            <w:pPr>
              <w:tabs>
                <w:tab w:val="decimal" w:pos="855"/>
              </w:tabs>
              <w:snapToGrid w:val="0"/>
              <w:spacing w:line="240" w:lineRule="exact"/>
              <w:rPr>
                <w:rFonts w:ascii="CordiaUPC" w:eastAsia="Times New Roman" w:hAnsi="CordiaUPC" w:cs="CordiaUPC"/>
                <w:b/>
                <w:bCs/>
                <w:sz w:val="26"/>
                <w:szCs w:val="26"/>
              </w:rPr>
            </w:pPr>
          </w:p>
        </w:tc>
        <w:tc>
          <w:tcPr>
            <w:tcW w:w="1152" w:type="dxa"/>
            <w:tcBorders>
              <w:bottom w:val="double" w:sz="4" w:space="0" w:color="000000"/>
            </w:tcBorders>
            <w:shd w:val="clear" w:color="auto" w:fill="auto"/>
            <w:vAlign w:val="bottom"/>
          </w:tcPr>
          <w:p w14:paraId="0BA7F1FC" w14:textId="77777777" w:rsidR="00BE0B08" w:rsidRPr="001545EE" w:rsidRDefault="00BE0B08" w:rsidP="003C52F5">
            <w:pPr>
              <w:tabs>
                <w:tab w:val="decimal" w:pos="851"/>
              </w:tabs>
              <w:snapToGrid w:val="0"/>
              <w:spacing w:line="240" w:lineRule="exact"/>
              <w:ind w:right="-113"/>
              <w:rPr>
                <w:rFonts w:ascii="CordiaUPC" w:eastAsia="Times New Roman" w:hAnsi="CordiaUPC" w:cs="CordiaUPC"/>
                <w:b/>
                <w:bCs/>
                <w:sz w:val="26"/>
                <w:szCs w:val="26"/>
                <w:lang w:val="en-US" w:bidi="th-TH"/>
              </w:rPr>
            </w:pPr>
            <w:r w:rsidRPr="001545EE">
              <w:rPr>
                <w:rFonts w:ascii="CordiaUPC" w:eastAsia="Times New Roman" w:hAnsi="CordiaUPC" w:cs="CordiaUPC" w:hint="cs"/>
                <w:b/>
                <w:bCs/>
                <w:sz w:val="26"/>
                <w:szCs w:val="26"/>
              </w:rPr>
              <w:t>(229</w:t>
            </w:r>
            <w:r w:rsidRPr="001545EE">
              <w:rPr>
                <w:rFonts w:ascii="CordiaUPC" w:eastAsia="Times New Roman" w:hAnsi="CordiaUPC" w:cs="CordiaUPC" w:hint="cs"/>
                <w:b/>
                <w:bCs/>
                <w:sz w:val="26"/>
                <w:szCs w:val="26"/>
                <w:lang w:val="en-US"/>
              </w:rPr>
              <w:t>)</w:t>
            </w:r>
          </w:p>
        </w:tc>
        <w:tc>
          <w:tcPr>
            <w:tcW w:w="117" w:type="dxa"/>
            <w:shd w:val="clear" w:color="auto" w:fill="auto"/>
            <w:vAlign w:val="bottom"/>
          </w:tcPr>
          <w:p w14:paraId="44FB1867" w14:textId="77777777" w:rsidR="00BE0B08" w:rsidRPr="001545EE" w:rsidRDefault="00BE0B08" w:rsidP="003C52F5">
            <w:pPr>
              <w:tabs>
                <w:tab w:val="decimal" w:pos="855"/>
              </w:tabs>
              <w:snapToGrid w:val="0"/>
              <w:spacing w:line="240" w:lineRule="exact"/>
              <w:rPr>
                <w:rFonts w:ascii="CordiaUPC" w:eastAsia="Times New Roman" w:hAnsi="CordiaUPC" w:cs="CordiaUPC"/>
                <w:b/>
                <w:bCs/>
                <w:sz w:val="26"/>
                <w:szCs w:val="26"/>
              </w:rPr>
            </w:pPr>
          </w:p>
        </w:tc>
        <w:tc>
          <w:tcPr>
            <w:tcW w:w="1152" w:type="dxa"/>
            <w:tcBorders>
              <w:bottom w:val="double" w:sz="4" w:space="0" w:color="000000"/>
            </w:tcBorders>
            <w:shd w:val="clear" w:color="auto" w:fill="auto"/>
            <w:vAlign w:val="bottom"/>
          </w:tcPr>
          <w:p w14:paraId="6FE408AC" w14:textId="77777777" w:rsidR="00BE0B08" w:rsidRPr="001545EE" w:rsidRDefault="00BE0B08" w:rsidP="003C52F5">
            <w:pPr>
              <w:tabs>
                <w:tab w:val="decimal" w:pos="935"/>
              </w:tabs>
              <w:snapToGrid w:val="0"/>
              <w:spacing w:line="240" w:lineRule="exact"/>
              <w:ind w:right="-113"/>
              <w:rPr>
                <w:rFonts w:ascii="CordiaUPC" w:eastAsia="Times New Roman" w:hAnsi="CordiaUPC" w:cs="CordiaUPC"/>
                <w:b/>
                <w:bCs/>
                <w:sz w:val="26"/>
                <w:szCs w:val="26"/>
              </w:rPr>
            </w:pPr>
            <w:r w:rsidRPr="001545EE">
              <w:rPr>
                <w:rFonts w:ascii="CordiaUPC" w:eastAsia="Times New Roman" w:hAnsi="CordiaUPC" w:cs="CordiaUPC" w:hint="cs"/>
                <w:b/>
                <w:bCs/>
                <w:sz w:val="26"/>
                <w:szCs w:val="26"/>
              </w:rPr>
              <w:t>9,864</w:t>
            </w:r>
          </w:p>
        </w:tc>
      </w:tr>
    </w:tbl>
    <w:p w14:paraId="2C470D46" w14:textId="54FA6339" w:rsidR="00224E19" w:rsidRPr="001545EE" w:rsidRDefault="00224E19" w:rsidP="00EA6BC9">
      <w:pPr>
        <w:pStyle w:val="Heading1"/>
        <w:numPr>
          <w:ilvl w:val="0"/>
          <w:numId w:val="0"/>
        </w:numPr>
        <w:tabs>
          <w:tab w:val="left" w:pos="5245"/>
          <w:tab w:val="left" w:pos="8364"/>
        </w:tabs>
        <w:spacing w:before="0" w:after="0" w:line="240" w:lineRule="exact"/>
        <w:ind w:left="540" w:hanging="540"/>
        <w:rPr>
          <w:rFonts w:ascii="CordiaUPC" w:eastAsia="Times New Roman" w:hAnsi="CordiaUPC" w:cs="CordiaUPC"/>
          <w:i w:val="0"/>
          <w:iCs/>
          <w:sz w:val="28"/>
          <w:szCs w:val="28"/>
        </w:rPr>
      </w:pPr>
      <w:r w:rsidRPr="001545EE">
        <w:rPr>
          <w:rFonts w:ascii="CordiaUPC" w:eastAsia="Times New Roman" w:hAnsi="CordiaUPC" w:cs="CordiaUPC" w:hint="cs"/>
          <w:i w:val="0"/>
          <w:iCs/>
          <w:sz w:val="28"/>
          <w:szCs w:val="28"/>
        </w:rPr>
        <w:lastRenderedPageBreak/>
        <w:t>1</w:t>
      </w:r>
      <w:r w:rsidR="00EC256C" w:rsidRPr="001545EE">
        <w:rPr>
          <w:rFonts w:ascii="CordiaUPC" w:eastAsia="Times New Roman" w:hAnsi="CordiaUPC" w:cs="CordiaUPC"/>
          <w:i w:val="0"/>
          <w:iCs/>
          <w:sz w:val="28"/>
          <w:szCs w:val="28"/>
        </w:rPr>
        <w:t>5</w:t>
      </w:r>
      <w:r w:rsidRPr="001545EE">
        <w:rPr>
          <w:rFonts w:ascii="CordiaUPC" w:eastAsia="Times New Roman" w:hAnsi="CordiaUPC" w:cs="CordiaUPC" w:hint="cs"/>
          <w:i w:val="0"/>
          <w:iCs/>
          <w:sz w:val="28"/>
          <w:szCs w:val="28"/>
        </w:rPr>
        <w:tab/>
      </w:r>
      <w:r w:rsidRPr="001545EE">
        <w:rPr>
          <w:rFonts w:ascii="CordiaUPC" w:eastAsia="Times New Roman" w:hAnsi="CordiaUPC" w:cs="CordiaUPC" w:hint="cs"/>
          <w:i w:val="0"/>
          <w:iCs/>
          <w:color w:val="000000"/>
          <w:sz w:val="28"/>
          <w:szCs w:val="28"/>
        </w:rPr>
        <w:t>Deferred tax and</w:t>
      </w:r>
      <w:r w:rsidRPr="001545EE">
        <w:rPr>
          <w:rFonts w:ascii="CordiaUPC" w:eastAsia="Times New Roman" w:hAnsi="CordiaUPC" w:cs="CordiaUPC" w:hint="cs"/>
          <w:i w:val="0"/>
          <w:iCs/>
          <w:sz w:val="28"/>
          <w:szCs w:val="28"/>
        </w:rPr>
        <w:t xml:space="preserve"> income tax </w:t>
      </w:r>
    </w:p>
    <w:p w14:paraId="3CD50BB3" w14:textId="77777777" w:rsidR="00224E19" w:rsidRPr="001545EE" w:rsidRDefault="00224E19" w:rsidP="00EA6BC9">
      <w:pPr>
        <w:tabs>
          <w:tab w:val="left" w:pos="540"/>
          <w:tab w:val="left" w:pos="1080"/>
        </w:tabs>
        <w:spacing w:line="240" w:lineRule="exact"/>
        <w:ind w:left="540" w:right="389"/>
        <w:jc w:val="thaiDistribute"/>
        <w:rPr>
          <w:rFonts w:ascii="CordiaUPC" w:eastAsia="Times New Roman" w:hAnsi="CordiaUPC" w:cs="CordiaUPC"/>
          <w:sz w:val="26"/>
          <w:szCs w:val="26"/>
          <w:cs/>
          <w:lang w:val="en-AU" w:bidi="th-TH"/>
        </w:rPr>
      </w:pPr>
    </w:p>
    <w:p w14:paraId="542EA0A0" w14:textId="0E9EE4D9" w:rsidR="00224E19" w:rsidRPr="001545EE" w:rsidRDefault="00224E19" w:rsidP="00EA6BC9">
      <w:pPr>
        <w:spacing w:line="240" w:lineRule="exact"/>
        <w:ind w:left="547" w:hanging="547"/>
        <w:jc w:val="thaiDistribute"/>
        <w:rPr>
          <w:rFonts w:ascii="CordiaUPC" w:eastAsia="Times New Roman" w:hAnsi="CordiaUPC" w:cs="CordiaUPC"/>
          <w:b/>
          <w:bCs/>
          <w:sz w:val="26"/>
          <w:szCs w:val="26"/>
          <w:lang w:val="en-AU"/>
        </w:rPr>
      </w:pPr>
      <w:r w:rsidRPr="001545EE">
        <w:rPr>
          <w:rFonts w:ascii="CordiaUPC" w:eastAsia="Times New Roman" w:hAnsi="CordiaUPC" w:cs="CordiaUPC" w:hint="cs"/>
          <w:b/>
          <w:bCs/>
          <w:sz w:val="26"/>
          <w:szCs w:val="26"/>
          <w:lang w:val="en-AU"/>
        </w:rPr>
        <w:t>1</w:t>
      </w:r>
      <w:r w:rsidR="00EC256C" w:rsidRPr="001545EE">
        <w:rPr>
          <w:rFonts w:ascii="CordiaUPC" w:eastAsia="Times New Roman" w:hAnsi="CordiaUPC" w:cs="CordiaUPC"/>
          <w:b/>
          <w:bCs/>
          <w:sz w:val="26"/>
          <w:szCs w:val="26"/>
          <w:lang w:val="en-AU"/>
        </w:rPr>
        <w:t>5</w:t>
      </w:r>
      <w:r w:rsidRPr="001545EE">
        <w:rPr>
          <w:rFonts w:ascii="CordiaUPC" w:eastAsia="Times New Roman" w:hAnsi="CordiaUPC" w:cs="CordiaUPC" w:hint="cs"/>
          <w:b/>
          <w:bCs/>
          <w:sz w:val="26"/>
          <w:szCs w:val="26"/>
          <w:lang w:val="en-AU"/>
        </w:rPr>
        <w:t>.1</w:t>
      </w:r>
      <w:r w:rsidRPr="001545EE">
        <w:rPr>
          <w:rFonts w:ascii="CordiaUPC" w:eastAsia="Times New Roman" w:hAnsi="CordiaUPC" w:cs="CordiaUPC" w:hint="cs"/>
          <w:b/>
          <w:bCs/>
          <w:sz w:val="26"/>
          <w:szCs w:val="26"/>
          <w:lang w:val="en-AU"/>
        </w:rPr>
        <w:tab/>
        <w:t>Deferred tax</w:t>
      </w:r>
    </w:p>
    <w:p w14:paraId="1BD508B9" w14:textId="77777777" w:rsidR="00224E19" w:rsidRPr="001545EE" w:rsidRDefault="00224E19" w:rsidP="00EA6BC9">
      <w:pPr>
        <w:pStyle w:val="ListParagraph"/>
        <w:spacing w:line="240" w:lineRule="exact"/>
        <w:ind w:left="540"/>
        <w:jc w:val="both"/>
        <w:rPr>
          <w:rFonts w:ascii="CordiaUPC" w:eastAsia="Times New Roman" w:hAnsi="CordiaUPC" w:cs="CordiaUPC"/>
          <w:sz w:val="26"/>
          <w:szCs w:val="26"/>
          <w:lang w:val="en-AU"/>
        </w:rPr>
      </w:pPr>
    </w:p>
    <w:p w14:paraId="56BC5894" w14:textId="77777777" w:rsidR="00224E19" w:rsidRPr="001545EE" w:rsidRDefault="00224E19" w:rsidP="00EA6BC9">
      <w:pPr>
        <w:pStyle w:val="ListParagraph"/>
        <w:spacing w:line="240" w:lineRule="exact"/>
        <w:ind w:left="540"/>
        <w:jc w:val="both"/>
        <w:rPr>
          <w:rFonts w:ascii="CordiaUPC" w:eastAsia="Times New Roman" w:hAnsi="CordiaUPC" w:cs="CordiaUPC"/>
          <w:sz w:val="26"/>
          <w:szCs w:val="26"/>
          <w:lang w:val="en-AU"/>
        </w:rPr>
      </w:pPr>
      <w:r w:rsidRPr="001545EE">
        <w:rPr>
          <w:rFonts w:ascii="CordiaUPC" w:eastAsia="Times New Roman" w:hAnsi="CordiaUPC" w:cs="CordiaUPC" w:hint="cs"/>
          <w:sz w:val="26"/>
          <w:szCs w:val="26"/>
          <w:lang w:val="en-AU"/>
        </w:rPr>
        <w:t>Deferred tax assets and liabilities presented net by entity were as follows:</w:t>
      </w:r>
    </w:p>
    <w:p w14:paraId="129F0886" w14:textId="77777777" w:rsidR="00224E19" w:rsidRPr="001545EE" w:rsidRDefault="00224E19" w:rsidP="00EA6BC9">
      <w:pPr>
        <w:pStyle w:val="ListParagraph"/>
        <w:spacing w:line="240" w:lineRule="exact"/>
        <w:ind w:left="540"/>
        <w:jc w:val="both"/>
        <w:rPr>
          <w:rFonts w:ascii="CordiaUPC" w:eastAsia="Times New Roman" w:hAnsi="CordiaUPC" w:cs="CordiaUPC"/>
          <w:sz w:val="26"/>
          <w:szCs w:val="26"/>
          <w:lang w:val="en-AU"/>
        </w:rPr>
      </w:pPr>
    </w:p>
    <w:tbl>
      <w:tblPr>
        <w:tblW w:w="9533" w:type="dxa"/>
        <w:tblInd w:w="432" w:type="dxa"/>
        <w:tblLayout w:type="fixed"/>
        <w:tblCellMar>
          <w:left w:w="72" w:type="dxa"/>
          <w:right w:w="72" w:type="dxa"/>
        </w:tblCellMar>
        <w:tblLook w:val="05E0" w:firstRow="1" w:lastRow="1" w:firstColumn="1" w:lastColumn="1" w:noHBand="0" w:noVBand="1"/>
      </w:tblPr>
      <w:tblGrid>
        <w:gridCol w:w="3683"/>
        <w:gridCol w:w="1260"/>
        <w:gridCol w:w="187"/>
        <w:gridCol w:w="1343"/>
        <w:gridCol w:w="180"/>
        <w:gridCol w:w="1449"/>
        <w:gridCol w:w="180"/>
        <w:gridCol w:w="1251"/>
      </w:tblGrid>
      <w:tr w:rsidR="00224E19" w:rsidRPr="001545EE" w14:paraId="1C27855F" w14:textId="77777777" w:rsidTr="00CC1763">
        <w:tc>
          <w:tcPr>
            <w:tcW w:w="3683" w:type="dxa"/>
            <w:vAlign w:val="bottom"/>
          </w:tcPr>
          <w:p w14:paraId="7A16BF96" w14:textId="77777777" w:rsidR="00224E19" w:rsidRPr="001545EE" w:rsidRDefault="00224E19" w:rsidP="00EA6BC9">
            <w:pPr>
              <w:spacing w:line="240" w:lineRule="exact"/>
              <w:ind w:right="-126"/>
              <w:rPr>
                <w:rFonts w:ascii="CordiaUPC" w:eastAsia="Times New Roman" w:hAnsi="CordiaUPC" w:cs="CordiaUPC"/>
                <w:sz w:val="26"/>
                <w:szCs w:val="26"/>
              </w:rPr>
            </w:pPr>
          </w:p>
        </w:tc>
        <w:tc>
          <w:tcPr>
            <w:tcW w:w="2790" w:type="dxa"/>
            <w:gridSpan w:val="3"/>
            <w:vAlign w:val="bottom"/>
          </w:tcPr>
          <w:p w14:paraId="55C0E590" w14:textId="77777777" w:rsidR="00224E19" w:rsidRPr="001545EE" w:rsidRDefault="00224E19" w:rsidP="00EA6BC9">
            <w:pPr>
              <w:spacing w:line="240" w:lineRule="exact"/>
              <w:ind w:left="-128" w:right="-109"/>
              <w:jc w:val="center"/>
              <w:rPr>
                <w:rFonts w:ascii="CordiaUPC" w:eastAsia="Times New Roman" w:hAnsi="CordiaUPC" w:cs="CordiaUPC"/>
                <w:b/>
                <w:bCs/>
                <w:sz w:val="26"/>
                <w:szCs w:val="26"/>
              </w:rPr>
            </w:pPr>
            <w:r w:rsidRPr="001545EE">
              <w:rPr>
                <w:rFonts w:ascii="CordiaUPC" w:eastAsia="Times New Roman" w:hAnsi="CordiaUPC" w:cs="CordiaUPC" w:hint="cs"/>
                <w:b/>
                <w:bCs/>
                <w:sz w:val="26"/>
                <w:szCs w:val="26"/>
              </w:rPr>
              <w:t>Consolidated</w:t>
            </w:r>
          </w:p>
        </w:tc>
        <w:tc>
          <w:tcPr>
            <w:tcW w:w="180" w:type="dxa"/>
            <w:vAlign w:val="bottom"/>
          </w:tcPr>
          <w:p w14:paraId="643399C1" w14:textId="77777777" w:rsidR="00224E19" w:rsidRPr="001545EE" w:rsidRDefault="00224E19" w:rsidP="00EA6BC9">
            <w:pPr>
              <w:tabs>
                <w:tab w:val="decimal" w:pos="765"/>
              </w:tabs>
              <w:spacing w:line="240" w:lineRule="exact"/>
              <w:ind w:right="-79"/>
              <w:jc w:val="center"/>
              <w:rPr>
                <w:rFonts w:ascii="CordiaUPC" w:eastAsia="Times New Roman" w:hAnsi="CordiaUPC" w:cs="CordiaUPC"/>
                <w:b/>
                <w:bCs/>
                <w:sz w:val="26"/>
                <w:szCs w:val="26"/>
              </w:rPr>
            </w:pPr>
          </w:p>
        </w:tc>
        <w:tc>
          <w:tcPr>
            <w:tcW w:w="2880" w:type="dxa"/>
            <w:gridSpan w:val="3"/>
            <w:vAlign w:val="bottom"/>
          </w:tcPr>
          <w:p w14:paraId="2A9E7627" w14:textId="77777777" w:rsidR="00224E19" w:rsidRPr="001545EE" w:rsidRDefault="00224E19" w:rsidP="00EA6BC9">
            <w:pPr>
              <w:spacing w:line="240" w:lineRule="exact"/>
              <w:ind w:left="-128" w:right="-109"/>
              <w:jc w:val="center"/>
              <w:rPr>
                <w:rFonts w:ascii="CordiaUPC" w:eastAsia="Times New Roman" w:hAnsi="CordiaUPC" w:cs="CordiaUPC"/>
                <w:b/>
                <w:bCs/>
                <w:sz w:val="26"/>
                <w:szCs w:val="26"/>
              </w:rPr>
            </w:pPr>
            <w:r w:rsidRPr="001545EE">
              <w:rPr>
                <w:rFonts w:ascii="CordiaUPC" w:eastAsia="Times New Roman" w:hAnsi="CordiaUPC" w:cs="CordiaUPC" w:hint="cs"/>
                <w:b/>
                <w:bCs/>
                <w:sz w:val="26"/>
                <w:szCs w:val="26"/>
              </w:rPr>
              <w:t>Bank only</w:t>
            </w:r>
          </w:p>
        </w:tc>
      </w:tr>
      <w:tr w:rsidR="007211CA" w:rsidRPr="001545EE" w14:paraId="3B67EFF5" w14:textId="77777777" w:rsidTr="00CC1763">
        <w:tc>
          <w:tcPr>
            <w:tcW w:w="3683" w:type="dxa"/>
            <w:vAlign w:val="bottom"/>
          </w:tcPr>
          <w:p w14:paraId="333440C4" w14:textId="77777777" w:rsidR="007211CA" w:rsidRPr="001545EE" w:rsidRDefault="007211CA" w:rsidP="00EA6BC9">
            <w:pPr>
              <w:spacing w:line="240" w:lineRule="exact"/>
              <w:ind w:right="-126"/>
              <w:rPr>
                <w:rFonts w:ascii="CordiaUPC" w:eastAsia="Times New Roman" w:hAnsi="CordiaUPC" w:cs="CordiaUPC"/>
                <w:sz w:val="26"/>
                <w:szCs w:val="26"/>
              </w:rPr>
            </w:pPr>
          </w:p>
        </w:tc>
        <w:tc>
          <w:tcPr>
            <w:tcW w:w="1260" w:type="dxa"/>
            <w:vAlign w:val="bottom"/>
          </w:tcPr>
          <w:p w14:paraId="76A55BF8" w14:textId="438C9638" w:rsidR="007211CA" w:rsidRPr="001545EE" w:rsidRDefault="00EA6BC9" w:rsidP="00EA6BC9">
            <w:pPr>
              <w:spacing w:line="240" w:lineRule="exact"/>
              <w:ind w:left="-128" w:right="-109"/>
              <w:jc w:val="center"/>
              <w:rPr>
                <w:rFonts w:ascii="CordiaUPC" w:eastAsia="Times New Roman" w:hAnsi="CordiaUPC" w:cs="CordiaUPC"/>
                <w:sz w:val="26"/>
                <w:szCs w:val="26"/>
              </w:rPr>
            </w:pPr>
            <w:r w:rsidRPr="001545EE">
              <w:rPr>
                <w:rFonts w:ascii="CordiaUPC" w:hAnsi="CordiaUPC" w:cs="CordiaUPC" w:hint="cs"/>
                <w:bCs/>
                <w:sz w:val="26"/>
                <w:szCs w:val="26"/>
              </w:rPr>
              <w:t>31 March</w:t>
            </w:r>
          </w:p>
        </w:tc>
        <w:tc>
          <w:tcPr>
            <w:tcW w:w="187" w:type="dxa"/>
            <w:vAlign w:val="bottom"/>
          </w:tcPr>
          <w:p w14:paraId="40C61ED9" w14:textId="77777777" w:rsidR="007211CA" w:rsidRPr="001545EE" w:rsidRDefault="007211CA" w:rsidP="00EA6BC9">
            <w:pPr>
              <w:tabs>
                <w:tab w:val="decimal" w:pos="765"/>
              </w:tabs>
              <w:spacing w:line="240" w:lineRule="exact"/>
              <w:ind w:left="-128" w:right="-109"/>
              <w:jc w:val="center"/>
              <w:rPr>
                <w:rFonts w:ascii="CordiaUPC" w:eastAsia="Times New Roman" w:hAnsi="CordiaUPC" w:cs="CordiaUPC"/>
                <w:sz w:val="26"/>
                <w:szCs w:val="26"/>
              </w:rPr>
            </w:pPr>
          </w:p>
        </w:tc>
        <w:tc>
          <w:tcPr>
            <w:tcW w:w="1343" w:type="dxa"/>
            <w:vAlign w:val="bottom"/>
          </w:tcPr>
          <w:p w14:paraId="0B9A3816" w14:textId="77777777" w:rsidR="007211CA" w:rsidRPr="001545EE" w:rsidRDefault="007211CA" w:rsidP="00EA6BC9">
            <w:pPr>
              <w:spacing w:line="240" w:lineRule="exact"/>
              <w:ind w:left="-128" w:right="-109"/>
              <w:jc w:val="center"/>
              <w:rPr>
                <w:rFonts w:ascii="CordiaUPC" w:eastAsia="Times New Roman" w:hAnsi="CordiaUPC" w:cs="CordiaUPC"/>
                <w:sz w:val="26"/>
                <w:szCs w:val="26"/>
              </w:rPr>
            </w:pPr>
            <w:r w:rsidRPr="001545EE">
              <w:rPr>
                <w:rFonts w:ascii="CordiaUPC" w:eastAsia="Times New Roman" w:hAnsi="CordiaUPC" w:cs="CordiaUPC" w:hint="cs"/>
                <w:sz w:val="26"/>
                <w:szCs w:val="26"/>
              </w:rPr>
              <w:t xml:space="preserve">31 December </w:t>
            </w:r>
          </w:p>
        </w:tc>
        <w:tc>
          <w:tcPr>
            <w:tcW w:w="180" w:type="dxa"/>
            <w:vAlign w:val="bottom"/>
          </w:tcPr>
          <w:p w14:paraId="366661E2" w14:textId="77777777" w:rsidR="007211CA" w:rsidRPr="001545EE" w:rsidRDefault="007211CA" w:rsidP="00EA6BC9">
            <w:pPr>
              <w:tabs>
                <w:tab w:val="decimal" w:pos="765"/>
              </w:tabs>
              <w:spacing w:line="240" w:lineRule="exact"/>
              <w:ind w:left="-128" w:right="-109"/>
              <w:jc w:val="center"/>
              <w:rPr>
                <w:rFonts w:ascii="CordiaUPC" w:eastAsia="Times New Roman" w:hAnsi="CordiaUPC" w:cs="CordiaUPC"/>
                <w:sz w:val="26"/>
                <w:szCs w:val="26"/>
              </w:rPr>
            </w:pPr>
          </w:p>
        </w:tc>
        <w:tc>
          <w:tcPr>
            <w:tcW w:w="1449" w:type="dxa"/>
            <w:vAlign w:val="bottom"/>
          </w:tcPr>
          <w:p w14:paraId="10C5F64B" w14:textId="54F181D6" w:rsidR="007211CA" w:rsidRPr="001545EE" w:rsidRDefault="00EA6BC9" w:rsidP="00EA6BC9">
            <w:pPr>
              <w:spacing w:line="240" w:lineRule="exact"/>
              <w:ind w:left="-128" w:right="-109"/>
              <w:jc w:val="center"/>
              <w:rPr>
                <w:rFonts w:ascii="CordiaUPC" w:eastAsia="Times New Roman" w:hAnsi="CordiaUPC" w:cs="CordiaUPC"/>
                <w:sz w:val="26"/>
                <w:szCs w:val="26"/>
              </w:rPr>
            </w:pPr>
            <w:r w:rsidRPr="001545EE">
              <w:rPr>
                <w:rFonts w:ascii="CordiaUPC" w:hAnsi="CordiaUPC" w:cs="CordiaUPC" w:hint="cs"/>
                <w:bCs/>
                <w:sz w:val="26"/>
                <w:szCs w:val="26"/>
              </w:rPr>
              <w:t>31 March</w:t>
            </w:r>
          </w:p>
        </w:tc>
        <w:tc>
          <w:tcPr>
            <w:tcW w:w="180" w:type="dxa"/>
          </w:tcPr>
          <w:p w14:paraId="158650E6" w14:textId="77777777" w:rsidR="007211CA" w:rsidRPr="001545EE" w:rsidRDefault="007211CA" w:rsidP="00EA6BC9">
            <w:pPr>
              <w:tabs>
                <w:tab w:val="decimal" w:pos="1151"/>
              </w:tabs>
              <w:spacing w:line="240" w:lineRule="exact"/>
              <w:ind w:left="-128" w:right="-109"/>
              <w:jc w:val="center"/>
              <w:rPr>
                <w:rFonts w:ascii="CordiaUPC" w:eastAsia="Times New Roman" w:hAnsi="CordiaUPC" w:cs="CordiaUPC"/>
                <w:sz w:val="26"/>
                <w:szCs w:val="26"/>
              </w:rPr>
            </w:pPr>
          </w:p>
        </w:tc>
        <w:tc>
          <w:tcPr>
            <w:tcW w:w="1251" w:type="dxa"/>
            <w:vAlign w:val="bottom"/>
          </w:tcPr>
          <w:p w14:paraId="5CDA3D21" w14:textId="77777777" w:rsidR="007211CA" w:rsidRPr="001545EE" w:rsidRDefault="007211CA" w:rsidP="00EA6BC9">
            <w:pPr>
              <w:spacing w:line="240" w:lineRule="exact"/>
              <w:ind w:left="-128" w:right="-109"/>
              <w:jc w:val="center"/>
              <w:rPr>
                <w:rFonts w:ascii="CordiaUPC" w:eastAsia="Times New Roman" w:hAnsi="CordiaUPC" w:cs="CordiaUPC"/>
                <w:sz w:val="26"/>
                <w:szCs w:val="26"/>
              </w:rPr>
            </w:pPr>
            <w:r w:rsidRPr="001545EE">
              <w:rPr>
                <w:rFonts w:ascii="CordiaUPC" w:eastAsia="Times New Roman" w:hAnsi="CordiaUPC" w:cs="CordiaUPC" w:hint="cs"/>
                <w:sz w:val="26"/>
                <w:szCs w:val="26"/>
              </w:rPr>
              <w:t>31 December</w:t>
            </w:r>
          </w:p>
        </w:tc>
      </w:tr>
      <w:tr w:rsidR="007211CA" w:rsidRPr="001545EE" w14:paraId="268BD54B" w14:textId="77777777" w:rsidTr="00CC1763">
        <w:tc>
          <w:tcPr>
            <w:tcW w:w="3683" w:type="dxa"/>
            <w:vAlign w:val="bottom"/>
          </w:tcPr>
          <w:p w14:paraId="1D6D6319" w14:textId="77777777" w:rsidR="007211CA" w:rsidRPr="001545EE" w:rsidRDefault="007211CA" w:rsidP="00EA6BC9">
            <w:pPr>
              <w:spacing w:line="240" w:lineRule="exact"/>
              <w:ind w:right="-126"/>
              <w:rPr>
                <w:rFonts w:ascii="CordiaUPC" w:eastAsia="Times New Roman" w:hAnsi="CordiaUPC" w:cs="CordiaUPC"/>
                <w:sz w:val="26"/>
                <w:szCs w:val="26"/>
              </w:rPr>
            </w:pPr>
          </w:p>
        </w:tc>
        <w:tc>
          <w:tcPr>
            <w:tcW w:w="1260" w:type="dxa"/>
            <w:vAlign w:val="bottom"/>
          </w:tcPr>
          <w:p w14:paraId="087F6870" w14:textId="69628AD7" w:rsidR="007211CA" w:rsidRPr="001545EE" w:rsidRDefault="007211CA" w:rsidP="00EA6BC9">
            <w:pPr>
              <w:spacing w:line="240" w:lineRule="exact"/>
              <w:ind w:left="-128" w:right="-109"/>
              <w:jc w:val="center"/>
              <w:rPr>
                <w:rFonts w:ascii="CordiaUPC" w:eastAsia="Times New Roman" w:hAnsi="CordiaUPC" w:cs="CordiaUPC"/>
                <w:sz w:val="26"/>
                <w:szCs w:val="26"/>
              </w:rPr>
            </w:pPr>
            <w:r w:rsidRPr="001545EE">
              <w:rPr>
                <w:rFonts w:ascii="CordiaUPC" w:eastAsia="Times New Roman" w:hAnsi="CordiaUPC" w:cs="CordiaUPC" w:hint="cs"/>
                <w:sz w:val="26"/>
                <w:szCs w:val="26"/>
              </w:rPr>
              <w:t>202</w:t>
            </w:r>
            <w:r w:rsidR="00EA6BC9" w:rsidRPr="001545EE">
              <w:rPr>
                <w:rFonts w:ascii="CordiaUPC" w:eastAsia="Times New Roman" w:hAnsi="CordiaUPC" w:cs="CordiaUPC"/>
                <w:sz w:val="26"/>
                <w:szCs w:val="26"/>
              </w:rPr>
              <w:t>1</w:t>
            </w:r>
          </w:p>
        </w:tc>
        <w:tc>
          <w:tcPr>
            <w:tcW w:w="187" w:type="dxa"/>
            <w:vAlign w:val="bottom"/>
          </w:tcPr>
          <w:p w14:paraId="1AD64690" w14:textId="77777777" w:rsidR="007211CA" w:rsidRPr="001545EE" w:rsidRDefault="007211CA" w:rsidP="00EA6BC9">
            <w:pPr>
              <w:tabs>
                <w:tab w:val="decimal" w:pos="765"/>
              </w:tabs>
              <w:spacing w:line="240" w:lineRule="exact"/>
              <w:ind w:left="-128" w:right="-109"/>
              <w:jc w:val="center"/>
              <w:rPr>
                <w:rFonts w:ascii="CordiaUPC" w:eastAsia="Times New Roman" w:hAnsi="CordiaUPC" w:cs="CordiaUPC"/>
                <w:sz w:val="26"/>
                <w:szCs w:val="26"/>
              </w:rPr>
            </w:pPr>
          </w:p>
        </w:tc>
        <w:tc>
          <w:tcPr>
            <w:tcW w:w="1343" w:type="dxa"/>
            <w:vAlign w:val="bottom"/>
          </w:tcPr>
          <w:p w14:paraId="295DCCCB" w14:textId="44F61E69" w:rsidR="007211CA" w:rsidRPr="001545EE" w:rsidRDefault="007211CA" w:rsidP="00EA6BC9">
            <w:pPr>
              <w:spacing w:line="240" w:lineRule="exact"/>
              <w:ind w:left="-128" w:right="-109"/>
              <w:jc w:val="center"/>
              <w:rPr>
                <w:rFonts w:ascii="CordiaUPC" w:eastAsia="Times New Roman" w:hAnsi="CordiaUPC" w:cs="CordiaUPC"/>
                <w:sz w:val="26"/>
                <w:szCs w:val="26"/>
              </w:rPr>
            </w:pPr>
            <w:r w:rsidRPr="001545EE">
              <w:rPr>
                <w:rFonts w:ascii="CordiaUPC" w:eastAsia="Times New Roman" w:hAnsi="CordiaUPC" w:cs="CordiaUPC" w:hint="cs"/>
                <w:sz w:val="26"/>
                <w:szCs w:val="26"/>
              </w:rPr>
              <w:t>20</w:t>
            </w:r>
            <w:r w:rsidR="00EA6BC9" w:rsidRPr="001545EE">
              <w:rPr>
                <w:rFonts w:ascii="CordiaUPC" w:eastAsia="Times New Roman" w:hAnsi="CordiaUPC" w:cs="CordiaUPC"/>
                <w:sz w:val="26"/>
                <w:szCs w:val="26"/>
              </w:rPr>
              <w:t>20</w:t>
            </w:r>
          </w:p>
        </w:tc>
        <w:tc>
          <w:tcPr>
            <w:tcW w:w="180" w:type="dxa"/>
            <w:vAlign w:val="bottom"/>
          </w:tcPr>
          <w:p w14:paraId="0E86505B" w14:textId="77777777" w:rsidR="007211CA" w:rsidRPr="001545EE" w:rsidRDefault="007211CA" w:rsidP="00EA6BC9">
            <w:pPr>
              <w:tabs>
                <w:tab w:val="decimal" w:pos="765"/>
              </w:tabs>
              <w:spacing w:line="240" w:lineRule="exact"/>
              <w:ind w:left="-128" w:right="-109"/>
              <w:jc w:val="center"/>
              <w:rPr>
                <w:rFonts w:ascii="CordiaUPC" w:eastAsia="Times New Roman" w:hAnsi="CordiaUPC" w:cs="CordiaUPC"/>
                <w:sz w:val="26"/>
                <w:szCs w:val="26"/>
              </w:rPr>
            </w:pPr>
          </w:p>
        </w:tc>
        <w:tc>
          <w:tcPr>
            <w:tcW w:w="1449" w:type="dxa"/>
            <w:vAlign w:val="bottom"/>
          </w:tcPr>
          <w:p w14:paraId="51C566E9" w14:textId="6E444226" w:rsidR="007211CA" w:rsidRPr="001545EE" w:rsidRDefault="007211CA" w:rsidP="00EA6BC9">
            <w:pPr>
              <w:spacing w:line="240" w:lineRule="exact"/>
              <w:ind w:left="-128" w:right="-109"/>
              <w:jc w:val="center"/>
              <w:rPr>
                <w:rFonts w:ascii="CordiaUPC" w:eastAsia="Times New Roman" w:hAnsi="CordiaUPC" w:cs="CordiaUPC"/>
                <w:sz w:val="26"/>
                <w:szCs w:val="26"/>
              </w:rPr>
            </w:pPr>
            <w:r w:rsidRPr="001545EE">
              <w:rPr>
                <w:rFonts w:ascii="CordiaUPC" w:eastAsia="Times New Roman" w:hAnsi="CordiaUPC" w:cs="CordiaUPC" w:hint="cs"/>
                <w:sz w:val="26"/>
                <w:szCs w:val="26"/>
              </w:rPr>
              <w:t>202</w:t>
            </w:r>
            <w:r w:rsidR="00EA6BC9" w:rsidRPr="001545EE">
              <w:rPr>
                <w:rFonts w:ascii="CordiaUPC" w:eastAsia="Times New Roman" w:hAnsi="CordiaUPC" w:cs="CordiaUPC"/>
                <w:sz w:val="26"/>
                <w:szCs w:val="26"/>
              </w:rPr>
              <w:t>1</w:t>
            </w:r>
          </w:p>
        </w:tc>
        <w:tc>
          <w:tcPr>
            <w:tcW w:w="180" w:type="dxa"/>
          </w:tcPr>
          <w:p w14:paraId="1D09C6CC" w14:textId="77777777" w:rsidR="007211CA" w:rsidRPr="001545EE" w:rsidRDefault="007211CA" w:rsidP="00EA6BC9">
            <w:pPr>
              <w:tabs>
                <w:tab w:val="decimal" w:pos="1151"/>
              </w:tabs>
              <w:spacing w:line="240" w:lineRule="exact"/>
              <w:ind w:left="-128" w:right="-109"/>
              <w:jc w:val="center"/>
              <w:rPr>
                <w:rFonts w:ascii="CordiaUPC" w:eastAsia="Times New Roman" w:hAnsi="CordiaUPC" w:cs="CordiaUPC"/>
                <w:sz w:val="26"/>
                <w:szCs w:val="26"/>
              </w:rPr>
            </w:pPr>
          </w:p>
        </w:tc>
        <w:tc>
          <w:tcPr>
            <w:tcW w:w="1251" w:type="dxa"/>
            <w:vAlign w:val="bottom"/>
          </w:tcPr>
          <w:p w14:paraId="1B1C44E5" w14:textId="6D45C337" w:rsidR="007211CA" w:rsidRPr="001545EE" w:rsidRDefault="007211CA" w:rsidP="00EA6BC9">
            <w:pPr>
              <w:spacing w:line="240" w:lineRule="exact"/>
              <w:ind w:left="-128" w:right="-109"/>
              <w:jc w:val="center"/>
              <w:rPr>
                <w:rFonts w:ascii="CordiaUPC" w:eastAsia="Times New Roman" w:hAnsi="CordiaUPC" w:cs="CordiaUPC"/>
                <w:sz w:val="26"/>
                <w:szCs w:val="26"/>
              </w:rPr>
            </w:pPr>
            <w:r w:rsidRPr="001545EE">
              <w:rPr>
                <w:rFonts w:ascii="CordiaUPC" w:eastAsia="Times New Roman" w:hAnsi="CordiaUPC" w:cs="CordiaUPC" w:hint="cs"/>
                <w:sz w:val="26"/>
                <w:szCs w:val="26"/>
              </w:rPr>
              <w:t>20</w:t>
            </w:r>
            <w:r w:rsidR="00EA6BC9" w:rsidRPr="001545EE">
              <w:rPr>
                <w:rFonts w:ascii="CordiaUPC" w:eastAsia="Times New Roman" w:hAnsi="CordiaUPC" w:cs="CordiaUPC"/>
                <w:sz w:val="26"/>
                <w:szCs w:val="26"/>
              </w:rPr>
              <w:t>20</w:t>
            </w:r>
          </w:p>
        </w:tc>
      </w:tr>
      <w:tr w:rsidR="007211CA" w:rsidRPr="001545EE" w14:paraId="63FE1C65" w14:textId="77777777" w:rsidTr="00CC1763">
        <w:tc>
          <w:tcPr>
            <w:tcW w:w="3683" w:type="dxa"/>
            <w:vAlign w:val="bottom"/>
          </w:tcPr>
          <w:p w14:paraId="5D825864" w14:textId="77777777" w:rsidR="007211CA" w:rsidRPr="001545EE" w:rsidRDefault="007211CA" w:rsidP="00EA6BC9">
            <w:pPr>
              <w:spacing w:line="240" w:lineRule="exact"/>
              <w:ind w:right="-126"/>
              <w:rPr>
                <w:rFonts w:ascii="CordiaUPC" w:eastAsia="Times New Roman" w:hAnsi="CordiaUPC" w:cs="CordiaUPC"/>
                <w:sz w:val="26"/>
                <w:szCs w:val="26"/>
              </w:rPr>
            </w:pPr>
          </w:p>
        </w:tc>
        <w:tc>
          <w:tcPr>
            <w:tcW w:w="5850" w:type="dxa"/>
            <w:gridSpan w:val="7"/>
            <w:vAlign w:val="bottom"/>
          </w:tcPr>
          <w:p w14:paraId="6C85CC5E" w14:textId="77777777" w:rsidR="007211CA" w:rsidRPr="00895C61" w:rsidRDefault="007211CA" w:rsidP="00EA6BC9">
            <w:pPr>
              <w:spacing w:line="240" w:lineRule="exact"/>
              <w:ind w:left="-128" w:right="-109"/>
              <w:jc w:val="center"/>
              <w:rPr>
                <w:rFonts w:ascii="CordiaUPC" w:eastAsia="Times New Roman" w:hAnsi="CordiaUPC" w:cs="CordiaUPC"/>
                <w:i/>
                <w:iCs/>
                <w:sz w:val="26"/>
                <w:szCs w:val="26"/>
              </w:rPr>
            </w:pPr>
            <w:r w:rsidRPr="00895C61">
              <w:rPr>
                <w:rFonts w:ascii="CordiaUPC" w:eastAsia="Times New Roman" w:hAnsi="CordiaUPC" w:cs="CordiaUPC" w:hint="cs"/>
                <w:i/>
                <w:iCs/>
                <w:sz w:val="26"/>
                <w:szCs w:val="26"/>
              </w:rPr>
              <w:t>(in million Baht)</w:t>
            </w:r>
          </w:p>
        </w:tc>
      </w:tr>
      <w:tr w:rsidR="007211CA" w:rsidRPr="001545EE" w14:paraId="0CA91EED" w14:textId="77777777" w:rsidTr="00CC1763">
        <w:trPr>
          <w:trHeight w:hRule="exact" w:val="115"/>
        </w:trPr>
        <w:tc>
          <w:tcPr>
            <w:tcW w:w="3683" w:type="dxa"/>
            <w:vAlign w:val="bottom"/>
          </w:tcPr>
          <w:p w14:paraId="26943E69" w14:textId="77777777" w:rsidR="007211CA" w:rsidRPr="001545EE" w:rsidRDefault="007211CA" w:rsidP="00EA6BC9">
            <w:pPr>
              <w:spacing w:line="240" w:lineRule="exact"/>
              <w:ind w:right="-126"/>
              <w:rPr>
                <w:rFonts w:ascii="CordiaUPC" w:eastAsia="Times New Roman" w:hAnsi="CordiaUPC" w:cs="CordiaUPC"/>
                <w:sz w:val="26"/>
                <w:szCs w:val="26"/>
              </w:rPr>
            </w:pPr>
          </w:p>
        </w:tc>
        <w:tc>
          <w:tcPr>
            <w:tcW w:w="1260" w:type="dxa"/>
            <w:vAlign w:val="bottom"/>
          </w:tcPr>
          <w:p w14:paraId="202B1551" w14:textId="77777777" w:rsidR="007211CA" w:rsidRPr="001545EE" w:rsidRDefault="007211CA" w:rsidP="00EA6BC9">
            <w:pPr>
              <w:tabs>
                <w:tab w:val="decimal" w:pos="828"/>
              </w:tabs>
              <w:spacing w:line="240" w:lineRule="exact"/>
              <w:ind w:right="11"/>
              <w:rPr>
                <w:rFonts w:ascii="CordiaUPC" w:eastAsia="Times New Roman" w:hAnsi="CordiaUPC" w:cs="CordiaUPC"/>
                <w:sz w:val="26"/>
                <w:szCs w:val="26"/>
                <w:lang w:val="en-US" w:bidi="th-TH"/>
              </w:rPr>
            </w:pPr>
          </w:p>
        </w:tc>
        <w:tc>
          <w:tcPr>
            <w:tcW w:w="187" w:type="dxa"/>
            <w:vAlign w:val="bottom"/>
          </w:tcPr>
          <w:p w14:paraId="2FDD8FBB" w14:textId="77777777" w:rsidR="007211CA" w:rsidRPr="001545EE" w:rsidRDefault="007211CA" w:rsidP="00EA6BC9">
            <w:pPr>
              <w:tabs>
                <w:tab w:val="decimal" w:pos="765"/>
              </w:tabs>
              <w:spacing w:line="240" w:lineRule="exact"/>
              <w:rPr>
                <w:rFonts w:ascii="CordiaUPC" w:eastAsia="Times New Roman" w:hAnsi="CordiaUPC" w:cs="CordiaUPC"/>
                <w:sz w:val="26"/>
                <w:szCs w:val="26"/>
              </w:rPr>
            </w:pPr>
          </w:p>
        </w:tc>
        <w:tc>
          <w:tcPr>
            <w:tcW w:w="1343" w:type="dxa"/>
            <w:vAlign w:val="bottom"/>
          </w:tcPr>
          <w:p w14:paraId="61DFC176" w14:textId="77777777" w:rsidR="007211CA" w:rsidRPr="001545EE" w:rsidRDefault="007211CA" w:rsidP="00EA6BC9">
            <w:pPr>
              <w:tabs>
                <w:tab w:val="decimal" w:pos="883"/>
              </w:tabs>
              <w:spacing w:line="240" w:lineRule="exact"/>
              <w:ind w:right="14"/>
              <w:rPr>
                <w:rFonts w:ascii="CordiaUPC" w:eastAsia="Times New Roman" w:hAnsi="CordiaUPC" w:cs="CordiaUPC"/>
                <w:sz w:val="26"/>
                <w:szCs w:val="26"/>
                <w:lang w:val="en-US" w:bidi="th-TH"/>
              </w:rPr>
            </w:pPr>
          </w:p>
        </w:tc>
        <w:tc>
          <w:tcPr>
            <w:tcW w:w="180" w:type="dxa"/>
            <w:vAlign w:val="bottom"/>
          </w:tcPr>
          <w:p w14:paraId="600DC579" w14:textId="77777777" w:rsidR="007211CA" w:rsidRPr="001545EE" w:rsidRDefault="007211CA" w:rsidP="00EA6BC9">
            <w:pPr>
              <w:tabs>
                <w:tab w:val="decimal" w:pos="765"/>
              </w:tabs>
              <w:spacing w:line="240" w:lineRule="exact"/>
              <w:rPr>
                <w:rFonts w:ascii="CordiaUPC" w:eastAsia="Times New Roman" w:hAnsi="CordiaUPC" w:cs="CordiaUPC"/>
                <w:sz w:val="26"/>
                <w:szCs w:val="26"/>
              </w:rPr>
            </w:pPr>
          </w:p>
        </w:tc>
        <w:tc>
          <w:tcPr>
            <w:tcW w:w="1449" w:type="dxa"/>
            <w:vAlign w:val="bottom"/>
          </w:tcPr>
          <w:p w14:paraId="0B5DAB98" w14:textId="77777777" w:rsidR="007211CA" w:rsidRPr="001545EE" w:rsidRDefault="007211CA" w:rsidP="00EA6BC9">
            <w:pPr>
              <w:tabs>
                <w:tab w:val="decimal" w:pos="893"/>
              </w:tabs>
              <w:spacing w:line="240" w:lineRule="exact"/>
              <w:ind w:right="11"/>
              <w:rPr>
                <w:rFonts w:ascii="CordiaUPC" w:eastAsia="Times New Roman" w:hAnsi="CordiaUPC" w:cs="CordiaUPC"/>
                <w:sz w:val="26"/>
                <w:szCs w:val="26"/>
              </w:rPr>
            </w:pPr>
          </w:p>
        </w:tc>
        <w:tc>
          <w:tcPr>
            <w:tcW w:w="180" w:type="dxa"/>
          </w:tcPr>
          <w:p w14:paraId="238CAAA1" w14:textId="77777777" w:rsidR="007211CA" w:rsidRPr="001545EE" w:rsidRDefault="007211CA" w:rsidP="00EA6BC9">
            <w:pPr>
              <w:tabs>
                <w:tab w:val="decimal" w:pos="1151"/>
              </w:tabs>
              <w:spacing w:line="240" w:lineRule="exact"/>
              <w:ind w:right="11"/>
              <w:rPr>
                <w:rFonts w:ascii="CordiaUPC" w:eastAsia="Times New Roman" w:hAnsi="CordiaUPC" w:cs="CordiaUPC"/>
                <w:sz w:val="26"/>
                <w:szCs w:val="26"/>
              </w:rPr>
            </w:pPr>
          </w:p>
        </w:tc>
        <w:tc>
          <w:tcPr>
            <w:tcW w:w="1251" w:type="dxa"/>
            <w:vAlign w:val="bottom"/>
          </w:tcPr>
          <w:p w14:paraId="667AB61B" w14:textId="77777777" w:rsidR="007211CA" w:rsidRPr="001545EE" w:rsidRDefault="007211CA" w:rsidP="00EA6BC9">
            <w:pPr>
              <w:tabs>
                <w:tab w:val="decimal" w:pos="828"/>
              </w:tabs>
              <w:spacing w:line="240" w:lineRule="exact"/>
              <w:ind w:right="11"/>
              <w:rPr>
                <w:rFonts w:ascii="CordiaUPC" w:eastAsia="Times New Roman" w:hAnsi="CordiaUPC" w:cs="CordiaUPC"/>
                <w:sz w:val="26"/>
                <w:szCs w:val="26"/>
              </w:rPr>
            </w:pPr>
          </w:p>
        </w:tc>
      </w:tr>
      <w:tr w:rsidR="00EA6BC9" w:rsidRPr="001545EE" w14:paraId="0DF869C9" w14:textId="77777777" w:rsidTr="00CC1763">
        <w:tc>
          <w:tcPr>
            <w:tcW w:w="3683" w:type="dxa"/>
            <w:vAlign w:val="bottom"/>
          </w:tcPr>
          <w:p w14:paraId="4F1419E7" w14:textId="77777777" w:rsidR="00EA6BC9" w:rsidRPr="001545EE" w:rsidRDefault="00EA6BC9" w:rsidP="00EA6BC9">
            <w:pPr>
              <w:spacing w:line="240" w:lineRule="exact"/>
              <w:ind w:left="48" w:right="-126"/>
              <w:rPr>
                <w:rFonts w:ascii="CordiaUPC" w:eastAsia="Times New Roman" w:hAnsi="CordiaUPC" w:cs="CordiaUPC"/>
                <w:sz w:val="26"/>
                <w:szCs w:val="26"/>
              </w:rPr>
            </w:pPr>
            <w:r w:rsidRPr="001545EE">
              <w:rPr>
                <w:rFonts w:ascii="CordiaUPC" w:eastAsia="Times New Roman" w:hAnsi="CordiaUPC" w:cs="CordiaUPC" w:hint="cs"/>
                <w:sz w:val="26"/>
                <w:szCs w:val="26"/>
              </w:rPr>
              <w:t>Deferred tax assets</w:t>
            </w:r>
          </w:p>
        </w:tc>
        <w:tc>
          <w:tcPr>
            <w:tcW w:w="1260" w:type="dxa"/>
            <w:vAlign w:val="bottom"/>
          </w:tcPr>
          <w:p w14:paraId="51328869" w14:textId="2C839B36" w:rsidR="00EA6BC9" w:rsidRPr="001545EE" w:rsidRDefault="00AC4CD4" w:rsidP="00EA6BC9">
            <w:pPr>
              <w:tabs>
                <w:tab w:val="decimal" w:pos="828"/>
              </w:tabs>
              <w:spacing w:line="240" w:lineRule="exact"/>
              <w:ind w:right="11"/>
              <w:rPr>
                <w:rFonts w:ascii="CordiaUPC" w:eastAsia="Times New Roman" w:hAnsi="CordiaUPC" w:cs="CordiaUPC"/>
                <w:sz w:val="26"/>
                <w:szCs w:val="26"/>
                <w:lang w:val="en-US" w:bidi="th-TH"/>
              </w:rPr>
            </w:pPr>
            <w:r w:rsidRPr="001545EE">
              <w:rPr>
                <w:rFonts w:ascii="CordiaUPC" w:eastAsia="Times New Roman" w:hAnsi="CordiaUPC" w:cs="CordiaUPC"/>
                <w:sz w:val="26"/>
                <w:szCs w:val="26"/>
                <w:lang w:val="en-US" w:bidi="th-TH"/>
              </w:rPr>
              <w:t>1,969</w:t>
            </w:r>
          </w:p>
        </w:tc>
        <w:tc>
          <w:tcPr>
            <w:tcW w:w="187" w:type="dxa"/>
            <w:vAlign w:val="bottom"/>
          </w:tcPr>
          <w:p w14:paraId="1AA807A7" w14:textId="77777777" w:rsidR="00EA6BC9" w:rsidRPr="001545EE" w:rsidRDefault="00EA6BC9" w:rsidP="00EA6BC9">
            <w:pPr>
              <w:tabs>
                <w:tab w:val="decimal" w:pos="765"/>
              </w:tabs>
              <w:spacing w:line="240" w:lineRule="exact"/>
              <w:rPr>
                <w:rFonts w:ascii="CordiaUPC" w:eastAsia="Times New Roman" w:hAnsi="CordiaUPC" w:cs="CordiaUPC"/>
                <w:sz w:val="26"/>
                <w:szCs w:val="26"/>
              </w:rPr>
            </w:pPr>
          </w:p>
        </w:tc>
        <w:tc>
          <w:tcPr>
            <w:tcW w:w="1343" w:type="dxa"/>
            <w:vAlign w:val="bottom"/>
          </w:tcPr>
          <w:p w14:paraId="3B3A4D89" w14:textId="2589FF45" w:rsidR="00EA6BC9" w:rsidRPr="001545EE" w:rsidRDefault="00EA6BC9" w:rsidP="00EA6BC9">
            <w:pPr>
              <w:tabs>
                <w:tab w:val="decimal" w:pos="883"/>
              </w:tabs>
              <w:spacing w:line="240" w:lineRule="exact"/>
              <w:ind w:right="14"/>
              <w:rPr>
                <w:rFonts w:ascii="CordiaUPC" w:eastAsia="Times New Roman" w:hAnsi="CordiaUPC" w:cs="CordiaUPC"/>
                <w:sz w:val="26"/>
                <w:szCs w:val="26"/>
                <w:lang w:val="en-US" w:bidi="th-TH"/>
              </w:rPr>
            </w:pPr>
            <w:r w:rsidRPr="001545EE">
              <w:rPr>
                <w:rFonts w:ascii="CordiaUPC" w:hAnsi="CordiaUPC" w:cs="CordiaUPC"/>
                <w:sz w:val="26"/>
                <w:szCs w:val="26"/>
                <w:lang w:val="en-US" w:bidi="th-TH"/>
              </w:rPr>
              <w:t>1,980</w:t>
            </w:r>
          </w:p>
        </w:tc>
        <w:tc>
          <w:tcPr>
            <w:tcW w:w="180" w:type="dxa"/>
            <w:vAlign w:val="bottom"/>
          </w:tcPr>
          <w:p w14:paraId="46BD5FA1" w14:textId="77777777" w:rsidR="00EA6BC9" w:rsidRPr="001545EE" w:rsidRDefault="00EA6BC9" w:rsidP="00EA6BC9">
            <w:pPr>
              <w:tabs>
                <w:tab w:val="decimal" w:pos="765"/>
              </w:tabs>
              <w:spacing w:line="240" w:lineRule="exact"/>
              <w:rPr>
                <w:rFonts w:ascii="CordiaUPC" w:eastAsia="Times New Roman" w:hAnsi="CordiaUPC" w:cs="CordiaUPC"/>
                <w:sz w:val="26"/>
                <w:szCs w:val="26"/>
              </w:rPr>
            </w:pPr>
          </w:p>
        </w:tc>
        <w:tc>
          <w:tcPr>
            <w:tcW w:w="1449" w:type="dxa"/>
            <w:vAlign w:val="bottom"/>
          </w:tcPr>
          <w:p w14:paraId="6A0A7BAD" w14:textId="135795C4" w:rsidR="00EA6BC9" w:rsidRPr="001545EE" w:rsidRDefault="00AC4CD4" w:rsidP="00EA6BC9">
            <w:pPr>
              <w:tabs>
                <w:tab w:val="decimal" w:pos="893"/>
              </w:tabs>
              <w:spacing w:line="240" w:lineRule="exact"/>
              <w:ind w:right="11"/>
              <w:rPr>
                <w:rFonts w:ascii="CordiaUPC" w:eastAsia="Times New Roman" w:hAnsi="CordiaUPC" w:cs="CordiaUPC"/>
                <w:sz w:val="26"/>
                <w:szCs w:val="26"/>
              </w:rPr>
            </w:pPr>
            <w:r w:rsidRPr="001545EE">
              <w:rPr>
                <w:rFonts w:ascii="CordiaUPC" w:eastAsia="Times New Roman" w:hAnsi="CordiaUPC" w:cs="CordiaUPC"/>
                <w:sz w:val="26"/>
                <w:szCs w:val="26"/>
              </w:rPr>
              <w:t>2,715</w:t>
            </w:r>
          </w:p>
        </w:tc>
        <w:tc>
          <w:tcPr>
            <w:tcW w:w="180" w:type="dxa"/>
          </w:tcPr>
          <w:p w14:paraId="2F379409" w14:textId="77777777" w:rsidR="00EA6BC9" w:rsidRPr="001545EE" w:rsidRDefault="00EA6BC9" w:rsidP="00EA6BC9">
            <w:pPr>
              <w:tabs>
                <w:tab w:val="decimal" w:pos="1151"/>
              </w:tabs>
              <w:spacing w:line="240" w:lineRule="exact"/>
              <w:ind w:right="11"/>
              <w:rPr>
                <w:rFonts w:ascii="CordiaUPC" w:eastAsia="Times New Roman" w:hAnsi="CordiaUPC" w:cs="CordiaUPC"/>
                <w:sz w:val="26"/>
                <w:szCs w:val="26"/>
              </w:rPr>
            </w:pPr>
          </w:p>
        </w:tc>
        <w:tc>
          <w:tcPr>
            <w:tcW w:w="1251" w:type="dxa"/>
            <w:vAlign w:val="bottom"/>
          </w:tcPr>
          <w:p w14:paraId="0236DE3D" w14:textId="6F05F0BD" w:rsidR="00EA6BC9" w:rsidRPr="001545EE" w:rsidRDefault="00EA6BC9" w:rsidP="00EA6BC9">
            <w:pPr>
              <w:tabs>
                <w:tab w:val="decimal" w:pos="828"/>
              </w:tabs>
              <w:spacing w:line="240" w:lineRule="exact"/>
              <w:ind w:right="11"/>
              <w:rPr>
                <w:rFonts w:ascii="CordiaUPC" w:eastAsia="Times New Roman" w:hAnsi="CordiaUPC" w:cs="CordiaUPC"/>
                <w:sz w:val="26"/>
                <w:szCs w:val="26"/>
              </w:rPr>
            </w:pPr>
            <w:r w:rsidRPr="001545EE">
              <w:rPr>
                <w:rFonts w:ascii="CordiaUPC" w:hAnsi="CordiaUPC" w:cs="CordiaUPC"/>
                <w:sz w:val="26"/>
                <w:szCs w:val="26"/>
              </w:rPr>
              <w:t>2,818</w:t>
            </w:r>
          </w:p>
        </w:tc>
      </w:tr>
      <w:tr w:rsidR="00EA6BC9" w:rsidRPr="001545EE" w14:paraId="5B932AAC" w14:textId="77777777" w:rsidTr="003C52F5">
        <w:tc>
          <w:tcPr>
            <w:tcW w:w="3683" w:type="dxa"/>
            <w:vAlign w:val="bottom"/>
          </w:tcPr>
          <w:p w14:paraId="0DFEEA2A" w14:textId="77777777" w:rsidR="00EA6BC9" w:rsidRPr="001545EE" w:rsidRDefault="00EA6BC9" w:rsidP="00EA6BC9">
            <w:pPr>
              <w:spacing w:line="240" w:lineRule="exact"/>
              <w:ind w:left="48" w:right="-126"/>
              <w:rPr>
                <w:rFonts w:ascii="CordiaUPC" w:eastAsia="Times New Roman" w:hAnsi="CordiaUPC" w:cs="CordiaUPC"/>
                <w:sz w:val="26"/>
                <w:szCs w:val="26"/>
              </w:rPr>
            </w:pPr>
            <w:r w:rsidRPr="001545EE">
              <w:rPr>
                <w:rFonts w:ascii="CordiaUPC" w:eastAsia="Times New Roman" w:hAnsi="CordiaUPC" w:cs="CordiaUPC" w:hint="cs"/>
                <w:sz w:val="26"/>
                <w:szCs w:val="26"/>
              </w:rPr>
              <w:t>Deferred tax liabilities</w:t>
            </w:r>
          </w:p>
        </w:tc>
        <w:tc>
          <w:tcPr>
            <w:tcW w:w="1260" w:type="dxa"/>
            <w:tcBorders>
              <w:bottom w:val="single" w:sz="4" w:space="0" w:color="auto"/>
            </w:tcBorders>
            <w:vAlign w:val="bottom"/>
          </w:tcPr>
          <w:p w14:paraId="076A02D6" w14:textId="72BFF7C2" w:rsidR="00EA6BC9" w:rsidRPr="001545EE" w:rsidRDefault="00AC4CD4" w:rsidP="00EA6BC9">
            <w:pPr>
              <w:tabs>
                <w:tab w:val="decimal" w:pos="828"/>
              </w:tabs>
              <w:spacing w:line="240" w:lineRule="exact"/>
              <w:ind w:right="11"/>
              <w:rPr>
                <w:rFonts w:ascii="CordiaUPC" w:eastAsia="Times New Roman" w:hAnsi="CordiaUPC" w:cs="CordiaUPC"/>
                <w:sz w:val="26"/>
                <w:szCs w:val="26"/>
                <w:lang w:val="en-US" w:bidi="th-TH"/>
              </w:rPr>
            </w:pPr>
            <w:r w:rsidRPr="001545EE">
              <w:rPr>
                <w:rFonts w:ascii="CordiaUPC" w:eastAsia="Times New Roman" w:hAnsi="CordiaUPC" w:cs="CordiaUPC"/>
                <w:sz w:val="26"/>
                <w:szCs w:val="26"/>
                <w:lang w:val="en-US" w:bidi="th-TH"/>
              </w:rPr>
              <w:t>3,276</w:t>
            </w:r>
          </w:p>
        </w:tc>
        <w:tc>
          <w:tcPr>
            <w:tcW w:w="187" w:type="dxa"/>
            <w:vAlign w:val="bottom"/>
          </w:tcPr>
          <w:p w14:paraId="08FB7A5A" w14:textId="77777777" w:rsidR="00EA6BC9" w:rsidRPr="001545EE" w:rsidRDefault="00EA6BC9" w:rsidP="00EA6BC9">
            <w:pPr>
              <w:tabs>
                <w:tab w:val="decimal" w:pos="765"/>
              </w:tabs>
              <w:spacing w:line="240" w:lineRule="exact"/>
              <w:rPr>
                <w:rFonts w:ascii="CordiaUPC" w:eastAsia="Times New Roman" w:hAnsi="CordiaUPC" w:cs="CordiaUPC"/>
                <w:sz w:val="26"/>
                <w:szCs w:val="26"/>
              </w:rPr>
            </w:pPr>
          </w:p>
        </w:tc>
        <w:tc>
          <w:tcPr>
            <w:tcW w:w="1343" w:type="dxa"/>
            <w:vAlign w:val="bottom"/>
          </w:tcPr>
          <w:p w14:paraId="3291816C" w14:textId="7F3E5E1D" w:rsidR="00EA6BC9" w:rsidRPr="001545EE" w:rsidRDefault="00EA6BC9" w:rsidP="00EA6BC9">
            <w:pPr>
              <w:tabs>
                <w:tab w:val="decimal" w:pos="883"/>
              </w:tabs>
              <w:spacing w:line="240" w:lineRule="exact"/>
              <w:ind w:right="14"/>
              <w:rPr>
                <w:rFonts w:ascii="CordiaUPC" w:eastAsia="Times New Roman" w:hAnsi="CordiaUPC" w:cs="CordiaUPC"/>
                <w:sz w:val="26"/>
                <w:szCs w:val="26"/>
                <w:lang w:val="en-US" w:bidi="th-TH"/>
              </w:rPr>
            </w:pPr>
            <w:r w:rsidRPr="001545EE">
              <w:rPr>
                <w:rFonts w:ascii="CordiaUPC" w:hAnsi="CordiaUPC" w:cs="CordiaUPC"/>
                <w:sz w:val="26"/>
                <w:szCs w:val="26"/>
                <w:lang w:bidi="th-TH"/>
              </w:rPr>
              <w:t>3,501</w:t>
            </w:r>
          </w:p>
        </w:tc>
        <w:tc>
          <w:tcPr>
            <w:tcW w:w="180" w:type="dxa"/>
            <w:vAlign w:val="bottom"/>
          </w:tcPr>
          <w:p w14:paraId="131EE4F4" w14:textId="77777777" w:rsidR="00EA6BC9" w:rsidRPr="001545EE" w:rsidRDefault="00EA6BC9" w:rsidP="00EA6BC9">
            <w:pPr>
              <w:tabs>
                <w:tab w:val="decimal" w:pos="765"/>
              </w:tabs>
              <w:spacing w:line="240" w:lineRule="exact"/>
              <w:rPr>
                <w:rFonts w:ascii="CordiaUPC" w:eastAsia="Times New Roman" w:hAnsi="CordiaUPC" w:cs="CordiaUPC"/>
                <w:sz w:val="26"/>
                <w:szCs w:val="26"/>
              </w:rPr>
            </w:pPr>
          </w:p>
        </w:tc>
        <w:tc>
          <w:tcPr>
            <w:tcW w:w="1449" w:type="dxa"/>
            <w:tcBorders>
              <w:bottom w:val="single" w:sz="4" w:space="0" w:color="auto"/>
            </w:tcBorders>
            <w:vAlign w:val="bottom"/>
          </w:tcPr>
          <w:p w14:paraId="23421A84" w14:textId="22192A8A" w:rsidR="00EA6BC9" w:rsidRPr="001545EE" w:rsidRDefault="00AC4CD4" w:rsidP="00EA6BC9">
            <w:pPr>
              <w:tabs>
                <w:tab w:val="decimal" w:pos="893"/>
              </w:tabs>
              <w:spacing w:line="240" w:lineRule="exact"/>
              <w:ind w:right="11"/>
              <w:rPr>
                <w:rFonts w:ascii="CordiaUPC" w:eastAsia="Times New Roman" w:hAnsi="CordiaUPC" w:cs="CordiaUPC"/>
                <w:sz w:val="26"/>
                <w:szCs w:val="26"/>
              </w:rPr>
            </w:pPr>
            <w:r w:rsidRPr="001545EE">
              <w:rPr>
                <w:rFonts w:ascii="CordiaUPC" w:eastAsia="Times New Roman" w:hAnsi="CordiaUPC" w:cs="CordiaUPC"/>
                <w:sz w:val="26"/>
                <w:szCs w:val="26"/>
              </w:rPr>
              <w:t>-</w:t>
            </w:r>
          </w:p>
        </w:tc>
        <w:tc>
          <w:tcPr>
            <w:tcW w:w="180" w:type="dxa"/>
          </w:tcPr>
          <w:p w14:paraId="3A00046F" w14:textId="77777777" w:rsidR="00EA6BC9" w:rsidRPr="001545EE" w:rsidRDefault="00EA6BC9" w:rsidP="00EA6BC9">
            <w:pPr>
              <w:tabs>
                <w:tab w:val="decimal" w:pos="1151"/>
              </w:tabs>
              <w:spacing w:line="240" w:lineRule="exact"/>
              <w:ind w:right="11"/>
              <w:rPr>
                <w:rFonts w:ascii="CordiaUPC" w:eastAsia="Times New Roman" w:hAnsi="CordiaUPC" w:cs="CordiaUPC"/>
                <w:sz w:val="26"/>
                <w:szCs w:val="26"/>
              </w:rPr>
            </w:pPr>
          </w:p>
        </w:tc>
        <w:tc>
          <w:tcPr>
            <w:tcW w:w="1251" w:type="dxa"/>
            <w:vAlign w:val="bottom"/>
          </w:tcPr>
          <w:p w14:paraId="2DB6DEEE" w14:textId="380577BE" w:rsidR="00EA6BC9" w:rsidRPr="001545EE" w:rsidRDefault="00EA6BC9" w:rsidP="00EA6BC9">
            <w:pPr>
              <w:tabs>
                <w:tab w:val="decimal" w:pos="828"/>
              </w:tabs>
              <w:spacing w:line="240" w:lineRule="exact"/>
              <w:ind w:right="11"/>
              <w:rPr>
                <w:rFonts w:ascii="CordiaUPC" w:eastAsia="Times New Roman" w:hAnsi="CordiaUPC" w:cs="CordiaUPC"/>
                <w:sz w:val="26"/>
                <w:szCs w:val="26"/>
              </w:rPr>
            </w:pPr>
            <w:r w:rsidRPr="001545EE">
              <w:rPr>
                <w:rFonts w:ascii="CordiaUPC" w:hAnsi="CordiaUPC" w:cs="CordiaUPC"/>
                <w:sz w:val="26"/>
                <w:szCs w:val="26"/>
              </w:rPr>
              <w:t>-</w:t>
            </w:r>
          </w:p>
        </w:tc>
      </w:tr>
      <w:tr w:rsidR="00EA6BC9" w:rsidRPr="001545EE" w14:paraId="0601664E" w14:textId="77777777" w:rsidTr="003C52F5">
        <w:tc>
          <w:tcPr>
            <w:tcW w:w="3683" w:type="dxa"/>
            <w:vAlign w:val="bottom"/>
          </w:tcPr>
          <w:p w14:paraId="37D8FD00" w14:textId="77777777" w:rsidR="00EA6BC9" w:rsidRPr="001545EE" w:rsidRDefault="00EA6BC9" w:rsidP="00EA6BC9">
            <w:pPr>
              <w:spacing w:line="240" w:lineRule="exact"/>
              <w:ind w:left="48" w:right="-126"/>
              <w:rPr>
                <w:rFonts w:ascii="CordiaUPC" w:eastAsia="Times New Roman" w:hAnsi="CordiaUPC" w:cs="CordiaUPC"/>
                <w:b/>
                <w:bCs/>
                <w:sz w:val="26"/>
                <w:szCs w:val="26"/>
              </w:rPr>
            </w:pPr>
            <w:r w:rsidRPr="001545EE">
              <w:rPr>
                <w:rFonts w:ascii="CordiaUPC" w:eastAsia="Times New Roman" w:hAnsi="CordiaUPC" w:cs="CordiaUPC" w:hint="cs"/>
                <w:b/>
                <w:bCs/>
                <w:sz w:val="26"/>
                <w:szCs w:val="26"/>
              </w:rPr>
              <w:t>Net</w:t>
            </w:r>
          </w:p>
        </w:tc>
        <w:tc>
          <w:tcPr>
            <w:tcW w:w="1260" w:type="dxa"/>
            <w:tcBorders>
              <w:top w:val="single" w:sz="4" w:space="0" w:color="auto"/>
              <w:bottom w:val="double" w:sz="4" w:space="0" w:color="auto"/>
            </w:tcBorders>
            <w:vAlign w:val="bottom"/>
          </w:tcPr>
          <w:p w14:paraId="1A6EADC9" w14:textId="72A10292" w:rsidR="00EA6BC9" w:rsidRPr="001545EE" w:rsidRDefault="00AC4CD4" w:rsidP="00EA6BC9">
            <w:pPr>
              <w:tabs>
                <w:tab w:val="decimal" w:pos="828"/>
              </w:tabs>
              <w:spacing w:line="240" w:lineRule="exact"/>
              <w:ind w:right="11"/>
              <w:rPr>
                <w:rFonts w:ascii="CordiaUPC" w:eastAsia="Times New Roman" w:hAnsi="CordiaUPC" w:cs="CordiaUPC"/>
                <w:b/>
                <w:bCs/>
                <w:sz w:val="26"/>
                <w:szCs w:val="26"/>
              </w:rPr>
            </w:pPr>
            <w:r w:rsidRPr="001545EE">
              <w:rPr>
                <w:rFonts w:ascii="CordiaUPC" w:eastAsia="Times New Roman" w:hAnsi="CordiaUPC" w:cs="CordiaUPC"/>
                <w:b/>
                <w:bCs/>
                <w:sz w:val="26"/>
                <w:szCs w:val="26"/>
              </w:rPr>
              <w:t>(1,307)</w:t>
            </w:r>
          </w:p>
        </w:tc>
        <w:tc>
          <w:tcPr>
            <w:tcW w:w="187" w:type="dxa"/>
            <w:vAlign w:val="bottom"/>
          </w:tcPr>
          <w:p w14:paraId="230DC81F" w14:textId="77777777" w:rsidR="00EA6BC9" w:rsidRPr="001545EE" w:rsidRDefault="00EA6BC9" w:rsidP="00EA6BC9">
            <w:pPr>
              <w:tabs>
                <w:tab w:val="decimal" w:pos="765"/>
              </w:tabs>
              <w:spacing w:line="240" w:lineRule="exact"/>
              <w:rPr>
                <w:rFonts w:ascii="CordiaUPC" w:eastAsia="Times New Roman" w:hAnsi="CordiaUPC" w:cs="CordiaUPC"/>
                <w:b/>
                <w:bCs/>
                <w:sz w:val="26"/>
                <w:szCs w:val="26"/>
              </w:rPr>
            </w:pPr>
          </w:p>
        </w:tc>
        <w:tc>
          <w:tcPr>
            <w:tcW w:w="1343" w:type="dxa"/>
            <w:tcBorders>
              <w:top w:val="single" w:sz="2" w:space="0" w:color="auto"/>
              <w:bottom w:val="double" w:sz="4" w:space="0" w:color="auto"/>
            </w:tcBorders>
            <w:vAlign w:val="bottom"/>
          </w:tcPr>
          <w:p w14:paraId="62C30767" w14:textId="18A1CD4F" w:rsidR="00EA6BC9" w:rsidRPr="001545EE" w:rsidRDefault="00EA6BC9" w:rsidP="00EA6BC9">
            <w:pPr>
              <w:tabs>
                <w:tab w:val="decimal" w:pos="883"/>
              </w:tabs>
              <w:spacing w:line="240" w:lineRule="exact"/>
              <w:ind w:right="14"/>
              <w:rPr>
                <w:rFonts w:ascii="CordiaUPC" w:eastAsia="Times New Roman" w:hAnsi="CordiaUPC" w:cs="CordiaUPC"/>
                <w:b/>
                <w:bCs/>
                <w:sz w:val="26"/>
                <w:szCs w:val="26"/>
              </w:rPr>
            </w:pPr>
            <w:r w:rsidRPr="001545EE">
              <w:rPr>
                <w:rFonts w:ascii="CordiaUPC" w:hAnsi="CordiaUPC" w:cs="CordiaUPC"/>
                <w:b/>
                <w:bCs/>
                <w:sz w:val="26"/>
                <w:szCs w:val="26"/>
                <w:lang w:bidi="th-TH"/>
              </w:rPr>
              <w:t>(1,521)</w:t>
            </w:r>
          </w:p>
        </w:tc>
        <w:tc>
          <w:tcPr>
            <w:tcW w:w="180" w:type="dxa"/>
            <w:vAlign w:val="bottom"/>
          </w:tcPr>
          <w:p w14:paraId="6EFFF8D2" w14:textId="77777777" w:rsidR="00EA6BC9" w:rsidRPr="001545EE" w:rsidRDefault="00EA6BC9" w:rsidP="00EA6BC9">
            <w:pPr>
              <w:tabs>
                <w:tab w:val="decimal" w:pos="765"/>
              </w:tabs>
              <w:spacing w:line="240" w:lineRule="exact"/>
              <w:rPr>
                <w:rFonts w:ascii="CordiaUPC" w:eastAsia="Times New Roman" w:hAnsi="CordiaUPC" w:cs="CordiaUPC"/>
                <w:b/>
                <w:bCs/>
                <w:sz w:val="26"/>
                <w:szCs w:val="26"/>
              </w:rPr>
            </w:pPr>
          </w:p>
        </w:tc>
        <w:tc>
          <w:tcPr>
            <w:tcW w:w="1449" w:type="dxa"/>
            <w:tcBorders>
              <w:top w:val="single" w:sz="4" w:space="0" w:color="auto"/>
              <w:bottom w:val="double" w:sz="4" w:space="0" w:color="auto"/>
            </w:tcBorders>
            <w:vAlign w:val="bottom"/>
          </w:tcPr>
          <w:p w14:paraId="6CF97A89" w14:textId="3E2CB281" w:rsidR="00EA6BC9" w:rsidRPr="001545EE" w:rsidRDefault="00AC4CD4" w:rsidP="00EA6BC9">
            <w:pPr>
              <w:tabs>
                <w:tab w:val="decimal" w:pos="893"/>
              </w:tabs>
              <w:spacing w:line="240" w:lineRule="exact"/>
              <w:ind w:right="11"/>
              <w:rPr>
                <w:rFonts w:ascii="CordiaUPC" w:eastAsia="Times New Roman" w:hAnsi="CordiaUPC" w:cs="CordiaUPC"/>
                <w:b/>
                <w:bCs/>
                <w:sz w:val="26"/>
                <w:szCs w:val="26"/>
              </w:rPr>
            </w:pPr>
            <w:r w:rsidRPr="001545EE">
              <w:rPr>
                <w:rFonts w:ascii="CordiaUPC" w:eastAsia="Times New Roman" w:hAnsi="CordiaUPC" w:cs="CordiaUPC"/>
                <w:b/>
                <w:bCs/>
                <w:sz w:val="26"/>
                <w:szCs w:val="26"/>
              </w:rPr>
              <w:t>2,715</w:t>
            </w:r>
          </w:p>
        </w:tc>
        <w:tc>
          <w:tcPr>
            <w:tcW w:w="180" w:type="dxa"/>
          </w:tcPr>
          <w:p w14:paraId="39DEC97D" w14:textId="77777777" w:rsidR="00EA6BC9" w:rsidRPr="001545EE" w:rsidRDefault="00EA6BC9" w:rsidP="00EA6BC9">
            <w:pPr>
              <w:tabs>
                <w:tab w:val="decimal" w:pos="1151"/>
              </w:tabs>
              <w:spacing w:line="240" w:lineRule="exact"/>
              <w:ind w:right="11"/>
              <w:rPr>
                <w:rFonts w:ascii="CordiaUPC" w:eastAsia="Times New Roman" w:hAnsi="CordiaUPC" w:cs="CordiaUPC"/>
                <w:b/>
                <w:bCs/>
                <w:sz w:val="26"/>
                <w:szCs w:val="26"/>
              </w:rPr>
            </w:pPr>
          </w:p>
        </w:tc>
        <w:tc>
          <w:tcPr>
            <w:tcW w:w="1251" w:type="dxa"/>
            <w:tcBorders>
              <w:top w:val="single" w:sz="2" w:space="0" w:color="auto"/>
              <w:bottom w:val="double" w:sz="4" w:space="0" w:color="auto"/>
            </w:tcBorders>
            <w:vAlign w:val="bottom"/>
          </w:tcPr>
          <w:p w14:paraId="32E493A8" w14:textId="66F5A650" w:rsidR="00EA6BC9" w:rsidRPr="001545EE" w:rsidRDefault="00EA6BC9" w:rsidP="00EA6BC9">
            <w:pPr>
              <w:tabs>
                <w:tab w:val="decimal" w:pos="828"/>
              </w:tabs>
              <w:spacing w:line="240" w:lineRule="exact"/>
              <w:ind w:right="11"/>
              <w:rPr>
                <w:rFonts w:ascii="CordiaUPC" w:eastAsia="Times New Roman" w:hAnsi="CordiaUPC" w:cs="CordiaUPC"/>
                <w:b/>
                <w:bCs/>
                <w:sz w:val="26"/>
                <w:szCs w:val="26"/>
              </w:rPr>
            </w:pPr>
            <w:r w:rsidRPr="001545EE">
              <w:rPr>
                <w:rFonts w:ascii="CordiaUPC" w:hAnsi="CordiaUPC" w:cs="CordiaUPC"/>
                <w:b/>
                <w:bCs/>
                <w:sz w:val="26"/>
                <w:szCs w:val="26"/>
              </w:rPr>
              <w:t>2,818</w:t>
            </w:r>
          </w:p>
        </w:tc>
      </w:tr>
    </w:tbl>
    <w:p w14:paraId="57BEAAD6" w14:textId="77777777" w:rsidR="00224E19" w:rsidRPr="001545EE" w:rsidRDefault="00224E19" w:rsidP="00F17E37">
      <w:pPr>
        <w:pStyle w:val="ListParagraph"/>
        <w:spacing w:line="240" w:lineRule="auto"/>
        <w:ind w:left="547"/>
        <w:jc w:val="both"/>
        <w:rPr>
          <w:rFonts w:eastAsia="Times New Roman"/>
          <w:sz w:val="16"/>
          <w:szCs w:val="16"/>
          <w:lang w:val="en-AU"/>
        </w:rPr>
      </w:pPr>
    </w:p>
    <w:p w14:paraId="06D22B67" w14:textId="4BBE919D" w:rsidR="00EA6BC9" w:rsidRPr="001545EE" w:rsidRDefault="00EA6BC9">
      <w:pPr>
        <w:spacing w:line="240" w:lineRule="auto"/>
        <w:rPr>
          <w:rFonts w:eastAsia="Times New Roman" w:cs="Times New Roman"/>
          <w:szCs w:val="22"/>
          <w:lang w:val="en-AU"/>
        </w:rPr>
      </w:pPr>
    </w:p>
    <w:p w14:paraId="194519F2" w14:textId="15F8E881" w:rsidR="00EA6BC9" w:rsidRPr="001545EE" w:rsidRDefault="00EA6BC9" w:rsidP="00EA6BC9">
      <w:pPr>
        <w:pStyle w:val="ListParagraph"/>
        <w:spacing w:line="240" w:lineRule="exact"/>
        <w:ind w:left="547"/>
        <w:jc w:val="both"/>
        <w:rPr>
          <w:rFonts w:ascii="CordiaUPC" w:eastAsia="Times New Roman" w:hAnsi="CordiaUPC" w:cs="CordiaUPC"/>
          <w:sz w:val="26"/>
          <w:szCs w:val="26"/>
          <w:lang w:val="en-AU"/>
        </w:rPr>
      </w:pPr>
      <w:r w:rsidRPr="001545EE">
        <w:rPr>
          <w:rFonts w:ascii="CordiaUPC" w:eastAsia="Times New Roman" w:hAnsi="CordiaUPC" w:cs="CordiaUPC" w:hint="cs"/>
          <w:sz w:val="26"/>
          <w:szCs w:val="26"/>
          <w:lang w:val="en-AU"/>
        </w:rPr>
        <w:t>Movements in deferred tax assets and liabilities during the three-month periods ended 31 March 202</w:t>
      </w:r>
      <w:r w:rsidRPr="001545EE">
        <w:rPr>
          <w:rFonts w:ascii="CordiaUPC" w:eastAsia="Times New Roman" w:hAnsi="CordiaUPC" w:cs="CordiaUPC"/>
          <w:sz w:val="26"/>
          <w:szCs w:val="26"/>
          <w:lang w:val="en-AU"/>
        </w:rPr>
        <w:t>1</w:t>
      </w:r>
      <w:r w:rsidRPr="001545EE">
        <w:rPr>
          <w:rFonts w:ascii="CordiaUPC" w:eastAsia="Times New Roman" w:hAnsi="CordiaUPC" w:cs="CordiaUPC" w:hint="cs"/>
          <w:sz w:val="26"/>
          <w:szCs w:val="26"/>
          <w:lang w:val="en-AU"/>
        </w:rPr>
        <w:t xml:space="preserve"> and 20</w:t>
      </w:r>
      <w:r w:rsidRPr="001545EE">
        <w:rPr>
          <w:rFonts w:ascii="CordiaUPC" w:eastAsia="Times New Roman" w:hAnsi="CordiaUPC" w:cs="CordiaUPC"/>
          <w:sz w:val="26"/>
          <w:szCs w:val="26"/>
          <w:lang w:val="en-AU"/>
        </w:rPr>
        <w:t>20</w:t>
      </w:r>
      <w:r w:rsidRPr="001545EE">
        <w:rPr>
          <w:rFonts w:ascii="CordiaUPC" w:eastAsia="Times New Roman" w:hAnsi="CordiaUPC" w:cs="CordiaUPC" w:hint="cs"/>
          <w:sz w:val="26"/>
          <w:szCs w:val="26"/>
          <w:lang w:val="en-AU"/>
        </w:rPr>
        <w:t xml:space="preserve"> were as follows:</w:t>
      </w:r>
    </w:p>
    <w:p w14:paraId="0B012259" w14:textId="77777777" w:rsidR="00EA6BC9" w:rsidRPr="001545EE" w:rsidRDefault="00EA6BC9" w:rsidP="00EA6BC9">
      <w:pPr>
        <w:pStyle w:val="ListParagraph"/>
        <w:spacing w:line="240" w:lineRule="exact"/>
        <w:ind w:left="547"/>
        <w:jc w:val="both"/>
        <w:rPr>
          <w:rFonts w:ascii="CordiaUPC" w:eastAsia="Times New Roman" w:hAnsi="CordiaUPC" w:cs="CordiaUPC"/>
          <w:sz w:val="26"/>
          <w:szCs w:val="26"/>
          <w:lang w:val="en-AU"/>
        </w:rPr>
      </w:pPr>
    </w:p>
    <w:tbl>
      <w:tblPr>
        <w:tblW w:w="8936" w:type="dxa"/>
        <w:tblInd w:w="529" w:type="dxa"/>
        <w:tblLayout w:type="fixed"/>
        <w:tblCellMar>
          <w:left w:w="72" w:type="dxa"/>
          <w:right w:w="72" w:type="dxa"/>
        </w:tblCellMar>
        <w:tblLook w:val="05E0" w:firstRow="1" w:lastRow="1" w:firstColumn="1" w:lastColumn="1" w:noHBand="0" w:noVBand="1"/>
      </w:tblPr>
      <w:tblGrid>
        <w:gridCol w:w="3722"/>
        <w:gridCol w:w="1062"/>
        <w:gridCol w:w="166"/>
        <w:gridCol w:w="1042"/>
        <w:gridCol w:w="171"/>
        <w:gridCol w:w="1379"/>
        <w:gridCol w:w="170"/>
        <w:gridCol w:w="164"/>
        <w:gridCol w:w="1037"/>
        <w:gridCol w:w="23"/>
      </w:tblGrid>
      <w:tr w:rsidR="002C612C" w:rsidRPr="001545EE" w14:paraId="76C6E73E" w14:textId="77777777" w:rsidTr="00024F68">
        <w:trPr>
          <w:trHeight w:val="83"/>
          <w:tblHeader/>
        </w:trPr>
        <w:tc>
          <w:tcPr>
            <w:tcW w:w="3722" w:type="dxa"/>
          </w:tcPr>
          <w:p w14:paraId="0F49EEB2" w14:textId="77777777" w:rsidR="002C612C" w:rsidRPr="001545EE" w:rsidRDefault="002C612C" w:rsidP="000A649F">
            <w:pPr>
              <w:pStyle w:val="acctfourfigures"/>
              <w:tabs>
                <w:tab w:val="clear" w:pos="765"/>
              </w:tabs>
              <w:spacing w:line="240" w:lineRule="exact"/>
              <w:ind w:right="-79"/>
              <w:jc w:val="center"/>
              <w:rPr>
                <w:rFonts w:ascii="CordiaUPC" w:hAnsi="CordiaUPC" w:cs="CordiaUPC"/>
                <w:sz w:val="26"/>
                <w:szCs w:val="26"/>
                <w:cs/>
                <w:lang w:bidi="th-TH"/>
              </w:rPr>
            </w:pPr>
          </w:p>
        </w:tc>
        <w:tc>
          <w:tcPr>
            <w:tcW w:w="5214" w:type="dxa"/>
            <w:gridSpan w:val="9"/>
          </w:tcPr>
          <w:p w14:paraId="2256CB6D" w14:textId="58EE4240" w:rsidR="002C612C" w:rsidRPr="001545EE" w:rsidRDefault="002C612C" w:rsidP="000A649F">
            <w:pPr>
              <w:pStyle w:val="acctfourfigures"/>
              <w:tabs>
                <w:tab w:val="clear" w:pos="765"/>
              </w:tabs>
              <w:spacing w:line="240" w:lineRule="exact"/>
              <w:ind w:left="-79" w:right="-79"/>
              <w:jc w:val="center"/>
              <w:rPr>
                <w:rFonts w:ascii="CordiaUPC" w:hAnsi="CordiaUPC" w:cs="CordiaUPC"/>
                <w:b/>
                <w:bCs/>
                <w:spacing w:val="-4"/>
                <w:sz w:val="26"/>
                <w:szCs w:val="26"/>
              </w:rPr>
            </w:pPr>
            <w:r w:rsidRPr="001545EE">
              <w:rPr>
                <w:rFonts w:ascii="CordiaUPC" w:hAnsi="CordiaUPC" w:cs="CordiaUPC" w:hint="cs"/>
                <w:b/>
                <w:bCs/>
                <w:sz w:val="26"/>
                <w:szCs w:val="26"/>
              </w:rPr>
              <w:t>Consolidated</w:t>
            </w:r>
          </w:p>
        </w:tc>
      </w:tr>
      <w:tr w:rsidR="00AC4CD4" w:rsidRPr="001545EE" w14:paraId="715BAD4F" w14:textId="77777777" w:rsidTr="004C5CF7">
        <w:trPr>
          <w:gridAfter w:val="1"/>
          <w:wAfter w:w="23" w:type="dxa"/>
          <w:trHeight w:val="83"/>
          <w:tblHeader/>
        </w:trPr>
        <w:tc>
          <w:tcPr>
            <w:tcW w:w="3722" w:type="dxa"/>
          </w:tcPr>
          <w:p w14:paraId="47A21CC6" w14:textId="77777777" w:rsidR="00AC4CD4" w:rsidRPr="001545EE" w:rsidRDefault="00AC4CD4" w:rsidP="000A649F">
            <w:pPr>
              <w:pStyle w:val="acctfourfigures"/>
              <w:tabs>
                <w:tab w:val="clear" w:pos="765"/>
              </w:tabs>
              <w:spacing w:line="240" w:lineRule="exact"/>
              <w:ind w:right="-79"/>
              <w:jc w:val="center"/>
              <w:rPr>
                <w:rFonts w:ascii="CordiaUPC" w:hAnsi="CordiaUPC" w:cs="CordiaUPC"/>
                <w:sz w:val="26"/>
                <w:szCs w:val="26"/>
                <w:cs/>
                <w:lang w:bidi="th-TH"/>
              </w:rPr>
            </w:pPr>
          </w:p>
        </w:tc>
        <w:tc>
          <w:tcPr>
            <w:tcW w:w="1062" w:type="dxa"/>
          </w:tcPr>
          <w:p w14:paraId="3136BD75" w14:textId="77777777" w:rsidR="00AC4CD4" w:rsidRPr="001545EE" w:rsidRDefault="00AC4CD4" w:rsidP="000A649F">
            <w:pPr>
              <w:pStyle w:val="acctfourfigures"/>
              <w:tabs>
                <w:tab w:val="clear" w:pos="765"/>
              </w:tabs>
              <w:spacing w:line="240" w:lineRule="exact"/>
              <w:ind w:left="-81" w:right="-79"/>
              <w:jc w:val="center"/>
              <w:rPr>
                <w:rFonts w:ascii="CordiaUPC" w:hAnsi="CordiaUPC" w:cs="CordiaUPC"/>
                <w:b/>
                <w:bCs/>
                <w:sz w:val="26"/>
                <w:szCs w:val="26"/>
              </w:rPr>
            </w:pPr>
          </w:p>
        </w:tc>
        <w:tc>
          <w:tcPr>
            <w:tcW w:w="166" w:type="dxa"/>
            <w:vAlign w:val="bottom"/>
          </w:tcPr>
          <w:p w14:paraId="1C0F1011" w14:textId="77777777" w:rsidR="00AC4CD4" w:rsidRPr="001545EE" w:rsidRDefault="00AC4CD4" w:rsidP="000A649F">
            <w:pPr>
              <w:pStyle w:val="acctfourfigures"/>
              <w:spacing w:line="240" w:lineRule="exact"/>
              <w:rPr>
                <w:rFonts w:ascii="CordiaUPC" w:hAnsi="CordiaUPC" w:cs="CordiaUPC"/>
                <w:sz w:val="26"/>
                <w:szCs w:val="26"/>
              </w:rPr>
            </w:pPr>
          </w:p>
        </w:tc>
        <w:tc>
          <w:tcPr>
            <w:tcW w:w="2592" w:type="dxa"/>
            <w:gridSpan w:val="3"/>
            <w:tcBorders>
              <w:bottom w:val="single" w:sz="4" w:space="0" w:color="auto"/>
            </w:tcBorders>
          </w:tcPr>
          <w:p w14:paraId="08E8187F" w14:textId="77777777" w:rsidR="00AC4CD4" w:rsidRPr="001545EE" w:rsidRDefault="00AC4CD4" w:rsidP="000A649F">
            <w:pPr>
              <w:pStyle w:val="acctfourfigures"/>
              <w:tabs>
                <w:tab w:val="clear" w:pos="765"/>
              </w:tabs>
              <w:spacing w:line="240" w:lineRule="exact"/>
              <w:ind w:left="-104" w:right="-79"/>
              <w:jc w:val="center"/>
              <w:rPr>
                <w:rFonts w:ascii="CordiaUPC" w:hAnsi="CordiaUPC" w:cs="CordiaUPC"/>
                <w:sz w:val="26"/>
                <w:szCs w:val="26"/>
              </w:rPr>
            </w:pPr>
            <w:r w:rsidRPr="001545EE">
              <w:rPr>
                <w:rFonts w:ascii="CordiaUPC" w:hAnsi="CordiaUPC" w:cs="CordiaUPC" w:hint="cs"/>
                <w:sz w:val="26"/>
                <w:szCs w:val="26"/>
              </w:rPr>
              <w:t>(Charged) / Credited to:</w:t>
            </w:r>
          </w:p>
        </w:tc>
        <w:tc>
          <w:tcPr>
            <w:tcW w:w="170" w:type="dxa"/>
            <w:vAlign w:val="bottom"/>
          </w:tcPr>
          <w:p w14:paraId="4B007C14" w14:textId="77777777" w:rsidR="00AC4CD4" w:rsidRPr="001545EE" w:rsidRDefault="00AC4CD4" w:rsidP="000A649F">
            <w:pPr>
              <w:pStyle w:val="acctfourfigures"/>
              <w:spacing w:line="240" w:lineRule="exact"/>
              <w:rPr>
                <w:rFonts w:ascii="CordiaUPC" w:hAnsi="CordiaUPC" w:cs="CordiaUPC"/>
                <w:sz w:val="26"/>
                <w:szCs w:val="26"/>
              </w:rPr>
            </w:pPr>
          </w:p>
        </w:tc>
        <w:tc>
          <w:tcPr>
            <w:tcW w:w="164" w:type="dxa"/>
            <w:vAlign w:val="bottom"/>
          </w:tcPr>
          <w:p w14:paraId="0EC1F9CB" w14:textId="77777777" w:rsidR="00AC4CD4" w:rsidRPr="001545EE" w:rsidRDefault="00AC4CD4" w:rsidP="000A649F">
            <w:pPr>
              <w:pStyle w:val="acctfourfigures"/>
              <w:spacing w:line="240" w:lineRule="exact"/>
              <w:rPr>
                <w:rFonts w:ascii="CordiaUPC" w:hAnsi="CordiaUPC" w:cs="CordiaUPC"/>
                <w:sz w:val="26"/>
                <w:szCs w:val="26"/>
              </w:rPr>
            </w:pPr>
          </w:p>
        </w:tc>
        <w:tc>
          <w:tcPr>
            <w:tcW w:w="1037" w:type="dxa"/>
          </w:tcPr>
          <w:p w14:paraId="42988CBB" w14:textId="77777777" w:rsidR="00AC4CD4" w:rsidRPr="001545EE" w:rsidRDefault="00AC4CD4" w:rsidP="000A649F">
            <w:pPr>
              <w:pStyle w:val="acctfourfigures"/>
              <w:tabs>
                <w:tab w:val="clear" w:pos="765"/>
              </w:tabs>
              <w:spacing w:line="240" w:lineRule="exact"/>
              <w:ind w:left="-79" w:right="-79"/>
              <w:jc w:val="center"/>
              <w:rPr>
                <w:rFonts w:ascii="CordiaUPC" w:hAnsi="CordiaUPC" w:cs="CordiaUPC"/>
                <w:b/>
                <w:bCs/>
                <w:spacing w:val="-4"/>
                <w:sz w:val="26"/>
                <w:szCs w:val="26"/>
              </w:rPr>
            </w:pPr>
          </w:p>
        </w:tc>
      </w:tr>
      <w:tr w:rsidR="00AC4CD4" w:rsidRPr="001545EE" w14:paraId="74312F85" w14:textId="77777777" w:rsidTr="002C612C">
        <w:trPr>
          <w:gridAfter w:val="1"/>
          <w:wAfter w:w="23" w:type="dxa"/>
          <w:trHeight w:val="83"/>
          <w:tblHeader/>
        </w:trPr>
        <w:tc>
          <w:tcPr>
            <w:tcW w:w="3722" w:type="dxa"/>
          </w:tcPr>
          <w:p w14:paraId="6514A58F" w14:textId="77777777" w:rsidR="00AC4CD4" w:rsidRPr="001545EE" w:rsidRDefault="00AC4CD4" w:rsidP="000A649F">
            <w:pPr>
              <w:pStyle w:val="acctfourfigures"/>
              <w:tabs>
                <w:tab w:val="clear" w:pos="765"/>
              </w:tabs>
              <w:spacing w:line="240" w:lineRule="exact"/>
              <w:ind w:right="-79"/>
              <w:jc w:val="center"/>
              <w:rPr>
                <w:rFonts w:ascii="CordiaUPC" w:hAnsi="CordiaUPC" w:cs="CordiaUPC"/>
                <w:sz w:val="26"/>
                <w:szCs w:val="26"/>
                <w:cs/>
                <w:lang w:bidi="th-TH"/>
              </w:rPr>
            </w:pPr>
          </w:p>
        </w:tc>
        <w:tc>
          <w:tcPr>
            <w:tcW w:w="1062" w:type="dxa"/>
          </w:tcPr>
          <w:p w14:paraId="49D1C291" w14:textId="77777777" w:rsidR="00AC4CD4" w:rsidRPr="001545EE" w:rsidRDefault="00AC4CD4" w:rsidP="000A649F">
            <w:pPr>
              <w:pStyle w:val="acctfourfigures"/>
              <w:tabs>
                <w:tab w:val="clear" w:pos="765"/>
              </w:tabs>
              <w:spacing w:line="240" w:lineRule="exact"/>
              <w:ind w:left="-81" w:right="-79"/>
              <w:jc w:val="center"/>
              <w:rPr>
                <w:rFonts w:ascii="CordiaUPC" w:hAnsi="CordiaUPC" w:cs="CordiaUPC"/>
                <w:b/>
                <w:bCs/>
                <w:sz w:val="26"/>
                <w:szCs w:val="26"/>
              </w:rPr>
            </w:pPr>
            <w:r w:rsidRPr="001545EE">
              <w:rPr>
                <w:rFonts w:ascii="CordiaUPC" w:hAnsi="CordiaUPC" w:cs="CordiaUPC"/>
                <w:b/>
                <w:bCs/>
                <w:sz w:val="26"/>
                <w:szCs w:val="26"/>
              </w:rPr>
              <w:t xml:space="preserve">At </w:t>
            </w:r>
          </w:p>
          <w:p w14:paraId="6F895105" w14:textId="271B2092" w:rsidR="00AC4CD4" w:rsidRPr="001545EE" w:rsidRDefault="00AC4CD4" w:rsidP="000A649F">
            <w:pPr>
              <w:pStyle w:val="acctfourfigures"/>
              <w:tabs>
                <w:tab w:val="clear" w:pos="765"/>
              </w:tabs>
              <w:spacing w:line="240" w:lineRule="exact"/>
              <w:ind w:left="-81" w:right="-79"/>
              <w:jc w:val="center"/>
              <w:rPr>
                <w:rFonts w:ascii="CordiaUPC" w:hAnsi="CordiaUPC" w:cs="CordiaUPC"/>
                <w:sz w:val="26"/>
                <w:szCs w:val="26"/>
              </w:rPr>
            </w:pPr>
            <w:r w:rsidRPr="001545EE">
              <w:rPr>
                <w:rFonts w:ascii="CordiaUPC" w:hAnsi="CordiaUPC" w:cs="CordiaUPC"/>
                <w:b/>
                <w:bCs/>
                <w:sz w:val="26"/>
                <w:szCs w:val="26"/>
              </w:rPr>
              <w:t>1 January 2021</w:t>
            </w:r>
          </w:p>
        </w:tc>
        <w:tc>
          <w:tcPr>
            <w:tcW w:w="166" w:type="dxa"/>
            <w:vAlign w:val="bottom"/>
          </w:tcPr>
          <w:p w14:paraId="01F61293" w14:textId="77777777" w:rsidR="00AC4CD4" w:rsidRPr="001545EE" w:rsidRDefault="00AC4CD4" w:rsidP="000A649F">
            <w:pPr>
              <w:pStyle w:val="acctfourfigures"/>
              <w:spacing w:line="240" w:lineRule="exact"/>
              <w:rPr>
                <w:rFonts w:ascii="CordiaUPC" w:hAnsi="CordiaUPC" w:cs="CordiaUPC"/>
                <w:sz w:val="26"/>
                <w:szCs w:val="26"/>
              </w:rPr>
            </w:pPr>
          </w:p>
        </w:tc>
        <w:tc>
          <w:tcPr>
            <w:tcW w:w="1042" w:type="dxa"/>
          </w:tcPr>
          <w:p w14:paraId="5833384A" w14:textId="77777777" w:rsidR="00AC4CD4" w:rsidRPr="001545EE" w:rsidRDefault="00AC4CD4" w:rsidP="000A649F">
            <w:pPr>
              <w:pStyle w:val="acctfourfigures"/>
              <w:tabs>
                <w:tab w:val="clear" w:pos="765"/>
              </w:tabs>
              <w:spacing w:line="240" w:lineRule="exact"/>
              <w:ind w:left="-164" w:right="-79"/>
              <w:jc w:val="center"/>
              <w:rPr>
                <w:rFonts w:ascii="CordiaUPC" w:hAnsi="CordiaUPC" w:cs="CordiaUPC"/>
                <w:sz w:val="26"/>
                <w:szCs w:val="26"/>
              </w:rPr>
            </w:pPr>
          </w:p>
          <w:p w14:paraId="40035324" w14:textId="77777777" w:rsidR="00AC4CD4" w:rsidRPr="001545EE" w:rsidRDefault="00AC4CD4" w:rsidP="000A649F">
            <w:pPr>
              <w:pStyle w:val="acctfourfigures"/>
              <w:tabs>
                <w:tab w:val="clear" w:pos="765"/>
              </w:tabs>
              <w:spacing w:line="240" w:lineRule="exact"/>
              <w:ind w:left="-164" w:right="-79"/>
              <w:jc w:val="center"/>
              <w:rPr>
                <w:rFonts w:ascii="CordiaUPC" w:hAnsi="CordiaUPC" w:cs="CordiaUPC"/>
                <w:sz w:val="26"/>
                <w:szCs w:val="26"/>
              </w:rPr>
            </w:pPr>
            <w:r w:rsidRPr="001545EE">
              <w:rPr>
                <w:rFonts w:ascii="CordiaUPC" w:hAnsi="CordiaUPC" w:cs="CordiaUPC"/>
                <w:sz w:val="26"/>
                <w:szCs w:val="26"/>
              </w:rPr>
              <w:t>Profit</w:t>
            </w:r>
          </w:p>
          <w:p w14:paraId="5A9957E7" w14:textId="77777777" w:rsidR="00AC4CD4" w:rsidRPr="001545EE" w:rsidRDefault="00AC4CD4" w:rsidP="000A649F">
            <w:pPr>
              <w:pStyle w:val="acctfourfigures"/>
              <w:tabs>
                <w:tab w:val="clear" w:pos="765"/>
              </w:tabs>
              <w:spacing w:line="240" w:lineRule="exact"/>
              <w:ind w:left="-164" w:right="-79"/>
              <w:jc w:val="center"/>
              <w:rPr>
                <w:rFonts w:ascii="CordiaUPC" w:hAnsi="CordiaUPC" w:cs="CordiaUPC"/>
                <w:sz w:val="26"/>
                <w:szCs w:val="26"/>
              </w:rPr>
            </w:pPr>
            <w:r w:rsidRPr="001545EE">
              <w:rPr>
                <w:rFonts w:ascii="CordiaUPC" w:hAnsi="CordiaUPC" w:cs="CordiaUPC"/>
                <w:sz w:val="26"/>
                <w:szCs w:val="26"/>
              </w:rPr>
              <w:t>or loss</w:t>
            </w:r>
          </w:p>
        </w:tc>
        <w:tc>
          <w:tcPr>
            <w:tcW w:w="171" w:type="dxa"/>
          </w:tcPr>
          <w:p w14:paraId="47CE323A" w14:textId="77777777" w:rsidR="00AC4CD4" w:rsidRPr="001545EE" w:rsidRDefault="00AC4CD4" w:rsidP="000A649F">
            <w:pPr>
              <w:pStyle w:val="acctfourfigures"/>
              <w:spacing w:line="240" w:lineRule="exact"/>
              <w:rPr>
                <w:rFonts w:ascii="CordiaUPC" w:hAnsi="CordiaUPC" w:cs="CordiaUPC"/>
                <w:sz w:val="26"/>
                <w:szCs w:val="26"/>
              </w:rPr>
            </w:pPr>
          </w:p>
        </w:tc>
        <w:tc>
          <w:tcPr>
            <w:tcW w:w="1379" w:type="dxa"/>
          </w:tcPr>
          <w:p w14:paraId="4C69B7D5" w14:textId="77777777" w:rsidR="00AC4CD4" w:rsidRPr="001545EE" w:rsidRDefault="00AC4CD4" w:rsidP="000A649F">
            <w:pPr>
              <w:pStyle w:val="acctfourfigures"/>
              <w:tabs>
                <w:tab w:val="clear" w:pos="765"/>
              </w:tabs>
              <w:spacing w:line="240" w:lineRule="exact"/>
              <w:ind w:left="-104" w:right="-79"/>
              <w:jc w:val="center"/>
              <w:rPr>
                <w:rFonts w:ascii="CordiaUPC" w:hAnsi="CordiaUPC" w:cs="CordiaUPC"/>
                <w:sz w:val="26"/>
                <w:szCs w:val="26"/>
              </w:rPr>
            </w:pPr>
            <w:r w:rsidRPr="001545EE">
              <w:rPr>
                <w:rFonts w:ascii="CordiaUPC" w:hAnsi="CordiaUPC" w:cs="CordiaUPC"/>
                <w:sz w:val="26"/>
                <w:szCs w:val="26"/>
              </w:rPr>
              <w:t>Other comprehensive</w:t>
            </w:r>
          </w:p>
          <w:p w14:paraId="0EBE3B47" w14:textId="77777777" w:rsidR="00AC4CD4" w:rsidRPr="001545EE" w:rsidRDefault="00AC4CD4" w:rsidP="000A649F">
            <w:pPr>
              <w:pStyle w:val="acctfourfigures"/>
              <w:tabs>
                <w:tab w:val="clear" w:pos="765"/>
              </w:tabs>
              <w:spacing w:line="240" w:lineRule="exact"/>
              <w:ind w:left="-104" w:right="-79"/>
              <w:jc w:val="center"/>
              <w:rPr>
                <w:rFonts w:ascii="CordiaUPC" w:hAnsi="CordiaUPC" w:cs="CordiaUPC"/>
                <w:sz w:val="26"/>
                <w:szCs w:val="26"/>
              </w:rPr>
            </w:pPr>
            <w:r w:rsidRPr="001545EE">
              <w:rPr>
                <w:rFonts w:ascii="CordiaUPC" w:hAnsi="CordiaUPC" w:cs="CordiaUPC"/>
                <w:sz w:val="26"/>
                <w:szCs w:val="26"/>
              </w:rPr>
              <w:t>income</w:t>
            </w:r>
          </w:p>
        </w:tc>
        <w:tc>
          <w:tcPr>
            <w:tcW w:w="170" w:type="dxa"/>
            <w:vAlign w:val="bottom"/>
          </w:tcPr>
          <w:p w14:paraId="32F4BE8D" w14:textId="77777777" w:rsidR="00AC4CD4" w:rsidRPr="001545EE" w:rsidRDefault="00AC4CD4" w:rsidP="000A649F">
            <w:pPr>
              <w:pStyle w:val="acctfourfigures"/>
              <w:spacing w:line="240" w:lineRule="exact"/>
              <w:rPr>
                <w:rFonts w:ascii="CordiaUPC" w:hAnsi="CordiaUPC" w:cs="CordiaUPC"/>
                <w:sz w:val="26"/>
                <w:szCs w:val="26"/>
              </w:rPr>
            </w:pPr>
          </w:p>
        </w:tc>
        <w:tc>
          <w:tcPr>
            <w:tcW w:w="164" w:type="dxa"/>
            <w:vAlign w:val="bottom"/>
          </w:tcPr>
          <w:p w14:paraId="768B8F4F" w14:textId="77777777" w:rsidR="00AC4CD4" w:rsidRPr="001545EE" w:rsidRDefault="00AC4CD4" w:rsidP="000A649F">
            <w:pPr>
              <w:pStyle w:val="acctfourfigures"/>
              <w:spacing w:line="240" w:lineRule="exact"/>
              <w:rPr>
                <w:rFonts w:ascii="CordiaUPC" w:hAnsi="CordiaUPC" w:cs="CordiaUPC"/>
                <w:sz w:val="26"/>
                <w:szCs w:val="26"/>
              </w:rPr>
            </w:pPr>
            <w:r w:rsidRPr="001545EE">
              <w:rPr>
                <w:rFonts w:ascii="CordiaUPC" w:hAnsi="CordiaUPC" w:cs="CordiaUPC" w:hint="cs"/>
                <w:sz w:val="26"/>
                <w:szCs w:val="26"/>
              </w:rPr>
              <w:t xml:space="preserve">   </w:t>
            </w:r>
          </w:p>
        </w:tc>
        <w:tc>
          <w:tcPr>
            <w:tcW w:w="1037" w:type="dxa"/>
          </w:tcPr>
          <w:p w14:paraId="6305BE36" w14:textId="77777777" w:rsidR="00AC4CD4" w:rsidRPr="001545EE" w:rsidRDefault="00AC4CD4" w:rsidP="000A649F">
            <w:pPr>
              <w:pStyle w:val="acctfourfigures"/>
              <w:tabs>
                <w:tab w:val="clear" w:pos="765"/>
              </w:tabs>
              <w:spacing w:line="240" w:lineRule="exact"/>
              <w:ind w:left="-79" w:right="-79"/>
              <w:jc w:val="center"/>
              <w:rPr>
                <w:rFonts w:ascii="CordiaUPC" w:hAnsi="CordiaUPC" w:cs="CordiaUPC"/>
                <w:b/>
                <w:bCs/>
                <w:spacing w:val="-4"/>
                <w:sz w:val="26"/>
                <w:szCs w:val="26"/>
              </w:rPr>
            </w:pPr>
            <w:r w:rsidRPr="001545EE">
              <w:rPr>
                <w:rFonts w:ascii="CordiaUPC" w:hAnsi="CordiaUPC" w:cs="CordiaUPC" w:hint="cs"/>
                <w:b/>
                <w:bCs/>
                <w:spacing w:val="-4"/>
                <w:sz w:val="26"/>
                <w:szCs w:val="26"/>
              </w:rPr>
              <w:t xml:space="preserve">At </w:t>
            </w:r>
          </w:p>
          <w:p w14:paraId="4EE2F72C" w14:textId="757CD636" w:rsidR="00AC4CD4" w:rsidRPr="001545EE" w:rsidRDefault="00AC4CD4" w:rsidP="0045328E">
            <w:pPr>
              <w:pStyle w:val="acctfourfigures"/>
              <w:tabs>
                <w:tab w:val="clear" w:pos="765"/>
              </w:tabs>
              <w:spacing w:line="240" w:lineRule="exact"/>
              <w:ind w:left="-79" w:right="-79"/>
              <w:jc w:val="center"/>
              <w:rPr>
                <w:rFonts w:ascii="CordiaUPC" w:hAnsi="CordiaUPC" w:cs="CordiaUPC"/>
                <w:b/>
                <w:bCs/>
                <w:spacing w:val="-4"/>
                <w:sz w:val="26"/>
                <w:szCs w:val="26"/>
              </w:rPr>
            </w:pPr>
            <w:r w:rsidRPr="001545EE">
              <w:rPr>
                <w:rFonts w:ascii="CordiaUPC" w:hAnsi="CordiaUPC" w:cs="CordiaUPC" w:hint="cs"/>
                <w:b/>
                <w:bCs/>
                <w:spacing w:val="-4"/>
                <w:sz w:val="26"/>
                <w:szCs w:val="26"/>
              </w:rPr>
              <w:t xml:space="preserve">31 </w:t>
            </w:r>
            <w:r w:rsidRPr="001545EE">
              <w:rPr>
                <w:rFonts w:ascii="CordiaUPC" w:hAnsi="CordiaUPC" w:cs="CordiaUPC"/>
                <w:b/>
                <w:bCs/>
                <w:spacing w:val="-4"/>
                <w:sz w:val="26"/>
                <w:szCs w:val="26"/>
              </w:rPr>
              <w:t>March 2021</w:t>
            </w:r>
          </w:p>
        </w:tc>
      </w:tr>
      <w:tr w:rsidR="004C5CF7" w:rsidRPr="001545EE" w14:paraId="1463EF40" w14:textId="77777777" w:rsidTr="00024F68">
        <w:trPr>
          <w:gridAfter w:val="1"/>
          <w:wAfter w:w="23" w:type="dxa"/>
          <w:trHeight w:val="83"/>
          <w:tblHeader/>
        </w:trPr>
        <w:tc>
          <w:tcPr>
            <w:tcW w:w="3722" w:type="dxa"/>
          </w:tcPr>
          <w:p w14:paraId="64E8CF17" w14:textId="77777777" w:rsidR="004C5CF7" w:rsidRPr="001545EE" w:rsidRDefault="004C5CF7" w:rsidP="000A649F">
            <w:pPr>
              <w:pStyle w:val="acctfourfigures"/>
              <w:tabs>
                <w:tab w:val="clear" w:pos="765"/>
              </w:tabs>
              <w:spacing w:line="240" w:lineRule="exact"/>
              <w:ind w:right="-79"/>
              <w:jc w:val="center"/>
              <w:rPr>
                <w:rFonts w:ascii="CordiaUPC" w:hAnsi="CordiaUPC" w:cs="CordiaUPC"/>
                <w:sz w:val="26"/>
                <w:szCs w:val="26"/>
                <w:cs/>
                <w:lang w:bidi="th-TH"/>
              </w:rPr>
            </w:pPr>
          </w:p>
        </w:tc>
        <w:tc>
          <w:tcPr>
            <w:tcW w:w="1062" w:type="dxa"/>
          </w:tcPr>
          <w:p w14:paraId="525D9B84" w14:textId="77777777" w:rsidR="004C5CF7" w:rsidRPr="001545EE" w:rsidRDefault="004C5CF7" w:rsidP="000A649F">
            <w:pPr>
              <w:pStyle w:val="acctfourfigures"/>
              <w:tabs>
                <w:tab w:val="clear" w:pos="765"/>
              </w:tabs>
              <w:spacing w:line="240" w:lineRule="exact"/>
              <w:ind w:left="-81" w:right="-79"/>
              <w:jc w:val="center"/>
              <w:rPr>
                <w:rFonts w:ascii="CordiaUPC" w:hAnsi="CordiaUPC" w:cs="CordiaUPC"/>
                <w:b/>
                <w:bCs/>
                <w:sz w:val="26"/>
                <w:szCs w:val="26"/>
              </w:rPr>
            </w:pPr>
          </w:p>
        </w:tc>
        <w:tc>
          <w:tcPr>
            <w:tcW w:w="2928" w:type="dxa"/>
            <w:gridSpan w:val="5"/>
            <w:vAlign w:val="bottom"/>
          </w:tcPr>
          <w:p w14:paraId="4294A2D2" w14:textId="4EFE0377" w:rsidR="004C5CF7" w:rsidRPr="001545EE" w:rsidRDefault="004C5CF7" w:rsidP="004C5CF7">
            <w:pPr>
              <w:pStyle w:val="acctfourfigures"/>
              <w:tabs>
                <w:tab w:val="clear" w:pos="765"/>
                <w:tab w:val="decimal" w:pos="642"/>
              </w:tabs>
              <w:spacing w:line="240" w:lineRule="exact"/>
              <w:jc w:val="center"/>
              <w:rPr>
                <w:rFonts w:ascii="CordiaUPC" w:hAnsi="CordiaUPC" w:cs="CordiaUPC"/>
                <w:sz w:val="26"/>
                <w:szCs w:val="26"/>
              </w:rPr>
            </w:pPr>
            <w:r w:rsidRPr="001545EE">
              <w:rPr>
                <w:rFonts w:ascii="CordiaUPC" w:hAnsi="CordiaUPC" w:cs="CordiaUPC" w:hint="cs"/>
                <w:i/>
                <w:iCs/>
                <w:sz w:val="26"/>
                <w:szCs w:val="26"/>
              </w:rPr>
              <w:t>(note</w:t>
            </w:r>
            <w:r w:rsidRPr="001545EE">
              <w:rPr>
                <w:rFonts w:ascii="CordiaUPC" w:hAnsi="CordiaUPC" w:cs="CordiaUPC"/>
                <w:i/>
                <w:iCs/>
                <w:sz w:val="26"/>
                <w:szCs w:val="26"/>
              </w:rPr>
              <w:t xml:space="preserve"> 15</w:t>
            </w:r>
            <w:r w:rsidRPr="001545EE">
              <w:rPr>
                <w:rFonts w:ascii="CordiaUPC" w:hAnsi="CordiaUPC" w:cs="CordiaUPC" w:hint="cs"/>
                <w:i/>
                <w:iCs/>
                <w:sz w:val="26"/>
                <w:szCs w:val="26"/>
              </w:rPr>
              <w:t>.2)</w:t>
            </w:r>
          </w:p>
        </w:tc>
        <w:tc>
          <w:tcPr>
            <w:tcW w:w="164" w:type="dxa"/>
            <w:vAlign w:val="bottom"/>
          </w:tcPr>
          <w:p w14:paraId="5B371ECA" w14:textId="77777777" w:rsidR="004C5CF7" w:rsidRPr="001545EE" w:rsidRDefault="004C5CF7" w:rsidP="000A649F">
            <w:pPr>
              <w:pStyle w:val="acctfourfigures"/>
              <w:spacing w:line="240" w:lineRule="exact"/>
              <w:rPr>
                <w:rFonts w:ascii="CordiaUPC" w:hAnsi="CordiaUPC" w:cs="CordiaUPC"/>
                <w:sz w:val="26"/>
                <w:szCs w:val="26"/>
              </w:rPr>
            </w:pPr>
          </w:p>
        </w:tc>
        <w:tc>
          <w:tcPr>
            <w:tcW w:w="1037" w:type="dxa"/>
          </w:tcPr>
          <w:p w14:paraId="6CA516AD" w14:textId="77777777" w:rsidR="004C5CF7" w:rsidRPr="001545EE" w:rsidRDefault="004C5CF7" w:rsidP="000A649F">
            <w:pPr>
              <w:pStyle w:val="acctfourfigures"/>
              <w:tabs>
                <w:tab w:val="clear" w:pos="765"/>
              </w:tabs>
              <w:spacing w:line="240" w:lineRule="exact"/>
              <w:ind w:left="-79" w:right="-79"/>
              <w:jc w:val="center"/>
              <w:rPr>
                <w:rFonts w:ascii="CordiaUPC" w:hAnsi="CordiaUPC" w:cs="CordiaUPC"/>
                <w:b/>
                <w:bCs/>
                <w:spacing w:val="-4"/>
                <w:sz w:val="26"/>
                <w:szCs w:val="26"/>
              </w:rPr>
            </w:pPr>
          </w:p>
        </w:tc>
      </w:tr>
      <w:tr w:rsidR="004C5CF7" w:rsidRPr="001545EE" w14:paraId="78EDE0D4" w14:textId="77777777" w:rsidTr="00024F68">
        <w:trPr>
          <w:gridAfter w:val="1"/>
          <w:wAfter w:w="23" w:type="dxa"/>
          <w:trHeight w:val="83"/>
          <w:tblHeader/>
        </w:trPr>
        <w:tc>
          <w:tcPr>
            <w:tcW w:w="3722" w:type="dxa"/>
          </w:tcPr>
          <w:p w14:paraId="238B4F11" w14:textId="77777777" w:rsidR="004C5CF7" w:rsidRPr="001545EE" w:rsidRDefault="004C5CF7" w:rsidP="000A649F">
            <w:pPr>
              <w:pStyle w:val="acctfourfigures"/>
              <w:tabs>
                <w:tab w:val="clear" w:pos="765"/>
              </w:tabs>
              <w:spacing w:line="240" w:lineRule="exact"/>
              <w:ind w:right="-79"/>
              <w:jc w:val="center"/>
              <w:rPr>
                <w:rFonts w:ascii="CordiaUPC" w:hAnsi="CordiaUPC" w:cs="CordiaUPC"/>
                <w:sz w:val="26"/>
                <w:szCs w:val="26"/>
                <w:cs/>
                <w:lang w:bidi="th-TH"/>
              </w:rPr>
            </w:pPr>
          </w:p>
        </w:tc>
        <w:tc>
          <w:tcPr>
            <w:tcW w:w="5191" w:type="dxa"/>
            <w:gridSpan w:val="8"/>
          </w:tcPr>
          <w:p w14:paraId="513BA9CC" w14:textId="21440EE3" w:rsidR="004C5CF7" w:rsidRPr="001545EE" w:rsidRDefault="004C5CF7" w:rsidP="000A649F">
            <w:pPr>
              <w:pStyle w:val="acctfourfigures"/>
              <w:tabs>
                <w:tab w:val="clear" w:pos="765"/>
              </w:tabs>
              <w:spacing w:line="240" w:lineRule="exact"/>
              <w:ind w:left="-79" w:right="-79"/>
              <w:jc w:val="center"/>
              <w:rPr>
                <w:rFonts w:ascii="CordiaUPC" w:hAnsi="CordiaUPC" w:cs="CordiaUPC"/>
                <w:b/>
                <w:bCs/>
                <w:spacing w:val="-4"/>
                <w:sz w:val="26"/>
                <w:szCs w:val="26"/>
              </w:rPr>
            </w:pPr>
            <w:r w:rsidRPr="00EA6BC9">
              <w:rPr>
                <w:rFonts w:ascii="CordiaUPC" w:eastAsia="Times New Roman" w:hAnsi="CordiaUPC" w:cs="CordiaUPC" w:hint="cs"/>
                <w:i/>
                <w:iCs/>
                <w:sz w:val="26"/>
                <w:szCs w:val="26"/>
              </w:rPr>
              <w:t>(in million Baht)</w:t>
            </w:r>
          </w:p>
        </w:tc>
      </w:tr>
      <w:tr w:rsidR="00AC4CD4" w:rsidRPr="001545EE" w14:paraId="1BDACE46" w14:textId="77777777" w:rsidTr="002C612C">
        <w:trPr>
          <w:gridAfter w:val="1"/>
          <w:wAfter w:w="23" w:type="dxa"/>
        </w:trPr>
        <w:tc>
          <w:tcPr>
            <w:tcW w:w="3722" w:type="dxa"/>
            <w:vAlign w:val="bottom"/>
          </w:tcPr>
          <w:p w14:paraId="54E4207A" w14:textId="77777777" w:rsidR="00AC4CD4" w:rsidRPr="001545EE" w:rsidRDefault="00AC4CD4" w:rsidP="000A649F">
            <w:pPr>
              <w:spacing w:line="240" w:lineRule="exact"/>
              <w:ind w:right="-126"/>
              <w:rPr>
                <w:rFonts w:ascii="CordiaUPC" w:hAnsi="CordiaUPC" w:cs="CordiaUPC"/>
                <w:sz w:val="26"/>
                <w:szCs w:val="26"/>
              </w:rPr>
            </w:pPr>
            <w:r w:rsidRPr="001545EE">
              <w:rPr>
                <w:rFonts w:ascii="CordiaUPC" w:hAnsi="CordiaUPC" w:cs="CordiaUPC" w:hint="cs"/>
                <w:b/>
                <w:bCs/>
                <w:i/>
                <w:iCs/>
                <w:sz w:val="26"/>
                <w:szCs w:val="26"/>
              </w:rPr>
              <w:t>Deferred tax assets</w:t>
            </w:r>
          </w:p>
        </w:tc>
        <w:tc>
          <w:tcPr>
            <w:tcW w:w="1062" w:type="dxa"/>
            <w:vAlign w:val="bottom"/>
          </w:tcPr>
          <w:p w14:paraId="4EBEC681" w14:textId="77777777" w:rsidR="00AC4CD4" w:rsidRPr="001545EE" w:rsidRDefault="00AC4CD4" w:rsidP="000A649F">
            <w:pPr>
              <w:tabs>
                <w:tab w:val="decimal" w:pos="872"/>
              </w:tabs>
              <w:spacing w:line="240" w:lineRule="exact"/>
              <w:rPr>
                <w:rFonts w:ascii="CordiaUPC" w:hAnsi="CordiaUPC" w:cs="CordiaUPC"/>
                <w:sz w:val="26"/>
                <w:szCs w:val="26"/>
                <w:lang w:val="en-US" w:bidi="th-TH"/>
              </w:rPr>
            </w:pPr>
          </w:p>
        </w:tc>
        <w:tc>
          <w:tcPr>
            <w:tcW w:w="166" w:type="dxa"/>
            <w:vAlign w:val="bottom"/>
          </w:tcPr>
          <w:p w14:paraId="07D22912" w14:textId="77777777" w:rsidR="00AC4CD4" w:rsidRPr="001545EE" w:rsidRDefault="00AC4CD4" w:rsidP="000A649F">
            <w:pPr>
              <w:pStyle w:val="acctfourfigures"/>
              <w:spacing w:line="240" w:lineRule="exact"/>
              <w:rPr>
                <w:rFonts w:ascii="CordiaUPC" w:hAnsi="CordiaUPC" w:cs="CordiaUPC"/>
                <w:sz w:val="26"/>
                <w:szCs w:val="26"/>
              </w:rPr>
            </w:pPr>
          </w:p>
        </w:tc>
        <w:tc>
          <w:tcPr>
            <w:tcW w:w="1042" w:type="dxa"/>
            <w:vAlign w:val="bottom"/>
          </w:tcPr>
          <w:p w14:paraId="247E41BA" w14:textId="77777777" w:rsidR="00AC4CD4" w:rsidRPr="001545EE" w:rsidRDefault="00AC4CD4" w:rsidP="000A649F">
            <w:pPr>
              <w:pStyle w:val="acctfourfigures"/>
              <w:tabs>
                <w:tab w:val="clear" w:pos="765"/>
                <w:tab w:val="decimal" w:pos="1081"/>
              </w:tabs>
              <w:spacing w:line="240" w:lineRule="exact"/>
              <w:ind w:right="67"/>
              <w:rPr>
                <w:rFonts w:ascii="CordiaUPC" w:hAnsi="CordiaUPC" w:cs="CordiaUPC"/>
                <w:sz w:val="26"/>
                <w:szCs w:val="26"/>
              </w:rPr>
            </w:pPr>
          </w:p>
        </w:tc>
        <w:tc>
          <w:tcPr>
            <w:tcW w:w="171" w:type="dxa"/>
          </w:tcPr>
          <w:p w14:paraId="1AAC3A2A" w14:textId="77777777" w:rsidR="00AC4CD4" w:rsidRPr="001545EE" w:rsidRDefault="00AC4CD4" w:rsidP="000A649F">
            <w:pPr>
              <w:pStyle w:val="acctfourfigures"/>
              <w:spacing w:line="240" w:lineRule="exact"/>
              <w:rPr>
                <w:rFonts w:ascii="CordiaUPC" w:hAnsi="CordiaUPC" w:cs="CordiaUPC"/>
                <w:sz w:val="26"/>
                <w:szCs w:val="26"/>
              </w:rPr>
            </w:pPr>
          </w:p>
        </w:tc>
        <w:tc>
          <w:tcPr>
            <w:tcW w:w="1379" w:type="dxa"/>
          </w:tcPr>
          <w:p w14:paraId="5C401C92" w14:textId="77777777" w:rsidR="00AC4CD4" w:rsidRPr="001545EE" w:rsidRDefault="00AC4CD4" w:rsidP="000A649F">
            <w:pPr>
              <w:pStyle w:val="acctfourfigures"/>
              <w:spacing w:line="240" w:lineRule="exact"/>
              <w:rPr>
                <w:rFonts w:ascii="CordiaUPC" w:hAnsi="CordiaUPC" w:cs="CordiaUPC"/>
                <w:sz w:val="26"/>
                <w:szCs w:val="26"/>
              </w:rPr>
            </w:pPr>
          </w:p>
        </w:tc>
        <w:tc>
          <w:tcPr>
            <w:tcW w:w="170" w:type="dxa"/>
            <w:vAlign w:val="bottom"/>
          </w:tcPr>
          <w:p w14:paraId="2294F98A" w14:textId="77777777" w:rsidR="00AC4CD4" w:rsidRPr="001545EE" w:rsidRDefault="00AC4CD4" w:rsidP="000A649F">
            <w:pPr>
              <w:pStyle w:val="acctfourfigures"/>
              <w:spacing w:line="240" w:lineRule="exact"/>
              <w:rPr>
                <w:rFonts w:ascii="CordiaUPC" w:hAnsi="CordiaUPC" w:cs="CordiaUPC"/>
                <w:sz w:val="26"/>
                <w:szCs w:val="26"/>
              </w:rPr>
            </w:pPr>
          </w:p>
        </w:tc>
        <w:tc>
          <w:tcPr>
            <w:tcW w:w="164" w:type="dxa"/>
            <w:vAlign w:val="bottom"/>
          </w:tcPr>
          <w:p w14:paraId="548DEF4F" w14:textId="77777777" w:rsidR="00AC4CD4" w:rsidRPr="001545EE" w:rsidRDefault="00AC4CD4" w:rsidP="000A649F">
            <w:pPr>
              <w:pStyle w:val="acctfourfigures"/>
              <w:spacing w:line="240" w:lineRule="exact"/>
              <w:rPr>
                <w:rFonts w:ascii="CordiaUPC" w:hAnsi="CordiaUPC" w:cs="CordiaUPC"/>
                <w:sz w:val="26"/>
                <w:szCs w:val="26"/>
              </w:rPr>
            </w:pPr>
          </w:p>
        </w:tc>
        <w:tc>
          <w:tcPr>
            <w:tcW w:w="1037" w:type="dxa"/>
          </w:tcPr>
          <w:p w14:paraId="6422887B" w14:textId="77777777" w:rsidR="00AC4CD4" w:rsidRPr="001545EE" w:rsidRDefault="00AC4CD4" w:rsidP="000A649F">
            <w:pPr>
              <w:pStyle w:val="acctfourfigures"/>
              <w:tabs>
                <w:tab w:val="clear" w:pos="765"/>
                <w:tab w:val="decimal" w:pos="972"/>
              </w:tabs>
              <w:spacing w:line="240" w:lineRule="exact"/>
              <w:ind w:right="11"/>
              <w:rPr>
                <w:rFonts w:ascii="CordiaUPC" w:hAnsi="CordiaUPC" w:cs="CordiaUPC"/>
                <w:sz w:val="26"/>
                <w:szCs w:val="26"/>
              </w:rPr>
            </w:pPr>
          </w:p>
        </w:tc>
      </w:tr>
      <w:tr w:rsidR="00AC4CD4" w:rsidRPr="001545EE" w14:paraId="05FDF09A" w14:textId="77777777" w:rsidTr="002C612C">
        <w:trPr>
          <w:gridAfter w:val="1"/>
          <w:wAfter w:w="23" w:type="dxa"/>
        </w:trPr>
        <w:tc>
          <w:tcPr>
            <w:tcW w:w="3722" w:type="dxa"/>
            <w:vAlign w:val="bottom"/>
          </w:tcPr>
          <w:p w14:paraId="34280303" w14:textId="77777777" w:rsidR="00AC4CD4" w:rsidRPr="001545EE" w:rsidRDefault="00AC4CD4" w:rsidP="0045328E">
            <w:pPr>
              <w:spacing w:line="240" w:lineRule="exact"/>
              <w:ind w:right="-126"/>
              <w:rPr>
                <w:rFonts w:ascii="CordiaUPC" w:hAnsi="CordiaUPC" w:cs="CordiaUPC"/>
                <w:sz w:val="26"/>
                <w:szCs w:val="26"/>
              </w:rPr>
            </w:pPr>
            <w:r w:rsidRPr="001545EE">
              <w:rPr>
                <w:rFonts w:ascii="CordiaUPC" w:hAnsi="CordiaUPC" w:cs="CordiaUPC"/>
                <w:sz w:val="26"/>
                <w:szCs w:val="26"/>
              </w:rPr>
              <w:t>Interbank and money market items</w:t>
            </w:r>
          </w:p>
        </w:tc>
        <w:tc>
          <w:tcPr>
            <w:tcW w:w="1062" w:type="dxa"/>
          </w:tcPr>
          <w:p w14:paraId="7E084AAD" w14:textId="34E9D79D" w:rsidR="00AC4CD4" w:rsidRPr="001545EE" w:rsidRDefault="00AC4CD4" w:rsidP="0045328E">
            <w:pPr>
              <w:tabs>
                <w:tab w:val="decimal" w:pos="782"/>
              </w:tabs>
              <w:spacing w:line="240" w:lineRule="exact"/>
              <w:ind w:left="-141" w:right="-70"/>
              <w:rPr>
                <w:rFonts w:ascii="CordiaUPC" w:hAnsi="CordiaUPC" w:cs="CordiaUPC"/>
                <w:sz w:val="26"/>
                <w:szCs w:val="26"/>
                <w:lang w:val="en-US" w:bidi="th-TH"/>
              </w:rPr>
            </w:pPr>
            <w:r w:rsidRPr="001545EE">
              <w:rPr>
                <w:rFonts w:ascii="CordiaUPC" w:hAnsi="CordiaUPC" w:cs="CordiaUPC"/>
                <w:sz w:val="26"/>
                <w:szCs w:val="26"/>
              </w:rPr>
              <w:t>40</w:t>
            </w:r>
          </w:p>
        </w:tc>
        <w:tc>
          <w:tcPr>
            <w:tcW w:w="166" w:type="dxa"/>
            <w:vAlign w:val="bottom"/>
          </w:tcPr>
          <w:p w14:paraId="1F25BEB8" w14:textId="77777777" w:rsidR="00AC4CD4" w:rsidRPr="001545EE" w:rsidRDefault="00AC4CD4" w:rsidP="0045328E">
            <w:pPr>
              <w:pStyle w:val="acctfourfigures"/>
              <w:spacing w:line="240" w:lineRule="exact"/>
              <w:rPr>
                <w:rFonts w:ascii="CordiaUPC" w:hAnsi="CordiaUPC" w:cs="CordiaUPC"/>
                <w:sz w:val="26"/>
                <w:szCs w:val="26"/>
              </w:rPr>
            </w:pPr>
          </w:p>
        </w:tc>
        <w:tc>
          <w:tcPr>
            <w:tcW w:w="1042" w:type="dxa"/>
            <w:vAlign w:val="bottom"/>
          </w:tcPr>
          <w:p w14:paraId="061253AB" w14:textId="6D566EA2" w:rsidR="00AC4CD4" w:rsidRPr="001545EE" w:rsidRDefault="00AC4CD4" w:rsidP="0045328E">
            <w:pPr>
              <w:pStyle w:val="acctfourfigures"/>
              <w:tabs>
                <w:tab w:val="clear" w:pos="765"/>
                <w:tab w:val="decimal" w:pos="900"/>
              </w:tabs>
              <w:spacing w:line="240" w:lineRule="exact"/>
              <w:ind w:right="67"/>
              <w:rPr>
                <w:rFonts w:ascii="CordiaUPC" w:hAnsi="CordiaUPC" w:cs="CordiaUPC"/>
                <w:sz w:val="26"/>
                <w:szCs w:val="26"/>
              </w:rPr>
            </w:pPr>
            <w:r w:rsidRPr="001545EE">
              <w:rPr>
                <w:rFonts w:ascii="CordiaUPC" w:hAnsi="CordiaUPC" w:cs="CordiaUPC"/>
                <w:sz w:val="26"/>
                <w:szCs w:val="26"/>
              </w:rPr>
              <w:t>(19)</w:t>
            </w:r>
          </w:p>
        </w:tc>
        <w:tc>
          <w:tcPr>
            <w:tcW w:w="171" w:type="dxa"/>
          </w:tcPr>
          <w:p w14:paraId="08206ACA" w14:textId="77777777" w:rsidR="00AC4CD4" w:rsidRPr="001545EE" w:rsidRDefault="00AC4CD4" w:rsidP="0045328E">
            <w:pPr>
              <w:pStyle w:val="acctfourfigures"/>
              <w:spacing w:line="240" w:lineRule="exact"/>
              <w:rPr>
                <w:rFonts w:ascii="CordiaUPC" w:hAnsi="CordiaUPC" w:cs="CordiaUPC"/>
                <w:sz w:val="26"/>
                <w:szCs w:val="26"/>
              </w:rPr>
            </w:pPr>
          </w:p>
        </w:tc>
        <w:tc>
          <w:tcPr>
            <w:tcW w:w="1379" w:type="dxa"/>
          </w:tcPr>
          <w:p w14:paraId="5EAD8C8A" w14:textId="53AA4524" w:rsidR="00AC4CD4" w:rsidRPr="001545EE" w:rsidRDefault="00AC4CD4" w:rsidP="0045328E">
            <w:pPr>
              <w:pStyle w:val="acctfourfigures"/>
              <w:tabs>
                <w:tab w:val="clear" w:pos="765"/>
                <w:tab w:val="decimal" w:pos="1033"/>
              </w:tabs>
              <w:spacing w:line="240" w:lineRule="exact"/>
              <w:ind w:right="-83"/>
              <w:rPr>
                <w:rFonts w:ascii="CordiaUPC" w:hAnsi="CordiaUPC" w:cs="CordiaUPC"/>
                <w:sz w:val="26"/>
                <w:szCs w:val="26"/>
              </w:rPr>
            </w:pPr>
            <w:r w:rsidRPr="001545EE">
              <w:rPr>
                <w:rFonts w:ascii="CordiaUPC" w:hAnsi="CordiaUPC" w:cs="CordiaUPC"/>
                <w:sz w:val="26"/>
                <w:szCs w:val="26"/>
              </w:rPr>
              <w:t>-</w:t>
            </w:r>
          </w:p>
        </w:tc>
        <w:tc>
          <w:tcPr>
            <w:tcW w:w="170" w:type="dxa"/>
            <w:vAlign w:val="bottom"/>
          </w:tcPr>
          <w:p w14:paraId="42F57D13" w14:textId="77777777" w:rsidR="00AC4CD4" w:rsidRPr="001545EE" w:rsidRDefault="00AC4CD4" w:rsidP="0045328E">
            <w:pPr>
              <w:pStyle w:val="acctfourfigures"/>
              <w:spacing w:line="240" w:lineRule="exact"/>
              <w:rPr>
                <w:rFonts w:ascii="CordiaUPC" w:hAnsi="CordiaUPC" w:cs="CordiaUPC"/>
                <w:sz w:val="26"/>
                <w:szCs w:val="26"/>
              </w:rPr>
            </w:pPr>
          </w:p>
        </w:tc>
        <w:tc>
          <w:tcPr>
            <w:tcW w:w="164" w:type="dxa"/>
            <w:vAlign w:val="bottom"/>
          </w:tcPr>
          <w:p w14:paraId="553A71C0" w14:textId="77777777" w:rsidR="00AC4CD4" w:rsidRPr="001545EE" w:rsidRDefault="00AC4CD4" w:rsidP="0045328E">
            <w:pPr>
              <w:pStyle w:val="acctfourfigures"/>
              <w:spacing w:line="240" w:lineRule="exact"/>
              <w:rPr>
                <w:rFonts w:ascii="CordiaUPC" w:hAnsi="CordiaUPC" w:cs="CordiaUPC"/>
                <w:sz w:val="26"/>
                <w:szCs w:val="26"/>
              </w:rPr>
            </w:pPr>
          </w:p>
        </w:tc>
        <w:tc>
          <w:tcPr>
            <w:tcW w:w="1037" w:type="dxa"/>
          </w:tcPr>
          <w:p w14:paraId="3E2AAB64" w14:textId="7B469473" w:rsidR="00AC4CD4" w:rsidRPr="001545EE" w:rsidRDefault="00AC4CD4" w:rsidP="0045328E">
            <w:pPr>
              <w:pStyle w:val="acctfourfigures"/>
              <w:tabs>
                <w:tab w:val="clear" w:pos="765"/>
                <w:tab w:val="decimal" w:pos="756"/>
              </w:tabs>
              <w:spacing w:line="240" w:lineRule="exact"/>
              <w:ind w:right="-6"/>
              <w:rPr>
                <w:rFonts w:ascii="CordiaUPC" w:hAnsi="CordiaUPC" w:cs="CordiaUPC"/>
                <w:sz w:val="26"/>
                <w:szCs w:val="26"/>
              </w:rPr>
            </w:pPr>
            <w:r w:rsidRPr="001545EE">
              <w:rPr>
                <w:rFonts w:ascii="CordiaUPC" w:hAnsi="CordiaUPC" w:cs="CordiaUPC"/>
                <w:sz w:val="26"/>
                <w:szCs w:val="26"/>
              </w:rPr>
              <w:t>21</w:t>
            </w:r>
          </w:p>
        </w:tc>
      </w:tr>
      <w:tr w:rsidR="00AC4CD4" w:rsidRPr="001545EE" w14:paraId="7B6C6D9C" w14:textId="77777777" w:rsidTr="002C612C">
        <w:trPr>
          <w:gridAfter w:val="1"/>
          <w:wAfter w:w="23" w:type="dxa"/>
        </w:trPr>
        <w:tc>
          <w:tcPr>
            <w:tcW w:w="3722" w:type="dxa"/>
            <w:vAlign w:val="bottom"/>
          </w:tcPr>
          <w:p w14:paraId="7A03EC2E" w14:textId="77777777" w:rsidR="00AC4CD4" w:rsidRPr="001545EE" w:rsidRDefault="00AC4CD4" w:rsidP="0045328E">
            <w:pPr>
              <w:spacing w:line="240" w:lineRule="exact"/>
              <w:ind w:left="251" w:hanging="251"/>
              <w:rPr>
                <w:rFonts w:ascii="CordiaUPC" w:hAnsi="CordiaUPC" w:cs="CordiaUPC"/>
                <w:sz w:val="26"/>
                <w:szCs w:val="26"/>
              </w:rPr>
            </w:pPr>
            <w:bookmarkStart w:id="21" w:name="_Hlk62089800"/>
            <w:r w:rsidRPr="001545EE">
              <w:rPr>
                <w:rFonts w:ascii="CordiaUPC" w:hAnsi="CordiaUPC" w:cs="CordiaUPC"/>
                <w:sz w:val="26"/>
                <w:szCs w:val="26"/>
              </w:rPr>
              <w:t>Financial assets measured at fair value through profit or loss</w:t>
            </w:r>
          </w:p>
        </w:tc>
        <w:tc>
          <w:tcPr>
            <w:tcW w:w="1062" w:type="dxa"/>
          </w:tcPr>
          <w:p w14:paraId="0A018146" w14:textId="77777777" w:rsidR="00AC4CD4" w:rsidRPr="001545EE" w:rsidRDefault="00AC4CD4" w:rsidP="0045328E">
            <w:pPr>
              <w:pStyle w:val="acctfourfigures"/>
              <w:tabs>
                <w:tab w:val="clear" w:pos="765"/>
                <w:tab w:val="decimal" w:pos="756"/>
              </w:tabs>
              <w:spacing w:line="240" w:lineRule="exact"/>
              <w:ind w:right="11"/>
              <w:rPr>
                <w:rFonts w:ascii="CordiaUPC" w:hAnsi="CordiaUPC" w:cs="CordiaUPC"/>
                <w:sz w:val="26"/>
                <w:szCs w:val="26"/>
              </w:rPr>
            </w:pPr>
          </w:p>
          <w:p w14:paraId="03888F4F" w14:textId="76C908BB" w:rsidR="00AC4CD4" w:rsidRPr="001545EE" w:rsidRDefault="00AC4CD4" w:rsidP="0045328E">
            <w:pPr>
              <w:tabs>
                <w:tab w:val="decimal" w:pos="782"/>
              </w:tabs>
              <w:spacing w:line="240" w:lineRule="exact"/>
              <w:ind w:left="-141" w:right="-70"/>
              <w:rPr>
                <w:rFonts w:ascii="CordiaUPC" w:hAnsi="CordiaUPC" w:cs="CordiaUPC"/>
                <w:sz w:val="26"/>
                <w:szCs w:val="26"/>
                <w:lang w:val="en-US" w:bidi="th-TH"/>
              </w:rPr>
            </w:pPr>
            <w:r w:rsidRPr="001545EE">
              <w:rPr>
                <w:rFonts w:ascii="CordiaUPC" w:hAnsi="CordiaUPC" w:cs="CordiaUPC"/>
                <w:sz w:val="26"/>
                <w:szCs w:val="26"/>
              </w:rPr>
              <w:t>139</w:t>
            </w:r>
          </w:p>
        </w:tc>
        <w:tc>
          <w:tcPr>
            <w:tcW w:w="166" w:type="dxa"/>
            <w:vAlign w:val="bottom"/>
          </w:tcPr>
          <w:p w14:paraId="28EE8113" w14:textId="77777777" w:rsidR="00AC4CD4" w:rsidRPr="001545EE" w:rsidRDefault="00AC4CD4" w:rsidP="0045328E">
            <w:pPr>
              <w:pStyle w:val="acctfourfigures"/>
              <w:spacing w:line="240" w:lineRule="exact"/>
              <w:rPr>
                <w:rFonts w:ascii="CordiaUPC" w:hAnsi="CordiaUPC" w:cs="CordiaUPC"/>
                <w:sz w:val="26"/>
                <w:szCs w:val="26"/>
              </w:rPr>
            </w:pPr>
          </w:p>
        </w:tc>
        <w:tc>
          <w:tcPr>
            <w:tcW w:w="1042" w:type="dxa"/>
            <w:vAlign w:val="bottom"/>
          </w:tcPr>
          <w:p w14:paraId="60DA724B" w14:textId="5570639C" w:rsidR="00AC4CD4" w:rsidRPr="001545EE" w:rsidRDefault="00AC4CD4" w:rsidP="0045328E">
            <w:pPr>
              <w:pStyle w:val="acctfourfigures"/>
              <w:tabs>
                <w:tab w:val="clear" w:pos="765"/>
                <w:tab w:val="decimal" w:pos="926"/>
              </w:tabs>
              <w:spacing w:line="240" w:lineRule="exact"/>
              <w:ind w:right="67"/>
              <w:rPr>
                <w:rFonts w:ascii="CordiaUPC" w:hAnsi="CordiaUPC" w:cs="CordiaUPC"/>
                <w:sz w:val="26"/>
                <w:szCs w:val="26"/>
              </w:rPr>
            </w:pPr>
            <w:r w:rsidRPr="001545EE">
              <w:rPr>
                <w:rFonts w:ascii="CordiaUPC" w:hAnsi="CordiaUPC" w:cs="CordiaUPC"/>
                <w:sz w:val="26"/>
                <w:szCs w:val="26"/>
              </w:rPr>
              <w:t>(1)</w:t>
            </w:r>
          </w:p>
        </w:tc>
        <w:tc>
          <w:tcPr>
            <w:tcW w:w="171" w:type="dxa"/>
          </w:tcPr>
          <w:p w14:paraId="375F9085" w14:textId="77777777" w:rsidR="00AC4CD4" w:rsidRPr="001545EE" w:rsidRDefault="00AC4CD4" w:rsidP="0045328E">
            <w:pPr>
              <w:pStyle w:val="acctfourfigures"/>
              <w:spacing w:line="240" w:lineRule="exact"/>
              <w:rPr>
                <w:rFonts w:ascii="CordiaUPC" w:hAnsi="CordiaUPC" w:cs="CordiaUPC"/>
                <w:sz w:val="26"/>
                <w:szCs w:val="26"/>
              </w:rPr>
            </w:pPr>
          </w:p>
        </w:tc>
        <w:tc>
          <w:tcPr>
            <w:tcW w:w="1379" w:type="dxa"/>
          </w:tcPr>
          <w:p w14:paraId="7987C72C" w14:textId="77777777" w:rsidR="00AC4CD4" w:rsidRPr="001545EE" w:rsidRDefault="00AC4CD4" w:rsidP="0045328E">
            <w:pPr>
              <w:pStyle w:val="acctfourfigures"/>
              <w:tabs>
                <w:tab w:val="clear" w:pos="765"/>
                <w:tab w:val="decimal" w:pos="1033"/>
              </w:tabs>
              <w:spacing w:line="240" w:lineRule="exact"/>
              <w:ind w:right="-83"/>
              <w:rPr>
                <w:rFonts w:ascii="CordiaUPC" w:hAnsi="CordiaUPC" w:cs="CordiaUPC"/>
                <w:sz w:val="26"/>
                <w:szCs w:val="26"/>
              </w:rPr>
            </w:pPr>
          </w:p>
          <w:p w14:paraId="4C315AA0" w14:textId="68F0D77F" w:rsidR="00AC4CD4" w:rsidRPr="001545EE" w:rsidRDefault="00AC4CD4" w:rsidP="0045328E">
            <w:pPr>
              <w:pStyle w:val="acctfourfigures"/>
              <w:tabs>
                <w:tab w:val="clear" w:pos="765"/>
                <w:tab w:val="decimal" w:pos="1033"/>
              </w:tabs>
              <w:spacing w:line="240" w:lineRule="exact"/>
              <w:ind w:right="-83"/>
              <w:rPr>
                <w:rFonts w:ascii="CordiaUPC" w:hAnsi="CordiaUPC" w:cs="CordiaUPC"/>
                <w:sz w:val="26"/>
                <w:szCs w:val="26"/>
              </w:rPr>
            </w:pPr>
            <w:r w:rsidRPr="001545EE">
              <w:rPr>
                <w:rFonts w:ascii="CordiaUPC" w:hAnsi="CordiaUPC" w:cs="CordiaUPC"/>
                <w:sz w:val="26"/>
                <w:szCs w:val="26"/>
              </w:rPr>
              <w:t>-</w:t>
            </w:r>
          </w:p>
        </w:tc>
        <w:tc>
          <w:tcPr>
            <w:tcW w:w="170" w:type="dxa"/>
            <w:vAlign w:val="bottom"/>
          </w:tcPr>
          <w:p w14:paraId="1C6E7ACD" w14:textId="77777777" w:rsidR="00AC4CD4" w:rsidRPr="001545EE" w:rsidRDefault="00AC4CD4" w:rsidP="0045328E">
            <w:pPr>
              <w:pStyle w:val="acctfourfigures"/>
              <w:spacing w:line="240" w:lineRule="exact"/>
              <w:rPr>
                <w:rFonts w:ascii="CordiaUPC" w:hAnsi="CordiaUPC" w:cs="CordiaUPC"/>
                <w:sz w:val="26"/>
                <w:szCs w:val="26"/>
              </w:rPr>
            </w:pPr>
          </w:p>
        </w:tc>
        <w:tc>
          <w:tcPr>
            <w:tcW w:w="164" w:type="dxa"/>
            <w:vAlign w:val="bottom"/>
          </w:tcPr>
          <w:p w14:paraId="58D07519" w14:textId="77777777" w:rsidR="00AC4CD4" w:rsidRPr="001545EE" w:rsidRDefault="00AC4CD4" w:rsidP="0045328E">
            <w:pPr>
              <w:pStyle w:val="acctfourfigures"/>
              <w:spacing w:line="240" w:lineRule="exact"/>
              <w:rPr>
                <w:rFonts w:ascii="CordiaUPC" w:hAnsi="CordiaUPC" w:cs="CordiaUPC"/>
                <w:sz w:val="26"/>
                <w:szCs w:val="26"/>
              </w:rPr>
            </w:pPr>
          </w:p>
        </w:tc>
        <w:tc>
          <w:tcPr>
            <w:tcW w:w="1037" w:type="dxa"/>
          </w:tcPr>
          <w:p w14:paraId="509BB67D" w14:textId="77777777" w:rsidR="00AC4CD4" w:rsidRPr="001545EE" w:rsidRDefault="00AC4CD4" w:rsidP="0045328E">
            <w:pPr>
              <w:pStyle w:val="acctfourfigures"/>
              <w:tabs>
                <w:tab w:val="clear" w:pos="765"/>
                <w:tab w:val="decimal" w:pos="756"/>
              </w:tabs>
              <w:spacing w:line="240" w:lineRule="exact"/>
              <w:ind w:right="11"/>
              <w:rPr>
                <w:rFonts w:ascii="CordiaUPC" w:hAnsi="CordiaUPC" w:cs="CordiaUPC"/>
                <w:sz w:val="26"/>
                <w:szCs w:val="26"/>
              </w:rPr>
            </w:pPr>
          </w:p>
          <w:p w14:paraId="5538B45E" w14:textId="079C27CD" w:rsidR="00AC4CD4" w:rsidRPr="001545EE" w:rsidRDefault="00AC4CD4" w:rsidP="0045328E">
            <w:pPr>
              <w:pStyle w:val="acctfourfigures"/>
              <w:tabs>
                <w:tab w:val="clear" w:pos="765"/>
                <w:tab w:val="decimal" w:pos="756"/>
              </w:tabs>
              <w:spacing w:line="240" w:lineRule="exact"/>
              <w:ind w:right="11"/>
              <w:rPr>
                <w:rFonts w:ascii="CordiaUPC" w:hAnsi="CordiaUPC" w:cs="CordiaUPC"/>
                <w:sz w:val="26"/>
                <w:szCs w:val="26"/>
              </w:rPr>
            </w:pPr>
            <w:r w:rsidRPr="001545EE">
              <w:rPr>
                <w:rFonts w:ascii="CordiaUPC" w:hAnsi="CordiaUPC" w:cs="CordiaUPC"/>
                <w:sz w:val="26"/>
                <w:szCs w:val="26"/>
              </w:rPr>
              <w:t>138</w:t>
            </w:r>
          </w:p>
        </w:tc>
      </w:tr>
      <w:bookmarkEnd w:id="21"/>
      <w:tr w:rsidR="00AC4CD4" w:rsidRPr="001545EE" w14:paraId="5F09106C" w14:textId="77777777" w:rsidTr="002C612C">
        <w:trPr>
          <w:gridAfter w:val="1"/>
          <w:wAfter w:w="23" w:type="dxa"/>
        </w:trPr>
        <w:tc>
          <w:tcPr>
            <w:tcW w:w="3722" w:type="dxa"/>
            <w:vAlign w:val="bottom"/>
          </w:tcPr>
          <w:p w14:paraId="09B5F65B" w14:textId="77777777" w:rsidR="00AC4CD4" w:rsidRPr="001545EE" w:rsidRDefault="00AC4CD4" w:rsidP="0045328E">
            <w:pPr>
              <w:spacing w:line="240" w:lineRule="exact"/>
              <w:ind w:right="-126"/>
              <w:rPr>
                <w:rFonts w:ascii="CordiaUPC" w:hAnsi="CordiaUPC" w:cs="CordiaUPC"/>
                <w:sz w:val="26"/>
                <w:szCs w:val="26"/>
                <w:lang w:eastAsia="th-TH"/>
              </w:rPr>
            </w:pPr>
            <w:r w:rsidRPr="001545EE">
              <w:rPr>
                <w:rFonts w:ascii="CordiaUPC" w:hAnsi="CordiaUPC" w:cs="CordiaUPC" w:hint="cs"/>
                <w:sz w:val="26"/>
                <w:szCs w:val="26"/>
              </w:rPr>
              <w:t>Investments</w:t>
            </w:r>
          </w:p>
        </w:tc>
        <w:tc>
          <w:tcPr>
            <w:tcW w:w="1062" w:type="dxa"/>
            <w:vAlign w:val="bottom"/>
          </w:tcPr>
          <w:p w14:paraId="24B8BE21" w14:textId="1960F7E1" w:rsidR="00AC4CD4" w:rsidRPr="001545EE" w:rsidRDefault="00AC4CD4" w:rsidP="0045328E">
            <w:pPr>
              <w:pStyle w:val="acctfourfigures"/>
              <w:tabs>
                <w:tab w:val="clear" w:pos="765"/>
                <w:tab w:val="decimal" w:pos="782"/>
              </w:tabs>
              <w:spacing w:line="240" w:lineRule="exact"/>
              <w:ind w:right="11"/>
              <w:rPr>
                <w:rFonts w:ascii="CordiaUPC" w:hAnsi="CordiaUPC" w:cs="CordiaUPC"/>
                <w:sz w:val="26"/>
                <w:szCs w:val="26"/>
              </w:rPr>
            </w:pPr>
            <w:r w:rsidRPr="001545EE">
              <w:rPr>
                <w:rFonts w:ascii="CordiaUPC" w:hAnsi="CordiaUPC" w:cs="CordiaUPC"/>
                <w:sz w:val="26"/>
                <w:szCs w:val="26"/>
              </w:rPr>
              <w:t>407</w:t>
            </w:r>
          </w:p>
        </w:tc>
        <w:tc>
          <w:tcPr>
            <w:tcW w:w="166" w:type="dxa"/>
            <w:vAlign w:val="bottom"/>
          </w:tcPr>
          <w:p w14:paraId="5E62ACE3" w14:textId="77777777" w:rsidR="00AC4CD4" w:rsidRPr="001545EE" w:rsidRDefault="00AC4CD4" w:rsidP="0045328E">
            <w:pPr>
              <w:pStyle w:val="acctfourfigures"/>
              <w:spacing w:line="240" w:lineRule="exact"/>
              <w:rPr>
                <w:rFonts w:ascii="CordiaUPC" w:hAnsi="CordiaUPC" w:cs="CordiaUPC"/>
                <w:sz w:val="26"/>
                <w:szCs w:val="26"/>
              </w:rPr>
            </w:pPr>
          </w:p>
        </w:tc>
        <w:tc>
          <w:tcPr>
            <w:tcW w:w="1042" w:type="dxa"/>
            <w:vAlign w:val="bottom"/>
          </w:tcPr>
          <w:p w14:paraId="0A8F6373" w14:textId="4A4C96C6" w:rsidR="00AC4CD4" w:rsidRPr="001545EE" w:rsidRDefault="00AC4CD4" w:rsidP="0045328E">
            <w:pPr>
              <w:pStyle w:val="acctfourfigures"/>
              <w:tabs>
                <w:tab w:val="clear" w:pos="765"/>
                <w:tab w:val="decimal" w:pos="926"/>
              </w:tabs>
              <w:spacing w:line="240" w:lineRule="exact"/>
              <w:ind w:left="-66" w:right="67"/>
              <w:jc w:val="center"/>
              <w:rPr>
                <w:rFonts w:ascii="CordiaUPC" w:hAnsi="CordiaUPC" w:cs="CordiaUPC"/>
                <w:sz w:val="26"/>
                <w:szCs w:val="26"/>
                <w:lang w:val="en-US" w:bidi="th-TH"/>
              </w:rPr>
            </w:pPr>
            <w:r w:rsidRPr="001545EE">
              <w:rPr>
                <w:rFonts w:ascii="CordiaUPC" w:hAnsi="CordiaUPC" w:cs="CordiaUPC"/>
                <w:sz w:val="26"/>
                <w:szCs w:val="26"/>
                <w:lang w:val="en-US" w:bidi="th-TH"/>
              </w:rPr>
              <w:t>69</w:t>
            </w:r>
          </w:p>
        </w:tc>
        <w:tc>
          <w:tcPr>
            <w:tcW w:w="171" w:type="dxa"/>
            <w:vAlign w:val="bottom"/>
          </w:tcPr>
          <w:p w14:paraId="39E6E43B" w14:textId="77777777" w:rsidR="00AC4CD4" w:rsidRPr="001545EE" w:rsidRDefault="00AC4CD4" w:rsidP="0045328E">
            <w:pPr>
              <w:pStyle w:val="acctfourfigures"/>
              <w:spacing w:line="240" w:lineRule="exact"/>
              <w:jc w:val="center"/>
              <w:rPr>
                <w:rFonts w:ascii="CordiaUPC" w:hAnsi="CordiaUPC" w:cs="CordiaUPC"/>
                <w:sz w:val="26"/>
                <w:szCs w:val="26"/>
              </w:rPr>
            </w:pPr>
          </w:p>
        </w:tc>
        <w:tc>
          <w:tcPr>
            <w:tcW w:w="1379" w:type="dxa"/>
            <w:vAlign w:val="bottom"/>
          </w:tcPr>
          <w:p w14:paraId="69CE80C6" w14:textId="48FEFBA5" w:rsidR="00AC4CD4" w:rsidRPr="001545EE" w:rsidRDefault="00893EDB" w:rsidP="0045328E">
            <w:pPr>
              <w:pStyle w:val="acctfourfigures"/>
              <w:tabs>
                <w:tab w:val="clear" w:pos="765"/>
                <w:tab w:val="decimal" w:pos="1033"/>
              </w:tabs>
              <w:spacing w:line="240" w:lineRule="exact"/>
              <w:ind w:right="-83"/>
              <w:rPr>
                <w:rFonts w:ascii="CordiaUPC" w:hAnsi="CordiaUPC" w:cs="CordiaUPC"/>
                <w:sz w:val="26"/>
                <w:szCs w:val="26"/>
              </w:rPr>
            </w:pPr>
            <w:r w:rsidRPr="001545EE">
              <w:rPr>
                <w:rFonts w:ascii="CordiaUPC" w:hAnsi="CordiaUPC" w:cs="CordiaUPC"/>
                <w:sz w:val="26"/>
                <w:szCs w:val="26"/>
              </w:rPr>
              <w:t>(</w:t>
            </w:r>
            <w:r w:rsidR="00AC4CD4" w:rsidRPr="001545EE">
              <w:rPr>
                <w:rFonts w:ascii="CordiaUPC" w:hAnsi="CordiaUPC" w:cs="CordiaUPC"/>
                <w:sz w:val="26"/>
                <w:szCs w:val="26"/>
              </w:rPr>
              <w:t>5</w:t>
            </w:r>
            <w:r w:rsidRPr="001545EE">
              <w:rPr>
                <w:rFonts w:ascii="CordiaUPC" w:hAnsi="CordiaUPC" w:cs="CordiaUPC"/>
                <w:sz w:val="26"/>
                <w:szCs w:val="26"/>
              </w:rPr>
              <w:t>)</w:t>
            </w:r>
          </w:p>
        </w:tc>
        <w:tc>
          <w:tcPr>
            <w:tcW w:w="170" w:type="dxa"/>
            <w:vAlign w:val="bottom"/>
          </w:tcPr>
          <w:p w14:paraId="322F27DD" w14:textId="77777777" w:rsidR="00AC4CD4" w:rsidRPr="001545EE" w:rsidRDefault="00AC4CD4" w:rsidP="0045328E">
            <w:pPr>
              <w:pStyle w:val="acctfourfigures"/>
              <w:spacing w:line="240" w:lineRule="exact"/>
              <w:jc w:val="center"/>
              <w:rPr>
                <w:rFonts w:ascii="CordiaUPC" w:hAnsi="CordiaUPC" w:cs="CordiaUPC"/>
                <w:sz w:val="26"/>
                <w:szCs w:val="26"/>
              </w:rPr>
            </w:pPr>
          </w:p>
        </w:tc>
        <w:tc>
          <w:tcPr>
            <w:tcW w:w="164" w:type="dxa"/>
            <w:vAlign w:val="bottom"/>
          </w:tcPr>
          <w:p w14:paraId="1A23B9CE" w14:textId="77777777" w:rsidR="00AC4CD4" w:rsidRPr="001545EE" w:rsidRDefault="00AC4CD4" w:rsidP="0045328E">
            <w:pPr>
              <w:pStyle w:val="acctfourfigures"/>
              <w:spacing w:line="240" w:lineRule="exact"/>
              <w:jc w:val="center"/>
              <w:rPr>
                <w:rFonts w:ascii="CordiaUPC" w:hAnsi="CordiaUPC" w:cs="CordiaUPC"/>
                <w:sz w:val="26"/>
                <w:szCs w:val="26"/>
              </w:rPr>
            </w:pPr>
          </w:p>
        </w:tc>
        <w:tc>
          <w:tcPr>
            <w:tcW w:w="1037" w:type="dxa"/>
            <w:vAlign w:val="bottom"/>
          </w:tcPr>
          <w:p w14:paraId="679BCCB4" w14:textId="0DFC4F9E" w:rsidR="00AC4CD4" w:rsidRPr="001545EE" w:rsidRDefault="00AC4CD4" w:rsidP="0045328E">
            <w:pPr>
              <w:pStyle w:val="acctfourfigures"/>
              <w:tabs>
                <w:tab w:val="clear" w:pos="765"/>
                <w:tab w:val="decimal" w:pos="756"/>
              </w:tabs>
              <w:spacing w:line="240" w:lineRule="exact"/>
              <w:ind w:right="11"/>
              <w:rPr>
                <w:rFonts w:ascii="CordiaUPC" w:hAnsi="CordiaUPC" w:cs="CordiaUPC"/>
                <w:sz w:val="26"/>
                <w:szCs w:val="26"/>
              </w:rPr>
            </w:pPr>
            <w:r w:rsidRPr="001545EE">
              <w:rPr>
                <w:rFonts w:ascii="CordiaUPC" w:hAnsi="CordiaUPC" w:cs="CordiaUPC"/>
                <w:sz w:val="26"/>
                <w:szCs w:val="26"/>
              </w:rPr>
              <w:t>471</w:t>
            </w:r>
          </w:p>
        </w:tc>
      </w:tr>
      <w:tr w:rsidR="00AC4CD4" w:rsidRPr="001545EE" w14:paraId="4B18D8B3" w14:textId="77777777" w:rsidTr="002C612C">
        <w:trPr>
          <w:gridAfter w:val="1"/>
          <w:wAfter w:w="23" w:type="dxa"/>
        </w:trPr>
        <w:tc>
          <w:tcPr>
            <w:tcW w:w="3722" w:type="dxa"/>
            <w:vAlign w:val="bottom"/>
          </w:tcPr>
          <w:p w14:paraId="79C7E2D0" w14:textId="77777777" w:rsidR="00AC4CD4" w:rsidRPr="001545EE" w:rsidRDefault="00AC4CD4" w:rsidP="0045328E">
            <w:pPr>
              <w:spacing w:line="240" w:lineRule="exact"/>
              <w:ind w:right="-126"/>
              <w:rPr>
                <w:rFonts w:ascii="CordiaUPC" w:hAnsi="CordiaUPC" w:cs="CordiaUPC"/>
                <w:sz w:val="26"/>
                <w:szCs w:val="26"/>
              </w:rPr>
            </w:pPr>
            <w:r w:rsidRPr="001545EE">
              <w:rPr>
                <w:rFonts w:ascii="CordiaUPC" w:hAnsi="CordiaUPC" w:cs="CordiaUPC" w:hint="cs"/>
                <w:spacing w:val="-4"/>
                <w:sz w:val="26"/>
                <w:szCs w:val="26"/>
              </w:rPr>
              <w:t>Loans to customers and accrued</w:t>
            </w:r>
          </w:p>
        </w:tc>
        <w:tc>
          <w:tcPr>
            <w:tcW w:w="1062" w:type="dxa"/>
            <w:vAlign w:val="bottom"/>
          </w:tcPr>
          <w:p w14:paraId="04552EC4" w14:textId="0C6E11AE" w:rsidR="00AC4CD4" w:rsidRPr="001545EE" w:rsidRDefault="00AC4CD4" w:rsidP="0045328E">
            <w:pPr>
              <w:pStyle w:val="acctfourfigures"/>
              <w:tabs>
                <w:tab w:val="clear" w:pos="765"/>
                <w:tab w:val="decimal" w:pos="782"/>
              </w:tabs>
              <w:spacing w:line="240" w:lineRule="exact"/>
              <w:ind w:right="11"/>
              <w:rPr>
                <w:rFonts w:ascii="CordiaUPC" w:hAnsi="CordiaUPC" w:cs="CordiaUPC"/>
                <w:sz w:val="26"/>
                <w:szCs w:val="26"/>
              </w:rPr>
            </w:pPr>
          </w:p>
        </w:tc>
        <w:tc>
          <w:tcPr>
            <w:tcW w:w="166" w:type="dxa"/>
            <w:vAlign w:val="bottom"/>
          </w:tcPr>
          <w:p w14:paraId="52EFC994" w14:textId="77777777" w:rsidR="00AC4CD4" w:rsidRPr="001545EE" w:rsidRDefault="00AC4CD4" w:rsidP="0045328E">
            <w:pPr>
              <w:pStyle w:val="acctfourfigures"/>
              <w:spacing w:line="240" w:lineRule="exact"/>
              <w:rPr>
                <w:rFonts w:ascii="CordiaUPC" w:hAnsi="CordiaUPC" w:cs="CordiaUPC"/>
                <w:sz w:val="26"/>
                <w:szCs w:val="26"/>
              </w:rPr>
            </w:pPr>
          </w:p>
        </w:tc>
        <w:tc>
          <w:tcPr>
            <w:tcW w:w="1042" w:type="dxa"/>
            <w:vAlign w:val="bottom"/>
          </w:tcPr>
          <w:p w14:paraId="54150B54" w14:textId="77777777" w:rsidR="00AC4CD4" w:rsidRPr="001545EE" w:rsidRDefault="00AC4CD4" w:rsidP="0045328E">
            <w:pPr>
              <w:pStyle w:val="acctfourfigures"/>
              <w:tabs>
                <w:tab w:val="clear" w:pos="765"/>
                <w:tab w:val="decimal" w:pos="926"/>
              </w:tabs>
              <w:spacing w:line="240" w:lineRule="exact"/>
              <w:ind w:right="67"/>
              <w:rPr>
                <w:rFonts w:ascii="CordiaUPC" w:hAnsi="CordiaUPC" w:cs="CordiaUPC"/>
                <w:sz w:val="26"/>
                <w:szCs w:val="26"/>
              </w:rPr>
            </w:pPr>
          </w:p>
        </w:tc>
        <w:tc>
          <w:tcPr>
            <w:tcW w:w="171" w:type="dxa"/>
          </w:tcPr>
          <w:p w14:paraId="46608A2E" w14:textId="77777777" w:rsidR="00AC4CD4" w:rsidRPr="001545EE" w:rsidRDefault="00AC4CD4" w:rsidP="0045328E">
            <w:pPr>
              <w:pStyle w:val="acctfourfigures"/>
              <w:spacing w:line="240" w:lineRule="exact"/>
              <w:rPr>
                <w:rFonts w:ascii="CordiaUPC" w:hAnsi="CordiaUPC" w:cs="CordiaUPC"/>
                <w:sz w:val="26"/>
                <w:szCs w:val="26"/>
              </w:rPr>
            </w:pPr>
          </w:p>
        </w:tc>
        <w:tc>
          <w:tcPr>
            <w:tcW w:w="1379" w:type="dxa"/>
          </w:tcPr>
          <w:p w14:paraId="00A1D970" w14:textId="77777777" w:rsidR="00AC4CD4" w:rsidRPr="001545EE" w:rsidRDefault="00AC4CD4" w:rsidP="0045328E">
            <w:pPr>
              <w:pStyle w:val="acctfourfigures"/>
              <w:tabs>
                <w:tab w:val="clear" w:pos="765"/>
                <w:tab w:val="decimal" w:pos="1033"/>
              </w:tabs>
              <w:spacing w:line="240" w:lineRule="exact"/>
              <w:ind w:right="-83"/>
              <w:rPr>
                <w:rFonts w:ascii="CordiaUPC" w:hAnsi="CordiaUPC" w:cs="CordiaUPC"/>
                <w:sz w:val="26"/>
                <w:szCs w:val="26"/>
              </w:rPr>
            </w:pPr>
          </w:p>
        </w:tc>
        <w:tc>
          <w:tcPr>
            <w:tcW w:w="170" w:type="dxa"/>
            <w:vAlign w:val="bottom"/>
          </w:tcPr>
          <w:p w14:paraId="5C1F3F2E" w14:textId="77777777" w:rsidR="00AC4CD4" w:rsidRPr="001545EE" w:rsidRDefault="00AC4CD4" w:rsidP="0045328E">
            <w:pPr>
              <w:pStyle w:val="acctfourfigures"/>
              <w:spacing w:line="240" w:lineRule="exact"/>
              <w:rPr>
                <w:rFonts w:ascii="CordiaUPC" w:hAnsi="CordiaUPC" w:cs="CordiaUPC"/>
                <w:sz w:val="26"/>
                <w:szCs w:val="26"/>
              </w:rPr>
            </w:pPr>
          </w:p>
        </w:tc>
        <w:tc>
          <w:tcPr>
            <w:tcW w:w="164" w:type="dxa"/>
            <w:vAlign w:val="bottom"/>
          </w:tcPr>
          <w:p w14:paraId="47AA0E8E" w14:textId="77777777" w:rsidR="00AC4CD4" w:rsidRPr="001545EE" w:rsidRDefault="00AC4CD4" w:rsidP="0045328E">
            <w:pPr>
              <w:pStyle w:val="acctfourfigures"/>
              <w:spacing w:line="240" w:lineRule="exact"/>
              <w:rPr>
                <w:rFonts w:ascii="CordiaUPC" w:hAnsi="CordiaUPC" w:cs="CordiaUPC"/>
                <w:sz w:val="26"/>
                <w:szCs w:val="26"/>
              </w:rPr>
            </w:pPr>
          </w:p>
        </w:tc>
        <w:tc>
          <w:tcPr>
            <w:tcW w:w="1037" w:type="dxa"/>
            <w:vAlign w:val="bottom"/>
          </w:tcPr>
          <w:p w14:paraId="61FD3CF8" w14:textId="77777777" w:rsidR="00AC4CD4" w:rsidRPr="001545EE" w:rsidRDefault="00AC4CD4" w:rsidP="0045328E">
            <w:pPr>
              <w:pStyle w:val="acctfourfigures"/>
              <w:tabs>
                <w:tab w:val="clear" w:pos="765"/>
                <w:tab w:val="decimal" w:pos="756"/>
              </w:tabs>
              <w:spacing w:line="240" w:lineRule="exact"/>
              <w:ind w:right="11"/>
              <w:rPr>
                <w:rFonts w:ascii="CordiaUPC" w:hAnsi="CordiaUPC" w:cs="CordiaUPC"/>
                <w:sz w:val="26"/>
                <w:szCs w:val="26"/>
              </w:rPr>
            </w:pPr>
          </w:p>
        </w:tc>
      </w:tr>
      <w:tr w:rsidR="00AC4CD4" w:rsidRPr="001545EE" w14:paraId="63F4F7E2" w14:textId="77777777" w:rsidTr="002C612C">
        <w:trPr>
          <w:gridAfter w:val="1"/>
          <w:wAfter w:w="23" w:type="dxa"/>
        </w:trPr>
        <w:tc>
          <w:tcPr>
            <w:tcW w:w="3722" w:type="dxa"/>
            <w:vAlign w:val="bottom"/>
          </w:tcPr>
          <w:p w14:paraId="133E265E" w14:textId="77777777" w:rsidR="00AC4CD4" w:rsidRPr="001545EE" w:rsidRDefault="00AC4CD4" w:rsidP="0045328E">
            <w:pPr>
              <w:spacing w:line="240" w:lineRule="exact"/>
              <w:ind w:right="-126"/>
              <w:rPr>
                <w:rFonts w:ascii="CordiaUPC" w:eastAsia="MS Mincho" w:hAnsi="CordiaUPC" w:cs="CordiaUPC"/>
                <w:spacing w:val="-4"/>
                <w:sz w:val="26"/>
                <w:szCs w:val="26"/>
                <w:lang w:eastAsia="th-TH"/>
              </w:rPr>
            </w:pPr>
            <w:r w:rsidRPr="001545EE">
              <w:rPr>
                <w:rFonts w:ascii="CordiaUPC" w:hAnsi="CordiaUPC" w:cs="CordiaUPC" w:hint="cs"/>
                <w:spacing w:val="-4"/>
                <w:sz w:val="26"/>
                <w:szCs w:val="26"/>
              </w:rPr>
              <w:t xml:space="preserve">   interest receivables </w:t>
            </w:r>
          </w:p>
        </w:tc>
        <w:tc>
          <w:tcPr>
            <w:tcW w:w="1062" w:type="dxa"/>
            <w:vAlign w:val="bottom"/>
          </w:tcPr>
          <w:p w14:paraId="5252A7BC" w14:textId="381235A6" w:rsidR="00AC4CD4" w:rsidRPr="001545EE" w:rsidRDefault="00AC4CD4" w:rsidP="0045328E">
            <w:pPr>
              <w:pStyle w:val="acctfourfigures"/>
              <w:tabs>
                <w:tab w:val="clear" w:pos="765"/>
                <w:tab w:val="decimal" w:pos="782"/>
              </w:tabs>
              <w:spacing w:line="240" w:lineRule="exact"/>
              <w:ind w:right="11"/>
              <w:rPr>
                <w:rFonts w:ascii="CordiaUPC" w:hAnsi="CordiaUPC" w:cs="CordiaUPC"/>
                <w:sz w:val="26"/>
                <w:szCs w:val="26"/>
              </w:rPr>
            </w:pPr>
            <w:r w:rsidRPr="001545EE">
              <w:rPr>
                <w:rFonts w:ascii="CordiaUPC" w:hAnsi="CordiaUPC" w:cs="CordiaUPC"/>
                <w:sz w:val="26"/>
                <w:szCs w:val="26"/>
              </w:rPr>
              <w:t>2,581</w:t>
            </w:r>
          </w:p>
        </w:tc>
        <w:tc>
          <w:tcPr>
            <w:tcW w:w="166" w:type="dxa"/>
            <w:vAlign w:val="bottom"/>
          </w:tcPr>
          <w:p w14:paraId="47F9AAFE" w14:textId="77777777" w:rsidR="00AC4CD4" w:rsidRPr="001545EE" w:rsidRDefault="00AC4CD4" w:rsidP="0045328E">
            <w:pPr>
              <w:pStyle w:val="acctfourfigures"/>
              <w:spacing w:line="240" w:lineRule="exact"/>
              <w:rPr>
                <w:rFonts w:ascii="CordiaUPC" w:hAnsi="CordiaUPC" w:cs="CordiaUPC"/>
                <w:sz w:val="26"/>
                <w:szCs w:val="26"/>
              </w:rPr>
            </w:pPr>
          </w:p>
        </w:tc>
        <w:tc>
          <w:tcPr>
            <w:tcW w:w="1042" w:type="dxa"/>
            <w:vAlign w:val="bottom"/>
          </w:tcPr>
          <w:p w14:paraId="5021A7FE" w14:textId="039ED572" w:rsidR="00AC4CD4" w:rsidRPr="001545EE" w:rsidRDefault="00AC4CD4" w:rsidP="0045328E">
            <w:pPr>
              <w:pStyle w:val="acctfourfigures"/>
              <w:tabs>
                <w:tab w:val="clear" w:pos="765"/>
                <w:tab w:val="decimal" w:pos="926"/>
              </w:tabs>
              <w:spacing w:line="240" w:lineRule="exact"/>
              <w:ind w:right="67"/>
              <w:rPr>
                <w:rFonts w:ascii="CordiaUPC" w:hAnsi="CordiaUPC" w:cs="CordiaUPC"/>
                <w:sz w:val="26"/>
                <w:szCs w:val="26"/>
              </w:rPr>
            </w:pPr>
            <w:r w:rsidRPr="001545EE">
              <w:rPr>
                <w:rFonts w:ascii="CordiaUPC" w:hAnsi="CordiaUPC" w:cs="CordiaUPC"/>
                <w:sz w:val="26"/>
                <w:szCs w:val="26"/>
              </w:rPr>
              <w:t>(414)</w:t>
            </w:r>
          </w:p>
        </w:tc>
        <w:tc>
          <w:tcPr>
            <w:tcW w:w="171" w:type="dxa"/>
          </w:tcPr>
          <w:p w14:paraId="36368D52" w14:textId="77777777" w:rsidR="00AC4CD4" w:rsidRPr="001545EE" w:rsidRDefault="00AC4CD4" w:rsidP="0045328E">
            <w:pPr>
              <w:pStyle w:val="acctfourfigures"/>
              <w:spacing w:line="240" w:lineRule="exact"/>
              <w:rPr>
                <w:rFonts w:ascii="CordiaUPC" w:hAnsi="CordiaUPC" w:cs="CordiaUPC"/>
                <w:sz w:val="26"/>
                <w:szCs w:val="26"/>
              </w:rPr>
            </w:pPr>
          </w:p>
        </w:tc>
        <w:tc>
          <w:tcPr>
            <w:tcW w:w="1379" w:type="dxa"/>
          </w:tcPr>
          <w:p w14:paraId="65D858A8" w14:textId="7F6F1881" w:rsidR="00AC4CD4" w:rsidRPr="001545EE" w:rsidRDefault="00AC4CD4" w:rsidP="0045328E">
            <w:pPr>
              <w:pStyle w:val="acctfourfigures"/>
              <w:tabs>
                <w:tab w:val="clear" w:pos="765"/>
                <w:tab w:val="decimal" w:pos="1033"/>
              </w:tabs>
              <w:spacing w:line="240" w:lineRule="exact"/>
              <w:rPr>
                <w:rFonts w:ascii="CordiaUPC" w:hAnsi="CordiaUPC" w:cs="CordiaUPC"/>
                <w:sz w:val="26"/>
                <w:szCs w:val="26"/>
              </w:rPr>
            </w:pPr>
            <w:r w:rsidRPr="001545EE">
              <w:rPr>
                <w:rFonts w:ascii="CordiaUPC" w:hAnsi="CordiaUPC" w:cs="CordiaUPC"/>
                <w:sz w:val="26"/>
                <w:szCs w:val="26"/>
              </w:rPr>
              <w:t>-</w:t>
            </w:r>
          </w:p>
        </w:tc>
        <w:tc>
          <w:tcPr>
            <w:tcW w:w="170" w:type="dxa"/>
            <w:vAlign w:val="bottom"/>
          </w:tcPr>
          <w:p w14:paraId="37CE0504" w14:textId="77777777" w:rsidR="00AC4CD4" w:rsidRPr="001545EE" w:rsidRDefault="00AC4CD4" w:rsidP="0045328E">
            <w:pPr>
              <w:pStyle w:val="acctfourfigures"/>
              <w:spacing w:line="240" w:lineRule="exact"/>
              <w:rPr>
                <w:rFonts w:ascii="CordiaUPC" w:hAnsi="CordiaUPC" w:cs="CordiaUPC"/>
                <w:sz w:val="26"/>
                <w:szCs w:val="26"/>
              </w:rPr>
            </w:pPr>
          </w:p>
        </w:tc>
        <w:tc>
          <w:tcPr>
            <w:tcW w:w="164" w:type="dxa"/>
            <w:vAlign w:val="bottom"/>
          </w:tcPr>
          <w:p w14:paraId="11AB3800" w14:textId="77777777" w:rsidR="00AC4CD4" w:rsidRPr="001545EE" w:rsidRDefault="00AC4CD4" w:rsidP="0045328E">
            <w:pPr>
              <w:pStyle w:val="acctfourfigures"/>
              <w:spacing w:line="240" w:lineRule="exact"/>
              <w:rPr>
                <w:rFonts w:ascii="CordiaUPC" w:hAnsi="CordiaUPC" w:cs="CordiaUPC"/>
                <w:sz w:val="26"/>
                <w:szCs w:val="26"/>
              </w:rPr>
            </w:pPr>
          </w:p>
        </w:tc>
        <w:tc>
          <w:tcPr>
            <w:tcW w:w="1037" w:type="dxa"/>
            <w:vAlign w:val="bottom"/>
          </w:tcPr>
          <w:p w14:paraId="70901EA8" w14:textId="40ED2B32" w:rsidR="00AC4CD4" w:rsidRPr="001545EE" w:rsidRDefault="00AC4CD4" w:rsidP="0045328E">
            <w:pPr>
              <w:pStyle w:val="acctfourfigures"/>
              <w:tabs>
                <w:tab w:val="clear" w:pos="765"/>
                <w:tab w:val="decimal" w:pos="756"/>
              </w:tabs>
              <w:spacing w:line="240" w:lineRule="exact"/>
              <w:ind w:right="11"/>
              <w:rPr>
                <w:rFonts w:ascii="CordiaUPC" w:hAnsi="CordiaUPC" w:cs="CordiaUPC"/>
                <w:sz w:val="26"/>
                <w:szCs w:val="26"/>
              </w:rPr>
            </w:pPr>
            <w:r w:rsidRPr="001545EE">
              <w:rPr>
                <w:rFonts w:ascii="CordiaUPC" w:hAnsi="CordiaUPC" w:cs="CordiaUPC"/>
                <w:sz w:val="26"/>
                <w:szCs w:val="26"/>
              </w:rPr>
              <w:t>2,167</w:t>
            </w:r>
          </w:p>
        </w:tc>
      </w:tr>
      <w:tr w:rsidR="00AC4CD4" w:rsidRPr="00554EC3" w14:paraId="02A32070" w14:textId="77777777" w:rsidTr="002C612C">
        <w:trPr>
          <w:gridAfter w:val="1"/>
          <w:wAfter w:w="23" w:type="dxa"/>
        </w:trPr>
        <w:tc>
          <w:tcPr>
            <w:tcW w:w="3722" w:type="dxa"/>
            <w:vAlign w:val="bottom"/>
          </w:tcPr>
          <w:p w14:paraId="47D685D3" w14:textId="77777777" w:rsidR="00AC4CD4" w:rsidRPr="001545EE" w:rsidRDefault="00AC4CD4" w:rsidP="0045328E">
            <w:pPr>
              <w:spacing w:line="240" w:lineRule="exact"/>
              <w:rPr>
                <w:rFonts w:ascii="CordiaUPC" w:hAnsi="CordiaUPC" w:cs="CordiaUPC"/>
                <w:sz w:val="26"/>
                <w:szCs w:val="26"/>
              </w:rPr>
            </w:pPr>
            <w:r w:rsidRPr="001545EE">
              <w:rPr>
                <w:rFonts w:ascii="CordiaUPC" w:hAnsi="CordiaUPC" w:cs="CordiaUPC" w:hint="cs"/>
                <w:sz w:val="26"/>
                <w:szCs w:val="26"/>
              </w:rPr>
              <w:t>Properties for sale</w:t>
            </w:r>
          </w:p>
        </w:tc>
        <w:tc>
          <w:tcPr>
            <w:tcW w:w="1062" w:type="dxa"/>
            <w:vAlign w:val="bottom"/>
          </w:tcPr>
          <w:p w14:paraId="0BD8B8A3" w14:textId="2DA10303" w:rsidR="00AC4CD4" w:rsidRPr="001545EE" w:rsidRDefault="00AC4CD4" w:rsidP="0045328E">
            <w:pPr>
              <w:pStyle w:val="acctfourfigures"/>
              <w:tabs>
                <w:tab w:val="clear" w:pos="765"/>
                <w:tab w:val="decimal" w:pos="782"/>
              </w:tabs>
              <w:spacing w:line="240" w:lineRule="exact"/>
              <w:ind w:right="11"/>
              <w:rPr>
                <w:rFonts w:ascii="CordiaUPC" w:hAnsi="CordiaUPC" w:cs="CordiaUPC"/>
                <w:sz w:val="26"/>
                <w:szCs w:val="26"/>
              </w:rPr>
            </w:pPr>
            <w:r w:rsidRPr="001545EE">
              <w:rPr>
                <w:rFonts w:ascii="CordiaUPC" w:hAnsi="CordiaUPC" w:cs="CordiaUPC"/>
                <w:sz w:val="26"/>
                <w:szCs w:val="26"/>
              </w:rPr>
              <w:t>82</w:t>
            </w:r>
          </w:p>
        </w:tc>
        <w:tc>
          <w:tcPr>
            <w:tcW w:w="166" w:type="dxa"/>
            <w:vAlign w:val="bottom"/>
          </w:tcPr>
          <w:p w14:paraId="142FF58C" w14:textId="77777777" w:rsidR="00AC4CD4" w:rsidRPr="001545EE" w:rsidRDefault="00AC4CD4" w:rsidP="0045328E">
            <w:pPr>
              <w:pStyle w:val="acctfourfigures"/>
              <w:spacing w:line="240" w:lineRule="exact"/>
              <w:rPr>
                <w:rFonts w:ascii="CordiaUPC" w:hAnsi="CordiaUPC" w:cs="CordiaUPC"/>
                <w:sz w:val="26"/>
                <w:szCs w:val="26"/>
              </w:rPr>
            </w:pPr>
          </w:p>
        </w:tc>
        <w:tc>
          <w:tcPr>
            <w:tcW w:w="1042" w:type="dxa"/>
            <w:vAlign w:val="bottom"/>
          </w:tcPr>
          <w:p w14:paraId="0EEBB568" w14:textId="659EEA6A" w:rsidR="00AC4CD4" w:rsidRPr="001545EE" w:rsidRDefault="00AC4CD4" w:rsidP="0045328E">
            <w:pPr>
              <w:pStyle w:val="acctfourfigures"/>
              <w:tabs>
                <w:tab w:val="clear" w:pos="765"/>
                <w:tab w:val="decimal" w:pos="926"/>
              </w:tabs>
              <w:spacing w:line="240" w:lineRule="exact"/>
              <w:ind w:right="67"/>
              <w:rPr>
                <w:rFonts w:ascii="CordiaUPC" w:hAnsi="CordiaUPC" w:cs="CordiaUPC"/>
                <w:sz w:val="26"/>
                <w:szCs w:val="26"/>
              </w:rPr>
            </w:pPr>
            <w:r w:rsidRPr="001545EE">
              <w:rPr>
                <w:rFonts w:ascii="CordiaUPC" w:hAnsi="CordiaUPC" w:cs="CordiaUPC"/>
                <w:sz w:val="26"/>
                <w:szCs w:val="26"/>
              </w:rPr>
              <w:t>1</w:t>
            </w:r>
          </w:p>
        </w:tc>
        <w:tc>
          <w:tcPr>
            <w:tcW w:w="171" w:type="dxa"/>
          </w:tcPr>
          <w:p w14:paraId="039B1D71" w14:textId="77777777" w:rsidR="00AC4CD4" w:rsidRPr="001545EE" w:rsidRDefault="00AC4CD4" w:rsidP="0045328E">
            <w:pPr>
              <w:pStyle w:val="acctfourfigures"/>
              <w:spacing w:line="240" w:lineRule="exact"/>
              <w:rPr>
                <w:rFonts w:ascii="CordiaUPC" w:hAnsi="CordiaUPC" w:cs="CordiaUPC"/>
                <w:sz w:val="26"/>
                <w:szCs w:val="26"/>
              </w:rPr>
            </w:pPr>
          </w:p>
        </w:tc>
        <w:tc>
          <w:tcPr>
            <w:tcW w:w="1379" w:type="dxa"/>
          </w:tcPr>
          <w:p w14:paraId="70C5368A" w14:textId="1C93C8C4" w:rsidR="00AC4CD4" w:rsidRPr="001545EE" w:rsidRDefault="00AC4CD4" w:rsidP="0045328E">
            <w:pPr>
              <w:pStyle w:val="acctfourfigures"/>
              <w:tabs>
                <w:tab w:val="clear" w:pos="765"/>
                <w:tab w:val="decimal" w:pos="1033"/>
              </w:tabs>
              <w:spacing w:line="240" w:lineRule="exact"/>
              <w:ind w:right="14"/>
              <w:rPr>
                <w:rFonts w:ascii="CordiaUPC" w:hAnsi="CordiaUPC" w:cs="CordiaUPC"/>
                <w:sz w:val="26"/>
                <w:szCs w:val="26"/>
              </w:rPr>
            </w:pPr>
            <w:r w:rsidRPr="001545EE">
              <w:rPr>
                <w:rFonts w:ascii="CordiaUPC" w:hAnsi="CordiaUPC" w:cs="CordiaUPC"/>
                <w:sz w:val="26"/>
                <w:szCs w:val="26"/>
              </w:rPr>
              <w:t>-</w:t>
            </w:r>
          </w:p>
        </w:tc>
        <w:tc>
          <w:tcPr>
            <w:tcW w:w="170" w:type="dxa"/>
            <w:vAlign w:val="bottom"/>
          </w:tcPr>
          <w:p w14:paraId="58CA38B4" w14:textId="77777777" w:rsidR="00AC4CD4" w:rsidRPr="001545EE" w:rsidRDefault="00AC4CD4" w:rsidP="0045328E">
            <w:pPr>
              <w:pStyle w:val="acctfourfigures"/>
              <w:spacing w:line="240" w:lineRule="exact"/>
              <w:rPr>
                <w:rFonts w:ascii="CordiaUPC" w:hAnsi="CordiaUPC" w:cs="CordiaUPC"/>
                <w:sz w:val="26"/>
                <w:szCs w:val="26"/>
              </w:rPr>
            </w:pPr>
          </w:p>
        </w:tc>
        <w:tc>
          <w:tcPr>
            <w:tcW w:w="164" w:type="dxa"/>
            <w:vAlign w:val="bottom"/>
          </w:tcPr>
          <w:p w14:paraId="2D227AEA" w14:textId="77777777" w:rsidR="00AC4CD4" w:rsidRPr="001545EE" w:rsidRDefault="00AC4CD4" w:rsidP="0045328E">
            <w:pPr>
              <w:pStyle w:val="acctfourfigures"/>
              <w:spacing w:line="240" w:lineRule="exact"/>
              <w:rPr>
                <w:rFonts w:ascii="CordiaUPC" w:hAnsi="CordiaUPC" w:cs="CordiaUPC"/>
                <w:sz w:val="26"/>
                <w:szCs w:val="26"/>
              </w:rPr>
            </w:pPr>
          </w:p>
        </w:tc>
        <w:tc>
          <w:tcPr>
            <w:tcW w:w="1037" w:type="dxa"/>
            <w:vAlign w:val="bottom"/>
          </w:tcPr>
          <w:p w14:paraId="1ED23E0C" w14:textId="7AFF348D" w:rsidR="00AC4CD4" w:rsidRPr="00554EC3" w:rsidRDefault="00AC4CD4" w:rsidP="0045328E">
            <w:pPr>
              <w:pStyle w:val="acctfourfigures"/>
              <w:tabs>
                <w:tab w:val="clear" w:pos="765"/>
                <w:tab w:val="decimal" w:pos="756"/>
              </w:tabs>
              <w:spacing w:line="240" w:lineRule="exact"/>
              <w:ind w:right="11"/>
              <w:rPr>
                <w:rFonts w:ascii="CordiaUPC" w:hAnsi="CordiaUPC" w:cs="CordiaUPC"/>
                <w:sz w:val="26"/>
                <w:szCs w:val="26"/>
              </w:rPr>
            </w:pPr>
            <w:r w:rsidRPr="001545EE">
              <w:rPr>
                <w:rFonts w:ascii="CordiaUPC" w:hAnsi="CordiaUPC" w:cs="CordiaUPC"/>
                <w:sz w:val="26"/>
                <w:szCs w:val="26"/>
              </w:rPr>
              <w:t>83</w:t>
            </w:r>
          </w:p>
        </w:tc>
      </w:tr>
      <w:tr w:rsidR="00AC4CD4" w:rsidRPr="00554EC3" w14:paraId="22311C37" w14:textId="77777777" w:rsidTr="002C612C">
        <w:trPr>
          <w:gridAfter w:val="1"/>
          <w:wAfter w:w="23" w:type="dxa"/>
        </w:trPr>
        <w:tc>
          <w:tcPr>
            <w:tcW w:w="3722" w:type="dxa"/>
            <w:vAlign w:val="bottom"/>
          </w:tcPr>
          <w:p w14:paraId="47202681" w14:textId="77777777" w:rsidR="00AC4CD4" w:rsidRPr="00554EC3" w:rsidRDefault="00AC4CD4" w:rsidP="0045328E">
            <w:pPr>
              <w:spacing w:line="240" w:lineRule="exact"/>
              <w:rPr>
                <w:rFonts w:ascii="CordiaUPC" w:hAnsi="CordiaUPC" w:cs="CordiaUPC"/>
                <w:sz w:val="26"/>
                <w:szCs w:val="26"/>
                <w:lang w:val="en-US"/>
              </w:rPr>
            </w:pPr>
            <w:r w:rsidRPr="00554EC3">
              <w:rPr>
                <w:rFonts w:ascii="CordiaUPC" w:hAnsi="CordiaUPC" w:cs="CordiaUPC" w:hint="cs"/>
                <w:sz w:val="26"/>
                <w:szCs w:val="26"/>
              </w:rPr>
              <w:t xml:space="preserve">Premises and equipment </w:t>
            </w:r>
          </w:p>
        </w:tc>
        <w:tc>
          <w:tcPr>
            <w:tcW w:w="1062" w:type="dxa"/>
            <w:vAlign w:val="bottom"/>
          </w:tcPr>
          <w:p w14:paraId="3771F716" w14:textId="14FD5E89" w:rsidR="00AC4CD4" w:rsidRPr="00554EC3" w:rsidRDefault="00AC4CD4" w:rsidP="0045328E">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35</w:t>
            </w:r>
          </w:p>
        </w:tc>
        <w:tc>
          <w:tcPr>
            <w:tcW w:w="166" w:type="dxa"/>
            <w:vAlign w:val="bottom"/>
          </w:tcPr>
          <w:p w14:paraId="2A20D7C4" w14:textId="77777777" w:rsidR="00AC4CD4" w:rsidRPr="00554EC3" w:rsidRDefault="00AC4CD4" w:rsidP="0045328E">
            <w:pPr>
              <w:pStyle w:val="acctfourfigures"/>
              <w:spacing w:line="240" w:lineRule="exact"/>
              <w:rPr>
                <w:rFonts w:ascii="CordiaUPC" w:hAnsi="CordiaUPC" w:cs="CordiaUPC"/>
                <w:sz w:val="26"/>
                <w:szCs w:val="26"/>
              </w:rPr>
            </w:pPr>
          </w:p>
        </w:tc>
        <w:tc>
          <w:tcPr>
            <w:tcW w:w="1042" w:type="dxa"/>
            <w:vAlign w:val="bottom"/>
          </w:tcPr>
          <w:p w14:paraId="49024CB3" w14:textId="2B900786" w:rsidR="00AC4CD4" w:rsidRPr="00554EC3" w:rsidRDefault="00AC4CD4" w:rsidP="0045328E">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w:t>
            </w:r>
          </w:p>
        </w:tc>
        <w:tc>
          <w:tcPr>
            <w:tcW w:w="171" w:type="dxa"/>
          </w:tcPr>
          <w:p w14:paraId="78454857" w14:textId="77777777" w:rsidR="00AC4CD4" w:rsidRPr="00554EC3" w:rsidRDefault="00AC4CD4" w:rsidP="0045328E">
            <w:pPr>
              <w:pStyle w:val="acctfourfigures"/>
              <w:spacing w:line="240" w:lineRule="exact"/>
              <w:rPr>
                <w:rFonts w:ascii="CordiaUPC" w:hAnsi="CordiaUPC" w:cs="CordiaUPC"/>
                <w:sz w:val="26"/>
                <w:szCs w:val="26"/>
              </w:rPr>
            </w:pPr>
          </w:p>
        </w:tc>
        <w:tc>
          <w:tcPr>
            <w:tcW w:w="1379" w:type="dxa"/>
          </w:tcPr>
          <w:p w14:paraId="14F51F3B" w14:textId="4F7D74B9" w:rsidR="00AC4CD4" w:rsidRPr="00554EC3" w:rsidRDefault="00AC4CD4" w:rsidP="0045328E">
            <w:pPr>
              <w:pStyle w:val="acctfourfigures"/>
              <w:tabs>
                <w:tab w:val="clear" w:pos="765"/>
                <w:tab w:val="decimal" w:pos="1033"/>
              </w:tabs>
              <w:spacing w:line="240" w:lineRule="exact"/>
              <w:ind w:right="14"/>
              <w:rPr>
                <w:rFonts w:ascii="CordiaUPC" w:hAnsi="CordiaUPC" w:cs="CordiaUPC"/>
                <w:sz w:val="26"/>
                <w:szCs w:val="26"/>
              </w:rPr>
            </w:pPr>
            <w:r>
              <w:rPr>
                <w:rFonts w:ascii="CordiaUPC" w:hAnsi="CordiaUPC" w:cs="CordiaUPC"/>
                <w:sz w:val="26"/>
                <w:szCs w:val="26"/>
              </w:rPr>
              <w:t>-</w:t>
            </w:r>
          </w:p>
        </w:tc>
        <w:tc>
          <w:tcPr>
            <w:tcW w:w="170" w:type="dxa"/>
            <w:vAlign w:val="bottom"/>
          </w:tcPr>
          <w:p w14:paraId="1ABBC405" w14:textId="77777777" w:rsidR="00AC4CD4" w:rsidRPr="00554EC3" w:rsidRDefault="00AC4CD4" w:rsidP="0045328E">
            <w:pPr>
              <w:pStyle w:val="acctfourfigures"/>
              <w:spacing w:line="240" w:lineRule="exact"/>
              <w:rPr>
                <w:rFonts w:ascii="CordiaUPC" w:hAnsi="CordiaUPC" w:cs="CordiaUPC"/>
                <w:sz w:val="26"/>
                <w:szCs w:val="26"/>
              </w:rPr>
            </w:pPr>
          </w:p>
        </w:tc>
        <w:tc>
          <w:tcPr>
            <w:tcW w:w="164" w:type="dxa"/>
            <w:vAlign w:val="bottom"/>
          </w:tcPr>
          <w:p w14:paraId="4BD6A43F" w14:textId="77777777" w:rsidR="00AC4CD4" w:rsidRPr="00554EC3" w:rsidRDefault="00AC4CD4" w:rsidP="0045328E">
            <w:pPr>
              <w:pStyle w:val="acctfourfigures"/>
              <w:spacing w:line="240" w:lineRule="exact"/>
              <w:rPr>
                <w:rFonts w:ascii="CordiaUPC" w:hAnsi="CordiaUPC" w:cs="CordiaUPC"/>
                <w:sz w:val="26"/>
                <w:szCs w:val="26"/>
              </w:rPr>
            </w:pPr>
          </w:p>
        </w:tc>
        <w:tc>
          <w:tcPr>
            <w:tcW w:w="1037" w:type="dxa"/>
            <w:vAlign w:val="bottom"/>
          </w:tcPr>
          <w:p w14:paraId="0467EE64" w14:textId="13B0AE4D" w:rsidR="00AC4CD4" w:rsidRPr="00554EC3" w:rsidRDefault="00AC4CD4" w:rsidP="0045328E">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35</w:t>
            </w:r>
          </w:p>
        </w:tc>
      </w:tr>
      <w:tr w:rsidR="00AC4CD4" w:rsidRPr="00554EC3" w14:paraId="03469168" w14:textId="77777777" w:rsidTr="002C612C">
        <w:trPr>
          <w:gridAfter w:val="1"/>
          <w:wAfter w:w="23" w:type="dxa"/>
        </w:trPr>
        <w:tc>
          <w:tcPr>
            <w:tcW w:w="3722" w:type="dxa"/>
            <w:vAlign w:val="bottom"/>
          </w:tcPr>
          <w:p w14:paraId="51143210" w14:textId="77777777" w:rsidR="00AC4CD4" w:rsidRPr="00554EC3" w:rsidRDefault="00AC4CD4" w:rsidP="0045328E">
            <w:pPr>
              <w:spacing w:line="240" w:lineRule="exact"/>
              <w:rPr>
                <w:rFonts w:ascii="CordiaUPC" w:hAnsi="CordiaUPC" w:cs="CordiaUPC"/>
                <w:sz w:val="26"/>
                <w:szCs w:val="26"/>
              </w:rPr>
            </w:pPr>
            <w:r w:rsidRPr="00554EC3">
              <w:rPr>
                <w:rFonts w:ascii="CordiaUPC" w:hAnsi="CordiaUPC" w:cs="CordiaUPC" w:hint="cs"/>
                <w:sz w:val="26"/>
                <w:szCs w:val="26"/>
              </w:rPr>
              <w:t>Provisions for employee benefits</w:t>
            </w:r>
          </w:p>
        </w:tc>
        <w:tc>
          <w:tcPr>
            <w:tcW w:w="1062" w:type="dxa"/>
            <w:vAlign w:val="bottom"/>
          </w:tcPr>
          <w:p w14:paraId="0ED15F9D" w14:textId="57207C71" w:rsidR="00AC4CD4" w:rsidRPr="00554EC3" w:rsidRDefault="00AC4CD4" w:rsidP="0045328E">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681</w:t>
            </w:r>
          </w:p>
        </w:tc>
        <w:tc>
          <w:tcPr>
            <w:tcW w:w="166" w:type="dxa"/>
            <w:vAlign w:val="bottom"/>
          </w:tcPr>
          <w:p w14:paraId="114DCEAC" w14:textId="77777777" w:rsidR="00AC4CD4" w:rsidRPr="00554EC3" w:rsidRDefault="00AC4CD4" w:rsidP="0045328E">
            <w:pPr>
              <w:pStyle w:val="acctfourfigures"/>
              <w:spacing w:line="240" w:lineRule="exact"/>
              <w:rPr>
                <w:rFonts w:ascii="CordiaUPC" w:hAnsi="CordiaUPC" w:cs="CordiaUPC"/>
                <w:sz w:val="26"/>
                <w:szCs w:val="26"/>
              </w:rPr>
            </w:pPr>
          </w:p>
        </w:tc>
        <w:tc>
          <w:tcPr>
            <w:tcW w:w="1042" w:type="dxa"/>
            <w:vAlign w:val="bottom"/>
          </w:tcPr>
          <w:p w14:paraId="70FE5EA5" w14:textId="51965F21" w:rsidR="00AC4CD4" w:rsidRPr="00554EC3" w:rsidRDefault="00AC4CD4" w:rsidP="0045328E">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(192)</w:t>
            </w:r>
          </w:p>
        </w:tc>
        <w:tc>
          <w:tcPr>
            <w:tcW w:w="171" w:type="dxa"/>
          </w:tcPr>
          <w:p w14:paraId="6981C8B0" w14:textId="77777777" w:rsidR="00AC4CD4" w:rsidRPr="00554EC3" w:rsidRDefault="00AC4CD4" w:rsidP="0045328E">
            <w:pPr>
              <w:pStyle w:val="acctfourfigures"/>
              <w:spacing w:line="240" w:lineRule="exact"/>
              <w:rPr>
                <w:rFonts w:ascii="CordiaUPC" w:hAnsi="CordiaUPC" w:cs="CordiaUPC"/>
                <w:sz w:val="26"/>
                <w:szCs w:val="26"/>
              </w:rPr>
            </w:pPr>
          </w:p>
        </w:tc>
        <w:tc>
          <w:tcPr>
            <w:tcW w:w="1379" w:type="dxa"/>
          </w:tcPr>
          <w:p w14:paraId="32FD05BE" w14:textId="35345E6C" w:rsidR="00AC4CD4" w:rsidRPr="00554EC3" w:rsidRDefault="00AC4CD4" w:rsidP="0045328E">
            <w:pPr>
              <w:pStyle w:val="acctfourfigures"/>
              <w:tabs>
                <w:tab w:val="clear" w:pos="765"/>
                <w:tab w:val="decimal" w:pos="1033"/>
              </w:tabs>
              <w:spacing w:line="240" w:lineRule="exact"/>
              <w:rPr>
                <w:rFonts w:ascii="CordiaUPC" w:hAnsi="CordiaUPC" w:cs="CordiaUPC"/>
                <w:sz w:val="26"/>
                <w:szCs w:val="26"/>
              </w:rPr>
            </w:pPr>
            <w:r>
              <w:rPr>
                <w:rFonts w:ascii="CordiaUPC" w:hAnsi="CordiaUPC" w:cs="CordiaUPC"/>
                <w:sz w:val="26"/>
                <w:szCs w:val="26"/>
              </w:rPr>
              <w:t>(54)</w:t>
            </w:r>
          </w:p>
        </w:tc>
        <w:tc>
          <w:tcPr>
            <w:tcW w:w="170" w:type="dxa"/>
            <w:vAlign w:val="bottom"/>
          </w:tcPr>
          <w:p w14:paraId="2FD222E4" w14:textId="77777777" w:rsidR="00AC4CD4" w:rsidRPr="00554EC3" w:rsidRDefault="00AC4CD4" w:rsidP="0045328E">
            <w:pPr>
              <w:pStyle w:val="acctfourfigures"/>
              <w:spacing w:line="240" w:lineRule="exact"/>
              <w:rPr>
                <w:rFonts w:ascii="CordiaUPC" w:hAnsi="CordiaUPC" w:cs="CordiaUPC"/>
                <w:sz w:val="26"/>
                <w:szCs w:val="26"/>
              </w:rPr>
            </w:pPr>
          </w:p>
        </w:tc>
        <w:tc>
          <w:tcPr>
            <w:tcW w:w="164" w:type="dxa"/>
            <w:vAlign w:val="bottom"/>
          </w:tcPr>
          <w:p w14:paraId="7F9C7DD0" w14:textId="77777777" w:rsidR="00AC4CD4" w:rsidRPr="00554EC3" w:rsidRDefault="00AC4CD4" w:rsidP="0045328E">
            <w:pPr>
              <w:pStyle w:val="acctfourfigures"/>
              <w:spacing w:line="240" w:lineRule="exact"/>
              <w:rPr>
                <w:rFonts w:ascii="CordiaUPC" w:hAnsi="CordiaUPC" w:cs="CordiaUPC"/>
                <w:sz w:val="26"/>
                <w:szCs w:val="26"/>
              </w:rPr>
            </w:pPr>
          </w:p>
        </w:tc>
        <w:tc>
          <w:tcPr>
            <w:tcW w:w="1037" w:type="dxa"/>
            <w:vAlign w:val="bottom"/>
          </w:tcPr>
          <w:p w14:paraId="31938448" w14:textId="69A4A92F" w:rsidR="00AC4CD4" w:rsidRPr="00554EC3" w:rsidRDefault="00AC4CD4" w:rsidP="0045328E">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435</w:t>
            </w:r>
          </w:p>
        </w:tc>
      </w:tr>
      <w:tr w:rsidR="00AC4CD4" w:rsidRPr="00554EC3" w14:paraId="559939AE" w14:textId="77777777" w:rsidTr="002C612C">
        <w:trPr>
          <w:gridAfter w:val="1"/>
          <w:wAfter w:w="23" w:type="dxa"/>
        </w:trPr>
        <w:tc>
          <w:tcPr>
            <w:tcW w:w="3722" w:type="dxa"/>
            <w:vAlign w:val="bottom"/>
          </w:tcPr>
          <w:p w14:paraId="4544EEB0" w14:textId="77777777" w:rsidR="00AC4CD4" w:rsidRPr="00554EC3" w:rsidRDefault="00AC4CD4" w:rsidP="0045328E">
            <w:pPr>
              <w:spacing w:line="240" w:lineRule="exact"/>
              <w:ind w:right="-126"/>
              <w:rPr>
                <w:rFonts w:ascii="CordiaUPC" w:hAnsi="CordiaUPC" w:cs="CordiaUPC"/>
                <w:sz w:val="26"/>
                <w:szCs w:val="26"/>
              </w:rPr>
            </w:pPr>
            <w:r w:rsidRPr="00554EC3">
              <w:rPr>
                <w:rFonts w:ascii="CordiaUPC" w:hAnsi="CordiaUPC" w:cs="CordiaUPC" w:hint="cs"/>
                <w:sz w:val="26"/>
                <w:szCs w:val="26"/>
              </w:rPr>
              <w:t>Provisions for other liabilities</w:t>
            </w:r>
          </w:p>
        </w:tc>
        <w:tc>
          <w:tcPr>
            <w:tcW w:w="1062" w:type="dxa"/>
            <w:vAlign w:val="bottom"/>
          </w:tcPr>
          <w:p w14:paraId="0085C0B8" w14:textId="1452F09E" w:rsidR="00AC4CD4" w:rsidRPr="00554EC3" w:rsidRDefault="00AC4CD4" w:rsidP="0045328E">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564</w:t>
            </w:r>
          </w:p>
        </w:tc>
        <w:tc>
          <w:tcPr>
            <w:tcW w:w="166" w:type="dxa"/>
            <w:vAlign w:val="bottom"/>
          </w:tcPr>
          <w:p w14:paraId="263EF0BE" w14:textId="77777777" w:rsidR="00AC4CD4" w:rsidRPr="00554EC3" w:rsidRDefault="00AC4CD4" w:rsidP="0045328E">
            <w:pPr>
              <w:pStyle w:val="acctfourfigures"/>
              <w:spacing w:line="240" w:lineRule="exact"/>
              <w:rPr>
                <w:rFonts w:ascii="CordiaUPC" w:hAnsi="CordiaUPC" w:cs="CordiaUPC"/>
                <w:sz w:val="26"/>
                <w:szCs w:val="26"/>
              </w:rPr>
            </w:pPr>
          </w:p>
        </w:tc>
        <w:tc>
          <w:tcPr>
            <w:tcW w:w="1042" w:type="dxa"/>
            <w:vAlign w:val="bottom"/>
          </w:tcPr>
          <w:p w14:paraId="57A66EB5" w14:textId="6D11E015" w:rsidR="00AC4CD4" w:rsidRPr="00554EC3" w:rsidRDefault="00AC4CD4" w:rsidP="0045328E">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(38)</w:t>
            </w:r>
          </w:p>
        </w:tc>
        <w:tc>
          <w:tcPr>
            <w:tcW w:w="171" w:type="dxa"/>
          </w:tcPr>
          <w:p w14:paraId="26F1F840" w14:textId="77777777" w:rsidR="00AC4CD4" w:rsidRPr="00554EC3" w:rsidRDefault="00AC4CD4" w:rsidP="0045328E">
            <w:pPr>
              <w:pStyle w:val="acctfourfigures"/>
              <w:spacing w:line="240" w:lineRule="exact"/>
              <w:rPr>
                <w:rFonts w:ascii="CordiaUPC" w:hAnsi="CordiaUPC" w:cs="CordiaUPC"/>
                <w:sz w:val="26"/>
                <w:szCs w:val="26"/>
              </w:rPr>
            </w:pPr>
          </w:p>
        </w:tc>
        <w:tc>
          <w:tcPr>
            <w:tcW w:w="1379" w:type="dxa"/>
          </w:tcPr>
          <w:p w14:paraId="2BCD6CFE" w14:textId="61CE8382" w:rsidR="00AC4CD4" w:rsidRPr="00554EC3" w:rsidRDefault="00AC4CD4" w:rsidP="0045328E">
            <w:pPr>
              <w:pStyle w:val="acctfourfigures"/>
              <w:tabs>
                <w:tab w:val="clear" w:pos="765"/>
                <w:tab w:val="decimal" w:pos="1033"/>
              </w:tabs>
              <w:spacing w:line="240" w:lineRule="exact"/>
              <w:rPr>
                <w:rFonts w:ascii="CordiaUPC" w:hAnsi="CordiaUPC" w:cs="CordiaUPC"/>
                <w:sz w:val="26"/>
                <w:szCs w:val="26"/>
              </w:rPr>
            </w:pPr>
            <w:r>
              <w:rPr>
                <w:rFonts w:ascii="CordiaUPC" w:hAnsi="CordiaUPC" w:cs="CordiaUPC"/>
                <w:sz w:val="26"/>
                <w:szCs w:val="26"/>
              </w:rPr>
              <w:t>-</w:t>
            </w:r>
          </w:p>
        </w:tc>
        <w:tc>
          <w:tcPr>
            <w:tcW w:w="170" w:type="dxa"/>
            <w:vAlign w:val="bottom"/>
          </w:tcPr>
          <w:p w14:paraId="02DB1987" w14:textId="77777777" w:rsidR="00AC4CD4" w:rsidRPr="00554EC3" w:rsidRDefault="00AC4CD4" w:rsidP="0045328E">
            <w:pPr>
              <w:pStyle w:val="acctfourfigures"/>
              <w:spacing w:line="240" w:lineRule="exact"/>
              <w:rPr>
                <w:rFonts w:ascii="CordiaUPC" w:hAnsi="CordiaUPC" w:cs="CordiaUPC"/>
                <w:sz w:val="26"/>
                <w:szCs w:val="26"/>
              </w:rPr>
            </w:pPr>
          </w:p>
        </w:tc>
        <w:tc>
          <w:tcPr>
            <w:tcW w:w="164" w:type="dxa"/>
            <w:vAlign w:val="bottom"/>
          </w:tcPr>
          <w:p w14:paraId="01766505" w14:textId="61E0E542" w:rsidR="00AC4CD4" w:rsidRPr="00554EC3" w:rsidRDefault="00AC4CD4" w:rsidP="0045328E">
            <w:pPr>
              <w:pStyle w:val="acctfourfigures"/>
              <w:spacing w:line="240" w:lineRule="exact"/>
              <w:rPr>
                <w:rFonts w:ascii="CordiaUPC" w:hAnsi="CordiaUPC" w:cs="CordiaUPC"/>
                <w:sz w:val="26"/>
                <w:szCs w:val="26"/>
              </w:rPr>
            </w:pPr>
          </w:p>
        </w:tc>
        <w:tc>
          <w:tcPr>
            <w:tcW w:w="1037" w:type="dxa"/>
            <w:vAlign w:val="bottom"/>
          </w:tcPr>
          <w:p w14:paraId="360E171B" w14:textId="44B562F1" w:rsidR="00AC4CD4" w:rsidRPr="00554EC3" w:rsidRDefault="00AC4CD4" w:rsidP="0045328E">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526</w:t>
            </w:r>
          </w:p>
        </w:tc>
      </w:tr>
      <w:tr w:rsidR="0086029F" w:rsidRPr="00554EC3" w14:paraId="332D1F96" w14:textId="77777777" w:rsidTr="002C612C">
        <w:trPr>
          <w:gridAfter w:val="1"/>
          <w:wAfter w:w="23" w:type="dxa"/>
        </w:trPr>
        <w:tc>
          <w:tcPr>
            <w:tcW w:w="3722" w:type="dxa"/>
            <w:vAlign w:val="bottom"/>
          </w:tcPr>
          <w:p w14:paraId="500A506B" w14:textId="1285E56D" w:rsidR="0086029F" w:rsidRPr="00554EC3" w:rsidRDefault="0086029F" w:rsidP="0086029F">
            <w:pPr>
              <w:spacing w:line="240" w:lineRule="exact"/>
              <w:ind w:right="-126"/>
              <w:rPr>
                <w:rFonts w:ascii="CordiaUPC" w:hAnsi="CordiaUPC" w:cs="CordiaUPC"/>
                <w:sz w:val="26"/>
                <w:szCs w:val="26"/>
              </w:rPr>
            </w:pPr>
            <w:r w:rsidRPr="00554EC3">
              <w:rPr>
                <w:rFonts w:ascii="CordiaUPC" w:hAnsi="CordiaUPC" w:cs="CordiaUPC" w:hint="cs"/>
                <w:sz w:val="26"/>
                <w:szCs w:val="26"/>
              </w:rPr>
              <w:t>Deferred revenue and other liabilities</w:t>
            </w:r>
          </w:p>
        </w:tc>
        <w:tc>
          <w:tcPr>
            <w:tcW w:w="1062" w:type="dxa"/>
            <w:vAlign w:val="bottom"/>
          </w:tcPr>
          <w:p w14:paraId="36BC0AFD" w14:textId="35BF5280" w:rsidR="0086029F" w:rsidRDefault="0086029F" w:rsidP="0086029F">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1,273</w:t>
            </w:r>
          </w:p>
        </w:tc>
        <w:tc>
          <w:tcPr>
            <w:tcW w:w="166" w:type="dxa"/>
            <w:vAlign w:val="bottom"/>
          </w:tcPr>
          <w:p w14:paraId="66FE57E3" w14:textId="77777777" w:rsidR="0086029F" w:rsidRPr="00554EC3" w:rsidRDefault="0086029F" w:rsidP="0086029F">
            <w:pPr>
              <w:pStyle w:val="acctfourfigures"/>
              <w:spacing w:line="240" w:lineRule="exact"/>
              <w:rPr>
                <w:rFonts w:ascii="CordiaUPC" w:hAnsi="CordiaUPC" w:cs="CordiaUPC"/>
                <w:sz w:val="26"/>
                <w:szCs w:val="26"/>
              </w:rPr>
            </w:pPr>
          </w:p>
        </w:tc>
        <w:tc>
          <w:tcPr>
            <w:tcW w:w="1042" w:type="dxa"/>
            <w:vAlign w:val="bottom"/>
          </w:tcPr>
          <w:p w14:paraId="467E8059" w14:textId="07CCD26B" w:rsidR="0086029F" w:rsidRDefault="0086029F" w:rsidP="0086029F">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(98)</w:t>
            </w:r>
          </w:p>
        </w:tc>
        <w:tc>
          <w:tcPr>
            <w:tcW w:w="171" w:type="dxa"/>
          </w:tcPr>
          <w:p w14:paraId="7E0EAAD9" w14:textId="77777777" w:rsidR="0086029F" w:rsidRPr="00554EC3" w:rsidRDefault="0086029F" w:rsidP="0086029F">
            <w:pPr>
              <w:pStyle w:val="acctfourfigures"/>
              <w:spacing w:line="240" w:lineRule="exact"/>
              <w:rPr>
                <w:rFonts w:ascii="CordiaUPC" w:hAnsi="CordiaUPC" w:cs="CordiaUPC"/>
                <w:sz w:val="26"/>
                <w:szCs w:val="26"/>
              </w:rPr>
            </w:pPr>
          </w:p>
        </w:tc>
        <w:tc>
          <w:tcPr>
            <w:tcW w:w="1379" w:type="dxa"/>
          </w:tcPr>
          <w:p w14:paraId="13BD42D7" w14:textId="57B10526" w:rsidR="0086029F" w:rsidRDefault="0086029F" w:rsidP="0086029F">
            <w:pPr>
              <w:pStyle w:val="acctfourfigures"/>
              <w:tabs>
                <w:tab w:val="clear" w:pos="765"/>
                <w:tab w:val="decimal" w:pos="1033"/>
              </w:tabs>
              <w:spacing w:line="240" w:lineRule="exact"/>
              <w:rPr>
                <w:rFonts w:ascii="CordiaUPC" w:hAnsi="CordiaUPC" w:cs="CordiaUPC"/>
                <w:sz w:val="26"/>
                <w:szCs w:val="26"/>
              </w:rPr>
            </w:pPr>
            <w:r>
              <w:rPr>
                <w:rFonts w:ascii="CordiaUPC" w:hAnsi="CordiaUPC" w:cs="CordiaUPC"/>
                <w:sz w:val="26"/>
                <w:szCs w:val="26"/>
              </w:rPr>
              <w:t>-</w:t>
            </w:r>
          </w:p>
        </w:tc>
        <w:tc>
          <w:tcPr>
            <w:tcW w:w="170" w:type="dxa"/>
            <w:vAlign w:val="bottom"/>
          </w:tcPr>
          <w:p w14:paraId="5EB9FD42" w14:textId="77777777" w:rsidR="0086029F" w:rsidRPr="00554EC3" w:rsidRDefault="0086029F" w:rsidP="0086029F">
            <w:pPr>
              <w:pStyle w:val="acctfourfigures"/>
              <w:spacing w:line="240" w:lineRule="exact"/>
              <w:rPr>
                <w:rFonts w:ascii="CordiaUPC" w:hAnsi="CordiaUPC" w:cs="CordiaUPC"/>
                <w:sz w:val="26"/>
                <w:szCs w:val="26"/>
              </w:rPr>
            </w:pPr>
          </w:p>
        </w:tc>
        <w:tc>
          <w:tcPr>
            <w:tcW w:w="164" w:type="dxa"/>
            <w:vAlign w:val="bottom"/>
          </w:tcPr>
          <w:p w14:paraId="2035ADF0" w14:textId="77777777" w:rsidR="0086029F" w:rsidRPr="00554EC3" w:rsidRDefault="0086029F" w:rsidP="0086029F">
            <w:pPr>
              <w:pStyle w:val="acctfourfigures"/>
              <w:spacing w:line="240" w:lineRule="exact"/>
              <w:rPr>
                <w:rFonts w:ascii="CordiaUPC" w:hAnsi="CordiaUPC" w:cs="CordiaUPC"/>
                <w:sz w:val="26"/>
                <w:szCs w:val="26"/>
              </w:rPr>
            </w:pPr>
          </w:p>
        </w:tc>
        <w:tc>
          <w:tcPr>
            <w:tcW w:w="1037" w:type="dxa"/>
            <w:vAlign w:val="bottom"/>
          </w:tcPr>
          <w:p w14:paraId="465E8550" w14:textId="3D1F5813" w:rsidR="0086029F" w:rsidRDefault="0086029F" w:rsidP="0086029F">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1,175</w:t>
            </w:r>
          </w:p>
        </w:tc>
      </w:tr>
      <w:tr w:rsidR="0086029F" w:rsidRPr="00554EC3" w14:paraId="5E00A6DA" w14:textId="77777777" w:rsidTr="002C612C">
        <w:trPr>
          <w:gridAfter w:val="1"/>
          <w:wAfter w:w="23" w:type="dxa"/>
        </w:trPr>
        <w:tc>
          <w:tcPr>
            <w:tcW w:w="3722" w:type="dxa"/>
            <w:vAlign w:val="bottom"/>
          </w:tcPr>
          <w:p w14:paraId="7246A977" w14:textId="57CD8B81" w:rsidR="0086029F" w:rsidRPr="00554EC3" w:rsidRDefault="0086029F" w:rsidP="0086029F">
            <w:pPr>
              <w:spacing w:line="240" w:lineRule="exact"/>
              <w:rPr>
                <w:rFonts w:ascii="CordiaUPC" w:hAnsi="CordiaUPC" w:cs="CordiaUPC"/>
                <w:sz w:val="26"/>
                <w:szCs w:val="26"/>
                <w:lang w:val="en-US" w:eastAsia="th-TH"/>
              </w:rPr>
            </w:pPr>
            <w:r w:rsidRPr="0086029F">
              <w:rPr>
                <w:rFonts w:ascii="CordiaUPC" w:hAnsi="CordiaUPC" w:cs="CordiaUPC"/>
                <w:sz w:val="26"/>
                <w:szCs w:val="26"/>
              </w:rPr>
              <w:t>Loss carried forward</w:t>
            </w:r>
          </w:p>
        </w:tc>
        <w:tc>
          <w:tcPr>
            <w:tcW w:w="1062" w:type="dxa"/>
            <w:vAlign w:val="bottom"/>
          </w:tcPr>
          <w:p w14:paraId="1BE03198" w14:textId="25BB5561" w:rsidR="0086029F" w:rsidRPr="00554EC3" w:rsidRDefault="0086029F" w:rsidP="0086029F">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w:t>
            </w:r>
          </w:p>
        </w:tc>
        <w:tc>
          <w:tcPr>
            <w:tcW w:w="166" w:type="dxa"/>
            <w:vAlign w:val="bottom"/>
          </w:tcPr>
          <w:p w14:paraId="02DB5556" w14:textId="77777777" w:rsidR="0086029F" w:rsidRPr="00554EC3" w:rsidRDefault="0086029F" w:rsidP="0086029F">
            <w:pPr>
              <w:pStyle w:val="acctfourfigures"/>
              <w:spacing w:line="240" w:lineRule="exact"/>
              <w:rPr>
                <w:rFonts w:ascii="CordiaUPC" w:hAnsi="CordiaUPC" w:cs="CordiaUPC"/>
                <w:sz w:val="26"/>
                <w:szCs w:val="26"/>
              </w:rPr>
            </w:pPr>
          </w:p>
        </w:tc>
        <w:tc>
          <w:tcPr>
            <w:tcW w:w="1042" w:type="dxa"/>
            <w:vAlign w:val="bottom"/>
          </w:tcPr>
          <w:p w14:paraId="336571CD" w14:textId="2B2EAF63" w:rsidR="0086029F" w:rsidRPr="00554EC3" w:rsidRDefault="0086029F" w:rsidP="0086029F">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615</w:t>
            </w:r>
          </w:p>
        </w:tc>
        <w:tc>
          <w:tcPr>
            <w:tcW w:w="171" w:type="dxa"/>
          </w:tcPr>
          <w:p w14:paraId="55CB89BC" w14:textId="77777777" w:rsidR="0086029F" w:rsidRPr="00554EC3" w:rsidRDefault="0086029F" w:rsidP="0086029F">
            <w:pPr>
              <w:pStyle w:val="acctfourfigures"/>
              <w:spacing w:line="240" w:lineRule="exact"/>
              <w:rPr>
                <w:rFonts w:ascii="CordiaUPC" w:hAnsi="CordiaUPC" w:cs="CordiaUPC"/>
                <w:sz w:val="26"/>
                <w:szCs w:val="26"/>
              </w:rPr>
            </w:pPr>
          </w:p>
        </w:tc>
        <w:tc>
          <w:tcPr>
            <w:tcW w:w="1379" w:type="dxa"/>
          </w:tcPr>
          <w:p w14:paraId="7C6FCDFB" w14:textId="50A0BFE7" w:rsidR="0086029F" w:rsidRPr="00554EC3" w:rsidRDefault="0086029F" w:rsidP="0086029F">
            <w:pPr>
              <w:pStyle w:val="acctfourfigures"/>
              <w:tabs>
                <w:tab w:val="clear" w:pos="765"/>
                <w:tab w:val="decimal" w:pos="1033"/>
              </w:tabs>
              <w:spacing w:line="240" w:lineRule="exact"/>
              <w:rPr>
                <w:rFonts w:ascii="CordiaUPC" w:hAnsi="CordiaUPC" w:cs="CordiaUPC"/>
                <w:sz w:val="26"/>
                <w:szCs w:val="26"/>
              </w:rPr>
            </w:pPr>
            <w:r>
              <w:rPr>
                <w:rFonts w:ascii="CordiaUPC" w:hAnsi="CordiaUPC" w:cs="CordiaUPC"/>
                <w:sz w:val="26"/>
                <w:szCs w:val="26"/>
              </w:rPr>
              <w:t>-</w:t>
            </w:r>
          </w:p>
        </w:tc>
        <w:tc>
          <w:tcPr>
            <w:tcW w:w="170" w:type="dxa"/>
            <w:vAlign w:val="bottom"/>
          </w:tcPr>
          <w:p w14:paraId="683E0A78" w14:textId="77777777" w:rsidR="0086029F" w:rsidRPr="00554EC3" w:rsidRDefault="0086029F" w:rsidP="0086029F">
            <w:pPr>
              <w:pStyle w:val="acctfourfigures"/>
              <w:spacing w:line="240" w:lineRule="exact"/>
              <w:rPr>
                <w:rFonts w:ascii="CordiaUPC" w:hAnsi="CordiaUPC" w:cs="CordiaUPC"/>
                <w:sz w:val="26"/>
                <w:szCs w:val="26"/>
              </w:rPr>
            </w:pPr>
          </w:p>
        </w:tc>
        <w:tc>
          <w:tcPr>
            <w:tcW w:w="164" w:type="dxa"/>
            <w:vAlign w:val="bottom"/>
          </w:tcPr>
          <w:p w14:paraId="2A3C72FE" w14:textId="77777777" w:rsidR="0086029F" w:rsidRPr="00554EC3" w:rsidRDefault="0086029F" w:rsidP="0086029F">
            <w:pPr>
              <w:pStyle w:val="acctfourfigures"/>
              <w:spacing w:line="240" w:lineRule="exact"/>
              <w:rPr>
                <w:rFonts w:ascii="CordiaUPC" w:hAnsi="CordiaUPC" w:cs="CordiaUPC"/>
                <w:sz w:val="26"/>
                <w:szCs w:val="26"/>
              </w:rPr>
            </w:pPr>
          </w:p>
        </w:tc>
        <w:tc>
          <w:tcPr>
            <w:tcW w:w="1037" w:type="dxa"/>
            <w:vAlign w:val="bottom"/>
          </w:tcPr>
          <w:p w14:paraId="6C14334B" w14:textId="6D21B0CD" w:rsidR="0086029F" w:rsidRPr="00554EC3" w:rsidRDefault="0086029F" w:rsidP="0086029F">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615</w:t>
            </w:r>
          </w:p>
        </w:tc>
      </w:tr>
      <w:tr w:rsidR="0086029F" w:rsidRPr="00554EC3" w14:paraId="453D0764" w14:textId="77777777" w:rsidTr="002C612C">
        <w:trPr>
          <w:gridAfter w:val="1"/>
          <w:wAfter w:w="23" w:type="dxa"/>
        </w:trPr>
        <w:tc>
          <w:tcPr>
            <w:tcW w:w="3722" w:type="dxa"/>
            <w:vAlign w:val="bottom"/>
          </w:tcPr>
          <w:p w14:paraId="5A0DD488" w14:textId="77777777" w:rsidR="0086029F" w:rsidRPr="00554EC3" w:rsidRDefault="0086029F" w:rsidP="0086029F">
            <w:pPr>
              <w:spacing w:line="240" w:lineRule="exact"/>
              <w:ind w:right="-126"/>
              <w:rPr>
                <w:rFonts w:ascii="CordiaUPC" w:hAnsi="CordiaUPC" w:cs="CordiaUPC"/>
                <w:sz w:val="26"/>
                <w:szCs w:val="26"/>
              </w:rPr>
            </w:pPr>
            <w:r w:rsidRPr="00554EC3">
              <w:rPr>
                <w:rFonts w:ascii="CordiaUPC" w:hAnsi="CordiaUPC" w:cs="CordiaUPC" w:hint="cs"/>
                <w:sz w:val="26"/>
                <w:szCs w:val="26"/>
                <w:lang w:val="en-US"/>
              </w:rPr>
              <w:t>Others</w:t>
            </w:r>
          </w:p>
        </w:tc>
        <w:tc>
          <w:tcPr>
            <w:tcW w:w="1062" w:type="dxa"/>
            <w:tcBorders>
              <w:bottom w:val="single" w:sz="4" w:space="0" w:color="auto"/>
            </w:tcBorders>
            <w:vAlign w:val="bottom"/>
          </w:tcPr>
          <w:p w14:paraId="5F9F4F5A" w14:textId="1DEB1370" w:rsidR="0086029F" w:rsidRPr="00554EC3" w:rsidRDefault="0086029F" w:rsidP="0086029F">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353</w:t>
            </w:r>
          </w:p>
        </w:tc>
        <w:tc>
          <w:tcPr>
            <w:tcW w:w="166" w:type="dxa"/>
            <w:vAlign w:val="bottom"/>
          </w:tcPr>
          <w:p w14:paraId="7DB429C0" w14:textId="77777777" w:rsidR="0086029F" w:rsidRPr="00554EC3" w:rsidRDefault="0086029F" w:rsidP="0086029F">
            <w:pPr>
              <w:pStyle w:val="acctfourfigures"/>
              <w:spacing w:line="240" w:lineRule="exact"/>
              <w:rPr>
                <w:rFonts w:ascii="CordiaUPC" w:hAnsi="CordiaUPC" w:cs="CordiaUPC"/>
                <w:sz w:val="26"/>
                <w:szCs w:val="26"/>
              </w:rPr>
            </w:pPr>
          </w:p>
        </w:tc>
        <w:tc>
          <w:tcPr>
            <w:tcW w:w="1042" w:type="dxa"/>
            <w:vAlign w:val="bottom"/>
          </w:tcPr>
          <w:p w14:paraId="03B2A6D6" w14:textId="1A77F058" w:rsidR="0086029F" w:rsidRPr="00554EC3" w:rsidRDefault="0086029F" w:rsidP="0086029F">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4</w:t>
            </w:r>
          </w:p>
        </w:tc>
        <w:tc>
          <w:tcPr>
            <w:tcW w:w="171" w:type="dxa"/>
          </w:tcPr>
          <w:p w14:paraId="77B70B6C" w14:textId="77777777" w:rsidR="0086029F" w:rsidRPr="00554EC3" w:rsidRDefault="0086029F" w:rsidP="0086029F">
            <w:pPr>
              <w:pStyle w:val="acctfourfigures"/>
              <w:spacing w:line="240" w:lineRule="exact"/>
              <w:rPr>
                <w:rFonts w:ascii="CordiaUPC" w:hAnsi="CordiaUPC" w:cs="CordiaUPC"/>
                <w:sz w:val="26"/>
                <w:szCs w:val="26"/>
              </w:rPr>
            </w:pPr>
          </w:p>
        </w:tc>
        <w:tc>
          <w:tcPr>
            <w:tcW w:w="1379" w:type="dxa"/>
            <w:tcBorders>
              <w:bottom w:val="single" w:sz="4" w:space="0" w:color="auto"/>
            </w:tcBorders>
          </w:tcPr>
          <w:p w14:paraId="443E2A77" w14:textId="17E07F14" w:rsidR="0086029F" w:rsidRPr="00554EC3" w:rsidRDefault="0086029F" w:rsidP="0086029F">
            <w:pPr>
              <w:pStyle w:val="acctfourfigures"/>
              <w:tabs>
                <w:tab w:val="clear" w:pos="765"/>
                <w:tab w:val="decimal" w:pos="1033"/>
              </w:tabs>
              <w:spacing w:line="240" w:lineRule="exact"/>
              <w:rPr>
                <w:rFonts w:ascii="CordiaUPC" w:hAnsi="CordiaUPC" w:cs="CordiaUPC"/>
                <w:sz w:val="26"/>
                <w:szCs w:val="26"/>
              </w:rPr>
            </w:pPr>
            <w:r>
              <w:rPr>
                <w:rFonts w:ascii="CordiaUPC" w:hAnsi="CordiaUPC" w:cs="CordiaUPC"/>
                <w:sz w:val="26"/>
                <w:szCs w:val="26"/>
              </w:rPr>
              <w:t>(17)</w:t>
            </w:r>
          </w:p>
        </w:tc>
        <w:tc>
          <w:tcPr>
            <w:tcW w:w="170" w:type="dxa"/>
            <w:vAlign w:val="bottom"/>
          </w:tcPr>
          <w:p w14:paraId="1FEFF75E" w14:textId="77777777" w:rsidR="0086029F" w:rsidRPr="00554EC3" w:rsidRDefault="0086029F" w:rsidP="0086029F">
            <w:pPr>
              <w:pStyle w:val="acctfourfigures"/>
              <w:spacing w:line="240" w:lineRule="exact"/>
              <w:rPr>
                <w:rFonts w:ascii="CordiaUPC" w:hAnsi="CordiaUPC" w:cs="CordiaUPC"/>
                <w:sz w:val="26"/>
                <w:szCs w:val="26"/>
              </w:rPr>
            </w:pPr>
          </w:p>
        </w:tc>
        <w:tc>
          <w:tcPr>
            <w:tcW w:w="164" w:type="dxa"/>
            <w:vAlign w:val="bottom"/>
          </w:tcPr>
          <w:p w14:paraId="73BBDCD2" w14:textId="77777777" w:rsidR="0086029F" w:rsidRPr="00554EC3" w:rsidRDefault="0086029F" w:rsidP="0086029F">
            <w:pPr>
              <w:pStyle w:val="acctfourfigures"/>
              <w:spacing w:line="240" w:lineRule="exact"/>
              <w:rPr>
                <w:rFonts w:ascii="CordiaUPC" w:hAnsi="CordiaUPC" w:cs="CordiaUPC"/>
                <w:sz w:val="26"/>
                <w:szCs w:val="26"/>
              </w:rPr>
            </w:pPr>
          </w:p>
        </w:tc>
        <w:tc>
          <w:tcPr>
            <w:tcW w:w="1037" w:type="dxa"/>
            <w:vAlign w:val="bottom"/>
          </w:tcPr>
          <w:p w14:paraId="091351FD" w14:textId="0D552202" w:rsidR="0086029F" w:rsidRPr="00554EC3" w:rsidRDefault="0086029F" w:rsidP="0086029F">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340</w:t>
            </w:r>
          </w:p>
        </w:tc>
      </w:tr>
      <w:tr w:rsidR="0086029F" w:rsidRPr="00554EC3" w14:paraId="71704DDB" w14:textId="77777777" w:rsidTr="002C612C">
        <w:trPr>
          <w:gridAfter w:val="1"/>
          <w:wAfter w:w="23" w:type="dxa"/>
        </w:trPr>
        <w:tc>
          <w:tcPr>
            <w:tcW w:w="3722" w:type="dxa"/>
            <w:vAlign w:val="bottom"/>
          </w:tcPr>
          <w:p w14:paraId="51514ECF" w14:textId="77777777" w:rsidR="0086029F" w:rsidRPr="00554EC3" w:rsidRDefault="0086029F" w:rsidP="0086029F">
            <w:pPr>
              <w:spacing w:line="240" w:lineRule="exact"/>
              <w:ind w:right="-126"/>
              <w:rPr>
                <w:rFonts w:ascii="CordiaUPC" w:hAnsi="CordiaUPC" w:cs="CordiaUPC"/>
                <w:b/>
                <w:bCs/>
                <w:i/>
                <w:iCs/>
                <w:sz w:val="26"/>
                <w:szCs w:val="26"/>
              </w:rPr>
            </w:pPr>
            <w:r w:rsidRPr="00554EC3">
              <w:rPr>
                <w:rFonts w:ascii="CordiaUPC" w:hAnsi="CordiaUPC" w:cs="CordiaUPC" w:hint="cs"/>
                <w:b/>
                <w:bCs/>
                <w:sz w:val="26"/>
                <w:szCs w:val="26"/>
              </w:rPr>
              <w:t>Total</w:t>
            </w:r>
          </w:p>
        </w:tc>
        <w:tc>
          <w:tcPr>
            <w:tcW w:w="1062" w:type="dxa"/>
            <w:tcBorders>
              <w:top w:val="single" w:sz="4" w:space="0" w:color="auto"/>
              <w:bottom w:val="single" w:sz="4" w:space="0" w:color="auto"/>
            </w:tcBorders>
            <w:vAlign w:val="bottom"/>
          </w:tcPr>
          <w:p w14:paraId="37493FFB" w14:textId="5E556F13" w:rsidR="0086029F" w:rsidRPr="00554EC3" w:rsidRDefault="0086029F" w:rsidP="0086029F">
            <w:pPr>
              <w:pStyle w:val="acctfourfigures"/>
              <w:tabs>
                <w:tab w:val="clear" w:pos="765"/>
                <w:tab w:val="decimal" w:pos="782"/>
              </w:tabs>
              <w:spacing w:line="240" w:lineRule="exact"/>
              <w:ind w:right="11"/>
              <w:rPr>
                <w:rFonts w:ascii="CordiaUPC" w:hAnsi="CordiaUPC" w:cs="CordiaUPC"/>
                <w:b/>
                <w:bCs/>
                <w:sz w:val="26"/>
                <w:szCs w:val="26"/>
              </w:rPr>
            </w:pPr>
            <w:r>
              <w:rPr>
                <w:rFonts w:ascii="CordiaUPC" w:hAnsi="CordiaUPC" w:cs="CordiaUPC"/>
                <w:b/>
                <w:bCs/>
                <w:sz w:val="26"/>
                <w:szCs w:val="26"/>
              </w:rPr>
              <w:t>6,155</w:t>
            </w:r>
          </w:p>
        </w:tc>
        <w:tc>
          <w:tcPr>
            <w:tcW w:w="166" w:type="dxa"/>
            <w:vAlign w:val="bottom"/>
          </w:tcPr>
          <w:p w14:paraId="10283F6D" w14:textId="77777777" w:rsidR="0086029F" w:rsidRPr="00554EC3" w:rsidRDefault="0086029F" w:rsidP="0086029F">
            <w:pPr>
              <w:pStyle w:val="acctfourfigures"/>
              <w:spacing w:line="240" w:lineRule="exact"/>
              <w:rPr>
                <w:rFonts w:ascii="CordiaUPC" w:hAnsi="CordiaUPC" w:cs="CordiaUPC"/>
                <w:b/>
                <w:bCs/>
                <w:sz w:val="26"/>
                <w:szCs w:val="26"/>
              </w:rPr>
            </w:pPr>
          </w:p>
        </w:tc>
        <w:tc>
          <w:tcPr>
            <w:tcW w:w="1042" w:type="dxa"/>
            <w:tcBorders>
              <w:top w:val="single" w:sz="4" w:space="0" w:color="auto"/>
              <w:bottom w:val="single" w:sz="4" w:space="0" w:color="auto"/>
            </w:tcBorders>
            <w:vAlign w:val="bottom"/>
          </w:tcPr>
          <w:p w14:paraId="7315F7C2" w14:textId="0AF3E8D0" w:rsidR="0086029F" w:rsidRPr="00554EC3" w:rsidRDefault="0086029F" w:rsidP="0086029F">
            <w:pPr>
              <w:pStyle w:val="acctfourfigures"/>
              <w:tabs>
                <w:tab w:val="clear" w:pos="765"/>
                <w:tab w:val="decimal" w:pos="926"/>
              </w:tabs>
              <w:spacing w:line="240" w:lineRule="exact"/>
              <w:ind w:right="67"/>
              <w:rPr>
                <w:rFonts w:ascii="CordiaUPC" w:hAnsi="CordiaUPC" w:cs="CordiaUPC"/>
                <w:b/>
                <w:bCs/>
                <w:sz w:val="26"/>
                <w:szCs w:val="26"/>
              </w:rPr>
            </w:pPr>
            <w:r>
              <w:rPr>
                <w:rFonts w:ascii="CordiaUPC" w:hAnsi="CordiaUPC" w:cs="CordiaUPC"/>
                <w:b/>
                <w:bCs/>
                <w:sz w:val="26"/>
                <w:szCs w:val="26"/>
              </w:rPr>
              <w:t>(73)</w:t>
            </w:r>
          </w:p>
        </w:tc>
        <w:tc>
          <w:tcPr>
            <w:tcW w:w="171" w:type="dxa"/>
          </w:tcPr>
          <w:p w14:paraId="2CCED267" w14:textId="77777777" w:rsidR="0086029F" w:rsidRPr="00554EC3" w:rsidRDefault="0086029F" w:rsidP="0086029F">
            <w:pPr>
              <w:pStyle w:val="acctfourfigures"/>
              <w:spacing w:line="240" w:lineRule="exact"/>
              <w:rPr>
                <w:rFonts w:ascii="CordiaUPC" w:hAnsi="CordiaUPC" w:cs="CordiaUPC"/>
                <w:b/>
                <w:bCs/>
                <w:sz w:val="26"/>
                <w:szCs w:val="26"/>
              </w:rPr>
            </w:pPr>
          </w:p>
        </w:tc>
        <w:tc>
          <w:tcPr>
            <w:tcW w:w="1379" w:type="dxa"/>
            <w:tcBorders>
              <w:top w:val="single" w:sz="4" w:space="0" w:color="auto"/>
              <w:bottom w:val="single" w:sz="4" w:space="0" w:color="auto"/>
            </w:tcBorders>
          </w:tcPr>
          <w:p w14:paraId="156A75E3" w14:textId="49A12B25" w:rsidR="0086029F" w:rsidRPr="00554EC3" w:rsidRDefault="0086029F" w:rsidP="0086029F">
            <w:pPr>
              <w:pStyle w:val="acctfourfigures"/>
              <w:tabs>
                <w:tab w:val="clear" w:pos="765"/>
                <w:tab w:val="decimal" w:pos="1033"/>
              </w:tabs>
              <w:spacing w:line="240" w:lineRule="exact"/>
              <w:ind w:right="14"/>
              <w:rPr>
                <w:rFonts w:ascii="CordiaUPC" w:hAnsi="CordiaUPC" w:cs="CordiaUPC"/>
                <w:b/>
                <w:bCs/>
                <w:sz w:val="26"/>
                <w:szCs w:val="26"/>
              </w:rPr>
            </w:pPr>
            <w:r>
              <w:rPr>
                <w:rFonts w:ascii="CordiaUPC" w:hAnsi="CordiaUPC" w:cs="CordiaUPC"/>
                <w:b/>
                <w:bCs/>
                <w:sz w:val="26"/>
                <w:szCs w:val="26"/>
              </w:rPr>
              <w:t>(76)</w:t>
            </w:r>
          </w:p>
        </w:tc>
        <w:tc>
          <w:tcPr>
            <w:tcW w:w="170" w:type="dxa"/>
            <w:vAlign w:val="bottom"/>
          </w:tcPr>
          <w:p w14:paraId="30394F58" w14:textId="77777777" w:rsidR="0086029F" w:rsidRPr="00554EC3" w:rsidRDefault="0086029F" w:rsidP="0086029F">
            <w:pPr>
              <w:pStyle w:val="acctfourfigures"/>
              <w:spacing w:line="240" w:lineRule="exact"/>
              <w:rPr>
                <w:rFonts w:ascii="CordiaUPC" w:hAnsi="CordiaUPC" w:cs="CordiaUPC"/>
                <w:b/>
                <w:bCs/>
                <w:sz w:val="26"/>
                <w:szCs w:val="26"/>
              </w:rPr>
            </w:pPr>
          </w:p>
        </w:tc>
        <w:tc>
          <w:tcPr>
            <w:tcW w:w="164" w:type="dxa"/>
            <w:vAlign w:val="bottom"/>
          </w:tcPr>
          <w:p w14:paraId="6ED8DC67" w14:textId="78485E15" w:rsidR="0086029F" w:rsidRPr="00554EC3" w:rsidRDefault="0086029F" w:rsidP="0086029F">
            <w:pPr>
              <w:pStyle w:val="acctfourfigures"/>
              <w:spacing w:line="240" w:lineRule="exact"/>
              <w:rPr>
                <w:rFonts w:ascii="CordiaUPC" w:hAnsi="CordiaUPC" w:cs="CordiaUPC"/>
                <w:b/>
                <w:bCs/>
                <w:sz w:val="26"/>
                <w:szCs w:val="26"/>
              </w:rPr>
            </w:pPr>
          </w:p>
        </w:tc>
        <w:tc>
          <w:tcPr>
            <w:tcW w:w="1037" w:type="dxa"/>
            <w:tcBorders>
              <w:top w:val="single" w:sz="4" w:space="0" w:color="auto"/>
              <w:bottom w:val="single" w:sz="4" w:space="0" w:color="auto"/>
            </w:tcBorders>
            <w:vAlign w:val="bottom"/>
          </w:tcPr>
          <w:p w14:paraId="108C4CF0" w14:textId="43E03333" w:rsidR="0086029F" w:rsidRPr="00554EC3" w:rsidRDefault="0086029F" w:rsidP="0086029F">
            <w:pPr>
              <w:pStyle w:val="acctfourfigures"/>
              <w:tabs>
                <w:tab w:val="clear" w:pos="765"/>
                <w:tab w:val="decimal" w:pos="756"/>
              </w:tabs>
              <w:spacing w:line="240" w:lineRule="exact"/>
              <w:ind w:right="11"/>
              <w:rPr>
                <w:rFonts w:ascii="CordiaUPC" w:hAnsi="CordiaUPC" w:cs="CordiaUPC"/>
                <w:b/>
                <w:bCs/>
                <w:sz w:val="26"/>
                <w:szCs w:val="26"/>
              </w:rPr>
            </w:pPr>
            <w:r>
              <w:rPr>
                <w:rFonts w:ascii="CordiaUPC" w:hAnsi="CordiaUPC" w:cs="CordiaUPC"/>
                <w:b/>
                <w:bCs/>
                <w:sz w:val="26"/>
                <w:szCs w:val="26"/>
              </w:rPr>
              <w:t>6,006</w:t>
            </w:r>
          </w:p>
        </w:tc>
      </w:tr>
      <w:tr w:rsidR="0086029F" w:rsidRPr="00554EC3" w14:paraId="46E80521" w14:textId="77777777" w:rsidTr="002C612C">
        <w:trPr>
          <w:gridAfter w:val="1"/>
          <w:wAfter w:w="23" w:type="dxa"/>
        </w:trPr>
        <w:tc>
          <w:tcPr>
            <w:tcW w:w="3722" w:type="dxa"/>
            <w:vAlign w:val="bottom"/>
          </w:tcPr>
          <w:p w14:paraId="7C67AD03" w14:textId="77777777" w:rsidR="0086029F" w:rsidRPr="00554EC3" w:rsidRDefault="0086029F" w:rsidP="0086029F">
            <w:pPr>
              <w:spacing w:line="240" w:lineRule="exact"/>
              <w:ind w:right="-126"/>
              <w:rPr>
                <w:rFonts w:ascii="CordiaUPC" w:hAnsi="CordiaUPC" w:cs="CordiaUPC"/>
                <w:b/>
                <w:bCs/>
                <w:i/>
                <w:iCs/>
                <w:sz w:val="26"/>
                <w:szCs w:val="26"/>
              </w:rPr>
            </w:pPr>
          </w:p>
        </w:tc>
        <w:tc>
          <w:tcPr>
            <w:tcW w:w="1062" w:type="dxa"/>
            <w:tcBorders>
              <w:top w:val="single" w:sz="4" w:space="0" w:color="auto"/>
            </w:tcBorders>
          </w:tcPr>
          <w:p w14:paraId="30654001" w14:textId="77777777" w:rsidR="0086029F" w:rsidRPr="00554EC3" w:rsidRDefault="0086029F" w:rsidP="0086029F">
            <w:pPr>
              <w:pStyle w:val="acctfourfigures"/>
              <w:tabs>
                <w:tab w:val="clear" w:pos="765"/>
                <w:tab w:val="decimal" w:pos="782"/>
                <w:tab w:val="decimal" w:pos="900"/>
                <w:tab w:val="decimal" w:pos="1151"/>
              </w:tabs>
              <w:spacing w:line="240" w:lineRule="exact"/>
              <w:ind w:right="11"/>
              <w:rPr>
                <w:rFonts w:ascii="CordiaUPC" w:hAnsi="CordiaUPC" w:cs="CordiaUPC"/>
                <w:sz w:val="26"/>
                <w:szCs w:val="26"/>
              </w:rPr>
            </w:pPr>
          </w:p>
        </w:tc>
        <w:tc>
          <w:tcPr>
            <w:tcW w:w="166" w:type="dxa"/>
            <w:vAlign w:val="bottom"/>
          </w:tcPr>
          <w:p w14:paraId="37554034" w14:textId="77777777" w:rsidR="0086029F" w:rsidRPr="00554EC3" w:rsidRDefault="0086029F" w:rsidP="0086029F">
            <w:pPr>
              <w:pStyle w:val="acctfourfigures"/>
              <w:spacing w:line="240" w:lineRule="exact"/>
              <w:rPr>
                <w:rFonts w:ascii="CordiaUPC" w:hAnsi="CordiaUPC" w:cs="CordiaUPC"/>
                <w:sz w:val="26"/>
                <w:szCs w:val="26"/>
              </w:rPr>
            </w:pPr>
          </w:p>
        </w:tc>
        <w:tc>
          <w:tcPr>
            <w:tcW w:w="1042" w:type="dxa"/>
            <w:vAlign w:val="bottom"/>
          </w:tcPr>
          <w:p w14:paraId="5C8CDC90" w14:textId="77777777" w:rsidR="0086029F" w:rsidRPr="00554EC3" w:rsidRDefault="0086029F" w:rsidP="0086029F">
            <w:pPr>
              <w:pStyle w:val="acctfourfigures"/>
              <w:tabs>
                <w:tab w:val="clear" w:pos="765"/>
                <w:tab w:val="decimal" w:pos="926"/>
              </w:tabs>
              <w:spacing w:line="240" w:lineRule="exact"/>
              <w:ind w:right="67"/>
              <w:rPr>
                <w:rFonts w:ascii="CordiaUPC" w:hAnsi="CordiaUPC" w:cs="CordiaUPC"/>
                <w:sz w:val="26"/>
                <w:szCs w:val="26"/>
              </w:rPr>
            </w:pPr>
          </w:p>
        </w:tc>
        <w:tc>
          <w:tcPr>
            <w:tcW w:w="171" w:type="dxa"/>
          </w:tcPr>
          <w:p w14:paraId="22F659B4" w14:textId="77777777" w:rsidR="0086029F" w:rsidRPr="00554EC3" w:rsidRDefault="0086029F" w:rsidP="0086029F">
            <w:pPr>
              <w:pStyle w:val="acctfourfigures"/>
              <w:spacing w:line="240" w:lineRule="exact"/>
              <w:rPr>
                <w:rFonts w:ascii="CordiaUPC" w:hAnsi="CordiaUPC" w:cs="CordiaUPC"/>
                <w:sz w:val="26"/>
                <w:szCs w:val="26"/>
              </w:rPr>
            </w:pPr>
          </w:p>
        </w:tc>
        <w:tc>
          <w:tcPr>
            <w:tcW w:w="1379" w:type="dxa"/>
            <w:tcBorders>
              <w:top w:val="single" w:sz="4" w:space="0" w:color="auto"/>
            </w:tcBorders>
          </w:tcPr>
          <w:p w14:paraId="5FDC1C9D" w14:textId="77777777" w:rsidR="0086029F" w:rsidRPr="00554EC3" w:rsidRDefault="0086029F" w:rsidP="0086029F">
            <w:pPr>
              <w:pStyle w:val="acctfourfigures"/>
              <w:tabs>
                <w:tab w:val="clear" w:pos="765"/>
                <w:tab w:val="decimal" w:pos="605"/>
                <w:tab w:val="decimal" w:pos="1033"/>
              </w:tabs>
              <w:spacing w:line="240" w:lineRule="exact"/>
              <w:rPr>
                <w:rFonts w:ascii="CordiaUPC" w:hAnsi="CordiaUPC" w:cs="CordiaUPC"/>
                <w:b/>
                <w:bCs/>
                <w:sz w:val="26"/>
                <w:szCs w:val="26"/>
              </w:rPr>
            </w:pPr>
          </w:p>
        </w:tc>
        <w:tc>
          <w:tcPr>
            <w:tcW w:w="170" w:type="dxa"/>
            <w:vAlign w:val="bottom"/>
          </w:tcPr>
          <w:p w14:paraId="1A42A527" w14:textId="77777777" w:rsidR="0086029F" w:rsidRPr="00554EC3" w:rsidRDefault="0086029F" w:rsidP="0086029F">
            <w:pPr>
              <w:pStyle w:val="acctfourfigures"/>
              <w:spacing w:line="240" w:lineRule="exact"/>
              <w:rPr>
                <w:rFonts w:ascii="CordiaUPC" w:hAnsi="CordiaUPC" w:cs="CordiaUPC"/>
                <w:sz w:val="26"/>
                <w:szCs w:val="26"/>
              </w:rPr>
            </w:pPr>
          </w:p>
        </w:tc>
        <w:tc>
          <w:tcPr>
            <w:tcW w:w="164" w:type="dxa"/>
            <w:vAlign w:val="bottom"/>
          </w:tcPr>
          <w:p w14:paraId="22548D53" w14:textId="77777777" w:rsidR="0086029F" w:rsidRPr="00554EC3" w:rsidRDefault="0086029F" w:rsidP="0086029F">
            <w:pPr>
              <w:pStyle w:val="acctfourfigures"/>
              <w:spacing w:line="240" w:lineRule="exact"/>
              <w:rPr>
                <w:rFonts w:ascii="CordiaUPC" w:hAnsi="CordiaUPC" w:cs="CordiaUPC"/>
                <w:sz w:val="26"/>
                <w:szCs w:val="26"/>
              </w:rPr>
            </w:pPr>
          </w:p>
        </w:tc>
        <w:tc>
          <w:tcPr>
            <w:tcW w:w="1037" w:type="dxa"/>
          </w:tcPr>
          <w:p w14:paraId="20BE7DAC" w14:textId="77777777" w:rsidR="0086029F" w:rsidRPr="00554EC3" w:rsidRDefault="0086029F" w:rsidP="0086029F">
            <w:pPr>
              <w:pStyle w:val="acctfourfigures"/>
              <w:tabs>
                <w:tab w:val="clear" w:pos="765"/>
                <w:tab w:val="decimal" w:pos="756"/>
              </w:tabs>
              <w:spacing w:line="240" w:lineRule="exact"/>
              <w:ind w:right="11"/>
              <w:rPr>
                <w:rFonts w:ascii="CordiaUPC" w:hAnsi="CordiaUPC" w:cs="CordiaUPC"/>
                <w:sz w:val="26"/>
                <w:szCs w:val="26"/>
              </w:rPr>
            </w:pPr>
          </w:p>
        </w:tc>
      </w:tr>
      <w:tr w:rsidR="0086029F" w:rsidRPr="00554EC3" w14:paraId="3AFF32F3" w14:textId="77777777" w:rsidTr="002C612C">
        <w:trPr>
          <w:gridAfter w:val="1"/>
          <w:wAfter w:w="23" w:type="dxa"/>
        </w:trPr>
        <w:tc>
          <w:tcPr>
            <w:tcW w:w="3722" w:type="dxa"/>
            <w:vAlign w:val="bottom"/>
          </w:tcPr>
          <w:p w14:paraId="4E198E11" w14:textId="77777777" w:rsidR="0086029F" w:rsidRPr="00554EC3" w:rsidRDefault="0086029F" w:rsidP="0086029F">
            <w:pPr>
              <w:spacing w:line="240" w:lineRule="exact"/>
              <w:ind w:right="-126"/>
              <w:rPr>
                <w:rFonts w:ascii="CordiaUPC" w:hAnsi="CordiaUPC" w:cs="CordiaUPC"/>
                <w:sz w:val="26"/>
                <w:szCs w:val="26"/>
              </w:rPr>
            </w:pPr>
            <w:r w:rsidRPr="00554EC3">
              <w:rPr>
                <w:rFonts w:ascii="CordiaUPC" w:hAnsi="CordiaUPC" w:cs="CordiaUPC" w:hint="cs"/>
                <w:b/>
                <w:bCs/>
                <w:i/>
                <w:iCs/>
                <w:sz w:val="26"/>
                <w:szCs w:val="26"/>
              </w:rPr>
              <w:t>Deferred tax liabilities</w:t>
            </w:r>
          </w:p>
        </w:tc>
        <w:tc>
          <w:tcPr>
            <w:tcW w:w="1062" w:type="dxa"/>
          </w:tcPr>
          <w:p w14:paraId="456BFC2A" w14:textId="77777777" w:rsidR="0086029F" w:rsidRPr="00554EC3" w:rsidRDefault="0086029F" w:rsidP="0086029F">
            <w:pPr>
              <w:pStyle w:val="acctfourfigures"/>
              <w:tabs>
                <w:tab w:val="clear" w:pos="765"/>
                <w:tab w:val="decimal" w:pos="782"/>
                <w:tab w:val="decimal" w:pos="900"/>
              </w:tabs>
              <w:spacing w:line="240" w:lineRule="exact"/>
              <w:ind w:right="11"/>
              <w:rPr>
                <w:rFonts w:ascii="CordiaUPC" w:hAnsi="CordiaUPC" w:cs="CordiaUPC"/>
                <w:sz w:val="26"/>
                <w:szCs w:val="26"/>
              </w:rPr>
            </w:pPr>
          </w:p>
        </w:tc>
        <w:tc>
          <w:tcPr>
            <w:tcW w:w="166" w:type="dxa"/>
            <w:vAlign w:val="bottom"/>
          </w:tcPr>
          <w:p w14:paraId="5AB5B6DD" w14:textId="77777777" w:rsidR="0086029F" w:rsidRPr="00554EC3" w:rsidRDefault="0086029F" w:rsidP="0086029F">
            <w:pPr>
              <w:pStyle w:val="acctfourfigures"/>
              <w:spacing w:line="240" w:lineRule="exact"/>
              <w:rPr>
                <w:rFonts w:ascii="CordiaUPC" w:hAnsi="CordiaUPC" w:cs="CordiaUPC"/>
                <w:sz w:val="26"/>
                <w:szCs w:val="26"/>
              </w:rPr>
            </w:pPr>
          </w:p>
        </w:tc>
        <w:tc>
          <w:tcPr>
            <w:tcW w:w="1042" w:type="dxa"/>
            <w:vAlign w:val="bottom"/>
          </w:tcPr>
          <w:p w14:paraId="083533CD" w14:textId="77777777" w:rsidR="0086029F" w:rsidRPr="00554EC3" w:rsidRDefault="0086029F" w:rsidP="0086029F">
            <w:pPr>
              <w:pStyle w:val="acctfourfigures"/>
              <w:tabs>
                <w:tab w:val="clear" w:pos="765"/>
                <w:tab w:val="decimal" w:pos="926"/>
              </w:tabs>
              <w:spacing w:line="240" w:lineRule="exact"/>
              <w:ind w:right="67"/>
              <w:rPr>
                <w:rFonts w:ascii="CordiaUPC" w:hAnsi="CordiaUPC" w:cs="CordiaUPC"/>
                <w:sz w:val="26"/>
                <w:szCs w:val="26"/>
              </w:rPr>
            </w:pPr>
          </w:p>
        </w:tc>
        <w:tc>
          <w:tcPr>
            <w:tcW w:w="171" w:type="dxa"/>
          </w:tcPr>
          <w:p w14:paraId="7C10E815" w14:textId="77777777" w:rsidR="0086029F" w:rsidRPr="00554EC3" w:rsidRDefault="0086029F" w:rsidP="0086029F">
            <w:pPr>
              <w:pStyle w:val="acctfourfigures"/>
              <w:spacing w:line="240" w:lineRule="exact"/>
              <w:rPr>
                <w:rFonts w:ascii="CordiaUPC" w:hAnsi="CordiaUPC" w:cs="CordiaUPC"/>
                <w:sz w:val="26"/>
                <w:szCs w:val="26"/>
              </w:rPr>
            </w:pPr>
          </w:p>
        </w:tc>
        <w:tc>
          <w:tcPr>
            <w:tcW w:w="1379" w:type="dxa"/>
          </w:tcPr>
          <w:p w14:paraId="2FA458B4" w14:textId="77777777" w:rsidR="0086029F" w:rsidRPr="00554EC3" w:rsidRDefault="0086029F" w:rsidP="0086029F">
            <w:pPr>
              <w:pStyle w:val="acctfourfigures"/>
              <w:tabs>
                <w:tab w:val="clear" w:pos="765"/>
                <w:tab w:val="decimal" w:pos="605"/>
                <w:tab w:val="decimal" w:pos="1033"/>
              </w:tabs>
              <w:spacing w:line="240" w:lineRule="exact"/>
              <w:rPr>
                <w:rFonts w:ascii="CordiaUPC" w:hAnsi="CordiaUPC" w:cs="CordiaUPC"/>
                <w:sz w:val="26"/>
                <w:szCs w:val="26"/>
              </w:rPr>
            </w:pPr>
          </w:p>
        </w:tc>
        <w:tc>
          <w:tcPr>
            <w:tcW w:w="170" w:type="dxa"/>
            <w:vAlign w:val="bottom"/>
          </w:tcPr>
          <w:p w14:paraId="4EEBBA98" w14:textId="77777777" w:rsidR="0086029F" w:rsidRPr="00554EC3" w:rsidRDefault="0086029F" w:rsidP="0086029F">
            <w:pPr>
              <w:pStyle w:val="acctfourfigures"/>
              <w:spacing w:line="240" w:lineRule="exact"/>
              <w:rPr>
                <w:rFonts w:ascii="CordiaUPC" w:hAnsi="CordiaUPC" w:cs="CordiaUPC"/>
                <w:sz w:val="26"/>
                <w:szCs w:val="26"/>
              </w:rPr>
            </w:pPr>
          </w:p>
        </w:tc>
        <w:tc>
          <w:tcPr>
            <w:tcW w:w="164" w:type="dxa"/>
            <w:vAlign w:val="bottom"/>
          </w:tcPr>
          <w:p w14:paraId="08F6D979" w14:textId="77777777" w:rsidR="0086029F" w:rsidRPr="00554EC3" w:rsidRDefault="0086029F" w:rsidP="0086029F">
            <w:pPr>
              <w:pStyle w:val="acctfourfigures"/>
              <w:spacing w:line="240" w:lineRule="exact"/>
              <w:rPr>
                <w:rFonts w:ascii="CordiaUPC" w:hAnsi="CordiaUPC" w:cs="CordiaUPC"/>
                <w:sz w:val="26"/>
                <w:szCs w:val="26"/>
              </w:rPr>
            </w:pPr>
          </w:p>
        </w:tc>
        <w:tc>
          <w:tcPr>
            <w:tcW w:w="1037" w:type="dxa"/>
          </w:tcPr>
          <w:p w14:paraId="0101BEBE" w14:textId="77777777" w:rsidR="0086029F" w:rsidRPr="00554EC3" w:rsidRDefault="0086029F" w:rsidP="0086029F">
            <w:pPr>
              <w:pStyle w:val="acctfourfigures"/>
              <w:tabs>
                <w:tab w:val="clear" w:pos="765"/>
                <w:tab w:val="decimal" w:pos="614"/>
              </w:tabs>
              <w:spacing w:line="240" w:lineRule="exact"/>
              <w:ind w:right="11"/>
              <w:rPr>
                <w:rFonts w:ascii="CordiaUPC" w:hAnsi="CordiaUPC" w:cs="CordiaUPC"/>
                <w:sz w:val="26"/>
                <w:szCs w:val="26"/>
              </w:rPr>
            </w:pPr>
          </w:p>
        </w:tc>
      </w:tr>
      <w:tr w:rsidR="0086029F" w:rsidRPr="00554EC3" w14:paraId="559E0563" w14:textId="77777777" w:rsidTr="002C612C">
        <w:trPr>
          <w:gridAfter w:val="1"/>
          <w:wAfter w:w="23" w:type="dxa"/>
        </w:trPr>
        <w:tc>
          <w:tcPr>
            <w:tcW w:w="3722" w:type="dxa"/>
            <w:vAlign w:val="bottom"/>
          </w:tcPr>
          <w:p w14:paraId="6B526965" w14:textId="77777777" w:rsidR="0086029F" w:rsidRPr="00554EC3" w:rsidRDefault="0086029F" w:rsidP="0086029F">
            <w:pPr>
              <w:spacing w:line="240" w:lineRule="exact"/>
              <w:ind w:left="251" w:hanging="251"/>
              <w:rPr>
                <w:rFonts w:ascii="CordiaUPC" w:hAnsi="CordiaUPC" w:cs="CordiaUPC"/>
                <w:sz w:val="26"/>
                <w:szCs w:val="26"/>
              </w:rPr>
            </w:pPr>
            <w:r w:rsidRPr="00DF2F91">
              <w:rPr>
                <w:rFonts w:ascii="CordiaUPC" w:hAnsi="CordiaUPC" w:cs="CordiaUPC"/>
                <w:sz w:val="26"/>
                <w:szCs w:val="26"/>
              </w:rPr>
              <w:t>Financial assets measured at</w:t>
            </w:r>
            <w:r>
              <w:rPr>
                <w:rFonts w:ascii="CordiaUPC" w:hAnsi="CordiaUPC" w:cs="CordiaUPC"/>
                <w:sz w:val="26"/>
                <w:szCs w:val="26"/>
              </w:rPr>
              <w:t xml:space="preserve"> </w:t>
            </w:r>
            <w:r w:rsidRPr="00DF2F91">
              <w:rPr>
                <w:rFonts w:ascii="CordiaUPC" w:hAnsi="CordiaUPC" w:cs="CordiaUPC"/>
                <w:sz w:val="26"/>
                <w:szCs w:val="26"/>
              </w:rPr>
              <w:t>fair value through profit or loss</w:t>
            </w:r>
          </w:p>
        </w:tc>
        <w:tc>
          <w:tcPr>
            <w:tcW w:w="1062" w:type="dxa"/>
          </w:tcPr>
          <w:p w14:paraId="0E931F5F" w14:textId="77777777" w:rsidR="0086029F" w:rsidRDefault="0086029F" w:rsidP="0086029F">
            <w:pPr>
              <w:pStyle w:val="acctfourfigures"/>
              <w:tabs>
                <w:tab w:val="clear" w:pos="765"/>
                <w:tab w:val="decimal" w:pos="756"/>
              </w:tabs>
              <w:spacing w:line="240" w:lineRule="exact"/>
              <w:ind w:right="11"/>
              <w:rPr>
                <w:rFonts w:ascii="CordiaUPC" w:hAnsi="CordiaUPC" w:cs="CordiaUPC"/>
                <w:sz w:val="26"/>
                <w:szCs w:val="26"/>
              </w:rPr>
            </w:pPr>
          </w:p>
          <w:p w14:paraId="53A23A2E" w14:textId="3D272F77" w:rsidR="0086029F" w:rsidRPr="00554EC3" w:rsidRDefault="0086029F" w:rsidP="0086029F">
            <w:pPr>
              <w:tabs>
                <w:tab w:val="decimal" w:pos="782"/>
              </w:tabs>
              <w:spacing w:line="240" w:lineRule="exact"/>
              <w:ind w:left="-141" w:right="-70"/>
              <w:rPr>
                <w:rFonts w:ascii="CordiaUPC" w:hAnsi="CordiaUPC" w:cs="CordiaUPC"/>
                <w:sz w:val="26"/>
                <w:szCs w:val="26"/>
                <w:lang w:val="en-US" w:bidi="th-TH"/>
              </w:rPr>
            </w:pPr>
            <w:r>
              <w:rPr>
                <w:rFonts w:ascii="CordiaUPC" w:hAnsi="CordiaUPC" w:cs="CordiaUPC"/>
                <w:sz w:val="26"/>
                <w:szCs w:val="26"/>
              </w:rPr>
              <w:t>34</w:t>
            </w:r>
          </w:p>
        </w:tc>
        <w:tc>
          <w:tcPr>
            <w:tcW w:w="166" w:type="dxa"/>
            <w:vAlign w:val="bottom"/>
          </w:tcPr>
          <w:p w14:paraId="119EE588" w14:textId="77777777" w:rsidR="0086029F" w:rsidRPr="00554EC3" w:rsidRDefault="0086029F" w:rsidP="0086029F">
            <w:pPr>
              <w:pStyle w:val="acctfourfigures"/>
              <w:spacing w:line="240" w:lineRule="exact"/>
              <w:rPr>
                <w:rFonts w:ascii="CordiaUPC" w:hAnsi="CordiaUPC" w:cs="CordiaUPC"/>
                <w:sz w:val="26"/>
                <w:szCs w:val="26"/>
              </w:rPr>
            </w:pPr>
          </w:p>
        </w:tc>
        <w:tc>
          <w:tcPr>
            <w:tcW w:w="1042" w:type="dxa"/>
            <w:vAlign w:val="bottom"/>
          </w:tcPr>
          <w:p w14:paraId="17D85EB0" w14:textId="0E1040FD" w:rsidR="0086029F" w:rsidRPr="00554EC3" w:rsidRDefault="0086029F" w:rsidP="0086029F">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(1)</w:t>
            </w:r>
          </w:p>
        </w:tc>
        <w:tc>
          <w:tcPr>
            <w:tcW w:w="171" w:type="dxa"/>
          </w:tcPr>
          <w:p w14:paraId="62B535F7" w14:textId="77777777" w:rsidR="0086029F" w:rsidRPr="00554EC3" w:rsidRDefault="0086029F" w:rsidP="0086029F">
            <w:pPr>
              <w:pStyle w:val="acctfourfigures"/>
              <w:spacing w:line="240" w:lineRule="exact"/>
              <w:rPr>
                <w:rFonts w:ascii="CordiaUPC" w:hAnsi="CordiaUPC" w:cs="CordiaUPC"/>
                <w:sz w:val="26"/>
                <w:szCs w:val="26"/>
              </w:rPr>
            </w:pPr>
          </w:p>
        </w:tc>
        <w:tc>
          <w:tcPr>
            <w:tcW w:w="1379" w:type="dxa"/>
          </w:tcPr>
          <w:p w14:paraId="788E29A5" w14:textId="77777777" w:rsidR="0086029F" w:rsidRDefault="0086029F" w:rsidP="0086029F">
            <w:pPr>
              <w:pStyle w:val="acctfourfigures"/>
              <w:tabs>
                <w:tab w:val="clear" w:pos="765"/>
                <w:tab w:val="decimal" w:pos="1033"/>
              </w:tabs>
              <w:spacing w:line="240" w:lineRule="exact"/>
              <w:ind w:right="-83"/>
              <w:rPr>
                <w:rFonts w:ascii="CordiaUPC" w:hAnsi="CordiaUPC" w:cs="CordiaUPC"/>
                <w:sz w:val="26"/>
                <w:szCs w:val="26"/>
              </w:rPr>
            </w:pPr>
          </w:p>
          <w:p w14:paraId="38F0DC21" w14:textId="37D96E53" w:rsidR="0086029F" w:rsidRPr="00554EC3" w:rsidRDefault="0086029F" w:rsidP="0086029F">
            <w:pPr>
              <w:pStyle w:val="acctfourfigures"/>
              <w:tabs>
                <w:tab w:val="clear" w:pos="765"/>
                <w:tab w:val="decimal" w:pos="1033"/>
              </w:tabs>
              <w:spacing w:line="240" w:lineRule="exact"/>
              <w:ind w:right="-83"/>
              <w:rPr>
                <w:rFonts w:ascii="CordiaUPC" w:hAnsi="CordiaUPC" w:cs="CordiaUPC"/>
                <w:sz w:val="26"/>
                <w:szCs w:val="26"/>
              </w:rPr>
            </w:pPr>
            <w:r>
              <w:rPr>
                <w:rFonts w:ascii="CordiaUPC" w:hAnsi="CordiaUPC" w:cs="CordiaUPC"/>
                <w:sz w:val="26"/>
                <w:szCs w:val="26"/>
              </w:rPr>
              <w:t>-</w:t>
            </w:r>
          </w:p>
        </w:tc>
        <w:tc>
          <w:tcPr>
            <w:tcW w:w="170" w:type="dxa"/>
            <w:vAlign w:val="bottom"/>
          </w:tcPr>
          <w:p w14:paraId="0B39C159" w14:textId="77777777" w:rsidR="0086029F" w:rsidRPr="00554EC3" w:rsidRDefault="0086029F" w:rsidP="0086029F">
            <w:pPr>
              <w:pStyle w:val="acctfourfigures"/>
              <w:spacing w:line="240" w:lineRule="exact"/>
              <w:rPr>
                <w:rFonts w:ascii="CordiaUPC" w:hAnsi="CordiaUPC" w:cs="CordiaUPC"/>
                <w:sz w:val="26"/>
                <w:szCs w:val="26"/>
              </w:rPr>
            </w:pPr>
          </w:p>
        </w:tc>
        <w:tc>
          <w:tcPr>
            <w:tcW w:w="164" w:type="dxa"/>
            <w:vAlign w:val="bottom"/>
          </w:tcPr>
          <w:p w14:paraId="42F7EE71" w14:textId="77777777" w:rsidR="0086029F" w:rsidRPr="00554EC3" w:rsidRDefault="0086029F" w:rsidP="0086029F">
            <w:pPr>
              <w:pStyle w:val="acctfourfigures"/>
              <w:spacing w:line="240" w:lineRule="exact"/>
              <w:rPr>
                <w:rFonts w:ascii="CordiaUPC" w:hAnsi="CordiaUPC" w:cs="CordiaUPC"/>
                <w:sz w:val="26"/>
                <w:szCs w:val="26"/>
              </w:rPr>
            </w:pPr>
          </w:p>
        </w:tc>
        <w:tc>
          <w:tcPr>
            <w:tcW w:w="1037" w:type="dxa"/>
          </w:tcPr>
          <w:p w14:paraId="4365EA47" w14:textId="77777777" w:rsidR="0086029F" w:rsidRDefault="0086029F" w:rsidP="0086029F">
            <w:pPr>
              <w:pStyle w:val="acctfourfigures"/>
              <w:tabs>
                <w:tab w:val="clear" w:pos="765"/>
                <w:tab w:val="decimal" w:pos="756"/>
              </w:tabs>
              <w:spacing w:line="240" w:lineRule="exact"/>
              <w:ind w:right="11"/>
              <w:rPr>
                <w:rFonts w:ascii="CordiaUPC" w:hAnsi="CordiaUPC" w:cs="CordiaUPC"/>
                <w:sz w:val="26"/>
                <w:szCs w:val="26"/>
              </w:rPr>
            </w:pPr>
          </w:p>
          <w:p w14:paraId="11B486A4" w14:textId="2587D588" w:rsidR="0086029F" w:rsidRPr="00554EC3" w:rsidRDefault="0086029F" w:rsidP="0086029F">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33</w:t>
            </w:r>
          </w:p>
        </w:tc>
      </w:tr>
      <w:tr w:rsidR="0086029F" w:rsidRPr="00554EC3" w14:paraId="4598278A" w14:textId="77777777" w:rsidTr="002C612C">
        <w:trPr>
          <w:gridAfter w:val="1"/>
          <w:wAfter w:w="23" w:type="dxa"/>
        </w:trPr>
        <w:tc>
          <w:tcPr>
            <w:tcW w:w="3722" w:type="dxa"/>
            <w:vAlign w:val="bottom"/>
          </w:tcPr>
          <w:p w14:paraId="2A418F91" w14:textId="77777777" w:rsidR="0086029F" w:rsidRPr="00554EC3" w:rsidRDefault="0086029F" w:rsidP="0086029F">
            <w:pPr>
              <w:spacing w:line="240" w:lineRule="exact"/>
              <w:rPr>
                <w:rFonts w:ascii="CordiaUPC" w:hAnsi="CordiaUPC" w:cs="CordiaUPC"/>
                <w:sz w:val="26"/>
                <w:szCs w:val="26"/>
              </w:rPr>
            </w:pPr>
            <w:r w:rsidRPr="00554EC3">
              <w:rPr>
                <w:rFonts w:ascii="CordiaUPC" w:hAnsi="CordiaUPC" w:cs="CordiaUPC" w:hint="cs"/>
                <w:sz w:val="26"/>
                <w:szCs w:val="26"/>
              </w:rPr>
              <w:t>Investments</w:t>
            </w:r>
          </w:p>
        </w:tc>
        <w:tc>
          <w:tcPr>
            <w:tcW w:w="1062" w:type="dxa"/>
            <w:vAlign w:val="bottom"/>
          </w:tcPr>
          <w:p w14:paraId="302D7708" w14:textId="2354CBAA" w:rsidR="0086029F" w:rsidRPr="00554EC3" w:rsidRDefault="0086029F" w:rsidP="0086029F">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1,816</w:t>
            </w:r>
          </w:p>
        </w:tc>
        <w:tc>
          <w:tcPr>
            <w:tcW w:w="166" w:type="dxa"/>
            <w:vAlign w:val="bottom"/>
          </w:tcPr>
          <w:p w14:paraId="5B3C4113" w14:textId="77777777" w:rsidR="0086029F" w:rsidRPr="00554EC3" w:rsidRDefault="0086029F" w:rsidP="0086029F">
            <w:pPr>
              <w:pStyle w:val="acctfourfigures"/>
              <w:spacing w:line="240" w:lineRule="exact"/>
              <w:rPr>
                <w:rFonts w:ascii="CordiaUPC" w:hAnsi="CordiaUPC" w:cs="CordiaUPC"/>
                <w:sz w:val="26"/>
                <w:szCs w:val="26"/>
              </w:rPr>
            </w:pPr>
          </w:p>
        </w:tc>
        <w:tc>
          <w:tcPr>
            <w:tcW w:w="1042" w:type="dxa"/>
            <w:vAlign w:val="bottom"/>
          </w:tcPr>
          <w:p w14:paraId="31996792" w14:textId="6F6E5E20" w:rsidR="0086029F" w:rsidRPr="00554EC3" w:rsidRDefault="0086029F" w:rsidP="0086029F">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(3)</w:t>
            </w:r>
          </w:p>
        </w:tc>
        <w:tc>
          <w:tcPr>
            <w:tcW w:w="171" w:type="dxa"/>
          </w:tcPr>
          <w:p w14:paraId="65271491" w14:textId="77777777" w:rsidR="0086029F" w:rsidRPr="00554EC3" w:rsidRDefault="0086029F" w:rsidP="0086029F">
            <w:pPr>
              <w:pStyle w:val="acctfourfigures"/>
              <w:spacing w:line="240" w:lineRule="exact"/>
              <w:rPr>
                <w:rFonts w:ascii="CordiaUPC" w:hAnsi="CordiaUPC" w:cs="CordiaUPC"/>
                <w:sz w:val="26"/>
                <w:szCs w:val="26"/>
              </w:rPr>
            </w:pPr>
          </w:p>
        </w:tc>
        <w:tc>
          <w:tcPr>
            <w:tcW w:w="1379" w:type="dxa"/>
          </w:tcPr>
          <w:p w14:paraId="274CF849" w14:textId="2DF948BE" w:rsidR="0086029F" w:rsidRPr="00554EC3" w:rsidRDefault="0086029F" w:rsidP="0086029F">
            <w:pPr>
              <w:pStyle w:val="acctfourfigures"/>
              <w:tabs>
                <w:tab w:val="clear" w:pos="765"/>
                <w:tab w:val="decimal" w:pos="1033"/>
              </w:tabs>
              <w:spacing w:line="240" w:lineRule="exact"/>
              <w:ind w:right="14"/>
              <w:rPr>
                <w:rFonts w:ascii="CordiaUPC" w:hAnsi="CordiaUPC" w:cs="CordiaUPC"/>
                <w:sz w:val="26"/>
                <w:szCs w:val="26"/>
              </w:rPr>
            </w:pPr>
            <w:r>
              <w:rPr>
                <w:rFonts w:ascii="CordiaUPC" w:hAnsi="CordiaUPC" w:cs="CordiaUPC"/>
                <w:sz w:val="26"/>
                <w:szCs w:val="26"/>
              </w:rPr>
              <w:t>(43)</w:t>
            </w:r>
          </w:p>
        </w:tc>
        <w:tc>
          <w:tcPr>
            <w:tcW w:w="170" w:type="dxa"/>
            <w:vAlign w:val="bottom"/>
          </w:tcPr>
          <w:p w14:paraId="4EDDDACA" w14:textId="77777777" w:rsidR="0086029F" w:rsidRPr="00554EC3" w:rsidRDefault="0086029F" w:rsidP="0086029F">
            <w:pPr>
              <w:pStyle w:val="acctfourfigures"/>
              <w:spacing w:line="240" w:lineRule="exact"/>
              <w:rPr>
                <w:rFonts w:ascii="CordiaUPC" w:hAnsi="CordiaUPC" w:cs="CordiaUPC"/>
                <w:sz w:val="26"/>
                <w:szCs w:val="26"/>
              </w:rPr>
            </w:pPr>
          </w:p>
        </w:tc>
        <w:tc>
          <w:tcPr>
            <w:tcW w:w="164" w:type="dxa"/>
            <w:vAlign w:val="bottom"/>
          </w:tcPr>
          <w:p w14:paraId="3F056C27" w14:textId="77777777" w:rsidR="0086029F" w:rsidRPr="00554EC3" w:rsidRDefault="0086029F" w:rsidP="0086029F">
            <w:pPr>
              <w:pStyle w:val="acctfourfigures"/>
              <w:spacing w:line="240" w:lineRule="exact"/>
              <w:rPr>
                <w:rFonts w:ascii="CordiaUPC" w:hAnsi="CordiaUPC" w:cs="CordiaUPC"/>
                <w:sz w:val="26"/>
                <w:szCs w:val="26"/>
              </w:rPr>
            </w:pPr>
          </w:p>
        </w:tc>
        <w:tc>
          <w:tcPr>
            <w:tcW w:w="1037" w:type="dxa"/>
            <w:vAlign w:val="bottom"/>
          </w:tcPr>
          <w:p w14:paraId="4E12E2EB" w14:textId="38B4024A" w:rsidR="0086029F" w:rsidRPr="00554EC3" w:rsidRDefault="0086029F" w:rsidP="0086029F">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1,770</w:t>
            </w:r>
          </w:p>
        </w:tc>
      </w:tr>
      <w:tr w:rsidR="0086029F" w:rsidRPr="00554EC3" w14:paraId="3A005307" w14:textId="77777777" w:rsidTr="002C612C">
        <w:trPr>
          <w:gridAfter w:val="1"/>
          <w:wAfter w:w="23" w:type="dxa"/>
        </w:trPr>
        <w:tc>
          <w:tcPr>
            <w:tcW w:w="3722" w:type="dxa"/>
            <w:vAlign w:val="bottom"/>
          </w:tcPr>
          <w:p w14:paraId="7931AE9F" w14:textId="77777777" w:rsidR="0086029F" w:rsidRPr="00554EC3" w:rsidRDefault="0086029F" w:rsidP="0086029F">
            <w:pPr>
              <w:spacing w:line="240" w:lineRule="exact"/>
              <w:rPr>
                <w:rFonts w:ascii="CordiaUPC" w:hAnsi="CordiaUPC" w:cs="CordiaUPC"/>
                <w:sz w:val="26"/>
                <w:szCs w:val="26"/>
              </w:rPr>
            </w:pPr>
            <w:r w:rsidRPr="00554EC3">
              <w:rPr>
                <w:rFonts w:ascii="CordiaUPC" w:hAnsi="CordiaUPC" w:cs="CordiaUPC" w:hint="cs"/>
                <w:sz w:val="26"/>
                <w:szCs w:val="26"/>
              </w:rPr>
              <w:t>Properties for sale</w:t>
            </w:r>
          </w:p>
        </w:tc>
        <w:tc>
          <w:tcPr>
            <w:tcW w:w="1062" w:type="dxa"/>
            <w:vAlign w:val="bottom"/>
          </w:tcPr>
          <w:p w14:paraId="020513A2" w14:textId="0715EDA9" w:rsidR="0086029F" w:rsidRPr="00554EC3" w:rsidRDefault="0086029F" w:rsidP="0086029F">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37</w:t>
            </w:r>
          </w:p>
        </w:tc>
        <w:tc>
          <w:tcPr>
            <w:tcW w:w="166" w:type="dxa"/>
            <w:vAlign w:val="bottom"/>
          </w:tcPr>
          <w:p w14:paraId="17CEE9B9" w14:textId="77777777" w:rsidR="0086029F" w:rsidRPr="00554EC3" w:rsidRDefault="0086029F" w:rsidP="0086029F">
            <w:pPr>
              <w:pStyle w:val="acctfourfigures"/>
              <w:spacing w:line="240" w:lineRule="exact"/>
              <w:rPr>
                <w:rFonts w:ascii="CordiaUPC" w:hAnsi="CordiaUPC" w:cs="CordiaUPC"/>
                <w:sz w:val="26"/>
                <w:szCs w:val="26"/>
              </w:rPr>
            </w:pPr>
          </w:p>
        </w:tc>
        <w:tc>
          <w:tcPr>
            <w:tcW w:w="1042" w:type="dxa"/>
            <w:vAlign w:val="bottom"/>
          </w:tcPr>
          <w:p w14:paraId="77E916B4" w14:textId="2C130EF5" w:rsidR="0086029F" w:rsidRPr="00554EC3" w:rsidRDefault="0086029F" w:rsidP="0086029F">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14</w:t>
            </w:r>
          </w:p>
        </w:tc>
        <w:tc>
          <w:tcPr>
            <w:tcW w:w="171" w:type="dxa"/>
          </w:tcPr>
          <w:p w14:paraId="4418E696" w14:textId="77777777" w:rsidR="0086029F" w:rsidRPr="00554EC3" w:rsidRDefault="0086029F" w:rsidP="0086029F">
            <w:pPr>
              <w:pStyle w:val="acctfourfigures"/>
              <w:spacing w:line="240" w:lineRule="exact"/>
              <w:rPr>
                <w:rFonts w:ascii="CordiaUPC" w:hAnsi="CordiaUPC" w:cs="CordiaUPC"/>
                <w:sz w:val="26"/>
                <w:szCs w:val="26"/>
              </w:rPr>
            </w:pPr>
          </w:p>
        </w:tc>
        <w:tc>
          <w:tcPr>
            <w:tcW w:w="1379" w:type="dxa"/>
          </w:tcPr>
          <w:p w14:paraId="0A52D140" w14:textId="4F686E0D" w:rsidR="0086029F" w:rsidRPr="00554EC3" w:rsidRDefault="0086029F" w:rsidP="0086029F">
            <w:pPr>
              <w:pStyle w:val="acctfourfigures"/>
              <w:tabs>
                <w:tab w:val="clear" w:pos="765"/>
                <w:tab w:val="decimal" w:pos="1033"/>
              </w:tabs>
              <w:spacing w:line="240" w:lineRule="exact"/>
              <w:rPr>
                <w:rFonts w:ascii="CordiaUPC" w:hAnsi="CordiaUPC" w:cs="CordiaUPC"/>
                <w:sz w:val="26"/>
                <w:szCs w:val="26"/>
              </w:rPr>
            </w:pPr>
            <w:r>
              <w:rPr>
                <w:rFonts w:ascii="CordiaUPC" w:hAnsi="CordiaUPC" w:cs="CordiaUPC"/>
                <w:sz w:val="26"/>
                <w:szCs w:val="26"/>
              </w:rPr>
              <w:t>-</w:t>
            </w:r>
          </w:p>
        </w:tc>
        <w:tc>
          <w:tcPr>
            <w:tcW w:w="170" w:type="dxa"/>
            <w:vAlign w:val="bottom"/>
          </w:tcPr>
          <w:p w14:paraId="2632460A" w14:textId="77777777" w:rsidR="0086029F" w:rsidRPr="00554EC3" w:rsidRDefault="0086029F" w:rsidP="0086029F">
            <w:pPr>
              <w:pStyle w:val="acctfourfigures"/>
              <w:spacing w:line="240" w:lineRule="exact"/>
              <w:rPr>
                <w:rFonts w:ascii="CordiaUPC" w:hAnsi="CordiaUPC" w:cs="CordiaUPC"/>
                <w:sz w:val="26"/>
                <w:szCs w:val="26"/>
              </w:rPr>
            </w:pPr>
          </w:p>
        </w:tc>
        <w:tc>
          <w:tcPr>
            <w:tcW w:w="164" w:type="dxa"/>
            <w:vAlign w:val="bottom"/>
          </w:tcPr>
          <w:p w14:paraId="62B5A107" w14:textId="77777777" w:rsidR="0086029F" w:rsidRPr="00554EC3" w:rsidRDefault="0086029F" w:rsidP="0086029F">
            <w:pPr>
              <w:pStyle w:val="acctfourfigures"/>
              <w:spacing w:line="240" w:lineRule="exact"/>
              <w:rPr>
                <w:rFonts w:ascii="CordiaUPC" w:hAnsi="CordiaUPC" w:cs="CordiaUPC"/>
                <w:sz w:val="26"/>
                <w:szCs w:val="26"/>
              </w:rPr>
            </w:pPr>
          </w:p>
        </w:tc>
        <w:tc>
          <w:tcPr>
            <w:tcW w:w="1037" w:type="dxa"/>
            <w:vAlign w:val="bottom"/>
          </w:tcPr>
          <w:p w14:paraId="6CEF78F5" w14:textId="656D795D" w:rsidR="0086029F" w:rsidRPr="00554EC3" w:rsidRDefault="0086029F" w:rsidP="0086029F">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51</w:t>
            </w:r>
          </w:p>
        </w:tc>
      </w:tr>
      <w:tr w:rsidR="0086029F" w:rsidRPr="00554EC3" w14:paraId="2A3ECD1D" w14:textId="77777777" w:rsidTr="002C612C">
        <w:trPr>
          <w:gridAfter w:val="1"/>
          <w:wAfter w:w="23" w:type="dxa"/>
        </w:trPr>
        <w:tc>
          <w:tcPr>
            <w:tcW w:w="3722" w:type="dxa"/>
            <w:vAlign w:val="bottom"/>
          </w:tcPr>
          <w:p w14:paraId="397E0F7B" w14:textId="77777777" w:rsidR="0086029F" w:rsidRPr="00554EC3" w:rsidRDefault="0086029F" w:rsidP="0086029F">
            <w:pPr>
              <w:spacing w:line="240" w:lineRule="exact"/>
              <w:rPr>
                <w:rFonts w:ascii="CordiaUPC" w:hAnsi="CordiaUPC" w:cs="CordiaUPC"/>
                <w:sz w:val="26"/>
                <w:szCs w:val="26"/>
              </w:rPr>
            </w:pPr>
            <w:r w:rsidRPr="00554EC3">
              <w:rPr>
                <w:rFonts w:ascii="CordiaUPC" w:hAnsi="CordiaUPC" w:cs="CordiaUPC" w:hint="cs"/>
                <w:sz w:val="26"/>
                <w:szCs w:val="26"/>
              </w:rPr>
              <w:t>Premises and equipment</w:t>
            </w:r>
          </w:p>
        </w:tc>
        <w:tc>
          <w:tcPr>
            <w:tcW w:w="1062" w:type="dxa"/>
            <w:vAlign w:val="bottom"/>
          </w:tcPr>
          <w:p w14:paraId="3424B6A7" w14:textId="6F4B2902" w:rsidR="0086029F" w:rsidRPr="00554EC3" w:rsidRDefault="0086029F" w:rsidP="0086029F">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3,334</w:t>
            </w:r>
          </w:p>
        </w:tc>
        <w:tc>
          <w:tcPr>
            <w:tcW w:w="166" w:type="dxa"/>
            <w:vAlign w:val="bottom"/>
          </w:tcPr>
          <w:p w14:paraId="7F7FFDC1" w14:textId="77777777" w:rsidR="0086029F" w:rsidRPr="00554EC3" w:rsidRDefault="0086029F" w:rsidP="0086029F">
            <w:pPr>
              <w:pStyle w:val="acctfourfigures"/>
              <w:spacing w:line="240" w:lineRule="exact"/>
              <w:rPr>
                <w:rFonts w:ascii="CordiaUPC" w:hAnsi="CordiaUPC" w:cs="CordiaUPC"/>
                <w:sz w:val="26"/>
                <w:szCs w:val="26"/>
              </w:rPr>
            </w:pPr>
          </w:p>
        </w:tc>
        <w:tc>
          <w:tcPr>
            <w:tcW w:w="1042" w:type="dxa"/>
            <w:vAlign w:val="bottom"/>
          </w:tcPr>
          <w:p w14:paraId="6C36D430" w14:textId="5546632A" w:rsidR="0086029F" w:rsidRPr="00554EC3" w:rsidRDefault="0086029F" w:rsidP="0086029F">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(57)</w:t>
            </w:r>
          </w:p>
        </w:tc>
        <w:tc>
          <w:tcPr>
            <w:tcW w:w="171" w:type="dxa"/>
          </w:tcPr>
          <w:p w14:paraId="0E77380A" w14:textId="77777777" w:rsidR="0086029F" w:rsidRPr="00554EC3" w:rsidRDefault="0086029F" w:rsidP="0086029F">
            <w:pPr>
              <w:pStyle w:val="acctfourfigures"/>
              <w:spacing w:line="240" w:lineRule="exact"/>
              <w:rPr>
                <w:rFonts w:ascii="CordiaUPC" w:hAnsi="CordiaUPC" w:cs="CordiaUPC"/>
                <w:sz w:val="26"/>
                <w:szCs w:val="26"/>
              </w:rPr>
            </w:pPr>
          </w:p>
        </w:tc>
        <w:tc>
          <w:tcPr>
            <w:tcW w:w="1379" w:type="dxa"/>
          </w:tcPr>
          <w:p w14:paraId="0EADA231" w14:textId="6F61B764" w:rsidR="0086029F" w:rsidRPr="00554EC3" w:rsidRDefault="0086029F" w:rsidP="0086029F">
            <w:pPr>
              <w:pStyle w:val="acctfourfigures"/>
              <w:tabs>
                <w:tab w:val="clear" w:pos="765"/>
                <w:tab w:val="decimal" w:pos="1033"/>
              </w:tabs>
              <w:spacing w:line="240" w:lineRule="exact"/>
              <w:ind w:right="14"/>
              <w:rPr>
                <w:rFonts w:ascii="CordiaUPC" w:hAnsi="CordiaUPC" w:cs="CordiaUPC"/>
                <w:sz w:val="26"/>
                <w:szCs w:val="26"/>
              </w:rPr>
            </w:pPr>
            <w:r>
              <w:rPr>
                <w:rFonts w:ascii="CordiaUPC" w:hAnsi="CordiaUPC" w:cs="CordiaUPC"/>
                <w:sz w:val="26"/>
                <w:szCs w:val="26"/>
              </w:rPr>
              <w:t>(4)</w:t>
            </w:r>
          </w:p>
        </w:tc>
        <w:tc>
          <w:tcPr>
            <w:tcW w:w="170" w:type="dxa"/>
            <w:vAlign w:val="bottom"/>
          </w:tcPr>
          <w:p w14:paraId="3633DB03" w14:textId="77777777" w:rsidR="0086029F" w:rsidRPr="00554EC3" w:rsidRDefault="0086029F" w:rsidP="0086029F">
            <w:pPr>
              <w:pStyle w:val="acctfourfigures"/>
              <w:spacing w:line="240" w:lineRule="exact"/>
              <w:rPr>
                <w:rFonts w:ascii="CordiaUPC" w:hAnsi="CordiaUPC" w:cs="CordiaUPC"/>
                <w:sz w:val="26"/>
                <w:szCs w:val="26"/>
              </w:rPr>
            </w:pPr>
          </w:p>
        </w:tc>
        <w:tc>
          <w:tcPr>
            <w:tcW w:w="164" w:type="dxa"/>
            <w:vAlign w:val="bottom"/>
          </w:tcPr>
          <w:p w14:paraId="2423519A" w14:textId="77777777" w:rsidR="0086029F" w:rsidRPr="00554EC3" w:rsidRDefault="0086029F" w:rsidP="0086029F">
            <w:pPr>
              <w:pStyle w:val="acctfourfigures"/>
              <w:spacing w:line="240" w:lineRule="exact"/>
              <w:rPr>
                <w:rFonts w:ascii="CordiaUPC" w:hAnsi="CordiaUPC" w:cs="CordiaUPC"/>
                <w:sz w:val="26"/>
                <w:szCs w:val="26"/>
              </w:rPr>
            </w:pPr>
          </w:p>
        </w:tc>
        <w:tc>
          <w:tcPr>
            <w:tcW w:w="1037" w:type="dxa"/>
            <w:vAlign w:val="bottom"/>
          </w:tcPr>
          <w:p w14:paraId="79FE4234" w14:textId="1D9E7DEB" w:rsidR="0086029F" w:rsidRPr="00554EC3" w:rsidRDefault="0086029F" w:rsidP="0086029F">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3,273</w:t>
            </w:r>
          </w:p>
        </w:tc>
      </w:tr>
      <w:tr w:rsidR="0086029F" w:rsidRPr="00554EC3" w14:paraId="3ECC5EDA" w14:textId="77777777" w:rsidTr="002C612C">
        <w:trPr>
          <w:gridAfter w:val="1"/>
          <w:wAfter w:w="23" w:type="dxa"/>
        </w:trPr>
        <w:tc>
          <w:tcPr>
            <w:tcW w:w="3722" w:type="dxa"/>
            <w:vAlign w:val="bottom"/>
          </w:tcPr>
          <w:p w14:paraId="464F8DB4" w14:textId="77777777" w:rsidR="0086029F" w:rsidRPr="00554EC3" w:rsidRDefault="0086029F" w:rsidP="0086029F">
            <w:pPr>
              <w:spacing w:line="240" w:lineRule="exact"/>
              <w:rPr>
                <w:rFonts w:ascii="CordiaUPC" w:hAnsi="CordiaUPC" w:cs="CordiaUPC"/>
                <w:sz w:val="26"/>
                <w:szCs w:val="26"/>
              </w:rPr>
            </w:pPr>
            <w:r w:rsidRPr="00554EC3">
              <w:rPr>
                <w:rFonts w:ascii="CordiaUPC" w:hAnsi="CordiaUPC" w:cs="CordiaUPC" w:hint="cs"/>
                <w:sz w:val="26"/>
                <w:szCs w:val="26"/>
                <w:lang w:val="en-US"/>
              </w:rPr>
              <w:t>Others</w:t>
            </w:r>
          </w:p>
        </w:tc>
        <w:tc>
          <w:tcPr>
            <w:tcW w:w="1062" w:type="dxa"/>
            <w:tcBorders>
              <w:bottom w:val="single" w:sz="4" w:space="0" w:color="auto"/>
            </w:tcBorders>
            <w:vAlign w:val="bottom"/>
          </w:tcPr>
          <w:p w14:paraId="74FC06C2" w14:textId="31712FE8" w:rsidR="0086029F" w:rsidRPr="00554EC3" w:rsidRDefault="0086029F" w:rsidP="0086029F">
            <w:pPr>
              <w:pStyle w:val="acctfourfigures"/>
              <w:tabs>
                <w:tab w:val="clear" w:pos="765"/>
                <w:tab w:val="decimal" w:pos="782"/>
              </w:tabs>
              <w:spacing w:line="240" w:lineRule="exact"/>
              <w:ind w:right="11"/>
              <w:rPr>
                <w:rFonts w:ascii="CordiaUPC" w:hAnsi="CordiaUPC" w:cs="CordiaUPC"/>
                <w:sz w:val="26"/>
                <w:szCs w:val="26"/>
              </w:rPr>
            </w:pPr>
            <w:r>
              <w:rPr>
                <w:rFonts w:ascii="CordiaUPC" w:hAnsi="CordiaUPC" w:cs="CordiaUPC"/>
                <w:sz w:val="26"/>
                <w:szCs w:val="26"/>
              </w:rPr>
              <w:t>2,455</w:t>
            </w:r>
          </w:p>
        </w:tc>
        <w:tc>
          <w:tcPr>
            <w:tcW w:w="166" w:type="dxa"/>
            <w:vAlign w:val="bottom"/>
          </w:tcPr>
          <w:p w14:paraId="039C2E8D" w14:textId="77777777" w:rsidR="0086029F" w:rsidRPr="00554EC3" w:rsidRDefault="0086029F" w:rsidP="0086029F">
            <w:pPr>
              <w:pStyle w:val="acctfourfigures"/>
              <w:spacing w:line="240" w:lineRule="exact"/>
              <w:rPr>
                <w:rFonts w:ascii="CordiaUPC" w:hAnsi="CordiaUPC" w:cs="CordiaUPC"/>
                <w:sz w:val="26"/>
                <w:szCs w:val="26"/>
              </w:rPr>
            </w:pPr>
          </w:p>
        </w:tc>
        <w:tc>
          <w:tcPr>
            <w:tcW w:w="1042" w:type="dxa"/>
            <w:vAlign w:val="bottom"/>
          </w:tcPr>
          <w:p w14:paraId="19B28442" w14:textId="0EF88BFF" w:rsidR="0086029F" w:rsidRPr="00554EC3" w:rsidRDefault="0086029F" w:rsidP="0086029F">
            <w:pPr>
              <w:pStyle w:val="acctfourfigures"/>
              <w:tabs>
                <w:tab w:val="clear" w:pos="765"/>
                <w:tab w:val="decimal" w:pos="926"/>
              </w:tabs>
              <w:spacing w:line="240" w:lineRule="exact"/>
              <w:ind w:right="67"/>
              <w:rPr>
                <w:rFonts w:ascii="CordiaUPC" w:hAnsi="CordiaUPC" w:cs="CordiaUPC"/>
                <w:sz w:val="26"/>
                <w:szCs w:val="26"/>
              </w:rPr>
            </w:pPr>
            <w:r>
              <w:rPr>
                <w:rFonts w:ascii="CordiaUPC" w:hAnsi="CordiaUPC" w:cs="CordiaUPC"/>
                <w:sz w:val="26"/>
                <w:szCs w:val="26"/>
              </w:rPr>
              <w:t>(247)</w:t>
            </w:r>
          </w:p>
        </w:tc>
        <w:tc>
          <w:tcPr>
            <w:tcW w:w="171" w:type="dxa"/>
          </w:tcPr>
          <w:p w14:paraId="708891D2" w14:textId="77777777" w:rsidR="0086029F" w:rsidRPr="00554EC3" w:rsidRDefault="0086029F" w:rsidP="0086029F">
            <w:pPr>
              <w:pStyle w:val="acctfourfigures"/>
              <w:spacing w:line="240" w:lineRule="exact"/>
              <w:rPr>
                <w:rFonts w:ascii="CordiaUPC" w:hAnsi="CordiaUPC" w:cs="CordiaUPC"/>
                <w:sz w:val="26"/>
                <w:szCs w:val="26"/>
              </w:rPr>
            </w:pPr>
          </w:p>
        </w:tc>
        <w:tc>
          <w:tcPr>
            <w:tcW w:w="1379" w:type="dxa"/>
            <w:tcBorders>
              <w:bottom w:val="single" w:sz="4" w:space="0" w:color="auto"/>
            </w:tcBorders>
          </w:tcPr>
          <w:p w14:paraId="424F07D2" w14:textId="35427534" w:rsidR="0086029F" w:rsidRPr="00554EC3" w:rsidRDefault="0086029F" w:rsidP="0086029F">
            <w:pPr>
              <w:pStyle w:val="acctfourfigures"/>
              <w:tabs>
                <w:tab w:val="clear" w:pos="765"/>
                <w:tab w:val="decimal" w:pos="1033"/>
              </w:tabs>
              <w:spacing w:line="240" w:lineRule="exact"/>
              <w:ind w:right="14"/>
              <w:rPr>
                <w:rFonts w:ascii="CordiaUPC" w:hAnsi="CordiaUPC" w:cs="CordiaUPC"/>
                <w:sz w:val="26"/>
                <w:szCs w:val="26"/>
              </w:rPr>
            </w:pPr>
            <w:r>
              <w:rPr>
                <w:rFonts w:ascii="CordiaUPC" w:hAnsi="CordiaUPC" w:cs="CordiaUPC"/>
                <w:sz w:val="26"/>
                <w:szCs w:val="26"/>
              </w:rPr>
              <w:t>(22)</w:t>
            </w:r>
          </w:p>
        </w:tc>
        <w:tc>
          <w:tcPr>
            <w:tcW w:w="170" w:type="dxa"/>
            <w:vAlign w:val="bottom"/>
          </w:tcPr>
          <w:p w14:paraId="6CEBD7BB" w14:textId="77777777" w:rsidR="0086029F" w:rsidRPr="00554EC3" w:rsidRDefault="0086029F" w:rsidP="0086029F">
            <w:pPr>
              <w:pStyle w:val="acctfourfigures"/>
              <w:spacing w:line="240" w:lineRule="exact"/>
              <w:rPr>
                <w:rFonts w:ascii="CordiaUPC" w:hAnsi="CordiaUPC" w:cs="CordiaUPC"/>
                <w:sz w:val="26"/>
                <w:szCs w:val="26"/>
              </w:rPr>
            </w:pPr>
          </w:p>
        </w:tc>
        <w:tc>
          <w:tcPr>
            <w:tcW w:w="164" w:type="dxa"/>
            <w:vAlign w:val="bottom"/>
          </w:tcPr>
          <w:p w14:paraId="1A17C0CF" w14:textId="77777777" w:rsidR="0086029F" w:rsidRPr="00554EC3" w:rsidRDefault="0086029F" w:rsidP="0086029F">
            <w:pPr>
              <w:pStyle w:val="acctfourfigures"/>
              <w:spacing w:line="240" w:lineRule="exact"/>
              <w:rPr>
                <w:rFonts w:ascii="CordiaUPC" w:hAnsi="CordiaUPC" w:cs="CordiaUPC"/>
                <w:sz w:val="26"/>
                <w:szCs w:val="26"/>
              </w:rPr>
            </w:pPr>
          </w:p>
        </w:tc>
        <w:tc>
          <w:tcPr>
            <w:tcW w:w="1037" w:type="dxa"/>
            <w:vAlign w:val="bottom"/>
          </w:tcPr>
          <w:p w14:paraId="1C4C8664" w14:textId="7B19FEE5" w:rsidR="0086029F" w:rsidRPr="00721BA4" w:rsidRDefault="0086029F" w:rsidP="0086029F">
            <w:pPr>
              <w:pStyle w:val="acctfourfigures"/>
              <w:tabs>
                <w:tab w:val="clear" w:pos="765"/>
                <w:tab w:val="decimal" w:pos="756"/>
              </w:tabs>
              <w:spacing w:line="240" w:lineRule="exact"/>
              <w:ind w:right="11"/>
              <w:rPr>
                <w:rFonts w:ascii="CordiaUPC" w:hAnsi="CordiaUPC" w:cs="CordiaUPC"/>
                <w:sz w:val="26"/>
                <w:szCs w:val="26"/>
                <w:cs/>
                <w:lang w:val="en-US" w:bidi="th-TH"/>
              </w:rPr>
            </w:pPr>
            <w:r>
              <w:rPr>
                <w:rFonts w:ascii="CordiaUPC" w:hAnsi="CordiaUPC" w:cs="CordiaUPC"/>
                <w:sz w:val="26"/>
                <w:szCs w:val="26"/>
                <w:lang w:val="en-US" w:bidi="th-TH"/>
              </w:rPr>
              <w:t>2,186</w:t>
            </w:r>
          </w:p>
        </w:tc>
      </w:tr>
      <w:tr w:rsidR="0086029F" w:rsidRPr="00554EC3" w14:paraId="60105EF8" w14:textId="77777777" w:rsidTr="002C612C">
        <w:trPr>
          <w:gridAfter w:val="1"/>
          <w:wAfter w:w="23" w:type="dxa"/>
        </w:trPr>
        <w:tc>
          <w:tcPr>
            <w:tcW w:w="3722" w:type="dxa"/>
            <w:vAlign w:val="bottom"/>
          </w:tcPr>
          <w:p w14:paraId="415FB7B3" w14:textId="77777777" w:rsidR="0086029F" w:rsidRPr="00554EC3" w:rsidRDefault="0086029F" w:rsidP="0086029F">
            <w:pPr>
              <w:spacing w:line="240" w:lineRule="exact"/>
              <w:ind w:left="180" w:hanging="180"/>
              <w:rPr>
                <w:rFonts w:ascii="CordiaUPC" w:hAnsi="CordiaUPC" w:cs="CordiaUPC"/>
                <w:b/>
                <w:bCs/>
                <w:sz w:val="26"/>
                <w:szCs w:val="26"/>
              </w:rPr>
            </w:pPr>
            <w:r w:rsidRPr="00554EC3">
              <w:rPr>
                <w:rFonts w:ascii="CordiaUPC" w:hAnsi="CordiaUPC" w:cs="CordiaUPC" w:hint="cs"/>
                <w:b/>
                <w:bCs/>
                <w:sz w:val="26"/>
                <w:szCs w:val="26"/>
              </w:rPr>
              <w:t>Total</w:t>
            </w:r>
          </w:p>
        </w:tc>
        <w:tc>
          <w:tcPr>
            <w:tcW w:w="1062" w:type="dxa"/>
            <w:tcBorders>
              <w:top w:val="single" w:sz="4" w:space="0" w:color="auto"/>
              <w:left w:val="nil"/>
              <w:bottom w:val="single" w:sz="4" w:space="0" w:color="auto"/>
              <w:right w:val="nil"/>
            </w:tcBorders>
            <w:vAlign w:val="bottom"/>
          </w:tcPr>
          <w:p w14:paraId="10171417" w14:textId="5E47ACA0" w:rsidR="0086029F" w:rsidRPr="00554EC3" w:rsidRDefault="0086029F" w:rsidP="0086029F">
            <w:pPr>
              <w:pStyle w:val="acctfourfigures"/>
              <w:tabs>
                <w:tab w:val="clear" w:pos="765"/>
                <w:tab w:val="decimal" w:pos="782"/>
              </w:tabs>
              <w:spacing w:line="240" w:lineRule="exact"/>
              <w:ind w:right="11"/>
              <w:rPr>
                <w:rFonts w:ascii="CordiaUPC" w:hAnsi="CordiaUPC" w:cs="CordiaUPC"/>
                <w:b/>
                <w:bCs/>
                <w:sz w:val="26"/>
                <w:szCs w:val="26"/>
              </w:rPr>
            </w:pPr>
            <w:r>
              <w:rPr>
                <w:rFonts w:ascii="CordiaUPC" w:hAnsi="CordiaUPC" w:cs="CordiaUPC"/>
                <w:b/>
                <w:bCs/>
                <w:sz w:val="26"/>
                <w:szCs w:val="26"/>
              </w:rPr>
              <w:t>7,676</w:t>
            </w:r>
          </w:p>
        </w:tc>
        <w:tc>
          <w:tcPr>
            <w:tcW w:w="166" w:type="dxa"/>
            <w:vAlign w:val="bottom"/>
          </w:tcPr>
          <w:p w14:paraId="606A6376" w14:textId="77777777" w:rsidR="0086029F" w:rsidRPr="00554EC3" w:rsidRDefault="0086029F" w:rsidP="0086029F">
            <w:pPr>
              <w:pStyle w:val="acctfourfigures"/>
              <w:spacing w:line="240" w:lineRule="exact"/>
              <w:rPr>
                <w:rFonts w:ascii="CordiaUPC" w:hAnsi="CordiaUPC" w:cs="CordiaUPC"/>
                <w:b/>
                <w:bCs/>
                <w:sz w:val="26"/>
                <w:szCs w:val="26"/>
              </w:rPr>
            </w:pPr>
          </w:p>
        </w:tc>
        <w:tc>
          <w:tcPr>
            <w:tcW w:w="1042" w:type="dxa"/>
            <w:tcBorders>
              <w:top w:val="single" w:sz="4" w:space="0" w:color="auto"/>
              <w:left w:val="nil"/>
              <w:bottom w:val="single" w:sz="4" w:space="0" w:color="auto"/>
              <w:right w:val="nil"/>
            </w:tcBorders>
            <w:vAlign w:val="bottom"/>
          </w:tcPr>
          <w:p w14:paraId="6C768D0B" w14:textId="35DD894C" w:rsidR="0086029F" w:rsidRPr="00554EC3" w:rsidRDefault="0086029F" w:rsidP="0086029F">
            <w:pPr>
              <w:pStyle w:val="acctfourfigures"/>
              <w:tabs>
                <w:tab w:val="clear" w:pos="765"/>
                <w:tab w:val="decimal" w:pos="926"/>
              </w:tabs>
              <w:spacing w:line="240" w:lineRule="exact"/>
              <w:ind w:right="67"/>
              <w:rPr>
                <w:rFonts w:ascii="CordiaUPC" w:hAnsi="CordiaUPC" w:cs="CordiaUPC"/>
                <w:b/>
                <w:bCs/>
                <w:sz w:val="26"/>
                <w:szCs w:val="26"/>
              </w:rPr>
            </w:pPr>
            <w:r>
              <w:rPr>
                <w:rFonts w:ascii="CordiaUPC" w:hAnsi="CordiaUPC" w:cs="CordiaUPC"/>
                <w:b/>
                <w:bCs/>
                <w:sz w:val="26"/>
                <w:szCs w:val="26"/>
              </w:rPr>
              <w:t>(294)</w:t>
            </w:r>
          </w:p>
        </w:tc>
        <w:tc>
          <w:tcPr>
            <w:tcW w:w="171" w:type="dxa"/>
          </w:tcPr>
          <w:p w14:paraId="1B0DBD69" w14:textId="77777777" w:rsidR="0086029F" w:rsidRPr="00554EC3" w:rsidRDefault="0086029F" w:rsidP="0086029F">
            <w:pPr>
              <w:pStyle w:val="acctfourfigures"/>
              <w:spacing w:line="240" w:lineRule="exact"/>
              <w:rPr>
                <w:rFonts w:ascii="CordiaUPC" w:hAnsi="CordiaUPC" w:cs="CordiaUPC"/>
                <w:b/>
                <w:bCs/>
                <w:sz w:val="26"/>
                <w:szCs w:val="26"/>
              </w:rPr>
            </w:pPr>
          </w:p>
        </w:tc>
        <w:tc>
          <w:tcPr>
            <w:tcW w:w="1379" w:type="dxa"/>
            <w:tcBorders>
              <w:top w:val="single" w:sz="4" w:space="0" w:color="auto"/>
              <w:bottom w:val="single" w:sz="4" w:space="0" w:color="auto"/>
            </w:tcBorders>
          </w:tcPr>
          <w:p w14:paraId="79281386" w14:textId="4D9266F1" w:rsidR="0086029F" w:rsidRPr="00554EC3" w:rsidRDefault="0086029F" w:rsidP="0086029F">
            <w:pPr>
              <w:pStyle w:val="acctfourfigures"/>
              <w:tabs>
                <w:tab w:val="clear" w:pos="765"/>
                <w:tab w:val="decimal" w:pos="1033"/>
              </w:tabs>
              <w:spacing w:line="240" w:lineRule="exact"/>
              <w:ind w:right="14"/>
              <w:rPr>
                <w:rFonts w:ascii="CordiaUPC" w:hAnsi="CordiaUPC" w:cs="CordiaUPC"/>
                <w:b/>
                <w:bCs/>
                <w:sz w:val="26"/>
                <w:szCs w:val="26"/>
              </w:rPr>
            </w:pPr>
            <w:r>
              <w:rPr>
                <w:rFonts w:ascii="CordiaUPC" w:hAnsi="CordiaUPC" w:cs="CordiaUPC"/>
                <w:b/>
                <w:bCs/>
                <w:sz w:val="26"/>
                <w:szCs w:val="26"/>
              </w:rPr>
              <w:t>(69)</w:t>
            </w:r>
          </w:p>
        </w:tc>
        <w:tc>
          <w:tcPr>
            <w:tcW w:w="170" w:type="dxa"/>
            <w:vAlign w:val="bottom"/>
          </w:tcPr>
          <w:p w14:paraId="1181E63B" w14:textId="77777777" w:rsidR="0086029F" w:rsidRPr="00554EC3" w:rsidRDefault="0086029F" w:rsidP="0086029F">
            <w:pPr>
              <w:pStyle w:val="acctfourfigures"/>
              <w:spacing w:line="240" w:lineRule="exact"/>
              <w:rPr>
                <w:rFonts w:ascii="CordiaUPC" w:hAnsi="CordiaUPC" w:cs="CordiaUPC"/>
                <w:b/>
                <w:bCs/>
                <w:sz w:val="26"/>
                <w:szCs w:val="26"/>
              </w:rPr>
            </w:pPr>
          </w:p>
        </w:tc>
        <w:tc>
          <w:tcPr>
            <w:tcW w:w="164" w:type="dxa"/>
            <w:vAlign w:val="bottom"/>
          </w:tcPr>
          <w:p w14:paraId="65FF60A8" w14:textId="77777777" w:rsidR="0086029F" w:rsidRPr="00554EC3" w:rsidRDefault="0086029F" w:rsidP="0086029F">
            <w:pPr>
              <w:pStyle w:val="acctfourfigures"/>
              <w:spacing w:line="240" w:lineRule="exact"/>
              <w:rPr>
                <w:rFonts w:ascii="CordiaUPC" w:hAnsi="CordiaUPC" w:cs="CordiaUPC"/>
                <w:b/>
                <w:bCs/>
                <w:sz w:val="26"/>
                <w:szCs w:val="26"/>
              </w:rPr>
            </w:pPr>
          </w:p>
        </w:tc>
        <w:tc>
          <w:tcPr>
            <w:tcW w:w="1037" w:type="dxa"/>
            <w:tcBorders>
              <w:top w:val="single" w:sz="4" w:space="0" w:color="auto"/>
              <w:left w:val="nil"/>
              <w:bottom w:val="single" w:sz="4" w:space="0" w:color="auto"/>
              <w:right w:val="nil"/>
            </w:tcBorders>
            <w:vAlign w:val="bottom"/>
          </w:tcPr>
          <w:p w14:paraId="112C0033" w14:textId="5FEA96CD" w:rsidR="0086029F" w:rsidRPr="00554EC3" w:rsidRDefault="0086029F" w:rsidP="0086029F">
            <w:pPr>
              <w:pStyle w:val="acctfourfigures"/>
              <w:tabs>
                <w:tab w:val="clear" w:pos="765"/>
                <w:tab w:val="decimal" w:pos="756"/>
              </w:tabs>
              <w:spacing w:line="240" w:lineRule="exact"/>
              <w:ind w:right="11"/>
              <w:rPr>
                <w:rFonts w:ascii="CordiaUPC" w:hAnsi="CordiaUPC" w:cs="CordiaUPC"/>
                <w:b/>
                <w:bCs/>
                <w:sz w:val="26"/>
                <w:szCs w:val="26"/>
              </w:rPr>
            </w:pPr>
            <w:r>
              <w:rPr>
                <w:rFonts w:ascii="CordiaUPC" w:hAnsi="CordiaUPC" w:cs="CordiaUPC"/>
                <w:b/>
                <w:bCs/>
                <w:sz w:val="26"/>
                <w:szCs w:val="26"/>
              </w:rPr>
              <w:t>7,313</w:t>
            </w:r>
          </w:p>
        </w:tc>
      </w:tr>
      <w:tr w:rsidR="0086029F" w:rsidRPr="00554EC3" w14:paraId="16C9249A" w14:textId="77777777" w:rsidTr="002C612C">
        <w:trPr>
          <w:gridAfter w:val="1"/>
          <w:wAfter w:w="23" w:type="dxa"/>
        </w:trPr>
        <w:tc>
          <w:tcPr>
            <w:tcW w:w="3722" w:type="dxa"/>
            <w:vAlign w:val="bottom"/>
          </w:tcPr>
          <w:p w14:paraId="6F184401" w14:textId="77777777" w:rsidR="0086029F" w:rsidRPr="00554EC3" w:rsidRDefault="0086029F" w:rsidP="0086029F">
            <w:pPr>
              <w:spacing w:line="240" w:lineRule="exact"/>
              <w:ind w:left="180" w:hanging="180"/>
              <w:rPr>
                <w:rFonts w:ascii="CordiaUPC" w:hAnsi="CordiaUPC" w:cs="CordiaUPC"/>
                <w:b/>
                <w:bCs/>
                <w:sz w:val="26"/>
                <w:szCs w:val="26"/>
              </w:rPr>
            </w:pPr>
          </w:p>
        </w:tc>
        <w:tc>
          <w:tcPr>
            <w:tcW w:w="1062" w:type="dxa"/>
            <w:tcBorders>
              <w:top w:val="single" w:sz="4" w:space="0" w:color="auto"/>
              <w:left w:val="nil"/>
              <w:right w:val="nil"/>
            </w:tcBorders>
            <w:vAlign w:val="bottom"/>
          </w:tcPr>
          <w:p w14:paraId="10F5DA7E" w14:textId="77777777" w:rsidR="0086029F" w:rsidRPr="00554EC3" w:rsidRDefault="0086029F" w:rsidP="0086029F">
            <w:pPr>
              <w:pStyle w:val="acctfourfigures"/>
              <w:tabs>
                <w:tab w:val="clear" w:pos="765"/>
                <w:tab w:val="decimal" w:pos="782"/>
                <w:tab w:val="decimal" w:pos="968"/>
              </w:tabs>
              <w:spacing w:line="240" w:lineRule="exact"/>
              <w:ind w:right="11"/>
              <w:rPr>
                <w:rFonts w:ascii="CordiaUPC" w:hAnsi="CordiaUPC" w:cs="CordiaUPC"/>
                <w:b/>
                <w:bCs/>
                <w:sz w:val="26"/>
                <w:szCs w:val="26"/>
              </w:rPr>
            </w:pPr>
          </w:p>
        </w:tc>
        <w:tc>
          <w:tcPr>
            <w:tcW w:w="166" w:type="dxa"/>
            <w:vAlign w:val="bottom"/>
          </w:tcPr>
          <w:p w14:paraId="42CBDEA1" w14:textId="77777777" w:rsidR="0086029F" w:rsidRPr="00554EC3" w:rsidRDefault="0086029F" w:rsidP="0086029F">
            <w:pPr>
              <w:pStyle w:val="acctfourfigures"/>
              <w:spacing w:line="240" w:lineRule="exact"/>
              <w:rPr>
                <w:rFonts w:ascii="CordiaUPC" w:hAnsi="CordiaUPC" w:cs="CordiaUPC"/>
                <w:b/>
                <w:bCs/>
                <w:sz w:val="26"/>
                <w:szCs w:val="26"/>
              </w:rPr>
            </w:pPr>
          </w:p>
        </w:tc>
        <w:tc>
          <w:tcPr>
            <w:tcW w:w="1042" w:type="dxa"/>
            <w:tcBorders>
              <w:top w:val="single" w:sz="4" w:space="0" w:color="auto"/>
              <w:left w:val="nil"/>
              <w:right w:val="nil"/>
            </w:tcBorders>
            <w:vAlign w:val="bottom"/>
          </w:tcPr>
          <w:p w14:paraId="22288B93" w14:textId="77777777" w:rsidR="0086029F" w:rsidRPr="00554EC3" w:rsidRDefault="0086029F" w:rsidP="0086029F">
            <w:pPr>
              <w:pStyle w:val="acctfourfigures"/>
              <w:tabs>
                <w:tab w:val="clear" w:pos="765"/>
                <w:tab w:val="decimal" w:pos="926"/>
              </w:tabs>
              <w:spacing w:line="240" w:lineRule="exact"/>
              <w:ind w:right="67"/>
              <w:rPr>
                <w:rFonts w:ascii="CordiaUPC" w:hAnsi="CordiaUPC" w:cs="CordiaUPC"/>
                <w:b/>
                <w:bCs/>
                <w:sz w:val="26"/>
                <w:szCs w:val="26"/>
              </w:rPr>
            </w:pPr>
          </w:p>
        </w:tc>
        <w:tc>
          <w:tcPr>
            <w:tcW w:w="171" w:type="dxa"/>
          </w:tcPr>
          <w:p w14:paraId="087F4C04" w14:textId="77777777" w:rsidR="0086029F" w:rsidRPr="00554EC3" w:rsidRDefault="0086029F" w:rsidP="0086029F">
            <w:pPr>
              <w:pStyle w:val="acctfourfigures"/>
              <w:spacing w:line="240" w:lineRule="exact"/>
              <w:rPr>
                <w:rFonts w:ascii="CordiaUPC" w:hAnsi="CordiaUPC" w:cs="CordiaUPC"/>
                <w:b/>
                <w:bCs/>
                <w:sz w:val="26"/>
                <w:szCs w:val="26"/>
              </w:rPr>
            </w:pPr>
          </w:p>
        </w:tc>
        <w:tc>
          <w:tcPr>
            <w:tcW w:w="1379" w:type="dxa"/>
            <w:tcBorders>
              <w:top w:val="single" w:sz="4" w:space="0" w:color="auto"/>
            </w:tcBorders>
          </w:tcPr>
          <w:p w14:paraId="1693DF1E" w14:textId="77777777" w:rsidR="0086029F" w:rsidRPr="00554EC3" w:rsidRDefault="0086029F" w:rsidP="0086029F">
            <w:pPr>
              <w:pStyle w:val="acctfourfigures"/>
              <w:tabs>
                <w:tab w:val="clear" w:pos="765"/>
                <w:tab w:val="decimal" w:pos="605"/>
                <w:tab w:val="decimal" w:pos="1033"/>
              </w:tabs>
              <w:spacing w:line="240" w:lineRule="exact"/>
              <w:rPr>
                <w:rFonts w:ascii="CordiaUPC" w:hAnsi="CordiaUPC" w:cs="CordiaUPC"/>
                <w:b/>
                <w:bCs/>
                <w:sz w:val="26"/>
                <w:szCs w:val="26"/>
              </w:rPr>
            </w:pPr>
          </w:p>
        </w:tc>
        <w:tc>
          <w:tcPr>
            <w:tcW w:w="170" w:type="dxa"/>
            <w:vAlign w:val="bottom"/>
          </w:tcPr>
          <w:p w14:paraId="41E33513" w14:textId="77777777" w:rsidR="0086029F" w:rsidRPr="00554EC3" w:rsidRDefault="0086029F" w:rsidP="0086029F">
            <w:pPr>
              <w:pStyle w:val="acctfourfigures"/>
              <w:spacing w:line="240" w:lineRule="exact"/>
              <w:rPr>
                <w:rFonts w:ascii="CordiaUPC" w:hAnsi="CordiaUPC" w:cs="CordiaUPC"/>
                <w:b/>
                <w:bCs/>
                <w:sz w:val="26"/>
                <w:szCs w:val="26"/>
              </w:rPr>
            </w:pPr>
          </w:p>
        </w:tc>
        <w:tc>
          <w:tcPr>
            <w:tcW w:w="164" w:type="dxa"/>
            <w:vAlign w:val="bottom"/>
          </w:tcPr>
          <w:p w14:paraId="4927ADB0" w14:textId="77777777" w:rsidR="0086029F" w:rsidRPr="00554EC3" w:rsidRDefault="0086029F" w:rsidP="0086029F">
            <w:pPr>
              <w:pStyle w:val="acctfourfigures"/>
              <w:spacing w:line="240" w:lineRule="exact"/>
              <w:rPr>
                <w:rFonts w:ascii="CordiaUPC" w:hAnsi="CordiaUPC" w:cs="CordiaUPC"/>
                <w:b/>
                <w:bCs/>
                <w:sz w:val="26"/>
                <w:szCs w:val="26"/>
              </w:rPr>
            </w:pPr>
          </w:p>
        </w:tc>
        <w:tc>
          <w:tcPr>
            <w:tcW w:w="1037" w:type="dxa"/>
            <w:tcBorders>
              <w:top w:val="single" w:sz="4" w:space="0" w:color="auto"/>
              <w:left w:val="nil"/>
              <w:right w:val="nil"/>
            </w:tcBorders>
            <w:vAlign w:val="bottom"/>
          </w:tcPr>
          <w:p w14:paraId="123F05AB" w14:textId="77777777" w:rsidR="0086029F" w:rsidRPr="00554EC3" w:rsidRDefault="0086029F" w:rsidP="0086029F">
            <w:pPr>
              <w:pStyle w:val="acctfourfigures"/>
              <w:tabs>
                <w:tab w:val="clear" w:pos="765"/>
                <w:tab w:val="decimal" w:pos="756"/>
              </w:tabs>
              <w:spacing w:line="240" w:lineRule="exact"/>
              <w:ind w:right="11"/>
              <w:rPr>
                <w:rFonts w:ascii="CordiaUPC" w:hAnsi="CordiaUPC" w:cs="CordiaUPC"/>
                <w:b/>
                <w:bCs/>
                <w:sz w:val="26"/>
                <w:szCs w:val="26"/>
              </w:rPr>
            </w:pPr>
          </w:p>
        </w:tc>
      </w:tr>
      <w:tr w:rsidR="0086029F" w:rsidRPr="00554EC3" w14:paraId="0E5CE878" w14:textId="77777777" w:rsidTr="002C612C">
        <w:trPr>
          <w:gridAfter w:val="1"/>
          <w:wAfter w:w="23" w:type="dxa"/>
        </w:trPr>
        <w:tc>
          <w:tcPr>
            <w:tcW w:w="3722" w:type="dxa"/>
            <w:vAlign w:val="bottom"/>
          </w:tcPr>
          <w:p w14:paraId="3D8DD341" w14:textId="77777777" w:rsidR="0086029F" w:rsidRPr="00554EC3" w:rsidRDefault="0086029F" w:rsidP="0086029F">
            <w:pPr>
              <w:spacing w:line="240" w:lineRule="exact"/>
              <w:ind w:left="180" w:hanging="180"/>
              <w:rPr>
                <w:rFonts w:ascii="CordiaUPC" w:hAnsi="CordiaUPC" w:cs="CordiaUPC"/>
                <w:b/>
                <w:bCs/>
                <w:sz w:val="26"/>
                <w:szCs w:val="26"/>
              </w:rPr>
            </w:pPr>
            <w:r w:rsidRPr="00554EC3">
              <w:rPr>
                <w:rFonts w:ascii="CordiaUPC" w:hAnsi="CordiaUPC" w:cs="CordiaUPC" w:hint="cs"/>
                <w:b/>
                <w:bCs/>
                <w:sz w:val="26"/>
                <w:szCs w:val="26"/>
              </w:rPr>
              <w:t>Net</w:t>
            </w:r>
          </w:p>
        </w:tc>
        <w:tc>
          <w:tcPr>
            <w:tcW w:w="1062" w:type="dxa"/>
            <w:tcBorders>
              <w:left w:val="nil"/>
              <w:bottom w:val="double" w:sz="4" w:space="0" w:color="auto"/>
              <w:right w:val="nil"/>
            </w:tcBorders>
            <w:vAlign w:val="bottom"/>
          </w:tcPr>
          <w:p w14:paraId="04EE3E02" w14:textId="7EB64BB1" w:rsidR="0086029F" w:rsidRPr="00554EC3" w:rsidRDefault="0086029F" w:rsidP="0086029F">
            <w:pPr>
              <w:pStyle w:val="acctfourfigures"/>
              <w:tabs>
                <w:tab w:val="clear" w:pos="765"/>
                <w:tab w:val="decimal" w:pos="782"/>
              </w:tabs>
              <w:spacing w:line="240" w:lineRule="exact"/>
              <w:ind w:right="11"/>
              <w:rPr>
                <w:rFonts w:ascii="CordiaUPC" w:hAnsi="CordiaUPC" w:cs="CordiaUPC"/>
                <w:b/>
                <w:bCs/>
                <w:sz w:val="26"/>
                <w:szCs w:val="26"/>
              </w:rPr>
            </w:pPr>
            <w:r>
              <w:rPr>
                <w:rFonts w:ascii="CordiaUPC" w:hAnsi="CordiaUPC" w:cs="CordiaUPC"/>
                <w:b/>
                <w:bCs/>
                <w:sz w:val="26"/>
                <w:szCs w:val="26"/>
              </w:rPr>
              <w:t>(1,521)</w:t>
            </w:r>
          </w:p>
        </w:tc>
        <w:tc>
          <w:tcPr>
            <w:tcW w:w="166" w:type="dxa"/>
            <w:vAlign w:val="bottom"/>
          </w:tcPr>
          <w:p w14:paraId="42CD7A97" w14:textId="77777777" w:rsidR="0086029F" w:rsidRPr="00554EC3" w:rsidRDefault="0086029F" w:rsidP="0086029F">
            <w:pPr>
              <w:pStyle w:val="acctfourfigures"/>
              <w:spacing w:line="240" w:lineRule="exact"/>
              <w:rPr>
                <w:rFonts w:ascii="CordiaUPC" w:hAnsi="CordiaUPC" w:cs="CordiaUPC"/>
                <w:b/>
                <w:bCs/>
                <w:sz w:val="26"/>
                <w:szCs w:val="26"/>
              </w:rPr>
            </w:pPr>
          </w:p>
        </w:tc>
        <w:tc>
          <w:tcPr>
            <w:tcW w:w="1042" w:type="dxa"/>
            <w:tcBorders>
              <w:left w:val="nil"/>
              <w:bottom w:val="double" w:sz="4" w:space="0" w:color="auto"/>
              <w:right w:val="nil"/>
            </w:tcBorders>
            <w:vAlign w:val="bottom"/>
          </w:tcPr>
          <w:p w14:paraId="5FE4BE9B" w14:textId="324F2E26" w:rsidR="0086029F" w:rsidRPr="00554EC3" w:rsidRDefault="0086029F" w:rsidP="0086029F">
            <w:pPr>
              <w:pStyle w:val="acctfourfigures"/>
              <w:tabs>
                <w:tab w:val="clear" w:pos="765"/>
                <w:tab w:val="decimal" w:pos="926"/>
              </w:tabs>
              <w:spacing w:line="240" w:lineRule="exact"/>
              <w:ind w:right="67"/>
              <w:rPr>
                <w:rFonts w:ascii="CordiaUPC" w:hAnsi="CordiaUPC" w:cs="CordiaUPC"/>
                <w:b/>
                <w:bCs/>
                <w:sz w:val="26"/>
                <w:szCs w:val="26"/>
              </w:rPr>
            </w:pPr>
            <w:r>
              <w:rPr>
                <w:rFonts w:ascii="CordiaUPC" w:hAnsi="CordiaUPC" w:cs="CordiaUPC"/>
                <w:b/>
                <w:bCs/>
                <w:sz w:val="26"/>
                <w:szCs w:val="26"/>
              </w:rPr>
              <w:t>221</w:t>
            </w:r>
          </w:p>
        </w:tc>
        <w:tc>
          <w:tcPr>
            <w:tcW w:w="171" w:type="dxa"/>
          </w:tcPr>
          <w:p w14:paraId="657132A6" w14:textId="77777777" w:rsidR="0086029F" w:rsidRPr="00554EC3" w:rsidRDefault="0086029F" w:rsidP="0086029F">
            <w:pPr>
              <w:pStyle w:val="acctfourfigures"/>
              <w:spacing w:line="240" w:lineRule="exact"/>
              <w:rPr>
                <w:rFonts w:ascii="CordiaUPC" w:hAnsi="CordiaUPC" w:cs="CordiaUPC"/>
                <w:b/>
                <w:bCs/>
                <w:sz w:val="26"/>
                <w:szCs w:val="26"/>
              </w:rPr>
            </w:pPr>
          </w:p>
        </w:tc>
        <w:tc>
          <w:tcPr>
            <w:tcW w:w="1379" w:type="dxa"/>
            <w:tcBorders>
              <w:bottom w:val="double" w:sz="4" w:space="0" w:color="auto"/>
            </w:tcBorders>
          </w:tcPr>
          <w:p w14:paraId="42B0EB30" w14:textId="6FC938D1" w:rsidR="0086029F" w:rsidRPr="00554EC3" w:rsidRDefault="0086029F" w:rsidP="0086029F">
            <w:pPr>
              <w:pStyle w:val="acctfourfigures"/>
              <w:tabs>
                <w:tab w:val="clear" w:pos="765"/>
                <w:tab w:val="decimal" w:pos="1033"/>
              </w:tabs>
              <w:spacing w:line="240" w:lineRule="exact"/>
              <w:ind w:right="14"/>
              <w:rPr>
                <w:rFonts w:ascii="CordiaUPC" w:hAnsi="CordiaUPC" w:cs="CordiaUPC"/>
                <w:b/>
                <w:bCs/>
                <w:sz w:val="26"/>
                <w:szCs w:val="26"/>
              </w:rPr>
            </w:pPr>
            <w:r>
              <w:rPr>
                <w:rFonts w:ascii="CordiaUPC" w:hAnsi="CordiaUPC" w:cs="CordiaUPC"/>
                <w:b/>
                <w:bCs/>
                <w:sz w:val="26"/>
                <w:szCs w:val="26"/>
              </w:rPr>
              <w:t>(7)</w:t>
            </w:r>
          </w:p>
        </w:tc>
        <w:tc>
          <w:tcPr>
            <w:tcW w:w="170" w:type="dxa"/>
            <w:vAlign w:val="bottom"/>
          </w:tcPr>
          <w:p w14:paraId="183B64F6" w14:textId="77777777" w:rsidR="0086029F" w:rsidRPr="00554EC3" w:rsidRDefault="0086029F" w:rsidP="0086029F">
            <w:pPr>
              <w:pStyle w:val="acctfourfigures"/>
              <w:spacing w:line="240" w:lineRule="exact"/>
              <w:rPr>
                <w:rFonts w:ascii="CordiaUPC" w:hAnsi="CordiaUPC" w:cs="CordiaUPC"/>
                <w:b/>
                <w:bCs/>
                <w:sz w:val="26"/>
                <w:szCs w:val="26"/>
              </w:rPr>
            </w:pPr>
          </w:p>
        </w:tc>
        <w:tc>
          <w:tcPr>
            <w:tcW w:w="164" w:type="dxa"/>
            <w:vAlign w:val="bottom"/>
          </w:tcPr>
          <w:p w14:paraId="52630B62" w14:textId="77777777" w:rsidR="0086029F" w:rsidRPr="00554EC3" w:rsidRDefault="0086029F" w:rsidP="0086029F">
            <w:pPr>
              <w:pStyle w:val="acctfourfigures"/>
              <w:spacing w:line="240" w:lineRule="exact"/>
              <w:rPr>
                <w:rFonts w:ascii="CordiaUPC" w:hAnsi="CordiaUPC" w:cs="CordiaUPC"/>
                <w:b/>
                <w:bCs/>
                <w:sz w:val="26"/>
                <w:szCs w:val="26"/>
              </w:rPr>
            </w:pPr>
          </w:p>
        </w:tc>
        <w:tc>
          <w:tcPr>
            <w:tcW w:w="1037" w:type="dxa"/>
            <w:tcBorders>
              <w:left w:val="nil"/>
              <w:bottom w:val="double" w:sz="4" w:space="0" w:color="auto"/>
              <w:right w:val="nil"/>
            </w:tcBorders>
            <w:vAlign w:val="bottom"/>
          </w:tcPr>
          <w:p w14:paraId="3CB88897" w14:textId="76720131" w:rsidR="0086029F" w:rsidRPr="00554EC3" w:rsidRDefault="0086029F" w:rsidP="0086029F">
            <w:pPr>
              <w:pStyle w:val="acctfourfigures"/>
              <w:tabs>
                <w:tab w:val="clear" w:pos="765"/>
                <w:tab w:val="decimal" w:pos="756"/>
              </w:tabs>
              <w:spacing w:line="240" w:lineRule="exact"/>
              <w:ind w:right="11"/>
              <w:rPr>
                <w:rFonts w:ascii="CordiaUPC" w:hAnsi="CordiaUPC" w:cs="CordiaUPC"/>
                <w:b/>
                <w:bCs/>
                <w:sz w:val="26"/>
                <w:szCs w:val="26"/>
              </w:rPr>
            </w:pPr>
            <w:r>
              <w:rPr>
                <w:rFonts w:ascii="CordiaUPC" w:hAnsi="CordiaUPC" w:cs="CordiaUPC"/>
                <w:b/>
                <w:bCs/>
                <w:sz w:val="26"/>
                <w:szCs w:val="26"/>
              </w:rPr>
              <w:t>(1,307)</w:t>
            </w:r>
          </w:p>
        </w:tc>
      </w:tr>
    </w:tbl>
    <w:p w14:paraId="318B8AE4" w14:textId="4D5372EF" w:rsidR="00EA6BC9" w:rsidRDefault="00EA6BC9" w:rsidP="00EA6BC9">
      <w:pPr>
        <w:pStyle w:val="ListParagraph"/>
        <w:spacing w:line="240" w:lineRule="exact"/>
        <w:ind w:left="540"/>
        <w:jc w:val="both"/>
        <w:rPr>
          <w:rFonts w:ascii="CordiaUPC" w:eastAsia="Times New Roman" w:hAnsi="CordiaUPC" w:cs="CordiaUPC"/>
          <w:sz w:val="26"/>
          <w:szCs w:val="26"/>
          <w:lang w:val="en-AU"/>
        </w:rPr>
      </w:pPr>
    </w:p>
    <w:p w14:paraId="156D0861" w14:textId="12E724A4" w:rsidR="00EA6BC9" w:rsidRDefault="00EA6BC9" w:rsidP="00EA6BC9">
      <w:pPr>
        <w:pStyle w:val="ListParagraph"/>
        <w:spacing w:line="240" w:lineRule="exact"/>
        <w:ind w:left="540"/>
        <w:jc w:val="both"/>
        <w:rPr>
          <w:rFonts w:ascii="CordiaUPC" w:eastAsia="Times New Roman" w:hAnsi="CordiaUPC" w:cs="CordiaUPC"/>
          <w:sz w:val="26"/>
          <w:szCs w:val="26"/>
          <w:lang w:val="en-AU"/>
        </w:rPr>
      </w:pPr>
    </w:p>
    <w:p w14:paraId="5CAE11AA" w14:textId="77777777" w:rsidR="00EA6BC9" w:rsidRPr="00EA6BC9" w:rsidRDefault="00EA6BC9" w:rsidP="00EA6BC9">
      <w:pPr>
        <w:pStyle w:val="ListParagraph"/>
        <w:spacing w:line="240" w:lineRule="exact"/>
        <w:ind w:left="547"/>
        <w:jc w:val="both"/>
        <w:rPr>
          <w:rFonts w:ascii="CordiaUPC" w:eastAsia="Times New Roman" w:hAnsi="CordiaUPC" w:cs="CordiaUPC"/>
          <w:sz w:val="26"/>
          <w:szCs w:val="26"/>
          <w:lang w:val="en-AU"/>
        </w:rPr>
      </w:pPr>
    </w:p>
    <w:p w14:paraId="04DF5D6D" w14:textId="77777777" w:rsidR="00EA6BC9" w:rsidRDefault="00EA6BC9">
      <w:r>
        <w:br w:type="page"/>
      </w:r>
    </w:p>
    <w:tbl>
      <w:tblPr>
        <w:tblW w:w="9633" w:type="dxa"/>
        <w:tblInd w:w="432" w:type="dxa"/>
        <w:tblLayout w:type="fixed"/>
        <w:tblCellMar>
          <w:left w:w="72" w:type="dxa"/>
          <w:right w:w="72" w:type="dxa"/>
        </w:tblCellMar>
        <w:tblLook w:val="05E0" w:firstRow="1" w:lastRow="1" w:firstColumn="1" w:lastColumn="1" w:noHBand="0" w:noVBand="1"/>
      </w:tblPr>
      <w:tblGrid>
        <w:gridCol w:w="3168"/>
        <w:gridCol w:w="1008"/>
        <w:gridCol w:w="169"/>
        <w:gridCol w:w="1008"/>
        <w:gridCol w:w="168"/>
        <w:gridCol w:w="1368"/>
        <w:gridCol w:w="169"/>
        <w:gridCol w:w="1440"/>
        <w:gridCol w:w="168"/>
        <w:gridCol w:w="967"/>
      </w:tblGrid>
      <w:tr w:rsidR="00EA6BC9" w:rsidRPr="00EA6BC9" w14:paraId="3F4B1384" w14:textId="77777777" w:rsidTr="00FC71C7">
        <w:trPr>
          <w:trHeight w:val="164"/>
          <w:tblHeader/>
        </w:trPr>
        <w:tc>
          <w:tcPr>
            <w:tcW w:w="3168" w:type="dxa"/>
            <w:vAlign w:val="bottom"/>
          </w:tcPr>
          <w:p w14:paraId="1CE89AF9" w14:textId="53DA9DAA" w:rsidR="00EA6BC9" w:rsidRPr="00EA6BC9" w:rsidRDefault="00EA6BC9" w:rsidP="00EA6BC9">
            <w:pPr>
              <w:spacing w:line="220" w:lineRule="exact"/>
              <w:ind w:left="104" w:right="-126"/>
              <w:rPr>
                <w:rFonts w:ascii="CordiaUPC" w:eastAsia="Times New Roman" w:hAnsi="CordiaUPC" w:cs="CordiaUPC"/>
                <w:sz w:val="26"/>
                <w:szCs w:val="26"/>
              </w:rPr>
            </w:pPr>
          </w:p>
        </w:tc>
        <w:tc>
          <w:tcPr>
            <w:tcW w:w="6465" w:type="dxa"/>
            <w:gridSpan w:val="9"/>
            <w:vAlign w:val="bottom"/>
          </w:tcPr>
          <w:p w14:paraId="228E11BC" w14:textId="77777777" w:rsidR="00EA6BC9" w:rsidRPr="00EA6BC9" w:rsidRDefault="00EA6BC9" w:rsidP="00EA6BC9">
            <w:pPr>
              <w:tabs>
                <w:tab w:val="decimal" w:pos="666"/>
              </w:tabs>
              <w:spacing w:line="220" w:lineRule="exact"/>
              <w:ind w:left="-144" w:right="-77"/>
              <w:jc w:val="center"/>
              <w:rPr>
                <w:rFonts w:ascii="CordiaUPC" w:eastAsia="Times New Roman" w:hAnsi="CordiaUPC" w:cs="CordiaUPC"/>
                <w:b/>
                <w:bCs/>
                <w:sz w:val="26"/>
                <w:szCs w:val="26"/>
              </w:rPr>
            </w:pPr>
            <w:r w:rsidRPr="00EA6BC9">
              <w:rPr>
                <w:rFonts w:ascii="CordiaUPC" w:eastAsia="Times New Roman" w:hAnsi="CordiaUPC" w:cs="CordiaUPC" w:hint="cs"/>
                <w:b/>
                <w:bCs/>
                <w:sz w:val="26"/>
                <w:szCs w:val="26"/>
              </w:rPr>
              <w:t>Consolidated</w:t>
            </w:r>
          </w:p>
        </w:tc>
      </w:tr>
      <w:tr w:rsidR="00EA6BC9" w:rsidRPr="00EA6BC9" w14:paraId="65E76E08" w14:textId="77777777" w:rsidTr="00FC71C7">
        <w:trPr>
          <w:tblHeader/>
        </w:trPr>
        <w:tc>
          <w:tcPr>
            <w:tcW w:w="3168" w:type="dxa"/>
            <w:vAlign w:val="bottom"/>
          </w:tcPr>
          <w:p w14:paraId="3E388DF6" w14:textId="77777777" w:rsidR="00EA6BC9" w:rsidRPr="00EA6BC9" w:rsidRDefault="00EA6BC9" w:rsidP="00EA6BC9">
            <w:pPr>
              <w:spacing w:line="220" w:lineRule="exact"/>
              <w:ind w:left="104" w:right="-126"/>
              <w:rPr>
                <w:rFonts w:ascii="CordiaUPC" w:eastAsia="Times New Roman" w:hAnsi="CordiaUPC" w:cs="CordiaUPC"/>
                <w:sz w:val="26"/>
                <w:szCs w:val="26"/>
              </w:rPr>
            </w:pPr>
          </w:p>
        </w:tc>
        <w:tc>
          <w:tcPr>
            <w:tcW w:w="1008" w:type="dxa"/>
            <w:vAlign w:val="bottom"/>
          </w:tcPr>
          <w:p w14:paraId="1AAAFC7F" w14:textId="77777777" w:rsidR="00EA6BC9" w:rsidRPr="00EA6BC9" w:rsidRDefault="00EA6BC9" w:rsidP="00EA6BC9">
            <w:pPr>
              <w:spacing w:line="220" w:lineRule="exact"/>
              <w:ind w:left="-72" w:right="-72"/>
              <w:rPr>
                <w:rFonts w:ascii="CordiaUPC" w:eastAsia="Times New Roman" w:hAnsi="CordiaUPC" w:cs="CordiaUPC"/>
                <w:sz w:val="26"/>
                <w:szCs w:val="26"/>
                <w:lang w:val="en-US" w:bidi="th-TH"/>
              </w:rPr>
            </w:pPr>
          </w:p>
        </w:tc>
        <w:tc>
          <w:tcPr>
            <w:tcW w:w="169" w:type="dxa"/>
            <w:vAlign w:val="bottom"/>
          </w:tcPr>
          <w:p w14:paraId="2CA55DB8" w14:textId="77777777" w:rsidR="00EA6BC9" w:rsidRPr="00EA6BC9" w:rsidRDefault="00EA6BC9" w:rsidP="00EA6BC9">
            <w:pPr>
              <w:tabs>
                <w:tab w:val="decimal" w:pos="765"/>
              </w:tabs>
              <w:spacing w:line="220" w:lineRule="exact"/>
              <w:rPr>
                <w:rFonts w:ascii="CordiaUPC" w:eastAsia="Times New Roman" w:hAnsi="CordiaUPC" w:cs="CordiaUPC"/>
                <w:sz w:val="26"/>
                <w:szCs w:val="26"/>
              </w:rPr>
            </w:pPr>
          </w:p>
        </w:tc>
        <w:tc>
          <w:tcPr>
            <w:tcW w:w="2544" w:type="dxa"/>
            <w:gridSpan w:val="3"/>
            <w:tcBorders>
              <w:bottom w:val="single" w:sz="4" w:space="0" w:color="auto"/>
            </w:tcBorders>
            <w:vAlign w:val="bottom"/>
          </w:tcPr>
          <w:p w14:paraId="5F091D8E" w14:textId="77777777" w:rsidR="00EA6BC9" w:rsidRPr="00EA6BC9" w:rsidRDefault="00EA6BC9" w:rsidP="00EA6BC9">
            <w:pPr>
              <w:spacing w:line="220" w:lineRule="exact"/>
              <w:ind w:left="-72" w:right="-72"/>
              <w:jc w:val="center"/>
              <w:rPr>
                <w:rFonts w:ascii="CordiaUPC" w:eastAsia="Times New Roman" w:hAnsi="CordiaUPC" w:cs="CordiaUPC"/>
                <w:sz w:val="26"/>
                <w:szCs w:val="26"/>
              </w:rPr>
            </w:pPr>
            <w:r w:rsidRPr="00EA6BC9">
              <w:rPr>
                <w:rFonts w:ascii="CordiaUPC" w:eastAsia="Times New Roman" w:hAnsi="CordiaUPC" w:cs="CordiaUPC" w:hint="cs"/>
                <w:sz w:val="26"/>
                <w:szCs w:val="26"/>
              </w:rPr>
              <w:t>(Charged) / Credited to:</w:t>
            </w:r>
          </w:p>
        </w:tc>
        <w:tc>
          <w:tcPr>
            <w:tcW w:w="169" w:type="dxa"/>
          </w:tcPr>
          <w:p w14:paraId="7BBFB5E3" w14:textId="77777777" w:rsidR="00EA6BC9" w:rsidRPr="00EA6BC9" w:rsidRDefault="00EA6BC9" w:rsidP="00EA6BC9">
            <w:pPr>
              <w:tabs>
                <w:tab w:val="decimal" w:pos="825"/>
                <w:tab w:val="decimal" w:pos="1151"/>
              </w:tabs>
              <w:spacing w:line="220" w:lineRule="exact"/>
              <w:ind w:right="11"/>
              <w:rPr>
                <w:rFonts w:ascii="CordiaUPC" w:eastAsia="Times New Roman" w:hAnsi="CordiaUPC" w:cs="CordiaUPC"/>
                <w:sz w:val="26"/>
                <w:szCs w:val="26"/>
              </w:rPr>
            </w:pPr>
          </w:p>
        </w:tc>
        <w:tc>
          <w:tcPr>
            <w:tcW w:w="1440" w:type="dxa"/>
            <w:vAlign w:val="bottom"/>
          </w:tcPr>
          <w:p w14:paraId="04B1B57D" w14:textId="77777777" w:rsidR="00EA6BC9" w:rsidRPr="00EA6BC9" w:rsidRDefault="00EA6BC9" w:rsidP="00EA6BC9">
            <w:pPr>
              <w:spacing w:line="220" w:lineRule="exact"/>
              <w:ind w:left="-72" w:right="-72"/>
              <w:jc w:val="center"/>
              <w:rPr>
                <w:rFonts w:ascii="CordiaUPC" w:eastAsia="Times New Roman" w:hAnsi="CordiaUPC" w:cs="CordiaUPC"/>
                <w:sz w:val="26"/>
                <w:szCs w:val="26"/>
              </w:rPr>
            </w:pPr>
          </w:p>
        </w:tc>
        <w:tc>
          <w:tcPr>
            <w:tcW w:w="168" w:type="dxa"/>
          </w:tcPr>
          <w:p w14:paraId="308C1ECE" w14:textId="77777777" w:rsidR="00EA6BC9" w:rsidRPr="00EA6BC9" w:rsidRDefault="00EA6BC9" w:rsidP="00EA6BC9">
            <w:pPr>
              <w:tabs>
                <w:tab w:val="decimal" w:pos="828"/>
              </w:tabs>
              <w:spacing w:line="220" w:lineRule="exact"/>
              <w:ind w:right="11"/>
              <w:rPr>
                <w:rFonts w:ascii="CordiaUPC" w:eastAsia="Times New Roman" w:hAnsi="CordiaUPC" w:cs="CordiaUPC"/>
                <w:sz w:val="26"/>
                <w:szCs w:val="26"/>
              </w:rPr>
            </w:pPr>
          </w:p>
        </w:tc>
        <w:tc>
          <w:tcPr>
            <w:tcW w:w="967" w:type="dxa"/>
          </w:tcPr>
          <w:p w14:paraId="0A8686A0" w14:textId="77777777" w:rsidR="00EA6BC9" w:rsidRPr="00EA6BC9" w:rsidRDefault="00EA6BC9" w:rsidP="00EA6BC9">
            <w:pPr>
              <w:tabs>
                <w:tab w:val="decimal" w:pos="666"/>
              </w:tabs>
              <w:spacing w:line="220" w:lineRule="exact"/>
              <w:ind w:left="-144" w:right="-77"/>
              <w:rPr>
                <w:rFonts w:ascii="CordiaUPC" w:eastAsia="Times New Roman" w:hAnsi="CordiaUPC" w:cs="CordiaUPC"/>
                <w:sz w:val="26"/>
                <w:szCs w:val="26"/>
              </w:rPr>
            </w:pPr>
          </w:p>
        </w:tc>
      </w:tr>
      <w:tr w:rsidR="00EA6BC9" w:rsidRPr="00EA6BC9" w14:paraId="6783EFCE" w14:textId="77777777" w:rsidTr="00FC71C7">
        <w:trPr>
          <w:tblHeader/>
        </w:trPr>
        <w:tc>
          <w:tcPr>
            <w:tcW w:w="3168" w:type="dxa"/>
            <w:vAlign w:val="bottom"/>
          </w:tcPr>
          <w:p w14:paraId="7A7514CD" w14:textId="77777777" w:rsidR="00EA6BC9" w:rsidRPr="00EA6BC9" w:rsidRDefault="00EA6BC9" w:rsidP="00EA6BC9">
            <w:pPr>
              <w:spacing w:line="220" w:lineRule="exact"/>
              <w:ind w:left="104" w:right="-126"/>
              <w:rPr>
                <w:rFonts w:ascii="CordiaUPC" w:eastAsia="Times New Roman" w:hAnsi="CordiaUPC" w:cs="CordiaUPC"/>
                <w:sz w:val="26"/>
                <w:szCs w:val="26"/>
              </w:rPr>
            </w:pPr>
          </w:p>
        </w:tc>
        <w:tc>
          <w:tcPr>
            <w:tcW w:w="1008" w:type="dxa"/>
            <w:vAlign w:val="bottom"/>
          </w:tcPr>
          <w:p w14:paraId="78ABEBE3" w14:textId="77777777" w:rsidR="00EA6BC9" w:rsidRPr="00EA6BC9" w:rsidRDefault="00EA6BC9" w:rsidP="00EA6BC9">
            <w:pPr>
              <w:spacing w:line="220" w:lineRule="exact"/>
              <w:ind w:left="-72" w:right="-72"/>
              <w:jc w:val="center"/>
              <w:rPr>
                <w:rFonts w:ascii="CordiaUPC" w:eastAsia="Times New Roman" w:hAnsi="CordiaUPC" w:cs="CordiaUPC"/>
                <w:b/>
                <w:bCs/>
                <w:sz w:val="26"/>
                <w:szCs w:val="26"/>
              </w:rPr>
            </w:pPr>
            <w:r w:rsidRPr="00EA6BC9">
              <w:rPr>
                <w:rFonts w:ascii="CordiaUPC" w:eastAsia="Times New Roman" w:hAnsi="CordiaUPC" w:cs="CordiaUPC" w:hint="cs"/>
                <w:b/>
                <w:bCs/>
                <w:sz w:val="26"/>
                <w:szCs w:val="26"/>
              </w:rPr>
              <w:t>At</w:t>
            </w:r>
          </w:p>
        </w:tc>
        <w:tc>
          <w:tcPr>
            <w:tcW w:w="169" w:type="dxa"/>
            <w:vAlign w:val="bottom"/>
          </w:tcPr>
          <w:p w14:paraId="7685678F" w14:textId="77777777" w:rsidR="00EA6BC9" w:rsidRPr="00EA6BC9" w:rsidRDefault="00EA6BC9" w:rsidP="00EA6BC9">
            <w:pPr>
              <w:tabs>
                <w:tab w:val="decimal" w:pos="765"/>
              </w:tabs>
              <w:spacing w:line="220" w:lineRule="exact"/>
              <w:rPr>
                <w:rFonts w:ascii="CordiaUPC" w:eastAsia="Times New Roman" w:hAnsi="CordiaUPC" w:cs="CordiaUPC"/>
                <w:sz w:val="26"/>
                <w:szCs w:val="26"/>
              </w:rPr>
            </w:pPr>
          </w:p>
        </w:tc>
        <w:tc>
          <w:tcPr>
            <w:tcW w:w="1008" w:type="dxa"/>
            <w:vAlign w:val="bottom"/>
          </w:tcPr>
          <w:p w14:paraId="76E2E224" w14:textId="77777777" w:rsidR="00EA6BC9" w:rsidRPr="00EA6BC9" w:rsidRDefault="00EA6BC9" w:rsidP="00EA6BC9">
            <w:pPr>
              <w:tabs>
                <w:tab w:val="decimal" w:pos="658"/>
              </w:tabs>
              <w:spacing w:line="220" w:lineRule="exact"/>
              <w:ind w:right="-160"/>
              <w:rPr>
                <w:rFonts w:ascii="CordiaUPC" w:eastAsia="Times New Roman" w:hAnsi="CordiaUPC" w:cs="CordiaUPC"/>
                <w:sz w:val="26"/>
                <w:szCs w:val="26"/>
                <w:lang w:val="en-US" w:bidi="th-TH"/>
              </w:rPr>
            </w:pPr>
          </w:p>
        </w:tc>
        <w:tc>
          <w:tcPr>
            <w:tcW w:w="168" w:type="dxa"/>
            <w:vAlign w:val="bottom"/>
          </w:tcPr>
          <w:p w14:paraId="790A6F64" w14:textId="77777777" w:rsidR="00EA6BC9" w:rsidRPr="00EA6BC9" w:rsidRDefault="00EA6BC9" w:rsidP="00EA6BC9">
            <w:pPr>
              <w:tabs>
                <w:tab w:val="decimal" w:pos="624"/>
              </w:tabs>
              <w:spacing w:line="220" w:lineRule="exact"/>
              <w:rPr>
                <w:rFonts w:ascii="CordiaUPC" w:eastAsia="Times New Roman" w:hAnsi="CordiaUPC" w:cs="CordiaUPC"/>
                <w:sz w:val="26"/>
                <w:szCs w:val="26"/>
              </w:rPr>
            </w:pPr>
          </w:p>
        </w:tc>
        <w:tc>
          <w:tcPr>
            <w:tcW w:w="1368" w:type="dxa"/>
            <w:vAlign w:val="bottom"/>
          </w:tcPr>
          <w:p w14:paraId="20605A53" w14:textId="77777777" w:rsidR="00EA6BC9" w:rsidRPr="00EA6BC9" w:rsidRDefault="00EA6BC9" w:rsidP="00EA6BC9">
            <w:pPr>
              <w:spacing w:line="220" w:lineRule="exact"/>
              <w:ind w:left="-72" w:right="-72"/>
              <w:jc w:val="center"/>
              <w:rPr>
                <w:rFonts w:ascii="CordiaUPC" w:eastAsia="Times New Roman" w:hAnsi="CordiaUPC" w:cs="CordiaUPC"/>
                <w:sz w:val="26"/>
                <w:szCs w:val="26"/>
              </w:rPr>
            </w:pPr>
            <w:r w:rsidRPr="00EA6BC9">
              <w:rPr>
                <w:rFonts w:ascii="CordiaUPC" w:eastAsia="Times New Roman" w:hAnsi="CordiaUPC" w:cs="CordiaUPC" w:hint="cs"/>
                <w:sz w:val="26"/>
                <w:szCs w:val="26"/>
              </w:rPr>
              <w:t>Other</w:t>
            </w:r>
          </w:p>
        </w:tc>
        <w:tc>
          <w:tcPr>
            <w:tcW w:w="169" w:type="dxa"/>
          </w:tcPr>
          <w:p w14:paraId="2B75D388" w14:textId="77777777" w:rsidR="00EA6BC9" w:rsidRPr="00EA6BC9" w:rsidRDefault="00EA6BC9" w:rsidP="00EA6BC9">
            <w:pPr>
              <w:tabs>
                <w:tab w:val="decimal" w:pos="825"/>
                <w:tab w:val="decimal" w:pos="1151"/>
              </w:tabs>
              <w:spacing w:line="220" w:lineRule="exact"/>
              <w:ind w:right="11"/>
              <w:rPr>
                <w:rFonts w:ascii="CordiaUPC" w:eastAsia="Times New Roman" w:hAnsi="CordiaUPC" w:cs="CordiaUPC"/>
                <w:sz w:val="26"/>
                <w:szCs w:val="26"/>
              </w:rPr>
            </w:pPr>
          </w:p>
        </w:tc>
        <w:tc>
          <w:tcPr>
            <w:tcW w:w="1440" w:type="dxa"/>
          </w:tcPr>
          <w:p w14:paraId="6240D6C8" w14:textId="77777777" w:rsidR="00EA6BC9" w:rsidRPr="00EA6BC9" w:rsidRDefault="00EA6BC9" w:rsidP="00EA6BC9">
            <w:pPr>
              <w:spacing w:line="220" w:lineRule="exact"/>
              <w:ind w:left="-72" w:right="-72"/>
              <w:jc w:val="center"/>
              <w:rPr>
                <w:rFonts w:ascii="CordiaUPC" w:eastAsia="Times New Roman" w:hAnsi="CordiaUPC" w:cs="CordiaUPC"/>
                <w:sz w:val="26"/>
                <w:szCs w:val="26"/>
              </w:rPr>
            </w:pPr>
          </w:p>
        </w:tc>
        <w:tc>
          <w:tcPr>
            <w:tcW w:w="168" w:type="dxa"/>
          </w:tcPr>
          <w:p w14:paraId="6C7C9058" w14:textId="77777777" w:rsidR="00EA6BC9" w:rsidRPr="00EA6BC9" w:rsidRDefault="00EA6BC9" w:rsidP="00EA6BC9">
            <w:pPr>
              <w:tabs>
                <w:tab w:val="decimal" w:pos="828"/>
              </w:tabs>
              <w:spacing w:line="220" w:lineRule="exact"/>
              <w:ind w:right="11"/>
              <w:rPr>
                <w:rFonts w:ascii="CordiaUPC" w:eastAsia="Times New Roman" w:hAnsi="CordiaUPC" w:cs="CordiaUPC"/>
                <w:sz w:val="26"/>
                <w:szCs w:val="26"/>
              </w:rPr>
            </w:pPr>
          </w:p>
        </w:tc>
        <w:tc>
          <w:tcPr>
            <w:tcW w:w="967" w:type="dxa"/>
            <w:vAlign w:val="bottom"/>
          </w:tcPr>
          <w:p w14:paraId="01BA6A12" w14:textId="77777777" w:rsidR="00EA6BC9" w:rsidRPr="00EA6BC9" w:rsidRDefault="00EA6BC9" w:rsidP="00EA6BC9">
            <w:pPr>
              <w:spacing w:line="220" w:lineRule="exact"/>
              <w:ind w:left="-72" w:right="-72"/>
              <w:jc w:val="center"/>
              <w:rPr>
                <w:rFonts w:ascii="CordiaUPC" w:eastAsia="Times New Roman" w:hAnsi="CordiaUPC" w:cs="CordiaUPC"/>
                <w:b/>
                <w:bCs/>
                <w:sz w:val="26"/>
                <w:szCs w:val="26"/>
              </w:rPr>
            </w:pPr>
            <w:r w:rsidRPr="00EA6BC9">
              <w:rPr>
                <w:rFonts w:ascii="CordiaUPC" w:eastAsia="Times New Roman" w:hAnsi="CordiaUPC" w:cs="CordiaUPC" w:hint="cs"/>
                <w:b/>
                <w:bCs/>
                <w:sz w:val="26"/>
                <w:szCs w:val="26"/>
              </w:rPr>
              <w:t>At</w:t>
            </w:r>
          </w:p>
        </w:tc>
      </w:tr>
      <w:tr w:rsidR="00EA6BC9" w:rsidRPr="00EA6BC9" w14:paraId="71BA138A" w14:textId="77777777" w:rsidTr="00FC71C7">
        <w:trPr>
          <w:tblHeader/>
        </w:trPr>
        <w:tc>
          <w:tcPr>
            <w:tcW w:w="3168" w:type="dxa"/>
            <w:vAlign w:val="bottom"/>
          </w:tcPr>
          <w:p w14:paraId="4B93A5AD" w14:textId="77777777" w:rsidR="00EA6BC9" w:rsidRPr="00EA6BC9" w:rsidRDefault="00EA6BC9" w:rsidP="00EA6BC9">
            <w:pPr>
              <w:spacing w:line="220" w:lineRule="exact"/>
              <w:ind w:left="104" w:right="-126"/>
              <w:rPr>
                <w:rFonts w:ascii="CordiaUPC" w:eastAsia="Times New Roman" w:hAnsi="CordiaUPC" w:cs="CordiaUPC"/>
                <w:sz w:val="26"/>
                <w:szCs w:val="26"/>
              </w:rPr>
            </w:pPr>
          </w:p>
        </w:tc>
        <w:tc>
          <w:tcPr>
            <w:tcW w:w="1008" w:type="dxa"/>
            <w:vAlign w:val="bottom"/>
          </w:tcPr>
          <w:p w14:paraId="7A47C7A5" w14:textId="77777777" w:rsidR="00EA6BC9" w:rsidRPr="00EA6BC9" w:rsidRDefault="00EA6BC9" w:rsidP="00EA6BC9">
            <w:pPr>
              <w:spacing w:line="220" w:lineRule="exact"/>
              <w:ind w:left="-72" w:right="-72"/>
              <w:jc w:val="center"/>
              <w:rPr>
                <w:rFonts w:ascii="CordiaUPC" w:eastAsia="Times New Roman" w:hAnsi="CordiaUPC" w:cs="CordiaUPC"/>
                <w:b/>
                <w:bCs/>
                <w:sz w:val="26"/>
                <w:szCs w:val="26"/>
              </w:rPr>
            </w:pPr>
            <w:r w:rsidRPr="00EA6BC9">
              <w:rPr>
                <w:rFonts w:ascii="CordiaUPC" w:eastAsia="Times New Roman" w:hAnsi="CordiaUPC" w:cs="CordiaUPC" w:hint="cs"/>
                <w:b/>
                <w:bCs/>
                <w:sz w:val="26"/>
                <w:szCs w:val="26"/>
              </w:rPr>
              <w:t>1 January</w:t>
            </w:r>
          </w:p>
        </w:tc>
        <w:tc>
          <w:tcPr>
            <w:tcW w:w="169" w:type="dxa"/>
            <w:vAlign w:val="bottom"/>
          </w:tcPr>
          <w:p w14:paraId="2EC2F110" w14:textId="77777777" w:rsidR="00EA6BC9" w:rsidRPr="00EA6BC9" w:rsidRDefault="00EA6BC9" w:rsidP="00EA6BC9">
            <w:pPr>
              <w:tabs>
                <w:tab w:val="decimal" w:pos="765"/>
              </w:tabs>
              <w:spacing w:line="220" w:lineRule="exact"/>
              <w:rPr>
                <w:rFonts w:ascii="CordiaUPC" w:eastAsia="Times New Roman" w:hAnsi="CordiaUPC" w:cs="CordiaUPC"/>
                <w:sz w:val="26"/>
                <w:szCs w:val="26"/>
              </w:rPr>
            </w:pPr>
          </w:p>
        </w:tc>
        <w:tc>
          <w:tcPr>
            <w:tcW w:w="1008" w:type="dxa"/>
            <w:vAlign w:val="bottom"/>
          </w:tcPr>
          <w:p w14:paraId="07A6D0DA" w14:textId="77777777" w:rsidR="00EA6BC9" w:rsidRPr="00EA6BC9" w:rsidRDefault="00EA6BC9" w:rsidP="00EA6BC9">
            <w:pPr>
              <w:spacing w:line="220" w:lineRule="exact"/>
              <w:ind w:left="-72" w:right="-72"/>
              <w:jc w:val="center"/>
              <w:rPr>
                <w:rFonts w:ascii="CordiaUPC" w:eastAsia="Times New Roman" w:hAnsi="CordiaUPC" w:cs="CordiaUPC"/>
                <w:sz w:val="26"/>
                <w:szCs w:val="26"/>
              </w:rPr>
            </w:pPr>
            <w:r w:rsidRPr="00EA6BC9">
              <w:rPr>
                <w:rFonts w:ascii="CordiaUPC" w:eastAsia="Times New Roman" w:hAnsi="CordiaUPC" w:cs="CordiaUPC" w:hint="cs"/>
                <w:sz w:val="26"/>
                <w:szCs w:val="26"/>
              </w:rPr>
              <w:t>Profit</w:t>
            </w:r>
          </w:p>
        </w:tc>
        <w:tc>
          <w:tcPr>
            <w:tcW w:w="168" w:type="dxa"/>
            <w:vAlign w:val="bottom"/>
          </w:tcPr>
          <w:p w14:paraId="25A6ED19" w14:textId="77777777" w:rsidR="00EA6BC9" w:rsidRPr="00EA6BC9" w:rsidRDefault="00EA6BC9" w:rsidP="00EA6BC9">
            <w:pPr>
              <w:tabs>
                <w:tab w:val="decimal" w:pos="624"/>
              </w:tabs>
              <w:spacing w:line="220" w:lineRule="exact"/>
              <w:rPr>
                <w:rFonts w:ascii="CordiaUPC" w:eastAsia="Times New Roman" w:hAnsi="CordiaUPC" w:cs="CordiaUPC"/>
                <w:sz w:val="26"/>
                <w:szCs w:val="26"/>
              </w:rPr>
            </w:pPr>
          </w:p>
        </w:tc>
        <w:tc>
          <w:tcPr>
            <w:tcW w:w="1368" w:type="dxa"/>
            <w:vAlign w:val="bottom"/>
          </w:tcPr>
          <w:p w14:paraId="0FE2B0E0" w14:textId="77777777" w:rsidR="00EA6BC9" w:rsidRPr="00EA6BC9" w:rsidRDefault="00EA6BC9" w:rsidP="00EA6BC9">
            <w:pPr>
              <w:spacing w:line="220" w:lineRule="exact"/>
              <w:ind w:left="-72" w:right="-72"/>
              <w:jc w:val="center"/>
              <w:rPr>
                <w:rFonts w:ascii="CordiaUPC" w:eastAsia="Times New Roman" w:hAnsi="CordiaUPC" w:cs="CordiaUPC"/>
                <w:sz w:val="26"/>
                <w:szCs w:val="26"/>
              </w:rPr>
            </w:pPr>
            <w:r w:rsidRPr="00EA6BC9">
              <w:rPr>
                <w:rFonts w:ascii="CordiaUPC" w:eastAsia="Times New Roman" w:hAnsi="CordiaUPC" w:cs="CordiaUPC" w:hint="cs"/>
                <w:sz w:val="26"/>
                <w:szCs w:val="26"/>
              </w:rPr>
              <w:t>comprehensive</w:t>
            </w:r>
          </w:p>
        </w:tc>
        <w:tc>
          <w:tcPr>
            <w:tcW w:w="169" w:type="dxa"/>
          </w:tcPr>
          <w:p w14:paraId="06A83E38" w14:textId="77777777" w:rsidR="00EA6BC9" w:rsidRPr="00EA6BC9" w:rsidRDefault="00EA6BC9" w:rsidP="00EA6BC9">
            <w:pPr>
              <w:tabs>
                <w:tab w:val="decimal" w:pos="825"/>
                <w:tab w:val="decimal" w:pos="1151"/>
              </w:tabs>
              <w:spacing w:line="220" w:lineRule="exact"/>
              <w:ind w:right="11"/>
              <w:rPr>
                <w:rFonts w:ascii="CordiaUPC" w:eastAsia="Times New Roman" w:hAnsi="CordiaUPC" w:cs="CordiaUPC"/>
                <w:sz w:val="26"/>
                <w:szCs w:val="26"/>
              </w:rPr>
            </w:pPr>
          </w:p>
        </w:tc>
        <w:tc>
          <w:tcPr>
            <w:tcW w:w="1440" w:type="dxa"/>
            <w:vAlign w:val="bottom"/>
          </w:tcPr>
          <w:p w14:paraId="7F67B0B3" w14:textId="77777777" w:rsidR="00EA6BC9" w:rsidRPr="00EA6BC9" w:rsidRDefault="00EA6BC9" w:rsidP="00EA6BC9">
            <w:pPr>
              <w:spacing w:line="220" w:lineRule="exact"/>
              <w:ind w:left="-72" w:right="-72"/>
              <w:jc w:val="center"/>
              <w:rPr>
                <w:rFonts w:ascii="CordiaUPC" w:eastAsia="Times New Roman" w:hAnsi="CordiaUPC" w:cs="CordiaUPC"/>
                <w:sz w:val="26"/>
                <w:szCs w:val="26"/>
              </w:rPr>
            </w:pPr>
          </w:p>
        </w:tc>
        <w:tc>
          <w:tcPr>
            <w:tcW w:w="168" w:type="dxa"/>
          </w:tcPr>
          <w:p w14:paraId="47F2B25F" w14:textId="77777777" w:rsidR="00EA6BC9" w:rsidRPr="00EA6BC9" w:rsidRDefault="00EA6BC9" w:rsidP="00EA6BC9">
            <w:pPr>
              <w:tabs>
                <w:tab w:val="decimal" w:pos="828"/>
              </w:tabs>
              <w:spacing w:line="220" w:lineRule="exact"/>
              <w:ind w:right="11"/>
              <w:rPr>
                <w:rFonts w:ascii="CordiaUPC" w:eastAsia="Times New Roman" w:hAnsi="CordiaUPC" w:cs="CordiaUPC"/>
                <w:sz w:val="26"/>
                <w:szCs w:val="26"/>
              </w:rPr>
            </w:pPr>
          </w:p>
        </w:tc>
        <w:tc>
          <w:tcPr>
            <w:tcW w:w="967" w:type="dxa"/>
            <w:vAlign w:val="bottom"/>
          </w:tcPr>
          <w:p w14:paraId="44B1BD5B" w14:textId="77777777" w:rsidR="00EA6BC9" w:rsidRPr="00EA6BC9" w:rsidRDefault="00EA6BC9" w:rsidP="00EA6BC9">
            <w:pPr>
              <w:spacing w:line="220" w:lineRule="exact"/>
              <w:ind w:left="-72" w:right="-72"/>
              <w:jc w:val="center"/>
              <w:rPr>
                <w:rFonts w:ascii="CordiaUPC" w:eastAsia="Times New Roman" w:hAnsi="CordiaUPC" w:cs="CordiaUPC"/>
                <w:b/>
                <w:bCs/>
                <w:sz w:val="26"/>
                <w:szCs w:val="26"/>
              </w:rPr>
            </w:pPr>
            <w:r w:rsidRPr="00EA6BC9">
              <w:rPr>
                <w:rFonts w:ascii="CordiaUPC" w:eastAsia="Times New Roman" w:hAnsi="CordiaUPC" w:cs="CordiaUPC" w:hint="cs"/>
                <w:b/>
                <w:bCs/>
                <w:sz w:val="26"/>
                <w:szCs w:val="26"/>
              </w:rPr>
              <w:t xml:space="preserve">31 March </w:t>
            </w:r>
          </w:p>
        </w:tc>
      </w:tr>
      <w:tr w:rsidR="00EA6BC9" w:rsidRPr="00EA6BC9" w14:paraId="5F8FB969" w14:textId="77777777" w:rsidTr="00FC71C7">
        <w:trPr>
          <w:tblHeader/>
        </w:trPr>
        <w:tc>
          <w:tcPr>
            <w:tcW w:w="3168" w:type="dxa"/>
            <w:vAlign w:val="bottom"/>
          </w:tcPr>
          <w:p w14:paraId="0A8C79EA" w14:textId="77777777" w:rsidR="00EA6BC9" w:rsidRPr="00EA6BC9" w:rsidRDefault="00EA6BC9" w:rsidP="00EA6BC9">
            <w:pPr>
              <w:spacing w:line="220" w:lineRule="exact"/>
              <w:ind w:left="104" w:right="-126"/>
              <w:rPr>
                <w:rFonts w:ascii="CordiaUPC" w:eastAsia="Times New Roman" w:hAnsi="CordiaUPC" w:cs="CordiaUPC"/>
                <w:sz w:val="26"/>
                <w:szCs w:val="26"/>
              </w:rPr>
            </w:pPr>
          </w:p>
        </w:tc>
        <w:tc>
          <w:tcPr>
            <w:tcW w:w="1008" w:type="dxa"/>
            <w:vAlign w:val="bottom"/>
          </w:tcPr>
          <w:p w14:paraId="4A2DC552" w14:textId="77777777" w:rsidR="00EA6BC9" w:rsidRPr="00EA6BC9" w:rsidRDefault="00EA6BC9" w:rsidP="00EA6BC9">
            <w:pPr>
              <w:spacing w:line="220" w:lineRule="exact"/>
              <w:ind w:left="-72" w:right="-141"/>
              <w:jc w:val="center"/>
              <w:rPr>
                <w:rFonts w:ascii="CordiaUPC" w:eastAsia="Times New Roman" w:hAnsi="CordiaUPC" w:cs="CordiaUPC"/>
                <w:b/>
                <w:bCs/>
                <w:sz w:val="26"/>
                <w:szCs w:val="26"/>
              </w:rPr>
            </w:pPr>
            <w:r w:rsidRPr="00EA6BC9">
              <w:rPr>
                <w:rFonts w:ascii="CordiaUPC" w:eastAsia="Times New Roman" w:hAnsi="CordiaUPC" w:cs="CordiaUPC" w:hint="cs"/>
                <w:b/>
                <w:bCs/>
                <w:sz w:val="26"/>
                <w:szCs w:val="26"/>
              </w:rPr>
              <w:t>2020*</w:t>
            </w:r>
          </w:p>
        </w:tc>
        <w:tc>
          <w:tcPr>
            <w:tcW w:w="169" w:type="dxa"/>
            <w:vAlign w:val="bottom"/>
          </w:tcPr>
          <w:p w14:paraId="58F7C749" w14:textId="77777777" w:rsidR="00EA6BC9" w:rsidRPr="00EA6BC9" w:rsidRDefault="00EA6BC9" w:rsidP="00EA6BC9">
            <w:pPr>
              <w:tabs>
                <w:tab w:val="decimal" w:pos="765"/>
              </w:tabs>
              <w:spacing w:line="220" w:lineRule="exact"/>
              <w:rPr>
                <w:rFonts w:ascii="CordiaUPC" w:eastAsia="Times New Roman" w:hAnsi="CordiaUPC" w:cs="CordiaUPC"/>
                <w:sz w:val="26"/>
                <w:szCs w:val="26"/>
              </w:rPr>
            </w:pPr>
          </w:p>
        </w:tc>
        <w:tc>
          <w:tcPr>
            <w:tcW w:w="1008" w:type="dxa"/>
            <w:vAlign w:val="bottom"/>
          </w:tcPr>
          <w:p w14:paraId="34A515F6" w14:textId="77777777" w:rsidR="00EA6BC9" w:rsidRPr="00EA6BC9" w:rsidRDefault="00EA6BC9" w:rsidP="00EA6BC9">
            <w:pPr>
              <w:spacing w:line="220" w:lineRule="exact"/>
              <w:ind w:left="-72" w:right="-72"/>
              <w:jc w:val="center"/>
              <w:rPr>
                <w:rFonts w:ascii="CordiaUPC" w:eastAsia="Times New Roman" w:hAnsi="CordiaUPC" w:cs="CordiaUPC"/>
                <w:sz w:val="26"/>
                <w:szCs w:val="26"/>
              </w:rPr>
            </w:pPr>
            <w:r w:rsidRPr="00EA6BC9">
              <w:rPr>
                <w:rFonts w:ascii="CordiaUPC" w:eastAsia="Times New Roman" w:hAnsi="CordiaUPC" w:cs="CordiaUPC" w:hint="cs"/>
                <w:sz w:val="26"/>
                <w:szCs w:val="26"/>
              </w:rPr>
              <w:t>or loss</w:t>
            </w:r>
          </w:p>
        </w:tc>
        <w:tc>
          <w:tcPr>
            <w:tcW w:w="168" w:type="dxa"/>
            <w:vAlign w:val="bottom"/>
          </w:tcPr>
          <w:p w14:paraId="3C483B0F" w14:textId="77777777" w:rsidR="00EA6BC9" w:rsidRPr="00EA6BC9" w:rsidRDefault="00EA6BC9" w:rsidP="00EA6BC9">
            <w:pPr>
              <w:tabs>
                <w:tab w:val="decimal" w:pos="624"/>
              </w:tabs>
              <w:spacing w:line="220" w:lineRule="exact"/>
              <w:rPr>
                <w:rFonts w:ascii="CordiaUPC" w:eastAsia="Times New Roman" w:hAnsi="CordiaUPC" w:cs="CordiaUPC"/>
                <w:sz w:val="26"/>
                <w:szCs w:val="26"/>
              </w:rPr>
            </w:pPr>
          </w:p>
        </w:tc>
        <w:tc>
          <w:tcPr>
            <w:tcW w:w="1368" w:type="dxa"/>
            <w:vAlign w:val="bottom"/>
          </w:tcPr>
          <w:p w14:paraId="3A0E8D3C" w14:textId="77777777" w:rsidR="00EA6BC9" w:rsidRPr="00EA6BC9" w:rsidRDefault="00EA6BC9" w:rsidP="00EA6BC9">
            <w:pPr>
              <w:spacing w:line="220" w:lineRule="exact"/>
              <w:ind w:left="-72" w:right="-72"/>
              <w:jc w:val="center"/>
              <w:rPr>
                <w:rFonts w:ascii="CordiaUPC" w:eastAsia="Times New Roman" w:hAnsi="CordiaUPC" w:cs="CordiaUPC"/>
                <w:sz w:val="26"/>
                <w:szCs w:val="26"/>
              </w:rPr>
            </w:pPr>
            <w:r w:rsidRPr="00EA6BC9">
              <w:rPr>
                <w:rFonts w:ascii="CordiaUPC" w:eastAsia="Times New Roman" w:hAnsi="CordiaUPC" w:cs="CordiaUPC" w:hint="cs"/>
                <w:sz w:val="26"/>
                <w:szCs w:val="26"/>
              </w:rPr>
              <w:t>income</w:t>
            </w:r>
          </w:p>
        </w:tc>
        <w:tc>
          <w:tcPr>
            <w:tcW w:w="169" w:type="dxa"/>
          </w:tcPr>
          <w:p w14:paraId="5B4D0805" w14:textId="77777777" w:rsidR="00EA6BC9" w:rsidRPr="00EA6BC9" w:rsidRDefault="00EA6BC9" w:rsidP="00EA6BC9">
            <w:pPr>
              <w:tabs>
                <w:tab w:val="decimal" w:pos="825"/>
                <w:tab w:val="decimal" w:pos="1151"/>
              </w:tabs>
              <w:spacing w:line="220" w:lineRule="exact"/>
              <w:ind w:right="11"/>
              <w:rPr>
                <w:rFonts w:ascii="CordiaUPC" w:eastAsia="Times New Roman" w:hAnsi="CordiaUPC" w:cs="CordiaUPC"/>
                <w:sz w:val="26"/>
                <w:szCs w:val="26"/>
              </w:rPr>
            </w:pPr>
          </w:p>
        </w:tc>
        <w:tc>
          <w:tcPr>
            <w:tcW w:w="1440" w:type="dxa"/>
            <w:vAlign w:val="bottom"/>
          </w:tcPr>
          <w:p w14:paraId="35397DC3" w14:textId="77777777" w:rsidR="00EA6BC9" w:rsidRPr="00EA6BC9" w:rsidRDefault="00EA6BC9" w:rsidP="00EA6BC9">
            <w:pPr>
              <w:spacing w:line="220" w:lineRule="exact"/>
              <w:ind w:left="-72" w:right="-72"/>
              <w:jc w:val="center"/>
              <w:rPr>
                <w:rFonts w:ascii="CordiaUPC" w:eastAsia="Times New Roman" w:hAnsi="CordiaUPC" w:cs="CordiaUPC"/>
                <w:sz w:val="26"/>
                <w:szCs w:val="26"/>
              </w:rPr>
            </w:pPr>
            <w:r w:rsidRPr="00EA6BC9">
              <w:rPr>
                <w:rFonts w:ascii="CordiaUPC" w:eastAsia="Times New Roman" w:hAnsi="CordiaUPC" w:cs="CordiaUPC" w:hint="cs"/>
                <w:sz w:val="26"/>
                <w:szCs w:val="26"/>
              </w:rPr>
              <w:t>Others</w:t>
            </w:r>
          </w:p>
        </w:tc>
        <w:tc>
          <w:tcPr>
            <w:tcW w:w="168" w:type="dxa"/>
          </w:tcPr>
          <w:p w14:paraId="799A626D" w14:textId="77777777" w:rsidR="00EA6BC9" w:rsidRPr="00EA6BC9" w:rsidRDefault="00EA6BC9" w:rsidP="00EA6BC9">
            <w:pPr>
              <w:tabs>
                <w:tab w:val="decimal" w:pos="828"/>
              </w:tabs>
              <w:spacing w:line="220" w:lineRule="exact"/>
              <w:ind w:right="11"/>
              <w:rPr>
                <w:rFonts w:ascii="CordiaUPC" w:eastAsia="Times New Roman" w:hAnsi="CordiaUPC" w:cs="CordiaUPC"/>
                <w:sz w:val="26"/>
                <w:szCs w:val="26"/>
              </w:rPr>
            </w:pPr>
          </w:p>
        </w:tc>
        <w:tc>
          <w:tcPr>
            <w:tcW w:w="967" w:type="dxa"/>
            <w:vAlign w:val="bottom"/>
          </w:tcPr>
          <w:p w14:paraId="32BEDF77" w14:textId="77777777" w:rsidR="00EA6BC9" w:rsidRPr="00EA6BC9" w:rsidRDefault="00EA6BC9" w:rsidP="00EA6BC9">
            <w:pPr>
              <w:spacing w:line="220" w:lineRule="exact"/>
              <w:ind w:left="-72" w:right="-72"/>
              <w:jc w:val="center"/>
              <w:rPr>
                <w:rFonts w:ascii="CordiaUPC" w:eastAsia="Times New Roman" w:hAnsi="CordiaUPC" w:cs="CordiaUPC"/>
                <w:b/>
                <w:bCs/>
                <w:sz w:val="26"/>
                <w:szCs w:val="26"/>
              </w:rPr>
            </w:pPr>
            <w:r w:rsidRPr="00EA6BC9">
              <w:rPr>
                <w:rFonts w:ascii="CordiaUPC" w:eastAsia="Times New Roman" w:hAnsi="CordiaUPC" w:cs="CordiaUPC" w:hint="cs"/>
                <w:b/>
                <w:bCs/>
                <w:sz w:val="26"/>
                <w:szCs w:val="26"/>
              </w:rPr>
              <w:t>2020</w:t>
            </w:r>
          </w:p>
        </w:tc>
      </w:tr>
      <w:tr w:rsidR="00EA6BC9" w:rsidRPr="00EA6BC9" w14:paraId="196D3E0F" w14:textId="77777777" w:rsidTr="00FC71C7">
        <w:trPr>
          <w:tblHeader/>
        </w:trPr>
        <w:tc>
          <w:tcPr>
            <w:tcW w:w="3168" w:type="dxa"/>
            <w:vAlign w:val="bottom"/>
          </w:tcPr>
          <w:p w14:paraId="27C8E18A" w14:textId="77777777" w:rsidR="00EA6BC9" w:rsidRPr="00EA6BC9" w:rsidRDefault="00EA6BC9" w:rsidP="00EA6BC9">
            <w:pPr>
              <w:spacing w:line="220" w:lineRule="exact"/>
              <w:ind w:left="104" w:right="-126"/>
              <w:rPr>
                <w:rFonts w:ascii="CordiaUPC" w:eastAsia="Times New Roman" w:hAnsi="CordiaUPC" w:cs="CordiaUPC"/>
                <w:i/>
                <w:iCs/>
                <w:sz w:val="26"/>
                <w:szCs w:val="26"/>
              </w:rPr>
            </w:pPr>
          </w:p>
        </w:tc>
        <w:tc>
          <w:tcPr>
            <w:tcW w:w="1008" w:type="dxa"/>
            <w:vAlign w:val="bottom"/>
          </w:tcPr>
          <w:p w14:paraId="6081304A" w14:textId="77777777" w:rsidR="00EA6BC9" w:rsidRPr="00EA6BC9" w:rsidRDefault="00EA6BC9" w:rsidP="00EA6BC9">
            <w:pPr>
              <w:tabs>
                <w:tab w:val="decimal" w:pos="828"/>
              </w:tabs>
              <w:spacing w:line="220" w:lineRule="exact"/>
              <w:ind w:right="11"/>
              <w:rPr>
                <w:rFonts w:ascii="CordiaUPC" w:eastAsia="Times New Roman" w:hAnsi="CordiaUPC" w:cs="CordiaUPC"/>
                <w:sz w:val="26"/>
                <w:szCs w:val="26"/>
                <w:lang w:val="en-US" w:bidi="th-TH"/>
              </w:rPr>
            </w:pPr>
          </w:p>
        </w:tc>
        <w:tc>
          <w:tcPr>
            <w:tcW w:w="169" w:type="dxa"/>
            <w:vAlign w:val="bottom"/>
          </w:tcPr>
          <w:p w14:paraId="572679D2" w14:textId="77777777" w:rsidR="00EA6BC9" w:rsidRPr="00EA6BC9" w:rsidRDefault="00EA6BC9" w:rsidP="00EA6BC9">
            <w:pPr>
              <w:tabs>
                <w:tab w:val="decimal" w:pos="765"/>
              </w:tabs>
              <w:spacing w:line="220" w:lineRule="exact"/>
              <w:rPr>
                <w:rFonts w:ascii="CordiaUPC" w:eastAsia="Times New Roman" w:hAnsi="CordiaUPC" w:cs="CordiaUPC"/>
                <w:sz w:val="26"/>
                <w:szCs w:val="26"/>
              </w:rPr>
            </w:pPr>
          </w:p>
        </w:tc>
        <w:tc>
          <w:tcPr>
            <w:tcW w:w="2544" w:type="dxa"/>
            <w:gridSpan w:val="3"/>
            <w:vAlign w:val="bottom"/>
          </w:tcPr>
          <w:p w14:paraId="7A1C5F8D" w14:textId="6315DB12" w:rsidR="00EA6BC9" w:rsidRPr="00EA6BC9" w:rsidRDefault="00EA6BC9" w:rsidP="00EA6BC9">
            <w:pPr>
              <w:spacing w:line="220" w:lineRule="exact"/>
              <w:ind w:left="-72" w:right="-72"/>
              <w:jc w:val="center"/>
              <w:rPr>
                <w:rFonts w:ascii="CordiaUPC" w:eastAsia="Times New Roman" w:hAnsi="CordiaUPC" w:cs="CordiaUPC"/>
                <w:sz w:val="26"/>
                <w:szCs w:val="26"/>
              </w:rPr>
            </w:pPr>
            <w:r w:rsidRPr="00EA6BC9">
              <w:rPr>
                <w:rFonts w:ascii="CordiaUPC" w:eastAsia="Times New Roman" w:hAnsi="CordiaUPC" w:cs="CordiaUPC" w:hint="cs"/>
                <w:i/>
                <w:iCs/>
                <w:sz w:val="26"/>
                <w:szCs w:val="26"/>
              </w:rPr>
              <w:t>(note 1</w:t>
            </w:r>
            <w:r w:rsidR="0045328E">
              <w:rPr>
                <w:rFonts w:ascii="CordiaUPC" w:eastAsia="Times New Roman" w:hAnsi="CordiaUPC" w:cs="CordiaUPC"/>
                <w:i/>
                <w:iCs/>
                <w:sz w:val="26"/>
                <w:szCs w:val="26"/>
              </w:rPr>
              <w:t>5</w:t>
            </w:r>
            <w:r w:rsidRPr="00EA6BC9">
              <w:rPr>
                <w:rFonts w:ascii="CordiaUPC" w:eastAsia="Times New Roman" w:hAnsi="CordiaUPC" w:cs="CordiaUPC" w:hint="cs"/>
                <w:i/>
                <w:iCs/>
                <w:sz w:val="26"/>
                <w:szCs w:val="26"/>
              </w:rPr>
              <w:t>.2)</w:t>
            </w:r>
          </w:p>
        </w:tc>
        <w:tc>
          <w:tcPr>
            <w:tcW w:w="169" w:type="dxa"/>
          </w:tcPr>
          <w:p w14:paraId="2D8AA480" w14:textId="77777777" w:rsidR="00EA6BC9" w:rsidRPr="00EA6BC9" w:rsidRDefault="00EA6BC9" w:rsidP="00EA6BC9">
            <w:pPr>
              <w:tabs>
                <w:tab w:val="decimal" w:pos="825"/>
                <w:tab w:val="decimal" w:pos="1151"/>
              </w:tabs>
              <w:spacing w:line="220" w:lineRule="exact"/>
              <w:ind w:right="11"/>
              <w:rPr>
                <w:rFonts w:ascii="CordiaUPC" w:eastAsia="Times New Roman" w:hAnsi="CordiaUPC" w:cs="CordiaUPC"/>
                <w:sz w:val="26"/>
                <w:szCs w:val="26"/>
              </w:rPr>
            </w:pPr>
          </w:p>
        </w:tc>
        <w:tc>
          <w:tcPr>
            <w:tcW w:w="1440" w:type="dxa"/>
            <w:vAlign w:val="bottom"/>
          </w:tcPr>
          <w:p w14:paraId="3AD59B24" w14:textId="77777777" w:rsidR="00EA6BC9" w:rsidRPr="00EA6BC9" w:rsidRDefault="00EA6BC9" w:rsidP="00EA6BC9">
            <w:pPr>
              <w:tabs>
                <w:tab w:val="decimal" w:pos="1190"/>
              </w:tabs>
              <w:spacing w:line="220" w:lineRule="exact"/>
              <w:ind w:right="11"/>
              <w:rPr>
                <w:rFonts w:ascii="CordiaUPC" w:eastAsia="Times New Roman" w:hAnsi="CordiaUPC" w:cs="CordiaUPC"/>
                <w:sz w:val="26"/>
                <w:szCs w:val="26"/>
              </w:rPr>
            </w:pPr>
          </w:p>
        </w:tc>
        <w:tc>
          <w:tcPr>
            <w:tcW w:w="168" w:type="dxa"/>
          </w:tcPr>
          <w:p w14:paraId="2FAD8959" w14:textId="77777777" w:rsidR="00EA6BC9" w:rsidRPr="00EA6BC9" w:rsidRDefault="00EA6BC9" w:rsidP="00EA6BC9">
            <w:pPr>
              <w:tabs>
                <w:tab w:val="decimal" w:pos="828"/>
              </w:tabs>
              <w:spacing w:line="220" w:lineRule="exact"/>
              <w:ind w:right="11"/>
              <w:rPr>
                <w:rFonts w:ascii="CordiaUPC" w:eastAsia="Times New Roman" w:hAnsi="CordiaUPC" w:cs="CordiaUPC"/>
                <w:sz w:val="26"/>
                <w:szCs w:val="26"/>
              </w:rPr>
            </w:pPr>
          </w:p>
        </w:tc>
        <w:tc>
          <w:tcPr>
            <w:tcW w:w="967" w:type="dxa"/>
          </w:tcPr>
          <w:p w14:paraId="2F7AE9EF" w14:textId="77777777" w:rsidR="00EA6BC9" w:rsidRPr="00EA6BC9" w:rsidRDefault="00EA6BC9" w:rsidP="00EA6BC9">
            <w:pPr>
              <w:tabs>
                <w:tab w:val="decimal" w:pos="666"/>
              </w:tabs>
              <w:spacing w:line="220" w:lineRule="exact"/>
              <w:ind w:left="-144" w:right="-77"/>
              <w:rPr>
                <w:rFonts w:ascii="CordiaUPC" w:eastAsia="Times New Roman" w:hAnsi="CordiaUPC" w:cs="CordiaUPC"/>
                <w:sz w:val="26"/>
                <w:szCs w:val="26"/>
              </w:rPr>
            </w:pPr>
          </w:p>
        </w:tc>
      </w:tr>
      <w:tr w:rsidR="00EA6BC9" w:rsidRPr="00EA6BC9" w14:paraId="559CFA45" w14:textId="77777777" w:rsidTr="00FC71C7">
        <w:trPr>
          <w:tblHeader/>
        </w:trPr>
        <w:tc>
          <w:tcPr>
            <w:tcW w:w="3168" w:type="dxa"/>
            <w:vAlign w:val="bottom"/>
          </w:tcPr>
          <w:p w14:paraId="0EF27CD3" w14:textId="77777777" w:rsidR="00EA6BC9" w:rsidRPr="00EA6BC9" w:rsidRDefault="00EA6BC9" w:rsidP="00EA6BC9">
            <w:pPr>
              <w:spacing w:line="220" w:lineRule="exact"/>
              <w:ind w:left="104" w:right="-126"/>
              <w:rPr>
                <w:rFonts w:ascii="CordiaUPC" w:eastAsia="Times New Roman" w:hAnsi="CordiaUPC" w:cs="CordiaUPC"/>
                <w:i/>
                <w:iCs/>
                <w:sz w:val="26"/>
                <w:szCs w:val="26"/>
              </w:rPr>
            </w:pPr>
          </w:p>
        </w:tc>
        <w:tc>
          <w:tcPr>
            <w:tcW w:w="6465" w:type="dxa"/>
            <w:gridSpan w:val="9"/>
            <w:vAlign w:val="bottom"/>
          </w:tcPr>
          <w:p w14:paraId="07AB670C" w14:textId="77777777" w:rsidR="00EA6BC9" w:rsidRPr="00EA6BC9" w:rsidRDefault="00EA6BC9" w:rsidP="00EA6BC9">
            <w:pPr>
              <w:spacing w:line="220" w:lineRule="exact"/>
              <w:ind w:left="-72" w:right="-72"/>
              <w:jc w:val="center"/>
              <w:rPr>
                <w:rFonts w:ascii="CordiaUPC" w:eastAsia="Times New Roman" w:hAnsi="CordiaUPC" w:cs="CordiaUPC"/>
                <w:sz w:val="26"/>
                <w:szCs w:val="26"/>
              </w:rPr>
            </w:pPr>
            <w:r w:rsidRPr="00EA6BC9">
              <w:rPr>
                <w:rFonts w:ascii="CordiaUPC" w:eastAsia="Times New Roman" w:hAnsi="CordiaUPC" w:cs="CordiaUPC" w:hint="cs"/>
                <w:i/>
                <w:iCs/>
                <w:sz w:val="26"/>
                <w:szCs w:val="26"/>
              </w:rPr>
              <w:t>(in million Baht)</w:t>
            </w:r>
          </w:p>
        </w:tc>
      </w:tr>
      <w:tr w:rsidR="00EA6BC9" w:rsidRPr="00EA6BC9" w14:paraId="1945B73B" w14:textId="77777777" w:rsidTr="00FC71C7">
        <w:tc>
          <w:tcPr>
            <w:tcW w:w="3168" w:type="dxa"/>
            <w:vAlign w:val="bottom"/>
          </w:tcPr>
          <w:p w14:paraId="023A0AC7" w14:textId="77777777" w:rsidR="00EA6BC9" w:rsidRPr="00EA6BC9" w:rsidRDefault="00EA6BC9" w:rsidP="00EA6BC9">
            <w:pPr>
              <w:spacing w:line="220" w:lineRule="exact"/>
              <w:ind w:left="104" w:right="-126"/>
              <w:rPr>
                <w:rFonts w:ascii="CordiaUPC" w:eastAsia="Times New Roman" w:hAnsi="CordiaUPC" w:cs="CordiaUPC"/>
                <w:sz w:val="26"/>
                <w:szCs w:val="26"/>
              </w:rPr>
            </w:pPr>
            <w:r w:rsidRPr="00EA6BC9">
              <w:rPr>
                <w:rFonts w:ascii="CordiaUPC" w:eastAsia="Times New Roman" w:hAnsi="CordiaUPC" w:cs="CordiaUPC" w:hint="cs"/>
                <w:b/>
                <w:bCs/>
                <w:i/>
                <w:iCs/>
                <w:sz w:val="26"/>
                <w:szCs w:val="26"/>
              </w:rPr>
              <w:t>Deferred tax assets</w:t>
            </w:r>
          </w:p>
        </w:tc>
        <w:tc>
          <w:tcPr>
            <w:tcW w:w="1008" w:type="dxa"/>
            <w:vAlign w:val="bottom"/>
          </w:tcPr>
          <w:p w14:paraId="07BC2261" w14:textId="77777777" w:rsidR="00EA6BC9" w:rsidRPr="00EA6BC9" w:rsidRDefault="00EA6BC9" w:rsidP="00EA6BC9">
            <w:pPr>
              <w:tabs>
                <w:tab w:val="decimal" w:pos="828"/>
              </w:tabs>
              <w:spacing w:line="220" w:lineRule="exact"/>
              <w:ind w:right="11"/>
              <w:rPr>
                <w:rFonts w:ascii="CordiaUPC" w:eastAsia="Times New Roman" w:hAnsi="CordiaUPC" w:cs="CordiaUPC"/>
                <w:sz w:val="26"/>
                <w:szCs w:val="26"/>
                <w:lang w:val="en-US" w:bidi="th-TH"/>
              </w:rPr>
            </w:pPr>
          </w:p>
        </w:tc>
        <w:tc>
          <w:tcPr>
            <w:tcW w:w="169" w:type="dxa"/>
            <w:vAlign w:val="bottom"/>
          </w:tcPr>
          <w:p w14:paraId="577F8B8D" w14:textId="77777777" w:rsidR="00EA6BC9" w:rsidRPr="00EA6BC9" w:rsidRDefault="00EA6BC9" w:rsidP="00EA6BC9">
            <w:pPr>
              <w:tabs>
                <w:tab w:val="decimal" w:pos="765"/>
              </w:tabs>
              <w:spacing w:line="220" w:lineRule="exact"/>
              <w:rPr>
                <w:rFonts w:ascii="CordiaUPC" w:eastAsia="Times New Roman" w:hAnsi="CordiaUPC" w:cs="CordiaUPC"/>
                <w:sz w:val="26"/>
                <w:szCs w:val="26"/>
              </w:rPr>
            </w:pPr>
          </w:p>
        </w:tc>
        <w:tc>
          <w:tcPr>
            <w:tcW w:w="1008" w:type="dxa"/>
            <w:vAlign w:val="bottom"/>
          </w:tcPr>
          <w:p w14:paraId="5319866A" w14:textId="77777777" w:rsidR="00EA6BC9" w:rsidRPr="00EA6BC9" w:rsidRDefault="00EA6BC9" w:rsidP="00EA6BC9">
            <w:pPr>
              <w:tabs>
                <w:tab w:val="decimal" w:pos="658"/>
              </w:tabs>
              <w:spacing w:line="220" w:lineRule="exact"/>
              <w:ind w:right="-160"/>
              <w:rPr>
                <w:rFonts w:ascii="CordiaUPC" w:eastAsia="Times New Roman" w:hAnsi="CordiaUPC" w:cs="CordiaUPC"/>
                <w:sz w:val="26"/>
                <w:szCs w:val="26"/>
                <w:lang w:val="en-US" w:bidi="th-TH"/>
              </w:rPr>
            </w:pPr>
          </w:p>
        </w:tc>
        <w:tc>
          <w:tcPr>
            <w:tcW w:w="168" w:type="dxa"/>
            <w:vAlign w:val="bottom"/>
          </w:tcPr>
          <w:p w14:paraId="15467823" w14:textId="77777777" w:rsidR="00EA6BC9" w:rsidRPr="00EA6BC9" w:rsidRDefault="00EA6BC9" w:rsidP="00EA6BC9">
            <w:pPr>
              <w:tabs>
                <w:tab w:val="decimal" w:pos="624"/>
              </w:tabs>
              <w:spacing w:line="220" w:lineRule="exact"/>
              <w:rPr>
                <w:rFonts w:ascii="CordiaUPC" w:eastAsia="Times New Roman" w:hAnsi="CordiaUPC" w:cs="CordiaUPC"/>
                <w:sz w:val="26"/>
                <w:szCs w:val="26"/>
              </w:rPr>
            </w:pPr>
          </w:p>
        </w:tc>
        <w:tc>
          <w:tcPr>
            <w:tcW w:w="1368" w:type="dxa"/>
            <w:vAlign w:val="bottom"/>
          </w:tcPr>
          <w:p w14:paraId="4B7B9235" w14:textId="77777777" w:rsidR="00EA6BC9" w:rsidRPr="00EA6BC9" w:rsidRDefault="00EA6BC9" w:rsidP="00EA6BC9">
            <w:pPr>
              <w:tabs>
                <w:tab w:val="decimal" w:pos="975"/>
              </w:tabs>
              <w:spacing w:line="220" w:lineRule="exact"/>
              <w:ind w:left="-72" w:right="-162"/>
              <w:rPr>
                <w:rFonts w:ascii="CordiaUPC" w:eastAsia="Times New Roman" w:hAnsi="CordiaUPC" w:cs="CordiaUPC"/>
                <w:sz w:val="26"/>
                <w:szCs w:val="26"/>
              </w:rPr>
            </w:pPr>
          </w:p>
        </w:tc>
        <w:tc>
          <w:tcPr>
            <w:tcW w:w="169" w:type="dxa"/>
          </w:tcPr>
          <w:p w14:paraId="5EA4DDA2" w14:textId="77777777" w:rsidR="00EA6BC9" w:rsidRPr="00EA6BC9" w:rsidRDefault="00EA6BC9" w:rsidP="00EA6BC9">
            <w:pPr>
              <w:tabs>
                <w:tab w:val="decimal" w:pos="825"/>
                <w:tab w:val="decimal" w:pos="1151"/>
              </w:tabs>
              <w:spacing w:line="220" w:lineRule="exact"/>
              <w:ind w:right="11"/>
              <w:rPr>
                <w:rFonts w:ascii="CordiaUPC" w:eastAsia="Times New Roman" w:hAnsi="CordiaUPC" w:cs="CordiaUPC"/>
                <w:sz w:val="26"/>
                <w:szCs w:val="26"/>
              </w:rPr>
            </w:pPr>
          </w:p>
        </w:tc>
        <w:tc>
          <w:tcPr>
            <w:tcW w:w="1440" w:type="dxa"/>
            <w:vAlign w:val="bottom"/>
          </w:tcPr>
          <w:p w14:paraId="75D77CA5" w14:textId="77777777" w:rsidR="00EA6BC9" w:rsidRPr="00EA6BC9" w:rsidRDefault="00EA6BC9" w:rsidP="00EA6BC9">
            <w:pPr>
              <w:tabs>
                <w:tab w:val="decimal" w:pos="1190"/>
              </w:tabs>
              <w:spacing w:line="220" w:lineRule="exact"/>
              <w:ind w:right="11"/>
              <w:rPr>
                <w:rFonts w:ascii="CordiaUPC" w:eastAsia="Times New Roman" w:hAnsi="CordiaUPC" w:cs="CordiaUPC"/>
                <w:sz w:val="26"/>
                <w:szCs w:val="26"/>
              </w:rPr>
            </w:pPr>
          </w:p>
        </w:tc>
        <w:tc>
          <w:tcPr>
            <w:tcW w:w="168" w:type="dxa"/>
          </w:tcPr>
          <w:p w14:paraId="66D5BC40" w14:textId="77777777" w:rsidR="00EA6BC9" w:rsidRPr="00EA6BC9" w:rsidRDefault="00EA6BC9" w:rsidP="00EA6BC9">
            <w:pPr>
              <w:tabs>
                <w:tab w:val="decimal" w:pos="828"/>
              </w:tabs>
              <w:spacing w:line="220" w:lineRule="exact"/>
              <w:ind w:right="11"/>
              <w:rPr>
                <w:rFonts w:ascii="CordiaUPC" w:eastAsia="Times New Roman" w:hAnsi="CordiaUPC" w:cs="CordiaUPC"/>
                <w:sz w:val="26"/>
                <w:szCs w:val="26"/>
              </w:rPr>
            </w:pPr>
          </w:p>
        </w:tc>
        <w:tc>
          <w:tcPr>
            <w:tcW w:w="967" w:type="dxa"/>
          </w:tcPr>
          <w:p w14:paraId="30A3DC43" w14:textId="77777777" w:rsidR="00EA6BC9" w:rsidRPr="00EA6BC9" w:rsidRDefault="00EA6BC9" w:rsidP="00EA6BC9">
            <w:pPr>
              <w:tabs>
                <w:tab w:val="decimal" w:pos="666"/>
              </w:tabs>
              <w:spacing w:line="220" w:lineRule="exact"/>
              <w:ind w:left="-144" w:right="-77"/>
              <w:rPr>
                <w:rFonts w:ascii="CordiaUPC" w:eastAsia="Times New Roman" w:hAnsi="CordiaUPC" w:cs="CordiaUPC"/>
                <w:sz w:val="26"/>
                <w:szCs w:val="26"/>
              </w:rPr>
            </w:pPr>
          </w:p>
        </w:tc>
      </w:tr>
      <w:tr w:rsidR="00EA6BC9" w:rsidRPr="00EA6BC9" w14:paraId="1B8600F4" w14:textId="77777777" w:rsidTr="00F6389D">
        <w:trPr>
          <w:trHeight w:val="209"/>
        </w:trPr>
        <w:tc>
          <w:tcPr>
            <w:tcW w:w="3168" w:type="dxa"/>
            <w:vAlign w:val="bottom"/>
          </w:tcPr>
          <w:p w14:paraId="22931173" w14:textId="55BD2AF0" w:rsidR="00EA6BC9" w:rsidRPr="00EA6BC9" w:rsidRDefault="00EA6BC9" w:rsidP="00EA6BC9">
            <w:pPr>
              <w:spacing w:line="220" w:lineRule="exact"/>
              <w:ind w:left="104" w:right="-126"/>
              <w:rPr>
                <w:rFonts w:ascii="CordiaUPC" w:eastAsia="Times New Roman" w:hAnsi="CordiaUPC" w:cs="CordiaUPC"/>
                <w:sz w:val="26"/>
                <w:szCs w:val="26"/>
              </w:rPr>
            </w:pPr>
            <w:r w:rsidRPr="00EA6BC9">
              <w:rPr>
                <w:rFonts w:ascii="CordiaUPC" w:eastAsia="Times New Roman" w:hAnsi="CordiaUPC" w:cs="CordiaUPC" w:hint="cs"/>
                <w:sz w:val="26"/>
                <w:szCs w:val="26"/>
              </w:rPr>
              <w:t>Interbank and money market items</w:t>
            </w:r>
          </w:p>
        </w:tc>
        <w:tc>
          <w:tcPr>
            <w:tcW w:w="1008" w:type="dxa"/>
            <w:vAlign w:val="bottom"/>
          </w:tcPr>
          <w:p w14:paraId="7F113966" w14:textId="77777777" w:rsidR="00EA6BC9" w:rsidRPr="00EA6BC9" w:rsidRDefault="00EA6BC9" w:rsidP="00EA6BC9">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50</w:t>
            </w:r>
          </w:p>
        </w:tc>
        <w:tc>
          <w:tcPr>
            <w:tcW w:w="169" w:type="dxa"/>
            <w:vAlign w:val="bottom"/>
          </w:tcPr>
          <w:p w14:paraId="52D3E8FA" w14:textId="77777777" w:rsidR="00EA6BC9" w:rsidRPr="00EA6BC9" w:rsidRDefault="00EA6BC9" w:rsidP="00EA6BC9">
            <w:pPr>
              <w:tabs>
                <w:tab w:val="decimal" w:pos="765"/>
              </w:tabs>
              <w:spacing w:line="220" w:lineRule="exact"/>
              <w:rPr>
                <w:rFonts w:ascii="CordiaUPC" w:eastAsia="Times New Roman" w:hAnsi="CordiaUPC" w:cs="CordiaUPC"/>
                <w:sz w:val="26"/>
                <w:szCs w:val="26"/>
              </w:rPr>
            </w:pPr>
          </w:p>
        </w:tc>
        <w:tc>
          <w:tcPr>
            <w:tcW w:w="1008" w:type="dxa"/>
            <w:vAlign w:val="bottom"/>
          </w:tcPr>
          <w:p w14:paraId="269DA074" w14:textId="77777777" w:rsidR="00EA6BC9" w:rsidRPr="00EA6BC9" w:rsidRDefault="00EA6BC9" w:rsidP="00EA6BC9">
            <w:pPr>
              <w:tabs>
                <w:tab w:val="decimal" w:pos="737"/>
              </w:tabs>
              <w:spacing w:line="220" w:lineRule="exact"/>
              <w:ind w:right="-160"/>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(2)</w:t>
            </w:r>
          </w:p>
        </w:tc>
        <w:tc>
          <w:tcPr>
            <w:tcW w:w="168" w:type="dxa"/>
            <w:vAlign w:val="bottom"/>
          </w:tcPr>
          <w:p w14:paraId="08214F9F" w14:textId="77777777" w:rsidR="00EA6BC9" w:rsidRPr="00EA6BC9" w:rsidRDefault="00EA6BC9" w:rsidP="00EA6BC9">
            <w:pPr>
              <w:tabs>
                <w:tab w:val="decimal" w:pos="624"/>
              </w:tabs>
              <w:spacing w:line="220" w:lineRule="exact"/>
              <w:rPr>
                <w:rFonts w:ascii="CordiaUPC" w:eastAsia="Times New Roman" w:hAnsi="CordiaUPC" w:cs="CordiaUPC"/>
                <w:sz w:val="26"/>
                <w:szCs w:val="26"/>
              </w:rPr>
            </w:pPr>
          </w:p>
        </w:tc>
        <w:tc>
          <w:tcPr>
            <w:tcW w:w="1368" w:type="dxa"/>
            <w:vAlign w:val="bottom"/>
          </w:tcPr>
          <w:p w14:paraId="00F83333" w14:textId="77777777" w:rsidR="00EA6BC9" w:rsidRPr="00EA6BC9" w:rsidRDefault="00EA6BC9" w:rsidP="00EA6BC9">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69" w:type="dxa"/>
          </w:tcPr>
          <w:p w14:paraId="4CD0D3FD" w14:textId="77777777" w:rsidR="00EA6BC9" w:rsidRPr="00EA6BC9" w:rsidRDefault="00EA6BC9" w:rsidP="00EA6BC9">
            <w:pPr>
              <w:tabs>
                <w:tab w:val="decimal" w:pos="825"/>
                <w:tab w:val="decimal" w:pos="1151"/>
              </w:tabs>
              <w:spacing w:line="220" w:lineRule="exact"/>
              <w:ind w:right="11"/>
              <w:rPr>
                <w:rFonts w:ascii="CordiaUPC" w:eastAsia="Times New Roman" w:hAnsi="CordiaUPC" w:cs="CordiaUPC"/>
                <w:sz w:val="26"/>
                <w:szCs w:val="26"/>
              </w:rPr>
            </w:pPr>
          </w:p>
        </w:tc>
        <w:tc>
          <w:tcPr>
            <w:tcW w:w="1440" w:type="dxa"/>
            <w:vAlign w:val="bottom"/>
          </w:tcPr>
          <w:p w14:paraId="02616E0D" w14:textId="77777777" w:rsidR="00EA6BC9" w:rsidRPr="00EA6BC9" w:rsidRDefault="00EA6BC9" w:rsidP="00EA6BC9">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68" w:type="dxa"/>
          </w:tcPr>
          <w:p w14:paraId="6EC79F31" w14:textId="77777777" w:rsidR="00EA6BC9" w:rsidRPr="00EA6BC9" w:rsidRDefault="00EA6BC9" w:rsidP="00EA6BC9">
            <w:pPr>
              <w:tabs>
                <w:tab w:val="decimal" w:pos="828"/>
              </w:tabs>
              <w:spacing w:line="220" w:lineRule="exact"/>
              <w:ind w:right="11"/>
              <w:rPr>
                <w:rFonts w:ascii="CordiaUPC" w:eastAsia="Times New Roman" w:hAnsi="CordiaUPC" w:cs="CordiaUPC"/>
                <w:sz w:val="26"/>
                <w:szCs w:val="26"/>
              </w:rPr>
            </w:pPr>
          </w:p>
        </w:tc>
        <w:tc>
          <w:tcPr>
            <w:tcW w:w="967" w:type="dxa"/>
          </w:tcPr>
          <w:p w14:paraId="72ED7A9E" w14:textId="77777777" w:rsidR="00EA6BC9" w:rsidRPr="00EA6BC9" w:rsidRDefault="00EA6BC9" w:rsidP="00EA6BC9">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48</w:t>
            </w:r>
          </w:p>
        </w:tc>
      </w:tr>
      <w:tr w:rsidR="00EA6BC9" w:rsidRPr="00EA6BC9" w14:paraId="660D7904" w14:textId="77777777" w:rsidTr="00FC71C7">
        <w:tc>
          <w:tcPr>
            <w:tcW w:w="3168" w:type="dxa"/>
            <w:vAlign w:val="bottom"/>
          </w:tcPr>
          <w:p w14:paraId="265F0D35" w14:textId="59877E51" w:rsidR="00EA6BC9" w:rsidRPr="00EA6BC9" w:rsidRDefault="00FC71C7" w:rsidP="00FC71C7">
            <w:pPr>
              <w:spacing w:line="220" w:lineRule="exact"/>
              <w:ind w:left="351" w:right="-126" w:hanging="247"/>
              <w:rPr>
                <w:rFonts w:ascii="CordiaUPC" w:eastAsia="Times New Roman" w:hAnsi="CordiaUPC" w:cs="CordiaUPC"/>
                <w:sz w:val="26"/>
                <w:szCs w:val="26"/>
              </w:rPr>
            </w:pPr>
            <w:r w:rsidRPr="00EA6BC9">
              <w:rPr>
                <w:rFonts w:ascii="CordiaUPC" w:eastAsia="Times New Roman" w:hAnsi="CordiaUPC" w:cs="CordiaUPC" w:hint="cs"/>
                <w:sz w:val="26"/>
                <w:szCs w:val="26"/>
              </w:rPr>
              <w:t>Financial assets measured at</w:t>
            </w:r>
            <w:r w:rsidR="00EA6BC9" w:rsidRPr="00EA6BC9">
              <w:rPr>
                <w:rFonts w:ascii="CordiaUPC" w:eastAsia="Times New Roman" w:hAnsi="CordiaUPC" w:cs="CordiaUPC" w:hint="cs"/>
                <w:sz w:val="26"/>
                <w:szCs w:val="26"/>
              </w:rPr>
              <w:t xml:space="preserve"> fair value through profit or loss</w:t>
            </w:r>
          </w:p>
        </w:tc>
        <w:tc>
          <w:tcPr>
            <w:tcW w:w="1008" w:type="dxa"/>
            <w:vAlign w:val="bottom"/>
          </w:tcPr>
          <w:p w14:paraId="278A6CDE" w14:textId="77777777" w:rsidR="00EA6BC9" w:rsidRPr="00EA6BC9" w:rsidRDefault="00EA6BC9" w:rsidP="00EA6BC9">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137</w:t>
            </w:r>
          </w:p>
        </w:tc>
        <w:tc>
          <w:tcPr>
            <w:tcW w:w="169" w:type="dxa"/>
            <w:vAlign w:val="bottom"/>
          </w:tcPr>
          <w:p w14:paraId="047F467C" w14:textId="77777777" w:rsidR="00EA6BC9" w:rsidRPr="00EA6BC9" w:rsidRDefault="00EA6BC9" w:rsidP="00EA6BC9">
            <w:pPr>
              <w:tabs>
                <w:tab w:val="decimal" w:pos="765"/>
              </w:tabs>
              <w:spacing w:line="220" w:lineRule="exact"/>
              <w:rPr>
                <w:rFonts w:ascii="CordiaUPC" w:eastAsia="Times New Roman" w:hAnsi="CordiaUPC" w:cs="CordiaUPC"/>
                <w:sz w:val="26"/>
                <w:szCs w:val="26"/>
              </w:rPr>
            </w:pPr>
          </w:p>
        </w:tc>
        <w:tc>
          <w:tcPr>
            <w:tcW w:w="1008" w:type="dxa"/>
            <w:vAlign w:val="bottom"/>
          </w:tcPr>
          <w:p w14:paraId="21BFC19D" w14:textId="77777777" w:rsidR="00EA6BC9" w:rsidRPr="00EA6BC9" w:rsidRDefault="00EA6BC9" w:rsidP="00EA6BC9">
            <w:pPr>
              <w:tabs>
                <w:tab w:val="decimal" w:pos="737"/>
              </w:tabs>
              <w:spacing w:line="220" w:lineRule="exact"/>
              <w:ind w:right="-160"/>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2</w:t>
            </w:r>
          </w:p>
        </w:tc>
        <w:tc>
          <w:tcPr>
            <w:tcW w:w="168" w:type="dxa"/>
            <w:vAlign w:val="bottom"/>
          </w:tcPr>
          <w:p w14:paraId="54737136" w14:textId="77777777" w:rsidR="00EA6BC9" w:rsidRPr="00EA6BC9" w:rsidRDefault="00EA6BC9" w:rsidP="00EA6BC9">
            <w:pPr>
              <w:tabs>
                <w:tab w:val="decimal" w:pos="624"/>
              </w:tabs>
              <w:spacing w:line="220" w:lineRule="exact"/>
              <w:rPr>
                <w:rFonts w:ascii="CordiaUPC" w:eastAsia="Times New Roman" w:hAnsi="CordiaUPC" w:cs="CordiaUPC"/>
                <w:sz w:val="26"/>
                <w:szCs w:val="26"/>
              </w:rPr>
            </w:pPr>
          </w:p>
        </w:tc>
        <w:tc>
          <w:tcPr>
            <w:tcW w:w="1368" w:type="dxa"/>
            <w:vAlign w:val="bottom"/>
          </w:tcPr>
          <w:p w14:paraId="6BCB01E7" w14:textId="77777777" w:rsidR="00EA6BC9" w:rsidRPr="00EA6BC9" w:rsidRDefault="00EA6BC9" w:rsidP="00EA6BC9">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69" w:type="dxa"/>
          </w:tcPr>
          <w:p w14:paraId="6614DA3A" w14:textId="77777777" w:rsidR="00EA6BC9" w:rsidRPr="00EA6BC9" w:rsidRDefault="00EA6BC9" w:rsidP="00EA6BC9">
            <w:pPr>
              <w:tabs>
                <w:tab w:val="decimal" w:pos="825"/>
                <w:tab w:val="decimal" w:pos="1151"/>
              </w:tabs>
              <w:spacing w:line="220" w:lineRule="exact"/>
              <w:ind w:right="11"/>
              <w:rPr>
                <w:rFonts w:ascii="CordiaUPC" w:eastAsia="Times New Roman" w:hAnsi="CordiaUPC" w:cs="CordiaUPC"/>
                <w:sz w:val="26"/>
                <w:szCs w:val="26"/>
              </w:rPr>
            </w:pPr>
          </w:p>
        </w:tc>
        <w:tc>
          <w:tcPr>
            <w:tcW w:w="1440" w:type="dxa"/>
            <w:vAlign w:val="bottom"/>
          </w:tcPr>
          <w:p w14:paraId="4904BEB5" w14:textId="77777777" w:rsidR="00EA6BC9" w:rsidRPr="00EA6BC9" w:rsidRDefault="00EA6BC9" w:rsidP="00EA6BC9">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68" w:type="dxa"/>
          </w:tcPr>
          <w:p w14:paraId="56150536" w14:textId="77777777" w:rsidR="00EA6BC9" w:rsidRPr="00EA6BC9" w:rsidRDefault="00EA6BC9" w:rsidP="00EA6BC9">
            <w:pPr>
              <w:tabs>
                <w:tab w:val="decimal" w:pos="828"/>
              </w:tabs>
              <w:spacing w:line="220" w:lineRule="exact"/>
              <w:ind w:right="11"/>
              <w:rPr>
                <w:rFonts w:ascii="CordiaUPC" w:eastAsia="Times New Roman" w:hAnsi="CordiaUPC" w:cs="CordiaUPC"/>
                <w:sz w:val="26"/>
                <w:szCs w:val="26"/>
              </w:rPr>
            </w:pPr>
          </w:p>
        </w:tc>
        <w:tc>
          <w:tcPr>
            <w:tcW w:w="967" w:type="dxa"/>
          </w:tcPr>
          <w:p w14:paraId="623DEFB4" w14:textId="77777777" w:rsidR="00A831B0" w:rsidRDefault="00A831B0" w:rsidP="00EA6BC9">
            <w:pPr>
              <w:tabs>
                <w:tab w:val="decimal" w:pos="734"/>
              </w:tabs>
              <w:spacing w:line="220" w:lineRule="exact"/>
              <w:ind w:right="11"/>
              <w:rPr>
                <w:rFonts w:ascii="CordiaUPC" w:eastAsia="Times New Roman" w:hAnsi="CordiaUPC" w:cs="CordiaUPC"/>
                <w:sz w:val="26"/>
                <w:szCs w:val="26"/>
                <w:lang w:val="en-US" w:bidi="th-TH"/>
              </w:rPr>
            </w:pPr>
          </w:p>
          <w:p w14:paraId="7F75D230" w14:textId="560D95F0" w:rsidR="00EA6BC9" w:rsidRPr="00EA6BC9" w:rsidRDefault="00EA6BC9" w:rsidP="00EA6BC9">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139</w:t>
            </w:r>
          </w:p>
        </w:tc>
      </w:tr>
      <w:tr w:rsidR="00EA6BC9" w:rsidRPr="00EA6BC9" w14:paraId="583FFC3A" w14:textId="77777777" w:rsidTr="00FC71C7">
        <w:tc>
          <w:tcPr>
            <w:tcW w:w="3168" w:type="dxa"/>
            <w:vAlign w:val="bottom"/>
          </w:tcPr>
          <w:p w14:paraId="2DE878C7" w14:textId="77777777" w:rsidR="00EA6BC9" w:rsidRPr="00EA6BC9" w:rsidRDefault="00EA6BC9" w:rsidP="00EA6BC9">
            <w:pPr>
              <w:spacing w:line="220" w:lineRule="exact"/>
              <w:ind w:left="104" w:right="-126"/>
              <w:rPr>
                <w:rFonts w:ascii="CordiaUPC" w:eastAsia="Times New Roman" w:hAnsi="CordiaUPC" w:cs="CordiaUPC"/>
                <w:sz w:val="26"/>
                <w:szCs w:val="26"/>
                <w:lang w:eastAsia="th-TH"/>
              </w:rPr>
            </w:pPr>
            <w:r w:rsidRPr="00EA6BC9">
              <w:rPr>
                <w:rFonts w:ascii="CordiaUPC" w:eastAsia="Times New Roman" w:hAnsi="CordiaUPC" w:cs="CordiaUPC" w:hint="cs"/>
                <w:sz w:val="26"/>
                <w:szCs w:val="26"/>
              </w:rPr>
              <w:t>Investments</w:t>
            </w:r>
          </w:p>
        </w:tc>
        <w:tc>
          <w:tcPr>
            <w:tcW w:w="1008" w:type="dxa"/>
            <w:vAlign w:val="bottom"/>
          </w:tcPr>
          <w:p w14:paraId="4A6E3A77" w14:textId="77777777" w:rsidR="00EA6BC9" w:rsidRPr="00EA6BC9" w:rsidRDefault="00EA6BC9" w:rsidP="00EA6BC9">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156</w:t>
            </w:r>
          </w:p>
        </w:tc>
        <w:tc>
          <w:tcPr>
            <w:tcW w:w="169" w:type="dxa"/>
            <w:vAlign w:val="bottom"/>
          </w:tcPr>
          <w:p w14:paraId="01C5CEB6" w14:textId="77777777" w:rsidR="00EA6BC9" w:rsidRPr="00EA6BC9" w:rsidRDefault="00EA6BC9" w:rsidP="00EA6BC9">
            <w:pPr>
              <w:tabs>
                <w:tab w:val="decimal" w:pos="765"/>
              </w:tabs>
              <w:spacing w:line="220" w:lineRule="exact"/>
              <w:rPr>
                <w:rFonts w:ascii="CordiaUPC" w:eastAsia="Times New Roman" w:hAnsi="CordiaUPC" w:cs="CordiaUPC"/>
                <w:sz w:val="26"/>
                <w:szCs w:val="26"/>
              </w:rPr>
            </w:pPr>
          </w:p>
        </w:tc>
        <w:tc>
          <w:tcPr>
            <w:tcW w:w="1008" w:type="dxa"/>
            <w:vAlign w:val="bottom"/>
          </w:tcPr>
          <w:p w14:paraId="1C97C9AD" w14:textId="77777777" w:rsidR="00EA6BC9" w:rsidRPr="00EA6BC9" w:rsidRDefault="00EA6BC9" w:rsidP="00EA6BC9">
            <w:pPr>
              <w:tabs>
                <w:tab w:val="decimal" w:pos="737"/>
              </w:tabs>
              <w:spacing w:line="220" w:lineRule="exact"/>
              <w:ind w:right="-160"/>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1</w:t>
            </w:r>
          </w:p>
        </w:tc>
        <w:tc>
          <w:tcPr>
            <w:tcW w:w="168" w:type="dxa"/>
            <w:vAlign w:val="bottom"/>
          </w:tcPr>
          <w:p w14:paraId="0620B61D" w14:textId="77777777" w:rsidR="00EA6BC9" w:rsidRPr="00EA6BC9" w:rsidRDefault="00EA6BC9" w:rsidP="00EA6BC9">
            <w:pPr>
              <w:tabs>
                <w:tab w:val="decimal" w:pos="624"/>
              </w:tabs>
              <w:spacing w:line="220" w:lineRule="exact"/>
              <w:rPr>
                <w:rFonts w:ascii="CordiaUPC" w:eastAsia="Times New Roman" w:hAnsi="CordiaUPC" w:cs="CordiaUPC"/>
                <w:sz w:val="26"/>
                <w:szCs w:val="26"/>
              </w:rPr>
            </w:pPr>
          </w:p>
        </w:tc>
        <w:tc>
          <w:tcPr>
            <w:tcW w:w="1368" w:type="dxa"/>
            <w:vAlign w:val="bottom"/>
          </w:tcPr>
          <w:p w14:paraId="2FF72CDC" w14:textId="77777777" w:rsidR="00EA6BC9" w:rsidRPr="00EA6BC9" w:rsidRDefault="00EA6BC9" w:rsidP="00EA6BC9">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18</w:t>
            </w:r>
          </w:p>
        </w:tc>
        <w:tc>
          <w:tcPr>
            <w:tcW w:w="169" w:type="dxa"/>
          </w:tcPr>
          <w:p w14:paraId="3880C1D9" w14:textId="77777777" w:rsidR="00EA6BC9" w:rsidRPr="00EA6BC9" w:rsidRDefault="00EA6BC9" w:rsidP="00EA6BC9">
            <w:pPr>
              <w:tabs>
                <w:tab w:val="decimal" w:pos="825"/>
                <w:tab w:val="decimal" w:pos="1151"/>
              </w:tabs>
              <w:spacing w:line="220" w:lineRule="exact"/>
              <w:ind w:right="11"/>
              <w:rPr>
                <w:rFonts w:ascii="CordiaUPC" w:eastAsia="Times New Roman" w:hAnsi="CordiaUPC" w:cs="CordiaUPC"/>
                <w:sz w:val="26"/>
                <w:szCs w:val="26"/>
              </w:rPr>
            </w:pPr>
          </w:p>
        </w:tc>
        <w:tc>
          <w:tcPr>
            <w:tcW w:w="1440" w:type="dxa"/>
            <w:vAlign w:val="bottom"/>
          </w:tcPr>
          <w:p w14:paraId="3E997813" w14:textId="77777777" w:rsidR="00EA6BC9" w:rsidRPr="00EA6BC9" w:rsidRDefault="00EA6BC9" w:rsidP="00EA6BC9">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68" w:type="dxa"/>
          </w:tcPr>
          <w:p w14:paraId="20A04D5E" w14:textId="77777777" w:rsidR="00EA6BC9" w:rsidRPr="00EA6BC9" w:rsidRDefault="00EA6BC9" w:rsidP="00EA6BC9">
            <w:pPr>
              <w:tabs>
                <w:tab w:val="decimal" w:pos="828"/>
              </w:tabs>
              <w:spacing w:line="220" w:lineRule="exact"/>
              <w:ind w:right="11"/>
              <w:rPr>
                <w:rFonts w:ascii="CordiaUPC" w:eastAsia="Times New Roman" w:hAnsi="CordiaUPC" w:cs="CordiaUPC"/>
                <w:sz w:val="26"/>
                <w:szCs w:val="26"/>
              </w:rPr>
            </w:pPr>
          </w:p>
        </w:tc>
        <w:tc>
          <w:tcPr>
            <w:tcW w:w="967" w:type="dxa"/>
          </w:tcPr>
          <w:p w14:paraId="40C4C82B" w14:textId="77777777" w:rsidR="00EA6BC9" w:rsidRPr="00EA6BC9" w:rsidRDefault="00EA6BC9" w:rsidP="00EA6BC9">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175</w:t>
            </w:r>
          </w:p>
        </w:tc>
      </w:tr>
      <w:tr w:rsidR="00FC71C7" w:rsidRPr="00EA6BC9" w14:paraId="7A39FD11" w14:textId="77777777" w:rsidTr="00FC71C7">
        <w:tc>
          <w:tcPr>
            <w:tcW w:w="3168" w:type="dxa"/>
            <w:vAlign w:val="bottom"/>
          </w:tcPr>
          <w:p w14:paraId="4EBD6CF1" w14:textId="4EDC9DBF" w:rsidR="00FC71C7" w:rsidRPr="00EA6BC9" w:rsidRDefault="00FC71C7" w:rsidP="00FC71C7">
            <w:pPr>
              <w:spacing w:line="220" w:lineRule="exact"/>
              <w:ind w:left="351" w:hanging="247"/>
              <w:rPr>
                <w:rFonts w:ascii="CordiaUPC" w:eastAsia="Times New Roman" w:hAnsi="CordiaUPC" w:cs="CordiaUPC"/>
                <w:sz w:val="26"/>
                <w:szCs w:val="26"/>
              </w:rPr>
            </w:pPr>
            <w:r w:rsidRPr="00FC71C7">
              <w:rPr>
                <w:rFonts w:ascii="CordiaUPC" w:eastAsia="Times New Roman" w:hAnsi="CordiaUPC" w:cs="CordiaUPC"/>
                <w:sz w:val="26"/>
                <w:szCs w:val="26"/>
              </w:rPr>
              <w:t>Loans to customers and accrued interest receivables</w:t>
            </w:r>
          </w:p>
        </w:tc>
        <w:tc>
          <w:tcPr>
            <w:tcW w:w="1008" w:type="dxa"/>
            <w:vAlign w:val="bottom"/>
          </w:tcPr>
          <w:p w14:paraId="54093CFB" w14:textId="1ABE8351" w:rsidR="00FC71C7" w:rsidRPr="00EA6BC9" w:rsidRDefault="00FC71C7" w:rsidP="00FC71C7">
            <w:pPr>
              <w:tabs>
                <w:tab w:val="decimal" w:pos="734"/>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3,024</w:t>
            </w:r>
          </w:p>
        </w:tc>
        <w:tc>
          <w:tcPr>
            <w:tcW w:w="169" w:type="dxa"/>
            <w:vAlign w:val="bottom"/>
          </w:tcPr>
          <w:p w14:paraId="01754473" w14:textId="77777777" w:rsidR="00FC71C7" w:rsidRPr="00EA6BC9" w:rsidRDefault="00FC71C7" w:rsidP="00FC71C7">
            <w:pPr>
              <w:tabs>
                <w:tab w:val="decimal" w:pos="765"/>
              </w:tabs>
              <w:spacing w:line="220" w:lineRule="exact"/>
              <w:rPr>
                <w:rFonts w:ascii="CordiaUPC" w:eastAsia="Times New Roman" w:hAnsi="CordiaUPC" w:cs="CordiaUPC"/>
                <w:sz w:val="26"/>
                <w:szCs w:val="26"/>
              </w:rPr>
            </w:pPr>
          </w:p>
        </w:tc>
        <w:tc>
          <w:tcPr>
            <w:tcW w:w="1008" w:type="dxa"/>
            <w:vAlign w:val="bottom"/>
          </w:tcPr>
          <w:p w14:paraId="0ACFAC66" w14:textId="141EBFDA" w:rsidR="00FC71C7" w:rsidRPr="00EA6BC9" w:rsidRDefault="00FC71C7" w:rsidP="00FC71C7">
            <w:pPr>
              <w:tabs>
                <w:tab w:val="decimal" w:pos="737"/>
              </w:tabs>
              <w:spacing w:line="220" w:lineRule="exact"/>
              <w:ind w:right="-160"/>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(341)</w:t>
            </w:r>
          </w:p>
        </w:tc>
        <w:tc>
          <w:tcPr>
            <w:tcW w:w="168" w:type="dxa"/>
            <w:vAlign w:val="bottom"/>
          </w:tcPr>
          <w:p w14:paraId="5C157682" w14:textId="77777777" w:rsidR="00FC71C7" w:rsidRPr="00EA6BC9" w:rsidRDefault="00FC71C7" w:rsidP="00FC71C7">
            <w:pPr>
              <w:tabs>
                <w:tab w:val="decimal" w:pos="624"/>
              </w:tabs>
              <w:spacing w:line="220" w:lineRule="exact"/>
              <w:rPr>
                <w:rFonts w:ascii="CordiaUPC" w:eastAsia="Times New Roman" w:hAnsi="CordiaUPC" w:cs="CordiaUPC"/>
                <w:sz w:val="26"/>
                <w:szCs w:val="26"/>
              </w:rPr>
            </w:pPr>
          </w:p>
        </w:tc>
        <w:tc>
          <w:tcPr>
            <w:tcW w:w="1368" w:type="dxa"/>
            <w:vAlign w:val="bottom"/>
          </w:tcPr>
          <w:p w14:paraId="3E703A12" w14:textId="77777777" w:rsidR="00FC71C7" w:rsidRPr="00EA6BC9" w:rsidRDefault="00FC71C7" w:rsidP="00FC71C7">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69" w:type="dxa"/>
          </w:tcPr>
          <w:p w14:paraId="7270A8CA" w14:textId="77777777" w:rsidR="00FC71C7" w:rsidRPr="00EA6BC9" w:rsidRDefault="00FC71C7" w:rsidP="00FC71C7">
            <w:pPr>
              <w:tabs>
                <w:tab w:val="decimal" w:pos="825"/>
                <w:tab w:val="decimal" w:pos="1151"/>
              </w:tabs>
              <w:spacing w:line="220" w:lineRule="exact"/>
              <w:ind w:right="11"/>
              <w:rPr>
                <w:rFonts w:ascii="CordiaUPC" w:eastAsia="Times New Roman" w:hAnsi="CordiaUPC" w:cs="CordiaUPC"/>
                <w:sz w:val="26"/>
                <w:szCs w:val="26"/>
              </w:rPr>
            </w:pPr>
          </w:p>
        </w:tc>
        <w:tc>
          <w:tcPr>
            <w:tcW w:w="1440" w:type="dxa"/>
            <w:vAlign w:val="bottom"/>
          </w:tcPr>
          <w:p w14:paraId="67084EEF" w14:textId="04DABB80" w:rsidR="00FC71C7" w:rsidRPr="00EA6BC9" w:rsidRDefault="00FC71C7" w:rsidP="00FC71C7">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(483)</w:t>
            </w:r>
          </w:p>
        </w:tc>
        <w:tc>
          <w:tcPr>
            <w:tcW w:w="168" w:type="dxa"/>
          </w:tcPr>
          <w:p w14:paraId="44C902E9" w14:textId="77777777" w:rsidR="00FC71C7" w:rsidRPr="00EA6BC9" w:rsidRDefault="00FC71C7" w:rsidP="00FC71C7">
            <w:pPr>
              <w:tabs>
                <w:tab w:val="decimal" w:pos="828"/>
              </w:tabs>
              <w:spacing w:line="220" w:lineRule="exact"/>
              <w:ind w:right="11"/>
              <w:rPr>
                <w:rFonts w:ascii="CordiaUPC" w:eastAsia="Times New Roman" w:hAnsi="CordiaUPC" w:cs="CordiaUPC"/>
                <w:sz w:val="26"/>
                <w:szCs w:val="26"/>
              </w:rPr>
            </w:pPr>
          </w:p>
        </w:tc>
        <w:tc>
          <w:tcPr>
            <w:tcW w:w="967" w:type="dxa"/>
          </w:tcPr>
          <w:p w14:paraId="53EE0F90" w14:textId="77777777" w:rsidR="00FC71C7" w:rsidRDefault="00FC71C7" w:rsidP="00FC71C7">
            <w:pPr>
              <w:tabs>
                <w:tab w:val="decimal" w:pos="734"/>
              </w:tabs>
              <w:spacing w:line="220" w:lineRule="exact"/>
              <w:ind w:right="11"/>
              <w:rPr>
                <w:rFonts w:ascii="CordiaUPC" w:eastAsia="Times New Roman" w:hAnsi="CordiaUPC" w:cs="CordiaUPC"/>
                <w:sz w:val="26"/>
                <w:szCs w:val="26"/>
                <w:lang w:val="en-US" w:bidi="th-TH"/>
              </w:rPr>
            </w:pPr>
          </w:p>
          <w:p w14:paraId="6E81878C" w14:textId="34BD0ED0" w:rsidR="00FC71C7" w:rsidRPr="00EA6BC9" w:rsidRDefault="00FC71C7" w:rsidP="00FC71C7">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2,200</w:t>
            </w:r>
          </w:p>
        </w:tc>
      </w:tr>
      <w:tr w:rsidR="00FC71C7" w:rsidRPr="00EA6BC9" w14:paraId="39FBD0C6" w14:textId="77777777" w:rsidTr="00FC71C7">
        <w:tc>
          <w:tcPr>
            <w:tcW w:w="3168" w:type="dxa"/>
            <w:vAlign w:val="bottom"/>
          </w:tcPr>
          <w:p w14:paraId="45FC3BAE" w14:textId="7A832220" w:rsidR="00FC71C7" w:rsidRPr="00EA6BC9" w:rsidRDefault="00FC71C7" w:rsidP="00FC71C7">
            <w:pPr>
              <w:spacing w:line="220" w:lineRule="exact"/>
              <w:ind w:left="104"/>
              <w:rPr>
                <w:rFonts w:ascii="CordiaUPC" w:eastAsia="Times New Roman" w:hAnsi="CordiaUPC" w:cs="CordiaUPC"/>
                <w:sz w:val="26"/>
                <w:szCs w:val="26"/>
              </w:rPr>
            </w:pPr>
            <w:r w:rsidRPr="00EA6BC9">
              <w:rPr>
                <w:rFonts w:ascii="CordiaUPC" w:eastAsia="Times New Roman" w:hAnsi="CordiaUPC" w:cs="CordiaUPC" w:hint="cs"/>
                <w:sz w:val="26"/>
                <w:szCs w:val="26"/>
              </w:rPr>
              <w:t>Properties for sale</w:t>
            </w:r>
          </w:p>
        </w:tc>
        <w:tc>
          <w:tcPr>
            <w:tcW w:w="1008" w:type="dxa"/>
            <w:vAlign w:val="bottom"/>
          </w:tcPr>
          <w:p w14:paraId="788A6557" w14:textId="13C11F29" w:rsidR="00FC71C7" w:rsidRPr="00EA6BC9" w:rsidRDefault="00FC71C7" w:rsidP="00FC71C7">
            <w:pPr>
              <w:tabs>
                <w:tab w:val="decimal" w:pos="734"/>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86</w:t>
            </w:r>
          </w:p>
        </w:tc>
        <w:tc>
          <w:tcPr>
            <w:tcW w:w="169" w:type="dxa"/>
            <w:vAlign w:val="bottom"/>
          </w:tcPr>
          <w:p w14:paraId="705EA05B" w14:textId="77777777" w:rsidR="00FC71C7" w:rsidRPr="00EA6BC9" w:rsidRDefault="00FC71C7" w:rsidP="00FC71C7">
            <w:pPr>
              <w:tabs>
                <w:tab w:val="decimal" w:pos="765"/>
              </w:tabs>
              <w:spacing w:line="220" w:lineRule="exact"/>
              <w:rPr>
                <w:rFonts w:ascii="CordiaUPC" w:eastAsia="Times New Roman" w:hAnsi="CordiaUPC" w:cs="CordiaUPC"/>
                <w:sz w:val="26"/>
                <w:szCs w:val="26"/>
              </w:rPr>
            </w:pPr>
          </w:p>
        </w:tc>
        <w:tc>
          <w:tcPr>
            <w:tcW w:w="1008" w:type="dxa"/>
            <w:vAlign w:val="bottom"/>
          </w:tcPr>
          <w:p w14:paraId="793AB6AB" w14:textId="72D53358" w:rsidR="00FC71C7" w:rsidRPr="00EA6BC9" w:rsidRDefault="00FC71C7" w:rsidP="00FC71C7">
            <w:pPr>
              <w:tabs>
                <w:tab w:val="decimal" w:pos="737"/>
              </w:tabs>
              <w:spacing w:line="220" w:lineRule="exact"/>
              <w:ind w:right="-160"/>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(6)</w:t>
            </w:r>
          </w:p>
        </w:tc>
        <w:tc>
          <w:tcPr>
            <w:tcW w:w="168" w:type="dxa"/>
            <w:vAlign w:val="bottom"/>
          </w:tcPr>
          <w:p w14:paraId="5C7EC8D0" w14:textId="77777777" w:rsidR="00FC71C7" w:rsidRPr="00EA6BC9" w:rsidRDefault="00FC71C7" w:rsidP="00FC71C7">
            <w:pPr>
              <w:tabs>
                <w:tab w:val="decimal" w:pos="624"/>
              </w:tabs>
              <w:spacing w:line="220" w:lineRule="exact"/>
              <w:rPr>
                <w:rFonts w:ascii="CordiaUPC" w:eastAsia="Times New Roman" w:hAnsi="CordiaUPC" w:cs="CordiaUPC"/>
                <w:sz w:val="26"/>
                <w:szCs w:val="26"/>
              </w:rPr>
            </w:pPr>
          </w:p>
        </w:tc>
        <w:tc>
          <w:tcPr>
            <w:tcW w:w="1368" w:type="dxa"/>
            <w:vAlign w:val="bottom"/>
          </w:tcPr>
          <w:p w14:paraId="06EAB5CC" w14:textId="781FB3CC" w:rsidR="00FC71C7" w:rsidRPr="00EA6BC9" w:rsidRDefault="00FC71C7" w:rsidP="00FC71C7">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69" w:type="dxa"/>
          </w:tcPr>
          <w:p w14:paraId="754D0B9A" w14:textId="77777777" w:rsidR="00FC71C7" w:rsidRPr="00EA6BC9" w:rsidRDefault="00FC71C7" w:rsidP="00FC71C7">
            <w:pPr>
              <w:tabs>
                <w:tab w:val="decimal" w:pos="825"/>
                <w:tab w:val="decimal" w:pos="1151"/>
              </w:tabs>
              <w:spacing w:line="220" w:lineRule="exact"/>
              <w:ind w:right="11"/>
              <w:rPr>
                <w:rFonts w:ascii="CordiaUPC" w:eastAsia="Times New Roman" w:hAnsi="CordiaUPC" w:cs="CordiaUPC"/>
                <w:sz w:val="26"/>
                <w:szCs w:val="26"/>
              </w:rPr>
            </w:pPr>
          </w:p>
        </w:tc>
        <w:tc>
          <w:tcPr>
            <w:tcW w:w="1440" w:type="dxa"/>
            <w:vAlign w:val="bottom"/>
          </w:tcPr>
          <w:p w14:paraId="27C31180" w14:textId="73418A9F" w:rsidR="00FC71C7" w:rsidRPr="00EA6BC9" w:rsidRDefault="00FC71C7" w:rsidP="00FC71C7">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68" w:type="dxa"/>
          </w:tcPr>
          <w:p w14:paraId="01832D67" w14:textId="77777777" w:rsidR="00FC71C7" w:rsidRPr="00EA6BC9" w:rsidRDefault="00FC71C7" w:rsidP="00FC71C7">
            <w:pPr>
              <w:tabs>
                <w:tab w:val="decimal" w:pos="828"/>
              </w:tabs>
              <w:spacing w:line="220" w:lineRule="exact"/>
              <w:ind w:right="11"/>
              <w:rPr>
                <w:rFonts w:ascii="CordiaUPC" w:eastAsia="Times New Roman" w:hAnsi="CordiaUPC" w:cs="CordiaUPC"/>
                <w:sz w:val="26"/>
                <w:szCs w:val="26"/>
              </w:rPr>
            </w:pPr>
          </w:p>
        </w:tc>
        <w:tc>
          <w:tcPr>
            <w:tcW w:w="967" w:type="dxa"/>
          </w:tcPr>
          <w:p w14:paraId="207169FD" w14:textId="346FFD28" w:rsidR="00FC71C7" w:rsidRPr="00EA6BC9" w:rsidRDefault="00FC71C7" w:rsidP="00FC71C7">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80</w:t>
            </w:r>
          </w:p>
        </w:tc>
      </w:tr>
      <w:tr w:rsidR="00FC71C7" w:rsidRPr="00EA6BC9" w14:paraId="208954F7" w14:textId="77777777" w:rsidTr="00FC71C7">
        <w:tc>
          <w:tcPr>
            <w:tcW w:w="3168" w:type="dxa"/>
            <w:vAlign w:val="bottom"/>
          </w:tcPr>
          <w:p w14:paraId="1DAE7515" w14:textId="77777777" w:rsidR="00FC71C7" w:rsidRPr="00EA6BC9" w:rsidRDefault="00FC71C7" w:rsidP="00FC71C7">
            <w:pPr>
              <w:spacing w:line="220" w:lineRule="exact"/>
              <w:ind w:left="104"/>
              <w:rPr>
                <w:rFonts w:ascii="CordiaUPC" w:eastAsia="Times New Roman" w:hAnsi="CordiaUPC" w:cs="CordiaUPC"/>
                <w:sz w:val="26"/>
                <w:szCs w:val="26"/>
                <w:lang w:val="en-US"/>
              </w:rPr>
            </w:pPr>
            <w:r w:rsidRPr="00EA6BC9">
              <w:rPr>
                <w:rFonts w:ascii="CordiaUPC" w:eastAsia="Times New Roman" w:hAnsi="CordiaUPC" w:cs="CordiaUPC" w:hint="cs"/>
                <w:sz w:val="26"/>
                <w:szCs w:val="26"/>
              </w:rPr>
              <w:t>Premises and equipment</w:t>
            </w:r>
          </w:p>
        </w:tc>
        <w:tc>
          <w:tcPr>
            <w:tcW w:w="1008" w:type="dxa"/>
            <w:vAlign w:val="bottom"/>
          </w:tcPr>
          <w:p w14:paraId="48CE5C81" w14:textId="77777777" w:rsidR="00FC71C7" w:rsidRPr="00EA6BC9" w:rsidRDefault="00FC71C7" w:rsidP="00FC71C7">
            <w:pPr>
              <w:tabs>
                <w:tab w:val="decimal" w:pos="734"/>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42</w:t>
            </w:r>
          </w:p>
        </w:tc>
        <w:tc>
          <w:tcPr>
            <w:tcW w:w="169" w:type="dxa"/>
            <w:vAlign w:val="bottom"/>
          </w:tcPr>
          <w:p w14:paraId="2FBF8B58" w14:textId="77777777" w:rsidR="00FC71C7" w:rsidRPr="00EA6BC9" w:rsidRDefault="00FC71C7" w:rsidP="00FC71C7">
            <w:pPr>
              <w:tabs>
                <w:tab w:val="decimal" w:pos="765"/>
              </w:tabs>
              <w:spacing w:line="220" w:lineRule="exact"/>
              <w:rPr>
                <w:rFonts w:ascii="CordiaUPC" w:eastAsia="Times New Roman" w:hAnsi="CordiaUPC" w:cs="CordiaUPC"/>
                <w:sz w:val="26"/>
                <w:szCs w:val="26"/>
              </w:rPr>
            </w:pPr>
          </w:p>
        </w:tc>
        <w:tc>
          <w:tcPr>
            <w:tcW w:w="1008" w:type="dxa"/>
            <w:vAlign w:val="bottom"/>
          </w:tcPr>
          <w:p w14:paraId="62517793" w14:textId="77777777" w:rsidR="00FC71C7" w:rsidRPr="00EA6BC9" w:rsidRDefault="00FC71C7" w:rsidP="00FC71C7">
            <w:pPr>
              <w:tabs>
                <w:tab w:val="decimal" w:pos="737"/>
              </w:tabs>
              <w:spacing w:line="220" w:lineRule="exact"/>
              <w:ind w:right="-160"/>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68" w:type="dxa"/>
            <w:vAlign w:val="bottom"/>
          </w:tcPr>
          <w:p w14:paraId="6A651C9D" w14:textId="77777777" w:rsidR="00FC71C7" w:rsidRPr="00EA6BC9" w:rsidRDefault="00FC71C7" w:rsidP="00FC71C7">
            <w:pPr>
              <w:tabs>
                <w:tab w:val="decimal" w:pos="624"/>
              </w:tabs>
              <w:spacing w:line="220" w:lineRule="exact"/>
              <w:rPr>
                <w:rFonts w:ascii="CordiaUPC" w:eastAsia="Times New Roman" w:hAnsi="CordiaUPC" w:cs="CordiaUPC"/>
                <w:sz w:val="26"/>
                <w:szCs w:val="26"/>
              </w:rPr>
            </w:pPr>
          </w:p>
        </w:tc>
        <w:tc>
          <w:tcPr>
            <w:tcW w:w="1368" w:type="dxa"/>
            <w:vAlign w:val="bottom"/>
          </w:tcPr>
          <w:p w14:paraId="4407A78C" w14:textId="77777777" w:rsidR="00FC71C7" w:rsidRPr="00EA6BC9" w:rsidRDefault="00FC71C7" w:rsidP="00FC71C7">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69" w:type="dxa"/>
          </w:tcPr>
          <w:p w14:paraId="74B39101" w14:textId="77777777" w:rsidR="00FC71C7" w:rsidRPr="00EA6BC9" w:rsidRDefault="00FC71C7" w:rsidP="00FC71C7">
            <w:pPr>
              <w:tabs>
                <w:tab w:val="decimal" w:pos="825"/>
                <w:tab w:val="decimal" w:pos="1151"/>
              </w:tabs>
              <w:spacing w:line="220" w:lineRule="exact"/>
              <w:ind w:right="11"/>
              <w:rPr>
                <w:rFonts w:ascii="CordiaUPC" w:eastAsia="Times New Roman" w:hAnsi="CordiaUPC" w:cs="CordiaUPC"/>
                <w:sz w:val="26"/>
                <w:szCs w:val="26"/>
              </w:rPr>
            </w:pPr>
          </w:p>
        </w:tc>
        <w:tc>
          <w:tcPr>
            <w:tcW w:w="1440" w:type="dxa"/>
            <w:vAlign w:val="bottom"/>
          </w:tcPr>
          <w:p w14:paraId="27CEC9D4" w14:textId="77777777" w:rsidR="00FC71C7" w:rsidRPr="00EA6BC9" w:rsidRDefault="00FC71C7" w:rsidP="00FC71C7">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68" w:type="dxa"/>
          </w:tcPr>
          <w:p w14:paraId="4321843C" w14:textId="77777777" w:rsidR="00FC71C7" w:rsidRPr="00EA6BC9" w:rsidRDefault="00FC71C7" w:rsidP="00FC71C7">
            <w:pPr>
              <w:tabs>
                <w:tab w:val="decimal" w:pos="828"/>
              </w:tabs>
              <w:spacing w:line="220" w:lineRule="exact"/>
              <w:ind w:right="11"/>
              <w:rPr>
                <w:rFonts w:ascii="CordiaUPC" w:eastAsia="Times New Roman" w:hAnsi="CordiaUPC" w:cs="CordiaUPC"/>
                <w:sz w:val="26"/>
                <w:szCs w:val="26"/>
              </w:rPr>
            </w:pPr>
          </w:p>
        </w:tc>
        <w:tc>
          <w:tcPr>
            <w:tcW w:w="967" w:type="dxa"/>
          </w:tcPr>
          <w:p w14:paraId="77DAD0CE" w14:textId="77777777" w:rsidR="00FC71C7" w:rsidRPr="00EA6BC9" w:rsidRDefault="00FC71C7" w:rsidP="00FC71C7">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42</w:t>
            </w:r>
          </w:p>
        </w:tc>
      </w:tr>
      <w:tr w:rsidR="00FC71C7" w:rsidRPr="00EA6BC9" w14:paraId="391CF19D" w14:textId="77777777" w:rsidTr="00FC71C7">
        <w:tc>
          <w:tcPr>
            <w:tcW w:w="3168" w:type="dxa"/>
            <w:vAlign w:val="bottom"/>
          </w:tcPr>
          <w:p w14:paraId="4F8D5162" w14:textId="77777777" w:rsidR="00FC71C7" w:rsidRPr="00EA6BC9" w:rsidRDefault="00FC71C7" w:rsidP="00FC71C7">
            <w:pPr>
              <w:spacing w:line="220" w:lineRule="exact"/>
              <w:ind w:left="104"/>
              <w:rPr>
                <w:rFonts w:ascii="CordiaUPC" w:eastAsia="Times New Roman" w:hAnsi="CordiaUPC" w:cs="CordiaUPC"/>
                <w:sz w:val="26"/>
                <w:szCs w:val="26"/>
              </w:rPr>
            </w:pPr>
            <w:r w:rsidRPr="00EA6BC9">
              <w:rPr>
                <w:rFonts w:ascii="CordiaUPC" w:eastAsia="Times New Roman" w:hAnsi="CordiaUPC" w:cs="CordiaUPC" w:hint="cs"/>
                <w:sz w:val="26"/>
                <w:szCs w:val="26"/>
              </w:rPr>
              <w:t>Provisions for employee benefits</w:t>
            </w:r>
          </w:p>
        </w:tc>
        <w:tc>
          <w:tcPr>
            <w:tcW w:w="1008" w:type="dxa"/>
            <w:vAlign w:val="bottom"/>
          </w:tcPr>
          <w:p w14:paraId="7B780BA4" w14:textId="77777777" w:rsidR="00FC71C7" w:rsidRPr="00EA6BC9" w:rsidRDefault="00FC71C7" w:rsidP="00FC71C7">
            <w:pPr>
              <w:tabs>
                <w:tab w:val="decimal" w:pos="734"/>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1,030</w:t>
            </w:r>
          </w:p>
        </w:tc>
        <w:tc>
          <w:tcPr>
            <w:tcW w:w="169" w:type="dxa"/>
            <w:vAlign w:val="bottom"/>
          </w:tcPr>
          <w:p w14:paraId="47639A20" w14:textId="77777777" w:rsidR="00FC71C7" w:rsidRPr="00EA6BC9" w:rsidRDefault="00FC71C7" w:rsidP="00FC71C7">
            <w:pPr>
              <w:tabs>
                <w:tab w:val="decimal" w:pos="765"/>
              </w:tabs>
              <w:spacing w:line="220" w:lineRule="exact"/>
              <w:rPr>
                <w:rFonts w:ascii="CordiaUPC" w:eastAsia="Times New Roman" w:hAnsi="CordiaUPC" w:cs="CordiaUPC"/>
                <w:sz w:val="26"/>
                <w:szCs w:val="26"/>
              </w:rPr>
            </w:pPr>
          </w:p>
        </w:tc>
        <w:tc>
          <w:tcPr>
            <w:tcW w:w="1008" w:type="dxa"/>
            <w:vAlign w:val="bottom"/>
          </w:tcPr>
          <w:p w14:paraId="531C87BA" w14:textId="77777777" w:rsidR="00FC71C7" w:rsidRPr="00EA6BC9" w:rsidRDefault="00FC71C7" w:rsidP="00FC71C7">
            <w:pPr>
              <w:tabs>
                <w:tab w:val="decimal" w:pos="737"/>
              </w:tabs>
              <w:spacing w:line="220" w:lineRule="exact"/>
              <w:ind w:right="-160"/>
              <w:rPr>
                <w:rFonts w:ascii="CordiaUPC" w:eastAsia="Times New Roman" w:hAnsi="CordiaUPC" w:cs="CordiaUPC"/>
                <w:sz w:val="26"/>
                <w:szCs w:val="26"/>
              </w:rPr>
            </w:pPr>
            <w:r w:rsidRPr="00EA6BC9">
              <w:rPr>
                <w:rFonts w:ascii="CordiaUPC" w:eastAsia="Times New Roman" w:hAnsi="CordiaUPC" w:cs="CordiaUPC" w:hint="cs"/>
                <w:sz w:val="26"/>
                <w:szCs w:val="26"/>
              </w:rPr>
              <w:t>(51)</w:t>
            </w:r>
          </w:p>
        </w:tc>
        <w:tc>
          <w:tcPr>
            <w:tcW w:w="168" w:type="dxa"/>
            <w:vAlign w:val="bottom"/>
          </w:tcPr>
          <w:p w14:paraId="088FDD10" w14:textId="77777777" w:rsidR="00FC71C7" w:rsidRPr="00EA6BC9" w:rsidRDefault="00FC71C7" w:rsidP="00FC71C7">
            <w:pPr>
              <w:tabs>
                <w:tab w:val="decimal" w:pos="624"/>
              </w:tabs>
              <w:spacing w:line="220" w:lineRule="exact"/>
              <w:rPr>
                <w:rFonts w:ascii="CordiaUPC" w:eastAsia="Times New Roman" w:hAnsi="CordiaUPC" w:cs="CordiaUPC"/>
                <w:sz w:val="26"/>
                <w:szCs w:val="26"/>
              </w:rPr>
            </w:pPr>
          </w:p>
        </w:tc>
        <w:tc>
          <w:tcPr>
            <w:tcW w:w="1368" w:type="dxa"/>
            <w:vAlign w:val="bottom"/>
          </w:tcPr>
          <w:p w14:paraId="12207745" w14:textId="77777777" w:rsidR="00FC71C7" w:rsidRPr="00EA6BC9" w:rsidRDefault="00FC71C7" w:rsidP="00FC71C7">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69" w:type="dxa"/>
          </w:tcPr>
          <w:p w14:paraId="028C5E59" w14:textId="77777777" w:rsidR="00FC71C7" w:rsidRPr="00EA6BC9" w:rsidRDefault="00FC71C7" w:rsidP="00FC71C7">
            <w:pPr>
              <w:tabs>
                <w:tab w:val="decimal" w:pos="825"/>
                <w:tab w:val="decimal" w:pos="1151"/>
              </w:tabs>
              <w:spacing w:line="220" w:lineRule="exact"/>
              <w:ind w:right="11"/>
              <w:rPr>
                <w:rFonts w:ascii="CordiaUPC" w:eastAsia="Times New Roman" w:hAnsi="CordiaUPC" w:cs="CordiaUPC"/>
                <w:sz w:val="26"/>
                <w:szCs w:val="26"/>
              </w:rPr>
            </w:pPr>
          </w:p>
        </w:tc>
        <w:tc>
          <w:tcPr>
            <w:tcW w:w="1440" w:type="dxa"/>
            <w:vAlign w:val="bottom"/>
          </w:tcPr>
          <w:p w14:paraId="5E0C2C5C" w14:textId="77777777" w:rsidR="00FC71C7" w:rsidRPr="00EA6BC9" w:rsidRDefault="00FC71C7" w:rsidP="00FC71C7">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68" w:type="dxa"/>
          </w:tcPr>
          <w:p w14:paraId="140EAFD3" w14:textId="77777777" w:rsidR="00FC71C7" w:rsidRPr="00EA6BC9" w:rsidRDefault="00FC71C7" w:rsidP="00FC71C7">
            <w:pPr>
              <w:tabs>
                <w:tab w:val="decimal" w:pos="828"/>
              </w:tabs>
              <w:spacing w:line="220" w:lineRule="exact"/>
              <w:ind w:right="11"/>
              <w:rPr>
                <w:rFonts w:ascii="CordiaUPC" w:eastAsia="Times New Roman" w:hAnsi="CordiaUPC" w:cs="CordiaUPC"/>
                <w:sz w:val="26"/>
                <w:szCs w:val="26"/>
              </w:rPr>
            </w:pPr>
          </w:p>
        </w:tc>
        <w:tc>
          <w:tcPr>
            <w:tcW w:w="967" w:type="dxa"/>
          </w:tcPr>
          <w:p w14:paraId="127BF970" w14:textId="77777777" w:rsidR="00FC71C7" w:rsidRPr="00EA6BC9" w:rsidRDefault="00FC71C7" w:rsidP="00FC71C7">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979</w:t>
            </w:r>
          </w:p>
        </w:tc>
      </w:tr>
      <w:tr w:rsidR="00FC71C7" w:rsidRPr="00EA6BC9" w14:paraId="2FE29453" w14:textId="77777777" w:rsidTr="00FC71C7">
        <w:tc>
          <w:tcPr>
            <w:tcW w:w="3168" w:type="dxa"/>
            <w:vAlign w:val="bottom"/>
          </w:tcPr>
          <w:p w14:paraId="266DE928" w14:textId="77777777" w:rsidR="00FC71C7" w:rsidRPr="00EA6BC9" w:rsidRDefault="00FC71C7" w:rsidP="00FC71C7">
            <w:pPr>
              <w:spacing w:line="220" w:lineRule="exact"/>
              <w:ind w:left="104" w:right="-126"/>
              <w:rPr>
                <w:rFonts w:ascii="CordiaUPC" w:eastAsia="Times New Roman" w:hAnsi="CordiaUPC" w:cs="CordiaUPC"/>
                <w:sz w:val="26"/>
                <w:szCs w:val="26"/>
              </w:rPr>
            </w:pPr>
            <w:r w:rsidRPr="00EA6BC9">
              <w:rPr>
                <w:rFonts w:ascii="CordiaUPC" w:eastAsia="Times New Roman" w:hAnsi="CordiaUPC" w:cs="CordiaUPC" w:hint="cs"/>
                <w:sz w:val="26"/>
                <w:szCs w:val="26"/>
              </w:rPr>
              <w:t>Provisions for other liabilities</w:t>
            </w:r>
          </w:p>
        </w:tc>
        <w:tc>
          <w:tcPr>
            <w:tcW w:w="1008" w:type="dxa"/>
            <w:vAlign w:val="bottom"/>
          </w:tcPr>
          <w:p w14:paraId="61966431" w14:textId="77777777" w:rsidR="00FC71C7" w:rsidRPr="00EA6BC9" w:rsidRDefault="00FC71C7" w:rsidP="00FC71C7">
            <w:pPr>
              <w:tabs>
                <w:tab w:val="decimal" w:pos="734"/>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602</w:t>
            </w:r>
          </w:p>
        </w:tc>
        <w:tc>
          <w:tcPr>
            <w:tcW w:w="169" w:type="dxa"/>
            <w:vAlign w:val="bottom"/>
          </w:tcPr>
          <w:p w14:paraId="618EA2A3" w14:textId="77777777" w:rsidR="00FC71C7" w:rsidRPr="00EA6BC9" w:rsidRDefault="00FC71C7" w:rsidP="00FC71C7">
            <w:pPr>
              <w:tabs>
                <w:tab w:val="decimal" w:pos="765"/>
              </w:tabs>
              <w:spacing w:line="220" w:lineRule="exact"/>
              <w:rPr>
                <w:rFonts w:ascii="CordiaUPC" w:eastAsia="Times New Roman" w:hAnsi="CordiaUPC" w:cs="CordiaUPC"/>
                <w:sz w:val="26"/>
                <w:szCs w:val="26"/>
              </w:rPr>
            </w:pPr>
          </w:p>
        </w:tc>
        <w:tc>
          <w:tcPr>
            <w:tcW w:w="1008" w:type="dxa"/>
            <w:vAlign w:val="bottom"/>
          </w:tcPr>
          <w:p w14:paraId="38022434" w14:textId="77777777" w:rsidR="00FC71C7" w:rsidRPr="00EA6BC9" w:rsidRDefault="00FC71C7" w:rsidP="00FC71C7">
            <w:pPr>
              <w:tabs>
                <w:tab w:val="decimal" w:pos="737"/>
              </w:tabs>
              <w:spacing w:line="220" w:lineRule="exact"/>
              <w:ind w:right="-160"/>
              <w:rPr>
                <w:rFonts w:ascii="CordiaUPC" w:eastAsia="Times New Roman" w:hAnsi="CordiaUPC" w:cs="CordiaUPC"/>
                <w:sz w:val="26"/>
                <w:szCs w:val="26"/>
              </w:rPr>
            </w:pPr>
            <w:r w:rsidRPr="00EA6BC9">
              <w:rPr>
                <w:rFonts w:ascii="CordiaUPC" w:eastAsia="Times New Roman" w:hAnsi="CordiaUPC" w:cs="CordiaUPC" w:hint="cs"/>
                <w:sz w:val="26"/>
                <w:szCs w:val="26"/>
              </w:rPr>
              <w:t>(1)</w:t>
            </w:r>
          </w:p>
        </w:tc>
        <w:tc>
          <w:tcPr>
            <w:tcW w:w="168" w:type="dxa"/>
            <w:vAlign w:val="bottom"/>
          </w:tcPr>
          <w:p w14:paraId="4533A253" w14:textId="77777777" w:rsidR="00FC71C7" w:rsidRPr="00EA6BC9" w:rsidRDefault="00FC71C7" w:rsidP="00FC71C7">
            <w:pPr>
              <w:tabs>
                <w:tab w:val="decimal" w:pos="624"/>
              </w:tabs>
              <w:spacing w:line="220" w:lineRule="exact"/>
              <w:rPr>
                <w:rFonts w:ascii="CordiaUPC" w:eastAsia="Times New Roman" w:hAnsi="CordiaUPC" w:cs="CordiaUPC"/>
                <w:sz w:val="26"/>
                <w:szCs w:val="26"/>
              </w:rPr>
            </w:pPr>
          </w:p>
        </w:tc>
        <w:tc>
          <w:tcPr>
            <w:tcW w:w="1368" w:type="dxa"/>
            <w:vAlign w:val="bottom"/>
          </w:tcPr>
          <w:p w14:paraId="68E73646" w14:textId="77777777" w:rsidR="00FC71C7" w:rsidRPr="00EA6BC9" w:rsidRDefault="00FC71C7" w:rsidP="00FC71C7">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69" w:type="dxa"/>
          </w:tcPr>
          <w:p w14:paraId="0919F965" w14:textId="77777777" w:rsidR="00FC71C7" w:rsidRPr="00EA6BC9" w:rsidRDefault="00FC71C7" w:rsidP="00FC71C7">
            <w:pPr>
              <w:tabs>
                <w:tab w:val="decimal" w:pos="825"/>
                <w:tab w:val="decimal" w:pos="1151"/>
              </w:tabs>
              <w:spacing w:line="220" w:lineRule="exact"/>
              <w:ind w:right="11"/>
              <w:rPr>
                <w:rFonts w:ascii="CordiaUPC" w:eastAsia="Times New Roman" w:hAnsi="CordiaUPC" w:cs="CordiaUPC"/>
                <w:sz w:val="26"/>
                <w:szCs w:val="26"/>
              </w:rPr>
            </w:pPr>
          </w:p>
        </w:tc>
        <w:tc>
          <w:tcPr>
            <w:tcW w:w="1440" w:type="dxa"/>
            <w:vAlign w:val="bottom"/>
          </w:tcPr>
          <w:p w14:paraId="448142A0" w14:textId="77777777" w:rsidR="00FC71C7" w:rsidRPr="00EA6BC9" w:rsidRDefault="00FC71C7" w:rsidP="00FC71C7">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68" w:type="dxa"/>
          </w:tcPr>
          <w:p w14:paraId="2DE5D10A" w14:textId="77777777" w:rsidR="00FC71C7" w:rsidRPr="00EA6BC9" w:rsidRDefault="00FC71C7" w:rsidP="00FC71C7">
            <w:pPr>
              <w:tabs>
                <w:tab w:val="decimal" w:pos="828"/>
              </w:tabs>
              <w:spacing w:line="220" w:lineRule="exact"/>
              <w:ind w:right="11"/>
              <w:rPr>
                <w:rFonts w:ascii="CordiaUPC" w:eastAsia="Times New Roman" w:hAnsi="CordiaUPC" w:cs="CordiaUPC"/>
                <w:sz w:val="26"/>
                <w:szCs w:val="26"/>
              </w:rPr>
            </w:pPr>
          </w:p>
        </w:tc>
        <w:tc>
          <w:tcPr>
            <w:tcW w:w="967" w:type="dxa"/>
          </w:tcPr>
          <w:p w14:paraId="64912919" w14:textId="77777777" w:rsidR="00FC71C7" w:rsidRPr="00EA6BC9" w:rsidRDefault="00FC71C7" w:rsidP="00FC71C7">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601</w:t>
            </w:r>
          </w:p>
        </w:tc>
      </w:tr>
      <w:tr w:rsidR="00FC71C7" w:rsidRPr="00EA6BC9" w14:paraId="4095BE6C" w14:textId="77777777" w:rsidTr="00FC71C7">
        <w:tc>
          <w:tcPr>
            <w:tcW w:w="3168" w:type="dxa"/>
            <w:vAlign w:val="bottom"/>
          </w:tcPr>
          <w:p w14:paraId="4242A4F9" w14:textId="600CA104" w:rsidR="00FC71C7" w:rsidRPr="00EA6BC9" w:rsidRDefault="00FC71C7" w:rsidP="00FC71C7">
            <w:pPr>
              <w:spacing w:line="220" w:lineRule="exact"/>
              <w:ind w:left="104"/>
              <w:rPr>
                <w:rFonts w:ascii="CordiaUPC" w:eastAsia="Times New Roman" w:hAnsi="CordiaUPC" w:cs="CordiaUPC"/>
                <w:sz w:val="26"/>
                <w:szCs w:val="26"/>
              </w:rPr>
            </w:pPr>
            <w:r w:rsidRPr="00EA6BC9">
              <w:rPr>
                <w:rFonts w:ascii="CordiaUPC" w:eastAsia="Times New Roman" w:hAnsi="CordiaUPC" w:cs="CordiaUPC" w:hint="cs"/>
                <w:sz w:val="26"/>
                <w:szCs w:val="26"/>
              </w:rPr>
              <w:t>Deferred revenue and other liabilities</w:t>
            </w:r>
          </w:p>
        </w:tc>
        <w:tc>
          <w:tcPr>
            <w:tcW w:w="1008" w:type="dxa"/>
            <w:vAlign w:val="bottom"/>
          </w:tcPr>
          <w:p w14:paraId="11BFC7AA" w14:textId="77777777" w:rsidR="00FC71C7" w:rsidRPr="00EA6BC9" w:rsidRDefault="00FC71C7" w:rsidP="00FC71C7">
            <w:pPr>
              <w:tabs>
                <w:tab w:val="decimal" w:pos="734"/>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1,220</w:t>
            </w:r>
          </w:p>
        </w:tc>
        <w:tc>
          <w:tcPr>
            <w:tcW w:w="169" w:type="dxa"/>
            <w:vAlign w:val="bottom"/>
          </w:tcPr>
          <w:p w14:paraId="055B8B1F" w14:textId="77777777" w:rsidR="00FC71C7" w:rsidRPr="00EA6BC9" w:rsidRDefault="00FC71C7" w:rsidP="00FC71C7">
            <w:pPr>
              <w:tabs>
                <w:tab w:val="decimal" w:pos="765"/>
              </w:tabs>
              <w:spacing w:line="220" w:lineRule="exact"/>
              <w:rPr>
                <w:rFonts w:ascii="CordiaUPC" w:eastAsia="Times New Roman" w:hAnsi="CordiaUPC" w:cs="CordiaUPC"/>
                <w:sz w:val="26"/>
                <w:szCs w:val="26"/>
              </w:rPr>
            </w:pPr>
          </w:p>
        </w:tc>
        <w:tc>
          <w:tcPr>
            <w:tcW w:w="1008" w:type="dxa"/>
            <w:vAlign w:val="bottom"/>
          </w:tcPr>
          <w:p w14:paraId="23F4C6E1" w14:textId="77777777" w:rsidR="00FC71C7" w:rsidRPr="00EA6BC9" w:rsidRDefault="00FC71C7" w:rsidP="00FC71C7">
            <w:pPr>
              <w:tabs>
                <w:tab w:val="decimal" w:pos="737"/>
              </w:tabs>
              <w:spacing w:line="220" w:lineRule="exact"/>
              <w:ind w:right="-160"/>
              <w:rPr>
                <w:rFonts w:ascii="CordiaUPC" w:eastAsia="Times New Roman" w:hAnsi="CordiaUPC" w:cs="CordiaUPC"/>
                <w:sz w:val="26"/>
                <w:szCs w:val="26"/>
              </w:rPr>
            </w:pPr>
            <w:r w:rsidRPr="00EA6BC9">
              <w:rPr>
                <w:rFonts w:ascii="CordiaUPC" w:eastAsia="Times New Roman" w:hAnsi="CordiaUPC" w:cs="CordiaUPC" w:hint="cs"/>
                <w:sz w:val="26"/>
                <w:szCs w:val="26"/>
              </w:rPr>
              <w:t>(140)</w:t>
            </w:r>
          </w:p>
        </w:tc>
        <w:tc>
          <w:tcPr>
            <w:tcW w:w="168" w:type="dxa"/>
            <w:vAlign w:val="bottom"/>
          </w:tcPr>
          <w:p w14:paraId="007E7C6F" w14:textId="77777777" w:rsidR="00FC71C7" w:rsidRPr="00EA6BC9" w:rsidRDefault="00FC71C7" w:rsidP="00FC71C7">
            <w:pPr>
              <w:tabs>
                <w:tab w:val="decimal" w:pos="624"/>
              </w:tabs>
              <w:spacing w:line="220" w:lineRule="exact"/>
              <w:rPr>
                <w:rFonts w:ascii="CordiaUPC" w:eastAsia="Times New Roman" w:hAnsi="CordiaUPC" w:cs="CordiaUPC"/>
                <w:sz w:val="26"/>
                <w:szCs w:val="26"/>
              </w:rPr>
            </w:pPr>
          </w:p>
        </w:tc>
        <w:tc>
          <w:tcPr>
            <w:tcW w:w="1368" w:type="dxa"/>
            <w:vAlign w:val="bottom"/>
          </w:tcPr>
          <w:p w14:paraId="0F7867DF" w14:textId="77777777" w:rsidR="00FC71C7" w:rsidRPr="00EA6BC9" w:rsidRDefault="00FC71C7" w:rsidP="00FC71C7">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69" w:type="dxa"/>
          </w:tcPr>
          <w:p w14:paraId="19359CAC" w14:textId="77777777" w:rsidR="00FC71C7" w:rsidRPr="00EA6BC9" w:rsidRDefault="00FC71C7" w:rsidP="00FC71C7">
            <w:pPr>
              <w:tabs>
                <w:tab w:val="decimal" w:pos="825"/>
                <w:tab w:val="decimal" w:pos="1151"/>
              </w:tabs>
              <w:spacing w:line="220" w:lineRule="exact"/>
              <w:ind w:right="11"/>
              <w:rPr>
                <w:rFonts w:ascii="CordiaUPC" w:eastAsia="Times New Roman" w:hAnsi="CordiaUPC" w:cs="CordiaUPC"/>
                <w:sz w:val="26"/>
                <w:szCs w:val="26"/>
              </w:rPr>
            </w:pPr>
          </w:p>
        </w:tc>
        <w:tc>
          <w:tcPr>
            <w:tcW w:w="1440" w:type="dxa"/>
            <w:vAlign w:val="bottom"/>
          </w:tcPr>
          <w:p w14:paraId="38C83C7A" w14:textId="77777777" w:rsidR="00FC71C7" w:rsidRPr="00EA6BC9" w:rsidRDefault="00FC71C7" w:rsidP="00FC71C7">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68" w:type="dxa"/>
          </w:tcPr>
          <w:p w14:paraId="74C4E92C" w14:textId="77777777" w:rsidR="00FC71C7" w:rsidRPr="00EA6BC9" w:rsidRDefault="00FC71C7" w:rsidP="00FC71C7">
            <w:pPr>
              <w:tabs>
                <w:tab w:val="decimal" w:pos="828"/>
              </w:tabs>
              <w:spacing w:line="220" w:lineRule="exact"/>
              <w:ind w:right="11"/>
              <w:rPr>
                <w:rFonts w:ascii="CordiaUPC" w:eastAsia="Times New Roman" w:hAnsi="CordiaUPC" w:cs="CordiaUPC"/>
                <w:sz w:val="26"/>
                <w:szCs w:val="26"/>
              </w:rPr>
            </w:pPr>
          </w:p>
        </w:tc>
        <w:tc>
          <w:tcPr>
            <w:tcW w:w="967" w:type="dxa"/>
          </w:tcPr>
          <w:p w14:paraId="41324534" w14:textId="77777777" w:rsidR="00FC71C7" w:rsidRPr="00EA6BC9" w:rsidRDefault="00FC71C7" w:rsidP="00FC71C7">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1,080</w:t>
            </w:r>
          </w:p>
        </w:tc>
      </w:tr>
      <w:tr w:rsidR="00FC71C7" w:rsidRPr="00EA6BC9" w14:paraId="08AB212F" w14:textId="77777777" w:rsidTr="00FC71C7">
        <w:tc>
          <w:tcPr>
            <w:tcW w:w="3168" w:type="dxa"/>
            <w:vAlign w:val="bottom"/>
          </w:tcPr>
          <w:p w14:paraId="4BB7099A" w14:textId="77777777" w:rsidR="00FC71C7" w:rsidRPr="00EA6BC9" w:rsidRDefault="00FC71C7" w:rsidP="00FC71C7">
            <w:pPr>
              <w:spacing w:line="220" w:lineRule="exact"/>
              <w:ind w:left="104"/>
              <w:rPr>
                <w:rFonts w:ascii="CordiaUPC" w:eastAsia="Times New Roman" w:hAnsi="CordiaUPC" w:cs="CordiaUPC"/>
                <w:sz w:val="26"/>
                <w:szCs w:val="26"/>
              </w:rPr>
            </w:pPr>
            <w:r w:rsidRPr="00EA6BC9">
              <w:rPr>
                <w:rFonts w:ascii="CordiaUPC" w:eastAsia="Times New Roman" w:hAnsi="CordiaUPC" w:cs="CordiaUPC" w:hint="cs"/>
                <w:sz w:val="26"/>
                <w:szCs w:val="26"/>
              </w:rPr>
              <w:t>L</w:t>
            </w:r>
            <w:proofErr w:type="spellStart"/>
            <w:r w:rsidRPr="00EA6BC9">
              <w:rPr>
                <w:rFonts w:ascii="CordiaUPC" w:eastAsia="Times New Roman" w:hAnsi="CordiaUPC" w:cs="CordiaUPC" w:hint="cs"/>
                <w:sz w:val="26"/>
                <w:szCs w:val="26"/>
                <w:lang w:val="en-US" w:bidi="th-TH"/>
              </w:rPr>
              <w:t>oss</w:t>
            </w:r>
            <w:proofErr w:type="spellEnd"/>
            <w:r w:rsidRPr="00EA6BC9">
              <w:rPr>
                <w:rFonts w:ascii="CordiaUPC" w:eastAsia="Times New Roman" w:hAnsi="CordiaUPC" w:cs="CordiaUPC" w:hint="cs"/>
                <w:sz w:val="26"/>
                <w:szCs w:val="26"/>
              </w:rPr>
              <w:t xml:space="preserve"> carried forward</w:t>
            </w:r>
          </w:p>
        </w:tc>
        <w:tc>
          <w:tcPr>
            <w:tcW w:w="1008" w:type="dxa"/>
            <w:vAlign w:val="bottom"/>
          </w:tcPr>
          <w:p w14:paraId="47F84704" w14:textId="77777777" w:rsidR="00FC71C7" w:rsidRPr="00EA6BC9" w:rsidRDefault="00FC71C7" w:rsidP="00FC71C7">
            <w:pPr>
              <w:tabs>
                <w:tab w:val="decimal" w:pos="734"/>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69" w:type="dxa"/>
            <w:vAlign w:val="bottom"/>
          </w:tcPr>
          <w:p w14:paraId="1AC937C7" w14:textId="77777777" w:rsidR="00FC71C7" w:rsidRPr="00EA6BC9" w:rsidRDefault="00FC71C7" w:rsidP="00FC71C7">
            <w:pPr>
              <w:tabs>
                <w:tab w:val="decimal" w:pos="765"/>
              </w:tabs>
              <w:spacing w:line="220" w:lineRule="exact"/>
              <w:rPr>
                <w:rFonts w:ascii="CordiaUPC" w:eastAsia="Times New Roman" w:hAnsi="CordiaUPC" w:cs="CordiaUPC"/>
                <w:sz w:val="26"/>
                <w:szCs w:val="26"/>
              </w:rPr>
            </w:pPr>
          </w:p>
        </w:tc>
        <w:tc>
          <w:tcPr>
            <w:tcW w:w="1008" w:type="dxa"/>
            <w:vAlign w:val="bottom"/>
          </w:tcPr>
          <w:p w14:paraId="346D802C" w14:textId="77777777" w:rsidR="00FC71C7" w:rsidRPr="00EA6BC9" w:rsidRDefault="00FC71C7" w:rsidP="00FC71C7">
            <w:pPr>
              <w:tabs>
                <w:tab w:val="decimal" w:pos="737"/>
              </w:tabs>
              <w:spacing w:line="220" w:lineRule="exact"/>
              <w:ind w:right="-160"/>
              <w:rPr>
                <w:rFonts w:ascii="CordiaUPC" w:eastAsia="Times New Roman" w:hAnsi="CordiaUPC" w:cs="CordiaUPC"/>
                <w:sz w:val="26"/>
                <w:szCs w:val="26"/>
              </w:rPr>
            </w:pPr>
            <w:r w:rsidRPr="00EA6BC9">
              <w:rPr>
                <w:rFonts w:ascii="CordiaUPC" w:eastAsia="Times New Roman" w:hAnsi="CordiaUPC" w:cs="CordiaUPC" w:hint="cs"/>
                <w:sz w:val="26"/>
                <w:szCs w:val="26"/>
              </w:rPr>
              <w:t>239</w:t>
            </w:r>
          </w:p>
        </w:tc>
        <w:tc>
          <w:tcPr>
            <w:tcW w:w="168" w:type="dxa"/>
            <w:vAlign w:val="bottom"/>
          </w:tcPr>
          <w:p w14:paraId="67DAD845" w14:textId="77777777" w:rsidR="00FC71C7" w:rsidRPr="00EA6BC9" w:rsidRDefault="00FC71C7" w:rsidP="00FC71C7">
            <w:pPr>
              <w:tabs>
                <w:tab w:val="decimal" w:pos="624"/>
              </w:tabs>
              <w:spacing w:line="220" w:lineRule="exact"/>
              <w:rPr>
                <w:rFonts w:ascii="CordiaUPC" w:eastAsia="Times New Roman" w:hAnsi="CordiaUPC" w:cs="CordiaUPC"/>
                <w:sz w:val="26"/>
                <w:szCs w:val="26"/>
              </w:rPr>
            </w:pPr>
          </w:p>
        </w:tc>
        <w:tc>
          <w:tcPr>
            <w:tcW w:w="1368" w:type="dxa"/>
            <w:vAlign w:val="bottom"/>
          </w:tcPr>
          <w:p w14:paraId="51A7C96C" w14:textId="77777777" w:rsidR="00FC71C7" w:rsidRPr="00EA6BC9" w:rsidRDefault="00FC71C7" w:rsidP="00FC71C7">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69" w:type="dxa"/>
          </w:tcPr>
          <w:p w14:paraId="2CE725D4" w14:textId="77777777" w:rsidR="00FC71C7" w:rsidRPr="00EA6BC9" w:rsidRDefault="00FC71C7" w:rsidP="00FC71C7">
            <w:pPr>
              <w:tabs>
                <w:tab w:val="decimal" w:pos="825"/>
                <w:tab w:val="decimal" w:pos="1151"/>
              </w:tabs>
              <w:spacing w:line="220" w:lineRule="exact"/>
              <w:ind w:right="11"/>
              <w:rPr>
                <w:rFonts w:ascii="CordiaUPC" w:eastAsia="Times New Roman" w:hAnsi="CordiaUPC" w:cs="CordiaUPC"/>
                <w:sz w:val="26"/>
                <w:szCs w:val="26"/>
              </w:rPr>
            </w:pPr>
          </w:p>
        </w:tc>
        <w:tc>
          <w:tcPr>
            <w:tcW w:w="1440" w:type="dxa"/>
            <w:vAlign w:val="bottom"/>
          </w:tcPr>
          <w:p w14:paraId="3AA2F794" w14:textId="77777777" w:rsidR="00FC71C7" w:rsidRPr="00EA6BC9" w:rsidRDefault="00FC71C7" w:rsidP="00FC71C7">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68" w:type="dxa"/>
          </w:tcPr>
          <w:p w14:paraId="1900C022" w14:textId="77777777" w:rsidR="00FC71C7" w:rsidRPr="00EA6BC9" w:rsidRDefault="00FC71C7" w:rsidP="00FC71C7">
            <w:pPr>
              <w:tabs>
                <w:tab w:val="decimal" w:pos="828"/>
              </w:tabs>
              <w:spacing w:line="220" w:lineRule="exact"/>
              <w:ind w:right="11"/>
              <w:rPr>
                <w:rFonts w:ascii="CordiaUPC" w:eastAsia="Times New Roman" w:hAnsi="CordiaUPC" w:cs="CordiaUPC"/>
                <w:sz w:val="26"/>
                <w:szCs w:val="26"/>
              </w:rPr>
            </w:pPr>
          </w:p>
        </w:tc>
        <w:tc>
          <w:tcPr>
            <w:tcW w:w="967" w:type="dxa"/>
          </w:tcPr>
          <w:p w14:paraId="4CD7AA3F" w14:textId="77777777" w:rsidR="00FC71C7" w:rsidRPr="00EA6BC9" w:rsidRDefault="00FC71C7" w:rsidP="00FC71C7">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239</w:t>
            </w:r>
          </w:p>
        </w:tc>
      </w:tr>
      <w:tr w:rsidR="00FC71C7" w:rsidRPr="00EA6BC9" w14:paraId="075C12C2" w14:textId="77777777" w:rsidTr="00FC71C7">
        <w:tc>
          <w:tcPr>
            <w:tcW w:w="3168" w:type="dxa"/>
            <w:vAlign w:val="bottom"/>
          </w:tcPr>
          <w:p w14:paraId="2824C9F0" w14:textId="77777777" w:rsidR="00FC71C7" w:rsidRPr="00EA6BC9" w:rsidRDefault="00FC71C7" w:rsidP="00FC71C7">
            <w:pPr>
              <w:spacing w:line="220" w:lineRule="exact"/>
              <w:ind w:left="104" w:right="-126"/>
              <w:rPr>
                <w:rFonts w:ascii="CordiaUPC" w:eastAsia="Times New Roman" w:hAnsi="CordiaUPC" w:cs="CordiaUPC"/>
                <w:sz w:val="26"/>
                <w:szCs w:val="26"/>
              </w:rPr>
            </w:pPr>
            <w:r w:rsidRPr="00EA6BC9">
              <w:rPr>
                <w:rFonts w:ascii="CordiaUPC" w:eastAsia="Times New Roman" w:hAnsi="CordiaUPC" w:cs="CordiaUPC" w:hint="cs"/>
                <w:sz w:val="26"/>
                <w:szCs w:val="26"/>
                <w:lang w:val="en-US"/>
              </w:rPr>
              <w:t>Others</w:t>
            </w:r>
          </w:p>
        </w:tc>
        <w:tc>
          <w:tcPr>
            <w:tcW w:w="1008" w:type="dxa"/>
            <w:vAlign w:val="bottom"/>
          </w:tcPr>
          <w:p w14:paraId="2663C911" w14:textId="77777777" w:rsidR="00FC71C7" w:rsidRPr="00EA6BC9" w:rsidRDefault="00FC71C7" w:rsidP="00FC71C7">
            <w:pPr>
              <w:tabs>
                <w:tab w:val="decimal" w:pos="734"/>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411</w:t>
            </w:r>
          </w:p>
        </w:tc>
        <w:tc>
          <w:tcPr>
            <w:tcW w:w="169" w:type="dxa"/>
            <w:vAlign w:val="bottom"/>
          </w:tcPr>
          <w:p w14:paraId="5D255296" w14:textId="77777777" w:rsidR="00FC71C7" w:rsidRPr="00EA6BC9" w:rsidRDefault="00FC71C7" w:rsidP="00FC71C7">
            <w:pPr>
              <w:tabs>
                <w:tab w:val="decimal" w:pos="765"/>
              </w:tabs>
              <w:spacing w:line="220" w:lineRule="exact"/>
              <w:rPr>
                <w:rFonts w:ascii="CordiaUPC" w:eastAsia="Times New Roman" w:hAnsi="CordiaUPC" w:cs="CordiaUPC"/>
                <w:sz w:val="26"/>
                <w:szCs w:val="26"/>
              </w:rPr>
            </w:pPr>
          </w:p>
        </w:tc>
        <w:tc>
          <w:tcPr>
            <w:tcW w:w="1008" w:type="dxa"/>
            <w:vAlign w:val="bottom"/>
          </w:tcPr>
          <w:p w14:paraId="7BDE3448" w14:textId="77777777" w:rsidR="00FC71C7" w:rsidRPr="00EA6BC9" w:rsidRDefault="00FC71C7" w:rsidP="00FC71C7">
            <w:pPr>
              <w:tabs>
                <w:tab w:val="decimal" w:pos="737"/>
              </w:tabs>
              <w:spacing w:line="220" w:lineRule="exact"/>
              <w:ind w:right="-160"/>
              <w:rPr>
                <w:rFonts w:ascii="CordiaUPC" w:eastAsia="Times New Roman" w:hAnsi="CordiaUPC" w:cs="CordiaUPC"/>
                <w:sz w:val="26"/>
                <w:szCs w:val="26"/>
              </w:rPr>
            </w:pPr>
            <w:r w:rsidRPr="00EA6BC9">
              <w:rPr>
                <w:rFonts w:ascii="CordiaUPC" w:eastAsia="Times New Roman" w:hAnsi="CordiaUPC" w:cs="CordiaUPC" w:hint="cs"/>
                <w:sz w:val="26"/>
                <w:szCs w:val="26"/>
              </w:rPr>
              <w:t>(8)</w:t>
            </w:r>
          </w:p>
        </w:tc>
        <w:tc>
          <w:tcPr>
            <w:tcW w:w="168" w:type="dxa"/>
            <w:vAlign w:val="bottom"/>
          </w:tcPr>
          <w:p w14:paraId="1688AEA9" w14:textId="77777777" w:rsidR="00FC71C7" w:rsidRPr="00EA6BC9" w:rsidRDefault="00FC71C7" w:rsidP="00FC71C7">
            <w:pPr>
              <w:tabs>
                <w:tab w:val="decimal" w:pos="624"/>
              </w:tabs>
              <w:spacing w:line="220" w:lineRule="exact"/>
              <w:rPr>
                <w:rFonts w:ascii="CordiaUPC" w:eastAsia="Times New Roman" w:hAnsi="CordiaUPC" w:cs="CordiaUPC"/>
                <w:sz w:val="26"/>
                <w:szCs w:val="26"/>
              </w:rPr>
            </w:pPr>
          </w:p>
        </w:tc>
        <w:tc>
          <w:tcPr>
            <w:tcW w:w="1368" w:type="dxa"/>
            <w:vAlign w:val="bottom"/>
          </w:tcPr>
          <w:p w14:paraId="14A150A8" w14:textId="77777777" w:rsidR="00FC71C7" w:rsidRPr="00EA6BC9" w:rsidRDefault="00FC71C7" w:rsidP="00FC71C7">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(1)</w:t>
            </w:r>
          </w:p>
        </w:tc>
        <w:tc>
          <w:tcPr>
            <w:tcW w:w="169" w:type="dxa"/>
          </w:tcPr>
          <w:p w14:paraId="0B9FE68C" w14:textId="77777777" w:rsidR="00FC71C7" w:rsidRPr="00EA6BC9" w:rsidRDefault="00FC71C7" w:rsidP="00FC71C7">
            <w:pPr>
              <w:tabs>
                <w:tab w:val="decimal" w:pos="825"/>
                <w:tab w:val="decimal" w:pos="1151"/>
              </w:tabs>
              <w:spacing w:line="220" w:lineRule="exact"/>
              <w:ind w:right="11"/>
              <w:rPr>
                <w:rFonts w:ascii="CordiaUPC" w:eastAsia="Times New Roman" w:hAnsi="CordiaUPC" w:cs="CordiaUPC"/>
                <w:sz w:val="26"/>
                <w:szCs w:val="26"/>
              </w:rPr>
            </w:pPr>
          </w:p>
        </w:tc>
        <w:tc>
          <w:tcPr>
            <w:tcW w:w="1440" w:type="dxa"/>
            <w:vAlign w:val="bottom"/>
          </w:tcPr>
          <w:p w14:paraId="105C2E1A" w14:textId="77777777" w:rsidR="00FC71C7" w:rsidRPr="00EA6BC9" w:rsidRDefault="00FC71C7" w:rsidP="00FC71C7">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68" w:type="dxa"/>
          </w:tcPr>
          <w:p w14:paraId="3B61597D" w14:textId="77777777" w:rsidR="00FC71C7" w:rsidRPr="00EA6BC9" w:rsidRDefault="00FC71C7" w:rsidP="00FC71C7">
            <w:pPr>
              <w:tabs>
                <w:tab w:val="decimal" w:pos="828"/>
              </w:tabs>
              <w:spacing w:line="220" w:lineRule="exact"/>
              <w:ind w:right="11"/>
              <w:rPr>
                <w:rFonts w:ascii="CordiaUPC" w:eastAsia="Times New Roman" w:hAnsi="CordiaUPC" w:cs="CordiaUPC"/>
                <w:sz w:val="26"/>
                <w:szCs w:val="26"/>
              </w:rPr>
            </w:pPr>
          </w:p>
        </w:tc>
        <w:tc>
          <w:tcPr>
            <w:tcW w:w="967" w:type="dxa"/>
          </w:tcPr>
          <w:p w14:paraId="20B2D32C" w14:textId="77777777" w:rsidR="00FC71C7" w:rsidRPr="00EA6BC9" w:rsidRDefault="00FC71C7" w:rsidP="00FC71C7">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402</w:t>
            </w:r>
          </w:p>
        </w:tc>
      </w:tr>
      <w:tr w:rsidR="00FC71C7" w:rsidRPr="00EA6BC9" w14:paraId="16AFE827" w14:textId="77777777" w:rsidTr="00FC71C7">
        <w:tc>
          <w:tcPr>
            <w:tcW w:w="3168" w:type="dxa"/>
            <w:vAlign w:val="bottom"/>
          </w:tcPr>
          <w:p w14:paraId="724852CC" w14:textId="77777777" w:rsidR="00FC71C7" w:rsidRPr="00EA6BC9" w:rsidRDefault="00FC71C7" w:rsidP="00FC71C7">
            <w:pPr>
              <w:spacing w:line="220" w:lineRule="exact"/>
              <w:ind w:left="104" w:right="-126"/>
              <w:rPr>
                <w:rFonts w:ascii="CordiaUPC" w:eastAsia="Times New Roman" w:hAnsi="CordiaUPC" w:cs="CordiaUPC"/>
                <w:b/>
                <w:bCs/>
                <w:i/>
                <w:iCs/>
                <w:sz w:val="26"/>
                <w:szCs w:val="26"/>
              </w:rPr>
            </w:pPr>
            <w:r w:rsidRPr="00EA6BC9">
              <w:rPr>
                <w:rFonts w:ascii="CordiaUPC" w:eastAsia="Times New Roman" w:hAnsi="CordiaUPC" w:cs="CordiaUPC" w:hint="cs"/>
                <w:b/>
                <w:bCs/>
                <w:sz w:val="26"/>
                <w:szCs w:val="26"/>
              </w:rPr>
              <w:t>Total</w:t>
            </w:r>
          </w:p>
        </w:tc>
        <w:tc>
          <w:tcPr>
            <w:tcW w:w="1008" w:type="dxa"/>
            <w:tcBorders>
              <w:top w:val="single" w:sz="4" w:space="0" w:color="auto"/>
              <w:bottom w:val="single" w:sz="4" w:space="0" w:color="auto"/>
            </w:tcBorders>
            <w:vAlign w:val="bottom"/>
          </w:tcPr>
          <w:p w14:paraId="5B9D5066" w14:textId="77777777" w:rsidR="00FC71C7" w:rsidRPr="00EA6BC9" w:rsidRDefault="00FC71C7" w:rsidP="00FC71C7">
            <w:pPr>
              <w:tabs>
                <w:tab w:val="decimal" w:pos="734"/>
              </w:tabs>
              <w:spacing w:line="220" w:lineRule="exact"/>
              <w:ind w:right="11"/>
              <w:rPr>
                <w:rFonts w:ascii="CordiaUPC" w:eastAsia="Times New Roman" w:hAnsi="CordiaUPC" w:cs="CordiaUPC"/>
                <w:b/>
                <w:bCs/>
                <w:sz w:val="26"/>
                <w:szCs w:val="26"/>
              </w:rPr>
            </w:pPr>
            <w:r w:rsidRPr="00EA6BC9">
              <w:rPr>
                <w:rFonts w:ascii="CordiaUPC" w:eastAsia="Times New Roman" w:hAnsi="CordiaUPC" w:cs="CordiaUPC" w:hint="cs"/>
                <w:b/>
                <w:bCs/>
                <w:sz w:val="26"/>
                <w:szCs w:val="26"/>
              </w:rPr>
              <w:t>6,758</w:t>
            </w:r>
          </w:p>
        </w:tc>
        <w:tc>
          <w:tcPr>
            <w:tcW w:w="169" w:type="dxa"/>
            <w:vAlign w:val="bottom"/>
          </w:tcPr>
          <w:p w14:paraId="3D222F4C" w14:textId="77777777" w:rsidR="00FC71C7" w:rsidRPr="00EA6BC9" w:rsidRDefault="00FC71C7" w:rsidP="00FC71C7">
            <w:pPr>
              <w:tabs>
                <w:tab w:val="decimal" w:pos="765"/>
              </w:tabs>
              <w:spacing w:line="220" w:lineRule="exact"/>
              <w:rPr>
                <w:rFonts w:ascii="CordiaUPC" w:eastAsia="Times New Roman" w:hAnsi="CordiaUPC" w:cs="CordiaUPC"/>
                <w:b/>
                <w:bCs/>
                <w:sz w:val="26"/>
                <w:szCs w:val="26"/>
              </w:rPr>
            </w:pPr>
          </w:p>
        </w:tc>
        <w:tc>
          <w:tcPr>
            <w:tcW w:w="1008" w:type="dxa"/>
            <w:tcBorders>
              <w:top w:val="single" w:sz="4" w:space="0" w:color="auto"/>
              <w:bottom w:val="single" w:sz="4" w:space="0" w:color="auto"/>
            </w:tcBorders>
            <w:vAlign w:val="bottom"/>
          </w:tcPr>
          <w:p w14:paraId="637D5312" w14:textId="77777777" w:rsidR="00FC71C7" w:rsidRPr="00EA6BC9" w:rsidRDefault="00FC71C7" w:rsidP="00FC71C7">
            <w:pPr>
              <w:tabs>
                <w:tab w:val="decimal" w:pos="737"/>
              </w:tabs>
              <w:spacing w:line="220" w:lineRule="exact"/>
              <w:ind w:right="-160"/>
              <w:rPr>
                <w:rFonts w:ascii="CordiaUPC" w:eastAsia="Times New Roman" w:hAnsi="CordiaUPC" w:cs="CordiaUPC"/>
                <w:b/>
                <w:bCs/>
                <w:sz w:val="26"/>
                <w:szCs w:val="26"/>
              </w:rPr>
            </w:pPr>
            <w:r w:rsidRPr="00EA6BC9">
              <w:rPr>
                <w:rFonts w:ascii="CordiaUPC" w:eastAsia="Times New Roman" w:hAnsi="CordiaUPC" w:cs="CordiaUPC" w:hint="cs"/>
                <w:b/>
                <w:bCs/>
                <w:sz w:val="26"/>
                <w:szCs w:val="26"/>
              </w:rPr>
              <w:t>(307)</w:t>
            </w:r>
          </w:p>
        </w:tc>
        <w:tc>
          <w:tcPr>
            <w:tcW w:w="168" w:type="dxa"/>
            <w:vAlign w:val="bottom"/>
          </w:tcPr>
          <w:p w14:paraId="59E8B8EC" w14:textId="77777777" w:rsidR="00FC71C7" w:rsidRPr="00EA6BC9" w:rsidRDefault="00FC71C7" w:rsidP="00FC71C7">
            <w:pPr>
              <w:tabs>
                <w:tab w:val="decimal" w:pos="624"/>
              </w:tabs>
              <w:spacing w:line="220" w:lineRule="exact"/>
              <w:rPr>
                <w:rFonts w:ascii="CordiaUPC" w:eastAsia="Times New Roman" w:hAnsi="CordiaUPC" w:cs="CordiaUPC"/>
                <w:b/>
                <w:bCs/>
                <w:sz w:val="26"/>
                <w:szCs w:val="26"/>
              </w:rPr>
            </w:pPr>
          </w:p>
        </w:tc>
        <w:tc>
          <w:tcPr>
            <w:tcW w:w="1368" w:type="dxa"/>
            <w:tcBorders>
              <w:top w:val="single" w:sz="4" w:space="0" w:color="auto"/>
              <w:bottom w:val="single" w:sz="4" w:space="0" w:color="auto"/>
            </w:tcBorders>
            <w:vAlign w:val="bottom"/>
          </w:tcPr>
          <w:p w14:paraId="500B1857" w14:textId="77777777" w:rsidR="00FC71C7" w:rsidRPr="00EA6BC9" w:rsidRDefault="00FC71C7" w:rsidP="00FC71C7">
            <w:pPr>
              <w:tabs>
                <w:tab w:val="decimal" w:pos="975"/>
              </w:tabs>
              <w:spacing w:line="220" w:lineRule="exact"/>
              <w:ind w:left="-72" w:right="-162"/>
              <w:rPr>
                <w:rFonts w:ascii="CordiaUPC" w:eastAsia="Times New Roman" w:hAnsi="CordiaUPC" w:cs="CordiaUPC"/>
                <w:b/>
                <w:bCs/>
                <w:sz w:val="26"/>
                <w:szCs w:val="26"/>
              </w:rPr>
            </w:pPr>
            <w:r w:rsidRPr="00EA6BC9">
              <w:rPr>
                <w:rFonts w:ascii="CordiaUPC" w:eastAsia="Times New Roman" w:hAnsi="CordiaUPC" w:cs="CordiaUPC" w:hint="cs"/>
                <w:b/>
                <w:bCs/>
                <w:sz w:val="26"/>
                <w:szCs w:val="26"/>
              </w:rPr>
              <w:t>17</w:t>
            </w:r>
          </w:p>
        </w:tc>
        <w:tc>
          <w:tcPr>
            <w:tcW w:w="169" w:type="dxa"/>
            <w:vAlign w:val="bottom"/>
          </w:tcPr>
          <w:p w14:paraId="54B19CF1" w14:textId="77777777" w:rsidR="00FC71C7" w:rsidRPr="00EA6BC9" w:rsidRDefault="00FC71C7" w:rsidP="00FC71C7">
            <w:pPr>
              <w:tabs>
                <w:tab w:val="decimal" w:pos="825"/>
                <w:tab w:val="decimal" w:pos="1151"/>
              </w:tabs>
              <w:spacing w:line="220" w:lineRule="exact"/>
              <w:ind w:right="11"/>
              <w:rPr>
                <w:rFonts w:ascii="CordiaUPC" w:eastAsia="Times New Roman" w:hAnsi="CordiaUPC" w:cs="CordiaUPC"/>
                <w:b/>
                <w:bCs/>
                <w:sz w:val="26"/>
                <w:szCs w:val="26"/>
              </w:rPr>
            </w:pPr>
          </w:p>
        </w:tc>
        <w:tc>
          <w:tcPr>
            <w:tcW w:w="1440" w:type="dxa"/>
            <w:tcBorders>
              <w:top w:val="single" w:sz="4" w:space="0" w:color="auto"/>
              <w:bottom w:val="single" w:sz="4" w:space="0" w:color="auto"/>
            </w:tcBorders>
            <w:vAlign w:val="bottom"/>
          </w:tcPr>
          <w:p w14:paraId="3CDEB380" w14:textId="77777777" w:rsidR="00FC71C7" w:rsidRPr="00EA6BC9" w:rsidRDefault="00FC71C7" w:rsidP="00FC71C7">
            <w:pPr>
              <w:tabs>
                <w:tab w:val="decimal" w:pos="1080"/>
              </w:tabs>
              <w:spacing w:line="220" w:lineRule="exact"/>
              <w:ind w:right="11"/>
              <w:rPr>
                <w:rFonts w:ascii="CordiaUPC" w:eastAsia="Times New Roman" w:hAnsi="CordiaUPC" w:cs="CordiaUPC"/>
                <w:b/>
                <w:bCs/>
                <w:sz w:val="26"/>
                <w:szCs w:val="26"/>
              </w:rPr>
            </w:pPr>
            <w:r w:rsidRPr="00EA6BC9">
              <w:rPr>
                <w:rFonts w:ascii="CordiaUPC" w:eastAsia="Times New Roman" w:hAnsi="CordiaUPC" w:cs="CordiaUPC" w:hint="cs"/>
                <w:b/>
                <w:bCs/>
                <w:sz w:val="26"/>
                <w:szCs w:val="26"/>
              </w:rPr>
              <w:t>(483)</w:t>
            </w:r>
          </w:p>
        </w:tc>
        <w:tc>
          <w:tcPr>
            <w:tcW w:w="168" w:type="dxa"/>
          </w:tcPr>
          <w:p w14:paraId="46990932" w14:textId="77777777" w:rsidR="00FC71C7" w:rsidRPr="00EA6BC9" w:rsidRDefault="00FC71C7" w:rsidP="00FC71C7">
            <w:pPr>
              <w:tabs>
                <w:tab w:val="decimal" w:pos="828"/>
              </w:tabs>
              <w:spacing w:line="220" w:lineRule="exact"/>
              <w:ind w:right="11"/>
              <w:rPr>
                <w:rFonts w:ascii="CordiaUPC" w:eastAsia="Times New Roman" w:hAnsi="CordiaUPC" w:cs="CordiaUPC"/>
                <w:b/>
                <w:bCs/>
                <w:sz w:val="26"/>
                <w:szCs w:val="26"/>
              </w:rPr>
            </w:pPr>
          </w:p>
        </w:tc>
        <w:tc>
          <w:tcPr>
            <w:tcW w:w="967" w:type="dxa"/>
            <w:tcBorders>
              <w:top w:val="single" w:sz="4" w:space="0" w:color="auto"/>
              <w:bottom w:val="single" w:sz="4" w:space="0" w:color="auto"/>
            </w:tcBorders>
          </w:tcPr>
          <w:p w14:paraId="780298E1" w14:textId="77777777" w:rsidR="00FC71C7" w:rsidRPr="00EA6BC9" w:rsidRDefault="00FC71C7" w:rsidP="00FC71C7">
            <w:pPr>
              <w:tabs>
                <w:tab w:val="decimal" w:pos="734"/>
              </w:tabs>
              <w:spacing w:line="220" w:lineRule="exact"/>
              <w:ind w:right="11"/>
              <w:rPr>
                <w:rFonts w:ascii="CordiaUPC" w:eastAsia="Times New Roman" w:hAnsi="CordiaUPC" w:cs="CordiaUPC"/>
                <w:b/>
                <w:bCs/>
                <w:sz w:val="26"/>
                <w:szCs w:val="26"/>
              </w:rPr>
            </w:pPr>
            <w:r w:rsidRPr="00EA6BC9">
              <w:rPr>
                <w:rFonts w:ascii="CordiaUPC" w:eastAsia="Times New Roman" w:hAnsi="CordiaUPC" w:cs="CordiaUPC" w:hint="cs"/>
                <w:b/>
                <w:bCs/>
                <w:sz w:val="26"/>
                <w:szCs w:val="26"/>
              </w:rPr>
              <w:t>5,985</w:t>
            </w:r>
          </w:p>
        </w:tc>
      </w:tr>
      <w:tr w:rsidR="00FC71C7" w:rsidRPr="00EA6BC9" w14:paraId="1B441CCA" w14:textId="77777777" w:rsidTr="00FC71C7">
        <w:trPr>
          <w:trHeight w:val="115"/>
        </w:trPr>
        <w:tc>
          <w:tcPr>
            <w:tcW w:w="3168" w:type="dxa"/>
            <w:vAlign w:val="bottom"/>
          </w:tcPr>
          <w:p w14:paraId="7569CFBF" w14:textId="77777777" w:rsidR="00FC71C7" w:rsidRPr="00EA6BC9" w:rsidRDefault="00FC71C7" w:rsidP="00FC71C7">
            <w:pPr>
              <w:spacing w:line="220" w:lineRule="exact"/>
              <w:ind w:left="104" w:right="-126"/>
              <w:rPr>
                <w:rFonts w:ascii="CordiaUPC" w:eastAsia="Times New Roman" w:hAnsi="CordiaUPC" w:cs="CordiaUPC"/>
                <w:b/>
                <w:bCs/>
                <w:i/>
                <w:iCs/>
                <w:sz w:val="26"/>
                <w:szCs w:val="26"/>
              </w:rPr>
            </w:pPr>
          </w:p>
        </w:tc>
        <w:tc>
          <w:tcPr>
            <w:tcW w:w="1008" w:type="dxa"/>
          </w:tcPr>
          <w:p w14:paraId="7753B956" w14:textId="77777777" w:rsidR="00FC71C7" w:rsidRPr="00EA6BC9" w:rsidRDefault="00FC71C7" w:rsidP="00FC71C7">
            <w:pPr>
              <w:tabs>
                <w:tab w:val="decimal" w:pos="734"/>
              </w:tabs>
              <w:spacing w:line="220" w:lineRule="exact"/>
              <w:ind w:right="11"/>
              <w:rPr>
                <w:rFonts w:ascii="CordiaUPC" w:eastAsia="Times New Roman" w:hAnsi="CordiaUPC" w:cs="CordiaUPC"/>
                <w:sz w:val="26"/>
                <w:szCs w:val="26"/>
              </w:rPr>
            </w:pPr>
          </w:p>
        </w:tc>
        <w:tc>
          <w:tcPr>
            <w:tcW w:w="169" w:type="dxa"/>
            <w:vAlign w:val="bottom"/>
          </w:tcPr>
          <w:p w14:paraId="61FA0842" w14:textId="77777777" w:rsidR="00FC71C7" w:rsidRPr="00EA6BC9" w:rsidRDefault="00FC71C7" w:rsidP="00FC71C7">
            <w:pPr>
              <w:tabs>
                <w:tab w:val="decimal" w:pos="765"/>
              </w:tabs>
              <w:spacing w:line="220" w:lineRule="exact"/>
              <w:rPr>
                <w:rFonts w:ascii="CordiaUPC" w:eastAsia="Times New Roman" w:hAnsi="CordiaUPC" w:cs="CordiaUPC"/>
                <w:sz w:val="26"/>
                <w:szCs w:val="26"/>
              </w:rPr>
            </w:pPr>
          </w:p>
        </w:tc>
        <w:tc>
          <w:tcPr>
            <w:tcW w:w="1008" w:type="dxa"/>
            <w:vAlign w:val="bottom"/>
          </w:tcPr>
          <w:p w14:paraId="501BBB18" w14:textId="77777777" w:rsidR="00FC71C7" w:rsidRPr="00EA6BC9" w:rsidRDefault="00FC71C7" w:rsidP="00FC71C7">
            <w:pPr>
              <w:tabs>
                <w:tab w:val="decimal" w:pos="737"/>
              </w:tabs>
              <w:spacing w:line="220" w:lineRule="exact"/>
              <w:ind w:right="-160"/>
              <w:rPr>
                <w:rFonts w:ascii="CordiaUPC" w:eastAsia="Times New Roman" w:hAnsi="CordiaUPC" w:cs="CordiaUPC"/>
                <w:sz w:val="26"/>
                <w:szCs w:val="26"/>
              </w:rPr>
            </w:pPr>
          </w:p>
        </w:tc>
        <w:tc>
          <w:tcPr>
            <w:tcW w:w="168" w:type="dxa"/>
            <w:vAlign w:val="bottom"/>
          </w:tcPr>
          <w:p w14:paraId="52E56FDE" w14:textId="77777777" w:rsidR="00FC71C7" w:rsidRPr="00EA6BC9" w:rsidRDefault="00FC71C7" w:rsidP="00FC71C7">
            <w:pPr>
              <w:tabs>
                <w:tab w:val="decimal" w:pos="624"/>
              </w:tabs>
              <w:spacing w:line="220" w:lineRule="exact"/>
              <w:rPr>
                <w:rFonts w:ascii="CordiaUPC" w:eastAsia="Times New Roman" w:hAnsi="CordiaUPC" w:cs="CordiaUPC"/>
                <w:sz w:val="26"/>
                <w:szCs w:val="26"/>
              </w:rPr>
            </w:pPr>
          </w:p>
        </w:tc>
        <w:tc>
          <w:tcPr>
            <w:tcW w:w="1368" w:type="dxa"/>
            <w:vAlign w:val="bottom"/>
          </w:tcPr>
          <w:p w14:paraId="470183EB" w14:textId="77777777" w:rsidR="00FC71C7" w:rsidRPr="00EA6BC9" w:rsidRDefault="00FC71C7" w:rsidP="00FC71C7">
            <w:pPr>
              <w:tabs>
                <w:tab w:val="decimal" w:pos="975"/>
              </w:tabs>
              <w:spacing w:line="220" w:lineRule="exact"/>
              <w:ind w:left="-72" w:right="-162"/>
              <w:rPr>
                <w:rFonts w:ascii="CordiaUPC" w:eastAsia="Times New Roman" w:hAnsi="CordiaUPC" w:cs="CordiaUPC"/>
                <w:sz w:val="26"/>
                <w:szCs w:val="26"/>
              </w:rPr>
            </w:pPr>
          </w:p>
        </w:tc>
        <w:tc>
          <w:tcPr>
            <w:tcW w:w="169" w:type="dxa"/>
          </w:tcPr>
          <w:p w14:paraId="202EBA45" w14:textId="77777777" w:rsidR="00FC71C7" w:rsidRPr="00EA6BC9" w:rsidRDefault="00FC71C7" w:rsidP="00FC71C7">
            <w:pPr>
              <w:tabs>
                <w:tab w:val="decimal" w:pos="825"/>
                <w:tab w:val="decimal" w:pos="1151"/>
              </w:tabs>
              <w:spacing w:line="220" w:lineRule="exact"/>
              <w:ind w:right="11"/>
              <w:rPr>
                <w:rFonts w:ascii="CordiaUPC" w:eastAsia="Times New Roman" w:hAnsi="CordiaUPC" w:cs="CordiaUPC"/>
                <w:sz w:val="26"/>
                <w:szCs w:val="26"/>
              </w:rPr>
            </w:pPr>
          </w:p>
        </w:tc>
        <w:tc>
          <w:tcPr>
            <w:tcW w:w="1440" w:type="dxa"/>
          </w:tcPr>
          <w:p w14:paraId="3BACB21F" w14:textId="77777777" w:rsidR="00FC71C7" w:rsidRPr="00EA6BC9" w:rsidRDefault="00FC71C7" w:rsidP="00FC71C7">
            <w:pPr>
              <w:tabs>
                <w:tab w:val="decimal" w:pos="1080"/>
              </w:tabs>
              <w:spacing w:line="220" w:lineRule="exact"/>
              <w:ind w:right="11"/>
              <w:rPr>
                <w:rFonts w:ascii="CordiaUPC" w:eastAsia="Times New Roman" w:hAnsi="CordiaUPC" w:cs="CordiaUPC"/>
                <w:sz w:val="26"/>
                <w:szCs w:val="26"/>
              </w:rPr>
            </w:pPr>
          </w:p>
        </w:tc>
        <w:tc>
          <w:tcPr>
            <w:tcW w:w="168" w:type="dxa"/>
          </w:tcPr>
          <w:p w14:paraId="6B3A2CEB" w14:textId="77777777" w:rsidR="00FC71C7" w:rsidRPr="00EA6BC9" w:rsidRDefault="00FC71C7" w:rsidP="00FC71C7">
            <w:pPr>
              <w:tabs>
                <w:tab w:val="decimal" w:pos="828"/>
              </w:tabs>
              <w:spacing w:line="220" w:lineRule="exact"/>
              <w:ind w:right="11"/>
              <w:rPr>
                <w:rFonts w:ascii="CordiaUPC" w:eastAsia="Times New Roman" w:hAnsi="CordiaUPC" w:cs="CordiaUPC"/>
                <w:sz w:val="26"/>
                <w:szCs w:val="26"/>
              </w:rPr>
            </w:pPr>
          </w:p>
        </w:tc>
        <w:tc>
          <w:tcPr>
            <w:tcW w:w="967" w:type="dxa"/>
          </w:tcPr>
          <w:p w14:paraId="31DA3586" w14:textId="77777777" w:rsidR="00FC71C7" w:rsidRPr="00EA6BC9" w:rsidRDefault="00FC71C7" w:rsidP="00FC71C7">
            <w:pPr>
              <w:tabs>
                <w:tab w:val="decimal" w:pos="666"/>
              </w:tabs>
              <w:spacing w:line="220" w:lineRule="exact"/>
              <w:ind w:left="-144" w:right="-77"/>
              <w:rPr>
                <w:rFonts w:ascii="CordiaUPC" w:eastAsia="Times New Roman" w:hAnsi="CordiaUPC" w:cs="CordiaUPC"/>
                <w:sz w:val="26"/>
                <w:szCs w:val="26"/>
              </w:rPr>
            </w:pPr>
          </w:p>
        </w:tc>
      </w:tr>
      <w:tr w:rsidR="00FC71C7" w:rsidRPr="00EA6BC9" w14:paraId="2B2370D8" w14:textId="77777777" w:rsidTr="00FC71C7">
        <w:trPr>
          <w:trHeight w:val="73"/>
        </w:trPr>
        <w:tc>
          <w:tcPr>
            <w:tcW w:w="3168" w:type="dxa"/>
            <w:vAlign w:val="bottom"/>
          </w:tcPr>
          <w:p w14:paraId="1F113352" w14:textId="77777777" w:rsidR="00FC71C7" w:rsidRPr="00EA6BC9" w:rsidRDefault="00FC71C7" w:rsidP="00FC71C7">
            <w:pPr>
              <w:spacing w:line="220" w:lineRule="exact"/>
              <w:ind w:left="104" w:right="-126"/>
              <w:rPr>
                <w:rFonts w:ascii="CordiaUPC" w:eastAsia="Times New Roman" w:hAnsi="CordiaUPC" w:cs="CordiaUPC"/>
                <w:b/>
                <w:bCs/>
                <w:i/>
                <w:iCs/>
                <w:sz w:val="26"/>
                <w:szCs w:val="26"/>
              </w:rPr>
            </w:pPr>
            <w:r w:rsidRPr="00EA6BC9">
              <w:rPr>
                <w:rFonts w:ascii="CordiaUPC" w:eastAsia="Times New Roman" w:hAnsi="CordiaUPC" w:cs="CordiaUPC" w:hint="cs"/>
                <w:b/>
                <w:bCs/>
                <w:i/>
                <w:iCs/>
                <w:sz w:val="26"/>
                <w:szCs w:val="26"/>
              </w:rPr>
              <w:t>Deferred tax liabilities</w:t>
            </w:r>
          </w:p>
        </w:tc>
        <w:tc>
          <w:tcPr>
            <w:tcW w:w="1008" w:type="dxa"/>
          </w:tcPr>
          <w:p w14:paraId="71EAA4A2" w14:textId="77777777" w:rsidR="00FC71C7" w:rsidRPr="00EA6BC9" w:rsidRDefault="00FC71C7" w:rsidP="00FC71C7">
            <w:pPr>
              <w:tabs>
                <w:tab w:val="decimal" w:pos="734"/>
              </w:tabs>
              <w:spacing w:line="220" w:lineRule="exact"/>
              <w:ind w:right="11"/>
              <w:rPr>
                <w:rFonts w:ascii="CordiaUPC" w:eastAsia="Times New Roman" w:hAnsi="CordiaUPC" w:cs="CordiaUPC"/>
                <w:sz w:val="26"/>
                <w:szCs w:val="26"/>
              </w:rPr>
            </w:pPr>
          </w:p>
        </w:tc>
        <w:tc>
          <w:tcPr>
            <w:tcW w:w="169" w:type="dxa"/>
            <w:vAlign w:val="bottom"/>
          </w:tcPr>
          <w:p w14:paraId="51BABE81" w14:textId="77777777" w:rsidR="00FC71C7" w:rsidRPr="00EA6BC9" w:rsidRDefault="00FC71C7" w:rsidP="00FC71C7">
            <w:pPr>
              <w:tabs>
                <w:tab w:val="decimal" w:pos="765"/>
              </w:tabs>
              <w:spacing w:line="220" w:lineRule="exact"/>
              <w:rPr>
                <w:rFonts w:ascii="CordiaUPC" w:eastAsia="Times New Roman" w:hAnsi="CordiaUPC" w:cs="CordiaUPC"/>
                <w:sz w:val="26"/>
                <w:szCs w:val="26"/>
              </w:rPr>
            </w:pPr>
          </w:p>
        </w:tc>
        <w:tc>
          <w:tcPr>
            <w:tcW w:w="1008" w:type="dxa"/>
            <w:vAlign w:val="bottom"/>
          </w:tcPr>
          <w:p w14:paraId="042B4B2F" w14:textId="77777777" w:rsidR="00FC71C7" w:rsidRPr="00EA6BC9" w:rsidRDefault="00FC71C7" w:rsidP="00FC71C7">
            <w:pPr>
              <w:tabs>
                <w:tab w:val="decimal" w:pos="737"/>
              </w:tabs>
              <w:spacing w:line="220" w:lineRule="exact"/>
              <w:ind w:right="-160"/>
              <w:rPr>
                <w:rFonts w:ascii="CordiaUPC" w:eastAsia="Times New Roman" w:hAnsi="CordiaUPC" w:cs="CordiaUPC"/>
                <w:sz w:val="26"/>
                <w:szCs w:val="26"/>
              </w:rPr>
            </w:pPr>
          </w:p>
        </w:tc>
        <w:tc>
          <w:tcPr>
            <w:tcW w:w="168" w:type="dxa"/>
            <w:vAlign w:val="bottom"/>
          </w:tcPr>
          <w:p w14:paraId="0BF00845" w14:textId="77777777" w:rsidR="00FC71C7" w:rsidRPr="00EA6BC9" w:rsidRDefault="00FC71C7" w:rsidP="00FC71C7">
            <w:pPr>
              <w:tabs>
                <w:tab w:val="decimal" w:pos="624"/>
              </w:tabs>
              <w:spacing w:line="220" w:lineRule="exact"/>
              <w:rPr>
                <w:rFonts w:ascii="CordiaUPC" w:eastAsia="Times New Roman" w:hAnsi="CordiaUPC" w:cs="CordiaUPC"/>
                <w:sz w:val="26"/>
                <w:szCs w:val="26"/>
              </w:rPr>
            </w:pPr>
          </w:p>
        </w:tc>
        <w:tc>
          <w:tcPr>
            <w:tcW w:w="1368" w:type="dxa"/>
            <w:vAlign w:val="bottom"/>
          </w:tcPr>
          <w:p w14:paraId="1279E967" w14:textId="77777777" w:rsidR="00FC71C7" w:rsidRPr="00EA6BC9" w:rsidRDefault="00FC71C7" w:rsidP="00FC71C7">
            <w:pPr>
              <w:tabs>
                <w:tab w:val="decimal" w:pos="975"/>
              </w:tabs>
              <w:spacing w:line="220" w:lineRule="exact"/>
              <w:ind w:left="-72" w:right="-162"/>
              <w:rPr>
                <w:rFonts w:ascii="CordiaUPC" w:eastAsia="Times New Roman" w:hAnsi="CordiaUPC" w:cs="CordiaUPC"/>
                <w:sz w:val="26"/>
                <w:szCs w:val="26"/>
              </w:rPr>
            </w:pPr>
          </w:p>
        </w:tc>
        <w:tc>
          <w:tcPr>
            <w:tcW w:w="169" w:type="dxa"/>
          </w:tcPr>
          <w:p w14:paraId="69FBDFF2" w14:textId="77777777" w:rsidR="00FC71C7" w:rsidRPr="00EA6BC9" w:rsidRDefault="00FC71C7" w:rsidP="00FC71C7">
            <w:pPr>
              <w:tabs>
                <w:tab w:val="decimal" w:pos="825"/>
                <w:tab w:val="decimal" w:pos="1151"/>
              </w:tabs>
              <w:spacing w:line="220" w:lineRule="exact"/>
              <w:ind w:right="11"/>
              <w:rPr>
                <w:rFonts w:ascii="CordiaUPC" w:eastAsia="Times New Roman" w:hAnsi="CordiaUPC" w:cs="CordiaUPC"/>
                <w:sz w:val="26"/>
                <w:szCs w:val="26"/>
              </w:rPr>
            </w:pPr>
          </w:p>
        </w:tc>
        <w:tc>
          <w:tcPr>
            <w:tcW w:w="1440" w:type="dxa"/>
          </w:tcPr>
          <w:p w14:paraId="7ECB2459" w14:textId="77777777" w:rsidR="00FC71C7" w:rsidRPr="00EA6BC9" w:rsidRDefault="00FC71C7" w:rsidP="00FC71C7">
            <w:pPr>
              <w:tabs>
                <w:tab w:val="decimal" w:pos="1080"/>
              </w:tabs>
              <w:spacing w:line="220" w:lineRule="exact"/>
              <w:ind w:right="11"/>
              <w:rPr>
                <w:rFonts w:ascii="CordiaUPC" w:eastAsia="Times New Roman" w:hAnsi="CordiaUPC" w:cs="CordiaUPC"/>
                <w:sz w:val="26"/>
                <w:szCs w:val="26"/>
              </w:rPr>
            </w:pPr>
          </w:p>
        </w:tc>
        <w:tc>
          <w:tcPr>
            <w:tcW w:w="168" w:type="dxa"/>
          </w:tcPr>
          <w:p w14:paraId="523E5794" w14:textId="77777777" w:rsidR="00FC71C7" w:rsidRPr="00EA6BC9" w:rsidRDefault="00FC71C7" w:rsidP="00FC71C7">
            <w:pPr>
              <w:tabs>
                <w:tab w:val="decimal" w:pos="828"/>
              </w:tabs>
              <w:spacing w:line="220" w:lineRule="exact"/>
              <w:ind w:right="11"/>
              <w:rPr>
                <w:rFonts w:ascii="CordiaUPC" w:eastAsia="Times New Roman" w:hAnsi="CordiaUPC" w:cs="CordiaUPC"/>
                <w:sz w:val="26"/>
                <w:szCs w:val="26"/>
              </w:rPr>
            </w:pPr>
          </w:p>
        </w:tc>
        <w:tc>
          <w:tcPr>
            <w:tcW w:w="967" w:type="dxa"/>
          </w:tcPr>
          <w:p w14:paraId="3CB29C50" w14:textId="77777777" w:rsidR="00FC71C7" w:rsidRPr="00EA6BC9" w:rsidRDefault="00FC71C7" w:rsidP="00FC71C7">
            <w:pPr>
              <w:tabs>
                <w:tab w:val="decimal" w:pos="666"/>
              </w:tabs>
              <w:spacing w:line="220" w:lineRule="exact"/>
              <w:ind w:left="-144" w:right="-77"/>
              <w:rPr>
                <w:rFonts w:ascii="CordiaUPC" w:eastAsia="Times New Roman" w:hAnsi="CordiaUPC" w:cs="CordiaUPC"/>
                <w:sz w:val="26"/>
                <w:szCs w:val="26"/>
              </w:rPr>
            </w:pPr>
          </w:p>
        </w:tc>
      </w:tr>
      <w:tr w:rsidR="00FC71C7" w:rsidRPr="00EA6BC9" w14:paraId="170C7E14" w14:textId="77777777" w:rsidTr="00FC71C7">
        <w:trPr>
          <w:trHeight w:val="73"/>
        </w:trPr>
        <w:tc>
          <w:tcPr>
            <w:tcW w:w="3168" w:type="dxa"/>
            <w:vAlign w:val="bottom"/>
          </w:tcPr>
          <w:p w14:paraId="20F1930B" w14:textId="1E38E86B" w:rsidR="00FC71C7" w:rsidRPr="00EA6BC9" w:rsidRDefault="00FC71C7" w:rsidP="00FC71C7">
            <w:pPr>
              <w:spacing w:line="220" w:lineRule="exact"/>
              <w:ind w:left="351" w:right="-126" w:hanging="247"/>
              <w:rPr>
                <w:rFonts w:ascii="CordiaUPC" w:eastAsia="Times New Roman" w:hAnsi="CordiaUPC" w:cs="CordiaUPC"/>
                <w:sz w:val="26"/>
                <w:szCs w:val="26"/>
              </w:rPr>
            </w:pPr>
            <w:r w:rsidRPr="00EA6BC9">
              <w:rPr>
                <w:rFonts w:ascii="CordiaUPC" w:eastAsia="Times New Roman" w:hAnsi="CordiaUPC" w:cs="CordiaUPC" w:hint="cs"/>
                <w:sz w:val="26"/>
                <w:szCs w:val="26"/>
              </w:rPr>
              <w:t>Financial assets measured at fair value through profit or loss</w:t>
            </w:r>
          </w:p>
        </w:tc>
        <w:tc>
          <w:tcPr>
            <w:tcW w:w="1008" w:type="dxa"/>
            <w:vAlign w:val="bottom"/>
          </w:tcPr>
          <w:p w14:paraId="6EA2D5F9" w14:textId="77777777" w:rsidR="00FC71C7" w:rsidRPr="00EA6BC9" w:rsidRDefault="00FC71C7" w:rsidP="00FC71C7">
            <w:pPr>
              <w:tabs>
                <w:tab w:val="decimal" w:pos="734"/>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lang w:val="en-US" w:bidi="th-TH"/>
              </w:rPr>
              <w:t>33</w:t>
            </w:r>
          </w:p>
        </w:tc>
        <w:tc>
          <w:tcPr>
            <w:tcW w:w="169" w:type="dxa"/>
            <w:vAlign w:val="bottom"/>
          </w:tcPr>
          <w:p w14:paraId="77F7AE82" w14:textId="77777777" w:rsidR="00FC71C7" w:rsidRPr="00EA6BC9" w:rsidRDefault="00FC71C7" w:rsidP="00FC71C7">
            <w:pPr>
              <w:tabs>
                <w:tab w:val="decimal" w:pos="765"/>
              </w:tabs>
              <w:spacing w:line="220" w:lineRule="exact"/>
              <w:rPr>
                <w:rFonts w:ascii="CordiaUPC" w:eastAsia="Times New Roman" w:hAnsi="CordiaUPC" w:cs="CordiaUPC"/>
                <w:sz w:val="26"/>
                <w:szCs w:val="26"/>
              </w:rPr>
            </w:pPr>
          </w:p>
        </w:tc>
        <w:tc>
          <w:tcPr>
            <w:tcW w:w="1008" w:type="dxa"/>
            <w:vAlign w:val="bottom"/>
          </w:tcPr>
          <w:p w14:paraId="73EEB792" w14:textId="77777777" w:rsidR="00FC71C7" w:rsidRPr="00EA6BC9" w:rsidRDefault="00FC71C7" w:rsidP="00FC71C7">
            <w:pPr>
              <w:tabs>
                <w:tab w:val="decimal" w:pos="737"/>
              </w:tabs>
              <w:spacing w:line="220" w:lineRule="exact"/>
              <w:ind w:right="-160"/>
              <w:rPr>
                <w:rFonts w:ascii="CordiaUPC" w:eastAsia="Times New Roman" w:hAnsi="CordiaUPC" w:cs="CordiaUPC"/>
                <w:sz w:val="26"/>
                <w:szCs w:val="26"/>
              </w:rPr>
            </w:pPr>
            <w:r w:rsidRPr="00EA6BC9">
              <w:rPr>
                <w:rFonts w:ascii="CordiaUPC" w:eastAsia="Times New Roman" w:hAnsi="CordiaUPC" w:cs="CordiaUPC" w:hint="cs"/>
                <w:sz w:val="26"/>
                <w:szCs w:val="26"/>
                <w:lang w:val="en-US" w:bidi="th-TH"/>
              </w:rPr>
              <w:t>3</w:t>
            </w:r>
          </w:p>
        </w:tc>
        <w:tc>
          <w:tcPr>
            <w:tcW w:w="168" w:type="dxa"/>
            <w:vAlign w:val="bottom"/>
          </w:tcPr>
          <w:p w14:paraId="2805501B" w14:textId="77777777" w:rsidR="00FC71C7" w:rsidRPr="00EA6BC9" w:rsidRDefault="00FC71C7" w:rsidP="00FC71C7">
            <w:pPr>
              <w:tabs>
                <w:tab w:val="decimal" w:pos="624"/>
              </w:tabs>
              <w:spacing w:line="220" w:lineRule="exact"/>
              <w:rPr>
                <w:rFonts w:ascii="CordiaUPC" w:eastAsia="Times New Roman" w:hAnsi="CordiaUPC" w:cs="CordiaUPC"/>
                <w:sz w:val="26"/>
                <w:szCs w:val="26"/>
              </w:rPr>
            </w:pPr>
          </w:p>
        </w:tc>
        <w:tc>
          <w:tcPr>
            <w:tcW w:w="1368" w:type="dxa"/>
            <w:vAlign w:val="bottom"/>
          </w:tcPr>
          <w:p w14:paraId="6EDEDD38" w14:textId="77777777" w:rsidR="00FC71C7" w:rsidRPr="00EA6BC9" w:rsidRDefault="00FC71C7" w:rsidP="00FC71C7">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69" w:type="dxa"/>
          </w:tcPr>
          <w:p w14:paraId="76D99D22" w14:textId="77777777" w:rsidR="00FC71C7" w:rsidRPr="00EA6BC9" w:rsidRDefault="00FC71C7" w:rsidP="00FC71C7">
            <w:pPr>
              <w:tabs>
                <w:tab w:val="decimal" w:pos="825"/>
                <w:tab w:val="decimal" w:pos="1151"/>
              </w:tabs>
              <w:spacing w:line="220" w:lineRule="exact"/>
              <w:ind w:right="11"/>
              <w:rPr>
                <w:rFonts w:ascii="CordiaUPC" w:eastAsia="Times New Roman" w:hAnsi="CordiaUPC" w:cs="CordiaUPC"/>
                <w:sz w:val="26"/>
                <w:szCs w:val="26"/>
              </w:rPr>
            </w:pPr>
          </w:p>
        </w:tc>
        <w:tc>
          <w:tcPr>
            <w:tcW w:w="1440" w:type="dxa"/>
            <w:vAlign w:val="bottom"/>
          </w:tcPr>
          <w:p w14:paraId="156E21DB" w14:textId="77777777" w:rsidR="00FC71C7" w:rsidRPr="00EA6BC9" w:rsidRDefault="00FC71C7" w:rsidP="00FC71C7">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68" w:type="dxa"/>
          </w:tcPr>
          <w:p w14:paraId="3D1595D1" w14:textId="77777777" w:rsidR="00FC71C7" w:rsidRPr="00EA6BC9" w:rsidRDefault="00FC71C7" w:rsidP="00FC71C7">
            <w:pPr>
              <w:tabs>
                <w:tab w:val="decimal" w:pos="828"/>
              </w:tabs>
              <w:spacing w:line="220" w:lineRule="exact"/>
              <w:ind w:right="11"/>
              <w:rPr>
                <w:rFonts w:ascii="CordiaUPC" w:eastAsia="Times New Roman" w:hAnsi="CordiaUPC" w:cs="CordiaUPC"/>
                <w:sz w:val="26"/>
                <w:szCs w:val="26"/>
              </w:rPr>
            </w:pPr>
          </w:p>
        </w:tc>
        <w:tc>
          <w:tcPr>
            <w:tcW w:w="967" w:type="dxa"/>
          </w:tcPr>
          <w:p w14:paraId="5D9E24BE" w14:textId="77777777" w:rsidR="00FC71C7" w:rsidRDefault="00FC71C7" w:rsidP="00FC71C7">
            <w:pPr>
              <w:tabs>
                <w:tab w:val="decimal" w:pos="734"/>
              </w:tabs>
              <w:spacing w:line="220" w:lineRule="exact"/>
              <w:ind w:right="11"/>
              <w:rPr>
                <w:rFonts w:ascii="CordiaUPC" w:eastAsia="Times New Roman" w:hAnsi="CordiaUPC" w:cs="CordiaUPC"/>
                <w:sz w:val="26"/>
                <w:szCs w:val="26"/>
                <w:lang w:val="en-US" w:bidi="th-TH"/>
              </w:rPr>
            </w:pPr>
          </w:p>
          <w:p w14:paraId="002142CE" w14:textId="4F0A6A55" w:rsidR="00FC71C7" w:rsidRPr="00EA6BC9" w:rsidRDefault="00FC71C7" w:rsidP="00FC71C7">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36</w:t>
            </w:r>
          </w:p>
        </w:tc>
      </w:tr>
      <w:tr w:rsidR="00FC71C7" w:rsidRPr="00EA6BC9" w14:paraId="3F17D23E" w14:textId="77777777" w:rsidTr="00FC71C7">
        <w:trPr>
          <w:trHeight w:val="73"/>
        </w:trPr>
        <w:tc>
          <w:tcPr>
            <w:tcW w:w="3168" w:type="dxa"/>
            <w:vAlign w:val="bottom"/>
          </w:tcPr>
          <w:p w14:paraId="554D834F" w14:textId="77777777" w:rsidR="00FC71C7" w:rsidRPr="00EA6BC9" w:rsidRDefault="00FC71C7" w:rsidP="00FC71C7">
            <w:pPr>
              <w:spacing w:line="220" w:lineRule="exact"/>
              <w:ind w:left="104" w:right="-126"/>
              <w:rPr>
                <w:rFonts w:ascii="CordiaUPC" w:eastAsia="Times New Roman" w:hAnsi="CordiaUPC" w:cs="CordiaUPC"/>
                <w:b/>
                <w:bCs/>
                <w:i/>
                <w:iCs/>
                <w:sz w:val="26"/>
                <w:szCs w:val="26"/>
              </w:rPr>
            </w:pPr>
            <w:r w:rsidRPr="00EA6BC9">
              <w:rPr>
                <w:rFonts w:ascii="CordiaUPC" w:eastAsia="Times New Roman" w:hAnsi="CordiaUPC" w:cs="CordiaUPC" w:hint="cs"/>
                <w:sz w:val="26"/>
                <w:szCs w:val="26"/>
              </w:rPr>
              <w:t>Investments</w:t>
            </w:r>
          </w:p>
        </w:tc>
        <w:tc>
          <w:tcPr>
            <w:tcW w:w="1008" w:type="dxa"/>
          </w:tcPr>
          <w:p w14:paraId="19B33ED5" w14:textId="77777777" w:rsidR="00FC71C7" w:rsidRPr="00EA6BC9" w:rsidRDefault="00FC71C7" w:rsidP="00FC71C7">
            <w:pPr>
              <w:tabs>
                <w:tab w:val="decimal" w:pos="734"/>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1,898</w:t>
            </w:r>
          </w:p>
        </w:tc>
        <w:tc>
          <w:tcPr>
            <w:tcW w:w="169" w:type="dxa"/>
            <w:vAlign w:val="bottom"/>
          </w:tcPr>
          <w:p w14:paraId="0C7E21DC" w14:textId="77777777" w:rsidR="00FC71C7" w:rsidRPr="00EA6BC9" w:rsidRDefault="00FC71C7" w:rsidP="00FC71C7">
            <w:pPr>
              <w:tabs>
                <w:tab w:val="decimal" w:pos="765"/>
              </w:tabs>
              <w:spacing w:line="220" w:lineRule="exact"/>
              <w:rPr>
                <w:rFonts w:ascii="CordiaUPC" w:eastAsia="Times New Roman" w:hAnsi="CordiaUPC" w:cs="CordiaUPC"/>
                <w:sz w:val="26"/>
                <w:szCs w:val="26"/>
              </w:rPr>
            </w:pPr>
          </w:p>
        </w:tc>
        <w:tc>
          <w:tcPr>
            <w:tcW w:w="1008" w:type="dxa"/>
            <w:vAlign w:val="bottom"/>
          </w:tcPr>
          <w:p w14:paraId="5DE5BC67" w14:textId="77777777" w:rsidR="00FC71C7" w:rsidRPr="00EA6BC9" w:rsidRDefault="00FC71C7" w:rsidP="00FC71C7">
            <w:pPr>
              <w:tabs>
                <w:tab w:val="decimal" w:pos="737"/>
              </w:tabs>
              <w:spacing w:line="220" w:lineRule="exact"/>
              <w:ind w:right="-160"/>
              <w:rPr>
                <w:rFonts w:ascii="CordiaUPC" w:eastAsia="Times New Roman" w:hAnsi="CordiaUPC" w:cs="CordiaUPC"/>
                <w:sz w:val="26"/>
                <w:szCs w:val="26"/>
              </w:rPr>
            </w:pPr>
            <w:r w:rsidRPr="00EA6BC9">
              <w:rPr>
                <w:rFonts w:ascii="CordiaUPC" w:eastAsia="Times New Roman" w:hAnsi="CordiaUPC" w:cs="CordiaUPC" w:hint="cs"/>
                <w:sz w:val="26"/>
                <w:szCs w:val="26"/>
              </w:rPr>
              <w:t>(24)</w:t>
            </w:r>
          </w:p>
        </w:tc>
        <w:tc>
          <w:tcPr>
            <w:tcW w:w="168" w:type="dxa"/>
            <w:vAlign w:val="bottom"/>
          </w:tcPr>
          <w:p w14:paraId="5179A032" w14:textId="77777777" w:rsidR="00FC71C7" w:rsidRPr="00EA6BC9" w:rsidRDefault="00FC71C7" w:rsidP="00FC71C7">
            <w:pPr>
              <w:tabs>
                <w:tab w:val="decimal" w:pos="624"/>
              </w:tabs>
              <w:spacing w:line="220" w:lineRule="exact"/>
              <w:rPr>
                <w:rFonts w:ascii="CordiaUPC" w:eastAsia="Times New Roman" w:hAnsi="CordiaUPC" w:cs="CordiaUPC"/>
                <w:sz w:val="26"/>
                <w:szCs w:val="26"/>
              </w:rPr>
            </w:pPr>
          </w:p>
        </w:tc>
        <w:tc>
          <w:tcPr>
            <w:tcW w:w="1368" w:type="dxa"/>
            <w:vAlign w:val="bottom"/>
          </w:tcPr>
          <w:p w14:paraId="420383C4" w14:textId="77777777" w:rsidR="00FC71C7" w:rsidRPr="00EA6BC9" w:rsidRDefault="00FC71C7" w:rsidP="00FC71C7">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11</w:t>
            </w:r>
          </w:p>
        </w:tc>
        <w:tc>
          <w:tcPr>
            <w:tcW w:w="169" w:type="dxa"/>
          </w:tcPr>
          <w:p w14:paraId="1BE2DBBC" w14:textId="77777777" w:rsidR="00FC71C7" w:rsidRPr="00EA6BC9" w:rsidRDefault="00FC71C7" w:rsidP="00FC71C7">
            <w:pPr>
              <w:tabs>
                <w:tab w:val="decimal" w:pos="825"/>
                <w:tab w:val="decimal" w:pos="1151"/>
              </w:tabs>
              <w:spacing w:line="220" w:lineRule="exact"/>
              <w:ind w:right="11"/>
              <w:rPr>
                <w:rFonts w:ascii="CordiaUPC" w:eastAsia="Times New Roman" w:hAnsi="CordiaUPC" w:cs="CordiaUPC"/>
                <w:sz w:val="26"/>
                <w:szCs w:val="26"/>
              </w:rPr>
            </w:pPr>
          </w:p>
        </w:tc>
        <w:tc>
          <w:tcPr>
            <w:tcW w:w="1440" w:type="dxa"/>
          </w:tcPr>
          <w:p w14:paraId="6914737E" w14:textId="77777777" w:rsidR="00FC71C7" w:rsidRPr="00EA6BC9" w:rsidRDefault="00FC71C7" w:rsidP="00FC71C7">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68" w:type="dxa"/>
          </w:tcPr>
          <w:p w14:paraId="509F8B74" w14:textId="77777777" w:rsidR="00FC71C7" w:rsidRPr="00EA6BC9" w:rsidRDefault="00FC71C7" w:rsidP="00FC71C7">
            <w:pPr>
              <w:tabs>
                <w:tab w:val="decimal" w:pos="828"/>
              </w:tabs>
              <w:spacing w:line="220" w:lineRule="exact"/>
              <w:ind w:right="11"/>
              <w:rPr>
                <w:rFonts w:ascii="CordiaUPC" w:eastAsia="Times New Roman" w:hAnsi="CordiaUPC" w:cs="CordiaUPC"/>
                <w:sz w:val="26"/>
                <w:szCs w:val="26"/>
              </w:rPr>
            </w:pPr>
          </w:p>
        </w:tc>
        <w:tc>
          <w:tcPr>
            <w:tcW w:w="967" w:type="dxa"/>
          </w:tcPr>
          <w:p w14:paraId="13B5C373" w14:textId="77777777" w:rsidR="00FC71C7" w:rsidRPr="00EA6BC9" w:rsidRDefault="00FC71C7" w:rsidP="00FC71C7">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1,885</w:t>
            </w:r>
          </w:p>
        </w:tc>
      </w:tr>
      <w:tr w:rsidR="00FC71C7" w:rsidRPr="00EA6BC9" w14:paraId="2EEA1082" w14:textId="77777777" w:rsidTr="00FC71C7">
        <w:trPr>
          <w:trHeight w:val="73"/>
        </w:trPr>
        <w:tc>
          <w:tcPr>
            <w:tcW w:w="3168" w:type="dxa"/>
            <w:vAlign w:val="bottom"/>
          </w:tcPr>
          <w:p w14:paraId="0FE96899" w14:textId="77777777" w:rsidR="00FC71C7" w:rsidRPr="00EA6BC9" w:rsidRDefault="00FC71C7" w:rsidP="00FC71C7">
            <w:pPr>
              <w:spacing w:line="220" w:lineRule="exact"/>
              <w:ind w:left="104" w:right="-126"/>
              <w:rPr>
                <w:rFonts w:ascii="CordiaUPC" w:eastAsia="Times New Roman" w:hAnsi="CordiaUPC" w:cs="CordiaUPC"/>
                <w:sz w:val="26"/>
                <w:szCs w:val="26"/>
              </w:rPr>
            </w:pPr>
            <w:r w:rsidRPr="00EA6BC9">
              <w:rPr>
                <w:rFonts w:ascii="CordiaUPC" w:eastAsia="Times New Roman" w:hAnsi="CordiaUPC" w:cs="CordiaUPC" w:hint="cs"/>
                <w:sz w:val="26"/>
                <w:szCs w:val="26"/>
              </w:rPr>
              <w:t>Properties for sale</w:t>
            </w:r>
          </w:p>
        </w:tc>
        <w:tc>
          <w:tcPr>
            <w:tcW w:w="1008" w:type="dxa"/>
          </w:tcPr>
          <w:p w14:paraId="085E616B" w14:textId="77777777" w:rsidR="00FC71C7" w:rsidRPr="00EA6BC9" w:rsidRDefault="00FC71C7" w:rsidP="00FC71C7">
            <w:pPr>
              <w:tabs>
                <w:tab w:val="decimal" w:pos="734"/>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1</w:t>
            </w:r>
          </w:p>
        </w:tc>
        <w:tc>
          <w:tcPr>
            <w:tcW w:w="169" w:type="dxa"/>
            <w:vAlign w:val="bottom"/>
          </w:tcPr>
          <w:p w14:paraId="27CC0350" w14:textId="77777777" w:rsidR="00FC71C7" w:rsidRPr="00EA6BC9" w:rsidRDefault="00FC71C7" w:rsidP="00FC71C7">
            <w:pPr>
              <w:tabs>
                <w:tab w:val="decimal" w:pos="765"/>
              </w:tabs>
              <w:spacing w:line="220" w:lineRule="exact"/>
              <w:rPr>
                <w:rFonts w:ascii="CordiaUPC" w:eastAsia="Times New Roman" w:hAnsi="CordiaUPC" w:cs="CordiaUPC"/>
                <w:sz w:val="26"/>
                <w:szCs w:val="26"/>
              </w:rPr>
            </w:pPr>
          </w:p>
        </w:tc>
        <w:tc>
          <w:tcPr>
            <w:tcW w:w="1008" w:type="dxa"/>
            <w:vAlign w:val="bottom"/>
          </w:tcPr>
          <w:p w14:paraId="58A7EBCD" w14:textId="77777777" w:rsidR="00FC71C7" w:rsidRPr="00EA6BC9" w:rsidRDefault="00FC71C7" w:rsidP="00FC71C7">
            <w:pPr>
              <w:tabs>
                <w:tab w:val="decimal" w:pos="737"/>
              </w:tabs>
              <w:spacing w:line="220" w:lineRule="exact"/>
              <w:ind w:right="-160"/>
              <w:rPr>
                <w:rFonts w:ascii="CordiaUPC" w:eastAsia="Times New Roman" w:hAnsi="CordiaUPC" w:cs="CordiaUPC"/>
                <w:sz w:val="26"/>
                <w:szCs w:val="26"/>
              </w:rPr>
            </w:pPr>
            <w:r w:rsidRPr="00EA6BC9">
              <w:rPr>
                <w:rFonts w:ascii="CordiaUPC" w:eastAsia="Times New Roman" w:hAnsi="CordiaUPC" w:cs="CordiaUPC" w:hint="cs"/>
                <w:sz w:val="26"/>
                <w:szCs w:val="26"/>
              </w:rPr>
              <w:t>1</w:t>
            </w:r>
          </w:p>
        </w:tc>
        <w:tc>
          <w:tcPr>
            <w:tcW w:w="168" w:type="dxa"/>
            <w:vAlign w:val="bottom"/>
          </w:tcPr>
          <w:p w14:paraId="3D0E0C36" w14:textId="77777777" w:rsidR="00FC71C7" w:rsidRPr="00EA6BC9" w:rsidRDefault="00FC71C7" w:rsidP="00FC71C7">
            <w:pPr>
              <w:tabs>
                <w:tab w:val="decimal" w:pos="624"/>
              </w:tabs>
              <w:spacing w:line="220" w:lineRule="exact"/>
              <w:rPr>
                <w:rFonts w:ascii="CordiaUPC" w:eastAsia="Times New Roman" w:hAnsi="CordiaUPC" w:cs="CordiaUPC"/>
                <w:sz w:val="26"/>
                <w:szCs w:val="26"/>
              </w:rPr>
            </w:pPr>
          </w:p>
        </w:tc>
        <w:tc>
          <w:tcPr>
            <w:tcW w:w="1368" w:type="dxa"/>
            <w:vAlign w:val="bottom"/>
          </w:tcPr>
          <w:p w14:paraId="5EF74D4E" w14:textId="77777777" w:rsidR="00FC71C7" w:rsidRPr="00EA6BC9" w:rsidRDefault="00FC71C7" w:rsidP="00FC71C7">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69" w:type="dxa"/>
          </w:tcPr>
          <w:p w14:paraId="505D936F" w14:textId="77777777" w:rsidR="00FC71C7" w:rsidRPr="00EA6BC9" w:rsidRDefault="00FC71C7" w:rsidP="00FC71C7">
            <w:pPr>
              <w:tabs>
                <w:tab w:val="decimal" w:pos="825"/>
                <w:tab w:val="decimal" w:pos="1151"/>
              </w:tabs>
              <w:spacing w:line="220" w:lineRule="exact"/>
              <w:ind w:right="11"/>
              <w:rPr>
                <w:rFonts w:ascii="CordiaUPC" w:eastAsia="Times New Roman" w:hAnsi="CordiaUPC" w:cs="CordiaUPC"/>
                <w:sz w:val="26"/>
                <w:szCs w:val="26"/>
              </w:rPr>
            </w:pPr>
          </w:p>
        </w:tc>
        <w:tc>
          <w:tcPr>
            <w:tcW w:w="1440" w:type="dxa"/>
          </w:tcPr>
          <w:p w14:paraId="30EDEAF5" w14:textId="77777777" w:rsidR="00FC71C7" w:rsidRPr="00EA6BC9" w:rsidRDefault="00FC71C7" w:rsidP="00FC71C7">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68" w:type="dxa"/>
          </w:tcPr>
          <w:p w14:paraId="325B867B" w14:textId="77777777" w:rsidR="00FC71C7" w:rsidRPr="00EA6BC9" w:rsidRDefault="00FC71C7" w:rsidP="00FC71C7">
            <w:pPr>
              <w:tabs>
                <w:tab w:val="decimal" w:pos="828"/>
              </w:tabs>
              <w:spacing w:line="220" w:lineRule="exact"/>
              <w:ind w:right="11"/>
              <w:rPr>
                <w:rFonts w:ascii="CordiaUPC" w:eastAsia="Times New Roman" w:hAnsi="CordiaUPC" w:cs="CordiaUPC"/>
                <w:sz w:val="26"/>
                <w:szCs w:val="26"/>
              </w:rPr>
            </w:pPr>
          </w:p>
        </w:tc>
        <w:tc>
          <w:tcPr>
            <w:tcW w:w="967" w:type="dxa"/>
          </w:tcPr>
          <w:p w14:paraId="7C42EF7A" w14:textId="77777777" w:rsidR="00FC71C7" w:rsidRPr="00EA6BC9" w:rsidRDefault="00FC71C7" w:rsidP="00FC71C7">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2</w:t>
            </w:r>
          </w:p>
        </w:tc>
      </w:tr>
      <w:tr w:rsidR="00FC71C7" w:rsidRPr="00EA6BC9" w14:paraId="3994EE15" w14:textId="77777777" w:rsidTr="00FC71C7">
        <w:trPr>
          <w:trHeight w:val="73"/>
        </w:trPr>
        <w:tc>
          <w:tcPr>
            <w:tcW w:w="3168" w:type="dxa"/>
            <w:vAlign w:val="bottom"/>
          </w:tcPr>
          <w:p w14:paraId="6488285C" w14:textId="77777777" w:rsidR="00FC71C7" w:rsidRPr="00EA6BC9" w:rsidRDefault="00FC71C7" w:rsidP="00FC71C7">
            <w:pPr>
              <w:spacing w:line="220" w:lineRule="exact"/>
              <w:ind w:left="104" w:right="-126"/>
              <w:rPr>
                <w:rFonts w:ascii="CordiaUPC" w:eastAsia="Times New Roman" w:hAnsi="CordiaUPC" w:cs="CordiaUPC"/>
                <w:sz w:val="26"/>
                <w:szCs w:val="26"/>
              </w:rPr>
            </w:pPr>
            <w:r w:rsidRPr="00EA6BC9">
              <w:rPr>
                <w:rFonts w:ascii="CordiaUPC" w:eastAsia="Times New Roman" w:hAnsi="CordiaUPC" w:cs="CordiaUPC" w:hint="cs"/>
                <w:sz w:val="26"/>
                <w:szCs w:val="26"/>
              </w:rPr>
              <w:t>Premises and equipment</w:t>
            </w:r>
          </w:p>
        </w:tc>
        <w:tc>
          <w:tcPr>
            <w:tcW w:w="1008" w:type="dxa"/>
          </w:tcPr>
          <w:p w14:paraId="56814928" w14:textId="77777777" w:rsidR="00FC71C7" w:rsidRPr="00EA6BC9" w:rsidRDefault="00FC71C7" w:rsidP="00FC71C7">
            <w:pPr>
              <w:tabs>
                <w:tab w:val="decimal" w:pos="734"/>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3,581</w:t>
            </w:r>
          </w:p>
        </w:tc>
        <w:tc>
          <w:tcPr>
            <w:tcW w:w="169" w:type="dxa"/>
            <w:vAlign w:val="bottom"/>
          </w:tcPr>
          <w:p w14:paraId="38E06769" w14:textId="77777777" w:rsidR="00FC71C7" w:rsidRPr="00EA6BC9" w:rsidRDefault="00FC71C7" w:rsidP="00FC71C7">
            <w:pPr>
              <w:tabs>
                <w:tab w:val="decimal" w:pos="765"/>
              </w:tabs>
              <w:spacing w:line="220" w:lineRule="exact"/>
              <w:rPr>
                <w:rFonts w:ascii="CordiaUPC" w:eastAsia="Times New Roman" w:hAnsi="CordiaUPC" w:cs="CordiaUPC"/>
                <w:sz w:val="26"/>
                <w:szCs w:val="26"/>
              </w:rPr>
            </w:pPr>
          </w:p>
        </w:tc>
        <w:tc>
          <w:tcPr>
            <w:tcW w:w="1008" w:type="dxa"/>
            <w:vAlign w:val="bottom"/>
          </w:tcPr>
          <w:p w14:paraId="13EC05DB" w14:textId="77777777" w:rsidR="00FC71C7" w:rsidRPr="00EA6BC9" w:rsidRDefault="00FC71C7" w:rsidP="00FC71C7">
            <w:pPr>
              <w:tabs>
                <w:tab w:val="decimal" w:pos="737"/>
              </w:tabs>
              <w:spacing w:line="220" w:lineRule="exact"/>
              <w:ind w:right="-160"/>
              <w:rPr>
                <w:rFonts w:ascii="CordiaUPC" w:eastAsia="Times New Roman" w:hAnsi="CordiaUPC" w:cs="CordiaUPC"/>
                <w:sz w:val="26"/>
                <w:szCs w:val="26"/>
              </w:rPr>
            </w:pPr>
            <w:r w:rsidRPr="00EA6BC9">
              <w:rPr>
                <w:rFonts w:ascii="CordiaUPC" w:eastAsia="Times New Roman" w:hAnsi="CordiaUPC" w:cs="CordiaUPC" w:hint="cs"/>
                <w:sz w:val="26"/>
                <w:szCs w:val="26"/>
              </w:rPr>
              <w:t>(31)</w:t>
            </w:r>
          </w:p>
        </w:tc>
        <w:tc>
          <w:tcPr>
            <w:tcW w:w="168" w:type="dxa"/>
            <w:vAlign w:val="bottom"/>
          </w:tcPr>
          <w:p w14:paraId="60A96CD0" w14:textId="77777777" w:rsidR="00FC71C7" w:rsidRPr="00EA6BC9" w:rsidRDefault="00FC71C7" w:rsidP="00FC71C7">
            <w:pPr>
              <w:tabs>
                <w:tab w:val="decimal" w:pos="624"/>
              </w:tabs>
              <w:spacing w:line="220" w:lineRule="exact"/>
              <w:rPr>
                <w:rFonts w:ascii="CordiaUPC" w:eastAsia="Times New Roman" w:hAnsi="CordiaUPC" w:cs="CordiaUPC"/>
                <w:sz w:val="26"/>
                <w:szCs w:val="26"/>
              </w:rPr>
            </w:pPr>
          </w:p>
        </w:tc>
        <w:tc>
          <w:tcPr>
            <w:tcW w:w="1368" w:type="dxa"/>
            <w:vAlign w:val="bottom"/>
          </w:tcPr>
          <w:p w14:paraId="5EC041A0" w14:textId="77777777" w:rsidR="00FC71C7" w:rsidRPr="00EA6BC9" w:rsidRDefault="00FC71C7" w:rsidP="00FC71C7">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(1)</w:t>
            </w:r>
          </w:p>
        </w:tc>
        <w:tc>
          <w:tcPr>
            <w:tcW w:w="169" w:type="dxa"/>
          </w:tcPr>
          <w:p w14:paraId="10A27DB4" w14:textId="77777777" w:rsidR="00FC71C7" w:rsidRPr="00EA6BC9" w:rsidRDefault="00FC71C7" w:rsidP="00FC71C7">
            <w:pPr>
              <w:tabs>
                <w:tab w:val="decimal" w:pos="825"/>
                <w:tab w:val="decimal" w:pos="1151"/>
              </w:tabs>
              <w:spacing w:line="220" w:lineRule="exact"/>
              <w:ind w:right="11"/>
              <w:rPr>
                <w:rFonts w:ascii="CordiaUPC" w:eastAsia="Times New Roman" w:hAnsi="CordiaUPC" w:cs="CordiaUPC"/>
                <w:sz w:val="26"/>
                <w:szCs w:val="26"/>
              </w:rPr>
            </w:pPr>
          </w:p>
        </w:tc>
        <w:tc>
          <w:tcPr>
            <w:tcW w:w="1440" w:type="dxa"/>
          </w:tcPr>
          <w:p w14:paraId="44BD2F6B" w14:textId="77777777" w:rsidR="00FC71C7" w:rsidRPr="00EA6BC9" w:rsidRDefault="00FC71C7" w:rsidP="00FC71C7">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68" w:type="dxa"/>
          </w:tcPr>
          <w:p w14:paraId="28D0EB39" w14:textId="77777777" w:rsidR="00FC71C7" w:rsidRPr="00EA6BC9" w:rsidRDefault="00FC71C7" w:rsidP="00FC71C7">
            <w:pPr>
              <w:tabs>
                <w:tab w:val="decimal" w:pos="828"/>
              </w:tabs>
              <w:spacing w:line="220" w:lineRule="exact"/>
              <w:ind w:right="11"/>
              <w:rPr>
                <w:rFonts w:ascii="CordiaUPC" w:eastAsia="Times New Roman" w:hAnsi="CordiaUPC" w:cs="CordiaUPC"/>
                <w:sz w:val="26"/>
                <w:szCs w:val="26"/>
              </w:rPr>
            </w:pPr>
          </w:p>
        </w:tc>
        <w:tc>
          <w:tcPr>
            <w:tcW w:w="967" w:type="dxa"/>
          </w:tcPr>
          <w:p w14:paraId="71DCAAE4" w14:textId="77777777" w:rsidR="00FC71C7" w:rsidRPr="00EA6BC9" w:rsidRDefault="00FC71C7" w:rsidP="00FC71C7">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3,549</w:t>
            </w:r>
          </w:p>
        </w:tc>
      </w:tr>
      <w:tr w:rsidR="00FC71C7" w:rsidRPr="00EA6BC9" w14:paraId="4BA978F4" w14:textId="77777777" w:rsidTr="00FC71C7">
        <w:trPr>
          <w:trHeight w:val="73"/>
        </w:trPr>
        <w:tc>
          <w:tcPr>
            <w:tcW w:w="3168" w:type="dxa"/>
            <w:vAlign w:val="bottom"/>
          </w:tcPr>
          <w:p w14:paraId="217E5BD8" w14:textId="77777777" w:rsidR="00FC71C7" w:rsidRPr="00EA6BC9" w:rsidRDefault="00FC71C7" w:rsidP="00FC71C7">
            <w:pPr>
              <w:spacing w:line="220" w:lineRule="exact"/>
              <w:ind w:left="104" w:right="-126"/>
              <w:rPr>
                <w:rFonts w:ascii="CordiaUPC" w:eastAsia="Times New Roman" w:hAnsi="CordiaUPC" w:cs="CordiaUPC"/>
                <w:sz w:val="26"/>
                <w:szCs w:val="26"/>
              </w:rPr>
            </w:pPr>
            <w:r w:rsidRPr="00EA6BC9">
              <w:rPr>
                <w:rFonts w:ascii="CordiaUPC" w:eastAsia="Times New Roman" w:hAnsi="CordiaUPC" w:cs="CordiaUPC" w:hint="cs"/>
                <w:sz w:val="26"/>
                <w:szCs w:val="26"/>
                <w:lang w:val="en-US"/>
              </w:rPr>
              <w:t>Others</w:t>
            </w:r>
          </w:p>
        </w:tc>
        <w:tc>
          <w:tcPr>
            <w:tcW w:w="1008" w:type="dxa"/>
            <w:tcBorders>
              <w:bottom w:val="single" w:sz="4" w:space="0" w:color="auto"/>
            </w:tcBorders>
          </w:tcPr>
          <w:p w14:paraId="07963A80" w14:textId="77777777" w:rsidR="00FC71C7" w:rsidRPr="00EA6BC9" w:rsidRDefault="00FC71C7" w:rsidP="00FC71C7">
            <w:pPr>
              <w:tabs>
                <w:tab w:val="decimal" w:pos="734"/>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3,540</w:t>
            </w:r>
          </w:p>
        </w:tc>
        <w:tc>
          <w:tcPr>
            <w:tcW w:w="169" w:type="dxa"/>
            <w:vAlign w:val="bottom"/>
          </w:tcPr>
          <w:p w14:paraId="294EE97D" w14:textId="77777777" w:rsidR="00FC71C7" w:rsidRPr="00EA6BC9" w:rsidRDefault="00FC71C7" w:rsidP="00FC71C7">
            <w:pPr>
              <w:tabs>
                <w:tab w:val="decimal" w:pos="765"/>
              </w:tabs>
              <w:spacing w:line="220" w:lineRule="exact"/>
              <w:rPr>
                <w:rFonts w:ascii="CordiaUPC" w:eastAsia="Times New Roman" w:hAnsi="CordiaUPC" w:cs="CordiaUPC"/>
                <w:sz w:val="26"/>
                <w:szCs w:val="26"/>
              </w:rPr>
            </w:pPr>
          </w:p>
        </w:tc>
        <w:tc>
          <w:tcPr>
            <w:tcW w:w="1008" w:type="dxa"/>
            <w:tcBorders>
              <w:bottom w:val="single" w:sz="4" w:space="0" w:color="auto"/>
            </w:tcBorders>
            <w:vAlign w:val="bottom"/>
          </w:tcPr>
          <w:p w14:paraId="53602199" w14:textId="77777777" w:rsidR="00FC71C7" w:rsidRPr="00EA6BC9" w:rsidRDefault="00FC71C7" w:rsidP="00FC71C7">
            <w:pPr>
              <w:tabs>
                <w:tab w:val="decimal" w:pos="737"/>
              </w:tabs>
              <w:spacing w:line="220" w:lineRule="exact"/>
              <w:ind w:right="-160"/>
              <w:rPr>
                <w:rFonts w:ascii="CordiaUPC" w:eastAsia="Times New Roman" w:hAnsi="CordiaUPC" w:cs="CordiaUPC"/>
                <w:sz w:val="26"/>
                <w:szCs w:val="26"/>
              </w:rPr>
            </w:pPr>
            <w:r w:rsidRPr="00EA6BC9">
              <w:rPr>
                <w:rFonts w:ascii="CordiaUPC" w:eastAsia="Times New Roman" w:hAnsi="CordiaUPC" w:cs="CordiaUPC" w:hint="cs"/>
                <w:sz w:val="26"/>
                <w:szCs w:val="26"/>
              </w:rPr>
              <w:t>(87)</w:t>
            </w:r>
          </w:p>
        </w:tc>
        <w:tc>
          <w:tcPr>
            <w:tcW w:w="168" w:type="dxa"/>
            <w:vAlign w:val="bottom"/>
          </w:tcPr>
          <w:p w14:paraId="29F5C579" w14:textId="77777777" w:rsidR="00FC71C7" w:rsidRPr="00EA6BC9" w:rsidRDefault="00FC71C7" w:rsidP="00FC71C7">
            <w:pPr>
              <w:tabs>
                <w:tab w:val="decimal" w:pos="624"/>
              </w:tabs>
              <w:spacing w:line="220" w:lineRule="exact"/>
              <w:rPr>
                <w:rFonts w:ascii="CordiaUPC" w:eastAsia="Times New Roman" w:hAnsi="CordiaUPC" w:cs="CordiaUPC"/>
                <w:sz w:val="26"/>
                <w:szCs w:val="26"/>
              </w:rPr>
            </w:pPr>
          </w:p>
        </w:tc>
        <w:tc>
          <w:tcPr>
            <w:tcW w:w="1368" w:type="dxa"/>
            <w:tcBorders>
              <w:bottom w:val="single" w:sz="4" w:space="0" w:color="auto"/>
            </w:tcBorders>
            <w:vAlign w:val="bottom"/>
          </w:tcPr>
          <w:p w14:paraId="54A57318" w14:textId="77777777" w:rsidR="00FC71C7" w:rsidRPr="00EA6BC9" w:rsidRDefault="00FC71C7" w:rsidP="00FC71C7">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2</w:t>
            </w:r>
          </w:p>
        </w:tc>
        <w:tc>
          <w:tcPr>
            <w:tcW w:w="169" w:type="dxa"/>
          </w:tcPr>
          <w:p w14:paraId="6A3D4C23" w14:textId="77777777" w:rsidR="00FC71C7" w:rsidRPr="00EA6BC9" w:rsidRDefault="00FC71C7" w:rsidP="00FC71C7">
            <w:pPr>
              <w:tabs>
                <w:tab w:val="decimal" w:pos="825"/>
                <w:tab w:val="decimal" w:pos="1151"/>
              </w:tabs>
              <w:spacing w:line="220" w:lineRule="exact"/>
              <w:ind w:right="11"/>
              <w:rPr>
                <w:rFonts w:ascii="CordiaUPC" w:eastAsia="Times New Roman" w:hAnsi="CordiaUPC" w:cs="CordiaUPC"/>
                <w:sz w:val="26"/>
                <w:szCs w:val="26"/>
              </w:rPr>
            </w:pPr>
          </w:p>
        </w:tc>
        <w:tc>
          <w:tcPr>
            <w:tcW w:w="1440" w:type="dxa"/>
            <w:tcBorders>
              <w:bottom w:val="single" w:sz="4" w:space="0" w:color="auto"/>
            </w:tcBorders>
          </w:tcPr>
          <w:p w14:paraId="4C9ED48C" w14:textId="77777777" w:rsidR="00FC71C7" w:rsidRPr="00EA6BC9" w:rsidRDefault="00FC71C7" w:rsidP="00FC71C7">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68" w:type="dxa"/>
          </w:tcPr>
          <w:p w14:paraId="044CE60A" w14:textId="77777777" w:rsidR="00FC71C7" w:rsidRPr="00EA6BC9" w:rsidRDefault="00FC71C7" w:rsidP="00FC71C7">
            <w:pPr>
              <w:tabs>
                <w:tab w:val="decimal" w:pos="828"/>
              </w:tabs>
              <w:spacing w:line="220" w:lineRule="exact"/>
              <w:ind w:right="11"/>
              <w:rPr>
                <w:rFonts w:ascii="CordiaUPC" w:eastAsia="Times New Roman" w:hAnsi="CordiaUPC" w:cs="CordiaUPC"/>
                <w:sz w:val="26"/>
                <w:szCs w:val="26"/>
              </w:rPr>
            </w:pPr>
          </w:p>
        </w:tc>
        <w:tc>
          <w:tcPr>
            <w:tcW w:w="967" w:type="dxa"/>
            <w:tcBorders>
              <w:bottom w:val="single" w:sz="4" w:space="0" w:color="auto"/>
            </w:tcBorders>
          </w:tcPr>
          <w:p w14:paraId="1521C5AF" w14:textId="77777777" w:rsidR="00FC71C7" w:rsidRPr="00EA6BC9" w:rsidRDefault="00FC71C7" w:rsidP="00FC71C7">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3,455</w:t>
            </w:r>
          </w:p>
        </w:tc>
      </w:tr>
      <w:tr w:rsidR="00FC71C7" w:rsidRPr="00EA6BC9" w14:paraId="13A95866" w14:textId="77777777" w:rsidTr="00FC71C7">
        <w:trPr>
          <w:trHeight w:val="73"/>
        </w:trPr>
        <w:tc>
          <w:tcPr>
            <w:tcW w:w="3168" w:type="dxa"/>
            <w:vAlign w:val="bottom"/>
          </w:tcPr>
          <w:p w14:paraId="3F921330" w14:textId="77777777" w:rsidR="00FC71C7" w:rsidRPr="00EA6BC9" w:rsidRDefault="00FC71C7" w:rsidP="00FC71C7">
            <w:pPr>
              <w:spacing w:line="220" w:lineRule="exact"/>
              <w:ind w:left="104" w:right="-126"/>
              <w:rPr>
                <w:rFonts w:ascii="CordiaUPC" w:eastAsia="Times New Roman" w:hAnsi="CordiaUPC" w:cs="CordiaUPC"/>
                <w:b/>
                <w:bCs/>
                <w:sz w:val="26"/>
                <w:szCs w:val="26"/>
              </w:rPr>
            </w:pPr>
            <w:r w:rsidRPr="00EA6BC9">
              <w:rPr>
                <w:rFonts w:ascii="CordiaUPC" w:eastAsia="Times New Roman" w:hAnsi="CordiaUPC" w:cs="CordiaUPC" w:hint="cs"/>
                <w:b/>
                <w:bCs/>
                <w:sz w:val="26"/>
                <w:szCs w:val="26"/>
              </w:rPr>
              <w:t>Total</w:t>
            </w:r>
          </w:p>
        </w:tc>
        <w:tc>
          <w:tcPr>
            <w:tcW w:w="1008" w:type="dxa"/>
            <w:tcBorders>
              <w:top w:val="single" w:sz="4" w:space="0" w:color="auto"/>
              <w:bottom w:val="single" w:sz="4" w:space="0" w:color="auto"/>
            </w:tcBorders>
          </w:tcPr>
          <w:p w14:paraId="61F6FD84" w14:textId="77777777" w:rsidR="00FC71C7" w:rsidRPr="00EA6BC9" w:rsidRDefault="00FC71C7" w:rsidP="00FC71C7">
            <w:pPr>
              <w:tabs>
                <w:tab w:val="decimal" w:pos="734"/>
              </w:tabs>
              <w:spacing w:line="220" w:lineRule="exact"/>
              <w:ind w:right="11"/>
              <w:rPr>
                <w:rFonts w:ascii="CordiaUPC" w:eastAsia="Times New Roman" w:hAnsi="CordiaUPC" w:cs="CordiaUPC"/>
                <w:b/>
                <w:bCs/>
                <w:sz w:val="26"/>
                <w:szCs w:val="26"/>
              </w:rPr>
            </w:pPr>
            <w:r w:rsidRPr="00EA6BC9">
              <w:rPr>
                <w:rFonts w:ascii="CordiaUPC" w:eastAsia="Times New Roman" w:hAnsi="CordiaUPC" w:cs="CordiaUPC" w:hint="cs"/>
                <w:b/>
                <w:bCs/>
                <w:sz w:val="26"/>
                <w:szCs w:val="26"/>
              </w:rPr>
              <w:t>9,053</w:t>
            </w:r>
          </w:p>
        </w:tc>
        <w:tc>
          <w:tcPr>
            <w:tcW w:w="169" w:type="dxa"/>
            <w:vAlign w:val="bottom"/>
          </w:tcPr>
          <w:p w14:paraId="5B688C11" w14:textId="77777777" w:rsidR="00FC71C7" w:rsidRPr="00EA6BC9" w:rsidRDefault="00FC71C7" w:rsidP="00FC71C7">
            <w:pPr>
              <w:tabs>
                <w:tab w:val="decimal" w:pos="765"/>
              </w:tabs>
              <w:spacing w:line="220" w:lineRule="exact"/>
              <w:rPr>
                <w:rFonts w:ascii="CordiaUPC" w:eastAsia="Times New Roman" w:hAnsi="CordiaUPC" w:cs="CordiaUPC"/>
                <w:b/>
                <w:bCs/>
                <w:sz w:val="26"/>
                <w:szCs w:val="26"/>
              </w:rPr>
            </w:pPr>
          </w:p>
        </w:tc>
        <w:tc>
          <w:tcPr>
            <w:tcW w:w="1008" w:type="dxa"/>
            <w:tcBorders>
              <w:top w:val="single" w:sz="4" w:space="0" w:color="auto"/>
              <w:bottom w:val="single" w:sz="4" w:space="0" w:color="auto"/>
            </w:tcBorders>
            <w:vAlign w:val="bottom"/>
          </w:tcPr>
          <w:p w14:paraId="54D23D38" w14:textId="77777777" w:rsidR="00FC71C7" w:rsidRPr="00EA6BC9" w:rsidRDefault="00FC71C7" w:rsidP="00FC71C7">
            <w:pPr>
              <w:tabs>
                <w:tab w:val="decimal" w:pos="737"/>
              </w:tabs>
              <w:spacing w:line="220" w:lineRule="exact"/>
              <w:ind w:right="-160"/>
              <w:rPr>
                <w:rFonts w:ascii="CordiaUPC" w:eastAsia="Times New Roman" w:hAnsi="CordiaUPC" w:cs="CordiaUPC"/>
                <w:b/>
                <w:bCs/>
                <w:sz w:val="26"/>
                <w:szCs w:val="26"/>
              </w:rPr>
            </w:pPr>
            <w:r w:rsidRPr="00EA6BC9">
              <w:rPr>
                <w:rFonts w:ascii="CordiaUPC" w:eastAsia="Times New Roman" w:hAnsi="CordiaUPC" w:cs="CordiaUPC" w:hint="cs"/>
                <w:b/>
                <w:bCs/>
                <w:sz w:val="26"/>
                <w:szCs w:val="26"/>
              </w:rPr>
              <w:t>(138)</w:t>
            </w:r>
          </w:p>
        </w:tc>
        <w:tc>
          <w:tcPr>
            <w:tcW w:w="168" w:type="dxa"/>
            <w:vAlign w:val="bottom"/>
          </w:tcPr>
          <w:p w14:paraId="20836D67" w14:textId="77777777" w:rsidR="00FC71C7" w:rsidRPr="00EA6BC9" w:rsidRDefault="00FC71C7" w:rsidP="00FC71C7">
            <w:pPr>
              <w:tabs>
                <w:tab w:val="decimal" w:pos="624"/>
              </w:tabs>
              <w:spacing w:line="220" w:lineRule="exact"/>
              <w:rPr>
                <w:rFonts w:ascii="CordiaUPC" w:eastAsia="Times New Roman" w:hAnsi="CordiaUPC" w:cs="CordiaUPC"/>
                <w:b/>
                <w:bCs/>
                <w:sz w:val="26"/>
                <w:szCs w:val="26"/>
              </w:rPr>
            </w:pPr>
          </w:p>
        </w:tc>
        <w:tc>
          <w:tcPr>
            <w:tcW w:w="1368" w:type="dxa"/>
            <w:tcBorders>
              <w:top w:val="single" w:sz="4" w:space="0" w:color="auto"/>
              <w:bottom w:val="single" w:sz="4" w:space="0" w:color="auto"/>
            </w:tcBorders>
            <w:vAlign w:val="bottom"/>
          </w:tcPr>
          <w:p w14:paraId="6D08DD02" w14:textId="77777777" w:rsidR="00FC71C7" w:rsidRPr="00EA6BC9" w:rsidRDefault="00FC71C7" w:rsidP="00FC71C7">
            <w:pPr>
              <w:tabs>
                <w:tab w:val="decimal" w:pos="975"/>
              </w:tabs>
              <w:spacing w:line="220" w:lineRule="exact"/>
              <w:ind w:left="-72" w:right="-162"/>
              <w:rPr>
                <w:rFonts w:ascii="CordiaUPC" w:eastAsia="Times New Roman" w:hAnsi="CordiaUPC" w:cs="CordiaUPC"/>
                <w:b/>
                <w:bCs/>
                <w:sz w:val="26"/>
                <w:szCs w:val="26"/>
              </w:rPr>
            </w:pPr>
            <w:r w:rsidRPr="00EA6BC9">
              <w:rPr>
                <w:rFonts w:ascii="CordiaUPC" w:eastAsia="Times New Roman" w:hAnsi="CordiaUPC" w:cs="CordiaUPC" w:hint="cs"/>
                <w:b/>
                <w:bCs/>
                <w:sz w:val="26"/>
                <w:szCs w:val="26"/>
              </w:rPr>
              <w:t>12</w:t>
            </w:r>
          </w:p>
        </w:tc>
        <w:tc>
          <w:tcPr>
            <w:tcW w:w="169" w:type="dxa"/>
          </w:tcPr>
          <w:p w14:paraId="081398B4" w14:textId="77777777" w:rsidR="00FC71C7" w:rsidRPr="00EA6BC9" w:rsidRDefault="00FC71C7" w:rsidP="00FC71C7">
            <w:pPr>
              <w:tabs>
                <w:tab w:val="decimal" w:pos="825"/>
                <w:tab w:val="decimal" w:pos="1151"/>
              </w:tabs>
              <w:spacing w:line="220" w:lineRule="exact"/>
              <w:ind w:right="11"/>
              <w:rPr>
                <w:rFonts w:ascii="CordiaUPC" w:eastAsia="Times New Roman" w:hAnsi="CordiaUPC" w:cs="CordiaUPC"/>
                <w:b/>
                <w:bCs/>
                <w:sz w:val="26"/>
                <w:szCs w:val="26"/>
              </w:rPr>
            </w:pPr>
          </w:p>
        </w:tc>
        <w:tc>
          <w:tcPr>
            <w:tcW w:w="1440" w:type="dxa"/>
            <w:tcBorders>
              <w:top w:val="single" w:sz="4" w:space="0" w:color="auto"/>
              <w:bottom w:val="single" w:sz="4" w:space="0" w:color="auto"/>
            </w:tcBorders>
          </w:tcPr>
          <w:p w14:paraId="72D5F858" w14:textId="77777777" w:rsidR="00FC71C7" w:rsidRPr="00EA6BC9" w:rsidRDefault="00FC71C7" w:rsidP="00FC71C7">
            <w:pPr>
              <w:tabs>
                <w:tab w:val="decimal" w:pos="1080"/>
              </w:tabs>
              <w:spacing w:line="220" w:lineRule="exact"/>
              <w:ind w:right="11"/>
              <w:rPr>
                <w:rFonts w:ascii="CordiaUPC" w:eastAsia="Times New Roman" w:hAnsi="CordiaUPC" w:cs="CordiaUPC"/>
                <w:b/>
                <w:bCs/>
                <w:sz w:val="26"/>
                <w:szCs w:val="26"/>
              </w:rPr>
            </w:pPr>
            <w:r w:rsidRPr="00EA6BC9">
              <w:rPr>
                <w:rFonts w:ascii="CordiaUPC" w:eastAsia="Times New Roman" w:hAnsi="CordiaUPC" w:cs="CordiaUPC" w:hint="cs"/>
                <w:b/>
                <w:bCs/>
                <w:sz w:val="26"/>
                <w:szCs w:val="26"/>
              </w:rPr>
              <w:t>-</w:t>
            </w:r>
          </w:p>
        </w:tc>
        <w:tc>
          <w:tcPr>
            <w:tcW w:w="168" w:type="dxa"/>
          </w:tcPr>
          <w:p w14:paraId="15A548B3" w14:textId="77777777" w:rsidR="00FC71C7" w:rsidRPr="00EA6BC9" w:rsidRDefault="00FC71C7" w:rsidP="00FC71C7">
            <w:pPr>
              <w:tabs>
                <w:tab w:val="decimal" w:pos="828"/>
              </w:tabs>
              <w:spacing w:line="220" w:lineRule="exact"/>
              <w:ind w:right="11"/>
              <w:rPr>
                <w:rFonts w:ascii="CordiaUPC" w:eastAsia="Times New Roman" w:hAnsi="CordiaUPC" w:cs="CordiaUPC"/>
                <w:b/>
                <w:bCs/>
                <w:sz w:val="26"/>
                <w:szCs w:val="26"/>
              </w:rPr>
            </w:pPr>
          </w:p>
        </w:tc>
        <w:tc>
          <w:tcPr>
            <w:tcW w:w="967" w:type="dxa"/>
            <w:tcBorders>
              <w:top w:val="single" w:sz="4" w:space="0" w:color="auto"/>
              <w:bottom w:val="single" w:sz="4" w:space="0" w:color="auto"/>
            </w:tcBorders>
          </w:tcPr>
          <w:p w14:paraId="00E2B0E8" w14:textId="77777777" w:rsidR="00FC71C7" w:rsidRPr="00EA6BC9" w:rsidRDefault="00FC71C7" w:rsidP="00FC71C7">
            <w:pPr>
              <w:tabs>
                <w:tab w:val="decimal" w:pos="734"/>
              </w:tabs>
              <w:spacing w:line="220" w:lineRule="exact"/>
              <w:ind w:right="11"/>
              <w:rPr>
                <w:rFonts w:ascii="CordiaUPC" w:eastAsia="Times New Roman" w:hAnsi="CordiaUPC" w:cs="CordiaUPC"/>
                <w:b/>
                <w:bCs/>
                <w:sz w:val="26"/>
                <w:szCs w:val="26"/>
              </w:rPr>
            </w:pPr>
            <w:r w:rsidRPr="00EA6BC9">
              <w:rPr>
                <w:rFonts w:ascii="CordiaUPC" w:eastAsia="Times New Roman" w:hAnsi="CordiaUPC" w:cs="CordiaUPC" w:hint="cs"/>
                <w:b/>
                <w:bCs/>
                <w:sz w:val="26"/>
                <w:szCs w:val="26"/>
              </w:rPr>
              <w:t>8,927</w:t>
            </w:r>
          </w:p>
        </w:tc>
      </w:tr>
      <w:tr w:rsidR="00FC71C7" w:rsidRPr="00EA6BC9" w14:paraId="090AAC31" w14:textId="77777777" w:rsidTr="00FC71C7">
        <w:trPr>
          <w:trHeight w:val="73"/>
        </w:trPr>
        <w:tc>
          <w:tcPr>
            <w:tcW w:w="3168" w:type="dxa"/>
            <w:vAlign w:val="bottom"/>
          </w:tcPr>
          <w:p w14:paraId="62B109A9" w14:textId="77777777" w:rsidR="00FC71C7" w:rsidRPr="00EA6BC9" w:rsidRDefault="00FC71C7" w:rsidP="00FC71C7">
            <w:pPr>
              <w:spacing w:line="220" w:lineRule="exact"/>
              <w:ind w:left="104" w:right="-126"/>
              <w:rPr>
                <w:rFonts w:ascii="CordiaUPC" w:eastAsia="Times New Roman" w:hAnsi="CordiaUPC" w:cs="CordiaUPC"/>
                <w:b/>
                <w:bCs/>
                <w:sz w:val="26"/>
                <w:szCs w:val="26"/>
              </w:rPr>
            </w:pPr>
          </w:p>
        </w:tc>
        <w:tc>
          <w:tcPr>
            <w:tcW w:w="1008" w:type="dxa"/>
            <w:tcBorders>
              <w:top w:val="single" w:sz="4" w:space="0" w:color="auto"/>
            </w:tcBorders>
          </w:tcPr>
          <w:p w14:paraId="3CCC7E1C" w14:textId="77777777" w:rsidR="00FC71C7" w:rsidRPr="00EA6BC9" w:rsidRDefault="00FC71C7" w:rsidP="00FC71C7">
            <w:pPr>
              <w:tabs>
                <w:tab w:val="decimal" w:pos="734"/>
              </w:tabs>
              <w:spacing w:line="220" w:lineRule="exact"/>
              <w:ind w:right="11"/>
              <w:rPr>
                <w:rFonts w:ascii="CordiaUPC" w:eastAsia="Times New Roman" w:hAnsi="CordiaUPC" w:cs="CordiaUPC"/>
                <w:sz w:val="26"/>
                <w:szCs w:val="26"/>
              </w:rPr>
            </w:pPr>
          </w:p>
        </w:tc>
        <w:tc>
          <w:tcPr>
            <w:tcW w:w="169" w:type="dxa"/>
            <w:vAlign w:val="bottom"/>
          </w:tcPr>
          <w:p w14:paraId="0C0ED4F0" w14:textId="77777777" w:rsidR="00FC71C7" w:rsidRPr="00EA6BC9" w:rsidRDefault="00FC71C7" w:rsidP="00FC71C7">
            <w:pPr>
              <w:tabs>
                <w:tab w:val="decimal" w:pos="765"/>
              </w:tabs>
              <w:spacing w:line="220" w:lineRule="exact"/>
              <w:rPr>
                <w:rFonts w:ascii="CordiaUPC" w:eastAsia="Times New Roman" w:hAnsi="CordiaUPC" w:cs="CordiaUPC"/>
                <w:sz w:val="26"/>
                <w:szCs w:val="26"/>
              </w:rPr>
            </w:pPr>
          </w:p>
        </w:tc>
        <w:tc>
          <w:tcPr>
            <w:tcW w:w="1008" w:type="dxa"/>
            <w:tcBorders>
              <w:top w:val="single" w:sz="4" w:space="0" w:color="auto"/>
            </w:tcBorders>
            <w:vAlign w:val="bottom"/>
          </w:tcPr>
          <w:p w14:paraId="300BA9B8" w14:textId="77777777" w:rsidR="00FC71C7" w:rsidRPr="00EA6BC9" w:rsidRDefault="00FC71C7" w:rsidP="00FC71C7">
            <w:pPr>
              <w:tabs>
                <w:tab w:val="decimal" w:pos="737"/>
              </w:tabs>
              <w:spacing w:line="220" w:lineRule="exact"/>
              <w:ind w:right="-160"/>
              <w:rPr>
                <w:rFonts w:ascii="CordiaUPC" w:eastAsia="Times New Roman" w:hAnsi="CordiaUPC" w:cs="CordiaUPC"/>
                <w:sz w:val="26"/>
                <w:szCs w:val="26"/>
              </w:rPr>
            </w:pPr>
          </w:p>
        </w:tc>
        <w:tc>
          <w:tcPr>
            <w:tcW w:w="168" w:type="dxa"/>
            <w:vAlign w:val="bottom"/>
          </w:tcPr>
          <w:p w14:paraId="4A7AC9F7" w14:textId="77777777" w:rsidR="00FC71C7" w:rsidRPr="00EA6BC9" w:rsidRDefault="00FC71C7" w:rsidP="00FC71C7">
            <w:pPr>
              <w:tabs>
                <w:tab w:val="decimal" w:pos="624"/>
              </w:tabs>
              <w:spacing w:line="220" w:lineRule="exact"/>
              <w:rPr>
                <w:rFonts w:ascii="CordiaUPC" w:eastAsia="Times New Roman" w:hAnsi="CordiaUPC" w:cs="CordiaUPC"/>
                <w:sz w:val="26"/>
                <w:szCs w:val="26"/>
              </w:rPr>
            </w:pPr>
          </w:p>
        </w:tc>
        <w:tc>
          <w:tcPr>
            <w:tcW w:w="1368" w:type="dxa"/>
            <w:tcBorders>
              <w:top w:val="single" w:sz="4" w:space="0" w:color="auto"/>
            </w:tcBorders>
            <w:vAlign w:val="bottom"/>
          </w:tcPr>
          <w:p w14:paraId="63A2E591" w14:textId="77777777" w:rsidR="00FC71C7" w:rsidRPr="00EA6BC9" w:rsidRDefault="00FC71C7" w:rsidP="00FC71C7">
            <w:pPr>
              <w:tabs>
                <w:tab w:val="decimal" w:pos="975"/>
              </w:tabs>
              <w:spacing w:line="220" w:lineRule="exact"/>
              <w:ind w:left="-72" w:right="-162"/>
              <w:rPr>
                <w:rFonts w:ascii="CordiaUPC" w:eastAsia="Times New Roman" w:hAnsi="CordiaUPC" w:cs="CordiaUPC"/>
                <w:sz w:val="26"/>
                <w:szCs w:val="26"/>
              </w:rPr>
            </w:pPr>
          </w:p>
        </w:tc>
        <w:tc>
          <w:tcPr>
            <w:tcW w:w="169" w:type="dxa"/>
          </w:tcPr>
          <w:p w14:paraId="7B4DC789" w14:textId="77777777" w:rsidR="00FC71C7" w:rsidRPr="00EA6BC9" w:rsidRDefault="00FC71C7" w:rsidP="00FC71C7">
            <w:pPr>
              <w:tabs>
                <w:tab w:val="decimal" w:pos="825"/>
                <w:tab w:val="decimal" w:pos="1151"/>
              </w:tabs>
              <w:spacing w:line="220" w:lineRule="exact"/>
              <w:ind w:right="11"/>
              <w:rPr>
                <w:rFonts w:ascii="CordiaUPC" w:eastAsia="Times New Roman" w:hAnsi="CordiaUPC" w:cs="CordiaUPC"/>
                <w:sz w:val="26"/>
                <w:szCs w:val="26"/>
              </w:rPr>
            </w:pPr>
          </w:p>
        </w:tc>
        <w:tc>
          <w:tcPr>
            <w:tcW w:w="1440" w:type="dxa"/>
            <w:tcBorders>
              <w:top w:val="single" w:sz="4" w:space="0" w:color="auto"/>
            </w:tcBorders>
          </w:tcPr>
          <w:p w14:paraId="71ECC721" w14:textId="77777777" w:rsidR="00FC71C7" w:rsidRPr="00EA6BC9" w:rsidRDefault="00FC71C7" w:rsidP="00FC71C7">
            <w:pPr>
              <w:tabs>
                <w:tab w:val="decimal" w:pos="1080"/>
              </w:tabs>
              <w:spacing w:line="220" w:lineRule="exact"/>
              <w:ind w:right="11"/>
              <w:rPr>
                <w:rFonts w:ascii="CordiaUPC" w:eastAsia="Times New Roman" w:hAnsi="CordiaUPC" w:cs="CordiaUPC"/>
                <w:sz w:val="26"/>
                <w:szCs w:val="26"/>
              </w:rPr>
            </w:pPr>
          </w:p>
        </w:tc>
        <w:tc>
          <w:tcPr>
            <w:tcW w:w="168" w:type="dxa"/>
          </w:tcPr>
          <w:p w14:paraId="23A040A4" w14:textId="77777777" w:rsidR="00FC71C7" w:rsidRPr="00EA6BC9" w:rsidRDefault="00FC71C7" w:rsidP="00FC71C7">
            <w:pPr>
              <w:tabs>
                <w:tab w:val="decimal" w:pos="828"/>
              </w:tabs>
              <w:spacing w:line="220" w:lineRule="exact"/>
              <w:ind w:right="11"/>
              <w:rPr>
                <w:rFonts w:ascii="CordiaUPC" w:eastAsia="Times New Roman" w:hAnsi="CordiaUPC" w:cs="CordiaUPC"/>
                <w:sz w:val="26"/>
                <w:szCs w:val="26"/>
              </w:rPr>
            </w:pPr>
          </w:p>
        </w:tc>
        <w:tc>
          <w:tcPr>
            <w:tcW w:w="967" w:type="dxa"/>
            <w:tcBorders>
              <w:top w:val="single" w:sz="4" w:space="0" w:color="auto"/>
            </w:tcBorders>
          </w:tcPr>
          <w:p w14:paraId="55DC8C99" w14:textId="77777777" w:rsidR="00FC71C7" w:rsidRPr="00EA6BC9" w:rsidRDefault="00FC71C7" w:rsidP="00FC71C7">
            <w:pPr>
              <w:tabs>
                <w:tab w:val="decimal" w:pos="666"/>
              </w:tabs>
              <w:spacing w:line="220" w:lineRule="exact"/>
              <w:ind w:left="-144" w:right="-77"/>
              <w:rPr>
                <w:rFonts w:ascii="CordiaUPC" w:eastAsia="Times New Roman" w:hAnsi="CordiaUPC" w:cs="CordiaUPC"/>
                <w:sz w:val="26"/>
                <w:szCs w:val="26"/>
              </w:rPr>
            </w:pPr>
          </w:p>
        </w:tc>
      </w:tr>
      <w:tr w:rsidR="00FC71C7" w:rsidRPr="00EA6BC9" w14:paraId="3C503BE1" w14:textId="77777777" w:rsidTr="00FC71C7">
        <w:trPr>
          <w:trHeight w:val="73"/>
        </w:trPr>
        <w:tc>
          <w:tcPr>
            <w:tcW w:w="3168" w:type="dxa"/>
            <w:vAlign w:val="bottom"/>
          </w:tcPr>
          <w:p w14:paraId="797C88C6" w14:textId="77777777" w:rsidR="00FC71C7" w:rsidRPr="00EA6BC9" w:rsidRDefault="00FC71C7" w:rsidP="00FC71C7">
            <w:pPr>
              <w:spacing w:line="220" w:lineRule="exact"/>
              <w:ind w:left="104" w:right="-126"/>
              <w:rPr>
                <w:rFonts w:ascii="CordiaUPC" w:eastAsia="Times New Roman" w:hAnsi="CordiaUPC" w:cs="CordiaUPC"/>
                <w:b/>
                <w:bCs/>
                <w:sz w:val="26"/>
                <w:szCs w:val="26"/>
              </w:rPr>
            </w:pPr>
            <w:r w:rsidRPr="00EA6BC9">
              <w:rPr>
                <w:rFonts w:ascii="CordiaUPC" w:eastAsia="Times New Roman" w:hAnsi="CordiaUPC" w:cs="CordiaUPC" w:hint="cs"/>
                <w:b/>
                <w:bCs/>
                <w:sz w:val="26"/>
                <w:szCs w:val="26"/>
              </w:rPr>
              <w:t>Net</w:t>
            </w:r>
          </w:p>
        </w:tc>
        <w:tc>
          <w:tcPr>
            <w:tcW w:w="1008" w:type="dxa"/>
            <w:tcBorders>
              <w:bottom w:val="double" w:sz="4" w:space="0" w:color="auto"/>
            </w:tcBorders>
          </w:tcPr>
          <w:p w14:paraId="3997FDE1" w14:textId="77777777" w:rsidR="00FC71C7" w:rsidRPr="00EA6BC9" w:rsidRDefault="00FC71C7" w:rsidP="00FC71C7">
            <w:pPr>
              <w:tabs>
                <w:tab w:val="decimal" w:pos="734"/>
              </w:tabs>
              <w:spacing w:line="220" w:lineRule="exact"/>
              <w:ind w:right="11"/>
              <w:rPr>
                <w:rFonts w:ascii="CordiaUPC" w:eastAsia="Times New Roman" w:hAnsi="CordiaUPC" w:cs="CordiaUPC"/>
                <w:b/>
                <w:bCs/>
                <w:sz w:val="26"/>
                <w:szCs w:val="26"/>
              </w:rPr>
            </w:pPr>
            <w:r w:rsidRPr="00EA6BC9">
              <w:rPr>
                <w:rFonts w:ascii="CordiaUPC" w:eastAsia="Times New Roman" w:hAnsi="CordiaUPC" w:cs="CordiaUPC" w:hint="cs"/>
                <w:b/>
                <w:bCs/>
                <w:sz w:val="26"/>
                <w:szCs w:val="26"/>
              </w:rPr>
              <w:t>(2,295)</w:t>
            </w:r>
          </w:p>
        </w:tc>
        <w:tc>
          <w:tcPr>
            <w:tcW w:w="169" w:type="dxa"/>
            <w:vAlign w:val="bottom"/>
          </w:tcPr>
          <w:p w14:paraId="16F37496" w14:textId="77777777" w:rsidR="00FC71C7" w:rsidRPr="00EA6BC9" w:rsidRDefault="00FC71C7" w:rsidP="00FC71C7">
            <w:pPr>
              <w:tabs>
                <w:tab w:val="decimal" w:pos="765"/>
              </w:tabs>
              <w:spacing w:line="220" w:lineRule="exact"/>
              <w:rPr>
                <w:rFonts w:ascii="CordiaUPC" w:eastAsia="Times New Roman" w:hAnsi="CordiaUPC" w:cs="CordiaUPC"/>
                <w:b/>
                <w:bCs/>
                <w:sz w:val="26"/>
                <w:szCs w:val="26"/>
              </w:rPr>
            </w:pPr>
          </w:p>
        </w:tc>
        <w:tc>
          <w:tcPr>
            <w:tcW w:w="1008" w:type="dxa"/>
            <w:tcBorders>
              <w:bottom w:val="double" w:sz="4" w:space="0" w:color="auto"/>
            </w:tcBorders>
            <w:vAlign w:val="bottom"/>
          </w:tcPr>
          <w:p w14:paraId="14CC5BC9" w14:textId="77777777" w:rsidR="00FC71C7" w:rsidRPr="00EA6BC9" w:rsidRDefault="00FC71C7" w:rsidP="00FC71C7">
            <w:pPr>
              <w:tabs>
                <w:tab w:val="decimal" w:pos="737"/>
              </w:tabs>
              <w:spacing w:line="220" w:lineRule="exact"/>
              <w:ind w:right="-160"/>
              <w:rPr>
                <w:rFonts w:ascii="CordiaUPC" w:eastAsia="Times New Roman" w:hAnsi="CordiaUPC" w:cs="CordiaUPC"/>
                <w:b/>
                <w:bCs/>
                <w:sz w:val="26"/>
                <w:szCs w:val="26"/>
              </w:rPr>
            </w:pPr>
            <w:r w:rsidRPr="00EA6BC9">
              <w:rPr>
                <w:rFonts w:ascii="CordiaUPC" w:eastAsia="Times New Roman" w:hAnsi="CordiaUPC" w:cs="CordiaUPC" w:hint="cs"/>
                <w:b/>
                <w:bCs/>
                <w:sz w:val="26"/>
                <w:szCs w:val="26"/>
              </w:rPr>
              <w:t>(169)</w:t>
            </w:r>
          </w:p>
        </w:tc>
        <w:tc>
          <w:tcPr>
            <w:tcW w:w="168" w:type="dxa"/>
            <w:vAlign w:val="bottom"/>
          </w:tcPr>
          <w:p w14:paraId="7EE9F7D2" w14:textId="77777777" w:rsidR="00FC71C7" w:rsidRPr="00EA6BC9" w:rsidRDefault="00FC71C7" w:rsidP="00FC71C7">
            <w:pPr>
              <w:tabs>
                <w:tab w:val="decimal" w:pos="624"/>
              </w:tabs>
              <w:spacing w:line="220" w:lineRule="exact"/>
              <w:rPr>
                <w:rFonts w:ascii="CordiaUPC" w:eastAsia="Times New Roman" w:hAnsi="CordiaUPC" w:cs="CordiaUPC"/>
                <w:b/>
                <w:bCs/>
                <w:sz w:val="26"/>
                <w:szCs w:val="26"/>
              </w:rPr>
            </w:pPr>
          </w:p>
        </w:tc>
        <w:tc>
          <w:tcPr>
            <w:tcW w:w="1368" w:type="dxa"/>
            <w:tcBorders>
              <w:bottom w:val="double" w:sz="4" w:space="0" w:color="auto"/>
            </w:tcBorders>
            <w:vAlign w:val="bottom"/>
          </w:tcPr>
          <w:p w14:paraId="70D53044" w14:textId="77777777" w:rsidR="00FC71C7" w:rsidRPr="00EA6BC9" w:rsidRDefault="00FC71C7" w:rsidP="00FC71C7">
            <w:pPr>
              <w:tabs>
                <w:tab w:val="decimal" w:pos="975"/>
              </w:tabs>
              <w:spacing w:line="220" w:lineRule="exact"/>
              <w:ind w:left="-72" w:right="-162"/>
              <w:rPr>
                <w:rFonts w:ascii="CordiaUPC" w:eastAsia="Times New Roman" w:hAnsi="CordiaUPC" w:cs="CordiaUPC"/>
                <w:b/>
                <w:bCs/>
                <w:sz w:val="26"/>
                <w:szCs w:val="26"/>
              </w:rPr>
            </w:pPr>
            <w:r w:rsidRPr="00EA6BC9">
              <w:rPr>
                <w:rFonts w:ascii="CordiaUPC" w:eastAsia="Times New Roman" w:hAnsi="CordiaUPC" w:cs="CordiaUPC" w:hint="cs"/>
                <w:b/>
                <w:bCs/>
                <w:sz w:val="26"/>
                <w:szCs w:val="26"/>
              </w:rPr>
              <w:t>5</w:t>
            </w:r>
          </w:p>
        </w:tc>
        <w:tc>
          <w:tcPr>
            <w:tcW w:w="169" w:type="dxa"/>
          </w:tcPr>
          <w:p w14:paraId="3DA9A002" w14:textId="77777777" w:rsidR="00FC71C7" w:rsidRPr="00EA6BC9" w:rsidRDefault="00FC71C7" w:rsidP="00FC71C7">
            <w:pPr>
              <w:tabs>
                <w:tab w:val="decimal" w:pos="825"/>
                <w:tab w:val="decimal" w:pos="1151"/>
              </w:tabs>
              <w:spacing w:line="220" w:lineRule="exact"/>
              <w:ind w:right="11"/>
              <w:rPr>
                <w:rFonts w:ascii="CordiaUPC" w:eastAsia="Times New Roman" w:hAnsi="CordiaUPC" w:cs="CordiaUPC"/>
                <w:b/>
                <w:bCs/>
                <w:sz w:val="26"/>
                <w:szCs w:val="26"/>
              </w:rPr>
            </w:pPr>
          </w:p>
        </w:tc>
        <w:tc>
          <w:tcPr>
            <w:tcW w:w="1440" w:type="dxa"/>
            <w:tcBorders>
              <w:bottom w:val="double" w:sz="4" w:space="0" w:color="auto"/>
            </w:tcBorders>
          </w:tcPr>
          <w:p w14:paraId="2F6C3795" w14:textId="77777777" w:rsidR="00FC71C7" w:rsidRPr="00EA6BC9" w:rsidRDefault="00FC71C7" w:rsidP="00FC71C7">
            <w:pPr>
              <w:tabs>
                <w:tab w:val="decimal" w:pos="1080"/>
              </w:tabs>
              <w:spacing w:line="220" w:lineRule="exact"/>
              <w:ind w:right="11"/>
              <w:rPr>
                <w:rFonts w:ascii="CordiaUPC" w:eastAsia="Times New Roman" w:hAnsi="CordiaUPC" w:cs="CordiaUPC"/>
                <w:b/>
                <w:bCs/>
                <w:sz w:val="26"/>
                <w:szCs w:val="26"/>
              </w:rPr>
            </w:pPr>
            <w:r w:rsidRPr="00EA6BC9">
              <w:rPr>
                <w:rFonts w:ascii="CordiaUPC" w:eastAsia="Times New Roman" w:hAnsi="CordiaUPC" w:cs="CordiaUPC" w:hint="cs"/>
                <w:b/>
                <w:bCs/>
                <w:sz w:val="26"/>
                <w:szCs w:val="26"/>
              </w:rPr>
              <w:t>(483)</w:t>
            </w:r>
          </w:p>
        </w:tc>
        <w:tc>
          <w:tcPr>
            <w:tcW w:w="168" w:type="dxa"/>
          </w:tcPr>
          <w:p w14:paraId="659D1436" w14:textId="77777777" w:rsidR="00FC71C7" w:rsidRPr="00EA6BC9" w:rsidRDefault="00FC71C7" w:rsidP="00FC71C7">
            <w:pPr>
              <w:tabs>
                <w:tab w:val="decimal" w:pos="828"/>
              </w:tabs>
              <w:spacing w:line="220" w:lineRule="exact"/>
              <w:ind w:right="11"/>
              <w:rPr>
                <w:rFonts w:ascii="CordiaUPC" w:eastAsia="Times New Roman" w:hAnsi="CordiaUPC" w:cs="CordiaUPC"/>
                <w:b/>
                <w:bCs/>
                <w:sz w:val="26"/>
                <w:szCs w:val="26"/>
              </w:rPr>
            </w:pPr>
          </w:p>
        </w:tc>
        <w:tc>
          <w:tcPr>
            <w:tcW w:w="967" w:type="dxa"/>
            <w:tcBorders>
              <w:bottom w:val="double" w:sz="4" w:space="0" w:color="auto"/>
            </w:tcBorders>
          </w:tcPr>
          <w:p w14:paraId="561D4796" w14:textId="77777777" w:rsidR="00FC71C7" w:rsidRPr="00EA6BC9" w:rsidRDefault="00FC71C7" w:rsidP="00FC71C7">
            <w:pPr>
              <w:tabs>
                <w:tab w:val="decimal" w:pos="734"/>
              </w:tabs>
              <w:spacing w:line="220" w:lineRule="exact"/>
              <w:ind w:right="11"/>
              <w:rPr>
                <w:rFonts w:ascii="CordiaUPC" w:eastAsia="Times New Roman" w:hAnsi="CordiaUPC" w:cs="CordiaUPC"/>
                <w:b/>
                <w:bCs/>
                <w:sz w:val="26"/>
                <w:szCs w:val="26"/>
              </w:rPr>
            </w:pPr>
            <w:r w:rsidRPr="00EA6BC9">
              <w:rPr>
                <w:rFonts w:ascii="CordiaUPC" w:eastAsia="Times New Roman" w:hAnsi="CordiaUPC" w:cs="CordiaUPC" w:hint="cs"/>
                <w:b/>
                <w:bCs/>
                <w:sz w:val="26"/>
                <w:szCs w:val="26"/>
              </w:rPr>
              <w:t>(2,942)</w:t>
            </w:r>
          </w:p>
        </w:tc>
      </w:tr>
    </w:tbl>
    <w:p w14:paraId="1707DE01" w14:textId="77777777" w:rsidR="00EA6BC9" w:rsidRPr="001C6878" w:rsidRDefault="00EA6BC9" w:rsidP="00EA6BC9">
      <w:pPr>
        <w:tabs>
          <w:tab w:val="left" w:pos="540"/>
          <w:tab w:val="left" w:pos="1080"/>
        </w:tabs>
        <w:spacing w:line="240" w:lineRule="auto"/>
        <w:ind w:right="389"/>
        <w:jc w:val="thaiDistribute"/>
        <w:rPr>
          <w:rFonts w:eastAsia="Times New Roman" w:cs="Times New Roman"/>
          <w:sz w:val="12"/>
          <w:szCs w:val="12"/>
        </w:rPr>
      </w:pPr>
    </w:p>
    <w:p w14:paraId="68D50B8C" w14:textId="2F43C4F0" w:rsidR="00EA6BC9" w:rsidRPr="00EA6BC9" w:rsidRDefault="00EA6BC9" w:rsidP="00EA6BC9">
      <w:pPr>
        <w:tabs>
          <w:tab w:val="left" w:pos="837"/>
        </w:tabs>
        <w:spacing w:before="60" w:line="200" w:lineRule="exact"/>
        <w:ind w:right="14" w:firstLine="547"/>
        <w:jc w:val="thaiDistribute"/>
        <w:rPr>
          <w:rFonts w:ascii="CordiaUPC" w:hAnsi="CordiaUPC" w:cs="CordiaUPC"/>
          <w:szCs w:val="22"/>
          <w:lang w:val="en-US"/>
        </w:rPr>
      </w:pPr>
      <w:r w:rsidRPr="006E1A28">
        <w:rPr>
          <w:rFonts w:ascii="CordiaUPC" w:hAnsi="CordiaUPC" w:cs="CordiaUPC" w:hint="cs"/>
          <w:sz w:val="28"/>
          <w:szCs w:val="28"/>
          <w:lang w:val="en-US"/>
        </w:rPr>
        <w:t xml:space="preserve">* </w:t>
      </w:r>
      <w:r w:rsidRPr="00EA6BC9">
        <w:rPr>
          <w:rFonts w:ascii="CordiaUPC" w:hAnsi="CordiaUPC" w:cs="CordiaUPC" w:hint="cs"/>
          <w:szCs w:val="22"/>
          <w:lang w:val="en-US"/>
        </w:rPr>
        <w:t xml:space="preserve">The balance at 1 January 2020 includes the effect of initially applying TFRS - Financial instruments standards and TFRS 16 </w:t>
      </w:r>
      <w:r w:rsidRPr="00EA6BC9">
        <w:rPr>
          <w:rFonts w:ascii="CordiaUPC" w:hAnsi="CordiaUPC" w:cs="CordiaUPC" w:hint="cs"/>
          <w:i/>
          <w:iCs/>
          <w:szCs w:val="22"/>
          <w:lang w:val="en-US"/>
        </w:rPr>
        <w:t>Leases</w:t>
      </w:r>
      <w:r w:rsidRPr="00EA6BC9">
        <w:rPr>
          <w:rFonts w:ascii="CordiaUPC" w:hAnsi="CordiaUPC" w:cs="CordiaUPC" w:hint="cs"/>
          <w:szCs w:val="22"/>
          <w:lang w:val="en-US"/>
        </w:rPr>
        <w:t>.</w:t>
      </w:r>
    </w:p>
    <w:p w14:paraId="7DE28463" w14:textId="7F8CE87B" w:rsidR="00EA6BC9" w:rsidRDefault="00EA6BC9" w:rsidP="00EA6BC9">
      <w:pPr>
        <w:spacing w:line="240" w:lineRule="exact"/>
        <w:ind w:left="540"/>
        <w:jc w:val="both"/>
        <w:rPr>
          <w:rFonts w:ascii="CordiaUPC" w:eastAsia="Times New Roman" w:hAnsi="CordiaUPC" w:cs="CordiaUPC"/>
          <w:sz w:val="26"/>
          <w:szCs w:val="26"/>
          <w:lang w:val="en-US" w:eastAsia="en-GB" w:bidi="th-TH"/>
        </w:rPr>
      </w:pPr>
    </w:p>
    <w:tbl>
      <w:tblPr>
        <w:tblpPr w:leftFromText="180" w:rightFromText="180" w:vertAnchor="text" w:tblpX="529" w:tblpY="1"/>
        <w:tblOverlap w:val="never"/>
        <w:tblW w:w="9214" w:type="dxa"/>
        <w:tblLayout w:type="fixed"/>
        <w:tblCellMar>
          <w:left w:w="72" w:type="dxa"/>
          <w:right w:w="72" w:type="dxa"/>
        </w:tblCellMar>
        <w:tblLook w:val="05E0" w:firstRow="1" w:lastRow="1" w:firstColumn="1" w:lastColumn="1" w:noHBand="0" w:noVBand="1"/>
      </w:tblPr>
      <w:tblGrid>
        <w:gridCol w:w="3966"/>
        <w:gridCol w:w="1061"/>
        <w:gridCol w:w="164"/>
        <w:gridCol w:w="1184"/>
        <w:gridCol w:w="171"/>
        <w:gridCol w:w="1250"/>
        <w:gridCol w:w="168"/>
        <w:gridCol w:w="164"/>
        <w:gridCol w:w="1086"/>
      </w:tblGrid>
      <w:tr w:rsidR="00E07B98" w:rsidRPr="00554EC3" w14:paraId="621A6899" w14:textId="77777777" w:rsidTr="00E07B98">
        <w:tc>
          <w:tcPr>
            <w:tcW w:w="3966" w:type="dxa"/>
            <w:vAlign w:val="bottom"/>
          </w:tcPr>
          <w:p w14:paraId="1286579C" w14:textId="77777777" w:rsidR="00E07B98" w:rsidRPr="00554EC3" w:rsidRDefault="00E07B98" w:rsidP="000A649F">
            <w:pPr>
              <w:spacing w:line="240" w:lineRule="exact"/>
              <w:ind w:right="-126"/>
              <w:rPr>
                <w:rFonts w:ascii="CordiaUPC" w:hAnsi="CordiaUPC" w:cs="CordiaUPC"/>
                <w:b/>
                <w:bCs/>
                <w:i/>
                <w:iCs/>
                <w:sz w:val="26"/>
                <w:szCs w:val="26"/>
              </w:rPr>
            </w:pPr>
          </w:p>
        </w:tc>
        <w:tc>
          <w:tcPr>
            <w:tcW w:w="5248" w:type="dxa"/>
            <w:gridSpan w:val="8"/>
            <w:vAlign w:val="bottom"/>
          </w:tcPr>
          <w:p w14:paraId="6F491794" w14:textId="199F135F" w:rsidR="00E07B98" w:rsidRPr="00E07B98" w:rsidRDefault="00E07B98" w:rsidP="00E07B98">
            <w:pPr>
              <w:pStyle w:val="acctfourfigures"/>
              <w:tabs>
                <w:tab w:val="clear" w:pos="765"/>
                <w:tab w:val="decimal" w:pos="820"/>
              </w:tabs>
              <w:spacing w:line="240" w:lineRule="exact"/>
              <w:ind w:right="11"/>
              <w:jc w:val="center"/>
              <w:rPr>
                <w:rFonts w:ascii="CordiaUPC" w:hAnsi="CordiaUPC" w:cs="CordiaUPC"/>
                <w:b/>
                <w:bCs/>
                <w:sz w:val="26"/>
                <w:szCs w:val="26"/>
              </w:rPr>
            </w:pPr>
            <w:r w:rsidRPr="00E07B98">
              <w:rPr>
                <w:rFonts w:ascii="CordiaUPC" w:hAnsi="CordiaUPC" w:cs="CordiaUPC"/>
                <w:b/>
                <w:bCs/>
                <w:sz w:val="26"/>
                <w:szCs w:val="26"/>
              </w:rPr>
              <w:t>Bank only</w:t>
            </w:r>
          </w:p>
        </w:tc>
      </w:tr>
      <w:tr w:rsidR="00E07B98" w:rsidRPr="00554EC3" w14:paraId="52BCA963" w14:textId="77777777" w:rsidTr="00E07B98">
        <w:tc>
          <w:tcPr>
            <w:tcW w:w="3966" w:type="dxa"/>
            <w:vAlign w:val="bottom"/>
          </w:tcPr>
          <w:p w14:paraId="5A7B6D05" w14:textId="77777777" w:rsidR="00E07B98" w:rsidRPr="00554EC3" w:rsidRDefault="00E07B98" w:rsidP="000A649F">
            <w:pPr>
              <w:spacing w:line="240" w:lineRule="exact"/>
              <w:ind w:right="-126"/>
              <w:rPr>
                <w:rFonts w:ascii="CordiaUPC" w:hAnsi="CordiaUPC" w:cs="CordiaUPC"/>
                <w:b/>
                <w:bCs/>
                <w:i/>
                <w:iCs/>
                <w:sz w:val="26"/>
                <w:szCs w:val="26"/>
              </w:rPr>
            </w:pPr>
          </w:p>
        </w:tc>
        <w:tc>
          <w:tcPr>
            <w:tcW w:w="1061" w:type="dxa"/>
            <w:vAlign w:val="bottom"/>
          </w:tcPr>
          <w:p w14:paraId="4C124649" w14:textId="77777777" w:rsidR="00E07B98" w:rsidRPr="00554EC3" w:rsidRDefault="00E07B98" w:rsidP="000A649F">
            <w:pPr>
              <w:tabs>
                <w:tab w:val="decimal" w:pos="872"/>
              </w:tabs>
              <w:spacing w:line="240" w:lineRule="exact"/>
              <w:rPr>
                <w:rFonts w:ascii="CordiaUPC" w:hAnsi="CordiaUPC" w:cs="CordiaUPC"/>
                <w:sz w:val="26"/>
                <w:szCs w:val="26"/>
                <w:lang w:val="en-US" w:bidi="th-TH"/>
              </w:rPr>
            </w:pPr>
          </w:p>
        </w:tc>
        <w:tc>
          <w:tcPr>
            <w:tcW w:w="164" w:type="dxa"/>
            <w:vAlign w:val="bottom"/>
          </w:tcPr>
          <w:p w14:paraId="741F46D1" w14:textId="77777777" w:rsidR="00E07B98" w:rsidRPr="00554EC3" w:rsidRDefault="00E07B98" w:rsidP="000A649F">
            <w:pPr>
              <w:pStyle w:val="acctfourfigures"/>
              <w:spacing w:line="240" w:lineRule="exact"/>
              <w:rPr>
                <w:rFonts w:ascii="CordiaUPC" w:hAnsi="CordiaUPC" w:cs="CordiaUPC"/>
                <w:sz w:val="26"/>
                <w:szCs w:val="26"/>
              </w:rPr>
            </w:pPr>
          </w:p>
        </w:tc>
        <w:tc>
          <w:tcPr>
            <w:tcW w:w="2605" w:type="dxa"/>
            <w:gridSpan w:val="3"/>
            <w:tcBorders>
              <w:bottom w:val="single" w:sz="4" w:space="0" w:color="auto"/>
            </w:tcBorders>
            <w:vAlign w:val="bottom"/>
          </w:tcPr>
          <w:p w14:paraId="3F308C7A" w14:textId="70431228" w:rsidR="00E07B98" w:rsidRPr="00554EC3" w:rsidRDefault="00E07B98" w:rsidP="00E07B98">
            <w:pPr>
              <w:pStyle w:val="acctfourfigures"/>
              <w:spacing w:line="240" w:lineRule="exact"/>
              <w:jc w:val="center"/>
              <w:rPr>
                <w:rFonts w:ascii="CordiaUPC" w:hAnsi="CordiaUPC" w:cs="CordiaUPC"/>
                <w:sz w:val="26"/>
                <w:szCs w:val="26"/>
              </w:rPr>
            </w:pPr>
            <w:r w:rsidRPr="001545EE">
              <w:rPr>
                <w:rFonts w:ascii="CordiaUPC" w:hAnsi="CordiaUPC" w:cs="CordiaUPC" w:hint="cs"/>
                <w:sz w:val="26"/>
                <w:szCs w:val="26"/>
              </w:rPr>
              <w:t>(Charged) / Credited to:</w:t>
            </w:r>
          </w:p>
        </w:tc>
        <w:tc>
          <w:tcPr>
            <w:tcW w:w="168" w:type="dxa"/>
            <w:vAlign w:val="bottom"/>
          </w:tcPr>
          <w:p w14:paraId="4489FDC9" w14:textId="77777777" w:rsidR="00E07B98" w:rsidRPr="00554EC3" w:rsidRDefault="00E07B98" w:rsidP="000A649F">
            <w:pPr>
              <w:pStyle w:val="acctfourfigures"/>
              <w:spacing w:line="240" w:lineRule="exact"/>
              <w:rPr>
                <w:rFonts w:ascii="CordiaUPC" w:hAnsi="CordiaUPC" w:cs="CordiaUPC"/>
                <w:sz w:val="26"/>
                <w:szCs w:val="26"/>
              </w:rPr>
            </w:pPr>
          </w:p>
        </w:tc>
        <w:tc>
          <w:tcPr>
            <w:tcW w:w="164" w:type="dxa"/>
            <w:vAlign w:val="bottom"/>
          </w:tcPr>
          <w:p w14:paraId="7CD9DD36" w14:textId="77777777" w:rsidR="00E07B98" w:rsidRPr="00554EC3" w:rsidRDefault="00E07B98" w:rsidP="000A649F">
            <w:pPr>
              <w:pStyle w:val="acctfourfigures"/>
              <w:spacing w:line="240" w:lineRule="exact"/>
              <w:rPr>
                <w:rFonts w:ascii="CordiaUPC" w:hAnsi="CordiaUPC" w:cs="CordiaUPC"/>
                <w:sz w:val="26"/>
                <w:szCs w:val="26"/>
              </w:rPr>
            </w:pPr>
          </w:p>
        </w:tc>
        <w:tc>
          <w:tcPr>
            <w:tcW w:w="1086" w:type="dxa"/>
          </w:tcPr>
          <w:p w14:paraId="4D084E9D" w14:textId="77777777" w:rsidR="00E07B98" w:rsidRPr="00554EC3" w:rsidRDefault="00E07B98" w:rsidP="000A649F">
            <w:pPr>
              <w:pStyle w:val="acctfourfigures"/>
              <w:tabs>
                <w:tab w:val="clear" w:pos="765"/>
                <w:tab w:val="decimal" w:pos="972"/>
              </w:tabs>
              <w:spacing w:line="240" w:lineRule="exact"/>
              <w:ind w:right="11"/>
              <w:rPr>
                <w:rFonts w:ascii="CordiaUPC" w:hAnsi="CordiaUPC" w:cs="CordiaUPC"/>
                <w:sz w:val="26"/>
                <w:szCs w:val="26"/>
              </w:rPr>
            </w:pPr>
          </w:p>
        </w:tc>
      </w:tr>
      <w:tr w:rsidR="00F6389D" w:rsidRPr="00554EC3" w14:paraId="2E889651" w14:textId="77777777" w:rsidTr="00E07B98">
        <w:tc>
          <w:tcPr>
            <w:tcW w:w="3966" w:type="dxa"/>
            <w:vAlign w:val="bottom"/>
          </w:tcPr>
          <w:p w14:paraId="6FCE0C4E" w14:textId="77777777" w:rsidR="00F6389D" w:rsidRPr="00554EC3" w:rsidRDefault="00F6389D" w:rsidP="00F6389D">
            <w:pPr>
              <w:spacing w:line="240" w:lineRule="exact"/>
              <w:ind w:right="-126"/>
              <w:rPr>
                <w:rFonts w:ascii="CordiaUPC" w:hAnsi="CordiaUPC" w:cs="CordiaUPC"/>
                <w:b/>
                <w:bCs/>
                <w:i/>
                <w:iCs/>
                <w:sz w:val="26"/>
                <w:szCs w:val="26"/>
              </w:rPr>
            </w:pPr>
          </w:p>
        </w:tc>
        <w:tc>
          <w:tcPr>
            <w:tcW w:w="1061" w:type="dxa"/>
          </w:tcPr>
          <w:p w14:paraId="24AAF013" w14:textId="77777777" w:rsidR="00E07B98" w:rsidRDefault="00F6389D" w:rsidP="00E07B98">
            <w:pPr>
              <w:pStyle w:val="acctfourfigures"/>
              <w:tabs>
                <w:tab w:val="clear" w:pos="765"/>
              </w:tabs>
              <w:spacing w:line="240" w:lineRule="exact"/>
              <w:ind w:left="-81" w:right="-79"/>
              <w:jc w:val="center"/>
              <w:rPr>
                <w:rFonts w:ascii="CordiaUPC" w:hAnsi="CordiaUPC" w:cs="CordiaUPC"/>
                <w:b/>
                <w:bCs/>
                <w:sz w:val="26"/>
                <w:szCs w:val="26"/>
              </w:rPr>
            </w:pPr>
            <w:r w:rsidRPr="001545EE">
              <w:rPr>
                <w:rFonts w:ascii="CordiaUPC" w:hAnsi="CordiaUPC" w:cs="CordiaUPC"/>
                <w:b/>
                <w:bCs/>
                <w:sz w:val="26"/>
                <w:szCs w:val="26"/>
              </w:rPr>
              <w:t>At</w:t>
            </w:r>
            <w:r w:rsidR="00E07B98">
              <w:rPr>
                <w:rFonts w:ascii="CordiaUPC" w:hAnsi="CordiaUPC" w:cs="CordiaUPC"/>
                <w:b/>
                <w:bCs/>
                <w:sz w:val="26"/>
                <w:szCs w:val="26"/>
              </w:rPr>
              <w:t xml:space="preserve"> </w:t>
            </w:r>
          </w:p>
          <w:p w14:paraId="4EBB086B" w14:textId="37B66CAF" w:rsidR="00F6389D" w:rsidRPr="00F6389D" w:rsidRDefault="00F6389D" w:rsidP="00E07B98">
            <w:pPr>
              <w:pStyle w:val="acctfourfigures"/>
              <w:tabs>
                <w:tab w:val="clear" w:pos="765"/>
              </w:tabs>
              <w:spacing w:line="240" w:lineRule="exact"/>
              <w:ind w:left="-81" w:right="-79"/>
              <w:jc w:val="center"/>
              <w:rPr>
                <w:rFonts w:ascii="CordiaUPC" w:hAnsi="CordiaUPC" w:cs="CordiaUPC"/>
                <w:b/>
                <w:bCs/>
                <w:sz w:val="26"/>
                <w:szCs w:val="26"/>
              </w:rPr>
            </w:pPr>
            <w:r w:rsidRPr="001545EE">
              <w:rPr>
                <w:rFonts w:ascii="CordiaUPC" w:hAnsi="CordiaUPC" w:cs="CordiaUPC"/>
                <w:b/>
                <w:bCs/>
                <w:sz w:val="26"/>
                <w:szCs w:val="26"/>
              </w:rPr>
              <w:t>1 Januar</w:t>
            </w:r>
            <w:r w:rsidR="00E07B98">
              <w:rPr>
                <w:rFonts w:ascii="CordiaUPC" w:hAnsi="CordiaUPC" w:cs="CordiaUPC"/>
                <w:b/>
                <w:bCs/>
                <w:sz w:val="26"/>
                <w:szCs w:val="26"/>
              </w:rPr>
              <w:t xml:space="preserve">y </w:t>
            </w:r>
            <w:r w:rsidRPr="001545EE">
              <w:rPr>
                <w:rFonts w:ascii="CordiaUPC" w:hAnsi="CordiaUPC" w:cs="CordiaUPC"/>
                <w:b/>
                <w:bCs/>
                <w:sz w:val="26"/>
                <w:szCs w:val="26"/>
              </w:rPr>
              <w:t>2021</w:t>
            </w:r>
          </w:p>
        </w:tc>
        <w:tc>
          <w:tcPr>
            <w:tcW w:w="164" w:type="dxa"/>
            <w:vAlign w:val="bottom"/>
          </w:tcPr>
          <w:p w14:paraId="783EC2EA" w14:textId="77777777" w:rsidR="00F6389D" w:rsidRPr="00F6389D" w:rsidRDefault="00F6389D" w:rsidP="00F6389D">
            <w:pPr>
              <w:pStyle w:val="acctfourfigures"/>
              <w:spacing w:line="240" w:lineRule="exact"/>
              <w:jc w:val="center"/>
              <w:rPr>
                <w:rFonts w:ascii="CordiaUPC" w:hAnsi="CordiaUPC" w:cs="CordiaUPC"/>
                <w:b/>
                <w:bCs/>
                <w:sz w:val="26"/>
                <w:szCs w:val="26"/>
              </w:rPr>
            </w:pPr>
          </w:p>
        </w:tc>
        <w:tc>
          <w:tcPr>
            <w:tcW w:w="1184" w:type="dxa"/>
            <w:tcBorders>
              <w:top w:val="single" w:sz="4" w:space="0" w:color="auto"/>
            </w:tcBorders>
          </w:tcPr>
          <w:p w14:paraId="4989916D" w14:textId="77777777" w:rsidR="00F6389D" w:rsidRPr="00F6389D" w:rsidRDefault="00F6389D" w:rsidP="00F6389D">
            <w:pPr>
              <w:pStyle w:val="acctfourfigures"/>
              <w:tabs>
                <w:tab w:val="clear" w:pos="765"/>
              </w:tabs>
              <w:spacing w:line="240" w:lineRule="exact"/>
              <w:ind w:left="-164" w:right="-79"/>
              <w:jc w:val="center"/>
              <w:rPr>
                <w:rFonts w:ascii="CordiaUPC" w:hAnsi="CordiaUPC" w:cs="CordiaUPC"/>
                <w:sz w:val="26"/>
                <w:szCs w:val="26"/>
              </w:rPr>
            </w:pPr>
          </w:p>
          <w:p w14:paraId="6DC06464" w14:textId="0B5126E5" w:rsidR="00F6389D" w:rsidRPr="00F6389D" w:rsidRDefault="00F6389D" w:rsidP="00F6389D">
            <w:pPr>
              <w:pStyle w:val="acctfourfigures"/>
              <w:tabs>
                <w:tab w:val="clear" w:pos="765"/>
              </w:tabs>
              <w:spacing w:line="240" w:lineRule="exact"/>
              <w:ind w:left="-164" w:right="-79"/>
              <w:jc w:val="center"/>
              <w:rPr>
                <w:rFonts w:ascii="CordiaUPC" w:hAnsi="CordiaUPC" w:cs="CordiaUPC"/>
                <w:sz w:val="26"/>
                <w:szCs w:val="26"/>
              </w:rPr>
            </w:pPr>
            <w:r w:rsidRPr="00F6389D">
              <w:rPr>
                <w:rFonts w:ascii="CordiaUPC" w:hAnsi="CordiaUPC" w:cs="CordiaUPC"/>
                <w:sz w:val="26"/>
                <w:szCs w:val="26"/>
              </w:rPr>
              <w:t>Profit</w:t>
            </w:r>
          </w:p>
          <w:p w14:paraId="1AC8873E" w14:textId="5A93A8D2" w:rsidR="00F6389D" w:rsidRPr="00F6389D" w:rsidRDefault="00F6389D" w:rsidP="00F6389D">
            <w:pPr>
              <w:pStyle w:val="acctfourfigures"/>
              <w:tabs>
                <w:tab w:val="clear" w:pos="765"/>
              </w:tabs>
              <w:spacing w:line="240" w:lineRule="exact"/>
              <w:ind w:left="-164" w:right="-79"/>
              <w:jc w:val="center"/>
              <w:rPr>
                <w:rFonts w:ascii="CordiaUPC" w:hAnsi="CordiaUPC" w:cs="CordiaUPC"/>
                <w:sz w:val="26"/>
                <w:szCs w:val="26"/>
              </w:rPr>
            </w:pPr>
            <w:r w:rsidRPr="00F6389D">
              <w:rPr>
                <w:rFonts w:ascii="CordiaUPC" w:hAnsi="CordiaUPC" w:cs="CordiaUPC"/>
                <w:sz w:val="26"/>
                <w:szCs w:val="26"/>
              </w:rPr>
              <w:t>or loss</w:t>
            </w:r>
          </w:p>
        </w:tc>
        <w:tc>
          <w:tcPr>
            <w:tcW w:w="171" w:type="dxa"/>
            <w:tcBorders>
              <w:top w:val="single" w:sz="4" w:space="0" w:color="auto"/>
            </w:tcBorders>
          </w:tcPr>
          <w:p w14:paraId="19F90F4C" w14:textId="77777777" w:rsidR="00F6389D" w:rsidRPr="00F6389D" w:rsidRDefault="00F6389D" w:rsidP="00F6389D">
            <w:pPr>
              <w:pStyle w:val="acctfourfigures"/>
              <w:spacing w:line="240" w:lineRule="exact"/>
              <w:jc w:val="center"/>
              <w:rPr>
                <w:rFonts w:ascii="CordiaUPC" w:hAnsi="CordiaUPC" w:cs="CordiaUPC"/>
                <w:sz w:val="26"/>
                <w:szCs w:val="26"/>
              </w:rPr>
            </w:pPr>
          </w:p>
        </w:tc>
        <w:tc>
          <w:tcPr>
            <w:tcW w:w="1250" w:type="dxa"/>
            <w:tcBorders>
              <w:top w:val="single" w:sz="4" w:space="0" w:color="auto"/>
            </w:tcBorders>
          </w:tcPr>
          <w:p w14:paraId="02CC8BD0" w14:textId="662AB8D8" w:rsidR="00F6389D" w:rsidRPr="00F6389D" w:rsidRDefault="00F6389D" w:rsidP="00F6389D">
            <w:pPr>
              <w:pStyle w:val="acctfourfigures"/>
              <w:tabs>
                <w:tab w:val="clear" w:pos="765"/>
              </w:tabs>
              <w:spacing w:line="240" w:lineRule="exact"/>
              <w:ind w:left="-104" w:right="-79"/>
              <w:jc w:val="center"/>
              <w:rPr>
                <w:rFonts w:ascii="CordiaUPC" w:hAnsi="CordiaUPC" w:cs="CordiaUPC"/>
                <w:sz w:val="26"/>
                <w:szCs w:val="26"/>
              </w:rPr>
            </w:pPr>
            <w:r w:rsidRPr="00F6389D">
              <w:rPr>
                <w:rFonts w:ascii="CordiaUPC" w:hAnsi="CordiaUPC" w:cs="CordiaUPC"/>
                <w:sz w:val="26"/>
                <w:szCs w:val="26"/>
              </w:rPr>
              <w:t>Other comprehensive</w:t>
            </w:r>
            <w:r>
              <w:rPr>
                <w:rFonts w:ascii="CordiaUPC" w:hAnsi="CordiaUPC" w:cs="CordiaUPC"/>
                <w:sz w:val="26"/>
                <w:szCs w:val="26"/>
              </w:rPr>
              <w:t xml:space="preserve"> </w:t>
            </w:r>
            <w:r w:rsidRPr="00F6389D">
              <w:rPr>
                <w:rFonts w:ascii="CordiaUPC" w:hAnsi="CordiaUPC" w:cs="CordiaUPC"/>
                <w:sz w:val="26"/>
                <w:szCs w:val="26"/>
              </w:rPr>
              <w:t>income</w:t>
            </w:r>
          </w:p>
        </w:tc>
        <w:tc>
          <w:tcPr>
            <w:tcW w:w="168" w:type="dxa"/>
            <w:vAlign w:val="bottom"/>
          </w:tcPr>
          <w:p w14:paraId="7C1C5CB0" w14:textId="77777777" w:rsidR="00F6389D" w:rsidRPr="00F6389D" w:rsidRDefault="00F6389D" w:rsidP="00F6389D">
            <w:pPr>
              <w:pStyle w:val="acctfourfigures"/>
              <w:spacing w:line="240" w:lineRule="exact"/>
              <w:jc w:val="center"/>
              <w:rPr>
                <w:rFonts w:ascii="CordiaUPC" w:hAnsi="CordiaUPC" w:cs="CordiaUPC"/>
                <w:b/>
                <w:bCs/>
                <w:sz w:val="26"/>
                <w:szCs w:val="26"/>
              </w:rPr>
            </w:pPr>
          </w:p>
        </w:tc>
        <w:tc>
          <w:tcPr>
            <w:tcW w:w="164" w:type="dxa"/>
            <w:vAlign w:val="bottom"/>
          </w:tcPr>
          <w:p w14:paraId="671CB9A2" w14:textId="2BE21383" w:rsidR="00F6389D" w:rsidRPr="00F6389D" w:rsidRDefault="00F6389D" w:rsidP="00F6389D">
            <w:pPr>
              <w:pStyle w:val="acctfourfigures"/>
              <w:spacing w:line="240" w:lineRule="exact"/>
              <w:jc w:val="center"/>
              <w:rPr>
                <w:rFonts w:ascii="CordiaUPC" w:hAnsi="CordiaUPC" w:cs="CordiaUPC"/>
                <w:b/>
                <w:bCs/>
                <w:sz w:val="26"/>
                <w:szCs w:val="26"/>
              </w:rPr>
            </w:pPr>
          </w:p>
        </w:tc>
        <w:tc>
          <w:tcPr>
            <w:tcW w:w="1086" w:type="dxa"/>
          </w:tcPr>
          <w:p w14:paraId="3E2C9FCF" w14:textId="77777777" w:rsidR="00E07B98" w:rsidRDefault="00F6389D" w:rsidP="00F6389D">
            <w:pPr>
              <w:pStyle w:val="acctfourfigures"/>
              <w:tabs>
                <w:tab w:val="clear" w:pos="765"/>
              </w:tabs>
              <w:spacing w:line="240" w:lineRule="exact"/>
              <w:ind w:left="-79" w:right="-79"/>
              <w:jc w:val="center"/>
              <w:rPr>
                <w:rFonts w:ascii="CordiaUPC" w:hAnsi="CordiaUPC" w:cs="CordiaUPC"/>
                <w:b/>
                <w:bCs/>
                <w:sz w:val="26"/>
                <w:szCs w:val="26"/>
              </w:rPr>
            </w:pPr>
            <w:r w:rsidRPr="00F6389D">
              <w:rPr>
                <w:rFonts w:ascii="CordiaUPC" w:hAnsi="CordiaUPC" w:cs="CordiaUPC" w:hint="cs"/>
                <w:b/>
                <w:bCs/>
                <w:sz w:val="26"/>
                <w:szCs w:val="26"/>
              </w:rPr>
              <w:t>At</w:t>
            </w:r>
          </w:p>
          <w:p w14:paraId="540A69C5" w14:textId="63012671" w:rsidR="00F6389D" w:rsidRPr="00F6389D" w:rsidRDefault="00F6389D" w:rsidP="00F6389D">
            <w:pPr>
              <w:pStyle w:val="acctfourfigures"/>
              <w:tabs>
                <w:tab w:val="clear" w:pos="765"/>
              </w:tabs>
              <w:spacing w:line="240" w:lineRule="exact"/>
              <w:ind w:left="-79" w:right="-79"/>
              <w:jc w:val="center"/>
              <w:rPr>
                <w:rFonts w:ascii="CordiaUPC" w:hAnsi="CordiaUPC" w:cs="CordiaUPC"/>
                <w:b/>
                <w:bCs/>
                <w:sz w:val="26"/>
                <w:szCs w:val="26"/>
              </w:rPr>
            </w:pPr>
            <w:r w:rsidRPr="00F6389D">
              <w:rPr>
                <w:rFonts w:ascii="CordiaUPC" w:hAnsi="CordiaUPC" w:cs="CordiaUPC" w:hint="cs"/>
                <w:b/>
                <w:bCs/>
                <w:sz w:val="26"/>
                <w:szCs w:val="26"/>
              </w:rPr>
              <w:t xml:space="preserve">31 </w:t>
            </w:r>
            <w:r w:rsidRPr="00F6389D">
              <w:rPr>
                <w:rFonts w:ascii="CordiaUPC" w:hAnsi="CordiaUPC" w:cs="CordiaUPC"/>
                <w:b/>
                <w:bCs/>
                <w:sz w:val="26"/>
                <w:szCs w:val="26"/>
              </w:rPr>
              <w:t>March 2021</w:t>
            </w:r>
          </w:p>
        </w:tc>
      </w:tr>
      <w:tr w:rsidR="00E07B98" w:rsidRPr="00554EC3" w14:paraId="694B50FB" w14:textId="77777777" w:rsidTr="0003640E">
        <w:tc>
          <w:tcPr>
            <w:tcW w:w="3966" w:type="dxa"/>
            <w:vAlign w:val="bottom"/>
          </w:tcPr>
          <w:p w14:paraId="7DFAE5B8" w14:textId="77777777" w:rsidR="00E07B98" w:rsidRPr="00554EC3" w:rsidRDefault="00E07B98" w:rsidP="00F6389D">
            <w:pPr>
              <w:spacing w:line="240" w:lineRule="exact"/>
              <w:ind w:right="-126"/>
              <w:rPr>
                <w:rFonts w:ascii="CordiaUPC" w:hAnsi="CordiaUPC" w:cs="CordiaUPC"/>
                <w:b/>
                <w:bCs/>
                <w:i/>
                <w:iCs/>
                <w:sz w:val="26"/>
                <w:szCs w:val="26"/>
              </w:rPr>
            </w:pPr>
          </w:p>
        </w:tc>
        <w:tc>
          <w:tcPr>
            <w:tcW w:w="1061" w:type="dxa"/>
            <w:vAlign w:val="bottom"/>
          </w:tcPr>
          <w:p w14:paraId="1D4BC938" w14:textId="77777777" w:rsidR="00E07B98" w:rsidRPr="00554EC3" w:rsidRDefault="00E07B98" w:rsidP="00F6389D">
            <w:pPr>
              <w:tabs>
                <w:tab w:val="decimal" w:pos="872"/>
              </w:tabs>
              <w:spacing w:line="240" w:lineRule="exact"/>
              <w:rPr>
                <w:rFonts w:ascii="CordiaUPC" w:hAnsi="CordiaUPC" w:cs="CordiaUPC"/>
                <w:sz w:val="26"/>
                <w:szCs w:val="26"/>
                <w:lang w:val="en-US" w:bidi="th-TH"/>
              </w:rPr>
            </w:pPr>
          </w:p>
        </w:tc>
        <w:tc>
          <w:tcPr>
            <w:tcW w:w="2937" w:type="dxa"/>
            <w:gridSpan w:val="5"/>
            <w:vAlign w:val="bottom"/>
          </w:tcPr>
          <w:p w14:paraId="4CC1004F" w14:textId="3BB287C3" w:rsidR="00E07B98" w:rsidRPr="00554EC3" w:rsidRDefault="00E07B98" w:rsidP="00E07B98">
            <w:pPr>
              <w:pStyle w:val="acctfourfigures"/>
              <w:tabs>
                <w:tab w:val="clear" w:pos="765"/>
                <w:tab w:val="decimal" w:pos="660"/>
              </w:tabs>
              <w:spacing w:line="240" w:lineRule="exact"/>
              <w:jc w:val="center"/>
              <w:rPr>
                <w:rFonts w:ascii="CordiaUPC" w:hAnsi="CordiaUPC" w:cs="CordiaUPC"/>
                <w:sz w:val="26"/>
                <w:szCs w:val="26"/>
              </w:rPr>
            </w:pPr>
            <w:r w:rsidRPr="00554EC3">
              <w:rPr>
                <w:rFonts w:ascii="CordiaUPC" w:hAnsi="CordiaUPC" w:cs="CordiaUPC" w:hint="cs"/>
                <w:i/>
                <w:iCs/>
                <w:sz w:val="26"/>
                <w:szCs w:val="26"/>
              </w:rPr>
              <w:t>(note</w:t>
            </w:r>
            <w:r>
              <w:rPr>
                <w:rFonts w:ascii="CordiaUPC" w:hAnsi="CordiaUPC" w:cs="CordiaUPC"/>
                <w:i/>
                <w:iCs/>
                <w:sz w:val="26"/>
                <w:szCs w:val="26"/>
              </w:rPr>
              <w:t xml:space="preserve"> 15</w:t>
            </w:r>
            <w:r w:rsidRPr="00554EC3">
              <w:rPr>
                <w:rFonts w:ascii="CordiaUPC" w:hAnsi="CordiaUPC" w:cs="CordiaUPC" w:hint="cs"/>
                <w:i/>
                <w:iCs/>
                <w:sz w:val="26"/>
                <w:szCs w:val="26"/>
              </w:rPr>
              <w:t>.2)</w:t>
            </w:r>
          </w:p>
        </w:tc>
        <w:tc>
          <w:tcPr>
            <w:tcW w:w="164" w:type="dxa"/>
            <w:vAlign w:val="bottom"/>
          </w:tcPr>
          <w:p w14:paraId="2335C286" w14:textId="77777777" w:rsidR="00E07B98" w:rsidRPr="00554EC3" w:rsidRDefault="00E07B98" w:rsidP="00F6389D">
            <w:pPr>
              <w:pStyle w:val="acctfourfigures"/>
              <w:spacing w:line="240" w:lineRule="exact"/>
              <w:rPr>
                <w:rFonts w:ascii="CordiaUPC" w:hAnsi="CordiaUPC" w:cs="CordiaUPC"/>
                <w:sz w:val="26"/>
                <w:szCs w:val="26"/>
              </w:rPr>
            </w:pPr>
          </w:p>
        </w:tc>
        <w:tc>
          <w:tcPr>
            <w:tcW w:w="1086" w:type="dxa"/>
          </w:tcPr>
          <w:p w14:paraId="607450C4" w14:textId="77777777" w:rsidR="00E07B98" w:rsidRPr="00554EC3" w:rsidRDefault="00E07B98" w:rsidP="00F6389D">
            <w:pPr>
              <w:pStyle w:val="acctfourfigures"/>
              <w:tabs>
                <w:tab w:val="clear" w:pos="765"/>
                <w:tab w:val="decimal" w:pos="972"/>
              </w:tabs>
              <w:spacing w:line="240" w:lineRule="exact"/>
              <w:ind w:right="11"/>
              <w:rPr>
                <w:rFonts w:ascii="CordiaUPC" w:hAnsi="CordiaUPC" w:cs="CordiaUPC"/>
                <w:sz w:val="26"/>
                <w:szCs w:val="26"/>
              </w:rPr>
            </w:pPr>
          </w:p>
        </w:tc>
      </w:tr>
      <w:tr w:rsidR="00F6389D" w:rsidRPr="00554EC3" w14:paraId="5E9B41F3" w14:textId="77777777" w:rsidTr="00E07B98">
        <w:tc>
          <w:tcPr>
            <w:tcW w:w="3966" w:type="dxa"/>
            <w:vAlign w:val="bottom"/>
          </w:tcPr>
          <w:p w14:paraId="28CA10E0" w14:textId="77777777" w:rsidR="00F6389D" w:rsidRPr="00554EC3" w:rsidRDefault="00F6389D" w:rsidP="00F6389D">
            <w:pPr>
              <w:spacing w:line="240" w:lineRule="exact"/>
              <w:ind w:right="-126"/>
              <w:rPr>
                <w:rFonts w:ascii="CordiaUPC" w:hAnsi="CordiaUPC" w:cs="CordiaUPC"/>
                <w:b/>
                <w:bCs/>
                <w:i/>
                <w:iCs/>
                <w:sz w:val="26"/>
                <w:szCs w:val="26"/>
              </w:rPr>
            </w:pPr>
          </w:p>
        </w:tc>
        <w:tc>
          <w:tcPr>
            <w:tcW w:w="5248" w:type="dxa"/>
            <w:gridSpan w:val="8"/>
            <w:vAlign w:val="bottom"/>
          </w:tcPr>
          <w:p w14:paraId="25E5091C" w14:textId="28BFB05F" w:rsidR="00F6389D" w:rsidRPr="00554EC3" w:rsidRDefault="00F6389D" w:rsidP="00F6389D">
            <w:pPr>
              <w:pStyle w:val="acctfourfigures"/>
              <w:tabs>
                <w:tab w:val="clear" w:pos="765"/>
                <w:tab w:val="decimal" w:pos="972"/>
              </w:tabs>
              <w:spacing w:line="240" w:lineRule="exact"/>
              <w:ind w:right="11"/>
              <w:jc w:val="center"/>
              <w:rPr>
                <w:rFonts w:ascii="CordiaUPC" w:hAnsi="CordiaUPC" w:cs="CordiaUPC"/>
                <w:sz w:val="26"/>
                <w:szCs w:val="26"/>
              </w:rPr>
            </w:pPr>
            <w:r w:rsidRPr="00EA6BC9">
              <w:rPr>
                <w:rFonts w:ascii="CordiaUPC" w:eastAsia="Times New Roman" w:hAnsi="CordiaUPC" w:cs="CordiaUPC" w:hint="cs"/>
                <w:i/>
                <w:iCs/>
                <w:sz w:val="26"/>
                <w:szCs w:val="26"/>
              </w:rPr>
              <w:t>(in million Baht)</w:t>
            </w:r>
          </w:p>
        </w:tc>
      </w:tr>
      <w:tr w:rsidR="00F6389D" w:rsidRPr="00554EC3" w14:paraId="11FD2F43" w14:textId="77777777" w:rsidTr="00E07B98">
        <w:tc>
          <w:tcPr>
            <w:tcW w:w="3966" w:type="dxa"/>
            <w:vAlign w:val="bottom"/>
          </w:tcPr>
          <w:p w14:paraId="63245141" w14:textId="77777777" w:rsidR="00F6389D" w:rsidRPr="00554EC3" w:rsidRDefault="00F6389D" w:rsidP="00F6389D">
            <w:pPr>
              <w:spacing w:line="240" w:lineRule="exact"/>
              <w:ind w:right="-126"/>
              <w:rPr>
                <w:rFonts w:ascii="CordiaUPC" w:hAnsi="CordiaUPC" w:cs="CordiaUPC"/>
                <w:sz w:val="26"/>
                <w:szCs w:val="26"/>
              </w:rPr>
            </w:pPr>
            <w:r w:rsidRPr="00554EC3">
              <w:rPr>
                <w:rFonts w:ascii="CordiaUPC" w:hAnsi="CordiaUPC" w:cs="CordiaUPC" w:hint="cs"/>
                <w:b/>
                <w:bCs/>
                <w:i/>
                <w:iCs/>
                <w:sz w:val="26"/>
                <w:szCs w:val="26"/>
              </w:rPr>
              <w:t>Deferred tax assets</w:t>
            </w:r>
          </w:p>
        </w:tc>
        <w:tc>
          <w:tcPr>
            <w:tcW w:w="1061" w:type="dxa"/>
            <w:vAlign w:val="bottom"/>
          </w:tcPr>
          <w:p w14:paraId="034E1218" w14:textId="77777777" w:rsidR="00F6389D" w:rsidRPr="00554EC3" w:rsidRDefault="00F6389D" w:rsidP="00F6389D">
            <w:pPr>
              <w:tabs>
                <w:tab w:val="decimal" w:pos="872"/>
              </w:tabs>
              <w:spacing w:line="240" w:lineRule="exact"/>
              <w:rPr>
                <w:rFonts w:ascii="CordiaUPC" w:hAnsi="CordiaUPC" w:cs="CordiaUPC"/>
                <w:sz w:val="26"/>
                <w:szCs w:val="26"/>
                <w:lang w:val="en-US" w:bidi="th-TH"/>
              </w:rPr>
            </w:pPr>
          </w:p>
        </w:tc>
        <w:tc>
          <w:tcPr>
            <w:tcW w:w="164" w:type="dxa"/>
            <w:vAlign w:val="bottom"/>
          </w:tcPr>
          <w:p w14:paraId="6518D046" w14:textId="77777777" w:rsidR="00F6389D" w:rsidRPr="00554EC3" w:rsidRDefault="00F6389D" w:rsidP="00F6389D">
            <w:pPr>
              <w:pStyle w:val="acctfourfigures"/>
              <w:spacing w:line="240" w:lineRule="exact"/>
              <w:rPr>
                <w:rFonts w:ascii="CordiaUPC" w:hAnsi="CordiaUPC" w:cs="CordiaUPC"/>
                <w:sz w:val="26"/>
                <w:szCs w:val="26"/>
              </w:rPr>
            </w:pPr>
          </w:p>
        </w:tc>
        <w:tc>
          <w:tcPr>
            <w:tcW w:w="1184" w:type="dxa"/>
            <w:vAlign w:val="bottom"/>
          </w:tcPr>
          <w:p w14:paraId="03FAF80F" w14:textId="77777777" w:rsidR="00F6389D" w:rsidRPr="00554EC3" w:rsidRDefault="00F6389D" w:rsidP="00F6389D">
            <w:pPr>
              <w:pStyle w:val="acctfourfigures"/>
              <w:tabs>
                <w:tab w:val="clear" w:pos="765"/>
                <w:tab w:val="decimal" w:pos="1081"/>
              </w:tabs>
              <w:spacing w:line="240" w:lineRule="exact"/>
              <w:ind w:right="11"/>
              <w:rPr>
                <w:rFonts w:ascii="CordiaUPC" w:hAnsi="CordiaUPC" w:cs="CordiaUPC"/>
                <w:sz w:val="26"/>
                <w:szCs w:val="26"/>
              </w:rPr>
            </w:pPr>
          </w:p>
        </w:tc>
        <w:tc>
          <w:tcPr>
            <w:tcW w:w="171" w:type="dxa"/>
          </w:tcPr>
          <w:p w14:paraId="4E0B0DC6" w14:textId="77777777" w:rsidR="00F6389D" w:rsidRPr="00554EC3" w:rsidRDefault="00F6389D" w:rsidP="00F6389D">
            <w:pPr>
              <w:pStyle w:val="acctfourfigures"/>
              <w:spacing w:line="240" w:lineRule="exact"/>
              <w:rPr>
                <w:rFonts w:ascii="CordiaUPC" w:hAnsi="CordiaUPC" w:cs="CordiaUPC"/>
                <w:sz w:val="26"/>
                <w:szCs w:val="26"/>
              </w:rPr>
            </w:pPr>
          </w:p>
        </w:tc>
        <w:tc>
          <w:tcPr>
            <w:tcW w:w="1250" w:type="dxa"/>
          </w:tcPr>
          <w:p w14:paraId="191C32DC" w14:textId="77777777" w:rsidR="00F6389D" w:rsidRPr="00554EC3" w:rsidRDefault="00F6389D" w:rsidP="00F6389D">
            <w:pPr>
              <w:pStyle w:val="acctfourfigures"/>
              <w:spacing w:line="240" w:lineRule="exact"/>
              <w:rPr>
                <w:rFonts w:ascii="CordiaUPC" w:hAnsi="CordiaUPC" w:cs="CordiaUPC"/>
                <w:sz w:val="26"/>
                <w:szCs w:val="26"/>
              </w:rPr>
            </w:pPr>
          </w:p>
        </w:tc>
        <w:tc>
          <w:tcPr>
            <w:tcW w:w="168" w:type="dxa"/>
            <w:vAlign w:val="bottom"/>
          </w:tcPr>
          <w:p w14:paraId="69D7D1CD" w14:textId="77777777" w:rsidR="00F6389D" w:rsidRPr="00554EC3" w:rsidRDefault="00F6389D" w:rsidP="00F6389D">
            <w:pPr>
              <w:pStyle w:val="acctfourfigures"/>
              <w:spacing w:line="240" w:lineRule="exact"/>
              <w:rPr>
                <w:rFonts w:ascii="CordiaUPC" w:hAnsi="CordiaUPC" w:cs="CordiaUPC"/>
                <w:sz w:val="26"/>
                <w:szCs w:val="26"/>
              </w:rPr>
            </w:pPr>
          </w:p>
        </w:tc>
        <w:tc>
          <w:tcPr>
            <w:tcW w:w="164" w:type="dxa"/>
            <w:vAlign w:val="bottom"/>
          </w:tcPr>
          <w:p w14:paraId="50BD8D35" w14:textId="77777777" w:rsidR="00F6389D" w:rsidRPr="00554EC3" w:rsidRDefault="00F6389D" w:rsidP="00F6389D">
            <w:pPr>
              <w:pStyle w:val="acctfourfigures"/>
              <w:spacing w:line="240" w:lineRule="exact"/>
              <w:rPr>
                <w:rFonts w:ascii="CordiaUPC" w:hAnsi="CordiaUPC" w:cs="CordiaUPC"/>
                <w:sz w:val="26"/>
                <w:szCs w:val="26"/>
              </w:rPr>
            </w:pPr>
          </w:p>
        </w:tc>
        <w:tc>
          <w:tcPr>
            <w:tcW w:w="1086" w:type="dxa"/>
          </w:tcPr>
          <w:p w14:paraId="12DF0CDD" w14:textId="77777777" w:rsidR="00F6389D" w:rsidRPr="00554EC3" w:rsidRDefault="00F6389D" w:rsidP="00F6389D">
            <w:pPr>
              <w:pStyle w:val="acctfourfigures"/>
              <w:tabs>
                <w:tab w:val="clear" w:pos="765"/>
                <w:tab w:val="decimal" w:pos="972"/>
              </w:tabs>
              <w:spacing w:line="240" w:lineRule="exact"/>
              <w:ind w:right="11"/>
              <w:rPr>
                <w:rFonts w:ascii="CordiaUPC" w:hAnsi="CordiaUPC" w:cs="CordiaUPC"/>
                <w:sz w:val="26"/>
                <w:szCs w:val="26"/>
              </w:rPr>
            </w:pPr>
          </w:p>
        </w:tc>
      </w:tr>
      <w:tr w:rsidR="00F6389D" w:rsidRPr="00554EC3" w14:paraId="43C77DC5" w14:textId="77777777" w:rsidTr="00E07B98">
        <w:tc>
          <w:tcPr>
            <w:tcW w:w="3966" w:type="dxa"/>
            <w:vAlign w:val="bottom"/>
          </w:tcPr>
          <w:p w14:paraId="390AE0ED" w14:textId="77777777" w:rsidR="00F6389D" w:rsidRPr="00554EC3" w:rsidRDefault="00F6389D" w:rsidP="00F6389D">
            <w:pPr>
              <w:spacing w:line="240" w:lineRule="exact"/>
              <w:rPr>
                <w:rFonts w:ascii="CordiaUPC" w:hAnsi="CordiaUPC" w:cs="CordiaUPC"/>
                <w:sz w:val="26"/>
                <w:szCs w:val="26"/>
              </w:rPr>
            </w:pPr>
            <w:r w:rsidRPr="00DF2F91">
              <w:rPr>
                <w:rFonts w:ascii="CordiaUPC" w:hAnsi="CordiaUPC" w:cs="CordiaUPC"/>
                <w:sz w:val="26"/>
                <w:szCs w:val="26"/>
              </w:rPr>
              <w:t>Interbank and money market items</w:t>
            </w:r>
          </w:p>
        </w:tc>
        <w:tc>
          <w:tcPr>
            <w:tcW w:w="1061" w:type="dxa"/>
          </w:tcPr>
          <w:p w14:paraId="7163B7CA" w14:textId="2950215B" w:rsidR="00F6389D" w:rsidRPr="00554EC3" w:rsidRDefault="00F6389D" w:rsidP="00F6389D">
            <w:pPr>
              <w:tabs>
                <w:tab w:val="decimal" w:pos="852"/>
              </w:tabs>
              <w:spacing w:line="240" w:lineRule="exact"/>
              <w:ind w:left="-141" w:right="-70"/>
              <w:rPr>
                <w:rFonts w:ascii="CordiaUPC" w:hAnsi="CordiaUPC" w:cs="CordiaUPC"/>
                <w:sz w:val="26"/>
                <w:szCs w:val="26"/>
                <w:lang w:val="en-US" w:bidi="th-TH"/>
              </w:rPr>
            </w:pPr>
            <w:r>
              <w:rPr>
                <w:rFonts w:ascii="CordiaUPC" w:hAnsi="CordiaUPC" w:cs="CordiaUPC"/>
                <w:sz w:val="26"/>
                <w:szCs w:val="26"/>
              </w:rPr>
              <w:t>8</w:t>
            </w:r>
          </w:p>
        </w:tc>
        <w:tc>
          <w:tcPr>
            <w:tcW w:w="164" w:type="dxa"/>
            <w:vAlign w:val="bottom"/>
          </w:tcPr>
          <w:p w14:paraId="198EBC77" w14:textId="77777777" w:rsidR="00F6389D" w:rsidRPr="00554EC3" w:rsidRDefault="00F6389D" w:rsidP="00F6389D">
            <w:pPr>
              <w:pStyle w:val="acctfourfigures"/>
              <w:spacing w:line="240" w:lineRule="exact"/>
              <w:rPr>
                <w:rFonts w:ascii="CordiaUPC" w:hAnsi="CordiaUPC" w:cs="CordiaUPC"/>
                <w:sz w:val="26"/>
                <w:szCs w:val="26"/>
              </w:rPr>
            </w:pPr>
          </w:p>
        </w:tc>
        <w:tc>
          <w:tcPr>
            <w:tcW w:w="1184" w:type="dxa"/>
            <w:vAlign w:val="bottom"/>
          </w:tcPr>
          <w:p w14:paraId="13E0F348" w14:textId="581F7BAC" w:rsidR="00F6389D" w:rsidRPr="00554EC3" w:rsidRDefault="00F6389D" w:rsidP="00F6389D">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(3)</w:t>
            </w:r>
          </w:p>
        </w:tc>
        <w:tc>
          <w:tcPr>
            <w:tcW w:w="171" w:type="dxa"/>
          </w:tcPr>
          <w:p w14:paraId="37E1C0A9" w14:textId="77777777" w:rsidR="00F6389D" w:rsidRPr="00554EC3" w:rsidRDefault="00F6389D" w:rsidP="00F6389D">
            <w:pPr>
              <w:pStyle w:val="acctfourfigures"/>
              <w:spacing w:line="240" w:lineRule="exact"/>
              <w:rPr>
                <w:rFonts w:ascii="CordiaUPC" w:hAnsi="CordiaUPC" w:cs="CordiaUPC"/>
                <w:sz w:val="26"/>
                <w:szCs w:val="26"/>
              </w:rPr>
            </w:pPr>
          </w:p>
        </w:tc>
        <w:tc>
          <w:tcPr>
            <w:tcW w:w="1250" w:type="dxa"/>
          </w:tcPr>
          <w:p w14:paraId="6AA8F360" w14:textId="16F477B9" w:rsidR="00F6389D" w:rsidRPr="00554EC3" w:rsidRDefault="00F6389D" w:rsidP="00F6389D">
            <w:pPr>
              <w:pStyle w:val="acctfourfigures"/>
              <w:tabs>
                <w:tab w:val="clear" w:pos="765"/>
                <w:tab w:val="decimal" w:pos="891"/>
              </w:tabs>
              <w:spacing w:line="240" w:lineRule="exact"/>
              <w:ind w:right="-83"/>
              <w:rPr>
                <w:rFonts w:ascii="CordiaUPC" w:hAnsi="CordiaUPC" w:cs="CordiaUPC"/>
                <w:sz w:val="26"/>
                <w:szCs w:val="26"/>
              </w:rPr>
            </w:pPr>
            <w:r>
              <w:rPr>
                <w:rFonts w:ascii="CordiaUPC" w:hAnsi="CordiaUPC" w:cs="CordiaUPC"/>
                <w:sz w:val="26"/>
                <w:szCs w:val="26"/>
              </w:rPr>
              <w:t>-</w:t>
            </w:r>
          </w:p>
        </w:tc>
        <w:tc>
          <w:tcPr>
            <w:tcW w:w="168" w:type="dxa"/>
            <w:vAlign w:val="bottom"/>
          </w:tcPr>
          <w:p w14:paraId="6E8D9DDD" w14:textId="77777777" w:rsidR="00F6389D" w:rsidRPr="00554EC3" w:rsidRDefault="00F6389D" w:rsidP="00F6389D">
            <w:pPr>
              <w:pStyle w:val="acctfourfigures"/>
              <w:spacing w:line="240" w:lineRule="exact"/>
              <w:rPr>
                <w:rFonts w:ascii="CordiaUPC" w:hAnsi="CordiaUPC" w:cs="CordiaUPC"/>
                <w:sz w:val="26"/>
                <w:szCs w:val="26"/>
              </w:rPr>
            </w:pPr>
          </w:p>
        </w:tc>
        <w:tc>
          <w:tcPr>
            <w:tcW w:w="164" w:type="dxa"/>
            <w:vAlign w:val="bottom"/>
          </w:tcPr>
          <w:p w14:paraId="4BB66E79" w14:textId="77777777" w:rsidR="00F6389D" w:rsidRPr="00554EC3" w:rsidRDefault="00F6389D" w:rsidP="00F6389D">
            <w:pPr>
              <w:pStyle w:val="acctfourfigures"/>
              <w:spacing w:line="240" w:lineRule="exact"/>
              <w:rPr>
                <w:rFonts w:ascii="CordiaUPC" w:hAnsi="CordiaUPC" w:cs="CordiaUPC"/>
                <w:sz w:val="26"/>
                <w:szCs w:val="26"/>
              </w:rPr>
            </w:pPr>
          </w:p>
        </w:tc>
        <w:tc>
          <w:tcPr>
            <w:tcW w:w="1086" w:type="dxa"/>
          </w:tcPr>
          <w:p w14:paraId="30B8FCD0" w14:textId="679312E2" w:rsidR="00F6389D" w:rsidRPr="00554EC3" w:rsidRDefault="00F6389D" w:rsidP="00F6389D">
            <w:pPr>
              <w:pStyle w:val="acctfourfigures"/>
              <w:tabs>
                <w:tab w:val="clear" w:pos="765"/>
                <w:tab w:val="decimal" w:pos="756"/>
              </w:tabs>
              <w:spacing w:line="240" w:lineRule="exact"/>
              <w:ind w:right="-6"/>
              <w:rPr>
                <w:rFonts w:ascii="CordiaUPC" w:hAnsi="CordiaUPC" w:cs="CordiaUPC"/>
                <w:sz w:val="26"/>
                <w:szCs w:val="26"/>
              </w:rPr>
            </w:pPr>
            <w:r>
              <w:rPr>
                <w:rFonts w:ascii="CordiaUPC" w:hAnsi="CordiaUPC" w:cs="CordiaUPC"/>
                <w:sz w:val="26"/>
                <w:szCs w:val="26"/>
              </w:rPr>
              <w:t>5</w:t>
            </w:r>
          </w:p>
        </w:tc>
      </w:tr>
      <w:tr w:rsidR="00F6389D" w:rsidRPr="00554EC3" w14:paraId="7BFDDA31" w14:textId="77777777" w:rsidTr="00E07B98">
        <w:tc>
          <w:tcPr>
            <w:tcW w:w="3966" w:type="dxa"/>
            <w:vAlign w:val="bottom"/>
          </w:tcPr>
          <w:p w14:paraId="5730CFF9" w14:textId="77777777" w:rsidR="00F6389D" w:rsidRPr="00554EC3" w:rsidRDefault="00F6389D" w:rsidP="00F6389D">
            <w:pPr>
              <w:spacing w:line="240" w:lineRule="exact"/>
              <w:ind w:left="214" w:hanging="214"/>
              <w:rPr>
                <w:rFonts w:ascii="CordiaUPC" w:hAnsi="CordiaUPC" w:cs="CordiaUPC"/>
                <w:sz w:val="26"/>
                <w:szCs w:val="26"/>
              </w:rPr>
            </w:pPr>
            <w:r w:rsidRPr="00DF2F91">
              <w:rPr>
                <w:rFonts w:ascii="CordiaUPC" w:hAnsi="CordiaUPC" w:cs="CordiaUPC"/>
                <w:sz w:val="26"/>
                <w:szCs w:val="26"/>
              </w:rPr>
              <w:t>Financial assets measured at</w:t>
            </w:r>
            <w:r>
              <w:rPr>
                <w:rFonts w:ascii="CordiaUPC" w:hAnsi="CordiaUPC" w:cs="CordiaUPC"/>
                <w:sz w:val="26"/>
                <w:szCs w:val="26"/>
              </w:rPr>
              <w:t xml:space="preserve"> </w:t>
            </w:r>
            <w:r w:rsidRPr="00DF2F91">
              <w:rPr>
                <w:rFonts w:ascii="CordiaUPC" w:hAnsi="CordiaUPC" w:cs="CordiaUPC"/>
                <w:sz w:val="26"/>
                <w:szCs w:val="26"/>
              </w:rPr>
              <w:t>fair value through profit or loss</w:t>
            </w:r>
          </w:p>
        </w:tc>
        <w:tc>
          <w:tcPr>
            <w:tcW w:w="1061" w:type="dxa"/>
          </w:tcPr>
          <w:p w14:paraId="17E51098" w14:textId="77777777" w:rsidR="00F6389D" w:rsidRDefault="00F6389D" w:rsidP="00F6389D">
            <w:pPr>
              <w:pStyle w:val="acctfourfigures"/>
              <w:tabs>
                <w:tab w:val="clear" w:pos="765"/>
                <w:tab w:val="decimal" w:pos="756"/>
              </w:tabs>
              <w:spacing w:line="240" w:lineRule="exact"/>
              <w:ind w:right="11"/>
              <w:rPr>
                <w:rFonts w:ascii="CordiaUPC" w:hAnsi="CordiaUPC" w:cs="CordiaUPC"/>
                <w:sz w:val="26"/>
                <w:szCs w:val="26"/>
              </w:rPr>
            </w:pPr>
          </w:p>
          <w:p w14:paraId="06A76265" w14:textId="49BA53FD" w:rsidR="00F6389D" w:rsidRPr="00554EC3" w:rsidRDefault="00F6389D" w:rsidP="00F6389D">
            <w:pPr>
              <w:tabs>
                <w:tab w:val="decimal" w:pos="852"/>
              </w:tabs>
              <w:spacing w:line="240" w:lineRule="exact"/>
              <w:ind w:left="-141" w:right="-70"/>
              <w:rPr>
                <w:rFonts w:ascii="CordiaUPC" w:hAnsi="CordiaUPC" w:cs="CordiaUPC"/>
                <w:sz w:val="26"/>
                <w:szCs w:val="26"/>
                <w:lang w:val="en-US" w:bidi="th-TH"/>
              </w:rPr>
            </w:pPr>
            <w:r>
              <w:rPr>
                <w:rFonts w:ascii="CordiaUPC" w:hAnsi="CordiaUPC" w:cs="CordiaUPC"/>
                <w:sz w:val="26"/>
                <w:szCs w:val="26"/>
              </w:rPr>
              <w:t>139</w:t>
            </w:r>
          </w:p>
        </w:tc>
        <w:tc>
          <w:tcPr>
            <w:tcW w:w="164" w:type="dxa"/>
            <w:vAlign w:val="bottom"/>
          </w:tcPr>
          <w:p w14:paraId="5E76757C" w14:textId="77777777" w:rsidR="00F6389D" w:rsidRPr="00554EC3" w:rsidRDefault="00F6389D" w:rsidP="00F6389D">
            <w:pPr>
              <w:pStyle w:val="acctfourfigures"/>
              <w:spacing w:line="240" w:lineRule="exact"/>
              <w:rPr>
                <w:rFonts w:ascii="CordiaUPC" w:hAnsi="CordiaUPC" w:cs="CordiaUPC"/>
                <w:sz w:val="26"/>
                <w:szCs w:val="26"/>
              </w:rPr>
            </w:pPr>
          </w:p>
        </w:tc>
        <w:tc>
          <w:tcPr>
            <w:tcW w:w="1184" w:type="dxa"/>
            <w:vAlign w:val="bottom"/>
          </w:tcPr>
          <w:p w14:paraId="01860A1D" w14:textId="248FAABB" w:rsidR="00F6389D" w:rsidRPr="00554EC3" w:rsidRDefault="00F6389D" w:rsidP="00F6389D">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(1)</w:t>
            </w:r>
          </w:p>
        </w:tc>
        <w:tc>
          <w:tcPr>
            <w:tcW w:w="171" w:type="dxa"/>
          </w:tcPr>
          <w:p w14:paraId="0E3EBBE0" w14:textId="77777777" w:rsidR="00F6389D" w:rsidRPr="00554EC3" w:rsidRDefault="00F6389D" w:rsidP="00F6389D">
            <w:pPr>
              <w:pStyle w:val="acctfourfigures"/>
              <w:spacing w:line="240" w:lineRule="exact"/>
              <w:rPr>
                <w:rFonts w:ascii="CordiaUPC" w:hAnsi="CordiaUPC" w:cs="CordiaUPC"/>
                <w:sz w:val="26"/>
                <w:szCs w:val="26"/>
              </w:rPr>
            </w:pPr>
          </w:p>
        </w:tc>
        <w:tc>
          <w:tcPr>
            <w:tcW w:w="1250" w:type="dxa"/>
          </w:tcPr>
          <w:p w14:paraId="4240498D" w14:textId="77777777" w:rsidR="00F6389D" w:rsidRDefault="00F6389D" w:rsidP="00F6389D">
            <w:pPr>
              <w:pStyle w:val="acctfourfigures"/>
              <w:tabs>
                <w:tab w:val="clear" w:pos="765"/>
                <w:tab w:val="decimal" w:pos="891"/>
              </w:tabs>
              <w:spacing w:line="240" w:lineRule="exact"/>
              <w:ind w:right="-83"/>
              <w:rPr>
                <w:rFonts w:ascii="CordiaUPC" w:hAnsi="CordiaUPC" w:cs="CordiaUPC"/>
                <w:sz w:val="26"/>
                <w:szCs w:val="26"/>
              </w:rPr>
            </w:pPr>
          </w:p>
          <w:p w14:paraId="5FA2F580" w14:textId="08BC7E27" w:rsidR="00F6389D" w:rsidRPr="00554EC3" w:rsidRDefault="00F6389D" w:rsidP="00F6389D">
            <w:pPr>
              <w:pStyle w:val="acctfourfigures"/>
              <w:tabs>
                <w:tab w:val="clear" w:pos="765"/>
                <w:tab w:val="decimal" w:pos="891"/>
              </w:tabs>
              <w:spacing w:line="240" w:lineRule="exact"/>
              <w:ind w:right="-83"/>
              <w:rPr>
                <w:rFonts w:ascii="CordiaUPC" w:hAnsi="CordiaUPC" w:cs="CordiaUPC"/>
                <w:sz w:val="26"/>
                <w:szCs w:val="26"/>
              </w:rPr>
            </w:pPr>
            <w:r>
              <w:rPr>
                <w:rFonts w:ascii="CordiaUPC" w:hAnsi="CordiaUPC" w:cs="CordiaUPC"/>
                <w:sz w:val="26"/>
                <w:szCs w:val="26"/>
              </w:rPr>
              <w:t>-</w:t>
            </w:r>
          </w:p>
        </w:tc>
        <w:tc>
          <w:tcPr>
            <w:tcW w:w="168" w:type="dxa"/>
            <w:vAlign w:val="bottom"/>
          </w:tcPr>
          <w:p w14:paraId="09B12B53" w14:textId="77777777" w:rsidR="00F6389D" w:rsidRPr="00554EC3" w:rsidRDefault="00F6389D" w:rsidP="00F6389D">
            <w:pPr>
              <w:pStyle w:val="acctfourfigures"/>
              <w:spacing w:line="240" w:lineRule="exact"/>
              <w:rPr>
                <w:rFonts w:ascii="CordiaUPC" w:hAnsi="CordiaUPC" w:cs="CordiaUPC"/>
                <w:sz w:val="26"/>
                <w:szCs w:val="26"/>
              </w:rPr>
            </w:pPr>
          </w:p>
        </w:tc>
        <w:tc>
          <w:tcPr>
            <w:tcW w:w="164" w:type="dxa"/>
            <w:vAlign w:val="bottom"/>
          </w:tcPr>
          <w:p w14:paraId="2A612289" w14:textId="77777777" w:rsidR="00F6389D" w:rsidRPr="00554EC3" w:rsidRDefault="00F6389D" w:rsidP="00F6389D">
            <w:pPr>
              <w:pStyle w:val="acctfourfigures"/>
              <w:spacing w:line="240" w:lineRule="exact"/>
              <w:rPr>
                <w:rFonts w:ascii="CordiaUPC" w:hAnsi="CordiaUPC" w:cs="CordiaUPC"/>
                <w:sz w:val="26"/>
                <w:szCs w:val="26"/>
              </w:rPr>
            </w:pPr>
          </w:p>
        </w:tc>
        <w:tc>
          <w:tcPr>
            <w:tcW w:w="1086" w:type="dxa"/>
          </w:tcPr>
          <w:p w14:paraId="41415343" w14:textId="77777777" w:rsidR="00F6389D" w:rsidRDefault="00F6389D" w:rsidP="00F6389D">
            <w:pPr>
              <w:pStyle w:val="acctfourfigures"/>
              <w:tabs>
                <w:tab w:val="clear" w:pos="765"/>
                <w:tab w:val="decimal" w:pos="756"/>
              </w:tabs>
              <w:spacing w:line="240" w:lineRule="exact"/>
              <w:ind w:right="11"/>
              <w:rPr>
                <w:rFonts w:ascii="CordiaUPC" w:hAnsi="CordiaUPC" w:cs="CordiaUPC"/>
                <w:sz w:val="26"/>
                <w:szCs w:val="26"/>
              </w:rPr>
            </w:pPr>
          </w:p>
          <w:p w14:paraId="42957D89" w14:textId="4BBC79AB" w:rsidR="00F6389D" w:rsidRPr="00554EC3" w:rsidRDefault="00F6389D" w:rsidP="00F6389D">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138</w:t>
            </w:r>
          </w:p>
        </w:tc>
      </w:tr>
      <w:tr w:rsidR="00F6389D" w:rsidRPr="00554EC3" w14:paraId="28BE9AD8" w14:textId="77777777" w:rsidTr="00E07B98">
        <w:tc>
          <w:tcPr>
            <w:tcW w:w="3966" w:type="dxa"/>
            <w:vAlign w:val="bottom"/>
          </w:tcPr>
          <w:p w14:paraId="54A87971" w14:textId="77777777" w:rsidR="00F6389D" w:rsidRPr="00554EC3" w:rsidRDefault="00F6389D" w:rsidP="00F6389D">
            <w:pPr>
              <w:spacing w:line="240" w:lineRule="exact"/>
              <w:ind w:right="-126"/>
              <w:rPr>
                <w:rFonts w:ascii="CordiaUPC" w:hAnsi="CordiaUPC" w:cs="CordiaUPC"/>
                <w:sz w:val="26"/>
                <w:szCs w:val="26"/>
                <w:lang w:eastAsia="th-TH"/>
              </w:rPr>
            </w:pPr>
            <w:r w:rsidRPr="00554EC3">
              <w:rPr>
                <w:rFonts w:ascii="CordiaUPC" w:hAnsi="CordiaUPC" w:cs="CordiaUPC" w:hint="cs"/>
                <w:sz w:val="26"/>
                <w:szCs w:val="26"/>
              </w:rPr>
              <w:t>Investments</w:t>
            </w:r>
          </w:p>
        </w:tc>
        <w:tc>
          <w:tcPr>
            <w:tcW w:w="1061" w:type="dxa"/>
            <w:vAlign w:val="bottom"/>
          </w:tcPr>
          <w:p w14:paraId="5E47D6C4" w14:textId="649A5F5E" w:rsidR="00F6389D" w:rsidRPr="00554EC3" w:rsidRDefault="00F6389D" w:rsidP="00F6389D">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6</w:t>
            </w:r>
          </w:p>
        </w:tc>
        <w:tc>
          <w:tcPr>
            <w:tcW w:w="164" w:type="dxa"/>
            <w:vAlign w:val="bottom"/>
          </w:tcPr>
          <w:p w14:paraId="0506FA91" w14:textId="77777777" w:rsidR="00F6389D" w:rsidRPr="00554EC3" w:rsidRDefault="00F6389D" w:rsidP="00F6389D">
            <w:pPr>
              <w:pStyle w:val="acctfourfigures"/>
              <w:spacing w:line="240" w:lineRule="exact"/>
              <w:rPr>
                <w:rFonts w:ascii="CordiaUPC" w:hAnsi="CordiaUPC" w:cs="CordiaUPC"/>
                <w:sz w:val="26"/>
                <w:szCs w:val="26"/>
              </w:rPr>
            </w:pPr>
          </w:p>
        </w:tc>
        <w:tc>
          <w:tcPr>
            <w:tcW w:w="1184" w:type="dxa"/>
            <w:vAlign w:val="bottom"/>
          </w:tcPr>
          <w:p w14:paraId="77C74C96" w14:textId="36958D2B" w:rsidR="00F6389D" w:rsidRPr="00554EC3" w:rsidRDefault="00F6389D" w:rsidP="00F6389D">
            <w:pPr>
              <w:pStyle w:val="acctfourfigures"/>
              <w:tabs>
                <w:tab w:val="clear" w:pos="765"/>
                <w:tab w:val="decimal" w:pos="926"/>
              </w:tabs>
              <w:spacing w:line="240" w:lineRule="exact"/>
              <w:ind w:left="-66" w:right="11"/>
              <w:jc w:val="center"/>
              <w:rPr>
                <w:rFonts w:ascii="CordiaUPC" w:hAnsi="CordiaUPC" w:cs="CordiaUPC"/>
                <w:sz w:val="26"/>
                <w:szCs w:val="26"/>
                <w:lang w:val="en-US" w:bidi="th-TH"/>
              </w:rPr>
            </w:pPr>
            <w:r>
              <w:rPr>
                <w:rFonts w:ascii="CordiaUPC" w:hAnsi="CordiaUPC" w:cs="CordiaUPC"/>
                <w:sz w:val="26"/>
                <w:szCs w:val="26"/>
                <w:lang w:val="en-US" w:bidi="th-TH"/>
              </w:rPr>
              <w:t>1</w:t>
            </w:r>
          </w:p>
        </w:tc>
        <w:tc>
          <w:tcPr>
            <w:tcW w:w="171" w:type="dxa"/>
            <w:vAlign w:val="bottom"/>
          </w:tcPr>
          <w:p w14:paraId="33D2145F" w14:textId="77777777" w:rsidR="00F6389D" w:rsidRPr="00554EC3" w:rsidRDefault="00F6389D" w:rsidP="00F6389D">
            <w:pPr>
              <w:pStyle w:val="acctfourfigures"/>
              <w:spacing w:line="240" w:lineRule="exact"/>
              <w:jc w:val="center"/>
              <w:rPr>
                <w:rFonts w:ascii="CordiaUPC" w:hAnsi="CordiaUPC" w:cs="CordiaUPC"/>
                <w:sz w:val="26"/>
                <w:szCs w:val="26"/>
              </w:rPr>
            </w:pPr>
          </w:p>
        </w:tc>
        <w:tc>
          <w:tcPr>
            <w:tcW w:w="1250" w:type="dxa"/>
            <w:vAlign w:val="bottom"/>
          </w:tcPr>
          <w:p w14:paraId="1D646059" w14:textId="47708ACB" w:rsidR="00F6389D" w:rsidRPr="00554EC3" w:rsidRDefault="00F6389D" w:rsidP="00F6389D">
            <w:pPr>
              <w:pStyle w:val="acctfourfigures"/>
              <w:tabs>
                <w:tab w:val="clear" w:pos="765"/>
                <w:tab w:val="decimal" w:pos="891"/>
              </w:tabs>
              <w:spacing w:line="240" w:lineRule="exact"/>
              <w:ind w:right="-83"/>
              <w:rPr>
                <w:rFonts w:ascii="CordiaUPC" w:hAnsi="CordiaUPC" w:cs="CordiaUPC"/>
                <w:sz w:val="26"/>
                <w:szCs w:val="26"/>
              </w:rPr>
            </w:pPr>
            <w:r>
              <w:rPr>
                <w:rFonts w:ascii="CordiaUPC" w:hAnsi="CordiaUPC" w:cs="CordiaUPC"/>
                <w:sz w:val="26"/>
                <w:szCs w:val="26"/>
              </w:rPr>
              <w:t>-</w:t>
            </w:r>
          </w:p>
        </w:tc>
        <w:tc>
          <w:tcPr>
            <w:tcW w:w="168" w:type="dxa"/>
            <w:vAlign w:val="bottom"/>
          </w:tcPr>
          <w:p w14:paraId="2ED0F606" w14:textId="77777777" w:rsidR="00F6389D" w:rsidRPr="00554EC3" w:rsidRDefault="00F6389D" w:rsidP="00F6389D">
            <w:pPr>
              <w:pStyle w:val="acctfourfigures"/>
              <w:spacing w:line="240" w:lineRule="exact"/>
              <w:jc w:val="center"/>
              <w:rPr>
                <w:rFonts w:ascii="CordiaUPC" w:hAnsi="CordiaUPC" w:cs="CordiaUPC"/>
                <w:sz w:val="26"/>
                <w:szCs w:val="26"/>
              </w:rPr>
            </w:pPr>
          </w:p>
        </w:tc>
        <w:tc>
          <w:tcPr>
            <w:tcW w:w="164" w:type="dxa"/>
            <w:vAlign w:val="bottom"/>
          </w:tcPr>
          <w:p w14:paraId="07C05F95" w14:textId="77777777" w:rsidR="00F6389D" w:rsidRPr="00554EC3" w:rsidRDefault="00F6389D" w:rsidP="00F6389D">
            <w:pPr>
              <w:pStyle w:val="acctfourfigures"/>
              <w:spacing w:line="240" w:lineRule="exact"/>
              <w:jc w:val="center"/>
              <w:rPr>
                <w:rFonts w:ascii="CordiaUPC" w:hAnsi="CordiaUPC" w:cs="CordiaUPC"/>
                <w:sz w:val="26"/>
                <w:szCs w:val="26"/>
              </w:rPr>
            </w:pPr>
          </w:p>
        </w:tc>
        <w:tc>
          <w:tcPr>
            <w:tcW w:w="1086" w:type="dxa"/>
            <w:vAlign w:val="bottom"/>
          </w:tcPr>
          <w:p w14:paraId="7A1F95B1" w14:textId="18948511" w:rsidR="00F6389D" w:rsidRPr="00554EC3" w:rsidRDefault="00F6389D" w:rsidP="00F6389D">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7</w:t>
            </w:r>
          </w:p>
        </w:tc>
      </w:tr>
      <w:tr w:rsidR="00F6389D" w:rsidRPr="00554EC3" w14:paraId="0767128E" w14:textId="77777777" w:rsidTr="00E07B98">
        <w:tc>
          <w:tcPr>
            <w:tcW w:w="3966" w:type="dxa"/>
            <w:vAlign w:val="bottom"/>
          </w:tcPr>
          <w:p w14:paraId="6266005E" w14:textId="6FBC959F" w:rsidR="00F6389D" w:rsidRPr="00554EC3" w:rsidRDefault="00F6389D" w:rsidP="00F6389D">
            <w:pPr>
              <w:spacing w:line="240" w:lineRule="exact"/>
              <w:ind w:left="214" w:hanging="214"/>
              <w:rPr>
                <w:rFonts w:ascii="CordiaUPC" w:eastAsia="MS Mincho" w:hAnsi="CordiaUPC" w:cs="CordiaUPC"/>
                <w:spacing w:val="-4"/>
                <w:sz w:val="26"/>
                <w:szCs w:val="26"/>
                <w:lang w:eastAsia="th-TH"/>
              </w:rPr>
            </w:pPr>
            <w:r w:rsidRPr="00554EC3">
              <w:rPr>
                <w:rFonts w:ascii="CordiaUPC" w:hAnsi="CordiaUPC" w:cs="CordiaUPC" w:hint="cs"/>
                <w:spacing w:val="-4"/>
                <w:sz w:val="26"/>
                <w:szCs w:val="26"/>
              </w:rPr>
              <w:t>Loans to customers and accrued interest receivables</w:t>
            </w:r>
          </w:p>
        </w:tc>
        <w:tc>
          <w:tcPr>
            <w:tcW w:w="1061" w:type="dxa"/>
            <w:vAlign w:val="bottom"/>
          </w:tcPr>
          <w:p w14:paraId="7E2901D1" w14:textId="69148279" w:rsidR="00F6389D" w:rsidRPr="00554EC3" w:rsidRDefault="00F6389D" w:rsidP="00F6389D">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2,385</w:t>
            </w:r>
          </w:p>
        </w:tc>
        <w:tc>
          <w:tcPr>
            <w:tcW w:w="164" w:type="dxa"/>
            <w:vAlign w:val="bottom"/>
          </w:tcPr>
          <w:p w14:paraId="0637AFCE" w14:textId="77777777" w:rsidR="00F6389D" w:rsidRPr="00554EC3" w:rsidRDefault="00F6389D" w:rsidP="00F6389D">
            <w:pPr>
              <w:pStyle w:val="acctfourfigures"/>
              <w:spacing w:line="240" w:lineRule="exact"/>
              <w:rPr>
                <w:rFonts w:ascii="CordiaUPC" w:hAnsi="CordiaUPC" w:cs="CordiaUPC"/>
                <w:sz w:val="26"/>
                <w:szCs w:val="26"/>
              </w:rPr>
            </w:pPr>
          </w:p>
        </w:tc>
        <w:tc>
          <w:tcPr>
            <w:tcW w:w="1184" w:type="dxa"/>
            <w:vAlign w:val="bottom"/>
          </w:tcPr>
          <w:p w14:paraId="21603580" w14:textId="3D6A420A" w:rsidR="00F6389D" w:rsidRPr="00554EC3" w:rsidRDefault="00F6389D" w:rsidP="00F6389D">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(597)</w:t>
            </w:r>
          </w:p>
        </w:tc>
        <w:tc>
          <w:tcPr>
            <w:tcW w:w="171" w:type="dxa"/>
          </w:tcPr>
          <w:p w14:paraId="02F123CE" w14:textId="77777777" w:rsidR="00F6389D" w:rsidRPr="00554EC3" w:rsidRDefault="00F6389D" w:rsidP="00F6389D">
            <w:pPr>
              <w:pStyle w:val="acctfourfigures"/>
              <w:spacing w:line="240" w:lineRule="exact"/>
              <w:rPr>
                <w:rFonts w:ascii="CordiaUPC" w:hAnsi="CordiaUPC" w:cs="CordiaUPC"/>
                <w:sz w:val="26"/>
                <w:szCs w:val="26"/>
              </w:rPr>
            </w:pPr>
          </w:p>
        </w:tc>
        <w:tc>
          <w:tcPr>
            <w:tcW w:w="1250" w:type="dxa"/>
          </w:tcPr>
          <w:p w14:paraId="7401CC3B" w14:textId="77777777" w:rsidR="00F6389D" w:rsidRDefault="00F6389D" w:rsidP="00F6389D">
            <w:pPr>
              <w:pStyle w:val="acctfourfigures"/>
              <w:tabs>
                <w:tab w:val="clear" w:pos="765"/>
                <w:tab w:val="decimal" w:pos="891"/>
              </w:tabs>
              <w:spacing w:line="240" w:lineRule="exact"/>
              <w:rPr>
                <w:rFonts w:ascii="CordiaUPC" w:hAnsi="CordiaUPC" w:cs="CordiaUPC"/>
                <w:sz w:val="26"/>
                <w:szCs w:val="26"/>
              </w:rPr>
            </w:pPr>
          </w:p>
          <w:p w14:paraId="77F74111" w14:textId="0404E5EE" w:rsidR="00F6389D" w:rsidRPr="00554EC3" w:rsidRDefault="00F6389D" w:rsidP="00F6389D">
            <w:pPr>
              <w:pStyle w:val="acctfourfigures"/>
              <w:tabs>
                <w:tab w:val="clear" w:pos="765"/>
                <w:tab w:val="decimal" w:pos="891"/>
              </w:tabs>
              <w:spacing w:line="240" w:lineRule="exact"/>
              <w:rPr>
                <w:rFonts w:ascii="CordiaUPC" w:hAnsi="CordiaUPC" w:cs="CordiaUPC"/>
                <w:sz w:val="26"/>
                <w:szCs w:val="26"/>
              </w:rPr>
            </w:pPr>
            <w:r>
              <w:rPr>
                <w:rFonts w:ascii="CordiaUPC" w:hAnsi="CordiaUPC" w:cs="CordiaUPC"/>
                <w:sz w:val="26"/>
                <w:szCs w:val="26"/>
              </w:rPr>
              <w:t>-</w:t>
            </w:r>
          </w:p>
        </w:tc>
        <w:tc>
          <w:tcPr>
            <w:tcW w:w="168" w:type="dxa"/>
            <w:vAlign w:val="bottom"/>
          </w:tcPr>
          <w:p w14:paraId="638821F6" w14:textId="77777777" w:rsidR="00F6389D" w:rsidRPr="00554EC3" w:rsidRDefault="00F6389D" w:rsidP="00F6389D">
            <w:pPr>
              <w:pStyle w:val="acctfourfigures"/>
              <w:spacing w:line="240" w:lineRule="exact"/>
              <w:rPr>
                <w:rFonts w:ascii="CordiaUPC" w:hAnsi="CordiaUPC" w:cs="CordiaUPC"/>
                <w:sz w:val="26"/>
                <w:szCs w:val="26"/>
              </w:rPr>
            </w:pPr>
          </w:p>
        </w:tc>
        <w:tc>
          <w:tcPr>
            <w:tcW w:w="164" w:type="dxa"/>
            <w:vAlign w:val="bottom"/>
          </w:tcPr>
          <w:p w14:paraId="24E30C07" w14:textId="77777777" w:rsidR="00F6389D" w:rsidRPr="00554EC3" w:rsidRDefault="00F6389D" w:rsidP="00F6389D">
            <w:pPr>
              <w:pStyle w:val="acctfourfigures"/>
              <w:spacing w:line="240" w:lineRule="exact"/>
              <w:rPr>
                <w:rFonts w:ascii="CordiaUPC" w:hAnsi="CordiaUPC" w:cs="CordiaUPC"/>
                <w:sz w:val="26"/>
                <w:szCs w:val="26"/>
              </w:rPr>
            </w:pPr>
          </w:p>
        </w:tc>
        <w:tc>
          <w:tcPr>
            <w:tcW w:w="1086" w:type="dxa"/>
            <w:vAlign w:val="bottom"/>
          </w:tcPr>
          <w:p w14:paraId="355134E5" w14:textId="6F4E7025" w:rsidR="00F6389D" w:rsidRPr="00554EC3" w:rsidRDefault="00F6389D" w:rsidP="00F6389D">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1,788</w:t>
            </w:r>
          </w:p>
        </w:tc>
      </w:tr>
      <w:tr w:rsidR="00F6389D" w:rsidRPr="00554EC3" w14:paraId="45D1DFB2" w14:textId="77777777" w:rsidTr="00E07B98">
        <w:tc>
          <w:tcPr>
            <w:tcW w:w="3966" w:type="dxa"/>
            <w:vAlign w:val="bottom"/>
          </w:tcPr>
          <w:p w14:paraId="183F9181" w14:textId="77777777" w:rsidR="00F6389D" w:rsidRPr="00554EC3" w:rsidRDefault="00F6389D" w:rsidP="00F6389D">
            <w:pPr>
              <w:spacing w:line="240" w:lineRule="exact"/>
              <w:rPr>
                <w:rFonts w:ascii="CordiaUPC" w:hAnsi="CordiaUPC" w:cs="CordiaUPC"/>
                <w:sz w:val="26"/>
                <w:szCs w:val="26"/>
              </w:rPr>
            </w:pPr>
            <w:r w:rsidRPr="00554EC3">
              <w:rPr>
                <w:rFonts w:ascii="CordiaUPC" w:hAnsi="CordiaUPC" w:cs="CordiaUPC" w:hint="cs"/>
                <w:sz w:val="26"/>
                <w:szCs w:val="26"/>
              </w:rPr>
              <w:t>Properties for sale</w:t>
            </w:r>
          </w:p>
        </w:tc>
        <w:tc>
          <w:tcPr>
            <w:tcW w:w="1061" w:type="dxa"/>
            <w:vAlign w:val="bottom"/>
          </w:tcPr>
          <w:p w14:paraId="59BDB304" w14:textId="33BF6DE4" w:rsidR="00F6389D" w:rsidRPr="00554EC3" w:rsidRDefault="00F6389D" w:rsidP="00F6389D">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52</w:t>
            </w:r>
          </w:p>
        </w:tc>
        <w:tc>
          <w:tcPr>
            <w:tcW w:w="164" w:type="dxa"/>
            <w:vAlign w:val="bottom"/>
          </w:tcPr>
          <w:p w14:paraId="5D898049" w14:textId="77777777" w:rsidR="00F6389D" w:rsidRPr="00554EC3" w:rsidRDefault="00F6389D" w:rsidP="00F6389D">
            <w:pPr>
              <w:pStyle w:val="acctfourfigures"/>
              <w:spacing w:line="240" w:lineRule="exact"/>
              <w:rPr>
                <w:rFonts w:ascii="CordiaUPC" w:hAnsi="CordiaUPC" w:cs="CordiaUPC"/>
                <w:sz w:val="26"/>
                <w:szCs w:val="26"/>
              </w:rPr>
            </w:pPr>
          </w:p>
        </w:tc>
        <w:tc>
          <w:tcPr>
            <w:tcW w:w="1184" w:type="dxa"/>
            <w:vAlign w:val="bottom"/>
          </w:tcPr>
          <w:p w14:paraId="7F0B5691" w14:textId="30744A2F" w:rsidR="00F6389D" w:rsidRPr="00554EC3" w:rsidRDefault="00F6389D" w:rsidP="00F6389D">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w:t>
            </w:r>
          </w:p>
        </w:tc>
        <w:tc>
          <w:tcPr>
            <w:tcW w:w="171" w:type="dxa"/>
          </w:tcPr>
          <w:p w14:paraId="71050803" w14:textId="77777777" w:rsidR="00F6389D" w:rsidRPr="00554EC3" w:rsidRDefault="00F6389D" w:rsidP="00F6389D">
            <w:pPr>
              <w:pStyle w:val="acctfourfigures"/>
              <w:spacing w:line="240" w:lineRule="exact"/>
              <w:rPr>
                <w:rFonts w:ascii="CordiaUPC" w:hAnsi="CordiaUPC" w:cs="CordiaUPC"/>
                <w:sz w:val="26"/>
                <w:szCs w:val="26"/>
              </w:rPr>
            </w:pPr>
          </w:p>
        </w:tc>
        <w:tc>
          <w:tcPr>
            <w:tcW w:w="1250" w:type="dxa"/>
          </w:tcPr>
          <w:p w14:paraId="6911475C" w14:textId="4AF57D8E" w:rsidR="00F6389D" w:rsidRPr="00554EC3" w:rsidRDefault="00F6389D" w:rsidP="00F6389D">
            <w:pPr>
              <w:pStyle w:val="acctfourfigures"/>
              <w:tabs>
                <w:tab w:val="clear" w:pos="765"/>
                <w:tab w:val="decimal" w:pos="891"/>
              </w:tabs>
              <w:spacing w:line="240" w:lineRule="exact"/>
              <w:ind w:right="14"/>
              <w:rPr>
                <w:rFonts w:ascii="CordiaUPC" w:hAnsi="CordiaUPC" w:cs="CordiaUPC"/>
                <w:sz w:val="26"/>
                <w:szCs w:val="26"/>
              </w:rPr>
            </w:pPr>
            <w:r>
              <w:rPr>
                <w:rFonts w:ascii="CordiaUPC" w:hAnsi="CordiaUPC" w:cs="CordiaUPC"/>
                <w:sz w:val="26"/>
                <w:szCs w:val="26"/>
              </w:rPr>
              <w:t>-</w:t>
            </w:r>
          </w:p>
        </w:tc>
        <w:tc>
          <w:tcPr>
            <w:tcW w:w="168" w:type="dxa"/>
            <w:vAlign w:val="bottom"/>
          </w:tcPr>
          <w:p w14:paraId="56EB8064" w14:textId="77777777" w:rsidR="00F6389D" w:rsidRPr="00554EC3" w:rsidRDefault="00F6389D" w:rsidP="00F6389D">
            <w:pPr>
              <w:pStyle w:val="acctfourfigures"/>
              <w:spacing w:line="240" w:lineRule="exact"/>
              <w:rPr>
                <w:rFonts w:ascii="CordiaUPC" w:hAnsi="CordiaUPC" w:cs="CordiaUPC"/>
                <w:sz w:val="26"/>
                <w:szCs w:val="26"/>
              </w:rPr>
            </w:pPr>
          </w:p>
        </w:tc>
        <w:tc>
          <w:tcPr>
            <w:tcW w:w="164" w:type="dxa"/>
            <w:vAlign w:val="bottom"/>
          </w:tcPr>
          <w:p w14:paraId="36A2B005" w14:textId="77777777" w:rsidR="00F6389D" w:rsidRPr="00554EC3" w:rsidRDefault="00F6389D" w:rsidP="00F6389D">
            <w:pPr>
              <w:pStyle w:val="acctfourfigures"/>
              <w:spacing w:line="240" w:lineRule="exact"/>
              <w:rPr>
                <w:rFonts w:ascii="CordiaUPC" w:hAnsi="CordiaUPC" w:cs="CordiaUPC"/>
                <w:sz w:val="26"/>
                <w:szCs w:val="26"/>
              </w:rPr>
            </w:pPr>
          </w:p>
        </w:tc>
        <w:tc>
          <w:tcPr>
            <w:tcW w:w="1086" w:type="dxa"/>
            <w:vAlign w:val="bottom"/>
          </w:tcPr>
          <w:p w14:paraId="1A478BFB" w14:textId="5767ED22" w:rsidR="00F6389D" w:rsidRPr="00554EC3" w:rsidRDefault="00F6389D" w:rsidP="00F6389D">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52</w:t>
            </w:r>
          </w:p>
        </w:tc>
      </w:tr>
      <w:tr w:rsidR="00F6389D" w:rsidRPr="00554EC3" w14:paraId="782D458A" w14:textId="77777777" w:rsidTr="00E07B98">
        <w:tc>
          <w:tcPr>
            <w:tcW w:w="3966" w:type="dxa"/>
            <w:vAlign w:val="bottom"/>
          </w:tcPr>
          <w:p w14:paraId="1F7F7C65" w14:textId="77777777" w:rsidR="00F6389D" w:rsidRPr="00554EC3" w:rsidRDefault="00F6389D" w:rsidP="00F6389D">
            <w:pPr>
              <w:spacing w:line="240" w:lineRule="exact"/>
              <w:rPr>
                <w:rFonts w:ascii="CordiaUPC" w:hAnsi="CordiaUPC" w:cs="CordiaUPC"/>
                <w:sz w:val="26"/>
                <w:szCs w:val="26"/>
                <w:lang w:val="en-US"/>
              </w:rPr>
            </w:pPr>
            <w:r w:rsidRPr="00554EC3">
              <w:rPr>
                <w:rFonts w:ascii="CordiaUPC" w:hAnsi="CordiaUPC" w:cs="CordiaUPC" w:hint="cs"/>
                <w:sz w:val="26"/>
                <w:szCs w:val="26"/>
              </w:rPr>
              <w:t xml:space="preserve">Premises and equipment </w:t>
            </w:r>
          </w:p>
        </w:tc>
        <w:tc>
          <w:tcPr>
            <w:tcW w:w="1061" w:type="dxa"/>
            <w:vAlign w:val="bottom"/>
          </w:tcPr>
          <w:p w14:paraId="78D3E22A" w14:textId="3D731C7A" w:rsidR="00F6389D" w:rsidRPr="00554EC3" w:rsidRDefault="00F6389D" w:rsidP="00F6389D">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32</w:t>
            </w:r>
          </w:p>
        </w:tc>
        <w:tc>
          <w:tcPr>
            <w:tcW w:w="164" w:type="dxa"/>
            <w:vAlign w:val="bottom"/>
          </w:tcPr>
          <w:p w14:paraId="73985D4A" w14:textId="77777777" w:rsidR="00F6389D" w:rsidRPr="00554EC3" w:rsidRDefault="00F6389D" w:rsidP="00F6389D">
            <w:pPr>
              <w:pStyle w:val="acctfourfigures"/>
              <w:spacing w:line="240" w:lineRule="exact"/>
              <w:rPr>
                <w:rFonts w:ascii="CordiaUPC" w:hAnsi="CordiaUPC" w:cs="CordiaUPC"/>
                <w:sz w:val="26"/>
                <w:szCs w:val="26"/>
              </w:rPr>
            </w:pPr>
          </w:p>
        </w:tc>
        <w:tc>
          <w:tcPr>
            <w:tcW w:w="1184" w:type="dxa"/>
            <w:vAlign w:val="bottom"/>
          </w:tcPr>
          <w:p w14:paraId="373FDFC9" w14:textId="784EAAAA" w:rsidR="00F6389D" w:rsidRPr="00554EC3" w:rsidRDefault="00F6389D" w:rsidP="00F6389D">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2</w:t>
            </w:r>
          </w:p>
        </w:tc>
        <w:tc>
          <w:tcPr>
            <w:tcW w:w="171" w:type="dxa"/>
          </w:tcPr>
          <w:p w14:paraId="2878FE42" w14:textId="77777777" w:rsidR="00F6389D" w:rsidRPr="00554EC3" w:rsidRDefault="00F6389D" w:rsidP="00F6389D">
            <w:pPr>
              <w:pStyle w:val="acctfourfigures"/>
              <w:spacing w:line="240" w:lineRule="exact"/>
              <w:rPr>
                <w:rFonts w:ascii="CordiaUPC" w:hAnsi="CordiaUPC" w:cs="CordiaUPC"/>
                <w:sz w:val="26"/>
                <w:szCs w:val="26"/>
              </w:rPr>
            </w:pPr>
          </w:p>
        </w:tc>
        <w:tc>
          <w:tcPr>
            <w:tcW w:w="1250" w:type="dxa"/>
          </w:tcPr>
          <w:p w14:paraId="44BEF475" w14:textId="46DE7CDD" w:rsidR="00F6389D" w:rsidRPr="00554EC3" w:rsidRDefault="00F6389D" w:rsidP="00F6389D">
            <w:pPr>
              <w:pStyle w:val="acctfourfigures"/>
              <w:tabs>
                <w:tab w:val="clear" w:pos="765"/>
                <w:tab w:val="decimal" w:pos="891"/>
              </w:tabs>
              <w:spacing w:line="240" w:lineRule="exact"/>
              <w:ind w:right="14"/>
              <w:rPr>
                <w:rFonts w:ascii="CordiaUPC" w:hAnsi="CordiaUPC" w:cs="CordiaUPC"/>
                <w:sz w:val="26"/>
                <w:szCs w:val="26"/>
              </w:rPr>
            </w:pPr>
            <w:r>
              <w:rPr>
                <w:rFonts w:ascii="CordiaUPC" w:hAnsi="CordiaUPC" w:cs="CordiaUPC"/>
                <w:sz w:val="26"/>
                <w:szCs w:val="26"/>
              </w:rPr>
              <w:t>-</w:t>
            </w:r>
          </w:p>
        </w:tc>
        <w:tc>
          <w:tcPr>
            <w:tcW w:w="168" w:type="dxa"/>
            <w:vAlign w:val="bottom"/>
          </w:tcPr>
          <w:p w14:paraId="6CB4F51B" w14:textId="77777777" w:rsidR="00F6389D" w:rsidRPr="00554EC3" w:rsidRDefault="00F6389D" w:rsidP="00F6389D">
            <w:pPr>
              <w:pStyle w:val="acctfourfigures"/>
              <w:spacing w:line="240" w:lineRule="exact"/>
              <w:rPr>
                <w:rFonts w:ascii="CordiaUPC" w:hAnsi="CordiaUPC" w:cs="CordiaUPC"/>
                <w:sz w:val="26"/>
                <w:szCs w:val="26"/>
              </w:rPr>
            </w:pPr>
          </w:p>
        </w:tc>
        <w:tc>
          <w:tcPr>
            <w:tcW w:w="164" w:type="dxa"/>
            <w:vAlign w:val="bottom"/>
          </w:tcPr>
          <w:p w14:paraId="360A5D1E" w14:textId="77777777" w:rsidR="00F6389D" w:rsidRPr="00554EC3" w:rsidRDefault="00F6389D" w:rsidP="00F6389D">
            <w:pPr>
              <w:pStyle w:val="acctfourfigures"/>
              <w:spacing w:line="240" w:lineRule="exact"/>
              <w:rPr>
                <w:rFonts w:ascii="CordiaUPC" w:hAnsi="CordiaUPC" w:cs="CordiaUPC"/>
                <w:sz w:val="26"/>
                <w:szCs w:val="26"/>
              </w:rPr>
            </w:pPr>
          </w:p>
        </w:tc>
        <w:tc>
          <w:tcPr>
            <w:tcW w:w="1086" w:type="dxa"/>
            <w:vAlign w:val="bottom"/>
          </w:tcPr>
          <w:p w14:paraId="46A30CC2" w14:textId="47A42DA5" w:rsidR="00F6389D" w:rsidRPr="00554EC3" w:rsidRDefault="00F6389D" w:rsidP="00F6389D">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34</w:t>
            </w:r>
          </w:p>
        </w:tc>
      </w:tr>
      <w:tr w:rsidR="00F6389D" w:rsidRPr="00554EC3" w14:paraId="4463EB98" w14:textId="77777777" w:rsidTr="00E07B98">
        <w:tc>
          <w:tcPr>
            <w:tcW w:w="3966" w:type="dxa"/>
            <w:vAlign w:val="bottom"/>
          </w:tcPr>
          <w:p w14:paraId="7BD1C1E1" w14:textId="77777777" w:rsidR="00F6389D" w:rsidRPr="00554EC3" w:rsidRDefault="00F6389D" w:rsidP="00F6389D">
            <w:pPr>
              <w:spacing w:line="240" w:lineRule="exact"/>
              <w:rPr>
                <w:rFonts w:ascii="CordiaUPC" w:hAnsi="CordiaUPC" w:cs="CordiaUPC"/>
                <w:sz w:val="26"/>
                <w:szCs w:val="26"/>
              </w:rPr>
            </w:pPr>
            <w:r w:rsidRPr="00554EC3">
              <w:rPr>
                <w:rFonts w:ascii="CordiaUPC" w:hAnsi="CordiaUPC" w:cs="CordiaUPC" w:hint="cs"/>
                <w:sz w:val="26"/>
                <w:szCs w:val="26"/>
              </w:rPr>
              <w:t>Provisions for employee benefits</w:t>
            </w:r>
          </w:p>
        </w:tc>
        <w:tc>
          <w:tcPr>
            <w:tcW w:w="1061" w:type="dxa"/>
            <w:vAlign w:val="bottom"/>
          </w:tcPr>
          <w:p w14:paraId="3907D398" w14:textId="2FF1D54E" w:rsidR="00F6389D" w:rsidRPr="00554EC3" w:rsidRDefault="00F6389D" w:rsidP="00F6389D">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313</w:t>
            </w:r>
          </w:p>
        </w:tc>
        <w:tc>
          <w:tcPr>
            <w:tcW w:w="164" w:type="dxa"/>
            <w:vAlign w:val="bottom"/>
          </w:tcPr>
          <w:p w14:paraId="7C4D359F" w14:textId="77777777" w:rsidR="00F6389D" w:rsidRPr="00554EC3" w:rsidRDefault="00F6389D" w:rsidP="00F6389D">
            <w:pPr>
              <w:pStyle w:val="acctfourfigures"/>
              <w:spacing w:line="240" w:lineRule="exact"/>
              <w:rPr>
                <w:rFonts w:ascii="CordiaUPC" w:hAnsi="CordiaUPC" w:cs="CordiaUPC"/>
                <w:sz w:val="26"/>
                <w:szCs w:val="26"/>
              </w:rPr>
            </w:pPr>
          </w:p>
        </w:tc>
        <w:tc>
          <w:tcPr>
            <w:tcW w:w="1184" w:type="dxa"/>
            <w:vAlign w:val="bottom"/>
          </w:tcPr>
          <w:p w14:paraId="390F18F0" w14:textId="7CF6216F" w:rsidR="00F6389D" w:rsidRPr="00554EC3" w:rsidRDefault="00F6389D" w:rsidP="00F6389D">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4</w:t>
            </w:r>
          </w:p>
        </w:tc>
        <w:tc>
          <w:tcPr>
            <w:tcW w:w="171" w:type="dxa"/>
          </w:tcPr>
          <w:p w14:paraId="133C728D" w14:textId="77777777" w:rsidR="00F6389D" w:rsidRPr="00554EC3" w:rsidRDefault="00F6389D" w:rsidP="00F6389D">
            <w:pPr>
              <w:pStyle w:val="acctfourfigures"/>
              <w:spacing w:line="240" w:lineRule="exact"/>
              <w:rPr>
                <w:rFonts w:ascii="CordiaUPC" w:hAnsi="CordiaUPC" w:cs="CordiaUPC"/>
                <w:sz w:val="26"/>
                <w:szCs w:val="26"/>
              </w:rPr>
            </w:pPr>
          </w:p>
        </w:tc>
        <w:tc>
          <w:tcPr>
            <w:tcW w:w="1250" w:type="dxa"/>
          </w:tcPr>
          <w:p w14:paraId="11034A04" w14:textId="121CE6E7" w:rsidR="00F6389D" w:rsidRPr="00554EC3" w:rsidRDefault="00F6389D" w:rsidP="00F6389D">
            <w:pPr>
              <w:pStyle w:val="acctfourfigures"/>
              <w:tabs>
                <w:tab w:val="clear" w:pos="765"/>
                <w:tab w:val="decimal" w:pos="891"/>
              </w:tabs>
              <w:spacing w:line="240" w:lineRule="exact"/>
              <w:rPr>
                <w:rFonts w:ascii="CordiaUPC" w:hAnsi="CordiaUPC" w:cs="CordiaUPC"/>
                <w:sz w:val="26"/>
                <w:szCs w:val="26"/>
              </w:rPr>
            </w:pPr>
            <w:r>
              <w:rPr>
                <w:rFonts w:ascii="CordiaUPC" w:hAnsi="CordiaUPC" w:cs="CordiaUPC"/>
                <w:sz w:val="26"/>
                <w:szCs w:val="26"/>
              </w:rPr>
              <w:t>(44)</w:t>
            </w:r>
          </w:p>
        </w:tc>
        <w:tc>
          <w:tcPr>
            <w:tcW w:w="168" w:type="dxa"/>
            <w:vAlign w:val="bottom"/>
          </w:tcPr>
          <w:p w14:paraId="463B372C" w14:textId="77777777" w:rsidR="00F6389D" w:rsidRPr="00554EC3" w:rsidRDefault="00F6389D" w:rsidP="00F6389D">
            <w:pPr>
              <w:pStyle w:val="acctfourfigures"/>
              <w:spacing w:line="240" w:lineRule="exact"/>
              <w:rPr>
                <w:rFonts w:ascii="CordiaUPC" w:hAnsi="CordiaUPC" w:cs="CordiaUPC"/>
                <w:sz w:val="26"/>
                <w:szCs w:val="26"/>
              </w:rPr>
            </w:pPr>
          </w:p>
        </w:tc>
        <w:tc>
          <w:tcPr>
            <w:tcW w:w="164" w:type="dxa"/>
            <w:vAlign w:val="bottom"/>
          </w:tcPr>
          <w:p w14:paraId="37C59BB7" w14:textId="77777777" w:rsidR="00F6389D" w:rsidRPr="00554EC3" w:rsidRDefault="00F6389D" w:rsidP="00F6389D">
            <w:pPr>
              <w:pStyle w:val="acctfourfigures"/>
              <w:spacing w:line="240" w:lineRule="exact"/>
              <w:rPr>
                <w:rFonts w:ascii="CordiaUPC" w:hAnsi="CordiaUPC" w:cs="CordiaUPC"/>
                <w:sz w:val="26"/>
                <w:szCs w:val="26"/>
              </w:rPr>
            </w:pPr>
          </w:p>
        </w:tc>
        <w:tc>
          <w:tcPr>
            <w:tcW w:w="1086" w:type="dxa"/>
            <w:vAlign w:val="bottom"/>
          </w:tcPr>
          <w:p w14:paraId="32F38C8E" w14:textId="332D81F2" w:rsidR="00F6389D" w:rsidRPr="00554EC3" w:rsidRDefault="00F6389D" w:rsidP="00F6389D">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273</w:t>
            </w:r>
          </w:p>
        </w:tc>
      </w:tr>
      <w:tr w:rsidR="00F6389D" w:rsidRPr="00554EC3" w14:paraId="5BB3A198" w14:textId="77777777" w:rsidTr="00E07B98">
        <w:tc>
          <w:tcPr>
            <w:tcW w:w="3966" w:type="dxa"/>
            <w:vAlign w:val="bottom"/>
          </w:tcPr>
          <w:p w14:paraId="4851EF0D" w14:textId="77777777" w:rsidR="00F6389D" w:rsidRPr="00554EC3" w:rsidRDefault="00F6389D" w:rsidP="00F6389D">
            <w:pPr>
              <w:spacing w:line="240" w:lineRule="exact"/>
              <w:ind w:right="-126"/>
              <w:rPr>
                <w:rFonts w:ascii="CordiaUPC" w:hAnsi="CordiaUPC" w:cs="CordiaUPC"/>
                <w:sz w:val="26"/>
                <w:szCs w:val="26"/>
              </w:rPr>
            </w:pPr>
            <w:r w:rsidRPr="00554EC3">
              <w:rPr>
                <w:rFonts w:ascii="CordiaUPC" w:hAnsi="CordiaUPC" w:cs="CordiaUPC" w:hint="cs"/>
                <w:sz w:val="26"/>
                <w:szCs w:val="26"/>
              </w:rPr>
              <w:t>Provisions for other liabilities</w:t>
            </w:r>
          </w:p>
        </w:tc>
        <w:tc>
          <w:tcPr>
            <w:tcW w:w="1061" w:type="dxa"/>
            <w:vAlign w:val="bottom"/>
          </w:tcPr>
          <w:p w14:paraId="0A4C8E7B" w14:textId="309B1A88" w:rsidR="00F6389D" w:rsidRPr="00554EC3" w:rsidRDefault="00F6389D" w:rsidP="00F6389D">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289</w:t>
            </w:r>
          </w:p>
        </w:tc>
        <w:tc>
          <w:tcPr>
            <w:tcW w:w="164" w:type="dxa"/>
            <w:vAlign w:val="bottom"/>
          </w:tcPr>
          <w:p w14:paraId="3602C679" w14:textId="77777777" w:rsidR="00F6389D" w:rsidRPr="00554EC3" w:rsidRDefault="00F6389D" w:rsidP="00F6389D">
            <w:pPr>
              <w:pStyle w:val="acctfourfigures"/>
              <w:spacing w:line="240" w:lineRule="exact"/>
              <w:rPr>
                <w:rFonts w:ascii="CordiaUPC" w:hAnsi="CordiaUPC" w:cs="CordiaUPC"/>
                <w:sz w:val="26"/>
                <w:szCs w:val="26"/>
              </w:rPr>
            </w:pPr>
          </w:p>
        </w:tc>
        <w:tc>
          <w:tcPr>
            <w:tcW w:w="1184" w:type="dxa"/>
            <w:vAlign w:val="bottom"/>
          </w:tcPr>
          <w:p w14:paraId="2384D5DE" w14:textId="08642602" w:rsidR="00F6389D" w:rsidRPr="00554EC3" w:rsidRDefault="00F6389D" w:rsidP="00F6389D">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(18)</w:t>
            </w:r>
          </w:p>
        </w:tc>
        <w:tc>
          <w:tcPr>
            <w:tcW w:w="171" w:type="dxa"/>
          </w:tcPr>
          <w:p w14:paraId="3A0D6B2F" w14:textId="77777777" w:rsidR="00F6389D" w:rsidRPr="00554EC3" w:rsidRDefault="00F6389D" w:rsidP="00F6389D">
            <w:pPr>
              <w:pStyle w:val="acctfourfigures"/>
              <w:spacing w:line="240" w:lineRule="exact"/>
              <w:rPr>
                <w:rFonts w:ascii="CordiaUPC" w:hAnsi="CordiaUPC" w:cs="CordiaUPC"/>
                <w:sz w:val="26"/>
                <w:szCs w:val="26"/>
              </w:rPr>
            </w:pPr>
          </w:p>
        </w:tc>
        <w:tc>
          <w:tcPr>
            <w:tcW w:w="1250" w:type="dxa"/>
          </w:tcPr>
          <w:p w14:paraId="2FD5B321" w14:textId="79D2D9FF" w:rsidR="00F6389D" w:rsidRPr="00554EC3" w:rsidRDefault="00F6389D" w:rsidP="00F6389D">
            <w:pPr>
              <w:pStyle w:val="acctfourfigures"/>
              <w:tabs>
                <w:tab w:val="clear" w:pos="765"/>
                <w:tab w:val="decimal" w:pos="891"/>
              </w:tabs>
              <w:spacing w:line="240" w:lineRule="exact"/>
              <w:rPr>
                <w:rFonts w:ascii="CordiaUPC" w:hAnsi="CordiaUPC" w:cs="CordiaUPC"/>
                <w:sz w:val="26"/>
                <w:szCs w:val="26"/>
              </w:rPr>
            </w:pPr>
            <w:r>
              <w:rPr>
                <w:rFonts w:ascii="CordiaUPC" w:hAnsi="CordiaUPC" w:cs="CordiaUPC"/>
                <w:sz w:val="26"/>
                <w:szCs w:val="26"/>
              </w:rPr>
              <w:t>-</w:t>
            </w:r>
          </w:p>
        </w:tc>
        <w:tc>
          <w:tcPr>
            <w:tcW w:w="168" w:type="dxa"/>
            <w:vAlign w:val="bottom"/>
          </w:tcPr>
          <w:p w14:paraId="3445D6A6" w14:textId="77777777" w:rsidR="00F6389D" w:rsidRPr="00554EC3" w:rsidRDefault="00F6389D" w:rsidP="00F6389D">
            <w:pPr>
              <w:pStyle w:val="acctfourfigures"/>
              <w:spacing w:line="240" w:lineRule="exact"/>
              <w:rPr>
                <w:rFonts w:ascii="CordiaUPC" w:hAnsi="CordiaUPC" w:cs="CordiaUPC"/>
                <w:sz w:val="26"/>
                <w:szCs w:val="26"/>
              </w:rPr>
            </w:pPr>
          </w:p>
        </w:tc>
        <w:tc>
          <w:tcPr>
            <w:tcW w:w="164" w:type="dxa"/>
            <w:vAlign w:val="bottom"/>
          </w:tcPr>
          <w:p w14:paraId="5580B1C0" w14:textId="77777777" w:rsidR="00F6389D" w:rsidRPr="00554EC3" w:rsidRDefault="00F6389D" w:rsidP="00F6389D">
            <w:pPr>
              <w:pStyle w:val="acctfourfigures"/>
              <w:spacing w:line="240" w:lineRule="exact"/>
              <w:rPr>
                <w:rFonts w:ascii="CordiaUPC" w:hAnsi="CordiaUPC" w:cs="CordiaUPC"/>
                <w:sz w:val="26"/>
                <w:szCs w:val="26"/>
              </w:rPr>
            </w:pPr>
          </w:p>
        </w:tc>
        <w:tc>
          <w:tcPr>
            <w:tcW w:w="1086" w:type="dxa"/>
            <w:vAlign w:val="bottom"/>
          </w:tcPr>
          <w:p w14:paraId="452FF415" w14:textId="7FBFB0D4" w:rsidR="00F6389D" w:rsidRPr="00554EC3" w:rsidRDefault="00F6389D" w:rsidP="00F6389D">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271</w:t>
            </w:r>
          </w:p>
        </w:tc>
      </w:tr>
      <w:tr w:rsidR="00F6389D" w:rsidRPr="00554EC3" w14:paraId="3E0B8582" w14:textId="77777777" w:rsidTr="00E07B98">
        <w:tc>
          <w:tcPr>
            <w:tcW w:w="3966" w:type="dxa"/>
            <w:vAlign w:val="bottom"/>
          </w:tcPr>
          <w:p w14:paraId="154B2780" w14:textId="77777777" w:rsidR="00F6389D" w:rsidRPr="00554EC3" w:rsidRDefault="00F6389D" w:rsidP="00F6389D">
            <w:pPr>
              <w:spacing w:line="240" w:lineRule="exact"/>
              <w:rPr>
                <w:rFonts w:ascii="CordiaUPC" w:hAnsi="CordiaUPC" w:cs="CordiaUPC"/>
                <w:sz w:val="26"/>
                <w:szCs w:val="26"/>
                <w:lang w:val="en-US" w:eastAsia="th-TH"/>
              </w:rPr>
            </w:pPr>
            <w:r w:rsidRPr="00554EC3">
              <w:rPr>
                <w:rFonts w:ascii="CordiaUPC" w:hAnsi="CordiaUPC" w:cs="CordiaUPC" w:hint="cs"/>
                <w:sz w:val="26"/>
                <w:szCs w:val="26"/>
              </w:rPr>
              <w:t>Deferred revenue and other liabilities</w:t>
            </w:r>
          </w:p>
        </w:tc>
        <w:tc>
          <w:tcPr>
            <w:tcW w:w="1061" w:type="dxa"/>
            <w:vAlign w:val="bottom"/>
          </w:tcPr>
          <w:p w14:paraId="7F3726D3" w14:textId="744EF94D" w:rsidR="00F6389D" w:rsidRPr="00554EC3" w:rsidRDefault="00F6389D" w:rsidP="00F6389D">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912</w:t>
            </w:r>
          </w:p>
        </w:tc>
        <w:tc>
          <w:tcPr>
            <w:tcW w:w="164" w:type="dxa"/>
            <w:vAlign w:val="bottom"/>
          </w:tcPr>
          <w:p w14:paraId="01D957E1" w14:textId="77777777" w:rsidR="00F6389D" w:rsidRPr="00554EC3" w:rsidRDefault="00F6389D" w:rsidP="00F6389D">
            <w:pPr>
              <w:pStyle w:val="acctfourfigures"/>
              <w:spacing w:line="240" w:lineRule="exact"/>
              <w:rPr>
                <w:rFonts w:ascii="CordiaUPC" w:hAnsi="CordiaUPC" w:cs="CordiaUPC"/>
                <w:sz w:val="26"/>
                <w:szCs w:val="26"/>
              </w:rPr>
            </w:pPr>
          </w:p>
        </w:tc>
        <w:tc>
          <w:tcPr>
            <w:tcW w:w="1184" w:type="dxa"/>
            <w:vAlign w:val="bottom"/>
          </w:tcPr>
          <w:p w14:paraId="0A0D0385" w14:textId="02FF02FD" w:rsidR="00F6389D" w:rsidRPr="00554EC3" w:rsidRDefault="00F6389D" w:rsidP="00F6389D">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(74)</w:t>
            </w:r>
          </w:p>
        </w:tc>
        <w:tc>
          <w:tcPr>
            <w:tcW w:w="171" w:type="dxa"/>
          </w:tcPr>
          <w:p w14:paraId="304CC250" w14:textId="77777777" w:rsidR="00F6389D" w:rsidRPr="00554EC3" w:rsidRDefault="00F6389D" w:rsidP="00F6389D">
            <w:pPr>
              <w:pStyle w:val="acctfourfigures"/>
              <w:spacing w:line="240" w:lineRule="exact"/>
              <w:rPr>
                <w:rFonts w:ascii="CordiaUPC" w:hAnsi="CordiaUPC" w:cs="CordiaUPC"/>
                <w:sz w:val="26"/>
                <w:szCs w:val="26"/>
              </w:rPr>
            </w:pPr>
          </w:p>
        </w:tc>
        <w:tc>
          <w:tcPr>
            <w:tcW w:w="1250" w:type="dxa"/>
          </w:tcPr>
          <w:p w14:paraId="0BC73BFE" w14:textId="290200AD" w:rsidR="00F6389D" w:rsidRPr="00554EC3" w:rsidRDefault="00F6389D" w:rsidP="00F6389D">
            <w:pPr>
              <w:pStyle w:val="acctfourfigures"/>
              <w:tabs>
                <w:tab w:val="clear" w:pos="765"/>
                <w:tab w:val="decimal" w:pos="891"/>
              </w:tabs>
              <w:spacing w:line="240" w:lineRule="exact"/>
              <w:rPr>
                <w:rFonts w:ascii="CordiaUPC" w:hAnsi="CordiaUPC" w:cs="CordiaUPC"/>
                <w:sz w:val="26"/>
                <w:szCs w:val="26"/>
              </w:rPr>
            </w:pPr>
            <w:r>
              <w:rPr>
                <w:rFonts w:ascii="CordiaUPC" w:hAnsi="CordiaUPC" w:cs="CordiaUPC"/>
                <w:sz w:val="26"/>
                <w:szCs w:val="26"/>
              </w:rPr>
              <w:t>-</w:t>
            </w:r>
          </w:p>
        </w:tc>
        <w:tc>
          <w:tcPr>
            <w:tcW w:w="168" w:type="dxa"/>
            <w:vAlign w:val="bottom"/>
          </w:tcPr>
          <w:p w14:paraId="755527B2" w14:textId="77777777" w:rsidR="00F6389D" w:rsidRPr="00554EC3" w:rsidRDefault="00F6389D" w:rsidP="00F6389D">
            <w:pPr>
              <w:pStyle w:val="acctfourfigures"/>
              <w:spacing w:line="240" w:lineRule="exact"/>
              <w:rPr>
                <w:rFonts w:ascii="CordiaUPC" w:hAnsi="CordiaUPC" w:cs="CordiaUPC"/>
                <w:sz w:val="26"/>
                <w:szCs w:val="26"/>
              </w:rPr>
            </w:pPr>
          </w:p>
        </w:tc>
        <w:tc>
          <w:tcPr>
            <w:tcW w:w="164" w:type="dxa"/>
            <w:vAlign w:val="bottom"/>
          </w:tcPr>
          <w:p w14:paraId="6FDF22DC" w14:textId="77777777" w:rsidR="00F6389D" w:rsidRPr="00554EC3" w:rsidRDefault="00F6389D" w:rsidP="00F6389D">
            <w:pPr>
              <w:pStyle w:val="acctfourfigures"/>
              <w:spacing w:line="240" w:lineRule="exact"/>
              <w:rPr>
                <w:rFonts w:ascii="CordiaUPC" w:hAnsi="CordiaUPC" w:cs="CordiaUPC"/>
                <w:sz w:val="26"/>
                <w:szCs w:val="26"/>
              </w:rPr>
            </w:pPr>
          </w:p>
        </w:tc>
        <w:tc>
          <w:tcPr>
            <w:tcW w:w="1086" w:type="dxa"/>
            <w:vAlign w:val="bottom"/>
          </w:tcPr>
          <w:p w14:paraId="5E49533F" w14:textId="060BD2F4" w:rsidR="00F6389D" w:rsidRPr="00554EC3" w:rsidRDefault="00F6389D" w:rsidP="00F6389D">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838</w:t>
            </w:r>
          </w:p>
        </w:tc>
      </w:tr>
      <w:tr w:rsidR="00F6389D" w:rsidRPr="00554EC3" w14:paraId="06D821B4" w14:textId="77777777" w:rsidTr="00E07B98">
        <w:tc>
          <w:tcPr>
            <w:tcW w:w="3966" w:type="dxa"/>
            <w:vAlign w:val="bottom"/>
          </w:tcPr>
          <w:p w14:paraId="26D0CAF2" w14:textId="4F34060E" w:rsidR="00F6389D" w:rsidRPr="00554EC3" w:rsidRDefault="00F6389D" w:rsidP="00F6389D">
            <w:pPr>
              <w:spacing w:line="240" w:lineRule="exact"/>
              <w:rPr>
                <w:rFonts w:ascii="CordiaUPC" w:hAnsi="CordiaUPC" w:cs="CordiaUPC"/>
                <w:sz w:val="26"/>
                <w:szCs w:val="26"/>
              </w:rPr>
            </w:pPr>
            <w:r w:rsidRPr="00FC71C7">
              <w:rPr>
                <w:rFonts w:ascii="CordiaUPC" w:hAnsi="CordiaUPC" w:cs="CordiaUPC"/>
                <w:sz w:val="26"/>
                <w:szCs w:val="26"/>
              </w:rPr>
              <w:t>Loss carried forward</w:t>
            </w:r>
          </w:p>
        </w:tc>
        <w:tc>
          <w:tcPr>
            <w:tcW w:w="1061" w:type="dxa"/>
            <w:vAlign w:val="bottom"/>
          </w:tcPr>
          <w:p w14:paraId="33066681" w14:textId="19D937B5" w:rsidR="00F6389D" w:rsidRDefault="00F6389D" w:rsidP="00F6389D">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w:t>
            </w:r>
          </w:p>
        </w:tc>
        <w:tc>
          <w:tcPr>
            <w:tcW w:w="164" w:type="dxa"/>
            <w:vAlign w:val="bottom"/>
          </w:tcPr>
          <w:p w14:paraId="17972C5F" w14:textId="77777777" w:rsidR="00F6389D" w:rsidRPr="00554EC3" w:rsidRDefault="00F6389D" w:rsidP="00F6389D">
            <w:pPr>
              <w:pStyle w:val="acctfourfigures"/>
              <w:spacing w:line="240" w:lineRule="exact"/>
              <w:rPr>
                <w:rFonts w:ascii="CordiaUPC" w:hAnsi="CordiaUPC" w:cs="CordiaUPC"/>
                <w:sz w:val="26"/>
                <w:szCs w:val="26"/>
              </w:rPr>
            </w:pPr>
          </w:p>
        </w:tc>
        <w:tc>
          <w:tcPr>
            <w:tcW w:w="1184" w:type="dxa"/>
            <w:vAlign w:val="bottom"/>
          </w:tcPr>
          <w:p w14:paraId="1D8DF342" w14:textId="231A45DF" w:rsidR="00F6389D" w:rsidRDefault="00F6389D" w:rsidP="00F6389D">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615</w:t>
            </w:r>
          </w:p>
        </w:tc>
        <w:tc>
          <w:tcPr>
            <w:tcW w:w="171" w:type="dxa"/>
          </w:tcPr>
          <w:p w14:paraId="69B9EE09" w14:textId="77777777" w:rsidR="00F6389D" w:rsidRPr="00554EC3" w:rsidRDefault="00F6389D" w:rsidP="00F6389D">
            <w:pPr>
              <w:pStyle w:val="acctfourfigures"/>
              <w:spacing w:line="240" w:lineRule="exact"/>
              <w:rPr>
                <w:rFonts w:ascii="CordiaUPC" w:hAnsi="CordiaUPC" w:cs="CordiaUPC"/>
                <w:sz w:val="26"/>
                <w:szCs w:val="26"/>
              </w:rPr>
            </w:pPr>
          </w:p>
        </w:tc>
        <w:tc>
          <w:tcPr>
            <w:tcW w:w="1250" w:type="dxa"/>
          </w:tcPr>
          <w:p w14:paraId="1CEDBEEA" w14:textId="0DABC8E7" w:rsidR="00F6389D" w:rsidRPr="00554EC3" w:rsidRDefault="00F6389D" w:rsidP="00F6389D">
            <w:pPr>
              <w:pStyle w:val="acctfourfigures"/>
              <w:tabs>
                <w:tab w:val="clear" w:pos="765"/>
                <w:tab w:val="decimal" w:pos="891"/>
              </w:tabs>
              <w:spacing w:line="240" w:lineRule="exact"/>
              <w:rPr>
                <w:rFonts w:ascii="CordiaUPC" w:hAnsi="CordiaUPC" w:cs="CordiaUPC"/>
                <w:sz w:val="26"/>
                <w:szCs w:val="26"/>
              </w:rPr>
            </w:pPr>
            <w:r>
              <w:rPr>
                <w:rFonts w:ascii="CordiaUPC" w:hAnsi="CordiaUPC" w:cs="CordiaUPC"/>
                <w:sz w:val="26"/>
                <w:szCs w:val="26"/>
              </w:rPr>
              <w:t>-</w:t>
            </w:r>
          </w:p>
        </w:tc>
        <w:tc>
          <w:tcPr>
            <w:tcW w:w="168" w:type="dxa"/>
            <w:vAlign w:val="bottom"/>
          </w:tcPr>
          <w:p w14:paraId="67C1E335" w14:textId="77777777" w:rsidR="00F6389D" w:rsidRPr="00554EC3" w:rsidRDefault="00F6389D" w:rsidP="00F6389D">
            <w:pPr>
              <w:pStyle w:val="acctfourfigures"/>
              <w:spacing w:line="240" w:lineRule="exact"/>
              <w:rPr>
                <w:rFonts w:ascii="CordiaUPC" w:hAnsi="CordiaUPC" w:cs="CordiaUPC"/>
                <w:sz w:val="26"/>
                <w:szCs w:val="26"/>
              </w:rPr>
            </w:pPr>
          </w:p>
        </w:tc>
        <w:tc>
          <w:tcPr>
            <w:tcW w:w="164" w:type="dxa"/>
            <w:vAlign w:val="bottom"/>
          </w:tcPr>
          <w:p w14:paraId="04C29428" w14:textId="77777777" w:rsidR="00F6389D" w:rsidRPr="00554EC3" w:rsidRDefault="00F6389D" w:rsidP="00F6389D">
            <w:pPr>
              <w:pStyle w:val="acctfourfigures"/>
              <w:spacing w:line="240" w:lineRule="exact"/>
              <w:rPr>
                <w:rFonts w:ascii="CordiaUPC" w:hAnsi="CordiaUPC" w:cs="CordiaUPC"/>
                <w:sz w:val="26"/>
                <w:szCs w:val="26"/>
              </w:rPr>
            </w:pPr>
          </w:p>
        </w:tc>
        <w:tc>
          <w:tcPr>
            <w:tcW w:w="1086" w:type="dxa"/>
            <w:vAlign w:val="bottom"/>
          </w:tcPr>
          <w:p w14:paraId="37BA72F0" w14:textId="46F193D7" w:rsidR="00F6389D" w:rsidRPr="00554EC3" w:rsidRDefault="00F6389D" w:rsidP="00F6389D">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615</w:t>
            </w:r>
          </w:p>
        </w:tc>
      </w:tr>
      <w:tr w:rsidR="00F6389D" w:rsidRPr="00554EC3" w14:paraId="0D494CFF" w14:textId="77777777" w:rsidTr="00E07B98">
        <w:tc>
          <w:tcPr>
            <w:tcW w:w="3966" w:type="dxa"/>
            <w:vAlign w:val="bottom"/>
          </w:tcPr>
          <w:p w14:paraId="5B0D9C19" w14:textId="77777777" w:rsidR="00F6389D" w:rsidRPr="00554EC3" w:rsidRDefault="00F6389D" w:rsidP="00F6389D">
            <w:pPr>
              <w:spacing w:line="240" w:lineRule="exact"/>
              <w:ind w:right="-126"/>
              <w:rPr>
                <w:rFonts w:ascii="CordiaUPC" w:hAnsi="CordiaUPC" w:cs="CordiaUPC"/>
                <w:sz w:val="26"/>
                <w:szCs w:val="26"/>
              </w:rPr>
            </w:pPr>
            <w:r w:rsidRPr="00554EC3">
              <w:rPr>
                <w:rFonts w:ascii="CordiaUPC" w:hAnsi="CordiaUPC" w:cs="CordiaUPC" w:hint="cs"/>
                <w:sz w:val="26"/>
                <w:szCs w:val="26"/>
                <w:lang w:val="en-US"/>
              </w:rPr>
              <w:t>Others</w:t>
            </w:r>
          </w:p>
        </w:tc>
        <w:tc>
          <w:tcPr>
            <w:tcW w:w="1061" w:type="dxa"/>
            <w:vAlign w:val="bottom"/>
          </w:tcPr>
          <w:p w14:paraId="342A5D0D" w14:textId="7C8FC744" w:rsidR="00F6389D" w:rsidRPr="00554EC3" w:rsidRDefault="00F6389D" w:rsidP="00F6389D">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208</w:t>
            </w:r>
          </w:p>
        </w:tc>
        <w:tc>
          <w:tcPr>
            <w:tcW w:w="164" w:type="dxa"/>
            <w:vAlign w:val="bottom"/>
          </w:tcPr>
          <w:p w14:paraId="584079C3" w14:textId="77777777" w:rsidR="00F6389D" w:rsidRPr="00554EC3" w:rsidRDefault="00F6389D" w:rsidP="00F6389D">
            <w:pPr>
              <w:pStyle w:val="acctfourfigures"/>
              <w:spacing w:line="240" w:lineRule="exact"/>
              <w:rPr>
                <w:rFonts w:ascii="CordiaUPC" w:hAnsi="CordiaUPC" w:cs="CordiaUPC"/>
                <w:sz w:val="26"/>
                <w:szCs w:val="26"/>
              </w:rPr>
            </w:pPr>
          </w:p>
        </w:tc>
        <w:tc>
          <w:tcPr>
            <w:tcW w:w="1184" w:type="dxa"/>
            <w:vAlign w:val="bottom"/>
          </w:tcPr>
          <w:p w14:paraId="3C8C16F7" w14:textId="41F74B5C" w:rsidR="00F6389D" w:rsidRPr="00554EC3" w:rsidRDefault="00F6389D" w:rsidP="00F6389D">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8</w:t>
            </w:r>
          </w:p>
        </w:tc>
        <w:tc>
          <w:tcPr>
            <w:tcW w:w="171" w:type="dxa"/>
          </w:tcPr>
          <w:p w14:paraId="6559D580" w14:textId="77777777" w:rsidR="00F6389D" w:rsidRPr="00554EC3" w:rsidRDefault="00F6389D" w:rsidP="00F6389D">
            <w:pPr>
              <w:pStyle w:val="acctfourfigures"/>
              <w:spacing w:line="240" w:lineRule="exact"/>
              <w:rPr>
                <w:rFonts w:ascii="CordiaUPC" w:hAnsi="CordiaUPC" w:cs="CordiaUPC"/>
                <w:sz w:val="26"/>
                <w:szCs w:val="26"/>
              </w:rPr>
            </w:pPr>
          </w:p>
        </w:tc>
        <w:tc>
          <w:tcPr>
            <w:tcW w:w="1250" w:type="dxa"/>
            <w:tcBorders>
              <w:bottom w:val="single" w:sz="4" w:space="0" w:color="auto"/>
            </w:tcBorders>
          </w:tcPr>
          <w:p w14:paraId="42606C30" w14:textId="3840167F" w:rsidR="00F6389D" w:rsidRPr="00554EC3" w:rsidRDefault="00F6389D" w:rsidP="00F6389D">
            <w:pPr>
              <w:pStyle w:val="acctfourfigures"/>
              <w:tabs>
                <w:tab w:val="clear" w:pos="765"/>
                <w:tab w:val="decimal" w:pos="891"/>
              </w:tabs>
              <w:spacing w:line="240" w:lineRule="exact"/>
              <w:rPr>
                <w:rFonts w:ascii="CordiaUPC" w:hAnsi="CordiaUPC" w:cs="CordiaUPC"/>
                <w:sz w:val="26"/>
                <w:szCs w:val="26"/>
              </w:rPr>
            </w:pPr>
            <w:r>
              <w:rPr>
                <w:rFonts w:ascii="CordiaUPC" w:hAnsi="CordiaUPC" w:cs="CordiaUPC"/>
                <w:sz w:val="26"/>
                <w:szCs w:val="26"/>
              </w:rPr>
              <w:t>(17)</w:t>
            </w:r>
          </w:p>
        </w:tc>
        <w:tc>
          <w:tcPr>
            <w:tcW w:w="168" w:type="dxa"/>
            <w:vAlign w:val="bottom"/>
          </w:tcPr>
          <w:p w14:paraId="08233B5E" w14:textId="77777777" w:rsidR="00F6389D" w:rsidRPr="00554EC3" w:rsidRDefault="00F6389D" w:rsidP="00F6389D">
            <w:pPr>
              <w:pStyle w:val="acctfourfigures"/>
              <w:spacing w:line="240" w:lineRule="exact"/>
              <w:rPr>
                <w:rFonts w:ascii="CordiaUPC" w:hAnsi="CordiaUPC" w:cs="CordiaUPC"/>
                <w:sz w:val="26"/>
                <w:szCs w:val="26"/>
              </w:rPr>
            </w:pPr>
          </w:p>
        </w:tc>
        <w:tc>
          <w:tcPr>
            <w:tcW w:w="164" w:type="dxa"/>
            <w:vAlign w:val="bottom"/>
          </w:tcPr>
          <w:p w14:paraId="58642A01" w14:textId="77777777" w:rsidR="00F6389D" w:rsidRPr="00554EC3" w:rsidRDefault="00F6389D" w:rsidP="00F6389D">
            <w:pPr>
              <w:pStyle w:val="acctfourfigures"/>
              <w:spacing w:line="240" w:lineRule="exact"/>
              <w:rPr>
                <w:rFonts w:ascii="CordiaUPC" w:hAnsi="CordiaUPC" w:cs="CordiaUPC"/>
                <w:sz w:val="26"/>
                <w:szCs w:val="26"/>
              </w:rPr>
            </w:pPr>
          </w:p>
        </w:tc>
        <w:tc>
          <w:tcPr>
            <w:tcW w:w="1086" w:type="dxa"/>
            <w:vAlign w:val="bottom"/>
          </w:tcPr>
          <w:p w14:paraId="15AC47C0" w14:textId="3113E3B5" w:rsidR="00F6389D" w:rsidRPr="00554EC3" w:rsidRDefault="00F6389D" w:rsidP="00F6389D">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199</w:t>
            </w:r>
          </w:p>
        </w:tc>
      </w:tr>
      <w:tr w:rsidR="00F6389D" w:rsidRPr="00554EC3" w14:paraId="4478A7BA" w14:textId="77777777" w:rsidTr="00E07B98">
        <w:tc>
          <w:tcPr>
            <w:tcW w:w="3966" w:type="dxa"/>
            <w:vAlign w:val="bottom"/>
          </w:tcPr>
          <w:p w14:paraId="501B879C" w14:textId="77777777" w:rsidR="00F6389D" w:rsidRPr="00554EC3" w:rsidRDefault="00F6389D" w:rsidP="00F6389D">
            <w:pPr>
              <w:spacing w:line="240" w:lineRule="exact"/>
              <w:ind w:right="-126"/>
              <w:rPr>
                <w:rFonts w:ascii="CordiaUPC" w:hAnsi="CordiaUPC" w:cs="CordiaUPC"/>
                <w:b/>
                <w:bCs/>
                <w:i/>
                <w:iCs/>
                <w:sz w:val="26"/>
                <w:szCs w:val="26"/>
              </w:rPr>
            </w:pPr>
            <w:r w:rsidRPr="00554EC3">
              <w:rPr>
                <w:rFonts w:ascii="CordiaUPC" w:hAnsi="CordiaUPC" w:cs="CordiaUPC" w:hint="cs"/>
                <w:b/>
                <w:bCs/>
                <w:sz w:val="26"/>
                <w:szCs w:val="26"/>
              </w:rPr>
              <w:t>Total</w:t>
            </w:r>
          </w:p>
        </w:tc>
        <w:tc>
          <w:tcPr>
            <w:tcW w:w="1061" w:type="dxa"/>
            <w:tcBorders>
              <w:top w:val="single" w:sz="4" w:space="0" w:color="auto"/>
              <w:bottom w:val="single" w:sz="4" w:space="0" w:color="auto"/>
            </w:tcBorders>
            <w:vAlign w:val="bottom"/>
          </w:tcPr>
          <w:p w14:paraId="4B2E559F" w14:textId="4F1FE9E3" w:rsidR="00F6389D" w:rsidRPr="00554EC3" w:rsidRDefault="00F6389D" w:rsidP="00F6389D">
            <w:pPr>
              <w:pStyle w:val="acctfourfigures"/>
              <w:tabs>
                <w:tab w:val="clear" w:pos="765"/>
                <w:tab w:val="decimal" w:pos="852"/>
              </w:tabs>
              <w:spacing w:line="240" w:lineRule="exact"/>
              <w:ind w:right="11"/>
              <w:rPr>
                <w:rFonts w:ascii="CordiaUPC" w:hAnsi="CordiaUPC" w:cs="CordiaUPC"/>
                <w:b/>
                <w:bCs/>
                <w:sz w:val="26"/>
                <w:szCs w:val="26"/>
              </w:rPr>
            </w:pPr>
            <w:r>
              <w:rPr>
                <w:rFonts w:ascii="CordiaUPC" w:hAnsi="CordiaUPC" w:cs="CordiaUPC"/>
                <w:b/>
                <w:bCs/>
                <w:sz w:val="26"/>
                <w:szCs w:val="26"/>
              </w:rPr>
              <w:t>4,344</w:t>
            </w:r>
          </w:p>
        </w:tc>
        <w:tc>
          <w:tcPr>
            <w:tcW w:w="164" w:type="dxa"/>
            <w:vAlign w:val="bottom"/>
          </w:tcPr>
          <w:p w14:paraId="4B978875" w14:textId="77777777" w:rsidR="00F6389D" w:rsidRPr="00554EC3" w:rsidRDefault="00F6389D" w:rsidP="00F6389D">
            <w:pPr>
              <w:pStyle w:val="acctfourfigures"/>
              <w:spacing w:line="240" w:lineRule="exact"/>
              <w:rPr>
                <w:rFonts w:ascii="CordiaUPC" w:hAnsi="CordiaUPC" w:cs="CordiaUPC"/>
                <w:b/>
                <w:bCs/>
                <w:sz w:val="26"/>
                <w:szCs w:val="26"/>
              </w:rPr>
            </w:pPr>
          </w:p>
        </w:tc>
        <w:tc>
          <w:tcPr>
            <w:tcW w:w="1184" w:type="dxa"/>
            <w:tcBorders>
              <w:top w:val="single" w:sz="4" w:space="0" w:color="auto"/>
              <w:bottom w:val="single" w:sz="4" w:space="0" w:color="auto"/>
            </w:tcBorders>
            <w:vAlign w:val="bottom"/>
          </w:tcPr>
          <w:p w14:paraId="0F5AC63A" w14:textId="77165403" w:rsidR="00F6389D" w:rsidRPr="00554EC3" w:rsidRDefault="00F6389D" w:rsidP="00F6389D">
            <w:pPr>
              <w:pStyle w:val="acctfourfigures"/>
              <w:tabs>
                <w:tab w:val="clear" w:pos="765"/>
                <w:tab w:val="decimal" w:pos="926"/>
              </w:tabs>
              <w:spacing w:line="240" w:lineRule="exact"/>
              <w:ind w:right="11"/>
              <w:rPr>
                <w:rFonts w:ascii="CordiaUPC" w:hAnsi="CordiaUPC" w:cs="CordiaUPC"/>
                <w:b/>
                <w:bCs/>
                <w:sz w:val="26"/>
                <w:szCs w:val="26"/>
              </w:rPr>
            </w:pPr>
            <w:r>
              <w:rPr>
                <w:rFonts w:ascii="CordiaUPC" w:hAnsi="CordiaUPC" w:cs="CordiaUPC"/>
                <w:b/>
                <w:bCs/>
                <w:sz w:val="26"/>
                <w:szCs w:val="26"/>
              </w:rPr>
              <w:t>(63)</w:t>
            </w:r>
          </w:p>
        </w:tc>
        <w:tc>
          <w:tcPr>
            <w:tcW w:w="171" w:type="dxa"/>
          </w:tcPr>
          <w:p w14:paraId="28734AC1" w14:textId="77777777" w:rsidR="00F6389D" w:rsidRPr="00554EC3" w:rsidRDefault="00F6389D" w:rsidP="00F6389D">
            <w:pPr>
              <w:pStyle w:val="acctfourfigures"/>
              <w:spacing w:line="240" w:lineRule="exact"/>
              <w:rPr>
                <w:rFonts w:ascii="CordiaUPC" w:hAnsi="CordiaUPC" w:cs="CordiaUPC"/>
                <w:b/>
                <w:bCs/>
                <w:sz w:val="26"/>
                <w:szCs w:val="26"/>
              </w:rPr>
            </w:pPr>
          </w:p>
        </w:tc>
        <w:tc>
          <w:tcPr>
            <w:tcW w:w="1250" w:type="dxa"/>
            <w:tcBorders>
              <w:top w:val="single" w:sz="4" w:space="0" w:color="auto"/>
              <w:bottom w:val="single" w:sz="4" w:space="0" w:color="auto"/>
            </w:tcBorders>
          </w:tcPr>
          <w:p w14:paraId="6A07A3FB" w14:textId="2781D817" w:rsidR="00F6389D" w:rsidRPr="00554EC3" w:rsidRDefault="00F6389D" w:rsidP="00F6389D">
            <w:pPr>
              <w:pStyle w:val="acctfourfigures"/>
              <w:tabs>
                <w:tab w:val="clear" w:pos="765"/>
                <w:tab w:val="decimal" w:pos="891"/>
              </w:tabs>
              <w:spacing w:line="240" w:lineRule="exact"/>
              <w:ind w:right="14"/>
              <w:rPr>
                <w:rFonts w:ascii="CordiaUPC" w:hAnsi="CordiaUPC" w:cs="CordiaUPC"/>
                <w:b/>
                <w:bCs/>
                <w:sz w:val="26"/>
                <w:szCs w:val="26"/>
              </w:rPr>
            </w:pPr>
            <w:r>
              <w:rPr>
                <w:rFonts w:ascii="CordiaUPC" w:hAnsi="CordiaUPC" w:cs="CordiaUPC"/>
                <w:b/>
                <w:bCs/>
                <w:sz w:val="26"/>
                <w:szCs w:val="26"/>
              </w:rPr>
              <w:t>(61)</w:t>
            </w:r>
          </w:p>
        </w:tc>
        <w:tc>
          <w:tcPr>
            <w:tcW w:w="168" w:type="dxa"/>
            <w:vAlign w:val="bottom"/>
          </w:tcPr>
          <w:p w14:paraId="422AB42B" w14:textId="77777777" w:rsidR="00F6389D" w:rsidRPr="00554EC3" w:rsidRDefault="00F6389D" w:rsidP="00F6389D">
            <w:pPr>
              <w:pStyle w:val="acctfourfigures"/>
              <w:spacing w:line="240" w:lineRule="exact"/>
              <w:rPr>
                <w:rFonts w:ascii="CordiaUPC" w:hAnsi="CordiaUPC" w:cs="CordiaUPC"/>
                <w:b/>
                <w:bCs/>
                <w:sz w:val="26"/>
                <w:szCs w:val="26"/>
              </w:rPr>
            </w:pPr>
          </w:p>
        </w:tc>
        <w:tc>
          <w:tcPr>
            <w:tcW w:w="164" w:type="dxa"/>
            <w:vAlign w:val="bottom"/>
          </w:tcPr>
          <w:p w14:paraId="12D9889F" w14:textId="77777777" w:rsidR="00F6389D" w:rsidRPr="00554EC3" w:rsidRDefault="00F6389D" w:rsidP="00F6389D">
            <w:pPr>
              <w:pStyle w:val="acctfourfigures"/>
              <w:spacing w:line="240" w:lineRule="exact"/>
              <w:rPr>
                <w:rFonts w:ascii="CordiaUPC" w:hAnsi="CordiaUPC" w:cs="CordiaUPC"/>
                <w:b/>
                <w:bCs/>
                <w:sz w:val="26"/>
                <w:szCs w:val="26"/>
              </w:rPr>
            </w:pPr>
          </w:p>
        </w:tc>
        <w:tc>
          <w:tcPr>
            <w:tcW w:w="1086" w:type="dxa"/>
            <w:tcBorders>
              <w:top w:val="single" w:sz="4" w:space="0" w:color="auto"/>
              <w:bottom w:val="single" w:sz="4" w:space="0" w:color="auto"/>
            </w:tcBorders>
            <w:vAlign w:val="bottom"/>
          </w:tcPr>
          <w:p w14:paraId="3E5B026B" w14:textId="14C8C094" w:rsidR="00F6389D" w:rsidRPr="00554EC3" w:rsidRDefault="00F6389D" w:rsidP="00F6389D">
            <w:pPr>
              <w:pStyle w:val="acctfourfigures"/>
              <w:tabs>
                <w:tab w:val="clear" w:pos="765"/>
                <w:tab w:val="decimal" w:pos="756"/>
              </w:tabs>
              <w:spacing w:line="240" w:lineRule="exact"/>
              <w:ind w:right="11"/>
              <w:rPr>
                <w:rFonts w:ascii="CordiaUPC" w:hAnsi="CordiaUPC" w:cs="CordiaUPC"/>
                <w:b/>
                <w:bCs/>
                <w:sz w:val="26"/>
                <w:szCs w:val="26"/>
              </w:rPr>
            </w:pPr>
            <w:r>
              <w:rPr>
                <w:rFonts w:ascii="CordiaUPC" w:hAnsi="CordiaUPC" w:cs="CordiaUPC"/>
                <w:b/>
                <w:bCs/>
                <w:sz w:val="26"/>
                <w:szCs w:val="26"/>
              </w:rPr>
              <w:t>4,220</w:t>
            </w:r>
          </w:p>
        </w:tc>
      </w:tr>
      <w:tr w:rsidR="00F6389D" w:rsidRPr="00554EC3" w14:paraId="728F5417" w14:textId="77777777" w:rsidTr="00E07B98">
        <w:trPr>
          <w:trHeight w:val="83"/>
          <w:tblHeader/>
        </w:trPr>
        <w:tc>
          <w:tcPr>
            <w:tcW w:w="3966" w:type="dxa"/>
          </w:tcPr>
          <w:p w14:paraId="6B07B7F4" w14:textId="77777777" w:rsidR="00F6389D" w:rsidRPr="00554EC3" w:rsidRDefault="00F6389D" w:rsidP="00F6389D">
            <w:pPr>
              <w:pStyle w:val="acctfourfigures"/>
              <w:tabs>
                <w:tab w:val="clear" w:pos="765"/>
              </w:tabs>
              <w:spacing w:line="240" w:lineRule="exact"/>
              <w:ind w:right="-79"/>
              <w:jc w:val="center"/>
              <w:rPr>
                <w:rFonts w:ascii="CordiaUPC" w:hAnsi="CordiaUPC" w:cs="CordiaUPC"/>
                <w:sz w:val="26"/>
                <w:szCs w:val="26"/>
                <w:cs/>
                <w:lang w:bidi="th-TH"/>
              </w:rPr>
            </w:pPr>
          </w:p>
        </w:tc>
        <w:tc>
          <w:tcPr>
            <w:tcW w:w="1061" w:type="dxa"/>
          </w:tcPr>
          <w:p w14:paraId="2228FB49" w14:textId="77777777" w:rsidR="00F6389D" w:rsidRPr="00554EC3" w:rsidRDefault="00F6389D" w:rsidP="00F6389D">
            <w:pPr>
              <w:pStyle w:val="acctfourfigures"/>
              <w:tabs>
                <w:tab w:val="clear" w:pos="765"/>
              </w:tabs>
              <w:spacing w:line="240" w:lineRule="exact"/>
              <w:ind w:left="-81" w:right="-79"/>
              <w:jc w:val="center"/>
              <w:rPr>
                <w:rFonts w:ascii="CordiaUPC" w:hAnsi="CordiaUPC" w:cs="CordiaUPC"/>
                <w:b/>
                <w:bCs/>
                <w:sz w:val="26"/>
                <w:szCs w:val="26"/>
              </w:rPr>
            </w:pPr>
          </w:p>
        </w:tc>
        <w:tc>
          <w:tcPr>
            <w:tcW w:w="164" w:type="dxa"/>
            <w:vAlign w:val="bottom"/>
          </w:tcPr>
          <w:p w14:paraId="193CEBE0" w14:textId="77777777" w:rsidR="00F6389D" w:rsidRPr="00554EC3" w:rsidRDefault="00F6389D" w:rsidP="00F6389D">
            <w:pPr>
              <w:pStyle w:val="acctfourfigures"/>
              <w:spacing w:line="240" w:lineRule="exact"/>
              <w:rPr>
                <w:rFonts w:ascii="CordiaUPC" w:hAnsi="CordiaUPC" w:cs="CordiaUPC"/>
                <w:sz w:val="26"/>
                <w:szCs w:val="26"/>
              </w:rPr>
            </w:pPr>
          </w:p>
        </w:tc>
        <w:tc>
          <w:tcPr>
            <w:tcW w:w="2605" w:type="dxa"/>
            <w:gridSpan w:val="3"/>
          </w:tcPr>
          <w:p w14:paraId="5131A75F" w14:textId="77777777" w:rsidR="00F6389D" w:rsidRPr="00FC71C7" w:rsidRDefault="00F6389D" w:rsidP="00F6389D">
            <w:pPr>
              <w:pStyle w:val="acctfourfigures"/>
              <w:tabs>
                <w:tab w:val="clear" w:pos="765"/>
              </w:tabs>
              <w:spacing w:line="240" w:lineRule="exact"/>
              <w:ind w:left="-1144" w:right="-1464"/>
              <w:jc w:val="center"/>
              <w:rPr>
                <w:rFonts w:ascii="CordiaUPC" w:hAnsi="CordiaUPC" w:cs="CordiaUPC"/>
                <w:b/>
                <w:bCs/>
                <w:sz w:val="26"/>
                <w:szCs w:val="26"/>
              </w:rPr>
            </w:pPr>
          </w:p>
        </w:tc>
        <w:tc>
          <w:tcPr>
            <w:tcW w:w="168" w:type="dxa"/>
            <w:vAlign w:val="bottom"/>
          </w:tcPr>
          <w:p w14:paraId="78EECDC9" w14:textId="77777777" w:rsidR="00F6389D" w:rsidRPr="00554EC3" w:rsidRDefault="00F6389D" w:rsidP="00F6389D">
            <w:pPr>
              <w:pStyle w:val="acctfourfigures"/>
              <w:spacing w:line="240" w:lineRule="exact"/>
              <w:rPr>
                <w:rFonts w:ascii="CordiaUPC" w:hAnsi="CordiaUPC" w:cs="CordiaUPC"/>
                <w:sz w:val="26"/>
                <w:szCs w:val="26"/>
              </w:rPr>
            </w:pPr>
          </w:p>
        </w:tc>
        <w:tc>
          <w:tcPr>
            <w:tcW w:w="164" w:type="dxa"/>
            <w:vAlign w:val="bottom"/>
          </w:tcPr>
          <w:p w14:paraId="7C5995E5" w14:textId="77777777" w:rsidR="00F6389D" w:rsidRPr="00554EC3" w:rsidRDefault="00F6389D" w:rsidP="00F6389D">
            <w:pPr>
              <w:pStyle w:val="acctfourfigures"/>
              <w:spacing w:line="240" w:lineRule="exact"/>
              <w:rPr>
                <w:rFonts w:ascii="CordiaUPC" w:hAnsi="CordiaUPC" w:cs="CordiaUPC"/>
                <w:sz w:val="26"/>
                <w:szCs w:val="26"/>
              </w:rPr>
            </w:pPr>
          </w:p>
        </w:tc>
        <w:tc>
          <w:tcPr>
            <w:tcW w:w="1086" w:type="dxa"/>
          </w:tcPr>
          <w:p w14:paraId="13D87864" w14:textId="77777777" w:rsidR="00F6389D" w:rsidRPr="00554EC3" w:rsidRDefault="00F6389D" w:rsidP="00F6389D">
            <w:pPr>
              <w:pStyle w:val="acctfourfigures"/>
              <w:tabs>
                <w:tab w:val="clear" w:pos="765"/>
              </w:tabs>
              <w:spacing w:line="240" w:lineRule="exact"/>
              <w:ind w:left="-79" w:right="-79"/>
              <w:jc w:val="center"/>
              <w:rPr>
                <w:rFonts w:ascii="CordiaUPC" w:hAnsi="CordiaUPC" w:cs="CordiaUPC"/>
                <w:b/>
                <w:bCs/>
                <w:spacing w:val="-4"/>
                <w:sz w:val="26"/>
                <w:szCs w:val="26"/>
              </w:rPr>
            </w:pPr>
          </w:p>
        </w:tc>
      </w:tr>
      <w:tr w:rsidR="00F6389D" w:rsidRPr="00554EC3" w14:paraId="3582BB61" w14:textId="77777777" w:rsidTr="00E07B98">
        <w:trPr>
          <w:trHeight w:val="83"/>
          <w:tblHeader/>
        </w:trPr>
        <w:tc>
          <w:tcPr>
            <w:tcW w:w="3966" w:type="dxa"/>
          </w:tcPr>
          <w:p w14:paraId="7608A5A3" w14:textId="77777777" w:rsidR="00F6389D" w:rsidRPr="00554EC3" w:rsidRDefault="00F6389D" w:rsidP="00F6389D">
            <w:pPr>
              <w:pStyle w:val="acctfourfigures"/>
              <w:tabs>
                <w:tab w:val="clear" w:pos="765"/>
              </w:tabs>
              <w:spacing w:line="240" w:lineRule="exact"/>
              <w:ind w:right="-79"/>
              <w:jc w:val="center"/>
              <w:rPr>
                <w:rFonts w:ascii="CordiaUPC" w:hAnsi="CordiaUPC" w:cs="CordiaUPC"/>
                <w:sz w:val="26"/>
                <w:szCs w:val="26"/>
                <w:cs/>
                <w:lang w:bidi="th-TH"/>
              </w:rPr>
            </w:pPr>
          </w:p>
        </w:tc>
        <w:tc>
          <w:tcPr>
            <w:tcW w:w="1061" w:type="dxa"/>
          </w:tcPr>
          <w:p w14:paraId="44C74B16" w14:textId="77777777" w:rsidR="00F6389D" w:rsidRPr="00554EC3" w:rsidRDefault="00F6389D" w:rsidP="00F6389D">
            <w:pPr>
              <w:pStyle w:val="acctfourfigures"/>
              <w:tabs>
                <w:tab w:val="clear" w:pos="765"/>
              </w:tabs>
              <w:spacing w:line="240" w:lineRule="exact"/>
              <w:ind w:left="-81" w:right="-79"/>
              <w:jc w:val="center"/>
              <w:rPr>
                <w:rFonts w:ascii="CordiaUPC" w:hAnsi="CordiaUPC" w:cs="CordiaUPC"/>
                <w:b/>
                <w:bCs/>
                <w:sz w:val="26"/>
                <w:szCs w:val="26"/>
              </w:rPr>
            </w:pPr>
          </w:p>
        </w:tc>
        <w:tc>
          <w:tcPr>
            <w:tcW w:w="164" w:type="dxa"/>
            <w:vAlign w:val="bottom"/>
          </w:tcPr>
          <w:p w14:paraId="2C9861FC" w14:textId="77777777" w:rsidR="00F6389D" w:rsidRPr="00554EC3" w:rsidRDefault="00F6389D" w:rsidP="00F6389D">
            <w:pPr>
              <w:pStyle w:val="acctfourfigures"/>
              <w:spacing w:line="240" w:lineRule="exact"/>
              <w:rPr>
                <w:rFonts w:ascii="CordiaUPC" w:hAnsi="CordiaUPC" w:cs="CordiaUPC"/>
                <w:sz w:val="26"/>
                <w:szCs w:val="26"/>
              </w:rPr>
            </w:pPr>
          </w:p>
        </w:tc>
        <w:tc>
          <w:tcPr>
            <w:tcW w:w="2605" w:type="dxa"/>
            <w:gridSpan w:val="3"/>
          </w:tcPr>
          <w:p w14:paraId="6CF3D5F6" w14:textId="42C5A6A4" w:rsidR="00F6389D" w:rsidRPr="00554EC3" w:rsidRDefault="00F6389D" w:rsidP="00F6389D">
            <w:pPr>
              <w:pStyle w:val="acctfourfigures"/>
              <w:tabs>
                <w:tab w:val="clear" w:pos="765"/>
              </w:tabs>
              <w:spacing w:line="240" w:lineRule="exact"/>
              <w:ind w:left="-1144" w:right="-1464"/>
              <w:jc w:val="center"/>
              <w:rPr>
                <w:rFonts w:ascii="CordiaUPC" w:hAnsi="CordiaUPC" w:cs="CordiaUPC"/>
                <w:sz w:val="26"/>
                <w:szCs w:val="26"/>
              </w:rPr>
            </w:pPr>
            <w:r w:rsidRPr="00FC71C7">
              <w:rPr>
                <w:rFonts w:ascii="CordiaUPC" w:hAnsi="CordiaUPC" w:cs="CordiaUPC"/>
                <w:b/>
                <w:bCs/>
                <w:sz w:val="26"/>
                <w:szCs w:val="26"/>
              </w:rPr>
              <w:t>Bank only</w:t>
            </w:r>
          </w:p>
        </w:tc>
        <w:tc>
          <w:tcPr>
            <w:tcW w:w="168" w:type="dxa"/>
            <w:vAlign w:val="bottom"/>
          </w:tcPr>
          <w:p w14:paraId="61644144" w14:textId="77777777" w:rsidR="00F6389D" w:rsidRPr="00554EC3" w:rsidRDefault="00F6389D" w:rsidP="00F6389D">
            <w:pPr>
              <w:pStyle w:val="acctfourfigures"/>
              <w:spacing w:line="240" w:lineRule="exact"/>
              <w:rPr>
                <w:rFonts w:ascii="CordiaUPC" w:hAnsi="CordiaUPC" w:cs="CordiaUPC"/>
                <w:sz w:val="26"/>
                <w:szCs w:val="26"/>
              </w:rPr>
            </w:pPr>
          </w:p>
        </w:tc>
        <w:tc>
          <w:tcPr>
            <w:tcW w:w="164" w:type="dxa"/>
            <w:vAlign w:val="bottom"/>
          </w:tcPr>
          <w:p w14:paraId="5A933B71" w14:textId="77777777" w:rsidR="00F6389D" w:rsidRPr="00554EC3" w:rsidRDefault="00F6389D" w:rsidP="00F6389D">
            <w:pPr>
              <w:pStyle w:val="acctfourfigures"/>
              <w:spacing w:line="240" w:lineRule="exact"/>
              <w:rPr>
                <w:rFonts w:ascii="CordiaUPC" w:hAnsi="CordiaUPC" w:cs="CordiaUPC"/>
                <w:sz w:val="26"/>
                <w:szCs w:val="26"/>
              </w:rPr>
            </w:pPr>
          </w:p>
        </w:tc>
        <w:tc>
          <w:tcPr>
            <w:tcW w:w="1086" w:type="dxa"/>
          </w:tcPr>
          <w:p w14:paraId="5D5C35A4" w14:textId="77777777" w:rsidR="00F6389D" w:rsidRPr="00554EC3" w:rsidRDefault="00F6389D" w:rsidP="00F6389D">
            <w:pPr>
              <w:pStyle w:val="acctfourfigures"/>
              <w:tabs>
                <w:tab w:val="clear" w:pos="765"/>
              </w:tabs>
              <w:spacing w:line="240" w:lineRule="exact"/>
              <w:ind w:left="-79" w:right="-79"/>
              <w:jc w:val="center"/>
              <w:rPr>
                <w:rFonts w:ascii="CordiaUPC" w:hAnsi="CordiaUPC" w:cs="CordiaUPC"/>
                <w:b/>
                <w:bCs/>
                <w:spacing w:val="-4"/>
                <w:sz w:val="26"/>
                <w:szCs w:val="26"/>
              </w:rPr>
            </w:pPr>
          </w:p>
        </w:tc>
      </w:tr>
      <w:tr w:rsidR="00F6389D" w:rsidRPr="00554EC3" w14:paraId="56E0F2BF" w14:textId="77777777" w:rsidTr="00E07B98">
        <w:trPr>
          <w:trHeight w:val="83"/>
          <w:tblHeader/>
        </w:trPr>
        <w:tc>
          <w:tcPr>
            <w:tcW w:w="3966" w:type="dxa"/>
          </w:tcPr>
          <w:p w14:paraId="3F4E13C8" w14:textId="77777777" w:rsidR="00F6389D" w:rsidRPr="00554EC3" w:rsidRDefault="00F6389D" w:rsidP="00F6389D">
            <w:pPr>
              <w:pStyle w:val="acctfourfigures"/>
              <w:tabs>
                <w:tab w:val="clear" w:pos="765"/>
              </w:tabs>
              <w:spacing w:line="240" w:lineRule="exact"/>
              <w:ind w:right="-79"/>
              <w:jc w:val="center"/>
              <w:rPr>
                <w:rFonts w:ascii="CordiaUPC" w:hAnsi="CordiaUPC" w:cs="CordiaUPC"/>
                <w:sz w:val="26"/>
                <w:szCs w:val="26"/>
                <w:cs/>
                <w:lang w:bidi="th-TH"/>
              </w:rPr>
            </w:pPr>
          </w:p>
        </w:tc>
        <w:tc>
          <w:tcPr>
            <w:tcW w:w="1061" w:type="dxa"/>
          </w:tcPr>
          <w:p w14:paraId="3159BF6A" w14:textId="77777777" w:rsidR="00F6389D" w:rsidRPr="00554EC3" w:rsidRDefault="00F6389D" w:rsidP="00F6389D">
            <w:pPr>
              <w:pStyle w:val="acctfourfigures"/>
              <w:tabs>
                <w:tab w:val="clear" w:pos="765"/>
              </w:tabs>
              <w:spacing w:line="240" w:lineRule="exact"/>
              <w:ind w:left="-81" w:right="-79"/>
              <w:jc w:val="center"/>
              <w:rPr>
                <w:rFonts w:ascii="CordiaUPC" w:hAnsi="CordiaUPC" w:cs="CordiaUPC"/>
                <w:b/>
                <w:bCs/>
                <w:sz w:val="26"/>
                <w:szCs w:val="26"/>
              </w:rPr>
            </w:pPr>
          </w:p>
        </w:tc>
        <w:tc>
          <w:tcPr>
            <w:tcW w:w="164" w:type="dxa"/>
            <w:vAlign w:val="bottom"/>
          </w:tcPr>
          <w:p w14:paraId="5B112497" w14:textId="77777777" w:rsidR="00F6389D" w:rsidRPr="00554EC3" w:rsidRDefault="00F6389D" w:rsidP="00F6389D">
            <w:pPr>
              <w:pStyle w:val="acctfourfigures"/>
              <w:spacing w:line="240" w:lineRule="exact"/>
              <w:rPr>
                <w:rFonts w:ascii="CordiaUPC" w:hAnsi="CordiaUPC" w:cs="CordiaUPC"/>
                <w:sz w:val="26"/>
                <w:szCs w:val="26"/>
              </w:rPr>
            </w:pPr>
          </w:p>
        </w:tc>
        <w:tc>
          <w:tcPr>
            <w:tcW w:w="2605" w:type="dxa"/>
            <w:gridSpan w:val="3"/>
            <w:tcBorders>
              <w:bottom w:val="single" w:sz="4" w:space="0" w:color="auto"/>
            </w:tcBorders>
          </w:tcPr>
          <w:p w14:paraId="3BB5A1F4" w14:textId="77777777" w:rsidR="00F6389D" w:rsidRPr="00DF2F91" w:rsidRDefault="00F6389D" w:rsidP="00F6389D">
            <w:pPr>
              <w:pStyle w:val="acctfourfigures"/>
              <w:tabs>
                <w:tab w:val="clear" w:pos="765"/>
              </w:tabs>
              <w:spacing w:line="240" w:lineRule="exact"/>
              <w:ind w:left="269"/>
              <w:jc w:val="center"/>
              <w:rPr>
                <w:rFonts w:ascii="CordiaUPC" w:hAnsi="CordiaUPC" w:cs="CordiaUPC"/>
                <w:sz w:val="26"/>
                <w:szCs w:val="26"/>
              </w:rPr>
            </w:pPr>
            <w:r w:rsidRPr="00554EC3">
              <w:rPr>
                <w:rFonts w:ascii="CordiaUPC" w:hAnsi="CordiaUPC" w:cs="CordiaUPC" w:hint="cs"/>
                <w:sz w:val="26"/>
                <w:szCs w:val="26"/>
              </w:rPr>
              <w:t>(Charged) / Credited to:</w:t>
            </w:r>
          </w:p>
        </w:tc>
        <w:tc>
          <w:tcPr>
            <w:tcW w:w="168" w:type="dxa"/>
            <w:vAlign w:val="bottom"/>
          </w:tcPr>
          <w:p w14:paraId="4212D319" w14:textId="77777777" w:rsidR="00F6389D" w:rsidRPr="00554EC3" w:rsidRDefault="00F6389D" w:rsidP="00F6389D">
            <w:pPr>
              <w:pStyle w:val="acctfourfigures"/>
              <w:spacing w:line="240" w:lineRule="exact"/>
              <w:rPr>
                <w:rFonts w:ascii="CordiaUPC" w:hAnsi="CordiaUPC" w:cs="CordiaUPC"/>
                <w:sz w:val="26"/>
                <w:szCs w:val="26"/>
              </w:rPr>
            </w:pPr>
          </w:p>
        </w:tc>
        <w:tc>
          <w:tcPr>
            <w:tcW w:w="164" w:type="dxa"/>
            <w:vAlign w:val="bottom"/>
          </w:tcPr>
          <w:p w14:paraId="1C869931" w14:textId="77777777" w:rsidR="00F6389D" w:rsidRPr="00554EC3" w:rsidRDefault="00F6389D" w:rsidP="00F6389D">
            <w:pPr>
              <w:pStyle w:val="acctfourfigures"/>
              <w:spacing w:line="240" w:lineRule="exact"/>
              <w:rPr>
                <w:rFonts w:ascii="CordiaUPC" w:hAnsi="CordiaUPC" w:cs="CordiaUPC"/>
                <w:sz w:val="26"/>
                <w:szCs w:val="26"/>
              </w:rPr>
            </w:pPr>
          </w:p>
        </w:tc>
        <w:tc>
          <w:tcPr>
            <w:tcW w:w="1086" w:type="dxa"/>
          </w:tcPr>
          <w:p w14:paraId="72AFA1D9" w14:textId="77777777" w:rsidR="00F6389D" w:rsidRPr="00554EC3" w:rsidRDefault="00F6389D" w:rsidP="00F6389D">
            <w:pPr>
              <w:pStyle w:val="acctfourfigures"/>
              <w:tabs>
                <w:tab w:val="clear" w:pos="765"/>
              </w:tabs>
              <w:spacing w:line="240" w:lineRule="exact"/>
              <w:ind w:left="-79" w:right="-79"/>
              <w:jc w:val="center"/>
              <w:rPr>
                <w:rFonts w:ascii="CordiaUPC" w:hAnsi="CordiaUPC" w:cs="CordiaUPC"/>
                <w:b/>
                <w:bCs/>
                <w:spacing w:val="-4"/>
                <w:sz w:val="26"/>
                <w:szCs w:val="26"/>
              </w:rPr>
            </w:pPr>
          </w:p>
        </w:tc>
      </w:tr>
      <w:tr w:rsidR="00F6389D" w:rsidRPr="00554EC3" w14:paraId="791101C2" w14:textId="77777777" w:rsidTr="00E07B98">
        <w:trPr>
          <w:trHeight w:val="83"/>
          <w:tblHeader/>
        </w:trPr>
        <w:tc>
          <w:tcPr>
            <w:tcW w:w="3966" w:type="dxa"/>
          </w:tcPr>
          <w:p w14:paraId="0ECD7F67" w14:textId="77777777" w:rsidR="00F6389D" w:rsidRPr="00554EC3" w:rsidRDefault="00F6389D" w:rsidP="00F6389D">
            <w:pPr>
              <w:pStyle w:val="acctfourfigures"/>
              <w:tabs>
                <w:tab w:val="clear" w:pos="765"/>
              </w:tabs>
              <w:spacing w:line="240" w:lineRule="exact"/>
              <w:ind w:right="-79"/>
              <w:jc w:val="center"/>
              <w:rPr>
                <w:rFonts w:ascii="CordiaUPC" w:hAnsi="CordiaUPC" w:cs="CordiaUPC"/>
                <w:sz w:val="26"/>
                <w:szCs w:val="26"/>
                <w:cs/>
                <w:lang w:bidi="th-TH"/>
              </w:rPr>
            </w:pPr>
          </w:p>
        </w:tc>
        <w:tc>
          <w:tcPr>
            <w:tcW w:w="1061" w:type="dxa"/>
          </w:tcPr>
          <w:p w14:paraId="7C9D491D" w14:textId="77777777" w:rsidR="00F6389D" w:rsidRPr="00554EC3" w:rsidRDefault="00F6389D" w:rsidP="00F6389D">
            <w:pPr>
              <w:pStyle w:val="acctfourfigures"/>
              <w:tabs>
                <w:tab w:val="clear" w:pos="765"/>
              </w:tabs>
              <w:spacing w:line="240" w:lineRule="exact"/>
              <w:ind w:left="-81" w:right="-79"/>
              <w:jc w:val="center"/>
              <w:rPr>
                <w:rFonts w:ascii="CordiaUPC" w:hAnsi="CordiaUPC" w:cs="CordiaUPC"/>
                <w:b/>
                <w:bCs/>
                <w:sz w:val="26"/>
                <w:szCs w:val="26"/>
              </w:rPr>
            </w:pPr>
            <w:r w:rsidRPr="00554EC3">
              <w:rPr>
                <w:rFonts w:ascii="CordiaUPC" w:hAnsi="CordiaUPC" w:cs="CordiaUPC" w:hint="cs"/>
                <w:b/>
                <w:bCs/>
                <w:sz w:val="26"/>
                <w:szCs w:val="26"/>
              </w:rPr>
              <w:t>At</w:t>
            </w:r>
          </w:p>
          <w:p w14:paraId="390ACE4E" w14:textId="77777777" w:rsidR="00F6389D" w:rsidRPr="00554EC3" w:rsidRDefault="00F6389D" w:rsidP="00F6389D">
            <w:pPr>
              <w:pStyle w:val="acctfourfigures"/>
              <w:tabs>
                <w:tab w:val="clear" w:pos="765"/>
              </w:tabs>
              <w:spacing w:line="240" w:lineRule="exact"/>
              <w:ind w:left="-81" w:right="-79"/>
              <w:jc w:val="center"/>
              <w:rPr>
                <w:rFonts w:ascii="CordiaUPC" w:hAnsi="CordiaUPC" w:cs="CordiaUPC"/>
                <w:b/>
                <w:bCs/>
                <w:sz w:val="26"/>
                <w:szCs w:val="26"/>
              </w:rPr>
            </w:pPr>
            <w:r w:rsidRPr="00554EC3">
              <w:rPr>
                <w:rFonts w:ascii="CordiaUPC" w:hAnsi="CordiaUPC" w:cs="CordiaUPC" w:hint="cs"/>
                <w:b/>
                <w:bCs/>
                <w:sz w:val="26"/>
                <w:szCs w:val="26"/>
              </w:rPr>
              <w:t>1 January</w:t>
            </w:r>
          </w:p>
          <w:p w14:paraId="6E99480C" w14:textId="1FC1D14F" w:rsidR="00F6389D" w:rsidRPr="00554EC3" w:rsidRDefault="00F6389D" w:rsidP="00F6389D">
            <w:pPr>
              <w:pStyle w:val="acctfourfigures"/>
              <w:tabs>
                <w:tab w:val="clear" w:pos="765"/>
              </w:tabs>
              <w:spacing w:line="240" w:lineRule="exact"/>
              <w:ind w:left="-81" w:right="-79"/>
              <w:jc w:val="center"/>
              <w:rPr>
                <w:rFonts w:ascii="CordiaUPC" w:hAnsi="CordiaUPC" w:cs="CordiaUPC"/>
                <w:sz w:val="26"/>
                <w:szCs w:val="26"/>
              </w:rPr>
            </w:pPr>
            <w:r w:rsidRPr="00554EC3">
              <w:rPr>
                <w:rFonts w:ascii="CordiaUPC" w:hAnsi="CordiaUPC" w:cs="CordiaUPC" w:hint="cs"/>
                <w:b/>
                <w:bCs/>
                <w:sz w:val="26"/>
                <w:szCs w:val="26"/>
              </w:rPr>
              <w:t>202</w:t>
            </w:r>
            <w:r>
              <w:rPr>
                <w:rFonts w:ascii="CordiaUPC" w:hAnsi="CordiaUPC" w:cs="CordiaUPC"/>
                <w:b/>
                <w:bCs/>
                <w:sz w:val="26"/>
                <w:szCs w:val="26"/>
              </w:rPr>
              <w:t>1</w:t>
            </w:r>
          </w:p>
        </w:tc>
        <w:tc>
          <w:tcPr>
            <w:tcW w:w="164" w:type="dxa"/>
            <w:vAlign w:val="bottom"/>
          </w:tcPr>
          <w:p w14:paraId="096DD9AB" w14:textId="77777777" w:rsidR="00F6389D" w:rsidRPr="00554EC3" w:rsidRDefault="00F6389D" w:rsidP="00F6389D">
            <w:pPr>
              <w:pStyle w:val="acctfourfigures"/>
              <w:spacing w:line="240" w:lineRule="exact"/>
              <w:rPr>
                <w:rFonts w:ascii="CordiaUPC" w:hAnsi="CordiaUPC" w:cs="CordiaUPC"/>
                <w:sz w:val="26"/>
                <w:szCs w:val="26"/>
              </w:rPr>
            </w:pPr>
          </w:p>
        </w:tc>
        <w:tc>
          <w:tcPr>
            <w:tcW w:w="1184" w:type="dxa"/>
            <w:tcBorders>
              <w:top w:val="single" w:sz="4" w:space="0" w:color="auto"/>
            </w:tcBorders>
          </w:tcPr>
          <w:p w14:paraId="56441869" w14:textId="77777777" w:rsidR="00F6389D" w:rsidRDefault="00F6389D" w:rsidP="00F6389D">
            <w:pPr>
              <w:pStyle w:val="acctfourfigures"/>
              <w:tabs>
                <w:tab w:val="clear" w:pos="765"/>
              </w:tabs>
              <w:spacing w:line="240" w:lineRule="exact"/>
              <w:ind w:left="-164" w:right="-79"/>
              <w:jc w:val="center"/>
              <w:rPr>
                <w:rFonts w:ascii="CordiaUPC" w:hAnsi="CordiaUPC" w:cs="CordiaUPC"/>
                <w:sz w:val="26"/>
                <w:szCs w:val="26"/>
              </w:rPr>
            </w:pPr>
          </w:p>
          <w:p w14:paraId="0D696331" w14:textId="77777777" w:rsidR="00F6389D" w:rsidRDefault="00F6389D" w:rsidP="00F6389D">
            <w:pPr>
              <w:pStyle w:val="acctfourfigures"/>
              <w:tabs>
                <w:tab w:val="clear" w:pos="765"/>
              </w:tabs>
              <w:spacing w:line="240" w:lineRule="exact"/>
              <w:ind w:left="-164" w:right="-79"/>
              <w:jc w:val="center"/>
              <w:rPr>
                <w:rFonts w:ascii="CordiaUPC" w:hAnsi="CordiaUPC" w:cs="CordiaUPC"/>
                <w:sz w:val="26"/>
                <w:szCs w:val="26"/>
              </w:rPr>
            </w:pPr>
            <w:r w:rsidRPr="00DF2F91">
              <w:rPr>
                <w:rFonts w:ascii="CordiaUPC" w:hAnsi="CordiaUPC" w:cs="CordiaUPC"/>
                <w:sz w:val="26"/>
                <w:szCs w:val="26"/>
              </w:rPr>
              <w:t>Profit</w:t>
            </w:r>
            <w:r>
              <w:rPr>
                <w:rFonts w:ascii="CordiaUPC" w:hAnsi="CordiaUPC" w:cs="CordiaUPC"/>
                <w:sz w:val="26"/>
                <w:szCs w:val="26"/>
              </w:rPr>
              <w:t xml:space="preserve"> </w:t>
            </w:r>
          </w:p>
          <w:p w14:paraId="1F0F099F" w14:textId="77777777" w:rsidR="00F6389D" w:rsidRPr="00554EC3" w:rsidRDefault="00F6389D" w:rsidP="00F6389D">
            <w:pPr>
              <w:pStyle w:val="acctfourfigures"/>
              <w:tabs>
                <w:tab w:val="clear" w:pos="765"/>
              </w:tabs>
              <w:spacing w:line="240" w:lineRule="exact"/>
              <w:ind w:left="-164" w:right="-79"/>
              <w:jc w:val="center"/>
              <w:rPr>
                <w:rFonts w:ascii="CordiaUPC" w:hAnsi="CordiaUPC" w:cs="CordiaUPC"/>
                <w:sz w:val="26"/>
                <w:szCs w:val="26"/>
              </w:rPr>
            </w:pPr>
            <w:r w:rsidRPr="00DF2F91">
              <w:rPr>
                <w:rFonts w:ascii="CordiaUPC" w:hAnsi="CordiaUPC" w:cs="CordiaUPC"/>
                <w:sz w:val="26"/>
                <w:szCs w:val="26"/>
              </w:rPr>
              <w:t>or loss</w:t>
            </w:r>
          </w:p>
        </w:tc>
        <w:tc>
          <w:tcPr>
            <w:tcW w:w="171" w:type="dxa"/>
            <w:tcBorders>
              <w:top w:val="single" w:sz="4" w:space="0" w:color="auto"/>
            </w:tcBorders>
          </w:tcPr>
          <w:p w14:paraId="1EF0E2CB" w14:textId="77777777" w:rsidR="00F6389D" w:rsidRPr="00554EC3" w:rsidRDefault="00F6389D" w:rsidP="00F6389D">
            <w:pPr>
              <w:pStyle w:val="acctfourfigures"/>
              <w:spacing w:line="240" w:lineRule="exact"/>
              <w:rPr>
                <w:rFonts w:ascii="CordiaUPC" w:hAnsi="CordiaUPC" w:cs="CordiaUPC"/>
                <w:sz w:val="26"/>
                <w:szCs w:val="26"/>
              </w:rPr>
            </w:pPr>
          </w:p>
        </w:tc>
        <w:tc>
          <w:tcPr>
            <w:tcW w:w="1250" w:type="dxa"/>
            <w:tcBorders>
              <w:top w:val="single" w:sz="4" w:space="0" w:color="auto"/>
            </w:tcBorders>
          </w:tcPr>
          <w:p w14:paraId="1A394AE8" w14:textId="77777777" w:rsidR="00F6389D" w:rsidRPr="00DF2F91" w:rsidRDefault="00F6389D" w:rsidP="00F6389D">
            <w:pPr>
              <w:pStyle w:val="acctfourfigures"/>
              <w:tabs>
                <w:tab w:val="clear" w:pos="765"/>
              </w:tabs>
              <w:spacing w:line="240" w:lineRule="exact"/>
              <w:ind w:left="-104" w:right="-79"/>
              <w:jc w:val="center"/>
              <w:rPr>
                <w:rFonts w:ascii="CordiaUPC" w:hAnsi="CordiaUPC" w:cs="CordiaUPC"/>
                <w:sz w:val="26"/>
                <w:szCs w:val="26"/>
              </w:rPr>
            </w:pPr>
            <w:r w:rsidRPr="00DF2F91">
              <w:rPr>
                <w:rFonts w:ascii="CordiaUPC" w:hAnsi="CordiaUPC" w:cs="CordiaUPC"/>
                <w:sz w:val="26"/>
                <w:szCs w:val="26"/>
              </w:rPr>
              <w:t>Other comprehensive</w:t>
            </w:r>
          </w:p>
          <w:p w14:paraId="22FB72DC" w14:textId="77777777" w:rsidR="00F6389D" w:rsidRPr="00554EC3" w:rsidRDefault="00F6389D" w:rsidP="00F6389D">
            <w:pPr>
              <w:pStyle w:val="acctfourfigures"/>
              <w:tabs>
                <w:tab w:val="clear" w:pos="765"/>
              </w:tabs>
              <w:spacing w:line="240" w:lineRule="exact"/>
              <w:ind w:left="-104" w:right="-79"/>
              <w:jc w:val="center"/>
              <w:rPr>
                <w:rFonts w:ascii="CordiaUPC" w:hAnsi="CordiaUPC" w:cs="CordiaUPC"/>
                <w:sz w:val="26"/>
                <w:szCs w:val="26"/>
              </w:rPr>
            </w:pPr>
            <w:r w:rsidRPr="00DF2F91">
              <w:rPr>
                <w:rFonts w:ascii="CordiaUPC" w:hAnsi="CordiaUPC" w:cs="CordiaUPC"/>
                <w:sz w:val="26"/>
                <w:szCs w:val="26"/>
              </w:rPr>
              <w:t>income</w:t>
            </w:r>
          </w:p>
        </w:tc>
        <w:tc>
          <w:tcPr>
            <w:tcW w:w="168" w:type="dxa"/>
            <w:vAlign w:val="bottom"/>
          </w:tcPr>
          <w:p w14:paraId="23722DD4" w14:textId="77777777" w:rsidR="00F6389D" w:rsidRPr="00554EC3" w:rsidRDefault="00F6389D" w:rsidP="00F6389D">
            <w:pPr>
              <w:pStyle w:val="acctfourfigures"/>
              <w:spacing w:line="240" w:lineRule="exact"/>
              <w:rPr>
                <w:rFonts w:ascii="CordiaUPC" w:hAnsi="CordiaUPC" w:cs="CordiaUPC"/>
                <w:sz w:val="26"/>
                <w:szCs w:val="26"/>
              </w:rPr>
            </w:pPr>
          </w:p>
        </w:tc>
        <w:tc>
          <w:tcPr>
            <w:tcW w:w="164" w:type="dxa"/>
            <w:vAlign w:val="bottom"/>
          </w:tcPr>
          <w:p w14:paraId="46F88051" w14:textId="77777777" w:rsidR="00F6389D" w:rsidRPr="00554EC3" w:rsidRDefault="00F6389D" w:rsidP="00F6389D">
            <w:pPr>
              <w:pStyle w:val="acctfourfigures"/>
              <w:spacing w:line="240" w:lineRule="exact"/>
              <w:rPr>
                <w:rFonts w:ascii="CordiaUPC" w:hAnsi="CordiaUPC" w:cs="CordiaUPC"/>
                <w:sz w:val="26"/>
                <w:szCs w:val="26"/>
              </w:rPr>
            </w:pPr>
            <w:r w:rsidRPr="00554EC3">
              <w:rPr>
                <w:rFonts w:ascii="CordiaUPC" w:hAnsi="CordiaUPC" w:cs="CordiaUPC" w:hint="cs"/>
                <w:sz w:val="26"/>
                <w:szCs w:val="26"/>
              </w:rPr>
              <w:t xml:space="preserve">   </w:t>
            </w:r>
          </w:p>
        </w:tc>
        <w:tc>
          <w:tcPr>
            <w:tcW w:w="1086" w:type="dxa"/>
          </w:tcPr>
          <w:p w14:paraId="52A38F5A" w14:textId="77777777" w:rsidR="00F6389D" w:rsidRPr="0023003B" w:rsidRDefault="00F6389D" w:rsidP="00F6389D">
            <w:pPr>
              <w:pStyle w:val="acctfourfigures"/>
              <w:tabs>
                <w:tab w:val="clear" w:pos="765"/>
              </w:tabs>
              <w:spacing w:line="240" w:lineRule="exact"/>
              <w:ind w:left="-79" w:right="-79"/>
              <w:jc w:val="center"/>
              <w:rPr>
                <w:rFonts w:ascii="CordiaUPC" w:hAnsi="CordiaUPC" w:cs="CordiaUPC"/>
                <w:b/>
                <w:bCs/>
                <w:spacing w:val="-4"/>
                <w:sz w:val="26"/>
                <w:szCs w:val="26"/>
              </w:rPr>
            </w:pPr>
            <w:r w:rsidRPr="0023003B">
              <w:rPr>
                <w:rFonts w:ascii="CordiaUPC" w:hAnsi="CordiaUPC" w:cs="CordiaUPC"/>
                <w:b/>
                <w:bCs/>
                <w:spacing w:val="-4"/>
                <w:sz w:val="26"/>
                <w:szCs w:val="26"/>
              </w:rPr>
              <w:t xml:space="preserve">At </w:t>
            </w:r>
          </w:p>
          <w:p w14:paraId="078449D4" w14:textId="67BF4ABB" w:rsidR="00F6389D" w:rsidRPr="00554EC3" w:rsidRDefault="00F6389D" w:rsidP="00F6389D">
            <w:pPr>
              <w:pStyle w:val="acctfourfigures"/>
              <w:tabs>
                <w:tab w:val="clear" w:pos="765"/>
              </w:tabs>
              <w:spacing w:line="240" w:lineRule="exact"/>
              <w:ind w:left="-79" w:right="-79"/>
              <w:jc w:val="center"/>
              <w:rPr>
                <w:rFonts w:ascii="CordiaUPC" w:hAnsi="CordiaUPC" w:cs="CordiaUPC"/>
                <w:b/>
                <w:bCs/>
                <w:spacing w:val="-4"/>
                <w:sz w:val="26"/>
                <w:szCs w:val="26"/>
              </w:rPr>
            </w:pPr>
            <w:r w:rsidRPr="0023003B">
              <w:rPr>
                <w:rFonts w:ascii="CordiaUPC" w:hAnsi="CordiaUPC" w:cs="CordiaUPC"/>
                <w:b/>
                <w:bCs/>
                <w:spacing w:val="-4"/>
                <w:sz w:val="26"/>
                <w:szCs w:val="26"/>
              </w:rPr>
              <w:t>31 March 2021</w:t>
            </w:r>
          </w:p>
        </w:tc>
      </w:tr>
      <w:tr w:rsidR="00F6389D" w:rsidRPr="00554EC3" w14:paraId="5ACA53C2" w14:textId="77777777" w:rsidTr="00E07B98">
        <w:trPr>
          <w:trHeight w:val="83"/>
          <w:tblHeader/>
        </w:trPr>
        <w:tc>
          <w:tcPr>
            <w:tcW w:w="3966" w:type="dxa"/>
          </w:tcPr>
          <w:p w14:paraId="0F9CA616" w14:textId="77777777" w:rsidR="00F6389D" w:rsidRPr="00554EC3" w:rsidRDefault="00F6389D" w:rsidP="00F6389D">
            <w:pPr>
              <w:pStyle w:val="acctfourfigures"/>
              <w:tabs>
                <w:tab w:val="clear" w:pos="765"/>
              </w:tabs>
              <w:spacing w:line="240" w:lineRule="exact"/>
              <w:ind w:right="-79"/>
              <w:jc w:val="center"/>
              <w:rPr>
                <w:rFonts w:ascii="CordiaUPC" w:hAnsi="CordiaUPC" w:cs="CordiaUPC"/>
                <w:sz w:val="26"/>
                <w:szCs w:val="26"/>
                <w:cs/>
                <w:lang w:bidi="th-TH"/>
              </w:rPr>
            </w:pPr>
          </w:p>
        </w:tc>
        <w:tc>
          <w:tcPr>
            <w:tcW w:w="1061" w:type="dxa"/>
          </w:tcPr>
          <w:p w14:paraId="079C4441" w14:textId="77777777" w:rsidR="00F6389D" w:rsidRPr="00554EC3" w:rsidRDefault="00F6389D" w:rsidP="00F6389D">
            <w:pPr>
              <w:pStyle w:val="acctfourfigures"/>
              <w:tabs>
                <w:tab w:val="clear" w:pos="765"/>
              </w:tabs>
              <w:spacing w:line="240" w:lineRule="exact"/>
              <w:ind w:left="-81" w:right="-79"/>
              <w:jc w:val="center"/>
              <w:rPr>
                <w:rFonts w:ascii="CordiaUPC" w:hAnsi="CordiaUPC" w:cs="CordiaUPC"/>
                <w:b/>
                <w:bCs/>
                <w:sz w:val="26"/>
                <w:szCs w:val="26"/>
              </w:rPr>
            </w:pPr>
          </w:p>
        </w:tc>
        <w:tc>
          <w:tcPr>
            <w:tcW w:w="2937" w:type="dxa"/>
            <w:gridSpan w:val="5"/>
            <w:vAlign w:val="bottom"/>
          </w:tcPr>
          <w:p w14:paraId="0861A79C" w14:textId="05BBDE44" w:rsidR="00F6389D" w:rsidRPr="00554EC3" w:rsidRDefault="00F6389D" w:rsidP="00F6389D">
            <w:pPr>
              <w:pStyle w:val="acctfourfigures"/>
              <w:tabs>
                <w:tab w:val="clear" w:pos="765"/>
                <w:tab w:val="decimal" w:pos="570"/>
              </w:tabs>
              <w:spacing w:line="240" w:lineRule="exact"/>
              <w:jc w:val="center"/>
              <w:rPr>
                <w:rFonts w:ascii="CordiaUPC" w:hAnsi="CordiaUPC" w:cs="CordiaUPC"/>
                <w:sz w:val="26"/>
                <w:szCs w:val="26"/>
              </w:rPr>
            </w:pPr>
            <w:r w:rsidRPr="00554EC3">
              <w:rPr>
                <w:rFonts w:ascii="CordiaUPC" w:hAnsi="CordiaUPC" w:cs="CordiaUPC" w:hint="cs"/>
                <w:i/>
                <w:iCs/>
                <w:sz w:val="26"/>
                <w:szCs w:val="26"/>
              </w:rPr>
              <w:t>(note</w:t>
            </w:r>
            <w:r>
              <w:rPr>
                <w:rFonts w:ascii="CordiaUPC" w:hAnsi="CordiaUPC" w:cs="CordiaUPC"/>
                <w:i/>
                <w:iCs/>
                <w:sz w:val="26"/>
                <w:szCs w:val="26"/>
              </w:rPr>
              <w:t xml:space="preserve"> 15</w:t>
            </w:r>
            <w:r w:rsidRPr="00554EC3">
              <w:rPr>
                <w:rFonts w:ascii="CordiaUPC" w:hAnsi="CordiaUPC" w:cs="CordiaUPC" w:hint="cs"/>
                <w:i/>
                <w:iCs/>
                <w:sz w:val="26"/>
                <w:szCs w:val="26"/>
              </w:rPr>
              <w:t>.2)</w:t>
            </w:r>
          </w:p>
        </w:tc>
        <w:tc>
          <w:tcPr>
            <w:tcW w:w="164" w:type="dxa"/>
            <w:vAlign w:val="bottom"/>
          </w:tcPr>
          <w:p w14:paraId="2567C5F8" w14:textId="77777777" w:rsidR="00F6389D" w:rsidRPr="00554EC3" w:rsidRDefault="00F6389D" w:rsidP="00F6389D">
            <w:pPr>
              <w:pStyle w:val="acctfourfigures"/>
              <w:spacing w:line="240" w:lineRule="exact"/>
              <w:rPr>
                <w:rFonts w:ascii="CordiaUPC" w:hAnsi="CordiaUPC" w:cs="CordiaUPC"/>
                <w:sz w:val="26"/>
                <w:szCs w:val="26"/>
              </w:rPr>
            </w:pPr>
          </w:p>
        </w:tc>
        <w:tc>
          <w:tcPr>
            <w:tcW w:w="1086" w:type="dxa"/>
          </w:tcPr>
          <w:p w14:paraId="19227AB6" w14:textId="77777777" w:rsidR="00F6389D" w:rsidRPr="0023003B" w:rsidRDefault="00F6389D" w:rsidP="00F6389D">
            <w:pPr>
              <w:pStyle w:val="acctfourfigures"/>
              <w:tabs>
                <w:tab w:val="clear" w:pos="765"/>
              </w:tabs>
              <w:spacing w:line="240" w:lineRule="exact"/>
              <w:ind w:left="-79" w:right="-79"/>
              <w:jc w:val="center"/>
              <w:rPr>
                <w:rFonts w:ascii="CordiaUPC" w:hAnsi="CordiaUPC" w:cs="CordiaUPC"/>
                <w:b/>
                <w:bCs/>
                <w:spacing w:val="-4"/>
                <w:sz w:val="26"/>
                <w:szCs w:val="26"/>
              </w:rPr>
            </w:pPr>
          </w:p>
        </w:tc>
      </w:tr>
      <w:tr w:rsidR="00F6389D" w:rsidRPr="00554EC3" w14:paraId="5FEF726C" w14:textId="77777777" w:rsidTr="00E07B98">
        <w:trPr>
          <w:trHeight w:val="83"/>
          <w:tblHeader/>
        </w:trPr>
        <w:tc>
          <w:tcPr>
            <w:tcW w:w="3966" w:type="dxa"/>
          </w:tcPr>
          <w:p w14:paraId="611B5138" w14:textId="77777777" w:rsidR="00F6389D" w:rsidRPr="00554EC3" w:rsidRDefault="00F6389D" w:rsidP="00F6389D">
            <w:pPr>
              <w:pStyle w:val="acctfourfigures"/>
              <w:tabs>
                <w:tab w:val="clear" w:pos="765"/>
              </w:tabs>
              <w:spacing w:line="240" w:lineRule="exact"/>
              <w:ind w:right="-79"/>
              <w:jc w:val="center"/>
              <w:rPr>
                <w:rFonts w:ascii="CordiaUPC" w:hAnsi="CordiaUPC" w:cs="CordiaUPC"/>
                <w:sz w:val="26"/>
                <w:szCs w:val="26"/>
                <w:cs/>
                <w:lang w:bidi="th-TH"/>
              </w:rPr>
            </w:pPr>
          </w:p>
        </w:tc>
        <w:tc>
          <w:tcPr>
            <w:tcW w:w="5248" w:type="dxa"/>
            <w:gridSpan w:val="8"/>
          </w:tcPr>
          <w:p w14:paraId="61E9C31F" w14:textId="54A16143" w:rsidR="00F6389D" w:rsidRPr="0023003B" w:rsidRDefault="00F6389D" w:rsidP="00F6389D">
            <w:pPr>
              <w:pStyle w:val="acctfourfigures"/>
              <w:tabs>
                <w:tab w:val="clear" w:pos="765"/>
              </w:tabs>
              <w:spacing w:line="240" w:lineRule="exact"/>
              <w:ind w:left="-79" w:right="-79"/>
              <w:jc w:val="center"/>
              <w:rPr>
                <w:rFonts w:ascii="CordiaUPC" w:hAnsi="CordiaUPC" w:cs="CordiaUPC"/>
                <w:b/>
                <w:bCs/>
                <w:spacing w:val="-4"/>
                <w:sz w:val="26"/>
                <w:szCs w:val="26"/>
              </w:rPr>
            </w:pPr>
            <w:r w:rsidRPr="00EA6BC9">
              <w:rPr>
                <w:rFonts w:ascii="CordiaUPC" w:eastAsia="Times New Roman" w:hAnsi="CordiaUPC" w:cs="CordiaUPC" w:hint="cs"/>
                <w:i/>
                <w:iCs/>
                <w:sz w:val="26"/>
                <w:szCs w:val="26"/>
              </w:rPr>
              <w:t>(in million Baht)</w:t>
            </w:r>
          </w:p>
        </w:tc>
      </w:tr>
      <w:tr w:rsidR="00F6389D" w:rsidRPr="00554EC3" w14:paraId="30C6553D" w14:textId="77777777" w:rsidTr="00E07B98">
        <w:tc>
          <w:tcPr>
            <w:tcW w:w="3966" w:type="dxa"/>
            <w:vAlign w:val="bottom"/>
          </w:tcPr>
          <w:p w14:paraId="39D71F4C" w14:textId="77777777" w:rsidR="00F6389D" w:rsidRPr="00554EC3" w:rsidRDefault="00F6389D" w:rsidP="00F6389D">
            <w:pPr>
              <w:spacing w:line="240" w:lineRule="exact"/>
              <w:ind w:right="-126"/>
              <w:rPr>
                <w:rFonts w:ascii="CordiaUPC" w:hAnsi="CordiaUPC" w:cs="CordiaUPC"/>
                <w:sz w:val="26"/>
                <w:szCs w:val="26"/>
              </w:rPr>
            </w:pPr>
            <w:r w:rsidRPr="00554EC3">
              <w:rPr>
                <w:rFonts w:ascii="CordiaUPC" w:hAnsi="CordiaUPC" w:cs="CordiaUPC" w:hint="cs"/>
                <w:b/>
                <w:bCs/>
                <w:i/>
                <w:iCs/>
                <w:sz w:val="26"/>
                <w:szCs w:val="26"/>
              </w:rPr>
              <w:t>Deferred tax liabilities</w:t>
            </w:r>
          </w:p>
        </w:tc>
        <w:tc>
          <w:tcPr>
            <w:tcW w:w="1061" w:type="dxa"/>
          </w:tcPr>
          <w:p w14:paraId="0CD8748A" w14:textId="77777777" w:rsidR="00F6389D" w:rsidRPr="00554EC3" w:rsidRDefault="00F6389D" w:rsidP="00F6389D">
            <w:pPr>
              <w:pStyle w:val="acctfourfigures"/>
              <w:tabs>
                <w:tab w:val="clear" w:pos="765"/>
                <w:tab w:val="decimal" w:pos="900"/>
              </w:tabs>
              <w:spacing w:line="240" w:lineRule="exact"/>
              <w:ind w:right="11"/>
              <w:rPr>
                <w:rFonts w:ascii="CordiaUPC" w:hAnsi="CordiaUPC" w:cs="CordiaUPC"/>
                <w:sz w:val="26"/>
                <w:szCs w:val="26"/>
              </w:rPr>
            </w:pPr>
          </w:p>
        </w:tc>
        <w:tc>
          <w:tcPr>
            <w:tcW w:w="164" w:type="dxa"/>
            <w:vAlign w:val="bottom"/>
          </w:tcPr>
          <w:p w14:paraId="66FB8203" w14:textId="77777777" w:rsidR="00F6389D" w:rsidRPr="00554EC3" w:rsidRDefault="00F6389D" w:rsidP="00F6389D">
            <w:pPr>
              <w:pStyle w:val="acctfourfigures"/>
              <w:spacing w:line="240" w:lineRule="exact"/>
              <w:rPr>
                <w:rFonts w:ascii="CordiaUPC" w:hAnsi="CordiaUPC" w:cs="CordiaUPC"/>
                <w:sz w:val="26"/>
                <w:szCs w:val="26"/>
              </w:rPr>
            </w:pPr>
          </w:p>
        </w:tc>
        <w:tc>
          <w:tcPr>
            <w:tcW w:w="1184" w:type="dxa"/>
            <w:vAlign w:val="bottom"/>
          </w:tcPr>
          <w:p w14:paraId="59B7898D" w14:textId="77777777" w:rsidR="00F6389D" w:rsidRPr="00554EC3" w:rsidRDefault="00F6389D" w:rsidP="00F6389D">
            <w:pPr>
              <w:pStyle w:val="acctfourfigures"/>
              <w:tabs>
                <w:tab w:val="clear" w:pos="765"/>
                <w:tab w:val="decimal" w:pos="926"/>
              </w:tabs>
              <w:spacing w:line="240" w:lineRule="exact"/>
              <w:ind w:right="11"/>
              <w:rPr>
                <w:rFonts w:ascii="CordiaUPC" w:hAnsi="CordiaUPC" w:cs="CordiaUPC"/>
                <w:sz w:val="26"/>
                <w:szCs w:val="26"/>
              </w:rPr>
            </w:pPr>
          </w:p>
        </w:tc>
        <w:tc>
          <w:tcPr>
            <w:tcW w:w="171" w:type="dxa"/>
          </w:tcPr>
          <w:p w14:paraId="7124C59B" w14:textId="77777777" w:rsidR="00F6389D" w:rsidRPr="00554EC3" w:rsidRDefault="00F6389D" w:rsidP="00F6389D">
            <w:pPr>
              <w:pStyle w:val="acctfourfigures"/>
              <w:spacing w:line="240" w:lineRule="exact"/>
              <w:rPr>
                <w:rFonts w:ascii="CordiaUPC" w:hAnsi="CordiaUPC" w:cs="CordiaUPC"/>
                <w:sz w:val="26"/>
                <w:szCs w:val="26"/>
              </w:rPr>
            </w:pPr>
          </w:p>
        </w:tc>
        <w:tc>
          <w:tcPr>
            <w:tcW w:w="1250" w:type="dxa"/>
          </w:tcPr>
          <w:p w14:paraId="2ABDADEA" w14:textId="77777777" w:rsidR="00F6389D" w:rsidRPr="00554EC3" w:rsidRDefault="00F6389D" w:rsidP="00F6389D">
            <w:pPr>
              <w:pStyle w:val="acctfourfigures"/>
              <w:tabs>
                <w:tab w:val="clear" w:pos="765"/>
                <w:tab w:val="decimal" w:pos="605"/>
              </w:tabs>
              <w:spacing w:line="240" w:lineRule="exact"/>
              <w:rPr>
                <w:rFonts w:ascii="CordiaUPC" w:hAnsi="CordiaUPC" w:cs="CordiaUPC"/>
                <w:sz w:val="26"/>
                <w:szCs w:val="26"/>
              </w:rPr>
            </w:pPr>
          </w:p>
        </w:tc>
        <w:tc>
          <w:tcPr>
            <w:tcW w:w="168" w:type="dxa"/>
            <w:vAlign w:val="bottom"/>
          </w:tcPr>
          <w:p w14:paraId="49C5C558" w14:textId="77777777" w:rsidR="00F6389D" w:rsidRPr="00554EC3" w:rsidRDefault="00F6389D" w:rsidP="00F6389D">
            <w:pPr>
              <w:pStyle w:val="acctfourfigures"/>
              <w:spacing w:line="240" w:lineRule="exact"/>
              <w:rPr>
                <w:rFonts w:ascii="CordiaUPC" w:hAnsi="CordiaUPC" w:cs="CordiaUPC"/>
                <w:sz w:val="26"/>
                <w:szCs w:val="26"/>
              </w:rPr>
            </w:pPr>
          </w:p>
        </w:tc>
        <w:tc>
          <w:tcPr>
            <w:tcW w:w="164" w:type="dxa"/>
            <w:vAlign w:val="bottom"/>
          </w:tcPr>
          <w:p w14:paraId="3D19CD11" w14:textId="77777777" w:rsidR="00F6389D" w:rsidRPr="00554EC3" w:rsidRDefault="00F6389D" w:rsidP="00F6389D">
            <w:pPr>
              <w:pStyle w:val="acctfourfigures"/>
              <w:spacing w:line="240" w:lineRule="exact"/>
              <w:rPr>
                <w:rFonts w:ascii="CordiaUPC" w:hAnsi="CordiaUPC" w:cs="CordiaUPC"/>
                <w:sz w:val="26"/>
                <w:szCs w:val="26"/>
              </w:rPr>
            </w:pPr>
          </w:p>
        </w:tc>
        <w:tc>
          <w:tcPr>
            <w:tcW w:w="1086" w:type="dxa"/>
          </w:tcPr>
          <w:p w14:paraId="21DCDAE5" w14:textId="77777777" w:rsidR="00F6389D" w:rsidRPr="00554EC3" w:rsidRDefault="00F6389D" w:rsidP="00F6389D">
            <w:pPr>
              <w:pStyle w:val="acctfourfigures"/>
              <w:tabs>
                <w:tab w:val="clear" w:pos="765"/>
                <w:tab w:val="decimal" w:pos="614"/>
              </w:tabs>
              <w:spacing w:line="240" w:lineRule="exact"/>
              <w:ind w:right="11"/>
              <w:rPr>
                <w:rFonts w:ascii="CordiaUPC" w:hAnsi="CordiaUPC" w:cs="CordiaUPC"/>
                <w:sz w:val="26"/>
                <w:szCs w:val="26"/>
              </w:rPr>
            </w:pPr>
          </w:p>
        </w:tc>
      </w:tr>
      <w:tr w:rsidR="00F6389D" w:rsidRPr="00554EC3" w14:paraId="7975CEFD" w14:textId="77777777" w:rsidTr="00E07B98">
        <w:tc>
          <w:tcPr>
            <w:tcW w:w="3966" w:type="dxa"/>
            <w:vAlign w:val="bottom"/>
          </w:tcPr>
          <w:p w14:paraId="43C0DB07" w14:textId="33DABE71" w:rsidR="00F6389D" w:rsidRPr="00554EC3" w:rsidRDefault="00F6389D" w:rsidP="00F6389D">
            <w:pPr>
              <w:spacing w:line="240" w:lineRule="exact"/>
              <w:ind w:left="251" w:hanging="251"/>
              <w:rPr>
                <w:rFonts w:ascii="CordiaUPC" w:hAnsi="CordiaUPC" w:cs="CordiaUPC"/>
                <w:sz w:val="26"/>
                <w:szCs w:val="26"/>
              </w:rPr>
            </w:pPr>
            <w:r w:rsidRPr="00554EC3">
              <w:rPr>
                <w:rFonts w:ascii="CordiaUPC" w:hAnsi="CordiaUPC" w:cs="CordiaUPC" w:hint="cs"/>
                <w:sz w:val="26"/>
                <w:szCs w:val="26"/>
              </w:rPr>
              <w:t>Investments</w:t>
            </w:r>
          </w:p>
        </w:tc>
        <w:tc>
          <w:tcPr>
            <w:tcW w:w="1061" w:type="dxa"/>
            <w:vAlign w:val="bottom"/>
          </w:tcPr>
          <w:p w14:paraId="589F7B86" w14:textId="646D5873" w:rsidR="00F6389D" w:rsidRPr="00554EC3" w:rsidRDefault="00F6389D" w:rsidP="00F6389D">
            <w:pPr>
              <w:tabs>
                <w:tab w:val="decimal" w:pos="852"/>
              </w:tabs>
              <w:spacing w:line="240" w:lineRule="exact"/>
              <w:ind w:left="-141" w:right="-70"/>
              <w:rPr>
                <w:rFonts w:ascii="CordiaUPC" w:hAnsi="CordiaUPC" w:cs="CordiaUPC"/>
                <w:sz w:val="26"/>
                <w:szCs w:val="26"/>
                <w:lang w:val="en-US" w:bidi="th-TH"/>
              </w:rPr>
            </w:pPr>
            <w:r>
              <w:rPr>
                <w:rFonts w:ascii="CordiaUPC" w:hAnsi="CordiaUPC" w:cs="CordiaUPC"/>
                <w:sz w:val="26"/>
                <w:szCs w:val="26"/>
              </w:rPr>
              <w:t>121</w:t>
            </w:r>
          </w:p>
        </w:tc>
        <w:tc>
          <w:tcPr>
            <w:tcW w:w="164" w:type="dxa"/>
            <w:vAlign w:val="bottom"/>
          </w:tcPr>
          <w:p w14:paraId="7952B7AA" w14:textId="77777777" w:rsidR="00F6389D" w:rsidRPr="00554EC3" w:rsidRDefault="00F6389D" w:rsidP="00F6389D">
            <w:pPr>
              <w:pStyle w:val="acctfourfigures"/>
              <w:spacing w:line="240" w:lineRule="exact"/>
              <w:rPr>
                <w:rFonts w:ascii="CordiaUPC" w:hAnsi="CordiaUPC" w:cs="CordiaUPC"/>
                <w:sz w:val="26"/>
                <w:szCs w:val="26"/>
              </w:rPr>
            </w:pPr>
          </w:p>
        </w:tc>
        <w:tc>
          <w:tcPr>
            <w:tcW w:w="1184" w:type="dxa"/>
            <w:vAlign w:val="bottom"/>
          </w:tcPr>
          <w:p w14:paraId="755CFBDA" w14:textId="39900A76" w:rsidR="00F6389D" w:rsidRPr="00554EC3" w:rsidRDefault="00F6389D" w:rsidP="00F6389D">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w:t>
            </w:r>
          </w:p>
        </w:tc>
        <w:tc>
          <w:tcPr>
            <w:tcW w:w="171" w:type="dxa"/>
          </w:tcPr>
          <w:p w14:paraId="0B36C738" w14:textId="77777777" w:rsidR="00F6389D" w:rsidRPr="00554EC3" w:rsidRDefault="00F6389D" w:rsidP="00F6389D">
            <w:pPr>
              <w:pStyle w:val="acctfourfigures"/>
              <w:spacing w:line="240" w:lineRule="exact"/>
              <w:rPr>
                <w:rFonts w:ascii="CordiaUPC" w:hAnsi="CordiaUPC" w:cs="CordiaUPC"/>
                <w:sz w:val="26"/>
                <w:szCs w:val="26"/>
              </w:rPr>
            </w:pPr>
          </w:p>
        </w:tc>
        <w:tc>
          <w:tcPr>
            <w:tcW w:w="1250" w:type="dxa"/>
          </w:tcPr>
          <w:p w14:paraId="4CD650D2" w14:textId="2D03C6F4" w:rsidR="00F6389D" w:rsidRPr="00554EC3" w:rsidRDefault="00F6389D" w:rsidP="00F6389D">
            <w:pPr>
              <w:pStyle w:val="acctfourfigures"/>
              <w:tabs>
                <w:tab w:val="clear" w:pos="765"/>
                <w:tab w:val="decimal" w:pos="993"/>
              </w:tabs>
              <w:spacing w:line="240" w:lineRule="exact"/>
              <w:ind w:right="-83"/>
              <w:rPr>
                <w:rFonts w:ascii="CordiaUPC" w:hAnsi="CordiaUPC" w:cs="CordiaUPC"/>
                <w:sz w:val="26"/>
                <w:szCs w:val="26"/>
              </w:rPr>
            </w:pPr>
            <w:r>
              <w:rPr>
                <w:rFonts w:ascii="CordiaUPC" w:hAnsi="CordiaUPC" w:cs="CordiaUPC"/>
                <w:sz w:val="26"/>
                <w:szCs w:val="26"/>
              </w:rPr>
              <w:t>(29)</w:t>
            </w:r>
          </w:p>
        </w:tc>
        <w:tc>
          <w:tcPr>
            <w:tcW w:w="168" w:type="dxa"/>
            <w:vAlign w:val="bottom"/>
          </w:tcPr>
          <w:p w14:paraId="54E76593" w14:textId="77777777" w:rsidR="00F6389D" w:rsidRPr="00554EC3" w:rsidRDefault="00F6389D" w:rsidP="00F6389D">
            <w:pPr>
              <w:pStyle w:val="acctfourfigures"/>
              <w:spacing w:line="240" w:lineRule="exact"/>
              <w:rPr>
                <w:rFonts w:ascii="CordiaUPC" w:hAnsi="CordiaUPC" w:cs="CordiaUPC"/>
                <w:sz w:val="26"/>
                <w:szCs w:val="26"/>
              </w:rPr>
            </w:pPr>
          </w:p>
        </w:tc>
        <w:tc>
          <w:tcPr>
            <w:tcW w:w="164" w:type="dxa"/>
            <w:vAlign w:val="bottom"/>
          </w:tcPr>
          <w:p w14:paraId="7F38FCC0" w14:textId="77777777" w:rsidR="00F6389D" w:rsidRPr="00554EC3" w:rsidRDefault="00F6389D" w:rsidP="00F6389D">
            <w:pPr>
              <w:pStyle w:val="acctfourfigures"/>
              <w:spacing w:line="240" w:lineRule="exact"/>
              <w:rPr>
                <w:rFonts w:ascii="CordiaUPC" w:hAnsi="CordiaUPC" w:cs="CordiaUPC"/>
                <w:sz w:val="26"/>
                <w:szCs w:val="26"/>
              </w:rPr>
            </w:pPr>
          </w:p>
        </w:tc>
        <w:tc>
          <w:tcPr>
            <w:tcW w:w="1086" w:type="dxa"/>
            <w:vAlign w:val="bottom"/>
          </w:tcPr>
          <w:p w14:paraId="273D65C4" w14:textId="4D5696CE" w:rsidR="00F6389D" w:rsidRPr="00554EC3" w:rsidRDefault="00F6389D" w:rsidP="00F6389D">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92</w:t>
            </w:r>
          </w:p>
        </w:tc>
      </w:tr>
      <w:tr w:rsidR="00F6389D" w:rsidRPr="00554EC3" w14:paraId="2A9A12C6" w14:textId="77777777" w:rsidTr="00E07B98">
        <w:tc>
          <w:tcPr>
            <w:tcW w:w="3966" w:type="dxa"/>
            <w:vAlign w:val="bottom"/>
          </w:tcPr>
          <w:p w14:paraId="3792C85B" w14:textId="21C5B385" w:rsidR="00F6389D" w:rsidRPr="00554EC3" w:rsidRDefault="00F6389D" w:rsidP="00F6389D">
            <w:pPr>
              <w:spacing w:line="240" w:lineRule="exact"/>
              <w:rPr>
                <w:rFonts w:ascii="CordiaUPC" w:hAnsi="CordiaUPC" w:cs="CordiaUPC"/>
                <w:sz w:val="26"/>
                <w:szCs w:val="26"/>
              </w:rPr>
            </w:pPr>
            <w:r w:rsidRPr="00554EC3">
              <w:rPr>
                <w:rFonts w:ascii="CordiaUPC" w:hAnsi="CordiaUPC" w:cs="CordiaUPC" w:hint="cs"/>
                <w:sz w:val="26"/>
                <w:szCs w:val="26"/>
              </w:rPr>
              <w:t>Premises and equipment</w:t>
            </w:r>
          </w:p>
        </w:tc>
        <w:tc>
          <w:tcPr>
            <w:tcW w:w="1061" w:type="dxa"/>
            <w:vAlign w:val="bottom"/>
          </w:tcPr>
          <w:p w14:paraId="151D1C0F" w14:textId="65045434" w:rsidR="00F6389D" w:rsidRPr="00554EC3" w:rsidRDefault="00F6389D" w:rsidP="00F6389D">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1,350</w:t>
            </w:r>
          </w:p>
        </w:tc>
        <w:tc>
          <w:tcPr>
            <w:tcW w:w="164" w:type="dxa"/>
            <w:vAlign w:val="bottom"/>
          </w:tcPr>
          <w:p w14:paraId="18CA2C7D" w14:textId="77777777" w:rsidR="00F6389D" w:rsidRPr="00554EC3" w:rsidRDefault="00F6389D" w:rsidP="00F6389D">
            <w:pPr>
              <w:pStyle w:val="acctfourfigures"/>
              <w:spacing w:line="240" w:lineRule="exact"/>
              <w:rPr>
                <w:rFonts w:ascii="CordiaUPC" w:hAnsi="CordiaUPC" w:cs="CordiaUPC"/>
                <w:sz w:val="26"/>
                <w:szCs w:val="26"/>
              </w:rPr>
            </w:pPr>
          </w:p>
        </w:tc>
        <w:tc>
          <w:tcPr>
            <w:tcW w:w="1184" w:type="dxa"/>
            <w:vAlign w:val="bottom"/>
          </w:tcPr>
          <w:p w14:paraId="1F19845D" w14:textId="0BC7E61D" w:rsidR="00F6389D" w:rsidRPr="00554EC3" w:rsidRDefault="00F6389D" w:rsidP="00F6389D">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12</w:t>
            </w:r>
          </w:p>
        </w:tc>
        <w:tc>
          <w:tcPr>
            <w:tcW w:w="171" w:type="dxa"/>
          </w:tcPr>
          <w:p w14:paraId="30F7AC2B" w14:textId="77777777" w:rsidR="00F6389D" w:rsidRPr="00554EC3" w:rsidRDefault="00F6389D" w:rsidP="00F6389D">
            <w:pPr>
              <w:pStyle w:val="acctfourfigures"/>
              <w:spacing w:line="240" w:lineRule="exact"/>
              <w:rPr>
                <w:rFonts w:ascii="CordiaUPC" w:hAnsi="CordiaUPC" w:cs="CordiaUPC"/>
                <w:sz w:val="26"/>
                <w:szCs w:val="26"/>
              </w:rPr>
            </w:pPr>
          </w:p>
        </w:tc>
        <w:tc>
          <w:tcPr>
            <w:tcW w:w="1250" w:type="dxa"/>
          </w:tcPr>
          <w:p w14:paraId="2894B2EE" w14:textId="0A232BC6" w:rsidR="00F6389D" w:rsidRPr="00554EC3" w:rsidRDefault="00F6389D" w:rsidP="00F6389D">
            <w:pPr>
              <w:pStyle w:val="acctfourfigures"/>
              <w:tabs>
                <w:tab w:val="clear" w:pos="765"/>
                <w:tab w:val="decimal" w:pos="993"/>
              </w:tabs>
              <w:spacing w:line="240" w:lineRule="exact"/>
              <w:ind w:right="14"/>
              <w:rPr>
                <w:rFonts w:ascii="CordiaUPC" w:hAnsi="CordiaUPC" w:cs="CordiaUPC"/>
                <w:sz w:val="26"/>
                <w:szCs w:val="26"/>
              </w:rPr>
            </w:pPr>
            <w:r>
              <w:rPr>
                <w:rFonts w:ascii="CordiaUPC" w:hAnsi="CordiaUPC" w:cs="CordiaUPC"/>
                <w:sz w:val="26"/>
                <w:szCs w:val="26"/>
              </w:rPr>
              <w:t>(4)</w:t>
            </w:r>
          </w:p>
        </w:tc>
        <w:tc>
          <w:tcPr>
            <w:tcW w:w="168" w:type="dxa"/>
            <w:vAlign w:val="bottom"/>
          </w:tcPr>
          <w:p w14:paraId="6BA12EF9" w14:textId="77777777" w:rsidR="00F6389D" w:rsidRPr="00554EC3" w:rsidRDefault="00F6389D" w:rsidP="00F6389D">
            <w:pPr>
              <w:pStyle w:val="acctfourfigures"/>
              <w:spacing w:line="240" w:lineRule="exact"/>
              <w:rPr>
                <w:rFonts w:ascii="CordiaUPC" w:hAnsi="CordiaUPC" w:cs="CordiaUPC"/>
                <w:sz w:val="26"/>
                <w:szCs w:val="26"/>
              </w:rPr>
            </w:pPr>
          </w:p>
        </w:tc>
        <w:tc>
          <w:tcPr>
            <w:tcW w:w="164" w:type="dxa"/>
            <w:vAlign w:val="bottom"/>
          </w:tcPr>
          <w:p w14:paraId="437D796C" w14:textId="77777777" w:rsidR="00F6389D" w:rsidRPr="00554EC3" w:rsidRDefault="00F6389D" w:rsidP="00F6389D">
            <w:pPr>
              <w:pStyle w:val="acctfourfigures"/>
              <w:spacing w:line="240" w:lineRule="exact"/>
              <w:rPr>
                <w:rFonts w:ascii="CordiaUPC" w:hAnsi="CordiaUPC" w:cs="CordiaUPC"/>
                <w:sz w:val="26"/>
                <w:szCs w:val="26"/>
              </w:rPr>
            </w:pPr>
          </w:p>
        </w:tc>
        <w:tc>
          <w:tcPr>
            <w:tcW w:w="1086" w:type="dxa"/>
            <w:vAlign w:val="bottom"/>
          </w:tcPr>
          <w:p w14:paraId="3FA7FCCD" w14:textId="06A8014F" w:rsidR="00F6389D" w:rsidRPr="00554EC3" w:rsidRDefault="00F6389D" w:rsidP="00F6389D">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1,358</w:t>
            </w:r>
          </w:p>
        </w:tc>
      </w:tr>
      <w:tr w:rsidR="00F6389D" w:rsidRPr="00554EC3" w14:paraId="24CF9FDB" w14:textId="77777777" w:rsidTr="00E07B98">
        <w:tc>
          <w:tcPr>
            <w:tcW w:w="3966" w:type="dxa"/>
            <w:vAlign w:val="bottom"/>
          </w:tcPr>
          <w:p w14:paraId="73CF08A6" w14:textId="0251F368" w:rsidR="00F6389D" w:rsidRPr="00554EC3" w:rsidRDefault="00F6389D" w:rsidP="00F6389D">
            <w:pPr>
              <w:spacing w:line="240" w:lineRule="exact"/>
              <w:rPr>
                <w:rFonts w:ascii="CordiaUPC" w:hAnsi="CordiaUPC" w:cs="CordiaUPC"/>
                <w:sz w:val="26"/>
                <w:szCs w:val="26"/>
              </w:rPr>
            </w:pPr>
            <w:r w:rsidRPr="00554EC3">
              <w:rPr>
                <w:rFonts w:ascii="CordiaUPC" w:hAnsi="CordiaUPC" w:cs="CordiaUPC" w:hint="cs"/>
                <w:sz w:val="26"/>
                <w:szCs w:val="26"/>
                <w:lang w:val="en-US"/>
              </w:rPr>
              <w:t>Others</w:t>
            </w:r>
          </w:p>
        </w:tc>
        <w:tc>
          <w:tcPr>
            <w:tcW w:w="1061" w:type="dxa"/>
            <w:vAlign w:val="bottom"/>
          </w:tcPr>
          <w:p w14:paraId="688BB686" w14:textId="543E4F66" w:rsidR="00F6389D" w:rsidRPr="00554EC3" w:rsidRDefault="00F6389D" w:rsidP="00F6389D">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sz w:val="26"/>
                <w:szCs w:val="26"/>
              </w:rPr>
              <w:t>55</w:t>
            </w:r>
          </w:p>
        </w:tc>
        <w:tc>
          <w:tcPr>
            <w:tcW w:w="164" w:type="dxa"/>
            <w:vAlign w:val="bottom"/>
          </w:tcPr>
          <w:p w14:paraId="52E61403" w14:textId="77777777" w:rsidR="00F6389D" w:rsidRPr="00554EC3" w:rsidRDefault="00F6389D" w:rsidP="00F6389D">
            <w:pPr>
              <w:pStyle w:val="acctfourfigures"/>
              <w:spacing w:line="240" w:lineRule="exact"/>
              <w:rPr>
                <w:rFonts w:ascii="CordiaUPC" w:hAnsi="CordiaUPC" w:cs="CordiaUPC"/>
                <w:sz w:val="26"/>
                <w:szCs w:val="26"/>
              </w:rPr>
            </w:pPr>
          </w:p>
        </w:tc>
        <w:tc>
          <w:tcPr>
            <w:tcW w:w="1184" w:type="dxa"/>
            <w:vAlign w:val="bottom"/>
          </w:tcPr>
          <w:p w14:paraId="5F9A8F0E" w14:textId="0EFF8645" w:rsidR="00F6389D" w:rsidRPr="00554EC3" w:rsidRDefault="00F6389D" w:rsidP="00F6389D">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sz w:val="26"/>
                <w:szCs w:val="26"/>
              </w:rPr>
              <w:t>(2)</w:t>
            </w:r>
          </w:p>
        </w:tc>
        <w:tc>
          <w:tcPr>
            <w:tcW w:w="171" w:type="dxa"/>
          </w:tcPr>
          <w:p w14:paraId="476EEF5E" w14:textId="77777777" w:rsidR="00F6389D" w:rsidRPr="00554EC3" w:rsidRDefault="00F6389D" w:rsidP="00F6389D">
            <w:pPr>
              <w:pStyle w:val="acctfourfigures"/>
              <w:spacing w:line="240" w:lineRule="exact"/>
              <w:rPr>
                <w:rFonts w:ascii="CordiaUPC" w:hAnsi="CordiaUPC" w:cs="CordiaUPC"/>
                <w:sz w:val="26"/>
                <w:szCs w:val="26"/>
              </w:rPr>
            </w:pPr>
          </w:p>
        </w:tc>
        <w:tc>
          <w:tcPr>
            <w:tcW w:w="1250" w:type="dxa"/>
            <w:tcBorders>
              <w:bottom w:val="single" w:sz="4" w:space="0" w:color="auto"/>
            </w:tcBorders>
          </w:tcPr>
          <w:p w14:paraId="05E1B67A" w14:textId="43C5FB29" w:rsidR="00F6389D" w:rsidRPr="00554EC3" w:rsidRDefault="00F6389D" w:rsidP="00F6389D">
            <w:pPr>
              <w:pStyle w:val="acctfourfigures"/>
              <w:tabs>
                <w:tab w:val="clear" w:pos="765"/>
                <w:tab w:val="decimal" w:pos="993"/>
              </w:tabs>
              <w:spacing w:line="240" w:lineRule="exact"/>
              <w:ind w:right="14"/>
              <w:rPr>
                <w:rFonts w:ascii="CordiaUPC" w:hAnsi="CordiaUPC" w:cs="CordiaUPC"/>
                <w:sz w:val="26"/>
                <w:szCs w:val="26"/>
              </w:rPr>
            </w:pPr>
            <w:r>
              <w:rPr>
                <w:rFonts w:ascii="CordiaUPC" w:hAnsi="CordiaUPC" w:cs="CordiaUPC"/>
                <w:sz w:val="26"/>
                <w:szCs w:val="26"/>
              </w:rPr>
              <w:t>2</w:t>
            </w:r>
          </w:p>
        </w:tc>
        <w:tc>
          <w:tcPr>
            <w:tcW w:w="168" w:type="dxa"/>
            <w:vAlign w:val="bottom"/>
          </w:tcPr>
          <w:p w14:paraId="3F222B2E" w14:textId="77777777" w:rsidR="00F6389D" w:rsidRPr="00554EC3" w:rsidRDefault="00F6389D" w:rsidP="00F6389D">
            <w:pPr>
              <w:pStyle w:val="acctfourfigures"/>
              <w:spacing w:line="240" w:lineRule="exact"/>
              <w:rPr>
                <w:rFonts w:ascii="CordiaUPC" w:hAnsi="CordiaUPC" w:cs="CordiaUPC"/>
                <w:sz w:val="26"/>
                <w:szCs w:val="26"/>
              </w:rPr>
            </w:pPr>
          </w:p>
        </w:tc>
        <w:tc>
          <w:tcPr>
            <w:tcW w:w="164" w:type="dxa"/>
            <w:vAlign w:val="bottom"/>
          </w:tcPr>
          <w:p w14:paraId="3FAA60AE" w14:textId="77777777" w:rsidR="00F6389D" w:rsidRPr="00554EC3" w:rsidRDefault="00F6389D" w:rsidP="00F6389D">
            <w:pPr>
              <w:pStyle w:val="acctfourfigures"/>
              <w:spacing w:line="240" w:lineRule="exact"/>
              <w:rPr>
                <w:rFonts w:ascii="CordiaUPC" w:hAnsi="CordiaUPC" w:cs="CordiaUPC"/>
                <w:sz w:val="26"/>
                <w:szCs w:val="26"/>
              </w:rPr>
            </w:pPr>
          </w:p>
        </w:tc>
        <w:tc>
          <w:tcPr>
            <w:tcW w:w="1086" w:type="dxa"/>
            <w:vAlign w:val="bottom"/>
          </w:tcPr>
          <w:p w14:paraId="064BCBA1" w14:textId="153BBE56" w:rsidR="00F6389D" w:rsidRPr="00554EC3" w:rsidRDefault="00F6389D" w:rsidP="00F6389D">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sz w:val="26"/>
                <w:szCs w:val="26"/>
              </w:rPr>
              <w:t>55</w:t>
            </w:r>
          </w:p>
        </w:tc>
      </w:tr>
      <w:tr w:rsidR="00F6389D" w:rsidRPr="00554EC3" w14:paraId="3ECF989F" w14:textId="77777777" w:rsidTr="00E07B98">
        <w:tc>
          <w:tcPr>
            <w:tcW w:w="3966" w:type="dxa"/>
            <w:vAlign w:val="bottom"/>
          </w:tcPr>
          <w:p w14:paraId="4C344928" w14:textId="495BEB37" w:rsidR="00F6389D" w:rsidRPr="00554EC3" w:rsidRDefault="00F6389D" w:rsidP="00F6389D">
            <w:pPr>
              <w:spacing w:line="240" w:lineRule="exact"/>
              <w:rPr>
                <w:rFonts w:ascii="CordiaUPC" w:hAnsi="CordiaUPC" w:cs="CordiaUPC"/>
                <w:sz w:val="26"/>
                <w:szCs w:val="26"/>
              </w:rPr>
            </w:pPr>
            <w:r w:rsidRPr="00554EC3">
              <w:rPr>
                <w:rFonts w:ascii="CordiaUPC" w:hAnsi="CordiaUPC" w:cs="CordiaUPC" w:hint="cs"/>
                <w:b/>
                <w:bCs/>
                <w:sz w:val="26"/>
                <w:szCs w:val="26"/>
              </w:rPr>
              <w:t>Total</w:t>
            </w:r>
          </w:p>
        </w:tc>
        <w:tc>
          <w:tcPr>
            <w:tcW w:w="1061" w:type="dxa"/>
            <w:tcBorders>
              <w:top w:val="single" w:sz="4" w:space="0" w:color="auto"/>
              <w:left w:val="nil"/>
              <w:bottom w:val="single" w:sz="4" w:space="0" w:color="auto"/>
              <w:right w:val="nil"/>
            </w:tcBorders>
            <w:vAlign w:val="bottom"/>
          </w:tcPr>
          <w:p w14:paraId="0CE77101" w14:textId="5F5F9D46" w:rsidR="00F6389D" w:rsidRPr="00554EC3" w:rsidRDefault="00F6389D" w:rsidP="00F6389D">
            <w:pPr>
              <w:pStyle w:val="acctfourfigures"/>
              <w:tabs>
                <w:tab w:val="clear" w:pos="765"/>
                <w:tab w:val="decimal" w:pos="852"/>
              </w:tabs>
              <w:spacing w:line="240" w:lineRule="exact"/>
              <w:ind w:right="11"/>
              <w:rPr>
                <w:rFonts w:ascii="CordiaUPC" w:hAnsi="CordiaUPC" w:cs="CordiaUPC"/>
                <w:sz w:val="26"/>
                <w:szCs w:val="26"/>
              </w:rPr>
            </w:pPr>
            <w:r>
              <w:rPr>
                <w:rFonts w:ascii="CordiaUPC" w:hAnsi="CordiaUPC" w:cs="CordiaUPC"/>
                <w:b/>
                <w:bCs/>
                <w:sz w:val="26"/>
                <w:szCs w:val="26"/>
              </w:rPr>
              <w:t>1,526</w:t>
            </w:r>
          </w:p>
        </w:tc>
        <w:tc>
          <w:tcPr>
            <w:tcW w:w="164" w:type="dxa"/>
            <w:vAlign w:val="bottom"/>
          </w:tcPr>
          <w:p w14:paraId="25E6F54D" w14:textId="77777777" w:rsidR="00F6389D" w:rsidRPr="00554EC3" w:rsidRDefault="00F6389D" w:rsidP="00F6389D">
            <w:pPr>
              <w:pStyle w:val="acctfourfigures"/>
              <w:spacing w:line="240" w:lineRule="exact"/>
              <w:rPr>
                <w:rFonts w:ascii="CordiaUPC" w:hAnsi="CordiaUPC" w:cs="CordiaUPC"/>
                <w:sz w:val="26"/>
                <w:szCs w:val="26"/>
              </w:rPr>
            </w:pPr>
          </w:p>
        </w:tc>
        <w:tc>
          <w:tcPr>
            <w:tcW w:w="1184" w:type="dxa"/>
            <w:tcBorders>
              <w:top w:val="single" w:sz="4" w:space="0" w:color="auto"/>
              <w:left w:val="nil"/>
              <w:bottom w:val="single" w:sz="4" w:space="0" w:color="auto"/>
              <w:right w:val="nil"/>
            </w:tcBorders>
            <w:vAlign w:val="bottom"/>
          </w:tcPr>
          <w:p w14:paraId="285D5ED2" w14:textId="14D598E2" w:rsidR="00F6389D" w:rsidRPr="00554EC3" w:rsidRDefault="00F6389D" w:rsidP="00F6389D">
            <w:pPr>
              <w:pStyle w:val="acctfourfigures"/>
              <w:tabs>
                <w:tab w:val="clear" w:pos="765"/>
                <w:tab w:val="decimal" w:pos="926"/>
              </w:tabs>
              <w:spacing w:line="240" w:lineRule="exact"/>
              <w:ind w:right="11"/>
              <w:rPr>
                <w:rFonts w:ascii="CordiaUPC" w:hAnsi="CordiaUPC" w:cs="CordiaUPC"/>
                <w:sz w:val="26"/>
                <w:szCs w:val="26"/>
              </w:rPr>
            </w:pPr>
            <w:r>
              <w:rPr>
                <w:rFonts w:ascii="CordiaUPC" w:hAnsi="CordiaUPC" w:cs="CordiaUPC"/>
                <w:b/>
                <w:bCs/>
                <w:sz w:val="26"/>
                <w:szCs w:val="26"/>
              </w:rPr>
              <w:t>10</w:t>
            </w:r>
          </w:p>
        </w:tc>
        <w:tc>
          <w:tcPr>
            <w:tcW w:w="171" w:type="dxa"/>
          </w:tcPr>
          <w:p w14:paraId="210B5B95" w14:textId="77777777" w:rsidR="00F6389D" w:rsidRPr="00554EC3" w:rsidRDefault="00F6389D" w:rsidP="00F6389D">
            <w:pPr>
              <w:pStyle w:val="acctfourfigures"/>
              <w:spacing w:line="240" w:lineRule="exact"/>
              <w:rPr>
                <w:rFonts w:ascii="CordiaUPC" w:hAnsi="CordiaUPC" w:cs="CordiaUPC"/>
                <w:sz w:val="26"/>
                <w:szCs w:val="26"/>
              </w:rPr>
            </w:pPr>
          </w:p>
        </w:tc>
        <w:tc>
          <w:tcPr>
            <w:tcW w:w="1250" w:type="dxa"/>
            <w:tcBorders>
              <w:top w:val="single" w:sz="4" w:space="0" w:color="auto"/>
              <w:bottom w:val="single" w:sz="4" w:space="0" w:color="auto"/>
            </w:tcBorders>
          </w:tcPr>
          <w:p w14:paraId="4BC52CEF" w14:textId="0DCF23A4" w:rsidR="00F6389D" w:rsidRPr="00554EC3" w:rsidRDefault="00F6389D" w:rsidP="00F6389D">
            <w:pPr>
              <w:pStyle w:val="acctfourfigures"/>
              <w:tabs>
                <w:tab w:val="clear" w:pos="765"/>
                <w:tab w:val="decimal" w:pos="993"/>
              </w:tabs>
              <w:spacing w:line="240" w:lineRule="exact"/>
              <w:ind w:right="14"/>
              <w:rPr>
                <w:rFonts w:ascii="CordiaUPC" w:hAnsi="CordiaUPC" w:cs="CordiaUPC"/>
                <w:sz w:val="26"/>
                <w:szCs w:val="26"/>
              </w:rPr>
            </w:pPr>
            <w:r>
              <w:rPr>
                <w:rFonts w:ascii="CordiaUPC" w:hAnsi="CordiaUPC" w:cs="CordiaUPC"/>
                <w:b/>
                <w:bCs/>
                <w:sz w:val="26"/>
                <w:szCs w:val="26"/>
              </w:rPr>
              <w:t>(31)</w:t>
            </w:r>
          </w:p>
        </w:tc>
        <w:tc>
          <w:tcPr>
            <w:tcW w:w="168" w:type="dxa"/>
            <w:vAlign w:val="bottom"/>
          </w:tcPr>
          <w:p w14:paraId="6659A370" w14:textId="77777777" w:rsidR="00F6389D" w:rsidRPr="00554EC3" w:rsidRDefault="00F6389D" w:rsidP="00F6389D">
            <w:pPr>
              <w:pStyle w:val="acctfourfigures"/>
              <w:spacing w:line="240" w:lineRule="exact"/>
              <w:rPr>
                <w:rFonts w:ascii="CordiaUPC" w:hAnsi="CordiaUPC" w:cs="CordiaUPC"/>
                <w:sz w:val="26"/>
                <w:szCs w:val="26"/>
              </w:rPr>
            </w:pPr>
          </w:p>
        </w:tc>
        <w:tc>
          <w:tcPr>
            <w:tcW w:w="164" w:type="dxa"/>
            <w:vAlign w:val="bottom"/>
          </w:tcPr>
          <w:p w14:paraId="0746210E" w14:textId="77777777" w:rsidR="00F6389D" w:rsidRPr="00554EC3" w:rsidRDefault="00F6389D" w:rsidP="00F6389D">
            <w:pPr>
              <w:pStyle w:val="acctfourfigures"/>
              <w:spacing w:line="240" w:lineRule="exact"/>
              <w:rPr>
                <w:rFonts w:ascii="CordiaUPC" w:hAnsi="CordiaUPC" w:cs="CordiaUPC"/>
                <w:sz w:val="26"/>
                <w:szCs w:val="26"/>
              </w:rPr>
            </w:pPr>
          </w:p>
        </w:tc>
        <w:tc>
          <w:tcPr>
            <w:tcW w:w="1086" w:type="dxa"/>
            <w:tcBorders>
              <w:top w:val="single" w:sz="4" w:space="0" w:color="auto"/>
              <w:left w:val="nil"/>
              <w:bottom w:val="single" w:sz="4" w:space="0" w:color="auto"/>
              <w:right w:val="nil"/>
            </w:tcBorders>
            <w:vAlign w:val="bottom"/>
          </w:tcPr>
          <w:p w14:paraId="286ED434" w14:textId="719AD37F" w:rsidR="00F6389D" w:rsidRPr="00554EC3" w:rsidRDefault="00F6389D" w:rsidP="00F6389D">
            <w:pPr>
              <w:pStyle w:val="acctfourfigures"/>
              <w:tabs>
                <w:tab w:val="clear" w:pos="765"/>
                <w:tab w:val="decimal" w:pos="756"/>
              </w:tabs>
              <w:spacing w:line="240" w:lineRule="exact"/>
              <w:ind w:right="11"/>
              <w:rPr>
                <w:rFonts w:ascii="CordiaUPC" w:hAnsi="CordiaUPC" w:cs="CordiaUPC"/>
                <w:sz w:val="26"/>
                <w:szCs w:val="26"/>
              </w:rPr>
            </w:pPr>
            <w:r>
              <w:rPr>
                <w:rFonts w:ascii="CordiaUPC" w:hAnsi="CordiaUPC" w:cs="CordiaUPC"/>
                <w:b/>
                <w:bCs/>
                <w:sz w:val="26"/>
                <w:szCs w:val="26"/>
              </w:rPr>
              <w:t>1,505</w:t>
            </w:r>
          </w:p>
        </w:tc>
      </w:tr>
      <w:tr w:rsidR="00F6389D" w:rsidRPr="00554EC3" w14:paraId="586C3C1C" w14:textId="77777777" w:rsidTr="00E07B98">
        <w:tc>
          <w:tcPr>
            <w:tcW w:w="3966" w:type="dxa"/>
            <w:vAlign w:val="bottom"/>
          </w:tcPr>
          <w:p w14:paraId="3D1EDB69" w14:textId="5FCEE572" w:rsidR="00F6389D" w:rsidRPr="00554EC3" w:rsidRDefault="00F6389D" w:rsidP="00F6389D">
            <w:pPr>
              <w:spacing w:line="240" w:lineRule="exact"/>
              <w:ind w:left="180" w:hanging="180"/>
              <w:rPr>
                <w:rFonts w:ascii="CordiaUPC" w:hAnsi="CordiaUPC" w:cs="CordiaUPC"/>
                <w:b/>
                <w:bCs/>
                <w:sz w:val="26"/>
                <w:szCs w:val="26"/>
              </w:rPr>
            </w:pPr>
          </w:p>
        </w:tc>
        <w:tc>
          <w:tcPr>
            <w:tcW w:w="1061" w:type="dxa"/>
            <w:tcBorders>
              <w:top w:val="single" w:sz="4" w:space="0" w:color="auto"/>
              <w:left w:val="nil"/>
              <w:right w:val="nil"/>
            </w:tcBorders>
            <w:vAlign w:val="bottom"/>
          </w:tcPr>
          <w:p w14:paraId="63D42834" w14:textId="1F453828" w:rsidR="00F6389D" w:rsidRPr="00554EC3" w:rsidRDefault="00F6389D" w:rsidP="00F6389D">
            <w:pPr>
              <w:pStyle w:val="acctfourfigures"/>
              <w:tabs>
                <w:tab w:val="clear" w:pos="765"/>
                <w:tab w:val="decimal" w:pos="852"/>
              </w:tabs>
              <w:spacing w:line="240" w:lineRule="exact"/>
              <w:ind w:right="11"/>
              <w:rPr>
                <w:rFonts w:ascii="CordiaUPC" w:hAnsi="CordiaUPC" w:cs="CordiaUPC"/>
                <w:b/>
                <w:bCs/>
                <w:sz w:val="26"/>
                <w:szCs w:val="26"/>
              </w:rPr>
            </w:pPr>
          </w:p>
        </w:tc>
        <w:tc>
          <w:tcPr>
            <w:tcW w:w="164" w:type="dxa"/>
            <w:vAlign w:val="bottom"/>
          </w:tcPr>
          <w:p w14:paraId="5D1743A8" w14:textId="77777777" w:rsidR="00F6389D" w:rsidRPr="00554EC3" w:rsidRDefault="00F6389D" w:rsidP="00F6389D">
            <w:pPr>
              <w:pStyle w:val="acctfourfigures"/>
              <w:spacing w:line="240" w:lineRule="exact"/>
              <w:rPr>
                <w:rFonts w:ascii="CordiaUPC" w:hAnsi="CordiaUPC" w:cs="CordiaUPC"/>
                <w:b/>
                <w:bCs/>
                <w:sz w:val="26"/>
                <w:szCs w:val="26"/>
              </w:rPr>
            </w:pPr>
          </w:p>
        </w:tc>
        <w:tc>
          <w:tcPr>
            <w:tcW w:w="1184" w:type="dxa"/>
            <w:tcBorders>
              <w:top w:val="single" w:sz="4" w:space="0" w:color="auto"/>
              <w:left w:val="nil"/>
              <w:right w:val="nil"/>
            </w:tcBorders>
            <w:vAlign w:val="bottom"/>
          </w:tcPr>
          <w:p w14:paraId="608B6C08" w14:textId="3D882608" w:rsidR="00F6389D" w:rsidRPr="00554EC3" w:rsidRDefault="00F6389D" w:rsidP="00F6389D">
            <w:pPr>
              <w:pStyle w:val="acctfourfigures"/>
              <w:tabs>
                <w:tab w:val="clear" w:pos="765"/>
                <w:tab w:val="decimal" w:pos="926"/>
              </w:tabs>
              <w:spacing w:line="240" w:lineRule="exact"/>
              <w:ind w:right="11"/>
              <w:rPr>
                <w:rFonts w:ascii="CordiaUPC" w:hAnsi="CordiaUPC" w:cs="CordiaUPC"/>
                <w:b/>
                <w:bCs/>
                <w:sz w:val="26"/>
                <w:szCs w:val="26"/>
              </w:rPr>
            </w:pPr>
          </w:p>
        </w:tc>
        <w:tc>
          <w:tcPr>
            <w:tcW w:w="171" w:type="dxa"/>
          </w:tcPr>
          <w:p w14:paraId="5FBC4D3D" w14:textId="77777777" w:rsidR="00F6389D" w:rsidRPr="00554EC3" w:rsidRDefault="00F6389D" w:rsidP="00F6389D">
            <w:pPr>
              <w:pStyle w:val="acctfourfigures"/>
              <w:spacing w:line="240" w:lineRule="exact"/>
              <w:rPr>
                <w:rFonts w:ascii="CordiaUPC" w:hAnsi="CordiaUPC" w:cs="CordiaUPC"/>
                <w:b/>
                <w:bCs/>
                <w:sz w:val="26"/>
                <w:szCs w:val="26"/>
              </w:rPr>
            </w:pPr>
          </w:p>
        </w:tc>
        <w:tc>
          <w:tcPr>
            <w:tcW w:w="1250" w:type="dxa"/>
            <w:tcBorders>
              <w:top w:val="single" w:sz="4" w:space="0" w:color="auto"/>
            </w:tcBorders>
          </w:tcPr>
          <w:p w14:paraId="55EC114C" w14:textId="2B27D008" w:rsidR="00F6389D" w:rsidRPr="00554EC3" w:rsidRDefault="00F6389D" w:rsidP="00F6389D">
            <w:pPr>
              <w:pStyle w:val="acctfourfigures"/>
              <w:tabs>
                <w:tab w:val="clear" w:pos="765"/>
                <w:tab w:val="decimal" w:pos="690"/>
              </w:tabs>
              <w:spacing w:line="240" w:lineRule="exact"/>
              <w:ind w:right="14"/>
              <w:rPr>
                <w:rFonts w:ascii="CordiaUPC" w:hAnsi="CordiaUPC" w:cs="CordiaUPC"/>
                <w:b/>
                <w:bCs/>
                <w:sz w:val="26"/>
                <w:szCs w:val="26"/>
              </w:rPr>
            </w:pPr>
          </w:p>
        </w:tc>
        <w:tc>
          <w:tcPr>
            <w:tcW w:w="168" w:type="dxa"/>
            <w:vAlign w:val="bottom"/>
          </w:tcPr>
          <w:p w14:paraId="5C607F47" w14:textId="77777777" w:rsidR="00F6389D" w:rsidRPr="00554EC3" w:rsidRDefault="00F6389D" w:rsidP="00F6389D">
            <w:pPr>
              <w:pStyle w:val="acctfourfigures"/>
              <w:spacing w:line="240" w:lineRule="exact"/>
              <w:rPr>
                <w:rFonts w:ascii="CordiaUPC" w:hAnsi="CordiaUPC" w:cs="CordiaUPC"/>
                <w:b/>
                <w:bCs/>
                <w:sz w:val="26"/>
                <w:szCs w:val="26"/>
              </w:rPr>
            </w:pPr>
          </w:p>
        </w:tc>
        <w:tc>
          <w:tcPr>
            <w:tcW w:w="164" w:type="dxa"/>
            <w:vAlign w:val="bottom"/>
          </w:tcPr>
          <w:p w14:paraId="776305C5" w14:textId="77777777" w:rsidR="00F6389D" w:rsidRPr="00554EC3" w:rsidRDefault="00F6389D" w:rsidP="00F6389D">
            <w:pPr>
              <w:pStyle w:val="acctfourfigures"/>
              <w:spacing w:line="240" w:lineRule="exact"/>
              <w:rPr>
                <w:rFonts w:ascii="CordiaUPC" w:hAnsi="CordiaUPC" w:cs="CordiaUPC"/>
                <w:b/>
                <w:bCs/>
                <w:sz w:val="26"/>
                <w:szCs w:val="26"/>
              </w:rPr>
            </w:pPr>
          </w:p>
        </w:tc>
        <w:tc>
          <w:tcPr>
            <w:tcW w:w="1086" w:type="dxa"/>
            <w:tcBorders>
              <w:top w:val="single" w:sz="4" w:space="0" w:color="auto"/>
              <w:left w:val="nil"/>
              <w:right w:val="nil"/>
            </w:tcBorders>
            <w:vAlign w:val="bottom"/>
          </w:tcPr>
          <w:p w14:paraId="2CE1404B" w14:textId="3164958E" w:rsidR="00F6389D" w:rsidRPr="00554EC3" w:rsidRDefault="00F6389D" w:rsidP="00F6389D">
            <w:pPr>
              <w:pStyle w:val="acctfourfigures"/>
              <w:tabs>
                <w:tab w:val="clear" w:pos="765"/>
                <w:tab w:val="decimal" w:pos="756"/>
              </w:tabs>
              <w:spacing w:line="240" w:lineRule="exact"/>
              <w:ind w:right="11"/>
              <w:rPr>
                <w:rFonts w:ascii="CordiaUPC" w:hAnsi="CordiaUPC" w:cs="CordiaUPC"/>
                <w:b/>
                <w:bCs/>
                <w:sz w:val="26"/>
                <w:szCs w:val="26"/>
              </w:rPr>
            </w:pPr>
          </w:p>
        </w:tc>
      </w:tr>
      <w:tr w:rsidR="00F6389D" w:rsidRPr="00554EC3" w14:paraId="45E05150" w14:textId="77777777" w:rsidTr="00E07B98">
        <w:tc>
          <w:tcPr>
            <w:tcW w:w="3966" w:type="dxa"/>
            <w:vAlign w:val="bottom"/>
          </w:tcPr>
          <w:p w14:paraId="4B4AE739" w14:textId="7ACA2978" w:rsidR="00F6389D" w:rsidRPr="00554EC3" w:rsidRDefault="00F6389D" w:rsidP="00F6389D">
            <w:pPr>
              <w:spacing w:line="240" w:lineRule="exact"/>
              <w:ind w:left="180" w:hanging="180"/>
              <w:rPr>
                <w:rFonts w:ascii="CordiaUPC" w:hAnsi="CordiaUPC" w:cs="CordiaUPC"/>
                <w:b/>
                <w:bCs/>
                <w:sz w:val="26"/>
                <w:szCs w:val="26"/>
              </w:rPr>
            </w:pPr>
            <w:r w:rsidRPr="00554EC3">
              <w:rPr>
                <w:rFonts w:ascii="CordiaUPC" w:hAnsi="CordiaUPC" w:cs="CordiaUPC" w:hint="cs"/>
                <w:b/>
                <w:bCs/>
                <w:sz w:val="26"/>
                <w:szCs w:val="26"/>
              </w:rPr>
              <w:t>Net</w:t>
            </w:r>
          </w:p>
        </w:tc>
        <w:tc>
          <w:tcPr>
            <w:tcW w:w="1061" w:type="dxa"/>
            <w:tcBorders>
              <w:left w:val="nil"/>
              <w:bottom w:val="double" w:sz="4" w:space="0" w:color="auto"/>
              <w:right w:val="nil"/>
            </w:tcBorders>
            <w:vAlign w:val="bottom"/>
          </w:tcPr>
          <w:p w14:paraId="13954283" w14:textId="705B2BAF" w:rsidR="00F6389D" w:rsidRPr="00554EC3" w:rsidRDefault="00F6389D" w:rsidP="00F6389D">
            <w:pPr>
              <w:pStyle w:val="acctfourfigures"/>
              <w:tabs>
                <w:tab w:val="clear" w:pos="765"/>
                <w:tab w:val="decimal" w:pos="968"/>
              </w:tabs>
              <w:spacing w:line="240" w:lineRule="exact"/>
              <w:ind w:right="11"/>
              <w:rPr>
                <w:rFonts w:ascii="CordiaUPC" w:hAnsi="CordiaUPC" w:cs="CordiaUPC"/>
                <w:b/>
                <w:bCs/>
                <w:sz w:val="26"/>
                <w:szCs w:val="26"/>
              </w:rPr>
            </w:pPr>
            <w:r>
              <w:rPr>
                <w:rFonts w:ascii="CordiaUPC" w:hAnsi="CordiaUPC" w:cs="CordiaUPC"/>
                <w:b/>
                <w:bCs/>
                <w:sz w:val="26"/>
                <w:szCs w:val="26"/>
              </w:rPr>
              <w:t>2,818</w:t>
            </w:r>
          </w:p>
        </w:tc>
        <w:tc>
          <w:tcPr>
            <w:tcW w:w="164" w:type="dxa"/>
            <w:vAlign w:val="bottom"/>
          </w:tcPr>
          <w:p w14:paraId="60255608" w14:textId="77777777" w:rsidR="00F6389D" w:rsidRPr="00554EC3" w:rsidRDefault="00F6389D" w:rsidP="00F6389D">
            <w:pPr>
              <w:pStyle w:val="acctfourfigures"/>
              <w:spacing w:line="240" w:lineRule="exact"/>
              <w:rPr>
                <w:rFonts w:ascii="CordiaUPC" w:hAnsi="CordiaUPC" w:cs="CordiaUPC"/>
                <w:b/>
                <w:bCs/>
                <w:sz w:val="26"/>
                <w:szCs w:val="26"/>
              </w:rPr>
            </w:pPr>
          </w:p>
        </w:tc>
        <w:tc>
          <w:tcPr>
            <w:tcW w:w="1184" w:type="dxa"/>
            <w:tcBorders>
              <w:left w:val="nil"/>
              <w:bottom w:val="double" w:sz="4" w:space="0" w:color="auto"/>
              <w:right w:val="nil"/>
            </w:tcBorders>
            <w:vAlign w:val="bottom"/>
          </w:tcPr>
          <w:p w14:paraId="136264D3" w14:textId="4D14B79A" w:rsidR="00F6389D" w:rsidRPr="00554EC3" w:rsidRDefault="00F6389D" w:rsidP="00F6389D">
            <w:pPr>
              <w:pStyle w:val="acctfourfigures"/>
              <w:tabs>
                <w:tab w:val="clear" w:pos="765"/>
                <w:tab w:val="decimal" w:pos="926"/>
              </w:tabs>
              <w:spacing w:line="240" w:lineRule="exact"/>
              <w:ind w:right="11"/>
              <w:rPr>
                <w:rFonts w:ascii="CordiaUPC" w:hAnsi="CordiaUPC" w:cs="CordiaUPC"/>
                <w:b/>
                <w:bCs/>
                <w:sz w:val="26"/>
                <w:szCs w:val="26"/>
              </w:rPr>
            </w:pPr>
            <w:r>
              <w:rPr>
                <w:rFonts w:ascii="CordiaUPC" w:hAnsi="CordiaUPC" w:cs="CordiaUPC"/>
                <w:b/>
                <w:bCs/>
                <w:sz w:val="26"/>
                <w:szCs w:val="26"/>
              </w:rPr>
              <w:t>(73)</w:t>
            </w:r>
          </w:p>
        </w:tc>
        <w:tc>
          <w:tcPr>
            <w:tcW w:w="171" w:type="dxa"/>
          </w:tcPr>
          <w:p w14:paraId="40C2A60E" w14:textId="77777777" w:rsidR="00F6389D" w:rsidRPr="00554EC3" w:rsidRDefault="00F6389D" w:rsidP="00F6389D">
            <w:pPr>
              <w:pStyle w:val="acctfourfigures"/>
              <w:spacing w:line="240" w:lineRule="exact"/>
              <w:rPr>
                <w:rFonts w:ascii="CordiaUPC" w:hAnsi="CordiaUPC" w:cs="CordiaUPC"/>
                <w:b/>
                <w:bCs/>
                <w:sz w:val="26"/>
                <w:szCs w:val="26"/>
              </w:rPr>
            </w:pPr>
          </w:p>
        </w:tc>
        <w:tc>
          <w:tcPr>
            <w:tcW w:w="1250" w:type="dxa"/>
            <w:tcBorders>
              <w:bottom w:val="double" w:sz="4" w:space="0" w:color="auto"/>
            </w:tcBorders>
          </w:tcPr>
          <w:p w14:paraId="066931CB" w14:textId="25F80A40" w:rsidR="00F6389D" w:rsidRPr="00554EC3" w:rsidRDefault="00F6389D" w:rsidP="00F6389D">
            <w:pPr>
              <w:pStyle w:val="acctfourfigures"/>
              <w:tabs>
                <w:tab w:val="clear" w:pos="765"/>
                <w:tab w:val="decimal" w:pos="993"/>
              </w:tabs>
              <w:spacing w:line="240" w:lineRule="exact"/>
              <w:rPr>
                <w:rFonts w:ascii="CordiaUPC" w:hAnsi="CordiaUPC" w:cs="CordiaUPC"/>
                <w:b/>
                <w:bCs/>
                <w:sz w:val="26"/>
                <w:szCs w:val="26"/>
              </w:rPr>
            </w:pPr>
            <w:r>
              <w:rPr>
                <w:rFonts w:ascii="CordiaUPC" w:hAnsi="CordiaUPC" w:cs="CordiaUPC"/>
                <w:b/>
                <w:bCs/>
                <w:sz w:val="26"/>
                <w:szCs w:val="26"/>
              </w:rPr>
              <w:t>(30)</w:t>
            </w:r>
          </w:p>
        </w:tc>
        <w:tc>
          <w:tcPr>
            <w:tcW w:w="168" w:type="dxa"/>
            <w:vAlign w:val="bottom"/>
          </w:tcPr>
          <w:p w14:paraId="0CA7EFE6" w14:textId="77777777" w:rsidR="00F6389D" w:rsidRPr="00554EC3" w:rsidRDefault="00F6389D" w:rsidP="00F6389D">
            <w:pPr>
              <w:pStyle w:val="acctfourfigures"/>
              <w:spacing w:line="240" w:lineRule="exact"/>
              <w:rPr>
                <w:rFonts w:ascii="CordiaUPC" w:hAnsi="CordiaUPC" w:cs="CordiaUPC"/>
                <w:b/>
                <w:bCs/>
                <w:sz w:val="26"/>
                <w:szCs w:val="26"/>
              </w:rPr>
            </w:pPr>
          </w:p>
        </w:tc>
        <w:tc>
          <w:tcPr>
            <w:tcW w:w="164" w:type="dxa"/>
            <w:vAlign w:val="bottom"/>
          </w:tcPr>
          <w:p w14:paraId="36145F45" w14:textId="77777777" w:rsidR="00F6389D" w:rsidRPr="00554EC3" w:rsidRDefault="00F6389D" w:rsidP="00F6389D">
            <w:pPr>
              <w:pStyle w:val="acctfourfigures"/>
              <w:spacing w:line="240" w:lineRule="exact"/>
              <w:rPr>
                <w:rFonts w:ascii="CordiaUPC" w:hAnsi="CordiaUPC" w:cs="CordiaUPC"/>
                <w:b/>
                <w:bCs/>
                <w:sz w:val="26"/>
                <w:szCs w:val="26"/>
              </w:rPr>
            </w:pPr>
          </w:p>
        </w:tc>
        <w:tc>
          <w:tcPr>
            <w:tcW w:w="1086" w:type="dxa"/>
            <w:tcBorders>
              <w:left w:val="nil"/>
              <w:bottom w:val="double" w:sz="4" w:space="0" w:color="auto"/>
              <w:right w:val="nil"/>
            </w:tcBorders>
            <w:vAlign w:val="bottom"/>
          </w:tcPr>
          <w:p w14:paraId="4697BAA6" w14:textId="4AB98919" w:rsidR="00F6389D" w:rsidRPr="00554EC3" w:rsidRDefault="00F6389D" w:rsidP="00F6389D">
            <w:pPr>
              <w:pStyle w:val="acctfourfigures"/>
              <w:tabs>
                <w:tab w:val="clear" w:pos="765"/>
                <w:tab w:val="decimal" w:pos="756"/>
              </w:tabs>
              <w:spacing w:line="240" w:lineRule="exact"/>
              <w:ind w:right="11"/>
              <w:rPr>
                <w:rFonts w:ascii="CordiaUPC" w:hAnsi="CordiaUPC" w:cs="CordiaUPC"/>
                <w:b/>
                <w:bCs/>
                <w:sz w:val="26"/>
                <w:szCs w:val="26"/>
              </w:rPr>
            </w:pPr>
            <w:r>
              <w:rPr>
                <w:rFonts w:ascii="CordiaUPC" w:hAnsi="CordiaUPC" w:cs="CordiaUPC"/>
                <w:b/>
                <w:bCs/>
                <w:sz w:val="26"/>
                <w:szCs w:val="26"/>
              </w:rPr>
              <w:t>2,715</w:t>
            </w:r>
          </w:p>
        </w:tc>
      </w:tr>
    </w:tbl>
    <w:p w14:paraId="5BBFBCA7" w14:textId="65B54A2D" w:rsidR="001C6878" w:rsidRDefault="001C6878" w:rsidP="00EA6BC9">
      <w:pPr>
        <w:spacing w:line="240" w:lineRule="exact"/>
        <w:ind w:left="540"/>
        <w:jc w:val="both"/>
        <w:rPr>
          <w:rFonts w:ascii="CordiaUPC" w:eastAsia="Times New Roman" w:hAnsi="CordiaUPC" w:cs="CordiaUPC"/>
          <w:sz w:val="26"/>
          <w:szCs w:val="26"/>
          <w:lang w:val="en-US" w:eastAsia="en-GB" w:bidi="th-TH"/>
        </w:rPr>
      </w:pPr>
    </w:p>
    <w:p w14:paraId="76EB95AF" w14:textId="77777777" w:rsidR="001C6878" w:rsidRDefault="001C6878" w:rsidP="00EA6BC9">
      <w:pPr>
        <w:spacing w:line="240" w:lineRule="exact"/>
        <w:ind w:left="540"/>
        <w:jc w:val="both"/>
        <w:rPr>
          <w:rFonts w:ascii="CordiaUPC" w:eastAsia="Times New Roman" w:hAnsi="CordiaUPC" w:cs="CordiaUPC"/>
          <w:sz w:val="26"/>
          <w:szCs w:val="26"/>
          <w:lang w:val="en-US" w:eastAsia="en-GB" w:bidi="th-TH"/>
        </w:rPr>
      </w:pPr>
    </w:p>
    <w:tbl>
      <w:tblPr>
        <w:tblW w:w="9678" w:type="dxa"/>
        <w:tblInd w:w="432" w:type="dxa"/>
        <w:tblLayout w:type="fixed"/>
        <w:tblCellMar>
          <w:left w:w="72" w:type="dxa"/>
          <w:right w:w="72" w:type="dxa"/>
        </w:tblCellMar>
        <w:tblLook w:val="05E0" w:firstRow="1" w:lastRow="1" w:firstColumn="1" w:lastColumn="1" w:noHBand="0" w:noVBand="1"/>
      </w:tblPr>
      <w:tblGrid>
        <w:gridCol w:w="3396"/>
        <w:gridCol w:w="990"/>
        <w:gridCol w:w="180"/>
        <w:gridCol w:w="1170"/>
        <w:gridCol w:w="180"/>
        <w:gridCol w:w="1350"/>
        <w:gridCol w:w="180"/>
        <w:gridCol w:w="972"/>
        <w:gridCol w:w="180"/>
        <w:gridCol w:w="1080"/>
      </w:tblGrid>
      <w:tr w:rsidR="00EA6BC9" w:rsidRPr="00EA6BC9" w14:paraId="5906B1D4" w14:textId="77777777" w:rsidTr="0023003B">
        <w:trPr>
          <w:tblHeader/>
        </w:trPr>
        <w:tc>
          <w:tcPr>
            <w:tcW w:w="3396" w:type="dxa"/>
            <w:vAlign w:val="bottom"/>
          </w:tcPr>
          <w:p w14:paraId="37A82119" w14:textId="77777777" w:rsidR="00EA6BC9" w:rsidRPr="00EA6BC9" w:rsidRDefault="00EA6BC9" w:rsidP="003C52F5">
            <w:pPr>
              <w:spacing w:line="220" w:lineRule="exact"/>
              <w:ind w:left="104" w:right="-126"/>
              <w:rPr>
                <w:rFonts w:ascii="CordiaUPC" w:eastAsia="Times New Roman" w:hAnsi="CordiaUPC" w:cs="CordiaUPC"/>
                <w:sz w:val="26"/>
                <w:szCs w:val="26"/>
              </w:rPr>
            </w:pPr>
          </w:p>
        </w:tc>
        <w:tc>
          <w:tcPr>
            <w:tcW w:w="6282" w:type="dxa"/>
            <w:gridSpan w:val="9"/>
            <w:vAlign w:val="bottom"/>
          </w:tcPr>
          <w:p w14:paraId="480A9519" w14:textId="77777777" w:rsidR="00EA6BC9" w:rsidRPr="00EA6BC9" w:rsidRDefault="00EA6BC9" w:rsidP="0023003B">
            <w:pPr>
              <w:tabs>
                <w:tab w:val="decimal" w:pos="666"/>
              </w:tabs>
              <w:spacing w:line="220" w:lineRule="exact"/>
              <w:ind w:right="-77"/>
              <w:jc w:val="center"/>
              <w:rPr>
                <w:rFonts w:ascii="CordiaUPC" w:eastAsia="Times New Roman" w:hAnsi="CordiaUPC" w:cs="CordiaUPC"/>
                <w:b/>
                <w:bCs/>
                <w:sz w:val="26"/>
                <w:szCs w:val="26"/>
              </w:rPr>
            </w:pPr>
            <w:r w:rsidRPr="00EA6BC9">
              <w:rPr>
                <w:rFonts w:ascii="CordiaUPC" w:eastAsia="Times New Roman" w:hAnsi="CordiaUPC" w:cs="CordiaUPC" w:hint="cs"/>
                <w:b/>
                <w:bCs/>
                <w:sz w:val="26"/>
                <w:szCs w:val="26"/>
              </w:rPr>
              <w:t>Bank only</w:t>
            </w:r>
          </w:p>
        </w:tc>
      </w:tr>
      <w:tr w:rsidR="00EA6BC9" w:rsidRPr="00EA6BC9" w14:paraId="6F6A712D" w14:textId="77777777" w:rsidTr="0023003B">
        <w:trPr>
          <w:tblHeader/>
        </w:trPr>
        <w:tc>
          <w:tcPr>
            <w:tcW w:w="3396" w:type="dxa"/>
            <w:vAlign w:val="bottom"/>
          </w:tcPr>
          <w:p w14:paraId="70E0F25F" w14:textId="77777777" w:rsidR="00EA6BC9" w:rsidRPr="00EA6BC9" w:rsidRDefault="00EA6BC9" w:rsidP="003C52F5">
            <w:pPr>
              <w:spacing w:line="220" w:lineRule="exact"/>
              <w:ind w:left="104" w:right="-126"/>
              <w:rPr>
                <w:rFonts w:ascii="CordiaUPC" w:eastAsia="Times New Roman" w:hAnsi="CordiaUPC" w:cs="CordiaUPC"/>
                <w:sz w:val="26"/>
                <w:szCs w:val="26"/>
              </w:rPr>
            </w:pPr>
          </w:p>
        </w:tc>
        <w:tc>
          <w:tcPr>
            <w:tcW w:w="990" w:type="dxa"/>
            <w:vAlign w:val="bottom"/>
          </w:tcPr>
          <w:p w14:paraId="00BF16FC" w14:textId="77777777" w:rsidR="00EA6BC9" w:rsidRPr="00EA6BC9" w:rsidRDefault="00EA6BC9" w:rsidP="003C52F5">
            <w:pPr>
              <w:spacing w:line="220" w:lineRule="exact"/>
              <w:ind w:left="-72" w:right="-72"/>
              <w:rPr>
                <w:rFonts w:ascii="CordiaUPC" w:eastAsia="Times New Roman" w:hAnsi="CordiaUPC" w:cs="CordiaUPC"/>
                <w:sz w:val="26"/>
                <w:szCs w:val="26"/>
                <w:lang w:val="en-US" w:bidi="th-TH"/>
              </w:rPr>
            </w:pPr>
          </w:p>
        </w:tc>
        <w:tc>
          <w:tcPr>
            <w:tcW w:w="180" w:type="dxa"/>
            <w:vAlign w:val="bottom"/>
          </w:tcPr>
          <w:p w14:paraId="3DE16763" w14:textId="77777777" w:rsidR="00EA6BC9" w:rsidRPr="00EA6BC9" w:rsidRDefault="00EA6BC9" w:rsidP="003C52F5">
            <w:pPr>
              <w:tabs>
                <w:tab w:val="decimal" w:pos="765"/>
              </w:tabs>
              <w:spacing w:line="220" w:lineRule="exact"/>
              <w:rPr>
                <w:rFonts w:ascii="CordiaUPC" w:eastAsia="Times New Roman" w:hAnsi="CordiaUPC" w:cs="CordiaUPC"/>
                <w:sz w:val="26"/>
                <w:szCs w:val="26"/>
              </w:rPr>
            </w:pPr>
          </w:p>
        </w:tc>
        <w:tc>
          <w:tcPr>
            <w:tcW w:w="2700" w:type="dxa"/>
            <w:gridSpan w:val="3"/>
            <w:tcBorders>
              <w:bottom w:val="single" w:sz="4" w:space="0" w:color="auto"/>
            </w:tcBorders>
            <w:vAlign w:val="bottom"/>
          </w:tcPr>
          <w:p w14:paraId="0B481065" w14:textId="77777777" w:rsidR="00EA6BC9" w:rsidRPr="00EA6BC9" w:rsidRDefault="00EA6BC9" w:rsidP="003C52F5">
            <w:pPr>
              <w:spacing w:line="220" w:lineRule="exact"/>
              <w:ind w:left="-72" w:right="-72"/>
              <w:jc w:val="center"/>
              <w:rPr>
                <w:rFonts w:ascii="CordiaUPC" w:eastAsia="Times New Roman" w:hAnsi="CordiaUPC" w:cs="CordiaUPC"/>
                <w:sz w:val="26"/>
                <w:szCs w:val="26"/>
              </w:rPr>
            </w:pPr>
            <w:r w:rsidRPr="00EA6BC9">
              <w:rPr>
                <w:rFonts w:ascii="CordiaUPC" w:eastAsia="Times New Roman" w:hAnsi="CordiaUPC" w:cs="CordiaUPC" w:hint="cs"/>
                <w:sz w:val="26"/>
                <w:szCs w:val="26"/>
              </w:rPr>
              <w:t>(Charged) / Credited to:</w:t>
            </w:r>
          </w:p>
        </w:tc>
        <w:tc>
          <w:tcPr>
            <w:tcW w:w="180" w:type="dxa"/>
          </w:tcPr>
          <w:p w14:paraId="66A99FF2"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sz w:val="26"/>
                <w:szCs w:val="26"/>
              </w:rPr>
            </w:pPr>
          </w:p>
        </w:tc>
        <w:tc>
          <w:tcPr>
            <w:tcW w:w="972" w:type="dxa"/>
            <w:vAlign w:val="bottom"/>
          </w:tcPr>
          <w:p w14:paraId="1469FC08" w14:textId="77777777" w:rsidR="00EA6BC9" w:rsidRPr="00EA6BC9" w:rsidRDefault="00EA6BC9" w:rsidP="003C52F5">
            <w:pPr>
              <w:spacing w:line="220" w:lineRule="exact"/>
              <w:ind w:left="-72" w:right="-72"/>
              <w:jc w:val="center"/>
              <w:rPr>
                <w:rFonts w:ascii="CordiaUPC" w:eastAsia="Times New Roman" w:hAnsi="CordiaUPC" w:cs="CordiaUPC"/>
                <w:sz w:val="26"/>
                <w:szCs w:val="26"/>
              </w:rPr>
            </w:pPr>
          </w:p>
        </w:tc>
        <w:tc>
          <w:tcPr>
            <w:tcW w:w="180" w:type="dxa"/>
          </w:tcPr>
          <w:p w14:paraId="40F66EB6" w14:textId="77777777" w:rsidR="00EA6BC9" w:rsidRPr="00EA6BC9" w:rsidRDefault="00EA6BC9" w:rsidP="003C52F5">
            <w:pPr>
              <w:tabs>
                <w:tab w:val="decimal" w:pos="828"/>
              </w:tabs>
              <w:spacing w:line="220" w:lineRule="exact"/>
              <w:ind w:right="11"/>
              <w:rPr>
                <w:rFonts w:ascii="CordiaUPC" w:eastAsia="Times New Roman" w:hAnsi="CordiaUPC" w:cs="CordiaUPC"/>
                <w:sz w:val="26"/>
                <w:szCs w:val="26"/>
              </w:rPr>
            </w:pPr>
          </w:p>
        </w:tc>
        <w:tc>
          <w:tcPr>
            <w:tcW w:w="1080" w:type="dxa"/>
          </w:tcPr>
          <w:p w14:paraId="4902119C" w14:textId="77777777" w:rsidR="00EA6BC9" w:rsidRPr="00EA6BC9" w:rsidRDefault="00EA6BC9" w:rsidP="003C52F5">
            <w:pPr>
              <w:tabs>
                <w:tab w:val="decimal" w:pos="666"/>
              </w:tabs>
              <w:spacing w:line="220" w:lineRule="exact"/>
              <w:ind w:left="-144" w:right="-77"/>
              <w:rPr>
                <w:rFonts w:ascii="CordiaUPC" w:eastAsia="Times New Roman" w:hAnsi="CordiaUPC" w:cs="CordiaUPC"/>
                <w:sz w:val="26"/>
                <w:szCs w:val="26"/>
              </w:rPr>
            </w:pPr>
          </w:p>
        </w:tc>
      </w:tr>
      <w:tr w:rsidR="00EA6BC9" w:rsidRPr="00EA6BC9" w14:paraId="73AA58AF" w14:textId="77777777" w:rsidTr="0023003B">
        <w:trPr>
          <w:tblHeader/>
        </w:trPr>
        <w:tc>
          <w:tcPr>
            <w:tcW w:w="3396" w:type="dxa"/>
            <w:vAlign w:val="bottom"/>
          </w:tcPr>
          <w:p w14:paraId="6184AD94" w14:textId="77777777" w:rsidR="00EA6BC9" w:rsidRPr="00EA6BC9" w:rsidRDefault="00EA6BC9" w:rsidP="003C52F5">
            <w:pPr>
              <w:spacing w:line="220" w:lineRule="exact"/>
              <w:ind w:left="104" w:right="-126"/>
              <w:rPr>
                <w:rFonts w:ascii="CordiaUPC" w:eastAsia="Times New Roman" w:hAnsi="CordiaUPC" w:cs="CordiaUPC"/>
                <w:sz w:val="26"/>
                <w:szCs w:val="26"/>
              </w:rPr>
            </w:pPr>
          </w:p>
        </w:tc>
        <w:tc>
          <w:tcPr>
            <w:tcW w:w="990" w:type="dxa"/>
            <w:vAlign w:val="bottom"/>
          </w:tcPr>
          <w:p w14:paraId="3A03E5B3" w14:textId="77777777" w:rsidR="00EA6BC9" w:rsidRPr="00EA6BC9" w:rsidRDefault="00EA6BC9" w:rsidP="003C52F5">
            <w:pPr>
              <w:spacing w:line="220" w:lineRule="exact"/>
              <w:ind w:left="-72" w:right="-72"/>
              <w:jc w:val="center"/>
              <w:rPr>
                <w:rFonts w:ascii="CordiaUPC" w:eastAsia="Times New Roman" w:hAnsi="CordiaUPC" w:cs="CordiaUPC"/>
                <w:b/>
                <w:bCs/>
                <w:sz w:val="26"/>
                <w:szCs w:val="26"/>
              </w:rPr>
            </w:pPr>
            <w:r w:rsidRPr="00EA6BC9">
              <w:rPr>
                <w:rFonts w:ascii="CordiaUPC" w:eastAsia="Times New Roman" w:hAnsi="CordiaUPC" w:cs="CordiaUPC" w:hint="cs"/>
                <w:b/>
                <w:bCs/>
                <w:sz w:val="26"/>
                <w:szCs w:val="26"/>
              </w:rPr>
              <w:t>At</w:t>
            </w:r>
          </w:p>
        </w:tc>
        <w:tc>
          <w:tcPr>
            <w:tcW w:w="180" w:type="dxa"/>
            <w:vAlign w:val="bottom"/>
          </w:tcPr>
          <w:p w14:paraId="428FE330" w14:textId="77777777" w:rsidR="00EA6BC9" w:rsidRPr="00EA6BC9" w:rsidRDefault="00EA6BC9" w:rsidP="003C52F5">
            <w:pPr>
              <w:tabs>
                <w:tab w:val="decimal" w:pos="765"/>
              </w:tabs>
              <w:spacing w:line="220" w:lineRule="exact"/>
              <w:rPr>
                <w:rFonts w:ascii="CordiaUPC" w:eastAsia="Times New Roman" w:hAnsi="CordiaUPC" w:cs="CordiaUPC"/>
                <w:sz w:val="26"/>
                <w:szCs w:val="26"/>
              </w:rPr>
            </w:pPr>
          </w:p>
        </w:tc>
        <w:tc>
          <w:tcPr>
            <w:tcW w:w="1170" w:type="dxa"/>
            <w:vAlign w:val="bottom"/>
          </w:tcPr>
          <w:p w14:paraId="250B7624" w14:textId="77777777" w:rsidR="00EA6BC9" w:rsidRPr="00EA6BC9" w:rsidRDefault="00EA6BC9" w:rsidP="003C52F5">
            <w:pPr>
              <w:tabs>
                <w:tab w:val="decimal" w:pos="658"/>
              </w:tabs>
              <w:spacing w:line="220" w:lineRule="exact"/>
              <w:ind w:right="-160"/>
              <w:rPr>
                <w:rFonts w:ascii="CordiaUPC" w:eastAsia="Times New Roman" w:hAnsi="CordiaUPC" w:cs="CordiaUPC"/>
                <w:sz w:val="26"/>
                <w:szCs w:val="26"/>
                <w:lang w:val="en-US" w:bidi="th-TH"/>
              </w:rPr>
            </w:pPr>
          </w:p>
        </w:tc>
        <w:tc>
          <w:tcPr>
            <w:tcW w:w="180" w:type="dxa"/>
            <w:vAlign w:val="bottom"/>
          </w:tcPr>
          <w:p w14:paraId="43C0046A" w14:textId="77777777" w:rsidR="00EA6BC9" w:rsidRPr="00EA6BC9" w:rsidRDefault="00EA6BC9" w:rsidP="003C52F5">
            <w:pPr>
              <w:tabs>
                <w:tab w:val="decimal" w:pos="624"/>
              </w:tabs>
              <w:spacing w:line="220" w:lineRule="exact"/>
              <w:rPr>
                <w:rFonts w:ascii="CordiaUPC" w:eastAsia="Times New Roman" w:hAnsi="CordiaUPC" w:cs="CordiaUPC"/>
                <w:sz w:val="26"/>
                <w:szCs w:val="26"/>
              </w:rPr>
            </w:pPr>
          </w:p>
        </w:tc>
        <w:tc>
          <w:tcPr>
            <w:tcW w:w="1350" w:type="dxa"/>
            <w:vAlign w:val="bottom"/>
          </w:tcPr>
          <w:p w14:paraId="38763F55" w14:textId="77777777" w:rsidR="00EA6BC9" w:rsidRPr="00EA6BC9" w:rsidRDefault="00EA6BC9" w:rsidP="003C52F5">
            <w:pPr>
              <w:spacing w:line="220" w:lineRule="exact"/>
              <w:ind w:left="-72" w:right="-72"/>
              <w:jc w:val="center"/>
              <w:rPr>
                <w:rFonts w:ascii="CordiaUPC" w:eastAsia="Times New Roman" w:hAnsi="CordiaUPC" w:cs="CordiaUPC"/>
                <w:sz w:val="26"/>
                <w:szCs w:val="26"/>
              </w:rPr>
            </w:pPr>
            <w:r w:rsidRPr="00EA6BC9">
              <w:rPr>
                <w:rFonts w:ascii="CordiaUPC" w:eastAsia="Times New Roman" w:hAnsi="CordiaUPC" w:cs="CordiaUPC" w:hint="cs"/>
                <w:sz w:val="26"/>
                <w:szCs w:val="26"/>
              </w:rPr>
              <w:t>Other</w:t>
            </w:r>
          </w:p>
        </w:tc>
        <w:tc>
          <w:tcPr>
            <w:tcW w:w="180" w:type="dxa"/>
          </w:tcPr>
          <w:p w14:paraId="2B687E24"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sz w:val="26"/>
                <w:szCs w:val="26"/>
              </w:rPr>
            </w:pPr>
          </w:p>
        </w:tc>
        <w:tc>
          <w:tcPr>
            <w:tcW w:w="972" w:type="dxa"/>
          </w:tcPr>
          <w:p w14:paraId="62BBF1E2" w14:textId="77777777" w:rsidR="00EA6BC9" w:rsidRPr="00EA6BC9" w:rsidRDefault="00EA6BC9" w:rsidP="003C52F5">
            <w:pPr>
              <w:spacing w:line="220" w:lineRule="exact"/>
              <w:ind w:left="-72" w:right="-72"/>
              <w:jc w:val="center"/>
              <w:rPr>
                <w:rFonts w:ascii="CordiaUPC" w:eastAsia="Times New Roman" w:hAnsi="CordiaUPC" w:cs="CordiaUPC"/>
                <w:sz w:val="26"/>
                <w:szCs w:val="26"/>
              </w:rPr>
            </w:pPr>
          </w:p>
        </w:tc>
        <w:tc>
          <w:tcPr>
            <w:tcW w:w="180" w:type="dxa"/>
          </w:tcPr>
          <w:p w14:paraId="5F3B5DE4" w14:textId="77777777" w:rsidR="00EA6BC9" w:rsidRPr="00EA6BC9" w:rsidRDefault="00EA6BC9" w:rsidP="003C52F5">
            <w:pPr>
              <w:tabs>
                <w:tab w:val="decimal" w:pos="828"/>
              </w:tabs>
              <w:spacing w:line="220" w:lineRule="exact"/>
              <w:ind w:right="11"/>
              <w:rPr>
                <w:rFonts w:ascii="CordiaUPC" w:eastAsia="Times New Roman" w:hAnsi="CordiaUPC" w:cs="CordiaUPC"/>
                <w:sz w:val="26"/>
                <w:szCs w:val="26"/>
              </w:rPr>
            </w:pPr>
          </w:p>
        </w:tc>
        <w:tc>
          <w:tcPr>
            <w:tcW w:w="1080" w:type="dxa"/>
            <w:vAlign w:val="bottom"/>
          </w:tcPr>
          <w:p w14:paraId="038DD829" w14:textId="77777777" w:rsidR="00EA6BC9" w:rsidRPr="00EA6BC9" w:rsidRDefault="00EA6BC9" w:rsidP="003C52F5">
            <w:pPr>
              <w:spacing w:line="220" w:lineRule="exact"/>
              <w:ind w:left="-72" w:right="-72"/>
              <w:jc w:val="center"/>
              <w:rPr>
                <w:rFonts w:ascii="CordiaUPC" w:eastAsia="Times New Roman" w:hAnsi="CordiaUPC" w:cs="CordiaUPC"/>
                <w:b/>
                <w:bCs/>
                <w:sz w:val="26"/>
                <w:szCs w:val="26"/>
              </w:rPr>
            </w:pPr>
            <w:r w:rsidRPr="00EA6BC9">
              <w:rPr>
                <w:rFonts w:ascii="CordiaUPC" w:eastAsia="Times New Roman" w:hAnsi="CordiaUPC" w:cs="CordiaUPC" w:hint="cs"/>
                <w:b/>
                <w:bCs/>
                <w:sz w:val="26"/>
                <w:szCs w:val="26"/>
              </w:rPr>
              <w:t>At</w:t>
            </w:r>
          </w:p>
        </w:tc>
      </w:tr>
      <w:tr w:rsidR="00EA6BC9" w:rsidRPr="00EA6BC9" w14:paraId="5A055CC6" w14:textId="77777777" w:rsidTr="0023003B">
        <w:trPr>
          <w:tblHeader/>
        </w:trPr>
        <w:tc>
          <w:tcPr>
            <w:tcW w:w="3396" w:type="dxa"/>
            <w:vAlign w:val="bottom"/>
          </w:tcPr>
          <w:p w14:paraId="69192FD4" w14:textId="77777777" w:rsidR="00EA6BC9" w:rsidRPr="00EA6BC9" w:rsidRDefault="00EA6BC9" w:rsidP="003C52F5">
            <w:pPr>
              <w:spacing w:line="220" w:lineRule="exact"/>
              <w:ind w:left="104" w:right="-126"/>
              <w:rPr>
                <w:rFonts w:ascii="CordiaUPC" w:eastAsia="Times New Roman" w:hAnsi="CordiaUPC" w:cs="CordiaUPC"/>
                <w:sz w:val="26"/>
                <w:szCs w:val="26"/>
              </w:rPr>
            </w:pPr>
          </w:p>
        </w:tc>
        <w:tc>
          <w:tcPr>
            <w:tcW w:w="990" w:type="dxa"/>
            <w:vAlign w:val="bottom"/>
          </w:tcPr>
          <w:p w14:paraId="064CB468" w14:textId="77777777" w:rsidR="00EA6BC9" w:rsidRPr="00EA6BC9" w:rsidRDefault="00EA6BC9" w:rsidP="003C52F5">
            <w:pPr>
              <w:spacing w:line="220" w:lineRule="exact"/>
              <w:ind w:left="-72" w:right="-72"/>
              <w:jc w:val="center"/>
              <w:rPr>
                <w:rFonts w:ascii="CordiaUPC" w:eastAsia="Times New Roman" w:hAnsi="CordiaUPC" w:cs="CordiaUPC"/>
                <w:b/>
                <w:bCs/>
                <w:sz w:val="26"/>
                <w:szCs w:val="26"/>
              </w:rPr>
            </w:pPr>
            <w:r w:rsidRPr="00EA6BC9">
              <w:rPr>
                <w:rFonts w:ascii="CordiaUPC" w:eastAsia="Times New Roman" w:hAnsi="CordiaUPC" w:cs="CordiaUPC" w:hint="cs"/>
                <w:b/>
                <w:bCs/>
                <w:sz w:val="26"/>
                <w:szCs w:val="26"/>
              </w:rPr>
              <w:t>1 January</w:t>
            </w:r>
          </w:p>
        </w:tc>
        <w:tc>
          <w:tcPr>
            <w:tcW w:w="180" w:type="dxa"/>
            <w:vAlign w:val="bottom"/>
          </w:tcPr>
          <w:p w14:paraId="47B1ABD5" w14:textId="77777777" w:rsidR="00EA6BC9" w:rsidRPr="00EA6BC9" w:rsidRDefault="00EA6BC9" w:rsidP="003C52F5">
            <w:pPr>
              <w:tabs>
                <w:tab w:val="decimal" w:pos="765"/>
              </w:tabs>
              <w:spacing w:line="220" w:lineRule="exact"/>
              <w:rPr>
                <w:rFonts w:ascii="CordiaUPC" w:eastAsia="Times New Roman" w:hAnsi="CordiaUPC" w:cs="CordiaUPC"/>
                <w:sz w:val="26"/>
                <w:szCs w:val="26"/>
              </w:rPr>
            </w:pPr>
          </w:p>
        </w:tc>
        <w:tc>
          <w:tcPr>
            <w:tcW w:w="1170" w:type="dxa"/>
            <w:vAlign w:val="bottom"/>
          </w:tcPr>
          <w:p w14:paraId="0619F11C" w14:textId="77777777" w:rsidR="00EA6BC9" w:rsidRPr="00EA6BC9" w:rsidRDefault="00EA6BC9" w:rsidP="003C52F5">
            <w:pPr>
              <w:spacing w:line="220" w:lineRule="exact"/>
              <w:ind w:left="-72" w:right="-72"/>
              <w:jc w:val="center"/>
              <w:rPr>
                <w:rFonts w:ascii="CordiaUPC" w:eastAsia="Times New Roman" w:hAnsi="CordiaUPC" w:cs="CordiaUPC"/>
                <w:sz w:val="26"/>
                <w:szCs w:val="26"/>
              </w:rPr>
            </w:pPr>
            <w:r w:rsidRPr="00EA6BC9">
              <w:rPr>
                <w:rFonts w:ascii="CordiaUPC" w:eastAsia="Times New Roman" w:hAnsi="CordiaUPC" w:cs="CordiaUPC" w:hint="cs"/>
                <w:sz w:val="26"/>
                <w:szCs w:val="26"/>
              </w:rPr>
              <w:t>Profit</w:t>
            </w:r>
          </w:p>
        </w:tc>
        <w:tc>
          <w:tcPr>
            <w:tcW w:w="180" w:type="dxa"/>
            <w:vAlign w:val="bottom"/>
          </w:tcPr>
          <w:p w14:paraId="2C4373C6" w14:textId="77777777" w:rsidR="00EA6BC9" w:rsidRPr="00EA6BC9" w:rsidRDefault="00EA6BC9" w:rsidP="003C52F5">
            <w:pPr>
              <w:tabs>
                <w:tab w:val="decimal" w:pos="624"/>
              </w:tabs>
              <w:spacing w:line="220" w:lineRule="exact"/>
              <w:rPr>
                <w:rFonts w:ascii="CordiaUPC" w:eastAsia="Times New Roman" w:hAnsi="CordiaUPC" w:cs="CordiaUPC"/>
                <w:sz w:val="26"/>
                <w:szCs w:val="26"/>
              </w:rPr>
            </w:pPr>
          </w:p>
        </w:tc>
        <w:tc>
          <w:tcPr>
            <w:tcW w:w="1350" w:type="dxa"/>
            <w:vAlign w:val="bottom"/>
          </w:tcPr>
          <w:p w14:paraId="32BD3A0A" w14:textId="77777777" w:rsidR="00EA6BC9" w:rsidRPr="00EA6BC9" w:rsidRDefault="00EA6BC9" w:rsidP="003C52F5">
            <w:pPr>
              <w:spacing w:line="220" w:lineRule="exact"/>
              <w:ind w:left="-72" w:right="-72"/>
              <w:jc w:val="center"/>
              <w:rPr>
                <w:rFonts w:ascii="CordiaUPC" w:eastAsia="Times New Roman" w:hAnsi="CordiaUPC" w:cs="CordiaUPC"/>
                <w:sz w:val="26"/>
                <w:szCs w:val="26"/>
              </w:rPr>
            </w:pPr>
            <w:r w:rsidRPr="00EA6BC9">
              <w:rPr>
                <w:rFonts w:ascii="CordiaUPC" w:eastAsia="Times New Roman" w:hAnsi="CordiaUPC" w:cs="CordiaUPC" w:hint="cs"/>
                <w:sz w:val="26"/>
                <w:szCs w:val="26"/>
              </w:rPr>
              <w:t>comprehensive</w:t>
            </w:r>
          </w:p>
        </w:tc>
        <w:tc>
          <w:tcPr>
            <w:tcW w:w="180" w:type="dxa"/>
          </w:tcPr>
          <w:p w14:paraId="20685392"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sz w:val="26"/>
                <w:szCs w:val="26"/>
              </w:rPr>
            </w:pPr>
          </w:p>
        </w:tc>
        <w:tc>
          <w:tcPr>
            <w:tcW w:w="972" w:type="dxa"/>
            <w:vAlign w:val="bottom"/>
          </w:tcPr>
          <w:p w14:paraId="5D5ADBE2" w14:textId="77777777" w:rsidR="00EA6BC9" w:rsidRPr="00EA6BC9" w:rsidRDefault="00EA6BC9" w:rsidP="003C52F5">
            <w:pPr>
              <w:spacing w:line="220" w:lineRule="exact"/>
              <w:ind w:left="-72" w:right="-72"/>
              <w:jc w:val="center"/>
              <w:rPr>
                <w:rFonts w:ascii="CordiaUPC" w:eastAsia="Times New Roman" w:hAnsi="CordiaUPC" w:cs="CordiaUPC"/>
                <w:sz w:val="26"/>
                <w:szCs w:val="26"/>
              </w:rPr>
            </w:pPr>
          </w:p>
        </w:tc>
        <w:tc>
          <w:tcPr>
            <w:tcW w:w="180" w:type="dxa"/>
          </w:tcPr>
          <w:p w14:paraId="01B250C3" w14:textId="77777777" w:rsidR="00EA6BC9" w:rsidRPr="00EA6BC9" w:rsidRDefault="00EA6BC9" w:rsidP="003C52F5">
            <w:pPr>
              <w:tabs>
                <w:tab w:val="decimal" w:pos="828"/>
              </w:tabs>
              <w:spacing w:line="220" w:lineRule="exact"/>
              <w:ind w:right="11"/>
              <w:rPr>
                <w:rFonts w:ascii="CordiaUPC" w:eastAsia="Times New Roman" w:hAnsi="CordiaUPC" w:cs="CordiaUPC"/>
                <w:sz w:val="26"/>
                <w:szCs w:val="26"/>
              </w:rPr>
            </w:pPr>
          </w:p>
        </w:tc>
        <w:tc>
          <w:tcPr>
            <w:tcW w:w="1080" w:type="dxa"/>
            <w:vAlign w:val="bottom"/>
          </w:tcPr>
          <w:p w14:paraId="30D0EC48" w14:textId="77777777" w:rsidR="00EA6BC9" w:rsidRPr="00EA6BC9" w:rsidRDefault="00EA6BC9" w:rsidP="003C52F5">
            <w:pPr>
              <w:spacing w:line="220" w:lineRule="exact"/>
              <w:ind w:left="-72" w:right="-72"/>
              <w:jc w:val="center"/>
              <w:rPr>
                <w:rFonts w:ascii="CordiaUPC" w:eastAsia="Times New Roman" w:hAnsi="CordiaUPC" w:cs="CordiaUPC"/>
                <w:b/>
                <w:bCs/>
                <w:sz w:val="26"/>
                <w:szCs w:val="26"/>
              </w:rPr>
            </w:pPr>
            <w:r w:rsidRPr="00EA6BC9">
              <w:rPr>
                <w:rFonts w:ascii="CordiaUPC" w:eastAsia="Times New Roman" w:hAnsi="CordiaUPC" w:cs="CordiaUPC" w:hint="cs"/>
                <w:b/>
                <w:bCs/>
                <w:sz w:val="26"/>
                <w:szCs w:val="26"/>
              </w:rPr>
              <w:t xml:space="preserve">31 March </w:t>
            </w:r>
          </w:p>
        </w:tc>
      </w:tr>
      <w:tr w:rsidR="00EA6BC9" w:rsidRPr="00EA6BC9" w14:paraId="5BACDBD1" w14:textId="77777777" w:rsidTr="0023003B">
        <w:trPr>
          <w:tblHeader/>
        </w:trPr>
        <w:tc>
          <w:tcPr>
            <w:tcW w:w="3396" w:type="dxa"/>
            <w:vAlign w:val="bottom"/>
          </w:tcPr>
          <w:p w14:paraId="1AC507E0" w14:textId="77777777" w:rsidR="00EA6BC9" w:rsidRPr="00EA6BC9" w:rsidRDefault="00EA6BC9" w:rsidP="003C52F5">
            <w:pPr>
              <w:spacing w:line="220" w:lineRule="exact"/>
              <w:ind w:left="104" w:right="-126"/>
              <w:rPr>
                <w:rFonts w:ascii="CordiaUPC" w:eastAsia="Times New Roman" w:hAnsi="CordiaUPC" w:cs="CordiaUPC"/>
                <w:sz w:val="26"/>
                <w:szCs w:val="26"/>
              </w:rPr>
            </w:pPr>
          </w:p>
        </w:tc>
        <w:tc>
          <w:tcPr>
            <w:tcW w:w="990" w:type="dxa"/>
            <w:vAlign w:val="bottom"/>
          </w:tcPr>
          <w:p w14:paraId="13CBDE17" w14:textId="77777777" w:rsidR="00EA6BC9" w:rsidRPr="00EA6BC9" w:rsidRDefault="00EA6BC9" w:rsidP="003C52F5">
            <w:pPr>
              <w:spacing w:line="220" w:lineRule="exact"/>
              <w:ind w:left="-72" w:right="-141"/>
              <w:jc w:val="center"/>
              <w:rPr>
                <w:rFonts w:ascii="CordiaUPC" w:eastAsia="Times New Roman" w:hAnsi="CordiaUPC" w:cs="CordiaUPC"/>
                <w:b/>
                <w:bCs/>
                <w:sz w:val="26"/>
                <w:szCs w:val="26"/>
              </w:rPr>
            </w:pPr>
            <w:r w:rsidRPr="00EA6BC9">
              <w:rPr>
                <w:rFonts w:ascii="CordiaUPC" w:eastAsia="Times New Roman" w:hAnsi="CordiaUPC" w:cs="CordiaUPC" w:hint="cs"/>
                <w:b/>
                <w:bCs/>
                <w:sz w:val="26"/>
                <w:szCs w:val="26"/>
              </w:rPr>
              <w:t>2020*</w:t>
            </w:r>
          </w:p>
        </w:tc>
        <w:tc>
          <w:tcPr>
            <w:tcW w:w="180" w:type="dxa"/>
            <w:vAlign w:val="bottom"/>
          </w:tcPr>
          <w:p w14:paraId="0F13D74C" w14:textId="77777777" w:rsidR="00EA6BC9" w:rsidRPr="00EA6BC9" w:rsidRDefault="00EA6BC9" w:rsidP="003C52F5">
            <w:pPr>
              <w:tabs>
                <w:tab w:val="decimal" w:pos="765"/>
              </w:tabs>
              <w:spacing w:line="220" w:lineRule="exact"/>
              <w:rPr>
                <w:rFonts w:ascii="CordiaUPC" w:eastAsia="Times New Roman" w:hAnsi="CordiaUPC" w:cs="CordiaUPC"/>
                <w:sz w:val="26"/>
                <w:szCs w:val="26"/>
              </w:rPr>
            </w:pPr>
          </w:p>
        </w:tc>
        <w:tc>
          <w:tcPr>
            <w:tcW w:w="1170" w:type="dxa"/>
            <w:vAlign w:val="bottom"/>
          </w:tcPr>
          <w:p w14:paraId="07374845" w14:textId="77777777" w:rsidR="00EA6BC9" w:rsidRPr="00EA6BC9" w:rsidRDefault="00EA6BC9" w:rsidP="003C52F5">
            <w:pPr>
              <w:spacing w:line="220" w:lineRule="exact"/>
              <w:ind w:left="-72" w:right="-72"/>
              <w:jc w:val="center"/>
              <w:rPr>
                <w:rFonts w:ascii="CordiaUPC" w:eastAsia="Times New Roman" w:hAnsi="CordiaUPC" w:cs="CordiaUPC"/>
                <w:sz w:val="26"/>
                <w:szCs w:val="26"/>
              </w:rPr>
            </w:pPr>
            <w:r w:rsidRPr="00EA6BC9">
              <w:rPr>
                <w:rFonts w:ascii="CordiaUPC" w:eastAsia="Times New Roman" w:hAnsi="CordiaUPC" w:cs="CordiaUPC" w:hint="cs"/>
                <w:sz w:val="26"/>
                <w:szCs w:val="26"/>
              </w:rPr>
              <w:t>or loss</w:t>
            </w:r>
          </w:p>
        </w:tc>
        <w:tc>
          <w:tcPr>
            <w:tcW w:w="180" w:type="dxa"/>
            <w:vAlign w:val="bottom"/>
          </w:tcPr>
          <w:p w14:paraId="6EDC2162" w14:textId="77777777" w:rsidR="00EA6BC9" w:rsidRPr="00EA6BC9" w:rsidRDefault="00EA6BC9" w:rsidP="003C52F5">
            <w:pPr>
              <w:tabs>
                <w:tab w:val="decimal" w:pos="624"/>
              </w:tabs>
              <w:spacing w:line="220" w:lineRule="exact"/>
              <w:rPr>
                <w:rFonts w:ascii="CordiaUPC" w:eastAsia="Times New Roman" w:hAnsi="CordiaUPC" w:cs="CordiaUPC"/>
                <w:sz w:val="26"/>
                <w:szCs w:val="26"/>
              </w:rPr>
            </w:pPr>
          </w:p>
        </w:tc>
        <w:tc>
          <w:tcPr>
            <w:tcW w:w="1350" w:type="dxa"/>
            <w:vAlign w:val="bottom"/>
          </w:tcPr>
          <w:p w14:paraId="0DF98DC9" w14:textId="77777777" w:rsidR="00EA6BC9" w:rsidRPr="00EA6BC9" w:rsidRDefault="00EA6BC9" w:rsidP="003C52F5">
            <w:pPr>
              <w:spacing w:line="220" w:lineRule="exact"/>
              <w:ind w:left="-72" w:right="-72"/>
              <w:jc w:val="center"/>
              <w:rPr>
                <w:rFonts w:ascii="CordiaUPC" w:eastAsia="Times New Roman" w:hAnsi="CordiaUPC" w:cs="CordiaUPC"/>
                <w:sz w:val="26"/>
                <w:szCs w:val="26"/>
              </w:rPr>
            </w:pPr>
            <w:r w:rsidRPr="00EA6BC9">
              <w:rPr>
                <w:rFonts w:ascii="CordiaUPC" w:eastAsia="Times New Roman" w:hAnsi="CordiaUPC" w:cs="CordiaUPC" w:hint="cs"/>
                <w:sz w:val="26"/>
                <w:szCs w:val="26"/>
              </w:rPr>
              <w:t>income</w:t>
            </w:r>
          </w:p>
        </w:tc>
        <w:tc>
          <w:tcPr>
            <w:tcW w:w="180" w:type="dxa"/>
          </w:tcPr>
          <w:p w14:paraId="39C12220"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sz w:val="26"/>
                <w:szCs w:val="26"/>
              </w:rPr>
            </w:pPr>
          </w:p>
        </w:tc>
        <w:tc>
          <w:tcPr>
            <w:tcW w:w="972" w:type="dxa"/>
            <w:vAlign w:val="bottom"/>
          </w:tcPr>
          <w:p w14:paraId="4146F1C1" w14:textId="77777777" w:rsidR="00EA6BC9" w:rsidRPr="00EA6BC9" w:rsidRDefault="00EA6BC9" w:rsidP="003C52F5">
            <w:pPr>
              <w:spacing w:line="220" w:lineRule="exact"/>
              <w:ind w:left="-72" w:right="-72"/>
              <w:jc w:val="center"/>
              <w:rPr>
                <w:rFonts w:ascii="CordiaUPC" w:eastAsia="Times New Roman" w:hAnsi="CordiaUPC" w:cs="CordiaUPC"/>
                <w:sz w:val="26"/>
                <w:szCs w:val="26"/>
              </w:rPr>
            </w:pPr>
            <w:r w:rsidRPr="00EA6BC9">
              <w:rPr>
                <w:rFonts w:ascii="CordiaUPC" w:eastAsia="Times New Roman" w:hAnsi="CordiaUPC" w:cs="CordiaUPC" w:hint="cs"/>
                <w:sz w:val="26"/>
                <w:szCs w:val="26"/>
              </w:rPr>
              <w:t>Others</w:t>
            </w:r>
          </w:p>
        </w:tc>
        <w:tc>
          <w:tcPr>
            <w:tcW w:w="180" w:type="dxa"/>
          </w:tcPr>
          <w:p w14:paraId="59B54191" w14:textId="77777777" w:rsidR="00EA6BC9" w:rsidRPr="00EA6BC9" w:rsidRDefault="00EA6BC9" w:rsidP="003C52F5">
            <w:pPr>
              <w:tabs>
                <w:tab w:val="decimal" w:pos="828"/>
              </w:tabs>
              <w:spacing w:line="220" w:lineRule="exact"/>
              <w:ind w:right="11"/>
              <w:rPr>
                <w:rFonts w:ascii="CordiaUPC" w:eastAsia="Times New Roman" w:hAnsi="CordiaUPC" w:cs="CordiaUPC"/>
                <w:sz w:val="26"/>
                <w:szCs w:val="26"/>
              </w:rPr>
            </w:pPr>
          </w:p>
        </w:tc>
        <w:tc>
          <w:tcPr>
            <w:tcW w:w="1080" w:type="dxa"/>
            <w:vAlign w:val="bottom"/>
          </w:tcPr>
          <w:p w14:paraId="19A14A52" w14:textId="77777777" w:rsidR="00EA6BC9" w:rsidRPr="00EA6BC9" w:rsidRDefault="00EA6BC9" w:rsidP="003C52F5">
            <w:pPr>
              <w:spacing w:line="220" w:lineRule="exact"/>
              <w:ind w:left="-72" w:right="-72"/>
              <w:jc w:val="center"/>
              <w:rPr>
                <w:rFonts w:ascii="CordiaUPC" w:eastAsia="Times New Roman" w:hAnsi="CordiaUPC" w:cs="CordiaUPC"/>
                <w:b/>
                <w:bCs/>
                <w:sz w:val="26"/>
                <w:szCs w:val="26"/>
              </w:rPr>
            </w:pPr>
            <w:r w:rsidRPr="00EA6BC9">
              <w:rPr>
                <w:rFonts w:ascii="CordiaUPC" w:eastAsia="Times New Roman" w:hAnsi="CordiaUPC" w:cs="CordiaUPC" w:hint="cs"/>
                <w:b/>
                <w:bCs/>
                <w:sz w:val="26"/>
                <w:szCs w:val="26"/>
              </w:rPr>
              <w:t>2020</w:t>
            </w:r>
          </w:p>
        </w:tc>
      </w:tr>
      <w:tr w:rsidR="00EA6BC9" w:rsidRPr="00EA6BC9" w14:paraId="5384FB02" w14:textId="77777777" w:rsidTr="0023003B">
        <w:trPr>
          <w:tblHeader/>
        </w:trPr>
        <w:tc>
          <w:tcPr>
            <w:tcW w:w="3396" w:type="dxa"/>
            <w:vAlign w:val="bottom"/>
          </w:tcPr>
          <w:p w14:paraId="1179CB54" w14:textId="77777777" w:rsidR="00EA6BC9" w:rsidRPr="00EA6BC9" w:rsidRDefault="00EA6BC9" w:rsidP="003C52F5">
            <w:pPr>
              <w:spacing w:line="220" w:lineRule="exact"/>
              <w:ind w:left="104" w:right="-126"/>
              <w:rPr>
                <w:rFonts w:ascii="CordiaUPC" w:eastAsia="Times New Roman" w:hAnsi="CordiaUPC" w:cs="CordiaUPC"/>
                <w:i/>
                <w:iCs/>
                <w:sz w:val="26"/>
                <w:szCs w:val="26"/>
              </w:rPr>
            </w:pPr>
          </w:p>
        </w:tc>
        <w:tc>
          <w:tcPr>
            <w:tcW w:w="990" w:type="dxa"/>
            <w:vAlign w:val="bottom"/>
          </w:tcPr>
          <w:p w14:paraId="087A064C" w14:textId="77777777" w:rsidR="00EA6BC9" w:rsidRPr="00EA6BC9" w:rsidRDefault="00EA6BC9" w:rsidP="003C52F5">
            <w:pPr>
              <w:tabs>
                <w:tab w:val="decimal" w:pos="828"/>
              </w:tabs>
              <w:spacing w:line="220" w:lineRule="exact"/>
              <w:ind w:right="11"/>
              <w:rPr>
                <w:rFonts w:ascii="CordiaUPC" w:eastAsia="Times New Roman" w:hAnsi="CordiaUPC" w:cs="CordiaUPC"/>
                <w:sz w:val="26"/>
                <w:szCs w:val="26"/>
                <w:lang w:val="en-US" w:bidi="th-TH"/>
              </w:rPr>
            </w:pPr>
          </w:p>
        </w:tc>
        <w:tc>
          <w:tcPr>
            <w:tcW w:w="180" w:type="dxa"/>
            <w:vAlign w:val="bottom"/>
          </w:tcPr>
          <w:p w14:paraId="4C504E9A" w14:textId="77777777" w:rsidR="00EA6BC9" w:rsidRPr="00EA6BC9" w:rsidRDefault="00EA6BC9" w:rsidP="003C52F5">
            <w:pPr>
              <w:tabs>
                <w:tab w:val="decimal" w:pos="765"/>
              </w:tabs>
              <w:spacing w:line="220" w:lineRule="exact"/>
              <w:rPr>
                <w:rFonts w:ascii="CordiaUPC" w:eastAsia="Times New Roman" w:hAnsi="CordiaUPC" w:cs="CordiaUPC"/>
                <w:sz w:val="26"/>
                <w:szCs w:val="26"/>
              </w:rPr>
            </w:pPr>
          </w:p>
        </w:tc>
        <w:tc>
          <w:tcPr>
            <w:tcW w:w="2700" w:type="dxa"/>
            <w:gridSpan w:val="3"/>
            <w:vAlign w:val="bottom"/>
          </w:tcPr>
          <w:p w14:paraId="3FE43E3D" w14:textId="42FAF2EC" w:rsidR="00EA6BC9" w:rsidRPr="00EA6BC9" w:rsidRDefault="00EA6BC9" w:rsidP="003C52F5">
            <w:pPr>
              <w:spacing w:line="220" w:lineRule="exact"/>
              <w:ind w:left="-72" w:right="-72"/>
              <w:jc w:val="center"/>
              <w:rPr>
                <w:rFonts w:ascii="CordiaUPC" w:eastAsia="Times New Roman" w:hAnsi="CordiaUPC" w:cs="CordiaUPC"/>
                <w:sz w:val="26"/>
                <w:szCs w:val="26"/>
              </w:rPr>
            </w:pPr>
            <w:r w:rsidRPr="00EA6BC9">
              <w:rPr>
                <w:rFonts w:ascii="CordiaUPC" w:eastAsia="Times New Roman" w:hAnsi="CordiaUPC" w:cs="CordiaUPC" w:hint="cs"/>
                <w:i/>
                <w:iCs/>
                <w:sz w:val="26"/>
                <w:szCs w:val="26"/>
              </w:rPr>
              <w:t xml:space="preserve">(note </w:t>
            </w:r>
            <w:r w:rsidR="00C230BE">
              <w:rPr>
                <w:rFonts w:ascii="CordiaUPC" w:eastAsia="Times New Roman" w:hAnsi="CordiaUPC" w:cs="CordiaUPC"/>
                <w:i/>
                <w:iCs/>
                <w:sz w:val="26"/>
                <w:szCs w:val="26"/>
              </w:rPr>
              <w:t>15</w:t>
            </w:r>
            <w:r w:rsidRPr="00EA6BC9">
              <w:rPr>
                <w:rFonts w:ascii="CordiaUPC" w:eastAsia="Times New Roman" w:hAnsi="CordiaUPC" w:cs="CordiaUPC" w:hint="cs"/>
                <w:i/>
                <w:iCs/>
                <w:sz w:val="26"/>
                <w:szCs w:val="26"/>
              </w:rPr>
              <w:t>.2)</w:t>
            </w:r>
          </w:p>
        </w:tc>
        <w:tc>
          <w:tcPr>
            <w:tcW w:w="180" w:type="dxa"/>
          </w:tcPr>
          <w:p w14:paraId="32349143"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sz w:val="26"/>
                <w:szCs w:val="26"/>
              </w:rPr>
            </w:pPr>
          </w:p>
        </w:tc>
        <w:tc>
          <w:tcPr>
            <w:tcW w:w="972" w:type="dxa"/>
            <w:vAlign w:val="bottom"/>
          </w:tcPr>
          <w:p w14:paraId="25B58EC8" w14:textId="77777777" w:rsidR="00EA6BC9" w:rsidRPr="00EA6BC9" w:rsidRDefault="00EA6BC9" w:rsidP="003C52F5">
            <w:pPr>
              <w:tabs>
                <w:tab w:val="decimal" w:pos="1190"/>
              </w:tabs>
              <w:spacing w:line="220" w:lineRule="exact"/>
              <w:ind w:right="11"/>
              <w:rPr>
                <w:rFonts w:ascii="CordiaUPC" w:eastAsia="Times New Roman" w:hAnsi="CordiaUPC" w:cs="CordiaUPC"/>
                <w:sz w:val="26"/>
                <w:szCs w:val="26"/>
              </w:rPr>
            </w:pPr>
          </w:p>
        </w:tc>
        <w:tc>
          <w:tcPr>
            <w:tcW w:w="180" w:type="dxa"/>
          </w:tcPr>
          <w:p w14:paraId="41336785" w14:textId="77777777" w:rsidR="00EA6BC9" w:rsidRPr="00EA6BC9" w:rsidRDefault="00EA6BC9" w:rsidP="003C52F5">
            <w:pPr>
              <w:tabs>
                <w:tab w:val="decimal" w:pos="828"/>
              </w:tabs>
              <w:spacing w:line="220" w:lineRule="exact"/>
              <w:ind w:right="11"/>
              <w:rPr>
                <w:rFonts w:ascii="CordiaUPC" w:eastAsia="Times New Roman" w:hAnsi="CordiaUPC" w:cs="CordiaUPC"/>
                <w:sz w:val="26"/>
                <w:szCs w:val="26"/>
              </w:rPr>
            </w:pPr>
          </w:p>
        </w:tc>
        <w:tc>
          <w:tcPr>
            <w:tcW w:w="1080" w:type="dxa"/>
          </w:tcPr>
          <w:p w14:paraId="6C17437D" w14:textId="77777777" w:rsidR="00EA6BC9" w:rsidRPr="00EA6BC9" w:rsidRDefault="00EA6BC9" w:rsidP="003C52F5">
            <w:pPr>
              <w:tabs>
                <w:tab w:val="decimal" w:pos="666"/>
              </w:tabs>
              <w:spacing w:line="220" w:lineRule="exact"/>
              <w:ind w:left="-144" w:right="-77"/>
              <w:rPr>
                <w:rFonts w:ascii="CordiaUPC" w:eastAsia="Times New Roman" w:hAnsi="CordiaUPC" w:cs="CordiaUPC"/>
                <w:sz w:val="26"/>
                <w:szCs w:val="26"/>
              </w:rPr>
            </w:pPr>
          </w:p>
        </w:tc>
      </w:tr>
      <w:tr w:rsidR="00EA6BC9" w:rsidRPr="00EA6BC9" w14:paraId="12D190CC" w14:textId="77777777" w:rsidTr="0023003B">
        <w:trPr>
          <w:tblHeader/>
        </w:trPr>
        <w:tc>
          <w:tcPr>
            <w:tcW w:w="3396" w:type="dxa"/>
            <w:vAlign w:val="bottom"/>
          </w:tcPr>
          <w:p w14:paraId="2F9E6B72" w14:textId="77777777" w:rsidR="00EA6BC9" w:rsidRPr="00EA6BC9" w:rsidRDefault="00EA6BC9" w:rsidP="003C52F5">
            <w:pPr>
              <w:spacing w:line="220" w:lineRule="exact"/>
              <w:ind w:left="104" w:right="-126"/>
              <w:rPr>
                <w:rFonts w:ascii="CordiaUPC" w:eastAsia="Times New Roman" w:hAnsi="CordiaUPC" w:cs="CordiaUPC"/>
                <w:i/>
                <w:iCs/>
                <w:sz w:val="26"/>
                <w:szCs w:val="26"/>
              </w:rPr>
            </w:pPr>
          </w:p>
        </w:tc>
        <w:tc>
          <w:tcPr>
            <w:tcW w:w="6282" w:type="dxa"/>
            <w:gridSpan w:val="9"/>
            <w:vAlign w:val="bottom"/>
          </w:tcPr>
          <w:p w14:paraId="6B8CC795" w14:textId="77777777" w:rsidR="00EA6BC9" w:rsidRPr="00EA6BC9" w:rsidRDefault="00EA6BC9" w:rsidP="003C52F5">
            <w:pPr>
              <w:spacing w:line="220" w:lineRule="exact"/>
              <w:ind w:left="-72" w:right="-72"/>
              <w:jc w:val="center"/>
              <w:rPr>
                <w:rFonts w:ascii="CordiaUPC" w:eastAsia="Times New Roman" w:hAnsi="CordiaUPC" w:cs="CordiaUPC"/>
                <w:sz w:val="26"/>
                <w:szCs w:val="26"/>
              </w:rPr>
            </w:pPr>
            <w:r w:rsidRPr="00EA6BC9">
              <w:rPr>
                <w:rFonts w:ascii="CordiaUPC" w:eastAsia="Times New Roman" w:hAnsi="CordiaUPC" w:cs="CordiaUPC" w:hint="cs"/>
                <w:i/>
                <w:iCs/>
                <w:sz w:val="26"/>
                <w:szCs w:val="26"/>
              </w:rPr>
              <w:t>(in million Baht)</w:t>
            </w:r>
          </w:p>
        </w:tc>
      </w:tr>
      <w:tr w:rsidR="00EA6BC9" w:rsidRPr="00EA6BC9" w14:paraId="7796E6DF" w14:textId="77777777" w:rsidTr="0023003B">
        <w:tc>
          <w:tcPr>
            <w:tcW w:w="3396" w:type="dxa"/>
            <w:vAlign w:val="bottom"/>
          </w:tcPr>
          <w:p w14:paraId="0CACAAB8" w14:textId="77777777" w:rsidR="00EA6BC9" w:rsidRPr="00EA6BC9" w:rsidRDefault="00EA6BC9" w:rsidP="003C52F5">
            <w:pPr>
              <w:spacing w:line="220" w:lineRule="exact"/>
              <w:ind w:left="104" w:right="-126"/>
              <w:rPr>
                <w:rFonts w:ascii="CordiaUPC" w:eastAsia="Times New Roman" w:hAnsi="CordiaUPC" w:cs="CordiaUPC"/>
                <w:sz w:val="26"/>
                <w:szCs w:val="26"/>
              </w:rPr>
            </w:pPr>
            <w:r w:rsidRPr="00EA6BC9">
              <w:rPr>
                <w:rFonts w:ascii="CordiaUPC" w:eastAsia="Times New Roman" w:hAnsi="CordiaUPC" w:cs="CordiaUPC" w:hint="cs"/>
                <w:b/>
                <w:bCs/>
                <w:i/>
                <w:iCs/>
                <w:sz w:val="26"/>
                <w:szCs w:val="26"/>
              </w:rPr>
              <w:t>Deferred tax assets</w:t>
            </w:r>
          </w:p>
        </w:tc>
        <w:tc>
          <w:tcPr>
            <w:tcW w:w="990" w:type="dxa"/>
            <w:vAlign w:val="bottom"/>
          </w:tcPr>
          <w:p w14:paraId="571E08B1" w14:textId="77777777" w:rsidR="00EA6BC9" w:rsidRPr="00EA6BC9" w:rsidRDefault="00EA6BC9" w:rsidP="003C52F5">
            <w:pPr>
              <w:tabs>
                <w:tab w:val="decimal" w:pos="828"/>
              </w:tabs>
              <w:spacing w:line="220" w:lineRule="exact"/>
              <w:ind w:right="11"/>
              <w:rPr>
                <w:rFonts w:ascii="CordiaUPC" w:eastAsia="Times New Roman" w:hAnsi="CordiaUPC" w:cs="CordiaUPC"/>
                <w:sz w:val="26"/>
                <w:szCs w:val="26"/>
                <w:lang w:val="en-US" w:bidi="th-TH"/>
              </w:rPr>
            </w:pPr>
          </w:p>
        </w:tc>
        <w:tc>
          <w:tcPr>
            <w:tcW w:w="180" w:type="dxa"/>
            <w:vAlign w:val="bottom"/>
          </w:tcPr>
          <w:p w14:paraId="364062D1" w14:textId="77777777" w:rsidR="00EA6BC9" w:rsidRPr="00EA6BC9" w:rsidRDefault="00EA6BC9" w:rsidP="003C52F5">
            <w:pPr>
              <w:tabs>
                <w:tab w:val="decimal" w:pos="765"/>
              </w:tabs>
              <w:spacing w:line="220" w:lineRule="exact"/>
              <w:rPr>
                <w:rFonts w:ascii="CordiaUPC" w:eastAsia="Times New Roman" w:hAnsi="CordiaUPC" w:cs="CordiaUPC"/>
                <w:sz w:val="26"/>
                <w:szCs w:val="26"/>
              </w:rPr>
            </w:pPr>
          </w:p>
        </w:tc>
        <w:tc>
          <w:tcPr>
            <w:tcW w:w="1170" w:type="dxa"/>
            <w:vAlign w:val="bottom"/>
          </w:tcPr>
          <w:p w14:paraId="5F1BB0B5" w14:textId="77777777" w:rsidR="00EA6BC9" w:rsidRPr="00EA6BC9" w:rsidRDefault="00EA6BC9" w:rsidP="003C52F5">
            <w:pPr>
              <w:tabs>
                <w:tab w:val="decimal" w:pos="658"/>
              </w:tabs>
              <w:spacing w:line="220" w:lineRule="exact"/>
              <w:ind w:right="-160"/>
              <w:rPr>
                <w:rFonts w:ascii="CordiaUPC" w:eastAsia="Times New Roman" w:hAnsi="CordiaUPC" w:cs="CordiaUPC"/>
                <w:sz w:val="26"/>
                <w:szCs w:val="26"/>
                <w:lang w:val="en-US" w:bidi="th-TH"/>
              </w:rPr>
            </w:pPr>
          </w:p>
        </w:tc>
        <w:tc>
          <w:tcPr>
            <w:tcW w:w="180" w:type="dxa"/>
            <w:vAlign w:val="bottom"/>
          </w:tcPr>
          <w:p w14:paraId="44570637" w14:textId="77777777" w:rsidR="00EA6BC9" w:rsidRPr="00EA6BC9" w:rsidRDefault="00EA6BC9" w:rsidP="003C52F5">
            <w:pPr>
              <w:tabs>
                <w:tab w:val="decimal" w:pos="624"/>
              </w:tabs>
              <w:spacing w:line="220" w:lineRule="exact"/>
              <w:rPr>
                <w:rFonts w:ascii="CordiaUPC" w:eastAsia="Times New Roman" w:hAnsi="CordiaUPC" w:cs="CordiaUPC"/>
                <w:sz w:val="26"/>
                <w:szCs w:val="26"/>
              </w:rPr>
            </w:pPr>
          </w:p>
        </w:tc>
        <w:tc>
          <w:tcPr>
            <w:tcW w:w="1350" w:type="dxa"/>
            <w:vAlign w:val="bottom"/>
          </w:tcPr>
          <w:p w14:paraId="59964C7D" w14:textId="77777777" w:rsidR="00EA6BC9" w:rsidRPr="00EA6BC9" w:rsidRDefault="00EA6BC9" w:rsidP="003C52F5">
            <w:pPr>
              <w:tabs>
                <w:tab w:val="decimal" w:pos="975"/>
              </w:tabs>
              <w:spacing w:line="220" w:lineRule="exact"/>
              <w:ind w:left="-72" w:right="-162"/>
              <w:rPr>
                <w:rFonts w:ascii="CordiaUPC" w:eastAsia="Times New Roman" w:hAnsi="CordiaUPC" w:cs="CordiaUPC"/>
                <w:sz w:val="26"/>
                <w:szCs w:val="26"/>
              </w:rPr>
            </w:pPr>
          </w:p>
        </w:tc>
        <w:tc>
          <w:tcPr>
            <w:tcW w:w="180" w:type="dxa"/>
          </w:tcPr>
          <w:p w14:paraId="76012F73"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sz w:val="26"/>
                <w:szCs w:val="26"/>
              </w:rPr>
            </w:pPr>
          </w:p>
        </w:tc>
        <w:tc>
          <w:tcPr>
            <w:tcW w:w="972" w:type="dxa"/>
            <w:vAlign w:val="bottom"/>
          </w:tcPr>
          <w:p w14:paraId="26863907" w14:textId="77777777" w:rsidR="00EA6BC9" w:rsidRPr="00EA6BC9" w:rsidRDefault="00EA6BC9" w:rsidP="003C52F5">
            <w:pPr>
              <w:tabs>
                <w:tab w:val="decimal" w:pos="1190"/>
              </w:tabs>
              <w:spacing w:line="220" w:lineRule="exact"/>
              <w:ind w:right="11"/>
              <w:rPr>
                <w:rFonts w:ascii="CordiaUPC" w:eastAsia="Times New Roman" w:hAnsi="CordiaUPC" w:cs="CordiaUPC"/>
                <w:sz w:val="26"/>
                <w:szCs w:val="26"/>
              </w:rPr>
            </w:pPr>
          </w:p>
        </w:tc>
        <w:tc>
          <w:tcPr>
            <w:tcW w:w="180" w:type="dxa"/>
          </w:tcPr>
          <w:p w14:paraId="06468AE7" w14:textId="77777777" w:rsidR="00EA6BC9" w:rsidRPr="00EA6BC9" w:rsidRDefault="00EA6BC9" w:rsidP="003C52F5">
            <w:pPr>
              <w:tabs>
                <w:tab w:val="decimal" w:pos="828"/>
              </w:tabs>
              <w:spacing w:line="220" w:lineRule="exact"/>
              <w:ind w:right="11"/>
              <w:rPr>
                <w:rFonts w:ascii="CordiaUPC" w:eastAsia="Times New Roman" w:hAnsi="CordiaUPC" w:cs="CordiaUPC"/>
                <w:sz w:val="26"/>
                <w:szCs w:val="26"/>
              </w:rPr>
            </w:pPr>
          </w:p>
        </w:tc>
        <w:tc>
          <w:tcPr>
            <w:tcW w:w="1080" w:type="dxa"/>
          </w:tcPr>
          <w:p w14:paraId="5B4B6CB9" w14:textId="77777777" w:rsidR="00EA6BC9" w:rsidRPr="00EA6BC9" w:rsidRDefault="00EA6BC9" w:rsidP="003C52F5">
            <w:pPr>
              <w:tabs>
                <w:tab w:val="decimal" w:pos="666"/>
              </w:tabs>
              <w:spacing w:line="220" w:lineRule="exact"/>
              <w:ind w:left="-144" w:right="-77"/>
              <w:rPr>
                <w:rFonts w:ascii="CordiaUPC" w:eastAsia="Times New Roman" w:hAnsi="CordiaUPC" w:cs="CordiaUPC"/>
                <w:sz w:val="26"/>
                <w:szCs w:val="26"/>
              </w:rPr>
            </w:pPr>
          </w:p>
        </w:tc>
      </w:tr>
      <w:tr w:rsidR="00EA6BC9" w:rsidRPr="00EA6BC9" w14:paraId="19C5297D" w14:textId="77777777" w:rsidTr="0023003B">
        <w:tc>
          <w:tcPr>
            <w:tcW w:w="3396" w:type="dxa"/>
            <w:vAlign w:val="bottom"/>
          </w:tcPr>
          <w:p w14:paraId="7323E7E7" w14:textId="77777777" w:rsidR="00EA6BC9" w:rsidRPr="00EA6BC9" w:rsidRDefault="00EA6BC9" w:rsidP="003C52F5">
            <w:pPr>
              <w:spacing w:line="220" w:lineRule="exact"/>
              <w:ind w:left="104" w:right="-126"/>
              <w:rPr>
                <w:rFonts w:ascii="CordiaUPC" w:eastAsia="Times New Roman" w:hAnsi="CordiaUPC" w:cs="CordiaUPC"/>
                <w:sz w:val="26"/>
                <w:szCs w:val="26"/>
              </w:rPr>
            </w:pPr>
            <w:r w:rsidRPr="00EA6BC9">
              <w:rPr>
                <w:rFonts w:ascii="CordiaUPC" w:eastAsia="Times New Roman" w:hAnsi="CordiaUPC" w:cs="CordiaUPC" w:hint="cs"/>
                <w:sz w:val="26"/>
                <w:szCs w:val="26"/>
              </w:rPr>
              <w:t xml:space="preserve">Interbank and money market </w:t>
            </w:r>
            <w:r w:rsidRPr="00EA6BC9">
              <w:rPr>
                <w:rFonts w:ascii="CordiaUPC" w:eastAsia="Times New Roman" w:hAnsi="CordiaUPC" w:cs="CordiaUPC" w:hint="cs"/>
                <w:sz w:val="26"/>
                <w:szCs w:val="26"/>
              </w:rPr>
              <w:br/>
              <w:t xml:space="preserve">  items</w:t>
            </w:r>
          </w:p>
        </w:tc>
        <w:tc>
          <w:tcPr>
            <w:tcW w:w="990" w:type="dxa"/>
            <w:vAlign w:val="bottom"/>
          </w:tcPr>
          <w:p w14:paraId="43848287"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3</w:t>
            </w:r>
          </w:p>
        </w:tc>
        <w:tc>
          <w:tcPr>
            <w:tcW w:w="180" w:type="dxa"/>
            <w:vAlign w:val="bottom"/>
          </w:tcPr>
          <w:p w14:paraId="4D904763" w14:textId="77777777" w:rsidR="00EA6BC9" w:rsidRPr="00EA6BC9" w:rsidRDefault="00EA6BC9" w:rsidP="003C52F5">
            <w:pPr>
              <w:tabs>
                <w:tab w:val="decimal" w:pos="765"/>
              </w:tabs>
              <w:spacing w:line="220" w:lineRule="exact"/>
              <w:rPr>
                <w:rFonts w:ascii="CordiaUPC" w:eastAsia="Times New Roman" w:hAnsi="CordiaUPC" w:cs="CordiaUPC"/>
                <w:sz w:val="26"/>
                <w:szCs w:val="26"/>
              </w:rPr>
            </w:pPr>
          </w:p>
        </w:tc>
        <w:tc>
          <w:tcPr>
            <w:tcW w:w="1170" w:type="dxa"/>
            <w:vAlign w:val="bottom"/>
          </w:tcPr>
          <w:p w14:paraId="330F92B5" w14:textId="77777777" w:rsidR="00EA6BC9" w:rsidRPr="00EA6BC9" w:rsidRDefault="00EA6BC9" w:rsidP="003C52F5">
            <w:pPr>
              <w:tabs>
                <w:tab w:val="decimal" w:pos="737"/>
              </w:tabs>
              <w:spacing w:line="220" w:lineRule="exact"/>
              <w:ind w:right="-160"/>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2</w:t>
            </w:r>
          </w:p>
        </w:tc>
        <w:tc>
          <w:tcPr>
            <w:tcW w:w="180" w:type="dxa"/>
            <w:vAlign w:val="bottom"/>
          </w:tcPr>
          <w:p w14:paraId="777BF940" w14:textId="77777777" w:rsidR="00EA6BC9" w:rsidRPr="00EA6BC9" w:rsidRDefault="00EA6BC9" w:rsidP="003C52F5">
            <w:pPr>
              <w:tabs>
                <w:tab w:val="decimal" w:pos="624"/>
              </w:tabs>
              <w:spacing w:line="220" w:lineRule="exact"/>
              <w:rPr>
                <w:rFonts w:ascii="CordiaUPC" w:eastAsia="Times New Roman" w:hAnsi="CordiaUPC" w:cs="CordiaUPC"/>
                <w:sz w:val="26"/>
                <w:szCs w:val="26"/>
              </w:rPr>
            </w:pPr>
          </w:p>
        </w:tc>
        <w:tc>
          <w:tcPr>
            <w:tcW w:w="1350" w:type="dxa"/>
            <w:vAlign w:val="bottom"/>
          </w:tcPr>
          <w:p w14:paraId="6A1601BC" w14:textId="77777777" w:rsidR="00EA6BC9" w:rsidRPr="00EA6BC9" w:rsidRDefault="00EA6BC9" w:rsidP="003C52F5">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80" w:type="dxa"/>
          </w:tcPr>
          <w:p w14:paraId="694D824E"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sz w:val="26"/>
                <w:szCs w:val="26"/>
              </w:rPr>
            </w:pPr>
          </w:p>
        </w:tc>
        <w:tc>
          <w:tcPr>
            <w:tcW w:w="972" w:type="dxa"/>
            <w:vAlign w:val="bottom"/>
          </w:tcPr>
          <w:p w14:paraId="5D8CD196" w14:textId="77777777" w:rsidR="00EA6BC9" w:rsidRPr="00EA6BC9" w:rsidRDefault="00EA6BC9" w:rsidP="003C52F5">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80" w:type="dxa"/>
          </w:tcPr>
          <w:p w14:paraId="7E514CDE" w14:textId="77777777" w:rsidR="00EA6BC9" w:rsidRPr="00EA6BC9" w:rsidRDefault="00EA6BC9" w:rsidP="003C52F5">
            <w:pPr>
              <w:tabs>
                <w:tab w:val="decimal" w:pos="828"/>
              </w:tabs>
              <w:spacing w:line="220" w:lineRule="exact"/>
              <w:ind w:right="11"/>
              <w:rPr>
                <w:rFonts w:ascii="CordiaUPC" w:eastAsia="Times New Roman" w:hAnsi="CordiaUPC" w:cs="CordiaUPC"/>
                <w:sz w:val="26"/>
                <w:szCs w:val="26"/>
              </w:rPr>
            </w:pPr>
          </w:p>
        </w:tc>
        <w:tc>
          <w:tcPr>
            <w:tcW w:w="1080" w:type="dxa"/>
          </w:tcPr>
          <w:p w14:paraId="0FFED7A3"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lang w:val="en-US" w:bidi="th-TH"/>
              </w:rPr>
            </w:pPr>
          </w:p>
          <w:p w14:paraId="3EA34CC6"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5</w:t>
            </w:r>
          </w:p>
        </w:tc>
      </w:tr>
      <w:tr w:rsidR="00EA6BC9" w:rsidRPr="00EA6BC9" w14:paraId="3B0A4F49" w14:textId="77777777" w:rsidTr="0023003B">
        <w:tc>
          <w:tcPr>
            <w:tcW w:w="3396" w:type="dxa"/>
            <w:vAlign w:val="bottom"/>
          </w:tcPr>
          <w:p w14:paraId="3BD566EB" w14:textId="77777777" w:rsidR="00EA6BC9" w:rsidRPr="00EA6BC9" w:rsidRDefault="00EA6BC9" w:rsidP="003C52F5">
            <w:pPr>
              <w:spacing w:line="220" w:lineRule="exact"/>
              <w:ind w:left="104" w:right="-126"/>
              <w:rPr>
                <w:rFonts w:ascii="CordiaUPC" w:eastAsia="Times New Roman" w:hAnsi="CordiaUPC" w:cs="CordiaUPC"/>
                <w:sz w:val="26"/>
                <w:szCs w:val="26"/>
              </w:rPr>
            </w:pPr>
            <w:r w:rsidRPr="00EA6BC9">
              <w:rPr>
                <w:rFonts w:ascii="CordiaUPC" w:eastAsia="Times New Roman" w:hAnsi="CordiaUPC" w:cs="CordiaUPC" w:hint="cs"/>
                <w:sz w:val="26"/>
                <w:szCs w:val="26"/>
              </w:rPr>
              <w:t>Financial assets measured at</w:t>
            </w:r>
          </w:p>
        </w:tc>
        <w:tc>
          <w:tcPr>
            <w:tcW w:w="990" w:type="dxa"/>
            <w:vAlign w:val="bottom"/>
          </w:tcPr>
          <w:p w14:paraId="04DA1C4B"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lang w:val="en-US" w:bidi="th-TH"/>
              </w:rPr>
            </w:pPr>
          </w:p>
        </w:tc>
        <w:tc>
          <w:tcPr>
            <w:tcW w:w="180" w:type="dxa"/>
            <w:vAlign w:val="bottom"/>
          </w:tcPr>
          <w:p w14:paraId="3E7C1155" w14:textId="77777777" w:rsidR="00EA6BC9" w:rsidRPr="00EA6BC9" w:rsidRDefault="00EA6BC9" w:rsidP="003C52F5">
            <w:pPr>
              <w:tabs>
                <w:tab w:val="decimal" w:pos="765"/>
              </w:tabs>
              <w:spacing w:line="220" w:lineRule="exact"/>
              <w:rPr>
                <w:rFonts w:ascii="CordiaUPC" w:eastAsia="Times New Roman" w:hAnsi="CordiaUPC" w:cs="CordiaUPC"/>
                <w:sz w:val="26"/>
                <w:szCs w:val="26"/>
              </w:rPr>
            </w:pPr>
          </w:p>
        </w:tc>
        <w:tc>
          <w:tcPr>
            <w:tcW w:w="1170" w:type="dxa"/>
            <w:vAlign w:val="bottom"/>
          </w:tcPr>
          <w:p w14:paraId="38B1CA8A" w14:textId="77777777" w:rsidR="00EA6BC9" w:rsidRPr="00EA6BC9" w:rsidRDefault="00EA6BC9" w:rsidP="003C52F5">
            <w:pPr>
              <w:tabs>
                <w:tab w:val="decimal" w:pos="737"/>
              </w:tabs>
              <w:spacing w:line="220" w:lineRule="exact"/>
              <w:ind w:right="-160"/>
              <w:rPr>
                <w:rFonts w:ascii="CordiaUPC" w:eastAsia="Times New Roman" w:hAnsi="CordiaUPC" w:cs="CordiaUPC"/>
                <w:sz w:val="26"/>
                <w:szCs w:val="26"/>
                <w:lang w:val="en-US" w:bidi="th-TH"/>
              </w:rPr>
            </w:pPr>
          </w:p>
        </w:tc>
        <w:tc>
          <w:tcPr>
            <w:tcW w:w="180" w:type="dxa"/>
            <w:vAlign w:val="bottom"/>
          </w:tcPr>
          <w:p w14:paraId="17B3CFC0" w14:textId="77777777" w:rsidR="00EA6BC9" w:rsidRPr="00EA6BC9" w:rsidRDefault="00EA6BC9" w:rsidP="003C52F5">
            <w:pPr>
              <w:tabs>
                <w:tab w:val="decimal" w:pos="624"/>
              </w:tabs>
              <w:spacing w:line="220" w:lineRule="exact"/>
              <w:rPr>
                <w:rFonts w:ascii="CordiaUPC" w:eastAsia="Times New Roman" w:hAnsi="CordiaUPC" w:cs="CordiaUPC"/>
                <w:sz w:val="26"/>
                <w:szCs w:val="26"/>
              </w:rPr>
            </w:pPr>
          </w:p>
        </w:tc>
        <w:tc>
          <w:tcPr>
            <w:tcW w:w="1350" w:type="dxa"/>
            <w:vAlign w:val="bottom"/>
          </w:tcPr>
          <w:p w14:paraId="6835B464" w14:textId="77777777" w:rsidR="00EA6BC9" w:rsidRPr="00EA6BC9" w:rsidRDefault="00EA6BC9" w:rsidP="003C52F5">
            <w:pPr>
              <w:tabs>
                <w:tab w:val="decimal" w:pos="975"/>
              </w:tabs>
              <w:spacing w:line="220" w:lineRule="exact"/>
              <w:ind w:left="-72" w:right="-162"/>
              <w:rPr>
                <w:rFonts w:ascii="CordiaUPC" w:eastAsia="Times New Roman" w:hAnsi="CordiaUPC" w:cs="CordiaUPC"/>
                <w:sz w:val="26"/>
                <w:szCs w:val="26"/>
              </w:rPr>
            </w:pPr>
          </w:p>
        </w:tc>
        <w:tc>
          <w:tcPr>
            <w:tcW w:w="180" w:type="dxa"/>
          </w:tcPr>
          <w:p w14:paraId="6F5650A5"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sz w:val="26"/>
                <w:szCs w:val="26"/>
              </w:rPr>
            </w:pPr>
          </w:p>
        </w:tc>
        <w:tc>
          <w:tcPr>
            <w:tcW w:w="972" w:type="dxa"/>
            <w:vAlign w:val="bottom"/>
          </w:tcPr>
          <w:p w14:paraId="5D60AE7E" w14:textId="77777777" w:rsidR="00EA6BC9" w:rsidRPr="00EA6BC9" w:rsidRDefault="00EA6BC9" w:rsidP="003C52F5">
            <w:pPr>
              <w:tabs>
                <w:tab w:val="decimal" w:pos="1080"/>
              </w:tabs>
              <w:spacing w:line="220" w:lineRule="exact"/>
              <w:ind w:right="11"/>
              <w:rPr>
                <w:rFonts w:ascii="CordiaUPC" w:eastAsia="Times New Roman" w:hAnsi="CordiaUPC" w:cs="CordiaUPC"/>
                <w:sz w:val="26"/>
                <w:szCs w:val="26"/>
              </w:rPr>
            </w:pPr>
          </w:p>
        </w:tc>
        <w:tc>
          <w:tcPr>
            <w:tcW w:w="180" w:type="dxa"/>
          </w:tcPr>
          <w:p w14:paraId="61130EFC" w14:textId="77777777" w:rsidR="00EA6BC9" w:rsidRPr="00EA6BC9" w:rsidRDefault="00EA6BC9" w:rsidP="003C52F5">
            <w:pPr>
              <w:tabs>
                <w:tab w:val="decimal" w:pos="828"/>
              </w:tabs>
              <w:spacing w:line="220" w:lineRule="exact"/>
              <w:ind w:right="11"/>
              <w:rPr>
                <w:rFonts w:ascii="CordiaUPC" w:eastAsia="Times New Roman" w:hAnsi="CordiaUPC" w:cs="CordiaUPC"/>
                <w:sz w:val="26"/>
                <w:szCs w:val="26"/>
              </w:rPr>
            </w:pPr>
          </w:p>
        </w:tc>
        <w:tc>
          <w:tcPr>
            <w:tcW w:w="1080" w:type="dxa"/>
          </w:tcPr>
          <w:p w14:paraId="3332B303"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lang w:val="en-US" w:bidi="th-TH"/>
              </w:rPr>
            </w:pPr>
          </w:p>
        </w:tc>
      </w:tr>
      <w:tr w:rsidR="00EA6BC9" w:rsidRPr="00EA6BC9" w14:paraId="58C78D14" w14:textId="77777777" w:rsidTr="0023003B">
        <w:tc>
          <w:tcPr>
            <w:tcW w:w="3396" w:type="dxa"/>
            <w:vAlign w:val="bottom"/>
          </w:tcPr>
          <w:p w14:paraId="15906B27" w14:textId="77777777" w:rsidR="00EA6BC9" w:rsidRPr="00EA6BC9" w:rsidRDefault="00EA6BC9" w:rsidP="003C52F5">
            <w:pPr>
              <w:spacing w:line="220" w:lineRule="exact"/>
              <w:ind w:left="104" w:right="-126"/>
              <w:rPr>
                <w:rFonts w:ascii="CordiaUPC" w:eastAsia="Times New Roman" w:hAnsi="CordiaUPC" w:cs="CordiaUPC"/>
                <w:sz w:val="26"/>
                <w:szCs w:val="26"/>
              </w:rPr>
            </w:pPr>
            <w:r w:rsidRPr="00EA6BC9">
              <w:rPr>
                <w:rFonts w:ascii="CordiaUPC" w:eastAsia="Times New Roman" w:hAnsi="CordiaUPC" w:cs="CordiaUPC" w:hint="cs"/>
                <w:sz w:val="26"/>
                <w:szCs w:val="26"/>
              </w:rPr>
              <w:t xml:space="preserve">   fair value through profit or loss</w:t>
            </w:r>
          </w:p>
        </w:tc>
        <w:tc>
          <w:tcPr>
            <w:tcW w:w="990" w:type="dxa"/>
            <w:vAlign w:val="bottom"/>
          </w:tcPr>
          <w:p w14:paraId="606B8385"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137</w:t>
            </w:r>
          </w:p>
        </w:tc>
        <w:tc>
          <w:tcPr>
            <w:tcW w:w="180" w:type="dxa"/>
            <w:vAlign w:val="bottom"/>
          </w:tcPr>
          <w:p w14:paraId="17A162AE" w14:textId="77777777" w:rsidR="00EA6BC9" w:rsidRPr="00EA6BC9" w:rsidRDefault="00EA6BC9" w:rsidP="003C52F5">
            <w:pPr>
              <w:tabs>
                <w:tab w:val="decimal" w:pos="765"/>
              </w:tabs>
              <w:spacing w:line="220" w:lineRule="exact"/>
              <w:rPr>
                <w:rFonts w:ascii="CordiaUPC" w:eastAsia="Times New Roman" w:hAnsi="CordiaUPC" w:cs="CordiaUPC"/>
                <w:sz w:val="26"/>
                <w:szCs w:val="26"/>
              </w:rPr>
            </w:pPr>
          </w:p>
        </w:tc>
        <w:tc>
          <w:tcPr>
            <w:tcW w:w="1170" w:type="dxa"/>
            <w:vAlign w:val="bottom"/>
          </w:tcPr>
          <w:p w14:paraId="25536D20" w14:textId="77777777" w:rsidR="00EA6BC9" w:rsidRPr="00EA6BC9" w:rsidRDefault="00EA6BC9" w:rsidP="003C52F5">
            <w:pPr>
              <w:tabs>
                <w:tab w:val="decimal" w:pos="737"/>
              </w:tabs>
              <w:spacing w:line="220" w:lineRule="exact"/>
              <w:ind w:right="-160"/>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2</w:t>
            </w:r>
          </w:p>
        </w:tc>
        <w:tc>
          <w:tcPr>
            <w:tcW w:w="180" w:type="dxa"/>
            <w:vAlign w:val="bottom"/>
          </w:tcPr>
          <w:p w14:paraId="0C8E3C25" w14:textId="77777777" w:rsidR="00EA6BC9" w:rsidRPr="00EA6BC9" w:rsidRDefault="00EA6BC9" w:rsidP="003C52F5">
            <w:pPr>
              <w:tabs>
                <w:tab w:val="decimal" w:pos="624"/>
              </w:tabs>
              <w:spacing w:line="220" w:lineRule="exact"/>
              <w:rPr>
                <w:rFonts w:ascii="CordiaUPC" w:eastAsia="Times New Roman" w:hAnsi="CordiaUPC" w:cs="CordiaUPC"/>
                <w:sz w:val="26"/>
                <w:szCs w:val="26"/>
              </w:rPr>
            </w:pPr>
          </w:p>
        </w:tc>
        <w:tc>
          <w:tcPr>
            <w:tcW w:w="1350" w:type="dxa"/>
            <w:vAlign w:val="bottom"/>
          </w:tcPr>
          <w:p w14:paraId="47A610E9" w14:textId="77777777" w:rsidR="00EA6BC9" w:rsidRPr="00EA6BC9" w:rsidRDefault="00EA6BC9" w:rsidP="003C52F5">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80" w:type="dxa"/>
          </w:tcPr>
          <w:p w14:paraId="48E3A0B2"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sz w:val="26"/>
                <w:szCs w:val="26"/>
              </w:rPr>
            </w:pPr>
          </w:p>
        </w:tc>
        <w:tc>
          <w:tcPr>
            <w:tcW w:w="972" w:type="dxa"/>
            <w:vAlign w:val="bottom"/>
          </w:tcPr>
          <w:p w14:paraId="5F98B5A3" w14:textId="77777777" w:rsidR="00EA6BC9" w:rsidRPr="00EA6BC9" w:rsidRDefault="00EA6BC9" w:rsidP="003C52F5">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80" w:type="dxa"/>
          </w:tcPr>
          <w:p w14:paraId="007D1A6A" w14:textId="77777777" w:rsidR="00EA6BC9" w:rsidRPr="00EA6BC9" w:rsidRDefault="00EA6BC9" w:rsidP="003C52F5">
            <w:pPr>
              <w:tabs>
                <w:tab w:val="decimal" w:pos="828"/>
              </w:tabs>
              <w:spacing w:line="220" w:lineRule="exact"/>
              <w:ind w:right="11"/>
              <w:rPr>
                <w:rFonts w:ascii="CordiaUPC" w:eastAsia="Times New Roman" w:hAnsi="CordiaUPC" w:cs="CordiaUPC"/>
                <w:sz w:val="26"/>
                <w:szCs w:val="26"/>
              </w:rPr>
            </w:pPr>
          </w:p>
        </w:tc>
        <w:tc>
          <w:tcPr>
            <w:tcW w:w="1080" w:type="dxa"/>
          </w:tcPr>
          <w:p w14:paraId="5A6B1312"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139</w:t>
            </w:r>
          </w:p>
        </w:tc>
      </w:tr>
      <w:tr w:rsidR="00EA6BC9" w:rsidRPr="00EA6BC9" w14:paraId="0A471DAC" w14:textId="77777777" w:rsidTr="0023003B">
        <w:tc>
          <w:tcPr>
            <w:tcW w:w="3396" w:type="dxa"/>
            <w:vAlign w:val="bottom"/>
          </w:tcPr>
          <w:p w14:paraId="7A7C2103" w14:textId="77777777" w:rsidR="00EA6BC9" w:rsidRPr="00EA6BC9" w:rsidRDefault="00EA6BC9" w:rsidP="003C52F5">
            <w:pPr>
              <w:spacing w:line="220" w:lineRule="exact"/>
              <w:ind w:left="104" w:right="-126"/>
              <w:rPr>
                <w:rFonts w:ascii="CordiaUPC" w:eastAsia="Times New Roman" w:hAnsi="CordiaUPC" w:cs="CordiaUPC"/>
                <w:sz w:val="26"/>
                <w:szCs w:val="26"/>
                <w:lang w:eastAsia="th-TH"/>
              </w:rPr>
            </w:pPr>
            <w:r w:rsidRPr="00EA6BC9">
              <w:rPr>
                <w:rFonts w:ascii="CordiaUPC" w:eastAsia="Times New Roman" w:hAnsi="CordiaUPC" w:cs="CordiaUPC" w:hint="cs"/>
                <w:sz w:val="26"/>
                <w:szCs w:val="26"/>
              </w:rPr>
              <w:t>Investments</w:t>
            </w:r>
          </w:p>
        </w:tc>
        <w:tc>
          <w:tcPr>
            <w:tcW w:w="990" w:type="dxa"/>
            <w:vAlign w:val="bottom"/>
          </w:tcPr>
          <w:p w14:paraId="070B6DC0"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134</w:t>
            </w:r>
          </w:p>
        </w:tc>
        <w:tc>
          <w:tcPr>
            <w:tcW w:w="180" w:type="dxa"/>
            <w:vAlign w:val="bottom"/>
          </w:tcPr>
          <w:p w14:paraId="5C7E0363" w14:textId="77777777" w:rsidR="00EA6BC9" w:rsidRPr="00EA6BC9" w:rsidRDefault="00EA6BC9" w:rsidP="003C52F5">
            <w:pPr>
              <w:tabs>
                <w:tab w:val="decimal" w:pos="765"/>
              </w:tabs>
              <w:spacing w:line="220" w:lineRule="exact"/>
              <w:rPr>
                <w:rFonts w:ascii="CordiaUPC" w:eastAsia="Times New Roman" w:hAnsi="CordiaUPC" w:cs="CordiaUPC"/>
                <w:sz w:val="26"/>
                <w:szCs w:val="26"/>
              </w:rPr>
            </w:pPr>
          </w:p>
        </w:tc>
        <w:tc>
          <w:tcPr>
            <w:tcW w:w="1170" w:type="dxa"/>
            <w:vAlign w:val="bottom"/>
          </w:tcPr>
          <w:p w14:paraId="6954E659" w14:textId="77777777" w:rsidR="00EA6BC9" w:rsidRPr="00EA6BC9" w:rsidRDefault="00EA6BC9" w:rsidP="003C52F5">
            <w:pPr>
              <w:tabs>
                <w:tab w:val="decimal" w:pos="737"/>
              </w:tabs>
              <w:spacing w:line="220" w:lineRule="exact"/>
              <w:ind w:right="-160"/>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1</w:t>
            </w:r>
          </w:p>
        </w:tc>
        <w:tc>
          <w:tcPr>
            <w:tcW w:w="180" w:type="dxa"/>
            <w:vAlign w:val="bottom"/>
          </w:tcPr>
          <w:p w14:paraId="7915C80F" w14:textId="77777777" w:rsidR="00EA6BC9" w:rsidRPr="00EA6BC9" w:rsidRDefault="00EA6BC9" w:rsidP="003C52F5">
            <w:pPr>
              <w:tabs>
                <w:tab w:val="decimal" w:pos="624"/>
              </w:tabs>
              <w:spacing w:line="220" w:lineRule="exact"/>
              <w:rPr>
                <w:rFonts w:ascii="CordiaUPC" w:eastAsia="Times New Roman" w:hAnsi="CordiaUPC" w:cs="CordiaUPC"/>
                <w:sz w:val="26"/>
                <w:szCs w:val="26"/>
              </w:rPr>
            </w:pPr>
          </w:p>
        </w:tc>
        <w:tc>
          <w:tcPr>
            <w:tcW w:w="1350" w:type="dxa"/>
            <w:vAlign w:val="bottom"/>
          </w:tcPr>
          <w:p w14:paraId="53A8DE96" w14:textId="77777777" w:rsidR="00EA6BC9" w:rsidRPr="00EA6BC9" w:rsidRDefault="00EA6BC9" w:rsidP="003C52F5">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80" w:type="dxa"/>
          </w:tcPr>
          <w:p w14:paraId="106FF324"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sz w:val="26"/>
                <w:szCs w:val="26"/>
              </w:rPr>
            </w:pPr>
          </w:p>
        </w:tc>
        <w:tc>
          <w:tcPr>
            <w:tcW w:w="972" w:type="dxa"/>
            <w:vAlign w:val="bottom"/>
          </w:tcPr>
          <w:p w14:paraId="31CF6CF8" w14:textId="77777777" w:rsidR="00EA6BC9" w:rsidRPr="00EA6BC9" w:rsidRDefault="00EA6BC9" w:rsidP="003C52F5">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80" w:type="dxa"/>
          </w:tcPr>
          <w:p w14:paraId="7D94251B" w14:textId="77777777" w:rsidR="00EA6BC9" w:rsidRPr="00EA6BC9" w:rsidRDefault="00EA6BC9" w:rsidP="003C52F5">
            <w:pPr>
              <w:tabs>
                <w:tab w:val="decimal" w:pos="828"/>
              </w:tabs>
              <w:spacing w:line="220" w:lineRule="exact"/>
              <w:ind w:right="11"/>
              <w:rPr>
                <w:rFonts w:ascii="CordiaUPC" w:eastAsia="Times New Roman" w:hAnsi="CordiaUPC" w:cs="CordiaUPC"/>
                <w:sz w:val="26"/>
                <w:szCs w:val="26"/>
              </w:rPr>
            </w:pPr>
          </w:p>
        </w:tc>
        <w:tc>
          <w:tcPr>
            <w:tcW w:w="1080" w:type="dxa"/>
          </w:tcPr>
          <w:p w14:paraId="376073CC"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135</w:t>
            </w:r>
          </w:p>
        </w:tc>
      </w:tr>
      <w:tr w:rsidR="00EA6BC9" w:rsidRPr="00EA6BC9" w14:paraId="1B53592F" w14:textId="77777777" w:rsidTr="0023003B">
        <w:tc>
          <w:tcPr>
            <w:tcW w:w="3396" w:type="dxa"/>
            <w:vAlign w:val="bottom"/>
          </w:tcPr>
          <w:p w14:paraId="654A0AAD" w14:textId="77777777" w:rsidR="00EA6BC9" w:rsidRPr="00EA6BC9" w:rsidRDefault="00EA6BC9" w:rsidP="003C52F5">
            <w:pPr>
              <w:spacing w:line="220" w:lineRule="exact"/>
              <w:ind w:left="104" w:right="-126"/>
              <w:rPr>
                <w:rFonts w:ascii="CordiaUPC" w:eastAsia="Times New Roman" w:hAnsi="CordiaUPC" w:cs="CordiaUPC"/>
                <w:spacing w:val="-4"/>
                <w:sz w:val="26"/>
                <w:szCs w:val="26"/>
              </w:rPr>
            </w:pPr>
            <w:r w:rsidRPr="00EA6BC9">
              <w:rPr>
                <w:rFonts w:ascii="CordiaUPC" w:eastAsia="Times New Roman" w:hAnsi="CordiaUPC" w:cs="CordiaUPC" w:hint="cs"/>
                <w:spacing w:val="-4"/>
                <w:sz w:val="26"/>
                <w:szCs w:val="26"/>
              </w:rPr>
              <w:t xml:space="preserve">Loans to customers and accrued </w:t>
            </w:r>
          </w:p>
        </w:tc>
        <w:tc>
          <w:tcPr>
            <w:tcW w:w="990" w:type="dxa"/>
            <w:vAlign w:val="bottom"/>
          </w:tcPr>
          <w:p w14:paraId="64887BB7"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rPr>
            </w:pPr>
          </w:p>
        </w:tc>
        <w:tc>
          <w:tcPr>
            <w:tcW w:w="180" w:type="dxa"/>
            <w:vAlign w:val="bottom"/>
          </w:tcPr>
          <w:p w14:paraId="62FF18C2" w14:textId="77777777" w:rsidR="00EA6BC9" w:rsidRPr="00EA6BC9" w:rsidRDefault="00EA6BC9" w:rsidP="003C52F5">
            <w:pPr>
              <w:tabs>
                <w:tab w:val="decimal" w:pos="765"/>
              </w:tabs>
              <w:spacing w:line="220" w:lineRule="exact"/>
              <w:rPr>
                <w:rFonts w:ascii="CordiaUPC" w:eastAsia="Times New Roman" w:hAnsi="CordiaUPC" w:cs="CordiaUPC"/>
                <w:sz w:val="26"/>
                <w:szCs w:val="26"/>
              </w:rPr>
            </w:pPr>
          </w:p>
        </w:tc>
        <w:tc>
          <w:tcPr>
            <w:tcW w:w="1170" w:type="dxa"/>
            <w:vAlign w:val="bottom"/>
          </w:tcPr>
          <w:p w14:paraId="6F65BF4A" w14:textId="77777777" w:rsidR="00EA6BC9" w:rsidRPr="00EA6BC9" w:rsidRDefault="00EA6BC9" w:rsidP="003C52F5">
            <w:pPr>
              <w:tabs>
                <w:tab w:val="decimal" w:pos="737"/>
              </w:tabs>
              <w:spacing w:line="220" w:lineRule="exact"/>
              <w:ind w:right="-160"/>
              <w:rPr>
                <w:rFonts w:ascii="CordiaUPC" w:eastAsia="Times New Roman" w:hAnsi="CordiaUPC" w:cs="CordiaUPC"/>
                <w:sz w:val="26"/>
                <w:szCs w:val="26"/>
                <w:lang w:val="en-US" w:bidi="th-TH"/>
              </w:rPr>
            </w:pPr>
          </w:p>
        </w:tc>
        <w:tc>
          <w:tcPr>
            <w:tcW w:w="180" w:type="dxa"/>
            <w:vAlign w:val="bottom"/>
          </w:tcPr>
          <w:p w14:paraId="2D685A8B" w14:textId="77777777" w:rsidR="00EA6BC9" w:rsidRPr="00EA6BC9" w:rsidRDefault="00EA6BC9" w:rsidP="003C52F5">
            <w:pPr>
              <w:tabs>
                <w:tab w:val="decimal" w:pos="624"/>
              </w:tabs>
              <w:spacing w:line="220" w:lineRule="exact"/>
              <w:rPr>
                <w:rFonts w:ascii="CordiaUPC" w:eastAsia="Times New Roman" w:hAnsi="CordiaUPC" w:cs="CordiaUPC"/>
                <w:sz w:val="26"/>
                <w:szCs w:val="26"/>
              </w:rPr>
            </w:pPr>
          </w:p>
        </w:tc>
        <w:tc>
          <w:tcPr>
            <w:tcW w:w="1350" w:type="dxa"/>
            <w:vAlign w:val="bottom"/>
          </w:tcPr>
          <w:p w14:paraId="17664643" w14:textId="77777777" w:rsidR="00EA6BC9" w:rsidRPr="00EA6BC9" w:rsidRDefault="00EA6BC9" w:rsidP="003C52F5">
            <w:pPr>
              <w:tabs>
                <w:tab w:val="decimal" w:pos="975"/>
              </w:tabs>
              <w:spacing w:line="220" w:lineRule="exact"/>
              <w:ind w:left="-72" w:right="-162"/>
              <w:rPr>
                <w:rFonts w:ascii="CordiaUPC" w:eastAsia="Times New Roman" w:hAnsi="CordiaUPC" w:cs="CordiaUPC"/>
                <w:sz w:val="26"/>
                <w:szCs w:val="26"/>
              </w:rPr>
            </w:pPr>
          </w:p>
        </w:tc>
        <w:tc>
          <w:tcPr>
            <w:tcW w:w="180" w:type="dxa"/>
          </w:tcPr>
          <w:p w14:paraId="49A241EB"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sz w:val="26"/>
                <w:szCs w:val="26"/>
              </w:rPr>
            </w:pPr>
          </w:p>
        </w:tc>
        <w:tc>
          <w:tcPr>
            <w:tcW w:w="972" w:type="dxa"/>
            <w:vAlign w:val="bottom"/>
          </w:tcPr>
          <w:p w14:paraId="70C7BC72" w14:textId="77777777" w:rsidR="00EA6BC9" w:rsidRPr="00EA6BC9" w:rsidRDefault="00EA6BC9" w:rsidP="003C52F5">
            <w:pPr>
              <w:tabs>
                <w:tab w:val="decimal" w:pos="1080"/>
              </w:tabs>
              <w:spacing w:line="220" w:lineRule="exact"/>
              <w:ind w:right="-95"/>
              <w:rPr>
                <w:rFonts w:ascii="CordiaUPC" w:eastAsia="Times New Roman" w:hAnsi="CordiaUPC" w:cs="CordiaUPC"/>
                <w:sz w:val="26"/>
                <w:szCs w:val="26"/>
              </w:rPr>
            </w:pPr>
          </w:p>
        </w:tc>
        <w:tc>
          <w:tcPr>
            <w:tcW w:w="180" w:type="dxa"/>
          </w:tcPr>
          <w:p w14:paraId="399546B8" w14:textId="77777777" w:rsidR="00EA6BC9" w:rsidRPr="00EA6BC9" w:rsidRDefault="00EA6BC9" w:rsidP="003C52F5">
            <w:pPr>
              <w:tabs>
                <w:tab w:val="decimal" w:pos="828"/>
              </w:tabs>
              <w:spacing w:line="220" w:lineRule="exact"/>
              <w:ind w:right="11"/>
              <w:rPr>
                <w:rFonts w:ascii="CordiaUPC" w:eastAsia="Times New Roman" w:hAnsi="CordiaUPC" w:cs="CordiaUPC"/>
                <w:sz w:val="26"/>
                <w:szCs w:val="26"/>
              </w:rPr>
            </w:pPr>
          </w:p>
        </w:tc>
        <w:tc>
          <w:tcPr>
            <w:tcW w:w="1080" w:type="dxa"/>
          </w:tcPr>
          <w:p w14:paraId="2EC6CA80"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lang w:val="en-US" w:bidi="th-TH"/>
              </w:rPr>
            </w:pPr>
          </w:p>
        </w:tc>
      </w:tr>
      <w:tr w:rsidR="00EA6BC9" w:rsidRPr="00EA6BC9" w14:paraId="75133944" w14:textId="77777777" w:rsidTr="0023003B">
        <w:tc>
          <w:tcPr>
            <w:tcW w:w="3396" w:type="dxa"/>
            <w:vAlign w:val="bottom"/>
          </w:tcPr>
          <w:p w14:paraId="67911AE4" w14:textId="77777777" w:rsidR="00EA6BC9" w:rsidRPr="00EA6BC9" w:rsidRDefault="00EA6BC9" w:rsidP="003C52F5">
            <w:pPr>
              <w:spacing w:line="220" w:lineRule="exact"/>
              <w:ind w:left="104" w:right="-126"/>
              <w:rPr>
                <w:rFonts w:ascii="CordiaUPC" w:eastAsia="MS Mincho" w:hAnsi="CordiaUPC" w:cs="CordiaUPC"/>
                <w:spacing w:val="-4"/>
                <w:sz w:val="26"/>
                <w:szCs w:val="26"/>
                <w:lang w:eastAsia="th-TH"/>
              </w:rPr>
            </w:pPr>
            <w:r w:rsidRPr="00EA6BC9">
              <w:rPr>
                <w:rFonts w:ascii="CordiaUPC" w:eastAsia="Times New Roman" w:hAnsi="CordiaUPC" w:cs="CordiaUPC" w:hint="cs"/>
                <w:spacing w:val="-4"/>
                <w:sz w:val="26"/>
                <w:szCs w:val="26"/>
              </w:rPr>
              <w:t xml:space="preserve">   interest receivables </w:t>
            </w:r>
          </w:p>
        </w:tc>
        <w:tc>
          <w:tcPr>
            <w:tcW w:w="990" w:type="dxa"/>
            <w:vAlign w:val="bottom"/>
          </w:tcPr>
          <w:p w14:paraId="44C18D38"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2,911</w:t>
            </w:r>
          </w:p>
        </w:tc>
        <w:tc>
          <w:tcPr>
            <w:tcW w:w="180" w:type="dxa"/>
            <w:vAlign w:val="bottom"/>
          </w:tcPr>
          <w:p w14:paraId="505388DD" w14:textId="77777777" w:rsidR="00EA6BC9" w:rsidRPr="00EA6BC9" w:rsidRDefault="00EA6BC9" w:rsidP="003C52F5">
            <w:pPr>
              <w:tabs>
                <w:tab w:val="decimal" w:pos="765"/>
              </w:tabs>
              <w:spacing w:line="220" w:lineRule="exact"/>
              <w:rPr>
                <w:rFonts w:ascii="CordiaUPC" w:eastAsia="Times New Roman" w:hAnsi="CordiaUPC" w:cs="CordiaUPC"/>
                <w:sz w:val="26"/>
                <w:szCs w:val="26"/>
              </w:rPr>
            </w:pPr>
          </w:p>
        </w:tc>
        <w:tc>
          <w:tcPr>
            <w:tcW w:w="1170" w:type="dxa"/>
            <w:vAlign w:val="bottom"/>
          </w:tcPr>
          <w:p w14:paraId="2FB6793A" w14:textId="77777777" w:rsidR="00EA6BC9" w:rsidRPr="00EA6BC9" w:rsidRDefault="00EA6BC9" w:rsidP="003C52F5">
            <w:pPr>
              <w:tabs>
                <w:tab w:val="decimal" w:pos="737"/>
              </w:tabs>
              <w:spacing w:line="220" w:lineRule="exact"/>
              <w:ind w:right="-160"/>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(436)</w:t>
            </w:r>
          </w:p>
        </w:tc>
        <w:tc>
          <w:tcPr>
            <w:tcW w:w="180" w:type="dxa"/>
            <w:vAlign w:val="bottom"/>
          </w:tcPr>
          <w:p w14:paraId="065571FA" w14:textId="77777777" w:rsidR="00EA6BC9" w:rsidRPr="00EA6BC9" w:rsidRDefault="00EA6BC9" w:rsidP="003C52F5">
            <w:pPr>
              <w:tabs>
                <w:tab w:val="decimal" w:pos="624"/>
              </w:tabs>
              <w:spacing w:line="220" w:lineRule="exact"/>
              <w:rPr>
                <w:rFonts w:ascii="CordiaUPC" w:eastAsia="Times New Roman" w:hAnsi="CordiaUPC" w:cs="CordiaUPC"/>
                <w:sz w:val="26"/>
                <w:szCs w:val="26"/>
              </w:rPr>
            </w:pPr>
          </w:p>
        </w:tc>
        <w:tc>
          <w:tcPr>
            <w:tcW w:w="1350" w:type="dxa"/>
            <w:vAlign w:val="bottom"/>
          </w:tcPr>
          <w:p w14:paraId="17023760" w14:textId="77777777" w:rsidR="00EA6BC9" w:rsidRPr="00EA6BC9" w:rsidRDefault="00EA6BC9" w:rsidP="003C52F5">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80" w:type="dxa"/>
          </w:tcPr>
          <w:p w14:paraId="4B131027"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sz w:val="26"/>
                <w:szCs w:val="26"/>
              </w:rPr>
            </w:pPr>
          </w:p>
        </w:tc>
        <w:tc>
          <w:tcPr>
            <w:tcW w:w="972" w:type="dxa"/>
            <w:vAlign w:val="bottom"/>
          </w:tcPr>
          <w:p w14:paraId="355F7D70" w14:textId="77777777" w:rsidR="00EA6BC9" w:rsidRPr="00EA6BC9" w:rsidRDefault="00EA6BC9" w:rsidP="003C52F5">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(483)</w:t>
            </w:r>
          </w:p>
        </w:tc>
        <w:tc>
          <w:tcPr>
            <w:tcW w:w="180" w:type="dxa"/>
          </w:tcPr>
          <w:p w14:paraId="2B5C004A" w14:textId="77777777" w:rsidR="00EA6BC9" w:rsidRPr="00EA6BC9" w:rsidRDefault="00EA6BC9" w:rsidP="003C52F5">
            <w:pPr>
              <w:tabs>
                <w:tab w:val="decimal" w:pos="828"/>
              </w:tabs>
              <w:spacing w:line="220" w:lineRule="exact"/>
              <w:ind w:right="11"/>
              <w:rPr>
                <w:rFonts w:ascii="CordiaUPC" w:eastAsia="Times New Roman" w:hAnsi="CordiaUPC" w:cs="CordiaUPC"/>
                <w:sz w:val="26"/>
                <w:szCs w:val="26"/>
              </w:rPr>
            </w:pPr>
          </w:p>
        </w:tc>
        <w:tc>
          <w:tcPr>
            <w:tcW w:w="1080" w:type="dxa"/>
          </w:tcPr>
          <w:p w14:paraId="0383DF1E"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1,992</w:t>
            </w:r>
          </w:p>
        </w:tc>
      </w:tr>
      <w:tr w:rsidR="00EA6BC9" w:rsidRPr="00EA6BC9" w14:paraId="3F76981A" w14:textId="77777777" w:rsidTr="0023003B">
        <w:tc>
          <w:tcPr>
            <w:tcW w:w="3396" w:type="dxa"/>
            <w:vAlign w:val="bottom"/>
          </w:tcPr>
          <w:p w14:paraId="7D88EED2" w14:textId="77777777" w:rsidR="00EA6BC9" w:rsidRPr="00EA6BC9" w:rsidRDefault="00EA6BC9" w:rsidP="003C52F5">
            <w:pPr>
              <w:spacing w:line="220" w:lineRule="exact"/>
              <w:ind w:left="104"/>
              <w:rPr>
                <w:rFonts w:ascii="CordiaUPC" w:eastAsia="Times New Roman" w:hAnsi="CordiaUPC" w:cs="CordiaUPC"/>
                <w:sz w:val="26"/>
                <w:szCs w:val="26"/>
              </w:rPr>
            </w:pPr>
            <w:r w:rsidRPr="00EA6BC9">
              <w:rPr>
                <w:rFonts w:ascii="CordiaUPC" w:eastAsia="Times New Roman" w:hAnsi="CordiaUPC" w:cs="CordiaUPC" w:hint="cs"/>
                <w:sz w:val="26"/>
                <w:szCs w:val="26"/>
              </w:rPr>
              <w:t>Properties for sale</w:t>
            </w:r>
          </w:p>
        </w:tc>
        <w:tc>
          <w:tcPr>
            <w:tcW w:w="990" w:type="dxa"/>
            <w:vAlign w:val="bottom"/>
          </w:tcPr>
          <w:p w14:paraId="093ED7B8"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43</w:t>
            </w:r>
          </w:p>
        </w:tc>
        <w:tc>
          <w:tcPr>
            <w:tcW w:w="180" w:type="dxa"/>
            <w:vAlign w:val="bottom"/>
          </w:tcPr>
          <w:p w14:paraId="4AE650D6" w14:textId="77777777" w:rsidR="00EA6BC9" w:rsidRPr="00EA6BC9" w:rsidRDefault="00EA6BC9" w:rsidP="003C52F5">
            <w:pPr>
              <w:tabs>
                <w:tab w:val="decimal" w:pos="765"/>
              </w:tabs>
              <w:spacing w:line="220" w:lineRule="exact"/>
              <w:rPr>
                <w:rFonts w:ascii="CordiaUPC" w:eastAsia="Times New Roman" w:hAnsi="CordiaUPC" w:cs="CordiaUPC"/>
                <w:sz w:val="26"/>
                <w:szCs w:val="26"/>
              </w:rPr>
            </w:pPr>
          </w:p>
        </w:tc>
        <w:tc>
          <w:tcPr>
            <w:tcW w:w="1170" w:type="dxa"/>
            <w:vAlign w:val="bottom"/>
          </w:tcPr>
          <w:p w14:paraId="00B7F4EB" w14:textId="77777777" w:rsidR="00EA6BC9" w:rsidRPr="00EA6BC9" w:rsidRDefault="00EA6BC9" w:rsidP="003C52F5">
            <w:pPr>
              <w:tabs>
                <w:tab w:val="decimal" w:pos="737"/>
              </w:tabs>
              <w:spacing w:line="220" w:lineRule="exact"/>
              <w:ind w:right="-160"/>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1</w:t>
            </w:r>
          </w:p>
        </w:tc>
        <w:tc>
          <w:tcPr>
            <w:tcW w:w="180" w:type="dxa"/>
            <w:vAlign w:val="bottom"/>
          </w:tcPr>
          <w:p w14:paraId="2C3B8050" w14:textId="77777777" w:rsidR="00EA6BC9" w:rsidRPr="00EA6BC9" w:rsidRDefault="00EA6BC9" w:rsidP="003C52F5">
            <w:pPr>
              <w:tabs>
                <w:tab w:val="decimal" w:pos="624"/>
              </w:tabs>
              <w:spacing w:line="220" w:lineRule="exact"/>
              <w:rPr>
                <w:rFonts w:ascii="CordiaUPC" w:eastAsia="Times New Roman" w:hAnsi="CordiaUPC" w:cs="CordiaUPC"/>
                <w:sz w:val="26"/>
                <w:szCs w:val="26"/>
              </w:rPr>
            </w:pPr>
          </w:p>
        </w:tc>
        <w:tc>
          <w:tcPr>
            <w:tcW w:w="1350" w:type="dxa"/>
            <w:vAlign w:val="bottom"/>
          </w:tcPr>
          <w:p w14:paraId="01B64599" w14:textId="77777777" w:rsidR="00EA6BC9" w:rsidRPr="00EA6BC9" w:rsidRDefault="00EA6BC9" w:rsidP="003C52F5">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80" w:type="dxa"/>
          </w:tcPr>
          <w:p w14:paraId="4898B6F7"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sz w:val="26"/>
                <w:szCs w:val="26"/>
              </w:rPr>
            </w:pPr>
          </w:p>
        </w:tc>
        <w:tc>
          <w:tcPr>
            <w:tcW w:w="972" w:type="dxa"/>
            <w:vAlign w:val="bottom"/>
          </w:tcPr>
          <w:p w14:paraId="25B002A8" w14:textId="77777777" w:rsidR="00EA6BC9" w:rsidRPr="00EA6BC9" w:rsidRDefault="00EA6BC9" w:rsidP="003C52F5">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80" w:type="dxa"/>
          </w:tcPr>
          <w:p w14:paraId="6C629C74" w14:textId="77777777" w:rsidR="00EA6BC9" w:rsidRPr="00EA6BC9" w:rsidRDefault="00EA6BC9" w:rsidP="003C52F5">
            <w:pPr>
              <w:tabs>
                <w:tab w:val="decimal" w:pos="828"/>
              </w:tabs>
              <w:spacing w:line="220" w:lineRule="exact"/>
              <w:ind w:right="11"/>
              <w:rPr>
                <w:rFonts w:ascii="CordiaUPC" w:eastAsia="Times New Roman" w:hAnsi="CordiaUPC" w:cs="CordiaUPC"/>
                <w:sz w:val="26"/>
                <w:szCs w:val="26"/>
              </w:rPr>
            </w:pPr>
          </w:p>
        </w:tc>
        <w:tc>
          <w:tcPr>
            <w:tcW w:w="1080" w:type="dxa"/>
          </w:tcPr>
          <w:p w14:paraId="1E18FB8A"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44</w:t>
            </w:r>
          </w:p>
        </w:tc>
      </w:tr>
      <w:tr w:rsidR="00EA6BC9" w:rsidRPr="00EA6BC9" w14:paraId="056911C9" w14:textId="77777777" w:rsidTr="0023003B">
        <w:tc>
          <w:tcPr>
            <w:tcW w:w="3396" w:type="dxa"/>
            <w:vAlign w:val="bottom"/>
          </w:tcPr>
          <w:p w14:paraId="43B5F569" w14:textId="77777777" w:rsidR="00EA6BC9" w:rsidRPr="00EA6BC9" w:rsidRDefault="00EA6BC9" w:rsidP="003C52F5">
            <w:pPr>
              <w:spacing w:line="220" w:lineRule="exact"/>
              <w:ind w:left="104"/>
              <w:rPr>
                <w:rFonts w:ascii="CordiaUPC" w:eastAsia="Times New Roman" w:hAnsi="CordiaUPC" w:cs="CordiaUPC"/>
                <w:sz w:val="26"/>
                <w:szCs w:val="26"/>
                <w:lang w:val="en-US"/>
              </w:rPr>
            </w:pPr>
            <w:r w:rsidRPr="00EA6BC9">
              <w:rPr>
                <w:rFonts w:ascii="CordiaUPC" w:eastAsia="Times New Roman" w:hAnsi="CordiaUPC" w:cs="CordiaUPC" w:hint="cs"/>
                <w:sz w:val="26"/>
                <w:szCs w:val="26"/>
              </w:rPr>
              <w:t>Premises and equipment</w:t>
            </w:r>
          </w:p>
        </w:tc>
        <w:tc>
          <w:tcPr>
            <w:tcW w:w="990" w:type="dxa"/>
            <w:vAlign w:val="bottom"/>
          </w:tcPr>
          <w:p w14:paraId="3694A06D"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33</w:t>
            </w:r>
          </w:p>
        </w:tc>
        <w:tc>
          <w:tcPr>
            <w:tcW w:w="180" w:type="dxa"/>
            <w:vAlign w:val="bottom"/>
          </w:tcPr>
          <w:p w14:paraId="7EDB42EC" w14:textId="77777777" w:rsidR="00EA6BC9" w:rsidRPr="00EA6BC9" w:rsidRDefault="00EA6BC9" w:rsidP="003C52F5">
            <w:pPr>
              <w:tabs>
                <w:tab w:val="decimal" w:pos="765"/>
              </w:tabs>
              <w:spacing w:line="220" w:lineRule="exact"/>
              <w:rPr>
                <w:rFonts w:ascii="CordiaUPC" w:eastAsia="Times New Roman" w:hAnsi="CordiaUPC" w:cs="CordiaUPC"/>
                <w:sz w:val="26"/>
                <w:szCs w:val="26"/>
              </w:rPr>
            </w:pPr>
          </w:p>
        </w:tc>
        <w:tc>
          <w:tcPr>
            <w:tcW w:w="1170" w:type="dxa"/>
            <w:vAlign w:val="bottom"/>
          </w:tcPr>
          <w:p w14:paraId="3CA342F5" w14:textId="77777777" w:rsidR="00EA6BC9" w:rsidRPr="00EA6BC9" w:rsidRDefault="00EA6BC9" w:rsidP="003C52F5">
            <w:pPr>
              <w:tabs>
                <w:tab w:val="decimal" w:pos="737"/>
              </w:tabs>
              <w:spacing w:line="220" w:lineRule="exact"/>
              <w:ind w:right="-160"/>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80" w:type="dxa"/>
            <w:vAlign w:val="bottom"/>
          </w:tcPr>
          <w:p w14:paraId="5E4C8825" w14:textId="77777777" w:rsidR="00EA6BC9" w:rsidRPr="00EA6BC9" w:rsidRDefault="00EA6BC9" w:rsidP="003C52F5">
            <w:pPr>
              <w:tabs>
                <w:tab w:val="decimal" w:pos="624"/>
              </w:tabs>
              <w:spacing w:line="220" w:lineRule="exact"/>
              <w:rPr>
                <w:rFonts w:ascii="CordiaUPC" w:eastAsia="Times New Roman" w:hAnsi="CordiaUPC" w:cs="CordiaUPC"/>
                <w:sz w:val="26"/>
                <w:szCs w:val="26"/>
              </w:rPr>
            </w:pPr>
          </w:p>
        </w:tc>
        <w:tc>
          <w:tcPr>
            <w:tcW w:w="1350" w:type="dxa"/>
            <w:vAlign w:val="bottom"/>
          </w:tcPr>
          <w:p w14:paraId="390FD6CC" w14:textId="77777777" w:rsidR="00EA6BC9" w:rsidRPr="00EA6BC9" w:rsidRDefault="00EA6BC9" w:rsidP="003C52F5">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80" w:type="dxa"/>
          </w:tcPr>
          <w:p w14:paraId="2FB02468"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sz w:val="26"/>
                <w:szCs w:val="26"/>
              </w:rPr>
            </w:pPr>
          </w:p>
        </w:tc>
        <w:tc>
          <w:tcPr>
            <w:tcW w:w="972" w:type="dxa"/>
            <w:vAlign w:val="bottom"/>
          </w:tcPr>
          <w:p w14:paraId="13716A86" w14:textId="77777777" w:rsidR="00EA6BC9" w:rsidRPr="00EA6BC9" w:rsidRDefault="00EA6BC9" w:rsidP="003C52F5">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80" w:type="dxa"/>
          </w:tcPr>
          <w:p w14:paraId="011047C3" w14:textId="77777777" w:rsidR="00EA6BC9" w:rsidRPr="00EA6BC9" w:rsidRDefault="00EA6BC9" w:rsidP="003C52F5">
            <w:pPr>
              <w:tabs>
                <w:tab w:val="decimal" w:pos="828"/>
              </w:tabs>
              <w:spacing w:line="220" w:lineRule="exact"/>
              <w:ind w:right="11"/>
              <w:rPr>
                <w:rFonts w:ascii="CordiaUPC" w:eastAsia="Times New Roman" w:hAnsi="CordiaUPC" w:cs="CordiaUPC"/>
                <w:sz w:val="26"/>
                <w:szCs w:val="26"/>
              </w:rPr>
            </w:pPr>
          </w:p>
        </w:tc>
        <w:tc>
          <w:tcPr>
            <w:tcW w:w="1080" w:type="dxa"/>
          </w:tcPr>
          <w:p w14:paraId="689DB657"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33</w:t>
            </w:r>
          </w:p>
        </w:tc>
      </w:tr>
      <w:tr w:rsidR="00EA6BC9" w:rsidRPr="00EA6BC9" w14:paraId="3AB492D7" w14:textId="77777777" w:rsidTr="0023003B">
        <w:tc>
          <w:tcPr>
            <w:tcW w:w="3396" w:type="dxa"/>
            <w:vAlign w:val="bottom"/>
          </w:tcPr>
          <w:p w14:paraId="2ADBF35C" w14:textId="77777777" w:rsidR="00EA6BC9" w:rsidRPr="00EA6BC9" w:rsidRDefault="00EA6BC9" w:rsidP="003C52F5">
            <w:pPr>
              <w:spacing w:line="220" w:lineRule="exact"/>
              <w:ind w:left="104"/>
              <w:rPr>
                <w:rFonts w:ascii="CordiaUPC" w:eastAsia="Times New Roman" w:hAnsi="CordiaUPC" w:cs="CordiaUPC"/>
                <w:sz w:val="26"/>
                <w:szCs w:val="26"/>
              </w:rPr>
            </w:pPr>
            <w:r w:rsidRPr="00EA6BC9">
              <w:rPr>
                <w:rFonts w:ascii="CordiaUPC" w:eastAsia="Times New Roman" w:hAnsi="CordiaUPC" w:cs="CordiaUPC" w:hint="cs"/>
                <w:sz w:val="26"/>
                <w:szCs w:val="26"/>
              </w:rPr>
              <w:t>Provisions for employee benefits</w:t>
            </w:r>
          </w:p>
        </w:tc>
        <w:tc>
          <w:tcPr>
            <w:tcW w:w="990" w:type="dxa"/>
            <w:vAlign w:val="bottom"/>
          </w:tcPr>
          <w:p w14:paraId="5313D1C2"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346</w:t>
            </w:r>
          </w:p>
        </w:tc>
        <w:tc>
          <w:tcPr>
            <w:tcW w:w="180" w:type="dxa"/>
            <w:vAlign w:val="bottom"/>
          </w:tcPr>
          <w:p w14:paraId="3A62E84D" w14:textId="77777777" w:rsidR="00EA6BC9" w:rsidRPr="00EA6BC9" w:rsidRDefault="00EA6BC9" w:rsidP="003C52F5">
            <w:pPr>
              <w:tabs>
                <w:tab w:val="decimal" w:pos="765"/>
              </w:tabs>
              <w:spacing w:line="220" w:lineRule="exact"/>
              <w:rPr>
                <w:rFonts w:ascii="CordiaUPC" w:eastAsia="Times New Roman" w:hAnsi="CordiaUPC" w:cs="CordiaUPC"/>
                <w:sz w:val="26"/>
                <w:szCs w:val="26"/>
              </w:rPr>
            </w:pPr>
          </w:p>
        </w:tc>
        <w:tc>
          <w:tcPr>
            <w:tcW w:w="1170" w:type="dxa"/>
            <w:vAlign w:val="bottom"/>
          </w:tcPr>
          <w:p w14:paraId="7F76B03B" w14:textId="77777777" w:rsidR="00EA6BC9" w:rsidRPr="00EA6BC9" w:rsidRDefault="00EA6BC9" w:rsidP="003C52F5">
            <w:pPr>
              <w:tabs>
                <w:tab w:val="decimal" w:pos="737"/>
              </w:tabs>
              <w:spacing w:line="220" w:lineRule="exact"/>
              <w:ind w:right="-160"/>
              <w:rPr>
                <w:rFonts w:ascii="CordiaUPC" w:eastAsia="Times New Roman" w:hAnsi="CordiaUPC" w:cs="CordiaUPC"/>
                <w:sz w:val="26"/>
                <w:szCs w:val="26"/>
              </w:rPr>
            </w:pPr>
            <w:r w:rsidRPr="00EA6BC9">
              <w:rPr>
                <w:rFonts w:ascii="CordiaUPC" w:eastAsia="Times New Roman" w:hAnsi="CordiaUPC" w:cs="CordiaUPC" w:hint="cs"/>
                <w:sz w:val="26"/>
                <w:szCs w:val="26"/>
              </w:rPr>
              <w:t>1</w:t>
            </w:r>
          </w:p>
        </w:tc>
        <w:tc>
          <w:tcPr>
            <w:tcW w:w="180" w:type="dxa"/>
            <w:vAlign w:val="bottom"/>
          </w:tcPr>
          <w:p w14:paraId="0753B49C" w14:textId="77777777" w:rsidR="00EA6BC9" w:rsidRPr="00EA6BC9" w:rsidRDefault="00EA6BC9" w:rsidP="003C52F5">
            <w:pPr>
              <w:tabs>
                <w:tab w:val="decimal" w:pos="624"/>
              </w:tabs>
              <w:spacing w:line="220" w:lineRule="exact"/>
              <w:rPr>
                <w:rFonts w:ascii="CordiaUPC" w:eastAsia="Times New Roman" w:hAnsi="CordiaUPC" w:cs="CordiaUPC"/>
                <w:sz w:val="26"/>
                <w:szCs w:val="26"/>
              </w:rPr>
            </w:pPr>
          </w:p>
        </w:tc>
        <w:tc>
          <w:tcPr>
            <w:tcW w:w="1350" w:type="dxa"/>
            <w:vAlign w:val="bottom"/>
          </w:tcPr>
          <w:p w14:paraId="31446AD0" w14:textId="77777777" w:rsidR="00EA6BC9" w:rsidRPr="00EA6BC9" w:rsidRDefault="00EA6BC9" w:rsidP="003C52F5">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80" w:type="dxa"/>
          </w:tcPr>
          <w:p w14:paraId="28C27280"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sz w:val="26"/>
                <w:szCs w:val="26"/>
              </w:rPr>
            </w:pPr>
          </w:p>
        </w:tc>
        <w:tc>
          <w:tcPr>
            <w:tcW w:w="972" w:type="dxa"/>
            <w:vAlign w:val="bottom"/>
          </w:tcPr>
          <w:p w14:paraId="46AF502C" w14:textId="77777777" w:rsidR="00EA6BC9" w:rsidRPr="00EA6BC9" w:rsidRDefault="00EA6BC9" w:rsidP="003C52F5">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80" w:type="dxa"/>
          </w:tcPr>
          <w:p w14:paraId="4EA38040" w14:textId="77777777" w:rsidR="00EA6BC9" w:rsidRPr="00EA6BC9" w:rsidRDefault="00EA6BC9" w:rsidP="003C52F5">
            <w:pPr>
              <w:tabs>
                <w:tab w:val="decimal" w:pos="828"/>
              </w:tabs>
              <w:spacing w:line="220" w:lineRule="exact"/>
              <w:ind w:right="11"/>
              <w:rPr>
                <w:rFonts w:ascii="CordiaUPC" w:eastAsia="Times New Roman" w:hAnsi="CordiaUPC" w:cs="CordiaUPC"/>
                <w:sz w:val="26"/>
                <w:szCs w:val="26"/>
              </w:rPr>
            </w:pPr>
          </w:p>
        </w:tc>
        <w:tc>
          <w:tcPr>
            <w:tcW w:w="1080" w:type="dxa"/>
          </w:tcPr>
          <w:p w14:paraId="717BF00A"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347</w:t>
            </w:r>
          </w:p>
        </w:tc>
      </w:tr>
      <w:tr w:rsidR="00EA6BC9" w:rsidRPr="00EA6BC9" w14:paraId="0F295ED4" w14:textId="77777777" w:rsidTr="0023003B">
        <w:tc>
          <w:tcPr>
            <w:tcW w:w="3396" w:type="dxa"/>
            <w:vAlign w:val="bottom"/>
          </w:tcPr>
          <w:p w14:paraId="3C720877" w14:textId="77777777" w:rsidR="00EA6BC9" w:rsidRPr="00EA6BC9" w:rsidRDefault="00EA6BC9" w:rsidP="003C52F5">
            <w:pPr>
              <w:spacing w:line="220" w:lineRule="exact"/>
              <w:ind w:left="104" w:right="-126"/>
              <w:rPr>
                <w:rFonts w:ascii="CordiaUPC" w:eastAsia="Times New Roman" w:hAnsi="CordiaUPC" w:cs="CordiaUPC"/>
                <w:sz w:val="26"/>
                <w:szCs w:val="26"/>
              </w:rPr>
            </w:pPr>
            <w:r w:rsidRPr="00EA6BC9">
              <w:rPr>
                <w:rFonts w:ascii="CordiaUPC" w:eastAsia="Times New Roman" w:hAnsi="CordiaUPC" w:cs="CordiaUPC" w:hint="cs"/>
                <w:sz w:val="26"/>
                <w:szCs w:val="26"/>
              </w:rPr>
              <w:t>Provisions for other liabilities</w:t>
            </w:r>
          </w:p>
        </w:tc>
        <w:tc>
          <w:tcPr>
            <w:tcW w:w="990" w:type="dxa"/>
            <w:vAlign w:val="bottom"/>
          </w:tcPr>
          <w:p w14:paraId="7DBB8635"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285</w:t>
            </w:r>
          </w:p>
        </w:tc>
        <w:tc>
          <w:tcPr>
            <w:tcW w:w="180" w:type="dxa"/>
            <w:vAlign w:val="bottom"/>
          </w:tcPr>
          <w:p w14:paraId="1E189C50" w14:textId="77777777" w:rsidR="00EA6BC9" w:rsidRPr="00EA6BC9" w:rsidRDefault="00EA6BC9" w:rsidP="003C52F5">
            <w:pPr>
              <w:tabs>
                <w:tab w:val="decimal" w:pos="765"/>
              </w:tabs>
              <w:spacing w:line="220" w:lineRule="exact"/>
              <w:rPr>
                <w:rFonts w:ascii="CordiaUPC" w:eastAsia="Times New Roman" w:hAnsi="CordiaUPC" w:cs="CordiaUPC"/>
                <w:sz w:val="26"/>
                <w:szCs w:val="26"/>
              </w:rPr>
            </w:pPr>
          </w:p>
        </w:tc>
        <w:tc>
          <w:tcPr>
            <w:tcW w:w="1170" w:type="dxa"/>
            <w:vAlign w:val="bottom"/>
          </w:tcPr>
          <w:p w14:paraId="313162AF" w14:textId="77777777" w:rsidR="00EA6BC9" w:rsidRPr="00EA6BC9" w:rsidRDefault="00EA6BC9" w:rsidP="003C52F5">
            <w:pPr>
              <w:tabs>
                <w:tab w:val="decimal" w:pos="737"/>
              </w:tabs>
              <w:spacing w:line="220" w:lineRule="exact"/>
              <w:ind w:right="-160"/>
              <w:rPr>
                <w:rFonts w:ascii="CordiaUPC" w:eastAsia="Times New Roman" w:hAnsi="CordiaUPC" w:cs="CordiaUPC"/>
                <w:sz w:val="26"/>
                <w:szCs w:val="26"/>
              </w:rPr>
            </w:pPr>
            <w:r w:rsidRPr="00EA6BC9">
              <w:rPr>
                <w:rFonts w:ascii="CordiaUPC" w:eastAsia="Times New Roman" w:hAnsi="CordiaUPC" w:cs="CordiaUPC" w:hint="cs"/>
                <w:sz w:val="26"/>
                <w:szCs w:val="26"/>
              </w:rPr>
              <w:t>8</w:t>
            </w:r>
          </w:p>
        </w:tc>
        <w:tc>
          <w:tcPr>
            <w:tcW w:w="180" w:type="dxa"/>
            <w:vAlign w:val="bottom"/>
          </w:tcPr>
          <w:p w14:paraId="4EA3A133" w14:textId="77777777" w:rsidR="00EA6BC9" w:rsidRPr="00EA6BC9" w:rsidRDefault="00EA6BC9" w:rsidP="003C52F5">
            <w:pPr>
              <w:tabs>
                <w:tab w:val="decimal" w:pos="624"/>
              </w:tabs>
              <w:spacing w:line="220" w:lineRule="exact"/>
              <w:rPr>
                <w:rFonts w:ascii="CordiaUPC" w:eastAsia="Times New Roman" w:hAnsi="CordiaUPC" w:cs="CordiaUPC"/>
                <w:sz w:val="26"/>
                <w:szCs w:val="26"/>
              </w:rPr>
            </w:pPr>
          </w:p>
        </w:tc>
        <w:tc>
          <w:tcPr>
            <w:tcW w:w="1350" w:type="dxa"/>
            <w:vAlign w:val="bottom"/>
          </w:tcPr>
          <w:p w14:paraId="766C0242" w14:textId="77777777" w:rsidR="00EA6BC9" w:rsidRPr="00EA6BC9" w:rsidRDefault="00EA6BC9" w:rsidP="003C52F5">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80" w:type="dxa"/>
          </w:tcPr>
          <w:p w14:paraId="289F8AED"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sz w:val="26"/>
                <w:szCs w:val="26"/>
              </w:rPr>
            </w:pPr>
          </w:p>
        </w:tc>
        <w:tc>
          <w:tcPr>
            <w:tcW w:w="972" w:type="dxa"/>
            <w:vAlign w:val="bottom"/>
          </w:tcPr>
          <w:p w14:paraId="0BA15DC6" w14:textId="77777777" w:rsidR="00EA6BC9" w:rsidRPr="00EA6BC9" w:rsidRDefault="00EA6BC9" w:rsidP="003C52F5">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80" w:type="dxa"/>
          </w:tcPr>
          <w:p w14:paraId="489726D5" w14:textId="77777777" w:rsidR="00EA6BC9" w:rsidRPr="00EA6BC9" w:rsidRDefault="00EA6BC9" w:rsidP="003C52F5">
            <w:pPr>
              <w:tabs>
                <w:tab w:val="decimal" w:pos="828"/>
              </w:tabs>
              <w:spacing w:line="220" w:lineRule="exact"/>
              <w:ind w:right="11"/>
              <w:rPr>
                <w:rFonts w:ascii="CordiaUPC" w:eastAsia="Times New Roman" w:hAnsi="CordiaUPC" w:cs="CordiaUPC"/>
                <w:sz w:val="26"/>
                <w:szCs w:val="26"/>
              </w:rPr>
            </w:pPr>
          </w:p>
        </w:tc>
        <w:tc>
          <w:tcPr>
            <w:tcW w:w="1080" w:type="dxa"/>
          </w:tcPr>
          <w:p w14:paraId="69B9922B"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293</w:t>
            </w:r>
          </w:p>
        </w:tc>
      </w:tr>
      <w:tr w:rsidR="00EA6BC9" w:rsidRPr="00EA6BC9" w14:paraId="39CE80C0" w14:textId="77777777" w:rsidTr="0023003B">
        <w:tc>
          <w:tcPr>
            <w:tcW w:w="3396" w:type="dxa"/>
            <w:vAlign w:val="bottom"/>
          </w:tcPr>
          <w:p w14:paraId="4127B160" w14:textId="77777777" w:rsidR="00EA6BC9" w:rsidRPr="00EA6BC9" w:rsidRDefault="00EA6BC9" w:rsidP="003C52F5">
            <w:pPr>
              <w:spacing w:line="220" w:lineRule="exact"/>
              <w:ind w:left="104" w:right="-126"/>
              <w:rPr>
                <w:rFonts w:ascii="CordiaUPC" w:eastAsia="Times New Roman" w:hAnsi="CordiaUPC" w:cs="CordiaUPC"/>
                <w:sz w:val="26"/>
                <w:szCs w:val="26"/>
              </w:rPr>
            </w:pPr>
            <w:r w:rsidRPr="00EA6BC9">
              <w:rPr>
                <w:rFonts w:ascii="CordiaUPC" w:eastAsia="Times New Roman" w:hAnsi="CordiaUPC" w:cs="CordiaUPC" w:hint="cs"/>
                <w:sz w:val="26"/>
                <w:szCs w:val="26"/>
              </w:rPr>
              <w:t>Deferred revenue and</w:t>
            </w:r>
          </w:p>
        </w:tc>
        <w:tc>
          <w:tcPr>
            <w:tcW w:w="990" w:type="dxa"/>
            <w:vAlign w:val="bottom"/>
          </w:tcPr>
          <w:p w14:paraId="2ACC78DB"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rPr>
            </w:pPr>
          </w:p>
        </w:tc>
        <w:tc>
          <w:tcPr>
            <w:tcW w:w="180" w:type="dxa"/>
            <w:vAlign w:val="bottom"/>
          </w:tcPr>
          <w:p w14:paraId="01454041" w14:textId="77777777" w:rsidR="00EA6BC9" w:rsidRPr="00EA6BC9" w:rsidRDefault="00EA6BC9" w:rsidP="003C52F5">
            <w:pPr>
              <w:tabs>
                <w:tab w:val="decimal" w:pos="765"/>
              </w:tabs>
              <w:spacing w:line="220" w:lineRule="exact"/>
              <w:rPr>
                <w:rFonts w:ascii="CordiaUPC" w:eastAsia="Times New Roman" w:hAnsi="CordiaUPC" w:cs="CordiaUPC"/>
                <w:sz w:val="26"/>
                <w:szCs w:val="26"/>
              </w:rPr>
            </w:pPr>
          </w:p>
        </w:tc>
        <w:tc>
          <w:tcPr>
            <w:tcW w:w="1170" w:type="dxa"/>
            <w:vAlign w:val="bottom"/>
          </w:tcPr>
          <w:p w14:paraId="58BEB728" w14:textId="77777777" w:rsidR="00EA6BC9" w:rsidRPr="00EA6BC9" w:rsidRDefault="00EA6BC9" w:rsidP="003C52F5">
            <w:pPr>
              <w:tabs>
                <w:tab w:val="decimal" w:pos="737"/>
              </w:tabs>
              <w:spacing w:line="220" w:lineRule="exact"/>
              <w:ind w:right="-160"/>
              <w:rPr>
                <w:rFonts w:ascii="CordiaUPC" w:eastAsia="Times New Roman" w:hAnsi="CordiaUPC" w:cs="CordiaUPC"/>
                <w:sz w:val="26"/>
                <w:szCs w:val="26"/>
              </w:rPr>
            </w:pPr>
          </w:p>
        </w:tc>
        <w:tc>
          <w:tcPr>
            <w:tcW w:w="180" w:type="dxa"/>
            <w:vAlign w:val="bottom"/>
          </w:tcPr>
          <w:p w14:paraId="2785668E" w14:textId="77777777" w:rsidR="00EA6BC9" w:rsidRPr="00EA6BC9" w:rsidRDefault="00EA6BC9" w:rsidP="003C52F5">
            <w:pPr>
              <w:tabs>
                <w:tab w:val="decimal" w:pos="624"/>
              </w:tabs>
              <w:spacing w:line="220" w:lineRule="exact"/>
              <w:rPr>
                <w:rFonts w:ascii="CordiaUPC" w:eastAsia="Times New Roman" w:hAnsi="CordiaUPC" w:cs="CordiaUPC"/>
                <w:sz w:val="26"/>
                <w:szCs w:val="26"/>
              </w:rPr>
            </w:pPr>
          </w:p>
        </w:tc>
        <w:tc>
          <w:tcPr>
            <w:tcW w:w="1350" w:type="dxa"/>
            <w:vAlign w:val="bottom"/>
          </w:tcPr>
          <w:p w14:paraId="43BC1F8A" w14:textId="77777777" w:rsidR="00EA6BC9" w:rsidRPr="00EA6BC9" w:rsidRDefault="00EA6BC9" w:rsidP="003C52F5">
            <w:pPr>
              <w:tabs>
                <w:tab w:val="decimal" w:pos="975"/>
              </w:tabs>
              <w:spacing w:line="220" w:lineRule="exact"/>
              <w:ind w:left="-72" w:right="-162"/>
              <w:rPr>
                <w:rFonts w:ascii="CordiaUPC" w:eastAsia="Times New Roman" w:hAnsi="CordiaUPC" w:cs="CordiaUPC"/>
                <w:sz w:val="26"/>
                <w:szCs w:val="26"/>
              </w:rPr>
            </w:pPr>
          </w:p>
        </w:tc>
        <w:tc>
          <w:tcPr>
            <w:tcW w:w="180" w:type="dxa"/>
          </w:tcPr>
          <w:p w14:paraId="2312D5B0"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sz w:val="26"/>
                <w:szCs w:val="26"/>
              </w:rPr>
            </w:pPr>
          </w:p>
        </w:tc>
        <w:tc>
          <w:tcPr>
            <w:tcW w:w="972" w:type="dxa"/>
            <w:vAlign w:val="bottom"/>
          </w:tcPr>
          <w:p w14:paraId="249C91A3" w14:textId="77777777" w:rsidR="00EA6BC9" w:rsidRPr="00EA6BC9" w:rsidRDefault="00EA6BC9" w:rsidP="003C52F5">
            <w:pPr>
              <w:tabs>
                <w:tab w:val="decimal" w:pos="1080"/>
              </w:tabs>
              <w:spacing w:line="220" w:lineRule="exact"/>
              <w:ind w:right="11"/>
              <w:rPr>
                <w:rFonts w:ascii="CordiaUPC" w:eastAsia="Times New Roman" w:hAnsi="CordiaUPC" w:cs="CordiaUPC"/>
                <w:sz w:val="26"/>
                <w:szCs w:val="26"/>
              </w:rPr>
            </w:pPr>
          </w:p>
        </w:tc>
        <w:tc>
          <w:tcPr>
            <w:tcW w:w="180" w:type="dxa"/>
          </w:tcPr>
          <w:p w14:paraId="258BE5BF" w14:textId="77777777" w:rsidR="00EA6BC9" w:rsidRPr="00EA6BC9" w:rsidRDefault="00EA6BC9" w:rsidP="003C52F5">
            <w:pPr>
              <w:tabs>
                <w:tab w:val="decimal" w:pos="828"/>
              </w:tabs>
              <w:spacing w:line="220" w:lineRule="exact"/>
              <w:ind w:right="11"/>
              <w:rPr>
                <w:rFonts w:ascii="CordiaUPC" w:eastAsia="Times New Roman" w:hAnsi="CordiaUPC" w:cs="CordiaUPC"/>
                <w:sz w:val="26"/>
                <w:szCs w:val="26"/>
              </w:rPr>
            </w:pPr>
          </w:p>
        </w:tc>
        <w:tc>
          <w:tcPr>
            <w:tcW w:w="1080" w:type="dxa"/>
          </w:tcPr>
          <w:p w14:paraId="02F98777"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lang w:val="en-US" w:bidi="th-TH"/>
              </w:rPr>
            </w:pPr>
          </w:p>
        </w:tc>
      </w:tr>
      <w:tr w:rsidR="00EA6BC9" w:rsidRPr="00EA6BC9" w14:paraId="67ADFDC7" w14:textId="77777777" w:rsidTr="0023003B">
        <w:tc>
          <w:tcPr>
            <w:tcW w:w="3396" w:type="dxa"/>
            <w:vAlign w:val="bottom"/>
          </w:tcPr>
          <w:p w14:paraId="422E1926" w14:textId="77777777" w:rsidR="00EA6BC9" w:rsidRPr="00EA6BC9" w:rsidRDefault="00EA6BC9" w:rsidP="003C52F5">
            <w:pPr>
              <w:spacing w:line="220" w:lineRule="exact"/>
              <w:ind w:left="104"/>
              <w:rPr>
                <w:rFonts w:ascii="CordiaUPC" w:eastAsia="Times New Roman" w:hAnsi="CordiaUPC" w:cs="CordiaUPC"/>
                <w:sz w:val="26"/>
                <w:szCs w:val="26"/>
              </w:rPr>
            </w:pPr>
            <w:r w:rsidRPr="00EA6BC9">
              <w:rPr>
                <w:rFonts w:ascii="CordiaUPC" w:eastAsia="Times New Roman" w:hAnsi="CordiaUPC" w:cs="CordiaUPC" w:hint="cs"/>
                <w:sz w:val="26"/>
                <w:szCs w:val="26"/>
              </w:rPr>
              <w:t xml:space="preserve">   other liabilities</w:t>
            </w:r>
          </w:p>
        </w:tc>
        <w:tc>
          <w:tcPr>
            <w:tcW w:w="990" w:type="dxa"/>
            <w:vAlign w:val="bottom"/>
          </w:tcPr>
          <w:p w14:paraId="7D8797A6"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753</w:t>
            </w:r>
          </w:p>
        </w:tc>
        <w:tc>
          <w:tcPr>
            <w:tcW w:w="180" w:type="dxa"/>
            <w:vAlign w:val="bottom"/>
          </w:tcPr>
          <w:p w14:paraId="55D1BB22" w14:textId="77777777" w:rsidR="00EA6BC9" w:rsidRPr="00EA6BC9" w:rsidRDefault="00EA6BC9" w:rsidP="003C52F5">
            <w:pPr>
              <w:tabs>
                <w:tab w:val="decimal" w:pos="765"/>
              </w:tabs>
              <w:spacing w:line="220" w:lineRule="exact"/>
              <w:rPr>
                <w:rFonts w:ascii="CordiaUPC" w:eastAsia="Times New Roman" w:hAnsi="CordiaUPC" w:cs="CordiaUPC"/>
                <w:sz w:val="26"/>
                <w:szCs w:val="26"/>
              </w:rPr>
            </w:pPr>
          </w:p>
        </w:tc>
        <w:tc>
          <w:tcPr>
            <w:tcW w:w="1170" w:type="dxa"/>
            <w:vAlign w:val="bottom"/>
          </w:tcPr>
          <w:p w14:paraId="6A04DCB1" w14:textId="77777777" w:rsidR="00EA6BC9" w:rsidRPr="00EA6BC9" w:rsidRDefault="00EA6BC9" w:rsidP="003C52F5">
            <w:pPr>
              <w:tabs>
                <w:tab w:val="decimal" w:pos="737"/>
              </w:tabs>
              <w:spacing w:line="220" w:lineRule="exact"/>
              <w:ind w:right="-160"/>
              <w:rPr>
                <w:rFonts w:ascii="CordiaUPC" w:eastAsia="Times New Roman" w:hAnsi="CordiaUPC" w:cs="CordiaUPC"/>
                <w:sz w:val="26"/>
                <w:szCs w:val="26"/>
              </w:rPr>
            </w:pPr>
            <w:r w:rsidRPr="00EA6BC9">
              <w:rPr>
                <w:rFonts w:ascii="CordiaUPC" w:eastAsia="Times New Roman" w:hAnsi="CordiaUPC" w:cs="CordiaUPC" w:hint="cs"/>
                <w:sz w:val="26"/>
                <w:szCs w:val="26"/>
              </w:rPr>
              <w:t>(165)</w:t>
            </w:r>
          </w:p>
        </w:tc>
        <w:tc>
          <w:tcPr>
            <w:tcW w:w="180" w:type="dxa"/>
            <w:vAlign w:val="bottom"/>
          </w:tcPr>
          <w:p w14:paraId="57936E3B" w14:textId="77777777" w:rsidR="00EA6BC9" w:rsidRPr="00EA6BC9" w:rsidRDefault="00EA6BC9" w:rsidP="003C52F5">
            <w:pPr>
              <w:tabs>
                <w:tab w:val="decimal" w:pos="624"/>
              </w:tabs>
              <w:spacing w:line="220" w:lineRule="exact"/>
              <w:rPr>
                <w:rFonts w:ascii="CordiaUPC" w:eastAsia="Times New Roman" w:hAnsi="CordiaUPC" w:cs="CordiaUPC"/>
                <w:sz w:val="26"/>
                <w:szCs w:val="26"/>
              </w:rPr>
            </w:pPr>
          </w:p>
        </w:tc>
        <w:tc>
          <w:tcPr>
            <w:tcW w:w="1350" w:type="dxa"/>
            <w:vAlign w:val="bottom"/>
          </w:tcPr>
          <w:p w14:paraId="4DF8B7E8" w14:textId="77777777" w:rsidR="00EA6BC9" w:rsidRPr="00EA6BC9" w:rsidRDefault="00EA6BC9" w:rsidP="003C52F5">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80" w:type="dxa"/>
          </w:tcPr>
          <w:p w14:paraId="59B41D64"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sz w:val="26"/>
                <w:szCs w:val="26"/>
              </w:rPr>
            </w:pPr>
          </w:p>
        </w:tc>
        <w:tc>
          <w:tcPr>
            <w:tcW w:w="972" w:type="dxa"/>
            <w:vAlign w:val="bottom"/>
          </w:tcPr>
          <w:p w14:paraId="6DD8648F" w14:textId="77777777" w:rsidR="00EA6BC9" w:rsidRPr="00EA6BC9" w:rsidRDefault="00EA6BC9" w:rsidP="003C52F5">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80" w:type="dxa"/>
          </w:tcPr>
          <w:p w14:paraId="2196BCFC" w14:textId="77777777" w:rsidR="00EA6BC9" w:rsidRPr="00EA6BC9" w:rsidRDefault="00EA6BC9" w:rsidP="003C52F5">
            <w:pPr>
              <w:tabs>
                <w:tab w:val="decimal" w:pos="828"/>
              </w:tabs>
              <w:spacing w:line="220" w:lineRule="exact"/>
              <w:ind w:right="11"/>
              <w:rPr>
                <w:rFonts w:ascii="CordiaUPC" w:eastAsia="Times New Roman" w:hAnsi="CordiaUPC" w:cs="CordiaUPC"/>
                <w:sz w:val="26"/>
                <w:szCs w:val="26"/>
              </w:rPr>
            </w:pPr>
          </w:p>
        </w:tc>
        <w:tc>
          <w:tcPr>
            <w:tcW w:w="1080" w:type="dxa"/>
          </w:tcPr>
          <w:p w14:paraId="2EDCCCEA"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588</w:t>
            </w:r>
          </w:p>
        </w:tc>
      </w:tr>
      <w:tr w:rsidR="00EA6BC9" w:rsidRPr="00EA6BC9" w14:paraId="24EE5940" w14:textId="77777777" w:rsidTr="0023003B">
        <w:tc>
          <w:tcPr>
            <w:tcW w:w="3396" w:type="dxa"/>
            <w:vAlign w:val="bottom"/>
          </w:tcPr>
          <w:p w14:paraId="18EDB428" w14:textId="77777777" w:rsidR="00EA6BC9" w:rsidRPr="00EA6BC9" w:rsidRDefault="00EA6BC9" w:rsidP="003C52F5">
            <w:pPr>
              <w:spacing w:line="220" w:lineRule="exact"/>
              <w:ind w:left="104"/>
              <w:rPr>
                <w:rFonts w:ascii="CordiaUPC" w:eastAsia="Times New Roman" w:hAnsi="CordiaUPC" w:cs="CordiaUPC"/>
                <w:sz w:val="26"/>
                <w:szCs w:val="26"/>
              </w:rPr>
            </w:pPr>
            <w:r w:rsidRPr="00EA6BC9">
              <w:rPr>
                <w:rFonts w:ascii="CordiaUPC" w:eastAsia="Times New Roman" w:hAnsi="CordiaUPC" w:cs="CordiaUPC" w:hint="cs"/>
                <w:sz w:val="26"/>
                <w:szCs w:val="26"/>
              </w:rPr>
              <w:t>L</w:t>
            </w:r>
            <w:proofErr w:type="spellStart"/>
            <w:r w:rsidRPr="00EA6BC9">
              <w:rPr>
                <w:rFonts w:ascii="CordiaUPC" w:eastAsia="Times New Roman" w:hAnsi="CordiaUPC" w:cs="CordiaUPC" w:hint="cs"/>
                <w:sz w:val="26"/>
                <w:szCs w:val="26"/>
                <w:lang w:val="en-US" w:bidi="th-TH"/>
              </w:rPr>
              <w:t>oss</w:t>
            </w:r>
            <w:proofErr w:type="spellEnd"/>
            <w:r w:rsidRPr="00EA6BC9">
              <w:rPr>
                <w:rFonts w:ascii="CordiaUPC" w:eastAsia="Times New Roman" w:hAnsi="CordiaUPC" w:cs="CordiaUPC" w:hint="cs"/>
                <w:sz w:val="26"/>
                <w:szCs w:val="26"/>
              </w:rPr>
              <w:t xml:space="preserve"> carried forward</w:t>
            </w:r>
          </w:p>
        </w:tc>
        <w:tc>
          <w:tcPr>
            <w:tcW w:w="990" w:type="dxa"/>
            <w:vAlign w:val="bottom"/>
          </w:tcPr>
          <w:p w14:paraId="7225157B"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80" w:type="dxa"/>
            <w:vAlign w:val="bottom"/>
          </w:tcPr>
          <w:p w14:paraId="13B5FD4F" w14:textId="77777777" w:rsidR="00EA6BC9" w:rsidRPr="00EA6BC9" w:rsidRDefault="00EA6BC9" w:rsidP="003C52F5">
            <w:pPr>
              <w:tabs>
                <w:tab w:val="decimal" w:pos="765"/>
              </w:tabs>
              <w:spacing w:line="220" w:lineRule="exact"/>
              <w:rPr>
                <w:rFonts w:ascii="CordiaUPC" w:eastAsia="Times New Roman" w:hAnsi="CordiaUPC" w:cs="CordiaUPC"/>
                <w:sz w:val="26"/>
                <w:szCs w:val="26"/>
              </w:rPr>
            </w:pPr>
          </w:p>
        </w:tc>
        <w:tc>
          <w:tcPr>
            <w:tcW w:w="1170" w:type="dxa"/>
            <w:vAlign w:val="bottom"/>
          </w:tcPr>
          <w:p w14:paraId="47C36949" w14:textId="77777777" w:rsidR="00EA6BC9" w:rsidRPr="00EA6BC9" w:rsidRDefault="00EA6BC9" w:rsidP="003C52F5">
            <w:pPr>
              <w:tabs>
                <w:tab w:val="decimal" w:pos="737"/>
              </w:tabs>
              <w:spacing w:line="220" w:lineRule="exact"/>
              <w:ind w:right="-160"/>
              <w:rPr>
                <w:rFonts w:ascii="CordiaUPC" w:eastAsia="Times New Roman" w:hAnsi="CordiaUPC" w:cs="CordiaUPC"/>
                <w:sz w:val="26"/>
                <w:szCs w:val="26"/>
              </w:rPr>
            </w:pPr>
            <w:r w:rsidRPr="00EA6BC9">
              <w:rPr>
                <w:rFonts w:ascii="CordiaUPC" w:eastAsia="Times New Roman" w:hAnsi="CordiaUPC" w:cs="CordiaUPC" w:hint="cs"/>
                <w:sz w:val="26"/>
                <w:szCs w:val="26"/>
              </w:rPr>
              <w:t>239</w:t>
            </w:r>
          </w:p>
        </w:tc>
        <w:tc>
          <w:tcPr>
            <w:tcW w:w="180" w:type="dxa"/>
            <w:vAlign w:val="bottom"/>
          </w:tcPr>
          <w:p w14:paraId="2EAAE818" w14:textId="77777777" w:rsidR="00EA6BC9" w:rsidRPr="00EA6BC9" w:rsidRDefault="00EA6BC9" w:rsidP="003C52F5">
            <w:pPr>
              <w:tabs>
                <w:tab w:val="decimal" w:pos="624"/>
              </w:tabs>
              <w:spacing w:line="220" w:lineRule="exact"/>
              <w:rPr>
                <w:rFonts w:ascii="CordiaUPC" w:eastAsia="Times New Roman" w:hAnsi="CordiaUPC" w:cs="CordiaUPC"/>
                <w:sz w:val="26"/>
                <w:szCs w:val="26"/>
              </w:rPr>
            </w:pPr>
          </w:p>
        </w:tc>
        <w:tc>
          <w:tcPr>
            <w:tcW w:w="1350" w:type="dxa"/>
            <w:vAlign w:val="bottom"/>
          </w:tcPr>
          <w:p w14:paraId="6D969AA3" w14:textId="77777777" w:rsidR="00EA6BC9" w:rsidRPr="00EA6BC9" w:rsidRDefault="00EA6BC9" w:rsidP="003C52F5">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80" w:type="dxa"/>
          </w:tcPr>
          <w:p w14:paraId="45B748B7"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sz w:val="26"/>
                <w:szCs w:val="26"/>
              </w:rPr>
            </w:pPr>
          </w:p>
        </w:tc>
        <w:tc>
          <w:tcPr>
            <w:tcW w:w="972" w:type="dxa"/>
            <w:vAlign w:val="bottom"/>
          </w:tcPr>
          <w:p w14:paraId="236D64BB" w14:textId="77777777" w:rsidR="00EA6BC9" w:rsidRPr="00EA6BC9" w:rsidRDefault="00EA6BC9" w:rsidP="003C52F5">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80" w:type="dxa"/>
          </w:tcPr>
          <w:p w14:paraId="36BE2204" w14:textId="77777777" w:rsidR="00EA6BC9" w:rsidRPr="00EA6BC9" w:rsidRDefault="00EA6BC9" w:rsidP="003C52F5">
            <w:pPr>
              <w:tabs>
                <w:tab w:val="decimal" w:pos="828"/>
              </w:tabs>
              <w:spacing w:line="220" w:lineRule="exact"/>
              <w:ind w:right="11"/>
              <w:rPr>
                <w:rFonts w:ascii="CordiaUPC" w:eastAsia="Times New Roman" w:hAnsi="CordiaUPC" w:cs="CordiaUPC"/>
                <w:sz w:val="26"/>
                <w:szCs w:val="26"/>
              </w:rPr>
            </w:pPr>
          </w:p>
        </w:tc>
        <w:tc>
          <w:tcPr>
            <w:tcW w:w="1080" w:type="dxa"/>
          </w:tcPr>
          <w:p w14:paraId="372BC341"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239</w:t>
            </w:r>
          </w:p>
        </w:tc>
      </w:tr>
      <w:tr w:rsidR="00EA6BC9" w:rsidRPr="00EA6BC9" w14:paraId="7CF48153" w14:textId="77777777" w:rsidTr="0023003B">
        <w:tc>
          <w:tcPr>
            <w:tcW w:w="3396" w:type="dxa"/>
            <w:vAlign w:val="bottom"/>
          </w:tcPr>
          <w:p w14:paraId="66E2AE69" w14:textId="77777777" w:rsidR="00EA6BC9" w:rsidRPr="00EA6BC9" w:rsidRDefault="00EA6BC9" w:rsidP="003C52F5">
            <w:pPr>
              <w:spacing w:line="220" w:lineRule="exact"/>
              <w:ind w:left="104" w:right="-126"/>
              <w:rPr>
                <w:rFonts w:ascii="CordiaUPC" w:eastAsia="Times New Roman" w:hAnsi="CordiaUPC" w:cs="CordiaUPC"/>
                <w:sz w:val="26"/>
                <w:szCs w:val="26"/>
              </w:rPr>
            </w:pPr>
            <w:r w:rsidRPr="00EA6BC9">
              <w:rPr>
                <w:rFonts w:ascii="CordiaUPC" w:eastAsia="Times New Roman" w:hAnsi="CordiaUPC" w:cs="CordiaUPC" w:hint="cs"/>
                <w:sz w:val="26"/>
                <w:szCs w:val="26"/>
                <w:lang w:val="en-US"/>
              </w:rPr>
              <w:t>Others</w:t>
            </w:r>
          </w:p>
        </w:tc>
        <w:tc>
          <w:tcPr>
            <w:tcW w:w="990" w:type="dxa"/>
            <w:vAlign w:val="bottom"/>
          </w:tcPr>
          <w:p w14:paraId="2149DAE5"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170</w:t>
            </w:r>
          </w:p>
        </w:tc>
        <w:tc>
          <w:tcPr>
            <w:tcW w:w="180" w:type="dxa"/>
            <w:vAlign w:val="bottom"/>
          </w:tcPr>
          <w:p w14:paraId="295F5A7C" w14:textId="77777777" w:rsidR="00EA6BC9" w:rsidRPr="00EA6BC9" w:rsidRDefault="00EA6BC9" w:rsidP="003C52F5">
            <w:pPr>
              <w:tabs>
                <w:tab w:val="decimal" w:pos="765"/>
              </w:tabs>
              <w:spacing w:line="220" w:lineRule="exact"/>
              <w:rPr>
                <w:rFonts w:ascii="CordiaUPC" w:eastAsia="Times New Roman" w:hAnsi="CordiaUPC" w:cs="CordiaUPC"/>
                <w:sz w:val="26"/>
                <w:szCs w:val="26"/>
              </w:rPr>
            </w:pPr>
          </w:p>
        </w:tc>
        <w:tc>
          <w:tcPr>
            <w:tcW w:w="1170" w:type="dxa"/>
            <w:vAlign w:val="bottom"/>
          </w:tcPr>
          <w:p w14:paraId="4A1F11FA" w14:textId="77777777" w:rsidR="00EA6BC9" w:rsidRPr="00EA6BC9" w:rsidRDefault="00EA6BC9" w:rsidP="003C52F5">
            <w:pPr>
              <w:tabs>
                <w:tab w:val="decimal" w:pos="737"/>
              </w:tabs>
              <w:spacing w:line="220" w:lineRule="exact"/>
              <w:ind w:right="-160"/>
              <w:rPr>
                <w:rFonts w:ascii="CordiaUPC" w:eastAsia="Times New Roman" w:hAnsi="CordiaUPC" w:cs="CordiaUPC"/>
                <w:sz w:val="26"/>
                <w:szCs w:val="26"/>
              </w:rPr>
            </w:pPr>
            <w:r w:rsidRPr="00EA6BC9">
              <w:rPr>
                <w:rFonts w:ascii="CordiaUPC" w:eastAsia="Times New Roman" w:hAnsi="CordiaUPC" w:cs="CordiaUPC" w:hint="cs"/>
                <w:sz w:val="26"/>
                <w:szCs w:val="26"/>
              </w:rPr>
              <w:t>6</w:t>
            </w:r>
          </w:p>
        </w:tc>
        <w:tc>
          <w:tcPr>
            <w:tcW w:w="180" w:type="dxa"/>
            <w:vAlign w:val="bottom"/>
          </w:tcPr>
          <w:p w14:paraId="25016FE0" w14:textId="77777777" w:rsidR="00EA6BC9" w:rsidRPr="00EA6BC9" w:rsidRDefault="00EA6BC9" w:rsidP="003C52F5">
            <w:pPr>
              <w:tabs>
                <w:tab w:val="decimal" w:pos="624"/>
              </w:tabs>
              <w:spacing w:line="220" w:lineRule="exact"/>
              <w:rPr>
                <w:rFonts w:ascii="CordiaUPC" w:eastAsia="Times New Roman" w:hAnsi="CordiaUPC" w:cs="CordiaUPC"/>
                <w:sz w:val="26"/>
                <w:szCs w:val="26"/>
              </w:rPr>
            </w:pPr>
          </w:p>
        </w:tc>
        <w:tc>
          <w:tcPr>
            <w:tcW w:w="1350" w:type="dxa"/>
            <w:vAlign w:val="bottom"/>
          </w:tcPr>
          <w:p w14:paraId="432DA5DD" w14:textId="77777777" w:rsidR="00EA6BC9" w:rsidRPr="00EA6BC9" w:rsidRDefault="00EA6BC9" w:rsidP="003C52F5">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(1)</w:t>
            </w:r>
          </w:p>
        </w:tc>
        <w:tc>
          <w:tcPr>
            <w:tcW w:w="180" w:type="dxa"/>
          </w:tcPr>
          <w:p w14:paraId="4940DFAF"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sz w:val="26"/>
                <w:szCs w:val="26"/>
              </w:rPr>
            </w:pPr>
          </w:p>
        </w:tc>
        <w:tc>
          <w:tcPr>
            <w:tcW w:w="972" w:type="dxa"/>
            <w:vAlign w:val="bottom"/>
          </w:tcPr>
          <w:p w14:paraId="58D21297" w14:textId="77777777" w:rsidR="00EA6BC9" w:rsidRPr="00EA6BC9" w:rsidRDefault="00EA6BC9" w:rsidP="003C52F5">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80" w:type="dxa"/>
          </w:tcPr>
          <w:p w14:paraId="0E2018C7" w14:textId="77777777" w:rsidR="00EA6BC9" w:rsidRPr="00EA6BC9" w:rsidRDefault="00EA6BC9" w:rsidP="003C52F5">
            <w:pPr>
              <w:tabs>
                <w:tab w:val="decimal" w:pos="828"/>
              </w:tabs>
              <w:spacing w:line="220" w:lineRule="exact"/>
              <w:ind w:right="11"/>
              <w:rPr>
                <w:rFonts w:ascii="CordiaUPC" w:eastAsia="Times New Roman" w:hAnsi="CordiaUPC" w:cs="CordiaUPC"/>
                <w:sz w:val="26"/>
                <w:szCs w:val="26"/>
              </w:rPr>
            </w:pPr>
          </w:p>
        </w:tc>
        <w:tc>
          <w:tcPr>
            <w:tcW w:w="1080" w:type="dxa"/>
          </w:tcPr>
          <w:p w14:paraId="00634FAE"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175</w:t>
            </w:r>
          </w:p>
        </w:tc>
      </w:tr>
      <w:tr w:rsidR="00EA6BC9" w:rsidRPr="00EA6BC9" w14:paraId="145D1B94" w14:textId="77777777" w:rsidTr="0023003B">
        <w:tc>
          <w:tcPr>
            <w:tcW w:w="3396" w:type="dxa"/>
            <w:vAlign w:val="bottom"/>
          </w:tcPr>
          <w:p w14:paraId="4B12596B" w14:textId="77777777" w:rsidR="00EA6BC9" w:rsidRPr="00EA6BC9" w:rsidRDefault="00EA6BC9" w:rsidP="003C52F5">
            <w:pPr>
              <w:spacing w:line="220" w:lineRule="exact"/>
              <w:ind w:left="104" w:right="-126"/>
              <w:rPr>
                <w:rFonts w:ascii="CordiaUPC" w:eastAsia="Times New Roman" w:hAnsi="CordiaUPC" w:cs="CordiaUPC"/>
                <w:b/>
                <w:bCs/>
                <w:i/>
                <w:iCs/>
                <w:sz w:val="26"/>
                <w:szCs w:val="26"/>
              </w:rPr>
            </w:pPr>
            <w:r w:rsidRPr="00EA6BC9">
              <w:rPr>
                <w:rFonts w:ascii="CordiaUPC" w:eastAsia="Times New Roman" w:hAnsi="CordiaUPC" w:cs="CordiaUPC" w:hint="cs"/>
                <w:b/>
                <w:bCs/>
                <w:sz w:val="26"/>
                <w:szCs w:val="26"/>
              </w:rPr>
              <w:t>Total</w:t>
            </w:r>
          </w:p>
        </w:tc>
        <w:tc>
          <w:tcPr>
            <w:tcW w:w="990" w:type="dxa"/>
            <w:tcBorders>
              <w:top w:val="single" w:sz="4" w:space="0" w:color="auto"/>
              <w:bottom w:val="single" w:sz="4" w:space="0" w:color="auto"/>
            </w:tcBorders>
            <w:vAlign w:val="bottom"/>
          </w:tcPr>
          <w:p w14:paraId="19FD474C" w14:textId="77777777" w:rsidR="00EA6BC9" w:rsidRPr="00EA6BC9" w:rsidRDefault="00EA6BC9" w:rsidP="003C52F5">
            <w:pPr>
              <w:tabs>
                <w:tab w:val="decimal" w:pos="734"/>
              </w:tabs>
              <w:spacing w:line="220" w:lineRule="exact"/>
              <w:ind w:right="11"/>
              <w:rPr>
                <w:rFonts w:ascii="CordiaUPC" w:eastAsia="Times New Roman" w:hAnsi="CordiaUPC" w:cs="CordiaUPC"/>
                <w:b/>
                <w:bCs/>
                <w:sz w:val="26"/>
                <w:szCs w:val="26"/>
              </w:rPr>
            </w:pPr>
            <w:r w:rsidRPr="00EA6BC9">
              <w:rPr>
                <w:rFonts w:ascii="CordiaUPC" w:eastAsia="Times New Roman" w:hAnsi="CordiaUPC" w:cs="CordiaUPC" w:hint="cs"/>
                <w:b/>
                <w:bCs/>
                <w:sz w:val="26"/>
                <w:szCs w:val="26"/>
              </w:rPr>
              <w:t>4,815</w:t>
            </w:r>
          </w:p>
        </w:tc>
        <w:tc>
          <w:tcPr>
            <w:tcW w:w="180" w:type="dxa"/>
            <w:vAlign w:val="bottom"/>
          </w:tcPr>
          <w:p w14:paraId="24A4F7E4" w14:textId="77777777" w:rsidR="00EA6BC9" w:rsidRPr="00EA6BC9" w:rsidRDefault="00EA6BC9" w:rsidP="003C52F5">
            <w:pPr>
              <w:tabs>
                <w:tab w:val="decimal" w:pos="765"/>
              </w:tabs>
              <w:spacing w:line="220" w:lineRule="exact"/>
              <w:rPr>
                <w:rFonts w:ascii="CordiaUPC" w:eastAsia="Times New Roman" w:hAnsi="CordiaUPC" w:cs="CordiaUPC"/>
                <w:b/>
                <w:bCs/>
                <w:sz w:val="26"/>
                <w:szCs w:val="26"/>
              </w:rPr>
            </w:pPr>
          </w:p>
        </w:tc>
        <w:tc>
          <w:tcPr>
            <w:tcW w:w="1170" w:type="dxa"/>
            <w:tcBorders>
              <w:top w:val="single" w:sz="4" w:space="0" w:color="auto"/>
              <w:bottom w:val="single" w:sz="4" w:space="0" w:color="auto"/>
            </w:tcBorders>
            <w:vAlign w:val="bottom"/>
          </w:tcPr>
          <w:p w14:paraId="67C6B207" w14:textId="77777777" w:rsidR="00EA6BC9" w:rsidRPr="00EA6BC9" w:rsidRDefault="00EA6BC9" w:rsidP="003C52F5">
            <w:pPr>
              <w:tabs>
                <w:tab w:val="decimal" w:pos="737"/>
              </w:tabs>
              <w:spacing w:line="220" w:lineRule="exact"/>
              <w:ind w:right="-160"/>
              <w:rPr>
                <w:rFonts w:ascii="CordiaUPC" w:eastAsia="Times New Roman" w:hAnsi="CordiaUPC" w:cs="CordiaUPC"/>
                <w:b/>
                <w:bCs/>
                <w:sz w:val="26"/>
                <w:szCs w:val="26"/>
              </w:rPr>
            </w:pPr>
            <w:r w:rsidRPr="00EA6BC9">
              <w:rPr>
                <w:rFonts w:ascii="CordiaUPC" w:eastAsia="Times New Roman" w:hAnsi="CordiaUPC" w:cs="CordiaUPC" w:hint="cs"/>
                <w:b/>
                <w:bCs/>
                <w:sz w:val="26"/>
                <w:szCs w:val="26"/>
              </w:rPr>
              <w:t>(341)</w:t>
            </w:r>
          </w:p>
        </w:tc>
        <w:tc>
          <w:tcPr>
            <w:tcW w:w="180" w:type="dxa"/>
            <w:vAlign w:val="bottom"/>
          </w:tcPr>
          <w:p w14:paraId="4CA8AC54" w14:textId="77777777" w:rsidR="00EA6BC9" w:rsidRPr="00EA6BC9" w:rsidRDefault="00EA6BC9" w:rsidP="003C52F5">
            <w:pPr>
              <w:tabs>
                <w:tab w:val="decimal" w:pos="624"/>
              </w:tabs>
              <w:spacing w:line="220" w:lineRule="exact"/>
              <w:rPr>
                <w:rFonts w:ascii="CordiaUPC" w:eastAsia="Times New Roman" w:hAnsi="CordiaUPC" w:cs="CordiaUPC"/>
                <w:b/>
                <w:bCs/>
                <w:sz w:val="26"/>
                <w:szCs w:val="26"/>
              </w:rPr>
            </w:pPr>
          </w:p>
        </w:tc>
        <w:tc>
          <w:tcPr>
            <w:tcW w:w="1350" w:type="dxa"/>
            <w:tcBorders>
              <w:top w:val="single" w:sz="4" w:space="0" w:color="auto"/>
              <w:bottom w:val="single" w:sz="4" w:space="0" w:color="auto"/>
            </w:tcBorders>
            <w:vAlign w:val="bottom"/>
          </w:tcPr>
          <w:p w14:paraId="7DE80108" w14:textId="77777777" w:rsidR="00EA6BC9" w:rsidRPr="00EA6BC9" w:rsidRDefault="00EA6BC9" w:rsidP="003C52F5">
            <w:pPr>
              <w:tabs>
                <w:tab w:val="decimal" w:pos="975"/>
              </w:tabs>
              <w:spacing w:line="220" w:lineRule="exact"/>
              <w:ind w:left="-72" w:right="-162"/>
              <w:rPr>
                <w:rFonts w:ascii="CordiaUPC" w:eastAsia="Times New Roman" w:hAnsi="CordiaUPC" w:cs="CordiaUPC"/>
                <w:b/>
                <w:bCs/>
                <w:sz w:val="26"/>
                <w:szCs w:val="26"/>
              </w:rPr>
            </w:pPr>
            <w:r w:rsidRPr="00EA6BC9">
              <w:rPr>
                <w:rFonts w:ascii="CordiaUPC" w:eastAsia="Times New Roman" w:hAnsi="CordiaUPC" w:cs="CordiaUPC" w:hint="cs"/>
                <w:b/>
                <w:bCs/>
                <w:sz w:val="26"/>
                <w:szCs w:val="26"/>
              </w:rPr>
              <w:t>(1)</w:t>
            </w:r>
          </w:p>
        </w:tc>
        <w:tc>
          <w:tcPr>
            <w:tcW w:w="180" w:type="dxa"/>
            <w:vAlign w:val="bottom"/>
          </w:tcPr>
          <w:p w14:paraId="487C8D09"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b/>
                <w:bCs/>
                <w:sz w:val="26"/>
                <w:szCs w:val="26"/>
              </w:rPr>
            </w:pPr>
          </w:p>
        </w:tc>
        <w:tc>
          <w:tcPr>
            <w:tcW w:w="972" w:type="dxa"/>
            <w:tcBorders>
              <w:top w:val="single" w:sz="4" w:space="0" w:color="auto"/>
              <w:bottom w:val="single" w:sz="4" w:space="0" w:color="auto"/>
            </w:tcBorders>
            <w:vAlign w:val="bottom"/>
          </w:tcPr>
          <w:p w14:paraId="6D3B794B" w14:textId="77777777" w:rsidR="00EA6BC9" w:rsidRPr="00EA6BC9" w:rsidRDefault="00EA6BC9" w:rsidP="003C52F5">
            <w:pPr>
              <w:tabs>
                <w:tab w:val="decimal" w:pos="1080"/>
              </w:tabs>
              <w:spacing w:line="220" w:lineRule="exact"/>
              <w:ind w:right="11"/>
              <w:rPr>
                <w:rFonts w:ascii="CordiaUPC" w:eastAsia="Times New Roman" w:hAnsi="CordiaUPC" w:cs="CordiaUPC"/>
                <w:b/>
                <w:bCs/>
                <w:sz w:val="26"/>
                <w:szCs w:val="26"/>
              </w:rPr>
            </w:pPr>
            <w:r w:rsidRPr="00EA6BC9">
              <w:rPr>
                <w:rFonts w:ascii="CordiaUPC" w:eastAsia="Times New Roman" w:hAnsi="CordiaUPC" w:cs="CordiaUPC" w:hint="cs"/>
                <w:b/>
                <w:bCs/>
                <w:sz w:val="26"/>
                <w:szCs w:val="26"/>
              </w:rPr>
              <w:t>(483)</w:t>
            </w:r>
          </w:p>
        </w:tc>
        <w:tc>
          <w:tcPr>
            <w:tcW w:w="180" w:type="dxa"/>
          </w:tcPr>
          <w:p w14:paraId="1DA92916" w14:textId="77777777" w:rsidR="00EA6BC9" w:rsidRPr="00EA6BC9" w:rsidRDefault="00EA6BC9" w:rsidP="003C52F5">
            <w:pPr>
              <w:tabs>
                <w:tab w:val="decimal" w:pos="828"/>
              </w:tabs>
              <w:spacing w:line="220" w:lineRule="exact"/>
              <w:ind w:right="11"/>
              <w:rPr>
                <w:rFonts w:ascii="CordiaUPC" w:eastAsia="Times New Roman" w:hAnsi="CordiaUPC" w:cs="CordiaUPC"/>
                <w:b/>
                <w:bCs/>
                <w:sz w:val="26"/>
                <w:szCs w:val="26"/>
              </w:rPr>
            </w:pPr>
          </w:p>
        </w:tc>
        <w:tc>
          <w:tcPr>
            <w:tcW w:w="1080" w:type="dxa"/>
            <w:tcBorders>
              <w:top w:val="single" w:sz="4" w:space="0" w:color="auto"/>
              <w:bottom w:val="single" w:sz="4" w:space="0" w:color="auto"/>
            </w:tcBorders>
          </w:tcPr>
          <w:p w14:paraId="7D99E7C3" w14:textId="77777777" w:rsidR="00EA6BC9" w:rsidRPr="00EA6BC9" w:rsidRDefault="00EA6BC9" w:rsidP="003C52F5">
            <w:pPr>
              <w:tabs>
                <w:tab w:val="decimal" w:pos="734"/>
              </w:tabs>
              <w:spacing w:line="220" w:lineRule="exact"/>
              <w:ind w:right="11"/>
              <w:rPr>
                <w:rFonts w:ascii="CordiaUPC" w:eastAsia="Times New Roman" w:hAnsi="CordiaUPC" w:cs="CordiaUPC"/>
                <w:b/>
                <w:bCs/>
                <w:sz w:val="26"/>
                <w:szCs w:val="26"/>
              </w:rPr>
            </w:pPr>
            <w:r w:rsidRPr="00EA6BC9">
              <w:rPr>
                <w:rFonts w:ascii="CordiaUPC" w:eastAsia="Times New Roman" w:hAnsi="CordiaUPC" w:cs="CordiaUPC" w:hint="cs"/>
                <w:b/>
                <w:bCs/>
                <w:sz w:val="26"/>
                <w:szCs w:val="26"/>
              </w:rPr>
              <w:t>3,990</w:t>
            </w:r>
          </w:p>
        </w:tc>
      </w:tr>
      <w:tr w:rsidR="00EA6BC9" w:rsidRPr="00EA6BC9" w14:paraId="4DBB9948" w14:textId="77777777" w:rsidTr="0023003B">
        <w:trPr>
          <w:trHeight w:val="115"/>
        </w:trPr>
        <w:tc>
          <w:tcPr>
            <w:tcW w:w="3396" w:type="dxa"/>
            <w:vAlign w:val="bottom"/>
          </w:tcPr>
          <w:p w14:paraId="52F7BA6E" w14:textId="77777777" w:rsidR="00EA6BC9" w:rsidRPr="00EA6BC9" w:rsidRDefault="00EA6BC9" w:rsidP="003C52F5">
            <w:pPr>
              <w:spacing w:line="220" w:lineRule="exact"/>
              <w:ind w:left="104" w:right="-126"/>
              <w:rPr>
                <w:rFonts w:ascii="CordiaUPC" w:eastAsia="Times New Roman" w:hAnsi="CordiaUPC" w:cs="CordiaUPC"/>
                <w:b/>
                <w:bCs/>
                <w:i/>
                <w:iCs/>
                <w:sz w:val="26"/>
                <w:szCs w:val="26"/>
              </w:rPr>
            </w:pPr>
          </w:p>
        </w:tc>
        <w:tc>
          <w:tcPr>
            <w:tcW w:w="990" w:type="dxa"/>
          </w:tcPr>
          <w:p w14:paraId="04B7FA9C"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rPr>
            </w:pPr>
          </w:p>
        </w:tc>
        <w:tc>
          <w:tcPr>
            <w:tcW w:w="180" w:type="dxa"/>
            <w:vAlign w:val="bottom"/>
          </w:tcPr>
          <w:p w14:paraId="2115F4B0" w14:textId="77777777" w:rsidR="00EA6BC9" w:rsidRPr="00EA6BC9" w:rsidRDefault="00EA6BC9" w:rsidP="003C52F5">
            <w:pPr>
              <w:tabs>
                <w:tab w:val="decimal" w:pos="765"/>
              </w:tabs>
              <w:spacing w:line="220" w:lineRule="exact"/>
              <w:rPr>
                <w:rFonts w:ascii="CordiaUPC" w:eastAsia="Times New Roman" w:hAnsi="CordiaUPC" w:cs="CordiaUPC"/>
                <w:sz w:val="26"/>
                <w:szCs w:val="26"/>
              </w:rPr>
            </w:pPr>
          </w:p>
        </w:tc>
        <w:tc>
          <w:tcPr>
            <w:tcW w:w="1170" w:type="dxa"/>
            <w:vAlign w:val="bottom"/>
          </w:tcPr>
          <w:p w14:paraId="6258B863" w14:textId="77777777" w:rsidR="00EA6BC9" w:rsidRPr="00EA6BC9" w:rsidRDefault="00EA6BC9" w:rsidP="003C52F5">
            <w:pPr>
              <w:tabs>
                <w:tab w:val="decimal" w:pos="737"/>
              </w:tabs>
              <w:spacing w:line="220" w:lineRule="exact"/>
              <w:ind w:right="-160"/>
              <w:rPr>
                <w:rFonts w:ascii="CordiaUPC" w:eastAsia="Times New Roman" w:hAnsi="CordiaUPC" w:cs="CordiaUPC"/>
                <w:sz w:val="26"/>
                <w:szCs w:val="26"/>
              </w:rPr>
            </w:pPr>
          </w:p>
        </w:tc>
        <w:tc>
          <w:tcPr>
            <w:tcW w:w="180" w:type="dxa"/>
            <w:vAlign w:val="bottom"/>
          </w:tcPr>
          <w:p w14:paraId="00A68D81" w14:textId="77777777" w:rsidR="00EA6BC9" w:rsidRPr="00EA6BC9" w:rsidRDefault="00EA6BC9" w:rsidP="003C52F5">
            <w:pPr>
              <w:tabs>
                <w:tab w:val="decimal" w:pos="624"/>
              </w:tabs>
              <w:spacing w:line="220" w:lineRule="exact"/>
              <w:rPr>
                <w:rFonts w:ascii="CordiaUPC" w:eastAsia="Times New Roman" w:hAnsi="CordiaUPC" w:cs="CordiaUPC"/>
                <w:sz w:val="26"/>
                <w:szCs w:val="26"/>
              </w:rPr>
            </w:pPr>
          </w:p>
        </w:tc>
        <w:tc>
          <w:tcPr>
            <w:tcW w:w="1350" w:type="dxa"/>
            <w:vAlign w:val="bottom"/>
          </w:tcPr>
          <w:p w14:paraId="108F31AF" w14:textId="77777777" w:rsidR="00EA6BC9" w:rsidRPr="00EA6BC9" w:rsidRDefault="00EA6BC9" w:rsidP="003C52F5">
            <w:pPr>
              <w:tabs>
                <w:tab w:val="decimal" w:pos="975"/>
              </w:tabs>
              <w:spacing w:line="220" w:lineRule="exact"/>
              <w:ind w:left="-72" w:right="-162"/>
              <w:rPr>
                <w:rFonts w:ascii="CordiaUPC" w:eastAsia="Times New Roman" w:hAnsi="CordiaUPC" w:cs="CordiaUPC"/>
                <w:sz w:val="26"/>
                <w:szCs w:val="26"/>
              </w:rPr>
            </w:pPr>
          </w:p>
        </w:tc>
        <w:tc>
          <w:tcPr>
            <w:tcW w:w="180" w:type="dxa"/>
          </w:tcPr>
          <w:p w14:paraId="6071B34E"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sz w:val="26"/>
                <w:szCs w:val="26"/>
              </w:rPr>
            </w:pPr>
          </w:p>
        </w:tc>
        <w:tc>
          <w:tcPr>
            <w:tcW w:w="972" w:type="dxa"/>
          </w:tcPr>
          <w:p w14:paraId="04F8AD8A" w14:textId="77777777" w:rsidR="00EA6BC9" w:rsidRPr="00EA6BC9" w:rsidRDefault="00EA6BC9" w:rsidP="003C52F5">
            <w:pPr>
              <w:tabs>
                <w:tab w:val="decimal" w:pos="1080"/>
              </w:tabs>
              <w:spacing w:line="220" w:lineRule="exact"/>
              <w:ind w:right="11"/>
              <w:rPr>
                <w:rFonts w:ascii="CordiaUPC" w:eastAsia="Times New Roman" w:hAnsi="CordiaUPC" w:cs="CordiaUPC"/>
                <w:sz w:val="26"/>
                <w:szCs w:val="26"/>
              </w:rPr>
            </w:pPr>
          </w:p>
        </w:tc>
        <w:tc>
          <w:tcPr>
            <w:tcW w:w="180" w:type="dxa"/>
          </w:tcPr>
          <w:p w14:paraId="53263C08" w14:textId="77777777" w:rsidR="00EA6BC9" w:rsidRPr="00EA6BC9" w:rsidRDefault="00EA6BC9" w:rsidP="003C52F5">
            <w:pPr>
              <w:tabs>
                <w:tab w:val="decimal" w:pos="828"/>
              </w:tabs>
              <w:spacing w:line="220" w:lineRule="exact"/>
              <w:ind w:right="11"/>
              <w:rPr>
                <w:rFonts w:ascii="CordiaUPC" w:eastAsia="Times New Roman" w:hAnsi="CordiaUPC" w:cs="CordiaUPC"/>
                <w:sz w:val="26"/>
                <w:szCs w:val="26"/>
              </w:rPr>
            </w:pPr>
          </w:p>
        </w:tc>
        <w:tc>
          <w:tcPr>
            <w:tcW w:w="1080" w:type="dxa"/>
          </w:tcPr>
          <w:p w14:paraId="7CD9E1E2" w14:textId="77777777" w:rsidR="00EA6BC9" w:rsidRPr="00EA6BC9" w:rsidRDefault="00EA6BC9" w:rsidP="003C52F5">
            <w:pPr>
              <w:tabs>
                <w:tab w:val="decimal" w:pos="666"/>
              </w:tabs>
              <w:spacing w:line="220" w:lineRule="exact"/>
              <w:ind w:left="-144" w:right="-77"/>
              <w:rPr>
                <w:rFonts w:ascii="CordiaUPC" w:eastAsia="Times New Roman" w:hAnsi="CordiaUPC" w:cs="CordiaUPC"/>
                <w:sz w:val="26"/>
                <w:szCs w:val="26"/>
              </w:rPr>
            </w:pPr>
          </w:p>
        </w:tc>
      </w:tr>
      <w:tr w:rsidR="00EA6BC9" w:rsidRPr="00EA6BC9" w14:paraId="334ABBEE" w14:textId="77777777" w:rsidTr="0023003B">
        <w:trPr>
          <w:trHeight w:val="73"/>
        </w:trPr>
        <w:tc>
          <w:tcPr>
            <w:tcW w:w="3396" w:type="dxa"/>
            <w:vAlign w:val="bottom"/>
          </w:tcPr>
          <w:p w14:paraId="30F43480" w14:textId="77777777" w:rsidR="00EA6BC9" w:rsidRPr="00EA6BC9" w:rsidRDefault="00EA6BC9" w:rsidP="003C52F5">
            <w:pPr>
              <w:spacing w:line="220" w:lineRule="exact"/>
              <w:ind w:left="104" w:right="-126"/>
              <w:rPr>
                <w:rFonts w:ascii="CordiaUPC" w:eastAsia="Times New Roman" w:hAnsi="CordiaUPC" w:cs="CordiaUPC"/>
                <w:b/>
                <w:bCs/>
                <w:i/>
                <w:iCs/>
                <w:sz w:val="26"/>
                <w:szCs w:val="26"/>
              </w:rPr>
            </w:pPr>
            <w:r w:rsidRPr="00EA6BC9">
              <w:rPr>
                <w:rFonts w:ascii="CordiaUPC" w:eastAsia="Times New Roman" w:hAnsi="CordiaUPC" w:cs="CordiaUPC" w:hint="cs"/>
                <w:b/>
                <w:bCs/>
                <w:i/>
                <w:iCs/>
                <w:sz w:val="26"/>
                <w:szCs w:val="26"/>
              </w:rPr>
              <w:t>Deferred tax liabilities</w:t>
            </w:r>
          </w:p>
        </w:tc>
        <w:tc>
          <w:tcPr>
            <w:tcW w:w="990" w:type="dxa"/>
          </w:tcPr>
          <w:p w14:paraId="238EE812"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rPr>
            </w:pPr>
          </w:p>
        </w:tc>
        <w:tc>
          <w:tcPr>
            <w:tcW w:w="180" w:type="dxa"/>
            <w:vAlign w:val="bottom"/>
          </w:tcPr>
          <w:p w14:paraId="3C69BEA6" w14:textId="77777777" w:rsidR="00EA6BC9" w:rsidRPr="00EA6BC9" w:rsidRDefault="00EA6BC9" w:rsidP="003C52F5">
            <w:pPr>
              <w:tabs>
                <w:tab w:val="decimal" w:pos="765"/>
              </w:tabs>
              <w:spacing w:line="220" w:lineRule="exact"/>
              <w:rPr>
                <w:rFonts w:ascii="CordiaUPC" w:eastAsia="Times New Roman" w:hAnsi="CordiaUPC" w:cs="CordiaUPC"/>
                <w:sz w:val="26"/>
                <w:szCs w:val="26"/>
              </w:rPr>
            </w:pPr>
          </w:p>
        </w:tc>
        <w:tc>
          <w:tcPr>
            <w:tcW w:w="1170" w:type="dxa"/>
            <w:vAlign w:val="bottom"/>
          </w:tcPr>
          <w:p w14:paraId="3FC3C46A" w14:textId="77777777" w:rsidR="00EA6BC9" w:rsidRPr="00EA6BC9" w:rsidRDefault="00EA6BC9" w:rsidP="003C52F5">
            <w:pPr>
              <w:tabs>
                <w:tab w:val="decimal" w:pos="737"/>
              </w:tabs>
              <w:spacing w:line="220" w:lineRule="exact"/>
              <w:ind w:right="-160"/>
              <w:rPr>
                <w:rFonts w:ascii="CordiaUPC" w:eastAsia="Times New Roman" w:hAnsi="CordiaUPC" w:cs="CordiaUPC"/>
                <w:sz w:val="26"/>
                <w:szCs w:val="26"/>
              </w:rPr>
            </w:pPr>
          </w:p>
        </w:tc>
        <w:tc>
          <w:tcPr>
            <w:tcW w:w="180" w:type="dxa"/>
            <w:vAlign w:val="bottom"/>
          </w:tcPr>
          <w:p w14:paraId="5452F5BE" w14:textId="77777777" w:rsidR="00EA6BC9" w:rsidRPr="00EA6BC9" w:rsidRDefault="00EA6BC9" w:rsidP="003C52F5">
            <w:pPr>
              <w:tabs>
                <w:tab w:val="decimal" w:pos="624"/>
              </w:tabs>
              <w:spacing w:line="220" w:lineRule="exact"/>
              <w:rPr>
                <w:rFonts w:ascii="CordiaUPC" w:eastAsia="Times New Roman" w:hAnsi="CordiaUPC" w:cs="CordiaUPC"/>
                <w:sz w:val="26"/>
                <w:szCs w:val="26"/>
              </w:rPr>
            </w:pPr>
          </w:p>
        </w:tc>
        <w:tc>
          <w:tcPr>
            <w:tcW w:w="1350" w:type="dxa"/>
            <w:vAlign w:val="bottom"/>
          </w:tcPr>
          <w:p w14:paraId="0DAA4EB2" w14:textId="77777777" w:rsidR="00EA6BC9" w:rsidRPr="00EA6BC9" w:rsidRDefault="00EA6BC9" w:rsidP="003C52F5">
            <w:pPr>
              <w:tabs>
                <w:tab w:val="decimal" w:pos="975"/>
              </w:tabs>
              <w:spacing w:line="220" w:lineRule="exact"/>
              <w:ind w:left="-72" w:right="-162"/>
              <w:rPr>
                <w:rFonts w:ascii="CordiaUPC" w:eastAsia="Times New Roman" w:hAnsi="CordiaUPC" w:cs="CordiaUPC"/>
                <w:sz w:val="26"/>
                <w:szCs w:val="26"/>
              </w:rPr>
            </w:pPr>
          </w:p>
        </w:tc>
        <w:tc>
          <w:tcPr>
            <w:tcW w:w="180" w:type="dxa"/>
          </w:tcPr>
          <w:p w14:paraId="5999BFE1"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sz w:val="26"/>
                <w:szCs w:val="26"/>
              </w:rPr>
            </w:pPr>
          </w:p>
        </w:tc>
        <w:tc>
          <w:tcPr>
            <w:tcW w:w="972" w:type="dxa"/>
          </w:tcPr>
          <w:p w14:paraId="7A6303EF" w14:textId="77777777" w:rsidR="00EA6BC9" w:rsidRPr="00EA6BC9" w:rsidRDefault="00EA6BC9" w:rsidP="003C52F5">
            <w:pPr>
              <w:tabs>
                <w:tab w:val="decimal" w:pos="1080"/>
              </w:tabs>
              <w:spacing w:line="220" w:lineRule="exact"/>
              <w:ind w:right="11"/>
              <w:rPr>
                <w:rFonts w:ascii="CordiaUPC" w:eastAsia="Times New Roman" w:hAnsi="CordiaUPC" w:cs="CordiaUPC"/>
                <w:sz w:val="26"/>
                <w:szCs w:val="26"/>
              </w:rPr>
            </w:pPr>
          </w:p>
        </w:tc>
        <w:tc>
          <w:tcPr>
            <w:tcW w:w="180" w:type="dxa"/>
          </w:tcPr>
          <w:p w14:paraId="439AE8ED" w14:textId="77777777" w:rsidR="00EA6BC9" w:rsidRPr="00EA6BC9" w:rsidRDefault="00EA6BC9" w:rsidP="003C52F5">
            <w:pPr>
              <w:tabs>
                <w:tab w:val="decimal" w:pos="828"/>
              </w:tabs>
              <w:spacing w:line="220" w:lineRule="exact"/>
              <w:ind w:right="11"/>
              <w:rPr>
                <w:rFonts w:ascii="CordiaUPC" w:eastAsia="Times New Roman" w:hAnsi="CordiaUPC" w:cs="CordiaUPC"/>
                <w:sz w:val="26"/>
                <w:szCs w:val="26"/>
              </w:rPr>
            </w:pPr>
          </w:p>
        </w:tc>
        <w:tc>
          <w:tcPr>
            <w:tcW w:w="1080" w:type="dxa"/>
          </w:tcPr>
          <w:p w14:paraId="28E6A4BD" w14:textId="77777777" w:rsidR="00EA6BC9" w:rsidRPr="00EA6BC9" w:rsidRDefault="00EA6BC9" w:rsidP="003C52F5">
            <w:pPr>
              <w:tabs>
                <w:tab w:val="decimal" w:pos="666"/>
              </w:tabs>
              <w:spacing w:line="220" w:lineRule="exact"/>
              <w:ind w:left="-144" w:right="-77"/>
              <w:rPr>
                <w:rFonts w:ascii="CordiaUPC" w:eastAsia="Times New Roman" w:hAnsi="CordiaUPC" w:cs="CordiaUPC"/>
                <w:sz w:val="26"/>
                <w:szCs w:val="26"/>
              </w:rPr>
            </w:pPr>
          </w:p>
        </w:tc>
      </w:tr>
      <w:tr w:rsidR="00EA6BC9" w:rsidRPr="00EA6BC9" w14:paraId="5E4B5947" w14:textId="77777777" w:rsidTr="0023003B">
        <w:trPr>
          <w:trHeight w:val="73"/>
        </w:trPr>
        <w:tc>
          <w:tcPr>
            <w:tcW w:w="3396" w:type="dxa"/>
            <w:vAlign w:val="bottom"/>
          </w:tcPr>
          <w:p w14:paraId="5518680F" w14:textId="77777777" w:rsidR="00EA6BC9" w:rsidRPr="00EA6BC9" w:rsidRDefault="00EA6BC9" w:rsidP="003C52F5">
            <w:pPr>
              <w:spacing w:line="220" w:lineRule="exact"/>
              <w:ind w:left="104" w:right="-126"/>
              <w:rPr>
                <w:rFonts w:ascii="CordiaUPC" w:eastAsia="Times New Roman" w:hAnsi="CordiaUPC" w:cs="CordiaUPC"/>
                <w:b/>
                <w:bCs/>
                <w:i/>
                <w:iCs/>
                <w:sz w:val="26"/>
                <w:szCs w:val="26"/>
              </w:rPr>
            </w:pPr>
            <w:r w:rsidRPr="00EA6BC9">
              <w:rPr>
                <w:rFonts w:ascii="CordiaUPC" w:eastAsia="Times New Roman" w:hAnsi="CordiaUPC" w:cs="CordiaUPC" w:hint="cs"/>
                <w:sz w:val="26"/>
                <w:szCs w:val="26"/>
              </w:rPr>
              <w:t>Investments</w:t>
            </w:r>
          </w:p>
        </w:tc>
        <w:tc>
          <w:tcPr>
            <w:tcW w:w="990" w:type="dxa"/>
          </w:tcPr>
          <w:p w14:paraId="245CF60C"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cs/>
                <w:lang w:bidi="th-TH"/>
              </w:rPr>
            </w:pPr>
            <w:r w:rsidRPr="00EA6BC9">
              <w:rPr>
                <w:rFonts w:ascii="CordiaUPC" w:eastAsia="Times New Roman" w:hAnsi="CordiaUPC" w:cs="CordiaUPC" w:hint="cs"/>
                <w:sz w:val="26"/>
                <w:szCs w:val="26"/>
              </w:rPr>
              <w:t>113</w:t>
            </w:r>
          </w:p>
        </w:tc>
        <w:tc>
          <w:tcPr>
            <w:tcW w:w="180" w:type="dxa"/>
            <w:vAlign w:val="bottom"/>
          </w:tcPr>
          <w:p w14:paraId="1D57E1BC" w14:textId="77777777" w:rsidR="00EA6BC9" w:rsidRPr="00EA6BC9" w:rsidRDefault="00EA6BC9" w:rsidP="003C52F5">
            <w:pPr>
              <w:tabs>
                <w:tab w:val="decimal" w:pos="765"/>
              </w:tabs>
              <w:spacing w:line="220" w:lineRule="exact"/>
              <w:rPr>
                <w:rFonts w:ascii="CordiaUPC" w:eastAsia="Times New Roman" w:hAnsi="CordiaUPC" w:cs="CordiaUPC"/>
                <w:sz w:val="26"/>
                <w:szCs w:val="26"/>
              </w:rPr>
            </w:pPr>
          </w:p>
        </w:tc>
        <w:tc>
          <w:tcPr>
            <w:tcW w:w="1170" w:type="dxa"/>
            <w:vAlign w:val="bottom"/>
          </w:tcPr>
          <w:p w14:paraId="4F7BA5B0" w14:textId="77777777" w:rsidR="00EA6BC9" w:rsidRPr="00EA6BC9" w:rsidRDefault="00EA6BC9" w:rsidP="003C52F5">
            <w:pPr>
              <w:tabs>
                <w:tab w:val="decimal" w:pos="737"/>
              </w:tabs>
              <w:spacing w:line="220" w:lineRule="exact"/>
              <w:ind w:right="-160"/>
              <w:rPr>
                <w:rFonts w:ascii="CordiaUPC" w:eastAsia="Times New Roman" w:hAnsi="CordiaUPC" w:cs="CordiaUPC"/>
                <w:sz w:val="26"/>
                <w:szCs w:val="26"/>
              </w:rPr>
            </w:pPr>
            <w:r w:rsidRPr="00EA6BC9">
              <w:rPr>
                <w:rFonts w:ascii="CordiaUPC" w:eastAsia="Times New Roman" w:hAnsi="CordiaUPC" w:cs="CordiaUPC" w:hint="cs"/>
                <w:sz w:val="26"/>
                <w:szCs w:val="26"/>
              </w:rPr>
              <w:t>1</w:t>
            </w:r>
          </w:p>
        </w:tc>
        <w:tc>
          <w:tcPr>
            <w:tcW w:w="180" w:type="dxa"/>
            <w:vAlign w:val="bottom"/>
          </w:tcPr>
          <w:p w14:paraId="55903A36" w14:textId="77777777" w:rsidR="00EA6BC9" w:rsidRPr="00EA6BC9" w:rsidRDefault="00EA6BC9" w:rsidP="003C52F5">
            <w:pPr>
              <w:tabs>
                <w:tab w:val="decimal" w:pos="624"/>
              </w:tabs>
              <w:spacing w:line="220" w:lineRule="exact"/>
              <w:rPr>
                <w:rFonts w:ascii="CordiaUPC" w:eastAsia="Times New Roman" w:hAnsi="CordiaUPC" w:cs="CordiaUPC"/>
                <w:sz w:val="26"/>
                <w:szCs w:val="26"/>
              </w:rPr>
            </w:pPr>
          </w:p>
        </w:tc>
        <w:tc>
          <w:tcPr>
            <w:tcW w:w="1350" w:type="dxa"/>
            <w:vAlign w:val="bottom"/>
          </w:tcPr>
          <w:p w14:paraId="19160B54" w14:textId="77777777" w:rsidR="00EA6BC9" w:rsidRPr="00EA6BC9" w:rsidRDefault="00EA6BC9" w:rsidP="003C52F5">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16</w:t>
            </w:r>
          </w:p>
        </w:tc>
        <w:tc>
          <w:tcPr>
            <w:tcW w:w="180" w:type="dxa"/>
          </w:tcPr>
          <w:p w14:paraId="7DBD4398"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sz w:val="26"/>
                <w:szCs w:val="26"/>
              </w:rPr>
            </w:pPr>
          </w:p>
        </w:tc>
        <w:tc>
          <w:tcPr>
            <w:tcW w:w="972" w:type="dxa"/>
          </w:tcPr>
          <w:p w14:paraId="60D71341" w14:textId="77777777" w:rsidR="00EA6BC9" w:rsidRPr="00EA6BC9" w:rsidRDefault="00EA6BC9" w:rsidP="003C52F5">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80" w:type="dxa"/>
          </w:tcPr>
          <w:p w14:paraId="360A9A54" w14:textId="77777777" w:rsidR="00EA6BC9" w:rsidRPr="00EA6BC9" w:rsidRDefault="00EA6BC9" w:rsidP="003C52F5">
            <w:pPr>
              <w:tabs>
                <w:tab w:val="decimal" w:pos="828"/>
              </w:tabs>
              <w:spacing w:line="220" w:lineRule="exact"/>
              <w:ind w:right="11"/>
              <w:rPr>
                <w:rFonts w:ascii="CordiaUPC" w:eastAsia="Times New Roman" w:hAnsi="CordiaUPC" w:cs="CordiaUPC"/>
                <w:sz w:val="26"/>
                <w:szCs w:val="26"/>
              </w:rPr>
            </w:pPr>
          </w:p>
        </w:tc>
        <w:tc>
          <w:tcPr>
            <w:tcW w:w="1080" w:type="dxa"/>
          </w:tcPr>
          <w:p w14:paraId="4FCF49B4"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130</w:t>
            </w:r>
          </w:p>
        </w:tc>
      </w:tr>
      <w:tr w:rsidR="00EA6BC9" w:rsidRPr="00EA6BC9" w14:paraId="53D3E9B8" w14:textId="77777777" w:rsidTr="0023003B">
        <w:trPr>
          <w:trHeight w:val="73"/>
        </w:trPr>
        <w:tc>
          <w:tcPr>
            <w:tcW w:w="3396" w:type="dxa"/>
            <w:vAlign w:val="bottom"/>
          </w:tcPr>
          <w:p w14:paraId="0BACDF4C" w14:textId="77777777" w:rsidR="00EA6BC9" w:rsidRPr="00EA6BC9" w:rsidRDefault="00EA6BC9" w:rsidP="003C52F5">
            <w:pPr>
              <w:spacing w:line="220" w:lineRule="exact"/>
              <w:ind w:left="104" w:right="-126"/>
              <w:rPr>
                <w:rFonts w:ascii="CordiaUPC" w:eastAsia="Times New Roman" w:hAnsi="CordiaUPC" w:cs="CordiaUPC"/>
                <w:sz w:val="26"/>
                <w:szCs w:val="26"/>
              </w:rPr>
            </w:pPr>
            <w:r w:rsidRPr="00EA6BC9">
              <w:rPr>
                <w:rFonts w:ascii="CordiaUPC" w:eastAsia="Times New Roman" w:hAnsi="CordiaUPC" w:cs="CordiaUPC" w:hint="cs"/>
                <w:sz w:val="26"/>
                <w:szCs w:val="26"/>
              </w:rPr>
              <w:t>Properties for sale</w:t>
            </w:r>
          </w:p>
        </w:tc>
        <w:tc>
          <w:tcPr>
            <w:tcW w:w="990" w:type="dxa"/>
          </w:tcPr>
          <w:p w14:paraId="01FF2CAC"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1,451</w:t>
            </w:r>
          </w:p>
        </w:tc>
        <w:tc>
          <w:tcPr>
            <w:tcW w:w="180" w:type="dxa"/>
            <w:vAlign w:val="bottom"/>
          </w:tcPr>
          <w:p w14:paraId="35616F98" w14:textId="77777777" w:rsidR="00EA6BC9" w:rsidRPr="00EA6BC9" w:rsidRDefault="00EA6BC9" w:rsidP="003C52F5">
            <w:pPr>
              <w:tabs>
                <w:tab w:val="decimal" w:pos="765"/>
              </w:tabs>
              <w:spacing w:line="220" w:lineRule="exact"/>
              <w:rPr>
                <w:rFonts w:ascii="CordiaUPC" w:eastAsia="Times New Roman" w:hAnsi="CordiaUPC" w:cs="CordiaUPC"/>
                <w:sz w:val="26"/>
                <w:szCs w:val="26"/>
              </w:rPr>
            </w:pPr>
          </w:p>
        </w:tc>
        <w:tc>
          <w:tcPr>
            <w:tcW w:w="1170" w:type="dxa"/>
            <w:vAlign w:val="bottom"/>
          </w:tcPr>
          <w:p w14:paraId="7602DB08" w14:textId="77777777" w:rsidR="00EA6BC9" w:rsidRPr="00EA6BC9" w:rsidRDefault="00EA6BC9" w:rsidP="003C52F5">
            <w:pPr>
              <w:tabs>
                <w:tab w:val="decimal" w:pos="737"/>
              </w:tabs>
              <w:spacing w:line="220" w:lineRule="exact"/>
              <w:ind w:right="-160"/>
              <w:rPr>
                <w:rFonts w:ascii="CordiaUPC" w:eastAsia="Times New Roman" w:hAnsi="CordiaUPC" w:cs="CordiaUPC"/>
                <w:sz w:val="26"/>
                <w:szCs w:val="26"/>
              </w:rPr>
            </w:pPr>
            <w:r w:rsidRPr="00EA6BC9">
              <w:rPr>
                <w:rFonts w:ascii="CordiaUPC" w:eastAsia="Times New Roman" w:hAnsi="CordiaUPC" w:cs="CordiaUPC" w:hint="cs"/>
                <w:sz w:val="26"/>
                <w:szCs w:val="26"/>
              </w:rPr>
              <w:t>(9)</w:t>
            </w:r>
          </w:p>
        </w:tc>
        <w:tc>
          <w:tcPr>
            <w:tcW w:w="180" w:type="dxa"/>
            <w:vAlign w:val="bottom"/>
          </w:tcPr>
          <w:p w14:paraId="6699B751" w14:textId="77777777" w:rsidR="00EA6BC9" w:rsidRPr="00EA6BC9" w:rsidRDefault="00EA6BC9" w:rsidP="003C52F5">
            <w:pPr>
              <w:tabs>
                <w:tab w:val="decimal" w:pos="624"/>
              </w:tabs>
              <w:spacing w:line="220" w:lineRule="exact"/>
              <w:rPr>
                <w:rFonts w:ascii="CordiaUPC" w:eastAsia="Times New Roman" w:hAnsi="CordiaUPC" w:cs="CordiaUPC"/>
                <w:sz w:val="26"/>
                <w:szCs w:val="26"/>
              </w:rPr>
            </w:pPr>
          </w:p>
        </w:tc>
        <w:tc>
          <w:tcPr>
            <w:tcW w:w="1350" w:type="dxa"/>
            <w:vAlign w:val="bottom"/>
          </w:tcPr>
          <w:p w14:paraId="321A908B" w14:textId="77777777" w:rsidR="00EA6BC9" w:rsidRPr="00EA6BC9" w:rsidRDefault="00EA6BC9" w:rsidP="003C52F5">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(1)</w:t>
            </w:r>
          </w:p>
        </w:tc>
        <w:tc>
          <w:tcPr>
            <w:tcW w:w="180" w:type="dxa"/>
          </w:tcPr>
          <w:p w14:paraId="4027F079"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sz w:val="26"/>
                <w:szCs w:val="26"/>
              </w:rPr>
            </w:pPr>
          </w:p>
        </w:tc>
        <w:tc>
          <w:tcPr>
            <w:tcW w:w="972" w:type="dxa"/>
          </w:tcPr>
          <w:p w14:paraId="574132D7" w14:textId="77777777" w:rsidR="00EA6BC9" w:rsidRPr="00EA6BC9" w:rsidRDefault="00EA6BC9" w:rsidP="003C52F5">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80" w:type="dxa"/>
          </w:tcPr>
          <w:p w14:paraId="7B48369F" w14:textId="77777777" w:rsidR="00EA6BC9" w:rsidRPr="00EA6BC9" w:rsidRDefault="00EA6BC9" w:rsidP="003C52F5">
            <w:pPr>
              <w:tabs>
                <w:tab w:val="decimal" w:pos="828"/>
              </w:tabs>
              <w:spacing w:line="220" w:lineRule="exact"/>
              <w:ind w:right="11"/>
              <w:rPr>
                <w:rFonts w:ascii="CordiaUPC" w:eastAsia="Times New Roman" w:hAnsi="CordiaUPC" w:cs="CordiaUPC"/>
                <w:sz w:val="26"/>
                <w:szCs w:val="26"/>
              </w:rPr>
            </w:pPr>
          </w:p>
        </w:tc>
        <w:tc>
          <w:tcPr>
            <w:tcW w:w="1080" w:type="dxa"/>
          </w:tcPr>
          <w:p w14:paraId="1C646DC5"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1,441</w:t>
            </w:r>
          </w:p>
        </w:tc>
      </w:tr>
      <w:tr w:rsidR="00EA6BC9" w:rsidRPr="00EA6BC9" w14:paraId="2E548791" w14:textId="77777777" w:rsidTr="0023003B">
        <w:trPr>
          <w:trHeight w:val="73"/>
        </w:trPr>
        <w:tc>
          <w:tcPr>
            <w:tcW w:w="3396" w:type="dxa"/>
            <w:vAlign w:val="bottom"/>
          </w:tcPr>
          <w:p w14:paraId="03BA18CE" w14:textId="77777777" w:rsidR="00EA6BC9" w:rsidRPr="00EA6BC9" w:rsidRDefault="00EA6BC9" w:rsidP="003C52F5">
            <w:pPr>
              <w:spacing w:line="220" w:lineRule="exact"/>
              <w:ind w:left="104" w:right="-126"/>
              <w:rPr>
                <w:rFonts w:ascii="CordiaUPC" w:eastAsia="Times New Roman" w:hAnsi="CordiaUPC" w:cs="CordiaUPC"/>
                <w:sz w:val="26"/>
                <w:szCs w:val="26"/>
              </w:rPr>
            </w:pPr>
            <w:r w:rsidRPr="00EA6BC9">
              <w:rPr>
                <w:rFonts w:ascii="CordiaUPC" w:eastAsia="Times New Roman" w:hAnsi="CordiaUPC" w:cs="CordiaUPC" w:hint="cs"/>
                <w:sz w:val="26"/>
                <w:szCs w:val="26"/>
              </w:rPr>
              <w:t>Premises and equipment</w:t>
            </w:r>
          </w:p>
        </w:tc>
        <w:tc>
          <w:tcPr>
            <w:tcW w:w="990" w:type="dxa"/>
          </w:tcPr>
          <w:p w14:paraId="15564BF7"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35</w:t>
            </w:r>
          </w:p>
        </w:tc>
        <w:tc>
          <w:tcPr>
            <w:tcW w:w="180" w:type="dxa"/>
            <w:vAlign w:val="bottom"/>
          </w:tcPr>
          <w:p w14:paraId="2AACEDE4" w14:textId="77777777" w:rsidR="00EA6BC9" w:rsidRPr="00EA6BC9" w:rsidRDefault="00EA6BC9" w:rsidP="003C52F5">
            <w:pPr>
              <w:tabs>
                <w:tab w:val="decimal" w:pos="765"/>
              </w:tabs>
              <w:spacing w:line="220" w:lineRule="exact"/>
              <w:rPr>
                <w:rFonts w:ascii="CordiaUPC" w:eastAsia="Times New Roman" w:hAnsi="CordiaUPC" w:cs="CordiaUPC"/>
                <w:sz w:val="26"/>
                <w:szCs w:val="26"/>
              </w:rPr>
            </w:pPr>
          </w:p>
        </w:tc>
        <w:tc>
          <w:tcPr>
            <w:tcW w:w="1170" w:type="dxa"/>
            <w:vAlign w:val="bottom"/>
          </w:tcPr>
          <w:p w14:paraId="472F0F48" w14:textId="77777777" w:rsidR="00EA6BC9" w:rsidRPr="00EA6BC9" w:rsidRDefault="00EA6BC9" w:rsidP="003C52F5">
            <w:pPr>
              <w:tabs>
                <w:tab w:val="decimal" w:pos="737"/>
              </w:tabs>
              <w:spacing w:line="220" w:lineRule="exact"/>
              <w:ind w:right="-160"/>
              <w:rPr>
                <w:rFonts w:ascii="CordiaUPC" w:eastAsia="Times New Roman" w:hAnsi="CordiaUPC" w:cs="CordiaUPC"/>
                <w:sz w:val="26"/>
                <w:szCs w:val="26"/>
              </w:rPr>
            </w:pPr>
            <w:r w:rsidRPr="00EA6BC9">
              <w:rPr>
                <w:rFonts w:ascii="CordiaUPC" w:eastAsia="Times New Roman" w:hAnsi="CordiaUPC" w:cs="CordiaUPC" w:hint="cs"/>
                <w:sz w:val="26"/>
                <w:szCs w:val="26"/>
              </w:rPr>
              <w:t>(4)</w:t>
            </w:r>
          </w:p>
        </w:tc>
        <w:tc>
          <w:tcPr>
            <w:tcW w:w="180" w:type="dxa"/>
            <w:vAlign w:val="bottom"/>
          </w:tcPr>
          <w:p w14:paraId="736A139F" w14:textId="77777777" w:rsidR="00EA6BC9" w:rsidRPr="00EA6BC9" w:rsidRDefault="00EA6BC9" w:rsidP="003C52F5">
            <w:pPr>
              <w:tabs>
                <w:tab w:val="decimal" w:pos="624"/>
              </w:tabs>
              <w:spacing w:line="220" w:lineRule="exact"/>
              <w:rPr>
                <w:rFonts w:ascii="CordiaUPC" w:eastAsia="Times New Roman" w:hAnsi="CordiaUPC" w:cs="CordiaUPC"/>
                <w:sz w:val="26"/>
                <w:szCs w:val="26"/>
              </w:rPr>
            </w:pPr>
          </w:p>
        </w:tc>
        <w:tc>
          <w:tcPr>
            <w:tcW w:w="1350" w:type="dxa"/>
            <w:vAlign w:val="bottom"/>
          </w:tcPr>
          <w:p w14:paraId="477FAC21" w14:textId="77777777" w:rsidR="00EA6BC9" w:rsidRPr="00EA6BC9" w:rsidRDefault="00EA6BC9" w:rsidP="003C52F5">
            <w:pPr>
              <w:tabs>
                <w:tab w:val="decimal" w:pos="975"/>
              </w:tabs>
              <w:spacing w:line="220" w:lineRule="exact"/>
              <w:ind w:left="-72" w:right="-162"/>
              <w:rPr>
                <w:rFonts w:ascii="CordiaUPC" w:eastAsia="Times New Roman" w:hAnsi="CordiaUPC" w:cs="CordiaUPC"/>
                <w:sz w:val="26"/>
                <w:szCs w:val="26"/>
              </w:rPr>
            </w:pPr>
            <w:r w:rsidRPr="00EA6BC9">
              <w:rPr>
                <w:rFonts w:ascii="CordiaUPC" w:eastAsia="Times New Roman" w:hAnsi="CordiaUPC" w:cs="CordiaUPC" w:hint="cs"/>
                <w:sz w:val="26"/>
                <w:szCs w:val="26"/>
              </w:rPr>
              <w:t>6</w:t>
            </w:r>
          </w:p>
        </w:tc>
        <w:tc>
          <w:tcPr>
            <w:tcW w:w="180" w:type="dxa"/>
          </w:tcPr>
          <w:p w14:paraId="07FB4116"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sz w:val="26"/>
                <w:szCs w:val="26"/>
              </w:rPr>
            </w:pPr>
          </w:p>
        </w:tc>
        <w:tc>
          <w:tcPr>
            <w:tcW w:w="972" w:type="dxa"/>
          </w:tcPr>
          <w:p w14:paraId="4CFCAD54" w14:textId="77777777" w:rsidR="00EA6BC9" w:rsidRPr="00EA6BC9" w:rsidRDefault="00EA6BC9" w:rsidP="003C52F5">
            <w:pPr>
              <w:tabs>
                <w:tab w:val="decimal" w:pos="1080"/>
              </w:tabs>
              <w:spacing w:line="220" w:lineRule="exact"/>
              <w:ind w:right="11"/>
              <w:rPr>
                <w:rFonts w:ascii="CordiaUPC" w:eastAsia="Times New Roman" w:hAnsi="CordiaUPC" w:cs="CordiaUPC"/>
                <w:sz w:val="26"/>
                <w:szCs w:val="26"/>
              </w:rPr>
            </w:pPr>
            <w:r w:rsidRPr="00EA6BC9">
              <w:rPr>
                <w:rFonts w:ascii="CordiaUPC" w:eastAsia="Times New Roman" w:hAnsi="CordiaUPC" w:cs="CordiaUPC" w:hint="cs"/>
                <w:sz w:val="26"/>
                <w:szCs w:val="26"/>
              </w:rPr>
              <w:t>-</w:t>
            </w:r>
          </w:p>
        </w:tc>
        <w:tc>
          <w:tcPr>
            <w:tcW w:w="180" w:type="dxa"/>
          </w:tcPr>
          <w:p w14:paraId="14923C2C" w14:textId="77777777" w:rsidR="00EA6BC9" w:rsidRPr="00EA6BC9" w:rsidRDefault="00EA6BC9" w:rsidP="003C52F5">
            <w:pPr>
              <w:tabs>
                <w:tab w:val="decimal" w:pos="828"/>
              </w:tabs>
              <w:spacing w:line="220" w:lineRule="exact"/>
              <w:ind w:right="11"/>
              <w:rPr>
                <w:rFonts w:ascii="CordiaUPC" w:eastAsia="Times New Roman" w:hAnsi="CordiaUPC" w:cs="CordiaUPC"/>
                <w:sz w:val="26"/>
                <w:szCs w:val="26"/>
              </w:rPr>
            </w:pPr>
          </w:p>
        </w:tc>
        <w:tc>
          <w:tcPr>
            <w:tcW w:w="1080" w:type="dxa"/>
          </w:tcPr>
          <w:p w14:paraId="491B107E"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lang w:val="en-US" w:bidi="th-TH"/>
              </w:rPr>
            </w:pPr>
            <w:r w:rsidRPr="00EA6BC9">
              <w:rPr>
                <w:rFonts w:ascii="CordiaUPC" w:eastAsia="Times New Roman" w:hAnsi="CordiaUPC" w:cs="CordiaUPC" w:hint="cs"/>
                <w:sz w:val="26"/>
                <w:szCs w:val="26"/>
                <w:lang w:val="en-US" w:bidi="th-TH"/>
              </w:rPr>
              <w:t>37</w:t>
            </w:r>
          </w:p>
        </w:tc>
      </w:tr>
      <w:tr w:rsidR="00EA6BC9" w:rsidRPr="00EA6BC9" w14:paraId="522016B5" w14:textId="77777777" w:rsidTr="0023003B">
        <w:trPr>
          <w:trHeight w:val="73"/>
        </w:trPr>
        <w:tc>
          <w:tcPr>
            <w:tcW w:w="3396" w:type="dxa"/>
            <w:vAlign w:val="bottom"/>
          </w:tcPr>
          <w:p w14:paraId="7BE19EB0" w14:textId="77777777" w:rsidR="00EA6BC9" w:rsidRPr="00EA6BC9" w:rsidRDefault="00EA6BC9" w:rsidP="003C52F5">
            <w:pPr>
              <w:spacing w:line="220" w:lineRule="exact"/>
              <w:ind w:left="104" w:right="-126"/>
              <w:rPr>
                <w:rFonts w:ascii="CordiaUPC" w:eastAsia="Times New Roman" w:hAnsi="CordiaUPC" w:cs="CordiaUPC"/>
                <w:b/>
                <w:bCs/>
                <w:sz w:val="26"/>
                <w:szCs w:val="26"/>
              </w:rPr>
            </w:pPr>
            <w:r w:rsidRPr="00EA6BC9">
              <w:rPr>
                <w:rFonts w:ascii="CordiaUPC" w:eastAsia="Times New Roman" w:hAnsi="CordiaUPC" w:cs="CordiaUPC" w:hint="cs"/>
                <w:b/>
                <w:bCs/>
                <w:sz w:val="26"/>
                <w:szCs w:val="26"/>
              </w:rPr>
              <w:t>Total</w:t>
            </w:r>
          </w:p>
        </w:tc>
        <w:tc>
          <w:tcPr>
            <w:tcW w:w="990" w:type="dxa"/>
            <w:tcBorders>
              <w:top w:val="single" w:sz="4" w:space="0" w:color="auto"/>
              <w:bottom w:val="single" w:sz="4" w:space="0" w:color="auto"/>
            </w:tcBorders>
          </w:tcPr>
          <w:p w14:paraId="1991BE0D" w14:textId="77777777" w:rsidR="00EA6BC9" w:rsidRPr="00EA6BC9" w:rsidRDefault="00EA6BC9" w:rsidP="003C52F5">
            <w:pPr>
              <w:tabs>
                <w:tab w:val="decimal" w:pos="734"/>
              </w:tabs>
              <w:spacing w:line="220" w:lineRule="exact"/>
              <w:ind w:right="11"/>
              <w:rPr>
                <w:rFonts w:ascii="CordiaUPC" w:eastAsia="Times New Roman" w:hAnsi="CordiaUPC" w:cs="CordiaUPC"/>
                <w:b/>
                <w:bCs/>
                <w:sz w:val="26"/>
                <w:szCs w:val="26"/>
                <w:lang w:val="en-US" w:bidi="th-TH"/>
              </w:rPr>
            </w:pPr>
            <w:r w:rsidRPr="00EA6BC9">
              <w:rPr>
                <w:rFonts w:ascii="CordiaUPC" w:eastAsia="Times New Roman" w:hAnsi="CordiaUPC" w:cs="CordiaUPC" w:hint="cs"/>
                <w:b/>
                <w:bCs/>
                <w:sz w:val="26"/>
                <w:szCs w:val="26"/>
                <w:lang w:val="en-US" w:bidi="th-TH"/>
              </w:rPr>
              <w:t>1,599</w:t>
            </w:r>
          </w:p>
        </w:tc>
        <w:tc>
          <w:tcPr>
            <w:tcW w:w="180" w:type="dxa"/>
            <w:vAlign w:val="bottom"/>
          </w:tcPr>
          <w:p w14:paraId="0734B2CC" w14:textId="77777777" w:rsidR="00EA6BC9" w:rsidRPr="00EA6BC9" w:rsidRDefault="00EA6BC9" w:rsidP="003C52F5">
            <w:pPr>
              <w:tabs>
                <w:tab w:val="decimal" w:pos="765"/>
              </w:tabs>
              <w:spacing w:line="220" w:lineRule="exact"/>
              <w:rPr>
                <w:rFonts w:ascii="CordiaUPC" w:eastAsia="Times New Roman" w:hAnsi="CordiaUPC" w:cs="CordiaUPC"/>
                <w:b/>
                <w:bCs/>
                <w:sz w:val="26"/>
                <w:szCs w:val="26"/>
              </w:rPr>
            </w:pPr>
          </w:p>
        </w:tc>
        <w:tc>
          <w:tcPr>
            <w:tcW w:w="1170" w:type="dxa"/>
            <w:tcBorders>
              <w:top w:val="single" w:sz="4" w:space="0" w:color="auto"/>
              <w:bottom w:val="single" w:sz="4" w:space="0" w:color="auto"/>
            </w:tcBorders>
            <w:vAlign w:val="bottom"/>
          </w:tcPr>
          <w:p w14:paraId="0BBBE6D2" w14:textId="77777777" w:rsidR="00EA6BC9" w:rsidRPr="00EA6BC9" w:rsidRDefault="00EA6BC9" w:rsidP="003C52F5">
            <w:pPr>
              <w:tabs>
                <w:tab w:val="decimal" w:pos="737"/>
              </w:tabs>
              <w:spacing w:line="220" w:lineRule="exact"/>
              <w:ind w:right="-160"/>
              <w:rPr>
                <w:rFonts w:ascii="CordiaUPC" w:eastAsia="Times New Roman" w:hAnsi="CordiaUPC" w:cs="CordiaUPC"/>
                <w:b/>
                <w:bCs/>
                <w:sz w:val="26"/>
                <w:szCs w:val="26"/>
              </w:rPr>
            </w:pPr>
            <w:r w:rsidRPr="00EA6BC9">
              <w:rPr>
                <w:rFonts w:ascii="CordiaUPC" w:eastAsia="Times New Roman" w:hAnsi="CordiaUPC" w:cs="CordiaUPC" w:hint="cs"/>
                <w:b/>
                <w:bCs/>
                <w:sz w:val="26"/>
                <w:szCs w:val="26"/>
              </w:rPr>
              <w:t>(12)</w:t>
            </w:r>
          </w:p>
        </w:tc>
        <w:tc>
          <w:tcPr>
            <w:tcW w:w="180" w:type="dxa"/>
            <w:vAlign w:val="bottom"/>
          </w:tcPr>
          <w:p w14:paraId="4292CE4C" w14:textId="77777777" w:rsidR="00EA6BC9" w:rsidRPr="00EA6BC9" w:rsidRDefault="00EA6BC9" w:rsidP="003C52F5">
            <w:pPr>
              <w:tabs>
                <w:tab w:val="decimal" w:pos="624"/>
              </w:tabs>
              <w:spacing w:line="220" w:lineRule="exact"/>
              <w:rPr>
                <w:rFonts w:ascii="CordiaUPC" w:eastAsia="Times New Roman" w:hAnsi="CordiaUPC" w:cs="CordiaUPC"/>
                <w:b/>
                <w:bCs/>
                <w:sz w:val="26"/>
                <w:szCs w:val="26"/>
              </w:rPr>
            </w:pPr>
          </w:p>
        </w:tc>
        <w:tc>
          <w:tcPr>
            <w:tcW w:w="1350" w:type="dxa"/>
            <w:tcBorders>
              <w:top w:val="single" w:sz="4" w:space="0" w:color="auto"/>
              <w:bottom w:val="single" w:sz="4" w:space="0" w:color="auto"/>
            </w:tcBorders>
            <w:vAlign w:val="bottom"/>
          </w:tcPr>
          <w:p w14:paraId="15010271" w14:textId="77777777" w:rsidR="00EA6BC9" w:rsidRPr="00EA6BC9" w:rsidRDefault="00EA6BC9" w:rsidP="003C52F5">
            <w:pPr>
              <w:tabs>
                <w:tab w:val="decimal" w:pos="975"/>
              </w:tabs>
              <w:spacing w:line="220" w:lineRule="exact"/>
              <w:ind w:left="-72" w:right="-162"/>
              <w:rPr>
                <w:rFonts w:ascii="CordiaUPC" w:eastAsia="Times New Roman" w:hAnsi="CordiaUPC" w:cs="CordiaUPC"/>
                <w:b/>
                <w:bCs/>
                <w:sz w:val="26"/>
                <w:szCs w:val="26"/>
              </w:rPr>
            </w:pPr>
            <w:r w:rsidRPr="00EA6BC9">
              <w:rPr>
                <w:rFonts w:ascii="CordiaUPC" w:eastAsia="Times New Roman" w:hAnsi="CordiaUPC" w:cs="CordiaUPC" w:hint="cs"/>
                <w:b/>
                <w:bCs/>
                <w:sz w:val="26"/>
                <w:szCs w:val="26"/>
              </w:rPr>
              <w:t>21</w:t>
            </w:r>
          </w:p>
        </w:tc>
        <w:tc>
          <w:tcPr>
            <w:tcW w:w="180" w:type="dxa"/>
          </w:tcPr>
          <w:p w14:paraId="62C771CE"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b/>
                <w:bCs/>
                <w:sz w:val="26"/>
                <w:szCs w:val="26"/>
              </w:rPr>
            </w:pPr>
          </w:p>
        </w:tc>
        <w:tc>
          <w:tcPr>
            <w:tcW w:w="972" w:type="dxa"/>
            <w:tcBorders>
              <w:top w:val="single" w:sz="4" w:space="0" w:color="auto"/>
              <w:bottom w:val="single" w:sz="4" w:space="0" w:color="auto"/>
            </w:tcBorders>
          </w:tcPr>
          <w:p w14:paraId="1865D3FD" w14:textId="77777777" w:rsidR="00EA6BC9" w:rsidRPr="00EA6BC9" w:rsidRDefault="00EA6BC9" w:rsidP="003C52F5">
            <w:pPr>
              <w:tabs>
                <w:tab w:val="decimal" w:pos="1080"/>
              </w:tabs>
              <w:spacing w:line="220" w:lineRule="exact"/>
              <w:ind w:right="11"/>
              <w:rPr>
                <w:rFonts w:ascii="CordiaUPC" w:eastAsia="Times New Roman" w:hAnsi="CordiaUPC" w:cs="CordiaUPC"/>
                <w:b/>
                <w:bCs/>
                <w:sz w:val="26"/>
                <w:szCs w:val="26"/>
              </w:rPr>
            </w:pPr>
            <w:r w:rsidRPr="00EA6BC9">
              <w:rPr>
                <w:rFonts w:ascii="CordiaUPC" w:eastAsia="Times New Roman" w:hAnsi="CordiaUPC" w:cs="CordiaUPC" w:hint="cs"/>
                <w:b/>
                <w:bCs/>
                <w:sz w:val="26"/>
                <w:szCs w:val="26"/>
              </w:rPr>
              <w:t>-</w:t>
            </w:r>
          </w:p>
        </w:tc>
        <w:tc>
          <w:tcPr>
            <w:tcW w:w="180" w:type="dxa"/>
          </w:tcPr>
          <w:p w14:paraId="158256D2" w14:textId="77777777" w:rsidR="00EA6BC9" w:rsidRPr="00EA6BC9" w:rsidRDefault="00EA6BC9" w:rsidP="003C52F5">
            <w:pPr>
              <w:tabs>
                <w:tab w:val="decimal" w:pos="828"/>
              </w:tabs>
              <w:spacing w:line="220" w:lineRule="exact"/>
              <w:ind w:right="11"/>
              <w:rPr>
                <w:rFonts w:ascii="CordiaUPC" w:eastAsia="Times New Roman" w:hAnsi="CordiaUPC" w:cs="CordiaUPC"/>
                <w:b/>
                <w:bCs/>
                <w:sz w:val="26"/>
                <w:szCs w:val="26"/>
              </w:rPr>
            </w:pPr>
          </w:p>
        </w:tc>
        <w:tc>
          <w:tcPr>
            <w:tcW w:w="1080" w:type="dxa"/>
            <w:tcBorders>
              <w:top w:val="single" w:sz="4" w:space="0" w:color="auto"/>
              <w:bottom w:val="single" w:sz="4" w:space="0" w:color="auto"/>
            </w:tcBorders>
          </w:tcPr>
          <w:p w14:paraId="44497BD3" w14:textId="77777777" w:rsidR="00EA6BC9" w:rsidRPr="00EA6BC9" w:rsidRDefault="00EA6BC9" w:rsidP="003C52F5">
            <w:pPr>
              <w:tabs>
                <w:tab w:val="decimal" w:pos="734"/>
              </w:tabs>
              <w:spacing w:line="220" w:lineRule="exact"/>
              <w:ind w:right="11"/>
              <w:rPr>
                <w:rFonts w:ascii="CordiaUPC" w:eastAsia="Times New Roman" w:hAnsi="CordiaUPC" w:cs="CordiaUPC"/>
                <w:b/>
                <w:bCs/>
                <w:sz w:val="26"/>
                <w:szCs w:val="26"/>
              </w:rPr>
            </w:pPr>
            <w:r w:rsidRPr="00EA6BC9">
              <w:rPr>
                <w:rFonts w:ascii="CordiaUPC" w:eastAsia="Times New Roman" w:hAnsi="CordiaUPC" w:cs="CordiaUPC" w:hint="cs"/>
                <w:b/>
                <w:bCs/>
                <w:sz w:val="26"/>
                <w:szCs w:val="26"/>
              </w:rPr>
              <w:t>1,608</w:t>
            </w:r>
          </w:p>
        </w:tc>
      </w:tr>
      <w:tr w:rsidR="00EA6BC9" w:rsidRPr="00EA6BC9" w14:paraId="2CF4B2DD" w14:textId="77777777" w:rsidTr="0023003B">
        <w:trPr>
          <w:trHeight w:val="73"/>
        </w:trPr>
        <w:tc>
          <w:tcPr>
            <w:tcW w:w="3396" w:type="dxa"/>
            <w:vAlign w:val="bottom"/>
          </w:tcPr>
          <w:p w14:paraId="3413FB6A" w14:textId="77777777" w:rsidR="00EA6BC9" w:rsidRPr="00EA6BC9" w:rsidRDefault="00EA6BC9" w:rsidP="003C52F5">
            <w:pPr>
              <w:spacing w:line="220" w:lineRule="exact"/>
              <w:ind w:left="104" w:right="-126"/>
              <w:rPr>
                <w:rFonts w:ascii="CordiaUPC" w:eastAsia="Times New Roman" w:hAnsi="CordiaUPC" w:cs="CordiaUPC"/>
                <w:b/>
                <w:bCs/>
                <w:sz w:val="26"/>
                <w:szCs w:val="26"/>
              </w:rPr>
            </w:pPr>
          </w:p>
        </w:tc>
        <w:tc>
          <w:tcPr>
            <w:tcW w:w="990" w:type="dxa"/>
            <w:tcBorders>
              <w:top w:val="single" w:sz="4" w:space="0" w:color="auto"/>
            </w:tcBorders>
          </w:tcPr>
          <w:p w14:paraId="7DA0ED4B" w14:textId="77777777" w:rsidR="00EA6BC9" w:rsidRPr="00EA6BC9" w:rsidRDefault="00EA6BC9" w:rsidP="003C52F5">
            <w:pPr>
              <w:tabs>
                <w:tab w:val="decimal" w:pos="734"/>
              </w:tabs>
              <w:spacing w:line="220" w:lineRule="exact"/>
              <w:ind w:right="11"/>
              <w:rPr>
                <w:rFonts w:ascii="CordiaUPC" w:eastAsia="Times New Roman" w:hAnsi="CordiaUPC" w:cs="CordiaUPC"/>
                <w:sz w:val="26"/>
                <w:szCs w:val="26"/>
              </w:rPr>
            </w:pPr>
          </w:p>
        </w:tc>
        <w:tc>
          <w:tcPr>
            <w:tcW w:w="180" w:type="dxa"/>
            <w:vAlign w:val="bottom"/>
          </w:tcPr>
          <w:p w14:paraId="21BC43A5" w14:textId="77777777" w:rsidR="00EA6BC9" w:rsidRPr="00EA6BC9" w:rsidRDefault="00EA6BC9" w:rsidP="003C52F5">
            <w:pPr>
              <w:tabs>
                <w:tab w:val="decimal" w:pos="765"/>
              </w:tabs>
              <w:spacing w:line="220" w:lineRule="exact"/>
              <w:rPr>
                <w:rFonts w:ascii="CordiaUPC" w:eastAsia="Times New Roman" w:hAnsi="CordiaUPC" w:cs="CordiaUPC"/>
                <w:sz w:val="26"/>
                <w:szCs w:val="26"/>
              </w:rPr>
            </w:pPr>
          </w:p>
        </w:tc>
        <w:tc>
          <w:tcPr>
            <w:tcW w:w="1170" w:type="dxa"/>
            <w:tcBorders>
              <w:top w:val="single" w:sz="4" w:space="0" w:color="auto"/>
            </w:tcBorders>
            <w:vAlign w:val="bottom"/>
          </w:tcPr>
          <w:p w14:paraId="4E7BCBE9" w14:textId="77777777" w:rsidR="00EA6BC9" w:rsidRPr="00EA6BC9" w:rsidRDefault="00EA6BC9" w:rsidP="003C52F5">
            <w:pPr>
              <w:tabs>
                <w:tab w:val="decimal" w:pos="737"/>
              </w:tabs>
              <w:spacing w:line="220" w:lineRule="exact"/>
              <w:ind w:right="-160"/>
              <w:rPr>
                <w:rFonts w:ascii="CordiaUPC" w:eastAsia="Times New Roman" w:hAnsi="CordiaUPC" w:cs="CordiaUPC"/>
                <w:sz w:val="26"/>
                <w:szCs w:val="26"/>
              </w:rPr>
            </w:pPr>
          </w:p>
        </w:tc>
        <w:tc>
          <w:tcPr>
            <w:tcW w:w="180" w:type="dxa"/>
            <w:vAlign w:val="bottom"/>
          </w:tcPr>
          <w:p w14:paraId="7E4A819B" w14:textId="77777777" w:rsidR="00EA6BC9" w:rsidRPr="00EA6BC9" w:rsidRDefault="00EA6BC9" w:rsidP="003C52F5">
            <w:pPr>
              <w:tabs>
                <w:tab w:val="decimal" w:pos="624"/>
              </w:tabs>
              <w:spacing w:line="220" w:lineRule="exact"/>
              <w:rPr>
                <w:rFonts w:ascii="CordiaUPC" w:eastAsia="Times New Roman" w:hAnsi="CordiaUPC" w:cs="CordiaUPC"/>
                <w:sz w:val="26"/>
                <w:szCs w:val="26"/>
              </w:rPr>
            </w:pPr>
          </w:p>
        </w:tc>
        <w:tc>
          <w:tcPr>
            <w:tcW w:w="1350" w:type="dxa"/>
            <w:tcBorders>
              <w:top w:val="single" w:sz="4" w:space="0" w:color="auto"/>
            </w:tcBorders>
            <w:vAlign w:val="bottom"/>
          </w:tcPr>
          <w:p w14:paraId="0B5B20F5" w14:textId="77777777" w:rsidR="00EA6BC9" w:rsidRPr="00EA6BC9" w:rsidRDefault="00EA6BC9" w:rsidP="003C52F5">
            <w:pPr>
              <w:tabs>
                <w:tab w:val="decimal" w:pos="975"/>
              </w:tabs>
              <w:spacing w:line="220" w:lineRule="exact"/>
              <w:ind w:left="-72" w:right="-162"/>
              <w:rPr>
                <w:rFonts w:ascii="CordiaUPC" w:eastAsia="Times New Roman" w:hAnsi="CordiaUPC" w:cs="CordiaUPC"/>
                <w:sz w:val="26"/>
                <w:szCs w:val="26"/>
              </w:rPr>
            </w:pPr>
          </w:p>
        </w:tc>
        <w:tc>
          <w:tcPr>
            <w:tcW w:w="180" w:type="dxa"/>
          </w:tcPr>
          <w:p w14:paraId="420BFE0B"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sz w:val="26"/>
                <w:szCs w:val="26"/>
              </w:rPr>
            </w:pPr>
          </w:p>
        </w:tc>
        <w:tc>
          <w:tcPr>
            <w:tcW w:w="972" w:type="dxa"/>
            <w:tcBorders>
              <w:top w:val="single" w:sz="4" w:space="0" w:color="auto"/>
            </w:tcBorders>
          </w:tcPr>
          <w:p w14:paraId="611DB7D2" w14:textId="77777777" w:rsidR="00EA6BC9" w:rsidRPr="00EA6BC9" w:rsidRDefault="00EA6BC9" w:rsidP="003C52F5">
            <w:pPr>
              <w:tabs>
                <w:tab w:val="decimal" w:pos="1080"/>
              </w:tabs>
              <w:spacing w:line="220" w:lineRule="exact"/>
              <w:ind w:right="11"/>
              <w:rPr>
                <w:rFonts w:ascii="CordiaUPC" w:eastAsia="Times New Roman" w:hAnsi="CordiaUPC" w:cs="CordiaUPC"/>
                <w:sz w:val="26"/>
                <w:szCs w:val="26"/>
              </w:rPr>
            </w:pPr>
          </w:p>
        </w:tc>
        <w:tc>
          <w:tcPr>
            <w:tcW w:w="180" w:type="dxa"/>
          </w:tcPr>
          <w:p w14:paraId="4C21EC99" w14:textId="77777777" w:rsidR="00EA6BC9" w:rsidRPr="00EA6BC9" w:rsidRDefault="00EA6BC9" w:rsidP="003C52F5">
            <w:pPr>
              <w:tabs>
                <w:tab w:val="decimal" w:pos="828"/>
              </w:tabs>
              <w:spacing w:line="220" w:lineRule="exact"/>
              <w:ind w:right="11"/>
              <w:rPr>
                <w:rFonts w:ascii="CordiaUPC" w:eastAsia="Times New Roman" w:hAnsi="CordiaUPC" w:cs="CordiaUPC"/>
                <w:sz w:val="26"/>
                <w:szCs w:val="26"/>
              </w:rPr>
            </w:pPr>
          </w:p>
        </w:tc>
        <w:tc>
          <w:tcPr>
            <w:tcW w:w="1080" w:type="dxa"/>
            <w:tcBorders>
              <w:top w:val="single" w:sz="4" w:space="0" w:color="auto"/>
            </w:tcBorders>
          </w:tcPr>
          <w:p w14:paraId="4C7E8658" w14:textId="77777777" w:rsidR="00EA6BC9" w:rsidRPr="00EA6BC9" w:rsidRDefault="00EA6BC9" w:rsidP="003C52F5">
            <w:pPr>
              <w:tabs>
                <w:tab w:val="decimal" w:pos="666"/>
              </w:tabs>
              <w:spacing w:line="220" w:lineRule="exact"/>
              <w:ind w:left="-144" w:right="-77"/>
              <w:rPr>
                <w:rFonts w:ascii="CordiaUPC" w:eastAsia="Times New Roman" w:hAnsi="CordiaUPC" w:cs="CordiaUPC"/>
                <w:sz w:val="26"/>
                <w:szCs w:val="26"/>
              </w:rPr>
            </w:pPr>
          </w:p>
        </w:tc>
      </w:tr>
      <w:tr w:rsidR="00EA6BC9" w:rsidRPr="00EA6BC9" w14:paraId="33CF5A54" w14:textId="77777777" w:rsidTr="0023003B">
        <w:trPr>
          <w:trHeight w:val="73"/>
        </w:trPr>
        <w:tc>
          <w:tcPr>
            <w:tcW w:w="3396" w:type="dxa"/>
            <w:vAlign w:val="bottom"/>
          </w:tcPr>
          <w:p w14:paraId="427E9A68" w14:textId="77777777" w:rsidR="00EA6BC9" w:rsidRPr="00EA6BC9" w:rsidRDefault="00EA6BC9" w:rsidP="003C52F5">
            <w:pPr>
              <w:spacing w:line="220" w:lineRule="exact"/>
              <w:ind w:left="104" w:right="-126"/>
              <w:rPr>
                <w:rFonts w:ascii="CordiaUPC" w:eastAsia="Times New Roman" w:hAnsi="CordiaUPC" w:cs="CordiaUPC"/>
                <w:b/>
                <w:bCs/>
                <w:sz w:val="26"/>
                <w:szCs w:val="26"/>
              </w:rPr>
            </w:pPr>
            <w:r w:rsidRPr="00EA6BC9">
              <w:rPr>
                <w:rFonts w:ascii="CordiaUPC" w:eastAsia="Times New Roman" w:hAnsi="CordiaUPC" w:cs="CordiaUPC" w:hint="cs"/>
                <w:b/>
                <w:bCs/>
                <w:sz w:val="26"/>
                <w:szCs w:val="26"/>
              </w:rPr>
              <w:t>Net</w:t>
            </w:r>
          </w:p>
        </w:tc>
        <w:tc>
          <w:tcPr>
            <w:tcW w:w="990" w:type="dxa"/>
            <w:tcBorders>
              <w:bottom w:val="double" w:sz="4" w:space="0" w:color="auto"/>
            </w:tcBorders>
          </w:tcPr>
          <w:p w14:paraId="0DF6649F" w14:textId="77777777" w:rsidR="00EA6BC9" w:rsidRPr="00EA6BC9" w:rsidRDefault="00EA6BC9" w:rsidP="003C52F5">
            <w:pPr>
              <w:tabs>
                <w:tab w:val="decimal" w:pos="734"/>
              </w:tabs>
              <w:spacing w:line="220" w:lineRule="exact"/>
              <w:ind w:right="11"/>
              <w:rPr>
                <w:rFonts w:ascii="CordiaUPC" w:eastAsia="Times New Roman" w:hAnsi="CordiaUPC" w:cs="CordiaUPC"/>
                <w:b/>
                <w:bCs/>
                <w:sz w:val="26"/>
                <w:szCs w:val="26"/>
              </w:rPr>
            </w:pPr>
            <w:r w:rsidRPr="00EA6BC9">
              <w:rPr>
                <w:rFonts w:ascii="CordiaUPC" w:eastAsia="Times New Roman" w:hAnsi="CordiaUPC" w:cs="CordiaUPC" w:hint="cs"/>
                <w:b/>
                <w:bCs/>
                <w:sz w:val="26"/>
                <w:szCs w:val="26"/>
              </w:rPr>
              <w:t>3,216</w:t>
            </w:r>
          </w:p>
        </w:tc>
        <w:tc>
          <w:tcPr>
            <w:tcW w:w="180" w:type="dxa"/>
            <w:vAlign w:val="bottom"/>
          </w:tcPr>
          <w:p w14:paraId="407EDD43" w14:textId="77777777" w:rsidR="00EA6BC9" w:rsidRPr="00EA6BC9" w:rsidRDefault="00EA6BC9" w:rsidP="003C52F5">
            <w:pPr>
              <w:tabs>
                <w:tab w:val="decimal" w:pos="765"/>
              </w:tabs>
              <w:spacing w:line="220" w:lineRule="exact"/>
              <w:rPr>
                <w:rFonts w:ascii="CordiaUPC" w:eastAsia="Times New Roman" w:hAnsi="CordiaUPC" w:cs="CordiaUPC"/>
                <w:b/>
                <w:bCs/>
                <w:sz w:val="26"/>
                <w:szCs w:val="26"/>
              </w:rPr>
            </w:pPr>
          </w:p>
        </w:tc>
        <w:tc>
          <w:tcPr>
            <w:tcW w:w="1170" w:type="dxa"/>
            <w:tcBorders>
              <w:bottom w:val="double" w:sz="4" w:space="0" w:color="auto"/>
            </w:tcBorders>
            <w:vAlign w:val="bottom"/>
          </w:tcPr>
          <w:p w14:paraId="5DFB2157" w14:textId="77777777" w:rsidR="00EA6BC9" w:rsidRPr="00EA6BC9" w:rsidRDefault="00EA6BC9" w:rsidP="003C52F5">
            <w:pPr>
              <w:tabs>
                <w:tab w:val="decimal" w:pos="737"/>
              </w:tabs>
              <w:spacing w:line="220" w:lineRule="exact"/>
              <w:ind w:right="-160"/>
              <w:rPr>
                <w:rFonts w:ascii="CordiaUPC" w:eastAsia="Times New Roman" w:hAnsi="CordiaUPC" w:cs="CordiaUPC"/>
                <w:b/>
                <w:bCs/>
                <w:sz w:val="26"/>
                <w:szCs w:val="26"/>
              </w:rPr>
            </w:pPr>
            <w:r w:rsidRPr="00EA6BC9">
              <w:rPr>
                <w:rFonts w:ascii="CordiaUPC" w:eastAsia="Times New Roman" w:hAnsi="CordiaUPC" w:cs="CordiaUPC" w:hint="cs"/>
                <w:b/>
                <w:bCs/>
                <w:sz w:val="26"/>
                <w:szCs w:val="26"/>
              </w:rPr>
              <w:t>(329)</w:t>
            </w:r>
          </w:p>
        </w:tc>
        <w:tc>
          <w:tcPr>
            <w:tcW w:w="180" w:type="dxa"/>
            <w:vAlign w:val="bottom"/>
          </w:tcPr>
          <w:p w14:paraId="063AE3D2" w14:textId="77777777" w:rsidR="00EA6BC9" w:rsidRPr="00EA6BC9" w:rsidRDefault="00EA6BC9" w:rsidP="003C52F5">
            <w:pPr>
              <w:tabs>
                <w:tab w:val="decimal" w:pos="624"/>
              </w:tabs>
              <w:spacing w:line="220" w:lineRule="exact"/>
              <w:rPr>
                <w:rFonts w:ascii="CordiaUPC" w:eastAsia="Times New Roman" w:hAnsi="CordiaUPC" w:cs="CordiaUPC"/>
                <w:b/>
                <w:bCs/>
                <w:sz w:val="26"/>
                <w:szCs w:val="26"/>
              </w:rPr>
            </w:pPr>
          </w:p>
        </w:tc>
        <w:tc>
          <w:tcPr>
            <w:tcW w:w="1350" w:type="dxa"/>
            <w:tcBorders>
              <w:bottom w:val="double" w:sz="4" w:space="0" w:color="auto"/>
            </w:tcBorders>
            <w:vAlign w:val="bottom"/>
          </w:tcPr>
          <w:p w14:paraId="1C42A145" w14:textId="77777777" w:rsidR="00EA6BC9" w:rsidRPr="00EA6BC9" w:rsidRDefault="00EA6BC9" w:rsidP="003C52F5">
            <w:pPr>
              <w:tabs>
                <w:tab w:val="decimal" w:pos="975"/>
              </w:tabs>
              <w:spacing w:line="220" w:lineRule="exact"/>
              <w:ind w:left="-72" w:right="-162"/>
              <w:rPr>
                <w:rFonts w:ascii="CordiaUPC" w:eastAsia="Times New Roman" w:hAnsi="CordiaUPC" w:cs="CordiaUPC"/>
                <w:b/>
                <w:bCs/>
                <w:sz w:val="26"/>
                <w:szCs w:val="26"/>
                <w:cs/>
                <w:lang w:bidi="th-TH"/>
              </w:rPr>
            </w:pPr>
            <w:r w:rsidRPr="00EA6BC9">
              <w:rPr>
                <w:rFonts w:ascii="CordiaUPC" w:eastAsia="Times New Roman" w:hAnsi="CordiaUPC" w:cs="CordiaUPC" w:hint="cs"/>
                <w:b/>
                <w:bCs/>
                <w:sz w:val="26"/>
                <w:szCs w:val="26"/>
              </w:rPr>
              <w:t>(22)</w:t>
            </w:r>
          </w:p>
        </w:tc>
        <w:tc>
          <w:tcPr>
            <w:tcW w:w="180" w:type="dxa"/>
          </w:tcPr>
          <w:p w14:paraId="43318D76" w14:textId="77777777" w:rsidR="00EA6BC9" w:rsidRPr="00EA6BC9" w:rsidRDefault="00EA6BC9" w:rsidP="003C52F5">
            <w:pPr>
              <w:tabs>
                <w:tab w:val="decimal" w:pos="825"/>
                <w:tab w:val="decimal" w:pos="1151"/>
              </w:tabs>
              <w:spacing w:line="220" w:lineRule="exact"/>
              <w:ind w:right="11"/>
              <w:rPr>
                <w:rFonts w:ascii="CordiaUPC" w:eastAsia="Times New Roman" w:hAnsi="CordiaUPC" w:cs="CordiaUPC"/>
                <w:b/>
                <w:bCs/>
                <w:sz w:val="26"/>
                <w:szCs w:val="26"/>
              </w:rPr>
            </w:pPr>
          </w:p>
        </w:tc>
        <w:tc>
          <w:tcPr>
            <w:tcW w:w="972" w:type="dxa"/>
            <w:tcBorders>
              <w:bottom w:val="double" w:sz="4" w:space="0" w:color="auto"/>
            </w:tcBorders>
          </w:tcPr>
          <w:p w14:paraId="5F0CC6F3" w14:textId="77777777" w:rsidR="00EA6BC9" w:rsidRPr="00EA6BC9" w:rsidRDefault="00EA6BC9" w:rsidP="003C52F5">
            <w:pPr>
              <w:tabs>
                <w:tab w:val="decimal" w:pos="1080"/>
              </w:tabs>
              <w:spacing w:line="220" w:lineRule="exact"/>
              <w:ind w:right="11"/>
              <w:rPr>
                <w:rFonts w:ascii="CordiaUPC" w:eastAsia="Times New Roman" w:hAnsi="CordiaUPC" w:cs="CordiaUPC"/>
                <w:b/>
                <w:bCs/>
                <w:sz w:val="26"/>
                <w:szCs w:val="26"/>
              </w:rPr>
            </w:pPr>
            <w:r w:rsidRPr="00EA6BC9">
              <w:rPr>
                <w:rFonts w:ascii="CordiaUPC" w:eastAsia="Times New Roman" w:hAnsi="CordiaUPC" w:cs="CordiaUPC" w:hint="cs"/>
                <w:b/>
                <w:bCs/>
                <w:sz w:val="26"/>
                <w:szCs w:val="26"/>
              </w:rPr>
              <w:t>(483)</w:t>
            </w:r>
          </w:p>
        </w:tc>
        <w:tc>
          <w:tcPr>
            <w:tcW w:w="180" w:type="dxa"/>
          </w:tcPr>
          <w:p w14:paraId="08394560" w14:textId="77777777" w:rsidR="00EA6BC9" w:rsidRPr="00EA6BC9" w:rsidRDefault="00EA6BC9" w:rsidP="003C52F5">
            <w:pPr>
              <w:tabs>
                <w:tab w:val="decimal" w:pos="828"/>
              </w:tabs>
              <w:spacing w:line="220" w:lineRule="exact"/>
              <w:ind w:right="11"/>
              <w:rPr>
                <w:rFonts w:ascii="CordiaUPC" w:eastAsia="Times New Roman" w:hAnsi="CordiaUPC" w:cs="CordiaUPC"/>
                <w:b/>
                <w:bCs/>
                <w:sz w:val="26"/>
                <w:szCs w:val="26"/>
              </w:rPr>
            </w:pPr>
          </w:p>
        </w:tc>
        <w:tc>
          <w:tcPr>
            <w:tcW w:w="1080" w:type="dxa"/>
            <w:tcBorders>
              <w:bottom w:val="double" w:sz="4" w:space="0" w:color="auto"/>
            </w:tcBorders>
          </w:tcPr>
          <w:p w14:paraId="18273956" w14:textId="77777777" w:rsidR="00EA6BC9" w:rsidRPr="00EA6BC9" w:rsidRDefault="00EA6BC9" w:rsidP="003C52F5">
            <w:pPr>
              <w:tabs>
                <w:tab w:val="decimal" w:pos="734"/>
              </w:tabs>
              <w:spacing w:line="220" w:lineRule="exact"/>
              <w:ind w:right="11"/>
              <w:rPr>
                <w:rFonts w:ascii="CordiaUPC" w:eastAsia="Times New Roman" w:hAnsi="CordiaUPC" w:cs="CordiaUPC"/>
                <w:b/>
                <w:bCs/>
                <w:sz w:val="26"/>
                <w:szCs w:val="26"/>
              </w:rPr>
            </w:pPr>
            <w:r w:rsidRPr="00EA6BC9">
              <w:rPr>
                <w:rFonts w:ascii="CordiaUPC" w:eastAsia="Times New Roman" w:hAnsi="CordiaUPC" w:cs="CordiaUPC" w:hint="cs"/>
                <w:b/>
                <w:bCs/>
                <w:sz w:val="26"/>
                <w:szCs w:val="26"/>
              </w:rPr>
              <w:t>2,382</w:t>
            </w:r>
          </w:p>
        </w:tc>
      </w:tr>
    </w:tbl>
    <w:p w14:paraId="1B854DB9" w14:textId="77777777" w:rsidR="00CC7F47" w:rsidRPr="00CC7F47" w:rsidRDefault="00CC7F47" w:rsidP="00CC7F47">
      <w:pPr>
        <w:tabs>
          <w:tab w:val="left" w:pos="837"/>
        </w:tabs>
        <w:spacing w:before="60" w:line="240" w:lineRule="auto"/>
        <w:ind w:right="14" w:firstLine="547"/>
        <w:jc w:val="thaiDistribute"/>
        <w:rPr>
          <w:rFonts w:ascii="CordiaUPC" w:hAnsi="CordiaUPC" w:cs="CordiaUPC"/>
          <w:sz w:val="12"/>
          <w:szCs w:val="12"/>
          <w:vertAlign w:val="superscript"/>
          <w:lang w:val="en-US"/>
        </w:rPr>
      </w:pPr>
    </w:p>
    <w:p w14:paraId="21FA3F70" w14:textId="1BE0D62D" w:rsidR="00CC7F47" w:rsidRPr="00EA6BC9" w:rsidRDefault="00CC7F47" w:rsidP="00CC7F47">
      <w:pPr>
        <w:tabs>
          <w:tab w:val="left" w:pos="837"/>
        </w:tabs>
        <w:spacing w:line="200" w:lineRule="exact"/>
        <w:ind w:right="14" w:firstLine="547"/>
        <w:jc w:val="thaiDistribute"/>
        <w:rPr>
          <w:rFonts w:ascii="CordiaUPC" w:hAnsi="CordiaUPC" w:cs="CordiaUPC"/>
          <w:szCs w:val="22"/>
          <w:lang w:val="en-US"/>
        </w:rPr>
      </w:pPr>
      <w:r w:rsidRPr="006E1A28">
        <w:rPr>
          <w:rFonts w:ascii="CordiaUPC" w:hAnsi="CordiaUPC" w:cs="CordiaUPC" w:hint="cs"/>
          <w:sz w:val="28"/>
          <w:szCs w:val="28"/>
          <w:lang w:val="en-US"/>
        </w:rPr>
        <w:t>*</w:t>
      </w:r>
      <w:r w:rsidRPr="00EA6BC9">
        <w:rPr>
          <w:rFonts w:ascii="CordiaUPC" w:hAnsi="CordiaUPC" w:cs="CordiaUPC" w:hint="cs"/>
          <w:szCs w:val="22"/>
          <w:lang w:val="en-US"/>
        </w:rPr>
        <w:t xml:space="preserve"> The balance at 1 January 2020 includes the effect of initially applying TFRS - Financial instruments standards and TFRS 16 </w:t>
      </w:r>
      <w:r w:rsidRPr="00EA6BC9">
        <w:rPr>
          <w:rFonts w:ascii="CordiaUPC" w:hAnsi="CordiaUPC" w:cs="CordiaUPC" w:hint="cs"/>
          <w:i/>
          <w:iCs/>
          <w:szCs w:val="22"/>
          <w:lang w:val="en-US"/>
        </w:rPr>
        <w:t>Leases</w:t>
      </w:r>
      <w:r w:rsidRPr="00EA6BC9">
        <w:rPr>
          <w:rFonts w:ascii="CordiaUPC" w:hAnsi="CordiaUPC" w:cs="CordiaUPC" w:hint="cs"/>
          <w:szCs w:val="22"/>
          <w:lang w:val="en-US"/>
        </w:rPr>
        <w:t>.</w:t>
      </w:r>
    </w:p>
    <w:p w14:paraId="6A2F67A5" w14:textId="77777777" w:rsidR="00EA6BC9" w:rsidRDefault="00EA6BC9" w:rsidP="00EA6BC9">
      <w:pPr>
        <w:spacing w:line="240" w:lineRule="exact"/>
        <w:ind w:left="540"/>
        <w:jc w:val="both"/>
        <w:rPr>
          <w:rFonts w:ascii="CordiaUPC" w:eastAsia="Times New Roman" w:hAnsi="CordiaUPC" w:cs="CordiaUPC"/>
          <w:sz w:val="26"/>
          <w:szCs w:val="26"/>
          <w:lang w:val="en-US" w:eastAsia="en-GB" w:bidi="th-TH"/>
        </w:rPr>
      </w:pPr>
    </w:p>
    <w:p w14:paraId="46BCE69A" w14:textId="613441EA" w:rsidR="002B1F0B" w:rsidRPr="002B1F0B" w:rsidRDefault="002B1F0B" w:rsidP="002B1F0B">
      <w:pPr>
        <w:autoSpaceDE w:val="0"/>
        <w:autoSpaceDN w:val="0"/>
        <w:adjustRightInd w:val="0"/>
        <w:spacing w:line="240" w:lineRule="exact"/>
        <w:ind w:left="540"/>
        <w:jc w:val="thaiDistribute"/>
        <w:rPr>
          <w:rFonts w:ascii="CordiaUPC" w:eastAsia="Times New Roman" w:hAnsi="CordiaUPC" w:cs="CordiaUPC"/>
          <w:sz w:val="26"/>
          <w:szCs w:val="26"/>
        </w:rPr>
      </w:pPr>
      <w:bookmarkStart w:id="22" w:name="_Hlk71102545"/>
      <w:r w:rsidRPr="002B1F0B">
        <w:rPr>
          <w:rFonts w:ascii="CordiaUPC" w:eastAsia="Times New Roman" w:hAnsi="CordiaUPC" w:cs="CordiaUPC"/>
          <w:sz w:val="26"/>
          <w:szCs w:val="26"/>
        </w:rPr>
        <w:t>As at 31 March 20</w:t>
      </w:r>
      <w:r>
        <w:rPr>
          <w:rFonts w:ascii="CordiaUPC" w:eastAsia="Times New Roman" w:hAnsi="CordiaUPC" w:cs="CordiaUPC"/>
          <w:sz w:val="26"/>
          <w:szCs w:val="26"/>
        </w:rPr>
        <w:t>21</w:t>
      </w:r>
      <w:r w:rsidRPr="002B1F0B">
        <w:rPr>
          <w:rFonts w:ascii="CordiaUPC" w:eastAsia="Times New Roman" w:hAnsi="CordiaUPC" w:cs="CordiaUPC"/>
          <w:sz w:val="26"/>
          <w:szCs w:val="26"/>
        </w:rPr>
        <w:t xml:space="preserve"> and 31 December 20</w:t>
      </w:r>
      <w:r>
        <w:rPr>
          <w:rFonts w:ascii="CordiaUPC" w:eastAsia="Times New Roman" w:hAnsi="CordiaUPC" w:cs="CordiaUPC"/>
          <w:sz w:val="26"/>
          <w:szCs w:val="26"/>
        </w:rPr>
        <w:t>20</w:t>
      </w:r>
      <w:r w:rsidRPr="002B1F0B">
        <w:rPr>
          <w:rFonts w:ascii="CordiaUPC" w:eastAsia="Times New Roman" w:hAnsi="CordiaUPC" w:cs="CordiaUPC"/>
          <w:sz w:val="26"/>
          <w:szCs w:val="26"/>
        </w:rPr>
        <w:t xml:space="preserve">, the Bank had tax-deductible temporary differences in relation to investments in subsidiaries totalling Baht </w:t>
      </w:r>
      <w:r w:rsidR="00264740">
        <w:rPr>
          <w:rFonts w:ascii="CordiaUPC" w:eastAsia="Times New Roman" w:hAnsi="CordiaUPC" w:cs="CordiaUPC"/>
          <w:sz w:val="26"/>
          <w:szCs w:val="26"/>
        </w:rPr>
        <w:t>1,860</w:t>
      </w:r>
      <w:r w:rsidRPr="002B1F0B">
        <w:rPr>
          <w:rFonts w:ascii="CordiaUPC" w:eastAsia="Times New Roman" w:hAnsi="CordiaUPC" w:cs="CordiaUPC"/>
          <w:sz w:val="26"/>
          <w:szCs w:val="26"/>
        </w:rPr>
        <w:t xml:space="preserve"> million and Baht </w:t>
      </w:r>
      <w:r w:rsidR="00264740">
        <w:rPr>
          <w:rFonts w:ascii="CordiaUPC" w:eastAsia="Times New Roman" w:hAnsi="CordiaUPC" w:cs="CordiaUPC"/>
          <w:sz w:val="26"/>
          <w:szCs w:val="26"/>
        </w:rPr>
        <w:t>1,860</w:t>
      </w:r>
      <w:r w:rsidRPr="002B1F0B">
        <w:rPr>
          <w:rFonts w:ascii="CordiaUPC" w:eastAsia="Times New Roman" w:hAnsi="CordiaUPC" w:cs="CordiaUPC"/>
          <w:sz w:val="26"/>
          <w:szCs w:val="26"/>
        </w:rPr>
        <w:t xml:space="preserve"> million, respectively, for which deferred tax assets have not yet been recognised because certain recognition criteria were not met. </w:t>
      </w:r>
    </w:p>
    <w:bookmarkEnd w:id="22"/>
    <w:p w14:paraId="5A375905" w14:textId="185F0177" w:rsidR="005B0AB7" w:rsidRDefault="005B0AB7" w:rsidP="00224E19">
      <w:pPr>
        <w:spacing w:line="240" w:lineRule="auto"/>
        <w:ind w:left="540"/>
        <w:jc w:val="both"/>
        <w:rPr>
          <w:rFonts w:eastAsia="Times New Roman" w:cs="Times New Roman"/>
          <w:szCs w:val="22"/>
          <w:lang w:val="en-US" w:eastAsia="en-GB" w:bidi="th-TH"/>
        </w:rPr>
      </w:pPr>
    </w:p>
    <w:p w14:paraId="51C92180" w14:textId="77777777" w:rsidR="00EA6BC9" w:rsidRDefault="00EA6BC9">
      <w:pPr>
        <w:spacing w:line="240" w:lineRule="auto"/>
        <w:rPr>
          <w:rFonts w:eastAsia="Times New Roman" w:cs="Times New Roman"/>
          <w:b/>
          <w:bCs/>
          <w:szCs w:val="22"/>
          <w:lang w:val="en-AU"/>
        </w:rPr>
      </w:pPr>
      <w:r>
        <w:rPr>
          <w:rFonts w:eastAsia="Times New Roman" w:cs="Times New Roman"/>
          <w:b/>
          <w:bCs/>
          <w:szCs w:val="22"/>
          <w:lang w:val="en-AU"/>
        </w:rPr>
        <w:br w:type="page"/>
      </w:r>
    </w:p>
    <w:p w14:paraId="48E05D26" w14:textId="1452D6BD" w:rsidR="00224E19" w:rsidRPr="00D00DA5" w:rsidRDefault="00224E19" w:rsidP="00D00DA5">
      <w:pPr>
        <w:spacing w:line="240" w:lineRule="exact"/>
        <w:rPr>
          <w:rFonts w:ascii="CordiaUPC" w:eastAsia="Times New Roman" w:hAnsi="CordiaUPC" w:cs="CordiaUPC"/>
          <w:b/>
          <w:bCs/>
          <w:sz w:val="26"/>
          <w:szCs w:val="26"/>
          <w:lang w:val="en-AU"/>
        </w:rPr>
      </w:pPr>
      <w:r w:rsidRPr="00D00DA5">
        <w:rPr>
          <w:rFonts w:ascii="CordiaUPC" w:eastAsia="Times New Roman" w:hAnsi="CordiaUPC" w:cs="CordiaUPC" w:hint="cs"/>
          <w:b/>
          <w:bCs/>
          <w:sz w:val="26"/>
          <w:szCs w:val="26"/>
          <w:lang w:val="en-AU"/>
        </w:rPr>
        <w:lastRenderedPageBreak/>
        <w:t>1</w:t>
      </w:r>
      <w:r w:rsidR="00EC256C">
        <w:rPr>
          <w:rFonts w:ascii="CordiaUPC" w:eastAsia="Times New Roman" w:hAnsi="CordiaUPC" w:cs="CordiaUPC"/>
          <w:b/>
          <w:bCs/>
          <w:sz w:val="26"/>
          <w:szCs w:val="26"/>
          <w:lang w:val="en-AU"/>
        </w:rPr>
        <w:t>5</w:t>
      </w:r>
      <w:r w:rsidRPr="00D00DA5">
        <w:rPr>
          <w:rFonts w:ascii="CordiaUPC" w:eastAsia="Times New Roman" w:hAnsi="CordiaUPC" w:cs="CordiaUPC" w:hint="cs"/>
          <w:b/>
          <w:bCs/>
          <w:sz w:val="26"/>
          <w:szCs w:val="26"/>
          <w:lang w:val="en-AU"/>
        </w:rPr>
        <w:t>.2</w:t>
      </w:r>
      <w:r w:rsidRPr="00D00DA5">
        <w:rPr>
          <w:rFonts w:ascii="CordiaUPC" w:eastAsia="Times New Roman" w:hAnsi="CordiaUPC" w:cs="CordiaUPC" w:hint="cs"/>
          <w:b/>
          <w:bCs/>
          <w:sz w:val="26"/>
          <w:szCs w:val="26"/>
          <w:lang w:val="en-AU"/>
        </w:rPr>
        <w:tab/>
        <w:t xml:space="preserve">Income tax </w:t>
      </w:r>
    </w:p>
    <w:p w14:paraId="626251F2" w14:textId="77777777" w:rsidR="00224E19" w:rsidRPr="00D00DA5" w:rsidRDefault="00224E19" w:rsidP="00D00DA5">
      <w:pPr>
        <w:tabs>
          <w:tab w:val="left" w:pos="540"/>
          <w:tab w:val="left" w:pos="1080"/>
        </w:tabs>
        <w:spacing w:line="240" w:lineRule="exact"/>
        <w:ind w:left="540" w:right="389"/>
        <w:jc w:val="thaiDistribute"/>
        <w:rPr>
          <w:rFonts w:ascii="CordiaUPC" w:eastAsia="Times New Roman" w:hAnsi="CordiaUPC" w:cs="CordiaUPC"/>
          <w:sz w:val="26"/>
          <w:szCs w:val="26"/>
          <w:lang w:val="en-AU"/>
        </w:rPr>
      </w:pPr>
    </w:p>
    <w:p w14:paraId="70EEA2A7" w14:textId="6FD15070" w:rsidR="00224E19" w:rsidRPr="00D00DA5" w:rsidRDefault="00224E19" w:rsidP="00D00DA5">
      <w:pPr>
        <w:spacing w:line="240" w:lineRule="exact"/>
        <w:ind w:left="540"/>
        <w:jc w:val="both"/>
        <w:rPr>
          <w:rFonts w:ascii="CordiaUPC" w:eastAsia="Times New Roman" w:hAnsi="CordiaUPC" w:cs="CordiaUPC"/>
          <w:b/>
          <w:bCs/>
          <w:i/>
          <w:iCs/>
          <w:sz w:val="26"/>
          <w:szCs w:val="26"/>
        </w:rPr>
      </w:pPr>
      <w:r w:rsidRPr="00D00DA5">
        <w:rPr>
          <w:rFonts w:ascii="CordiaUPC" w:eastAsia="Times New Roman" w:hAnsi="CordiaUPC" w:cs="CordiaUPC" w:hint="cs"/>
          <w:b/>
          <w:bCs/>
          <w:i/>
          <w:iCs/>
          <w:sz w:val="26"/>
          <w:szCs w:val="26"/>
        </w:rPr>
        <w:t>Income tax recognised in profit or loss</w:t>
      </w:r>
    </w:p>
    <w:p w14:paraId="4E008806" w14:textId="77777777" w:rsidR="003C52F5" w:rsidRPr="00D00DA5" w:rsidRDefault="003C52F5" w:rsidP="00D00DA5">
      <w:pPr>
        <w:tabs>
          <w:tab w:val="left" w:pos="540"/>
          <w:tab w:val="left" w:pos="1080"/>
        </w:tabs>
        <w:spacing w:line="240" w:lineRule="exact"/>
        <w:ind w:left="540" w:right="389"/>
        <w:jc w:val="thaiDistribute"/>
        <w:rPr>
          <w:rFonts w:ascii="CordiaUPC" w:eastAsia="Times New Roman" w:hAnsi="CordiaUPC" w:cs="CordiaUPC"/>
          <w:sz w:val="26"/>
          <w:szCs w:val="26"/>
          <w:lang w:val="en-AU" w:bidi="th-TH"/>
        </w:rPr>
      </w:pPr>
    </w:p>
    <w:tbl>
      <w:tblPr>
        <w:tblW w:w="9563" w:type="dxa"/>
        <w:tblInd w:w="450" w:type="dxa"/>
        <w:tblLayout w:type="fixed"/>
        <w:tblCellMar>
          <w:left w:w="79" w:type="dxa"/>
          <w:right w:w="79" w:type="dxa"/>
        </w:tblCellMar>
        <w:tblLook w:val="04A0" w:firstRow="1" w:lastRow="0" w:firstColumn="1" w:lastColumn="0" w:noHBand="0" w:noVBand="1"/>
      </w:tblPr>
      <w:tblGrid>
        <w:gridCol w:w="3870"/>
        <w:gridCol w:w="590"/>
        <w:gridCol w:w="1134"/>
        <w:gridCol w:w="178"/>
        <w:gridCol w:w="1239"/>
        <w:gridCol w:w="178"/>
        <w:gridCol w:w="1098"/>
        <w:gridCol w:w="178"/>
        <w:gridCol w:w="1098"/>
      </w:tblGrid>
      <w:tr w:rsidR="003C52F5" w:rsidRPr="00D00DA5" w14:paraId="211AD986" w14:textId="77777777" w:rsidTr="003C52F5">
        <w:trPr>
          <w:cantSplit/>
          <w:tblHeader/>
        </w:trPr>
        <w:tc>
          <w:tcPr>
            <w:tcW w:w="3870" w:type="dxa"/>
          </w:tcPr>
          <w:p w14:paraId="056F20E8" w14:textId="77777777" w:rsidR="003C52F5" w:rsidRPr="00D00DA5" w:rsidRDefault="003C52F5" w:rsidP="00D00DA5">
            <w:pPr>
              <w:tabs>
                <w:tab w:val="decimal" w:pos="765"/>
              </w:tabs>
              <w:spacing w:line="240" w:lineRule="exact"/>
              <w:rPr>
                <w:rFonts w:ascii="CordiaUPC" w:eastAsia="Times New Roman" w:hAnsi="CordiaUPC" w:cs="CordiaUPC"/>
                <w:b/>
                <w:bCs/>
                <w:i/>
                <w:iCs/>
                <w:sz w:val="26"/>
                <w:szCs w:val="26"/>
              </w:rPr>
            </w:pPr>
          </w:p>
        </w:tc>
        <w:tc>
          <w:tcPr>
            <w:tcW w:w="590" w:type="dxa"/>
          </w:tcPr>
          <w:p w14:paraId="134E05C7" w14:textId="77777777" w:rsidR="003C52F5" w:rsidRPr="00D00DA5" w:rsidRDefault="003C52F5" w:rsidP="00D00DA5">
            <w:pPr>
              <w:spacing w:line="240" w:lineRule="exact"/>
              <w:jc w:val="center"/>
              <w:rPr>
                <w:rFonts w:ascii="CordiaUPC" w:eastAsia="Times New Roman" w:hAnsi="CordiaUPC" w:cs="CordiaUPC"/>
                <w:bCs/>
                <w:i/>
                <w:iCs/>
                <w:sz w:val="26"/>
                <w:szCs w:val="26"/>
                <w:lang w:val="en-US" w:bidi="th-TH"/>
              </w:rPr>
            </w:pPr>
          </w:p>
        </w:tc>
        <w:tc>
          <w:tcPr>
            <w:tcW w:w="2551" w:type="dxa"/>
            <w:gridSpan w:val="3"/>
          </w:tcPr>
          <w:p w14:paraId="33405E30" w14:textId="77777777" w:rsidR="003C52F5" w:rsidRPr="00D00DA5" w:rsidRDefault="003C52F5" w:rsidP="00D00DA5">
            <w:pPr>
              <w:spacing w:line="240" w:lineRule="exact"/>
              <w:jc w:val="center"/>
              <w:rPr>
                <w:rFonts w:ascii="CordiaUPC" w:eastAsia="Times New Roman" w:hAnsi="CordiaUPC" w:cs="CordiaUPC"/>
                <w:b/>
                <w:sz w:val="26"/>
                <w:szCs w:val="26"/>
              </w:rPr>
            </w:pPr>
            <w:r w:rsidRPr="00D00DA5">
              <w:rPr>
                <w:rFonts w:ascii="CordiaUPC" w:eastAsia="Times New Roman" w:hAnsi="CordiaUPC" w:cs="CordiaUPC" w:hint="cs"/>
                <w:b/>
                <w:sz w:val="26"/>
                <w:szCs w:val="26"/>
                <w:lang w:val="en-US" w:bidi="th-TH"/>
              </w:rPr>
              <w:t>Consolidated</w:t>
            </w:r>
          </w:p>
        </w:tc>
        <w:tc>
          <w:tcPr>
            <w:tcW w:w="178" w:type="dxa"/>
          </w:tcPr>
          <w:p w14:paraId="476A286F" w14:textId="77777777" w:rsidR="003C52F5" w:rsidRPr="00D00DA5" w:rsidRDefault="003C52F5" w:rsidP="00D00DA5">
            <w:pPr>
              <w:spacing w:line="240" w:lineRule="exact"/>
              <w:jc w:val="center"/>
              <w:rPr>
                <w:rFonts w:ascii="CordiaUPC" w:eastAsia="Times New Roman" w:hAnsi="CordiaUPC" w:cs="CordiaUPC"/>
                <w:b/>
                <w:sz w:val="26"/>
                <w:szCs w:val="26"/>
              </w:rPr>
            </w:pPr>
          </w:p>
        </w:tc>
        <w:tc>
          <w:tcPr>
            <w:tcW w:w="2374" w:type="dxa"/>
            <w:gridSpan w:val="3"/>
          </w:tcPr>
          <w:p w14:paraId="4E9E11BA" w14:textId="77777777" w:rsidR="003C52F5" w:rsidRPr="00D00DA5" w:rsidRDefault="003C52F5" w:rsidP="00D00DA5">
            <w:pPr>
              <w:spacing w:line="240" w:lineRule="exact"/>
              <w:jc w:val="center"/>
              <w:rPr>
                <w:rFonts w:ascii="CordiaUPC" w:eastAsia="Times New Roman" w:hAnsi="CordiaUPC" w:cs="CordiaUPC"/>
                <w:b/>
                <w:sz w:val="26"/>
                <w:szCs w:val="26"/>
              </w:rPr>
            </w:pPr>
            <w:r w:rsidRPr="00D00DA5">
              <w:rPr>
                <w:rFonts w:ascii="CordiaUPC" w:eastAsia="Times New Roman" w:hAnsi="CordiaUPC" w:cs="CordiaUPC" w:hint="cs"/>
                <w:b/>
                <w:sz w:val="26"/>
                <w:szCs w:val="26"/>
              </w:rPr>
              <w:t>Bank only</w:t>
            </w:r>
          </w:p>
        </w:tc>
      </w:tr>
      <w:tr w:rsidR="003C52F5" w:rsidRPr="00D00DA5" w14:paraId="003C89B9" w14:textId="77777777" w:rsidTr="003C52F5">
        <w:trPr>
          <w:cantSplit/>
          <w:tblHeader/>
        </w:trPr>
        <w:tc>
          <w:tcPr>
            <w:tcW w:w="3870" w:type="dxa"/>
          </w:tcPr>
          <w:p w14:paraId="1E17B210" w14:textId="50EFE13B" w:rsidR="003C52F5" w:rsidRPr="00D00DA5" w:rsidRDefault="003C52F5" w:rsidP="00D00DA5">
            <w:pPr>
              <w:tabs>
                <w:tab w:val="decimal" w:pos="765"/>
              </w:tabs>
              <w:spacing w:line="240" w:lineRule="exact"/>
              <w:rPr>
                <w:rFonts w:ascii="CordiaUPC" w:eastAsia="Times New Roman" w:hAnsi="CordiaUPC" w:cs="CordiaUPC"/>
                <w:b/>
                <w:bCs/>
                <w:i/>
                <w:iCs/>
                <w:sz w:val="26"/>
                <w:szCs w:val="26"/>
              </w:rPr>
            </w:pPr>
            <w:r w:rsidRPr="00D00DA5">
              <w:rPr>
                <w:rFonts w:ascii="CordiaUPC" w:eastAsia="Times New Roman" w:hAnsi="CordiaUPC" w:cs="CordiaUPC" w:hint="cs"/>
                <w:b/>
                <w:bCs/>
                <w:i/>
                <w:iCs/>
                <w:sz w:val="26"/>
                <w:szCs w:val="26"/>
              </w:rPr>
              <w:t>Three-month period ended 31 March</w:t>
            </w:r>
          </w:p>
        </w:tc>
        <w:tc>
          <w:tcPr>
            <w:tcW w:w="590" w:type="dxa"/>
          </w:tcPr>
          <w:p w14:paraId="0E16D520" w14:textId="77777777" w:rsidR="003C52F5" w:rsidRPr="00D00DA5" w:rsidRDefault="003C52F5" w:rsidP="00D00DA5">
            <w:pPr>
              <w:spacing w:line="240" w:lineRule="exact"/>
              <w:jc w:val="center"/>
              <w:rPr>
                <w:rFonts w:ascii="CordiaUPC" w:eastAsia="Times New Roman" w:hAnsi="CordiaUPC" w:cs="CordiaUPC"/>
                <w:bCs/>
                <w:sz w:val="26"/>
                <w:szCs w:val="26"/>
                <w:lang w:val="en-US"/>
              </w:rPr>
            </w:pPr>
            <w:r w:rsidRPr="00D00DA5">
              <w:rPr>
                <w:rFonts w:ascii="CordiaUPC" w:eastAsia="Times New Roman" w:hAnsi="CordiaUPC" w:cs="CordiaUPC" w:hint="cs"/>
                <w:bCs/>
                <w:i/>
                <w:iCs/>
                <w:sz w:val="26"/>
                <w:szCs w:val="26"/>
                <w:lang w:val="en-US" w:bidi="th-TH"/>
              </w:rPr>
              <w:t>Note</w:t>
            </w:r>
          </w:p>
        </w:tc>
        <w:tc>
          <w:tcPr>
            <w:tcW w:w="1134" w:type="dxa"/>
          </w:tcPr>
          <w:p w14:paraId="1CFAE0C7" w14:textId="0134C4EB" w:rsidR="003C52F5" w:rsidRPr="00D00DA5" w:rsidRDefault="003C52F5" w:rsidP="00D00DA5">
            <w:pPr>
              <w:spacing w:line="240" w:lineRule="exact"/>
              <w:ind w:right="11"/>
              <w:jc w:val="center"/>
              <w:rPr>
                <w:rFonts w:ascii="CordiaUPC" w:eastAsia="Times New Roman" w:hAnsi="CordiaUPC" w:cs="CordiaUPC"/>
                <w:sz w:val="26"/>
                <w:szCs w:val="26"/>
              </w:rPr>
            </w:pPr>
            <w:r w:rsidRPr="00D00DA5">
              <w:rPr>
                <w:rFonts w:ascii="CordiaUPC" w:eastAsia="Times New Roman" w:hAnsi="CordiaUPC" w:cs="CordiaUPC" w:hint="cs"/>
                <w:sz w:val="26"/>
                <w:szCs w:val="26"/>
              </w:rPr>
              <w:t>202</w:t>
            </w:r>
            <w:r w:rsidR="00D00DA5">
              <w:rPr>
                <w:rFonts w:ascii="CordiaUPC" w:eastAsia="Times New Roman" w:hAnsi="CordiaUPC" w:cs="CordiaUPC"/>
                <w:sz w:val="26"/>
                <w:szCs w:val="26"/>
              </w:rPr>
              <w:t>1</w:t>
            </w:r>
          </w:p>
        </w:tc>
        <w:tc>
          <w:tcPr>
            <w:tcW w:w="178" w:type="dxa"/>
          </w:tcPr>
          <w:p w14:paraId="5F8DF5F4" w14:textId="77777777" w:rsidR="003C52F5" w:rsidRPr="00D00DA5" w:rsidRDefault="003C52F5" w:rsidP="00D00DA5">
            <w:pPr>
              <w:spacing w:line="240" w:lineRule="exact"/>
              <w:ind w:right="11"/>
              <w:jc w:val="center"/>
              <w:rPr>
                <w:rFonts w:ascii="CordiaUPC" w:eastAsia="Times New Roman" w:hAnsi="CordiaUPC" w:cs="CordiaUPC"/>
                <w:sz w:val="26"/>
                <w:szCs w:val="26"/>
              </w:rPr>
            </w:pPr>
          </w:p>
        </w:tc>
        <w:tc>
          <w:tcPr>
            <w:tcW w:w="1239" w:type="dxa"/>
          </w:tcPr>
          <w:p w14:paraId="64216C4D" w14:textId="45F07B02" w:rsidR="003C52F5" w:rsidRPr="00D00DA5" w:rsidRDefault="003C52F5" w:rsidP="00D00DA5">
            <w:pPr>
              <w:spacing w:line="240" w:lineRule="exact"/>
              <w:ind w:right="11"/>
              <w:jc w:val="center"/>
              <w:rPr>
                <w:rFonts w:ascii="CordiaUPC" w:eastAsia="Times New Roman" w:hAnsi="CordiaUPC" w:cs="CordiaUPC"/>
                <w:sz w:val="26"/>
                <w:szCs w:val="26"/>
              </w:rPr>
            </w:pPr>
            <w:r w:rsidRPr="00D00DA5">
              <w:rPr>
                <w:rFonts w:ascii="CordiaUPC" w:eastAsia="Times New Roman" w:hAnsi="CordiaUPC" w:cs="CordiaUPC" w:hint="cs"/>
                <w:sz w:val="26"/>
                <w:szCs w:val="26"/>
              </w:rPr>
              <w:t>20</w:t>
            </w:r>
            <w:r w:rsidR="00D00DA5">
              <w:rPr>
                <w:rFonts w:ascii="CordiaUPC" w:eastAsia="Times New Roman" w:hAnsi="CordiaUPC" w:cs="CordiaUPC"/>
                <w:sz w:val="26"/>
                <w:szCs w:val="26"/>
              </w:rPr>
              <w:t>20</w:t>
            </w:r>
          </w:p>
        </w:tc>
        <w:tc>
          <w:tcPr>
            <w:tcW w:w="178" w:type="dxa"/>
          </w:tcPr>
          <w:p w14:paraId="7144BDEE" w14:textId="77777777" w:rsidR="003C52F5" w:rsidRPr="00D00DA5" w:rsidRDefault="003C52F5" w:rsidP="00D00DA5">
            <w:pPr>
              <w:spacing w:line="240" w:lineRule="exact"/>
              <w:ind w:right="11"/>
              <w:jc w:val="center"/>
              <w:rPr>
                <w:rFonts w:ascii="CordiaUPC" w:eastAsia="Times New Roman" w:hAnsi="CordiaUPC" w:cs="CordiaUPC"/>
                <w:sz w:val="26"/>
                <w:szCs w:val="26"/>
              </w:rPr>
            </w:pPr>
          </w:p>
        </w:tc>
        <w:tc>
          <w:tcPr>
            <w:tcW w:w="1098" w:type="dxa"/>
          </w:tcPr>
          <w:p w14:paraId="75374C3E" w14:textId="1F042CA1" w:rsidR="003C52F5" w:rsidRPr="00D00DA5" w:rsidRDefault="003C52F5" w:rsidP="00D00DA5">
            <w:pPr>
              <w:spacing w:line="240" w:lineRule="exact"/>
              <w:ind w:right="11"/>
              <w:jc w:val="center"/>
              <w:rPr>
                <w:rFonts w:ascii="CordiaUPC" w:eastAsia="Times New Roman" w:hAnsi="CordiaUPC" w:cs="CordiaUPC"/>
                <w:sz w:val="26"/>
                <w:szCs w:val="26"/>
              </w:rPr>
            </w:pPr>
            <w:r w:rsidRPr="00D00DA5">
              <w:rPr>
                <w:rFonts w:ascii="CordiaUPC" w:eastAsia="Times New Roman" w:hAnsi="CordiaUPC" w:cs="CordiaUPC" w:hint="cs"/>
                <w:sz w:val="26"/>
                <w:szCs w:val="26"/>
              </w:rPr>
              <w:t>202</w:t>
            </w:r>
            <w:r w:rsidR="00D00DA5">
              <w:rPr>
                <w:rFonts w:ascii="CordiaUPC" w:eastAsia="Times New Roman" w:hAnsi="CordiaUPC" w:cs="CordiaUPC"/>
                <w:sz w:val="26"/>
                <w:szCs w:val="26"/>
              </w:rPr>
              <w:t>1</w:t>
            </w:r>
          </w:p>
        </w:tc>
        <w:tc>
          <w:tcPr>
            <w:tcW w:w="178" w:type="dxa"/>
          </w:tcPr>
          <w:p w14:paraId="6574DF3B" w14:textId="77777777" w:rsidR="003C52F5" w:rsidRPr="00D00DA5" w:rsidRDefault="003C52F5" w:rsidP="00D00DA5">
            <w:pPr>
              <w:spacing w:line="240" w:lineRule="exact"/>
              <w:ind w:right="11"/>
              <w:jc w:val="center"/>
              <w:rPr>
                <w:rFonts w:ascii="CordiaUPC" w:eastAsia="Times New Roman" w:hAnsi="CordiaUPC" w:cs="CordiaUPC"/>
                <w:sz w:val="26"/>
                <w:szCs w:val="26"/>
              </w:rPr>
            </w:pPr>
          </w:p>
        </w:tc>
        <w:tc>
          <w:tcPr>
            <w:tcW w:w="1098" w:type="dxa"/>
          </w:tcPr>
          <w:p w14:paraId="4FA4CC40" w14:textId="44E82771" w:rsidR="003C52F5" w:rsidRPr="00D00DA5" w:rsidRDefault="003C52F5" w:rsidP="00D00DA5">
            <w:pPr>
              <w:spacing w:line="240" w:lineRule="exact"/>
              <w:ind w:right="11"/>
              <w:jc w:val="center"/>
              <w:rPr>
                <w:rFonts w:ascii="CordiaUPC" w:eastAsia="Times New Roman" w:hAnsi="CordiaUPC" w:cs="CordiaUPC"/>
                <w:sz w:val="26"/>
                <w:szCs w:val="26"/>
              </w:rPr>
            </w:pPr>
            <w:r w:rsidRPr="00D00DA5">
              <w:rPr>
                <w:rFonts w:ascii="CordiaUPC" w:eastAsia="Times New Roman" w:hAnsi="CordiaUPC" w:cs="CordiaUPC" w:hint="cs"/>
                <w:sz w:val="26"/>
                <w:szCs w:val="26"/>
              </w:rPr>
              <w:t>20</w:t>
            </w:r>
            <w:r w:rsidR="00D00DA5">
              <w:rPr>
                <w:rFonts w:ascii="CordiaUPC" w:eastAsia="Times New Roman" w:hAnsi="CordiaUPC" w:cs="CordiaUPC"/>
                <w:sz w:val="26"/>
                <w:szCs w:val="26"/>
              </w:rPr>
              <w:t>20</w:t>
            </w:r>
          </w:p>
        </w:tc>
      </w:tr>
      <w:tr w:rsidR="003C52F5" w:rsidRPr="00D00DA5" w14:paraId="5CC9CB0A" w14:textId="77777777" w:rsidTr="003C52F5">
        <w:trPr>
          <w:cantSplit/>
        </w:trPr>
        <w:tc>
          <w:tcPr>
            <w:tcW w:w="3870" w:type="dxa"/>
          </w:tcPr>
          <w:p w14:paraId="2D7C22D9" w14:textId="77777777" w:rsidR="003C52F5" w:rsidRPr="00D00DA5" w:rsidRDefault="003C52F5" w:rsidP="00D00DA5">
            <w:pPr>
              <w:spacing w:line="240" w:lineRule="exact"/>
              <w:rPr>
                <w:rFonts w:ascii="CordiaUPC" w:eastAsia="Times New Roman" w:hAnsi="CordiaUPC" w:cs="CordiaUPC"/>
                <w:b/>
                <w:bCs/>
                <w:sz w:val="26"/>
                <w:szCs w:val="26"/>
              </w:rPr>
            </w:pPr>
          </w:p>
        </w:tc>
        <w:tc>
          <w:tcPr>
            <w:tcW w:w="590" w:type="dxa"/>
          </w:tcPr>
          <w:p w14:paraId="0E51B1DB" w14:textId="77777777" w:rsidR="003C52F5" w:rsidRPr="00D00DA5" w:rsidRDefault="003C52F5" w:rsidP="00D00DA5">
            <w:pPr>
              <w:spacing w:line="240" w:lineRule="exact"/>
              <w:ind w:right="11"/>
              <w:jc w:val="center"/>
              <w:rPr>
                <w:rFonts w:ascii="CordiaUPC" w:eastAsia="Times New Roman" w:hAnsi="CordiaUPC" w:cs="CordiaUPC"/>
                <w:i/>
                <w:iCs/>
                <w:sz w:val="26"/>
                <w:szCs w:val="26"/>
              </w:rPr>
            </w:pPr>
          </w:p>
        </w:tc>
        <w:tc>
          <w:tcPr>
            <w:tcW w:w="5103" w:type="dxa"/>
            <w:gridSpan w:val="7"/>
          </w:tcPr>
          <w:p w14:paraId="6F20EA4F" w14:textId="77777777" w:rsidR="003C52F5" w:rsidRPr="00D00DA5" w:rsidRDefault="003C52F5" w:rsidP="00D00DA5">
            <w:pPr>
              <w:spacing w:line="240" w:lineRule="exact"/>
              <w:ind w:right="11"/>
              <w:jc w:val="center"/>
              <w:rPr>
                <w:rFonts w:ascii="CordiaUPC" w:eastAsia="Times New Roman" w:hAnsi="CordiaUPC" w:cs="CordiaUPC"/>
                <w:sz w:val="26"/>
                <w:szCs w:val="26"/>
                <w:cs/>
                <w:lang w:bidi="th-TH"/>
              </w:rPr>
            </w:pPr>
            <w:r w:rsidRPr="00D00DA5">
              <w:rPr>
                <w:rFonts w:ascii="CordiaUPC" w:eastAsia="Times New Roman" w:hAnsi="CordiaUPC" w:cs="CordiaUPC" w:hint="cs"/>
                <w:i/>
                <w:iCs/>
                <w:sz w:val="26"/>
                <w:szCs w:val="26"/>
              </w:rPr>
              <w:t>(in million Baht)</w:t>
            </w:r>
          </w:p>
        </w:tc>
      </w:tr>
      <w:tr w:rsidR="003C52F5" w:rsidRPr="00D00DA5" w14:paraId="6214CD78" w14:textId="77777777" w:rsidTr="003C52F5">
        <w:trPr>
          <w:cantSplit/>
        </w:trPr>
        <w:tc>
          <w:tcPr>
            <w:tcW w:w="3870" w:type="dxa"/>
          </w:tcPr>
          <w:p w14:paraId="447F1FAA" w14:textId="77777777" w:rsidR="003C52F5" w:rsidRPr="00D00DA5" w:rsidRDefault="003C52F5" w:rsidP="00D00DA5">
            <w:pPr>
              <w:spacing w:line="240" w:lineRule="exact"/>
              <w:rPr>
                <w:rFonts w:ascii="CordiaUPC" w:eastAsia="Times New Roman" w:hAnsi="CordiaUPC" w:cs="CordiaUPC"/>
                <w:sz w:val="26"/>
                <w:szCs w:val="26"/>
              </w:rPr>
            </w:pPr>
            <w:r w:rsidRPr="00D00DA5">
              <w:rPr>
                <w:rFonts w:ascii="CordiaUPC" w:eastAsia="Times New Roman" w:hAnsi="CordiaUPC" w:cs="CordiaUPC" w:hint="cs"/>
                <w:b/>
                <w:bCs/>
                <w:sz w:val="26"/>
                <w:szCs w:val="26"/>
              </w:rPr>
              <w:t>Current tax expense</w:t>
            </w:r>
            <w:r w:rsidRPr="00D00DA5">
              <w:rPr>
                <w:rFonts w:ascii="CordiaUPC" w:eastAsia="Times New Roman" w:hAnsi="CordiaUPC" w:cs="CordiaUPC" w:hint="cs"/>
                <w:b/>
                <w:bCs/>
                <w:i/>
                <w:iCs/>
                <w:sz w:val="26"/>
                <w:szCs w:val="26"/>
              </w:rPr>
              <w:t xml:space="preserve"> </w:t>
            </w:r>
          </w:p>
        </w:tc>
        <w:tc>
          <w:tcPr>
            <w:tcW w:w="590" w:type="dxa"/>
          </w:tcPr>
          <w:p w14:paraId="5BEE9F36" w14:textId="77777777" w:rsidR="003C52F5" w:rsidRPr="00D00DA5" w:rsidRDefault="003C52F5" w:rsidP="00D00DA5">
            <w:pPr>
              <w:tabs>
                <w:tab w:val="decimal" w:pos="461"/>
                <w:tab w:val="decimal" w:pos="731"/>
                <w:tab w:val="decimal" w:pos="765"/>
              </w:tabs>
              <w:spacing w:line="240" w:lineRule="exact"/>
              <w:ind w:right="11"/>
              <w:jc w:val="center"/>
              <w:rPr>
                <w:rFonts w:ascii="CordiaUPC" w:eastAsia="Times New Roman" w:hAnsi="CordiaUPC" w:cs="CordiaUPC"/>
                <w:i/>
                <w:iCs/>
                <w:sz w:val="26"/>
                <w:szCs w:val="26"/>
              </w:rPr>
            </w:pPr>
          </w:p>
        </w:tc>
        <w:tc>
          <w:tcPr>
            <w:tcW w:w="1134" w:type="dxa"/>
          </w:tcPr>
          <w:p w14:paraId="6C5ECE61" w14:textId="77777777" w:rsidR="003C52F5" w:rsidRPr="00D00DA5" w:rsidRDefault="003C52F5" w:rsidP="00D00DA5">
            <w:pPr>
              <w:tabs>
                <w:tab w:val="decimal" w:pos="461"/>
                <w:tab w:val="decimal" w:pos="731"/>
                <w:tab w:val="decimal" w:pos="765"/>
              </w:tabs>
              <w:spacing w:line="240" w:lineRule="exact"/>
              <w:ind w:right="11"/>
              <w:jc w:val="center"/>
              <w:rPr>
                <w:rFonts w:ascii="CordiaUPC" w:eastAsia="Times New Roman" w:hAnsi="CordiaUPC" w:cs="CordiaUPC"/>
                <w:i/>
                <w:iCs/>
                <w:sz w:val="26"/>
                <w:szCs w:val="26"/>
              </w:rPr>
            </w:pPr>
          </w:p>
        </w:tc>
        <w:tc>
          <w:tcPr>
            <w:tcW w:w="178" w:type="dxa"/>
          </w:tcPr>
          <w:p w14:paraId="0C20516F" w14:textId="77777777" w:rsidR="003C52F5" w:rsidRPr="00D00DA5" w:rsidRDefault="003C52F5" w:rsidP="00D00DA5">
            <w:pPr>
              <w:tabs>
                <w:tab w:val="decimal" w:pos="765"/>
              </w:tabs>
              <w:spacing w:line="240" w:lineRule="exact"/>
              <w:rPr>
                <w:rFonts w:ascii="CordiaUPC" w:eastAsia="Times New Roman" w:hAnsi="CordiaUPC" w:cs="CordiaUPC"/>
                <w:sz w:val="26"/>
                <w:szCs w:val="26"/>
              </w:rPr>
            </w:pPr>
          </w:p>
        </w:tc>
        <w:tc>
          <w:tcPr>
            <w:tcW w:w="1239" w:type="dxa"/>
          </w:tcPr>
          <w:p w14:paraId="4EE0BBE8" w14:textId="77777777" w:rsidR="003C52F5" w:rsidRPr="00D00DA5" w:rsidRDefault="003C52F5" w:rsidP="00D00DA5">
            <w:pPr>
              <w:tabs>
                <w:tab w:val="decimal" w:pos="731"/>
                <w:tab w:val="decimal" w:pos="765"/>
              </w:tabs>
              <w:spacing w:line="240" w:lineRule="exact"/>
              <w:ind w:right="11"/>
              <w:rPr>
                <w:rFonts w:ascii="CordiaUPC" w:eastAsia="Times New Roman" w:hAnsi="CordiaUPC" w:cs="CordiaUPC"/>
                <w:sz w:val="26"/>
                <w:szCs w:val="26"/>
              </w:rPr>
            </w:pPr>
          </w:p>
        </w:tc>
        <w:tc>
          <w:tcPr>
            <w:tcW w:w="178" w:type="dxa"/>
          </w:tcPr>
          <w:p w14:paraId="1E95900B" w14:textId="77777777" w:rsidR="003C52F5" w:rsidRPr="00D00DA5" w:rsidRDefault="003C52F5" w:rsidP="00D00DA5">
            <w:pPr>
              <w:tabs>
                <w:tab w:val="decimal" w:pos="765"/>
              </w:tabs>
              <w:spacing w:line="240" w:lineRule="exact"/>
              <w:rPr>
                <w:rFonts w:ascii="CordiaUPC" w:eastAsia="Times New Roman" w:hAnsi="CordiaUPC" w:cs="CordiaUPC"/>
                <w:sz w:val="26"/>
                <w:szCs w:val="26"/>
              </w:rPr>
            </w:pPr>
          </w:p>
        </w:tc>
        <w:tc>
          <w:tcPr>
            <w:tcW w:w="1098" w:type="dxa"/>
          </w:tcPr>
          <w:p w14:paraId="6AC3CAE3" w14:textId="77777777" w:rsidR="003C52F5" w:rsidRPr="00D00DA5" w:rsidRDefault="003C52F5" w:rsidP="00D00DA5">
            <w:pPr>
              <w:tabs>
                <w:tab w:val="decimal" w:pos="731"/>
                <w:tab w:val="decimal" w:pos="765"/>
              </w:tabs>
              <w:spacing w:line="240" w:lineRule="exact"/>
              <w:ind w:right="11"/>
              <w:rPr>
                <w:rFonts w:ascii="CordiaUPC" w:eastAsia="Times New Roman" w:hAnsi="CordiaUPC" w:cs="CordiaUPC"/>
                <w:sz w:val="26"/>
                <w:szCs w:val="26"/>
              </w:rPr>
            </w:pPr>
          </w:p>
        </w:tc>
        <w:tc>
          <w:tcPr>
            <w:tcW w:w="178" w:type="dxa"/>
          </w:tcPr>
          <w:p w14:paraId="744B5EF2" w14:textId="77777777" w:rsidR="003C52F5" w:rsidRPr="00D00DA5" w:rsidRDefault="003C52F5" w:rsidP="00D00DA5">
            <w:pPr>
              <w:tabs>
                <w:tab w:val="decimal" w:pos="765"/>
              </w:tabs>
              <w:spacing w:line="240" w:lineRule="exact"/>
              <w:rPr>
                <w:rFonts w:ascii="CordiaUPC" w:eastAsia="Times New Roman" w:hAnsi="CordiaUPC" w:cs="CordiaUPC"/>
                <w:sz w:val="26"/>
                <w:szCs w:val="26"/>
              </w:rPr>
            </w:pPr>
          </w:p>
        </w:tc>
        <w:tc>
          <w:tcPr>
            <w:tcW w:w="1098" w:type="dxa"/>
          </w:tcPr>
          <w:p w14:paraId="0A866D1E" w14:textId="77777777" w:rsidR="003C52F5" w:rsidRPr="00D00DA5" w:rsidRDefault="003C52F5" w:rsidP="00D00DA5">
            <w:pPr>
              <w:tabs>
                <w:tab w:val="decimal" w:pos="731"/>
                <w:tab w:val="decimal" w:pos="765"/>
              </w:tabs>
              <w:spacing w:line="240" w:lineRule="exact"/>
              <w:ind w:right="11"/>
              <w:rPr>
                <w:rFonts w:ascii="CordiaUPC" w:eastAsia="Times New Roman" w:hAnsi="CordiaUPC" w:cs="CordiaUPC"/>
                <w:sz w:val="26"/>
                <w:szCs w:val="26"/>
              </w:rPr>
            </w:pPr>
          </w:p>
        </w:tc>
      </w:tr>
      <w:tr w:rsidR="00D00DA5" w:rsidRPr="00D00DA5" w14:paraId="4DD374B2" w14:textId="77777777" w:rsidTr="003C52F5">
        <w:trPr>
          <w:cantSplit/>
        </w:trPr>
        <w:tc>
          <w:tcPr>
            <w:tcW w:w="3870" w:type="dxa"/>
          </w:tcPr>
          <w:p w14:paraId="531B6FED" w14:textId="77777777" w:rsidR="00D00DA5" w:rsidRPr="00D00DA5" w:rsidRDefault="00D00DA5" w:rsidP="00D00DA5">
            <w:pPr>
              <w:spacing w:line="240" w:lineRule="exact"/>
              <w:rPr>
                <w:rFonts w:ascii="CordiaUPC" w:eastAsia="Times New Roman" w:hAnsi="CordiaUPC" w:cs="CordiaUPC"/>
                <w:sz w:val="26"/>
                <w:szCs w:val="26"/>
              </w:rPr>
            </w:pPr>
            <w:r w:rsidRPr="00D00DA5">
              <w:rPr>
                <w:rFonts w:ascii="CordiaUPC" w:eastAsia="Times New Roman" w:hAnsi="CordiaUPC" w:cs="CordiaUPC" w:hint="cs"/>
                <w:sz w:val="26"/>
                <w:szCs w:val="26"/>
              </w:rPr>
              <w:t>Current period</w:t>
            </w:r>
          </w:p>
        </w:tc>
        <w:tc>
          <w:tcPr>
            <w:tcW w:w="590" w:type="dxa"/>
          </w:tcPr>
          <w:p w14:paraId="5EA1B030" w14:textId="77777777" w:rsidR="00D00DA5" w:rsidRPr="00D00DA5" w:rsidRDefault="00D00DA5" w:rsidP="00D00DA5">
            <w:pPr>
              <w:tabs>
                <w:tab w:val="decimal" w:pos="731"/>
              </w:tabs>
              <w:spacing w:line="240" w:lineRule="exact"/>
              <w:ind w:right="11"/>
              <w:rPr>
                <w:rFonts w:ascii="CordiaUPC" w:eastAsia="Times New Roman" w:hAnsi="CordiaUPC" w:cs="CordiaUPC"/>
                <w:sz w:val="26"/>
                <w:szCs w:val="26"/>
              </w:rPr>
            </w:pPr>
          </w:p>
        </w:tc>
        <w:tc>
          <w:tcPr>
            <w:tcW w:w="1134" w:type="dxa"/>
          </w:tcPr>
          <w:p w14:paraId="7BF0FA26" w14:textId="312DD1E8" w:rsidR="00D00DA5" w:rsidRPr="00D00DA5" w:rsidRDefault="0023003B" w:rsidP="00D00DA5">
            <w:pPr>
              <w:tabs>
                <w:tab w:val="decimal" w:pos="68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874</w:t>
            </w:r>
          </w:p>
        </w:tc>
        <w:tc>
          <w:tcPr>
            <w:tcW w:w="178" w:type="dxa"/>
          </w:tcPr>
          <w:p w14:paraId="66B98667" w14:textId="77777777" w:rsidR="00D00DA5" w:rsidRPr="00D00DA5" w:rsidRDefault="00D00DA5" w:rsidP="00D00DA5">
            <w:pPr>
              <w:tabs>
                <w:tab w:val="decimal" w:pos="765"/>
              </w:tabs>
              <w:spacing w:line="240" w:lineRule="exact"/>
              <w:rPr>
                <w:rFonts w:ascii="CordiaUPC" w:eastAsia="Times New Roman" w:hAnsi="CordiaUPC" w:cs="CordiaUPC"/>
                <w:sz w:val="26"/>
                <w:szCs w:val="26"/>
              </w:rPr>
            </w:pPr>
          </w:p>
        </w:tc>
        <w:tc>
          <w:tcPr>
            <w:tcW w:w="1239" w:type="dxa"/>
          </w:tcPr>
          <w:p w14:paraId="76660E55" w14:textId="071FEDA8" w:rsidR="00D00DA5" w:rsidRPr="00D00DA5" w:rsidRDefault="00D00DA5" w:rsidP="00D00DA5">
            <w:pPr>
              <w:tabs>
                <w:tab w:val="decimal" w:pos="900"/>
              </w:tabs>
              <w:spacing w:line="240" w:lineRule="exact"/>
              <w:ind w:right="11"/>
              <w:rPr>
                <w:rFonts w:ascii="CordiaUPC" w:eastAsia="Times New Roman" w:hAnsi="CordiaUPC" w:cs="CordiaUPC"/>
                <w:sz w:val="26"/>
                <w:szCs w:val="26"/>
              </w:rPr>
            </w:pPr>
            <w:r w:rsidRPr="00D00DA5">
              <w:rPr>
                <w:rFonts w:ascii="CordiaUPC" w:eastAsia="Times New Roman" w:hAnsi="CordiaUPC" w:cs="CordiaUPC" w:hint="cs"/>
                <w:sz w:val="26"/>
                <w:szCs w:val="26"/>
              </w:rPr>
              <w:t>772</w:t>
            </w:r>
          </w:p>
        </w:tc>
        <w:tc>
          <w:tcPr>
            <w:tcW w:w="178" w:type="dxa"/>
          </w:tcPr>
          <w:p w14:paraId="4440C8D1" w14:textId="77777777" w:rsidR="00D00DA5" w:rsidRPr="00D00DA5" w:rsidRDefault="00D00DA5" w:rsidP="00D00DA5">
            <w:pPr>
              <w:tabs>
                <w:tab w:val="decimal" w:pos="765"/>
              </w:tabs>
              <w:spacing w:line="240" w:lineRule="exact"/>
              <w:rPr>
                <w:rFonts w:ascii="CordiaUPC" w:eastAsia="Times New Roman" w:hAnsi="CordiaUPC" w:cs="CordiaUPC"/>
                <w:sz w:val="26"/>
                <w:szCs w:val="26"/>
              </w:rPr>
            </w:pPr>
          </w:p>
        </w:tc>
        <w:tc>
          <w:tcPr>
            <w:tcW w:w="1098" w:type="dxa"/>
          </w:tcPr>
          <w:p w14:paraId="0464D02C" w14:textId="005C59C5" w:rsidR="00D00DA5" w:rsidRPr="00D00DA5" w:rsidRDefault="0023003B" w:rsidP="00D00DA5">
            <w:pPr>
              <w:tabs>
                <w:tab w:val="decimal" w:pos="68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w:t>
            </w:r>
          </w:p>
        </w:tc>
        <w:tc>
          <w:tcPr>
            <w:tcW w:w="178" w:type="dxa"/>
          </w:tcPr>
          <w:p w14:paraId="2A92DE16" w14:textId="77777777" w:rsidR="00D00DA5" w:rsidRPr="00D00DA5" w:rsidRDefault="00D00DA5" w:rsidP="00D00DA5">
            <w:pPr>
              <w:tabs>
                <w:tab w:val="decimal" w:pos="765"/>
              </w:tabs>
              <w:spacing w:line="240" w:lineRule="exact"/>
              <w:rPr>
                <w:rFonts w:ascii="CordiaUPC" w:eastAsia="Times New Roman" w:hAnsi="CordiaUPC" w:cs="CordiaUPC"/>
                <w:sz w:val="26"/>
                <w:szCs w:val="26"/>
              </w:rPr>
            </w:pPr>
          </w:p>
        </w:tc>
        <w:tc>
          <w:tcPr>
            <w:tcW w:w="1098" w:type="dxa"/>
          </w:tcPr>
          <w:p w14:paraId="5F5EAB03" w14:textId="1C160248" w:rsidR="00D00DA5" w:rsidRPr="00D00DA5" w:rsidRDefault="00D00DA5" w:rsidP="00D00DA5">
            <w:pPr>
              <w:tabs>
                <w:tab w:val="decimal" w:pos="818"/>
              </w:tabs>
              <w:spacing w:line="240" w:lineRule="exact"/>
              <w:ind w:right="11"/>
              <w:rPr>
                <w:rFonts w:ascii="CordiaUPC" w:eastAsia="Times New Roman" w:hAnsi="CordiaUPC" w:cs="CordiaUPC"/>
                <w:sz w:val="26"/>
                <w:szCs w:val="26"/>
              </w:rPr>
            </w:pPr>
            <w:r w:rsidRPr="00D00DA5">
              <w:rPr>
                <w:rFonts w:ascii="CordiaUPC" w:eastAsia="Times New Roman" w:hAnsi="CordiaUPC" w:cs="CordiaUPC" w:hint="cs"/>
                <w:sz w:val="26"/>
                <w:szCs w:val="26"/>
              </w:rPr>
              <w:t>-</w:t>
            </w:r>
          </w:p>
        </w:tc>
      </w:tr>
      <w:tr w:rsidR="00D00DA5" w:rsidRPr="00D00DA5" w14:paraId="1995272D" w14:textId="77777777" w:rsidTr="003C52F5">
        <w:trPr>
          <w:cantSplit/>
        </w:trPr>
        <w:tc>
          <w:tcPr>
            <w:tcW w:w="3870" w:type="dxa"/>
          </w:tcPr>
          <w:p w14:paraId="4430AC00" w14:textId="77777777" w:rsidR="00D00DA5" w:rsidRPr="00D00DA5" w:rsidRDefault="00D00DA5" w:rsidP="00D00DA5">
            <w:pPr>
              <w:spacing w:line="240" w:lineRule="exact"/>
              <w:rPr>
                <w:rFonts w:ascii="CordiaUPC" w:eastAsia="Times New Roman" w:hAnsi="CordiaUPC" w:cs="CordiaUPC"/>
                <w:sz w:val="26"/>
                <w:szCs w:val="26"/>
              </w:rPr>
            </w:pPr>
          </w:p>
        </w:tc>
        <w:tc>
          <w:tcPr>
            <w:tcW w:w="590" w:type="dxa"/>
          </w:tcPr>
          <w:p w14:paraId="1A4365F4" w14:textId="77777777" w:rsidR="00D00DA5" w:rsidRPr="00D00DA5" w:rsidRDefault="00D00DA5" w:rsidP="00D00DA5">
            <w:pPr>
              <w:tabs>
                <w:tab w:val="decimal" w:pos="731"/>
              </w:tabs>
              <w:spacing w:line="240" w:lineRule="exact"/>
              <w:ind w:right="11"/>
              <w:rPr>
                <w:rFonts w:ascii="CordiaUPC" w:eastAsia="Times New Roman" w:hAnsi="CordiaUPC" w:cs="CordiaUPC"/>
                <w:b/>
                <w:bCs/>
                <w:sz w:val="26"/>
                <w:szCs w:val="26"/>
              </w:rPr>
            </w:pPr>
          </w:p>
        </w:tc>
        <w:tc>
          <w:tcPr>
            <w:tcW w:w="1134" w:type="dxa"/>
            <w:tcBorders>
              <w:top w:val="single" w:sz="4" w:space="0" w:color="auto"/>
            </w:tcBorders>
          </w:tcPr>
          <w:p w14:paraId="26AAEEF9" w14:textId="3B5A2445" w:rsidR="00D00DA5" w:rsidRPr="00D00DA5" w:rsidRDefault="0023003B" w:rsidP="00D00DA5">
            <w:pPr>
              <w:tabs>
                <w:tab w:val="decimal" w:pos="68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874</w:t>
            </w:r>
          </w:p>
        </w:tc>
        <w:tc>
          <w:tcPr>
            <w:tcW w:w="178" w:type="dxa"/>
          </w:tcPr>
          <w:p w14:paraId="069E9C2E" w14:textId="77777777" w:rsidR="00D00DA5" w:rsidRPr="00D00DA5" w:rsidRDefault="00D00DA5" w:rsidP="00D00DA5">
            <w:pPr>
              <w:tabs>
                <w:tab w:val="decimal" w:pos="765"/>
              </w:tabs>
              <w:spacing w:line="240" w:lineRule="exact"/>
              <w:rPr>
                <w:rFonts w:ascii="CordiaUPC" w:eastAsia="Times New Roman" w:hAnsi="CordiaUPC" w:cs="CordiaUPC"/>
                <w:b/>
                <w:bCs/>
                <w:sz w:val="26"/>
                <w:szCs w:val="26"/>
              </w:rPr>
            </w:pPr>
          </w:p>
        </w:tc>
        <w:tc>
          <w:tcPr>
            <w:tcW w:w="1239" w:type="dxa"/>
            <w:tcBorders>
              <w:top w:val="single" w:sz="4" w:space="0" w:color="auto"/>
            </w:tcBorders>
          </w:tcPr>
          <w:p w14:paraId="0DDA3C66" w14:textId="167A0764" w:rsidR="00D00DA5" w:rsidRPr="00D00DA5" w:rsidRDefault="00D00DA5" w:rsidP="00D00DA5">
            <w:pPr>
              <w:tabs>
                <w:tab w:val="decimal" w:pos="900"/>
              </w:tabs>
              <w:spacing w:line="240" w:lineRule="exact"/>
              <w:ind w:right="11"/>
              <w:rPr>
                <w:rFonts w:ascii="CordiaUPC" w:eastAsia="Times New Roman" w:hAnsi="CordiaUPC" w:cs="CordiaUPC"/>
                <w:b/>
                <w:bCs/>
                <w:sz w:val="26"/>
                <w:szCs w:val="26"/>
              </w:rPr>
            </w:pPr>
            <w:r w:rsidRPr="00D00DA5">
              <w:rPr>
                <w:rFonts w:ascii="CordiaUPC" w:eastAsia="Times New Roman" w:hAnsi="CordiaUPC" w:cs="CordiaUPC" w:hint="cs"/>
                <w:b/>
                <w:bCs/>
                <w:sz w:val="26"/>
                <w:szCs w:val="26"/>
              </w:rPr>
              <w:t>772</w:t>
            </w:r>
          </w:p>
        </w:tc>
        <w:tc>
          <w:tcPr>
            <w:tcW w:w="178" w:type="dxa"/>
          </w:tcPr>
          <w:p w14:paraId="084BC490" w14:textId="77777777" w:rsidR="00D00DA5" w:rsidRPr="00D00DA5" w:rsidRDefault="00D00DA5" w:rsidP="00D00DA5">
            <w:pPr>
              <w:tabs>
                <w:tab w:val="decimal" w:pos="765"/>
              </w:tabs>
              <w:spacing w:line="240" w:lineRule="exact"/>
              <w:rPr>
                <w:rFonts w:ascii="CordiaUPC" w:eastAsia="Times New Roman" w:hAnsi="CordiaUPC" w:cs="CordiaUPC"/>
                <w:b/>
                <w:bCs/>
                <w:sz w:val="26"/>
                <w:szCs w:val="26"/>
              </w:rPr>
            </w:pPr>
          </w:p>
        </w:tc>
        <w:tc>
          <w:tcPr>
            <w:tcW w:w="1098" w:type="dxa"/>
            <w:tcBorders>
              <w:top w:val="single" w:sz="4" w:space="0" w:color="auto"/>
            </w:tcBorders>
          </w:tcPr>
          <w:p w14:paraId="5DC081EE" w14:textId="71EC9B01" w:rsidR="00D00DA5" w:rsidRPr="00D00DA5" w:rsidRDefault="0023003B" w:rsidP="00D00DA5">
            <w:pPr>
              <w:tabs>
                <w:tab w:val="decimal" w:pos="68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w:t>
            </w:r>
          </w:p>
        </w:tc>
        <w:tc>
          <w:tcPr>
            <w:tcW w:w="178" w:type="dxa"/>
          </w:tcPr>
          <w:p w14:paraId="3D457B73" w14:textId="77777777" w:rsidR="00D00DA5" w:rsidRPr="00D00DA5" w:rsidRDefault="00D00DA5" w:rsidP="00D00DA5">
            <w:pPr>
              <w:tabs>
                <w:tab w:val="decimal" w:pos="765"/>
              </w:tabs>
              <w:spacing w:line="240" w:lineRule="exact"/>
              <w:rPr>
                <w:rFonts w:ascii="CordiaUPC" w:eastAsia="Times New Roman" w:hAnsi="CordiaUPC" w:cs="CordiaUPC"/>
                <w:b/>
                <w:bCs/>
                <w:sz w:val="26"/>
                <w:szCs w:val="26"/>
              </w:rPr>
            </w:pPr>
          </w:p>
        </w:tc>
        <w:tc>
          <w:tcPr>
            <w:tcW w:w="1098" w:type="dxa"/>
            <w:tcBorders>
              <w:top w:val="single" w:sz="4" w:space="0" w:color="auto"/>
            </w:tcBorders>
          </w:tcPr>
          <w:p w14:paraId="2D9DCB83" w14:textId="3E1EE3EF" w:rsidR="00D00DA5" w:rsidRPr="00D00DA5" w:rsidRDefault="00D00DA5" w:rsidP="00D00DA5">
            <w:pPr>
              <w:tabs>
                <w:tab w:val="decimal" w:pos="818"/>
              </w:tabs>
              <w:spacing w:line="240" w:lineRule="exact"/>
              <w:ind w:right="11"/>
              <w:rPr>
                <w:rFonts w:ascii="CordiaUPC" w:eastAsia="Times New Roman" w:hAnsi="CordiaUPC" w:cs="CordiaUPC"/>
                <w:b/>
                <w:bCs/>
                <w:sz w:val="26"/>
                <w:szCs w:val="26"/>
              </w:rPr>
            </w:pPr>
            <w:r w:rsidRPr="00D00DA5">
              <w:rPr>
                <w:rFonts w:ascii="CordiaUPC" w:eastAsia="Times New Roman" w:hAnsi="CordiaUPC" w:cs="CordiaUPC" w:hint="cs"/>
                <w:b/>
                <w:bCs/>
                <w:sz w:val="26"/>
                <w:szCs w:val="26"/>
              </w:rPr>
              <w:t>-</w:t>
            </w:r>
          </w:p>
        </w:tc>
      </w:tr>
      <w:tr w:rsidR="00D00DA5" w:rsidRPr="00D00DA5" w14:paraId="0ADED731" w14:textId="77777777" w:rsidTr="003C52F5">
        <w:trPr>
          <w:cantSplit/>
        </w:trPr>
        <w:tc>
          <w:tcPr>
            <w:tcW w:w="3870" w:type="dxa"/>
          </w:tcPr>
          <w:p w14:paraId="0A0CA0E0" w14:textId="77777777" w:rsidR="00D00DA5" w:rsidRPr="00D00DA5" w:rsidRDefault="00D00DA5" w:rsidP="00D00DA5">
            <w:pPr>
              <w:spacing w:line="240" w:lineRule="exact"/>
              <w:rPr>
                <w:rFonts w:ascii="CordiaUPC" w:eastAsia="Times New Roman" w:hAnsi="CordiaUPC" w:cs="CordiaUPC"/>
                <w:b/>
                <w:bCs/>
                <w:sz w:val="26"/>
                <w:szCs w:val="26"/>
              </w:rPr>
            </w:pPr>
            <w:r w:rsidRPr="00D00DA5">
              <w:rPr>
                <w:rFonts w:ascii="CordiaUPC" w:eastAsia="Times New Roman" w:hAnsi="CordiaUPC" w:cs="CordiaUPC" w:hint="cs"/>
                <w:b/>
                <w:bCs/>
                <w:sz w:val="26"/>
                <w:szCs w:val="26"/>
              </w:rPr>
              <w:t>Deferred tax expense</w:t>
            </w:r>
          </w:p>
        </w:tc>
        <w:tc>
          <w:tcPr>
            <w:tcW w:w="590" w:type="dxa"/>
          </w:tcPr>
          <w:p w14:paraId="21845558" w14:textId="77777777" w:rsidR="00D00DA5" w:rsidRPr="00D00DA5" w:rsidRDefault="00D00DA5" w:rsidP="00D00DA5">
            <w:pPr>
              <w:spacing w:line="240" w:lineRule="exact"/>
              <w:ind w:right="11"/>
              <w:jc w:val="center"/>
              <w:rPr>
                <w:rFonts w:ascii="CordiaUPC" w:eastAsia="Times New Roman" w:hAnsi="CordiaUPC" w:cs="CordiaUPC"/>
                <w:i/>
                <w:iCs/>
                <w:sz w:val="26"/>
                <w:szCs w:val="26"/>
              </w:rPr>
            </w:pPr>
          </w:p>
        </w:tc>
        <w:tc>
          <w:tcPr>
            <w:tcW w:w="1134" w:type="dxa"/>
            <w:tcBorders>
              <w:top w:val="single" w:sz="4" w:space="0" w:color="auto"/>
              <w:left w:val="nil"/>
              <w:bottom w:val="nil"/>
              <w:right w:val="nil"/>
            </w:tcBorders>
          </w:tcPr>
          <w:p w14:paraId="6CCACBA3" w14:textId="77777777" w:rsidR="00D00DA5" w:rsidRPr="00D00DA5" w:rsidRDefault="00D00DA5" w:rsidP="00D00DA5">
            <w:pPr>
              <w:tabs>
                <w:tab w:val="decimal" w:pos="681"/>
              </w:tabs>
              <w:spacing w:line="240" w:lineRule="exact"/>
              <w:ind w:right="11"/>
              <w:rPr>
                <w:rFonts w:ascii="CordiaUPC" w:eastAsia="Times New Roman" w:hAnsi="CordiaUPC" w:cs="CordiaUPC"/>
                <w:sz w:val="26"/>
                <w:szCs w:val="26"/>
              </w:rPr>
            </w:pPr>
          </w:p>
        </w:tc>
        <w:tc>
          <w:tcPr>
            <w:tcW w:w="178" w:type="dxa"/>
          </w:tcPr>
          <w:p w14:paraId="3AF30EAC" w14:textId="77777777" w:rsidR="00D00DA5" w:rsidRPr="00D00DA5" w:rsidRDefault="00D00DA5" w:rsidP="00D00DA5">
            <w:pPr>
              <w:tabs>
                <w:tab w:val="decimal" w:pos="765"/>
              </w:tabs>
              <w:spacing w:line="240" w:lineRule="exact"/>
              <w:rPr>
                <w:rFonts w:ascii="CordiaUPC" w:eastAsia="Times New Roman" w:hAnsi="CordiaUPC" w:cs="CordiaUPC"/>
                <w:sz w:val="26"/>
                <w:szCs w:val="26"/>
              </w:rPr>
            </w:pPr>
          </w:p>
        </w:tc>
        <w:tc>
          <w:tcPr>
            <w:tcW w:w="1239" w:type="dxa"/>
            <w:tcBorders>
              <w:top w:val="single" w:sz="4" w:space="0" w:color="auto"/>
              <w:left w:val="nil"/>
              <w:bottom w:val="nil"/>
              <w:right w:val="nil"/>
            </w:tcBorders>
          </w:tcPr>
          <w:p w14:paraId="1986AA0A" w14:textId="77777777" w:rsidR="00D00DA5" w:rsidRPr="00D00DA5" w:rsidRDefault="00D00DA5" w:rsidP="00D00DA5">
            <w:pPr>
              <w:tabs>
                <w:tab w:val="decimal" w:pos="900"/>
              </w:tabs>
              <w:spacing w:line="240" w:lineRule="exact"/>
              <w:ind w:right="11"/>
              <w:rPr>
                <w:rFonts w:ascii="CordiaUPC" w:eastAsia="Times New Roman" w:hAnsi="CordiaUPC" w:cs="CordiaUPC"/>
                <w:sz w:val="26"/>
                <w:szCs w:val="26"/>
              </w:rPr>
            </w:pPr>
          </w:p>
        </w:tc>
        <w:tc>
          <w:tcPr>
            <w:tcW w:w="178" w:type="dxa"/>
          </w:tcPr>
          <w:p w14:paraId="5E35F508" w14:textId="77777777" w:rsidR="00D00DA5" w:rsidRPr="00D00DA5" w:rsidRDefault="00D00DA5" w:rsidP="00D00DA5">
            <w:pPr>
              <w:tabs>
                <w:tab w:val="decimal" w:pos="765"/>
              </w:tabs>
              <w:spacing w:line="240" w:lineRule="exact"/>
              <w:rPr>
                <w:rFonts w:ascii="CordiaUPC" w:eastAsia="Times New Roman" w:hAnsi="CordiaUPC" w:cs="CordiaUPC"/>
                <w:sz w:val="26"/>
                <w:szCs w:val="26"/>
              </w:rPr>
            </w:pPr>
          </w:p>
        </w:tc>
        <w:tc>
          <w:tcPr>
            <w:tcW w:w="1098" w:type="dxa"/>
            <w:tcBorders>
              <w:top w:val="single" w:sz="4" w:space="0" w:color="auto"/>
              <w:left w:val="nil"/>
              <w:bottom w:val="nil"/>
              <w:right w:val="nil"/>
            </w:tcBorders>
          </w:tcPr>
          <w:p w14:paraId="570624F9" w14:textId="77777777" w:rsidR="00D00DA5" w:rsidRPr="00D00DA5" w:rsidRDefault="00D00DA5" w:rsidP="00D00DA5">
            <w:pPr>
              <w:tabs>
                <w:tab w:val="decimal" w:pos="681"/>
              </w:tabs>
              <w:spacing w:line="240" w:lineRule="exact"/>
              <w:ind w:right="11"/>
              <w:rPr>
                <w:rFonts w:ascii="CordiaUPC" w:eastAsia="Times New Roman" w:hAnsi="CordiaUPC" w:cs="CordiaUPC"/>
                <w:sz w:val="26"/>
                <w:szCs w:val="26"/>
              </w:rPr>
            </w:pPr>
          </w:p>
        </w:tc>
        <w:tc>
          <w:tcPr>
            <w:tcW w:w="178" w:type="dxa"/>
          </w:tcPr>
          <w:p w14:paraId="21C541F8" w14:textId="77777777" w:rsidR="00D00DA5" w:rsidRPr="00D00DA5" w:rsidRDefault="00D00DA5" w:rsidP="00D00DA5">
            <w:pPr>
              <w:tabs>
                <w:tab w:val="decimal" w:pos="765"/>
              </w:tabs>
              <w:spacing w:line="240" w:lineRule="exact"/>
              <w:rPr>
                <w:rFonts w:ascii="CordiaUPC" w:eastAsia="Times New Roman" w:hAnsi="CordiaUPC" w:cs="CordiaUPC"/>
                <w:sz w:val="26"/>
                <w:szCs w:val="26"/>
              </w:rPr>
            </w:pPr>
          </w:p>
        </w:tc>
        <w:tc>
          <w:tcPr>
            <w:tcW w:w="1098" w:type="dxa"/>
            <w:tcBorders>
              <w:top w:val="single" w:sz="4" w:space="0" w:color="auto"/>
              <w:left w:val="nil"/>
              <w:bottom w:val="nil"/>
              <w:right w:val="nil"/>
            </w:tcBorders>
          </w:tcPr>
          <w:p w14:paraId="278094F2" w14:textId="77777777" w:rsidR="00D00DA5" w:rsidRPr="00D00DA5" w:rsidRDefault="00D00DA5" w:rsidP="00D00DA5">
            <w:pPr>
              <w:tabs>
                <w:tab w:val="decimal" w:pos="818"/>
              </w:tabs>
              <w:spacing w:line="240" w:lineRule="exact"/>
              <w:ind w:right="11"/>
              <w:rPr>
                <w:rFonts w:ascii="CordiaUPC" w:eastAsia="Times New Roman" w:hAnsi="CordiaUPC" w:cs="CordiaUPC"/>
                <w:sz w:val="26"/>
                <w:szCs w:val="26"/>
              </w:rPr>
            </w:pPr>
          </w:p>
        </w:tc>
      </w:tr>
      <w:tr w:rsidR="00D00DA5" w:rsidRPr="00D00DA5" w14:paraId="5D7495F1" w14:textId="77777777" w:rsidTr="003C52F5">
        <w:trPr>
          <w:cantSplit/>
        </w:trPr>
        <w:tc>
          <w:tcPr>
            <w:tcW w:w="3870" w:type="dxa"/>
          </w:tcPr>
          <w:p w14:paraId="21F22D06" w14:textId="77777777" w:rsidR="00D00DA5" w:rsidRPr="00D00DA5" w:rsidRDefault="00D00DA5" w:rsidP="00D00DA5">
            <w:pPr>
              <w:spacing w:line="240" w:lineRule="exact"/>
              <w:rPr>
                <w:rFonts w:ascii="CordiaUPC" w:eastAsia="Times New Roman" w:hAnsi="CordiaUPC" w:cs="CordiaUPC"/>
                <w:sz w:val="26"/>
                <w:szCs w:val="26"/>
              </w:rPr>
            </w:pPr>
            <w:r w:rsidRPr="00D00DA5">
              <w:rPr>
                <w:rFonts w:ascii="CordiaUPC" w:eastAsia="Times New Roman" w:hAnsi="CordiaUPC" w:cs="CordiaUPC" w:hint="cs"/>
                <w:sz w:val="26"/>
                <w:szCs w:val="26"/>
              </w:rPr>
              <w:t>Movements in temporary differences</w:t>
            </w:r>
          </w:p>
        </w:tc>
        <w:tc>
          <w:tcPr>
            <w:tcW w:w="590" w:type="dxa"/>
            <w:vAlign w:val="bottom"/>
          </w:tcPr>
          <w:p w14:paraId="62B5F7D3" w14:textId="64509D7A" w:rsidR="00D00DA5" w:rsidRPr="00D00DA5" w:rsidRDefault="00D00DA5" w:rsidP="00D00DA5">
            <w:pPr>
              <w:spacing w:line="240" w:lineRule="exact"/>
              <w:ind w:right="11"/>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1</w:t>
            </w:r>
            <w:r w:rsidR="001C6878">
              <w:rPr>
                <w:rFonts w:ascii="CordiaUPC" w:eastAsia="Times New Roman" w:hAnsi="CordiaUPC" w:cs="CordiaUPC"/>
                <w:i/>
                <w:iCs/>
                <w:sz w:val="26"/>
                <w:szCs w:val="26"/>
              </w:rPr>
              <w:t>5</w:t>
            </w:r>
            <w:r w:rsidRPr="00D00DA5">
              <w:rPr>
                <w:rFonts w:ascii="CordiaUPC" w:eastAsia="Times New Roman" w:hAnsi="CordiaUPC" w:cs="CordiaUPC" w:hint="cs"/>
                <w:i/>
                <w:iCs/>
                <w:sz w:val="26"/>
                <w:szCs w:val="26"/>
              </w:rPr>
              <w:t>.1</w:t>
            </w:r>
          </w:p>
        </w:tc>
        <w:tc>
          <w:tcPr>
            <w:tcW w:w="1134" w:type="dxa"/>
          </w:tcPr>
          <w:p w14:paraId="79F13FC7" w14:textId="4EBEC7F2" w:rsidR="00D00DA5" w:rsidRPr="00D00DA5" w:rsidRDefault="0023003B" w:rsidP="00D00DA5">
            <w:pPr>
              <w:tabs>
                <w:tab w:val="decimal" w:pos="68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(221)</w:t>
            </w:r>
          </w:p>
        </w:tc>
        <w:tc>
          <w:tcPr>
            <w:tcW w:w="178" w:type="dxa"/>
          </w:tcPr>
          <w:p w14:paraId="3728A53D" w14:textId="77777777" w:rsidR="00D00DA5" w:rsidRPr="00D00DA5" w:rsidRDefault="00D00DA5" w:rsidP="00D00DA5">
            <w:pPr>
              <w:tabs>
                <w:tab w:val="decimal" w:pos="765"/>
              </w:tabs>
              <w:spacing w:line="240" w:lineRule="exact"/>
              <w:rPr>
                <w:rFonts w:ascii="CordiaUPC" w:eastAsia="Times New Roman" w:hAnsi="CordiaUPC" w:cs="CordiaUPC"/>
                <w:sz w:val="26"/>
                <w:szCs w:val="26"/>
              </w:rPr>
            </w:pPr>
          </w:p>
        </w:tc>
        <w:tc>
          <w:tcPr>
            <w:tcW w:w="1239" w:type="dxa"/>
          </w:tcPr>
          <w:p w14:paraId="2D57D706" w14:textId="0600C495" w:rsidR="00D00DA5" w:rsidRPr="00D00DA5" w:rsidRDefault="00D00DA5" w:rsidP="00D00DA5">
            <w:pPr>
              <w:tabs>
                <w:tab w:val="decimal" w:pos="900"/>
              </w:tabs>
              <w:spacing w:line="240" w:lineRule="exact"/>
              <w:ind w:right="11"/>
              <w:rPr>
                <w:rFonts w:ascii="CordiaUPC" w:eastAsia="Times New Roman" w:hAnsi="CordiaUPC" w:cs="CordiaUPC"/>
                <w:sz w:val="26"/>
                <w:szCs w:val="26"/>
              </w:rPr>
            </w:pPr>
            <w:r w:rsidRPr="00D00DA5">
              <w:rPr>
                <w:rFonts w:ascii="CordiaUPC" w:eastAsia="Times New Roman" w:hAnsi="CordiaUPC" w:cs="CordiaUPC" w:hint="cs"/>
                <w:sz w:val="26"/>
                <w:szCs w:val="26"/>
              </w:rPr>
              <w:t>169</w:t>
            </w:r>
          </w:p>
        </w:tc>
        <w:tc>
          <w:tcPr>
            <w:tcW w:w="178" w:type="dxa"/>
          </w:tcPr>
          <w:p w14:paraId="1DE0CE0F" w14:textId="77777777" w:rsidR="00D00DA5" w:rsidRPr="00D00DA5" w:rsidRDefault="00D00DA5" w:rsidP="00D00DA5">
            <w:pPr>
              <w:tabs>
                <w:tab w:val="decimal" w:pos="765"/>
              </w:tabs>
              <w:spacing w:line="240" w:lineRule="exact"/>
              <w:rPr>
                <w:rFonts w:ascii="CordiaUPC" w:eastAsia="Times New Roman" w:hAnsi="CordiaUPC" w:cs="CordiaUPC"/>
                <w:sz w:val="26"/>
                <w:szCs w:val="26"/>
              </w:rPr>
            </w:pPr>
          </w:p>
        </w:tc>
        <w:tc>
          <w:tcPr>
            <w:tcW w:w="1098" w:type="dxa"/>
          </w:tcPr>
          <w:p w14:paraId="544DD6DC" w14:textId="2438D00F" w:rsidR="00D00DA5" w:rsidRPr="00D00DA5" w:rsidRDefault="0023003B" w:rsidP="00D00DA5">
            <w:pPr>
              <w:tabs>
                <w:tab w:val="decimal" w:pos="68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73</w:t>
            </w:r>
          </w:p>
        </w:tc>
        <w:tc>
          <w:tcPr>
            <w:tcW w:w="178" w:type="dxa"/>
          </w:tcPr>
          <w:p w14:paraId="4938A5B7" w14:textId="77777777" w:rsidR="00D00DA5" w:rsidRPr="00D00DA5" w:rsidRDefault="00D00DA5" w:rsidP="00D00DA5">
            <w:pPr>
              <w:tabs>
                <w:tab w:val="decimal" w:pos="765"/>
              </w:tabs>
              <w:spacing w:line="240" w:lineRule="exact"/>
              <w:rPr>
                <w:rFonts w:ascii="CordiaUPC" w:eastAsia="Times New Roman" w:hAnsi="CordiaUPC" w:cs="CordiaUPC"/>
                <w:sz w:val="26"/>
                <w:szCs w:val="26"/>
              </w:rPr>
            </w:pPr>
          </w:p>
        </w:tc>
        <w:tc>
          <w:tcPr>
            <w:tcW w:w="1098" w:type="dxa"/>
          </w:tcPr>
          <w:p w14:paraId="1D3A379F" w14:textId="22C82C62" w:rsidR="00D00DA5" w:rsidRPr="00D00DA5" w:rsidRDefault="00D00DA5" w:rsidP="00D00DA5">
            <w:pPr>
              <w:tabs>
                <w:tab w:val="decimal" w:pos="818"/>
              </w:tabs>
              <w:spacing w:line="240" w:lineRule="exact"/>
              <w:ind w:right="11"/>
              <w:rPr>
                <w:rFonts w:ascii="CordiaUPC" w:eastAsia="Times New Roman" w:hAnsi="CordiaUPC" w:cs="CordiaUPC"/>
                <w:sz w:val="26"/>
                <w:szCs w:val="26"/>
              </w:rPr>
            </w:pPr>
            <w:r w:rsidRPr="00D00DA5">
              <w:rPr>
                <w:rFonts w:ascii="CordiaUPC" w:eastAsia="Times New Roman" w:hAnsi="CordiaUPC" w:cs="CordiaUPC" w:hint="cs"/>
                <w:sz w:val="26"/>
                <w:szCs w:val="26"/>
              </w:rPr>
              <w:t>329</w:t>
            </w:r>
          </w:p>
        </w:tc>
      </w:tr>
      <w:tr w:rsidR="00D00DA5" w:rsidRPr="00D00DA5" w14:paraId="7E0ACD36" w14:textId="77777777" w:rsidTr="003C52F5">
        <w:trPr>
          <w:cantSplit/>
        </w:trPr>
        <w:tc>
          <w:tcPr>
            <w:tcW w:w="3870" w:type="dxa"/>
          </w:tcPr>
          <w:p w14:paraId="5CA92DD1" w14:textId="77777777" w:rsidR="00D00DA5" w:rsidRPr="00D00DA5" w:rsidRDefault="00D00DA5" w:rsidP="00D00DA5">
            <w:pPr>
              <w:spacing w:line="240" w:lineRule="exact"/>
              <w:ind w:left="360" w:hanging="360"/>
              <w:rPr>
                <w:rFonts w:ascii="CordiaUPC" w:eastAsia="Times New Roman" w:hAnsi="CordiaUPC" w:cs="CordiaUPC"/>
                <w:b/>
                <w:bCs/>
                <w:sz w:val="26"/>
                <w:szCs w:val="26"/>
              </w:rPr>
            </w:pPr>
          </w:p>
        </w:tc>
        <w:tc>
          <w:tcPr>
            <w:tcW w:w="590" w:type="dxa"/>
            <w:vAlign w:val="bottom"/>
          </w:tcPr>
          <w:p w14:paraId="614FA103" w14:textId="77777777" w:rsidR="00D00DA5" w:rsidRPr="00D00DA5" w:rsidRDefault="00D00DA5" w:rsidP="00D00DA5">
            <w:pPr>
              <w:spacing w:line="240" w:lineRule="exact"/>
              <w:ind w:right="11"/>
              <w:jc w:val="center"/>
              <w:rPr>
                <w:rFonts w:ascii="CordiaUPC" w:eastAsia="Times New Roman" w:hAnsi="CordiaUPC" w:cs="CordiaUPC"/>
                <w:i/>
                <w:iCs/>
                <w:sz w:val="26"/>
                <w:szCs w:val="26"/>
              </w:rPr>
            </w:pPr>
          </w:p>
        </w:tc>
        <w:tc>
          <w:tcPr>
            <w:tcW w:w="1134" w:type="dxa"/>
            <w:tcBorders>
              <w:top w:val="single" w:sz="4" w:space="0" w:color="auto"/>
              <w:left w:val="nil"/>
              <w:bottom w:val="single" w:sz="4" w:space="0" w:color="auto"/>
              <w:right w:val="nil"/>
            </w:tcBorders>
          </w:tcPr>
          <w:p w14:paraId="46E0D41E" w14:textId="5D04B023" w:rsidR="00D00DA5" w:rsidRPr="00D00DA5" w:rsidRDefault="0023003B" w:rsidP="00D00DA5">
            <w:pPr>
              <w:tabs>
                <w:tab w:val="decimal" w:pos="68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(221)</w:t>
            </w:r>
          </w:p>
        </w:tc>
        <w:tc>
          <w:tcPr>
            <w:tcW w:w="178" w:type="dxa"/>
          </w:tcPr>
          <w:p w14:paraId="3A366F8C" w14:textId="77777777" w:rsidR="00D00DA5" w:rsidRPr="00D00DA5" w:rsidRDefault="00D00DA5" w:rsidP="00D00DA5">
            <w:pPr>
              <w:tabs>
                <w:tab w:val="decimal" w:pos="765"/>
              </w:tabs>
              <w:spacing w:line="240" w:lineRule="exact"/>
              <w:rPr>
                <w:rFonts w:ascii="CordiaUPC" w:eastAsia="Times New Roman" w:hAnsi="CordiaUPC" w:cs="CordiaUPC"/>
                <w:b/>
                <w:bCs/>
                <w:sz w:val="26"/>
                <w:szCs w:val="26"/>
              </w:rPr>
            </w:pPr>
          </w:p>
        </w:tc>
        <w:tc>
          <w:tcPr>
            <w:tcW w:w="1239" w:type="dxa"/>
            <w:tcBorders>
              <w:top w:val="single" w:sz="4" w:space="0" w:color="auto"/>
              <w:left w:val="nil"/>
              <w:bottom w:val="single" w:sz="4" w:space="0" w:color="auto"/>
              <w:right w:val="nil"/>
            </w:tcBorders>
          </w:tcPr>
          <w:p w14:paraId="55620FDF" w14:textId="2B864E62" w:rsidR="00D00DA5" w:rsidRPr="00D00DA5" w:rsidRDefault="00D00DA5" w:rsidP="00D00DA5">
            <w:pPr>
              <w:tabs>
                <w:tab w:val="decimal" w:pos="900"/>
              </w:tabs>
              <w:spacing w:line="240" w:lineRule="exact"/>
              <w:ind w:right="11"/>
              <w:rPr>
                <w:rFonts w:ascii="CordiaUPC" w:eastAsia="Times New Roman" w:hAnsi="CordiaUPC" w:cs="CordiaUPC"/>
                <w:b/>
                <w:bCs/>
                <w:sz w:val="26"/>
                <w:szCs w:val="26"/>
              </w:rPr>
            </w:pPr>
            <w:r w:rsidRPr="00D00DA5">
              <w:rPr>
                <w:rFonts w:ascii="CordiaUPC" w:eastAsia="Times New Roman" w:hAnsi="CordiaUPC" w:cs="CordiaUPC" w:hint="cs"/>
                <w:b/>
                <w:bCs/>
                <w:sz w:val="26"/>
                <w:szCs w:val="26"/>
              </w:rPr>
              <w:t>169</w:t>
            </w:r>
          </w:p>
        </w:tc>
        <w:tc>
          <w:tcPr>
            <w:tcW w:w="178" w:type="dxa"/>
          </w:tcPr>
          <w:p w14:paraId="2E07B8D4" w14:textId="77777777" w:rsidR="00D00DA5" w:rsidRPr="00D00DA5" w:rsidRDefault="00D00DA5" w:rsidP="00D00DA5">
            <w:pPr>
              <w:tabs>
                <w:tab w:val="decimal" w:pos="765"/>
              </w:tabs>
              <w:spacing w:line="240" w:lineRule="exact"/>
              <w:rPr>
                <w:rFonts w:ascii="CordiaUPC" w:eastAsia="Times New Roman" w:hAnsi="CordiaUPC" w:cs="CordiaUPC"/>
                <w:b/>
                <w:bCs/>
                <w:sz w:val="26"/>
                <w:szCs w:val="26"/>
              </w:rPr>
            </w:pPr>
          </w:p>
        </w:tc>
        <w:tc>
          <w:tcPr>
            <w:tcW w:w="1098" w:type="dxa"/>
            <w:tcBorders>
              <w:top w:val="single" w:sz="4" w:space="0" w:color="auto"/>
              <w:left w:val="nil"/>
              <w:bottom w:val="single" w:sz="4" w:space="0" w:color="auto"/>
              <w:right w:val="nil"/>
            </w:tcBorders>
          </w:tcPr>
          <w:p w14:paraId="794A562F" w14:textId="3C42126A" w:rsidR="00D00DA5" w:rsidRPr="00D00DA5" w:rsidRDefault="0023003B" w:rsidP="00D00DA5">
            <w:pPr>
              <w:tabs>
                <w:tab w:val="decimal" w:pos="68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73</w:t>
            </w:r>
          </w:p>
        </w:tc>
        <w:tc>
          <w:tcPr>
            <w:tcW w:w="178" w:type="dxa"/>
          </w:tcPr>
          <w:p w14:paraId="33D9399E" w14:textId="77777777" w:rsidR="00D00DA5" w:rsidRPr="00D00DA5" w:rsidRDefault="00D00DA5" w:rsidP="00D00DA5">
            <w:pPr>
              <w:tabs>
                <w:tab w:val="decimal" w:pos="765"/>
              </w:tabs>
              <w:spacing w:line="240" w:lineRule="exact"/>
              <w:rPr>
                <w:rFonts w:ascii="CordiaUPC" w:eastAsia="Times New Roman" w:hAnsi="CordiaUPC" w:cs="CordiaUPC"/>
                <w:b/>
                <w:bCs/>
                <w:sz w:val="26"/>
                <w:szCs w:val="26"/>
              </w:rPr>
            </w:pPr>
          </w:p>
        </w:tc>
        <w:tc>
          <w:tcPr>
            <w:tcW w:w="1098" w:type="dxa"/>
            <w:tcBorders>
              <w:top w:val="single" w:sz="4" w:space="0" w:color="auto"/>
              <w:left w:val="nil"/>
              <w:bottom w:val="single" w:sz="4" w:space="0" w:color="auto"/>
              <w:right w:val="nil"/>
            </w:tcBorders>
          </w:tcPr>
          <w:p w14:paraId="2F8435A5" w14:textId="75409B8C" w:rsidR="00D00DA5" w:rsidRPr="00D00DA5" w:rsidRDefault="00D00DA5" w:rsidP="00D00DA5">
            <w:pPr>
              <w:tabs>
                <w:tab w:val="decimal" w:pos="818"/>
              </w:tabs>
              <w:spacing w:line="240" w:lineRule="exact"/>
              <w:ind w:right="11"/>
              <w:rPr>
                <w:rFonts w:ascii="CordiaUPC" w:eastAsia="Times New Roman" w:hAnsi="CordiaUPC" w:cs="CordiaUPC"/>
                <w:b/>
                <w:bCs/>
                <w:sz w:val="26"/>
                <w:szCs w:val="26"/>
              </w:rPr>
            </w:pPr>
            <w:r w:rsidRPr="00D00DA5">
              <w:rPr>
                <w:rFonts w:ascii="CordiaUPC" w:eastAsia="Times New Roman" w:hAnsi="CordiaUPC" w:cs="CordiaUPC" w:hint="cs"/>
                <w:b/>
                <w:bCs/>
                <w:sz w:val="26"/>
                <w:szCs w:val="26"/>
              </w:rPr>
              <w:t>329</w:t>
            </w:r>
          </w:p>
        </w:tc>
      </w:tr>
      <w:tr w:rsidR="00D00DA5" w:rsidRPr="00D00DA5" w14:paraId="0D0D9E20" w14:textId="77777777" w:rsidTr="003C52F5">
        <w:trPr>
          <w:cantSplit/>
        </w:trPr>
        <w:tc>
          <w:tcPr>
            <w:tcW w:w="3870" w:type="dxa"/>
          </w:tcPr>
          <w:p w14:paraId="7F6F7B63" w14:textId="77777777" w:rsidR="00D00DA5" w:rsidRPr="00D00DA5" w:rsidRDefault="00D00DA5" w:rsidP="00D00DA5">
            <w:pPr>
              <w:spacing w:line="240" w:lineRule="exact"/>
              <w:ind w:left="360" w:hanging="360"/>
              <w:rPr>
                <w:rFonts w:ascii="CordiaUPC" w:eastAsia="Times New Roman" w:hAnsi="CordiaUPC" w:cs="CordiaUPC"/>
                <w:b/>
                <w:bCs/>
                <w:sz w:val="26"/>
                <w:szCs w:val="26"/>
              </w:rPr>
            </w:pPr>
          </w:p>
        </w:tc>
        <w:tc>
          <w:tcPr>
            <w:tcW w:w="590" w:type="dxa"/>
          </w:tcPr>
          <w:p w14:paraId="72DD7F05" w14:textId="77777777" w:rsidR="00D00DA5" w:rsidRPr="00D00DA5" w:rsidRDefault="00D00DA5" w:rsidP="00D00DA5">
            <w:pPr>
              <w:tabs>
                <w:tab w:val="decimal" w:pos="731"/>
              </w:tabs>
              <w:spacing w:line="240" w:lineRule="exact"/>
              <w:ind w:right="11"/>
              <w:rPr>
                <w:rFonts w:ascii="CordiaUPC" w:eastAsia="Times New Roman" w:hAnsi="CordiaUPC" w:cs="CordiaUPC"/>
                <w:b/>
                <w:bCs/>
                <w:sz w:val="26"/>
                <w:szCs w:val="26"/>
              </w:rPr>
            </w:pPr>
          </w:p>
        </w:tc>
        <w:tc>
          <w:tcPr>
            <w:tcW w:w="1134" w:type="dxa"/>
            <w:tcBorders>
              <w:top w:val="single" w:sz="4" w:space="0" w:color="auto"/>
              <w:left w:val="nil"/>
              <w:right w:val="nil"/>
            </w:tcBorders>
            <w:vAlign w:val="bottom"/>
          </w:tcPr>
          <w:p w14:paraId="365EDEF9" w14:textId="77777777" w:rsidR="00D00DA5" w:rsidRPr="00D00DA5" w:rsidRDefault="00D00DA5" w:rsidP="00D00DA5">
            <w:pPr>
              <w:tabs>
                <w:tab w:val="decimal" w:pos="681"/>
              </w:tabs>
              <w:spacing w:line="240" w:lineRule="exact"/>
              <w:ind w:right="11"/>
              <w:rPr>
                <w:rFonts w:ascii="CordiaUPC" w:eastAsia="Times New Roman" w:hAnsi="CordiaUPC" w:cs="CordiaUPC"/>
                <w:b/>
                <w:bCs/>
                <w:sz w:val="26"/>
                <w:szCs w:val="26"/>
              </w:rPr>
            </w:pPr>
          </w:p>
        </w:tc>
        <w:tc>
          <w:tcPr>
            <w:tcW w:w="178" w:type="dxa"/>
            <w:vAlign w:val="bottom"/>
          </w:tcPr>
          <w:p w14:paraId="709CCF8B" w14:textId="77777777" w:rsidR="00D00DA5" w:rsidRPr="00D00DA5" w:rsidRDefault="00D00DA5" w:rsidP="00D00DA5">
            <w:pPr>
              <w:tabs>
                <w:tab w:val="decimal" w:pos="765"/>
              </w:tabs>
              <w:spacing w:line="240" w:lineRule="exact"/>
              <w:rPr>
                <w:rFonts w:ascii="CordiaUPC" w:eastAsia="Times New Roman" w:hAnsi="CordiaUPC" w:cs="CordiaUPC"/>
                <w:b/>
                <w:bCs/>
                <w:sz w:val="26"/>
                <w:szCs w:val="26"/>
              </w:rPr>
            </w:pPr>
          </w:p>
        </w:tc>
        <w:tc>
          <w:tcPr>
            <w:tcW w:w="1239" w:type="dxa"/>
            <w:tcBorders>
              <w:top w:val="single" w:sz="4" w:space="0" w:color="auto"/>
              <w:left w:val="nil"/>
              <w:right w:val="nil"/>
            </w:tcBorders>
            <w:vAlign w:val="bottom"/>
          </w:tcPr>
          <w:p w14:paraId="4AD30693" w14:textId="77777777" w:rsidR="00D00DA5" w:rsidRPr="00D00DA5" w:rsidRDefault="00D00DA5" w:rsidP="00D00DA5">
            <w:pPr>
              <w:tabs>
                <w:tab w:val="decimal" w:pos="900"/>
              </w:tabs>
              <w:spacing w:line="240" w:lineRule="exact"/>
              <w:ind w:right="11"/>
              <w:rPr>
                <w:rFonts w:ascii="CordiaUPC" w:eastAsia="Times New Roman" w:hAnsi="CordiaUPC" w:cs="CordiaUPC"/>
                <w:b/>
                <w:bCs/>
                <w:sz w:val="26"/>
                <w:szCs w:val="26"/>
              </w:rPr>
            </w:pPr>
          </w:p>
        </w:tc>
        <w:tc>
          <w:tcPr>
            <w:tcW w:w="178" w:type="dxa"/>
            <w:vAlign w:val="bottom"/>
          </w:tcPr>
          <w:p w14:paraId="1CB011A4" w14:textId="77777777" w:rsidR="00D00DA5" w:rsidRPr="00D00DA5" w:rsidRDefault="00D00DA5" w:rsidP="00D00DA5">
            <w:pPr>
              <w:spacing w:line="240" w:lineRule="exact"/>
              <w:rPr>
                <w:rFonts w:ascii="CordiaUPC" w:eastAsia="Times New Roman" w:hAnsi="CordiaUPC" w:cs="CordiaUPC"/>
                <w:sz w:val="26"/>
                <w:szCs w:val="26"/>
              </w:rPr>
            </w:pPr>
          </w:p>
        </w:tc>
        <w:tc>
          <w:tcPr>
            <w:tcW w:w="1098" w:type="dxa"/>
            <w:tcBorders>
              <w:top w:val="single" w:sz="4" w:space="0" w:color="auto"/>
              <w:left w:val="nil"/>
              <w:right w:val="nil"/>
            </w:tcBorders>
            <w:vAlign w:val="bottom"/>
          </w:tcPr>
          <w:p w14:paraId="29A18B0F" w14:textId="77777777" w:rsidR="00D00DA5" w:rsidRPr="00D00DA5" w:rsidRDefault="00D00DA5" w:rsidP="00D00DA5">
            <w:pPr>
              <w:tabs>
                <w:tab w:val="decimal" w:pos="681"/>
              </w:tabs>
              <w:spacing w:line="240" w:lineRule="exact"/>
              <w:ind w:right="11"/>
              <w:rPr>
                <w:rFonts w:ascii="CordiaUPC" w:eastAsia="Times New Roman" w:hAnsi="CordiaUPC" w:cs="CordiaUPC"/>
                <w:b/>
                <w:bCs/>
                <w:sz w:val="26"/>
                <w:szCs w:val="26"/>
              </w:rPr>
            </w:pPr>
          </w:p>
        </w:tc>
        <w:tc>
          <w:tcPr>
            <w:tcW w:w="178" w:type="dxa"/>
            <w:vAlign w:val="bottom"/>
          </w:tcPr>
          <w:p w14:paraId="3560870E" w14:textId="77777777" w:rsidR="00D00DA5" w:rsidRPr="00D00DA5" w:rsidRDefault="00D00DA5" w:rsidP="00D00DA5">
            <w:pPr>
              <w:tabs>
                <w:tab w:val="decimal" w:pos="765"/>
              </w:tabs>
              <w:spacing w:line="240" w:lineRule="exact"/>
              <w:rPr>
                <w:rFonts w:ascii="CordiaUPC" w:eastAsia="Times New Roman" w:hAnsi="CordiaUPC" w:cs="CordiaUPC"/>
                <w:b/>
                <w:bCs/>
                <w:sz w:val="26"/>
                <w:szCs w:val="26"/>
              </w:rPr>
            </w:pPr>
          </w:p>
        </w:tc>
        <w:tc>
          <w:tcPr>
            <w:tcW w:w="1098" w:type="dxa"/>
            <w:tcBorders>
              <w:top w:val="single" w:sz="4" w:space="0" w:color="auto"/>
              <w:left w:val="nil"/>
              <w:right w:val="nil"/>
            </w:tcBorders>
            <w:vAlign w:val="bottom"/>
          </w:tcPr>
          <w:p w14:paraId="5329FE4C" w14:textId="77777777" w:rsidR="00D00DA5" w:rsidRPr="00D00DA5" w:rsidRDefault="00D00DA5" w:rsidP="00D00DA5">
            <w:pPr>
              <w:tabs>
                <w:tab w:val="decimal" w:pos="818"/>
              </w:tabs>
              <w:spacing w:line="240" w:lineRule="exact"/>
              <w:ind w:right="11"/>
              <w:rPr>
                <w:rFonts w:ascii="CordiaUPC" w:eastAsia="Times New Roman" w:hAnsi="CordiaUPC" w:cs="CordiaUPC"/>
                <w:b/>
                <w:bCs/>
                <w:sz w:val="26"/>
                <w:szCs w:val="26"/>
              </w:rPr>
            </w:pPr>
          </w:p>
        </w:tc>
      </w:tr>
      <w:tr w:rsidR="00D00DA5" w:rsidRPr="00D00DA5" w14:paraId="180A671A" w14:textId="77777777" w:rsidTr="003C52F5">
        <w:trPr>
          <w:cantSplit/>
        </w:trPr>
        <w:tc>
          <w:tcPr>
            <w:tcW w:w="3870" w:type="dxa"/>
          </w:tcPr>
          <w:p w14:paraId="5E77F668" w14:textId="77777777" w:rsidR="00D00DA5" w:rsidRPr="00D00DA5" w:rsidRDefault="00D00DA5" w:rsidP="00D00DA5">
            <w:pPr>
              <w:spacing w:line="240" w:lineRule="exact"/>
              <w:ind w:left="360" w:hanging="360"/>
              <w:rPr>
                <w:rFonts w:ascii="CordiaUPC" w:eastAsia="Times New Roman" w:hAnsi="CordiaUPC" w:cs="CordiaUPC"/>
                <w:sz w:val="26"/>
                <w:szCs w:val="26"/>
              </w:rPr>
            </w:pPr>
            <w:r w:rsidRPr="00D00DA5">
              <w:rPr>
                <w:rFonts w:ascii="CordiaUPC" w:eastAsia="Times New Roman" w:hAnsi="CordiaUPC" w:cs="CordiaUPC" w:hint="cs"/>
                <w:b/>
                <w:bCs/>
                <w:sz w:val="26"/>
                <w:szCs w:val="26"/>
              </w:rPr>
              <w:t xml:space="preserve">Total </w:t>
            </w:r>
          </w:p>
        </w:tc>
        <w:tc>
          <w:tcPr>
            <w:tcW w:w="590" w:type="dxa"/>
          </w:tcPr>
          <w:p w14:paraId="3B34EA3E" w14:textId="77777777" w:rsidR="00D00DA5" w:rsidRPr="00D00DA5" w:rsidRDefault="00D00DA5" w:rsidP="00D00DA5">
            <w:pPr>
              <w:tabs>
                <w:tab w:val="decimal" w:pos="731"/>
              </w:tabs>
              <w:spacing w:line="240" w:lineRule="exact"/>
              <w:ind w:right="11"/>
              <w:rPr>
                <w:rFonts w:ascii="CordiaUPC" w:eastAsia="Times New Roman" w:hAnsi="CordiaUPC" w:cs="CordiaUPC"/>
                <w:b/>
                <w:bCs/>
                <w:sz w:val="26"/>
                <w:szCs w:val="26"/>
              </w:rPr>
            </w:pPr>
          </w:p>
        </w:tc>
        <w:tc>
          <w:tcPr>
            <w:tcW w:w="1134" w:type="dxa"/>
            <w:tcBorders>
              <w:left w:val="nil"/>
              <w:bottom w:val="double" w:sz="4" w:space="0" w:color="auto"/>
              <w:right w:val="nil"/>
            </w:tcBorders>
            <w:vAlign w:val="bottom"/>
          </w:tcPr>
          <w:p w14:paraId="780B2D07" w14:textId="19056E12" w:rsidR="00D00DA5" w:rsidRPr="00D00DA5" w:rsidRDefault="0023003B" w:rsidP="00D00DA5">
            <w:pPr>
              <w:tabs>
                <w:tab w:val="decimal" w:pos="68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653</w:t>
            </w:r>
          </w:p>
        </w:tc>
        <w:tc>
          <w:tcPr>
            <w:tcW w:w="178" w:type="dxa"/>
            <w:vAlign w:val="bottom"/>
          </w:tcPr>
          <w:p w14:paraId="5FCB63F2" w14:textId="77777777" w:rsidR="00D00DA5" w:rsidRPr="00D00DA5" w:rsidRDefault="00D00DA5" w:rsidP="00D00DA5">
            <w:pPr>
              <w:tabs>
                <w:tab w:val="decimal" w:pos="765"/>
              </w:tabs>
              <w:spacing w:line="240" w:lineRule="exact"/>
              <w:rPr>
                <w:rFonts w:ascii="CordiaUPC" w:eastAsia="Times New Roman" w:hAnsi="CordiaUPC" w:cs="CordiaUPC"/>
                <w:b/>
                <w:bCs/>
                <w:sz w:val="26"/>
                <w:szCs w:val="26"/>
              </w:rPr>
            </w:pPr>
          </w:p>
        </w:tc>
        <w:tc>
          <w:tcPr>
            <w:tcW w:w="1239" w:type="dxa"/>
            <w:tcBorders>
              <w:left w:val="nil"/>
              <w:bottom w:val="double" w:sz="4" w:space="0" w:color="auto"/>
              <w:right w:val="nil"/>
            </w:tcBorders>
            <w:vAlign w:val="bottom"/>
          </w:tcPr>
          <w:p w14:paraId="18C6253D" w14:textId="0B537F37" w:rsidR="00D00DA5" w:rsidRPr="00D00DA5" w:rsidRDefault="00D00DA5" w:rsidP="00D00DA5">
            <w:pPr>
              <w:tabs>
                <w:tab w:val="decimal" w:pos="900"/>
              </w:tabs>
              <w:spacing w:line="240" w:lineRule="exact"/>
              <w:ind w:right="11"/>
              <w:rPr>
                <w:rFonts w:ascii="CordiaUPC" w:eastAsia="Times New Roman" w:hAnsi="CordiaUPC" w:cs="CordiaUPC"/>
                <w:b/>
                <w:bCs/>
                <w:sz w:val="26"/>
                <w:szCs w:val="26"/>
              </w:rPr>
            </w:pPr>
            <w:r w:rsidRPr="00D00DA5">
              <w:rPr>
                <w:rFonts w:ascii="CordiaUPC" w:eastAsia="Times New Roman" w:hAnsi="CordiaUPC" w:cs="CordiaUPC" w:hint="cs"/>
                <w:b/>
                <w:bCs/>
                <w:sz w:val="26"/>
                <w:szCs w:val="26"/>
              </w:rPr>
              <w:t>941</w:t>
            </w:r>
          </w:p>
        </w:tc>
        <w:tc>
          <w:tcPr>
            <w:tcW w:w="178" w:type="dxa"/>
            <w:vAlign w:val="bottom"/>
          </w:tcPr>
          <w:p w14:paraId="048F6556" w14:textId="77777777" w:rsidR="00D00DA5" w:rsidRPr="00D00DA5" w:rsidRDefault="00D00DA5" w:rsidP="00D00DA5">
            <w:pPr>
              <w:spacing w:line="240" w:lineRule="exact"/>
              <w:rPr>
                <w:rFonts w:ascii="CordiaUPC" w:eastAsia="Times New Roman" w:hAnsi="CordiaUPC" w:cs="CordiaUPC"/>
                <w:sz w:val="26"/>
                <w:szCs w:val="26"/>
              </w:rPr>
            </w:pPr>
          </w:p>
        </w:tc>
        <w:tc>
          <w:tcPr>
            <w:tcW w:w="1098" w:type="dxa"/>
            <w:tcBorders>
              <w:left w:val="nil"/>
              <w:bottom w:val="double" w:sz="4" w:space="0" w:color="auto"/>
              <w:right w:val="nil"/>
            </w:tcBorders>
            <w:vAlign w:val="bottom"/>
          </w:tcPr>
          <w:p w14:paraId="0C2F555C" w14:textId="3B551042" w:rsidR="00D00DA5" w:rsidRPr="00D00DA5" w:rsidRDefault="0023003B" w:rsidP="00D00DA5">
            <w:pPr>
              <w:tabs>
                <w:tab w:val="decimal" w:pos="68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73</w:t>
            </w:r>
          </w:p>
        </w:tc>
        <w:tc>
          <w:tcPr>
            <w:tcW w:w="178" w:type="dxa"/>
            <w:vAlign w:val="bottom"/>
          </w:tcPr>
          <w:p w14:paraId="0EEA57FB" w14:textId="77777777" w:rsidR="00D00DA5" w:rsidRPr="00D00DA5" w:rsidRDefault="00D00DA5" w:rsidP="00D00DA5">
            <w:pPr>
              <w:tabs>
                <w:tab w:val="decimal" w:pos="765"/>
              </w:tabs>
              <w:spacing w:line="240" w:lineRule="exact"/>
              <w:rPr>
                <w:rFonts w:ascii="CordiaUPC" w:eastAsia="Times New Roman" w:hAnsi="CordiaUPC" w:cs="CordiaUPC"/>
                <w:b/>
                <w:bCs/>
                <w:sz w:val="26"/>
                <w:szCs w:val="26"/>
              </w:rPr>
            </w:pPr>
          </w:p>
        </w:tc>
        <w:tc>
          <w:tcPr>
            <w:tcW w:w="1098" w:type="dxa"/>
            <w:tcBorders>
              <w:left w:val="nil"/>
              <w:bottom w:val="double" w:sz="4" w:space="0" w:color="auto"/>
              <w:right w:val="nil"/>
            </w:tcBorders>
            <w:vAlign w:val="bottom"/>
          </w:tcPr>
          <w:p w14:paraId="4F3DFC71" w14:textId="69B80F36" w:rsidR="00D00DA5" w:rsidRPr="00D00DA5" w:rsidRDefault="00D00DA5" w:rsidP="00D00DA5">
            <w:pPr>
              <w:tabs>
                <w:tab w:val="decimal" w:pos="818"/>
              </w:tabs>
              <w:spacing w:line="240" w:lineRule="exact"/>
              <w:ind w:right="11"/>
              <w:rPr>
                <w:rFonts w:ascii="CordiaUPC" w:eastAsia="Times New Roman" w:hAnsi="CordiaUPC" w:cs="CordiaUPC"/>
                <w:b/>
                <w:bCs/>
                <w:sz w:val="26"/>
                <w:szCs w:val="26"/>
              </w:rPr>
            </w:pPr>
            <w:r w:rsidRPr="00D00DA5">
              <w:rPr>
                <w:rFonts w:ascii="CordiaUPC" w:eastAsia="Times New Roman" w:hAnsi="CordiaUPC" w:cs="CordiaUPC" w:hint="cs"/>
                <w:b/>
                <w:bCs/>
                <w:sz w:val="26"/>
                <w:szCs w:val="26"/>
              </w:rPr>
              <w:t>329</w:t>
            </w:r>
          </w:p>
        </w:tc>
      </w:tr>
    </w:tbl>
    <w:p w14:paraId="0DE2D689" w14:textId="77777777" w:rsidR="00224E19" w:rsidRPr="00D00DA5" w:rsidRDefault="00224E19" w:rsidP="00D00DA5">
      <w:pPr>
        <w:tabs>
          <w:tab w:val="left" w:pos="540"/>
          <w:tab w:val="left" w:pos="1080"/>
        </w:tabs>
        <w:spacing w:line="240" w:lineRule="exact"/>
        <w:ind w:left="540" w:right="389"/>
        <w:jc w:val="thaiDistribute"/>
        <w:rPr>
          <w:rFonts w:ascii="CordiaUPC" w:eastAsia="Times New Roman" w:hAnsi="CordiaUPC" w:cs="CordiaUPC"/>
          <w:sz w:val="26"/>
          <w:szCs w:val="26"/>
          <w:lang w:val="en-AU" w:bidi="th-TH"/>
        </w:rPr>
      </w:pPr>
    </w:p>
    <w:p w14:paraId="79608D69" w14:textId="77777777" w:rsidR="004B6430" w:rsidRPr="00D00DA5" w:rsidRDefault="004B6430" w:rsidP="00D00DA5">
      <w:pPr>
        <w:spacing w:line="240" w:lineRule="exact"/>
        <w:ind w:left="540"/>
        <w:jc w:val="both"/>
        <w:rPr>
          <w:rFonts w:ascii="CordiaUPC" w:hAnsi="CordiaUPC" w:cs="CordiaUPC"/>
          <w:b/>
          <w:bCs/>
          <w:i/>
          <w:iCs/>
          <w:sz w:val="26"/>
          <w:szCs w:val="26"/>
          <w:cs/>
          <w:lang w:bidi="th-TH"/>
        </w:rPr>
      </w:pPr>
      <w:r w:rsidRPr="00D00DA5">
        <w:rPr>
          <w:rFonts w:ascii="CordiaUPC" w:hAnsi="CordiaUPC" w:cs="CordiaUPC" w:hint="cs"/>
          <w:b/>
          <w:bCs/>
          <w:i/>
          <w:iCs/>
          <w:sz w:val="26"/>
          <w:szCs w:val="26"/>
        </w:rPr>
        <w:t>Income tax recognised in other comprehensive income</w:t>
      </w:r>
    </w:p>
    <w:p w14:paraId="3767D726" w14:textId="77777777" w:rsidR="00D00DA5" w:rsidRPr="00D00DA5" w:rsidRDefault="00D00DA5" w:rsidP="00D00DA5">
      <w:pPr>
        <w:tabs>
          <w:tab w:val="left" w:pos="540"/>
          <w:tab w:val="left" w:pos="1080"/>
        </w:tabs>
        <w:spacing w:line="240" w:lineRule="exact"/>
        <w:ind w:left="540" w:right="389"/>
        <w:jc w:val="thaiDistribute"/>
        <w:rPr>
          <w:rFonts w:ascii="CordiaUPC" w:eastAsia="Times New Roman" w:hAnsi="CordiaUPC" w:cs="CordiaUPC"/>
          <w:sz w:val="26"/>
          <w:szCs w:val="26"/>
          <w:cs/>
          <w:lang w:val="en-AU" w:bidi="th-TH"/>
        </w:rPr>
      </w:pPr>
    </w:p>
    <w:tbl>
      <w:tblPr>
        <w:tblW w:w="9574" w:type="dxa"/>
        <w:tblInd w:w="450" w:type="dxa"/>
        <w:tblLayout w:type="fixed"/>
        <w:tblCellMar>
          <w:left w:w="79" w:type="dxa"/>
          <w:right w:w="79" w:type="dxa"/>
        </w:tblCellMar>
        <w:tblLook w:val="0000" w:firstRow="0" w:lastRow="0" w:firstColumn="0" w:lastColumn="0" w:noHBand="0" w:noVBand="0"/>
      </w:tblPr>
      <w:tblGrid>
        <w:gridCol w:w="3679"/>
        <w:gridCol w:w="810"/>
        <w:gridCol w:w="178"/>
        <w:gridCol w:w="812"/>
        <w:gridCol w:w="178"/>
        <w:gridCol w:w="812"/>
        <w:gridCol w:w="178"/>
        <w:gridCol w:w="902"/>
        <w:gridCol w:w="178"/>
        <w:gridCol w:w="812"/>
        <w:gridCol w:w="43"/>
        <w:gridCol w:w="178"/>
        <w:gridCol w:w="814"/>
      </w:tblGrid>
      <w:tr w:rsidR="00D00DA5" w:rsidRPr="00D00DA5" w14:paraId="2F56CCB5" w14:textId="77777777" w:rsidTr="00757B25">
        <w:trPr>
          <w:cantSplit/>
          <w:trHeight w:val="243"/>
        </w:trPr>
        <w:tc>
          <w:tcPr>
            <w:tcW w:w="3679" w:type="dxa"/>
          </w:tcPr>
          <w:p w14:paraId="25B5A466" w14:textId="77777777" w:rsidR="00D00DA5" w:rsidRPr="00D00DA5" w:rsidRDefault="00D00DA5" w:rsidP="00D00DA5">
            <w:pPr>
              <w:spacing w:line="240" w:lineRule="exact"/>
              <w:rPr>
                <w:rFonts w:ascii="CordiaUPC" w:eastAsia="Times New Roman" w:hAnsi="CordiaUPC" w:cs="CordiaUPC"/>
                <w:b/>
                <w:bCs/>
                <w:sz w:val="26"/>
                <w:szCs w:val="26"/>
                <w:lang w:bidi="th-TH"/>
              </w:rPr>
            </w:pPr>
          </w:p>
        </w:tc>
        <w:tc>
          <w:tcPr>
            <w:tcW w:w="5895" w:type="dxa"/>
            <w:gridSpan w:val="12"/>
          </w:tcPr>
          <w:p w14:paraId="44709D7E" w14:textId="77777777" w:rsidR="00D00DA5" w:rsidRPr="00D00DA5" w:rsidRDefault="00D00DA5" w:rsidP="00D00DA5">
            <w:pPr>
              <w:spacing w:line="240" w:lineRule="exact"/>
              <w:ind w:right="11"/>
              <w:jc w:val="center"/>
              <w:rPr>
                <w:rFonts w:ascii="CordiaUPC" w:eastAsia="Times New Roman" w:hAnsi="CordiaUPC" w:cs="CordiaUPC"/>
                <w:sz w:val="26"/>
                <w:szCs w:val="26"/>
              </w:rPr>
            </w:pPr>
            <w:r w:rsidRPr="00D00DA5">
              <w:rPr>
                <w:rFonts w:ascii="CordiaUPC" w:eastAsia="Times New Roman" w:hAnsi="CordiaUPC" w:cs="CordiaUPC" w:hint="cs"/>
                <w:b/>
                <w:bCs/>
                <w:sz w:val="26"/>
                <w:szCs w:val="26"/>
              </w:rPr>
              <w:t>Consolidated</w:t>
            </w:r>
          </w:p>
        </w:tc>
      </w:tr>
      <w:tr w:rsidR="00D00DA5" w:rsidRPr="00D00DA5" w14:paraId="73ED803F" w14:textId="77777777" w:rsidTr="00757B25">
        <w:trPr>
          <w:cantSplit/>
          <w:trHeight w:val="243"/>
        </w:trPr>
        <w:tc>
          <w:tcPr>
            <w:tcW w:w="3679" w:type="dxa"/>
            <w:vAlign w:val="bottom"/>
          </w:tcPr>
          <w:p w14:paraId="2FF7FEBE" w14:textId="1DA06FC6" w:rsidR="00D00DA5" w:rsidRPr="00D00DA5" w:rsidRDefault="00D00DA5" w:rsidP="00D00DA5">
            <w:pPr>
              <w:spacing w:line="240" w:lineRule="exact"/>
              <w:ind w:right="11"/>
              <w:rPr>
                <w:rFonts w:ascii="CordiaUPC" w:eastAsia="Times New Roman" w:hAnsi="CordiaUPC" w:cs="CordiaUPC"/>
                <w:sz w:val="26"/>
                <w:szCs w:val="26"/>
              </w:rPr>
            </w:pPr>
            <w:r w:rsidRPr="00D00DA5">
              <w:rPr>
                <w:rFonts w:ascii="CordiaUPC" w:eastAsia="Times New Roman" w:hAnsi="CordiaUPC" w:cs="CordiaUPC" w:hint="cs"/>
                <w:b/>
                <w:bCs/>
                <w:i/>
                <w:iCs/>
                <w:sz w:val="26"/>
                <w:szCs w:val="26"/>
                <w:lang w:val="en-US"/>
              </w:rPr>
              <w:t>Three-month period ended 31 March</w:t>
            </w:r>
          </w:p>
        </w:tc>
        <w:tc>
          <w:tcPr>
            <w:tcW w:w="2790" w:type="dxa"/>
            <w:gridSpan w:val="5"/>
          </w:tcPr>
          <w:p w14:paraId="57F48155" w14:textId="2666A80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202</w:t>
            </w:r>
            <w:r>
              <w:rPr>
                <w:rFonts w:ascii="CordiaUPC" w:eastAsia="Times New Roman" w:hAnsi="CordiaUPC" w:cs="CordiaUPC"/>
                <w:sz w:val="26"/>
                <w:szCs w:val="26"/>
              </w:rPr>
              <w:t>1</w:t>
            </w:r>
          </w:p>
        </w:tc>
        <w:tc>
          <w:tcPr>
            <w:tcW w:w="178" w:type="dxa"/>
          </w:tcPr>
          <w:p w14:paraId="5A129090"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p>
        </w:tc>
        <w:tc>
          <w:tcPr>
            <w:tcW w:w="2927" w:type="dxa"/>
            <w:gridSpan w:val="6"/>
          </w:tcPr>
          <w:p w14:paraId="1540D9BA" w14:textId="3B97FAB9"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20</w:t>
            </w:r>
            <w:r>
              <w:rPr>
                <w:rFonts w:ascii="CordiaUPC" w:eastAsia="Times New Roman" w:hAnsi="CordiaUPC" w:cs="CordiaUPC"/>
                <w:sz w:val="26"/>
                <w:szCs w:val="26"/>
              </w:rPr>
              <w:t>20</w:t>
            </w:r>
          </w:p>
        </w:tc>
      </w:tr>
      <w:tr w:rsidR="00D00DA5" w:rsidRPr="00D00DA5" w14:paraId="0C8C03CF" w14:textId="77777777" w:rsidTr="00757B25">
        <w:trPr>
          <w:cantSplit/>
          <w:trHeight w:val="243"/>
        </w:trPr>
        <w:tc>
          <w:tcPr>
            <w:tcW w:w="3679" w:type="dxa"/>
          </w:tcPr>
          <w:p w14:paraId="795DDC41" w14:textId="77777777" w:rsidR="00D00DA5" w:rsidRPr="00D00DA5" w:rsidRDefault="00D00DA5" w:rsidP="00D00DA5">
            <w:pPr>
              <w:spacing w:line="240" w:lineRule="exact"/>
              <w:rPr>
                <w:rFonts w:ascii="CordiaUPC" w:eastAsia="Times New Roman" w:hAnsi="CordiaUPC" w:cs="CordiaUPC"/>
                <w:sz w:val="26"/>
                <w:szCs w:val="26"/>
              </w:rPr>
            </w:pPr>
          </w:p>
        </w:tc>
        <w:tc>
          <w:tcPr>
            <w:tcW w:w="810" w:type="dxa"/>
          </w:tcPr>
          <w:p w14:paraId="20D7B50F"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p>
        </w:tc>
        <w:tc>
          <w:tcPr>
            <w:tcW w:w="178" w:type="dxa"/>
          </w:tcPr>
          <w:p w14:paraId="0E49B547" w14:textId="77777777" w:rsidR="00D00DA5" w:rsidRPr="00D00DA5" w:rsidRDefault="00D00DA5" w:rsidP="00D00DA5">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3CBC1A71"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Tax</w:t>
            </w:r>
            <w:r w:rsidRPr="00D00DA5" w:rsidDel="00C04A42">
              <w:rPr>
                <w:rFonts w:ascii="CordiaUPC" w:eastAsia="Times New Roman" w:hAnsi="CordiaUPC" w:cs="CordiaUPC" w:hint="cs"/>
                <w:sz w:val="26"/>
                <w:szCs w:val="26"/>
              </w:rPr>
              <w:t xml:space="preserve"> </w:t>
            </w:r>
          </w:p>
        </w:tc>
        <w:tc>
          <w:tcPr>
            <w:tcW w:w="178" w:type="dxa"/>
          </w:tcPr>
          <w:p w14:paraId="174F3CFE" w14:textId="77777777" w:rsidR="00D00DA5" w:rsidRPr="00D00DA5" w:rsidRDefault="00D00DA5" w:rsidP="00D00DA5">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55E38AE1"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p>
        </w:tc>
        <w:tc>
          <w:tcPr>
            <w:tcW w:w="178" w:type="dxa"/>
          </w:tcPr>
          <w:p w14:paraId="1553B2D5"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p>
        </w:tc>
        <w:tc>
          <w:tcPr>
            <w:tcW w:w="902" w:type="dxa"/>
          </w:tcPr>
          <w:p w14:paraId="470047BB"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p>
        </w:tc>
        <w:tc>
          <w:tcPr>
            <w:tcW w:w="178" w:type="dxa"/>
          </w:tcPr>
          <w:p w14:paraId="70CCAD2B"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p>
        </w:tc>
        <w:tc>
          <w:tcPr>
            <w:tcW w:w="855" w:type="dxa"/>
            <w:gridSpan w:val="2"/>
          </w:tcPr>
          <w:p w14:paraId="771C3B76"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Tax</w:t>
            </w:r>
          </w:p>
        </w:tc>
        <w:tc>
          <w:tcPr>
            <w:tcW w:w="178" w:type="dxa"/>
          </w:tcPr>
          <w:p w14:paraId="11220CFD" w14:textId="77777777" w:rsidR="00D00DA5" w:rsidRPr="00D00DA5" w:rsidRDefault="00D00DA5" w:rsidP="00D00DA5">
            <w:pPr>
              <w:tabs>
                <w:tab w:val="decimal" w:pos="765"/>
              </w:tabs>
              <w:spacing w:line="240" w:lineRule="exact"/>
              <w:ind w:left="-79" w:right="-79"/>
              <w:jc w:val="center"/>
              <w:rPr>
                <w:rFonts w:ascii="CordiaUPC" w:eastAsia="Times New Roman" w:hAnsi="CordiaUPC" w:cs="CordiaUPC"/>
                <w:sz w:val="26"/>
                <w:szCs w:val="26"/>
              </w:rPr>
            </w:pPr>
          </w:p>
        </w:tc>
        <w:tc>
          <w:tcPr>
            <w:tcW w:w="814" w:type="dxa"/>
          </w:tcPr>
          <w:p w14:paraId="625907C5"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p>
        </w:tc>
      </w:tr>
      <w:tr w:rsidR="00D00DA5" w:rsidRPr="00D00DA5" w14:paraId="49057CB8" w14:textId="77777777" w:rsidTr="00757B25">
        <w:trPr>
          <w:cantSplit/>
          <w:trHeight w:val="243"/>
        </w:trPr>
        <w:tc>
          <w:tcPr>
            <w:tcW w:w="3679" w:type="dxa"/>
          </w:tcPr>
          <w:p w14:paraId="727ADD9C" w14:textId="77777777" w:rsidR="00D00DA5" w:rsidRPr="00D00DA5" w:rsidRDefault="00D00DA5" w:rsidP="00D00DA5">
            <w:pPr>
              <w:spacing w:line="240" w:lineRule="exact"/>
              <w:rPr>
                <w:rFonts w:ascii="CordiaUPC" w:eastAsia="Times New Roman" w:hAnsi="CordiaUPC" w:cs="CordiaUPC"/>
                <w:sz w:val="26"/>
                <w:szCs w:val="26"/>
              </w:rPr>
            </w:pPr>
          </w:p>
        </w:tc>
        <w:tc>
          <w:tcPr>
            <w:tcW w:w="810" w:type="dxa"/>
          </w:tcPr>
          <w:p w14:paraId="6E949976"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Before</w:t>
            </w:r>
          </w:p>
        </w:tc>
        <w:tc>
          <w:tcPr>
            <w:tcW w:w="178" w:type="dxa"/>
          </w:tcPr>
          <w:p w14:paraId="55D0445E" w14:textId="77777777" w:rsidR="00D00DA5" w:rsidRPr="00D00DA5" w:rsidRDefault="00D00DA5" w:rsidP="00D00DA5">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31DBB7C5"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(expense)</w:t>
            </w:r>
          </w:p>
        </w:tc>
        <w:tc>
          <w:tcPr>
            <w:tcW w:w="178" w:type="dxa"/>
          </w:tcPr>
          <w:p w14:paraId="5525D070" w14:textId="77777777" w:rsidR="00D00DA5" w:rsidRPr="00D00DA5" w:rsidRDefault="00D00DA5" w:rsidP="00D00DA5">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26BA4AA8"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Net of</w:t>
            </w:r>
          </w:p>
        </w:tc>
        <w:tc>
          <w:tcPr>
            <w:tcW w:w="178" w:type="dxa"/>
          </w:tcPr>
          <w:p w14:paraId="53CECD12"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p>
        </w:tc>
        <w:tc>
          <w:tcPr>
            <w:tcW w:w="902" w:type="dxa"/>
          </w:tcPr>
          <w:p w14:paraId="3F9E14AA"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Before</w:t>
            </w:r>
          </w:p>
        </w:tc>
        <w:tc>
          <w:tcPr>
            <w:tcW w:w="178" w:type="dxa"/>
          </w:tcPr>
          <w:p w14:paraId="2E8B9187"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p>
        </w:tc>
        <w:tc>
          <w:tcPr>
            <w:tcW w:w="855" w:type="dxa"/>
            <w:gridSpan w:val="2"/>
          </w:tcPr>
          <w:p w14:paraId="3B5AC4BB"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(expense)</w:t>
            </w:r>
          </w:p>
        </w:tc>
        <w:tc>
          <w:tcPr>
            <w:tcW w:w="178" w:type="dxa"/>
          </w:tcPr>
          <w:p w14:paraId="243A07DC" w14:textId="77777777" w:rsidR="00D00DA5" w:rsidRPr="00D00DA5" w:rsidRDefault="00D00DA5" w:rsidP="00D00DA5">
            <w:pPr>
              <w:tabs>
                <w:tab w:val="decimal" w:pos="765"/>
              </w:tabs>
              <w:spacing w:line="240" w:lineRule="exact"/>
              <w:ind w:left="-79" w:right="-79"/>
              <w:jc w:val="center"/>
              <w:rPr>
                <w:rFonts w:ascii="CordiaUPC" w:eastAsia="Times New Roman" w:hAnsi="CordiaUPC" w:cs="CordiaUPC"/>
                <w:sz w:val="26"/>
                <w:szCs w:val="26"/>
              </w:rPr>
            </w:pPr>
          </w:p>
        </w:tc>
        <w:tc>
          <w:tcPr>
            <w:tcW w:w="814" w:type="dxa"/>
          </w:tcPr>
          <w:p w14:paraId="614C592A"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Net of</w:t>
            </w:r>
          </w:p>
        </w:tc>
      </w:tr>
      <w:tr w:rsidR="00D00DA5" w:rsidRPr="00D00DA5" w14:paraId="0F8681C8" w14:textId="77777777" w:rsidTr="00757B25">
        <w:trPr>
          <w:cantSplit/>
          <w:trHeight w:val="243"/>
        </w:trPr>
        <w:tc>
          <w:tcPr>
            <w:tcW w:w="3679" w:type="dxa"/>
          </w:tcPr>
          <w:p w14:paraId="728E7E3A" w14:textId="77777777" w:rsidR="00D00DA5" w:rsidRPr="00D00DA5" w:rsidRDefault="00D00DA5" w:rsidP="00D00DA5">
            <w:pPr>
              <w:spacing w:line="240" w:lineRule="exact"/>
              <w:rPr>
                <w:rFonts w:ascii="CordiaUPC" w:eastAsia="Times New Roman" w:hAnsi="CordiaUPC" w:cs="CordiaUPC"/>
                <w:sz w:val="26"/>
                <w:szCs w:val="26"/>
              </w:rPr>
            </w:pPr>
          </w:p>
        </w:tc>
        <w:tc>
          <w:tcPr>
            <w:tcW w:w="810" w:type="dxa"/>
          </w:tcPr>
          <w:p w14:paraId="5F8D59AD"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tax</w:t>
            </w:r>
          </w:p>
        </w:tc>
        <w:tc>
          <w:tcPr>
            <w:tcW w:w="178" w:type="dxa"/>
          </w:tcPr>
          <w:p w14:paraId="4CB61D2F" w14:textId="77777777" w:rsidR="00D00DA5" w:rsidRPr="00D00DA5" w:rsidRDefault="00D00DA5" w:rsidP="00D00DA5">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018A7E07"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benefit</w:t>
            </w:r>
            <w:r w:rsidRPr="00D00DA5" w:rsidDel="00C04A42">
              <w:rPr>
                <w:rFonts w:ascii="CordiaUPC" w:eastAsia="Times New Roman" w:hAnsi="CordiaUPC" w:cs="CordiaUPC" w:hint="cs"/>
                <w:sz w:val="26"/>
                <w:szCs w:val="26"/>
              </w:rPr>
              <w:t xml:space="preserve"> </w:t>
            </w:r>
          </w:p>
        </w:tc>
        <w:tc>
          <w:tcPr>
            <w:tcW w:w="178" w:type="dxa"/>
          </w:tcPr>
          <w:p w14:paraId="39117FE0" w14:textId="77777777" w:rsidR="00D00DA5" w:rsidRPr="00D00DA5" w:rsidRDefault="00D00DA5" w:rsidP="00D00DA5">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6F638A17"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tax</w:t>
            </w:r>
          </w:p>
        </w:tc>
        <w:tc>
          <w:tcPr>
            <w:tcW w:w="178" w:type="dxa"/>
          </w:tcPr>
          <w:p w14:paraId="58B5983A"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p>
        </w:tc>
        <w:tc>
          <w:tcPr>
            <w:tcW w:w="902" w:type="dxa"/>
          </w:tcPr>
          <w:p w14:paraId="499DDD49"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tax</w:t>
            </w:r>
          </w:p>
        </w:tc>
        <w:tc>
          <w:tcPr>
            <w:tcW w:w="178" w:type="dxa"/>
          </w:tcPr>
          <w:p w14:paraId="483F08CB"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p>
        </w:tc>
        <w:tc>
          <w:tcPr>
            <w:tcW w:w="855" w:type="dxa"/>
            <w:gridSpan w:val="2"/>
          </w:tcPr>
          <w:p w14:paraId="35413454"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benefit</w:t>
            </w:r>
          </w:p>
        </w:tc>
        <w:tc>
          <w:tcPr>
            <w:tcW w:w="178" w:type="dxa"/>
          </w:tcPr>
          <w:p w14:paraId="21815987" w14:textId="77777777" w:rsidR="00D00DA5" w:rsidRPr="00D00DA5" w:rsidRDefault="00D00DA5" w:rsidP="00D00DA5">
            <w:pPr>
              <w:tabs>
                <w:tab w:val="decimal" w:pos="765"/>
              </w:tabs>
              <w:spacing w:line="240" w:lineRule="exact"/>
              <w:ind w:left="-79" w:right="-79"/>
              <w:jc w:val="center"/>
              <w:rPr>
                <w:rFonts w:ascii="CordiaUPC" w:eastAsia="Times New Roman" w:hAnsi="CordiaUPC" w:cs="CordiaUPC"/>
                <w:sz w:val="26"/>
                <w:szCs w:val="26"/>
              </w:rPr>
            </w:pPr>
          </w:p>
        </w:tc>
        <w:tc>
          <w:tcPr>
            <w:tcW w:w="814" w:type="dxa"/>
          </w:tcPr>
          <w:p w14:paraId="7A544FCE"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Tax</w:t>
            </w:r>
          </w:p>
        </w:tc>
      </w:tr>
      <w:tr w:rsidR="00D00DA5" w:rsidRPr="00D00DA5" w14:paraId="2D00BD94" w14:textId="77777777" w:rsidTr="00757B25">
        <w:trPr>
          <w:cantSplit/>
          <w:trHeight w:val="243"/>
        </w:trPr>
        <w:tc>
          <w:tcPr>
            <w:tcW w:w="3679" w:type="dxa"/>
          </w:tcPr>
          <w:p w14:paraId="362D9785" w14:textId="77777777" w:rsidR="00D00DA5" w:rsidRPr="00D00DA5" w:rsidRDefault="00D00DA5" w:rsidP="00D00DA5">
            <w:pPr>
              <w:spacing w:line="240" w:lineRule="exact"/>
              <w:rPr>
                <w:rFonts w:ascii="CordiaUPC" w:eastAsia="Times New Roman" w:hAnsi="CordiaUPC" w:cs="CordiaUPC"/>
                <w:sz w:val="26"/>
                <w:szCs w:val="26"/>
              </w:rPr>
            </w:pPr>
          </w:p>
        </w:tc>
        <w:tc>
          <w:tcPr>
            <w:tcW w:w="5895" w:type="dxa"/>
            <w:gridSpan w:val="12"/>
          </w:tcPr>
          <w:p w14:paraId="0E1A9632" w14:textId="77777777" w:rsidR="00D00DA5" w:rsidRPr="00D00DA5" w:rsidRDefault="00D00DA5" w:rsidP="00D00DA5">
            <w:pPr>
              <w:spacing w:line="240" w:lineRule="exact"/>
              <w:ind w:right="11"/>
              <w:jc w:val="center"/>
              <w:rPr>
                <w:rFonts w:ascii="CordiaUPC" w:eastAsia="Times New Roman" w:hAnsi="CordiaUPC" w:cs="CordiaUPC"/>
                <w:sz w:val="26"/>
                <w:szCs w:val="26"/>
              </w:rPr>
            </w:pPr>
            <w:r w:rsidRPr="00D00DA5">
              <w:rPr>
                <w:rFonts w:ascii="CordiaUPC" w:eastAsia="Times New Roman" w:hAnsi="CordiaUPC" w:cs="CordiaUPC" w:hint="cs"/>
                <w:i/>
                <w:iCs/>
                <w:sz w:val="26"/>
                <w:szCs w:val="26"/>
              </w:rPr>
              <w:t>(in million Baht)</w:t>
            </w:r>
          </w:p>
        </w:tc>
      </w:tr>
      <w:tr w:rsidR="00D00DA5" w:rsidRPr="00D00DA5" w14:paraId="3B2C9A0F" w14:textId="77777777" w:rsidTr="00757B25">
        <w:trPr>
          <w:cantSplit/>
          <w:trHeight w:val="243"/>
        </w:trPr>
        <w:tc>
          <w:tcPr>
            <w:tcW w:w="3679" w:type="dxa"/>
          </w:tcPr>
          <w:p w14:paraId="1075A033" w14:textId="77777777" w:rsidR="00D00DA5" w:rsidRPr="00D00DA5" w:rsidRDefault="00D00DA5" w:rsidP="00D00DA5">
            <w:pPr>
              <w:spacing w:line="240" w:lineRule="exact"/>
              <w:ind w:left="180" w:hanging="180"/>
              <w:rPr>
                <w:rFonts w:ascii="CordiaUPC" w:eastAsia="Times New Roman" w:hAnsi="CordiaUPC" w:cs="CordiaUPC"/>
                <w:sz w:val="26"/>
                <w:szCs w:val="26"/>
              </w:rPr>
            </w:pPr>
            <w:r w:rsidRPr="00D00DA5">
              <w:rPr>
                <w:rFonts w:ascii="CordiaUPC" w:eastAsia="Times New Roman" w:hAnsi="CordiaUPC" w:cs="CordiaUPC" w:hint="cs"/>
                <w:sz w:val="26"/>
                <w:szCs w:val="26"/>
              </w:rPr>
              <w:t>Investments</w:t>
            </w:r>
          </w:p>
        </w:tc>
        <w:tc>
          <w:tcPr>
            <w:tcW w:w="810" w:type="dxa"/>
            <w:vAlign w:val="bottom"/>
          </w:tcPr>
          <w:p w14:paraId="0B8F784E" w14:textId="2C6BD795" w:rsidR="00D00DA5" w:rsidRPr="00D00DA5" w:rsidRDefault="0023003B" w:rsidP="00D00DA5">
            <w:pPr>
              <w:tabs>
                <w:tab w:val="decimal" w:pos="55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(190)</w:t>
            </w:r>
          </w:p>
        </w:tc>
        <w:tc>
          <w:tcPr>
            <w:tcW w:w="178" w:type="dxa"/>
            <w:vAlign w:val="bottom"/>
          </w:tcPr>
          <w:p w14:paraId="1A070F85"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sz w:val="26"/>
                <w:szCs w:val="26"/>
              </w:rPr>
            </w:pPr>
          </w:p>
        </w:tc>
        <w:tc>
          <w:tcPr>
            <w:tcW w:w="812" w:type="dxa"/>
            <w:vAlign w:val="bottom"/>
          </w:tcPr>
          <w:p w14:paraId="1BEB2A39" w14:textId="6E7DBD0B" w:rsidR="00D00DA5" w:rsidRPr="00D00DA5" w:rsidRDefault="0023003B" w:rsidP="00D00DA5">
            <w:pPr>
              <w:tabs>
                <w:tab w:val="decimal" w:pos="551"/>
              </w:tabs>
              <w:spacing w:line="240" w:lineRule="exact"/>
              <w:ind w:right="-79"/>
              <w:rPr>
                <w:rFonts w:ascii="CordiaUPC" w:eastAsia="Times New Roman" w:hAnsi="CordiaUPC" w:cs="CordiaUPC"/>
                <w:sz w:val="26"/>
                <w:szCs w:val="26"/>
              </w:rPr>
            </w:pPr>
            <w:r>
              <w:rPr>
                <w:rFonts w:ascii="CordiaUPC" w:eastAsia="Times New Roman" w:hAnsi="CordiaUPC" w:cs="CordiaUPC"/>
                <w:sz w:val="26"/>
                <w:szCs w:val="26"/>
              </w:rPr>
              <w:t>38</w:t>
            </w:r>
          </w:p>
        </w:tc>
        <w:tc>
          <w:tcPr>
            <w:tcW w:w="178" w:type="dxa"/>
            <w:vAlign w:val="bottom"/>
          </w:tcPr>
          <w:p w14:paraId="27BF9C6F"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sz w:val="26"/>
                <w:szCs w:val="26"/>
              </w:rPr>
            </w:pPr>
          </w:p>
        </w:tc>
        <w:tc>
          <w:tcPr>
            <w:tcW w:w="812" w:type="dxa"/>
            <w:vAlign w:val="bottom"/>
          </w:tcPr>
          <w:p w14:paraId="7CE10BFD" w14:textId="5483F23E" w:rsidR="00D00DA5" w:rsidRPr="00D00DA5" w:rsidRDefault="0023003B" w:rsidP="00D00DA5">
            <w:pPr>
              <w:tabs>
                <w:tab w:val="decimal" w:pos="55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(152)</w:t>
            </w:r>
          </w:p>
        </w:tc>
        <w:tc>
          <w:tcPr>
            <w:tcW w:w="178" w:type="dxa"/>
            <w:vAlign w:val="bottom"/>
          </w:tcPr>
          <w:p w14:paraId="6095D58E" w14:textId="77777777" w:rsidR="00D00DA5" w:rsidRPr="00D00DA5" w:rsidRDefault="00D00DA5" w:rsidP="00D00DA5">
            <w:pPr>
              <w:tabs>
                <w:tab w:val="decimal" w:pos="821"/>
              </w:tabs>
              <w:spacing w:line="240" w:lineRule="exact"/>
              <w:ind w:right="11"/>
              <w:rPr>
                <w:rFonts w:ascii="CordiaUPC" w:eastAsia="Times New Roman" w:hAnsi="CordiaUPC" w:cs="CordiaUPC"/>
                <w:sz w:val="26"/>
                <w:szCs w:val="26"/>
              </w:rPr>
            </w:pPr>
          </w:p>
        </w:tc>
        <w:tc>
          <w:tcPr>
            <w:tcW w:w="902" w:type="dxa"/>
            <w:vAlign w:val="bottom"/>
          </w:tcPr>
          <w:p w14:paraId="6F2E911C" w14:textId="719D4B5A" w:rsidR="00D00DA5" w:rsidRPr="00D00DA5" w:rsidRDefault="00D00DA5" w:rsidP="00D00DA5">
            <w:pPr>
              <w:tabs>
                <w:tab w:val="decimal" w:pos="551"/>
              </w:tabs>
              <w:spacing w:line="240" w:lineRule="exact"/>
              <w:ind w:right="11"/>
              <w:rPr>
                <w:rFonts w:ascii="CordiaUPC" w:eastAsia="Times New Roman" w:hAnsi="CordiaUPC" w:cs="CordiaUPC"/>
                <w:sz w:val="26"/>
                <w:szCs w:val="26"/>
              </w:rPr>
            </w:pPr>
            <w:r w:rsidRPr="00D00DA5">
              <w:rPr>
                <w:rFonts w:ascii="CordiaUPC" w:eastAsia="Times New Roman" w:hAnsi="CordiaUPC" w:cs="CordiaUPC" w:hint="cs"/>
                <w:sz w:val="26"/>
                <w:szCs w:val="26"/>
              </w:rPr>
              <w:t>(32)</w:t>
            </w:r>
          </w:p>
        </w:tc>
        <w:tc>
          <w:tcPr>
            <w:tcW w:w="178" w:type="dxa"/>
            <w:vAlign w:val="bottom"/>
          </w:tcPr>
          <w:p w14:paraId="6881C7EB"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sz w:val="26"/>
                <w:szCs w:val="26"/>
              </w:rPr>
            </w:pPr>
          </w:p>
        </w:tc>
        <w:tc>
          <w:tcPr>
            <w:tcW w:w="812" w:type="dxa"/>
            <w:vAlign w:val="bottom"/>
          </w:tcPr>
          <w:p w14:paraId="55DF802D" w14:textId="2A9F891E" w:rsidR="00D00DA5" w:rsidRPr="00D00DA5" w:rsidRDefault="00D00DA5" w:rsidP="00D00DA5">
            <w:pPr>
              <w:tabs>
                <w:tab w:val="decimal" w:pos="551"/>
              </w:tabs>
              <w:spacing w:line="240" w:lineRule="exact"/>
              <w:ind w:right="-79"/>
              <w:rPr>
                <w:rFonts w:ascii="CordiaUPC" w:eastAsia="Times New Roman" w:hAnsi="CordiaUPC" w:cs="CordiaUPC"/>
                <w:sz w:val="26"/>
                <w:szCs w:val="26"/>
              </w:rPr>
            </w:pPr>
            <w:r w:rsidRPr="00D00DA5">
              <w:rPr>
                <w:rFonts w:ascii="CordiaUPC" w:eastAsia="Times New Roman" w:hAnsi="CordiaUPC" w:cs="CordiaUPC" w:hint="cs"/>
                <w:sz w:val="26"/>
                <w:szCs w:val="26"/>
              </w:rPr>
              <w:t>7</w:t>
            </w:r>
          </w:p>
        </w:tc>
        <w:tc>
          <w:tcPr>
            <w:tcW w:w="221" w:type="dxa"/>
            <w:gridSpan w:val="2"/>
            <w:vAlign w:val="bottom"/>
          </w:tcPr>
          <w:p w14:paraId="7A451736"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sz w:val="26"/>
                <w:szCs w:val="26"/>
              </w:rPr>
            </w:pPr>
          </w:p>
        </w:tc>
        <w:tc>
          <w:tcPr>
            <w:tcW w:w="814" w:type="dxa"/>
            <w:vAlign w:val="bottom"/>
          </w:tcPr>
          <w:p w14:paraId="47985CCA" w14:textId="74F4469F" w:rsidR="00D00DA5" w:rsidRPr="00D00DA5" w:rsidRDefault="00D00DA5" w:rsidP="00D00DA5">
            <w:pPr>
              <w:tabs>
                <w:tab w:val="decimal" w:pos="551"/>
              </w:tabs>
              <w:spacing w:line="240" w:lineRule="exact"/>
              <w:ind w:right="11"/>
              <w:rPr>
                <w:rFonts w:ascii="CordiaUPC" w:eastAsia="Times New Roman" w:hAnsi="CordiaUPC" w:cs="CordiaUPC"/>
                <w:sz w:val="26"/>
                <w:szCs w:val="26"/>
              </w:rPr>
            </w:pPr>
            <w:r w:rsidRPr="00D00DA5">
              <w:rPr>
                <w:rFonts w:ascii="CordiaUPC" w:eastAsia="Times New Roman" w:hAnsi="CordiaUPC" w:cs="CordiaUPC" w:hint="cs"/>
                <w:sz w:val="26"/>
                <w:szCs w:val="26"/>
              </w:rPr>
              <w:t>(25)</w:t>
            </w:r>
          </w:p>
        </w:tc>
      </w:tr>
      <w:tr w:rsidR="00D00DA5" w:rsidRPr="00D00DA5" w14:paraId="330DC726" w14:textId="77777777" w:rsidTr="00757B25">
        <w:trPr>
          <w:cantSplit/>
          <w:trHeight w:val="71"/>
        </w:trPr>
        <w:tc>
          <w:tcPr>
            <w:tcW w:w="3679" w:type="dxa"/>
          </w:tcPr>
          <w:p w14:paraId="391F01C6" w14:textId="77777777" w:rsidR="00D00DA5" w:rsidRPr="00D00DA5" w:rsidRDefault="00D00DA5" w:rsidP="00D00DA5">
            <w:pPr>
              <w:spacing w:line="240" w:lineRule="exact"/>
              <w:ind w:left="180" w:hanging="180"/>
              <w:rPr>
                <w:rFonts w:ascii="CordiaUPC" w:eastAsia="Times New Roman" w:hAnsi="CordiaUPC" w:cs="CordiaUPC"/>
                <w:sz w:val="26"/>
                <w:szCs w:val="26"/>
              </w:rPr>
            </w:pPr>
            <w:r w:rsidRPr="00D00DA5">
              <w:rPr>
                <w:rFonts w:ascii="CordiaUPC" w:eastAsia="Times New Roman" w:hAnsi="CordiaUPC" w:cs="CordiaUPC" w:hint="cs"/>
                <w:sz w:val="26"/>
                <w:szCs w:val="26"/>
              </w:rPr>
              <w:t>Premises and equipment</w:t>
            </w:r>
          </w:p>
        </w:tc>
        <w:tc>
          <w:tcPr>
            <w:tcW w:w="810" w:type="dxa"/>
            <w:vAlign w:val="bottom"/>
          </w:tcPr>
          <w:p w14:paraId="7593D7FA" w14:textId="48A856EA" w:rsidR="00D00DA5" w:rsidRPr="00D00DA5" w:rsidRDefault="0023003B" w:rsidP="00D00DA5">
            <w:pPr>
              <w:tabs>
                <w:tab w:val="decimal" w:pos="55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(18)</w:t>
            </w:r>
          </w:p>
        </w:tc>
        <w:tc>
          <w:tcPr>
            <w:tcW w:w="178" w:type="dxa"/>
            <w:vAlign w:val="bottom"/>
          </w:tcPr>
          <w:p w14:paraId="43D183DC"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sz w:val="26"/>
                <w:szCs w:val="26"/>
              </w:rPr>
            </w:pPr>
          </w:p>
        </w:tc>
        <w:tc>
          <w:tcPr>
            <w:tcW w:w="812" w:type="dxa"/>
            <w:vAlign w:val="bottom"/>
          </w:tcPr>
          <w:p w14:paraId="57BC7A71" w14:textId="68CA350C" w:rsidR="00D00DA5" w:rsidRPr="00D00DA5" w:rsidRDefault="0023003B" w:rsidP="00D00DA5">
            <w:pPr>
              <w:tabs>
                <w:tab w:val="decimal" w:pos="551"/>
              </w:tabs>
              <w:spacing w:line="240" w:lineRule="exact"/>
              <w:ind w:right="-79"/>
              <w:rPr>
                <w:rFonts w:ascii="CordiaUPC" w:eastAsia="Times New Roman" w:hAnsi="CordiaUPC" w:cs="CordiaUPC"/>
                <w:sz w:val="26"/>
                <w:szCs w:val="26"/>
              </w:rPr>
            </w:pPr>
            <w:r>
              <w:rPr>
                <w:rFonts w:ascii="CordiaUPC" w:eastAsia="Times New Roman" w:hAnsi="CordiaUPC" w:cs="CordiaUPC"/>
                <w:sz w:val="26"/>
                <w:szCs w:val="26"/>
              </w:rPr>
              <w:t>4</w:t>
            </w:r>
          </w:p>
        </w:tc>
        <w:tc>
          <w:tcPr>
            <w:tcW w:w="178" w:type="dxa"/>
            <w:vAlign w:val="bottom"/>
          </w:tcPr>
          <w:p w14:paraId="74B233FD"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sz w:val="26"/>
                <w:szCs w:val="26"/>
              </w:rPr>
            </w:pPr>
          </w:p>
        </w:tc>
        <w:tc>
          <w:tcPr>
            <w:tcW w:w="812" w:type="dxa"/>
            <w:vAlign w:val="bottom"/>
          </w:tcPr>
          <w:p w14:paraId="7381632C" w14:textId="46F0B2B3" w:rsidR="00D00DA5" w:rsidRPr="00D00DA5" w:rsidRDefault="0023003B" w:rsidP="00D00DA5">
            <w:pPr>
              <w:tabs>
                <w:tab w:val="decimal" w:pos="55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(14)</w:t>
            </w:r>
          </w:p>
        </w:tc>
        <w:tc>
          <w:tcPr>
            <w:tcW w:w="178" w:type="dxa"/>
            <w:vAlign w:val="bottom"/>
          </w:tcPr>
          <w:p w14:paraId="45C68F56" w14:textId="77777777" w:rsidR="00D00DA5" w:rsidRPr="00D00DA5" w:rsidRDefault="00D00DA5" w:rsidP="00D00DA5">
            <w:pPr>
              <w:tabs>
                <w:tab w:val="decimal" w:pos="821"/>
              </w:tabs>
              <w:spacing w:line="240" w:lineRule="exact"/>
              <w:ind w:right="11"/>
              <w:rPr>
                <w:rFonts w:ascii="CordiaUPC" w:eastAsia="Times New Roman" w:hAnsi="CordiaUPC" w:cs="CordiaUPC"/>
                <w:sz w:val="26"/>
                <w:szCs w:val="26"/>
              </w:rPr>
            </w:pPr>
          </w:p>
        </w:tc>
        <w:tc>
          <w:tcPr>
            <w:tcW w:w="902" w:type="dxa"/>
            <w:vAlign w:val="bottom"/>
          </w:tcPr>
          <w:p w14:paraId="6D75B5EC" w14:textId="51EDAE9D" w:rsidR="00D00DA5" w:rsidRPr="00D00DA5" w:rsidRDefault="00D00DA5" w:rsidP="00D00DA5">
            <w:pPr>
              <w:tabs>
                <w:tab w:val="decimal" w:pos="551"/>
              </w:tabs>
              <w:spacing w:line="240" w:lineRule="exact"/>
              <w:ind w:right="11"/>
              <w:rPr>
                <w:rFonts w:ascii="CordiaUPC" w:eastAsia="Times New Roman" w:hAnsi="CordiaUPC" w:cs="CordiaUPC"/>
                <w:sz w:val="26"/>
                <w:szCs w:val="26"/>
              </w:rPr>
            </w:pPr>
            <w:r w:rsidRPr="00D00DA5">
              <w:rPr>
                <w:rFonts w:ascii="CordiaUPC" w:eastAsia="Times New Roman" w:hAnsi="CordiaUPC" w:cs="CordiaUPC" w:hint="cs"/>
                <w:sz w:val="26"/>
                <w:szCs w:val="26"/>
              </w:rPr>
              <w:t>(5)</w:t>
            </w:r>
          </w:p>
        </w:tc>
        <w:tc>
          <w:tcPr>
            <w:tcW w:w="178" w:type="dxa"/>
            <w:vAlign w:val="bottom"/>
          </w:tcPr>
          <w:p w14:paraId="57D11D36"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sz w:val="26"/>
                <w:szCs w:val="26"/>
              </w:rPr>
            </w:pPr>
          </w:p>
        </w:tc>
        <w:tc>
          <w:tcPr>
            <w:tcW w:w="812" w:type="dxa"/>
            <w:vAlign w:val="bottom"/>
          </w:tcPr>
          <w:p w14:paraId="0C5A91D6" w14:textId="00875536" w:rsidR="00D00DA5" w:rsidRPr="00D00DA5" w:rsidRDefault="00D00DA5" w:rsidP="00D00DA5">
            <w:pPr>
              <w:tabs>
                <w:tab w:val="decimal" w:pos="551"/>
              </w:tabs>
              <w:spacing w:line="240" w:lineRule="exact"/>
              <w:ind w:right="-79"/>
              <w:rPr>
                <w:rFonts w:ascii="CordiaUPC" w:eastAsia="Times New Roman" w:hAnsi="CordiaUPC" w:cs="CordiaUPC"/>
                <w:sz w:val="26"/>
                <w:szCs w:val="26"/>
              </w:rPr>
            </w:pPr>
            <w:r w:rsidRPr="00D00DA5">
              <w:rPr>
                <w:rFonts w:ascii="CordiaUPC" w:eastAsia="Times New Roman" w:hAnsi="CordiaUPC" w:cs="CordiaUPC" w:hint="cs"/>
                <w:sz w:val="26"/>
                <w:szCs w:val="26"/>
              </w:rPr>
              <w:t>1</w:t>
            </w:r>
          </w:p>
        </w:tc>
        <w:tc>
          <w:tcPr>
            <w:tcW w:w="221" w:type="dxa"/>
            <w:gridSpan w:val="2"/>
            <w:vAlign w:val="bottom"/>
          </w:tcPr>
          <w:p w14:paraId="099983D4"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sz w:val="26"/>
                <w:szCs w:val="26"/>
              </w:rPr>
            </w:pPr>
          </w:p>
        </w:tc>
        <w:tc>
          <w:tcPr>
            <w:tcW w:w="814" w:type="dxa"/>
            <w:vAlign w:val="bottom"/>
          </w:tcPr>
          <w:p w14:paraId="6163219F" w14:textId="444D62B7" w:rsidR="00D00DA5" w:rsidRPr="00D00DA5" w:rsidRDefault="00D00DA5" w:rsidP="00D00DA5">
            <w:pPr>
              <w:tabs>
                <w:tab w:val="decimal" w:pos="551"/>
              </w:tabs>
              <w:spacing w:line="240" w:lineRule="exact"/>
              <w:ind w:right="11"/>
              <w:rPr>
                <w:rFonts w:ascii="CordiaUPC" w:eastAsia="Times New Roman" w:hAnsi="CordiaUPC" w:cs="CordiaUPC"/>
                <w:sz w:val="26"/>
                <w:szCs w:val="26"/>
              </w:rPr>
            </w:pPr>
            <w:r w:rsidRPr="00D00DA5">
              <w:rPr>
                <w:rFonts w:ascii="CordiaUPC" w:eastAsia="Times New Roman" w:hAnsi="CordiaUPC" w:cs="CordiaUPC" w:hint="cs"/>
                <w:sz w:val="26"/>
                <w:szCs w:val="26"/>
              </w:rPr>
              <w:t>(4)</w:t>
            </w:r>
          </w:p>
        </w:tc>
      </w:tr>
      <w:tr w:rsidR="0023003B" w:rsidRPr="00D00DA5" w14:paraId="5CA5FC1E" w14:textId="77777777" w:rsidTr="00757B25">
        <w:trPr>
          <w:cantSplit/>
          <w:trHeight w:val="71"/>
        </w:trPr>
        <w:tc>
          <w:tcPr>
            <w:tcW w:w="3679" w:type="dxa"/>
          </w:tcPr>
          <w:p w14:paraId="52879594" w14:textId="791E554E" w:rsidR="0023003B" w:rsidRPr="00D00DA5" w:rsidRDefault="0023003B" w:rsidP="00D00DA5">
            <w:pPr>
              <w:spacing w:line="240" w:lineRule="exact"/>
              <w:ind w:left="180" w:hanging="180"/>
              <w:rPr>
                <w:rFonts w:ascii="CordiaUPC" w:eastAsia="Times New Roman" w:hAnsi="CordiaUPC" w:cs="CordiaUPC"/>
                <w:sz w:val="26"/>
                <w:szCs w:val="26"/>
              </w:rPr>
            </w:pPr>
            <w:r w:rsidRPr="0023003B">
              <w:rPr>
                <w:rFonts w:ascii="CordiaUPC" w:eastAsia="Times New Roman" w:hAnsi="CordiaUPC" w:cs="CordiaUPC"/>
                <w:sz w:val="26"/>
                <w:szCs w:val="26"/>
              </w:rPr>
              <w:t>Provisions for employee benefits</w:t>
            </w:r>
          </w:p>
        </w:tc>
        <w:tc>
          <w:tcPr>
            <w:tcW w:w="810" w:type="dxa"/>
            <w:vAlign w:val="bottom"/>
          </w:tcPr>
          <w:p w14:paraId="368223E3" w14:textId="23A70573" w:rsidR="0023003B" w:rsidRDefault="0023003B" w:rsidP="00D00DA5">
            <w:pPr>
              <w:tabs>
                <w:tab w:val="decimal" w:pos="55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272</w:t>
            </w:r>
          </w:p>
        </w:tc>
        <w:tc>
          <w:tcPr>
            <w:tcW w:w="178" w:type="dxa"/>
            <w:vAlign w:val="bottom"/>
          </w:tcPr>
          <w:p w14:paraId="39A77C21" w14:textId="77777777" w:rsidR="0023003B" w:rsidRPr="00D00DA5" w:rsidRDefault="0023003B" w:rsidP="00D00DA5">
            <w:pPr>
              <w:tabs>
                <w:tab w:val="decimal" w:pos="551"/>
                <w:tab w:val="decimal" w:pos="821"/>
              </w:tabs>
              <w:spacing w:line="240" w:lineRule="exact"/>
              <w:ind w:right="11"/>
              <w:rPr>
                <w:rFonts w:ascii="CordiaUPC" w:eastAsia="Times New Roman" w:hAnsi="CordiaUPC" w:cs="CordiaUPC"/>
                <w:sz w:val="26"/>
                <w:szCs w:val="26"/>
              </w:rPr>
            </w:pPr>
          </w:p>
        </w:tc>
        <w:tc>
          <w:tcPr>
            <w:tcW w:w="812" w:type="dxa"/>
            <w:vAlign w:val="bottom"/>
          </w:tcPr>
          <w:p w14:paraId="6951CE76" w14:textId="588F80F6" w:rsidR="0023003B" w:rsidRPr="00D00DA5" w:rsidRDefault="0023003B" w:rsidP="00D00DA5">
            <w:pPr>
              <w:tabs>
                <w:tab w:val="decimal" w:pos="551"/>
              </w:tabs>
              <w:spacing w:line="240" w:lineRule="exact"/>
              <w:ind w:right="-79"/>
              <w:rPr>
                <w:rFonts w:ascii="CordiaUPC" w:eastAsia="Times New Roman" w:hAnsi="CordiaUPC" w:cs="CordiaUPC"/>
                <w:sz w:val="26"/>
                <w:szCs w:val="26"/>
              </w:rPr>
            </w:pPr>
            <w:r>
              <w:rPr>
                <w:rFonts w:ascii="CordiaUPC" w:eastAsia="Times New Roman" w:hAnsi="CordiaUPC" w:cs="CordiaUPC"/>
                <w:sz w:val="26"/>
                <w:szCs w:val="26"/>
              </w:rPr>
              <w:t>(54)</w:t>
            </w:r>
          </w:p>
        </w:tc>
        <w:tc>
          <w:tcPr>
            <w:tcW w:w="178" w:type="dxa"/>
            <w:vAlign w:val="bottom"/>
          </w:tcPr>
          <w:p w14:paraId="026A61DB" w14:textId="77777777" w:rsidR="0023003B" w:rsidRPr="00D00DA5" w:rsidRDefault="0023003B" w:rsidP="00D00DA5">
            <w:pPr>
              <w:tabs>
                <w:tab w:val="decimal" w:pos="551"/>
                <w:tab w:val="decimal" w:pos="821"/>
              </w:tabs>
              <w:spacing w:line="240" w:lineRule="exact"/>
              <w:ind w:right="11"/>
              <w:rPr>
                <w:rFonts w:ascii="CordiaUPC" w:eastAsia="Times New Roman" w:hAnsi="CordiaUPC" w:cs="CordiaUPC"/>
                <w:sz w:val="26"/>
                <w:szCs w:val="26"/>
              </w:rPr>
            </w:pPr>
          </w:p>
        </w:tc>
        <w:tc>
          <w:tcPr>
            <w:tcW w:w="812" w:type="dxa"/>
            <w:vAlign w:val="bottom"/>
          </w:tcPr>
          <w:p w14:paraId="4638D1FE" w14:textId="48DDB8B0" w:rsidR="0023003B" w:rsidRPr="00D00DA5" w:rsidRDefault="0023003B" w:rsidP="00D00DA5">
            <w:pPr>
              <w:tabs>
                <w:tab w:val="decimal" w:pos="55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218</w:t>
            </w:r>
          </w:p>
        </w:tc>
        <w:tc>
          <w:tcPr>
            <w:tcW w:w="178" w:type="dxa"/>
            <w:vAlign w:val="bottom"/>
          </w:tcPr>
          <w:p w14:paraId="0CDCE967" w14:textId="77777777" w:rsidR="0023003B" w:rsidRPr="00D00DA5" w:rsidRDefault="0023003B" w:rsidP="00D00DA5">
            <w:pPr>
              <w:tabs>
                <w:tab w:val="decimal" w:pos="821"/>
              </w:tabs>
              <w:spacing w:line="240" w:lineRule="exact"/>
              <w:ind w:right="11"/>
              <w:rPr>
                <w:rFonts w:ascii="CordiaUPC" w:eastAsia="Times New Roman" w:hAnsi="CordiaUPC" w:cs="CordiaUPC"/>
                <w:sz w:val="26"/>
                <w:szCs w:val="26"/>
              </w:rPr>
            </w:pPr>
          </w:p>
        </w:tc>
        <w:tc>
          <w:tcPr>
            <w:tcW w:w="902" w:type="dxa"/>
            <w:vAlign w:val="bottom"/>
          </w:tcPr>
          <w:p w14:paraId="11F2BCA8" w14:textId="288E3088" w:rsidR="0023003B" w:rsidRPr="00D00DA5" w:rsidRDefault="0023003B" w:rsidP="00D00DA5">
            <w:pPr>
              <w:tabs>
                <w:tab w:val="decimal" w:pos="55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w:t>
            </w:r>
          </w:p>
        </w:tc>
        <w:tc>
          <w:tcPr>
            <w:tcW w:w="178" w:type="dxa"/>
            <w:vAlign w:val="bottom"/>
          </w:tcPr>
          <w:p w14:paraId="283C4144" w14:textId="77777777" w:rsidR="0023003B" w:rsidRPr="00D00DA5" w:rsidRDefault="0023003B" w:rsidP="00D00DA5">
            <w:pPr>
              <w:tabs>
                <w:tab w:val="decimal" w:pos="551"/>
                <w:tab w:val="decimal" w:pos="821"/>
              </w:tabs>
              <w:spacing w:line="240" w:lineRule="exact"/>
              <w:ind w:right="11"/>
              <w:rPr>
                <w:rFonts w:ascii="CordiaUPC" w:eastAsia="Times New Roman" w:hAnsi="CordiaUPC" w:cs="CordiaUPC"/>
                <w:sz w:val="26"/>
                <w:szCs w:val="26"/>
              </w:rPr>
            </w:pPr>
          </w:p>
        </w:tc>
        <w:tc>
          <w:tcPr>
            <w:tcW w:w="812" w:type="dxa"/>
            <w:vAlign w:val="bottom"/>
          </w:tcPr>
          <w:p w14:paraId="2AA08514" w14:textId="71E88926" w:rsidR="0023003B" w:rsidRPr="00D00DA5" w:rsidRDefault="0023003B" w:rsidP="00D00DA5">
            <w:pPr>
              <w:tabs>
                <w:tab w:val="decimal" w:pos="551"/>
              </w:tabs>
              <w:spacing w:line="240" w:lineRule="exact"/>
              <w:ind w:right="-79"/>
              <w:rPr>
                <w:rFonts w:ascii="CordiaUPC" w:eastAsia="Times New Roman" w:hAnsi="CordiaUPC" w:cs="CordiaUPC"/>
                <w:sz w:val="26"/>
                <w:szCs w:val="26"/>
              </w:rPr>
            </w:pPr>
            <w:r>
              <w:rPr>
                <w:rFonts w:ascii="CordiaUPC" w:eastAsia="Times New Roman" w:hAnsi="CordiaUPC" w:cs="CordiaUPC"/>
                <w:sz w:val="26"/>
                <w:szCs w:val="26"/>
              </w:rPr>
              <w:t>-</w:t>
            </w:r>
          </w:p>
        </w:tc>
        <w:tc>
          <w:tcPr>
            <w:tcW w:w="221" w:type="dxa"/>
            <w:gridSpan w:val="2"/>
            <w:vAlign w:val="bottom"/>
          </w:tcPr>
          <w:p w14:paraId="6B1E0CA8" w14:textId="77777777" w:rsidR="0023003B" w:rsidRPr="00D00DA5" w:rsidRDefault="0023003B" w:rsidP="00D00DA5">
            <w:pPr>
              <w:tabs>
                <w:tab w:val="decimal" w:pos="551"/>
                <w:tab w:val="decimal" w:pos="821"/>
              </w:tabs>
              <w:spacing w:line="240" w:lineRule="exact"/>
              <w:ind w:right="11"/>
              <w:rPr>
                <w:rFonts w:ascii="CordiaUPC" w:eastAsia="Times New Roman" w:hAnsi="CordiaUPC" w:cs="CordiaUPC"/>
                <w:sz w:val="26"/>
                <w:szCs w:val="26"/>
              </w:rPr>
            </w:pPr>
          </w:p>
        </w:tc>
        <w:tc>
          <w:tcPr>
            <w:tcW w:w="814" w:type="dxa"/>
            <w:vAlign w:val="bottom"/>
          </w:tcPr>
          <w:p w14:paraId="7AD8724D" w14:textId="00E27C68" w:rsidR="0023003B" w:rsidRPr="00D00DA5" w:rsidRDefault="0023003B" w:rsidP="00D00DA5">
            <w:pPr>
              <w:tabs>
                <w:tab w:val="decimal" w:pos="55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w:t>
            </w:r>
          </w:p>
        </w:tc>
      </w:tr>
      <w:tr w:rsidR="00D00DA5" w:rsidRPr="00D00DA5" w14:paraId="146AD558" w14:textId="77777777" w:rsidTr="00757B25">
        <w:trPr>
          <w:cantSplit/>
          <w:trHeight w:val="71"/>
        </w:trPr>
        <w:tc>
          <w:tcPr>
            <w:tcW w:w="3679" w:type="dxa"/>
          </w:tcPr>
          <w:p w14:paraId="329DD658" w14:textId="77777777" w:rsidR="00D00DA5" w:rsidRPr="00D00DA5" w:rsidRDefault="00D00DA5" w:rsidP="00D00DA5">
            <w:pPr>
              <w:spacing w:line="240" w:lineRule="exact"/>
              <w:ind w:left="180" w:hanging="180"/>
              <w:rPr>
                <w:rFonts w:ascii="CordiaUPC" w:eastAsia="Times New Roman" w:hAnsi="CordiaUPC" w:cs="CordiaUPC"/>
                <w:sz w:val="26"/>
                <w:szCs w:val="26"/>
              </w:rPr>
            </w:pPr>
            <w:r w:rsidRPr="00D00DA5">
              <w:rPr>
                <w:rFonts w:ascii="CordiaUPC" w:eastAsia="Times New Roman" w:hAnsi="CordiaUPC" w:cs="CordiaUPC" w:hint="cs"/>
                <w:sz w:val="26"/>
                <w:szCs w:val="26"/>
              </w:rPr>
              <w:t>Others</w:t>
            </w:r>
          </w:p>
        </w:tc>
        <w:tc>
          <w:tcPr>
            <w:tcW w:w="810" w:type="dxa"/>
            <w:tcBorders>
              <w:bottom w:val="single" w:sz="4" w:space="0" w:color="auto"/>
            </w:tcBorders>
            <w:vAlign w:val="bottom"/>
          </w:tcPr>
          <w:p w14:paraId="6C34CA21" w14:textId="71601464" w:rsidR="00D00DA5" w:rsidRPr="00D00DA5" w:rsidRDefault="0023003B" w:rsidP="00D00DA5">
            <w:pPr>
              <w:tabs>
                <w:tab w:val="decimal" w:pos="55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(28)</w:t>
            </w:r>
          </w:p>
        </w:tc>
        <w:tc>
          <w:tcPr>
            <w:tcW w:w="178" w:type="dxa"/>
            <w:vAlign w:val="bottom"/>
          </w:tcPr>
          <w:p w14:paraId="403B3DDD"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sz w:val="26"/>
                <w:szCs w:val="26"/>
              </w:rPr>
            </w:pPr>
          </w:p>
        </w:tc>
        <w:tc>
          <w:tcPr>
            <w:tcW w:w="812" w:type="dxa"/>
            <w:tcBorders>
              <w:bottom w:val="single" w:sz="4" w:space="0" w:color="auto"/>
            </w:tcBorders>
            <w:vAlign w:val="bottom"/>
          </w:tcPr>
          <w:p w14:paraId="3BC11416" w14:textId="1453339D" w:rsidR="00D00DA5" w:rsidRPr="00D00DA5" w:rsidRDefault="0023003B" w:rsidP="00D00DA5">
            <w:pPr>
              <w:tabs>
                <w:tab w:val="decimal" w:pos="551"/>
              </w:tabs>
              <w:spacing w:line="240" w:lineRule="exact"/>
              <w:ind w:right="-79"/>
              <w:rPr>
                <w:rFonts w:ascii="CordiaUPC" w:eastAsia="Times New Roman" w:hAnsi="CordiaUPC" w:cs="CordiaUPC"/>
                <w:sz w:val="26"/>
                <w:szCs w:val="26"/>
              </w:rPr>
            </w:pPr>
            <w:r>
              <w:rPr>
                <w:rFonts w:ascii="CordiaUPC" w:eastAsia="Times New Roman" w:hAnsi="CordiaUPC" w:cs="CordiaUPC"/>
                <w:sz w:val="26"/>
                <w:szCs w:val="26"/>
              </w:rPr>
              <w:t>5</w:t>
            </w:r>
          </w:p>
        </w:tc>
        <w:tc>
          <w:tcPr>
            <w:tcW w:w="178" w:type="dxa"/>
            <w:vAlign w:val="bottom"/>
          </w:tcPr>
          <w:p w14:paraId="792C70CC"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sz w:val="26"/>
                <w:szCs w:val="26"/>
              </w:rPr>
            </w:pPr>
          </w:p>
        </w:tc>
        <w:tc>
          <w:tcPr>
            <w:tcW w:w="812" w:type="dxa"/>
            <w:tcBorders>
              <w:bottom w:val="single" w:sz="4" w:space="0" w:color="auto"/>
            </w:tcBorders>
            <w:vAlign w:val="bottom"/>
          </w:tcPr>
          <w:p w14:paraId="38F03606" w14:textId="00BC82CC" w:rsidR="00D00DA5" w:rsidRPr="00D00DA5" w:rsidRDefault="0023003B" w:rsidP="00D00DA5">
            <w:pPr>
              <w:tabs>
                <w:tab w:val="decimal" w:pos="55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(23)</w:t>
            </w:r>
          </w:p>
        </w:tc>
        <w:tc>
          <w:tcPr>
            <w:tcW w:w="178" w:type="dxa"/>
            <w:vAlign w:val="bottom"/>
          </w:tcPr>
          <w:p w14:paraId="72555E04" w14:textId="77777777" w:rsidR="00D00DA5" w:rsidRPr="00D00DA5" w:rsidRDefault="00D00DA5" w:rsidP="00D00DA5">
            <w:pPr>
              <w:tabs>
                <w:tab w:val="decimal" w:pos="821"/>
              </w:tabs>
              <w:spacing w:line="240" w:lineRule="exact"/>
              <w:ind w:right="11"/>
              <w:rPr>
                <w:rFonts w:ascii="CordiaUPC" w:eastAsia="Times New Roman" w:hAnsi="CordiaUPC" w:cs="CordiaUPC"/>
                <w:sz w:val="26"/>
                <w:szCs w:val="26"/>
              </w:rPr>
            </w:pPr>
          </w:p>
        </w:tc>
        <w:tc>
          <w:tcPr>
            <w:tcW w:w="902" w:type="dxa"/>
            <w:tcBorders>
              <w:bottom w:val="single" w:sz="4" w:space="0" w:color="auto"/>
            </w:tcBorders>
            <w:vAlign w:val="bottom"/>
          </w:tcPr>
          <w:p w14:paraId="5004B77D" w14:textId="522687E0" w:rsidR="00D00DA5" w:rsidRPr="00D00DA5" w:rsidRDefault="00D00DA5" w:rsidP="00D00DA5">
            <w:pPr>
              <w:tabs>
                <w:tab w:val="decimal" w:pos="551"/>
              </w:tabs>
              <w:spacing w:line="240" w:lineRule="exact"/>
              <w:ind w:right="11"/>
              <w:rPr>
                <w:rFonts w:ascii="CordiaUPC" w:eastAsia="Times New Roman" w:hAnsi="CordiaUPC" w:cs="CordiaUPC"/>
                <w:sz w:val="26"/>
                <w:szCs w:val="26"/>
              </w:rPr>
            </w:pPr>
            <w:r w:rsidRPr="00D00DA5">
              <w:rPr>
                <w:rFonts w:ascii="CordiaUPC" w:eastAsia="Times New Roman" w:hAnsi="CordiaUPC" w:cs="CordiaUPC" w:hint="cs"/>
                <w:sz w:val="26"/>
                <w:szCs w:val="26"/>
              </w:rPr>
              <w:t>15</w:t>
            </w:r>
          </w:p>
        </w:tc>
        <w:tc>
          <w:tcPr>
            <w:tcW w:w="178" w:type="dxa"/>
            <w:vAlign w:val="bottom"/>
          </w:tcPr>
          <w:p w14:paraId="60000FF3"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sz w:val="26"/>
                <w:szCs w:val="26"/>
              </w:rPr>
            </w:pPr>
          </w:p>
        </w:tc>
        <w:tc>
          <w:tcPr>
            <w:tcW w:w="812" w:type="dxa"/>
            <w:tcBorders>
              <w:bottom w:val="single" w:sz="4" w:space="0" w:color="auto"/>
            </w:tcBorders>
            <w:vAlign w:val="bottom"/>
          </w:tcPr>
          <w:p w14:paraId="7D70B970" w14:textId="0B7999BD" w:rsidR="00D00DA5" w:rsidRPr="00D00DA5" w:rsidRDefault="00D00DA5" w:rsidP="00D00DA5">
            <w:pPr>
              <w:tabs>
                <w:tab w:val="decimal" w:pos="551"/>
              </w:tabs>
              <w:spacing w:line="240" w:lineRule="exact"/>
              <w:ind w:right="-79"/>
              <w:rPr>
                <w:rFonts w:ascii="CordiaUPC" w:eastAsia="Times New Roman" w:hAnsi="CordiaUPC" w:cs="CordiaUPC"/>
                <w:sz w:val="26"/>
                <w:szCs w:val="26"/>
              </w:rPr>
            </w:pPr>
            <w:r w:rsidRPr="00D00DA5">
              <w:rPr>
                <w:rFonts w:ascii="CordiaUPC" w:eastAsia="Times New Roman" w:hAnsi="CordiaUPC" w:cs="CordiaUPC" w:hint="cs"/>
                <w:sz w:val="26"/>
                <w:szCs w:val="26"/>
              </w:rPr>
              <w:t>(3)</w:t>
            </w:r>
          </w:p>
        </w:tc>
        <w:tc>
          <w:tcPr>
            <w:tcW w:w="221" w:type="dxa"/>
            <w:gridSpan w:val="2"/>
            <w:vAlign w:val="bottom"/>
          </w:tcPr>
          <w:p w14:paraId="6886E78F"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sz w:val="26"/>
                <w:szCs w:val="26"/>
              </w:rPr>
            </w:pPr>
          </w:p>
        </w:tc>
        <w:tc>
          <w:tcPr>
            <w:tcW w:w="814" w:type="dxa"/>
            <w:tcBorders>
              <w:bottom w:val="single" w:sz="4" w:space="0" w:color="auto"/>
            </w:tcBorders>
            <w:vAlign w:val="bottom"/>
          </w:tcPr>
          <w:p w14:paraId="1A6E4C1E" w14:textId="01DAC1E8" w:rsidR="00D00DA5" w:rsidRPr="00D00DA5" w:rsidRDefault="00D00DA5" w:rsidP="00D00DA5">
            <w:pPr>
              <w:tabs>
                <w:tab w:val="decimal" w:pos="551"/>
              </w:tabs>
              <w:spacing w:line="240" w:lineRule="exact"/>
              <w:ind w:right="11"/>
              <w:rPr>
                <w:rFonts w:ascii="CordiaUPC" w:eastAsia="Times New Roman" w:hAnsi="CordiaUPC" w:cs="CordiaUPC"/>
                <w:sz w:val="26"/>
                <w:szCs w:val="26"/>
              </w:rPr>
            </w:pPr>
            <w:r w:rsidRPr="00D00DA5">
              <w:rPr>
                <w:rFonts w:ascii="CordiaUPC" w:eastAsia="Times New Roman" w:hAnsi="CordiaUPC" w:cs="CordiaUPC" w:hint="cs"/>
                <w:sz w:val="26"/>
                <w:szCs w:val="26"/>
              </w:rPr>
              <w:t>12</w:t>
            </w:r>
          </w:p>
        </w:tc>
      </w:tr>
      <w:tr w:rsidR="00D00DA5" w:rsidRPr="00D00DA5" w14:paraId="3EBF25D1" w14:textId="77777777" w:rsidTr="00757B25">
        <w:trPr>
          <w:cantSplit/>
          <w:trHeight w:val="71"/>
        </w:trPr>
        <w:tc>
          <w:tcPr>
            <w:tcW w:w="3679" w:type="dxa"/>
          </w:tcPr>
          <w:p w14:paraId="61875E85" w14:textId="77777777" w:rsidR="00D00DA5" w:rsidRPr="00D00DA5" w:rsidRDefault="00D00DA5" w:rsidP="00D00DA5">
            <w:pPr>
              <w:spacing w:line="240" w:lineRule="exact"/>
              <w:rPr>
                <w:rFonts w:ascii="CordiaUPC" w:eastAsia="Times New Roman" w:hAnsi="CordiaUPC" w:cs="CordiaUPC"/>
                <w:b/>
                <w:bCs/>
                <w:sz w:val="26"/>
                <w:szCs w:val="26"/>
              </w:rPr>
            </w:pPr>
            <w:r w:rsidRPr="00D00DA5">
              <w:rPr>
                <w:rFonts w:ascii="CordiaUPC" w:eastAsia="Times New Roman" w:hAnsi="CordiaUPC" w:cs="CordiaUPC" w:hint="cs"/>
                <w:b/>
                <w:bCs/>
                <w:sz w:val="26"/>
                <w:szCs w:val="26"/>
              </w:rPr>
              <w:t>Total</w:t>
            </w:r>
          </w:p>
        </w:tc>
        <w:tc>
          <w:tcPr>
            <w:tcW w:w="810" w:type="dxa"/>
            <w:tcBorders>
              <w:top w:val="single" w:sz="4" w:space="0" w:color="auto"/>
              <w:bottom w:val="double" w:sz="4" w:space="0" w:color="auto"/>
            </w:tcBorders>
          </w:tcPr>
          <w:p w14:paraId="2141EE15" w14:textId="77133F53" w:rsidR="00D00DA5" w:rsidRPr="00D00DA5" w:rsidRDefault="0023003B" w:rsidP="00D00DA5">
            <w:pPr>
              <w:tabs>
                <w:tab w:val="decimal" w:pos="55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36</w:t>
            </w:r>
          </w:p>
        </w:tc>
        <w:tc>
          <w:tcPr>
            <w:tcW w:w="178" w:type="dxa"/>
          </w:tcPr>
          <w:p w14:paraId="79576654"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b/>
                <w:bCs/>
                <w:sz w:val="26"/>
                <w:szCs w:val="26"/>
              </w:rPr>
            </w:pPr>
          </w:p>
        </w:tc>
        <w:tc>
          <w:tcPr>
            <w:tcW w:w="812" w:type="dxa"/>
            <w:tcBorders>
              <w:top w:val="single" w:sz="4" w:space="0" w:color="auto"/>
              <w:bottom w:val="double" w:sz="4" w:space="0" w:color="auto"/>
            </w:tcBorders>
          </w:tcPr>
          <w:p w14:paraId="28FDA864" w14:textId="1D4EADE8" w:rsidR="00D00DA5" w:rsidRPr="00D00DA5" w:rsidRDefault="0023003B" w:rsidP="00D00DA5">
            <w:pPr>
              <w:tabs>
                <w:tab w:val="decimal" w:pos="551"/>
              </w:tabs>
              <w:spacing w:line="240" w:lineRule="exact"/>
              <w:ind w:right="-79"/>
              <w:rPr>
                <w:rFonts w:ascii="CordiaUPC" w:eastAsia="Times New Roman" w:hAnsi="CordiaUPC" w:cs="CordiaUPC"/>
                <w:b/>
                <w:bCs/>
                <w:sz w:val="26"/>
                <w:szCs w:val="26"/>
              </w:rPr>
            </w:pPr>
            <w:r>
              <w:rPr>
                <w:rFonts w:ascii="CordiaUPC" w:eastAsia="Times New Roman" w:hAnsi="CordiaUPC" w:cs="CordiaUPC"/>
                <w:b/>
                <w:bCs/>
                <w:sz w:val="26"/>
                <w:szCs w:val="26"/>
              </w:rPr>
              <w:t>(7)</w:t>
            </w:r>
          </w:p>
        </w:tc>
        <w:tc>
          <w:tcPr>
            <w:tcW w:w="178" w:type="dxa"/>
          </w:tcPr>
          <w:p w14:paraId="2631D22E"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b/>
                <w:bCs/>
                <w:sz w:val="26"/>
                <w:szCs w:val="26"/>
              </w:rPr>
            </w:pPr>
          </w:p>
        </w:tc>
        <w:tc>
          <w:tcPr>
            <w:tcW w:w="812" w:type="dxa"/>
            <w:tcBorders>
              <w:top w:val="single" w:sz="4" w:space="0" w:color="auto"/>
              <w:bottom w:val="double" w:sz="4" w:space="0" w:color="auto"/>
            </w:tcBorders>
          </w:tcPr>
          <w:p w14:paraId="6058FDFC" w14:textId="22802167" w:rsidR="00D00DA5" w:rsidRPr="00D00DA5" w:rsidRDefault="0023003B" w:rsidP="00D00DA5">
            <w:pPr>
              <w:tabs>
                <w:tab w:val="decimal" w:pos="55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29</w:t>
            </w:r>
          </w:p>
        </w:tc>
        <w:tc>
          <w:tcPr>
            <w:tcW w:w="178" w:type="dxa"/>
          </w:tcPr>
          <w:p w14:paraId="51148D21" w14:textId="77777777" w:rsidR="00D00DA5" w:rsidRPr="00D00DA5" w:rsidRDefault="00D00DA5" w:rsidP="00D00DA5">
            <w:pPr>
              <w:tabs>
                <w:tab w:val="decimal" w:pos="821"/>
              </w:tabs>
              <w:spacing w:line="240" w:lineRule="exact"/>
              <w:ind w:right="11"/>
              <w:rPr>
                <w:rFonts w:ascii="CordiaUPC" w:eastAsia="Times New Roman" w:hAnsi="CordiaUPC" w:cs="CordiaUPC"/>
                <w:b/>
                <w:bCs/>
                <w:sz w:val="26"/>
                <w:szCs w:val="26"/>
              </w:rPr>
            </w:pPr>
          </w:p>
        </w:tc>
        <w:tc>
          <w:tcPr>
            <w:tcW w:w="902" w:type="dxa"/>
            <w:tcBorders>
              <w:top w:val="single" w:sz="4" w:space="0" w:color="auto"/>
              <w:bottom w:val="double" w:sz="4" w:space="0" w:color="auto"/>
            </w:tcBorders>
          </w:tcPr>
          <w:p w14:paraId="1C770A00" w14:textId="786B0984" w:rsidR="00D00DA5" w:rsidRPr="00D00DA5" w:rsidRDefault="00D00DA5" w:rsidP="00D00DA5">
            <w:pPr>
              <w:tabs>
                <w:tab w:val="decimal" w:pos="551"/>
              </w:tabs>
              <w:spacing w:line="240" w:lineRule="exact"/>
              <w:ind w:right="11"/>
              <w:rPr>
                <w:rFonts w:ascii="CordiaUPC" w:eastAsia="Times New Roman" w:hAnsi="CordiaUPC" w:cs="CordiaUPC"/>
                <w:b/>
                <w:bCs/>
                <w:sz w:val="26"/>
                <w:szCs w:val="26"/>
              </w:rPr>
            </w:pPr>
            <w:r w:rsidRPr="00D00DA5">
              <w:rPr>
                <w:rFonts w:ascii="CordiaUPC" w:eastAsia="Times New Roman" w:hAnsi="CordiaUPC" w:cs="CordiaUPC" w:hint="cs"/>
                <w:b/>
                <w:bCs/>
                <w:sz w:val="26"/>
                <w:szCs w:val="26"/>
              </w:rPr>
              <w:t>(22)</w:t>
            </w:r>
          </w:p>
        </w:tc>
        <w:tc>
          <w:tcPr>
            <w:tcW w:w="178" w:type="dxa"/>
          </w:tcPr>
          <w:p w14:paraId="1DC761C4"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b/>
                <w:bCs/>
                <w:sz w:val="26"/>
                <w:szCs w:val="26"/>
              </w:rPr>
            </w:pPr>
          </w:p>
        </w:tc>
        <w:tc>
          <w:tcPr>
            <w:tcW w:w="812" w:type="dxa"/>
            <w:tcBorders>
              <w:top w:val="single" w:sz="4" w:space="0" w:color="auto"/>
              <w:bottom w:val="double" w:sz="4" w:space="0" w:color="auto"/>
            </w:tcBorders>
          </w:tcPr>
          <w:p w14:paraId="04FE65C9" w14:textId="18585786" w:rsidR="00D00DA5" w:rsidRPr="00D00DA5" w:rsidRDefault="00D00DA5" w:rsidP="00D00DA5">
            <w:pPr>
              <w:tabs>
                <w:tab w:val="decimal" w:pos="551"/>
              </w:tabs>
              <w:spacing w:line="240" w:lineRule="exact"/>
              <w:ind w:right="-79"/>
              <w:rPr>
                <w:rFonts w:ascii="CordiaUPC" w:eastAsia="Times New Roman" w:hAnsi="CordiaUPC" w:cs="CordiaUPC"/>
                <w:b/>
                <w:bCs/>
                <w:sz w:val="26"/>
                <w:szCs w:val="26"/>
              </w:rPr>
            </w:pPr>
            <w:r w:rsidRPr="00D00DA5">
              <w:rPr>
                <w:rFonts w:ascii="CordiaUPC" w:eastAsia="Times New Roman" w:hAnsi="CordiaUPC" w:cs="CordiaUPC" w:hint="cs"/>
                <w:b/>
                <w:bCs/>
                <w:sz w:val="26"/>
                <w:szCs w:val="26"/>
              </w:rPr>
              <w:t>5</w:t>
            </w:r>
          </w:p>
        </w:tc>
        <w:tc>
          <w:tcPr>
            <w:tcW w:w="221" w:type="dxa"/>
            <w:gridSpan w:val="2"/>
          </w:tcPr>
          <w:p w14:paraId="2E9391BC"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b/>
                <w:bCs/>
                <w:sz w:val="26"/>
                <w:szCs w:val="26"/>
              </w:rPr>
            </w:pPr>
          </w:p>
        </w:tc>
        <w:tc>
          <w:tcPr>
            <w:tcW w:w="814" w:type="dxa"/>
            <w:tcBorders>
              <w:top w:val="single" w:sz="4" w:space="0" w:color="auto"/>
              <w:bottom w:val="double" w:sz="4" w:space="0" w:color="auto"/>
            </w:tcBorders>
          </w:tcPr>
          <w:p w14:paraId="6E4A983C" w14:textId="164AB8C7" w:rsidR="00D00DA5" w:rsidRPr="00D00DA5" w:rsidRDefault="00D00DA5" w:rsidP="00D00DA5">
            <w:pPr>
              <w:tabs>
                <w:tab w:val="decimal" w:pos="551"/>
              </w:tabs>
              <w:spacing w:line="240" w:lineRule="exact"/>
              <w:ind w:right="11"/>
              <w:rPr>
                <w:rFonts w:ascii="CordiaUPC" w:eastAsia="Times New Roman" w:hAnsi="CordiaUPC" w:cs="CordiaUPC"/>
                <w:b/>
                <w:bCs/>
                <w:sz w:val="26"/>
                <w:szCs w:val="26"/>
              </w:rPr>
            </w:pPr>
            <w:r w:rsidRPr="00D00DA5">
              <w:rPr>
                <w:rFonts w:ascii="CordiaUPC" w:eastAsia="Times New Roman" w:hAnsi="CordiaUPC" w:cs="CordiaUPC" w:hint="cs"/>
                <w:b/>
                <w:bCs/>
                <w:sz w:val="26"/>
                <w:szCs w:val="26"/>
              </w:rPr>
              <w:t>(17)</w:t>
            </w:r>
          </w:p>
        </w:tc>
      </w:tr>
    </w:tbl>
    <w:p w14:paraId="461A8BAE" w14:textId="77777777" w:rsidR="00D00DA5" w:rsidRPr="00D00DA5" w:rsidRDefault="00D00DA5" w:rsidP="00D00DA5">
      <w:pPr>
        <w:tabs>
          <w:tab w:val="left" w:pos="540"/>
          <w:tab w:val="left" w:pos="1080"/>
        </w:tabs>
        <w:spacing w:line="240" w:lineRule="exact"/>
        <w:ind w:left="540" w:right="389"/>
        <w:jc w:val="thaiDistribute"/>
        <w:rPr>
          <w:rFonts w:ascii="CordiaUPC" w:eastAsia="Times New Roman" w:hAnsi="CordiaUPC" w:cs="CordiaUPC"/>
          <w:sz w:val="26"/>
          <w:szCs w:val="26"/>
          <w:lang w:val="en-AU" w:bidi="th-TH"/>
        </w:rPr>
      </w:pPr>
    </w:p>
    <w:tbl>
      <w:tblPr>
        <w:tblW w:w="9574" w:type="dxa"/>
        <w:tblInd w:w="450" w:type="dxa"/>
        <w:tblLayout w:type="fixed"/>
        <w:tblCellMar>
          <w:left w:w="79" w:type="dxa"/>
          <w:right w:w="79" w:type="dxa"/>
        </w:tblCellMar>
        <w:tblLook w:val="0000" w:firstRow="0" w:lastRow="0" w:firstColumn="0" w:lastColumn="0" w:noHBand="0" w:noVBand="0"/>
      </w:tblPr>
      <w:tblGrid>
        <w:gridCol w:w="3679"/>
        <w:gridCol w:w="810"/>
        <w:gridCol w:w="178"/>
        <w:gridCol w:w="812"/>
        <w:gridCol w:w="178"/>
        <w:gridCol w:w="812"/>
        <w:gridCol w:w="178"/>
        <w:gridCol w:w="902"/>
        <w:gridCol w:w="178"/>
        <w:gridCol w:w="812"/>
        <w:gridCol w:w="43"/>
        <w:gridCol w:w="178"/>
        <w:gridCol w:w="814"/>
      </w:tblGrid>
      <w:tr w:rsidR="00D00DA5" w:rsidRPr="00D00DA5" w14:paraId="74BFFD32" w14:textId="77777777" w:rsidTr="00757B25">
        <w:trPr>
          <w:cantSplit/>
          <w:trHeight w:val="243"/>
        </w:trPr>
        <w:tc>
          <w:tcPr>
            <w:tcW w:w="3679" w:type="dxa"/>
          </w:tcPr>
          <w:p w14:paraId="036D7A5E" w14:textId="77777777" w:rsidR="00D00DA5" w:rsidRPr="00D00DA5" w:rsidRDefault="00D00DA5" w:rsidP="00D00DA5">
            <w:pPr>
              <w:spacing w:line="240" w:lineRule="exact"/>
              <w:rPr>
                <w:rFonts w:ascii="CordiaUPC" w:eastAsia="Times New Roman" w:hAnsi="CordiaUPC" w:cs="CordiaUPC"/>
                <w:b/>
                <w:bCs/>
                <w:sz w:val="26"/>
                <w:szCs w:val="26"/>
                <w:lang w:bidi="th-TH"/>
              </w:rPr>
            </w:pPr>
          </w:p>
        </w:tc>
        <w:tc>
          <w:tcPr>
            <w:tcW w:w="5895" w:type="dxa"/>
            <w:gridSpan w:val="12"/>
          </w:tcPr>
          <w:p w14:paraId="19FC07B2" w14:textId="77777777" w:rsidR="00D00DA5" w:rsidRPr="00D00DA5" w:rsidRDefault="00D00DA5" w:rsidP="00D00DA5">
            <w:pPr>
              <w:spacing w:line="240" w:lineRule="exact"/>
              <w:ind w:right="11"/>
              <w:jc w:val="center"/>
              <w:rPr>
                <w:rFonts w:ascii="CordiaUPC" w:eastAsia="Times New Roman" w:hAnsi="CordiaUPC" w:cs="CordiaUPC"/>
                <w:sz w:val="26"/>
                <w:szCs w:val="26"/>
              </w:rPr>
            </w:pPr>
            <w:r w:rsidRPr="00D00DA5">
              <w:rPr>
                <w:rFonts w:ascii="CordiaUPC" w:eastAsia="Times New Roman" w:hAnsi="CordiaUPC" w:cs="CordiaUPC" w:hint="cs"/>
                <w:b/>
                <w:bCs/>
                <w:sz w:val="26"/>
                <w:szCs w:val="26"/>
              </w:rPr>
              <w:t>Bank only</w:t>
            </w:r>
          </w:p>
        </w:tc>
      </w:tr>
      <w:tr w:rsidR="00D00DA5" w:rsidRPr="00D00DA5" w14:paraId="05C061FE" w14:textId="77777777" w:rsidTr="00757B25">
        <w:trPr>
          <w:cantSplit/>
          <w:trHeight w:val="243"/>
        </w:trPr>
        <w:tc>
          <w:tcPr>
            <w:tcW w:w="3679" w:type="dxa"/>
            <w:vAlign w:val="bottom"/>
          </w:tcPr>
          <w:p w14:paraId="04615696" w14:textId="2EECC284" w:rsidR="00D00DA5" w:rsidRPr="00D00DA5" w:rsidRDefault="00D00DA5" w:rsidP="00D00DA5">
            <w:pPr>
              <w:spacing w:line="240" w:lineRule="exact"/>
              <w:ind w:right="11"/>
              <w:rPr>
                <w:rFonts w:ascii="CordiaUPC" w:eastAsia="Times New Roman" w:hAnsi="CordiaUPC" w:cs="CordiaUPC"/>
                <w:sz w:val="26"/>
                <w:szCs w:val="26"/>
              </w:rPr>
            </w:pPr>
            <w:r w:rsidRPr="00D00DA5">
              <w:rPr>
                <w:rFonts w:ascii="CordiaUPC" w:eastAsia="Times New Roman" w:hAnsi="CordiaUPC" w:cs="CordiaUPC" w:hint="cs"/>
                <w:b/>
                <w:bCs/>
                <w:i/>
                <w:iCs/>
                <w:sz w:val="26"/>
                <w:szCs w:val="26"/>
                <w:lang w:val="en-US"/>
              </w:rPr>
              <w:t>Three-month period ended 31 March</w:t>
            </w:r>
          </w:p>
        </w:tc>
        <w:tc>
          <w:tcPr>
            <w:tcW w:w="2790" w:type="dxa"/>
            <w:gridSpan w:val="5"/>
          </w:tcPr>
          <w:p w14:paraId="25436FDE" w14:textId="0024CA53"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202</w:t>
            </w:r>
            <w:r>
              <w:rPr>
                <w:rFonts w:ascii="CordiaUPC" w:eastAsia="Times New Roman" w:hAnsi="CordiaUPC" w:cs="CordiaUPC"/>
                <w:sz w:val="26"/>
                <w:szCs w:val="26"/>
              </w:rPr>
              <w:t>1</w:t>
            </w:r>
          </w:p>
        </w:tc>
        <w:tc>
          <w:tcPr>
            <w:tcW w:w="178" w:type="dxa"/>
          </w:tcPr>
          <w:p w14:paraId="2727540B"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p>
        </w:tc>
        <w:tc>
          <w:tcPr>
            <w:tcW w:w="2927" w:type="dxa"/>
            <w:gridSpan w:val="6"/>
          </w:tcPr>
          <w:p w14:paraId="2ACFECE9" w14:textId="50E71306"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20</w:t>
            </w:r>
            <w:r>
              <w:rPr>
                <w:rFonts w:ascii="CordiaUPC" w:eastAsia="Times New Roman" w:hAnsi="CordiaUPC" w:cs="CordiaUPC"/>
                <w:sz w:val="26"/>
                <w:szCs w:val="26"/>
              </w:rPr>
              <w:t>20</w:t>
            </w:r>
          </w:p>
        </w:tc>
      </w:tr>
      <w:tr w:rsidR="00D00DA5" w:rsidRPr="00D00DA5" w14:paraId="16C49A10" w14:textId="77777777" w:rsidTr="00757B25">
        <w:trPr>
          <w:cantSplit/>
          <w:trHeight w:val="243"/>
        </w:trPr>
        <w:tc>
          <w:tcPr>
            <w:tcW w:w="3679" w:type="dxa"/>
          </w:tcPr>
          <w:p w14:paraId="407BFB5B" w14:textId="77777777" w:rsidR="00D00DA5" w:rsidRPr="00D00DA5" w:rsidRDefault="00D00DA5" w:rsidP="00D00DA5">
            <w:pPr>
              <w:spacing w:line="240" w:lineRule="exact"/>
              <w:rPr>
                <w:rFonts w:ascii="CordiaUPC" w:eastAsia="Times New Roman" w:hAnsi="CordiaUPC" w:cs="CordiaUPC"/>
                <w:sz w:val="26"/>
                <w:szCs w:val="26"/>
              </w:rPr>
            </w:pPr>
          </w:p>
        </w:tc>
        <w:tc>
          <w:tcPr>
            <w:tcW w:w="810" w:type="dxa"/>
          </w:tcPr>
          <w:p w14:paraId="6F66A0BB"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p>
        </w:tc>
        <w:tc>
          <w:tcPr>
            <w:tcW w:w="178" w:type="dxa"/>
          </w:tcPr>
          <w:p w14:paraId="4F311B7F" w14:textId="77777777" w:rsidR="00D00DA5" w:rsidRPr="00D00DA5" w:rsidRDefault="00D00DA5" w:rsidP="00D00DA5">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29F8B0D4"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Tax</w:t>
            </w:r>
            <w:r w:rsidRPr="00D00DA5" w:rsidDel="00C04A42">
              <w:rPr>
                <w:rFonts w:ascii="CordiaUPC" w:eastAsia="Times New Roman" w:hAnsi="CordiaUPC" w:cs="CordiaUPC" w:hint="cs"/>
                <w:sz w:val="26"/>
                <w:szCs w:val="26"/>
              </w:rPr>
              <w:t xml:space="preserve"> </w:t>
            </w:r>
          </w:p>
        </w:tc>
        <w:tc>
          <w:tcPr>
            <w:tcW w:w="178" w:type="dxa"/>
          </w:tcPr>
          <w:p w14:paraId="44A478C0" w14:textId="77777777" w:rsidR="00D00DA5" w:rsidRPr="00D00DA5" w:rsidRDefault="00D00DA5" w:rsidP="00D00DA5">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74B93F61"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p>
        </w:tc>
        <w:tc>
          <w:tcPr>
            <w:tcW w:w="178" w:type="dxa"/>
          </w:tcPr>
          <w:p w14:paraId="01C16015"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p>
        </w:tc>
        <w:tc>
          <w:tcPr>
            <w:tcW w:w="902" w:type="dxa"/>
          </w:tcPr>
          <w:p w14:paraId="728FB235"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p>
        </w:tc>
        <w:tc>
          <w:tcPr>
            <w:tcW w:w="178" w:type="dxa"/>
          </w:tcPr>
          <w:p w14:paraId="0DB49E62"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p>
        </w:tc>
        <w:tc>
          <w:tcPr>
            <w:tcW w:w="855" w:type="dxa"/>
            <w:gridSpan w:val="2"/>
          </w:tcPr>
          <w:p w14:paraId="652CDB35"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Tax</w:t>
            </w:r>
          </w:p>
        </w:tc>
        <w:tc>
          <w:tcPr>
            <w:tcW w:w="178" w:type="dxa"/>
          </w:tcPr>
          <w:p w14:paraId="04E276A5" w14:textId="77777777" w:rsidR="00D00DA5" w:rsidRPr="00D00DA5" w:rsidRDefault="00D00DA5" w:rsidP="00D00DA5">
            <w:pPr>
              <w:tabs>
                <w:tab w:val="decimal" w:pos="765"/>
              </w:tabs>
              <w:spacing w:line="240" w:lineRule="exact"/>
              <w:ind w:left="-79" w:right="-79"/>
              <w:jc w:val="center"/>
              <w:rPr>
                <w:rFonts w:ascii="CordiaUPC" w:eastAsia="Times New Roman" w:hAnsi="CordiaUPC" w:cs="CordiaUPC"/>
                <w:sz w:val="26"/>
                <w:szCs w:val="26"/>
              </w:rPr>
            </w:pPr>
          </w:p>
        </w:tc>
        <w:tc>
          <w:tcPr>
            <w:tcW w:w="814" w:type="dxa"/>
          </w:tcPr>
          <w:p w14:paraId="7EEE4B1D"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p>
        </w:tc>
      </w:tr>
      <w:tr w:rsidR="00D00DA5" w:rsidRPr="00D00DA5" w14:paraId="785B9941" w14:textId="77777777" w:rsidTr="00757B25">
        <w:trPr>
          <w:cantSplit/>
          <w:trHeight w:val="243"/>
        </w:trPr>
        <w:tc>
          <w:tcPr>
            <w:tcW w:w="3679" w:type="dxa"/>
          </w:tcPr>
          <w:p w14:paraId="0F571B7A" w14:textId="77777777" w:rsidR="00D00DA5" w:rsidRPr="00D00DA5" w:rsidRDefault="00D00DA5" w:rsidP="00D00DA5">
            <w:pPr>
              <w:spacing w:line="240" w:lineRule="exact"/>
              <w:rPr>
                <w:rFonts w:ascii="CordiaUPC" w:eastAsia="Times New Roman" w:hAnsi="CordiaUPC" w:cs="CordiaUPC"/>
                <w:sz w:val="26"/>
                <w:szCs w:val="26"/>
              </w:rPr>
            </w:pPr>
          </w:p>
        </w:tc>
        <w:tc>
          <w:tcPr>
            <w:tcW w:w="810" w:type="dxa"/>
          </w:tcPr>
          <w:p w14:paraId="1BC5CB9F"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Before</w:t>
            </w:r>
          </w:p>
        </w:tc>
        <w:tc>
          <w:tcPr>
            <w:tcW w:w="178" w:type="dxa"/>
          </w:tcPr>
          <w:p w14:paraId="0E21645D" w14:textId="77777777" w:rsidR="00D00DA5" w:rsidRPr="00D00DA5" w:rsidRDefault="00D00DA5" w:rsidP="00D00DA5">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3213EFD8"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(expense)</w:t>
            </w:r>
          </w:p>
        </w:tc>
        <w:tc>
          <w:tcPr>
            <w:tcW w:w="178" w:type="dxa"/>
          </w:tcPr>
          <w:p w14:paraId="41E503D1" w14:textId="77777777" w:rsidR="00D00DA5" w:rsidRPr="00D00DA5" w:rsidRDefault="00D00DA5" w:rsidP="00D00DA5">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09D0344F"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Net of</w:t>
            </w:r>
          </w:p>
        </w:tc>
        <w:tc>
          <w:tcPr>
            <w:tcW w:w="178" w:type="dxa"/>
          </w:tcPr>
          <w:p w14:paraId="137363D7"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p>
        </w:tc>
        <w:tc>
          <w:tcPr>
            <w:tcW w:w="902" w:type="dxa"/>
          </w:tcPr>
          <w:p w14:paraId="4CC9D7DE"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Before</w:t>
            </w:r>
          </w:p>
        </w:tc>
        <w:tc>
          <w:tcPr>
            <w:tcW w:w="178" w:type="dxa"/>
          </w:tcPr>
          <w:p w14:paraId="766B324B"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p>
        </w:tc>
        <w:tc>
          <w:tcPr>
            <w:tcW w:w="855" w:type="dxa"/>
            <w:gridSpan w:val="2"/>
          </w:tcPr>
          <w:p w14:paraId="09754E80"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(expense)</w:t>
            </w:r>
          </w:p>
        </w:tc>
        <w:tc>
          <w:tcPr>
            <w:tcW w:w="178" w:type="dxa"/>
          </w:tcPr>
          <w:p w14:paraId="745143A9" w14:textId="77777777" w:rsidR="00D00DA5" w:rsidRPr="00D00DA5" w:rsidRDefault="00D00DA5" w:rsidP="00D00DA5">
            <w:pPr>
              <w:tabs>
                <w:tab w:val="decimal" w:pos="765"/>
              </w:tabs>
              <w:spacing w:line="240" w:lineRule="exact"/>
              <w:ind w:left="-79" w:right="-79"/>
              <w:jc w:val="center"/>
              <w:rPr>
                <w:rFonts w:ascii="CordiaUPC" w:eastAsia="Times New Roman" w:hAnsi="CordiaUPC" w:cs="CordiaUPC"/>
                <w:sz w:val="26"/>
                <w:szCs w:val="26"/>
              </w:rPr>
            </w:pPr>
          </w:p>
        </w:tc>
        <w:tc>
          <w:tcPr>
            <w:tcW w:w="814" w:type="dxa"/>
          </w:tcPr>
          <w:p w14:paraId="6C9DAF51"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Net of</w:t>
            </w:r>
          </w:p>
        </w:tc>
      </w:tr>
      <w:tr w:rsidR="00D00DA5" w:rsidRPr="00D00DA5" w14:paraId="76B52C72" w14:textId="77777777" w:rsidTr="00757B25">
        <w:trPr>
          <w:cantSplit/>
          <w:trHeight w:val="243"/>
        </w:trPr>
        <w:tc>
          <w:tcPr>
            <w:tcW w:w="3679" w:type="dxa"/>
          </w:tcPr>
          <w:p w14:paraId="6D1342EE" w14:textId="77777777" w:rsidR="00D00DA5" w:rsidRPr="00D00DA5" w:rsidRDefault="00D00DA5" w:rsidP="00D00DA5">
            <w:pPr>
              <w:spacing w:line="240" w:lineRule="exact"/>
              <w:rPr>
                <w:rFonts w:ascii="CordiaUPC" w:eastAsia="Times New Roman" w:hAnsi="CordiaUPC" w:cs="CordiaUPC"/>
                <w:sz w:val="26"/>
                <w:szCs w:val="26"/>
              </w:rPr>
            </w:pPr>
          </w:p>
        </w:tc>
        <w:tc>
          <w:tcPr>
            <w:tcW w:w="810" w:type="dxa"/>
          </w:tcPr>
          <w:p w14:paraId="16FB8918"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tax</w:t>
            </w:r>
          </w:p>
        </w:tc>
        <w:tc>
          <w:tcPr>
            <w:tcW w:w="178" w:type="dxa"/>
          </w:tcPr>
          <w:p w14:paraId="4AC70F19" w14:textId="77777777" w:rsidR="00D00DA5" w:rsidRPr="00D00DA5" w:rsidRDefault="00D00DA5" w:rsidP="00D00DA5">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519B0075"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benefit</w:t>
            </w:r>
            <w:r w:rsidRPr="00D00DA5" w:rsidDel="00C04A42">
              <w:rPr>
                <w:rFonts w:ascii="CordiaUPC" w:eastAsia="Times New Roman" w:hAnsi="CordiaUPC" w:cs="CordiaUPC" w:hint="cs"/>
                <w:sz w:val="26"/>
                <w:szCs w:val="26"/>
              </w:rPr>
              <w:t xml:space="preserve"> </w:t>
            </w:r>
          </w:p>
        </w:tc>
        <w:tc>
          <w:tcPr>
            <w:tcW w:w="178" w:type="dxa"/>
          </w:tcPr>
          <w:p w14:paraId="426D6231" w14:textId="77777777" w:rsidR="00D00DA5" w:rsidRPr="00D00DA5" w:rsidRDefault="00D00DA5" w:rsidP="00D00DA5">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795CDBE5"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tax</w:t>
            </w:r>
          </w:p>
        </w:tc>
        <w:tc>
          <w:tcPr>
            <w:tcW w:w="178" w:type="dxa"/>
          </w:tcPr>
          <w:p w14:paraId="7A6CE82F"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p>
        </w:tc>
        <w:tc>
          <w:tcPr>
            <w:tcW w:w="902" w:type="dxa"/>
          </w:tcPr>
          <w:p w14:paraId="3F1446FD"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tax</w:t>
            </w:r>
          </w:p>
        </w:tc>
        <w:tc>
          <w:tcPr>
            <w:tcW w:w="178" w:type="dxa"/>
          </w:tcPr>
          <w:p w14:paraId="07F431C1"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p>
        </w:tc>
        <w:tc>
          <w:tcPr>
            <w:tcW w:w="855" w:type="dxa"/>
            <w:gridSpan w:val="2"/>
          </w:tcPr>
          <w:p w14:paraId="3E25646C"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benefit</w:t>
            </w:r>
          </w:p>
        </w:tc>
        <w:tc>
          <w:tcPr>
            <w:tcW w:w="178" w:type="dxa"/>
          </w:tcPr>
          <w:p w14:paraId="3B8A5CA0" w14:textId="77777777" w:rsidR="00D00DA5" w:rsidRPr="00D00DA5" w:rsidRDefault="00D00DA5" w:rsidP="00D00DA5">
            <w:pPr>
              <w:tabs>
                <w:tab w:val="decimal" w:pos="765"/>
              </w:tabs>
              <w:spacing w:line="240" w:lineRule="exact"/>
              <w:ind w:left="-79" w:right="-79"/>
              <w:jc w:val="center"/>
              <w:rPr>
                <w:rFonts w:ascii="CordiaUPC" w:eastAsia="Times New Roman" w:hAnsi="CordiaUPC" w:cs="CordiaUPC"/>
                <w:sz w:val="26"/>
                <w:szCs w:val="26"/>
              </w:rPr>
            </w:pPr>
          </w:p>
        </w:tc>
        <w:tc>
          <w:tcPr>
            <w:tcW w:w="814" w:type="dxa"/>
          </w:tcPr>
          <w:p w14:paraId="4610345A" w14:textId="77777777"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Tax</w:t>
            </w:r>
          </w:p>
        </w:tc>
      </w:tr>
      <w:tr w:rsidR="00D00DA5" w:rsidRPr="00D00DA5" w14:paraId="7C5841E5" w14:textId="77777777" w:rsidTr="00757B25">
        <w:trPr>
          <w:cantSplit/>
          <w:trHeight w:val="243"/>
        </w:trPr>
        <w:tc>
          <w:tcPr>
            <w:tcW w:w="3679" w:type="dxa"/>
          </w:tcPr>
          <w:p w14:paraId="1F7703C2" w14:textId="77777777" w:rsidR="00D00DA5" w:rsidRPr="00D00DA5" w:rsidRDefault="00D00DA5" w:rsidP="00D00DA5">
            <w:pPr>
              <w:spacing w:line="240" w:lineRule="exact"/>
              <w:rPr>
                <w:rFonts w:ascii="CordiaUPC" w:eastAsia="Times New Roman" w:hAnsi="CordiaUPC" w:cs="CordiaUPC"/>
                <w:sz w:val="26"/>
                <w:szCs w:val="26"/>
              </w:rPr>
            </w:pPr>
          </w:p>
        </w:tc>
        <w:tc>
          <w:tcPr>
            <w:tcW w:w="5895" w:type="dxa"/>
            <w:gridSpan w:val="12"/>
          </w:tcPr>
          <w:p w14:paraId="33D7E426" w14:textId="77777777" w:rsidR="00D00DA5" w:rsidRPr="00D00DA5" w:rsidRDefault="00D00DA5" w:rsidP="00D00DA5">
            <w:pPr>
              <w:spacing w:line="240" w:lineRule="exact"/>
              <w:ind w:right="11"/>
              <w:jc w:val="center"/>
              <w:rPr>
                <w:rFonts w:ascii="CordiaUPC" w:eastAsia="Times New Roman" w:hAnsi="CordiaUPC" w:cs="CordiaUPC"/>
                <w:sz w:val="26"/>
                <w:szCs w:val="26"/>
              </w:rPr>
            </w:pPr>
            <w:r w:rsidRPr="00D00DA5">
              <w:rPr>
                <w:rFonts w:ascii="CordiaUPC" w:eastAsia="Times New Roman" w:hAnsi="CordiaUPC" w:cs="CordiaUPC" w:hint="cs"/>
                <w:i/>
                <w:iCs/>
                <w:sz w:val="26"/>
                <w:szCs w:val="26"/>
              </w:rPr>
              <w:t>(in million Baht)</w:t>
            </w:r>
          </w:p>
        </w:tc>
      </w:tr>
      <w:tr w:rsidR="00D00DA5" w:rsidRPr="00D00DA5" w14:paraId="5395DDED" w14:textId="77777777" w:rsidTr="00757B25">
        <w:trPr>
          <w:cantSplit/>
          <w:trHeight w:val="243"/>
        </w:trPr>
        <w:tc>
          <w:tcPr>
            <w:tcW w:w="3679" w:type="dxa"/>
          </w:tcPr>
          <w:p w14:paraId="60E4E1F4" w14:textId="77777777" w:rsidR="00D00DA5" w:rsidRPr="00D00DA5" w:rsidRDefault="00D00DA5" w:rsidP="00D00DA5">
            <w:pPr>
              <w:spacing w:line="240" w:lineRule="exact"/>
              <w:ind w:left="180" w:hanging="180"/>
              <w:rPr>
                <w:rFonts w:ascii="CordiaUPC" w:eastAsia="Times New Roman" w:hAnsi="CordiaUPC" w:cs="CordiaUPC"/>
                <w:sz w:val="26"/>
                <w:szCs w:val="26"/>
              </w:rPr>
            </w:pPr>
            <w:r w:rsidRPr="00D00DA5">
              <w:rPr>
                <w:rFonts w:ascii="CordiaUPC" w:eastAsia="Times New Roman" w:hAnsi="CordiaUPC" w:cs="CordiaUPC" w:hint="cs"/>
                <w:sz w:val="26"/>
                <w:szCs w:val="26"/>
              </w:rPr>
              <w:t>Investments</w:t>
            </w:r>
          </w:p>
        </w:tc>
        <w:tc>
          <w:tcPr>
            <w:tcW w:w="810" w:type="dxa"/>
            <w:vAlign w:val="bottom"/>
          </w:tcPr>
          <w:p w14:paraId="47BD3FE8" w14:textId="6152E943" w:rsidR="00D00DA5" w:rsidRPr="00D00DA5" w:rsidRDefault="0023003B" w:rsidP="00D00DA5">
            <w:pPr>
              <w:tabs>
                <w:tab w:val="decimal" w:pos="55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(148)</w:t>
            </w:r>
          </w:p>
        </w:tc>
        <w:tc>
          <w:tcPr>
            <w:tcW w:w="178" w:type="dxa"/>
            <w:vAlign w:val="bottom"/>
          </w:tcPr>
          <w:p w14:paraId="42498132"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sz w:val="26"/>
                <w:szCs w:val="26"/>
              </w:rPr>
            </w:pPr>
          </w:p>
        </w:tc>
        <w:tc>
          <w:tcPr>
            <w:tcW w:w="812" w:type="dxa"/>
            <w:vAlign w:val="bottom"/>
          </w:tcPr>
          <w:p w14:paraId="18EE33CF" w14:textId="32131954" w:rsidR="00D00DA5" w:rsidRPr="00D00DA5" w:rsidRDefault="0023003B" w:rsidP="00D00DA5">
            <w:pPr>
              <w:tabs>
                <w:tab w:val="decimal" w:pos="551"/>
              </w:tabs>
              <w:spacing w:line="240" w:lineRule="exact"/>
              <w:ind w:right="-79"/>
              <w:rPr>
                <w:rFonts w:ascii="CordiaUPC" w:eastAsia="Times New Roman" w:hAnsi="CordiaUPC" w:cs="CordiaUPC"/>
                <w:sz w:val="26"/>
                <w:szCs w:val="26"/>
              </w:rPr>
            </w:pPr>
            <w:r>
              <w:rPr>
                <w:rFonts w:ascii="CordiaUPC" w:eastAsia="Times New Roman" w:hAnsi="CordiaUPC" w:cs="CordiaUPC"/>
                <w:sz w:val="26"/>
                <w:szCs w:val="26"/>
              </w:rPr>
              <w:t>29</w:t>
            </w:r>
          </w:p>
        </w:tc>
        <w:tc>
          <w:tcPr>
            <w:tcW w:w="178" w:type="dxa"/>
            <w:vAlign w:val="bottom"/>
          </w:tcPr>
          <w:p w14:paraId="05463B1C"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sz w:val="26"/>
                <w:szCs w:val="26"/>
              </w:rPr>
            </w:pPr>
          </w:p>
        </w:tc>
        <w:tc>
          <w:tcPr>
            <w:tcW w:w="812" w:type="dxa"/>
            <w:vAlign w:val="bottom"/>
          </w:tcPr>
          <w:p w14:paraId="72564968" w14:textId="029471BA" w:rsidR="00D00DA5" w:rsidRPr="00D00DA5" w:rsidRDefault="0023003B" w:rsidP="00D00DA5">
            <w:pPr>
              <w:tabs>
                <w:tab w:val="decimal" w:pos="55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(119)</w:t>
            </w:r>
          </w:p>
        </w:tc>
        <w:tc>
          <w:tcPr>
            <w:tcW w:w="178" w:type="dxa"/>
            <w:vAlign w:val="bottom"/>
          </w:tcPr>
          <w:p w14:paraId="734B095F" w14:textId="77777777" w:rsidR="00D00DA5" w:rsidRPr="00D00DA5" w:rsidRDefault="00D00DA5" w:rsidP="00D00DA5">
            <w:pPr>
              <w:tabs>
                <w:tab w:val="decimal" w:pos="821"/>
              </w:tabs>
              <w:spacing w:line="240" w:lineRule="exact"/>
              <w:ind w:right="11"/>
              <w:rPr>
                <w:rFonts w:ascii="CordiaUPC" w:eastAsia="Times New Roman" w:hAnsi="CordiaUPC" w:cs="CordiaUPC"/>
                <w:sz w:val="26"/>
                <w:szCs w:val="26"/>
              </w:rPr>
            </w:pPr>
          </w:p>
        </w:tc>
        <w:tc>
          <w:tcPr>
            <w:tcW w:w="902" w:type="dxa"/>
            <w:vAlign w:val="bottom"/>
          </w:tcPr>
          <w:p w14:paraId="20B3859D" w14:textId="3B44479D" w:rsidR="00D00DA5" w:rsidRPr="00D00DA5" w:rsidRDefault="00D00DA5" w:rsidP="00D00DA5">
            <w:pPr>
              <w:tabs>
                <w:tab w:val="decimal" w:pos="551"/>
              </w:tabs>
              <w:spacing w:line="240" w:lineRule="exact"/>
              <w:ind w:right="11"/>
              <w:rPr>
                <w:rFonts w:ascii="CordiaUPC" w:eastAsia="Times New Roman" w:hAnsi="CordiaUPC" w:cs="CordiaUPC"/>
                <w:sz w:val="26"/>
                <w:szCs w:val="26"/>
              </w:rPr>
            </w:pPr>
            <w:r w:rsidRPr="00D00DA5">
              <w:rPr>
                <w:rFonts w:ascii="CordiaUPC" w:eastAsia="Times New Roman" w:hAnsi="CordiaUPC" w:cs="CordiaUPC" w:hint="cs"/>
                <w:sz w:val="26"/>
                <w:szCs w:val="26"/>
              </w:rPr>
              <w:t>80</w:t>
            </w:r>
          </w:p>
        </w:tc>
        <w:tc>
          <w:tcPr>
            <w:tcW w:w="178" w:type="dxa"/>
            <w:vAlign w:val="bottom"/>
          </w:tcPr>
          <w:p w14:paraId="22199481"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sz w:val="26"/>
                <w:szCs w:val="26"/>
              </w:rPr>
            </w:pPr>
          </w:p>
        </w:tc>
        <w:tc>
          <w:tcPr>
            <w:tcW w:w="812" w:type="dxa"/>
            <w:vAlign w:val="bottom"/>
          </w:tcPr>
          <w:p w14:paraId="4A62E2BE" w14:textId="48839859" w:rsidR="00D00DA5" w:rsidRPr="00D00DA5" w:rsidRDefault="00D00DA5" w:rsidP="00D00DA5">
            <w:pPr>
              <w:tabs>
                <w:tab w:val="decimal" w:pos="551"/>
              </w:tabs>
              <w:spacing w:line="240" w:lineRule="exact"/>
              <w:ind w:right="-79"/>
              <w:rPr>
                <w:rFonts w:ascii="CordiaUPC" w:eastAsia="Times New Roman" w:hAnsi="CordiaUPC" w:cs="CordiaUPC"/>
                <w:sz w:val="26"/>
                <w:szCs w:val="26"/>
              </w:rPr>
            </w:pPr>
            <w:r w:rsidRPr="00D00DA5">
              <w:rPr>
                <w:rFonts w:ascii="CordiaUPC" w:eastAsia="Times New Roman" w:hAnsi="CordiaUPC" w:cs="CordiaUPC" w:hint="cs"/>
                <w:sz w:val="26"/>
                <w:szCs w:val="26"/>
              </w:rPr>
              <w:t>(16)</w:t>
            </w:r>
          </w:p>
        </w:tc>
        <w:tc>
          <w:tcPr>
            <w:tcW w:w="221" w:type="dxa"/>
            <w:gridSpan w:val="2"/>
            <w:vAlign w:val="bottom"/>
          </w:tcPr>
          <w:p w14:paraId="4EA1709C"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sz w:val="26"/>
                <w:szCs w:val="26"/>
              </w:rPr>
            </w:pPr>
          </w:p>
        </w:tc>
        <w:tc>
          <w:tcPr>
            <w:tcW w:w="814" w:type="dxa"/>
            <w:vAlign w:val="bottom"/>
          </w:tcPr>
          <w:p w14:paraId="2269E57E" w14:textId="54DC962F" w:rsidR="00D00DA5" w:rsidRPr="00D00DA5" w:rsidRDefault="00D00DA5" w:rsidP="00D00DA5">
            <w:pPr>
              <w:tabs>
                <w:tab w:val="decimal" w:pos="551"/>
              </w:tabs>
              <w:spacing w:line="240" w:lineRule="exact"/>
              <w:ind w:right="11"/>
              <w:rPr>
                <w:rFonts w:ascii="CordiaUPC" w:eastAsia="Times New Roman" w:hAnsi="CordiaUPC" w:cs="CordiaUPC"/>
                <w:sz w:val="26"/>
                <w:szCs w:val="26"/>
              </w:rPr>
            </w:pPr>
            <w:r w:rsidRPr="00D00DA5">
              <w:rPr>
                <w:rFonts w:ascii="CordiaUPC" w:eastAsia="Times New Roman" w:hAnsi="CordiaUPC" w:cs="CordiaUPC" w:hint="cs"/>
                <w:sz w:val="26"/>
                <w:szCs w:val="26"/>
              </w:rPr>
              <w:t>64</w:t>
            </w:r>
          </w:p>
        </w:tc>
      </w:tr>
      <w:tr w:rsidR="00D00DA5" w:rsidRPr="00D00DA5" w14:paraId="087C2A4B" w14:textId="77777777" w:rsidTr="00757B25">
        <w:trPr>
          <w:cantSplit/>
          <w:trHeight w:val="71"/>
        </w:trPr>
        <w:tc>
          <w:tcPr>
            <w:tcW w:w="3679" w:type="dxa"/>
          </w:tcPr>
          <w:p w14:paraId="376FAE0E" w14:textId="77777777" w:rsidR="00D00DA5" w:rsidRPr="00D00DA5" w:rsidRDefault="00D00DA5" w:rsidP="00D00DA5">
            <w:pPr>
              <w:spacing w:line="240" w:lineRule="exact"/>
              <w:ind w:left="180" w:hanging="180"/>
              <w:rPr>
                <w:rFonts w:ascii="CordiaUPC" w:eastAsia="Times New Roman" w:hAnsi="CordiaUPC" w:cs="CordiaUPC"/>
                <w:sz w:val="26"/>
                <w:szCs w:val="26"/>
              </w:rPr>
            </w:pPr>
            <w:r w:rsidRPr="00D00DA5">
              <w:rPr>
                <w:rFonts w:ascii="CordiaUPC" w:eastAsia="Times New Roman" w:hAnsi="CordiaUPC" w:cs="CordiaUPC" w:hint="cs"/>
                <w:sz w:val="26"/>
                <w:szCs w:val="26"/>
              </w:rPr>
              <w:t>Premises and equipment</w:t>
            </w:r>
          </w:p>
        </w:tc>
        <w:tc>
          <w:tcPr>
            <w:tcW w:w="810" w:type="dxa"/>
            <w:vAlign w:val="bottom"/>
          </w:tcPr>
          <w:p w14:paraId="52752A93" w14:textId="0E2DDA68" w:rsidR="00D00DA5" w:rsidRPr="00D00DA5" w:rsidRDefault="0023003B" w:rsidP="00D00DA5">
            <w:pPr>
              <w:tabs>
                <w:tab w:val="decimal" w:pos="55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(18)</w:t>
            </w:r>
          </w:p>
        </w:tc>
        <w:tc>
          <w:tcPr>
            <w:tcW w:w="178" w:type="dxa"/>
            <w:vAlign w:val="bottom"/>
          </w:tcPr>
          <w:p w14:paraId="73EF1AEC"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sz w:val="26"/>
                <w:szCs w:val="26"/>
              </w:rPr>
            </w:pPr>
          </w:p>
        </w:tc>
        <w:tc>
          <w:tcPr>
            <w:tcW w:w="812" w:type="dxa"/>
            <w:vAlign w:val="bottom"/>
          </w:tcPr>
          <w:p w14:paraId="36E8C18D" w14:textId="21BF89ED" w:rsidR="00D00DA5" w:rsidRPr="00D00DA5" w:rsidRDefault="0023003B" w:rsidP="00D00DA5">
            <w:pPr>
              <w:tabs>
                <w:tab w:val="decimal" w:pos="551"/>
              </w:tabs>
              <w:spacing w:line="240" w:lineRule="exact"/>
              <w:ind w:right="-79"/>
              <w:rPr>
                <w:rFonts w:ascii="CordiaUPC" w:eastAsia="Times New Roman" w:hAnsi="CordiaUPC" w:cs="CordiaUPC"/>
                <w:sz w:val="26"/>
                <w:szCs w:val="26"/>
              </w:rPr>
            </w:pPr>
            <w:r>
              <w:rPr>
                <w:rFonts w:ascii="CordiaUPC" w:eastAsia="Times New Roman" w:hAnsi="CordiaUPC" w:cs="CordiaUPC"/>
                <w:sz w:val="26"/>
                <w:szCs w:val="26"/>
              </w:rPr>
              <w:t>4</w:t>
            </w:r>
          </w:p>
        </w:tc>
        <w:tc>
          <w:tcPr>
            <w:tcW w:w="178" w:type="dxa"/>
            <w:vAlign w:val="bottom"/>
          </w:tcPr>
          <w:p w14:paraId="1A5614C4"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sz w:val="26"/>
                <w:szCs w:val="26"/>
              </w:rPr>
            </w:pPr>
          </w:p>
        </w:tc>
        <w:tc>
          <w:tcPr>
            <w:tcW w:w="812" w:type="dxa"/>
            <w:vAlign w:val="bottom"/>
          </w:tcPr>
          <w:p w14:paraId="7367752C" w14:textId="31486226" w:rsidR="00D00DA5" w:rsidRPr="00D00DA5" w:rsidRDefault="0023003B" w:rsidP="00D00DA5">
            <w:pPr>
              <w:tabs>
                <w:tab w:val="decimal" w:pos="55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(14)</w:t>
            </w:r>
          </w:p>
        </w:tc>
        <w:tc>
          <w:tcPr>
            <w:tcW w:w="178" w:type="dxa"/>
            <w:vAlign w:val="bottom"/>
          </w:tcPr>
          <w:p w14:paraId="63070E3F" w14:textId="77777777" w:rsidR="00D00DA5" w:rsidRPr="00D00DA5" w:rsidRDefault="00D00DA5" w:rsidP="00D00DA5">
            <w:pPr>
              <w:tabs>
                <w:tab w:val="decimal" w:pos="821"/>
              </w:tabs>
              <w:spacing w:line="240" w:lineRule="exact"/>
              <w:ind w:right="11"/>
              <w:rPr>
                <w:rFonts w:ascii="CordiaUPC" w:eastAsia="Times New Roman" w:hAnsi="CordiaUPC" w:cs="CordiaUPC"/>
                <w:sz w:val="26"/>
                <w:szCs w:val="26"/>
              </w:rPr>
            </w:pPr>
          </w:p>
        </w:tc>
        <w:tc>
          <w:tcPr>
            <w:tcW w:w="902" w:type="dxa"/>
            <w:vAlign w:val="bottom"/>
          </w:tcPr>
          <w:p w14:paraId="20BA6B11" w14:textId="49C18D3C" w:rsidR="00D00DA5" w:rsidRPr="00D00DA5" w:rsidRDefault="00D00DA5" w:rsidP="00D00DA5">
            <w:pPr>
              <w:tabs>
                <w:tab w:val="decimal" w:pos="551"/>
              </w:tabs>
              <w:spacing w:line="240" w:lineRule="exact"/>
              <w:ind w:right="11"/>
              <w:rPr>
                <w:rFonts w:ascii="CordiaUPC" w:eastAsia="Times New Roman" w:hAnsi="CordiaUPC" w:cs="CordiaUPC"/>
                <w:sz w:val="26"/>
                <w:szCs w:val="26"/>
              </w:rPr>
            </w:pPr>
            <w:r w:rsidRPr="00D00DA5">
              <w:rPr>
                <w:rFonts w:ascii="CordiaUPC" w:eastAsia="Times New Roman" w:hAnsi="CordiaUPC" w:cs="CordiaUPC" w:hint="cs"/>
                <w:sz w:val="26"/>
                <w:szCs w:val="26"/>
              </w:rPr>
              <w:t>(5)</w:t>
            </w:r>
          </w:p>
        </w:tc>
        <w:tc>
          <w:tcPr>
            <w:tcW w:w="178" w:type="dxa"/>
            <w:vAlign w:val="bottom"/>
          </w:tcPr>
          <w:p w14:paraId="2AAA3F66"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sz w:val="26"/>
                <w:szCs w:val="26"/>
              </w:rPr>
            </w:pPr>
          </w:p>
        </w:tc>
        <w:tc>
          <w:tcPr>
            <w:tcW w:w="812" w:type="dxa"/>
            <w:vAlign w:val="bottom"/>
          </w:tcPr>
          <w:p w14:paraId="604EE5D3" w14:textId="2F8DE038" w:rsidR="00D00DA5" w:rsidRPr="00D00DA5" w:rsidRDefault="00D00DA5" w:rsidP="00D00DA5">
            <w:pPr>
              <w:tabs>
                <w:tab w:val="decimal" w:pos="551"/>
              </w:tabs>
              <w:spacing w:line="240" w:lineRule="exact"/>
              <w:ind w:right="-79"/>
              <w:rPr>
                <w:rFonts w:ascii="CordiaUPC" w:eastAsia="Times New Roman" w:hAnsi="CordiaUPC" w:cs="CordiaUPC"/>
                <w:sz w:val="26"/>
                <w:szCs w:val="26"/>
              </w:rPr>
            </w:pPr>
            <w:r w:rsidRPr="00D00DA5">
              <w:rPr>
                <w:rFonts w:ascii="CordiaUPC" w:eastAsia="Times New Roman" w:hAnsi="CordiaUPC" w:cs="CordiaUPC" w:hint="cs"/>
                <w:sz w:val="26"/>
                <w:szCs w:val="26"/>
              </w:rPr>
              <w:t>1</w:t>
            </w:r>
          </w:p>
        </w:tc>
        <w:tc>
          <w:tcPr>
            <w:tcW w:w="221" w:type="dxa"/>
            <w:gridSpan w:val="2"/>
            <w:vAlign w:val="bottom"/>
          </w:tcPr>
          <w:p w14:paraId="4DD3AB37"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sz w:val="26"/>
                <w:szCs w:val="26"/>
              </w:rPr>
            </w:pPr>
          </w:p>
        </w:tc>
        <w:tc>
          <w:tcPr>
            <w:tcW w:w="814" w:type="dxa"/>
            <w:vAlign w:val="bottom"/>
          </w:tcPr>
          <w:p w14:paraId="4C5C3578" w14:textId="4A37EB9D" w:rsidR="00D00DA5" w:rsidRPr="00D00DA5" w:rsidRDefault="00D00DA5" w:rsidP="00D00DA5">
            <w:pPr>
              <w:tabs>
                <w:tab w:val="decimal" w:pos="551"/>
              </w:tabs>
              <w:spacing w:line="240" w:lineRule="exact"/>
              <w:ind w:right="11"/>
              <w:rPr>
                <w:rFonts w:ascii="CordiaUPC" w:eastAsia="Times New Roman" w:hAnsi="CordiaUPC" w:cs="CordiaUPC"/>
                <w:sz w:val="26"/>
                <w:szCs w:val="26"/>
              </w:rPr>
            </w:pPr>
            <w:r w:rsidRPr="00D00DA5">
              <w:rPr>
                <w:rFonts w:ascii="CordiaUPC" w:eastAsia="Times New Roman" w:hAnsi="CordiaUPC" w:cs="CordiaUPC" w:hint="cs"/>
                <w:sz w:val="26"/>
                <w:szCs w:val="26"/>
              </w:rPr>
              <w:t>(4)</w:t>
            </w:r>
          </w:p>
        </w:tc>
      </w:tr>
      <w:tr w:rsidR="0023003B" w:rsidRPr="00D00DA5" w14:paraId="1A0D8FAC" w14:textId="77777777" w:rsidTr="00757B25">
        <w:trPr>
          <w:cantSplit/>
          <w:trHeight w:val="71"/>
        </w:trPr>
        <w:tc>
          <w:tcPr>
            <w:tcW w:w="3679" w:type="dxa"/>
          </w:tcPr>
          <w:p w14:paraId="0A565165" w14:textId="0A6F2213" w:rsidR="0023003B" w:rsidRPr="00D00DA5" w:rsidRDefault="0023003B" w:rsidP="00D00DA5">
            <w:pPr>
              <w:spacing w:line="240" w:lineRule="exact"/>
              <w:ind w:left="180" w:hanging="180"/>
              <w:rPr>
                <w:rFonts w:ascii="CordiaUPC" w:eastAsia="Times New Roman" w:hAnsi="CordiaUPC" w:cs="CordiaUPC"/>
                <w:sz w:val="26"/>
                <w:szCs w:val="26"/>
              </w:rPr>
            </w:pPr>
            <w:r w:rsidRPr="0023003B">
              <w:rPr>
                <w:rFonts w:ascii="CordiaUPC" w:eastAsia="Times New Roman" w:hAnsi="CordiaUPC" w:cs="CordiaUPC"/>
                <w:sz w:val="26"/>
                <w:szCs w:val="26"/>
              </w:rPr>
              <w:t>Provisions for employee benefits</w:t>
            </w:r>
          </w:p>
        </w:tc>
        <w:tc>
          <w:tcPr>
            <w:tcW w:w="810" w:type="dxa"/>
            <w:vAlign w:val="bottom"/>
          </w:tcPr>
          <w:p w14:paraId="2C7D3322" w14:textId="05664B5F" w:rsidR="0023003B" w:rsidRPr="00D00DA5" w:rsidRDefault="0023003B" w:rsidP="00D00DA5">
            <w:pPr>
              <w:tabs>
                <w:tab w:val="decimal" w:pos="55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219</w:t>
            </w:r>
          </w:p>
        </w:tc>
        <w:tc>
          <w:tcPr>
            <w:tcW w:w="178" w:type="dxa"/>
            <w:vAlign w:val="bottom"/>
          </w:tcPr>
          <w:p w14:paraId="5A1F75F8" w14:textId="77777777" w:rsidR="0023003B" w:rsidRPr="00D00DA5" w:rsidRDefault="0023003B" w:rsidP="00D00DA5">
            <w:pPr>
              <w:tabs>
                <w:tab w:val="decimal" w:pos="551"/>
                <w:tab w:val="decimal" w:pos="821"/>
              </w:tabs>
              <w:spacing w:line="240" w:lineRule="exact"/>
              <w:ind w:right="11"/>
              <w:rPr>
                <w:rFonts w:ascii="CordiaUPC" w:eastAsia="Times New Roman" w:hAnsi="CordiaUPC" w:cs="CordiaUPC"/>
                <w:sz w:val="26"/>
                <w:szCs w:val="26"/>
              </w:rPr>
            </w:pPr>
          </w:p>
        </w:tc>
        <w:tc>
          <w:tcPr>
            <w:tcW w:w="812" w:type="dxa"/>
            <w:vAlign w:val="bottom"/>
          </w:tcPr>
          <w:p w14:paraId="03FD840A" w14:textId="3419C78E" w:rsidR="0023003B" w:rsidRPr="00D00DA5" w:rsidRDefault="0023003B" w:rsidP="00D00DA5">
            <w:pPr>
              <w:tabs>
                <w:tab w:val="decimal" w:pos="551"/>
              </w:tabs>
              <w:spacing w:line="240" w:lineRule="exact"/>
              <w:ind w:right="-79"/>
              <w:rPr>
                <w:rFonts w:ascii="CordiaUPC" w:eastAsia="Times New Roman" w:hAnsi="CordiaUPC" w:cs="CordiaUPC"/>
                <w:sz w:val="26"/>
                <w:szCs w:val="26"/>
              </w:rPr>
            </w:pPr>
            <w:r>
              <w:rPr>
                <w:rFonts w:ascii="CordiaUPC" w:eastAsia="Times New Roman" w:hAnsi="CordiaUPC" w:cs="CordiaUPC"/>
                <w:sz w:val="26"/>
                <w:szCs w:val="26"/>
              </w:rPr>
              <w:t>(44)</w:t>
            </w:r>
          </w:p>
        </w:tc>
        <w:tc>
          <w:tcPr>
            <w:tcW w:w="178" w:type="dxa"/>
            <w:vAlign w:val="bottom"/>
          </w:tcPr>
          <w:p w14:paraId="2FBF180D" w14:textId="77777777" w:rsidR="0023003B" w:rsidRPr="00D00DA5" w:rsidRDefault="0023003B" w:rsidP="00D00DA5">
            <w:pPr>
              <w:tabs>
                <w:tab w:val="decimal" w:pos="551"/>
                <w:tab w:val="decimal" w:pos="821"/>
              </w:tabs>
              <w:spacing w:line="240" w:lineRule="exact"/>
              <w:ind w:right="11"/>
              <w:rPr>
                <w:rFonts w:ascii="CordiaUPC" w:eastAsia="Times New Roman" w:hAnsi="CordiaUPC" w:cs="CordiaUPC"/>
                <w:sz w:val="26"/>
                <w:szCs w:val="26"/>
              </w:rPr>
            </w:pPr>
          </w:p>
        </w:tc>
        <w:tc>
          <w:tcPr>
            <w:tcW w:w="812" w:type="dxa"/>
            <w:vAlign w:val="bottom"/>
          </w:tcPr>
          <w:p w14:paraId="510A68D6" w14:textId="4D7D2EC7" w:rsidR="0023003B" w:rsidRPr="00D00DA5" w:rsidRDefault="0023003B" w:rsidP="00D00DA5">
            <w:pPr>
              <w:tabs>
                <w:tab w:val="decimal" w:pos="55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175</w:t>
            </w:r>
          </w:p>
        </w:tc>
        <w:tc>
          <w:tcPr>
            <w:tcW w:w="178" w:type="dxa"/>
            <w:vAlign w:val="bottom"/>
          </w:tcPr>
          <w:p w14:paraId="1764C9D6" w14:textId="77777777" w:rsidR="0023003B" w:rsidRPr="00D00DA5" w:rsidRDefault="0023003B" w:rsidP="00D00DA5">
            <w:pPr>
              <w:tabs>
                <w:tab w:val="decimal" w:pos="821"/>
              </w:tabs>
              <w:spacing w:line="240" w:lineRule="exact"/>
              <w:ind w:right="11"/>
              <w:rPr>
                <w:rFonts w:ascii="CordiaUPC" w:eastAsia="Times New Roman" w:hAnsi="CordiaUPC" w:cs="CordiaUPC"/>
                <w:sz w:val="26"/>
                <w:szCs w:val="26"/>
              </w:rPr>
            </w:pPr>
          </w:p>
        </w:tc>
        <w:tc>
          <w:tcPr>
            <w:tcW w:w="902" w:type="dxa"/>
            <w:vAlign w:val="bottom"/>
          </w:tcPr>
          <w:p w14:paraId="109FE665" w14:textId="43C762D5" w:rsidR="0023003B" w:rsidRPr="00D00DA5" w:rsidRDefault="00E07B98" w:rsidP="00D00DA5">
            <w:pPr>
              <w:tabs>
                <w:tab w:val="decimal" w:pos="55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w:t>
            </w:r>
          </w:p>
        </w:tc>
        <w:tc>
          <w:tcPr>
            <w:tcW w:w="178" w:type="dxa"/>
            <w:vAlign w:val="bottom"/>
          </w:tcPr>
          <w:p w14:paraId="61566763" w14:textId="77777777" w:rsidR="0023003B" w:rsidRPr="00D00DA5" w:rsidRDefault="0023003B" w:rsidP="00D00DA5">
            <w:pPr>
              <w:tabs>
                <w:tab w:val="decimal" w:pos="551"/>
                <w:tab w:val="decimal" w:pos="821"/>
              </w:tabs>
              <w:spacing w:line="240" w:lineRule="exact"/>
              <w:ind w:right="11"/>
              <w:rPr>
                <w:rFonts w:ascii="CordiaUPC" w:eastAsia="Times New Roman" w:hAnsi="CordiaUPC" w:cs="CordiaUPC"/>
                <w:sz w:val="26"/>
                <w:szCs w:val="26"/>
              </w:rPr>
            </w:pPr>
          </w:p>
        </w:tc>
        <w:tc>
          <w:tcPr>
            <w:tcW w:w="812" w:type="dxa"/>
            <w:vAlign w:val="bottom"/>
          </w:tcPr>
          <w:p w14:paraId="4AC931BB" w14:textId="5327533B" w:rsidR="0023003B" w:rsidRPr="00D00DA5" w:rsidRDefault="00E07B98" w:rsidP="00D00DA5">
            <w:pPr>
              <w:tabs>
                <w:tab w:val="decimal" w:pos="551"/>
              </w:tabs>
              <w:spacing w:line="240" w:lineRule="exact"/>
              <w:ind w:right="-79"/>
              <w:rPr>
                <w:rFonts w:ascii="CordiaUPC" w:eastAsia="Times New Roman" w:hAnsi="CordiaUPC" w:cs="CordiaUPC"/>
                <w:sz w:val="26"/>
                <w:szCs w:val="26"/>
              </w:rPr>
            </w:pPr>
            <w:r>
              <w:rPr>
                <w:rFonts w:ascii="CordiaUPC" w:eastAsia="Times New Roman" w:hAnsi="CordiaUPC" w:cs="CordiaUPC"/>
                <w:sz w:val="26"/>
                <w:szCs w:val="26"/>
              </w:rPr>
              <w:t>-</w:t>
            </w:r>
          </w:p>
        </w:tc>
        <w:tc>
          <w:tcPr>
            <w:tcW w:w="221" w:type="dxa"/>
            <w:gridSpan w:val="2"/>
            <w:vAlign w:val="bottom"/>
          </w:tcPr>
          <w:p w14:paraId="2385BAF0" w14:textId="77777777" w:rsidR="0023003B" w:rsidRPr="00D00DA5" w:rsidRDefault="0023003B" w:rsidP="00D00DA5">
            <w:pPr>
              <w:tabs>
                <w:tab w:val="decimal" w:pos="551"/>
                <w:tab w:val="decimal" w:pos="821"/>
              </w:tabs>
              <w:spacing w:line="240" w:lineRule="exact"/>
              <w:ind w:right="11"/>
              <w:rPr>
                <w:rFonts w:ascii="CordiaUPC" w:eastAsia="Times New Roman" w:hAnsi="CordiaUPC" w:cs="CordiaUPC"/>
                <w:sz w:val="26"/>
                <w:szCs w:val="26"/>
              </w:rPr>
            </w:pPr>
          </w:p>
        </w:tc>
        <w:tc>
          <w:tcPr>
            <w:tcW w:w="814" w:type="dxa"/>
            <w:vAlign w:val="bottom"/>
          </w:tcPr>
          <w:p w14:paraId="5C614128" w14:textId="26B0CDB6" w:rsidR="0023003B" w:rsidRPr="00D00DA5" w:rsidRDefault="00E07B98" w:rsidP="00D00DA5">
            <w:pPr>
              <w:tabs>
                <w:tab w:val="decimal" w:pos="55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w:t>
            </w:r>
          </w:p>
        </w:tc>
      </w:tr>
      <w:tr w:rsidR="00D00DA5" w:rsidRPr="00D00DA5" w14:paraId="539DD6FF" w14:textId="77777777" w:rsidTr="00757B25">
        <w:trPr>
          <w:cantSplit/>
          <w:trHeight w:val="71"/>
        </w:trPr>
        <w:tc>
          <w:tcPr>
            <w:tcW w:w="3679" w:type="dxa"/>
          </w:tcPr>
          <w:p w14:paraId="1E6F2FBA" w14:textId="77777777" w:rsidR="00D00DA5" w:rsidRPr="00D00DA5" w:rsidRDefault="00D00DA5" w:rsidP="00D00DA5">
            <w:pPr>
              <w:spacing w:line="240" w:lineRule="exact"/>
              <w:ind w:left="180" w:hanging="180"/>
              <w:rPr>
                <w:rFonts w:ascii="CordiaUPC" w:eastAsia="Times New Roman" w:hAnsi="CordiaUPC" w:cs="CordiaUPC"/>
                <w:sz w:val="26"/>
                <w:szCs w:val="26"/>
              </w:rPr>
            </w:pPr>
            <w:r w:rsidRPr="00D00DA5">
              <w:rPr>
                <w:rFonts w:ascii="CordiaUPC" w:eastAsia="Times New Roman" w:hAnsi="CordiaUPC" w:cs="CordiaUPC" w:hint="cs"/>
                <w:sz w:val="26"/>
                <w:szCs w:val="26"/>
              </w:rPr>
              <w:t>Others</w:t>
            </w:r>
          </w:p>
        </w:tc>
        <w:tc>
          <w:tcPr>
            <w:tcW w:w="810" w:type="dxa"/>
            <w:tcBorders>
              <w:bottom w:val="single" w:sz="4" w:space="0" w:color="auto"/>
            </w:tcBorders>
            <w:vAlign w:val="bottom"/>
          </w:tcPr>
          <w:p w14:paraId="2A86BA0E" w14:textId="299303B0" w:rsidR="00D00DA5" w:rsidRPr="00D00DA5" w:rsidRDefault="0023003B" w:rsidP="00D00DA5">
            <w:pPr>
              <w:tabs>
                <w:tab w:val="decimal" w:pos="55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95</w:t>
            </w:r>
          </w:p>
        </w:tc>
        <w:tc>
          <w:tcPr>
            <w:tcW w:w="178" w:type="dxa"/>
            <w:vAlign w:val="bottom"/>
          </w:tcPr>
          <w:p w14:paraId="0D9C6981"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sz w:val="26"/>
                <w:szCs w:val="26"/>
              </w:rPr>
            </w:pPr>
          </w:p>
        </w:tc>
        <w:tc>
          <w:tcPr>
            <w:tcW w:w="812" w:type="dxa"/>
            <w:tcBorders>
              <w:bottom w:val="single" w:sz="4" w:space="0" w:color="auto"/>
            </w:tcBorders>
            <w:vAlign w:val="bottom"/>
          </w:tcPr>
          <w:p w14:paraId="4488391A" w14:textId="120A939D" w:rsidR="00D00DA5" w:rsidRPr="00D00DA5" w:rsidRDefault="0023003B" w:rsidP="00D00DA5">
            <w:pPr>
              <w:tabs>
                <w:tab w:val="decimal" w:pos="551"/>
              </w:tabs>
              <w:spacing w:line="240" w:lineRule="exact"/>
              <w:ind w:right="-79"/>
              <w:rPr>
                <w:rFonts w:ascii="CordiaUPC" w:eastAsia="Times New Roman" w:hAnsi="CordiaUPC" w:cs="CordiaUPC"/>
                <w:sz w:val="26"/>
                <w:szCs w:val="26"/>
              </w:rPr>
            </w:pPr>
            <w:r>
              <w:rPr>
                <w:rFonts w:ascii="CordiaUPC" w:eastAsia="Times New Roman" w:hAnsi="CordiaUPC" w:cs="CordiaUPC"/>
                <w:sz w:val="26"/>
                <w:szCs w:val="26"/>
              </w:rPr>
              <w:t>(19)</w:t>
            </w:r>
          </w:p>
        </w:tc>
        <w:tc>
          <w:tcPr>
            <w:tcW w:w="178" w:type="dxa"/>
            <w:vAlign w:val="bottom"/>
          </w:tcPr>
          <w:p w14:paraId="39037FF9"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sz w:val="26"/>
                <w:szCs w:val="26"/>
              </w:rPr>
            </w:pPr>
          </w:p>
        </w:tc>
        <w:tc>
          <w:tcPr>
            <w:tcW w:w="812" w:type="dxa"/>
            <w:tcBorders>
              <w:bottom w:val="single" w:sz="4" w:space="0" w:color="auto"/>
            </w:tcBorders>
            <w:vAlign w:val="bottom"/>
          </w:tcPr>
          <w:p w14:paraId="56515204" w14:textId="66C35CB5" w:rsidR="00D00DA5" w:rsidRPr="00D00DA5" w:rsidRDefault="0023003B" w:rsidP="00D00DA5">
            <w:pPr>
              <w:tabs>
                <w:tab w:val="decimal" w:pos="551"/>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76</w:t>
            </w:r>
          </w:p>
        </w:tc>
        <w:tc>
          <w:tcPr>
            <w:tcW w:w="178" w:type="dxa"/>
            <w:vAlign w:val="bottom"/>
          </w:tcPr>
          <w:p w14:paraId="08C44623" w14:textId="77777777" w:rsidR="00D00DA5" w:rsidRPr="00D00DA5" w:rsidRDefault="00D00DA5" w:rsidP="00D00DA5">
            <w:pPr>
              <w:tabs>
                <w:tab w:val="decimal" w:pos="821"/>
              </w:tabs>
              <w:spacing w:line="240" w:lineRule="exact"/>
              <w:ind w:right="11"/>
              <w:rPr>
                <w:rFonts w:ascii="CordiaUPC" w:eastAsia="Times New Roman" w:hAnsi="CordiaUPC" w:cs="CordiaUPC"/>
                <w:sz w:val="26"/>
                <w:szCs w:val="26"/>
              </w:rPr>
            </w:pPr>
          </w:p>
        </w:tc>
        <w:tc>
          <w:tcPr>
            <w:tcW w:w="902" w:type="dxa"/>
            <w:tcBorders>
              <w:bottom w:val="single" w:sz="4" w:space="0" w:color="auto"/>
            </w:tcBorders>
            <w:vAlign w:val="bottom"/>
          </w:tcPr>
          <w:p w14:paraId="6CC368A8" w14:textId="40AFCA30" w:rsidR="00D00DA5" w:rsidRPr="00D00DA5" w:rsidRDefault="00D00DA5" w:rsidP="00D00DA5">
            <w:pPr>
              <w:tabs>
                <w:tab w:val="decimal" w:pos="551"/>
              </w:tabs>
              <w:spacing w:line="240" w:lineRule="exact"/>
              <w:ind w:right="11"/>
              <w:rPr>
                <w:rFonts w:ascii="CordiaUPC" w:eastAsia="Times New Roman" w:hAnsi="CordiaUPC" w:cs="CordiaUPC"/>
                <w:sz w:val="26"/>
                <w:szCs w:val="26"/>
              </w:rPr>
            </w:pPr>
            <w:r w:rsidRPr="00D00DA5">
              <w:rPr>
                <w:rFonts w:ascii="CordiaUPC" w:eastAsia="Times New Roman" w:hAnsi="CordiaUPC" w:cs="CordiaUPC" w:hint="cs"/>
                <w:sz w:val="26"/>
                <w:szCs w:val="26"/>
              </w:rPr>
              <w:t>35</w:t>
            </w:r>
          </w:p>
        </w:tc>
        <w:tc>
          <w:tcPr>
            <w:tcW w:w="178" w:type="dxa"/>
            <w:vAlign w:val="bottom"/>
          </w:tcPr>
          <w:p w14:paraId="1F92DADC"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sz w:val="26"/>
                <w:szCs w:val="26"/>
              </w:rPr>
            </w:pPr>
          </w:p>
        </w:tc>
        <w:tc>
          <w:tcPr>
            <w:tcW w:w="812" w:type="dxa"/>
            <w:tcBorders>
              <w:bottom w:val="single" w:sz="4" w:space="0" w:color="auto"/>
            </w:tcBorders>
            <w:vAlign w:val="bottom"/>
          </w:tcPr>
          <w:p w14:paraId="5FE2FE11" w14:textId="2FDBF47D" w:rsidR="00D00DA5" w:rsidRPr="00D00DA5" w:rsidRDefault="00D00DA5" w:rsidP="00D00DA5">
            <w:pPr>
              <w:tabs>
                <w:tab w:val="decimal" w:pos="551"/>
              </w:tabs>
              <w:spacing w:line="240" w:lineRule="exact"/>
              <w:ind w:right="-79"/>
              <w:rPr>
                <w:rFonts w:ascii="CordiaUPC" w:eastAsia="Times New Roman" w:hAnsi="CordiaUPC" w:cs="CordiaUPC"/>
                <w:sz w:val="26"/>
                <w:szCs w:val="26"/>
              </w:rPr>
            </w:pPr>
            <w:r w:rsidRPr="00D00DA5">
              <w:rPr>
                <w:rFonts w:ascii="CordiaUPC" w:eastAsia="Times New Roman" w:hAnsi="CordiaUPC" w:cs="CordiaUPC" w:hint="cs"/>
                <w:sz w:val="26"/>
                <w:szCs w:val="26"/>
              </w:rPr>
              <w:t>(7)</w:t>
            </w:r>
          </w:p>
        </w:tc>
        <w:tc>
          <w:tcPr>
            <w:tcW w:w="221" w:type="dxa"/>
            <w:gridSpan w:val="2"/>
            <w:vAlign w:val="bottom"/>
          </w:tcPr>
          <w:p w14:paraId="2239AB58"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sz w:val="26"/>
                <w:szCs w:val="26"/>
              </w:rPr>
            </w:pPr>
          </w:p>
        </w:tc>
        <w:tc>
          <w:tcPr>
            <w:tcW w:w="814" w:type="dxa"/>
            <w:tcBorders>
              <w:bottom w:val="single" w:sz="4" w:space="0" w:color="auto"/>
            </w:tcBorders>
            <w:vAlign w:val="bottom"/>
          </w:tcPr>
          <w:p w14:paraId="196F084B" w14:textId="260BBA60" w:rsidR="00D00DA5" w:rsidRPr="00D00DA5" w:rsidRDefault="00D00DA5" w:rsidP="00D00DA5">
            <w:pPr>
              <w:tabs>
                <w:tab w:val="decimal" w:pos="551"/>
              </w:tabs>
              <w:spacing w:line="240" w:lineRule="exact"/>
              <w:ind w:right="11"/>
              <w:rPr>
                <w:rFonts w:ascii="CordiaUPC" w:eastAsia="Times New Roman" w:hAnsi="CordiaUPC" w:cs="CordiaUPC"/>
                <w:sz w:val="26"/>
                <w:szCs w:val="26"/>
              </w:rPr>
            </w:pPr>
            <w:r w:rsidRPr="00D00DA5">
              <w:rPr>
                <w:rFonts w:ascii="CordiaUPC" w:eastAsia="Times New Roman" w:hAnsi="CordiaUPC" w:cs="CordiaUPC" w:hint="cs"/>
                <w:sz w:val="26"/>
                <w:szCs w:val="26"/>
              </w:rPr>
              <w:t>28</w:t>
            </w:r>
          </w:p>
        </w:tc>
      </w:tr>
      <w:tr w:rsidR="00D00DA5" w:rsidRPr="00D00DA5" w14:paraId="62E772BE" w14:textId="77777777" w:rsidTr="00757B25">
        <w:trPr>
          <w:cantSplit/>
          <w:trHeight w:val="71"/>
        </w:trPr>
        <w:tc>
          <w:tcPr>
            <w:tcW w:w="3679" w:type="dxa"/>
          </w:tcPr>
          <w:p w14:paraId="694DE5DA" w14:textId="77777777" w:rsidR="00D00DA5" w:rsidRPr="00D00DA5" w:rsidRDefault="00D00DA5" w:rsidP="00D00DA5">
            <w:pPr>
              <w:spacing w:line="240" w:lineRule="exact"/>
              <w:rPr>
                <w:rFonts w:ascii="CordiaUPC" w:eastAsia="Times New Roman" w:hAnsi="CordiaUPC" w:cs="CordiaUPC"/>
                <w:b/>
                <w:bCs/>
                <w:sz w:val="26"/>
                <w:szCs w:val="26"/>
              </w:rPr>
            </w:pPr>
            <w:r w:rsidRPr="00D00DA5">
              <w:rPr>
                <w:rFonts w:ascii="CordiaUPC" w:eastAsia="Times New Roman" w:hAnsi="CordiaUPC" w:cs="CordiaUPC" w:hint="cs"/>
                <w:b/>
                <w:bCs/>
                <w:sz w:val="26"/>
                <w:szCs w:val="26"/>
              </w:rPr>
              <w:t>Total</w:t>
            </w:r>
          </w:p>
        </w:tc>
        <w:tc>
          <w:tcPr>
            <w:tcW w:w="810" w:type="dxa"/>
            <w:tcBorders>
              <w:top w:val="single" w:sz="4" w:space="0" w:color="auto"/>
              <w:bottom w:val="double" w:sz="4" w:space="0" w:color="auto"/>
            </w:tcBorders>
          </w:tcPr>
          <w:p w14:paraId="6C77C7A4" w14:textId="46D2AE97" w:rsidR="00D00DA5" w:rsidRPr="00D00DA5" w:rsidRDefault="0023003B" w:rsidP="00D00DA5">
            <w:pPr>
              <w:tabs>
                <w:tab w:val="decimal" w:pos="55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148</w:t>
            </w:r>
          </w:p>
        </w:tc>
        <w:tc>
          <w:tcPr>
            <w:tcW w:w="178" w:type="dxa"/>
          </w:tcPr>
          <w:p w14:paraId="4A32CA8D"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b/>
                <w:bCs/>
                <w:sz w:val="26"/>
                <w:szCs w:val="26"/>
              </w:rPr>
            </w:pPr>
          </w:p>
        </w:tc>
        <w:tc>
          <w:tcPr>
            <w:tcW w:w="812" w:type="dxa"/>
            <w:tcBorders>
              <w:top w:val="single" w:sz="4" w:space="0" w:color="auto"/>
              <w:bottom w:val="double" w:sz="4" w:space="0" w:color="auto"/>
            </w:tcBorders>
          </w:tcPr>
          <w:p w14:paraId="19915353" w14:textId="7E4F9460" w:rsidR="00D00DA5" w:rsidRPr="00D00DA5" w:rsidRDefault="0023003B" w:rsidP="00D00DA5">
            <w:pPr>
              <w:tabs>
                <w:tab w:val="decimal" w:pos="551"/>
              </w:tabs>
              <w:spacing w:line="240" w:lineRule="exact"/>
              <w:ind w:right="-79"/>
              <w:rPr>
                <w:rFonts w:ascii="CordiaUPC" w:eastAsia="Times New Roman" w:hAnsi="CordiaUPC" w:cs="CordiaUPC"/>
                <w:b/>
                <w:bCs/>
                <w:sz w:val="26"/>
                <w:szCs w:val="26"/>
              </w:rPr>
            </w:pPr>
            <w:r>
              <w:rPr>
                <w:rFonts w:ascii="CordiaUPC" w:eastAsia="Times New Roman" w:hAnsi="CordiaUPC" w:cs="CordiaUPC"/>
                <w:b/>
                <w:bCs/>
                <w:sz w:val="26"/>
                <w:szCs w:val="26"/>
              </w:rPr>
              <w:t>(30)</w:t>
            </w:r>
          </w:p>
        </w:tc>
        <w:tc>
          <w:tcPr>
            <w:tcW w:w="178" w:type="dxa"/>
          </w:tcPr>
          <w:p w14:paraId="7736514B"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b/>
                <w:bCs/>
                <w:sz w:val="26"/>
                <w:szCs w:val="26"/>
              </w:rPr>
            </w:pPr>
          </w:p>
        </w:tc>
        <w:tc>
          <w:tcPr>
            <w:tcW w:w="812" w:type="dxa"/>
            <w:tcBorders>
              <w:top w:val="single" w:sz="4" w:space="0" w:color="auto"/>
              <w:bottom w:val="double" w:sz="4" w:space="0" w:color="auto"/>
            </w:tcBorders>
          </w:tcPr>
          <w:p w14:paraId="79D9A8A6" w14:textId="0C57DAA2" w:rsidR="00D00DA5" w:rsidRPr="00D00DA5" w:rsidRDefault="0023003B" w:rsidP="00D00DA5">
            <w:pPr>
              <w:tabs>
                <w:tab w:val="decimal" w:pos="551"/>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118</w:t>
            </w:r>
          </w:p>
        </w:tc>
        <w:tc>
          <w:tcPr>
            <w:tcW w:w="178" w:type="dxa"/>
          </w:tcPr>
          <w:p w14:paraId="2E27D2A1" w14:textId="77777777" w:rsidR="00D00DA5" w:rsidRPr="00D00DA5" w:rsidRDefault="00D00DA5" w:rsidP="00D00DA5">
            <w:pPr>
              <w:tabs>
                <w:tab w:val="decimal" w:pos="821"/>
              </w:tabs>
              <w:spacing w:line="240" w:lineRule="exact"/>
              <w:ind w:right="11"/>
              <w:rPr>
                <w:rFonts w:ascii="CordiaUPC" w:eastAsia="Times New Roman" w:hAnsi="CordiaUPC" w:cs="CordiaUPC"/>
                <w:b/>
                <w:bCs/>
                <w:sz w:val="26"/>
                <w:szCs w:val="26"/>
              </w:rPr>
            </w:pPr>
          </w:p>
        </w:tc>
        <w:tc>
          <w:tcPr>
            <w:tcW w:w="902" w:type="dxa"/>
            <w:tcBorders>
              <w:top w:val="single" w:sz="4" w:space="0" w:color="auto"/>
              <w:bottom w:val="double" w:sz="4" w:space="0" w:color="auto"/>
            </w:tcBorders>
          </w:tcPr>
          <w:p w14:paraId="48C83ABC" w14:textId="4A4E6D3E" w:rsidR="00D00DA5" w:rsidRPr="00D00DA5" w:rsidRDefault="00D00DA5" w:rsidP="00D00DA5">
            <w:pPr>
              <w:tabs>
                <w:tab w:val="decimal" w:pos="551"/>
              </w:tabs>
              <w:spacing w:line="240" w:lineRule="exact"/>
              <w:ind w:right="11"/>
              <w:rPr>
                <w:rFonts w:ascii="CordiaUPC" w:eastAsia="Times New Roman" w:hAnsi="CordiaUPC" w:cs="CordiaUPC"/>
                <w:b/>
                <w:bCs/>
                <w:sz w:val="26"/>
                <w:szCs w:val="26"/>
              </w:rPr>
            </w:pPr>
            <w:r w:rsidRPr="00D00DA5">
              <w:rPr>
                <w:rFonts w:ascii="CordiaUPC" w:eastAsia="Times New Roman" w:hAnsi="CordiaUPC" w:cs="CordiaUPC" w:hint="cs"/>
                <w:b/>
                <w:bCs/>
                <w:sz w:val="26"/>
                <w:szCs w:val="26"/>
              </w:rPr>
              <w:t>110</w:t>
            </w:r>
          </w:p>
        </w:tc>
        <w:tc>
          <w:tcPr>
            <w:tcW w:w="178" w:type="dxa"/>
          </w:tcPr>
          <w:p w14:paraId="44822CBE"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b/>
                <w:bCs/>
                <w:sz w:val="26"/>
                <w:szCs w:val="26"/>
              </w:rPr>
            </w:pPr>
          </w:p>
        </w:tc>
        <w:tc>
          <w:tcPr>
            <w:tcW w:w="812" w:type="dxa"/>
            <w:tcBorders>
              <w:top w:val="single" w:sz="4" w:space="0" w:color="auto"/>
              <w:bottom w:val="double" w:sz="4" w:space="0" w:color="auto"/>
            </w:tcBorders>
          </w:tcPr>
          <w:p w14:paraId="50FB44D2" w14:textId="4B8D75D6" w:rsidR="00D00DA5" w:rsidRPr="00D00DA5" w:rsidRDefault="00D00DA5" w:rsidP="00D00DA5">
            <w:pPr>
              <w:tabs>
                <w:tab w:val="decimal" w:pos="551"/>
              </w:tabs>
              <w:spacing w:line="240" w:lineRule="exact"/>
              <w:ind w:right="-79"/>
              <w:rPr>
                <w:rFonts w:ascii="CordiaUPC" w:eastAsia="Times New Roman" w:hAnsi="CordiaUPC" w:cs="CordiaUPC"/>
                <w:b/>
                <w:bCs/>
                <w:sz w:val="26"/>
                <w:szCs w:val="26"/>
              </w:rPr>
            </w:pPr>
            <w:r w:rsidRPr="00D00DA5">
              <w:rPr>
                <w:rFonts w:ascii="CordiaUPC" w:eastAsia="Times New Roman" w:hAnsi="CordiaUPC" w:cs="CordiaUPC" w:hint="cs"/>
                <w:b/>
                <w:bCs/>
                <w:sz w:val="26"/>
                <w:szCs w:val="26"/>
              </w:rPr>
              <w:t>(22)</w:t>
            </w:r>
          </w:p>
        </w:tc>
        <w:tc>
          <w:tcPr>
            <w:tcW w:w="221" w:type="dxa"/>
            <w:gridSpan w:val="2"/>
          </w:tcPr>
          <w:p w14:paraId="528C1749" w14:textId="77777777" w:rsidR="00D00DA5" w:rsidRPr="00D00DA5" w:rsidRDefault="00D00DA5" w:rsidP="00D00DA5">
            <w:pPr>
              <w:tabs>
                <w:tab w:val="decimal" w:pos="551"/>
                <w:tab w:val="decimal" w:pos="821"/>
              </w:tabs>
              <w:spacing w:line="240" w:lineRule="exact"/>
              <w:ind w:right="11"/>
              <w:rPr>
                <w:rFonts w:ascii="CordiaUPC" w:eastAsia="Times New Roman" w:hAnsi="CordiaUPC" w:cs="CordiaUPC"/>
                <w:b/>
                <w:bCs/>
                <w:sz w:val="26"/>
                <w:szCs w:val="26"/>
              </w:rPr>
            </w:pPr>
          </w:p>
        </w:tc>
        <w:tc>
          <w:tcPr>
            <w:tcW w:w="814" w:type="dxa"/>
            <w:tcBorders>
              <w:top w:val="single" w:sz="4" w:space="0" w:color="auto"/>
              <w:bottom w:val="double" w:sz="4" w:space="0" w:color="auto"/>
            </w:tcBorders>
          </w:tcPr>
          <w:p w14:paraId="6366340B" w14:textId="34520493" w:rsidR="00D00DA5" w:rsidRPr="00D00DA5" w:rsidRDefault="00D00DA5" w:rsidP="00D00DA5">
            <w:pPr>
              <w:tabs>
                <w:tab w:val="decimal" w:pos="551"/>
              </w:tabs>
              <w:spacing w:line="240" w:lineRule="exact"/>
              <w:ind w:right="11"/>
              <w:rPr>
                <w:rFonts w:ascii="CordiaUPC" w:eastAsia="Times New Roman" w:hAnsi="CordiaUPC" w:cs="CordiaUPC"/>
                <w:b/>
                <w:bCs/>
                <w:sz w:val="26"/>
                <w:szCs w:val="26"/>
              </w:rPr>
            </w:pPr>
            <w:r w:rsidRPr="00D00DA5">
              <w:rPr>
                <w:rFonts w:ascii="CordiaUPC" w:eastAsia="Times New Roman" w:hAnsi="CordiaUPC" w:cs="CordiaUPC" w:hint="cs"/>
                <w:b/>
                <w:bCs/>
                <w:sz w:val="26"/>
                <w:szCs w:val="26"/>
              </w:rPr>
              <w:t>88</w:t>
            </w:r>
          </w:p>
        </w:tc>
      </w:tr>
    </w:tbl>
    <w:p w14:paraId="0A2D270C" w14:textId="40939F80" w:rsidR="0023003B" w:rsidRDefault="0023003B" w:rsidP="00D00DA5">
      <w:pPr>
        <w:tabs>
          <w:tab w:val="left" w:pos="540"/>
        </w:tabs>
        <w:spacing w:line="240" w:lineRule="exact"/>
        <w:rPr>
          <w:rFonts w:ascii="CordiaUPC" w:hAnsi="CordiaUPC" w:cs="CordiaUPC"/>
          <w:sz w:val="26"/>
          <w:szCs w:val="26"/>
        </w:rPr>
      </w:pPr>
    </w:p>
    <w:p w14:paraId="7A5AD6E0" w14:textId="77777777" w:rsidR="0023003B" w:rsidRDefault="0023003B">
      <w:pPr>
        <w:spacing w:line="240" w:lineRule="auto"/>
        <w:rPr>
          <w:rFonts w:ascii="CordiaUPC" w:hAnsi="CordiaUPC" w:cs="CordiaUPC"/>
          <w:sz w:val="26"/>
          <w:szCs w:val="26"/>
        </w:rPr>
      </w:pPr>
      <w:r>
        <w:rPr>
          <w:rFonts w:ascii="CordiaUPC" w:hAnsi="CordiaUPC" w:cs="CordiaUPC"/>
          <w:sz w:val="26"/>
          <w:szCs w:val="26"/>
        </w:rPr>
        <w:br w:type="page"/>
      </w:r>
    </w:p>
    <w:p w14:paraId="5A26C753" w14:textId="77777777" w:rsidR="00224E19" w:rsidRPr="00D00DA5" w:rsidRDefault="00224E19" w:rsidP="00D00DA5">
      <w:pPr>
        <w:spacing w:line="240" w:lineRule="exact"/>
        <w:ind w:firstLine="562"/>
        <w:jc w:val="both"/>
        <w:rPr>
          <w:rFonts w:ascii="CordiaUPC" w:eastAsia="Times New Roman" w:hAnsi="CordiaUPC" w:cs="CordiaUPC"/>
          <w:b/>
          <w:bCs/>
          <w:i/>
          <w:iCs/>
          <w:sz w:val="26"/>
          <w:szCs w:val="26"/>
        </w:rPr>
      </w:pPr>
      <w:r w:rsidRPr="00D00DA5">
        <w:rPr>
          <w:rFonts w:ascii="CordiaUPC" w:eastAsia="Times New Roman" w:hAnsi="CordiaUPC" w:cs="CordiaUPC" w:hint="cs"/>
          <w:b/>
          <w:bCs/>
          <w:i/>
          <w:iCs/>
          <w:sz w:val="26"/>
          <w:szCs w:val="26"/>
        </w:rPr>
        <w:lastRenderedPageBreak/>
        <w:t>Reconciliation of effective tax rate</w:t>
      </w:r>
    </w:p>
    <w:p w14:paraId="79E5BA27" w14:textId="77777777" w:rsidR="00D00DA5" w:rsidRPr="00D00DA5" w:rsidRDefault="00D00DA5" w:rsidP="00D00DA5">
      <w:pPr>
        <w:tabs>
          <w:tab w:val="left" w:pos="540"/>
          <w:tab w:val="left" w:pos="1080"/>
        </w:tabs>
        <w:spacing w:line="240" w:lineRule="exact"/>
        <w:ind w:left="540" w:right="389"/>
        <w:jc w:val="thaiDistribute"/>
        <w:rPr>
          <w:rFonts w:ascii="CordiaUPC" w:eastAsia="Times New Roman" w:hAnsi="CordiaUPC" w:cs="CordiaUPC"/>
          <w:sz w:val="26"/>
          <w:szCs w:val="26"/>
          <w:lang w:val="en-AU" w:bidi="th-TH"/>
        </w:rPr>
      </w:pPr>
    </w:p>
    <w:tbl>
      <w:tblPr>
        <w:tblW w:w="9468" w:type="dxa"/>
        <w:tblInd w:w="450" w:type="dxa"/>
        <w:tblLayout w:type="fixed"/>
        <w:tblCellMar>
          <w:left w:w="79" w:type="dxa"/>
          <w:right w:w="79" w:type="dxa"/>
        </w:tblCellMar>
        <w:tblLook w:val="04A0" w:firstRow="1" w:lastRow="0" w:firstColumn="1" w:lastColumn="0" w:noHBand="0" w:noVBand="1"/>
      </w:tblPr>
      <w:tblGrid>
        <w:gridCol w:w="5040"/>
        <w:gridCol w:w="864"/>
        <w:gridCol w:w="180"/>
        <w:gridCol w:w="1080"/>
        <w:gridCol w:w="180"/>
        <w:gridCol w:w="864"/>
        <w:gridCol w:w="180"/>
        <w:gridCol w:w="1080"/>
      </w:tblGrid>
      <w:tr w:rsidR="00D00DA5" w:rsidRPr="00D00DA5" w14:paraId="1046E791" w14:textId="77777777" w:rsidTr="00D00DA5">
        <w:trPr>
          <w:cantSplit/>
          <w:tblHeader/>
        </w:trPr>
        <w:tc>
          <w:tcPr>
            <w:tcW w:w="5040" w:type="dxa"/>
          </w:tcPr>
          <w:p w14:paraId="7D2350D1" w14:textId="77777777" w:rsidR="00D00DA5" w:rsidRPr="00D00DA5" w:rsidRDefault="00D00DA5" w:rsidP="00D00DA5">
            <w:pPr>
              <w:tabs>
                <w:tab w:val="decimal" w:pos="765"/>
              </w:tabs>
              <w:spacing w:line="220" w:lineRule="exact"/>
              <w:jc w:val="center"/>
              <w:rPr>
                <w:rFonts w:ascii="CordiaUPC" w:eastAsia="Times New Roman" w:hAnsi="CordiaUPC" w:cs="CordiaUPC"/>
                <w:sz w:val="26"/>
                <w:szCs w:val="26"/>
              </w:rPr>
            </w:pPr>
          </w:p>
        </w:tc>
        <w:tc>
          <w:tcPr>
            <w:tcW w:w="4428" w:type="dxa"/>
            <w:gridSpan w:val="7"/>
          </w:tcPr>
          <w:p w14:paraId="4EE05C6F" w14:textId="77777777" w:rsidR="00D00DA5" w:rsidRPr="00D00DA5" w:rsidRDefault="00D00DA5" w:rsidP="00D00DA5">
            <w:pPr>
              <w:tabs>
                <w:tab w:val="left" w:pos="720"/>
                <w:tab w:val="decimal" w:pos="765"/>
              </w:tabs>
              <w:spacing w:line="22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b/>
                <w:sz w:val="26"/>
                <w:szCs w:val="26"/>
              </w:rPr>
              <w:t>Consolidated</w:t>
            </w:r>
          </w:p>
        </w:tc>
      </w:tr>
      <w:tr w:rsidR="00D00DA5" w:rsidRPr="00D00DA5" w14:paraId="34D9A4A3" w14:textId="77777777" w:rsidTr="00D00DA5">
        <w:trPr>
          <w:cantSplit/>
          <w:tblHeader/>
        </w:trPr>
        <w:tc>
          <w:tcPr>
            <w:tcW w:w="5040" w:type="dxa"/>
          </w:tcPr>
          <w:p w14:paraId="0B2E65F8" w14:textId="4BEF15A6" w:rsidR="00D00DA5" w:rsidRPr="00D00DA5" w:rsidRDefault="00D00DA5" w:rsidP="00D00DA5">
            <w:pPr>
              <w:tabs>
                <w:tab w:val="decimal" w:pos="765"/>
              </w:tabs>
              <w:spacing w:line="220" w:lineRule="exact"/>
              <w:rPr>
                <w:rFonts w:ascii="CordiaUPC" w:eastAsia="Times New Roman" w:hAnsi="CordiaUPC" w:cs="CordiaUPC"/>
                <w:sz w:val="26"/>
                <w:szCs w:val="26"/>
              </w:rPr>
            </w:pPr>
            <w:r w:rsidRPr="00D00DA5">
              <w:rPr>
                <w:rFonts w:ascii="CordiaUPC" w:eastAsia="Times New Roman" w:hAnsi="CordiaUPC" w:cs="CordiaUPC" w:hint="cs"/>
                <w:b/>
                <w:bCs/>
                <w:i/>
                <w:iCs/>
                <w:sz w:val="26"/>
                <w:szCs w:val="26"/>
                <w:lang w:val="en-US"/>
              </w:rPr>
              <w:t>Three-month period ended 31 March</w:t>
            </w:r>
          </w:p>
        </w:tc>
        <w:tc>
          <w:tcPr>
            <w:tcW w:w="2124" w:type="dxa"/>
            <w:gridSpan w:val="3"/>
          </w:tcPr>
          <w:p w14:paraId="0E0A88BA" w14:textId="3FD79056" w:rsidR="00D00DA5" w:rsidRPr="00D00DA5" w:rsidRDefault="00D00DA5" w:rsidP="00D00DA5">
            <w:pPr>
              <w:tabs>
                <w:tab w:val="left" w:pos="720"/>
                <w:tab w:val="decimal" w:pos="765"/>
              </w:tabs>
              <w:spacing w:line="22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tcPr>
          <w:p w14:paraId="452C12CC" w14:textId="77777777" w:rsidR="00D00DA5" w:rsidRPr="00D00DA5" w:rsidRDefault="00D00DA5" w:rsidP="00D00DA5">
            <w:pPr>
              <w:tabs>
                <w:tab w:val="left" w:pos="720"/>
                <w:tab w:val="decimal" w:pos="765"/>
              </w:tabs>
              <w:spacing w:line="220" w:lineRule="exact"/>
              <w:jc w:val="center"/>
              <w:rPr>
                <w:rFonts w:ascii="CordiaUPC" w:eastAsia="Times New Roman" w:hAnsi="CordiaUPC" w:cs="CordiaUPC"/>
                <w:i/>
                <w:iCs/>
                <w:sz w:val="26"/>
                <w:szCs w:val="26"/>
              </w:rPr>
            </w:pPr>
          </w:p>
        </w:tc>
        <w:tc>
          <w:tcPr>
            <w:tcW w:w="2124" w:type="dxa"/>
            <w:gridSpan w:val="3"/>
          </w:tcPr>
          <w:p w14:paraId="46DA0409" w14:textId="6857B953" w:rsidR="00D00DA5" w:rsidRPr="00D00DA5" w:rsidRDefault="00D00DA5" w:rsidP="00D00DA5">
            <w:pPr>
              <w:tabs>
                <w:tab w:val="left" w:pos="720"/>
                <w:tab w:val="decimal" w:pos="765"/>
              </w:tabs>
              <w:spacing w:line="22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bCs/>
                <w:sz w:val="26"/>
                <w:szCs w:val="26"/>
              </w:rPr>
              <w:t>20</w:t>
            </w:r>
            <w:r>
              <w:rPr>
                <w:rFonts w:ascii="CordiaUPC" w:eastAsia="Times New Roman" w:hAnsi="CordiaUPC" w:cs="CordiaUPC"/>
                <w:bCs/>
                <w:sz w:val="26"/>
                <w:szCs w:val="26"/>
              </w:rPr>
              <w:t>20</w:t>
            </w:r>
          </w:p>
        </w:tc>
      </w:tr>
      <w:tr w:rsidR="00D00DA5" w:rsidRPr="00D00DA5" w14:paraId="577F1187" w14:textId="77777777" w:rsidTr="00D00DA5">
        <w:trPr>
          <w:cantSplit/>
          <w:tblHeader/>
        </w:trPr>
        <w:tc>
          <w:tcPr>
            <w:tcW w:w="5040" w:type="dxa"/>
          </w:tcPr>
          <w:p w14:paraId="1C8DD31D" w14:textId="77777777" w:rsidR="00D00DA5" w:rsidRPr="00D00DA5" w:rsidRDefault="00D00DA5" w:rsidP="00D00DA5">
            <w:pPr>
              <w:tabs>
                <w:tab w:val="decimal" w:pos="765"/>
              </w:tabs>
              <w:spacing w:line="220" w:lineRule="exact"/>
              <w:jc w:val="center"/>
              <w:rPr>
                <w:rFonts w:ascii="CordiaUPC" w:eastAsia="Times New Roman" w:hAnsi="CordiaUPC" w:cs="CordiaUPC"/>
                <w:sz w:val="26"/>
                <w:szCs w:val="26"/>
              </w:rPr>
            </w:pPr>
          </w:p>
        </w:tc>
        <w:tc>
          <w:tcPr>
            <w:tcW w:w="864" w:type="dxa"/>
          </w:tcPr>
          <w:p w14:paraId="07E8C778" w14:textId="77777777" w:rsidR="00D00DA5" w:rsidRPr="00D00DA5" w:rsidRDefault="00D00DA5" w:rsidP="00D00DA5">
            <w:pPr>
              <w:tabs>
                <w:tab w:val="left" w:pos="720"/>
                <w:tab w:val="decimal" w:pos="765"/>
              </w:tabs>
              <w:spacing w:line="220" w:lineRule="exact"/>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Rate</w:t>
            </w:r>
          </w:p>
        </w:tc>
        <w:tc>
          <w:tcPr>
            <w:tcW w:w="180" w:type="dxa"/>
          </w:tcPr>
          <w:p w14:paraId="08390876" w14:textId="77777777" w:rsidR="00D00DA5" w:rsidRPr="00D00DA5" w:rsidRDefault="00D00DA5" w:rsidP="00D00DA5">
            <w:pPr>
              <w:tabs>
                <w:tab w:val="left" w:pos="720"/>
                <w:tab w:val="decimal" w:pos="765"/>
              </w:tabs>
              <w:spacing w:line="220" w:lineRule="exact"/>
              <w:jc w:val="center"/>
              <w:rPr>
                <w:rFonts w:ascii="CordiaUPC" w:eastAsia="Times New Roman" w:hAnsi="CordiaUPC" w:cs="CordiaUPC"/>
                <w:i/>
                <w:iCs/>
                <w:sz w:val="26"/>
                <w:szCs w:val="26"/>
              </w:rPr>
            </w:pPr>
          </w:p>
        </w:tc>
        <w:tc>
          <w:tcPr>
            <w:tcW w:w="1080" w:type="dxa"/>
          </w:tcPr>
          <w:p w14:paraId="0F063D62" w14:textId="77777777" w:rsidR="00D00DA5" w:rsidRPr="00D00DA5" w:rsidRDefault="00D00DA5" w:rsidP="00D00DA5">
            <w:pPr>
              <w:tabs>
                <w:tab w:val="left" w:pos="720"/>
                <w:tab w:val="decimal" w:pos="765"/>
              </w:tabs>
              <w:spacing w:line="22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(in million</w:t>
            </w:r>
          </w:p>
        </w:tc>
        <w:tc>
          <w:tcPr>
            <w:tcW w:w="180" w:type="dxa"/>
          </w:tcPr>
          <w:p w14:paraId="7D6D9A03" w14:textId="77777777" w:rsidR="00D00DA5" w:rsidRPr="00D00DA5" w:rsidRDefault="00D00DA5" w:rsidP="00D00DA5">
            <w:pPr>
              <w:tabs>
                <w:tab w:val="left" w:pos="720"/>
                <w:tab w:val="decimal" w:pos="765"/>
              </w:tabs>
              <w:spacing w:line="220" w:lineRule="exact"/>
              <w:jc w:val="center"/>
              <w:rPr>
                <w:rFonts w:ascii="CordiaUPC" w:eastAsia="Times New Roman" w:hAnsi="CordiaUPC" w:cs="CordiaUPC"/>
                <w:i/>
                <w:iCs/>
                <w:sz w:val="26"/>
                <w:szCs w:val="26"/>
              </w:rPr>
            </w:pPr>
          </w:p>
        </w:tc>
        <w:tc>
          <w:tcPr>
            <w:tcW w:w="864" w:type="dxa"/>
          </w:tcPr>
          <w:p w14:paraId="70BA54E1" w14:textId="77777777" w:rsidR="00D00DA5" w:rsidRPr="00D00DA5" w:rsidRDefault="00D00DA5" w:rsidP="00D00DA5">
            <w:pPr>
              <w:tabs>
                <w:tab w:val="left" w:pos="720"/>
                <w:tab w:val="decimal" w:pos="765"/>
              </w:tabs>
              <w:spacing w:line="220" w:lineRule="exact"/>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Rate</w:t>
            </w:r>
          </w:p>
        </w:tc>
        <w:tc>
          <w:tcPr>
            <w:tcW w:w="180" w:type="dxa"/>
          </w:tcPr>
          <w:p w14:paraId="37573C3E" w14:textId="77777777" w:rsidR="00D00DA5" w:rsidRPr="00D00DA5" w:rsidRDefault="00D00DA5" w:rsidP="00D00DA5">
            <w:pPr>
              <w:tabs>
                <w:tab w:val="left" w:pos="720"/>
                <w:tab w:val="decimal" w:pos="765"/>
              </w:tabs>
              <w:spacing w:line="220" w:lineRule="exact"/>
              <w:jc w:val="center"/>
              <w:rPr>
                <w:rFonts w:ascii="CordiaUPC" w:eastAsia="Times New Roman" w:hAnsi="CordiaUPC" w:cs="CordiaUPC"/>
                <w:i/>
                <w:iCs/>
                <w:sz w:val="26"/>
                <w:szCs w:val="26"/>
              </w:rPr>
            </w:pPr>
          </w:p>
        </w:tc>
        <w:tc>
          <w:tcPr>
            <w:tcW w:w="1080" w:type="dxa"/>
          </w:tcPr>
          <w:p w14:paraId="28AEDDC8" w14:textId="77777777" w:rsidR="00D00DA5" w:rsidRPr="00D00DA5" w:rsidRDefault="00D00DA5" w:rsidP="00D00DA5">
            <w:pPr>
              <w:tabs>
                <w:tab w:val="left" w:pos="720"/>
                <w:tab w:val="decimal" w:pos="765"/>
              </w:tabs>
              <w:spacing w:line="22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(in million</w:t>
            </w:r>
          </w:p>
        </w:tc>
      </w:tr>
      <w:tr w:rsidR="00D00DA5" w:rsidRPr="00D00DA5" w14:paraId="5305EE75" w14:textId="77777777" w:rsidTr="00D00DA5">
        <w:trPr>
          <w:cantSplit/>
          <w:tblHeader/>
        </w:trPr>
        <w:tc>
          <w:tcPr>
            <w:tcW w:w="5040" w:type="dxa"/>
          </w:tcPr>
          <w:p w14:paraId="40D05A02" w14:textId="77777777" w:rsidR="00D00DA5" w:rsidRPr="00D00DA5" w:rsidRDefault="00D00DA5" w:rsidP="00D00DA5">
            <w:pPr>
              <w:tabs>
                <w:tab w:val="decimal" w:pos="765"/>
              </w:tabs>
              <w:spacing w:line="220" w:lineRule="exact"/>
              <w:jc w:val="center"/>
              <w:rPr>
                <w:rFonts w:ascii="CordiaUPC" w:eastAsia="Times New Roman" w:hAnsi="CordiaUPC" w:cs="CordiaUPC"/>
                <w:sz w:val="26"/>
                <w:szCs w:val="26"/>
              </w:rPr>
            </w:pPr>
          </w:p>
        </w:tc>
        <w:tc>
          <w:tcPr>
            <w:tcW w:w="864" w:type="dxa"/>
          </w:tcPr>
          <w:p w14:paraId="1419E322" w14:textId="77777777" w:rsidR="00D00DA5" w:rsidRPr="00D00DA5" w:rsidRDefault="00D00DA5" w:rsidP="00D00DA5">
            <w:pPr>
              <w:tabs>
                <w:tab w:val="left" w:pos="720"/>
                <w:tab w:val="decimal" w:pos="765"/>
              </w:tabs>
              <w:spacing w:line="220" w:lineRule="exact"/>
              <w:jc w:val="center"/>
              <w:rPr>
                <w:rFonts w:ascii="CordiaUPC" w:eastAsia="Times New Roman" w:hAnsi="CordiaUPC" w:cs="CordiaUPC"/>
                <w:i/>
                <w:iCs/>
                <w:sz w:val="26"/>
                <w:szCs w:val="26"/>
                <w:lang w:bidi="th-TH"/>
              </w:rPr>
            </w:pPr>
            <w:r w:rsidRPr="00D00DA5">
              <w:rPr>
                <w:rFonts w:ascii="CordiaUPC" w:eastAsia="Times New Roman" w:hAnsi="CordiaUPC" w:cs="CordiaUPC" w:hint="cs"/>
                <w:i/>
                <w:iCs/>
                <w:sz w:val="26"/>
                <w:szCs w:val="26"/>
                <w:lang w:bidi="th-TH"/>
              </w:rPr>
              <w:t xml:space="preserve"> (%)</w:t>
            </w:r>
          </w:p>
        </w:tc>
        <w:tc>
          <w:tcPr>
            <w:tcW w:w="180" w:type="dxa"/>
          </w:tcPr>
          <w:p w14:paraId="402B521D" w14:textId="77777777" w:rsidR="00D00DA5" w:rsidRPr="00D00DA5" w:rsidRDefault="00D00DA5" w:rsidP="00D00DA5">
            <w:pPr>
              <w:tabs>
                <w:tab w:val="left" w:pos="720"/>
                <w:tab w:val="decimal" w:pos="765"/>
              </w:tabs>
              <w:spacing w:line="220" w:lineRule="exact"/>
              <w:jc w:val="center"/>
              <w:rPr>
                <w:rFonts w:ascii="CordiaUPC" w:eastAsia="Times New Roman" w:hAnsi="CordiaUPC" w:cs="CordiaUPC"/>
                <w:i/>
                <w:iCs/>
                <w:sz w:val="26"/>
                <w:szCs w:val="26"/>
              </w:rPr>
            </w:pPr>
          </w:p>
        </w:tc>
        <w:tc>
          <w:tcPr>
            <w:tcW w:w="1080" w:type="dxa"/>
          </w:tcPr>
          <w:p w14:paraId="58F9F64E" w14:textId="77777777" w:rsidR="00D00DA5" w:rsidRPr="00D00DA5" w:rsidRDefault="00D00DA5" w:rsidP="00D00DA5">
            <w:pPr>
              <w:tabs>
                <w:tab w:val="left" w:pos="720"/>
                <w:tab w:val="decimal" w:pos="765"/>
              </w:tabs>
              <w:spacing w:line="22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Baht)</w:t>
            </w:r>
          </w:p>
        </w:tc>
        <w:tc>
          <w:tcPr>
            <w:tcW w:w="180" w:type="dxa"/>
          </w:tcPr>
          <w:p w14:paraId="086AEB07" w14:textId="77777777" w:rsidR="00D00DA5" w:rsidRPr="00D00DA5" w:rsidRDefault="00D00DA5" w:rsidP="00D00DA5">
            <w:pPr>
              <w:tabs>
                <w:tab w:val="left" w:pos="720"/>
                <w:tab w:val="decimal" w:pos="765"/>
              </w:tabs>
              <w:spacing w:line="220" w:lineRule="exact"/>
              <w:jc w:val="center"/>
              <w:rPr>
                <w:rFonts w:ascii="CordiaUPC" w:eastAsia="Times New Roman" w:hAnsi="CordiaUPC" w:cs="CordiaUPC"/>
                <w:i/>
                <w:iCs/>
                <w:sz w:val="26"/>
                <w:szCs w:val="26"/>
              </w:rPr>
            </w:pPr>
          </w:p>
        </w:tc>
        <w:tc>
          <w:tcPr>
            <w:tcW w:w="864" w:type="dxa"/>
          </w:tcPr>
          <w:p w14:paraId="08C7131C" w14:textId="77777777" w:rsidR="00D00DA5" w:rsidRPr="00D00DA5" w:rsidRDefault="00D00DA5" w:rsidP="00D00DA5">
            <w:pPr>
              <w:tabs>
                <w:tab w:val="left" w:pos="720"/>
                <w:tab w:val="decimal" w:pos="765"/>
              </w:tabs>
              <w:spacing w:line="220" w:lineRule="exact"/>
              <w:jc w:val="center"/>
              <w:rPr>
                <w:rFonts w:ascii="CordiaUPC" w:eastAsia="Times New Roman" w:hAnsi="CordiaUPC" w:cs="CordiaUPC"/>
                <w:i/>
                <w:iCs/>
                <w:sz w:val="26"/>
                <w:szCs w:val="26"/>
                <w:lang w:bidi="th-TH"/>
              </w:rPr>
            </w:pPr>
            <w:r w:rsidRPr="00D00DA5">
              <w:rPr>
                <w:rFonts w:ascii="CordiaUPC" w:eastAsia="Times New Roman" w:hAnsi="CordiaUPC" w:cs="CordiaUPC" w:hint="cs"/>
                <w:i/>
                <w:iCs/>
                <w:sz w:val="26"/>
                <w:szCs w:val="26"/>
                <w:lang w:bidi="th-TH"/>
              </w:rPr>
              <w:t xml:space="preserve"> (%)</w:t>
            </w:r>
          </w:p>
        </w:tc>
        <w:tc>
          <w:tcPr>
            <w:tcW w:w="180" w:type="dxa"/>
          </w:tcPr>
          <w:p w14:paraId="5834C90D" w14:textId="77777777" w:rsidR="00D00DA5" w:rsidRPr="00D00DA5" w:rsidRDefault="00D00DA5" w:rsidP="00D00DA5">
            <w:pPr>
              <w:tabs>
                <w:tab w:val="left" w:pos="720"/>
                <w:tab w:val="decimal" w:pos="765"/>
              </w:tabs>
              <w:spacing w:line="220" w:lineRule="exact"/>
              <w:jc w:val="center"/>
              <w:rPr>
                <w:rFonts w:ascii="CordiaUPC" w:eastAsia="Times New Roman" w:hAnsi="CordiaUPC" w:cs="CordiaUPC"/>
                <w:i/>
                <w:iCs/>
                <w:sz w:val="26"/>
                <w:szCs w:val="26"/>
              </w:rPr>
            </w:pPr>
          </w:p>
        </w:tc>
        <w:tc>
          <w:tcPr>
            <w:tcW w:w="1080" w:type="dxa"/>
          </w:tcPr>
          <w:p w14:paraId="7C11D42E" w14:textId="77777777" w:rsidR="00D00DA5" w:rsidRPr="00D00DA5" w:rsidRDefault="00D00DA5" w:rsidP="00D00DA5">
            <w:pPr>
              <w:tabs>
                <w:tab w:val="left" w:pos="720"/>
                <w:tab w:val="decimal" w:pos="765"/>
              </w:tabs>
              <w:spacing w:line="22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Baht)</w:t>
            </w:r>
          </w:p>
        </w:tc>
      </w:tr>
      <w:tr w:rsidR="00D00DA5" w:rsidRPr="00D00DA5" w14:paraId="7BBFFFE9" w14:textId="77777777" w:rsidTr="00D00DA5">
        <w:trPr>
          <w:cantSplit/>
          <w:trHeight w:val="64"/>
        </w:trPr>
        <w:tc>
          <w:tcPr>
            <w:tcW w:w="5040" w:type="dxa"/>
          </w:tcPr>
          <w:p w14:paraId="2599E130" w14:textId="77777777" w:rsidR="00D00DA5" w:rsidRPr="00D00DA5" w:rsidRDefault="00D00DA5" w:rsidP="00D00DA5">
            <w:pPr>
              <w:spacing w:line="220" w:lineRule="exact"/>
              <w:rPr>
                <w:rFonts w:ascii="CordiaUPC" w:eastAsia="Times New Roman" w:hAnsi="CordiaUPC" w:cs="CordiaUPC"/>
                <w:sz w:val="26"/>
                <w:szCs w:val="26"/>
              </w:rPr>
            </w:pPr>
            <w:r w:rsidRPr="00D00DA5">
              <w:rPr>
                <w:rFonts w:ascii="CordiaUPC" w:eastAsia="Times New Roman" w:hAnsi="CordiaUPC" w:cs="CordiaUPC" w:hint="cs"/>
                <w:sz w:val="26"/>
                <w:szCs w:val="26"/>
              </w:rPr>
              <w:t xml:space="preserve">Profit before income tax </w:t>
            </w:r>
          </w:p>
        </w:tc>
        <w:tc>
          <w:tcPr>
            <w:tcW w:w="864" w:type="dxa"/>
          </w:tcPr>
          <w:p w14:paraId="1B60AA62" w14:textId="77777777" w:rsidR="00D00DA5" w:rsidRPr="00D00DA5" w:rsidRDefault="00D00DA5" w:rsidP="00D00DA5">
            <w:pPr>
              <w:tabs>
                <w:tab w:val="left" w:pos="720"/>
                <w:tab w:val="decimal" w:pos="765"/>
              </w:tabs>
              <w:spacing w:line="220" w:lineRule="exact"/>
              <w:jc w:val="center"/>
              <w:rPr>
                <w:rFonts w:ascii="CordiaUPC" w:eastAsia="Times New Roman" w:hAnsi="CordiaUPC" w:cs="CordiaUPC"/>
                <w:sz w:val="26"/>
                <w:szCs w:val="26"/>
              </w:rPr>
            </w:pPr>
          </w:p>
        </w:tc>
        <w:tc>
          <w:tcPr>
            <w:tcW w:w="180" w:type="dxa"/>
          </w:tcPr>
          <w:p w14:paraId="66753110" w14:textId="77777777" w:rsidR="00D00DA5" w:rsidRPr="00D00DA5" w:rsidRDefault="00D00DA5" w:rsidP="00D00DA5">
            <w:pPr>
              <w:tabs>
                <w:tab w:val="decimal" w:pos="765"/>
              </w:tabs>
              <w:spacing w:line="220" w:lineRule="exact"/>
              <w:jc w:val="center"/>
              <w:rPr>
                <w:rFonts w:ascii="CordiaUPC" w:eastAsia="Times New Roman" w:hAnsi="CordiaUPC" w:cs="CordiaUPC"/>
                <w:sz w:val="26"/>
                <w:szCs w:val="26"/>
              </w:rPr>
            </w:pPr>
          </w:p>
        </w:tc>
        <w:tc>
          <w:tcPr>
            <w:tcW w:w="1080" w:type="dxa"/>
            <w:tcBorders>
              <w:left w:val="nil"/>
              <w:bottom w:val="double" w:sz="4" w:space="0" w:color="auto"/>
              <w:right w:val="nil"/>
            </w:tcBorders>
          </w:tcPr>
          <w:p w14:paraId="38E82D3F" w14:textId="5FC4172B" w:rsidR="00D00DA5" w:rsidRPr="00D00DA5" w:rsidRDefault="0023003B" w:rsidP="00D00DA5">
            <w:pPr>
              <w:tabs>
                <w:tab w:val="decimal" w:pos="799"/>
              </w:tabs>
              <w:spacing w:line="220" w:lineRule="exact"/>
              <w:ind w:right="-19"/>
              <w:rPr>
                <w:rFonts w:ascii="CordiaUPC" w:eastAsia="Times New Roman" w:hAnsi="CordiaUPC" w:cs="CordiaUPC"/>
                <w:sz w:val="26"/>
                <w:szCs w:val="26"/>
              </w:rPr>
            </w:pPr>
            <w:r>
              <w:rPr>
                <w:rFonts w:ascii="CordiaUPC" w:eastAsia="Times New Roman" w:hAnsi="CordiaUPC" w:cs="CordiaUPC"/>
                <w:sz w:val="26"/>
                <w:szCs w:val="26"/>
              </w:rPr>
              <w:t>3,436</w:t>
            </w:r>
          </w:p>
        </w:tc>
        <w:tc>
          <w:tcPr>
            <w:tcW w:w="180" w:type="dxa"/>
          </w:tcPr>
          <w:p w14:paraId="3E1C9C15" w14:textId="77777777" w:rsidR="00D00DA5" w:rsidRPr="00D00DA5" w:rsidRDefault="00D00DA5" w:rsidP="00D00DA5">
            <w:pPr>
              <w:tabs>
                <w:tab w:val="decimal" w:pos="765"/>
              </w:tabs>
              <w:spacing w:line="220" w:lineRule="exact"/>
              <w:jc w:val="center"/>
              <w:rPr>
                <w:rFonts w:ascii="CordiaUPC" w:eastAsia="Times New Roman" w:hAnsi="CordiaUPC" w:cs="CordiaUPC"/>
                <w:sz w:val="26"/>
                <w:szCs w:val="26"/>
              </w:rPr>
            </w:pPr>
          </w:p>
        </w:tc>
        <w:tc>
          <w:tcPr>
            <w:tcW w:w="864" w:type="dxa"/>
          </w:tcPr>
          <w:p w14:paraId="6A9CB56E" w14:textId="77777777" w:rsidR="00D00DA5" w:rsidRPr="00D00DA5" w:rsidRDefault="00D00DA5" w:rsidP="00D00DA5">
            <w:pPr>
              <w:tabs>
                <w:tab w:val="left" w:pos="720"/>
                <w:tab w:val="decimal" w:pos="765"/>
              </w:tabs>
              <w:spacing w:line="220" w:lineRule="exact"/>
              <w:jc w:val="center"/>
              <w:rPr>
                <w:rFonts w:ascii="CordiaUPC" w:eastAsia="Times New Roman" w:hAnsi="CordiaUPC" w:cs="CordiaUPC"/>
                <w:sz w:val="26"/>
                <w:szCs w:val="26"/>
              </w:rPr>
            </w:pPr>
          </w:p>
        </w:tc>
        <w:tc>
          <w:tcPr>
            <w:tcW w:w="180" w:type="dxa"/>
          </w:tcPr>
          <w:p w14:paraId="18E93B11" w14:textId="77777777" w:rsidR="00D00DA5" w:rsidRPr="00D00DA5" w:rsidRDefault="00D00DA5" w:rsidP="00D00DA5">
            <w:pPr>
              <w:tabs>
                <w:tab w:val="decimal" w:pos="765"/>
              </w:tabs>
              <w:spacing w:line="220" w:lineRule="exact"/>
              <w:jc w:val="center"/>
              <w:rPr>
                <w:rFonts w:ascii="CordiaUPC" w:eastAsia="Times New Roman" w:hAnsi="CordiaUPC" w:cs="CordiaUPC"/>
                <w:sz w:val="26"/>
                <w:szCs w:val="26"/>
              </w:rPr>
            </w:pPr>
          </w:p>
        </w:tc>
        <w:tc>
          <w:tcPr>
            <w:tcW w:w="1080" w:type="dxa"/>
            <w:tcBorders>
              <w:left w:val="nil"/>
              <w:bottom w:val="double" w:sz="4" w:space="0" w:color="auto"/>
              <w:right w:val="nil"/>
            </w:tcBorders>
          </w:tcPr>
          <w:p w14:paraId="468BC98D" w14:textId="4ED8250D" w:rsidR="00D00DA5" w:rsidRPr="00D00DA5" w:rsidRDefault="00D00DA5" w:rsidP="00D00DA5">
            <w:pPr>
              <w:tabs>
                <w:tab w:val="decimal" w:pos="799"/>
              </w:tabs>
              <w:spacing w:line="220" w:lineRule="exact"/>
              <w:ind w:right="-19"/>
              <w:rPr>
                <w:rFonts w:ascii="CordiaUPC" w:eastAsia="Times New Roman" w:hAnsi="CordiaUPC" w:cs="CordiaUPC"/>
                <w:sz w:val="26"/>
                <w:szCs w:val="26"/>
              </w:rPr>
            </w:pPr>
            <w:r w:rsidRPr="00D00DA5">
              <w:rPr>
                <w:rFonts w:ascii="CordiaUPC" w:eastAsia="Times New Roman" w:hAnsi="CordiaUPC" w:cs="CordiaUPC" w:hint="cs"/>
                <w:sz w:val="26"/>
                <w:szCs w:val="26"/>
              </w:rPr>
              <w:t>5,105</w:t>
            </w:r>
          </w:p>
        </w:tc>
      </w:tr>
      <w:tr w:rsidR="00D00DA5" w:rsidRPr="00D00DA5" w14:paraId="5E26AD6D" w14:textId="77777777" w:rsidTr="00D00DA5">
        <w:trPr>
          <w:cantSplit/>
          <w:trHeight w:val="64"/>
        </w:trPr>
        <w:tc>
          <w:tcPr>
            <w:tcW w:w="5040" w:type="dxa"/>
          </w:tcPr>
          <w:p w14:paraId="0FC977BF" w14:textId="77777777" w:rsidR="00D00DA5" w:rsidRPr="00D00DA5" w:rsidRDefault="00D00DA5" w:rsidP="00D00DA5">
            <w:pPr>
              <w:spacing w:line="220" w:lineRule="exact"/>
              <w:rPr>
                <w:rFonts w:ascii="CordiaUPC" w:eastAsia="Times New Roman" w:hAnsi="CordiaUPC" w:cs="CordiaUPC"/>
                <w:sz w:val="26"/>
                <w:szCs w:val="26"/>
              </w:rPr>
            </w:pPr>
            <w:r w:rsidRPr="00D00DA5">
              <w:rPr>
                <w:rFonts w:ascii="CordiaUPC" w:eastAsia="Times New Roman" w:hAnsi="CordiaUPC" w:cs="CordiaUPC" w:hint="cs"/>
                <w:sz w:val="26"/>
                <w:szCs w:val="26"/>
              </w:rPr>
              <w:t>Income tax using the Thai corporation tax rate</w:t>
            </w:r>
          </w:p>
        </w:tc>
        <w:tc>
          <w:tcPr>
            <w:tcW w:w="864" w:type="dxa"/>
          </w:tcPr>
          <w:p w14:paraId="3F0395A8" w14:textId="4A804EB1" w:rsidR="00D00DA5" w:rsidRPr="00D00DA5" w:rsidRDefault="0023003B" w:rsidP="00D00DA5">
            <w:pPr>
              <w:tabs>
                <w:tab w:val="decimal" w:pos="551"/>
              </w:tabs>
              <w:spacing w:line="220" w:lineRule="exact"/>
              <w:rPr>
                <w:rFonts w:ascii="CordiaUPC" w:eastAsia="Times New Roman" w:hAnsi="CordiaUPC" w:cs="CordiaUPC"/>
                <w:sz w:val="26"/>
                <w:szCs w:val="26"/>
              </w:rPr>
            </w:pPr>
            <w:r>
              <w:rPr>
                <w:rFonts w:ascii="CordiaUPC" w:eastAsia="Times New Roman" w:hAnsi="CordiaUPC" w:cs="CordiaUPC"/>
                <w:sz w:val="26"/>
                <w:szCs w:val="26"/>
              </w:rPr>
              <w:t>20</w:t>
            </w:r>
          </w:p>
        </w:tc>
        <w:tc>
          <w:tcPr>
            <w:tcW w:w="180" w:type="dxa"/>
          </w:tcPr>
          <w:p w14:paraId="07911B83" w14:textId="77777777" w:rsidR="00D00DA5" w:rsidRPr="00D00DA5" w:rsidRDefault="00D00DA5" w:rsidP="00D00DA5">
            <w:pPr>
              <w:tabs>
                <w:tab w:val="decimal" w:pos="765"/>
              </w:tabs>
              <w:spacing w:line="220" w:lineRule="exact"/>
              <w:jc w:val="center"/>
              <w:rPr>
                <w:rFonts w:ascii="CordiaUPC" w:eastAsia="Times New Roman" w:hAnsi="CordiaUPC" w:cs="CordiaUPC"/>
                <w:sz w:val="26"/>
                <w:szCs w:val="26"/>
              </w:rPr>
            </w:pPr>
          </w:p>
        </w:tc>
        <w:tc>
          <w:tcPr>
            <w:tcW w:w="1080" w:type="dxa"/>
            <w:tcBorders>
              <w:top w:val="double" w:sz="4" w:space="0" w:color="auto"/>
              <w:left w:val="nil"/>
              <w:right w:val="nil"/>
            </w:tcBorders>
          </w:tcPr>
          <w:p w14:paraId="64D91D05" w14:textId="44167D40" w:rsidR="00D00DA5" w:rsidRPr="00D00DA5" w:rsidRDefault="0023003B" w:rsidP="00D00DA5">
            <w:pPr>
              <w:tabs>
                <w:tab w:val="decimal" w:pos="799"/>
              </w:tabs>
              <w:spacing w:line="220" w:lineRule="exact"/>
              <w:ind w:right="11"/>
              <w:rPr>
                <w:rFonts w:ascii="CordiaUPC" w:eastAsia="Times New Roman" w:hAnsi="CordiaUPC" w:cs="CordiaUPC"/>
                <w:sz w:val="26"/>
                <w:szCs w:val="26"/>
              </w:rPr>
            </w:pPr>
            <w:r>
              <w:rPr>
                <w:rFonts w:ascii="CordiaUPC" w:eastAsia="Times New Roman" w:hAnsi="CordiaUPC" w:cs="CordiaUPC"/>
                <w:sz w:val="26"/>
                <w:szCs w:val="26"/>
              </w:rPr>
              <w:t>687</w:t>
            </w:r>
          </w:p>
        </w:tc>
        <w:tc>
          <w:tcPr>
            <w:tcW w:w="180" w:type="dxa"/>
          </w:tcPr>
          <w:p w14:paraId="783B3E00" w14:textId="77777777" w:rsidR="00D00DA5" w:rsidRPr="00D00DA5" w:rsidRDefault="00D00DA5" w:rsidP="00D00DA5">
            <w:pPr>
              <w:tabs>
                <w:tab w:val="decimal" w:pos="765"/>
              </w:tabs>
              <w:spacing w:line="220" w:lineRule="exact"/>
              <w:jc w:val="center"/>
              <w:rPr>
                <w:rFonts w:ascii="CordiaUPC" w:eastAsia="Times New Roman" w:hAnsi="CordiaUPC" w:cs="CordiaUPC"/>
                <w:sz w:val="26"/>
                <w:szCs w:val="26"/>
              </w:rPr>
            </w:pPr>
          </w:p>
        </w:tc>
        <w:tc>
          <w:tcPr>
            <w:tcW w:w="864" w:type="dxa"/>
          </w:tcPr>
          <w:p w14:paraId="13C68981" w14:textId="36F8F8AF" w:rsidR="00D00DA5" w:rsidRPr="00D00DA5" w:rsidRDefault="00D00DA5" w:rsidP="00D00DA5">
            <w:pPr>
              <w:tabs>
                <w:tab w:val="decimal" w:pos="551"/>
              </w:tabs>
              <w:spacing w:line="220" w:lineRule="exact"/>
              <w:rPr>
                <w:rFonts w:ascii="CordiaUPC" w:eastAsia="Times New Roman" w:hAnsi="CordiaUPC" w:cs="CordiaUPC"/>
                <w:sz w:val="26"/>
                <w:szCs w:val="26"/>
              </w:rPr>
            </w:pPr>
            <w:r w:rsidRPr="00D00DA5">
              <w:rPr>
                <w:rFonts w:ascii="CordiaUPC" w:eastAsia="Times New Roman" w:hAnsi="CordiaUPC" w:cs="CordiaUPC" w:hint="cs"/>
                <w:sz w:val="26"/>
                <w:szCs w:val="26"/>
              </w:rPr>
              <w:t>20</w:t>
            </w:r>
          </w:p>
        </w:tc>
        <w:tc>
          <w:tcPr>
            <w:tcW w:w="180" w:type="dxa"/>
          </w:tcPr>
          <w:p w14:paraId="4295C4F2" w14:textId="77777777" w:rsidR="00D00DA5" w:rsidRPr="00D00DA5" w:rsidRDefault="00D00DA5" w:rsidP="00D00DA5">
            <w:pPr>
              <w:tabs>
                <w:tab w:val="decimal" w:pos="765"/>
              </w:tabs>
              <w:spacing w:line="220" w:lineRule="exact"/>
              <w:jc w:val="center"/>
              <w:rPr>
                <w:rFonts w:ascii="CordiaUPC" w:eastAsia="Times New Roman" w:hAnsi="CordiaUPC" w:cs="CordiaUPC"/>
                <w:sz w:val="26"/>
                <w:szCs w:val="26"/>
              </w:rPr>
            </w:pPr>
          </w:p>
        </w:tc>
        <w:tc>
          <w:tcPr>
            <w:tcW w:w="1080" w:type="dxa"/>
            <w:tcBorders>
              <w:top w:val="double" w:sz="4" w:space="0" w:color="auto"/>
              <w:left w:val="nil"/>
              <w:right w:val="nil"/>
            </w:tcBorders>
          </w:tcPr>
          <w:p w14:paraId="06B162C4" w14:textId="45F57035" w:rsidR="00D00DA5" w:rsidRPr="00D00DA5" w:rsidRDefault="00D00DA5" w:rsidP="00D00DA5">
            <w:pPr>
              <w:tabs>
                <w:tab w:val="decimal" w:pos="799"/>
              </w:tabs>
              <w:spacing w:line="220" w:lineRule="exact"/>
              <w:ind w:right="11"/>
              <w:rPr>
                <w:rFonts w:ascii="CordiaUPC" w:eastAsia="Times New Roman" w:hAnsi="CordiaUPC" w:cs="CordiaUPC"/>
                <w:sz w:val="26"/>
                <w:szCs w:val="26"/>
              </w:rPr>
            </w:pPr>
            <w:r w:rsidRPr="00D00DA5">
              <w:rPr>
                <w:rFonts w:ascii="CordiaUPC" w:eastAsia="Times New Roman" w:hAnsi="CordiaUPC" w:cs="CordiaUPC" w:hint="cs"/>
                <w:sz w:val="26"/>
                <w:szCs w:val="26"/>
              </w:rPr>
              <w:t>1,021</w:t>
            </w:r>
          </w:p>
        </w:tc>
      </w:tr>
      <w:tr w:rsidR="00D00DA5" w:rsidRPr="00D00DA5" w14:paraId="677B1BF3" w14:textId="77777777" w:rsidTr="00D00DA5">
        <w:trPr>
          <w:cantSplit/>
          <w:trHeight w:val="64"/>
        </w:trPr>
        <w:tc>
          <w:tcPr>
            <w:tcW w:w="5040" w:type="dxa"/>
          </w:tcPr>
          <w:p w14:paraId="0CD81F98" w14:textId="77777777" w:rsidR="00D00DA5" w:rsidRPr="00D00DA5" w:rsidRDefault="00D00DA5" w:rsidP="00D00DA5">
            <w:pPr>
              <w:spacing w:line="220" w:lineRule="exact"/>
              <w:ind w:left="149" w:hanging="149"/>
              <w:rPr>
                <w:rFonts w:ascii="CordiaUPC" w:hAnsi="CordiaUPC" w:cs="CordiaUPC"/>
                <w:sz w:val="26"/>
                <w:szCs w:val="26"/>
              </w:rPr>
            </w:pPr>
            <w:bookmarkStart w:id="23" w:name="_Hlk70201663"/>
            <w:r w:rsidRPr="00D00DA5">
              <w:rPr>
                <w:rFonts w:ascii="CordiaUPC" w:hAnsi="CordiaUPC" w:cs="CordiaUPC" w:hint="cs"/>
                <w:sz w:val="26"/>
                <w:szCs w:val="26"/>
              </w:rPr>
              <w:t>Deferred tax expense which previously unrecognised   deductible temporary difference had been met the   recognition criteria and utilised during the period</w:t>
            </w:r>
          </w:p>
        </w:tc>
        <w:tc>
          <w:tcPr>
            <w:tcW w:w="864" w:type="dxa"/>
          </w:tcPr>
          <w:p w14:paraId="3E2F2F81" w14:textId="77777777" w:rsidR="00D00DA5" w:rsidRDefault="00D00DA5" w:rsidP="00D00DA5">
            <w:pPr>
              <w:tabs>
                <w:tab w:val="decimal" w:pos="551"/>
              </w:tabs>
              <w:spacing w:line="220" w:lineRule="exact"/>
              <w:rPr>
                <w:rFonts w:ascii="CordiaUPC" w:eastAsia="Times New Roman" w:hAnsi="CordiaUPC" w:cs="CordiaUPC"/>
                <w:sz w:val="26"/>
                <w:szCs w:val="26"/>
              </w:rPr>
            </w:pPr>
          </w:p>
          <w:p w14:paraId="76B624B2" w14:textId="77777777" w:rsidR="0023003B" w:rsidRDefault="0023003B" w:rsidP="00D00DA5">
            <w:pPr>
              <w:tabs>
                <w:tab w:val="decimal" w:pos="551"/>
              </w:tabs>
              <w:spacing w:line="220" w:lineRule="exact"/>
              <w:rPr>
                <w:rFonts w:ascii="CordiaUPC" w:eastAsia="Times New Roman" w:hAnsi="CordiaUPC" w:cs="CordiaUPC"/>
                <w:sz w:val="26"/>
                <w:szCs w:val="26"/>
              </w:rPr>
            </w:pPr>
          </w:p>
          <w:p w14:paraId="0C69B472" w14:textId="5835870B" w:rsidR="0023003B" w:rsidRPr="00D00DA5" w:rsidRDefault="0023003B" w:rsidP="00D00DA5">
            <w:pPr>
              <w:tabs>
                <w:tab w:val="decimal" w:pos="551"/>
              </w:tabs>
              <w:spacing w:line="220" w:lineRule="exact"/>
              <w:rPr>
                <w:rFonts w:ascii="CordiaUPC" w:eastAsia="Times New Roman" w:hAnsi="CordiaUPC" w:cs="CordiaUPC"/>
                <w:sz w:val="26"/>
                <w:szCs w:val="26"/>
              </w:rPr>
            </w:pPr>
            <w:r>
              <w:rPr>
                <w:rFonts w:ascii="CordiaUPC" w:eastAsia="Times New Roman" w:hAnsi="CordiaUPC" w:cs="CordiaUPC"/>
                <w:sz w:val="26"/>
                <w:szCs w:val="26"/>
              </w:rPr>
              <w:t>(1)</w:t>
            </w:r>
          </w:p>
        </w:tc>
        <w:tc>
          <w:tcPr>
            <w:tcW w:w="180" w:type="dxa"/>
          </w:tcPr>
          <w:p w14:paraId="4E3C3728" w14:textId="04C00A62" w:rsidR="0023003B" w:rsidRPr="00D00DA5" w:rsidRDefault="0023003B" w:rsidP="00D00DA5">
            <w:pPr>
              <w:tabs>
                <w:tab w:val="decimal" w:pos="765"/>
              </w:tabs>
              <w:spacing w:line="220" w:lineRule="exact"/>
              <w:rPr>
                <w:rFonts w:ascii="CordiaUPC" w:eastAsia="Times New Roman" w:hAnsi="CordiaUPC" w:cs="CordiaUPC"/>
                <w:sz w:val="26"/>
                <w:szCs w:val="26"/>
              </w:rPr>
            </w:pPr>
          </w:p>
        </w:tc>
        <w:tc>
          <w:tcPr>
            <w:tcW w:w="1080" w:type="dxa"/>
            <w:tcBorders>
              <w:left w:val="nil"/>
              <w:right w:val="nil"/>
            </w:tcBorders>
          </w:tcPr>
          <w:p w14:paraId="1B0DE919" w14:textId="77777777" w:rsidR="00D00DA5" w:rsidRDefault="00D00DA5" w:rsidP="00D00DA5">
            <w:pPr>
              <w:tabs>
                <w:tab w:val="decimal" w:pos="799"/>
              </w:tabs>
              <w:spacing w:line="220" w:lineRule="exact"/>
              <w:ind w:right="11"/>
              <w:rPr>
                <w:rFonts w:ascii="CordiaUPC" w:eastAsia="Times New Roman" w:hAnsi="CordiaUPC" w:cs="CordiaUPC"/>
                <w:sz w:val="26"/>
                <w:szCs w:val="26"/>
              </w:rPr>
            </w:pPr>
          </w:p>
          <w:p w14:paraId="3C62CA54" w14:textId="77777777" w:rsidR="0023003B" w:rsidRDefault="0023003B" w:rsidP="00D00DA5">
            <w:pPr>
              <w:tabs>
                <w:tab w:val="decimal" w:pos="799"/>
              </w:tabs>
              <w:spacing w:line="220" w:lineRule="exact"/>
              <w:ind w:right="11"/>
              <w:rPr>
                <w:rFonts w:ascii="CordiaUPC" w:eastAsia="Times New Roman" w:hAnsi="CordiaUPC" w:cs="CordiaUPC"/>
                <w:sz w:val="26"/>
                <w:szCs w:val="26"/>
              </w:rPr>
            </w:pPr>
          </w:p>
          <w:p w14:paraId="7B34B1CC" w14:textId="0D7C141C" w:rsidR="0023003B" w:rsidRPr="00D00DA5" w:rsidRDefault="0023003B" w:rsidP="00D00DA5">
            <w:pPr>
              <w:tabs>
                <w:tab w:val="decimal" w:pos="799"/>
              </w:tabs>
              <w:spacing w:line="220" w:lineRule="exact"/>
              <w:ind w:right="11"/>
              <w:rPr>
                <w:rFonts w:ascii="CordiaUPC" w:eastAsia="Times New Roman" w:hAnsi="CordiaUPC" w:cs="CordiaUPC"/>
                <w:sz w:val="26"/>
                <w:szCs w:val="26"/>
              </w:rPr>
            </w:pPr>
            <w:r>
              <w:rPr>
                <w:rFonts w:ascii="CordiaUPC" w:eastAsia="Times New Roman" w:hAnsi="CordiaUPC" w:cs="CordiaUPC"/>
                <w:sz w:val="26"/>
                <w:szCs w:val="26"/>
              </w:rPr>
              <w:t>(23)</w:t>
            </w:r>
          </w:p>
        </w:tc>
        <w:tc>
          <w:tcPr>
            <w:tcW w:w="180" w:type="dxa"/>
          </w:tcPr>
          <w:p w14:paraId="2F95E755" w14:textId="77777777" w:rsidR="00D00DA5" w:rsidRPr="00D00DA5" w:rsidRDefault="00D00DA5" w:rsidP="00D00DA5">
            <w:pPr>
              <w:tabs>
                <w:tab w:val="decimal" w:pos="765"/>
              </w:tabs>
              <w:spacing w:line="220" w:lineRule="exact"/>
              <w:rPr>
                <w:rFonts w:ascii="CordiaUPC" w:eastAsia="Times New Roman" w:hAnsi="CordiaUPC" w:cs="CordiaUPC"/>
                <w:sz w:val="26"/>
                <w:szCs w:val="26"/>
              </w:rPr>
            </w:pPr>
          </w:p>
        </w:tc>
        <w:tc>
          <w:tcPr>
            <w:tcW w:w="864" w:type="dxa"/>
          </w:tcPr>
          <w:p w14:paraId="365F1956" w14:textId="77777777" w:rsidR="00D00DA5" w:rsidRPr="00D00DA5" w:rsidRDefault="00D00DA5" w:rsidP="00D00DA5">
            <w:pPr>
              <w:tabs>
                <w:tab w:val="decimal" w:pos="551"/>
              </w:tabs>
              <w:spacing w:line="220" w:lineRule="exact"/>
              <w:rPr>
                <w:rFonts w:ascii="CordiaUPC" w:eastAsia="Times New Roman" w:hAnsi="CordiaUPC" w:cs="CordiaUPC"/>
                <w:sz w:val="26"/>
                <w:szCs w:val="26"/>
              </w:rPr>
            </w:pPr>
          </w:p>
          <w:p w14:paraId="795BBFCC" w14:textId="77777777" w:rsidR="00D00DA5" w:rsidRPr="00D00DA5" w:rsidRDefault="00D00DA5" w:rsidP="00D00DA5">
            <w:pPr>
              <w:tabs>
                <w:tab w:val="decimal" w:pos="551"/>
              </w:tabs>
              <w:spacing w:line="220" w:lineRule="exact"/>
              <w:rPr>
                <w:rFonts w:ascii="CordiaUPC" w:eastAsia="Times New Roman" w:hAnsi="CordiaUPC" w:cs="CordiaUPC"/>
                <w:sz w:val="26"/>
                <w:szCs w:val="26"/>
              </w:rPr>
            </w:pPr>
          </w:p>
          <w:p w14:paraId="66F371A3" w14:textId="4FD9E0DB" w:rsidR="00D00DA5" w:rsidRPr="00D00DA5" w:rsidRDefault="00D00DA5" w:rsidP="00D00DA5">
            <w:pPr>
              <w:tabs>
                <w:tab w:val="decimal" w:pos="551"/>
              </w:tabs>
              <w:spacing w:line="220" w:lineRule="exact"/>
              <w:rPr>
                <w:rFonts w:ascii="CordiaUPC" w:eastAsia="Times New Roman" w:hAnsi="CordiaUPC" w:cs="CordiaUPC"/>
                <w:sz w:val="26"/>
                <w:szCs w:val="26"/>
              </w:rPr>
            </w:pPr>
            <w:r w:rsidRPr="00D00DA5">
              <w:rPr>
                <w:rFonts w:ascii="CordiaUPC" w:eastAsia="Times New Roman" w:hAnsi="CordiaUPC" w:cs="CordiaUPC" w:hint="cs"/>
                <w:sz w:val="26"/>
                <w:szCs w:val="26"/>
              </w:rPr>
              <w:t>(2)</w:t>
            </w:r>
          </w:p>
        </w:tc>
        <w:tc>
          <w:tcPr>
            <w:tcW w:w="180" w:type="dxa"/>
          </w:tcPr>
          <w:p w14:paraId="245B73E7" w14:textId="77777777" w:rsidR="00D00DA5" w:rsidRPr="00D00DA5" w:rsidRDefault="00D00DA5" w:rsidP="00D00DA5">
            <w:pPr>
              <w:tabs>
                <w:tab w:val="decimal" w:pos="765"/>
              </w:tabs>
              <w:spacing w:line="220" w:lineRule="exact"/>
              <w:rPr>
                <w:rFonts w:ascii="CordiaUPC" w:eastAsia="Times New Roman" w:hAnsi="CordiaUPC" w:cs="CordiaUPC"/>
                <w:sz w:val="26"/>
                <w:szCs w:val="26"/>
              </w:rPr>
            </w:pPr>
          </w:p>
        </w:tc>
        <w:tc>
          <w:tcPr>
            <w:tcW w:w="1080" w:type="dxa"/>
            <w:tcBorders>
              <w:left w:val="nil"/>
              <w:right w:val="nil"/>
            </w:tcBorders>
          </w:tcPr>
          <w:p w14:paraId="6FB10C46" w14:textId="77777777" w:rsidR="00D00DA5" w:rsidRPr="00D00DA5" w:rsidRDefault="00D00DA5" w:rsidP="00D00DA5">
            <w:pPr>
              <w:tabs>
                <w:tab w:val="decimal" w:pos="799"/>
              </w:tabs>
              <w:spacing w:line="220" w:lineRule="exact"/>
              <w:ind w:right="11"/>
              <w:rPr>
                <w:rFonts w:ascii="CordiaUPC" w:eastAsia="Times New Roman" w:hAnsi="CordiaUPC" w:cs="CordiaUPC"/>
                <w:sz w:val="26"/>
                <w:szCs w:val="26"/>
              </w:rPr>
            </w:pPr>
          </w:p>
          <w:p w14:paraId="7630D2BC" w14:textId="77777777" w:rsidR="00D00DA5" w:rsidRPr="00D00DA5" w:rsidRDefault="00D00DA5" w:rsidP="00D00DA5">
            <w:pPr>
              <w:tabs>
                <w:tab w:val="decimal" w:pos="799"/>
              </w:tabs>
              <w:spacing w:line="220" w:lineRule="exact"/>
              <w:ind w:right="11"/>
              <w:rPr>
                <w:rFonts w:ascii="CordiaUPC" w:eastAsia="Times New Roman" w:hAnsi="CordiaUPC" w:cs="CordiaUPC"/>
                <w:sz w:val="26"/>
                <w:szCs w:val="26"/>
              </w:rPr>
            </w:pPr>
          </w:p>
          <w:p w14:paraId="4EDBF60C" w14:textId="4A11797F" w:rsidR="00D00DA5" w:rsidRPr="00D00DA5" w:rsidRDefault="00D00DA5" w:rsidP="00D00DA5">
            <w:pPr>
              <w:tabs>
                <w:tab w:val="decimal" w:pos="799"/>
              </w:tabs>
              <w:spacing w:line="220" w:lineRule="exact"/>
              <w:ind w:right="11"/>
              <w:rPr>
                <w:rFonts w:ascii="CordiaUPC" w:eastAsia="Times New Roman" w:hAnsi="CordiaUPC" w:cs="CordiaUPC"/>
                <w:sz w:val="26"/>
                <w:szCs w:val="26"/>
              </w:rPr>
            </w:pPr>
            <w:r w:rsidRPr="00D00DA5">
              <w:rPr>
                <w:rFonts w:ascii="CordiaUPC" w:eastAsia="Times New Roman" w:hAnsi="CordiaUPC" w:cs="CordiaUPC" w:hint="cs"/>
                <w:sz w:val="26"/>
                <w:szCs w:val="26"/>
              </w:rPr>
              <w:t>(107)</w:t>
            </w:r>
          </w:p>
        </w:tc>
      </w:tr>
      <w:bookmarkEnd w:id="23"/>
      <w:tr w:rsidR="00D00DA5" w:rsidRPr="00D00DA5" w14:paraId="00C49DD5" w14:textId="77777777" w:rsidTr="00D00DA5">
        <w:trPr>
          <w:cantSplit/>
          <w:trHeight w:val="64"/>
        </w:trPr>
        <w:tc>
          <w:tcPr>
            <w:tcW w:w="5040" w:type="dxa"/>
          </w:tcPr>
          <w:p w14:paraId="78EC2133" w14:textId="77777777" w:rsidR="00D00DA5" w:rsidRPr="00D00DA5" w:rsidRDefault="00D00DA5" w:rsidP="00D00DA5">
            <w:pPr>
              <w:spacing w:line="220" w:lineRule="exact"/>
              <w:ind w:left="149" w:hanging="149"/>
              <w:rPr>
                <w:rFonts w:ascii="CordiaUPC" w:hAnsi="CordiaUPC" w:cs="CordiaUPC"/>
                <w:sz w:val="26"/>
                <w:szCs w:val="26"/>
              </w:rPr>
            </w:pPr>
            <w:r w:rsidRPr="00D00DA5">
              <w:rPr>
                <w:rFonts w:ascii="CordiaUPC" w:hAnsi="CordiaUPC" w:cs="CordiaUPC" w:hint="cs"/>
                <w:sz w:val="26"/>
                <w:szCs w:val="26"/>
              </w:rPr>
              <w:t>Deferred tax expense which deductible temporary difference had not been met the recognition criteria during the period</w:t>
            </w:r>
          </w:p>
        </w:tc>
        <w:tc>
          <w:tcPr>
            <w:tcW w:w="864" w:type="dxa"/>
          </w:tcPr>
          <w:p w14:paraId="1045166B" w14:textId="77777777" w:rsidR="00D00DA5" w:rsidRDefault="00D00DA5" w:rsidP="00D00DA5">
            <w:pPr>
              <w:tabs>
                <w:tab w:val="decimal" w:pos="551"/>
              </w:tabs>
              <w:spacing w:line="220" w:lineRule="exact"/>
              <w:rPr>
                <w:rFonts w:ascii="CordiaUPC" w:eastAsia="Times New Roman" w:hAnsi="CordiaUPC" w:cs="CordiaUPC"/>
                <w:sz w:val="26"/>
                <w:szCs w:val="26"/>
              </w:rPr>
            </w:pPr>
          </w:p>
          <w:p w14:paraId="66647905" w14:textId="4579B10E" w:rsidR="0023003B" w:rsidRPr="00D00DA5" w:rsidRDefault="0023003B" w:rsidP="00D00DA5">
            <w:pPr>
              <w:tabs>
                <w:tab w:val="decimal" w:pos="551"/>
              </w:tabs>
              <w:spacing w:line="220" w:lineRule="exact"/>
              <w:rPr>
                <w:rFonts w:ascii="CordiaUPC" w:eastAsia="Times New Roman" w:hAnsi="CordiaUPC" w:cs="CordiaUPC"/>
                <w:sz w:val="26"/>
                <w:szCs w:val="26"/>
              </w:rPr>
            </w:pPr>
            <w:r>
              <w:rPr>
                <w:rFonts w:ascii="CordiaUPC" w:eastAsia="Times New Roman" w:hAnsi="CordiaUPC" w:cs="CordiaUPC"/>
                <w:sz w:val="26"/>
                <w:szCs w:val="26"/>
              </w:rPr>
              <w:t>-</w:t>
            </w:r>
          </w:p>
        </w:tc>
        <w:tc>
          <w:tcPr>
            <w:tcW w:w="180" w:type="dxa"/>
          </w:tcPr>
          <w:p w14:paraId="3783B10C" w14:textId="77777777" w:rsidR="00D00DA5" w:rsidRPr="00D00DA5" w:rsidRDefault="00D00DA5" w:rsidP="00D00DA5">
            <w:pPr>
              <w:tabs>
                <w:tab w:val="decimal" w:pos="765"/>
              </w:tabs>
              <w:spacing w:line="220" w:lineRule="exact"/>
              <w:jc w:val="center"/>
              <w:rPr>
                <w:rFonts w:ascii="CordiaUPC" w:eastAsia="Times New Roman" w:hAnsi="CordiaUPC" w:cs="CordiaUPC"/>
                <w:sz w:val="26"/>
                <w:szCs w:val="26"/>
              </w:rPr>
            </w:pPr>
          </w:p>
        </w:tc>
        <w:tc>
          <w:tcPr>
            <w:tcW w:w="1080" w:type="dxa"/>
            <w:tcBorders>
              <w:left w:val="nil"/>
              <w:right w:val="nil"/>
            </w:tcBorders>
          </w:tcPr>
          <w:p w14:paraId="150B9048" w14:textId="77777777" w:rsidR="00D00DA5" w:rsidRDefault="00D00DA5" w:rsidP="00D00DA5">
            <w:pPr>
              <w:tabs>
                <w:tab w:val="decimal" w:pos="799"/>
              </w:tabs>
              <w:spacing w:line="220" w:lineRule="exact"/>
              <w:ind w:right="11"/>
              <w:rPr>
                <w:rFonts w:ascii="CordiaUPC" w:eastAsia="Times New Roman" w:hAnsi="CordiaUPC" w:cs="CordiaUPC"/>
                <w:sz w:val="26"/>
                <w:szCs w:val="26"/>
              </w:rPr>
            </w:pPr>
          </w:p>
          <w:p w14:paraId="7C097297" w14:textId="77AACE14" w:rsidR="0023003B" w:rsidRPr="00D00DA5" w:rsidRDefault="0023003B" w:rsidP="00D00DA5">
            <w:pPr>
              <w:tabs>
                <w:tab w:val="decimal" w:pos="799"/>
              </w:tabs>
              <w:spacing w:line="220" w:lineRule="exact"/>
              <w:ind w:right="11"/>
              <w:rPr>
                <w:rFonts w:ascii="CordiaUPC" w:eastAsia="Times New Roman" w:hAnsi="CordiaUPC" w:cs="CordiaUPC"/>
                <w:sz w:val="26"/>
                <w:szCs w:val="26"/>
              </w:rPr>
            </w:pPr>
            <w:r>
              <w:rPr>
                <w:rFonts w:ascii="CordiaUPC" w:eastAsia="Times New Roman" w:hAnsi="CordiaUPC" w:cs="CordiaUPC"/>
                <w:sz w:val="26"/>
                <w:szCs w:val="26"/>
              </w:rPr>
              <w:t>-</w:t>
            </w:r>
          </w:p>
        </w:tc>
        <w:tc>
          <w:tcPr>
            <w:tcW w:w="180" w:type="dxa"/>
          </w:tcPr>
          <w:p w14:paraId="117E11F4" w14:textId="77777777" w:rsidR="00D00DA5" w:rsidRPr="00D00DA5" w:rsidRDefault="00D00DA5" w:rsidP="00D00DA5">
            <w:pPr>
              <w:tabs>
                <w:tab w:val="decimal" w:pos="765"/>
              </w:tabs>
              <w:spacing w:line="220" w:lineRule="exact"/>
              <w:jc w:val="center"/>
              <w:rPr>
                <w:rFonts w:ascii="CordiaUPC" w:eastAsia="Times New Roman" w:hAnsi="CordiaUPC" w:cs="CordiaUPC"/>
                <w:sz w:val="26"/>
                <w:szCs w:val="26"/>
              </w:rPr>
            </w:pPr>
          </w:p>
        </w:tc>
        <w:tc>
          <w:tcPr>
            <w:tcW w:w="864" w:type="dxa"/>
          </w:tcPr>
          <w:p w14:paraId="068A82E0" w14:textId="77777777" w:rsidR="00D00DA5" w:rsidRPr="00D00DA5" w:rsidRDefault="00D00DA5" w:rsidP="00D00DA5">
            <w:pPr>
              <w:tabs>
                <w:tab w:val="decimal" w:pos="551"/>
              </w:tabs>
              <w:spacing w:line="220" w:lineRule="exact"/>
              <w:rPr>
                <w:rFonts w:ascii="CordiaUPC" w:eastAsia="Times New Roman" w:hAnsi="CordiaUPC" w:cs="CordiaUPC"/>
                <w:sz w:val="26"/>
                <w:szCs w:val="26"/>
              </w:rPr>
            </w:pPr>
          </w:p>
          <w:p w14:paraId="4C773C76" w14:textId="0ACB7E1B" w:rsidR="00D00DA5" w:rsidRPr="00D00DA5" w:rsidRDefault="00D00DA5" w:rsidP="00D00DA5">
            <w:pPr>
              <w:tabs>
                <w:tab w:val="decimal" w:pos="551"/>
              </w:tabs>
              <w:spacing w:line="220" w:lineRule="exact"/>
              <w:rPr>
                <w:rFonts w:ascii="CordiaUPC" w:eastAsia="Times New Roman" w:hAnsi="CordiaUPC" w:cs="CordiaUPC"/>
                <w:sz w:val="26"/>
                <w:szCs w:val="26"/>
              </w:rPr>
            </w:pPr>
            <w:r w:rsidRPr="00D00DA5">
              <w:rPr>
                <w:rFonts w:ascii="CordiaUPC" w:eastAsia="Times New Roman" w:hAnsi="CordiaUPC" w:cs="CordiaUPC" w:hint="cs"/>
                <w:sz w:val="26"/>
                <w:szCs w:val="26"/>
              </w:rPr>
              <w:t>-</w:t>
            </w:r>
          </w:p>
        </w:tc>
        <w:tc>
          <w:tcPr>
            <w:tcW w:w="180" w:type="dxa"/>
          </w:tcPr>
          <w:p w14:paraId="15576771" w14:textId="77777777" w:rsidR="00D00DA5" w:rsidRPr="00D00DA5" w:rsidRDefault="00D00DA5" w:rsidP="00D00DA5">
            <w:pPr>
              <w:tabs>
                <w:tab w:val="decimal" w:pos="765"/>
              </w:tabs>
              <w:spacing w:line="220" w:lineRule="exact"/>
              <w:jc w:val="center"/>
              <w:rPr>
                <w:rFonts w:ascii="CordiaUPC" w:eastAsia="Times New Roman" w:hAnsi="CordiaUPC" w:cs="CordiaUPC"/>
                <w:sz w:val="26"/>
                <w:szCs w:val="26"/>
              </w:rPr>
            </w:pPr>
          </w:p>
        </w:tc>
        <w:tc>
          <w:tcPr>
            <w:tcW w:w="1080" w:type="dxa"/>
            <w:tcBorders>
              <w:left w:val="nil"/>
              <w:right w:val="nil"/>
            </w:tcBorders>
          </w:tcPr>
          <w:p w14:paraId="2427F522" w14:textId="77777777" w:rsidR="00D00DA5" w:rsidRPr="00D00DA5" w:rsidRDefault="00D00DA5" w:rsidP="00D00DA5">
            <w:pPr>
              <w:tabs>
                <w:tab w:val="decimal" w:pos="799"/>
              </w:tabs>
              <w:spacing w:line="220" w:lineRule="exact"/>
              <w:ind w:right="11"/>
              <w:rPr>
                <w:rFonts w:ascii="CordiaUPC" w:eastAsia="Times New Roman" w:hAnsi="CordiaUPC" w:cs="CordiaUPC"/>
                <w:sz w:val="26"/>
                <w:szCs w:val="26"/>
              </w:rPr>
            </w:pPr>
          </w:p>
          <w:p w14:paraId="7DBE18A6" w14:textId="2BF3E3D5" w:rsidR="00D00DA5" w:rsidRPr="00D00DA5" w:rsidRDefault="00D00DA5" w:rsidP="00D00DA5">
            <w:pPr>
              <w:tabs>
                <w:tab w:val="decimal" w:pos="799"/>
              </w:tabs>
              <w:spacing w:line="220" w:lineRule="exact"/>
              <w:ind w:right="11"/>
              <w:rPr>
                <w:rFonts w:ascii="CordiaUPC" w:eastAsia="Times New Roman" w:hAnsi="CordiaUPC" w:cs="CordiaUPC"/>
                <w:sz w:val="26"/>
                <w:szCs w:val="26"/>
              </w:rPr>
            </w:pPr>
            <w:r w:rsidRPr="00D00DA5">
              <w:rPr>
                <w:rFonts w:ascii="CordiaUPC" w:eastAsia="Times New Roman" w:hAnsi="CordiaUPC" w:cs="CordiaUPC" w:hint="cs"/>
                <w:sz w:val="26"/>
                <w:szCs w:val="26"/>
              </w:rPr>
              <w:t>1</w:t>
            </w:r>
          </w:p>
        </w:tc>
      </w:tr>
      <w:tr w:rsidR="00D00DA5" w:rsidRPr="00D00DA5" w14:paraId="7A7E47D1" w14:textId="77777777" w:rsidTr="00D00DA5">
        <w:trPr>
          <w:cantSplit/>
        </w:trPr>
        <w:tc>
          <w:tcPr>
            <w:tcW w:w="5040" w:type="dxa"/>
          </w:tcPr>
          <w:p w14:paraId="11E79BDF" w14:textId="77777777" w:rsidR="00D00DA5" w:rsidRPr="00D00DA5" w:rsidRDefault="00D00DA5" w:rsidP="00D00DA5">
            <w:pPr>
              <w:spacing w:line="220" w:lineRule="exact"/>
              <w:ind w:left="149" w:hanging="149"/>
              <w:rPr>
                <w:rFonts w:ascii="CordiaUPC" w:eastAsia="Times New Roman" w:hAnsi="CordiaUPC" w:cs="CordiaUPC"/>
                <w:sz w:val="26"/>
                <w:szCs w:val="26"/>
              </w:rPr>
            </w:pPr>
            <w:r w:rsidRPr="00D00DA5">
              <w:rPr>
                <w:rFonts w:ascii="CordiaUPC" w:eastAsia="Times New Roman" w:hAnsi="CordiaUPC" w:cs="CordiaUPC" w:hint="cs"/>
                <w:sz w:val="26"/>
                <w:szCs w:val="26"/>
              </w:rPr>
              <w:t>Tax effect of income and expenses that are not taxable</w:t>
            </w:r>
          </w:p>
        </w:tc>
        <w:tc>
          <w:tcPr>
            <w:tcW w:w="864" w:type="dxa"/>
            <w:vAlign w:val="bottom"/>
          </w:tcPr>
          <w:p w14:paraId="7D5362EC" w14:textId="77777777" w:rsidR="00D00DA5" w:rsidRPr="00D00DA5" w:rsidRDefault="00D00DA5" w:rsidP="00D00DA5">
            <w:pPr>
              <w:tabs>
                <w:tab w:val="decimal" w:pos="551"/>
              </w:tabs>
              <w:spacing w:line="220" w:lineRule="exact"/>
              <w:rPr>
                <w:rFonts w:ascii="CordiaUPC" w:eastAsia="Times New Roman" w:hAnsi="CordiaUPC" w:cs="CordiaUPC"/>
                <w:sz w:val="26"/>
                <w:szCs w:val="26"/>
              </w:rPr>
            </w:pPr>
          </w:p>
        </w:tc>
        <w:tc>
          <w:tcPr>
            <w:tcW w:w="180" w:type="dxa"/>
          </w:tcPr>
          <w:p w14:paraId="0306E3D3" w14:textId="77777777" w:rsidR="00D00DA5" w:rsidRPr="00D00DA5" w:rsidRDefault="00D00DA5" w:rsidP="00D00DA5">
            <w:pPr>
              <w:tabs>
                <w:tab w:val="decimal" w:pos="765"/>
              </w:tabs>
              <w:spacing w:line="220" w:lineRule="exact"/>
              <w:rPr>
                <w:rFonts w:ascii="CordiaUPC" w:eastAsia="Times New Roman" w:hAnsi="CordiaUPC" w:cs="CordiaUPC"/>
                <w:sz w:val="26"/>
                <w:szCs w:val="26"/>
              </w:rPr>
            </w:pPr>
          </w:p>
        </w:tc>
        <w:tc>
          <w:tcPr>
            <w:tcW w:w="1080" w:type="dxa"/>
            <w:vAlign w:val="bottom"/>
          </w:tcPr>
          <w:p w14:paraId="3A5EB6B2" w14:textId="77777777" w:rsidR="00D00DA5" w:rsidRPr="00D00DA5" w:rsidRDefault="00D00DA5" w:rsidP="00D00DA5">
            <w:pPr>
              <w:tabs>
                <w:tab w:val="decimal" w:pos="799"/>
              </w:tabs>
              <w:spacing w:line="220" w:lineRule="exact"/>
              <w:rPr>
                <w:rFonts w:ascii="CordiaUPC" w:eastAsia="Times New Roman" w:hAnsi="CordiaUPC" w:cs="CordiaUPC"/>
                <w:sz w:val="26"/>
                <w:szCs w:val="26"/>
              </w:rPr>
            </w:pPr>
          </w:p>
        </w:tc>
        <w:tc>
          <w:tcPr>
            <w:tcW w:w="180" w:type="dxa"/>
          </w:tcPr>
          <w:p w14:paraId="5E93A87A" w14:textId="77777777" w:rsidR="00D00DA5" w:rsidRPr="00D00DA5" w:rsidRDefault="00D00DA5" w:rsidP="00D00DA5">
            <w:pPr>
              <w:tabs>
                <w:tab w:val="decimal" w:pos="765"/>
              </w:tabs>
              <w:spacing w:line="220" w:lineRule="exact"/>
              <w:rPr>
                <w:rFonts w:ascii="CordiaUPC" w:eastAsia="Times New Roman" w:hAnsi="CordiaUPC" w:cs="CordiaUPC"/>
                <w:sz w:val="26"/>
                <w:szCs w:val="26"/>
              </w:rPr>
            </w:pPr>
          </w:p>
        </w:tc>
        <w:tc>
          <w:tcPr>
            <w:tcW w:w="864" w:type="dxa"/>
            <w:vAlign w:val="bottom"/>
          </w:tcPr>
          <w:p w14:paraId="61B32AAF" w14:textId="77777777" w:rsidR="00D00DA5" w:rsidRPr="00D00DA5" w:rsidRDefault="00D00DA5" w:rsidP="00D00DA5">
            <w:pPr>
              <w:tabs>
                <w:tab w:val="decimal" w:pos="551"/>
              </w:tabs>
              <w:spacing w:line="220" w:lineRule="exact"/>
              <w:rPr>
                <w:rFonts w:ascii="CordiaUPC" w:eastAsia="Times New Roman" w:hAnsi="CordiaUPC" w:cs="CordiaUPC"/>
                <w:sz w:val="26"/>
                <w:szCs w:val="26"/>
              </w:rPr>
            </w:pPr>
          </w:p>
        </w:tc>
        <w:tc>
          <w:tcPr>
            <w:tcW w:w="180" w:type="dxa"/>
          </w:tcPr>
          <w:p w14:paraId="317957AA" w14:textId="77777777" w:rsidR="00D00DA5" w:rsidRPr="00D00DA5" w:rsidRDefault="00D00DA5" w:rsidP="00D00DA5">
            <w:pPr>
              <w:tabs>
                <w:tab w:val="decimal" w:pos="765"/>
              </w:tabs>
              <w:spacing w:line="220" w:lineRule="exact"/>
              <w:rPr>
                <w:rFonts w:ascii="CordiaUPC" w:eastAsia="Times New Roman" w:hAnsi="CordiaUPC" w:cs="CordiaUPC"/>
                <w:sz w:val="26"/>
                <w:szCs w:val="26"/>
              </w:rPr>
            </w:pPr>
          </w:p>
        </w:tc>
        <w:tc>
          <w:tcPr>
            <w:tcW w:w="1080" w:type="dxa"/>
            <w:vAlign w:val="bottom"/>
          </w:tcPr>
          <w:p w14:paraId="1724D14D" w14:textId="77777777" w:rsidR="00D00DA5" w:rsidRPr="00D00DA5" w:rsidRDefault="00D00DA5" w:rsidP="00D00DA5">
            <w:pPr>
              <w:tabs>
                <w:tab w:val="decimal" w:pos="799"/>
              </w:tabs>
              <w:spacing w:line="220" w:lineRule="exact"/>
              <w:rPr>
                <w:rFonts w:ascii="CordiaUPC" w:eastAsia="Times New Roman" w:hAnsi="CordiaUPC" w:cs="CordiaUPC"/>
                <w:sz w:val="26"/>
                <w:szCs w:val="26"/>
              </w:rPr>
            </w:pPr>
          </w:p>
        </w:tc>
      </w:tr>
      <w:tr w:rsidR="00D00DA5" w:rsidRPr="00D00DA5" w14:paraId="3A9B50DA" w14:textId="77777777" w:rsidTr="00D00DA5">
        <w:trPr>
          <w:cantSplit/>
        </w:trPr>
        <w:tc>
          <w:tcPr>
            <w:tcW w:w="5040" w:type="dxa"/>
          </w:tcPr>
          <w:p w14:paraId="59961CC1" w14:textId="77777777" w:rsidR="00D00DA5" w:rsidRPr="00D00DA5" w:rsidRDefault="00D00DA5" w:rsidP="00D00DA5">
            <w:pPr>
              <w:spacing w:line="220" w:lineRule="exact"/>
              <w:ind w:left="149" w:hanging="149"/>
              <w:rPr>
                <w:rFonts w:ascii="CordiaUPC" w:eastAsia="Times New Roman" w:hAnsi="CordiaUPC" w:cs="CordiaUPC"/>
                <w:sz w:val="26"/>
                <w:szCs w:val="26"/>
              </w:rPr>
            </w:pPr>
            <w:r w:rsidRPr="00D00DA5">
              <w:rPr>
                <w:rFonts w:ascii="CordiaUPC" w:eastAsia="Times New Roman" w:hAnsi="CordiaUPC" w:cs="CordiaUPC" w:hint="cs"/>
                <w:sz w:val="26"/>
                <w:szCs w:val="26"/>
              </w:rPr>
              <w:t xml:space="preserve">   income or not </w:t>
            </w:r>
            <w:proofErr w:type="spellStart"/>
            <w:r w:rsidRPr="00D00DA5">
              <w:rPr>
                <w:rFonts w:ascii="CordiaUPC" w:eastAsia="Times New Roman" w:hAnsi="CordiaUPC" w:cs="CordiaUPC" w:hint="cs"/>
                <w:sz w:val="26"/>
                <w:szCs w:val="26"/>
              </w:rPr>
              <w:t>deductable</w:t>
            </w:r>
            <w:proofErr w:type="spellEnd"/>
            <w:r w:rsidRPr="00D00DA5">
              <w:rPr>
                <w:rFonts w:ascii="CordiaUPC" w:eastAsia="Times New Roman" w:hAnsi="CordiaUPC" w:cs="CordiaUPC" w:hint="cs"/>
                <w:sz w:val="26"/>
                <w:szCs w:val="26"/>
              </w:rPr>
              <w:t xml:space="preserve"> in determining taxable profit, net</w:t>
            </w:r>
          </w:p>
        </w:tc>
        <w:tc>
          <w:tcPr>
            <w:tcW w:w="864" w:type="dxa"/>
            <w:vAlign w:val="bottom"/>
          </w:tcPr>
          <w:p w14:paraId="6ED9ED74" w14:textId="688A4A0A" w:rsidR="00D00DA5" w:rsidRPr="00D00DA5" w:rsidRDefault="0023003B" w:rsidP="00D00DA5">
            <w:pPr>
              <w:tabs>
                <w:tab w:val="decimal" w:pos="551"/>
              </w:tabs>
              <w:spacing w:line="220" w:lineRule="exact"/>
              <w:rPr>
                <w:rFonts w:ascii="CordiaUPC" w:eastAsia="Times New Roman" w:hAnsi="CordiaUPC" w:cs="CordiaUPC"/>
                <w:sz w:val="26"/>
                <w:szCs w:val="26"/>
              </w:rPr>
            </w:pPr>
            <w:r>
              <w:rPr>
                <w:rFonts w:ascii="CordiaUPC" w:eastAsia="Times New Roman" w:hAnsi="CordiaUPC" w:cs="CordiaUPC"/>
                <w:sz w:val="26"/>
                <w:szCs w:val="26"/>
              </w:rPr>
              <w:t>-</w:t>
            </w:r>
          </w:p>
        </w:tc>
        <w:tc>
          <w:tcPr>
            <w:tcW w:w="180" w:type="dxa"/>
          </w:tcPr>
          <w:p w14:paraId="39777713" w14:textId="77777777" w:rsidR="00D00DA5" w:rsidRPr="00D00DA5" w:rsidRDefault="00D00DA5" w:rsidP="00D00DA5">
            <w:pPr>
              <w:tabs>
                <w:tab w:val="decimal" w:pos="765"/>
              </w:tabs>
              <w:spacing w:line="220" w:lineRule="exact"/>
              <w:rPr>
                <w:rFonts w:ascii="CordiaUPC" w:eastAsia="Times New Roman" w:hAnsi="CordiaUPC" w:cs="CordiaUPC"/>
                <w:sz w:val="26"/>
                <w:szCs w:val="26"/>
              </w:rPr>
            </w:pPr>
          </w:p>
        </w:tc>
        <w:tc>
          <w:tcPr>
            <w:tcW w:w="1080" w:type="dxa"/>
            <w:vAlign w:val="bottom"/>
          </w:tcPr>
          <w:p w14:paraId="371FD82A" w14:textId="43DC6D13" w:rsidR="00D00DA5" w:rsidRPr="00D00DA5" w:rsidRDefault="0023003B" w:rsidP="00D00DA5">
            <w:pPr>
              <w:tabs>
                <w:tab w:val="decimal" w:pos="799"/>
              </w:tabs>
              <w:spacing w:line="220" w:lineRule="exact"/>
              <w:rPr>
                <w:rFonts w:ascii="CordiaUPC" w:eastAsia="Times New Roman" w:hAnsi="CordiaUPC" w:cs="CordiaUPC"/>
                <w:sz w:val="26"/>
                <w:szCs w:val="26"/>
              </w:rPr>
            </w:pPr>
            <w:r>
              <w:rPr>
                <w:rFonts w:ascii="CordiaUPC" w:eastAsia="Times New Roman" w:hAnsi="CordiaUPC" w:cs="CordiaUPC"/>
                <w:sz w:val="26"/>
                <w:szCs w:val="26"/>
              </w:rPr>
              <w:t>(11)</w:t>
            </w:r>
          </w:p>
        </w:tc>
        <w:tc>
          <w:tcPr>
            <w:tcW w:w="180" w:type="dxa"/>
          </w:tcPr>
          <w:p w14:paraId="5BB488F1" w14:textId="77777777" w:rsidR="00D00DA5" w:rsidRPr="00D00DA5" w:rsidRDefault="00D00DA5" w:rsidP="00D00DA5">
            <w:pPr>
              <w:tabs>
                <w:tab w:val="decimal" w:pos="765"/>
              </w:tabs>
              <w:spacing w:line="220" w:lineRule="exact"/>
              <w:rPr>
                <w:rFonts w:ascii="CordiaUPC" w:eastAsia="Times New Roman" w:hAnsi="CordiaUPC" w:cs="CordiaUPC"/>
                <w:sz w:val="26"/>
                <w:szCs w:val="26"/>
              </w:rPr>
            </w:pPr>
          </w:p>
        </w:tc>
        <w:tc>
          <w:tcPr>
            <w:tcW w:w="864" w:type="dxa"/>
            <w:vAlign w:val="bottom"/>
          </w:tcPr>
          <w:p w14:paraId="37F65C8B" w14:textId="0B15DFC4" w:rsidR="00D00DA5" w:rsidRPr="00D00DA5" w:rsidRDefault="00D00DA5" w:rsidP="00D00DA5">
            <w:pPr>
              <w:tabs>
                <w:tab w:val="decimal" w:pos="551"/>
              </w:tabs>
              <w:spacing w:line="220" w:lineRule="exact"/>
              <w:rPr>
                <w:rFonts w:ascii="CordiaUPC" w:eastAsia="Times New Roman" w:hAnsi="CordiaUPC" w:cs="CordiaUPC"/>
                <w:sz w:val="26"/>
                <w:szCs w:val="26"/>
              </w:rPr>
            </w:pPr>
            <w:r w:rsidRPr="00D00DA5">
              <w:rPr>
                <w:rFonts w:ascii="CordiaUPC" w:eastAsia="Times New Roman" w:hAnsi="CordiaUPC" w:cs="CordiaUPC" w:hint="cs"/>
                <w:sz w:val="26"/>
                <w:szCs w:val="26"/>
              </w:rPr>
              <w:t>1</w:t>
            </w:r>
          </w:p>
        </w:tc>
        <w:tc>
          <w:tcPr>
            <w:tcW w:w="180" w:type="dxa"/>
          </w:tcPr>
          <w:p w14:paraId="014915EB" w14:textId="77777777" w:rsidR="00D00DA5" w:rsidRPr="00D00DA5" w:rsidRDefault="00D00DA5" w:rsidP="00D00DA5">
            <w:pPr>
              <w:tabs>
                <w:tab w:val="decimal" w:pos="765"/>
              </w:tabs>
              <w:spacing w:line="220" w:lineRule="exact"/>
              <w:rPr>
                <w:rFonts w:ascii="CordiaUPC" w:eastAsia="Times New Roman" w:hAnsi="CordiaUPC" w:cs="CordiaUPC"/>
                <w:sz w:val="26"/>
                <w:szCs w:val="26"/>
              </w:rPr>
            </w:pPr>
          </w:p>
        </w:tc>
        <w:tc>
          <w:tcPr>
            <w:tcW w:w="1080" w:type="dxa"/>
            <w:vAlign w:val="bottom"/>
          </w:tcPr>
          <w:p w14:paraId="6BDA8E8B" w14:textId="712A1A0E" w:rsidR="00D00DA5" w:rsidRPr="00D00DA5" w:rsidRDefault="00D00DA5" w:rsidP="00D00DA5">
            <w:pPr>
              <w:tabs>
                <w:tab w:val="decimal" w:pos="799"/>
              </w:tabs>
              <w:spacing w:line="220" w:lineRule="exact"/>
              <w:rPr>
                <w:rFonts w:ascii="CordiaUPC" w:eastAsia="Times New Roman" w:hAnsi="CordiaUPC" w:cs="CordiaUPC"/>
                <w:sz w:val="26"/>
                <w:szCs w:val="26"/>
              </w:rPr>
            </w:pPr>
            <w:r w:rsidRPr="00D00DA5">
              <w:rPr>
                <w:rFonts w:ascii="CordiaUPC" w:eastAsia="Times New Roman" w:hAnsi="CordiaUPC" w:cs="CordiaUPC" w:hint="cs"/>
                <w:sz w:val="26"/>
                <w:szCs w:val="26"/>
              </w:rPr>
              <w:t>26</w:t>
            </w:r>
          </w:p>
        </w:tc>
      </w:tr>
      <w:tr w:rsidR="00D00DA5" w:rsidRPr="00D00DA5" w14:paraId="58945B88" w14:textId="77777777" w:rsidTr="00D00DA5">
        <w:trPr>
          <w:cantSplit/>
        </w:trPr>
        <w:tc>
          <w:tcPr>
            <w:tcW w:w="5040" w:type="dxa"/>
          </w:tcPr>
          <w:p w14:paraId="73797EDA" w14:textId="77777777" w:rsidR="00D00DA5" w:rsidRPr="00D00DA5" w:rsidRDefault="00D00DA5" w:rsidP="00D00DA5">
            <w:pPr>
              <w:spacing w:line="220" w:lineRule="exact"/>
              <w:rPr>
                <w:rFonts w:ascii="CordiaUPC" w:eastAsia="Times New Roman" w:hAnsi="CordiaUPC" w:cs="CordiaUPC"/>
                <w:b/>
                <w:bCs/>
                <w:sz w:val="26"/>
                <w:szCs w:val="26"/>
              </w:rPr>
            </w:pPr>
            <w:r w:rsidRPr="00D00DA5">
              <w:rPr>
                <w:rFonts w:ascii="CordiaUPC" w:eastAsia="Times New Roman" w:hAnsi="CordiaUPC" w:cs="CordiaUPC" w:hint="cs"/>
                <w:b/>
                <w:bCs/>
                <w:sz w:val="26"/>
                <w:szCs w:val="26"/>
              </w:rPr>
              <w:t>Total</w:t>
            </w:r>
          </w:p>
        </w:tc>
        <w:tc>
          <w:tcPr>
            <w:tcW w:w="864" w:type="dxa"/>
            <w:tcBorders>
              <w:top w:val="single" w:sz="4" w:space="0" w:color="auto"/>
              <w:left w:val="nil"/>
              <w:bottom w:val="double" w:sz="4" w:space="0" w:color="auto"/>
              <w:right w:val="nil"/>
            </w:tcBorders>
          </w:tcPr>
          <w:p w14:paraId="1704723A" w14:textId="5A0005A2" w:rsidR="00D00DA5" w:rsidRPr="00D00DA5" w:rsidRDefault="0023003B" w:rsidP="00D00DA5">
            <w:pPr>
              <w:tabs>
                <w:tab w:val="decimal" w:pos="551"/>
              </w:tabs>
              <w:spacing w:line="220" w:lineRule="exact"/>
              <w:rPr>
                <w:rFonts w:ascii="CordiaUPC" w:eastAsia="Times New Roman" w:hAnsi="CordiaUPC" w:cs="CordiaUPC"/>
                <w:b/>
                <w:bCs/>
                <w:sz w:val="26"/>
                <w:szCs w:val="26"/>
              </w:rPr>
            </w:pPr>
            <w:r>
              <w:rPr>
                <w:rFonts w:ascii="CordiaUPC" w:eastAsia="Times New Roman" w:hAnsi="CordiaUPC" w:cs="CordiaUPC"/>
                <w:b/>
                <w:bCs/>
                <w:sz w:val="26"/>
                <w:szCs w:val="26"/>
              </w:rPr>
              <w:t>19</w:t>
            </w:r>
          </w:p>
        </w:tc>
        <w:tc>
          <w:tcPr>
            <w:tcW w:w="180" w:type="dxa"/>
          </w:tcPr>
          <w:p w14:paraId="209EC675" w14:textId="77777777" w:rsidR="00D00DA5" w:rsidRPr="00D00DA5" w:rsidRDefault="00D00DA5" w:rsidP="00D00DA5">
            <w:pPr>
              <w:tabs>
                <w:tab w:val="decimal" w:pos="765"/>
              </w:tabs>
              <w:spacing w:line="22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tcPr>
          <w:p w14:paraId="06303081" w14:textId="095879B7" w:rsidR="00D00DA5" w:rsidRPr="00D00DA5" w:rsidRDefault="0023003B" w:rsidP="00D00DA5">
            <w:pPr>
              <w:tabs>
                <w:tab w:val="decimal" w:pos="799"/>
              </w:tabs>
              <w:spacing w:line="22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653</w:t>
            </w:r>
          </w:p>
        </w:tc>
        <w:tc>
          <w:tcPr>
            <w:tcW w:w="180" w:type="dxa"/>
          </w:tcPr>
          <w:p w14:paraId="01C1689C" w14:textId="77777777" w:rsidR="00D00DA5" w:rsidRPr="00D00DA5" w:rsidRDefault="00D00DA5" w:rsidP="00D00DA5">
            <w:pPr>
              <w:tabs>
                <w:tab w:val="decimal" w:pos="765"/>
              </w:tabs>
              <w:spacing w:line="220" w:lineRule="exact"/>
              <w:jc w:val="center"/>
              <w:rPr>
                <w:rFonts w:ascii="CordiaUPC" w:eastAsia="Times New Roman" w:hAnsi="CordiaUPC" w:cs="CordiaUPC"/>
                <w:b/>
                <w:bCs/>
                <w:sz w:val="26"/>
                <w:szCs w:val="26"/>
              </w:rPr>
            </w:pPr>
          </w:p>
        </w:tc>
        <w:tc>
          <w:tcPr>
            <w:tcW w:w="864" w:type="dxa"/>
            <w:tcBorders>
              <w:top w:val="single" w:sz="4" w:space="0" w:color="auto"/>
              <w:left w:val="nil"/>
              <w:bottom w:val="double" w:sz="4" w:space="0" w:color="auto"/>
              <w:right w:val="nil"/>
            </w:tcBorders>
          </w:tcPr>
          <w:p w14:paraId="73D6CE6F" w14:textId="0114B872" w:rsidR="00D00DA5" w:rsidRPr="00D00DA5" w:rsidRDefault="00D00DA5" w:rsidP="00D00DA5">
            <w:pPr>
              <w:tabs>
                <w:tab w:val="decimal" w:pos="551"/>
              </w:tabs>
              <w:spacing w:line="220" w:lineRule="exact"/>
              <w:rPr>
                <w:rFonts w:ascii="CordiaUPC" w:eastAsia="Times New Roman" w:hAnsi="CordiaUPC" w:cs="CordiaUPC"/>
                <w:b/>
                <w:bCs/>
                <w:sz w:val="26"/>
                <w:szCs w:val="26"/>
              </w:rPr>
            </w:pPr>
            <w:r w:rsidRPr="00D00DA5">
              <w:rPr>
                <w:rFonts w:ascii="CordiaUPC" w:eastAsia="Times New Roman" w:hAnsi="CordiaUPC" w:cs="CordiaUPC" w:hint="cs"/>
                <w:b/>
                <w:bCs/>
                <w:sz w:val="26"/>
                <w:szCs w:val="26"/>
              </w:rPr>
              <w:t>19</w:t>
            </w:r>
          </w:p>
        </w:tc>
        <w:tc>
          <w:tcPr>
            <w:tcW w:w="180" w:type="dxa"/>
          </w:tcPr>
          <w:p w14:paraId="12BA6726" w14:textId="77777777" w:rsidR="00D00DA5" w:rsidRPr="00D00DA5" w:rsidRDefault="00D00DA5" w:rsidP="00D00DA5">
            <w:pPr>
              <w:tabs>
                <w:tab w:val="decimal" w:pos="765"/>
              </w:tabs>
              <w:spacing w:line="22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tcPr>
          <w:p w14:paraId="1413D9B9" w14:textId="4E965373" w:rsidR="00D00DA5" w:rsidRPr="00D00DA5" w:rsidRDefault="00D00DA5" w:rsidP="00D00DA5">
            <w:pPr>
              <w:tabs>
                <w:tab w:val="decimal" w:pos="799"/>
              </w:tabs>
              <w:spacing w:line="220" w:lineRule="exact"/>
              <w:ind w:right="11"/>
              <w:rPr>
                <w:rFonts w:ascii="CordiaUPC" w:eastAsia="Times New Roman" w:hAnsi="CordiaUPC" w:cs="CordiaUPC"/>
                <w:b/>
                <w:bCs/>
                <w:sz w:val="26"/>
                <w:szCs w:val="26"/>
              </w:rPr>
            </w:pPr>
            <w:r w:rsidRPr="00D00DA5">
              <w:rPr>
                <w:rFonts w:ascii="CordiaUPC" w:eastAsia="Times New Roman" w:hAnsi="CordiaUPC" w:cs="CordiaUPC" w:hint="cs"/>
                <w:b/>
                <w:bCs/>
                <w:sz w:val="26"/>
                <w:szCs w:val="26"/>
              </w:rPr>
              <w:t>941</w:t>
            </w:r>
          </w:p>
        </w:tc>
      </w:tr>
    </w:tbl>
    <w:p w14:paraId="4E885BA1" w14:textId="77777777" w:rsidR="00D00DA5" w:rsidRPr="004F2357" w:rsidRDefault="00D00DA5" w:rsidP="00D00DA5">
      <w:pPr>
        <w:tabs>
          <w:tab w:val="left" w:pos="540"/>
          <w:tab w:val="left" w:pos="1080"/>
        </w:tabs>
        <w:spacing w:line="240" w:lineRule="auto"/>
        <w:ind w:right="389"/>
        <w:jc w:val="thaiDistribute"/>
        <w:rPr>
          <w:rFonts w:ascii="CordiaUPC" w:eastAsia="Times New Roman" w:hAnsi="CordiaUPC" w:cs="CordiaUPC"/>
          <w:szCs w:val="22"/>
          <w:lang w:val="en-AU" w:bidi="th-TH"/>
        </w:rPr>
      </w:pPr>
    </w:p>
    <w:tbl>
      <w:tblPr>
        <w:tblW w:w="9468" w:type="dxa"/>
        <w:tblInd w:w="450" w:type="dxa"/>
        <w:tblLayout w:type="fixed"/>
        <w:tblCellMar>
          <w:left w:w="79" w:type="dxa"/>
          <w:right w:w="79" w:type="dxa"/>
        </w:tblCellMar>
        <w:tblLook w:val="04A0" w:firstRow="1" w:lastRow="0" w:firstColumn="1" w:lastColumn="0" w:noHBand="0" w:noVBand="1"/>
      </w:tblPr>
      <w:tblGrid>
        <w:gridCol w:w="5040"/>
        <w:gridCol w:w="864"/>
        <w:gridCol w:w="180"/>
        <w:gridCol w:w="1080"/>
        <w:gridCol w:w="180"/>
        <w:gridCol w:w="864"/>
        <w:gridCol w:w="180"/>
        <w:gridCol w:w="1080"/>
      </w:tblGrid>
      <w:tr w:rsidR="00D00DA5" w:rsidRPr="00D00DA5" w14:paraId="7BED95DE" w14:textId="77777777" w:rsidTr="00D00DA5">
        <w:trPr>
          <w:cantSplit/>
          <w:tblHeader/>
        </w:trPr>
        <w:tc>
          <w:tcPr>
            <w:tcW w:w="5040" w:type="dxa"/>
          </w:tcPr>
          <w:p w14:paraId="6030068E" w14:textId="77777777" w:rsidR="00D00DA5" w:rsidRPr="00D00DA5" w:rsidRDefault="00D00DA5" w:rsidP="00D00DA5">
            <w:pPr>
              <w:tabs>
                <w:tab w:val="decimal" w:pos="765"/>
              </w:tabs>
              <w:spacing w:line="240" w:lineRule="exact"/>
              <w:jc w:val="center"/>
              <w:rPr>
                <w:rFonts w:ascii="CordiaUPC" w:eastAsia="Times New Roman" w:hAnsi="CordiaUPC" w:cs="CordiaUPC"/>
                <w:sz w:val="26"/>
                <w:szCs w:val="26"/>
              </w:rPr>
            </w:pPr>
          </w:p>
        </w:tc>
        <w:tc>
          <w:tcPr>
            <w:tcW w:w="4428" w:type="dxa"/>
            <w:gridSpan w:val="7"/>
          </w:tcPr>
          <w:p w14:paraId="2D7851F9" w14:textId="77777777" w:rsidR="00D00DA5" w:rsidRPr="00D00DA5" w:rsidRDefault="00D00DA5" w:rsidP="00D00DA5">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b/>
                <w:sz w:val="26"/>
                <w:szCs w:val="26"/>
              </w:rPr>
              <w:t>Bank only</w:t>
            </w:r>
          </w:p>
        </w:tc>
      </w:tr>
      <w:tr w:rsidR="00D00DA5" w:rsidRPr="00D00DA5" w14:paraId="58CA2F58" w14:textId="77777777" w:rsidTr="00D00DA5">
        <w:trPr>
          <w:cantSplit/>
          <w:tblHeader/>
        </w:trPr>
        <w:tc>
          <w:tcPr>
            <w:tcW w:w="5040" w:type="dxa"/>
          </w:tcPr>
          <w:p w14:paraId="649B72BD" w14:textId="2E1E5706" w:rsidR="00D00DA5" w:rsidRPr="00D00DA5" w:rsidRDefault="00D00DA5" w:rsidP="00D00DA5">
            <w:pPr>
              <w:tabs>
                <w:tab w:val="decimal" w:pos="765"/>
              </w:tabs>
              <w:spacing w:line="240" w:lineRule="exact"/>
              <w:rPr>
                <w:rFonts w:ascii="CordiaUPC" w:eastAsia="Times New Roman" w:hAnsi="CordiaUPC" w:cs="CordiaUPC"/>
                <w:sz w:val="26"/>
                <w:szCs w:val="26"/>
              </w:rPr>
            </w:pPr>
            <w:r w:rsidRPr="00D00DA5">
              <w:rPr>
                <w:rFonts w:ascii="CordiaUPC" w:eastAsia="Times New Roman" w:hAnsi="CordiaUPC" w:cs="CordiaUPC" w:hint="cs"/>
                <w:b/>
                <w:bCs/>
                <w:i/>
                <w:iCs/>
                <w:sz w:val="26"/>
                <w:szCs w:val="26"/>
                <w:lang w:val="en-US"/>
              </w:rPr>
              <w:t>Three-month period ended 31 March</w:t>
            </w:r>
          </w:p>
        </w:tc>
        <w:tc>
          <w:tcPr>
            <w:tcW w:w="2124" w:type="dxa"/>
            <w:gridSpan w:val="3"/>
          </w:tcPr>
          <w:p w14:paraId="3A8D97B3" w14:textId="552B2EF4" w:rsidR="00D00DA5" w:rsidRPr="00D00DA5" w:rsidRDefault="00D00DA5" w:rsidP="00D00DA5">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bCs/>
                <w:sz w:val="26"/>
                <w:szCs w:val="26"/>
              </w:rPr>
              <w:t>202</w:t>
            </w:r>
            <w:r>
              <w:rPr>
                <w:rFonts w:ascii="CordiaUPC" w:eastAsia="Times New Roman" w:hAnsi="CordiaUPC" w:cs="CordiaUPC"/>
                <w:bCs/>
                <w:sz w:val="26"/>
                <w:szCs w:val="26"/>
              </w:rPr>
              <w:t>1</w:t>
            </w:r>
          </w:p>
        </w:tc>
        <w:tc>
          <w:tcPr>
            <w:tcW w:w="180" w:type="dxa"/>
          </w:tcPr>
          <w:p w14:paraId="65017C1A" w14:textId="77777777" w:rsidR="00D00DA5" w:rsidRPr="00D00DA5" w:rsidRDefault="00D00DA5" w:rsidP="00D00DA5">
            <w:pPr>
              <w:tabs>
                <w:tab w:val="left" w:pos="720"/>
                <w:tab w:val="decimal" w:pos="765"/>
              </w:tabs>
              <w:spacing w:line="240" w:lineRule="exact"/>
              <w:jc w:val="center"/>
              <w:rPr>
                <w:rFonts w:ascii="CordiaUPC" w:eastAsia="Times New Roman" w:hAnsi="CordiaUPC" w:cs="CordiaUPC"/>
                <w:i/>
                <w:iCs/>
                <w:sz w:val="26"/>
                <w:szCs w:val="26"/>
              </w:rPr>
            </w:pPr>
          </w:p>
        </w:tc>
        <w:tc>
          <w:tcPr>
            <w:tcW w:w="2124" w:type="dxa"/>
            <w:gridSpan w:val="3"/>
          </w:tcPr>
          <w:p w14:paraId="0502D5A1" w14:textId="187523FA" w:rsidR="00D00DA5" w:rsidRPr="00D00DA5" w:rsidRDefault="00D00DA5" w:rsidP="00D00DA5">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bCs/>
                <w:sz w:val="26"/>
                <w:szCs w:val="26"/>
              </w:rPr>
              <w:t>20</w:t>
            </w:r>
            <w:r>
              <w:rPr>
                <w:rFonts w:ascii="CordiaUPC" w:eastAsia="Times New Roman" w:hAnsi="CordiaUPC" w:cs="CordiaUPC"/>
                <w:bCs/>
                <w:sz w:val="26"/>
                <w:szCs w:val="26"/>
              </w:rPr>
              <w:t>20</w:t>
            </w:r>
          </w:p>
        </w:tc>
      </w:tr>
      <w:tr w:rsidR="00D00DA5" w:rsidRPr="00D00DA5" w14:paraId="15C7D180" w14:textId="77777777" w:rsidTr="00D00DA5">
        <w:trPr>
          <w:cantSplit/>
          <w:tblHeader/>
        </w:trPr>
        <w:tc>
          <w:tcPr>
            <w:tcW w:w="5040" w:type="dxa"/>
          </w:tcPr>
          <w:p w14:paraId="5F87231A" w14:textId="77777777" w:rsidR="00D00DA5" w:rsidRPr="00D00DA5" w:rsidRDefault="00D00DA5" w:rsidP="00D00DA5">
            <w:pPr>
              <w:tabs>
                <w:tab w:val="decimal" w:pos="765"/>
              </w:tabs>
              <w:spacing w:line="240" w:lineRule="exact"/>
              <w:jc w:val="center"/>
              <w:rPr>
                <w:rFonts w:ascii="CordiaUPC" w:eastAsia="Times New Roman" w:hAnsi="CordiaUPC" w:cs="CordiaUPC"/>
                <w:sz w:val="26"/>
                <w:szCs w:val="26"/>
              </w:rPr>
            </w:pPr>
          </w:p>
        </w:tc>
        <w:tc>
          <w:tcPr>
            <w:tcW w:w="864" w:type="dxa"/>
          </w:tcPr>
          <w:p w14:paraId="5E5A7802" w14:textId="77777777" w:rsidR="00D00DA5" w:rsidRPr="00D00DA5" w:rsidRDefault="00D00DA5" w:rsidP="00D00DA5">
            <w:pPr>
              <w:tabs>
                <w:tab w:val="left" w:pos="720"/>
                <w:tab w:val="decimal" w:pos="765"/>
              </w:tabs>
              <w:spacing w:line="240" w:lineRule="exact"/>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Rate</w:t>
            </w:r>
          </w:p>
        </w:tc>
        <w:tc>
          <w:tcPr>
            <w:tcW w:w="180" w:type="dxa"/>
          </w:tcPr>
          <w:p w14:paraId="4FBABD37" w14:textId="77777777" w:rsidR="00D00DA5" w:rsidRPr="00D00DA5" w:rsidRDefault="00D00DA5" w:rsidP="00D00DA5">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49F9D4AD" w14:textId="77777777" w:rsidR="00D00DA5" w:rsidRPr="00D00DA5" w:rsidRDefault="00D00DA5" w:rsidP="00D00DA5">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(in million</w:t>
            </w:r>
          </w:p>
        </w:tc>
        <w:tc>
          <w:tcPr>
            <w:tcW w:w="180" w:type="dxa"/>
          </w:tcPr>
          <w:p w14:paraId="1060C7B1" w14:textId="77777777" w:rsidR="00D00DA5" w:rsidRPr="00D00DA5" w:rsidRDefault="00D00DA5" w:rsidP="00D00DA5">
            <w:pPr>
              <w:tabs>
                <w:tab w:val="left" w:pos="720"/>
                <w:tab w:val="decimal" w:pos="765"/>
              </w:tabs>
              <w:spacing w:line="240" w:lineRule="exact"/>
              <w:jc w:val="center"/>
              <w:rPr>
                <w:rFonts w:ascii="CordiaUPC" w:eastAsia="Times New Roman" w:hAnsi="CordiaUPC" w:cs="CordiaUPC"/>
                <w:i/>
                <w:iCs/>
                <w:sz w:val="26"/>
                <w:szCs w:val="26"/>
              </w:rPr>
            </w:pPr>
          </w:p>
        </w:tc>
        <w:tc>
          <w:tcPr>
            <w:tcW w:w="864" w:type="dxa"/>
          </w:tcPr>
          <w:p w14:paraId="6BD998C8" w14:textId="77777777" w:rsidR="00D00DA5" w:rsidRPr="00D00DA5" w:rsidRDefault="00D00DA5" w:rsidP="00D00DA5">
            <w:pPr>
              <w:tabs>
                <w:tab w:val="left" w:pos="720"/>
                <w:tab w:val="decimal" w:pos="765"/>
              </w:tabs>
              <w:spacing w:line="240" w:lineRule="exact"/>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Rate</w:t>
            </w:r>
          </w:p>
        </w:tc>
        <w:tc>
          <w:tcPr>
            <w:tcW w:w="180" w:type="dxa"/>
          </w:tcPr>
          <w:p w14:paraId="15C71570" w14:textId="77777777" w:rsidR="00D00DA5" w:rsidRPr="00D00DA5" w:rsidRDefault="00D00DA5" w:rsidP="00D00DA5">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118E2901" w14:textId="77777777" w:rsidR="00D00DA5" w:rsidRPr="00D00DA5" w:rsidRDefault="00D00DA5" w:rsidP="00D00DA5">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(in million</w:t>
            </w:r>
          </w:p>
        </w:tc>
      </w:tr>
      <w:tr w:rsidR="00D00DA5" w:rsidRPr="00D00DA5" w14:paraId="5AC9E1D0" w14:textId="77777777" w:rsidTr="00D00DA5">
        <w:trPr>
          <w:cantSplit/>
          <w:tblHeader/>
        </w:trPr>
        <w:tc>
          <w:tcPr>
            <w:tcW w:w="5040" w:type="dxa"/>
          </w:tcPr>
          <w:p w14:paraId="2DBCCF94" w14:textId="77777777" w:rsidR="00D00DA5" w:rsidRPr="00D00DA5" w:rsidRDefault="00D00DA5" w:rsidP="00D00DA5">
            <w:pPr>
              <w:tabs>
                <w:tab w:val="decimal" w:pos="765"/>
              </w:tabs>
              <w:spacing w:line="240" w:lineRule="exact"/>
              <w:jc w:val="center"/>
              <w:rPr>
                <w:rFonts w:ascii="CordiaUPC" w:eastAsia="Times New Roman" w:hAnsi="CordiaUPC" w:cs="CordiaUPC"/>
                <w:sz w:val="26"/>
                <w:szCs w:val="26"/>
              </w:rPr>
            </w:pPr>
          </w:p>
        </w:tc>
        <w:tc>
          <w:tcPr>
            <w:tcW w:w="864" w:type="dxa"/>
          </w:tcPr>
          <w:p w14:paraId="3F741D75" w14:textId="77777777" w:rsidR="00D00DA5" w:rsidRPr="00D00DA5" w:rsidRDefault="00D00DA5" w:rsidP="00D00DA5">
            <w:pPr>
              <w:tabs>
                <w:tab w:val="left" w:pos="720"/>
                <w:tab w:val="decimal" w:pos="765"/>
              </w:tabs>
              <w:spacing w:line="240" w:lineRule="exact"/>
              <w:jc w:val="center"/>
              <w:rPr>
                <w:rFonts w:ascii="CordiaUPC" w:eastAsia="Times New Roman" w:hAnsi="CordiaUPC" w:cs="CordiaUPC"/>
                <w:i/>
                <w:iCs/>
                <w:sz w:val="26"/>
                <w:szCs w:val="26"/>
                <w:lang w:bidi="th-TH"/>
              </w:rPr>
            </w:pPr>
            <w:r w:rsidRPr="00D00DA5">
              <w:rPr>
                <w:rFonts w:ascii="CordiaUPC" w:eastAsia="Times New Roman" w:hAnsi="CordiaUPC" w:cs="CordiaUPC" w:hint="cs"/>
                <w:i/>
                <w:iCs/>
                <w:sz w:val="26"/>
                <w:szCs w:val="26"/>
                <w:lang w:bidi="th-TH"/>
              </w:rPr>
              <w:t xml:space="preserve"> (%)</w:t>
            </w:r>
          </w:p>
        </w:tc>
        <w:tc>
          <w:tcPr>
            <w:tcW w:w="180" w:type="dxa"/>
          </w:tcPr>
          <w:p w14:paraId="649AF049" w14:textId="77777777" w:rsidR="00D00DA5" w:rsidRPr="00D00DA5" w:rsidRDefault="00D00DA5" w:rsidP="00D00DA5">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2701181B" w14:textId="77777777" w:rsidR="00D00DA5" w:rsidRPr="00D00DA5" w:rsidRDefault="00D00DA5" w:rsidP="00D00DA5">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Baht)</w:t>
            </w:r>
          </w:p>
        </w:tc>
        <w:tc>
          <w:tcPr>
            <w:tcW w:w="180" w:type="dxa"/>
          </w:tcPr>
          <w:p w14:paraId="700699C0" w14:textId="77777777" w:rsidR="00D00DA5" w:rsidRPr="00D00DA5" w:rsidRDefault="00D00DA5" w:rsidP="00D00DA5">
            <w:pPr>
              <w:tabs>
                <w:tab w:val="left" w:pos="720"/>
                <w:tab w:val="decimal" w:pos="765"/>
              </w:tabs>
              <w:spacing w:line="240" w:lineRule="exact"/>
              <w:jc w:val="center"/>
              <w:rPr>
                <w:rFonts w:ascii="CordiaUPC" w:eastAsia="Times New Roman" w:hAnsi="CordiaUPC" w:cs="CordiaUPC"/>
                <w:i/>
                <w:iCs/>
                <w:sz w:val="26"/>
                <w:szCs w:val="26"/>
              </w:rPr>
            </w:pPr>
          </w:p>
        </w:tc>
        <w:tc>
          <w:tcPr>
            <w:tcW w:w="864" w:type="dxa"/>
          </w:tcPr>
          <w:p w14:paraId="484541B4" w14:textId="77777777" w:rsidR="00D00DA5" w:rsidRPr="00D00DA5" w:rsidRDefault="00D00DA5" w:rsidP="00D00DA5">
            <w:pPr>
              <w:tabs>
                <w:tab w:val="left" w:pos="720"/>
                <w:tab w:val="decimal" w:pos="765"/>
              </w:tabs>
              <w:spacing w:line="240" w:lineRule="exact"/>
              <w:jc w:val="center"/>
              <w:rPr>
                <w:rFonts w:ascii="CordiaUPC" w:eastAsia="Times New Roman" w:hAnsi="CordiaUPC" w:cs="CordiaUPC"/>
                <w:i/>
                <w:iCs/>
                <w:sz w:val="26"/>
                <w:szCs w:val="26"/>
                <w:lang w:bidi="th-TH"/>
              </w:rPr>
            </w:pPr>
            <w:r w:rsidRPr="00D00DA5">
              <w:rPr>
                <w:rFonts w:ascii="CordiaUPC" w:eastAsia="Times New Roman" w:hAnsi="CordiaUPC" w:cs="CordiaUPC" w:hint="cs"/>
                <w:i/>
                <w:iCs/>
                <w:sz w:val="26"/>
                <w:szCs w:val="26"/>
                <w:lang w:bidi="th-TH"/>
              </w:rPr>
              <w:t xml:space="preserve"> (%)</w:t>
            </w:r>
          </w:p>
        </w:tc>
        <w:tc>
          <w:tcPr>
            <w:tcW w:w="180" w:type="dxa"/>
          </w:tcPr>
          <w:p w14:paraId="23F6600C" w14:textId="77777777" w:rsidR="00D00DA5" w:rsidRPr="00D00DA5" w:rsidRDefault="00D00DA5" w:rsidP="00D00DA5">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3DCF750A" w14:textId="77777777" w:rsidR="00D00DA5" w:rsidRPr="00D00DA5" w:rsidRDefault="00D00DA5" w:rsidP="00D00DA5">
            <w:pPr>
              <w:tabs>
                <w:tab w:val="left" w:pos="720"/>
                <w:tab w:val="decimal" w:pos="765"/>
              </w:tabs>
              <w:spacing w:line="240" w:lineRule="exact"/>
              <w:ind w:left="-79" w:right="-79"/>
              <w:jc w:val="center"/>
              <w:rPr>
                <w:rFonts w:ascii="CordiaUPC" w:eastAsia="Times New Roman" w:hAnsi="CordiaUPC" w:cs="CordiaUPC"/>
                <w:i/>
                <w:iCs/>
                <w:sz w:val="26"/>
                <w:szCs w:val="26"/>
              </w:rPr>
            </w:pPr>
            <w:r w:rsidRPr="00D00DA5">
              <w:rPr>
                <w:rFonts w:ascii="CordiaUPC" w:eastAsia="Times New Roman" w:hAnsi="CordiaUPC" w:cs="CordiaUPC" w:hint="cs"/>
                <w:i/>
                <w:iCs/>
                <w:sz w:val="26"/>
                <w:szCs w:val="26"/>
              </w:rPr>
              <w:t>Baht)</w:t>
            </w:r>
          </w:p>
        </w:tc>
      </w:tr>
      <w:tr w:rsidR="00D00DA5" w:rsidRPr="00D00DA5" w14:paraId="457D206C" w14:textId="77777777" w:rsidTr="00D00DA5">
        <w:trPr>
          <w:cantSplit/>
          <w:trHeight w:val="64"/>
        </w:trPr>
        <w:tc>
          <w:tcPr>
            <w:tcW w:w="5040" w:type="dxa"/>
          </w:tcPr>
          <w:p w14:paraId="0DE8D8F5" w14:textId="77777777" w:rsidR="00D00DA5" w:rsidRPr="00D00DA5" w:rsidRDefault="00D00DA5" w:rsidP="00D00DA5">
            <w:pPr>
              <w:spacing w:line="240" w:lineRule="exact"/>
              <w:rPr>
                <w:rFonts w:ascii="CordiaUPC" w:eastAsia="Times New Roman" w:hAnsi="CordiaUPC" w:cs="CordiaUPC"/>
                <w:sz w:val="26"/>
                <w:szCs w:val="26"/>
              </w:rPr>
            </w:pPr>
            <w:r w:rsidRPr="00D00DA5">
              <w:rPr>
                <w:rFonts w:ascii="CordiaUPC" w:eastAsia="Times New Roman" w:hAnsi="CordiaUPC" w:cs="CordiaUPC" w:hint="cs"/>
                <w:sz w:val="26"/>
                <w:szCs w:val="26"/>
              </w:rPr>
              <w:t xml:space="preserve">Profit before income tax </w:t>
            </w:r>
          </w:p>
        </w:tc>
        <w:tc>
          <w:tcPr>
            <w:tcW w:w="864" w:type="dxa"/>
          </w:tcPr>
          <w:p w14:paraId="38D7F42A" w14:textId="77777777" w:rsidR="00D00DA5" w:rsidRPr="00D00DA5" w:rsidRDefault="00D00DA5" w:rsidP="00D00DA5">
            <w:pPr>
              <w:tabs>
                <w:tab w:val="left" w:pos="720"/>
                <w:tab w:val="decimal" w:pos="765"/>
              </w:tabs>
              <w:spacing w:line="240" w:lineRule="exact"/>
              <w:jc w:val="center"/>
              <w:rPr>
                <w:rFonts w:ascii="CordiaUPC" w:eastAsia="Times New Roman" w:hAnsi="CordiaUPC" w:cs="CordiaUPC"/>
                <w:sz w:val="26"/>
                <w:szCs w:val="26"/>
              </w:rPr>
            </w:pPr>
          </w:p>
        </w:tc>
        <w:tc>
          <w:tcPr>
            <w:tcW w:w="180" w:type="dxa"/>
          </w:tcPr>
          <w:p w14:paraId="4FBEBBD5" w14:textId="77777777" w:rsidR="00D00DA5" w:rsidRPr="00D00DA5" w:rsidRDefault="00D00DA5" w:rsidP="00D00DA5">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tcPr>
          <w:p w14:paraId="6338CCA5" w14:textId="516C6B86" w:rsidR="00D00DA5" w:rsidRPr="00D00DA5" w:rsidRDefault="0023003B" w:rsidP="00D00DA5">
            <w:pPr>
              <w:tabs>
                <w:tab w:val="decimal" w:pos="799"/>
              </w:tabs>
              <w:spacing w:line="240" w:lineRule="exact"/>
              <w:ind w:right="-19"/>
              <w:rPr>
                <w:rFonts w:ascii="CordiaUPC" w:eastAsia="Times New Roman" w:hAnsi="CordiaUPC" w:cs="CordiaUPC"/>
                <w:sz w:val="26"/>
                <w:szCs w:val="26"/>
              </w:rPr>
            </w:pPr>
            <w:r>
              <w:rPr>
                <w:rFonts w:ascii="CordiaUPC" w:eastAsia="Times New Roman" w:hAnsi="CordiaUPC" w:cs="CordiaUPC"/>
                <w:sz w:val="26"/>
                <w:szCs w:val="26"/>
              </w:rPr>
              <w:t>589</w:t>
            </w:r>
          </w:p>
        </w:tc>
        <w:tc>
          <w:tcPr>
            <w:tcW w:w="180" w:type="dxa"/>
          </w:tcPr>
          <w:p w14:paraId="150FAFDC" w14:textId="77777777" w:rsidR="00D00DA5" w:rsidRPr="00D00DA5" w:rsidRDefault="00D00DA5" w:rsidP="00D00DA5">
            <w:pPr>
              <w:tabs>
                <w:tab w:val="decimal" w:pos="765"/>
              </w:tabs>
              <w:spacing w:line="240" w:lineRule="exact"/>
              <w:jc w:val="center"/>
              <w:rPr>
                <w:rFonts w:ascii="CordiaUPC" w:eastAsia="Times New Roman" w:hAnsi="CordiaUPC" w:cs="CordiaUPC"/>
                <w:sz w:val="26"/>
                <w:szCs w:val="26"/>
              </w:rPr>
            </w:pPr>
          </w:p>
        </w:tc>
        <w:tc>
          <w:tcPr>
            <w:tcW w:w="864" w:type="dxa"/>
          </w:tcPr>
          <w:p w14:paraId="15DA3D34" w14:textId="77777777" w:rsidR="00D00DA5" w:rsidRPr="00D00DA5" w:rsidRDefault="00D00DA5" w:rsidP="00D00DA5">
            <w:pPr>
              <w:tabs>
                <w:tab w:val="left" w:pos="720"/>
                <w:tab w:val="decimal" w:pos="765"/>
              </w:tabs>
              <w:spacing w:line="240" w:lineRule="exact"/>
              <w:jc w:val="center"/>
              <w:rPr>
                <w:rFonts w:ascii="CordiaUPC" w:eastAsia="Times New Roman" w:hAnsi="CordiaUPC" w:cs="CordiaUPC"/>
                <w:sz w:val="26"/>
                <w:szCs w:val="26"/>
              </w:rPr>
            </w:pPr>
          </w:p>
        </w:tc>
        <w:tc>
          <w:tcPr>
            <w:tcW w:w="180" w:type="dxa"/>
          </w:tcPr>
          <w:p w14:paraId="706AA2CB" w14:textId="77777777" w:rsidR="00D00DA5" w:rsidRPr="00D00DA5" w:rsidRDefault="00D00DA5" w:rsidP="00D00DA5">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tcPr>
          <w:p w14:paraId="45F43AB6" w14:textId="1391A7DE" w:rsidR="00D00DA5" w:rsidRPr="00D00DA5" w:rsidRDefault="00D00DA5" w:rsidP="00D00DA5">
            <w:pPr>
              <w:tabs>
                <w:tab w:val="decimal" w:pos="799"/>
              </w:tabs>
              <w:spacing w:line="240" w:lineRule="exact"/>
              <w:ind w:right="-19"/>
              <w:rPr>
                <w:rFonts w:ascii="CordiaUPC" w:eastAsia="Times New Roman" w:hAnsi="CordiaUPC" w:cs="CordiaUPC"/>
                <w:sz w:val="26"/>
                <w:szCs w:val="26"/>
              </w:rPr>
            </w:pPr>
            <w:r w:rsidRPr="00D00DA5">
              <w:rPr>
                <w:rFonts w:ascii="CordiaUPC" w:eastAsia="Times New Roman" w:hAnsi="CordiaUPC" w:cs="CordiaUPC" w:hint="cs"/>
                <w:sz w:val="26"/>
                <w:szCs w:val="26"/>
              </w:rPr>
              <w:t>21,988</w:t>
            </w:r>
          </w:p>
        </w:tc>
      </w:tr>
      <w:tr w:rsidR="00D00DA5" w:rsidRPr="00D00DA5" w14:paraId="505C0A36" w14:textId="77777777" w:rsidTr="00D00DA5">
        <w:trPr>
          <w:cantSplit/>
          <w:trHeight w:val="64"/>
        </w:trPr>
        <w:tc>
          <w:tcPr>
            <w:tcW w:w="5040" w:type="dxa"/>
          </w:tcPr>
          <w:p w14:paraId="6C51B3F0" w14:textId="77777777" w:rsidR="00D00DA5" w:rsidRPr="00D00DA5" w:rsidRDefault="00D00DA5" w:rsidP="00D00DA5">
            <w:pPr>
              <w:spacing w:line="240" w:lineRule="exact"/>
              <w:rPr>
                <w:rFonts w:ascii="CordiaUPC" w:eastAsia="Times New Roman" w:hAnsi="CordiaUPC" w:cs="CordiaUPC"/>
                <w:sz w:val="26"/>
                <w:szCs w:val="26"/>
              </w:rPr>
            </w:pPr>
            <w:r w:rsidRPr="00D00DA5">
              <w:rPr>
                <w:rFonts w:ascii="CordiaUPC" w:eastAsia="Times New Roman" w:hAnsi="CordiaUPC" w:cs="CordiaUPC" w:hint="cs"/>
                <w:sz w:val="26"/>
                <w:szCs w:val="26"/>
              </w:rPr>
              <w:t>Income tax using the Thai corporation tax rate</w:t>
            </w:r>
          </w:p>
        </w:tc>
        <w:tc>
          <w:tcPr>
            <w:tcW w:w="864" w:type="dxa"/>
          </w:tcPr>
          <w:p w14:paraId="1570DCD3" w14:textId="2A645824" w:rsidR="00D00DA5" w:rsidRPr="00D00DA5" w:rsidRDefault="0023003B" w:rsidP="00D00DA5">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20</w:t>
            </w:r>
          </w:p>
        </w:tc>
        <w:tc>
          <w:tcPr>
            <w:tcW w:w="180" w:type="dxa"/>
          </w:tcPr>
          <w:p w14:paraId="25D44E04" w14:textId="77777777" w:rsidR="00D00DA5" w:rsidRPr="00D00DA5" w:rsidRDefault="00D00DA5" w:rsidP="00D00DA5">
            <w:pPr>
              <w:tabs>
                <w:tab w:val="decimal" w:pos="765"/>
              </w:tabs>
              <w:spacing w:line="240" w:lineRule="exact"/>
              <w:jc w:val="center"/>
              <w:rPr>
                <w:rFonts w:ascii="CordiaUPC" w:eastAsia="Times New Roman" w:hAnsi="CordiaUPC" w:cs="CordiaUPC"/>
                <w:sz w:val="26"/>
                <w:szCs w:val="26"/>
              </w:rPr>
            </w:pPr>
          </w:p>
        </w:tc>
        <w:tc>
          <w:tcPr>
            <w:tcW w:w="1080" w:type="dxa"/>
            <w:tcBorders>
              <w:top w:val="double" w:sz="4" w:space="0" w:color="auto"/>
              <w:left w:val="nil"/>
              <w:right w:val="nil"/>
            </w:tcBorders>
          </w:tcPr>
          <w:p w14:paraId="5CC1AE3E" w14:textId="32E91C02" w:rsidR="00D00DA5" w:rsidRPr="00D00DA5" w:rsidRDefault="0023003B" w:rsidP="00D00DA5">
            <w:pPr>
              <w:tabs>
                <w:tab w:val="decimal" w:pos="799"/>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11</w:t>
            </w:r>
            <w:r w:rsidR="00A96CA5">
              <w:rPr>
                <w:rFonts w:ascii="CordiaUPC" w:eastAsia="Times New Roman" w:hAnsi="CordiaUPC" w:cs="CordiaUPC"/>
                <w:sz w:val="26"/>
                <w:szCs w:val="26"/>
              </w:rPr>
              <w:t>7</w:t>
            </w:r>
          </w:p>
        </w:tc>
        <w:tc>
          <w:tcPr>
            <w:tcW w:w="180" w:type="dxa"/>
          </w:tcPr>
          <w:p w14:paraId="0D46629C" w14:textId="77777777" w:rsidR="00D00DA5" w:rsidRPr="00D00DA5" w:rsidRDefault="00D00DA5" w:rsidP="00D00DA5">
            <w:pPr>
              <w:tabs>
                <w:tab w:val="decimal" w:pos="765"/>
              </w:tabs>
              <w:spacing w:line="240" w:lineRule="exact"/>
              <w:jc w:val="center"/>
              <w:rPr>
                <w:rFonts w:ascii="CordiaUPC" w:eastAsia="Times New Roman" w:hAnsi="CordiaUPC" w:cs="CordiaUPC"/>
                <w:sz w:val="26"/>
                <w:szCs w:val="26"/>
              </w:rPr>
            </w:pPr>
          </w:p>
        </w:tc>
        <w:tc>
          <w:tcPr>
            <w:tcW w:w="864" w:type="dxa"/>
          </w:tcPr>
          <w:p w14:paraId="6041A53B" w14:textId="4CDFACED" w:rsidR="00D00DA5" w:rsidRPr="00D00DA5" w:rsidRDefault="00D00DA5" w:rsidP="00D00DA5">
            <w:pPr>
              <w:tabs>
                <w:tab w:val="decimal" w:pos="551"/>
              </w:tabs>
              <w:spacing w:line="240" w:lineRule="exact"/>
              <w:rPr>
                <w:rFonts w:ascii="CordiaUPC" w:eastAsia="Times New Roman" w:hAnsi="CordiaUPC" w:cs="CordiaUPC"/>
                <w:sz w:val="26"/>
                <w:szCs w:val="26"/>
              </w:rPr>
            </w:pPr>
            <w:r w:rsidRPr="00D00DA5">
              <w:rPr>
                <w:rFonts w:ascii="CordiaUPC" w:eastAsia="Times New Roman" w:hAnsi="CordiaUPC" w:cs="CordiaUPC" w:hint="cs"/>
                <w:sz w:val="26"/>
                <w:szCs w:val="26"/>
              </w:rPr>
              <w:t>20</w:t>
            </w:r>
          </w:p>
        </w:tc>
        <w:tc>
          <w:tcPr>
            <w:tcW w:w="180" w:type="dxa"/>
          </w:tcPr>
          <w:p w14:paraId="516CA8DE" w14:textId="77777777" w:rsidR="00D00DA5" w:rsidRPr="00D00DA5" w:rsidRDefault="00D00DA5" w:rsidP="00D00DA5">
            <w:pPr>
              <w:tabs>
                <w:tab w:val="decimal" w:pos="765"/>
              </w:tabs>
              <w:spacing w:line="240" w:lineRule="exact"/>
              <w:jc w:val="center"/>
              <w:rPr>
                <w:rFonts w:ascii="CordiaUPC" w:eastAsia="Times New Roman" w:hAnsi="CordiaUPC" w:cs="CordiaUPC"/>
                <w:sz w:val="26"/>
                <w:szCs w:val="26"/>
              </w:rPr>
            </w:pPr>
          </w:p>
        </w:tc>
        <w:tc>
          <w:tcPr>
            <w:tcW w:w="1080" w:type="dxa"/>
            <w:tcBorders>
              <w:top w:val="double" w:sz="4" w:space="0" w:color="auto"/>
              <w:left w:val="nil"/>
              <w:right w:val="nil"/>
            </w:tcBorders>
          </w:tcPr>
          <w:p w14:paraId="50971DB8" w14:textId="7A6446C8" w:rsidR="00D00DA5" w:rsidRPr="00D00DA5" w:rsidRDefault="00D00DA5" w:rsidP="00D00DA5">
            <w:pPr>
              <w:tabs>
                <w:tab w:val="decimal" w:pos="799"/>
              </w:tabs>
              <w:spacing w:line="240" w:lineRule="exact"/>
              <w:ind w:right="11"/>
              <w:rPr>
                <w:rFonts w:ascii="CordiaUPC" w:eastAsia="Times New Roman" w:hAnsi="CordiaUPC" w:cs="CordiaUPC"/>
                <w:sz w:val="26"/>
                <w:szCs w:val="26"/>
              </w:rPr>
            </w:pPr>
            <w:r w:rsidRPr="00D00DA5">
              <w:rPr>
                <w:rFonts w:ascii="CordiaUPC" w:eastAsia="Times New Roman" w:hAnsi="CordiaUPC" w:cs="CordiaUPC" w:hint="cs"/>
                <w:sz w:val="26"/>
                <w:szCs w:val="26"/>
              </w:rPr>
              <w:t>4,398</w:t>
            </w:r>
          </w:p>
        </w:tc>
      </w:tr>
      <w:tr w:rsidR="00D00DA5" w:rsidRPr="00D00DA5" w14:paraId="2FB7B081" w14:textId="77777777" w:rsidTr="00D00DA5">
        <w:trPr>
          <w:cantSplit/>
          <w:trHeight w:val="64"/>
        </w:trPr>
        <w:tc>
          <w:tcPr>
            <w:tcW w:w="5040" w:type="dxa"/>
          </w:tcPr>
          <w:p w14:paraId="7600A8CF" w14:textId="31082B59" w:rsidR="00D00DA5" w:rsidRPr="00D00DA5" w:rsidRDefault="0023003B" w:rsidP="00D00DA5">
            <w:pPr>
              <w:spacing w:line="240" w:lineRule="exact"/>
              <w:ind w:left="149" w:hanging="149"/>
              <w:rPr>
                <w:rFonts w:ascii="CordiaUPC" w:hAnsi="CordiaUPC" w:cs="CordiaUPC"/>
                <w:sz w:val="26"/>
                <w:szCs w:val="26"/>
              </w:rPr>
            </w:pPr>
            <w:r w:rsidRPr="0023003B">
              <w:rPr>
                <w:rFonts w:ascii="CordiaUPC" w:hAnsi="CordiaUPC" w:cs="CordiaUPC"/>
                <w:sz w:val="26"/>
                <w:szCs w:val="26"/>
              </w:rPr>
              <w:t>Deferred tax expense which previously unrecognised   deductible temporary difference had been met the   recognition criteria and utilised during the period</w:t>
            </w:r>
          </w:p>
        </w:tc>
        <w:tc>
          <w:tcPr>
            <w:tcW w:w="864" w:type="dxa"/>
          </w:tcPr>
          <w:p w14:paraId="7F133C2D" w14:textId="77777777" w:rsidR="00D00DA5" w:rsidRDefault="00D00DA5" w:rsidP="00D00DA5">
            <w:pPr>
              <w:tabs>
                <w:tab w:val="decimal" w:pos="551"/>
              </w:tabs>
              <w:spacing w:line="240" w:lineRule="exact"/>
              <w:rPr>
                <w:rFonts w:ascii="CordiaUPC" w:eastAsia="Times New Roman" w:hAnsi="CordiaUPC" w:cs="CordiaUPC"/>
                <w:sz w:val="26"/>
                <w:szCs w:val="26"/>
              </w:rPr>
            </w:pPr>
          </w:p>
          <w:p w14:paraId="7AD497A6" w14:textId="33D35EBC" w:rsidR="0023003B" w:rsidRPr="00D00DA5" w:rsidRDefault="0023003B" w:rsidP="00D00DA5">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(4)</w:t>
            </w:r>
          </w:p>
        </w:tc>
        <w:tc>
          <w:tcPr>
            <w:tcW w:w="180" w:type="dxa"/>
          </w:tcPr>
          <w:p w14:paraId="48CAAE8B" w14:textId="77777777" w:rsidR="00D00DA5" w:rsidRPr="00D00DA5" w:rsidRDefault="00D00DA5" w:rsidP="00D00DA5">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tcPr>
          <w:p w14:paraId="2EF7968F" w14:textId="77777777" w:rsidR="00D00DA5" w:rsidRDefault="00D00DA5" w:rsidP="00D00DA5">
            <w:pPr>
              <w:tabs>
                <w:tab w:val="decimal" w:pos="799"/>
              </w:tabs>
              <w:spacing w:line="240" w:lineRule="exact"/>
              <w:ind w:right="11"/>
              <w:rPr>
                <w:rFonts w:ascii="CordiaUPC" w:eastAsia="Times New Roman" w:hAnsi="CordiaUPC" w:cs="CordiaUPC"/>
                <w:sz w:val="26"/>
                <w:szCs w:val="26"/>
              </w:rPr>
            </w:pPr>
          </w:p>
          <w:p w14:paraId="13DEF09B" w14:textId="39A83429" w:rsidR="0023003B" w:rsidRPr="00D00DA5" w:rsidRDefault="0023003B" w:rsidP="00D00DA5">
            <w:pPr>
              <w:tabs>
                <w:tab w:val="decimal" w:pos="799"/>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(23)</w:t>
            </w:r>
          </w:p>
        </w:tc>
        <w:tc>
          <w:tcPr>
            <w:tcW w:w="180" w:type="dxa"/>
          </w:tcPr>
          <w:p w14:paraId="6AC115D7" w14:textId="77777777" w:rsidR="00D00DA5" w:rsidRPr="00D00DA5" w:rsidRDefault="00D00DA5" w:rsidP="00D00DA5">
            <w:pPr>
              <w:tabs>
                <w:tab w:val="decimal" w:pos="765"/>
              </w:tabs>
              <w:spacing w:line="240" w:lineRule="exact"/>
              <w:jc w:val="center"/>
              <w:rPr>
                <w:rFonts w:ascii="CordiaUPC" w:eastAsia="Times New Roman" w:hAnsi="CordiaUPC" w:cs="CordiaUPC"/>
                <w:sz w:val="26"/>
                <w:szCs w:val="26"/>
              </w:rPr>
            </w:pPr>
          </w:p>
        </w:tc>
        <w:tc>
          <w:tcPr>
            <w:tcW w:w="864" w:type="dxa"/>
          </w:tcPr>
          <w:p w14:paraId="31905F4C" w14:textId="77777777" w:rsidR="00D00DA5" w:rsidRPr="00D00DA5" w:rsidRDefault="00D00DA5" w:rsidP="00D00DA5">
            <w:pPr>
              <w:tabs>
                <w:tab w:val="decimal" w:pos="551"/>
              </w:tabs>
              <w:spacing w:line="240" w:lineRule="exact"/>
              <w:rPr>
                <w:rFonts w:ascii="CordiaUPC" w:eastAsia="Times New Roman" w:hAnsi="CordiaUPC" w:cs="CordiaUPC"/>
                <w:sz w:val="26"/>
                <w:szCs w:val="26"/>
              </w:rPr>
            </w:pPr>
          </w:p>
          <w:p w14:paraId="37417C48" w14:textId="0AA4BF41" w:rsidR="00D00DA5" w:rsidRPr="00D00DA5" w:rsidRDefault="00D00DA5" w:rsidP="00D00DA5">
            <w:pPr>
              <w:tabs>
                <w:tab w:val="decimal" w:pos="551"/>
              </w:tabs>
              <w:spacing w:line="240" w:lineRule="exact"/>
              <w:rPr>
                <w:rFonts w:ascii="CordiaUPC" w:eastAsia="Times New Roman" w:hAnsi="CordiaUPC" w:cs="CordiaUPC"/>
                <w:sz w:val="26"/>
                <w:szCs w:val="26"/>
              </w:rPr>
            </w:pPr>
            <w:r w:rsidRPr="00D00DA5">
              <w:rPr>
                <w:rFonts w:ascii="CordiaUPC" w:eastAsia="Times New Roman" w:hAnsi="CordiaUPC" w:cs="CordiaUPC" w:hint="cs"/>
                <w:sz w:val="26"/>
                <w:szCs w:val="26"/>
              </w:rPr>
              <w:t>-</w:t>
            </w:r>
          </w:p>
        </w:tc>
        <w:tc>
          <w:tcPr>
            <w:tcW w:w="180" w:type="dxa"/>
          </w:tcPr>
          <w:p w14:paraId="6649A308" w14:textId="77777777" w:rsidR="00D00DA5" w:rsidRPr="00D00DA5" w:rsidRDefault="00D00DA5" w:rsidP="00D00DA5">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tcPr>
          <w:p w14:paraId="43AAEFEB" w14:textId="77777777" w:rsidR="00D00DA5" w:rsidRPr="00D00DA5" w:rsidRDefault="00D00DA5" w:rsidP="00D00DA5">
            <w:pPr>
              <w:tabs>
                <w:tab w:val="decimal" w:pos="799"/>
              </w:tabs>
              <w:spacing w:line="240" w:lineRule="exact"/>
              <w:ind w:right="11"/>
              <w:rPr>
                <w:rFonts w:ascii="CordiaUPC" w:eastAsia="Times New Roman" w:hAnsi="CordiaUPC" w:cs="CordiaUPC"/>
                <w:sz w:val="26"/>
                <w:szCs w:val="26"/>
              </w:rPr>
            </w:pPr>
          </w:p>
          <w:p w14:paraId="514A7001" w14:textId="710B11BC" w:rsidR="00D00DA5" w:rsidRPr="00D00DA5" w:rsidRDefault="0023003B" w:rsidP="00D00DA5">
            <w:pPr>
              <w:tabs>
                <w:tab w:val="decimal" w:pos="799"/>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w:t>
            </w:r>
          </w:p>
        </w:tc>
      </w:tr>
      <w:tr w:rsidR="0023003B" w:rsidRPr="00D00DA5" w14:paraId="08DEBC38" w14:textId="77777777" w:rsidTr="00D00DA5">
        <w:trPr>
          <w:cantSplit/>
          <w:trHeight w:val="64"/>
        </w:trPr>
        <w:tc>
          <w:tcPr>
            <w:tcW w:w="5040" w:type="dxa"/>
          </w:tcPr>
          <w:p w14:paraId="474DB5CE" w14:textId="0CB6E69A" w:rsidR="0023003B" w:rsidRPr="00D00DA5" w:rsidRDefault="0023003B" w:rsidP="0023003B">
            <w:pPr>
              <w:spacing w:line="240" w:lineRule="exact"/>
              <w:ind w:left="149" w:hanging="149"/>
              <w:rPr>
                <w:rFonts w:ascii="CordiaUPC" w:hAnsi="CordiaUPC" w:cs="CordiaUPC"/>
                <w:sz w:val="26"/>
                <w:szCs w:val="26"/>
              </w:rPr>
            </w:pPr>
            <w:r w:rsidRPr="00D00DA5">
              <w:rPr>
                <w:rFonts w:ascii="CordiaUPC" w:hAnsi="CordiaUPC" w:cs="CordiaUPC" w:hint="cs"/>
                <w:sz w:val="26"/>
                <w:szCs w:val="26"/>
              </w:rPr>
              <w:t>Deferred tax expense which deductible temporary difference had not been met the recognition criteria during the period</w:t>
            </w:r>
          </w:p>
        </w:tc>
        <w:tc>
          <w:tcPr>
            <w:tcW w:w="864" w:type="dxa"/>
          </w:tcPr>
          <w:p w14:paraId="71F27B0A" w14:textId="77777777" w:rsidR="0023003B" w:rsidRDefault="0023003B" w:rsidP="0023003B">
            <w:pPr>
              <w:tabs>
                <w:tab w:val="decimal" w:pos="551"/>
              </w:tabs>
              <w:spacing w:line="240" w:lineRule="exact"/>
              <w:rPr>
                <w:rFonts w:ascii="CordiaUPC" w:eastAsia="Times New Roman" w:hAnsi="CordiaUPC" w:cs="CordiaUPC"/>
                <w:sz w:val="26"/>
                <w:szCs w:val="26"/>
              </w:rPr>
            </w:pPr>
          </w:p>
          <w:p w14:paraId="0B4483CB" w14:textId="7AC1A561" w:rsidR="0023003B" w:rsidRPr="00D00DA5" w:rsidRDefault="0023003B" w:rsidP="0023003B">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w:t>
            </w:r>
          </w:p>
        </w:tc>
        <w:tc>
          <w:tcPr>
            <w:tcW w:w="180" w:type="dxa"/>
          </w:tcPr>
          <w:p w14:paraId="5E80C20F" w14:textId="77777777" w:rsidR="0023003B" w:rsidRPr="00D00DA5" w:rsidRDefault="0023003B" w:rsidP="0023003B">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tcPr>
          <w:p w14:paraId="6EC5118F" w14:textId="77777777" w:rsidR="0023003B" w:rsidRDefault="0023003B" w:rsidP="0023003B">
            <w:pPr>
              <w:tabs>
                <w:tab w:val="decimal" w:pos="799"/>
              </w:tabs>
              <w:spacing w:line="240" w:lineRule="exact"/>
              <w:ind w:right="11"/>
              <w:rPr>
                <w:rFonts w:ascii="CordiaUPC" w:eastAsia="Times New Roman" w:hAnsi="CordiaUPC" w:cs="CordiaUPC"/>
                <w:sz w:val="26"/>
                <w:szCs w:val="26"/>
              </w:rPr>
            </w:pPr>
          </w:p>
          <w:p w14:paraId="0CA1A5F3" w14:textId="193F7FBB" w:rsidR="0023003B" w:rsidRPr="00D00DA5" w:rsidRDefault="0023003B" w:rsidP="0023003B">
            <w:pPr>
              <w:tabs>
                <w:tab w:val="decimal" w:pos="799"/>
              </w:tabs>
              <w:spacing w:line="240" w:lineRule="exact"/>
              <w:ind w:right="11"/>
              <w:rPr>
                <w:rFonts w:ascii="CordiaUPC" w:eastAsia="Times New Roman" w:hAnsi="CordiaUPC" w:cs="CordiaUPC"/>
                <w:sz w:val="26"/>
                <w:szCs w:val="26"/>
              </w:rPr>
            </w:pPr>
            <w:r>
              <w:rPr>
                <w:rFonts w:ascii="CordiaUPC" w:eastAsia="Times New Roman" w:hAnsi="CordiaUPC" w:cs="CordiaUPC"/>
                <w:sz w:val="26"/>
                <w:szCs w:val="26"/>
              </w:rPr>
              <w:t>-</w:t>
            </w:r>
          </w:p>
        </w:tc>
        <w:tc>
          <w:tcPr>
            <w:tcW w:w="180" w:type="dxa"/>
          </w:tcPr>
          <w:p w14:paraId="30680F5B" w14:textId="77777777" w:rsidR="0023003B" w:rsidRPr="00D00DA5" w:rsidRDefault="0023003B" w:rsidP="0023003B">
            <w:pPr>
              <w:tabs>
                <w:tab w:val="decimal" w:pos="765"/>
              </w:tabs>
              <w:spacing w:line="240" w:lineRule="exact"/>
              <w:jc w:val="center"/>
              <w:rPr>
                <w:rFonts w:ascii="CordiaUPC" w:eastAsia="Times New Roman" w:hAnsi="CordiaUPC" w:cs="CordiaUPC"/>
                <w:sz w:val="26"/>
                <w:szCs w:val="26"/>
              </w:rPr>
            </w:pPr>
          </w:p>
        </w:tc>
        <w:tc>
          <w:tcPr>
            <w:tcW w:w="864" w:type="dxa"/>
          </w:tcPr>
          <w:p w14:paraId="5FB96B4C" w14:textId="77777777" w:rsidR="0023003B" w:rsidRPr="00D00DA5" w:rsidRDefault="0023003B" w:rsidP="0023003B">
            <w:pPr>
              <w:tabs>
                <w:tab w:val="decimal" w:pos="551"/>
              </w:tabs>
              <w:spacing w:line="240" w:lineRule="exact"/>
              <w:rPr>
                <w:rFonts w:ascii="CordiaUPC" w:eastAsia="Times New Roman" w:hAnsi="CordiaUPC" w:cs="CordiaUPC"/>
                <w:sz w:val="26"/>
                <w:szCs w:val="26"/>
              </w:rPr>
            </w:pPr>
          </w:p>
          <w:p w14:paraId="2321D2C1" w14:textId="67563C24" w:rsidR="0023003B" w:rsidRPr="00D00DA5" w:rsidRDefault="0023003B" w:rsidP="0023003B">
            <w:pPr>
              <w:tabs>
                <w:tab w:val="decimal" w:pos="551"/>
              </w:tabs>
              <w:spacing w:line="240" w:lineRule="exact"/>
              <w:rPr>
                <w:rFonts w:ascii="CordiaUPC" w:eastAsia="Times New Roman" w:hAnsi="CordiaUPC" w:cs="CordiaUPC"/>
                <w:sz w:val="26"/>
                <w:szCs w:val="26"/>
              </w:rPr>
            </w:pPr>
            <w:r w:rsidRPr="00D00DA5">
              <w:rPr>
                <w:rFonts w:ascii="CordiaUPC" w:eastAsia="Times New Roman" w:hAnsi="CordiaUPC" w:cs="CordiaUPC" w:hint="cs"/>
                <w:sz w:val="26"/>
                <w:szCs w:val="26"/>
              </w:rPr>
              <w:t>-</w:t>
            </w:r>
          </w:p>
        </w:tc>
        <w:tc>
          <w:tcPr>
            <w:tcW w:w="180" w:type="dxa"/>
          </w:tcPr>
          <w:p w14:paraId="639EEE88" w14:textId="77777777" w:rsidR="0023003B" w:rsidRPr="00D00DA5" w:rsidRDefault="0023003B" w:rsidP="0023003B">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tcPr>
          <w:p w14:paraId="724E22BE" w14:textId="77777777" w:rsidR="0023003B" w:rsidRPr="00D00DA5" w:rsidRDefault="0023003B" w:rsidP="0023003B">
            <w:pPr>
              <w:tabs>
                <w:tab w:val="decimal" w:pos="799"/>
              </w:tabs>
              <w:spacing w:line="240" w:lineRule="exact"/>
              <w:ind w:right="11"/>
              <w:rPr>
                <w:rFonts w:ascii="CordiaUPC" w:eastAsia="Times New Roman" w:hAnsi="CordiaUPC" w:cs="CordiaUPC"/>
                <w:sz w:val="26"/>
                <w:szCs w:val="26"/>
              </w:rPr>
            </w:pPr>
          </w:p>
          <w:p w14:paraId="6331CEFD" w14:textId="3A97C1EB" w:rsidR="0023003B" w:rsidRPr="00D00DA5" w:rsidRDefault="0023003B" w:rsidP="0023003B">
            <w:pPr>
              <w:tabs>
                <w:tab w:val="decimal" w:pos="799"/>
              </w:tabs>
              <w:spacing w:line="240" w:lineRule="exact"/>
              <w:ind w:right="11"/>
              <w:rPr>
                <w:rFonts w:ascii="CordiaUPC" w:eastAsia="Times New Roman" w:hAnsi="CordiaUPC" w:cs="CordiaUPC"/>
                <w:sz w:val="26"/>
                <w:szCs w:val="26"/>
              </w:rPr>
            </w:pPr>
            <w:r w:rsidRPr="00D00DA5">
              <w:rPr>
                <w:rFonts w:ascii="CordiaUPC" w:eastAsia="Times New Roman" w:hAnsi="CordiaUPC" w:cs="CordiaUPC" w:hint="cs"/>
                <w:sz w:val="26"/>
                <w:szCs w:val="26"/>
              </w:rPr>
              <w:t>1</w:t>
            </w:r>
          </w:p>
        </w:tc>
      </w:tr>
      <w:tr w:rsidR="0023003B" w:rsidRPr="00D00DA5" w14:paraId="6EBD2748" w14:textId="77777777" w:rsidTr="00D00DA5">
        <w:trPr>
          <w:cantSplit/>
        </w:trPr>
        <w:tc>
          <w:tcPr>
            <w:tcW w:w="5040" w:type="dxa"/>
          </w:tcPr>
          <w:p w14:paraId="34FB0C0C" w14:textId="77777777" w:rsidR="0023003B" w:rsidRPr="00D00DA5" w:rsidRDefault="0023003B" w:rsidP="0023003B">
            <w:pPr>
              <w:spacing w:line="240" w:lineRule="exact"/>
              <w:ind w:left="149" w:hanging="149"/>
              <w:rPr>
                <w:rFonts w:ascii="CordiaUPC" w:eastAsia="Times New Roman" w:hAnsi="CordiaUPC" w:cs="CordiaUPC"/>
                <w:sz w:val="26"/>
                <w:szCs w:val="26"/>
              </w:rPr>
            </w:pPr>
            <w:r w:rsidRPr="00D00DA5">
              <w:rPr>
                <w:rFonts w:ascii="CordiaUPC" w:eastAsia="Times New Roman" w:hAnsi="CordiaUPC" w:cs="CordiaUPC" w:hint="cs"/>
                <w:sz w:val="26"/>
                <w:szCs w:val="26"/>
              </w:rPr>
              <w:t>Tax effect of income and expenses that are not taxable</w:t>
            </w:r>
          </w:p>
        </w:tc>
        <w:tc>
          <w:tcPr>
            <w:tcW w:w="864" w:type="dxa"/>
            <w:vAlign w:val="bottom"/>
          </w:tcPr>
          <w:p w14:paraId="1E09F144" w14:textId="77777777" w:rsidR="0023003B" w:rsidRPr="00D00DA5" w:rsidRDefault="0023003B" w:rsidP="0023003B">
            <w:pPr>
              <w:tabs>
                <w:tab w:val="decimal" w:pos="551"/>
              </w:tabs>
              <w:spacing w:line="240" w:lineRule="exact"/>
              <w:rPr>
                <w:rFonts w:ascii="CordiaUPC" w:eastAsia="Times New Roman" w:hAnsi="CordiaUPC" w:cs="CordiaUPC"/>
                <w:sz w:val="26"/>
                <w:szCs w:val="26"/>
              </w:rPr>
            </w:pPr>
          </w:p>
        </w:tc>
        <w:tc>
          <w:tcPr>
            <w:tcW w:w="180" w:type="dxa"/>
          </w:tcPr>
          <w:p w14:paraId="7E798D6C" w14:textId="77777777" w:rsidR="0023003B" w:rsidRPr="00D00DA5" w:rsidRDefault="0023003B" w:rsidP="0023003B">
            <w:pPr>
              <w:tabs>
                <w:tab w:val="decimal" w:pos="765"/>
              </w:tabs>
              <w:spacing w:line="240" w:lineRule="exact"/>
              <w:rPr>
                <w:rFonts w:ascii="CordiaUPC" w:eastAsia="Times New Roman" w:hAnsi="CordiaUPC" w:cs="CordiaUPC"/>
                <w:sz w:val="26"/>
                <w:szCs w:val="26"/>
              </w:rPr>
            </w:pPr>
          </w:p>
        </w:tc>
        <w:tc>
          <w:tcPr>
            <w:tcW w:w="1080" w:type="dxa"/>
            <w:vAlign w:val="bottom"/>
          </w:tcPr>
          <w:p w14:paraId="183372A1" w14:textId="77777777" w:rsidR="0023003B" w:rsidRPr="00D00DA5" w:rsidRDefault="0023003B" w:rsidP="0023003B">
            <w:pPr>
              <w:tabs>
                <w:tab w:val="decimal" w:pos="799"/>
              </w:tabs>
              <w:spacing w:line="240" w:lineRule="exact"/>
              <w:rPr>
                <w:rFonts w:ascii="CordiaUPC" w:eastAsia="Times New Roman" w:hAnsi="CordiaUPC" w:cs="CordiaUPC"/>
                <w:sz w:val="26"/>
                <w:szCs w:val="26"/>
              </w:rPr>
            </w:pPr>
          </w:p>
        </w:tc>
        <w:tc>
          <w:tcPr>
            <w:tcW w:w="180" w:type="dxa"/>
          </w:tcPr>
          <w:p w14:paraId="08C150DA" w14:textId="77777777" w:rsidR="0023003B" w:rsidRPr="00D00DA5" w:rsidRDefault="0023003B" w:rsidP="0023003B">
            <w:pPr>
              <w:tabs>
                <w:tab w:val="decimal" w:pos="765"/>
              </w:tabs>
              <w:spacing w:line="240" w:lineRule="exact"/>
              <w:rPr>
                <w:rFonts w:ascii="CordiaUPC" w:eastAsia="Times New Roman" w:hAnsi="CordiaUPC" w:cs="CordiaUPC"/>
                <w:sz w:val="26"/>
                <w:szCs w:val="26"/>
              </w:rPr>
            </w:pPr>
          </w:p>
        </w:tc>
        <w:tc>
          <w:tcPr>
            <w:tcW w:w="864" w:type="dxa"/>
            <w:vAlign w:val="bottom"/>
          </w:tcPr>
          <w:p w14:paraId="7B475DCF" w14:textId="77777777" w:rsidR="0023003B" w:rsidRPr="00D00DA5" w:rsidRDefault="0023003B" w:rsidP="0023003B">
            <w:pPr>
              <w:tabs>
                <w:tab w:val="decimal" w:pos="551"/>
              </w:tabs>
              <w:spacing w:line="240" w:lineRule="exact"/>
              <w:rPr>
                <w:rFonts w:ascii="CordiaUPC" w:eastAsia="Times New Roman" w:hAnsi="CordiaUPC" w:cs="CordiaUPC"/>
                <w:sz w:val="26"/>
                <w:szCs w:val="26"/>
              </w:rPr>
            </w:pPr>
          </w:p>
        </w:tc>
        <w:tc>
          <w:tcPr>
            <w:tcW w:w="180" w:type="dxa"/>
          </w:tcPr>
          <w:p w14:paraId="7BE6CB40" w14:textId="77777777" w:rsidR="0023003B" w:rsidRPr="00D00DA5" w:rsidRDefault="0023003B" w:rsidP="0023003B">
            <w:pPr>
              <w:tabs>
                <w:tab w:val="decimal" w:pos="765"/>
              </w:tabs>
              <w:spacing w:line="240" w:lineRule="exact"/>
              <w:rPr>
                <w:rFonts w:ascii="CordiaUPC" w:eastAsia="Times New Roman" w:hAnsi="CordiaUPC" w:cs="CordiaUPC"/>
                <w:sz w:val="26"/>
                <w:szCs w:val="26"/>
              </w:rPr>
            </w:pPr>
          </w:p>
        </w:tc>
        <w:tc>
          <w:tcPr>
            <w:tcW w:w="1080" w:type="dxa"/>
            <w:vAlign w:val="bottom"/>
          </w:tcPr>
          <w:p w14:paraId="60105C98" w14:textId="77777777" w:rsidR="0023003B" w:rsidRPr="00D00DA5" w:rsidRDefault="0023003B" w:rsidP="0023003B">
            <w:pPr>
              <w:tabs>
                <w:tab w:val="decimal" w:pos="799"/>
              </w:tabs>
              <w:spacing w:line="240" w:lineRule="exact"/>
              <w:rPr>
                <w:rFonts w:ascii="CordiaUPC" w:eastAsia="Times New Roman" w:hAnsi="CordiaUPC" w:cs="CordiaUPC"/>
                <w:sz w:val="26"/>
                <w:szCs w:val="26"/>
              </w:rPr>
            </w:pPr>
          </w:p>
        </w:tc>
      </w:tr>
      <w:tr w:rsidR="0023003B" w:rsidRPr="00D00DA5" w14:paraId="38952B65" w14:textId="77777777" w:rsidTr="00D00DA5">
        <w:trPr>
          <w:cantSplit/>
        </w:trPr>
        <w:tc>
          <w:tcPr>
            <w:tcW w:w="5040" w:type="dxa"/>
          </w:tcPr>
          <w:p w14:paraId="6998DCDB" w14:textId="77777777" w:rsidR="0023003B" w:rsidRPr="00D00DA5" w:rsidRDefault="0023003B" w:rsidP="0023003B">
            <w:pPr>
              <w:spacing w:line="240" w:lineRule="exact"/>
              <w:ind w:left="149" w:hanging="149"/>
              <w:rPr>
                <w:rFonts w:ascii="CordiaUPC" w:eastAsia="Times New Roman" w:hAnsi="CordiaUPC" w:cs="CordiaUPC"/>
                <w:sz w:val="26"/>
                <w:szCs w:val="26"/>
              </w:rPr>
            </w:pPr>
            <w:r w:rsidRPr="00D00DA5">
              <w:rPr>
                <w:rFonts w:ascii="CordiaUPC" w:eastAsia="Times New Roman" w:hAnsi="CordiaUPC" w:cs="CordiaUPC" w:hint="cs"/>
                <w:sz w:val="26"/>
                <w:szCs w:val="26"/>
              </w:rPr>
              <w:t xml:space="preserve">   income or not </w:t>
            </w:r>
            <w:proofErr w:type="spellStart"/>
            <w:r w:rsidRPr="00D00DA5">
              <w:rPr>
                <w:rFonts w:ascii="CordiaUPC" w:eastAsia="Times New Roman" w:hAnsi="CordiaUPC" w:cs="CordiaUPC" w:hint="cs"/>
                <w:sz w:val="26"/>
                <w:szCs w:val="26"/>
              </w:rPr>
              <w:t>deductable</w:t>
            </w:r>
            <w:proofErr w:type="spellEnd"/>
            <w:r w:rsidRPr="00D00DA5">
              <w:rPr>
                <w:rFonts w:ascii="CordiaUPC" w:eastAsia="Times New Roman" w:hAnsi="CordiaUPC" w:cs="CordiaUPC" w:hint="cs"/>
                <w:sz w:val="26"/>
                <w:szCs w:val="26"/>
              </w:rPr>
              <w:t xml:space="preserve"> in determining taxable profit, net</w:t>
            </w:r>
          </w:p>
        </w:tc>
        <w:tc>
          <w:tcPr>
            <w:tcW w:w="864" w:type="dxa"/>
            <w:vAlign w:val="bottom"/>
          </w:tcPr>
          <w:p w14:paraId="285DA663" w14:textId="3F60B344" w:rsidR="0023003B" w:rsidRPr="00D00DA5" w:rsidRDefault="0023003B" w:rsidP="0023003B">
            <w:pPr>
              <w:tabs>
                <w:tab w:val="decimal" w:pos="551"/>
              </w:tabs>
              <w:spacing w:line="240" w:lineRule="exact"/>
              <w:rPr>
                <w:rFonts w:ascii="CordiaUPC" w:eastAsia="Times New Roman" w:hAnsi="CordiaUPC" w:cs="CordiaUPC"/>
                <w:sz w:val="26"/>
                <w:szCs w:val="26"/>
              </w:rPr>
            </w:pPr>
            <w:r>
              <w:rPr>
                <w:rFonts w:ascii="CordiaUPC" w:eastAsia="Times New Roman" w:hAnsi="CordiaUPC" w:cs="CordiaUPC"/>
                <w:sz w:val="26"/>
                <w:szCs w:val="26"/>
              </w:rPr>
              <w:t>(4)</w:t>
            </w:r>
          </w:p>
        </w:tc>
        <w:tc>
          <w:tcPr>
            <w:tcW w:w="180" w:type="dxa"/>
          </w:tcPr>
          <w:p w14:paraId="2BC4DBDD" w14:textId="77777777" w:rsidR="0023003B" w:rsidRPr="00D00DA5" w:rsidRDefault="0023003B" w:rsidP="0023003B">
            <w:pPr>
              <w:tabs>
                <w:tab w:val="decimal" w:pos="765"/>
              </w:tabs>
              <w:spacing w:line="240" w:lineRule="exact"/>
              <w:rPr>
                <w:rFonts w:ascii="CordiaUPC" w:eastAsia="Times New Roman" w:hAnsi="CordiaUPC" w:cs="CordiaUPC"/>
                <w:sz w:val="26"/>
                <w:szCs w:val="26"/>
              </w:rPr>
            </w:pPr>
          </w:p>
        </w:tc>
        <w:tc>
          <w:tcPr>
            <w:tcW w:w="1080" w:type="dxa"/>
            <w:vAlign w:val="bottom"/>
          </w:tcPr>
          <w:p w14:paraId="3A337418" w14:textId="7AB9395C" w:rsidR="0023003B" w:rsidRPr="00D00DA5" w:rsidRDefault="0023003B" w:rsidP="0023003B">
            <w:pPr>
              <w:tabs>
                <w:tab w:val="decimal" w:pos="799"/>
              </w:tabs>
              <w:spacing w:line="240" w:lineRule="exact"/>
              <w:rPr>
                <w:rFonts w:ascii="CordiaUPC" w:eastAsia="Times New Roman" w:hAnsi="CordiaUPC" w:cs="CordiaUPC"/>
                <w:sz w:val="26"/>
                <w:szCs w:val="26"/>
              </w:rPr>
            </w:pPr>
            <w:r>
              <w:rPr>
                <w:rFonts w:ascii="CordiaUPC" w:eastAsia="Times New Roman" w:hAnsi="CordiaUPC" w:cs="CordiaUPC"/>
                <w:sz w:val="26"/>
                <w:szCs w:val="26"/>
              </w:rPr>
              <w:t>(21)</w:t>
            </w:r>
          </w:p>
        </w:tc>
        <w:tc>
          <w:tcPr>
            <w:tcW w:w="180" w:type="dxa"/>
          </w:tcPr>
          <w:p w14:paraId="62F98925" w14:textId="77777777" w:rsidR="0023003B" w:rsidRPr="00D00DA5" w:rsidRDefault="0023003B" w:rsidP="0023003B">
            <w:pPr>
              <w:tabs>
                <w:tab w:val="decimal" w:pos="765"/>
              </w:tabs>
              <w:spacing w:line="240" w:lineRule="exact"/>
              <w:rPr>
                <w:rFonts w:ascii="CordiaUPC" w:eastAsia="Times New Roman" w:hAnsi="CordiaUPC" w:cs="CordiaUPC"/>
                <w:sz w:val="26"/>
                <w:szCs w:val="26"/>
              </w:rPr>
            </w:pPr>
          </w:p>
        </w:tc>
        <w:tc>
          <w:tcPr>
            <w:tcW w:w="864" w:type="dxa"/>
            <w:vAlign w:val="bottom"/>
          </w:tcPr>
          <w:p w14:paraId="1A0F34C6" w14:textId="1E42CEDC" w:rsidR="0023003B" w:rsidRPr="00D00DA5" w:rsidRDefault="0023003B" w:rsidP="0023003B">
            <w:pPr>
              <w:tabs>
                <w:tab w:val="decimal" w:pos="551"/>
              </w:tabs>
              <w:spacing w:line="240" w:lineRule="exact"/>
              <w:rPr>
                <w:rFonts w:ascii="CordiaUPC" w:eastAsia="Times New Roman" w:hAnsi="CordiaUPC" w:cs="CordiaUPC"/>
                <w:sz w:val="26"/>
                <w:szCs w:val="26"/>
              </w:rPr>
            </w:pPr>
            <w:r w:rsidRPr="00D00DA5">
              <w:rPr>
                <w:rFonts w:ascii="CordiaUPC" w:eastAsia="Times New Roman" w:hAnsi="CordiaUPC" w:cs="CordiaUPC" w:hint="cs"/>
                <w:sz w:val="26"/>
                <w:szCs w:val="26"/>
              </w:rPr>
              <w:t>(19)</w:t>
            </w:r>
          </w:p>
        </w:tc>
        <w:tc>
          <w:tcPr>
            <w:tcW w:w="180" w:type="dxa"/>
          </w:tcPr>
          <w:p w14:paraId="54684BB9" w14:textId="77777777" w:rsidR="0023003B" w:rsidRPr="00D00DA5" w:rsidRDefault="0023003B" w:rsidP="0023003B">
            <w:pPr>
              <w:tabs>
                <w:tab w:val="decimal" w:pos="765"/>
              </w:tabs>
              <w:spacing w:line="240" w:lineRule="exact"/>
              <w:rPr>
                <w:rFonts w:ascii="CordiaUPC" w:eastAsia="Times New Roman" w:hAnsi="CordiaUPC" w:cs="CordiaUPC"/>
                <w:sz w:val="26"/>
                <w:szCs w:val="26"/>
              </w:rPr>
            </w:pPr>
          </w:p>
        </w:tc>
        <w:tc>
          <w:tcPr>
            <w:tcW w:w="1080" w:type="dxa"/>
            <w:vAlign w:val="bottom"/>
          </w:tcPr>
          <w:p w14:paraId="402DD019" w14:textId="0AFD7C71" w:rsidR="0023003B" w:rsidRPr="00D00DA5" w:rsidRDefault="0023003B" w:rsidP="0023003B">
            <w:pPr>
              <w:tabs>
                <w:tab w:val="decimal" w:pos="799"/>
              </w:tabs>
              <w:spacing w:line="240" w:lineRule="exact"/>
              <w:rPr>
                <w:rFonts w:ascii="CordiaUPC" w:eastAsia="Times New Roman" w:hAnsi="CordiaUPC" w:cs="CordiaUPC"/>
                <w:sz w:val="26"/>
                <w:szCs w:val="26"/>
              </w:rPr>
            </w:pPr>
            <w:r w:rsidRPr="00D00DA5">
              <w:rPr>
                <w:rFonts w:ascii="CordiaUPC" w:eastAsia="Times New Roman" w:hAnsi="CordiaUPC" w:cs="CordiaUPC" w:hint="cs"/>
                <w:sz w:val="26"/>
                <w:szCs w:val="26"/>
              </w:rPr>
              <w:t>(4,070)</w:t>
            </w:r>
          </w:p>
        </w:tc>
      </w:tr>
      <w:tr w:rsidR="0023003B" w:rsidRPr="00D00DA5" w14:paraId="7DB8CB98" w14:textId="77777777" w:rsidTr="00D00DA5">
        <w:trPr>
          <w:cantSplit/>
        </w:trPr>
        <w:tc>
          <w:tcPr>
            <w:tcW w:w="5040" w:type="dxa"/>
          </w:tcPr>
          <w:p w14:paraId="4DAE9323" w14:textId="77777777" w:rsidR="0023003B" w:rsidRPr="00D00DA5" w:rsidRDefault="0023003B" w:rsidP="0023003B">
            <w:pPr>
              <w:spacing w:line="240" w:lineRule="exact"/>
              <w:rPr>
                <w:rFonts w:ascii="CordiaUPC" w:eastAsia="Times New Roman" w:hAnsi="CordiaUPC" w:cs="CordiaUPC"/>
                <w:b/>
                <w:bCs/>
                <w:sz w:val="26"/>
                <w:szCs w:val="26"/>
              </w:rPr>
            </w:pPr>
            <w:r w:rsidRPr="00D00DA5">
              <w:rPr>
                <w:rFonts w:ascii="CordiaUPC" w:eastAsia="Times New Roman" w:hAnsi="CordiaUPC" w:cs="CordiaUPC" w:hint="cs"/>
                <w:b/>
                <w:bCs/>
                <w:sz w:val="26"/>
                <w:szCs w:val="26"/>
              </w:rPr>
              <w:t>Total</w:t>
            </w:r>
          </w:p>
        </w:tc>
        <w:tc>
          <w:tcPr>
            <w:tcW w:w="864" w:type="dxa"/>
            <w:tcBorders>
              <w:top w:val="single" w:sz="4" w:space="0" w:color="auto"/>
              <w:left w:val="nil"/>
              <w:bottom w:val="double" w:sz="4" w:space="0" w:color="auto"/>
              <w:right w:val="nil"/>
            </w:tcBorders>
          </w:tcPr>
          <w:p w14:paraId="3D4F9090" w14:textId="788D1B4B" w:rsidR="0023003B" w:rsidRPr="00D00DA5" w:rsidRDefault="0023003B" w:rsidP="0023003B">
            <w:pPr>
              <w:tabs>
                <w:tab w:val="decimal" w:pos="551"/>
              </w:tabs>
              <w:spacing w:line="240" w:lineRule="exact"/>
              <w:rPr>
                <w:rFonts w:ascii="CordiaUPC" w:eastAsia="Times New Roman" w:hAnsi="CordiaUPC" w:cs="CordiaUPC"/>
                <w:b/>
                <w:bCs/>
                <w:sz w:val="26"/>
                <w:szCs w:val="26"/>
              </w:rPr>
            </w:pPr>
            <w:r>
              <w:rPr>
                <w:rFonts w:ascii="CordiaUPC" w:eastAsia="Times New Roman" w:hAnsi="CordiaUPC" w:cs="CordiaUPC"/>
                <w:b/>
                <w:bCs/>
                <w:sz w:val="26"/>
                <w:szCs w:val="26"/>
              </w:rPr>
              <w:t>12</w:t>
            </w:r>
          </w:p>
        </w:tc>
        <w:tc>
          <w:tcPr>
            <w:tcW w:w="180" w:type="dxa"/>
          </w:tcPr>
          <w:p w14:paraId="3069BEE7" w14:textId="77777777" w:rsidR="0023003B" w:rsidRPr="00D00DA5" w:rsidRDefault="0023003B" w:rsidP="0023003B">
            <w:pPr>
              <w:tabs>
                <w:tab w:val="decimal" w:pos="765"/>
              </w:tabs>
              <w:spacing w:line="24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tcPr>
          <w:p w14:paraId="63CD6E8B" w14:textId="5A430AB5" w:rsidR="0023003B" w:rsidRPr="00D00DA5" w:rsidRDefault="0023003B" w:rsidP="0023003B">
            <w:pPr>
              <w:tabs>
                <w:tab w:val="decimal" w:pos="799"/>
              </w:tabs>
              <w:spacing w:line="240" w:lineRule="exact"/>
              <w:ind w:right="11"/>
              <w:rPr>
                <w:rFonts w:ascii="CordiaUPC" w:eastAsia="Times New Roman" w:hAnsi="CordiaUPC" w:cs="CordiaUPC"/>
                <w:b/>
                <w:bCs/>
                <w:sz w:val="26"/>
                <w:szCs w:val="26"/>
              </w:rPr>
            </w:pPr>
            <w:r>
              <w:rPr>
                <w:rFonts w:ascii="CordiaUPC" w:eastAsia="Times New Roman" w:hAnsi="CordiaUPC" w:cs="CordiaUPC"/>
                <w:b/>
                <w:bCs/>
                <w:sz w:val="26"/>
                <w:szCs w:val="26"/>
              </w:rPr>
              <w:t>7</w:t>
            </w:r>
            <w:r w:rsidR="00A96CA5">
              <w:rPr>
                <w:rFonts w:ascii="CordiaUPC" w:eastAsia="Times New Roman" w:hAnsi="CordiaUPC" w:cs="CordiaUPC"/>
                <w:b/>
                <w:bCs/>
                <w:sz w:val="26"/>
                <w:szCs w:val="26"/>
              </w:rPr>
              <w:t>3</w:t>
            </w:r>
          </w:p>
        </w:tc>
        <w:tc>
          <w:tcPr>
            <w:tcW w:w="180" w:type="dxa"/>
          </w:tcPr>
          <w:p w14:paraId="5B16C766" w14:textId="77777777" w:rsidR="0023003B" w:rsidRPr="00D00DA5" w:rsidRDefault="0023003B" w:rsidP="0023003B">
            <w:pPr>
              <w:tabs>
                <w:tab w:val="decimal" w:pos="765"/>
              </w:tabs>
              <w:spacing w:line="240" w:lineRule="exact"/>
              <w:jc w:val="center"/>
              <w:rPr>
                <w:rFonts w:ascii="CordiaUPC" w:eastAsia="Times New Roman" w:hAnsi="CordiaUPC" w:cs="CordiaUPC"/>
                <w:b/>
                <w:bCs/>
                <w:sz w:val="26"/>
                <w:szCs w:val="26"/>
              </w:rPr>
            </w:pPr>
          </w:p>
        </w:tc>
        <w:tc>
          <w:tcPr>
            <w:tcW w:w="864" w:type="dxa"/>
            <w:tcBorders>
              <w:top w:val="single" w:sz="4" w:space="0" w:color="auto"/>
              <w:left w:val="nil"/>
              <w:bottom w:val="double" w:sz="4" w:space="0" w:color="auto"/>
              <w:right w:val="nil"/>
            </w:tcBorders>
          </w:tcPr>
          <w:p w14:paraId="13EC8C64" w14:textId="265D8D61" w:rsidR="0023003B" w:rsidRPr="00D00DA5" w:rsidRDefault="0023003B" w:rsidP="0023003B">
            <w:pPr>
              <w:tabs>
                <w:tab w:val="decimal" w:pos="551"/>
              </w:tabs>
              <w:spacing w:line="240" w:lineRule="exact"/>
              <w:rPr>
                <w:rFonts w:ascii="CordiaUPC" w:eastAsia="Times New Roman" w:hAnsi="CordiaUPC" w:cs="CordiaUPC"/>
                <w:b/>
                <w:bCs/>
                <w:sz w:val="26"/>
                <w:szCs w:val="26"/>
              </w:rPr>
            </w:pPr>
            <w:r w:rsidRPr="00D00DA5">
              <w:rPr>
                <w:rFonts w:ascii="CordiaUPC" w:eastAsia="Times New Roman" w:hAnsi="CordiaUPC" w:cs="CordiaUPC" w:hint="cs"/>
                <w:b/>
                <w:bCs/>
                <w:sz w:val="26"/>
                <w:szCs w:val="26"/>
              </w:rPr>
              <w:t>1</w:t>
            </w:r>
          </w:p>
        </w:tc>
        <w:tc>
          <w:tcPr>
            <w:tcW w:w="180" w:type="dxa"/>
          </w:tcPr>
          <w:p w14:paraId="74D2A73A" w14:textId="77777777" w:rsidR="0023003B" w:rsidRPr="00D00DA5" w:rsidRDefault="0023003B" w:rsidP="0023003B">
            <w:pPr>
              <w:tabs>
                <w:tab w:val="decimal" w:pos="765"/>
              </w:tabs>
              <w:spacing w:line="24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tcPr>
          <w:p w14:paraId="5066402D" w14:textId="6405CDB1" w:rsidR="0023003B" w:rsidRPr="00D00DA5" w:rsidRDefault="0023003B" w:rsidP="0023003B">
            <w:pPr>
              <w:tabs>
                <w:tab w:val="decimal" w:pos="799"/>
              </w:tabs>
              <w:spacing w:line="240" w:lineRule="exact"/>
              <w:ind w:right="11"/>
              <w:rPr>
                <w:rFonts w:ascii="CordiaUPC" w:eastAsia="Times New Roman" w:hAnsi="CordiaUPC" w:cs="CordiaUPC"/>
                <w:b/>
                <w:bCs/>
                <w:sz w:val="26"/>
                <w:szCs w:val="26"/>
              </w:rPr>
            </w:pPr>
            <w:r w:rsidRPr="00D00DA5">
              <w:rPr>
                <w:rFonts w:ascii="CordiaUPC" w:eastAsia="Times New Roman" w:hAnsi="CordiaUPC" w:cs="CordiaUPC" w:hint="cs"/>
                <w:b/>
                <w:bCs/>
                <w:sz w:val="26"/>
                <w:szCs w:val="26"/>
              </w:rPr>
              <w:t>329</w:t>
            </w:r>
          </w:p>
        </w:tc>
      </w:tr>
    </w:tbl>
    <w:p w14:paraId="60EDAB36" w14:textId="18CE1627" w:rsidR="00171649" w:rsidRPr="00D00DA5" w:rsidRDefault="00171649" w:rsidP="00D00DA5">
      <w:pPr>
        <w:tabs>
          <w:tab w:val="left" w:pos="540"/>
          <w:tab w:val="left" w:pos="1080"/>
        </w:tabs>
        <w:spacing w:line="240" w:lineRule="exact"/>
        <w:ind w:left="547" w:right="389"/>
        <w:jc w:val="thaiDistribute"/>
        <w:rPr>
          <w:rFonts w:ascii="CordiaUPC" w:eastAsia="Times New Roman" w:hAnsi="CordiaUPC" w:cs="CordiaUPC"/>
          <w:sz w:val="26"/>
          <w:szCs w:val="26"/>
          <w:lang w:val="en-AU" w:bidi="th-TH"/>
        </w:rPr>
      </w:pPr>
    </w:p>
    <w:p w14:paraId="45A6AD32" w14:textId="5849BFDA" w:rsidR="00DE23A6" w:rsidRPr="00D00DA5" w:rsidRDefault="004F2DD5" w:rsidP="00D00DA5">
      <w:pPr>
        <w:pStyle w:val="Heading1"/>
        <w:numPr>
          <w:ilvl w:val="0"/>
          <w:numId w:val="0"/>
        </w:numPr>
        <w:spacing w:before="0" w:after="0" w:line="240" w:lineRule="exact"/>
        <w:ind w:left="540" w:hanging="540"/>
        <w:rPr>
          <w:rFonts w:ascii="CordiaUPC" w:hAnsi="CordiaUPC" w:cs="CordiaUPC"/>
          <w:i w:val="0"/>
          <w:iCs/>
          <w:sz w:val="26"/>
          <w:szCs w:val="26"/>
        </w:rPr>
      </w:pPr>
      <w:r w:rsidRPr="00D00DA5">
        <w:rPr>
          <w:rFonts w:ascii="CordiaUPC" w:hAnsi="CordiaUPC" w:cs="CordiaUPC" w:hint="cs"/>
          <w:i w:val="0"/>
          <w:iCs/>
          <w:sz w:val="26"/>
          <w:szCs w:val="26"/>
          <w:lang w:val="en-US"/>
        </w:rPr>
        <w:t>1</w:t>
      </w:r>
      <w:r w:rsidR="00EC256C">
        <w:rPr>
          <w:rFonts w:ascii="CordiaUPC" w:hAnsi="CordiaUPC" w:cs="CordiaUPC"/>
          <w:i w:val="0"/>
          <w:iCs/>
          <w:sz w:val="26"/>
          <w:szCs w:val="26"/>
          <w:lang w:val="en-US"/>
        </w:rPr>
        <w:t>6</w:t>
      </w:r>
      <w:r w:rsidR="00DE23A6" w:rsidRPr="00D00DA5">
        <w:rPr>
          <w:rFonts w:ascii="CordiaUPC" w:hAnsi="CordiaUPC" w:cs="CordiaUPC" w:hint="cs"/>
          <w:i w:val="0"/>
          <w:iCs/>
          <w:sz w:val="26"/>
          <w:szCs w:val="26"/>
        </w:rPr>
        <w:tab/>
      </w:r>
      <w:bookmarkStart w:id="24" w:name="_Hlk37429626"/>
      <w:r w:rsidR="00DE23A6" w:rsidRPr="00D00DA5">
        <w:rPr>
          <w:rFonts w:ascii="CordiaUPC" w:hAnsi="CordiaUPC" w:cs="CordiaUPC" w:hint="cs"/>
          <w:i w:val="0"/>
          <w:iCs/>
          <w:sz w:val="26"/>
          <w:szCs w:val="26"/>
        </w:rPr>
        <w:t>Earnings per share</w:t>
      </w:r>
      <w:bookmarkEnd w:id="24"/>
    </w:p>
    <w:p w14:paraId="264F3FFE" w14:textId="77777777" w:rsidR="00DE23A6" w:rsidRPr="00D00DA5" w:rsidRDefault="00DE23A6" w:rsidP="00D00DA5">
      <w:pPr>
        <w:tabs>
          <w:tab w:val="left" w:pos="540"/>
          <w:tab w:val="left" w:pos="1080"/>
        </w:tabs>
        <w:spacing w:line="240" w:lineRule="exact"/>
        <w:ind w:left="540" w:right="389"/>
        <w:jc w:val="thaiDistribute"/>
        <w:rPr>
          <w:rFonts w:ascii="CordiaUPC" w:eastAsia="Times New Roman" w:hAnsi="CordiaUPC" w:cs="CordiaUPC"/>
          <w:sz w:val="26"/>
          <w:szCs w:val="26"/>
          <w:cs/>
          <w:lang w:val="en-AU" w:bidi="th-TH"/>
        </w:rPr>
      </w:pPr>
    </w:p>
    <w:p w14:paraId="4956AB2B" w14:textId="77777777" w:rsidR="00DE23A6" w:rsidRPr="00D00DA5" w:rsidRDefault="00DE23A6" w:rsidP="00D00DA5">
      <w:pPr>
        <w:tabs>
          <w:tab w:val="left" w:pos="540"/>
          <w:tab w:val="left" w:pos="1170"/>
          <w:tab w:val="right" w:pos="9360"/>
        </w:tabs>
        <w:spacing w:line="240" w:lineRule="exact"/>
        <w:ind w:left="547" w:right="14"/>
        <w:jc w:val="both"/>
        <w:rPr>
          <w:rFonts w:ascii="CordiaUPC" w:hAnsi="CordiaUPC" w:cs="CordiaUPC"/>
          <w:b/>
          <w:bCs/>
          <w:i/>
          <w:iCs/>
          <w:sz w:val="26"/>
          <w:szCs w:val="26"/>
          <w:shd w:val="clear" w:color="auto" w:fill="FFFFFF"/>
        </w:rPr>
      </w:pPr>
      <w:r w:rsidRPr="00D00DA5">
        <w:rPr>
          <w:rFonts w:ascii="CordiaUPC" w:hAnsi="CordiaUPC" w:cs="CordiaUPC" w:hint="cs"/>
          <w:b/>
          <w:bCs/>
          <w:i/>
          <w:iCs/>
          <w:sz w:val="26"/>
          <w:szCs w:val="26"/>
          <w:shd w:val="clear" w:color="auto" w:fill="FFFFFF"/>
        </w:rPr>
        <w:t>Basic earnings per share</w:t>
      </w:r>
    </w:p>
    <w:p w14:paraId="0B381C27" w14:textId="77777777" w:rsidR="00D00DA5" w:rsidRPr="00D00DA5" w:rsidRDefault="00D00DA5" w:rsidP="00D00DA5">
      <w:pPr>
        <w:tabs>
          <w:tab w:val="left" w:pos="540"/>
          <w:tab w:val="left" w:pos="1080"/>
        </w:tabs>
        <w:spacing w:line="240" w:lineRule="exact"/>
        <w:ind w:left="540" w:right="389"/>
        <w:jc w:val="thaiDistribute"/>
        <w:rPr>
          <w:rFonts w:ascii="CordiaUPC" w:eastAsia="Times New Roman" w:hAnsi="CordiaUPC" w:cs="CordiaUPC"/>
          <w:sz w:val="26"/>
          <w:szCs w:val="26"/>
          <w:cs/>
          <w:lang w:val="en-AU" w:bidi="th-TH"/>
        </w:rPr>
      </w:pPr>
    </w:p>
    <w:p w14:paraId="029CB34D" w14:textId="40AD8FF9" w:rsidR="00D00DA5" w:rsidRPr="00D00DA5" w:rsidRDefault="00D00DA5" w:rsidP="00D00DA5">
      <w:pPr>
        <w:tabs>
          <w:tab w:val="left" w:pos="540"/>
          <w:tab w:val="left" w:pos="1170"/>
          <w:tab w:val="right" w:pos="9360"/>
        </w:tabs>
        <w:spacing w:line="240" w:lineRule="exact"/>
        <w:ind w:left="547" w:right="14"/>
        <w:jc w:val="both"/>
        <w:rPr>
          <w:rFonts w:ascii="CordiaUPC" w:eastAsia="Times New Roman" w:hAnsi="CordiaUPC" w:cs="CordiaUPC"/>
          <w:sz w:val="26"/>
          <w:szCs w:val="26"/>
          <w:shd w:val="clear" w:color="auto" w:fill="FFFFFF"/>
        </w:rPr>
      </w:pPr>
      <w:r w:rsidRPr="00D00DA5">
        <w:rPr>
          <w:rFonts w:ascii="CordiaUPC" w:eastAsia="Times New Roman" w:hAnsi="CordiaUPC" w:cs="CordiaUPC" w:hint="cs"/>
          <w:spacing w:val="-6"/>
          <w:sz w:val="26"/>
          <w:szCs w:val="26"/>
          <w:shd w:val="clear" w:color="auto" w:fill="FFFFFF"/>
        </w:rPr>
        <w:t xml:space="preserve">The calculations of basic earnings per share for the three-month periods </w:t>
      </w:r>
      <w:r w:rsidRPr="00D00DA5">
        <w:rPr>
          <w:rFonts w:ascii="CordiaUPC" w:eastAsia="Times New Roman" w:hAnsi="CordiaUPC" w:cs="CordiaUPC" w:hint="cs"/>
          <w:spacing w:val="-6"/>
          <w:sz w:val="26"/>
          <w:szCs w:val="26"/>
          <w:shd w:val="clear" w:color="auto" w:fill="FFFFFF"/>
          <w:lang w:bidi="th-TH"/>
        </w:rPr>
        <w:t>ended 31 March 202</w:t>
      </w:r>
      <w:r>
        <w:rPr>
          <w:rFonts w:ascii="CordiaUPC" w:eastAsia="Times New Roman" w:hAnsi="CordiaUPC" w:cs="CordiaUPC"/>
          <w:spacing w:val="-6"/>
          <w:sz w:val="26"/>
          <w:szCs w:val="26"/>
          <w:shd w:val="clear" w:color="auto" w:fill="FFFFFF"/>
          <w:lang w:bidi="th-TH"/>
        </w:rPr>
        <w:t>1</w:t>
      </w:r>
      <w:r w:rsidRPr="00D00DA5">
        <w:rPr>
          <w:rFonts w:ascii="CordiaUPC" w:eastAsia="Times New Roman" w:hAnsi="CordiaUPC" w:cs="CordiaUPC" w:hint="cs"/>
          <w:sz w:val="26"/>
          <w:szCs w:val="26"/>
          <w:shd w:val="clear" w:color="auto" w:fill="FFFFFF"/>
          <w:lang w:bidi="th-TH"/>
        </w:rPr>
        <w:t xml:space="preserve"> and 20</w:t>
      </w:r>
      <w:r>
        <w:rPr>
          <w:rFonts w:ascii="CordiaUPC" w:eastAsia="Times New Roman" w:hAnsi="CordiaUPC" w:cs="CordiaUPC"/>
          <w:sz w:val="26"/>
          <w:szCs w:val="26"/>
          <w:shd w:val="clear" w:color="auto" w:fill="FFFFFF"/>
          <w:lang w:bidi="th-TH"/>
        </w:rPr>
        <w:t>20</w:t>
      </w:r>
      <w:r w:rsidRPr="00D00DA5">
        <w:rPr>
          <w:rFonts w:ascii="CordiaUPC" w:eastAsia="Times New Roman" w:hAnsi="CordiaUPC" w:cs="CordiaUPC" w:hint="cs"/>
          <w:sz w:val="26"/>
          <w:szCs w:val="26"/>
          <w:shd w:val="clear" w:color="auto" w:fill="FFFFFF"/>
        </w:rPr>
        <w:t xml:space="preserve"> were based on the profit for the </w:t>
      </w:r>
      <w:r w:rsidRPr="00D00DA5">
        <w:rPr>
          <w:rFonts w:ascii="CordiaUPC" w:eastAsia="Times New Roman" w:hAnsi="CordiaUPC" w:cs="CordiaUPC" w:hint="cs"/>
          <w:color w:val="000000"/>
          <w:sz w:val="26"/>
          <w:szCs w:val="26"/>
        </w:rPr>
        <w:t>periods</w:t>
      </w:r>
      <w:r w:rsidRPr="00D00DA5">
        <w:rPr>
          <w:rFonts w:ascii="CordiaUPC" w:eastAsia="Times New Roman" w:hAnsi="CordiaUPC" w:cs="CordiaUPC" w:hint="cs"/>
          <w:sz w:val="26"/>
          <w:szCs w:val="26"/>
          <w:shd w:val="clear" w:color="auto" w:fill="FFFFFF"/>
        </w:rPr>
        <w:t xml:space="preserve"> attributable to</w:t>
      </w:r>
      <w:r w:rsidRPr="00D00DA5">
        <w:rPr>
          <w:rFonts w:ascii="CordiaUPC" w:eastAsia="Times New Roman" w:hAnsi="CordiaUPC" w:cs="CordiaUPC" w:hint="cs"/>
          <w:sz w:val="26"/>
          <w:szCs w:val="26"/>
          <w:shd w:val="clear" w:color="auto" w:fill="FFFFFF"/>
          <w:lang w:val="en-US" w:bidi="th-TH"/>
        </w:rPr>
        <w:t xml:space="preserve"> equity</w:t>
      </w:r>
      <w:r w:rsidRPr="00D00DA5">
        <w:rPr>
          <w:rFonts w:ascii="CordiaUPC" w:eastAsia="Times New Roman" w:hAnsi="CordiaUPC" w:cs="CordiaUPC" w:hint="cs"/>
          <w:sz w:val="26"/>
          <w:szCs w:val="26"/>
          <w:shd w:val="clear" w:color="auto" w:fill="FFFFFF"/>
        </w:rPr>
        <w:t xml:space="preserve"> holders of the Bank and the number of ordinary shares outstanding during the periods as follows:</w:t>
      </w:r>
    </w:p>
    <w:p w14:paraId="50974E1D" w14:textId="77777777" w:rsidR="00D00DA5" w:rsidRPr="00D00DA5" w:rsidRDefault="00D00DA5" w:rsidP="00D00DA5">
      <w:pPr>
        <w:tabs>
          <w:tab w:val="left" w:pos="540"/>
          <w:tab w:val="left" w:pos="1080"/>
        </w:tabs>
        <w:spacing w:line="240" w:lineRule="exact"/>
        <w:ind w:left="540" w:right="389"/>
        <w:jc w:val="thaiDistribute"/>
        <w:rPr>
          <w:rFonts w:ascii="CordiaUPC" w:eastAsia="Times New Roman" w:hAnsi="CordiaUPC" w:cs="CordiaUPC"/>
          <w:sz w:val="26"/>
          <w:szCs w:val="26"/>
          <w:lang w:val="en-AU"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950"/>
        <w:gridCol w:w="990"/>
        <w:gridCol w:w="180"/>
        <w:gridCol w:w="990"/>
        <w:gridCol w:w="180"/>
        <w:gridCol w:w="990"/>
        <w:gridCol w:w="180"/>
        <w:gridCol w:w="990"/>
      </w:tblGrid>
      <w:tr w:rsidR="00D00DA5" w:rsidRPr="00D00DA5" w14:paraId="38E0ACA7" w14:textId="77777777" w:rsidTr="00D00DA5">
        <w:trPr>
          <w:cantSplit/>
        </w:trPr>
        <w:tc>
          <w:tcPr>
            <w:tcW w:w="4950" w:type="dxa"/>
          </w:tcPr>
          <w:p w14:paraId="579C90C4" w14:textId="77777777" w:rsidR="00D00DA5" w:rsidRPr="00D00DA5" w:rsidRDefault="00D00DA5" w:rsidP="00D00DA5">
            <w:pPr>
              <w:spacing w:line="240" w:lineRule="exact"/>
              <w:ind w:left="180" w:hanging="180"/>
              <w:rPr>
                <w:rFonts w:ascii="CordiaUPC" w:eastAsia="Times New Roman" w:hAnsi="CordiaUPC" w:cs="CordiaUPC"/>
                <w:i/>
                <w:iCs/>
                <w:sz w:val="26"/>
                <w:szCs w:val="26"/>
                <w:cs/>
                <w:lang w:bidi="th-TH"/>
              </w:rPr>
            </w:pPr>
          </w:p>
        </w:tc>
        <w:tc>
          <w:tcPr>
            <w:tcW w:w="2160" w:type="dxa"/>
            <w:gridSpan w:val="3"/>
          </w:tcPr>
          <w:p w14:paraId="2C6AA511" w14:textId="77777777" w:rsidR="00D00DA5" w:rsidRPr="00D00DA5" w:rsidRDefault="00D00DA5" w:rsidP="00D00DA5">
            <w:pPr>
              <w:spacing w:line="240" w:lineRule="exact"/>
              <w:ind w:left="-79" w:right="-79"/>
              <w:jc w:val="center"/>
              <w:rPr>
                <w:rFonts w:ascii="CordiaUPC" w:eastAsia="Times New Roman" w:hAnsi="CordiaUPC" w:cs="CordiaUPC"/>
                <w:b/>
                <w:bCs/>
                <w:sz w:val="26"/>
                <w:szCs w:val="26"/>
              </w:rPr>
            </w:pPr>
            <w:r w:rsidRPr="00D00DA5">
              <w:rPr>
                <w:rFonts w:ascii="CordiaUPC" w:eastAsia="Times New Roman" w:hAnsi="CordiaUPC" w:cs="CordiaUPC" w:hint="cs"/>
                <w:b/>
                <w:bCs/>
                <w:sz w:val="26"/>
                <w:szCs w:val="26"/>
              </w:rPr>
              <w:t xml:space="preserve">Consolidated </w:t>
            </w:r>
          </w:p>
        </w:tc>
        <w:tc>
          <w:tcPr>
            <w:tcW w:w="180" w:type="dxa"/>
            <w:vAlign w:val="bottom"/>
          </w:tcPr>
          <w:p w14:paraId="124B4C4E" w14:textId="77777777" w:rsidR="00D00DA5" w:rsidRPr="00D00DA5" w:rsidRDefault="00D00DA5" w:rsidP="00D00DA5">
            <w:pPr>
              <w:tabs>
                <w:tab w:val="decimal" w:pos="765"/>
                <w:tab w:val="decimal" w:pos="1001"/>
              </w:tabs>
              <w:spacing w:line="240" w:lineRule="exact"/>
              <w:ind w:left="-79" w:right="-79"/>
              <w:jc w:val="right"/>
              <w:rPr>
                <w:rFonts w:ascii="CordiaUPC" w:eastAsia="Times New Roman" w:hAnsi="CordiaUPC" w:cs="CordiaUPC"/>
                <w:b/>
                <w:bCs/>
                <w:sz w:val="26"/>
                <w:szCs w:val="26"/>
              </w:rPr>
            </w:pPr>
          </w:p>
        </w:tc>
        <w:tc>
          <w:tcPr>
            <w:tcW w:w="2160" w:type="dxa"/>
            <w:gridSpan w:val="3"/>
            <w:vAlign w:val="bottom"/>
          </w:tcPr>
          <w:p w14:paraId="6DBAF89E" w14:textId="77777777" w:rsidR="00D00DA5" w:rsidRPr="00D00DA5" w:rsidRDefault="00D00DA5" w:rsidP="00D00DA5">
            <w:pPr>
              <w:spacing w:line="240" w:lineRule="exact"/>
              <w:ind w:left="-79" w:right="-79"/>
              <w:jc w:val="center"/>
              <w:rPr>
                <w:rFonts w:ascii="CordiaUPC" w:eastAsia="Times New Roman" w:hAnsi="CordiaUPC" w:cs="CordiaUPC"/>
                <w:b/>
                <w:bCs/>
                <w:sz w:val="26"/>
                <w:szCs w:val="26"/>
              </w:rPr>
            </w:pPr>
            <w:r w:rsidRPr="00D00DA5">
              <w:rPr>
                <w:rFonts w:ascii="CordiaUPC" w:eastAsia="Times New Roman" w:hAnsi="CordiaUPC" w:cs="CordiaUPC" w:hint="cs"/>
                <w:b/>
                <w:bCs/>
                <w:sz w:val="26"/>
                <w:szCs w:val="26"/>
              </w:rPr>
              <w:t>Bank only</w:t>
            </w:r>
          </w:p>
        </w:tc>
      </w:tr>
      <w:tr w:rsidR="00D00DA5" w:rsidRPr="00D00DA5" w14:paraId="38875510" w14:textId="77777777" w:rsidTr="00D00DA5">
        <w:trPr>
          <w:cantSplit/>
        </w:trPr>
        <w:tc>
          <w:tcPr>
            <w:tcW w:w="4950" w:type="dxa"/>
          </w:tcPr>
          <w:p w14:paraId="1E4C41D6" w14:textId="5CFD533A" w:rsidR="00D00DA5" w:rsidRPr="00D00DA5" w:rsidRDefault="00D00DA5" w:rsidP="00D00DA5">
            <w:pPr>
              <w:spacing w:line="240" w:lineRule="exact"/>
              <w:ind w:left="180" w:hanging="180"/>
              <w:rPr>
                <w:rFonts w:ascii="CordiaUPC" w:eastAsia="Times New Roman" w:hAnsi="CordiaUPC" w:cs="CordiaUPC"/>
                <w:b/>
                <w:bCs/>
                <w:i/>
                <w:iCs/>
                <w:sz w:val="26"/>
                <w:szCs w:val="26"/>
                <w:lang w:val="en-US"/>
              </w:rPr>
            </w:pPr>
            <w:bookmarkStart w:id="25" w:name="_Hlk7021108"/>
            <w:r w:rsidRPr="00D00DA5">
              <w:rPr>
                <w:rFonts w:ascii="CordiaUPC" w:eastAsia="Times New Roman" w:hAnsi="CordiaUPC" w:cs="CordiaUPC" w:hint="cs"/>
                <w:b/>
                <w:bCs/>
                <w:i/>
                <w:iCs/>
                <w:sz w:val="26"/>
                <w:szCs w:val="26"/>
                <w:lang w:val="en-US"/>
              </w:rPr>
              <w:t>Three-month period ended 31 March</w:t>
            </w:r>
            <w:bookmarkEnd w:id="25"/>
          </w:p>
        </w:tc>
        <w:tc>
          <w:tcPr>
            <w:tcW w:w="990" w:type="dxa"/>
            <w:vAlign w:val="bottom"/>
          </w:tcPr>
          <w:p w14:paraId="6E8666F0" w14:textId="500630BD"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202</w:t>
            </w:r>
            <w:r>
              <w:rPr>
                <w:rFonts w:ascii="CordiaUPC" w:eastAsia="Times New Roman" w:hAnsi="CordiaUPC" w:cs="CordiaUPC"/>
                <w:sz w:val="26"/>
                <w:szCs w:val="26"/>
              </w:rPr>
              <w:t>1</w:t>
            </w:r>
          </w:p>
        </w:tc>
        <w:tc>
          <w:tcPr>
            <w:tcW w:w="180" w:type="dxa"/>
            <w:vAlign w:val="bottom"/>
          </w:tcPr>
          <w:p w14:paraId="3527E7DE" w14:textId="77777777" w:rsidR="00D00DA5" w:rsidRPr="00D00DA5" w:rsidRDefault="00D00DA5" w:rsidP="00D00DA5">
            <w:pPr>
              <w:tabs>
                <w:tab w:val="decimal" w:pos="765"/>
                <w:tab w:val="decimal" w:pos="1001"/>
              </w:tabs>
              <w:spacing w:line="240" w:lineRule="exact"/>
              <w:ind w:left="-79" w:right="-79"/>
              <w:jc w:val="center"/>
              <w:rPr>
                <w:rFonts w:ascii="CordiaUPC" w:eastAsia="Times New Roman" w:hAnsi="CordiaUPC" w:cs="CordiaUPC"/>
                <w:sz w:val="26"/>
                <w:szCs w:val="26"/>
              </w:rPr>
            </w:pPr>
          </w:p>
        </w:tc>
        <w:tc>
          <w:tcPr>
            <w:tcW w:w="990" w:type="dxa"/>
            <w:vAlign w:val="bottom"/>
          </w:tcPr>
          <w:p w14:paraId="56F71207" w14:textId="48B1E66E"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20</w:t>
            </w:r>
            <w:r>
              <w:rPr>
                <w:rFonts w:ascii="CordiaUPC" w:eastAsia="Times New Roman" w:hAnsi="CordiaUPC" w:cs="CordiaUPC"/>
                <w:sz w:val="26"/>
                <w:szCs w:val="26"/>
              </w:rPr>
              <w:t>20</w:t>
            </w:r>
          </w:p>
        </w:tc>
        <w:tc>
          <w:tcPr>
            <w:tcW w:w="180" w:type="dxa"/>
            <w:vAlign w:val="bottom"/>
          </w:tcPr>
          <w:p w14:paraId="5F7B8356" w14:textId="77777777" w:rsidR="00D00DA5" w:rsidRPr="00D00DA5" w:rsidRDefault="00D00DA5" w:rsidP="00D00DA5">
            <w:pPr>
              <w:tabs>
                <w:tab w:val="decimal" w:pos="765"/>
                <w:tab w:val="decimal" w:pos="1001"/>
              </w:tabs>
              <w:spacing w:line="240" w:lineRule="exact"/>
              <w:ind w:left="-79" w:right="-79"/>
              <w:jc w:val="center"/>
              <w:rPr>
                <w:rFonts w:ascii="CordiaUPC" w:eastAsia="Times New Roman" w:hAnsi="CordiaUPC" w:cs="CordiaUPC"/>
                <w:sz w:val="26"/>
                <w:szCs w:val="26"/>
              </w:rPr>
            </w:pPr>
          </w:p>
        </w:tc>
        <w:tc>
          <w:tcPr>
            <w:tcW w:w="990" w:type="dxa"/>
            <w:vAlign w:val="bottom"/>
          </w:tcPr>
          <w:p w14:paraId="206A708E" w14:textId="57065D73"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202</w:t>
            </w:r>
            <w:r>
              <w:rPr>
                <w:rFonts w:ascii="CordiaUPC" w:eastAsia="Times New Roman" w:hAnsi="CordiaUPC" w:cs="CordiaUPC"/>
                <w:sz w:val="26"/>
                <w:szCs w:val="26"/>
              </w:rPr>
              <w:t>1</w:t>
            </w:r>
          </w:p>
        </w:tc>
        <w:tc>
          <w:tcPr>
            <w:tcW w:w="180" w:type="dxa"/>
            <w:vAlign w:val="bottom"/>
          </w:tcPr>
          <w:p w14:paraId="2E6CCA29" w14:textId="77777777" w:rsidR="00D00DA5" w:rsidRPr="00D00DA5" w:rsidRDefault="00D00DA5" w:rsidP="00D00DA5">
            <w:pPr>
              <w:tabs>
                <w:tab w:val="decimal" w:pos="765"/>
                <w:tab w:val="decimal" w:pos="1001"/>
              </w:tabs>
              <w:spacing w:line="240" w:lineRule="exact"/>
              <w:ind w:left="-79" w:right="-79"/>
              <w:jc w:val="center"/>
              <w:rPr>
                <w:rFonts w:ascii="CordiaUPC" w:eastAsia="Times New Roman" w:hAnsi="CordiaUPC" w:cs="CordiaUPC"/>
                <w:sz w:val="26"/>
                <w:szCs w:val="26"/>
              </w:rPr>
            </w:pPr>
          </w:p>
        </w:tc>
        <w:tc>
          <w:tcPr>
            <w:tcW w:w="990" w:type="dxa"/>
            <w:vAlign w:val="bottom"/>
          </w:tcPr>
          <w:p w14:paraId="1E9440D1" w14:textId="17F52860"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20</w:t>
            </w:r>
            <w:r>
              <w:rPr>
                <w:rFonts w:ascii="CordiaUPC" w:eastAsia="Times New Roman" w:hAnsi="CordiaUPC" w:cs="CordiaUPC"/>
                <w:sz w:val="26"/>
                <w:szCs w:val="26"/>
              </w:rPr>
              <w:t>20</w:t>
            </w:r>
          </w:p>
        </w:tc>
      </w:tr>
      <w:tr w:rsidR="00D00DA5" w:rsidRPr="00D00DA5" w14:paraId="583C88FD" w14:textId="77777777" w:rsidTr="00D00DA5">
        <w:trPr>
          <w:cantSplit/>
          <w:trHeight w:val="87"/>
        </w:trPr>
        <w:tc>
          <w:tcPr>
            <w:tcW w:w="4950" w:type="dxa"/>
          </w:tcPr>
          <w:p w14:paraId="3AD71710" w14:textId="77777777" w:rsidR="00D00DA5" w:rsidRPr="00D00DA5" w:rsidRDefault="00D00DA5" w:rsidP="00D00DA5">
            <w:pPr>
              <w:spacing w:line="240" w:lineRule="exact"/>
              <w:ind w:left="180" w:hanging="180"/>
              <w:rPr>
                <w:rFonts w:ascii="CordiaUPC" w:eastAsia="Times New Roman" w:hAnsi="CordiaUPC" w:cs="CordiaUPC"/>
                <w:sz w:val="26"/>
                <w:szCs w:val="26"/>
                <w:cs/>
                <w:lang w:bidi="th-TH"/>
              </w:rPr>
            </w:pPr>
          </w:p>
        </w:tc>
        <w:tc>
          <w:tcPr>
            <w:tcW w:w="4500" w:type="dxa"/>
            <w:gridSpan w:val="7"/>
          </w:tcPr>
          <w:p w14:paraId="689C88E4" w14:textId="77777777" w:rsidR="00D00DA5" w:rsidRPr="00D00DA5" w:rsidRDefault="00D00DA5" w:rsidP="00D00DA5">
            <w:pPr>
              <w:spacing w:line="240" w:lineRule="exact"/>
              <w:ind w:left="-79" w:right="-79"/>
              <w:jc w:val="center"/>
              <w:rPr>
                <w:rFonts w:ascii="CordiaUPC" w:eastAsia="Times New Roman" w:hAnsi="CordiaUPC" w:cs="CordiaUPC"/>
                <w:i/>
                <w:iCs/>
                <w:sz w:val="26"/>
                <w:szCs w:val="26"/>
              </w:rPr>
            </w:pPr>
          </w:p>
        </w:tc>
      </w:tr>
      <w:tr w:rsidR="00D00DA5" w:rsidRPr="00D00DA5" w14:paraId="66165DB0" w14:textId="77777777" w:rsidTr="00D00DA5">
        <w:trPr>
          <w:cantSplit/>
        </w:trPr>
        <w:tc>
          <w:tcPr>
            <w:tcW w:w="4950" w:type="dxa"/>
          </w:tcPr>
          <w:p w14:paraId="25603CE9" w14:textId="77777777" w:rsidR="00D00DA5" w:rsidRPr="00D00DA5" w:rsidRDefault="00D00DA5" w:rsidP="00D00DA5">
            <w:pPr>
              <w:spacing w:line="240" w:lineRule="exact"/>
              <w:ind w:right="-108"/>
              <w:rPr>
                <w:rFonts w:ascii="CordiaUPC" w:eastAsia="Times New Roman" w:hAnsi="CordiaUPC" w:cs="CordiaUPC"/>
                <w:color w:val="000000"/>
                <w:sz w:val="26"/>
                <w:szCs w:val="26"/>
                <w:lang w:val="en-US" w:bidi="th-TH"/>
              </w:rPr>
            </w:pPr>
            <w:r w:rsidRPr="00D00DA5">
              <w:rPr>
                <w:rFonts w:ascii="CordiaUPC" w:eastAsia="Times New Roman" w:hAnsi="CordiaUPC" w:cs="CordiaUPC" w:hint="cs"/>
                <w:color w:val="000000"/>
                <w:sz w:val="26"/>
                <w:szCs w:val="26"/>
                <w:lang w:val="en-US" w:bidi="th-TH"/>
              </w:rPr>
              <w:t>Profit for the periods attributable to</w:t>
            </w:r>
          </w:p>
        </w:tc>
        <w:tc>
          <w:tcPr>
            <w:tcW w:w="990" w:type="dxa"/>
            <w:vAlign w:val="bottom"/>
          </w:tcPr>
          <w:p w14:paraId="780D78CE" w14:textId="77777777" w:rsidR="00D00DA5" w:rsidRPr="00D00DA5" w:rsidRDefault="00D00DA5" w:rsidP="00D00DA5">
            <w:pPr>
              <w:spacing w:line="240" w:lineRule="exact"/>
              <w:ind w:right="11"/>
              <w:jc w:val="right"/>
              <w:rPr>
                <w:rFonts w:ascii="CordiaUPC" w:eastAsia="Times New Roman" w:hAnsi="CordiaUPC" w:cs="CordiaUPC"/>
                <w:sz w:val="26"/>
                <w:szCs w:val="26"/>
                <w:lang w:val="en-US" w:bidi="th-TH"/>
              </w:rPr>
            </w:pPr>
          </w:p>
        </w:tc>
        <w:tc>
          <w:tcPr>
            <w:tcW w:w="180" w:type="dxa"/>
            <w:vAlign w:val="bottom"/>
          </w:tcPr>
          <w:p w14:paraId="37E05F96" w14:textId="77777777" w:rsidR="00D00DA5" w:rsidRPr="00D00DA5" w:rsidRDefault="00D00DA5" w:rsidP="00D00DA5">
            <w:pPr>
              <w:tabs>
                <w:tab w:val="decimal" w:pos="1901"/>
              </w:tabs>
              <w:spacing w:line="240" w:lineRule="exact"/>
              <w:ind w:right="11"/>
              <w:rPr>
                <w:rFonts w:ascii="CordiaUPC" w:eastAsia="Times New Roman" w:hAnsi="CordiaUPC" w:cs="CordiaUPC"/>
                <w:b/>
                <w:bCs/>
                <w:sz w:val="26"/>
                <w:szCs w:val="26"/>
              </w:rPr>
            </w:pPr>
          </w:p>
        </w:tc>
        <w:tc>
          <w:tcPr>
            <w:tcW w:w="990" w:type="dxa"/>
            <w:vAlign w:val="bottom"/>
          </w:tcPr>
          <w:p w14:paraId="35BFD4EF" w14:textId="77777777" w:rsidR="00D00DA5" w:rsidRPr="00D00DA5" w:rsidRDefault="00D00DA5" w:rsidP="00D00DA5">
            <w:pPr>
              <w:spacing w:line="240" w:lineRule="exact"/>
              <w:ind w:right="11"/>
              <w:jc w:val="right"/>
              <w:rPr>
                <w:rFonts w:ascii="CordiaUPC" w:eastAsia="Times New Roman" w:hAnsi="CordiaUPC" w:cs="CordiaUPC"/>
                <w:sz w:val="26"/>
                <w:szCs w:val="26"/>
                <w:lang w:val="en-US" w:bidi="th-TH"/>
              </w:rPr>
            </w:pPr>
          </w:p>
        </w:tc>
        <w:tc>
          <w:tcPr>
            <w:tcW w:w="180" w:type="dxa"/>
            <w:vAlign w:val="bottom"/>
          </w:tcPr>
          <w:p w14:paraId="1B58ADB1" w14:textId="77777777" w:rsidR="00D00DA5" w:rsidRPr="00D00DA5" w:rsidRDefault="00D00DA5" w:rsidP="00D00DA5">
            <w:pPr>
              <w:spacing w:line="240" w:lineRule="exact"/>
              <w:ind w:right="11"/>
              <w:jc w:val="right"/>
              <w:rPr>
                <w:rFonts w:ascii="CordiaUPC" w:eastAsia="Times New Roman" w:hAnsi="CordiaUPC" w:cs="CordiaUPC"/>
                <w:sz w:val="26"/>
                <w:szCs w:val="26"/>
              </w:rPr>
            </w:pPr>
          </w:p>
        </w:tc>
        <w:tc>
          <w:tcPr>
            <w:tcW w:w="990" w:type="dxa"/>
            <w:vAlign w:val="bottom"/>
          </w:tcPr>
          <w:p w14:paraId="340C231D" w14:textId="77777777" w:rsidR="00D00DA5" w:rsidRPr="00D00DA5" w:rsidRDefault="00D00DA5" w:rsidP="00D00DA5">
            <w:pPr>
              <w:spacing w:line="240" w:lineRule="exact"/>
              <w:ind w:right="11"/>
              <w:jc w:val="right"/>
              <w:rPr>
                <w:rFonts w:ascii="CordiaUPC" w:eastAsia="Times New Roman" w:hAnsi="CordiaUPC" w:cs="CordiaUPC"/>
                <w:sz w:val="26"/>
                <w:szCs w:val="26"/>
              </w:rPr>
            </w:pPr>
          </w:p>
        </w:tc>
        <w:tc>
          <w:tcPr>
            <w:tcW w:w="180" w:type="dxa"/>
            <w:vAlign w:val="bottom"/>
          </w:tcPr>
          <w:p w14:paraId="50ABD1C5" w14:textId="77777777" w:rsidR="00D00DA5" w:rsidRPr="00D00DA5" w:rsidRDefault="00D00DA5" w:rsidP="00D00DA5">
            <w:pPr>
              <w:spacing w:line="240" w:lineRule="exact"/>
              <w:ind w:right="11"/>
              <w:jc w:val="right"/>
              <w:rPr>
                <w:rFonts w:ascii="CordiaUPC" w:eastAsia="Times New Roman" w:hAnsi="CordiaUPC" w:cs="CordiaUPC"/>
                <w:sz w:val="26"/>
                <w:szCs w:val="26"/>
              </w:rPr>
            </w:pPr>
          </w:p>
        </w:tc>
        <w:tc>
          <w:tcPr>
            <w:tcW w:w="990" w:type="dxa"/>
            <w:vAlign w:val="bottom"/>
          </w:tcPr>
          <w:p w14:paraId="6A9B6248" w14:textId="77777777" w:rsidR="00D00DA5" w:rsidRPr="00D00DA5" w:rsidRDefault="00D00DA5" w:rsidP="00D00DA5">
            <w:pPr>
              <w:spacing w:line="240" w:lineRule="exact"/>
              <w:ind w:right="11"/>
              <w:jc w:val="right"/>
              <w:rPr>
                <w:rFonts w:ascii="CordiaUPC" w:eastAsia="Times New Roman" w:hAnsi="CordiaUPC" w:cs="CordiaUPC"/>
                <w:sz w:val="26"/>
                <w:szCs w:val="26"/>
              </w:rPr>
            </w:pPr>
          </w:p>
        </w:tc>
      </w:tr>
      <w:tr w:rsidR="00D00DA5" w:rsidRPr="00D00DA5" w14:paraId="3ED01B90" w14:textId="77777777" w:rsidTr="00D00DA5">
        <w:trPr>
          <w:cantSplit/>
        </w:trPr>
        <w:tc>
          <w:tcPr>
            <w:tcW w:w="4950" w:type="dxa"/>
          </w:tcPr>
          <w:p w14:paraId="03151A9C" w14:textId="77777777" w:rsidR="00D00DA5" w:rsidRPr="00D00DA5" w:rsidRDefault="00D00DA5" w:rsidP="00D00DA5">
            <w:pPr>
              <w:spacing w:line="240" w:lineRule="exact"/>
              <w:ind w:left="180" w:hanging="180"/>
              <w:rPr>
                <w:rFonts w:ascii="CordiaUPC" w:eastAsia="Times New Roman" w:hAnsi="CordiaUPC" w:cs="CordiaUPC"/>
                <w:sz w:val="26"/>
                <w:szCs w:val="26"/>
              </w:rPr>
            </w:pPr>
            <w:r w:rsidRPr="00D00DA5">
              <w:rPr>
                <w:rFonts w:ascii="CordiaUPC" w:eastAsia="Times New Roman" w:hAnsi="CordiaUPC" w:cs="CordiaUPC" w:hint="cs"/>
                <w:color w:val="000000"/>
                <w:sz w:val="26"/>
                <w:szCs w:val="26"/>
                <w:lang w:val="en-US" w:bidi="th-TH"/>
              </w:rPr>
              <w:t xml:space="preserve">   equity holders</w:t>
            </w:r>
            <w:r w:rsidRPr="00D00DA5">
              <w:rPr>
                <w:rFonts w:ascii="CordiaUPC" w:eastAsia="Times New Roman" w:hAnsi="CordiaUPC" w:cs="CordiaUPC" w:hint="cs"/>
                <w:color w:val="000000"/>
                <w:sz w:val="26"/>
                <w:szCs w:val="26"/>
                <w:lang w:bidi="th-TH"/>
              </w:rPr>
              <w:t xml:space="preserve"> of the Bank </w:t>
            </w:r>
            <w:r w:rsidRPr="00D00DA5">
              <w:rPr>
                <w:rFonts w:ascii="CordiaUPC" w:eastAsia="Times New Roman" w:hAnsi="CordiaUPC" w:cs="CordiaUPC" w:hint="cs"/>
                <w:i/>
                <w:iCs/>
                <w:color w:val="000000"/>
                <w:sz w:val="26"/>
                <w:szCs w:val="26"/>
                <w:lang w:bidi="th-TH"/>
              </w:rPr>
              <w:t xml:space="preserve">(in </w:t>
            </w:r>
            <w:r w:rsidRPr="00D00DA5">
              <w:rPr>
                <w:rFonts w:ascii="CordiaUPC" w:eastAsia="Times New Roman" w:hAnsi="CordiaUPC" w:cs="CordiaUPC" w:hint="cs"/>
                <w:i/>
                <w:iCs/>
                <w:sz w:val="26"/>
                <w:szCs w:val="26"/>
              </w:rPr>
              <w:t>million Baht)</w:t>
            </w:r>
          </w:p>
        </w:tc>
        <w:tc>
          <w:tcPr>
            <w:tcW w:w="990" w:type="dxa"/>
            <w:tcBorders>
              <w:bottom w:val="double" w:sz="4" w:space="0" w:color="auto"/>
            </w:tcBorders>
            <w:vAlign w:val="bottom"/>
          </w:tcPr>
          <w:p w14:paraId="5BAA74D6" w14:textId="21C31665" w:rsidR="00D00DA5" w:rsidRPr="00D00DA5" w:rsidRDefault="00DA7215" w:rsidP="00D00DA5">
            <w:pPr>
              <w:tabs>
                <w:tab w:val="decimal" w:pos="818"/>
              </w:tabs>
              <w:spacing w:line="240" w:lineRule="exact"/>
              <w:ind w:right="11"/>
              <w:rPr>
                <w:rFonts w:ascii="CordiaUPC" w:eastAsia="Times New Roman" w:hAnsi="CordiaUPC" w:cs="CordiaUPC"/>
                <w:sz w:val="26"/>
                <w:szCs w:val="26"/>
                <w:lang w:val="en-US" w:bidi="th-TH"/>
              </w:rPr>
            </w:pPr>
            <w:r>
              <w:rPr>
                <w:rFonts w:ascii="CordiaUPC" w:hAnsi="CordiaUPC" w:cs="CordiaUPC"/>
                <w:sz w:val="26"/>
                <w:szCs w:val="26"/>
                <w:lang w:val="en-US" w:bidi="th-TH"/>
              </w:rPr>
              <w:t>2,782</w:t>
            </w:r>
          </w:p>
        </w:tc>
        <w:tc>
          <w:tcPr>
            <w:tcW w:w="180" w:type="dxa"/>
            <w:vAlign w:val="bottom"/>
          </w:tcPr>
          <w:p w14:paraId="35512F5B" w14:textId="77777777" w:rsidR="00D00DA5" w:rsidRPr="00D00DA5" w:rsidRDefault="00D00DA5" w:rsidP="00D00DA5">
            <w:pPr>
              <w:tabs>
                <w:tab w:val="decimal" w:pos="1901"/>
              </w:tabs>
              <w:spacing w:line="240" w:lineRule="exact"/>
              <w:ind w:right="11"/>
              <w:rPr>
                <w:rFonts w:ascii="CordiaUPC" w:eastAsia="Times New Roman" w:hAnsi="CordiaUPC" w:cs="CordiaUPC"/>
                <w:b/>
                <w:bCs/>
                <w:sz w:val="26"/>
                <w:szCs w:val="26"/>
              </w:rPr>
            </w:pPr>
          </w:p>
        </w:tc>
        <w:tc>
          <w:tcPr>
            <w:tcW w:w="990" w:type="dxa"/>
            <w:tcBorders>
              <w:bottom w:val="double" w:sz="4" w:space="0" w:color="auto"/>
            </w:tcBorders>
            <w:vAlign w:val="bottom"/>
          </w:tcPr>
          <w:p w14:paraId="069278F9" w14:textId="18A9F859" w:rsidR="00D00DA5" w:rsidRPr="00D00DA5" w:rsidRDefault="00D00DA5" w:rsidP="00D00DA5">
            <w:pPr>
              <w:tabs>
                <w:tab w:val="decimal" w:pos="817"/>
              </w:tabs>
              <w:spacing w:line="240" w:lineRule="exact"/>
              <w:ind w:right="-77"/>
              <w:rPr>
                <w:rFonts w:ascii="CordiaUPC" w:eastAsia="Times New Roman" w:hAnsi="CordiaUPC" w:cs="CordiaUPC"/>
                <w:sz w:val="26"/>
                <w:szCs w:val="26"/>
                <w:lang w:val="en-US" w:bidi="th-TH"/>
              </w:rPr>
            </w:pPr>
            <w:r w:rsidRPr="00D00DA5">
              <w:rPr>
                <w:rFonts w:ascii="CordiaUPC" w:eastAsia="Times New Roman" w:hAnsi="CordiaUPC" w:cs="CordiaUPC" w:hint="cs"/>
                <w:sz w:val="26"/>
                <w:szCs w:val="26"/>
                <w:lang w:val="en-US" w:bidi="th-TH"/>
              </w:rPr>
              <w:t>4,163</w:t>
            </w:r>
          </w:p>
        </w:tc>
        <w:tc>
          <w:tcPr>
            <w:tcW w:w="180" w:type="dxa"/>
            <w:vAlign w:val="bottom"/>
          </w:tcPr>
          <w:p w14:paraId="3C37A3CD" w14:textId="77777777" w:rsidR="00D00DA5" w:rsidRPr="00D00DA5" w:rsidRDefault="00D00DA5" w:rsidP="00D00DA5">
            <w:pPr>
              <w:spacing w:line="240" w:lineRule="exact"/>
              <w:ind w:right="11"/>
              <w:rPr>
                <w:rFonts w:ascii="CordiaUPC" w:eastAsia="Times New Roman" w:hAnsi="CordiaUPC" w:cs="CordiaUPC"/>
                <w:sz w:val="26"/>
                <w:szCs w:val="26"/>
              </w:rPr>
            </w:pPr>
          </w:p>
        </w:tc>
        <w:tc>
          <w:tcPr>
            <w:tcW w:w="990" w:type="dxa"/>
            <w:tcBorders>
              <w:bottom w:val="double" w:sz="4" w:space="0" w:color="auto"/>
            </w:tcBorders>
            <w:vAlign w:val="bottom"/>
          </w:tcPr>
          <w:p w14:paraId="3D93C3EB" w14:textId="42D23D92" w:rsidR="00D00DA5" w:rsidRPr="00D00DA5" w:rsidRDefault="00DA7215" w:rsidP="00D00DA5">
            <w:pPr>
              <w:tabs>
                <w:tab w:val="decimal" w:pos="818"/>
              </w:tabs>
              <w:spacing w:line="240" w:lineRule="exact"/>
              <w:ind w:right="11"/>
              <w:rPr>
                <w:rFonts w:ascii="CordiaUPC" w:eastAsia="Times New Roman" w:hAnsi="CordiaUPC" w:cs="CordiaUPC"/>
                <w:sz w:val="26"/>
                <w:szCs w:val="26"/>
                <w:lang w:val="en-US" w:bidi="th-TH"/>
              </w:rPr>
            </w:pPr>
            <w:r>
              <w:rPr>
                <w:rFonts w:ascii="CordiaUPC" w:hAnsi="CordiaUPC" w:cs="CordiaUPC"/>
                <w:sz w:val="26"/>
                <w:szCs w:val="26"/>
              </w:rPr>
              <w:t>515</w:t>
            </w:r>
          </w:p>
        </w:tc>
        <w:tc>
          <w:tcPr>
            <w:tcW w:w="180" w:type="dxa"/>
            <w:vAlign w:val="bottom"/>
          </w:tcPr>
          <w:p w14:paraId="68CFDD0B" w14:textId="77777777" w:rsidR="00D00DA5" w:rsidRPr="00D00DA5" w:rsidRDefault="00D00DA5" w:rsidP="00D00DA5">
            <w:pPr>
              <w:spacing w:line="240" w:lineRule="exact"/>
              <w:ind w:right="11"/>
              <w:rPr>
                <w:rFonts w:ascii="CordiaUPC" w:eastAsia="Times New Roman" w:hAnsi="CordiaUPC" w:cs="CordiaUPC"/>
                <w:sz w:val="26"/>
                <w:szCs w:val="26"/>
              </w:rPr>
            </w:pPr>
          </w:p>
        </w:tc>
        <w:tc>
          <w:tcPr>
            <w:tcW w:w="990" w:type="dxa"/>
            <w:tcBorders>
              <w:bottom w:val="double" w:sz="4" w:space="0" w:color="auto"/>
            </w:tcBorders>
            <w:vAlign w:val="bottom"/>
          </w:tcPr>
          <w:p w14:paraId="095FE490" w14:textId="04F6CE60" w:rsidR="00D00DA5" w:rsidRPr="00D00DA5" w:rsidRDefault="00D00DA5" w:rsidP="00D00DA5">
            <w:pPr>
              <w:tabs>
                <w:tab w:val="decimal" w:pos="824"/>
              </w:tabs>
              <w:spacing w:line="240" w:lineRule="exact"/>
              <w:ind w:right="11"/>
              <w:rPr>
                <w:rFonts w:ascii="CordiaUPC" w:eastAsia="Times New Roman" w:hAnsi="CordiaUPC" w:cs="CordiaUPC"/>
                <w:sz w:val="26"/>
                <w:szCs w:val="26"/>
              </w:rPr>
            </w:pPr>
            <w:r w:rsidRPr="00D00DA5">
              <w:rPr>
                <w:rFonts w:ascii="CordiaUPC" w:eastAsia="Times New Roman" w:hAnsi="CordiaUPC" w:cs="CordiaUPC" w:hint="cs"/>
                <w:sz w:val="26"/>
                <w:szCs w:val="26"/>
                <w:lang w:val="en-US" w:bidi="th-TH"/>
              </w:rPr>
              <w:t>21,659</w:t>
            </w:r>
          </w:p>
        </w:tc>
      </w:tr>
      <w:tr w:rsidR="00D00DA5" w:rsidRPr="00D00DA5" w14:paraId="01D670E3" w14:textId="77777777" w:rsidTr="00D00DA5">
        <w:trPr>
          <w:cantSplit/>
        </w:trPr>
        <w:tc>
          <w:tcPr>
            <w:tcW w:w="4950" w:type="dxa"/>
          </w:tcPr>
          <w:p w14:paraId="50BE4671" w14:textId="77777777" w:rsidR="00D00DA5" w:rsidRPr="00D00DA5" w:rsidRDefault="00D00DA5" w:rsidP="00D00DA5">
            <w:pPr>
              <w:spacing w:line="240" w:lineRule="exact"/>
              <w:rPr>
                <w:rFonts w:ascii="CordiaUPC" w:eastAsia="Times New Roman" w:hAnsi="CordiaUPC" w:cs="CordiaUPC"/>
                <w:i/>
                <w:iCs/>
                <w:sz w:val="26"/>
                <w:szCs w:val="26"/>
              </w:rPr>
            </w:pPr>
            <w:r w:rsidRPr="00D00DA5">
              <w:rPr>
                <w:rFonts w:ascii="CordiaUPC" w:eastAsia="Times New Roman" w:hAnsi="CordiaUPC" w:cs="CordiaUPC" w:hint="cs"/>
                <w:sz w:val="26"/>
                <w:szCs w:val="26"/>
              </w:rPr>
              <w:t>Number of ordinary shares outstanding</w:t>
            </w:r>
          </w:p>
        </w:tc>
        <w:tc>
          <w:tcPr>
            <w:tcW w:w="990" w:type="dxa"/>
            <w:vAlign w:val="bottom"/>
          </w:tcPr>
          <w:p w14:paraId="2EA142CE" w14:textId="77777777" w:rsidR="00D00DA5" w:rsidRPr="00D00DA5" w:rsidRDefault="00D00DA5" w:rsidP="00D00DA5">
            <w:pPr>
              <w:tabs>
                <w:tab w:val="decimal" w:pos="818"/>
              </w:tabs>
              <w:spacing w:line="240" w:lineRule="exact"/>
              <w:ind w:right="11"/>
              <w:rPr>
                <w:rFonts w:ascii="CordiaUPC" w:eastAsia="Times New Roman" w:hAnsi="CordiaUPC" w:cs="CordiaUPC"/>
                <w:sz w:val="26"/>
                <w:szCs w:val="26"/>
                <w:lang w:val="en-US" w:bidi="th-TH"/>
              </w:rPr>
            </w:pPr>
          </w:p>
        </w:tc>
        <w:tc>
          <w:tcPr>
            <w:tcW w:w="180" w:type="dxa"/>
            <w:vAlign w:val="bottom"/>
          </w:tcPr>
          <w:p w14:paraId="7B8CA5EF" w14:textId="77777777" w:rsidR="00D00DA5" w:rsidRPr="00D00DA5" w:rsidRDefault="00D00DA5" w:rsidP="00D00DA5">
            <w:pPr>
              <w:tabs>
                <w:tab w:val="decimal" w:pos="1901"/>
              </w:tabs>
              <w:spacing w:line="240" w:lineRule="exact"/>
              <w:ind w:right="11"/>
              <w:rPr>
                <w:rFonts w:ascii="CordiaUPC" w:eastAsia="Times New Roman" w:hAnsi="CordiaUPC" w:cs="CordiaUPC"/>
                <w:b/>
                <w:bCs/>
                <w:sz w:val="26"/>
                <w:szCs w:val="26"/>
              </w:rPr>
            </w:pPr>
          </w:p>
        </w:tc>
        <w:tc>
          <w:tcPr>
            <w:tcW w:w="990" w:type="dxa"/>
            <w:vAlign w:val="bottom"/>
          </w:tcPr>
          <w:p w14:paraId="5DC6BE81" w14:textId="77777777" w:rsidR="00D00DA5" w:rsidRPr="00D00DA5" w:rsidRDefault="00D00DA5" w:rsidP="00D00DA5">
            <w:pPr>
              <w:tabs>
                <w:tab w:val="decimal" w:pos="817"/>
              </w:tabs>
              <w:spacing w:line="240" w:lineRule="exact"/>
              <w:ind w:right="-77"/>
              <w:rPr>
                <w:rFonts w:ascii="CordiaUPC" w:eastAsia="Times New Roman" w:hAnsi="CordiaUPC" w:cs="CordiaUPC"/>
                <w:sz w:val="26"/>
                <w:szCs w:val="26"/>
                <w:lang w:val="en-US" w:bidi="th-TH"/>
              </w:rPr>
            </w:pPr>
          </w:p>
        </w:tc>
        <w:tc>
          <w:tcPr>
            <w:tcW w:w="180" w:type="dxa"/>
            <w:vAlign w:val="bottom"/>
          </w:tcPr>
          <w:p w14:paraId="2C873E4B" w14:textId="77777777" w:rsidR="00D00DA5" w:rsidRPr="00D00DA5" w:rsidRDefault="00D00DA5" w:rsidP="00D00DA5">
            <w:pPr>
              <w:spacing w:line="240" w:lineRule="exact"/>
              <w:ind w:right="11"/>
              <w:rPr>
                <w:rFonts w:ascii="CordiaUPC" w:eastAsia="Times New Roman" w:hAnsi="CordiaUPC" w:cs="CordiaUPC"/>
                <w:sz w:val="26"/>
                <w:szCs w:val="26"/>
              </w:rPr>
            </w:pPr>
          </w:p>
        </w:tc>
        <w:tc>
          <w:tcPr>
            <w:tcW w:w="990" w:type="dxa"/>
            <w:vAlign w:val="bottom"/>
          </w:tcPr>
          <w:p w14:paraId="5B6D9E82" w14:textId="77777777" w:rsidR="00D00DA5" w:rsidRPr="00D00DA5" w:rsidRDefault="00D00DA5" w:rsidP="00D00DA5">
            <w:pPr>
              <w:tabs>
                <w:tab w:val="decimal" w:pos="818"/>
              </w:tabs>
              <w:spacing w:line="240" w:lineRule="exact"/>
              <w:ind w:right="11"/>
              <w:rPr>
                <w:rFonts w:ascii="CordiaUPC" w:eastAsia="Times New Roman" w:hAnsi="CordiaUPC" w:cs="CordiaUPC"/>
                <w:sz w:val="26"/>
                <w:szCs w:val="26"/>
              </w:rPr>
            </w:pPr>
          </w:p>
        </w:tc>
        <w:tc>
          <w:tcPr>
            <w:tcW w:w="180" w:type="dxa"/>
            <w:vAlign w:val="bottom"/>
          </w:tcPr>
          <w:p w14:paraId="1766C436" w14:textId="77777777" w:rsidR="00D00DA5" w:rsidRPr="00D00DA5" w:rsidRDefault="00D00DA5" w:rsidP="00D00DA5">
            <w:pPr>
              <w:spacing w:line="240" w:lineRule="exact"/>
              <w:ind w:right="11"/>
              <w:rPr>
                <w:rFonts w:ascii="CordiaUPC" w:eastAsia="Times New Roman" w:hAnsi="CordiaUPC" w:cs="CordiaUPC"/>
                <w:sz w:val="26"/>
                <w:szCs w:val="26"/>
              </w:rPr>
            </w:pPr>
          </w:p>
        </w:tc>
        <w:tc>
          <w:tcPr>
            <w:tcW w:w="990" w:type="dxa"/>
            <w:vAlign w:val="bottom"/>
          </w:tcPr>
          <w:p w14:paraId="5C81FD12" w14:textId="77777777" w:rsidR="00D00DA5" w:rsidRPr="00D00DA5" w:rsidRDefault="00D00DA5" w:rsidP="00D00DA5">
            <w:pPr>
              <w:tabs>
                <w:tab w:val="decimal" w:pos="824"/>
              </w:tabs>
              <w:spacing w:line="240" w:lineRule="exact"/>
              <w:ind w:right="11"/>
              <w:rPr>
                <w:rFonts w:ascii="CordiaUPC" w:eastAsia="Times New Roman" w:hAnsi="CordiaUPC" w:cs="CordiaUPC"/>
                <w:sz w:val="26"/>
                <w:szCs w:val="26"/>
              </w:rPr>
            </w:pPr>
          </w:p>
        </w:tc>
      </w:tr>
      <w:tr w:rsidR="00D00DA5" w:rsidRPr="00D00DA5" w14:paraId="56154E8A" w14:textId="77777777" w:rsidTr="00D00DA5">
        <w:trPr>
          <w:cantSplit/>
        </w:trPr>
        <w:tc>
          <w:tcPr>
            <w:tcW w:w="4950" w:type="dxa"/>
          </w:tcPr>
          <w:p w14:paraId="1AB563AC" w14:textId="77777777" w:rsidR="00D00DA5" w:rsidRPr="00D00DA5" w:rsidRDefault="00D00DA5" w:rsidP="00D00DA5">
            <w:pPr>
              <w:spacing w:line="240" w:lineRule="exact"/>
              <w:rPr>
                <w:rFonts w:ascii="CordiaUPC" w:eastAsia="Times New Roman" w:hAnsi="CordiaUPC" w:cs="CordiaUPC"/>
                <w:i/>
                <w:iCs/>
                <w:sz w:val="26"/>
                <w:szCs w:val="26"/>
              </w:rPr>
            </w:pPr>
            <w:r w:rsidRPr="00D00DA5">
              <w:rPr>
                <w:rFonts w:ascii="CordiaUPC" w:eastAsia="Times New Roman" w:hAnsi="CordiaUPC" w:cs="CordiaUPC" w:hint="cs"/>
                <w:i/>
                <w:iCs/>
                <w:sz w:val="26"/>
                <w:szCs w:val="26"/>
              </w:rPr>
              <w:t xml:space="preserve">   (in million shares)</w:t>
            </w:r>
          </w:p>
        </w:tc>
        <w:tc>
          <w:tcPr>
            <w:tcW w:w="990" w:type="dxa"/>
            <w:tcBorders>
              <w:bottom w:val="double" w:sz="4" w:space="0" w:color="auto"/>
            </w:tcBorders>
            <w:vAlign w:val="bottom"/>
          </w:tcPr>
          <w:p w14:paraId="3BBD8199" w14:textId="1A793D7C" w:rsidR="00D00DA5" w:rsidRPr="00D00DA5" w:rsidRDefault="00DA7215" w:rsidP="00D00DA5">
            <w:pPr>
              <w:tabs>
                <w:tab w:val="decimal" w:pos="818"/>
              </w:tabs>
              <w:spacing w:line="240" w:lineRule="exact"/>
              <w:ind w:right="11"/>
              <w:rPr>
                <w:rFonts w:ascii="CordiaUPC" w:eastAsia="Times New Roman" w:hAnsi="CordiaUPC" w:cs="CordiaUPC"/>
                <w:sz w:val="26"/>
                <w:szCs w:val="26"/>
              </w:rPr>
            </w:pPr>
            <w:r>
              <w:rPr>
                <w:rFonts w:ascii="CordiaUPC" w:hAnsi="CordiaUPC" w:cs="CordiaUPC"/>
                <w:sz w:val="26"/>
                <w:szCs w:val="26"/>
              </w:rPr>
              <w:t>96,409</w:t>
            </w:r>
          </w:p>
        </w:tc>
        <w:tc>
          <w:tcPr>
            <w:tcW w:w="180" w:type="dxa"/>
            <w:vAlign w:val="bottom"/>
          </w:tcPr>
          <w:p w14:paraId="70219954" w14:textId="77777777" w:rsidR="00D00DA5" w:rsidRPr="00D00DA5" w:rsidRDefault="00D00DA5" w:rsidP="00D00DA5">
            <w:pPr>
              <w:tabs>
                <w:tab w:val="decimal" w:pos="1901"/>
              </w:tabs>
              <w:spacing w:line="240" w:lineRule="exact"/>
              <w:ind w:right="11"/>
              <w:rPr>
                <w:rFonts w:ascii="CordiaUPC" w:eastAsia="Times New Roman" w:hAnsi="CordiaUPC" w:cs="CordiaUPC"/>
                <w:b/>
                <w:bCs/>
                <w:sz w:val="26"/>
                <w:szCs w:val="26"/>
              </w:rPr>
            </w:pPr>
          </w:p>
        </w:tc>
        <w:tc>
          <w:tcPr>
            <w:tcW w:w="990" w:type="dxa"/>
            <w:tcBorders>
              <w:bottom w:val="double" w:sz="4" w:space="0" w:color="auto"/>
            </w:tcBorders>
            <w:vAlign w:val="bottom"/>
          </w:tcPr>
          <w:p w14:paraId="5404280C" w14:textId="34405FD4" w:rsidR="00D00DA5" w:rsidRPr="00D00DA5" w:rsidRDefault="00D00DA5" w:rsidP="00D00DA5">
            <w:pPr>
              <w:tabs>
                <w:tab w:val="decimal" w:pos="817"/>
              </w:tabs>
              <w:spacing w:line="240" w:lineRule="exact"/>
              <w:ind w:right="-77"/>
              <w:rPr>
                <w:rFonts w:ascii="CordiaUPC" w:eastAsia="Times New Roman" w:hAnsi="CordiaUPC" w:cs="CordiaUPC"/>
                <w:sz w:val="26"/>
                <w:szCs w:val="26"/>
              </w:rPr>
            </w:pPr>
            <w:r w:rsidRPr="00D00DA5">
              <w:rPr>
                <w:rFonts w:ascii="CordiaUPC" w:eastAsia="Times New Roman" w:hAnsi="CordiaUPC" w:cs="CordiaUPC" w:hint="cs"/>
                <w:sz w:val="26"/>
                <w:szCs w:val="26"/>
              </w:rPr>
              <w:t>96,359</w:t>
            </w:r>
          </w:p>
        </w:tc>
        <w:tc>
          <w:tcPr>
            <w:tcW w:w="180" w:type="dxa"/>
            <w:vAlign w:val="bottom"/>
          </w:tcPr>
          <w:p w14:paraId="3E812A01" w14:textId="77777777" w:rsidR="00D00DA5" w:rsidRPr="00D00DA5" w:rsidRDefault="00D00DA5" w:rsidP="00D00DA5">
            <w:pPr>
              <w:spacing w:line="240" w:lineRule="exact"/>
              <w:ind w:right="11"/>
              <w:rPr>
                <w:rFonts w:ascii="CordiaUPC" w:eastAsia="Times New Roman" w:hAnsi="CordiaUPC" w:cs="CordiaUPC"/>
                <w:sz w:val="26"/>
                <w:szCs w:val="26"/>
              </w:rPr>
            </w:pPr>
          </w:p>
        </w:tc>
        <w:tc>
          <w:tcPr>
            <w:tcW w:w="990" w:type="dxa"/>
            <w:tcBorders>
              <w:bottom w:val="double" w:sz="4" w:space="0" w:color="auto"/>
            </w:tcBorders>
            <w:vAlign w:val="bottom"/>
          </w:tcPr>
          <w:p w14:paraId="7C353370" w14:textId="784D037D" w:rsidR="00D00DA5" w:rsidRPr="00D00DA5" w:rsidRDefault="00DA7215" w:rsidP="00D00DA5">
            <w:pPr>
              <w:tabs>
                <w:tab w:val="decimal" w:pos="818"/>
              </w:tabs>
              <w:spacing w:line="240" w:lineRule="exact"/>
              <w:ind w:right="11"/>
              <w:rPr>
                <w:rFonts w:ascii="CordiaUPC" w:eastAsia="Times New Roman" w:hAnsi="CordiaUPC" w:cs="CordiaUPC"/>
                <w:sz w:val="26"/>
                <w:szCs w:val="26"/>
              </w:rPr>
            </w:pPr>
            <w:r>
              <w:rPr>
                <w:rFonts w:ascii="CordiaUPC" w:hAnsi="CordiaUPC" w:cs="CordiaUPC"/>
                <w:sz w:val="26"/>
                <w:szCs w:val="26"/>
              </w:rPr>
              <w:t>96,409</w:t>
            </w:r>
          </w:p>
        </w:tc>
        <w:tc>
          <w:tcPr>
            <w:tcW w:w="180" w:type="dxa"/>
            <w:vAlign w:val="bottom"/>
          </w:tcPr>
          <w:p w14:paraId="2003500B" w14:textId="77777777" w:rsidR="00D00DA5" w:rsidRPr="00D00DA5" w:rsidRDefault="00D00DA5" w:rsidP="00D00DA5">
            <w:pPr>
              <w:spacing w:line="240" w:lineRule="exact"/>
              <w:ind w:right="11"/>
              <w:rPr>
                <w:rFonts w:ascii="CordiaUPC" w:eastAsia="Times New Roman" w:hAnsi="CordiaUPC" w:cs="CordiaUPC"/>
                <w:sz w:val="26"/>
                <w:szCs w:val="26"/>
              </w:rPr>
            </w:pPr>
          </w:p>
        </w:tc>
        <w:tc>
          <w:tcPr>
            <w:tcW w:w="990" w:type="dxa"/>
            <w:tcBorders>
              <w:bottom w:val="double" w:sz="4" w:space="0" w:color="auto"/>
            </w:tcBorders>
            <w:vAlign w:val="bottom"/>
          </w:tcPr>
          <w:p w14:paraId="3A226F51" w14:textId="45E537F2" w:rsidR="00D00DA5" w:rsidRPr="00D00DA5" w:rsidRDefault="00D00DA5" w:rsidP="00D00DA5">
            <w:pPr>
              <w:tabs>
                <w:tab w:val="decimal" w:pos="824"/>
              </w:tabs>
              <w:spacing w:line="240" w:lineRule="exact"/>
              <w:ind w:right="11"/>
              <w:rPr>
                <w:rFonts w:ascii="CordiaUPC" w:eastAsia="Times New Roman" w:hAnsi="CordiaUPC" w:cs="CordiaUPC"/>
                <w:sz w:val="26"/>
                <w:szCs w:val="26"/>
              </w:rPr>
            </w:pPr>
            <w:r w:rsidRPr="00D00DA5">
              <w:rPr>
                <w:rFonts w:ascii="CordiaUPC" w:eastAsia="Times New Roman" w:hAnsi="CordiaUPC" w:cs="CordiaUPC" w:hint="cs"/>
                <w:sz w:val="26"/>
                <w:szCs w:val="26"/>
              </w:rPr>
              <w:t>96,359</w:t>
            </w:r>
          </w:p>
        </w:tc>
      </w:tr>
      <w:tr w:rsidR="00D00DA5" w:rsidRPr="00D00DA5" w14:paraId="37C1C9DA" w14:textId="77777777" w:rsidTr="00D00DA5">
        <w:trPr>
          <w:cantSplit/>
        </w:trPr>
        <w:tc>
          <w:tcPr>
            <w:tcW w:w="4950" w:type="dxa"/>
          </w:tcPr>
          <w:p w14:paraId="0A72F55A" w14:textId="77777777" w:rsidR="00D00DA5" w:rsidRPr="00D00DA5" w:rsidRDefault="00D00DA5" w:rsidP="00D00DA5">
            <w:pPr>
              <w:spacing w:line="240" w:lineRule="exact"/>
              <w:rPr>
                <w:rFonts w:ascii="CordiaUPC" w:eastAsia="Times New Roman" w:hAnsi="CordiaUPC" w:cs="CordiaUPC"/>
                <w:b/>
                <w:bCs/>
                <w:sz w:val="26"/>
                <w:szCs w:val="26"/>
                <w:cs/>
                <w:lang w:bidi="th-TH"/>
              </w:rPr>
            </w:pPr>
          </w:p>
        </w:tc>
        <w:tc>
          <w:tcPr>
            <w:tcW w:w="990" w:type="dxa"/>
            <w:tcBorders>
              <w:top w:val="double" w:sz="4" w:space="0" w:color="auto"/>
            </w:tcBorders>
            <w:vAlign w:val="bottom"/>
          </w:tcPr>
          <w:p w14:paraId="773B42C7" w14:textId="77777777" w:rsidR="00D00DA5" w:rsidRPr="00D00DA5" w:rsidRDefault="00D00DA5" w:rsidP="00D00DA5">
            <w:pPr>
              <w:spacing w:line="240" w:lineRule="exact"/>
              <w:ind w:right="11"/>
              <w:jc w:val="right"/>
              <w:rPr>
                <w:rFonts w:ascii="CordiaUPC" w:eastAsia="Times New Roman" w:hAnsi="CordiaUPC" w:cs="CordiaUPC"/>
                <w:sz w:val="26"/>
                <w:szCs w:val="26"/>
              </w:rPr>
            </w:pPr>
          </w:p>
        </w:tc>
        <w:tc>
          <w:tcPr>
            <w:tcW w:w="180" w:type="dxa"/>
            <w:vAlign w:val="bottom"/>
          </w:tcPr>
          <w:p w14:paraId="377DB844" w14:textId="77777777" w:rsidR="00D00DA5" w:rsidRPr="00D00DA5" w:rsidRDefault="00D00DA5" w:rsidP="00D00DA5">
            <w:pPr>
              <w:tabs>
                <w:tab w:val="decimal" w:pos="1901"/>
              </w:tabs>
              <w:spacing w:line="240" w:lineRule="exact"/>
              <w:ind w:right="11"/>
              <w:rPr>
                <w:rFonts w:ascii="CordiaUPC" w:eastAsia="Times New Roman" w:hAnsi="CordiaUPC" w:cs="CordiaUPC"/>
                <w:b/>
                <w:bCs/>
                <w:sz w:val="26"/>
                <w:szCs w:val="26"/>
              </w:rPr>
            </w:pPr>
          </w:p>
        </w:tc>
        <w:tc>
          <w:tcPr>
            <w:tcW w:w="990" w:type="dxa"/>
            <w:tcBorders>
              <w:top w:val="double" w:sz="4" w:space="0" w:color="auto"/>
            </w:tcBorders>
            <w:vAlign w:val="bottom"/>
          </w:tcPr>
          <w:p w14:paraId="6D12D8CD" w14:textId="77777777" w:rsidR="00D00DA5" w:rsidRPr="00D00DA5" w:rsidRDefault="00D00DA5" w:rsidP="00D00DA5">
            <w:pPr>
              <w:spacing w:line="240" w:lineRule="exact"/>
              <w:ind w:right="11"/>
              <w:jc w:val="right"/>
              <w:rPr>
                <w:rFonts w:ascii="CordiaUPC" w:eastAsia="Times New Roman" w:hAnsi="CordiaUPC" w:cs="CordiaUPC"/>
                <w:sz w:val="26"/>
                <w:szCs w:val="26"/>
              </w:rPr>
            </w:pPr>
          </w:p>
        </w:tc>
        <w:tc>
          <w:tcPr>
            <w:tcW w:w="180" w:type="dxa"/>
            <w:vAlign w:val="bottom"/>
          </w:tcPr>
          <w:p w14:paraId="071410FC" w14:textId="77777777" w:rsidR="00D00DA5" w:rsidRPr="00D00DA5" w:rsidRDefault="00D00DA5" w:rsidP="00D00DA5">
            <w:pPr>
              <w:spacing w:line="240" w:lineRule="exact"/>
              <w:ind w:right="11"/>
              <w:jc w:val="right"/>
              <w:rPr>
                <w:rFonts w:ascii="CordiaUPC" w:eastAsia="Times New Roman" w:hAnsi="CordiaUPC" w:cs="CordiaUPC"/>
                <w:sz w:val="26"/>
                <w:szCs w:val="26"/>
              </w:rPr>
            </w:pPr>
          </w:p>
        </w:tc>
        <w:tc>
          <w:tcPr>
            <w:tcW w:w="990" w:type="dxa"/>
            <w:tcBorders>
              <w:top w:val="double" w:sz="4" w:space="0" w:color="auto"/>
            </w:tcBorders>
            <w:vAlign w:val="bottom"/>
          </w:tcPr>
          <w:p w14:paraId="27DC453A" w14:textId="77777777" w:rsidR="00D00DA5" w:rsidRPr="00D00DA5" w:rsidRDefault="00D00DA5" w:rsidP="00D00DA5">
            <w:pPr>
              <w:spacing w:line="240" w:lineRule="exact"/>
              <w:ind w:right="11"/>
              <w:jc w:val="right"/>
              <w:rPr>
                <w:rFonts w:ascii="CordiaUPC" w:eastAsia="Times New Roman" w:hAnsi="CordiaUPC" w:cs="CordiaUPC"/>
                <w:sz w:val="26"/>
                <w:szCs w:val="26"/>
              </w:rPr>
            </w:pPr>
          </w:p>
        </w:tc>
        <w:tc>
          <w:tcPr>
            <w:tcW w:w="180" w:type="dxa"/>
            <w:vAlign w:val="bottom"/>
          </w:tcPr>
          <w:p w14:paraId="485885F5" w14:textId="77777777" w:rsidR="00D00DA5" w:rsidRPr="00D00DA5" w:rsidRDefault="00D00DA5" w:rsidP="00D00DA5">
            <w:pPr>
              <w:spacing w:line="240" w:lineRule="exact"/>
              <w:ind w:right="11"/>
              <w:jc w:val="right"/>
              <w:rPr>
                <w:rFonts w:ascii="CordiaUPC" w:eastAsia="Times New Roman" w:hAnsi="CordiaUPC" w:cs="CordiaUPC"/>
                <w:sz w:val="26"/>
                <w:szCs w:val="26"/>
              </w:rPr>
            </w:pPr>
          </w:p>
        </w:tc>
        <w:tc>
          <w:tcPr>
            <w:tcW w:w="990" w:type="dxa"/>
            <w:tcBorders>
              <w:top w:val="double" w:sz="4" w:space="0" w:color="auto"/>
            </w:tcBorders>
            <w:vAlign w:val="bottom"/>
          </w:tcPr>
          <w:p w14:paraId="0717D136" w14:textId="77777777" w:rsidR="00D00DA5" w:rsidRPr="00D00DA5" w:rsidRDefault="00D00DA5" w:rsidP="00D00DA5">
            <w:pPr>
              <w:spacing w:line="240" w:lineRule="exact"/>
              <w:ind w:right="11"/>
              <w:jc w:val="right"/>
              <w:rPr>
                <w:rFonts w:ascii="CordiaUPC" w:eastAsia="Times New Roman" w:hAnsi="CordiaUPC" w:cs="CordiaUPC"/>
                <w:sz w:val="26"/>
                <w:szCs w:val="26"/>
              </w:rPr>
            </w:pPr>
          </w:p>
        </w:tc>
      </w:tr>
      <w:tr w:rsidR="00D00DA5" w:rsidRPr="00D00DA5" w14:paraId="4F1498D9" w14:textId="77777777" w:rsidTr="00D00DA5">
        <w:trPr>
          <w:cantSplit/>
        </w:trPr>
        <w:tc>
          <w:tcPr>
            <w:tcW w:w="4950" w:type="dxa"/>
          </w:tcPr>
          <w:p w14:paraId="206983BE" w14:textId="48A2FEC0" w:rsidR="00D00DA5" w:rsidRPr="00D00DA5" w:rsidRDefault="00D00DA5" w:rsidP="00D00DA5">
            <w:pPr>
              <w:spacing w:line="240" w:lineRule="exact"/>
              <w:rPr>
                <w:rFonts w:ascii="CordiaUPC" w:eastAsia="Times New Roman" w:hAnsi="CordiaUPC" w:cs="CordiaUPC"/>
                <w:b/>
                <w:bCs/>
                <w:sz w:val="26"/>
                <w:szCs w:val="26"/>
              </w:rPr>
            </w:pPr>
            <w:bookmarkStart w:id="26" w:name="_Hlk37429571"/>
            <w:r w:rsidRPr="00D00DA5">
              <w:rPr>
                <w:rFonts w:ascii="CordiaUPC" w:eastAsia="Times New Roman" w:hAnsi="CordiaUPC" w:cs="CordiaUPC" w:hint="cs"/>
                <w:b/>
                <w:bCs/>
                <w:sz w:val="26"/>
                <w:szCs w:val="26"/>
              </w:rPr>
              <w:t xml:space="preserve">Basic earnings per share </w:t>
            </w:r>
            <w:r w:rsidRPr="00D00DA5">
              <w:rPr>
                <w:rFonts w:ascii="CordiaUPC" w:eastAsia="Times New Roman" w:hAnsi="CordiaUPC" w:cs="CordiaUPC" w:hint="cs"/>
                <w:b/>
                <w:bCs/>
                <w:i/>
                <w:iCs/>
                <w:sz w:val="26"/>
                <w:szCs w:val="26"/>
              </w:rPr>
              <w:t>(in Baht)</w:t>
            </w:r>
            <w:bookmarkEnd w:id="26"/>
          </w:p>
        </w:tc>
        <w:tc>
          <w:tcPr>
            <w:tcW w:w="990" w:type="dxa"/>
            <w:tcBorders>
              <w:bottom w:val="double" w:sz="4" w:space="0" w:color="auto"/>
            </w:tcBorders>
            <w:vAlign w:val="bottom"/>
          </w:tcPr>
          <w:p w14:paraId="0AEFD7CF" w14:textId="22D1BA4E" w:rsidR="00D00DA5" w:rsidRPr="00D00DA5" w:rsidRDefault="00DA7215" w:rsidP="00D00DA5">
            <w:pPr>
              <w:spacing w:line="240" w:lineRule="exact"/>
              <w:ind w:right="11"/>
              <w:jc w:val="right"/>
              <w:rPr>
                <w:rFonts w:ascii="CordiaUPC" w:eastAsia="Times New Roman" w:hAnsi="CordiaUPC" w:cs="CordiaUPC"/>
                <w:b/>
                <w:bCs/>
                <w:sz w:val="26"/>
                <w:szCs w:val="26"/>
              </w:rPr>
            </w:pPr>
            <w:r>
              <w:rPr>
                <w:rFonts w:ascii="CordiaUPC" w:hAnsi="CordiaUPC" w:cs="CordiaUPC"/>
                <w:b/>
                <w:bCs/>
                <w:sz w:val="26"/>
                <w:szCs w:val="26"/>
              </w:rPr>
              <w:t>0.0289</w:t>
            </w:r>
          </w:p>
        </w:tc>
        <w:tc>
          <w:tcPr>
            <w:tcW w:w="180" w:type="dxa"/>
            <w:vAlign w:val="bottom"/>
          </w:tcPr>
          <w:p w14:paraId="2E36D420" w14:textId="77777777" w:rsidR="00D00DA5" w:rsidRPr="00D00DA5" w:rsidRDefault="00D00DA5" w:rsidP="00D00DA5">
            <w:pPr>
              <w:tabs>
                <w:tab w:val="decimal" w:pos="1901"/>
              </w:tabs>
              <w:spacing w:line="240" w:lineRule="exact"/>
              <w:ind w:right="11"/>
              <w:jc w:val="center"/>
              <w:rPr>
                <w:rFonts w:ascii="CordiaUPC" w:eastAsia="Times New Roman" w:hAnsi="CordiaUPC" w:cs="CordiaUPC"/>
                <w:b/>
                <w:bCs/>
                <w:sz w:val="26"/>
                <w:szCs w:val="26"/>
              </w:rPr>
            </w:pPr>
          </w:p>
        </w:tc>
        <w:tc>
          <w:tcPr>
            <w:tcW w:w="990" w:type="dxa"/>
            <w:tcBorders>
              <w:bottom w:val="double" w:sz="4" w:space="0" w:color="auto"/>
            </w:tcBorders>
            <w:vAlign w:val="bottom"/>
          </w:tcPr>
          <w:p w14:paraId="0874A4BF" w14:textId="03B62C13" w:rsidR="00D00DA5" w:rsidRPr="00D00DA5" w:rsidRDefault="00D00DA5" w:rsidP="00D00DA5">
            <w:pPr>
              <w:spacing w:line="240" w:lineRule="exact"/>
              <w:ind w:right="11"/>
              <w:jc w:val="right"/>
              <w:rPr>
                <w:rFonts w:ascii="CordiaUPC" w:eastAsia="Times New Roman" w:hAnsi="CordiaUPC" w:cs="CordiaUPC"/>
                <w:b/>
                <w:bCs/>
                <w:sz w:val="26"/>
                <w:szCs w:val="26"/>
              </w:rPr>
            </w:pPr>
            <w:r w:rsidRPr="00D00DA5">
              <w:rPr>
                <w:rFonts w:ascii="CordiaUPC" w:eastAsia="Times New Roman" w:hAnsi="CordiaUPC" w:cs="CordiaUPC" w:hint="cs"/>
                <w:b/>
                <w:bCs/>
                <w:sz w:val="26"/>
                <w:szCs w:val="26"/>
              </w:rPr>
              <w:t>0.0432</w:t>
            </w:r>
          </w:p>
        </w:tc>
        <w:tc>
          <w:tcPr>
            <w:tcW w:w="180" w:type="dxa"/>
            <w:vAlign w:val="bottom"/>
          </w:tcPr>
          <w:p w14:paraId="7DE0F40C" w14:textId="77777777" w:rsidR="00D00DA5" w:rsidRPr="00D00DA5" w:rsidRDefault="00D00DA5" w:rsidP="00D00DA5">
            <w:pPr>
              <w:spacing w:line="240" w:lineRule="exact"/>
              <w:ind w:right="11"/>
              <w:jc w:val="right"/>
              <w:rPr>
                <w:rFonts w:ascii="CordiaUPC" w:eastAsia="Times New Roman" w:hAnsi="CordiaUPC" w:cs="CordiaUPC"/>
                <w:b/>
                <w:bCs/>
                <w:sz w:val="26"/>
                <w:szCs w:val="26"/>
              </w:rPr>
            </w:pPr>
          </w:p>
        </w:tc>
        <w:tc>
          <w:tcPr>
            <w:tcW w:w="990" w:type="dxa"/>
            <w:tcBorders>
              <w:bottom w:val="double" w:sz="4" w:space="0" w:color="auto"/>
            </w:tcBorders>
            <w:vAlign w:val="bottom"/>
          </w:tcPr>
          <w:p w14:paraId="39FF6732" w14:textId="2015C74E" w:rsidR="00D00DA5" w:rsidRPr="00D00DA5" w:rsidRDefault="00DA7215" w:rsidP="00D00DA5">
            <w:pPr>
              <w:spacing w:line="240" w:lineRule="exact"/>
              <w:ind w:right="11"/>
              <w:jc w:val="right"/>
              <w:rPr>
                <w:rFonts w:ascii="CordiaUPC" w:eastAsia="Times New Roman" w:hAnsi="CordiaUPC" w:cs="CordiaUPC"/>
                <w:b/>
                <w:bCs/>
                <w:sz w:val="26"/>
                <w:szCs w:val="26"/>
              </w:rPr>
            </w:pPr>
            <w:r>
              <w:rPr>
                <w:rFonts w:ascii="CordiaUPC" w:hAnsi="CordiaUPC" w:cs="CordiaUPC"/>
                <w:b/>
                <w:bCs/>
                <w:sz w:val="26"/>
                <w:szCs w:val="26"/>
              </w:rPr>
              <w:t>0.0053</w:t>
            </w:r>
          </w:p>
        </w:tc>
        <w:tc>
          <w:tcPr>
            <w:tcW w:w="180" w:type="dxa"/>
            <w:vAlign w:val="bottom"/>
          </w:tcPr>
          <w:p w14:paraId="1626C64E" w14:textId="77777777" w:rsidR="00D00DA5" w:rsidRPr="00D00DA5" w:rsidRDefault="00D00DA5" w:rsidP="00D00DA5">
            <w:pPr>
              <w:spacing w:line="240" w:lineRule="exact"/>
              <w:ind w:right="11"/>
              <w:jc w:val="right"/>
              <w:rPr>
                <w:rFonts w:ascii="CordiaUPC" w:eastAsia="Times New Roman" w:hAnsi="CordiaUPC" w:cs="CordiaUPC"/>
                <w:b/>
                <w:bCs/>
                <w:sz w:val="26"/>
                <w:szCs w:val="26"/>
              </w:rPr>
            </w:pPr>
          </w:p>
        </w:tc>
        <w:tc>
          <w:tcPr>
            <w:tcW w:w="990" w:type="dxa"/>
            <w:tcBorders>
              <w:bottom w:val="double" w:sz="4" w:space="0" w:color="auto"/>
            </w:tcBorders>
            <w:vAlign w:val="bottom"/>
          </w:tcPr>
          <w:p w14:paraId="68924958" w14:textId="6B6C4411" w:rsidR="00D00DA5" w:rsidRPr="00D00DA5" w:rsidRDefault="00D00DA5" w:rsidP="00D00DA5">
            <w:pPr>
              <w:spacing w:line="240" w:lineRule="exact"/>
              <w:ind w:right="11"/>
              <w:jc w:val="right"/>
              <w:rPr>
                <w:rFonts w:ascii="CordiaUPC" w:eastAsia="Times New Roman" w:hAnsi="CordiaUPC" w:cs="CordiaUPC"/>
                <w:b/>
                <w:bCs/>
                <w:sz w:val="26"/>
                <w:szCs w:val="26"/>
              </w:rPr>
            </w:pPr>
            <w:r w:rsidRPr="00D00DA5">
              <w:rPr>
                <w:rFonts w:ascii="CordiaUPC" w:eastAsia="Times New Roman" w:hAnsi="CordiaUPC" w:cs="CordiaUPC" w:hint="cs"/>
                <w:b/>
                <w:bCs/>
                <w:sz w:val="26"/>
                <w:szCs w:val="26"/>
              </w:rPr>
              <w:t>0.2248</w:t>
            </w:r>
          </w:p>
        </w:tc>
      </w:tr>
    </w:tbl>
    <w:p w14:paraId="64389B8A" w14:textId="71596F2D" w:rsidR="00273B6C" w:rsidRDefault="00273B6C" w:rsidP="00D00DA5">
      <w:pPr>
        <w:tabs>
          <w:tab w:val="left" w:pos="540"/>
          <w:tab w:val="left" w:pos="1080"/>
        </w:tabs>
        <w:spacing w:line="240" w:lineRule="exact"/>
        <w:ind w:left="540" w:right="389"/>
        <w:jc w:val="thaiDistribute"/>
        <w:rPr>
          <w:rFonts w:ascii="CordiaUPC" w:eastAsia="Times New Roman" w:hAnsi="CordiaUPC" w:cs="CordiaUPC"/>
          <w:sz w:val="26"/>
          <w:szCs w:val="26"/>
          <w:lang w:val="en-AU" w:bidi="th-TH"/>
        </w:rPr>
      </w:pPr>
    </w:p>
    <w:p w14:paraId="0F0B0E68" w14:textId="77777777" w:rsidR="00273B6C" w:rsidRDefault="00273B6C">
      <w:pPr>
        <w:spacing w:line="240" w:lineRule="auto"/>
        <w:rPr>
          <w:rFonts w:ascii="CordiaUPC" w:eastAsia="Times New Roman" w:hAnsi="CordiaUPC" w:cs="CordiaUPC"/>
          <w:sz w:val="26"/>
          <w:szCs w:val="26"/>
          <w:lang w:val="en-AU" w:bidi="th-TH"/>
        </w:rPr>
      </w:pPr>
      <w:r>
        <w:rPr>
          <w:rFonts w:ascii="CordiaUPC" w:eastAsia="Times New Roman" w:hAnsi="CordiaUPC" w:cs="CordiaUPC"/>
          <w:sz w:val="26"/>
          <w:szCs w:val="26"/>
          <w:lang w:val="en-AU" w:bidi="th-TH"/>
        </w:rPr>
        <w:br w:type="page"/>
      </w:r>
    </w:p>
    <w:p w14:paraId="6AB3EDBF" w14:textId="77777777" w:rsidR="00D00DA5" w:rsidRPr="00D00DA5" w:rsidRDefault="00D00DA5" w:rsidP="00D00DA5">
      <w:pPr>
        <w:tabs>
          <w:tab w:val="left" w:pos="540"/>
          <w:tab w:val="left" w:pos="1080"/>
        </w:tabs>
        <w:spacing w:line="240" w:lineRule="exact"/>
        <w:ind w:right="389"/>
        <w:jc w:val="thaiDistribute"/>
        <w:rPr>
          <w:rFonts w:ascii="CordiaUPC" w:hAnsi="CordiaUPC" w:cs="CordiaUPC"/>
          <w:b/>
          <w:bCs/>
          <w:i/>
          <w:iCs/>
          <w:sz w:val="26"/>
          <w:szCs w:val="26"/>
          <w:lang w:bidi="th-TH"/>
        </w:rPr>
      </w:pPr>
      <w:r w:rsidRPr="00D00DA5">
        <w:rPr>
          <w:rFonts w:ascii="CordiaUPC" w:hAnsi="CordiaUPC" w:cs="CordiaUPC" w:hint="cs"/>
          <w:b/>
          <w:bCs/>
          <w:i/>
          <w:iCs/>
          <w:sz w:val="26"/>
          <w:szCs w:val="26"/>
          <w:lang w:bidi="th-TH"/>
        </w:rPr>
        <w:lastRenderedPageBreak/>
        <w:tab/>
        <w:t>Diluted earnings per share</w:t>
      </w:r>
    </w:p>
    <w:p w14:paraId="13B4B8D1" w14:textId="77777777" w:rsidR="00D00DA5" w:rsidRPr="00D00DA5" w:rsidRDefault="00D00DA5" w:rsidP="00D00DA5">
      <w:pPr>
        <w:tabs>
          <w:tab w:val="left" w:pos="540"/>
          <w:tab w:val="left" w:pos="1170"/>
          <w:tab w:val="right" w:pos="9360"/>
        </w:tabs>
        <w:spacing w:line="240" w:lineRule="exact"/>
        <w:ind w:left="547" w:right="14"/>
        <w:jc w:val="both"/>
        <w:rPr>
          <w:rFonts w:ascii="CordiaUPC" w:eastAsia="Times New Roman" w:hAnsi="CordiaUPC" w:cs="CordiaUPC"/>
          <w:sz w:val="26"/>
          <w:szCs w:val="26"/>
          <w:cs/>
          <w:lang w:val="en-AU" w:bidi="th-TH"/>
        </w:rPr>
      </w:pPr>
    </w:p>
    <w:p w14:paraId="1722EA24" w14:textId="4BDC6FB1" w:rsidR="00D00DA5" w:rsidRPr="00D00DA5" w:rsidRDefault="00D00DA5" w:rsidP="00D00DA5">
      <w:pPr>
        <w:spacing w:line="240" w:lineRule="exact"/>
        <w:ind w:left="547" w:right="14"/>
        <w:jc w:val="both"/>
        <w:rPr>
          <w:rFonts w:ascii="CordiaUPC" w:eastAsia="Times New Roman" w:hAnsi="CordiaUPC" w:cs="CordiaUPC"/>
          <w:spacing w:val="-6"/>
          <w:sz w:val="26"/>
          <w:szCs w:val="26"/>
          <w:shd w:val="clear" w:color="auto" w:fill="FFFFFF"/>
        </w:rPr>
      </w:pPr>
      <w:r w:rsidRPr="00D00DA5">
        <w:rPr>
          <w:rFonts w:ascii="CordiaUPC" w:eastAsia="Times New Roman" w:hAnsi="CordiaUPC" w:cs="CordiaUPC" w:hint="cs"/>
          <w:spacing w:val="-6"/>
          <w:sz w:val="26"/>
          <w:szCs w:val="26"/>
          <w:shd w:val="clear" w:color="auto" w:fill="FFFFFF"/>
        </w:rPr>
        <w:t>The calculations of diluted earnings per share for the three-month periods ended 31 March 202</w:t>
      </w:r>
      <w:r>
        <w:rPr>
          <w:rFonts w:ascii="CordiaUPC" w:eastAsia="Times New Roman" w:hAnsi="CordiaUPC" w:cs="CordiaUPC"/>
          <w:spacing w:val="-6"/>
          <w:sz w:val="26"/>
          <w:szCs w:val="26"/>
          <w:shd w:val="clear" w:color="auto" w:fill="FFFFFF"/>
        </w:rPr>
        <w:t>1</w:t>
      </w:r>
      <w:r w:rsidRPr="00D00DA5">
        <w:rPr>
          <w:rFonts w:ascii="CordiaUPC" w:eastAsia="Times New Roman" w:hAnsi="CordiaUPC" w:cs="CordiaUPC" w:hint="cs"/>
          <w:spacing w:val="-6"/>
          <w:sz w:val="26"/>
          <w:szCs w:val="26"/>
          <w:shd w:val="clear" w:color="auto" w:fill="FFFFFF"/>
        </w:rPr>
        <w:t xml:space="preserve"> and 20</w:t>
      </w:r>
      <w:r>
        <w:rPr>
          <w:rFonts w:ascii="CordiaUPC" w:eastAsia="Times New Roman" w:hAnsi="CordiaUPC" w:cs="CordiaUPC"/>
          <w:spacing w:val="-6"/>
          <w:sz w:val="26"/>
          <w:szCs w:val="26"/>
          <w:shd w:val="clear" w:color="auto" w:fill="FFFFFF"/>
        </w:rPr>
        <w:t>20</w:t>
      </w:r>
      <w:r w:rsidRPr="00D00DA5">
        <w:rPr>
          <w:rFonts w:ascii="CordiaUPC" w:eastAsia="Times New Roman" w:hAnsi="CordiaUPC" w:cs="CordiaUPC" w:hint="cs"/>
          <w:spacing w:val="-6"/>
          <w:sz w:val="26"/>
          <w:szCs w:val="26"/>
          <w:shd w:val="clear" w:color="auto" w:fill="FFFFFF"/>
        </w:rPr>
        <w:t xml:space="preserve"> were based on the profit for the periods attributable to equity holders of the Bank and the number of ordinary shares outstanding during the periods after adjusting for the effects of all dilutive potential ordinary shares as follows:</w:t>
      </w:r>
    </w:p>
    <w:p w14:paraId="317D341B" w14:textId="77777777" w:rsidR="00D00DA5" w:rsidRPr="00D00DA5" w:rsidRDefault="00D00DA5" w:rsidP="00D00DA5">
      <w:pPr>
        <w:tabs>
          <w:tab w:val="left" w:pos="540"/>
          <w:tab w:val="left" w:pos="1080"/>
        </w:tabs>
        <w:spacing w:line="240" w:lineRule="exact"/>
        <w:ind w:left="540" w:right="389"/>
        <w:jc w:val="thaiDistribute"/>
        <w:rPr>
          <w:rFonts w:ascii="CordiaUPC" w:eastAsia="Times New Roman" w:hAnsi="CordiaUPC" w:cs="CordiaUPC"/>
          <w:sz w:val="26"/>
          <w:szCs w:val="26"/>
          <w:lang w:val="en-AU" w:bidi="th-TH"/>
        </w:rPr>
      </w:pPr>
    </w:p>
    <w:tbl>
      <w:tblPr>
        <w:tblW w:w="9180" w:type="dxa"/>
        <w:tblInd w:w="529"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D00DA5" w:rsidRPr="00D00DA5" w14:paraId="1868F191" w14:textId="77777777" w:rsidTr="00757B25">
        <w:trPr>
          <w:cantSplit/>
        </w:trPr>
        <w:tc>
          <w:tcPr>
            <w:tcW w:w="4680" w:type="dxa"/>
          </w:tcPr>
          <w:p w14:paraId="2B44BF29" w14:textId="77777777" w:rsidR="00D00DA5" w:rsidRPr="00D00DA5" w:rsidRDefault="00D00DA5" w:rsidP="00D00DA5">
            <w:pPr>
              <w:spacing w:line="240" w:lineRule="exact"/>
              <w:ind w:left="180" w:hanging="180"/>
              <w:rPr>
                <w:rFonts w:ascii="CordiaUPC" w:eastAsia="Times New Roman" w:hAnsi="CordiaUPC" w:cs="CordiaUPC"/>
                <w:i/>
                <w:iCs/>
                <w:sz w:val="26"/>
                <w:szCs w:val="26"/>
                <w:cs/>
                <w:lang w:bidi="th-TH"/>
              </w:rPr>
            </w:pPr>
          </w:p>
        </w:tc>
        <w:tc>
          <w:tcPr>
            <w:tcW w:w="2160" w:type="dxa"/>
            <w:gridSpan w:val="3"/>
          </w:tcPr>
          <w:p w14:paraId="07664916" w14:textId="77777777" w:rsidR="00D00DA5" w:rsidRPr="00D00DA5" w:rsidRDefault="00D00DA5" w:rsidP="00D00DA5">
            <w:pPr>
              <w:spacing w:line="240" w:lineRule="exact"/>
              <w:ind w:left="-79" w:right="-79"/>
              <w:jc w:val="center"/>
              <w:rPr>
                <w:rFonts w:ascii="CordiaUPC" w:eastAsia="Times New Roman" w:hAnsi="CordiaUPC" w:cs="CordiaUPC"/>
                <w:b/>
                <w:bCs/>
                <w:sz w:val="26"/>
                <w:szCs w:val="26"/>
              </w:rPr>
            </w:pPr>
            <w:r w:rsidRPr="00D00DA5">
              <w:rPr>
                <w:rFonts w:ascii="CordiaUPC" w:eastAsia="Times New Roman" w:hAnsi="CordiaUPC" w:cs="CordiaUPC" w:hint="cs"/>
                <w:b/>
                <w:bCs/>
                <w:sz w:val="26"/>
                <w:szCs w:val="26"/>
              </w:rPr>
              <w:t xml:space="preserve">Consolidated </w:t>
            </w:r>
          </w:p>
        </w:tc>
        <w:tc>
          <w:tcPr>
            <w:tcW w:w="180" w:type="dxa"/>
            <w:vAlign w:val="bottom"/>
          </w:tcPr>
          <w:p w14:paraId="7A0E8584" w14:textId="77777777" w:rsidR="00D00DA5" w:rsidRPr="00D00DA5" w:rsidRDefault="00D00DA5" w:rsidP="00D00DA5">
            <w:pPr>
              <w:tabs>
                <w:tab w:val="decimal" w:pos="765"/>
                <w:tab w:val="decimal" w:pos="1001"/>
              </w:tabs>
              <w:spacing w:line="240" w:lineRule="exact"/>
              <w:ind w:left="-79" w:right="-79"/>
              <w:jc w:val="right"/>
              <w:rPr>
                <w:rFonts w:ascii="CordiaUPC" w:eastAsia="Times New Roman" w:hAnsi="CordiaUPC" w:cs="CordiaUPC"/>
                <w:b/>
                <w:bCs/>
                <w:sz w:val="26"/>
                <w:szCs w:val="26"/>
              </w:rPr>
            </w:pPr>
          </w:p>
        </w:tc>
        <w:tc>
          <w:tcPr>
            <w:tcW w:w="2160" w:type="dxa"/>
            <w:gridSpan w:val="3"/>
            <w:vAlign w:val="bottom"/>
          </w:tcPr>
          <w:p w14:paraId="1A24FF75" w14:textId="77777777" w:rsidR="00D00DA5" w:rsidRPr="00D00DA5" w:rsidRDefault="00D00DA5" w:rsidP="00D00DA5">
            <w:pPr>
              <w:spacing w:line="240" w:lineRule="exact"/>
              <w:ind w:left="-79" w:right="-79"/>
              <w:jc w:val="center"/>
              <w:rPr>
                <w:rFonts w:ascii="CordiaUPC" w:eastAsia="Times New Roman" w:hAnsi="CordiaUPC" w:cs="CordiaUPC"/>
                <w:b/>
                <w:bCs/>
                <w:sz w:val="26"/>
                <w:szCs w:val="26"/>
              </w:rPr>
            </w:pPr>
            <w:r w:rsidRPr="00D00DA5">
              <w:rPr>
                <w:rFonts w:ascii="CordiaUPC" w:eastAsia="Times New Roman" w:hAnsi="CordiaUPC" w:cs="CordiaUPC" w:hint="cs"/>
                <w:b/>
                <w:bCs/>
                <w:sz w:val="26"/>
                <w:szCs w:val="26"/>
              </w:rPr>
              <w:t>Bank only</w:t>
            </w:r>
          </w:p>
        </w:tc>
      </w:tr>
      <w:tr w:rsidR="00D00DA5" w:rsidRPr="00D00DA5" w14:paraId="55502A81" w14:textId="77777777" w:rsidTr="00757B25">
        <w:trPr>
          <w:cantSplit/>
        </w:trPr>
        <w:tc>
          <w:tcPr>
            <w:tcW w:w="4680" w:type="dxa"/>
          </w:tcPr>
          <w:p w14:paraId="0D07F4C9" w14:textId="7D6EADEF" w:rsidR="00D00DA5" w:rsidRPr="00D00DA5" w:rsidRDefault="00D00DA5" w:rsidP="00D00DA5">
            <w:pPr>
              <w:spacing w:line="240" w:lineRule="exact"/>
              <w:ind w:left="180" w:hanging="180"/>
              <w:rPr>
                <w:rFonts w:ascii="CordiaUPC" w:eastAsia="Times New Roman" w:hAnsi="CordiaUPC" w:cs="CordiaUPC"/>
                <w:b/>
                <w:bCs/>
                <w:i/>
                <w:iCs/>
                <w:sz w:val="26"/>
                <w:szCs w:val="26"/>
                <w:lang w:val="en-US"/>
              </w:rPr>
            </w:pPr>
            <w:r w:rsidRPr="00D00DA5">
              <w:rPr>
                <w:rFonts w:ascii="CordiaUPC" w:eastAsia="Times New Roman" w:hAnsi="CordiaUPC" w:cs="CordiaUPC" w:hint="cs"/>
                <w:b/>
                <w:bCs/>
                <w:i/>
                <w:iCs/>
                <w:sz w:val="26"/>
                <w:szCs w:val="26"/>
                <w:lang w:val="en-US"/>
              </w:rPr>
              <w:t>Three-month period ended 31 March</w:t>
            </w:r>
          </w:p>
        </w:tc>
        <w:tc>
          <w:tcPr>
            <w:tcW w:w="990" w:type="dxa"/>
            <w:vAlign w:val="bottom"/>
          </w:tcPr>
          <w:p w14:paraId="054683D6" w14:textId="3C8E6B4D"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202</w:t>
            </w:r>
            <w:r>
              <w:rPr>
                <w:rFonts w:ascii="CordiaUPC" w:eastAsia="Times New Roman" w:hAnsi="CordiaUPC" w:cs="CordiaUPC"/>
                <w:sz w:val="26"/>
                <w:szCs w:val="26"/>
              </w:rPr>
              <w:t>1</w:t>
            </w:r>
          </w:p>
        </w:tc>
        <w:tc>
          <w:tcPr>
            <w:tcW w:w="180" w:type="dxa"/>
            <w:vAlign w:val="bottom"/>
          </w:tcPr>
          <w:p w14:paraId="7D3C60C9" w14:textId="77777777" w:rsidR="00D00DA5" w:rsidRPr="00D00DA5" w:rsidRDefault="00D00DA5" w:rsidP="00D00DA5">
            <w:pPr>
              <w:tabs>
                <w:tab w:val="decimal" w:pos="765"/>
                <w:tab w:val="decimal" w:pos="1001"/>
              </w:tabs>
              <w:spacing w:line="240" w:lineRule="exact"/>
              <w:ind w:left="-79" w:right="-79"/>
              <w:jc w:val="center"/>
              <w:rPr>
                <w:rFonts w:ascii="CordiaUPC" w:eastAsia="Times New Roman" w:hAnsi="CordiaUPC" w:cs="CordiaUPC"/>
                <w:sz w:val="26"/>
                <w:szCs w:val="26"/>
              </w:rPr>
            </w:pPr>
          </w:p>
        </w:tc>
        <w:tc>
          <w:tcPr>
            <w:tcW w:w="990" w:type="dxa"/>
            <w:vAlign w:val="bottom"/>
          </w:tcPr>
          <w:p w14:paraId="1059FA21" w14:textId="39DAFD71"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20</w:t>
            </w:r>
            <w:r>
              <w:rPr>
                <w:rFonts w:ascii="CordiaUPC" w:eastAsia="Times New Roman" w:hAnsi="CordiaUPC" w:cs="CordiaUPC"/>
                <w:sz w:val="26"/>
                <w:szCs w:val="26"/>
              </w:rPr>
              <w:t>20</w:t>
            </w:r>
          </w:p>
        </w:tc>
        <w:tc>
          <w:tcPr>
            <w:tcW w:w="180" w:type="dxa"/>
            <w:vAlign w:val="bottom"/>
          </w:tcPr>
          <w:p w14:paraId="66DD883F" w14:textId="77777777" w:rsidR="00D00DA5" w:rsidRPr="00D00DA5" w:rsidRDefault="00D00DA5" w:rsidP="00D00DA5">
            <w:pPr>
              <w:tabs>
                <w:tab w:val="decimal" w:pos="765"/>
                <w:tab w:val="decimal" w:pos="1001"/>
              </w:tabs>
              <w:spacing w:line="240" w:lineRule="exact"/>
              <w:ind w:left="-79" w:right="-79"/>
              <w:jc w:val="center"/>
              <w:rPr>
                <w:rFonts w:ascii="CordiaUPC" w:eastAsia="Times New Roman" w:hAnsi="CordiaUPC" w:cs="CordiaUPC"/>
                <w:sz w:val="26"/>
                <w:szCs w:val="26"/>
              </w:rPr>
            </w:pPr>
          </w:p>
        </w:tc>
        <w:tc>
          <w:tcPr>
            <w:tcW w:w="990" w:type="dxa"/>
            <w:vAlign w:val="bottom"/>
          </w:tcPr>
          <w:p w14:paraId="5BC0C4EF" w14:textId="3CD1F05B"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202</w:t>
            </w:r>
            <w:r>
              <w:rPr>
                <w:rFonts w:ascii="CordiaUPC" w:eastAsia="Times New Roman" w:hAnsi="CordiaUPC" w:cs="CordiaUPC"/>
                <w:sz w:val="26"/>
                <w:szCs w:val="26"/>
              </w:rPr>
              <w:t>1</w:t>
            </w:r>
          </w:p>
        </w:tc>
        <w:tc>
          <w:tcPr>
            <w:tcW w:w="180" w:type="dxa"/>
            <w:vAlign w:val="bottom"/>
          </w:tcPr>
          <w:p w14:paraId="0D4FDBD2" w14:textId="77777777" w:rsidR="00D00DA5" w:rsidRPr="00D00DA5" w:rsidRDefault="00D00DA5" w:rsidP="00D00DA5">
            <w:pPr>
              <w:tabs>
                <w:tab w:val="decimal" w:pos="765"/>
                <w:tab w:val="decimal" w:pos="1001"/>
              </w:tabs>
              <w:spacing w:line="240" w:lineRule="exact"/>
              <w:ind w:left="-79" w:right="-79"/>
              <w:jc w:val="center"/>
              <w:rPr>
                <w:rFonts w:ascii="CordiaUPC" w:eastAsia="Times New Roman" w:hAnsi="CordiaUPC" w:cs="CordiaUPC"/>
                <w:sz w:val="26"/>
                <w:szCs w:val="26"/>
              </w:rPr>
            </w:pPr>
          </w:p>
        </w:tc>
        <w:tc>
          <w:tcPr>
            <w:tcW w:w="990" w:type="dxa"/>
            <w:vAlign w:val="bottom"/>
          </w:tcPr>
          <w:p w14:paraId="4BB0B658" w14:textId="4E353B0A" w:rsidR="00D00DA5" w:rsidRPr="00D00DA5" w:rsidRDefault="00D00DA5" w:rsidP="00D00DA5">
            <w:pPr>
              <w:spacing w:line="240" w:lineRule="exact"/>
              <w:ind w:left="-79" w:right="-79"/>
              <w:jc w:val="center"/>
              <w:rPr>
                <w:rFonts w:ascii="CordiaUPC" w:eastAsia="Times New Roman" w:hAnsi="CordiaUPC" w:cs="CordiaUPC"/>
                <w:sz w:val="26"/>
                <w:szCs w:val="26"/>
              </w:rPr>
            </w:pPr>
            <w:r w:rsidRPr="00D00DA5">
              <w:rPr>
                <w:rFonts w:ascii="CordiaUPC" w:eastAsia="Times New Roman" w:hAnsi="CordiaUPC" w:cs="CordiaUPC" w:hint="cs"/>
                <w:sz w:val="26"/>
                <w:szCs w:val="26"/>
              </w:rPr>
              <w:t>20</w:t>
            </w:r>
            <w:r>
              <w:rPr>
                <w:rFonts w:ascii="CordiaUPC" w:eastAsia="Times New Roman" w:hAnsi="CordiaUPC" w:cs="CordiaUPC"/>
                <w:sz w:val="26"/>
                <w:szCs w:val="26"/>
              </w:rPr>
              <w:t>20</w:t>
            </w:r>
          </w:p>
        </w:tc>
      </w:tr>
      <w:tr w:rsidR="00D00DA5" w:rsidRPr="00D00DA5" w14:paraId="1A300205" w14:textId="77777777" w:rsidTr="00757B25">
        <w:trPr>
          <w:cantSplit/>
          <w:trHeight w:val="87"/>
        </w:trPr>
        <w:tc>
          <w:tcPr>
            <w:tcW w:w="4680" w:type="dxa"/>
          </w:tcPr>
          <w:p w14:paraId="7F7B7D36" w14:textId="77777777" w:rsidR="00D00DA5" w:rsidRPr="00D00DA5" w:rsidRDefault="00D00DA5" w:rsidP="00D00DA5">
            <w:pPr>
              <w:spacing w:line="240" w:lineRule="exact"/>
              <w:ind w:left="180" w:hanging="180"/>
              <w:rPr>
                <w:rFonts w:ascii="CordiaUPC" w:eastAsia="Times New Roman" w:hAnsi="CordiaUPC" w:cs="CordiaUPC"/>
                <w:sz w:val="26"/>
                <w:szCs w:val="26"/>
                <w:cs/>
                <w:lang w:bidi="th-TH"/>
              </w:rPr>
            </w:pPr>
          </w:p>
        </w:tc>
        <w:tc>
          <w:tcPr>
            <w:tcW w:w="4500" w:type="dxa"/>
            <w:gridSpan w:val="7"/>
          </w:tcPr>
          <w:p w14:paraId="3F7F8577" w14:textId="77777777" w:rsidR="00D00DA5" w:rsidRPr="00D00DA5" w:rsidRDefault="00D00DA5" w:rsidP="00D00DA5">
            <w:pPr>
              <w:spacing w:line="240" w:lineRule="exact"/>
              <w:ind w:left="-79" w:right="-79"/>
              <w:jc w:val="center"/>
              <w:rPr>
                <w:rFonts w:ascii="CordiaUPC" w:eastAsia="Times New Roman" w:hAnsi="CordiaUPC" w:cs="CordiaUPC"/>
                <w:i/>
                <w:iCs/>
                <w:sz w:val="26"/>
                <w:szCs w:val="26"/>
              </w:rPr>
            </w:pPr>
          </w:p>
        </w:tc>
      </w:tr>
      <w:tr w:rsidR="00D00DA5" w:rsidRPr="00D00DA5" w14:paraId="3CFE57A4" w14:textId="77777777" w:rsidTr="00757B25">
        <w:trPr>
          <w:cantSplit/>
        </w:trPr>
        <w:tc>
          <w:tcPr>
            <w:tcW w:w="4680" w:type="dxa"/>
          </w:tcPr>
          <w:p w14:paraId="3ECA40D9" w14:textId="77777777" w:rsidR="00D00DA5" w:rsidRPr="00D00DA5" w:rsidRDefault="00D00DA5" w:rsidP="00D00DA5">
            <w:pPr>
              <w:spacing w:line="240" w:lineRule="exact"/>
              <w:ind w:right="-108"/>
              <w:rPr>
                <w:rFonts w:ascii="CordiaUPC" w:eastAsia="Times New Roman" w:hAnsi="CordiaUPC" w:cs="CordiaUPC"/>
                <w:color w:val="000000"/>
                <w:sz w:val="26"/>
                <w:szCs w:val="26"/>
                <w:lang w:val="en-US" w:bidi="th-TH"/>
              </w:rPr>
            </w:pPr>
            <w:r w:rsidRPr="00D00DA5">
              <w:rPr>
                <w:rFonts w:ascii="CordiaUPC" w:eastAsia="Times New Roman" w:hAnsi="CordiaUPC" w:cs="CordiaUPC" w:hint="cs"/>
                <w:color w:val="000000"/>
                <w:sz w:val="26"/>
                <w:szCs w:val="26"/>
                <w:lang w:val="en-US" w:bidi="th-TH"/>
              </w:rPr>
              <w:t>Profit for the periods attributable to</w:t>
            </w:r>
          </w:p>
        </w:tc>
        <w:tc>
          <w:tcPr>
            <w:tcW w:w="990" w:type="dxa"/>
            <w:vAlign w:val="bottom"/>
          </w:tcPr>
          <w:p w14:paraId="7026A629" w14:textId="77777777" w:rsidR="00D00DA5" w:rsidRPr="00D00DA5" w:rsidRDefault="00D00DA5" w:rsidP="00D00DA5">
            <w:pPr>
              <w:spacing w:line="240" w:lineRule="exact"/>
              <w:ind w:right="11"/>
              <w:jc w:val="right"/>
              <w:rPr>
                <w:rFonts w:ascii="CordiaUPC" w:eastAsia="Times New Roman" w:hAnsi="CordiaUPC" w:cs="CordiaUPC"/>
                <w:sz w:val="26"/>
                <w:szCs w:val="26"/>
                <w:lang w:val="en-US" w:bidi="th-TH"/>
              </w:rPr>
            </w:pPr>
          </w:p>
        </w:tc>
        <w:tc>
          <w:tcPr>
            <w:tcW w:w="180" w:type="dxa"/>
            <w:vAlign w:val="bottom"/>
          </w:tcPr>
          <w:p w14:paraId="15C1713A" w14:textId="77777777" w:rsidR="00D00DA5" w:rsidRPr="00D00DA5" w:rsidRDefault="00D00DA5" w:rsidP="00D00DA5">
            <w:pPr>
              <w:tabs>
                <w:tab w:val="decimal" w:pos="1901"/>
              </w:tabs>
              <w:spacing w:line="240" w:lineRule="exact"/>
              <w:ind w:right="11"/>
              <w:rPr>
                <w:rFonts w:ascii="CordiaUPC" w:eastAsia="Times New Roman" w:hAnsi="CordiaUPC" w:cs="CordiaUPC"/>
                <w:b/>
                <w:bCs/>
                <w:sz w:val="26"/>
                <w:szCs w:val="26"/>
              </w:rPr>
            </w:pPr>
          </w:p>
        </w:tc>
        <w:tc>
          <w:tcPr>
            <w:tcW w:w="990" w:type="dxa"/>
            <w:vAlign w:val="bottom"/>
          </w:tcPr>
          <w:p w14:paraId="39217B23" w14:textId="77777777" w:rsidR="00D00DA5" w:rsidRPr="00D00DA5" w:rsidRDefault="00D00DA5" w:rsidP="00D00DA5">
            <w:pPr>
              <w:spacing w:line="240" w:lineRule="exact"/>
              <w:ind w:right="11"/>
              <w:jc w:val="right"/>
              <w:rPr>
                <w:rFonts w:ascii="CordiaUPC" w:eastAsia="Times New Roman" w:hAnsi="CordiaUPC" w:cs="CordiaUPC"/>
                <w:sz w:val="26"/>
                <w:szCs w:val="26"/>
                <w:lang w:val="en-US" w:bidi="th-TH"/>
              </w:rPr>
            </w:pPr>
          </w:p>
        </w:tc>
        <w:tc>
          <w:tcPr>
            <w:tcW w:w="180" w:type="dxa"/>
            <w:vAlign w:val="bottom"/>
          </w:tcPr>
          <w:p w14:paraId="547DC8FA" w14:textId="77777777" w:rsidR="00D00DA5" w:rsidRPr="00D00DA5" w:rsidRDefault="00D00DA5" w:rsidP="00D00DA5">
            <w:pPr>
              <w:spacing w:line="240" w:lineRule="exact"/>
              <w:ind w:right="11"/>
              <w:jc w:val="right"/>
              <w:rPr>
                <w:rFonts w:ascii="CordiaUPC" w:eastAsia="Times New Roman" w:hAnsi="CordiaUPC" w:cs="CordiaUPC"/>
                <w:sz w:val="26"/>
                <w:szCs w:val="26"/>
              </w:rPr>
            </w:pPr>
          </w:p>
        </w:tc>
        <w:tc>
          <w:tcPr>
            <w:tcW w:w="990" w:type="dxa"/>
            <w:vAlign w:val="bottom"/>
          </w:tcPr>
          <w:p w14:paraId="789401CC" w14:textId="77777777" w:rsidR="00D00DA5" w:rsidRPr="00D00DA5" w:rsidRDefault="00D00DA5" w:rsidP="00D00DA5">
            <w:pPr>
              <w:spacing w:line="240" w:lineRule="exact"/>
              <w:ind w:right="11"/>
              <w:jc w:val="right"/>
              <w:rPr>
                <w:rFonts w:ascii="CordiaUPC" w:eastAsia="Times New Roman" w:hAnsi="CordiaUPC" w:cs="CordiaUPC"/>
                <w:sz w:val="26"/>
                <w:szCs w:val="26"/>
              </w:rPr>
            </w:pPr>
          </w:p>
        </w:tc>
        <w:tc>
          <w:tcPr>
            <w:tcW w:w="180" w:type="dxa"/>
            <w:vAlign w:val="bottom"/>
          </w:tcPr>
          <w:p w14:paraId="6115ED49" w14:textId="77777777" w:rsidR="00D00DA5" w:rsidRPr="00D00DA5" w:rsidRDefault="00D00DA5" w:rsidP="00D00DA5">
            <w:pPr>
              <w:spacing w:line="240" w:lineRule="exact"/>
              <w:ind w:right="11"/>
              <w:jc w:val="right"/>
              <w:rPr>
                <w:rFonts w:ascii="CordiaUPC" w:eastAsia="Times New Roman" w:hAnsi="CordiaUPC" w:cs="CordiaUPC"/>
                <w:sz w:val="26"/>
                <w:szCs w:val="26"/>
              </w:rPr>
            </w:pPr>
          </w:p>
        </w:tc>
        <w:tc>
          <w:tcPr>
            <w:tcW w:w="990" w:type="dxa"/>
            <w:vAlign w:val="bottom"/>
          </w:tcPr>
          <w:p w14:paraId="213D053A" w14:textId="77777777" w:rsidR="00D00DA5" w:rsidRPr="00D00DA5" w:rsidRDefault="00D00DA5" w:rsidP="00D00DA5">
            <w:pPr>
              <w:spacing w:line="240" w:lineRule="exact"/>
              <w:ind w:right="11"/>
              <w:jc w:val="right"/>
              <w:rPr>
                <w:rFonts w:ascii="CordiaUPC" w:eastAsia="Times New Roman" w:hAnsi="CordiaUPC" w:cs="CordiaUPC"/>
                <w:sz w:val="26"/>
                <w:szCs w:val="26"/>
              </w:rPr>
            </w:pPr>
          </w:p>
        </w:tc>
      </w:tr>
      <w:tr w:rsidR="00D00DA5" w:rsidRPr="00D00DA5" w14:paraId="43B60659" w14:textId="77777777" w:rsidTr="00757B25">
        <w:trPr>
          <w:cantSplit/>
        </w:trPr>
        <w:tc>
          <w:tcPr>
            <w:tcW w:w="4680" w:type="dxa"/>
          </w:tcPr>
          <w:p w14:paraId="0474F2B1" w14:textId="77777777" w:rsidR="00D00DA5" w:rsidRPr="00D00DA5" w:rsidRDefault="00D00DA5" w:rsidP="00D00DA5">
            <w:pPr>
              <w:spacing w:line="240" w:lineRule="exact"/>
              <w:ind w:left="180" w:hanging="180"/>
              <w:rPr>
                <w:rFonts w:ascii="CordiaUPC" w:eastAsia="Times New Roman" w:hAnsi="CordiaUPC" w:cs="CordiaUPC"/>
                <w:sz w:val="26"/>
                <w:szCs w:val="26"/>
              </w:rPr>
            </w:pPr>
            <w:r w:rsidRPr="00D00DA5">
              <w:rPr>
                <w:rFonts w:ascii="CordiaUPC" w:eastAsia="Times New Roman" w:hAnsi="CordiaUPC" w:cs="CordiaUPC" w:hint="cs"/>
                <w:color w:val="000000"/>
                <w:sz w:val="26"/>
                <w:szCs w:val="26"/>
                <w:lang w:val="en-US" w:bidi="th-TH"/>
              </w:rPr>
              <w:t xml:space="preserve">   equity holders</w:t>
            </w:r>
            <w:r w:rsidRPr="00D00DA5">
              <w:rPr>
                <w:rFonts w:ascii="CordiaUPC" w:eastAsia="Times New Roman" w:hAnsi="CordiaUPC" w:cs="CordiaUPC" w:hint="cs"/>
                <w:color w:val="000000"/>
                <w:sz w:val="26"/>
                <w:szCs w:val="26"/>
                <w:lang w:bidi="th-TH"/>
              </w:rPr>
              <w:t xml:space="preserve"> of the Bank </w:t>
            </w:r>
            <w:r w:rsidRPr="00D00DA5">
              <w:rPr>
                <w:rFonts w:ascii="CordiaUPC" w:eastAsia="Times New Roman" w:hAnsi="CordiaUPC" w:cs="CordiaUPC" w:hint="cs"/>
                <w:i/>
                <w:iCs/>
                <w:color w:val="000000"/>
                <w:sz w:val="26"/>
                <w:szCs w:val="26"/>
                <w:lang w:bidi="th-TH"/>
              </w:rPr>
              <w:t xml:space="preserve">(in </w:t>
            </w:r>
            <w:r w:rsidRPr="00D00DA5">
              <w:rPr>
                <w:rFonts w:ascii="CordiaUPC" w:eastAsia="Times New Roman" w:hAnsi="CordiaUPC" w:cs="CordiaUPC" w:hint="cs"/>
                <w:i/>
                <w:iCs/>
                <w:sz w:val="26"/>
                <w:szCs w:val="26"/>
              </w:rPr>
              <w:t>million Baht)</w:t>
            </w:r>
          </w:p>
        </w:tc>
        <w:tc>
          <w:tcPr>
            <w:tcW w:w="990" w:type="dxa"/>
            <w:tcBorders>
              <w:bottom w:val="double" w:sz="4" w:space="0" w:color="auto"/>
            </w:tcBorders>
            <w:vAlign w:val="bottom"/>
          </w:tcPr>
          <w:p w14:paraId="158F280D" w14:textId="44E54EB4" w:rsidR="00D00DA5" w:rsidRPr="00D00DA5" w:rsidRDefault="00DA7215" w:rsidP="00D00DA5">
            <w:pPr>
              <w:tabs>
                <w:tab w:val="decimal" w:pos="827"/>
              </w:tabs>
              <w:spacing w:line="240" w:lineRule="exact"/>
              <w:ind w:right="11"/>
              <w:rPr>
                <w:rFonts w:ascii="CordiaUPC" w:eastAsia="Times New Roman" w:hAnsi="CordiaUPC" w:cs="CordiaUPC"/>
                <w:sz w:val="26"/>
                <w:szCs w:val="26"/>
                <w:lang w:val="en-US" w:bidi="th-TH"/>
              </w:rPr>
            </w:pPr>
            <w:r>
              <w:rPr>
                <w:rFonts w:ascii="CordiaUPC" w:hAnsi="CordiaUPC" w:cs="CordiaUPC"/>
                <w:sz w:val="26"/>
                <w:szCs w:val="26"/>
                <w:lang w:val="en-US" w:bidi="th-TH"/>
              </w:rPr>
              <w:t>2,782</w:t>
            </w:r>
          </w:p>
        </w:tc>
        <w:tc>
          <w:tcPr>
            <w:tcW w:w="180" w:type="dxa"/>
            <w:vAlign w:val="bottom"/>
          </w:tcPr>
          <w:p w14:paraId="30003398" w14:textId="77777777" w:rsidR="00D00DA5" w:rsidRPr="00D00DA5" w:rsidRDefault="00D00DA5" w:rsidP="00D00DA5">
            <w:pPr>
              <w:tabs>
                <w:tab w:val="decimal" w:pos="827"/>
                <w:tab w:val="decimal" w:pos="1901"/>
              </w:tabs>
              <w:spacing w:line="240" w:lineRule="exact"/>
              <w:ind w:right="11"/>
              <w:rPr>
                <w:rFonts w:ascii="CordiaUPC" w:eastAsia="Times New Roman" w:hAnsi="CordiaUPC" w:cs="CordiaUPC"/>
                <w:b/>
                <w:bCs/>
                <w:sz w:val="26"/>
                <w:szCs w:val="26"/>
              </w:rPr>
            </w:pPr>
          </w:p>
        </w:tc>
        <w:tc>
          <w:tcPr>
            <w:tcW w:w="990" w:type="dxa"/>
            <w:tcBorders>
              <w:bottom w:val="double" w:sz="4" w:space="0" w:color="auto"/>
            </w:tcBorders>
            <w:vAlign w:val="bottom"/>
          </w:tcPr>
          <w:p w14:paraId="12C822E4" w14:textId="78FCD828" w:rsidR="00D00DA5" w:rsidRPr="00D00DA5" w:rsidRDefault="00D00DA5" w:rsidP="00D00DA5">
            <w:pPr>
              <w:tabs>
                <w:tab w:val="decimal" w:pos="827"/>
              </w:tabs>
              <w:spacing w:line="240" w:lineRule="exact"/>
              <w:ind w:right="11"/>
              <w:rPr>
                <w:rFonts w:ascii="CordiaUPC" w:eastAsia="Times New Roman" w:hAnsi="CordiaUPC" w:cs="CordiaUPC"/>
                <w:sz w:val="26"/>
                <w:szCs w:val="26"/>
                <w:lang w:val="en-US" w:bidi="th-TH"/>
              </w:rPr>
            </w:pPr>
            <w:r w:rsidRPr="00D00DA5">
              <w:rPr>
                <w:rFonts w:ascii="CordiaUPC" w:eastAsia="Times New Roman" w:hAnsi="CordiaUPC" w:cs="CordiaUPC" w:hint="cs"/>
                <w:sz w:val="26"/>
                <w:szCs w:val="26"/>
                <w:lang w:val="en-US" w:bidi="th-TH"/>
              </w:rPr>
              <w:t>4,163</w:t>
            </w:r>
          </w:p>
        </w:tc>
        <w:tc>
          <w:tcPr>
            <w:tcW w:w="180" w:type="dxa"/>
            <w:vAlign w:val="bottom"/>
          </w:tcPr>
          <w:p w14:paraId="22EF420C" w14:textId="77777777" w:rsidR="00D00DA5" w:rsidRPr="00D00DA5" w:rsidRDefault="00D00DA5" w:rsidP="00D00DA5">
            <w:pPr>
              <w:tabs>
                <w:tab w:val="decimal" w:pos="827"/>
              </w:tabs>
              <w:spacing w:line="240" w:lineRule="exact"/>
              <w:ind w:right="11"/>
              <w:rPr>
                <w:rFonts w:ascii="CordiaUPC" w:eastAsia="Times New Roman" w:hAnsi="CordiaUPC" w:cs="CordiaUPC"/>
                <w:sz w:val="26"/>
                <w:szCs w:val="26"/>
              </w:rPr>
            </w:pPr>
          </w:p>
        </w:tc>
        <w:tc>
          <w:tcPr>
            <w:tcW w:w="990" w:type="dxa"/>
            <w:tcBorders>
              <w:bottom w:val="double" w:sz="4" w:space="0" w:color="auto"/>
            </w:tcBorders>
            <w:vAlign w:val="bottom"/>
          </w:tcPr>
          <w:p w14:paraId="4FC58932" w14:textId="2D710BAA" w:rsidR="00D00DA5" w:rsidRPr="00D00DA5" w:rsidRDefault="00DA7215" w:rsidP="00D00DA5">
            <w:pPr>
              <w:tabs>
                <w:tab w:val="decimal" w:pos="827"/>
              </w:tabs>
              <w:spacing w:line="240" w:lineRule="exact"/>
              <w:ind w:right="11"/>
              <w:rPr>
                <w:rFonts w:ascii="CordiaUPC" w:eastAsia="Times New Roman" w:hAnsi="CordiaUPC" w:cs="CordiaUPC"/>
                <w:sz w:val="26"/>
                <w:szCs w:val="26"/>
                <w:lang w:val="en-US" w:bidi="th-TH"/>
              </w:rPr>
            </w:pPr>
            <w:r>
              <w:rPr>
                <w:rFonts w:ascii="CordiaUPC" w:hAnsi="CordiaUPC" w:cs="CordiaUPC"/>
                <w:sz w:val="26"/>
                <w:szCs w:val="26"/>
              </w:rPr>
              <w:t>515</w:t>
            </w:r>
          </w:p>
        </w:tc>
        <w:tc>
          <w:tcPr>
            <w:tcW w:w="180" w:type="dxa"/>
            <w:vAlign w:val="bottom"/>
          </w:tcPr>
          <w:p w14:paraId="682D1DE6" w14:textId="77777777" w:rsidR="00D00DA5" w:rsidRPr="00D00DA5" w:rsidRDefault="00D00DA5" w:rsidP="00D00DA5">
            <w:pPr>
              <w:tabs>
                <w:tab w:val="decimal" w:pos="827"/>
              </w:tabs>
              <w:spacing w:line="240" w:lineRule="exact"/>
              <w:ind w:right="11"/>
              <w:rPr>
                <w:rFonts w:ascii="CordiaUPC" w:eastAsia="Times New Roman" w:hAnsi="CordiaUPC" w:cs="CordiaUPC"/>
                <w:sz w:val="26"/>
                <w:szCs w:val="26"/>
              </w:rPr>
            </w:pPr>
          </w:p>
        </w:tc>
        <w:tc>
          <w:tcPr>
            <w:tcW w:w="990" w:type="dxa"/>
            <w:tcBorders>
              <w:bottom w:val="double" w:sz="4" w:space="0" w:color="auto"/>
            </w:tcBorders>
            <w:vAlign w:val="bottom"/>
          </w:tcPr>
          <w:p w14:paraId="25E0FF7C" w14:textId="217750C9" w:rsidR="00D00DA5" w:rsidRPr="00D00DA5" w:rsidRDefault="00D00DA5" w:rsidP="00D00DA5">
            <w:pPr>
              <w:tabs>
                <w:tab w:val="decimal" w:pos="827"/>
              </w:tabs>
              <w:spacing w:line="240" w:lineRule="exact"/>
              <w:ind w:right="11"/>
              <w:rPr>
                <w:rFonts w:ascii="CordiaUPC" w:eastAsia="Times New Roman" w:hAnsi="CordiaUPC" w:cs="CordiaUPC"/>
                <w:sz w:val="26"/>
                <w:szCs w:val="26"/>
              </w:rPr>
            </w:pPr>
            <w:r w:rsidRPr="00D00DA5">
              <w:rPr>
                <w:rFonts w:ascii="CordiaUPC" w:eastAsia="Times New Roman" w:hAnsi="CordiaUPC" w:cs="CordiaUPC" w:hint="cs"/>
                <w:sz w:val="26"/>
                <w:szCs w:val="26"/>
                <w:lang w:val="en-US" w:bidi="th-TH"/>
              </w:rPr>
              <w:t>21,659</w:t>
            </w:r>
          </w:p>
        </w:tc>
      </w:tr>
      <w:tr w:rsidR="00D00DA5" w:rsidRPr="00D00DA5" w14:paraId="6EB24131" w14:textId="77777777" w:rsidTr="00757B25">
        <w:trPr>
          <w:cantSplit/>
        </w:trPr>
        <w:tc>
          <w:tcPr>
            <w:tcW w:w="4680" w:type="dxa"/>
          </w:tcPr>
          <w:p w14:paraId="391E570E" w14:textId="77777777" w:rsidR="00D00DA5" w:rsidRPr="00D00DA5" w:rsidRDefault="00D00DA5" w:rsidP="00D00DA5">
            <w:pPr>
              <w:spacing w:line="240" w:lineRule="exact"/>
              <w:rPr>
                <w:rFonts w:ascii="CordiaUPC" w:eastAsia="Times New Roman" w:hAnsi="CordiaUPC" w:cs="CordiaUPC"/>
                <w:i/>
                <w:iCs/>
                <w:sz w:val="26"/>
                <w:szCs w:val="26"/>
              </w:rPr>
            </w:pPr>
            <w:r w:rsidRPr="00D00DA5">
              <w:rPr>
                <w:rFonts w:ascii="CordiaUPC" w:eastAsia="Times New Roman" w:hAnsi="CordiaUPC" w:cs="CordiaUPC" w:hint="cs"/>
                <w:sz w:val="26"/>
                <w:szCs w:val="26"/>
              </w:rPr>
              <w:t>Number of ordinary shares outstanding</w:t>
            </w:r>
          </w:p>
        </w:tc>
        <w:tc>
          <w:tcPr>
            <w:tcW w:w="990" w:type="dxa"/>
            <w:vAlign w:val="bottom"/>
          </w:tcPr>
          <w:p w14:paraId="5BFE7BF1" w14:textId="77777777" w:rsidR="00D00DA5" w:rsidRPr="00D00DA5" w:rsidRDefault="00D00DA5" w:rsidP="00D00DA5">
            <w:pPr>
              <w:tabs>
                <w:tab w:val="decimal" w:pos="827"/>
              </w:tabs>
              <w:spacing w:line="240" w:lineRule="exact"/>
              <w:ind w:right="11"/>
              <w:rPr>
                <w:rFonts w:ascii="CordiaUPC" w:eastAsia="Times New Roman" w:hAnsi="CordiaUPC" w:cs="CordiaUPC"/>
                <w:sz w:val="26"/>
                <w:szCs w:val="26"/>
                <w:lang w:val="en-US" w:bidi="th-TH"/>
              </w:rPr>
            </w:pPr>
          </w:p>
        </w:tc>
        <w:tc>
          <w:tcPr>
            <w:tcW w:w="180" w:type="dxa"/>
            <w:vAlign w:val="bottom"/>
          </w:tcPr>
          <w:p w14:paraId="4CE5ADCF" w14:textId="77777777" w:rsidR="00D00DA5" w:rsidRPr="00D00DA5" w:rsidRDefault="00D00DA5" w:rsidP="00D00DA5">
            <w:pPr>
              <w:tabs>
                <w:tab w:val="decimal" w:pos="827"/>
                <w:tab w:val="decimal" w:pos="1901"/>
              </w:tabs>
              <w:spacing w:line="240" w:lineRule="exact"/>
              <w:ind w:right="11"/>
              <w:rPr>
                <w:rFonts w:ascii="CordiaUPC" w:eastAsia="Times New Roman" w:hAnsi="CordiaUPC" w:cs="CordiaUPC"/>
                <w:b/>
                <w:bCs/>
                <w:sz w:val="26"/>
                <w:szCs w:val="26"/>
              </w:rPr>
            </w:pPr>
          </w:p>
        </w:tc>
        <w:tc>
          <w:tcPr>
            <w:tcW w:w="990" w:type="dxa"/>
            <w:vAlign w:val="bottom"/>
          </w:tcPr>
          <w:p w14:paraId="2249AF33" w14:textId="77777777" w:rsidR="00D00DA5" w:rsidRPr="00D00DA5" w:rsidRDefault="00D00DA5" w:rsidP="00D00DA5">
            <w:pPr>
              <w:tabs>
                <w:tab w:val="decimal" w:pos="827"/>
              </w:tabs>
              <w:spacing w:line="240" w:lineRule="exact"/>
              <w:ind w:right="11"/>
              <w:rPr>
                <w:rFonts w:ascii="CordiaUPC" w:eastAsia="Times New Roman" w:hAnsi="CordiaUPC" w:cs="CordiaUPC"/>
                <w:sz w:val="26"/>
                <w:szCs w:val="26"/>
                <w:lang w:val="en-US" w:bidi="th-TH"/>
              </w:rPr>
            </w:pPr>
          </w:p>
        </w:tc>
        <w:tc>
          <w:tcPr>
            <w:tcW w:w="180" w:type="dxa"/>
            <w:vAlign w:val="bottom"/>
          </w:tcPr>
          <w:p w14:paraId="7FD2F890" w14:textId="77777777" w:rsidR="00D00DA5" w:rsidRPr="00D00DA5" w:rsidRDefault="00D00DA5" w:rsidP="00D00DA5">
            <w:pPr>
              <w:tabs>
                <w:tab w:val="decimal" w:pos="827"/>
              </w:tabs>
              <w:spacing w:line="240" w:lineRule="exact"/>
              <w:ind w:right="11"/>
              <w:rPr>
                <w:rFonts w:ascii="CordiaUPC" w:eastAsia="Times New Roman" w:hAnsi="CordiaUPC" w:cs="CordiaUPC"/>
                <w:sz w:val="26"/>
                <w:szCs w:val="26"/>
              </w:rPr>
            </w:pPr>
          </w:p>
        </w:tc>
        <w:tc>
          <w:tcPr>
            <w:tcW w:w="990" w:type="dxa"/>
            <w:vAlign w:val="bottom"/>
          </w:tcPr>
          <w:p w14:paraId="5B969FA0" w14:textId="77777777" w:rsidR="00D00DA5" w:rsidRPr="00D00DA5" w:rsidRDefault="00D00DA5" w:rsidP="00D00DA5">
            <w:pPr>
              <w:tabs>
                <w:tab w:val="decimal" w:pos="827"/>
              </w:tabs>
              <w:spacing w:line="240" w:lineRule="exact"/>
              <w:ind w:right="11"/>
              <w:rPr>
                <w:rFonts w:ascii="CordiaUPC" w:eastAsia="Times New Roman" w:hAnsi="CordiaUPC" w:cs="CordiaUPC"/>
                <w:sz w:val="26"/>
                <w:szCs w:val="26"/>
              </w:rPr>
            </w:pPr>
          </w:p>
        </w:tc>
        <w:tc>
          <w:tcPr>
            <w:tcW w:w="180" w:type="dxa"/>
            <w:vAlign w:val="bottom"/>
          </w:tcPr>
          <w:p w14:paraId="3C76ABF2" w14:textId="77777777" w:rsidR="00D00DA5" w:rsidRPr="00D00DA5" w:rsidRDefault="00D00DA5" w:rsidP="00D00DA5">
            <w:pPr>
              <w:tabs>
                <w:tab w:val="decimal" w:pos="827"/>
              </w:tabs>
              <w:spacing w:line="240" w:lineRule="exact"/>
              <w:ind w:right="11"/>
              <w:rPr>
                <w:rFonts w:ascii="CordiaUPC" w:eastAsia="Times New Roman" w:hAnsi="CordiaUPC" w:cs="CordiaUPC"/>
                <w:sz w:val="26"/>
                <w:szCs w:val="26"/>
              </w:rPr>
            </w:pPr>
          </w:p>
        </w:tc>
        <w:tc>
          <w:tcPr>
            <w:tcW w:w="990" w:type="dxa"/>
            <w:vAlign w:val="bottom"/>
          </w:tcPr>
          <w:p w14:paraId="2FAF2F31" w14:textId="77777777" w:rsidR="00D00DA5" w:rsidRPr="00D00DA5" w:rsidRDefault="00D00DA5" w:rsidP="00D00DA5">
            <w:pPr>
              <w:tabs>
                <w:tab w:val="decimal" w:pos="827"/>
              </w:tabs>
              <w:spacing w:line="240" w:lineRule="exact"/>
              <w:ind w:right="11"/>
              <w:rPr>
                <w:rFonts w:ascii="CordiaUPC" w:eastAsia="Times New Roman" w:hAnsi="CordiaUPC" w:cs="CordiaUPC"/>
                <w:sz w:val="26"/>
                <w:szCs w:val="26"/>
              </w:rPr>
            </w:pPr>
          </w:p>
        </w:tc>
      </w:tr>
      <w:tr w:rsidR="00D00DA5" w:rsidRPr="00D00DA5" w14:paraId="2BE8B804" w14:textId="77777777" w:rsidTr="00757B25">
        <w:trPr>
          <w:cantSplit/>
        </w:trPr>
        <w:tc>
          <w:tcPr>
            <w:tcW w:w="4680" w:type="dxa"/>
          </w:tcPr>
          <w:p w14:paraId="477BDF33" w14:textId="77777777" w:rsidR="00D00DA5" w:rsidRPr="00D00DA5" w:rsidRDefault="00D00DA5" w:rsidP="00D00DA5">
            <w:pPr>
              <w:spacing w:line="240" w:lineRule="exact"/>
              <w:rPr>
                <w:rFonts w:ascii="CordiaUPC" w:eastAsia="Times New Roman" w:hAnsi="CordiaUPC" w:cs="CordiaUPC"/>
                <w:i/>
                <w:iCs/>
                <w:sz w:val="26"/>
                <w:szCs w:val="26"/>
              </w:rPr>
            </w:pPr>
            <w:r w:rsidRPr="00D00DA5">
              <w:rPr>
                <w:rFonts w:ascii="CordiaUPC" w:eastAsia="Times New Roman" w:hAnsi="CordiaUPC" w:cs="CordiaUPC" w:hint="cs"/>
                <w:i/>
                <w:iCs/>
                <w:sz w:val="26"/>
                <w:szCs w:val="26"/>
              </w:rPr>
              <w:t xml:space="preserve">   (in million shares)</w:t>
            </w:r>
          </w:p>
        </w:tc>
        <w:tc>
          <w:tcPr>
            <w:tcW w:w="990" w:type="dxa"/>
            <w:vAlign w:val="bottom"/>
          </w:tcPr>
          <w:p w14:paraId="762E7EAA" w14:textId="28734B86" w:rsidR="00D00DA5" w:rsidRPr="00D00DA5" w:rsidRDefault="00DA7215" w:rsidP="00D00DA5">
            <w:pPr>
              <w:tabs>
                <w:tab w:val="decimal" w:pos="827"/>
              </w:tabs>
              <w:spacing w:line="240" w:lineRule="exact"/>
              <w:ind w:right="11"/>
              <w:rPr>
                <w:rFonts w:ascii="CordiaUPC" w:eastAsia="Times New Roman" w:hAnsi="CordiaUPC" w:cs="CordiaUPC"/>
                <w:sz w:val="26"/>
                <w:szCs w:val="26"/>
              </w:rPr>
            </w:pPr>
            <w:r>
              <w:rPr>
                <w:rFonts w:ascii="CordiaUPC" w:hAnsi="CordiaUPC" w:cs="CordiaUPC"/>
                <w:sz w:val="26"/>
                <w:szCs w:val="26"/>
              </w:rPr>
              <w:t>96,409</w:t>
            </w:r>
          </w:p>
        </w:tc>
        <w:tc>
          <w:tcPr>
            <w:tcW w:w="180" w:type="dxa"/>
            <w:vAlign w:val="bottom"/>
          </w:tcPr>
          <w:p w14:paraId="70BE4979" w14:textId="77777777" w:rsidR="00D00DA5" w:rsidRPr="00D00DA5" w:rsidRDefault="00D00DA5" w:rsidP="00D00DA5">
            <w:pPr>
              <w:tabs>
                <w:tab w:val="decimal" w:pos="827"/>
                <w:tab w:val="decimal" w:pos="1901"/>
              </w:tabs>
              <w:spacing w:line="240" w:lineRule="exact"/>
              <w:ind w:right="11"/>
              <w:rPr>
                <w:rFonts w:ascii="CordiaUPC" w:eastAsia="Times New Roman" w:hAnsi="CordiaUPC" w:cs="CordiaUPC"/>
                <w:b/>
                <w:bCs/>
                <w:sz w:val="26"/>
                <w:szCs w:val="26"/>
              </w:rPr>
            </w:pPr>
          </w:p>
        </w:tc>
        <w:tc>
          <w:tcPr>
            <w:tcW w:w="990" w:type="dxa"/>
            <w:vAlign w:val="bottom"/>
          </w:tcPr>
          <w:p w14:paraId="4F15A1C4" w14:textId="12317988" w:rsidR="00D00DA5" w:rsidRPr="00D00DA5" w:rsidRDefault="00D00DA5" w:rsidP="00D00DA5">
            <w:pPr>
              <w:tabs>
                <w:tab w:val="decimal" w:pos="827"/>
              </w:tabs>
              <w:spacing w:line="240" w:lineRule="exact"/>
              <w:ind w:right="11"/>
              <w:rPr>
                <w:rFonts w:ascii="CordiaUPC" w:eastAsia="Times New Roman" w:hAnsi="CordiaUPC" w:cs="CordiaUPC"/>
                <w:sz w:val="26"/>
                <w:szCs w:val="26"/>
              </w:rPr>
            </w:pPr>
            <w:r w:rsidRPr="00D00DA5">
              <w:rPr>
                <w:rFonts w:ascii="CordiaUPC" w:eastAsia="Times New Roman" w:hAnsi="CordiaUPC" w:cs="CordiaUPC" w:hint="cs"/>
                <w:sz w:val="26"/>
                <w:szCs w:val="26"/>
              </w:rPr>
              <w:t>96,359</w:t>
            </w:r>
          </w:p>
        </w:tc>
        <w:tc>
          <w:tcPr>
            <w:tcW w:w="180" w:type="dxa"/>
            <w:vAlign w:val="bottom"/>
          </w:tcPr>
          <w:p w14:paraId="0BEBAAF5" w14:textId="77777777" w:rsidR="00D00DA5" w:rsidRPr="00D00DA5" w:rsidRDefault="00D00DA5" w:rsidP="00D00DA5">
            <w:pPr>
              <w:tabs>
                <w:tab w:val="decimal" w:pos="827"/>
              </w:tabs>
              <w:spacing w:line="240" w:lineRule="exact"/>
              <w:ind w:right="11"/>
              <w:rPr>
                <w:rFonts w:ascii="CordiaUPC" w:eastAsia="Times New Roman" w:hAnsi="CordiaUPC" w:cs="CordiaUPC"/>
                <w:sz w:val="26"/>
                <w:szCs w:val="26"/>
              </w:rPr>
            </w:pPr>
          </w:p>
        </w:tc>
        <w:tc>
          <w:tcPr>
            <w:tcW w:w="990" w:type="dxa"/>
            <w:vAlign w:val="bottom"/>
          </w:tcPr>
          <w:p w14:paraId="6B0A28CE" w14:textId="6E5D68D3" w:rsidR="00D00DA5" w:rsidRPr="00D00DA5" w:rsidRDefault="00DA7215" w:rsidP="00D00DA5">
            <w:pPr>
              <w:tabs>
                <w:tab w:val="decimal" w:pos="827"/>
              </w:tabs>
              <w:spacing w:line="240" w:lineRule="exact"/>
              <w:ind w:right="11"/>
              <w:rPr>
                <w:rFonts w:ascii="CordiaUPC" w:eastAsia="Times New Roman" w:hAnsi="CordiaUPC" w:cs="CordiaUPC"/>
                <w:sz w:val="26"/>
                <w:szCs w:val="26"/>
              </w:rPr>
            </w:pPr>
            <w:r>
              <w:rPr>
                <w:rFonts w:ascii="CordiaUPC" w:hAnsi="CordiaUPC" w:cs="CordiaUPC"/>
                <w:sz w:val="26"/>
                <w:szCs w:val="26"/>
              </w:rPr>
              <w:t>96,409</w:t>
            </w:r>
          </w:p>
        </w:tc>
        <w:tc>
          <w:tcPr>
            <w:tcW w:w="180" w:type="dxa"/>
            <w:vAlign w:val="bottom"/>
          </w:tcPr>
          <w:p w14:paraId="7FCC62B0" w14:textId="77777777" w:rsidR="00D00DA5" w:rsidRPr="00D00DA5" w:rsidRDefault="00D00DA5" w:rsidP="00D00DA5">
            <w:pPr>
              <w:tabs>
                <w:tab w:val="decimal" w:pos="827"/>
              </w:tabs>
              <w:spacing w:line="240" w:lineRule="exact"/>
              <w:ind w:right="11"/>
              <w:rPr>
                <w:rFonts w:ascii="CordiaUPC" w:eastAsia="Times New Roman" w:hAnsi="CordiaUPC" w:cs="CordiaUPC"/>
                <w:sz w:val="26"/>
                <w:szCs w:val="26"/>
              </w:rPr>
            </w:pPr>
          </w:p>
        </w:tc>
        <w:tc>
          <w:tcPr>
            <w:tcW w:w="990" w:type="dxa"/>
            <w:vAlign w:val="bottom"/>
          </w:tcPr>
          <w:p w14:paraId="5EF303E1" w14:textId="62BD269E" w:rsidR="00D00DA5" w:rsidRPr="00D00DA5" w:rsidRDefault="00D00DA5" w:rsidP="00D00DA5">
            <w:pPr>
              <w:tabs>
                <w:tab w:val="decimal" w:pos="827"/>
              </w:tabs>
              <w:spacing w:line="240" w:lineRule="exact"/>
              <w:ind w:right="11"/>
              <w:rPr>
                <w:rFonts w:ascii="CordiaUPC" w:eastAsia="Times New Roman" w:hAnsi="CordiaUPC" w:cs="CordiaUPC"/>
                <w:sz w:val="26"/>
                <w:szCs w:val="26"/>
              </w:rPr>
            </w:pPr>
            <w:r w:rsidRPr="00D00DA5">
              <w:rPr>
                <w:rFonts w:ascii="CordiaUPC" w:eastAsia="Times New Roman" w:hAnsi="CordiaUPC" w:cs="CordiaUPC" w:hint="cs"/>
                <w:sz w:val="26"/>
                <w:szCs w:val="26"/>
              </w:rPr>
              <w:t>96,359</w:t>
            </w:r>
          </w:p>
        </w:tc>
      </w:tr>
      <w:tr w:rsidR="00D00DA5" w:rsidRPr="00D00DA5" w14:paraId="56786C0F" w14:textId="77777777" w:rsidTr="00757B25">
        <w:trPr>
          <w:cantSplit/>
        </w:trPr>
        <w:tc>
          <w:tcPr>
            <w:tcW w:w="4680" w:type="dxa"/>
          </w:tcPr>
          <w:p w14:paraId="19E82CCD" w14:textId="77777777" w:rsidR="00D00DA5" w:rsidRPr="00D00DA5" w:rsidRDefault="00D00DA5" w:rsidP="00D00DA5">
            <w:pPr>
              <w:spacing w:line="240" w:lineRule="exact"/>
              <w:rPr>
                <w:rFonts w:ascii="CordiaUPC" w:eastAsia="Times New Roman" w:hAnsi="CordiaUPC" w:cs="CordiaUPC"/>
                <w:sz w:val="26"/>
                <w:szCs w:val="26"/>
              </w:rPr>
            </w:pPr>
            <w:r w:rsidRPr="00D00DA5">
              <w:rPr>
                <w:rFonts w:ascii="CordiaUPC" w:eastAsia="Times New Roman" w:hAnsi="CordiaUPC" w:cs="CordiaUPC" w:hint="cs"/>
                <w:sz w:val="26"/>
                <w:szCs w:val="26"/>
              </w:rPr>
              <w:t>Effect of dilutive potential ordinary shares from</w:t>
            </w:r>
          </w:p>
        </w:tc>
        <w:tc>
          <w:tcPr>
            <w:tcW w:w="990" w:type="dxa"/>
            <w:vAlign w:val="bottom"/>
          </w:tcPr>
          <w:p w14:paraId="7B0B628D" w14:textId="77777777" w:rsidR="00D00DA5" w:rsidRPr="00D00DA5" w:rsidRDefault="00D00DA5" w:rsidP="00D00DA5">
            <w:pPr>
              <w:tabs>
                <w:tab w:val="decimal" w:pos="827"/>
              </w:tabs>
              <w:spacing w:line="240" w:lineRule="exact"/>
              <w:ind w:right="11"/>
              <w:rPr>
                <w:rFonts w:ascii="CordiaUPC" w:eastAsia="Times New Roman" w:hAnsi="CordiaUPC" w:cs="CordiaUPC"/>
                <w:sz w:val="26"/>
                <w:szCs w:val="26"/>
              </w:rPr>
            </w:pPr>
          </w:p>
        </w:tc>
        <w:tc>
          <w:tcPr>
            <w:tcW w:w="180" w:type="dxa"/>
            <w:vAlign w:val="bottom"/>
          </w:tcPr>
          <w:p w14:paraId="7ED0B042" w14:textId="77777777" w:rsidR="00D00DA5" w:rsidRPr="00D00DA5" w:rsidRDefault="00D00DA5" w:rsidP="00D00DA5">
            <w:pPr>
              <w:tabs>
                <w:tab w:val="decimal" w:pos="827"/>
                <w:tab w:val="decimal" w:pos="1901"/>
              </w:tabs>
              <w:spacing w:line="240" w:lineRule="exact"/>
              <w:ind w:right="11"/>
              <w:rPr>
                <w:rFonts w:ascii="CordiaUPC" w:eastAsia="Times New Roman" w:hAnsi="CordiaUPC" w:cs="CordiaUPC"/>
                <w:b/>
                <w:bCs/>
                <w:sz w:val="26"/>
                <w:szCs w:val="26"/>
              </w:rPr>
            </w:pPr>
          </w:p>
        </w:tc>
        <w:tc>
          <w:tcPr>
            <w:tcW w:w="990" w:type="dxa"/>
            <w:vAlign w:val="bottom"/>
          </w:tcPr>
          <w:p w14:paraId="2706C9B1" w14:textId="77777777" w:rsidR="00D00DA5" w:rsidRPr="00D00DA5" w:rsidRDefault="00D00DA5" w:rsidP="00D00DA5">
            <w:pPr>
              <w:tabs>
                <w:tab w:val="decimal" w:pos="827"/>
              </w:tabs>
              <w:spacing w:line="240" w:lineRule="exact"/>
              <w:ind w:right="11"/>
              <w:rPr>
                <w:rFonts w:ascii="CordiaUPC" w:eastAsia="Times New Roman" w:hAnsi="CordiaUPC" w:cs="CordiaUPC"/>
                <w:sz w:val="26"/>
                <w:szCs w:val="26"/>
              </w:rPr>
            </w:pPr>
          </w:p>
        </w:tc>
        <w:tc>
          <w:tcPr>
            <w:tcW w:w="180" w:type="dxa"/>
            <w:vAlign w:val="bottom"/>
          </w:tcPr>
          <w:p w14:paraId="4A744C90" w14:textId="77777777" w:rsidR="00D00DA5" w:rsidRPr="00D00DA5" w:rsidRDefault="00D00DA5" w:rsidP="00D00DA5">
            <w:pPr>
              <w:tabs>
                <w:tab w:val="decimal" w:pos="827"/>
              </w:tabs>
              <w:spacing w:line="240" w:lineRule="exact"/>
              <w:ind w:right="11"/>
              <w:rPr>
                <w:rFonts w:ascii="CordiaUPC" w:eastAsia="Times New Roman" w:hAnsi="CordiaUPC" w:cs="CordiaUPC"/>
                <w:sz w:val="26"/>
                <w:szCs w:val="26"/>
              </w:rPr>
            </w:pPr>
          </w:p>
        </w:tc>
        <w:tc>
          <w:tcPr>
            <w:tcW w:w="990" w:type="dxa"/>
            <w:vAlign w:val="bottom"/>
          </w:tcPr>
          <w:p w14:paraId="6AAA122B" w14:textId="77777777" w:rsidR="00D00DA5" w:rsidRPr="00D00DA5" w:rsidRDefault="00D00DA5" w:rsidP="00D00DA5">
            <w:pPr>
              <w:tabs>
                <w:tab w:val="decimal" w:pos="827"/>
              </w:tabs>
              <w:spacing w:line="240" w:lineRule="exact"/>
              <w:ind w:right="11"/>
              <w:rPr>
                <w:rFonts w:ascii="CordiaUPC" w:eastAsia="Times New Roman" w:hAnsi="CordiaUPC" w:cs="CordiaUPC"/>
                <w:sz w:val="26"/>
                <w:szCs w:val="26"/>
              </w:rPr>
            </w:pPr>
          </w:p>
        </w:tc>
        <w:tc>
          <w:tcPr>
            <w:tcW w:w="180" w:type="dxa"/>
            <w:vAlign w:val="bottom"/>
          </w:tcPr>
          <w:p w14:paraId="1987DE01" w14:textId="77777777" w:rsidR="00D00DA5" w:rsidRPr="00D00DA5" w:rsidRDefault="00D00DA5" w:rsidP="00D00DA5">
            <w:pPr>
              <w:tabs>
                <w:tab w:val="decimal" w:pos="827"/>
              </w:tabs>
              <w:spacing w:line="240" w:lineRule="exact"/>
              <w:ind w:right="11"/>
              <w:rPr>
                <w:rFonts w:ascii="CordiaUPC" w:eastAsia="Times New Roman" w:hAnsi="CordiaUPC" w:cs="CordiaUPC"/>
                <w:sz w:val="26"/>
                <w:szCs w:val="26"/>
              </w:rPr>
            </w:pPr>
          </w:p>
        </w:tc>
        <w:tc>
          <w:tcPr>
            <w:tcW w:w="990" w:type="dxa"/>
            <w:vAlign w:val="bottom"/>
          </w:tcPr>
          <w:p w14:paraId="0C5C92CD" w14:textId="77777777" w:rsidR="00D00DA5" w:rsidRPr="00D00DA5" w:rsidRDefault="00D00DA5" w:rsidP="00D00DA5">
            <w:pPr>
              <w:tabs>
                <w:tab w:val="decimal" w:pos="827"/>
              </w:tabs>
              <w:spacing w:line="240" w:lineRule="exact"/>
              <w:ind w:right="11"/>
              <w:rPr>
                <w:rFonts w:ascii="CordiaUPC" w:eastAsia="Times New Roman" w:hAnsi="CordiaUPC" w:cs="CordiaUPC"/>
                <w:sz w:val="26"/>
                <w:szCs w:val="26"/>
              </w:rPr>
            </w:pPr>
          </w:p>
        </w:tc>
      </w:tr>
      <w:tr w:rsidR="00D00DA5" w:rsidRPr="00D00DA5" w14:paraId="009D0F57" w14:textId="77777777" w:rsidTr="00757B25">
        <w:trPr>
          <w:cantSplit/>
        </w:trPr>
        <w:tc>
          <w:tcPr>
            <w:tcW w:w="4680" w:type="dxa"/>
          </w:tcPr>
          <w:p w14:paraId="64D64E05" w14:textId="77777777" w:rsidR="00D00DA5" w:rsidRPr="00D00DA5" w:rsidRDefault="00D00DA5" w:rsidP="00D00DA5">
            <w:pPr>
              <w:spacing w:line="240" w:lineRule="exact"/>
              <w:rPr>
                <w:rFonts w:ascii="CordiaUPC" w:eastAsia="Times New Roman" w:hAnsi="CordiaUPC" w:cs="CordiaUPC"/>
                <w:sz w:val="26"/>
                <w:szCs w:val="26"/>
                <w:lang w:val="en-US" w:bidi="th-TH"/>
              </w:rPr>
            </w:pPr>
            <w:r w:rsidRPr="00D00DA5">
              <w:rPr>
                <w:rFonts w:ascii="CordiaUPC" w:eastAsia="Times New Roman" w:hAnsi="CordiaUPC" w:cs="CordiaUPC" w:hint="cs"/>
                <w:sz w:val="26"/>
                <w:szCs w:val="26"/>
              </w:rPr>
              <w:t xml:space="preserve">   TMB </w:t>
            </w:r>
            <w:r w:rsidRPr="00D00DA5">
              <w:rPr>
                <w:rFonts w:ascii="CordiaUPC" w:eastAsia="Times New Roman" w:hAnsi="CordiaUPC" w:cs="CordiaUPC" w:hint="cs"/>
                <w:sz w:val="26"/>
                <w:szCs w:val="26"/>
                <w:lang w:val="en-US" w:bidi="th-TH"/>
              </w:rPr>
              <w:t xml:space="preserve">TSRP 2020 Scheme </w:t>
            </w:r>
            <w:r w:rsidRPr="00D00DA5">
              <w:rPr>
                <w:rFonts w:ascii="CordiaUPC" w:eastAsia="Times New Roman" w:hAnsi="CordiaUPC" w:cs="CordiaUPC" w:hint="cs"/>
                <w:i/>
                <w:iCs/>
                <w:sz w:val="26"/>
                <w:szCs w:val="26"/>
                <w:lang w:val="en-US" w:bidi="th-TH"/>
              </w:rPr>
              <w:t>(in million shares)</w:t>
            </w:r>
          </w:p>
        </w:tc>
        <w:tc>
          <w:tcPr>
            <w:tcW w:w="990" w:type="dxa"/>
            <w:tcBorders>
              <w:bottom w:val="single" w:sz="4" w:space="0" w:color="auto"/>
            </w:tcBorders>
            <w:vAlign w:val="bottom"/>
          </w:tcPr>
          <w:p w14:paraId="0C7BF61A" w14:textId="2D379C91" w:rsidR="00D00DA5" w:rsidRPr="00D00DA5" w:rsidRDefault="00DA7215" w:rsidP="00D00DA5">
            <w:pPr>
              <w:tabs>
                <w:tab w:val="decimal" w:pos="827"/>
              </w:tabs>
              <w:spacing w:line="240" w:lineRule="exact"/>
              <w:ind w:right="11"/>
              <w:rPr>
                <w:rFonts w:ascii="CordiaUPC" w:eastAsia="Times New Roman" w:hAnsi="CordiaUPC" w:cs="CordiaUPC"/>
                <w:sz w:val="26"/>
                <w:szCs w:val="26"/>
              </w:rPr>
            </w:pPr>
            <w:r>
              <w:rPr>
                <w:rFonts w:ascii="CordiaUPC" w:hAnsi="CordiaUPC" w:cs="CordiaUPC"/>
                <w:sz w:val="26"/>
                <w:szCs w:val="26"/>
              </w:rPr>
              <w:t>149</w:t>
            </w:r>
          </w:p>
        </w:tc>
        <w:tc>
          <w:tcPr>
            <w:tcW w:w="180" w:type="dxa"/>
            <w:vAlign w:val="bottom"/>
          </w:tcPr>
          <w:p w14:paraId="0A9D0696" w14:textId="77777777" w:rsidR="00D00DA5" w:rsidRPr="00D00DA5" w:rsidRDefault="00D00DA5" w:rsidP="00D00DA5">
            <w:pPr>
              <w:tabs>
                <w:tab w:val="decimal" w:pos="827"/>
                <w:tab w:val="decimal" w:pos="1901"/>
              </w:tabs>
              <w:spacing w:line="240" w:lineRule="exact"/>
              <w:ind w:right="11"/>
              <w:rPr>
                <w:rFonts w:ascii="CordiaUPC" w:eastAsia="Times New Roman" w:hAnsi="CordiaUPC" w:cs="CordiaUPC"/>
                <w:b/>
                <w:bCs/>
                <w:sz w:val="26"/>
                <w:szCs w:val="26"/>
              </w:rPr>
            </w:pPr>
          </w:p>
        </w:tc>
        <w:tc>
          <w:tcPr>
            <w:tcW w:w="990" w:type="dxa"/>
            <w:tcBorders>
              <w:bottom w:val="single" w:sz="4" w:space="0" w:color="auto"/>
            </w:tcBorders>
            <w:vAlign w:val="bottom"/>
          </w:tcPr>
          <w:p w14:paraId="45125261" w14:textId="792668EE" w:rsidR="00D00DA5" w:rsidRPr="00D00DA5" w:rsidRDefault="00D00DA5" w:rsidP="00D00DA5">
            <w:pPr>
              <w:tabs>
                <w:tab w:val="decimal" w:pos="827"/>
              </w:tabs>
              <w:spacing w:line="240" w:lineRule="exact"/>
              <w:ind w:right="11"/>
              <w:rPr>
                <w:rFonts w:ascii="CordiaUPC" w:eastAsia="Times New Roman" w:hAnsi="CordiaUPC" w:cs="CordiaUPC"/>
                <w:sz w:val="26"/>
                <w:szCs w:val="26"/>
              </w:rPr>
            </w:pPr>
            <w:r w:rsidRPr="00D00DA5">
              <w:rPr>
                <w:rFonts w:ascii="CordiaUPC" w:hAnsi="CordiaUPC" w:cs="CordiaUPC" w:hint="cs"/>
                <w:sz w:val="26"/>
                <w:szCs w:val="26"/>
              </w:rPr>
              <w:t>128</w:t>
            </w:r>
          </w:p>
        </w:tc>
        <w:tc>
          <w:tcPr>
            <w:tcW w:w="180" w:type="dxa"/>
            <w:vAlign w:val="bottom"/>
          </w:tcPr>
          <w:p w14:paraId="6AEF1B51" w14:textId="77777777" w:rsidR="00D00DA5" w:rsidRPr="00D00DA5" w:rsidRDefault="00D00DA5" w:rsidP="00D00DA5">
            <w:pPr>
              <w:tabs>
                <w:tab w:val="decimal" w:pos="827"/>
              </w:tabs>
              <w:spacing w:line="240" w:lineRule="exact"/>
              <w:ind w:right="11"/>
              <w:rPr>
                <w:rFonts w:ascii="CordiaUPC" w:eastAsia="Times New Roman" w:hAnsi="CordiaUPC" w:cs="CordiaUPC"/>
                <w:sz w:val="26"/>
                <w:szCs w:val="26"/>
              </w:rPr>
            </w:pPr>
          </w:p>
        </w:tc>
        <w:tc>
          <w:tcPr>
            <w:tcW w:w="990" w:type="dxa"/>
            <w:tcBorders>
              <w:bottom w:val="single" w:sz="4" w:space="0" w:color="auto"/>
            </w:tcBorders>
            <w:vAlign w:val="bottom"/>
          </w:tcPr>
          <w:p w14:paraId="71F7E896" w14:textId="221A4DD9" w:rsidR="00D00DA5" w:rsidRPr="00D00DA5" w:rsidRDefault="00DA7215" w:rsidP="00D00DA5">
            <w:pPr>
              <w:tabs>
                <w:tab w:val="decimal" w:pos="827"/>
              </w:tabs>
              <w:spacing w:line="240" w:lineRule="exact"/>
              <w:ind w:right="11"/>
              <w:rPr>
                <w:rFonts w:ascii="CordiaUPC" w:hAnsi="CordiaUPC" w:cs="CordiaUPC"/>
                <w:sz w:val="26"/>
                <w:szCs w:val="26"/>
              </w:rPr>
            </w:pPr>
            <w:r>
              <w:rPr>
                <w:rFonts w:ascii="CordiaUPC" w:hAnsi="CordiaUPC" w:cs="CordiaUPC"/>
                <w:sz w:val="26"/>
                <w:szCs w:val="26"/>
              </w:rPr>
              <w:t>149</w:t>
            </w:r>
          </w:p>
        </w:tc>
        <w:tc>
          <w:tcPr>
            <w:tcW w:w="180" w:type="dxa"/>
            <w:vAlign w:val="bottom"/>
          </w:tcPr>
          <w:p w14:paraId="4EA2AD90" w14:textId="77777777" w:rsidR="00D00DA5" w:rsidRPr="00D00DA5" w:rsidRDefault="00D00DA5" w:rsidP="00D00DA5">
            <w:pPr>
              <w:tabs>
                <w:tab w:val="decimal" w:pos="827"/>
              </w:tabs>
              <w:spacing w:line="240" w:lineRule="exact"/>
              <w:ind w:right="11"/>
              <w:rPr>
                <w:rFonts w:ascii="CordiaUPC" w:eastAsia="Times New Roman" w:hAnsi="CordiaUPC" w:cs="CordiaUPC"/>
                <w:sz w:val="26"/>
                <w:szCs w:val="26"/>
              </w:rPr>
            </w:pPr>
          </w:p>
        </w:tc>
        <w:tc>
          <w:tcPr>
            <w:tcW w:w="990" w:type="dxa"/>
            <w:tcBorders>
              <w:bottom w:val="single" w:sz="4" w:space="0" w:color="auto"/>
            </w:tcBorders>
            <w:vAlign w:val="bottom"/>
          </w:tcPr>
          <w:p w14:paraId="51E95CE1" w14:textId="6923D4C3" w:rsidR="00D00DA5" w:rsidRPr="00D00DA5" w:rsidRDefault="00D00DA5" w:rsidP="00D00DA5">
            <w:pPr>
              <w:tabs>
                <w:tab w:val="decimal" w:pos="827"/>
              </w:tabs>
              <w:spacing w:line="240" w:lineRule="exact"/>
              <w:ind w:right="11"/>
              <w:rPr>
                <w:rFonts w:ascii="CordiaUPC" w:eastAsia="Times New Roman" w:hAnsi="CordiaUPC" w:cs="CordiaUPC"/>
                <w:sz w:val="26"/>
                <w:szCs w:val="26"/>
              </w:rPr>
            </w:pPr>
            <w:r w:rsidRPr="00D00DA5">
              <w:rPr>
                <w:rFonts w:ascii="CordiaUPC" w:hAnsi="CordiaUPC" w:cs="CordiaUPC" w:hint="cs"/>
                <w:sz w:val="26"/>
                <w:szCs w:val="26"/>
              </w:rPr>
              <w:t>128</w:t>
            </w:r>
          </w:p>
        </w:tc>
      </w:tr>
      <w:tr w:rsidR="00D00DA5" w:rsidRPr="00D00DA5" w14:paraId="5D52ABC6" w14:textId="77777777" w:rsidTr="00757B25">
        <w:trPr>
          <w:cantSplit/>
        </w:trPr>
        <w:tc>
          <w:tcPr>
            <w:tcW w:w="4680" w:type="dxa"/>
          </w:tcPr>
          <w:p w14:paraId="246229CA" w14:textId="77777777" w:rsidR="00D00DA5" w:rsidRPr="00D00DA5" w:rsidRDefault="00D00DA5" w:rsidP="00D00DA5">
            <w:pPr>
              <w:spacing w:line="240" w:lineRule="exact"/>
              <w:rPr>
                <w:rFonts w:ascii="CordiaUPC" w:eastAsia="Times New Roman" w:hAnsi="CordiaUPC" w:cs="CordiaUPC"/>
                <w:sz w:val="26"/>
                <w:szCs w:val="26"/>
              </w:rPr>
            </w:pPr>
            <w:r w:rsidRPr="00D00DA5">
              <w:rPr>
                <w:rFonts w:ascii="CordiaUPC" w:eastAsia="Times New Roman" w:hAnsi="CordiaUPC" w:cs="CordiaUPC" w:hint="cs"/>
                <w:sz w:val="26"/>
                <w:szCs w:val="26"/>
              </w:rPr>
              <w:t xml:space="preserve">Weighted average number of diluted ordinary shares </w:t>
            </w:r>
          </w:p>
        </w:tc>
        <w:tc>
          <w:tcPr>
            <w:tcW w:w="990" w:type="dxa"/>
            <w:tcBorders>
              <w:top w:val="single" w:sz="4" w:space="0" w:color="auto"/>
            </w:tcBorders>
            <w:vAlign w:val="bottom"/>
          </w:tcPr>
          <w:p w14:paraId="64E9F22A" w14:textId="77777777" w:rsidR="00D00DA5" w:rsidRPr="00D00DA5" w:rsidRDefault="00D00DA5" w:rsidP="00D00DA5">
            <w:pPr>
              <w:tabs>
                <w:tab w:val="decimal" w:pos="827"/>
              </w:tabs>
              <w:spacing w:line="240" w:lineRule="exact"/>
              <w:ind w:right="11"/>
              <w:rPr>
                <w:rFonts w:ascii="CordiaUPC" w:eastAsia="Times New Roman" w:hAnsi="CordiaUPC" w:cs="CordiaUPC"/>
                <w:sz w:val="26"/>
                <w:szCs w:val="26"/>
              </w:rPr>
            </w:pPr>
          </w:p>
        </w:tc>
        <w:tc>
          <w:tcPr>
            <w:tcW w:w="180" w:type="dxa"/>
            <w:vAlign w:val="bottom"/>
          </w:tcPr>
          <w:p w14:paraId="7DFC1B0B" w14:textId="77777777" w:rsidR="00D00DA5" w:rsidRPr="00D00DA5" w:rsidRDefault="00D00DA5" w:rsidP="00D00DA5">
            <w:pPr>
              <w:tabs>
                <w:tab w:val="decimal" w:pos="827"/>
                <w:tab w:val="decimal" w:pos="1901"/>
              </w:tabs>
              <w:spacing w:line="240" w:lineRule="exact"/>
              <w:ind w:right="11"/>
              <w:rPr>
                <w:rFonts w:ascii="CordiaUPC" w:eastAsia="Times New Roman" w:hAnsi="CordiaUPC" w:cs="CordiaUPC"/>
                <w:b/>
                <w:bCs/>
                <w:sz w:val="26"/>
                <w:szCs w:val="26"/>
              </w:rPr>
            </w:pPr>
          </w:p>
        </w:tc>
        <w:tc>
          <w:tcPr>
            <w:tcW w:w="990" w:type="dxa"/>
            <w:tcBorders>
              <w:top w:val="single" w:sz="4" w:space="0" w:color="auto"/>
            </w:tcBorders>
            <w:vAlign w:val="bottom"/>
          </w:tcPr>
          <w:p w14:paraId="4BA67F2A" w14:textId="77777777" w:rsidR="00D00DA5" w:rsidRPr="00D00DA5" w:rsidRDefault="00D00DA5" w:rsidP="00D00DA5">
            <w:pPr>
              <w:tabs>
                <w:tab w:val="decimal" w:pos="827"/>
              </w:tabs>
              <w:spacing w:line="240" w:lineRule="exact"/>
              <w:ind w:right="11"/>
              <w:rPr>
                <w:rFonts w:ascii="CordiaUPC" w:eastAsia="Times New Roman" w:hAnsi="CordiaUPC" w:cs="CordiaUPC"/>
                <w:sz w:val="26"/>
                <w:szCs w:val="26"/>
              </w:rPr>
            </w:pPr>
          </w:p>
        </w:tc>
        <w:tc>
          <w:tcPr>
            <w:tcW w:w="180" w:type="dxa"/>
            <w:vAlign w:val="bottom"/>
          </w:tcPr>
          <w:p w14:paraId="4D694600" w14:textId="77777777" w:rsidR="00D00DA5" w:rsidRPr="00D00DA5" w:rsidRDefault="00D00DA5" w:rsidP="00D00DA5">
            <w:pPr>
              <w:tabs>
                <w:tab w:val="decimal" w:pos="827"/>
              </w:tabs>
              <w:spacing w:line="240" w:lineRule="exact"/>
              <w:ind w:right="11"/>
              <w:rPr>
                <w:rFonts w:ascii="CordiaUPC" w:eastAsia="Times New Roman" w:hAnsi="CordiaUPC" w:cs="CordiaUPC"/>
                <w:sz w:val="26"/>
                <w:szCs w:val="26"/>
              </w:rPr>
            </w:pPr>
          </w:p>
        </w:tc>
        <w:tc>
          <w:tcPr>
            <w:tcW w:w="990" w:type="dxa"/>
            <w:tcBorders>
              <w:top w:val="single" w:sz="4" w:space="0" w:color="auto"/>
            </w:tcBorders>
            <w:vAlign w:val="bottom"/>
          </w:tcPr>
          <w:p w14:paraId="5AAF3C60" w14:textId="77777777" w:rsidR="00D00DA5" w:rsidRPr="00D00DA5" w:rsidRDefault="00D00DA5" w:rsidP="00D00DA5">
            <w:pPr>
              <w:tabs>
                <w:tab w:val="decimal" w:pos="827"/>
              </w:tabs>
              <w:spacing w:line="240" w:lineRule="exact"/>
              <w:ind w:right="11"/>
              <w:rPr>
                <w:rFonts w:ascii="CordiaUPC" w:eastAsia="Times New Roman" w:hAnsi="CordiaUPC" w:cs="CordiaUPC"/>
                <w:sz w:val="26"/>
                <w:szCs w:val="26"/>
              </w:rPr>
            </w:pPr>
          </w:p>
        </w:tc>
        <w:tc>
          <w:tcPr>
            <w:tcW w:w="180" w:type="dxa"/>
            <w:vAlign w:val="bottom"/>
          </w:tcPr>
          <w:p w14:paraId="0FAC0891" w14:textId="77777777" w:rsidR="00D00DA5" w:rsidRPr="00D00DA5" w:rsidRDefault="00D00DA5" w:rsidP="00D00DA5">
            <w:pPr>
              <w:tabs>
                <w:tab w:val="decimal" w:pos="827"/>
              </w:tabs>
              <w:spacing w:line="240" w:lineRule="exact"/>
              <w:ind w:right="11"/>
              <w:rPr>
                <w:rFonts w:ascii="CordiaUPC" w:eastAsia="Times New Roman" w:hAnsi="CordiaUPC" w:cs="CordiaUPC"/>
                <w:sz w:val="26"/>
                <w:szCs w:val="26"/>
              </w:rPr>
            </w:pPr>
          </w:p>
        </w:tc>
        <w:tc>
          <w:tcPr>
            <w:tcW w:w="990" w:type="dxa"/>
            <w:tcBorders>
              <w:top w:val="single" w:sz="4" w:space="0" w:color="auto"/>
            </w:tcBorders>
            <w:vAlign w:val="bottom"/>
          </w:tcPr>
          <w:p w14:paraId="55D16669" w14:textId="77777777" w:rsidR="00D00DA5" w:rsidRPr="00D00DA5" w:rsidRDefault="00D00DA5" w:rsidP="00D00DA5">
            <w:pPr>
              <w:tabs>
                <w:tab w:val="decimal" w:pos="827"/>
              </w:tabs>
              <w:spacing w:line="240" w:lineRule="exact"/>
              <w:ind w:right="11"/>
              <w:rPr>
                <w:rFonts w:ascii="CordiaUPC" w:eastAsia="Times New Roman" w:hAnsi="CordiaUPC" w:cs="CordiaUPC"/>
                <w:sz w:val="26"/>
                <w:szCs w:val="26"/>
              </w:rPr>
            </w:pPr>
          </w:p>
        </w:tc>
      </w:tr>
      <w:tr w:rsidR="00D00DA5" w:rsidRPr="00D00DA5" w14:paraId="06F5182B" w14:textId="77777777" w:rsidTr="00DA7215">
        <w:trPr>
          <w:cantSplit/>
          <w:trHeight w:val="60"/>
        </w:trPr>
        <w:tc>
          <w:tcPr>
            <w:tcW w:w="4680" w:type="dxa"/>
          </w:tcPr>
          <w:p w14:paraId="4794BEC5" w14:textId="77777777" w:rsidR="00D00DA5" w:rsidRPr="00D00DA5" w:rsidRDefault="00D00DA5" w:rsidP="00D00DA5">
            <w:pPr>
              <w:spacing w:line="240" w:lineRule="exact"/>
              <w:rPr>
                <w:rFonts w:ascii="CordiaUPC" w:eastAsia="Times New Roman" w:hAnsi="CordiaUPC" w:cs="CordiaUPC"/>
                <w:sz w:val="26"/>
                <w:szCs w:val="26"/>
              </w:rPr>
            </w:pPr>
            <w:r w:rsidRPr="00D00DA5">
              <w:rPr>
                <w:rFonts w:ascii="CordiaUPC" w:eastAsia="Times New Roman" w:hAnsi="CordiaUPC" w:cs="CordiaUPC" w:hint="cs"/>
                <w:sz w:val="26"/>
                <w:szCs w:val="26"/>
              </w:rPr>
              <w:t xml:space="preserve">   outstanding </w:t>
            </w:r>
            <w:r w:rsidRPr="00D00DA5">
              <w:rPr>
                <w:rFonts w:ascii="CordiaUPC" w:eastAsia="Times New Roman" w:hAnsi="CordiaUPC" w:cs="CordiaUPC" w:hint="cs"/>
                <w:i/>
                <w:iCs/>
                <w:sz w:val="26"/>
                <w:szCs w:val="26"/>
              </w:rPr>
              <w:t>(in million shares)</w:t>
            </w:r>
          </w:p>
        </w:tc>
        <w:tc>
          <w:tcPr>
            <w:tcW w:w="990" w:type="dxa"/>
            <w:tcBorders>
              <w:bottom w:val="double" w:sz="4" w:space="0" w:color="auto"/>
            </w:tcBorders>
            <w:vAlign w:val="bottom"/>
          </w:tcPr>
          <w:p w14:paraId="30675E5D" w14:textId="680EDF4C" w:rsidR="00D00DA5" w:rsidRPr="00D00DA5" w:rsidRDefault="00DA7215" w:rsidP="00D00DA5">
            <w:pPr>
              <w:tabs>
                <w:tab w:val="decimal" w:pos="827"/>
              </w:tabs>
              <w:spacing w:line="240" w:lineRule="exact"/>
              <w:ind w:right="11"/>
              <w:rPr>
                <w:rFonts w:ascii="CordiaUPC" w:eastAsia="Times New Roman" w:hAnsi="CordiaUPC" w:cs="CordiaUPC"/>
                <w:sz w:val="26"/>
                <w:szCs w:val="26"/>
              </w:rPr>
            </w:pPr>
            <w:r>
              <w:rPr>
                <w:rFonts w:ascii="CordiaUPC" w:hAnsi="CordiaUPC" w:cs="CordiaUPC"/>
                <w:sz w:val="26"/>
                <w:szCs w:val="26"/>
              </w:rPr>
              <w:t>96,558</w:t>
            </w:r>
          </w:p>
        </w:tc>
        <w:tc>
          <w:tcPr>
            <w:tcW w:w="180" w:type="dxa"/>
            <w:vAlign w:val="bottom"/>
          </w:tcPr>
          <w:p w14:paraId="089BE49D" w14:textId="77777777" w:rsidR="00D00DA5" w:rsidRPr="00D00DA5" w:rsidRDefault="00D00DA5" w:rsidP="00D00DA5">
            <w:pPr>
              <w:tabs>
                <w:tab w:val="decimal" w:pos="827"/>
                <w:tab w:val="decimal" w:pos="1901"/>
              </w:tabs>
              <w:spacing w:line="240" w:lineRule="exact"/>
              <w:ind w:right="11"/>
              <w:rPr>
                <w:rFonts w:ascii="CordiaUPC" w:eastAsia="Times New Roman" w:hAnsi="CordiaUPC" w:cs="CordiaUPC"/>
                <w:b/>
                <w:bCs/>
                <w:sz w:val="26"/>
                <w:szCs w:val="26"/>
              </w:rPr>
            </w:pPr>
          </w:p>
        </w:tc>
        <w:tc>
          <w:tcPr>
            <w:tcW w:w="990" w:type="dxa"/>
            <w:tcBorders>
              <w:bottom w:val="double" w:sz="4" w:space="0" w:color="auto"/>
            </w:tcBorders>
            <w:vAlign w:val="bottom"/>
          </w:tcPr>
          <w:p w14:paraId="5F9E11CE" w14:textId="448A31C1" w:rsidR="00D00DA5" w:rsidRPr="00D00DA5" w:rsidRDefault="00D00DA5" w:rsidP="00D00DA5">
            <w:pPr>
              <w:tabs>
                <w:tab w:val="decimal" w:pos="827"/>
              </w:tabs>
              <w:spacing w:line="240" w:lineRule="exact"/>
              <w:ind w:right="11"/>
              <w:rPr>
                <w:rFonts w:ascii="CordiaUPC" w:eastAsia="Times New Roman" w:hAnsi="CordiaUPC" w:cs="CordiaUPC"/>
                <w:sz w:val="26"/>
                <w:szCs w:val="26"/>
              </w:rPr>
            </w:pPr>
            <w:r w:rsidRPr="00D00DA5">
              <w:rPr>
                <w:rFonts w:ascii="CordiaUPC" w:eastAsia="Times New Roman" w:hAnsi="CordiaUPC" w:cs="CordiaUPC" w:hint="cs"/>
                <w:sz w:val="26"/>
                <w:szCs w:val="26"/>
              </w:rPr>
              <w:t>96,487</w:t>
            </w:r>
          </w:p>
        </w:tc>
        <w:tc>
          <w:tcPr>
            <w:tcW w:w="180" w:type="dxa"/>
            <w:vAlign w:val="bottom"/>
          </w:tcPr>
          <w:p w14:paraId="4E1E0392" w14:textId="77777777" w:rsidR="00D00DA5" w:rsidRPr="00D00DA5" w:rsidRDefault="00D00DA5" w:rsidP="00D00DA5">
            <w:pPr>
              <w:tabs>
                <w:tab w:val="decimal" w:pos="827"/>
              </w:tabs>
              <w:spacing w:line="240" w:lineRule="exact"/>
              <w:ind w:right="11"/>
              <w:rPr>
                <w:rFonts w:ascii="CordiaUPC" w:eastAsia="Times New Roman" w:hAnsi="CordiaUPC" w:cs="CordiaUPC"/>
                <w:sz w:val="26"/>
                <w:szCs w:val="26"/>
              </w:rPr>
            </w:pPr>
          </w:p>
        </w:tc>
        <w:tc>
          <w:tcPr>
            <w:tcW w:w="990" w:type="dxa"/>
            <w:tcBorders>
              <w:bottom w:val="double" w:sz="4" w:space="0" w:color="auto"/>
            </w:tcBorders>
            <w:vAlign w:val="bottom"/>
          </w:tcPr>
          <w:p w14:paraId="707BDBEA" w14:textId="2D45BBC2" w:rsidR="00D00DA5" w:rsidRPr="00D00DA5" w:rsidRDefault="00DA7215" w:rsidP="00D00DA5">
            <w:pPr>
              <w:tabs>
                <w:tab w:val="decimal" w:pos="827"/>
              </w:tabs>
              <w:spacing w:line="240" w:lineRule="exact"/>
              <w:ind w:right="11"/>
              <w:rPr>
                <w:rFonts w:ascii="CordiaUPC" w:eastAsia="Times New Roman" w:hAnsi="CordiaUPC" w:cs="CordiaUPC"/>
                <w:sz w:val="26"/>
                <w:szCs w:val="26"/>
              </w:rPr>
            </w:pPr>
            <w:r>
              <w:rPr>
                <w:rFonts w:ascii="CordiaUPC" w:hAnsi="CordiaUPC" w:cs="CordiaUPC"/>
                <w:sz w:val="26"/>
                <w:szCs w:val="26"/>
              </w:rPr>
              <w:t>96,558</w:t>
            </w:r>
          </w:p>
        </w:tc>
        <w:tc>
          <w:tcPr>
            <w:tcW w:w="180" w:type="dxa"/>
            <w:vAlign w:val="bottom"/>
          </w:tcPr>
          <w:p w14:paraId="5AB0A514" w14:textId="77777777" w:rsidR="00D00DA5" w:rsidRPr="00D00DA5" w:rsidRDefault="00D00DA5" w:rsidP="00D00DA5">
            <w:pPr>
              <w:tabs>
                <w:tab w:val="decimal" w:pos="827"/>
              </w:tabs>
              <w:spacing w:line="240" w:lineRule="exact"/>
              <w:ind w:right="11"/>
              <w:rPr>
                <w:rFonts w:ascii="CordiaUPC" w:eastAsia="Times New Roman" w:hAnsi="CordiaUPC" w:cs="CordiaUPC"/>
                <w:sz w:val="26"/>
                <w:szCs w:val="26"/>
              </w:rPr>
            </w:pPr>
          </w:p>
        </w:tc>
        <w:tc>
          <w:tcPr>
            <w:tcW w:w="990" w:type="dxa"/>
            <w:tcBorders>
              <w:bottom w:val="double" w:sz="4" w:space="0" w:color="auto"/>
            </w:tcBorders>
            <w:vAlign w:val="bottom"/>
          </w:tcPr>
          <w:p w14:paraId="45B9E0E2" w14:textId="664D9109" w:rsidR="00D00DA5" w:rsidRPr="00D00DA5" w:rsidRDefault="00D00DA5" w:rsidP="00D00DA5">
            <w:pPr>
              <w:tabs>
                <w:tab w:val="decimal" w:pos="827"/>
              </w:tabs>
              <w:spacing w:line="240" w:lineRule="exact"/>
              <w:ind w:right="11"/>
              <w:rPr>
                <w:rFonts w:ascii="CordiaUPC" w:eastAsia="Times New Roman" w:hAnsi="CordiaUPC" w:cs="CordiaUPC"/>
                <w:sz w:val="26"/>
                <w:szCs w:val="26"/>
              </w:rPr>
            </w:pPr>
            <w:r w:rsidRPr="00D00DA5">
              <w:rPr>
                <w:rFonts w:ascii="CordiaUPC" w:eastAsia="Times New Roman" w:hAnsi="CordiaUPC" w:cs="CordiaUPC" w:hint="cs"/>
                <w:sz w:val="26"/>
                <w:szCs w:val="26"/>
              </w:rPr>
              <w:t>96,487</w:t>
            </w:r>
          </w:p>
        </w:tc>
      </w:tr>
      <w:tr w:rsidR="00D00DA5" w:rsidRPr="00D00DA5" w14:paraId="2AB082C8" w14:textId="77777777" w:rsidTr="00757B25">
        <w:trPr>
          <w:cantSplit/>
        </w:trPr>
        <w:tc>
          <w:tcPr>
            <w:tcW w:w="4680" w:type="dxa"/>
          </w:tcPr>
          <w:p w14:paraId="03ACE9D7" w14:textId="77777777" w:rsidR="00D00DA5" w:rsidRPr="00D00DA5" w:rsidRDefault="00D00DA5" w:rsidP="00D00DA5">
            <w:pPr>
              <w:spacing w:line="240" w:lineRule="exact"/>
              <w:rPr>
                <w:rFonts w:ascii="CordiaUPC" w:eastAsia="Times New Roman" w:hAnsi="CordiaUPC" w:cs="CordiaUPC"/>
                <w:b/>
                <w:bCs/>
                <w:sz w:val="26"/>
                <w:szCs w:val="26"/>
                <w:cs/>
                <w:lang w:bidi="th-TH"/>
              </w:rPr>
            </w:pPr>
          </w:p>
        </w:tc>
        <w:tc>
          <w:tcPr>
            <w:tcW w:w="990" w:type="dxa"/>
            <w:tcBorders>
              <w:top w:val="double" w:sz="4" w:space="0" w:color="auto"/>
            </w:tcBorders>
            <w:vAlign w:val="bottom"/>
          </w:tcPr>
          <w:p w14:paraId="1B9383C5" w14:textId="77777777" w:rsidR="00D00DA5" w:rsidRPr="00D00DA5" w:rsidRDefault="00D00DA5" w:rsidP="00D00DA5">
            <w:pPr>
              <w:spacing w:line="240" w:lineRule="exact"/>
              <w:ind w:right="11"/>
              <w:jc w:val="right"/>
              <w:rPr>
                <w:rFonts w:ascii="CordiaUPC" w:eastAsia="Times New Roman" w:hAnsi="CordiaUPC" w:cs="CordiaUPC"/>
                <w:sz w:val="26"/>
                <w:szCs w:val="26"/>
              </w:rPr>
            </w:pPr>
          </w:p>
        </w:tc>
        <w:tc>
          <w:tcPr>
            <w:tcW w:w="180" w:type="dxa"/>
            <w:vAlign w:val="bottom"/>
          </w:tcPr>
          <w:p w14:paraId="0532EBEB" w14:textId="77777777" w:rsidR="00D00DA5" w:rsidRPr="00D00DA5" w:rsidRDefault="00D00DA5" w:rsidP="00D00DA5">
            <w:pPr>
              <w:tabs>
                <w:tab w:val="decimal" w:pos="1901"/>
              </w:tabs>
              <w:spacing w:line="240" w:lineRule="exact"/>
              <w:ind w:right="11"/>
              <w:rPr>
                <w:rFonts w:ascii="CordiaUPC" w:eastAsia="Times New Roman" w:hAnsi="CordiaUPC" w:cs="CordiaUPC"/>
                <w:b/>
                <w:bCs/>
                <w:sz w:val="26"/>
                <w:szCs w:val="26"/>
              </w:rPr>
            </w:pPr>
          </w:p>
        </w:tc>
        <w:tc>
          <w:tcPr>
            <w:tcW w:w="990" w:type="dxa"/>
            <w:tcBorders>
              <w:top w:val="double" w:sz="4" w:space="0" w:color="auto"/>
            </w:tcBorders>
            <w:vAlign w:val="bottom"/>
          </w:tcPr>
          <w:p w14:paraId="0D915790" w14:textId="77777777" w:rsidR="00D00DA5" w:rsidRPr="00D00DA5" w:rsidRDefault="00D00DA5" w:rsidP="00D00DA5">
            <w:pPr>
              <w:spacing w:line="240" w:lineRule="exact"/>
              <w:ind w:right="11"/>
              <w:jc w:val="right"/>
              <w:rPr>
                <w:rFonts w:ascii="CordiaUPC" w:eastAsia="Times New Roman" w:hAnsi="CordiaUPC" w:cs="CordiaUPC"/>
                <w:sz w:val="26"/>
                <w:szCs w:val="26"/>
              </w:rPr>
            </w:pPr>
          </w:p>
        </w:tc>
        <w:tc>
          <w:tcPr>
            <w:tcW w:w="180" w:type="dxa"/>
            <w:vAlign w:val="bottom"/>
          </w:tcPr>
          <w:p w14:paraId="1BD8E3D7" w14:textId="77777777" w:rsidR="00D00DA5" w:rsidRPr="00D00DA5" w:rsidRDefault="00D00DA5" w:rsidP="00D00DA5">
            <w:pPr>
              <w:spacing w:line="240" w:lineRule="exact"/>
              <w:ind w:right="11"/>
              <w:jc w:val="right"/>
              <w:rPr>
                <w:rFonts w:ascii="CordiaUPC" w:eastAsia="Times New Roman" w:hAnsi="CordiaUPC" w:cs="CordiaUPC"/>
                <w:sz w:val="26"/>
                <w:szCs w:val="26"/>
              </w:rPr>
            </w:pPr>
          </w:p>
        </w:tc>
        <w:tc>
          <w:tcPr>
            <w:tcW w:w="990" w:type="dxa"/>
            <w:tcBorders>
              <w:top w:val="double" w:sz="4" w:space="0" w:color="auto"/>
            </w:tcBorders>
            <w:vAlign w:val="bottom"/>
          </w:tcPr>
          <w:p w14:paraId="6AA96F3E" w14:textId="77777777" w:rsidR="00D00DA5" w:rsidRPr="00D00DA5" w:rsidRDefault="00D00DA5" w:rsidP="00D00DA5">
            <w:pPr>
              <w:spacing w:line="240" w:lineRule="exact"/>
              <w:ind w:right="11"/>
              <w:jc w:val="right"/>
              <w:rPr>
                <w:rFonts w:ascii="CordiaUPC" w:eastAsia="Times New Roman" w:hAnsi="CordiaUPC" w:cs="CordiaUPC"/>
                <w:sz w:val="26"/>
                <w:szCs w:val="26"/>
              </w:rPr>
            </w:pPr>
          </w:p>
        </w:tc>
        <w:tc>
          <w:tcPr>
            <w:tcW w:w="180" w:type="dxa"/>
            <w:vAlign w:val="bottom"/>
          </w:tcPr>
          <w:p w14:paraId="011D89F3" w14:textId="77777777" w:rsidR="00D00DA5" w:rsidRPr="00D00DA5" w:rsidRDefault="00D00DA5" w:rsidP="00D00DA5">
            <w:pPr>
              <w:spacing w:line="240" w:lineRule="exact"/>
              <w:ind w:right="11"/>
              <w:jc w:val="right"/>
              <w:rPr>
                <w:rFonts w:ascii="CordiaUPC" w:eastAsia="Times New Roman" w:hAnsi="CordiaUPC" w:cs="CordiaUPC"/>
                <w:sz w:val="26"/>
                <w:szCs w:val="26"/>
              </w:rPr>
            </w:pPr>
          </w:p>
        </w:tc>
        <w:tc>
          <w:tcPr>
            <w:tcW w:w="990" w:type="dxa"/>
            <w:tcBorders>
              <w:top w:val="double" w:sz="4" w:space="0" w:color="auto"/>
            </w:tcBorders>
            <w:vAlign w:val="bottom"/>
          </w:tcPr>
          <w:p w14:paraId="6541DC62" w14:textId="77777777" w:rsidR="00D00DA5" w:rsidRPr="00D00DA5" w:rsidRDefault="00D00DA5" w:rsidP="00D00DA5">
            <w:pPr>
              <w:spacing w:line="240" w:lineRule="exact"/>
              <w:ind w:right="11"/>
              <w:jc w:val="right"/>
              <w:rPr>
                <w:rFonts w:ascii="CordiaUPC" w:eastAsia="Times New Roman" w:hAnsi="CordiaUPC" w:cs="CordiaUPC"/>
                <w:sz w:val="26"/>
                <w:szCs w:val="26"/>
              </w:rPr>
            </w:pPr>
          </w:p>
        </w:tc>
      </w:tr>
      <w:tr w:rsidR="00D00DA5" w:rsidRPr="00D00DA5" w14:paraId="13F7488C" w14:textId="77777777" w:rsidTr="00757B25">
        <w:trPr>
          <w:cantSplit/>
        </w:trPr>
        <w:tc>
          <w:tcPr>
            <w:tcW w:w="4680" w:type="dxa"/>
          </w:tcPr>
          <w:p w14:paraId="5095F62A" w14:textId="77777777" w:rsidR="00D00DA5" w:rsidRPr="00D00DA5" w:rsidRDefault="00D00DA5" w:rsidP="00D00DA5">
            <w:pPr>
              <w:spacing w:line="240" w:lineRule="exact"/>
              <w:rPr>
                <w:rFonts w:ascii="CordiaUPC" w:eastAsia="Times New Roman" w:hAnsi="CordiaUPC" w:cs="CordiaUPC"/>
                <w:b/>
                <w:bCs/>
                <w:sz w:val="26"/>
                <w:szCs w:val="26"/>
              </w:rPr>
            </w:pPr>
            <w:r w:rsidRPr="00D00DA5">
              <w:rPr>
                <w:rFonts w:ascii="CordiaUPC" w:eastAsia="Times New Roman" w:hAnsi="CordiaUPC" w:cs="CordiaUPC" w:hint="cs"/>
                <w:b/>
                <w:bCs/>
                <w:sz w:val="26"/>
                <w:szCs w:val="26"/>
              </w:rPr>
              <w:t xml:space="preserve">Diluted earnings per share </w:t>
            </w:r>
            <w:r w:rsidRPr="00D00DA5">
              <w:rPr>
                <w:rFonts w:ascii="CordiaUPC" w:eastAsia="Times New Roman" w:hAnsi="CordiaUPC" w:cs="CordiaUPC" w:hint="cs"/>
                <w:b/>
                <w:bCs/>
                <w:i/>
                <w:iCs/>
                <w:sz w:val="26"/>
                <w:szCs w:val="26"/>
              </w:rPr>
              <w:t>(in Baht)</w:t>
            </w:r>
          </w:p>
        </w:tc>
        <w:tc>
          <w:tcPr>
            <w:tcW w:w="990" w:type="dxa"/>
            <w:tcBorders>
              <w:bottom w:val="double" w:sz="4" w:space="0" w:color="auto"/>
            </w:tcBorders>
            <w:vAlign w:val="bottom"/>
          </w:tcPr>
          <w:p w14:paraId="24119C5A" w14:textId="2E903268" w:rsidR="00D00DA5" w:rsidRPr="00D00DA5" w:rsidRDefault="00DA7215" w:rsidP="00D00DA5">
            <w:pPr>
              <w:spacing w:line="240" w:lineRule="exact"/>
              <w:ind w:right="11"/>
              <w:jc w:val="right"/>
              <w:rPr>
                <w:rFonts w:ascii="CordiaUPC" w:eastAsia="Times New Roman" w:hAnsi="CordiaUPC" w:cs="CordiaUPC"/>
                <w:b/>
                <w:bCs/>
                <w:sz w:val="26"/>
                <w:szCs w:val="26"/>
              </w:rPr>
            </w:pPr>
            <w:r>
              <w:rPr>
                <w:rFonts w:ascii="CordiaUPC" w:hAnsi="CordiaUPC" w:cs="CordiaUPC"/>
                <w:b/>
                <w:bCs/>
                <w:sz w:val="26"/>
                <w:szCs w:val="26"/>
              </w:rPr>
              <w:t>0.0288</w:t>
            </w:r>
          </w:p>
        </w:tc>
        <w:tc>
          <w:tcPr>
            <w:tcW w:w="180" w:type="dxa"/>
            <w:vAlign w:val="bottom"/>
          </w:tcPr>
          <w:p w14:paraId="52A7DC2C" w14:textId="77777777" w:rsidR="00D00DA5" w:rsidRPr="00D00DA5" w:rsidRDefault="00D00DA5" w:rsidP="00D00DA5">
            <w:pPr>
              <w:tabs>
                <w:tab w:val="decimal" w:pos="1901"/>
              </w:tabs>
              <w:spacing w:line="240" w:lineRule="exact"/>
              <w:ind w:right="11"/>
              <w:jc w:val="center"/>
              <w:rPr>
                <w:rFonts w:ascii="CordiaUPC" w:eastAsia="Times New Roman" w:hAnsi="CordiaUPC" w:cs="CordiaUPC"/>
                <w:b/>
                <w:bCs/>
                <w:sz w:val="26"/>
                <w:szCs w:val="26"/>
              </w:rPr>
            </w:pPr>
          </w:p>
        </w:tc>
        <w:tc>
          <w:tcPr>
            <w:tcW w:w="990" w:type="dxa"/>
            <w:tcBorders>
              <w:bottom w:val="double" w:sz="4" w:space="0" w:color="auto"/>
            </w:tcBorders>
            <w:vAlign w:val="bottom"/>
          </w:tcPr>
          <w:p w14:paraId="0CB655A9" w14:textId="0F7DAC85" w:rsidR="00D00DA5" w:rsidRPr="00D00DA5" w:rsidRDefault="00D00DA5" w:rsidP="00D00DA5">
            <w:pPr>
              <w:spacing w:line="240" w:lineRule="exact"/>
              <w:ind w:right="11"/>
              <w:jc w:val="right"/>
              <w:rPr>
                <w:rFonts w:ascii="CordiaUPC" w:eastAsia="Times New Roman" w:hAnsi="CordiaUPC" w:cs="CordiaUPC"/>
                <w:b/>
                <w:bCs/>
                <w:sz w:val="26"/>
                <w:szCs w:val="26"/>
              </w:rPr>
            </w:pPr>
            <w:r w:rsidRPr="00D00DA5">
              <w:rPr>
                <w:rFonts w:ascii="CordiaUPC" w:eastAsia="Times New Roman" w:hAnsi="CordiaUPC" w:cs="CordiaUPC" w:hint="cs"/>
                <w:b/>
                <w:bCs/>
                <w:sz w:val="26"/>
                <w:szCs w:val="26"/>
              </w:rPr>
              <w:t>0.0432</w:t>
            </w:r>
          </w:p>
        </w:tc>
        <w:tc>
          <w:tcPr>
            <w:tcW w:w="180" w:type="dxa"/>
            <w:vAlign w:val="bottom"/>
          </w:tcPr>
          <w:p w14:paraId="4A00E76C" w14:textId="77777777" w:rsidR="00D00DA5" w:rsidRPr="00D00DA5" w:rsidRDefault="00D00DA5" w:rsidP="00D00DA5">
            <w:pPr>
              <w:spacing w:line="240" w:lineRule="exact"/>
              <w:ind w:right="11"/>
              <w:jc w:val="right"/>
              <w:rPr>
                <w:rFonts w:ascii="CordiaUPC" w:eastAsia="Times New Roman" w:hAnsi="CordiaUPC" w:cs="CordiaUPC"/>
                <w:b/>
                <w:bCs/>
                <w:sz w:val="26"/>
                <w:szCs w:val="26"/>
              </w:rPr>
            </w:pPr>
          </w:p>
        </w:tc>
        <w:tc>
          <w:tcPr>
            <w:tcW w:w="990" w:type="dxa"/>
            <w:tcBorders>
              <w:bottom w:val="double" w:sz="4" w:space="0" w:color="auto"/>
            </w:tcBorders>
            <w:vAlign w:val="bottom"/>
          </w:tcPr>
          <w:p w14:paraId="1FBAE876" w14:textId="01B21468" w:rsidR="00D00DA5" w:rsidRPr="00D00DA5" w:rsidRDefault="00DA7215" w:rsidP="00D00DA5">
            <w:pPr>
              <w:spacing w:line="240" w:lineRule="exact"/>
              <w:ind w:right="11"/>
              <w:jc w:val="right"/>
              <w:rPr>
                <w:rFonts w:ascii="CordiaUPC" w:eastAsia="Times New Roman" w:hAnsi="CordiaUPC" w:cs="CordiaUPC"/>
                <w:b/>
                <w:bCs/>
                <w:sz w:val="26"/>
                <w:szCs w:val="26"/>
              </w:rPr>
            </w:pPr>
            <w:r>
              <w:rPr>
                <w:rFonts w:ascii="CordiaUPC" w:hAnsi="CordiaUPC" w:cs="CordiaUPC"/>
                <w:b/>
                <w:bCs/>
                <w:sz w:val="26"/>
                <w:szCs w:val="26"/>
              </w:rPr>
              <w:t>0.0053</w:t>
            </w:r>
          </w:p>
        </w:tc>
        <w:tc>
          <w:tcPr>
            <w:tcW w:w="180" w:type="dxa"/>
            <w:vAlign w:val="bottom"/>
          </w:tcPr>
          <w:p w14:paraId="6074C29E" w14:textId="77777777" w:rsidR="00D00DA5" w:rsidRPr="00D00DA5" w:rsidRDefault="00D00DA5" w:rsidP="00D00DA5">
            <w:pPr>
              <w:spacing w:line="240" w:lineRule="exact"/>
              <w:ind w:right="11"/>
              <w:jc w:val="right"/>
              <w:rPr>
                <w:rFonts w:ascii="CordiaUPC" w:eastAsia="Times New Roman" w:hAnsi="CordiaUPC" w:cs="CordiaUPC"/>
                <w:b/>
                <w:bCs/>
                <w:sz w:val="26"/>
                <w:szCs w:val="26"/>
              </w:rPr>
            </w:pPr>
          </w:p>
        </w:tc>
        <w:tc>
          <w:tcPr>
            <w:tcW w:w="990" w:type="dxa"/>
            <w:tcBorders>
              <w:bottom w:val="double" w:sz="4" w:space="0" w:color="auto"/>
            </w:tcBorders>
            <w:vAlign w:val="bottom"/>
          </w:tcPr>
          <w:p w14:paraId="7A5B19BC" w14:textId="51B0D8FB" w:rsidR="00D00DA5" w:rsidRPr="00D00DA5" w:rsidRDefault="00D00DA5" w:rsidP="00D00DA5">
            <w:pPr>
              <w:spacing w:line="240" w:lineRule="exact"/>
              <w:ind w:right="11"/>
              <w:jc w:val="right"/>
              <w:rPr>
                <w:rFonts w:ascii="CordiaUPC" w:eastAsia="Times New Roman" w:hAnsi="CordiaUPC" w:cs="CordiaUPC"/>
                <w:b/>
                <w:bCs/>
                <w:sz w:val="26"/>
                <w:szCs w:val="26"/>
              </w:rPr>
            </w:pPr>
            <w:r w:rsidRPr="00D00DA5">
              <w:rPr>
                <w:rFonts w:ascii="CordiaUPC" w:eastAsia="Times New Roman" w:hAnsi="CordiaUPC" w:cs="CordiaUPC" w:hint="cs"/>
                <w:b/>
                <w:bCs/>
                <w:sz w:val="26"/>
                <w:szCs w:val="26"/>
              </w:rPr>
              <w:t>0.2245</w:t>
            </w:r>
          </w:p>
        </w:tc>
      </w:tr>
    </w:tbl>
    <w:p w14:paraId="10A6D118" w14:textId="77777777" w:rsidR="00D00DA5" w:rsidRPr="00D00DA5" w:rsidRDefault="00D00DA5" w:rsidP="00D00DA5">
      <w:pPr>
        <w:tabs>
          <w:tab w:val="left" w:pos="540"/>
          <w:tab w:val="left" w:pos="1080"/>
        </w:tabs>
        <w:spacing w:line="240" w:lineRule="exact"/>
        <w:ind w:left="540" w:right="389"/>
        <w:jc w:val="thaiDistribute"/>
        <w:rPr>
          <w:rFonts w:ascii="CordiaUPC" w:eastAsia="Times New Roman" w:hAnsi="CordiaUPC" w:cs="CordiaUPC"/>
          <w:sz w:val="26"/>
          <w:szCs w:val="26"/>
          <w:lang w:val="en-AU" w:bidi="th-TH"/>
        </w:rPr>
      </w:pPr>
    </w:p>
    <w:p w14:paraId="0AE7510F" w14:textId="336A0B83" w:rsidR="00A35204" w:rsidRPr="00D00DA5" w:rsidRDefault="00A35204" w:rsidP="00D00DA5">
      <w:pPr>
        <w:spacing w:line="240" w:lineRule="exact"/>
        <w:rPr>
          <w:rFonts w:ascii="CordiaUPC" w:hAnsi="CordiaUPC" w:cs="CordiaUPC"/>
          <w:b/>
          <w:iCs/>
          <w:sz w:val="26"/>
          <w:szCs w:val="26"/>
          <w:lang w:val="en-US"/>
        </w:rPr>
      </w:pPr>
    </w:p>
    <w:p w14:paraId="13A71474" w14:textId="556DB3BB" w:rsidR="00EC256C" w:rsidRDefault="00EC256C" w:rsidP="00EC256C">
      <w:pPr>
        <w:pStyle w:val="Heading1"/>
        <w:numPr>
          <w:ilvl w:val="0"/>
          <w:numId w:val="0"/>
        </w:numPr>
        <w:spacing w:before="0" w:after="0" w:line="240" w:lineRule="exact"/>
        <w:ind w:left="540" w:hanging="540"/>
        <w:rPr>
          <w:rFonts w:ascii="CordiaUPC" w:hAnsi="CordiaUPC" w:cs="CordiaUPC"/>
          <w:i w:val="0"/>
          <w:iCs/>
          <w:color w:val="000000"/>
          <w:sz w:val="26"/>
          <w:szCs w:val="26"/>
          <w:lang w:val="en-US" w:bidi="th-TH"/>
        </w:rPr>
      </w:pPr>
      <w:r w:rsidRPr="00D00DA5">
        <w:rPr>
          <w:rFonts w:ascii="CordiaUPC" w:hAnsi="CordiaUPC" w:cs="CordiaUPC" w:hint="cs"/>
          <w:i w:val="0"/>
          <w:iCs/>
          <w:sz w:val="26"/>
          <w:szCs w:val="26"/>
          <w:lang w:val="en-US"/>
        </w:rPr>
        <w:t>1</w:t>
      </w:r>
      <w:r>
        <w:rPr>
          <w:rFonts w:ascii="CordiaUPC" w:hAnsi="CordiaUPC" w:cs="CordiaUPC"/>
          <w:i w:val="0"/>
          <w:iCs/>
          <w:sz w:val="26"/>
          <w:szCs w:val="26"/>
          <w:lang w:val="en-US"/>
        </w:rPr>
        <w:t>7</w:t>
      </w:r>
      <w:r w:rsidRPr="00D00DA5">
        <w:rPr>
          <w:rFonts w:ascii="CordiaUPC" w:hAnsi="CordiaUPC" w:cs="CordiaUPC" w:hint="cs"/>
          <w:i w:val="0"/>
          <w:iCs/>
          <w:sz w:val="26"/>
          <w:szCs w:val="26"/>
        </w:rPr>
        <w:tab/>
      </w:r>
      <w:r w:rsidRPr="00EC256C">
        <w:rPr>
          <w:rFonts w:ascii="CordiaUPC" w:hAnsi="CordiaUPC" w:cs="CordiaUPC" w:hint="cs"/>
          <w:i w:val="0"/>
          <w:iCs/>
          <w:color w:val="000000"/>
          <w:sz w:val="26"/>
          <w:szCs w:val="26"/>
        </w:rPr>
        <w:t>Appropriation</w:t>
      </w:r>
      <w:r w:rsidRPr="00EC256C">
        <w:rPr>
          <w:rFonts w:ascii="CordiaUPC" w:hAnsi="CordiaUPC" w:cs="CordiaUPC" w:hint="cs"/>
          <w:i w:val="0"/>
          <w:iCs/>
          <w:color w:val="000000"/>
          <w:sz w:val="26"/>
          <w:szCs w:val="26"/>
          <w:lang w:val="en-US" w:bidi="th-TH"/>
        </w:rPr>
        <w:t xml:space="preserve"> of profit and dividend payment</w:t>
      </w:r>
    </w:p>
    <w:p w14:paraId="609CD822" w14:textId="77777777" w:rsidR="0027494D" w:rsidRPr="004E7F04" w:rsidRDefault="0027494D" w:rsidP="00264740">
      <w:pPr>
        <w:tabs>
          <w:tab w:val="left" w:pos="540"/>
        </w:tabs>
        <w:spacing w:line="240" w:lineRule="auto"/>
        <w:rPr>
          <w:rFonts w:ascii="CordiaUPC" w:hAnsi="CordiaUPC" w:cs="CordiaUPC"/>
          <w:b/>
          <w:bCs/>
          <w:sz w:val="26"/>
          <w:szCs w:val="26"/>
          <w:lang w:bidi="th-TH"/>
        </w:rPr>
      </w:pPr>
    </w:p>
    <w:p w14:paraId="7C1C6791" w14:textId="744F9EFE" w:rsidR="0027494D" w:rsidRPr="000929CB" w:rsidRDefault="0027494D" w:rsidP="0027494D">
      <w:pPr>
        <w:tabs>
          <w:tab w:val="right" w:pos="9360"/>
        </w:tabs>
        <w:spacing w:line="240" w:lineRule="atLeast"/>
        <w:ind w:left="900" w:hanging="360"/>
        <w:jc w:val="both"/>
        <w:rPr>
          <w:rFonts w:ascii="CordiaUPC" w:hAnsi="CordiaUPC" w:cs="CordiaUPC"/>
          <w:spacing w:val="-6"/>
          <w:sz w:val="26"/>
          <w:szCs w:val="26"/>
          <w:shd w:val="clear" w:color="auto" w:fill="FFFFFF"/>
        </w:rPr>
      </w:pPr>
      <w:r w:rsidRPr="000929CB">
        <w:rPr>
          <w:rFonts w:ascii="CordiaUPC" w:hAnsi="CordiaUPC" w:cs="CordiaUPC"/>
          <w:i/>
          <w:iCs/>
          <w:sz w:val="26"/>
          <w:szCs w:val="26"/>
        </w:rPr>
        <w:t>(</w:t>
      </w:r>
      <w:r w:rsidR="00264740">
        <w:rPr>
          <w:rFonts w:ascii="CordiaUPC" w:hAnsi="CordiaUPC" w:cs="CordiaUPC"/>
          <w:i/>
          <w:iCs/>
          <w:sz w:val="26"/>
          <w:szCs w:val="26"/>
        </w:rPr>
        <w:t>a</w:t>
      </w:r>
      <w:r w:rsidRPr="000929CB">
        <w:rPr>
          <w:rFonts w:ascii="CordiaUPC" w:hAnsi="CordiaUPC" w:cs="CordiaUPC"/>
          <w:i/>
          <w:iCs/>
          <w:sz w:val="26"/>
          <w:szCs w:val="26"/>
        </w:rPr>
        <w:t>)</w:t>
      </w:r>
      <w:r>
        <w:rPr>
          <w:rFonts w:ascii="CordiaUPC" w:hAnsi="CordiaUPC" w:cs="CordiaUPC"/>
          <w:sz w:val="26"/>
          <w:szCs w:val="26"/>
        </w:rPr>
        <w:tab/>
      </w:r>
      <w:r w:rsidRPr="000929CB">
        <w:rPr>
          <w:rFonts w:ascii="CordiaUPC" w:hAnsi="CordiaUPC" w:cs="CordiaUPC" w:hint="cs"/>
          <w:sz w:val="26"/>
          <w:szCs w:val="26"/>
        </w:rPr>
        <w:t>On 26 March 2020, the Board of Directors Meeting of the Bank passed a resolution approving the appropriation of the 2019 operating profit and dividend payment:</w:t>
      </w:r>
    </w:p>
    <w:p w14:paraId="68BE0FFF" w14:textId="77777777" w:rsidR="0027494D" w:rsidRPr="004E7F04" w:rsidRDefault="0027494D" w:rsidP="0027494D">
      <w:pPr>
        <w:tabs>
          <w:tab w:val="left" w:pos="540"/>
          <w:tab w:val="left" w:pos="1170"/>
          <w:tab w:val="right" w:pos="9360"/>
        </w:tabs>
        <w:spacing w:line="240" w:lineRule="exact"/>
        <w:ind w:left="547" w:right="9"/>
        <w:jc w:val="both"/>
        <w:rPr>
          <w:rFonts w:ascii="CordiaUPC" w:hAnsi="CordiaUPC" w:cs="CordiaUPC"/>
          <w:spacing w:val="-6"/>
          <w:sz w:val="26"/>
          <w:szCs w:val="26"/>
          <w:shd w:val="clear" w:color="auto" w:fill="FFFFFF"/>
        </w:rPr>
      </w:pPr>
    </w:p>
    <w:p w14:paraId="5E78A03F" w14:textId="77777777" w:rsidR="0027494D" w:rsidRPr="004E7F04" w:rsidRDefault="0027494D" w:rsidP="00854F94">
      <w:pPr>
        <w:pStyle w:val="ListParagraph"/>
        <w:numPr>
          <w:ilvl w:val="0"/>
          <w:numId w:val="27"/>
        </w:numPr>
        <w:tabs>
          <w:tab w:val="left" w:pos="1170"/>
        </w:tabs>
        <w:spacing w:line="240" w:lineRule="atLeast"/>
        <w:ind w:left="993" w:hanging="93"/>
        <w:jc w:val="both"/>
        <w:rPr>
          <w:rFonts w:ascii="CordiaUPC" w:hAnsi="CordiaUPC" w:cs="CordiaUPC"/>
          <w:spacing w:val="-6"/>
          <w:sz w:val="26"/>
          <w:szCs w:val="26"/>
          <w:shd w:val="clear" w:color="auto" w:fill="FFFFFF"/>
        </w:rPr>
      </w:pPr>
      <w:r w:rsidRPr="004E7F04">
        <w:rPr>
          <w:rFonts w:ascii="CordiaUPC" w:hAnsi="CordiaUPC" w:cs="CordiaUPC" w:hint="cs"/>
          <w:spacing w:val="-6"/>
          <w:sz w:val="26"/>
          <w:szCs w:val="26"/>
          <w:shd w:val="clear" w:color="auto" w:fill="FFFFFF"/>
          <w:cs/>
          <w:lang w:bidi="th-TH"/>
        </w:rPr>
        <w:t xml:space="preserve"> </w:t>
      </w:r>
      <w:r w:rsidRPr="004E7F04">
        <w:rPr>
          <w:rFonts w:ascii="CordiaUPC" w:hAnsi="CordiaUPC" w:cs="CordiaUPC" w:hint="cs"/>
          <w:spacing w:val="-6"/>
          <w:sz w:val="26"/>
          <w:szCs w:val="26"/>
          <w:shd w:val="clear" w:color="auto" w:fill="FFFFFF"/>
        </w:rPr>
        <w:t>Appropriation of net profit of Baht 360 million to be legal reserve.</w:t>
      </w:r>
    </w:p>
    <w:p w14:paraId="54A87F55" w14:textId="77777777" w:rsidR="0027494D" w:rsidRPr="004E7F04" w:rsidRDefault="0027494D" w:rsidP="0027494D">
      <w:pPr>
        <w:pStyle w:val="ListParagraph"/>
        <w:spacing w:line="240" w:lineRule="atLeast"/>
        <w:ind w:left="993"/>
        <w:jc w:val="both"/>
        <w:rPr>
          <w:rFonts w:ascii="CordiaUPC" w:hAnsi="CordiaUPC" w:cs="CordiaUPC"/>
          <w:spacing w:val="-6"/>
          <w:sz w:val="26"/>
          <w:szCs w:val="26"/>
          <w:shd w:val="clear" w:color="auto" w:fill="FFFFFF"/>
        </w:rPr>
      </w:pPr>
    </w:p>
    <w:p w14:paraId="5F29AFAD" w14:textId="77777777" w:rsidR="0027494D" w:rsidRPr="004E7F04" w:rsidRDefault="0027494D" w:rsidP="00854F94">
      <w:pPr>
        <w:pStyle w:val="ListParagraph"/>
        <w:numPr>
          <w:ilvl w:val="0"/>
          <w:numId w:val="27"/>
        </w:numPr>
        <w:tabs>
          <w:tab w:val="left" w:pos="1260"/>
        </w:tabs>
        <w:spacing w:line="240" w:lineRule="atLeast"/>
        <w:ind w:left="1170" w:hanging="270"/>
        <w:jc w:val="both"/>
        <w:rPr>
          <w:rFonts w:ascii="CordiaUPC" w:hAnsi="CordiaUPC" w:cs="CordiaUPC"/>
          <w:spacing w:val="-6"/>
          <w:sz w:val="26"/>
          <w:szCs w:val="26"/>
          <w:shd w:val="clear" w:color="auto" w:fill="FFFFFF"/>
        </w:rPr>
      </w:pPr>
      <w:r w:rsidRPr="004E7F04">
        <w:rPr>
          <w:rFonts w:ascii="CordiaUPC" w:hAnsi="CordiaUPC" w:cs="CordiaUPC" w:hint="cs"/>
          <w:spacing w:val="-6"/>
          <w:sz w:val="26"/>
          <w:szCs w:val="26"/>
          <w:shd w:val="clear" w:color="auto" w:fill="FFFFFF"/>
          <w:cs/>
          <w:lang w:bidi="th-TH"/>
        </w:rPr>
        <w:t xml:space="preserve"> </w:t>
      </w:r>
      <w:r w:rsidRPr="004E7F04">
        <w:rPr>
          <w:rFonts w:ascii="CordiaUPC" w:hAnsi="CordiaUPC" w:cs="CordiaUPC" w:hint="cs"/>
          <w:spacing w:val="-6"/>
          <w:sz w:val="26"/>
          <w:szCs w:val="26"/>
          <w:shd w:val="clear" w:color="auto" w:fill="FFFFFF"/>
        </w:rPr>
        <w:t>Payment of an interim dividend of Baht 0.01 per share to the Bank’s ordinary shareholders from its second half year 2019 operating results for a total of Baht 964 million. The Bank paid such dividend to its shareholders on 24 April 2020.</w:t>
      </w:r>
    </w:p>
    <w:p w14:paraId="7C9E5E40" w14:textId="67431971" w:rsidR="00273B6C" w:rsidRDefault="00273B6C">
      <w:pPr>
        <w:spacing w:line="240" w:lineRule="auto"/>
        <w:rPr>
          <w:rFonts w:ascii="CordiaUPC" w:hAnsi="CordiaUPC" w:cs="CordiaUPC"/>
          <w:spacing w:val="-6"/>
          <w:sz w:val="26"/>
          <w:szCs w:val="26"/>
          <w:shd w:val="clear" w:color="auto" w:fill="FFFFFF"/>
        </w:rPr>
      </w:pPr>
    </w:p>
    <w:p w14:paraId="1D188EA7" w14:textId="2412CB4A" w:rsidR="000F37A9" w:rsidRPr="00D00DA5" w:rsidRDefault="000F37A9" w:rsidP="00D00DA5">
      <w:pPr>
        <w:pStyle w:val="Heading1"/>
        <w:numPr>
          <w:ilvl w:val="0"/>
          <w:numId w:val="0"/>
        </w:numPr>
        <w:spacing w:before="0" w:after="0" w:line="240" w:lineRule="exact"/>
        <w:ind w:left="540" w:hanging="540"/>
        <w:rPr>
          <w:rFonts w:ascii="CordiaUPC" w:hAnsi="CordiaUPC" w:cs="CordiaUPC"/>
          <w:i w:val="0"/>
          <w:iCs/>
          <w:sz w:val="28"/>
          <w:szCs w:val="28"/>
          <w:lang w:val="en-US"/>
        </w:rPr>
      </w:pPr>
      <w:r w:rsidRPr="00D00DA5">
        <w:rPr>
          <w:rFonts w:ascii="CordiaUPC" w:hAnsi="CordiaUPC" w:cs="CordiaUPC" w:hint="cs"/>
          <w:i w:val="0"/>
          <w:iCs/>
          <w:sz w:val="28"/>
          <w:szCs w:val="28"/>
          <w:lang w:val="en-US"/>
        </w:rPr>
        <w:t>1</w:t>
      </w:r>
      <w:r w:rsidR="00EC256C">
        <w:rPr>
          <w:rFonts w:ascii="CordiaUPC" w:hAnsi="CordiaUPC" w:cs="CordiaUPC"/>
          <w:i w:val="0"/>
          <w:iCs/>
          <w:sz w:val="28"/>
          <w:szCs w:val="28"/>
          <w:lang w:val="en-US"/>
        </w:rPr>
        <w:t>8</w:t>
      </w:r>
      <w:r w:rsidRPr="00D00DA5">
        <w:rPr>
          <w:rFonts w:ascii="CordiaUPC" w:hAnsi="CordiaUPC" w:cs="CordiaUPC" w:hint="cs"/>
          <w:i w:val="0"/>
          <w:iCs/>
          <w:sz w:val="28"/>
          <w:szCs w:val="28"/>
          <w:cs/>
          <w:lang w:val="en-US"/>
        </w:rPr>
        <w:tab/>
      </w:r>
      <w:r w:rsidR="00A366C4" w:rsidRPr="00D00DA5">
        <w:rPr>
          <w:rFonts w:ascii="CordiaUPC" w:hAnsi="CordiaUPC" w:cs="CordiaUPC" w:hint="cs"/>
          <w:i w:val="0"/>
          <w:iCs/>
          <w:sz w:val="28"/>
          <w:szCs w:val="28"/>
          <w:lang w:val="en-US"/>
        </w:rPr>
        <w:t xml:space="preserve">Share-based payments </w:t>
      </w:r>
      <w:r w:rsidR="007568B9" w:rsidRPr="00D00DA5">
        <w:rPr>
          <w:rFonts w:ascii="CordiaUPC" w:hAnsi="CordiaUPC" w:cs="CordiaUPC" w:hint="cs"/>
          <w:i w:val="0"/>
          <w:iCs/>
          <w:sz w:val="28"/>
          <w:szCs w:val="28"/>
          <w:lang w:val="en-US"/>
        </w:rPr>
        <w:t>-</w:t>
      </w:r>
      <w:r w:rsidR="00A366C4" w:rsidRPr="00D00DA5">
        <w:rPr>
          <w:rFonts w:ascii="CordiaUPC" w:hAnsi="CordiaUPC" w:cs="CordiaUPC" w:hint="cs"/>
          <w:i w:val="0"/>
          <w:iCs/>
          <w:sz w:val="28"/>
          <w:szCs w:val="28"/>
          <w:lang w:val="en-US"/>
        </w:rPr>
        <w:t xml:space="preserve"> </w:t>
      </w:r>
      <w:r w:rsidR="006F25FF" w:rsidRPr="00D00DA5">
        <w:rPr>
          <w:rFonts w:ascii="CordiaUPC" w:hAnsi="CordiaUPC" w:cs="CordiaUPC" w:hint="cs"/>
          <w:i w:val="0"/>
          <w:iCs/>
          <w:sz w:val="28"/>
          <w:szCs w:val="28"/>
          <w:lang w:val="en-US"/>
        </w:rPr>
        <w:t>TMB Stock Retention Program</w:t>
      </w:r>
    </w:p>
    <w:p w14:paraId="210785E6" w14:textId="522563C6" w:rsidR="000F37A9" w:rsidRPr="00D00DA5" w:rsidRDefault="000F37A9" w:rsidP="00D00DA5">
      <w:pPr>
        <w:tabs>
          <w:tab w:val="left" w:pos="540"/>
          <w:tab w:val="left" w:pos="1170"/>
          <w:tab w:val="right" w:pos="9360"/>
        </w:tabs>
        <w:spacing w:line="240" w:lineRule="exact"/>
        <w:ind w:left="540" w:right="9"/>
        <w:jc w:val="both"/>
        <w:rPr>
          <w:rFonts w:ascii="CordiaUPC" w:hAnsi="CordiaUPC" w:cs="CordiaUPC"/>
          <w:spacing w:val="-6"/>
          <w:sz w:val="26"/>
          <w:szCs w:val="26"/>
          <w:shd w:val="clear" w:color="auto" w:fill="FFFFFF"/>
        </w:rPr>
      </w:pPr>
    </w:p>
    <w:p w14:paraId="6E0F287A" w14:textId="204EC919" w:rsidR="00F63408" w:rsidRPr="00D00DA5" w:rsidRDefault="006F25FF" w:rsidP="00D00DA5">
      <w:pPr>
        <w:spacing w:line="240" w:lineRule="exact"/>
        <w:ind w:left="567"/>
        <w:jc w:val="both"/>
        <w:rPr>
          <w:rFonts w:ascii="CordiaUPC" w:hAnsi="CordiaUPC" w:cs="CordiaUPC"/>
          <w:b/>
          <w:bCs/>
          <w:sz w:val="26"/>
          <w:szCs w:val="26"/>
        </w:rPr>
      </w:pPr>
      <w:r w:rsidRPr="00D00DA5">
        <w:rPr>
          <w:rFonts w:ascii="CordiaUPC" w:hAnsi="CordiaUPC" w:cs="CordiaUPC" w:hint="cs"/>
          <w:b/>
          <w:bCs/>
          <w:sz w:val="26"/>
          <w:szCs w:val="26"/>
        </w:rPr>
        <w:t>Information of TMB Stock Retention Program</w:t>
      </w:r>
    </w:p>
    <w:p w14:paraId="5690B120" w14:textId="77777777" w:rsidR="00F63408" w:rsidRPr="00D00DA5" w:rsidRDefault="00F63408" w:rsidP="00D00DA5">
      <w:pPr>
        <w:spacing w:line="240" w:lineRule="exact"/>
        <w:rPr>
          <w:rFonts w:ascii="CordiaUPC" w:hAnsi="CordiaUPC" w:cs="CordiaUPC"/>
          <w:b/>
          <w:bCs/>
          <w:sz w:val="26"/>
          <w:szCs w:val="26"/>
        </w:rPr>
      </w:pPr>
    </w:p>
    <w:p w14:paraId="07E80C8B" w14:textId="6CA2466F" w:rsidR="00F63408" w:rsidRPr="00D00DA5" w:rsidRDefault="006F25FF" w:rsidP="00D00DA5">
      <w:pPr>
        <w:autoSpaceDE w:val="0"/>
        <w:autoSpaceDN w:val="0"/>
        <w:adjustRightInd w:val="0"/>
        <w:spacing w:line="240" w:lineRule="exact"/>
        <w:ind w:left="558" w:hanging="18"/>
        <w:jc w:val="thaiDistribute"/>
        <w:rPr>
          <w:rFonts w:ascii="CordiaUPC" w:hAnsi="CordiaUPC" w:cs="CordiaUPC"/>
          <w:sz w:val="26"/>
          <w:szCs w:val="26"/>
          <w:lang w:eastAsia="en-GB"/>
        </w:rPr>
      </w:pPr>
      <w:r w:rsidRPr="00D00DA5">
        <w:rPr>
          <w:rFonts w:ascii="CordiaUPC" w:hAnsi="CordiaUPC" w:cs="CordiaUPC" w:hint="cs"/>
          <w:sz w:val="26"/>
          <w:szCs w:val="26"/>
          <w:lang w:eastAsia="en-GB"/>
        </w:rPr>
        <w:t xml:space="preserve">On 18 December 2019, the Board of Directors Meeting No.11/2562 approved the TMB Stock Retention Program 2020 (TMB TSRP 2020) which will offer newly issued ordinary shares of the Bank to employees of both TMB and </w:t>
      </w:r>
      <w:proofErr w:type="spellStart"/>
      <w:r w:rsidRPr="00D00DA5">
        <w:rPr>
          <w:rFonts w:ascii="CordiaUPC" w:hAnsi="CordiaUPC" w:cs="CordiaUPC" w:hint="cs"/>
          <w:sz w:val="26"/>
          <w:szCs w:val="26"/>
          <w:lang w:eastAsia="en-GB"/>
        </w:rPr>
        <w:t>Thanachart</w:t>
      </w:r>
      <w:proofErr w:type="spellEnd"/>
      <w:r w:rsidRPr="00D00DA5">
        <w:rPr>
          <w:rFonts w:ascii="CordiaUPC" w:hAnsi="CordiaUPC" w:cs="CordiaUPC" w:hint="cs"/>
          <w:sz w:val="26"/>
          <w:szCs w:val="26"/>
          <w:lang w:eastAsia="en-GB"/>
        </w:rPr>
        <w:t xml:space="preserve"> Bank who have qualifications under TMB TSRP 2020. The employees under TMB TSRP 2020 shall be entitled to subscribe for the newly issued shares according to the conditions specified in TMB TSRP 2020. Summary of the program is detail below.</w:t>
      </w:r>
    </w:p>
    <w:p w14:paraId="6C35E3E5" w14:textId="77777777" w:rsidR="00F63408" w:rsidRPr="00D00DA5" w:rsidRDefault="00F63408" w:rsidP="00D00DA5">
      <w:pPr>
        <w:tabs>
          <w:tab w:val="left" w:pos="180"/>
        </w:tabs>
        <w:autoSpaceDE w:val="0"/>
        <w:autoSpaceDN w:val="0"/>
        <w:adjustRightInd w:val="0"/>
        <w:spacing w:line="240" w:lineRule="exact"/>
        <w:ind w:left="540"/>
        <w:jc w:val="thaiDistribute"/>
        <w:rPr>
          <w:rFonts w:ascii="CordiaUPC" w:hAnsi="CordiaUPC" w:cs="CordiaUPC"/>
          <w:b/>
          <w:bCs/>
          <w:sz w:val="26"/>
          <w:szCs w:val="26"/>
        </w:rPr>
      </w:pPr>
    </w:p>
    <w:tbl>
      <w:tblPr>
        <w:tblW w:w="9450" w:type="dxa"/>
        <w:tblInd w:w="432" w:type="dxa"/>
        <w:tblLook w:val="04A0" w:firstRow="1" w:lastRow="0" w:firstColumn="1" w:lastColumn="0" w:noHBand="0" w:noVBand="1"/>
      </w:tblPr>
      <w:tblGrid>
        <w:gridCol w:w="3078"/>
        <w:gridCol w:w="6372"/>
      </w:tblGrid>
      <w:tr w:rsidR="00F63408" w:rsidRPr="00D00DA5" w14:paraId="05CEEBD3" w14:textId="77777777" w:rsidTr="00D00DA5">
        <w:trPr>
          <w:trHeight w:val="371"/>
        </w:trPr>
        <w:tc>
          <w:tcPr>
            <w:tcW w:w="0" w:type="auto"/>
          </w:tcPr>
          <w:p w14:paraId="1AF3F691" w14:textId="77777777" w:rsidR="00F63408" w:rsidRPr="00D00DA5" w:rsidRDefault="00F63408" w:rsidP="00D00DA5">
            <w:pPr>
              <w:spacing w:line="240" w:lineRule="exact"/>
              <w:rPr>
                <w:rFonts w:ascii="CordiaUPC" w:hAnsi="CordiaUPC" w:cs="CordiaUPC"/>
                <w:sz w:val="26"/>
                <w:szCs w:val="26"/>
              </w:rPr>
            </w:pPr>
            <w:r w:rsidRPr="00D00DA5">
              <w:rPr>
                <w:rFonts w:ascii="CordiaUPC" w:hAnsi="CordiaUPC" w:cs="CordiaUPC" w:hint="cs"/>
                <w:sz w:val="26"/>
                <w:szCs w:val="26"/>
              </w:rPr>
              <w:t>Term of continuing scheme:</w:t>
            </w:r>
          </w:p>
        </w:tc>
        <w:tc>
          <w:tcPr>
            <w:tcW w:w="0" w:type="auto"/>
          </w:tcPr>
          <w:p w14:paraId="62522E81" w14:textId="57E3D8EC" w:rsidR="00F63408" w:rsidRPr="00D00DA5" w:rsidRDefault="00F63408" w:rsidP="00D00DA5">
            <w:pPr>
              <w:spacing w:line="240" w:lineRule="exact"/>
              <w:rPr>
                <w:rFonts w:ascii="CordiaUPC" w:hAnsi="CordiaUPC" w:cs="CordiaUPC"/>
                <w:sz w:val="26"/>
                <w:szCs w:val="26"/>
              </w:rPr>
            </w:pPr>
            <w:r w:rsidRPr="00D00DA5">
              <w:rPr>
                <w:rFonts w:ascii="CordiaUPC" w:hAnsi="CordiaUPC" w:cs="CordiaUPC" w:hint="cs"/>
                <w:sz w:val="26"/>
                <w:szCs w:val="26"/>
              </w:rPr>
              <w:t>3 years starting from the first offering date.</w:t>
            </w:r>
          </w:p>
        </w:tc>
      </w:tr>
      <w:tr w:rsidR="00F63408" w:rsidRPr="00D00DA5" w14:paraId="3F921661" w14:textId="77777777" w:rsidTr="00A35204">
        <w:tc>
          <w:tcPr>
            <w:tcW w:w="3078" w:type="dxa"/>
          </w:tcPr>
          <w:p w14:paraId="6E39B2C6" w14:textId="77777777" w:rsidR="00F63408" w:rsidRPr="00D00DA5" w:rsidRDefault="00F63408" w:rsidP="00D00DA5">
            <w:pPr>
              <w:spacing w:line="240" w:lineRule="exact"/>
              <w:ind w:left="162" w:hanging="162"/>
              <w:rPr>
                <w:rFonts w:ascii="CordiaUPC" w:hAnsi="CordiaUPC" w:cs="CordiaUPC"/>
                <w:sz w:val="26"/>
                <w:szCs w:val="26"/>
              </w:rPr>
            </w:pPr>
          </w:p>
        </w:tc>
        <w:tc>
          <w:tcPr>
            <w:tcW w:w="6372" w:type="dxa"/>
          </w:tcPr>
          <w:p w14:paraId="368C4DD1" w14:textId="77777777" w:rsidR="00F63408" w:rsidRPr="00D00DA5" w:rsidRDefault="00F63408" w:rsidP="00D00DA5">
            <w:pPr>
              <w:spacing w:line="240" w:lineRule="exact"/>
              <w:jc w:val="both"/>
              <w:rPr>
                <w:rFonts w:ascii="CordiaUPC" w:hAnsi="CordiaUPC" w:cs="CordiaUPC"/>
                <w:sz w:val="26"/>
                <w:szCs w:val="26"/>
              </w:rPr>
            </w:pPr>
          </w:p>
        </w:tc>
      </w:tr>
      <w:tr w:rsidR="00F63408" w:rsidRPr="00D00DA5" w14:paraId="4510EC7F" w14:textId="77777777" w:rsidTr="00A35204">
        <w:tc>
          <w:tcPr>
            <w:tcW w:w="3078" w:type="dxa"/>
          </w:tcPr>
          <w:p w14:paraId="62715DB4" w14:textId="77777777" w:rsidR="00F63408" w:rsidRPr="00D00DA5" w:rsidRDefault="00F63408" w:rsidP="00D00DA5">
            <w:pPr>
              <w:spacing w:line="240" w:lineRule="exact"/>
              <w:ind w:left="162" w:hanging="162"/>
              <w:rPr>
                <w:rFonts w:ascii="CordiaUPC" w:hAnsi="CordiaUPC" w:cs="CordiaUPC"/>
                <w:sz w:val="26"/>
                <w:szCs w:val="26"/>
              </w:rPr>
            </w:pPr>
            <w:r w:rsidRPr="00D00DA5">
              <w:rPr>
                <w:rFonts w:ascii="CordiaUPC" w:hAnsi="CordiaUPC" w:cs="CordiaUPC" w:hint="cs"/>
                <w:sz w:val="26"/>
                <w:szCs w:val="26"/>
              </w:rPr>
              <w:t>Number of ordinary shares to be offered:</w:t>
            </w:r>
          </w:p>
        </w:tc>
        <w:tc>
          <w:tcPr>
            <w:tcW w:w="6372" w:type="dxa"/>
          </w:tcPr>
          <w:p w14:paraId="3224B3C2" w14:textId="632D65B1" w:rsidR="00F63408" w:rsidRPr="00D00DA5" w:rsidRDefault="006F25FF" w:rsidP="00D00DA5">
            <w:pPr>
              <w:spacing w:line="240" w:lineRule="exact"/>
              <w:jc w:val="both"/>
              <w:rPr>
                <w:rFonts w:ascii="CordiaUPC" w:hAnsi="CordiaUPC" w:cs="CordiaUPC"/>
                <w:sz w:val="26"/>
                <w:szCs w:val="26"/>
              </w:rPr>
            </w:pPr>
            <w:r w:rsidRPr="00D00DA5">
              <w:rPr>
                <w:rFonts w:ascii="CordiaUPC" w:hAnsi="CordiaUPC" w:cs="CordiaUPC" w:hint="cs"/>
                <w:sz w:val="26"/>
                <w:szCs w:val="26"/>
              </w:rPr>
              <w:t xml:space="preserve">Not exceeding the total of </w:t>
            </w:r>
            <w:r w:rsidR="00DE2D6A" w:rsidRPr="00DE2D6A">
              <w:rPr>
                <w:rFonts w:ascii="CordiaUPC" w:hAnsi="CordiaUPC" w:cs="CordiaUPC"/>
                <w:sz w:val="26"/>
                <w:szCs w:val="26"/>
              </w:rPr>
              <w:t>197,700,000</w:t>
            </w:r>
            <w:r w:rsidR="00DE2D6A" w:rsidRPr="00DE2D6A">
              <w:t xml:space="preserve">  </w:t>
            </w:r>
            <w:r w:rsidR="00DE2D6A">
              <w:t xml:space="preserve"> </w:t>
            </w:r>
            <w:r w:rsidRPr="00D00DA5">
              <w:rPr>
                <w:rFonts w:ascii="CordiaUPC" w:hAnsi="CordiaUPC" w:cs="CordiaUPC" w:hint="cs"/>
                <w:sz w:val="26"/>
                <w:szCs w:val="26"/>
              </w:rPr>
              <w:t>newly issued ordinary shares with the par value of Baht 0.95 each, which will be offered pursuant to the continuing scheme</w:t>
            </w:r>
            <w:r w:rsidR="00F63408" w:rsidRPr="00D00DA5">
              <w:rPr>
                <w:rFonts w:ascii="CordiaUPC" w:hAnsi="CordiaUPC" w:cs="CordiaUPC" w:hint="cs"/>
                <w:sz w:val="26"/>
                <w:szCs w:val="26"/>
              </w:rPr>
              <w:t>.</w:t>
            </w:r>
          </w:p>
        </w:tc>
      </w:tr>
      <w:tr w:rsidR="009C5815" w:rsidRPr="00D00DA5" w14:paraId="158E749E" w14:textId="77777777" w:rsidTr="00A35204">
        <w:tc>
          <w:tcPr>
            <w:tcW w:w="3078" w:type="dxa"/>
          </w:tcPr>
          <w:p w14:paraId="4E4D9C46" w14:textId="77777777" w:rsidR="009C5815" w:rsidRPr="00D00DA5" w:rsidRDefault="009C5815" w:rsidP="00D00DA5">
            <w:pPr>
              <w:spacing w:line="240" w:lineRule="exact"/>
              <w:ind w:left="162" w:hanging="162"/>
              <w:rPr>
                <w:rFonts w:ascii="CordiaUPC" w:hAnsi="CordiaUPC" w:cs="CordiaUPC"/>
                <w:sz w:val="26"/>
                <w:szCs w:val="26"/>
              </w:rPr>
            </w:pPr>
          </w:p>
        </w:tc>
        <w:tc>
          <w:tcPr>
            <w:tcW w:w="6372" w:type="dxa"/>
          </w:tcPr>
          <w:p w14:paraId="127109B7" w14:textId="77777777" w:rsidR="009C5815" w:rsidRPr="00D00DA5" w:rsidRDefault="009C5815" w:rsidP="00D00DA5">
            <w:pPr>
              <w:spacing w:line="240" w:lineRule="exact"/>
              <w:jc w:val="both"/>
              <w:rPr>
                <w:rFonts w:ascii="CordiaUPC" w:hAnsi="CordiaUPC" w:cs="CordiaUPC"/>
                <w:sz w:val="26"/>
                <w:szCs w:val="26"/>
              </w:rPr>
            </w:pPr>
          </w:p>
        </w:tc>
      </w:tr>
      <w:tr w:rsidR="009C5815" w:rsidRPr="00D00DA5" w14:paraId="7D525B1E" w14:textId="77777777" w:rsidTr="00A35204">
        <w:tc>
          <w:tcPr>
            <w:tcW w:w="3078" w:type="dxa"/>
          </w:tcPr>
          <w:p w14:paraId="33D42BD3" w14:textId="77777777" w:rsidR="009C5815" w:rsidRPr="00D00DA5" w:rsidRDefault="009C5815" w:rsidP="00D00DA5">
            <w:pPr>
              <w:spacing w:line="240" w:lineRule="exact"/>
              <w:ind w:left="162" w:hanging="162"/>
              <w:rPr>
                <w:rFonts w:ascii="CordiaUPC" w:hAnsi="CordiaUPC" w:cs="CordiaUPC"/>
                <w:sz w:val="26"/>
                <w:szCs w:val="26"/>
              </w:rPr>
            </w:pPr>
          </w:p>
        </w:tc>
        <w:tc>
          <w:tcPr>
            <w:tcW w:w="6372" w:type="dxa"/>
          </w:tcPr>
          <w:p w14:paraId="6DA21025" w14:textId="77777777" w:rsidR="009C5815" w:rsidRPr="00D00DA5" w:rsidRDefault="009C5815" w:rsidP="00D00DA5">
            <w:pPr>
              <w:spacing w:line="240" w:lineRule="exact"/>
              <w:jc w:val="both"/>
              <w:rPr>
                <w:rFonts w:ascii="CordiaUPC" w:hAnsi="CordiaUPC" w:cs="CordiaUPC"/>
                <w:sz w:val="26"/>
                <w:szCs w:val="26"/>
              </w:rPr>
            </w:pPr>
          </w:p>
        </w:tc>
      </w:tr>
      <w:tr w:rsidR="009C5815" w:rsidRPr="00D00DA5" w14:paraId="0ECA913E" w14:textId="77777777" w:rsidTr="00A35204">
        <w:tc>
          <w:tcPr>
            <w:tcW w:w="3078" w:type="dxa"/>
          </w:tcPr>
          <w:p w14:paraId="0DA32985" w14:textId="77777777" w:rsidR="009C5815" w:rsidRPr="00D00DA5" w:rsidRDefault="009C5815" w:rsidP="00D00DA5">
            <w:pPr>
              <w:spacing w:line="240" w:lineRule="exact"/>
              <w:ind w:left="162" w:hanging="162"/>
              <w:rPr>
                <w:rFonts w:ascii="CordiaUPC" w:hAnsi="CordiaUPC" w:cs="CordiaUPC"/>
                <w:sz w:val="26"/>
                <w:szCs w:val="26"/>
              </w:rPr>
            </w:pPr>
          </w:p>
        </w:tc>
        <w:tc>
          <w:tcPr>
            <w:tcW w:w="6372" w:type="dxa"/>
          </w:tcPr>
          <w:p w14:paraId="477C836C" w14:textId="77777777" w:rsidR="009C5815" w:rsidRPr="00D00DA5" w:rsidRDefault="009C5815" w:rsidP="00D00DA5">
            <w:pPr>
              <w:spacing w:line="240" w:lineRule="exact"/>
              <w:jc w:val="both"/>
              <w:rPr>
                <w:rFonts w:ascii="CordiaUPC" w:hAnsi="CordiaUPC" w:cs="CordiaUPC"/>
                <w:sz w:val="26"/>
                <w:szCs w:val="26"/>
              </w:rPr>
            </w:pPr>
          </w:p>
        </w:tc>
      </w:tr>
      <w:tr w:rsidR="009C5815" w:rsidRPr="00D00DA5" w14:paraId="5B3DEFEC" w14:textId="77777777" w:rsidTr="00A35204">
        <w:tc>
          <w:tcPr>
            <w:tcW w:w="3078" w:type="dxa"/>
          </w:tcPr>
          <w:p w14:paraId="739D63B9" w14:textId="77777777" w:rsidR="009C5815" w:rsidRPr="00D00DA5" w:rsidRDefault="009C5815" w:rsidP="00D00DA5">
            <w:pPr>
              <w:spacing w:line="240" w:lineRule="exact"/>
              <w:ind w:left="162" w:hanging="162"/>
              <w:rPr>
                <w:rFonts w:ascii="CordiaUPC" w:hAnsi="CordiaUPC" w:cs="CordiaUPC"/>
                <w:sz w:val="26"/>
                <w:szCs w:val="26"/>
              </w:rPr>
            </w:pPr>
          </w:p>
        </w:tc>
        <w:tc>
          <w:tcPr>
            <w:tcW w:w="6372" w:type="dxa"/>
          </w:tcPr>
          <w:p w14:paraId="7807B880" w14:textId="77777777" w:rsidR="009C5815" w:rsidRPr="00D00DA5" w:rsidRDefault="009C5815" w:rsidP="00D00DA5">
            <w:pPr>
              <w:spacing w:line="240" w:lineRule="exact"/>
              <w:jc w:val="both"/>
              <w:rPr>
                <w:rFonts w:ascii="CordiaUPC" w:hAnsi="CordiaUPC" w:cs="CordiaUPC"/>
                <w:sz w:val="26"/>
                <w:szCs w:val="26"/>
              </w:rPr>
            </w:pPr>
          </w:p>
        </w:tc>
      </w:tr>
      <w:tr w:rsidR="00F63408" w:rsidRPr="00D00DA5" w14:paraId="193BC1BC" w14:textId="77777777" w:rsidTr="00A35204">
        <w:tc>
          <w:tcPr>
            <w:tcW w:w="3078" w:type="dxa"/>
          </w:tcPr>
          <w:p w14:paraId="354DA7DE" w14:textId="77777777" w:rsidR="00F63408" w:rsidRPr="00D00DA5" w:rsidRDefault="00F63408" w:rsidP="00D00DA5">
            <w:pPr>
              <w:spacing w:line="240" w:lineRule="exact"/>
              <w:ind w:left="162" w:hanging="162"/>
              <w:rPr>
                <w:rFonts w:ascii="CordiaUPC" w:hAnsi="CordiaUPC" w:cs="CordiaUPC"/>
                <w:sz w:val="26"/>
                <w:szCs w:val="26"/>
              </w:rPr>
            </w:pPr>
          </w:p>
        </w:tc>
        <w:tc>
          <w:tcPr>
            <w:tcW w:w="6372" w:type="dxa"/>
          </w:tcPr>
          <w:p w14:paraId="7F2DC06B" w14:textId="77777777" w:rsidR="00F63408" w:rsidRPr="00D00DA5" w:rsidRDefault="00F63408" w:rsidP="00D00DA5">
            <w:pPr>
              <w:spacing w:line="240" w:lineRule="exact"/>
              <w:jc w:val="both"/>
              <w:rPr>
                <w:rFonts w:ascii="CordiaUPC" w:hAnsi="CordiaUPC" w:cs="CordiaUPC"/>
                <w:sz w:val="26"/>
                <w:szCs w:val="26"/>
              </w:rPr>
            </w:pPr>
          </w:p>
        </w:tc>
      </w:tr>
      <w:tr w:rsidR="00F63408" w:rsidRPr="00D00DA5" w14:paraId="5327B6FD" w14:textId="77777777" w:rsidTr="00A35204">
        <w:tc>
          <w:tcPr>
            <w:tcW w:w="3078" w:type="dxa"/>
          </w:tcPr>
          <w:p w14:paraId="2483FC53" w14:textId="77777777" w:rsidR="00F63408" w:rsidRPr="00D00DA5" w:rsidRDefault="00F63408" w:rsidP="00D00DA5">
            <w:pPr>
              <w:spacing w:line="240" w:lineRule="exact"/>
              <w:ind w:left="162" w:hanging="162"/>
              <w:rPr>
                <w:rFonts w:ascii="CordiaUPC" w:hAnsi="CordiaUPC" w:cs="CordiaUPC"/>
                <w:sz w:val="26"/>
                <w:szCs w:val="26"/>
              </w:rPr>
            </w:pPr>
            <w:r w:rsidRPr="00D00DA5">
              <w:rPr>
                <w:rFonts w:ascii="CordiaUPC" w:hAnsi="CordiaUPC" w:cs="CordiaUPC" w:hint="cs"/>
                <w:sz w:val="26"/>
                <w:szCs w:val="26"/>
              </w:rPr>
              <w:lastRenderedPageBreak/>
              <w:t>Offering price per share:</w:t>
            </w:r>
          </w:p>
        </w:tc>
        <w:tc>
          <w:tcPr>
            <w:tcW w:w="6372" w:type="dxa"/>
          </w:tcPr>
          <w:p w14:paraId="7673CA60" w14:textId="0D3FDC98" w:rsidR="00F63408" w:rsidRPr="00D00DA5" w:rsidRDefault="006F25FF" w:rsidP="00D00DA5">
            <w:pPr>
              <w:spacing w:line="240" w:lineRule="exact"/>
              <w:jc w:val="both"/>
              <w:rPr>
                <w:rFonts w:ascii="CordiaUPC" w:hAnsi="CordiaUPC" w:cs="CordiaUPC"/>
                <w:sz w:val="26"/>
                <w:szCs w:val="26"/>
              </w:rPr>
            </w:pPr>
            <w:r w:rsidRPr="00D00DA5">
              <w:rPr>
                <w:rFonts w:ascii="CordiaUPC" w:hAnsi="CordiaUPC" w:cs="CordiaUPC" w:hint="cs"/>
                <w:sz w:val="26"/>
                <w:szCs w:val="26"/>
              </w:rPr>
              <w:t>The offering price per share to be offered to the employees under TMB TSRP 2020 is equivalent to the average closing price of ordinary shares of the Bank on the Stock Exchange of Thailand (“SET”) on each trading day for the period of 7 calendar days prior to the first offering date of the newly issued shares.</w:t>
            </w:r>
          </w:p>
        </w:tc>
      </w:tr>
      <w:tr w:rsidR="00547739" w:rsidRPr="00D00DA5" w14:paraId="730E69EE" w14:textId="77777777" w:rsidTr="00A35204">
        <w:tc>
          <w:tcPr>
            <w:tcW w:w="3078" w:type="dxa"/>
          </w:tcPr>
          <w:p w14:paraId="74C60037" w14:textId="77777777" w:rsidR="00547739" w:rsidRPr="00D00DA5" w:rsidRDefault="00547739" w:rsidP="00D00DA5">
            <w:pPr>
              <w:spacing w:line="240" w:lineRule="exact"/>
              <w:ind w:left="162" w:hanging="162"/>
              <w:rPr>
                <w:rFonts w:ascii="CordiaUPC" w:hAnsi="CordiaUPC" w:cs="CordiaUPC"/>
                <w:sz w:val="26"/>
                <w:szCs w:val="26"/>
              </w:rPr>
            </w:pPr>
          </w:p>
        </w:tc>
        <w:tc>
          <w:tcPr>
            <w:tcW w:w="6372" w:type="dxa"/>
          </w:tcPr>
          <w:p w14:paraId="6B03277A" w14:textId="77777777" w:rsidR="00547739" w:rsidRPr="00D00DA5" w:rsidRDefault="00547739" w:rsidP="00D00DA5">
            <w:pPr>
              <w:spacing w:line="240" w:lineRule="exact"/>
              <w:jc w:val="both"/>
              <w:rPr>
                <w:rFonts w:ascii="CordiaUPC" w:hAnsi="CordiaUPC" w:cs="CordiaUPC"/>
                <w:sz w:val="26"/>
                <w:szCs w:val="26"/>
              </w:rPr>
            </w:pPr>
          </w:p>
        </w:tc>
      </w:tr>
      <w:tr w:rsidR="00F63408" w:rsidRPr="00D00DA5" w14:paraId="41A916F5" w14:textId="77777777" w:rsidTr="00A35204">
        <w:tc>
          <w:tcPr>
            <w:tcW w:w="3078" w:type="dxa"/>
          </w:tcPr>
          <w:p w14:paraId="35C566EF" w14:textId="77777777" w:rsidR="00F63408" w:rsidRPr="00D00DA5" w:rsidRDefault="00F63408" w:rsidP="00D00DA5">
            <w:pPr>
              <w:spacing w:line="240" w:lineRule="exact"/>
              <w:ind w:left="162" w:hanging="162"/>
              <w:rPr>
                <w:rFonts w:ascii="CordiaUPC" w:hAnsi="CordiaUPC" w:cs="CordiaUPC"/>
                <w:sz w:val="26"/>
                <w:szCs w:val="26"/>
              </w:rPr>
            </w:pPr>
          </w:p>
        </w:tc>
        <w:tc>
          <w:tcPr>
            <w:tcW w:w="6372" w:type="dxa"/>
          </w:tcPr>
          <w:p w14:paraId="710AAD59" w14:textId="455A7731" w:rsidR="00F63408" w:rsidRPr="00D00DA5" w:rsidRDefault="008061A0" w:rsidP="00D00DA5">
            <w:pPr>
              <w:spacing w:line="240" w:lineRule="exact"/>
              <w:jc w:val="thaiDistribute"/>
              <w:rPr>
                <w:rFonts w:ascii="CordiaUPC" w:hAnsi="CordiaUPC" w:cs="CordiaUPC"/>
                <w:sz w:val="26"/>
                <w:szCs w:val="26"/>
              </w:rPr>
            </w:pPr>
            <w:r w:rsidRPr="00D00DA5">
              <w:rPr>
                <w:rFonts w:ascii="CordiaUPC" w:hAnsi="CordiaUPC" w:cs="CordiaUPC" w:hint="cs"/>
                <w:sz w:val="26"/>
                <w:szCs w:val="26"/>
              </w:rPr>
              <w:t>The offering price may be lower than 90% of the market price as prescribed in the notification of the Securities and Exchange Commission relating to the calculation of the offering price and the determination of the offering price for issuance of the newly issued shares.</w:t>
            </w:r>
          </w:p>
        </w:tc>
      </w:tr>
      <w:tr w:rsidR="00D00DA5" w:rsidRPr="00D00DA5" w14:paraId="66D5051A" w14:textId="77777777" w:rsidTr="00A35204">
        <w:tc>
          <w:tcPr>
            <w:tcW w:w="3078" w:type="dxa"/>
          </w:tcPr>
          <w:p w14:paraId="47F0CC31" w14:textId="77777777" w:rsidR="00D00DA5" w:rsidRPr="00D00DA5" w:rsidRDefault="00D00DA5" w:rsidP="00D00DA5">
            <w:pPr>
              <w:spacing w:line="240" w:lineRule="exact"/>
              <w:ind w:left="162" w:hanging="162"/>
              <w:rPr>
                <w:rFonts w:ascii="CordiaUPC" w:hAnsi="CordiaUPC" w:cs="CordiaUPC"/>
                <w:sz w:val="26"/>
                <w:szCs w:val="26"/>
              </w:rPr>
            </w:pPr>
          </w:p>
        </w:tc>
        <w:tc>
          <w:tcPr>
            <w:tcW w:w="6372" w:type="dxa"/>
          </w:tcPr>
          <w:p w14:paraId="7BD649AA" w14:textId="77777777" w:rsidR="00D00DA5" w:rsidRPr="00D00DA5" w:rsidRDefault="00D00DA5" w:rsidP="00D00DA5">
            <w:pPr>
              <w:spacing w:line="240" w:lineRule="exact"/>
              <w:jc w:val="both"/>
              <w:rPr>
                <w:rFonts w:ascii="CordiaUPC" w:hAnsi="CordiaUPC" w:cs="CordiaUPC"/>
                <w:sz w:val="26"/>
                <w:szCs w:val="26"/>
              </w:rPr>
            </w:pPr>
          </w:p>
        </w:tc>
      </w:tr>
      <w:tr w:rsidR="00F63408" w:rsidRPr="00D00DA5" w14:paraId="7FF50CDE" w14:textId="77777777" w:rsidTr="00A35204">
        <w:tc>
          <w:tcPr>
            <w:tcW w:w="3078" w:type="dxa"/>
          </w:tcPr>
          <w:p w14:paraId="606C9BB7" w14:textId="77777777" w:rsidR="00F63408" w:rsidRPr="00D00DA5" w:rsidRDefault="00F63408" w:rsidP="00D00DA5">
            <w:pPr>
              <w:spacing w:line="240" w:lineRule="exact"/>
              <w:ind w:left="162" w:hanging="162"/>
              <w:rPr>
                <w:rFonts w:ascii="CordiaUPC" w:hAnsi="CordiaUPC" w:cs="CordiaUPC"/>
                <w:sz w:val="26"/>
                <w:szCs w:val="26"/>
              </w:rPr>
            </w:pPr>
          </w:p>
        </w:tc>
        <w:tc>
          <w:tcPr>
            <w:tcW w:w="6372" w:type="dxa"/>
          </w:tcPr>
          <w:p w14:paraId="419EB0E5" w14:textId="1C06BA87" w:rsidR="00F63408" w:rsidRPr="00D00DA5" w:rsidRDefault="008061A0" w:rsidP="00D00DA5">
            <w:pPr>
              <w:spacing w:line="240" w:lineRule="exact"/>
              <w:jc w:val="both"/>
              <w:rPr>
                <w:rFonts w:ascii="CordiaUPC" w:hAnsi="CordiaUPC" w:cs="CordiaUPC"/>
                <w:sz w:val="26"/>
                <w:szCs w:val="26"/>
              </w:rPr>
            </w:pPr>
            <w:r w:rsidRPr="00D00DA5">
              <w:rPr>
                <w:rFonts w:ascii="CordiaUPC" w:hAnsi="CordiaUPC" w:cs="CordiaUPC" w:hint="cs"/>
                <w:sz w:val="26"/>
                <w:szCs w:val="26"/>
              </w:rPr>
              <w:t>In the case that the calculation of the offering price in any offering is lower than the par value of the ordinary shares of the Bank, the Bank is required to offer newly issued shares to the employees under TMB TSRP 2020 Project at the price equivalent to the par value of the ordinary shares of the Bank.</w:t>
            </w:r>
          </w:p>
        </w:tc>
      </w:tr>
      <w:tr w:rsidR="00F63408" w:rsidRPr="00D00DA5" w14:paraId="0B58AC62" w14:textId="77777777" w:rsidTr="00A35204">
        <w:tc>
          <w:tcPr>
            <w:tcW w:w="3078" w:type="dxa"/>
          </w:tcPr>
          <w:p w14:paraId="76FB8C05" w14:textId="77777777" w:rsidR="00F63408" w:rsidRPr="00D00DA5" w:rsidRDefault="00F63408" w:rsidP="00D00DA5">
            <w:pPr>
              <w:spacing w:line="240" w:lineRule="exact"/>
              <w:ind w:left="162" w:hanging="162"/>
              <w:rPr>
                <w:rFonts w:ascii="CordiaUPC" w:hAnsi="CordiaUPC" w:cs="CordiaUPC"/>
                <w:sz w:val="26"/>
                <w:szCs w:val="26"/>
              </w:rPr>
            </w:pPr>
          </w:p>
        </w:tc>
        <w:tc>
          <w:tcPr>
            <w:tcW w:w="6372" w:type="dxa"/>
          </w:tcPr>
          <w:p w14:paraId="2B3780E5" w14:textId="77777777" w:rsidR="00F63408" w:rsidRPr="00D00DA5" w:rsidRDefault="00F63408" w:rsidP="00D00DA5">
            <w:pPr>
              <w:spacing w:line="240" w:lineRule="exact"/>
              <w:jc w:val="both"/>
              <w:rPr>
                <w:rFonts w:ascii="CordiaUPC" w:hAnsi="CordiaUPC" w:cs="CordiaUPC"/>
                <w:sz w:val="26"/>
                <w:szCs w:val="26"/>
              </w:rPr>
            </w:pPr>
          </w:p>
        </w:tc>
      </w:tr>
      <w:tr w:rsidR="00F63408" w:rsidRPr="00D00DA5" w14:paraId="677C7667" w14:textId="77777777" w:rsidTr="00A35204">
        <w:tc>
          <w:tcPr>
            <w:tcW w:w="3078" w:type="dxa"/>
          </w:tcPr>
          <w:p w14:paraId="63D9E140" w14:textId="77777777" w:rsidR="00F63408" w:rsidRPr="00D00DA5" w:rsidRDefault="00F63408" w:rsidP="00D00DA5">
            <w:pPr>
              <w:spacing w:line="240" w:lineRule="exact"/>
              <w:ind w:left="162" w:hanging="162"/>
              <w:rPr>
                <w:rFonts w:ascii="CordiaUPC" w:hAnsi="CordiaUPC" w:cs="CordiaUPC"/>
                <w:sz w:val="26"/>
                <w:szCs w:val="26"/>
              </w:rPr>
            </w:pPr>
            <w:r w:rsidRPr="00D00DA5">
              <w:rPr>
                <w:rFonts w:ascii="CordiaUPC" w:hAnsi="CordiaUPC" w:cs="CordiaUPC" w:hint="cs"/>
                <w:sz w:val="26"/>
                <w:szCs w:val="26"/>
              </w:rPr>
              <w:t>Condition of subscription for the newly issued shares:</w:t>
            </w:r>
          </w:p>
        </w:tc>
        <w:tc>
          <w:tcPr>
            <w:tcW w:w="6372" w:type="dxa"/>
          </w:tcPr>
          <w:p w14:paraId="38A33030" w14:textId="2BAF237E" w:rsidR="00F63408" w:rsidRPr="00D00DA5" w:rsidRDefault="008061A0" w:rsidP="00D00DA5">
            <w:pPr>
              <w:spacing w:line="240" w:lineRule="exact"/>
              <w:jc w:val="both"/>
              <w:rPr>
                <w:rFonts w:ascii="CordiaUPC" w:hAnsi="CordiaUPC" w:cs="CordiaUPC"/>
                <w:sz w:val="26"/>
                <w:szCs w:val="26"/>
              </w:rPr>
            </w:pPr>
            <w:r w:rsidRPr="00D00DA5">
              <w:rPr>
                <w:rFonts w:ascii="CordiaUPC" w:hAnsi="CordiaUPC" w:cs="CordiaUPC" w:hint="cs"/>
                <w:sz w:val="26"/>
                <w:szCs w:val="26"/>
              </w:rPr>
              <w:t xml:space="preserve">The employees under TMB TSRP 2020 who will subscribe for the newly issued shares shall be employees of TMB or </w:t>
            </w:r>
            <w:proofErr w:type="spellStart"/>
            <w:r w:rsidRPr="00D00DA5">
              <w:rPr>
                <w:rFonts w:ascii="CordiaUPC" w:hAnsi="CordiaUPC" w:cs="CordiaUPC" w:hint="cs"/>
                <w:sz w:val="26"/>
                <w:szCs w:val="26"/>
              </w:rPr>
              <w:t>Thanachart</w:t>
            </w:r>
            <w:proofErr w:type="spellEnd"/>
            <w:r w:rsidRPr="00D00DA5">
              <w:rPr>
                <w:rFonts w:ascii="CordiaUPC" w:hAnsi="CordiaUPC" w:cs="CordiaUPC" w:hint="cs"/>
                <w:sz w:val="26"/>
                <w:szCs w:val="26"/>
              </w:rPr>
              <w:t xml:space="preserve"> Bank as of the subscription date of such newly issued shares (the rights for employees who retire pursuant to the Bank’s regulation or death are still retained).</w:t>
            </w:r>
          </w:p>
        </w:tc>
      </w:tr>
    </w:tbl>
    <w:p w14:paraId="7F718B3A" w14:textId="41F72A47" w:rsidR="000F37A9" w:rsidRPr="00D00DA5" w:rsidRDefault="000F37A9" w:rsidP="00D00DA5">
      <w:pPr>
        <w:tabs>
          <w:tab w:val="left" w:pos="540"/>
          <w:tab w:val="left" w:pos="1170"/>
          <w:tab w:val="right" w:pos="9360"/>
        </w:tabs>
        <w:spacing w:line="240" w:lineRule="exact"/>
        <w:ind w:right="9"/>
        <w:jc w:val="both"/>
        <w:rPr>
          <w:rFonts w:ascii="CordiaUPC" w:hAnsi="CordiaUPC" w:cs="CordiaUPC"/>
          <w:spacing w:val="-6"/>
          <w:sz w:val="26"/>
          <w:szCs w:val="26"/>
          <w:shd w:val="clear" w:color="auto" w:fill="FFFFFF"/>
        </w:rPr>
      </w:pPr>
    </w:p>
    <w:p w14:paraId="5C4FC57D" w14:textId="2335D644" w:rsidR="009862DA" w:rsidRPr="00D00DA5" w:rsidRDefault="009862DA" w:rsidP="00D00DA5">
      <w:pPr>
        <w:spacing w:line="240" w:lineRule="exact"/>
        <w:ind w:left="533" w:hanging="720"/>
        <w:rPr>
          <w:rFonts w:ascii="CordiaUPC" w:eastAsia="AngsanaNew" w:hAnsi="CordiaUPC" w:cs="CordiaUPC"/>
          <w:b/>
          <w:bCs/>
          <w:sz w:val="26"/>
          <w:szCs w:val="26"/>
          <w:lang w:bidi="th-TH"/>
        </w:rPr>
      </w:pPr>
      <w:r w:rsidRPr="00D00DA5">
        <w:rPr>
          <w:rFonts w:ascii="CordiaUPC" w:eastAsia="AngsanaNew" w:hAnsi="CordiaUPC" w:cs="CordiaUPC" w:hint="cs"/>
          <w:b/>
          <w:bCs/>
          <w:sz w:val="26"/>
          <w:szCs w:val="26"/>
          <w:lang w:bidi="th-TH"/>
        </w:rPr>
        <w:t>1</w:t>
      </w:r>
      <w:r w:rsidR="00EC256C">
        <w:rPr>
          <w:rFonts w:ascii="CordiaUPC" w:eastAsia="AngsanaNew" w:hAnsi="CordiaUPC" w:cs="CordiaUPC"/>
          <w:b/>
          <w:bCs/>
          <w:sz w:val="26"/>
          <w:szCs w:val="26"/>
          <w:lang w:bidi="th-TH"/>
        </w:rPr>
        <w:t>8</w:t>
      </w:r>
      <w:r w:rsidRPr="00D00DA5">
        <w:rPr>
          <w:rFonts w:ascii="CordiaUPC" w:eastAsia="AngsanaNew" w:hAnsi="CordiaUPC" w:cs="CordiaUPC" w:hint="cs"/>
          <w:b/>
          <w:bCs/>
          <w:sz w:val="26"/>
          <w:szCs w:val="26"/>
          <w:lang w:bidi="th-TH"/>
        </w:rPr>
        <w:t>.1</w:t>
      </w:r>
      <w:r w:rsidRPr="00D00DA5">
        <w:rPr>
          <w:rFonts w:ascii="CordiaUPC" w:eastAsia="AngsanaNew" w:hAnsi="CordiaUPC" w:cs="CordiaUPC" w:hint="cs"/>
          <w:b/>
          <w:bCs/>
          <w:sz w:val="26"/>
          <w:szCs w:val="26"/>
          <w:cs/>
          <w:lang w:bidi="th-TH"/>
        </w:rPr>
        <w:tab/>
      </w:r>
      <w:r w:rsidRPr="00D00DA5">
        <w:rPr>
          <w:rFonts w:ascii="CordiaUPC" w:eastAsia="AngsanaNew" w:hAnsi="CordiaUPC" w:cs="CordiaUPC" w:hint="cs"/>
          <w:b/>
          <w:bCs/>
          <w:sz w:val="26"/>
          <w:szCs w:val="26"/>
          <w:lang w:bidi="th-TH"/>
        </w:rPr>
        <w:t xml:space="preserve">The first offering of new ordinary shares </w:t>
      </w:r>
    </w:p>
    <w:p w14:paraId="3273E783" w14:textId="77777777" w:rsidR="00553677" w:rsidRPr="00D00DA5" w:rsidRDefault="00553677" w:rsidP="00D00DA5">
      <w:pPr>
        <w:spacing w:line="240" w:lineRule="exact"/>
        <w:ind w:left="567"/>
        <w:jc w:val="thaiDistribute"/>
        <w:rPr>
          <w:rFonts w:ascii="CordiaUPC" w:eastAsia="AngsanaNew" w:hAnsi="CordiaUPC" w:cs="CordiaUPC"/>
          <w:sz w:val="26"/>
          <w:szCs w:val="26"/>
          <w:lang w:bidi="th-TH"/>
        </w:rPr>
      </w:pPr>
    </w:p>
    <w:p w14:paraId="0E6E9F09" w14:textId="77777777" w:rsidR="00613526" w:rsidRPr="00D00DA5" w:rsidRDefault="009862DA" w:rsidP="00D00DA5">
      <w:pPr>
        <w:spacing w:line="240" w:lineRule="exact"/>
        <w:ind w:left="567"/>
        <w:jc w:val="thaiDistribute"/>
        <w:rPr>
          <w:rFonts w:ascii="CordiaUPC" w:eastAsia="AngsanaNew" w:hAnsi="CordiaUPC" w:cs="CordiaUPC"/>
          <w:sz w:val="26"/>
          <w:szCs w:val="26"/>
          <w:lang w:bidi="th-TH"/>
        </w:rPr>
      </w:pPr>
      <w:r w:rsidRPr="00D00DA5">
        <w:rPr>
          <w:rFonts w:ascii="CordiaUPC" w:eastAsia="AngsanaNew" w:hAnsi="CordiaUPC" w:cs="CordiaUPC" w:hint="cs"/>
          <w:sz w:val="26"/>
          <w:szCs w:val="26"/>
          <w:lang w:bidi="th-TH"/>
        </w:rPr>
        <w:t>On 15 September 2020, the Bank made a first offering of 50,062,500 ordinary shares with a par value of Baht 0.95 per share to its employees, at a price of Baht</w:t>
      </w:r>
      <w:r w:rsidR="00AB7D4D" w:rsidRPr="00D00DA5">
        <w:rPr>
          <w:rFonts w:ascii="CordiaUPC" w:eastAsia="AngsanaNew" w:hAnsi="CordiaUPC" w:cs="CordiaUPC" w:hint="cs"/>
          <w:sz w:val="26"/>
          <w:szCs w:val="26"/>
          <w:lang w:bidi="th-TH"/>
        </w:rPr>
        <w:t xml:space="preserve"> </w:t>
      </w:r>
      <w:r w:rsidRPr="00D00DA5">
        <w:rPr>
          <w:rFonts w:ascii="CordiaUPC" w:eastAsia="AngsanaNew" w:hAnsi="CordiaUPC" w:cs="CordiaUPC" w:hint="cs"/>
          <w:sz w:val="26"/>
          <w:szCs w:val="26"/>
          <w:lang w:bidi="th-TH"/>
        </w:rPr>
        <w:t xml:space="preserve">0.95 per share. </w:t>
      </w:r>
      <w:r w:rsidR="00613526" w:rsidRPr="00D00DA5">
        <w:rPr>
          <w:rFonts w:ascii="CordiaUPC" w:eastAsia="AngsanaNew" w:hAnsi="CordiaUPC" w:cs="CordiaUPC" w:hint="cs"/>
          <w:sz w:val="26"/>
          <w:szCs w:val="26"/>
          <w:lang w:bidi="th-TH"/>
        </w:rPr>
        <w:t>Details were as follows:</w:t>
      </w:r>
    </w:p>
    <w:p w14:paraId="2752182A" w14:textId="77777777" w:rsidR="00613526" w:rsidRPr="00613526" w:rsidRDefault="00613526" w:rsidP="00553677">
      <w:pPr>
        <w:spacing w:line="240" w:lineRule="atLeast"/>
        <w:ind w:left="567"/>
        <w:jc w:val="thaiDistribute"/>
        <w:rPr>
          <w:rFonts w:eastAsia="AngsanaNew" w:cs="Times New Roman"/>
          <w:szCs w:val="22"/>
          <w:lang w:bidi="th-TH"/>
        </w:rPr>
      </w:pPr>
    </w:p>
    <w:tbl>
      <w:tblPr>
        <w:tblW w:w="9558" w:type="dxa"/>
        <w:tblInd w:w="459" w:type="dxa"/>
        <w:tblLayout w:type="fixed"/>
        <w:tblLook w:val="0000" w:firstRow="0" w:lastRow="0" w:firstColumn="0" w:lastColumn="0" w:noHBand="0" w:noVBand="0"/>
      </w:tblPr>
      <w:tblGrid>
        <w:gridCol w:w="2151"/>
        <w:gridCol w:w="1350"/>
        <w:gridCol w:w="1449"/>
        <w:gridCol w:w="1369"/>
        <w:gridCol w:w="1610"/>
        <w:gridCol w:w="1629"/>
      </w:tblGrid>
      <w:tr w:rsidR="00613526" w:rsidRPr="00D00DA5" w14:paraId="632EE258" w14:textId="77777777" w:rsidTr="00AD79CA">
        <w:tc>
          <w:tcPr>
            <w:tcW w:w="1126" w:type="pct"/>
            <w:vAlign w:val="bottom"/>
          </w:tcPr>
          <w:p w14:paraId="4A482894" w14:textId="49E47F71" w:rsidR="00613526" w:rsidRPr="00D00DA5" w:rsidRDefault="00613526" w:rsidP="00D00DA5">
            <w:pPr>
              <w:overflowPunct w:val="0"/>
              <w:autoSpaceDE w:val="0"/>
              <w:autoSpaceDN w:val="0"/>
              <w:adjustRightInd w:val="0"/>
              <w:spacing w:line="240" w:lineRule="exact"/>
              <w:ind w:right="-3"/>
              <w:jc w:val="center"/>
              <w:textAlignment w:val="baseline"/>
              <w:rPr>
                <w:rFonts w:ascii="CordiaUPC" w:eastAsia="Times New Roman" w:hAnsi="CordiaUPC" w:cs="CordiaUPC"/>
                <w:sz w:val="24"/>
                <w:szCs w:val="24"/>
                <w:cs/>
              </w:rPr>
            </w:pPr>
            <w:r w:rsidRPr="00D00DA5">
              <w:rPr>
                <w:rFonts w:ascii="CordiaUPC" w:eastAsia="Times New Roman" w:hAnsi="CordiaUPC" w:cs="CordiaUPC" w:hint="cs"/>
                <w:sz w:val="24"/>
                <w:szCs w:val="24"/>
              </w:rPr>
              <w:t>The offering of new ordinary shares</w:t>
            </w:r>
          </w:p>
        </w:tc>
        <w:tc>
          <w:tcPr>
            <w:tcW w:w="706" w:type="pct"/>
          </w:tcPr>
          <w:p w14:paraId="4118F89D" w14:textId="77777777" w:rsidR="00613526" w:rsidRPr="00D00DA5" w:rsidRDefault="00613526" w:rsidP="00D00DA5">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737FE237" w14:textId="77777777" w:rsidR="00613526" w:rsidRPr="00D00DA5" w:rsidRDefault="00613526" w:rsidP="00D00DA5">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4C9E7EB9" w14:textId="77777777" w:rsidR="00613526" w:rsidRPr="00D00DA5" w:rsidRDefault="00613526" w:rsidP="00D00DA5">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2BEF94B7" w14:textId="77777777" w:rsidR="00613526" w:rsidRPr="00D00DA5" w:rsidRDefault="00613526" w:rsidP="00D00DA5">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154AA8AE" w14:textId="77705812" w:rsidR="00613526" w:rsidRPr="00D00DA5" w:rsidRDefault="00613526" w:rsidP="00D00DA5">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r w:rsidRPr="00D00DA5">
              <w:rPr>
                <w:rFonts w:ascii="CordiaUPC" w:eastAsia="Times New Roman" w:hAnsi="CordiaUPC" w:cs="CordiaUPC" w:hint="cs"/>
                <w:sz w:val="24"/>
                <w:szCs w:val="24"/>
                <w:lang w:eastAsia="x-none"/>
              </w:rPr>
              <w:t>Par value</w:t>
            </w:r>
          </w:p>
        </w:tc>
        <w:tc>
          <w:tcPr>
            <w:tcW w:w="758" w:type="pct"/>
          </w:tcPr>
          <w:p w14:paraId="3AF72612" w14:textId="77777777" w:rsidR="00613526" w:rsidRPr="00D00DA5" w:rsidRDefault="00613526" w:rsidP="00D00DA5">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5A061F88" w14:textId="77777777" w:rsidR="00613526" w:rsidRPr="00D00DA5" w:rsidRDefault="00613526" w:rsidP="00D00DA5">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44788A62" w14:textId="77777777" w:rsidR="00613526" w:rsidRPr="00D00DA5" w:rsidRDefault="00613526" w:rsidP="00D00DA5">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420633B2" w14:textId="77777777" w:rsidR="00613526" w:rsidRPr="00D00DA5" w:rsidRDefault="00613526" w:rsidP="00D00DA5">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00C1D88E" w14:textId="5F61B268" w:rsidR="00613526" w:rsidRPr="00D00DA5" w:rsidRDefault="00613526" w:rsidP="00D00DA5">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r w:rsidRPr="00D00DA5">
              <w:rPr>
                <w:rFonts w:ascii="CordiaUPC" w:eastAsia="Times New Roman" w:hAnsi="CordiaUPC" w:cs="CordiaUPC" w:hint="cs"/>
                <w:sz w:val="24"/>
                <w:szCs w:val="24"/>
                <w:lang w:eastAsia="x-none"/>
              </w:rPr>
              <w:t>Offering Price</w:t>
            </w:r>
          </w:p>
        </w:tc>
        <w:tc>
          <w:tcPr>
            <w:tcW w:w="716" w:type="pct"/>
          </w:tcPr>
          <w:p w14:paraId="76433A46" w14:textId="38D8E7CE" w:rsidR="00613526" w:rsidRPr="00D00DA5" w:rsidRDefault="00613526" w:rsidP="00D00DA5">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66DBB4FC" w14:textId="77777777" w:rsidR="00613526" w:rsidRPr="00D00DA5" w:rsidRDefault="00613526" w:rsidP="00D00DA5">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2A03C815" w14:textId="7E5DF9C0" w:rsidR="00613526" w:rsidRPr="00D00DA5" w:rsidRDefault="00613526" w:rsidP="00D00DA5">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r w:rsidRPr="00D00DA5">
              <w:rPr>
                <w:rFonts w:ascii="CordiaUPC" w:eastAsia="Times New Roman" w:hAnsi="CordiaUPC" w:cs="CordiaUPC" w:hint="cs"/>
                <w:sz w:val="24"/>
                <w:szCs w:val="24"/>
                <w:lang w:eastAsia="x-none"/>
              </w:rPr>
              <w:t>The offering of new ordinary shares</w:t>
            </w:r>
          </w:p>
        </w:tc>
        <w:tc>
          <w:tcPr>
            <w:tcW w:w="842" w:type="pct"/>
          </w:tcPr>
          <w:p w14:paraId="1FD722BF" w14:textId="77777777" w:rsidR="00613526" w:rsidRPr="00D00DA5" w:rsidRDefault="00613526" w:rsidP="00D00DA5">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4"/>
                <w:szCs w:val="24"/>
                <w:lang w:eastAsia="x-none"/>
              </w:rPr>
            </w:pPr>
          </w:p>
          <w:p w14:paraId="5276915F" w14:textId="5FF1528F" w:rsidR="00613526" w:rsidRPr="00D00DA5" w:rsidRDefault="00613526" w:rsidP="00D00DA5">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4"/>
                <w:szCs w:val="24"/>
                <w:lang w:eastAsia="x-none"/>
              </w:rPr>
            </w:pPr>
          </w:p>
          <w:p w14:paraId="47F90F9D" w14:textId="77777777" w:rsidR="00613526" w:rsidRPr="00D00DA5" w:rsidRDefault="00613526" w:rsidP="00D00DA5">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4"/>
                <w:szCs w:val="24"/>
                <w:lang w:eastAsia="x-none"/>
              </w:rPr>
            </w:pPr>
          </w:p>
          <w:p w14:paraId="4B100A50" w14:textId="2BB73516" w:rsidR="00613526" w:rsidRPr="00D00DA5" w:rsidRDefault="00613526" w:rsidP="00D00DA5">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4"/>
                <w:szCs w:val="24"/>
                <w:lang w:eastAsia="x-none"/>
              </w:rPr>
            </w:pPr>
            <w:r w:rsidRPr="00D00DA5">
              <w:rPr>
                <w:rFonts w:ascii="CordiaUPC" w:eastAsia="Times New Roman" w:hAnsi="CordiaUPC" w:cs="CordiaUPC" w:hint="cs"/>
                <w:spacing w:val="-4"/>
                <w:sz w:val="24"/>
                <w:szCs w:val="24"/>
                <w:lang w:eastAsia="x-none"/>
              </w:rPr>
              <w:t xml:space="preserve">Ordinary shares issued to employees </w:t>
            </w:r>
            <w:r w:rsidRPr="00D00DA5">
              <w:rPr>
                <w:rFonts w:ascii="CordiaUPC" w:eastAsia="Times New Roman" w:hAnsi="CordiaUPC" w:cs="CordiaUPC" w:hint="cs"/>
                <w:spacing w:val="-4"/>
                <w:sz w:val="24"/>
                <w:szCs w:val="24"/>
                <w:vertAlign w:val="superscript"/>
                <w:lang w:eastAsia="x-none"/>
              </w:rPr>
              <w:t>(1)</w:t>
            </w:r>
          </w:p>
        </w:tc>
        <w:tc>
          <w:tcPr>
            <w:tcW w:w="852" w:type="pct"/>
          </w:tcPr>
          <w:p w14:paraId="5657AE24" w14:textId="77777777" w:rsidR="00613526" w:rsidRPr="00D00DA5" w:rsidRDefault="00613526" w:rsidP="00D00DA5">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p>
          <w:p w14:paraId="41688E7B" w14:textId="449A3AC1" w:rsidR="00613526" w:rsidRPr="00D00DA5" w:rsidRDefault="00613526" w:rsidP="00D00DA5">
            <w:pPr>
              <w:overflowPunct w:val="0"/>
              <w:autoSpaceDE w:val="0"/>
              <w:autoSpaceDN w:val="0"/>
              <w:adjustRightInd w:val="0"/>
              <w:spacing w:line="240" w:lineRule="exact"/>
              <w:jc w:val="center"/>
              <w:textAlignment w:val="baseline"/>
              <w:rPr>
                <w:rFonts w:ascii="CordiaUPC" w:eastAsia="Times New Roman" w:hAnsi="CordiaUPC" w:cs="CordiaUPC"/>
                <w:sz w:val="24"/>
                <w:szCs w:val="24"/>
                <w:lang w:eastAsia="x-none"/>
              </w:rPr>
            </w:pPr>
            <w:r w:rsidRPr="00D00DA5">
              <w:rPr>
                <w:rFonts w:ascii="CordiaUPC" w:eastAsia="Times New Roman" w:hAnsi="CordiaUPC" w:cs="CordiaUPC" w:hint="cs"/>
                <w:sz w:val="24"/>
                <w:szCs w:val="24"/>
                <w:lang w:eastAsia="x-none"/>
              </w:rPr>
              <w:t>Balance of new ordinary shares unissued as at 3</w:t>
            </w:r>
            <w:r w:rsidR="00676715">
              <w:rPr>
                <w:rFonts w:ascii="CordiaUPC" w:eastAsia="Times New Roman" w:hAnsi="CordiaUPC" w:cs="CordiaUPC"/>
                <w:sz w:val="24"/>
                <w:szCs w:val="24"/>
                <w:lang w:eastAsia="x-none"/>
              </w:rPr>
              <w:t>1</w:t>
            </w:r>
            <w:r w:rsidRPr="00D00DA5">
              <w:rPr>
                <w:rFonts w:ascii="CordiaUPC" w:eastAsia="Times New Roman" w:hAnsi="CordiaUPC" w:cs="CordiaUPC" w:hint="cs"/>
                <w:sz w:val="24"/>
                <w:szCs w:val="24"/>
                <w:lang w:eastAsia="x-none"/>
              </w:rPr>
              <w:t xml:space="preserve"> </w:t>
            </w:r>
            <w:r w:rsidR="00676715">
              <w:rPr>
                <w:rFonts w:ascii="CordiaUPC" w:eastAsia="Times New Roman" w:hAnsi="CordiaUPC" w:cs="CordiaUPC"/>
                <w:sz w:val="24"/>
                <w:szCs w:val="24"/>
                <w:lang w:eastAsia="x-none"/>
              </w:rPr>
              <w:t>March</w:t>
            </w:r>
            <w:r w:rsidRPr="00D00DA5">
              <w:rPr>
                <w:rFonts w:ascii="CordiaUPC" w:eastAsia="Times New Roman" w:hAnsi="CordiaUPC" w:cs="CordiaUPC" w:hint="cs"/>
                <w:sz w:val="24"/>
                <w:szCs w:val="24"/>
                <w:lang w:eastAsia="x-none"/>
              </w:rPr>
              <w:t xml:space="preserve"> 202</w:t>
            </w:r>
            <w:r w:rsidR="00676715">
              <w:rPr>
                <w:rFonts w:ascii="CordiaUPC" w:eastAsia="Times New Roman" w:hAnsi="CordiaUPC" w:cs="CordiaUPC"/>
                <w:sz w:val="24"/>
                <w:szCs w:val="24"/>
                <w:lang w:eastAsia="x-none"/>
              </w:rPr>
              <w:t>1</w:t>
            </w:r>
          </w:p>
        </w:tc>
      </w:tr>
      <w:tr w:rsidR="00613526" w:rsidRPr="00D00DA5" w14:paraId="473A5540" w14:textId="77777777" w:rsidTr="00AD79CA">
        <w:tc>
          <w:tcPr>
            <w:tcW w:w="1126" w:type="pct"/>
            <w:vAlign w:val="bottom"/>
          </w:tcPr>
          <w:p w14:paraId="18AE25C2" w14:textId="77777777" w:rsidR="00613526" w:rsidRPr="00D00DA5" w:rsidRDefault="00613526" w:rsidP="00D00DA5">
            <w:pPr>
              <w:overflowPunct w:val="0"/>
              <w:autoSpaceDE w:val="0"/>
              <w:autoSpaceDN w:val="0"/>
              <w:adjustRightInd w:val="0"/>
              <w:spacing w:line="240" w:lineRule="exact"/>
              <w:ind w:right="-3"/>
              <w:jc w:val="center"/>
              <w:textAlignment w:val="baseline"/>
              <w:rPr>
                <w:rFonts w:ascii="CordiaUPC" w:eastAsia="Times New Roman" w:hAnsi="CordiaUPC" w:cs="CordiaUPC"/>
                <w:spacing w:val="-6"/>
                <w:sz w:val="24"/>
                <w:szCs w:val="24"/>
                <w:cs/>
              </w:rPr>
            </w:pPr>
          </w:p>
        </w:tc>
        <w:tc>
          <w:tcPr>
            <w:tcW w:w="1464" w:type="pct"/>
            <w:gridSpan w:val="2"/>
          </w:tcPr>
          <w:p w14:paraId="6BEB4A82" w14:textId="1F3EF654" w:rsidR="00613526" w:rsidRPr="00D00DA5" w:rsidRDefault="00613526" w:rsidP="00D00DA5">
            <w:pPr>
              <w:overflowPunct w:val="0"/>
              <w:autoSpaceDE w:val="0"/>
              <w:autoSpaceDN w:val="0"/>
              <w:adjustRightInd w:val="0"/>
              <w:spacing w:line="240" w:lineRule="exact"/>
              <w:jc w:val="center"/>
              <w:textAlignment w:val="baseline"/>
              <w:rPr>
                <w:rFonts w:ascii="CordiaUPC" w:eastAsia="Times New Roman" w:hAnsi="CordiaUPC" w:cs="CordiaUPC"/>
                <w:i/>
                <w:iCs/>
                <w:spacing w:val="-6"/>
                <w:sz w:val="24"/>
                <w:szCs w:val="24"/>
                <w:lang w:eastAsia="x-none"/>
              </w:rPr>
            </w:pPr>
            <w:r w:rsidRPr="00D00DA5">
              <w:rPr>
                <w:rFonts w:ascii="CordiaUPC" w:eastAsia="Times New Roman" w:hAnsi="CordiaUPC" w:cs="CordiaUPC" w:hint="cs"/>
                <w:i/>
                <w:iCs/>
                <w:spacing w:val="-6"/>
                <w:sz w:val="24"/>
                <w:szCs w:val="24"/>
                <w:lang w:eastAsia="x-none"/>
              </w:rPr>
              <w:t>(Baht/ shares)</w:t>
            </w:r>
          </w:p>
        </w:tc>
        <w:tc>
          <w:tcPr>
            <w:tcW w:w="716" w:type="pct"/>
          </w:tcPr>
          <w:p w14:paraId="3C963E8F" w14:textId="77777777" w:rsidR="00613526" w:rsidRPr="00D00DA5" w:rsidRDefault="00613526" w:rsidP="00D00DA5">
            <w:pPr>
              <w:overflowPunct w:val="0"/>
              <w:autoSpaceDE w:val="0"/>
              <w:autoSpaceDN w:val="0"/>
              <w:adjustRightInd w:val="0"/>
              <w:spacing w:line="240" w:lineRule="exact"/>
              <w:jc w:val="center"/>
              <w:textAlignment w:val="baseline"/>
              <w:rPr>
                <w:rFonts w:ascii="CordiaUPC" w:eastAsia="Times New Roman" w:hAnsi="CordiaUPC" w:cs="CordiaUPC"/>
                <w:i/>
                <w:iCs/>
                <w:spacing w:val="-6"/>
                <w:sz w:val="24"/>
                <w:szCs w:val="24"/>
                <w:lang w:eastAsia="x-none"/>
              </w:rPr>
            </w:pPr>
          </w:p>
        </w:tc>
        <w:tc>
          <w:tcPr>
            <w:tcW w:w="842" w:type="pct"/>
          </w:tcPr>
          <w:p w14:paraId="6AEACBFD" w14:textId="246AAFE6" w:rsidR="00613526" w:rsidRPr="00D00DA5" w:rsidRDefault="00613526" w:rsidP="00D00DA5">
            <w:pPr>
              <w:overflowPunct w:val="0"/>
              <w:autoSpaceDE w:val="0"/>
              <w:autoSpaceDN w:val="0"/>
              <w:adjustRightInd w:val="0"/>
              <w:spacing w:line="240" w:lineRule="exact"/>
              <w:jc w:val="center"/>
              <w:textAlignment w:val="baseline"/>
              <w:rPr>
                <w:rFonts w:ascii="CordiaUPC" w:eastAsia="Times New Roman" w:hAnsi="CordiaUPC" w:cs="CordiaUPC"/>
                <w:i/>
                <w:iCs/>
                <w:spacing w:val="-6"/>
                <w:sz w:val="24"/>
                <w:szCs w:val="24"/>
                <w:lang w:eastAsia="x-none"/>
              </w:rPr>
            </w:pPr>
            <w:r w:rsidRPr="00D00DA5">
              <w:rPr>
                <w:rFonts w:ascii="CordiaUPC" w:eastAsia="Times New Roman" w:hAnsi="CordiaUPC" w:cs="CordiaUPC" w:hint="cs"/>
                <w:i/>
                <w:iCs/>
                <w:spacing w:val="-6"/>
                <w:sz w:val="24"/>
                <w:szCs w:val="24"/>
                <w:lang w:eastAsia="x-none"/>
              </w:rPr>
              <w:t>(shares)</w:t>
            </w:r>
          </w:p>
        </w:tc>
        <w:tc>
          <w:tcPr>
            <w:tcW w:w="852" w:type="pct"/>
          </w:tcPr>
          <w:p w14:paraId="4CA09328" w14:textId="77777777" w:rsidR="00613526" w:rsidRPr="00D00DA5" w:rsidRDefault="00613526" w:rsidP="00D00DA5">
            <w:pPr>
              <w:overflowPunct w:val="0"/>
              <w:autoSpaceDE w:val="0"/>
              <w:autoSpaceDN w:val="0"/>
              <w:adjustRightInd w:val="0"/>
              <w:spacing w:line="240" w:lineRule="exact"/>
              <w:jc w:val="center"/>
              <w:textAlignment w:val="baseline"/>
              <w:rPr>
                <w:rFonts w:ascii="CordiaUPC" w:eastAsia="Times New Roman" w:hAnsi="CordiaUPC" w:cs="CordiaUPC"/>
                <w:spacing w:val="-6"/>
                <w:sz w:val="24"/>
                <w:szCs w:val="24"/>
                <w:lang w:eastAsia="x-none"/>
              </w:rPr>
            </w:pPr>
          </w:p>
        </w:tc>
      </w:tr>
      <w:tr w:rsidR="00613526" w:rsidRPr="00D00DA5" w14:paraId="2FA6EEBF" w14:textId="77777777" w:rsidTr="00AD79CA">
        <w:tc>
          <w:tcPr>
            <w:tcW w:w="1126" w:type="pct"/>
            <w:vAlign w:val="bottom"/>
          </w:tcPr>
          <w:p w14:paraId="23E54B6C" w14:textId="4BA9C47E" w:rsidR="00613526" w:rsidRPr="00D00DA5" w:rsidRDefault="00613526" w:rsidP="00D00DA5">
            <w:pPr>
              <w:overflowPunct w:val="0"/>
              <w:autoSpaceDE w:val="0"/>
              <w:autoSpaceDN w:val="0"/>
              <w:adjustRightInd w:val="0"/>
              <w:spacing w:line="240" w:lineRule="exact"/>
              <w:ind w:right="-3"/>
              <w:textAlignment w:val="baseline"/>
              <w:rPr>
                <w:rFonts w:ascii="CordiaUPC" w:eastAsia="Times New Roman" w:hAnsi="CordiaUPC" w:cs="CordiaUPC"/>
                <w:spacing w:val="-6"/>
                <w:sz w:val="24"/>
                <w:szCs w:val="24"/>
              </w:rPr>
            </w:pPr>
            <w:r w:rsidRPr="00D00DA5">
              <w:rPr>
                <w:rFonts w:ascii="CordiaUPC" w:eastAsia="Times New Roman" w:hAnsi="CordiaUPC" w:cs="CordiaUPC" w:hint="cs"/>
                <w:spacing w:val="-6"/>
                <w:sz w:val="24"/>
                <w:szCs w:val="24"/>
              </w:rPr>
              <w:t>The first offering, 2020</w:t>
            </w:r>
          </w:p>
        </w:tc>
        <w:tc>
          <w:tcPr>
            <w:tcW w:w="706" w:type="pct"/>
          </w:tcPr>
          <w:p w14:paraId="2E8B398A" w14:textId="77777777" w:rsidR="00613526" w:rsidRPr="00D00DA5" w:rsidRDefault="00613526" w:rsidP="00D00DA5">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D00DA5">
              <w:rPr>
                <w:rFonts w:ascii="CordiaUPC" w:eastAsia="Times New Roman" w:hAnsi="CordiaUPC" w:cs="CordiaUPC" w:hint="cs"/>
                <w:spacing w:val="-6"/>
                <w:sz w:val="24"/>
                <w:szCs w:val="24"/>
                <w:lang w:eastAsia="x-none"/>
              </w:rPr>
              <w:t>0.95</w:t>
            </w:r>
          </w:p>
        </w:tc>
        <w:tc>
          <w:tcPr>
            <w:tcW w:w="758" w:type="pct"/>
          </w:tcPr>
          <w:p w14:paraId="2E2B2BAA" w14:textId="77777777" w:rsidR="00613526" w:rsidRPr="00D00DA5" w:rsidRDefault="00613526" w:rsidP="00D00DA5">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D00DA5">
              <w:rPr>
                <w:rFonts w:ascii="CordiaUPC" w:eastAsia="Times New Roman" w:hAnsi="CordiaUPC" w:cs="CordiaUPC" w:hint="cs"/>
                <w:spacing w:val="-6"/>
                <w:sz w:val="24"/>
                <w:szCs w:val="24"/>
                <w:lang w:eastAsia="x-none"/>
              </w:rPr>
              <w:t>0.95</w:t>
            </w:r>
          </w:p>
        </w:tc>
        <w:tc>
          <w:tcPr>
            <w:tcW w:w="716" w:type="pct"/>
          </w:tcPr>
          <w:p w14:paraId="4936EC01" w14:textId="77777777" w:rsidR="00613526" w:rsidRPr="00D00DA5" w:rsidRDefault="00613526" w:rsidP="00D00DA5">
            <w:pPr>
              <w:tabs>
                <w:tab w:val="decimal" w:pos="1050"/>
              </w:tabs>
              <w:overflowPunct w:val="0"/>
              <w:autoSpaceDE w:val="0"/>
              <w:autoSpaceDN w:val="0"/>
              <w:adjustRightInd w:val="0"/>
              <w:spacing w:line="240" w:lineRule="exact"/>
              <w:ind w:right="-80"/>
              <w:textAlignment w:val="baseline"/>
              <w:rPr>
                <w:rFonts w:ascii="CordiaUPC" w:eastAsia="Times New Roman" w:hAnsi="CordiaUPC" w:cs="CordiaUPC"/>
                <w:spacing w:val="-6"/>
                <w:sz w:val="24"/>
                <w:szCs w:val="24"/>
                <w:lang w:eastAsia="x-none"/>
              </w:rPr>
            </w:pPr>
            <w:r w:rsidRPr="00D00DA5">
              <w:rPr>
                <w:rFonts w:ascii="CordiaUPC" w:eastAsia="Times New Roman" w:hAnsi="CordiaUPC" w:cs="CordiaUPC" w:hint="cs"/>
                <w:spacing w:val="-6"/>
                <w:sz w:val="24"/>
                <w:szCs w:val="24"/>
                <w:lang w:eastAsia="x-none"/>
              </w:rPr>
              <w:t>198,750,000</w:t>
            </w:r>
          </w:p>
        </w:tc>
        <w:tc>
          <w:tcPr>
            <w:tcW w:w="842" w:type="pct"/>
          </w:tcPr>
          <w:p w14:paraId="5B08B4A2" w14:textId="77777777" w:rsidR="00613526" w:rsidRPr="00D00DA5" w:rsidRDefault="00613526" w:rsidP="00D00DA5">
            <w:pPr>
              <w:tabs>
                <w:tab w:val="decimal" w:pos="1066"/>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D00DA5">
              <w:rPr>
                <w:rFonts w:ascii="CordiaUPC" w:eastAsia="Times New Roman" w:hAnsi="CordiaUPC" w:cs="CordiaUPC" w:hint="cs"/>
                <w:spacing w:val="-6"/>
                <w:sz w:val="24"/>
                <w:szCs w:val="24"/>
                <w:lang w:eastAsia="x-none"/>
              </w:rPr>
              <w:t>(50,062,500)</w:t>
            </w:r>
          </w:p>
        </w:tc>
        <w:tc>
          <w:tcPr>
            <w:tcW w:w="852" w:type="pct"/>
          </w:tcPr>
          <w:p w14:paraId="7806959F" w14:textId="6F29D669" w:rsidR="00613526" w:rsidRPr="001C6878" w:rsidRDefault="00D2432D" w:rsidP="00D00DA5">
            <w:pPr>
              <w:tabs>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4"/>
                <w:szCs w:val="24"/>
                <w:highlight w:val="yellow"/>
                <w:lang w:eastAsia="x-none"/>
              </w:rPr>
            </w:pPr>
            <w:r w:rsidRPr="003A086F">
              <w:rPr>
                <w:rFonts w:ascii="CordiaUPC" w:eastAsia="Times New Roman" w:hAnsi="CordiaUPC" w:cs="CordiaUPC" w:hint="cs"/>
                <w:spacing w:val="-6"/>
                <w:sz w:val="26"/>
                <w:szCs w:val="26"/>
                <w:lang w:eastAsia="x-none"/>
              </w:rPr>
              <w:t>148,687,500</w:t>
            </w:r>
          </w:p>
        </w:tc>
      </w:tr>
    </w:tbl>
    <w:p w14:paraId="3221E423" w14:textId="77777777" w:rsidR="00613526" w:rsidRPr="00D00DA5" w:rsidRDefault="00613526" w:rsidP="00D00DA5">
      <w:pPr>
        <w:autoSpaceDE w:val="0"/>
        <w:autoSpaceDN w:val="0"/>
        <w:adjustRightInd w:val="0"/>
        <w:spacing w:line="240" w:lineRule="exact"/>
        <w:ind w:left="540"/>
        <w:jc w:val="thaiDistribute"/>
        <w:rPr>
          <w:rFonts w:ascii="CordiaUPC" w:eastAsia="AngsanaNew" w:hAnsi="CordiaUPC" w:cs="CordiaUPC"/>
          <w:sz w:val="24"/>
          <w:szCs w:val="24"/>
        </w:rPr>
      </w:pPr>
    </w:p>
    <w:p w14:paraId="5939E8E2" w14:textId="4DE86784" w:rsidR="00613526" w:rsidRPr="00D00DA5" w:rsidRDefault="00613526" w:rsidP="00D00DA5">
      <w:pPr>
        <w:tabs>
          <w:tab w:val="left" w:pos="810"/>
        </w:tabs>
        <w:autoSpaceDE w:val="0"/>
        <w:autoSpaceDN w:val="0"/>
        <w:adjustRightInd w:val="0"/>
        <w:spacing w:line="240" w:lineRule="exact"/>
        <w:ind w:left="540"/>
        <w:jc w:val="thaiDistribute"/>
        <w:rPr>
          <w:rFonts w:ascii="CordiaUPC" w:eastAsia="AngsanaNew" w:hAnsi="CordiaUPC" w:cs="CordiaUPC"/>
          <w:szCs w:val="22"/>
          <w:cs/>
        </w:rPr>
      </w:pPr>
      <w:r w:rsidRPr="00D00DA5">
        <w:rPr>
          <w:rFonts w:ascii="CordiaUPC" w:eastAsia="Times New Roman" w:hAnsi="CordiaUPC" w:cs="CordiaUPC" w:hint="cs"/>
          <w:szCs w:val="22"/>
          <w:vertAlign w:val="superscript"/>
          <w:lang w:eastAsia="x-none"/>
        </w:rPr>
        <w:t>(1)</w:t>
      </w:r>
      <w:r w:rsidRPr="00D00DA5">
        <w:rPr>
          <w:rFonts w:ascii="CordiaUPC" w:eastAsia="AngsanaNew" w:hAnsi="CordiaUPC" w:cs="CordiaUPC" w:hint="cs"/>
          <w:szCs w:val="22"/>
          <w:cs/>
        </w:rPr>
        <w:tab/>
      </w:r>
      <w:r w:rsidRPr="00D00DA5">
        <w:rPr>
          <w:rFonts w:ascii="CordiaUPC" w:eastAsia="AngsanaNew" w:hAnsi="CordiaUPC" w:cs="CordiaUPC" w:hint="cs"/>
          <w:szCs w:val="22"/>
        </w:rPr>
        <w:t>The shares will be gradually issued on an annual basis over three years since the offering of such ordinary shares.</w:t>
      </w:r>
    </w:p>
    <w:p w14:paraId="721FF30F" w14:textId="5C7FF6A6" w:rsidR="00273B6C" w:rsidRDefault="00273B6C">
      <w:pPr>
        <w:spacing w:line="240" w:lineRule="auto"/>
        <w:rPr>
          <w:rFonts w:ascii="CordiaUPC" w:eastAsia="Times New Roman" w:hAnsi="CordiaUPC" w:cs="CordiaUPC"/>
          <w:sz w:val="26"/>
          <w:szCs w:val="26"/>
          <w:lang w:eastAsia="zh-CN"/>
        </w:rPr>
      </w:pPr>
    </w:p>
    <w:p w14:paraId="46580FE7" w14:textId="6B3CA771" w:rsidR="009862DA" w:rsidRPr="00676715" w:rsidRDefault="009862DA" w:rsidP="00676715">
      <w:pPr>
        <w:spacing w:line="240" w:lineRule="exact"/>
        <w:ind w:left="547" w:hanging="662"/>
        <w:jc w:val="both"/>
        <w:rPr>
          <w:rFonts w:ascii="CordiaUPC" w:eastAsia="Times New Roman" w:hAnsi="CordiaUPC" w:cs="CordiaUPC"/>
          <w:b/>
          <w:bCs/>
          <w:sz w:val="26"/>
          <w:szCs w:val="26"/>
          <w:lang w:bidi="th-TH"/>
        </w:rPr>
      </w:pPr>
      <w:r w:rsidRPr="00676715">
        <w:rPr>
          <w:rFonts w:ascii="CordiaUPC" w:eastAsia="Times New Roman" w:hAnsi="CordiaUPC" w:cs="CordiaUPC" w:hint="cs"/>
          <w:b/>
          <w:bCs/>
          <w:sz w:val="26"/>
          <w:szCs w:val="26"/>
          <w:lang w:val="en-US" w:bidi="th-TH"/>
        </w:rPr>
        <w:t>1</w:t>
      </w:r>
      <w:r w:rsidR="00EC256C">
        <w:rPr>
          <w:rFonts w:ascii="CordiaUPC" w:eastAsia="Times New Roman" w:hAnsi="CordiaUPC" w:cs="CordiaUPC"/>
          <w:b/>
          <w:bCs/>
          <w:sz w:val="26"/>
          <w:szCs w:val="26"/>
          <w:lang w:val="en-US" w:bidi="th-TH"/>
        </w:rPr>
        <w:t>8</w:t>
      </w:r>
      <w:r w:rsidRPr="00676715">
        <w:rPr>
          <w:rFonts w:ascii="CordiaUPC" w:eastAsia="Times New Roman" w:hAnsi="CordiaUPC" w:cs="CordiaUPC" w:hint="cs"/>
          <w:b/>
          <w:bCs/>
          <w:sz w:val="26"/>
          <w:szCs w:val="26"/>
          <w:lang w:val="en-US" w:bidi="th-TH"/>
        </w:rPr>
        <w:t xml:space="preserve">.2 </w:t>
      </w:r>
      <w:r w:rsidRPr="00676715">
        <w:rPr>
          <w:rFonts w:ascii="CordiaUPC" w:eastAsia="Times New Roman" w:hAnsi="CordiaUPC" w:cs="CordiaUPC" w:hint="cs"/>
          <w:b/>
          <w:bCs/>
          <w:sz w:val="26"/>
          <w:szCs w:val="26"/>
          <w:lang w:val="en-US" w:bidi="th-TH"/>
        </w:rPr>
        <w:tab/>
      </w:r>
      <w:r w:rsidRPr="00676715">
        <w:rPr>
          <w:rFonts w:ascii="CordiaUPC" w:eastAsia="AngsanaNew" w:hAnsi="CordiaUPC" w:cs="CordiaUPC" w:hint="cs"/>
          <w:b/>
          <w:bCs/>
          <w:sz w:val="26"/>
          <w:szCs w:val="26"/>
          <w:lang w:bidi="th-TH"/>
        </w:rPr>
        <w:t>Reconciliation of issued and paid-up ordinary share capital, share premium and other reserve - shared-based payments</w:t>
      </w:r>
      <w:r w:rsidRPr="00676715">
        <w:rPr>
          <w:rFonts w:ascii="CordiaUPC" w:eastAsia="Times New Roman" w:hAnsi="CordiaUPC" w:cs="CordiaUPC" w:hint="cs"/>
          <w:b/>
          <w:bCs/>
          <w:sz w:val="26"/>
          <w:szCs w:val="26"/>
          <w:lang w:bidi="th-TH"/>
        </w:rPr>
        <w:t xml:space="preserve"> </w:t>
      </w:r>
    </w:p>
    <w:p w14:paraId="4BF18716" w14:textId="77777777" w:rsidR="00553677" w:rsidRPr="00676715" w:rsidRDefault="00553677" w:rsidP="00676715">
      <w:pPr>
        <w:spacing w:line="240" w:lineRule="exact"/>
        <w:ind w:left="547" w:hanging="662"/>
        <w:rPr>
          <w:rFonts w:ascii="CordiaUPC" w:eastAsia="Times New Roman" w:hAnsi="CordiaUPC" w:cs="CordiaUPC"/>
          <w:b/>
          <w:bCs/>
          <w:sz w:val="26"/>
          <w:szCs w:val="26"/>
          <w:lang w:bidi="th-TH"/>
        </w:rPr>
      </w:pPr>
    </w:p>
    <w:tbl>
      <w:tblPr>
        <w:tblW w:w="8990" w:type="dxa"/>
        <w:tblInd w:w="459" w:type="dxa"/>
        <w:tblLayout w:type="fixed"/>
        <w:tblLook w:val="0000" w:firstRow="0" w:lastRow="0" w:firstColumn="0" w:lastColumn="0" w:noHBand="0" w:noVBand="0"/>
      </w:tblPr>
      <w:tblGrid>
        <w:gridCol w:w="3230"/>
        <w:gridCol w:w="1440"/>
        <w:gridCol w:w="1444"/>
        <w:gridCol w:w="1438"/>
        <w:gridCol w:w="1438"/>
      </w:tblGrid>
      <w:tr w:rsidR="009862DA" w:rsidRPr="00676715" w14:paraId="75A3E858" w14:textId="77777777" w:rsidTr="00410FBA">
        <w:tc>
          <w:tcPr>
            <w:tcW w:w="1796" w:type="pct"/>
            <w:vAlign w:val="bottom"/>
          </w:tcPr>
          <w:p w14:paraId="3B66E31D" w14:textId="77777777" w:rsidR="009862DA" w:rsidRPr="00676715" w:rsidRDefault="009862DA" w:rsidP="00676715">
            <w:pPr>
              <w:spacing w:line="240" w:lineRule="exact"/>
              <w:ind w:left="-107" w:right="-3" w:firstLine="107"/>
              <w:jc w:val="center"/>
              <w:rPr>
                <w:rFonts w:ascii="CordiaUPC" w:eastAsia="Times New Roman" w:hAnsi="CordiaUPC" w:cs="CordiaUPC"/>
                <w:sz w:val="26"/>
                <w:szCs w:val="26"/>
                <w:lang w:val="en-US" w:bidi="th-TH"/>
              </w:rPr>
            </w:pPr>
          </w:p>
        </w:tc>
        <w:tc>
          <w:tcPr>
            <w:tcW w:w="3204" w:type="pct"/>
            <w:gridSpan w:val="4"/>
            <w:vAlign w:val="bottom"/>
          </w:tcPr>
          <w:p w14:paraId="7523B356" w14:textId="170E3F5E" w:rsidR="009862DA" w:rsidRPr="00676715" w:rsidRDefault="009862DA" w:rsidP="00676715">
            <w:pPr>
              <w:spacing w:line="240" w:lineRule="exact"/>
              <w:jc w:val="center"/>
              <w:rPr>
                <w:rFonts w:ascii="CordiaUPC" w:eastAsia="Times New Roman" w:hAnsi="CordiaUPC" w:cs="CordiaUPC"/>
                <w:b/>
                <w:bCs/>
                <w:sz w:val="26"/>
                <w:szCs w:val="26"/>
                <w:cs/>
                <w:lang w:bidi="th-TH"/>
              </w:rPr>
            </w:pPr>
            <w:r w:rsidRPr="00676715">
              <w:rPr>
                <w:rFonts w:ascii="CordiaUPC" w:eastAsia="Times New Roman" w:hAnsi="CordiaUPC" w:cs="CordiaUPC" w:hint="cs"/>
                <w:b/>
                <w:bCs/>
                <w:sz w:val="26"/>
                <w:szCs w:val="26"/>
                <w:lang w:bidi="th-TH"/>
              </w:rPr>
              <w:t xml:space="preserve">Consolidated and </w:t>
            </w:r>
            <w:r w:rsidR="00410FBA" w:rsidRPr="00676715">
              <w:rPr>
                <w:rFonts w:ascii="CordiaUPC" w:eastAsia="Times New Roman" w:hAnsi="CordiaUPC" w:cs="CordiaUPC" w:hint="cs"/>
                <w:b/>
                <w:bCs/>
                <w:sz w:val="26"/>
                <w:szCs w:val="26"/>
                <w:lang w:bidi="th-TH"/>
              </w:rPr>
              <w:t>Bank only</w:t>
            </w:r>
          </w:p>
        </w:tc>
      </w:tr>
      <w:tr w:rsidR="009862DA" w:rsidRPr="00676715" w14:paraId="577063E9" w14:textId="77777777" w:rsidTr="00410FBA">
        <w:tc>
          <w:tcPr>
            <w:tcW w:w="1796" w:type="pct"/>
            <w:vAlign w:val="bottom"/>
          </w:tcPr>
          <w:p w14:paraId="2C156CC9" w14:textId="77777777" w:rsidR="009862DA" w:rsidRPr="00676715" w:rsidRDefault="009862DA" w:rsidP="00676715">
            <w:pPr>
              <w:spacing w:line="240" w:lineRule="exact"/>
              <w:ind w:left="-107" w:right="-3" w:firstLine="107"/>
              <w:jc w:val="center"/>
              <w:rPr>
                <w:rFonts w:ascii="CordiaUPC" w:eastAsia="Times New Roman" w:hAnsi="CordiaUPC" w:cs="CordiaUPC"/>
                <w:sz w:val="26"/>
                <w:szCs w:val="26"/>
                <w:lang w:val="en-US" w:bidi="th-TH"/>
              </w:rPr>
            </w:pPr>
          </w:p>
        </w:tc>
        <w:tc>
          <w:tcPr>
            <w:tcW w:w="3204" w:type="pct"/>
            <w:gridSpan w:val="4"/>
            <w:vAlign w:val="bottom"/>
          </w:tcPr>
          <w:p w14:paraId="4CFB1563" w14:textId="335C353F" w:rsidR="009862DA" w:rsidRPr="00676715" w:rsidRDefault="009862DA" w:rsidP="00676715">
            <w:pPr>
              <w:spacing w:line="240" w:lineRule="exact"/>
              <w:ind w:right="-3"/>
              <w:jc w:val="center"/>
              <w:rPr>
                <w:rFonts w:ascii="CordiaUPC" w:eastAsia="Times New Roman" w:hAnsi="CordiaUPC" w:cs="CordiaUPC"/>
                <w:sz w:val="26"/>
                <w:szCs w:val="26"/>
                <w:lang w:bidi="th-TH"/>
              </w:rPr>
            </w:pPr>
            <w:r w:rsidRPr="00676715">
              <w:rPr>
                <w:rFonts w:ascii="CordiaUPC" w:eastAsia="Times New Roman" w:hAnsi="CordiaUPC" w:cs="CordiaUPC" w:hint="cs"/>
                <w:sz w:val="26"/>
                <w:szCs w:val="26"/>
                <w:lang w:bidi="th-TH"/>
              </w:rPr>
              <w:t xml:space="preserve">For the </w:t>
            </w:r>
            <w:r w:rsidR="00676715">
              <w:rPr>
                <w:rFonts w:ascii="CordiaUPC" w:eastAsia="Times New Roman" w:hAnsi="CordiaUPC" w:cs="CordiaUPC"/>
                <w:sz w:val="26"/>
                <w:szCs w:val="26"/>
                <w:lang w:bidi="th-TH"/>
              </w:rPr>
              <w:t>three</w:t>
            </w:r>
            <w:r w:rsidRPr="00676715">
              <w:rPr>
                <w:rFonts w:ascii="CordiaUPC" w:eastAsia="Times New Roman" w:hAnsi="CordiaUPC" w:cs="CordiaUPC" w:hint="cs"/>
                <w:sz w:val="26"/>
                <w:szCs w:val="26"/>
                <w:lang w:bidi="th-TH"/>
              </w:rPr>
              <w:t>-month period ended 3</w:t>
            </w:r>
            <w:r w:rsidR="00676715">
              <w:rPr>
                <w:rFonts w:ascii="CordiaUPC" w:eastAsia="Times New Roman" w:hAnsi="CordiaUPC" w:cs="CordiaUPC"/>
                <w:sz w:val="26"/>
                <w:szCs w:val="26"/>
                <w:lang w:bidi="th-TH"/>
              </w:rPr>
              <w:t>1</w:t>
            </w:r>
            <w:r w:rsidRPr="00676715">
              <w:rPr>
                <w:rFonts w:ascii="CordiaUPC" w:eastAsia="Times New Roman" w:hAnsi="CordiaUPC" w:cs="CordiaUPC" w:hint="cs"/>
                <w:sz w:val="26"/>
                <w:szCs w:val="26"/>
                <w:lang w:bidi="th-TH"/>
              </w:rPr>
              <w:t xml:space="preserve"> </w:t>
            </w:r>
            <w:r w:rsidR="00676715">
              <w:rPr>
                <w:rFonts w:ascii="CordiaUPC" w:eastAsia="Times New Roman" w:hAnsi="CordiaUPC" w:cs="CordiaUPC"/>
                <w:sz w:val="26"/>
                <w:szCs w:val="26"/>
                <w:lang w:bidi="th-TH"/>
              </w:rPr>
              <w:t>March</w:t>
            </w:r>
            <w:r w:rsidRPr="00676715">
              <w:rPr>
                <w:rFonts w:ascii="CordiaUPC" w:eastAsia="Times New Roman" w:hAnsi="CordiaUPC" w:cs="CordiaUPC" w:hint="cs"/>
                <w:sz w:val="26"/>
                <w:szCs w:val="26"/>
                <w:lang w:bidi="th-TH"/>
              </w:rPr>
              <w:t xml:space="preserve"> 202</w:t>
            </w:r>
            <w:r w:rsidR="00676715">
              <w:rPr>
                <w:rFonts w:ascii="CordiaUPC" w:eastAsia="Times New Roman" w:hAnsi="CordiaUPC" w:cs="CordiaUPC"/>
                <w:sz w:val="26"/>
                <w:szCs w:val="26"/>
                <w:lang w:bidi="th-TH"/>
              </w:rPr>
              <w:t>1</w:t>
            </w:r>
          </w:p>
        </w:tc>
      </w:tr>
      <w:tr w:rsidR="009862DA" w:rsidRPr="00676715" w14:paraId="3423B3C0" w14:textId="77777777" w:rsidTr="00410FBA">
        <w:tc>
          <w:tcPr>
            <w:tcW w:w="1796" w:type="pct"/>
            <w:vAlign w:val="bottom"/>
          </w:tcPr>
          <w:p w14:paraId="0DB5BF88" w14:textId="77777777" w:rsidR="009862DA" w:rsidRPr="00676715" w:rsidRDefault="009862DA" w:rsidP="00676715">
            <w:pPr>
              <w:spacing w:line="240" w:lineRule="exact"/>
              <w:ind w:left="-107" w:right="-3" w:firstLine="107"/>
              <w:jc w:val="center"/>
              <w:rPr>
                <w:rFonts w:ascii="CordiaUPC" w:eastAsia="Times New Roman" w:hAnsi="CordiaUPC" w:cs="CordiaUPC"/>
                <w:sz w:val="26"/>
                <w:szCs w:val="26"/>
                <w:lang w:bidi="th-TH"/>
              </w:rPr>
            </w:pPr>
          </w:p>
        </w:tc>
        <w:tc>
          <w:tcPr>
            <w:tcW w:w="801" w:type="pct"/>
            <w:vAlign w:val="bottom"/>
          </w:tcPr>
          <w:p w14:paraId="10818EBD" w14:textId="77777777" w:rsidR="009862DA" w:rsidRPr="00676715" w:rsidRDefault="009862DA" w:rsidP="00676715">
            <w:pPr>
              <w:spacing w:line="240" w:lineRule="exact"/>
              <w:ind w:right="-3"/>
              <w:jc w:val="center"/>
              <w:rPr>
                <w:rFonts w:ascii="CordiaUPC" w:eastAsia="Times New Roman" w:hAnsi="CordiaUPC" w:cs="CordiaUPC"/>
                <w:sz w:val="26"/>
                <w:szCs w:val="26"/>
                <w:lang w:bidi="th-TH"/>
              </w:rPr>
            </w:pPr>
          </w:p>
        </w:tc>
        <w:tc>
          <w:tcPr>
            <w:tcW w:w="803" w:type="pct"/>
            <w:vAlign w:val="bottom"/>
          </w:tcPr>
          <w:p w14:paraId="554DA354" w14:textId="77777777" w:rsidR="009862DA" w:rsidRPr="00676715" w:rsidRDefault="009862DA" w:rsidP="00676715">
            <w:pPr>
              <w:spacing w:line="240" w:lineRule="exact"/>
              <w:ind w:right="-3"/>
              <w:jc w:val="center"/>
              <w:rPr>
                <w:rFonts w:ascii="CordiaUPC" w:eastAsia="Times New Roman" w:hAnsi="CordiaUPC" w:cs="CordiaUPC"/>
                <w:sz w:val="26"/>
                <w:szCs w:val="26"/>
                <w:lang w:bidi="th-TH"/>
              </w:rPr>
            </w:pPr>
          </w:p>
        </w:tc>
        <w:tc>
          <w:tcPr>
            <w:tcW w:w="800" w:type="pct"/>
            <w:vAlign w:val="bottom"/>
          </w:tcPr>
          <w:p w14:paraId="1E7FAFF9" w14:textId="77777777" w:rsidR="009862DA" w:rsidRPr="00676715" w:rsidRDefault="009862DA" w:rsidP="00676715">
            <w:pPr>
              <w:spacing w:line="240" w:lineRule="exact"/>
              <w:ind w:right="-3"/>
              <w:jc w:val="center"/>
              <w:rPr>
                <w:rFonts w:ascii="CordiaUPC" w:eastAsia="Times New Roman" w:hAnsi="CordiaUPC" w:cs="CordiaUPC"/>
                <w:sz w:val="26"/>
                <w:szCs w:val="26"/>
                <w:lang w:bidi="th-TH"/>
              </w:rPr>
            </w:pPr>
          </w:p>
        </w:tc>
        <w:tc>
          <w:tcPr>
            <w:tcW w:w="800" w:type="pct"/>
            <w:vAlign w:val="bottom"/>
          </w:tcPr>
          <w:p w14:paraId="238EB0DC" w14:textId="77777777" w:rsidR="009862DA" w:rsidRPr="00676715" w:rsidRDefault="009862DA" w:rsidP="00676715">
            <w:pPr>
              <w:spacing w:line="240" w:lineRule="exact"/>
              <w:ind w:right="-3"/>
              <w:jc w:val="center"/>
              <w:rPr>
                <w:rFonts w:ascii="CordiaUPC" w:eastAsia="Times New Roman" w:hAnsi="CordiaUPC" w:cs="CordiaUPC"/>
                <w:sz w:val="26"/>
                <w:szCs w:val="26"/>
                <w:lang w:val="en-US" w:bidi="th-TH"/>
              </w:rPr>
            </w:pPr>
            <w:r w:rsidRPr="00676715">
              <w:rPr>
                <w:rFonts w:ascii="CordiaUPC" w:eastAsia="Times New Roman" w:hAnsi="CordiaUPC" w:cs="CordiaUPC" w:hint="cs"/>
                <w:sz w:val="26"/>
                <w:szCs w:val="26"/>
                <w:lang w:val="en-US" w:bidi="th-TH"/>
              </w:rPr>
              <w:t>Other reserve -</w:t>
            </w:r>
          </w:p>
        </w:tc>
      </w:tr>
      <w:tr w:rsidR="009862DA" w:rsidRPr="00676715" w14:paraId="379B8AE6" w14:textId="77777777" w:rsidTr="00410FBA">
        <w:trPr>
          <w:trHeight w:val="56"/>
        </w:trPr>
        <w:tc>
          <w:tcPr>
            <w:tcW w:w="1796" w:type="pct"/>
            <w:vAlign w:val="bottom"/>
          </w:tcPr>
          <w:p w14:paraId="58B39FB2" w14:textId="77777777" w:rsidR="009862DA" w:rsidRPr="00676715" w:rsidRDefault="009862DA" w:rsidP="00676715">
            <w:pPr>
              <w:spacing w:line="240" w:lineRule="exact"/>
              <w:ind w:left="-107" w:right="-3" w:firstLine="107"/>
              <w:jc w:val="center"/>
              <w:rPr>
                <w:rFonts w:ascii="CordiaUPC" w:eastAsia="Times New Roman" w:hAnsi="CordiaUPC" w:cs="CordiaUPC"/>
                <w:sz w:val="26"/>
                <w:szCs w:val="26"/>
                <w:cs/>
                <w:lang w:bidi="th-TH"/>
              </w:rPr>
            </w:pPr>
          </w:p>
        </w:tc>
        <w:tc>
          <w:tcPr>
            <w:tcW w:w="1604" w:type="pct"/>
            <w:gridSpan w:val="2"/>
            <w:vAlign w:val="bottom"/>
          </w:tcPr>
          <w:p w14:paraId="7E024C6C" w14:textId="77777777" w:rsidR="009862DA" w:rsidRPr="00676715" w:rsidRDefault="009862DA" w:rsidP="00676715">
            <w:pPr>
              <w:spacing w:line="240" w:lineRule="exact"/>
              <w:ind w:right="-3"/>
              <w:jc w:val="center"/>
              <w:rPr>
                <w:rFonts w:ascii="CordiaUPC" w:eastAsia="Times New Roman" w:hAnsi="CordiaUPC" w:cs="CordiaUPC"/>
                <w:sz w:val="26"/>
                <w:szCs w:val="26"/>
                <w:cs/>
                <w:lang w:bidi="th-TH"/>
              </w:rPr>
            </w:pPr>
            <w:r w:rsidRPr="00676715">
              <w:rPr>
                <w:rFonts w:ascii="CordiaUPC" w:eastAsia="Times New Roman" w:hAnsi="CordiaUPC" w:cs="CordiaUPC" w:hint="cs"/>
                <w:sz w:val="26"/>
                <w:szCs w:val="26"/>
                <w:lang w:val="en-US" w:bidi="th-TH"/>
              </w:rPr>
              <w:t>Issued and paid-up ordinary                share capital</w:t>
            </w:r>
          </w:p>
        </w:tc>
        <w:tc>
          <w:tcPr>
            <w:tcW w:w="800" w:type="pct"/>
            <w:vAlign w:val="bottom"/>
          </w:tcPr>
          <w:p w14:paraId="393AC67E" w14:textId="77777777" w:rsidR="009862DA" w:rsidRPr="00676715" w:rsidRDefault="009862DA" w:rsidP="00676715">
            <w:pPr>
              <w:spacing w:line="240" w:lineRule="exact"/>
              <w:ind w:right="-3"/>
              <w:jc w:val="center"/>
              <w:rPr>
                <w:rFonts w:ascii="CordiaUPC" w:eastAsia="Times New Roman" w:hAnsi="CordiaUPC" w:cs="CordiaUPC"/>
                <w:sz w:val="26"/>
                <w:szCs w:val="26"/>
                <w:cs/>
                <w:lang w:bidi="th-TH"/>
              </w:rPr>
            </w:pPr>
            <w:r w:rsidRPr="00676715">
              <w:rPr>
                <w:rFonts w:ascii="CordiaUPC" w:eastAsia="Times New Roman" w:hAnsi="CordiaUPC" w:cs="CordiaUPC" w:hint="cs"/>
                <w:sz w:val="26"/>
                <w:szCs w:val="26"/>
                <w:lang w:val="en-US" w:bidi="th-TH"/>
              </w:rPr>
              <w:t>Share premium</w:t>
            </w:r>
          </w:p>
        </w:tc>
        <w:tc>
          <w:tcPr>
            <w:tcW w:w="800" w:type="pct"/>
            <w:vAlign w:val="bottom"/>
          </w:tcPr>
          <w:p w14:paraId="1EDDA1F9" w14:textId="77777777" w:rsidR="009862DA" w:rsidRPr="00676715" w:rsidRDefault="009862DA" w:rsidP="00676715">
            <w:pPr>
              <w:spacing w:line="240" w:lineRule="exact"/>
              <w:ind w:right="-3"/>
              <w:jc w:val="center"/>
              <w:rPr>
                <w:rFonts w:ascii="CordiaUPC" w:eastAsia="Times New Roman" w:hAnsi="CordiaUPC" w:cs="CordiaUPC"/>
                <w:sz w:val="26"/>
                <w:szCs w:val="26"/>
                <w:lang w:val="en-US" w:bidi="th-TH"/>
              </w:rPr>
            </w:pPr>
            <w:r w:rsidRPr="00676715">
              <w:rPr>
                <w:rFonts w:ascii="CordiaUPC" w:eastAsia="Times New Roman" w:hAnsi="CordiaUPC" w:cs="CordiaUPC" w:hint="cs"/>
                <w:sz w:val="26"/>
                <w:szCs w:val="26"/>
                <w:lang w:val="en-US" w:bidi="th-TH"/>
              </w:rPr>
              <w:t>share-based payments</w:t>
            </w:r>
          </w:p>
        </w:tc>
      </w:tr>
      <w:tr w:rsidR="00410FBA" w:rsidRPr="00676715" w14:paraId="42FE0E05" w14:textId="77777777" w:rsidTr="00410FBA">
        <w:tc>
          <w:tcPr>
            <w:tcW w:w="1796" w:type="pct"/>
            <w:vAlign w:val="bottom"/>
          </w:tcPr>
          <w:p w14:paraId="652C714B" w14:textId="77777777" w:rsidR="00410FBA" w:rsidRPr="00676715" w:rsidRDefault="00410FBA" w:rsidP="00676715">
            <w:pPr>
              <w:spacing w:line="240" w:lineRule="exact"/>
              <w:ind w:left="-107" w:right="-3" w:firstLine="107"/>
              <w:jc w:val="center"/>
              <w:rPr>
                <w:rFonts w:ascii="CordiaUPC" w:eastAsia="Times New Roman" w:hAnsi="CordiaUPC" w:cs="CordiaUPC"/>
                <w:sz w:val="26"/>
                <w:szCs w:val="26"/>
                <w:cs/>
                <w:lang w:bidi="th-TH"/>
              </w:rPr>
            </w:pPr>
          </w:p>
        </w:tc>
        <w:tc>
          <w:tcPr>
            <w:tcW w:w="801" w:type="pct"/>
            <w:vAlign w:val="bottom"/>
          </w:tcPr>
          <w:p w14:paraId="75033EFB" w14:textId="0D9645BB" w:rsidR="00410FBA" w:rsidRPr="00676715" w:rsidRDefault="00410FBA" w:rsidP="00676715">
            <w:pPr>
              <w:spacing w:line="240" w:lineRule="exact"/>
              <w:ind w:right="-3"/>
              <w:jc w:val="center"/>
              <w:rPr>
                <w:rFonts w:ascii="CordiaUPC" w:eastAsia="Times New Roman" w:hAnsi="CordiaUPC" w:cs="CordiaUPC"/>
                <w:i/>
                <w:iCs/>
                <w:sz w:val="26"/>
                <w:szCs w:val="26"/>
                <w:cs/>
                <w:lang w:bidi="th-TH"/>
              </w:rPr>
            </w:pPr>
            <w:r w:rsidRPr="00676715">
              <w:rPr>
                <w:rFonts w:ascii="CordiaUPC" w:eastAsia="Times New Roman" w:hAnsi="CordiaUPC" w:cs="CordiaUPC" w:hint="cs"/>
                <w:i/>
                <w:iCs/>
                <w:sz w:val="26"/>
                <w:szCs w:val="26"/>
                <w:lang w:val="en-US" w:bidi="th-TH"/>
              </w:rPr>
              <w:t>(No. of shares)</w:t>
            </w:r>
          </w:p>
        </w:tc>
        <w:tc>
          <w:tcPr>
            <w:tcW w:w="803" w:type="pct"/>
            <w:vAlign w:val="bottom"/>
          </w:tcPr>
          <w:p w14:paraId="1894233D" w14:textId="1CD79DF9" w:rsidR="00410FBA" w:rsidRPr="00676715" w:rsidRDefault="00410FBA" w:rsidP="00676715">
            <w:pPr>
              <w:spacing w:line="240" w:lineRule="exact"/>
              <w:ind w:right="-3"/>
              <w:jc w:val="center"/>
              <w:rPr>
                <w:rFonts w:ascii="CordiaUPC" w:eastAsia="Times New Roman" w:hAnsi="CordiaUPC" w:cs="CordiaUPC"/>
                <w:i/>
                <w:iCs/>
                <w:sz w:val="26"/>
                <w:szCs w:val="26"/>
                <w:cs/>
                <w:lang w:bidi="th-TH"/>
              </w:rPr>
            </w:pPr>
            <w:r w:rsidRPr="00676715">
              <w:rPr>
                <w:rFonts w:ascii="CordiaUPC" w:eastAsia="Times New Roman" w:hAnsi="CordiaUPC" w:cs="CordiaUPC" w:hint="cs"/>
                <w:i/>
                <w:iCs/>
                <w:sz w:val="26"/>
                <w:szCs w:val="26"/>
                <w:lang w:val="en-US" w:bidi="th-TH"/>
              </w:rPr>
              <w:t>(Baht)</w:t>
            </w:r>
          </w:p>
        </w:tc>
        <w:tc>
          <w:tcPr>
            <w:tcW w:w="1600" w:type="pct"/>
            <w:gridSpan w:val="2"/>
            <w:vAlign w:val="bottom"/>
          </w:tcPr>
          <w:p w14:paraId="799778B1" w14:textId="58B9919E" w:rsidR="00410FBA" w:rsidRPr="00676715" w:rsidRDefault="00410FBA" w:rsidP="00676715">
            <w:pPr>
              <w:spacing w:line="240" w:lineRule="exact"/>
              <w:ind w:right="-3"/>
              <w:jc w:val="center"/>
              <w:rPr>
                <w:rFonts w:ascii="CordiaUPC" w:eastAsia="Times New Roman" w:hAnsi="CordiaUPC" w:cs="CordiaUPC"/>
                <w:i/>
                <w:iCs/>
                <w:sz w:val="26"/>
                <w:szCs w:val="26"/>
                <w:lang w:bidi="th-TH"/>
              </w:rPr>
            </w:pPr>
            <w:r w:rsidRPr="00676715">
              <w:rPr>
                <w:rFonts w:ascii="CordiaUPC" w:eastAsia="Times New Roman" w:hAnsi="CordiaUPC" w:cs="CordiaUPC" w:hint="cs"/>
                <w:i/>
                <w:iCs/>
                <w:sz w:val="26"/>
                <w:szCs w:val="26"/>
                <w:lang w:val="en-US" w:bidi="th-TH"/>
              </w:rPr>
              <w:t>(Baht)</w:t>
            </w:r>
          </w:p>
        </w:tc>
      </w:tr>
      <w:tr w:rsidR="009862DA" w:rsidRPr="00676715" w14:paraId="5702F3C5" w14:textId="77777777" w:rsidTr="00410FBA">
        <w:tc>
          <w:tcPr>
            <w:tcW w:w="1796" w:type="pct"/>
            <w:vAlign w:val="bottom"/>
          </w:tcPr>
          <w:p w14:paraId="276CA910" w14:textId="77777777" w:rsidR="009862DA" w:rsidRPr="00676715" w:rsidRDefault="009862DA" w:rsidP="00676715">
            <w:pPr>
              <w:spacing w:line="240" w:lineRule="exact"/>
              <w:ind w:left="-107" w:right="-3" w:firstLine="107"/>
              <w:jc w:val="center"/>
              <w:rPr>
                <w:rFonts w:ascii="CordiaUPC" w:eastAsia="Times New Roman" w:hAnsi="CordiaUPC" w:cs="CordiaUPC"/>
                <w:sz w:val="26"/>
                <w:szCs w:val="26"/>
                <w:cs/>
                <w:lang w:bidi="th-TH"/>
              </w:rPr>
            </w:pPr>
          </w:p>
        </w:tc>
        <w:tc>
          <w:tcPr>
            <w:tcW w:w="801" w:type="pct"/>
            <w:vAlign w:val="bottom"/>
          </w:tcPr>
          <w:p w14:paraId="0E9E9D16" w14:textId="77777777" w:rsidR="009862DA" w:rsidRPr="00676715" w:rsidRDefault="009862DA" w:rsidP="00676715">
            <w:pPr>
              <w:spacing w:line="240" w:lineRule="exact"/>
              <w:ind w:right="-3"/>
              <w:jc w:val="center"/>
              <w:rPr>
                <w:rFonts w:ascii="CordiaUPC" w:eastAsia="Times New Roman" w:hAnsi="CordiaUPC" w:cs="CordiaUPC"/>
                <w:sz w:val="26"/>
                <w:szCs w:val="26"/>
                <w:lang w:val="en-US" w:bidi="th-TH"/>
              </w:rPr>
            </w:pPr>
          </w:p>
        </w:tc>
        <w:tc>
          <w:tcPr>
            <w:tcW w:w="803" w:type="pct"/>
            <w:vAlign w:val="bottom"/>
          </w:tcPr>
          <w:p w14:paraId="75FD1966" w14:textId="77777777" w:rsidR="009862DA" w:rsidRPr="00676715" w:rsidRDefault="009862DA" w:rsidP="00676715">
            <w:pPr>
              <w:spacing w:line="240" w:lineRule="exact"/>
              <w:ind w:right="-3"/>
              <w:jc w:val="center"/>
              <w:rPr>
                <w:rFonts w:ascii="CordiaUPC" w:eastAsia="Times New Roman" w:hAnsi="CordiaUPC" w:cs="CordiaUPC"/>
                <w:sz w:val="26"/>
                <w:szCs w:val="26"/>
                <w:lang w:val="en-US" w:bidi="th-TH"/>
              </w:rPr>
            </w:pPr>
          </w:p>
        </w:tc>
        <w:tc>
          <w:tcPr>
            <w:tcW w:w="800" w:type="pct"/>
            <w:vAlign w:val="bottom"/>
          </w:tcPr>
          <w:p w14:paraId="09C4580B" w14:textId="77777777" w:rsidR="009862DA" w:rsidRPr="00676715" w:rsidRDefault="009862DA" w:rsidP="00676715">
            <w:pPr>
              <w:spacing w:line="240" w:lineRule="exact"/>
              <w:ind w:right="-3"/>
              <w:jc w:val="center"/>
              <w:rPr>
                <w:rFonts w:ascii="CordiaUPC" w:eastAsia="Times New Roman" w:hAnsi="CordiaUPC" w:cs="CordiaUPC"/>
                <w:sz w:val="26"/>
                <w:szCs w:val="26"/>
                <w:lang w:val="en-US" w:bidi="th-TH"/>
              </w:rPr>
            </w:pPr>
          </w:p>
        </w:tc>
        <w:tc>
          <w:tcPr>
            <w:tcW w:w="800" w:type="pct"/>
            <w:vAlign w:val="bottom"/>
          </w:tcPr>
          <w:p w14:paraId="4C724662" w14:textId="77777777" w:rsidR="009862DA" w:rsidRPr="00676715" w:rsidRDefault="009862DA" w:rsidP="00676715">
            <w:pPr>
              <w:spacing w:line="240" w:lineRule="exact"/>
              <w:ind w:right="-3"/>
              <w:jc w:val="center"/>
              <w:rPr>
                <w:rFonts w:ascii="CordiaUPC" w:eastAsia="Times New Roman" w:hAnsi="CordiaUPC" w:cs="CordiaUPC"/>
                <w:sz w:val="26"/>
                <w:szCs w:val="26"/>
                <w:lang w:val="en-US" w:bidi="th-TH"/>
              </w:rPr>
            </w:pPr>
          </w:p>
        </w:tc>
      </w:tr>
      <w:tr w:rsidR="008F09BD" w:rsidRPr="00676715" w14:paraId="1EEAFA75" w14:textId="77777777" w:rsidTr="009C5815">
        <w:tc>
          <w:tcPr>
            <w:tcW w:w="1796" w:type="pct"/>
            <w:vAlign w:val="bottom"/>
          </w:tcPr>
          <w:p w14:paraId="274EA210" w14:textId="77777777" w:rsidR="008F09BD" w:rsidRPr="00676715" w:rsidRDefault="008F09BD" w:rsidP="008F09BD">
            <w:pPr>
              <w:spacing w:line="240" w:lineRule="exact"/>
              <w:ind w:left="152" w:hanging="152"/>
              <w:rPr>
                <w:rFonts w:ascii="CordiaUPC" w:eastAsia="Times New Roman" w:hAnsi="CordiaUPC" w:cs="CordiaUPC"/>
                <w:sz w:val="26"/>
                <w:szCs w:val="26"/>
                <w:lang w:val="en-US" w:bidi="th-TH"/>
              </w:rPr>
            </w:pPr>
            <w:r w:rsidRPr="00676715">
              <w:rPr>
                <w:rFonts w:ascii="CordiaUPC" w:eastAsia="Times New Roman" w:hAnsi="CordiaUPC" w:cs="CordiaUPC" w:hint="cs"/>
                <w:sz w:val="26"/>
                <w:szCs w:val="26"/>
                <w:lang w:val="en-US" w:bidi="th-TH"/>
              </w:rPr>
              <w:t>Balance - beginning of the period</w:t>
            </w:r>
          </w:p>
        </w:tc>
        <w:tc>
          <w:tcPr>
            <w:tcW w:w="801" w:type="pct"/>
            <w:vAlign w:val="bottom"/>
          </w:tcPr>
          <w:p w14:paraId="0EABFCF5" w14:textId="61521F42" w:rsidR="008F09BD" w:rsidRPr="00676715" w:rsidRDefault="008F09BD" w:rsidP="008F09BD">
            <w:pPr>
              <w:tabs>
                <w:tab w:val="decimal" w:pos="1177"/>
              </w:tabs>
              <w:spacing w:line="240" w:lineRule="exact"/>
              <w:rPr>
                <w:rFonts w:ascii="CordiaUPC" w:eastAsia="Times New Roman" w:hAnsi="CordiaUPC" w:cs="CordiaUPC"/>
                <w:sz w:val="26"/>
                <w:szCs w:val="26"/>
                <w:lang w:val="en-US" w:eastAsia="x-none" w:bidi="th-TH"/>
              </w:rPr>
            </w:pPr>
            <w:r w:rsidRPr="009A62B1">
              <w:rPr>
                <w:rFonts w:ascii="CordiaUPC" w:eastAsia="Times New Roman" w:hAnsi="CordiaUPC" w:cs="CordiaUPC" w:hint="cs"/>
                <w:sz w:val="26"/>
                <w:szCs w:val="26"/>
              </w:rPr>
              <w:t>96,409,416,880</w:t>
            </w:r>
          </w:p>
        </w:tc>
        <w:tc>
          <w:tcPr>
            <w:tcW w:w="803" w:type="pct"/>
            <w:vAlign w:val="bottom"/>
          </w:tcPr>
          <w:p w14:paraId="7713FEDE" w14:textId="26860610" w:rsidR="008F09BD" w:rsidRPr="00676715" w:rsidRDefault="008F09BD" w:rsidP="008F09BD">
            <w:pPr>
              <w:tabs>
                <w:tab w:val="decimal" w:pos="1177"/>
              </w:tabs>
              <w:spacing w:line="240" w:lineRule="exact"/>
              <w:rPr>
                <w:rFonts w:ascii="CordiaUPC" w:eastAsia="Times New Roman" w:hAnsi="CordiaUPC" w:cs="CordiaUPC"/>
                <w:sz w:val="26"/>
                <w:szCs w:val="26"/>
                <w:lang w:val="en-US" w:eastAsia="x-none" w:bidi="th-TH"/>
              </w:rPr>
            </w:pPr>
            <w:r w:rsidRPr="009A62B1">
              <w:rPr>
                <w:rFonts w:ascii="CordiaUPC" w:eastAsia="Times New Roman" w:hAnsi="CordiaUPC" w:cs="CordiaUPC" w:hint="cs"/>
                <w:sz w:val="26"/>
                <w:szCs w:val="26"/>
              </w:rPr>
              <w:t>91,588,946,036</w:t>
            </w:r>
          </w:p>
        </w:tc>
        <w:tc>
          <w:tcPr>
            <w:tcW w:w="800" w:type="pct"/>
            <w:vAlign w:val="bottom"/>
          </w:tcPr>
          <w:p w14:paraId="55258FDF" w14:textId="7EA35A8B" w:rsidR="008F09BD" w:rsidRPr="00676715" w:rsidRDefault="008F09BD" w:rsidP="008F09BD">
            <w:pPr>
              <w:tabs>
                <w:tab w:val="decimal" w:pos="1177"/>
              </w:tabs>
              <w:spacing w:line="240" w:lineRule="exact"/>
              <w:rPr>
                <w:rFonts w:ascii="CordiaUPC" w:eastAsia="Times New Roman" w:hAnsi="CordiaUPC" w:cs="CordiaUPC"/>
                <w:sz w:val="26"/>
                <w:szCs w:val="26"/>
                <w:lang w:val="en-US" w:eastAsia="x-none" w:bidi="th-TH"/>
              </w:rPr>
            </w:pPr>
            <w:r w:rsidRPr="009A62B1">
              <w:rPr>
                <w:rFonts w:ascii="CordiaUPC" w:eastAsia="Times New Roman" w:hAnsi="CordiaUPC" w:cs="CordiaUPC" w:hint="cs"/>
                <w:sz w:val="26"/>
                <w:szCs w:val="26"/>
              </w:rPr>
              <w:t>43,321,60</w:t>
            </w:r>
            <w:r w:rsidRPr="009A62B1">
              <w:rPr>
                <w:rFonts w:ascii="CordiaUPC" w:eastAsia="Times New Roman" w:hAnsi="CordiaUPC" w:cs="CordiaUPC"/>
                <w:sz w:val="26"/>
                <w:szCs w:val="26"/>
              </w:rPr>
              <w:t>1</w:t>
            </w:r>
            <w:r w:rsidRPr="009A62B1">
              <w:rPr>
                <w:rFonts w:ascii="CordiaUPC" w:eastAsia="Times New Roman" w:hAnsi="CordiaUPC" w:cs="CordiaUPC" w:hint="cs"/>
                <w:sz w:val="26"/>
                <w:szCs w:val="26"/>
              </w:rPr>
              <w:t>,</w:t>
            </w:r>
            <w:r w:rsidRPr="009A62B1">
              <w:rPr>
                <w:rFonts w:ascii="CordiaUPC" w:eastAsia="Times New Roman" w:hAnsi="CordiaUPC" w:cs="CordiaUPC"/>
                <w:sz w:val="26"/>
                <w:szCs w:val="26"/>
              </w:rPr>
              <w:t>048</w:t>
            </w:r>
          </w:p>
        </w:tc>
        <w:tc>
          <w:tcPr>
            <w:tcW w:w="800" w:type="pct"/>
            <w:vAlign w:val="bottom"/>
          </w:tcPr>
          <w:p w14:paraId="1D0D365B" w14:textId="5BD57251" w:rsidR="008F09BD" w:rsidRPr="00676715" w:rsidRDefault="008F09BD" w:rsidP="008F09BD">
            <w:pPr>
              <w:tabs>
                <w:tab w:val="decimal" w:pos="1177"/>
              </w:tabs>
              <w:spacing w:line="240" w:lineRule="exact"/>
              <w:ind w:right="-3"/>
              <w:rPr>
                <w:rFonts w:ascii="CordiaUPC" w:eastAsia="Times New Roman" w:hAnsi="CordiaUPC" w:cs="CordiaUPC"/>
                <w:sz w:val="26"/>
                <w:szCs w:val="26"/>
                <w:lang w:val="en-US" w:eastAsia="x-none" w:bidi="th-TH"/>
              </w:rPr>
            </w:pPr>
            <w:r w:rsidRPr="009A62B1">
              <w:rPr>
                <w:rFonts w:ascii="CordiaUPC" w:eastAsia="Times New Roman" w:hAnsi="CordiaUPC" w:cs="CordiaUPC"/>
                <w:sz w:val="26"/>
                <w:szCs w:val="26"/>
              </w:rPr>
              <w:t>69,562,996</w:t>
            </w:r>
          </w:p>
        </w:tc>
      </w:tr>
      <w:tr w:rsidR="008F09BD" w:rsidRPr="00676715" w14:paraId="02B4DFB0" w14:textId="77777777" w:rsidTr="009C5815">
        <w:tc>
          <w:tcPr>
            <w:tcW w:w="1796" w:type="pct"/>
            <w:vAlign w:val="bottom"/>
          </w:tcPr>
          <w:p w14:paraId="208FB45A" w14:textId="6002B763" w:rsidR="008F09BD" w:rsidRPr="00676715" w:rsidRDefault="00CC76E5" w:rsidP="008F09BD">
            <w:pPr>
              <w:spacing w:line="240" w:lineRule="exact"/>
              <w:ind w:left="152" w:hanging="152"/>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Expenses in relation to share-base payment</w:t>
            </w:r>
          </w:p>
        </w:tc>
        <w:tc>
          <w:tcPr>
            <w:tcW w:w="801" w:type="pct"/>
            <w:vAlign w:val="bottom"/>
          </w:tcPr>
          <w:p w14:paraId="4406B105" w14:textId="049099EB" w:rsidR="008F09BD" w:rsidRPr="00676715" w:rsidRDefault="008F09BD" w:rsidP="008F09BD">
            <w:pPr>
              <w:pBdr>
                <w:bottom w:val="single" w:sz="4" w:space="1" w:color="auto"/>
              </w:pBdr>
              <w:tabs>
                <w:tab w:val="decimal" w:pos="1177"/>
              </w:tabs>
              <w:spacing w:line="240" w:lineRule="exact"/>
              <w:ind w:right="-3"/>
              <w:rPr>
                <w:rFonts w:ascii="CordiaUPC" w:eastAsia="Times New Roman" w:hAnsi="CordiaUPC" w:cs="CordiaUPC"/>
                <w:sz w:val="26"/>
                <w:szCs w:val="26"/>
                <w:lang w:val="en-US" w:bidi="th-TH"/>
              </w:rPr>
            </w:pPr>
            <w:r>
              <w:rPr>
                <w:rFonts w:ascii="CordiaUPC" w:eastAsia="Times New Roman" w:hAnsi="CordiaUPC" w:cs="CordiaUPC"/>
                <w:b/>
                <w:bCs/>
                <w:sz w:val="26"/>
                <w:szCs w:val="26"/>
              </w:rPr>
              <w:t>-</w:t>
            </w:r>
          </w:p>
        </w:tc>
        <w:tc>
          <w:tcPr>
            <w:tcW w:w="803" w:type="pct"/>
            <w:vAlign w:val="bottom"/>
          </w:tcPr>
          <w:p w14:paraId="4FC1DBDD" w14:textId="3A6D6E64" w:rsidR="008F09BD" w:rsidRPr="00676715" w:rsidRDefault="008F09BD" w:rsidP="008F09BD">
            <w:pPr>
              <w:pBdr>
                <w:bottom w:val="single" w:sz="4" w:space="1" w:color="auto"/>
              </w:pBdr>
              <w:tabs>
                <w:tab w:val="decimal" w:pos="1177"/>
              </w:tabs>
              <w:spacing w:line="240" w:lineRule="exact"/>
              <w:ind w:right="-3"/>
              <w:rPr>
                <w:rFonts w:ascii="CordiaUPC" w:eastAsia="Times New Roman" w:hAnsi="CordiaUPC" w:cs="CordiaUPC"/>
                <w:sz w:val="26"/>
                <w:szCs w:val="26"/>
                <w:lang w:val="en-US" w:bidi="th-TH"/>
              </w:rPr>
            </w:pPr>
            <w:r>
              <w:rPr>
                <w:rFonts w:ascii="CordiaUPC" w:eastAsia="Times New Roman" w:hAnsi="CordiaUPC" w:cs="CordiaUPC"/>
                <w:b/>
                <w:bCs/>
                <w:sz w:val="26"/>
                <w:szCs w:val="26"/>
              </w:rPr>
              <w:t>-</w:t>
            </w:r>
          </w:p>
        </w:tc>
        <w:tc>
          <w:tcPr>
            <w:tcW w:w="800" w:type="pct"/>
            <w:vAlign w:val="bottom"/>
          </w:tcPr>
          <w:p w14:paraId="5B1C9F53" w14:textId="1330B7A4" w:rsidR="008F09BD" w:rsidRPr="00676715" w:rsidRDefault="008F09BD" w:rsidP="008F09BD">
            <w:pPr>
              <w:pBdr>
                <w:bottom w:val="single" w:sz="4" w:space="1" w:color="auto"/>
              </w:pBdr>
              <w:tabs>
                <w:tab w:val="decimal" w:pos="1177"/>
              </w:tabs>
              <w:spacing w:line="240" w:lineRule="exact"/>
              <w:ind w:right="-3"/>
              <w:rPr>
                <w:rFonts w:ascii="CordiaUPC" w:eastAsia="Times New Roman" w:hAnsi="CordiaUPC" w:cs="CordiaUPC"/>
                <w:sz w:val="26"/>
                <w:szCs w:val="26"/>
                <w:lang w:val="en-US" w:bidi="th-TH"/>
              </w:rPr>
            </w:pPr>
            <w:r>
              <w:rPr>
                <w:rFonts w:ascii="CordiaUPC" w:eastAsia="Times New Roman" w:hAnsi="CordiaUPC" w:cs="CordiaUPC"/>
                <w:b/>
                <w:bCs/>
                <w:sz w:val="26"/>
                <w:szCs w:val="26"/>
              </w:rPr>
              <w:t>-</w:t>
            </w:r>
          </w:p>
        </w:tc>
        <w:tc>
          <w:tcPr>
            <w:tcW w:w="800" w:type="pct"/>
            <w:vAlign w:val="bottom"/>
          </w:tcPr>
          <w:p w14:paraId="74191E86" w14:textId="45C23ACE" w:rsidR="008F09BD" w:rsidRPr="00676715" w:rsidRDefault="008F09BD" w:rsidP="008F09BD">
            <w:pPr>
              <w:pBdr>
                <w:bottom w:val="single" w:sz="4" w:space="1" w:color="auto"/>
              </w:pBdr>
              <w:tabs>
                <w:tab w:val="decimal" w:pos="1177"/>
              </w:tabs>
              <w:spacing w:line="240" w:lineRule="exact"/>
              <w:ind w:right="-3"/>
              <w:rPr>
                <w:rFonts w:ascii="CordiaUPC" w:eastAsia="Times New Roman" w:hAnsi="CordiaUPC" w:cs="CordiaUPC"/>
                <w:sz w:val="26"/>
                <w:szCs w:val="26"/>
                <w:lang w:val="en-US" w:bidi="th-TH"/>
              </w:rPr>
            </w:pPr>
            <w:r w:rsidRPr="00A46F50">
              <w:rPr>
                <w:rFonts w:ascii="CordiaUPC" w:eastAsia="Times New Roman" w:hAnsi="CordiaUPC" w:cs="CordiaUPC"/>
                <w:sz w:val="26"/>
                <w:szCs w:val="26"/>
              </w:rPr>
              <w:t>1</w:t>
            </w:r>
            <w:r w:rsidR="001461BE">
              <w:rPr>
                <w:rFonts w:ascii="CordiaUPC" w:eastAsia="Times New Roman" w:hAnsi="CordiaUPC" w:cs="CordiaUPC"/>
                <w:sz w:val="26"/>
                <w:szCs w:val="26"/>
              </w:rPr>
              <w:t>8</w:t>
            </w:r>
            <w:r>
              <w:rPr>
                <w:rFonts w:ascii="CordiaUPC" w:eastAsia="Times New Roman" w:hAnsi="CordiaUPC" w:cs="CordiaUPC"/>
                <w:sz w:val="26"/>
                <w:szCs w:val="26"/>
              </w:rPr>
              <w:t>,</w:t>
            </w:r>
            <w:r w:rsidRPr="00A46F50">
              <w:rPr>
                <w:rFonts w:ascii="CordiaUPC" w:eastAsia="Times New Roman" w:hAnsi="CordiaUPC" w:cs="CordiaUPC"/>
                <w:sz w:val="26"/>
                <w:szCs w:val="26"/>
              </w:rPr>
              <w:t>971</w:t>
            </w:r>
            <w:r>
              <w:rPr>
                <w:rFonts w:ascii="CordiaUPC" w:eastAsia="Times New Roman" w:hAnsi="CordiaUPC" w:cs="CordiaUPC"/>
                <w:sz w:val="26"/>
                <w:szCs w:val="26"/>
              </w:rPr>
              <w:t>,</w:t>
            </w:r>
            <w:r w:rsidRPr="00A46F50">
              <w:rPr>
                <w:rFonts w:ascii="CordiaUPC" w:eastAsia="Times New Roman" w:hAnsi="CordiaUPC" w:cs="CordiaUPC"/>
                <w:sz w:val="26"/>
                <w:szCs w:val="26"/>
              </w:rPr>
              <w:t>726</w:t>
            </w:r>
          </w:p>
        </w:tc>
      </w:tr>
      <w:tr w:rsidR="008F09BD" w:rsidRPr="00676715" w14:paraId="62F776BF" w14:textId="77777777" w:rsidTr="009C5815">
        <w:trPr>
          <w:trHeight w:val="56"/>
        </w:trPr>
        <w:tc>
          <w:tcPr>
            <w:tcW w:w="1796" w:type="pct"/>
            <w:vAlign w:val="bottom"/>
          </w:tcPr>
          <w:p w14:paraId="197D6A83" w14:textId="77777777" w:rsidR="008F09BD" w:rsidRPr="00676715" w:rsidRDefault="008F09BD" w:rsidP="008F09BD">
            <w:pPr>
              <w:spacing w:line="240" w:lineRule="exact"/>
              <w:ind w:left="152" w:hanging="152"/>
              <w:rPr>
                <w:rFonts w:ascii="CordiaUPC" w:eastAsia="Times New Roman" w:hAnsi="CordiaUPC" w:cs="CordiaUPC"/>
                <w:sz w:val="26"/>
                <w:szCs w:val="26"/>
                <w:lang w:val="en-US" w:bidi="th-TH"/>
              </w:rPr>
            </w:pPr>
            <w:r w:rsidRPr="00676715">
              <w:rPr>
                <w:rFonts w:ascii="CordiaUPC" w:eastAsia="Times New Roman" w:hAnsi="CordiaUPC" w:cs="CordiaUPC" w:hint="cs"/>
                <w:sz w:val="26"/>
                <w:szCs w:val="26"/>
                <w:lang w:val="en-US" w:bidi="th-TH"/>
              </w:rPr>
              <w:t>Balance - end of the period</w:t>
            </w:r>
          </w:p>
        </w:tc>
        <w:tc>
          <w:tcPr>
            <w:tcW w:w="801" w:type="pct"/>
            <w:vAlign w:val="bottom"/>
          </w:tcPr>
          <w:p w14:paraId="7B6BE320" w14:textId="3588253B" w:rsidR="008F09BD" w:rsidRPr="00676715" w:rsidRDefault="008F09BD" w:rsidP="008F09BD">
            <w:pPr>
              <w:pBdr>
                <w:bottom w:val="double" w:sz="4" w:space="1" w:color="auto"/>
              </w:pBdr>
              <w:tabs>
                <w:tab w:val="decimal" w:pos="1177"/>
              </w:tabs>
              <w:spacing w:line="240" w:lineRule="exact"/>
              <w:ind w:right="-3"/>
              <w:rPr>
                <w:rFonts w:ascii="CordiaUPC" w:eastAsia="Times New Roman" w:hAnsi="CordiaUPC" w:cs="CordiaUPC"/>
                <w:b/>
                <w:bCs/>
                <w:sz w:val="26"/>
                <w:szCs w:val="26"/>
                <w:lang w:val="en-US" w:bidi="th-TH"/>
              </w:rPr>
            </w:pPr>
            <w:r w:rsidRPr="009A62B1">
              <w:rPr>
                <w:rFonts w:ascii="CordiaUPC" w:eastAsia="Times New Roman" w:hAnsi="CordiaUPC" w:cs="CordiaUPC" w:hint="cs"/>
                <w:sz w:val="26"/>
                <w:szCs w:val="26"/>
              </w:rPr>
              <w:t>96,409,416,880</w:t>
            </w:r>
          </w:p>
        </w:tc>
        <w:tc>
          <w:tcPr>
            <w:tcW w:w="803" w:type="pct"/>
            <w:vAlign w:val="bottom"/>
          </w:tcPr>
          <w:p w14:paraId="74F54406" w14:textId="4309190E" w:rsidR="008F09BD" w:rsidRPr="00676715" w:rsidRDefault="008F09BD" w:rsidP="008F09BD">
            <w:pPr>
              <w:pBdr>
                <w:bottom w:val="double" w:sz="4" w:space="1" w:color="auto"/>
              </w:pBdr>
              <w:tabs>
                <w:tab w:val="decimal" w:pos="1177"/>
              </w:tabs>
              <w:spacing w:line="240" w:lineRule="exact"/>
              <w:ind w:right="-3"/>
              <w:rPr>
                <w:rFonts w:ascii="CordiaUPC" w:eastAsia="Times New Roman" w:hAnsi="CordiaUPC" w:cs="CordiaUPC"/>
                <w:b/>
                <w:bCs/>
                <w:sz w:val="26"/>
                <w:szCs w:val="26"/>
                <w:lang w:val="en-US" w:bidi="th-TH"/>
              </w:rPr>
            </w:pPr>
            <w:r w:rsidRPr="009A62B1">
              <w:rPr>
                <w:rFonts w:ascii="CordiaUPC" w:eastAsia="Times New Roman" w:hAnsi="CordiaUPC" w:cs="CordiaUPC" w:hint="cs"/>
                <w:sz w:val="26"/>
                <w:szCs w:val="26"/>
              </w:rPr>
              <w:t>91,588,946,036</w:t>
            </w:r>
          </w:p>
        </w:tc>
        <w:tc>
          <w:tcPr>
            <w:tcW w:w="800" w:type="pct"/>
            <w:vAlign w:val="bottom"/>
          </w:tcPr>
          <w:p w14:paraId="003F8EB3" w14:textId="4F131902" w:rsidR="008F09BD" w:rsidRPr="00676715" w:rsidRDefault="008F09BD" w:rsidP="008F09BD">
            <w:pPr>
              <w:pBdr>
                <w:bottom w:val="double" w:sz="4" w:space="1" w:color="auto"/>
              </w:pBdr>
              <w:tabs>
                <w:tab w:val="decimal" w:pos="1177"/>
              </w:tabs>
              <w:spacing w:line="240" w:lineRule="exact"/>
              <w:ind w:right="-3"/>
              <w:rPr>
                <w:rFonts w:ascii="CordiaUPC" w:eastAsia="Times New Roman" w:hAnsi="CordiaUPC" w:cs="CordiaUPC"/>
                <w:b/>
                <w:bCs/>
                <w:sz w:val="26"/>
                <w:szCs w:val="26"/>
                <w:lang w:val="en-US" w:bidi="th-TH"/>
              </w:rPr>
            </w:pPr>
            <w:r w:rsidRPr="009A62B1">
              <w:rPr>
                <w:rFonts w:ascii="CordiaUPC" w:eastAsia="Times New Roman" w:hAnsi="CordiaUPC" w:cs="CordiaUPC" w:hint="cs"/>
                <w:sz w:val="26"/>
                <w:szCs w:val="26"/>
              </w:rPr>
              <w:t>43,321,60</w:t>
            </w:r>
            <w:r w:rsidRPr="009A62B1">
              <w:rPr>
                <w:rFonts w:ascii="CordiaUPC" w:eastAsia="Times New Roman" w:hAnsi="CordiaUPC" w:cs="CordiaUPC"/>
                <w:sz w:val="26"/>
                <w:szCs w:val="26"/>
              </w:rPr>
              <w:t>1</w:t>
            </w:r>
            <w:r w:rsidRPr="009A62B1">
              <w:rPr>
                <w:rFonts w:ascii="CordiaUPC" w:eastAsia="Times New Roman" w:hAnsi="CordiaUPC" w:cs="CordiaUPC" w:hint="cs"/>
                <w:sz w:val="26"/>
                <w:szCs w:val="26"/>
              </w:rPr>
              <w:t>,</w:t>
            </w:r>
            <w:r w:rsidRPr="009A62B1">
              <w:rPr>
                <w:rFonts w:ascii="CordiaUPC" w:eastAsia="Times New Roman" w:hAnsi="CordiaUPC" w:cs="CordiaUPC"/>
                <w:sz w:val="26"/>
                <w:szCs w:val="26"/>
              </w:rPr>
              <w:t>048</w:t>
            </w:r>
          </w:p>
        </w:tc>
        <w:tc>
          <w:tcPr>
            <w:tcW w:w="800" w:type="pct"/>
            <w:vAlign w:val="bottom"/>
          </w:tcPr>
          <w:p w14:paraId="21520786" w14:textId="2AB34349" w:rsidR="008F09BD" w:rsidRPr="00676715" w:rsidRDefault="008F09BD" w:rsidP="008F09BD">
            <w:pPr>
              <w:pBdr>
                <w:bottom w:val="double" w:sz="4" w:space="1" w:color="auto"/>
              </w:pBdr>
              <w:tabs>
                <w:tab w:val="decimal" w:pos="1177"/>
              </w:tabs>
              <w:spacing w:line="240" w:lineRule="exact"/>
              <w:ind w:right="-3"/>
              <w:rPr>
                <w:rFonts w:ascii="CordiaUPC" w:eastAsia="Times New Roman" w:hAnsi="CordiaUPC" w:cs="CordiaUPC"/>
                <w:b/>
                <w:bCs/>
                <w:sz w:val="26"/>
                <w:szCs w:val="26"/>
                <w:lang w:val="en-US" w:bidi="th-TH"/>
              </w:rPr>
            </w:pPr>
            <w:r w:rsidRPr="00A46F50">
              <w:rPr>
                <w:rFonts w:ascii="CordiaUPC" w:eastAsia="Times New Roman" w:hAnsi="CordiaUPC" w:cs="CordiaUPC"/>
                <w:sz w:val="26"/>
                <w:szCs w:val="26"/>
              </w:rPr>
              <w:t>88</w:t>
            </w:r>
            <w:r>
              <w:rPr>
                <w:rFonts w:ascii="CordiaUPC" w:eastAsia="Times New Roman" w:hAnsi="CordiaUPC" w:cs="CordiaUPC"/>
                <w:sz w:val="26"/>
                <w:szCs w:val="26"/>
              </w:rPr>
              <w:t>,</w:t>
            </w:r>
            <w:r w:rsidRPr="00A46F50">
              <w:rPr>
                <w:rFonts w:ascii="CordiaUPC" w:eastAsia="Times New Roman" w:hAnsi="CordiaUPC" w:cs="CordiaUPC"/>
                <w:sz w:val="26"/>
                <w:szCs w:val="26"/>
              </w:rPr>
              <w:t>534</w:t>
            </w:r>
            <w:r>
              <w:rPr>
                <w:rFonts w:ascii="CordiaUPC" w:eastAsia="Times New Roman" w:hAnsi="CordiaUPC" w:cs="CordiaUPC"/>
                <w:sz w:val="26"/>
                <w:szCs w:val="26"/>
              </w:rPr>
              <w:t>,</w:t>
            </w:r>
            <w:r w:rsidRPr="00A46F50">
              <w:rPr>
                <w:rFonts w:ascii="CordiaUPC" w:eastAsia="Times New Roman" w:hAnsi="CordiaUPC" w:cs="CordiaUPC"/>
                <w:sz w:val="26"/>
                <w:szCs w:val="26"/>
              </w:rPr>
              <w:t>722</w:t>
            </w:r>
          </w:p>
        </w:tc>
      </w:tr>
    </w:tbl>
    <w:p w14:paraId="41127770" w14:textId="1299B692" w:rsidR="00173DA0" w:rsidRDefault="00173DA0">
      <w:pPr>
        <w:spacing w:line="240" w:lineRule="auto"/>
        <w:rPr>
          <w:rFonts w:cs="Times New Roman"/>
          <w:b/>
          <w:iCs/>
          <w:sz w:val="24"/>
          <w:szCs w:val="24"/>
          <w:lang w:val="en-US"/>
        </w:rPr>
      </w:pPr>
    </w:p>
    <w:p w14:paraId="2DFDCAB8" w14:textId="7C56B9D9" w:rsidR="009C5815" w:rsidRDefault="009C5815">
      <w:pPr>
        <w:spacing w:line="240" w:lineRule="auto"/>
        <w:rPr>
          <w:rFonts w:cs="Times New Roman"/>
          <w:b/>
          <w:iCs/>
          <w:sz w:val="24"/>
          <w:szCs w:val="24"/>
          <w:lang w:val="en-US"/>
        </w:rPr>
      </w:pPr>
    </w:p>
    <w:p w14:paraId="2624C533" w14:textId="6BAE09AB" w:rsidR="009C5815" w:rsidRDefault="009C5815">
      <w:pPr>
        <w:spacing w:line="240" w:lineRule="auto"/>
        <w:rPr>
          <w:rFonts w:cs="Times New Roman"/>
          <w:b/>
          <w:iCs/>
          <w:sz w:val="24"/>
          <w:szCs w:val="24"/>
          <w:lang w:val="en-US"/>
        </w:rPr>
      </w:pPr>
    </w:p>
    <w:p w14:paraId="0EB5E4A7" w14:textId="73119423" w:rsidR="009C5815" w:rsidRDefault="009C5815">
      <w:pPr>
        <w:spacing w:line="240" w:lineRule="auto"/>
        <w:rPr>
          <w:rFonts w:cs="Times New Roman"/>
          <w:b/>
          <w:iCs/>
          <w:sz w:val="24"/>
          <w:szCs w:val="24"/>
          <w:lang w:val="en-US"/>
        </w:rPr>
      </w:pPr>
    </w:p>
    <w:p w14:paraId="046CE8C5" w14:textId="612A9053" w:rsidR="009C5815" w:rsidRDefault="009C5815">
      <w:pPr>
        <w:spacing w:line="240" w:lineRule="auto"/>
        <w:rPr>
          <w:rFonts w:cs="Times New Roman"/>
          <w:b/>
          <w:iCs/>
          <w:sz w:val="24"/>
          <w:szCs w:val="24"/>
          <w:lang w:val="en-US"/>
        </w:rPr>
      </w:pPr>
    </w:p>
    <w:p w14:paraId="38EFBA49" w14:textId="5FCA5F34" w:rsidR="009C5815" w:rsidRDefault="009C5815">
      <w:pPr>
        <w:spacing w:line="240" w:lineRule="auto"/>
        <w:rPr>
          <w:rFonts w:cs="Times New Roman"/>
          <w:b/>
          <w:iCs/>
          <w:sz w:val="24"/>
          <w:szCs w:val="24"/>
          <w:lang w:val="en-US"/>
        </w:rPr>
      </w:pPr>
    </w:p>
    <w:p w14:paraId="3CFEA766" w14:textId="77777777" w:rsidR="009C5815" w:rsidRDefault="009C5815">
      <w:pPr>
        <w:spacing w:line="240" w:lineRule="auto"/>
        <w:rPr>
          <w:rFonts w:cs="Times New Roman"/>
          <w:b/>
          <w:iCs/>
          <w:sz w:val="24"/>
          <w:szCs w:val="24"/>
          <w:lang w:val="en-US"/>
        </w:rPr>
      </w:pPr>
    </w:p>
    <w:p w14:paraId="0BC8EA75" w14:textId="5FB6B328" w:rsidR="000F37A9" w:rsidRPr="00E24BBC" w:rsidRDefault="00EC256C" w:rsidP="00676715">
      <w:pPr>
        <w:pStyle w:val="Heading1"/>
        <w:numPr>
          <w:ilvl w:val="0"/>
          <w:numId w:val="0"/>
        </w:numPr>
        <w:spacing w:before="0" w:after="0" w:line="240" w:lineRule="exact"/>
        <w:ind w:left="540" w:hanging="540"/>
        <w:rPr>
          <w:rFonts w:ascii="CordiaUPC" w:hAnsi="CordiaUPC" w:cs="CordiaUPC"/>
          <w:i w:val="0"/>
          <w:iCs/>
          <w:sz w:val="28"/>
          <w:szCs w:val="28"/>
          <w:lang w:val="en-US"/>
        </w:rPr>
      </w:pPr>
      <w:r w:rsidRPr="00E24BBC">
        <w:rPr>
          <w:rFonts w:ascii="CordiaUPC" w:hAnsi="CordiaUPC" w:cs="CordiaUPC"/>
          <w:i w:val="0"/>
          <w:iCs/>
          <w:sz w:val="28"/>
          <w:szCs w:val="28"/>
          <w:lang w:val="en-US"/>
        </w:rPr>
        <w:lastRenderedPageBreak/>
        <w:t>19</w:t>
      </w:r>
      <w:r w:rsidR="000F37A9" w:rsidRPr="00E24BBC">
        <w:rPr>
          <w:rFonts w:ascii="CordiaUPC" w:hAnsi="CordiaUPC" w:cs="CordiaUPC" w:hint="cs"/>
          <w:i w:val="0"/>
          <w:iCs/>
          <w:sz w:val="28"/>
          <w:szCs w:val="28"/>
          <w:cs/>
          <w:lang w:val="en-US"/>
        </w:rPr>
        <w:tab/>
      </w:r>
      <w:r w:rsidR="000F37A9" w:rsidRPr="00E24BBC">
        <w:rPr>
          <w:rFonts w:ascii="CordiaUPC" w:hAnsi="CordiaUPC" w:cs="CordiaUPC" w:hint="cs"/>
          <w:i w:val="0"/>
          <w:iCs/>
          <w:sz w:val="28"/>
          <w:szCs w:val="28"/>
          <w:lang w:val="en-US"/>
        </w:rPr>
        <w:t xml:space="preserve">Significant </w:t>
      </w:r>
      <w:r w:rsidR="00982AC9" w:rsidRPr="00E24BBC">
        <w:rPr>
          <w:rFonts w:ascii="CordiaUPC" w:hAnsi="CordiaUPC" w:cs="CordiaUPC" w:hint="cs"/>
          <w:i w:val="0"/>
          <w:iCs/>
          <w:sz w:val="28"/>
          <w:szCs w:val="28"/>
          <w:lang w:val="en-US"/>
        </w:rPr>
        <w:t>a</w:t>
      </w:r>
      <w:r w:rsidR="000F37A9" w:rsidRPr="00E24BBC">
        <w:rPr>
          <w:rFonts w:ascii="CordiaUPC" w:hAnsi="CordiaUPC" w:cs="CordiaUPC" w:hint="cs"/>
          <w:i w:val="0"/>
          <w:iCs/>
          <w:sz w:val="28"/>
          <w:szCs w:val="28"/>
          <w:lang w:val="en-US"/>
        </w:rPr>
        <w:t>greement</w:t>
      </w:r>
    </w:p>
    <w:p w14:paraId="421DC986" w14:textId="77777777" w:rsidR="000F37A9" w:rsidRPr="00E24BBC" w:rsidRDefault="000F37A9" w:rsidP="00676715">
      <w:pPr>
        <w:tabs>
          <w:tab w:val="left" w:pos="540"/>
          <w:tab w:val="left" w:pos="1170"/>
          <w:tab w:val="right" w:pos="9360"/>
        </w:tabs>
        <w:spacing w:line="240" w:lineRule="exact"/>
        <w:ind w:left="540" w:right="9"/>
        <w:jc w:val="both"/>
        <w:rPr>
          <w:rFonts w:ascii="CordiaUPC" w:hAnsi="CordiaUPC" w:cs="CordiaUPC"/>
          <w:spacing w:val="-6"/>
          <w:sz w:val="26"/>
          <w:szCs w:val="26"/>
          <w:shd w:val="clear" w:color="auto" w:fill="FFFFFF"/>
        </w:rPr>
      </w:pPr>
    </w:p>
    <w:p w14:paraId="1F40D0D3" w14:textId="3BE5A661" w:rsidR="00825391" w:rsidRPr="00E24BBC" w:rsidRDefault="00825391" w:rsidP="00676715">
      <w:pPr>
        <w:tabs>
          <w:tab w:val="left" w:pos="540"/>
          <w:tab w:val="left" w:pos="1170"/>
          <w:tab w:val="right" w:pos="9360"/>
        </w:tabs>
        <w:spacing w:line="240" w:lineRule="exact"/>
        <w:ind w:left="540" w:right="9"/>
        <w:jc w:val="thaiDistribute"/>
        <w:rPr>
          <w:rFonts w:ascii="CordiaUPC" w:hAnsi="CordiaUPC" w:cs="CordiaUPC"/>
          <w:sz w:val="26"/>
          <w:szCs w:val="26"/>
          <w:lang w:eastAsia="en-GB"/>
        </w:rPr>
      </w:pPr>
      <w:r w:rsidRPr="00E24BBC">
        <w:rPr>
          <w:rFonts w:ascii="CordiaUPC" w:hAnsi="CordiaUPC" w:cs="CordiaUPC" w:hint="cs"/>
          <w:sz w:val="26"/>
          <w:szCs w:val="26"/>
          <w:lang w:eastAsia="en-GB"/>
        </w:rPr>
        <w:t xml:space="preserve">After negotiations between FWD Life Insurance Public Company Limited (FWD), the </w:t>
      </w:r>
      <w:r w:rsidR="00BE2C45">
        <w:rPr>
          <w:rFonts w:ascii="CordiaUPC" w:hAnsi="CordiaUPC" w:cs="CordiaUPC"/>
          <w:sz w:val="26"/>
          <w:szCs w:val="26"/>
          <w:lang w:eastAsia="en-GB"/>
        </w:rPr>
        <w:t>previous</w:t>
      </w:r>
      <w:r w:rsidR="00BE2C45" w:rsidRPr="00E24BBC">
        <w:rPr>
          <w:rFonts w:ascii="CordiaUPC" w:hAnsi="CordiaUPC" w:cs="CordiaUPC" w:hint="cs"/>
          <w:sz w:val="26"/>
          <w:szCs w:val="26"/>
          <w:lang w:eastAsia="en-GB"/>
        </w:rPr>
        <w:t xml:space="preserve"> </w:t>
      </w:r>
      <w:r w:rsidRPr="00E24BBC">
        <w:rPr>
          <w:rFonts w:ascii="CordiaUPC" w:hAnsi="CordiaUPC" w:cs="CordiaUPC" w:hint="cs"/>
          <w:sz w:val="26"/>
          <w:szCs w:val="26"/>
          <w:lang w:eastAsia="en-GB"/>
        </w:rPr>
        <w:t>bancassurance partner of TMB</w:t>
      </w:r>
      <w:r w:rsidR="00B75F70" w:rsidRPr="00E24BBC">
        <w:rPr>
          <w:rFonts w:ascii="CordiaUPC" w:hAnsi="CordiaUPC" w:cs="CordiaUPC" w:hint="cs"/>
          <w:sz w:val="26"/>
          <w:szCs w:val="26"/>
          <w:lang w:eastAsia="en-GB"/>
        </w:rPr>
        <w:t xml:space="preserve"> Bank Public Company Limited</w:t>
      </w:r>
      <w:r w:rsidR="008C42F1" w:rsidRPr="00E24BBC">
        <w:rPr>
          <w:rFonts w:ascii="CordiaUPC" w:hAnsi="CordiaUPC" w:cs="CordiaUPC" w:hint="cs"/>
          <w:sz w:val="26"/>
          <w:szCs w:val="26"/>
          <w:lang w:eastAsia="en-GB"/>
        </w:rPr>
        <w:t xml:space="preserve"> (the Bank)</w:t>
      </w:r>
      <w:r w:rsidRPr="00E24BBC">
        <w:rPr>
          <w:rFonts w:ascii="CordiaUPC" w:hAnsi="CordiaUPC" w:cs="CordiaUPC" w:hint="cs"/>
          <w:sz w:val="26"/>
          <w:szCs w:val="26"/>
          <w:lang w:eastAsia="en-GB"/>
        </w:rPr>
        <w:t xml:space="preserve">, and Prudential Life Assurance (Thailand) Public Company Limited (Prudential), the current bancassurance partner of </w:t>
      </w:r>
      <w:proofErr w:type="spellStart"/>
      <w:r w:rsidR="00B75F70" w:rsidRPr="00E24BBC">
        <w:rPr>
          <w:rFonts w:ascii="CordiaUPC" w:hAnsi="CordiaUPC" w:cs="CordiaUPC" w:hint="cs"/>
          <w:sz w:val="26"/>
          <w:szCs w:val="26"/>
          <w:lang w:eastAsia="en-GB"/>
        </w:rPr>
        <w:t>Thanachart</w:t>
      </w:r>
      <w:proofErr w:type="spellEnd"/>
      <w:r w:rsidR="00B75F70" w:rsidRPr="00E24BBC">
        <w:rPr>
          <w:rFonts w:ascii="CordiaUPC" w:hAnsi="CordiaUPC" w:cs="CordiaUPC" w:hint="cs"/>
          <w:sz w:val="26"/>
          <w:szCs w:val="26"/>
          <w:lang w:eastAsia="en-GB"/>
        </w:rPr>
        <w:t xml:space="preserve"> Public Company Limited</w:t>
      </w:r>
      <w:r w:rsidR="008C42F1" w:rsidRPr="00E24BBC">
        <w:rPr>
          <w:rFonts w:ascii="CordiaUPC" w:hAnsi="CordiaUPC" w:cs="CordiaUPC" w:hint="cs"/>
          <w:sz w:val="26"/>
          <w:szCs w:val="26"/>
          <w:lang w:eastAsia="en-GB"/>
        </w:rPr>
        <w:t xml:space="preserve"> (TBANK)</w:t>
      </w:r>
      <w:r w:rsidRPr="00E24BBC">
        <w:rPr>
          <w:rFonts w:ascii="CordiaUPC" w:hAnsi="CordiaUPC" w:cs="CordiaUPC" w:hint="cs"/>
          <w:sz w:val="26"/>
          <w:szCs w:val="26"/>
          <w:lang w:eastAsia="en-GB"/>
        </w:rPr>
        <w:t xml:space="preserve">, a mutual conclusion has been reached that Prudential has agreed to acquire the rights to sell life insurance products through </w:t>
      </w:r>
      <w:r w:rsidR="002D34F4" w:rsidRPr="00E24BBC">
        <w:rPr>
          <w:rFonts w:ascii="CordiaUPC" w:hAnsi="CordiaUPC" w:cs="CordiaUPC" w:hint="cs"/>
          <w:sz w:val="26"/>
          <w:szCs w:val="26"/>
          <w:lang w:eastAsia="en-GB"/>
        </w:rPr>
        <w:t>the Bank</w:t>
      </w:r>
      <w:r w:rsidRPr="00E24BBC">
        <w:rPr>
          <w:rFonts w:ascii="CordiaUPC" w:hAnsi="CordiaUPC" w:cs="CordiaUPC" w:hint="cs"/>
          <w:sz w:val="26"/>
          <w:szCs w:val="26"/>
          <w:lang w:eastAsia="en-GB"/>
        </w:rPr>
        <w:t xml:space="preserve"> from FWD and the original bancassurance agreement between </w:t>
      </w:r>
      <w:r w:rsidR="002D34F4" w:rsidRPr="00E24BBC">
        <w:rPr>
          <w:rFonts w:ascii="CordiaUPC" w:hAnsi="CordiaUPC" w:cs="CordiaUPC" w:hint="cs"/>
          <w:sz w:val="26"/>
          <w:szCs w:val="26"/>
          <w:lang w:eastAsia="en-GB"/>
        </w:rPr>
        <w:t>the</w:t>
      </w:r>
      <w:r w:rsidR="00547739" w:rsidRPr="00E24BBC">
        <w:rPr>
          <w:rFonts w:ascii="CordiaUPC" w:hAnsi="CordiaUPC" w:cs="CordiaUPC" w:hint="cs"/>
          <w:sz w:val="26"/>
          <w:szCs w:val="26"/>
          <w:lang w:eastAsia="en-GB"/>
        </w:rPr>
        <w:t xml:space="preserve"> Bank</w:t>
      </w:r>
      <w:r w:rsidRPr="00E24BBC">
        <w:rPr>
          <w:rFonts w:ascii="CordiaUPC" w:hAnsi="CordiaUPC" w:cs="CordiaUPC" w:hint="cs"/>
          <w:sz w:val="26"/>
          <w:szCs w:val="26"/>
          <w:lang w:eastAsia="en-GB"/>
        </w:rPr>
        <w:t xml:space="preserve"> and FWD would be revised to reflect the new partnership. </w:t>
      </w:r>
    </w:p>
    <w:p w14:paraId="1497EE0B" w14:textId="77777777" w:rsidR="00825391" w:rsidRPr="00E24BBC" w:rsidRDefault="00825391" w:rsidP="00676715">
      <w:pPr>
        <w:tabs>
          <w:tab w:val="left" w:pos="540"/>
          <w:tab w:val="left" w:pos="1170"/>
          <w:tab w:val="right" w:pos="9360"/>
        </w:tabs>
        <w:spacing w:line="240" w:lineRule="exact"/>
        <w:ind w:left="540" w:right="9"/>
        <w:jc w:val="both"/>
        <w:rPr>
          <w:rFonts w:ascii="CordiaUPC" w:hAnsi="CordiaUPC" w:cs="CordiaUPC"/>
          <w:sz w:val="26"/>
          <w:szCs w:val="26"/>
          <w:lang w:eastAsia="en-GB"/>
        </w:rPr>
      </w:pPr>
    </w:p>
    <w:p w14:paraId="2393E919" w14:textId="068A6635" w:rsidR="00825391" w:rsidRPr="00E24BBC" w:rsidRDefault="00825391" w:rsidP="00676715">
      <w:pPr>
        <w:tabs>
          <w:tab w:val="left" w:pos="540"/>
          <w:tab w:val="left" w:pos="1170"/>
          <w:tab w:val="right" w:pos="9360"/>
        </w:tabs>
        <w:spacing w:line="240" w:lineRule="exact"/>
        <w:ind w:left="540" w:right="9"/>
        <w:jc w:val="thaiDistribute"/>
        <w:rPr>
          <w:rFonts w:ascii="CordiaUPC" w:hAnsi="CordiaUPC" w:cs="CordiaUPC"/>
          <w:sz w:val="26"/>
          <w:szCs w:val="26"/>
          <w:lang w:eastAsia="en-GB"/>
        </w:rPr>
      </w:pPr>
      <w:r w:rsidRPr="00E24BBC">
        <w:rPr>
          <w:rFonts w:ascii="CordiaUPC" w:hAnsi="CordiaUPC" w:cs="CordiaUPC" w:hint="cs"/>
          <w:sz w:val="26"/>
          <w:szCs w:val="26"/>
          <w:lang w:eastAsia="en-GB"/>
        </w:rPr>
        <w:t xml:space="preserve">Key components of the agreements </w:t>
      </w:r>
      <w:proofErr w:type="gramStart"/>
      <w:r w:rsidRPr="00E24BBC">
        <w:rPr>
          <w:rFonts w:ascii="CordiaUPC" w:hAnsi="CordiaUPC" w:cs="CordiaUPC" w:hint="cs"/>
          <w:sz w:val="26"/>
          <w:szCs w:val="26"/>
          <w:lang w:eastAsia="en-GB"/>
        </w:rPr>
        <w:t>entered into</w:t>
      </w:r>
      <w:proofErr w:type="gramEnd"/>
      <w:r w:rsidRPr="00E24BBC">
        <w:rPr>
          <w:rFonts w:ascii="CordiaUPC" w:hAnsi="CordiaUPC" w:cs="CordiaUPC" w:hint="cs"/>
          <w:sz w:val="26"/>
          <w:szCs w:val="26"/>
          <w:lang w:eastAsia="en-GB"/>
        </w:rPr>
        <w:t xml:space="preserve"> between the parties can be summarised as follows: </w:t>
      </w:r>
    </w:p>
    <w:p w14:paraId="64B6A017" w14:textId="77777777" w:rsidR="00825391" w:rsidRPr="00E24BBC" w:rsidRDefault="00825391" w:rsidP="00676715">
      <w:pPr>
        <w:tabs>
          <w:tab w:val="left" w:pos="540"/>
          <w:tab w:val="left" w:pos="1170"/>
          <w:tab w:val="right" w:pos="9360"/>
        </w:tabs>
        <w:spacing w:line="240" w:lineRule="exact"/>
        <w:ind w:left="540" w:right="9"/>
        <w:jc w:val="thaiDistribute"/>
        <w:rPr>
          <w:rFonts w:ascii="CordiaUPC" w:hAnsi="CordiaUPC" w:cs="CordiaUPC"/>
          <w:sz w:val="26"/>
          <w:szCs w:val="26"/>
          <w:lang w:eastAsia="en-GB"/>
        </w:rPr>
      </w:pPr>
    </w:p>
    <w:p w14:paraId="7C623A65" w14:textId="371815EC" w:rsidR="00825391" w:rsidRPr="00E24BBC" w:rsidRDefault="00825391" w:rsidP="00854F94">
      <w:pPr>
        <w:numPr>
          <w:ilvl w:val="0"/>
          <w:numId w:val="26"/>
        </w:numPr>
        <w:spacing w:line="240" w:lineRule="exact"/>
        <w:jc w:val="both"/>
        <w:rPr>
          <w:rFonts w:ascii="CordiaUPC" w:hAnsi="CordiaUPC" w:cs="CordiaUPC"/>
          <w:sz w:val="26"/>
          <w:szCs w:val="26"/>
          <w:lang w:val="en-US"/>
        </w:rPr>
      </w:pPr>
      <w:r w:rsidRPr="00E24BBC">
        <w:rPr>
          <w:rFonts w:ascii="CordiaUPC" w:hAnsi="CordiaUPC" w:cs="CordiaUPC" w:hint="cs"/>
          <w:sz w:val="26"/>
          <w:szCs w:val="26"/>
          <w:lang w:val="en-US"/>
        </w:rPr>
        <w:t xml:space="preserve">Prudential will have the exclusive rights to sell the life insurance products through the network of </w:t>
      </w:r>
      <w:r w:rsidR="00547739" w:rsidRPr="00E24BBC">
        <w:rPr>
          <w:rFonts w:ascii="CordiaUPC" w:hAnsi="CordiaUPC" w:cs="CordiaUPC" w:hint="cs"/>
          <w:sz w:val="26"/>
          <w:szCs w:val="26"/>
          <w:lang w:val="en-US"/>
        </w:rPr>
        <w:t>T</w:t>
      </w:r>
      <w:r w:rsidR="008C42F1" w:rsidRPr="00E24BBC">
        <w:rPr>
          <w:rFonts w:ascii="CordiaUPC" w:hAnsi="CordiaUPC" w:cs="CordiaUPC" w:hint="cs"/>
          <w:sz w:val="26"/>
          <w:szCs w:val="26"/>
          <w:lang w:val="en-US"/>
        </w:rPr>
        <w:t>he Bank</w:t>
      </w:r>
      <w:r w:rsidRPr="00E24BBC">
        <w:rPr>
          <w:rFonts w:ascii="CordiaUPC" w:hAnsi="CordiaUPC" w:cs="CordiaUPC" w:hint="cs"/>
          <w:sz w:val="26"/>
          <w:szCs w:val="26"/>
          <w:lang w:val="en-US"/>
        </w:rPr>
        <w:t xml:space="preserve">, TBANK and subsequently the merged bank for an initial term of 15 years, with effect on and from 1 January 2021. </w:t>
      </w:r>
    </w:p>
    <w:p w14:paraId="0E70C2BC" w14:textId="77777777" w:rsidR="00825391" w:rsidRPr="00E24BBC" w:rsidRDefault="00825391" w:rsidP="00676715">
      <w:pPr>
        <w:pStyle w:val="ListParagraph"/>
        <w:tabs>
          <w:tab w:val="left" w:pos="540"/>
          <w:tab w:val="left" w:pos="1170"/>
          <w:tab w:val="right" w:pos="9360"/>
        </w:tabs>
        <w:spacing w:line="240" w:lineRule="exact"/>
        <w:ind w:left="900" w:right="9"/>
        <w:jc w:val="thaiDistribute"/>
        <w:rPr>
          <w:rFonts w:ascii="CordiaUPC" w:hAnsi="CordiaUPC" w:cs="CordiaUPC"/>
          <w:sz w:val="26"/>
          <w:szCs w:val="26"/>
          <w:lang w:eastAsia="en-GB"/>
        </w:rPr>
      </w:pPr>
    </w:p>
    <w:p w14:paraId="5F673E7C" w14:textId="68A1B582" w:rsidR="00825391" w:rsidRPr="00E24BBC" w:rsidRDefault="00825391" w:rsidP="00854F94">
      <w:pPr>
        <w:numPr>
          <w:ilvl w:val="0"/>
          <w:numId w:val="26"/>
        </w:numPr>
        <w:spacing w:line="240" w:lineRule="exact"/>
        <w:jc w:val="both"/>
        <w:rPr>
          <w:rFonts w:ascii="CordiaUPC" w:hAnsi="CordiaUPC" w:cs="CordiaUPC"/>
          <w:sz w:val="26"/>
          <w:szCs w:val="26"/>
          <w:lang w:val="en-US"/>
        </w:rPr>
      </w:pPr>
      <w:r w:rsidRPr="00E24BBC">
        <w:rPr>
          <w:rFonts w:ascii="CordiaUPC" w:hAnsi="CordiaUPC" w:cs="CordiaUPC" w:hint="cs"/>
          <w:sz w:val="26"/>
          <w:szCs w:val="26"/>
          <w:lang w:val="en-US"/>
        </w:rPr>
        <w:t xml:space="preserve">To facilitate customer services of both banks during the transition period in 2020, </w:t>
      </w:r>
      <w:r w:rsidR="008C42F1" w:rsidRPr="00E24BBC">
        <w:rPr>
          <w:rFonts w:ascii="CordiaUPC" w:hAnsi="CordiaUPC" w:cs="CordiaUPC" w:hint="cs"/>
          <w:sz w:val="26"/>
          <w:szCs w:val="26"/>
          <w:lang w:val="en-US"/>
        </w:rPr>
        <w:t>the Bank</w:t>
      </w:r>
      <w:r w:rsidRPr="00E24BBC">
        <w:rPr>
          <w:rFonts w:ascii="CordiaUPC" w:hAnsi="CordiaUPC" w:cs="CordiaUPC" w:hint="cs"/>
          <w:sz w:val="26"/>
          <w:szCs w:val="26"/>
          <w:lang w:val="en-US"/>
        </w:rPr>
        <w:t xml:space="preserve"> will continue to sell the life insurance products of FWD until the end of this year and also onboard the products of Prudential through the various channels operated by </w:t>
      </w:r>
      <w:r w:rsidR="008C42F1" w:rsidRPr="00E24BBC">
        <w:rPr>
          <w:rFonts w:ascii="CordiaUPC" w:hAnsi="CordiaUPC" w:cs="CordiaUPC" w:hint="cs"/>
          <w:sz w:val="26"/>
          <w:szCs w:val="26"/>
          <w:lang w:val="en-US"/>
        </w:rPr>
        <w:t>the Bank</w:t>
      </w:r>
      <w:r w:rsidRPr="00E24BBC">
        <w:rPr>
          <w:rFonts w:ascii="CordiaUPC" w:hAnsi="CordiaUPC" w:cs="CordiaUPC" w:hint="cs"/>
          <w:sz w:val="26"/>
          <w:szCs w:val="26"/>
          <w:lang w:val="en-US"/>
        </w:rPr>
        <w:t xml:space="preserve">. The transition period lasts between 1 April 2020 and 31 December 2020. </w:t>
      </w:r>
    </w:p>
    <w:p w14:paraId="16D4F663" w14:textId="77777777" w:rsidR="00825391" w:rsidRPr="00E24BBC" w:rsidRDefault="00825391" w:rsidP="00676715">
      <w:pPr>
        <w:tabs>
          <w:tab w:val="left" w:pos="540"/>
          <w:tab w:val="left" w:pos="1170"/>
          <w:tab w:val="right" w:pos="9360"/>
        </w:tabs>
        <w:spacing w:line="240" w:lineRule="exact"/>
        <w:ind w:left="540" w:right="9"/>
        <w:jc w:val="both"/>
        <w:rPr>
          <w:rFonts w:ascii="CordiaUPC" w:hAnsi="CordiaUPC" w:cs="CordiaUPC"/>
          <w:sz w:val="26"/>
          <w:szCs w:val="26"/>
          <w:lang w:eastAsia="en-GB"/>
        </w:rPr>
      </w:pPr>
    </w:p>
    <w:p w14:paraId="330CCC2F" w14:textId="27A32EA9" w:rsidR="000F37A9" w:rsidRPr="00676715" w:rsidRDefault="00825391" w:rsidP="00676715">
      <w:pPr>
        <w:tabs>
          <w:tab w:val="left" w:pos="540"/>
          <w:tab w:val="left" w:pos="1170"/>
          <w:tab w:val="right" w:pos="9360"/>
        </w:tabs>
        <w:spacing w:line="240" w:lineRule="exact"/>
        <w:ind w:left="540" w:right="9"/>
        <w:jc w:val="thaiDistribute"/>
        <w:rPr>
          <w:rFonts w:ascii="CordiaUPC" w:hAnsi="CordiaUPC" w:cs="CordiaUPC"/>
          <w:sz w:val="26"/>
          <w:szCs w:val="26"/>
          <w:lang w:eastAsia="en-GB"/>
        </w:rPr>
      </w:pPr>
      <w:r w:rsidRPr="00E24BBC">
        <w:rPr>
          <w:rFonts w:ascii="CordiaUPC" w:hAnsi="CordiaUPC" w:cs="CordiaUPC" w:hint="cs"/>
          <w:sz w:val="26"/>
          <w:szCs w:val="26"/>
          <w:lang w:eastAsia="en-GB"/>
        </w:rPr>
        <w:t xml:space="preserve">Revenue which recognized in 2020 from Prudential’s acquisition of rights under the original bancassurance agreement between </w:t>
      </w:r>
      <w:r w:rsidR="008C42F1" w:rsidRPr="00E24BBC">
        <w:rPr>
          <w:rFonts w:ascii="CordiaUPC" w:hAnsi="CordiaUPC" w:cs="CordiaUPC" w:hint="cs"/>
          <w:sz w:val="26"/>
          <w:szCs w:val="26"/>
          <w:lang w:eastAsia="en-GB"/>
        </w:rPr>
        <w:t>the Bank</w:t>
      </w:r>
      <w:r w:rsidRPr="00E24BBC">
        <w:rPr>
          <w:rFonts w:ascii="CordiaUPC" w:hAnsi="CordiaUPC" w:cs="CordiaUPC" w:hint="cs"/>
          <w:sz w:val="26"/>
          <w:szCs w:val="26"/>
          <w:lang w:eastAsia="en-GB"/>
        </w:rPr>
        <w:t xml:space="preserve"> and FWD </w:t>
      </w:r>
      <w:r w:rsidR="00BE2C45">
        <w:rPr>
          <w:rFonts w:ascii="CordiaUPC" w:hAnsi="CordiaUPC" w:cs="CordiaUPC"/>
          <w:sz w:val="26"/>
          <w:szCs w:val="26"/>
          <w:lang w:eastAsia="en-GB"/>
        </w:rPr>
        <w:t>was</w:t>
      </w:r>
      <w:r w:rsidR="00BE2C45" w:rsidRPr="00E24BBC">
        <w:rPr>
          <w:rFonts w:ascii="CordiaUPC" w:hAnsi="CordiaUPC" w:cs="CordiaUPC" w:hint="cs"/>
          <w:sz w:val="26"/>
          <w:szCs w:val="26"/>
          <w:lang w:eastAsia="en-GB"/>
        </w:rPr>
        <w:t xml:space="preserve"> </w:t>
      </w:r>
      <w:r w:rsidR="00547739" w:rsidRPr="00E24BBC">
        <w:rPr>
          <w:rFonts w:ascii="CordiaUPC" w:hAnsi="CordiaUPC" w:cs="CordiaUPC" w:hint="cs"/>
          <w:sz w:val="26"/>
          <w:szCs w:val="26"/>
          <w:lang w:eastAsia="en-GB"/>
        </w:rPr>
        <w:t>Baht</w:t>
      </w:r>
      <w:r w:rsidRPr="00E24BBC">
        <w:rPr>
          <w:rFonts w:ascii="CordiaUPC" w:hAnsi="CordiaUPC" w:cs="CordiaUPC" w:hint="cs"/>
          <w:sz w:val="26"/>
          <w:szCs w:val="26"/>
          <w:lang w:eastAsia="en-GB"/>
        </w:rPr>
        <w:t xml:space="preserve"> 1.3 billion. Revenue to be gradually recognized throughout the combined initial contractual term and transition period (15 years 9 months) is evaluated for </w:t>
      </w:r>
      <w:r w:rsidR="00547739" w:rsidRPr="00E24BBC">
        <w:rPr>
          <w:rFonts w:ascii="CordiaUPC" w:hAnsi="CordiaUPC" w:cs="CordiaUPC" w:hint="cs"/>
          <w:sz w:val="26"/>
          <w:szCs w:val="26"/>
          <w:lang w:eastAsia="en-GB"/>
        </w:rPr>
        <w:t>Baht</w:t>
      </w:r>
      <w:r w:rsidRPr="00E24BBC">
        <w:rPr>
          <w:rFonts w:ascii="CordiaUPC" w:hAnsi="CordiaUPC" w:cs="CordiaUPC" w:hint="cs"/>
          <w:sz w:val="26"/>
          <w:szCs w:val="26"/>
          <w:lang w:eastAsia="en-GB"/>
        </w:rPr>
        <w:t xml:space="preserve"> 20.8 billion, starting 1 April 2020.</w:t>
      </w:r>
    </w:p>
    <w:p w14:paraId="47F7ABAC" w14:textId="77777777" w:rsidR="00825391" w:rsidRPr="00676715" w:rsidRDefault="00825391" w:rsidP="00676715">
      <w:pPr>
        <w:tabs>
          <w:tab w:val="left" w:pos="540"/>
          <w:tab w:val="left" w:pos="1170"/>
          <w:tab w:val="right" w:pos="9360"/>
        </w:tabs>
        <w:spacing w:line="240" w:lineRule="exact"/>
        <w:ind w:left="540" w:right="9"/>
        <w:jc w:val="both"/>
        <w:rPr>
          <w:rFonts w:ascii="CordiaUPC" w:hAnsi="CordiaUPC" w:cs="CordiaUPC"/>
          <w:b/>
          <w:bCs/>
          <w:spacing w:val="-6"/>
          <w:sz w:val="26"/>
          <w:szCs w:val="26"/>
          <w:shd w:val="clear" w:color="auto" w:fill="FFFFFF"/>
        </w:rPr>
      </w:pPr>
    </w:p>
    <w:p w14:paraId="12765F75" w14:textId="434E61BE" w:rsidR="009F7D16" w:rsidRPr="001C6878" w:rsidRDefault="000F37A9" w:rsidP="001C6878">
      <w:pPr>
        <w:pStyle w:val="Heading1"/>
        <w:numPr>
          <w:ilvl w:val="0"/>
          <w:numId w:val="0"/>
        </w:numPr>
        <w:spacing w:before="0" w:after="0" w:line="240" w:lineRule="exact"/>
        <w:ind w:left="540" w:hanging="540"/>
        <w:rPr>
          <w:rFonts w:ascii="CordiaUPC" w:hAnsi="CordiaUPC" w:cs="CordiaUPC"/>
          <w:i w:val="0"/>
          <w:iCs/>
          <w:sz w:val="26"/>
          <w:szCs w:val="26"/>
          <w:lang w:val="en-US"/>
        </w:rPr>
      </w:pPr>
      <w:r w:rsidRPr="00676715">
        <w:rPr>
          <w:rFonts w:ascii="CordiaUPC" w:hAnsi="CordiaUPC" w:cs="CordiaUPC" w:hint="cs"/>
          <w:i w:val="0"/>
          <w:iCs/>
          <w:sz w:val="26"/>
          <w:szCs w:val="26"/>
          <w:lang w:val="en-US"/>
        </w:rPr>
        <w:t>2</w:t>
      </w:r>
      <w:r w:rsidR="00EC256C">
        <w:rPr>
          <w:rFonts w:ascii="CordiaUPC" w:hAnsi="CordiaUPC" w:cs="CordiaUPC"/>
          <w:i w:val="0"/>
          <w:iCs/>
          <w:sz w:val="26"/>
          <w:szCs w:val="26"/>
          <w:lang w:val="en-US"/>
        </w:rPr>
        <w:t>0</w:t>
      </w:r>
      <w:r w:rsidR="00E31614" w:rsidRPr="00676715">
        <w:rPr>
          <w:rFonts w:ascii="CordiaUPC" w:hAnsi="CordiaUPC" w:cs="CordiaUPC" w:hint="cs"/>
          <w:i w:val="0"/>
          <w:iCs/>
          <w:sz w:val="26"/>
          <w:szCs w:val="26"/>
          <w:cs/>
          <w:lang w:val="en-US"/>
        </w:rPr>
        <w:tab/>
      </w:r>
      <w:r w:rsidR="002272AE" w:rsidRPr="00676715">
        <w:rPr>
          <w:rFonts w:ascii="CordiaUPC" w:hAnsi="CordiaUPC" w:cs="CordiaUPC" w:hint="cs"/>
          <w:i w:val="0"/>
          <w:iCs/>
          <w:sz w:val="26"/>
          <w:szCs w:val="26"/>
          <w:lang w:val="en-US"/>
        </w:rPr>
        <w:t>I</w:t>
      </w:r>
      <w:r w:rsidR="00DB5172" w:rsidRPr="00676715">
        <w:rPr>
          <w:rFonts w:ascii="CordiaUPC" w:hAnsi="CordiaUPC" w:cs="CordiaUPC" w:hint="cs"/>
          <w:i w:val="0"/>
          <w:iCs/>
          <w:sz w:val="26"/>
          <w:szCs w:val="26"/>
          <w:lang w:val="en-US"/>
        </w:rPr>
        <w:t>mpact of C</w:t>
      </w:r>
      <w:r w:rsidR="00214306" w:rsidRPr="00676715">
        <w:rPr>
          <w:rFonts w:ascii="CordiaUPC" w:hAnsi="CordiaUPC" w:cs="CordiaUPC" w:hint="cs"/>
          <w:i w:val="0"/>
          <w:iCs/>
          <w:sz w:val="26"/>
          <w:szCs w:val="26"/>
          <w:lang w:val="en-US"/>
        </w:rPr>
        <w:t>OVID</w:t>
      </w:r>
      <w:r w:rsidR="00DB5172" w:rsidRPr="00676715">
        <w:rPr>
          <w:rFonts w:ascii="CordiaUPC" w:hAnsi="CordiaUPC" w:cs="CordiaUPC" w:hint="cs"/>
          <w:i w:val="0"/>
          <w:iCs/>
          <w:sz w:val="26"/>
          <w:szCs w:val="26"/>
          <w:lang w:val="en-US"/>
        </w:rPr>
        <w:t xml:space="preserve">-19 </w:t>
      </w:r>
    </w:p>
    <w:p w14:paraId="50C1A13E" w14:textId="52C57E14" w:rsidR="001C6878" w:rsidRPr="00A83551" w:rsidRDefault="001C6878" w:rsidP="001C6878">
      <w:pPr>
        <w:autoSpaceDE w:val="0"/>
        <w:autoSpaceDN w:val="0"/>
        <w:adjustRightInd w:val="0"/>
        <w:spacing w:before="240" w:line="240" w:lineRule="exact"/>
        <w:ind w:left="539"/>
        <w:jc w:val="both"/>
        <w:rPr>
          <w:rFonts w:ascii="CordiaUPC" w:hAnsi="CordiaUPC" w:cs="CordiaUPC"/>
          <w:sz w:val="26"/>
          <w:szCs w:val="26"/>
          <w:lang w:val="en-US"/>
        </w:rPr>
      </w:pPr>
      <w:r w:rsidRPr="00ED42FD">
        <w:rPr>
          <w:rFonts w:ascii="CordiaUPC" w:hAnsi="CordiaUPC" w:cs="CordiaUPC"/>
          <w:sz w:val="26"/>
          <w:szCs w:val="26"/>
          <w:lang w:val="en-US"/>
        </w:rPr>
        <w:t xml:space="preserve">At the onset of the COVID-19 pandemic, the Bank and its subsidiaries have provided its relief measure for all customer segments in the form of payment holiday for principal and interest, a reduction of interest payment, extension of installment period, and soft loan facilities. As at 31 </w:t>
      </w:r>
      <w:r>
        <w:rPr>
          <w:rFonts w:ascii="CordiaUPC" w:hAnsi="CordiaUPC" w:cs="CordiaUPC"/>
          <w:sz w:val="26"/>
          <w:szCs w:val="26"/>
          <w:lang w:val="en-US"/>
        </w:rPr>
        <w:t>March 2021</w:t>
      </w:r>
      <w:r w:rsidR="00264740">
        <w:rPr>
          <w:rFonts w:ascii="CordiaUPC" w:hAnsi="CordiaUPC" w:cs="CordiaUPC"/>
          <w:sz w:val="26"/>
          <w:szCs w:val="26"/>
          <w:lang w:val="en-US"/>
        </w:rPr>
        <w:t xml:space="preserve"> and 31 December 2020</w:t>
      </w:r>
      <w:r w:rsidRPr="00ED42FD">
        <w:rPr>
          <w:rFonts w:ascii="CordiaUPC" w:hAnsi="CordiaUPC" w:cs="CordiaUPC"/>
          <w:sz w:val="26"/>
          <w:szCs w:val="26"/>
          <w:lang w:val="en-US"/>
        </w:rPr>
        <w:t>, the Bank and its subsidiar</w:t>
      </w:r>
      <w:r>
        <w:rPr>
          <w:rFonts w:ascii="CordiaUPC" w:hAnsi="CordiaUPC" w:cs="CordiaUPC"/>
          <w:sz w:val="26"/>
          <w:szCs w:val="26"/>
          <w:lang w:val="en-US"/>
        </w:rPr>
        <w:t>ies</w:t>
      </w:r>
      <w:r w:rsidRPr="00ED42FD">
        <w:rPr>
          <w:rFonts w:ascii="CordiaUPC" w:hAnsi="CordiaUPC" w:cs="CordiaUPC"/>
          <w:sz w:val="26"/>
          <w:szCs w:val="26"/>
          <w:lang w:val="en-US"/>
        </w:rPr>
        <w:t xml:space="preserve"> had the customers under the relief program </w:t>
      </w:r>
      <w:r>
        <w:rPr>
          <w:rFonts w:ascii="CordiaUPC" w:hAnsi="CordiaUPC" w:cs="CordiaUPC"/>
          <w:sz w:val="26"/>
          <w:szCs w:val="26"/>
          <w:lang w:val="en-US"/>
        </w:rPr>
        <w:t xml:space="preserve">representing </w:t>
      </w:r>
      <w:r w:rsidRPr="00766D8C">
        <w:rPr>
          <w:rFonts w:ascii="CordiaUPC" w:hAnsi="CordiaUPC" w:cs="CordiaUPC"/>
          <w:sz w:val="26"/>
          <w:szCs w:val="26"/>
          <w:lang w:val="en-US"/>
        </w:rPr>
        <w:t xml:space="preserve">approximately </w:t>
      </w:r>
      <w:r w:rsidRPr="00766D8C">
        <w:rPr>
          <w:rFonts w:ascii="CordiaUPC" w:hAnsi="CordiaUPC" w:cs="CordiaUPC"/>
          <w:color w:val="000000"/>
          <w:sz w:val="26"/>
          <w:szCs w:val="26"/>
        </w:rPr>
        <w:t>1</w:t>
      </w:r>
      <w:r w:rsidR="00726C8F">
        <w:rPr>
          <w:rFonts w:ascii="CordiaUPC" w:hAnsi="CordiaUPC" w:cs="CordiaUPC"/>
          <w:color w:val="000000"/>
          <w:sz w:val="26"/>
          <w:szCs w:val="26"/>
        </w:rPr>
        <w:t>4</w:t>
      </w:r>
      <w:r w:rsidRPr="00766D8C">
        <w:rPr>
          <w:rFonts w:ascii="CordiaUPC" w:hAnsi="CordiaUPC" w:cs="CordiaUPC" w:hint="cs"/>
          <w:color w:val="000000"/>
          <w:sz w:val="26"/>
          <w:szCs w:val="26"/>
        </w:rPr>
        <w:t>%</w:t>
      </w:r>
      <w:r w:rsidR="00264740">
        <w:rPr>
          <w:rFonts w:ascii="CordiaUPC" w:hAnsi="CordiaUPC" w:cs="CordiaUPC"/>
          <w:color w:val="000000"/>
          <w:sz w:val="26"/>
          <w:szCs w:val="26"/>
        </w:rPr>
        <w:t xml:space="preserve"> and 15%</w:t>
      </w:r>
      <w:r w:rsidRPr="00766D8C">
        <w:rPr>
          <w:rFonts w:ascii="CordiaUPC" w:hAnsi="CordiaUPC" w:cs="CordiaUPC" w:hint="cs"/>
          <w:color w:val="000000"/>
          <w:sz w:val="26"/>
          <w:szCs w:val="26"/>
        </w:rPr>
        <w:t xml:space="preserve"> </w:t>
      </w:r>
      <w:r w:rsidRPr="00766D8C">
        <w:rPr>
          <w:rFonts w:ascii="CordiaUPC" w:hAnsi="CordiaUPC" w:cs="CordiaUPC" w:hint="cs"/>
          <w:i/>
          <w:iCs/>
          <w:color w:val="000000"/>
          <w:sz w:val="26"/>
          <w:szCs w:val="26"/>
        </w:rPr>
        <w:t xml:space="preserve">(Bank only: </w:t>
      </w:r>
      <w:r w:rsidRPr="00766D8C">
        <w:rPr>
          <w:rFonts w:ascii="CordiaUPC" w:hAnsi="CordiaUPC" w:cs="CordiaUPC"/>
          <w:i/>
          <w:iCs/>
          <w:color w:val="000000"/>
          <w:sz w:val="26"/>
          <w:szCs w:val="26"/>
        </w:rPr>
        <w:t>1</w:t>
      </w:r>
      <w:r w:rsidR="00726C8F">
        <w:rPr>
          <w:rFonts w:ascii="CordiaUPC" w:hAnsi="CordiaUPC" w:cs="CordiaUPC"/>
          <w:i/>
          <w:iCs/>
          <w:color w:val="000000"/>
          <w:sz w:val="26"/>
          <w:szCs w:val="26"/>
        </w:rPr>
        <w:t>4</w:t>
      </w:r>
      <w:r w:rsidRPr="00766D8C">
        <w:rPr>
          <w:rFonts w:ascii="CordiaUPC" w:hAnsi="CordiaUPC" w:cs="CordiaUPC" w:hint="cs"/>
          <w:i/>
          <w:iCs/>
          <w:color w:val="000000"/>
          <w:sz w:val="26"/>
          <w:szCs w:val="26"/>
        </w:rPr>
        <w:t>%</w:t>
      </w:r>
      <w:r w:rsidR="00264740">
        <w:rPr>
          <w:rFonts w:ascii="CordiaUPC" w:hAnsi="CordiaUPC" w:cs="CordiaUPC"/>
          <w:i/>
          <w:iCs/>
          <w:color w:val="000000"/>
          <w:sz w:val="26"/>
          <w:szCs w:val="26"/>
        </w:rPr>
        <w:t xml:space="preserve"> and 15%</w:t>
      </w:r>
      <w:r w:rsidRPr="00766D8C">
        <w:rPr>
          <w:rFonts w:ascii="CordiaUPC" w:hAnsi="CordiaUPC" w:cs="CordiaUPC" w:hint="cs"/>
          <w:i/>
          <w:iCs/>
          <w:color w:val="000000"/>
          <w:sz w:val="26"/>
          <w:szCs w:val="26"/>
        </w:rPr>
        <w:t>)</w:t>
      </w:r>
      <w:r w:rsidR="00264740" w:rsidRPr="00264740">
        <w:rPr>
          <w:rFonts w:ascii="CordiaUPC" w:hAnsi="CordiaUPC" w:cs="CordiaUPC"/>
          <w:color w:val="000000"/>
          <w:sz w:val="26"/>
          <w:szCs w:val="26"/>
        </w:rPr>
        <w:t>, respectively</w:t>
      </w:r>
      <w:r w:rsidRPr="00766D8C">
        <w:rPr>
          <w:rFonts w:ascii="CordiaUPC" w:hAnsi="CordiaUPC" w:cs="CordiaUPC" w:hint="cs"/>
          <w:color w:val="000000"/>
          <w:sz w:val="26"/>
          <w:szCs w:val="26"/>
        </w:rPr>
        <w:t xml:space="preserve"> </w:t>
      </w:r>
      <w:r w:rsidRPr="00766D8C">
        <w:rPr>
          <w:rFonts w:ascii="CordiaUPC" w:hAnsi="CordiaUPC" w:cs="CordiaUPC"/>
          <w:sz w:val="26"/>
          <w:szCs w:val="26"/>
          <w:lang w:val="en-US"/>
        </w:rPr>
        <w:t>of</w:t>
      </w:r>
      <w:r w:rsidRPr="00ED42FD">
        <w:rPr>
          <w:rFonts w:ascii="CordiaUPC" w:hAnsi="CordiaUPC" w:cs="CordiaUPC"/>
          <w:sz w:val="26"/>
          <w:szCs w:val="26"/>
          <w:lang w:val="en-US"/>
        </w:rPr>
        <w:t xml:space="preserve"> </w:t>
      </w:r>
      <w:r>
        <w:rPr>
          <w:rFonts w:ascii="CordiaUPC" w:hAnsi="CordiaUPC" w:cs="CordiaUPC"/>
          <w:sz w:val="26"/>
          <w:szCs w:val="26"/>
          <w:lang w:val="en-US"/>
        </w:rPr>
        <w:t xml:space="preserve">the </w:t>
      </w:r>
      <w:r w:rsidRPr="00ED42FD">
        <w:rPr>
          <w:rFonts w:ascii="CordiaUPC" w:hAnsi="CordiaUPC" w:cs="CordiaUPC"/>
          <w:sz w:val="26"/>
          <w:szCs w:val="26"/>
          <w:lang w:val="en-US"/>
        </w:rPr>
        <w:t>total loan portfolio. The Bank and its subsidiaries continue to monitor</w:t>
      </w:r>
      <w:r>
        <w:rPr>
          <w:rFonts w:ascii="CordiaUPC" w:hAnsi="CordiaUPC" w:cs="CordiaUPC"/>
          <w:sz w:val="26"/>
          <w:szCs w:val="26"/>
          <w:lang w:val="en-US"/>
        </w:rPr>
        <w:t xml:space="preserve"> </w:t>
      </w:r>
      <w:r w:rsidRPr="00ED42FD">
        <w:rPr>
          <w:rFonts w:ascii="CordiaUPC" w:hAnsi="CordiaUPC" w:cs="CordiaUPC"/>
          <w:sz w:val="26"/>
          <w:szCs w:val="26"/>
          <w:lang w:val="en-US"/>
        </w:rPr>
        <w:t>and supporting customers to ensure that customers can recover in the long run.</w:t>
      </w:r>
    </w:p>
    <w:p w14:paraId="2F53A4F6" w14:textId="77777777" w:rsidR="001C6878" w:rsidRPr="00A83551" w:rsidRDefault="001C6878" w:rsidP="001C6878">
      <w:pPr>
        <w:pStyle w:val="ListParagraph"/>
        <w:spacing w:after="120" w:line="240" w:lineRule="exact"/>
        <w:ind w:left="550"/>
        <w:jc w:val="thaiDistribute"/>
        <w:rPr>
          <w:rFonts w:asciiTheme="minorBidi" w:eastAsia="Malgun Gothic" w:hAnsiTheme="minorBidi" w:cstheme="minorBidi"/>
          <w:sz w:val="26"/>
          <w:szCs w:val="26"/>
          <w:lang w:val="en-US" w:bidi="th-TH"/>
        </w:rPr>
      </w:pPr>
    </w:p>
    <w:p w14:paraId="36EC3840" w14:textId="77777777" w:rsidR="001C6878" w:rsidRDefault="001C6878" w:rsidP="001C6878">
      <w:pPr>
        <w:pStyle w:val="ListParagraph"/>
        <w:autoSpaceDE w:val="0"/>
        <w:autoSpaceDN w:val="0"/>
        <w:adjustRightInd w:val="0"/>
        <w:spacing w:line="240" w:lineRule="exact"/>
        <w:ind w:left="550"/>
        <w:jc w:val="both"/>
      </w:pPr>
      <w:r w:rsidRPr="00ED42FD">
        <w:rPr>
          <w:rFonts w:asciiTheme="minorBidi" w:hAnsiTheme="minorBidi" w:cstheme="minorBidi"/>
          <w:color w:val="000000"/>
          <w:sz w:val="26"/>
          <w:szCs w:val="26"/>
        </w:rPr>
        <w:t xml:space="preserve">In relation to financial reporting, the Bank and its subsidiaries have </w:t>
      </w:r>
      <w:r>
        <w:rPr>
          <w:rFonts w:asciiTheme="minorBidi" w:hAnsiTheme="minorBidi" w:cstheme="minorBidi"/>
          <w:color w:val="000000"/>
          <w:sz w:val="26"/>
          <w:szCs w:val="26"/>
        </w:rPr>
        <w:t xml:space="preserve">adopted </w:t>
      </w:r>
      <w:r w:rsidRPr="00ED42FD">
        <w:rPr>
          <w:rFonts w:asciiTheme="minorBidi" w:hAnsiTheme="minorBidi" w:cstheme="minorBidi"/>
          <w:color w:val="000000"/>
          <w:sz w:val="26"/>
          <w:szCs w:val="26"/>
        </w:rPr>
        <w:t>accounting relief</w:t>
      </w:r>
      <w:r>
        <w:rPr>
          <w:rFonts w:asciiTheme="minorBidi" w:hAnsiTheme="minorBidi" w:cstheme="minorBidi"/>
          <w:color w:val="000000"/>
          <w:sz w:val="26"/>
          <w:szCs w:val="26"/>
        </w:rPr>
        <w:t xml:space="preserve"> on the use of</w:t>
      </w:r>
      <w:r w:rsidRPr="00ED42FD">
        <w:rPr>
          <w:rFonts w:asciiTheme="minorBidi" w:hAnsiTheme="minorBidi" w:cstheme="minorBidi"/>
          <w:color w:val="000000"/>
          <w:sz w:val="26"/>
          <w:szCs w:val="26"/>
        </w:rPr>
        <w:t xml:space="preserve"> new effective interest rate (EIR) at the time contracts are changed. This </w:t>
      </w:r>
      <w:r>
        <w:rPr>
          <w:rFonts w:asciiTheme="minorBidi" w:hAnsiTheme="minorBidi" w:cstheme="minorBidi"/>
          <w:color w:val="000000"/>
          <w:sz w:val="26"/>
          <w:szCs w:val="26"/>
        </w:rPr>
        <w:t xml:space="preserve">has been </w:t>
      </w:r>
      <w:r w:rsidRPr="00ED42FD">
        <w:rPr>
          <w:rFonts w:asciiTheme="minorBidi" w:hAnsiTheme="minorBidi" w:cstheme="minorBidi"/>
          <w:color w:val="000000"/>
          <w:sz w:val="26"/>
          <w:szCs w:val="26"/>
        </w:rPr>
        <w:t>applied for all customers under relief program.</w:t>
      </w:r>
      <w:r w:rsidRPr="00ED42FD">
        <w:t xml:space="preserve"> </w:t>
      </w:r>
    </w:p>
    <w:p w14:paraId="1F36C2A6" w14:textId="77777777" w:rsidR="001C6878" w:rsidRDefault="001C6878" w:rsidP="001C6878">
      <w:pPr>
        <w:pStyle w:val="ListParagraph"/>
        <w:autoSpaceDE w:val="0"/>
        <w:autoSpaceDN w:val="0"/>
        <w:adjustRightInd w:val="0"/>
        <w:spacing w:line="240" w:lineRule="exact"/>
        <w:ind w:left="550"/>
        <w:jc w:val="both"/>
      </w:pPr>
    </w:p>
    <w:p w14:paraId="12D61427" w14:textId="75A9AE83" w:rsidR="001C6878" w:rsidRDefault="001C6878" w:rsidP="001C6878">
      <w:pPr>
        <w:pStyle w:val="ListParagraph"/>
        <w:autoSpaceDE w:val="0"/>
        <w:autoSpaceDN w:val="0"/>
        <w:adjustRightInd w:val="0"/>
        <w:spacing w:line="240" w:lineRule="exact"/>
        <w:ind w:left="550"/>
        <w:jc w:val="both"/>
        <w:rPr>
          <w:rFonts w:asciiTheme="minorBidi" w:hAnsiTheme="minorBidi" w:cstheme="minorBidi"/>
          <w:color w:val="000000"/>
          <w:sz w:val="26"/>
          <w:szCs w:val="26"/>
        </w:rPr>
      </w:pPr>
      <w:r w:rsidRPr="00ED42FD">
        <w:rPr>
          <w:rFonts w:asciiTheme="minorBidi" w:hAnsiTheme="minorBidi" w:cstheme="minorBidi"/>
          <w:color w:val="000000"/>
          <w:sz w:val="26"/>
          <w:szCs w:val="26"/>
        </w:rPr>
        <w:t>As the COVID-19 pandemic is ongoing, management considered the impact of the COVID-19 to the financial assets based on available information</w:t>
      </w:r>
      <w:r>
        <w:rPr>
          <w:rFonts w:asciiTheme="minorBidi" w:hAnsiTheme="minorBidi" w:cstheme="minorBidi"/>
          <w:color w:val="000000"/>
          <w:sz w:val="26"/>
          <w:szCs w:val="26"/>
        </w:rPr>
        <w:t xml:space="preserve"> and the potential impact on the initial ECL estimates</w:t>
      </w:r>
      <w:r w:rsidRPr="00ED42FD">
        <w:rPr>
          <w:rFonts w:asciiTheme="minorBidi" w:hAnsiTheme="minorBidi" w:cstheme="minorBidi"/>
          <w:color w:val="000000"/>
          <w:sz w:val="26"/>
          <w:szCs w:val="26"/>
        </w:rPr>
        <w:t xml:space="preserve">. As at 31 </w:t>
      </w:r>
      <w:r>
        <w:rPr>
          <w:rFonts w:asciiTheme="minorBidi" w:hAnsiTheme="minorBidi" w:cstheme="minorBidi"/>
          <w:color w:val="000000"/>
          <w:sz w:val="26"/>
          <w:szCs w:val="26"/>
        </w:rPr>
        <w:t>March</w:t>
      </w:r>
      <w:r w:rsidRPr="00ED42FD">
        <w:rPr>
          <w:rFonts w:asciiTheme="minorBidi" w:hAnsiTheme="minorBidi" w:cstheme="minorBidi"/>
          <w:color w:val="000000"/>
          <w:sz w:val="26"/>
          <w:szCs w:val="26"/>
        </w:rPr>
        <w:t xml:space="preserve"> 202</w:t>
      </w:r>
      <w:r>
        <w:rPr>
          <w:rFonts w:asciiTheme="minorBidi" w:hAnsiTheme="minorBidi" w:cstheme="minorBidi"/>
          <w:color w:val="000000"/>
          <w:sz w:val="26"/>
          <w:szCs w:val="26"/>
        </w:rPr>
        <w:t>1</w:t>
      </w:r>
      <w:r w:rsidR="00264740">
        <w:rPr>
          <w:rFonts w:asciiTheme="minorBidi" w:hAnsiTheme="minorBidi" w:cstheme="minorBidi"/>
          <w:color w:val="000000"/>
          <w:sz w:val="26"/>
          <w:szCs w:val="26"/>
        </w:rPr>
        <w:t xml:space="preserve"> </w:t>
      </w:r>
      <w:r w:rsidR="00264740">
        <w:rPr>
          <w:rFonts w:ascii="CordiaUPC" w:hAnsi="CordiaUPC" w:cs="CordiaUPC"/>
          <w:sz w:val="26"/>
          <w:szCs w:val="26"/>
          <w:lang w:val="en-US"/>
        </w:rPr>
        <w:t>and 31 December 2020</w:t>
      </w:r>
      <w:r w:rsidRPr="00ED42FD">
        <w:rPr>
          <w:rFonts w:asciiTheme="minorBidi" w:hAnsiTheme="minorBidi" w:cstheme="minorBidi"/>
          <w:color w:val="000000"/>
          <w:sz w:val="26"/>
          <w:szCs w:val="26"/>
        </w:rPr>
        <w:t>, management provided additional ECL as management overlay especially for the customers under relief programs and impact from economic condition</w:t>
      </w:r>
      <w:r>
        <w:rPr>
          <w:rFonts w:asciiTheme="minorBidi" w:hAnsiTheme="minorBidi" w:cstheme="minorBidi"/>
          <w:color w:val="000000"/>
          <w:sz w:val="26"/>
          <w:szCs w:val="26"/>
        </w:rPr>
        <w:t>.</w:t>
      </w:r>
    </w:p>
    <w:p w14:paraId="6D9413F6" w14:textId="77777777" w:rsidR="00B17BB7" w:rsidRPr="00ED42FD" w:rsidRDefault="00B17BB7" w:rsidP="001C6878">
      <w:pPr>
        <w:pStyle w:val="ListParagraph"/>
        <w:autoSpaceDE w:val="0"/>
        <w:autoSpaceDN w:val="0"/>
        <w:adjustRightInd w:val="0"/>
        <w:spacing w:line="240" w:lineRule="exact"/>
        <w:ind w:left="550"/>
        <w:jc w:val="both"/>
        <w:rPr>
          <w:rFonts w:asciiTheme="minorBidi" w:hAnsiTheme="minorBidi" w:cstheme="minorBidi"/>
          <w:color w:val="000000"/>
          <w:sz w:val="26"/>
          <w:szCs w:val="26"/>
          <w:lang w:val="en-US"/>
        </w:rPr>
      </w:pPr>
    </w:p>
    <w:p w14:paraId="3D2C0A89" w14:textId="77777777" w:rsidR="00DB5172" w:rsidRPr="0021285A" w:rsidRDefault="00DB5172" w:rsidP="00676715">
      <w:pPr>
        <w:tabs>
          <w:tab w:val="left" w:pos="540"/>
          <w:tab w:val="left" w:pos="1080"/>
        </w:tabs>
        <w:spacing w:line="240" w:lineRule="exact"/>
        <w:ind w:left="540" w:right="389"/>
        <w:jc w:val="thaiDistribute"/>
        <w:rPr>
          <w:rFonts w:eastAsia="Times New Roman" w:cs="Times New Roman"/>
          <w:b/>
          <w:bCs/>
          <w:szCs w:val="22"/>
          <w:lang w:bidi="th-TH"/>
        </w:rPr>
      </w:pPr>
    </w:p>
    <w:p w14:paraId="3BCD1EE5" w14:textId="41360680" w:rsidR="006C12B7" w:rsidRPr="001C6878" w:rsidRDefault="006C12B7" w:rsidP="006C12B7">
      <w:pPr>
        <w:pStyle w:val="Heading1"/>
        <w:numPr>
          <w:ilvl w:val="0"/>
          <w:numId w:val="0"/>
        </w:numPr>
        <w:spacing w:before="0" w:after="0" w:line="240" w:lineRule="exact"/>
        <w:ind w:left="540" w:hanging="540"/>
        <w:rPr>
          <w:rFonts w:ascii="CordiaUPC" w:hAnsi="CordiaUPC" w:cs="CordiaUPC"/>
          <w:i w:val="0"/>
          <w:iCs/>
          <w:sz w:val="26"/>
          <w:szCs w:val="26"/>
          <w:lang w:val="en-US"/>
        </w:rPr>
      </w:pPr>
      <w:r w:rsidRPr="00676715">
        <w:rPr>
          <w:rFonts w:ascii="CordiaUPC" w:hAnsi="CordiaUPC" w:cs="CordiaUPC" w:hint="cs"/>
          <w:i w:val="0"/>
          <w:iCs/>
          <w:sz w:val="26"/>
          <w:szCs w:val="26"/>
          <w:lang w:val="en-US"/>
        </w:rPr>
        <w:t>2</w:t>
      </w:r>
      <w:r>
        <w:rPr>
          <w:rFonts w:ascii="CordiaUPC" w:hAnsi="CordiaUPC" w:cs="CordiaUPC"/>
          <w:i w:val="0"/>
          <w:iCs/>
          <w:sz w:val="26"/>
          <w:szCs w:val="26"/>
          <w:lang w:val="en-US"/>
        </w:rPr>
        <w:t>1</w:t>
      </w:r>
      <w:r w:rsidRPr="00676715">
        <w:rPr>
          <w:rFonts w:ascii="CordiaUPC" w:hAnsi="CordiaUPC" w:cs="CordiaUPC" w:hint="cs"/>
          <w:i w:val="0"/>
          <w:iCs/>
          <w:sz w:val="26"/>
          <w:szCs w:val="26"/>
          <w:cs/>
          <w:lang w:val="en-US"/>
        </w:rPr>
        <w:tab/>
      </w:r>
      <w:r>
        <w:rPr>
          <w:rFonts w:ascii="CordiaUPC" w:hAnsi="CordiaUPC" w:cs="CordiaUPC"/>
          <w:i w:val="0"/>
          <w:iCs/>
          <w:sz w:val="26"/>
          <w:szCs w:val="26"/>
          <w:lang w:val="en-US"/>
        </w:rPr>
        <w:t>Events after the reporting period</w:t>
      </w:r>
    </w:p>
    <w:p w14:paraId="7C76532A" w14:textId="77777777" w:rsidR="006C12B7" w:rsidRPr="00A209C3" w:rsidRDefault="006C12B7" w:rsidP="006C12B7">
      <w:pPr>
        <w:tabs>
          <w:tab w:val="left" w:pos="540"/>
          <w:tab w:val="left" w:pos="1170"/>
          <w:tab w:val="right" w:pos="9360"/>
        </w:tabs>
        <w:spacing w:line="240" w:lineRule="exact"/>
        <w:ind w:left="540" w:right="9"/>
        <w:jc w:val="both"/>
        <w:rPr>
          <w:rFonts w:ascii="CordiaUPC" w:hAnsi="CordiaUPC" w:cs="CordiaUPC"/>
          <w:spacing w:val="-6"/>
          <w:sz w:val="28"/>
          <w:szCs w:val="28"/>
          <w:highlight w:val="yellow"/>
          <w:shd w:val="clear" w:color="auto" w:fill="FFFFFF"/>
        </w:rPr>
      </w:pPr>
    </w:p>
    <w:p w14:paraId="6D60B52B" w14:textId="129B5266" w:rsidR="00FB244C" w:rsidRPr="002D5A94" w:rsidRDefault="006C12B7" w:rsidP="006C12B7">
      <w:pPr>
        <w:tabs>
          <w:tab w:val="left" w:pos="540"/>
          <w:tab w:val="left" w:pos="1080"/>
        </w:tabs>
        <w:spacing w:line="240" w:lineRule="auto"/>
        <w:ind w:left="540" w:right="389"/>
        <w:jc w:val="thaiDistribute"/>
        <w:rPr>
          <w:rFonts w:ascii="CordiaUPC" w:hAnsi="CordiaUPC" w:cs="CordiaUPC"/>
          <w:sz w:val="26"/>
          <w:szCs w:val="26"/>
          <w:lang w:eastAsia="en-GB"/>
        </w:rPr>
      </w:pPr>
      <w:r w:rsidRPr="002D5A94">
        <w:rPr>
          <w:rFonts w:ascii="CordiaUPC" w:hAnsi="CordiaUPC" w:cs="CordiaUPC"/>
          <w:sz w:val="26"/>
          <w:szCs w:val="26"/>
          <w:lang w:eastAsia="en-GB"/>
        </w:rPr>
        <w:t xml:space="preserve">On </w:t>
      </w:r>
      <w:r w:rsidR="002D5A94" w:rsidRPr="002D5A94">
        <w:rPr>
          <w:rFonts w:ascii="CordiaUPC" w:hAnsi="CordiaUPC" w:cs="CordiaUPC"/>
          <w:sz w:val="26"/>
          <w:szCs w:val="26"/>
        </w:rPr>
        <w:t>23</w:t>
      </w:r>
      <w:r w:rsidR="002D5A94" w:rsidRPr="002D5A94">
        <w:rPr>
          <w:rFonts w:ascii="CordiaUPC" w:hAnsi="CordiaUPC" w:cs="CordiaUPC"/>
          <w:sz w:val="26"/>
          <w:szCs w:val="26"/>
          <w:cs/>
        </w:rPr>
        <w:t xml:space="preserve"> </w:t>
      </w:r>
      <w:r w:rsidR="002D5A94" w:rsidRPr="002D5A94">
        <w:rPr>
          <w:rFonts w:ascii="CordiaUPC" w:hAnsi="CordiaUPC" w:cs="CordiaUPC"/>
          <w:sz w:val="26"/>
          <w:szCs w:val="26"/>
        </w:rPr>
        <w:t>April 2021, the 2021 Annual General Meeting of the Bank’s shareholders passed resolutions approving as follows</w:t>
      </w:r>
      <w:r w:rsidRPr="002D5A94">
        <w:rPr>
          <w:rFonts w:ascii="CordiaUPC" w:hAnsi="CordiaUPC" w:cs="CordiaUPC"/>
          <w:sz w:val="26"/>
          <w:szCs w:val="26"/>
          <w:lang w:eastAsia="en-GB"/>
        </w:rPr>
        <w:t>:</w:t>
      </w:r>
    </w:p>
    <w:p w14:paraId="11E7FF2E" w14:textId="6D5DD7F1" w:rsidR="006C12B7" w:rsidRPr="00A209C3" w:rsidRDefault="006C12B7" w:rsidP="006C12B7">
      <w:pPr>
        <w:tabs>
          <w:tab w:val="left" w:pos="540"/>
          <w:tab w:val="left" w:pos="1080"/>
        </w:tabs>
        <w:spacing w:line="240" w:lineRule="auto"/>
        <w:ind w:left="540" w:right="389"/>
        <w:jc w:val="thaiDistribute"/>
        <w:rPr>
          <w:rFonts w:ascii="CordiaUPC" w:hAnsi="CordiaUPC" w:cs="CordiaUPC"/>
          <w:sz w:val="20"/>
          <w:highlight w:val="yellow"/>
          <w:lang w:eastAsia="en-GB"/>
        </w:rPr>
      </w:pPr>
    </w:p>
    <w:p w14:paraId="44321D1B" w14:textId="1FEE8476" w:rsidR="002D5A94" w:rsidRDefault="002D5A94" w:rsidP="00854F94">
      <w:pPr>
        <w:pStyle w:val="ListParagraph"/>
        <w:numPr>
          <w:ilvl w:val="1"/>
          <w:numId w:val="37"/>
        </w:numPr>
        <w:tabs>
          <w:tab w:val="left" w:pos="540"/>
          <w:tab w:val="left" w:pos="900"/>
        </w:tabs>
        <w:spacing w:line="240" w:lineRule="auto"/>
        <w:ind w:left="990" w:hanging="990"/>
        <w:rPr>
          <w:rFonts w:ascii="CordiaUPC" w:hAnsi="CordiaUPC" w:cs="CordiaUPC"/>
          <w:b/>
          <w:bCs/>
          <w:sz w:val="26"/>
          <w:szCs w:val="26"/>
          <w:lang w:eastAsia="en-GB"/>
        </w:rPr>
      </w:pPr>
      <w:r w:rsidRPr="002D5A94">
        <w:rPr>
          <w:rFonts w:ascii="CordiaUPC" w:hAnsi="CordiaUPC" w:cs="CordiaUPC"/>
          <w:b/>
          <w:bCs/>
          <w:sz w:val="26"/>
          <w:szCs w:val="26"/>
        </w:rPr>
        <w:t>Appropriation of profit and dividend payment</w:t>
      </w:r>
      <w:r w:rsidRPr="002D5A94">
        <w:rPr>
          <w:b/>
          <w:bCs/>
          <w:sz w:val="26"/>
          <w:szCs w:val="26"/>
        </w:rPr>
        <w:t xml:space="preserve"> </w:t>
      </w:r>
      <w:r w:rsidRPr="002D5A94">
        <w:rPr>
          <w:rFonts w:ascii="CordiaUPC" w:hAnsi="CordiaUPC" w:cs="CordiaUPC"/>
          <w:b/>
          <w:bCs/>
          <w:sz w:val="26"/>
          <w:szCs w:val="26"/>
        </w:rPr>
        <w:t>of the 2020 operating profit</w:t>
      </w:r>
    </w:p>
    <w:p w14:paraId="1C5C6BA0" w14:textId="77777777" w:rsidR="00A209C3" w:rsidRPr="00A209C3" w:rsidRDefault="00A209C3" w:rsidP="00A209C3">
      <w:pPr>
        <w:pStyle w:val="ListParagraph"/>
        <w:tabs>
          <w:tab w:val="left" w:pos="540"/>
          <w:tab w:val="left" w:pos="900"/>
        </w:tabs>
        <w:spacing w:line="240" w:lineRule="auto"/>
        <w:ind w:left="990"/>
        <w:rPr>
          <w:rFonts w:ascii="CordiaUPC" w:hAnsi="CordiaUPC" w:cs="CordiaUPC"/>
          <w:b/>
          <w:bCs/>
          <w:sz w:val="18"/>
          <w:szCs w:val="18"/>
          <w:lang w:eastAsia="en-GB"/>
        </w:rPr>
      </w:pPr>
    </w:p>
    <w:p w14:paraId="544F4282" w14:textId="77777777" w:rsidR="002D5A94" w:rsidRPr="002D5A94" w:rsidRDefault="002D5A94" w:rsidP="00854F94">
      <w:pPr>
        <w:pStyle w:val="ListParagraph"/>
        <w:numPr>
          <w:ilvl w:val="0"/>
          <w:numId w:val="32"/>
        </w:numPr>
        <w:tabs>
          <w:tab w:val="left" w:pos="540"/>
          <w:tab w:val="left" w:pos="1080"/>
        </w:tabs>
        <w:spacing w:line="240" w:lineRule="auto"/>
        <w:ind w:right="389"/>
        <w:jc w:val="thaiDistribute"/>
        <w:rPr>
          <w:rFonts w:ascii="CordiaUPC" w:eastAsia="Times New Roman" w:hAnsi="CordiaUPC" w:cs="CordiaUPC"/>
          <w:sz w:val="26"/>
          <w:szCs w:val="26"/>
          <w:lang w:val="en-AU" w:bidi="th-TH"/>
        </w:rPr>
      </w:pPr>
      <w:r w:rsidRPr="002D5A94">
        <w:rPr>
          <w:rFonts w:ascii="CordiaUPC" w:hAnsi="CordiaUPC" w:cs="CordiaUPC"/>
          <w:sz w:val="26"/>
          <w:szCs w:val="26"/>
          <w:lang w:eastAsia="en-GB"/>
        </w:rPr>
        <w:t>Not allocating net profit from 2020 operating results to the legal reserve as the Bank</w:t>
      </w:r>
      <w:r w:rsidRPr="002D5A94">
        <w:rPr>
          <w:rFonts w:ascii="CordiaUPC" w:hAnsi="CordiaUPC" w:cs="CordiaUPC"/>
          <w:sz w:val="26"/>
          <w:szCs w:val="26"/>
          <w:cs/>
          <w:lang w:eastAsia="en-GB"/>
        </w:rPr>
        <w:t>’</w:t>
      </w:r>
      <w:r w:rsidRPr="002D5A94">
        <w:rPr>
          <w:rFonts w:ascii="CordiaUPC" w:hAnsi="CordiaUPC" w:cs="CordiaUPC"/>
          <w:sz w:val="26"/>
          <w:szCs w:val="26"/>
          <w:lang w:eastAsia="en-GB"/>
        </w:rPr>
        <w:t>s legal reserve is sufficient as required</w:t>
      </w:r>
      <w:r w:rsidRPr="002D5A94">
        <w:rPr>
          <w:rFonts w:ascii="CordiaUPC" w:hAnsi="CordiaUPC" w:cs="CordiaUPC"/>
          <w:sz w:val="26"/>
          <w:szCs w:val="26"/>
          <w:cs/>
          <w:lang w:eastAsia="en-GB"/>
        </w:rPr>
        <w:t xml:space="preserve"> </w:t>
      </w:r>
      <w:r w:rsidRPr="002D5A94">
        <w:rPr>
          <w:rFonts w:ascii="CordiaUPC" w:hAnsi="CordiaUPC" w:cs="CordiaUPC"/>
          <w:sz w:val="26"/>
          <w:szCs w:val="26"/>
          <w:lang w:eastAsia="en-GB"/>
        </w:rPr>
        <w:t>by laws</w:t>
      </w:r>
      <w:r w:rsidRPr="002D5A94">
        <w:rPr>
          <w:rFonts w:ascii="CordiaUPC" w:hAnsi="CordiaUPC" w:cs="CordiaUPC"/>
          <w:sz w:val="26"/>
          <w:szCs w:val="26"/>
          <w:cs/>
          <w:lang w:eastAsia="en-GB"/>
        </w:rPr>
        <w:t xml:space="preserve"> </w:t>
      </w:r>
      <w:r w:rsidRPr="002D5A94">
        <w:rPr>
          <w:rFonts w:ascii="CordiaUPC" w:hAnsi="CordiaUPC" w:cs="CordiaUPC"/>
          <w:sz w:val="26"/>
          <w:szCs w:val="26"/>
          <w:lang w:eastAsia="en-GB"/>
        </w:rPr>
        <w:t xml:space="preserve">and the Bank’s Articles of Association. </w:t>
      </w:r>
    </w:p>
    <w:p w14:paraId="46C2F9A0" w14:textId="500A7545" w:rsidR="002D5A94" w:rsidRPr="009C5815" w:rsidRDefault="006C12B7" w:rsidP="009C5815">
      <w:pPr>
        <w:pStyle w:val="ListParagraph"/>
        <w:numPr>
          <w:ilvl w:val="0"/>
          <w:numId w:val="32"/>
        </w:numPr>
        <w:tabs>
          <w:tab w:val="left" w:pos="540"/>
          <w:tab w:val="left" w:pos="1080"/>
        </w:tabs>
        <w:spacing w:line="240" w:lineRule="auto"/>
        <w:ind w:right="389"/>
        <w:jc w:val="thaiDistribute"/>
        <w:rPr>
          <w:rFonts w:ascii="CordiaUPC" w:eastAsia="Times New Roman" w:hAnsi="CordiaUPC" w:cs="CordiaUPC"/>
          <w:sz w:val="26"/>
          <w:szCs w:val="26"/>
          <w:lang w:val="en-AU" w:bidi="th-TH"/>
        </w:rPr>
      </w:pPr>
      <w:r w:rsidRPr="002D5A94">
        <w:rPr>
          <w:rFonts w:ascii="CordiaUPC" w:eastAsia="Times New Roman" w:hAnsi="CordiaUPC" w:cs="CordiaUPC"/>
          <w:sz w:val="26"/>
          <w:szCs w:val="26"/>
          <w:lang w:val="en-AU" w:bidi="th-TH"/>
        </w:rPr>
        <w:t xml:space="preserve">Payment of </w:t>
      </w:r>
      <w:r w:rsidR="002D5A94" w:rsidRPr="002D5A94">
        <w:rPr>
          <w:rFonts w:ascii="CordiaUPC" w:hAnsi="CordiaUPC" w:cs="CordiaUPC"/>
          <w:sz w:val="26"/>
          <w:szCs w:val="26"/>
          <w:lang w:eastAsia="en-GB"/>
        </w:rPr>
        <w:t>a dividend of Baht 0</w:t>
      </w:r>
      <w:r w:rsidR="002D5A94" w:rsidRPr="002D5A94">
        <w:rPr>
          <w:rFonts w:ascii="CordiaUPC" w:hAnsi="CordiaUPC" w:cs="CordiaUPC"/>
          <w:sz w:val="26"/>
          <w:szCs w:val="26"/>
          <w:cs/>
          <w:lang w:eastAsia="en-GB"/>
        </w:rPr>
        <w:t>.</w:t>
      </w:r>
      <w:r w:rsidR="002D5A94" w:rsidRPr="002D5A94">
        <w:rPr>
          <w:rFonts w:ascii="CordiaUPC" w:hAnsi="CordiaUPC" w:cs="CordiaUPC"/>
          <w:sz w:val="26"/>
          <w:szCs w:val="26"/>
          <w:lang w:eastAsia="en-GB"/>
        </w:rPr>
        <w:t>045 per share from the 2020 operating profit to the shareholders of the 96,409,416,880 ordinary shares, totalling Baht 4,338 million or accounted for 34</w:t>
      </w:r>
      <w:r w:rsidR="002D5A94" w:rsidRPr="002D5A94">
        <w:rPr>
          <w:rFonts w:ascii="CordiaUPC" w:hAnsi="CordiaUPC" w:cs="CordiaUPC"/>
          <w:sz w:val="26"/>
          <w:szCs w:val="26"/>
          <w:cs/>
          <w:lang w:eastAsia="en-GB"/>
        </w:rPr>
        <w:t xml:space="preserve">% </w:t>
      </w:r>
      <w:r w:rsidR="002D5A94" w:rsidRPr="002D5A94">
        <w:rPr>
          <w:rFonts w:ascii="CordiaUPC" w:hAnsi="CordiaUPC" w:cs="CordiaUPC"/>
          <w:sz w:val="26"/>
          <w:szCs w:val="26"/>
          <w:lang w:eastAsia="en-GB"/>
        </w:rPr>
        <w:t>of the 2020 net profit</w:t>
      </w:r>
      <w:r w:rsidR="002D5A94" w:rsidRPr="002D5A94">
        <w:rPr>
          <w:rFonts w:ascii="CordiaUPC" w:hAnsi="CordiaUPC" w:cs="CordiaUPC"/>
          <w:sz w:val="26"/>
          <w:szCs w:val="26"/>
          <w:cs/>
          <w:lang w:eastAsia="en-GB"/>
        </w:rPr>
        <w:t xml:space="preserve">. </w:t>
      </w:r>
      <w:r w:rsidR="002D5A94" w:rsidRPr="002D5A94">
        <w:rPr>
          <w:rFonts w:ascii="CordiaUPC" w:hAnsi="CordiaUPC" w:cs="CordiaUPC"/>
          <w:sz w:val="26"/>
          <w:szCs w:val="26"/>
          <w:lang w:eastAsia="en-GB"/>
        </w:rPr>
        <w:t>Such dividend will be paid on 20 May 2021.</w:t>
      </w:r>
    </w:p>
    <w:p w14:paraId="356057D6" w14:textId="2E6C1324" w:rsidR="002D5A94" w:rsidRDefault="00A3180A" w:rsidP="00854F94">
      <w:pPr>
        <w:pStyle w:val="ListParagraph"/>
        <w:numPr>
          <w:ilvl w:val="1"/>
          <w:numId w:val="37"/>
        </w:numPr>
        <w:tabs>
          <w:tab w:val="left" w:pos="540"/>
          <w:tab w:val="left" w:pos="900"/>
        </w:tabs>
        <w:spacing w:line="240" w:lineRule="auto"/>
        <w:ind w:left="900" w:hanging="900"/>
        <w:rPr>
          <w:rFonts w:ascii="CordiaUPC" w:hAnsi="CordiaUPC" w:cs="CordiaUPC"/>
          <w:b/>
          <w:bCs/>
          <w:sz w:val="26"/>
          <w:szCs w:val="26"/>
          <w:lang w:eastAsia="en-GB"/>
        </w:rPr>
      </w:pPr>
      <w:r>
        <w:rPr>
          <w:rFonts w:ascii="CordiaUPC" w:hAnsi="CordiaUPC" w:cs="CordiaUPC"/>
          <w:b/>
          <w:bCs/>
          <w:sz w:val="26"/>
          <w:szCs w:val="26"/>
        </w:rPr>
        <w:lastRenderedPageBreak/>
        <w:t>Change of TMB’s name</w:t>
      </w:r>
    </w:p>
    <w:p w14:paraId="03271B5B" w14:textId="77777777" w:rsidR="00A209C3" w:rsidRPr="00A209C3" w:rsidRDefault="00A209C3" w:rsidP="00A209C3">
      <w:pPr>
        <w:pStyle w:val="ListParagraph"/>
        <w:tabs>
          <w:tab w:val="left" w:pos="540"/>
          <w:tab w:val="left" w:pos="900"/>
        </w:tabs>
        <w:spacing w:line="240" w:lineRule="auto"/>
        <w:ind w:left="900"/>
        <w:rPr>
          <w:rFonts w:ascii="CordiaUPC" w:hAnsi="CordiaUPC" w:cs="CordiaUPC"/>
          <w:b/>
          <w:bCs/>
          <w:sz w:val="18"/>
          <w:szCs w:val="18"/>
          <w:lang w:eastAsia="en-GB"/>
        </w:rPr>
      </w:pPr>
    </w:p>
    <w:p w14:paraId="035F82A0" w14:textId="3B7DF3A4" w:rsidR="002D5A94" w:rsidRDefault="002D5A94" w:rsidP="00AF2982">
      <w:pPr>
        <w:pStyle w:val="ListParagraph"/>
        <w:tabs>
          <w:tab w:val="left" w:pos="540"/>
          <w:tab w:val="left" w:pos="630"/>
        </w:tabs>
        <w:spacing w:line="240" w:lineRule="auto"/>
        <w:ind w:left="540"/>
        <w:rPr>
          <w:rFonts w:ascii="CordiaUPC" w:hAnsi="CordiaUPC" w:cs="CordiaUPC"/>
          <w:sz w:val="26"/>
          <w:szCs w:val="26"/>
        </w:rPr>
      </w:pPr>
      <w:r w:rsidRPr="002D5A94">
        <w:rPr>
          <w:rFonts w:ascii="CordiaUPC" w:hAnsi="CordiaUPC" w:cs="CordiaUPC"/>
          <w:sz w:val="26"/>
          <w:szCs w:val="26"/>
        </w:rPr>
        <w:t xml:space="preserve">The </w:t>
      </w:r>
      <w:bookmarkStart w:id="27" w:name="_Hlk70726318"/>
      <w:r w:rsidRPr="002D5A94">
        <w:rPr>
          <w:rFonts w:ascii="CordiaUPC" w:hAnsi="CordiaUPC" w:cs="CordiaUPC"/>
          <w:sz w:val="26"/>
          <w:szCs w:val="26"/>
        </w:rPr>
        <w:t>Bank will change the name from “TMB Bank Public Company Limited” to “</w:t>
      </w:r>
      <w:proofErr w:type="spellStart"/>
      <w:r w:rsidRPr="002D5A94">
        <w:rPr>
          <w:rFonts w:ascii="CordiaUPC" w:hAnsi="CordiaUPC" w:cs="CordiaUPC"/>
          <w:sz w:val="26"/>
          <w:szCs w:val="26"/>
        </w:rPr>
        <w:t>TMBThanachart</w:t>
      </w:r>
      <w:proofErr w:type="spellEnd"/>
      <w:r w:rsidRPr="002D5A94">
        <w:rPr>
          <w:rFonts w:ascii="CordiaUPC" w:hAnsi="CordiaUPC" w:cs="CordiaUPC"/>
          <w:sz w:val="26"/>
          <w:szCs w:val="26"/>
        </w:rPr>
        <w:t xml:space="preserve"> Bank Public Company Limited”</w:t>
      </w:r>
      <w:bookmarkEnd w:id="27"/>
    </w:p>
    <w:p w14:paraId="69F8A55B" w14:textId="77777777" w:rsidR="002D5A94" w:rsidRPr="00AF2982" w:rsidRDefault="002D5A94" w:rsidP="002D5A94">
      <w:pPr>
        <w:pStyle w:val="ListParagraph"/>
        <w:tabs>
          <w:tab w:val="left" w:pos="540"/>
          <w:tab w:val="left" w:pos="900"/>
        </w:tabs>
        <w:spacing w:line="240" w:lineRule="auto"/>
        <w:ind w:left="540"/>
        <w:rPr>
          <w:rFonts w:ascii="CordiaUPC" w:hAnsi="CordiaUPC" w:cs="CordiaUPC"/>
          <w:sz w:val="18"/>
          <w:szCs w:val="18"/>
        </w:rPr>
      </w:pPr>
    </w:p>
    <w:p w14:paraId="53F8EDB2" w14:textId="21EAF6DA" w:rsidR="002D5A94" w:rsidRDefault="002D5A94" w:rsidP="00854F94">
      <w:pPr>
        <w:pStyle w:val="ListParagraph"/>
        <w:numPr>
          <w:ilvl w:val="1"/>
          <w:numId w:val="37"/>
        </w:numPr>
        <w:tabs>
          <w:tab w:val="left" w:pos="0"/>
          <w:tab w:val="left" w:pos="540"/>
        </w:tabs>
        <w:spacing w:line="240" w:lineRule="auto"/>
        <w:ind w:left="540" w:hanging="540"/>
        <w:rPr>
          <w:rFonts w:ascii="CordiaUPC" w:hAnsi="CordiaUPC" w:cs="CordiaUPC"/>
          <w:b/>
          <w:bCs/>
          <w:sz w:val="26"/>
          <w:szCs w:val="26"/>
          <w:lang w:eastAsia="en-GB"/>
        </w:rPr>
      </w:pPr>
      <w:r>
        <w:rPr>
          <w:rFonts w:ascii="CordiaUPC" w:hAnsi="CordiaUPC" w:cs="CordiaUPC"/>
          <w:b/>
          <w:bCs/>
          <w:sz w:val="26"/>
          <w:szCs w:val="26"/>
        </w:rPr>
        <w:t xml:space="preserve">The </w:t>
      </w:r>
      <w:r w:rsidRPr="002D5A94">
        <w:rPr>
          <w:rFonts w:ascii="CordiaUPC" w:hAnsi="CordiaUPC" w:cs="CordiaUPC"/>
          <w:b/>
          <w:bCs/>
          <w:sz w:val="26"/>
          <w:szCs w:val="26"/>
        </w:rPr>
        <w:t>issuance and offering of the newly issued ordinary shares to the executives and employees of TMB and TBANK (2021 TMB Stock Retention Program: 2021 TMB TSRP)</w:t>
      </w:r>
    </w:p>
    <w:p w14:paraId="4E0CBE8B" w14:textId="77777777" w:rsidR="00A209C3" w:rsidRPr="00A209C3" w:rsidRDefault="00A209C3" w:rsidP="00A209C3">
      <w:pPr>
        <w:pStyle w:val="ListParagraph"/>
        <w:tabs>
          <w:tab w:val="left" w:pos="0"/>
          <w:tab w:val="left" w:pos="540"/>
        </w:tabs>
        <w:spacing w:line="240" w:lineRule="auto"/>
        <w:ind w:left="540"/>
        <w:rPr>
          <w:rFonts w:ascii="CordiaUPC" w:hAnsi="CordiaUPC" w:cs="CordiaUPC"/>
          <w:b/>
          <w:bCs/>
          <w:sz w:val="18"/>
          <w:szCs w:val="18"/>
          <w:lang w:eastAsia="en-GB"/>
        </w:rPr>
      </w:pPr>
    </w:p>
    <w:p w14:paraId="646ABA77" w14:textId="46175287" w:rsidR="002D5A94" w:rsidRDefault="002D5A94" w:rsidP="00AF2982">
      <w:pPr>
        <w:pStyle w:val="ListParagraph"/>
        <w:tabs>
          <w:tab w:val="left" w:pos="54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rFonts w:ascii="CordiaUPC" w:hAnsi="CordiaUPC" w:cs="CordiaUPC"/>
          <w:sz w:val="26"/>
          <w:szCs w:val="26"/>
        </w:rPr>
      </w:pPr>
      <w:r w:rsidRPr="002D5A94">
        <w:rPr>
          <w:rFonts w:ascii="CordiaUPC" w:hAnsi="CordiaUPC" w:cs="CordiaUPC"/>
          <w:sz w:val="26"/>
          <w:szCs w:val="26"/>
        </w:rPr>
        <w:t>The Bank will offer newly issued ordinary shares to the executives and employees of TMB and TBANK who have qualifications under 2021 TMB TSRP, not exceeding the total of 305 million newly issued ordinary shares with a par value of Baht 0</w:t>
      </w:r>
      <w:r w:rsidRPr="002D5A94">
        <w:rPr>
          <w:rFonts w:ascii="CordiaUPC" w:hAnsi="CordiaUPC" w:cs="CordiaUPC"/>
          <w:sz w:val="26"/>
          <w:szCs w:val="26"/>
          <w:cs/>
        </w:rPr>
        <w:t>.</w:t>
      </w:r>
      <w:r w:rsidRPr="002D5A94">
        <w:rPr>
          <w:rFonts w:ascii="CordiaUPC" w:hAnsi="CordiaUPC" w:cs="CordiaUPC"/>
          <w:sz w:val="26"/>
          <w:szCs w:val="26"/>
        </w:rPr>
        <w:t>95 each at a price of Baht 1.15, within 3 years starting from the date on which the shareholders</w:t>
      </w:r>
      <w:r w:rsidRPr="002D5A94">
        <w:rPr>
          <w:rFonts w:ascii="CordiaUPC" w:hAnsi="CordiaUPC" w:cs="CordiaUPC"/>
          <w:sz w:val="26"/>
          <w:szCs w:val="26"/>
          <w:cs/>
        </w:rPr>
        <w:t xml:space="preserve">’ </w:t>
      </w:r>
      <w:r w:rsidRPr="002D5A94">
        <w:rPr>
          <w:rFonts w:ascii="CordiaUPC" w:hAnsi="CordiaUPC" w:cs="CordiaUPC"/>
          <w:sz w:val="26"/>
          <w:szCs w:val="26"/>
        </w:rPr>
        <w:t>meeting approves this program.</w:t>
      </w:r>
    </w:p>
    <w:p w14:paraId="07C5D67E" w14:textId="77777777" w:rsidR="002D5A94" w:rsidRPr="00AF2982" w:rsidRDefault="002D5A94" w:rsidP="002D5A94">
      <w:pPr>
        <w:pStyle w:val="ListParagraph"/>
        <w:tabs>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0"/>
        <w:jc w:val="thaiDistribute"/>
        <w:rPr>
          <w:rFonts w:ascii="CordiaUPC" w:hAnsi="CordiaUPC" w:cs="CordiaUPC"/>
          <w:sz w:val="18"/>
          <w:szCs w:val="18"/>
        </w:rPr>
      </w:pPr>
    </w:p>
    <w:p w14:paraId="79D1A6CA" w14:textId="61563BF8" w:rsidR="002D5A94" w:rsidRDefault="002D5A94" w:rsidP="00854F94">
      <w:pPr>
        <w:pStyle w:val="ListParagraph"/>
        <w:numPr>
          <w:ilvl w:val="1"/>
          <w:numId w:val="37"/>
        </w:numPr>
        <w:tabs>
          <w:tab w:val="left" w:pos="540"/>
          <w:tab w:val="left" w:pos="900"/>
        </w:tabs>
        <w:spacing w:line="240" w:lineRule="auto"/>
        <w:ind w:left="900" w:hanging="900"/>
        <w:rPr>
          <w:rFonts w:ascii="CordiaUPC" w:hAnsi="CordiaUPC" w:cs="CordiaUPC"/>
          <w:b/>
          <w:bCs/>
          <w:sz w:val="26"/>
          <w:szCs w:val="26"/>
          <w:lang w:eastAsia="en-GB"/>
        </w:rPr>
      </w:pPr>
      <w:r>
        <w:rPr>
          <w:rFonts w:ascii="CordiaUPC" w:hAnsi="CordiaUPC" w:cs="CordiaUPC"/>
          <w:b/>
          <w:bCs/>
          <w:sz w:val="26"/>
          <w:szCs w:val="26"/>
        </w:rPr>
        <w:t>The reduction of the registered capital of the Bank</w:t>
      </w:r>
    </w:p>
    <w:p w14:paraId="44477196" w14:textId="77777777" w:rsidR="00A209C3" w:rsidRPr="00A209C3" w:rsidRDefault="00A209C3" w:rsidP="00A209C3">
      <w:pPr>
        <w:pStyle w:val="ListParagraph"/>
        <w:tabs>
          <w:tab w:val="left" w:pos="540"/>
          <w:tab w:val="left" w:pos="900"/>
        </w:tabs>
        <w:spacing w:line="240" w:lineRule="auto"/>
        <w:ind w:left="900"/>
        <w:rPr>
          <w:rFonts w:ascii="CordiaUPC" w:hAnsi="CordiaUPC" w:cs="CordiaUPC"/>
          <w:b/>
          <w:bCs/>
          <w:sz w:val="18"/>
          <w:szCs w:val="18"/>
          <w:lang w:eastAsia="en-GB"/>
        </w:rPr>
      </w:pPr>
    </w:p>
    <w:p w14:paraId="6B70EA70" w14:textId="3E9CD8BC" w:rsidR="002D5A94" w:rsidRDefault="002D5A94" w:rsidP="00AF2982">
      <w:pPr>
        <w:pStyle w:val="ListParagraph"/>
        <w:tabs>
          <w:tab w:val="left" w:pos="540"/>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rFonts w:ascii="CordiaUPC" w:hAnsi="CordiaUPC" w:cs="CordiaUPC"/>
          <w:sz w:val="26"/>
          <w:szCs w:val="26"/>
        </w:rPr>
      </w:pPr>
      <w:r w:rsidRPr="002D5A94">
        <w:rPr>
          <w:rFonts w:ascii="CordiaUPC" w:hAnsi="CordiaUPC" w:cs="CordiaUPC"/>
          <w:sz w:val="26"/>
          <w:szCs w:val="26"/>
        </w:rPr>
        <w:t>The Bank will reduce the registered capital by Baht 9,323 million from Baht 100,912 million to Baht 91,589 million by writing off 9,814 million unissued and paid-up share capital at a par value of Baht 0.95 each.</w:t>
      </w:r>
    </w:p>
    <w:p w14:paraId="22337C44" w14:textId="77777777" w:rsidR="002D5A94" w:rsidRPr="00AF2982" w:rsidRDefault="002D5A94" w:rsidP="002D5A94">
      <w:pPr>
        <w:pStyle w:val="ListParagraph"/>
        <w:tabs>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0"/>
        <w:jc w:val="thaiDistribute"/>
        <w:rPr>
          <w:rFonts w:ascii="CordiaUPC" w:hAnsi="CordiaUPC" w:cs="CordiaUPC"/>
          <w:sz w:val="18"/>
          <w:szCs w:val="18"/>
        </w:rPr>
      </w:pPr>
    </w:p>
    <w:p w14:paraId="7936A4F4" w14:textId="7C79DE62" w:rsidR="002D5A94" w:rsidRDefault="002D5A94" w:rsidP="00854F94">
      <w:pPr>
        <w:pStyle w:val="ListParagraph"/>
        <w:numPr>
          <w:ilvl w:val="1"/>
          <w:numId w:val="37"/>
        </w:numPr>
        <w:tabs>
          <w:tab w:val="left" w:pos="540"/>
          <w:tab w:val="left" w:pos="900"/>
        </w:tabs>
        <w:spacing w:line="240" w:lineRule="auto"/>
        <w:ind w:left="900" w:hanging="900"/>
        <w:rPr>
          <w:rFonts w:ascii="CordiaUPC" w:hAnsi="CordiaUPC" w:cs="CordiaUPC"/>
          <w:b/>
          <w:bCs/>
          <w:sz w:val="26"/>
          <w:szCs w:val="26"/>
          <w:lang w:eastAsia="en-GB"/>
        </w:rPr>
      </w:pPr>
      <w:r>
        <w:rPr>
          <w:rFonts w:ascii="CordiaUPC" w:hAnsi="CordiaUPC" w:cs="CordiaUPC"/>
          <w:b/>
          <w:bCs/>
          <w:sz w:val="26"/>
          <w:szCs w:val="26"/>
        </w:rPr>
        <w:t xml:space="preserve">The increase </w:t>
      </w:r>
      <w:r w:rsidRPr="002D5A94">
        <w:rPr>
          <w:rFonts w:ascii="CordiaUPC" w:hAnsi="CordiaUPC" w:cs="CordiaUPC"/>
          <w:b/>
          <w:bCs/>
          <w:sz w:val="26"/>
          <w:szCs w:val="26"/>
        </w:rPr>
        <w:t xml:space="preserve">of the registered capital of the Bank and the allocation of the newly issued ordinary shares </w:t>
      </w:r>
    </w:p>
    <w:p w14:paraId="6A55483D" w14:textId="77777777" w:rsidR="00A209C3" w:rsidRPr="00A209C3" w:rsidRDefault="00A209C3" w:rsidP="00A209C3">
      <w:pPr>
        <w:pStyle w:val="ListParagraph"/>
        <w:tabs>
          <w:tab w:val="left" w:pos="540"/>
          <w:tab w:val="left" w:pos="900"/>
        </w:tabs>
        <w:spacing w:line="240" w:lineRule="auto"/>
        <w:ind w:left="900"/>
        <w:rPr>
          <w:rFonts w:ascii="CordiaUPC" w:hAnsi="CordiaUPC" w:cs="CordiaUPC"/>
          <w:b/>
          <w:bCs/>
          <w:sz w:val="18"/>
          <w:szCs w:val="18"/>
          <w:lang w:eastAsia="en-GB"/>
        </w:rPr>
      </w:pPr>
    </w:p>
    <w:p w14:paraId="40631110" w14:textId="5121CBD2" w:rsidR="002D5A94" w:rsidRDefault="002D5A94" w:rsidP="00AF2982">
      <w:pPr>
        <w:tabs>
          <w:tab w:val="left" w:pos="540"/>
        </w:tabs>
        <w:spacing w:line="240" w:lineRule="auto"/>
        <w:ind w:left="540"/>
        <w:rPr>
          <w:rFonts w:ascii="CordiaUPC" w:hAnsi="CordiaUPC" w:cs="CordiaUPC"/>
          <w:sz w:val="26"/>
          <w:szCs w:val="26"/>
        </w:rPr>
      </w:pPr>
      <w:r w:rsidRPr="006E1340">
        <w:rPr>
          <w:rFonts w:ascii="CordiaUPC" w:hAnsi="CordiaUPC" w:cs="CordiaUPC"/>
          <w:sz w:val="26"/>
          <w:szCs w:val="26"/>
        </w:rPr>
        <w:t>The Bank will increase the registered capital by Baht 432 million from Baht 91,589 million to the Baht 92,021 million by issuing 455 million newly ordinary shares at a par value of Baht 0.95 each and allocate the newly issued ordinary shares as follows</w:t>
      </w:r>
      <w:r w:rsidR="00AF2982">
        <w:rPr>
          <w:rFonts w:ascii="CordiaUPC" w:hAnsi="CordiaUPC" w:cs="CordiaUPC"/>
          <w:sz w:val="26"/>
          <w:szCs w:val="26"/>
        </w:rPr>
        <w:t>:</w:t>
      </w:r>
    </w:p>
    <w:p w14:paraId="38FE5BD3" w14:textId="77777777" w:rsidR="00AF2982" w:rsidRPr="006E1340" w:rsidRDefault="00AF2982" w:rsidP="00854F94">
      <w:pPr>
        <w:pStyle w:val="ListParagraph"/>
        <w:numPr>
          <w:ilvl w:val="0"/>
          <w:numId w:val="42"/>
        </w:numPr>
        <w:tabs>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CordiaUPC" w:hAnsi="CordiaUPC" w:cs="CordiaUPC"/>
          <w:sz w:val="26"/>
          <w:szCs w:val="26"/>
        </w:rPr>
      </w:pPr>
      <w:r w:rsidRPr="006E1340">
        <w:rPr>
          <w:rFonts w:ascii="CordiaUPC" w:hAnsi="CordiaUPC" w:cs="CordiaUPC"/>
          <w:sz w:val="26"/>
          <w:szCs w:val="26"/>
        </w:rPr>
        <w:t>Not exceeding 305 million shares at a par value of Baht 0.95 each under the 2021 TMB Stock Retention Program</w:t>
      </w:r>
    </w:p>
    <w:p w14:paraId="47808106" w14:textId="51C10048" w:rsidR="002D5A94" w:rsidRPr="00AF2982" w:rsidRDefault="00AF2982" w:rsidP="00854F94">
      <w:pPr>
        <w:pStyle w:val="ListParagraph"/>
        <w:numPr>
          <w:ilvl w:val="0"/>
          <w:numId w:val="42"/>
        </w:numPr>
        <w:tabs>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thaiDistribute"/>
        <w:rPr>
          <w:rFonts w:ascii="CordiaUPC" w:hAnsi="CordiaUPC" w:cs="CordiaUPC"/>
          <w:sz w:val="26"/>
          <w:szCs w:val="26"/>
        </w:rPr>
      </w:pPr>
      <w:r w:rsidRPr="006E1340">
        <w:rPr>
          <w:rFonts w:ascii="CordiaUPC" w:hAnsi="CordiaUPC" w:cs="CordiaUPC"/>
          <w:sz w:val="26"/>
          <w:szCs w:val="26"/>
        </w:rPr>
        <w:t>Not exceeding</w:t>
      </w:r>
      <w:r w:rsidRPr="006E1340">
        <w:rPr>
          <w:rFonts w:ascii="CordiaUPC" w:hAnsi="CordiaUPC" w:cs="CordiaUPC" w:hint="cs"/>
          <w:sz w:val="26"/>
          <w:szCs w:val="26"/>
          <w:cs/>
        </w:rPr>
        <w:t xml:space="preserve"> </w:t>
      </w:r>
      <w:r w:rsidRPr="006E1340">
        <w:rPr>
          <w:rFonts w:ascii="CordiaUPC" w:hAnsi="CordiaUPC" w:cs="CordiaUPC"/>
          <w:sz w:val="26"/>
          <w:szCs w:val="26"/>
        </w:rPr>
        <w:t>150 million shares at a par value of Baht 0.95 each under the 2019 TMB Stock Retention Program.</w:t>
      </w:r>
    </w:p>
    <w:p w14:paraId="5EB25FC2" w14:textId="6131E6DB" w:rsidR="00BA4399" w:rsidRDefault="00BA4399" w:rsidP="00BA4399">
      <w:pPr>
        <w:pStyle w:val="ListParagraph"/>
        <w:tabs>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0"/>
        <w:jc w:val="thaiDistribute"/>
        <w:rPr>
          <w:rFonts w:ascii="CordiaUPC" w:hAnsi="CordiaUPC" w:cs="CordiaUPC"/>
          <w:sz w:val="18"/>
          <w:szCs w:val="18"/>
        </w:rPr>
      </w:pPr>
    </w:p>
    <w:p w14:paraId="527249A8" w14:textId="58DDB324" w:rsidR="00BA4399" w:rsidRPr="00BA4399" w:rsidRDefault="00BA4399" w:rsidP="00BA4399">
      <w:pPr>
        <w:tabs>
          <w:tab w:val="left" w:pos="540"/>
          <w:tab w:val="left" w:pos="1080"/>
        </w:tabs>
        <w:spacing w:line="240" w:lineRule="auto"/>
        <w:ind w:left="540" w:right="389"/>
        <w:jc w:val="thaiDistribute"/>
        <w:rPr>
          <w:rFonts w:ascii="CordiaUPC" w:hAnsi="CordiaUPC" w:cs="CordiaUPC"/>
          <w:sz w:val="26"/>
          <w:szCs w:val="26"/>
          <w:lang w:eastAsia="en-GB"/>
        </w:rPr>
      </w:pPr>
      <w:r>
        <w:rPr>
          <w:rFonts w:ascii="CordiaUPC" w:hAnsi="CordiaUPC" w:cs="CordiaUPC"/>
          <w:sz w:val="26"/>
          <w:szCs w:val="26"/>
          <w:lang w:eastAsia="en-GB"/>
        </w:rPr>
        <w:t xml:space="preserve">In addition, the 2021 Annual General Meeting of the Bank’s shareholders has acknowledged the following: </w:t>
      </w:r>
    </w:p>
    <w:p w14:paraId="30ADAE3C" w14:textId="77777777" w:rsidR="00BA4399" w:rsidRPr="00AF2982" w:rsidRDefault="00BA4399" w:rsidP="00BA4399">
      <w:pPr>
        <w:pStyle w:val="ListParagraph"/>
        <w:tabs>
          <w:tab w:val="left" w:pos="907"/>
          <w:tab w:val="left"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900"/>
        <w:jc w:val="thaiDistribute"/>
        <w:rPr>
          <w:rFonts w:ascii="CordiaUPC" w:hAnsi="CordiaUPC" w:cs="CordiaUPC"/>
          <w:sz w:val="18"/>
          <w:szCs w:val="18"/>
        </w:rPr>
      </w:pPr>
    </w:p>
    <w:p w14:paraId="7C108A83" w14:textId="30B8084D" w:rsidR="00BA4399" w:rsidRDefault="00BA4399" w:rsidP="00BA4399">
      <w:pPr>
        <w:pStyle w:val="ListParagraph"/>
        <w:numPr>
          <w:ilvl w:val="1"/>
          <w:numId w:val="37"/>
        </w:numPr>
        <w:tabs>
          <w:tab w:val="left" w:pos="540"/>
          <w:tab w:val="left" w:pos="900"/>
        </w:tabs>
        <w:spacing w:line="240" w:lineRule="auto"/>
        <w:ind w:left="900" w:hanging="900"/>
        <w:rPr>
          <w:rFonts w:ascii="CordiaUPC" w:hAnsi="CordiaUPC" w:cs="CordiaUPC"/>
          <w:b/>
          <w:bCs/>
          <w:sz w:val="26"/>
          <w:szCs w:val="26"/>
          <w:lang w:eastAsia="en-GB"/>
        </w:rPr>
      </w:pPr>
      <w:r>
        <w:rPr>
          <w:rFonts w:ascii="CordiaUPC" w:hAnsi="CordiaUPC" w:cs="CordiaUPC"/>
          <w:b/>
          <w:bCs/>
          <w:sz w:val="26"/>
          <w:szCs w:val="26"/>
        </w:rPr>
        <w:t>Progress on Entire Business Transfer (EBT) and Integration Plan</w:t>
      </w:r>
    </w:p>
    <w:p w14:paraId="6E0E0F4D" w14:textId="77777777" w:rsidR="002D5A94" w:rsidRPr="00BA4399" w:rsidRDefault="002D5A94" w:rsidP="002D5A94">
      <w:pPr>
        <w:pStyle w:val="ListParagraph"/>
        <w:tabs>
          <w:tab w:val="left" w:pos="540"/>
          <w:tab w:val="left" w:pos="900"/>
        </w:tabs>
        <w:spacing w:line="240" w:lineRule="auto"/>
        <w:ind w:left="900"/>
        <w:rPr>
          <w:rFonts w:ascii="CordiaUPC" w:hAnsi="CordiaUPC" w:cs="CordiaUPC"/>
          <w:b/>
          <w:bCs/>
          <w:sz w:val="18"/>
          <w:szCs w:val="18"/>
          <w:lang w:eastAsia="en-GB"/>
        </w:rPr>
      </w:pPr>
    </w:p>
    <w:p w14:paraId="06A2B3CD" w14:textId="4DBC7A4A" w:rsidR="00BA4399" w:rsidRDefault="00BA4399" w:rsidP="00BB070E">
      <w:pPr>
        <w:pStyle w:val="ListParagraph"/>
        <w:tabs>
          <w:tab w:val="left" w:pos="540"/>
          <w:tab w:val="left" w:pos="630"/>
        </w:tabs>
        <w:spacing w:line="240" w:lineRule="auto"/>
        <w:ind w:left="540"/>
        <w:jc w:val="thaiDistribute"/>
        <w:rPr>
          <w:rFonts w:ascii="CordiaUPC" w:hAnsi="CordiaUPC" w:cs="CordiaUPC"/>
          <w:sz w:val="26"/>
          <w:szCs w:val="26"/>
        </w:rPr>
      </w:pPr>
      <w:r>
        <w:rPr>
          <w:rFonts w:ascii="CordiaUPC" w:hAnsi="CordiaUPC" w:cs="CordiaUPC"/>
          <w:sz w:val="26"/>
          <w:szCs w:val="26"/>
        </w:rPr>
        <w:t>EBT and integration activities are on plan with good progress o</w:t>
      </w:r>
      <w:r w:rsidR="004976D8">
        <w:rPr>
          <w:rFonts w:ascii="CordiaUPC" w:hAnsi="CordiaUPC" w:cs="CordiaUPC"/>
          <w:sz w:val="26"/>
          <w:szCs w:val="26"/>
        </w:rPr>
        <w:t>n</w:t>
      </w:r>
      <w:r>
        <w:rPr>
          <w:rFonts w:ascii="CordiaUPC" w:hAnsi="CordiaUPC" w:cs="CordiaUPC"/>
          <w:sz w:val="26"/>
          <w:szCs w:val="26"/>
        </w:rPr>
        <w:t xml:space="preserve"> employee, channel, product and system, and branding and communication. The EBT is expected to be completed on 5 July 2021.</w:t>
      </w:r>
    </w:p>
    <w:p w14:paraId="7E3D2D50" w14:textId="496F2C97" w:rsidR="002D5A94" w:rsidRDefault="002D5A94" w:rsidP="002D5A94">
      <w:pPr>
        <w:pStyle w:val="ListParagraph"/>
        <w:tabs>
          <w:tab w:val="left" w:pos="540"/>
          <w:tab w:val="left" w:pos="900"/>
        </w:tabs>
        <w:spacing w:line="240" w:lineRule="auto"/>
        <w:ind w:left="540"/>
        <w:rPr>
          <w:rFonts w:ascii="CordiaUPC" w:hAnsi="CordiaUPC" w:cs="CordiaUPC"/>
          <w:sz w:val="26"/>
          <w:szCs w:val="26"/>
        </w:rPr>
      </w:pPr>
    </w:p>
    <w:p w14:paraId="56B6326A" w14:textId="24FB5FDF" w:rsidR="002D5A94" w:rsidRPr="002D5A94" w:rsidRDefault="002D5A94" w:rsidP="002D5A94">
      <w:pPr>
        <w:tabs>
          <w:tab w:val="left" w:pos="540"/>
          <w:tab w:val="left" w:pos="1080"/>
        </w:tabs>
        <w:spacing w:line="240" w:lineRule="auto"/>
        <w:ind w:left="540" w:right="389"/>
        <w:jc w:val="thaiDistribute"/>
        <w:rPr>
          <w:rFonts w:ascii="CordiaUPC" w:eastAsia="Times New Roman" w:hAnsi="CordiaUPC" w:cs="CordiaUPC"/>
          <w:sz w:val="26"/>
          <w:szCs w:val="26"/>
          <w:lang w:bidi="th-TH"/>
        </w:rPr>
      </w:pPr>
    </w:p>
    <w:p w14:paraId="2A09641C" w14:textId="63C26985" w:rsidR="0049204E" w:rsidRPr="00B17BB7" w:rsidRDefault="0049204E" w:rsidP="00982AC9">
      <w:pPr>
        <w:tabs>
          <w:tab w:val="right" w:pos="9360"/>
        </w:tabs>
        <w:spacing w:line="240" w:lineRule="atLeast"/>
        <w:ind w:left="547"/>
        <w:jc w:val="both"/>
        <w:rPr>
          <w:rFonts w:eastAsia="Times New Roman" w:cs="Times New Roman"/>
          <w:szCs w:val="22"/>
          <w:lang w:bidi="th-TH"/>
        </w:rPr>
      </w:pPr>
    </w:p>
    <w:sectPr w:rsidR="0049204E" w:rsidRPr="00B17BB7" w:rsidSect="00EF47D7">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08E0B2" w14:textId="77777777" w:rsidR="00CF0DBD" w:rsidRDefault="00CF0DBD">
      <w:r>
        <w:separator/>
      </w:r>
    </w:p>
  </w:endnote>
  <w:endnote w:type="continuationSeparator" w:id="0">
    <w:p w14:paraId="4AC3E20F" w14:textId="77777777" w:rsidR="00CF0DBD" w:rsidRDefault="00CF0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EucrosiaUPC">
    <w:charset w:val="DE"/>
    <w:family w:val="roman"/>
    <w:pitch w:val="variable"/>
    <w:sig w:usb0="81000003" w:usb1="00000000" w:usb2="00000000" w:usb3="00000000" w:csb0="00010001" w:csb1="00000000"/>
  </w:font>
  <w:font w:name="AngsanaNew">
    <w:altName w:val="Arial Unicode MS"/>
    <w:panose1 w:val="00000000000000000000"/>
    <w:charset w:val="88"/>
    <w:family w:val="auto"/>
    <w:notTrueType/>
    <w:pitch w:val="default"/>
    <w:sig w:usb0="01000003" w:usb1="08080000" w:usb2="00000010" w:usb3="00000000" w:csb0="001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C024E" w14:textId="2AD7F551" w:rsidR="00FB4313" w:rsidRPr="00D1225A" w:rsidRDefault="00FB4313" w:rsidP="00EC26B2">
    <w:pPr>
      <w:pStyle w:val="Footer"/>
      <w:framePr w:wrap="around" w:vAnchor="text" w:hAnchor="margin" w:xAlign="center" w:y="1"/>
      <w:rPr>
        <w:rStyle w:val="PageNumber"/>
        <w:rFonts w:ascii="CordiaUPC" w:hAnsi="CordiaUPC" w:cs="CordiaUPC"/>
        <w:sz w:val="26"/>
        <w:szCs w:val="26"/>
      </w:rPr>
    </w:pPr>
    <w:r w:rsidRPr="00D1225A">
      <w:rPr>
        <w:rStyle w:val="PageNumber"/>
        <w:rFonts w:ascii="CordiaUPC" w:hAnsi="CordiaUPC" w:cs="CordiaUPC" w:hint="cs"/>
        <w:sz w:val="26"/>
        <w:szCs w:val="26"/>
      </w:rPr>
      <w:fldChar w:fldCharType="begin"/>
    </w:r>
    <w:r w:rsidRPr="00D1225A">
      <w:rPr>
        <w:rStyle w:val="PageNumber"/>
        <w:rFonts w:ascii="CordiaUPC" w:hAnsi="CordiaUPC" w:cs="CordiaUPC" w:hint="cs"/>
        <w:sz w:val="26"/>
        <w:szCs w:val="26"/>
      </w:rPr>
      <w:instrText xml:space="preserve">PAGE  </w:instrText>
    </w:r>
    <w:r w:rsidRPr="00D1225A">
      <w:rPr>
        <w:rStyle w:val="PageNumber"/>
        <w:rFonts w:ascii="CordiaUPC" w:hAnsi="CordiaUPC" w:cs="CordiaUPC" w:hint="cs"/>
        <w:sz w:val="26"/>
        <w:szCs w:val="26"/>
      </w:rPr>
      <w:fldChar w:fldCharType="separate"/>
    </w:r>
    <w:r w:rsidRPr="00D1225A">
      <w:rPr>
        <w:rStyle w:val="PageNumber"/>
        <w:rFonts w:ascii="CordiaUPC" w:hAnsi="CordiaUPC" w:cs="CordiaUPC" w:hint="cs"/>
        <w:noProof/>
        <w:sz w:val="26"/>
        <w:szCs w:val="26"/>
      </w:rPr>
      <w:t>63</w:t>
    </w:r>
    <w:r w:rsidRPr="00D1225A">
      <w:rPr>
        <w:rStyle w:val="PageNumber"/>
        <w:rFonts w:ascii="CordiaUPC" w:hAnsi="CordiaUPC" w:cs="CordiaUPC" w:hint="cs"/>
        <w:sz w:val="26"/>
        <w:szCs w:val="26"/>
      </w:rPr>
      <w:fldChar w:fldCharType="end"/>
    </w:r>
  </w:p>
  <w:p w14:paraId="6F615F72" w14:textId="52490EE9" w:rsidR="00FB4313" w:rsidRPr="00EF47D7" w:rsidRDefault="00FB4313" w:rsidP="00FF592E">
    <w:pPr>
      <w:pStyle w:val="Footer"/>
      <w:rPr>
        <w:rFonts w:ascii="CordiaUPC" w:hAnsi="CordiaUPC" w:cs="CordiaUPC"/>
        <w:sz w:val="16"/>
        <w:szCs w:val="16"/>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9186B" w14:textId="5377DC8D" w:rsidR="00FB4313" w:rsidRPr="00D1225A" w:rsidRDefault="00FB4313" w:rsidP="00EC26B2">
    <w:pPr>
      <w:pStyle w:val="Footer"/>
      <w:framePr w:wrap="around" w:vAnchor="text" w:hAnchor="margin" w:xAlign="center" w:y="1"/>
      <w:rPr>
        <w:rStyle w:val="PageNumber"/>
        <w:rFonts w:ascii="CordiaUPC" w:hAnsi="CordiaUPC" w:cs="CordiaUPC"/>
        <w:sz w:val="26"/>
        <w:szCs w:val="26"/>
      </w:rPr>
    </w:pPr>
    <w:r w:rsidRPr="00D1225A">
      <w:rPr>
        <w:rStyle w:val="PageNumber"/>
        <w:rFonts w:ascii="CordiaUPC" w:hAnsi="CordiaUPC" w:cs="CordiaUPC" w:hint="cs"/>
        <w:sz w:val="26"/>
        <w:szCs w:val="26"/>
      </w:rPr>
      <w:fldChar w:fldCharType="begin"/>
    </w:r>
    <w:r w:rsidRPr="00D1225A">
      <w:rPr>
        <w:rStyle w:val="PageNumber"/>
        <w:rFonts w:ascii="CordiaUPC" w:hAnsi="CordiaUPC" w:cs="CordiaUPC" w:hint="cs"/>
        <w:sz w:val="26"/>
        <w:szCs w:val="26"/>
      </w:rPr>
      <w:instrText xml:space="preserve">PAGE  </w:instrText>
    </w:r>
    <w:r w:rsidRPr="00D1225A">
      <w:rPr>
        <w:rStyle w:val="PageNumber"/>
        <w:rFonts w:ascii="CordiaUPC" w:hAnsi="CordiaUPC" w:cs="CordiaUPC" w:hint="cs"/>
        <w:sz w:val="26"/>
        <w:szCs w:val="26"/>
      </w:rPr>
      <w:fldChar w:fldCharType="separate"/>
    </w:r>
    <w:r w:rsidRPr="00D1225A">
      <w:rPr>
        <w:rStyle w:val="PageNumber"/>
        <w:rFonts w:ascii="CordiaUPC" w:hAnsi="CordiaUPC" w:cs="CordiaUPC" w:hint="cs"/>
        <w:noProof/>
        <w:sz w:val="26"/>
        <w:szCs w:val="26"/>
      </w:rPr>
      <w:t>63</w:t>
    </w:r>
    <w:r w:rsidRPr="00D1225A">
      <w:rPr>
        <w:rStyle w:val="PageNumber"/>
        <w:rFonts w:ascii="CordiaUPC" w:hAnsi="CordiaUPC" w:cs="CordiaUPC" w:hint="cs"/>
        <w:sz w:val="26"/>
        <w:szCs w:val="26"/>
      </w:rPr>
      <w:fldChar w:fldCharType="end"/>
    </w:r>
  </w:p>
  <w:p w14:paraId="4C5A7DCA" w14:textId="57CDF262" w:rsidR="00FB4313" w:rsidRPr="00EF47D7" w:rsidRDefault="00FB4313" w:rsidP="00FF592E">
    <w:pPr>
      <w:pStyle w:val="Footer"/>
      <w:rPr>
        <w:rFonts w:ascii="CordiaUPC" w:hAnsi="CordiaUPC" w:cs="CordiaUPC"/>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EA0BD3" w14:textId="77777777" w:rsidR="00CF0DBD" w:rsidRDefault="00CF0DBD">
      <w:r>
        <w:separator/>
      </w:r>
    </w:p>
  </w:footnote>
  <w:footnote w:type="continuationSeparator" w:id="0">
    <w:p w14:paraId="30B95A46" w14:textId="77777777" w:rsidR="00CF0DBD" w:rsidRDefault="00CF0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CADDC7" w14:textId="77777777" w:rsidR="00FB4313" w:rsidRPr="00D1225A" w:rsidRDefault="00FB4313" w:rsidP="00CB3CCD">
    <w:pPr>
      <w:pStyle w:val="acctmainheading"/>
      <w:tabs>
        <w:tab w:val="left" w:pos="9000"/>
        <w:tab w:val="left" w:pos="10350"/>
      </w:tabs>
      <w:spacing w:after="0" w:line="240" w:lineRule="atLeast"/>
      <w:ind w:right="-535"/>
      <w:rPr>
        <w:rFonts w:ascii="CordiaUPC" w:hAnsi="CordiaUPC" w:cs="CordiaUPC"/>
        <w:sz w:val="26"/>
        <w:szCs w:val="26"/>
      </w:rPr>
    </w:pPr>
    <w:r w:rsidRPr="00D1225A">
      <w:rPr>
        <w:rFonts w:ascii="CordiaUPC" w:hAnsi="CordiaUPC" w:cs="CordiaUPC" w:hint="cs"/>
        <w:sz w:val="26"/>
        <w:szCs w:val="26"/>
      </w:rPr>
      <w:t>TMB Bank Public Company Limited and its Subsidiaries</w:t>
    </w:r>
  </w:p>
  <w:p w14:paraId="1DAAEEB1" w14:textId="7809A363" w:rsidR="00FB4313" w:rsidRPr="00D1225A" w:rsidRDefault="00FB4313" w:rsidP="00CB3CCD">
    <w:pPr>
      <w:pStyle w:val="acctmainheading"/>
      <w:tabs>
        <w:tab w:val="left" w:pos="7391"/>
      </w:tabs>
      <w:spacing w:after="0" w:line="240" w:lineRule="atLeast"/>
      <w:ind w:right="-535"/>
      <w:rPr>
        <w:rFonts w:ascii="CordiaUPC" w:hAnsi="CordiaUPC" w:cs="CordiaUPC"/>
        <w:sz w:val="24"/>
        <w:szCs w:val="24"/>
      </w:rPr>
    </w:pPr>
    <w:bookmarkStart w:id="4" w:name="_Hlk71023526"/>
    <w:r w:rsidRPr="00D1225A">
      <w:rPr>
        <w:rFonts w:ascii="CordiaUPC" w:hAnsi="CordiaUPC" w:cs="CordiaUPC" w:hint="cs"/>
        <w:sz w:val="24"/>
        <w:szCs w:val="24"/>
      </w:rPr>
      <w:t>Notes to the</w:t>
    </w:r>
    <w:r w:rsidRPr="00D1225A">
      <w:rPr>
        <w:rFonts w:ascii="CordiaUPC" w:hAnsi="CordiaUPC" w:cs="CordiaUPC" w:hint="cs"/>
        <w:bCs/>
        <w:sz w:val="24"/>
        <w:szCs w:val="24"/>
        <w:cs/>
        <w:lang w:bidi="th-TH"/>
      </w:rPr>
      <w:t xml:space="preserve"> </w:t>
    </w:r>
    <w:r>
      <w:rPr>
        <w:rFonts w:ascii="CordiaUPC" w:hAnsi="CordiaUPC" w:cs="CordiaUPC"/>
        <w:bCs/>
        <w:sz w:val="24"/>
        <w:szCs w:val="24"/>
        <w:lang w:bidi="th-TH"/>
      </w:rPr>
      <w:t xml:space="preserve">condensed </w:t>
    </w:r>
    <w:r w:rsidRPr="00D1225A">
      <w:rPr>
        <w:rFonts w:ascii="CordiaUPC" w:hAnsi="CordiaUPC" w:cs="CordiaUPC" w:hint="cs"/>
        <w:sz w:val="24"/>
        <w:szCs w:val="24"/>
        <w:lang w:val="en-US" w:bidi="th-TH"/>
      </w:rPr>
      <w:t xml:space="preserve">interim </w:t>
    </w:r>
    <w:r w:rsidRPr="00D1225A">
      <w:rPr>
        <w:rFonts w:ascii="CordiaUPC" w:hAnsi="CordiaUPC" w:cs="CordiaUPC" w:hint="cs"/>
        <w:sz w:val="24"/>
        <w:szCs w:val="24"/>
      </w:rPr>
      <w:t>financial statements</w:t>
    </w:r>
    <w:bookmarkEnd w:id="4"/>
    <w:r w:rsidRPr="00D1225A">
      <w:rPr>
        <w:rFonts w:ascii="CordiaUPC" w:hAnsi="CordiaUPC" w:cs="CordiaUPC" w:hint="cs"/>
        <w:sz w:val="24"/>
        <w:szCs w:val="24"/>
      </w:rPr>
      <w:tab/>
    </w:r>
  </w:p>
  <w:p w14:paraId="4193B625" w14:textId="4222C3D5" w:rsidR="00FB4313" w:rsidRPr="00D1225A" w:rsidRDefault="00FB4313" w:rsidP="00CB3CCD">
    <w:pPr>
      <w:pStyle w:val="acctmainheading"/>
      <w:spacing w:after="0" w:line="240" w:lineRule="atLeast"/>
      <w:ind w:right="-535"/>
      <w:rPr>
        <w:rFonts w:ascii="CordiaUPC" w:hAnsi="CordiaUPC" w:cs="CordiaUPC"/>
        <w:sz w:val="24"/>
        <w:szCs w:val="24"/>
      </w:rPr>
    </w:pPr>
    <w:r w:rsidRPr="00D1225A">
      <w:rPr>
        <w:rFonts w:ascii="CordiaUPC" w:eastAsia="Times New Roman" w:hAnsi="CordiaUPC" w:cs="CordiaUPC" w:hint="cs"/>
        <w:bCs/>
        <w:sz w:val="24"/>
        <w:szCs w:val="24"/>
      </w:rPr>
      <w:t>For the three-month period ended 31 March 2021 (Unaudited)</w:t>
    </w:r>
  </w:p>
  <w:p w14:paraId="5A51D650" w14:textId="77777777" w:rsidR="00FB4313" w:rsidRPr="00D1225A" w:rsidRDefault="00FB4313" w:rsidP="00D1225A">
    <w:pPr>
      <w:pStyle w:val="Header"/>
      <w:spacing w:line="240" w:lineRule="exact"/>
      <w:jc w:val="left"/>
      <w:rPr>
        <w:rFonts w:ascii="CordiaUPC" w:hAnsi="CordiaUPC" w:cs="CordiaUPC"/>
        <w:b/>
        <w:bCs/>
        <w:i w:val="0"/>
        <w:iCs/>
        <w:sz w:val="22"/>
        <w:szCs w:val="22"/>
      </w:rPr>
    </w:pPr>
  </w:p>
  <w:p w14:paraId="1097B3B3" w14:textId="77777777" w:rsidR="00FB4313" w:rsidRPr="00D1225A" w:rsidRDefault="00FB4313" w:rsidP="00D1225A">
    <w:pPr>
      <w:pStyle w:val="Header"/>
      <w:spacing w:line="240" w:lineRule="exact"/>
      <w:jc w:val="left"/>
      <w:rPr>
        <w:rFonts w:ascii="CordiaUPC" w:hAnsi="CordiaUPC" w:cs="CordiaUPC"/>
        <w:b/>
        <w:bCs/>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1ECB5" w14:textId="77777777" w:rsidR="00FB4313" w:rsidRPr="00D1225A" w:rsidRDefault="00FB4313" w:rsidP="00CB3CCD">
    <w:pPr>
      <w:pStyle w:val="acctmainheading"/>
      <w:tabs>
        <w:tab w:val="left" w:pos="9000"/>
        <w:tab w:val="left" w:pos="10350"/>
      </w:tabs>
      <w:spacing w:after="0" w:line="240" w:lineRule="atLeast"/>
      <w:ind w:right="-535"/>
      <w:rPr>
        <w:rFonts w:ascii="CordiaUPC" w:hAnsi="CordiaUPC" w:cs="CordiaUPC"/>
        <w:sz w:val="26"/>
        <w:szCs w:val="26"/>
      </w:rPr>
    </w:pPr>
    <w:r w:rsidRPr="00D1225A">
      <w:rPr>
        <w:rFonts w:ascii="CordiaUPC" w:hAnsi="CordiaUPC" w:cs="CordiaUPC" w:hint="cs"/>
        <w:sz w:val="26"/>
        <w:szCs w:val="26"/>
      </w:rPr>
      <w:t>TMB Bank Public Company Limited and its Subsidiaries</w:t>
    </w:r>
  </w:p>
  <w:p w14:paraId="5A62D2AA" w14:textId="77777777" w:rsidR="00FB4313" w:rsidRPr="00D1225A" w:rsidRDefault="00FB4313" w:rsidP="00CB3CCD">
    <w:pPr>
      <w:pStyle w:val="acctmainheading"/>
      <w:spacing w:after="0" w:line="240" w:lineRule="atLeast"/>
      <w:ind w:right="-535"/>
      <w:rPr>
        <w:rFonts w:ascii="CordiaUPC" w:hAnsi="CordiaUPC" w:cs="CordiaUPC"/>
        <w:sz w:val="24"/>
        <w:szCs w:val="24"/>
      </w:rPr>
    </w:pPr>
    <w:r w:rsidRPr="00D1225A">
      <w:rPr>
        <w:rFonts w:ascii="CordiaUPC" w:hAnsi="CordiaUPC" w:cs="CordiaUPC" w:hint="cs"/>
        <w:sz w:val="24"/>
        <w:szCs w:val="24"/>
      </w:rPr>
      <w:t>Notes to the</w:t>
    </w:r>
    <w:r w:rsidRPr="00D1225A">
      <w:rPr>
        <w:rFonts w:ascii="CordiaUPC" w:hAnsi="CordiaUPC" w:cs="CordiaUPC" w:hint="cs"/>
        <w:bCs/>
        <w:sz w:val="24"/>
        <w:szCs w:val="24"/>
        <w:cs/>
        <w:lang w:bidi="th-TH"/>
      </w:rPr>
      <w:t xml:space="preserve"> </w:t>
    </w:r>
    <w:r w:rsidRPr="00D1225A">
      <w:rPr>
        <w:rFonts w:ascii="CordiaUPC" w:hAnsi="CordiaUPC" w:cs="CordiaUPC" w:hint="cs"/>
        <w:sz w:val="24"/>
        <w:szCs w:val="24"/>
        <w:lang w:val="en-US" w:bidi="th-TH"/>
      </w:rPr>
      <w:t xml:space="preserve">interim </w:t>
    </w:r>
    <w:r w:rsidRPr="00D1225A">
      <w:rPr>
        <w:rFonts w:ascii="CordiaUPC" w:hAnsi="CordiaUPC" w:cs="CordiaUPC" w:hint="cs"/>
        <w:sz w:val="24"/>
        <w:szCs w:val="24"/>
      </w:rPr>
      <w:t>financial statements</w:t>
    </w:r>
  </w:p>
  <w:p w14:paraId="1C38A7CA" w14:textId="3011FE22" w:rsidR="00FB4313" w:rsidRPr="00D1225A" w:rsidRDefault="00FB4313" w:rsidP="00CB3CCD">
    <w:pPr>
      <w:pStyle w:val="acctmainheading"/>
      <w:spacing w:after="0" w:line="240" w:lineRule="atLeast"/>
      <w:ind w:right="-535"/>
      <w:rPr>
        <w:rFonts w:ascii="CordiaUPC" w:hAnsi="CordiaUPC" w:cs="CordiaUPC"/>
        <w:sz w:val="24"/>
        <w:szCs w:val="24"/>
      </w:rPr>
    </w:pPr>
    <w:r w:rsidRPr="00D1225A">
      <w:rPr>
        <w:rFonts w:ascii="CordiaUPC" w:eastAsia="Times New Roman" w:hAnsi="CordiaUPC" w:cs="CordiaUPC" w:hint="cs"/>
        <w:bCs/>
        <w:sz w:val="24"/>
        <w:szCs w:val="24"/>
      </w:rPr>
      <w:t>For the three-month period ended 31 March 2021 (Unaudited)</w:t>
    </w:r>
  </w:p>
  <w:p w14:paraId="27636842" w14:textId="77777777" w:rsidR="00FB4313" w:rsidRPr="00D1225A" w:rsidRDefault="00FB4313" w:rsidP="00D1225A">
    <w:pPr>
      <w:pStyle w:val="Header"/>
      <w:spacing w:line="240" w:lineRule="exact"/>
      <w:jc w:val="left"/>
      <w:rPr>
        <w:rFonts w:ascii="CordiaUPC" w:hAnsi="CordiaUPC" w:cs="CordiaUPC"/>
        <w:b/>
        <w:bCs/>
        <w:i w:val="0"/>
        <w:iCs/>
        <w:sz w:val="22"/>
        <w:szCs w:val="22"/>
      </w:rPr>
    </w:pPr>
  </w:p>
  <w:p w14:paraId="2BA37303" w14:textId="77777777" w:rsidR="00FB4313" w:rsidRPr="00D1225A" w:rsidRDefault="00FB4313" w:rsidP="00D1225A">
    <w:pPr>
      <w:pStyle w:val="Header"/>
      <w:spacing w:line="240" w:lineRule="exact"/>
      <w:jc w:val="left"/>
      <w:rPr>
        <w:rFonts w:ascii="CordiaUPC" w:hAnsi="CordiaUPC" w:cs="CordiaUPC"/>
        <w:b/>
        <w:bCs/>
        <w:i w:val="0"/>
        <w:iCs/>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0FA24A8"/>
    <w:multiLevelType w:val="hybridMultilevel"/>
    <w:tmpl w:val="97CAACEC"/>
    <w:lvl w:ilvl="0" w:tplc="3094243C">
      <w:start w:val="31"/>
      <w:numFmt w:val="decimal"/>
      <w:lvlText w:val="%1."/>
      <w:lvlJc w:val="left"/>
      <w:pPr>
        <w:ind w:left="132" w:hanging="246"/>
      </w:pPr>
      <w:rPr>
        <w:rFonts w:hint="default"/>
      </w:rPr>
    </w:lvl>
    <w:lvl w:ilvl="1" w:tplc="04090019" w:tentative="1">
      <w:start w:val="1"/>
      <w:numFmt w:val="lowerLetter"/>
      <w:lvlText w:val="%2."/>
      <w:lvlJc w:val="left"/>
      <w:pPr>
        <w:ind w:left="966" w:hanging="360"/>
      </w:pPr>
    </w:lvl>
    <w:lvl w:ilvl="2" w:tplc="0409001B" w:tentative="1">
      <w:start w:val="1"/>
      <w:numFmt w:val="lowerRoman"/>
      <w:lvlText w:val="%3."/>
      <w:lvlJc w:val="right"/>
      <w:pPr>
        <w:ind w:left="1686" w:hanging="180"/>
      </w:pPr>
    </w:lvl>
    <w:lvl w:ilvl="3" w:tplc="0409000F" w:tentative="1">
      <w:start w:val="1"/>
      <w:numFmt w:val="decimal"/>
      <w:lvlText w:val="%4."/>
      <w:lvlJc w:val="left"/>
      <w:pPr>
        <w:ind w:left="2406" w:hanging="360"/>
      </w:pPr>
    </w:lvl>
    <w:lvl w:ilvl="4" w:tplc="04090019" w:tentative="1">
      <w:start w:val="1"/>
      <w:numFmt w:val="lowerLetter"/>
      <w:lvlText w:val="%5."/>
      <w:lvlJc w:val="left"/>
      <w:pPr>
        <w:ind w:left="3126" w:hanging="360"/>
      </w:pPr>
    </w:lvl>
    <w:lvl w:ilvl="5" w:tplc="0409001B" w:tentative="1">
      <w:start w:val="1"/>
      <w:numFmt w:val="lowerRoman"/>
      <w:lvlText w:val="%6."/>
      <w:lvlJc w:val="right"/>
      <w:pPr>
        <w:ind w:left="3846" w:hanging="180"/>
      </w:pPr>
    </w:lvl>
    <w:lvl w:ilvl="6" w:tplc="0409000F" w:tentative="1">
      <w:start w:val="1"/>
      <w:numFmt w:val="decimal"/>
      <w:lvlText w:val="%7."/>
      <w:lvlJc w:val="left"/>
      <w:pPr>
        <w:ind w:left="4566" w:hanging="360"/>
      </w:pPr>
    </w:lvl>
    <w:lvl w:ilvl="7" w:tplc="04090019" w:tentative="1">
      <w:start w:val="1"/>
      <w:numFmt w:val="lowerLetter"/>
      <w:lvlText w:val="%8."/>
      <w:lvlJc w:val="left"/>
      <w:pPr>
        <w:ind w:left="5286" w:hanging="360"/>
      </w:pPr>
    </w:lvl>
    <w:lvl w:ilvl="8" w:tplc="0409001B" w:tentative="1">
      <w:start w:val="1"/>
      <w:numFmt w:val="lowerRoman"/>
      <w:lvlText w:val="%9."/>
      <w:lvlJc w:val="right"/>
      <w:pPr>
        <w:ind w:left="6006" w:hanging="180"/>
      </w:pPr>
    </w:lvl>
  </w:abstractNum>
  <w:abstractNum w:abstractNumId="8"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B32291D"/>
    <w:multiLevelType w:val="hybridMultilevel"/>
    <w:tmpl w:val="EF2ADDFA"/>
    <w:lvl w:ilvl="0" w:tplc="3E3CCD92">
      <w:start w:val="31"/>
      <w:numFmt w:val="decimal"/>
      <w:lvlText w:val="%1."/>
      <w:lvlJc w:val="left"/>
      <w:pPr>
        <w:ind w:left="132" w:hanging="246"/>
      </w:pPr>
      <w:rPr>
        <w:rFonts w:hint="default"/>
      </w:rPr>
    </w:lvl>
    <w:lvl w:ilvl="1" w:tplc="04090019" w:tentative="1">
      <w:start w:val="1"/>
      <w:numFmt w:val="lowerLetter"/>
      <w:lvlText w:val="%2."/>
      <w:lvlJc w:val="left"/>
      <w:pPr>
        <w:ind w:left="966" w:hanging="360"/>
      </w:pPr>
    </w:lvl>
    <w:lvl w:ilvl="2" w:tplc="0409001B" w:tentative="1">
      <w:start w:val="1"/>
      <w:numFmt w:val="lowerRoman"/>
      <w:lvlText w:val="%3."/>
      <w:lvlJc w:val="right"/>
      <w:pPr>
        <w:ind w:left="1686" w:hanging="180"/>
      </w:pPr>
    </w:lvl>
    <w:lvl w:ilvl="3" w:tplc="0409000F" w:tentative="1">
      <w:start w:val="1"/>
      <w:numFmt w:val="decimal"/>
      <w:lvlText w:val="%4."/>
      <w:lvlJc w:val="left"/>
      <w:pPr>
        <w:ind w:left="2406" w:hanging="360"/>
      </w:pPr>
    </w:lvl>
    <w:lvl w:ilvl="4" w:tplc="04090019" w:tentative="1">
      <w:start w:val="1"/>
      <w:numFmt w:val="lowerLetter"/>
      <w:lvlText w:val="%5."/>
      <w:lvlJc w:val="left"/>
      <w:pPr>
        <w:ind w:left="3126" w:hanging="360"/>
      </w:pPr>
    </w:lvl>
    <w:lvl w:ilvl="5" w:tplc="0409001B" w:tentative="1">
      <w:start w:val="1"/>
      <w:numFmt w:val="lowerRoman"/>
      <w:lvlText w:val="%6."/>
      <w:lvlJc w:val="right"/>
      <w:pPr>
        <w:ind w:left="3846" w:hanging="180"/>
      </w:pPr>
    </w:lvl>
    <w:lvl w:ilvl="6" w:tplc="0409000F" w:tentative="1">
      <w:start w:val="1"/>
      <w:numFmt w:val="decimal"/>
      <w:lvlText w:val="%7."/>
      <w:lvlJc w:val="left"/>
      <w:pPr>
        <w:ind w:left="4566" w:hanging="360"/>
      </w:pPr>
    </w:lvl>
    <w:lvl w:ilvl="7" w:tplc="04090019" w:tentative="1">
      <w:start w:val="1"/>
      <w:numFmt w:val="lowerLetter"/>
      <w:lvlText w:val="%8."/>
      <w:lvlJc w:val="left"/>
      <w:pPr>
        <w:ind w:left="5286" w:hanging="360"/>
      </w:pPr>
    </w:lvl>
    <w:lvl w:ilvl="8" w:tplc="0409001B" w:tentative="1">
      <w:start w:val="1"/>
      <w:numFmt w:val="lowerRoman"/>
      <w:lvlText w:val="%9."/>
      <w:lvlJc w:val="right"/>
      <w:pPr>
        <w:ind w:left="6006" w:hanging="180"/>
      </w:pPr>
    </w:lvl>
  </w:abstractNum>
  <w:abstractNum w:abstractNumId="11" w15:restartNumberingAfterBreak="0">
    <w:nsid w:val="0F0733AE"/>
    <w:multiLevelType w:val="multilevel"/>
    <w:tmpl w:val="C682FD6E"/>
    <w:lvl w:ilvl="0">
      <w:start w:val="21"/>
      <w:numFmt w:val="decimal"/>
      <w:lvlText w:val="%1"/>
      <w:lvlJc w:val="left"/>
      <w:pPr>
        <w:ind w:left="360" w:hanging="360"/>
      </w:pPr>
      <w:rPr>
        <w:rFonts w:hint="default"/>
        <w:sz w:val="28"/>
      </w:rPr>
    </w:lvl>
    <w:lvl w:ilvl="1">
      <w:start w:val="1"/>
      <w:numFmt w:val="decimal"/>
      <w:lvlText w:val="%1.%2"/>
      <w:lvlJc w:val="left"/>
      <w:pPr>
        <w:ind w:left="810" w:hanging="360"/>
      </w:pPr>
      <w:rPr>
        <w:rFonts w:hint="default"/>
        <w:sz w:val="26"/>
        <w:szCs w:val="26"/>
      </w:rPr>
    </w:lvl>
    <w:lvl w:ilvl="2">
      <w:start w:val="1"/>
      <w:numFmt w:val="decimal"/>
      <w:lvlText w:val="%1.%2.%3"/>
      <w:lvlJc w:val="left"/>
      <w:pPr>
        <w:ind w:left="1620" w:hanging="720"/>
      </w:pPr>
      <w:rPr>
        <w:rFonts w:hint="default"/>
        <w:sz w:val="28"/>
      </w:rPr>
    </w:lvl>
    <w:lvl w:ilvl="3">
      <w:start w:val="1"/>
      <w:numFmt w:val="decimal"/>
      <w:lvlText w:val="%1.%2.%3.%4"/>
      <w:lvlJc w:val="left"/>
      <w:pPr>
        <w:ind w:left="2070" w:hanging="720"/>
      </w:pPr>
      <w:rPr>
        <w:rFonts w:hint="default"/>
        <w:sz w:val="28"/>
      </w:rPr>
    </w:lvl>
    <w:lvl w:ilvl="4">
      <w:start w:val="1"/>
      <w:numFmt w:val="decimal"/>
      <w:lvlText w:val="%1.%2.%3.%4.%5"/>
      <w:lvlJc w:val="left"/>
      <w:pPr>
        <w:ind w:left="2520" w:hanging="720"/>
      </w:pPr>
      <w:rPr>
        <w:rFonts w:hint="default"/>
        <w:sz w:val="28"/>
      </w:rPr>
    </w:lvl>
    <w:lvl w:ilvl="5">
      <w:start w:val="1"/>
      <w:numFmt w:val="decimal"/>
      <w:lvlText w:val="%1.%2.%3.%4.%5.%6"/>
      <w:lvlJc w:val="left"/>
      <w:pPr>
        <w:ind w:left="3330" w:hanging="1080"/>
      </w:pPr>
      <w:rPr>
        <w:rFonts w:hint="default"/>
        <w:sz w:val="28"/>
      </w:rPr>
    </w:lvl>
    <w:lvl w:ilvl="6">
      <w:start w:val="1"/>
      <w:numFmt w:val="decimal"/>
      <w:lvlText w:val="%1.%2.%3.%4.%5.%6.%7"/>
      <w:lvlJc w:val="left"/>
      <w:pPr>
        <w:ind w:left="3780" w:hanging="1080"/>
      </w:pPr>
      <w:rPr>
        <w:rFonts w:hint="default"/>
        <w:sz w:val="28"/>
      </w:rPr>
    </w:lvl>
    <w:lvl w:ilvl="7">
      <w:start w:val="1"/>
      <w:numFmt w:val="decimal"/>
      <w:lvlText w:val="%1.%2.%3.%4.%5.%6.%7.%8"/>
      <w:lvlJc w:val="left"/>
      <w:pPr>
        <w:ind w:left="4590" w:hanging="1440"/>
      </w:pPr>
      <w:rPr>
        <w:rFonts w:hint="default"/>
        <w:sz w:val="28"/>
      </w:rPr>
    </w:lvl>
    <w:lvl w:ilvl="8">
      <w:start w:val="1"/>
      <w:numFmt w:val="decimal"/>
      <w:lvlText w:val="%1.%2.%3.%4.%5.%6.%7.%8.%9"/>
      <w:lvlJc w:val="left"/>
      <w:pPr>
        <w:ind w:left="5040" w:hanging="1440"/>
      </w:pPr>
      <w:rPr>
        <w:rFonts w:hint="default"/>
        <w:sz w:val="28"/>
      </w:rPr>
    </w:lvl>
  </w:abstractNum>
  <w:abstractNum w:abstractNumId="1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3" w15:restartNumberingAfterBreak="0">
    <w:nsid w:val="180E0021"/>
    <w:multiLevelType w:val="hybridMultilevel"/>
    <w:tmpl w:val="F03E1CDA"/>
    <w:lvl w:ilvl="0" w:tplc="BA061736">
      <w:start w:val="31"/>
      <w:numFmt w:val="decimal"/>
      <w:lvlText w:val="%1."/>
      <w:lvlJc w:val="left"/>
      <w:pPr>
        <w:ind w:left="132" w:hanging="246"/>
      </w:pPr>
      <w:rPr>
        <w:rFonts w:hint="default"/>
      </w:rPr>
    </w:lvl>
    <w:lvl w:ilvl="1" w:tplc="04090019" w:tentative="1">
      <w:start w:val="1"/>
      <w:numFmt w:val="lowerLetter"/>
      <w:lvlText w:val="%2."/>
      <w:lvlJc w:val="left"/>
      <w:pPr>
        <w:ind w:left="966" w:hanging="360"/>
      </w:pPr>
    </w:lvl>
    <w:lvl w:ilvl="2" w:tplc="0409001B" w:tentative="1">
      <w:start w:val="1"/>
      <w:numFmt w:val="lowerRoman"/>
      <w:lvlText w:val="%3."/>
      <w:lvlJc w:val="right"/>
      <w:pPr>
        <w:ind w:left="1686" w:hanging="180"/>
      </w:pPr>
    </w:lvl>
    <w:lvl w:ilvl="3" w:tplc="0409000F" w:tentative="1">
      <w:start w:val="1"/>
      <w:numFmt w:val="decimal"/>
      <w:lvlText w:val="%4."/>
      <w:lvlJc w:val="left"/>
      <w:pPr>
        <w:ind w:left="2406" w:hanging="360"/>
      </w:pPr>
    </w:lvl>
    <w:lvl w:ilvl="4" w:tplc="04090019" w:tentative="1">
      <w:start w:val="1"/>
      <w:numFmt w:val="lowerLetter"/>
      <w:lvlText w:val="%5."/>
      <w:lvlJc w:val="left"/>
      <w:pPr>
        <w:ind w:left="3126" w:hanging="360"/>
      </w:pPr>
    </w:lvl>
    <w:lvl w:ilvl="5" w:tplc="0409001B" w:tentative="1">
      <w:start w:val="1"/>
      <w:numFmt w:val="lowerRoman"/>
      <w:lvlText w:val="%6."/>
      <w:lvlJc w:val="right"/>
      <w:pPr>
        <w:ind w:left="3846" w:hanging="180"/>
      </w:pPr>
    </w:lvl>
    <w:lvl w:ilvl="6" w:tplc="0409000F" w:tentative="1">
      <w:start w:val="1"/>
      <w:numFmt w:val="decimal"/>
      <w:lvlText w:val="%7."/>
      <w:lvlJc w:val="left"/>
      <w:pPr>
        <w:ind w:left="4566" w:hanging="360"/>
      </w:pPr>
    </w:lvl>
    <w:lvl w:ilvl="7" w:tplc="04090019" w:tentative="1">
      <w:start w:val="1"/>
      <w:numFmt w:val="lowerLetter"/>
      <w:lvlText w:val="%8."/>
      <w:lvlJc w:val="left"/>
      <w:pPr>
        <w:ind w:left="5286" w:hanging="360"/>
      </w:pPr>
    </w:lvl>
    <w:lvl w:ilvl="8" w:tplc="0409001B" w:tentative="1">
      <w:start w:val="1"/>
      <w:numFmt w:val="lowerRoman"/>
      <w:lvlText w:val="%9."/>
      <w:lvlJc w:val="right"/>
      <w:pPr>
        <w:ind w:left="6006" w:hanging="180"/>
      </w:pPr>
    </w:lvl>
  </w:abstractNum>
  <w:abstractNum w:abstractNumId="14" w15:restartNumberingAfterBreak="0">
    <w:nsid w:val="18355CAC"/>
    <w:multiLevelType w:val="hybridMultilevel"/>
    <w:tmpl w:val="44DC33EE"/>
    <w:lvl w:ilvl="0" w:tplc="F984D3E0">
      <w:start w:val="1"/>
      <w:numFmt w:val="decimal"/>
      <w:lvlText w:val="%1."/>
      <w:lvlJc w:val="left"/>
      <w:pPr>
        <w:ind w:left="342" w:hanging="360"/>
      </w:pPr>
      <w:rPr>
        <w:rFonts w:hint="default"/>
      </w:rPr>
    </w:lvl>
    <w:lvl w:ilvl="1" w:tplc="EF8A1CD8" w:tentative="1">
      <w:start w:val="1"/>
      <w:numFmt w:val="lowerLetter"/>
      <w:lvlText w:val="%2."/>
      <w:lvlJc w:val="left"/>
      <w:pPr>
        <w:ind w:left="1062" w:hanging="360"/>
      </w:pPr>
    </w:lvl>
    <w:lvl w:ilvl="2" w:tplc="046CF952" w:tentative="1">
      <w:start w:val="1"/>
      <w:numFmt w:val="lowerRoman"/>
      <w:lvlText w:val="%3."/>
      <w:lvlJc w:val="right"/>
      <w:pPr>
        <w:ind w:left="1782" w:hanging="180"/>
      </w:pPr>
    </w:lvl>
    <w:lvl w:ilvl="3" w:tplc="4B1E1FFC" w:tentative="1">
      <w:start w:val="1"/>
      <w:numFmt w:val="decimal"/>
      <w:lvlText w:val="%4."/>
      <w:lvlJc w:val="left"/>
      <w:pPr>
        <w:ind w:left="2502" w:hanging="360"/>
      </w:pPr>
    </w:lvl>
    <w:lvl w:ilvl="4" w:tplc="486233B2" w:tentative="1">
      <w:start w:val="1"/>
      <w:numFmt w:val="lowerLetter"/>
      <w:lvlText w:val="%5."/>
      <w:lvlJc w:val="left"/>
      <w:pPr>
        <w:ind w:left="3222" w:hanging="360"/>
      </w:pPr>
    </w:lvl>
    <w:lvl w:ilvl="5" w:tplc="8B629210" w:tentative="1">
      <w:start w:val="1"/>
      <w:numFmt w:val="lowerRoman"/>
      <w:lvlText w:val="%6."/>
      <w:lvlJc w:val="right"/>
      <w:pPr>
        <w:ind w:left="3942" w:hanging="180"/>
      </w:pPr>
    </w:lvl>
    <w:lvl w:ilvl="6" w:tplc="19B82160" w:tentative="1">
      <w:start w:val="1"/>
      <w:numFmt w:val="decimal"/>
      <w:lvlText w:val="%7."/>
      <w:lvlJc w:val="left"/>
      <w:pPr>
        <w:ind w:left="4662" w:hanging="360"/>
      </w:pPr>
    </w:lvl>
    <w:lvl w:ilvl="7" w:tplc="AC6884B0" w:tentative="1">
      <w:start w:val="1"/>
      <w:numFmt w:val="lowerLetter"/>
      <w:lvlText w:val="%8."/>
      <w:lvlJc w:val="left"/>
      <w:pPr>
        <w:ind w:left="5382" w:hanging="360"/>
      </w:pPr>
    </w:lvl>
    <w:lvl w:ilvl="8" w:tplc="ECCCF4F2" w:tentative="1">
      <w:start w:val="1"/>
      <w:numFmt w:val="lowerRoman"/>
      <w:lvlText w:val="%9."/>
      <w:lvlJc w:val="right"/>
      <w:pPr>
        <w:ind w:left="6102" w:hanging="180"/>
      </w:pPr>
    </w:lvl>
  </w:abstractNum>
  <w:abstractNum w:abstractNumId="15" w15:restartNumberingAfterBreak="0">
    <w:nsid w:val="192C5816"/>
    <w:multiLevelType w:val="hybridMultilevel"/>
    <w:tmpl w:val="44DC33EE"/>
    <w:lvl w:ilvl="0" w:tplc="F984D3E0">
      <w:start w:val="1"/>
      <w:numFmt w:val="decimal"/>
      <w:lvlText w:val="%1."/>
      <w:lvlJc w:val="left"/>
      <w:pPr>
        <w:ind w:left="342" w:hanging="360"/>
      </w:pPr>
      <w:rPr>
        <w:rFonts w:hint="default"/>
      </w:rPr>
    </w:lvl>
    <w:lvl w:ilvl="1" w:tplc="EF8A1CD8" w:tentative="1">
      <w:start w:val="1"/>
      <w:numFmt w:val="lowerLetter"/>
      <w:lvlText w:val="%2."/>
      <w:lvlJc w:val="left"/>
      <w:pPr>
        <w:ind w:left="1062" w:hanging="360"/>
      </w:pPr>
    </w:lvl>
    <w:lvl w:ilvl="2" w:tplc="046CF952" w:tentative="1">
      <w:start w:val="1"/>
      <w:numFmt w:val="lowerRoman"/>
      <w:lvlText w:val="%3."/>
      <w:lvlJc w:val="right"/>
      <w:pPr>
        <w:ind w:left="1782" w:hanging="180"/>
      </w:pPr>
    </w:lvl>
    <w:lvl w:ilvl="3" w:tplc="4B1E1FFC" w:tentative="1">
      <w:start w:val="1"/>
      <w:numFmt w:val="decimal"/>
      <w:lvlText w:val="%4."/>
      <w:lvlJc w:val="left"/>
      <w:pPr>
        <w:ind w:left="2502" w:hanging="360"/>
      </w:pPr>
    </w:lvl>
    <w:lvl w:ilvl="4" w:tplc="486233B2" w:tentative="1">
      <w:start w:val="1"/>
      <w:numFmt w:val="lowerLetter"/>
      <w:lvlText w:val="%5."/>
      <w:lvlJc w:val="left"/>
      <w:pPr>
        <w:ind w:left="3222" w:hanging="360"/>
      </w:pPr>
    </w:lvl>
    <w:lvl w:ilvl="5" w:tplc="8B629210" w:tentative="1">
      <w:start w:val="1"/>
      <w:numFmt w:val="lowerRoman"/>
      <w:lvlText w:val="%6."/>
      <w:lvlJc w:val="right"/>
      <w:pPr>
        <w:ind w:left="3942" w:hanging="180"/>
      </w:pPr>
    </w:lvl>
    <w:lvl w:ilvl="6" w:tplc="19B82160" w:tentative="1">
      <w:start w:val="1"/>
      <w:numFmt w:val="decimal"/>
      <w:lvlText w:val="%7."/>
      <w:lvlJc w:val="left"/>
      <w:pPr>
        <w:ind w:left="4662" w:hanging="360"/>
      </w:pPr>
    </w:lvl>
    <w:lvl w:ilvl="7" w:tplc="AC6884B0" w:tentative="1">
      <w:start w:val="1"/>
      <w:numFmt w:val="lowerLetter"/>
      <w:lvlText w:val="%8."/>
      <w:lvlJc w:val="left"/>
      <w:pPr>
        <w:ind w:left="5382" w:hanging="360"/>
      </w:pPr>
    </w:lvl>
    <w:lvl w:ilvl="8" w:tplc="ECCCF4F2" w:tentative="1">
      <w:start w:val="1"/>
      <w:numFmt w:val="lowerRoman"/>
      <w:lvlText w:val="%9."/>
      <w:lvlJc w:val="right"/>
      <w:pPr>
        <w:ind w:left="6102" w:hanging="180"/>
      </w:pPr>
    </w:lvl>
  </w:abstractNum>
  <w:abstractNum w:abstractNumId="16" w15:restartNumberingAfterBreak="0">
    <w:nsid w:val="1E793020"/>
    <w:multiLevelType w:val="hybridMultilevel"/>
    <w:tmpl w:val="05FAB5AE"/>
    <w:lvl w:ilvl="0" w:tplc="931ADB50">
      <w:start w:val="4"/>
      <w:numFmt w:val="decimal"/>
      <w:lvlText w:val="%1."/>
      <w:lvlJc w:val="left"/>
      <w:pPr>
        <w:ind w:left="228" w:hanging="24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9" w15:restartNumberingAfterBreak="0">
    <w:nsid w:val="210A376A"/>
    <w:multiLevelType w:val="hybridMultilevel"/>
    <w:tmpl w:val="83A49832"/>
    <w:lvl w:ilvl="0" w:tplc="76286FF4">
      <w:start w:val="1"/>
      <w:numFmt w:val="decimal"/>
      <w:lvlText w:val="(%1)"/>
      <w:lvlJc w:val="left"/>
      <w:pPr>
        <w:ind w:left="1350" w:hanging="360"/>
      </w:pPr>
      <w:rPr>
        <w:rFonts w:hint="default"/>
        <w:vertAlign w:val="superscrip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1"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25491AD5"/>
    <w:multiLevelType w:val="hybridMultilevel"/>
    <w:tmpl w:val="14B604E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6874C1D"/>
    <w:multiLevelType w:val="hybridMultilevel"/>
    <w:tmpl w:val="842290AC"/>
    <w:lvl w:ilvl="0" w:tplc="633691F0">
      <w:start w:val="4"/>
      <w:numFmt w:val="decimal"/>
      <w:lvlText w:val="%1."/>
      <w:lvlJc w:val="left"/>
      <w:pPr>
        <w:ind w:left="228" w:hanging="24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5"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6"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7"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28" w15:restartNumberingAfterBreak="0">
    <w:nsid w:val="384E54BE"/>
    <w:multiLevelType w:val="hybridMultilevel"/>
    <w:tmpl w:val="44DC33EE"/>
    <w:lvl w:ilvl="0" w:tplc="F984D3E0">
      <w:start w:val="1"/>
      <w:numFmt w:val="decimal"/>
      <w:lvlText w:val="%1."/>
      <w:lvlJc w:val="left"/>
      <w:pPr>
        <w:ind w:left="342" w:hanging="360"/>
      </w:pPr>
      <w:rPr>
        <w:rFonts w:hint="default"/>
      </w:rPr>
    </w:lvl>
    <w:lvl w:ilvl="1" w:tplc="EF8A1CD8" w:tentative="1">
      <w:start w:val="1"/>
      <w:numFmt w:val="lowerLetter"/>
      <w:lvlText w:val="%2."/>
      <w:lvlJc w:val="left"/>
      <w:pPr>
        <w:ind w:left="1062" w:hanging="360"/>
      </w:pPr>
    </w:lvl>
    <w:lvl w:ilvl="2" w:tplc="046CF952" w:tentative="1">
      <w:start w:val="1"/>
      <w:numFmt w:val="lowerRoman"/>
      <w:lvlText w:val="%3."/>
      <w:lvlJc w:val="right"/>
      <w:pPr>
        <w:ind w:left="1782" w:hanging="180"/>
      </w:pPr>
    </w:lvl>
    <w:lvl w:ilvl="3" w:tplc="4B1E1FFC" w:tentative="1">
      <w:start w:val="1"/>
      <w:numFmt w:val="decimal"/>
      <w:lvlText w:val="%4."/>
      <w:lvlJc w:val="left"/>
      <w:pPr>
        <w:ind w:left="2502" w:hanging="360"/>
      </w:pPr>
    </w:lvl>
    <w:lvl w:ilvl="4" w:tplc="486233B2" w:tentative="1">
      <w:start w:val="1"/>
      <w:numFmt w:val="lowerLetter"/>
      <w:lvlText w:val="%5."/>
      <w:lvlJc w:val="left"/>
      <w:pPr>
        <w:ind w:left="3222" w:hanging="360"/>
      </w:pPr>
    </w:lvl>
    <w:lvl w:ilvl="5" w:tplc="8B629210" w:tentative="1">
      <w:start w:val="1"/>
      <w:numFmt w:val="lowerRoman"/>
      <w:lvlText w:val="%6."/>
      <w:lvlJc w:val="right"/>
      <w:pPr>
        <w:ind w:left="3942" w:hanging="180"/>
      </w:pPr>
    </w:lvl>
    <w:lvl w:ilvl="6" w:tplc="19B82160" w:tentative="1">
      <w:start w:val="1"/>
      <w:numFmt w:val="decimal"/>
      <w:lvlText w:val="%7."/>
      <w:lvlJc w:val="left"/>
      <w:pPr>
        <w:ind w:left="4662" w:hanging="360"/>
      </w:pPr>
    </w:lvl>
    <w:lvl w:ilvl="7" w:tplc="AC6884B0" w:tentative="1">
      <w:start w:val="1"/>
      <w:numFmt w:val="lowerLetter"/>
      <w:lvlText w:val="%8."/>
      <w:lvlJc w:val="left"/>
      <w:pPr>
        <w:ind w:left="5382" w:hanging="360"/>
      </w:pPr>
    </w:lvl>
    <w:lvl w:ilvl="8" w:tplc="ECCCF4F2" w:tentative="1">
      <w:start w:val="1"/>
      <w:numFmt w:val="lowerRoman"/>
      <w:lvlText w:val="%9."/>
      <w:lvlJc w:val="right"/>
      <w:pPr>
        <w:ind w:left="6102" w:hanging="180"/>
      </w:pPr>
    </w:lvl>
  </w:abstractNum>
  <w:abstractNum w:abstractNumId="29" w15:restartNumberingAfterBreak="0">
    <w:nsid w:val="39B511B3"/>
    <w:multiLevelType w:val="multilevel"/>
    <w:tmpl w:val="6CC8BF94"/>
    <w:lvl w:ilvl="0">
      <w:start w:val="1"/>
      <w:numFmt w:val="decimal"/>
      <w:lvlText w:val="%1"/>
      <w:lvlJc w:val="left"/>
      <w:pPr>
        <w:tabs>
          <w:tab w:val="num" w:pos="520"/>
        </w:tabs>
        <w:ind w:left="520" w:hanging="340"/>
      </w:pPr>
      <w:rPr>
        <w:rFonts w:ascii="CordiaUPC" w:hAnsi="CordiaUPC" w:cs="CordiaUPC" w:hint="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sz w:val="18"/>
        <w:szCs w:val="1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31" w15:restartNumberingAfterBreak="0">
    <w:nsid w:val="3AC4205E"/>
    <w:multiLevelType w:val="hybridMultilevel"/>
    <w:tmpl w:val="44DC33EE"/>
    <w:lvl w:ilvl="0" w:tplc="F984D3E0">
      <w:start w:val="1"/>
      <w:numFmt w:val="decimal"/>
      <w:lvlText w:val="%1."/>
      <w:lvlJc w:val="left"/>
      <w:pPr>
        <w:ind w:left="342" w:hanging="360"/>
      </w:pPr>
      <w:rPr>
        <w:rFonts w:hint="default"/>
      </w:rPr>
    </w:lvl>
    <w:lvl w:ilvl="1" w:tplc="EF8A1CD8" w:tentative="1">
      <w:start w:val="1"/>
      <w:numFmt w:val="lowerLetter"/>
      <w:lvlText w:val="%2."/>
      <w:lvlJc w:val="left"/>
      <w:pPr>
        <w:ind w:left="1062" w:hanging="360"/>
      </w:pPr>
    </w:lvl>
    <w:lvl w:ilvl="2" w:tplc="046CF952" w:tentative="1">
      <w:start w:val="1"/>
      <w:numFmt w:val="lowerRoman"/>
      <w:lvlText w:val="%3."/>
      <w:lvlJc w:val="right"/>
      <w:pPr>
        <w:ind w:left="1782" w:hanging="180"/>
      </w:pPr>
    </w:lvl>
    <w:lvl w:ilvl="3" w:tplc="4B1E1FFC" w:tentative="1">
      <w:start w:val="1"/>
      <w:numFmt w:val="decimal"/>
      <w:lvlText w:val="%4."/>
      <w:lvlJc w:val="left"/>
      <w:pPr>
        <w:ind w:left="2502" w:hanging="360"/>
      </w:pPr>
    </w:lvl>
    <w:lvl w:ilvl="4" w:tplc="486233B2" w:tentative="1">
      <w:start w:val="1"/>
      <w:numFmt w:val="lowerLetter"/>
      <w:lvlText w:val="%5."/>
      <w:lvlJc w:val="left"/>
      <w:pPr>
        <w:ind w:left="3222" w:hanging="360"/>
      </w:pPr>
    </w:lvl>
    <w:lvl w:ilvl="5" w:tplc="8B629210" w:tentative="1">
      <w:start w:val="1"/>
      <w:numFmt w:val="lowerRoman"/>
      <w:lvlText w:val="%6."/>
      <w:lvlJc w:val="right"/>
      <w:pPr>
        <w:ind w:left="3942" w:hanging="180"/>
      </w:pPr>
    </w:lvl>
    <w:lvl w:ilvl="6" w:tplc="19B82160" w:tentative="1">
      <w:start w:val="1"/>
      <w:numFmt w:val="decimal"/>
      <w:lvlText w:val="%7."/>
      <w:lvlJc w:val="left"/>
      <w:pPr>
        <w:ind w:left="4662" w:hanging="360"/>
      </w:pPr>
    </w:lvl>
    <w:lvl w:ilvl="7" w:tplc="AC6884B0" w:tentative="1">
      <w:start w:val="1"/>
      <w:numFmt w:val="lowerLetter"/>
      <w:lvlText w:val="%8."/>
      <w:lvlJc w:val="left"/>
      <w:pPr>
        <w:ind w:left="5382" w:hanging="360"/>
      </w:pPr>
    </w:lvl>
    <w:lvl w:ilvl="8" w:tplc="ECCCF4F2" w:tentative="1">
      <w:start w:val="1"/>
      <w:numFmt w:val="lowerRoman"/>
      <w:lvlText w:val="%9."/>
      <w:lvlJc w:val="right"/>
      <w:pPr>
        <w:ind w:left="6102" w:hanging="180"/>
      </w:pPr>
    </w:lvl>
  </w:abstractNum>
  <w:abstractNum w:abstractNumId="32" w15:restartNumberingAfterBreak="0">
    <w:nsid w:val="3B474C6D"/>
    <w:multiLevelType w:val="hybridMultilevel"/>
    <w:tmpl w:val="B512041A"/>
    <w:lvl w:ilvl="0" w:tplc="1928713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3EEF215C"/>
    <w:multiLevelType w:val="hybridMultilevel"/>
    <w:tmpl w:val="995009A8"/>
    <w:lvl w:ilvl="0" w:tplc="7B087C9A">
      <w:start w:val="1"/>
      <w:numFmt w:val="decimal"/>
      <w:lvlText w:val="(%1)"/>
      <w:lvlJc w:val="left"/>
      <w:pPr>
        <w:ind w:left="900" w:hanging="360"/>
      </w:pPr>
      <w:rPr>
        <w:rFonts w:ascii="CordiaUPC" w:eastAsia="SimSun" w:hAnsi="CordiaUPC" w:cs="CordiaUPC" w:hint="default"/>
        <w:sz w:val="26"/>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5FFC1201"/>
    <w:multiLevelType w:val="hybridMultilevel"/>
    <w:tmpl w:val="BAB65670"/>
    <w:lvl w:ilvl="0" w:tplc="FC56031C">
      <w:start w:val="1"/>
      <w:numFmt w:val="decimal"/>
      <w:lvlText w:val="(%1)"/>
      <w:lvlJc w:val="left"/>
      <w:pPr>
        <w:ind w:left="900" w:hanging="360"/>
      </w:pPr>
      <w:rPr>
        <w:rFonts w:ascii="CordiaUPC" w:eastAsia="SimSun" w:hAnsi="CordiaUPC" w:cs="CordiaUPC"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38" w15:restartNumberingAfterBreak="0">
    <w:nsid w:val="653F6C0C"/>
    <w:multiLevelType w:val="hybridMultilevel"/>
    <w:tmpl w:val="C200F9FE"/>
    <w:lvl w:ilvl="0" w:tplc="EB9092BC">
      <w:start w:val="4"/>
      <w:numFmt w:val="decimal"/>
      <w:lvlText w:val="%1."/>
      <w:lvlJc w:val="left"/>
      <w:pPr>
        <w:ind w:left="228" w:hanging="24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774109"/>
    <w:multiLevelType w:val="hybridMultilevel"/>
    <w:tmpl w:val="6B1C900C"/>
    <w:lvl w:ilvl="0" w:tplc="6930E682">
      <w:start w:val="4"/>
      <w:numFmt w:val="decimal"/>
      <w:lvlText w:val="%1."/>
      <w:lvlJc w:val="left"/>
      <w:pPr>
        <w:ind w:left="228" w:hanging="24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8AC64EF"/>
    <w:multiLevelType w:val="hybridMultilevel"/>
    <w:tmpl w:val="63A4190C"/>
    <w:lvl w:ilvl="0" w:tplc="17686454">
      <w:start w:val="31"/>
      <w:numFmt w:val="decimal"/>
      <w:lvlText w:val="%1."/>
      <w:lvlJc w:val="left"/>
      <w:pPr>
        <w:ind w:left="132" w:hanging="246"/>
      </w:pPr>
      <w:rPr>
        <w:rFonts w:hint="default"/>
      </w:rPr>
    </w:lvl>
    <w:lvl w:ilvl="1" w:tplc="04090019" w:tentative="1">
      <w:start w:val="1"/>
      <w:numFmt w:val="lowerLetter"/>
      <w:lvlText w:val="%2."/>
      <w:lvlJc w:val="left"/>
      <w:pPr>
        <w:ind w:left="966" w:hanging="360"/>
      </w:pPr>
    </w:lvl>
    <w:lvl w:ilvl="2" w:tplc="0409001B" w:tentative="1">
      <w:start w:val="1"/>
      <w:numFmt w:val="lowerRoman"/>
      <w:lvlText w:val="%3."/>
      <w:lvlJc w:val="right"/>
      <w:pPr>
        <w:ind w:left="1686" w:hanging="180"/>
      </w:pPr>
    </w:lvl>
    <w:lvl w:ilvl="3" w:tplc="0409000F" w:tentative="1">
      <w:start w:val="1"/>
      <w:numFmt w:val="decimal"/>
      <w:lvlText w:val="%4."/>
      <w:lvlJc w:val="left"/>
      <w:pPr>
        <w:ind w:left="2406" w:hanging="360"/>
      </w:pPr>
    </w:lvl>
    <w:lvl w:ilvl="4" w:tplc="04090019" w:tentative="1">
      <w:start w:val="1"/>
      <w:numFmt w:val="lowerLetter"/>
      <w:lvlText w:val="%5."/>
      <w:lvlJc w:val="left"/>
      <w:pPr>
        <w:ind w:left="3126" w:hanging="360"/>
      </w:pPr>
    </w:lvl>
    <w:lvl w:ilvl="5" w:tplc="0409001B" w:tentative="1">
      <w:start w:val="1"/>
      <w:numFmt w:val="lowerRoman"/>
      <w:lvlText w:val="%6."/>
      <w:lvlJc w:val="right"/>
      <w:pPr>
        <w:ind w:left="3846" w:hanging="180"/>
      </w:pPr>
    </w:lvl>
    <w:lvl w:ilvl="6" w:tplc="0409000F" w:tentative="1">
      <w:start w:val="1"/>
      <w:numFmt w:val="decimal"/>
      <w:lvlText w:val="%7."/>
      <w:lvlJc w:val="left"/>
      <w:pPr>
        <w:ind w:left="4566" w:hanging="360"/>
      </w:pPr>
    </w:lvl>
    <w:lvl w:ilvl="7" w:tplc="04090019" w:tentative="1">
      <w:start w:val="1"/>
      <w:numFmt w:val="lowerLetter"/>
      <w:lvlText w:val="%8."/>
      <w:lvlJc w:val="left"/>
      <w:pPr>
        <w:ind w:left="5286" w:hanging="360"/>
      </w:pPr>
    </w:lvl>
    <w:lvl w:ilvl="8" w:tplc="0409001B" w:tentative="1">
      <w:start w:val="1"/>
      <w:numFmt w:val="lowerRoman"/>
      <w:lvlText w:val="%9."/>
      <w:lvlJc w:val="right"/>
      <w:pPr>
        <w:ind w:left="6006" w:hanging="180"/>
      </w:pPr>
    </w:lvl>
  </w:abstractNum>
  <w:abstractNum w:abstractNumId="4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3"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4"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6"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7" w15:restartNumberingAfterBreak="0">
    <w:nsid w:val="7BA8251D"/>
    <w:multiLevelType w:val="hybridMultilevel"/>
    <w:tmpl w:val="F7DEC198"/>
    <w:lvl w:ilvl="0" w:tplc="55283712">
      <w:start w:val="1"/>
      <w:numFmt w:val="lowerLetter"/>
      <w:lvlText w:val="(%1)"/>
      <w:lvlJc w:val="left"/>
      <w:pPr>
        <w:ind w:left="990"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48"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
  </w:num>
  <w:num w:numId="2">
    <w:abstractNumId w:val="1"/>
  </w:num>
  <w:num w:numId="3">
    <w:abstractNumId w:val="20"/>
  </w:num>
  <w:num w:numId="4">
    <w:abstractNumId w:val="24"/>
  </w:num>
  <w:num w:numId="5">
    <w:abstractNumId w:val="18"/>
  </w:num>
  <w:num w:numId="6">
    <w:abstractNumId w:val="42"/>
  </w:num>
  <w:num w:numId="7">
    <w:abstractNumId w:val="35"/>
  </w:num>
  <w:num w:numId="8">
    <w:abstractNumId w:val="34"/>
  </w:num>
  <w:num w:numId="9">
    <w:abstractNumId w:val="45"/>
  </w:num>
  <w:num w:numId="10">
    <w:abstractNumId w:val="17"/>
  </w:num>
  <w:num w:numId="11">
    <w:abstractNumId w:val="37"/>
  </w:num>
  <w:num w:numId="12">
    <w:abstractNumId w:val="46"/>
  </w:num>
  <w:num w:numId="13">
    <w:abstractNumId w:val="12"/>
  </w:num>
  <w:num w:numId="14">
    <w:abstractNumId w:val="44"/>
  </w:num>
  <w:num w:numId="15">
    <w:abstractNumId w:val="40"/>
  </w:num>
  <w:num w:numId="16">
    <w:abstractNumId w:val="30"/>
  </w:num>
  <w:num w:numId="17">
    <w:abstractNumId w:val="47"/>
  </w:num>
  <w:num w:numId="18">
    <w:abstractNumId w:val="8"/>
  </w:num>
  <w:num w:numId="19">
    <w:abstractNumId w:val="29"/>
  </w:num>
  <w:num w:numId="20">
    <w:abstractNumId w:val="0"/>
  </w:num>
  <w:num w:numId="21">
    <w:abstractNumId w:val="5"/>
  </w:num>
  <w:num w:numId="22">
    <w:abstractNumId w:val="26"/>
  </w:num>
  <w:num w:numId="23">
    <w:abstractNumId w:val="19"/>
  </w:num>
  <w:num w:numId="24">
    <w:abstractNumId w:val="43"/>
  </w:num>
  <w:num w:numId="25">
    <w:abstractNumId w:val="21"/>
  </w:num>
  <w:num w:numId="26">
    <w:abstractNumId w:val="22"/>
  </w:num>
  <w:num w:numId="27">
    <w:abstractNumId w:val="32"/>
  </w:num>
  <w:num w:numId="28">
    <w:abstractNumId w:val="27"/>
  </w:num>
  <w:num w:numId="29">
    <w:abstractNumId w:val="9"/>
  </w:num>
  <w:num w:numId="30">
    <w:abstractNumId w:val="48"/>
  </w:num>
  <w:num w:numId="31">
    <w:abstractNumId w:val="25"/>
  </w:num>
  <w:num w:numId="32">
    <w:abstractNumId w:val="33"/>
  </w:num>
  <w:num w:numId="33">
    <w:abstractNumId w:val="14"/>
  </w:num>
  <w:num w:numId="34">
    <w:abstractNumId w:val="15"/>
  </w:num>
  <w:num w:numId="35">
    <w:abstractNumId w:val="31"/>
  </w:num>
  <w:num w:numId="36">
    <w:abstractNumId w:val="28"/>
  </w:num>
  <w:num w:numId="37">
    <w:abstractNumId w:val="11"/>
  </w:num>
  <w:num w:numId="38">
    <w:abstractNumId w:val="10"/>
  </w:num>
  <w:num w:numId="39">
    <w:abstractNumId w:val="41"/>
  </w:num>
  <w:num w:numId="40">
    <w:abstractNumId w:val="13"/>
  </w:num>
  <w:num w:numId="41">
    <w:abstractNumId w:val="7"/>
  </w:num>
  <w:num w:numId="42">
    <w:abstractNumId w:val="36"/>
  </w:num>
  <w:num w:numId="43">
    <w:abstractNumId w:val="38"/>
  </w:num>
  <w:num w:numId="44">
    <w:abstractNumId w:val="16"/>
  </w:num>
  <w:num w:numId="45">
    <w:abstractNumId w:val="39"/>
  </w:num>
  <w:num w:numId="46">
    <w:abstractNumId w:val="2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1D"/>
    <w:rsid w:val="000006D5"/>
    <w:rsid w:val="00000733"/>
    <w:rsid w:val="00000BDE"/>
    <w:rsid w:val="00000D21"/>
    <w:rsid w:val="00000F4A"/>
    <w:rsid w:val="00000FAC"/>
    <w:rsid w:val="00001072"/>
    <w:rsid w:val="0000113F"/>
    <w:rsid w:val="00001277"/>
    <w:rsid w:val="000012B7"/>
    <w:rsid w:val="00001312"/>
    <w:rsid w:val="0000144D"/>
    <w:rsid w:val="00001DB7"/>
    <w:rsid w:val="00001DD6"/>
    <w:rsid w:val="00001E9F"/>
    <w:rsid w:val="00001F79"/>
    <w:rsid w:val="0000234C"/>
    <w:rsid w:val="000025FD"/>
    <w:rsid w:val="0000268D"/>
    <w:rsid w:val="000026B1"/>
    <w:rsid w:val="0000284C"/>
    <w:rsid w:val="00002D24"/>
    <w:rsid w:val="00002E00"/>
    <w:rsid w:val="00002E0E"/>
    <w:rsid w:val="0000326A"/>
    <w:rsid w:val="000032EC"/>
    <w:rsid w:val="00003520"/>
    <w:rsid w:val="000035D2"/>
    <w:rsid w:val="000035EA"/>
    <w:rsid w:val="00003798"/>
    <w:rsid w:val="000039C5"/>
    <w:rsid w:val="00003BF2"/>
    <w:rsid w:val="00003CEA"/>
    <w:rsid w:val="00003F0D"/>
    <w:rsid w:val="00003F13"/>
    <w:rsid w:val="000043FB"/>
    <w:rsid w:val="00004604"/>
    <w:rsid w:val="00004680"/>
    <w:rsid w:val="000048B6"/>
    <w:rsid w:val="00004B3B"/>
    <w:rsid w:val="00004C9A"/>
    <w:rsid w:val="00004EC8"/>
    <w:rsid w:val="00004F10"/>
    <w:rsid w:val="00005115"/>
    <w:rsid w:val="00005140"/>
    <w:rsid w:val="0000517C"/>
    <w:rsid w:val="0000536B"/>
    <w:rsid w:val="00005770"/>
    <w:rsid w:val="0000580E"/>
    <w:rsid w:val="000058A4"/>
    <w:rsid w:val="000058D7"/>
    <w:rsid w:val="000059F6"/>
    <w:rsid w:val="00005B66"/>
    <w:rsid w:val="00005D16"/>
    <w:rsid w:val="00005DFF"/>
    <w:rsid w:val="00005E5A"/>
    <w:rsid w:val="00005E84"/>
    <w:rsid w:val="00005EEC"/>
    <w:rsid w:val="000061DD"/>
    <w:rsid w:val="0000626F"/>
    <w:rsid w:val="000066BC"/>
    <w:rsid w:val="000066D9"/>
    <w:rsid w:val="000069AF"/>
    <w:rsid w:val="00006AA7"/>
    <w:rsid w:val="00006ADA"/>
    <w:rsid w:val="00006CF9"/>
    <w:rsid w:val="00006E1B"/>
    <w:rsid w:val="0000732C"/>
    <w:rsid w:val="00007357"/>
    <w:rsid w:val="0000738E"/>
    <w:rsid w:val="000073C5"/>
    <w:rsid w:val="00007829"/>
    <w:rsid w:val="0000783A"/>
    <w:rsid w:val="00007D61"/>
    <w:rsid w:val="00007DB4"/>
    <w:rsid w:val="00007E21"/>
    <w:rsid w:val="00010390"/>
    <w:rsid w:val="00010528"/>
    <w:rsid w:val="0001056D"/>
    <w:rsid w:val="000105B9"/>
    <w:rsid w:val="000107DF"/>
    <w:rsid w:val="0001084B"/>
    <w:rsid w:val="00010984"/>
    <w:rsid w:val="00010AD9"/>
    <w:rsid w:val="00010B01"/>
    <w:rsid w:val="00010C03"/>
    <w:rsid w:val="00010E1F"/>
    <w:rsid w:val="00010F70"/>
    <w:rsid w:val="00011875"/>
    <w:rsid w:val="00011B48"/>
    <w:rsid w:val="00011DFB"/>
    <w:rsid w:val="00012329"/>
    <w:rsid w:val="000123CF"/>
    <w:rsid w:val="00012629"/>
    <w:rsid w:val="0001267C"/>
    <w:rsid w:val="000129F0"/>
    <w:rsid w:val="00012C4E"/>
    <w:rsid w:val="00012F98"/>
    <w:rsid w:val="00012FEE"/>
    <w:rsid w:val="00013158"/>
    <w:rsid w:val="000131CC"/>
    <w:rsid w:val="0001322F"/>
    <w:rsid w:val="000132EE"/>
    <w:rsid w:val="00013422"/>
    <w:rsid w:val="00013588"/>
    <w:rsid w:val="00013652"/>
    <w:rsid w:val="000136A8"/>
    <w:rsid w:val="00013763"/>
    <w:rsid w:val="000137C4"/>
    <w:rsid w:val="00013841"/>
    <w:rsid w:val="000138CE"/>
    <w:rsid w:val="0001399C"/>
    <w:rsid w:val="000139D6"/>
    <w:rsid w:val="00013AAE"/>
    <w:rsid w:val="00013B4B"/>
    <w:rsid w:val="00013C76"/>
    <w:rsid w:val="00013D91"/>
    <w:rsid w:val="00013E96"/>
    <w:rsid w:val="00013F6D"/>
    <w:rsid w:val="00014EEB"/>
    <w:rsid w:val="00014F50"/>
    <w:rsid w:val="000150D4"/>
    <w:rsid w:val="000154E1"/>
    <w:rsid w:val="000157F4"/>
    <w:rsid w:val="000158B7"/>
    <w:rsid w:val="00015A35"/>
    <w:rsid w:val="00015B14"/>
    <w:rsid w:val="00015CEF"/>
    <w:rsid w:val="00015DDF"/>
    <w:rsid w:val="00015E2B"/>
    <w:rsid w:val="0001614F"/>
    <w:rsid w:val="00016444"/>
    <w:rsid w:val="000165D8"/>
    <w:rsid w:val="000165EA"/>
    <w:rsid w:val="0001666A"/>
    <w:rsid w:val="00016782"/>
    <w:rsid w:val="000167A4"/>
    <w:rsid w:val="0001715C"/>
    <w:rsid w:val="0001720C"/>
    <w:rsid w:val="000172FD"/>
    <w:rsid w:val="00017437"/>
    <w:rsid w:val="00017445"/>
    <w:rsid w:val="000179AC"/>
    <w:rsid w:val="00017A5A"/>
    <w:rsid w:val="00017B66"/>
    <w:rsid w:val="00017B81"/>
    <w:rsid w:val="00017C2D"/>
    <w:rsid w:val="00017FCF"/>
    <w:rsid w:val="00020162"/>
    <w:rsid w:val="0002019C"/>
    <w:rsid w:val="000203A9"/>
    <w:rsid w:val="00020572"/>
    <w:rsid w:val="000207D3"/>
    <w:rsid w:val="000208D9"/>
    <w:rsid w:val="000208DB"/>
    <w:rsid w:val="0002091F"/>
    <w:rsid w:val="000209CB"/>
    <w:rsid w:val="00020BA7"/>
    <w:rsid w:val="00020C98"/>
    <w:rsid w:val="00020E30"/>
    <w:rsid w:val="00020F41"/>
    <w:rsid w:val="00021057"/>
    <w:rsid w:val="0002105F"/>
    <w:rsid w:val="00021182"/>
    <w:rsid w:val="000213B0"/>
    <w:rsid w:val="000214F7"/>
    <w:rsid w:val="0002150D"/>
    <w:rsid w:val="000216E5"/>
    <w:rsid w:val="000217B3"/>
    <w:rsid w:val="00021876"/>
    <w:rsid w:val="00021947"/>
    <w:rsid w:val="00021ADD"/>
    <w:rsid w:val="00021B5F"/>
    <w:rsid w:val="00021B89"/>
    <w:rsid w:val="00021FBA"/>
    <w:rsid w:val="00022249"/>
    <w:rsid w:val="0002253C"/>
    <w:rsid w:val="0002274E"/>
    <w:rsid w:val="00022B03"/>
    <w:rsid w:val="00022B56"/>
    <w:rsid w:val="00022C90"/>
    <w:rsid w:val="00022EF1"/>
    <w:rsid w:val="00023951"/>
    <w:rsid w:val="0002397A"/>
    <w:rsid w:val="000239A8"/>
    <w:rsid w:val="00023A1C"/>
    <w:rsid w:val="00023C63"/>
    <w:rsid w:val="00023DCD"/>
    <w:rsid w:val="00023F9A"/>
    <w:rsid w:val="00023FCB"/>
    <w:rsid w:val="0002434E"/>
    <w:rsid w:val="000243C2"/>
    <w:rsid w:val="00024560"/>
    <w:rsid w:val="00024747"/>
    <w:rsid w:val="000248A6"/>
    <w:rsid w:val="00024BC6"/>
    <w:rsid w:val="00024BD1"/>
    <w:rsid w:val="00024CB6"/>
    <w:rsid w:val="00024E26"/>
    <w:rsid w:val="00024E6A"/>
    <w:rsid w:val="00024F68"/>
    <w:rsid w:val="0002507D"/>
    <w:rsid w:val="000250B0"/>
    <w:rsid w:val="000252F8"/>
    <w:rsid w:val="000253CB"/>
    <w:rsid w:val="000254B0"/>
    <w:rsid w:val="000256F3"/>
    <w:rsid w:val="00025705"/>
    <w:rsid w:val="00025980"/>
    <w:rsid w:val="00025996"/>
    <w:rsid w:val="00025A2F"/>
    <w:rsid w:val="00025E6F"/>
    <w:rsid w:val="00025ED2"/>
    <w:rsid w:val="00026168"/>
    <w:rsid w:val="00026259"/>
    <w:rsid w:val="000262BD"/>
    <w:rsid w:val="000264C9"/>
    <w:rsid w:val="00026555"/>
    <w:rsid w:val="000268CC"/>
    <w:rsid w:val="00026AB4"/>
    <w:rsid w:val="00026E0F"/>
    <w:rsid w:val="000272B9"/>
    <w:rsid w:val="00027316"/>
    <w:rsid w:val="000275ED"/>
    <w:rsid w:val="00027620"/>
    <w:rsid w:val="00027692"/>
    <w:rsid w:val="00027837"/>
    <w:rsid w:val="00027A46"/>
    <w:rsid w:val="00027D18"/>
    <w:rsid w:val="00027D6C"/>
    <w:rsid w:val="00030348"/>
    <w:rsid w:val="0003077C"/>
    <w:rsid w:val="00030992"/>
    <w:rsid w:val="00030AB6"/>
    <w:rsid w:val="00031015"/>
    <w:rsid w:val="000311C0"/>
    <w:rsid w:val="00031446"/>
    <w:rsid w:val="000315C4"/>
    <w:rsid w:val="000317FB"/>
    <w:rsid w:val="00031921"/>
    <w:rsid w:val="00031BF0"/>
    <w:rsid w:val="0003224B"/>
    <w:rsid w:val="00032321"/>
    <w:rsid w:val="0003239F"/>
    <w:rsid w:val="000325B3"/>
    <w:rsid w:val="0003276D"/>
    <w:rsid w:val="000328D4"/>
    <w:rsid w:val="00032BF3"/>
    <w:rsid w:val="00032F58"/>
    <w:rsid w:val="000330B6"/>
    <w:rsid w:val="000334B7"/>
    <w:rsid w:val="000334EA"/>
    <w:rsid w:val="00033612"/>
    <w:rsid w:val="000336B6"/>
    <w:rsid w:val="00033A4B"/>
    <w:rsid w:val="00033A5B"/>
    <w:rsid w:val="00033C63"/>
    <w:rsid w:val="00033CFF"/>
    <w:rsid w:val="00033D39"/>
    <w:rsid w:val="00033DCF"/>
    <w:rsid w:val="00033DEF"/>
    <w:rsid w:val="00033E3C"/>
    <w:rsid w:val="00033E4C"/>
    <w:rsid w:val="00034112"/>
    <w:rsid w:val="0003450C"/>
    <w:rsid w:val="000345B6"/>
    <w:rsid w:val="000346A7"/>
    <w:rsid w:val="00034B2E"/>
    <w:rsid w:val="00034BCD"/>
    <w:rsid w:val="00034EEC"/>
    <w:rsid w:val="000353A6"/>
    <w:rsid w:val="00035503"/>
    <w:rsid w:val="0003555A"/>
    <w:rsid w:val="00035714"/>
    <w:rsid w:val="000357CD"/>
    <w:rsid w:val="000358F1"/>
    <w:rsid w:val="00035930"/>
    <w:rsid w:val="00035952"/>
    <w:rsid w:val="00035975"/>
    <w:rsid w:val="00035A0D"/>
    <w:rsid w:val="00035FC5"/>
    <w:rsid w:val="000360BA"/>
    <w:rsid w:val="000360EA"/>
    <w:rsid w:val="0003640E"/>
    <w:rsid w:val="0003641D"/>
    <w:rsid w:val="000365D7"/>
    <w:rsid w:val="0003686D"/>
    <w:rsid w:val="000369EB"/>
    <w:rsid w:val="00036BEB"/>
    <w:rsid w:val="00036CC7"/>
    <w:rsid w:val="00036D36"/>
    <w:rsid w:val="00036E94"/>
    <w:rsid w:val="00037103"/>
    <w:rsid w:val="00037347"/>
    <w:rsid w:val="000376F7"/>
    <w:rsid w:val="0003774B"/>
    <w:rsid w:val="000377BA"/>
    <w:rsid w:val="00037859"/>
    <w:rsid w:val="0003788C"/>
    <w:rsid w:val="000379FB"/>
    <w:rsid w:val="00037ACC"/>
    <w:rsid w:val="00040174"/>
    <w:rsid w:val="00040780"/>
    <w:rsid w:val="000408B0"/>
    <w:rsid w:val="000408E5"/>
    <w:rsid w:val="00040AEA"/>
    <w:rsid w:val="00040D15"/>
    <w:rsid w:val="00040FA5"/>
    <w:rsid w:val="00041071"/>
    <w:rsid w:val="000412D6"/>
    <w:rsid w:val="00041471"/>
    <w:rsid w:val="0004147F"/>
    <w:rsid w:val="0004191B"/>
    <w:rsid w:val="000419DD"/>
    <w:rsid w:val="00041A71"/>
    <w:rsid w:val="00041B22"/>
    <w:rsid w:val="00041BF0"/>
    <w:rsid w:val="00041F23"/>
    <w:rsid w:val="00042366"/>
    <w:rsid w:val="0004254B"/>
    <w:rsid w:val="00042B74"/>
    <w:rsid w:val="00042DD0"/>
    <w:rsid w:val="00042EDE"/>
    <w:rsid w:val="00043045"/>
    <w:rsid w:val="00043091"/>
    <w:rsid w:val="000430EB"/>
    <w:rsid w:val="000437AD"/>
    <w:rsid w:val="00043928"/>
    <w:rsid w:val="00043A89"/>
    <w:rsid w:val="00043A9A"/>
    <w:rsid w:val="00043B86"/>
    <w:rsid w:val="00043C3D"/>
    <w:rsid w:val="00043CEA"/>
    <w:rsid w:val="00043D48"/>
    <w:rsid w:val="00043DAA"/>
    <w:rsid w:val="00043DCF"/>
    <w:rsid w:val="00043FCE"/>
    <w:rsid w:val="00044029"/>
    <w:rsid w:val="0004425A"/>
    <w:rsid w:val="0004437B"/>
    <w:rsid w:val="00044389"/>
    <w:rsid w:val="0004471F"/>
    <w:rsid w:val="000447A1"/>
    <w:rsid w:val="00044A7D"/>
    <w:rsid w:val="00044C96"/>
    <w:rsid w:val="00044E47"/>
    <w:rsid w:val="00044E51"/>
    <w:rsid w:val="00045787"/>
    <w:rsid w:val="0004579E"/>
    <w:rsid w:val="00045849"/>
    <w:rsid w:val="000459D4"/>
    <w:rsid w:val="00045A5E"/>
    <w:rsid w:val="00045D16"/>
    <w:rsid w:val="00045EA1"/>
    <w:rsid w:val="00046191"/>
    <w:rsid w:val="000465AE"/>
    <w:rsid w:val="0004673E"/>
    <w:rsid w:val="000467C2"/>
    <w:rsid w:val="00046845"/>
    <w:rsid w:val="00046B0E"/>
    <w:rsid w:val="00046B70"/>
    <w:rsid w:val="00046D27"/>
    <w:rsid w:val="00046EC1"/>
    <w:rsid w:val="00046F1A"/>
    <w:rsid w:val="000471EF"/>
    <w:rsid w:val="00047432"/>
    <w:rsid w:val="0004747E"/>
    <w:rsid w:val="000474AB"/>
    <w:rsid w:val="000479CB"/>
    <w:rsid w:val="00047BE8"/>
    <w:rsid w:val="00047C62"/>
    <w:rsid w:val="00047E36"/>
    <w:rsid w:val="00047E39"/>
    <w:rsid w:val="0005010B"/>
    <w:rsid w:val="00050316"/>
    <w:rsid w:val="00050374"/>
    <w:rsid w:val="00050431"/>
    <w:rsid w:val="00050651"/>
    <w:rsid w:val="0005082C"/>
    <w:rsid w:val="0005091A"/>
    <w:rsid w:val="00050A97"/>
    <w:rsid w:val="00050C87"/>
    <w:rsid w:val="00050D2A"/>
    <w:rsid w:val="00050F9E"/>
    <w:rsid w:val="00051228"/>
    <w:rsid w:val="00051236"/>
    <w:rsid w:val="000513EB"/>
    <w:rsid w:val="00051A9D"/>
    <w:rsid w:val="00051B50"/>
    <w:rsid w:val="00051D9E"/>
    <w:rsid w:val="00051E38"/>
    <w:rsid w:val="000523AC"/>
    <w:rsid w:val="000526C5"/>
    <w:rsid w:val="0005282A"/>
    <w:rsid w:val="0005293A"/>
    <w:rsid w:val="000529F9"/>
    <w:rsid w:val="00052AE8"/>
    <w:rsid w:val="00052B64"/>
    <w:rsid w:val="00052D11"/>
    <w:rsid w:val="00052F64"/>
    <w:rsid w:val="0005306D"/>
    <w:rsid w:val="000535C3"/>
    <w:rsid w:val="000535D1"/>
    <w:rsid w:val="000537F2"/>
    <w:rsid w:val="00053AF2"/>
    <w:rsid w:val="00053D54"/>
    <w:rsid w:val="00053F4E"/>
    <w:rsid w:val="00053F8F"/>
    <w:rsid w:val="0005403D"/>
    <w:rsid w:val="00054078"/>
    <w:rsid w:val="000540AB"/>
    <w:rsid w:val="000545E7"/>
    <w:rsid w:val="000545ED"/>
    <w:rsid w:val="00054BA0"/>
    <w:rsid w:val="00054CC9"/>
    <w:rsid w:val="00054D17"/>
    <w:rsid w:val="00055207"/>
    <w:rsid w:val="00055234"/>
    <w:rsid w:val="00055283"/>
    <w:rsid w:val="0005538D"/>
    <w:rsid w:val="000553C9"/>
    <w:rsid w:val="000553CE"/>
    <w:rsid w:val="00055501"/>
    <w:rsid w:val="00055BA4"/>
    <w:rsid w:val="00055BD4"/>
    <w:rsid w:val="00055C85"/>
    <w:rsid w:val="00056004"/>
    <w:rsid w:val="000561E3"/>
    <w:rsid w:val="00056200"/>
    <w:rsid w:val="00056489"/>
    <w:rsid w:val="00056AB1"/>
    <w:rsid w:val="00056B61"/>
    <w:rsid w:val="00056B7A"/>
    <w:rsid w:val="00056D76"/>
    <w:rsid w:val="00056E8D"/>
    <w:rsid w:val="00056F58"/>
    <w:rsid w:val="000571D9"/>
    <w:rsid w:val="00057299"/>
    <w:rsid w:val="00057730"/>
    <w:rsid w:val="000577F6"/>
    <w:rsid w:val="0005782D"/>
    <w:rsid w:val="00057CE7"/>
    <w:rsid w:val="00057F29"/>
    <w:rsid w:val="00060059"/>
    <w:rsid w:val="000601FA"/>
    <w:rsid w:val="00060209"/>
    <w:rsid w:val="000603A2"/>
    <w:rsid w:val="000603FD"/>
    <w:rsid w:val="000604B6"/>
    <w:rsid w:val="00060644"/>
    <w:rsid w:val="000606DC"/>
    <w:rsid w:val="00060719"/>
    <w:rsid w:val="00060D58"/>
    <w:rsid w:val="00060D9D"/>
    <w:rsid w:val="00060EEC"/>
    <w:rsid w:val="00060F7C"/>
    <w:rsid w:val="00060FF1"/>
    <w:rsid w:val="00060FF7"/>
    <w:rsid w:val="00061006"/>
    <w:rsid w:val="00061156"/>
    <w:rsid w:val="00061723"/>
    <w:rsid w:val="00061944"/>
    <w:rsid w:val="00061A67"/>
    <w:rsid w:val="00061B6D"/>
    <w:rsid w:val="00061C37"/>
    <w:rsid w:val="00061F04"/>
    <w:rsid w:val="00062004"/>
    <w:rsid w:val="00062336"/>
    <w:rsid w:val="0006247C"/>
    <w:rsid w:val="0006258A"/>
    <w:rsid w:val="00062604"/>
    <w:rsid w:val="000626A6"/>
    <w:rsid w:val="00062C75"/>
    <w:rsid w:val="00062D20"/>
    <w:rsid w:val="00062D2A"/>
    <w:rsid w:val="00062DD5"/>
    <w:rsid w:val="00062F04"/>
    <w:rsid w:val="0006321C"/>
    <w:rsid w:val="00063269"/>
    <w:rsid w:val="000633B0"/>
    <w:rsid w:val="00063415"/>
    <w:rsid w:val="00063442"/>
    <w:rsid w:val="00063581"/>
    <w:rsid w:val="000635AA"/>
    <w:rsid w:val="000636CA"/>
    <w:rsid w:val="00063735"/>
    <w:rsid w:val="00063737"/>
    <w:rsid w:val="0006380E"/>
    <w:rsid w:val="00063852"/>
    <w:rsid w:val="00063A7B"/>
    <w:rsid w:val="00063CF6"/>
    <w:rsid w:val="00063E25"/>
    <w:rsid w:val="00064139"/>
    <w:rsid w:val="0006415A"/>
    <w:rsid w:val="000641C0"/>
    <w:rsid w:val="000644A1"/>
    <w:rsid w:val="00064646"/>
    <w:rsid w:val="0006479B"/>
    <w:rsid w:val="00064903"/>
    <w:rsid w:val="00064B1E"/>
    <w:rsid w:val="00064C73"/>
    <w:rsid w:val="00064DB5"/>
    <w:rsid w:val="00064F54"/>
    <w:rsid w:val="000650F0"/>
    <w:rsid w:val="00065135"/>
    <w:rsid w:val="00065609"/>
    <w:rsid w:val="000656E2"/>
    <w:rsid w:val="00065797"/>
    <w:rsid w:val="000657B8"/>
    <w:rsid w:val="0006586F"/>
    <w:rsid w:val="000658B6"/>
    <w:rsid w:val="000659A6"/>
    <w:rsid w:val="000659E9"/>
    <w:rsid w:val="00065B00"/>
    <w:rsid w:val="00065B81"/>
    <w:rsid w:val="00065D50"/>
    <w:rsid w:val="00065E5C"/>
    <w:rsid w:val="0006632C"/>
    <w:rsid w:val="000663AA"/>
    <w:rsid w:val="000664C7"/>
    <w:rsid w:val="000665DE"/>
    <w:rsid w:val="00066847"/>
    <w:rsid w:val="000668B8"/>
    <w:rsid w:val="000669F6"/>
    <w:rsid w:val="00066C9E"/>
    <w:rsid w:val="00066D38"/>
    <w:rsid w:val="000673BB"/>
    <w:rsid w:val="00067415"/>
    <w:rsid w:val="00067663"/>
    <w:rsid w:val="00067B2B"/>
    <w:rsid w:val="00067F68"/>
    <w:rsid w:val="00067FA0"/>
    <w:rsid w:val="00067FE3"/>
    <w:rsid w:val="00067FF8"/>
    <w:rsid w:val="0007026E"/>
    <w:rsid w:val="00070645"/>
    <w:rsid w:val="0007075E"/>
    <w:rsid w:val="00070840"/>
    <w:rsid w:val="000709E9"/>
    <w:rsid w:val="00070A57"/>
    <w:rsid w:val="000711A4"/>
    <w:rsid w:val="00071326"/>
    <w:rsid w:val="000715E2"/>
    <w:rsid w:val="0007178C"/>
    <w:rsid w:val="00071AE7"/>
    <w:rsid w:val="00071D43"/>
    <w:rsid w:val="00071E63"/>
    <w:rsid w:val="00071E81"/>
    <w:rsid w:val="00071FD6"/>
    <w:rsid w:val="0007200A"/>
    <w:rsid w:val="0007205E"/>
    <w:rsid w:val="000723C3"/>
    <w:rsid w:val="0007249A"/>
    <w:rsid w:val="0007264C"/>
    <w:rsid w:val="000726F7"/>
    <w:rsid w:val="00072708"/>
    <w:rsid w:val="00072AF6"/>
    <w:rsid w:val="00072D56"/>
    <w:rsid w:val="00072DBC"/>
    <w:rsid w:val="00072DFB"/>
    <w:rsid w:val="00072EE2"/>
    <w:rsid w:val="00072F2B"/>
    <w:rsid w:val="00072FBA"/>
    <w:rsid w:val="00073233"/>
    <w:rsid w:val="00073630"/>
    <w:rsid w:val="000739D9"/>
    <w:rsid w:val="000739F0"/>
    <w:rsid w:val="00073D19"/>
    <w:rsid w:val="00073D6E"/>
    <w:rsid w:val="00073F2D"/>
    <w:rsid w:val="00074162"/>
    <w:rsid w:val="0007421F"/>
    <w:rsid w:val="000744EF"/>
    <w:rsid w:val="000749F5"/>
    <w:rsid w:val="00074A13"/>
    <w:rsid w:val="00074B69"/>
    <w:rsid w:val="00075007"/>
    <w:rsid w:val="00075010"/>
    <w:rsid w:val="00075085"/>
    <w:rsid w:val="0007531C"/>
    <w:rsid w:val="000756CE"/>
    <w:rsid w:val="000758FF"/>
    <w:rsid w:val="000759A1"/>
    <w:rsid w:val="000759F9"/>
    <w:rsid w:val="00075ACF"/>
    <w:rsid w:val="00075BD1"/>
    <w:rsid w:val="00075D80"/>
    <w:rsid w:val="000763ED"/>
    <w:rsid w:val="00076669"/>
    <w:rsid w:val="000767D2"/>
    <w:rsid w:val="0007685B"/>
    <w:rsid w:val="00076A32"/>
    <w:rsid w:val="00076C6A"/>
    <w:rsid w:val="00076D77"/>
    <w:rsid w:val="0007704A"/>
    <w:rsid w:val="000770AE"/>
    <w:rsid w:val="000771A5"/>
    <w:rsid w:val="000774AC"/>
    <w:rsid w:val="00077502"/>
    <w:rsid w:val="000775BC"/>
    <w:rsid w:val="00077716"/>
    <w:rsid w:val="000777E9"/>
    <w:rsid w:val="0007790D"/>
    <w:rsid w:val="00077963"/>
    <w:rsid w:val="0007799F"/>
    <w:rsid w:val="00077A93"/>
    <w:rsid w:val="00077DC4"/>
    <w:rsid w:val="00077E5E"/>
    <w:rsid w:val="000800CF"/>
    <w:rsid w:val="000801C0"/>
    <w:rsid w:val="00080228"/>
    <w:rsid w:val="00080379"/>
    <w:rsid w:val="0008061E"/>
    <w:rsid w:val="0008078C"/>
    <w:rsid w:val="00081166"/>
    <w:rsid w:val="000811BC"/>
    <w:rsid w:val="0008132C"/>
    <w:rsid w:val="0008186A"/>
    <w:rsid w:val="00081B0B"/>
    <w:rsid w:val="00081B37"/>
    <w:rsid w:val="00081D48"/>
    <w:rsid w:val="00082373"/>
    <w:rsid w:val="00082384"/>
    <w:rsid w:val="00082756"/>
    <w:rsid w:val="00082A49"/>
    <w:rsid w:val="00082C3D"/>
    <w:rsid w:val="00082CE7"/>
    <w:rsid w:val="00082D20"/>
    <w:rsid w:val="00082D6B"/>
    <w:rsid w:val="00082E81"/>
    <w:rsid w:val="00082FFF"/>
    <w:rsid w:val="000830B2"/>
    <w:rsid w:val="0008367D"/>
    <w:rsid w:val="00083A50"/>
    <w:rsid w:val="00083C4E"/>
    <w:rsid w:val="00083D21"/>
    <w:rsid w:val="00083FB2"/>
    <w:rsid w:val="000841B0"/>
    <w:rsid w:val="000842C1"/>
    <w:rsid w:val="0008434F"/>
    <w:rsid w:val="00084376"/>
    <w:rsid w:val="00084632"/>
    <w:rsid w:val="00084759"/>
    <w:rsid w:val="000847ED"/>
    <w:rsid w:val="0008492D"/>
    <w:rsid w:val="000849DA"/>
    <w:rsid w:val="000849E1"/>
    <w:rsid w:val="00084B50"/>
    <w:rsid w:val="00084C2B"/>
    <w:rsid w:val="00084C68"/>
    <w:rsid w:val="00084E34"/>
    <w:rsid w:val="000852B8"/>
    <w:rsid w:val="00085335"/>
    <w:rsid w:val="000853D8"/>
    <w:rsid w:val="00085678"/>
    <w:rsid w:val="0008597C"/>
    <w:rsid w:val="00085AC9"/>
    <w:rsid w:val="00085AF0"/>
    <w:rsid w:val="00085B20"/>
    <w:rsid w:val="00085B48"/>
    <w:rsid w:val="00085ED7"/>
    <w:rsid w:val="00085F8E"/>
    <w:rsid w:val="000861D9"/>
    <w:rsid w:val="000862AF"/>
    <w:rsid w:val="000865EF"/>
    <w:rsid w:val="00086640"/>
    <w:rsid w:val="0008669C"/>
    <w:rsid w:val="00086998"/>
    <w:rsid w:val="00086A9A"/>
    <w:rsid w:val="00086C3E"/>
    <w:rsid w:val="00086C7A"/>
    <w:rsid w:val="00086E35"/>
    <w:rsid w:val="00086EC4"/>
    <w:rsid w:val="00086FC9"/>
    <w:rsid w:val="00086FE7"/>
    <w:rsid w:val="00087BE9"/>
    <w:rsid w:val="00087D4F"/>
    <w:rsid w:val="00087DAA"/>
    <w:rsid w:val="00090112"/>
    <w:rsid w:val="0009011E"/>
    <w:rsid w:val="00090218"/>
    <w:rsid w:val="00090337"/>
    <w:rsid w:val="000904B4"/>
    <w:rsid w:val="00090783"/>
    <w:rsid w:val="00090964"/>
    <w:rsid w:val="00090998"/>
    <w:rsid w:val="00090BDF"/>
    <w:rsid w:val="00090F91"/>
    <w:rsid w:val="000910F8"/>
    <w:rsid w:val="000911BD"/>
    <w:rsid w:val="00091392"/>
    <w:rsid w:val="00091492"/>
    <w:rsid w:val="00091498"/>
    <w:rsid w:val="00091839"/>
    <w:rsid w:val="0009189D"/>
    <w:rsid w:val="000918D9"/>
    <w:rsid w:val="00091C34"/>
    <w:rsid w:val="00091C7F"/>
    <w:rsid w:val="00091D93"/>
    <w:rsid w:val="000922D0"/>
    <w:rsid w:val="0009242D"/>
    <w:rsid w:val="0009264A"/>
    <w:rsid w:val="0009280D"/>
    <w:rsid w:val="0009286C"/>
    <w:rsid w:val="0009287C"/>
    <w:rsid w:val="00092A56"/>
    <w:rsid w:val="00092EE4"/>
    <w:rsid w:val="000931AB"/>
    <w:rsid w:val="00093352"/>
    <w:rsid w:val="0009353F"/>
    <w:rsid w:val="000935A9"/>
    <w:rsid w:val="0009382A"/>
    <w:rsid w:val="000938ED"/>
    <w:rsid w:val="00093C79"/>
    <w:rsid w:val="00093DD4"/>
    <w:rsid w:val="00093E2A"/>
    <w:rsid w:val="00093E7B"/>
    <w:rsid w:val="00094045"/>
    <w:rsid w:val="000940A6"/>
    <w:rsid w:val="00094391"/>
    <w:rsid w:val="00094424"/>
    <w:rsid w:val="000945BC"/>
    <w:rsid w:val="000945F7"/>
    <w:rsid w:val="00094790"/>
    <w:rsid w:val="00094B08"/>
    <w:rsid w:val="00094CF6"/>
    <w:rsid w:val="00094D5E"/>
    <w:rsid w:val="00094D6B"/>
    <w:rsid w:val="00094EC5"/>
    <w:rsid w:val="00095063"/>
    <w:rsid w:val="00095508"/>
    <w:rsid w:val="0009558E"/>
    <w:rsid w:val="000955AF"/>
    <w:rsid w:val="000955D1"/>
    <w:rsid w:val="00095633"/>
    <w:rsid w:val="000957B2"/>
    <w:rsid w:val="0009582E"/>
    <w:rsid w:val="000959D7"/>
    <w:rsid w:val="00095AF8"/>
    <w:rsid w:val="00095D3F"/>
    <w:rsid w:val="00096584"/>
    <w:rsid w:val="00096593"/>
    <w:rsid w:val="000967A0"/>
    <w:rsid w:val="000967C5"/>
    <w:rsid w:val="00096A80"/>
    <w:rsid w:val="00096B15"/>
    <w:rsid w:val="00096BB4"/>
    <w:rsid w:val="00096CDD"/>
    <w:rsid w:val="00096D84"/>
    <w:rsid w:val="00096DEF"/>
    <w:rsid w:val="000978B6"/>
    <w:rsid w:val="000978C0"/>
    <w:rsid w:val="000978E9"/>
    <w:rsid w:val="00097979"/>
    <w:rsid w:val="00097B8A"/>
    <w:rsid w:val="00097F85"/>
    <w:rsid w:val="000A01F7"/>
    <w:rsid w:val="000A06F7"/>
    <w:rsid w:val="000A085B"/>
    <w:rsid w:val="000A0AE1"/>
    <w:rsid w:val="000A0B54"/>
    <w:rsid w:val="000A0BA4"/>
    <w:rsid w:val="000A0BE8"/>
    <w:rsid w:val="000A0C94"/>
    <w:rsid w:val="000A0F1A"/>
    <w:rsid w:val="000A134A"/>
    <w:rsid w:val="000A1415"/>
    <w:rsid w:val="000A15A2"/>
    <w:rsid w:val="000A1661"/>
    <w:rsid w:val="000A17A9"/>
    <w:rsid w:val="000A1801"/>
    <w:rsid w:val="000A18EF"/>
    <w:rsid w:val="000A195D"/>
    <w:rsid w:val="000A1C37"/>
    <w:rsid w:val="000A1E15"/>
    <w:rsid w:val="000A20DA"/>
    <w:rsid w:val="000A2481"/>
    <w:rsid w:val="000A2577"/>
    <w:rsid w:val="000A261B"/>
    <w:rsid w:val="000A26F6"/>
    <w:rsid w:val="000A29C7"/>
    <w:rsid w:val="000A2AAB"/>
    <w:rsid w:val="000A2CC3"/>
    <w:rsid w:val="000A2F6A"/>
    <w:rsid w:val="000A31AD"/>
    <w:rsid w:val="000A3289"/>
    <w:rsid w:val="000A3297"/>
    <w:rsid w:val="000A356C"/>
    <w:rsid w:val="000A358D"/>
    <w:rsid w:val="000A35CD"/>
    <w:rsid w:val="000A3620"/>
    <w:rsid w:val="000A3826"/>
    <w:rsid w:val="000A39B8"/>
    <w:rsid w:val="000A3A2C"/>
    <w:rsid w:val="000A3ECD"/>
    <w:rsid w:val="000A427A"/>
    <w:rsid w:val="000A459C"/>
    <w:rsid w:val="000A45E1"/>
    <w:rsid w:val="000A481E"/>
    <w:rsid w:val="000A4898"/>
    <w:rsid w:val="000A49B1"/>
    <w:rsid w:val="000A49C3"/>
    <w:rsid w:val="000A4F4F"/>
    <w:rsid w:val="000A4FC7"/>
    <w:rsid w:val="000A5415"/>
    <w:rsid w:val="000A56B0"/>
    <w:rsid w:val="000A5750"/>
    <w:rsid w:val="000A5983"/>
    <w:rsid w:val="000A5A66"/>
    <w:rsid w:val="000A5AE5"/>
    <w:rsid w:val="000A5C1A"/>
    <w:rsid w:val="000A5C3D"/>
    <w:rsid w:val="000A5D75"/>
    <w:rsid w:val="000A5E3A"/>
    <w:rsid w:val="000A638C"/>
    <w:rsid w:val="000A63E8"/>
    <w:rsid w:val="000A649F"/>
    <w:rsid w:val="000A64B5"/>
    <w:rsid w:val="000A6788"/>
    <w:rsid w:val="000A68A9"/>
    <w:rsid w:val="000A6A11"/>
    <w:rsid w:val="000A6A8F"/>
    <w:rsid w:val="000A6B0F"/>
    <w:rsid w:val="000A6C8C"/>
    <w:rsid w:val="000A6EA4"/>
    <w:rsid w:val="000A71F1"/>
    <w:rsid w:val="000A7461"/>
    <w:rsid w:val="000A75F2"/>
    <w:rsid w:val="000A760B"/>
    <w:rsid w:val="000A7A5A"/>
    <w:rsid w:val="000A7ABD"/>
    <w:rsid w:val="000B0017"/>
    <w:rsid w:val="000B00A8"/>
    <w:rsid w:val="000B0262"/>
    <w:rsid w:val="000B032E"/>
    <w:rsid w:val="000B0566"/>
    <w:rsid w:val="000B0661"/>
    <w:rsid w:val="000B0986"/>
    <w:rsid w:val="000B09B7"/>
    <w:rsid w:val="000B0A83"/>
    <w:rsid w:val="000B0BD0"/>
    <w:rsid w:val="000B0C79"/>
    <w:rsid w:val="000B11A6"/>
    <w:rsid w:val="000B134C"/>
    <w:rsid w:val="000B13BE"/>
    <w:rsid w:val="000B13EA"/>
    <w:rsid w:val="000B1610"/>
    <w:rsid w:val="000B17A6"/>
    <w:rsid w:val="000B1A2A"/>
    <w:rsid w:val="000B1AAA"/>
    <w:rsid w:val="000B1DF5"/>
    <w:rsid w:val="000B1E54"/>
    <w:rsid w:val="000B1FFD"/>
    <w:rsid w:val="000B215D"/>
    <w:rsid w:val="000B226C"/>
    <w:rsid w:val="000B24F2"/>
    <w:rsid w:val="000B2528"/>
    <w:rsid w:val="000B2687"/>
    <w:rsid w:val="000B2909"/>
    <w:rsid w:val="000B2B82"/>
    <w:rsid w:val="000B2BC1"/>
    <w:rsid w:val="000B2BCA"/>
    <w:rsid w:val="000B2D23"/>
    <w:rsid w:val="000B2D56"/>
    <w:rsid w:val="000B2DA1"/>
    <w:rsid w:val="000B2E6D"/>
    <w:rsid w:val="000B3279"/>
    <w:rsid w:val="000B3339"/>
    <w:rsid w:val="000B33D7"/>
    <w:rsid w:val="000B36EF"/>
    <w:rsid w:val="000B3884"/>
    <w:rsid w:val="000B3AA2"/>
    <w:rsid w:val="000B3BDF"/>
    <w:rsid w:val="000B3C30"/>
    <w:rsid w:val="000B3CBD"/>
    <w:rsid w:val="000B40A9"/>
    <w:rsid w:val="000B4476"/>
    <w:rsid w:val="000B44C9"/>
    <w:rsid w:val="000B4845"/>
    <w:rsid w:val="000B496B"/>
    <w:rsid w:val="000B4AEE"/>
    <w:rsid w:val="000B4BE3"/>
    <w:rsid w:val="000B4BFF"/>
    <w:rsid w:val="000B4FF5"/>
    <w:rsid w:val="000B5025"/>
    <w:rsid w:val="000B5041"/>
    <w:rsid w:val="000B50C6"/>
    <w:rsid w:val="000B5102"/>
    <w:rsid w:val="000B532E"/>
    <w:rsid w:val="000B53EB"/>
    <w:rsid w:val="000B5481"/>
    <w:rsid w:val="000B54D3"/>
    <w:rsid w:val="000B55B7"/>
    <w:rsid w:val="000B57D0"/>
    <w:rsid w:val="000B591F"/>
    <w:rsid w:val="000B5B56"/>
    <w:rsid w:val="000B5CAF"/>
    <w:rsid w:val="000B5E90"/>
    <w:rsid w:val="000B5EF5"/>
    <w:rsid w:val="000B609C"/>
    <w:rsid w:val="000B6207"/>
    <w:rsid w:val="000B6295"/>
    <w:rsid w:val="000B6345"/>
    <w:rsid w:val="000B6435"/>
    <w:rsid w:val="000B6679"/>
    <w:rsid w:val="000B6898"/>
    <w:rsid w:val="000B6CEE"/>
    <w:rsid w:val="000B6DD6"/>
    <w:rsid w:val="000B6F70"/>
    <w:rsid w:val="000B7234"/>
    <w:rsid w:val="000B72F2"/>
    <w:rsid w:val="000B7381"/>
    <w:rsid w:val="000B7391"/>
    <w:rsid w:val="000B75A5"/>
    <w:rsid w:val="000B79D0"/>
    <w:rsid w:val="000B79DE"/>
    <w:rsid w:val="000B7B14"/>
    <w:rsid w:val="000B7B5A"/>
    <w:rsid w:val="000B7C07"/>
    <w:rsid w:val="000B7DD9"/>
    <w:rsid w:val="000B7DE7"/>
    <w:rsid w:val="000B7ECA"/>
    <w:rsid w:val="000B7F62"/>
    <w:rsid w:val="000C00C8"/>
    <w:rsid w:val="000C0271"/>
    <w:rsid w:val="000C062E"/>
    <w:rsid w:val="000C06B5"/>
    <w:rsid w:val="000C08C1"/>
    <w:rsid w:val="000C08FD"/>
    <w:rsid w:val="000C0910"/>
    <w:rsid w:val="000C0AD4"/>
    <w:rsid w:val="000C0B7B"/>
    <w:rsid w:val="000C0D64"/>
    <w:rsid w:val="000C0DA6"/>
    <w:rsid w:val="000C0DF4"/>
    <w:rsid w:val="000C0E36"/>
    <w:rsid w:val="000C0E9E"/>
    <w:rsid w:val="000C11EB"/>
    <w:rsid w:val="000C126A"/>
    <w:rsid w:val="000C1698"/>
    <w:rsid w:val="000C188B"/>
    <w:rsid w:val="000C1A04"/>
    <w:rsid w:val="000C1BAF"/>
    <w:rsid w:val="000C1BCF"/>
    <w:rsid w:val="000C1D18"/>
    <w:rsid w:val="000C225B"/>
    <w:rsid w:val="000C22FC"/>
    <w:rsid w:val="000C23A0"/>
    <w:rsid w:val="000C2485"/>
    <w:rsid w:val="000C271D"/>
    <w:rsid w:val="000C2C98"/>
    <w:rsid w:val="000C2D4D"/>
    <w:rsid w:val="000C2DFA"/>
    <w:rsid w:val="000C2F04"/>
    <w:rsid w:val="000C305D"/>
    <w:rsid w:val="000C30CC"/>
    <w:rsid w:val="000C316C"/>
    <w:rsid w:val="000C343D"/>
    <w:rsid w:val="000C36BC"/>
    <w:rsid w:val="000C3950"/>
    <w:rsid w:val="000C3ADF"/>
    <w:rsid w:val="000C3C2D"/>
    <w:rsid w:val="000C3C71"/>
    <w:rsid w:val="000C3DD9"/>
    <w:rsid w:val="000C3E4D"/>
    <w:rsid w:val="000C4043"/>
    <w:rsid w:val="000C40E5"/>
    <w:rsid w:val="000C41CB"/>
    <w:rsid w:val="000C42A6"/>
    <w:rsid w:val="000C431B"/>
    <w:rsid w:val="000C47C6"/>
    <w:rsid w:val="000C4822"/>
    <w:rsid w:val="000C4875"/>
    <w:rsid w:val="000C490F"/>
    <w:rsid w:val="000C4934"/>
    <w:rsid w:val="000C4A2B"/>
    <w:rsid w:val="000C4B48"/>
    <w:rsid w:val="000C4DF9"/>
    <w:rsid w:val="000C4F2A"/>
    <w:rsid w:val="000C507C"/>
    <w:rsid w:val="000C52F9"/>
    <w:rsid w:val="000C5512"/>
    <w:rsid w:val="000C5830"/>
    <w:rsid w:val="000C5920"/>
    <w:rsid w:val="000C5A25"/>
    <w:rsid w:val="000C5BE5"/>
    <w:rsid w:val="000C5D34"/>
    <w:rsid w:val="000C5D70"/>
    <w:rsid w:val="000C6424"/>
    <w:rsid w:val="000C64BD"/>
    <w:rsid w:val="000C664A"/>
    <w:rsid w:val="000C66EA"/>
    <w:rsid w:val="000C67BC"/>
    <w:rsid w:val="000C69F3"/>
    <w:rsid w:val="000C6B97"/>
    <w:rsid w:val="000C6D50"/>
    <w:rsid w:val="000C7153"/>
    <w:rsid w:val="000C72E0"/>
    <w:rsid w:val="000C7323"/>
    <w:rsid w:val="000C753C"/>
    <w:rsid w:val="000C780F"/>
    <w:rsid w:val="000C7858"/>
    <w:rsid w:val="000D04F0"/>
    <w:rsid w:val="000D0767"/>
    <w:rsid w:val="000D08DD"/>
    <w:rsid w:val="000D0BF4"/>
    <w:rsid w:val="000D0C27"/>
    <w:rsid w:val="000D0EB8"/>
    <w:rsid w:val="000D106A"/>
    <w:rsid w:val="000D11C4"/>
    <w:rsid w:val="000D14B1"/>
    <w:rsid w:val="000D14E8"/>
    <w:rsid w:val="000D153C"/>
    <w:rsid w:val="000D16FE"/>
    <w:rsid w:val="000D17B7"/>
    <w:rsid w:val="000D191F"/>
    <w:rsid w:val="000D1B6C"/>
    <w:rsid w:val="000D1BC9"/>
    <w:rsid w:val="000D1E76"/>
    <w:rsid w:val="000D204C"/>
    <w:rsid w:val="000D20A6"/>
    <w:rsid w:val="000D2135"/>
    <w:rsid w:val="000D2184"/>
    <w:rsid w:val="000D22D6"/>
    <w:rsid w:val="000D285E"/>
    <w:rsid w:val="000D2983"/>
    <w:rsid w:val="000D2B25"/>
    <w:rsid w:val="000D2BC3"/>
    <w:rsid w:val="000D2C26"/>
    <w:rsid w:val="000D2D21"/>
    <w:rsid w:val="000D2DC7"/>
    <w:rsid w:val="000D2EED"/>
    <w:rsid w:val="000D2F50"/>
    <w:rsid w:val="000D2F64"/>
    <w:rsid w:val="000D2F90"/>
    <w:rsid w:val="000D3039"/>
    <w:rsid w:val="000D3962"/>
    <w:rsid w:val="000D3988"/>
    <w:rsid w:val="000D3DC0"/>
    <w:rsid w:val="000D3FBA"/>
    <w:rsid w:val="000D426B"/>
    <w:rsid w:val="000D4497"/>
    <w:rsid w:val="000D4519"/>
    <w:rsid w:val="000D4609"/>
    <w:rsid w:val="000D46E2"/>
    <w:rsid w:val="000D4712"/>
    <w:rsid w:val="000D47DD"/>
    <w:rsid w:val="000D4DF0"/>
    <w:rsid w:val="000D50D8"/>
    <w:rsid w:val="000D5228"/>
    <w:rsid w:val="000D5373"/>
    <w:rsid w:val="000D5404"/>
    <w:rsid w:val="000D540B"/>
    <w:rsid w:val="000D5596"/>
    <w:rsid w:val="000D55E7"/>
    <w:rsid w:val="000D5C72"/>
    <w:rsid w:val="000D5D81"/>
    <w:rsid w:val="000D5E4C"/>
    <w:rsid w:val="000D63F6"/>
    <w:rsid w:val="000D66FE"/>
    <w:rsid w:val="000D6864"/>
    <w:rsid w:val="000D6910"/>
    <w:rsid w:val="000D6E6D"/>
    <w:rsid w:val="000D6ECE"/>
    <w:rsid w:val="000D7050"/>
    <w:rsid w:val="000D7224"/>
    <w:rsid w:val="000D727F"/>
    <w:rsid w:val="000D735D"/>
    <w:rsid w:val="000D738D"/>
    <w:rsid w:val="000D7581"/>
    <w:rsid w:val="000D767F"/>
    <w:rsid w:val="000D76D5"/>
    <w:rsid w:val="000D780E"/>
    <w:rsid w:val="000D7D97"/>
    <w:rsid w:val="000D7FC7"/>
    <w:rsid w:val="000E02F5"/>
    <w:rsid w:val="000E0382"/>
    <w:rsid w:val="000E075C"/>
    <w:rsid w:val="000E0798"/>
    <w:rsid w:val="000E0837"/>
    <w:rsid w:val="000E08F2"/>
    <w:rsid w:val="000E0C9B"/>
    <w:rsid w:val="000E0F71"/>
    <w:rsid w:val="000E12F1"/>
    <w:rsid w:val="000E1374"/>
    <w:rsid w:val="000E1377"/>
    <w:rsid w:val="000E1897"/>
    <w:rsid w:val="000E18AF"/>
    <w:rsid w:val="000E1A85"/>
    <w:rsid w:val="000E1E9F"/>
    <w:rsid w:val="000E20B5"/>
    <w:rsid w:val="000E21A0"/>
    <w:rsid w:val="000E23A8"/>
    <w:rsid w:val="000E23F4"/>
    <w:rsid w:val="000E2E31"/>
    <w:rsid w:val="000E2E35"/>
    <w:rsid w:val="000E2E4D"/>
    <w:rsid w:val="000E2E58"/>
    <w:rsid w:val="000E31EB"/>
    <w:rsid w:val="000E3398"/>
    <w:rsid w:val="000E33DB"/>
    <w:rsid w:val="000E3529"/>
    <w:rsid w:val="000E36BB"/>
    <w:rsid w:val="000E387C"/>
    <w:rsid w:val="000E3966"/>
    <w:rsid w:val="000E3983"/>
    <w:rsid w:val="000E3A9A"/>
    <w:rsid w:val="000E3EFA"/>
    <w:rsid w:val="000E41B4"/>
    <w:rsid w:val="000E4B45"/>
    <w:rsid w:val="000E4F1D"/>
    <w:rsid w:val="000E50D8"/>
    <w:rsid w:val="000E5152"/>
    <w:rsid w:val="000E5247"/>
    <w:rsid w:val="000E5395"/>
    <w:rsid w:val="000E55CF"/>
    <w:rsid w:val="000E59BA"/>
    <w:rsid w:val="000E5ACA"/>
    <w:rsid w:val="000E5ADF"/>
    <w:rsid w:val="000E5BB1"/>
    <w:rsid w:val="000E5D6A"/>
    <w:rsid w:val="000E61E0"/>
    <w:rsid w:val="000E63CF"/>
    <w:rsid w:val="000E63D2"/>
    <w:rsid w:val="000E63E7"/>
    <w:rsid w:val="000E654E"/>
    <w:rsid w:val="000E656F"/>
    <w:rsid w:val="000E680E"/>
    <w:rsid w:val="000E68E5"/>
    <w:rsid w:val="000E6E03"/>
    <w:rsid w:val="000E6FF9"/>
    <w:rsid w:val="000E700E"/>
    <w:rsid w:val="000E7089"/>
    <w:rsid w:val="000E718B"/>
    <w:rsid w:val="000E733E"/>
    <w:rsid w:val="000E7669"/>
    <w:rsid w:val="000E7890"/>
    <w:rsid w:val="000E7A39"/>
    <w:rsid w:val="000E7A42"/>
    <w:rsid w:val="000E7A73"/>
    <w:rsid w:val="000E7C47"/>
    <w:rsid w:val="000E7E6D"/>
    <w:rsid w:val="000E7E82"/>
    <w:rsid w:val="000E7FC5"/>
    <w:rsid w:val="000F01E8"/>
    <w:rsid w:val="000F02A4"/>
    <w:rsid w:val="000F045E"/>
    <w:rsid w:val="000F0510"/>
    <w:rsid w:val="000F0971"/>
    <w:rsid w:val="000F0A91"/>
    <w:rsid w:val="000F0AD5"/>
    <w:rsid w:val="000F0ECE"/>
    <w:rsid w:val="000F0F43"/>
    <w:rsid w:val="000F1062"/>
    <w:rsid w:val="000F130D"/>
    <w:rsid w:val="000F190E"/>
    <w:rsid w:val="000F1A84"/>
    <w:rsid w:val="000F1B01"/>
    <w:rsid w:val="000F1CCF"/>
    <w:rsid w:val="000F1D80"/>
    <w:rsid w:val="000F1EBE"/>
    <w:rsid w:val="000F1F1E"/>
    <w:rsid w:val="000F1FFF"/>
    <w:rsid w:val="000F2043"/>
    <w:rsid w:val="000F220F"/>
    <w:rsid w:val="000F221D"/>
    <w:rsid w:val="000F23D6"/>
    <w:rsid w:val="000F2473"/>
    <w:rsid w:val="000F2523"/>
    <w:rsid w:val="000F267E"/>
    <w:rsid w:val="000F2765"/>
    <w:rsid w:val="000F2771"/>
    <w:rsid w:val="000F2824"/>
    <w:rsid w:val="000F2D10"/>
    <w:rsid w:val="000F2E8F"/>
    <w:rsid w:val="000F317A"/>
    <w:rsid w:val="000F350C"/>
    <w:rsid w:val="000F3542"/>
    <w:rsid w:val="000F35A5"/>
    <w:rsid w:val="000F35D8"/>
    <w:rsid w:val="000F37A9"/>
    <w:rsid w:val="000F3846"/>
    <w:rsid w:val="000F3B60"/>
    <w:rsid w:val="000F3B6E"/>
    <w:rsid w:val="000F41DF"/>
    <w:rsid w:val="000F45D9"/>
    <w:rsid w:val="000F469F"/>
    <w:rsid w:val="000F47D1"/>
    <w:rsid w:val="000F47D4"/>
    <w:rsid w:val="000F4A59"/>
    <w:rsid w:val="000F4CE2"/>
    <w:rsid w:val="000F5026"/>
    <w:rsid w:val="000F5216"/>
    <w:rsid w:val="000F5A35"/>
    <w:rsid w:val="000F5B02"/>
    <w:rsid w:val="000F5B38"/>
    <w:rsid w:val="000F6028"/>
    <w:rsid w:val="000F61F5"/>
    <w:rsid w:val="000F6323"/>
    <w:rsid w:val="000F6574"/>
    <w:rsid w:val="000F65CC"/>
    <w:rsid w:val="000F6848"/>
    <w:rsid w:val="000F6924"/>
    <w:rsid w:val="000F694A"/>
    <w:rsid w:val="000F6A4F"/>
    <w:rsid w:val="000F6FF9"/>
    <w:rsid w:val="000F72D2"/>
    <w:rsid w:val="000F7335"/>
    <w:rsid w:val="000F747C"/>
    <w:rsid w:val="000F760C"/>
    <w:rsid w:val="000F7965"/>
    <w:rsid w:val="000F7C7A"/>
    <w:rsid w:val="00100014"/>
    <w:rsid w:val="001000DC"/>
    <w:rsid w:val="0010034D"/>
    <w:rsid w:val="001004ED"/>
    <w:rsid w:val="0010060F"/>
    <w:rsid w:val="0010083D"/>
    <w:rsid w:val="001008C5"/>
    <w:rsid w:val="00100A94"/>
    <w:rsid w:val="00100B56"/>
    <w:rsid w:val="00100FE3"/>
    <w:rsid w:val="00101038"/>
    <w:rsid w:val="00101393"/>
    <w:rsid w:val="001013B8"/>
    <w:rsid w:val="0010145A"/>
    <w:rsid w:val="00101554"/>
    <w:rsid w:val="001015C7"/>
    <w:rsid w:val="00101688"/>
    <w:rsid w:val="001018DB"/>
    <w:rsid w:val="0010194C"/>
    <w:rsid w:val="00101ABA"/>
    <w:rsid w:val="00101BCC"/>
    <w:rsid w:val="00101BCE"/>
    <w:rsid w:val="00101FAA"/>
    <w:rsid w:val="00101FC2"/>
    <w:rsid w:val="0010210F"/>
    <w:rsid w:val="0010219A"/>
    <w:rsid w:val="0010220C"/>
    <w:rsid w:val="0010221A"/>
    <w:rsid w:val="001022C6"/>
    <w:rsid w:val="00102362"/>
    <w:rsid w:val="001025C2"/>
    <w:rsid w:val="001027F6"/>
    <w:rsid w:val="001029EF"/>
    <w:rsid w:val="00102BA9"/>
    <w:rsid w:val="00102DCB"/>
    <w:rsid w:val="00102E06"/>
    <w:rsid w:val="001031C8"/>
    <w:rsid w:val="001033B2"/>
    <w:rsid w:val="0010369F"/>
    <w:rsid w:val="001037E9"/>
    <w:rsid w:val="001038DE"/>
    <w:rsid w:val="00103908"/>
    <w:rsid w:val="00103CB9"/>
    <w:rsid w:val="00103E2F"/>
    <w:rsid w:val="0010441E"/>
    <w:rsid w:val="00104480"/>
    <w:rsid w:val="001046B8"/>
    <w:rsid w:val="001048E4"/>
    <w:rsid w:val="00104AA9"/>
    <w:rsid w:val="00104C04"/>
    <w:rsid w:val="00104FBF"/>
    <w:rsid w:val="00105010"/>
    <w:rsid w:val="00105622"/>
    <w:rsid w:val="00105A98"/>
    <w:rsid w:val="00105BA7"/>
    <w:rsid w:val="00105DA6"/>
    <w:rsid w:val="00106194"/>
    <w:rsid w:val="00106576"/>
    <w:rsid w:val="001068FB"/>
    <w:rsid w:val="00106B91"/>
    <w:rsid w:val="001072D3"/>
    <w:rsid w:val="00107426"/>
    <w:rsid w:val="001075A0"/>
    <w:rsid w:val="00107797"/>
    <w:rsid w:val="0010785D"/>
    <w:rsid w:val="00107940"/>
    <w:rsid w:val="00107A52"/>
    <w:rsid w:val="00107DAF"/>
    <w:rsid w:val="00107DFD"/>
    <w:rsid w:val="00107FB0"/>
    <w:rsid w:val="00110049"/>
    <w:rsid w:val="001100E3"/>
    <w:rsid w:val="0011034A"/>
    <w:rsid w:val="0011046C"/>
    <w:rsid w:val="00110A25"/>
    <w:rsid w:val="00110B7C"/>
    <w:rsid w:val="00110BAF"/>
    <w:rsid w:val="00110F81"/>
    <w:rsid w:val="00110FCE"/>
    <w:rsid w:val="001116A5"/>
    <w:rsid w:val="0011179C"/>
    <w:rsid w:val="0011185C"/>
    <w:rsid w:val="00111B86"/>
    <w:rsid w:val="001120CF"/>
    <w:rsid w:val="001121A9"/>
    <w:rsid w:val="001121B2"/>
    <w:rsid w:val="00112230"/>
    <w:rsid w:val="00112246"/>
    <w:rsid w:val="00112307"/>
    <w:rsid w:val="00112382"/>
    <w:rsid w:val="00112483"/>
    <w:rsid w:val="00112865"/>
    <w:rsid w:val="0011288D"/>
    <w:rsid w:val="00112CA9"/>
    <w:rsid w:val="00112F81"/>
    <w:rsid w:val="00113448"/>
    <w:rsid w:val="00113562"/>
    <w:rsid w:val="0011382F"/>
    <w:rsid w:val="00113C58"/>
    <w:rsid w:val="001142D9"/>
    <w:rsid w:val="0011479B"/>
    <w:rsid w:val="00114B64"/>
    <w:rsid w:val="00114BA6"/>
    <w:rsid w:val="00114CEF"/>
    <w:rsid w:val="001154E9"/>
    <w:rsid w:val="0011561C"/>
    <w:rsid w:val="00115C3D"/>
    <w:rsid w:val="00115C3E"/>
    <w:rsid w:val="00115F5B"/>
    <w:rsid w:val="0011609D"/>
    <w:rsid w:val="001160AB"/>
    <w:rsid w:val="00116415"/>
    <w:rsid w:val="001166C0"/>
    <w:rsid w:val="001167CC"/>
    <w:rsid w:val="00116970"/>
    <w:rsid w:val="001169D9"/>
    <w:rsid w:val="00116B77"/>
    <w:rsid w:val="00116F6B"/>
    <w:rsid w:val="0011708D"/>
    <w:rsid w:val="001170FB"/>
    <w:rsid w:val="00117493"/>
    <w:rsid w:val="001179CA"/>
    <w:rsid w:val="00120462"/>
    <w:rsid w:val="0012053E"/>
    <w:rsid w:val="0012054C"/>
    <w:rsid w:val="001205E3"/>
    <w:rsid w:val="00120942"/>
    <w:rsid w:val="00120D23"/>
    <w:rsid w:val="00120F1A"/>
    <w:rsid w:val="00120F50"/>
    <w:rsid w:val="00120F7F"/>
    <w:rsid w:val="00121180"/>
    <w:rsid w:val="00121647"/>
    <w:rsid w:val="001217E3"/>
    <w:rsid w:val="00121866"/>
    <w:rsid w:val="00121886"/>
    <w:rsid w:val="00121A4F"/>
    <w:rsid w:val="00121C02"/>
    <w:rsid w:val="00121CFD"/>
    <w:rsid w:val="00121D58"/>
    <w:rsid w:val="00122078"/>
    <w:rsid w:val="0012236E"/>
    <w:rsid w:val="00122DFC"/>
    <w:rsid w:val="00122E49"/>
    <w:rsid w:val="00122FE7"/>
    <w:rsid w:val="0012334A"/>
    <w:rsid w:val="001233A8"/>
    <w:rsid w:val="001233DD"/>
    <w:rsid w:val="001236EF"/>
    <w:rsid w:val="00123852"/>
    <w:rsid w:val="001238F3"/>
    <w:rsid w:val="00123C47"/>
    <w:rsid w:val="00123D3A"/>
    <w:rsid w:val="00123EC0"/>
    <w:rsid w:val="0012404B"/>
    <w:rsid w:val="00124142"/>
    <w:rsid w:val="001241A2"/>
    <w:rsid w:val="0012456F"/>
    <w:rsid w:val="001245AE"/>
    <w:rsid w:val="00124B88"/>
    <w:rsid w:val="00124BB3"/>
    <w:rsid w:val="00124C33"/>
    <w:rsid w:val="00125269"/>
    <w:rsid w:val="001252C8"/>
    <w:rsid w:val="001254CA"/>
    <w:rsid w:val="00125753"/>
    <w:rsid w:val="00125C7D"/>
    <w:rsid w:val="00125D36"/>
    <w:rsid w:val="00125DEC"/>
    <w:rsid w:val="00125E8E"/>
    <w:rsid w:val="00126031"/>
    <w:rsid w:val="001262D0"/>
    <w:rsid w:val="00126470"/>
    <w:rsid w:val="001264ED"/>
    <w:rsid w:val="00126C86"/>
    <w:rsid w:val="00126D5A"/>
    <w:rsid w:val="0012729B"/>
    <w:rsid w:val="001272D7"/>
    <w:rsid w:val="00127473"/>
    <w:rsid w:val="00127492"/>
    <w:rsid w:val="001274DA"/>
    <w:rsid w:val="00127671"/>
    <w:rsid w:val="00127887"/>
    <w:rsid w:val="0012797B"/>
    <w:rsid w:val="00127A3E"/>
    <w:rsid w:val="00127B51"/>
    <w:rsid w:val="00127BCB"/>
    <w:rsid w:val="00127D98"/>
    <w:rsid w:val="00127EAE"/>
    <w:rsid w:val="00127EDB"/>
    <w:rsid w:val="00127FA9"/>
    <w:rsid w:val="00127FF5"/>
    <w:rsid w:val="00130066"/>
    <w:rsid w:val="001301C3"/>
    <w:rsid w:val="00130489"/>
    <w:rsid w:val="001305D8"/>
    <w:rsid w:val="00130A76"/>
    <w:rsid w:val="00130C08"/>
    <w:rsid w:val="00130CC4"/>
    <w:rsid w:val="00130E3B"/>
    <w:rsid w:val="001310A7"/>
    <w:rsid w:val="00131106"/>
    <w:rsid w:val="00131204"/>
    <w:rsid w:val="0013127A"/>
    <w:rsid w:val="00131362"/>
    <w:rsid w:val="00131489"/>
    <w:rsid w:val="00131780"/>
    <w:rsid w:val="00131ACB"/>
    <w:rsid w:val="00131C8F"/>
    <w:rsid w:val="00131CB5"/>
    <w:rsid w:val="00131EF5"/>
    <w:rsid w:val="00132311"/>
    <w:rsid w:val="00132425"/>
    <w:rsid w:val="0013242A"/>
    <w:rsid w:val="00132593"/>
    <w:rsid w:val="001326AF"/>
    <w:rsid w:val="001326C7"/>
    <w:rsid w:val="0013286F"/>
    <w:rsid w:val="00133224"/>
    <w:rsid w:val="00133830"/>
    <w:rsid w:val="001339FD"/>
    <w:rsid w:val="00133D3B"/>
    <w:rsid w:val="00133DF3"/>
    <w:rsid w:val="00134083"/>
    <w:rsid w:val="00134150"/>
    <w:rsid w:val="00134679"/>
    <w:rsid w:val="0013475B"/>
    <w:rsid w:val="001349F6"/>
    <w:rsid w:val="00134AB0"/>
    <w:rsid w:val="00134C83"/>
    <w:rsid w:val="00134C8C"/>
    <w:rsid w:val="00135119"/>
    <w:rsid w:val="001352AC"/>
    <w:rsid w:val="00135348"/>
    <w:rsid w:val="001353BE"/>
    <w:rsid w:val="00135494"/>
    <w:rsid w:val="00135ACE"/>
    <w:rsid w:val="00135E02"/>
    <w:rsid w:val="00135F2F"/>
    <w:rsid w:val="0013604D"/>
    <w:rsid w:val="00136728"/>
    <w:rsid w:val="00136A57"/>
    <w:rsid w:val="00136F8A"/>
    <w:rsid w:val="00136F8E"/>
    <w:rsid w:val="00137051"/>
    <w:rsid w:val="00137087"/>
    <w:rsid w:val="00137140"/>
    <w:rsid w:val="001371BD"/>
    <w:rsid w:val="0013733D"/>
    <w:rsid w:val="0013756E"/>
    <w:rsid w:val="001375AE"/>
    <w:rsid w:val="00137766"/>
    <w:rsid w:val="0013795B"/>
    <w:rsid w:val="001379A3"/>
    <w:rsid w:val="00140451"/>
    <w:rsid w:val="001404F1"/>
    <w:rsid w:val="001409B1"/>
    <w:rsid w:val="00140A0F"/>
    <w:rsid w:val="00140CA4"/>
    <w:rsid w:val="00140DB2"/>
    <w:rsid w:val="00140EC3"/>
    <w:rsid w:val="00140F75"/>
    <w:rsid w:val="00141129"/>
    <w:rsid w:val="001411AA"/>
    <w:rsid w:val="001414B8"/>
    <w:rsid w:val="0014164A"/>
    <w:rsid w:val="001417B3"/>
    <w:rsid w:val="001417B8"/>
    <w:rsid w:val="00141BE1"/>
    <w:rsid w:val="00141C1D"/>
    <w:rsid w:val="00141C47"/>
    <w:rsid w:val="00141E4A"/>
    <w:rsid w:val="00141EE4"/>
    <w:rsid w:val="0014222E"/>
    <w:rsid w:val="001423D5"/>
    <w:rsid w:val="00142B7F"/>
    <w:rsid w:val="00142E40"/>
    <w:rsid w:val="00142E7C"/>
    <w:rsid w:val="00142F7C"/>
    <w:rsid w:val="00143176"/>
    <w:rsid w:val="001431B4"/>
    <w:rsid w:val="001433AC"/>
    <w:rsid w:val="00143544"/>
    <w:rsid w:val="00143583"/>
    <w:rsid w:val="0014360F"/>
    <w:rsid w:val="00143643"/>
    <w:rsid w:val="00143814"/>
    <w:rsid w:val="00143C4B"/>
    <w:rsid w:val="00143F73"/>
    <w:rsid w:val="00143F7E"/>
    <w:rsid w:val="0014402A"/>
    <w:rsid w:val="001443B5"/>
    <w:rsid w:val="001443FB"/>
    <w:rsid w:val="001446F2"/>
    <w:rsid w:val="00144811"/>
    <w:rsid w:val="00144932"/>
    <w:rsid w:val="001449E2"/>
    <w:rsid w:val="00144CE4"/>
    <w:rsid w:val="00144F8F"/>
    <w:rsid w:val="00144FD4"/>
    <w:rsid w:val="001450B2"/>
    <w:rsid w:val="00145262"/>
    <w:rsid w:val="00145287"/>
    <w:rsid w:val="00145504"/>
    <w:rsid w:val="00145584"/>
    <w:rsid w:val="0014566B"/>
    <w:rsid w:val="00145BC8"/>
    <w:rsid w:val="00145F91"/>
    <w:rsid w:val="00145FB8"/>
    <w:rsid w:val="001460BC"/>
    <w:rsid w:val="0014619C"/>
    <w:rsid w:val="001461BE"/>
    <w:rsid w:val="00146228"/>
    <w:rsid w:val="001462CE"/>
    <w:rsid w:val="001462D1"/>
    <w:rsid w:val="001463CC"/>
    <w:rsid w:val="00146968"/>
    <w:rsid w:val="00146E8F"/>
    <w:rsid w:val="00146EFD"/>
    <w:rsid w:val="00147701"/>
    <w:rsid w:val="00147723"/>
    <w:rsid w:val="001479DB"/>
    <w:rsid w:val="00147A5A"/>
    <w:rsid w:val="00147E96"/>
    <w:rsid w:val="00147F34"/>
    <w:rsid w:val="001500C5"/>
    <w:rsid w:val="001502B9"/>
    <w:rsid w:val="00150326"/>
    <w:rsid w:val="00150463"/>
    <w:rsid w:val="0015047A"/>
    <w:rsid w:val="001504AA"/>
    <w:rsid w:val="00150610"/>
    <w:rsid w:val="001510C1"/>
    <w:rsid w:val="0015128F"/>
    <w:rsid w:val="001513B5"/>
    <w:rsid w:val="00151580"/>
    <w:rsid w:val="00151669"/>
    <w:rsid w:val="001518BB"/>
    <w:rsid w:val="00151ADB"/>
    <w:rsid w:val="00151CB2"/>
    <w:rsid w:val="00151DA4"/>
    <w:rsid w:val="00151E45"/>
    <w:rsid w:val="0015213A"/>
    <w:rsid w:val="001521EA"/>
    <w:rsid w:val="0015233C"/>
    <w:rsid w:val="001525F8"/>
    <w:rsid w:val="001525FB"/>
    <w:rsid w:val="00152650"/>
    <w:rsid w:val="001527A1"/>
    <w:rsid w:val="001528D4"/>
    <w:rsid w:val="00152A8F"/>
    <w:rsid w:val="00152D72"/>
    <w:rsid w:val="00152E60"/>
    <w:rsid w:val="001531D6"/>
    <w:rsid w:val="001533CF"/>
    <w:rsid w:val="00153674"/>
    <w:rsid w:val="00153694"/>
    <w:rsid w:val="0015398C"/>
    <w:rsid w:val="001539CE"/>
    <w:rsid w:val="00153E1A"/>
    <w:rsid w:val="00154353"/>
    <w:rsid w:val="00154445"/>
    <w:rsid w:val="0015454D"/>
    <w:rsid w:val="00154589"/>
    <w:rsid w:val="001545EE"/>
    <w:rsid w:val="001546CD"/>
    <w:rsid w:val="00154775"/>
    <w:rsid w:val="001549C4"/>
    <w:rsid w:val="00154B3E"/>
    <w:rsid w:val="00154D90"/>
    <w:rsid w:val="00155079"/>
    <w:rsid w:val="00155188"/>
    <w:rsid w:val="001551FD"/>
    <w:rsid w:val="00155247"/>
    <w:rsid w:val="001552C3"/>
    <w:rsid w:val="0015532E"/>
    <w:rsid w:val="00155841"/>
    <w:rsid w:val="001559BB"/>
    <w:rsid w:val="00155A09"/>
    <w:rsid w:val="00155A82"/>
    <w:rsid w:val="00155DB1"/>
    <w:rsid w:val="001562B9"/>
    <w:rsid w:val="001562BA"/>
    <w:rsid w:val="0015639F"/>
    <w:rsid w:val="00156418"/>
    <w:rsid w:val="0015654E"/>
    <w:rsid w:val="0015657E"/>
    <w:rsid w:val="001566B2"/>
    <w:rsid w:val="001568A5"/>
    <w:rsid w:val="00156956"/>
    <w:rsid w:val="00156B16"/>
    <w:rsid w:val="00156B2D"/>
    <w:rsid w:val="00156CF0"/>
    <w:rsid w:val="001570D9"/>
    <w:rsid w:val="00157293"/>
    <w:rsid w:val="00157302"/>
    <w:rsid w:val="00157387"/>
    <w:rsid w:val="001573FF"/>
    <w:rsid w:val="001579D1"/>
    <w:rsid w:val="001579FB"/>
    <w:rsid w:val="00157AED"/>
    <w:rsid w:val="00157FED"/>
    <w:rsid w:val="00157FFA"/>
    <w:rsid w:val="00160629"/>
    <w:rsid w:val="001611E1"/>
    <w:rsid w:val="00161673"/>
    <w:rsid w:val="001618E2"/>
    <w:rsid w:val="001619B0"/>
    <w:rsid w:val="00161BA3"/>
    <w:rsid w:val="00161E14"/>
    <w:rsid w:val="00161F28"/>
    <w:rsid w:val="00162090"/>
    <w:rsid w:val="0016226B"/>
    <w:rsid w:val="00162319"/>
    <w:rsid w:val="001623B3"/>
    <w:rsid w:val="00162AFA"/>
    <w:rsid w:val="00162C64"/>
    <w:rsid w:val="00162D39"/>
    <w:rsid w:val="00162D5B"/>
    <w:rsid w:val="001630A1"/>
    <w:rsid w:val="00163214"/>
    <w:rsid w:val="00163288"/>
    <w:rsid w:val="001634FE"/>
    <w:rsid w:val="001639D7"/>
    <w:rsid w:val="00163A7D"/>
    <w:rsid w:val="00163ACF"/>
    <w:rsid w:val="00163B41"/>
    <w:rsid w:val="00163BE5"/>
    <w:rsid w:val="00163DAF"/>
    <w:rsid w:val="00163FCB"/>
    <w:rsid w:val="00163FD6"/>
    <w:rsid w:val="00164032"/>
    <w:rsid w:val="001642FD"/>
    <w:rsid w:val="0016460B"/>
    <w:rsid w:val="001649DD"/>
    <w:rsid w:val="001649E3"/>
    <w:rsid w:val="001649EE"/>
    <w:rsid w:val="00164DB3"/>
    <w:rsid w:val="00164DD0"/>
    <w:rsid w:val="001650BA"/>
    <w:rsid w:val="001652A5"/>
    <w:rsid w:val="001657FD"/>
    <w:rsid w:val="00165BCE"/>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F4E"/>
    <w:rsid w:val="00166FE5"/>
    <w:rsid w:val="00167126"/>
    <w:rsid w:val="00167327"/>
    <w:rsid w:val="001674E4"/>
    <w:rsid w:val="00167554"/>
    <w:rsid w:val="001675E1"/>
    <w:rsid w:val="00167622"/>
    <w:rsid w:val="00167AB9"/>
    <w:rsid w:val="00167B0D"/>
    <w:rsid w:val="00167B0E"/>
    <w:rsid w:val="00167DFB"/>
    <w:rsid w:val="00167ECA"/>
    <w:rsid w:val="001700A3"/>
    <w:rsid w:val="001700EF"/>
    <w:rsid w:val="00170184"/>
    <w:rsid w:val="001707DA"/>
    <w:rsid w:val="00170931"/>
    <w:rsid w:val="00170A11"/>
    <w:rsid w:val="00170B2E"/>
    <w:rsid w:val="00170E0E"/>
    <w:rsid w:val="00170EB6"/>
    <w:rsid w:val="0017131D"/>
    <w:rsid w:val="001714BE"/>
    <w:rsid w:val="00171649"/>
    <w:rsid w:val="0017181D"/>
    <w:rsid w:val="0017182A"/>
    <w:rsid w:val="00171855"/>
    <w:rsid w:val="001718F0"/>
    <w:rsid w:val="00171A4A"/>
    <w:rsid w:val="00171D83"/>
    <w:rsid w:val="00171DB8"/>
    <w:rsid w:val="00171E72"/>
    <w:rsid w:val="00172152"/>
    <w:rsid w:val="00172530"/>
    <w:rsid w:val="00172534"/>
    <w:rsid w:val="00172579"/>
    <w:rsid w:val="00172790"/>
    <w:rsid w:val="0017285D"/>
    <w:rsid w:val="0017290F"/>
    <w:rsid w:val="00172997"/>
    <w:rsid w:val="00172E01"/>
    <w:rsid w:val="00173192"/>
    <w:rsid w:val="0017319F"/>
    <w:rsid w:val="001732E8"/>
    <w:rsid w:val="0017341E"/>
    <w:rsid w:val="001734EA"/>
    <w:rsid w:val="0017354F"/>
    <w:rsid w:val="0017370B"/>
    <w:rsid w:val="0017372A"/>
    <w:rsid w:val="00173931"/>
    <w:rsid w:val="00173A12"/>
    <w:rsid w:val="00173ACC"/>
    <w:rsid w:val="00173BA8"/>
    <w:rsid w:val="00173BDD"/>
    <w:rsid w:val="00173DA0"/>
    <w:rsid w:val="00173EEE"/>
    <w:rsid w:val="00174128"/>
    <w:rsid w:val="001741B0"/>
    <w:rsid w:val="00174262"/>
    <w:rsid w:val="00174487"/>
    <w:rsid w:val="00174654"/>
    <w:rsid w:val="001747C9"/>
    <w:rsid w:val="00174A38"/>
    <w:rsid w:val="0017531F"/>
    <w:rsid w:val="001755C0"/>
    <w:rsid w:val="00175716"/>
    <w:rsid w:val="00175750"/>
    <w:rsid w:val="00175751"/>
    <w:rsid w:val="001757CF"/>
    <w:rsid w:val="0017594E"/>
    <w:rsid w:val="00175B4E"/>
    <w:rsid w:val="00175B93"/>
    <w:rsid w:val="00175EF8"/>
    <w:rsid w:val="0017650F"/>
    <w:rsid w:val="00176544"/>
    <w:rsid w:val="001766FE"/>
    <w:rsid w:val="00176729"/>
    <w:rsid w:val="00176818"/>
    <w:rsid w:val="00176843"/>
    <w:rsid w:val="00176866"/>
    <w:rsid w:val="00176982"/>
    <w:rsid w:val="0017699A"/>
    <w:rsid w:val="00176B40"/>
    <w:rsid w:val="00176BF2"/>
    <w:rsid w:val="00176D5A"/>
    <w:rsid w:val="0017701C"/>
    <w:rsid w:val="001770C3"/>
    <w:rsid w:val="00177329"/>
    <w:rsid w:val="0017777A"/>
    <w:rsid w:val="00177A23"/>
    <w:rsid w:val="00177BF4"/>
    <w:rsid w:val="00180137"/>
    <w:rsid w:val="001807FE"/>
    <w:rsid w:val="001808C4"/>
    <w:rsid w:val="00180912"/>
    <w:rsid w:val="00180DF0"/>
    <w:rsid w:val="00180EBC"/>
    <w:rsid w:val="00181176"/>
    <w:rsid w:val="00181402"/>
    <w:rsid w:val="0018143C"/>
    <w:rsid w:val="00181571"/>
    <w:rsid w:val="001815C1"/>
    <w:rsid w:val="0018179E"/>
    <w:rsid w:val="00181892"/>
    <w:rsid w:val="00182361"/>
    <w:rsid w:val="00182C1A"/>
    <w:rsid w:val="00182E2E"/>
    <w:rsid w:val="00183173"/>
    <w:rsid w:val="00183198"/>
    <w:rsid w:val="0018322B"/>
    <w:rsid w:val="001833B8"/>
    <w:rsid w:val="001835E7"/>
    <w:rsid w:val="00183622"/>
    <w:rsid w:val="00183698"/>
    <w:rsid w:val="0018370C"/>
    <w:rsid w:val="00183C52"/>
    <w:rsid w:val="00183D1B"/>
    <w:rsid w:val="00183FB7"/>
    <w:rsid w:val="0018414A"/>
    <w:rsid w:val="001841C2"/>
    <w:rsid w:val="0018463E"/>
    <w:rsid w:val="0018471E"/>
    <w:rsid w:val="001848F2"/>
    <w:rsid w:val="00184DEF"/>
    <w:rsid w:val="00184F10"/>
    <w:rsid w:val="00184F2A"/>
    <w:rsid w:val="00184FBC"/>
    <w:rsid w:val="001851BF"/>
    <w:rsid w:val="00185288"/>
    <w:rsid w:val="00185333"/>
    <w:rsid w:val="0018580F"/>
    <w:rsid w:val="001858FB"/>
    <w:rsid w:val="001859E1"/>
    <w:rsid w:val="00185CE2"/>
    <w:rsid w:val="00185E16"/>
    <w:rsid w:val="00185EFF"/>
    <w:rsid w:val="00185F72"/>
    <w:rsid w:val="001863D8"/>
    <w:rsid w:val="001863E8"/>
    <w:rsid w:val="00186912"/>
    <w:rsid w:val="00186925"/>
    <w:rsid w:val="00186ABC"/>
    <w:rsid w:val="00186BDE"/>
    <w:rsid w:val="00186DC2"/>
    <w:rsid w:val="00186E3E"/>
    <w:rsid w:val="00186E82"/>
    <w:rsid w:val="00187073"/>
    <w:rsid w:val="001870A0"/>
    <w:rsid w:val="00187227"/>
    <w:rsid w:val="001873EC"/>
    <w:rsid w:val="00187480"/>
    <w:rsid w:val="0018764B"/>
    <w:rsid w:val="0018787A"/>
    <w:rsid w:val="001878D0"/>
    <w:rsid w:val="00187A21"/>
    <w:rsid w:val="00187A6A"/>
    <w:rsid w:val="00187B46"/>
    <w:rsid w:val="00187B6B"/>
    <w:rsid w:val="00187C6B"/>
    <w:rsid w:val="00190190"/>
    <w:rsid w:val="001902A1"/>
    <w:rsid w:val="001902E0"/>
    <w:rsid w:val="00190409"/>
    <w:rsid w:val="00190493"/>
    <w:rsid w:val="001905FB"/>
    <w:rsid w:val="0019062A"/>
    <w:rsid w:val="00190647"/>
    <w:rsid w:val="00190A28"/>
    <w:rsid w:val="00190A63"/>
    <w:rsid w:val="00190AE7"/>
    <w:rsid w:val="00190B28"/>
    <w:rsid w:val="001910A7"/>
    <w:rsid w:val="0019110C"/>
    <w:rsid w:val="00191422"/>
    <w:rsid w:val="00191616"/>
    <w:rsid w:val="00191BB3"/>
    <w:rsid w:val="00191FA0"/>
    <w:rsid w:val="00191FA1"/>
    <w:rsid w:val="00192003"/>
    <w:rsid w:val="00192017"/>
    <w:rsid w:val="001920A2"/>
    <w:rsid w:val="0019213A"/>
    <w:rsid w:val="0019248F"/>
    <w:rsid w:val="00192904"/>
    <w:rsid w:val="001929F0"/>
    <w:rsid w:val="00192DA3"/>
    <w:rsid w:val="00192DC5"/>
    <w:rsid w:val="00192F7D"/>
    <w:rsid w:val="00193409"/>
    <w:rsid w:val="00193435"/>
    <w:rsid w:val="0019346C"/>
    <w:rsid w:val="0019349C"/>
    <w:rsid w:val="001934A5"/>
    <w:rsid w:val="00193543"/>
    <w:rsid w:val="001936B8"/>
    <w:rsid w:val="00193723"/>
    <w:rsid w:val="0019372E"/>
    <w:rsid w:val="00193845"/>
    <w:rsid w:val="00193940"/>
    <w:rsid w:val="00193997"/>
    <w:rsid w:val="00193A2E"/>
    <w:rsid w:val="00193CCC"/>
    <w:rsid w:val="00193DB6"/>
    <w:rsid w:val="00194067"/>
    <w:rsid w:val="00194472"/>
    <w:rsid w:val="00194ACB"/>
    <w:rsid w:val="00194C41"/>
    <w:rsid w:val="00194C96"/>
    <w:rsid w:val="00194E4B"/>
    <w:rsid w:val="00194F12"/>
    <w:rsid w:val="0019505B"/>
    <w:rsid w:val="0019521D"/>
    <w:rsid w:val="001954FD"/>
    <w:rsid w:val="001955FD"/>
    <w:rsid w:val="001958B8"/>
    <w:rsid w:val="00195D94"/>
    <w:rsid w:val="00195ED3"/>
    <w:rsid w:val="001960F8"/>
    <w:rsid w:val="0019662E"/>
    <w:rsid w:val="0019662F"/>
    <w:rsid w:val="001966B0"/>
    <w:rsid w:val="0019685C"/>
    <w:rsid w:val="001969F7"/>
    <w:rsid w:val="00196A33"/>
    <w:rsid w:val="00196B6B"/>
    <w:rsid w:val="00196FFB"/>
    <w:rsid w:val="00197164"/>
    <w:rsid w:val="00197311"/>
    <w:rsid w:val="00197560"/>
    <w:rsid w:val="00197632"/>
    <w:rsid w:val="0019774E"/>
    <w:rsid w:val="00197B7A"/>
    <w:rsid w:val="00197B88"/>
    <w:rsid w:val="00197CA6"/>
    <w:rsid w:val="00197CF3"/>
    <w:rsid w:val="00197CF7"/>
    <w:rsid w:val="00197E01"/>
    <w:rsid w:val="00197F76"/>
    <w:rsid w:val="001A001F"/>
    <w:rsid w:val="001A009D"/>
    <w:rsid w:val="001A017F"/>
    <w:rsid w:val="001A0348"/>
    <w:rsid w:val="001A036B"/>
    <w:rsid w:val="001A0646"/>
    <w:rsid w:val="001A06D3"/>
    <w:rsid w:val="001A0723"/>
    <w:rsid w:val="001A081B"/>
    <w:rsid w:val="001A08D8"/>
    <w:rsid w:val="001A0B3B"/>
    <w:rsid w:val="001A0F46"/>
    <w:rsid w:val="001A167F"/>
    <w:rsid w:val="001A16CD"/>
    <w:rsid w:val="001A1783"/>
    <w:rsid w:val="001A17F4"/>
    <w:rsid w:val="001A1DCB"/>
    <w:rsid w:val="001A1E77"/>
    <w:rsid w:val="001A202D"/>
    <w:rsid w:val="001A2054"/>
    <w:rsid w:val="001A2101"/>
    <w:rsid w:val="001A2332"/>
    <w:rsid w:val="001A2C32"/>
    <w:rsid w:val="001A2DFE"/>
    <w:rsid w:val="001A2F98"/>
    <w:rsid w:val="001A31E0"/>
    <w:rsid w:val="001A3428"/>
    <w:rsid w:val="001A368F"/>
    <w:rsid w:val="001A36AF"/>
    <w:rsid w:val="001A3B33"/>
    <w:rsid w:val="001A3E86"/>
    <w:rsid w:val="001A3EDC"/>
    <w:rsid w:val="001A408D"/>
    <w:rsid w:val="001A4100"/>
    <w:rsid w:val="001A4132"/>
    <w:rsid w:val="001A4164"/>
    <w:rsid w:val="001A42CA"/>
    <w:rsid w:val="001A4394"/>
    <w:rsid w:val="001A4838"/>
    <w:rsid w:val="001A49C0"/>
    <w:rsid w:val="001A49E4"/>
    <w:rsid w:val="001A4B6B"/>
    <w:rsid w:val="001A4B72"/>
    <w:rsid w:val="001A4FC2"/>
    <w:rsid w:val="001A4FCE"/>
    <w:rsid w:val="001A5244"/>
    <w:rsid w:val="001A53C2"/>
    <w:rsid w:val="001A559F"/>
    <w:rsid w:val="001A5624"/>
    <w:rsid w:val="001A5648"/>
    <w:rsid w:val="001A569C"/>
    <w:rsid w:val="001A577F"/>
    <w:rsid w:val="001A58E1"/>
    <w:rsid w:val="001A58FE"/>
    <w:rsid w:val="001A5CC5"/>
    <w:rsid w:val="001A5D92"/>
    <w:rsid w:val="001A5E9E"/>
    <w:rsid w:val="001A5F61"/>
    <w:rsid w:val="001A633C"/>
    <w:rsid w:val="001A6392"/>
    <w:rsid w:val="001A65E4"/>
    <w:rsid w:val="001A6741"/>
    <w:rsid w:val="001A6859"/>
    <w:rsid w:val="001A68BD"/>
    <w:rsid w:val="001A69E3"/>
    <w:rsid w:val="001A6B23"/>
    <w:rsid w:val="001A6BBC"/>
    <w:rsid w:val="001A6C02"/>
    <w:rsid w:val="001A6C38"/>
    <w:rsid w:val="001A6DF9"/>
    <w:rsid w:val="001A6E41"/>
    <w:rsid w:val="001A700F"/>
    <w:rsid w:val="001A71B6"/>
    <w:rsid w:val="001A71D3"/>
    <w:rsid w:val="001A7467"/>
    <w:rsid w:val="001A77B4"/>
    <w:rsid w:val="001A7BB9"/>
    <w:rsid w:val="001B0010"/>
    <w:rsid w:val="001B0076"/>
    <w:rsid w:val="001B0222"/>
    <w:rsid w:val="001B0331"/>
    <w:rsid w:val="001B034F"/>
    <w:rsid w:val="001B0473"/>
    <w:rsid w:val="001B05EE"/>
    <w:rsid w:val="001B05FA"/>
    <w:rsid w:val="001B0757"/>
    <w:rsid w:val="001B07F4"/>
    <w:rsid w:val="001B094E"/>
    <w:rsid w:val="001B0B58"/>
    <w:rsid w:val="001B0BCC"/>
    <w:rsid w:val="001B0CF2"/>
    <w:rsid w:val="001B0F2F"/>
    <w:rsid w:val="001B0F94"/>
    <w:rsid w:val="001B1049"/>
    <w:rsid w:val="001B137A"/>
    <w:rsid w:val="001B14DD"/>
    <w:rsid w:val="001B1642"/>
    <w:rsid w:val="001B1674"/>
    <w:rsid w:val="001B17E0"/>
    <w:rsid w:val="001B1807"/>
    <w:rsid w:val="001B197A"/>
    <w:rsid w:val="001B1A07"/>
    <w:rsid w:val="001B1BA9"/>
    <w:rsid w:val="001B1E27"/>
    <w:rsid w:val="001B1E4B"/>
    <w:rsid w:val="001B21C6"/>
    <w:rsid w:val="001B23AA"/>
    <w:rsid w:val="001B2430"/>
    <w:rsid w:val="001B254E"/>
    <w:rsid w:val="001B2579"/>
    <w:rsid w:val="001B2632"/>
    <w:rsid w:val="001B267B"/>
    <w:rsid w:val="001B2B69"/>
    <w:rsid w:val="001B2D3C"/>
    <w:rsid w:val="001B2E3E"/>
    <w:rsid w:val="001B2E83"/>
    <w:rsid w:val="001B2E89"/>
    <w:rsid w:val="001B2E91"/>
    <w:rsid w:val="001B2F86"/>
    <w:rsid w:val="001B2FDE"/>
    <w:rsid w:val="001B3110"/>
    <w:rsid w:val="001B31BB"/>
    <w:rsid w:val="001B31FB"/>
    <w:rsid w:val="001B3933"/>
    <w:rsid w:val="001B3A7A"/>
    <w:rsid w:val="001B3C1C"/>
    <w:rsid w:val="001B3D35"/>
    <w:rsid w:val="001B3D74"/>
    <w:rsid w:val="001B40A3"/>
    <w:rsid w:val="001B43D4"/>
    <w:rsid w:val="001B4893"/>
    <w:rsid w:val="001B4897"/>
    <w:rsid w:val="001B4A34"/>
    <w:rsid w:val="001B4A8F"/>
    <w:rsid w:val="001B4D6A"/>
    <w:rsid w:val="001B4E16"/>
    <w:rsid w:val="001B4E1C"/>
    <w:rsid w:val="001B4F85"/>
    <w:rsid w:val="001B5030"/>
    <w:rsid w:val="001B50D7"/>
    <w:rsid w:val="001B52B7"/>
    <w:rsid w:val="001B536B"/>
    <w:rsid w:val="001B5590"/>
    <w:rsid w:val="001B5654"/>
    <w:rsid w:val="001B57D4"/>
    <w:rsid w:val="001B5A7A"/>
    <w:rsid w:val="001B5BA0"/>
    <w:rsid w:val="001B5C07"/>
    <w:rsid w:val="001B5D6B"/>
    <w:rsid w:val="001B5E22"/>
    <w:rsid w:val="001B5E9F"/>
    <w:rsid w:val="001B5F7B"/>
    <w:rsid w:val="001B602B"/>
    <w:rsid w:val="001B60D7"/>
    <w:rsid w:val="001B6354"/>
    <w:rsid w:val="001B6355"/>
    <w:rsid w:val="001B64F0"/>
    <w:rsid w:val="001B6921"/>
    <w:rsid w:val="001B6C77"/>
    <w:rsid w:val="001B6F23"/>
    <w:rsid w:val="001B709A"/>
    <w:rsid w:val="001B72C6"/>
    <w:rsid w:val="001B76EE"/>
    <w:rsid w:val="001B775F"/>
    <w:rsid w:val="001B7B47"/>
    <w:rsid w:val="001B7BBA"/>
    <w:rsid w:val="001B7C55"/>
    <w:rsid w:val="001B7EA1"/>
    <w:rsid w:val="001B7F49"/>
    <w:rsid w:val="001C0024"/>
    <w:rsid w:val="001C0171"/>
    <w:rsid w:val="001C02E2"/>
    <w:rsid w:val="001C06C2"/>
    <w:rsid w:val="001C0726"/>
    <w:rsid w:val="001C07DC"/>
    <w:rsid w:val="001C07E9"/>
    <w:rsid w:val="001C09C6"/>
    <w:rsid w:val="001C0B99"/>
    <w:rsid w:val="001C0F2A"/>
    <w:rsid w:val="001C0F97"/>
    <w:rsid w:val="001C11BD"/>
    <w:rsid w:val="001C1210"/>
    <w:rsid w:val="001C127F"/>
    <w:rsid w:val="001C16CE"/>
    <w:rsid w:val="001C1886"/>
    <w:rsid w:val="001C1ACE"/>
    <w:rsid w:val="001C1D56"/>
    <w:rsid w:val="001C201C"/>
    <w:rsid w:val="001C2281"/>
    <w:rsid w:val="001C234D"/>
    <w:rsid w:val="001C294B"/>
    <w:rsid w:val="001C29C2"/>
    <w:rsid w:val="001C2AE8"/>
    <w:rsid w:val="001C2B8A"/>
    <w:rsid w:val="001C2BEE"/>
    <w:rsid w:val="001C2E71"/>
    <w:rsid w:val="001C3269"/>
    <w:rsid w:val="001C3292"/>
    <w:rsid w:val="001C34A8"/>
    <w:rsid w:val="001C351D"/>
    <w:rsid w:val="001C3573"/>
    <w:rsid w:val="001C36A1"/>
    <w:rsid w:val="001C3972"/>
    <w:rsid w:val="001C3D00"/>
    <w:rsid w:val="001C3E91"/>
    <w:rsid w:val="001C401A"/>
    <w:rsid w:val="001C4219"/>
    <w:rsid w:val="001C45CE"/>
    <w:rsid w:val="001C4705"/>
    <w:rsid w:val="001C474A"/>
    <w:rsid w:val="001C4BC1"/>
    <w:rsid w:val="001C4E5F"/>
    <w:rsid w:val="001C4F0E"/>
    <w:rsid w:val="001C4F61"/>
    <w:rsid w:val="001C4FBF"/>
    <w:rsid w:val="001C50CC"/>
    <w:rsid w:val="001C50E2"/>
    <w:rsid w:val="001C5186"/>
    <w:rsid w:val="001C537F"/>
    <w:rsid w:val="001C5625"/>
    <w:rsid w:val="001C564C"/>
    <w:rsid w:val="001C5A7D"/>
    <w:rsid w:val="001C5CE7"/>
    <w:rsid w:val="001C5FC0"/>
    <w:rsid w:val="001C6878"/>
    <w:rsid w:val="001C69F6"/>
    <w:rsid w:val="001C6B57"/>
    <w:rsid w:val="001C6C08"/>
    <w:rsid w:val="001C6C72"/>
    <w:rsid w:val="001C6CA9"/>
    <w:rsid w:val="001C6CDE"/>
    <w:rsid w:val="001C70A8"/>
    <w:rsid w:val="001C71FD"/>
    <w:rsid w:val="001C731A"/>
    <w:rsid w:val="001C74E5"/>
    <w:rsid w:val="001C7797"/>
    <w:rsid w:val="001C7B08"/>
    <w:rsid w:val="001C7BBA"/>
    <w:rsid w:val="001C7CEF"/>
    <w:rsid w:val="001C7EDF"/>
    <w:rsid w:val="001D01DA"/>
    <w:rsid w:val="001D0B52"/>
    <w:rsid w:val="001D0B99"/>
    <w:rsid w:val="001D0BC0"/>
    <w:rsid w:val="001D13EC"/>
    <w:rsid w:val="001D145A"/>
    <w:rsid w:val="001D14CF"/>
    <w:rsid w:val="001D15A7"/>
    <w:rsid w:val="001D16FA"/>
    <w:rsid w:val="001D17E0"/>
    <w:rsid w:val="001D18FE"/>
    <w:rsid w:val="001D1A0A"/>
    <w:rsid w:val="001D1AF4"/>
    <w:rsid w:val="001D1C12"/>
    <w:rsid w:val="001D1D58"/>
    <w:rsid w:val="001D1EA0"/>
    <w:rsid w:val="001D1EDE"/>
    <w:rsid w:val="001D1F99"/>
    <w:rsid w:val="001D1FF5"/>
    <w:rsid w:val="001D1FFA"/>
    <w:rsid w:val="001D258F"/>
    <w:rsid w:val="001D2668"/>
    <w:rsid w:val="001D272C"/>
    <w:rsid w:val="001D279B"/>
    <w:rsid w:val="001D2869"/>
    <w:rsid w:val="001D2AAA"/>
    <w:rsid w:val="001D2CDA"/>
    <w:rsid w:val="001D3257"/>
    <w:rsid w:val="001D32EB"/>
    <w:rsid w:val="001D33A2"/>
    <w:rsid w:val="001D3432"/>
    <w:rsid w:val="001D396F"/>
    <w:rsid w:val="001D3BD0"/>
    <w:rsid w:val="001D3CC0"/>
    <w:rsid w:val="001D3DAE"/>
    <w:rsid w:val="001D3F23"/>
    <w:rsid w:val="001D40A0"/>
    <w:rsid w:val="001D4164"/>
    <w:rsid w:val="001D45C9"/>
    <w:rsid w:val="001D484E"/>
    <w:rsid w:val="001D485D"/>
    <w:rsid w:val="001D4AFF"/>
    <w:rsid w:val="001D4F6C"/>
    <w:rsid w:val="001D5167"/>
    <w:rsid w:val="001D5197"/>
    <w:rsid w:val="001D51E7"/>
    <w:rsid w:val="001D525C"/>
    <w:rsid w:val="001D550D"/>
    <w:rsid w:val="001D55C8"/>
    <w:rsid w:val="001D5601"/>
    <w:rsid w:val="001D5D49"/>
    <w:rsid w:val="001D5F5D"/>
    <w:rsid w:val="001D602C"/>
    <w:rsid w:val="001D60BD"/>
    <w:rsid w:val="001D6419"/>
    <w:rsid w:val="001D6565"/>
    <w:rsid w:val="001D66C8"/>
    <w:rsid w:val="001D67F3"/>
    <w:rsid w:val="001D6A1A"/>
    <w:rsid w:val="001D6C14"/>
    <w:rsid w:val="001D6C5A"/>
    <w:rsid w:val="001D6CC6"/>
    <w:rsid w:val="001D6FD6"/>
    <w:rsid w:val="001D7541"/>
    <w:rsid w:val="001D75D4"/>
    <w:rsid w:val="001D761B"/>
    <w:rsid w:val="001D7915"/>
    <w:rsid w:val="001D796C"/>
    <w:rsid w:val="001D7B0C"/>
    <w:rsid w:val="001D7EEF"/>
    <w:rsid w:val="001D7F72"/>
    <w:rsid w:val="001D7FB6"/>
    <w:rsid w:val="001E02DF"/>
    <w:rsid w:val="001E0387"/>
    <w:rsid w:val="001E0542"/>
    <w:rsid w:val="001E0659"/>
    <w:rsid w:val="001E0811"/>
    <w:rsid w:val="001E09EC"/>
    <w:rsid w:val="001E0ED5"/>
    <w:rsid w:val="001E128E"/>
    <w:rsid w:val="001E12A5"/>
    <w:rsid w:val="001E15A2"/>
    <w:rsid w:val="001E166A"/>
    <w:rsid w:val="001E1829"/>
    <w:rsid w:val="001E1A6B"/>
    <w:rsid w:val="001E1C0E"/>
    <w:rsid w:val="001E1DCD"/>
    <w:rsid w:val="001E23E9"/>
    <w:rsid w:val="001E2614"/>
    <w:rsid w:val="001E261D"/>
    <w:rsid w:val="001E2998"/>
    <w:rsid w:val="001E2CE1"/>
    <w:rsid w:val="001E2D24"/>
    <w:rsid w:val="001E2D43"/>
    <w:rsid w:val="001E2E79"/>
    <w:rsid w:val="001E2ED9"/>
    <w:rsid w:val="001E3096"/>
    <w:rsid w:val="001E3361"/>
    <w:rsid w:val="001E35CE"/>
    <w:rsid w:val="001E38CE"/>
    <w:rsid w:val="001E3AFE"/>
    <w:rsid w:val="001E3BEA"/>
    <w:rsid w:val="001E3D25"/>
    <w:rsid w:val="001E3DD7"/>
    <w:rsid w:val="001E3E62"/>
    <w:rsid w:val="001E3EB2"/>
    <w:rsid w:val="001E3EEF"/>
    <w:rsid w:val="001E414C"/>
    <w:rsid w:val="001E438D"/>
    <w:rsid w:val="001E4567"/>
    <w:rsid w:val="001E4780"/>
    <w:rsid w:val="001E4BD1"/>
    <w:rsid w:val="001E4E1A"/>
    <w:rsid w:val="001E4F47"/>
    <w:rsid w:val="001E51B0"/>
    <w:rsid w:val="001E531A"/>
    <w:rsid w:val="001E5423"/>
    <w:rsid w:val="001E5444"/>
    <w:rsid w:val="001E56B8"/>
    <w:rsid w:val="001E5749"/>
    <w:rsid w:val="001E5868"/>
    <w:rsid w:val="001E58C0"/>
    <w:rsid w:val="001E598C"/>
    <w:rsid w:val="001E5A10"/>
    <w:rsid w:val="001E5B23"/>
    <w:rsid w:val="001E5B7A"/>
    <w:rsid w:val="001E5C46"/>
    <w:rsid w:val="001E6154"/>
    <w:rsid w:val="001E622A"/>
    <w:rsid w:val="001E674C"/>
    <w:rsid w:val="001E67E3"/>
    <w:rsid w:val="001E6BE5"/>
    <w:rsid w:val="001E7250"/>
    <w:rsid w:val="001E7266"/>
    <w:rsid w:val="001E7604"/>
    <w:rsid w:val="001E774F"/>
    <w:rsid w:val="001E7D6D"/>
    <w:rsid w:val="001E7F15"/>
    <w:rsid w:val="001F0060"/>
    <w:rsid w:val="001F0271"/>
    <w:rsid w:val="001F0353"/>
    <w:rsid w:val="001F03D3"/>
    <w:rsid w:val="001F0490"/>
    <w:rsid w:val="001F0595"/>
    <w:rsid w:val="001F083B"/>
    <w:rsid w:val="001F08D0"/>
    <w:rsid w:val="001F092A"/>
    <w:rsid w:val="001F09CA"/>
    <w:rsid w:val="001F0CCA"/>
    <w:rsid w:val="001F0DE6"/>
    <w:rsid w:val="001F0FED"/>
    <w:rsid w:val="001F0FFC"/>
    <w:rsid w:val="001F103C"/>
    <w:rsid w:val="001F131C"/>
    <w:rsid w:val="001F150B"/>
    <w:rsid w:val="001F17B9"/>
    <w:rsid w:val="001F1A3D"/>
    <w:rsid w:val="001F1B35"/>
    <w:rsid w:val="001F1C99"/>
    <w:rsid w:val="001F1E35"/>
    <w:rsid w:val="001F2008"/>
    <w:rsid w:val="001F205E"/>
    <w:rsid w:val="001F211D"/>
    <w:rsid w:val="001F2190"/>
    <w:rsid w:val="001F2262"/>
    <w:rsid w:val="001F227C"/>
    <w:rsid w:val="001F2452"/>
    <w:rsid w:val="001F27E4"/>
    <w:rsid w:val="001F2927"/>
    <w:rsid w:val="001F2BF4"/>
    <w:rsid w:val="001F2CBA"/>
    <w:rsid w:val="001F2E2D"/>
    <w:rsid w:val="001F2F66"/>
    <w:rsid w:val="001F308C"/>
    <w:rsid w:val="001F31C7"/>
    <w:rsid w:val="001F37A7"/>
    <w:rsid w:val="001F37CD"/>
    <w:rsid w:val="001F3989"/>
    <w:rsid w:val="001F3D34"/>
    <w:rsid w:val="001F3F94"/>
    <w:rsid w:val="001F40C1"/>
    <w:rsid w:val="001F4386"/>
    <w:rsid w:val="001F4441"/>
    <w:rsid w:val="001F4775"/>
    <w:rsid w:val="001F4811"/>
    <w:rsid w:val="001F49B0"/>
    <w:rsid w:val="001F4D81"/>
    <w:rsid w:val="001F50FF"/>
    <w:rsid w:val="001F535C"/>
    <w:rsid w:val="001F5917"/>
    <w:rsid w:val="001F5A61"/>
    <w:rsid w:val="001F5D13"/>
    <w:rsid w:val="001F63FD"/>
    <w:rsid w:val="001F65AB"/>
    <w:rsid w:val="001F69F5"/>
    <w:rsid w:val="001F6A57"/>
    <w:rsid w:val="001F7090"/>
    <w:rsid w:val="001F725A"/>
    <w:rsid w:val="001F72AC"/>
    <w:rsid w:val="001F74F9"/>
    <w:rsid w:val="001F7747"/>
    <w:rsid w:val="001F77FA"/>
    <w:rsid w:val="001F7AB5"/>
    <w:rsid w:val="001F7AC3"/>
    <w:rsid w:val="001F7DEA"/>
    <w:rsid w:val="001F7EE7"/>
    <w:rsid w:val="00200106"/>
    <w:rsid w:val="00200220"/>
    <w:rsid w:val="00200254"/>
    <w:rsid w:val="00200843"/>
    <w:rsid w:val="00200A46"/>
    <w:rsid w:val="00200C7B"/>
    <w:rsid w:val="00200DD1"/>
    <w:rsid w:val="002011FB"/>
    <w:rsid w:val="0020135E"/>
    <w:rsid w:val="002013E4"/>
    <w:rsid w:val="0020140E"/>
    <w:rsid w:val="00201692"/>
    <w:rsid w:val="002017E9"/>
    <w:rsid w:val="0020185B"/>
    <w:rsid w:val="00201AEA"/>
    <w:rsid w:val="00201C07"/>
    <w:rsid w:val="00201E7B"/>
    <w:rsid w:val="00201EB4"/>
    <w:rsid w:val="00201F31"/>
    <w:rsid w:val="002021E5"/>
    <w:rsid w:val="00202383"/>
    <w:rsid w:val="00202484"/>
    <w:rsid w:val="0020268E"/>
    <w:rsid w:val="0020276F"/>
    <w:rsid w:val="00202AF0"/>
    <w:rsid w:val="00202C41"/>
    <w:rsid w:val="00202CA1"/>
    <w:rsid w:val="00202EBD"/>
    <w:rsid w:val="002031C4"/>
    <w:rsid w:val="0020343B"/>
    <w:rsid w:val="00203686"/>
    <w:rsid w:val="00203A48"/>
    <w:rsid w:val="00203A49"/>
    <w:rsid w:val="00203A65"/>
    <w:rsid w:val="00203C65"/>
    <w:rsid w:val="0020428C"/>
    <w:rsid w:val="002043CC"/>
    <w:rsid w:val="002043F8"/>
    <w:rsid w:val="00204509"/>
    <w:rsid w:val="002048A6"/>
    <w:rsid w:val="002048E2"/>
    <w:rsid w:val="00204941"/>
    <w:rsid w:val="00204A9F"/>
    <w:rsid w:val="00204AD7"/>
    <w:rsid w:val="00204BCC"/>
    <w:rsid w:val="00204BF1"/>
    <w:rsid w:val="00204D08"/>
    <w:rsid w:val="00204D71"/>
    <w:rsid w:val="00204E45"/>
    <w:rsid w:val="0020525F"/>
    <w:rsid w:val="002052DB"/>
    <w:rsid w:val="00205670"/>
    <w:rsid w:val="0020583E"/>
    <w:rsid w:val="00205D90"/>
    <w:rsid w:val="00206071"/>
    <w:rsid w:val="0020608F"/>
    <w:rsid w:val="00206160"/>
    <w:rsid w:val="002063C6"/>
    <w:rsid w:val="002064AC"/>
    <w:rsid w:val="00206561"/>
    <w:rsid w:val="0020659B"/>
    <w:rsid w:val="002065CF"/>
    <w:rsid w:val="00206725"/>
    <w:rsid w:val="00206B4D"/>
    <w:rsid w:val="00206C7A"/>
    <w:rsid w:val="00206CA4"/>
    <w:rsid w:val="002070AC"/>
    <w:rsid w:val="00207257"/>
    <w:rsid w:val="002074E7"/>
    <w:rsid w:val="00207584"/>
    <w:rsid w:val="002075A9"/>
    <w:rsid w:val="00207873"/>
    <w:rsid w:val="00207994"/>
    <w:rsid w:val="00207D01"/>
    <w:rsid w:val="002100EE"/>
    <w:rsid w:val="00210150"/>
    <w:rsid w:val="00210175"/>
    <w:rsid w:val="002102AE"/>
    <w:rsid w:val="00210385"/>
    <w:rsid w:val="00210499"/>
    <w:rsid w:val="00210637"/>
    <w:rsid w:val="0021069F"/>
    <w:rsid w:val="002106BC"/>
    <w:rsid w:val="00210710"/>
    <w:rsid w:val="0021090A"/>
    <w:rsid w:val="00210A44"/>
    <w:rsid w:val="00210A48"/>
    <w:rsid w:val="00210A9B"/>
    <w:rsid w:val="00210B41"/>
    <w:rsid w:val="00210B69"/>
    <w:rsid w:val="00210BA7"/>
    <w:rsid w:val="00210BBB"/>
    <w:rsid w:val="00210CD3"/>
    <w:rsid w:val="00210EA7"/>
    <w:rsid w:val="00210FF5"/>
    <w:rsid w:val="00211092"/>
    <w:rsid w:val="0021118E"/>
    <w:rsid w:val="00211359"/>
    <w:rsid w:val="0021164E"/>
    <w:rsid w:val="00211774"/>
    <w:rsid w:val="00211A64"/>
    <w:rsid w:val="00211CE9"/>
    <w:rsid w:val="00211D07"/>
    <w:rsid w:val="00211D57"/>
    <w:rsid w:val="002123BC"/>
    <w:rsid w:val="00212631"/>
    <w:rsid w:val="0021285A"/>
    <w:rsid w:val="002129D9"/>
    <w:rsid w:val="00212A9E"/>
    <w:rsid w:val="00212C0E"/>
    <w:rsid w:val="00212CEB"/>
    <w:rsid w:val="002130FB"/>
    <w:rsid w:val="00213210"/>
    <w:rsid w:val="0021333E"/>
    <w:rsid w:val="002135D2"/>
    <w:rsid w:val="002135E9"/>
    <w:rsid w:val="002138FF"/>
    <w:rsid w:val="00213E28"/>
    <w:rsid w:val="00213ECA"/>
    <w:rsid w:val="00213F4F"/>
    <w:rsid w:val="00214171"/>
    <w:rsid w:val="00214172"/>
    <w:rsid w:val="00214306"/>
    <w:rsid w:val="00214492"/>
    <w:rsid w:val="0021466C"/>
    <w:rsid w:val="00214904"/>
    <w:rsid w:val="00214914"/>
    <w:rsid w:val="0021491D"/>
    <w:rsid w:val="00214B3B"/>
    <w:rsid w:val="002150C5"/>
    <w:rsid w:val="0021521B"/>
    <w:rsid w:val="0021538E"/>
    <w:rsid w:val="00215617"/>
    <w:rsid w:val="00215709"/>
    <w:rsid w:val="0021573B"/>
    <w:rsid w:val="00215BB9"/>
    <w:rsid w:val="00215C78"/>
    <w:rsid w:val="00215CBE"/>
    <w:rsid w:val="00215E4C"/>
    <w:rsid w:val="00215F99"/>
    <w:rsid w:val="002164F9"/>
    <w:rsid w:val="002165AD"/>
    <w:rsid w:val="0021683E"/>
    <w:rsid w:val="00216C8C"/>
    <w:rsid w:val="00216D79"/>
    <w:rsid w:val="00216E85"/>
    <w:rsid w:val="0021721D"/>
    <w:rsid w:val="00217307"/>
    <w:rsid w:val="0021740A"/>
    <w:rsid w:val="00217B05"/>
    <w:rsid w:val="00217B0B"/>
    <w:rsid w:val="00217C2F"/>
    <w:rsid w:val="00217D0D"/>
    <w:rsid w:val="00217D23"/>
    <w:rsid w:val="0022023B"/>
    <w:rsid w:val="00220328"/>
    <w:rsid w:val="002205E1"/>
    <w:rsid w:val="00220642"/>
    <w:rsid w:val="00220925"/>
    <w:rsid w:val="00220C86"/>
    <w:rsid w:val="00220E83"/>
    <w:rsid w:val="00220F4D"/>
    <w:rsid w:val="00220F97"/>
    <w:rsid w:val="00221168"/>
    <w:rsid w:val="00221192"/>
    <w:rsid w:val="002212A6"/>
    <w:rsid w:val="002212B1"/>
    <w:rsid w:val="0022150E"/>
    <w:rsid w:val="00221921"/>
    <w:rsid w:val="002219EC"/>
    <w:rsid w:val="00221B22"/>
    <w:rsid w:val="00221D16"/>
    <w:rsid w:val="00221E5D"/>
    <w:rsid w:val="00221E78"/>
    <w:rsid w:val="00221EF2"/>
    <w:rsid w:val="00221F0D"/>
    <w:rsid w:val="00221FB4"/>
    <w:rsid w:val="00222077"/>
    <w:rsid w:val="00222543"/>
    <w:rsid w:val="00222632"/>
    <w:rsid w:val="00222716"/>
    <w:rsid w:val="00222741"/>
    <w:rsid w:val="0022287A"/>
    <w:rsid w:val="0022289D"/>
    <w:rsid w:val="00222DF1"/>
    <w:rsid w:val="00222E48"/>
    <w:rsid w:val="00222F50"/>
    <w:rsid w:val="00223000"/>
    <w:rsid w:val="00223014"/>
    <w:rsid w:val="002231A3"/>
    <w:rsid w:val="00223252"/>
    <w:rsid w:val="00223358"/>
    <w:rsid w:val="0022347E"/>
    <w:rsid w:val="00223965"/>
    <w:rsid w:val="0022396C"/>
    <w:rsid w:val="002239A7"/>
    <w:rsid w:val="00223B85"/>
    <w:rsid w:val="00223C8E"/>
    <w:rsid w:val="00224312"/>
    <w:rsid w:val="002243EB"/>
    <w:rsid w:val="00224479"/>
    <w:rsid w:val="002246F2"/>
    <w:rsid w:val="0022475F"/>
    <w:rsid w:val="00224905"/>
    <w:rsid w:val="00224D2D"/>
    <w:rsid w:val="00224E19"/>
    <w:rsid w:val="00224E53"/>
    <w:rsid w:val="00224F3A"/>
    <w:rsid w:val="002252F8"/>
    <w:rsid w:val="0022541E"/>
    <w:rsid w:val="002255FF"/>
    <w:rsid w:val="0022576E"/>
    <w:rsid w:val="002258A0"/>
    <w:rsid w:val="00225B45"/>
    <w:rsid w:val="00225B67"/>
    <w:rsid w:val="00225DC8"/>
    <w:rsid w:val="00226290"/>
    <w:rsid w:val="00226364"/>
    <w:rsid w:val="00226563"/>
    <w:rsid w:val="002265FB"/>
    <w:rsid w:val="002266EC"/>
    <w:rsid w:val="00226B80"/>
    <w:rsid w:val="00226B8E"/>
    <w:rsid w:val="00226DE4"/>
    <w:rsid w:val="00226E36"/>
    <w:rsid w:val="00226EED"/>
    <w:rsid w:val="00226F67"/>
    <w:rsid w:val="002270A1"/>
    <w:rsid w:val="00227277"/>
    <w:rsid w:val="002272AE"/>
    <w:rsid w:val="00227344"/>
    <w:rsid w:val="00227375"/>
    <w:rsid w:val="002273E6"/>
    <w:rsid w:val="0022769F"/>
    <w:rsid w:val="002276CA"/>
    <w:rsid w:val="002276E2"/>
    <w:rsid w:val="002279C1"/>
    <w:rsid w:val="00227ABE"/>
    <w:rsid w:val="00227C59"/>
    <w:rsid w:val="00227E5D"/>
    <w:rsid w:val="00227EB4"/>
    <w:rsid w:val="00227F20"/>
    <w:rsid w:val="0023003B"/>
    <w:rsid w:val="00230268"/>
    <w:rsid w:val="00230370"/>
    <w:rsid w:val="00230376"/>
    <w:rsid w:val="0023047E"/>
    <w:rsid w:val="00230518"/>
    <w:rsid w:val="002305CB"/>
    <w:rsid w:val="0023061B"/>
    <w:rsid w:val="00230F36"/>
    <w:rsid w:val="00230FBD"/>
    <w:rsid w:val="0023146A"/>
    <w:rsid w:val="002315D5"/>
    <w:rsid w:val="00231705"/>
    <w:rsid w:val="002317AC"/>
    <w:rsid w:val="002317B0"/>
    <w:rsid w:val="00231DC2"/>
    <w:rsid w:val="002321C2"/>
    <w:rsid w:val="00232582"/>
    <w:rsid w:val="002325CB"/>
    <w:rsid w:val="002325FA"/>
    <w:rsid w:val="0023291D"/>
    <w:rsid w:val="00232986"/>
    <w:rsid w:val="00232E01"/>
    <w:rsid w:val="00232E38"/>
    <w:rsid w:val="00233253"/>
    <w:rsid w:val="002332B8"/>
    <w:rsid w:val="0023339C"/>
    <w:rsid w:val="0023364A"/>
    <w:rsid w:val="0023378C"/>
    <w:rsid w:val="002339F4"/>
    <w:rsid w:val="00233A86"/>
    <w:rsid w:val="00233A97"/>
    <w:rsid w:val="00233E90"/>
    <w:rsid w:val="00233FD4"/>
    <w:rsid w:val="00234438"/>
    <w:rsid w:val="0023469E"/>
    <w:rsid w:val="002346AA"/>
    <w:rsid w:val="00234A02"/>
    <w:rsid w:val="00234B54"/>
    <w:rsid w:val="00234CA4"/>
    <w:rsid w:val="00234CFD"/>
    <w:rsid w:val="00235047"/>
    <w:rsid w:val="00235518"/>
    <w:rsid w:val="002356D0"/>
    <w:rsid w:val="00235784"/>
    <w:rsid w:val="00235961"/>
    <w:rsid w:val="002359D9"/>
    <w:rsid w:val="00235B0B"/>
    <w:rsid w:val="00236363"/>
    <w:rsid w:val="0023639A"/>
    <w:rsid w:val="00236415"/>
    <w:rsid w:val="00236754"/>
    <w:rsid w:val="00236A09"/>
    <w:rsid w:val="00236AC4"/>
    <w:rsid w:val="00236D22"/>
    <w:rsid w:val="00236F51"/>
    <w:rsid w:val="00236FB4"/>
    <w:rsid w:val="0023703C"/>
    <w:rsid w:val="002371A9"/>
    <w:rsid w:val="002371E9"/>
    <w:rsid w:val="002373B3"/>
    <w:rsid w:val="002374E4"/>
    <w:rsid w:val="002376D2"/>
    <w:rsid w:val="0023775D"/>
    <w:rsid w:val="0023794D"/>
    <w:rsid w:val="00237AC4"/>
    <w:rsid w:val="00237BE9"/>
    <w:rsid w:val="00237CB9"/>
    <w:rsid w:val="00237FC7"/>
    <w:rsid w:val="002402A9"/>
    <w:rsid w:val="002403F3"/>
    <w:rsid w:val="0024040D"/>
    <w:rsid w:val="002405A6"/>
    <w:rsid w:val="00240A99"/>
    <w:rsid w:val="00240C9A"/>
    <w:rsid w:val="0024114E"/>
    <w:rsid w:val="002411E8"/>
    <w:rsid w:val="00241395"/>
    <w:rsid w:val="00241442"/>
    <w:rsid w:val="002419FD"/>
    <w:rsid w:val="0024202E"/>
    <w:rsid w:val="00242111"/>
    <w:rsid w:val="002421E5"/>
    <w:rsid w:val="00242201"/>
    <w:rsid w:val="0024285C"/>
    <w:rsid w:val="0024290E"/>
    <w:rsid w:val="00242972"/>
    <w:rsid w:val="00242992"/>
    <w:rsid w:val="00242A14"/>
    <w:rsid w:val="00242B7F"/>
    <w:rsid w:val="00242DF6"/>
    <w:rsid w:val="00242E5E"/>
    <w:rsid w:val="00242E7D"/>
    <w:rsid w:val="00243060"/>
    <w:rsid w:val="002430C3"/>
    <w:rsid w:val="00243163"/>
    <w:rsid w:val="002431AD"/>
    <w:rsid w:val="002431B7"/>
    <w:rsid w:val="002431E1"/>
    <w:rsid w:val="002432A7"/>
    <w:rsid w:val="0024357E"/>
    <w:rsid w:val="002436D9"/>
    <w:rsid w:val="00243998"/>
    <w:rsid w:val="00243D4A"/>
    <w:rsid w:val="00243EE3"/>
    <w:rsid w:val="0024401D"/>
    <w:rsid w:val="0024458B"/>
    <w:rsid w:val="00244689"/>
    <w:rsid w:val="002446D6"/>
    <w:rsid w:val="0024471E"/>
    <w:rsid w:val="0024482E"/>
    <w:rsid w:val="002449A1"/>
    <w:rsid w:val="002449DA"/>
    <w:rsid w:val="00244AB9"/>
    <w:rsid w:val="00244B54"/>
    <w:rsid w:val="00244BAB"/>
    <w:rsid w:val="00244BE3"/>
    <w:rsid w:val="00244D9A"/>
    <w:rsid w:val="002450ED"/>
    <w:rsid w:val="002451D7"/>
    <w:rsid w:val="00245229"/>
    <w:rsid w:val="002453ED"/>
    <w:rsid w:val="002454E1"/>
    <w:rsid w:val="00245645"/>
    <w:rsid w:val="002457AD"/>
    <w:rsid w:val="00245B7E"/>
    <w:rsid w:val="00245C77"/>
    <w:rsid w:val="00246818"/>
    <w:rsid w:val="0024686A"/>
    <w:rsid w:val="002469E5"/>
    <w:rsid w:val="002469FD"/>
    <w:rsid w:val="00246A90"/>
    <w:rsid w:val="00246AE4"/>
    <w:rsid w:val="00247087"/>
    <w:rsid w:val="0024728E"/>
    <w:rsid w:val="0024760B"/>
    <w:rsid w:val="002476CD"/>
    <w:rsid w:val="00247D3A"/>
    <w:rsid w:val="00247E68"/>
    <w:rsid w:val="00247FA8"/>
    <w:rsid w:val="002501C9"/>
    <w:rsid w:val="002503C9"/>
    <w:rsid w:val="002503EF"/>
    <w:rsid w:val="00250466"/>
    <w:rsid w:val="00250773"/>
    <w:rsid w:val="00250937"/>
    <w:rsid w:val="002509F5"/>
    <w:rsid w:val="00250A5F"/>
    <w:rsid w:val="00250D43"/>
    <w:rsid w:val="00250DF3"/>
    <w:rsid w:val="00251079"/>
    <w:rsid w:val="00251224"/>
    <w:rsid w:val="002513DA"/>
    <w:rsid w:val="002513EA"/>
    <w:rsid w:val="002515AB"/>
    <w:rsid w:val="002516F8"/>
    <w:rsid w:val="00251704"/>
    <w:rsid w:val="0025189E"/>
    <w:rsid w:val="00251B61"/>
    <w:rsid w:val="00251D1D"/>
    <w:rsid w:val="00251EFE"/>
    <w:rsid w:val="00251F9D"/>
    <w:rsid w:val="00251FD8"/>
    <w:rsid w:val="00252004"/>
    <w:rsid w:val="00252288"/>
    <w:rsid w:val="0025232A"/>
    <w:rsid w:val="002527BD"/>
    <w:rsid w:val="002529BA"/>
    <w:rsid w:val="00252BD5"/>
    <w:rsid w:val="00252E15"/>
    <w:rsid w:val="00252F17"/>
    <w:rsid w:val="0025357F"/>
    <w:rsid w:val="00253710"/>
    <w:rsid w:val="00253B83"/>
    <w:rsid w:val="00253CE6"/>
    <w:rsid w:val="00254405"/>
    <w:rsid w:val="00254411"/>
    <w:rsid w:val="00254518"/>
    <w:rsid w:val="0025466B"/>
    <w:rsid w:val="0025486C"/>
    <w:rsid w:val="00254C73"/>
    <w:rsid w:val="00254E82"/>
    <w:rsid w:val="00255541"/>
    <w:rsid w:val="002556AA"/>
    <w:rsid w:val="002559DB"/>
    <w:rsid w:val="00255F02"/>
    <w:rsid w:val="0025637E"/>
    <w:rsid w:val="00256687"/>
    <w:rsid w:val="002566FD"/>
    <w:rsid w:val="0025670C"/>
    <w:rsid w:val="00256742"/>
    <w:rsid w:val="002567BF"/>
    <w:rsid w:val="002568DB"/>
    <w:rsid w:val="00256BE9"/>
    <w:rsid w:val="00256CF3"/>
    <w:rsid w:val="00256F67"/>
    <w:rsid w:val="00257022"/>
    <w:rsid w:val="0025715C"/>
    <w:rsid w:val="0025716E"/>
    <w:rsid w:val="00257973"/>
    <w:rsid w:val="002600FE"/>
    <w:rsid w:val="0026046D"/>
    <w:rsid w:val="002606D8"/>
    <w:rsid w:val="00260E74"/>
    <w:rsid w:val="00261137"/>
    <w:rsid w:val="002611A9"/>
    <w:rsid w:val="00261304"/>
    <w:rsid w:val="002618CA"/>
    <w:rsid w:val="00261A67"/>
    <w:rsid w:val="00261C75"/>
    <w:rsid w:val="00261D7D"/>
    <w:rsid w:val="00261E49"/>
    <w:rsid w:val="00261F6F"/>
    <w:rsid w:val="00261F7C"/>
    <w:rsid w:val="00262127"/>
    <w:rsid w:val="00262573"/>
    <w:rsid w:val="00262585"/>
    <w:rsid w:val="00262C8A"/>
    <w:rsid w:val="00262D38"/>
    <w:rsid w:val="00262EC8"/>
    <w:rsid w:val="00262EF9"/>
    <w:rsid w:val="002631AD"/>
    <w:rsid w:val="002631DD"/>
    <w:rsid w:val="002632F2"/>
    <w:rsid w:val="0026362A"/>
    <w:rsid w:val="002637E4"/>
    <w:rsid w:val="0026387A"/>
    <w:rsid w:val="00263ACC"/>
    <w:rsid w:val="00263C10"/>
    <w:rsid w:val="00263D00"/>
    <w:rsid w:val="00263D1F"/>
    <w:rsid w:val="00263D89"/>
    <w:rsid w:val="00263DA5"/>
    <w:rsid w:val="00263E34"/>
    <w:rsid w:val="00263F21"/>
    <w:rsid w:val="00264035"/>
    <w:rsid w:val="0026423D"/>
    <w:rsid w:val="0026441C"/>
    <w:rsid w:val="00264543"/>
    <w:rsid w:val="002645EC"/>
    <w:rsid w:val="00264740"/>
    <w:rsid w:val="00264872"/>
    <w:rsid w:val="0026499E"/>
    <w:rsid w:val="00264B60"/>
    <w:rsid w:val="00264D1F"/>
    <w:rsid w:val="00264D7E"/>
    <w:rsid w:val="00264F35"/>
    <w:rsid w:val="00265035"/>
    <w:rsid w:val="00265090"/>
    <w:rsid w:val="00265242"/>
    <w:rsid w:val="002653C0"/>
    <w:rsid w:val="00265AF2"/>
    <w:rsid w:val="00265E72"/>
    <w:rsid w:val="00265EA1"/>
    <w:rsid w:val="00266495"/>
    <w:rsid w:val="00266501"/>
    <w:rsid w:val="00266854"/>
    <w:rsid w:val="00266886"/>
    <w:rsid w:val="00266E3A"/>
    <w:rsid w:val="00266F84"/>
    <w:rsid w:val="00266FE2"/>
    <w:rsid w:val="00267107"/>
    <w:rsid w:val="0026715B"/>
    <w:rsid w:val="002673CF"/>
    <w:rsid w:val="002674EF"/>
    <w:rsid w:val="00267588"/>
    <w:rsid w:val="002676E1"/>
    <w:rsid w:val="00267814"/>
    <w:rsid w:val="00267919"/>
    <w:rsid w:val="0026796B"/>
    <w:rsid w:val="00267A53"/>
    <w:rsid w:val="00267B09"/>
    <w:rsid w:val="00267C82"/>
    <w:rsid w:val="00267D20"/>
    <w:rsid w:val="00267E26"/>
    <w:rsid w:val="00267EDB"/>
    <w:rsid w:val="00267F1A"/>
    <w:rsid w:val="00270286"/>
    <w:rsid w:val="00270387"/>
    <w:rsid w:val="00270395"/>
    <w:rsid w:val="0027041E"/>
    <w:rsid w:val="00270461"/>
    <w:rsid w:val="002704EF"/>
    <w:rsid w:val="0027087A"/>
    <w:rsid w:val="002709F3"/>
    <w:rsid w:val="00270B15"/>
    <w:rsid w:val="00270D44"/>
    <w:rsid w:val="00270EE9"/>
    <w:rsid w:val="0027112C"/>
    <w:rsid w:val="00271364"/>
    <w:rsid w:val="002715D6"/>
    <w:rsid w:val="00271637"/>
    <w:rsid w:val="00271761"/>
    <w:rsid w:val="00271C27"/>
    <w:rsid w:val="00271EE9"/>
    <w:rsid w:val="00271F4D"/>
    <w:rsid w:val="002721BE"/>
    <w:rsid w:val="002721F4"/>
    <w:rsid w:val="002721FA"/>
    <w:rsid w:val="00272429"/>
    <w:rsid w:val="00272A93"/>
    <w:rsid w:val="00272CF4"/>
    <w:rsid w:val="00272D11"/>
    <w:rsid w:val="00272E49"/>
    <w:rsid w:val="002730E0"/>
    <w:rsid w:val="00273164"/>
    <w:rsid w:val="00273291"/>
    <w:rsid w:val="00273873"/>
    <w:rsid w:val="00273B6C"/>
    <w:rsid w:val="00273D32"/>
    <w:rsid w:val="00273E6B"/>
    <w:rsid w:val="0027409F"/>
    <w:rsid w:val="0027422A"/>
    <w:rsid w:val="0027428D"/>
    <w:rsid w:val="0027442A"/>
    <w:rsid w:val="002747F5"/>
    <w:rsid w:val="0027494D"/>
    <w:rsid w:val="00274A33"/>
    <w:rsid w:val="00274C6A"/>
    <w:rsid w:val="00274D47"/>
    <w:rsid w:val="00274E08"/>
    <w:rsid w:val="00274EDF"/>
    <w:rsid w:val="00275023"/>
    <w:rsid w:val="002751A5"/>
    <w:rsid w:val="00275450"/>
    <w:rsid w:val="0027560C"/>
    <w:rsid w:val="002756A7"/>
    <w:rsid w:val="002758FA"/>
    <w:rsid w:val="002759B7"/>
    <w:rsid w:val="002759D1"/>
    <w:rsid w:val="00275A8D"/>
    <w:rsid w:val="00275C01"/>
    <w:rsid w:val="00275C75"/>
    <w:rsid w:val="00275DBC"/>
    <w:rsid w:val="00275E61"/>
    <w:rsid w:val="00275FED"/>
    <w:rsid w:val="002760A6"/>
    <w:rsid w:val="0027650E"/>
    <w:rsid w:val="00276B01"/>
    <w:rsid w:val="00276B30"/>
    <w:rsid w:val="00277213"/>
    <w:rsid w:val="00277922"/>
    <w:rsid w:val="00277952"/>
    <w:rsid w:val="00277A2E"/>
    <w:rsid w:val="00277A38"/>
    <w:rsid w:val="0028021C"/>
    <w:rsid w:val="0028039D"/>
    <w:rsid w:val="0028058D"/>
    <w:rsid w:val="00280775"/>
    <w:rsid w:val="00280AFC"/>
    <w:rsid w:val="00280BC3"/>
    <w:rsid w:val="00280BD8"/>
    <w:rsid w:val="00280D6E"/>
    <w:rsid w:val="00280DDA"/>
    <w:rsid w:val="00280F9B"/>
    <w:rsid w:val="002811E2"/>
    <w:rsid w:val="002814F3"/>
    <w:rsid w:val="00281A5E"/>
    <w:rsid w:val="00281ACC"/>
    <w:rsid w:val="00281E9E"/>
    <w:rsid w:val="002823B1"/>
    <w:rsid w:val="002823FB"/>
    <w:rsid w:val="002824C4"/>
    <w:rsid w:val="00282575"/>
    <w:rsid w:val="00282720"/>
    <w:rsid w:val="00282767"/>
    <w:rsid w:val="00282BAD"/>
    <w:rsid w:val="00282C60"/>
    <w:rsid w:val="00282D39"/>
    <w:rsid w:val="00282D4B"/>
    <w:rsid w:val="00283160"/>
    <w:rsid w:val="00283378"/>
    <w:rsid w:val="00283BBF"/>
    <w:rsid w:val="00283C25"/>
    <w:rsid w:val="00283ECF"/>
    <w:rsid w:val="00283EE2"/>
    <w:rsid w:val="00283F9E"/>
    <w:rsid w:val="0028400D"/>
    <w:rsid w:val="00284273"/>
    <w:rsid w:val="002842E0"/>
    <w:rsid w:val="00284383"/>
    <w:rsid w:val="0028459C"/>
    <w:rsid w:val="00284968"/>
    <w:rsid w:val="002849DE"/>
    <w:rsid w:val="00284A67"/>
    <w:rsid w:val="00284BD7"/>
    <w:rsid w:val="00285180"/>
    <w:rsid w:val="002851C3"/>
    <w:rsid w:val="002851F4"/>
    <w:rsid w:val="002852CE"/>
    <w:rsid w:val="00285683"/>
    <w:rsid w:val="00285886"/>
    <w:rsid w:val="002858BD"/>
    <w:rsid w:val="00285BB0"/>
    <w:rsid w:val="00285DAC"/>
    <w:rsid w:val="00285FA9"/>
    <w:rsid w:val="002865BA"/>
    <w:rsid w:val="00286676"/>
    <w:rsid w:val="002868EE"/>
    <w:rsid w:val="00286B80"/>
    <w:rsid w:val="00286D54"/>
    <w:rsid w:val="00286D8D"/>
    <w:rsid w:val="00286F77"/>
    <w:rsid w:val="0028711B"/>
    <w:rsid w:val="0028719E"/>
    <w:rsid w:val="002873BA"/>
    <w:rsid w:val="002874DD"/>
    <w:rsid w:val="00287604"/>
    <w:rsid w:val="0028794B"/>
    <w:rsid w:val="00287CCA"/>
    <w:rsid w:val="00287F27"/>
    <w:rsid w:val="00290010"/>
    <w:rsid w:val="0029012E"/>
    <w:rsid w:val="0029062F"/>
    <w:rsid w:val="0029095E"/>
    <w:rsid w:val="00290AA1"/>
    <w:rsid w:val="00290BD3"/>
    <w:rsid w:val="00290D83"/>
    <w:rsid w:val="00290E3F"/>
    <w:rsid w:val="00290E4E"/>
    <w:rsid w:val="00290F0A"/>
    <w:rsid w:val="00290FA0"/>
    <w:rsid w:val="00291124"/>
    <w:rsid w:val="0029131D"/>
    <w:rsid w:val="0029142D"/>
    <w:rsid w:val="00291531"/>
    <w:rsid w:val="00291604"/>
    <w:rsid w:val="002917B8"/>
    <w:rsid w:val="002917BF"/>
    <w:rsid w:val="00291914"/>
    <w:rsid w:val="00291BFF"/>
    <w:rsid w:val="00291CE7"/>
    <w:rsid w:val="00291E3B"/>
    <w:rsid w:val="00291E3E"/>
    <w:rsid w:val="00291EBE"/>
    <w:rsid w:val="00291FF4"/>
    <w:rsid w:val="0029227E"/>
    <w:rsid w:val="0029244A"/>
    <w:rsid w:val="00292525"/>
    <w:rsid w:val="00292610"/>
    <w:rsid w:val="00292A36"/>
    <w:rsid w:val="00292C0A"/>
    <w:rsid w:val="00292C43"/>
    <w:rsid w:val="00292F5E"/>
    <w:rsid w:val="002930C8"/>
    <w:rsid w:val="00293175"/>
    <w:rsid w:val="00293571"/>
    <w:rsid w:val="00293592"/>
    <w:rsid w:val="00293A64"/>
    <w:rsid w:val="00293B46"/>
    <w:rsid w:val="00293EA4"/>
    <w:rsid w:val="002940FE"/>
    <w:rsid w:val="00294715"/>
    <w:rsid w:val="00294853"/>
    <w:rsid w:val="002948B3"/>
    <w:rsid w:val="002949F2"/>
    <w:rsid w:val="00294C66"/>
    <w:rsid w:val="00295086"/>
    <w:rsid w:val="0029518C"/>
    <w:rsid w:val="002951C8"/>
    <w:rsid w:val="002957AC"/>
    <w:rsid w:val="002958E3"/>
    <w:rsid w:val="002958F2"/>
    <w:rsid w:val="00295BF0"/>
    <w:rsid w:val="00295C5A"/>
    <w:rsid w:val="00295C7D"/>
    <w:rsid w:val="00295F68"/>
    <w:rsid w:val="00295FA4"/>
    <w:rsid w:val="002965FF"/>
    <w:rsid w:val="00296889"/>
    <w:rsid w:val="00296C1E"/>
    <w:rsid w:val="00296C4C"/>
    <w:rsid w:val="00296CA2"/>
    <w:rsid w:val="00296E6E"/>
    <w:rsid w:val="00296EA0"/>
    <w:rsid w:val="00297033"/>
    <w:rsid w:val="00297302"/>
    <w:rsid w:val="002977AC"/>
    <w:rsid w:val="002978F2"/>
    <w:rsid w:val="00297E1D"/>
    <w:rsid w:val="002A032A"/>
    <w:rsid w:val="002A03BE"/>
    <w:rsid w:val="002A0469"/>
    <w:rsid w:val="002A06D1"/>
    <w:rsid w:val="002A07EF"/>
    <w:rsid w:val="002A08A7"/>
    <w:rsid w:val="002A0A2D"/>
    <w:rsid w:val="002A0AA6"/>
    <w:rsid w:val="002A0D1A"/>
    <w:rsid w:val="002A0EFE"/>
    <w:rsid w:val="002A10C7"/>
    <w:rsid w:val="002A1159"/>
    <w:rsid w:val="002A15BE"/>
    <w:rsid w:val="002A1AAF"/>
    <w:rsid w:val="002A1D93"/>
    <w:rsid w:val="002A1E8A"/>
    <w:rsid w:val="002A1EB3"/>
    <w:rsid w:val="002A1F1E"/>
    <w:rsid w:val="002A211C"/>
    <w:rsid w:val="002A25B9"/>
    <w:rsid w:val="002A25CE"/>
    <w:rsid w:val="002A26BC"/>
    <w:rsid w:val="002A2746"/>
    <w:rsid w:val="002A2764"/>
    <w:rsid w:val="002A2B8C"/>
    <w:rsid w:val="002A2B98"/>
    <w:rsid w:val="002A31B3"/>
    <w:rsid w:val="002A3514"/>
    <w:rsid w:val="002A3906"/>
    <w:rsid w:val="002A39D0"/>
    <w:rsid w:val="002A3E35"/>
    <w:rsid w:val="002A407E"/>
    <w:rsid w:val="002A4130"/>
    <w:rsid w:val="002A42D8"/>
    <w:rsid w:val="002A42DF"/>
    <w:rsid w:val="002A4336"/>
    <w:rsid w:val="002A44B9"/>
    <w:rsid w:val="002A4574"/>
    <w:rsid w:val="002A46C5"/>
    <w:rsid w:val="002A4B82"/>
    <w:rsid w:val="002A4BC4"/>
    <w:rsid w:val="002A4F23"/>
    <w:rsid w:val="002A5312"/>
    <w:rsid w:val="002A542D"/>
    <w:rsid w:val="002A5649"/>
    <w:rsid w:val="002A57E7"/>
    <w:rsid w:val="002A5C39"/>
    <w:rsid w:val="002A5CE0"/>
    <w:rsid w:val="002A5D0A"/>
    <w:rsid w:val="002A5DB2"/>
    <w:rsid w:val="002A5DE1"/>
    <w:rsid w:val="002A5DE6"/>
    <w:rsid w:val="002A5E27"/>
    <w:rsid w:val="002A5F05"/>
    <w:rsid w:val="002A645D"/>
    <w:rsid w:val="002A64DF"/>
    <w:rsid w:val="002A6555"/>
    <w:rsid w:val="002A675E"/>
    <w:rsid w:val="002A687B"/>
    <w:rsid w:val="002A6A03"/>
    <w:rsid w:val="002A6B59"/>
    <w:rsid w:val="002A6C09"/>
    <w:rsid w:val="002A6E3D"/>
    <w:rsid w:val="002A6E9D"/>
    <w:rsid w:val="002A6F0C"/>
    <w:rsid w:val="002A7257"/>
    <w:rsid w:val="002A729D"/>
    <w:rsid w:val="002A7614"/>
    <w:rsid w:val="002A767F"/>
    <w:rsid w:val="002A7C97"/>
    <w:rsid w:val="002A7CD3"/>
    <w:rsid w:val="002A7E00"/>
    <w:rsid w:val="002B0221"/>
    <w:rsid w:val="002B0234"/>
    <w:rsid w:val="002B023A"/>
    <w:rsid w:val="002B0573"/>
    <w:rsid w:val="002B0784"/>
    <w:rsid w:val="002B090A"/>
    <w:rsid w:val="002B0A77"/>
    <w:rsid w:val="002B0AAC"/>
    <w:rsid w:val="002B0BE5"/>
    <w:rsid w:val="002B0F00"/>
    <w:rsid w:val="002B1011"/>
    <w:rsid w:val="002B12BE"/>
    <w:rsid w:val="002B16ED"/>
    <w:rsid w:val="002B16EE"/>
    <w:rsid w:val="002B17D3"/>
    <w:rsid w:val="002B1947"/>
    <w:rsid w:val="002B19C4"/>
    <w:rsid w:val="002B1AF2"/>
    <w:rsid w:val="002B1F0B"/>
    <w:rsid w:val="002B2039"/>
    <w:rsid w:val="002B22E1"/>
    <w:rsid w:val="002B2417"/>
    <w:rsid w:val="002B2458"/>
    <w:rsid w:val="002B25D5"/>
    <w:rsid w:val="002B29B5"/>
    <w:rsid w:val="002B2AA6"/>
    <w:rsid w:val="002B2B50"/>
    <w:rsid w:val="002B2BB2"/>
    <w:rsid w:val="002B2DA9"/>
    <w:rsid w:val="002B2F80"/>
    <w:rsid w:val="002B3202"/>
    <w:rsid w:val="002B320E"/>
    <w:rsid w:val="002B32B0"/>
    <w:rsid w:val="002B32B1"/>
    <w:rsid w:val="002B3403"/>
    <w:rsid w:val="002B34ED"/>
    <w:rsid w:val="002B3534"/>
    <w:rsid w:val="002B3593"/>
    <w:rsid w:val="002B3603"/>
    <w:rsid w:val="002B366E"/>
    <w:rsid w:val="002B37CC"/>
    <w:rsid w:val="002B3B6C"/>
    <w:rsid w:val="002B3D48"/>
    <w:rsid w:val="002B3F8C"/>
    <w:rsid w:val="002B3FD5"/>
    <w:rsid w:val="002B4040"/>
    <w:rsid w:val="002B4060"/>
    <w:rsid w:val="002B40D8"/>
    <w:rsid w:val="002B4143"/>
    <w:rsid w:val="002B42AE"/>
    <w:rsid w:val="002B430B"/>
    <w:rsid w:val="002B444E"/>
    <w:rsid w:val="002B466D"/>
    <w:rsid w:val="002B47F5"/>
    <w:rsid w:val="002B4845"/>
    <w:rsid w:val="002B4EB2"/>
    <w:rsid w:val="002B4F22"/>
    <w:rsid w:val="002B4FE0"/>
    <w:rsid w:val="002B520F"/>
    <w:rsid w:val="002B52CB"/>
    <w:rsid w:val="002B52F2"/>
    <w:rsid w:val="002B5470"/>
    <w:rsid w:val="002B5652"/>
    <w:rsid w:val="002B5825"/>
    <w:rsid w:val="002B58B0"/>
    <w:rsid w:val="002B5C69"/>
    <w:rsid w:val="002B5D9D"/>
    <w:rsid w:val="002B5DE4"/>
    <w:rsid w:val="002B5FBB"/>
    <w:rsid w:val="002B649F"/>
    <w:rsid w:val="002B64DD"/>
    <w:rsid w:val="002B663D"/>
    <w:rsid w:val="002B67D3"/>
    <w:rsid w:val="002B67F2"/>
    <w:rsid w:val="002B6DF5"/>
    <w:rsid w:val="002B6DF7"/>
    <w:rsid w:val="002B6FF3"/>
    <w:rsid w:val="002B7098"/>
    <w:rsid w:val="002B70D0"/>
    <w:rsid w:val="002B7133"/>
    <w:rsid w:val="002B7196"/>
    <w:rsid w:val="002B75FF"/>
    <w:rsid w:val="002B778F"/>
    <w:rsid w:val="002B7C43"/>
    <w:rsid w:val="002B7C50"/>
    <w:rsid w:val="002B7CAD"/>
    <w:rsid w:val="002B7E1D"/>
    <w:rsid w:val="002B7F2A"/>
    <w:rsid w:val="002B7F44"/>
    <w:rsid w:val="002C0202"/>
    <w:rsid w:val="002C02F5"/>
    <w:rsid w:val="002C048A"/>
    <w:rsid w:val="002C063F"/>
    <w:rsid w:val="002C06BB"/>
    <w:rsid w:val="002C07D7"/>
    <w:rsid w:val="002C07F4"/>
    <w:rsid w:val="002C09F3"/>
    <w:rsid w:val="002C0A42"/>
    <w:rsid w:val="002C0A8F"/>
    <w:rsid w:val="002C0C2D"/>
    <w:rsid w:val="002C0E52"/>
    <w:rsid w:val="002C0F4A"/>
    <w:rsid w:val="002C0F73"/>
    <w:rsid w:val="002C0FDF"/>
    <w:rsid w:val="002C1026"/>
    <w:rsid w:val="002C10E2"/>
    <w:rsid w:val="002C11F1"/>
    <w:rsid w:val="002C132F"/>
    <w:rsid w:val="002C1411"/>
    <w:rsid w:val="002C1652"/>
    <w:rsid w:val="002C16CC"/>
    <w:rsid w:val="002C1733"/>
    <w:rsid w:val="002C17B7"/>
    <w:rsid w:val="002C1958"/>
    <w:rsid w:val="002C196A"/>
    <w:rsid w:val="002C1C7C"/>
    <w:rsid w:val="002C1C9A"/>
    <w:rsid w:val="002C1D0C"/>
    <w:rsid w:val="002C1EC4"/>
    <w:rsid w:val="002C1EDC"/>
    <w:rsid w:val="002C213D"/>
    <w:rsid w:val="002C215E"/>
    <w:rsid w:val="002C21B4"/>
    <w:rsid w:val="002C2288"/>
    <w:rsid w:val="002C244E"/>
    <w:rsid w:val="002C27D3"/>
    <w:rsid w:val="002C28DE"/>
    <w:rsid w:val="002C29E8"/>
    <w:rsid w:val="002C2C5A"/>
    <w:rsid w:val="002C3011"/>
    <w:rsid w:val="002C30D4"/>
    <w:rsid w:val="002C31C7"/>
    <w:rsid w:val="002C3216"/>
    <w:rsid w:val="002C3374"/>
    <w:rsid w:val="002C3597"/>
    <w:rsid w:val="002C3982"/>
    <w:rsid w:val="002C3E63"/>
    <w:rsid w:val="002C3E6C"/>
    <w:rsid w:val="002C3EA5"/>
    <w:rsid w:val="002C3F27"/>
    <w:rsid w:val="002C405E"/>
    <w:rsid w:val="002C44D1"/>
    <w:rsid w:val="002C44D2"/>
    <w:rsid w:val="002C44D9"/>
    <w:rsid w:val="002C4705"/>
    <w:rsid w:val="002C470C"/>
    <w:rsid w:val="002C476B"/>
    <w:rsid w:val="002C4926"/>
    <w:rsid w:val="002C4E22"/>
    <w:rsid w:val="002C4F1E"/>
    <w:rsid w:val="002C51A2"/>
    <w:rsid w:val="002C51C6"/>
    <w:rsid w:val="002C558F"/>
    <w:rsid w:val="002C579E"/>
    <w:rsid w:val="002C59C0"/>
    <w:rsid w:val="002C5FD5"/>
    <w:rsid w:val="002C611F"/>
    <w:rsid w:val="002C612C"/>
    <w:rsid w:val="002C6294"/>
    <w:rsid w:val="002C62CF"/>
    <w:rsid w:val="002C635F"/>
    <w:rsid w:val="002C63DE"/>
    <w:rsid w:val="002C6849"/>
    <w:rsid w:val="002C6C42"/>
    <w:rsid w:val="002C6EE0"/>
    <w:rsid w:val="002C707B"/>
    <w:rsid w:val="002C713A"/>
    <w:rsid w:val="002C764C"/>
    <w:rsid w:val="002C7A9D"/>
    <w:rsid w:val="002C7AE2"/>
    <w:rsid w:val="002C7DAE"/>
    <w:rsid w:val="002C7E6A"/>
    <w:rsid w:val="002D00F5"/>
    <w:rsid w:val="002D01A0"/>
    <w:rsid w:val="002D028A"/>
    <w:rsid w:val="002D05F4"/>
    <w:rsid w:val="002D0600"/>
    <w:rsid w:val="002D0614"/>
    <w:rsid w:val="002D0739"/>
    <w:rsid w:val="002D07E6"/>
    <w:rsid w:val="002D0850"/>
    <w:rsid w:val="002D08E0"/>
    <w:rsid w:val="002D099C"/>
    <w:rsid w:val="002D0C58"/>
    <w:rsid w:val="002D0DEB"/>
    <w:rsid w:val="002D0F08"/>
    <w:rsid w:val="002D0FA6"/>
    <w:rsid w:val="002D1068"/>
    <w:rsid w:val="002D10DF"/>
    <w:rsid w:val="002D1607"/>
    <w:rsid w:val="002D16D3"/>
    <w:rsid w:val="002D1A84"/>
    <w:rsid w:val="002D1BE8"/>
    <w:rsid w:val="002D203C"/>
    <w:rsid w:val="002D2279"/>
    <w:rsid w:val="002D269E"/>
    <w:rsid w:val="002D272B"/>
    <w:rsid w:val="002D27F2"/>
    <w:rsid w:val="002D2822"/>
    <w:rsid w:val="002D288A"/>
    <w:rsid w:val="002D28A5"/>
    <w:rsid w:val="002D28BA"/>
    <w:rsid w:val="002D2C7A"/>
    <w:rsid w:val="002D2ED0"/>
    <w:rsid w:val="002D2F09"/>
    <w:rsid w:val="002D345F"/>
    <w:rsid w:val="002D34F4"/>
    <w:rsid w:val="002D372E"/>
    <w:rsid w:val="002D3755"/>
    <w:rsid w:val="002D3815"/>
    <w:rsid w:val="002D385F"/>
    <w:rsid w:val="002D3992"/>
    <w:rsid w:val="002D3C11"/>
    <w:rsid w:val="002D3C43"/>
    <w:rsid w:val="002D3CD4"/>
    <w:rsid w:val="002D3E5C"/>
    <w:rsid w:val="002D3F73"/>
    <w:rsid w:val="002D4519"/>
    <w:rsid w:val="002D45A2"/>
    <w:rsid w:val="002D4737"/>
    <w:rsid w:val="002D4781"/>
    <w:rsid w:val="002D47B6"/>
    <w:rsid w:val="002D47B8"/>
    <w:rsid w:val="002D4938"/>
    <w:rsid w:val="002D49B0"/>
    <w:rsid w:val="002D4B2C"/>
    <w:rsid w:val="002D4C3C"/>
    <w:rsid w:val="002D4E11"/>
    <w:rsid w:val="002D4F9C"/>
    <w:rsid w:val="002D4FCD"/>
    <w:rsid w:val="002D5178"/>
    <w:rsid w:val="002D51C5"/>
    <w:rsid w:val="002D581C"/>
    <w:rsid w:val="002D5A7F"/>
    <w:rsid w:val="002D5A94"/>
    <w:rsid w:val="002D5BBC"/>
    <w:rsid w:val="002D5D35"/>
    <w:rsid w:val="002D6401"/>
    <w:rsid w:val="002D673B"/>
    <w:rsid w:val="002D69EE"/>
    <w:rsid w:val="002D6B02"/>
    <w:rsid w:val="002D6C50"/>
    <w:rsid w:val="002D6F7D"/>
    <w:rsid w:val="002D7079"/>
    <w:rsid w:val="002D718C"/>
    <w:rsid w:val="002D71B4"/>
    <w:rsid w:val="002D7255"/>
    <w:rsid w:val="002D7499"/>
    <w:rsid w:val="002D75B4"/>
    <w:rsid w:val="002D7949"/>
    <w:rsid w:val="002D7E26"/>
    <w:rsid w:val="002D7E3A"/>
    <w:rsid w:val="002D7E65"/>
    <w:rsid w:val="002E024E"/>
    <w:rsid w:val="002E026F"/>
    <w:rsid w:val="002E053B"/>
    <w:rsid w:val="002E05F8"/>
    <w:rsid w:val="002E0667"/>
    <w:rsid w:val="002E0893"/>
    <w:rsid w:val="002E09C6"/>
    <w:rsid w:val="002E0BAC"/>
    <w:rsid w:val="002E0D3A"/>
    <w:rsid w:val="002E0FFB"/>
    <w:rsid w:val="002E1181"/>
    <w:rsid w:val="002E1256"/>
    <w:rsid w:val="002E13EB"/>
    <w:rsid w:val="002E14FE"/>
    <w:rsid w:val="002E1542"/>
    <w:rsid w:val="002E1791"/>
    <w:rsid w:val="002E18A4"/>
    <w:rsid w:val="002E190D"/>
    <w:rsid w:val="002E1B95"/>
    <w:rsid w:val="002E1C75"/>
    <w:rsid w:val="002E1D71"/>
    <w:rsid w:val="002E1D83"/>
    <w:rsid w:val="002E1E59"/>
    <w:rsid w:val="002E1F74"/>
    <w:rsid w:val="002E25C9"/>
    <w:rsid w:val="002E26A6"/>
    <w:rsid w:val="002E2859"/>
    <w:rsid w:val="002E28B3"/>
    <w:rsid w:val="002E28EA"/>
    <w:rsid w:val="002E2BA6"/>
    <w:rsid w:val="002E2FF2"/>
    <w:rsid w:val="002E32D3"/>
    <w:rsid w:val="002E330E"/>
    <w:rsid w:val="002E3508"/>
    <w:rsid w:val="002E351A"/>
    <w:rsid w:val="002E3A14"/>
    <w:rsid w:val="002E3A78"/>
    <w:rsid w:val="002E3BEC"/>
    <w:rsid w:val="002E3DE5"/>
    <w:rsid w:val="002E3F1E"/>
    <w:rsid w:val="002E3FA2"/>
    <w:rsid w:val="002E42D3"/>
    <w:rsid w:val="002E4381"/>
    <w:rsid w:val="002E460F"/>
    <w:rsid w:val="002E4C32"/>
    <w:rsid w:val="002E4EAC"/>
    <w:rsid w:val="002E4F65"/>
    <w:rsid w:val="002E50BE"/>
    <w:rsid w:val="002E51A7"/>
    <w:rsid w:val="002E536D"/>
    <w:rsid w:val="002E5789"/>
    <w:rsid w:val="002E584B"/>
    <w:rsid w:val="002E5897"/>
    <w:rsid w:val="002E5902"/>
    <w:rsid w:val="002E5978"/>
    <w:rsid w:val="002E59DE"/>
    <w:rsid w:val="002E5E6F"/>
    <w:rsid w:val="002E5EC0"/>
    <w:rsid w:val="002E6114"/>
    <w:rsid w:val="002E62A0"/>
    <w:rsid w:val="002E62AE"/>
    <w:rsid w:val="002E6396"/>
    <w:rsid w:val="002E63EE"/>
    <w:rsid w:val="002E64DB"/>
    <w:rsid w:val="002E670D"/>
    <w:rsid w:val="002E6E6A"/>
    <w:rsid w:val="002E761F"/>
    <w:rsid w:val="002E7683"/>
    <w:rsid w:val="002E77D6"/>
    <w:rsid w:val="002E7F16"/>
    <w:rsid w:val="002F0022"/>
    <w:rsid w:val="002F0179"/>
    <w:rsid w:val="002F01CB"/>
    <w:rsid w:val="002F065C"/>
    <w:rsid w:val="002F094A"/>
    <w:rsid w:val="002F0980"/>
    <w:rsid w:val="002F0D24"/>
    <w:rsid w:val="002F0D2A"/>
    <w:rsid w:val="002F0DCF"/>
    <w:rsid w:val="002F1020"/>
    <w:rsid w:val="002F10B1"/>
    <w:rsid w:val="002F151A"/>
    <w:rsid w:val="002F1621"/>
    <w:rsid w:val="002F16D4"/>
    <w:rsid w:val="002F1AA3"/>
    <w:rsid w:val="002F1AFE"/>
    <w:rsid w:val="002F1D38"/>
    <w:rsid w:val="002F1E4A"/>
    <w:rsid w:val="002F1E66"/>
    <w:rsid w:val="002F2049"/>
    <w:rsid w:val="002F20E0"/>
    <w:rsid w:val="002F2261"/>
    <w:rsid w:val="002F2315"/>
    <w:rsid w:val="002F23C4"/>
    <w:rsid w:val="002F244F"/>
    <w:rsid w:val="002F2580"/>
    <w:rsid w:val="002F2687"/>
    <w:rsid w:val="002F2958"/>
    <w:rsid w:val="002F29E9"/>
    <w:rsid w:val="002F2B4C"/>
    <w:rsid w:val="002F2C84"/>
    <w:rsid w:val="002F2F9B"/>
    <w:rsid w:val="002F352F"/>
    <w:rsid w:val="002F373B"/>
    <w:rsid w:val="002F39CE"/>
    <w:rsid w:val="002F39E9"/>
    <w:rsid w:val="002F3E76"/>
    <w:rsid w:val="002F3EFD"/>
    <w:rsid w:val="002F466D"/>
    <w:rsid w:val="002F4716"/>
    <w:rsid w:val="002F482F"/>
    <w:rsid w:val="002F4847"/>
    <w:rsid w:val="002F4A96"/>
    <w:rsid w:val="002F4B21"/>
    <w:rsid w:val="002F4D11"/>
    <w:rsid w:val="002F4D3A"/>
    <w:rsid w:val="002F4D5B"/>
    <w:rsid w:val="002F4E45"/>
    <w:rsid w:val="002F4F16"/>
    <w:rsid w:val="002F4FBB"/>
    <w:rsid w:val="002F5303"/>
    <w:rsid w:val="002F535D"/>
    <w:rsid w:val="002F5382"/>
    <w:rsid w:val="002F5390"/>
    <w:rsid w:val="002F55E3"/>
    <w:rsid w:val="002F59B6"/>
    <w:rsid w:val="002F59E7"/>
    <w:rsid w:val="002F5D0F"/>
    <w:rsid w:val="002F64D2"/>
    <w:rsid w:val="002F64DD"/>
    <w:rsid w:val="002F65B4"/>
    <w:rsid w:val="002F6610"/>
    <w:rsid w:val="002F66A7"/>
    <w:rsid w:val="002F6C3A"/>
    <w:rsid w:val="002F6C42"/>
    <w:rsid w:val="002F6D66"/>
    <w:rsid w:val="002F6E9F"/>
    <w:rsid w:val="002F714A"/>
    <w:rsid w:val="002F720D"/>
    <w:rsid w:val="002F73C7"/>
    <w:rsid w:val="002F74F0"/>
    <w:rsid w:val="002F77E4"/>
    <w:rsid w:val="002F7809"/>
    <w:rsid w:val="002F795B"/>
    <w:rsid w:val="002F7A79"/>
    <w:rsid w:val="002F7BB0"/>
    <w:rsid w:val="002F7D08"/>
    <w:rsid w:val="00300441"/>
    <w:rsid w:val="00300447"/>
    <w:rsid w:val="003004CC"/>
    <w:rsid w:val="00300BD2"/>
    <w:rsid w:val="00300D70"/>
    <w:rsid w:val="00300E44"/>
    <w:rsid w:val="00300F02"/>
    <w:rsid w:val="00300F90"/>
    <w:rsid w:val="003010C1"/>
    <w:rsid w:val="003010CC"/>
    <w:rsid w:val="00301364"/>
    <w:rsid w:val="00301929"/>
    <w:rsid w:val="003019EC"/>
    <w:rsid w:val="00301BA7"/>
    <w:rsid w:val="00301F04"/>
    <w:rsid w:val="00301FB9"/>
    <w:rsid w:val="00301FCE"/>
    <w:rsid w:val="00302060"/>
    <w:rsid w:val="00302453"/>
    <w:rsid w:val="00302762"/>
    <w:rsid w:val="003027A3"/>
    <w:rsid w:val="0030281F"/>
    <w:rsid w:val="00302826"/>
    <w:rsid w:val="00302861"/>
    <w:rsid w:val="00302A59"/>
    <w:rsid w:val="00302B5B"/>
    <w:rsid w:val="00302DF9"/>
    <w:rsid w:val="0030302D"/>
    <w:rsid w:val="0030350C"/>
    <w:rsid w:val="00303651"/>
    <w:rsid w:val="003039F6"/>
    <w:rsid w:val="00303A35"/>
    <w:rsid w:val="00303F59"/>
    <w:rsid w:val="00303FD4"/>
    <w:rsid w:val="00304130"/>
    <w:rsid w:val="00304179"/>
    <w:rsid w:val="0030451B"/>
    <w:rsid w:val="0030453C"/>
    <w:rsid w:val="003045B6"/>
    <w:rsid w:val="00304854"/>
    <w:rsid w:val="00304A1E"/>
    <w:rsid w:val="00304B1C"/>
    <w:rsid w:val="00304BAB"/>
    <w:rsid w:val="00304BAE"/>
    <w:rsid w:val="0030506D"/>
    <w:rsid w:val="0030547C"/>
    <w:rsid w:val="00305482"/>
    <w:rsid w:val="00305D2F"/>
    <w:rsid w:val="0030600E"/>
    <w:rsid w:val="00306077"/>
    <w:rsid w:val="003062BA"/>
    <w:rsid w:val="003063D9"/>
    <w:rsid w:val="0030663C"/>
    <w:rsid w:val="00306720"/>
    <w:rsid w:val="00306744"/>
    <w:rsid w:val="003067BB"/>
    <w:rsid w:val="00306888"/>
    <w:rsid w:val="00306A42"/>
    <w:rsid w:val="00306C25"/>
    <w:rsid w:val="00306C88"/>
    <w:rsid w:val="00306D08"/>
    <w:rsid w:val="00306D19"/>
    <w:rsid w:val="00306F86"/>
    <w:rsid w:val="003072B8"/>
    <w:rsid w:val="00307747"/>
    <w:rsid w:val="00307781"/>
    <w:rsid w:val="00307806"/>
    <w:rsid w:val="003078BB"/>
    <w:rsid w:val="00307A8F"/>
    <w:rsid w:val="00307B95"/>
    <w:rsid w:val="00307C21"/>
    <w:rsid w:val="00307C86"/>
    <w:rsid w:val="00307CAA"/>
    <w:rsid w:val="00307DA6"/>
    <w:rsid w:val="00307E5B"/>
    <w:rsid w:val="003100D0"/>
    <w:rsid w:val="00310444"/>
    <w:rsid w:val="00310602"/>
    <w:rsid w:val="00310749"/>
    <w:rsid w:val="00310AE9"/>
    <w:rsid w:val="00310C94"/>
    <w:rsid w:val="003110AA"/>
    <w:rsid w:val="003110B2"/>
    <w:rsid w:val="003111C8"/>
    <w:rsid w:val="00311216"/>
    <w:rsid w:val="00311462"/>
    <w:rsid w:val="00311632"/>
    <w:rsid w:val="003116CB"/>
    <w:rsid w:val="00311794"/>
    <w:rsid w:val="00311828"/>
    <w:rsid w:val="003120F7"/>
    <w:rsid w:val="003121D1"/>
    <w:rsid w:val="003121D4"/>
    <w:rsid w:val="0031245F"/>
    <w:rsid w:val="0031260E"/>
    <w:rsid w:val="00312768"/>
    <w:rsid w:val="00312849"/>
    <w:rsid w:val="003128AC"/>
    <w:rsid w:val="00312997"/>
    <w:rsid w:val="00313272"/>
    <w:rsid w:val="0031335A"/>
    <w:rsid w:val="003135BF"/>
    <w:rsid w:val="00313620"/>
    <w:rsid w:val="00313681"/>
    <w:rsid w:val="003136F5"/>
    <w:rsid w:val="00313751"/>
    <w:rsid w:val="003137AA"/>
    <w:rsid w:val="00313819"/>
    <w:rsid w:val="00313A1D"/>
    <w:rsid w:val="00313A2E"/>
    <w:rsid w:val="00313DF1"/>
    <w:rsid w:val="0031409A"/>
    <w:rsid w:val="003141E4"/>
    <w:rsid w:val="00314204"/>
    <w:rsid w:val="00314611"/>
    <w:rsid w:val="0031464D"/>
    <w:rsid w:val="003149B2"/>
    <w:rsid w:val="00314ADF"/>
    <w:rsid w:val="00314B81"/>
    <w:rsid w:val="00314C97"/>
    <w:rsid w:val="00314CAE"/>
    <w:rsid w:val="00314EC3"/>
    <w:rsid w:val="00314FC9"/>
    <w:rsid w:val="00315007"/>
    <w:rsid w:val="0031570F"/>
    <w:rsid w:val="003157F8"/>
    <w:rsid w:val="00315850"/>
    <w:rsid w:val="00315A2E"/>
    <w:rsid w:val="00315A3C"/>
    <w:rsid w:val="00315B62"/>
    <w:rsid w:val="00315BFE"/>
    <w:rsid w:val="00315CD5"/>
    <w:rsid w:val="00315CEF"/>
    <w:rsid w:val="00315D46"/>
    <w:rsid w:val="00315FEA"/>
    <w:rsid w:val="003160F7"/>
    <w:rsid w:val="003163D0"/>
    <w:rsid w:val="00316581"/>
    <w:rsid w:val="0031659A"/>
    <w:rsid w:val="00316792"/>
    <w:rsid w:val="003169BC"/>
    <w:rsid w:val="00316AFD"/>
    <w:rsid w:val="00316BD7"/>
    <w:rsid w:val="003172AD"/>
    <w:rsid w:val="00317348"/>
    <w:rsid w:val="003177BD"/>
    <w:rsid w:val="00317812"/>
    <w:rsid w:val="0031791D"/>
    <w:rsid w:val="00317930"/>
    <w:rsid w:val="00317992"/>
    <w:rsid w:val="00317ACC"/>
    <w:rsid w:val="00317C01"/>
    <w:rsid w:val="00317EDB"/>
    <w:rsid w:val="00320016"/>
    <w:rsid w:val="003203CC"/>
    <w:rsid w:val="0032042F"/>
    <w:rsid w:val="00320694"/>
    <w:rsid w:val="003206B5"/>
    <w:rsid w:val="0032075F"/>
    <w:rsid w:val="00320787"/>
    <w:rsid w:val="003208AD"/>
    <w:rsid w:val="003208FA"/>
    <w:rsid w:val="003209AC"/>
    <w:rsid w:val="00320AD3"/>
    <w:rsid w:val="00320B4D"/>
    <w:rsid w:val="00320B79"/>
    <w:rsid w:val="00320B7A"/>
    <w:rsid w:val="00320BD5"/>
    <w:rsid w:val="00320C07"/>
    <w:rsid w:val="00320C38"/>
    <w:rsid w:val="00320EEB"/>
    <w:rsid w:val="00320FAD"/>
    <w:rsid w:val="00321192"/>
    <w:rsid w:val="003216A5"/>
    <w:rsid w:val="003219D3"/>
    <w:rsid w:val="00321C2F"/>
    <w:rsid w:val="00321C54"/>
    <w:rsid w:val="0032214F"/>
    <w:rsid w:val="00322196"/>
    <w:rsid w:val="003221BD"/>
    <w:rsid w:val="003224D9"/>
    <w:rsid w:val="0032253A"/>
    <w:rsid w:val="003227E5"/>
    <w:rsid w:val="0032293D"/>
    <w:rsid w:val="0032297D"/>
    <w:rsid w:val="00322DA0"/>
    <w:rsid w:val="00322EFA"/>
    <w:rsid w:val="00323011"/>
    <w:rsid w:val="00323060"/>
    <w:rsid w:val="003230BB"/>
    <w:rsid w:val="003230C0"/>
    <w:rsid w:val="003234E6"/>
    <w:rsid w:val="003234FB"/>
    <w:rsid w:val="003235D6"/>
    <w:rsid w:val="00323741"/>
    <w:rsid w:val="0032386E"/>
    <w:rsid w:val="003239A7"/>
    <w:rsid w:val="00323C28"/>
    <w:rsid w:val="00323D59"/>
    <w:rsid w:val="00323E43"/>
    <w:rsid w:val="00323F77"/>
    <w:rsid w:val="00323FB0"/>
    <w:rsid w:val="00323FBC"/>
    <w:rsid w:val="003242A5"/>
    <w:rsid w:val="00324670"/>
    <w:rsid w:val="0032490E"/>
    <w:rsid w:val="00324A75"/>
    <w:rsid w:val="00324A88"/>
    <w:rsid w:val="00324B9C"/>
    <w:rsid w:val="003250A9"/>
    <w:rsid w:val="00325349"/>
    <w:rsid w:val="003258CC"/>
    <w:rsid w:val="00325B79"/>
    <w:rsid w:val="00325EF5"/>
    <w:rsid w:val="003261E8"/>
    <w:rsid w:val="0032635E"/>
    <w:rsid w:val="00326760"/>
    <w:rsid w:val="003268D6"/>
    <w:rsid w:val="00326B44"/>
    <w:rsid w:val="00326BBD"/>
    <w:rsid w:val="00326C09"/>
    <w:rsid w:val="00326C59"/>
    <w:rsid w:val="00326C7B"/>
    <w:rsid w:val="00326CD6"/>
    <w:rsid w:val="00326E4E"/>
    <w:rsid w:val="00327010"/>
    <w:rsid w:val="00327097"/>
    <w:rsid w:val="0032729A"/>
    <w:rsid w:val="00327415"/>
    <w:rsid w:val="0032767F"/>
    <w:rsid w:val="0032792F"/>
    <w:rsid w:val="00327A76"/>
    <w:rsid w:val="00327B67"/>
    <w:rsid w:val="0033009E"/>
    <w:rsid w:val="003300D5"/>
    <w:rsid w:val="003301A9"/>
    <w:rsid w:val="0033022E"/>
    <w:rsid w:val="0033034D"/>
    <w:rsid w:val="003308A3"/>
    <w:rsid w:val="00330933"/>
    <w:rsid w:val="00330975"/>
    <w:rsid w:val="00330A8D"/>
    <w:rsid w:val="00330BEF"/>
    <w:rsid w:val="00330C17"/>
    <w:rsid w:val="00330EC0"/>
    <w:rsid w:val="003311E8"/>
    <w:rsid w:val="00331298"/>
    <w:rsid w:val="003313EC"/>
    <w:rsid w:val="0033148B"/>
    <w:rsid w:val="003314A1"/>
    <w:rsid w:val="003314B0"/>
    <w:rsid w:val="003318CE"/>
    <w:rsid w:val="00331BA6"/>
    <w:rsid w:val="00331CD4"/>
    <w:rsid w:val="00331DDB"/>
    <w:rsid w:val="00331ECB"/>
    <w:rsid w:val="0033215F"/>
    <w:rsid w:val="00332329"/>
    <w:rsid w:val="003323E5"/>
    <w:rsid w:val="00332442"/>
    <w:rsid w:val="003324D8"/>
    <w:rsid w:val="00332626"/>
    <w:rsid w:val="003328CB"/>
    <w:rsid w:val="00332B91"/>
    <w:rsid w:val="00332D83"/>
    <w:rsid w:val="00332E1E"/>
    <w:rsid w:val="0033302D"/>
    <w:rsid w:val="00333123"/>
    <w:rsid w:val="0033341A"/>
    <w:rsid w:val="00333478"/>
    <w:rsid w:val="003335EF"/>
    <w:rsid w:val="0033381E"/>
    <w:rsid w:val="00333A48"/>
    <w:rsid w:val="00333B3B"/>
    <w:rsid w:val="003341F6"/>
    <w:rsid w:val="0033425F"/>
    <w:rsid w:val="003349C4"/>
    <w:rsid w:val="003349CF"/>
    <w:rsid w:val="003349F7"/>
    <w:rsid w:val="00334C0D"/>
    <w:rsid w:val="003351DC"/>
    <w:rsid w:val="003351F0"/>
    <w:rsid w:val="00335451"/>
    <w:rsid w:val="0033563C"/>
    <w:rsid w:val="003357F4"/>
    <w:rsid w:val="00335AE8"/>
    <w:rsid w:val="00335DC8"/>
    <w:rsid w:val="00336224"/>
    <w:rsid w:val="00336537"/>
    <w:rsid w:val="00336628"/>
    <w:rsid w:val="003367D0"/>
    <w:rsid w:val="003367EE"/>
    <w:rsid w:val="0033695A"/>
    <w:rsid w:val="00336E3F"/>
    <w:rsid w:val="00336ED5"/>
    <w:rsid w:val="00337017"/>
    <w:rsid w:val="003370AE"/>
    <w:rsid w:val="0033725B"/>
    <w:rsid w:val="003372D0"/>
    <w:rsid w:val="00337415"/>
    <w:rsid w:val="00337417"/>
    <w:rsid w:val="003377A5"/>
    <w:rsid w:val="003377B7"/>
    <w:rsid w:val="00337808"/>
    <w:rsid w:val="00337DAC"/>
    <w:rsid w:val="00337EFC"/>
    <w:rsid w:val="00337F5D"/>
    <w:rsid w:val="00340359"/>
    <w:rsid w:val="003403A9"/>
    <w:rsid w:val="00340727"/>
    <w:rsid w:val="00340735"/>
    <w:rsid w:val="0034079A"/>
    <w:rsid w:val="003409FE"/>
    <w:rsid w:val="00340A20"/>
    <w:rsid w:val="00340A58"/>
    <w:rsid w:val="00340AF7"/>
    <w:rsid w:val="00340BE2"/>
    <w:rsid w:val="00340EF9"/>
    <w:rsid w:val="0034128C"/>
    <w:rsid w:val="00341404"/>
    <w:rsid w:val="00341569"/>
    <w:rsid w:val="00341A26"/>
    <w:rsid w:val="00341B10"/>
    <w:rsid w:val="00341BC9"/>
    <w:rsid w:val="00341D45"/>
    <w:rsid w:val="00341FD4"/>
    <w:rsid w:val="00342004"/>
    <w:rsid w:val="003420C6"/>
    <w:rsid w:val="00342545"/>
    <w:rsid w:val="003426A5"/>
    <w:rsid w:val="003428D4"/>
    <w:rsid w:val="00342931"/>
    <w:rsid w:val="00342E3D"/>
    <w:rsid w:val="0034334E"/>
    <w:rsid w:val="0034343C"/>
    <w:rsid w:val="00343489"/>
    <w:rsid w:val="003435B9"/>
    <w:rsid w:val="00343858"/>
    <w:rsid w:val="0034394A"/>
    <w:rsid w:val="00343BFA"/>
    <w:rsid w:val="00343C3D"/>
    <w:rsid w:val="00343CA1"/>
    <w:rsid w:val="00343EF0"/>
    <w:rsid w:val="0034420E"/>
    <w:rsid w:val="00344572"/>
    <w:rsid w:val="003445FD"/>
    <w:rsid w:val="0034470F"/>
    <w:rsid w:val="00344795"/>
    <w:rsid w:val="0034487F"/>
    <w:rsid w:val="0034489C"/>
    <w:rsid w:val="00344AFB"/>
    <w:rsid w:val="00344DA8"/>
    <w:rsid w:val="00344E28"/>
    <w:rsid w:val="00344FFD"/>
    <w:rsid w:val="0034529E"/>
    <w:rsid w:val="00345408"/>
    <w:rsid w:val="003454F6"/>
    <w:rsid w:val="003459AE"/>
    <w:rsid w:val="00345B9E"/>
    <w:rsid w:val="00345CC4"/>
    <w:rsid w:val="003461AA"/>
    <w:rsid w:val="003461EC"/>
    <w:rsid w:val="003463EF"/>
    <w:rsid w:val="00346781"/>
    <w:rsid w:val="0034685D"/>
    <w:rsid w:val="00347031"/>
    <w:rsid w:val="003470B9"/>
    <w:rsid w:val="0034716C"/>
    <w:rsid w:val="00347268"/>
    <w:rsid w:val="0034739E"/>
    <w:rsid w:val="0034749C"/>
    <w:rsid w:val="003474C4"/>
    <w:rsid w:val="003474C6"/>
    <w:rsid w:val="003475AF"/>
    <w:rsid w:val="0034796E"/>
    <w:rsid w:val="00347C4C"/>
    <w:rsid w:val="00347E79"/>
    <w:rsid w:val="003504F4"/>
    <w:rsid w:val="00350604"/>
    <w:rsid w:val="00350830"/>
    <w:rsid w:val="003508F2"/>
    <w:rsid w:val="00350A5E"/>
    <w:rsid w:val="00350E31"/>
    <w:rsid w:val="00350E96"/>
    <w:rsid w:val="00351003"/>
    <w:rsid w:val="00351058"/>
    <w:rsid w:val="00351068"/>
    <w:rsid w:val="00351194"/>
    <w:rsid w:val="00351580"/>
    <w:rsid w:val="003515E9"/>
    <w:rsid w:val="00351625"/>
    <w:rsid w:val="00351650"/>
    <w:rsid w:val="003517F1"/>
    <w:rsid w:val="00351931"/>
    <w:rsid w:val="00351A77"/>
    <w:rsid w:val="00351D99"/>
    <w:rsid w:val="00351FD8"/>
    <w:rsid w:val="003520DA"/>
    <w:rsid w:val="003524DE"/>
    <w:rsid w:val="003525A5"/>
    <w:rsid w:val="003525AE"/>
    <w:rsid w:val="003527E4"/>
    <w:rsid w:val="00352AD5"/>
    <w:rsid w:val="00352CA3"/>
    <w:rsid w:val="00353009"/>
    <w:rsid w:val="003532F0"/>
    <w:rsid w:val="00353502"/>
    <w:rsid w:val="00353533"/>
    <w:rsid w:val="0035376E"/>
    <w:rsid w:val="003538E6"/>
    <w:rsid w:val="00353BEA"/>
    <w:rsid w:val="00353DE0"/>
    <w:rsid w:val="00354209"/>
    <w:rsid w:val="003544BD"/>
    <w:rsid w:val="003546A1"/>
    <w:rsid w:val="003547CD"/>
    <w:rsid w:val="00354816"/>
    <w:rsid w:val="00354835"/>
    <w:rsid w:val="00354887"/>
    <w:rsid w:val="00354BEF"/>
    <w:rsid w:val="00354C19"/>
    <w:rsid w:val="00354CFA"/>
    <w:rsid w:val="00354DE1"/>
    <w:rsid w:val="00354E43"/>
    <w:rsid w:val="00355366"/>
    <w:rsid w:val="00355499"/>
    <w:rsid w:val="00355588"/>
    <w:rsid w:val="00355793"/>
    <w:rsid w:val="003557C0"/>
    <w:rsid w:val="00355D8D"/>
    <w:rsid w:val="00355E22"/>
    <w:rsid w:val="00355E76"/>
    <w:rsid w:val="003560DA"/>
    <w:rsid w:val="003565A1"/>
    <w:rsid w:val="003568B0"/>
    <w:rsid w:val="00356A83"/>
    <w:rsid w:val="00356B18"/>
    <w:rsid w:val="00356B27"/>
    <w:rsid w:val="00356B46"/>
    <w:rsid w:val="00356CA7"/>
    <w:rsid w:val="00356FD7"/>
    <w:rsid w:val="0035700C"/>
    <w:rsid w:val="00357162"/>
    <w:rsid w:val="003573BF"/>
    <w:rsid w:val="003573E9"/>
    <w:rsid w:val="003575D4"/>
    <w:rsid w:val="003576F6"/>
    <w:rsid w:val="003576FE"/>
    <w:rsid w:val="003578D6"/>
    <w:rsid w:val="00357A91"/>
    <w:rsid w:val="00357F8D"/>
    <w:rsid w:val="0036016B"/>
    <w:rsid w:val="00360420"/>
    <w:rsid w:val="003604D9"/>
    <w:rsid w:val="00360C1E"/>
    <w:rsid w:val="00360DDD"/>
    <w:rsid w:val="003612B5"/>
    <w:rsid w:val="00361347"/>
    <w:rsid w:val="0036144C"/>
    <w:rsid w:val="00361563"/>
    <w:rsid w:val="003615BD"/>
    <w:rsid w:val="00361746"/>
    <w:rsid w:val="003618AC"/>
    <w:rsid w:val="00361EF8"/>
    <w:rsid w:val="00361F25"/>
    <w:rsid w:val="00361F3B"/>
    <w:rsid w:val="0036202F"/>
    <w:rsid w:val="00362398"/>
    <w:rsid w:val="0036240E"/>
    <w:rsid w:val="003624C7"/>
    <w:rsid w:val="0036263B"/>
    <w:rsid w:val="00362851"/>
    <w:rsid w:val="00362A38"/>
    <w:rsid w:val="00362EF3"/>
    <w:rsid w:val="00363022"/>
    <w:rsid w:val="00363097"/>
    <w:rsid w:val="003635C7"/>
    <w:rsid w:val="003635E6"/>
    <w:rsid w:val="00363671"/>
    <w:rsid w:val="003636AF"/>
    <w:rsid w:val="0036371D"/>
    <w:rsid w:val="00363B2A"/>
    <w:rsid w:val="00363C5D"/>
    <w:rsid w:val="00363D63"/>
    <w:rsid w:val="00363DA9"/>
    <w:rsid w:val="00364036"/>
    <w:rsid w:val="003642C0"/>
    <w:rsid w:val="003643F3"/>
    <w:rsid w:val="003644DB"/>
    <w:rsid w:val="00364520"/>
    <w:rsid w:val="00364736"/>
    <w:rsid w:val="00364764"/>
    <w:rsid w:val="0036491F"/>
    <w:rsid w:val="00364A6F"/>
    <w:rsid w:val="00364A90"/>
    <w:rsid w:val="00364AE8"/>
    <w:rsid w:val="00364D7E"/>
    <w:rsid w:val="00364E2E"/>
    <w:rsid w:val="0036536E"/>
    <w:rsid w:val="00365672"/>
    <w:rsid w:val="003658A7"/>
    <w:rsid w:val="00365B8C"/>
    <w:rsid w:val="00365DAB"/>
    <w:rsid w:val="00365EF2"/>
    <w:rsid w:val="00365FA9"/>
    <w:rsid w:val="003667D0"/>
    <w:rsid w:val="00366830"/>
    <w:rsid w:val="00366858"/>
    <w:rsid w:val="00366AAD"/>
    <w:rsid w:val="00366B75"/>
    <w:rsid w:val="00366CE3"/>
    <w:rsid w:val="0036715C"/>
    <w:rsid w:val="00367471"/>
    <w:rsid w:val="0036750B"/>
    <w:rsid w:val="0036763C"/>
    <w:rsid w:val="00367661"/>
    <w:rsid w:val="0036780B"/>
    <w:rsid w:val="003679D1"/>
    <w:rsid w:val="003679D6"/>
    <w:rsid w:val="00367CD5"/>
    <w:rsid w:val="00367E1E"/>
    <w:rsid w:val="00367E60"/>
    <w:rsid w:val="00367F75"/>
    <w:rsid w:val="00370268"/>
    <w:rsid w:val="003705B3"/>
    <w:rsid w:val="003708B8"/>
    <w:rsid w:val="00370B9E"/>
    <w:rsid w:val="00370BC5"/>
    <w:rsid w:val="00370C60"/>
    <w:rsid w:val="00370E00"/>
    <w:rsid w:val="00370E1D"/>
    <w:rsid w:val="00370F50"/>
    <w:rsid w:val="00371F08"/>
    <w:rsid w:val="00371FAC"/>
    <w:rsid w:val="0037225D"/>
    <w:rsid w:val="00372552"/>
    <w:rsid w:val="00372659"/>
    <w:rsid w:val="00372851"/>
    <w:rsid w:val="00372BEC"/>
    <w:rsid w:val="00372C13"/>
    <w:rsid w:val="00372E3E"/>
    <w:rsid w:val="00373297"/>
    <w:rsid w:val="00373B0C"/>
    <w:rsid w:val="0037405D"/>
    <w:rsid w:val="003742AA"/>
    <w:rsid w:val="0037441E"/>
    <w:rsid w:val="00374423"/>
    <w:rsid w:val="00374586"/>
    <w:rsid w:val="0037492A"/>
    <w:rsid w:val="00374F28"/>
    <w:rsid w:val="00374FD7"/>
    <w:rsid w:val="0037507B"/>
    <w:rsid w:val="003751A2"/>
    <w:rsid w:val="003751B4"/>
    <w:rsid w:val="0037534A"/>
    <w:rsid w:val="00375525"/>
    <w:rsid w:val="003755DE"/>
    <w:rsid w:val="00375749"/>
    <w:rsid w:val="003757E4"/>
    <w:rsid w:val="003759E9"/>
    <w:rsid w:val="00375C6A"/>
    <w:rsid w:val="00375D23"/>
    <w:rsid w:val="00375DBF"/>
    <w:rsid w:val="003760C9"/>
    <w:rsid w:val="00376173"/>
    <w:rsid w:val="00376521"/>
    <w:rsid w:val="0037655D"/>
    <w:rsid w:val="00376A29"/>
    <w:rsid w:val="00376BFC"/>
    <w:rsid w:val="00376C8D"/>
    <w:rsid w:val="00376F91"/>
    <w:rsid w:val="0037707C"/>
    <w:rsid w:val="00377931"/>
    <w:rsid w:val="00377BAB"/>
    <w:rsid w:val="003802F3"/>
    <w:rsid w:val="003804DE"/>
    <w:rsid w:val="003805E3"/>
    <w:rsid w:val="00380616"/>
    <w:rsid w:val="00380768"/>
    <w:rsid w:val="003807E4"/>
    <w:rsid w:val="0038083A"/>
    <w:rsid w:val="00380882"/>
    <w:rsid w:val="00380893"/>
    <w:rsid w:val="00380B52"/>
    <w:rsid w:val="00380BB5"/>
    <w:rsid w:val="00380C3C"/>
    <w:rsid w:val="00380D66"/>
    <w:rsid w:val="00380DFA"/>
    <w:rsid w:val="00380E5D"/>
    <w:rsid w:val="00380F7F"/>
    <w:rsid w:val="0038103E"/>
    <w:rsid w:val="003810AA"/>
    <w:rsid w:val="00381413"/>
    <w:rsid w:val="0038153E"/>
    <w:rsid w:val="00381798"/>
    <w:rsid w:val="003817E6"/>
    <w:rsid w:val="0038193B"/>
    <w:rsid w:val="00381A0F"/>
    <w:rsid w:val="00381DA3"/>
    <w:rsid w:val="00381E0D"/>
    <w:rsid w:val="0038202D"/>
    <w:rsid w:val="0038206E"/>
    <w:rsid w:val="003822FF"/>
    <w:rsid w:val="0038230A"/>
    <w:rsid w:val="003824FA"/>
    <w:rsid w:val="00382847"/>
    <w:rsid w:val="00382A4B"/>
    <w:rsid w:val="00382E3F"/>
    <w:rsid w:val="0038315D"/>
    <w:rsid w:val="0038316A"/>
    <w:rsid w:val="003831EA"/>
    <w:rsid w:val="00383212"/>
    <w:rsid w:val="0038331C"/>
    <w:rsid w:val="00383401"/>
    <w:rsid w:val="00383743"/>
    <w:rsid w:val="003838FE"/>
    <w:rsid w:val="00383C8D"/>
    <w:rsid w:val="00383E9D"/>
    <w:rsid w:val="003840EA"/>
    <w:rsid w:val="0038417B"/>
    <w:rsid w:val="00384419"/>
    <w:rsid w:val="00384AC7"/>
    <w:rsid w:val="00384CC2"/>
    <w:rsid w:val="00384DBB"/>
    <w:rsid w:val="00384DC9"/>
    <w:rsid w:val="00384FF9"/>
    <w:rsid w:val="00385335"/>
    <w:rsid w:val="00385372"/>
    <w:rsid w:val="003853B8"/>
    <w:rsid w:val="00385495"/>
    <w:rsid w:val="00385742"/>
    <w:rsid w:val="003859DC"/>
    <w:rsid w:val="00385A1A"/>
    <w:rsid w:val="00385C29"/>
    <w:rsid w:val="00386130"/>
    <w:rsid w:val="00386167"/>
    <w:rsid w:val="00386290"/>
    <w:rsid w:val="00386319"/>
    <w:rsid w:val="00386650"/>
    <w:rsid w:val="003866C0"/>
    <w:rsid w:val="003867F8"/>
    <w:rsid w:val="00386B03"/>
    <w:rsid w:val="00386B62"/>
    <w:rsid w:val="00386C2A"/>
    <w:rsid w:val="00386C5B"/>
    <w:rsid w:val="00386FBB"/>
    <w:rsid w:val="003872ED"/>
    <w:rsid w:val="00387443"/>
    <w:rsid w:val="00387555"/>
    <w:rsid w:val="003876C2"/>
    <w:rsid w:val="00387833"/>
    <w:rsid w:val="0038788D"/>
    <w:rsid w:val="003878D0"/>
    <w:rsid w:val="00387DED"/>
    <w:rsid w:val="00387E5D"/>
    <w:rsid w:val="00390199"/>
    <w:rsid w:val="00390339"/>
    <w:rsid w:val="00390465"/>
    <w:rsid w:val="0039048E"/>
    <w:rsid w:val="00390572"/>
    <w:rsid w:val="00390594"/>
    <w:rsid w:val="003906B0"/>
    <w:rsid w:val="003907F1"/>
    <w:rsid w:val="0039089A"/>
    <w:rsid w:val="00390FFE"/>
    <w:rsid w:val="00391026"/>
    <w:rsid w:val="00391054"/>
    <w:rsid w:val="0039126F"/>
    <w:rsid w:val="003912D8"/>
    <w:rsid w:val="003912FE"/>
    <w:rsid w:val="00391308"/>
    <w:rsid w:val="00391379"/>
    <w:rsid w:val="00391472"/>
    <w:rsid w:val="00391530"/>
    <w:rsid w:val="0039163A"/>
    <w:rsid w:val="003916BD"/>
    <w:rsid w:val="00391702"/>
    <w:rsid w:val="00391B6A"/>
    <w:rsid w:val="00391EB0"/>
    <w:rsid w:val="00392120"/>
    <w:rsid w:val="0039227C"/>
    <w:rsid w:val="0039248E"/>
    <w:rsid w:val="003924B0"/>
    <w:rsid w:val="00392550"/>
    <w:rsid w:val="00392B54"/>
    <w:rsid w:val="00392D1B"/>
    <w:rsid w:val="00392EA7"/>
    <w:rsid w:val="00392F85"/>
    <w:rsid w:val="0039301B"/>
    <w:rsid w:val="0039325D"/>
    <w:rsid w:val="00393490"/>
    <w:rsid w:val="00393574"/>
    <w:rsid w:val="00394027"/>
    <w:rsid w:val="00394083"/>
    <w:rsid w:val="003940D7"/>
    <w:rsid w:val="00394141"/>
    <w:rsid w:val="0039420E"/>
    <w:rsid w:val="00394217"/>
    <w:rsid w:val="00394222"/>
    <w:rsid w:val="003943F4"/>
    <w:rsid w:val="003944D3"/>
    <w:rsid w:val="003948CD"/>
    <w:rsid w:val="003949F6"/>
    <w:rsid w:val="00394A57"/>
    <w:rsid w:val="00394A88"/>
    <w:rsid w:val="00394CE1"/>
    <w:rsid w:val="00394D32"/>
    <w:rsid w:val="00394EEF"/>
    <w:rsid w:val="003952A1"/>
    <w:rsid w:val="00395471"/>
    <w:rsid w:val="00395515"/>
    <w:rsid w:val="0039553C"/>
    <w:rsid w:val="003956B3"/>
    <w:rsid w:val="003956E4"/>
    <w:rsid w:val="00395A54"/>
    <w:rsid w:val="00395C6E"/>
    <w:rsid w:val="00395D53"/>
    <w:rsid w:val="00395E8F"/>
    <w:rsid w:val="003961B7"/>
    <w:rsid w:val="003961BD"/>
    <w:rsid w:val="0039620F"/>
    <w:rsid w:val="003963BD"/>
    <w:rsid w:val="003964DB"/>
    <w:rsid w:val="00396AAF"/>
    <w:rsid w:val="00396C88"/>
    <w:rsid w:val="00396E21"/>
    <w:rsid w:val="003973C1"/>
    <w:rsid w:val="00397410"/>
    <w:rsid w:val="00397618"/>
    <w:rsid w:val="00397A6C"/>
    <w:rsid w:val="00397E83"/>
    <w:rsid w:val="00397F03"/>
    <w:rsid w:val="003A0091"/>
    <w:rsid w:val="003A0530"/>
    <w:rsid w:val="003A0542"/>
    <w:rsid w:val="003A0829"/>
    <w:rsid w:val="003A0C2E"/>
    <w:rsid w:val="003A0C32"/>
    <w:rsid w:val="003A0D7A"/>
    <w:rsid w:val="003A0F1F"/>
    <w:rsid w:val="003A0F25"/>
    <w:rsid w:val="003A1011"/>
    <w:rsid w:val="003A1322"/>
    <w:rsid w:val="003A153C"/>
    <w:rsid w:val="003A1564"/>
    <w:rsid w:val="003A1663"/>
    <w:rsid w:val="003A1698"/>
    <w:rsid w:val="003A170C"/>
    <w:rsid w:val="003A1772"/>
    <w:rsid w:val="003A1B9D"/>
    <w:rsid w:val="003A1DEA"/>
    <w:rsid w:val="003A1FBC"/>
    <w:rsid w:val="003A21F8"/>
    <w:rsid w:val="003A22EF"/>
    <w:rsid w:val="003A2511"/>
    <w:rsid w:val="003A26D5"/>
    <w:rsid w:val="003A2797"/>
    <w:rsid w:val="003A2A1A"/>
    <w:rsid w:val="003A2B4D"/>
    <w:rsid w:val="003A2CED"/>
    <w:rsid w:val="003A2D4F"/>
    <w:rsid w:val="003A2FA9"/>
    <w:rsid w:val="003A30EA"/>
    <w:rsid w:val="003A399D"/>
    <w:rsid w:val="003A39BF"/>
    <w:rsid w:val="003A429B"/>
    <w:rsid w:val="003A4427"/>
    <w:rsid w:val="003A446E"/>
    <w:rsid w:val="003A4A97"/>
    <w:rsid w:val="003A4D40"/>
    <w:rsid w:val="003A4DC0"/>
    <w:rsid w:val="003A4DCB"/>
    <w:rsid w:val="003A4E55"/>
    <w:rsid w:val="003A5024"/>
    <w:rsid w:val="003A51AE"/>
    <w:rsid w:val="003A56DF"/>
    <w:rsid w:val="003A5859"/>
    <w:rsid w:val="003A5938"/>
    <w:rsid w:val="003A5C1C"/>
    <w:rsid w:val="003A5C9E"/>
    <w:rsid w:val="003A5F6B"/>
    <w:rsid w:val="003A5FF8"/>
    <w:rsid w:val="003A62F1"/>
    <w:rsid w:val="003A695A"/>
    <w:rsid w:val="003A6A40"/>
    <w:rsid w:val="003A6C98"/>
    <w:rsid w:val="003A6D1A"/>
    <w:rsid w:val="003A6DA4"/>
    <w:rsid w:val="003A6DE5"/>
    <w:rsid w:val="003A7105"/>
    <w:rsid w:val="003A75C4"/>
    <w:rsid w:val="003A77D2"/>
    <w:rsid w:val="003A7848"/>
    <w:rsid w:val="003A7962"/>
    <w:rsid w:val="003A7C4B"/>
    <w:rsid w:val="003A7C96"/>
    <w:rsid w:val="003A7F40"/>
    <w:rsid w:val="003B021D"/>
    <w:rsid w:val="003B026D"/>
    <w:rsid w:val="003B042F"/>
    <w:rsid w:val="003B0649"/>
    <w:rsid w:val="003B0A5B"/>
    <w:rsid w:val="003B0CF0"/>
    <w:rsid w:val="003B0FD6"/>
    <w:rsid w:val="003B1083"/>
    <w:rsid w:val="003B11B9"/>
    <w:rsid w:val="003B11C2"/>
    <w:rsid w:val="003B1213"/>
    <w:rsid w:val="003B1245"/>
    <w:rsid w:val="003B126E"/>
    <w:rsid w:val="003B129F"/>
    <w:rsid w:val="003B1443"/>
    <w:rsid w:val="003B1E43"/>
    <w:rsid w:val="003B20E5"/>
    <w:rsid w:val="003B217A"/>
    <w:rsid w:val="003B229D"/>
    <w:rsid w:val="003B23F4"/>
    <w:rsid w:val="003B2815"/>
    <w:rsid w:val="003B2D23"/>
    <w:rsid w:val="003B2D54"/>
    <w:rsid w:val="003B2E11"/>
    <w:rsid w:val="003B2FC3"/>
    <w:rsid w:val="003B302B"/>
    <w:rsid w:val="003B310D"/>
    <w:rsid w:val="003B32C5"/>
    <w:rsid w:val="003B38A4"/>
    <w:rsid w:val="003B398A"/>
    <w:rsid w:val="003B3A09"/>
    <w:rsid w:val="003B3A29"/>
    <w:rsid w:val="003B3DD8"/>
    <w:rsid w:val="003B3F91"/>
    <w:rsid w:val="003B471D"/>
    <w:rsid w:val="003B4AC0"/>
    <w:rsid w:val="003B4C34"/>
    <w:rsid w:val="003B4C37"/>
    <w:rsid w:val="003B4FD6"/>
    <w:rsid w:val="003B5088"/>
    <w:rsid w:val="003B51B1"/>
    <w:rsid w:val="003B52D9"/>
    <w:rsid w:val="003B53C4"/>
    <w:rsid w:val="003B5434"/>
    <w:rsid w:val="003B56BF"/>
    <w:rsid w:val="003B575B"/>
    <w:rsid w:val="003B57B4"/>
    <w:rsid w:val="003B5825"/>
    <w:rsid w:val="003B5925"/>
    <w:rsid w:val="003B59FA"/>
    <w:rsid w:val="003B5A9D"/>
    <w:rsid w:val="003B6118"/>
    <w:rsid w:val="003B61FE"/>
    <w:rsid w:val="003B6312"/>
    <w:rsid w:val="003B6401"/>
    <w:rsid w:val="003B64BE"/>
    <w:rsid w:val="003B6506"/>
    <w:rsid w:val="003B660B"/>
    <w:rsid w:val="003B6CBF"/>
    <w:rsid w:val="003B6F5F"/>
    <w:rsid w:val="003B6F75"/>
    <w:rsid w:val="003B7262"/>
    <w:rsid w:val="003B75E0"/>
    <w:rsid w:val="003B7682"/>
    <w:rsid w:val="003B79C2"/>
    <w:rsid w:val="003B79EA"/>
    <w:rsid w:val="003B79EC"/>
    <w:rsid w:val="003B7A3B"/>
    <w:rsid w:val="003B7A80"/>
    <w:rsid w:val="003B7C16"/>
    <w:rsid w:val="003B7CD1"/>
    <w:rsid w:val="003B7DA7"/>
    <w:rsid w:val="003B7DA8"/>
    <w:rsid w:val="003B7F39"/>
    <w:rsid w:val="003C0148"/>
    <w:rsid w:val="003C030E"/>
    <w:rsid w:val="003C0357"/>
    <w:rsid w:val="003C0384"/>
    <w:rsid w:val="003C06D4"/>
    <w:rsid w:val="003C06E4"/>
    <w:rsid w:val="003C0BCC"/>
    <w:rsid w:val="003C0D69"/>
    <w:rsid w:val="003C0F1F"/>
    <w:rsid w:val="003C0FA5"/>
    <w:rsid w:val="003C10C1"/>
    <w:rsid w:val="003C125E"/>
    <w:rsid w:val="003C1702"/>
    <w:rsid w:val="003C1D4A"/>
    <w:rsid w:val="003C1D6F"/>
    <w:rsid w:val="003C1DE2"/>
    <w:rsid w:val="003C1FE1"/>
    <w:rsid w:val="003C2281"/>
    <w:rsid w:val="003C2486"/>
    <w:rsid w:val="003C2532"/>
    <w:rsid w:val="003C25CE"/>
    <w:rsid w:val="003C26EC"/>
    <w:rsid w:val="003C2A5A"/>
    <w:rsid w:val="003C2A6D"/>
    <w:rsid w:val="003C2A94"/>
    <w:rsid w:val="003C2B49"/>
    <w:rsid w:val="003C2B91"/>
    <w:rsid w:val="003C2BF8"/>
    <w:rsid w:val="003C2D25"/>
    <w:rsid w:val="003C2F2B"/>
    <w:rsid w:val="003C2F7F"/>
    <w:rsid w:val="003C3060"/>
    <w:rsid w:val="003C336F"/>
    <w:rsid w:val="003C35EF"/>
    <w:rsid w:val="003C3899"/>
    <w:rsid w:val="003C38D7"/>
    <w:rsid w:val="003C3A24"/>
    <w:rsid w:val="003C3A90"/>
    <w:rsid w:val="003C3B30"/>
    <w:rsid w:val="003C3BEB"/>
    <w:rsid w:val="003C3F33"/>
    <w:rsid w:val="003C3FD1"/>
    <w:rsid w:val="003C4057"/>
    <w:rsid w:val="003C41E7"/>
    <w:rsid w:val="003C42EB"/>
    <w:rsid w:val="003C436B"/>
    <w:rsid w:val="003C4512"/>
    <w:rsid w:val="003C4610"/>
    <w:rsid w:val="003C46DF"/>
    <w:rsid w:val="003C482F"/>
    <w:rsid w:val="003C49DC"/>
    <w:rsid w:val="003C4B67"/>
    <w:rsid w:val="003C4B9D"/>
    <w:rsid w:val="003C4CDE"/>
    <w:rsid w:val="003C4E38"/>
    <w:rsid w:val="003C500F"/>
    <w:rsid w:val="003C52F5"/>
    <w:rsid w:val="003C5545"/>
    <w:rsid w:val="003C5636"/>
    <w:rsid w:val="003C5CE0"/>
    <w:rsid w:val="003C5E30"/>
    <w:rsid w:val="003C5E77"/>
    <w:rsid w:val="003C5EB9"/>
    <w:rsid w:val="003C63CD"/>
    <w:rsid w:val="003C663C"/>
    <w:rsid w:val="003C66AC"/>
    <w:rsid w:val="003C66C0"/>
    <w:rsid w:val="003C6732"/>
    <w:rsid w:val="003C6960"/>
    <w:rsid w:val="003C6A33"/>
    <w:rsid w:val="003C6CC7"/>
    <w:rsid w:val="003C705C"/>
    <w:rsid w:val="003C706A"/>
    <w:rsid w:val="003C70D5"/>
    <w:rsid w:val="003C741E"/>
    <w:rsid w:val="003C744D"/>
    <w:rsid w:val="003C74FC"/>
    <w:rsid w:val="003C7607"/>
    <w:rsid w:val="003C7AC9"/>
    <w:rsid w:val="003C7C34"/>
    <w:rsid w:val="003C7E7B"/>
    <w:rsid w:val="003D0237"/>
    <w:rsid w:val="003D03B4"/>
    <w:rsid w:val="003D05CA"/>
    <w:rsid w:val="003D06DA"/>
    <w:rsid w:val="003D06E2"/>
    <w:rsid w:val="003D0A29"/>
    <w:rsid w:val="003D0A95"/>
    <w:rsid w:val="003D0C3A"/>
    <w:rsid w:val="003D0D7A"/>
    <w:rsid w:val="003D1B46"/>
    <w:rsid w:val="003D1BC4"/>
    <w:rsid w:val="003D1C64"/>
    <w:rsid w:val="003D1D37"/>
    <w:rsid w:val="003D1DF3"/>
    <w:rsid w:val="003D1E70"/>
    <w:rsid w:val="003D201B"/>
    <w:rsid w:val="003D23FC"/>
    <w:rsid w:val="003D2502"/>
    <w:rsid w:val="003D2837"/>
    <w:rsid w:val="003D294B"/>
    <w:rsid w:val="003D2A38"/>
    <w:rsid w:val="003D2A8C"/>
    <w:rsid w:val="003D2A96"/>
    <w:rsid w:val="003D2CA2"/>
    <w:rsid w:val="003D2CD7"/>
    <w:rsid w:val="003D2EFD"/>
    <w:rsid w:val="003D307F"/>
    <w:rsid w:val="003D3275"/>
    <w:rsid w:val="003D3338"/>
    <w:rsid w:val="003D3434"/>
    <w:rsid w:val="003D3539"/>
    <w:rsid w:val="003D38AB"/>
    <w:rsid w:val="003D3AA7"/>
    <w:rsid w:val="003D3BD6"/>
    <w:rsid w:val="003D3CAE"/>
    <w:rsid w:val="003D3E86"/>
    <w:rsid w:val="003D3FA0"/>
    <w:rsid w:val="003D3FC7"/>
    <w:rsid w:val="003D4053"/>
    <w:rsid w:val="003D40AD"/>
    <w:rsid w:val="003D421C"/>
    <w:rsid w:val="003D4392"/>
    <w:rsid w:val="003D4413"/>
    <w:rsid w:val="003D4535"/>
    <w:rsid w:val="003D4670"/>
    <w:rsid w:val="003D479F"/>
    <w:rsid w:val="003D4BBE"/>
    <w:rsid w:val="003D4BED"/>
    <w:rsid w:val="003D4C45"/>
    <w:rsid w:val="003D4C55"/>
    <w:rsid w:val="003D4E2F"/>
    <w:rsid w:val="003D50E8"/>
    <w:rsid w:val="003D538A"/>
    <w:rsid w:val="003D559E"/>
    <w:rsid w:val="003D588B"/>
    <w:rsid w:val="003D59E7"/>
    <w:rsid w:val="003D5A33"/>
    <w:rsid w:val="003D5A64"/>
    <w:rsid w:val="003D5B07"/>
    <w:rsid w:val="003D5BB0"/>
    <w:rsid w:val="003D5BB7"/>
    <w:rsid w:val="003D5BC9"/>
    <w:rsid w:val="003D5DD2"/>
    <w:rsid w:val="003D5DF2"/>
    <w:rsid w:val="003D5F11"/>
    <w:rsid w:val="003D6644"/>
    <w:rsid w:val="003D6657"/>
    <w:rsid w:val="003D6688"/>
    <w:rsid w:val="003D6781"/>
    <w:rsid w:val="003D67BE"/>
    <w:rsid w:val="003D6A53"/>
    <w:rsid w:val="003D6A89"/>
    <w:rsid w:val="003D6ADD"/>
    <w:rsid w:val="003D6AF5"/>
    <w:rsid w:val="003D6B79"/>
    <w:rsid w:val="003D6BC2"/>
    <w:rsid w:val="003D7119"/>
    <w:rsid w:val="003D71D3"/>
    <w:rsid w:val="003D74EF"/>
    <w:rsid w:val="003D774F"/>
    <w:rsid w:val="003D7800"/>
    <w:rsid w:val="003D782F"/>
    <w:rsid w:val="003D795E"/>
    <w:rsid w:val="003D7B3A"/>
    <w:rsid w:val="003D7C84"/>
    <w:rsid w:val="003E0136"/>
    <w:rsid w:val="003E0396"/>
    <w:rsid w:val="003E03B5"/>
    <w:rsid w:val="003E04DF"/>
    <w:rsid w:val="003E05DD"/>
    <w:rsid w:val="003E096F"/>
    <w:rsid w:val="003E0D65"/>
    <w:rsid w:val="003E0E88"/>
    <w:rsid w:val="003E0F31"/>
    <w:rsid w:val="003E1039"/>
    <w:rsid w:val="003E11F5"/>
    <w:rsid w:val="003E12EE"/>
    <w:rsid w:val="003E1354"/>
    <w:rsid w:val="003E1621"/>
    <w:rsid w:val="003E17E0"/>
    <w:rsid w:val="003E17F8"/>
    <w:rsid w:val="003E1983"/>
    <w:rsid w:val="003E198A"/>
    <w:rsid w:val="003E1D83"/>
    <w:rsid w:val="003E204A"/>
    <w:rsid w:val="003E2608"/>
    <w:rsid w:val="003E283B"/>
    <w:rsid w:val="003E2D0F"/>
    <w:rsid w:val="003E3282"/>
    <w:rsid w:val="003E34B6"/>
    <w:rsid w:val="003E3521"/>
    <w:rsid w:val="003E3788"/>
    <w:rsid w:val="003E3DB5"/>
    <w:rsid w:val="003E3EBA"/>
    <w:rsid w:val="003E4127"/>
    <w:rsid w:val="003E415A"/>
    <w:rsid w:val="003E434A"/>
    <w:rsid w:val="003E442D"/>
    <w:rsid w:val="003E44E6"/>
    <w:rsid w:val="003E463B"/>
    <w:rsid w:val="003E4761"/>
    <w:rsid w:val="003E4A7F"/>
    <w:rsid w:val="003E4ABF"/>
    <w:rsid w:val="003E4B16"/>
    <w:rsid w:val="003E4B5E"/>
    <w:rsid w:val="003E4E8A"/>
    <w:rsid w:val="003E50C2"/>
    <w:rsid w:val="003E51A9"/>
    <w:rsid w:val="003E51AA"/>
    <w:rsid w:val="003E52B5"/>
    <w:rsid w:val="003E52F1"/>
    <w:rsid w:val="003E5422"/>
    <w:rsid w:val="003E5523"/>
    <w:rsid w:val="003E55D5"/>
    <w:rsid w:val="003E5938"/>
    <w:rsid w:val="003E593B"/>
    <w:rsid w:val="003E59CF"/>
    <w:rsid w:val="003E5D84"/>
    <w:rsid w:val="003E5E21"/>
    <w:rsid w:val="003E602D"/>
    <w:rsid w:val="003E60AD"/>
    <w:rsid w:val="003E625C"/>
    <w:rsid w:val="003E6294"/>
    <w:rsid w:val="003E63C4"/>
    <w:rsid w:val="003E6483"/>
    <w:rsid w:val="003E669A"/>
    <w:rsid w:val="003E670C"/>
    <w:rsid w:val="003E6AF6"/>
    <w:rsid w:val="003E6C4E"/>
    <w:rsid w:val="003E6D5B"/>
    <w:rsid w:val="003E6FEB"/>
    <w:rsid w:val="003E72C2"/>
    <w:rsid w:val="003E7911"/>
    <w:rsid w:val="003E7959"/>
    <w:rsid w:val="003E79A6"/>
    <w:rsid w:val="003E7C88"/>
    <w:rsid w:val="003E7DAA"/>
    <w:rsid w:val="003E7DB7"/>
    <w:rsid w:val="003E7E07"/>
    <w:rsid w:val="003E7EC8"/>
    <w:rsid w:val="003F0431"/>
    <w:rsid w:val="003F0509"/>
    <w:rsid w:val="003F054D"/>
    <w:rsid w:val="003F0E8F"/>
    <w:rsid w:val="003F0F30"/>
    <w:rsid w:val="003F0F79"/>
    <w:rsid w:val="003F10C5"/>
    <w:rsid w:val="003F10F5"/>
    <w:rsid w:val="003F1318"/>
    <w:rsid w:val="003F15E9"/>
    <w:rsid w:val="003F1D0C"/>
    <w:rsid w:val="003F1E6C"/>
    <w:rsid w:val="003F2195"/>
    <w:rsid w:val="003F2358"/>
    <w:rsid w:val="003F2364"/>
    <w:rsid w:val="003F25D9"/>
    <w:rsid w:val="003F2724"/>
    <w:rsid w:val="003F2A92"/>
    <w:rsid w:val="003F2AFC"/>
    <w:rsid w:val="003F2CE2"/>
    <w:rsid w:val="003F2DBD"/>
    <w:rsid w:val="003F2E5C"/>
    <w:rsid w:val="003F2F1B"/>
    <w:rsid w:val="003F3182"/>
    <w:rsid w:val="003F320D"/>
    <w:rsid w:val="003F3235"/>
    <w:rsid w:val="003F327A"/>
    <w:rsid w:val="003F3382"/>
    <w:rsid w:val="003F3828"/>
    <w:rsid w:val="003F3A86"/>
    <w:rsid w:val="003F3AEE"/>
    <w:rsid w:val="003F3B07"/>
    <w:rsid w:val="003F3C5A"/>
    <w:rsid w:val="003F3D62"/>
    <w:rsid w:val="003F3E20"/>
    <w:rsid w:val="003F4003"/>
    <w:rsid w:val="003F4119"/>
    <w:rsid w:val="003F4265"/>
    <w:rsid w:val="003F4276"/>
    <w:rsid w:val="003F4421"/>
    <w:rsid w:val="003F5281"/>
    <w:rsid w:val="003F53EB"/>
    <w:rsid w:val="003F53FA"/>
    <w:rsid w:val="003F542C"/>
    <w:rsid w:val="003F545C"/>
    <w:rsid w:val="003F547F"/>
    <w:rsid w:val="003F57BA"/>
    <w:rsid w:val="003F585E"/>
    <w:rsid w:val="003F58E4"/>
    <w:rsid w:val="003F5AB7"/>
    <w:rsid w:val="003F5C0E"/>
    <w:rsid w:val="003F5D2E"/>
    <w:rsid w:val="003F601C"/>
    <w:rsid w:val="003F6033"/>
    <w:rsid w:val="003F615B"/>
    <w:rsid w:val="003F63A5"/>
    <w:rsid w:val="003F66EE"/>
    <w:rsid w:val="003F66EF"/>
    <w:rsid w:val="003F678A"/>
    <w:rsid w:val="003F67D5"/>
    <w:rsid w:val="003F6ADF"/>
    <w:rsid w:val="003F6FF6"/>
    <w:rsid w:val="003F71C7"/>
    <w:rsid w:val="003F72A3"/>
    <w:rsid w:val="003F74E3"/>
    <w:rsid w:val="003F74E7"/>
    <w:rsid w:val="003F766D"/>
    <w:rsid w:val="003F78DC"/>
    <w:rsid w:val="003F7998"/>
    <w:rsid w:val="003F7AC5"/>
    <w:rsid w:val="003F7B13"/>
    <w:rsid w:val="003F7E7F"/>
    <w:rsid w:val="00400029"/>
    <w:rsid w:val="0040005E"/>
    <w:rsid w:val="0040026E"/>
    <w:rsid w:val="004002A2"/>
    <w:rsid w:val="00400417"/>
    <w:rsid w:val="0040062F"/>
    <w:rsid w:val="00400972"/>
    <w:rsid w:val="00400A54"/>
    <w:rsid w:val="00400C0F"/>
    <w:rsid w:val="00400CBC"/>
    <w:rsid w:val="00400D5A"/>
    <w:rsid w:val="00400E7B"/>
    <w:rsid w:val="00400E8D"/>
    <w:rsid w:val="00401179"/>
    <w:rsid w:val="00401282"/>
    <w:rsid w:val="0040151D"/>
    <w:rsid w:val="00401917"/>
    <w:rsid w:val="0040195B"/>
    <w:rsid w:val="00401A18"/>
    <w:rsid w:val="00401C4E"/>
    <w:rsid w:val="00401DF5"/>
    <w:rsid w:val="00401F9C"/>
    <w:rsid w:val="0040204C"/>
    <w:rsid w:val="004020BE"/>
    <w:rsid w:val="004021E4"/>
    <w:rsid w:val="0040235A"/>
    <w:rsid w:val="004026BB"/>
    <w:rsid w:val="0040293F"/>
    <w:rsid w:val="00402B51"/>
    <w:rsid w:val="00402DB4"/>
    <w:rsid w:val="00402E11"/>
    <w:rsid w:val="00402EC3"/>
    <w:rsid w:val="004032DA"/>
    <w:rsid w:val="0040332C"/>
    <w:rsid w:val="0040371B"/>
    <w:rsid w:val="004038D7"/>
    <w:rsid w:val="00403A20"/>
    <w:rsid w:val="00403A82"/>
    <w:rsid w:val="00403B44"/>
    <w:rsid w:val="00403B79"/>
    <w:rsid w:val="00403EF2"/>
    <w:rsid w:val="00404292"/>
    <w:rsid w:val="00404333"/>
    <w:rsid w:val="004044C5"/>
    <w:rsid w:val="0040455C"/>
    <w:rsid w:val="004047B9"/>
    <w:rsid w:val="004047CC"/>
    <w:rsid w:val="004048E0"/>
    <w:rsid w:val="00404A5E"/>
    <w:rsid w:val="00404BC9"/>
    <w:rsid w:val="00404CA1"/>
    <w:rsid w:val="00404CCF"/>
    <w:rsid w:val="004052A5"/>
    <w:rsid w:val="004053EF"/>
    <w:rsid w:val="004055C0"/>
    <w:rsid w:val="00405B30"/>
    <w:rsid w:val="00405C08"/>
    <w:rsid w:val="00405D13"/>
    <w:rsid w:val="00405E3D"/>
    <w:rsid w:val="004060A5"/>
    <w:rsid w:val="004061A0"/>
    <w:rsid w:val="0040635A"/>
    <w:rsid w:val="00406482"/>
    <w:rsid w:val="00406855"/>
    <w:rsid w:val="00406A7C"/>
    <w:rsid w:val="00406AC4"/>
    <w:rsid w:val="00406D7C"/>
    <w:rsid w:val="00407052"/>
    <w:rsid w:val="004070B6"/>
    <w:rsid w:val="004072B3"/>
    <w:rsid w:val="0040738E"/>
    <w:rsid w:val="0040751E"/>
    <w:rsid w:val="00407B48"/>
    <w:rsid w:val="00407C6E"/>
    <w:rsid w:val="00407E64"/>
    <w:rsid w:val="00410059"/>
    <w:rsid w:val="004100A8"/>
    <w:rsid w:val="004102FF"/>
    <w:rsid w:val="004104B2"/>
    <w:rsid w:val="00410550"/>
    <w:rsid w:val="004106A5"/>
    <w:rsid w:val="004108A7"/>
    <w:rsid w:val="00410921"/>
    <w:rsid w:val="00410AFB"/>
    <w:rsid w:val="00410B97"/>
    <w:rsid w:val="00410C22"/>
    <w:rsid w:val="00410FBA"/>
    <w:rsid w:val="0041103A"/>
    <w:rsid w:val="004114F6"/>
    <w:rsid w:val="004119D4"/>
    <w:rsid w:val="00411BC0"/>
    <w:rsid w:val="00411C5B"/>
    <w:rsid w:val="00411C7B"/>
    <w:rsid w:val="00411EAA"/>
    <w:rsid w:val="004122B0"/>
    <w:rsid w:val="0041238A"/>
    <w:rsid w:val="0041246B"/>
    <w:rsid w:val="0041282C"/>
    <w:rsid w:val="00412874"/>
    <w:rsid w:val="00412A40"/>
    <w:rsid w:val="00412C25"/>
    <w:rsid w:val="00412C2C"/>
    <w:rsid w:val="00412D44"/>
    <w:rsid w:val="00412DD0"/>
    <w:rsid w:val="00412F36"/>
    <w:rsid w:val="00413085"/>
    <w:rsid w:val="00413442"/>
    <w:rsid w:val="004134A9"/>
    <w:rsid w:val="0041373B"/>
    <w:rsid w:val="00413984"/>
    <w:rsid w:val="00413A1B"/>
    <w:rsid w:val="00413BCD"/>
    <w:rsid w:val="00413DD5"/>
    <w:rsid w:val="00413DD9"/>
    <w:rsid w:val="004140F2"/>
    <w:rsid w:val="00414173"/>
    <w:rsid w:val="00414527"/>
    <w:rsid w:val="004148E4"/>
    <w:rsid w:val="00414B94"/>
    <w:rsid w:val="00415056"/>
    <w:rsid w:val="00415081"/>
    <w:rsid w:val="004152AE"/>
    <w:rsid w:val="00415318"/>
    <w:rsid w:val="00415532"/>
    <w:rsid w:val="004156FF"/>
    <w:rsid w:val="00415829"/>
    <w:rsid w:val="004159F6"/>
    <w:rsid w:val="00415BDB"/>
    <w:rsid w:val="00415C1C"/>
    <w:rsid w:val="00415D2F"/>
    <w:rsid w:val="00415DB0"/>
    <w:rsid w:val="00415E30"/>
    <w:rsid w:val="00415E5A"/>
    <w:rsid w:val="00415EB6"/>
    <w:rsid w:val="00416044"/>
    <w:rsid w:val="0041622A"/>
    <w:rsid w:val="00416238"/>
    <w:rsid w:val="00416842"/>
    <w:rsid w:val="004168F7"/>
    <w:rsid w:val="00416A44"/>
    <w:rsid w:val="00416BD2"/>
    <w:rsid w:val="00416E48"/>
    <w:rsid w:val="0041742A"/>
    <w:rsid w:val="00417583"/>
    <w:rsid w:val="004175DE"/>
    <w:rsid w:val="004176C7"/>
    <w:rsid w:val="004177AD"/>
    <w:rsid w:val="004179CA"/>
    <w:rsid w:val="00417C02"/>
    <w:rsid w:val="004200B9"/>
    <w:rsid w:val="004201DC"/>
    <w:rsid w:val="0042047C"/>
    <w:rsid w:val="004204E3"/>
    <w:rsid w:val="004207AA"/>
    <w:rsid w:val="004208CA"/>
    <w:rsid w:val="004211EF"/>
    <w:rsid w:val="004215C0"/>
    <w:rsid w:val="00421799"/>
    <w:rsid w:val="00421901"/>
    <w:rsid w:val="004219DE"/>
    <w:rsid w:val="00421B35"/>
    <w:rsid w:val="00421B98"/>
    <w:rsid w:val="00421E15"/>
    <w:rsid w:val="00421E7A"/>
    <w:rsid w:val="00421E8F"/>
    <w:rsid w:val="00421F63"/>
    <w:rsid w:val="00421FCD"/>
    <w:rsid w:val="0042219B"/>
    <w:rsid w:val="004222A4"/>
    <w:rsid w:val="00422345"/>
    <w:rsid w:val="00422385"/>
    <w:rsid w:val="00422AAB"/>
    <w:rsid w:val="00422AFA"/>
    <w:rsid w:val="00422B8B"/>
    <w:rsid w:val="00422BE7"/>
    <w:rsid w:val="00422C48"/>
    <w:rsid w:val="00422D21"/>
    <w:rsid w:val="00422D35"/>
    <w:rsid w:val="00422E50"/>
    <w:rsid w:val="00422FD9"/>
    <w:rsid w:val="00423072"/>
    <w:rsid w:val="0042332D"/>
    <w:rsid w:val="0042346D"/>
    <w:rsid w:val="0042392E"/>
    <w:rsid w:val="004239F5"/>
    <w:rsid w:val="00423D5F"/>
    <w:rsid w:val="00423DE6"/>
    <w:rsid w:val="00423F08"/>
    <w:rsid w:val="0042413F"/>
    <w:rsid w:val="004248BB"/>
    <w:rsid w:val="00424BEC"/>
    <w:rsid w:val="00424D99"/>
    <w:rsid w:val="00424F95"/>
    <w:rsid w:val="004250F1"/>
    <w:rsid w:val="004256D2"/>
    <w:rsid w:val="00425886"/>
    <w:rsid w:val="00425A2E"/>
    <w:rsid w:val="00425A41"/>
    <w:rsid w:val="00425EE1"/>
    <w:rsid w:val="00426017"/>
    <w:rsid w:val="0042625D"/>
    <w:rsid w:val="0042645B"/>
    <w:rsid w:val="00426536"/>
    <w:rsid w:val="00426731"/>
    <w:rsid w:val="00426862"/>
    <w:rsid w:val="00426961"/>
    <w:rsid w:val="00426C85"/>
    <w:rsid w:val="00427132"/>
    <w:rsid w:val="00427193"/>
    <w:rsid w:val="00427291"/>
    <w:rsid w:val="00427806"/>
    <w:rsid w:val="00427812"/>
    <w:rsid w:val="00427C3C"/>
    <w:rsid w:val="00427E54"/>
    <w:rsid w:val="00430092"/>
    <w:rsid w:val="004300D0"/>
    <w:rsid w:val="0043036D"/>
    <w:rsid w:val="004304A6"/>
    <w:rsid w:val="004305D7"/>
    <w:rsid w:val="00430842"/>
    <w:rsid w:val="004308EF"/>
    <w:rsid w:val="00430C9C"/>
    <w:rsid w:val="00430DD6"/>
    <w:rsid w:val="00431124"/>
    <w:rsid w:val="004311FD"/>
    <w:rsid w:val="00431489"/>
    <w:rsid w:val="00431715"/>
    <w:rsid w:val="004317FF"/>
    <w:rsid w:val="00431A78"/>
    <w:rsid w:val="00431AA8"/>
    <w:rsid w:val="00431BD0"/>
    <w:rsid w:val="00431E2A"/>
    <w:rsid w:val="004324F0"/>
    <w:rsid w:val="00432BC8"/>
    <w:rsid w:val="00432CB9"/>
    <w:rsid w:val="00432E58"/>
    <w:rsid w:val="004334DF"/>
    <w:rsid w:val="004336A1"/>
    <w:rsid w:val="0043398B"/>
    <w:rsid w:val="00433A6F"/>
    <w:rsid w:val="00433B08"/>
    <w:rsid w:val="00433CDB"/>
    <w:rsid w:val="00433F1C"/>
    <w:rsid w:val="004341AD"/>
    <w:rsid w:val="00434591"/>
    <w:rsid w:val="00434739"/>
    <w:rsid w:val="00435590"/>
    <w:rsid w:val="00435985"/>
    <w:rsid w:val="00435986"/>
    <w:rsid w:val="00435989"/>
    <w:rsid w:val="00435B17"/>
    <w:rsid w:val="0043620F"/>
    <w:rsid w:val="00436261"/>
    <w:rsid w:val="00436391"/>
    <w:rsid w:val="0043644B"/>
    <w:rsid w:val="00436499"/>
    <w:rsid w:val="004365BA"/>
    <w:rsid w:val="00436887"/>
    <w:rsid w:val="00436961"/>
    <w:rsid w:val="00436A0E"/>
    <w:rsid w:val="00436A71"/>
    <w:rsid w:val="00436B64"/>
    <w:rsid w:val="00436B84"/>
    <w:rsid w:val="00436B94"/>
    <w:rsid w:val="00436BD0"/>
    <w:rsid w:val="00436F84"/>
    <w:rsid w:val="004372F8"/>
    <w:rsid w:val="004375A3"/>
    <w:rsid w:val="00437DAD"/>
    <w:rsid w:val="00437EBB"/>
    <w:rsid w:val="00440391"/>
    <w:rsid w:val="004405F4"/>
    <w:rsid w:val="00440A98"/>
    <w:rsid w:val="00440ED2"/>
    <w:rsid w:val="00440F6B"/>
    <w:rsid w:val="00441024"/>
    <w:rsid w:val="0044137E"/>
    <w:rsid w:val="00441405"/>
    <w:rsid w:val="004417DD"/>
    <w:rsid w:val="0044192A"/>
    <w:rsid w:val="00441CEE"/>
    <w:rsid w:val="00441E1F"/>
    <w:rsid w:val="00441EC9"/>
    <w:rsid w:val="00442058"/>
    <w:rsid w:val="00442162"/>
    <w:rsid w:val="00442315"/>
    <w:rsid w:val="004426E4"/>
    <w:rsid w:val="00442DE1"/>
    <w:rsid w:val="004432AF"/>
    <w:rsid w:val="00443384"/>
    <w:rsid w:val="004433AB"/>
    <w:rsid w:val="0044388E"/>
    <w:rsid w:val="00443957"/>
    <w:rsid w:val="0044396E"/>
    <w:rsid w:val="00443A3D"/>
    <w:rsid w:val="00443D0B"/>
    <w:rsid w:val="00443FC7"/>
    <w:rsid w:val="004441A9"/>
    <w:rsid w:val="004444C1"/>
    <w:rsid w:val="004445C8"/>
    <w:rsid w:val="004447EC"/>
    <w:rsid w:val="0044488B"/>
    <w:rsid w:val="00444B5B"/>
    <w:rsid w:val="00444C27"/>
    <w:rsid w:val="00444D22"/>
    <w:rsid w:val="00444D2A"/>
    <w:rsid w:val="00445359"/>
    <w:rsid w:val="00445375"/>
    <w:rsid w:val="00445417"/>
    <w:rsid w:val="00445488"/>
    <w:rsid w:val="00445704"/>
    <w:rsid w:val="004457DD"/>
    <w:rsid w:val="00445AF5"/>
    <w:rsid w:val="00445E26"/>
    <w:rsid w:val="004467B7"/>
    <w:rsid w:val="00446962"/>
    <w:rsid w:val="00446BDC"/>
    <w:rsid w:val="00446DAD"/>
    <w:rsid w:val="0044702B"/>
    <w:rsid w:val="004471E3"/>
    <w:rsid w:val="004475BD"/>
    <w:rsid w:val="0044760F"/>
    <w:rsid w:val="00447810"/>
    <w:rsid w:val="004478D5"/>
    <w:rsid w:val="00447B4A"/>
    <w:rsid w:val="00447C96"/>
    <w:rsid w:val="004500EB"/>
    <w:rsid w:val="0045018A"/>
    <w:rsid w:val="004501B5"/>
    <w:rsid w:val="004502AB"/>
    <w:rsid w:val="004502AF"/>
    <w:rsid w:val="004502C6"/>
    <w:rsid w:val="0045035D"/>
    <w:rsid w:val="004503A8"/>
    <w:rsid w:val="00450424"/>
    <w:rsid w:val="00450624"/>
    <w:rsid w:val="0045080E"/>
    <w:rsid w:val="00450A89"/>
    <w:rsid w:val="00450CAD"/>
    <w:rsid w:val="00450E4E"/>
    <w:rsid w:val="00450FCD"/>
    <w:rsid w:val="0045104B"/>
    <w:rsid w:val="0045119D"/>
    <w:rsid w:val="0045130A"/>
    <w:rsid w:val="00451335"/>
    <w:rsid w:val="00451496"/>
    <w:rsid w:val="004514C8"/>
    <w:rsid w:val="004514D4"/>
    <w:rsid w:val="0045192A"/>
    <w:rsid w:val="004519DF"/>
    <w:rsid w:val="00451A05"/>
    <w:rsid w:val="00451D41"/>
    <w:rsid w:val="00451FEE"/>
    <w:rsid w:val="00452069"/>
    <w:rsid w:val="004520A5"/>
    <w:rsid w:val="004525C3"/>
    <w:rsid w:val="00452628"/>
    <w:rsid w:val="004526AD"/>
    <w:rsid w:val="004526D4"/>
    <w:rsid w:val="004528C5"/>
    <w:rsid w:val="00452B22"/>
    <w:rsid w:val="00452CF3"/>
    <w:rsid w:val="00452D66"/>
    <w:rsid w:val="004531ED"/>
    <w:rsid w:val="0045328E"/>
    <w:rsid w:val="004534EF"/>
    <w:rsid w:val="004535B2"/>
    <w:rsid w:val="0045379C"/>
    <w:rsid w:val="0045393D"/>
    <w:rsid w:val="00453EF0"/>
    <w:rsid w:val="00453F13"/>
    <w:rsid w:val="00453F5F"/>
    <w:rsid w:val="004541E8"/>
    <w:rsid w:val="004541FD"/>
    <w:rsid w:val="004546E8"/>
    <w:rsid w:val="00454DB4"/>
    <w:rsid w:val="00454FF8"/>
    <w:rsid w:val="00455351"/>
    <w:rsid w:val="00455374"/>
    <w:rsid w:val="004553F2"/>
    <w:rsid w:val="004556F0"/>
    <w:rsid w:val="00455809"/>
    <w:rsid w:val="0045583E"/>
    <w:rsid w:val="004559A1"/>
    <w:rsid w:val="004559FE"/>
    <w:rsid w:val="00455E53"/>
    <w:rsid w:val="00455EC8"/>
    <w:rsid w:val="00456085"/>
    <w:rsid w:val="0045627C"/>
    <w:rsid w:val="00456390"/>
    <w:rsid w:val="004565B5"/>
    <w:rsid w:val="004567BF"/>
    <w:rsid w:val="00456815"/>
    <w:rsid w:val="00456840"/>
    <w:rsid w:val="0045688D"/>
    <w:rsid w:val="004569A6"/>
    <w:rsid w:val="00456C53"/>
    <w:rsid w:val="00456E4A"/>
    <w:rsid w:val="00456EA5"/>
    <w:rsid w:val="00456F32"/>
    <w:rsid w:val="004572E4"/>
    <w:rsid w:val="00457485"/>
    <w:rsid w:val="0045755E"/>
    <w:rsid w:val="00457A1B"/>
    <w:rsid w:val="00457C1C"/>
    <w:rsid w:val="00457CB9"/>
    <w:rsid w:val="00457CF2"/>
    <w:rsid w:val="00457CFA"/>
    <w:rsid w:val="00457DED"/>
    <w:rsid w:val="00457E24"/>
    <w:rsid w:val="00460028"/>
    <w:rsid w:val="0046016E"/>
    <w:rsid w:val="00460235"/>
    <w:rsid w:val="00460339"/>
    <w:rsid w:val="004603E4"/>
    <w:rsid w:val="00460BE2"/>
    <w:rsid w:val="00460E23"/>
    <w:rsid w:val="00460E74"/>
    <w:rsid w:val="00460F64"/>
    <w:rsid w:val="004610F5"/>
    <w:rsid w:val="004611CF"/>
    <w:rsid w:val="00461257"/>
    <w:rsid w:val="004613E7"/>
    <w:rsid w:val="00461627"/>
    <w:rsid w:val="00461707"/>
    <w:rsid w:val="004617AB"/>
    <w:rsid w:val="00461A28"/>
    <w:rsid w:val="00461AE9"/>
    <w:rsid w:val="00461D4A"/>
    <w:rsid w:val="00461D76"/>
    <w:rsid w:val="0046222F"/>
    <w:rsid w:val="0046233C"/>
    <w:rsid w:val="004624A1"/>
    <w:rsid w:val="004624F4"/>
    <w:rsid w:val="004626FF"/>
    <w:rsid w:val="00462968"/>
    <w:rsid w:val="00462A4A"/>
    <w:rsid w:val="00462B21"/>
    <w:rsid w:val="00463063"/>
    <w:rsid w:val="0046310C"/>
    <w:rsid w:val="00463221"/>
    <w:rsid w:val="0046346D"/>
    <w:rsid w:val="0046358D"/>
    <w:rsid w:val="00463592"/>
    <w:rsid w:val="00463680"/>
    <w:rsid w:val="0046378A"/>
    <w:rsid w:val="00463893"/>
    <w:rsid w:val="00463895"/>
    <w:rsid w:val="004638DE"/>
    <w:rsid w:val="00463A94"/>
    <w:rsid w:val="004640AC"/>
    <w:rsid w:val="004643ED"/>
    <w:rsid w:val="004643F2"/>
    <w:rsid w:val="0046452F"/>
    <w:rsid w:val="00464760"/>
    <w:rsid w:val="00464BF0"/>
    <w:rsid w:val="00464D03"/>
    <w:rsid w:val="00464D89"/>
    <w:rsid w:val="00464DC3"/>
    <w:rsid w:val="00464F12"/>
    <w:rsid w:val="00464F6C"/>
    <w:rsid w:val="004653D7"/>
    <w:rsid w:val="004654FA"/>
    <w:rsid w:val="004655F7"/>
    <w:rsid w:val="0046567F"/>
    <w:rsid w:val="004657F7"/>
    <w:rsid w:val="0046584B"/>
    <w:rsid w:val="0046586F"/>
    <w:rsid w:val="00465FE8"/>
    <w:rsid w:val="004661CA"/>
    <w:rsid w:val="00466444"/>
    <w:rsid w:val="004666EA"/>
    <w:rsid w:val="004667E7"/>
    <w:rsid w:val="0046684F"/>
    <w:rsid w:val="0046695E"/>
    <w:rsid w:val="00466CC6"/>
    <w:rsid w:val="00466F0A"/>
    <w:rsid w:val="004672FC"/>
    <w:rsid w:val="0046737C"/>
    <w:rsid w:val="00467612"/>
    <w:rsid w:val="00467A25"/>
    <w:rsid w:val="00467BAD"/>
    <w:rsid w:val="00467C68"/>
    <w:rsid w:val="00467D50"/>
    <w:rsid w:val="00467F88"/>
    <w:rsid w:val="004701AD"/>
    <w:rsid w:val="0047024F"/>
    <w:rsid w:val="00470281"/>
    <w:rsid w:val="00470319"/>
    <w:rsid w:val="00470341"/>
    <w:rsid w:val="00470666"/>
    <w:rsid w:val="00470749"/>
    <w:rsid w:val="00470780"/>
    <w:rsid w:val="004707FB"/>
    <w:rsid w:val="00470922"/>
    <w:rsid w:val="004709D9"/>
    <w:rsid w:val="00470A09"/>
    <w:rsid w:val="00470A7B"/>
    <w:rsid w:val="00470E9D"/>
    <w:rsid w:val="00470ECC"/>
    <w:rsid w:val="0047126F"/>
    <w:rsid w:val="00471357"/>
    <w:rsid w:val="004715A2"/>
    <w:rsid w:val="0047169F"/>
    <w:rsid w:val="004718E4"/>
    <w:rsid w:val="00471B73"/>
    <w:rsid w:val="00471C67"/>
    <w:rsid w:val="00471CA4"/>
    <w:rsid w:val="00471F51"/>
    <w:rsid w:val="0047201E"/>
    <w:rsid w:val="004721DF"/>
    <w:rsid w:val="004724AD"/>
    <w:rsid w:val="0047252B"/>
    <w:rsid w:val="0047272B"/>
    <w:rsid w:val="004728BB"/>
    <w:rsid w:val="004729A4"/>
    <w:rsid w:val="00473128"/>
    <w:rsid w:val="0047320F"/>
    <w:rsid w:val="004732C7"/>
    <w:rsid w:val="00473422"/>
    <w:rsid w:val="00473A01"/>
    <w:rsid w:val="00473C1C"/>
    <w:rsid w:val="00473E7E"/>
    <w:rsid w:val="00473ED7"/>
    <w:rsid w:val="0047407F"/>
    <w:rsid w:val="004743AB"/>
    <w:rsid w:val="00474509"/>
    <w:rsid w:val="00474684"/>
    <w:rsid w:val="0047528F"/>
    <w:rsid w:val="004753B9"/>
    <w:rsid w:val="00475917"/>
    <w:rsid w:val="004759B9"/>
    <w:rsid w:val="00475A22"/>
    <w:rsid w:val="00475BF1"/>
    <w:rsid w:val="00475CD1"/>
    <w:rsid w:val="00476104"/>
    <w:rsid w:val="0047614D"/>
    <w:rsid w:val="004761CF"/>
    <w:rsid w:val="00476591"/>
    <w:rsid w:val="00476952"/>
    <w:rsid w:val="004769E3"/>
    <w:rsid w:val="00476B9A"/>
    <w:rsid w:val="00477016"/>
    <w:rsid w:val="0047703C"/>
    <w:rsid w:val="00477221"/>
    <w:rsid w:val="004773AE"/>
    <w:rsid w:val="0047761E"/>
    <w:rsid w:val="00477C1C"/>
    <w:rsid w:val="00477C67"/>
    <w:rsid w:val="00477D01"/>
    <w:rsid w:val="00477F48"/>
    <w:rsid w:val="00480020"/>
    <w:rsid w:val="0048011B"/>
    <w:rsid w:val="00480244"/>
    <w:rsid w:val="004803D0"/>
    <w:rsid w:val="004803D6"/>
    <w:rsid w:val="00480440"/>
    <w:rsid w:val="004806FA"/>
    <w:rsid w:val="004809C8"/>
    <w:rsid w:val="004812DE"/>
    <w:rsid w:val="004816A7"/>
    <w:rsid w:val="004817A5"/>
    <w:rsid w:val="00481918"/>
    <w:rsid w:val="004819EA"/>
    <w:rsid w:val="00481CBE"/>
    <w:rsid w:val="00481DEC"/>
    <w:rsid w:val="00481F89"/>
    <w:rsid w:val="00481FEC"/>
    <w:rsid w:val="0048215A"/>
    <w:rsid w:val="00482331"/>
    <w:rsid w:val="00482336"/>
    <w:rsid w:val="004823D9"/>
    <w:rsid w:val="004825A1"/>
    <w:rsid w:val="0048275C"/>
    <w:rsid w:val="004829D8"/>
    <w:rsid w:val="00482B04"/>
    <w:rsid w:val="00482E7C"/>
    <w:rsid w:val="00482EE4"/>
    <w:rsid w:val="00483165"/>
    <w:rsid w:val="004833FF"/>
    <w:rsid w:val="00483593"/>
    <w:rsid w:val="00483A44"/>
    <w:rsid w:val="00483D74"/>
    <w:rsid w:val="00483DF8"/>
    <w:rsid w:val="00483F25"/>
    <w:rsid w:val="00483FA7"/>
    <w:rsid w:val="0048404E"/>
    <w:rsid w:val="0048420C"/>
    <w:rsid w:val="004842B0"/>
    <w:rsid w:val="004843DE"/>
    <w:rsid w:val="00484562"/>
    <w:rsid w:val="004845A7"/>
    <w:rsid w:val="004845FD"/>
    <w:rsid w:val="0048460A"/>
    <w:rsid w:val="004847EF"/>
    <w:rsid w:val="00484821"/>
    <w:rsid w:val="00484842"/>
    <w:rsid w:val="004849C0"/>
    <w:rsid w:val="00484A36"/>
    <w:rsid w:val="00484D20"/>
    <w:rsid w:val="00484F9C"/>
    <w:rsid w:val="00484FC9"/>
    <w:rsid w:val="00485066"/>
    <w:rsid w:val="004852B8"/>
    <w:rsid w:val="0048530E"/>
    <w:rsid w:val="00485324"/>
    <w:rsid w:val="00485489"/>
    <w:rsid w:val="0048562A"/>
    <w:rsid w:val="00485AB6"/>
    <w:rsid w:val="00485CE9"/>
    <w:rsid w:val="00485D06"/>
    <w:rsid w:val="0048646C"/>
    <w:rsid w:val="00486655"/>
    <w:rsid w:val="0048676A"/>
    <w:rsid w:val="00486982"/>
    <w:rsid w:val="00486D10"/>
    <w:rsid w:val="00486FAB"/>
    <w:rsid w:val="00486FCC"/>
    <w:rsid w:val="004873D1"/>
    <w:rsid w:val="00487529"/>
    <w:rsid w:val="004875AB"/>
    <w:rsid w:val="00487689"/>
    <w:rsid w:val="0048778B"/>
    <w:rsid w:val="004877D1"/>
    <w:rsid w:val="004877EA"/>
    <w:rsid w:val="00487983"/>
    <w:rsid w:val="00487AA3"/>
    <w:rsid w:val="00487AD1"/>
    <w:rsid w:val="00487DC0"/>
    <w:rsid w:val="00487F90"/>
    <w:rsid w:val="00490072"/>
    <w:rsid w:val="00490251"/>
    <w:rsid w:val="0049049E"/>
    <w:rsid w:val="00490880"/>
    <w:rsid w:val="004909AF"/>
    <w:rsid w:val="00490C25"/>
    <w:rsid w:val="00490E97"/>
    <w:rsid w:val="004911B6"/>
    <w:rsid w:val="00491536"/>
    <w:rsid w:val="00491700"/>
    <w:rsid w:val="00491744"/>
    <w:rsid w:val="00491840"/>
    <w:rsid w:val="004918E1"/>
    <w:rsid w:val="004919A9"/>
    <w:rsid w:val="00491A0E"/>
    <w:rsid w:val="00491AA0"/>
    <w:rsid w:val="00491C89"/>
    <w:rsid w:val="00491F7F"/>
    <w:rsid w:val="0049204E"/>
    <w:rsid w:val="00492490"/>
    <w:rsid w:val="004926B1"/>
    <w:rsid w:val="00492A98"/>
    <w:rsid w:val="00492B85"/>
    <w:rsid w:val="00492CBA"/>
    <w:rsid w:val="00492D2D"/>
    <w:rsid w:val="00492F76"/>
    <w:rsid w:val="004930A1"/>
    <w:rsid w:val="004931D5"/>
    <w:rsid w:val="00493219"/>
    <w:rsid w:val="00493473"/>
    <w:rsid w:val="004934A9"/>
    <w:rsid w:val="004934CE"/>
    <w:rsid w:val="0049374A"/>
    <w:rsid w:val="0049374D"/>
    <w:rsid w:val="004939F6"/>
    <w:rsid w:val="00493A96"/>
    <w:rsid w:val="00493BA6"/>
    <w:rsid w:val="00493C51"/>
    <w:rsid w:val="00493D7D"/>
    <w:rsid w:val="00493EAB"/>
    <w:rsid w:val="00493EB2"/>
    <w:rsid w:val="00493F50"/>
    <w:rsid w:val="00493F77"/>
    <w:rsid w:val="00494122"/>
    <w:rsid w:val="00494376"/>
    <w:rsid w:val="004946AD"/>
    <w:rsid w:val="004947D0"/>
    <w:rsid w:val="004949C3"/>
    <w:rsid w:val="00494DEF"/>
    <w:rsid w:val="00494F08"/>
    <w:rsid w:val="004951C1"/>
    <w:rsid w:val="004952B9"/>
    <w:rsid w:val="004954E1"/>
    <w:rsid w:val="00495502"/>
    <w:rsid w:val="004956A9"/>
    <w:rsid w:val="00495801"/>
    <w:rsid w:val="0049589C"/>
    <w:rsid w:val="00495A0F"/>
    <w:rsid w:val="00495C9B"/>
    <w:rsid w:val="004960E6"/>
    <w:rsid w:val="004960EB"/>
    <w:rsid w:val="004964C4"/>
    <w:rsid w:val="00496577"/>
    <w:rsid w:val="00496915"/>
    <w:rsid w:val="00496A61"/>
    <w:rsid w:val="00497547"/>
    <w:rsid w:val="004976D8"/>
    <w:rsid w:val="0049771A"/>
    <w:rsid w:val="0049777F"/>
    <w:rsid w:val="00497C3E"/>
    <w:rsid w:val="004A01BA"/>
    <w:rsid w:val="004A04E7"/>
    <w:rsid w:val="004A0677"/>
    <w:rsid w:val="004A08D2"/>
    <w:rsid w:val="004A0CA1"/>
    <w:rsid w:val="004A0F8C"/>
    <w:rsid w:val="004A0FD4"/>
    <w:rsid w:val="004A1114"/>
    <w:rsid w:val="004A12B5"/>
    <w:rsid w:val="004A198C"/>
    <w:rsid w:val="004A1A85"/>
    <w:rsid w:val="004A1D8E"/>
    <w:rsid w:val="004A2063"/>
    <w:rsid w:val="004A211F"/>
    <w:rsid w:val="004A2272"/>
    <w:rsid w:val="004A229A"/>
    <w:rsid w:val="004A2393"/>
    <w:rsid w:val="004A248E"/>
    <w:rsid w:val="004A24AD"/>
    <w:rsid w:val="004A25BA"/>
    <w:rsid w:val="004A25EE"/>
    <w:rsid w:val="004A2925"/>
    <w:rsid w:val="004A2BB7"/>
    <w:rsid w:val="004A2E87"/>
    <w:rsid w:val="004A2F01"/>
    <w:rsid w:val="004A3108"/>
    <w:rsid w:val="004A3214"/>
    <w:rsid w:val="004A35B8"/>
    <w:rsid w:val="004A3A7E"/>
    <w:rsid w:val="004A3C0B"/>
    <w:rsid w:val="004A3C80"/>
    <w:rsid w:val="004A3ED1"/>
    <w:rsid w:val="004A3F9E"/>
    <w:rsid w:val="004A40B0"/>
    <w:rsid w:val="004A444C"/>
    <w:rsid w:val="004A44AA"/>
    <w:rsid w:val="004A46CB"/>
    <w:rsid w:val="004A4759"/>
    <w:rsid w:val="004A4765"/>
    <w:rsid w:val="004A47E9"/>
    <w:rsid w:val="004A4816"/>
    <w:rsid w:val="004A4AA7"/>
    <w:rsid w:val="004A4C3D"/>
    <w:rsid w:val="004A4C3F"/>
    <w:rsid w:val="004A4E4A"/>
    <w:rsid w:val="004A4F3C"/>
    <w:rsid w:val="004A4FE5"/>
    <w:rsid w:val="004A52DF"/>
    <w:rsid w:val="004A5386"/>
    <w:rsid w:val="004A539F"/>
    <w:rsid w:val="004A5513"/>
    <w:rsid w:val="004A55DF"/>
    <w:rsid w:val="004A560C"/>
    <w:rsid w:val="004A57C0"/>
    <w:rsid w:val="004A589C"/>
    <w:rsid w:val="004A58E6"/>
    <w:rsid w:val="004A5CD5"/>
    <w:rsid w:val="004A5EBF"/>
    <w:rsid w:val="004A5F75"/>
    <w:rsid w:val="004A638A"/>
    <w:rsid w:val="004A64EC"/>
    <w:rsid w:val="004A6810"/>
    <w:rsid w:val="004A6B4B"/>
    <w:rsid w:val="004A6BA4"/>
    <w:rsid w:val="004A6D45"/>
    <w:rsid w:val="004A6E1F"/>
    <w:rsid w:val="004A6E5A"/>
    <w:rsid w:val="004A704A"/>
    <w:rsid w:val="004A7069"/>
    <w:rsid w:val="004A70B2"/>
    <w:rsid w:val="004A7247"/>
    <w:rsid w:val="004A7248"/>
    <w:rsid w:val="004A7289"/>
    <w:rsid w:val="004A72FF"/>
    <w:rsid w:val="004A737B"/>
    <w:rsid w:val="004A74A2"/>
    <w:rsid w:val="004A7550"/>
    <w:rsid w:val="004A7808"/>
    <w:rsid w:val="004A7961"/>
    <w:rsid w:val="004A7C64"/>
    <w:rsid w:val="004A7E08"/>
    <w:rsid w:val="004B002E"/>
    <w:rsid w:val="004B0393"/>
    <w:rsid w:val="004B07B6"/>
    <w:rsid w:val="004B0939"/>
    <w:rsid w:val="004B0AA0"/>
    <w:rsid w:val="004B0D7F"/>
    <w:rsid w:val="004B0EEE"/>
    <w:rsid w:val="004B10C1"/>
    <w:rsid w:val="004B1258"/>
    <w:rsid w:val="004B12E0"/>
    <w:rsid w:val="004B17D8"/>
    <w:rsid w:val="004B188D"/>
    <w:rsid w:val="004B1895"/>
    <w:rsid w:val="004B1AA4"/>
    <w:rsid w:val="004B1C0B"/>
    <w:rsid w:val="004B1D6A"/>
    <w:rsid w:val="004B1E78"/>
    <w:rsid w:val="004B22B6"/>
    <w:rsid w:val="004B2415"/>
    <w:rsid w:val="004B2461"/>
    <w:rsid w:val="004B2570"/>
    <w:rsid w:val="004B2733"/>
    <w:rsid w:val="004B2880"/>
    <w:rsid w:val="004B289A"/>
    <w:rsid w:val="004B2BA1"/>
    <w:rsid w:val="004B2C43"/>
    <w:rsid w:val="004B2D2E"/>
    <w:rsid w:val="004B2E97"/>
    <w:rsid w:val="004B301F"/>
    <w:rsid w:val="004B3023"/>
    <w:rsid w:val="004B304E"/>
    <w:rsid w:val="004B305C"/>
    <w:rsid w:val="004B3232"/>
    <w:rsid w:val="004B3376"/>
    <w:rsid w:val="004B362A"/>
    <w:rsid w:val="004B3A31"/>
    <w:rsid w:val="004B3A63"/>
    <w:rsid w:val="004B3B0E"/>
    <w:rsid w:val="004B3BD3"/>
    <w:rsid w:val="004B3CBB"/>
    <w:rsid w:val="004B3DD0"/>
    <w:rsid w:val="004B3DD6"/>
    <w:rsid w:val="004B3F16"/>
    <w:rsid w:val="004B3F81"/>
    <w:rsid w:val="004B4040"/>
    <w:rsid w:val="004B430F"/>
    <w:rsid w:val="004B44F0"/>
    <w:rsid w:val="004B4995"/>
    <w:rsid w:val="004B4B7C"/>
    <w:rsid w:val="004B4C04"/>
    <w:rsid w:val="004B4CFA"/>
    <w:rsid w:val="004B4E1A"/>
    <w:rsid w:val="004B4E27"/>
    <w:rsid w:val="004B503F"/>
    <w:rsid w:val="004B51BC"/>
    <w:rsid w:val="004B53C4"/>
    <w:rsid w:val="004B584C"/>
    <w:rsid w:val="004B58C3"/>
    <w:rsid w:val="004B5AD7"/>
    <w:rsid w:val="004B5F51"/>
    <w:rsid w:val="004B6278"/>
    <w:rsid w:val="004B6327"/>
    <w:rsid w:val="004B6430"/>
    <w:rsid w:val="004B68D3"/>
    <w:rsid w:val="004B68F4"/>
    <w:rsid w:val="004B6F1E"/>
    <w:rsid w:val="004B708E"/>
    <w:rsid w:val="004B7249"/>
    <w:rsid w:val="004B7348"/>
    <w:rsid w:val="004B75B6"/>
    <w:rsid w:val="004B76E2"/>
    <w:rsid w:val="004B7E85"/>
    <w:rsid w:val="004B7EC8"/>
    <w:rsid w:val="004C001D"/>
    <w:rsid w:val="004C0340"/>
    <w:rsid w:val="004C03B2"/>
    <w:rsid w:val="004C04A3"/>
    <w:rsid w:val="004C054E"/>
    <w:rsid w:val="004C09FC"/>
    <w:rsid w:val="004C0B5F"/>
    <w:rsid w:val="004C0E8E"/>
    <w:rsid w:val="004C101F"/>
    <w:rsid w:val="004C18C6"/>
    <w:rsid w:val="004C18EC"/>
    <w:rsid w:val="004C19AF"/>
    <w:rsid w:val="004C1AA0"/>
    <w:rsid w:val="004C1B0D"/>
    <w:rsid w:val="004C1B54"/>
    <w:rsid w:val="004C1BCF"/>
    <w:rsid w:val="004C1D5B"/>
    <w:rsid w:val="004C1DB8"/>
    <w:rsid w:val="004C2129"/>
    <w:rsid w:val="004C2227"/>
    <w:rsid w:val="004C2241"/>
    <w:rsid w:val="004C22BD"/>
    <w:rsid w:val="004C230B"/>
    <w:rsid w:val="004C234A"/>
    <w:rsid w:val="004C2436"/>
    <w:rsid w:val="004C24A5"/>
    <w:rsid w:val="004C2563"/>
    <w:rsid w:val="004C2702"/>
    <w:rsid w:val="004C28A3"/>
    <w:rsid w:val="004C2B99"/>
    <w:rsid w:val="004C2D40"/>
    <w:rsid w:val="004C2D52"/>
    <w:rsid w:val="004C33A5"/>
    <w:rsid w:val="004C33D2"/>
    <w:rsid w:val="004C360E"/>
    <w:rsid w:val="004C36A5"/>
    <w:rsid w:val="004C3800"/>
    <w:rsid w:val="004C382D"/>
    <w:rsid w:val="004C3866"/>
    <w:rsid w:val="004C395B"/>
    <w:rsid w:val="004C399B"/>
    <w:rsid w:val="004C3A6E"/>
    <w:rsid w:val="004C3B18"/>
    <w:rsid w:val="004C3FCB"/>
    <w:rsid w:val="004C4440"/>
    <w:rsid w:val="004C46DE"/>
    <w:rsid w:val="004C4768"/>
    <w:rsid w:val="004C480B"/>
    <w:rsid w:val="004C4A21"/>
    <w:rsid w:val="004C4D2E"/>
    <w:rsid w:val="004C4D53"/>
    <w:rsid w:val="004C5018"/>
    <w:rsid w:val="004C527C"/>
    <w:rsid w:val="004C537B"/>
    <w:rsid w:val="004C5A50"/>
    <w:rsid w:val="004C5AF4"/>
    <w:rsid w:val="004C5C3B"/>
    <w:rsid w:val="004C5CF1"/>
    <w:rsid w:val="004C5CF7"/>
    <w:rsid w:val="004C6085"/>
    <w:rsid w:val="004C62DB"/>
    <w:rsid w:val="004C67D9"/>
    <w:rsid w:val="004C68AD"/>
    <w:rsid w:val="004C69A9"/>
    <w:rsid w:val="004C6B0E"/>
    <w:rsid w:val="004C6C07"/>
    <w:rsid w:val="004C6DF3"/>
    <w:rsid w:val="004C6E03"/>
    <w:rsid w:val="004C71D9"/>
    <w:rsid w:val="004C71F8"/>
    <w:rsid w:val="004C796E"/>
    <w:rsid w:val="004C7A2D"/>
    <w:rsid w:val="004C7B19"/>
    <w:rsid w:val="004C7CFD"/>
    <w:rsid w:val="004C7F76"/>
    <w:rsid w:val="004D0039"/>
    <w:rsid w:val="004D00DF"/>
    <w:rsid w:val="004D0472"/>
    <w:rsid w:val="004D07EC"/>
    <w:rsid w:val="004D0847"/>
    <w:rsid w:val="004D0850"/>
    <w:rsid w:val="004D0AF9"/>
    <w:rsid w:val="004D0B94"/>
    <w:rsid w:val="004D0BD0"/>
    <w:rsid w:val="004D0C1A"/>
    <w:rsid w:val="004D0D4A"/>
    <w:rsid w:val="004D0E77"/>
    <w:rsid w:val="004D0F66"/>
    <w:rsid w:val="004D1061"/>
    <w:rsid w:val="004D12EF"/>
    <w:rsid w:val="004D12F5"/>
    <w:rsid w:val="004D13EE"/>
    <w:rsid w:val="004D1505"/>
    <w:rsid w:val="004D1590"/>
    <w:rsid w:val="004D16ED"/>
    <w:rsid w:val="004D18FF"/>
    <w:rsid w:val="004D191B"/>
    <w:rsid w:val="004D1BCB"/>
    <w:rsid w:val="004D1C40"/>
    <w:rsid w:val="004D1C84"/>
    <w:rsid w:val="004D1F5B"/>
    <w:rsid w:val="004D2171"/>
    <w:rsid w:val="004D24E9"/>
    <w:rsid w:val="004D254B"/>
    <w:rsid w:val="004D265B"/>
    <w:rsid w:val="004D26E0"/>
    <w:rsid w:val="004D289D"/>
    <w:rsid w:val="004D294D"/>
    <w:rsid w:val="004D2BE1"/>
    <w:rsid w:val="004D2BF8"/>
    <w:rsid w:val="004D319F"/>
    <w:rsid w:val="004D324A"/>
    <w:rsid w:val="004D3455"/>
    <w:rsid w:val="004D3986"/>
    <w:rsid w:val="004D39D7"/>
    <w:rsid w:val="004D3BDF"/>
    <w:rsid w:val="004D3C82"/>
    <w:rsid w:val="004D3DF7"/>
    <w:rsid w:val="004D3F91"/>
    <w:rsid w:val="004D429F"/>
    <w:rsid w:val="004D44A5"/>
    <w:rsid w:val="004D4772"/>
    <w:rsid w:val="004D497F"/>
    <w:rsid w:val="004D49C3"/>
    <w:rsid w:val="004D4A91"/>
    <w:rsid w:val="004D4ADE"/>
    <w:rsid w:val="004D4B39"/>
    <w:rsid w:val="004D4EA8"/>
    <w:rsid w:val="004D4FAD"/>
    <w:rsid w:val="004D5218"/>
    <w:rsid w:val="004D5449"/>
    <w:rsid w:val="004D54A8"/>
    <w:rsid w:val="004D57F1"/>
    <w:rsid w:val="004D5B39"/>
    <w:rsid w:val="004D5B52"/>
    <w:rsid w:val="004D6001"/>
    <w:rsid w:val="004D61D6"/>
    <w:rsid w:val="004D6228"/>
    <w:rsid w:val="004D62EC"/>
    <w:rsid w:val="004D6469"/>
    <w:rsid w:val="004D64B1"/>
    <w:rsid w:val="004D64FF"/>
    <w:rsid w:val="004D66A9"/>
    <w:rsid w:val="004D6772"/>
    <w:rsid w:val="004D683F"/>
    <w:rsid w:val="004D6FC8"/>
    <w:rsid w:val="004D7169"/>
    <w:rsid w:val="004D73AE"/>
    <w:rsid w:val="004D7543"/>
    <w:rsid w:val="004D764C"/>
    <w:rsid w:val="004D77E0"/>
    <w:rsid w:val="004D781E"/>
    <w:rsid w:val="004D7890"/>
    <w:rsid w:val="004D7C32"/>
    <w:rsid w:val="004D7FEF"/>
    <w:rsid w:val="004D7FF9"/>
    <w:rsid w:val="004E017D"/>
    <w:rsid w:val="004E020E"/>
    <w:rsid w:val="004E0346"/>
    <w:rsid w:val="004E038C"/>
    <w:rsid w:val="004E0390"/>
    <w:rsid w:val="004E05CD"/>
    <w:rsid w:val="004E06BA"/>
    <w:rsid w:val="004E0ABF"/>
    <w:rsid w:val="004E166F"/>
    <w:rsid w:val="004E242D"/>
    <w:rsid w:val="004E2447"/>
    <w:rsid w:val="004E25C4"/>
    <w:rsid w:val="004E2C30"/>
    <w:rsid w:val="004E2CD1"/>
    <w:rsid w:val="004E2DA7"/>
    <w:rsid w:val="004E2F12"/>
    <w:rsid w:val="004E2F62"/>
    <w:rsid w:val="004E2FBC"/>
    <w:rsid w:val="004E3238"/>
    <w:rsid w:val="004E325F"/>
    <w:rsid w:val="004E333F"/>
    <w:rsid w:val="004E3437"/>
    <w:rsid w:val="004E38A1"/>
    <w:rsid w:val="004E3B94"/>
    <w:rsid w:val="004E3C7A"/>
    <w:rsid w:val="004E3E0D"/>
    <w:rsid w:val="004E3E90"/>
    <w:rsid w:val="004E3EFF"/>
    <w:rsid w:val="004E4000"/>
    <w:rsid w:val="004E400D"/>
    <w:rsid w:val="004E42EA"/>
    <w:rsid w:val="004E432E"/>
    <w:rsid w:val="004E4A17"/>
    <w:rsid w:val="004E4B32"/>
    <w:rsid w:val="004E4D31"/>
    <w:rsid w:val="004E4DFF"/>
    <w:rsid w:val="004E544E"/>
    <w:rsid w:val="004E56AB"/>
    <w:rsid w:val="004E5733"/>
    <w:rsid w:val="004E5741"/>
    <w:rsid w:val="004E577B"/>
    <w:rsid w:val="004E5961"/>
    <w:rsid w:val="004E5C1B"/>
    <w:rsid w:val="004E5CC0"/>
    <w:rsid w:val="004E5E57"/>
    <w:rsid w:val="004E5EC7"/>
    <w:rsid w:val="004E61A3"/>
    <w:rsid w:val="004E61C9"/>
    <w:rsid w:val="004E620A"/>
    <w:rsid w:val="004E6335"/>
    <w:rsid w:val="004E6343"/>
    <w:rsid w:val="004E63D7"/>
    <w:rsid w:val="004E6751"/>
    <w:rsid w:val="004E691C"/>
    <w:rsid w:val="004E6981"/>
    <w:rsid w:val="004E69AF"/>
    <w:rsid w:val="004E69C3"/>
    <w:rsid w:val="004E69F4"/>
    <w:rsid w:val="004E6C9F"/>
    <w:rsid w:val="004E6CE0"/>
    <w:rsid w:val="004E6F06"/>
    <w:rsid w:val="004E706A"/>
    <w:rsid w:val="004E70E9"/>
    <w:rsid w:val="004E71FE"/>
    <w:rsid w:val="004E721C"/>
    <w:rsid w:val="004E749C"/>
    <w:rsid w:val="004E74B3"/>
    <w:rsid w:val="004E797F"/>
    <w:rsid w:val="004E7AD2"/>
    <w:rsid w:val="004E7BA3"/>
    <w:rsid w:val="004E7C36"/>
    <w:rsid w:val="004E7CCB"/>
    <w:rsid w:val="004E7D59"/>
    <w:rsid w:val="004E7EA0"/>
    <w:rsid w:val="004F00C5"/>
    <w:rsid w:val="004F0201"/>
    <w:rsid w:val="004F022A"/>
    <w:rsid w:val="004F0686"/>
    <w:rsid w:val="004F0AFC"/>
    <w:rsid w:val="004F0C86"/>
    <w:rsid w:val="004F1027"/>
    <w:rsid w:val="004F1154"/>
    <w:rsid w:val="004F11C2"/>
    <w:rsid w:val="004F1219"/>
    <w:rsid w:val="004F1245"/>
    <w:rsid w:val="004F1514"/>
    <w:rsid w:val="004F17C9"/>
    <w:rsid w:val="004F180D"/>
    <w:rsid w:val="004F18D9"/>
    <w:rsid w:val="004F193A"/>
    <w:rsid w:val="004F19BE"/>
    <w:rsid w:val="004F2357"/>
    <w:rsid w:val="004F296E"/>
    <w:rsid w:val="004F2DD5"/>
    <w:rsid w:val="004F3119"/>
    <w:rsid w:val="004F321A"/>
    <w:rsid w:val="004F35AB"/>
    <w:rsid w:val="004F3657"/>
    <w:rsid w:val="004F37E5"/>
    <w:rsid w:val="004F3881"/>
    <w:rsid w:val="004F38EA"/>
    <w:rsid w:val="004F38FF"/>
    <w:rsid w:val="004F3A36"/>
    <w:rsid w:val="004F3AB8"/>
    <w:rsid w:val="004F3ADC"/>
    <w:rsid w:val="004F3B0D"/>
    <w:rsid w:val="004F4004"/>
    <w:rsid w:val="004F4139"/>
    <w:rsid w:val="004F419E"/>
    <w:rsid w:val="004F425A"/>
    <w:rsid w:val="004F442B"/>
    <w:rsid w:val="004F4650"/>
    <w:rsid w:val="004F4749"/>
    <w:rsid w:val="004F485F"/>
    <w:rsid w:val="004F490C"/>
    <w:rsid w:val="004F4B2B"/>
    <w:rsid w:val="004F4C18"/>
    <w:rsid w:val="004F504C"/>
    <w:rsid w:val="004F510A"/>
    <w:rsid w:val="004F53BE"/>
    <w:rsid w:val="004F562F"/>
    <w:rsid w:val="004F5B2B"/>
    <w:rsid w:val="004F5C33"/>
    <w:rsid w:val="004F5C54"/>
    <w:rsid w:val="004F5CC4"/>
    <w:rsid w:val="004F5FDA"/>
    <w:rsid w:val="004F616F"/>
    <w:rsid w:val="004F62BB"/>
    <w:rsid w:val="004F66B9"/>
    <w:rsid w:val="004F681C"/>
    <w:rsid w:val="004F689C"/>
    <w:rsid w:val="004F68FD"/>
    <w:rsid w:val="004F69D4"/>
    <w:rsid w:val="004F6B2D"/>
    <w:rsid w:val="004F6BDC"/>
    <w:rsid w:val="004F700D"/>
    <w:rsid w:val="004F7185"/>
    <w:rsid w:val="004F7247"/>
    <w:rsid w:val="004F72CE"/>
    <w:rsid w:val="004F759B"/>
    <w:rsid w:val="004F7621"/>
    <w:rsid w:val="004F7755"/>
    <w:rsid w:val="004F778C"/>
    <w:rsid w:val="004F7ACE"/>
    <w:rsid w:val="004F7BF0"/>
    <w:rsid w:val="004F7CE7"/>
    <w:rsid w:val="004F7DF5"/>
    <w:rsid w:val="004F7E6E"/>
    <w:rsid w:val="0050016D"/>
    <w:rsid w:val="005001B1"/>
    <w:rsid w:val="005001F9"/>
    <w:rsid w:val="0050041C"/>
    <w:rsid w:val="0050057C"/>
    <w:rsid w:val="00500584"/>
    <w:rsid w:val="005006BD"/>
    <w:rsid w:val="005009AA"/>
    <w:rsid w:val="00500C2C"/>
    <w:rsid w:val="00500C40"/>
    <w:rsid w:val="00500D2E"/>
    <w:rsid w:val="00500D84"/>
    <w:rsid w:val="00500DE5"/>
    <w:rsid w:val="00500FD1"/>
    <w:rsid w:val="00501009"/>
    <w:rsid w:val="00501017"/>
    <w:rsid w:val="00501071"/>
    <w:rsid w:val="005014F1"/>
    <w:rsid w:val="005017AC"/>
    <w:rsid w:val="00501E3E"/>
    <w:rsid w:val="00502027"/>
    <w:rsid w:val="00502140"/>
    <w:rsid w:val="00502237"/>
    <w:rsid w:val="00502410"/>
    <w:rsid w:val="005026EB"/>
    <w:rsid w:val="00502B66"/>
    <w:rsid w:val="00502B8C"/>
    <w:rsid w:val="00502CF7"/>
    <w:rsid w:val="00502DF1"/>
    <w:rsid w:val="00503146"/>
    <w:rsid w:val="005031AB"/>
    <w:rsid w:val="00503440"/>
    <w:rsid w:val="0050372D"/>
    <w:rsid w:val="00503841"/>
    <w:rsid w:val="00503B2D"/>
    <w:rsid w:val="00503BE6"/>
    <w:rsid w:val="00503CF8"/>
    <w:rsid w:val="00503DA1"/>
    <w:rsid w:val="005041EB"/>
    <w:rsid w:val="0050423B"/>
    <w:rsid w:val="00504613"/>
    <w:rsid w:val="0050461A"/>
    <w:rsid w:val="00504BF1"/>
    <w:rsid w:val="00504C48"/>
    <w:rsid w:val="00504E4E"/>
    <w:rsid w:val="00504EFA"/>
    <w:rsid w:val="00504F13"/>
    <w:rsid w:val="0050501F"/>
    <w:rsid w:val="00505183"/>
    <w:rsid w:val="00505287"/>
    <w:rsid w:val="0050542A"/>
    <w:rsid w:val="00505438"/>
    <w:rsid w:val="0050543E"/>
    <w:rsid w:val="00505661"/>
    <w:rsid w:val="0050576C"/>
    <w:rsid w:val="00505904"/>
    <w:rsid w:val="00505D7C"/>
    <w:rsid w:val="00505FBA"/>
    <w:rsid w:val="005061A8"/>
    <w:rsid w:val="00506401"/>
    <w:rsid w:val="0050669D"/>
    <w:rsid w:val="005067B9"/>
    <w:rsid w:val="00506A84"/>
    <w:rsid w:val="00506AD7"/>
    <w:rsid w:val="00506D0F"/>
    <w:rsid w:val="0050708E"/>
    <w:rsid w:val="005070EB"/>
    <w:rsid w:val="0050731D"/>
    <w:rsid w:val="00507524"/>
    <w:rsid w:val="00507527"/>
    <w:rsid w:val="005076FF"/>
    <w:rsid w:val="00507961"/>
    <w:rsid w:val="0050799E"/>
    <w:rsid w:val="00507A7A"/>
    <w:rsid w:val="00507E8A"/>
    <w:rsid w:val="00510316"/>
    <w:rsid w:val="005105B0"/>
    <w:rsid w:val="005106B3"/>
    <w:rsid w:val="0051072B"/>
    <w:rsid w:val="0051073C"/>
    <w:rsid w:val="005107B4"/>
    <w:rsid w:val="005107E9"/>
    <w:rsid w:val="0051092F"/>
    <w:rsid w:val="005109BA"/>
    <w:rsid w:val="005109FD"/>
    <w:rsid w:val="00510A63"/>
    <w:rsid w:val="00510BD5"/>
    <w:rsid w:val="00510F22"/>
    <w:rsid w:val="0051123C"/>
    <w:rsid w:val="00511398"/>
    <w:rsid w:val="005113C7"/>
    <w:rsid w:val="00511794"/>
    <w:rsid w:val="0051199D"/>
    <w:rsid w:val="00511A74"/>
    <w:rsid w:val="00511A9D"/>
    <w:rsid w:val="00511AD2"/>
    <w:rsid w:val="00511BD3"/>
    <w:rsid w:val="00511BF9"/>
    <w:rsid w:val="00511E6E"/>
    <w:rsid w:val="00511EB3"/>
    <w:rsid w:val="005120FD"/>
    <w:rsid w:val="00512183"/>
    <w:rsid w:val="00512300"/>
    <w:rsid w:val="0051255A"/>
    <w:rsid w:val="005125D8"/>
    <w:rsid w:val="005127EC"/>
    <w:rsid w:val="0051288C"/>
    <w:rsid w:val="00512985"/>
    <w:rsid w:val="005129F7"/>
    <w:rsid w:val="00512C81"/>
    <w:rsid w:val="00512EFC"/>
    <w:rsid w:val="00512F6E"/>
    <w:rsid w:val="0051301F"/>
    <w:rsid w:val="00513187"/>
    <w:rsid w:val="0051367A"/>
    <w:rsid w:val="005136BC"/>
    <w:rsid w:val="005137FC"/>
    <w:rsid w:val="00513978"/>
    <w:rsid w:val="005139E0"/>
    <w:rsid w:val="00513AF9"/>
    <w:rsid w:val="00513B81"/>
    <w:rsid w:val="00513D61"/>
    <w:rsid w:val="00513DFA"/>
    <w:rsid w:val="00513EE2"/>
    <w:rsid w:val="00514005"/>
    <w:rsid w:val="00514050"/>
    <w:rsid w:val="00514063"/>
    <w:rsid w:val="005140B3"/>
    <w:rsid w:val="00514458"/>
    <w:rsid w:val="00514529"/>
    <w:rsid w:val="005147BB"/>
    <w:rsid w:val="0051481C"/>
    <w:rsid w:val="0051483E"/>
    <w:rsid w:val="00514B65"/>
    <w:rsid w:val="00514D3D"/>
    <w:rsid w:val="00514EE1"/>
    <w:rsid w:val="0051515C"/>
    <w:rsid w:val="00515192"/>
    <w:rsid w:val="0051535D"/>
    <w:rsid w:val="005156B2"/>
    <w:rsid w:val="005156E5"/>
    <w:rsid w:val="00515743"/>
    <w:rsid w:val="00515942"/>
    <w:rsid w:val="00515B09"/>
    <w:rsid w:val="005160ED"/>
    <w:rsid w:val="005161FD"/>
    <w:rsid w:val="0051628E"/>
    <w:rsid w:val="00516922"/>
    <w:rsid w:val="005169F9"/>
    <w:rsid w:val="00517014"/>
    <w:rsid w:val="00517827"/>
    <w:rsid w:val="00517980"/>
    <w:rsid w:val="00517CEA"/>
    <w:rsid w:val="005200F5"/>
    <w:rsid w:val="0052055A"/>
    <w:rsid w:val="0052056D"/>
    <w:rsid w:val="005206E4"/>
    <w:rsid w:val="00520703"/>
    <w:rsid w:val="005207D9"/>
    <w:rsid w:val="00520932"/>
    <w:rsid w:val="00520937"/>
    <w:rsid w:val="0052099E"/>
    <w:rsid w:val="00520AB7"/>
    <w:rsid w:val="00520B54"/>
    <w:rsid w:val="00520E3F"/>
    <w:rsid w:val="00520F44"/>
    <w:rsid w:val="00520FB2"/>
    <w:rsid w:val="00521164"/>
    <w:rsid w:val="005212F7"/>
    <w:rsid w:val="0052145F"/>
    <w:rsid w:val="00521527"/>
    <w:rsid w:val="005217A8"/>
    <w:rsid w:val="005217EF"/>
    <w:rsid w:val="00521824"/>
    <w:rsid w:val="00521908"/>
    <w:rsid w:val="0052194F"/>
    <w:rsid w:val="00521967"/>
    <w:rsid w:val="00521982"/>
    <w:rsid w:val="00521A33"/>
    <w:rsid w:val="00521B72"/>
    <w:rsid w:val="00521C98"/>
    <w:rsid w:val="00521D5A"/>
    <w:rsid w:val="00521DC1"/>
    <w:rsid w:val="00521E82"/>
    <w:rsid w:val="0052210C"/>
    <w:rsid w:val="005221C2"/>
    <w:rsid w:val="0052254F"/>
    <w:rsid w:val="00522ACA"/>
    <w:rsid w:val="00522D9D"/>
    <w:rsid w:val="00522FFC"/>
    <w:rsid w:val="00523017"/>
    <w:rsid w:val="005232E1"/>
    <w:rsid w:val="005232E5"/>
    <w:rsid w:val="005236E1"/>
    <w:rsid w:val="00523767"/>
    <w:rsid w:val="005239FF"/>
    <w:rsid w:val="00523AAA"/>
    <w:rsid w:val="00523B4A"/>
    <w:rsid w:val="00523B6D"/>
    <w:rsid w:val="00523DC8"/>
    <w:rsid w:val="00523E1F"/>
    <w:rsid w:val="005240C9"/>
    <w:rsid w:val="005242A5"/>
    <w:rsid w:val="00524435"/>
    <w:rsid w:val="005246C7"/>
    <w:rsid w:val="0052476F"/>
    <w:rsid w:val="00524925"/>
    <w:rsid w:val="00524964"/>
    <w:rsid w:val="00524AC2"/>
    <w:rsid w:val="005251AF"/>
    <w:rsid w:val="00525924"/>
    <w:rsid w:val="0052598A"/>
    <w:rsid w:val="005259F5"/>
    <w:rsid w:val="00525B3C"/>
    <w:rsid w:val="00525C0F"/>
    <w:rsid w:val="00526126"/>
    <w:rsid w:val="005261F6"/>
    <w:rsid w:val="005262C2"/>
    <w:rsid w:val="00526444"/>
    <w:rsid w:val="00526528"/>
    <w:rsid w:val="00526592"/>
    <w:rsid w:val="005265F7"/>
    <w:rsid w:val="005267D1"/>
    <w:rsid w:val="00526925"/>
    <w:rsid w:val="00526BCB"/>
    <w:rsid w:val="00526CA8"/>
    <w:rsid w:val="00526F45"/>
    <w:rsid w:val="00526F9D"/>
    <w:rsid w:val="00527614"/>
    <w:rsid w:val="005276A0"/>
    <w:rsid w:val="005278B6"/>
    <w:rsid w:val="00527A6C"/>
    <w:rsid w:val="00527AA6"/>
    <w:rsid w:val="00527B47"/>
    <w:rsid w:val="00527BC0"/>
    <w:rsid w:val="00527D2D"/>
    <w:rsid w:val="00527D31"/>
    <w:rsid w:val="00527EAC"/>
    <w:rsid w:val="00530293"/>
    <w:rsid w:val="00530310"/>
    <w:rsid w:val="00530313"/>
    <w:rsid w:val="0053043B"/>
    <w:rsid w:val="00530456"/>
    <w:rsid w:val="00530516"/>
    <w:rsid w:val="00530880"/>
    <w:rsid w:val="00530BC8"/>
    <w:rsid w:val="00530D84"/>
    <w:rsid w:val="00530EEB"/>
    <w:rsid w:val="005312C3"/>
    <w:rsid w:val="005317B1"/>
    <w:rsid w:val="0053198F"/>
    <w:rsid w:val="00531B58"/>
    <w:rsid w:val="00531C34"/>
    <w:rsid w:val="00531C3B"/>
    <w:rsid w:val="00531C9A"/>
    <w:rsid w:val="00532020"/>
    <w:rsid w:val="005320D1"/>
    <w:rsid w:val="00532105"/>
    <w:rsid w:val="005328AC"/>
    <w:rsid w:val="00532969"/>
    <w:rsid w:val="00532A46"/>
    <w:rsid w:val="00532A5F"/>
    <w:rsid w:val="00532AAA"/>
    <w:rsid w:val="00532DCE"/>
    <w:rsid w:val="005331D9"/>
    <w:rsid w:val="00533326"/>
    <w:rsid w:val="00533424"/>
    <w:rsid w:val="00533466"/>
    <w:rsid w:val="005334A5"/>
    <w:rsid w:val="00533709"/>
    <w:rsid w:val="00533C14"/>
    <w:rsid w:val="00533EE8"/>
    <w:rsid w:val="00534121"/>
    <w:rsid w:val="0053435B"/>
    <w:rsid w:val="005343F2"/>
    <w:rsid w:val="00534443"/>
    <w:rsid w:val="005347A7"/>
    <w:rsid w:val="005347B3"/>
    <w:rsid w:val="00534815"/>
    <w:rsid w:val="00534880"/>
    <w:rsid w:val="00534B1F"/>
    <w:rsid w:val="00534D2D"/>
    <w:rsid w:val="00534DA2"/>
    <w:rsid w:val="00534E14"/>
    <w:rsid w:val="00535365"/>
    <w:rsid w:val="005355B3"/>
    <w:rsid w:val="00535930"/>
    <w:rsid w:val="00535988"/>
    <w:rsid w:val="00535A07"/>
    <w:rsid w:val="00535CAA"/>
    <w:rsid w:val="00535CD3"/>
    <w:rsid w:val="00536327"/>
    <w:rsid w:val="00536542"/>
    <w:rsid w:val="00536DEE"/>
    <w:rsid w:val="00536EA4"/>
    <w:rsid w:val="00536F35"/>
    <w:rsid w:val="00536FC7"/>
    <w:rsid w:val="005372FB"/>
    <w:rsid w:val="0053731B"/>
    <w:rsid w:val="00537337"/>
    <w:rsid w:val="005373BC"/>
    <w:rsid w:val="00537649"/>
    <w:rsid w:val="00537826"/>
    <w:rsid w:val="0053787D"/>
    <w:rsid w:val="00537B89"/>
    <w:rsid w:val="00537D87"/>
    <w:rsid w:val="00537DB5"/>
    <w:rsid w:val="00537F1E"/>
    <w:rsid w:val="0054019B"/>
    <w:rsid w:val="005401E9"/>
    <w:rsid w:val="005402EB"/>
    <w:rsid w:val="005403D9"/>
    <w:rsid w:val="005405B6"/>
    <w:rsid w:val="005405C6"/>
    <w:rsid w:val="005405D0"/>
    <w:rsid w:val="00540736"/>
    <w:rsid w:val="005408B6"/>
    <w:rsid w:val="0054090D"/>
    <w:rsid w:val="005409AD"/>
    <w:rsid w:val="00540EC7"/>
    <w:rsid w:val="00540ED0"/>
    <w:rsid w:val="005412D1"/>
    <w:rsid w:val="005414EF"/>
    <w:rsid w:val="005415DA"/>
    <w:rsid w:val="0054189B"/>
    <w:rsid w:val="00541A81"/>
    <w:rsid w:val="00541C84"/>
    <w:rsid w:val="00541F49"/>
    <w:rsid w:val="00542117"/>
    <w:rsid w:val="00542137"/>
    <w:rsid w:val="00542394"/>
    <w:rsid w:val="005423B3"/>
    <w:rsid w:val="005425CA"/>
    <w:rsid w:val="0054266C"/>
    <w:rsid w:val="005426A0"/>
    <w:rsid w:val="0054271B"/>
    <w:rsid w:val="005428F1"/>
    <w:rsid w:val="00542DA7"/>
    <w:rsid w:val="00542DD9"/>
    <w:rsid w:val="00542F72"/>
    <w:rsid w:val="005431A7"/>
    <w:rsid w:val="0054331E"/>
    <w:rsid w:val="005434CF"/>
    <w:rsid w:val="00543AFA"/>
    <w:rsid w:val="00543C55"/>
    <w:rsid w:val="00543CFD"/>
    <w:rsid w:val="00543F18"/>
    <w:rsid w:val="0054441E"/>
    <w:rsid w:val="005444A8"/>
    <w:rsid w:val="0054452D"/>
    <w:rsid w:val="00544652"/>
    <w:rsid w:val="00544780"/>
    <w:rsid w:val="00544BB8"/>
    <w:rsid w:val="00544D9D"/>
    <w:rsid w:val="00544DD9"/>
    <w:rsid w:val="00544FB6"/>
    <w:rsid w:val="00545089"/>
    <w:rsid w:val="005452DC"/>
    <w:rsid w:val="00545303"/>
    <w:rsid w:val="00545451"/>
    <w:rsid w:val="00545507"/>
    <w:rsid w:val="00545B28"/>
    <w:rsid w:val="00545D07"/>
    <w:rsid w:val="00545D6C"/>
    <w:rsid w:val="00545D89"/>
    <w:rsid w:val="005461D9"/>
    <w:rsid w:val="0054637A"/>
    <w:rsid w:val="0054639C"/>
    <w:rsid w:val="00546473"/>
    <w:rsid w:val="005464A4"/>
    <w:rsid w:val="00546892"/>
    <w:rsid w:val="005469E6"/>
    <w:rsid w:val="00546CD4"/>
    <w:rsid w:val="00546D11"/>
    <w:rsid w:val="00546DED"/>
    <w:rsid w:val="00546E5C"/>
    <w:rsid w:val="00547057"/>
    <w:rsid w:val="005471D2"/>
    <w:rsid w:val="005471D8"/>
    <w:rsid w:val="005476AD"/>
    <w:rsid w:val="00547739"/>
    <w:rsid w:val="00547A12"/>
    <w:rsid w:val="00547AE3"/>
    <w:rsid w:val="00547C95"/>
    <w:rsid w:val="00547F11"/>
    <w:rsid w:val="00550219"/>
    <w:rsid w:val="0055041D"/>
    <w:rsid w:val="00550684"/>
    <w:rsid w:val="00550941"/>
    <w:rsid w:val="00550A14"/>
    <w:rsid w:val="00550B07"/>
    <w:rsid w:val="00550C84"/>
    <w:rsid w:val="00550CE6"/>
    <w:rsid w:val="00550D67"/>
    <w:rsid w:val="00550F02"/>
    <w:rsid w:val="00550F08"/>
    <w:rsid w:val="00550FC0"/>
    <w:rsid w:val="00551135"/>
    <w:rsid w:val="00551256"/>
    <w:rsid w:val="005512FC"/>
    <w:rsid w:val="0055173D"/>
    <w:rsid w:val="00551890"/>
    <w:rsid w:val="00551A7E"/>
    <w:rsid w:val="00551DF1"/>
    <w:rsid w:val="00551E05"/>
    <w:rsid w:val="005523AD"/>
    <w:rsid w:val="00552613"/>
    <w:rsid w:val="005526F3"/>
    <w:rsid w:val="005527F2"/>
    <w:rsid w:val="00552C7A"/>
    <w:rsid w:val="00552EBB"/>
    <w:rsid w:val="00552FB3"/>
    <w:rsid w:val="00553251"/>
    <w:rsid w:val="00553265"/>
    <w:rsid w:val="005532AE"/>
    <w:rsid w:val="00553330"/>
    <w:rsid w:val="0055357B"/>
    <w:rsid w:val="005535BF"/>
    <w:rsid w:val="00553659"/>
    <w:rsid w:val="00553677"/>
    <w:rsid w:val="00553777"/>
    <w:rsid w:val="00553817"/>
    <w:rsid w:val="0055387D"/>
    <w:rsid w:val="00553B25"/>
    <w:rsid w:val="00553BA5"/>
    <w:rsid w:val="00553CD9"/>
    <w:rsid w:val="00553F34"/>
    <w:rsid w:val="00553F64"/>
    <w:rsid w:val="0055418B"/>
    <w:rsid w:val="0055421C"/>
    <w:rsid w:val="00554367"/>
    <w:rsid w:val="00554380"/>
    <w:rsid w:val="00554493"/>
    <w:rsid w:val="0055451B"/>
    <w:rsid w:val="00554567"/>
    <w:rsid w:val="00554668"/>
    <w:rsid w:val="0055466C"/>
    <w:rsid w:val="00554793"/>
    <w:rsid w:val="005549D4"/>
    <w:rsid w:val="00554B67"/>
    <w:rsid w:val="00554C0D"/>
    <w:rsid w:val="00554FB9"/>
    <w:rsid w:val="00554FFD"/>
    <w:rsid w:val="0055502A"/>
    <w:rsid w:val="00555234"/>
    <w:rsid w:val="00555382"/>
    <w:rsid w:val="00555805"/>
    <w:rsid w:val="00555849"/>
    <w:rsid w:val="005559A1"/>
    <w:rsid w:val="00555A07"/>
    <w:rsid w:val="00555B79"/>
    <w:rsid w:val="00555D10"/>
    <w:rsid w:val="00555EFB"/>
    <w:rsid w:val="005561C0"/>
    <w:rsid w:val="00556568"/>
    <w:rsid w:val="00556582"/>
    <w:rsid w:val="0055695F"/>
    <w:rsid w:val="00556AA7"/>
    <w:rsid w:val="00556D14"/>
    <w:rsid w:val="00556FE1"/>
    <w:rsid w:val="00557688"/>
    <w:rsid w:val="00557ACC"/>
    <w:rsid w:val="00557D7E"/>
    <w:rsid w:val="00560042"/>
    <w:rsid w:val="00560180"/>
    <w:rsid w:val="005601EC"/>
    <w:rsid w:val="0056033C"/>
    <w:rsid w:val="005603AE"/>
    <w:rsid w:val="005604FE"/>
    <w:rsid w:val="00560505"/>
    <w:rsid w:val="0056050E"/>
    <w:rsid w:val="00560AFB"/>
    <w:rsid w:val="00560CBE"/>
    <w:rsid w:val="00560D29"/>
    <w:rsid w:val="00560E1F"/>
    <w:rsid w:val="00560EB4"/>
    <w:rsid w:val="005610B3"/>
    <w:rsid w:val="0056179C"/>
    <w:rsid w:val="005617EF"/>
    <w:rsid w:val="0056184A"/>
    <w:rsid w:val="00561856"/>
    <w:rsid w:val="00561BD5"/>
    <w:rsid w:val="00561D69"/>
    <w:rsid w:val="00561E9F"/>
    <w:rsid w:val="0056210F"/>
    <w:rsid w:val="005626BD"/>
    <w:rsid w:val="00562CA0"/>
    <w:rsid w:val="00562D45"/>
    <w:rsid w:val="00562DE4"/>
    <w:rsid w:val="00562EC0"/>
    <w:rsid w:val="00562F35"/>
    <w:rsid w:val="00563012"/>
    <w:rsid w:val="005632E5"/>
    <w:rsid w:val="0056330C"/>
    <w:rsid w:val="00563490"/>
    <w:rsid w:val="00563503"/>
    <w:rsid w:val="00563535"/>
    <w:rsid w:val="005636EB"/>
    <w:rsid w:val="005637B9"/>
    <w:rsid w:val="00563858"/>
    <w:rsid w:val="00563B06"/>
    <w:rsid w:val="00563C0B"/>
    <w:rsid w:val="00563CDD"/>
    <w:rsid w:val="00563F5A"/>
    <w:rsid w:val="00563FA3"/>
    <w:rsid w:val="0056426D"/>
    <w:rsid w:val="005642DA"/>
    <w:rsid w:val="005643A1"/>
    <w:rsid w:val="00564713"/>
    <w:rsid w:val="00564831"/>
    <w:rsid w:val="00564A9A"/>
    <w:rsid w:val="00564B85"/>
    <w:rsid w:val="0056538F"/>
    <w:rsid w:val="005653D8"/>
    <w:rsid w:val="0056597E"/>
    <w:rsid w:val="00566614"/>
    <w:rsid w:val="0056684C"/>
    <w:rsid w:val="0056689F"/>
    <w:rsid w:val="005668F9"/>
    <w:rsid w:val="005669EE"/>
    <w:rsid w:val="00566B3D"/>
    <w:rsid w:val="00566F04"/>
    <w:rsid w:val="0056705E"/>
    <w:rsid w:val="005672FA"/>
    <w:rsid w:val="00567591"/>
    <w:rsid w:val="005675D4"/>
    <w:rsid w:val="00567C4E"/>
    <w:rsid w:val="00567C70"/>
    <w:rsid w:val="00567F56"/>
    <w:rsid w:val="00570011"/>
    <w:rsid w:val="005702A7"/>
    <w:rsid w:val="00570303"/>
    <w:rsid w:val="0057038E"/>
    <w:rsid w:val="005707A8"/>
    <w:rsid w:val="005708CB"/>
    <w:rsid w:val="00570AE4"/>
    <w:rsid w:val="00570AFF"/>
    <w:rsid w:val="00570E79"/>
    <w:rsid w:val="00571005"/>
    <w:rsid w:val="0057152F"/>
    <w:rsid w:val="00571681"/>
    <w:rsid w:val="0057178C"/>
    <w:rsid w:val="00571BBF"/>
    <w:rsid w:val="00571E11"/>
    <w:rsid w:val="00571F6A"/>
    <w:rsid w:val="0057206D"/>
    <w:rsid w:val="005720F9"/>
    <w:rsid w:val="0057229E"/>
    <w:rsid w:val="00572416"/>
    <w:rsid w:val="00572440"/>
    <w:rsid w:val="00572736"/>
    <w:rsid w:val="005729C6"/>
    <w:rsid w:val="00572B1A"/>
    <w:rsid w:val="00572F7E"/>
    <w:rsid w:val="00573062"/>
    <w:rsid w:val="0057311C"/>
    <w:rsid w:val="00573236"/>
    <w:rsid w:val="0057356A"/>
    <w:rsid w:val="005735F7"/>
    <w:rsid w:val="00573869"/>
    <w:rsid w:val="0057397E"/>
    <w:rsid w:val="005739C5"/>
    <w:rsid w:val="00573B46"/>
    <w:rsid w:val="00573D21"/>
    <w:rsid w:val="00573F9B"/>
    <w:rsid w:val="0057459F"/>
    <w:rsid w:val="00574774"/>
    <w:rsid w:val="005748C7"/>
    <w:rsid w:val="0057496C"/>
    <w:rsid w:val="00574BBC"/>
    <w:rsid w:val="00574C6A"/>
    <w:rsid w:val="00574D0C"/>
    <w:rsid w:val="005750ED"/>
    <w:rsid w:val="0057525A"/>
    <w:rsid w:val="0057529B"/>
    <w:rsid w:val="00575313"/>
    <w:rsid w:val="00575831"/>
    <w:rsid w:val="0057590E"/>
    <w:rsid w:val="00575D34"/>
    <w:rsid w:val="00575EF1"/>
    <w:rsid w:val="0057636D"/>
    <w:rsid w:val="005764C1"/>
    <w:rsid w:val="005766A2"/>
    <w:rsid w:val="005767DD"/>
    <w:rsid w:val="00576F30"/>
    <w:rsid w:val="00577467"/>
    <w:rsid w:val="005774C8"/>
    <w:rsid w:val="00577513"/>
    <w:rsid w:val="00577524"/>
    <w:rsid w:val="00577758"/>
    <w:rsid w:val="0057776F"/>
    <w:rsid w:val="005777FF"/>
    <w:rsid w:val="00577982"/>
    <w:rsid w:val="00577CA0"/>
    <w:rsid w:val="00577CBB"/>
    <w:rsid w:val="00577DA4"/>
    <w:rsid w:val="00577DAF"/>
    <w:rsid w:val="005804E8"/>
    <w:rsid w:val="0058068E"/>
    <w:rsid w:val="0058080B"/>
    <w:rsid w:val="0058083A"/>
    <w:rsid w:val="005809AE"/>
    <w:rsid w:val="005809EC"/>
    <w:rsid w:val="00580A2D"/>
    <w:rsid w:val="00580A7A"/>
    <w:rsid w:val="00580B25"/>
    <w:rsid w:val="00580B3C"/>
    <w:rsid w:val="00580E5E"/>
    <w:rsid w:val="00580E93"/>
    <w:rsid w:val="00580FD1"/>
    <w:rsid w:val="005810D3"/>
    <w:rsid w:val="0058111E"/>
    <w:rsid w:val="00581576"/>
    <w:rsid w:val="0058166B"/>
    <w:rsid w:val="00581722"/>
    <w:rsid w:val="00581799"/>
    <w:rsid w:val="00581B20"/>
    <w:rsid w:val="00581CF3"/>
    <w:rsid w:val="00581F76"/>
    <w:rsid w:val="0058242F"/>
    <w:rsid w:val="00582570"/>
    <w:rsid w:val="0058299A"/>
    <w:rsid w:val="005829B6"/>
    <w:rsid w:val="00582BCD"/>
    <w:rsid w:val="00582D18"/>
    <w:rsid w:val="00582DBF"/>
    <w:rsid w:val="00582DCC"/>
    <w:rsid w:val="00582E18"/>
    <w:rsid w:val="00582E4C"/>
    <w:rsid w:val="00582F50"/>
    <w:rsid w:val="00583202"/>
    <w:rsid w:val="00583752"/>
    <w:rsid w:val="005838EA"/>
    <w:rsid w:val="005839C4"/>
    <w:rsid w:val="00583A8A"/>
    <w:rsid w:val="00583A9D"/>
    <w:rsid w:val="00583EE3"/>
    <w:rsid w:val="0058452B"/>
    <w:rsid w:val="00584586"/>
    <w:rsid w:val="00584AE9"/>
    <w:rsid w:val="00584BC0"/>
    <w:rsid w:val="00584E91"/>
    <w:rsid w:val="00584F0E"/>
    <w:rsid w:val="00584FB8"/>
    <w:rsid w:val="00585355"/>
    <w:rsid w:val="005853CB"/>
    <w:rsid w:val="005854DA"/>
    <w:rsid w:val="0058551B"/>
    <w:rsid w:val="005858B2"/>
    <w:rsid w:val="005859A5"/>
    <w:rsid w:val="00585A64"/>
    <w:rsid w:val="005860AE"/>
    <w:rsid w:val="00586226"/>
    <w:rsid w:val="005862ED"/>
    <w:rsid w:val="0058632F"/>
    <w:rsid w:val="00586446"/>
    <w:rsid w:val="0058654B"/>
    <w:rsid w:val="00586850"/>
    <w:rsid w:val="0058686F"/>
    <w:rsid w:val="0058698A"/>
    <w:rsid w:val="00586A5F"/>
    <w:rsid w:val="00586BF2"/>
    <w:rsid w:val="00586DE8"/>
    <w:rsid w:val="005870FD"/>
    <w:rsid w:val="0058714B"/>
    <w:rsid w:val="0058740D"/>
    <w:rsid w:val="005874EA"/>
    <w:rsid w:val="00587649"/>
    <w:rsid w:val="00587822"/>
    <w:rsid w:val="00587883"/>
    <w:rsid w:val="005878D2"/>
    <w:rsid w:val="00587961"/>
    <w:rsid w:val="00587BED"/>
    <w:rsid w:val="00587CA9"/>
    <w:rsid w:val="00587DEF"/>
    <w:rsid w:val="00587E37"/>
    <w:rsid w:val="00587E6F"/>
    <w:rsid w:val="00590119"/>
    <w:rsid w:val="0059084A"/>
    <w:rsid w:val="00590CD5"/>
    <w:rsid w:val="00590DCF"/>
    <w:rsid w:val="00590E69"/>
    <w:rsid w:val="00591055"/>
    <w:rsid w:val="005910F9"/>
    <w:rsid w:val="005912B7"/>
    <w:rsid w:val="005915D0"/>
    <w:rsid w:val="00591669"/>
    <w:rsid w:val="0059171C"/>
    <w:rsid w:val="00591A4D"/>
    <w:rsid w:val="00591C91"/>
    <w:rsid w:val="00591E81"/>
    <w:rsid w:val="00592049"/>
    <w:rsid w:val="00592288"/>
    <w:rsid w:val="005922D1"/>
    <w:rsid w:val="00592585"/>
    <w:rsid w:val="00592773"/>
    <w:rsid w:val="005928C6"/>
    <w:rsid w:val="00592B46"/>
    <w:rsid w:val="00592D3E"/>
    <w:rsid w:val="00592D67"/>
    <w:rsid w:val="00592DAB"/>
    <w:rsid w:val="00592E5E"/>
    <w:rsid w:val="00592ECA"/>
    <w:rsid w:val="00592F11"/>
    <w:rsid w:val="00592F90"/>
    <w:rsid w:val="00593062"/>
    <w:rsid w:val="005930AD"/>
    <w:rsid w:val="005930C2"/>
    <w:rsid w:val="00593442"/>
    <w:rsid w:val="00593583"/>
    <w:rsid w:val="005935BD"/>
    <w:rsid w:val="00593604"/>
    <w:rsid w:val="005936AE"/>
    <w:rsid w:val="00593F78"/>
    <w:rsid w:val="0059407F"/>
    <w:rsid w:val="00594362"/>
    <w:rsid w:val="005947F3"/>
    <w:rsid w:val="00594840"/>
    <w:rsid w:val="0059485D"/>
    <w:rsid w:val="00594907"/>
    <w:rsid w:val="00594C1A"/>
    <w:rsid w:val="00594DF9"/>
    <w:rsid w:val="00594F69"/>
    <w:rsid w:val="00595095"/>
    <w:rsid w:val="00595131"/>
    <w:rsid w:val="00595297"/>
    <w:rsid w:val="00595418"/>
    <w:rsid w:val="005956C9"/>
    <w:rsid w:val="00595889"/>
    <w:rsid w:val="00595A9B"/>
    <w:rsid w:val="00595A9F"/>
    <w:rsid w:val="00595BFD"/>
    <w:rsid w:val="00595DB7"/>
    <w:rsid w:val="00595E80"/>
    <w:rsid w:val="00595F2C"/>
    <w:rsid w:val="0059635A"/>
    <w:rsid w:val="00596429"/>
    <w:rsid w:val="0059642C"/>
    <w:rsid w:val="00596446"/>
    <w:rsid w:val="00596506"/>
    <w:rsid w:val="00596998"/>
    <w:rsid w:val="00596A6D"/>
    <w:rsid w:val="00596CDB"/>
    <w:rsid w:val="00596DDD"/>
    <w:rsid w:val="00596F1A"/>
    <w:rsid w:val="00596F7A"/>
    <w:rsid w:val="005971FE"/>
    <w:rsid w:val="0059726B"/>
    <w:rsid w:val="005972C9"/>
    <w:rsid w:val="005972D8"/>
    <w:rsid w:val="0059733A"/>
    <w:rsid w:val="00597597"/>
    <w:rsid w:val="00597AE9"/>
    <w:rsid w:val="00597C1B"/>
    <w:rsid w:val="005A0144"/>
    <w:rsid w:val="005A034D"/>
    <w:rsid w:val="005A040C"/>
    <w:rsid w:val="005A06EE"/>
    <w:rsid w:val="005A077E"/>
    <w:rsid w:val="005A07E7"/>
    <w:rsid w:val="005A08CA"/>
    <w:rsid w:val="005A0BDD"/>
    <w:rsid w:val="005A0CF2"/>
    <w:rsid w:val="005A0E73"/>
    <w:rsid w:val="005A0F90"/>
    <w:rsid w:val="005A0FD4"/>
    <w:rsid w:val="005A1220"/>
    <w:rsid w:val="005A17D3"/>
    <w:rsid w:val="005A1B48"/>
    <w:rsid w:val="005A1D91"/>
    <w:rsid w:val="005A1DFD"/>
    <w:rsid w:val="005A22C3"/>
    <w:rsid w:val="005A2955"/>
    <w:rsid w:val="005A2C1F"/>
    <w:rsid w:val="005A2E87"/>
    <w:rsid w:val="005A2FFE"/>
    <w:rsid w:val="005A3123"/>
    <w:rsid w:val="005A34FD"/>
    <w:rsid w:val="005A3852"/>
    <w:rsid w:val="005A3AA0"/>
    <w:rsid w:val="005A3B67"/>
    <w:rsid w:val="005A3BC0"/>
    <w:rsid w:val="005A3C63"/>
    <w:rsid w:val="005A4056"/>
    <w:rsid w:val="005A405C"/>
    <w:rsid w:val="005A4122"/>
    <w:rsid w:val="005A4373"/>
    <w:rsid w:val="005A45F0"/>
    <w:rsid w:val="005A478C"/>
    <w:rsid w:val="005A47A5"/>
    <w:rsid w:val="005A48C2"/>
    <w:rsid w:val="005A4CDA"/>
    <w:rsid w:val="005A4E18"/>
    <w:rsid w:val="005A4FC8"/>
    <w:rsid w:val="005A54E9"/>
    <w:rsid w:val="005A56A4"/>
    <w:rsid w:val="005A591D"/>
    <w:rsid w:val="005A5CE7"/>
    <w:rsid w:val="005A5D75"/>
    <w:rsid w:val="005A5EA5"/>
    <w:rsid w:val="005A5ECC"/>
    <w:rsid w:val="005A5F4D"/>
    <w:rsid w:val="005A6081"/>
    <w:rsid w:val="005A6760"/>
    <w:rsid w:val="005A6B32"/>
    <w:rsid w:val="005A6B50"/>
    <w:rsid w:val="005A6E00"/>
    <w:rsid w:val="005A7263"/>
    <w:rsid w:val="005A7396"/>
    <w:rsid w:val="005A74D4"/>
    <w:rsid w:val="005A76A9"/>
    <w:rsid w:val="005A7A2C"/>
    <w:rsid w:val="005A7B19"/>
    <w:rsid w:val="005A7FE8"/>
    <w:rsid w:val="005B0040"/>
    <w:rsid w:val="005B007A"/>
    <w:rsid w:val="005B011C"/>
    <w:rsid w:val="005B01D9"/>
    <w:rsid w:val="005B02DD"/>
    <w:rsid w:val="005B0418"/>
    <w:rsid w:val="005B0844"/>
    <w:rsid w:val="005B085F"/>
    <w:rsid w:val="005B09AC"/>
    <w:rsid w:val="005B0AB7"/>
    <w:rsid w:val="005B1002"/>
    <w:rsid w:val="005B1D5C"/>
    <w:rsid w:val="005B1DFD"/>
    <w:rsid w:val="005B1ECF"/>
    <w:rsid w:val="005B1F06"/>
    <w:rsid w:val="005B2962"/>
    <w:rsid w:val="005B2A96"/>
    <w:rsid w:val="005B2ACC"/>
    <w:rsid w:val="005B2BE5"/>
    <w:rsid w:val="005B2E22"/>
    <w:rsid w:val="005B2EF0"/>
    <w:rsid w:val="005B2F56"/>
    <w:rsid w:val="005B3057"/>
    <w:rsid w:val="005B30CE"/>
    <w:rsid w:val="005B32FB"/>
    <w:rsid w:val="005B3596"/>
    <w:rsid w:val="005B35F5"/>
    <w:rsid w:val="005B37DF"/>
    <w:rsid w:val="005B38A7"/>
    <w:rsid w:val="005B38E3"/>
    <w:rsid w:val="005B3A39"/>
    <w:rsid w:val="005B3A99"/>
    <w:rsid w:val="005B3AAE"/>
    <w:rsid w:val="005B3D9A"/>
    <w:rsid w:val="005B3E1C"/>
    <w:rsid w:val="005B3F6E"/>
    <w:rsid w:val="005B4071"/>
    <w:rsid w:val="005B40DF"/>
    <w:rsid w:val="005B434E"/>
    <w:rsid w:val="005B45E4"/>
    <w:rsid w:val="005B4976"/>
    <w:rsid w:val="005B497A"/>
    <w:rsid w:val="005B4B43"/>
    <w:rsid w:val="005B4C56"/>
    <w:rsid w:val="005B4F2C"/>
    <w:rsid w:val="005B4F50"/>
    <w:rsid w:val="005B4FBC"/>
    <w:rsid w:val="005B5027"/>
    <w:rsid w:val="005B558B"/>
    <w:rsid w:val="005B5999"/>
    <w:rsid w:val="005B5BAF"/>
    <w:rsid w:val="005B5D93"/>
    <w:rsid w:val="005B5F30"/>
    <w:rsid w:val="005B6103"/>
    <w:rsid w:val="005B6386"/>
    <w:rsid w:val="005B6398"/>
    <w:rsid w:val="005B685E"/>
    <w:rsid w:val="005B6C07"/>
    <w:rsid w:val="005B6CAE"/>
    <w:rsid w:val="005B6E65"/>
    <w:rsid w:val="005B7025"/>
    <w:rsid w:val="005B70FF"/>
    <w:rsid w:val="005B7103"/>
    <w:rsid w:val="005B7193"/>
    <w:rsid w:val="005B71EB"/>
    <w:rsid w:val="005B7355"/>
    <w:rsid w:val="005B7453"/>
    <w:rsid w:val="005B7956"/>
    <w:rsid w:val="005B79A4"/>
    <w:rsid w:val="005B79F4"/>
    <w:rsid w:val="005B7E0F"/>
    <w:rsid w:val="005B7E61"/>
    <w:rsid w:val="005B7F7C"/>
    <w:rsid w:val="005C0061"/>
    <w:rsid w:val="005C0237"/>
    <w:rsid w:val="005C05B9"/>
    <w:rsid w:val="005C07AF"/>
    <w:rsid w:val="005C0837"/>
    <w:rsid w:val="005C0A89"/>
    <w:rsid w:val="005C0B5B"/>
    <w:rsid w:val="005C0B99"/>
    <w:rsid w:val="005C0D35"/>
    <w:rsid w:val="005C0F67"/>
    <w:rsid w:val="005C0FC5"/>
    <w:rsid w:val="005C121A"/>
    <w:rsid w:val="005C1453"/>
    <w:rsid w:val="005C152D"/>
    <w:rsid w:val="005C1571"/>
    <w:rsid w:val="005C15C7"/>
    <w:rsid w:val="005C1683"/>
    <w:rsid w:val="005C180C"/>
    <w:rsid w:val="005C19E5"/>
    <w:rsid w:val="005C1AC9"/>
    <w:rsid w:val="005C1CAD"/>
    <w:rsid w:val="005C1D1C"/>
    <w:rsid w:val="005C1E92"/>
    <w:rsid w:val="005C1F67"/>
    <w:rsid w:val="005C1F8A"/>
    <w:rsid w:val="005C2177"/>
    <w:rsid w:val="005C2403"/>
    <w:rsid w:val="005C2535"/>
    <w:rsid w:val="005C28C0"/>
    <w:rsid w:val="005C2B0C"/>
    <w:rsid w:val="005C341C"/>
    <w:rsid w:val="005C347C"/>
    <w:rsid w:val="005C3527"/>
    <w:rsid w:val="005C353F"/>
    <w:rsid w:val="005C3553"/>
    <w:rsid w:val="005C36C4"/>
    <w:rsid w:val="005C39C7"/>
    <w:rsid w:val="005C39F3"/>
    <w:rsid w:val="005C3A89"/>
    <w:rsid w:val="005C3BC8"/>
    <w:rsid w:val="005C3CC9"/>
    <w:rsid w:val="005C3D65"/>
    <w:rsid w:val="005C3E1D"/>
    <w:rsid w:val="005C3E2A"/>
    <w:rsid w:val="005C3ED5"/>
    <w:rsid w:val="005C3FF8"/>
    <w:rsid w:val="005C4448"/>
    <w:rsid w:val="005C46CC"/>
    <w:rsid w:val="005C48E4"/>
    <w:rsid w:val="005C4946"/>
    <w:rsid w:val="005C4A79"/>
    <w:rsid w:val="005C4AEB"/>
    <w:rsid w:val="005C4BEC"/>
    <w:rsid w:val="005C4C4C"/>
    <w:rsid w:val="005C4D02"/>
    <w:rsid w:val="005C518A"/>
    <w:rsid w:val="005C534E"/>
    <w:rsid w:val="005C542E"/>
    <w:rsid w:val="005C5B23"/>
    <w:rsid w:val="005C5DFD"/>
    <w:rsid w:val="005C5E86"/>
    <w:rsid w:val="005C5F1B"/>
    <w:rsid w:val="005C623A"/>
    <w:rsid w:val="005C6313"/>
    <w:rsid w:val="005C637A"/>
    <w:rsid w:val="005C643F"/>
    <w:rsid w:val="005C65B5"/>
    <w:rsid w:val="005C6690"/>
    <w:rsid w:val="005C670D"/>
    <w:rsid w:val="005C6919"/>
    <w:rsid w:val="005C6962"/>
    <w:rsid w:val="005C6AD7"/>
    <w:rsid w:val="005C6CB9"/>
    <w:rsid w:val="005C6D0B"/>
    <w:rsid w:val="005C6F44"/>
    <w:rsid w:val="005C72A8"/>
    <w:rsid w:val="005C7956"/>
    <w:rsid w:val="005C7A27"/>
    <w:rsid w:val="005C7AE3"/>
    <w:rsid w:val="005C7CD4"/>
    <w:rsid w:val="005C7ECB"/>
    <w:rsid w:val="005C7F57"/>
    <w:rsid w:val="005D027C"/>
    <w:rsid w:val="005D027D"/>
    <w:rsid w:val="005D0374"/>
    <w:rsid w:val="005D03D7"/>
    <w:rsid w:val="005D04BF"/>
    <w:rsid w:val="005D0573"/>
    <w:rsid w:val="005D0856"/>
    <w:rsid w:val="005D08C5"/>
    <w:rsid w:val="005D09F7"/>
    <w:rsid w:val="005D0B20"/>
    <w:rsid w:val="005D0C84"/>
    <w:rsid w:val="005D10AE"/>
    <w:rsid w:val="005D1270"/>
    <w:rsid w:val="005D1328"/>
    <w:rsid w:val="005D1408"/>
    <w:rsid w:val="005D140E"/>
    <w:rsid w:val="005D1562"/>
    <w:rsid w:val="005D159A"/>
    <w:rsid w:val="005D17F8"/>
    <w:rsid w:val="005D1889"/>
    <w:rsid w:val="005D1916"/>
    <w:rsid w:val="005D19C2"/>
    <w:rsid w:val="005D2034"/>
    <w:rsid w:val="005D2068"/>
    <w:rsid w:val="005D214F"/>
    <w:rsid w:val="005D218A"/>
    <w:rsid w:val="005D2328"/>
    <w:rsid w:val="005D2365"/>
    <w:rsid w:val="005D27A4"/>
    <w:rsid w:val="005D2AD7"/>
    <w:rsid w:val="005D2C54"/>
    <w:rsid w:val="005D2E14"/>
    <w:rsid w:val="005D2F31"/>
    <w:rsid w:val="005D3138"/>
    <w:rsid w:val="005D3292"/>
    <w:rsid w:val="005D3346"/>
    <w:rsid w:val="005D33A7"/>
    <w:rsid w:val="005D39E1"/>
    <w:rsid w:val="005D3A13"/>
    <w:rsid w:val="005D3B31"/>
    <w:rsid w:val="005D3DFF"/>
    <w:rsid w:val="005D3ECC"/>
    <w:rsid w:val="005D3F82"/>
    <w:rsid w:val="005D4000"/>
    <w:rsid w:val="005D40ED"/>
    <w:rsid w:val="005D41F6"/>
    <w:rsid w:val="005D43D5"/>
    <w:rsid w:val="005D47F2"/>
    <w:rsid w:val="005D487D"/>
    <w:rsid w:val="005D48B7"/>
    <w:rsid w:val="005D4C8F"/>
    <w:rsid w:val="005D4C93"/>
    <w:rsid w:val="005D4D51"/>
    <w:rsid w:val="005D4DC4"/>
    <w:rsid w:val="005D4F0E"/>
    <w:rsid w:val="005D4FBC"/>
    <w:rsid w:val="005D524F"/>
    <w:rsid w:val="005D53FC"/>
    <w:rsid w:val="005D557A"/>
    <w:rsid w:val="005D55CC"/>
    <w:rsid w:val="005D5615"/>
    <w:rsid w:val="005D585E"/>
    <w:rsid w:val="005D5B8F"/>
    <w:rsid w:val="005D62AC"/>
    <w:rsid w:val="005D62C0"/>
    <w:rsid w:val="005D6374"/>
    <w:rsid w:val="005D63A6"/>
    <w:rsid w:val="005D63B8"/>
    <w:rsid w:val="005D65BF"/>
    <w:rsid w:val="005D65C5"/>
    <w:rsid w:val="005D7313"/>
    <w:rsid w:val="005D734B"/>
    <w:rsid w:val="005D7379"/>
    <w:rsid w:val="005D73BE"/>
    <w:rsid w:val="005D76E7"/>
    <w:rsid w:val="005D787E"/>
    <w:rsid w:val="005D793E"/>
    <w:rsid w:val="005D7991"/>
    <w:rsid w:val="005D7EC9"/>
    <w:rsid w:val="005D7FB0"/>
    <w:rsid w:val="005E0054"/>
    <w:rsid w:val="005E0345"/>
    <w:rsid w:val="005E03FB"/>
    <w:rsid w:val="005E04E4"/>
    <w:rsid w:val="005E05DE"/>
    <w:rsid w:val="005E05FF"/>
    <w:rsid w:val="005E0638"/>
    <w:rsid w:val="005E0C97"/>
    <w:rsid w:val="005E0E93"/>
    <w:rsid w:val="005E10D9"/>
    <w:rsid w:val="005E11FC"/>
    <w:rsid w:val="005E1252"/>
    <w:rsid w:val="005E1C71"/>
    <w:rsid w:val="005E1CE3"/>
    <w:rsid w:val="005E1D92"/>
    <w:rsid w:val="005E2023"/>
    <w:rsid w:val="005E2159"/>
    <w:rsid w:val="005E2208"/>
    <w:rsid w:val="005E236E"/>
    <w:rsid w:val="005E24C5"/>
    <w:rsid w:val="005E26A6"/>
    <w:rsid w:val="005E290E"/>
    <w:rsid w:val="005E2A34"/>
    <w:rsid w:val="005E2BBB"/>
    <w:rsid w:val="005E2E9E"/>
    <w:rsid w:val="005E30B6"/>
    <w:rsid w:val="005E3447"/>
    <w:rsid w:val="005E37A4"/>
    <w:rsid w:val="005E38CF"/>
    <w:rsid w:val="005E3A82"/>
    <w:rsid w:val="005E3B04"/>
    <w:rsid w:val="005E3D2F"/>
    <w:rsid w:val="005E3DC8"/>
    <w:rsid w:val="005E3EF1"/>
    <w:rsid w:val="005E4486"/>
    <w:rsid w:val="005E44AA"/>
    <w:rsid w:val="005E4554"/>
    <w:rsid w:val="005E45D7"/>
    <w:rsid w:val="005E47B4"/>
    <w:rsid w:val="005E49E5"/>
    <w:rsid w:val="005E4A39"/>
    <w:rsid w:val="005E4AC8"/>
    <w:rsid w:val="005E4D57"/>
    <w:rsid w:val="005E4E0E"/>
    <w:rsid w:val="005E4E9C"/>
    <w:rsid w:val="005E51A8"/>
    <w:rsid w:val="005E520B"/>
    <w:rsid w:val="005E5216"/>
    <w:rsid w:val="005E537F"/>
    <w:rsid w:val="005E53EC"/>
    <w:rsid w:val="005E5735"/>
    <w:rsid w:val="005E573F"/>
    <w:rsid w:val="005E5843"/>
    <w:rsid w:val="005E588D"/>
    <w:rsid w:val="005E5B49"/>
    <w:rsid w:val="005E5B82"/>
    <w:rsid w:val="005E5E9F"/>
    <w:rsid w:val="005E5F26"/>
    <w:rsid w:val="005E5FDE"/>
    <w:rsid w:val="005E60BD"/>
    <w:rsid w:val="005E60E3"/>
    <w:rsid w:val="005E6112"/>
    <w:rsid w:val="005E6141"/>
    <w:rsid w:val="005E631D"/>
    <w:rsid w:val="005E6828"/>
    <w:rsid w:val="005E68D9"/>
    <w:rsid w:val="005E692C"/>
    <w:rsid w:val="005E6A05"/>
    <w:rsid w:val="005E6C49"/>
    <w:rsid w:val="005E6E18"/>
    <w:rsid w:val="005E6FAD"/>
    <w:rsid w:val="005E70B5"/>
    <w:rsid w:val="005E7272"/>
    <w:rsid w:val="005E728E"/>
    <w:rsid w:val="005E73ED"/>
    <w:rsid w:val="005E74E2"/>
    <w:rsid w:val="005E74EB"/>
    <w:rsid w:val="005E76A0"/>
    <w:rsid w:val="005E79A7"/>
    <w:rsid w:val="005E7B15"/>
    <w:rsid w:val="005E7BFC"/>
    <w:rsid w:val="005E7E21"/>
    <w:rsid w:val="005E7EB6"/>
    <w:rsid w:val="005E7F3F"/>
    <w:rsid w:val="005F0352"/>
    <w:rsid w:val="005F0412"/>
    <w:rsid w:val="005F0517"/>
    <w:rsid w:val="005F066C"/>
    <w:rsid w:val="005F085E"/>
    <w:rsid w:val="005F09FA"/>
    <w:rsid w:val="005F0FA8"/>
    <w:rsid w:val="005F10A6"/>
    <w:rsid w:val="005F1197"/>
    <w:rsid w:val="005F14EE"/>
    <w:rsid w:val="005F1614"/>
    <w:rsid w:val="005F176A"/>
    <w:rsid w:val="005F17B7"/>
    <w:rsid w:val="005F1B38"/>
    <w:rsid w:val="005F1E7F"/>
    <w:rsid w:val="005F1F16"/>
    <w:rsid w:val="005F1FEF"/>
    <w:rsid w:val="005F21BB"/>
    <w:rsid w:val="005F2505"/>
    <w:rsid w:val="005F25ED"/>
    <w:rsid w:val="005F2AE6"/>
    <w:rsid w:val="005F3544"/>
    <w:rsid w:val="005F3584"/>
    <w:rsid w:val="005F38F8"/>
    <w:rsid w:val="005F3920"/>
    <w:rsid w:val="005F3A19"/>
    <w:rsid w:val="005F3EC1"/>
    <w:rsid w:val="005F4033"/>
    <w:rsid w:val="005F4372"/>
    <w:rsid w:val="005F463C"/>
    <w:rsid w:val="005F4697"/>
    <w:rsid w:val="005F4976"/>
    <w:rsid w:val="005F4A1C"/>
    <w:rsid w:val="005F4B6C"/>
    <w:rsid w:val="005F4C71"/>
    <w:rsid w:val="005F4D45"/>
    <w:rsid w:val="005F4E5E"/>
    <w:rsid w:val="005F4FC4"/>
    <w:rsid w:val="005F5444"/>
    <w:rsid w:val="005F5563"/>
    <w:rsid w:val="005F580B"/>
    <w:rsid w:val="005F58B2"/>
    <w:rsid w:val="005F5B83"/>
    <w:rsid w:val="005F5DDF"/>
    <w:rsid w:val="005F5F6F"/>
    <w:rsid w:val="005F614E"/>
    <w:rsid w:val="005F61A9"/>
    <w:rsid w:val="005F63C1"/>
    <w:rsid w:val="005F64BB"/>
    <w:rsid w:val="005F6520"/>
    <w:rsid w:val="005F66EE"/>
    <w:rsid w:val="005F67EC"/>
    <w:rsid w:val="005F6882"/>
    <w:rsid w:val="005F68CD"/>
    <w:rsid w:val="005F6AC9"/>
    <w:rsid w:val="005F6CD8"/>
    <w:rsid w:val="005F6FF7"/>
    <w:rsid w:val="005F747D"/>
    <w:rsid w:val="005F7608"/>
    <w:rsid w:val="005F76F4"/>
    <w:rsid w:val="005F78EE"/>
    <w:rsid w:val="005F79D3"/>
    <w:rsid w:val="005F7EA9"/>
    <w:rsid w:val="0060005A"/>
    <w:rsid w:val="006001F3"/>
    <w:rsid w:val="006002F6"/>
    <w:rsid w:val="00600365"/>
    <w:rsid w:val="0060049E"/>
    <w:rsid w:val="006004AD"/>
    <w:rsid w:val="006008A4"/>
    <w:rsid w:val="00600AD1"/>
    <w:rsid w:val="00600BF2"/>
    <w:rsid w:val="00600CB3"/>
    <w:rsid w:val="00600D51"/>
    <w:rsid w:val="00600E57"/>
    <w:rsid w:val="00600EBD"/>
    <w:rsid w:val="00601266"/>
    <w:rsid w:val="00601916"/>
    <w:rsid w:val="00601923"/>
    <w:rsid w:val="00601AFB"/>
    <w:rsid w:val="00601D3C"/>
    <w:rsid w:val="00601E22"/>
    <w:rsid w:val="00602120"/>
    <w:rsid w:val="0060220B"/>
    <w:rsid w:val="006024DB"/>
    <w:rsid w:val="00602661"/>
    <w:rsid w:val="00602A6A"/>
    <w:rsid w:val="00602A6C"/>
    <w:rsid w:val="00602D17"/>
    <w:rsid w:val="00602DC4"/>
    <w:rsid w:val="00602FD9"/>
    <w:rsid w:val="006037C5"/>
    <w:rsid w:val="006039FC"/>
    <w:rsid w:val="00603AB9"/>
    <w:rsid w:val="00603B40"/>
    <w:rsid w:val="00603BAD"/>
    <w:rsid w:val="00603C67"/>
    <w:rsid w:val="00603C78"/>
    <w:rsid w:val="00603C94"/>
    <w:rsid w:val="00603FE5"/>
    <w:rsid w:val="00603FF3"/>
    <w:rsid w:val="006040DD"/>
    <w:rsid w:val="0060413E"/>
    <w:rsid w:val="006041E5"/>
    <w:rsid w:val="00604334"/>
    <w:rsid w:val="00604358"/>
    <w:rsid w:val="006047EB"/>
    <w:rsid w:val="006049D9"/>
    <w:rsid w:val="00604A2B"/>
    <w:rsid w:val="00604B33"/>
    <w:rsid w:val="00604B9B"/>
    <w:rsid w:val="00604D5D"/>
    <w:rsid w:val="00605313"/>
    <w:rsid w:val="00605339"/>
    <w:rsid w:val="00605425"/>
    <w:rsid w:val="006058AB"/>
    <w:rsid w:val="006058AE"/>
    <w:rsid w:val="00605A32"/>
    <w:rsid w:val="00605A69"/>
    <w:rsid w:val="00605AD0"/>
    <w:rsid w:val="00605BC0"/>
    <w:rsid w:val="00605DCB"/>
    <w:rsid w:val="00605F45"/>
    <w:rsid w:val="00605F4D"/>
    <w:rsid w:val="00606114"/>
    <w:rsid w:val="00606329"/>
    <w:rsid w:val="00606558"/>
    <w:rsid w:val="006065CF"/>
    <w:rsid w:val="0060678D"/>
    <w:rsid w:val="00606B2F"/>
    <w:rsid w:val="00606BBE"/>
    <w:rsid w:val="00606D59"/>
    <w:rsid w:val="00606D7C"/>
    <w:rsid w:val="00606DC9"/>
    <w:rsid w:val="00606FBC"/>
    <w:rsid w:val="00607036"/>
    <w:rsid w:val="006070B4"/>
    <w:rsid w:val="0060734D"/>
    <w:rsid w:val="00607383"/>
    <w:rsid w:val="0060750D"/>
    <w:rsid w:val="0060752D"/>
    <w:rsid w:val="006078B4"/>
    <w:rsid w:val="006078EC"/>
    <w:rsid w:val="006079F8"/>
    <w:rsid w:val="00607B83"/>
    <w:rsid w:val="00607D55"/>
    <w:rsid w:val="00607D8A"/>
    <w:rsid w:val="00607E25"/>
    <w:rsid w:val="00607F0F"/>
    <w:rsid w:val="00607FDA"/>
    <w:rsid w:val="006101B7"/>
    <w:rsid w:val="0061023D"/>
    <w:rsid w:val="00610291"/>
    <w:rsid w:val="00610581"/>
    <w:rsid w:val="006105C1"/>
    <w:rsid w:val="006105C4"/>
    <w:rsid w:val="00610661"/>
    <w:rsid w:val="006106D8"/>
    <w:rsid w:val="006107A6"/>
    <w:rsid w:val="00610C0E"/>
    <w:rsid w:val="006110A6"/>
    <w:rsid w:val="00611123"/>
    <w:rsid w:val="006111D5"/>
    <w:rsid w:val="006114D8"/>
    <w:rsid w:val="00611651"/>
    <w:rsid w:val="00611BA5"/>
    <w:rsid w:val="00611BBC"/>
    <w:rsid w:val="00611F7F"/>
    <w:rsid w:val="006120F1"/>
    <w:rsid w:val="006122C6"/>
    <w:rsid w:val="006124B3"/>
    <w:rsid w:val="0061266B"/>
    <w:rsid w:val="00612801"/>
    <w:rsid w:val="006129DB"/>
    <w:rsid w:val="00612B0A"/>
    <w:rsid w:val="00613463"/>
    <w:rsid w:val="00613526"/>
    <w:rsid w:val="0061360C"/>
    <w:rsid w:val="006136B3"/>
    <w:rsid w:val="006137A4"/>
    <w:rsid w:val="0061383F"/>
    <w:rsid w:val="00613E5B"/>
    <w:rsid w:val="00613F3B"/>
    <w:rsid w:val="00613F75"/>
    <w:rsid w:val="006141AB"/>
    <w:rsid w:val="0061458D"/>
    <w:rsid w:val="0061494D"/>
    <w:rsid w:val="00614966"/>
    <w:rsid w:val="00614B5C"/>
    <w:rsid w:val="00614B7C"/>
    <w:rsid w:val="00614C7C"/>
    <w:rsid w:val="00614D1E"/>
    <w:rsid w:val="00614DE1"/>
    <w:rsid w:val="00614ED3"/>
    <w:rsid w:val="00614F8D"/>
    <w:rsid w:val="0061516F"/>
    <w:rsid w:val="006152D0"/>
    <w:rsid w:val="00615683"/>
    <w:rsid w:val="00615C1B"/>
    <w:rsid w:val="00615C2C"/>
    <w:rsid w:val="0061602D"/>
    <w:rsid w:val="006161A8"/>
    <w:rsid w:val="006161EB"/>
    <w:rsid w:val="006168D1"/>
    <w:rsid w:val="006168E2"/>
    <w:rsid w:val="006169FA"/>
    <w:rsid w:val="00616B39"/>
    <w:rsid w:val="00616B52"/>
    <w:rsid w:val="00616BAC"/>
    <w:rsid w:val="00616CE3"/>
    <w:rsid w:val="00616D84"/>
    <w:rsid w:val="00616EA1"/>
    <w:rsid w:val="006170CC"/>
    <w:rsid w:val="00617372"/>
    <w:rsid w:val="006174C2"/>
    <w:rsid w:val="00617569"/>
    <w:rsid w:val="00617673"/>
    <w:rsid w:val="00617682"/>
    <w:rsid w:val="006178FE"/>
    <w:rsid w:val="0061793B"/>
    <w:rsid w:val="00617A4B"/>
    <w:rsid w:val="00617C15"/>
    <w:rsid w:val="00617F4D"/>
    <w:rsid w:val="00617F5B"/>
    <w:rsid w:val="00620087"/>
    <w:rsid w:val="00620278"/>
    <w:rsid w:val="0062049E"/>
    <w:rsid w:val="006206BF"/>
    <w:rsid w:val="006209FE"/>
    <w:rsid w:val="00620A9B"/>
    <w:rsid w:val="00620D39"/>
    <w:rsid w:val="00620EAD"/>
    <w:rsid w:val="00620EB2"/>
    <w:rsid w:val="00620F0F"/>
    <w:rsid w:val="00620FE4"/>
    <w:rsid w:val="006214E5"/>
    <w:rsid w:val="00621766"/>
    <w:rsid w:val="00621926"/>
    <w:rsid w:val="00621ACB"/>
    <w:rsid w:val="00621D5F"/>
    <w:rsid w:val="00621E11"/>
    <w:rsid w:val="00621F75"/>
    <w:rsid w:val="00622096"/>
    <w:rsid w:val="0062209E"/>
    <w:rsid w:val="006221F9"/>
    <w:rsid w:val="006222BE"/>
    <w:rsid w:val="0062251B"/>
    <w:rsid w:val="00622594"/>
    <w:rsid w:val="0062263B"/>
    <w:rsid w:val="0062291F"/>
    <w:rsid w:val="006229CF"/>
    <w:rsid w:val="00622C94"/>
    <w:rsid w:val="00622D1F"/>
    <w:rsid w:val="00623073"/>
    <w:rsid w:val="00623509"/>
    <w:rsid w:val="006237AB"/>
    <w:rsid w:val="00623A2E"/>
    <w:rsid w:val="00623A96"/>
    <w:rsid w:val="00623CCD"/>
    <w:rsid w:val="00623DF1"/>
    <w:rsid w:val="00623F54"/>
    <w:rsid w:val="0062420C"/>
    <w:rsid w:val="0062423B"/>
    <w:rsid w:val="0062442E"/>
    <w:rsid w:val="00624970"/>
    <w:rsid w:val="006249B1"/>
    <w:rsid w:val="006249BD"/>
    <w:rsid w:val="00624B17"/>
    <w:rsid w:val="00624B41"/>
    <w:rsid w:val="00624E7A"/>
    <w:rsid w:val="006250AA"/>
    <w:rsid w:val="00625151"/>
    <w:rsid w:val="00625324"/>
    <w:rsid w:val="0062548A"/>
    <w:rsid w:val="00625622"/>
    <w:rsid w:val="00625832"/>
    <w:rsid w:val="00625A63"/>
    <w:rsid w:val="00625C12"/>
    <w:rsid w:val="00625C32"/>
    <w:rsid w:val="00625D78"/>
    <w:rsid w:val="006260EB"/>
    <w:rsid w:val="00626241"/>
    <w:rsid w:val="00626542"/>
    <w:rsid w:val="006266BD"/>
    <w:rsid w:val="006268FC"/>
    <w:rsid w:val="0062696D"/>
    <w:rsid w:val="00626B33"/>
    <w:rsid w:val="00626C9B"/>
    <w:rsid w:val="00626EAD"/>
    <w:rsid w:val="006271D2"/>
    <w:rsid w:val="00627214"/>
    <w:rsid w:val="006274AE"/>
    <w:rsid w:val="0062777F"/>
    <w:rsid w:val="006278EA"/>
    <w:rsid w:val="00627B0E"/>
    <w:rsid w:val="00627DA5"/>
    <w:rsid w:val="006302DA"/>
    <w:rsid w:val="006302ED"/>
    <w:rsid w:val="0063036B"/>
    <w:rsid w:val="006303B4"/>
    <w:rsid w:val="006303E8"/>
    <w:rsid w:val="0063042B"/>
    <w:rsid w:val="00630992"/>
    <w:rsid w:val="00630A9D"/>
    <w:rsid w:val="00630C12"/>
    <w:rsid w:val="00631239"/>
    <w:rsid w:val="00631516"/>
    <w:rsid w:val="00631964"/>
    <w:rsid w:val="00631974"/>
    <w:rsid w:val="00631B6A"/>
    <w:rsid w:val="00631B71"/>
    <w:rsid w:val="00631B9B"/>
    <w:rsid w:val="00631BA9"/>
    <w:rsid w:val="00631C3D"/>
    <w:rsid w:val="00632114"/>
    <w:rsid w:val="0063212A"/>
    <w:rsid w:val="0063213B"/>
    <w:rsid w:val="006322D6"/>
    <w:rsid w:val="00632497"/>
    <w:rsid w:val="0063249D"/>
    <w:rsid w:val="00632577"/>
    <w:rsid w:val="00632851"/>
    <w:rsid w:val="006328D4"/>
    <w:rsid w:val="006329FF"/>
    <w:rsid w:val="00632EB8"/>
    <w:rsid w:val="00632FD6"/>
    <w:rsid w:val="00633687"/>
    <w:rsid w:val="00633797"/>
    <w:rsid w:val="00633956"/>
    <w:rsid w:val="0063403D"/>
    <w:rsid w:val="006340CC"/>
    <w:rsid w:val="0063489D"/>
    <w:rsid w:val="006349CA"/>
    <w:rsid w:val="00634AFC"/>
    <w:rsid w:val="00634C97"/>
    <w:rsid w:val="00634EB2"/>
    <w:rsid w:val="00634F51"/>
    <w:rsid w:val="00635064"/>
    <w:rsid w:val="00635072"/>
    <w:rsid w:val="0063517F"/>
    <w:rsid w:val="00635247"/>
    <w:rsid w:val="006355BB"/>
    <w:rsid w:val="006355EC"/>
    <w:rsid w:val="00635627"/>
    <w:rsid w:val="00635CC6"/>
    <w:rsid w:val="006367C0"/>
    <w:rsid w:val="0063687D"/>
    <w:rsid w:val="00636922"/>
    <w:rsid w:val="00636997"/>
    <w:rsid w:val="00637399"/>
    <w:rsid w:val="006373A3"/>
    <w:rsid w:val="00637B97"/>
    <w:rsid w:val="00637CEF"/>
    <w:rsid w:val="00637FDD"/>
    <w:rsid w:val="00637FED"/>
    <w:rsid w:val="0064012A"/>
    <w:rsid w:val="0064032C"/>
    <w:rsid w:val="00640367"/>
    <w:rsid w:val="00640465"/>
    <w:rsid w:val="006404E3"/>
    <w:rsid w:val="006405E7"/>
    <w:rsid w:val="00640606"/>
    <w:rsid w:val="00640C0F"/>
    <w:rsid w:val="00640ECE"/>
    <w:rsid w:val="006410BB"/>
    <w:rsid w:val="00641218"/>
    <w:rsid w:val="00641277"/>
    <w:rsid w:val="00641483"/>
    <w:rsid w:val="00641546"/>
    <w:rsid w:val="0064172D"/>
    <w:rsid w:val="00641A5D"/>
    <w:rsid w:val="00641B5A"/>
    <w:rsid w:val="00641BF0"/>
    <w:rsid w:val="00641D3A"/>
    <w:rsid w:val="00641D43"/>
    <w:rsid w:val="00641D4F"/>
    <w:rsid w:val="006422E3"/>
    <w:rsid w:val="00642597"/>
    <w:rsid w:val="006425E2"/>
    <w:rsid w:val="0064270D"/>
    <w:rsid w:val="00642A30"/>
    <w:rsid w:val="00642F69"/>
    <w:rsid w:val="00643296"/>
    <w:rsid w:val="0064338F"/>
    <w:rsid w:val="006434CE"/>
    <w:rsid w:val="006434D2"/>
    <w:rsid w:val="00643670"/>
    <w:rsid w:val="0064387F"/>
    <w:rsid w:val="00643957"/>
    <w:rsid w:val="00643C2A"/>
    <w:rsid w:val="00643CB6"/>
    <w:rsid w:val="00643D10"/>
    <w:rsid w:val="00643F56"/>
    <w:rsid w:val="006440D1"/>
    <w:rsid w:val="006440EC"/>
    <w:rsid w:val="006441C0"/>
    <w:rsid w:val="0064424F"/>
    <w:rsid w:val="0064432F"/>
    <w:rsid w:val="00644A61"/>
    <w:rsid w:val="00644A98"/>
    <w:rsid w:val="00644BCA"/>
    <w:rsid w:val="00644BD2"/>
    <w:rsid w:val="00644C68"/>
    <w:rsid w:val="00644F69"/>
    <w:rsid w:val="00644F7B"/>
    <w:rsid w:val="00645258"/>
    <w:rsid w:val="006452D5"/>
    <w:rsid w:val="006453B9"/>
    <w:rsid w:val="00645640"/>
    <w:rsid w:val="00645663"/>
    <w:rsid w:val="00645724"/>
    <w:rsid w:val="00645874"/>
    <w:rsid w:val="006459D3"/>
    <w:rsid w:val="00645ABA"/>
    <w:rsid w:val="00645B04"/>
    <w:rsid w:val="00645BA0"/>
    <w:rsid w:val="00645CBB"/>
    <w:rsid w:val="00645DD8"/>
    <w:rsid w:val="00646223"/>
    <w:rsid w:val="006465B6"/>
    <w:rsid w:val="00646989"/>
    <w:rsid w:val="006469A3"/>
    <w:rsid w:val="006469D7"/>
    <w:rsid w:val="00646A17"/>
    <w:rsid w:val="00646BF3"/>
    <w:rsid w:val="00646C62"/>
    <w:rsid w:val="00646DE0"/>
    <w:rsid w:val="0064709A"/>
    <w:rsid w:val="006470A9"/>
    <w:rsid w:val="006471CC"/>
    <w:rsid w:val="00647460"/>
    <w:rsid w:val="0064763B"/>
    <w:rsid w:val="00647827"/>
    <w:rsid w:val="00647886"/>
    <w:rsid w:val="00647ACF"/>
    <w:rsid w:val="00647BEE"/>
    <w:rsid w:val="00647CD3"/>
    <w:rsid w:val="00647DED"/>
    <w:rsid w:val="00647E91"/>
    <w:rsid w:val="00650214"/>
    <w:rsid w:val="006506C7"/>
    <w:rsid w:val="006508B0"/>
    <w:rsid w:val="0065090F"/>
    <w:rsid w:val="00650AEA"/>
    <w:rsid w:val="00650C2B"/>
    <w:rsid w:val="00650C7A"/>
    <w:rsid w:val="00650E32"/>
    <w:rsid w:val="00650E93"/>
    <w:rsid w:val="0065108D"/>
    <w:rsid w:val="006515FE"/>
    <w:rsid w:val="0065188D"/>
    <w:rsid w:val="006519B6"/>
    <w:rsid w:val="00651A5E"/>
    <w:rsid w:val="00651AEA"/>
    <w:rsid w:val="00651BF2"/>
    <w:rsid w:val="00651EA3"/>
    <w:rsid w:val="00651FD5"/>
    <w:rsid w:val="00652487"/>
    <w:rsid w:val="006525D7"/>
    <w:rsid w:val="006525F2"/>
    <w:rsid w:val="00652A57"/>
    <w:rsid w:val="00652CAD"/>
    <w:rsid w:val="00652CD4"/>
    <w:rsid w:val="00653108"/>
    <w:rsid w:val="006533A2"/>
    <w:rsid w:val="0065352E"/>
    <w:rsid w:val="006539B4"/>
    <w:rsid w:val="00653A0C"/>
    <w:rsid w:val="00653B9F"/>
    <w:rsid w:val="00653BC9"/>
    <w:rsid w:val="00653C02"/>
    <w:rsid w:val="00653C6D"/>
    <w:rsid w:val="00653FAC"/>
    <w:rsid w:val="006540A8"/>
    <w:rsid w:val="006540D8"/>
    <w:rsid w:val="006543CD"/>
    <w:rsid w:val="00654564"/>
    <w:rsid w:val="0065475A"/>
    <w:rsid w:val="0065494A"/>
    <w:rsid w:val="00654D09"/>
    <w:rsid w:val="00655028"/>
    <w:rsid w:val="006551A4"/>
    <w:rsid w:val="006551B1"/>
    <w:rsid w:val="006551F0"/>
    <w:rsid w:val="006554C6"/>
    <w:rsid w:val="006554E1"/>
    <w:rsid w:val="0065559A"/>
    <w:rsid w:val="006556BB"/>
    <w:rsid w:val="006556BF"/>
    <w:rsid w:val="006558E8"/>
    <w:rsid w:val="006559A7"/>
    <w:rsid w:val="006559CE"/>
    <w:rsid w:val="00655B72"/>
    <w:rsid w:val="00655C32"/>
    <w:rsid w:val="00655C42"/>
    <w:rsid w:val="00655F41"/>
    <w:rsid w:val="00655F4E"/>
    <w:rsid w:val="00655FF3"/>
    <w:rsid w:val="00656146"/>
    <w:rsid w:val="006562F1"/>
    <w:rsid w:val="00656362"/>
    <w:rsid w:val="006563B0"/>
    <w:rsid w:val="00656A79"/>
    <w:rsid w:val="0065737F"/>
    <w:rsid w:val="00657410"/>
    <w:rsid w:val="00657678"/>
    <w:rsid w:val="006576CC"/>
    <w:rsid w:val="0065780C"/>
    <w:rsid w:val="00657991"/>
    <w:rsid w:val="00657B29"/>
    <w:rsid w:val="00657CC8"/>
    <w:rsid w:val="00657FD8"/>
    <w:rsid w:val="00660183"/>
    <w:rsid w:val="006604F2"/>
    <w:rsid w:val="006606AF"/>
    <w:rsid w:val="00660865"/>
    <w:rsid w:val="00660869"/>
    <w:rsid w:val="006609F6"/>
    <w:rsid w:val="00660D54"/>
    <w:rsid w:val="00660DBE"/>
    <w:rsid w:val="0066101B"/>
    <w:rsid w:val="006612B0"/>
    <w:rsid w:val="00661434"/>
    <w:rsid w:val="0066179E"/>
    <w:rsid w:val="00661807"/>
    <w:rsid w:val="00661A0C"/>
    <w:rsid w:val="00661C1B"/>
    <w:rsid w:val="00661E88"/>
    <w:rsid w:val="00661FF9"/>
    <w:rsid w:val="0066210F"/>
    <w:rsid w:val="006621A9"/>
    <w:rsid w:val="006621FB"/>
    <w:rsid w:val="00662584"/>
    <w:rsid w:val="00662628"/>
    <w:rsid w:val="006626E3"/>
    <w:rsid w:val="00662A93"/>
    <w:rsid w:val="00662D1D"/>
    <w:rsid w:val="00662E2D"/>
    <w:rsid w:val="00663122"/>
    <w:rsid w:val="00663692"/>
    <w:rsid w:val="0066373B"/>
    <w:rsid w:val="00663873"/>
    <w:rsid w:val="00663AD5"/>
    <w:rsid w:val="00663B41"/>
    <w:rsid w:val="00663D4B"/>
    <w:rsid w:val="00663E89"/>
    <w:rsid w:val="006640DD"/>
    <w:rsid w:val="0066437F"/>
    <w:rsid w:val="006646EC"/>
    <w:rsid w:val="00664733"/>
    <w:rsid w:val="00664B0F"/>
    <w:rsid w:val="00664DB9"/>
    <w:rsid w:val="00664E08"/>
    <w:rsid w:val="00664E3E"/>
    <w:rsid w:val="00664F40"/>
    <w:rsid w:val="00664F59"/>
    <w:rsid w:val="00665427"/>
    <w:rsid w:val="00665480"/>
    <w:rsid w:val="006655A5"/>
    <w:rsid w:val="00665797"/>
    <w:rsid w:val="006659F7"/>
    <w:rsid w:val="00665B95"/>
    <w:rsid w:val="00665C9C"/>
    <w:rsid w:val="00665F2B"/>
    <w:rsid w:val="0066629F"/>
    <w:rsid w:val="006662A1"/>
    <w:rsid w:val="00666520"/>
    <w:rsid w:val="00666524"/>
    <w:rsid w:val="006666A9"/>
    <w:rsid w:val="006666F1"/>
    <w:rsid w:val="00666A6D"/>
    <w:rsid w:val="00666F16"/>
    <w:rsid w:val="0066714F"/>
    <w:rsid w:val="006671D0"/>
    <w:rsid w:val="0066736F"/>
    <w:rsid w:val="00667857"/>
    <w:rsid w:val="00667A38"/>
    <w:rsid w:val="00667E45"/>
    <w:rsid w:val="0067009A"/>
    <w:rsid w:val="006700E1"/>
    <w:rsid w:val="00670455"/>
    <w:rsid w:val="00670879"/>
    <w:rsid w:val="006709A3"/>
    <w:rsid w:val="00670A92"/>
    <w:rsid w:val="00670DD0"/>
    <w:rsid w:val="00670E5D"/>
    <w:rsid w:val="00670E77"/>
    <w:rsid w:val="00670FD5"/>
    <w:rsid w:val="0067107C"/>
    <w:rsid w:val="006710E9"/>
    <w:rsid w:val="00671152"/>
    <w:rsid w:val="00671215"/>
    <w:rsid w:val="00671380"/>
    <w:rsid w:val="006714DC"/>
    <w:rsid w:val="00671598"/>
    <w:rsid w:val="0067187C"/>
    <w:rsid w:val="00671ADA"/>
    <w:rsid w:val="00671C9E"/>
    <w:rsid w:val="00671D65"/>
    <w:rsid w:val="0067214D"/>
    <w:rsid w:val="006721EB"/>
    <w:rsid w:val="006723AF"/>
    <w:rsid w:val="00672658"/>
    <w:rsid w:val="0067288D"/>
    <w:rsid w:val="00672953"/>
    <w:rsid w:val="006729FF"/>
    <w:rsid w:val="00672DE7"/>
    <w:rsid w:val="00672EAC"/>
    <w:rsid w:val="00673361"/>
    <w:rsid w:val="0067341C"/>
    <w:rsid w:val="00673431"/>
    <w:rsid w:val="0067365C"/>
    <w:rsid w:val="0067369E"/>
    <w:rsid w:val="006736B2"/>
    <w:rsid w:val="00673966"/>
    <w:rsid w:val="00673D9C"/>
    <w:rsid w:val="00673DD1"/>
    <w:rsid w:val="00673E8E"/>
    <w:rsid w:val="00673F83"/>
    <w:rsid w:val="00674177"/>
    <w:rsid w:val="00674623"/>
    <w:rsid w:val="00674703"/>
    <w:rsid w:val="006749BA"/>
    <w:rsid w:val="00674A0F"/>
    <w:rsid w:val="00674A9E"/>
    <w:rsid w:val="00674AD2"/>
    <w:rsid w:val="00674BE1"/>
    <w:rsid w:val="0067535A"/>
    <w:rsid w:val="00675389"/>
    <w:rsid w:val="0067567D"/>
    <w:rsid w:val="00675798"/>
    <w:rsid w:val="00675807"/>
    <w:rsid w:val="00675AEB"/>
    <w:rsid w:val="00675B06"/>
    <w:rsid w:val="00675E45"/>
    <w:rsid w:val="00675EA4"/>
    <w:rsid w:val="00675ECA"/>
    <w:rsid w:val="00676070"/>
    <w:rsid w:val="00676175"/>
    <w:rsid w:val="00676499"/>
    <w:rsid w:val="0067663D"/>
    <w:rsid w:val="00676715"/>
    <w:rsid w:val="006767CC"/>
    <w:rsid w:val="00676839"/>
    <w:rsid w:val="00676843"/>
    <w:rsid w:val="00676845"/>
    <w:rsid w:val="00676900"/>
    <w:rsid w:val="00676B4E"/>
    <w:rsid w:val="00676BDD"/>
    <w:rsid w:val="00676EBB"/>
    <w:rsid w:val="006771EE"/>
    <w:rsid w:val="006773EF"/>
    <w:rsid w:val="006774A6"/>
    <w:rsid w:val="00677581"/>
    <w:rsid w:val="00677B27"/>
    <w:rsid w:val="00677B7B"/>
    <w:rsid w:val="00677F34"/>
    <w:rsid w:val="00677F81"/>
    <w:rsid w:val="0068018B"/>
    <w:rsid w:val="00680202"/>
    <w:rsid w:val="0068049E"/>
    <w:rsid w:val="00680620"/>
    <w:rsid w:val="00680753"/>
    <w:rsid w:val="0068076E"/>
    <w:rsid w:val="006807F8"/>
    <w:rsid w:val="00680B2D"/>
    <w:rsid w:val="00680BCF"/>
    <w:rsid w:val="00680D59"/>
    <w:rsid w:val="00681079"/>
    <w:rsid w:val="00681085"/>
    <w:rsid w:val="00681237"/>
    <w:rsid w:val="006813D5"/>
    <w:rsid w:val="006815BB"/>
    <w:rsid w:val="006818B1"/>
    <w:rsid w:val="0068197F"/>
    <w:rsid w:val="00681AE5"/>
    <w:rsid w:val="00681BA0"/>
    <w:rsid w:val="00681C51"/>
    <w:rsid w:val="00681D22"/>
    <w:rsid w:val="006828DB"/>
    <w:rsid w:val="00682941"/>
    <w:rsid w:val="00682961"/>
    <w:rsid w:val="00682B23"/>
    <w:rsid w:val="00682B47"/>
    <w:rsid w:val="00682CCA"/>
    <w:rsid w:val="00682DE9"/>
    <w:rsid w:val="00682F4E"/>
    <w:rsid w:val="00682F50"/>
    <w:rsid w:val="00683045"/>
    <w:rsid w:val="006830FB"/>
    <w:rsid w:val="00683314"/>
    <w:rsid w:val="00683E66"/>
    <w:rsid w:val="00683F70"/>
    <w:rsid w:val="00684168"/>
    <w:rsid w:val="006842DC"/>
    <w:rsid w:val="006843D4"/>
    <w:rsid w:val="00684400"/>
    <w:rsid w:val="006844C6"/>
    <w:rsid w:val="006845B2"/>
    <w:rsid w:val="0068470B"/>
    <w:rsid w:val="00684A99"/>
    <w:rsid w:val="00684B12"/>
    <w:rsid w:val="00684DDD"/>
    <w:rsid w:val="006850F3"/>
    <w:rsid w:val="00685117"/>
    <w:rsid w:val="006854A6"/>
    <w:rsid w:val="006855B7"/>
    <w:rsid w:val="006856F7"/>
    <w:rsid w:val="006857E5"/>
    <w:rsid w:val="00685C67"/>
    <w:rsid w:val="006860C2"/>
    <w:rsid w:val="0068619D"/>
    <w:rsid w:val="006867E8"/>
    <w:rsid w:val="00686852"/>
    <w:rsid w:val="00686AA0"/>
    <w:rsid w:val="00686C1C"/>
    <w:rsid w:val="00686E61"/>
    <w:rsid w:val="00686E92"/>
    <w:rsid w:val="00686ECD"/>
    <w:rsid w:val="00687011"/>
    <w:rsid w:val="00687290"/>
    <w:rsid w:val="006873EF"/>
    <w:rsid w:val="00687496"/>
    <w:rsid w:val="0068791E"/>
    <w:rsid w:val="006879EC"/>
    <w:rsid w:val="00687CDC"/>
    <w:rsid w:val="00687DB6"/>
    <w:rsid w:val="00687EF5"/>
    <w:rsid w:val="006900B3"/>
    <w:rsid w:val="00690635"/>
    <w:rsid w:val="006908DF"/>
    <w:rsid w:val="00690A68"/>
    <w:rsid w:val="00690B7E"/>
    <w:rsid w:val="00690F15"/>
    <w:rsid w:val="00691512"/>
    <w:rsid w:val="00691872"/>
    <w:rsid w:val="00691BBF"/>
    <w:rsid w:val="00691EFD"/>
    <w:rsid w:val="00691F22"/>
    <w:rsid w:val="00691FE8"/>
    <w:rsid w:val="006923E5"/>
    <w:rsid w:val="006923ED"/>
    <w:rsid w:val="0069281A"/>
    <w:rsid w:val="006928AC"/>
    <w:rsid w:val="00692C91"/>
    <w:rsid w:val="00692FCA"/>
    <w:rsid w:val="006933B5"/>
    <w:rsid w:val="0069368D"/>
    <w:rsid w:val="00693917"/>
    <w:rsid w:val="006939DD"/>
    <w:rsid w:val="00693ABB"/>
    <w:rsid w:val="00693AE2"/>
    <w:rsid w:val="00693E13"/>
    <w:rsid w:val="00693FD1"/>
    <w:rsid w:val="0069412C"/>
    <w:rsid w:val="006941C3"/>
    <w:rsid w:val="006943BC"/>
    <w:rsid w:val="0069444C"/>
    <w:rsid w:val="00694C73"/>
    <w:rsid w:val="00694F2C"/>
    <w:rsid w:val="006952C3"/>
    <w:rsid w:val="006953BC"/>
    <w:rsid w:val="006958C1"/>
    <w:rsid w:val="00695987"/>
    <w:rsid w:val="006959E9"/>
    <w:rsid w:val="00695D9C"/>
    <w:rsid w:val="00695DB3"/>
    <w:rsid w:val="00695E8E"/>
    <w:rsid w:val="006962FE"/>
    <w:rsid w:val="00696523"/>
    <w:rsid w:val="006965C8"/>
    <w:rsid w:val="0069661F"/>
    <w:rsid w:val="006966B4"/>
    <w:rsid w:val="00696874"/>
    <w:rsid w:val="006968D4"/>
    <w:rsid w:val="00696AD3"/>
    <w:rsid w:val="00696D9F"/>
    <w:rsid w:val="00696EAF"/>
    <w:rsid w:val="00696F66"/>
    <w:rsid w:val="00696FDF"/>
    <w:rsid w:val="00697071"/>
    <w:rsid w:val="00697213"/>
    <w:rsid w:val="00697575"/>
    <w:rsid w:val="00697915"/>
    <w:rsid w:val="00697A1D"/>
    <w:rsid w:val="00697B29"/>
    <w:rsid w:val="00697EE7"/>
    <w:rsid w:val="00697F0D"/>
    <w:rsid w:val="006A01E0"/>
    <w:rsid w:val="006A0386"/>
    <w:rsid w:val="006A07D4"/>
    <w:rsid w:val="006A087B"/>
    <w:rsid w:val="006A0936"/>
    <w:rsid w:val="006A0B47"/>
    <w:rsid w:val="006A0CA4"/>
    <w:rsid w:val="006A0E2F"/>
    <w:rsid w:val="006A1068"/>
    <w:rsid w:val="006A13B6"/>
    <w:rsid w:val="006A1439"/>
    <w:rsid w:val="006A17A3"/>
    <w:rsid w:val="006A1A34"/>
    <w:rsid w:val="006A1C70"/>
    <w:rsid w:val="006A20B3"/>
    <w:rsid w:val="006A2510"/>
    <w:rsid w:val="006A25D8"/>
    <w:rsid w:val="006A2711"/>
    <w:rsid w:val="006A27A1"/>
    <w:rsid w:val="006A2A22"/>
    <w:rsid w:val="006A2A5F"/>
    <w:rsid w:val="006A2A99"/>
    <w:rsid w:val="006A2CC3"/>
    <w:rsid w:val="006A2F61"/>
    <w:rsid w:val="006A302A"/>
    <w:rsid w:val="006A3059"/>
    <w:rsid w:val="006A331C"/>
    <w:rsid w:val="006A34F3"/>
    <w:rsid w:val="006A38B7"/>
    <w:rsid w:val="006A3924"/>
    <w:rsid w:val="006A3965"/>
    <w:rsid w:val="006A39FA"/>
    <w:rsid w:val="006A3AE6"/>
    <w:rsid w:val="006A3C07"/>
    <w:rsid w:val="006A3DA1"/>
    <w:rsid w:val="006A3DE2"/>
    <w:rsid w:val="006A3EC1"/>
    <w:rsid w:val="006A3F7D"/>
    <w:rsid w:val="006A41F5"/>
    <w:rsid w:val="006A441C"/>
    <w:rsid w:val="006A447E"/>
    <w:rsid w:val="006A4480"/>
    <w:rsid w:val="006A4511"/>
    <w:rsid w:val="006A494E"/>
    <w:rsid w:val="006A4B42"/>
    <w:rsid w:val="006A4DEE"/>
    <w:rsid w:val="006A4F7F"/>
    <w:rsid w:val="006A501F"/>
    <w:rsid w:val="006A511E"/>
    <w:rsid w:val="006A51E4"/>
    <w:rsid w:val="006A55AE"/>
    <w:rsid w:val="006A55CD"/>
    <w:rsid w:val="006A5A07"/>
    <w:rsid w:val="006A5BD6"/>
    <w:rsid w:val="006A60B5"/>
    <w:rsid w:val="006A614D"/>
    <w:rsid w:val="006A61DF"/>
    <w:rsid w:val="006A62E0"/>
    <w:rsid w:val="006A6544"/>
    <w:rsid w:val="006A6893"/>
    <w:rsid w:val="006A69AF"/>
    <w:rsid w:val="006A6B0A"/>
    <w:rsid w:val="006A74B2"/>
    <w:rsid w:val="006A777C"/>
    <w:rsid w:val="006A7931"/>
    <w:rsid w:val="006A79AC"/>
    <w:rsid w:val="006A7A87"/>
    <w:rsid w:val="006A7ACD"/>
    <w:rsid w:val="006A7E15"/>
    <w:rsid w:val="006A7E28"/>
    <w:rsid w:val="006A7F93"/>
    <w:rsid w:val="006A7FF3"/>
    <w:rsid w:val="006B0589"/>
    <w:rsid w:val="006B07CF"/>
    <w:rsid w:val="006B0BD3"/>
    <w:rsid w:val="006B0CD2"/>
    <w:rsid w:val="006B0E72"/>
    <w:rsid w:val="006B0EAA"/>
    <w:rsid w:val="006B0EB3"/>
    <w:rsid w:val="006B0EEB"/>
    <w:rsid w:val="006B10CE"/>
    <w:rsid w:val="006B111A"/>
    <w:rsid w:val="006B15D3"/>
    <w:rsid w:val="006B16C0"/>
    <w:rsid w:val="006B1A5C"/>
    <w:rsid w:val="006B1DF5"/>
    <w:rsid w:val="006B1EED"/>
    <w:rsid w:val="006B1FD4"/>
    <w:rsid w:val="006B2050"/>
    <w:rsid w:val="006B2165"/>
    <w:rsid w:val="006B236F"/>
    <w:rsid w:val="006B2504"/>
    <w:rsid w:val="006B2734"/>
    <w:rsid w:val="006B2951"/>
    <w:rsid w:val="006B2AC6"/>
    <w:rsid w:val="006B2CE2"/>
    <w:rsid w:val="006B2E70"/>
    <w:rsid w:val="006B2E97"/>
    <w:rsid w:val="006B2EFE"/>
    <w:rsid w:val="006B3206"/>
    <w:rsid w:val="006B3379"/>
    <w:rsid w:val="006B357A"/>
    <w:rsid w:val="006B3648"/>
    <w:rsid w:val="006B3C57"/>
    <w:rsid w:val="006B3CE4"/>
    <w:rsid w:val="006B3D12"/>
    <w:rsid w:val="006B3E08"/>
    <w:rsid w:val="006B3E1B"/>
    <w:rsid w:val="006B3F00"/>
    <w:rsid w:val="006B43B1"/>
    <w:rsid w:val="006B45CB"/>
    <w:rsid w:val="006B4648"/>
    <w:rsid w:val="006B4773"/>
    <w:rsid w:val="006B47A9"/>
    <w:rsid w:val="006B4883"/>
    <w:rsid w:val="006B4AE7"/>
    <w:rsid w:val="006B4F7F"/>
    <w:rsid w:val="006B4F81"/>
    <w:rsid w:val="006B529D"/>
    <w:rsid w:val="006B53A7"/>
    <w:rsid w:val="006B540E"/>
    <w:rsid w:val="006B54AA"/>
    <w:rsid w:val="006B5638"/>
    <w:rsid w:val="006B5748"/>
    <w:rsid w:val="006B5796"/>
    <w:rsid w:val="006B5857"/>
    <w:rsid w:val="006B5893"/>
    <w:rsid w:val="006B5956"/>
    <w:rsid w:val="006B59AC"/>
    <w:rsid w:val="006B5A5B"/>
    <w:rsid w:val="006B5CA2"/>
    <w:rsid w:val="006B5F2A"/>
    <w:rsid w:val="006B6023"/>
    <w:rsid w:val="006B604B"/>
    <w:rsid w:val="006B636A"/>
    <w:rsid w:val="006B63A2"/>
    <w:rsid w:val="006B63C4"/>
    <w:rsid w:val="006B675B"/>
    <w:rsid w:val="006B6830"/>
    <w:rsid w:val="006B68B6"/>
    <w:rsid w:val="006B6DAA"/>
    <w:rsid w:val="006B71F2"/>
    <w:rsid w:val="006B729E"/>
    <w:rsid w:val="006B72E7"/>
    <w:rsid w:val="006B7434"/>
    <w:rsid w:val="006B750A"/>
    <w:rsid w:val="006B7549"/>
    <w:rsid w:val="006B7712"/>
    <w:rsid w:val="006B7796"/>
    <w:rsid w:val="006B782C"/>
    <w:rsid w:val="006B7833"/>
    <w:rsid w:val="006B7BDA"/>
    <w:rsid w:val="006B7DA3"/>
    <w:rsid w:val="006B7E3F"/>
    <w:rsid w:val="006B7EDD"/>
    <w:rsid w:val="006C0221"/>
    <w:rsid w:val="006C03D3"/>
    <w:rsid w:val="006C04FD"/>
    <w:rsid w:val="006C070D"/>
    <w:rsid w:val="006C07A0"/>
    <w:rsid w:val="006C0CA7"/>
    <w:rsid w:val="006C0DF7"/>
    <w:rsid w:val="006C10A1"/>
    <w:rsid w:val="006C10A7"/>
    <w:rsid w:val="006C1240"/>
    <w:rsid w:val="006C129A"/>
    <w:rsid w:val="006C12B7"/>
    <w:rsid w:val="006C1356"/>
    <w:rsid w:val="006C1392"/>
    <w:rsid w:val="006C1523"/>
    <w:rsid w:val="006C1960"/>
    <w:rsid w:val="006C1963"/>
    <w:rsid w:val="006C1A38"/>
    <w:rsid w:val="006C1C8C"/>
    <w:rsid w:val="006C1DA1"/>
    <w:rsid w:val="006C206A"/>
    <w:rsid w:val="006C20C2"/>
    <w:rsid w:val="006C20D0"/>
    <w:rsid w:val="006C23C7"/>
    <w:rsid w:val="006C23ED"/>
    <w:rsid w:val="006C257B"/>
    <w:rsid w:val="006C2693"/>
    <w:rsid w:val="006C2846"/>
    <w:rsid w:val="006C29C4"/>
    <w:rsid w:val="006C2B80"/>
    <w:rsid w:val="006C2BD5"/>
    <w:rsid w:val="006C2E0E"/>
    <w:rsid w:val="006C2EFA"/>
    <w:rsid w:val="006C3058"/>
    <w:rsid w:val="006C313A"/>
    <w:rsid w:val="006C3201"/>
    <w:rsid w:val="006C320A"/>
    <w:rsid w:val="006C34BA"/>
    <w:rsid w:val="006C3563"/>
    <w:rsid w:val="006C3604"/>
    <w:rsid w:val="006C377F"/>
    <w:rsid w:val="006C3851"/>
    <w:rsid w:val="006C3B91"/>
    <w:rsid w:val="006C3CC9"/>
    <w:rsid w:val="006C3EF0"/>
    <w:rsid w:val="006C4735"/>
    <w:rsid w:val="006C483B"/>
    <w:rsid w:val="006C48AF"/>
    <w:rsid w:val="006C49F1"/>
    <w:rsid w:val="006C4A5F"/>
    <w:rsid w:val="006C4A95"/>
    <w:rsid w:val="006C4AC3"/>
    <w:rsid w:val="006C515F"/>
    <w:rsid w:val="006C51B3"/>
    <w:rsid w:val="006C52F9"/>
    <w:rsid w:val="006C535D"/>
    <w:rsid w:val="006C5816"/>
    <w:rsid w:val="006C5888"/>
    <w:rsid w:val="006C59AA"/>
    <w:rsid w:val="006C5CB3"/>
    <w:rsid w:val="006C5E28"/>
    <w:rsid w:val="006C6150"/>
    <w:rsid w:val="006C63EE"/>
    <w:rsid w:val="006C6541"/>
    <w:rsid w:val="006C655B"/>
    <w:rsid w:val="006C6799"/>
    <w:rsid w:val="006C68ED"/>
    <w:rsid w:val="006C6CF5"/>
    <w:rsid w:val="006C6E0F"/>
    <w:rsid w:val="006C7087"/>
    <w:rsid w:val="006C72C9"/>
    <w:rsid w:val="006C74C3"/>
    <w:rsid w:val="006C7544"/>
    <w:rsid w:val="006C7AAA"/>
    <w:rsid w:val="006C7AE7"/>
    <w:rsid w:val="006C7B5C"/>
    <w:rsid w:val="006C7CFA"/>
    <w:rsid w:val="006C7D39"/>
    <w:rsid w:val="006C7E28"/>
    <w:rsid w:val="006C7FB1"/>
    <w:rsid w:val="006D0030"/>
    <w:rsid w:val="006D00DD"/>
    <w:rsid w:val="006D03E6"/>
    <w:rsid w:val="006D04B3"/>
    <w:rsid w:val="006D0736"/>
    <w:rsid w:val="006D099E"/>
    <w:rsid w:val="006D0D00"/>
    <w:rsid w:val="006D0E88"/>
    <w:rsid w:val="006D0EA4"/>
    <w:rsid w:val="006D1149"/>
    <w:rsid w:val="006D138D"/>
    <w:rsid w:val="006D142D"/>
    <w:rsid w:val="006D17C6"/>
    <w:rsid w:val="006D1A96"/>
    <w:rsid w:val="006D1B79"/>
    <w:rsid w:val="006D1CB4"/>
    <w:rsid w:val="006D1F05"/>
    <w:rsid w:val="006D1F9E"/>
    <w:rsid w:val="006D1FA7"/>
    <w:rsid w:val="006D2099"/>
    <w:rsid w:val="006D2194"/>
    <w:rsid w:val="006D21B9"/>
    <w:rsid w:val="006D228F"/>
    <w:rsid w:val="006D2356"/>
    <w:rsid w:val="006D25E9"/>
    <w:rsid w:val="006D2754"/>
    <w:rsid w:val="006D288A"/>
    <w:rsid w:val="006D297C"/>
    <w:rsid w:val="006D2C44"/>
    <w:rsid w:val="006D2D27"/>
    <w:rsid w:val="006D2DDB"/>
    <w:rsid w:val="006D2EFD"/>
    <w:rsid w:val="006D2FAB"/>
    <w:rsid w:val="006D3024"/>
    <w:rsid w:val="006D3691"/>
    <w:rsid w:val="006D369C"/>
    <w:rsid w:val="006D36B6"/>
    <w:rsid w:val="006D3C98"/>
    <w:rsid w:val="006D3F55"/>
    <w:rsid w:val="006D3F62"/>
    <w:rsid w:val="006D419C"/>
    <w:rsid w:val="006D430D"/>
    <w:rsid w:val="006D45B1"/>
    <w:rsid w:val="006D476F"/>
    <w:rsid w:val="006D49C2"/>
    <w:rsid w:val="006D4C17"/>
    <w:rsid w:val="006D4D6E"/>
    <w:rsid w:val="006D4D7A"/>
    <w:rsid w:val="006D4DB1"/>
    <w:rsid w:val="006D4E74"/>
    <w:rsid w:val="006D5151"/>
    <w:rsid w:val="006D53C5"/>
    <w:rsid w:val="006D5680"/>
    <w:rsid w:val="006D57A5"/>
    <w:rsid w:val="006D5A3A"/>
    <w:rsid w:val="006D5FF3"/>
    <w:rsid w:val="006D60D9"/>
    <w:rsid w:val="006D63A4"/>
    <w:rsid w:val="006D63D0"/>
    <w:rsid w:val="006D649E"/>
    <w:rsid w:val="006D6B59"/>
    <w:rsid w:val="006D6C27"/>
    <w:rsid w:val="006D6C82"/>
    <w:rsid w:val="006D6CBA"/>
    <w:rsid w:val="006D6DED"/>
    <w:rsid w:val="006D6E48"/>
    <w:rsid w:val="006D6E81"/>
    <w:rsid w:val="006D6FA8"/>
    <w:rsid w:val="006D70B3"/>
    <w:rsid w:val="006D74A7"/>
    <w:rsid w:val="006D7885"/>
    <w:rsid w:val="006D7AB3"/>
    <w:rsid w:val="006D7DE9"/>
    <w:rsid w:val="006D7E21"/>
    <w:rsid w:val="006D7F1F"/>
    <w:rsid w:val="006E01A8"/>
    <w:rsid w:val="006E0202"/>
    <w:rsid w:val="006E021E"/>
    <w:rsid w:val="006E02ED"/>
    <w:rsid w:val="006E036E"/>
    <w:rsid w:val="006E0425"/>
    <w:rsid w:val="006E0507"/>
    <w:rsid w:val="006E0552"/>
    <w:rsid w:val="006E0B7D"/>
    <w:rsid w:val="006E0CF2"/>
    <w:rsid w:val="006E1097"/>
    <w:rsid w:val="006E1109"/>
    <w:rsid w:val="006E1212"/>
    <w:rsid w:val="006E1242"/>
    <w:rsid w:val="006E13F7"/>
    <w:rsid w:val="006E1442"/>
    <w:rsid w:val="006E14FC"/>
    <w:rsid w:val="006E16D1"/>
    <w:rsid w:val="006E16DF"/>
    <w:rsid w:val="006E189B"/>
    <w:rsid w:val="006E19D4"/>
    <w:rsid w:val="006E1A28"/>
    <w:rsid w:val="006E1A42"/>
    <w:rsid w:val="006E1B11"/>
    <w:rsid w:val="006E1EFB"/>
    <w:rsid w:val="006E1FA0"/>
    <w:rsid w:val="006E2040"/>
    <w:rsid w:val="006E2133"/>
    <w:rsid w:val="006E21CC"/>
    <w:rsid w:val="006E23AA"/>
    <w:rsid w:val="006E2712"/>
    <w:rsid w:val="006E2742"/>
    <w:rsid w:val="006E2892"/>
    <w:rsid w:val="006E2AC4"/>
    <w:rsid w:val="006E2B0E"/>
    <w:rsid w:val="006E2B90"/>
    <w:rsid w:val="006E2B9F"/>
    <w:rsid w:val="006E2BDD"/>
    <w:rsid w:val="006E300F"/>
    <w:rsid w:val="006E30D7"/>
    <w:rsid w:val="006E32D7"/>
    <w:rsid w:val="006E3413"/>
    <w:rsid w:val="006E3574"/>
    <w:rsid w:val="006E3591"/>
    <w:rsid w:val="006E35E8"/>
    <w:rsid w:val="006E36F7"/>
    <w:rsid w:val="006E3E6E"/>
    <w:rsid w:val="006E41C9"/>
    <w:rsid w:val="006E4472"/>
    <w:rsid w:val="006E480F"/>
    <w:rsid w:val="006E4B7E"/>
    <w:rsid w:val="006E4C02"/>
    <w:rsid w:val="006E4C05"/>
    <w:rsid w:val="006E4CD6"/>
    <w:rsid w:val="006E4DBC"/>
    <w:rsid w:val="006E4E9B"/>
    <w:rsid w:val="006E4F3A"/>
    <w:rsid w:val="006E5212"/>
    <w:rsid w:val="006E584A"/>
    <w:rsid w:val="006E5898"/>
    <w:rsid w:val="006E592A"/>
    <w:rsid w:val="006E5B22"/>
    <w:rsid w:val="006E5CD8"/>
    <w:rsid w:val="006E5E4E"/>
    <w:rsid w:val="006E5ED0"/>
    <w:rsid w:val="006E67A0"/>
    <w:rsid w:val="006E69F2"/>
    <w:rsid w:val="006E6AE7"/>
    <w:rsid w:val="006E6CB3"/>
    <w:rsid w:val="006E6FD2"/>
    <w:rsid w:val="006E7129"/>
    <w:rsid w:val="006E7214"/>
    <w:rsid w:val="006E7438"/>
    <w:rsid w:val="006E7490"/>
    <w:rsid w:val="006E74AD"/>
    <w:rsid w:val="006E769B"/>
    <w:rsid w:val="006E76AA"/>
    <w:rsid w:val="006E77B9"/>
    <w:rsid w:val="006E797C"/>
    <w:rsid w:val="006F022D"/>
    <w:rsid w:val="006F0D77"/>
    <w:rsid w:val="006F0E2D"/>
    <w:rsid w:val="006F107D"/>
    <w:rsid w:val="006F11C3"/>
    <w:rsid w:val="006F13D4"/>
    <w:rsid w:val="006F1440"/>
    <w:rsid w:val="006F14D6"/>
    <w:rsid w:val="006F14E4"/>
    <w:rsid w:val="006F1552"/>
    <w:rsid w:val="006F1592"/>
    <w:rsid w:val="006F1907"/>
    <w:rsid w:val="006F1AB8"/>
    <w:rsid w:val="006F1C54"/>
    <w:rsid w:val="006F1CA2"/>
    <w:rsid w:val="006F1D39"/>
    <w:rsid w:val="006F200A"/>
    <w:rsid w:val="006F2027"/>
    <w:rsid w:val="006F2183"/>
    <w:rsid w:val="006F2233"/>
    <w:rsid w:val="006F25FF"/>
    <w:rsid w:val="006F2866"/>
    <w:rsid w:val="006F2A82"/>
    <w:rsid w:val="006F2C72"/>
    <w:rsid w:val="006F2EDC"/>
    <w:rsid w:val="006F2FC4"/>
    <w:rsid w:val="006F3080"/>
    <w:rsid w:val="006F308A"/>
    <w:rsid w:val="006F3364"/>
    <w:rsid w:val="006F3518"/>
    <w:rsid w:val="006F399D"/>
    <w:rsid w:val="006F39BA"/>
    <w:rsid w:val="006F3B0F"/>
    <w:rsid w:val="006F429B"/>
    <w:rsid w:val="006F4412"/>
    <w:rsid w:val="006F4936"/>
    <w:rsid w:val="006F49B3"/>
    <w:rsid w:val="006F4A26"/>
    <w:rsid w:val="006F52FF"/>
    <w:rsid w:val="006F5371"/>
    <w:rsid w:val="006F5493"/>
    <w:rsid w:val="006F56AE"/>
    <w:rsid w:val="006F56E2"/>
    <w:rsid w:val="006F57BE"/>
    <w:rsid w:val="006F5814"/>
    <w:rsid w:val="006F5AE7"/>
    <w:rsid w:val="006F5C66"/>
    <w:rsid w:val="006F5CC4"/>
    <w:rsid w:val="006F5EA6"/>
    <w:rsid w:val="006F5EC5"/>
    <w:rsid w:val="006F5ED9"/>
    <w:rsid w:val="006F5EFD"/>
    <w:rsid w:val="006F5F2C"/>
    <w:rsid w:val="006F5FB4"/>
    <w:rsid w:val="006F6047"/>
    <w:rsid w:val="006F6177"/>
    <w:rsid w:val="006F6207"/>
    <w:rsid w:val="006F620C"/>
    <w:rsid w:val="006F6523"/>
    <w:rsid w:val="006F6913"/>
    <w:rsid w:val="006F69C5"/>
    <w:rsid w:val="006F6A8D"/>
    <w:rsid w:val="006F6B54"/>
    <w:rsid w:val="006F6BE6"/>
    <w:rsid w:val="006F6F30"/>
    <w:rsid w:val="006F6FD1"/>
    <w:rsid w:val="006F6FF4"/>
    <w:rsid w:val="006F70DC"/>
    <w:rsid w:val="006F74D1"/>
    <w:rsid w:val="006F773C"/>
    <w:rsid w:val="006F7786"/>
    <w:rsid w:val="006F778C"/>
    <w:rsid w:val="006F78EE"/>
    <w:rsid w:val="006F7953"/>
    <w:rsid w:val="006F7B44"/>
    <w:rsid w:val="006F7C13"/>
    <w:rsid w:val="006F7E0C"/>
    <w:rsid w:val="006F7E4A"/>
    <w:rsid w:val="006F7ECD"/>
    <w:rsid w:val="007000D2"/>
    <w:rsid w:val="00700250"/>
    <w:rsid w:val="00700279"/>
    <w:rsid w:val="007002E8"/>
    <w:rsid w:val="007006BB"/>
    <w:rsid w:val="007006C5"/>
    <w:rsid w:val="007008DD"/>
    <w:rsid w:val="00700B0C"/>
    <w:rsid w:val="00700F42"/>
    <w:rsid w:val="00701301"/>
    <w:rsid w:val="007015F3"/>
    <w:rsid w:val="00701A0D"/>
    <w:rsid w:val="00701BD0"/>
    <w:rsid w:val="00701E16"/>
    <w:rsid w:val="00701F44"/>
    <w:rsid w:val="00702066"/>
    <w:rsid w:val="00702283"/>
    <w:rsid w:val="00702543"/>
    <w:rsid w:val="007027CA"/>
    <w:rsid w:val="007027D7"/>
    <w:rsid w:val="0070280C"/>
    <w:rsid w:val="00702891"/>
    <w:rsid w:val="00702B04"/>
    <w:rsid w:val="00702B27"/>
    <w:rsid w:val="00702EEB"/>
    <w:rsid w:val="00702F61"/>
    <w:rsid w:val="00703022"/>
    <w:rsid w:val="007030C3"/>
    <w:rsid w:val="00703208"/>
    <w:rsid w:val="0070322F"/>
    <w:rsid w:val="0070335D"/>
    <w:rsid w:val="007034FE"/>
    <w:rsid w:val="007035DA"/>
    <w:rsid w:val="0070362A"/>
    <w:rsid w:val="00703C30"/>
    <w:rsid w:val="00703D56"/>
    <w:rsid w:val="00703D70"/>
    <w:rsid w:val="0070408C"/>
    <w:rsid w:val="00704250"/>
    <w:rsid w:val="007043F4"/>
    <w:rsid w:val="007046ED"/>
    <w:rsid w:val="0070487E"/>
    <w:rsid w:val="007049CF"/>
    <w:rsid w:val="00704CEE"/>
    <w:rsid w:val="00704DE2"/>
    <w:rsid w:val="00704EA4"/>
    <w:rsid w:val="00704F63"/>
    <w:rsid w:val="007056B5"/>
    <w:rsid w:val="00705802"/>
    <w:rsid w:val="007058CF"/>
    <w:rsid w:val="007059AB"/>
    <w:rsid w:val="007059D5"/>
    <w:rsid w:val="00705AD3"/>
    <w:rsid w:val="00705B39"/>
    <w:rsid w:val="00705C2F"/>
    <w:rsid w:val="00705E45"/>
    <w:rsid w:val="00705EDC"/>
    <w:rsid w:val="00706306"/>
    <w:rsid w:val="00706324"/>
    <w:rsid w:val="00706337"/>
    <w:rsid w:val="0070667D"/>
    <w:rsid w:val="00706A01"/>
    <w:rsid w:val="00706DF8"/>
    <w:rsid w:val="0070703F"/>
    <w:rsid w:val="007071E5"/>
    <w:rsid w:val="007071EF"/>
    <w:rsid w:val="007072B0"/>
    <w:rsid w:val="00707521"/>
    <w:rsid w:val="0070791D"/>
    <w:rsid w:val="00707BB3"/>
    <w:rsid w:val="00707D82"/>
    <w:rsid w:val="00707E05"/>
    <w:rsid w:val="007101B1"/>
    <w:rsid w:val="00710229"/>
    <w:rsid w:val="0071028D"/>
    <w:rsid w:val="00710355"/>
    <w:rsid w:val="0071039E"/>
    <w:rsid w:val="007103D1"/>
    <w:rsid w:val="007104D4"/>
    <w:rsid w:val="007104FE"/>
    <w:rsid w:val="007109BB"/>
    <w:rsid w:val="00710D22"/>
    <w:rsid w:val="00710D2C"/>
    <w:rsid w:val="00711082"/>
    <w:rsid w:val="00711113"/>
    <w:rsid w:val="00711972"/>
    <w:rsid w:val="007119CB"/>
    <w:rsid w:val="007119E3"/>
    <w:rsid w:val="00711D75"/>
    <w:rsid w:val="00711DB8"/>
    <w:rsid w:val="00711F57"/>
    <w:rsid w:val="007123FF"/>
    <w:rsid w:val="007125BC"/>
    <w:rsid w:val="00712716"/>
    <w:rsid w:val="007127C4"/>
    <w:rsid w:val="007127D5"/>
    <w:rsid w:val="00713176"/>
    <w:rsid w:val="00713229"/>
    <w:rsid w:val="0071329B"/>
    <w:rsid w:val="007133BA"/>
    <w:rsid w:val="00713418"/>
    <w:rsid w:val="0071351F"/>
    <w:rsid w:val="00713564"/>
    <w:rsid w:val="0071365C"/>
    <w:rsid w:val="00713799"/>
    <w:rsid w:val="00713C09"/>
    <w:rsid w:val="00713C0F"/>
    <w:rsid w:val="00713DE0"/>
    <w:rsid w:val="00713F90"/>
    <w:rsid w:val="00714161"/>
    <w:rsid w:val="007141FD"/>
    <w:rsid w:val="007143EA"/>
    <w:rsid w:val="007143FD"/>
    <w:rsid w:val="007146D2"/>
    <w:rsid w:val="00714841"/>
    <w:rsid w:val="00714916"/>
    <w:rsid w:val="00714FC0"/>
    <w:rsid w:val="007154C4"/>
    <w:rsid w:val="0071578E"/>
    <w:rsid w:val="00715901"/>
    <w:rsid w:val="00715934"/>
    <w:rsid w:val="0071597A"/>
    <w:rsid w:val="0071666C"/>
    <w:rsid w:val="007167FA"/>
    <w:rsid w:val="00716AEC"/>
    <w:rsid w:val="00716CAD"/>
    <w:rsid w:val="00716DB5"/>
    <w:rsid w:val="00716DBC"/>
    <w:rsid w:val="00716F2A"/>
    <w:rsid w:val="00717019"/>
    <w:rsid w:val="0071712B"/>
    <w:rsid w:val="0071726E"/>
    <w:rsid w:val="007172DE"/>
    <w:rsid w:val="00717391"/>
    <w:rsid w:val="007175A3"/>
    <w:rsid w:val="0071764C"/>
    <w:rsid w:val="007176FD"/>
    <w:rsid w:val="007177E1"/>
    <w:rsid w:val="00717843"/>
    <w:rsid w:val="00717A79"/>
    <w:rsid w:val="00717BDE"/>
    <w:rsid w:val="00717E7B"/>
    <w:rsid w:val="00717FF7"/>
    <w:rsid w:val="00720424"/>
    <w:rsid w:val="007204EA"/>
    <w:rsid w:val="007205D0"/>
    <w:rsid w:val="00720655"/>
    <w:rsid w:val="007209BE"/>
    <w:rsid w:val="00720BC1"/>
    <w:rsid w:val="00720C0A"/>
    <w:rsid w:val="00720E7F"/>
    <w:rsid w:val="00720F2D"/>
    <w:rsid w:val="0072110A"/>
    <w:rsid w:val="007211CA"/>
    <w:rsid w:val="007212B2"/>
    <w:rsid w:val="007212D7"/>
    <w:rsid w:val="0072135F"/>
    <w:rsid w:val="0072137A"/>
    <w:rsid w:val="00721619"/>
    <w:rsid w:val="00721806"/>
    <w:rsid w:val="00721952"/>
    <w:rsid w:val="00721953"/>
    <w:rsid w:val="00721F31"/>
    <w:rsid w:val="00721F86"/>
    <w:rsid w:val="0072218B"/>
    <w:rsid w:val="007223B6"/>
    <w:rsid w:val="00722507"/>
    <w:rsid w:val="007225B0"/>
    <w:rsid w:val="00722831"/>
    <w:rsid w:val="00722907"/>
    <w:rsid w:val="00722E25"/>
    <w:rsid w:val="007233A7"/>
    <w:rsid w:val="00723706"/>
    <w:rsid w:val="00723A46"/>
    <w:rsid w:val="00723B60"/>
    <w:rsid w:val="00723BF2"/>
    <w:rsid w:val="00723CF2"/>
    <w:rsid w:val="00723E59"/>
    <w:rsid w:val="00723F60"/>
    <w:rsid w:val="00723F76"/>
    <w:rsid w:val="00724009"/>
    <w:rsid w:val="007242AA"/>
    <w:rsid w:val="007242E2"/>
    <w:rsid w:val="007243DA"/>
    <w:rsid w:val="007245C4"/>
    <w:rsid w:val="0072467B"/>
    <w:rsid w:val="0072477E"/>
    <w:rsid w:val="00724F81"/>
    <w:rsid w:val="00724FE7"/>
    <w:rsid w:val="0072530C"/>
    <w:rsid w:val="0072545D"/>
    <w:rsid w:val="007254C8"/>
    <w:rsid w:val="00725596"/>
    <w:rsid w:val="00725728"/>
    <w:rsid w:val="0072587C"/>
    <w:rsid w:val="00725AC4"/>
    <w:rsid w:val="00725BDB"/>
    <w:rsid w:val="00725CC8"/>
    <w:rsid w:val="007260E2"/>
    <w:rsid w:val="00726348"/>
    <w:rsid w:val="00726697"/>
    <w:rsid w:val="00726760"/>
    <w:rsid w:val="0072688D"/>
    <w:rsid w:val="00726BE0"/>
    <w:rsid w:val="00726C8F"/>
    <w:rsid w:val="00726D7D"/>
    <w:rsid w:val="00726D9F"/>
    <w:rsid w:val="00726E0C"/>
    <w:rsid w:val="00726E27"/>
    <w:rsid w:val="00726FE7"/>
    <w:rsid w:val="00727120"/>
    <w:rsid w:val="00727130"/>
    <w:rsid w:val="0072733F"/>
    <w:rsid w:val="007273C3"/>
    <w:rsid w:val="007274D7"/>
    <w:rsid w:val="007274F6"/>
    <w:rsid w:val="0072774D"/>
    <w:rsid w:val="00727815"/>
    <w:rsid w:val="00727B99"/>
    <w:rsid w:val="00727CAB"/>
    <w:rsid w:val="007300E3"/>
    <w:rsid w:val="00730195"/>
    <w:rsid w:val="007301FB"/>
    <w:rsid w:val="007304C5"/>
    <w:rsid w:val="007308FE"/>
    <w:rsid w:val="00730974"/>
    <w:rsid w:val="00730C40"/>
    <w:rsid w:val="00730E16"/>
    <w:rsid w:val="00730E62"/>
    <w:rsid w:val="00731448"/>
    <w:rsid w:val="00731817"/>
    <w:rsid w:val="007319A9"/>
    <w:rsid w:val="00731CA4"/>
    <w:rsid w:val="00731DBA"/>
    <w:rsid w:val="00731E1F"/>
    <w:rsid w:val="00731F9B"/>
    <w:rsid w:val="00732288"/>
    <w:rsid w:val="007324E6"/>
    <w:rsid w:val="007326A0"/>
    <w:rsid w:val="0073291C"/>
    <w:rsid w:val="00732CF9"/>
    <w:rsid w:val="00732EFF"/>
    <w:rsid w:val="00732FAD"/>
    <w:rsid w:val="00733755"/>
    <w:rsid w:val="0073388D"/>
    <w:rsid w:val="00733CAF"/>
    <w:rsid w:val="00733CD2"/>
    <w:rsid w:val="00733CF8"/>
    <w:rsid w:val="00733E9F"/>
    <w:rsid w:val="0073426A"/>
    <w:rsid w:val="007343BA"/>
    <w:rsid w:val="00734616"/>
    <w:rsid w:val="0073484A"/>
    <w:rsid w:val="00734906"/>
    <w:rsid w:val="00734A96"/>
    <w:rsid w:val="00734B71"/>
    <w:rsid w:val="00734C86"/>
    <w:rsid w:val="00734D17"/>
    <w:rsid w:val="00734E97"/>
    <w:rsid w:val="0073504A"/>
    <w:rsid w:val="007350BE"/>
    <w:rsid w:val="007350E7"/>
    <w:rsid w:val="007351A7"/>
    <w:rsid w:val="007351E2"/>
    <w:rsid w:val="0073546C"/>
    <w:rsid w:val="0073552B"/>
    <w:rsid w:val="00735556"/>
    <w:rsid w:val="00735649"/>
    <w:rsid w:val="007356C0"/>
    <w:rsid w:val="00735957"/>
    <w:rsid w:val="00735F66"/>
    <w:rsid w:val="007360D7"/>
    <w:rsid w:val="00736158"/>
    <w:rsid w:val="007365D3"/>
    <w:rsid w:val="00736705"/>
    <w:rsid w:val="00736816"/>
    <w:rsid w:val="007368C7"/>
    <w:rsid w:val="0073691F"/>
    <w:rsid w:val="0073694C"/>
    <w:rsid w:val="0073696D"/>
    <w:rsid w:val="00736A33"/>
    <w:rsid w:val="00736CE7"/>
    <w:rsid w:val="00736D6A"/>
    <w:rsid w:val="00737272"/>
    <w:rsid w:val="00737367"/>
    <w:rsid w:val="007376C7"/>
    <w:rsid w:val="00737913"/>
    <w:rsid w:val="00737948"/>
    <w:rsid w:val="00737CA5"/>
    <w:rsid w:val="00737D65"/>
    <w:rsid w:val="00737DB9"/>
    <w:rsid w:val="00740030"/>
    <w:rsid w:val="0074010B"/>
    <w:rsid w:val="0074037A"/>
    <w:rsid w:val="00740451"/>
    <w:rsid w:val="007404EB"/>
    <w:rsid w:val="00740681"/>
    <w:rsid w:val="00740741"/>
    <w:rsid w:val="0074097C"/>
    <w:rsid w:val="007409F2"/>
    <w:rsid w:val="00740A63"/>
    <w:rsid w:val="00740B14"/>
    <w:rsid w:val="00740D95"/>
    <w:rsid w:val="00740E3A"/>
    <w:rsid w:val="00740F29"/>
    <w:rsid w:val="0074136F"/>
    <w:rsid w:val="00741585"/>
    <w:rsid w:val="0074158A"/>
    <w:rsid w:val="00741707"/>
    <w:rsid w:val="007417AE"/>
    <w:rsid w:val="00741901"/>
    <w:rsid w:val="00741E55"/>
    <w:rsid w:val="00741E8F"/>
    <w:rsid w:val="00742061"/>
    <w:rsid w:val="0074209B"/>
    <w:rsid w:val="007420E2"/>
    <w:rsid w:val="007420F5"/>
    <w:rsid w:val="0074227E"/>
    <w:rsid w:val="0074249D"/>
    <w:rsid w:val="007428D3"/>
    <w:rsid w:val="00742943"/>
    <w:rsid w:val="00742AD9"/>
    <w:rsid w:val="00742FE8"/>
    <w:rsid w:val="00743035"/>
    <w:rsid w:val="00743115"/>
    <w:rsid w:val="00743198"/>
    <w:rsid w:val="007431A9"/>
    <w:rsid w:val="00743354"/>
    <w:rsid w:val="007434C3"/>
    <w:rsid w:val="007434E1"/>
    <w:rsid w:val="00743CEF"/>
    <w:rsid w:val="00744039"/>
    <w:rsid w:val="0074425E"/>
    <w:rsid w:val="00744371"/>
    <w:rsid w:val="007445C2"/>
    <w:rsid w:val="00744691"/>
    <w:rsid w:val="0074469F"/>
    <w:rsid w:val="007446A4"/>
    <w:rsid w:val="007448FE"/>
    <w:rsid w:val="00744A0B"/>
    <w:rsid w:val="00744A4C"/>
    <w:rsid w:val="00744AB7"/>
    <w:rsid w:val="00744B0F"/>
    <w:rsid w:val="00744BA8"/>
    <w:rsid w:val="00744CF8"/>
    <w:rsid w:val="00744D17"/>
    <w:rsid w:val="00745149"/>
    <w:rsid w:val="007453E6"/>
    <w:rsid w:val="00745451"/>
    <w:rsid w:val="0074549D"/>
    <w:rsid w:val="00745573"/>
    <w:rsid w:val="00745580"/>
    <w:rsid w:val="00745611"/>
    <w:rsid w:val="00745631"/>
    <w:rsid w:val="007456B4"/>
    <w:rsid w:val="00745710"/>
    <w:rsid w:val="00745830"/>
    <w:rsid w:val="00745AA4"/>
    <w:rsid w:val="00745B0D"/>
    <w:rsid w:val="00745DCC"/>
    <w:rsid w:val="00745E02"/>
    <w:rsid w:val="00745E51"/>
    <w:rsid w:val="00745EBE"/>
    <w:rsid w:val="0074603D"/>
    <w:rsid w:val="00746049"/>
    <w:rsid w:val="00746137"/>
    <w:rsid w:val="00746944"/>
    <w:rsid w:val="007469EA"/>
    <w:rsid w:val="00746AC2"/>
    <w:rsid w:val="00746D13"/>
    <w:rsid w:val="00746EA3"/>
    <w:rsid w:val="00746F82"/>
    <w:rsid w:val="00747006"/>
    <w:rsid w:val="007472F8"/>
    <w:rsid w:val="0074744E"/>
    <w:rsid w:val="00747793"/>
    <w:rsid w:val="00747944"/>
    <w:rsid w:val="00747973"/>
    <w:rsid w:val="00747C05"/>
    <w:rsid w:val="00747CC0"/>
    <w:rsid w:val="00747E47"/>
    <w:rsid w:val="00750182"/>
    <w:rsid w:val="00750BE4"/>
    <w:rsid w:val="00750F64"/>
    <w:rsid w:val="00750F79"/>
    <w:rsid w:val="00750F86"/>
    <w:rsid w:val="0075102E"/>
    <w:rsid w:val="007510FC"/>
    <w:rsid w:val="007512A0"/>
    <w:rsid w:val="00751739"/>
    <w:rsid w:val="007519C2"/>
    <w:rsid w:val="00751A0B"/>
    <w:rsid w:val="00751B61"/>
    <w:rsid w:val="00751C30"/>
    <w:rsid w:val="00751D55"/>
    <w:rsid w:val="00751F0E"/>
    <w:rsid w:val="00751F1A"/>
    <w:rsid w:val="00751F36"/>
    <w:rsid w:val="00751F3A"/>
    <w:rsid w:val="00751F6F"/>
    <w:rsid w:val="00751FFE"/>
    <w:rsid w:val="0075208D"/>
    <w:rsid w:val="007521FD"/>
    <w:rsid w:val="007522AA"/>
    <w:rsid w:val="00752404"/>
    <w:rsid w:val="00752CA3"/>
    <w:rsid w:val="00752ED1"/>
    <w:rsid w:val="00752F66"/>
    <w:rsid w:val="007530D5"/>
    <w:rsid w:val="007532CF"/>
    <w:rsid w:val="007533CD"/>
    <w:rsid w:val="00753442"/>
    <w:rsid w:val="00753733"/>
    <w:rsid w:val="007537FF"/>
    <w:rsid w:val="007539B2"/>
    <w:rsid w:val="007539DF"/>
    <w:rsid w:val="00753BEB"/>
    <w:rsid w:val="00753C24"/>
    <w:rsid w:val="00753D8A"/>
    <w:rsid w:val="00753E28"/>
    <w:rsid w:val="0075454B"/>
    <w:rsid w:val="00754679"/>
    <w:rsid w:val="00754914"/>
    <w:rsid w:val="0075498C"/>
    <w:rsid w:val="007549BB"/>
    <w:rsid w:val="00754A06"/>
    <w:rsid w:val="00754AD0"/>
    <w:rsid w:val="00754AEC"/>
    <w:rsid w:val="00754AFC"/>
    <w:rsid w:val="00754C9C"/>
    <w:rsid w:val="00754D7B"/>
    <w:rsid w:val="0075569E"/>
    <w:rsid w:val="00755717"/>
    <w:rsid w:val="007557A1"/>
    <w:rsid w:val="007557C5"/>
    <w:rsid w:val="007557D1"/>
    <w:rsid w:val="00755820"/>
    <w:rsid w:val="007558D0"/>
    <w:rsid w:val="007559A3"/>
    <w:rsid w:val="00755BFD"/>
    <w:rsid w:val="00755C0F"/>
    <w:rsid w:val="00755D66"/>
    <w:rsid w:val="00755F88"/>
    <w:rsid w:val="00756097"/>
    <w:rsid w:val="00756147"/>
    <w:rsid w:val="0075623D"/>
    <w:rsid w:val="00756542"/>
    <w:rsid w:val="007565D9"/>
    <w:rsid w:val="0075689C"/>
    <w:rsid w:val="007568B9"/>
    <w:rsid w:val="00756AD1"/>
    <w:rsid w:val="00756B45"/>
    <w:rsid w:val="00756EAC"/>
    <w:rsid w:val="007570A5"/>
    <w:rsid w:val="0075734E"/>
    <w:rsid w:val="00757621"/>
    <w:rsid w:val="00757795"/>
    <w:rsid w:val="00757B25"/>
    <w:rsid w:val="00757DCC"/>
    <w:rsid w:val="00757F0C"/>
    <w:rsid w:val="00760022"/>
    <w:rsid w:val="00760029"/>
    <w:rsid w:val="0076019A"/>
    <w:rsid w:val="007601D0"/>
    <w:rsid w:val="0076086F"/>
    <w:rsid w:val="00760BCB"/>
    <w:rsid w:val="00760BED"/>
    <w:rsid w:val="00760C63"/>
    <w:rsid w:val="00760DAD"/>
    <w:rsid w:val="00760DCC"/>
    <w:rsid w:val="00760F6E"/>
    <w:rsid w:val="007618BD"/>
    <w:rsid w:val="007619D1"/>
    <w:rsid w:val="00761BB3"/>
    <w:rsid w:val="00761BD4"/>
    <w:rsid w:val="00761C59"/>
    <w:rsid w:val="00761DA7"/>
    <w:rsid w:val="00761E42"/>
    <w:rsid w:val="007620BF"/>
    <w:rsid w:val="007620D9"/>
    <w:rsid w:val="007623D4"/>
    <w:rsid w:val="007624C8"/>
    <w:rsid w:val="007625AD"/>
    <w:rsid w:val="0076263F"/>
    <w:rsid w:val="00762773"/>
    <w:rsid w:val="00762D18"/>
    <w:rsid w:val="0076324E"/>
    <w:rsid w:val="00763494"/>
    <w:rsid w:val="007635A1"/>
    <w:rsid w:val="00763980"/>
    <w:rsid w:val="007639F1"/>
    <w:rsid w:val="00763A91"/>
    <w:rsid w:val="00763A93"/>
    <w:rsid w:val="00763BD2"/>
    <w:rsid w:val="00763EEC"/>
    <w:rsid w:val="00763FBA"/>
    <w:rsid w:val="007642BC"/>
    <w:rsid w:val="007643A4"/>
    <w:rsid w:val="00764425"/>
    <w:rsid w:val="0076447E"/>
    <w:rsid w:val="0076469E"/>
    <w:rsid w:val="007646AD"/>
    <w:rsid w:val="0076476C"/>
    <w:rsid w:val="00764B9A"/>
    <w:rsid w:val="00764C02"/>
    <w:rsid w:val="00764EF6"/>
    <w:rsid w:val="00764F7C"/>
    <w:rsid w:val="007651F5"/>
    <w:rsid w:val="00765223"/>
    <w:rsid w:val="00765266"/>
    <w:rsid w:val="0076549E"/>
    <w:rsid w:val="00765517"/>
    <w:rsid w:val="0076551F"/>
    <w:rsid w:val="0076574A"/>
    <w:rsid w:val="007657C9"/>
    <w:rsid w:val="0076581B"/>
    <w:rsid w:val="00765959"/>
    <w:rsid w:val="0076598C"/>
    <w:rsid w:val="007659DD"/>
    <w:rsid w:val="00765ACF"/>
    <w:rsid w:val="00765E58"/>
    <w:rsid w:val="00765F61"/>
    <w:rsid w:val="00765FB9"/>
    <w:rsid w:val="00766259"/>
    <w:rsid w:val="007663CB"/>
    <w:rsid w:val="0076666E"/>
    <w:rsid w:val="0076685D"/>
    <w:rsid w:val="00766965"/>
    <w:rsid w:val="00766A77"/>
    <w:rsid w:val="00766D79"/>
    <w:rsid w:val="00766D8C"/>
    <w:rsid w:val="00767377"/>
    <w:rsid w:val="007674E7"/>
    <w:rsid w:val="007675EF"/>
    <w:rsid w:val="0076772A"/>
    <w:rsid w:val="00767D3B"/>
    <w:rsid w:val="00767D79"/>
    <w:rsid w:val="00767F12"/>
    <w:rsid w:val="00770259"/>
    <w:rsid w:val="0077031F"/>
    <w:rsid w:val="0077037B"/>
    <w:rsid w:val="0077040A"/>
    <w:rsid w:val="007705FF"/>
    <w:rsid w:val="007708B4"/>
    <w:rsid w:val="007708F3"/>
    <w:rsid w:val="00770E3D"/>
    <w:rsid w:val="00771136"/>
    <w:rsid w:val="00771B14"/>
    <w:rsid w:val="00771C5E"/>
    <w:rsid w:val="00771F5B"/>
    <w:rsid w:val="00772043"/>
    <w:rsid w:val="00772317"/>
    <w:rsid w:val="0077241F"/>
    <w:rsid w:val="00772577"/>
    <w:rsid w:val="00772731"/>
    <w:rsid w:val="0077286D"/>
    <w:rsid w:val="00772949"/>
    <w:rsid w:val="00772A29"/>
    <w:rsid w:val="00772AE1"/>
    <w:rsid w:val="00772B53"/>
    <w:rsid w:val="00772B70"/>
    <w:rsid w:val="00772C4C"/>
    <w:rsid w:val="00772C8A"/>
    <w:rsid w:val="00773232"/>
    <w:rsid w:val="00773CA0"/>
    <w:rsid w:val="00773D8D"/>
    <w:rsid w:val="00773E4F"/>
    <w:rsid w:val="00773EE5"/>
    <w:rsid w:val="00774002"/>
    <w:rsid w:val="007741A8"/>
    <w:rsid w:val="007743B8"/>
    <w:rsid w:val="00774437"/>
    <w:rsid w:val="007744E6"/>
    <w:rsid w:val="007747F4"/>
    <w:rsid w:val="00774CC5"/>
    <w:rsid w:val="00774CD0"/>
    <w:rsid w:val="00774D2C"/>
    <w:rsid w:val="00774EE6"/>
    <w:rsid w:val="007750E3"/>
    <w:rsid w:val="007752C0"/>
    <w:rsid w:val="007753B4"/>
    <w:rsid w:val="0077562B"/>
    <w:rsid w:val="007757A2"/>
    <w:rsid w:val="007757EA"/>
    <w:rsid w:val="00775804"/>
    <w:rsid w:val="00775829"/>
    <w:rsid w:val="0077590F"/>
    <w:rsid w:val="00775D28"/>
    <w:rsid w:val="00776099"/>
    <w:rsid w:val="007762FA"/>
    <w:rsid w:val="00776300"/>
    <w:rsid w:val="00776380"/>
    <w:rsid w:val="00776553"/>
    <w:rsid w:val="007769E5"/>
    <w:rsid w:val="00776AAD"/>
    <w:rsid w:val="00776B04"/>
    <w:rsid w:val="00776B4B"/>
    <w:rsid w:val="00776C18"/>
    <w:rsid w:val="00776C40"/>
    <w:rsid w:val="00776CCC"/>
    <w:rsid w:val="00776D83"/>
    <w:rsid w:val="00776E2F"/>
    <w:rsid w:val="00776E9D"/>
    <w:rsid w:val="007770E1"/>
    <w:rsid w:val="00777386"/>
    <w:rsid w:val="00777535"/>
    <w:rsid w:val="007775BE"/>
    <w:rsid w:val="00777803"/>
    <w:rsid w:val="0077782D"/>
    <w:rsid w:val="0077794B"/>
    <w:rsid w:val="007779D1"/>
    <w:rsid w:val="00777BE5"/>
    <w:rsid w:val="00777DE2"/>
    <w:rsid w:val="00777E82"/>
    <w:rsid w:val="00780094"/>
    <w:rsid w:val="007801F0"/>
    <w:rsid w:val="007803B0"/>
    <w:rsid w:val="007805C7"/>
    <w:rsid w:val="007806EA"/>
    <w:rsid w:val="00780794"/>
    <w:rsid w:val="007807D1"/>
    <w:rsid w:val="007808FD"/>
    <w:rsid w:val="00780ABE"/>
    <w:rsid w:val="00780B08"/>
    <w:rsid w:val="00780C49"/>
    <w:rsid w:val="00780C70"/>
    <w:rsid w:val="00780FBE"/>
    <w:rsid w:val="00781192"/>
    <w:rsid w:val="007813EE"/>
    <w:rsid w:val="00781636"/>
    <w:rsid w:val="007818F5"/>
    <w:rsid w:val="0078194E"/>
    <w:rsid w:val="00781ABC"/>
    <w:rsid w:val="00781D9A"/>
    <w:rsid w:val="00781EBC"/>
    <w:rsid w:val="007820EE"/>
    <w:rsid w:val="00782123"/>
    <w:rsid w:val="00782156"/>
    <w:rsid w:val="0078218B"/>
    <w:rsid w:val="00782427"/>
    <w:rsid w:val="007826E0"/>
    <w:rsid w:val="00782842"/>
    <w:rsid w:val="0078284D"/>
    <w:rsid w:val="00782856"/>
    <w:rsid w:val="007828A9"/>
    <w:rsid w:val="007829B3"/>
    <w:rsid w:val="00782C47"/>
    <w:rsid w:val="00782F03"/>
    <w:rsid w:val="007831C0"/>
    <w:rsid w:val="0078335B"/>
    <w:rsid w:val="0078366B"/>
    <w:rsid w:val="007836CD"/>
    <w:rsid w:val="0078372E"/>
    <w:rsid w:val="0078374D"/>
    <w:rsid w:val="0078376E"/>
    <w:rsid w:val="007837A1"/>
    <w:rsid w:val="00783AC9"/>
    <w:rsid w:val="00783B47"/>
    <w:rsid w:val="00783F8A"/>
    <w:rsid w:val="0078445F"/>
    <w:rsid w:val="007844F1"/>
    <w:rsid w:val="007844F4"/>
    <w:rsid w:val="00784711"/>
    <w:rsid w:val="00784819"/>
    <w:rsid w:val="007848CB"/>
    <w:rsid w:val="00784990"/>
    <w:rsid w:val="00784C7E"/>
    <w:rsid w:val="00784E33"/>
    <w:rsid w:val="007851E5"/>
    <w:rsid w:val="007853AD"/>
    <w:rsid w:val="007853D9"/>
    <w:rsid w:val="0078586A"/>
    <w:rsid w:val="00785BF1"/>
    <w:rsid w:val="00785C62"/>
    <w:rsid w:val="00785CFD"/>
    <w:rsid w:val="00785DD0"/>
    <w:rsid w:val="00786000"/>
    <w:rsid w:val="00786313"/>
    <w:rsid w:val="007867EB"/>
    <w:rsid w:val="00786912"/>
    <w:rsid w:val="00786AAA"/>
    <w:rsid w:val="00786B06"/>
    <w:rsid w:val="00786C06"/>
    <w:rsid w:val="00787089"/>
    <w:rsid w:val="0078710E"/>
    <w:rsid w:val="00787591"/>
    <w:rsid w:val="00787708"/>
    <w:rsid w:val="00787738"/>
    <w:rsid w:val="007877FE"/>
    <w:rsid w:val="0078783B"/>
    <w:rsid w:val="00787ED5"/>
    <w:rsid w:val="00787F2F"/>
    <w:rsid w:val="007900A4"/>
    <w:rsid w:val="0079039F"/>
    <w:rsid w:val="007904F7"/>
    <w:rsid w:val="0079060B"/>
    <w:rsid w:val="00790BCD"/>
    <w:rsid w:val="00790C8F"/>
    <w:rsid w:val="00790CC5"/>
    <w:rsid w:val="00791181"/>
    <w:rsid w:val="00791520"/>
    <w:rsid w:val="00791779"/>
    <w:rsid w:val="0079189A"/>
    <w:rsid w:val="00791924"/>
    <w:rsid w:val="007919A9"/>
    <w:rsid w:val="00791AE9"/>
    <w:rsid w:val="00791B53"/>
    <w:rsid w:val="00791F86"/>
    <w:rsid w:val="00791F9D"/>
    <w:rsid w:val="0079218C"/>
    <w:rsid w:val="00792651"/>
    <w:rsid w:val="007926C4"/>
    <w:rsid w:val="00792D8D"/>
    <w:rsid w:val="00793190"/>
    <w:rsid w:val="007931D2"/>
    <w:rsid w:val="007935C1"/>
    <w:rsid w:val="0079361A"/>
    <w:rsid w:val="0079363A"/>
    <w:rsid w:val="007937B7"/>
    <w:rsid w:val="00793BE4"/>
    <w:rsid w:val="00793CA5"/>
    <w:rsid w:val="00793D4D"/>
    <w:rsid w:val="00794109"/>
    <w:rsid w:val="00794658"/>
    <w:rsid w:val="007949EF"/>
    <w:rsid w:val="00794AE8"/>
    <w:rsid w:val="00794C38"/>
    <w:rsid w:val="00794E1F"/>
    <w:rsid w:val="00795212"/>
    <w:rsid w:val="0079521E"/>
    <w:rsid w:val="0079525F"/>
    <w:rsid w:val="00795587"/>
    <w:rsid w:val="0079563F"/>
    <w:rsid w:val="00795662"/>
    <w:rsid w:val="007957CC"/>
    <w:rsid w:val="00795D0B"/>
    <w:rsid w:val="00795EA8"/>
    <w:rsid w:val="00795EAB"/>
    <w:rsid w:val="00795F08"/>
    <w:rsid w:val="007960C0"/>
    <w:rsid w:val="0079612D"/>
    <w:rsid w:val="00796135"/>
    <w:rsid w:val="00796245"/>
    <w:rsid w:val="0079645C"/>
    <w:rsid w:val="007964FD"/>
    <w:rsid w:val="00796694"/>
    <w:rsid w:val="0079670A"/>
    <w:rsid w:val="00796B1F"/>
    <w:rsid w:val="0079725C"/>
    <w:rsid w:val="0079732C"/>
    <w:rsid w:val="0079760C"/>
    <w:rsid w:val="007976F5"/>
    <w:rsid w:val="00797713"/>
    <w:rsid w:val="00797756"/>
    <w:rsid w:val="00797900"/>
    <w:rsid w:val="00797995"/>
    <w:rsid w:val="00797C05"/>
    <w:rsid w:val="00797F6F"/>
    <w:rsid w:val="00797FC1"/>
    <w:rsid w:val="007A0134"/>
    <w:rsid w:val="007A023D"/>
    <w:rsid w:val="007A0900"/>
    <w:rsid w:val="007A0984"/>
    <w:rsid w:val="007A0A77"/>
    <w:rsid w:val="007A0AE2"/>
    <w:rsid w:val="007A0DB6"/>
    <w:rsid w:val="007A0E04"/>
    <w:rsid w:val="007A0E95"/>
    <w:rsid w:val="007A164D"/>
    <w:rsid w:val="007A196E"/>
    <w:rsid w:val="007A1B1A"/>
    <w:rsid w:val="007A1C1F"/>
    <w:rsid w:val="007A1E5C"/>
    <w:rsid w:val="007A1F74"/>
    <w:rsid w:val="007A21A4"/>
    <w:rsid w:val="007A2280"/>
    <w:rsid w:val="007A2781"/>
    <w:rsid w:val="007A27D2"/>
    <w:rsid w:val="007A298F"/>
    <w:rsid w:val="007A29D4"/>
    <w:rsid w:val="007A29EC"/>
    <w:rsid w:val="007A2C4F"/>
    <w:rsid w:val="007A2D64"/>
    <w:rsid w:val="007A2F1E"/>
    <w:rsid w:val="007A2F7B"/>
    <w:rsid w:val="007A306A"/>
    <w:rsid w:val="007A3252"/>
    <w:rsid w:val="007A33F9"/>
    <w:rsid w:val="007A3609"/>
    <w:rsid w:val="007A3641"/>
    <w:rsid w:val="007A3795"/>
    <w:rsid w:val="007A37BB"/>
    <w:rsid w:val="007A389B"/>
    <w:rsid w:val="007A389E"/>
    <w:rsid w:val="007A3924"/>
    <w:rsid w:val="007A3944"/>
    <w:rsid w:val="007A3A02"/>
    <w:rsid w:val="007A3A6D"/>
    <w:rsid w:val="007A3B76"/>
    <w:rsid w:val="007A3B7F"/>
    <w:rsid w:val="007A4242"/>
    <w:rsid w:val="007A43D1"/>
    <w:rsid w:val="007A43F1"/>
    <w:rsid w:val="007A4533"/>
    <w:rsid w:val="007A471A"/>
    <w:rsid w:val="007A48CC"/>
    <w:rsid w:val="007A4BAD"/>
    <w:rsid w:val="007A5083"/>
    <w:rsid w:val="007A50F3"/>
    <w:rsid w:val="007A5105"/>
    <w:rsid w:val="007A52DB"/>
    <w:rsid w:val="007A5337"/>
    <w:rsid w:val="007A567A"/>
    <w:rsid w:val="007A59A6"/>
    <w:rsid w:val="007A5A4B"/>
    <w:rsid w:val="007A5CDB"/>
    <w:rsid w:val="007A5E9D"/>
    <w:rsid w:val="007A5F94"/>
    <w:rsid w:val="007A5FE6"/>
    <w:rsid w:val="007A62C9"/>
    <w:rsid w:val="007A63AE"/>
    <w:rsid w:val="007A6618"/>
    <w:rsid w:val="007A6781"/>
    <w:rsid w:val="007A6A3A"/>
    <w:rsid w:val="007A6A4A"/>
    <w:rsid w:val="007A6A7C"/>
    <w:rsid w:val="007A6AC6"/>
    <w:rsid w:val="007A6B28"/>
    <w:rsid w:val="007A6B9F"/>
    <w:rsid w:val="007A6CCB"/>
    <w:rsid w:val="007A6D8C"/>
    <w:rsid w:val="007A6EED"/>
    <w:rsid w:val="007A701C"/>
    <w:rsid w:val="007A74F9"/>
    <w:rsid w:val="007A76BF"/>
    <w:rsid w:val="007A791D"/>
    <w:rsid w:val="007A7A6A"/>
    <w:rsid w:val="007A7B64"/>
    <w:rsid w:val="007A7C42"/>
    <w:rsid w:val="007A7C97"/>
    <w:rsid w:val="007A7D54"/>
    <w:rsid w:val="007B0202"/>
    <w:rsid w:val="007B038D"/>
    <w:rsid w:val="007B0852"/>
    <w:rsid w:val="007B0A64"/>
    <w:rsid w:val="007B0DBD"/>
    <w:rsid w:val="007B0FE2"/>
    <w:rsid w:val="007B1036"/>
    <w:rsid w:val="007B1719"/>
    <w:rsid w:val="007B1875"/>
    <w:rsid w:val="007B1ABA"/>
    <w:rsid w:val="007B1EC4"/>
    <w:rsid w:val="007B1F87"/>
    <w:rsid w:val="007B2212"/>
    <w:rsid w:val="007B2400"/>
    <w:rsid w:val="007B25EB"/>
    <w:rsid w:val="007B2D21"/>
    <w:rsid w:val="007B2F2F"/>
    <w:rsid w:val="007B2F8D"/>
    <w:rsid w:val="007B3097"/>
    <w:rsid w:val="007B30B2"/>
    <w:rsid w:val="007B3168"/>
    <w:rsid w:val="007B32BB"/>
    <w:rsid w:val="007B3481"/>
    <w:rsid w:val="007B39BF"/>
    <w:rsid w:val="007B3D5E"/>
    <w:rsid w:val="007B3ED2"/>
    <w:rsid w:val="007B3FFD"/>
    <w:rsid w:val="007B42AC"/>
    <w:rsid w:val="007B4381"/>
    <w:rsid w:val="007B43D0"/>
    <w:rsid w:val="007B43D9"/>
    <w:rsid w:val="007B4699"/>
    <w:rsid w:val="007B474F"/>
    <w:rsid w:val="007B47F5"/>
    <w:rsid w:val="007B4AF7"/>
    <w:rsid w:val="007B4CEF"/>
    <w:rsid w:val="007B5262"/>
    <w:rsid w:val="007B548D"/>
    <w:rsid w:val="007B5538"/>
    <w:rsid w:val="007B57A2"/>
    <w:rsid w:val="007B5858"/>
    <w:rsid w:val="007B5962"/>
    <w:rsid w:val="007B5A6A"/>
    <w:rsid w:val="007B5FB7"/>
    <w:rsid w:val="007B6042"/>
    <w:rsid w:val="007B60B1"/>
    <w:rsid w:val="007B622B"/>
    <w:rsid w:val="007B64BE"/>
    <w:rsid w:val="007B66A6"/>
    <w:rsid w:val="007B683C"/>
    <w:rsid w:val="007B68AD"/>
    <w:rsid w:val="007B697D"/>
    <w:rsid w:val="007B6CB8"/>
    <w:rsid w:val="007B6F63"/>
    <w:rsid w:val="007B7044"/>
    <w:rsid w:val="007B74DD"/>
    <w:rsid w:val="007B75BC"/>
    <w:rsid w:val="007B7A66"/>
    <w:rsid w:val="007B7FC0"/>
    <w:rsid w:val="007B7FF4"/>
    <w:rsid w:val="007C000E"/>
    <w:rsid w:val="007C005B"/>
    <w:rsid w:val="007C02E6"/>
    <w:rsid w:val="007C046D"/>
    <w:rsid w:val="007C0494"/>
    <w:rsid w:val="007C052F"/>
    <w:rsid w:val="007C071A"/>
    <w:rsid w:val="007C079F"/>
    <w:rsid w:val="007C127A"/>
    <w:rsid w:val="007C13D3"/>
    <w:rsid w:val="007C1444"/>
    <w:rsid w:val="007C1504"/>
    <w:rsid w:val="007C185D"/>
    <w:rsid w:val="007C18B8"/>
    <w:rsid w:val="007C1987"/>
    <w:rsid w:val="007C19C8"/>
    <w:rsid w:val="007C1F4E"/>
    <w:rsid w:val="007C20FA"/>
    <w:rsid w:val="007C21C1"/>
    <w:rsid w:val="007C2261"/>
    <w:rsid w:val="007C2445"/>
    <w:rsid w:val="007C27AC"/>
    <w:rsid w:val="007C29FB"/>
    <w:rsid w:val="007C2ACC"/>
    <w:rsid w:val="007C2CD7"/>
    <w:rsid w:val="007C2ED0"/>
    <w:rsid w:val="007C321B"/>
    <w:rsid w:val="007C34DC"/>
    <w:rsid w:val="007C356C"/>
    <w:rsid w:val="007C35AF"/>
    <w:rsid w:val="007C35BA"/>
    <w:rsid w:val="007C3607"/>
    <w:rsid w:val="007C3A52"/>
    <w:rsid w:val="007C3A94"/>
    <w:rsid w:val="007C3DCB"/>
    <w:rsid w:val="007C3EA0"/>
    <w:rsid w:val="007C40AC"/>
    <w:rsid w:val="007C4318"/>
    <w:rsid w:val="007C441F"/>
    <w:rsid w:val="007C45C4"/>
    <w:rsid w:val="007C46C3"/>
    <w:rsid w:val="007C4AF6"/>
    <w:rsid w:val="007C4C7B"/>
    <w:rsid w:val="007C4D32"/>
    <w:rsid w:val="007C4E93"/>
    <w:rsid w:val="007C567C"/>
    <w:rsid w:val="007C576B"/>
    <w:rsid w:val="007C57C5"/>
    <w:rsid w:val="007C581C"/>
    <w:rsid w:val="007C59B5"/>
    <w:rsid w:val="007C5A17"/>
    <w:rsid w:val="007C5B37"/>
    <w:rsid w:val="007C5C21"/>
    <w:rsid w:val="007C5E9A"/>
    <w:rsid w:val="007C6148"/>
    <w:rsid w:val="007C6841"/>
    <w:rsid w:val="007C696A"/>
    <w:rsid w:val="007C6A6C"/>
    <w:rsid w:val="007C6BB1"/>
    <w:rsid w:val="007C6E5F"/>
    <w:rsid w:val="007C703D"/>
    <w:rsid w:val="007C73E0"/>
    <w:rsid w:val="007C759A"/>
    <w:rsid w:val="007C7FAD"/>
    <w:rsid w:val="007D01A4"/>
    <w:rsid w:val="007D01F1"/>
    <w:rsid w:val="007D04B6"/>
    <w:rsid w:val="007D04C8"/>
    <w:rsid w:val="007D0775"/>
    <w:rsid w:val="007D0EC8"/>
    <w:rsid w:val="007D1256"/>
    <w:rsid w:val="007D1370"/>
    <w:rsid w:val="007D1462"/>
    <w:rsid w:val="007D157A"/>
    <w:rsid w:val="007D17F7"/>
    <w:rsid w:val="007D1AC4"/>
    <w:rsid w:val="007D1B8E"/>
    <w:rsid w:val="007D1DA4"/>
    <w:rsid w:val="007D1E14"/>
    <w:rsid w:val="007D2085"/>
    <w:rsid w:val="007D20A6"/>
    <w:rsid w:val="007D2BE9"/>
    <w:rsid w:val="007D2D0F"/>
    <w:rsid w:val="007D2EE9"/>
    <w:rsid w:val="007D3332"/>
    <w:rsid w:val="007D3400"/>
    <w:rsid w:val="007D35BF"/>
    <w:rsid w:val="007D38BD"/>
    <w:rsid w:val="007D3A64"/>
    <w:rsid w:val="007D3CE1"/>
    <w:rsid w:val="007D3E66"/>
    <w:rsid w:val="007D3FCB"/>
    <w:rsid w:val="007D4182"/>
    <w:rsid w:val="007D42E5"/>
    <w:rsid w:val="007D4A36"/>
    <w:rsid w:val="007D4F56"/>
    <w:rsid w:val="007D4F65"/>
    <w:rsid w:val="007D503D"/>
    <w:rsid w:val="007D5338"/>
    <w:rsid w:val="007D5417"/>
    <w:rsid w:val="007D545D"/>
    <w:rsid w:val="007D5B0D"/>
    <w:rsid w:val="007D5C7B"/>
    <w:rsid w:val="007D5CCF"/>
    <w:rsid w:val="007D5D6F"/>
    <w:rsid w:val="007D5DBC"/>
    <w:rsid w:val="007D5DDA"/>
    <w:rsid w:val="007D5DDC"/>
    <w:rsid w:val="007D60C6"/>
    <w:rsid w:val="007D622C"/>
    <w:rsid w:val="007D626D"/>
    <w:rsid w:val="007D6425"/>
    <w:rsid w:val="007D661D"/>
    <w:rsid w:val="007D6817"/>
    <w:rsid w:val="007D6A6B"/>
    <w:rsid w:val="007D6A74"/>
    <w:rsid w:val="007D6AA0"/>
    <w:rsid w:val="007D6BC5"/>
    <w:rsid w:val="007D6E59"/>
    <w:rsid w:val="007D6E90"/>
    <w:rsid w:val="007D6F6D"/>
    <w:rsid w:val="007D7149"/>
    <w:rsid w:val="007D756F"/>
    <w:rsid w:val="007D7648"/>
    <w:rsid w:val="007E01D6"/>
    <w:rsid w:val="007E02F9"/>
    <w:rsid w:val="007E0572"/>
    <w:rsid w:val="007E0589"/>
    <w:rsid w:val="007E05D3"/>
    <w:rsid w:val="007E07BC"/>
    <w:rsid w:val="007E0952"/>
    <w:rsid w:val="007E0A77"/>
    <w:rsid w:val="007E0B08"/>
    <w:rsid w:val="007E0E5D"/>
    <w:rsid w:val="007E0FB9"/>
    <w:rsid w:val="007E1022"/>
    <w:rsid w:val="007E11AB"/>
    <w:rsid w:val="007E1494"/>
    <w:rsid w:val="007E158C"/>
    <w:rsid w:val="007E15D6"/>
    <w:rsid w:val="007E18B1"/>
    <w:rsid w:val="007E1A8F"/>
    <w:rsid w:val="007E1B46"/>
    <w:rsid w:val="007E1B4F"/>
    <w:rsid w:val="007E1D0C"/>
    <w:rsid w:val="007E1F8E"/>
    <w:rsid w:val="007E21E7"/>
    <w:rsid w:val="007E227B"/>
    <w:rsid w:val="007E22B9"/>
    <w:rsid w:val="007E230B"/>
    <w:rsid w:val="007E247E"/>
    <w:rsid w:val="007E25EA"/>
    <w:rsid w:val="007E26A8"/>
    <w:rsid w:val="007E287A"/>
    <w:rsid w:val="007E28AF"/>
    <w:rsid w:val="007E2B6F"/>
    <w:rsid w:val="007E2CCE"/>
    <w:rsid w:val="007E2DAD"/>
    <w:rsid w:val="007E3017"/>
    <w:rsid w:val="007E3067"/>
    <w:rsid w:val="007E309D"/>
    <w:rsid w:val="007E30E1"/>
    <w:rsid w:val="007E3342"/>
    <w:rsid w:val="007E36FF"/>
    <w:rsid w:val="007E37CB"/>
    <w:rsid w:val="007E3BAF"/>
    <w:rsid w:val="007E3BD3"/>
    <w:rsid w:val="007E3E97"/>
    <w:rsid w:val="007E427F"/>
    <w:rsid w:val="007E478C"/>
    <w:rsid w:val="007E4B00"/>
    <w:rsid w:val="007E4B12"/>
    <w:rsid w:val="007E4F22"/>
    <w:rsid w:val="007E5175"/>
    <w:rsid w:val="007E51CA"/>
    <w:rsid w:val="007E56A1"/>
    <w:rsid w:val="007E572D"/>
    <w:rsid w:val="007E5783"/>
    <w:rsid w:val="007E5837"/>
    <w:rsid w:val="007E583C"/>
    <w:rsid w:val="007E5B25"/>
    <w:rsid w:val="007E5FB1"/>
    <w:rsid w:val="007E5FD1"/>
    <w:rsid w:val="007E63B0"/>
    <w:rsid w:val="007E66B6"/>
    <w:rsid w:val="007E66CB"/>
    <w:rsid w:val="007E6709"/>
    <w:rsid w:val="007E6805"/>
    <w:rsid w:val="007E6AD1"/>
    <w:rsid w:val="007E6D1C"/>
    <w:rsid w:val="007E7BA7"/>
    <w:rsid w:val="007E7F49"/>
    <w:rsid w:val="007E7FC4"/>
    <w:rsid w:val="007E7FD7"/>
    <w:rsid w:val="007F00EB"/>
    <w:rsid w:val="007F018A"/>
    <w:rsid w:val="007F0679"/>
    <w:rsid w:val="007F09E8"/>
    <w:rsid w:val="007F0B0A"/>
    <w:rsid w:val="007F0E7F"/>
    <w:rsid w:val="007F0EBB"/>
    <w:rsid w:val="007F0ECE"/>
    <w:rsid w:val="007F0F7C"/>
    <w:rsid w:val="007F1430"/>
    <w:rsid w:val="007F1447"/>
    <w:rsid w:val="007F1728"/>
    <w:rsid w:val="007F1776"/>
    <w:rsid w:val="007F1940"/>
    <w:rsid w:val="007F1AB5"/>
    <w:rsid w:val="007F1D42"/>
    <w:rsid w:val="007F1F6F"/>
    <w:rsid w:val="007F2141"/>
    <w:rsid w:val="007F2345"/>
    <w:rsid w:val="007F23AE"/>
    <w:rsid w:val="007F24CA"/>
    <w:rsid w:val="007F25DF"/>
    <w:rsid w:val="007F2A33"/>
    <w:rsid w:val="007F2A63"/>
    <w:rsid w:val="007F2CA0"/>
    <w:rsid w:val="007F2DFE"/>
    <w:rsid w:val="007F2EC1"/>
    <w:rsid w:val="007F3108"/>
    <w:rsid w:val="007F3154"/>
    <w:rsid w:val="007F3375"/>
    <w:rsid w:val="007F3552"/>
    <w:rsid w:val="007F37D9"/>
    <w:rsid w:val="007F39EE"/>
    <w:rsid w:val="007F3AD5"/>
    <w:rsid w:val="007F3FA3"/>
    <w:rsid w:val="007F42B0"/>
    <w:rsid w:val="007F4494"/>
    <w:rsid w:val="007F48A6"/>
    <w:rsid w:val="007F499C"/>
    <w:rsid w:val="007F4BBD"/>
    <w:rsid w:val="007F4FAD"/>
    <w:rsid w:val="007F5102"/>
    <w:rsid w:val="007F5238"/>
    <w:rsid w:val="007F54C1"/>
    <w:rsid w:val="007F572F"/>
    <w:rsid w:val="007F58EC"/>
    <w:rsid w:val="007F5DF1"/>
    <w:rsid w:val="007F6122"/>
    <w:rsid w:val="007F62EC"/>
    <w:rsid w:val="007F6419"/>
    <w:rsid w:val="007F6651"/>
    <w:rsid w:val="007F6707"/>
    <w:rsid w:val="007F6953"/>
    <w:rsid w:val="007F6CDB"/>
    <w:rsid w:val="007F6CDC"/>
    <w:rsid w:val="007F6D03"/>
    <w:rsid w:val="007F6E8C"/>
    <w:rsid w:val="007F6F3A"/>
    <w:rsid w:val="007F6F6C"/>
    <w:rsid w:val="007F712A"/>
    <w:rsid w:val="007F759E"/>
    <w:rsid w:val="007F7A80"/>
    <w:rsid w:val="007F7B81"/>
    <w:rsid w:val="007F7F58"/>
    <w:rsid w:val="00800492"/>
    <w:rsid w:val="008005BA"/>
    <w:rsid w:val="00800676"/>
    <w:rsid w:val="008006AD"/>
    <w:rsid w:val="008008A8"/>
    <w:rsid w:val="00800B67"/>
    <w:rsid w:val="00800CA4"/>
    <w:rsid w:val="00800FC3"/>
    <w:rsid w:val="00801324"/>
    <w:rsid w:val="00801375"/>
    <w:rsid w:val="008016B9"/>
    <w:rsid w:val="00801722"/>
    <w:rsid w:val="008019A8"/>
    <w:rsid w:val="00801AAA"/>
    <w:rsid w:val="00801C7D"/>
    <w:rsid w:val="00801CF7"/>
    <w:rsid w:val="00801D7A"/>
    <w:rsid w:val="00801F21"/>
    <w:rsid w:val="0080214A"/>
    <w:rsid w:val="0080216A"/>
    <w:rsid w:val="00802245"/>
    <w:rsid w:val="0080225E"/>
    <w:rsid w:val="00802316"/>
    <w:rsid w:val="00802581"/>
    <w:rsid w:val="008025C6"/>
    <w:rsid w:val="00802994"/>
    <w:rsid w:val="00802A8A"/>
    <w:rsid w:val="00802C35"/>
    <w:rsid w:val="00802C88"/>
    <w:rsid w:val="00802C9E"/>
    <w:rsid w:val="00802EC6"/>
    <w:rsid w:val="00803187"/>
    <w:rsid w:val="0080320E"/>
    <w:rsid w:val="008032C9"/>
    <w:rsid w:val="008036B6"/>
    <w:rsid w:val="008036EF"/>
    <w:rsid w:val="00803AEA"/>
    <w:rsid w:val="00803B04"/>
    <w:rsid w:val="00803CBC"/>
    <w:rsid w:val="00803D6A"/>
    <w:rsid w:val="00803DA3"/>
    <w:rsid w:val="00803DD6"/>
    <w:rsid w:val="00804294"/>
    <w:rsid w:val="008044A8"/>
    <w:rsid w:val="008044C6"/>
    <w:rsid w:val="00804502"/>
    <w:rsid w:val="008048BB"/>
    <w:rsid w:val="00804D3E"/>
    <w:rsid w:val="008050A1"/>
    <w:rsid w:val="008051D3"/>
    <w:rsid w:val="0080565D"/>
    <w:rsid w:val="00805C33"/>
    <w:rsid w:val="00805D2A"/>
    <w:rsid w:val="008061A0"/>
    <w:rsid w:val="008063EC"/>
    <w:rsid w:val="0080657E"/>
    <w:rsid w:val="0080680A"/>
    <w:rsid w:val="00806897"/>
    <w:rsid w:val="00806934"/>
    <w:rsid w:val="00806B48"/>
    <w:rsid w:val="008070DA"/>
    <w:rsid w:val="00807161"/>
    <w:rsid w:val="008072AF"/>
    <w:rsid w:val="008072FE"/>
    <w:rsid w:val="008074F2"/>
    <w:rsid w:val="00807573"/>
    <w:rsid w:val="00807A73"/>
    <w:rsid w:val="00807C5A"/>
    <w:rsid w:val="00807C70"/>
    <w:rsid w:val="00807CC4"/>
    <w:rsid w:val="00807D05"/>
    <w:rsid w:val="00807E38"/>
    <w:rsid w:val="008100C0"/>
    <w:rsid w:val="00810138"/>
    <w:rsid w:val="00810190"/>
    <w:rsid w:val="0081090B"/>
    <w:rsid w:val="00810F33"/>
    <w:rsid w:val="00810F76"/>
    <w:rsid w:val="00811448"/>
    <w:rsid w:val="008118C3"/>
    <w:rsid w:val="00811968"/>
    <w:rsid w:val="00811B74"/>
    <w:rsid w:val="00811BE1"/>
    <w:rsid w:val="00811EE9"/>
    <w:rsid w:val="0081228A"/>
    <w:rsid w:val="00812695"/>
    <w:rsid w:val="008128CC"/>
    <w:rsid w:val="00812980"/>
    <w:rsid w:val="00812A42"/>
    <w:rsid w:val="00812A4F"/>
    <w:rsid w:val="00812C02"/>
    <w:rsid w:val="00812C0E"/>
    <w:rsid w:val="00812E0B"/>
    <w:rsid w:val="0081307C"/>
    <w:rsid w:val="0081347F"/>
    <w:rsid w:val="00813A3E"/>
    <w:rsid w:val="00813A93"/>
    <w:rsid w:val="00813DD6"/>
    <w:rsid w:val="00813DDB"/>
    <w:rsid w:val="00813E11"/>
    <w:rsid w:val="0081407B"/>
    <w:rsid w:val="00814234"/>
    <w:rsid w:val="00814558"/>
    <w:rsid w:val="0081462A"/>
    <w:rsid w:val="00814694"/>
    <w:rsid w:val="008147DB"/>
    <w:rsid w:val="008147EB"/>
    <w:rsid w:val="008147F9"/>
    <w:rsid w:val="00814ADC"/>
    <w:rsid w:val="00814BC8"/>
    <w:rsid w:val="00814C84"/>
    <w:rsid w:val="00814F46"/>
    <w:rsid w:val="008151B5"/>
    <w:rsid w:val="00815283"/>
    <w:rsid w:val="0081528D"/>
    <w:rsid w:val="0081558F"/>
    <w:rsid w:val="0081586F"/>
    <w:rsid w:val="00815980"/>
    <w:rsid w:val="00815CC3"/>
    <w:rsid w:val="00815D60"/>
    <w:rsid w:val="00815DBA"/>
    <w:rsid w:val="00815E94"/>
    <w:rsid w:val="00815FF2"/>
    <w:rsid w:val="008160D9"/>
    <w:rsid w:val="008163E2"/>
    <w:rsid w:val="0081664C"/>
    <w:rsid w:val="00816751"/>
    <w:rsid w:val="00816A8B"/>
    <w:rsid w:val="00816DA4"/>
    <w:rsid w:val="00816FC1"/>
    <w:rsid w:val="0081708B"/>
    <w:rsid w:val="008170F9"/>
    <w:rsid w:val="00817280"/>
    <w:rsid w:val="008173CA"/>
    <w:rsid w:val="00817F23"/>
    <w:rsid w:val="00817FE5"/>
    <w:rsid w:val="00820348"/>
    <w:rsid w:val="008204E1"/>
    <w:rsid w:val="0082056C"/>
    <w:rsid w:val="00820689"/>
    <w:rsid w:val="0082073C"/>
    <w:rsid w:val="00820780"/>
    <w:rsid w:val="0082083E"/>
    <w:rsid w:val="00820A2F"/>
    <w:rsid w:val="008210EC"/>
    <w:rsid w:val="00821121"/>
    <w:rsid w:val="00821209"/>
    <w:rsid w:val="00821481"/>
    <w:rsid w:val="008214D6"/>
    <w:rsid w:val="0082154A"/>
    <w:rsid w:val="00821643"/>
    <w:rsid w:val="00821956"/>
    <w:rsid w:val="00821BE3"/>
    <w:rsid w:val="00821E3E"/>
    <w:rsid w:val="00821E86"/>
    <w:rsid w:val="00821FA7"/>
    <w:rsid w:val="0082207B"/>
    <w:rsid w:val="00822223"/>
    <w:rsid w:val="0082224A"/>
    <w:rsid w:val="0082234D"/>
    <w:rsid w:val="0082283B"/>
    <w:rsid w:val="00822A50"/>
    <w:rsid w:val="00822B15"/>
    <w:rsid w:val="00822B8E"/>
    <w:rsid w:val="00822BF8"/>
    <w:rsid w:val="00822D86"/>
    <w:rsid w:val="00823031"/>
    <w:rsid w:val="008234FA"/>
    <w:rsid w:val="00823568"/>
    <w:rsid w:val="008235E1"/>
    <w:rsid w:val="00823738"/>
    <w:rsid w:val="00823797"/>
    <w:rsid w:val="008237FE"/>
    <w:rsid w:val="00823951"/>
    <w:rsid w:val="00823BE5"/>
    <w:rsid w:val="008244FF"/>
    <w:rsid w:val="0082450A"/>
    <w:rsid w:val="00824521"/>
    <w:rsid w:val="00824587"/>
    <w:rsid w:val="00824A0E"/>
    <w:rsid w:val="00824BE2"/>
    <w:rsid w:val="00824C4F"/>
    <w:rsid w:val="00824EF0"/>
    <w:rsid w:val="00824F5A"/>
    <w:rsid w:val="00824FAB"/>
    <w:rsid w:val="008250B9"/>
    <w:rsid w:val="00825332"/>
    <w:rsid w:val="00825391"/>
    <w:rsid w:val="008258BA"/>
    <w:rsid w:val="0082591A"/>
    <w:rsid w:val="00825987"/>
    <w:rsid w:val="00825A86"/>
    <w:rsid w:val="00825BEF"/>
    <w:rsid w:val="00825C15"/>
    <w:rsid w:val="00825EDC"/>
    <w:rsid w:val="008262FA"/>
    <w:rsid w:val="00826379"/>
    <w:rsid w:val="0082665C"/>
    <w:rsid w:val="008269F4"/>
    <w:rsid w:val="00826AC8"/>
    <w:rsid w:val="00826BB5"/>
    <w:rsid w:val="00826C15"/>
    <w:rsid w:val="00827265"/>
    <w:rsid w:val="0082731B"/>
    <w:rsid w:val="0082739B"/>
    <w:rsid w:val="0082743F"/>
    <w:rsid w:val="00827454"/>
    <w:rsid w:val="00827504"/>
    <w:rsid w:val="008275DD"/>
    <w:rsid w:val="00827BE5"/>
    <w:rsid w:val="00827C83"/>
    <w:rsid w:val="00827CE9"/>
    <w:rsid w:val="00830054"/>
    <w:rsid w:val="00830200"/>
    <w:rsid w:val="00830781"/>
    <w:rsid w:val="008307DD"/>
    <w:rsid w:val="0083086C"/>
    <w:rsid w:val="0083091E"/>
    <w:rsid w:val="00830C46"/>
    <w:rsid w:val="00830C9F"/>
    <w:rsid w:val="008313E1"/>
    <w:rsid w:val="008313FB"/>
    <w:rsid w:val="00831808"/>
    <w:rsid w:val="008319C0"/>
    <w:rsid w:val="008319C3"/>
    <w:rsid w:val="00831C20"/>
    <w:rsid w:val="00831CBE"/>
    <w:rsid w:val="008320FE"/>
    <w:rsid w:val="00832129"/>
    <w:rsid w:val="008322BE"/>
    <w:rsid w:val="00832367"/>
    <w:rsid w:val="008326ED"/>
    <w:rsid w:val="008327A8"/>
    <w:rsid w:val="008327BB"/>
    <w:rsid w:val="00832895"/>
    <w:rsid w:val="00832BDB"/>
    <w:rsid w:val="00832BF9"/>
    <w:rsid w:val="00832C14"/>
    <w:rsid w:val="00832FFE"/>
    <w:rsid w:val="00833012"/>
    <w:rsid w:val="008330BB"/>
    <w:rsid w:val="008330E0"/>
    <w:rsid w:val="00833151"/>
    <w:rsid w:val="00833359"/>
    <w:rsid w:val="0083349F"/>
    <w:rsid w:val="008334E2"/>
    <w:rsid w:val="00833508"/>
    <w:rsid w:val="008335AB"/>
    <w:rsid w:val="008336D8"/>
    <w:rsid w:val="0083375E"/>
    <w:rsid w:val="0083384D"/>
    <w:rsid w:val="008338F4"/>
    <w:rsid w:val="00833BC4"/>
    <w:rsid w:val="00833C06"/>
    <w:rsid w:val="00833C3E"/>
    <w:rsid w:val="00834196"/>
    <w:rsid w:val="008341DF"/>
    <w:rsid w:val="00834736"/>
    <w:rsid w:val="00834821"/>
    <w:rsid w:val="00834A51"/>
    <w:rsid w:val="00834AD5"/>
    <w:rsid w:val="00834C5B"/>
    <w:rsid w:val="00834CC0"/>
    <w:rsid w:val="00834E53"/>
    <w:rsid w:val="00835049"/>
    <w:rsid w:val="008351B0"/>
    <w:rsid w:val="008352F2"/>
    <w:rsid w:val="0083540D"/>
    <w:rsid w:val="00835482"/>
    <w:rsid w:val="008354AA"/>
    <w:rsid w:val="008354F0"/>
    <w:rsid w:val="00835620"/>
    <w:rsid w:val="00835A1C"/>
    <w:rsid w:val="00835B0F"/>
    <w:rsid w:val="00835C01"/>
    <w:rsid w:val="00835C78"/>
    <w:rsid w:val="00835C83"/>
    <w:rsid w:val="00835CDE"/>
    <w:rsid w:val="00835E29"/>
    <w:rsid w:val="00835E97"/>
    <w:rsid w:val="00835F49"/>
    <w:rsid w:val="0083679A"/>
    <w:rsid w:val="00836993"/>
    <w:rsid w:val="00836B47"/>
    <w:rsid w:val="00836FDF"/>
    <w:rsid w:val="00837066"/>
    <w:rsid w:val="008370C9"/>
    <w:rsid w:val="008375A5"/>
    <w:rsid w:val="008377F4"/>
    <w:rsid w:val="00837824"/>
    <w:rsid w:val="00837884"/>
    <w:rsid w:val="00837A5A"/>
    <w:rsid w:val="00837CB6"/>
    <w:rsid w:val="00837F15"/>
    <w:rsid w:val="00837F86"/>
    <w:rsid w:val="00840429"/>
    <w:rsid w:val="00840618"/>
    <w:rsid w:val="008406C1"/>
    <w:rsid w:val="00840905"/>
    <w:rsid w:val="00840E79"/>
    <w:rsid w:val="00840F14"/>
    <w:rsid w:val="00841001"/>
    <w:rsid w:val="00841044"/>
    <w:rsid w:val="008410D4"/>
    <w:rsid w:val="0084114D"/>
    <w:rsid w:val="00841510"/>
    <w:rsid w:val="0084168F"/>
    <w:rsid w:val="008416D3"/>
    <w:rsid w:val="00841833"/>
    <w:rsid w:val="008418BA"/>
    <w:rsid w:val="008418ED"/>
    <w:rsid w:val="00841AC7"/>
    <w:rsid w:val="00841BBB"/>
    <w:rsid w:val="00841DA7"/>
    <w:rsid w:val="00841E29"/>
    <w:rsid w:val="00841FE0"/>
    <w:rsid w:val="008423D0"/>
    <w:rsid w:val="0084282D"/>
    <w:rsid w:val="008428E9"/>
    <w:rsid w:val="00842C81"/>
    <w:rsid w:val="00842DD5"/>
    <w:rsid w:val="00842FF9"/>
    <w:rsid w:val="00843071"/>
    <w:rsid w:val="008431DA"/>
    <w:rsid w:val="00843236"/>
    <w:rsid w:val="0084341D"/>
    <w:rsid w:val="008435A6"/>
    <w:rsid w:val="0084388A"/>
    <w:rsid w:val="0084396C"/>
    <w:rsid w:val="00843C0B"/>
    <w:rsid w:val="008440F1"/>
    <w:rsid w:val="0084419F"/>
    <w:rsid w:val="008441CD"/>
    <w:rsid w:val="008443B7"/>
    <w:rsid w:val="0084443F"/>
    <w:rsid w:val="008447D9"/>
    <w:rsid w:val="00844951"/>
    <w:rsid w:val="00844A11"/>
    <w:rsid w:val="00844E54"/>
    <w:rsid w:val="00844E5E"/>
    <w:rsid w:val="00845317"/>
    <w:rsid w:val="0084536F"/>
    <w:rsid w:val="0084561E"/>
    <w:rsid w:val="00845AC5"/>
    <w:rsid w:val="00845AE7"/>
    <w:rsid w:val="00845B62"/>
    <w:rsid w:val="00845F2B"/>
    <w:rsid w:val="00846102"/>
    <w:rsid w:val="00846176"/>
    <w:rsid w:val="008461AA"/>
    <w:rsid w:val="00846529"/>
    <w:rsid w:val="00846734"/>
    <w:rsid w:val="00846C65"/>
    <w:rsid w:val="00846CFD"/>
    <w:rsid w:val="00846D75"/>
    <w:rsid w:val="00846E28"/>
    <w:rsid w:val="00846F04"/>
    <w:rsid w:val="00846F4A"/>
    <w:rsid w:val="008470DD"/>
    <w:rsid w:val="00847381"/>
    <w:rsid w:val="008473C8"/>
    <w:rsid w:val="008473FE"/>
    <w:rsid w:val="0084759D"/>
    <w:rsid w:val="00847D18"/>
    <w:rsid w:val="00847FDE"/>
    <w:rsid w:val="0085002F"/>
    <w:rsid w:val="0085044F"/>
    <w:rsid w:val="008504B1"/>
    <w:rsid w:val="0085069B"/>
    <w:rsid w:val="00850764"/>
    <w:rsid w:val="008508E5"/>
    <w:rsid w:val="008509C7"/>
    <w:rsid w:val="00850A21"/>
    <w:rsid w:val="00850B93"/>
    <w:rsid w:val="00850BA0"/>
    <w:rsid w:val="00850C31"/>
    <w:rsid w:val="00851015"/>
    <w:rsid w:val="0085124C"/>
    <w:rsid w:val="008512E3"/>
    <w:rsid w:val="00851325"/>
    <w:rsid w:val="0085151E"/>
    <w:rsid w:val="008516E8"/>
    <w:rsid w:val="00851F76"/>
    <w:rsid w:val="00852092"/>
    <w:rsid w:val="008522F3"/>
    <w:rsid w:val="0085231E"/>
    <w:rsid w:val="008524DF"/>
    <w:rsid w:val="008526DE"/>
    <w:rsid w:val="00852A0A"/>
    <w:rsid w:val="008531CC"/>
    <w:rsid w:val="008531FF"/>
    <w:rsid w:val="00853219"/>
    <w:rsid w:val="008532C9"/>
    <w:rsid w:val="0085338C"/>
    <w:rsid w:val="00853474"/>
    <w:rsid w:val="00853493"/>
    <w:rsid w:val="0085366F"/>
    <w:rsid w:val="00853672"/>
    <w:rsid w:val="0085393F"/>
    <w:rsid w:val="0085395F"/>
    <w:rsid w:val="008539D7"/>
    <w:rsid w:val="00853A3F"/>
    <w:rsid w:val="00853BA5"/>
    <w:rsid w:val="00853F98"/>
    <w:rsid w:val="0085400E"/>
    <w:rsid w:val="008542A2"/>
    <w:rsid w:val="00854C75"/>
    <w:rsid w:val="00854F94"/>
    <w:rsid w:val="008552F8"/>
    <w:rsid w:val="0085545B"/>
    <w:rsid w:val="008554F9"/>
    <w:rsid w:val="008556F8"/>
    <w:rsid w:val="008558F9"/>
    <w:rsid w:val="0085625B"/>
    <w:rsid w:val="00856290"/>
    <w:rsid w:val="008562D4"/>
    <w:rsid w:val="008563C8"/>
    <w:rsid w:val="008563DD"/>
    <w:rsid w:val="008565A6"/>
    <w:rsid w:val="0085663F"/>
    <w:rsid w:val="00856734"/>
    <w:rsid w:val="008569B9"/>
    <w:rsid w:val="00856BA8"/>
    <w:rsid w:val="00856D63"/>
    <w:rsid w:val="00856DB0"/>
    <w:rsid w:val="00856FDB"/>
    <w:rsid w:val="008570A7"/>
    <w:rsid w:val="00857313"/>
    <w:rsid w:val="00857424"/>
    <w:rsid w:val="008574CD"/>
    <w:rsid w:val="00857573"/>
    <w:rsid w:val="00857AA7"/>
    <w:rsid w:val="00857AB5"/>
    <w:rsid w:val="00857BF2"/>
    <w:rsid w:val="00857E30"/>
    <w:rsid w:val="00857F96"/>
    <w:rsid w:val="0086017E"/>
    <w:rsid w:val="0086027E"/>
    <w:rsid w:val="0086029F"/>
    <w:rsid w:val="00860462"/>
    <w:rsid w:val="0086055D"/>
    <w:rsid w:val="008606B4"/>
    <w:rsid w:val="00860A9D"/>
    <w:rsid w:val="00860D63"/>
    <w:rsid w:val="00860DDE"/>
    <w:rsid w:val="00860E35"/>
    <w:rsid w:val="00860E81"/>
    <w:rsid w:val="00860FD5"/>
    <w:rsid w:val="008610AD"/>
    <w:rsid w:val="00861222"/>
    <w:rsid w:val="00861675"/>
    <w:rsid w:val="008618A5"/>
    <w:rsid w:val="00861A6D"/>
    <w:rsid w:val="00861C2F"/>
    <w:rsid w:val="00861DF6"/>
    <w:rsid w:val="00861E6B"/>
    <w:rsid w:val="00861F71"/>
    <w:rsid w:val="008620A5"/>
    <w:rsid w:val="00862317"/>
    <w:rsid w:val="00862374"/>
    <w:rsid w:val="008625C1"/>
    <w:rsid w:val="008625CB"/>
    <w:rsid w:val="008626C8"/>
    <w:rsid w:val="0086291F"/>
    <w:rsid w:val="00862981"/>
    <w:rsid w:val="00862C17"/>
    <w:rsid w:val="00862DAF"/>
    <w:rsid w:val="00862F37"/>
    <w:rsid w:val="00863030"/>
    <w:rsid w:val="008630E7"/>
    <w:rsid w:val="008631BD"/>
    <w:rsid w:val="00863699"/>
    <w:rsid w:val="0086376C"/>
    <w:rsid w:val="00863A2C"/>
    <w:rsid w:val="00863B7E"/>
    <w:rsid w:val="00863C05"/>
    <w:rsid w:val="00863C82"/>
    <w:rsid w:val="00863E34"/>
    <w:rsid w:val="00863EAB"/>
    <w:rsid w:val="0086400B"/>
    <w:rsid w:val="00864164"/>
    <w:rsid w:val="008644EB"/>
    <w:rsid w:val="00864510"/>
    <w:rsid w:val="0086464D"/>
    <w:rsid w:val="00864791"/>
    <w:rsid w:val="0086496A"/>
    <w:rsid w:val="008649C2"/>
    <w:rsid w:val="00864AA4"/>
    <w:rsid w:val="00864C69"/>
    <w:rsid w:val="00864E57"/>
    <w:rsid w:val="00864FB6"/>
    <w:rsid w:val="0086506B"/>
    <w:rsid w:val="0086535C"/>
    <w:rsid w:val="008653AD"/>
    <w:rsid w:val="0086564E"/>
    <w:rsid w:val="008657BA"/>
    <w:rsid w:val="00865C42"/>
    <w:rsid w:val="00865D00"/>
    <w:rsid w:val="00865F16"/>
    <w:rsid w:val="00866150"/>
    <w:rsid w:val="00866243"/>
    <w:rsid w:val="00866293"/>
    <w:rsid w:val="00866302"/>
    <w:rsid w:val="00866759"/>
    <w:rsid w:val="0086676C"/>
    <w:rsid w:val="008668B7"/>
    <w:rsid w:val="00866A42"/>
    <w:rsid w:val="00866C14"/>
    <w:rsid w:val="00866C79"/>
    <w:rsid w:val="00866D38"/>
    <w:rsid w:val="00866ECF"/>
    <w:rsid w:val="008672CC"/>
    <w:rsid w:val="00867391"/>
    <w:rsid w:val="00867401"/>
    <w:rsid w:val="00867536"/>
    <w:rsid w:val="0086764B"/>
    <w:rsid w:val="0086771A"/>
    <w:rsid w:val="008677EF"/>
    <w:rsid w:val="008678BA"/>
    <w:rsid w:val="00867ABE"/>
    <w:rsid w:val="00867AE9"/>
    <w:rsid w:val="00867BCC"/>
    <w:rsid w:val="00867ED1"/>
    <w:rsid w:val="0087025F"/>
    <w:rsid w:val="00870272"/>
    <w:rsid w:val="00870421"/>
    <w:rsid w:val="008704B1"/>
    <w:rsid w:val="0087053C"/>
    <w:rsid w:val="008705BA"/>
    <w:rsid w:val="00870736"/>
    <w:rsid w:val="00870851"/>
    <w:rsid w:val="00870CAF"/>
    <w:rsid w:val="00870DAB"/>
    <w:rsid w:val="00870DB3"/>
    <w:rsid w:val="008710AD"/>
    <w:rsid w:val="0087117E"/>
    <w:rsid w:val="00871273"/>
    <w:rsid w:val="0087141B"/>
    <w:rsid w:val="00871525"/>
    <w:rsid w:val="00871565"/>
    <w:rsid w:val="00871655"/>
    <w:rsid w:val="008717BC"/>
    <w:rsid w:val="008722B4"/>
    <w:rsid w:val="00872975"/>
    <w:rsid w:val="008729B2"/>
    <w:rsid w:val="008729F6"/>
    <w:rsid w:val="00872CED"/>
    <w:rsid w:val="00872F22"/>
    <w:rsid w:val="00872FFE"/>
    <w:rsid w:val="00873354"/>
    <w:rsid w:val="00873376"/>
    <w:rsid w:val="0087365F"/>
    <w:rsid w:val="008737E8"/>
    <w:rsid w:val="00873810"/>
    <w:rsid w:val="00873878"/>
    <w:rsid w:val="00873C42"/>
    <w:rsid w:val="00873C66"/>
    <w:rsid w:val="0087437D"/>
    <w:rsid w:val="0087437E"/>
    <w:rsid w:val="008744BF"/>
    <w:rsid w:val="00874568"/>
    <w:rsid w:val="00874569"/>
    <w:rsid w:val="008745BA"/>
    <w:rsid w:val="00874622"/>
    <w:rsid w:val="008747B3"/>
    <w:rsid w:val="00874A43"/>
    <w:rsid w:val="00874C3B"/>
    <w:rsid w:val="00874D10"/>
    <w:rsid w:val="00874F54"/>
    <w:rsid w:val="008751B2"/>
    <w:rsid w:val="008752BF"/>
    <w:rsid w:val="008753F9"/>
    <w:rsid w:val="008754EA"/>
    <w:rsid w:val="008755CF"/>
    <w:rsid w:val="008759C1"/>
    <w:rsid w:val="00875A95"/>
    <w:rsid w:val="00875B5F"/>
    <w:rsid w:val="00875C2E"/>
    <w:rsid w:val="00875E03"/>
    <w:rsid w:val="00875E06"/>
    <w:rsid w:val="00876016"/>
    <w:rsid w:val="0087624D"/>
    <w:rsid w:val="008762FD"/>
    <w:rsid w:val="0087676D"/>
    <w:rsid w:val="00876917"/>
    <w:rsid w:val="00876985"/>
    <w:rsid w:val="00876B0D"/>
    <w:rsid w:val="00876C94"/>
    <w:rsid w:val="00876D3A"/>
    <w:rsid w:val="00876D80"/>
    <w:rsid w:val="00876DE7"/>
    <w:rsid w:val="00876EFB"/>
    <w:rsid w:val="0087700B"/>
    <w:rsid w:val="00877141"/>
    <w:rsid w:val="0087799F"/>
    <w:rsid w:val="00877B00"/>
    <w:rsid w:val="00877C43"/>
    <w:rsid w:val="00877D9C"/>
    <w:rsid w:val="00877F20"/>
    <w:rsid w:val="00880624"/>
    <w:rsid w:val="00880BF9"/>
    <w:rsid w:val="00880CA5"/>
    <w:rsid w:val="00880DE8"/>
    <w:rsid w:val="00880E7A"/>
    <w:rsid w:val="008812B3"/>
    <w:rsid w:val="0088145C"/>
    <w:rsid w:val="00881BD4"/>
    <w:rsid w:val="00881C37"/>
    <w:rsid w:val="00881C73"/>
    <w:rsid w:val="00881E5B"/>
    <w:rsid w:val="00881F52"/>
    <w:rsid w:val="00881FED"/>
    <w:rsid w:val="00882017"/>
    <w:rsid w:val="0088206F"/>
    <w:rsid w:val="0088215A"/>
    <w:rsid w:val="0088223A"/>
    <w:rsid w:val="008822F4"/>
    <w:rsid w:val="008824CF"/>
    <w:rsid w:val="00882784"/>
    <w:rsid w:val="00882DBD"/>
    <w:rsid w:val="00882E97"/>
    <w:rsid w:val="00882F13"/>
    <w:rsid w:val="0088301C"/>
    <w:rsid w:val="00883158"/>
    <w:rsid w:val="008831AB"/>
    <w:rsid w:val="0088325A"/>
    <w:rsid w:val="008833FF"/>
    <w:rsid w:val="00883421"/>
    <w:rsid w:val="00883704"/>
    <w:rsid w:val="00883709"/>
    <w:rsid w:val="00883767"/>
    <w:rsid w:val="00883806"/>
    <w:rsid w:val="00883D46"/>
    <w:rsid w:val="00884985"/>
    <w:rsid w:val="008849C9"/>
    <w:rsid w:val="00884BC2"/>
    <w:rsid w:val="00884FB0"/>
    <w:rsid w:val="0088508A"/>
    <w:rsid w:val="008851BC"/>
    <w:rsid w:val="008853A2"/>
    <w:rsid w:val="008853BE"/>
    <w:rsid w:val="00885400"/>
    <w:rsid w:val="008854C2"/>
    <w:rsid w:val="008855A6"/>
    <w:rsid w:val="0088571B"/>
    <w:rsid w:val="0088579E"/>
    <w:rsid w:val="00885865"/>
    <w:rsid w:val="008858B3"/>
    <w:rsid w:val="00885F17"/>
    <w:rsid w:val="00886183"/>
    <w:rsid w:val="00886246"/>
    <w:rsid w:val="008864BC"/>
    <w:rsid w:val="00886569"/>
    <w:rsid w:val="008865D1"/>
    <w:rsid w:val="008865FD"/>
    <w:rsid w:val="008867E0"/>
    <w:rsid w:val="008869F2"/>
    <w:rsid w:val="00886C42"/>
    <w:rsid w:val="00887016"/>
    <w:rsid w:val="00887476"/>
    <w:rsid w:val="008877D2"/>
    <w:rsid w:val="00887923"/>
    <w:rsid w:val="0088798C"/>
    <w:rsid w:val="008879B7"/>
    <w:rsid w:val="00887C27"/>
    <w:rsid w:val="00887C62"/>
    <w:rsid w:val="00887DAC"/>
    <w:rsid w:val="00887EF0"/>
    <w:rsid w:val="008900C2"/>
    <w:rsid w:val="00890236"/>
    <w:rsid w:val="00890343"/>
    <w:rsid w:val="00890597"/>
    <w:rsid w:val="008906E4"/>
    <w:rsid w:val="0089078F"/>
    <w:rsid w:val="008908ED"/>
    <w:rsid w:val="00890A0C"/>
    <w:rsid w:val="00890A2F"/>
    <w:rsid w:val="00890D1D"/>
    <w:rsid w:val="00890D57"/>
    <w:rsid w:val="00891025"/>
    <w:rsid w:val="008913F8"/>
    <w:rsid w:val="0089142B"/>
    <w:rsid w:val="00891497"/>
    <w:rsid w:val="008917EA"/>
    <w:rsid w:val="00891883"/>
    <w:rsid w:val="008919BB"/>
    <w:rsid w:val="00891DAA"/>
    <w:rsid w:val="00891DCA"/>
    <w:rsid w:val="00891E4B"/>
    <w:rsid w:val="00891EF4"/>
    <w:rsid w:val="008925CB"/>
    <w:rsid w:val="008927D3"/>
    <w:rsid w:val="00892AFA"/>
    <w:rsid w:val="00892D1A"/>
    <w:rsid w:val="008930F9"/>
    <w:rsid w:val="008932EB"/>
    <w:rsid w:val="0089332C"/>
    <w:rsid w:val="00893475"/>
    <w:rsid w:val="0089347C"/>
    <w:rsid w:val="00893558"/>
    <w:rsid w:val="00893623"/>
    <w:rsid w:val="00893711"/>
    <w:rsid w:val="0089375C"/>
    <w:rsid w:val="00893817"/>
    <w:rsid w:val="0089381B"/>
    <w:rsid w:val="00893850"/>
    <w:rsid w:val="0089388D"/>
    <w:rsid w:val="00893A01"/>
    <w:rsid w:val="00893EDB"/>
    <w:rsid w:val="00893F8A"/>
    <w:rsid w:val="00893FB1"/>
    <w:rsid w:val="008945DB"/>
    <w:rsid w:val="008946A3"/>
    <w:rsid w:val="008947C3"/>
    <w:rsid w:val="008947E6"/>
    <w:rsid w:val="0089488C"/>
    <w:rsid w:val="0089491B"/>
    <w:rsid w:val="00894D30"/>
    <w:rsid w:val="00894D6E"/>
    <w:rsid w:val="00895086"/>
    <w:rsid w:val="0089517C"/>
    <w:rsid w:val="00895C61"/>
    <w:rsid w:val="00895D5E"/>
    <w:rsid w:val="00895DE7"/>
    <w:rsid w:val="008960BA"/>
    <w:rsid w:val="0089614A"/>
    <w:rsid w:val="0089631E"/>
    <w:rsid w:val="00896623"/>
    <w:rsid w:val="00896763"/>
    <w:rsid w:val="00896779"/>
    <w:rsid w:val="008967B5"/>
    <w:rsid w:val="00896822"/>
    <w:rsid w:val="0089698D"/>
    <w:rsid w:val="008969BD"/>
    <w:rsid w:val="00896AA7"/>
    <w:rsid w:val="00896B27"/>
    <w:rsid w:val="00896C62"/>
    <w:rsid w:val="00896CA8"/>
    <w:rsid w:val="00896D55"/>
    <w:rsid w:val="00897278"/>
    <w:rsid w:val="00897652"/>
    <w:rsid w:val="00897692"/>
    <w:rsid w:val="0089779E"/>
    <w:rsid w:val="00897871"/>
    <w:rsid w:val="00897AB6"/>
    <w:rsid w:val="00897B9F"/>
    <w:rsid w:val="00897C63"/>
    <w:rsid w:val="00897D2F"/>
    <w:rsid w:val="00897FBA"/>
    <w:rsid w:val="008A00DA"/>
    <w:rsid w:val="008A0118"/>
    <w:rsid w:val="008A0165"/>
    <w:rsid w:val="008A0249"/>
    <w:rsid w:val="008A029F"/>
    <w:rsid w:val="008A0B0E"/>
    <w:rsid w:val="008A0BBF"/>
    <w:rsid w:val="008A0CA5"/>
    <w:rsid w:val="008A0D55"/>
    <w:rsid w:val="008A0E76"/>
    <w:rsid w:val="008A0F0E"/>
    <w:rsid w:val="008A147A"/>
    <w:rsid w:val="008A16D0"/>
    <w:rsid w:val="008A1A20"/>
    <w:rsid w:val="008A1D2D"/>
    <w:rsid w:val="008A1D74"/>
    <w:rsid w:val="008A1E72"/>
    <w:rsid w:val="008A1E77"/>
    <w:rsid w:val="008A1EAC"/>
    <w:rsid w:val="008A2053"/>
    <w:rsid w:val="008A24A3"/>
    <w:rsid w:val="008A2505"/>
    <w:rsid w:val="008A275C"/>
    <w:rsid w:val="008A2D06"/>
    <w:rsid w:val="008A2D36"/>
    <w:rsid w:val="008A2F40"/>
    <w:rsid w:val="008A2F95"/>
    <w:rsid w:val="008A2FE6"/>
    <w:rsid w:val="008A3757"/>
    <w:rsid w:val="008A37BE"/>
    <w:rsid w:val="008A3924"/>
    <w:rsid w:val="008A3987"/>
    <w:rsid w:val="008A39CA"/>
    <w:rsid w:val="008A3B06"/>
    <w:rsid w:val="008A3EFF"/>
    <w:rsid w:val="008A3F86"/>
    <w:rsid w:val="008A4050"/>
    <w:rsid w:val="008A407B"/>
    <w:rsid w:val="008A4324"/>
    <w:rsid w:val="008A4643"/>
    <w:rsid w:val="008A4781"/>
    <w:rsid w:val="008A495A"/>
    <w:rsid w:val="008A4B2B"/>
    <w:rsid w:val="008A4E95"/>
    <w:rsid w:val="008A5074"/>
    <w:rsid w:val="008A5089"/>
    <w:rsid w:val="008A51B8"/>
    <w:rsid w:val="008A534F"/>
    <w:rsid w:val="008A542C"/>
    <w:rsid w:val="008A5726"/>
    <w:rsid w:val="008A5860"/>
    <w:rsid w:val="008A588B"/>
    <w:rsid w:val="008A5A09"/>
    <w:rsid w:val="008A5B6A"/>
    <w:rsid w:val="008A5BEA"/>
    <w:rsid w:val="008A5C63"/>
    <w:rsid w:val="008A5FF9"/>
    <w:rsid w:val="008A601D"/>
    <w:rsid w:val="008A60E4"/>
    <w:rsid w:val="008A6431"/>
    <w:rsid w:val="008A6442"/>
    <w:rsid w:val="008A6676"/>
    <w:rsid w:val="008A6745"/>
    <w:rsid w:val="008A6B17"/>
    <w:rsid w:val="008A6EB0"/>
    <w:rsid w:val="008A70FC"/>
    <w:rsid w:val="008A719B"/>
    <w:rsid w:val="008A74C9"/>
    <w:rsid w:val="008A7515"/>
    <w:rsid w:val="008A788B"/>
    <w:rsid w:val="008A79FD"/>
    <w:rsid w:val="008A7E2E"/>
    <w:rsid w:val="008B021D"/>
    <w:rsid w:val="008B04A6"/>
    <w:rsid w:val="008B05A7"/>
    <w:rsid w:val="008B07C1"/>
    <w:rsid w:val="008B0C59"/>
    <w:rsid w:val="008B1456"/>
    <w:rsid w:val="008B166B"/>
    <w:rsid w:val="008B178C"/>
    <w:rsid w:val="008B196F"/>
    <w:rsid w:val="008B1A32"/>
    <w:rsid w:val="008B1AB3"/>
    <w:rsid w:val="008B1BBB"/>
    <w:rsid w:val="008B1F32"/>
    <w:rsid w:val="008B1F4B"/>
    <w:rsid w:val="008B1FC9"/>
    <w:rsid w:val="008B2225"/>
    <w:rsid w:val="008B2428"/>
    <w:rsid w:val="008B24F0"/>
    <w:rsid w:val="008B272B"/>
    <w:rsid w:val="008B2B1B"/>
    <w:rsid w:val="008B2D0E"/>
    <w:rsid w:val="008B2D4A"/>
    <w:rsid w:val="008B2DC0"/>
    <w:rsid w:val="008B2F70"/>
    <w:rsid w:val="008B2FD6"/>
    <w:rsid w:val="008B2FF6"/>
    <w:rsid w:val="008B301E"/>
    <w:rsid w:val="008B3112"/>
    <w:rsid w:val="008B3211"/>
    <w:rsid w:val="008B3CAE"/>
    <w:rsid w:val="008B3E55"/>
    <w:rsid w:val="008B41F9"/>
    <w:rsid w:val="008B439B"/>
    <w:rsid w:val="008B4975"/>
    <w:rsid w:val="008B4BF2"/>
    <w:rsid w:val="008B4D3C"/>
    <w:rsid w:val="008B4D5D"/>
    <w:rsid w:val="008B51E4"/>
    <w:rsid w:val="008B547C"/>
    <w:rsid w:val="008B563D"/>
    <w:rsid w:val="008B57A5"/>
    <w:rsid w:val="008B59DF"/>
    <w:rsid w:val="008B5BAB"/>
    <w:rsid w:val="008B5C43"/>
    <w:rsid w:val="008B5F97"/>
    <w:rsid w:val="008B5FB4"/>
    <w:rsid w:val="008B6369"/>
    <w:rsid w:val="008B658C"/>
    <w:rsid w:val="008B6892"/>
    <w:rsid w:val="008B6980"/>
    <w:rsid w:val="008B6E72"/>
    <w:rsid w:val="008B70AD"/>
    <w:rsid w:val="008B7501"/>
    <w:rsid w:val="008B759E"/>
    <w:rsid w:val="008B7779"/>
    <w:rsid w:val="008B79D3"/>
    <w:rsid w:val="008B7ACF"/>
    <w:rsid w:val="008B7CBD"/>
    <w:rsid w:val="008B7E88"/>
    <w:rsid w:val="008B7EFA"/>
    <w:rsid w:val="008C00EE"/>
    <w:rsid w:val="008C00F8"/>
    <w:rsid w:val="008C0197"/>
    <w:rsid w:val="008C01DF"/>
    <w:rsid w:val="008C0417"/>
    <w:rsid w:val="008C061C"/>
    <w:rsid w:val="008C06E8"/>
    <w:rsid w:val="008C06EF"/>
    <w:rsid w:val="008C07AA"/>
    <w:rsid w:val="008C08C8"/>
    <w:rsid w:val="008C09FC"/>
    <w:rsid w:val="008C0B1F"/>
    <w:rsid w:val="008C0DE4"/>
    <w:rsid w:val="008C0EA1"/>
    <w:rsid w:val="008C0EA9"/>
    <w:rsid w:val="008C0EDA"/>
    <w:rsid w:val="008C106D"/>
    <w:rsid w:val="008C11D8"/>
    <w:rsid w:val="008C14A4"/>
    <w:rsid w:val="008C1B45"/>
    <w:rsid w:val="008C1B7B"/>
    <w:rsid w:val="008C1F0B"/>
    <w:rsid w:val="008C1F3A"/>
    <w:rsid w:val="008C1F77"/>
    <w:rsid w:val="008C23BB"/>
    <w:rsid w:val="008C243C"/>
    <w:rsid w:val="008C24AF"/>
    <w:rsid w:val="008C24B3"/>
    <w:rsid w:val="008C2716"/>
    <w:rsid w:val="008C2A03"/>
    <w:rsid w:val="008C2B3E"/>
    <w:rsid w:val="008C3385"/>
    <w:rsid w:val="008C3429"/>
    <w:rsid w:val="008C36BA"/>
    <w:rsid w:val="008C381A"/>
    <w:rsid w:val="008C38B3"/>
    <w:rsid w:val="008C3988"/>
    <w:rsid w:val="008C3EBA"/>
    <w:rsid w:val="008C4130"/>
    <w:rsid w:val="008C427E"/>
    <w:rsid w:val="008C42EB"/>
    <w:rsid w:val="008C42F1"/>
    <w:rsid w:val="008C440C"/>
    <w:rsid w:val="008C48E4"/>
    <w:rsid w:val="008C4A52"/>
    <w:rsid w:val="008C5A54"/>
    <w:rsid w:val="008C5B34"/>
    <w:rsid w:val="008C5DBD"/>
    <w:rsid w:val="008C60AD"/>
    <w:rsid w:val="008C626A"/>
    <w:rsid w:val="008C643A"/>
    <w:rsid w:val="008C65A7"/>
    <w:rsid w:val="008C6908"/>
    <w:rsid w:val="008C694C"/>
    <w:rsid w:val="008C699D"/>
    <w:rsid w:val="008C6A33"/>
    <w:rsid w:val="008C6D36"/>
    <w:rsid w:val="008C6FE0"/>
    <w:rsid w:val="008C7255"/>
    <w:rsid w:val="008C74C7"/>
    <w:rsid w:val="008C74E9"/>
    <w:rsid w:val="008C74EC"/>
    <w:rsid w:val="008C761B"/>
    <w:rsid w:val="008C763B"/>
    <w:rsid w:val="008C76B4"/>
    <w:rsid w:val="008C7911"/>
    <w:rsid w:val="008C7E2B"/>
    <w:rsid w:val="008C7ECC"/>
    <w:rsid w:val="008D006E"/>
    <w:rsid w:val="008D00F9"/>
    <w:rsid w:val="008D018F"/>
    <w:rsid w:val="008D0333"/>
    <w:rsid w:val="008D03F2"/>
    <w:rsid w:val="008D04F7"/>
    <w:rsid w:val="008D0720"/>
    <w:rsid w:val="008D0903"/>
    <w:rsid w:val="008D0E81"/>
    <w:rsid w:val="008D0E95"/>
    <w:rsid w:val="008D1127"/>
    <w:rsid w:val="008D12F1"/>
    <w:rsid w:val="008D1407"/>
    <w:rsid w:val="008D1699"/>
    <w:rsid w:val="008D1989"/>
    <w:rsid w:val="008D19F3"/>
    <w:rsid w:val="008D1BAA"/>
    <w:rsid w:val="008D1D29"/>
    <w:rsid w:val="008D1D9C"/>
    <w:rsid w:val="008D1DC3"/>
    <w:rsid w:val="008D1DC6"/>
    <w:rsid w:val="008D1F11"/>
    <w:rsid w:val="008D1F5B"/>
    <w:rsid w:val="008D1F88"/>
    <w:rsid w:val="008D1FE1"/>
    <w:rsid w:val="008D2202"/>
    <w:rsid w:val="008D26B9"/>
    <w:rsid w:val="008D28FB"/>
    <w:rsid w:val="008D2A20"/>
    <w:rsid w:val="008D2BD3"/>
    <w:rsid w:val="008D2C8D"/>
    <w:rsid w:val="008D2DE3"/>
    <w:rsid w:val="008D335E"/>
    <w:rsid w:val="008D356C"/>
    <w:rsid w:val="008D37AD"/>
    <w:rsid w:val="008D3922"/>
    <w:rsid w:val="008D3A3A"/>
    <w:rsid w:val="008D3AE5"/>
    <w:rsid w:val="008D3FAF"/>
    <w:rsid w:val="008D41AA"/>
    <w:rsid w:val="008D4383"/>
    <w:rsid w:val="008D44F7"/>
    <w:rsid w:val="008D45C5"/>
    <w:rsid w:val="008D4615"/>
    <w:rsid w:val="008D4682"/>
    <w:rsid w:val="008D4A26"/>
    <w:rsid w:val="008D4DB3"/>
    <w:rsid w:val="008D4DD7"/>
    <w:rsid w:val="008D4E71"/>
    <w:rsid w:val="008D5237"/>
    <w:rsid w:val="008D52E3"/>
    <w:rsid w:val="008D5626"/>
    <w:rsid w:val="008D5638"/>
    <w:rsid w:val="008D587D"/>
    <w:rsid w:val="008D5A98"/>
    <w:rsid w:val="008D5D36"/>
    <w:rsid w:val="008D5F44"/>
    <w:rsid w:val="008D64A2"/>
    <w:rsid w:val="008D64F4"/>
    <w:rsid w:val="008D66DF"/>
    <w:rsid w:val="008D67B7"/>
    <w:rsid w:val="008D6817"/>
    <w:rsid w:val="008D6E5B"/>
    <w:rsid w:val="008D7030"/>
    <w:rsid w:val="008D705E"/>
    <w:rsid w:val="008D70BD"/>
    <w:rsid w:val="008D75BF"/>
    <w:rsid w:val="008D771D"/>
    <w:rsid w:val="008D793A"/>
    <w:rsid w:val="008D7AC1"/>
    <w:rsid w:val="008D7CAF"/>
    <w:rsid w:val="008D7F02"/>
    <w:rsid w:val="008D7F0D"/>
    <w:rsid w:val="008D7F66"/>
    <w:rsid w:val="008E002A"/>
    <w:rsid w:val="008E04C2"/>
    <w:rsid w:val="008E06A3"/>
    <w:rsid w:val="008E093C"/>
    <w:rsid w:val="008E0A6F"/>
    <w:rsid w:val="008E0BD5"/>
    <w:rsid w:val="008E0DCF"/>
    <w:rsid w:val="008E1227"/>
    <w:rsid w:val="008E13DD"/>
    <w:rsid w:val="008E150E"/>
    <w:rsid w:val="008E17AD"/>
    <w:rsid w:val="008E17B8"/>
    <w:rsid w:val="008E1E56"/>
    <w:rsid w:val="008E26F6"/>
    <w:rsid w:val="008E287F"/>
    <w:rsid w:val="008E29A3"/>
    <w:rsid w:val="008E2A26"/>
    <w:rsid w:val="008E318D"/>
    <w:rsid w:val="008E31A0"/>
    <w:rsid w:val="008E331E"/>
    <w:rsid w:val="008E3526"/>
    <w:rsid w:val="008E362E"/>
    <w:rsid w:val="008E3662"/>
    <w:rsid w:val="008E3676"/>
    <w:rsid w:val="008E375A"/>
    <w:rsid w:val="008E3809"/>
    <w:rsid w:val="008E3934"/>
    <w:rsid w:val="008E3B40"/>
    <w:rsid w:val="008E3BBF"/>
    <w:rsid w:val="008E3D96"/>
    <w:rsid w:val="008E3DF0"/>
    <w:rsid w:val="008E3FDE"/>
    <w:rsid w:val="008E42A8"/>
    <w:rsid w:val="008E4336"/>
    <w:rsid w:val="008E4811"/>
    <w:rsid w:val="008E4840"/>
    <w:rsid w:val="008E4993"/>
    <w:rsid w:val="008E4A80"/>
    <w:rsid w:val="008E4B62"/>
    <w:rsid w:val="008E4B8E"/>
    <w:rsid w:val="008E4BB2"/>
    <w:rsid w:val="008E4BD6"/>
    <w:rsid w:val="008E4BF8"/>
    <w:rsid w:val="008E4CE7"/>
    <w:rsid w:val="008E4D51"/>
    <w:rsid w:val="008E4D86"/>
    <w:rsid w:val="008E4DFA"/>
    <w:rsid w:val="008E4ECE"/>
    <w:rsid w:val="008E5245"/>
    <w:rsid w:val="008E5422"/>
    <w:rsid w:val="008E54E8"/>
    <w:rsid w:val="008E552C"/>
    <w:rsid w:val="008E5593"/>
    <w:rsid w:val="008E56A4"/>
    <w:rsid w:val="008E5868"/>
    <w:rsid w:val="008E5961"/>
    <w:rsid w:val="008E5A64"/>
    <w:rsid w:val="008E5B1E"/>
    <w:rsid w:val="008E5C30"/>
    <w:rsid w:val="008E5D68"/>
    <w:rsid w:val="008E5E99"/>
    <w:rsid w:val="008E5F50"/>
    <w:rsid w:val="008E6212"/>
    <w:rsid w:val="008E634D"/>
    <w:rsid w:val="008E64F5"/>
    <w:rsid w:val="008E66DA"/>
    <w:rsid w:val="008E67A4"/>
    <w:rsid w:val="008E692A"/>
    <w:rsid w:val="008E6A02"/>
    <w:rsid w:val="008E6C20"/>
    <w:rsid w:val="008E6DB7"/>
    <w:rsid w:val="008E6ECE"/>
    <w:rsid w:val="008E7962"/>
    <w:rsid w:val="008E7B76"/>
    <w:rsid w:val="008E7DBE"/>
    <w:rsid w:val="008E7E2C"/>
    <w:rsid w:val="008E7F2D"/>
    <w:rsid w:val="008F0156"/>
    <w:rsid w:val="008F02FF"/>
    <w:rsid w:val="008F0306"/>
    <w:rsid w:val="008F03FB"/>
    <w:rsid w:val="008F0492"/>
    <w:rsid w:val="008F069B"/>
    <w:rsid w:val="008F06E8"/>
    <w:rsid w:val="008F06F9"/>
    <w:rsid w:val="008F097F"/>
    <w:rsid w:val="008F09BD"/>
    <w:rsid w:val="008F0A5A"/>
    <w:rsid w:val="008F0BD5"/>
    <w:rsid w:val="008F0C27"/>
    <w:rsid w:val="008F0E8E"/>
    <w:rsid w:val="008F1132"/>
    <w:rsid w:val="008F14C7"/>
    <w:rsid w:val="008F14FF"/>
    <w:rsid w:val="008F19EA"/>
    <w:rsid w:val="008F1BB7"/>
    <w:rsid w:val="008F1BE1"/>
    <w:rsid w:val="008F1CE6"/>
    <w:rsid w:val="008F1D83"/>
    <w:rsid w:val="008F1E6B"/>
    <w:rsid w:val="008F1F31"/>
    <w:rsid w:val="008F20C9"/>
    <w:rsid w:val="008F20D3"/>
    <w:rsid w:val="008F222B"/>
    <w:rsid w:val="008F23A8"/>
    <w:rsid w:val="008F2C21"/>
    <w:rsid w:val="008F2C5D"/>
    <w:rsid w:val="008F2D15"/>
    <w:rsid w:val="008F2E57"/>
    <w:rsid w:val="008F2FF6"/>
    <w:rsid w:val="008F305E"/>
    <w:rsid w:val="008F3069"/>
    <w:rsid w:val="008F30C2"/>
    <w:rsid w:val="008F3132"/>
    <w:rsid w:val="008F330F"/>
    <w:rsid w:val="008F3386"/>
    <w:rsid w:val="008F39B2"/>
    <w:rsid w:val="008F3A80"/>
    <w:rsid w:val="008F3CBA"/>
    <w:rsid w:val="008F3D0B"/>
    <w:rsid w:val="008F40BD"/>
    <w:rsid w:val="008F41D2"/>
    <w:rsid w:val="008F444F"/>
    <w:rsid w:val="008F4915"/>
    <w:rsid w:val="008F4C78"/>
    <w:rsid w:val="008F4D74"/>
    <w:rsid w:val="008F4DB3"/>
    <w:rsid w:val="008F4E8F"/>
    <w:rsid w:val="008F4F57"/>
    <w:rsid w:val="008F4F95"/>
    <w:rsid w:val="008F4FDB"/>
    <w:rsid w:val="008F509C"/>
    <w:rsid w:val="008F525C"/>
    <w:rsid w:val="008F53BB"/>
    <w:rsid w:val="008F54C1"/>
    <w:rsid w:val="008F55F7"/>
    <w:rsid w:val="008F5F67"/>
    <w:rsid w:val="008F6377"/>
    <w:rsid w:val="008F63ED"/>
    <w:rsid w:val="008F65E2"/>
    <w:rsid w:val="008F6721"/>
    <w:rsid w:val="008F67BB"/>
    <w:rsid w:val="008F684B"/>
    <w:rsid w:val="008F696A"/>
    <w:rsid w:val="008F6A4F"/>
    <w:rsid w:val="008F6C2A"/>
    <w:rsid w:val="008F6FDC"/>
    <w:rsid w:val="008F7147"/>
    <w:rsid w:val="008F715D"/>
    <w:rsid w:val="008F731F"/>
    <w:rsid w:val="008F738A"/>
    <w:rsid w:val="008F78B9"/>
    <w:rsid w:val="008F7969"/>
    <w:rsid w:val="008F7C03"/>
    <w:rsid w:val="0090032F"/>
    <w:rsid w:val="009007AF"/>
    <w:rsid w:val="009008C0"/>
    <w:rsid w:val="009009C1"/>
    <w:rsid w:val="00900AEE"/>
    <w:rsid w:val="00900D59"/>
    <w:rsid w:val="00900E4F"/>
    <w:rsid w:val="00900F7F"/>
    <w:rsid w:val="00901147"/>
    <w:rsid w:val="009011EE"/>
    <w:rsid w:val="00901358"/>
    <w:rsid w:val="009013E3"/>
    <w:rsid w:val="009015A0"/>
    <w:rsid w:val="00901829"/>
    <w:rsid w:val="00901948"/>
    <w:rsid w:val="00901A9C"/>
    <w:rsid w:val="00901B25"/>
    <w:rsid w:val="00901B4B"/>
    <w:rsid w:val="00901BB8"/>
    <w:rsid w:val="00901CE4"/>
    <w:rsid w:val="00901E86"/>
    <w:rsid w:val="00902162"/>
    <w:rsid w:val="009021E8"/>
    <w:rsid w:val="009023A2"/>
    <w:rsid w:val="00902540"/>
    <w:rsid w:val="009027E1"/>
    <w:rsid w:val="00902885"/>
    <w:rsid w:val="00902A25"/>
    <w:rsid w:val="00902C52"/>
    <w:rsid w:val="00902D43"/>
    <w:rsid w:val="00902D77"/>
    <w:rsid w:val="00902DDD"/>
    <w:rsid w:val="00902F7E"/>
    <w:rsid w:val="0090301F"/>
    <w:rsid w:val="009030B4"/>
    <w:rsid w:val="0090311F"/>
    <w:rsid w:val="00903370"/>
    <w:rsid w:val="0090342C"/>
    <w:rsid w:val="00903453"/>
    <w:rsid w:val="009035AF"/>
    <w:rsid w:val="00903752"/>
    <w:rsid w:val="00903782"/>
    <w:rsid w:val="00903842"/>
    <w:rsid w:val="0090396E"/>
    <w:rsid w:val="00903D10"/>
    <w:rsid w:val="00903D42"/>
    <w:rsid w:val="00903E10"/>
    <w:rsid w:val="00903E22"/>
    <w:rsid w:val="00904298"/>
    <w:rsid w:val="0090452B"/>
    <w:rsid w:val="0090458D"/>
    <w:rsid w:val="009047C1"/>
    <w:rsid w:val="009048F0"/>
    <w:rsid w:val="00904A7C"/>
    <w:rsid w:val="00904CDB"/>
    <w:rsid w:val="0090563A"/>
    <w:rsid w:val="009056AF"/>
    <w:rsid w:val="009058D6"/>
    <w:rsid w:val="00905A8E"/>
    <w:rsid w:val="00905B4F"/>
    <w:rsid w:val="00905D40"/>
    <w:rsid w:val="00905D4D"/>
    <w:rsid w:val="00905F47"/>
    <w:rsid w:val="009060BE"/>
    <w:rsid w:val="00906265"/>
    <w:rsid w:val="00906281"/>
    <w:rsid w:val="0090634E"/>
    <w:rsid w:val="009064C3"/>
    <w:rsid w:val="00906B27"/>
    <w:rsid w:val="00906B61"/>
    <w:rsid w:val="00906D97"/>
    <w:rsid w:val="00906EEC"/>
    <w:rsid w:val="00906FC0"/>
    <w:rsid w:val="00906FF0"/>
    <w:rsid w:val="0090706A"/>
    <w:rsid w:val="0090721D"/>
    <w:rsid w:val="00907359"/>
    <w:rsid w:val="0090738F"/>
    <w:rsid w:val="00907422"/>
    <w:rsid w:val="009075BD"/>
    <w:rsid w:val="009075E2"/>
    <w:rsid w:val="009075E6"/>
    <w:rsid w:val="009077B3"/>
    <w:rsid w:val="00907812"/>
    <w:rsid w:val="00907820"/>
    <w:rsid w:val="00907BAE"/>
    <w:rsid w:val="00907C57"/>
    <w:rsid w:val="00907C76"/>
    <w:rsid w:val="00907CC4"/>
    <w:rsid w:val="00907E62"/>
    <w:rsid w:val="00907FA1"/>
    <w:rsid w:val="00907FC9"/>
    <w:rsid w:val="009100DA"/>
    <w:rsid w:val="00910156"/>
    <w:rsid w:val="009101A7"/>
    <w:rsid w:val="009109DB"/>
    <w:rsid w:val="00910B4C"/>
    <w:rsid w:val="00910D6C"/>
    <w:rsid w:val="00910DE0"/>
    <w:rsid w:val="00910FF9"/>
    <w:rsid w:val="009110AF"/>
    <w:rsid w:val="00911894"/>
    <w:rsid w:val="0091190D"/>
    <w:rsid w:val="00911B45"/>
    <w:rsid w:val="00911C38"/>
    <w:rsid w:val="00911DFD"/>
    <w:rsid w:val="0091205F"/>
    <w:rsid w:val="00912287"/>
    <w:rsid w:val="00912928"/>
    <w:rsid w:val="0091296F"/>
    <w:rsid w:val="00912BB1"/>
    <w:rsid w:val="00912CCA"/>
    <w:rsid w:val="00912F45"/>
    <w:rsid w:val="0091364F"/>
    <w:rsid w:val="009137DF"/>
    <w:rsid w:val="009137F5"/>
    <w:rsid w:val="00913AC0"/>
    <w:rsid w:val="00913D1A"/>
    <w:rsid w:val="009140CC"/>
    <w:rsid w:val="009141B9"/>
    <w:rsid w:val="00914220"/>
    <w:rsid w:val="0091426E"/>
    <w:rsid w:val="0091438B"/>
    <w:rsid w:val="00914BAF"/>
    <w:rsid w:val="00914D20"/>
    <w:rsid w:val="00914DEC"/>
    <w:rsid w:val="00914F52"/>
    <w:rsid w:val="00914FB9"/>
    <w:rsid w:val="00914FBF"/>
    <w:rsid w:val="00915050"/>
    <w:rsid w:val="009150DE"/>
    <w:rsid w:val="009151BC"/>
    <w:rsid w:val="009152CD"/>
    <w:rsid w:val="0091550D"/>
    <w:rsid w:val="009157B9"/>
    <w:rsid w:val="009157E9"/>
    <w:rsid w:val="00915E67"/>
    <w:rsid w:val="00916580"/>
    <w:rsid w:val="00916D8F"/>
    <w:rsid w:val="00916DEB"/>
    <w:rsid w:val="00916FB5"/>
    <w:rsid w:val="00916FC0"/>
    <w:rsid w:val="00916FDE"/>
    <w:rsid w:val="00917369"/>
    <w:rsid w:val="0091742B"/>
    <w:rsid w:val="0091787E"/>
    <w:rsid w:val="00917BF0"/>
    <w:rsid w:val="00917C06"/>
    <w:rsid w:val="00917EA8"/>
    <w:rsid w:val="00917F23"/>
    <w:rsid w:val="00917FB1"/>
    <w:rsid w:val="0092013A"/>
    <w:rsid w:val="00920234"/>
    <w:rsid w:val="00920429"/>
    <w:rsid w:val="009204B9"/>
    <w:rsid w:val="00920AA2"/>
    <w:rsid w:val="00920AEC"/>
    <w:rsid w:val="00920B15"/>
    <w:rsid w:val="00920B35"/>
    <w:rsid w:val="00920E0B"/>
    <w:rsid w:val="00921022"/>
    <w:rsid w:val="00921572"/>
    <w:rsid w:val="00921875"/>
    <w:rsid w:val="00921B15"/>
    <w:rsid w:val="00921B98"/>
    <w:rsid w:val="00921E7E"/>
    <w:rsid w:val="00922230"/>
    <w:rsid w:val="00922236"/>
    <w:rsid w:val="00922265"/>
    <w:rsid w:val="00922703"/>
    <w:rsid w:val="00922A06"/>
    <w:rsid w:val="00922AE1"/>
    <w:rsid w:val="00922F3D"/>
    <w:rsid w:val="0092325A"/>
    <w:rsid w:val="00923289"/>
    <w:rsid w:val="009238A1"/>
    <w:rsid w:val="0092397C"/>
    <w:rsid w:val="00923B2D"/>
    <w:rsid w:val="00923C6F"/>
    <w:rsid w:val="00924555"/>
    <w:rsid w:val="0092455D"/>
    <w:rsid w:val="00924669"/>
    <w:rsid w:val="00924B7A"/>
    <w:rsid w:val="00924B9A"/>
    <w:rsid w:val="00924BEA"/>
    <w:rsid w:val="00924CF0"/>
    <w:rsid w:val="00924F73"/>
    <w:rsid w:val="009250D4"/>
    <w:rsid w:val="009255E2"/>
    <w:rsid w:val="0092583C"/>
    <w:rsid w:val="009258C5"/>
    <w:rsid w:val="009259FB"/>
    <w:rsid w:val="00925A79"/>
    <w:rsid w:val="00925BA8"/>
    <w:rsid w:val="00925DA3"/>
    <w:rsid w:val="00925DDD"/>
    <w:rsid w:val="00925E12"/>
    <w:rsid w:val="009260EE"/>
    <w:rsid w:val="00926816"/>
    <w:rsid w:val="00926ABA"/>
    <w:rsid w:val="00926AF9"/>
    <w:rsid w:val="00926DF9"/>
    <w:rsid w:val="00926F6E"/>
    <w:rsid w:val="0092709F"/>
    <w:rsid w:val="00927254"/>
    <w:rsid w:val="0092754B"/>
    <w:rsid w:val="00927815"/>
    <w:rsid w:val="00927A84"/>
    <w:rsid w:val="00927B8E"/>
    <w:rsid w:val="00927C2D"/>
    <w:rsid w:val="00927E2E"/>
    <w:rsid w:val="00930154"/>
    <w:rsid w:val="0093021F"/>
    <w:rsid w:val="009305DF"/>
    <w:rsid w:val="00930654"/>
    <w:rsid w:val="0093079A"/>
    <w:rsid w:val="00930957"/>
    <w:rsid w:val="00930E3E"/>
    <w:rsid w:val="00931028"/>
    <w:rsid w:val="0093121C"/>
    <w:rsid w:val="0093161B"/>
    <w:rsid w:val="0093169C"/>
    <w:rsid w:val="00931833"/>
    <w:rsid w:val="00931945"/>
    <w:rsid w:val="00931977"/>
    <w:rsid w:val="00931CA4"/>
    <w:rsid w:val="00931D2A"/>
    <w:rsid w:val="00931FF1"/>
    <w:rsid w:val="009320C1"/>
    <w:rsid w:val="009321B3"/>
    <w:rsid w:val="00932687"/>
    <w:rsid w:val="00932C14"/>
    <w:rsid w:val="00932CE7"/>
    <w:rsid w:val="00932D67"/>
    <w:rsid w:val="00932F03"/>
    <w:rsid w:val="00933279"/>
    <w:rsid w:val="009332D6"/>
    <w:rsid w:val="00933538"/>
    <w:rsid w:val="00933B35"/>
    <w:rsid w:val="0093414F"/>
    <w:rsid w:val="009343B7"/>
    <w:rsid w:val="0093490C"/>
    <w:rsid w:val="009349FE"/>
    <w:rsid w:val="00934D76"/>
    <w:rsid w:val="009354D1"/>
    <w:rsid w:val="009354D2"/>
    <w:rsid w:val="00935F45"/>
    <w:rsid w:val="00935FF7"/>
    <w:rsid w:val="0093648B"/>
    <w:rsid w:val="0093655D"/>
    <w:rsid w:val="0093690A"/>
    <w:rsid w:val="00936A4A"/>
    <w:rsid w:val="0093722D"/>
    <w:rsid w:val="009373A7"/>
    <w:rsid w:val="009374B9"/>
    <w:rsid w:val="0093788E"/>
    <w:rsid w:val="009378E3"/>
    <w:rsid w:val="009379D0"/>
    <w:rsid w:val="00937A3A"/>
    <w:rsid w:val="00937D98"/>
    <w:rsid w:val="00937EC2"/>
    <w:rsid w:val="00937F65"/>
    <w:rsid w:val="0094001A"/>
    <w:rsid w:val="009400BB"/>
    <w:rsid w:val="0094068A"/>
    <w:rsid w:val="00940853"/>
    <w:rsid w:val="00940BB2"/>
    <w:rsid w:val="00940C37"/>
    <w:rsid w:val="00940E39"/>
    <w:rsid w:val="00941089"/>
    <w:rsid w:val="009412C0"/>
    <w:rsid w:val="009413CF"/>
    <w:rsid w:val="0094169D"/>
    <w:rsid w:val="00941AFC"/>
    <w:rsid w:val="00941EF1"/>
    <w:rsid w:val="0094205C"/>
    <w:rsid w:val="0094209A"/>
    <w:rsid w:val="0094218F"/>
    <w:rsid w:val="009424AC"/>
    <w:rsid w:val="0094250D"/>
    <w:rsid w:val="00942651"/>
    <w:rsid w:val="0094282E"/>
    <w:rsid w:val="0094284B"/>
    <w:rsid w:val="00942B61"/>
    <w:rsid w:val="00942D69"/>
    <w:rsid w:val="00942F00"/>
    <w:rsid w:val="0094303C"/>
    <w:rsid w:val="00943139"/>
    <w:rsid w:val="0094319D"/>
    <w:rsid w:val="009431A9"/>
    <w:rsid w:val="0094399F"/>
    <w:rsid w:val="00943A03"/>
    <w:rsid w:val="00943D93"/>
    <w:rsid w:val="00943EE7"/>
    <w:rsid w:val="00943F03"/>
    <w:rsid w:val="00943F58"/>
    <w:rsid w:val="00943F64"/>
    <w:rsid w:val="00944189"/>
    <w:rsid w:val="009442EC"/>
    <w:rsid w:val="00944854"/>
    <w:rsid w:val="00944AF2"/>
    <w:rsid w:val="00944C45"/>
    <w:rsid w:val="00944EBB"/>
    <w:rsid w:val="00944F5A"/>
    <w:rsid w:val="00945086"/>
    <w:rsid w:val="009450B9"/>
    <w:rsid w:val="00945188"/>
    <w:rsid w:val="00945386"/>
    <w:rsid w:val="009453E1"/>
    <w:rsid w:val="0094548D"/>
    <w:rsid w:val="009455A6"/>
    <w:rsid w:val="00945849"/>
    <w:rsid w:val="009459AF"/>
    <w:rsid w:val="00945CAB"/>
    <w:rsid w:val="00945E13"/>
    <w:rsid w:val="00945F4C"/>
    <w:rsid w:val="009460E1"/>
    <w:rsid w:val="00946380"/>
    <w:rsid w:val="00946429"/>
    <w:rsid w:val="009465D3"/>
    <w:rsid w:val="0094671D"/>
    <w:rsid w:val="00946763"/>
    <w:rsid w:val="009467C2"/>
    <w:rsid w:val="009468CC"/>
    <w:rsid w:val="00946926"/>
    <w:rsid w:val="00946B3E"/>
    <w:rsid w:val="00946B40"/>
    <w:rsid w:val="00946E18"/>
    <w:rsid w:val="00946EB4"/>
    <w:rsid w:val="0094709D"/>
    <w:rsid w:val="00947465"/>
    <w:rsid w:val="00947573"/>
    <w:rsid w:val="00947739"/>
    <w:rsid w:val="00947958"/>
    <w:rsid w:val="00947B7A"/>
    <w:rsid w:val="00947D1A"/>
    <w:rsid w:val="00947E78"/>
    <w:rsid w:val="00950061"/>
    <w:rsid w:val="009502C9"/>
    <w:rsid w:val="0095089A"/>
    <w:rsid w:val="009509AC"/>
    <w:rsid w:val="00950D08"/>
    <w:rsid w:val="00950D46"/>
    <w:rsid w:val="00951071"/>
    <w:rsid w:val="0095118A"/>
    <w:rsid w:val="009511A7"/>
    <w:rsid w:val="009512B4"/>
    <w:rsid w:val="0095136F"/>
    <w:rsid w:val="00951BC9"/>
    <w:rsid w:val="00951CCE"/>
    <w:rsid w:val="00951E30"/>
    <w:rsid w:val="0095219E"/>
    <w:rsid w:val="0095258C"/>
    <w:rsid w:val="00952633"/>
    <w:rsid w:val="0095269C"/>
    <w:rsid w:val="009528E5"/>
    <w:rsid w:val="00952ABB"/>
    <w:rsid w:val="00952C19"/>
    <w:rsid w:val="00952D78"/>
    <w:rsid w:val="00952E21"/>
    <w:rsid w:val="00953024"/>
    <w:rsid w:val="0095324F"/>
    <w:rsid w:val="009532C2"/>
    <w:rsid w:val="0095369B"/>
    <w:rsid w:val="0095372C"/>
    <w:rsid w:val="009539A6"/>
    <w:rsid w:val="00953B77"/>
    <w:rsid w:val="00953C92"/>
    <w:rsid w:val="00954056"/>
    <w:rsid w:val="009541C4"/>
    <w:rsid w:val="00954596"/>
    <w:rsid w:val="0095464A"/>
    <w:rsid w:val="0095466A"/>
    <w:rsid w:val="00954691"/>
    <w:rsid w:val="00954C09"/>
    <w:rsid w:val="009550C6"/>
    <w:rsid w:val="0095531F"/>
    <w:rsid w:val="0095534A"/>
    <w:rsid w:val="0095546A"/>
    <w:rsid w:val="00955534"/>
    <w:rsid w:val="00955862"/>
    <w:rsid w:val="009558D0"/>
    <w:rsid w:val="009559B2"/>
    <w:rsid w:val="00955D51"/>
    <w:rsid w:val="00955DE9"/>
    <w:rsid w:val="00955E9C"/>
    <w:rsid w:val="00955F57"/>
    <w:rsid w:val="00956072"/>
    <w:rsid w:val="009563B6"/>
    <w:rsid w:val="009563CC"/>
    <w:rsid w:val="0095654F"/>
    <w:rsid w:val="00956932"/>
    <w:rsid w:val="00956AC2"/>
    <w:rsid w:val="00956AE5"/>
    <w:rsid w:val="00956D1A"/>
    <w:rsid w:val="00956D85"/>
    <w:rsid w:val="00956E26"/>
    <w:rsid w:val="00956E8A"/>
    <w:rsid w:val="00956FB0"/>
    <w:rsid w:val="00956FD3"/>
    <w:rsid w:val="009571A4"/>
    <w:rsid w:val="009572A9"/>
    <w:rsid w:val="009573F5"/>
    <w:rsid w:val="00957783"/>
    <w:rsid w:val="009579DD"/>
    <w:rsid w:val="00957CB8"/>
    <w:rsid w:val="00957D16"/>
    <w:rsid w:val="00957E1B"/>
    <w:rsid w:val="009600EE"/>
    <w:rsid w:val="009603ED"/>
    <w:rsid w:val="00960998"/>
    <w:rsid w:val="00960B39"/>
    <w:rsid w:val="00960B6E"/>
    <w:rsid w:val="00960C09"/>
    <w:rsid w:val="00960C91"/>
    <w:rsid w:val="00960DC6"/>
    <w:rsid w:val="00960EF4"/>
    <w:rsid w:val="009612D1"/>
    <w:rsid w:val="009615A3"/>
    <w:rsid w:val="00961808"/>
    <w:rsid w:val="009619D1"/>
    <w:rsid w:val="00961D1E"/>
    <w:rsid w:val="00961DD5"/>
    <w:rsid w:val="0096208A"/>
    <w:rsid w:val="009622FD"/>
    <w:rsid w:val="0096273F"/>
    <w:rsid w:val="00962833"/>
    <w:rsid w:val="009629FC"/>
    <w:rsid w:val="00962B45"/>
    <w:rsid w:val="00962C62"/>
    <w:rsid w:val="00962D96"/>
    <w:rsid w:val="0096314A"/>
    <w:rsid w:val="00963505"/>
    <w:rsid w:val="00963747"/>
    <w:rsid w:val="00963909"/>
    <w:rsid w:val="009639ED"/>
    <w:rsid w:val="00963A87"/>
    <w:rsid w:val="00963D5B"/>
    <w:rsid w:val="00963E41"/>
    <w:rsid w:val="00963EF1"/>
    <w:rsid w:val="00963FAD"/>
    <w:rsid w:val="00963FB3"/>
    <w:rsid w:val="00963FDB"/>
    <w:rsid w:val="009640C4"/>
    <w:rsid w:val="0096452F"/>
    <w:rsid w:val="00964584"/>
    <w:rsid w:val="00964661"/>
    <w:rsid w:val="0096466B"/>
    <w:rsid w:val="009646B3"/>
    <w:rsid w:val="009646BA"/>
    <w:rsid w:val="0096471F"/>
    <w:rsid w:val="00964AD1"/>
    <w:rsid w:val="00964AFC"/>
    <w:rsid w:val="00964C5B"/>
    <w:rsid w:val="00964C79"/>
    <w:rsid w:val="00964D32"/>
    <w:rsid w:val="00964ECF"/>
    <w:rsid w:val="009651C3"/>
    <w:rsid w:val="009651F0"/>
    <w:rsid w:val="009653F3"/>
    <w:rsid w:val="009654AB"/>
    <w:rsid w:val="00965551"/>
    <w:rsid w:val="0096569B"/>
    <w:rsid w:val="00965933"/>
    <w:rsid w:val="00965962"/>
    <w:rsid w:val="00965A49"/>
    <w:rsid w:val="00965A5C"/>
    <w:rsid w:val="00965F06"/>
    <w:rsid w:val="00965FFA"/>
    <w:rsid w:val="009660AA"/>
    <w:rsid w:val="00966290"/>
    <w:rsid w:val="0096629F"/>
    <w:rsid w:val="009663AC"/>
    <w:rsid w:val="00966648"/>
    <w:rsid w:val="009666EE"/>
    <w:rsid w:val="009667D5"/>
    <w:rsid w:val="009667FD"/>
    <w:rsid w:val="009668A4"/>
    <w:rsid w:val="00966ABC"/>
    <w:rsid w:val="00966B83"/>
    <w:rsid w:val="00966B9B"/>
    <w:rsid w:val="009671F7"/>
    <w:rsid w:val="00967294"/>
    <w:rsid w:val="009674DC"/>
    <w:rsid w:val="009676CB"/>
    <w:rsid w:val="00967703"/>
    <w:rsid w:val="009677A0"/>
    <w:rsid w:val="0096795F"/>
    <w:rsid w:val="00967B21"/>
    <w:rsid w:val="00967D93"/>
    <w:rsid w:val="00967E56"/>
    <w:rsid w:val="00970579"/>
    <w:rsid w:val="009705C2"/>
    <w:rsid w:val="009705CF"/>
    <w:rsid w:val="00970642"/>
    <w:rsid w:val="009708AB"/>
    <w:rsid w:val="009708C4"/>
    <w:rsid w:val="00970933"/>
    <w:rsid w:val="00970AA5"/>
    <w:rsid w:val="00970C8A"/>
    <w:rsid w:val="00970CBB"/>
    <w:rsid w:val="00970CD7"/>
    <w:rsid w:val="00970FB5"/>
    <w:rsid w:val="009710AF"/>
    <w:rsid w:val="00971131"/>
    <w:rsid w:val="00971159"/>
    <w:rsid w:val="009714A1"/>
    <w:rsid w:val="009714EC"/>
    <w:rsid w:val="0097158D"/>
    <w:rsid w:val="00971745"/>
    <w:rsid w:val="009717DB"/>
    <w:rsid w:val="0097197C"/>
    <w:rsid w:val="009719DD"/>
    <w:rsid w:val="00971CFD"/>
    <w:rsid w:val="00971E03"/>
    <w:rsid w:val="00971E18"/>
    <w:rsid w:val="00971FDC"/>
    <w:rsid w:val="009721C5"/>
    <w:rsid w:val="0097226E"/>
    <w:rsid w:val="009723CB"/>
    <w:rsid w:val="0097243B"/>
    <w:rsid w:val="009727D6"/>
    <w:rsid w:val="00972841"/>
    <w:rsid w:val="00972BF6"/>
    <w:rsid w:val="00972C44"/>
    <w:rsid w:val="0097301B"/>
    <w:rsid w:val="0097304F"/>
    <w:rsid w:val="0097324A"/>
    <w:rsid w:val="00973316"/>
    <w:rsid w:val="00973458"/>
    <w:rsid w:val="00973619"/>
    <w:rsid w:val="009736D1"/>
    <w:rsid w:val="009738D6"/>
    <w:rsid w:val="00973CF6"/>
    <w:rsid w:val="00974082"/>
    <w:rsid w:val="009740F5"/>
    <w:rsid w:val="0097410F"/>
    <w:rsid w:val="00974425"/>
    <w:rsid w:val="0097446D"/>
    <w:rsid w:val="00974886"/>
    <w:rsid w:val="00974A46"/>
    <w:rsid w:val="00974B58"/>
    <w:rsid w:val="00974E5A"/>
    <w:rsid w:val="00974E77"/>
    <w:rsid w:val="00974FF4"/>
    <w:rsid w:val="00974FF7"/>
    <w:rsid w:val="009753C4"/>
    <w:rsid w:val="00975494"/>
    <w:rsid w:val="009755F5"/>
    <w:rsid w:val="0097562A"/>
    <w:rsid w:val="00975878"/>
    <w:rsid w:val="0097590E"/>
    <w:rsid w:val="00975984"/>
    <w:rsid w:val="00975B74"/>
    <w:rsid w:val="009761FD"/>
    <w:rsid w:val="00976369"/>
    <w:rsid w:val="0097646C"/>
    <w:rsid w:val="009764FE"/>
    <w:rsid w:val="00976565"/>
    <w:rsid w:val="009768D3"/>
    <w:rsid w:val="009769BC"/>
    <w:rsid w:val="00976C1A"/>
    <w:rsid w:val="00976C7B"/>
    <w:rsid w:val="00976CEA"/>
    <w:rsid w:val="00976D04"/>
    <w:rsid w:val="00976D7C"/>
    <w:rsid w:val="0097719E"/>
    <w:rsid w:val="009771C1"/>
    <w:rsid w:val="009771F2"/>
    <w:rsid w:val="00977215"/>
    <w:rsid w:val="009773F0"/>
    <w:rsid w:val="00977407"/>
    <w:rsid w:val="0097762F"/>
    <w:rsid w:val="00977783"/>
    <w:rsid w:val="00977876"/>
    <w:rsid w:val="00977B51"/>
    <w:rsid w:val="00977DB7"/>
    <w:rsid w:val="00977DBB"/>
    <w:rsid w:val="00977EFA"/>
    <w:rsid w:val="00977F27"/>
    <w:rsid w:val="00977F2D"/>
    <w:rsid w:val="00980392"/>
    <w:rsid w:val="00980436"/>
    <w:rsid w:val="009807FA"/>
    <w:rsid w:val="00980860"/>
    <w:rsid w:val="009808F6"/>
    <w:rsid w:val="00980901"/>
    <w:rsid w:val="00980A47"/>
    <w:rsid w:val="00980D7C"/>
    <w:rsid w:val="009811D0"/>
    <w:rsid w:val="00981272"/>
    <w:rsid w:val="009813D0"/>
    <w:rsid w:val="00981541"/>
    <w:rsid w:val="009816EE"/>
    <w:rsid w:val="0098177C"/>
    <w:rsid w:val="0098180D"/>
    <w:rsid w:val="009818BC"/>
    <w:rsid w:val="00981967"/>
    <w:rsid w:val="00981A64"/>
    <w:rsid w:val="00981D07"/>
    <w:rsid w:val="00982152"/>
    <w:rsid w:val="00982247"/>
    <w:rsid w:val="009822B7"/>
    <w:rsid w:val="00982499"/>
    <w:rsid w:val="009824F7"/>
    <w:rsid w:val="009825F5"/>
    <w:rsid w:val="00982889"/>
    <w:rsid w:val="00982AC9"/>
    <w:rsid w:val="00982C40"/>
    <w:rsid w:val="00982D16"/>
    <w:rsid w:val="00982E03"/>
    <w:rsid w:val="00983112"/>
    <w:rsid w:val="0098363F"/>
    <w:rsid w:val="0098382C"/>
    <w:rsid w:val="009839DD"/>
    <w:rsid w:val="00983D18"/>
    <w:rsid w:val="009843A0"/>
    <w:rsid w:val="009846F9"/>
    <w:rsid w:val="00984743"/>
    <w:rsid w:val="009847EC"/>
    <w:rsid w:val="00984B50"/>
    <w:rsid w:val="00984B55"/>
    <w:rsid w:val="00984E67"/>
    <w:rsid w:val="00984FC4"/>
    <w:rsid w:val="00985238"/>
    <w:rsid w:val="009852EE"/>
    <w:rsid w:val="0098532E"/>
    <w:rsid w:val="009853A9"/>
    <w:rsid w:val="0098545E"/>
    <w:rsid w:val="009855AB"/>
    <w:rsid w:val="009856A5"/>
    <w:rsid w:val="0098578C"/>
    <w:rsid w:val="00985AF9"/>
    <w:rsid w:val="00985C97"/>
    <w:rsid w:val="00986054"/>
    <w:rsid w:val="0098610C"/>
    <w:rsid w:val="00986132"/>
    <w:rsid w:val="0098622B"/>
    <w:rsid w:val="009862DA"/>
    <w:rsid w:val="00986373"/>
    <w:rsid w:val="00986471"/>
    <w:rsid w:val="00986600"/>
    <w:rsid w:val="0098662C"/>
    <w:rsid w:val="0098680A"/>
    <w:rsid w:val="00986C9B"/>
    <w:rsid w:val="00987067"/>
    <w:rsid w:val="00987273"/>
    <w:rsid w:val="0098730E"/>
    <w:rsid w:val="00987552"/>
    <w:rsid w:val="00987562"/>
    <w:rsid w:val="00987583"/>
    <w:rsid w:val="00987753"/>
    <w:rsid w:val="009878C9"/>
    <w:rsid w:val="00987914"/>
    <w:rsid w:val="00987986"/>
    <w:rsid w:val="00987A3E"/>
    <w:rsid w:val="00987BC4"/>
    <w:rsid w:val="00987C4F"/>
    <w:rsid w:val="00987DF2"/>
    <w:rsid w:val="0099033F"/>
    <w:rsid w:val="00990398"/>
    <w:rsid w:val="0099041A"/>
    <w:rsid w:val="00990492"/>
    <w:rsid w:val="009904BA"/>
    <w:rsid w:val="00990513"/>
    <w:rsid w:val="00990B73"/>
    <w:rsid w:val="00990BE3"/>
    <w:rsid w:val="00990E60"/>
    <w:rsid w:val="00990ED2"/>
    <w:rsid w:val="00990F82"/>
    <w:rsid w:val="00991181"/>
    <w:rsid w:val="009911F4"/>
    <w:rsid w:val="009913F1"/>
    <w:rsid w:val="00991563"/>
    <w:rsid w:val="00991631"/>
    <w:rsid w:val="00991644"/>
    <w:rsid w:val="009916C2"/>
    <w:rsid w:val="009916E4"/>
    <w:rsid w:val="0099186D"/>
    <w:rsid w:val="0099188A"/>
    <w:rsid w:val="00991BB6"/>
    <w:rsid w:val="009921D4"/>
    <w:rsid w:val="009928D1"/>
    <w:rsid w:val="009929A4"/>
    <w:rsid w:val="009929E1"/>
    <w:rsid w:val="00992CE6"/>
    <w:rsid w:val="0099303C"/>
    <w:rsid w:val="009930B1"/>
    <w:rsid w:val="00993406"/>
    <w:rsid w:val="00993AE8"/>
    <w:rsid w:val="00994180"/>
    <w:rsid w:val="0099448E"/>
    <w:rsid w:val="00994585"/>
    <w:rsid w:val="0099466F"/>
    <w:rsid w:val="009946BA"/>
    <w:rsid w:val="00994B76"/>
    <w:rsid w:val="00994BAF"/>
    <w:rsid w:val="00994CDE"/>
    <w:rsid w:val="00994E94"/>
    <w:rsid w:val="00994EF5"/>
    <w:rsid w:val="00994F3F"/>
    <w:rsid w:val="00995245"/>
    <w:rsid w:val="00995329"/>
    <w:rsid w:val="009955B6"/>
    <w:rsid w:val="009956EF"/>
    <w:rsid w:val="0099574C"/>
    <w:rsid w:val="0099582C"/>
    <w:rsid w:val="009959E5"/>
    <w:rsid w:val="00995E6A"/>
    <w:rsid w:val="00996343"/>
    <w:rsid w:val="009965E3"/>
    <w:rsid w:val="0099660C"/>
    <w:rsid w:val="0099674C"/>
    <w:rsid w:val="0099689C"/>
    <w:rsid w:val="009968A7"/>
    <w:rsid w:val="00996A1C"/>
    <w:rsid w:val="00996A21"/>
    <w:rsid w:val="00996A49"/>
    <w:rsid w:val="00996E31"/>
    <w:rsid w:val="00996FC2"/>
    <w:rsid w:val="00997181"/>
    <w:rsid w:val="0099721D"/>
    <w:rsid w:val="0099741B"/>
    <w:rsid w:val="00997862"/>
    <w:rsid w:val="0099796D"/>
    <w:rsid w:val="00997A6E"/>
    <w:rsid w:val="00997BCC"/>
    <w:rsid w:val="00997C25"/>
    <w:rsid w:val="00997C3E"/>
    <w:rsid w:val="00997C76"/>
    <w:rsid w:val="00997CCA"/>
    <w:rsid w:val="009A014D"/>
    <w:rsid w:val="009A025C"/>
    <w:rsid w:val="009A0679"/>
    <w:rsid w:val="009A0A06"/>
    <w:rsid w:val="009A0B0E"/>
    <w:rsid w:val="009A0B2F"/>
    <w:rsid w:val="009A0CCC"/>
    <w:rsid w:val="009A108B"/>
    <w:rsid w:val="009A10D4"/>
    <w:rsid w:val="009A10E9"/>
    <w:rsid w:val="009A15CC"/>
    <w:rsid w:val="009A163A"/>
    <w:rsid w:val="009A1A9C"/>
    <w:rsid w:val="009A1D1A"/>
    <w:rsid w:val="009A1EA8"/>
    <w:rsid w:val="009A1F80"/>
    <w:rsid w:val="009A2229"/>
    <w:rsid w:val="009A259B"/>
    <w:rsid w:val="009A287B"/>
    <w:rsid w:val="009A29F5"/>
    <w:rsid w:val="009A2A31"/>
    <w:rsid w:val="009A2A49"/>
    <w:rsid w:val="009A2A59"/>
    <w:rsid w:val="009A2CAC"/>
    <w:rsid w:val="009A31C6"/>
    <w:rsid w:val="009A360A"/>
    <w:rsid w:val="009A3734"/>
    <w:rsid w:val="009A378C"/>
    <w:rsid w:val="009A39EA"/>
    <w:rsid w:val="009A39EB"/>
    <w:rsid w:val="009A39F6"/>
    <w:rsid w:val="009A3EF7"/>
    <w:rsid w:val="009A4435"/>
    <w:rsid w:val="009A4756"/>
    <w:rsid w:val="009A4B26"/>
    <w:rsid w:val="009A4B48"/>
    <w:rsid w:val="009A4FCF"/>
    <w:rsid w:val="009A52B1"/>
    <w:rsid w:val="009A5311"/>
    <w:rsid w:val="009A53D4"/>
    <w:rsid w:val="009A5434"/>
    <w:rsid w:val="009A5481"/>
    <w:rsid w:val="009A5A8A"/>
    <w:rsid w:val="009A5B87"/>
    <w:rsid w:val="009A5CA4"/>
    <w:rsid w:val="009A5D96"/>
    <w:rsid w:val="009A6275"/>
    <w:rsid w:val="009A646E"/>
    <w:rsid w:val="009A652D"/>
    <w:rsid w:val="009A68C1"/>
    <w:rsid w:val="009A6AAD"/>
    <w:rsid w:val="009A6BA8"/>
    <w:rsid w:val="009A6C59"/>
    <w:rsid w:val="009A6C7C"/>
    <w:rsid w:val="009A6D0D"/>
    <w:rsid w:val="009A6E8E"/>
    <w:rsid w:val="009A6EB0"/>
    <w:rsid w:val="009A6F9A"/>
    <w:rsid w:val="009A70A2"/>
    <w:rsid w:val="009A7A12"/>
    <w:rsid w:val="009A7A4D"/>
    <w:rsid w:val="009A7AEB"/>
    <w:rsid w:val="009A7DBD"/>
    <w:rsid w:val="009A7F01"/>
    <w:rsid w:val="009B00C1"/>
    <w:rsid w:val="009B02A0"/>
    <w:rsid w:val="009B0390"/>
    <w:rsid w:val="009B044F"/>
    <w:rsid w:val="009B045D"/>
    <w:rsid w:val="009B04A6"/>
    <w:rsid w:val="009B0699"/>
    <w:rsid w:val="009B0A2D"/>
    <w:rsid w:val="009B0C3F"/>
    <w:rsid w:val="009B0D07"/>
    <w:rsid w:val="009B0EF0"/>
    <w:rsid w:val="009B0FE6"/>
    <w:rsid w:val="009B1035"/>
    <w:rsid w:val="009B1047"/>
    <w:rsid w:val="009B11CF"/>
    <w:rsid w:val="009B13C7"/>
    <w:rsid w:val="009B158D"/>
    <w:rsid w:val="009B163F"/>
    <w:rsid w:val="009B1866"/>
    <w:rsid w:val="009B1B25"/>
    <w:rsid w:val="009B1E76"/>
    <w:rsid w:val="009B202C"/>
    <w:rsid w:val="009B238A"/>
    <w:rsid w:val="009B23DA"/>
    <w:rsid w:val="009B24E6"/>
    <w:rsid w:val="009B2715"/>
    <w:rsid w:val="009B27CE"/>
    <w:rsid w:val="009B28F2"/>
    <w:rsid w:val="009B2BDD"/>
    <w:rsid w:val="009B2C9D"/>
    <w:rsid w:val="009B2FCE"/>
    <w:rsid w:val="009B2FEE"/>
    <w:rsid w:val="009B310E"/>
    <w:rsid w:val="009B317B"/>
    <w:rsid w:val="009B3601"/>
    <w:rsid w:val="009B3646"/>
    <w:rsid w:val="009B43A4"/>
    <w:rsid w:val="009B43ED"/>
    <w:rsid w:val="009B44E7"/>
    <w:rsid w:val="009B4560"/>
    <w:rsid w:val="009B488C"/>
    <w:rsid w:val="009B4CC4"/>
    <w:rsid w:val="009B4F07"/>
    <w:rsid w:val="009B50D0"/>
    <w:rsid w:val="009B53AD"/>
    <w:rsid w:val="009B556C"/>
    <w:rsid w:val="009B562C"/>
    <w:rsid w:val="009B57DA"/>
    <w:rsid w:val="009B5887"/>
    <w:rsid w:val="009B5926"/>
    <w:rsid w:val="009B5D1C"/>
    <w:rsid w:val="009B5F08"/>
    <w:rsid w:val="009B605E"/>
    <w:rsid w:val="009B60D4"/>
    <w:rsid w:val="009B6123"/>
    <w:rsid w:val="009B65D7"/>
    <w:rsid w:val="009B671B"/>
    <w:rsid w:val="009B69D9"/>
    <w:rsid w:val="009B6C3F"/>
    <w:rsid w:val="009B6D8B"/>
    <w:rsid w:val="009B6E06"/>
    <w:rsid w:val="009B6E84"/>
    <w:rsid w:val="009B71A2"/>
    <w:rsid w:val="009B7344"/>
    <w:rsid w:val="009B73BE"/>
    <w:rsid w:val="009B754E"/>
    <w:rsid w:val="009B779F"/>
    <w:rsid w:val="009B7E08"/>
    <w:rsid w:val="009B7FFA"/>
    <w:rsid w:val="009C01D3"/>
    <w:rsid w:val="009C04A3"/>
    <w:rsid w:val="009C0504"/>
    <w:rsid w:val="009C091A"/>
    <w:rsid w:val="009C0929"/>
    <w:rsid w:val="009C0AD7"/>
    <w:rsid w:val="009C0B9E"/>
    <w:rsid w:val="009C0C0E"/>
    <w:rsid w:val="009C0D1A"/>
    <w:rsid w:val="009C0DA3"/>
    <w:rsid w:val="009C0FB6"/>
    <w:rsid w:val="009C1039"/>
    <w:rsid w:val="009C1062"/>
    <w:rsid w:val="009C1104"/>
    <w:rsid w:val="009C127D"/>
    <w:rsid w:val="009C1976"/>
    <w:rsid w:val="009C1A8A"/>
    <w:rsid w:val="009C1BAF"/>
    <w:rsid w:val="009C20B7"/>
    <w:rsid w:val="009C2419"/>
    <w:rsid w:val="009C25EB"/>
    <w:rsid w:val="009C26C3"/>
    <w:rsid w:val="009C2855"/>
    <w:rsid w:val="009C28D9"/>
    <w:rsid w:val="009C2AA4"/>
    <w:rsid w:val="009C2B61"/>
    <w:rsid w:val="009C2B78"/>
    <w:rsid w:val="009C2B98"/>
    <w:rsid w:val="009C2D0D"/>
    <w:rsid w:val="009C2D48"/>
    <w:rsid w:val="009C2D7A"/>
    <w:rsid w:val="009C2F21"/>
    <w:rsid w:val="009C3004"/>
    <w:rsid w:val="009C327F"/>
    <w:rsid w:val="009C33CF"/>
    <w:rsid w:val="009C3531"/>
    <w:rsid w:val="009C379C"/>
    <w:rsid w:val="009C3AD9"/>
    <w:rsid w:val="009C3C2C"/>
    <w:rsid w:val="009C3E1D"/>
    <w:rsid w:val="009C3E43"/>
    <w:rsid w:val="009C3FFE"/>
    <w:rsid w:val="009C4319"/>
    <w:rsid w:val="009C45B1"/>
    <w:rsid w:val="009C4820"/>
    <w:rsid w:val="009C4A4F"/>
    <w:rsid w:val="009C4D11"/>
    <w:rsid w:val="009C4FAE"/>
    <w:rsid w:val="009C50E2"/>
    <w:rsid w:val="009C53A7"/>
    <w:rsid w:val="009C5428"/>
    <w:rsid w:val="009C5640"/>
    <w:rsid w:val="009C5815"/>
    <w:rsid w:val="009C5BBE"/>
    <w:rsid w:val="009C5C48"/>
    <w:rsid w:val="009C5D08"/>
    <w:rsid w:val="009C5D86"/>
    <w:rsid w:val="009C5DB8"/>
    <w:rsid w:val="009C5DCA"/>
    <w:rsid w:val="009C5E49"/>
    <w:rsid w:val="009C5EBA"/>
    <w:rsid w:val="009C5FF8"/>
    <w:rsid w:val="009C61D1"/>
    <w:rsid w:val="009C62EB"/>
    <w:rsid w:val="009C638E"/>
    <w:rsid w:val="009C6616"/>
    <w:rsid w:val="009C66FB"/>
    <w:rsid w:val="009C7089"/>
    <w:rsid w:val="009C727F"/>
    <w:rsid w:val="009C73A2"/>
    <w:rsid w:val="009C749B"/>
    <w:rsid w:val="009C74CB"/>
    <w:rsid w:val="009C7609"/>
    <w:rsid w:val="009C7810"/>
    <w:rsid w:val="009C7DF6"/>
    <w:rsid w:val="009D0002"/>
    <w:rsid w:val="009D0511"/>
    <w:rsid w:val="009D063F"/>
    <w:rsid w:val="009D08B7"/>
    <w:rsid w:val="009D0C5B"/>
    <w:rsid w:val="009D0FBD"/>
    <w:rsid w:val="009D127F"/>
    <w:rsid w:val="009D12A3"/>
    <w:rsid w:val="009D17B3"/>
    <w:rsid w:val="009D17BB"/>
    <w:rsid w:val="009D1A2F"/>
    <w:rsid w:val="009D1D32"/>
    <w:rsid w:val="009D1DF4"/>
    <w:rsid w:val="009D23E6"/>
    <w:rsid w:val="009D24EF"/>
    <w:rsid w:val="009D25C0"/>
    <w:rsid w:val="009D269C"/>
    <w:rsid w:val="009D2806"/>
    <w:rsid w:val="009D2B03"/>
    <w:rsid w:val="009D2C3A"/>
    <w:rsid w:val="009D2D26"/>
    <w:rsid w:val="009D2E96"/>
    <w:rsid w:val="009D31C6"/>
    <w:rsid w:val="009D326F"/>
    <w:rsid w:val="009D331F"/>
    <w:rsid w:val="009D3394"/>
    <w:rsid w:val="009D3448"/>
    <w:rsid w:val="009D3533"/>
    <w:rsid w:val="009D3536"/>
    <w:rsid w:val="009D373A"/>
    <w:rsid w:val="009D37B4"/>
    <w:rsid w:val="009D37FD"/>
    <w:rsid w:val="009D3831"/>
    <w:rsid w:val="009D38B9"/>
    <w:rsid w:val="009D38F2"/>
    <w:rsid w:val="009D3ABF"/>
    <w:rsid w:val="009D3BCB"/>
    <w:rsid w:val="009D3C19"/>
    <w:rsid w:val="009D3D57"/>
    <w:rsid w:val="009D3DB9"/>
    <w:rsid w:val="009D4534"/>
    <w:rsid w:val="009D46A5"/>
    <w:rsid w:val="009D4A17"/>
    <w:rsid w:val="009D54A8"/>
    <w:rsid w:val="009D5572"/>
    <w:rsid w:val="009D55AF"/>
    <w:rsid w:val="009D568A"/>
    <w:rsid w:val="009D59D4"/>
    <w:rsid w:val="009D5B38"/>
    <w:rsid w:val="009D5BBF"/>
    <w:rsid w:val="009D5E85"/>
    <w:rsid w:val="009D6325"/>
    <w:rsid w:val="009D6469"/>
    <w:rsid w:val="009D650B"/>
    <w:rsid w:val="009D658A"/>
    <w:rsid w:val="009D65D8"/>
    <w:rsid w:val="009D663E"/>
    <w:rsid w:val="009D689D"/>
    <w:rsid w:val="009D69A0"/>
    <w:rsid w:val="009D6AA2"/>
    <w:rsid w:val="009D6CC5"/>
    <w:rsid w:val="009D6CCD"/>
    <w:rsid w:val="009D70CD"/>
    <w:rsid w:val="009D70F8"/>
    <w:rsid w:val="009D710C"/>
    <w:rsid w:val="009D7401"/>
    <w:rsid w:val="009D757E"/>
    <w:rsid w:val="009D766F"/>
    <w:rsid w:val="009D7695"/>
    <w:rsid w:val="009D7796"/>
    <w:rsid w:val="009D7B7F"/>
    <w:rsid w:val="009D7D12"/>
    <w:rsid w:val="009D7E20"/>
    <w:rsid w:val="009D7E8C"/>
    <w:rsid w:val="009E00F0"/>
    <w:rsid w:val="009E02F2"/>
    <w:rsid w:val="009E03B0"/>
    <w:rsid w:val="009E0BA5"/>
    <w:rsid w:val="009E0C05"/>
    <w:rsid w:val="009E0E63"/>
    <w:rsid w:val="009E0FED"/>
    <w:rsid w:val="009E161C"/>
    <w:rsid w:val="009E1805"/>
    <w:rsid w:val="009E1A91"/>
    <w:rsid w:val="009E1C06"/>
    <w:rsid w:val="009E1C96"/>
    <w:rsid w:val="009E1D86"/>
    <w:rsid w:val="009E1DA3"/>
    <w:rsid w:val="009E20CB"/>
    <w:rsid w:val="009E2225"/>
    <w:rsid w:val="009E22F9"/>
    <w:rsid w:val="009E285E"/>
    <w:rsid w:val="009E2ADB"/>
    <w:rsid w:val="009E2B2A"/>
    <w:rsid w:val="009E2BA4"/>
    <w:rsid w:val="009E2C53"/>
    <w:rsid w:val="009E2D67"/>
    <w:rsid w:val="009E2E85"/>
    <w:rsid w:val="009E2F53"/>
    <w:rsid w:val="009E2FFD"/>
    <w:rsid w:val="009E3058"/>
    <w:rsid w:val="009E30FB"/>
    <w:rsid w:val="009E34FE"/>
    <w:rsid w:val="009E3A10"/>
    <w:rsid w:val="009E3C59"/>
    <w:rsid w:val="009E44EC"/>
    <w:rsid w:val="009E458F"/>
    <w:rsid w:val="009E46AA"/>
    <w:rsid w:val="009E487A"/>
    <w:rsid w:val="009E498A"/>
    <w:rsid w:val="009E4BE3"/>
    <w:rsid w:val="009E4CAD"/>
    <w:rsid w:val="009E4ED6"/>
    <w:rsid w:val="009E4F0F"/>
    <w:rsid w:val="009E53DC"/>
    <w:rsid w:val="009E549C"/>
    <w:rsid w:val="009E54C3"/>
    <w:rsid w:val="009E5707"/>
    <w:rsid w:val="009E5BF7"/>
    <w:rsid w:val="009E5C32"/>
    <w:rsid w:val="009E5CB1"/>
    <w:rsid w:val="009E5F6D"/>
    <w:rsid w:val="009E618A"/>
    <w:rsid w:val="009E62A7"/>
    <w:rsid w:val="009E6388"/>
    <w:rsid w:val="009E6549"/>
    <w:rsid w:val="009E662C"/>
    <w:rsid w:val="009E6679"/>
    <w:rsid w:val="009E6AB3"/>
    <w:rsid w:val="009E6B78"/>
    <w:rsid w:val="009E6D1F"/>
    <w:rsid w:val="009E6F9D"/>
    <w:rsid w:val="009E7210"/>
    <w:rsid w:val="009E738D"/>
    <w:rsid w:val="009E7844"/>
    <w:rsid w:val="009E788F"/>
    <w:rsid w:val="009E7A58"/>
    <w:rsid w:val="009E7C7F"/>
    <w:rsid w:val="009E7CE2"/>
    <w:rsid w:val="009F00B0"/>
    <w:rsid w:val="009F026E"/>
    <w:rsid w:val="009F035E"/>
    <w:rsid w:val="009F036B"/>
    <w:rsid w:val="009F04CB"/>
    <w:rsid w:val="009F04FC"/>
    <w:rsid w:val="009F06F1"/>
    <w:rsid w:val="009F0813"/>
    <w:rsid w:val="009F0A43"/>
    <w:rsid w:val="009F0B6B"/>
    <w:rsid w:val="009F0C7B"/>
    <w:rsid w:val="009F0CC3"/>
    <w:rsid w:val="009F0FDB"/>
    <w:rsid w:val="009F1104"/>
    <w:rsid w:val="009F1AE8"/>
    <w:rsid w:val="009F1EE1"/>
    <w:rsid w:val="009F1F97"/>
    <w:rsid w:val="009F202E"/>
    <w:rsid w:val="009F2253"/>
    <w:rsid w:val="009F23C5"/>
    <w:rsid w:val="009F2572"/>
    <w:rsid w:val="009F2604"/>
    <w:rsid w:val="009F2748"/>
    <w:rsid w:val="009F2823"/>
    <w:rsid w:val="009F28F5"/>
    <w:rsid w:val="009F2A97"/>
    <w:rsid w:val="009F2AB3"/>
    <w:rsid w:val="009F2AB9"/>
    <w:rsid w:val="009F2C75"/>
    <w:rsid w:val="009F2D7C"/>
    <w:rsid w:val="009F2F6B"/>
    <w:rsid w:val="009F3207"/>
    <w:rsid w:val="009F3299"/>
    <w:rsid w:val="009F37F5"/>
    <w:rsid w:val="009F38AF"/>
    <w:rsid w:val="009F3A08"/>
    <w:rsid w:val="009F3CE7"/>
    <w:rsid w:val="009F3D21"/>
    <w:rsid w:val="009F4017"/>
    <w:rsid w:val="009F401C"/>
    <w:rsid w:val="009F496B"/>
    <w:rsid w:val="009F499D"/>
    <w:rsid w:val="009F4A28"/>
    <w:rsid w:val="009F4AFD"/>
    <w:rsid w:val="009F4B67"/>
    <w:rsid w:val="009F4BE2"/>
    <w:rsid w:val="009F4D56"/>
    <w:rsid w:val="009F4EA3"/>
    <w:rsid w:val="009F4FB7"/>
    <w:rsid w:val="009F5279"/>
    <w:rsid w:val="009F5303"/>
    <w:rsid w:val="009F543A"/>
    <w:rsid w:val="009F5583"/>
    <w:rsid w:val="009F5923"/>
    <w:rsid w:val="009F5A14"/>
    <w:rsid w:val="009F5BDB"/>
    <w:rsid w:val="009F5F48"/>
    <w:rsid w:val="009F5FF1"/>
    <w:rsid w:val="009F62E8"/>
    <w:rsid w:val="009F6610"/>
    <w:rsid w:val="009F6C30"/>
    <w:rsid w:val="009F6F4C"/>
    <w:rsid w:val="009F6F65"/>
    <w:rsid w:val="009F708C"/>
    <w:rsid w:val="009F73E0"/>
    <w:rsid w:val="009F74E4"/>
    <w:rsid w:val="009F75BD"/>
    <w:rsid w:val="009F7812"/>
    <w:rsid w:val="009F7889"/>
    <w:rsid w:val="009F7AB5"/>
    <w:rsid w:val="009F7D16"/>
    <w:rsid w:val="009F7E16"/>
    <w:rsid w:val="009F7EC3"/>
    <w:rsid w:val="00A00132"/>
    <w:rsid w:val="00A00449"/>
    <w:rsid w:val="00A0083B"/>
    <w:rsid w:val="00A00DCB"/>
    <w:rsid w:val="00A00F12"/>
    <w:rsid w:val="00A00F55"/>
    <w:rsid w:val="00A0100B"/>
    <w:rsid w:val="00A01079"/>
    <w:rsid w:val="00A011DD"/>
    <w:rsid w:val="00A0139A"/>
    <w:rsid w:val="00A01539"/>
    <w:rsid w:val="00A015AB"/>
    <w:rsid w:val="00A015BD"/>
    <w:rsid w:val="00A0189E"/>
    <w:rsid w:val="00A01EFC"/>
    <w:rsid w:val="00A01F25"/>
    <w:rsid w:val="00A0224E"/>
    <w:rsid w:val="00A0225A"/>
    <w:rsid w:val="00A022AF"/>
    <w:rsid w:val="00A022FE"/>
    <w:rsid w:val="00A024A3"/>
    <w:rsid w:val="00A0268C"/>
    <w:rsid w:val="00A02897"/>
    <w:rsid w:val="00A0296F"/>
    <w:rsid w:val="00A02BB8"/>
    <w:rsid w:val="00A02F19"/>
    <w:rsid w:val="00A03478"/>
    <w:rsid w:val="00A039C2"/>
    <w:rsid w:val="00A03B41"/>
    <w:rsid w:val="00A03C3A"/>
    <w:rsid w:val="00A03ECA"/>
    <w:rsid w:val="00A03FA6"/>
    <w:rsid w:val="00A04386"/>
    <w:rsid w:val="00A04417"/>
    <w:rsid w:val="00A04685"/>
    <w:rsid w:val="00A049FB"/>
    <w:rsid w:val="00A050FC"/>
    <w:rsid w:val="00A051FD"/>
    <w:rsid w:val="00A0544B"/>
    <w:rsid w:val="00A05630"/>
    <w:rsid w:val="00A058C1"/>
    <w:rsid w:val="00A059B4"/>
    <w:rsid w:val="00A05AAF"/>
    <w:rsid w:val="00A05B8F"/>
    <w:rsid w:val="00A05F60"/>
    <w:rsid w:val="00A06206"/>
    <w:rsid w:val="00A06520"/>
    <w:rsid w:val="00A0666D"/>
    <w:rsid w:val="00A068C6"/>
    <w:rsid w:val="00A06953"/>
    <w:rsid w:val="00A06A33"/>
    <w:rsid w:val="00A06B01"/>
    <w:rsid w:val="00A06DCB"/>
    <w:rsid w:val="00A06F0B"/>
    <w:rsid w:val="00A07054"/>
    <w:rsid w:val="00A0705C"/>
    <w:rsid w:val="00A070AA"/>
    <w:rsid w:val="00A070AD"/>
    <w:rsid w:val="00A070E9"/>
    <w:rsid w:val="00A071CC"/>
    <w:rsid w:val="00A07564"/>
    <w:rsid w:val="00A07593"/>
    <w:rsid w:val="00A07689"/>
    <w:rsid w:val="00A078AD"/>
    <w:rsid w:val="00A0793F"/>
    <w:rsid w:val="00A07AC2"/>
    <w:rsid w:val="00A07CE8"/>
    <w:rsid w:val="00A07D75"/>
    <w:rsid w:val="00A07DA6"/>
    <w:rsid w:val="00A1015E"/>
    <w:rsid w:val="00A1025D"/>
    <w:rsid w:val="00A102C1"/>
    <w:rsid w:val="00A10546"/>
    <w:rsid w:val="00A105BC"/>
    <w:rsid w:val="00A1067C"/>
    <w:rsid w:val="00A106B0"/>
    <w:rsid w:val="00A106DF"/>
    <w:rsid w:val="00A107CF"/>
    <w:rsid w:val="00A10C9E"/>
    <w:rsid w:val="00A10FDE"/>
    <w:rsid w:val="00A11108"/>
    <w:rsid w:val="00A1112C"/>
    <w:rsid w:val="00A11334"/>
    <w:rsid w:val="00A1143D"/>
    <w:rsid w:val="00A11962"/>
    <w:rsid w:val="00A11CAD"/>
    <w:rsid w:val="00A11DE6"/>
    <w:rsid w:val="00A12043"/>
    <w:rsid w:val="00A1255C"/>
    <w:rsid w:val="00A12737"/>
    <w:rsid w:val="00A12790"/>
    <w:rsid w:val="00A1284D"/>
    <w:rsid w:val="00A12962"/>
    <w:rsid w:val="00A12A61"/>
    <w:rsid w:val="00A12A76"/>
    <w:rsid w:val="00A12C0B"/>
    <w:rsid w:val="00A12D2F"/>
    <w:rsid w:val="00A12D8A"/>
    <w:rsid w:val="00A12DFF"/>
    <w:rsid w:val="00A12E8A"/>
    <w:rsid w:val="00A131AC"/>
    <w:rsid w:val="00A1320D"/>
    <w:rsid w:val="00A13268"/>
    <w:rsid w:val="00A132A9"/>
    <w:rsid w:val="00A132B8"/>
    <w:rsid w:val="00A13549"/>
    <w:rsid w:val="00A13564"/>
    <w:rsid w:val="00A135F7"/>
    <w:rsid w:val="00A13A2B"/>
    <w:rsid w:val="00A13B02"/>
    <w:rsid w:val="00A13C8F"/>
    <w:rsid w:val="00A13D89"/>
    <w:rsid w:val="00A13D9E"/>
    <w:rsid w:val="00A13F71"/>
    <w:rsid w:val="00A140B2"/>
    <w:rsid w:val="00A14285"/>
    <w:rsid w:val="00A14434"/>
    <w:rsid w:val="00A14805"/>
    <w:rsid w:val="00A14932"/>
    <w:rsid w:val="00A149B0"/>
    <w:rsid w:val="00A14A6B"/>
    <w:rsid w:val="00A14C6A"/>
    <w:rsid w:val="00A14CC8"/>
    <w:rsid w:val="00A14CC9"/>
    <w:rsid w:val="00A14D09"/>
    <w:rsid w:val="00A153AF"/>
    <w:rsid w:val="00A1540D"/>
    <w:rsid w:val="00A15522"/>
    <w:rsid w:val="00A15710"/>
    <w:rsid w:val="00A1591D"/>
    <w:rsid w:val="00A1597F"/>
    <w:rsid w:val="00A15BD8"/>
    <w:rsid w:val="00A15D2F"/>
    <w:rsid w:val="00A15D4B"/>
    <w:rsid w:val="00A15E46"/>
    <w:rsid w:val="00A15F0D"/>
    <w:rsid w:val="00A15F76"/>
    <w:rsid w:val="00A15FEC"/>
    <w:rsid w:val="00A15FF2"/>
    <w:rsid w:val="00A16215"/>
    <w:rsid w:val="00A1632E"/>
    <w:rsid w:val="00A16537"/>
    <w:rsid w:val="00A166FB"/>
    <w:rsid w:val="00A16B8D"/>
    <w:rsid w:val="00A16DFD"/>
    <w:rsid w:val="00A16EDC"/>
    <w:rsid w:val="00A170E2"/>
    <w:rsid w:val="00A1711F"/>
    <w:rsid w:val="00A172D8"/>
    <w:rsid w:val="00A1737D"/>
    <w:rsid w:val="00A173E5"/>
    <w:rsid w:val="00A1745F"/>
    <w:rsid w:val="00A1784E"/>
    <w:rsid w:val="00A179F9"/>
    <w:rsid w:val="00A17AD3"/>
    <w:rsid w:val="00A2010A"/>
    <w:rsid w:val="00A20145"/>
    <w:rsid w:val="00A201CE"/>
    <w:rsid w:val="00A2042F"/>
    <w:rsid w:val="00A204B3"/>
    <w:rsid w:val="00A20563"/>
    <w:rsid w:val="00A205D4"/>
    <w:rsid w:val="00A206F3"/>
    <w:rsid w:val="00A209B2"/>
    <w:rsid w:val="00A209C3"/>
    <w:rsid w:val="00A20AA0"/>
    <w:rsid w:val="00A20E6A"/>
    <w:rsid w:val="00A20E77"/>
    <w:rsid w:val="00A211DB"/>
    <w:rsid w:val="00A213D1"/>
    <w:rsid w:val="00A21483"/>
    <w:rsid w:val="00A214FF"/>
    <w:rsid w:val="00A21750"/>
    <w:rsid w:val="00A219A8"/>
    <w:rsid w:val="00A21E80"/>
    <w:rsid w:val="00A21FE8"/>
    <w:rsid w:val="00A22695"/>
    <w:rsid w:val="00A22C62"/>
    <w:rsid w:val="00A22F69"/>
    <w:rsid w:val="00A230BD"/>
    <w:rsid w:val="00A23112"/>
    <w:rsid w:val="00A232EB"/>
    <w:rsid w:val="00A23354"/>
    <w:rsid w:val="00A2344B"/>
    <w:rsid w:val="00A2379B"/>
    <w:rsid w:val="00A239A8"/>
    <w:rsid w:val="00A23B96"/>
    <w:rsid w:val="00A23D2E"/>
    <w:rsid w:val="00A23DCB"/>
    <w:rsid w:val="00A23E7C"/>
    <w:rsid w:val="00A23F35"/>
    <w:rsid w:val="00A23F51"/>
    <w:rsid w:val="00A23F8F"/>
    <w:rsid w:val="00A24193"/>
    <w:rsid w:val="00A24216"/>
    <w:rsid w:val="00A24328"/>
    <w:rsid w:val="00A2441A"/>
    <w:rsid w:val="00A244CF"/>
    <w:rsid w:val="00A2483F"/>
    <w:rsid w:val="00A2487C"/>
    <w:rsid w:val="00A248A1"/>
    <w:rsid w:val="00A248A4"/>
    <w:rsid w:val="00A24996"/>
    <w:rsid w:val="00A24CA4"/>
    <w:rsid w:val="00A24D9C"/>
    <w:rsid w:val="00A24E87"/>
    <w:rsid w:val="00A24F31"/>
    <w:rsid w:val="00A255B6"/>
    <w:rsid w:val="00A25623"/>
    <w:rsid w:val="00A25735"/>
    <w:rsid w:val="00A257CA"/>
    <w:rsid w:val="00A25A29"/>
    <w:rsid w:val="00A25C43"/>
    <w:rsid w:val="00A25D3D"/>
    <w:rsid w:val="00A25DCF"/>
    <w:rsid w:val="00A26156"/>
    <w:rsid w:val="00A2666E"/>
    <w:rsid w:val="00A266B2"/>
    <w:rsid w:val="00A26AA4"/>
    <w:rsid w:val="00A26B4E"/>
    <w:rsid w:val="00A26C2C"/>
    <w:rsid w:val="00A26FED"/>
    <w:rsid w:val="00A27020"/>
    <w:rsid w:val="00A2745B"/>
    <w:rsid w:val="00A275FA"/>
    <w:rsid w:val="00A2774A"/>
    <w:rsid w:val="00A278C1"/>
    <w:rsid w:val="00A278CC"/>
    <w:rsid w:val="00A278FA"/>
    <w:rsid w:val="00A278FF"/>
    <w:rsid w:val="00A27945"/>
    <w:rsid w:val="00A27C2B"/>
    <w:rsid w:val="00A27D62"/>
    <w:rsid w:val="00A27D98"/>
    <w:rsid w:val="00A27EBC"/>
    <w:rsid w:val="00A27F73"/>
    <w:rsid w:val="00A27F8F"/>
    <w:rsid w:val="00A27FD2"/>
    <w:rsid w:val="00A30148"/>
    <w:rsid w:val="00A303B1"/>
    <w:rsid w:val="00A303C7"/>
    <w:rsid w:val="00A307A8"/>
    <w:rsid w:val="00A30A6C"/>
    <w:rsid w:val="00A30C69"/>
    <w:rsid w:val="00A30CB0"/>
    <w:rsid w:val="00A30CC3"/>
    <w:rsid w:val="00A30EB8"/>
    <w:rsid w:val="00A3100E"/>
    <w:rsid w:val="00A31059"/>
    <w:rsid w:val="00A310BA"/>
    <w:rsid w:val="00A3149B"/>
    <w:rsid w:val="00A315EC"/>
    <w:rsid w:val="00A3167D"/>
    <w:rsid w:val="00A3180A"/>
    <w:rsid w:val="00A318C3"/>
    <w:rsid w:val="00A31A1A"/>
    <w:rsid w:val="00A31B39"/>
    <w:rsid w:val="00A31B52"/>
    <w:rsid w:val="00A32178"/>
    <w:rsid w:val="00A32335"/>
    <w:rsid w:val="00A324F7"/>
    <w:rsid w:val="00A3250C"/>
    <w:rsid w:val="00A32548"/>
    <w:rsid w:val="00A32864"/>
    <w:rsid w:val="00A328BF"/>
    <w:rsid w:val="00A32ABA"/>
    <w:rsid w:val="00A32CF7"/>
    <w:rsid w:val="00A32E3B"/>
    <w:rsid w:val="00A32F18"/>
    <w:rsid w:val="00A32F76"/>
    <w:rsid w:val="00A33151"/>
    <w:rsid w:val="00A33440"/>
    <w:rsid w:val="00A33531"/>
    <w:rsid w:val="00A33599"/>
    <w:rsid w:val="00A33895"/>
    <w:rsid w:val="00A33939"/>
    <w:rsid w:val="00A33958"/>
    <w:rsid w:val="00A33ADE"/>
    <w:rsid w:val="00A33B26"/>
    <w:rsid w:val="00A33B9D"/>
    <w:rsid w:val="00A33E42"/>
    <w:rsid w:val="00A33F98"/>
    <w:rsid w:val="00A340E4"/>
    <w:rsid w:val="00A342EE"/>
    <w:rsid w:val="00A343D0"/>
    <w:rsid w:val="00A345F9"/>
    <w:rsid w:val="00A3479C"/>
    <w:rsid w:val="00A34A44"/>
    <w:rsid w:val="00A34A51"/>
    <w:rsid w:val="00A34E3B"/>
    <w:rsid w:val="00A35204"/>
    <w:rsid w:val="00A3526E"/>
    <w:rsid w:val="00A35398"/>
    <w:rsid w:val="00A353F2"/>
    <w:rsid w:val="00A354E2"/>
    <w:rsid w:val="00A35641"/>
    <w:rsid w:val="00A35891"/>
    <w:rsid w:val="00A35A78"/>
    <w:rsid w:val="00A35CE3"/>
    <w:rsid w:val="00A35EB7"/>
    <w:rsid w:val="00A361A5"/>
    <w:rsid w:val="00A36424"/>
    <w:rsid w:val="00A364C1"/>
    <w:rsid w:val="00A366C0"/>
    <w:rsid w:val="00A366C4"/>
    <w:rsid w:val="00A36796"/>
    <w:rsid w:val="00A36A42"/>
    <w:rsid w:val="00A36FE4"/>
    <w:rsid w:val="00A37119"/>
    <w:rsid w:val="00A37167"/>
    <w:rsid w:val="00A3726C"/>
    <w:rsid w:val="00A3792B"/>
    <w:rsid w:val="00A37947"/>
    <w:rsid w:val="00A37989"/>
    <w:rsid w:val="00A40105"/>
    <w:rsid w:val="00A4021A"/>
    <w:rsid w:val="00A402FB"/>
    <w:rsid w:val="00A40661"/>
    <w:rsid w:val="00A406F2"/>
    <w:rsid w:val="00A40819"/>
    <w:rsid w:val="00A408E1"/>
    <w:rsid w:val="00A40D2D"/>
    <w:rsid w:val="00A40F9C"/>
    <w:rsid w:val="00A40FDD"/>
    <w:rsid w:val="00A412A8"/>
    <w:rsid w:val="00A412F0"/>
    <w:rsid w:val="00A41406"/>
    <w:rsid w:val="00A4178F"/>
    <w:rsid w:val="00A417A4"/>
    <w:rsid w:val="00A4180D"/>
    <w:rsid w:val="00A41E83"/>
    <w:rsid w:val="00A41F4E"/>
    <w:rsid w:val="00A41FEC"/>
    <w:rsid w:val="00A42219"/>
    <w:rsid w:val="00A42292"/>
    <w:rsid w:val="00A42381"/>
    <w:rsid w:val="00A424C8"/>
    <w:rsid w:val="00A426B0"/>
    <w:rsid w:val="00A4281C"/>
    <w:rsid w:val="00A42920"/>
    <w:rsid w:val="00A42CD4"/>
    <w:rsid w:val="00A42DD7"/>
    <w:rsid w:val="00A4339F"/>
    <w:rsid w:val="00A43820"/>
    <w:rsid w:val="00A43C0F"/>
    <w:rsid w:val="00A43D0D"/>
    <w:rsid w:val="00A43E6C"/>
    <w:rsid w:val="00A43E82"/>
    <w:rsid w:val="00A43F47"/>
    <w:rsid w:val="00A43F7F"/>
    <w:rsid w:val="00A443CE"/>
    <w:rsid w:val="00A445E1"/>
    <w:rsid w:val="00A4492D"/>
    <w:rsid w:val="00A44D39"/>
    <w:rsid w:val="00A44D75"/>
    <w:rsid w:val="00A44E50"/>
    <w:rsid w:val="00A4500B"/>
    <w:rsid w:val="00A45068"/>
    <w:rsid w:val="00A4521B"/>
    <w:rsid w:val="00A4528A"/>
    <w:rsid w:val="00A45370"/>
    <w:rsid w:val="00A456E8"/>
    <w:rsid w:val="00A456F8"/>
    <w:rsid w:val="00A45753"/>
    <w:rsid w:val="00A4594C"/>
    <w:rsid w:val="00A459A4"/>
    <w:rsid w:val="00A45BF7"/>
    <w:rsid w:val="00A45C8E"/>
    <w:rsid w:val="00A46081"/>
    <w:rsid w:val="00A4629C"/>
    <w:rsid w:val="00A4629E"/>
    <w:rsid w:val="00A4655B"/>
    <w:rsid w:val="00A465C2"/>
    <w:rsid w:val="00A46E5A"/>
    <w:rsid w:val="00A46F56"/>
    <w:rsid w:val="00A46FFD"/>
    <w:rsid w:val="00A473BC"/>
    <w:rsid w:val="00A475D6"/>
    <w:rsid w:val="00A47C44"/>
    <w:rsid w:val="00A47E36"/>
    <w:rsid w:val="00A47FF0"/>
    <w:rsid w:val="00A50188"/>
    <w:rsid w:val="00A50214"/>
    <w:rsid w:val="00A50302"/>
    <w:rsid w:val="00A50422"/>
    <w:rsid w:val="00A50643"/>
    <w:rsid w:val="00A50781"/>
    <w:rsid w:val="00A50811"/>
    <w:rsid w:val="00A508EE"/>
    <w:rsid w:val="00A50B2E"/>
    <w:rsid w:val="00A50C48"/>
    <w:rsid w:val="00A50C61"/>
    <w:rsid w:val="00A50E42"/>
    <w:rsid w:val="00A510A8"/>
    <w:rsid w:val="00A51209"/>
    <w:rsid w:val="00A51227"/>
    <w:rsid w:val="00A51535"/>
    <w:rsid w:val="00A51782"/>
    <w:rsid w:val="00A51806"/>
    <w:rsid w:val="00A519C3"/>
    <w:rsid w:val="00A51C77"/>
    <w:rsid w:val="00A51D65"/>
    <w:rsid w:val="00A52143"/>
    <w:rsid w:val="00A52324"/>
    <w:rsid w:val="00A523A2"/>
    <w:rsid w:val="00A523E4"/>
    <w:rsid w:val="00A525DC"/>
    <w:rsid w:val="00A52678"/>
    <w:rsid w:val="00A52735"/>
    <w:rsid w:val="00A52739"/>
    <w:rsid w:val="00A5283D"/>
    <w:rsid w:val="00A529BD"/>
    <w:rsid w:val="00A52AA5"/>
    <w:rsid w:val="00A52B01"/>
    <w:rsid w:val="00A5309E"/>
    <w:rsid w:val="00A53331"/>
    <w:rsid w:val="00A533A9"/>
    <w:rsid w:val="00A533D9"/>
    <w:rsid w:val="00A5384D"/>
    <w:rsid w:val="00A54185"/>
    <w:rsid w:val="00A54216"/>
    <w:rsid w:val="00A544B9"/>
    <w:rsid w:val="00A545E9"/>
    <w:rsid w:val="00A5461A"/>
    <w:rsid w:val="00A54922"/>
    <w:rsid w:val="00A549FD"/>
    <w:rsid w:val="00A54BEE"/>
    <w:rsid w:val="00A54E50"/>
    <w:rsid w:val="00A54EEB"/>
    <w:rsid w:val="00A54EFA"/>
    <w:rsid w:val="00A55200"/>
    <w:rsid w:val="00A5523D"/>
    <w:rsid w:val="00A55288"/>
    <w:rsid w:val="00A5528E"/>
    <w:rsid w:val="00A5533B"/>
    <w:rsid w:val="00A5547A"/>
    <w:rsid w:val="00A55670"/>
    <w:rsid w:val="00A55687"/>
    <w:rsid w:val="00A5570B"/>
    <w:rsid w:val="00A55924"/>
    <w:rsid w:val="00A5595E"/>
    <w:rsid w:val="00A559E2"/>
    <w:rsid w:val="00A55BC7"/>
    <w:rsid w:val="00A55C6F"/>
    <w:rsid w:val="00A55EE3"/>
    <w:rsid w:val="00A55FB3"/>
    <w:rsid w:val="00A55FF1"/>
    <w:rsid w:val="00A56307"/>
    <w:rsid w:val="00A56B5C"/>
    <w:rsid w:val="00A56B69"/>
    <w:rsid w:val="00A56CBF"/>
    <w:rsid w:val="00A56D73"/>
    <w:rsid w:val="00A5701F"/>
    <w:rsid w:val="00A570A1"/>
    <w:rsid w:val="00A577F2"/>
    <w:rsid w:val="00A577F5"/>
    <w:rsid w:val="00A57969"/>
    <w:rsid w:val="00A57AF2"/>
    <w:rsid w:val="00A57BBD"/>
    <w:rsid w:val="00A57D11"/>
    <w:rsid w:val="00A57D7D"/>
    <w:rsid w:val="00A57DFC"/>
    <w:rsid w:val="00A57F1E"/>
    <w:rsid w:val="00A57FD6"/>
    <w:rsid w:val="00A600AE"/>
    <w:rsid w:val="00A6013C"/>
    <w:rsid w:val="00A6042C"/>
    <w:rsid w:val="00A60527"/>
    <w:rsid w:val="00A60624"/>
    <w:rsid w:val="00A60632"/>
    <w:rsid w:val="00A60AF8"/>
    <w:rsid w:val="00A60BA3"/>
    <w:rsid w:val="00A60C27"/>
    <w:rsid w:val="00A60CF5"/>
    <w:rsid w:val="00A60D4D"/>
    <w:rsid w:val="00A60D60"/>
    <w:rsid w:val="00A60FFE"/>
    <w:rsid w:val="00A6125A"/>
    <w:rsid w:val="00A61446"/>
    <w:rsid w:val="00A6153B"/>
    <w:rsid w:val="00A6154E"/>
    <w:rsid w:val="00A6158F"/>
    <w:rsid w:val="00A61720"/>
    <w:rsid w:val="00A61859"/>
    <w:rsid w:val="00A61AF2"/>
    <w:rsid w:val="00A61B17"/>
    <w:rsid w:val="00A61E0D"/>
    <w:rsid w:val="00A62513"/>
    <w:rsid w:val="00A62520"/>
    <w:rsid w:val="00A62551"/>
    <w:rsid w:val="00A6256E"/>
    <w:rsid w:val="00A62667"/>
    <w:rsid w:val="00A628D5"/>
    <w:rsid w:val="00A62BB6"/>
    <w:rsid w:val="00A62C24"/>
    <w:rsid w:val="00A62C69"/>
    <w:rsid w:val="00A62CEF"/>
    <w:rsid w:val="00A62D40"/>
    <w:rsid w:val="00A62FE8"/>
    <w:rsid w:val="00A63221"/>
    <w:rsid w:val="00A6325E"/>
    <w:rsid w:val="00A6326F"/>
    <w:rsid w:val="00A63395"/>
    <w:rsid w:val="00A636CC"/>
    <w:rsid w:val="00A63946"/>
    <w:rsid w:val="00A63A5A"/>
    <w:rsid w:val="00A63F83"/>
    <w:rsid w:val="00A64278"/>
    <w:rsid w:val="00A642A1"/>
    <w:rsid w:val="00A64409"/>
    <w:rsid w:val="00A64624"/>
    <w:rsid w:val="00A64750"/>
    <w:rsid w:val="00A64B18"/>
    <w:rsid w:val="00A64BB7"/>
    <w:rsid w:val="00A64C1A"/>
    <w:rsid w:val="00A64E21"/>
    <w:rsid w:val="00A64E26"/>
    <w:rsid w:val="00A6532F"/>
    <w:rsid w:val="00A6576F"/>
    <w:rsid w:val="00A6581A"/>
    <w:rsid w:val="00A65D20"/>
    <w:rsid w:val="00A65E0E"/>
    <w:rsid w:val="00A65E68"/>
    <w:rsid w:val="00A65E8E"/>
    <w:rsid w:val="00A65F49"/>
    <w:rsid w:val="00A664BD"/>
    <w:rsid w:val="00A6671B"/>
    <w:rsid w:val="00A667F8"/>
    <w:rsid w:val="00A66990"/>
    <w:rsid w:val="00A66D65"/>
    <w:rsid w:val="00A67045"/>
    <w:rsid w:val="00A671F2"/>
    <w:rsid w:val="00A6724C"/>
    <w:rsid w:val="00A6734E"/>
    <w:rsid w:val="00A67695"/>
    <w:rsid w:val="00A6772F"/>
    <w:rsid w:val="00A679AF"/>
    <w:rsid w:val="00A67B49"/>
    <w:rsid w:val="00A67CE7"/>
    <w:rsid w:val="00A67DF7"/>
    <w:rsid w:val="00A67F3F"/>
    <w:rsid w:val="00A67F51"/>
    <w:rsid w:val="00A70008"/>
    <w:rsid w:val="00A70102"/>
    <w:rsid w:val="00A7010E"/>
    <w:rsid w:val="00A702B7"/>
    <w:rsid w:val="00A7043B"/>
    <w:rsid w:val="00A70548"/>
    <w:rsid w:val="00A70745"/>
    <w:rsid w:val="00A70AB7"/>
    <w:rsid w:val="00A70AF5"/>
    <w:rsid w:val="00A70EFA"/>
    <w:rsid w:val="00A71231"/>
    <w:rsid w:val="00A714F9"/>
    <w:rsid w:val="00A71571"/>
    <w:rsid w:val="00A71598"/>
    <w:rsid w:val="00A715C2"/>
    <w:rsid w:val="00A7174A"/>
    <w:rsid w:val="00A718F1"/>
    <w:rsid w:val="00A71AB3"/>
    <w:rsid w:val="00A71D17"/>
    <w:rsid w:val="00A7233B"/>
    <w:rsid w:val="00A72556"/>
    <w:rsid w:val="00A725D5"/>
    <w:rsid w:val="00A725E9"/>
    <w:rsid w:val="00A726DB"/>
    <w:rsid w:val="00A726F2"/>
    <w:rsid w:val="00A72BF5"/>
    <w:rsid w:val="00A72C75"/>
    <w:rsid w:val="00A731FA"/>
    <w:rsid w:val="00A732BB"/>
    <w:rsid w:val="00A733FF"/>
    <w:rsid w:val="00A7399F"/>
    <w:rsid w:val="00A739C2"/>
    <w:rsid w:val="00A73FD1"/>
    <w:rsid w:val="00A74026"/>
    <w:rsid w:val="00A74816"/>
    <w:rsid w:val="00A74A43"/>
    <w:rsid w:val="00A74D4D"/>
    <w:rsid w:val="00A74DCC"/>
    <w:rsid w:val="00A74E0A"/>
    <w:rsid w:val="00A74F7A"/>
    <w:rsid w:val="00A7515D"/>
    <w:rsid w:val="00A75469"/>
    <w:rsid w:val="00A754FE"/>
    <w:rsid w:val="00A75534"/>
    <w:rsid w:val="00A75563"/>
    <w:rsid w:val="00A75838"/>
    <w:rsid w:val="00A75942"/>
    <w:rsid w:val="00A75A01"/>
    <w:rsid w:val="00A75A38"/>
    <w:rsid w:val="00A75A54"/>
    <w:rsid w:val="00A75A81"/>
    <w:rsid w:val="00A75B6E"/>
    <w:rsid w:val="00A75D1E"/>
    <w:rsid w:val="00A75E8D"/>
    <w:rsid w:val="00A75FE2"/>
    <w:rsid w:val="00A760B5"/>
    <w:rsid w:val="00A76199"/>
    <w:rsid w:val="00A763C1"/>
    <w:rsid w:val="00A7642C"/>
    <w:rsid w:val="00A76571"/>
    <w:rsid w:val="00A76730"/>
    <w:rsid w:val="00A76A52"/>
    <w:rsid w:val="00A76B11"/>
    <w:rsid w:val="00A76F51"/>
    <w:rsid w:val="00A76FC5"/>
    <w:rsid w:val="00A7704F"/>
    <w:rsid w:val="00A770CA"/>
    <w:rsid w:val="00A7715B"/>
    <w:rsid w:val="00A77290"/>
    <w:rsid w:val="00A772C0"/>
    <w:rsid w:val="00A77328"/>
    <w:rsid w:val="00A773BF"/>
    <w:rsid w:val="00A774F8"/>
    <w:rsid w:val="00A7757A"/>
    <w:rsid w:val="00A77613"/>
    <w:rsid w:val="00A77737"/>
    <w:rsid w:val="00A77773"/>
    <w:rsid w:val="00A77839"/>
    <w:rsid w:val="00A779A4"/>
    <w:rsid w:val="00A77AB4"/>
    <w:rsid w:val="00A77AFF"/>
    <w:rsid w:val="00A77BF5"/>
    <w:rsid w:val="00A77FFD"/>
    <w:rsid w:val="00A80286"/>
    <w:rsid w:val="00A802C7"/>
    <w:rsid w:val="00A802D3"/>
    <w:rsid w:val="00A806C0"/>
    <w:rsid w:val="00A80D2B"/>
    <w:rsid w:val="00A80FA1"/>
    <w:rsid w:val="00A81311"/>
    <w:rsid w:val="00A813F6"/>
    <w:rsid w:val="00A8141A"/>
    <w:rsid w:val="00A816A7"/>
    <w:rsid w:val="00A816F2"/>
    <w:rsid w:val="00A8186F"/>
    <w:rsid w:val="00A81CCB"/>
    <w:rsid w:val="00A82174"/>
    <w:rsid w:val="00A821C0"/>
    <w:rsid w:val="00A82685"/>
    <w:rsid w:val="00A8276D"/>
    <w:rsid w:val="00A82C5E"/>
    <w:rsid w:val="00A82C9D"/>
    <w:rsid w:val="00A82FFE"/>
    <w:rsid w:val="00A8301C"/>
    <w:rsid w:val="00A830F6"/>
    <w:rsid w:val="00A831B0"/>
    <w:rsid w:val="00A831D2"/>
    <w:rsid w:val="00A832F2"/>
    <w:rsid w:val="00A833DA"/>
    <w:rsid w:val="00A836C8"/>
    <w:rsid w:val="00A83828"/>
    <w:rsid w:val="00A839C8"/>
    <w:rsid w:val="00A83B1F"/>
    <w:rsid w:val="00A83D0E"/>
    <w:rsid w:val="00A83D29"/>
    <w:rsid w:val="00A83D7E"/>
    <w:rsid w:val="00A83D85"/>
    <w:rsid w:val="00A8424C"/>
    <w:rsid w:val="00A84355"/>
    <w:rsid w:val="00A8444B"/>
    <w:rsid w:val="00A8462D"/>
    <w:rsid w:val="00A8468B"/>
    <w:rsid w:val="00A84799"/>
    <w:rsid w:val="00A84B91"/>
    <w:rsid w:val="00A84C78"/>
    <w:rsid w:val="00A84C94"/>
    <w:rsid w:val="00A84E3E"/>
    <w:rsid w:val="00A85107"/>
    <w:rsid w:val="00A8525B"/>
    <w:rsid w:val="00A852EF"/>
    <w:rsid w:val="00A85447"/>
    <w:rsid w:val="00A856A0"/>
    <w:rsid w:val="00A85ABB"/>
    <w:rsid w:val="00A85D30"/>
    <w:rsid w:val="00A8602C"/>
    <w:rsid w:val="00A8610C"/>
    <w:rsid w:val="00A86215"/>
    <w:rsid w:val="00A8638E"/>
    <w:rsid w:val="00A8650C"/>
    <w:rsid w:val="00A8656D"/>
    <w:rsid w:val="00A865F1"/>
    <w:rsid w:val="00A86798"/>
    <w:rsid w:val="00A86985"/>
    <w:rsid w:val="00A86C70"/>
    <w:rsid w:val="00A86D9A"/>
    <w:rsid w:val="00A86DF4"/>
    <w:rsid w:val="00A86F66"/>
    <w:rsid w:val="00A86FA6"/>
    <w:rsid w:val="00A86FF5"/>
    <w:rsid w:val="00A871F3"/>
    <w:rsid w:val="00A87256"/>
    <w:rsid w:val="00A8735D"/>
    <w:rsid w:val="00A87401"/>
    <w:rsid w:val="00A87503"/>
    <w:rsid w:val="00A87747"/>
    <w:rsid w:val="00A877C4"/>
    <w:rsid w:val="00A8794A"/>
    <w:rsid w:val="00A87A3F"/>
    <w:rsid w:val="00A87D3D"/>
    <w:rsid w:val="00A87ED1"/>
    <w:rsid w:val="00A87F6A"/>
    <w:rsid w:val="00A9003F"/>
    <w:rsid w:val="00A90190"/>
    <w:rsid w:val="00A907C5"/>
    <w:rsid w:val="00A907CC"/>
    <w:rsid w:val="00A90984"/>
    <w:rsid w:val="00A90B29"/>
    <w:rsid w:val="00A90C74"/>
    <w:rsid w:val="00A90DA1"/>
    <w:rsid w:val="00A915D7"/>
    <w:rsid w:val="00A9167B"/>
    <w:rsid w:val="00A919E5"/>
    <w:rsid w:val="00A91B4C"/>
    <w:rsid w:val="00A91C19"/>
    <w:rsid w:val="00A91FBD"/>
    <w:rsid w:val="00A9238C"/>
    <w:rsid w:val="00A923E8"/>
    <w:rsid w:val="00A92450"/>
    <w:rsid w:val="00A924A8"/>
    <w:rsid w:val="00A924EC"/>
    <w:rsid w:val="00A9273F"/>
    <w:rsid w:val="00A927A0"/>
    <w:rsid w:val="00A92970"/>
    <w:rsid w:val="00A92C9A"/>
    <w:rsid w:val="00A9331E"/>
    <w:rsid w:val="00A93344"/>
    <w:rsid w:val="00A933E6"/>
    <w:rsid w:val="00A935D3"/>
    <w:rsid w:val="00A9382B"/>
    <w:rsid w:val="00A9387A"/>
    <w:rsid w:val="00A938DC"/>
    <w:rsid w:val="00A938E3"/>
    <w:rsid w:val="00A93A2D"/>
    <w:rsid w:val="00A93B51"/>
    <w:rsid w:val="00A93EB1"/>
    <w:rsid w:val="00A93EC2"/>
    <w:rsid w:val="00A941B7"/>
    <w:rsid w:val="00A941D8"/>
    <w:rsid w:val="00A94411"/>
    <w:rsid w:val="00A94A88"/>
    <w:rsid w:val="00A94CD2"/>
    <w:rsid w:val="00A94F66"/>
    <w:rsid w:val="00A94FFA"/>
    <w:rsid w:val="00A952EA"/>
    <w:rsid w:val="00A9537C"/>
    <w:rsid w:val="00A95619"/>
    <w:rsid w:val="00A95934"/>
    <w:rsid w:val="00A9593D"/>
    <w:rsid w:val="00A95B92"/>
    <w:rsid w:val="00A95EFA"/>
    <w:rsid w:val="00A9636F"/>
    <w:rsid w:val="00A963A6"/>
    <w:rsid w:val="00A9647D"/>
    <w:rsid w:val="00A9649F"/>
    <w:rsid w:val="00A964C6"/>
    <w:rsid w:val="00A964D8"/>
    <w:rsid w:val="00A966D2"/>
    <w:rsid w:val="00A966E4"/>
    <w:rsid w:val="00A96776"/>
    <w:rsid w:val="00A96786"/>
    <w:rsid w:val="00A96B8B"/>
    <w:rsid w:val="00A96BA9"/>
    <w:rsid w:val="00A96C3D"/>
    <w:rsid w:val="00A96CA5"/>
    <w:rsid w:val="00A96E4E"/>
    <w:rsid w:val="00A970D7"/>
    <w:rsid w:val="00A971C5"/>
    <w:rsid w:val="00A974FB"/>
    <w:rsid w:val="00A97669"/>
    <w:rsid w:val="00A97778"/>
    <w:rsid w:val="00A978EA"/>
    <w:rsid w:val="00A979CE"/>
    <w:rsid w:val="00A97A01"/>
    <w:rsid w:val="00A97A58"/>
    <w:rsid w:val="00A97A8C"/>
    <w:rsid w:val="00A97DD2"/>
    <w:rsid w:val="00A97FB7"/>
    <w:rsid w:val="00AA01BB"/>
    <w:rsid w:val="00AA0545"/>
    <w:rsid w:val="00AA05FB"/>
    <w:rsid w:val="00AA0788"/>
    <w:rsid w:val="00AA0BF1"/>
    <w:rsid w:val="00AA0CD7"/>
    <w:rsid w:val="00AA0E52"/>
    <w:rsid w:val="00AA1230"/>
    <w:rsid w:val="00AA1291"/>
    <w:rsid w:val="00AA14E3"/>
    <w:rsid w:val="00AA1763"/>
    <w:rsid w:val="00AA17BB"/>
    <w:rsid w:val="00AA226A"/>
    <w:rsid w:val="00AA251B"/>
    <w:rsid w:val="00AA2D54"/>
    <w:rsid w:val="00AA3001"/>
    <w:rsid w:val="00AA308B"/>
    <w:rsid w:val="00AA328E"/>
    <w:rsid w:val="00AA3449"/>
    <w:rsid w:val="00AA3B4B"/>
    <w:rsid w:val="00AA3E5E"/>
    <w:rsid w:val="00AA3E7F"/>
    <w:rsid w:val="00AA3EC5"/>
    <w:rsid w:val="00AA3EFA"/>
    <w:rsid w:val="00AA3F6B"/>
    <w:rsid w:val="00AA3FF7"/>
    <w:rsid w:val="00AA4055"/>
    <w:rsid w:val="00AA4132"/>
    <w:rsid w:val="00AA43FD"/>
    <w:rsid w:val="00AA43FF"/>
    <w:rsid w:val="00AA459B"/>
    <w:rsid w:val="00AA4794"/>
    <w:rsid w:val="00AA4942"/>
    <w:rsid w:val="00AA4E7E"/>
    <w:rsid w:val="00AA51E9"/>
    <w:rsid w:val="00AA5306"/>
    <w:rsid w:val="00AA5327"/>
    <w:rsid w:val="00AA5438"/>
    <w:rsid w:val="00AA5520"/>
    <w:rsid w:val="00AA5742"/>
    <w:rsid w:val="00AA5DAC"/>
    <w:rsid w:val="00AA6036"/>
    <w:rsid w:val="00AA68F2"/>
    <w:rsid w:val="00AA6A0E"/>
    <w:rsid w:val="00AA6AD1"/>
    <w:rsid w:val="00AA6B92"/>
    <w:rsid w:val="00AA6C7C"/>
    <w:rsid w:val="00AA71A2"/>
    <w:rsid w:val="00AA732C"/>
    <w:rsid w:val="00AA74A6"/>
    <w:rsid w:val="00AA7B75"/>
    <w:rsid w:val="00AA7C73"/>
    <w:rsid w:val="00AA7D09"/>
    <w:rsid w:val="00AA7D0E"/>
    <w:rsid w:val="00AA7D3B"/>
    <w:rsid w:val="00AB0317"/>
    <w:rsid w:val="00AB059E"/>
    <w:rsid w:val="00AB063D"/>
    <w:rsid w:val="00AB0822"/>
    <w:rsid w:val="00AB0BEE"/>
    <w:rsid w:val="00AB0CD3"/>
    <w:rsid w:val="00AB0DC2"/>
    <w:rsid w:val="00AB0EA7"/>
    <w:rsid w:val="00AB0EA8"/>
    <w:rsid w:val="00AB0F54"/>
    <w:rsid w:val="00AB11B0"/>
    <w:rsid w:val="00AB11BA"/>
    <w:rsid w:val="00AB13E1"/>
    <w:rsid w:val="00AB13F9"/>
    <w:rsid w:val="00AB14D6"/>
    <w:rsid w:val="00AB18E6"/>
    <w:rsid w:val="00AB191B"/>
    <w:rsid w:val="00AB19DD"/>
    <w:rsid w:val="00AB19F8"/>
    <w:rsid w:val="00AB1A4A"/>
    <w:rsid w:val="00AB1CF7"/>
    <w:rsid w:val="00AB1F2D"/>
    <w:rsid w:val="00AB21FA"/>
    <w:rsid w:val="00AB2362"/>
    <w:rsid w:val="00AB24ED"/>
    <w:rsid w:val="00AB2721"/>
    <w:rsid w:val="00AB2E3B"/>
    <w:rsid w:val="00AB3026"/>
    <w:rsid w:val="00AB310B"/>
    <w:rsid w:val="00AB3202"/>
    <w:rsid w:val="00AB342D"/>
    <w:rsid w:val="00AB36EE"/>
    <w:rsid w:val="00AB38F2"/>
    <w:rsid w:val="00AB39E5"/>
    <w:rsid w:val="00AB3A47"/>
    <w:rsid w:val="00AB3AEA"/>
    <w:rsid w:val="00AB3CA4"/>
    <w:rsid w:val="00AB3EF6"/>
    <w:rsid w:val="00AB3EFE"/>
    <w:rsid w:val="00AB3F46"/>
    <w:rsid w:val="00AB3FBD"/>
    <w:rsid w:val="00AB4081"/>
    <w:rsid w:val="00AB421E"/>
    <w:rsid w:val="00AB433E"/>
    <w:rsid w:val="00AB440A"/>
    <w:rsid w:val="00AB4605"/>
    <w:rsid w:val="00AB4889"/>
    <w:rsid w:val="00AB4903"/>
    <w:rsid w:val="00AB49CF"/>
    <w:rsid w:val="00AB4C18"/>
    <w:rsid w:val="00AB504D"/>
    <w:rsid w:val="00AB52DD"/>
    <w:rsid w:val="00AB537D"/>
    <w:rsid w:val="00AB540B"/>
    <w:rsid w:val="00AB5642"/>
    <w:rsid w:val="00AB59C3"/>
    <w:rsid w:val="00AB5DD5"/>
    <w:rsid w:val="00AB5F76"/>
    <w:rsid w:val="00AB600F"/>
    <w:rsid w:val="00AB60D9"/>
    <w:rsid w:val="00AB61E7"/>
    <w:rsid w:val="00AB6280"/>
    <w:rsid w:val="00AB64A0"/>
    <w:rsid w:val="00AB6A49"/>
    <w:rsid w:val="00AB6B6C"/>
    <w:rsid w:val="00AB6BC8"/>
    <w:rsid w:val="00AB6BE8"/>
    <w:rsid w:val="00AB6E9C"/>
    <w:rsid w:val="00AB6EB2"/>
    <w:rsid w:val="00AB6EE5"/>
    <w:rsid w:val="00AB7067"/>
    <w:rsid w:val="00AB70A8"/>
    <w:rsid w:val="00AB7401"/>
    <w:rsid w:val="00AB76C7"/>
    <w:rsid w:val="00AB77D3"/>
    <w:rsid w:val="00AB7D4D"/>
    <w:rsid w:val="00AC0073"/>
    <w:rsid w:val="00AC009C"/>
    <w:rsid w:val="00AC0667"/>
    <w:rsid w:val="00AC06B0"/>
    <w:rsid w:val="00AC0724"/>
    <w:rsid w:val="00AC07C8"/>
    <w:rsid w:val="00AC0889"/>
    <w:rsid w:val="00AC0DFD"/>
    <w:rsid w:val="00AC0E08"/>
    <w:rsid w:val="00AC0EAA"/>
    <w:rsid w:val="00AC140A"/>
    <w:rsid w:val="00AC14D6"/>
    <w:rsid w:val="00AC1593"/>
    <w:rsid w:val="00AC15D7"/>
    <w:rsid w:val="00AC1D43"/>
    <w:rsid w:val="00AC2111"/>
    <w:rsid w:val="00AC21EA"/>
    <w:rsid w:val="00AC2249"/>
    <w:rsid w:val="00AC24E3"/>
    <w:rsid w:val="00AC27E0"/>
    <w:rsid w:val="00AC2841"/>
    <w:rsid w:val="00AC2A3A"/>
    <w:rsid w:val="00AC2D7D"/>
    <w:rsid w:val="00AC2E76"/>
    <w:rsid w:val="00AC2F46"/>
    <w:rsid w:val="00AC2FE5"/>
    <w:rsid w:val="00AC31DE"/>
    <w:rsid w:val="00AC3635"/>
    <w:rsid w:val="00AC3710"/>
    <w:rsid w:val="00AC375C"/>
    <w:rsid w:val="00AC38F0"/>
    <w:rsid w:val="00AC3AC1"/>
    <w:rsid w:val="00AC3F49"/>
    <w:rsid w:val="00AC409C"/>
    <w:rsid w:val="00AC40A4"/>
    <w:rsid w:val="00AC4318"/>
    <w:rsid w:val="00AC47E7"/>
    <w:rsid w:val="00AC4848"/>
    <w:rsid w:val="00AC48B0"/>
    <w:rsid w:val="00AC492E"/>
    <w:rsid w:val="00AC4AE7"/>
    <w:rsid w:val="00AC4C73"/>
    <w:rsid w:val="00AC4CD4"/>
    <w:rsid w:val="00AC4E5B"/>
    <w:rsid w:val="00AC528E"/>
    <w:rsid w:val="00AC582E"/>
    <w:rsid w:val="00AC5844"/>
    <w:rsid w:val="00AC590E"/>
    <w:rsid w:val="00AC5A63"/>
    <w:rsid w:val="00AC5FA3"/>
    <w:rsid w:val="00AC6216"/>
    <w:rsid w:val="00AC628D"/>
    <w:rsid w:val="00AC62F1"/>
    <w:rsid w:val="00AC6828"/>
    <w:rsid w:val="00AC6B51"/>
    <w:rsid w:val="00AC6CA7"/>
    <w:rsid w:val="00AC6D60"/>
    <w:rsid w:val="00AC6F38"/>
    <w:rsid w:val="00AC706A"/>
    <w:rsid w:val="00AC72A2"/>
    <w:rsid w:val="00AC745A"/>
    <w:rsid w:val="00AC756F"/>
    <w:rsid w:val="00AC75DE"/>
    <w:rsid w:val="00AC77B3"/>
    <w:rsid w:val="00AC7EED"/>
    <w:rsid w:val="00AC7F49"/>
    <w:rsid w:val="00AD00E3"/>
    <w:rsid w:val="00AD027D"/>
    <w:rsid w:val="00AD035B"/>
    <w:rsid w:val="00AD03FD"/>
    <w:rsid w:val="00AD0652"/>
    <w:rsid w:val="00AD0B77"/>
    <w:rsid w:val="00AD0BEC"/>
    <w:rsid w:val="00AD0D3E"/>
    <w:rsid w:val="00AD0E27"/>
    <w:rsid w:val="00AD13A1"/>
    <w:rsid w:val="00AD153F"/>
    <w:rsid w:val="00AD169B"/>
    <w:rsid w:val="00AD16F1"/>
    <w:rsid w:val="00AD16F2"/>
    <w:rsid w:val="00AD177C"/>
    <w:rsid w:val="00AD1AA7"/>
    <w:rsid w:val="00AD2428"/>
    <w:rsid w:val="00AD2794"/>
    <w:rsid w:val="00AD2883"/>
    <w:rsid w:val="00AD2EAE"/>
    <w:rsid w:val="00AD30A1"/>
    <w:rsid w:val="00AD34C1"/>
    <w:rsid w:val="00AD392E"/>
    <w:rsid w:val="00AD3C03"/>
    <w:rsid w:val="00AD4019"/>
    <w:rsid w:val="00AD4177"/>
    <w:rsid w:val="00AD4338"/>
    <w:rsid w:val="00AD4496"/>
    <w:rsid w:val="00AD44EA"/>
    <w:rsid w:val="00AD4716"/>
    <w:rsid w:val="00AD47A9"/>
    <w:rsid w:val="00AD4F86"/>
    <w:rsid w:val="00AD529F"/>
    <w:rsid w:val="00AD5591"/>
    <w:rsid w:val="00AD56F1"/>
    <w:rsid w:val="00AD5872"/>
    <w:rsid w:val="00AD5D9D"/>
    <w:rsid w:val="00AD5EE7"/>
    <w:rsid w:val="00AD5F7E"/>
    <w:rsid w:val="00AD5F92"/>
    <w:rsid w:val="00AD5FEB"/>
    <w:rsid w:val="00AD67AE"/>
    <w:rsid w:val="00AD6969"/>
    <w:rsid w:val="00AD6AF8"/>
    <w:rsid w:val="00AD6C48"/>
    <w:rsid w:val="00AD6E1B"/>
    <w:rsid w:val="00AD76FC"/>
    <w:rsid w:val="00AD777C"/>
    <w:rsid w:val="00AD79CA"/>
    <w:rsid w:val="00AD7BC5"/>
    <w:rsid w:val="00AD7C99"/>
    <w:rsid w:val="00AE0018"/>
    <w:rsid w:val="00AE0038"/>
    <w:rsid w:val="00AE031E"/>
    <w:rsid w:val="00AE0381"/>
    <w:rsid w:val="00AE03AB"/>
    <w:rsid w:val="00AE03D3"/>
    <w:rsid w:val="00AE0624"/>
    <w:rsid w:val="00AE06A9"/>
    <w:rsid w:val="00AE06AE"/>
    <w:rsid w:val="00AE082D"/>
    <w:rsid w:val="00AE0BFE"/>
    <w:rsid w:val="00AE0D2C"/>
    <w:rsid w:val="00AE0D8F"/>
    <w:rsid w:val="00AE0EEF"/>
    <w:rsid w:val="00AE0F04"/>
    <w:rsid w:val="00AE1002"/>
    <w:rsid w:val="00AE1102"/>
    <w:rsid w:val="00AE11F4"/>
    <w:rsid w:val="00AE1710"/>
    <w:rsid w:val="00AE19E0"/>
    <w:rsid w:val="00AE1CB9"/>
    <w:rsid w:val="00AE1FE7"/>
    <w:rsid w:val="00AE1FFC"/>
    <w:rsid w:val="00AE2218"/>
    <w:rsid w:val="00AE224C"/>
    <w:rsid w:val="00AE2496"/>
    <w:rsid w:val="00AE2634"/>
    <w:rsid w:val="00AE28F4"/>
    <w:rsid w:val="00AE28FD"/>
    <w:rsid w:val="00AE2C93"/>
    <w:rsid w:val="00AE2CC9"/>
    <w:rsid w:val="00AE2F11"/>
    <w:rsid w:val="00AE302F"/>
    <w:rsid w:val="00AE318C"/>
    <w:rsid w:val="00AE3204"/>
    <w:rsid w:val="00AE33CD"/>
    <w:rsid w:val="00AE35C3"/>
    <w:rsid w:val="00AE3752"/>
    <w:rsid w:val="00AE3B1F"/>
    <w:rsid w:val="00AE3B26"/>
    <w:rsid w:val="00AE3EFD"/>
    <w:rsid w:val="00AE40FD"/>
    <w:rsid w:val="00AE4607"/>
    <w:rsid w:val="00AE4747"/>
    <w:rsid w:val="00AE4A4A"/>
    <w:rsid w:val="00AE4A5D"/>
    <w:rsid w:val="00AE4ACC"/>
    <w:rsid w:val="00AE4E5E"/>
    <w:rsid w:val="00AE52AB"/>
    <w:rsid w:val="00AE5441"/>
    <w:rsid w:val="00AE5527"/>
    <w:rsid w:val="00AE5889"/>
    <w:rsid w:val="00AE596D"/>
    <w:rsid w:val="00AE59A8"/>
    <w:rsid w:val="00AE5A57"/>
    <w:rsid w:val="00AE5C5C"/>
    <w:rsid w:val="00AE6036"/>
    <w:rsid w:val="00AE61E1"/>
    <w:rsid w:val="00AE6425"/>
    <w:rsid w:val="00AE69DC"/>
    <w:rsid w:val="00AE6B0A"/>
    <w:rsid w:val="00AE6CE5"/>
    <w:rsid w:val="00AE6E56"/>
    <w:rsid w:val="00AE6FCF"/>
    <w:rsid w:val="00AE7083"/>
    <w:rsid w:val="00AE70C3"/>
    <w:rsid w:val="00AE70E7"/>
    <w:rsid w:val="00AE7115"/>
    <w:rsid w:val="00AE7475"/>
    <w:rsid w:val="00AE7521"/>
    <w:rsid w:val="00AE7824"/>
    <w:rsid w:val="00AE78A9"/>
    <w:rsid w:val="00AE78DB"/>
    <w:rsid w:val="00AE7BCC"/>
    <w:rsid w:val="00AE7D8D"/>
    <w:rsid w:val="00AF033D"/>
    <w:rsid w:val="00AF03D5"/>
    <w:rsid w:val="00AF065A"/>
    <w:rsid w:val="00AF0672"/>
    <w:rsid w:val="00AF0884"/>
    <w:rsid w:val="00AF0A5F"/>
    <w:rsid w:val="00AF0AFF"/>
    <w:rsid w:val="00AF0BB3"/>
    <w:rsid w:val="00AF0D0B"/>
    <w:rsid w:val="00AF0D1B"/>
    <w:rsid w:val="00AF0D47"/>
    <w:rsid w:val="00AF0F39"/>
    <w:rsid w:val="00AF13A0"/>
    <w:rsid w:val="00AF19F9"/>
    <w:rsid w:val="00AF1B2F"/>
    <w:rsid w:val="00AF1B41"/>
    <w:rsid w:val="00AF1C5B"/>
    <w:rsid w:val="00AF1D20"/>
    <w:rsid w:val="00AF1E38"/>
    <w:rsid w:val="00AF1E78"/>
    <w:rsid w:val="00AF1F1D"/>
    <w:rsid w:val="00AF211B"/>
    <w:rsid w:val="00AF21C2"/>
    <w:rsid w:val="00AF23B8"/>
    <w:rsid w:val="00AF2414"/>
    <w:rsid w:val="00AF2419"/>
    <w:rsid w:val="00AF271F"/>
    <w:rsid w:val="00AF293A"/>
    <w:rsid w:val="00AF2962"/>
    <w:rsid w:val="00AF2982"/>
    <w:rsid w:val="00AF2A4F"/>
    <w:rsid w:val="00AF2A6A"/>
    <w:rsid w:val="00AF2B14"/>
    <w:rsid w:val="00AF2F80"/>
    <w:rsid w:val="00AF30C5"/>
    <w:rsid w:val="00AF35D0"/>
    <w:rsid w:val="00AF370D"/>
    <w:rsid w:val="00AF38C5"/>
    <w:rsid w:val="00AF39DD"/>
    <w:rsid w:val="00AF3B54"/>
    <w:rsid w:val="00AF3D21"/>
    <w:rsid w:val="00AF3DA8"/>
    <w:rsid w:val="00AF44B7"/>
    <w:rsid w:val="00AF4610"/>
    <w:rsid w:val="00AF48F0"/>
    <w:rsid w:val="00AF4B3C"/>
    <w:rsid w:val="00AF4C5A"/>
    <w:rsid w:val="00AF4D62"/>
    <w:rsid w:val="00AF4E97"/>
    <w:rsid w:val="00AF4F99"/>
    <w:rsid w:val="00AF5227"/>
    <w:rsid w:val="00AF53F7"/>
    <w:rsid w:val="00AF5494"/>
    <w:rsid w:val="00AF55DB"/>
    <w:rsid w:val="00AF569D"/>
    <w:rsid w:val="00AF5700"/>
    <w:rsid w:val="00AF589A"/>
    <w:rsid w:val="00AF58FC"/>
    <w:rsid w:val="00AF5B30"/>
    <w:rsid w:val="00AF5BCE"/>
    <w:rsid w:val="00AF5D8B"/>
    <w:rsid w:val="00AF5DCA"/>
    <w:rsid w:val="00AF5DCE"/>
    <w:rsid w:val="00AF6764"/>
    <w:rsid w:val="00AF67B8"/>
    <w:rsid w:val="00AF67F1"/>
    <w:rsid w:val="00AF6EA3"/>
    <w:rsid w:val="00AF6EF1"/>
    <w:rsid w:val="00AF6F65"/>
    <w:rsid w:val="00AF717F"/>
    <w:rsid w:val="00AF72DA"/>
    <w:rsid w:val="00AF7399"/>
    <w:rsid w:val="00AF743F"/>
    <w:rsid w:val="00AF770E"/>
    <w:rsid w:val="00AF7715"/>
    <w:rsid w:val="00AF77DC"/>
    <w:rsid w:val="00AF7B65"/>
    <w:rsid w:val="00AF7D91"/>
    <w:rsid w:val="00AF7E05"/>
    <w:rsid w:val="00AF7E94"/>
    <w:rsid w:val="00AF7EBD"/>
    <w:rsid w:val="00B000DF"/>
    <w:rsid w:val="00B0012C"/>
    <w:rsid w:val="00B002AA"/>
    <w:rsid w:val="00B00430"/>
    <w:rsid w:val="00B00704"/>
    <w:rsid w:val="00B00749"/>
    <w:rsid w:val="00B00ABB"/>
    <w:rsid w:val="00B00D54"/>
    <w:rsid w:val="00B00DCF"/>
    <w:rsid w:val="00B00FB2"/>
    <w:rsid w:val="00B00FCB"/>
    <w:rsid w:val="00B01090"/>
    <w:rsid w:val="00B010C0"/>
    <w:rsid w:val="00B0122D"/>
    <w:rsid w:val="00B012A3"/>
    <w:rsid w:val="00B01401"/>
    <w:rsid w:val="00B01508"/>
    <w:rsid w:val="00B0182E"/>
    <w:rsid w:val="00B0189F"/>
    <w:rsid w:val="00B01AEA"/>
    <w:rsid w:val="00B01DD5"/>
    <w:rsid w:val="00B01DDD"/>
    <w:rsid w:val="00B02064"/>
    <w:rsid w:val="00B02067"/>
    <w:rsid w:val="00B022D2"/>
    <w:rsid w:val="00B024DB"/>
    <w:rsid w:val="00B024E5"/>
    <w:rsid w:val="00B02868"/>
    <w:rsid w:val="00B02967"/>
    <w:rsid w:val="00B02A33"/>
    <w:rsid w:val="00B03045"/>
    <w:rsid w:val="00B032CD"/>
    <w:rsid w:val="00B03660"/>
    <w:rsid w:val="00B0374F"/>
    <w:rsid w:val="00B03E1B"/>
    <w:rsid w:val="00B03FCA"/>
    <w:rsid w:val="00B044F0"/>
    <w:rsid w:val="00B045C8"/>
    <w:rsid w:val="00B045CF"/>
    <w:rsid w:val="00B04DA1"/>
    <w:rsid w:val="00B04DD7"/>
    <w:rsid w:val="00B04F49"/>
    <w:rsid w:val="00B04F97"/>
    <w:rsid w:val="00B05220"/>
    <w:rsid w:val="00B0538E"/>
    <w:rsid w:val="00B05446"/>
    <w:rsid w:val="00B05514"/>
    <w:rsid w:val="00B0552F"/>
    <w:rsid w:val="00B05634"/>
    <w:rsid w:val="00B05862"/>
    <w:rsid w:val="00B05A60"/>
    <w:rsid w:val="00B05AE4"/>
    <w:rsid w:val="00B05B0F"/>
    <w:rsid w:val="00B05C5A"/>
    <w:rsid w:val="00B05C5D"/>
    <w:rsid w:val="00B060A2"/>
    <w:rsid w:val="00B061C6"/>
    <w:rsid w:val="00B06399"/>
    <w:rsid w:val="00B065F2"/>
    <w:rsid w:val="00B06B9F"/>
    <w:rsid w:val="00B06BD1"/>
    <w:rsid w:val="00B06D7B"/>
    <w:rsid w:val="00B06E2B"/>
    <w:rsid w:val="00B06E52"/>
    <w:rsid w:val="00B07089"/>
    <w:rsid w:val="00B07151"/>
    <w:rsid w:val="00B0743A"/>
    <w:rsid w:val="00B07478"/>
    <w:rsid w:val="00B07606"/>
    <w:rsid w:val="00B0772F"/>
    <w:rsid w:val="00B07753"/>
    <w:rsid w:val="00B0795C"/>
    <w:rsid w:val="00B07AE4"/>
    <w:rsid w:val="00B07F2A"/>
    <w:rsid w:val="00B10090"/>
    <w:rsid w:val="00B1013E"/>
    <w:rsid w:val="00B10181"/>
    <w:rsid w:val="00B101CD"/>
    <w:rsid w:val="00B101DE"/>
    <w:rsid w:val="00B10207"/>
    <w:rsid w:val="00B102B3"/>
    <w:rsid w:val="00B1034C"/>
    <w:rsid w:val="00B1077E"/>
    <w:rsid w:val="00B107C9"/>
    <w:rsid w:val="00B10A6E"/>
    <w:rsid w:val="00B10B5F"/>
    <w:rsid w:val="00B10BBD"/>
    <w:rsid w:val="00B10BD8"/>
    <w:rsid w:val="00B10E36"/>
    <w:rsid w:val="00B11287"/>
    <w:rsid w:val="00B1133E"/>
    <w:rsid w:val="00B113E9"/>
    <w:rsid w:val="00B11986"/>
    <w:rsid w:val="00B11C42"/>
    <w:rsid w:val="00B11D15"/>
    <w:rsid w:val="00B11DE3"/>
    <w:rsid w:val="00B11F31"/>
    <w:rsid w:val="00B12014"/>
    <w:rsid w:val="00B12031"/>
    <w:rsid w:val="00B12246"/>
    <w:rsid w:val="00B12247"/>
    <w:rsid w:val="00B1225A"/>
    <w:rsid w:val="00B12481"/>
    <w:rsid w:val="00B126B9"/>
    <w:rsid w:val="00B1280B"/>
    <w:rsid w:val="00B12929"/>
    <w:rsid w:val="00B129F5"/>
    <w:rsid w:val="00B12BB1"/>
    <w:rsid w:val="00B12C51"/>
    <w:rsid w:val="00B12C63"/>
    <w:rsid w:val="00B12D6E"/>
    <w:rsid w:val="00B12E9D"/>
    <w:rsid w:val="00B13224"/>
    <w:rsid w:val="00B13714"/>
    <w:rsid w:val="00B13782"/>
    <w:rsid w:val="00B1383D"/>
    <w:rsid w:val="00B13A1B"/>
    <w:rsid w:val="00B13AD4"/>
    <w:rsid w:val="00B13C9B"/>
    <w:rsid w:val="00B13CB4"/>
    <w:rsid w:val="00B13EFF"/>
    <w:rsid w:val="00B141F3"/>
    <w:rsid w:val="00B14345"/>
    <w:rsid w:val="00B1482A"/>
    <w:rsid w:val="00B14D40"/>
    <w:rsid w:val="00B14DD5"/>
    <w:rsid w:val="00B14F41"/>
    <w:rsid w:val="00B14FE5"/>
    <w:rsid w:val="00B153F3"/>
    <w:rsid w:val="00B156AC"/>
    <w:rsid w:val="00B156B8"/>
    <w:rsid w:val="00B15A69"/>
    <w:rsid w:val="00B15BD7"/>
    <w:rsid w:val="00B15C0A"/>
    <w:rsid w:val="00B15FEE"/>
    <w:rsid w:val="00B1614E"/>
    <w:rsid w:val="00B1625D"/>
    <w:rsid w:val="00B164FF"/>
    <w:rsid w:val="00B1658B"/>
    <w:rsid w:val="00B16F6B"/>
    <w:rsid w:val="00B16FCF"/>
    <w:rsid w:val="00B16FF1"/>
    <w:rsid w:val="00B1701B"/>
    <w:rsid w:val="00B1715B"/>
    <w:rsid w:val="00B17438"/>
    <w:rsid w:val="00B17622"/>
    <w:rsid w:val="00B176FF"/>
    <w:rsid w:val="00B178BC"/>
    <w:rsid w:val="00B17900"/>
    <w:rsid w:val="00B17920"/>
    <w:rsid w:val="00B179E6"/>
    <w:rsid w:val="00B17A51"/>
    <w:rsid w:val="00B17B0E"/>
    <w:rsid w:val="00B17BB7"/>
    <w:rsid w:val="00B17DDB"/>
    <w:rsid w:val="00B20085"/>
    <w:rsid w:val="00B200B8"/>
    <w:rsid w:val="00B20282"/>
    <w:rsid w:val="00B2040B"/>
    <w:rsid w:val="00B2078E"/>
    <w:rsid w:val="00B20A4C"/>
    <w:rsid w:val="00B20B72"/>
    <w:rsid w:val="00B20DB8"/>
    <w:rsid w:val="00B2106A"/>
    <w:rsid w:val="00B2125E"/>
    <w:rsid w:val="00B213EF"/>
    <w:rsid w:val="00B21640"/>
    <w:rsid w:val="00B216D9"/>
    <w:rsid w:val="00B217D2"/>
    <w:rsid w:val="00B2184B"/>
    <w:rsid w:val="00B21960"/>
    <w:rsid w:val="00B21B3D"/>
    <w:rsid w:val="00B21C66"/>
    <w:rsid w:val="00B21CFD"/>
    <w:rsid w:val="00B21D28"/>
    <w:rsid w:val="00B21DBE"/>
    <w:rsid w:val="00B21DD7"/>
    <w:rsid w:val="00B21E73"/>
    <w:rsid w:val="00B2248D"/>
    <w:rsid w:val="00B22918"/>
    <w:rsid w:val="00B229A7"/>
    <w:rsid w:val="00B229EB"/>
    <w:rsid w:val="00B22BCA"/>
    <w:rsid w:val="00B22BCD"/>
    <w:rsid w:val="00B22F52"/>
    <w:rsid w:val="00B22FE8"/>
    <w:rsid w:val="00B230DD"/>
    <w:rsid w:val="00B235B8"/>
    <w:rsid w:val="00B235F3"/>
    <w:rsid w:val="00B2363E"/>
    <w:rsid w:val="00B23961"/>
    <w:rsid w:val="00B23A45"/>
    <w:rsid w:val="00B23ACF"/>
    <w:rsid w:val="00B23B41"/>
    <w:rsid w:val="00B23C12"/>
    <w:rsid w:val="00B23C8A"/>
    <w:rsid w:val="00B23E6B"/>
    <w:rsid w:val="00B23F34"/>
    <w:rsid w:val="00B23F3E"/>
    <w:rsid w:val="00B24098"/>
    <w:rsid w:val="00B240A6"/>
    <w:rsid w:val="00B24252"/>
    <w:rsid w:val="00B2438B"/>
    <w:rsid w:val="00B244AD"/>
    <w:rsid w:val="00B24A5B"/>
    <w:rsid w:val="00B24E98"/>
    <w:rsid w:val="00B25049"/>
    <w:rsid w:val="00B2504B"/>
    <w:rsid w:val="00B25454"/>
    <w:rsid w:val="00B254BF"/>
    <w:rsid w:val="00B25A45"/>
    <w:rsid w:val="00B25B28"/>
    <w:rsid w:val="00B25C74"/>
    <w:rsid w:val="00B25D2B"/>
    <w:rsid w:val="00B25EDF"/>
    <w:rsid w:val="00B25F55"/>
    <w:rsid w:val="00B260D7"/>
    <w:rsid w:val="00B2611C"/>
    <w:rsid w:val="00B2619F"/>
    <w:rsid w:val="00B2639F"/>
    <w:rsid w:val="00B265E5"/>
    <w:rsid w:val="00B26910"/>
    <w:rsid w:val="00B26F2D"/>
    <w:rsid w:val="00B270C1"/>
    <w:rsid w:val="00B2755A"/>
    <w:rsid w:val="00B277F8"/>
    <w:rsid w:val="00B27E32"/>
    <w:rsid w:val="00B27E8D"/>
    <w:rsid w:val="00B3019F"/>
    <w:rsid w:val="00B30417"/>
    <w:rsid w:val="00B30501"/>
    <w:rsid w:val="00B3056F"/>
    <w:rsid w:val="00B30FA5"/>
    <w:rsid w:val="00B31142"/>
    <w:rsid w:val="00B312B3"/>
    <w:rsid w:val="00B316B4"/>
    <w:rsid w:val="00B3196B"/>
    <w:rsid w:val="00B31AEE"/>
    <w:rsid w:val="00B31CA3"/>
    <w:rsid w:val="00B321AB"/>
    <w:rsid w:val="00B3266F"/>
    <w:rsid w:val="00B3298B"/>
    <w:rsid w:val="00B32A00"/>
    <w:rsid w:val="00B32C6A"/>
    <w:rsid w:val="00B33083"/>
    <w:rsid w:val="00B333D5"/>
    <w:rsid w:val="00B33A22"/>
    <w:rsid w:val="00B33BCA"/>
    <w:rsid w:val="00B33D44"/>
    <w:rsid w:val="00B341BA"/>
    <w:rsid w:val="00B342B6"/>
    <w:rsid w:val="00B344B4"/>
    <w:rsid w:val="00B344FC"/>
    <w:rsid w:val="00B348A0"/>
    <w:rsid w:val="00B349C5"/>
    <w:rsid w:val="00B34A29"/>
    <w:rsid w:val="00B34A2F"/>
    <w:rsid w:val="00B34AAA"/>
    <w:rsid w:val="00B34C39"/>
    <w:rsid w:val="00B34D04"/>
    <w:rsid w:val="00B34FF4"/>
    <w:rsid w:val="00B351FB"/>
    <w:rsid w:val="00B352FE"/>
    <w:rsid w:val="00B3536A"/>
    <w:rsid w:val="00B35A2B"/>
    <w:rsid w:val="00B35AEE"/>
    <w:rsid w:val="00B35B36"/>
    <w:rsid w:val="00B36223"/>
    <w:rsid w:val="00B362CE"/>
    <w:rsid w:val="00B36338"/>
    <w:rsid w:val="00B366BD"/>
    <w:rsid w:val="00B366E5"/>
    <w:rsid w:val="00B36DAE"/>
    <w:rsid w:val="00B37088"/>
    <w:rsid w:val="00B373C3"/>
    <w:rsid w:val="00B3746B"/>
    <w:rsid w:val="00B37514"/>
    <w:rsid w:val="00B3757C"/>
    <w:rsid w:val="00B3777B"/>
    <w:rsid w:val="00B377D7"/>
    <w:rsid w:val="00B3785E"/>
    <w:rsid w:val="00B378DF"/>
    <w:rsid w:val="00B379D9"/>
    <w:rsid w:val="00B37D21"/>
    <w:rsid w:val="00B4038E"/>
    <w:rsid w:val="00B404E1"/>
    <w:rsid w:val="00B4081A"/>
    <w:rsid w:val="00B4092D"/>
    <w:rsid w:val="00B409FD"/>
    <w:rsid w:val="00B40A37"/>
    <w:rsid w:val="00B40C35"/>
    <w:rsid w:val="00B40C92"/>
    <w:rsid w:val="00B4122C"/>
    <w:rsid w:val="00B41569"/>
    <w:rsid w:val="00B41827"/>
    <w:rsid w:val="00B418F8"/>
    <w:rsid w:val="00B4190A"/>
    <w:rsid w:val="00B41BAE"/>
    <w:rsid w:val="00B41C64"/>
    <w:rsid w:val="00B41C80"/>
    <w:rsid w:val="00B41DDD"/>
    <w:rsid w:val="00B41E7C"/>
    <w:rsid w:val="00B42090"/>
    <w:rsid w:val="00B422F5"/>
    <w:rsid w:val="00B42482"/>
    <w:rsid w:val="00B425AC"/>
    <w:rsid w:val="00B4262B"/>
    <w:rsid w:val="00B426DB"/>
    <w:rsid w:val="00B426E3"/>
    <w:rsid w:val="00B42778"/>
    <w:rsid w:val="00B42821"/>
    <w:rsid w:val="00B429A8"/>
    <w:rsid w:val="00B42AB6"/>
    <w:rsid w:val="00B42B08"/>
    <w:rsid w:val="00B431B0"/>
    <w:rsid w:val="00B431C8"/>
    <w:rsid w:val="00B43206"/>
    <w:rsid w:val="00B4326A"/>
    <w:rsid w:val="00B43277"/>
    <w:rsid w:val="00B433F2"/>
    <w:rsid w:val="00B43619"/>
    <w:rsid w:val="00B436E2"/>
    <w:rsid w:val="00B43732"/>
    <w:rsid w:val="00B43AD6"/>
    <w:rsid w:val="00B43B1A"/>
    <w:rsid w:val="00B43B77"/>
    <w:rsid w:val="00B43B97"/>
    <w:rsid w:val="00B43CA5"/>
    <w:rsid w:val="00B43D7E"/>
    <w:rsid w:val="00B43D8E"/>
    <w:rsid w:val="00B43E2C"/>
    <w:rsid w:val="00B43EC8"/>
    <w:rsid w:val="00B43F9A"/>
    <w:rsid w:val="00B44366"/>
    <w:rsid w:val="00B444EC"/>
    <w:rsid w:val="00B446C4"/>
    <w:rsid w:val="00B4482A"/>
    <w:rsid w:val="00B44A13"/>
    <w:rsid w:val="00B44A7F"/>
    <w:rsid w:val="00B44B16"/>
    <w:rsid w:val="00B44D29"/>
    <w:rsid w:val="00B44D9B"/>
    <w:rsid w:val="00B44E0F"/>
    <w:rsid w:val="00B4511F"/>
    <w:rsid w:val="00B45178"/>
    <w:rsid w:val="00B452B7"/>
    <w:rsid w:val="00B4530B"/>
    <w:rsid w:val="00B453AD"/>
    <w:rsid w:val="00B454C3"/>
    <w:rsid w:val="00B45548"/>
    <w:rsid w:val="00B455A6"/>
    <w:rsid w:val="00B45796"/>
    <w:rsid w:val="00B45821"/>
    <w:rsid w:val="00B45BEF"/>
    <w:rsid w:val="00B45DE9"/>
    <w:rsid w:val="00B4604F"/>
    <w:rsid w:val="00B4608C"/>
    <w:rsid w:val="00B462A7"/>
    <w:rsid w:val="00B46324"/>
    <w:rsid w:val="00B463D1"/>
    <w:rsid w:val="00B46711"/>
    <w:rsid w:val="00B4674A"/>
    <w:rsid w:val="00B46B3D"/>
    <w:rsid w:val="00B46C35"/>
    <w:rsid w:val="00B46C4B"/>
    <w:rsid w:val="00B46CF8"/>
    <w:rsid w:val="00B46D22"/>
    <w:rsid w:val="00B46E27"/>
    <w:rsid w:val="00B46E8E"/>
    <w:rsid w:val="00B46ED9"/>
    <w:rsid w:val="00B47053"/>
    <w:rsid w:val="00B4714E"/>
    <w:rsid w:val="00B4719A"/>
    <w:rsid w:val="00B471B7"/>
    <w:rsid w:val="00B4725D"/>
    <w:rsid w:val="00B472F2"/>
    <w:rsid w:val="00B477C4"/>
    <w:rsid w:val="00B478D1"/>
    <w:rsid w:val="00B4790B"/>
    <w:rsid w:val="00B479AF"/>
    <w:rsid w:val="00B47BEB"/>
    <w:rsid w:val="00B47D99"/>
    <w:rsid w:val="00B47DEB"/>
    <w:rsid w:val="00B47FD4"/>
    <w:rsid w:val="00B500C1"/>
    <w:rsid w:val="00B500D0"/>
    <w:rsid w:val="00B502F6"/>
    <w:rsid w:val="00B507BB"/>
    <w:rsid w:val="00B50849"/>
    <w:rsid w:val="00B509CD"/>
    <w:rsid w:val="00B50A31"/>
    <w:rsid w:val="00B50B1B"/>
    <w:rsid w:val="00B50B2D"/>
    <w:rsid w:val="00B50DB0"/>
    <w:rsid w:val="00B51181"/>
    <w:rsid w:val="00B51939"/>
    <w:rsid w:val="00B51AA4"/>
    <w:rsid w:val="00B51CDF"/>
    <w:rsid w:val="00B51E2D"/>
    <w:rsid w:val="00B51FC2"/>
    <w:rsid w:val="00B523B4"/>
    <w:rsid w:val="00B52513"/>
    <w:rsid w:val="00B5280C"/>
    <w:rsid w:val="00B52A72"/>
    <w:rsid w:val="00B52AF5"/>
    <w:rsid w:val="00B52F92"/>
    <w:rsid w:val="00B531E5"/>
    <w:rsid w:val="00B532C4"/>
    <w:rsid w:val="00B535AC"/>
    <w:rsid w:val="00B535DF"/>
    <w:rsid w:val="00B53637"/>
    <w:rsid w:val="00B536C1"/>
    <w:rsid w:val="00B536F9"/>
    <w:rsid w:val="00B53D65"/>
    <w:rsid w:val="00B53E68"/>
    <w:rsid w:val="00B53EE7"/>
    <w:rsid w:val="00B53FE5"/>
    <w:rsid w:val="00B541B4"/>
    <w:rsid w:val="00B5440F"/>
    <w:rsid w:val="00B5453C"/>
    <w:rsid w:val="00B54653"/>
    <w:rsid w:val="00B5467E"/>
    <w:rsid w:val="00B548BD"/>
    <w:rsid w:val="00B5493C"/>
    <w:rsid w:val="00B54AE6"/>
    <w:rsid w:val="00B54E97"/>
    <w:rsid w:val="00B5500D"/>
    <w:rsid w:val="00B55116"/>
    <w:rsid w:val="00B55363"/>
    <w:rsid w:val="00B556FF"/>
    <w:rsid w:val="00B5580C"/>
    <w:rsid w:val="00B55904"/>
    <w:rsid w:val="00B559F8"/>
    <w:rsid w:val="00B55BDC"/>
    <w:rsid w:val="00B55CC0"/>
    <w:rsid w:val="00B55CE1"/>
    <w:rsid w:val="00B56179"/>
    <w:rsid w:val="00B5631E"/>
    <w:rsid w:val="00B564FF"/>
    <w:rsid w:val="00B568F3"/>
    <w:rsid w:val="00B56939"/>
    <w:rsid w:val="00B56A27"/>
    <w:rsid w:val="00B56A65"/>
    <w:rsid w:val="00B56D09"/>
    <w:rsid w:val="00B56D24"/>
    <w:rsid w:val="00B570CF"/>
    <w:rsid w:val="00B5769C"/>
    <w:rsid w:val="00B577B2"/>
    <w:rsid w:val="00B578EB"/>
    <w:rsid w:val="00B57A3C"/>
    <w:rsid w:val="00B57E9F"/>
    <w:rsid w:val="00B57F73"/>
    <w:rsid w:val="00B603C1"/>
    <w:rsid w:val="00B604A3"/>
    <w:rsid w:val="00B604ED"/>
    <w:rsid w:val="00B6050F"/>
    <w:rsid w:val="00B60542"/>
    <w:rsid w:val="00B605B0"/>
    <w:rsid w:val="00B605D0"/>
    <w:rsid w:val="00B60654"/>
    <w:rsid w:val="00B6071D"/>
    <w:rsid w:val="00B6079F"/>
    <w:rsid w:val="00B60F8D"/>
    <w:rsid w:val="00B60F9F"/>
    <w:rsid w:val="00B61184"/>
    <w:rsid w:val="00B61189"/>
    <w:rsid w:val="00B6125D"/>
    <w:rsid w:val="00B61265"/>
    <w:rsid w:val="00B61385"/>
    <w:rsid w:val="00B614D1"/>
    <w:rsid w:val="00B6184F"/>
    <w:rsid w:val="00B619D7"/>
    <w:rsid w:val="00B619DD"/>
    <w:rsid w:val="00B61B73"/>
    <w:rsid w:val="00B61E87"/>
    <w:rsid w:val="00B61F70"/>
    <w:rsid w:val="00B6205B"/>
    <w:rsid w:val="00B6265D"/>
    <w:rsid w:val="00B62779"/>
    <w:rsid w:val="00B62808"/>
    <w:rsid w:val="00B628C1"/>
    <w:rsid w:val="00B62AB1"/>
    <w:rsid w:val="00B62B64"/>
    <w:rsid w:val="00B62C04"/>
    <w:rsid w:val="00B62CAD"/>
    <w:rsid w:val="00B62E5D"/>
    <w:rsid w:val="00B62F4E"/>
    <w:rsid w:val="00B63233"/>
    <w:rsid w:val="00B63492"/>
    <w:rsid w:val="00B639F6"/>
    <w:rsid w:val="00B63DC4"/>
    <w:rsid w:val="00B63E0B"/>
    <w:rsid w:val="00B63E0F"/>
    <w:rsid w:val="00B64246"/>
    <w:rsid w:val="00B644F8"/>
    <w:rsid w:val="00B646AE"/>
    <w:rsid w:val="00B64765"/>
    <w:rsid w:val="00B649BC"/>
    <w:rsid w:val="00B64C27"/>
    <w:rsid w:val="00B64D36"/>
    <w:rsid w:val="00B64E42"/>
    <w:rsid w:val="00B64EB5"/>
    <w:rsid w:val="00B64FDB"/>
    <w:rsid w:val="00B64FDE"/>
    <w:rsid w:val="00B650FA"/>
    <w:rsid w:val="00B651DA"/>
    <w:rsid w:val="00B6534A"/>
    <w:rsid w:val="00B6546C"/>
    <w:rsid w:val="00B65478"/>
    <w:rsid w:val="00B65495"/>
    <w:rsid w:val="00B6559F"/>
    <w:rsid w:val="00B656FB"/>
    <w:rsid w:val="00B657C2"/>
    <w:rsid w:val="00B65A97"/>
    <w:rsid w:val="00B65EBE"/>
    <w:rsid w:val="00B65F2C"/>
    <w:rsid w:val="00B66259"/>
    <w:rsid w:val="00B66735"/>
    <w:rsid w:val="00B6692B"/>
    <w:rsid w:val="00B6698E"/>
    <w:rsid w:val="00B66A27"/>
    <w:rsid w:val="00B66C19"/>
    <w:rsid w:val="00B66E3C"/>
    <w:rsid w:val="00B66F13"/>
    <w:rsid w:val="00B670EB"/>
    <w:rsid w:val="00B67291"/>
    <w:rsid w:val="00B6764B"/>
    <w:rsid w:val="00B6792D"/>
    <w:rsid w:val="00B67A65"/>
    <w:rsid w:val="00B67C23"/>
    <w:rsid w:val="00B67E0C"/>
    <w:rsid w:val="00B67EB2"/>
    <w:rsid w:val="00B67FF8"/>
    <w:rsid w:val="00B7005E"/>
    <w:rsid w:val="00B700A8"/>
    <w:rsid w:val="00B70174"/>
    <w:rsid w:val="00B7037D"/>
    <w:rsid w:val="00B703DA"/>
    <w:rsid w:val="00B7046C"/>
    <w:rsid w:val="00B704F8"/>
    <w:rsid w:val="00B70686"/>
    <w:rsid w:val="00B70958"/>
    <w:rsid w:val="00B70B20"/>
    <w:rsid w:val="00B70B5E"/>
    <w:rsid w:val="00B70BCF"/>
    <w:rsid w:val="00B70BF7"/>
    <w:rsid w:val="00B70E8B"/>
    <w:rsid w:val="00B710E7"/>
    <w:rsid w:val="00B71199"/>
    <w:rsid w:val="00B712FF"/>
    <w:rsid w:val="00B7148E"/>
    <w:rsid w:val="00B71671"/>
    <w:rsid w:val="00B7185C"/>
    <w:rsid w:val="00B719F0"/>
    <w:rsid w:val="00B71B56"/>
    <w:rsid w:val="00B71CC8"/>
    <w:rsid w:val="00B71D1B"/>
    <w:rsid w:val="00B71D60"/>
    <w:rsid w:val="00B71F2E"/>
    <w:rsid w:val="00B723DA"/>
    <w:rsid w:val="00B726E5"/>
    <w:rsid w:val="00B7299D"/>
    <w:rsid w:val="00B72C40"/>
    <w:rsid w:val="00B72C6D"/>
    <w:rsid w:val="00B72DD3"/>
    <w:rsid w:val="00B72E1E"/>
    <w:rsid w:val="00B732D9"/>
    <w:rsid w:val="00B73487"/>
    <w:rsid w:val="00B735CC"/>
    <w:rsid w:val="00B73AB7"/>
    <w:rsid w:val="00B73CFD"/>
    <w:rsid w:val="00B73D00"/>
    <w:rsid w:val="00B73D4A"/>
    <w:rsid w:val="00B7410B"/>
    <w:rsid w:val="00B74148"/>
    <w:rsid w:val="00B7426F"/>
    <w:rsid w:val="00B74406"/>
    <w:rsid w:val="00B74445"/>
    <w:rsid w:val="00B7460B"/>
    <w:rsid w:val="00B74E11"/>
    <w:rsid w:val="00B7501E"/>
    <w:rsid w:val="00B7519D"/>
    <w:rsid w:val="00B751D8"/>
    <w:rsid w:val="00B75783"/>
    <w:rsid w:val="00B75D1A"/>
    <w:rsid w:val="00B75DA0"/>
    <w:rsid w:val="00B75F5F"/>
    <w:rsid w:val="00B75F70"/>
    <w:rsid w:val="00B76363"/>
    <w:rsid w:val="00B76491"/>
    <w:rsid w:val="00B765DA"/>
    <w:rsid w:val="00B765DC"/>
    <w:rsid w:val="00B76605"/>
    <w:rsid w:val="00B7670F"/>
    <w:rsid w:val="00B76912"/>
    <w:rsid w:val="00B769C8"/>
    <w:rsid w:val="00B76D7C"/>
    <w:rsid w:val="00B76F8F"/>
    <w:rsid w:val="00B77340"/>
    <w:rsid w:val="00B77762"/>
    <w:rsid w:val="00B777F8"/>
    <w:rsid w:val="00B77CB5"/>
    <w:rsid w:val="00B77D8B"/>
    <w:rsid w:val="00B77EBB"/>
    <w:rsid w:val="00B77F59"/>
    <w:rsid w:val="00B80089"/>
    <w:rsid w:val="00B803DE"/>
    <w:rsid w:val="00B804E9"/>
    <w:rsid w:val="00B805D9"/>
    <w:rsid w:val="00B806DC"/>
    <w:rsid w:val="00B806E8"/>
    <w:rsid w:val="00B8077E"/>
    <w:rsid w:val="00B80917"/>
    <w:rsid w:val="00B809C5"/>
    <w:rsid w:val="00B80A51"/>
    <w:rsid w:val="00B80C1B"/>
    <w:rsid w:val="00B80F01"/>
    <w:rsid w:val="00B8185A"/>
    <w:rsid w:val="00B81D99"/>
    <w:rsid w:val="00B81DB7"/>
    <w:rsid w:val="00B81F0C"/>
    <w:rsid w:val="00B821B9"/>
    <w:rsid w:val="00B822C5"/>
    <w:rsid w:val="00B823AC"/>
    <w:rsid w:val="00B8251A"/>
    <w:rsid w:val="00B826C5"/>
    <w:rsid w:val="00B8272E"/>
    <w:rsid w:val="00B827BC"/>
    <w:rsid w:val="00B82A56"/>
    <w:rsid w:val="00B82C03"/>
    <w:rsid w:val="00B82D37"/>
    <w:rsid w:val="00B82FB8"/>
    <w:rsid w:val="00B831A6"/>
    <w:rsid w:val="00B831C8"/>
    <w:rsid w:val="00B834FB"/>
    <w:rsid w:val="00B83590"/>
    <w:rsid w:val="00B8359C"/>
    <w:rsid w:val="00B83622"/>
    <w:rsid w:val="00B8369B"/>
    <w:rsid w:val="00B8371A"/>
    <w:rsid w:val="00B83865"/>
    <w:rsid w:val="00B839A3"/>
    <w:rsid w:val="00B84073"/>
    <w:rsid w:val="00B84177"/>
    <w:rsid w:val="00B84268"/>
    <w:rsid w:val="00B8442D"/>
    <w:rsid w:val="00B84458"/>
    <w:rsid w:val="00B84552"/>
    <w:rsid w:val="00B845A9"/>
    <w:rsid w:val="00B84730"/>
    <w:rsid w:val="00B84C66"/>
    <w:rsid w:val="00B84D03"/>
    <w:rsid w:val="00B84E83"/>
    <w:rsid w:val="00B8501D"/>
    <w:rsid w:val="00B850A2"/>
    <w:rsid w:val="00B85358"/>
    <w:rsid w:val="00B8538C"/>
    <w:rsid w:val="00B855F9"/>
    <w:rsid w:val="00B8587B"/>
    <w:rsid w:val="00B85C25"/>
    <w:rsid w:val="00B85E92"/>
    <w:rsid w:val="00B86317"/>
    <w:rsid w:val="00B863AA"/>
    <w:rsid w:val="00B86507"/>
    <w:rsid w:val="00B867B0"/>
    <w:rsid w:val="00B86854"/>
    <w:rsid w:val="00B86AE1"/>
    <w:rsid w:val="00B86DD2"/>
    <w:rsid w:val="00B86F9E"/>
    <w:rsid w:val="00B87065"/>
    <w:rsid w:val="00B8710A"/>
    <w:rsid w:val="00B87301"/>
    <w:rsid w:val="00B873F4"/>
    <w:rsid w:val="00B874D9"/>
    <w:rsid w:val="00B87515"/>
    <w:rsid w:val="00B87751"/>
    <w:rsid w:val="00B877EC"/>
    <w:rsid w:val="00B87A9A"/>
    <w:rsid w:val="00B87EB6"/>
    <w:rsid w:val="00B87F3B"/>
    <w:rsid w:val="00B903DD"/>
    <w:rsid w:val="00B90533"/>
    <w:rsid w:val="00B90817"/>
    <w:rsid w:val="00B90D51"/>
    <w:rsid w:val="00B90DAF"/>
    <w:rsid w:val="00B90FBB"/>
    <w:rsid w:val="00B910EE"/>
    <w:rsid w:val="00B913C3"/>
    <w:rsid w:val="00B9150A"/>
    <w:rsid w:val="00B91563"/>
    <w:rsid w:val="00B915F0"/>
    <w:rsid w:val="00B9162B"/>
    <w:rsid w:val="00B9175C"/>
    <w:rsid w:val="00B918F7"/>
    <w:rsid w:val="00B91D6F"/>
    <w:rsid w:val="00B91E65"/>
    <w:rsid w:val="00B91ED1"/>
    <w:rsid w:val="00B91F2E"/>
    <w:rsid w:val="00B92006"/>
    <w:rsid w:val="00B920F7"/>
    <w:rsid w:val="00B920F8"/>
    <w:rsid w:val="00B92128"/>
    <w:rsid w:val="00B924E6"/>
    <w:rsid w:val="00B9269C"/>
    <w:rsid w:val="00B92946"/>
    <w:rsid w:val="00B92A6E"/>
    <w:rsid w:val="00B92BC6"/>
    <w:rsid w:val="00B92E0F"/>
    <w:rsid w:val="00B93006"/>
    <w:rsid w:val="00B933D5"/>
    <w:rsid w:val="00B933F5"/>
    <w:rsid w:val="00B93526"/>
    <w:rsid w:val="00B93A46"/>
    <w:rsid w:val="00B93D4F"/>
    <w:rsid w:val="00B93EA6"/>
    <w:rsid w:val="00B94029"/>
    <w:rsid w:val="00B94453"/>
    <w:rsid w:val="00B944E3"/>
    <w:rsid w:val="00B948E5"/>
    <w:rsid w:val="00B94A91"/>
    <w:rsid w:val="00B94B03"/>
    <w:rsid w:val="00B94B82"/>
    <w:rsid w:val="00B952EB"/>
    <w:rsid w:val="00B95360"/>
    <w:rsid w:val="00B9550C"/>
    <w:rsid w:val="00B95858"/>
    <w:rsid w:val="00B95884"/>
    <w:rsid w:val="00B95A58"/>
    <w:rsid w:val="00B95FE4"/>
    <w:rsid w:val="00B9604B"/>
    <w:rsid w:val="00B9668D"/>
    <w:rsid w:val="00B96AE0"/>
    <w:rsid w:val="00B96E50"/>
    <w:rsid w:val="00B96F79"/>
    <w:rsid w:val="00B96FD9"/>
    <w:rsid w:val="00B973A8"/>
    <w:rsid w:val="00B9774A"/>
    <w:rsid w:val="00B97A54"/>
    <w:rsid w:val="00B97BEC"/>
    <w:rsid w:val="00B97CCB"/>
    <w:rsid w:val="00B97E5D"/>
    <w:rsid w:val="00B97F16"/>
    <w:rsid w:val="00BA0102"/>
    <w:rsid w:val="00BA043D"/>
    <w:rsid w:val="00BA06A1"/>
    <w:rsid w:val="00BA07EC"/>
    <w:rsid w:val="00BA0943"/>
    <w:rsid w:val="00BA0973"/>
    <w:rsid w:val="00BA09F3"/>
    <w:rsid w:val="00BA0A87"/>
    <w:rsid w:val="00BA0CA3"/>
    <w:rsid w:val="00BA0E04"/>
    <w:rsid w:val="00BA10FF"/>
    <w:rsid w:val="00BA1105"/>
    <w:rsid w:val="00BA11BA"/>
    <w:rsid w:val="00BA11BD"/>
    <w:rsid w:val="00BA1233"/>
    <w:rsid w:val="00BA13EF"/>
    <w:rsid w:val="00BA1415"/>
    <w:rsid w:val="00BA14F2"/>
    <w:rsid w:val="00BA16D1"/>
    <w:rsid w:val="00BA190F"/>
    <w:rsid w:val="00BA1D12"/>
    <w:rsid w:val="00BA1D90"/>
    <w:rsid w:val="00BA1E2E"/>
    <w:rsid w:val="00BA21A8"/>
    <w:rsid w:val="00BA274F"/>
    <w:rsid w:val="00BA2A21"/>
    <w:rsid w:val="00BA2B47"/>
    <w:rsid w:val="00BA2CBF"/>
    <w:rsid w:val="00BA2F80"/>
    <w:rsid w:val="00BA31CD"/>
    <w:rsid w:val="00BA31F8"/>
    <w:rsid w:val="00BA355C"/>
    <w:rsid w:val="00BA3847"/>
    <w:rsid w:val="00BA38DE"/>
    <w:rsid w:val="00BA3969"/>
    <w:rsid w:val="00BA3993"/>
    <w:rsid w:val="00BA3B31"/>
    <w:rsid w:val="00BA3B67"/>
    <w:rsid w:val="00BA3C5D"/>
    <w:rsid w:val="00BA4399"/>
    <w:rsid w:val="00BA43BA"/>
    <w:rsid w:val="00BA487D"/>
    <w:rsid w:val="00BA49E9"/>
    <w:rsid w:val="00BA4B98"/>
    <w:rsid w:val="00BA5334"/>
    <w:rsid w:val="00BA5451"/>
    <w:rsid w:val="00BA561C"/>
    <w:rsid w:val="00BA56DD"/>
    <w:rsid w:val="00BA586B"/>
    <w:rsid w:val="00BA58CE"/>
    <w:rsid w:val="00BA5965"/>
    <w:rsid w:val="00BA5B6D"/>
    <w:rsid w:val="00BA5D57"/>
    <w:rsid w:val="00BA60C0"/>
    <w:rsid w:val="00BA6235"/>
    <w:rsid w:val="00BA6579"/>
    <w:rsid w:val="00BA6644"/>
    <w:rsid w:val="00BA6A8C"/>
    <w:rsid w:val="00BA6DAB"/>
    <w:rsid w:val="00BA6DC8"/>
    <w:rsid w:val="00BA6EFB"/>
    <w:rsid w:val="00BA6FAC"/>
    <w:rsid w:val="00BA6FDF"/>
    <w:rsid w:val="00BA7206"/>
    <w:rsid w:val="00BA7303"/>
    <w:rsid w:val="00BA7355"/>
    <w:rsid w:val="00BA74C9"/>
    <w:rsid w:val="00BA759D"/>
    <w:rsid w:val="00BA7656"/>
    <w:rsid w:val="00BA76F4"/>
    <w:rsid w:val="00BA771B"/>
    <w:rsid w:val="00BA7848"/>
    <w:rsid w:val="00BA7A1E"/>
    <w:rsid w:val="00BA7CDE"/>
    <w:rsid w:val="00BB0017"/>
    <w:rsid w:val="00BB026A"/>
    <w:rsid w:val="00BB02ED"/>
    <w:rsid w:val="00BB059C"/>
    <w:rsid w:val="00BB05D4"/>
    <w:rsid w:val="00BB0684"/>
    <w:rsid w:val="00BB06FE"/>
    <w:rsid w:val="00BB070E"/>
    <w:rsid w:val="00BB09EA"/>
    <w:rsid w:val="00BB0A47"/>
    <w:rsid w:val="00BB10C1"/>
    <w:rsid w:val="00BB1190"/>
    <w:rsid w:val="00BB1282"/>
    <w:rsid w:val="00BB14C1"/>
    <w:rsid w:val="00BB1AF5"/>
    <w:rsid w:val="00BB2067"/>
    <w:rsid w:val="00BB2084"/>
    <w:rsid w:val="00BB21B9"/>
    <w:rsid w:val="00BB21F1"/>
    <w:rsid w:val="00BB228E"/>
    <w:rsid w:val="00BB2390"/>
    <w:rsid w:val="00BB24C0"/>
    <w:rsid w:val="00BB284D"/>
    <w:rsid w:val="00BB2AB9"/>
    <w:rsid w:val="00BB2AF8"/>
    <w:rsid w:val="00BB2E83"/>
    <w:rsid w:val="00BB3066"/>
    <w:rsid w:val="00BB313E"/>
    <w:rsid w:val="00BB317F"/>
    <w:rsid w:val="00BB3236"/>
    <w:rsid w:val="00BB33B1"/>
    <w:rsid w:val="00BB33EB"/>
    <w:rsid w:val="00BB34E0"/>
    <w:rsid w:val="00BB34E3"/>
    <w:rsid w:val="00BB36C0"/>
    <w:rsid w:val="00BB3835"/>
    <w:rsid w:val="00BB3878"/>
    <w:rsid w:val="00BB3921"/>
    <w:rsid w:val="00BB3C52"/>
    <w:rsid w:val="00BB3E50"/>
    <w:rsid w:val="00BB3FA7"/>
    <w:rsid w:val="00BB3FF8"/>
    <w:rsid w:val="00BB423F"/>
    <w:rsid w:val="00BB43F1"/>
    <w:rsid w:val="00BB449D"/>
    <w:rsid w:val="00BB45CC"/>
    <w:rsid w:val="00BB469B"/>
    <w:rsid w:val="00BB46A8"/>
    <w:rsid w:val="00BB4CEF"/>
    <w:rsid w:val="00BB4D5E"/>
    <w:rsid w:val="00BB4D9D"/>
    <w:rsid w:val="00BB4E0F"/>
    <w:rsid w:val="00BB4F91"/>
    <w:rsid w:val="00BB508D"/>
    <w:rsid w:val="00BB5391"/>
    <w:rsid w:val="00BB5467"/>
    <w:rsid w:val="00BB5505"/>
    <w:rsid w:val="00BB5559"/>
    <w:rsid w:val="00BB559B"/>
    <w:rsid w:val="00BB5A6B"/>
    <w:rsid w:val="00BB5A80"/>
    <w:rsid w:val="00BB5A83"/>
    <w:rsid w:val="00BB5BEE"/>
    <w:rsid w:val="00BB5C9E"/>
    <w:rsid w:val="00BB5E91"/>
    <w:rsid w:val="00BB5FCF"/>
    <w:rsid w:val="00BB61B8"/>
    <w:rsid w:val="00BB6263"/>
    <w:rsid w:val="00BB6326"/>
    <w:rsid w:val="00BB640E"/>
    <w:rsid w:val="00BB64C8"/>
    <w:rsid w:val="00BB657A"/>
    <w:rsid w:val="00BB6B5C"/>
    <w:rsid w:val="00BB711F"/>
    <w:rsid w:val="00BB716E"/>
    <w:rsid w:val="00BB73C6"/>
    <w:rsid w:val="00BB7660"/>
    <w:rsid w:val="00BB76EE"/>
    <w:rsid w:val="00BB7956"/>
    <w:rsid w:val="00BB7C75"/>
    <w:rsid w:val="00BB7E5B"/>
    <w:rsid w:val="00BB7ECC"/>
    <w:rsid w:val="00BB7EE7"/>
    <w:rsid w:val="00BB7F66"/>
    <w:rsid w:val="00BB7FD0"/>
    <w:rsid w:val="00BC01E2"/>
    <w:rsid w:val="00BC03A5"/>
    <w:rsid w:val="00BC0758"/>
    <w:rsid w:val="00BC0944"/>
    <w:rsid w:val="00BC09E6"/>
    <w:rsid w:val="00BC0F86"/>
    <w:rsid w:val="00BC10F8"/>
    <w:rsid w:val="00BC1350"/>
    <w:rsid w:val="00BC14B4"/>
    <w:rsid w:val="00BC1798"/>
    <w:rsid w:val="00BC180F"/>
    <w:rsid w:val="00BC189E"/>
    <w:rsid w:val="00BC19D0"/>
    <w:rsid w:val="00BC1C49"/>
    <w:rsid w:val="00BC1D42"/>
    <w:rsid w:val="00BC1D6F"/>
    <w:rsid w:val="00BC20C0"/>
    <w:rsid w:val="00BC20E2"/>
    <w:rsid w:val="00BC22A0"/>
    <w:rsid w:val="00BC256E"/>
    <w:rsid w:val="00BC2610"/>
    <w:rsid w:val="00BC2679"/>
    <w:rsid w:val="00BC26F6"/>
    <w:rsid w:val="00BC2792"/>
    <w:rsid w:val="00BC2939"/>
    <w:rsid w:val="00BC2B60"/>
    <w:rsid w:val="00BC2E97"/>
    <w:rsid w:val="00BC3356"/>
    <w:rsid w:val="00BC35EA"/>
    <w:rsid w:val="00BC3621"/>
    <w:rsid w:val="00BC373E"/>
    <w:rsid w:val="00BC3A25"/>
    <w:rsid w:val="00BC3B1E"/>
    <w:rsid w:val="00BC3B3D"/>
    <w:rsid w:val="00BC3C75"/>
    <w:rsid w:val="00BC3C99"/>
    <w:rsid w:val="00BC3D37"/>
    <w:rsid w:val="00BC3E01"/>
    <w:rsid w:val="00BC42A7"/>
    <w:rsid w:val="00BC436E"/>
    <w:rsid w:val="00BC4828"/>
    <w:rsid w:val="00BC4847"/>
    <w:rsid w:val="00BC4B6C"/>
    <w:rsid w:val="00BC4C4C"/>
    <w:rsid w:val="00BC4C5E"/>
    <w:rsid w:val="00BC4DFB"/>
    <w:rsid w:val="00BC4F00"/>
    <w:rsid w:val="00BC4F50"/>
    <w:rsid w:val="00BC5213"/>
    <w:rsid w:val="00BC5370"/>
    <w:rsid w:val="00BC557D"/>
    <w:rsid w:val="00BC56FA"/>
    <w:rsid w:val="00BC56FB"/>
    <w:rsid w:val="00BC5740"/>
    <w:rsid w:val="00BC5965"/>
    <w:rsid w:val="00BC5B50"/>
    <w:rsid w:val="00BC5C30"/>
    <w:rsid w:val="00BC5C39"/>
    <w:rsid w:val="00BC65D0"/>
    <w:rsid w:val="00BC6647"/>
    <w:rsid w:val="00BC67DA"/>
    <w:rsid w:val="00BC6BCB"/>
    <w:rsid w:val="00BC6C96"/>
    <w:rsid w:val="00BC6E75"/>
    <w:rsid w:val="00BC7019"/>
    <w:rsid w:val="00BC70A2"/>
    <w:rsid w:val="00BC721C"/>
    <w:rsid w:val="00BC7287"/>
    <w:rsid w:val="00BC765B"/>
    <w:rsid w:val="00BC7A7F"/>
    <w:rsid w:val="00BC7C5E"/>
    <w:rsid w:val="00BC7CB9"/>
    <w:rsid w:val="00BD03DC"/>
    <w:rsid w:val="00BD05FD"/>
    <w:rsid w:val="00BD0772"/>
    <w:rsid w:val="00BD0840"/>
    <w:rsid w:val="00BD09E3"/>
    <w:rsid w:val="00BD0E7F"/>
    <w:rsid w:val="00BD118F"/>
    <w:rsid w:val="00BD1539"/>
    <w:rsid w:val="00BD15A7"/>
    <w:rsid w:val="00BD163B"/>
    <w:rsid w:val="00BD1955"/>
    <w:rsid w:val="00BD1F59"/>
    <w:rsid w:val="00BD20CE"/>
    <w:rsid w:val="00BD20CF"/>
    <w:rsid w:val="00BD220B"/>
    <w:rsid w:val="00BD22B1"/>
    <w:rsid w:val="00BD23EE"/>
    <w:rsid w:val="00BD25B8"/>
    <w:rsid w:val="00BD2607"/>
    <w:rsid w:val="00BD263A"/>
    <w:rsid w:val="00BD2B83"/>
    <w:rsid w:val="00BD2FAB"/>
    <w:rsid w:val="00BD324D"/>
    <w:rsid w:val="00BD327A"/>
    <w:rsid w:val="00BD36A2"/>
    <w:rsid w:val="00BD388E"/>
    <w:rsid w:val="00BD3C64"/>
    <w:rsid w:val="00BD3CE4"/>
    <w:rsid w:val="00BD3DB2"/>
    <w:rsid w:val="00BD4006"/>
    <w:rsid w:val="00BD403E"/>
    <w:rsid w:val="00BD407A"/>
    <w:rsid w:val="00BD40AB"/>
    <w:rsid w:val="00BD41D9"/>
    <w:rsid w:val="00BD465C"/>
    <w:rsid w:val="00BD48C1"/>
    <w:rsid w:val="00BD4BE2"/>
    <w:rsid w:val="00BD4EC6"/>
    <w:rsid w:val="00BD4FA8"/>
    <w:rsid w:val="00BD4FC5"/>
    <w:rsid w:val="00BD5191"/>
    <w:rsid w:val="00BD5222"/>
    <w:rsid w:val="00BD5339"/>
    <w:rsid w:val="00BD54CB"/>
    <w:rsid w:val="00BD56E6"/>
    <w:rsid w:val="00BD579E"/>
    <w:rsid w:val="00BD57DA"/>
    <w:rsid w:val="00BD57E6"/>
    <w:rsid w:val="00BD586B"/>
    <w:rsid w:val="00BD5D61"/>
    <w:rsid w:val="00BD5E5E"/>
    <w:rsid w:val="00BD6014"/>
    <w:rsid w:val="00BD60BB"/>
    <w:rsid w:val="00BD62C6"/>
    <w:rsid w:val="00BD6443"/>
    <w:rsid w:val="00BD644E"/>
    <w:rsid w:val="00BD680C"/>
    <w:rsid w:val="00BD6A36"/>
    <w:rsid w:val="00BD6A77"/>
    <w:rsid w:val="00BD6C32"/>
    <w:rsid w:val="00BD6C60"/>
    <w:rsid w:val="00BD6E53"/>
    <w:rsid w:val="00BD7278"/>
    <w:rsid w:val="00BD752E"/>
    <w:rsid w:val="00BD77F6"/>
    <w:rsid w:val="00BD7906"/>
    <w:rsid w:val="00BD7CB4"/>
    <w:rsid w:val="00BD7EB3"/>
    <w:rsid w:val="00BD7EC1"/>
    <w:rsid w:val="00BE015D"/>
    <w:rsid w:val="00BE059A"/>
    <w:rsid w:val="00BE06BB"/>
    <w:rsid w:val="00BE090A"/>
    <w:rsid w:val="00BE094C"/>
    <w:rsid w:val="00BE0972"/>
    <w:rsid w:val="00BE0B08"/>
    <w:rsid w:val="00BE0D35"/>
    <w:rsid w:val="00BE0EBF"/>
    <w:rsid w:val="00BE1184"/>
    <w:rsid w:val="00BE11A0"/>
    <w:rsid w:val="00BE11AB"/>
    <w:rsid w:val="00BE142D"/>
    <w:rsid w:val="00BE154E"/>
    <w:rsid w:val="00BE1772"/>
    <w:rsid w:val="00BE186A"/>
    <w:rsid w:val="00BE1F58"/>
    <w:rsid w:val="00BE21AD"/>
    <w:rsid w:val="00BE21BC"/>
    <w:rsid w:val="00BE221E"/>
    <w:rsid w:val="00BE25A7"/>
    <w:rsid w:val="00BE28FF"/>
    <w:rsid w:val="00BE2B95"/>
    <w:rsid w:val="00BE2C45"/>
    <w:rsid w:val="00BE3047"/>
    <w:rsid w:val="00BE305A"/>
    <w:rsid w:val="00BE33AB"/>
    <w:rsid w:val="00BE33D6"/>
    <w:rsid w:val="00BE35A7"/>
    <w:rsid w:val="00BE35CB"/>
    <w:rsid w:val="00BE3949"/>
    <w:rsid w:val="00BE3C2E"/>
    <w:rsid w:val="00BE3C3F"/>
    <w:rsid w:val="00BE3E58"/>
    <w:rsid w:val="00BE42FC"/>
    <w:rsid w:val="00BE43A5"/>
    <w:rsid w:val="00BE46C8"/>
    <w:rsid w:val="00BE47F6"/>
    <w:rsid w:val="00BE4BF9"/>
    <w:rsid w:val="00BE4CD4"/>
    <w:rsid w:val="00BE5006"/>
    <w:rsid w:val="00BE5079"/>
    <w:rsid w:val="00BE52F8"/>
    <w:rsid w:val="00BE5369"/>
    <w:rsid w:val="00BE555F"/>
    <w:rsid w:val="00BE55F6"/>
    <w:rsid w:val="00BE5774"/>
    <w:rsid w:val="00BE5CF3"/>
    <w:rsid w:val="00BE5E1B"/>
    <w:rsid w:val="00BE6099"/>
    <w:rsid w:val="00BE6120"/>
    <w:rsid w:val="00BE62D7"/>
    <w:rsid w:val="00BE678D"/>
    <w:rsid w:val="00BE6A31"/>
    <w:rsid w:val="00BE6B68"/>
    <w:rsid w:val="00BE6C3F"/>
    <w:rsid w:val="00BE6FEA"/>
    <w:rsid w:val="00BE7137"/>
    <w:rsid w:val="00BE71C8"/>
    <w:rsid w:val="00BE7465"/>
    <w:rsid w:val="00BE750A"/>
    <w:rsid w:val="00BE75D1"/>
    <w:rsid w:val="00BE762A"/>
    <w:rsid w:val="00BE7692"/>
    <w:rsid w:val="00BE76A7"/>
    <w:rsid w:val="00BE7711"/>
    <w:rsid w:val="00BE7A0C"/>
    <w:rsid w:val="00BE7AF0"/>
    <w:rsid w:val="00BE7E0B"/>
    <w:rsid w:val="00BE7E6F"/>
    <w:rsid w:val="00BE7EAA"/>
    <w:rsid w:val="00BE7F73"/>
    <w:rsid w:val="00BF0057"/>
    <w:rsid w:val="00BF01C7"/>
    <w:rsid w:val="00BF01D2"/>
    <w:rsid w:val="00BF02F7"/>
    <w:rsid w:val="00BF040B"/>
    <w:rsid w:val="00BF0647"/>
    <w:rsid w:val="00BF0864"/>
    <w:rsid w:val="00BF0C3F"/>
    <w:rsid w:val="00BF0D89"/>
    <w:rsid w:val="00BF10E5"/>
    <w:rsid w:val="00BF1446"/>
    <w:rsid w:val="00BF144E"/>
    <w:rsid w:val="00BF1B1C"/>
    <w:rsid w:val="00BF1B92"/>
    <w:rsid w:val="00BF1C80"/>
    <w:rsid w:val="00BF1E86"/>
    <w:rsid w:val="00BF21BC"/>
    <w:rsid w:val="00BF2336"/>
    <w:rsid w:val="00BF23D1"/>
    <w:rsid w:val="00BF2441"/>
    <w:rsid w:val="00BF246B"/>
    <w:rsid w:val="00BF2496"/>
    <w:rsid w:val="00BF257A"/>
    <w:rsid w:val="00BF265E"/>
    <w:rsid w:val="00BF2760"/>
    <w:rsid w:val="00BF2D5C"/>
    <w:rsid w:val="00BF2E57"/>
    <w:rsid w:val="00BF2F95"/>
    <w:rsid w:val="00BF313A"/>
    <w:rsid w:val="00BF3290"/>
    <w:rsid w:val="00BF33A7"/>
    <w:rsid w:val="00BF3651"/>
    <w:rsid w:val="00BF3809"/>
    <w:rsid w:val="00BF39F3"/>
    <w:rsid w:val="00BF3BD9"/>
    <w:rsid w:val="00BF3C63"/>
    <w:rsid w:val="00BF3CD7"/>
    <w:rsid w:val="00BF3E1D"/>
    <w:rsid w:val="00BF3E6C"/>
    <w:rsid w:val="00BF3FE1"/>
    <w:rsid w:val="00BF443B"/>
    <w:rsid w:val="00BF4834"/>
    <w:rsid w:val="00BF48CE"/>
    <w:rsid w:val="00BF4A87"/>
    <w:rsid w:val="00BF4B0C"/>
    <w:rsid w:val="00BF4BF2"/>
    <w:rsid w:val="00BF4D28"/>
    <w:rsid w:val="00BF4FAF"/>
    <w:rsid w:val="00BF4FEF"/>
    <w:rsid w:val="00BF5032"/>
    <w:rsid w:val="00BF51E5"/>
    <w:rsid w:val="00BF51F8"/>
    <w:rsid w:val="00BF5437"/>
    <w:rsid w:val="00BF5477"/>
    <w:rsid w:val="00BF54EB"/>
    <w:rsid w:val="00BF566F"/>
    <w:rsid w:val="00BF5868"/>
    <w:rsid w:val="00BF58B8"/>
    <w:rsid w:val="00BF5995"/>
    <w:rsid w:val="00BF5AC6"/>
    <w:rsid w:val="00BF5AFB"/>
    <w:rsid w:val="00BF5C28"/>
    <w:rsid w:val="00BF5C6A"/>
    <w:rsid w:val="00BF5E27"/>
    <w:rsid w:val="00BF5E5C"/>
    <w:rsid w:val="00BF5FFB"/>
    <w:rsid w:val="00BF6441"/>
    <w:rsid w:val="00BF6881"/>
    <w:rsid w:val="00BF6A92"/>
    <w:rsid w:val="00BF7205"/>
    <w:rsid w:val="00BF756A"/>
    <w:rsid w:val="00BF76D5"/>
    <w:rsid w:val="00BF78E7"/>
    <w:rsid w:val="00C0019E"/>
    <w:rsid w:val="00C002FA"/>
    <w:rsid w:val="00C004D4"/>
    <w:rsid w:val="00C00508"/>
    <w:rsid w:val="00C00527"/>
    <w:rsid w:val="00C00659"/>
    <w:rsid w:val="00C006DA"/>
    <w:rsid w:val="00C008FA"/>
    <w:rsid w:val="00C00BC7"/>
    <w:rsid w:val="00C00C32"/>
    <w:rsid w:val="00C00DCF"/>
    <w:rsid w:val="00C01008"/>
    <w:rsid w:val="00C014B9"/>
    <w:rsid w:val="00C014F7"/>
    <w:rsid w:val="00C0165D"/>
    <w:rsid w:val="00C01665"/>
    <w:rsid w:val="00C0188B"/>
    <w:rsid w:val="00C018F3"/>
    <w:rsid w:val="00C01AD0"/>
    <w:rsid w:val="00C01EDF"/>
    <w:rsid w:val="00C021D5"/>
    <w:rsid w:val="00C02357"/>
    <w:rsid w:val="00C02401"/>
    <w:rsid w:val="00C02416"/>
    <w:rsid w:val="00C02582"/>
    <w:rsid w:val="00C025FF"/>
    <w:rsid w:val="00C026FE"/>
    <w:rsid w:val="00C02AAC"/>
    <w:rsid w:val="00C02C81"/>
    <w:rsid w:val="00C02CF5"/>
    <w:rsid w:val="00C03161"/>
    <w:rsid w:val="00C032B5"/>
    <w:rsid w:val="00C0369F"/>
    <w:rsid w:val="00C0377A"/>
    <w:rsid w:val="00C037EE"/>
    <w:rsid w:val="00C039BE"/>
    <w:rsid w:val="00C039D9"/>
    <w:rsid w:val="00C03AA4"/>
    <w:rsid w:val="00C03CA1"/>
    <w:rsid w:val="00C03EE0"/>
    <w:rsid w:val="00C0401B"/>
    <w:rsid w:val="00C04221"/>
    <w:rsid w:val="00C0441B"/>
    <w:rsid w:val="00C044D0"/>
    <w:rsid w:val="00C04DC1"/>
    <w:rsid w:val="00C04DD0"/>
    <w:rsid w:val="00C04E71"/>
    <w:rsid w:val="00C04FB3"/>
    <w:rsid w:val="00C05129"/>
    <w:rsid w:val="00C05432"/>
    <w:rsid w:val="00C0570C"/>
    <w:rsid w:val="00C057D2"/>
    <w:rsid w:val="00C05842"/>
    <w:rsid w:val="00C05B71"/>
    <w:rsid w:val="00C05C2A"/>
    <w:rsid w:val="00C06116"/>
    <w:rsid w:val="00C06243"/>
    <w:rsid w:val="00C064C5"/>
    <w:rsid w:val="00C0679B"/>
    <w:rsid w:val="00C06E14"/>
    <w:rsid w:val="00C06E32"/>
    <w:rsid w:val="00C070E1"/>
    <w:rsid w:val="00C071AB"/>
    <w:rsid w:val="00C0728C"/>
    <w:rsid w:val="00C073DE"/>
    <w:rsid w:val="00C07638"/>
    <w:rsid w:val="00C07676"/>
    <w:rsid w:val="00C077C0"/>
    <w:rsid w:val="00C07806"/>
    <w:rsid w:val="00C078EF"/>
    <w:rsid w:val="00C079D2"/>
    <w:rsid w:val="00C079EB"/>
    <w:rsid w:val="00C07AA9"/>
    <w:rsid w:val="00C07C7E"/>
    <w:rsid w:val="00C07D61"/>
    <w:rsid w:val="00C07EB3"/>
    <w:rsid w:val="00C10275"/>
    <w:rsid w:val="00C10612"/>
    <w:rsid w:val="00C10696"/>
    <w:rsid w:val="00C107B5"/>
    <w:rsid w:val="00C10EBC"/>
    <w:rsid w:val="00C115AA"/>
    <w:rsid w:val="00C115F5"/>
    <w:rsid w:val="00C115FD"/>
    <w:rsid w:val="00C118FF"/>
    <w:rsid w:val="00C11AB3"/>
    <w:rsid w:val="00C11AEC"/>
    <w:rsid w:val="00C11DC1"/>
    <w:rsid w:val="00C11EE2"/>
    <w:rsid w:val="00C11FC5"/>
    <w:rsid w:val="00C12024"/>
    <w:rsid w:val="00C12052"/>
    <w:rsid w:val="00C12157"/>
    <w:rsid w:val="00C1231C"/>
    <w:rsid w:val="00C1232D"/>
    <w:rsid w:val="00C1267E"/>
    <w:rsid w:val="00C1274A"/>
    <w:rsid w:val="00C127B2"/>
    <w:rsid w:val="00C127FD"/>
    <w:rsid w:val="00C12950"/>
    <w:rsid w:val="00C129C7"/>
    <w:rsid w:val="00C12B4C"/>
    <w:rsid w:val="00C12B9A"/>
    <w:rsid w:val="00C12C1B"/>
    <w:rsid w:val="00C12C87"/>
    <w:rsid w:val="00C12D0F"/>
    <w:rsid w:val="00C12DB2"/>
    <w:rsid w:val="00C13206"/>
    <w:rsid w:val="00C134DA"/>
    <w:rsid w:val="00C13AF1"/>
    <w:rsid w:val="00C13C37"/>
    <w:rsid w:val="00C13D2D"/>
    <w:rsid w:val="00C13F98"/>
    <w:rsid w:val="00C14125"/>
    <w:rsid w:val="00C1435E"/>
    <w:rsid w:val="00C145AC"/>
    <w:rsid w:val="00C14719"/>
    <w:rsid w:val="00C1475B"/>
    <w:rsid w:val="00C1476E"/>
    <w:rsid w:val="00C14866"/>
    <w:rsid w:val="00C14902"/>
    <w:rsid w:val="00C14A01"/>
    <w:rsid w:val="00C14A12"/>
    <w:rsid w:val="00C14D2D"/>
    <w:rsid w:val="00C14E52"/>
    <w:rsid w:val="00C14EB2"/>
    <w:rsid w:val="00C1513D"/>
    <w:rsid w:val="00C15701"/>
    <w:rsid w:val="00C15828"/>
    <w:rsid w:val="00C158B3"/>
    <w:rsid w:val="00C158BB"/>
    <w:rsid w:val="00C15A44"/>
    <w:rsid w:val="00C15B3B"/>
    <w:rsid w:val="00C15C17"/>
    <w:rsid w:val="00C15C65"/>
    <w:rsid w:val="00C15C88"/>
    <w:rsid w:val="00C15CCD"/>
    <w:rsid w:val="00C15EFE"/>
    <w:rsid w:val="00C15F43"/>
    <w:rsid w:val="00C16118"/>
    <w:rsid w:val="00C16166"/>
    <w:rsid w:val="00C162BA"/>
    <w:rsid w:val="00C165C9"/>
    <w:rsid w:val="00C16600"/>
    <w:rsid w:val="00C16769"/>
    <w:rsid w:val="00C1679C"/>
    <w:rsid w:val="00C1682A"/>
    <w:rsid w:val="00C1696A"/>
    <w:rsid w:val="00C16BB9"/>
    <w:rsid w:val="00C16E52"/>
    <w:rsid w:val="00C17038"/>
    <w:rsid w:val="00C17058"/>
    <w:rsid w:val="00C1727C"/>
    <w:rsid w:val="00C17808"/>
    <w:rsid w:val="00C17B4E"/>
    <w:rsid w:val="00C17E44"/>
    <w:rsid w:val="00C17EE2"/>
    <w:rsid w:val="00C2003E"/>
    <w:rsid w:val="00C20270"/>
    <w:rsid w:val="00C20306"/>
    <w:rsid w:val="00C204AA"/>
    <w:rsid w:val="00C20737"/>
    <w:rsid w:val="00C208EF"/>
    <w:rsid w:val="00C209AF"/>
    <w:rsid w:val="00C209C6"/>
    <w:rsid w:val="00C20AD9"/>
    <w:rsid w:val="00C20B1B"/>
    <w:rsid w:val="00C20CAA"/>
    <w:rsid w:val="00C20DB3"/>
    <w:rsid w:val="00C20F97"/>
    <w:rsid w:val="00C212B0"/>
    <w:rsid w:val="00C214A7"/>
    <w:rsid w:val="00C216AF"/>
    <w:rsid w:val="00C21827"/>
    <w:rsid w:val="00C219A3"/>
    <w:rsid w:val="00C21A15"/>
    <w:rsid w:val="00C21B0F"/>
    <w:rsid w:val="00C21C56"/>
    <w:rsid w:val="00C21EF1"/>
    <w:rsid w:val="00C21F1F"/>
    <w:rsid w:val="00C21F9B"/>
    <w:rsid w:val="00C22474"/>
    <w:rsid w:val="00C226C5"/>
    <w:rsid w:val="00C22832"/>
    <w:rsid w:val="00C22C70"/>
    <w:rsid w:val="00C22FB9"/>
    <w:rsid w:val="00C23096"/>
    <w:rsid w:val="00C230BE"/>
    <w:rsid w:val="00C236A0"/>
    <w:rsid w:val="00C23B14"/>
    <w:rsid w:val="00C23B1C"/>
    <w:rsid w:val="00C23DA5"/>
    <w:rsid w:val="00C23E03"/>
    <w:rsid w:val="00C23F43"/>
    <w:rsid w:val="00C240DA"/>
    <w:rsid w:val="00C24160"/>
    <w:rsid w:val="00C24290"/>
    <w:rsid w:val="00C2435D"/>
    <w:rsid w:val="00C24493"/>
    <w:rsid w:val="00C244A3"/>
    <w:rsid w:val="00C245B0"/>
    <w:rsid w:val="00C2483B"/>
    <w:rsid w:val="00C24ADD"/>
    <w:rsid w:val="00C24AEE"/>
    <w:rsid w:val="00C24B1C"/>
    <w:rsid w:val="00C24B90"/>
    <w:rsid w:val="00C25061"/>
    <w:rsid w:val="00C25263"/>
    <w:rsid w:val="00C25416"/>
    <w:rsid w:val="00C254E5"/>
    <w:rsid w:val="00C257D2"/>
    <w:rsid w:val="00C257E1"/>
    <w:rsid w:val="00C258C6"/>
    <w:rsid w:val="00C259D8"/>
    <w:rsid w:val="00C25A96"/>
    <w:rsid w:val="00C25F34"/>
    <w:rsid w:val="00C25FB6"/>
    <w:rsid w:val="00C26009"/>
    <w:rsid w:val="00C261ED"/>
    <w:rsid w:val="00C26373"/>
    <w:rsid w:val="00C263D0"/>
    <w:rsid w:val="00C264EE"/>
    <w:rsid w:val="00C26625"/>
    <w:rsid w:val="00C26745"/>
    <w:rsid w:val="00C269F3"/>
    <w:rsid w:val="00C26AC6"/>
    <w:rsid w:val="00C26ACC"/>
    <w:rsid w:val="00C26AE6"/>
    <w:rsid w:val="00C26BA0"/>
    <w:rsid w:val="00C26DD3"/>
    <w:rsid w:val="00C26DE9"/>
    <w:rsid w:val="00C27028"/>
    <w:rsid w:val="00C274F9"/>
    <w:rsid w:val="00C27572"/>
    <w:rsid w:val="00C27677"/>
    <w:rsid w:val="00C27D54"/>
    <w:rsid w:val="00C27E68"/>
    <w:rsid w:val="00C30222"/>
    <w:rsid w:val="00C30380"/>
    <w:rsid w:val="00C30390"/>
    <w:rsid w:val="00C30485"/>
    <w:rsid w:val="00C309D4"/>
    <w:rsid w:val="00C30BD6"/>
    <w:rsid w:val="00C30D1A"/>
    <w:rsid w:val="00C30F03"/>
    <w:rsid w:val="00C3100C"/>
    <w:rsid w:val="00C31143"/>
    <w:rsid w:val="00C3121E"/>
    <w:rsid w:val="00C31279"/>
    <w:rsid w:val="00C31643"/>
    <w:rsid w:val="00C316FD"/>
    <w:rsid w:val="00C3176F"/>
    <w:rsid w:val="00C3191A"/>
    <w:rsid w:val="00C32054"/>
    <w:rsid w:val="00C32325"/>
    <w:rsid w:val="00C3260D"/>
    <w:rsid w:val="00C326DD"/>
    <w:rsid w:val="00C3281F"/>
    <w:rsid w:val="00C328EC"/>
    <w:rsid w:val="00C33161"/>
    <w:rsid w:val="00C33460"/>
    <w:rsid w:val="00C334D6"/>
    <w:rsid w:val="00C335B6"/>
    <w:rsid w:val="00C3361D"/>
    <w:rsid w:val="00C33639"/>
    <w:rsid w:val="00C336E1"/>
    <w:rsid w:val="00C339AC"/>
    <w:rsid w:val="00C33A2F"/>
    <w:rsid w:val="00C33B5B"/>
    <w:rsid w:val="00C33DC6"/>
    <w:rsid w:val="00C33E7E"/>
    <w:rsid w:val="00C33F1C"/>
    <w:rsid w:val="00C34007"/>
    <w:rsid w:val="00C34069"/>
    <w:rsid w:val="00C3428F"/>
    <w:rsid w:val="00C344A9"/>
    <w:rsid w:val="00C3478F"/>
    <w:rsid w:val="00C347D0"/>
    <w:rsid w:val="00C34ACB"/>
    <w:rsid w:val="00C34B0D"/>
    <w:rsid w:val="00C34C7D"/>
    <w:rsid w:val="00C34DB4"/>
    <w:rsid w:val="00C34FBD"/>
    <w:rsid w:val="00C3541B"/>
    <w:rsid w:val="00C3569D"/>
    <w:rsid w:val="00C35990"/>
    <w:rsid w:val="00C35AAF"/>
    <w:rsid w:val="00C35F4D"/>
    <w:rsid w:val="00C36107"/>
    <w:rsid w:val="00C362C5"/>
    <w:rsid w:val="00C362D0"/>
    <w:rsid w:val="00C3643A"/>
    <w:rsid w:val="00C36734"/>
    <w:rsid w:val="00C36954"/>
    <w:rsid w:val="00C36E13"/>
    <w:rsid w:val="00C3745F"/>
    <w:rsid w:val="00C37511"/>
    <w:rsid w:val="00C37924"/>
    <w:rsid w:val="00C3798B"/>
    <w:rsid w:val="00C379FC"/>
    <w:rsid w:val="00C37A43"/>
    <w:rsid w:val="00C37AD6"/>
    <w:rsid w:val="00C37B76"/>
    <w:rsid w:val="00C37B87"/>
    <w:rsid w:val="00C37C53"/>
    <w:rsid w:val="00C37E3D"/>
    <w:rsid w:val="00C40038"/>
    <w:rsid w:val="00C40138"/>
    <w:rsid w:val="00C401C4"/>
    <w:rsid w:val="00C401C7"/>
    <w:rsid w:val="00C402E6"/>
    <w:rsid w:val="00C408F8"/>
    <w:rsid w:val="00C40B37"/>
    <w:rsid w:val="00C40D9A"/>
    <w:rsid w:val="00C41142"/>
    <w:rsid w:val="00C41321"/>
    <w:rsid w:val="00C41434"/>
    <w:rsid w:val="00C414C3"/>
    <w:rsid w:val="00C41558"/>
    <w:rsid w:val="00C417E9"/>
    <w:rsid w:val="00C41977"/>
    <w:rsid w:val="00C41BAB"/>
    <w:rsid w:val="00C41C9E"/>
    <w:rsid w:val="00C41DF0"/>
    <w:rsid w:val="00C41EC7"/>
    <w:rsid w:val="00C42015"/>
    <w:rsid w:val="00C42336"/>
    <w:rsid w:val="00C4251E"/>
    <w:rsid w:val="00C42996"/>
    <w:rsid w:val="00C42A0F"/>
    <w:rsid w:val="00C42B21"/>
    <w:rsid w:val="00C42DBB"/>
    <w:rsid w:val="00C42F68"/>
    <w:rsid w:val="00C42FD1"/>
    <w:rsid w:val="00C43027"/>
    <w:rsid w:val="00C43306"/>
    <w:rsid w:val="00C434B3"/>
    <w:rsid w:val="00C435AD"/>
    <w:rsid w:val="00C435B0"/>
    <w:rsid w:val="00C4385A"/>
    <w:rsid w:val="00C43A31"/>
    <w:rsid w:val="00C43CC1"/>
    <w:rsid w:val="00C43DC1"/>
    <w:rsid w:val="00C43EC1"/>
    <w:rsid w:val="00C44209"/>
    <w:rsid w:val="00C4422B"/>
    <w:rsid w:val="00C442DB"/>
    <w:rsid w:val="00C4442D"/>
    <w:rsid w:val="00C4466A"/>
    <w:rsid w:val="00C446EA"/>
    <w:rsid w:val="00C44982"/>
    <w:rsid w:val="00C44A88"/>
    <w:rsid w:val="00C44C70"/>
    <w:rsid w:val="00C44D1E"/>
    <w:rsid w:val="00C4502D"/>
    <w:rsid w:val="00C4505B"/>
    <w:rsid w:val="00C451BF"/>
    <w:rsid w:val="00C456DB"/>
    <w:rsid w:val="00C45716"/>
    <w:rsid w:val="00C45A7A"/>
    <w:rsid w:val="00C45B05"/>
    <w:rsid w:val="00C46B24"/>
    <w:rsid w:val="00C46DA7"/>
    <w:rsid w:val="00C4734F"/>
    <w:rsid w:val="00C473D3"/>
    <w:rsid w:val="00C47416"/>
    <w:rsid w:val="00C476F1"/>
    <w:rsid w:val="00C4771A"/>
    <w:rsid w:val="00C47782"/>
    <w:rsid w:val="00C47D3E"/>
    <w:rsid w:val="00C5008E"/>
    <w:rsid w:val="00C5011D"/>
    <w:rsid w:val="00C50143"/>
    <w:rsid w:val="00C50219"/>
    <w:rsid w:val="00C50252"/>
    <w:rsid w:val="00C50C0E"/>
    <w:rsid w:val="00C51096"/>
    <w:rsid w:val="00C510F0"/>
    <w:rsid w:val="00C51155"/>
    <w:rsid w:val="00C51346"/>
    <w:rsid w:val="00C51A47"/>
    <w:rsid w:val="00C51E4A"/>
    <w:rsid w:val="00C51F66"/>
    <w:rsid w:val="00C520DE"/>
    <w:rsid w:val="00C52382"/>
    <w:rsid w:val="00C525F8"/>
    <w:rsid w:val="00C526C5"/>
    <w:rsid w:val="00C52764"/>
    <w:rsid w:val="00C52806"/>
    <w:rsid w:val="00C52A5A"/>
    <w:rsid w:val="00C52F7E"/>
    <w:rsid w:val="00C53131"/>
    <w:rsid w:val="00C53343"/>
    <w:rsid w:val="00C533C8"/>
    <w:rsid w:val="00C539C8"/>
    <w:rsid w:val="00C539E3"/>
    <w:rsid w:val="00C53A36"/>
    <w:rsid w:val="00C53D5E"/>
    <w:rsid w:val="00C54121"/>
    <w:rsid w:val="00C541E2"/>
    <w:rsid w:val="00C543A1"/>
    <w:rsid w:val="00C545D5"/>
    <w:rsid w:val="00C546A8"/>
    <w:rsid w:val="00C548F8"/>
    <w:rsid w:val="00C549EF"/>
    <w:rsid w:val="00C54B88"/>
    <w:rsid w:val="00C54DC4"/>
    <w:rsid w:val="00C54E53"/>
    <w:rsid w:val="00C54F1C"/>
    <w:rsid w:val="00C54F91"/>
    <w:rsid w:val="00C55039"/>
    <w:rsid w:val="00C55059"/>
    <w:rsid w:val="00C550CA"/>
    <w:rsid w:val="00C551EC"/>
    <w:rsid w:val="00C5542F"/>
    <w:rsid w:val="00C556A7"/>
    <w:rsid w:val="00C55731"/>
    <w:rsid w:val="00C5575A"/>
    <w:rsid w:val="00C55A89"/>
    <w:rsid w:val="00C55EC4"/>
    <w:rsid w:val="00C560A1"/>
    <w:rsid w:val="00C560D5"/>
    <w:rsid w:val="00C56214"/>
    <w:rsid w:val="00C562D1"/>
    <w:rsid w:val="00C56354"/>
    <w:rsid w:val="00C56931"/>
    <w:rsid w:val="00C569A4"/>
    <w:rsid w:val="00C56AC1"/>
    <w:rsid w:val="00C56B3F"/>
    <w:rsid w:val="00C56DF2"/>
    <w:rsid w:val="00C571B2"/>
    <w:rsid w:val="00C57204"/>
    <w:rsid w:val="00C5721A"/>
    <w:rsid w:val="00C57224"/>
    <w:rsid w:val="00C572BF"/>
    <w:rsid w:val="00C574AD"/>
    <w:rsid w:val="00C57534"/>
    <w:rsid w:val="00C576E7"/>
    <w:rsid w:val="00C57712"/>
    <w:rsid w:val="00C57757"/>
    <w:rsid w:val="00C578DA"/>
    <w:rsid w:val="00C57996"/>
    <w:rsid w:val="00C57B1A"/>
    <w:rsid w:val="00C57C2D"/>
    <w:rsid w:val="00C57DA1"/>
    <w:rsid w:val="00C57DB5"/>
    <w:rsid w:val="00C57FC9"/>
    <w:rsid w:val="00C60126"/>
    <w:rsid w:val="00C601B5"/>
    <w:rsid w:val="00C6034E"/>
    <w:rsid w:val="00C604FF"/>
    <w:rsid w:val="00C605C2"/>
    <w:rsid w:val="00C608DB"/>
    <w:rsid w:val="00C60914"/>
    <w:rsid w:val="00C609F8"/>
    <w:rsid w:val="00C60B30"/>
    <w:rsid w:val="00C60BAC"/>
    <w:rsid w:val="00C60CB2"/>
    <w:rsid w:val="00C60E5C"/>
    <w:rsid w:val="00C60F25"/>
    <w:rsid w:val="00C6145A"/>
    <w:rsid w:val="00C617AF"/>
    <w:rsid w:val="00C61807"/>
    <w:rsid w:val="00C61A44"/>
    <w:rsid w:val="00C61ABC"/>
    <w:rsid w:val="00C61BE3"/>
    <w:rsid w:val="00C61D27"/>
    <w:rsid w:val="00C61F2F"/>
    <w:rsid w:val="00C621AF"/>
    <w:rsid w:val="00C622A9"/>
    <w:rsid w:val="00C626EA"/>
    <w:rsid w:val="00C62813"/>
    <w:rsid w:val="00C62911"/>
    <w:rsid w:val="00C62A3A"/>
    <w:rsid w:val="00C62CA1"/>
    <w:rsid w:val="00C62E53"/>
    <w:rsid w:val="00C63254"/>
    <w:rsid w:val="00C632D8"/>
    <w:rsid w:val="00C63421"/>
    <w:rsid w:val="00C6345D"/>
    <w:rsid w:val="00C637A5"/>
    <w:rsid w:val="00C6384A"/>
    <w:rsid w:val="00C63E88"/>
    <w:rsid w:val="00C63F53"/>
    <w:rsid w:val="00C63FA2"/>
    <w:rsid w:val="00C64003"/>
    <w:rsid w:val="00C6409C"/>
    <w:rsid w:val="00C6432B"/>
    <w:rsid w:val="00C6470F"/>
    <w:rsid w:val="00C64800"/>
    <w:rsid w:val="00C6485B"/>
    <w:rsid w:val="00C64961"/>
    <w:rsid w:val="00C64CD8"/>
    <w:rsid w:val="00C64D76"/>
    <w:rsid w:val="00C64F08"/>
    <w:rsid w:val="00C65033"/>
    <w:rsid w:val="00C651C3"/>
    <w:rsid w:val="00C651E0"/>
    <w:rsid w:val="00C65241"/>
    <w:rsid w:val="00C653B6"/>
    <w:rsid w:val="00C653E0"/>
    <w:rsid w:val="00C65541"/>
    <w:rsid w:val="00C655BC"/>
    <w:rsid w:val="00C6575F"/>
    <w:rsid w:val="00C657CB"/>
    <w:rsid w:val="00C65857"/>
    <w:rsid w:val="00C658A6"/>
    <w:rsid w:val="00C65BE3"/>
    <w:rsid w:val="00C65CC2"/>
    <w:rsid w:val="00C65EB3"/>
    <w:rsid w:val="00C6642F"/>
    <w:rsid w:val="00C664B2"/>
    <w:rsid w:val="00C668D2"/>
    <w:rsid w:val="00C6695E"/>
    <w:rsid w:val="00C6697C"/>
    <w:rsid w:val="00C66ADC"/>
    <w:rsid w:val="00C66CEF"/>
    <w:rsid w:val="00C66DB6"/>
    <w:rsid w:val="00C66E67"/>
    <w:rsid w:val="00C66EC2"/>
    <w:rsid w:val="00C66F65"/>
    <w:rsid w:val="00C66F76"/>
    <w:rsid w:val="00C66FF4"/>
    <w:rsid w:val="00C675F3"/>
    <w:rsid w:val="00C67675"/>
    <w:rsid w:val="00C676C9"/>
    <w:rsid w:val="00C67A03"/>
    <w:rsid w:val="00C67B0F"/>
    <w:rsid w:val="00C67B34"/>
    <w:rsid w:val="00C67E84"/>
    <w:rsid w:val="00C67FC7"/>
    <w:rsid w:val="00C7037B"/>
    <w:rsid w:val="00C704E9"/>
    <w:rsid w:val="00C7078A"/>
    <w:rsid w:val="00C7085F"/>
    <w:rsid w:val="00C70BD3"/>
    <w:rsid w:val="00C70C54"/>
    <w:rsid w:val="00C70DB2"/>
    <w:rsid w:val="00C70ECD"/>
    <w:rsid w:val="00C71626"/>
    <w:rsid w:val="00C71A2C"/>
    <w:rsid w:val="00C71ACC"/>
    <w:rsid w:val="00C71AE8"/>
    <w:rsid w:val="00C71AFF"/>
    <w:rsid w:val="00C71B26"/>
    <w:rsid w:val="00C71B92"/>
    <w:rsid w:val="00C71B97"/>
    <w:rsid w:val="00C71FC4"/>
    <w:rsid w:val="00C7212F"/>
    <w:rsid w:val="00C7245F"/>
    <w:rsid w:val="00C7264E"/>
    <w:rsid w:val="00C7269B"/>
    <w:rsid w:val="00C726FC"/>
    <w:rsid w:val="00C727BC"/>
    <w:rsid w:val="00C72941"/>
    <w:rsid w:val="00C729DB"/>
    <w:rsid w:val="00C72A87"/>
    <w:rsid w:val="00C72C35"/>
    <w:rsid w:val="00C72CE3"/>
    <w:rsid w:val="00C72DD5"/>
    <w:rsid w:val="00C72E29"/>
    <w:rsid w:val="00C73086"/>
    <w:rsid w:val="00C73263"/>
    <w:rsid w:val="00C73499"/>
    <w:rsid w:val="00C73577"/>
    <w:rsid w:val="00C7364D"/>
    <w:rsid w:val="00C73796"/>
    <w:rsid w:val="00C737CF"/>
    <w:rsid w:val="00C73858"/>
    <w:rsid w:val="00C739B6"/>
    <w:rsid w:val="00C73A2C"/>
    <w:rsid w:val="00C73B5D"/>
    <w:rsid w:val="00C740CE"/>
    <w:rsid w:val="00C740D2"/>
    <w:rsid w:val="00C74176"/>
    <w:rsid w:val="00C7428B"/>
    <w:rsid w:val="00C742A9"/>
    <w:rsid w:val="00C746B9"/>
    <w:rsid w:val="00C74B83"/>
    <w:rsid w:val="00C74C81"/>
    <w:rsid w:val="00C74C93"/>
    <w:rsid w:val="00C74F03"/>
    <w:rsid w:val="00C75097"/>
    <w:rsid w:val="00C750BF"/>
    <w:rsid w:val="00C75175"/>
    <w:rsid w:val="00C75196"/>
    <w:rsid w:val="00C751CF"/>
    <w:rsid w:val="00C752D7"/>
    <w:rsid w:val="00C755DF"/>
    <w:rsid w:val="00C756A6"/>
    <w:rsid w:val="00C75724"/>
    <w:rsid w:val="00C75A70"/>
    <w:rsid w:val="00C75B28"/>
    <w:rsid w:val="00C75BD0"/>
    <w:rsid w:val="00C75F36"/>
    <w:rsid w:val="00C760BD"/>
    <w:rsid w:val="00C7612F"/>
    <w:rsid w:val="00C761ED"/>
    <w:rsid w:val="00C762F6"/>
    <w:rsid w:val="00C7638F"/>
    <w:rsid w:val="00C763C0"/>
    <w:rsid w:val="00C763E7"/>
    <w:rsid w:val="00C76578"/>
    <w:rsid w:val="00C765C1"/>
    <w:rsid w:val="00C765E7"/>
    <w:rsid w:val="00C766A7"/>
    <w:rsid w:val="00C766E6"/>
    <w:rsid w:val="00C767BB"/>
    <w:rsid w:val="00C76832"/>
    <w:rsid w:val="00C768F7"/>
    <w:rsid w:val="00C76B0F"/>
    <w:rsid w:val="00C76C85"/>
    <w:rsid w:val="00C76E2C"/>
    <w:rsid w:val="00C76EE5"/>
    <w:rsid w:val="00C77079"/>
    <w:rsid w:val="00C77603"/>
    <w:rsid w:val="00C7778A"/>
    <w:rsid w:val="00C77839"/>
    <w:rsid w:val="00C77942"/>
    <w:rsid w:val="00C77D20"/>
    <w:rsid w:val="00C77D7F"/>
    <w:rsid w:val="00C77F45"/>
    <w:rsid w:val="00C800E6"/>
    <w:rsid w:val="00C801AF"/>
    <w:rsid w:val="00C80261"/>
    <w:rsid w:val="00C80903"/>
    <w:rsid w:val="00C80BAA"/>
    <w:rsid w:val="00C8100B"/>
    <w:rsid w:val="00C81106"/>
    <w:rsid w:val="00C812E4"/>
    <w:rsid w:val="00C8152F"/>
    <w:rsid w:val="00C81541"/>
    <w:rsid w:val="00C81592"/>
    <w:rsid w:val="00C81817"/>
    <w:rsid w:val="00C818FA"/>
    <w:rsid w:val="00C81B35"/>
    <w:rsid w:val="00C81B5F"/>
    <w:rsid w:val="00C81D01"/>
    <w:rsid w:val="00C81DBF"/>
    <w:rsid w:val="00C81E69"/>
    <w:rsid w:val="00C81E7E"/>
    <w:rsid w:val="00C81EB2"/>
    <w:rsid w:val="00C81F27"/>
    <w:rsid w:val="00C81F9A"/>
    <w:rsid w:val="00C821D8"/>
    <w:rsid w:val="00C8227C"/>
    <w:rsid w:val="00C82281"/>
    <w:rsid w:val="00C823AD"/>
    <w:rsid w:val="00C823EC"/>
    <w:rsid w:val="00C827BD"/>
    <w:rsid w:val="00C8291C"/>
    <w:rsid w:val="00C82B5D"/>
    <w:rsid w:val="00C82C88"/>
    <w:rsid w:val="00C83078"/>
    <w:rsid w:val="00C830AC"/>
    <w:rsid w:val="00C83185"/>
    <w:rsid w:val="00C83452"/>
    <w:rsid w:val="00C83532"/>
    <w:rsid w:val="00C83D16"/>
    <w:rsid w:val="00C83FE8"/>
    <w:rsid w:val="00C84113"/>
    <w:rsid w:val="00C84121"/>
    <w:rsid w:val="00C841CF"/>
    <w:rsid w:val="00C8451A"/>
    <w:rsid w:val="00C846E1"/>
    <w:rsid w:val="00C84FF8"/>
    <w:rsid w:val="00C852F0"/>
    <w:rsid w:val="00C856A5"/>
    <w:rsid w:val="00C85718"/>
    <w:rsid w:val="00C8583E"/>
    <w:rsid w:val="00C85B04"/>
    <w:rsid w:val="00C85BE7"/>
    <w:rsid w:val="00C85C2C"/>
    <w:rsid w:val="00C85D67"/>
    <w:rsid w:val="00C86337"/>
    <w:rsid w:val="00C864D4"/>
    <w:rsid w:val="00C8679C"/>
    <w:rsid w:val="00C86822"/>
    <w:rsid w:val="00C86A5E"/>
    <w:rsid w:val="00C86C2B"/>
    <w:rsid w:val="00C87824"/>
    <w:rsid w:val="00C87CF6"/>
    <w:rsid w:val="00C87E78"/>
    <w:rsid w:val="00C90176"/>
    <w:rsid w:val="00C90277"/>
    <w:rsid w:val="00C90326"/>
    <w:rsid w:val="00C90841"/>
    <w:rsid w:val="00C90BA0"/>
    <w:rsid w:val="00C90C5F"/>
    <w:rsid w:val="00C90C75"/>
    <w:rsid w:val="00C910FB"/>
    <w:rsid w:val="00C91157"/>
    <w:rsid w:val="00C917D2"/>
    <w:rsid w:val="00C9192A"/>
    <w:rsid w:val="00C919CC"/>
    <w:rsid w:val="00C91ABD"/>
    <w:rsid w:val="00C91FC4"/>
    <w:rsid w:val="00C920A5"/>
    <w:rsid w:val="00C920F9"/>
    <w:rsid w:val="00C921F9"/>
    <w:rsid w:val="00C9232C"/>
    <w:rsid w:val="00C923B9"/>
    <w:rsid w:val="00C9245E"/>
    <w:rsid w:val="00C92594"/>
    <w:rsid w:val="00C925D5"/>
    <w:rsid w:val="00C928FE"/>
    <w:rsid w:val="00C92BD3"/>
    <w:rsid w:val="00C93202"/>
    <w:rsid w:val="00C93343"/>
    <w:rsid w:val="00C939BC"/>
    <w:rsid w:val="00C93D94"/>
    <w:rsid w:val="00C93ED6"/>
    <w:rsid w:val="00C94204"/>
    <w:rsid w:val="00C94240"/>
    <w:rsid w:val="00C9428D"/>
    <w:rsid w:val="00C9432B"/>
    <w:rsid w:val="00C947E8"/>
    <w:rsid w:val="00C9483A"/>
    <w:rsid w:val="00C94844"/>
    <w:rsid w:val="00C948FA"/>
    <w:rsid w:val="00C94925"/>
    <w:rsid w:val="00C949EB"/>
    <w:rsid w:val="00C94C53"/>
    <w:rsid w:val="00C94DD0"/>
    <w:rsid w:val="00C94E30"/>
    <w:rsid w:val="00C94E49"/>
    <w:rsid w:val="00C94F21"/>
    <w:rsid w:val="00C958CD"/>
    <w:rsid w:val="00C95EAC"/>
    <w:rsid w:val="00C9633F"/>
    <w:rsid w:val="00C964D4"/>
    <w:rsid w:val="00C96835"/>
    <w:rsid w:val="00C96A0B"/>
    <w:rsid w:val="00C96AD5"/>
    <w:rsid w:val="00C96C75"/>
    <w:rsid w:val="00C96CC7"/>
    <w:rsid w:val="00C96D88"/>
    <w:rsid w:val="00C96F68"/>
    <w:rsid w:val="00C96FEC"/>
    <w:rsid w:val="00C971E8"/>
    <w:rsid w:val="00C9776D"/>
    <w:rsid w:val="00C9781A"/>
    <w:rsid w:val="00C97C26"/>
    <w:rsid w:val="00C97C5E"/>
    <w:rsid w:val="00CA0168"/>
    <w:rsid w:val="00CA033A"/>
    <w:rsid w:val="00CA0949"/>
    <w:rsid w:val="00CA0A20"/>
    <w:rsid w:val="00CA0A47"/>
    <w:rsid w:val="00CA0C42"/>
    <w:rsid w:val="00CA0CEB"/>
    <w:rsid w:val="00CA10CD"/>
    <w:rsid w:val="00CA17BE"/>
    <w:rsid w:val="00CA17E3"/>
    <w:rsid w:val="00CA18CE"/>
    <w:rsid w:val="00CA196A"/>
    <w:rsid w:val="00CA1BA5"/>
    <w:rsid w:val="00CA1C37"/>
    <w:rsid w:val="00CA1F7B"/>
    <w:rsid w:val="00CA2027"/>
    <w:rsid w:val="00CA2110"/>
    <w:rsid w:val="00CA2489"/>
    <w:rsid w:val="00CA27AC"/>
    <w:rsid w:val="00CA299D"/>
    <w:rsid w:val="00CA2CA5"/>
    <w:rsid w:val="00CA2ECF"/>
    <w:rsid w:val="00CA2EF4"/>
    <w:rsid w:val="00CA3000"/>
    <w:rsid w:val="00CA3089"/>
    <w:rsid w:val="00CA30DD"/>
    <w:rsid w:val="00CA3616"/>
    <w:rsid w:val="00CA38D9"/>
    <w:rsid w:val="00CA3D67"/>
    <w:rsid w:val="00CA3D7B"/>
    <w:rsid w:val="00CA3F09"/>
    <w:rsid w:val="00CA3F66"/>
    <w:rsid w:val="00CA42A5"/>
    <w:rsid w:val="00CA42C7"/>
    <w:rsid w:val="00CA42D9"/>
    <w:rsid w:val="00CA44AA"/>
    <w:rsid w:val="00CA4759"/>
    <w:rsid w:val="00CA486F"/>
    <w:rsid w:val="00CA48D1"/>
    <w:rsid w:val="00CA4AC2"/>
    <w:rsid w:val="00CA4B2D"/>
    <w:rsid w:val="00CA4BD7"/>
    <w:rsid w:val="00CA4DD2"/>
    <w:rsid w:val="00CA4DF7"/>
    <w:rsid w:val="00CA4E32"/>
    <w:rsid w:val="00CA4F83"/>
    <w:rsid w:val="00CA530C"/>
    <w:rsid w:val="00CA567A"/>
    <w:rsid w:val="00CA572D"/>
    <w:rsid w:val="00CA574D"/>
    <w:rsid w:val="00CA580D"/>
    <w:rsid w:val="00CA5B86"/>
    <w:rsid w:val="00CA5BB0"/>
    <w:rsid w:val="00CA5CB4"/>
    <w:rsid w:val="00CA5CBA"/>
    <w:rsid w:val="00CA5CF5"/>
    <w:rsid w:val="00CA5D50"/>
    <w:rsid w:val="00CA5E0F"/>
    <w:rsid w:val="00CA5F68"/>
    <w:rsid w:val="00CA5FDD"/>
    <w:rsid w:val="00CA65FA"/>
    <w:rsid w:val="00CA6616"/>
    <w:rsid w:val="00CA6A9D"/>
    <w:rsid w:val="00CA6BA1"/>
    <w:rsid w:val="00CA6C93"/>
    <w:rsid w:val="00CA6D1E"/>
    <w:rsid w:val="00CA7734"/>
    <w:rsid w:val="00CA7916"/>
    <w:rsid w:val="00CA7AC1"/>
    <w:rsid w:val="00CA7B75"/>
    <w:rsid w:val="00CA7C3B"/>
    <w:rsid w:val="00CA7CC5"/>
    <w:rsid w:val="00CA7D23"/>
    <w:rsid w:val="00CA7E8E"/>
    <w:rsid w:val="00CA7F3B"/>
    <w:rsid w:val="00CB00D6"/>
    <w:rsid w:val="00CB0180"/>
    <w:rsid w:val="00CB0205"/>
    <w:rsid w:val="00CB03BD"/>
    <w:rsid w:val="00CB050A"/>
    <w:rsid w:val="00CB0817"/>
    <w:rsid w:val="00CB0A82"/>
    <w:rsid w:val="00CB0C2B"/>
    <w:rsid w:val="00CB0DCA"/>
    <w:rsid w:val="00CB0E29"/>
    <w:rsid w:val="00CB0FA4"/>
    <w:rsid w:val="00CB1143"/>
    <w:rsid w:val="00CB1770"/>
    <w:rsid w:val="00CB17CD"/>
    <w:rsid w:val="00CB19B6"/>
    <w:rsid w:val="00CB1C00"/>
    <w:rsid w:val="00CB1CB2"/>
    <w:rsid w:val="00CB20B8"/>
    <w:rsid w:val="00CB20CD"/>
    <w:rsid w:val="00CB21AC"/>
    <w:rsid w:val="00CB228D"/>
    <w:rsid w:val="00CB2293"/>
    <w:rsid w:val="00CB22F5"/>
    <w:rsid w:val="00CB2691"/>
    <w:rsid w:val="00CB282B"/>
    <w:rsid w:val="00CB2936"/>
    <w:rsid w:val="00CB2A1A"/>
    <w:rsid w:val="00CB2C19"/>
    <w:rsid w:val="00CB2D3E"/>
    <w:rsid w:val="00CB2E41"/>
    <w:rsid w:val="00CB2E4E"/>
    <w:rsid w:val="00CB2F1B"/>
    <w:rsid w:val="00CB30CB"/>
    <w:rsid w:val="00CB326F"/>
    <w:rsid w:val="00CB32AE"/>
    <w:rsid w:val="00CB32E4"/>
    <w:rsid w:val="00CB36C2"/>
    <w:rsid w:val="00CB37FB"/>
    <w:rsid w:val="00CB3CCD"/>
    <w:rsid w:val="00CB3DFC"/>
    <w:rsid w:val="00CB3F2A"/>
    <w:rsid w:val="00CB401F"/>
    <w:rsid w:val="00CB42B6"/>
    <w:rsid w:val="00CB4630"/>
    <w:rsid w:val="00CB4656"/>
    <w:rsid w:val="00CB4660"/>
    <w:rsid w:val="00CB46C1"/>
    <w:rsid w:val="00CB46F8"/>
    <w:rsid w:val="00CB49A4"/>
    <w:rsid w:val="00CB4B47"/>
    <w:rsid w:val="00CB4C39"/>
    <w:rsid w:val="00CB4C4E"/>
    <w:rsid w:val="00CB50C7"/>
    <w:rsid w:val="00CB52C5"/>
    <w:rsid w:val="00CB54E6"/>
    <w:rsid w:val="00CB54FF"/>
    <w:rsid w:val="00CB5770"/>
    <w:rsid w:val="00CB5BEE"/>
    <w:rsid w:val="00CB60EE"/>
    <w:rsid w:val="00CB61BE"/>
    <w:rsid w:val="00CB6264"/>
    <w:rsid w:val="00CB68D1"/>
    <w:rsid w:val="00CB6CDB"/>
    <w:rsid w:val="00CB72F0"/>
    <w:rsid w:val="00CB7582"/>
    <w:rsid w:val="00CB7E7F"/>
    <w:rsid w:val="00CC001F"/>
    <w:rsid w:val="00CC017B"/>
    <w:rsid w:val="00CC0253"/>
    <w:rsid w:val="00CC02F5"/>
    <w:rsid w:val="00CC048E"/>
    <w:rsid w:val="00CC063E"/>
    <w:rsid w:val="00CC07A1"/>
    <w:rsid w:val="00CC07DA"/>
    <w:rsid w:val="00CC0934"/>
    <w:rsid w:val="00CC0AFD"/>
    <w:rsid w:val="00CC0B7F"/>
    <w:rsid w:val="00CC0BEB"/>
    <w:rsid w:val="00CC0CB8"/>
    <w:rsid w:val="00CC0EB4"/>
    <w:rsid w:val="00CC1129"/>
    <w:rsid w:val="00CC11F2"/>
    <w:rsid w:val="00CC1213"/>
    <w:rsid w:val="00CC172E"/>
    <w:rsid w:val="00CC1763"/>
    <w:rsid w:val="00CC1B8C"/>
    <w:rsid w:val="00CC2097"/>
    <w:rsid w:val="00CC211B"/>
    <w:rsid w:val="00CC2408"/>
    <w:rsid w:val="00CC253E"/>
    <w:rsid w:val="00CC273F"/>
    <w:rsid w:val="00CC2754"/>
    <w:rsid w:val="00CC2821"/>
    <w:rsid w:val="00CC2870"/>
    <w:rsid w:val="00CC296F"/>
    <w:rsid w:val="00CC2A82"/>
    <w:rsid w:val="00CC2E19"/>
    <w:rsid w:val="00CC3377"/>
    <w:rsid w:val="00CC3469"/>
    <w:rsid w:val="00CC3584"/>
    <w:rsid w:val="00CC3593"/>
    <w:rsid w:val="00CC35EE"/>
    <w:rsid w:val="00CC3AEC"/>
    <w:rsid w:val="00CC3B8F"/>
    <w:rsid w:val="00CC3CB5"/>
    <w:rsid w:val="00CC3E80"/>
    <w:rsid w:val="00CC3F16"/>
    <w:rsid w:val="00CC4186"/>
    <w:rsid w:val="00CC4395"/>
    <w:rsid w:val="00CC444A"/>
    <w:rsid w:val="00CC478A"/>
    <w:rsid w:val="00CC4A4E"/>
    <w:rsid w:val="00CC4A87"/>
    <w:rsid w:val="00CC4B60"/>
    <w:rsid w:val="00CC4C98"/>
    <w:rsid w:val="00CC4CB5"/>
    <w:rsid w:val="00CC4F36"/>
    <w:rsid w:val="00CC5BDD"/>
    <w:rsid w:val="00CC5C4E"/>
    <w:rsid w:val="00CC5FC3"/>
    <w:rsid w:val="00CC61E4"/>
    <w:rsid w:val="00CC634B"/>
    <w:rsid w:val="00CC63B1"/>
    <w:rsid w:val="00CC65D3"/>
    <w:rsid w:val="00CC6C57"/>
    <w:rsid w:val="00CC6DF0"/>
    <w:rsid w:val="00CC76E5"/>
    <w:rsid w:val="00CC78FE"/>
    <w:rsid w:val="00CC79C1"/>
    <w:rsid w:val="00CC7A59"/>
    <w:rsid w:val="00CC7B7C"/>
    <w:rsid w:val="00CC7CC5"/>
    <w:rsid w:val="00CC7F47"/>
    <w:rsid w:val="00CD08B3"/>
    <w:rsid w:val="00CD0F69"/>
    <w:rsid w:val="00CD14B8"/>
    <w:rsid w:val="00CD1584"/>
    <w:rsid w:val="00CD15B3"/>
    <w:rsid w:val="00CD1947"/>
    <w:rsid w:val="00CD1E08"/>
    <w:rsid w:val="00CD1E45"/>
    <w:rsid w:val="00CD1F77"/>
    <w:rsid w:val="00CD21CC"/>
    <w:rsid w:val="00CD2215"/>
    <w:rsid w:val="00CD2278"/>
    <w:rsid w:val="00CD2358"/>
    <w:rsid w:val="00CD2360"/>
    <w:rsid w:val="00CD2427"/>
    <w:rsid w:val="00CD2795"/>
    <w:rsid w:val="00CD28B2"/>
    <w:rsid w:val="00CD2BF1"/>
    <w:rsid w:val="00CD2C16"/>
    <w:rsid w:val="00CD2DC1"/>
    <w:rsid w:val="00CD2DF3"/>
    <w:rsid w:val="00CD2F17"/>
    <w:rsid w:val="00CD34FA"/>
    <w:rsid w:val="00CD35AD"/>
    <w:rsid w:val="00CD3748"/>
    <w:rsid w:val="00CD38B6"/>
    <w:rsid w:val="00CD39F0"/>
    <w:rsid w:val="00CD3AA7"/>
    <w:rsid w:val="00CD3AAF"/>
    <w:rsid w:val="00CD3CDF"/>
    <w:rsid w:val="00CD3DCA"/>
    <w:rsid w:val="00CD3DF4"/>
    <w:rsid w:val="00CD3F1C"/>
    <w:rsid w:val="00CD3F3C"/>
    <w:rsid w:val="00CD40DC"/>
    <w:rsid w:val="00CD412B"/>
    <w:rsid w:val="00CD4226"/>
    <w:rsid w:val="00CD4290"/>
    <w:rsid w:val="00CD4357"/>
    <w:rsid w:val="00CD4588"/>
    <w:rsid w:val="00CD48A2"/>
    <w:rsid w:val="00CD4BA7"/>
    <w:rsid w:val="00CD4CD8"/>
    <w:rsid w:val="00CD4D0E"/>
    <w:rsid w:val="00CD4E6B"/>
    <w:rsid w:val="00CD5036"/>
    <w:rsid w:val="00CD504C"/>
    <w:rsid w:val="00CD50C7"/>
    <w:rsid w:val="00CD5113"/>
    <w:rsid w:val="00CD54BD"/>
    <w:rsid w:val="00CD55C2"/>
    <w:rsid w:val="00CD5652"/>
    <w:rsid w:val="00CD579C"/>
    <w:rsid w:val="00CD59C9"/>
    <w:rsid w:val="00CD5D1A"/>
    <w:rsid w:val="00CD5D7F"/>
    <w:rsid w:val="00CD5F0C"/>
    <w:rsid w:val="00CD60A4"/>
    <w:rsid w:val="00CD610C"/>
    <w:rsid w:val="00CD62C3"/>
    <w:rsid w:val="00CD6427"/>
    <w:rsid w:val="00CD68BE"/>
    <w:rsid w:val="00CD69EF"/>
    <w:rsid w:val="00CD6AFD"/>
    <w:rsid w:val="00CD6BB1"/>
    <w:rsid w:val="00CD6DE3"/>
    <w:rsid w:val="00CD7150"/>
    <w:rsid w:val="00CD7520"/>
    <w:rsid w:val="00CD7524"/>
    <w:rsid w:val="00CD7E0C"/>
    <w:rsid w:val="00CD7E7D"/>
    <w:rsid w:val="00CD7EE5"/>
    <w:rsid w:val="00CE0148"/>
    <w:rsid w:val="00CE026F"/>
    <w:rsid w:val="00CE0284"/>
    <w:rsid w:val="00CE0427"/>
    <w:rsid w:val="00CE0587"/>
    <w:rsid w:val="00CE05D2"/>
    <w:rsid w:val="00CE0703"/>
    <w:rsid w:val="00CE0B46"/>
    <w:rsid w:val="00CE0BC0"/>
    <w:rsid w:val="00CE0D85"/>
    <w:rsid w:val="00CE1364"/>
    <w:rsid w:val="00CE14F5"/>
    <w:rsid w:val="00CE173F"/>
    <w:rsid w:val="00CE177F"/>
    <w:rsid w:val="00CE1863"/>
    <w:rsid w:val="00CE1F3F"/>
    <w:rsid w:val="00CE21E9"/>
    <w:rsid w:val="00CE2234"/>
    <w:rsid w:val="00CE2445"/>
    <w:rsid w:val="00CE2518"/>
    <w:rsid w:val="00CE27AB"/>
    <w:rsid w:val="00CE286C"/>
    <w:rsid w:val="00CE2A8C"/>
    <w:rsid w:val="00CE2DCE"/>
    <w:rsid w:val="00CE2DCF"/>
    <w:rsid w:val="00CE2DF7"/>
    <w:rsid w:val="00CE320D"/>
    <w:rsid w:val="00CE33D8"/>
    <w:rsid w:val="00CE37E5"/>
    <w:rsid w:val="00CE37F6"/>
    <w:rsid w:val="00CE3854"/>
    <w:rsid w:val="00CE3875"/>
    <w:rsid w:val="00CE3BCE"/>
    <w:rsid w:val="00CE3BD1"/>
    <w:rsid w:val="00CE3C6F"/>
    <w:rsid w:val="00CE3D57"/>
    <w:rsid w:val="00CE3F6F"/>
    <w:rsid w:val="00CE44D1"/>
    <w:rsid w:val="00CE45BD"/>
    <w:rsid w:val="00CE4A1B"/>
    <w:rsid w:val="00CE4A95"/>
    <w:rsid w:val="00CE4B5F"/>
    <w:rsid w:val="00CE4E90"/>
    <w:rsid w:val="00CE4F9B"/>
    <w:rsid w:val="00CE5143"/>
    <w:rsid w:val="00CE51DD"/>
    <w:rsid w:val="00CE54D0"/>
    <w:rsid w:val="00CE54E7"/>
    <w:rsid w:val="00CE55AE"/>
    <w:rsid w:val="00CE55CB"/>
    <w:rsid w:val="00CE57CB"/>
    <w:rsid w:val="00CE580E"/>
    <w:rsid w:val="00CE5869"/>
    <w:rsid w:val="00CE5A61"/>
    <w:rsid w:val="00CE5D1D"/>
    <w:rsid w:val="00CE6228"/>
    <w:rsid w:val="00CE638B"/>
    <w:rsid w:val="00CE6503"/>
    <w:rsid w:val="00CE6740"/>
    <w:rsid w:val="00CE67B3"/>
    <w:rsid w:val="00CE696E"/>
    <w:rsid w:val="00CE6980"/>
    <w:rsid w:val="00CE6B30"/>
    <w:rsid w:val="00CE6D5D"/>
    <w:rsid w:val="00CE7145"/>
    <w:rsid w:val="00CE73C4"/>
    <w:rsid w:val="00CE74F8"/>
    <w:rsid w:val="00CE755B"/>
    <w:rsid w:val="00CE7560"/>
    <w:rsid w:val="00CE7571"/>
    <w:rsid w:val="00CE7B26"/>
    <w:rsid w:val="00CE7C90"/>
    <w:rsid w:val="00CE7CE2"/>
    <w:rsid w:val="00CE7FAD"/>
    <w:rsid w:val="00CF005E"/>
    <w:rsid w:val="00CF0166"/>
    <w:rsid w:val="00CF028C"/>
    <w:rsid w:val="00CF03EB"/>
    <w:rsid w:val="00CF0518"/>
    <w:rsid w:val="00CF0548"/>
    <w:rsid w:val="00CF0588"/>
    <w:rsid w:val="00CF0785"/>
    <w:rsid w:val="00CF084E"/>
    <w:rsid w:val="00CF08E7"/>
    <w:rsid w:val="00CF0B4D"/>
    <w:rsid w:val="00CF0CB9"/>
    <w:rsid w:val="00CF0DBD"/>
    <w:rsid w:val="00CF0F13"/>
    <w:rsid w:val="00CF0F75"/>
    <w:rsid w:val="00CF0FB8"/>
    <w:rsid w:val="00CF17E4"/>
    <w:rsid w:val="00CF1A9C"/>
    <w:rsid w:val="00CF1DBB"/>
    <w:rsid w:val="00CF1E00"/>
    <w:rsid w:val="00CF1E68"/>
    <w:rsid w:val="00CF1F1D"/>
    <w:rsid w:val="00CF2162"/>
    <w:rsid w:val="00CF21F7"/>
    <w:rsid w:val="00CF2316"/>
    <w:rsid w:val="00CF252F"/>
    <w:rsid w:val="00CF25DB"/>
    <w:rsid w:val="00CF2756"/>
    <w:rsid w:val="00CF2772"/>
    <w:rsid w:val="00CF2851"/>
    <w:rsid w:val="00CF2C52"/>
    <w:rsid w:val="00CF2D18"/>
    <w:rsid w:val="00CF30FC"/>
    <w:rsid w:val="00CF31F6"/>
    <w:rsid w:val="00CF34A5"/>
    <w:rsid w:val="00CF3566"/>
    <w:rsid w:val="00CF3780"/>
    <w:rsid w:val="00CF382C"/>
    <w:rsid w:val="00CF3844"/>
    <w:rsid w:val="00CF3B00"/>
    <w:rsid w:val="00CF4127"/>
    <w:rsid w:val="00CF44DC"/>
    <w:rsid w:val="00CF459F"/>
    <w:rsid w:val="00CF464E"/>
    <w:rsid w:val="00CF4720"/>
    <w:rsid w:val="00CF472F"/>
    <w:rsid w:val="00CF47BD"/>
    <w:rsid w:val="00CF49E4"/>
    <w:rsid w:val="00CF4AA5"/>
    <w:rsid w:val="00CF4BDA"/>
    <w:rsid w:val="00CF4D22"/>
    <w:rsid w:val="00CF4DC7"/>
    <w:rsid w:val="00CF511B"/>
    <w:rsid w:val="00CF52A7"/>
    <w:rsid w:val="00CF5620"/>
    <w:rsid w:val="00CF5683"/>
    <w:rsid w:val="00CF569C"/>
    <w:rsid w:val="00CF56B6"/>
    <w:rsid w:val="00CF571B"/>
    <w:rsid w:val="00CF5801"/>
    <w:rsid w:val="00CF5CD2"/>
    <w:rsid w:val="00CF6160"/>
    <w:rsid w:val="00CF62E7"/>
    <w:rsid w:val="00CF6352"/>
    <w:rsid w:val="00CF65D5"/>
    <w:rsid w:val="00CF6B9D"/>
    <w:rsid w:val="00CF6CD9"/>
    <w:rsid w:val="00CF6CFC"/>
    <w:rsid w:val="00CF70AA"/>
    <w:rsid w:val="00CF716D"/>
    <w:rsid w:val="00CF7232"/>
    <w:rsid w:val="00CF7524"/>
    <w:rsid w:val="00CF78D7"/>
    <w:rsid w:val="00CF7927"/>
    <w:rsid w:val="00CF7CFA"/>
    <w:rsid w:val="00CF7E01"/>
    <w:rsid w:val="00CF7E4B"/>
    <w:rsid w:val="00D000DF"/>
    <w:rsid w:val="00D001C4"/>
    <w:rsid w:val="00D0025B"/>
    <w:rsid w:val="00D002EE"/>
    <w:rsid w:val="00D0036E"/>
    <w:rsid w:val="00D0047E"/>
    <w:rsid w:val="00D004CA"/>
    <w:rsid w:val="00D00878"/>
    <w:rsid w:val="00D00A3A"/>
    <w:rsid w:val="00D00B6B"/>
    <w:rsid w:val="00D00C02"/>
    <w:rsid w:val="00D00DA5"/>
    <w:rsid w:val="00D0109A"/>
    <w:rsid w:val="00D0118C"/>
    <w:rsid w:val="00D013BA"/>
    <w:rsid w:val="00D0185C"/>
    <w:rsid w:val="00D01A4E"/>
    <w:rsid w:val="00D01CDA"/>
    <w:rsid w:val="00D01CE4"/>
    <w:rsid w:val="00D02081"/>
    <w:rsid w:val="00D023D3"/>
    <w:rsid w:val="00D0253B"/>
    <w:rsid w:val="00D02670"/>
    <w:rsid w:val="00D0283F"/>
    <w:rsid w:val="00D0297D"/>
    <w:rsid w:val="00D029C3"/>
    <w:rsid w:val="00D02A80"/>
    <w:rsid w:val="00D02AD4"/>
    <w:rsid w:val="00D02AEB"/>
    <w:rsid w:val="00D02B14"/>
    <w:rsid w:val="00D02BF6"/>
    <w:rsid w:val="00D02DAE"/>
    <w:rsid w:val="00D030A5"/>
    <w:rsid w:val="00D03188"/>
    <w:rsid w:val="00D03245"/>
    <w:rsid w:val="00D03291"/>
    <w:rsid w:val="00D0347F"/>
    <w:rsid w:val="00D0375B"/>
    <w:rsid w:val="00D03997"/>
    <w:rsid w:val="00D03B01"/>
    <w:rsid w:val="00D03BBF"/>
    <w:rsid w:val="00D03FD8"/>
    <w:rsid w:val="00D041F3"/>
    <w:rsid w:val="00D043E3"/>
    <w:rsid w:val="00D044DE"/>
    <w:rsid w:val="00D044FE"/>
    <w:rsid w:val="00D04893"/>
    <w:rsid w:val="00D048DD"/>
    <w:rsid w:val="00D04AD4"/>
    <w:rsid w:val="00D05134"/>
    <w:rsid w:val="00D05285"/>
    <w:rsid w:val="00D055C7"/>
    <w:rsid w:val="00D05A71"/>
    <w:rsid w:val="00D05C35"/>
    <w:rsid w:val="00D05CB7"/>
    <w:rsid w:val="00D05F6F"/>
    <w:rsid w:val="00D06068"/>
    <w:rsid w:val="00D0657B"/>
    <w:rsid w:val="00D0659A"/>
    <w:rsid w:val="00D06884"/>
    <w:rsid w:val="00D06929"/>
    <w:rsid w:val="00D069AD"/>
    <w:rsid w:val="00D06E77"/>
    <w:rsid w:val="00D07511"/>
    <w:rsid w:val="00D07622"/>
    <w:rsid w:val="00D0766E"/>
    <w:rsid w:val="00D07A80"/>
    <w:rsid w:val="00D07AE3"/>
    <w:rsid w:val="00D07B32"/>
    <w:rsid w:val="00D07C28"/>
    <w:rsid w:val="00D07E67"/>
    <w:rsid w:val="00D07EAA"/>
    <w:rsid w:val="00D1013E"/>
    <w:rsid w:val="00D10438"/>
    <w:rsid w:val="00D1054A"/>
    <w:rsid w:val="00D10635"/>
    <w:rsid w:val="00D106B2"/>
    <w:rsid w:val="00D10BCF"/>
    <w:rsid w:val="00D10FB3"/>
    <w:rsid w:val="00D1120C"/>
    <w:rsid w:val="00D112FC"/>
    <w:rsid w:val="00D1130A"/>
    <w:rsid w:val="00D1157A"/>
    <w:rsid w:val="00D11640"/>
    <w:rsid w:val="00D1176D"/>
    <w:rsid w:val="00D1178E"/>
    <w:rsid w:val="00D1199D"/>
    <w:rsid w:val="00D11F66"/>
    <w:rsid w:val="00D12003"/>
    <w:rsid w:val="00D1225A"/>
    <w:rsid w:val="00D12305"/>
    <w:rsid w:val="00D123C6"/>
    <w:rsid w:val="00D123FF"/>
    <w:rsid w:val="00D12406"/>
    <w:rsid w:val="00D124A2"/>
    <w:rsid w:val="00D12548"/>
    <w:rsid w:val="00D125F5"/>
    <w:rsid w:val="00D127D5"/>
    <w:rsid w:val="00D128A0"/>
    <w:rsid w:val="00D1298A"/>
    <w:rsid w:val="00D12CEF"/>
    <w:rsid w:val="00D12CF2"/>
    <w:rsid w:val="00D130B8"/>
    <w:rsid w:val="00D13454"/>
    <w:rsid w:val="00D1352A"/>
    <w:rsid w:val="00D1352B"/>
    <w:rsid w:val="00D13565"/>
    <w:rsid w:val="00D135DB"/>
    <w:rsid w:val="00D13675"/>
    <w:rsid w:val="00D1376D"/>
    <w:rsid w:val="00D1386C"/>
    <w:rsid w:val="00D13A5F"/>
    <w:rsid w:val="00D13CFA"/>
    <w:rsid w:val="00D13F46"/>
    <w:rsid w:val="00D1412E"/>
    <w:rsid w:val="00D142CF"/>
    <w:rsid w:val="00D14457"/>
    <w:rsid w:val="00D144A9"/>
    <w:rsid w:val="00D144DF"/>
    <w:rsid w:val="00D1454B"/>
    <w:rsid w:val="00D1462B"/>
    <w:rsid w:val="00D1467A"/>
    <w:rsid w:val="00D148FF"/>
    <w:rsid w:val="00D14B48"/>
    <w:rsid w:val="00D14E7B"/>
    <w:rsid w:val="00D15362"/>
    <w:rsid w:val="00D15577"/>
    <w:rsid w:val="00D156FC"/>
    <w:rsid w:val="00D15ED1"/>
    <w:rsid w:val="00D15FA8"/>
    <w:rsid w:val="00D15FD3"/>
    <w:rsid w:val="00D1606F"/>
    <w:rsid w:val="00D162BE"/>
    <w:rsid w:val="00D164FB"/>
    <w:rsid w:val="00D1665F"/>
    <w:rsid w:val="00D1668E"/>
    <w:rsid w:val="00D169EA"/>
    <w:rsid w:val="00D16B84"/>
    <w:rsid w:val="00D16CE5"/>
    <w:rsid w:val="00D170F7"/>
    <w:rsid w:val="00D17106"/>
    <w:rsid w:val="00D176AF"/>
    <w:rsid w:val="00D1777A"/>
    <w:rsid w:val="00D1782A"/>
    <w:rsid w:val="00D17889"/>
    <w:rsid w:val="00D179CE"/>
    <w:rsid w:val="00D179D5"/>
    <w:rsid w:val="00D17B60"/>
    <w:rsid w:val="00D17CAE"/>
    <w:rsid w:val="00D202F5"/>
    <w:rsid w:val="00D2058F"/>
    <w:rsid w:val="00D20715"/>
    <w:rsid w:val="00D20BF6"/>
    <w:rsid w:val="00D20C10"/>
    <w:rsid w:val="00D20E87"/>
    <w:rsid w:val="00D20EFD"/>
    <w:rsid w:val="00D21029"/>
    <w:rsid w:val="00D2110D"/>
    <w:rsid w:val="00D21159"/>
    <w:rsid w:val="00D21228"/>
    <w:rsid w:val="00D2141C"/>
    <w:rsid w:val="00D21443"/>
    <w:rsid w:val="00D21605"/>
    <w:rsid w:val="00D2164D"/>
    <w:rsid w:val="00D216C8"/>
    <w:rsid w:val="00D217CF"/>
    <w:rsid w:val="00D21996"/>
    <w:rsid w:val="00D21A8B"/>
    <w:rsid w:val="00D21D5D"/>
    <w:rsid w:val="00D21EB7"/>
    <w:rsid w:val="00D2204A"/>
    <w:rsid w:val="00D221C2"/>
    <w:rsid w:val="00D221DB"/>
    <w:rsid w:val="00D2248D"/>
    <w:rsid w:val="00D228A1"/>
    <w:rsid w:val="00D22998"/>
    <w:rsid w:val="00D22AC4"/>
    <w:rsid w:val="00D22AFF"/>
    <w:rsid w:val="00D22B02"/>
    <w:rsid w:val="00D22B0C"/>
    <w:rsid w:val="00D231DF"/>
    <w:rsid w:val="00D23421"/>
    <w:rsid w:val="00D23841"/>
    <w:rsid w:val="00D23A0C"/>
    <w:rsid w:val="00D23AE3"/>
    <w:rsid w:val="00D23C21"/>
    <w:rsid w:val="00D23CD7"/>
    <w:rsid w:val="00D23E91"/>
    <w:rsid w:val="00D2419C"/>
    <w:rsid w:val="00D2432D"/>
    <w:rsid w:val="00D24498"/>
    <w:rsid w:val="00D2450E"/>
    <w:rsid w:val="00D24585"/>
    <w:rsid w:val="00D245C4"/>
    <w:rsid w:val="00D2462B"/>
    <w:rsid w:val="00D246B9"/>
    <w:rsid w:val="00D24730"/>
    <w:rsid w:val="00D24733"/>
    <w:rsid w:val="00D247F3"/>
    <w:rsid w:val="00D24A33"/>
    <w:rsid w:val="00D24B95"/>
    <w:rsid w:val="00D24D2F"/>
    <w:rsid w:val="00D256D5"/>
    <w:rsid w:val="00D25803"/>
    <w:rsid w:val="00D25A44"/>
    <w:rsid w:val="00D25CCF"/>
    <w:rsid w:val="00D25DF1"/>
    <w:rsid w:val="00D2600C"/>
    <w:rsid w:val="00D26018"/>
    <w:rsid w:val="00D2616E"/>
    <w:rsid w:val="00D261AD"/>
    <w:rsid w:val="00D26272"/>
    <w:rsid w:val="00D26560"/>
    <w:rsid w:val="00D266F7"/>
    <w:rsid w:val="00D26701"/>
    <w:rsid w:val="00D269F3"/>
    <w:rsid w:val="00D26D46"/>
    <w:rsid w:val="00D26EC2"/>
    <w:rsid w:val="00D26F78"/>
    <w:rsid w:val="00D272FE"/>
    <w:rsid w:val="00D275EB"/>
    <w:rsid w:val="00D2789A"/>
    <w:rsid w:val="00D27C2A"/>
    <w:rsid w:val="00D27D49"/>
    <w:rsid w:val="00D3019F"/>
    <w:rsid w:val="00D3026D"/>
    <w:rsid w:val="00D30351"/>
    <w:rsid w:val="00D30515"/>
    <w:rsid w:val="00D305C4"/>
    <w:rsid w:val="00D3072A"/>
    <w:rsid w:val="00D30CBE"/>
    <w:rsid w:val="00D30D6E"/>
    <w:rsid w:val="00D30EA4"/>
    <w:rsid w:val="00D30F35"/>
    <w:rsid w:val="00D311C7"/>
    <w:rsid w:val="00D312F4"/>
    <w:rsid w:val="00D3138C"/>
    <w:rsid w:val="00D318FF"/>
    <w:rsid w:val="00D31981"/>
    <w:rsid w:val="00D31BEC"/>
    <w:rsid w:val="00D31C42"/>
    <w:rsid w:val="00D31C4E"/>
    <w:rsid w:val="00D31CBA"/>
    <w:rsid w:val="00D31EB4"/>
    <w:rsid w:val="00D31ECD"/>
    <w:rsid w:val="00D320C2"/>
    <w:rsid w:val="00D32242"/>
    <w:rsid w:val="00D32426"/>
    <w:rsid w:val="00D32482"/>
    <w:rsid w:val="00D3251D"/>
    <w:rsid w:val="00D32586"/>
    <w:rsid w:val="00D325D1"/>
    <w:rsid w:val="00D3263A"/>
    <w:rsid w:val="00D3280F"/>
    <w:rsid w:val="00D32839"/>
    <w:rsid w:val="00D32986"/>
    <w:rsid w:val="00D32E89"/>
    <w:rsid w:val="00D32EA9"/>
    <w:rsid w:val="00D33132"/>
    <w:rsid w:val="00D3373B"/>
    <w:rsid w:val="00D337A0"/>
    <w:rsid w:val="00D33952"/>
    <w:rsid w:val="00D33A4A"/>
    <w:rsid w:val="00D33ABC"/>
    <w:rsid w:val="00D33BCB"/>
    <w:rsid w:val="00D33C82"/>
    <w:rsid w:val="00D33F6E"/>
    <w:rsid w:val="00D340A3"/>
    <w:rsid w:val="00D343EE"/>
    <w:rsid w:val="00D34470"/>
    <w:rsid w:val="00D344B4"/>
    <w:rsid w:val="00D347BA"/>
    <w:rsid w:val="00D3481B"/>
    <w:rsid w:val="00D3498A"/>
    <w:rsid w:val="00D34AAB"/>
    <w:rsid w:val="00D34C9E"/>
    <w:rsid w:val="00D34EAD"/>
    <w:rsid w:val="00D34F7C"/>
    <w:rsid w:val="00D352FF"/>
    <w:rsid w:val="00D3536E"/>
    <w:rsid w:val="00D35582"/>
    <w:rsid w:val="00D3565D"/>
    <w:rsid w:val="00D358BF"/>
    <w:rsid w:val="00D35919"/>
    <w:rsid w:val="00D35A88"/>
    <w:rsid w:val="00D35BF5"/>
    <w:rsid w:val="00D35FD0"/>
    <w:rsid w:val="00D361B3"/>
    <w:rsid w:val="00D36229"/>
    <w:rsid w:val="00D368A9"/>
    <w:rsid w:val="00D3702F"/>
    <w:rsid w:val="00D370DC"/>
    <w:rsid w:val="00D372C8"/>
    <w:rsid w:val="00D37A32"/>
    <w:rsid w:val="00D37DD0"/>
    <w:rsid w:val="00D40028"/>
    <w:rsid w:val="00D40125"/>
    <w:rsid w:val="00D4025C"/>
    <w:rsid w:val="00D40644"/>
    <w:rsid w:val="00D40708"/>
    <w:rsid w:val="00D408BA"/>
    <w:rsid w:val="00D4091C"/>
    <w:rsid w:val="00D40AA1"/>
    <w:rsid w:val="00D40C04"/>
    <w:rsid w:val="00D40E01"/>
    <w:rsid w:val="00D40E64"/>
    <w:rsid w:val="00D40F0C"/>
    <w:rsid w:val="00D4100C"/>
    <w:rsid w:val="00D410FE"/>
    <w:rsid w:val="00D412E3"/>
    <w:rsid w:val="00D415A5"/>
    <w:rsid w:val="00D4178A"/>
    <w:rsid w:val="00D41929"/>
    <w:rsid w:val="00D41BFA"/>
    <w:rsid w:val="00D41EE2"/>
    <w:rsid w:val="00D421B3"/>
    <w:rsid w:val="00D4224E"/>
    <w:rsid w:val="00D42441"/>
    <w:rsid w:val="00D4258F"/>
    <w:rsid w:val="00D425E8"/>
    <w:rsid w:val="00D4268F"/>
    <w:rsid w:val="00D4284F"/>
    <w:rsid w:val="00D428FE"/>
    <w:rsid w:val="00D42E01"/>
    <w:rsid w:val="00D42E51"/>
    <w:rsid w:val="00D42E6E"/>
    <w:rsid w:val="00D42E8E"/>
    <w:rsid w:val="00D42F5D"/>
    <w:rsid w:val="00D42F72"/>
    <w:rsid w:val="00D43356"/>
    <w:rsid w:val="00D435E4"/>
    <w:rsid w:val="00D43628"/>
    <w:rsid w:val="00D43756"/>
    <w:rsid w:val="00D43841"/>
    <w:rsid w:val="00D43877"/>
    <w:rsid w:val="00D4387E"/>
    <w:rsid w:val="00D43A0F"/>
    <w:rsid w:val="00D43C0C"/>
    <w:rsid w:val="00D43CBF"/>
    <w:rsid w:val="00D43F1B"/>
    <w:rsid w:val="00D44286"/>
    <w:rsid w:val="00D44483"/>
    <w:rsid w:val="00D444E3"/>
    <w:rsid w:val="00D4468C"/>
    <w:rsid w:val="00D44762"/>
    <w:rsid w:val="00D4483F"/>
    <w:rsid w:val="00D448A3"/>
    <w:rsid w:val="00D44AC7"/>
    <w:rsid w:val="00D44B5E"/>
    <w:rsid w:val="00D45174"/>
    <w:rsid w:val="00D453B4"/>
    <w:rsid w:val="00D454E2"/>
    <w:rsid w:val="00D45753"/>
    <w:rsid w:val="00D459F4"/>
    <w:rsid w:val="00D45A0E"/>
    <w:rsid w:val="00D45A86"/>
    <w:rsid w:val="00D45DED"/>
    <w:rsid w:val="00D45FAE"/>
    <w:rsid w:val="00D46002"/>
    <w:rsid w:val="00D46275"/>
    <w:rsid w:val="00D4627D"/>
    <w:rsid w:val="00D463CE"/>
    <w:rsid w:val="00D46498"/>
    <w:rsid w:val="00D46EF7"/>
    <w:rsid w:val="00D47067"/>
    <w:rsid w:val="00D471FA"/>
    <w:rsid w:val="00D4739F"/>
    <w:rsid w:val="00D478ED"/>
    <w:rsid w:val="00D47ADE"/>
    <w:rsid w:val="00D47AFC"/>
    <w:rsid w:val="00D47C6E"/>
    <w:rsid w:val="00D47C97"/>
    <w:rsid w:val="00D47D89"/>
    <w:rsid w:val="00D50018"/>
    <w:rsid w:val="00D500FE"/>
    <w:rsid w:val="00D500FF"/>
    <w:rsid w:val="00D50158"/>
    <w:rsid w:val="00D5024D"/>
    <w:rsid w:val="00D502D9"/>
    <w:rsid w:val="00D5046D"/>
    <w:rsid w:val="00D50636"/>
    <w:rsid w:val="00D50723"/>
    <w:rsid w:val="00D507FF"/>
    <w:rsid w:val="00D50AB7"/>
    <w:rsid w:val="00D50B1C"/>
    <w:rsid w:val="00D50D6C"/>
    <w:rsid w:val="00D50DFE"/>
    <w:rsid w:val="00D50E56"/>
    <w:rsid w:val="00D50EB0"/>
    <w:rsid w:val="00D50F82"/>
    <w:rsid w:val="00D51010"/>
    <w:rsid w:val="00D5117E"/>
    <w:rsid w:val="00D5138B"/>
    <w:rsid w:val="00D51478"/>
    <w:rsid w:val="00D51657"/>
    <w:rsid w:val="00D517A2"/>
    <w:rsid w:val="00D517DA"/>
    <w:rsid w:val="00D5194B"/>
    <w:rsid w:val="00D51A18"/>
    <w:rsid w:val="00D51F3C"/>
    <w:rsid w:val="00D51FA5"/>
    <w:rsid w:val="00D5215A"/>
    <w:rsid w:val="00D5230A"/>
    <w:rsid w:val="00D52366"/>
    <w:rsid w:val="00D5245F"/>
    <w:rsid w:val="00D525CA"/>
    <w:rsid w:val="00D526A7"/>
    <w:rsid w:val="00D527A9"/>
    <w:rsid w:val="00D527CD"/>
    <w:rsid w:val="00D52821"/>
    <w:rsid w:val="00D52E8F"/>
    <w:rsid w:val="00D52E9A"/>
    <w:rsid w:val="00D52FF4"/>
    <w:rsid w:val="00D53055"/>
    <w:rsid w:val="00D530A2"/>
    <w:rsid w:val="00D535FE"/>
    <w:rsid w:val="00D53612"/>
    <w:rsid w:val="00D53701"/>
    <w:rsid w:val="00D53B0C"/>
    <w:rsid w:val="00D53B30"/>
    <w:rsid w:val="00D53C8E"/>
    <w:rsid w:val="00D53C94"/>
    <w:rsid w:val="00D53CB6"/>
    <w:rsid w:val="00D53CC3"/>
    <w:rsid w:val="00D53E06"/>
    <w:rsid w:val="00D54031"/>
    <w:rsid w:val="00D54060"/>
    <w:rsid w:val="00D54180"/>
    <w:rsid w:val="00D544AA"/>
    <w:rsid w:val="00D5456B"/>
    <w:rsid w:val="00D54779"/>
    <w:rsid w:val="00D54A17"/>
    <w:rsid w:val="00D54B04"/>
    <w:rsid w:val="00D54C05"/>
    <w:rsid w:val="00D5533E"/>
    <w:rsid w:val="00D55346"/>
    <w:rsid w:val="00D55407"/>
    <w:rsid w:val="00D554ED"/>
    <w:rsid w:val="00D55532"/>
    <w:rsid w:val="00D555B7"/>
    <w:rsid w:val="00D556E7"/>
    <w:rsid w:val="00D558E5"/>
    <w:rsid w:val="00D55A4E"/>
    <w:rsid w:val="00D55C74"/>
    <w:rsid w:val="00D55E06"/>
    <w:rsid w:val="00D56233"/>
    <w:rsid w:val="00D5686F"/>
    <w:rsid w:val="00D56A60"/>
    <w:rsid w:val="00D56BA2"/>
    <w:rsid w:val="00D56BE2"/>
    <w:rsid w:val="00D56C59"/>
    <w:rsid w:val="00D56FD0"/>
    <w:rsid w:val="00D56FF5"/>
    <w:rsid w:val="00D5713B"/>
    <w:rsid w:val="00D57265"/>
    <w:rsid w:val="00D57575"/>
    <w:rsid w:val="00D575E6"/>
    <w:rsid w:val="00D575FD"/>
    <w:rsid w:val="00D57E06"/>
    <w:rsid w:val="00D57E17"/>
    <w:rsid w:val="00D6011B"/>
    <w:rsid w:val="00D60390"/>
    <w:rsid w:val="00D60568"/>
    <w:rsid w:val="00D605B1"/>
    <w:rsid w:val="00D60727"/>
    <w:rsid w:val="00D609B0"/>
    <w:rsid w:val="00D60C2E"/>
    <w:rsid w:val="00D60D2D"/>
    <w:rsid w:val="00D616EE"/>
    <w:rsid w:val="00D6178B"/>
    <w:rsid w:val="00D61968"/>
    <w:rsid w:val="00D61979"/>
    <w:rsid w:val="00D61C60"/>
    <w:rsid w:val="00D61C9E"/>
    <w:rsid w:val="00D61D40"/>
    <w:rsid w:val="00D61E6D"/>
    <w:rsid w:val="00D61EB1"/>
    <w:rsid w:val="00D620A4"/>
    <w:rsid w:val="00D6221B"/>
    <w:rsid w:val="00D6234E"/>
    <w:rsid w:val="00D624ED"/>
    <w:rsid w:val="00D62A01"/>
    <w:rsid w:val="00D62CF1"/>
    <w:rsid w:val="00D62DC9"/>
    <w:rsid w:val="00D62E5C"/>
    <w:rsid w:val="00D62FF0"/>
    <w:rsid w:val="00D6301D"/>
    <w:rsid w:val="00D63026"/>
    <w:rsid w:val="00D6303E"/>
    <w:rsid w:val="00D630E4"/>
    <w:rsid w:val="00D6324A"/>
    <w:rsid w:val="00D63453"/>
    <w:rsid w:val="00D636B7"/>
    <w:rsid w:val="00D63715"/>
    <w:rsid w:val="00D6378D"/>
    <w:rsid w:val="00D63836"/>
    <w:rsid w:val="00D63A4D"/>
    <w:rsid w:val="00D63A86"/>
    <w:rsid w:val="00D63DF0"/>
    <w:rsid w:val="00D63E4F"/>
    <w:rsid w:val="00D63E90"/>
    <w:rsid w:val="00D64048"/>
    <w:rsid w:val="00D6415E"/>
    <w:rsid w:val="00D6427B"/>
    <w:rsid w:val="00D642E9"/>
    <w:rsid w:val="00D64320"/>
    <w:rsid w:val="00D64581"/>
    <w:rsid w:val="00D64B69"/>
    <w:rsid w:val="00D64F3C"/>
    <w:rsid w:val="00D64F48"/>
    <w:rsid w:val="00D64FAE"/>
    <w:rsid w:val="00D65048"/>
    <w:rsid w:val="00D650B1"/>
    <w:rsid w:val="00D651AA"/>
    <w:rsid w:val="00D654D1"/>
    <w:rsid w:val="00D654F7"/>
    <w:rsid w:val="00D65546"/>
    <w:rsid w:val="00D6558F"/>
    <w:rsid w:val="00D658D7"/>
    <w:rsid w:val="00D65A5E"/>
    <w:rsid w:val="00D65D45"/>
    <w:rsid w:val="00D65FA7"/>
    <w:rsid w:val="00D661D2"/>
    <w:rsid w:val="00D6659D"/>
    <w:rsid w:val="00D6678D"/>
    <w:rsid w:val="00D669F8"/>
    <w:rsid w:val="00D66B7B"/>
    <w:rsid w:val="00D66BA7"/>
    <w:rsid w:val="00D66DEE"/>
    <w:rsid w:val="00D66E9D"/>
    <w:rsid w:val="00D66F81"/>
    <w:rsid w:val="00D67052"/>
    <w:rsid w:val="00D67B82"/>
    <w:rsid w:val="00D67C74"/>
    <w:rsid w:val="00D67CCA"/>
    <w:rsid w:val="00D67D3F"/>
    <w:rsid w:val="00D67D93"/>
    <w:rsid w:val="00D67EC0"/>
    <w:rsid w:val="00D7001E"/>
    <w:rsid w:val="00D70099"/>
    <w:rsid w:val="00D70150"/>
    <w:rsid w:val="00D704C8"/>
    <w:rsid w:val="00D70818"/>
    <w:rsid w:val="00D70C0B"/>
    <w:rsid w:val="00D70C56"/>
    <w:rsid w:val="00D70ED5"/>
    <w:rsid w:val="00D71019"/>
    <w:rsid w:val="00D714BA"/>
    <w:rsid w:val="00D715B3"/>
    <w:rsid w:val="00D715E1"/>
    <w:rsid w:val="00D7166A"/>
    <w:rsid w:val="00D71B46"/>
    <w:rsid w:val="00D71C1F"/>
    <w:rsid w:val="00D72287"/>
    <w:rsid w:val="00D7230F"/>
    <w:rsid w:val="00D7263D"/>
    <w:rsid w:val="00D7297B"/>
    <w:rsid w:val="00D72B71"/>
    <w:rsid w:val="00D72D9D"/>
    <w:rsid w:val="00D72F95"/>
    <w:rsid w:val="00D730DB"/>
    <w:rsid w:val="00D73123"/>
    <w:rsid w:val="00D73227"/>
    <w:rsid w:val="00D73744"/>
    <w:rsid w:val="00D73C96"/>
    <w:rsid w:val="00D73CEB"/>
    <w:rsid w:val="00D73FE5"/>
    <w:rsid w:val="00D740B6"/>
    <w:rsid w:val="00D740C9"/>
    <w:rsid w:val="00D740D8"/>
    <w:rsid w:val="00D741DE"/>
    <w:rsid w:val="00D74218"/>
    <w:rsid w:val="00D7423C"/>
    <w:rsid w:val="00D74272"/>
    <w:rsid w:val="00D7435C"/>
    <w:rsid w:val="00D74442"/>
    <w:rsid w:val="00D745AD"/>
    <w:rsid w:val="00D748F6"/>
    <w:rsid w:val="00D74997"/>
    <w:rsid w:val="00D749D7"/>
    <w:rsid w:val="00D74AB9"/>
    <w:rsid w:val="00D74BB0"/>
    <w:rsid w:val="00D74BB7"/>
    <w:rsid w:val="00D74C6B"/>
    <w:rsid w:val="00D74FBD"/>
    <w:rsid w:val="00D75002"/>
    <w:rsid w:val="00D75027"/>
    <w:rsid w:val="00D750DC"/>
    <w:rsid w:val="00D75110"/>
    <w:rsid w:val="00D753CE"/>
    <w:rsid w:val="00D75460"/>
    <w:rsid w:val="00D75639"/>
    <w:rsid w:val="00D75666"/>
    <w:rsid w:val="00D7574E"/>
    <w:rsid w:val="00D75817"/>
    <w:rsid w:val="00D75BB1"/>
    <w:rsid w:val="00D75C34"/>
    <w:rsid w:val="00D75C7A"/>
    <w:rsid w:val="00D75EF9"/>
    <w:rsid w:val="00D763CA"/>
    <w:rsid w:val="00D76498"/>
    <w:rsid w:val="00D7660D"/>
    <w:rsid w:val="00D77079"/>
    <w:rsid w:val="00D770B5"/>
    <w:rsid w:val="00D771F0"/>
    <w:rsid w:val="00D77647"/>
    <w:rsid w:val="00D77BC9"/>
    <w:rsid w:val="00D77C7D"/>
    <w:rsid w:val="00D77CB5"/>
    <w:rsid w:val="00D80072"/>
    <w:rsid w:val="00D804A1"/>
    <w:rsid w:val="00D805AF"/>
    <w:rsid w:val="00D80691"/>
    <w:rsid w:val="00D80697"/>
    <w:rsid w:val="00D80732"/>
    <w:rsid w:val="00D807CB"/>
    <w:rsid w:val="00D808BB"/>
    <w:rsid w:val="00D80C30"/>
    <w:rsid w:val="00D80C3A"/>
    <w:rsid w:val="00D80E1C"/>
    <w:rsid w:val="00D80E44"/>
    <w:rsid w:val="00D810AC"/>
    <w:rsid w:val="00D81377"/>
    <w:rsid w:val="00D813CB"/>
    <w:rsid w:val="00D8156C"/>
    <w:rsid w:val="00D819A0"/>
    <w:rsid w:val="00D81B42"/>
    <w:rsid w:val="00D81CCC"/>
    <w:rsid w:val="00D81FE6"/>
    <w:rsid w:val="00D820D0"/>
    <w:rsid w:val="00D822A3"/>
    <w:rsid w:val="00D82430"/>
    <w:rsid w:val="00D82650"/>
    <w:rsid w:val="00D82FE8"/>
    <w:rsid w:val="00D830EE"/>
    <w:rsid w:val="00D8324E"/>
    <w:rsid w:val="00D832D0"/>
    <w:rsid w:val="00D83361"/>
    <w:rsid w:val="00D8344B"/>
    <w:rsid w:val="00D837C7"/>
    <w:rsid w:val="00D83BDF"/>
    <w:rsid w:val="00D83E21"/>
    <w:rsid w:val="00D83FD2"/>
    <w:rsid w:val="00D84136"/>
    <w:rsid w:val="00D8413F"/>
    <w:rsid w:val="00D84198"/>
    <w:rsid w:val="00D84317"/>
    <w:rsid w:val="00D844EA"/>
    <w:rsid w:val="00D847AF"/>
    <w:rsid w:val="00D847DA"/>
    <w:rsid w:val="00D8497E"/>
    <w:rsid w:val="00D84A02"/>
    <w:rsid w:val="00D84BD7"/>
    <w:rsid w:val="00D84C32"/>
    <w:rsid w:val="00D84CAF"/>
    <w:rsid w:val="00D84DB4"/>
    <w:rsid w:val="00D84F33"/>
    <w:rsid w:val="00D84FC0"/>
    <w:rsid w:val="00D850C2"/>
    <w:rsid w:val="00D8520D"/>
    <w:rsid w:val="00D85292"/>
    <w:rsid w:val="00D85391"/>
    <w:rsid w:val="00D8549C"/>
    <w:rsid w:val="00D855FD"/>
    <w:rsid w:val="00D8585E"/>
    <w:rsid w:val="00D85867"/>
    <w:rsid w:val="00D85A6D"/>
    <w:rsid w:val="00D85CD0"/>
    <w:rsid w:val="00D85D0B"/>
    <w:rsid w:val="00D85EF3"/>
    <w:rsid w:val="00D86146"/>
    <w:rsid w:val="00D86150"/>
    <w:rsid w:val="00D8659F"/>
    <w:rsid w:val="00D8662A"/>
    <w:rsid w:val="00D867BC"/>
    <w:rsid w:val="00D867DB"/>
    <w:rsid w:val="00D867E0"/>
    <w:rsid w:val="00D86919"/>
    <w:rsid w:val="00D86BD3"/>
    <w:rsid w:val="00D86DD5"/>
    <w:rsid w:val="00D86E45"/>
    <w:rsid w:val="00D86E86"/>
    <w:rsid w:val="00D86EFC"/>
    <w:rsid w:val="00D8718A"/>
    <w:rsid w:val="00D87221"/>
    <w:rsid w:val="00D87357"/>
    <w:rsid w:val="00D87485"/>
    <w:rsid w:val="00D87521"/>
    <w:rsid w:val="00D87680"/>
    <w:rsid w:val="00D876A6"/>
    <w:rsid w:val="00D87758"/>
    <w:rsid w:val="00D8776E"/>
    <w:rsid w:val="00D87841"/>
    <w:rsid w:val="00D87C19"/>
    <w:rsid w:val="00D87E84"/>
    <w:rsid w:val="00D9001F"/>
    <w:rsid w:val="00D90070"/>
    <w:rsid w:val="00D9049A"/>
    <w:rsid w:val="00D909A5"/>
    <w:rsid w:val="00D90BA9"/>
    <w:rsid w:val="00D90BEA"/>
    <w:rsid w:val="00D90D77"/>
    <w:rsid w:val="00D90E66"/>
    <w:rsid w:val="00D90F40"/>
    <w:rsid w:val="00D90F43"/>
    <w:rsid w:val="00D911FF"/>
    <w:rsid w:val="00D91796"/>
    <w:rsid w:val="00D91914"/>
    <w:rsid w:val="00D91D6A"/>
    <w:rsid w:val="00D91D94"/>
    <w:rsid w:val="00D91E3D"/>
    <w:rsid w:val="00D92046"/>
    <w:rsid w:val="00D920DE"/>
    <w:rsid w:val="00D921F7"/>
    <w:rsid w:val="00D926D4"/>
    <w:rsid w:val="00D92842"/>
    <w:rsid w:val="00D92960"/>
    <w:rsid w:val="00D92B79"/>
    <w:rsid w:val="00D92B97"/>
    <w:rsid w:val="00D92C54"/>
    <w:rsid w:val="00D92C68"/>
    <w:rsid w:val="00D92CF6"/>
    <w:rsid w:val="00D92D37"/>
    <w:rsid w:val="00D92EB0"/>
    <w:rsid w:val="00D93298"/>
    <w:rsid w:val="00D9349C"/>
    <w:rsid w:val="00D93546"/>
    <w:rsid w:val="00D93614"/>
    <w:rsid w:val="00D9374B"/>
    <w:rsid w:val="00D938BF"/>
    <w:rsid w:val="00D93A4F"/>
    <w:rsid w:val="00D93AF6"/>
    <w:rsid w:val="00D93BD3"/>
    <w:rsid w:val="00D93E98"/>
    <w:rsid w:val="00D93EE9"/>
    <w:rsid w:val="00D93F32"/>
    <w:rsid w:val="00D93F5A"/>
    <w:rsid w:val="00D93FBA"/>
    <w:rsid w:val="00D94151"/>
    <w:rsid w:val="00D9419E"/>
    <w:rsid w:val="00D9429C"/>
    <w:rsid w:val="00D942CB"/>
    <w:rsid w:val="00D9439B"/>
    <w:rsid w:val="00D946C5"/>
    <w:rsid w:val="00D947F0"/>
    <w:rsid w:val="00D94886"/>
    <w:rsid w:val="00D94A18"/>
    <w:rsid w:val="00D94A21"/>
    <w:rsid w:val="00D94B1D"/>
    <w:rsid w:val="00D94FB5"/>
    <w:rsid w:val="00D95026"/>
    <w:rsid w:val="00D950B6"/>
    <w:rsid w:val="00D951E2"/>
    <w:rsid w:val="00D9569F"/>
    <w:rsid w:val="00D95821"/>
    <w:rsid w:val="00D9595C"/>
    <w:rsid w:val="00D95DFB"/>
    <w:rsid w:val="00D95E58"/>
    <w:rsid w:val="00D95F4A"/>
    <w:rsid w:val="00D9607A"/>
    <w:rsid w:val="00D960A3"/>
    <w:rsid w:val="00D9634A"/>
    <w:rsid w:val="00D96523"/>
    <w:rsid w:val="00D9663A"/>
    <w:rsid w:val="00D9678B"/>
    <w:rsid w:val="00D96B5A"/>
    <w:rsid w:val="00D96D38"/>
    <w:rsid w:val="00D96D41"/>
    <w:rsid w:val="00D96D9B"/>
    <w:rsid w:val="00D96E98"/>
    <w:rsid w:val="00D970D1"/>
    <w:rsid w:val="00D97453"/>
    <w:rsid w:val="00D9766F"/>
    <w:rsid w:val="00D97698"/>
    <w:rsid w:val="00D978C6"/>
    <w:rsid w:val="00D97AB5"/>
    <w:rsid w:val="00D97DD7"/>
    <w:rsid w:val="00D97F3E"/>
    <w:rsid w:val="00DA00A7"/>
    <w:rsid w:val="00DA039C"/>
    <w:rsid w:val="00DA06D2"/>
    <w:rsid w:val="00DA08B9"/>
    <w:rsid w:val="00DA0974"/>
    <w:rsid w:val="00DA09D6"/>
    <w:rsid w:val="00DA09FC"/>
    <w:rsid w:val="00DA0C44"/>
    <w:rsid w:val="00DA151C"/>
    <w:rsid w:val="00DA178A"/>
    <w:rsid w:val="00DA1848"/>
    <w:rsid w:val="00DA1950"/>
    <w:rsid w:val="00DA19AB"/>
    <w:rsid w:val="00DA19FC"/>
    <w:rsid w:val="00DA1C0C"/>
    <w:rsid w:val="00DA1C9D"/>
    <w:rsid w:val="00DA1D20"/>
    <w:rsid w:val="00DA1D7D"/>
    <w:rsid w:val="00DA1E22"/>
    <w:rsid w:val="00DA1E9E"/>
    <w:rsid w:val="00DA26D5"/>
    <w:rsid w:val="00DA2899"/>
    <w:rsid w:val="00DA2BA5"/>
    <w:rsid w:val="00DA2D70"/>
    <w:rsid w:val="00DA2EDD"/>
    <w:rsid w:val="00DA3143"/>
    <w:rsid w:val="00DA3719"/>
    <w:rsid w:val="00DA3956"/>
    <w:rsid w:val="00DA3AD8"/>
    <w:rsid w:val="00DA3B2D"/>
    <w:rsid w:val="00DA3D3C"/>
    <w:rsid w:val="00DA3EB3"/>
    <w:rsid w:val="00DA4942"/>
    <w:rsid w:val="00DA4D5D"/>
    <w:rsid w:val="00DA5286"/>
    <w:rsid w:val="00DA592C"/>
    <w:rsid w:val="00DA5A39"/>
    <w:rsid w:val="00DA5B44"/>
    <w:rsid w:val="00DA5B91"/>
    <w:rsid w:val="00DA5D1F"/>
    <w:rsid w:val="00DA5E6D"/>
    <w:rsid w:val="00DA5F4B"/>
    <w:rsid w:val="00DA6328"/>
    <w:rsid w:val="00DA638D"/>
    <w:rsid w:val="00DA66A8"/>
    <w:rsid w:val="00DA6904"/>
    <w:rsid w:val="00DA6A1A"/>
    <w:rsid w:val="00DA6A65"/>
    <w:rsid w:val="00DA6AB4"/>
    <w:rsid w:val="00DA6D5B"/>
    <w:rsid w:val="00DA6EF4"/>
    <w:rsid w:val="00DA6F8F"/>
    <w:rsid w:val="00DA70C1"/>
    <w:rsid w:val="00DA70ED"/>
    <w:rsid w:val="00DA7215"/>
    <w:rsid w:val="00DA73D4"/>
    <w:rsid w:val="00DA748F"/>
    <w:rsid w:val="00DA76D0"/>
    <w:rsid w:val="00DA773A"/>
    <w:rsid w:val="00DA783A"/>
    <w:rsid w:val="00DA799C"/>
    <w:rsid w:val="00DA7EA8"/>
    <w:rsid w:val="00DA7F54"/>
    <w:rsid w:val="00DB0184"/>
    <w:rsid w:val="00DB018E"/>
    <w:rsid w:val="00DB02BA"/>
    <w:rsid w:val="00DB047A"/>
    <w:rsid w:val="00DB04A9"/>
    <w:rsid w:val="00DB0B54"/>
    <w:rsid w:val="00DB0EFB"/>
    <w:rsid w:val="00DB1232"/>
    <w:rsid w:val="00DB12AC"/>
    <w:rsid w:val="00DB134F"/>
    <w:rsid w:val="00DB136E"/>
    <w:rsid w:val="00DB1423"/>
    <w:rsid w:val="00DB16BB"/>
    <w:rsid w:val="00DB19AB"/>
    <w:rsid w:val="00DB19DF"/>
    <w:rsid w:val="00DB1BAF"/>
    <w:rsid w:val="00DB1DF9"/>
    <w:rsid w:val="00DB215F"/>
    <w:rsid w:val="00DB2367"/>
    <w:rsid w:val="00DB2373"/>
    <w:rsid w:val="00DB25FC"/>
    <w:rsid w:val="00DB298A"/>
    <w:rsid w:val="00DB2A6A"/>
    <w:rsid w:val="00DB2B00"/>
    <w:rsid w:val="00DB2CA5"/>
    <w:rsid w:val="00DB2E27"/>
    <w:rsid w:val="00DB32EF"/>
    <w:rsid w:val="00DB35D5"/>
    <w:rsid w:val="00DB3626"/>
    <w:rsid w:val="00DB39E8"/>
    <w:rsid w:val="00DB3A4C"/>
    <w:rsid w:val="00DB3C8B"/>
    <w:rsid w:val="00DB3E34"/>
    <w:rsid w:val="00DB40A0"/>
    <w:rsid w:val="00DB42F7"/>
    <w:rsid w:val="00DB430C"/>
    <w:rsid w:val="00DB43A5"/>
    <w:rsid w:val="00DB43A8"/>
    <w:rsid w:val="00DB4624"/>
    <w:rsid w:val="00DB4837"/>
    <w:rsid w:val="00DB4A7A"/>
    <w:rsid w:val="00DB4D64"/>
    <w:rsid w:val="00DB4F58"/>
    <w:rsid w:val="00DB5172"/>
    <w:rsid w:val="00DB51EE"/>
    <w:rsid w:val="00DB529F"/>
    <w:rsid w:val="00DB54A4"/>
    <w:rsid w:val="00DB54B2"/>
    <w:rsid w:val="00DB54E7"/>
    <w:rsid w:val="00DB54F6"/>
    <w:rsid w:val="00DB5951"/>
    <w:rsid w:val="00DB5C39"/>
    <w:rsid w:val="00DB5C66"/>
    <w:rsid w:val="00DB5CFA"/>
    <w:rsid w:val="00DB5ECD"/>
    <w:rsid w:val="00DB5FF0"/>
    <w:rsid w:val="00DB62E5"/>
    <w:rsid w:val="00DB64B7"/>
    <w:rsid w:val="00DB678F"/>
    <w:rsid w:val="00DB6A53"/>
    <w:rsid w:val="00DB6D28"/>
    <w:rsid w:val="00DB6E1D"/>
    <w:rsid w:val="00DB70C3"/>
    <w:rsid w:val="00DB70F9"/>
    <w:rsid w:val="00DB71BE"/>
    <w:rsid w:val="00DB71EB"/>
    <w:rsid w:val="00DB7230"/>
    <w:rsid w:val="00DB72A2"/>
    <w:rsid w:val="00DB7537"/>
    <w:rsid w:val="00DB780D"/>
    <w:rsid w:val="00DB799F"/>
    <w:rsid w:val="00DB7CB9"/>
    <w:rsid w:val="00DB7DC4"/>
    <w:rsid w:val="00DB7F77"/>
    <w:rsid w:val="00DB7FD8"/>
    <w:rsid w:val="00DC0043"/>
    <w:rsid w:val="00DC0171"/>
    <w:rsid w:val="00DC0209"/>
    <w:rsid w:val="00DC0525"/>
    <w:rsid w:val="00DC0561"/>
    <w:rsid w:val="00DC0698"/>
    <w:rsid w:val="00DC077C"/>
    <w:rsid w:val="00DC0897"/>
    <w:rsid w:val="00DC0940"/>
    <w:rsid w:val="00DC09B1"/>
    <w:rsid w:val="00DC0ADF"/>
    <w:rsid w:val="00DC0F11"/>
    <w:rsid w:val="00DC0F96"/>
    <w:rsid w:val="00DC0FF8"/>
    <w:rsid w:val="00DC1100"/>
    <w:rsid w:val="00DC127C"/>
    <w:rsid w:val="00DC13B5"/>
    <w:rsid w:val="00DC18B1"/>
    <w:rsid w:val="00DC1AAB"/>
    <w:rsid w:val="00DC1CBF"/>
    <w:rsid w:val="00DC1ECE"/>
    <w:rsid w:val="00DC1F00"/>
    <w:rsid w:val="00DC1FFC"/>
    <w:rsid w:val="00DC20E1"/>
    <w:rsid w:val="00DC2162"/>
    <w:rsid w:val="00DC29E8"/>
    <w:rsid w:val="00DC2BCF"/>
    <w:rsid w:val="00DC2C5E"/>
    <w:rsid w:val="00DC2CA1"/>
    <w:rsid w:val="00DC2D08"/>
    <w:rsid w:val="00DC2DDF"/>
    <w:rsid w:val="00DC2DE8"/>
    <w:rsid w:val="00DC3039"/>
    <w:rsid w:val="00DC317C"/>
    <w:rsid w:val="00DC31D5"/>
    <w:rsid w:val="00DC3B51"/>
    <w:rsid w:val="00DC3B9E"/>
    <w:rsid w:val="00DC3D6A"/>
    <w:rsid w:val="00DC40F5"/>
    <w:rsid w:val="00DC417B"/>
    <w:rsid w:val="00DC427F"/>
    <w:rsid w:val="00DC442B"/>
    <w:rsid w:val="00DC4610"/>
    <w:rsid w:val="00DC4A50"/>
    <w:rsid w:val="00DC4C55"/>
    <w:rsid w:val="00DC4D8C"/>
    <w:rsid w:val="00DC4EA8"/>
    <w:rsid w:val="00DC4EE7"/>
    <w:rsid w:val="00DC52A9"/>
    <w:rsid w:val="00DC566A"/>
    <w:rsid w:val="00DC5695"/>
    <w:rsid w:val="00DC5CDD"/>
    <w:rsid w:val="00DC6045"/>
    <w:rsid w:val="00DC6251"/>
    <w:rsid w:val="00DC6875"/>
    <w:rsid w:val="00DC68C9"/>
    <w:rsid w:val="00DC6A55"/>
    <w:rsid w:val="00DC6B70"/>
    <w:rsid w:val="00DC6FB5"/>
    <w:rsid w:val="00DC709B"/>
    <w:rsid w:val="00DC73E7"/>
    <w:rsid w:val="00DC76A7"/>
    <w:rsid w:val="00DC77B0"/>
    <w:rsid w:val="00DC780C"/>
    <w:rsid w:val="00DC7887"/>
    <w:rsid w:val="00DC7C35"/>
    <w:rsid w:val="00DC7E1C"/>
    <w:rsid w:val="00DD033D"/>
    <w:rsid w:val="00DD088E"/>
    <w:rsid w:val="00DD0CEF"/>
    <w:rsid w:val="00DD0DC3"/>
    <w:rsid w:val="00DD0E12"/>
    <w:rsid w:val="00DD0E50"/>
    <w:rsid w:val="00DD0FB7"/>
    <w:rsid w:val="00DD1067"/>
    <w:rsid w:val="00DD1463"/>
    <w:rsid w:val="00DD1B94"/>
    <w:rsid w:val="00DD1D55"/>
    <w:rsid w:val="00DD215E"/>
    <w:rsid w:val="00DD235F"/>
    <w:rsid w:val="00DD293A"/>
    <w:rsid w:val="00DD2AA1"/>
    <w:rsid w:val="00DD2BC8"/>
    <w:rsid w:val="00DD2BFD"/>
    <w:rsid w:val="00DD328E"/>
    <w:rsid w:val="00DD370B"/>
    <w:rsid w:val="00DD39C8"/>
    <w:rsid w:val="00DD3B15"/>
    <w:rsid w:val="00DD3E63"/>
    <w:rsid w:val="00DD3F39"/>
    <w:rsid w:val="00DD40A4"/>
    <w:rsid w:val="00DD41F6"/>
    <w:rsid w:val="00DD4457"/>
    <w:rsid w:val="00DD4555"/>
    <w:rsid w:val="00DD4918"/>
    <w:rsid w:val="00DD49DC"/>
    <w:rsid w:val="00DD4D94"/>
    <w:rsid w:val="00DD539C"/>
    <w:rsid w:val="00DD5435"/>
    <w:rsid w:val="00DD546E"/>
    <w:rsid w:val="00DD590B"/>
    <w:rsid w:val="00DD59D8"/>
    <w:rsid w:val="00DD5B6A"/>
    <w:rsid w:val="00DD5B88"/>
    <w:rsid w:val="00DD5ED0"/>
    <w:rsid w:val="00DD60C3"/>
    <w:rsid w:val="00DD6255"/>
    <w:rsid w:val="00DD6372"/>
    <w:rsid w:val="00DD66FB"/>
    <w:rsid w:val="00DD6A52"/>
    <w:rsid w:val="00DD6BFC"/>
    <w:rsid w:val="00DD6D28"/>
    <w:rsid w:val="00DD6F41"/>
    <w:rsid w:val="00DD7275"/>
    <w:rsid w:val="00DD72BE"/>
    <w:rsid w:val="00DD7517"/>
    <w:rsid w:val="00DD7566"/>
    <w:rsid w:val="00DD785E"/>
    <w:rsid w:val="00DD7B85"/>
    <w:rsid w:val="00DD7C8B"/>
    <w:rsid w:val="00DE0078"/>
    <w:rsid w:val="00DE025D"/>
    <w:rsid w:val="00DE033C"/>
    <w:rsid w:val="00DE0549"/>
    <w:rsid w:val="00DE069C"/>
    <w:rsid w:val="00DE0704"/>
    <w:rsid w:val="00DE0811"/>
    <w:rsid w:val="00DE0822"/>
    <w:rsid w:val="00DE0869"/>
    <w:rsid w:val="00DE08F6"/>
    <w:rsid w:val="00DE0941"/>
    <w:rsid w:val="00DE09E8"/>
    <w:rsid w:val="00DE0D8E"/>
    <w:rsid w:val="00DE0ED5"/>
    <w:rsid w:val="00DE1461"/>
    <w:rsid w:val="00DE14F4"/>
    <w:rsid w:val="00DE15F7"/>
    <w:rsid w:val="00DE163F"/>
    <w:rsid w:val="00DE18CB"/>
    <w:rsid w:val="00DE1D57"/>
    <w:rsid w:val="00DE2210"/>
    <w:rsid w:val="00DE230C"/>
    <w:rsid w:val="00DE2395"/>
    <w:rsid w:val="00DE23A6"/>
    <w:rsid w:val="00DE2437"/>
    <w:rsid w:val="00DE2459"/>
    <w:rsid w:val="00DE24D9"/>
    <w:rsid w:val="00DE253E"/>
    <w:rsid w:val="00DE29F5"/>
    <w:rsid w:val="00DE2A78"/>
    <w:rsid w:val="00DE2C52"/>
    <w:rsid w:val="00DE2CF2"/>
    <w:rsid w:val="00DE2D6A"/>
    <w:rsid w:val="00DE2DF2"/>
    <w:rsid w:val="00DE36FF"/>
    <w:rsid w:val="00DE3C24"/>
    <w:rsid w:val="00DE4131"/>
    <w:rsid w:val="00DE41B2"/>
    <w:rsid w:val="00DE43CE"/>
    <w:rsid w:val="00DE488F"/>
    <w:rsid w:val="00DE49DF"/>
    <w:rsid w:val="00DE4A27"/>
    <w:rsid w:val="00DE4CC5"/>
    <w:rsid w:val="00DE4D42"/>
    <w:rsid w:val="00DE5194"/>
    <w:rsid w:val="00DE541F"/>
    <w:rsid w:val="00DE582C"/>
    <w:rsid w:val="00DE585E"/>
    <w:rsid w:val="00DE5A5D"/>
    <w:rsid w:val="00DE5A62"/>
    <w:rsid w:val="00DE5C35"/>
    <w:rsid w:val="00DE5D4B"/>
    <w:rsid w:val="00DE609A"/>
    <w:rsid w:val="00DE613D"/>
    <w:rsid w:val="00DE628B"/>
    <w:rsid w:val="00DE67F3"/>
    <w:rsid w:val="00DE6972"/>
    <w:rsid w:val="00DE69E0"/>
    <w:rsid w:val="00DE6B6B"/>
    <w:rsid w:val="00DE6BD9"/>
    <w:rsid w:val="00DE6F7D"/>
    <w:rsid w:val="00DE7078"/>
    <w:rsid w:val="00DE730C"/>
    <w:rsid w:val="00DE7756"/>
    <w:rsid w:val="00DE788C"/>
    <w:rsid w:val="00DF01B8"/>
    <w:rsid w:val="00DF038E"/>
    <w:rsid w:val="00DF05EC"/>
    <w:rsid w:val="00DF06F6"/>
    <w:rsid w:val="00DF092E"/>
    <w:rsid w:val="00DF094C"/>
    <w:rsid w:val="00DF095D"/>
    <w:rsid w:val="00DF0988"/>
    <w:rsid w:val="00DF09C4"/>
    <w:rsid w:val="00DF09D0"/>
    <w:rsid w:val="00DF0C86"/>
    <w:rsid w:val="00DF122D"/>
    <w:rsid w:val="00DF15FD"/>
    <w:rsid w:val="00DF1765"/>
    <w:rsid w:val="00DF180C"/>
    <w:rsid w:val="00DF1EC7"/>
    <w:rsid w:val="00DF1F50"/>
    <w:rsid w:val="00DF2251"/>
    <w:rsid w:val="00DF2297"/>
    <w:rsid w:val="00DF22A5"/>
    <w:rsid w:val="00DF233F"/>
    <w:rsid w:val="00DF2894"/>
    <w:rsid w:val="00DF2A0A"/>
    <w:rsid w:val="00DF2A21"/>
    <w:rsid w:val="00DF2A23"/>
    <w:rsid w:val="00DF2A43"/>
    <w:rsid w:val="00DF2A4D"/>
    <w:rsid w:val="00DF2B2E"/>
    <w:rsid w:val="00DF2D89"/>
    <w:rsid w:val="00DF308C"/>
    <w:rsid w:val="00DF31CF"/>
    <w:rsid w:val="00DF32A5"/>
    <w:rsid w:val="00DF3465"/>
    <w:rsid w:val="00DF36B4"/>
    <w:rsid w:val="00DF3791"/>
    <w:rsid w:val="00DF3794"/>
    <w:rsid w:val="00DF3905"/>
    <w:rsid w:val="00DF3ACD"/>
    <w:rsid w:val="00DF3F83"/>
    <w:rsid w:val="00DF40B0"/>
    <w:rsid w:val="00DF41AA"/>
    <w:rsid w:val="00DF453B"/>
    <w:rsid w:val="00DF4686"/>
    <w:rsid w:val="00DF46FE"/>
    <w:rsid w:val="00DF4899"/>
    <w:rsid w:val="00DF4D62"/>
    <w:rsid w:val="00DF4EA6"/>
    <w:rsid w:val="00DF4F40"/>
    <w:rsid w:val="00DF4F9E"/>
    <w:rsid w:val="00DF53CF"/>
    <w:rsid w:val="00DF55D1"/>
    <w:rsid w:val="00DF57B6"/>
    <w:rsid w:val="00DF5917"/>
    <w:rsid w:val="00DF59C0"/>
    <w:rsid w:val="00DF5F87"/>
    <w:rsid w:val="00DF6615"/>
    <w:rsid w:val="00DF6651"/>
    <w:rsid w:val="00DF67C7"/>
    <w:rsid w:val="00DF68A8"/>
    <w:rsid w:val="00DF68C6"/>
    <w:rsid w:val="00DF6945"/>
    <w:rsid w:val="00DF6A77"/>
    <w:rsid w:val="00DF732F"/>
    <w:rsid w:val="00DF736D"/>
    <w:rsid w:val="00DF73BE"/>
    <w:rsid w:val="00DF7412"/>
    <w:rsid w:val="00DF7484"/>
    <w:rsid w:val="00DF776D"/>
    <w:rsid w:val="00DF78F0"/>
    <w:rsid w:val="00DF7DFF"/>
    <w:rsid w:val="00DF7E41"/>
    <w:rsid w:val="00DF7E46"/>
    <w:rsid w:val="00E0007C"/>
    <w:rsid w:val="00E002A0"/>
    <w:rsid w:val="00E0033D"/>
    <w:rsid w:val="00E005E9"/>
    <w:rsid w:val="00E005FB"/>
    <w:rsid w:val="00E00793"/>
    <w:rsid w:val="00E00CD7"/>
    <w:rsid w:val="00E00D07"/>
    <w:rsid w:val="00E00E7F"/>
    <w:rsid w:val="00E0116C"/>
    <w:rsid w:val="00E011DD"/>
    <w:rsid w:val="00E0128C"/>
    <w:rsid w:val="00E012A1"/>
    <w:rsid w:val="00E01649"/>
    <w:rsid w:val="00E01703"/>
    <w:rsid w:val="00E01800"/>
    <w:rsid w:val="00E01853"/>
    <w:rsid w:val="00E01B93"/>
    <w:rsid w:val="00E01D94"/>
    <w:rsid w:val="00E01E55"/>
    <w:rsid w:val="00E01E57"/>
    <w:rsid w:val="00E02441"/>
    <w:rsid w:val="00E0293B"/>
    <w:rsid w:val="00E02A7F"/>
    <w:rsid w:val="00E02B21"/>
    <w:rsid w:val="00E02B43"/>
    <w:rsid w:val="00E02C66"/>
    <w:rsid w:val="00E02E6C"/>
    <w:rsid w:val="00E02F51"/>
    <w:rsid w:val="00E030B2"/>
    <w:rsid w:val="00E0315D"/>
    <w:rsid w:val="00E031B5"/>
    <w:rsid w:val="00E031C8"/>
    <w:rsid w:val="00E0325D"/>
    <w:rsid w:val="00E03297"/>
    <w:rsid w:val="00E0332E"/>
    <w:rsid w:val="00E03658"/>
    <w:rsid w:val="00E03755"/>
    <w:rsid w:val="00E03792"/>
    <w:rsid w:val="00E03B34"/>
    <w:rsid w:val="00E03D27"/>
    <w:rsid w:val="00E03E2B"/>
    <w:rsid w:val="00E0418A"/>
    <w:rsid w:val="00E041E8"/>
    <w:rsid w:val="00E04340"/>
    <w:rsid w:val="00E04423"/>
    <w:rsid w:val="00E0442F"/>
    <w:rsid w:val="00E0466E"/>
    <w:rsid w:val="00E0482A"/>
    <w:rsid w:val="00E049AF"/>
    <w:rsid w:val="00E04AE7"/>
    <w:rsid w:val="00E04BBB"/>
    <w:rsid w:val="00E04D9A"/>
    <w:rsid w:val="00E04F22"/>
    <w:rsid w:val="00E05155"/>
    <w:rsid w:val="00E0527B"/>
    <w:rsid w:val="00E056DB"/>
    <w:rsid w:val="00E05AE2"/>
    <w:rsid w:val="00E05BD3"/>
    <w:rsid w:val="00E05BFF"/>
    <w:rsid w:val="00E05C19"/>
    <w:rsid w:val="00E05CE1"/>
    <w:rsid w:val="00E05D70"/>
    <w:rsid w:val="00E05E81"/>
    <w:rsid w:val="00E05FB8"/>
    <w:rsid w:val="00E0603C"/>
    <w:rsid w:val="00E06301"/>
    <w:rsid w:val="00E0631A"/>
    <w:rsid w:val="00E06392"/>
    <w:rsid w:val="00E0658D"/>
    <w:rsid w:val="00E06808"/>
    <w:rsid w:val="00E069DC"/>
    <w:rsid w:val="00E06A35"/>
    <w:rsid w:val="00E06AA5"/>
    <w:rsid w:val="00E06B20"/>
    <w:rsid w:val="00E06B65"/>
    <w:rsid w:val="00E07134"/>
    <w:rsid w:val="00E073A0"/>
    <w:rsid w:val="00E0753A"/>
    <w:rsid w:val="00E0767C"/>
    <w:rsid w:val="00E076FC"/>
    <w:rsid w:val="00E07B98"/>
    <w:rsid w:val="00E1011B"/>
    <w:rsid w:val="00E10152"/>
    <w:rsid w:val="00E10CC7"/>
    <w:rsid w:val="00E10D35"/>
    <w:rsid w:val="00E113B0"/>
    <w:rsid w:val="00E113BF"/>
    <w:rsid w:val="00E11733"/>
    <w:rsid w:val="00E117FF"/>
    <w:rsid w:val="00E11865"/>
    <w:rsid w:val="00E11977"/>
    <w:rsid w:val="00E11FB4"/>
    <w:rsid w:val="00E123D6"/>
    <w:rsid w:val="00E1242C"/>
    <w:rsid w:val="00E1269C"/>
    <w:rsid w:val="00E12B7B"/>
    <w:rsid w:val="00E1310D"/>
    <w:rsid w:val="00E13567"/>
    <w:rsid w:val="00E1360B"/>
    <w:rsid w:val="00E13850"/>
    <w:rsid w:val="00E13B3B"/>
    <w:rsid w:val="00E13C12"/>
    <w:rsid w:val="00E13CC3"/>
    <w:rsid w:val="00E13DD6"/>
    <w:rsid w:val="00E140D8"/>
    <w:rsid w:val="00E141E3"/>
    <w:rsid w:val="00E14298"/>
    <w:rsid w:val="00E14476"/>
    <w:rsid w:val="00E14479"/>
    <w:rsid w:val="00E146CD"/>
    <w:rsid w:val="00E14754"/>
    <w:rsid w:val="00E14976"/>
    <w:rsid w:val="00E14AE6"/>
    <w:rsid w:val="00E14CC8"/>
    <w:rsid w:val="00E14E26"/>
    <w:rsid w:val="00E15122"/>
    <w:rsid w:val="00E151F5"/>
    <w:rsid w:val="00E1525A"/>
    <w:rsid w:val="00E153B0"/>
    <w:rsid w:val="00E155EE"/>
    <w:rsid w:val="00E15607"/>
    <w:rsid w:val="00E15ABB"/>
    <w:rsid w:val="00E15D4C"/>
    <w:rsid w:val="00E15DD7"/>
    <w:rsid w:val="00E15E92"/>
    <w:rsid w:val="00E15EA3"/>
    <w:rsid w:val="00E15F3E"/>
    <w:rsid w:val="00E15F77"/>
    <w:rsid w:val="00E15F84"/>
    <w:rsid w:val="00E16016"/>
    <w:rsid w:val="00E16288"/>
    <w:rsid w:val="00E165B5"/>
    <w:rsid w:val="00E167F1"/>
    <w:rsid w:val="00E16811"/>
    <w:rsid w:val="00E16A51"/>
    <w:rsid w:val="00E16A89"/>
    <w:rsid w:val="00E16BC9"/>
    <w:rsid w:val="00E16D18"/>
    <w:rsid w:val="00E16E19"/>
    <w:rsid w:val="00E17028"/>
    <w:rsid w:val="00E1733E"/>
    <w:rsid w:val="00E1739D"/>
    <w:rsid w:val="00E17424"/>
    <w:rsid w:val="00E17428"/>
    <w:rsid w:val="00E176B2"/>
    <w:rsid w:val="00E17761"/>
    <w:rsid w:val="00E177C4"/>
    <w:rsid w:val="00E177D1"/>
    <w:rsid w:val="00E17BDE"/>
    <w:rsid w:val="00E17C75"/>
    <w:rsid w:val="00E17FE7"/>
    <w:rsid w:val="00E20027"/>
    <w:rsid w:val="00E2009F"/>
    <w:rsid w:val="00E20363"/>
    <w:rsid w:val="00E2060B"/>
    <w:rsid w:val="00E20B40"/>
    <w:rsid w:val="00E20B58"/>
    <w:rsid w:val="00E20B76"/>
    <w:rsid w:val="00E20C66"/>
    <w:rsid w:val="00E20CC7"/>
    <w:rsid w:val="00E20CDF"/>
    <w:rsid w:val="00E20D0E"/>
    <w:rsid w:val="00E20D27"/>
    <w:rsid w:val="00E2102F"/>
    <w:rsid w:val="00E21047"/>
    <w:rsid w:val="00E2108E"/>
    <w:rsid w:val="00E21113"/>
    <w:rsid w:val="00E212B1"/>
    <w:rsid w:val="00E213BA"/>
    <w:rsid w:val="00E21476"/>
    <w:rsid w:val="00E21580"/>
    <w:rsid w:val="00E215CC"/>
    <w:rsid w:val="00E215F7"/>
    <w:rsid w:val="00E216C9"/>
    <w:rsid w:val="00E21A07"/>
    <w:rsid w:val="00E21A3C"/>
    <w:rsid w:val="00E21C06"/>
    <w:rsid w:val="00E21C23"/>
    <w:rsid w:val="00E21CC4"/>
    <w:rsid w:val="00E21ECC"/>
    <w:rsid w:val="00E21F34"/>
    <w:rsid w:val="00E21F42"/>
    <w:rsid w:val="00E21FB9"/>
    <w:rsid w:val="00E222F3"/>
    <w:rsid w:val="00E225CE"/>
    <w:rsid w:val="00E22686"/>
    <w:rsid w:val="00E2281C"/>
    <w:rsid w:val="00E228EE"/>
    <w:rsid w:val="00E22B06"/>
    <w:rsid w:val="00E22B6C"/>
    <w:rsid w:val="00E22D48"/>
    <w:rsid w:val="00E22F63"/>
    <w:rsid w:val="00E2324C"/>
    <w:rsid w:val="00E23290"/>
    <w:rsid w:val="00E232C1"/>
    <w:rsid w:val="00E238FD"/>
    <w:rsid w:val="00E23B39"/>
    <w:rsid w:val="00E23C03"/>
    <w:rsid w:val="00E241DA"/>
    <w:rsid w:val="00E24247"/>
    <w:rsid w:val="00E242D5"/>
    <w:rsid w:val="00E24450"/>
    <w:rsid w:val="00E24539"/>
    <w:rsid w:val="00E245A3"/>
    <w:rsid w:val="00E24727"/>
    <w:rsid w:val="00E24BBC"/>
    <w:rsid w:val="00E24C65"/>
    <w:rsid w:val="00E24D99"/>
    <w:rsid w:val="00E24FD9"/>
    <w:rsid w:val="00E252A6"/>
    <w:rsid w:val="00E25327"/>
    <w:rsid w:val="00E2534F"/>
    <w:rsid w:val="00E25438"/>
    <w:rsid w:val="00E2580F"/>
    <w:rsid w:val="00E25BFB"/>
    <w:rsid w:val="00E25F8D"/>
    <w:rsid w:val="00E2602F"/>
    <w:rsid w:val="00E2635A"/>
    <w:rsid w:val="00E26430"/>
    <w:rsid w:val="00E2644E"/>
    <w:rsid w:val="00E2647C"/>
    <w:rsid w:val="00E26946"/>
    <w:rsid w:val="00E269E4"/>
    <w:rsid w:val="00E26ABD"/>
    <w:rsid w:val="00E26C62"/>
    <w:rsid w:val="00E26EDC"/>
    <w:rsid w:val="00E26F07"/>
    <w:rsid w:val="00E26FBE"/>
    <w:rsid w:val="00E274AA"/>
    <w:rsid w:val="00E27500"/>
    <w:rsid w:val="00E2757B"/>
    <w:rsid w:val="00E2760D"/>
    <w:rsid w:val="00E27624"/>
    <w:rsid w:val="00E276A6"/>
    <w:rsid w:val="00E27973"/>
    <w:rsid w:val="00E27996"/>
    <w:rsid w:val="00E27AC9"/>
    <w:rsid w:val="00E27AF0"/>
    <w:rsid w:val="00E300E5"/>
    <w:rsid w:val="00E301BA"/>
    <w:rsid w:val="00E30488"/>
    <w:rsid w:val="00E307C0"/>
    <w:rsid w:val="00E30891"/>
    <w:rsid w:val="00E30A6B"/>
    <w:rsid w:val="00E30CEB"/>
    <w:rsid w:val="00E3111E"/>
    <w:rsid w:val="00E31291"/>
    <w:rsid w:val="00E31614"/>
    <w:rsid w:val="00E319FC"/>
    <w:rsid w:val="00E31AB7"/>
    <w:rsid w:val="00E31EC9"/>
    <w:rsid w:val="00E3208B"/>
    <w:rsid w:val="00E3214F"/>
    <w:rsid w:val="00E32464"/>
    <w:rsid w:val="00E32684"/>
    <w:rsid w:val="00E329A4"/>
    <w:rsid w:val="00E32B14"/>
    <w:rsid w:val="00E32CB8"/>
    <w:rsid w:val="00E32CD8"/>
    <w:rsid w:val="00E32D80"/>
    <w:rsid w:val="00E32DD8"/>
    <w:rsid w:val="00E330C7"/>
    <w:rsid w:val="00E3325A"/>
    <w:rsid w:val="00E332D6"/>
    <w:rsid w:val="00E33305"/>
    <w:rsid w:val="00E335AE"/>
    <w:rsid w:val="00E337E4"/>
    <w:rsid w:val="00E33900"/>
    <w:rsid w:val="00E33D32"/>
    <w:rsid w:val="00E33EDF"/>
    <w:rsid w:val="00E3401B"/>
    <w:rsid w:val="00E34128"/>
    <w:rsid w:val="00E3412F"/>
    <w:rsid w:val="00E344FA"/>
    <w:rsid w:val="00E348C3"/>
    <w:rsid w:val="00E34B53"/>
    <w:rsid w:val="00E352DA"/>
    <w:rsid w:val="00E35433"/>
    <w:rsid w:val="00E3543F"/>
    <w:rsid w:val="00E355C6"/>
    <w:rsid w:val="00E357B8"/>
    <w:rsid w:val="00E35905"/>
    <w:rsid w:val="00E3595E"/>
    <w:rsid w:val="00E35BA3"/>
    <w:rsid w:val="00E35CBD"/>
    <w:rsid w:val="00E35D2F"/>
    <w:rsid w:val="00E35E8D"/>
    <w:rsid w:val="00E35EFC"/>
    <w:rsid w:val="00E35FFE"/>
    <w:rsid w:val="00E3647B"/>
    <w:rsid w:val="00E36668"/>
    <w:rsid w:val="00E36756"/>
    <w:rsid w:val="00E367D7"/>
    <w:rsid w:val="00E36ACC"/>
    <w:rsid w:val="00E36AF1"/>
    <w:rsid w:val="00E36BE0"/>
    <w:rsid w:val="00E37023"/>
    <w:rsid w:val="00E37642"/>
    <w:rsid w:val="00E377B8"/>
    <w:rsid w:val="00E37B13"/>
    <w:rsid w:val="00E37B71"/>
    <w:rsid w:val="00E37C07"/>
    <w:rsid w:val="00E37D5A"/>
    <w:rsid w:val="00E37E17"/>
    <w:rsid w:val="00E37E87"/>
    <w:rsid w:val="00E401B5"/>
    <w:rsid w:val="00E40379"/>
    <w:rsid w:val="00E4047B"/>
    <w:rsid w:val="00E40CF8"/>
    <w:rsid w:val="00E40D83"/>
    <w:rsid w:val="00E40F92"/>
    <w:rsid w:val="00E4107E"/>
    <w:rsid w:val="00E41443"/>
    <w:rsid w:val="00E41463"/>
    <w:rsid w:val="00E414AD"/>
    <w:rsid w:val="00E4168E"/>
    <w:rsid w:val="00E41816"/>
    <w:rsid w:val="00E419E8"/>
    <w:rsid w:val="00E41DD4"/>
    <w:rsid w:val="00E41F01"/>
    <w:rsid w:val="00E41FFC"/>
    <w:rsid w:val="00E42018"/>
    <w:rsid w:val="00E4201A"/>
    <w:rsid w:val="00E42558"/>
    <w:rsid w:val="00E425BD"/>
    <w:rsid w:val="00E42665"/>
    <w:rsid w:val="00E427EA"/>
    <w:rsid w:val="00E428DB"/>
    <w:rsid w:val="00E42991"/>
    <w:rsid w:val="00E42B2B"/>
    <w:rsid w:val="00E42C03"/>
    <w:rsid w:val="00E42D84"/>
    <w:rsid w:val="00E43119"/>
    <w:rsid w:val="00E4347A"/>
    <w:rsid w:val="00E435AB"/>
    <w:rsid w:val="00E437C4"/>
    <w:rsid w:val="00E43830"/>
    <w:rsid w:val="00E438B1"/>
    <w:rsid w:val="00E4397B"/>
    <w:rsid w:val="00E43A2E"/>
    <w:rsid w:val="00E43D42"/>
    <w:rsid w:val="00E43E5D"/>
    <w:rsid w:val="00E4406C"/>
    <w:rsid w:val="00E4427B"/>
    <w:rsid w:val="00E44367"/>
    <w:rsid w:val="00E4471B"/>
    <w:rsid w:val="00E44807"/>
    <w:rsid w:val="00E44947"/>
    <w:rsid w:val="00E4498C"/>
    <w:rsid w:val="00E44B95"/>
    <w:rsid w:val="00E44BE2"/>
    <w:rsid w:val="00E44DCF"/>
    <w:rsid w:val="00E4518E"/>
    <w:rsid w:val="00E45242"/>
    <w:rsid w:val="00E4524C"/>
    <w:rsid w:val="00E453EB"/>
    <w:rsid w:val="00E45425"/>
    <w:rsid w:val="00E4552C"/>
    <w:rsid w:val="00E4554D"/>
    <w:rsid w:val="00E4558A"/>
    <w:rsid w:val="00E4559F"/>
    <w:rsid w:val="00E455BD"/>
    <w:rsid w:val="00E45645"/>
    <w:rsid w:val="00E457B6"/>
    <w:rsid w:val="00E458A5"/>
    <w:rsid w:val="00E45C5F"/>
    <w:rsid w:val="00E45DC2"/>
    <w:rsid w:val="00E45F23"/>
    <w:rsid w:val="00E462D2"/>
    <w:rsid w:val="00E464D9"/>
    <w:rsid w:val="00E46713"/>
    <w:rsid w:val="00E468EC"/>
    <w:rsid w:val="00E468F4"/>
    <w:rsid w:val="00E46A92"/>
    <w:rsid w:val="00E46E58"/>
    <w:rsid w:val="00E46EF7"/>
    <w:rsid w:val="00E46FAD"/>
    <w:rsid w:val="00E46FE1"/>
    <w:rsid w:val="00E47125"/>
    <w:rsid w:val="00E47283"/>
    <w:rsid w:val="00E472FB"/>
    <w:rsid w:val="00E473E5"/>
    <w:rsid w:val="00E477CC"/>
    <w:rsid w:val="00E47A28"/>
    <w:rsid w:val="00E47A9F"/>
    <w:rsid w:val="00E47C64"/>
    <w:rsid w:val="00E47CAD"/>
    <w:rsid w:val="00E47FD0"/>
    <w:rsid w:val="00E50175"/>
    <w:rsid w:val="00E502E1"/>
    <w:rsid w:val="00E50456"/>
    <w:rsid w:val="00E504EF"/>
    <w:rsid w:val="00E5067A"/>
    <w:rsid w:val="00E50D0D"/>
    <w:rsid w:val="00E50FF8"/>
    <w:rsid w:val="00E51010"/>
    <w:rsid w:val="00E51520"/>
    <w:rsid w:val="00E5194B"/>
    <w:rsid w:val="00E51A1C"/>
    <w:rsid w:val="00E51AAE"/>
    <w:rsid w:val="00E51DCB"/>
    <w:rsid w:val="00E51DD7"/>
    <w:rsid w:val="00E521ED"/>
    <w:rsid w:val="00E5220D"/>
    <w:rsid w:val="00E5252A"/>
    <w:rsid w:val="00E52873"/>
    <w:rsid w:val="00E52A11"/>
    <w:rsid w:val="00E52B2F"/>
    <w:rsid w:val="00E52E1C"/>
    <w:rsid w:val="00E52F8F"/>
    <w:rsid w:val="00E533EF"/>
    <w:rsid w:val="00E536FB"/>
    <w:rsid w:val="00E53792"/>
    <w:rsid w:val="00E5380E"/>
    <w:rsid w:val="00E538F3"/>
    <w:rsid w:val="00E53A60"/>
    <w:rsid w:val="00E53AAC"/>
    <w:rsid w:val="00E53B5A"/>
    <w:rsid w:val="00E54191"/>
    <w:rsid w:val="00E54344"/>
    <w:rsid w:val="00E543A9"/>
    <w:rsid w:val="00E543E9"/>
    <w:rsid w:val="00E54622"/>
    <w:rsid w:val="00E5495D"/>
    <w:rsid w:val="00E54A46"/>
    <w:rsid w:val="00E54C23"/>
    <w:rsid w:val="00E54D62"/>
    <w:rsid w:val="00E54E95"/>
    <w:rsid w:val="00E54FFB"/>
    <w:rsid w:val="00E55145"/>
    <w:rsid w:val="00E55163"/>
    <w:rsid w:val="00E556D6"/>
    <w:rsid w:val="00E55737"/>
    <w:rsid w:val="00E558F2"/>
    <w:rsid w:val="00E5599D"/>
    <w:rsid w:val="00E55B42"/>
    <w:rsid w:val="00E55E2C"/>
    <w:rsid w:val="00E55EAE"/>
    <w:rsid w:val="00E55F50"/>
    <w:rsid w:val="00E55FAC"/>
    <w:rsid w:val="00E560C7"/>
    <w:rsid w:val="00E560EB"/>
    <w:rsid w:val="00E56493"/>
    <w:rsid w:val="00E56691"/>
    <w:rsid w:val="00E5681B"/>
    <w:rsid w:val="00E56981"/>
    <w:rsid w:val="00E56B9B"/>
    <w:rsid w:val="00E573AC"/>
    <w:rsid w:val="00E577EB"/>
    <w:rsid w:val="00E57A25"/>
    <w:rsid w:val="00E57B0A"/>
    <w:rsid w:val="00E60103"/>
    <w:rsid w:val="00E603E1"/>
    <w:rsid w:val="00E60419"/>
    <w:rsid w:val="00E6061A"/>
    <w:rsid w:val="00E60AEE"/>
    <w:rsid w:val="00E60BFA"/>
    <w:rsid w:val="00E60CA3"/>
    <w:rsid w:val="00E60EC7"/>
    <w:rsid w:val="00E60ED6"/>
    <w:rsid w:val="00E60F38"/>
    <w:rsid w:val="00E61052"/>
    <w:rsid w:val="00E61353"/>
    <w:rsid w:val="00E61672"/>
    <w:rsid w:val="00E617C1"/>
    <w:rsid w:val="00E61915"/>
    <w:rsid w:val="00E61D71"/>
    <w:rsid w:val="00E61E62"/>
    <w:rsid w:val="00E61FE9"/>
    <w:rsid w:val="00E622D1"/>
    <w:rsid w:val="00E623F2"/>
    <w:rsid w:val="00E62402"/>
    <w:rsid w:val="00E6280E"/>
    <w:rsid w:val="00E62895"/>
    <w:rsid w:val="00E62A57"/>
    <w:rsid w:val="00E62C1E"/>
    <w:rsid w:val="00E63108"/>
    <w:rsid w:val="00E637EB"/>
    <w:rsid w:val="00E6394C"/>
    <w:rsid w:val="00E63987"/>
    <w:rsid w:val="00E63B32"/>
    <w:rsid w:val="00E6423E"/>
    <w:rsid w:val="00E6435A"/>
    <w:rsid w:val="00E644C6"/>
    <w:rsid w:val="00E64729"/>
    <w:rsid w:val="00E6478A"/>
    <w:rsid w:val="00E6490C"/>
    <w:rsid w:val="00E649D0"/>
    <w:rsid w:val="00E64C27"/>
    <w:rsid w:val="00E64F15"/>
    <w:rsid w:val="00E65070"/>
    <w:rsid w:val="00E650A3"/>
    <w:rsid w:val="00E65234"/>
    <w:rsid w:val="00E656F5"/>
    <w:rsid w:val="00E6573D"/>
    <w:rsid w:val="00E65DEA"/>
    <w:rsid w:val="00E6600D"/>
    <w:rsid w:val="00E663ED"/>
    <w:rsid w:val="00E66A2D"/>
    <w:rsid w:val="00E66A89"/>
    <w:rsid w:val="00E66AD5"/>
    <w:rsid w:val="00E66EE6"/>
    <w:rsid w:val="00E66F15"/>
    <w:rsid w:val="00E671A7"/>
    <w:rsid w:val="00E6738A"/>
    <w:rsid w:val="00E67621"/>
    <w:rsid w:val="00E6777D"/>
    <w:rsid w:val="00E678A3"/>
    <w:rsid w:val="00E67DF6"/>
    <w:rsid w:val="00E700CD"/>
    <w:rsid w:val="00E70126"/>
    <w:rsid w:val="00E7046E"/>
    <w:rsid w:val="00E7061D"/>
    <w:rsid w:val="00E70837"/>
    <w:rsid w:val="00E7085F"/>
    <w:rsid w:val="00E708B1"/>
    <w:rsid w:val="00E7096D"/>
    <w:rsid w:val="00E70B7A"/>
    <w:rsid w:val="00E70E45"/>
    <w:rsid w:val="00E71132"/>
    <w:rsid w:val="00E71336"/>
    <w:rsid w:val="00E713B2"/>
    <w:rsid w:val="00E7145B"/>
    <w:rsid w:val="00E718C1"/>
    <w:rsid w:val="00E718CB"/>
    <w:rsid w:val="00E71985"/>
    <w:rsid w:val="00E71A25"/>
    <w:rsid w:val="00E71AAB"/>
    <w:rsid w:val="00E721FA"/>
    <w:rsid w:val="00E7280A"/>
    <w:rsid w:val="00E72B31"/>
    <w:rsid w:val="00E72B3A"/>
    <w:rsid w:val="00E72DB5"/>
    <w:rsid w:val="00E72E2B"/>
    <w:rsid w:val="00E7303F"/>
    <w:rsid w:val="00E731B2"/>
    <w:rsid w:val="00E731B9"/>
    <w:rsid w:val="00E733C8"/>
    <w:rsid w:val="00E73694"/>
    <w:rsid w:val="00E73736"/>
    <w:rsid w:val="00E738D0"/>
    <w:rsid w:val="00E73A1D"/>
    <w:rsid w:val="00E73B6E"/>
    <w:rsid w:val="00E73C25"/>
    <w:rsid w:val="00E73E2E"/>
    <w:rsid w:val="00E73E70"/>
    <w:rsid w:val="00E73E86"/>
    <w:rsid w:val="00E73E8B"/>
    <w:rsid w:val="00E73FF5"/>
    <w:rsid w:val="00E74452"/>
    <w:rsid w:val="00E74465"/>
    <w:rsid w:val="00E74681"/>
    <w:rsid w:val="00E746F3"/>
    <w:rsid w:val="00E74D52"/>
    <w:rsid w:val="00E74D70"/>
    <w:rsid w:val="00E74E49"/>
    <w:rsid w:val="00E75304"/>
    <w:rsid w:val="00E75336"/>
    <w:rsid w:val="00E7551C"/>
    <w:rsid w:val="00E757FF"/>
    <w:rsid w:val="00E75ACE"/>
    <w:rsid w:val="00E75C86"/>
    <w:rsid w:val="00E75EE0"/>
    <w:rsid w:val="00E761C1"/>
    <w:rsid w:val="00E76337"/>
    <w:rsid w:val="00E763CF"/>
    <w:rsid w:val="00E76458"/>
    <w:rsid w:val="00E765A7"/>
    <w:rsid w:val="00E769B2"/>
    <w:rsid w:val="00E76A97"/>
    <w:rsid w:val="00E76CDB"/>
    <w:rsid w:val="00E76DAE"/>
    <w:rsid w:val="00E76F4F"/>
    <w:rsid w:val="00E771F2"/>
    <w:rsid w:val="00E77843"/>
    <w:rsid w:val="00E77CF3"/>
    <w:rsid w:val="00E77E90"/>
    <w:rsid w:val="00E77E98"/>
    <w:rsid w:val="00E8033F"/>
    <w:rsid w:val="00E8038B"/>
    <w:rsid w:val="00E803F8"/>
    <w:rsid w:val="00E805E0"/>
    <w:rsid w:val="00E80659"/>
    <w:rsid w:val="00E8065C"/>
    <w:rsid w:val="00E80983"/>
    <w:rsid w:val="00E80BD6"/>
    <w:rsid w:val="00E80F57"/>
    <w:rsid w:val="00E812C8"/>
    <w:rsid w:val="00E81419"/>
    <w:rsid w:val="00E81817"/>
    <w:rsid w:val="00E81D4A"/>
    <w:rsid w:val="00E81EC9"/>
    <w:rsid w:val="00E8230B"/>
    <w:rsid w:val="00E823DF"/>
    <w:rsid w:val="00E82722"/>
    <w:rsid w:val="00E827C4"/>
    <w:rsid w:val="00E828A6"/>
    <w:rsid w:val="00E82AD3"/>
    <w:rsid w:val="00E82DE9"/>
    <w:rsid w:val="00E830D1"/>
    <w:rsid w:val="00E8311F"/>
    <w:rsid w:val="00E8317F"/>
    <w:rsid w:val="00E83275"/>
    <w:rsid w:val="00E83282"/>
    <w:rsid w:val="00E8328C"/>
    <w:rsid w:val="00E833C2"/>
    <w:rsid w:val="00E8345D"/>
    <w:rsid w:val="00E834CC"/>
    <w:rsid w:val="00E83629"/>
    <w:rsid w:val="00E8387E"/>
    <w:rsid w:val="00E83956"/>
    <w:rsid w:val="00E83D3C"/>
    <w:rsid w:val="00E83F80"/>
    <w:rsid w:val="00E8402C"/>
    <w:rsid w:val="00E84322"/>
    <w:rsid w:val="00E84516"/>
    <w:rsid w:val="00E848C4"/>
    <w:rsid w:val="00E849CA"/>
    <w:rsid w:val="00E84D72"/>
    <w:rsid w:val="00E84D7F"/>
    <w:rsid w:val="00E84E43"/>
    <w:rsid w:val="00E854E1"/>
    <w:rsid w:val="00E85677"/>
    <w:rsid w:val="00E857C6"/>
    <w:rsid w:val="00E85878"/>
    <w:rsid w:val="00E85954"/>
    <w:rsid w:val="00E85A53"/>
    <w:rsid w:val="00E85A6A"/>
    <w:rsid w:val="00E85CB1"/>
    <w:rsid w:val="00E861AA"/>
    <w:rsid w:val="00E86304"/>
    <w:rsid w:val="00E86322"/>
    <w:rsid w:val="00E86450"/>
    <w:rsid w:val="00E86530"/>
    <w:rsid w:val="00E8659B"/>
    <w:rsid w:val="00E86A26"/>
    <w:rsid w:val="00E86ABC"/>
    <w:rsid w:val="00E86EC6"/>
    <w:rsid w:val="00E86F62"/>
    <w:rsid w:val="00E8701B"/>
    <w:rsid w:val="00E87218"/>
    <w:rsid w:val="00E87230"/>
    <w:rsid w:val="00E87458"/>
    <w:rsid w:val="00E87752"/>
    <w:rsid w:val="00E878F6"/>
    <w:rsid w:val="00E87AE2"/>
    <w:rsid w:val="00E87D17"/>
    <w:rsid w:val="00E87FA8"/>
    <w:rsid w:val="00E87FD4"/>
    <w:rsid w:val="00E901A3"/>
    <w:rsid w:val="00E906F9"/>
    <w:rsid w:val="00E90B72"/>
    <w:rsid w:val="00E90CE5"/>
    <w:rsid w:val="00E90F43"/>
    <w:rsid w:val="00E90F69"/>
    <w:rsid w:val="00E911AF"/>
    <w:rsid w:val="00E915CF"/>
    <w:rsid w:val="00E91663"/>
    <w:rsid w:val="00E91C96"/>
    <w:rsid w:val="00E92115"/>
    <w:rsid w:val="00E92602"/>
    <w:rsid w:val="00E929B6"/>
    <w:rsid w:val="00E92AE5"/>
    <w:rsid w:val="00E92B61"/>
    <w:rsid w:val="00E92C91"/>
    <w:rsid w:val="00E92FF4"/>
    <w:rsid w:val="00E93228"/>
    <w:rsid w:val="00E93486"/>
    <w:rsid w:val="00E93515"/>
    <w:rsid w:val="00E93889"/>
    <w:rsid w:val="00E93B56"/>
    <w:rsid w:val="00E93D04"/>
    <w:rsid w:val="00E93E65"/>
    <w:rsid w:val="00E94212"/>
    <w:rsid w:val="00E94366"/>
    <w:rsid w:val="00E943A3"/>
    <w:rsid w:val="00E94917"/>
    <w:rsid w:val="00E94987"/>
    <w:rsid w:val="00E949AC"/>
    <w:rsid w:val="00E94AC9"/>
    <w:rsid w:val="00E94D0D"/>
    <w:rsid w:val="00E94EF5"/>
    <w:rsid w:val="00E95005"/>
    <w:rsid w:val="00E950FD"/>
    <w:rsid w:val="00E9514F"/>
    <w:rsid w:val="00E9542A"/>
    <w:rsid w:val="00E95894"/>
    <w:rsid w:val="00E95A50"/>
    <w:rsid w:val="00E95D11"/>
    <w:rsid w:val="00E95EEB"/>
    <w:rsid w:val="00E95EF3"/>
    <w:rsid w:val="00E961AD"/>
    <w:rsid w:val="00E963E2"/>
    <w:rsid w:val="00E96446"/>
    <w:rsid w:val="00E965F7"/>
    <w:rsid w:val="00E96667"/>
    <w:rsid w:val="00E967D8"/>
    <w:rsid w:val="00E969AF"/>
    <w:rsid w:val="00E96B82"/>
    <w:rsid w:val="00E96C8B"/>
    <w:rsid w:val="00E9715A"/>
    <w:rsid w:val="00E975FB"/>
    <w:rsid w:val="00E976FA"/>
    <w:rsid w:val="00E977E5"/>
    <w:rsid w:val="00E977FE"/>
    <w:rsid w:val="00E97861"/>
    <w:rsid w:val="00E9796F"/>
    <w:rsid w:val="00E9799E"/>
    <w:rsid w:val="00E979A9"/>
    <w:rsid w:val="00E97AFA"/>
    <w:rsid w:val="00E97E88"/>
    <w:rsid w:val="00EA0089"/>
    <w:rsid w:val="00EA01B6"/>
    <w:rsid w:val="00EA06FC"/>
    <w:rsid w:val="00EA0801"/>
    <w:rsid w:val="00EA0B20"/>
    <w:rsid w:val="00EA0B29"/>
    <w:rsid w:val="00EA0C02"/>
    <w:rsid w:val="00EA0DD3"/>
    <w:rsid w:val="00EA0F89"/>
    <w:rsid w:val="00EA0FCB"/>
    <w:rsid w:val="00EA1078"/>
    <w:rsid w:val="00EA108F"/>
    <w:rsid w:val="00EA1101"/>
    <w:rsid w:val="00EA14A2"/>
    <w:rsid w:val="00EA14E1"/>
    <w:rsid w:val="00EA1960"/>
    <w:rsid w:val="00EA19D2"/>
    <w:rsid w:val="00EA1DFF"/>
    <w:rsid w:val="00EA1FE0"/>
    <w:rsid w:val="00EA210C"/>
    <w:rsid w:val="00EA2157"/>
    <w:rsid w:val="00EA22B2"/>
    <w:rsid w:val="00EA2390"/>
    <w:rsid w:val="00EA2602"/>
    <w:rsid w:val="00EA281E"/>
    <w:rsid w:val="00EA2C00"/>
    <w:rsid w:val="00EA2D34"/>
    <w:rsid w:val="00EA2D48"/>
    <w:rsid w:val="00EA2D70"/>
    <w:rsid w:val="00EA2E72"/>
    <w:rsid w:val="00EA3115"/>
    <w:rsid w:val="00EA32F9"/>
    <w:rsid w:val="00EA3434"/>
    <w:rsid w:val="00EA3698"/>
    <w:rsid w:val="00EA3856"/>
    <w:rsid w:val="00EA3AC2"/>
    <w:rsid w:val="00EA3B45"/>
    <w:rsid w:val="00EA3BAB"/>
    <w:rsid w:val="00EA3CBB"/>
    <w:rsid w:val="00EA3D34"/>
    <w:rsid w:val="00EA3DF0"/>
    <w:rsid w:val="00EA3E8E"/>
    <w:rsid w:val="00EA41F8"/>
    <w:rsid w:val="00EA436A"/>
    <w:rsid w:val="00EA453F"/>
    <w:rsid w:val="00EA45BE"/>
    <w:rsid w:val="00EA473A"/>
    <w:rsid w:val="00EA490F"/>
    <w:rsid w:val="00EA4A69"/>
    <w:rsid w:val="00EA4D06"/>
    <w:rsid w:val="00EA4ED2"/>
    <w:rsid w:val="00EA5097"/>
    <w:rsid w:val="00EA512A"/>
    <w:rsid w:val="00EA53C2"/>
    <w:rsid w:val="00EA55D5"/>
    <w:rsid w:val="00EA580D"/>
    <w:rsid w:val="00EA5864"/>
    <w:rsid w:val="00EA59A8"/>
    <w:rsid w:val="00EA5C95"/>
    <w:rsid w:val="00EA5EAD"/>
    <w:rsid w:val="00EA5EBF"/>
    <w:rsid w:val="00EA6224"/>
    <w:rsid w:val="00EA627A"/>
    <w:rsid w:val="00EA63FF"/>
    <w:rsid w:val="00EA64BF"/>
    <w:rsid w:val="00EA6683"/>
    <w:rsid w:val="00EA6B11"/>
    <w:rsid w:val="00EA6BC9"/>
    <w:rsid w:val="00EA6BD8"/>
    <w:rsid w:val="00EA6C46"/>
    <w:rsid w:val="00EA6CA5"/>
    <w:rsid w:val="00EA7176"/>
    <w:rsid w:val="00EA71C8"/>
    <w:rsid w:val="00EA72F7"/>
    <w:rsid w:val="00EA746A"/>
    <w:rsid w:val="00EA75D9"/>
    <w:rsid w:val="00EA760D"/>
    <w:rsid w:val="00EA770C"/>
    <w:rsid w:val="00EA7A58"/>
    <w:rsid w:val="00EA7AF7"/>
    <w:rsid w:val="00EA7D26"/>
    <w:rsid w:val="00EA7F85"/>
    <w:rsid w:val="00EB002A"/>
    <w:rsid w:val="00EB0175"/>
    <w:rsid w:val="00EB01D3"/>
    <w:rsid w:val="00EB027E"/>
    <w:rsid w:val="00EB050F"/>
    <w:rsid w:val="00EB070D"/>
    <w:rsid w:val="00EB079F"/>
    <w:rsid w:val="00EB07EA"/>
    <w:rsid w:val="00EB0ACE"/>
    <w:rsid w:val="00EB0ADD"/>
    <w:rsid w:val="00EB0C54"/>
    <w:rsid w:val="00EB0D1A"/>
    <w:rsid w:val="00EB1173"/>
    <w:rsid w:val="00EB1294"/>
    <w:rsid w:val="00EB131C"/>
    <w:rsid w:val="00EB1373"/>
    <w:rsid w:val="00EB13B2"/>
    <w:rsid w:val="00EB1402"/>
    <w:rsid w:val="00EB1443"/>
    <w:rsid w:val="00EB147C"/>
    <w:rsid w:val="00EB15B3"/>
    <w:rsid w:val="00EB16E8"/>
    <w:rsid w:val="00EB1918"/>
    <w:rsid w:val="00EB1923"/>
    <w:rsid w:val="00EB1A06"/>
    <w:rsid w:val="00EB1AF8"/>
    <w:rsid w:val="00EB1F75"/>
    <w:rsid w:val="00EB2039"/>
    <w:rsid w:val="00EB2249"/>
    <w:rsid w:val="00EB22E5"/>
    <w:rsid w:val="00EB233F"/>
    <w:rsid w:val="00EB24DF"/>
    <w:rsid w:val="00EB2620"/>
    <w:rsid w:val="00EB2673"/>
    <w:rsid w:val="00EB2AE0"/>
    <w:rsid w:val="00EB2EE4"/>
    <w:rsid w:val="00EB331C"/>
    <w:rsid w:val="00EB333E"/>
    <w:rsid w:val="00EB3366"/>
    <w:rsid w:val="00EB3473"/>
    <w:rsid w:val="00EB35B8"/>
    <w:rsid w:val="00EB35E2"/>
    <w:rsid w:val="00EB35EF"/>
    <w:rsid w:val="00EB3747"/>
    <w:rsid w:val="00EB396F"/>
    <w:rsid w:val="00EB3A65"/>
    <w:rsid w:val="00EB3BAD"/>
    <w:rsid w:val="00EB3EA8"/>
    <w:rsid w:val="00EB3F87"/>
    <w:rsid w:val="00EB3FD0"/>
    <w:rsid w:val="00EB419C"/>
    <w:rsid w:val="00EB4503"/>
    <w:rsid w:val="00EB451C"/>
    <w:rsid w:val="00EB4543"/>
    <w:rsid w:val="00EB4584"/>
    <w:rsid w:val="00EB4B98"/>
    <w:rsid w:val="00EB4E67"/>
    <w:rsid w:val="00EB50B2"/>
    <w:rsid w:val="00EB51EE"/>
    <w:rsid w:val="00EB5290"/>
    <w:rsid w:val="00EB5566"/>
    <w:rsid w:val="00EB56C6"/>
    <w:rsid w:val="00EB5945"/>
    <w:rsid w:val="00EB5AE7"/>
    <w:rsid w:val="00EB5D87"/>
    <w:rsid w:val="00EB6047"/>
    <w:rsid w:val="00EB637C"/>
    <w:rsid w:val="00EB6847"/>
    <w:rsid w:val="00EB6905"/>
    <w:rsid w:val="00EB69A6"/>
    <w:rsid w:val="00EB6AB6"/>
    <w:rsid w:val="00EB6C4F"/>
    <w:rsid w:val="00EB6D16"/>
    <w:rsid w:val="00EB7015"/>
    <w:rsid w:val="00EB70CD"/>
    <w:rsid w:val="00EB73CD"/>
    <w:rsid w:val="00EB7456"/>
    <w:rsid w:val="00EB750A"/>
    <w:rsid w:val="00EB7598"/>
    <w:rsid w:val="00EB7611"/>
    <w:rsid w:val="00EB76C1"/>
    <w:rsid w:val="00EB7DEE"/>
    <w:rsid w:val="00EC008E"/>
    <w:rsid w:val="00EC01D8"/>
    <w:rsid w:val="00EC0649"/>
    <w:rsid w:val="00EC081C"/>
    <w:rsid w:val="00EC08BD"/>
    <w:rsid w:val="00EC0963"/>
    <w:rsid w:val="00EC0A1B"/>
    <w:rsid w:val="00EC0C6E"/>
    <w:rsid w:val="00EC0C9E"/>
    <w:rsid w:val="00EC10D9"/>
    <w:rsid w:val="00EC1376"/>
    <w:rsid w:val="00EC14DE"/>
    <w:rsid w:val="00EC15BA"/>
    <w:rsid w:val="00EC1AAC"/>
    <w:rsid w:val="00EC1B61"/>
    <w:rsid w:val="00EC1BD7"/>
    <w:rsid w:val="00EC1C9E"/>
    <w:rsid w:val="00EC1F81"/>
    <w:rsid w:val="00EC202F"/>
    <w:rsid w:val="00EC20D9"/>
    <w:rsid w:val="00EC21F8"/>
    <w:rsid w:val="00EC2544"/>
    <w:rsid w:val="00EC256C"/>
    <w:rsid w:val="00EC258F"/>
    <w:rsid w:val="00EC2640"/>
    <w:rsid w:val="00EC26B2"/>
    <w:rsid w:val="00EC26FB"/>
    <w:rsid w:val="00EC27B8"/>
    <w:rsid w:val="00EC28A0"/>
    <w:rsid w:val="00EC299B"/>
    <w:rsid w:val="00EC2B16"/>
    <w:rsid w:val="00EC2B8C"/>
    <w:rsid w:val="00EC2CFD"/>
    <w:rsid w:val="00EC2D91"/>
    <w:rsid w:val="00EC2E09"/>
    <w:rsid w:val="00EC2E13"/>
    <w:rsid w:val="00EC2ED4"/>
    <w:rsid w:val="00EC2FD7"/>
    <w:rsid w:val="00EC31A0"/>
    <w:rsid w:val="00EC31FE"/>
    <w:rsid w:val="00EC32CF"/>
    <w:rsid w:val="00EC33CF"/>
    <w:rsid w:val="00EC3591"/>
    <w:rsid w:val="00EC370B"/>
    <w:rsid w:val="00EC37B9"/>
    <w:rsid w:val="00EC395C"/>
    <w:rsid w:val="00EC3C3B"/>
    <w:rsid w:val="00EC3CB4"/>
    <w:rsid w:val="00EC3D3C"/>
    <w:rsid w:val="00EC3F1B"/>
    <w:rsid w:val="00EC41E2"/>
    <w:rsid w:val="00EC4345"/>
    <w:rsid w:val="00EC4438"/>
    <w:rsid w:val="00EC47A8"/>
    <w:rsid w:val="00EC49FC"/>
    <w:rsid w:val="00EC4A33"/>
    <w:rsid w:val="00EC4D7D"/>
    <w:rsid w:val="00EC4F72"/>
    <w:rsid w:val="00EC512C"/>
    <w:rsid w:val="00EC5B03"/>
    <w:rsid w:val="00EC6136"/>
    <w:rsid w:val="00EC6206"/>
    <w:rsid w:val="00EC6274"/>
    <w:rsid w:val="00EC62A7"/>
    <w:rsid w:val="00EC6458"/>
    <w:rsid w:val="00EC65B4"/>
    <w:rsid w:val="00EC66CD"/>
    <w:rsid w:val="00EC6730"/>
    <w:rsid w:val="00EC68FF"/>
    <w:rsid w:val="00EC6964"/>
    <w:rsid w:val="00EC6BD2"/>
    <w:rsid w:val="00EC6C1B"/>
    <w:rsid w:val="00EC6D80"/>
    <w:rsid w:val="00EC6F7B"/>
    <w:rsid w:val="00EC70A7"/>
    <w:rsid w:val="00EC70DF"/>
    <w:rsid w:val="00EC7578"/>
    <w:rsid w:val="00EC7952"/>
    <w:rsid w:val="00EC7A7B"/>
    <w:rsid w:val="00EC7C9B"/>
    <w:rsid w:val="00ED009A"/>
    <w:rsid w:val="00ED0425"/>
    <w:rsid w:val="00ED06C2"/>
    <w:rsid w:val="00ED0849"/>
    <w:rsid w:val="00ED08B3"/>
    <w:rsid w:val="00ED0C7A"/>
    <w:rsid w:val="00ED1074"/>
    <w:rsid w:val="00ED108B"/>
    <w:rsid w:val="00ED112C"/>
    <w:rsid w:val="00ED13DF"/>
    <w:rsid w:val="00ED1547"/>
    <w:rsid w:val="00ED1861"/>
    <w:rsid w:val="00ED18E9"/>
    <w:rsid w:val="00ED1D6C"/>
    <w:rsid w:val="00ED1FB2"/>
    <w:rsid w:val="00ED22C7"/>
    <w:rsid w:val="00ED2351"/>
    <w:rsid w:val="00ED24AC"/>
    <w:rsid w:val="00ED24F1"/>
    <w:rsid w:val="00ED2538"/>
    <w:rsid w:val="00ED2706"/>
    <w:rsid w:val="00ED2C41"/>
    <w:rsid w:val="00ED2EFB"/>
    <w:rsid w:val="00ED2EFD"/>
    <w:rsid w:val="00ED32D7"/>
    <w:rsid w:val="00ED33A2"/>
    <w:rsid w:val="00ED33F2"/>
    <w:rsid w:val="00ED33FC"/>
    <w:rsid w:val="00ED3437"/>
    <w:rsid w:val="00ED35F3"/>
    <w:rsid w:val="00ED3926"/>
    <w:rsid w:val="00ED3A64"/>
    <w:rsid w:val="00ED3E4D"/>
    <w:rsid w:val="00ED40F6"/>
    <w:rsid w:val="00ED4108"/>
    <w:rsid w:val="00ED4269"/>
    <w:rsid w:val="00ED42E6"/>
    <w:rsid w:val="00ED42F7"/>
    <w:rsid w:val="00ED43C9"/>
    <w:rsid w:val="00ED45D0"/>
    <w:rsid w:val="00ED46AC"/>
    <w:rsid w:val="00ED46F8"/>
    <w:rsid w:val="00ED474F"/>
    <w:rsid w:val="00ED47B9"/>
    <w:rsid w:val="00ED4803"/>
    <w:rsid w:val="00ED4A61"/>
    <w:rsid w:val="00ED4AE5"/>
    <w:rsid w:val="00ED4C40"/>
    <w:rsid w:val="00ED4CDD"/>
    <w:rsid w:val="00ED4D2F"/>
    <w:rsid w:val="00ED4E4D"/>
    <w:rsid w:val="00ED4EAA"/>
    <w:rsid w:val="00ED4F5B"/>
    <w:rsid w:val="00ED5005"/>
    <w:rsid w:val="00ED50CF"/>
    <w:rsid w:val="00ED5209"/>
    <w:rsid w:val="00ED5522"/>
    <w:rsid w:val="00ED5535"/>
    <w:rsid w:val="00ED55AC"/>
    <w:rsid w:val="00ED5B08"/>
    <w:rsid w:val="00ED5D91"/>
    <w:rsid w:val="00ED5DE3"/>
    <w:rsid w:val="00ED5E9D"/>
    <w:rsid w:val="00ED6271"/>
    <w:rsid w:val="00ED627C"/>
    <w:rsid w:val="00ED639C"/>
    <w:rsid w:val="00ED6707"/>
    <w:rsid w:val="00ED6A14"/>
    <w:rsid w:val="00ED6A61"/>
    <w:rsid w:val="00ED6B0A"/>
    <w:rsid w:val="00ED6D8C"/>
    <w:rsid w:val="00ED6DFA"/>
    <w:rsid w:val="00ED6E9D"/>
    <w:rsid w:val="00ED72D7"/>
    <w:rsid w:val="00ED738F"/>
    <w:rsid w:val="00ED7644"/>
    <w:rsid w:val="00ED77A1"/>
    <w:rsid w:val="00ED7900"/>
    <w:rsid w:val="00ED7F9B"/>
    <w:rsid w:val="00EE01CA"/>
    <w:rsid w:val="00EE0414"/>
    <w:rsid w:val="00EE0B2B"/>
    <w:rsid w:val="00EE0F13"/>
    <w:rsid w:val="00EE120C"/>
    <w:rsid w:val="00EE133D"/>
    <w:rsid w:val="00EE15AD"/>
    <w:rsid w:val="00EE1608"/>
    <w:rsid w:val="00EE1923"/>
    <w:rsid w:val="00EE1A10"/>
    <w:rsid w:val="00EE1B64"/>
    <w:rsid w:val="00EE1B7F"/>
    <w:rsid w:val="00EE1C71"/>
    <w:rsid w:val="00EE1D4A"/>
    <w:rsid w:val="00EE1E07"/>
    <w:rsid w:val="00EE1F7E"/>
    <w:rsid w:val="00EE2189"/>
    <w:rsid w:val="00EE21F1"/>
    <w:rsid w:val="00EE249B"/>
    <w:rsid w:val="00EE259B"/>
    <w:rsid w:val="00EE2B6D"/>
    <w:rsid w:val="00EE2CB2"/>
    <w:rsid w:val="00EE2CBC"/>
    <w:rsid w:val="00EE2FE5"/>
    <w:rsid w:val="00EE3119"/>
    <w:rsid w:val="00EE31A4"/>
    <w:rsid w:val="00EE346B"/>
    <w:rsid w:val="00EE362F"/>
    <w:rsid w:val="00EE37E9"/>
    <w:rsid w:val="00EE3840"/>
    <w:rsid w:val="00EE3A63"/>
    <w:rsid w:val="00EE3C41"/>
    <w:rsid w:val="00EE3D14"/>
    <w:rsid w:val="00EE3D8D"/>
    <w:rsid w:val="00EE3D97"/>
    <w:rsid w:val="00EE3E76"/>
    <w:rsid w:val="00EE3F5F"/>
    <w:rsid w:val="00EE4580"/>
    <w:rsid w:val="00EE4663"/>
    <w:rsid w:val="00EE475C"/>
    <w:rsid w:val="00EE49D7"/>
    <w:rsid w:val="00EE4AB5"/>
    <w:rsid w:val="00EE4B5B"/>
    <w:rsid w:val="00EE4BF1"/>
    <w:rsid w:val="00EE4C19"/>
    <w:rsid w:val="00EE4DBB"/>
    <w:rsid w:val="00EE5027"/>
    <w:rsid w:val="00EE5043"/>
    <w:rsid w:val="00EE50B7"/>
    <w:rsid w:val="00EE5683"/>
    <w:rsid w:val="00EE56AC"/>
    <w:rsid w:val="00EE574A"/>
    <w:rsid w:val="00EE5A1F"/>
    <w:rsid w:val="00EE5CED"/>
    <w:rsid w:val="00EE5FBB"/>
    <w:rsid w:val="00EE6036"/>
    <w:rsid w:val="00EE6258"/>
    <w:rsid w:val="00EE626F"/>
    <w:rsid w:val="00EE6278"/>
    <w:rsid w:val="00EE62AA"/>
    <w:rsid w:val="00EE65FC"/>
    <w:rsid w:val="00EE668A"/>
    <w:rsid w:val="00EE66D4"/>
    <w:rsid w:val="00EE68CF"/>
    <w:rsid w:val="00EE692A"/>
    <w:rsid w:val="00EE6BDD"/>
    <w:rsid w:val="00EE6D90"/>
    <w:rsid w:val="00EE6F54"/>
    <w:rsid w:val="00EE7267"/>
    <w:rsid w:val="00EE7316"/>
    <w:rsid w:val="00EE73E0"/>
    <w:rsid w:val="00EE7801"/>
    <w:rsid w:val="00EE7833"/>
    <w:rsid w:val="00EE7E94"/>
    <w:rsid w:val="00EE7F62"/>
    <w:rsid w:val="00EF00AB"/>
    <w:rsid w:val="00EF02C8"/>
    <w:rsid w:val="00EF09D2"/>
    <w:rsid w:val="00EF0C5E"/>
    <w:rsid w:val="00EF0DE9"/>
    <w:rsid w:val="00EF0F29"/>
    <w:rsid w:val="00EF0FF9"/>
    <w:rsid w:val="00EF1147"/>
    <w:rsid w:val="00EF116A"/>
    <w:rsid w:val="00EF1173"/>
    <w:rsid w:val="00EF11AF"/>
    <w:rsid w:val="00EF11D6"/>
    <w:rsid w:val="00EF1232"/>
    <w:rsid w:val="00EF145D"/>
    <w:rsid w:val="00EF15BE"/>
    <w:rsid w:val="00EF1609"/>
    <w:rsid w:val="00EF1743"/>
    <w:rsid w:val="00EF182E"/>
    <w:rsid w:val="00EF1B34"/>
    <w:rsid w:val="00EF1EC1"/>
    <w:rsid w:val="00EF1EED"/>
    <w:rsid w:val="00EF2272"/>
    <w:rsid w:val="00EF24CA"/>
    <w:rsid w:val="00EF29AA"/>
    <w:rsid w:val="00EF2AF3"/>
    <w:rsid w:val="00EF2BD8"/>
    <w:rsid w:val="00EF2CAE"/>
    <w:rsid w:val="00EF2D6D"/>
    <w:rsid w:val="00EF2DEC"/>
    <w:rsid w:val="00EF2E55"/>
    <w:rsid w:val="00EF304D"/>
    <w:rsid w:val="00EF3574"/>
    <w:rsid w:val="00EF37C8"/>
    <w:rsid w:val="00EF37EC"/>
    <w:rsid w:val="00EF38D3"/>
    <w:rsid w:val="00EF3BD4"/>
    <w:rsid w:val="00EF3F6C"/>
    <w:rsid w:val="00EF3FF5"/>
    <w:rsid w:val="00EF4056"/>
    <w:rsid w:val="00EF418E"/>
    <w:rsid w:val="00EF428F"/>
    <w:rsid w:val="00EF445F"/>
    <w:rsid w:val="00EF4579"/>
    <w:rsid w:val="00EF47D7"/>
    <w:rsid w:val="00EF4D77"/>
    <w:rsid w:val="00EF4DA4"/>
    <w:rsid w:val="00EF522C"/>
    <w:rsid w:val="00EF5363"/>
    <w:rsid w:val="00EF5427"/>
    <w:rsid w:val="00EF5436"/>
    <w:rsid w:val="00EF5450"/>
    <w:rsid w:val="00EF5512"/>
    <w:rsid w:val="00EF5562"/>
    <w:rsid w:val="00EF560B"/>
    <w:rsid w:val="00EF5754"/>
    <w:rsid w:val="00EF594B"/>
    <w:rsid w:val="00EF59CF"/>
    <w:rsid w:val="00EF59EF"/>
    <w:rsid w:val="00EF5B67"/>
    <w:rsid w:val="00EF5FA0"/>
    <w:rsid w:val="00EF604F"/>
    <w:rsid w:val="00EF60A2"/>
    <w:rsid w:val="00EF60E0"/>
    <w:rsid w:val="00EF6242"/>
    <w:rsid w:val="00EF625B"/>
    <w:rsid w:val="00EF62A0"/>
    <w:rsid w:val="00EF6828"/>
    <w:rsid w:val="00EF6890"/>
    <w:rsid w:val="00EF6ACF"/>
    <w:rsid w:val="00EF6B58"/>
    <w:rsid w:val="00EF6BB1"/>
    <w:rsid w:val="00EF6BD3"/>
    <w:rsid w:val="00EF6CE7"/>
    <w:rsid w:val="00EF6D26"/>
    <w:rsid w:val="00EF6D31"/>
    <w:rsid w:val="00EF6E8F"/>
    <w:rsid w:val="00EF6ED0"/>
    <w:rsid w:val="00EF6F91"/>
    <w:rsid w:val="00EF6FD5"/>
    <w:rsid w:val="00EF7012"/>
    <w:rsid w:val="00EF707E"/>
    <w:rsid w:val="00EF7168"/>
    <w:rsid w:val="00EF76A9"/>
    <w:rsid w:val="00EF7851"/>
    <w:rsid w:val="00EF793E"/>
    <w:rsid w:val="00EF7E6C"/>
    <w:rsid w:val="00EF7F48"/>
    <w:rsid w:val="00F0000B"/>
    <w:rsid w:val="00F0001E"/>
    <w:rsid w:val="00F003BD"/>
    <w:rsid w:val="00F004C4"/>
    <w:rsid w:val="00F0057E"/>
    <w:rsid w:val="00F00822"/>
    <w:rsid w:val="00F00874"/>
    <w:rsid w:val="00F00BF2"/>
    <w:rsid w:val="00F00C67"/>
    <w:rsid w:val="00F011A2"/>
    <w:rsid w:val="00F0124A"/>
    <w:rsid w:val="00F013B0"/>
    <w:rsid w:val="00F01514"/>
    <w:rsid w:val="00F016E9"/>
    <w:rsid w:val="00F0180E"/>
    <w:rsid w:val="00F01893"/>
    <w:rsid w:val="00F01B96"/>
    <w:rsid w:val="00F01C0D"/>
    <w:rsid w:val="00F01CAC"/>
    <w:rsid w:val="00F01F0A"/>
    <w:rsid w:val="00F02028"/>
    <w:rsid w:val="00F0225E"/>
    <w:rsid w:val="00F022C8"/>
    <w:rsid w:val="00F025C4"/>
    <w:rsid w:val="00F02B52"/>
    <w:rsid w:val="00F0303B"/>
    <w:rsid w:val="00F0314B"/>
    <w:rsid w:val="00F03236"/>
    <w:rsid w:val="00F033B8"/>
    <w:rsid w:val="00F034CE"/>
    <w:rsid w:val="00F0377A"/>
    <w:rsid w:val="00F03ACD"/>
    <w:rsid w:val="00F03D30"/>
    <w:rsid w:val="00F04007"/>
    <w:rsid w:val="00F0402E"/>
    <w:rsid w:val="00F0403D"/>
    <w:rsid w:val="00F041A1"/>
    <w:rsid w:val="00F045CA"/>
    <w:rsid w:val="00F0468E"/>
    <w:rsid w:val="00F046AF"/>
    <w:rsid w:val="00F047BA"/>
    <w:rsid w:val="00F04A14"/>
    <w:rsid w:val="00F04A17"/>
    <w:rsid w:val="00F0558A"/>
    <w:rsid w:val="00F05D01"/>
    <w:rsid w:val="00F05D3D"/>
    <w:rsid w:val="00F0625C"/>
    <w:rsid w:val="00F0671A"/>
    <w:rsid w:val="00F068C4"/>
    <w:rsid w:val="00F069BF"/>
    <w:rsid w:val="00F0700E"/>
    <w:rsid w:val="00F0702A"/>
    <w:rsid w:val="00F070F2"/>
    <w:rsid w:val="00F0717C"/>
    <w:rsid w:val="00F07196"/>
    <w:rsid w:val="00F071B6"/>
    <w:rsid w:val="00F0729D"/>
    <w:rsid w:val="00F07352"/>
    <w:rsid w:val="00F07634"/>
    <w:rsid w:val="00F07891"/>
    <w:rsid w:val="00F0794B"/>
    <w:rsid w:val="00F079B2"/>
    <w:rsid w:val="00F07DAE"/>
    <w:rsid w:val="00F102BD"/>
    <w:rsid w:val="00F1055E"/>
    <w:rsid w:val="00F10619"/>
    <w:rsid w:val="00F10652"/>
    <w:rsid w:val="00F10970"/>
    <w:rsid w:val="00F10C7C"/>
    <w:rsid w:val="00F10EA5"/>
    <w:rsid w:val="00F10EBD"/>
    <w:rsid w:val="00F10F54"/>
    <w:rsid w:val="00F11281"/>
    <w:rsid w:val="00F1149E"/>
    <w:rsid w:val="00F114CC"/>
    <w:rsid w:val="00F114E5"/>
    <w:rsid w:val="00F115DE"/>
    <w:rsid w:val="00F1166A"/>
    <w:rsid w:val="00F1172B"/>
    <w:rsid w:val="00F11747"/>
    <w:rsid w:val="00F11749"/>
    <w:rsid w:val="00F11A02"/>
    <w:rsid w:val="00F11B17"/>
    <w:rsid w:val="00F11C16"/>
    <w:rsid w:val="00F11D40"/>
    <w:rsid w:val="00F11E19"/>
    <w:rsid w:val="00F11ECE"/>
    <w:rsid w:val="00F122B7"/>
    <w:rsid w:val="00F12451"/>
    <w:rsid w:val="00F1262F"/>
    <w:rsid w:val="00F126EC"/>
    <w:rsid w:val="00F12871"/>
    <w:rsid w:val="00F12C6B"/>
    <w:rsid w:val="00F12CDF"/>
    <w:rsid w:val="00F12D60"/>
    <w:rsid w:val="00F130C6"/>
    <w:rsid w:val="00F132E6"/>
    <w:rsid w:val="00F13C7A"/>
    <w:rsid w:val="00F13D1F"/>
    <w:rsid w:val="00F141AE"/>
    <w:rsid w:val="00F14340"/>
    <w:rsid w:val="00F145B2"/>
    <w:rsid w:val="00F147AB"/>
    <w:rsid w:val="00F14C71"/>
    <w:rsid w:val="00F14E1C"/>
    <w:rsid w:val="00F14FD4"/>
    <w:rsid w:val="00F15018"/>
    <w:rsid w:val="00F153B2"/>
    <w:rsid w:val="00F158EC"/>
    <w:rsid w:val="00F15C40"/>
    <w:rsid w:val="00F15C74"/>
    <w:rsid w:val="00F15FB6"/>
    <w:rsid w:val="00F164AB"/>
    <w:rsid w:val="00F164DA"/>
    <w:rsid w:val="00F16858"/>
    <w:rsid w:val="00F1690D"/>
    <w:rsid w:val="00F169CB"/>
    <w:rsid w:val="00F16B8A"/>
    <w:rsid w:val="00F16C80"/>
    <w:rsid w:val="00F16D08"/>
    <w:rsid w:val="00F16D0C"/>
    <w:rsid w:val="00F16D82"/>
    <w:rsid w:val="00F16DA1"/>
    <w:rsid w:val="00F16DC1"/>
    <w:rsid w:val="00F16F96"/>
    <w:rsid w:val="00F16FD6"/>
    <w:rsid w:val="00F16FF2"/>
    <w:rsid w:val="00F17203"/>
    <w:rsid w:val="00F172D1"/>
    <w:rsid w:val="00F17487"/>
    <w:rsid w:val="00F174CE"/>
    <w:rsid w:val="00F1763D"/>
    <w:rsid w:val="00F176FE"/>
    <w:rsid w:val="00F17DA4"/>
    <w:rsid w:val="00F17E37"/>
    <w:rsid w:val="00F2014D"/>
    <w:rsid w:val="00F201C5"/>
    <w:rsid w:val="00F202E6"/>
    <w:rsid w:val="00F20343"/>
    <w:rsid w:val="00F20975"/>
    <w:rsid w:val="00F20AAD"/>
    <w:rsid w:val="00F20B3A"/>
    <w:rsid w:val="00F20C19"/>
    <w:rsid w:val="00F20D0B"/>
    <w:rsid w:val="00F20D62"/>
    <w:rsid w:val="00F20E63"/>
    <w:rsid w:val="00F20FA8"/>
    <w:rsid w:val="00F20FCF"/>
    <w:rsid w:val="00F21036"/>
    <w:rsid w:val="00F210C6"/>
    <w:rsid w:val="00F212BF"/>
    <w:rsid w:val="00F216A7"/>
    <w:rsid w:val="00F219A2"/>
    <w:rsid w:val="00F21C8F"/>
    <w:rsid w:val="00F21DF5"/>
    <w:rsid w:val="00F21E74"/>
    <w:rsid w:val="00F22046"/>
    <w:rsid w:val="00F22166"/>
    <w:rsid w:val="00F22769"/>
    <w:rsid w:val="00F22D07"/>
    <w:rsid w:val="00F22E56"/>
    <w:rsid w:val="00F22E67"/>
    <w:rsid w:val="00F232D7"/>
    <w:rsid w:val="00F23359"/>
    <w:rsid w:val="00F23553"/>
    <w:rsid w:val="00F2379B"/>
    <w:rsid w:val="00F237F9"/>
    <w:rsid w:val="00F23992"/>
    <w:rsid w:val="00F239BC"/>
    <w:rsid w:val="00F23C3C"/>
    <w:rsid w:val="00F23C97"/>
    <w:rsid w:val="00F23D95"/>
    <w:rsid w:val="00F23ED4"/>
    <w:rsid w:val="00F24260"/>
    <w:rsid w:val="00F24407"/>
    <w:rsid w:val="00F24698"/>
    <w:rsid w:val="00F24892"/>
    <w:rsid w:val="00F2497C"/>
    <w:rsid w:val="00F24996"/>
    <w:rsid w:val="00F24E33"/>
    <w:rsid w:val="00F24E55"/>
    <w:rsid w:val="00F24EAA"/>
    <w:rsid w:val="00F25454"/>
    <w:rsid w:val="00F255B5"/>
    <w:rsid w:val="00F2562E"/>
    <w:rsid w:val="00F25656"/>
    <w:rsid w:val="00F2571C"/>
    <w:rsid w:val="00F25721"/>
    <w:rsid w:val="00F25839"/>
    <w:rsid w:val="00F259D2"/>
    <w:rsid w:val="00F25DE9"/>
    <w:rsid w:val="00F262C5"/>
    <w:rsid w:val="00F26437"/>
    <w:rsid w:val="00F26562"/>
    <w:rsid w:val="00F26757"/>
    <w:rsid w:val="00F26808"/>
    <w:rsid w:val="00F26849"/>
    <w:rsid w:val="00F26871"/>
    <w:rsid w:val="00F268B9"/>
    <w:rsid w:val="00F269D5"/>
    <w:rsid w:val="00F26B3E"/>
    <w:rsid w:val="00F26EEF"/>
    <w:rsid w:val="00F2706F"/>
    <w:rsid w:val="00F2747D"/>
    <w:rsid w:val="00F27917"/>
    <w:rsid w:val="00F27B14"/>
    <w:rsid w:val="00F27BB7"/>
    <w:rsid w:val="00F27CDF"/>
    <w:rsid w:val="00F27CF0"/>
    <w:rsid w:val="00F27DBE"/>
    <w:rsid w:val="00F27FAC"/>
    <w:rsid w:val="00F30141"/>
    <w:rsid w:val="00F303B0"/>
    <w:rsid w:val="00F304FC"/>
    <w:rsid w:val="00F3064F"/>
    <w:rsid w:val="00F30719"/>
    <w:rsid w:val="00F30939"/>
    <w:rsid w:val="00F309D4"/>
    <w:rsid w:val="00F30A12"/>
    <w:rsid w:val="00F30BEE"/>
    <w:rsid w:val="00F30ECB"/>
    <w:rsid w:val="00F30F65"/>
    <w:rsid w:val="00F30FEC"/>
    <w:rsid w:val="00F31028"/>
    <w:rsid w:val="00F310A9"/>
    <w:rsid w:val="00F310F8"/>
    <w:rsid w:val="00F3113C"/>
    <w:rsid w:val="00F313DE"/>
    <w:rsid w:val="00F314B4"/>
    <w:rsid w:val="00F318E7"/>
    <w:rsid w:val="00F3195E"/>
    <w:rsid w:val="00F319CA"/>
    <w:rsid w:val="00F31B23"/>
    <w:rsid w:val="00F31B55"/>
    <w:rsid w:val="00F31C2D"/>
    <w:rsid w:val="00F32377"/>
    <w:rsid w:val="00F324B5"/>
    <w:rsid w:val="00F32694"/>
    <w:rsid w:val="00F326AD"/>
    <w:rsid w:val="00F329ED"/>
    <w:rsid w:val="00F32ABA"/>
    <w:rsid w:val="00F32AD1"/>
    <w:rsid w:val="00F32BC5"/>
    <w:rsid w:val="00F32E87"/>
    <w:rsid w:val="00F33207"/>
    <w:rsid w:val="00F3323C"/>
    <w:rsid w:val="00F33264"/>
    <w:rsid w:val="00F33291"/>
    <w:rsid w:val="00F33434"/>
    <w:rsid w:val="00F33710"/>
    <w:rsid w:val="00F3381E"/>
    <w:rsid w:val="00F3382D"/>
    <w:rsid w:val="00F33840"/>
    <w:rsid w:val="00F33963"/>
    <w:rsid w:val="00F33A0B"/>
    <w:rsid w:val="00F33F20"/>
    <w:rsid w:val="00F33FF6"/>
    <w:rsid w:val="00F34083"/>
    <w:rsid w:val="00F34297"/>
    <w:rsid w:val="00F347B0"/>
    <w:rsid w:val="00F34BD4"/>
    <w:rsid w:val="00F35046"/>
    <w:rsid w:val="00F35110"/>
    <w:rsid w:val="00F353CE"/>
    <w:rsid w:val="00F357F1"/>
    <w:rsid w:val="00F35F88"/>
    <w:rsid w:val="00F36107"/>
    <w:rsid w:val="00F3619C"/>
    <w:rsid w:val="00F36211"/>
    <w:rsid w:val="00F363B7"/>
    <w:rsid w:val="00F363CE"/>
    <w:rsid w:val="00F367BC"/>
    <w:rsid w:val="00F36B09"/>
    <w:rsid w:val="00F36E96"/>
    <w:rsid w:val="00F36EAE"/>
    <w:rsid w:val="00F371C7"/>
    <w:rsid w:val="00F3720A"/>
    <w:rsid w:val="00F37266"/>
    <w:rsid w:val="00F3736E"/>
    <w:rsid w:val="00F375FF"/>
    <w:rsid w:val="00F37686"/>
    <w:rsid w:val="00F37782"/>
    <w:rsid w:val="00F377F8"/>
    <w:rsid w:val="00F3793D"/>
    <w:rsid w:val="00F37F61"/>
    <w:rsid w:val="00F40094"/>
    <w:rsid w:val="00F4037E"/>
    <w:rsid w:val="00F403D0"/>
    <w:rsid w:val="00F404B3"/>
    <w:rsid w:val="00F40559"/>
    <w:rsid w:val="00F405BA"/>
    <w:rsid w:val="00F4073C"/>
    <w:rsid w:val="00F4085C"/>
    <w:rsid w:val="00F40AE1"/>
    <w:rsid w:val="00F40C02"/>
    <w:rsid w:val="00F40DC0"/>
    <w:rsid w:val="00F41067"/>
    <w:rsid w:val="00F4106F"/>
    <w:rsid w:val="00F410DE"/>
    <w:rsid w:val="00F412AE"/>
    <w:rsid w:val="00F413D1"/>
    <w:rsid w:val="00F415DE"/>
    <w:rsid w:val="00F4177C"/>
    <w:rsid w:val="00F419A2"/>
    <w:rsid w:val="00F41B1C"/>
    <w:rsid w:val="00F41B1E"/>
    <w:rsid w:val="00F41BCE"/>
    <w:rsid w:val="00F41BD4"/>
    <w:rsid w:val="00F41D17"/>
    <w:rsid w:val="00F41D5B"/>
    <w:rsid w:val="00F41FDE"/>
    <w:rsid w:val="00F4206D"/>
    <w:rsid w:val="00F42079"/>
    <w:rsid w:val="00F42132"/>
    <w:rsid w:val="00F4217B"/>
    <w:rsid w:val="00F4236B"/>
    <w:rsid w:val="00F4238E"/>
    <w:rsid w:val="00F423BD"/>
    <w:rsid w:val="00F42467"/>
    <w:rsid w:val="00F4264D"/>
    <w:rsid w:val="00F427D1"/>
    <w:rsid w:val="00F427F8"/>
    <w:rsid w:val="00F4288A"/>
    <w:rsid w:val="00F428C2"/>
    <w:rsid w:val="00F42A08"/>
    <w:rsid w:val="00F42AAF"/>
    <w:rsid w:val="00F42B23"/>
    <w:rsid w:val="00F42D2B"/>
    <w:rsid w:val="00F42D37"/>
    <w:rsid w:val="00F42DD3"/>
    <w:rsid w:val="00F42DF9"/>
    <w:rsid w:val="00F42E7C"/>
    <w:rsid w:val="00F42EAF"/>
    <w:rsid w:val="00F4326C"/>
    <w:rsid w:val="00F4326E"/>
    <w:rsid w:val="00F43317"/>
    <w:rsid w:val="00F434B0"/>
    <w:rsid w:val="00F435EB"/>
    <w:rsid w:val="00F43980"/>
    <w:rsid w:val="00F43BB8"/>
    <w:rsid w:val="00F43C21"/>
    <w:rsid w:val="00F43C8C"/>
    <w:rsid w:val="00F4409C"/>
    <w:rsid w:val="00F441D5"/>
    <w:rsid w:val="00F448F6"/>
    <w:rsid w:val="00F4494C"/>
    <w:rsid w:val="00F449D7"/>
    <w:rsid w:val="00F44ACB"/>
    <w:rsid w:val="00F44BA7"/>
    <w:rsid w:val="00F450B6"/>
    <w:rsid w:val="00F450FF"/>
    <w:rsid w:val="00F45155"/>
    <w:rsid w:val="00F45428"/>
    <w:rsid w:val="00F454F9"/>
    <w:rsid w:val="00F458EE"/>
    <w:rsid w:val="00F45973"/>
    <w:rsid w:val="00F45A3C"/>
    <w:rsid w:val="00F45AB8"/>
    <w:rsid w:val="00F45DA5"/>
    <w:rsid w:val="00F45F5B"/>
    <w:rsid w:val="00F45FD3"/>
    <w:rsid w:val="00F4629C"/>
    <w:rsid w:val="00F46528"/>
    <w:rsid w:val="00F46738"/>
    <w:rsid w:val="00F4696D"/>
    <w:rsid w:val="00F46A73"/>
    <w:rsid w:val="00F46C05"/>
    <w:rsid w:val="00F46C22"/>
    <w:rsid w:val="00F46C7B"/>
    <w:rsid w:val="00F46D1A"/>
    <w:rsid w:val="00F46FAD"/>
    <w:rsid w:val="00F4711E"/>
    <w:rsid w:val="00F47469"/>
    <w:rsid w:val="00F474FD"/>
    <w:rsid w:val="00F476F8"/>
    <w:rsid w:val="00F4777B"/>
    <w:rsid w:val="00F47C3F"/>
    <w:rsid w:val="00F47F38"/>
    <w:rsid w:val="00F50036"/>
    <w:rsid w:val="00F500CD"/>
    <w:rsid w:val="00F501FF"/>
    <w:rsid w:val="00F505B2"/>
    <w:rsid w:val="00F50725"/>
    <w:rsid w:val="00F50796"/>
    <w:rsid w:val="00F50809"/>
    <w:rsid w:val="00F5090C"/>
    <w:rsid w:val="00F50964"/>
    <w:rsid w:val="00F50AAE"/>
    <w:rsid w:val="00F50D60"/>
    <w:rsid w:val="00F50DE3"/>
    <w:rsid w:val="00F50EB3"/>
    <w:rsid w:val="00F51093"/>
    <w:rsid w:val="00F51102"/>
    <w:rsid w:val="00F5113E"/>
    <w:rsid w:val="00F511C2"/>
    <w:rsid w:val="00F511FE"/>
    <w:rsid w:val="00F512D6"/>
    <w:rsid w:val="00F514AC"/>
    <w:rsid w:val="00F51734"/>
    <w:rsid w:val="00F517D6"/>
    <w:rsid w:val="00F5183F"/>
    <w:rsid w:val="00F518A8"/>
    <w:rsid w:val="00F519E3"/>
    <w:rsid w:val="00F519ED"/>
    <w:rsid w:val="00F51B22"/>
    <w:rsid w:val="00F51C4C"/>
    <w:rsid w:val="00F51E5B"/>
    <w:rsid w:val="00F52551"/>
    <w:rsid w:val="00F528F1"/>
    <w:rsid w:val="00F529BA"/>
    <w:rsid w:val="00F529E0"/>
    <w:rsid w:val="00F52DD3"/>
    <w:rsid w:val="00F52DEA"/>
    <w:rsid w:val="00F532F5"/>
    <w:rsid w:val="00F53339"/>
    <w:rsid w:val="00F533B6"/>
    <w:rsid w:val="00F533B8"/>
    <w:rsid w:val="00F53460"/>
    <w:rsid w:val="00F535A7"/>
    <w:rsid w:val="00F536F2"/>
    <w:rsid w:val="00F537B9"/>
    <w:rsid w:val="00F53AB2"/>
    <w:rsid w:val="00F53B4D"/>
    <w:rsid w:val="00F53B7B"/>
    <w:rsid w:val="00F53DB9"/>
    <w:rsid w:val="00F53EDC"/>
    <w:rsid w:val="00F53F63"/>
    <w:rsid w:val="00F54093"/>
    <w:rsid w:val="00F5432F"/>
    <w:rsid w:val="00F543FF"/>
    <w:rsid w:val="00F547BE"/>
    <w:rsid w:val="00F547CD"/>
    <w:rsid w:val="00F54854"/>
    <w:rsid w:val="00F548FD"/>
    <w:rsid w:val="00F54902"/>
    <w:rsid w:val="00F54BFE"/>
    <w:rsid w:val="00F54F5E"/>
    <w:rsid w:val="00F55250"/>
    <w:rsid w:val="00F552D7"/>
    <w:rsid w:val="00F55607"/>
    <w:rsid w:val="00F55875"/>
    <w:rsid w:val="00F55A7E"/>
    <w:rsid w:val="00F55ABC"/>
    <w:rsid w:val="00F55C00"/>
    <w:rsid w:val="00F55DCA"/>
    <w:rsid w:val="00F55F24"/>
    <w:rsid w:val="00F56195"/>
    <w:rsid w:val="00F5651A"/>
    <w:rsid w:val="00F5685F"/>
    <w:rsid w:val="00F5691C"/>
    <w:rsid w:val="00F56966"/>
    <w:rsid w:val="00F56A0E"/>
    <w:rsid w:val="00F56C72"/>
    <w:rsid w:val="00F56E11"/>
    <w:rsid w:val="00F56E62"/>
    <w:rsid w:val="00F56FFD"/>
    <w:rsid w:val="00F57031"/>
    <w:rsid w:val="00F57748"/>
    <w:rsid w:val="00F57A13"/>
    <w:rsid w:val="00F57AC8"/>
    <w:rsid w:val="00F57E95"/>
    <w:rsid w:val="00F601F4"/>
    <w:rsid w:val="00F602BE"/>
    <w:rsid w:val="00F6043A"/>
    <w:rsid w:val="00F6047D"/>
    <w:rsid w:val="00F60662"/>
    <w:rsid w:val="00F60939"/>
    <w:rsid w:val="00F60AC5"/>
    <w:rsid w:val="00F60D79"/>
    <w:rsid w:val="00F60E8A"/>
    <w:rsid w:val="00F610F6"/>
    <w:rsid w:val="00F61194"/>
    <w:rsid w:val="00F612B8"/>
    <w:rsid w:val="00F612F3"/>
    <w:rsid w:val="00F61342"/>
    <w:rsid w:val="00F61867"/>
    <w:rsid w:val="00F618CC"/>
    <w:rsid w:val="00F61CE3"/>
    <w:rsid w:val="00F61D8A"/>
    <w:rsid w:val="00F61E2F"/>
    <w:rsid w:val="00F621C4"/>
    <w:rsid w:val="00F623CF"/>
    <w:rsid w:val="00F623F6"/>
    <w:rsid w:val="00F626B3"/>
    <w:rsid w:val="00F626F3"/>
    <w:rsid w:val="00F6273D"/>
    <w:rsid w:val="00F63030"/>
    <w:rsid w:val="00F63408"/>
    <w:rsid w:val="00F6347B"/>
    <w:rsid w:val="00F63784"/>
    <w:rsid w:val="00F6389D"/>
    <w:rsid w:val="00F6391E"/>
    <w:rsid w:val="00F641AA"/>
    <w:rsid w:val="00F64320"/>
    <w:rsid w:val="00F64429"/>
    <w:rsid w:val="00F64554"/>
    <w:rsid w:val="00F64956"/>
    <w:rsid w:val="00F64D67"/>
    <w:rsid w:val="00F64F79"/>
    <w:rsid w:val="00F64FB2"/>
    <w:rsid w:val="00F65041"/>
    <w:rsid w:val="00F651E1"/>
    <w:rsid w:val="00F65422"/>
    <w:rsid w:val="00F65545"/>
    <w:rsid w:val="00F656AF"/>
    <w:rsid w:val="00F65A36"/>
    <w:rsid w:val="00F65BC4"/>
    <w:rsid w:val="00F65BF4"/>
    <w:rsid w:val="00F65E31"/>
    <w:rsid w:val="00F65F13"/>
    <w:rsid w:val="00F65F28"/>
    <w:rsid w:val="00F66332"/>
    <w:rsid w:val="00F664E2"/>
    <w:rsid w:val="00F66B46"/>
    <w:rsid w:val="00F66E80"/>
    <w:rsid w:val="00F6707D"/>
    <w:rsid w:val="00F670B4"/>
    <w:rsid w:val="00F672EF"/>
    <w:rsid w:val="00F673D2"/>
    <w:rsid w:val="00F67448"/>
    <w:rsid w:val="00F6745F"/>
    <w:rsid w:val="00F67528"/>
    <w:rsid w:val="00F675BE"/>
    <w:rsid w:val="00F676FA"/>
    <w:rsid w:val="00F677F4"/>
    <w:rsid w:val="00F67B91"/>
    <w:rsid w:val="00F67E30"/>
    <w:rsid w:val="00F7006C"/>
    <w:rsid w:val="00F7022C"/>
    <w:rsid w:val="00F7059C"/>
    <w:rsid w:val="00F7063A"/>
    <w:rsid w:val="00F708FB"/>
    <w:rsid w:val="00F709C3"/>
    <w:rsid w:val="00F70A9B"/>
    <w:rsid w:val="00F70B2B"/>
    <w:rsid w:val="00F70C31"/>
    <w:rsid w:val="00F70CBC"/>
    <w:rsid w:val="00F710B0"/>
    <w:rsid w:val="00F71193"/>
    <w:rsid w:val="00F712E9"/>
    <w:rsid w:val="00F71400"/>
    <w:rsid w:val="00F71585"/>
    <w:rsid w:val="00F71609"/>
    <w:rsid w:val="00F716B1"/>
    <w:rsid w:val="00F71851"/>
    <w:rsid w:val="00F71923"/>
    <w:rsid w:val="00F71AC1"/>
    <w:rsid w:val="00F71B99"/>
    <w:rsid w:val="00F71B9C"/>
    <w:rsid w:val="00F71BEA"/>
    <w:rsid w:val="00F71C98"/>
    <w:rsid w:val="00F71D3F"/>
    <w:rsid w:val="00F71F95"/>
    <w:rsid w:val="00F72042"/>
    <w:rsid w:val="00F722CD"/>
    <w:rsid w:val="00F724AC"/>
    <w:rsid w:val="00F7278D"/>
    <w:rsid w:val="00F728AE"/>
    <w:rsid w:val="00F72AE3"/>
    <w:rsid w:val="00F72B70"/>
    <w:rsid w:val="00F72C98"/>
    <w:rsid w:val="00F730A8"/>
    <w:rsid w:val="00F730AC"/>
    <w:rsid w:val="00F733E3"/>
    <w:rsid w:val="00F734C5"/>
    <w:rsid w:val="00F734E4"/>
    <w:rsid w:val="00F73953"/>
    <w:rsid w:val="00F7396E"/>
    <w:rsid w:val="00F73972"/>
    <w:rsid w:val="00F73A8E"/>
    <w:rsid w:val="00F73BF5"/>
    <w:rsid w:val="00F73CE5"/>
    <w:rsid w:val="00F73DAA"/>
    <w:rsid w:val="00F73EB5"/>
    <w:rsid w:val="00F73F95"/>
    <w:rsid w:val="00F74055"/>
    <w:rsid w:val="00F740D2"/>
    <w:rsid w:val="00F74135"/>
    <w:rsid w:val="00F74179"/>
    <w:rsid w:val="00F7422B"/>
    <w:rsid w:val="00F745E6"/>
    <w:rsid w:val="00F74717"/>
    <w:rsid w:val="00F748C6"/>
    <w:rsid w:val="00F7491F"/>
    <w:rsid w:val="00F74BC1"/>
    <w:rsid w:val="00F74D1A"/>
    <w:rsid w:val="00F74F6D"/>
    <w:rsid w:val="00F751AD"/>
    <w:rsid w:val="00F7532D"/>
    <w:rsid w:val="00F7538F"/>
    <w:rsid w:val="00F7541F"/>
    <w:rsid w:val="00F75578"/>
    <w:rsid w:val="00F755F8"/>
    <w:rsid w:val="00F756B4"/>
    <w:rsid w:val="00F7580E"/>
    <w:rsid w:val="00F7599A"/>
    <w:rsid w:val="00F759A6"/>
    <w:rsid w:val="00F75A87"/>
    <w:rsid w:val="00F75BAE"/>
    <w:rsid w:val="00F75D8E"/>
    <w:rsid w:val="00F75FEF"/>
    <w:rsid w:val="00F764B0"/>
    <w:rsid w:val="00F76ABD"/>
    <w:rsid w:val="00F76E50"/>
    <w:rsid w:val="00F76EA1"/>
    <w:rsid w:val="00F76EC8"/>
    <w:rsid w:val="00F76FDA"/>
    <w:rsid w:val="00F771A1"/>
    <w:rsid w:val="00F772DB"/>
    <w:rsid w:val="00F775F4"/>
    <w:rsid w:val="00F7763E"/>
    <w:rsid w:val="00F7766C"/>
    <w:rsid w:val="00F77673"/>
    <w:rsid w:val="00F779F6"/>
    <w:rsid w:val="00F77A19"/>
    <w:rsid w:val="00F77A83"/>
    <w:rsid w:val="00F77C80"/>
    <w:rsid w:val="00F77C8E"/>
    <w:rsid w:val="00F77F2E"/>
    <w:rsid w:val="00F803FB"/>
    <w:rsid w:val="00F804AC"/>
    <w:rsid w:val="00F808D9"/>
    <w:rsid w:val="00F80907"/>
    <w:rsid w:val="00F80BB2"/>
    <w:rsid w:val="00F80C3B"/>
    <w:rsid w:val="00F80C80"/>
    <w:rsid w:val="00F80DC7"/>
    <w:rsid w:val="00F80DCE"/>
    <w:rsid w:val="00F80EF7"/>
    <w:rsid w:val="00F81163"/>
    <w:rsid w:val="00F81217"/>
    <w:rsid w:val="00F81420"/>
    <w:rsid w:val="00F8152A"/>
    <w:rsid w:val="00F81530"/>
    <w:rsid w:val="00F8199F"/>
    <w:rsid w:val="00F81AE7"/>
    <w:rsid w:val="00F821C1"/>
    <w:rsid w:val="00F8244D"/>
    <w:rsid w:val="00F829E6"/>
    <w:rsid w:val="00F82A55"/>
    <w:rsid w:val="00F82C1C"/>
    <w:rsid w:val="00F82C44"/>
    <w:rsid w:val="00F82CDA"/>
    <w:rsid w:val="00F82CFB"/>
    <w:rsid w:val="00F83099"/>
    <w:rsid w:val="00F83147"/>
    <w:rsid w:val="00F83214"/>
    <w:rsid w:val="00F8334E"/>
    <w:rsid w:val="00F83432"/>
    <w:rsid w:val="00F835E0"/>
    <w:rsid w:val="00F837DA"/>
    <w:rsid w:val="00F837EA"/>
    <w:rsid w:val="00F83AF8"/>
    <w:rsid w:val="00F83F74"/>
    <w:rsid w:val="00F84094"/>
    <w:rsid w:val="00F84098"/>
    <w:rsid w:val="00F8417A"/>
    <w:rsid w:val="00F8448B"/>
    <w:rsid w:val="00F84699"/>
    <w:rsid w:val="00F847AA"/>
    <w:rsid w:val="00F847FA"/>
    <w:rsid w:val="00F8489E"/>
    <w:rsid w:val="00F84AFF"/>
    <w:rsid w:val="00F84DD0"/>
    <w:rsid w:val="00F84E52"/>
    <w:rsid w:val="00F84E77"/>
    <w:rsid w:val="00F85367"/>
    <w:rsid w:val="00F858D8"/>
    <w:rsid w:val="00F85B45"/>
    <w:rsid w:val="00F85E6F"/>
    <w:rsid w:val="00F85F2D"/>
    <w:rsid w:val="00F860D1"/>
    <w:rsid w:val="00F862A8"/>
    <w:rsid w:val="00F863F0"/>
    <w:rsid w:val="00F86764"/>
    <w:rsid w:val="00F867D2"/>
    <w:rsid w:val="00F8688C"/>
    <w:rsid w:val="00F86B4E"/>
    <w:rsid w:val="00F86C99"/>
    <w:rsid w:val="00F87097"/>
    <w:rsid w:val="00F87142"/>
    <w:rsid w:val="00F87451"/>
    <w:rsid w:val="00F8747E"/>
    <w:rsid w:val="00F874BA"/>
    <w:rsid w:val="00F87901"/>
    <w:rsid w:val="00F879F0"/>
    <w:rsid w:val="00F87A3B"/>
    <w:rsid w:val="00F87B59"/>
    <w:rsid w:val="00F87F79"/>
    <w:rsid w:val="00F87F88"/>
    <w:rsid w:val="00F87FA1"/>
    <w:rsid w:val="00F90051"/>
    <w:rsid w:val="00F90257"/>
    <w:rsid w:val="00F90331"/>
    <w:rsid w:val="00F90567"/>
    <w:rsid w:val="00F9067B"/>
    <w:rsid w:val="00F908FA"/>
    <w:rsid w:val="00F90984"/>
    <w:rsid w:val="00F90A13"/>
    <w:rsid w:val="00F90D8E"/>
    <w:rsid w:val="00F90E23"/>
    <w:rsid w:val="00F90EAC"/>
    <w:rsid w:val="00F90EC4"/>
    <w:rsid w:val="00F90F8C"/>
    <w:rsid w:val="00F910D1"/>
    <w:rsid w:val="00F91255"/>
    <w:rsid w:val="00F9128F"/>
    <w:rsid w:val="00F913AE"/>
    <w:rsid w:val="00F91593"/>
    <w:rsid w:val="00F917B6"/>
    <w:rsid w:val="00F91A85"/>
    <w:rsid w:val="00F91C5F"/>
    <w:rsid w:val="00F91E51"/>
    <w:rsid w:val="00F91F44"/>
    <w:rsid w:val="00F91FA4"/>
    <w:rsid w:val="00F9234F"/>
    <w:rsid w:val="00F923FA"/>
    <w:rsid w:val="00F925EB"/>
    <w:rsid w:val="00F926A8"/>
    <w:rsid w:val="00F928B4"/>
    <w:rsid w:val="00F929FD"/>
    <w:rsid w:val="00F92AAF"/>
    <w:rsid w:val="00F92B0C"/>
    <w:rsid w:val="00F92B97"/>
    <w:rsid w:val="00F92C13"/>
    <w:rsid w:val="00F92D23"/>
    <w:rsid w:val="00F93227"/>
    <w:rsid w:val="00F932F6"/>
    <w:rsid w:val="00F93428"/>
    <w:rsid w:val="00F93794"/>
    <w:rsid w:val="00F9389A"/>
    <w:rsid w:val="00F939B5"/>
    <w:rsid w:val="00F93A5B"/>
    <w:rsid w:val="00F93CCA"/>
    <w:rsid w:val="00F94092"/>
    <w:rsid w:val="00F94142"/>
    <w:rsid w:val="00F948A0"/>
    <w:rsid w:val="00F949DB"/>
    <w:rsid w:val="00F94FB1"/>
    <w:rsid w:val="00F950B4"/>
    <w:rsid w:val="00F951D5"/>
    <w:rsid w:val="00F95205"/>
    <w:rsid w:val="00F952A3"/>
    <w:rsid w:val="00F952C2"/>
    <w:rsid w:val="00F9540B"/>
    <w:rsid w:val="00F9546C"/>
    <w:rsid w:val="00F957E8"/>
    <w:rsid w:val="00F958FB"/>
    <w:rsid w:val="00F959BB"/>
    <w:rsid w:val="00F95CA1"/>
    <w:rsid w:val="00F95D01"/>
    <w:rsid w:val="00F95ED0"/>
    <w:rsid w:val="00F95EE2"/>
    <w:rsid w:val="00F95F56"/>
    <w:rsid w:val="00F95FDA"/>
    <w:rsid w:val="00F9616A"/>
    <w:rsid w:val="00F96355"/>
    <w:rsid w:val="00F96395"/>
    <w:rsid w:val="00F96451"/>
    <w:rsid w:val="00F964BB"/>
    <w:rsid w:val="00F96728"/>
    <w:rsid w:val="00F967BE"/>
    <w:rsid w:val="00F96841"/>
    <w:rsid w:val="00F96A20"/>
    <w:rsid w:val="00F96A3F"/>
    <w:rsid w:val="00F96C2D"/>
    <w:rsid w:val="00F96C75"/>
    <w:rsid w:val="00F97034"/>
    <w:rsid w:val="00F97214"/>
    <w:rsid w:val="00F973CD"/>
    <w:rsid w:val="00F974B9"/>
    <w:rsid w:val="00F9756F"/>
    <w:rsid w:val="00F977BB"/>
    <w:rsid w:val="00F97A25"/>
    <w:rsid w:val="00F97DD6"/>
    <w:rsid w:val="00F97EBC"/>
    <w:rsid w:val="00F97F00"/>
    <w:rsid w:val="00F97F48"/>
    <w:rsid w:val="00FA0334"/>
    <w:rsid w:val="00FA0390"/>
    <w:rsid w:val="00FA0473"/>
    <w:rsid w:val="00FA0C63"/>
    <w:rsid w:val="00FA0CAE"/>
    <w:rsid w:val="00FA0DA2"/>
    <w:rsid w:val="00FA0E29"/>
    <w:rsid w:val="00FA1112"/>
    <w:rsid w:val="00FA14F8"/>
    <w:rsid w:val="00FA1533"/>
    <w:rsid w:val="00FA16A2"/>
    <w:rsid w:val="00FA1721"/>
    <w:rsid w:val="00FA184D"/>
    <w:rsid w:val="00FA1969"/>
    <w:rsid w:val="00FA23F8"/>
    <w:rsid w:val="00FA2564"/>
    <w:rsid w:val="00FA25AC"/>
    <w:rsid w:val="00FA266E"/>
    <w:rsid w:val="00FA282C"/>
    <w:rsid w:val="00FA2990"/>
    <w:rsid w:val="00FA2E00"/>
    <w:rsid w:val="00FA2E9A"/>
    <w:rsid w:val="00FA2F5A"/>
    <w:rsid w:val="00FA2FCF"/>
    <w:rsid w:val="00FA3422"/>
    <w:rsid w:val="00FA34E6"/>
    <w:rsid w:val="00FA35B7"/>
    <w:rsid w:val="00FA35FB"/>
    <w:rsid w:val="00FA375E"/>
    <w:rsid w:val="00FA376D"/>
    <w:rsid w:val="00FA3C39"/>
    <w:rsid w:val="00FA3DBC"/>
    <w:rsid w:val="00FA4143"/>
    <w:rsid w:val="00FA4270"/>
    <w:rsid w:val="00FA4343"/>
    <w:rsid w:val="00FA4522"/>
    <w:rsid w:val="00FA4614"/>
    <w:rsid w:val="00FA4747"/>
    <w:rsid w:val="00FA48A0"/>
    <w:rsid w:val="00FA496C"/>
    <w:rsid w:val="00FA4C63"/>
    <w:rsid w:val="00FA4C83"/>
    <w:rsid w:val="00FA4FF4"/>
    <w:rsid w:val="00FA516E"/>
    <w:rsid w:val="00FA520B"/>
    <w:rsid w:val="00FA525B"/>
    <w:rsid w:val="00FA5301"/>
    <w:rsid w:val="00FA5430"/>
    <w:rsid w:val="00FA5615"/>
    <w:rsid w:val="00FA569C"/>
    <w:rsid w:val="00FA56BF"/>
    <w:rsid w:val="00FA56F1"/>
    <w:rsid w:val="00FA5747"/>
    <w:rsid w:val="00FA59E3"/>
    <w:rsid w:val="00FA5D3D"/>
    <w:rsid w:val="00FA5EE5"/>
    <w:rsid w:val="00FA6048"/>
    <w:rsid w:val="00FA60AB"/>
    <w:rsid w:val="00FA627B"/>
    <w:rsid w:val="00FA62CD"/>
    <w:rsid w:val="00FA655B"/>
    <w:rsid w:val="00FA6A51"/>
    <w:rsid w:val="00FA6D75"/>
    <w:rsid w:val="00FA6F47"/>
    <w:rsid w:val="00FA6F80"/>
    <w:rsid w:val="00FA7377"/>
    <w:rsid w:val="00FA73BF"/>
    <w:rsid w:val="00FA74E6"/>
    <w:rsid w:val="00FA76A4"/>
    <w:rsid w:val="00FA7731"/>
    <w:rsid w:val="00FA786E"/>
    <w:rsid w:val="00FA78A3"/>
    <w:rsid w:val="00FA7BF0"/>
    <w:rsid w:val="00FA7C4B"/>
    <w:rsid w:val="00FA7D76"/>
    <w:rsid w:val="00FB03F6"/>
    <w:rsid w:val="00FB04B7"/>
    <w:rsid w:val="00FB04D5"/>
    <w:rsid w:val="00FB05B7"/>
    <w:rsid w:val="00FB089D"/>
    <w:rsid w:val="00FB0B08"/>
    <w:rsid w:val="00FB0B48"/>
    <w:rsid w:val="00FB0CDD"/>
    <w:rsid w:val="00FB123E"/>
    <w:rsid w:val="00FB1406"/>
    <w:rsid w:val="00FB15A8"/>
    <w:rsid w:val="00FB1713"/>
    <w:rsid w:val="00FB1920"/>
    <w:rsid w:val="00FB19ED"/>
    <w:rsid w:val="00FB1CFB"/>
    <w:rsid w:val="00FB1E5F"/>
    <w:rsid w:val="00FB1EB2"/>
    <w:rsid w:val="00FB2211"/>
    <w:rsid w:val="00FB2381"/>
    <w:rsid w:val="00FB2394"/>
    <w:rsid w:val="00FB244C"/>
    <w:rsid w:val="00FB2484"/>
    <w:rsid w:val="00FB249F"/>
    <w:rsid w:val="00FB2AB4"/>
    <w:rsid w:val="00FB2BC5"/>
    <w:rsid w:val="00FB2C8D"/>
    <w:rsid w:val="00FB2D91"/>
    <w:rsid w:val="00FB2D9F"/>
    <w:rsid w:val="00FB304F"/>
    <w:rsid w:val="00FB347F"/>
    <w:rsid w:val="00FB3498"/>
    <w:rsid w:val="00FB3754"/>
    <w:rsid w:val="00FB37AF"/>
    <w:rsid w:val="00FB37CB"/>
    <w:rsid w:val="00FB3BAF"/>
    <w:rsid w:val="00FB3CBD"/>
    <w:rsid w:val="00FB3D31"/>
    <w:rsid w:val="00FB3E20"/>
    <w:rsid w:val="00FB3E3C"/>
    <w:rsid w:val="00FB408A"/>
    <w:rsid w:val="00FB41AF"/>
    <w:rsid w:val="00FB4313"/>
    <w:rsid w:val="00FB44BB"/>
    <w:rsid w:val="00FB4821"/>
    <w:rsid w:val="00FB4994"/>
    <w:rsid w:val="00FB4BEF"/>
    <w:rsid w:val="00FB4CD3"/>
    <w:rsid w:val="00FB4CE4"/>
    <w:rsid w:val="00FB4F8C"/>
    <w:rsid w:val="00FB4FEA"/>
    <w:rsid w:val="00FB5021"/>
    <w:rsid w:val="00FB59D0"/>
    <w:rsid w:val="00FB5A1F"/>
    <w:rsid w:val="00FB5AB8"/>
    <w:rsid w:val="00FB5AC5"/>
    <w:rsid w:val="00FB5C1B"/>
    <w:rsid w:val="00FB5D85"/>
    <w:rsid w:val="00FB5E87"/>
    <w:rsid w:val="00FB5F68"/>
    <w:rsid w:val="00FB5FB8"/>
    <w:rsid w:val="00FB60EB"/>
    <w:rsid w:val="00FB66EC"/>
    <w:rsid w:val="00FB6DBB"/>
    <w:rsid w:val="00FB6E65"/>
    <w:rsid w:val="00FB72B6"/>
    <w:rsid w:val="00FB72DD"/>
    <w:rsid w:val="00FB7716"/>
    <w:rsid w:val="00FB78D4"/>
    <w:rsid w:val="00FB798A"/>
    <w:rsid w:val="00FB7BCB"/>
    <w:rsid w:val="00FB7EC4"/>
    <w:rsid w:val="00FB7F61"/>
    <w:rsid w:val="00FC00AB"/>
    <w:rsid w:val="00FC013F"/>
    <w:rsid w:val="00FC01C5"/>
    <w:rsid w:val="00FC029B"/>
    <w:rsid w:val="00FC05F5"/>
    <w:rsid w:val="00FC0689"/>
    <w:rsid w:val="00FC0739"/>
    <w:rsid w:val="00FC07A1"/>
    <w:rsid w:val="00FC0A20"/>
    <w:rsid w:val="00FC0B78"/>
    <w:rsid w:val="00FC0C89"/>
    <w:rsid w:val="00FC0D08"/>
    <w:rsid w:val="00FC0EB5"/>
    <w:rsid w:val="00FC0F68"/>
    <w:rsid w:val="00FC0F6D"/>
    <w:rsid w:val="00FC12D6"/>
    <w:rsid w:val="00FC13C2"/>
    <w:rsid w:val="00FC1601"/>
    <w:rsid w:val="00FC168F"/>
    <w:rsid w:val="00FC1726"/>
    <w:rsid w:val="00FC1B10"/>
    <w:rsid w:val="00FC1C2F"/>
    <w:rsid w:val="00FC1D18"/>
    <w:rsid w:val="00FC1DA1"/>
    <w:rsid w:val="00FC1E54"/>
    <w:rsid w:val="00FC1F25"/>
    <w:rsid w:val="00FC205D"/>
    <w:rsid w:val="00FC2087"/>
    <w:rsid w:val="00FC2107"/>
    <w:rsid w:val="00FC223F"/>
    <w:rsid w:val="00FC2297"/>
    <w:rsid w:val="00FC24A8"/>
    <w:rsid w:val="00FC263A"/>
    <w:rsid w:val="00FC27BF"/>
    <w:rsid w:val="00FC2AC6"/>
    <w:rsid w:val="00FC2AF8"/>
    <w:rsid w:val="00FC3105"/>
    <w:rsid w:val="00FC311D"/>
    <w:rsid w:val="00FC3310"/>
    <w:rsid w:val="00FC335C"/>
    <w:rsid w:val="00FC338E"/>
    <w:rsid w:val="00FC3795"/>
    <w:rsid w:val="00FC39B8"/>
    <w:rsid w:val="00FC3ACC"/>
    <w:rsid w:val="00FC3BDB"/>
    <w:rsid w:val="00FC3F13"/>
    <w:rsid w:val="00FC3FA8"/>
    <w:rsid w:val="00FC40EA"/>
    <w:rsid w:val="00FC413B"/>
    <w:rsid w:val="00FC41EE"/>
    <w:rsid w:val="00FC42C5"/>
    <w:rsid w:val="00FC457D"/>
    <w:rsid w:val="00FC4742"/>
    <w:rsid w:val="00FC478C"/>
    <w:rsid w:val="00FC4886"/>
    <w:rsid w:val="00FC490D"/>
    <w:rsid w:val="00FC49F6"/>
    <w:rsid w:val="00FC4B7C"/>
    <w:rsid w:val="00FC5042"/>
    <w:rsid w:val="00FC52DA"/>
    <w:rsid w:val="00FC5667"/>
    <w:rsid w:val="00FC588F"/>
    <w:rsid w:val="00FC59F8"/>
    <w:rsid w:val="00FC5AF1"/>
    <w:rsid w:val="00FC5E93"/>
    <w:rsid w:val="00FC5F48"/>
    <w:rsid w:val="00FC6190"/>
    <w:rsid w:val="00FC6370"/>
    <w:rsid w:val="00FC637D"/>
    <w:rsid w:val="00FC6461"/>
    <w:rsid w:val="00FC650B"/>
    <w:rsid w:val="00FC65F9"/>
    <w:rsid w:val="00FC6817"/>
    <w:rsid w:val="00FC6B04"/>
    <w:rsid w:val="00FC6D22"/>
    <w:rsid w:val="00FC6F81"/>
    <w:rsid w:val="00FC7021"/>
    <w:rsid w:val="00FC71C7"/>
    <w:rsid w:val="00FC71F5"/>
    <w:rsid w:val="00FC72A4"/>
    <w:rsid w:val="00FC7343"/>
    <w:rsid w:val="00FC734F"/>
    <w:rsid w:val="00FC736B"/>
    <w:rsid w:val="00FC7471"/>
    <w:rsid w:val="00FC7484"/>
    <w:rsid w:val="00FC74AC"/>
    <w:rsid w:val="00FC75E8"/>
    <w:rsid w:val="00FC7A7A"/>
    <w:rsid w:val="00FC7AC7"/>
    <w:rsid w:val="00FC7B10"/>
    <w:rsid w:val="00FC7BAF"/>
    <w:rsid w:val="00FC7C7E"/>
    <w:rsid w:val="00FC7D7E"/>
    <w:rsid w:val="00FC7F8D"/>
    <w:rsid w:val="00FC7FB2"/>
    <w:rsid w:val="00FC7FDB"/>
    <w:rsid w:val="00FD01A4"/>
    <w:rsid w:val="00FD033A"/>
    <w:rsid w:val="00FD05A3"/>
    <w:rsid w:val="00FD07DF"/>
    <w:rsid w:val="00FD0984"/>
    <w:rsid w:val="00FD09EC"/>
    <w:rsid w:val="00FD0ADB"/>
    <w:rsid w:val="00FD0B07"/>
    <w:rsid w:val="00FD0B7B"/>
    <w:rsid w:val="00FD0E6D"/>
    <w:rsid w:val="00FD0EA4"/>
    <w:rsid w:val="00FD0EF0"/>
    <w:rsid w:val="00FD0FB0"/>
    <w:rsid w:val="00FD123D"/>
    <w:rsid w:val="00FD166D"/>
    <w:rsid w:val="00FD1BAA"/>
    <w:rsid w:val="00FD1BF9"/>
    <w:rsid w:val="00FD1CA9"/>
    <w:rsid w:val="00FD20E3"/>
    <w:rsid w:val="00FD21DE"/>
    <w:rsid w:val="00FD23EE"/>
    <w:rsid w:val="00FD265C"/>
    <w:rsid w:val="00FD28A7"/>
    <w:rsid w:val="00FD2AEE"/>
    <w:rsid w:val="00FD2E91"/>
    <w:rsid w:val="00FD2FCE"/>
    <w:rsid w:val="00FD33B6"/>
    <w:rsid w:val="00FD33B8"/>
    <w:rsid w:val="00FD35EE"/>
    <w:rsid w:val="00FD36EC"/>
    <w:rsid w:val="00FD386D"/>
    <w:rsid w:val="00FD3880"/>
    <w:rsid w:val="00FD399B"/>
    <w:rsid w:val="00FD3DE6"/>
    <w:rsid w:val="00FD422D"/>
    <w:rsid w:val="00FD47C8"/>
    <w:rsid w:val="00FD4892"/>
    <w:rsid w:val="00FD48B2"/>
    <w:rsid w:val="00FD49B4"/>
    <w:rsid w:val="00FD4A44"/>
    <w:rsid w:val="00FD4AD8"/>
    <w:rsid w:val="00FD4BB4"/>
    <w:rsid w:val="00FD4CDD"/>
    <w:rsid w:val="00FD4D60"/>
    <w:rsid w:val="00FD4E06"/>
    <w:rsid w:val="00FD4FA3"/>
    <w:rsid w:val="00FD533D"/>
    <w:rsid w:val="00FD572C"/>
    <w:rsid w:val="00FD575F"/>
    <w:rsid w:val="00FD5888"/>
    <w:rsid w:val="00FD59B5"/>
    <w:rsid w:val="00FD5DA3"/>
    <w:rsid w:val="00FD5DF9"/>
    <w:rsid w:val="00FD62B9"/>
    <w:rsid w:val="00FD65C5"/>
    <w:rsid w:val="00FD6858"/>
    <w:rsid w:val="00FD68CD"/>
    <w:rsid w:val="00FD6983"/>
    <w:rsid w:val="00FD6985"/>
    <w:rsid w:val="00FD69B6"/>
    <w:rsid w:val="00FD69D0"/>
    <w:rsid w:val="00FD6AC3"/>
    <w:rsid w:val="00FD6B0C"/>
    <w:rsid w:val="00FD6C62"/>
    <w:rsid w:val="00FD6DF6"/>
    <w:rsid w:val="00FD7110"/>
    <w:rsid w:val="00FD712F"/>
    <w:rsid w:val="00FD754F"/>
    <w:rsid w:val="00FD7606"/>
    <w:rsid w:val="00FD7643"/>
    <w:rsid w:val="00FD77E8"/>
    <w:rsid w:val="00FD7824"/>
    <w:rsid w:val="00FD78A4"/>
    <w:rsid w:val="00FD7C05"/>
    <w:rsid w:val="00FD7CEC"/>
    <w:rsid w:val="00FD7D50"/>
    <w:rsid w:val="00FD7F3F"/>
    <w:rsid w:val="00FE0C5D"/>
    <w:rsid w:val="00FE0D2F"/>
    <w:rsid w:val="00FE0FA6"/>
    <w:rsid w:val="00FE101E"/>
    <w:rsid w:val="00FE11AB"/>
    <w:rsid w:val="00FE1333"/>
    <w:rsid w:val="00FE1529"/>
    <w:rsid w:val="00FE19E6"/>
    <w:rsid w:val="00FE1B7C"/>
    <w:rsid w:val="00FE1C15"/>
    <w:rsid w:val="00FE1CC3"/>
    <w:rsid w:val="00FE1F10"/>
    <w:rsid w:val="00FE211A"/>
    <w:rsid w:val="00FE2146"/>
    <w:rsid w:val="00FE265A"/>
    <w:rsid w:val="00FE26F6"/>
    <w:rsid w:val="00FE296C"/>
    <w:rsid w:val="00FE2FCA"/>
    <w:rsid w:val="00FE2FFE"/>
    <w:rsid w:val="00FE31AB"/>
    <w:rsid w:val="00FE345B"/>
    <w:rsid w:val="00FE34F7"/>
    <w:rsid w:val="00FE39A0"/>
    <w:rsid w:val="00FE39E3"/>
    <w:rsid w:val="00FE3B8F"/>
    <w:rsid w:val="00FE3C63"/>
    <w:rsid w:val="00FE3D0C"/>
    <w:rsid w:val="00FE4148"/>
    <w:rsid w:val="00FE4197"/>
    <w:rsid w:val="00FE4389"/>
    <w:rsid w:val="00FE448B"/>
    <w:rsid w:val="00FE4616"/>
    <w:rsid w:val="00FE4752"/>
    <w:rsid w:val="00FE47C8"/>
    <w:rsid w:val="00FE49B3"/>
    <w:rsid w:val="00FE4C20"/>
    <w:rsid w:val="00FE4E91"/>
    <w:rsid w:val="00FE4F2E"/>
    <w:rsid w:val="00FE54B2"/>
    <w:rsid w:val="00FE598D"/>
    <w:rsid w:val="00FE59D1"/>
    <w:rsid w:val="00FE5CAB"/>
    <w:rsid w:val="00FE5E29"/>
    <w:rsid w:val="00FE6024"/>
    <w:rsid w:val="00FE65BF"/>
    <w:rsid w:val="00FE6D5D"/>
    <w:rsid w:val="00FE70C4"/>
    <w:rsid w:val="00FE7AD2"/>
    <w:rsid w:val="00FE7B8C"/>
    <w:rsid w:val="00FF003E"/>
    <w:rsid w:val="00FF0048"/>
    <w:rsid w:val="00FF00B1"/>
    <w:rsid w:val="00FF00E0"/>
    <w:rsid w:val="00FF020A"/>
    <w:rsid w:val="00FF04B3"/>
    <w:rsid w:val="00FF0522"/>
    <w:rsid w:val="00FF0546"/>
    <w:rsid w:val="00FF07E3"/>
    <w:rsid w:val="00FF08CA"/>
    <w:rsid w:val="00FF0A67"/>
    <w:rsid w:val="00FF0A6A"/>
    <w:rsid w:val="00FF0AD0"/>
    <w:rsid w:val="00FF1168"/>
    <w:rsid w:val="00FF1540"/>
    <w:rsid w:val="00FF1695"/>
    <w:rsid w:val="00FF1808"/>
    <w:rsid w:val="00FF1F8A"/>
    <w:rsid w:val="00FF2200"/>
    <w:rsid w:val="00FF2270"/>
    <w:rsid w:val="00FF2322"/>
    <w:rsid w:val="00FF2477"/>
    <w:rsid w:val="00FF24CE"/>
    <w:rsid w:val="00FF25CB"/>
    <w:rsid w:val="00FF278E"/>
    <w:rsid w:val="00FF27C9"/>
    <w:rsid w:val="00FF2971"/>
    <w:rsid w:val="00FF2BBA"/>
    <w:rsid w:val="00FF2C4A"/>
    <w:rsid w:val="00FF3376"/>
    <w:rsid w:val="00FF34D1"/>
    <w:rsid w:val="00FF3589"/>
    <w:rsid w:val="00FF35D7"/>
    <w:rsid w:val="00FF36AA"/>
    <w:rsid w:val="00FF37B3"/>
    <w:rsid w:val="00FF3959"/>
    <w:rsid w:val="00FF3A01"/>
    <w:rsid w:val="00FF3BF0"/>
    <w:rsid w:val="00FF3FBC"/>
    <w:rsid w:val="00FF4068"/>
    <w:rsid w:val="00FF423C"/>
    <w:rsid w:val="00FF4371"/>
    <w:rsid w:val="00FF453E"/>
    <w:rsid w:val="00FF4564"/>
    <w:rsid w:val="00FF4596"/>
    <w:rsid w:val="00FF4B2C"/>
    <w:rsid w:val="00FF4E67"/>
    <w:rsid w:val="00FF5009"/>
    <w:rsid w:val="00FF5044"/>
    <w:rsid w:val="00FF504F"/>
    <w:rsid w:val="00FF5062"/>
    <w:rsid w:val="00FF520C"/>
    <w:rsid w:val="00FF5268"/>
    <w:rsid w:val="00FF5605"/>
    <w:rsid w:val="00FF561B"/>
    <w:rsid w:val="00FF583C"/>
    <w:rsid w:val="00FF58F5"/>
    <w:rsid w:val="00FF592E"/>
    <w:rsid w:val="00FF5B91"/>
    <w:rsid w:val="00FF5BA6"/>
    <w:rsid w:val="00FF5D19"/>
    <w:rsid w:val="00FF5DAA"/>
    <w:rsid w:val="00FF5E8A"/>
    <w:rsid w:val="00FF5E9C"/>
    <w:rsid w:val="00FF5EB1"/>
    <w:rsid w:val="00FF5F1F"/>
    <w:rsid w:val="00FF5FE4"/>
    <w:rsid w:val="00FF6079"/>
    <w:rsid w:val="00FF61C1"/>
    <w:rsid w:val="00FF62E8"/>
    <w:rsid w:val="00FF641D"/>
    <w:rsid w:val="00FF6496"/>
    <w:rsid w:val="00FF6546"/>
    <w:rsid w:val="00FF65B6"/>
    <w:rsid w:val="00FF67BA"/>
    <w:rsid w:val="00FF68ED"/>
    <w:rsid w:val="00FF6FF6"/>
    <w:rsid w:val="00FF711F"/>
    <w:rsid w:val="00FF7248"/>
    <w:rsid w:val="00FF732B"/>
    <w:rsid w:val="00FF73D8"/>
    <w:rsid w:val="00FF74BD"/>
    <w:rsid w:val="00FF750A"/>
    <w:rsid w:val="00FF7536"/>
    <w:rsid w:val="00FF771D"/>
    <w:rsid w:val="00FF77E3"/>
    <w:rsid w:val="00FF7807"/>
    <w:rsid w:val="00FF797B"/>
    <w:rsid w:val="00FF7A4A"/>
    <w:rsid w:val="00FF7B65"/>
    <w:rsid w:val="00FF7B77"/>
    <w:rsid w:val="00FF7F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C71ADA"/>
  <w15:chartTrackingRefBased/>
  <w15:docId w15:val="{40E365CB-A676-4DE5-A2D0-8C4B19DAB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34F"/>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0E2E4D"/>
    <w:pPr>
      <w:spacing w:before="0"/>
    </w:pPr>
    <w:rPr>
      <w:sz w:val="24"/>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343EF0"/>
    <w:pPr>
      <w:tabs>
        <w:tab w:val="left" w:pos="550"/>
      </w:tabs>
      <w:spacing w:after="0" w:line="240" w:lineRule="auto"/>
      <w:ind w:left="547" w:right="-29"/>
      <w:jc w:val="both"/>
    </w:pPr>
    <w:rPr>
      <w:rFonts w:eastAsia="Arial Unicode MS"/>
      <w:bCs/>
      <w:i/>
      <w:iCs/>
      <w:szCs w:val="22"/>
      <w:lang w:val="x-none" w:eastAsia="en-GB" w:bidi="th-TH"/>
    </w:rPr>
  </w:style>
  <w:style w:type="character" w:customStyle="1" w:styleId="AccPolicysubheadChar">
    <w:name w:val="Acc Policy sub head Char"/>
    <w:link w:val="AccPolicysubhead"/>
    <w:rsid w:val="00343EF0"/>
    <w:rPr>
      <w:rFonts w:eastAsia="Arial Unicode MS"/>
      <w:bCs/>
      <w:i/>
      <w:iCs/>
      <w:sz w:val="22"/>
      <w:szCs w:val="22"/>
      <w:lang w:val="x-none"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uiPriority w:val="99"/>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8"/>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20"/>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numbering" w:customStyle="1" w:styleId="NoList1">
    <w:name w:val="No List1"/>
    <w:next w:val="NoList"/>
    <w:uiPriority w:val="99"/>
    <w:semiHidden/>
    <w:unhideWhenUsed/>
    <w:rsid w:val="00C039BE"/>
  </w:style>
  <w:style w:type="table" w:customStyle="1" w:styleId="TableGrid3">
    <w:name w:val="Table Grid3"/>
    <w:basedOn w:val="TableNormal"/>
    <w:next w:val="TableGrid"/>
    <w:uiPriority w:val="39"/>
    <w:rsid w:val="00C039BE"/>
    <w:pPr>
      <w:spacing w:line="260" w:lineRule="atLeast"/>
    </w:pPr>
    <w:rPr>
      <w:rFonts w:eastAsia="Times New Roman"/>
      <w:lang w:bidi="te-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039BE"/>
    <w:pPr>
      <w:spacing w:line="260" w:lineRule="atLeast"/>
    </w:pPr>
    <w:rPr>
      <w:rFonts w:eastAsia="Times New Roman" w:cs="Times New Roman"/>
      <w:lang w:bidi="te-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TableofFigures">
    <w:name w:val="table of figures"/>
    <w:basedOn w:val="Normal"/>
    <w:next w:val="Normal"/>
    <w:uiPriority w:val="99"/>
    <w:semiHidden/>
    <w:unhideWhenUsed/>
    <w:rsid w:val="00C039BE"/>
    <w:rPr>
      <w:rFonts w:eastAsia="Times New Roman"/>
    </w:rPr>
  </w:style>
  <w:style w:type="paragraph" w:customStyle="1" w:styleId="Pa32">
    <w:name w:val="Pa32"/>
    <w:basedOn w:val="Default"/>
    <w:next w:val="Default"/>
    <w:uiPriority w:val="99"/>
    <w:rsid w:val="00E23B39"/>
    <w:pPr>
      <w:spacing w:line="161" w:lineRule="atLeast"/>
    </w:pPr>
    <w:rPr>
      <w:rFonts w:ascii="Univers LT Std 45 Light" w:eastAsia="SimSun" w:hAnsi="Univers LT Std 45 Light" w:cs="Angsana New"/>
      <w:color w:val="auto"/>
      <w:lang w:eastAsia="en-US"/>
    </w:rPr>
  </w:style>
  <w:style w:type="paragraph" w:customStyle="1" w:styleId="Pa4">
    <w:name w:val="Pa4"/>
    <w:basedOn w:val="Default"/>
    <w:next w:val="Default"/>
    <w:uiPriority w:val="99"/>
    <w:rsid w:val="00736A33"/>
    <w:pPr>
      <w:spacing w:line="191" w:lineRule="atLeast"/>
    </w:pPr>
    <w:rPr>
      <w:rFonts w:ascii="Univers LT Std 45 Light" w:eastAsia="SimSun" w:hAnsi="Univers LT Std 45 Light" w:cs="Angsana New"/>
      <w:color w:val="auto"/>
      <w:lang w:eastAsia="en-US"/>
    </w:rPr>
  </w:style>
  <w:style w:type="character" w:customStyle="1" w:styleId="A10">
    <w:name w:val="A10"/>
    <w:uiPriority w:val="99"/>
    <w:rsid w:val="00736A33"/>
    <w:rPr>
      <w:rFonts w:cs="Univers LT Std 45 Light"/>
      <w:i/>
      <w:iCs/>
      <w:color w:val="004D97"/>
      <w:sz w:val="14"/>
      <w:szCs w:val="14"/>
    </w:rPr>
  </w:style>
  <w:style w:type="character" w:customStyle="1" w:styleId="ListParagraphChar">
    <w:name w:val="List Paragraph Char"/>
    <w:link w:val="ListParagraph"/>
    <w:uiPriority w:val="34"/>
    <w:locked/>
    <w:rsid w:val="00CE3F6F"/>
    <w:rPr>
      <w:rFonts w:cs="Times New Roman"/>
      <w:sz w:val="22"/>
      <w:lang w:val="en-GB" w:bidi="ar-SA"/>
    </w:rPr>
  </w:style>
  <w:style w:type="character" w:customStyle="1" w:styleId="CommentTextChar1">
    <w:name w:val="Comment Text Char1"/>
    <w:basedOn w:val="DefaultParagraphFont"/>
    <w:uiPriority w:val="99"/>
    <w:locked/>
    <w:rsid w:val="00CE3F6F"/>
    <w:rPr>
      <w:rFonts w:ascii="Times New Roman" w:eastAsia="Times New Roman" w:hAnsi="Times New Roman" w:cs="Times New Roman"/>
      <w:sz w:val="20"/>
      <w:szCs w:val="25"/>
      <w:lang w:eastAsia="zh-CN"/>
    </w:rPr>
  </w:style>
  <w:style w:type="paragraph" w:styleId="NoSpacing">
    <w:name w:val="No Spacing"/>
    <w:uiPriority w:val="1"/>
    <w:qFormat/>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CE3F6F"/>
    <w:rPr>
      <w:rFonts w:ascii="Arial" w:hAnsi="Arial" w:cs="Arial"/>
      <w:color w:val="auto"/>
      <w:sz w:val="20"/>
      <w:szCs w:val="20"/>
    </w:rPr>
  </w:style>
  <w:style w:type="paragraph" w:customStyle="1" w:styleId="TableParagraph">
    <w:name w:val="Table Paragraph"/>
    <w:basedOn w:val="Normal"/>
    <w:uiPriority w:val="1"/>
    <w:qFormat/>
    <w:rsid w:val="00CE3F6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CE3F6F"/>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CE3F6F"/>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CE3F6F"/>
    <w:rPr>
      <w:rFonts w:ascii="Univers 45 Light" w:hAnsi="Univers 45 Light" w:cs="Univers 45 Light"/>
      <w:b/>
      <w:bCs/>
      <w:color w:val="D30A53"/>
      <w:sz w:val="12"/>
      <w:szCs w:val="12"/>
    </w:rPr>
  </w:style>
  <w:style w:type="paragraph" w:customStyle="1" w:styleId="Pa66">
    <w:name w:val="Pa66"/>
    <w:basedOn w:val="Normal"/>
    <w:next w:val="Normal"/>
    <w:uiPriority w:val="99"/>
    <w:rsid w:val="00CE3F6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CE3F6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CE3F6F"/>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CE3F6F"/>
    <w:rPr>
      <w:rFonts w:ascii="Arial" w:hAnsi="Arial" w:cs="Arial"/>
      <w:color w:val="auto"/>
      <w:sz w:val="20"/>
      <w:szCs w:val="20"/>
    </w:rPr>
  </w:style>
  <w:style w:type="character" w:styleId="PlaceholderText">
    <w:name w:val="Placeholder Text"/>
    <w:basedOn w:val="DefaultParagraphFont"/>
    <w:uiPriority w:val="99"/>
    <w:semiHidden/>
    <w:rsid w:val="00CE3F6F"/>
    <w:rPr>
      <w:color w:val="808080"/>
    </w:rPr>
  </w:style>
  <w:style w:type="paragraph" w:customStyle="1" w:styleId="Pa20">
    <w:name w:val="Pa20"/>
    <w:basedOn w:val="Default"/>
    <w:next w:val="Default"/>
    <w:uiPriority w:val="99"/>
    <w:rsid w:val="00CE3F6F"/>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CE3F6F"/>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CE3F6F"/>
    <w:rPr>
      <w:rFonts w:eastAsia="Times New Roman" w:cs="Times New Roman"/>
      <w:i/>
      <w:iCs/>
      <w:color w:val="404040" w:themeColor="text1" w:themeTint="BF"/>
      <w:sz w:val="22"/>
      <w:lang w:val="en-GB" w:bidi="ar-SA"/>
    </w:rPr>
  </w:style>
  <w:style w:type="character" w:customStyle="1" w:styleId="WW8Num8z0">
    <w:name w:val="WW8Num8z0"/>
    <w:rsid w:val="00CE3F6F"/>
    <w:rPr>
      <w:rFonts w:ascii="Symbol" w:hAnsi="Symbol" w:cs="Symbol"/>
    </w:rPr>
  </w:style>
  <w:style w:type="character" w:customStyle="1" w:styleId="PlainTextChar1">
    <w:name w:val="Plain Text Char1"/>
    <w:basedOn w:val="DefaultParagraphFont"/>
    <w:locked/>
    <w:rsid w:val="00CE3F6F"/>
    <w:rPr>
      <w:rFonts w:ascii="Courier New" w:hAnsi="Courier New" w:cs="Courier New"/>
      <w:sz w:val="28"/>
      <w:szCs w:val="28"/>
      <w:lang w:val="en-AU" w:eastAsia="zh-CN"/>
    </w:rPr>
  </w:style>
  <w:style w:type="paragraph" w:customStyle="1" w:styleId="Pa50">
    <w:name w:val="Pa50"/>
    <w:basedOn w:val="Default"/>
    <w:next w:val="Default"/>
    <w:uiPriority w:val="99"/>
    <w:rsid w:val="00CE3F6F"/>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CE3F6F"/>
    <w:rPr>
      <w:rFonts w:ascii="Angsana New" w:hAnsi="Angsana New"/>
    </w:rPr>
  </w:style>
  <w:style w:type="paragraph" w:customStyle="1" w:styleId="FSBlank">
    <w:name w:val="FS_Blank"/>
    <w:basedOn w:val="Normal"/>
    <w:link w:val="FSBlankChar"/>
    <w:qFormat/>
    <w:rsid w:val="00CE3F6F"/>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CE3F6F"/>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CE3F6F"/>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CE3F6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CE3F6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CE3F6F"/>
    <w:pPr>
      <w:keepLines w:val="0"/>
      <w:framePr w:w="2812" w:h="1701" w:hSpace="142" w:vSpace="142" w:wrap="around" w:vAnchor="page" w:hAnchor="page" w:x="8024" w:y="2723"/>
      <w:numPr>
        <w:numId w:val="28"/>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CE3F6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CE3F6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ListBullet5">
    <w:name w:val="List Bullet 5"/>
    <w:basedOn w:val="Normal"/>
    <w:uiPriority w:val="99"/>
    <w:rsid w:val="00CE3F6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CE3F6F"/>
    <w:rPr>
      <w:rFonts w:ascii="Arial" w:eastAsia="Times New Roman" w:hAnsi="Arial" w:cs="Times New Roman"/>
      <w:sz w:val="18"/>
      <w:szCs w:val="18"/>
      <w:lang w:val="en-GB" w:bidi="ar-SA"/>
    </w:rPr>
  </w:style>
  <w:style w:type="character" w:styleId="Strong">
    <w:name w:val="Strong"/>
    <w:basedOn w:val="DefaultParagraphFont"/>
    <w:qFormat/>
    <w:rsid w:val="00CE3F6F"/>
    <w:rPr>
      <w:rFonts w:cs="Times New Roman"/>
      <w:b/>
      <w:bCs/>
    </w:rPr>
  </w:style>
  <w:style w:type="paragraph" w:customStyle="1" w:styleId="AA1stlevelbullet">
    <w:name w:val="AA 1st level bullet"/>
    <w:basedOn w:val="Normal"/>
    <w:uiPriority w:val="99"/>
    <w:rsid w:val="00CE3F6F"/>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CE3F6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CE3F6F"/>
    <w:rPr>
      <w:rFonts w:ascii="Arial" w:hAnsi="Arial" w:cs="Times New Roman"/>
      <w:sz w:val="13"/>
      <w:szCs w:val="13"/>
    </w:rPr>
  </w:style>
  <w:style w:type="paragraph" w:customStyle="1" w:styleId="AA2ndlevelbullet">
    <w:name w:val="AA 2nd level bullet"/>
    <w:basedOn w:val="AA1stlevelbullet"/>
    <w:uiPriority w:val="99"/>
    <w:rsid w:val="00CE3F6F"/>
    <w:pPr>
      <w:tabs>
        <w:tab w:val="clear" w:pos="227"/>
        <w:tab w:val="left" w:pos="454"/>
        <w:tab w:val="left" w:pos="680"/>
        <w:tab w:val="left" w:pos="907"/>
      </w:tabs>
      <w:ind w:left="454"/>
    </w:pPr>
  </w:style>
  <w:style w:type="paragraph" w:customStyle="1" w:styleId="AANumbering">
    <w:name w:val="AA Numbering"/>
    <w:basedOn w:val="Normal"/>
    <w:uiPriority w:val="99"/>
    <w:rsid w:val="00CE3F6F"/>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CE3F6F"/>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CE3F6F"/>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CE3F6F"/>
    <w:pPr>
      <w:framePr w:h="1054" w:wrap="around" w:y="5920"/>
    </w:pPr>
  </w:style>
  <w:style w:type="paragraph" w:customStyle="1" w:styleId="ReportHeading3">
    <w:name w:val="ReportHeading3"/>
    <w:basedOn w:val="ReportHeading2"/>
    <w:uiPriority w:val="99"/>
    <w:rsid w:val="00CE3F6F"/>
    <w:pPr>
      <w:framePr w:h="443" w:wrap="around" w:y="8223"/>
    </w:pPr>
  </w:style>
  <w:style w:type="paragraph" w:customStyle="1" w:styleId="PictureInText">
    <w:name w:val="PictureInText"/>
    <w:basedOn w:val="Normal"/>
    <w:next w:val="Normal"/>
    <w:uiPriority w:val="99"/>
    <w:rsid w:val="00CE3F6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CE3F6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CE3F6F"/>
    <w:pPr>
      <w:framePr w:w="10142" w:hSpace="180" w:vSpace="180" w:wrap="around" w:y="7"/>
    </w:pPr>
  </w:style>
  <w:style w:type="paragraph" w:customStyle="1" w:styleId="AAheadingwocontents">
    <w:name w:val="AA heading wo contents"/>
    <w:basedOn w:val="Normal"/>
    <w:uiPriority w:val="9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CE3F6F"/>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CE3F6F"/>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CE3F6F"/>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CE3F6F"/>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CE3F6F"/>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CE3F6F"/>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CE3F6F"/>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CE3F6F"/>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CE3F6F"/>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CE3F6F"/>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CE3F6F"/>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CE3F6F"/>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CE3F6F"/>
    <w:rPr>
      <w:rFonts w:cs="Times New Roman"/>
      <w:sz w:val="29"/>
      <w:szCs w:val="29"/>
    </w:rPr>
  </w:style>
  <w:style w:type="character" w:customStyle="1" w:styleId="hps">
    <w:name w:val="hps"/>
    <w:basedOn w:val="DefaultParagraphFont"/>
    <w:rsid w:val="00CE3F6F"/>
    <w:rPr>
      <w:rFonts w:cs="Times New Roman"/>
    </w:rPr>
  </w:style>
  <w:style w:type="character" w:customStyle="1" w:styleId="gt-icon-text1">
    <w:name w:val="gt-icon-text1"/>
    <w:basedOn w:val="DefaultParagraphFont"/>
    <w:rsid w:val="00CE3F6F"/>
    <w:rPr>
      <w:rFonts w:cs="Times New Roman"/>
    </w:rPr>
  </w:style>
  <w:style w:type="character" w:customStyle="1" w:styleId="shorttext">
    <w:name w:val="short_text"/>
    <w:basedOn w:val="DefaultParagraphFont"/>
    <w:rsid w:val="00CE3F6F"/>
    <w:rPr>
      <w:rFonts w:cs="Times New Roman"/>
    </w:rPr>
  </w:style>
  <w:style w:type="character" w:customStyle="1" w:styleId="longtext">
    <w:name w:val="long_text"/>
    <w:basedOn w:val="DefaultParagraphFont"/>
    <w:rsid w:val="00CE3F6F"/>
    <w:rPr>
      <w:rFonts w:cs="Times New Roman"/>
    </w:rPr>
  </w:style>
  <w:style w:type="character" w:customStyle="1" w:styleId="apple-converted-space">
    <w:name w:val="apple-converted-space"/>
    <w:basedOn w:val="DefaultParagraphFont"/>
    <w:rsid w:val="00CE3F6F"/>
  </w:style>
  <w:style w:type="table" w:styleId="GridTable1Light-Accent1">
    <w:name w:val="Grid Table 1 Light Accent 1"/>
    <w:basedOn w:val="TableNormal"/>
    <w:uiPriority w:val="46"/>
    <w:rsid w:val="00CE3F6F"/>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CE3F6F"/>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CE3F6F"/>
    <w:rPr>
      <w:rFonts w:ascii="Book Antiqua" w:eastAsia="Times New Roman" w:hAnsi="Book Antiqua" w:cs="Times New Roman"/>
      <w:szCs w:val="22"/>
    </w:rPr>
  </w:style>
  <w:style w:type="paragraph" w:customStyle="1" w:styleId="zfaxdetails">
    <w:name w:val="zfax details"/>
    <w:basedOn w:val="Normal"/>
    <w:uiPriority w:val="99"/>
    <w:rsid w:val="00CE3F6F"/>
    <w:rPr>
      <w:rFonts w:ascii="Univers 55" w:hAnsi="Univers 55"/>
      <w:sz w:val="18"/>
      <w:szCs w:val="18"/>
      <w:lang w:bidi="th-TH"/>
    </w:rPr>
  </w:style>
  <w:style w:type="paragraph" w:customStyle="1" w:styleId="zbrand">
    <w:name w:val="zbrand"/>
    <w:basedOn w:val="Normal"/>
    <w:uiPriority w:val="99"/>
    <w:rsid w:val="00CE3F6F"/>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CE3F6F"/>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CE3F6F"/>
    <w:rPr>
      <w:rFonts w:ascii="CG Times (W1)" w:hAnsi="CG Times (W1)"/>
      <w:sz w:val="28"/>
      <w:lang w:val="th-TH"/>
    </w:rPr>
  </w:style>
  <w:style w:type="numbering" w:customStyle="1" w:styleId="Style1">
    <w:name w:val="Style1"/>
    <w:rsid w:val="00CE3F6F"/>
    <w:pPr>
      <w:numPr>
        <w:numId w:val="29"/>
      </w:numPr>
    </w:pPr>
  </w:style>
  <w:style w:type="numbering" w:customStyle="1" w:styleId="CurrentList1">
    <w:name w:val="Current List1"/>
    <w:rsid w:val="00CE3F6F"/>
    <w:pPr>
      <w:numPr>
        <w:numId w:val="30"/>
      </w:numPr>
    </w:pPr>
  </w:style>
  <w:style w:type="numbering" w:styleId="111111">
    <w:name w:val="Outline List 2"/>
    <w:aliases w:val="24 / 24.1"/>
    <w:basedOn w:val="NoList"/>
    <w:rsid w:val="00CE3F6F"/>
    <w:pPr>
      <w:numPr>
        <w:numId w:val="31"/>
      </w:numPr>
    </w:pPr>
  </w:style>
  <w:style w:type="paragraph" w:customStyle="1" w:styleId="E1">
    <w:name w:val="??E"/>
    <w:basedOn w:val="Normal"/>
    <w:uiPriority w:val="99"/>
    <w:rsid w:val="00CE3F6F"/>
    <w:pPr>
      <w:spacing w:line="240" w:lineRule="auto"/>
      <w:jc w:val="center"/>
    </w:pPr>
    <w:rPr>
      <w:rFonts w:eastAsia="Batang"/>
      <w:b/>
      <w:bCs/>
      <w:sz w:val="24"/>
      <w:szCs w:val="24"/>
      <w:lang w:val="th-TH" w:bidi="th-TH"/>
    </w:rPr>
  </w:style>
  <w:style w:type="paragraph" w:customStyle="1" w:styleId="E2">
    <w:name w:val="?????????? E"/>
    <w:basedOn w:val="Normal"/>
    <w:uiPriority w:val="99"/>
    <w:rsid w:val="00CE3F6F"/>
    <w:pPr>
      <w:spacing w:line="240" w:lineRule="auto"/>
      <w:jc w:val="center"/>
    </w:pPr>
    <w:rPr>
      <w:rFonts w:eastAsia="Batang"/>
      <w:b/>
      <w:bCs/>
      <w:szCs w:val="22"/>
      <w:lang w:val="th-TH" w:bidi="th-TH"/>
    </w:rPr>
  </w:style>
  <w:style w:type="paragraph" w:customStyle="1" w:styleId="5">
    <w:name w:val="5"/>
    <w:basedOn w:val="E1"/>
    <w:uiPriority w:val="99"/>
    <w:rsid w:val="00CE3F6F"/>
    <w:pPr>
      <w:jc w:val="left"/>
    </w:pPr>
    <w:rPr>
      <w:sz w:val="10"/>
      <w:szCs w:val="10"/>
    </w:rPr>
  </w:style>
  <w:style w:type="paragraph" w:customStyle="1" w:styleId="E3">
    <w:name w:val="?????? E"/>
    <w:basedOn w:val="Normal"/>
    <w:uiPriority w:val="99"/>
    <w:rsid w:val="00CE3F6F"/>
    <w:pPr>
      <w:spacing w:line="240" w:lineRule="auto"/>
      <w:ind w:left="5040" w:right="540"/>
      <w:jc w:val="center"/>
    </w:pPr>
    <w:rPr>
      <w:rFonts w:eastAsia="Batang"/>
      <w:szCs w:val="22"/>
      <w:lang w:val="th-TH" w:bidi="th-TH"/>
    </w:rPr>
  </w:style>
  <w:style w:type="paragraph" w:customStyle="1" w:styleId="10">
    <w:name w:val="10"/>
    <w:basedOn w:val="Normal"/>
    <w:uiPriority w:val="99"/>
    <w:rsid w:val="00CE3F6F"/>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CE3F6F"/>
    <w:pPr>
      <w:keepNext/>
      <w:spacing w:before="520"/>
    </w:pPr>
    <w:rPr>
      <w:rFonts w:eastAsia="Batang"/>
      <w:szCs w:val="22"/>
      <w:lang w:bidi="th-TH"/>
    </w:rPr>
  </w:style>
  <w:style w:type="paragraph" w:customStyle="1" w:styleId="zdisclaimer">
    <w:name w:val="zdisclaimer"/>
    <w:basedOn w:val="Normal"/>
    <w:next w:val="Footer"/>
    <w:uiPriority w:val="99"/>
    <w:rsid w:val="00CE3F6F"/>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CE3F6F"/>
    <w:pPr>
      <w:spacing w:after="520"/>
    </w:pPr>
    <w:rPr>
      <w:b/>
      <w:bCs/>
      <w:szCs w:val="22"/>
      <w:lang w:bidi="th-TH"/>
    </w:rPr>
  </w:style>
  <w:style w:type="paragraph" w:customStyle="1" w:styleId="zdetails">
    <w:name w:val="zdetails"/>
    <w:basedOn w:val="Normal"/>
    <w:uiPriority w:val="99"/>
    <w:rsid w:val="00CE3F6F"/>
    <w:pPr>
      <w:spacing w:line="240" w:lineRule="exact"/>
    </w:pPr>
    <w:rPr>
      <w:rFonts w:ascii="Univers 45 Light" w:hAnsi="Univers 45 Light"/>
      <w:sz w:val="16"/>
      <w:szCs w:val="16"/>
      <w:lang w:bidi="th-TH"/>
    </w:rPr>
  </w:style>
  <w:style w:type="paragraph" w:customStyle="1" w:styleId="Double">
    <w:name w:val="Double"/>
    <w:basedOn w:val="Normal"/>
    <w:uiPriority w:val="99"/>
    <w:rsid w:val="00CE3F6F"/>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CE3F6F"/>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CE3F6F"/>
    <w:rPr>
      <w:rFonts w:cs="Angsana New"/>
      <w:b/>
      <w:i/>
      <w:sz w:val="24"/>
      <w:lang w:val="en-GB" w:eastAsia="en-US" w:bidi="ar-SA"/>
    </w:rPr>
  </w:style>
  <w:style w:type="character" w:customStyle="1" w:styleId="19">
    <w:name w:val="อักขระ อักขระ19"/>
    <w:locked/>
    <w:rsid w:val="00CE3F6F"/>
    <w:rPr>
      <w:rFonts w:cs="Angsana New"/>
      <w:b/>
      <w:i/>
      <w:sz w:val="24"/>
      <w:lang w:val="en-GB" w:eastAsia="en-US" w:bidi="ar-SA"/>
    </w:rPr>
  </w:style>
  <w:style w:type="character" w:customStyle="1" w:styleId="CharChar9">
    <w:name w:val="Char Char9"/>
    <w:semiHidden/>
    <w:locked/>
    <w:rsid w:val="00CE3F6F"/>
    <w:rPr>
      <w:rFonts w:cs="Times New Roman"/>
      <w:sz w:val="20"/>
      <w:szCs w:val="20"/>
      <w:lang w:val="en-GB" w:bidi="ar-SA"/>
    </w:rPr>
  </w:style>
  <w:style w:type="character" w:customStyle="1" w:styleId="CharChar20">
    <w:name w:val="Char Char20"/>
    <w:locked/>
    <w:rsid w:val="00CE3F6F"/>
    <w:rPr>
      <w:rFonts w:ascii="Times New Roman" w:hAnsi="Times New Roman" w:cs="Angsana New"/>
      <w:b/>
      <w:bCs/>
      <w:i/>
      <w:iCs/>
      <w:sz w:val="24"/>
      <w:szCs w:val="24"/>
      <w:lang w:val="en-GB"/>
    </w:rPr>
  </w:style>
  <w:style w:type="character" w:customStyle="1" w:styleId="CharChar10">
    <w:name w:val="Char Char10"/>
    <w:semiHidden/>
    <w:locked/>
    <w:rsid w:val="00CE3F6F"/>
    <w:rPr>
      <w:rFonts w:cs="Angsana New"/>
      <w:sz w:val="18"/>
      <w:lang w:val="en-GB" w:eastAsia="en-US" w:bidi="ar-SA"/>
    </w:rPr>
  </w:style>
  <w:style w:type="character" w:customStyle="1" w:styleId="Heading2Char1">
    <w:name w:val="Heading 2 Char1"/>
    <w:rsid w:val="00CE3F6F"/>
    <w:rPr>
      <w:rFonts w:ascii="Arial" w:eastAsia="Times New Roman" w:hAnsi="Arial" w:cs="Times New Roman"/>
      <w:b/>
      <w:bCs/>
      <w:sz w:val="18"/>
      <w:szCs w:val="18"/>
    </w:rPr>
  </w:style>
  <w:style w:type="character" w:customStyle="1" w:styleId="Heading1Char1">
    <w:name w:val="Heading 1 Char1"/>
    <w:rsid w:val="00CE3F6F"/>
    <w:rPr>
      <w:rFonts w:ascii="Arial" w:eastAsia="Times New Roman" w:hAnsi="Arial" w:cs="Times New Roman"/>
      <w:b/>
      <w:bCs/>
      <w:sz w:val="18"/>
      <w:szCs w:val="18"/>
      <w:u w:val="single"/>
      <w:shd w:val="solid" w:color="FFFFFF" w:fill="FFFFFF"/>
    </w:rPr>
  </w:style>
  <w:style w:type="character" w:customStyle="1" w:styleId="atn">
    <w:name w:val="atn"/>
    <w:rsid w:val="00CE3F6F"/>
    <w:rPr>
      <w:rFonts w:ascii="Times New Roman" w:hAnsi="Times New Roman" w:cs="Times New Roman" w:hint="default"/>
    </w:rPr>
  </w:style>
  <w:style w:type="character" w:customStyle="1" w:styleId="Heading3Char1">
    <w:name w:val="Heading 3 Char1"/>
    <w:rsid w:val="00CE3F6F"/>
    <w:rPr>
      <w:rFonts w:ascii="Arial" w:eastAsia="Times New Roman" w:hAnsi="Arial" w:cs="Times New Roman"/>
      <w:i/>
      <w:iCs/>
      <w:sz w:val="18"/>
      <w:szCs w:val="18"/>
    </w:rPr>
  </w:style>
  <w:style w:type="character" w:customStyle="1" w:styleId="Heading4Char1">
    <w:name w:val="Heading 4 Char1"/>
    <w:rsid w:val="00CE3F6F"/>
    <w:rPr>
      <w:rFonts w:ascii="Arial" w:eastAsia="Times New Roman" w:hAnsi="Arial" w:cs="Times New Roman"/>
      <w:b/>
      <w:bCs/>
      <w:sz w:val="18"/>
      <w:szCs w:val="18"/>
    </w:rPr>
  </w:style>
  <w:style w:type="character" w:customStyle="1" w:styleId="Heading5Char1">
    <w:name w:val="Heading 5 Char1"/>
    <w:rsid w:val="00CE3F6F"/>
    <w:rPr>
      <w:rFonts w:ascii="Times New Roman" w:eastAsia="Times New Roman" w:hAnsi="Times New Roman" w:cs="EucrosiaUPC"/>
      <w:b/>
      <w:bCs/>
      <w:sz w:val="32"/>
      <w:szCs w:val="32"/>
    </w:rPr>
  </w:style>
  <w:style w:type="character" w:customStyle="1" w:styleId="Heading6Char1">
    <w:name w:val="Heading 6 Char1"/>
    <w:rsid w:val="00CE3F6F"/>
    <w:rPr>
      <w:rFonts w:ascii="Times New Roman" w:eastAsia="Times New Roman" w:hAnsi="Times New Roman" w:cs="EucrosiaUPC"/>
      <w:b/>
      <w:bCs/>
      <w:sz w:val="32"/>
      <w:szCs w:val="32"/>
      <w:u w:val="single"/>
    </w:rPr>
  </w:style>
  <w:style w:type="character" w:customStyle="1" w:styleId="Heading7Char1">
    <w:name w:val="Heading 7 Char1"/>
    <w:rsid w:val="00CE3F6F"/>
    <w:rPr>
      <w:rFonts w:ascii="Times New Roman" w:eastAsia="Times New Roman" w:hAnsi="Times New Roman" w:cs="EucrosiaUPC"/>
      <w:b/>
      <w:bCs/>
      <w:sz w:val="30"/>
      <w:szCs w:val="30"/>
    </w:rPr>
  </w:style>
  <w:style w:type="character" w:customStyle="1" w:styleId="Heading8Char1">
    <w:name w:val="Heading 8 Char1"/>
    <w:rsid w:val="00CE3F6F"/>
    <w:rPr>
      <w:rFonts w:ascii="Times New Roman" w:eastAsia="Times New Roman" w:hAnsi="Times New Roman" w:cs="EucrosiaUPC"/>
      <w:b/>
      <w:bCs/>
      <w:sz w:val="32"/>
      <w:szCs w:val="32"/>
    </w:rPr>
  </w:style>
  <w:style w:type="character" w:customStyle="1" w:styleId="Heading9Char1">
    <w:name w:val="Heading 9 Char1"/>
    <w:rsid w:val="00CE3F6F"/>
    <w:rPr>
      <w:rFonts w:ascii="Times New Roman" w:eastAsia="Times New Roman" w:hAnsi="Times New Roman" w:cs="EucrosiaUPC"/>
      <w:b/>
      <w:bCs/>
      <w:sz w:val="30"/>
      <w:szCs w:val="30"/>
    </w:rPr>
  </w:style>
  <w:style w:type="character" w:customStyle="1" w:styleId="HeaderChar1">
    <w:name w:val="Header Char1"/>
    <w:rsid w:val="00CE3F6F"/>
    <w:rPr>
      <w:rFonts w:ascii="Arial" w:eastAsia="Times New Roman" w:hAnsi="Arial" w:cs="Times New Roman"/>
      <w:sz w:val="18"/>
      <w:szCs w:val="18"/>
    </w:rPr>
  </w:style>
  <w:style w:type="character" w:customStyle="1" w:styleId="FooterChar1">
    <w:name w:val="Footer Char1"/>
    <w:uiPriority w:val="99"/>
    <w:rsid w:val="00CE3F6F"/>
    <w:rPr>
      <w:rFonts w:ascii="Arial" w:eastAsia="Times New Roman" w:hAnsi="Arial" w:cs="Times New Roman"/>
      <w:sz w:val="18"/>
      <w:szCs w:val="18"/>
    </w:rPr>
  </w:style>
  <w:style w:type="character" w:customStyle="1" w:styleId="BodyTextFirstIndentChar1">
    <w:name w:val="Body Text First Indent Char1"/>
    <w:rsid w:val="00CE3F6F"/>
    <w:rPr>
      <w:rFonts w:ascii="Arial" w:eastAsia="Times New Roman" w:hAnsi="Arial" w:cs="Angsana New"/>
      <w:sz w:val="18"/>
      <w:szCs w:val="18"/>
      <w:lang w:eastAsia="en-US"/>
    </w:rPr>
  </w:style>
  <w:style w:type="character" w:customStyle="1" w:styleId="BodyTextIndentChar1">
    <w:name w:val="Body Text Indent Char1"/>
    <w:aliases w:val="i Char1"/>
    <w:rsid w:val="00CE3F6F"/>
    <w:rPr>
      <w:rFonts w:ascii="Arial" w:eastAsia="Times New Roman" w:hAnsi="Arial" w:cs="Times New Roman"/>
      <w:sz w:val="18"/>
      <w:szCs w:val="18"/>
    </w:rPr>
  </w:style>
  <w:style w:type="character" w:customStyle="1" w:styleId="BodyTextFirstIndent2Char1">
    <w:name w:val="Body Text First Indent 2 Char1"/>
    <w:rsid w:val="00CE3F6F"/>
    <w:rPr>
      <w:rFonts w:ascii="Arial" w:eastAsia="Times New Roman" w:hAnsi="Arial" w:cs="Times New Roman"/>
      <w:sz w:val="18"/>
      <w:szCs w:val="18"/>
    </w:rPr>
  </w:style>
  <w:style w:type="character" w:customStyle="1" w:styleId="BodyText3Char1">
    <w:name w:val="Body Text 3 Char1"/>
    <w:rsid w:val="00CE3F6F"/>
    <w:rPr>
      <w:rFonts w:ascii="Times New Roman" w:eastAsia="Times New Roman" w:hAnsi="Times New Roman" w:cs="EucrosiaUPC"/>
      <w:sz w:val="30"/>
      <w:szCs w:val="30"/>
    </w:rPr>
  </w:style>
  <w:style w:type="character" w:customStyle="1" w:styleId="BodyTextIndent2Char1">
    <w:name w:val="Body Text Indent 2 Char1"/>
    <w:rsid w:val="00CE3F6F"/>
    <w:rPr>
      <w:rFonts w:ascii="Times New Roman" w:eastAsia="Times New Roman" w:hAnsi="Times New Roman" w:cs="EucrosiaUPC"/>
      <w:sz w:val="30"/>
      <w:szCs w:val="30"/>
    </w:rPr>
  </w:style>
  <w:style w:type="character" w:customStyle="1" w:styleId="SignatureChar1">
    <w:name w:val="Signature Char1"/>
    <w:rsid w:val="00CE3F6F"/>
    <w:rPr>
      <w:rFonts w:ascii="Arial" w:eastAsia="Times New Roman" w:hAnsi="Arial" w:cs="Times New Roman"/>
      <w:sz w:val="18"/>
      <w:szCs w:val="18"/>
    </w:rPr>
  </w:style>
  <w:style w:type="character" w:customStyle="1" w:styleId="CharChar22">
    <w:name w:val="Char Char22"/>
    <w:rsid w:val="00CE3F6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CE3F6F"/>
    <w:rPr>
      <w:rFonts w:ascii="Arial" w:eastAsia="Times New Roman" w:hAnsi="Arial" w:cs="Times New Roman"/>
      <w:b/>
      <w:bCs/>
      <w:sz w:val="18"/>
      <w:szCs w:val="18"/>
    </w:rPr>
  </w:style>
  <w:style w:type="character" w:customStyle="1" w:styleId="st1">
    <w:name w:val="st1"/>
    <w:basedOn w:val="DefaultParagraphFont"/>
    <w:rsid w:val="00CE3F6F"/>
  </w:style>
  <w:style w:type="character" w:customStyle="1" w:styleId="alt-edited1">
    <w:name w:val="alt-edited1"/>
    <w:rsid w:val="00CE3F6F"/>
    <w:rPr>
      <w:color w:val="4D90F0"/>
    </w:rPr>
  </w:style>
  <w:style w:type="paragraph" w:customStyle="1" w:styleId="NormalAngsanaNew">
    <w:name w:val="Normal + Angsana New"/>
    <w:aliases w:val="15 pt,Thai Distributed Justification,Left:  1 cm,Rig..."/>
    <w:basedOn w:val="Normal"/>
    <w:rsid w:val="00CE3F6F"/>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CE3F6F"/>
    <w:pPr>
      <w:ind w:left="142"/>
    </w:pPr>
  </w:style>
  <w:style w:type="table" w:customStyle="1" w:styleId="TableGrid4">
    <w:name w:val="Table Grid4"/>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E3F6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E3F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CE3F6F"/>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CE3F6F"/>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CE3F6F"/>
    <w:rPr>
      <w:rFonts w:ascii="Tahoma" w:eastAsia="Times New Roman" w:hAnsi="Tahoma" w:cs="Angsana New"/>
      <w:sz w:val="16"/>
      <w:szCs w:val="20"/>
      <w:lang w:eastAsia="zh-CN"/>
    </w:rPr>
  </w:style>
  <w:style w:type="character" w:customStyle="1" w:styleId="BodyTextChar3">
    <w:name w:val="Body Text Char3"/>
    <w:rsid w:val="00CE3F6F"/>
    <w:rPr>
      <w:rFonts w:ascii="Angsana New" w:hAnsi="Angsana New"/>
      <w:color w:val="000000"/>
      <w:sz w:val="32"/>
      <w:szCs w:val="32"/>
      <w:lang w:eastAsia="zh-CN"/>
    </w:rPr>
  </w:style>
  <w:style w:type="character" w:customStyle="1" w:styleId="spell-diff-red">
    <w:name w:val="spell-diff-red"/>
    <w:rsid w:val="00CE3F6F"/>
  </w:style>
  <w:style w:type="character" w:customStyle="1" w:styleId="WW8Num4z1">
    <w:name w:val="WW8Num4z1"/>
    <w:rsid w:val="00CE3F6F"/>
    <w:rPr>
      <w:rFonts w:ascii="Courier New" w:hAnsi="Courier New" w:cs="Courier New"/>
    </w:rPr>
  </w:style>
  <w:style w:type="character" w:customStyle="1" w:styleId="WW8Num1z0">
    <w:name w:val="WW8Num1z0"/>
    <w:rsid w:val="00CE3F6F"/>
    <w:rPr>
      <w:rFonts w:ascii="Symbol" w:hAnsi="Symbol" w:cs="Symbol"/>
    </w:rPr>
  </w:style>
  <w:style w:type="character" w:customStyle="1" w:styleId="CharChar1">
    <w:name w:val="Char Char1"/>
    <w:rsid w:val="00CE3F6F"/>
    <w:rPr>
      <w:rFonts w:ascii="Arial" w:hAnsi="Arial"/>
      <w:b/>
      <w:bCs/>
      <w:sz w:val="18"/>
      <w:szCs w:val="18"/>
      <w:lang w:val="en-US" w:eastAsia="en-US" w:bidi="th-TH"/>
    </w:rPr>
  </w:style>
  <w:style w:type="table" w:customStyle="1" w:styleId="TableGridLight1">
    <w:name w:val="Table Grid Light1"/>
    <w:basedOn w:val="TableNormal"/>
    <w:uiPriority w:val="40"/>
    <w:rsid w:val="00CE3F6F"/>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CE3F6F"/>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CE3F6F"/>
    <w:rPr>
      <w:rFonts w:ascii="Angsana New" w:eastAsia="Times New Roman" w:hAnsi="Angsana New"/>
      <w:b/>
      <w:bCs/>
      <w:sz w:val="30"/>
      <w:szCs w:val="30"/>
    </w:rPr>
  </w:style>
  <w:style w:type="paragraph" w:customStyle="1" w:styleId="FSContent">
    <w:name w:val="FS_Content"/>
    <w:basedOn w:val="Normal"/>
    <w:link w:val="FSContentChar"/>
    <w:qFormat/>
    <w:rsid w:val="00CE3F6F"/>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CE3F6F"/>
    <w:rPr>
      <w:rFonts w:ascii="Angsana New" w:eastAsia="MS Mincho" w:hAnsi="Angsana New"/>
      <w:sz w:val="30"/>
      <w:szCs w:val="30"/>
    </w:rPr>
  </w:style>
  <w:style w:type="character" w:customStyle="1" w:styleId="blockChar">
    <w:name w:val="block Char"/>
    <w:aliases w:val="b Char"/>
    <w:locked/>
    <w:rsid w:val="00CE3F6F"/>
    <w:rPr>
      <w:sz w:val="22"/>
      <w:lang w:val="en-GB" w:bidi="ar-SA"/>
    </w:rPr>
  </w:style>
  <w:style w:type="paragraph" w:customStyle="1" w:styleId="Pa3">
    <w:name w:val="Pa3"/>
    <w:basedOn w:val="Normal"/>
    <w:next w:val="Normal"/>
    <w:uiPriority w:val="99"/>
    <w:rsid w:val="00CE3F6F"/>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CE3F6F"/>
    <w:rPr>
      <w:sz w:val="28"/>
      <w:szCs w:val="28"/>
      <w:lang w:eastAsia="zh-CN"/>
    </w:rPr>
  </w:style>
  <w:style w:type="paragraph" w:customStyle="1" w:styleId="msonormal0">
    <w:name w:val="msonormal"/>
    <w:basedOn w:val="Normal"/>
    <w:uiPriority w:val="99"/>
    <w:rsid w:val="00CE3F6F"/>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CE3F6F"/>
    <w:rPr>
      <w:rFonts w:ascii="Arial" w:hAnsi="Arial"/>
      <w:szCs w:val="25"/>
    </w:rPr>
  </w:style>
  <w:style w:type="paragraph" w:customStyle="1" w:styleId="Pa64">
    <w:name w:val="Pa64"/>
    <w:basedOn w:val="Default"/>
    <w:next w:val="Default"/>
    <w:uiPriority w:val="99"/>
    <w:rsid w:val="00CE3F6F"/>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CE3F6F"/>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CE3F6F"/>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CE3F6F"/>
    <w:rPr>
      <w:rFonts w:cs="Univers LT Std 45 Light"/>
      <w:i/>
      <w:iCs/>
      <w:color w:val="004D97"/>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181013711">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99657110">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5153518">
      <w:bodyDiv w:val="1"/>
      <w:marLeft w:val="0"/>
      <w:marRight w:val="0"/>
      <w:marTop w:val="0"/>
      <w:marBottom w:val="0"/>
      <w:divBdr>
        <w:top w:val="none" w:sz="0" w:space="0" w:color="auto"/>
        <w:left w:val="none" w:sz="0" w:space="0" w:color="auto"/>
        <w:bottom w:val="none" w:sz="0" w:space="0" w:color="auto"/>
        <w:right w:val="none" w:sz="0" w:space="0" w:color="auto"/>
      </w:divBdr>
      <w:divsChild>
        <w:div w:id="84612128">
          <w:marLeft w:val="0"/>
          <w:marRight w:val="0"/>
          <w:marTop w:val="0"/>
          <w:marBottom w:val="0"/>
          <w:divBdr>
            <w:top w:val="none" w:sz="0" w:space="0" w:color="auto"/>
            <w:left w:val="none" w:sz="0" w:space="0" w:color="auto"/>
            <w:bottom w:val="none" w:sz="0" w:space="0" w:color="auto"/>
            <w:right w:val="none" w:sz="0" w:space="0" w:color="auto"/>
          </w:divBdr>
          <w:divsChild>
            <w:div w:id="1624773623">
              <w:marLeft w:val="0"/>
              <w:marRight w:val="0"/>
              <w:marTop w:val="0"/>
              <w:marBottom w:val="0"/>
              <w:divBdr>
                <w:top w:val="none" w:sz="0" w:space="0" w:color="auto"/>
                <w:left w:val="none" w:sz="0" w:space="0" w:color="auto"/>
                <w:bottom w:val="none" w:sz="0" w:space="0" w:color="auto"/>
                <w:right w:val="none" w:sz="0" w:space="0" w:color="auto"/>
              </w:divBdr>
              <w:divsChild>
                <w:div w:id="54470674">
                  <w:marLeft w:val="0"/>
                  <w:marRight w:val="0"/>
                  <w:marTop w:val="0"/>
                  <w:marBottom w:val="0"/>
                  <w:divBdr>
                    <w:top w:val="none" w:sz="0" w:space="0" w:color="auto"/>
                    <w:left w:val="none" w:sz="0" w:space="0" w:color="auto"/>
                    <w:bottom w:val="none" w:sz="0" w:space="0" w:color="auto"/>
                    <w:right w:val="none" w:sz="0" w:space="0" w:color="auto"/>
                  </w:divBdr>
                  <w:divsChild>
                    <w:div w:id="1988626372">
                      <w:marLeft w:val="0"/>
                      <w:marRight w:val="0"/>
                      <w:marTop w:val="0"/>
                      <w:marBottom w:val="0"/>
                      <w:divBdr>
                        <w:top w:val="none" w:sz="0" w:space="0" w:color="auto"/>
                        <w:left w:val="none" w:sz="0" w:space="0" w:color="auto"/>
                        <w:bottom w:val="none" w:sz="0" w:space="0" w:color="auto"/>
                        <w:right w:val="none" w:sz="0" w:space="0" w:color="auto"/>
                      </w:divBdr>
                      <w:divsChild>
                        <w:div w:id="73012545">
                          <w:marLeft w:val="0"/>
                          <w:marRight w:val="0"/>
                          <w:marTop w:val="0"/>
                          <w:marBottom w:val="0"/>
                          <w:divBdr>
                            <w:top w:val="none" w:sz="0" w:space="0" w:color="auto"/>
                            <w:left w:val="none" w:sz="0" w:space="0" w:color="auto"/>
                            <w:bottom w:val="none" w:sz="0" w:space="0" w:color="auto"/>
                            <w:right w:val="none" w:sz="0" w:space="0" w:color="auto"/>
                          </w:divBdr>
                          <w:divsChild>
                            <w:div w:id="322859760">
                              <w:marLeft w:val="2700"/>
                              <w:marRight w:val="3960"/>
                              <w:marTop w:val="0"/>
                              <w:marBottom w:val="0"/>
                              <w:divBdr>
                                <w:top w:val="none" w:sz="0" w:space="0" w:color="auto"/>
                                <w:left w:val="none" w:sz="0" w:space="0" w:color="auto"/>
                                <w:bottom w:val="none" w:sz="0" w:space="0" w:color="auto"/>
                                <w:right w:val="none" w:sz="0" w:space="0" w:color="auto"/>
                              </w:divBdr>
                              <w:divsChild>
                                <w:div w:id="1578130092">
                                  <w:marLeft w:val="0"/>
                                  <w:marRight w:val="0"/>
                                  <w:marTop w:val="0"/>
                                  <w:marBottom w:val="0"/>
                                  <w:divBdr>
                                    <w:top w:val="none" w:sz="0" w:space="0" w:color="auto"/>
                                    <w:left w:val="none" w:sz="0" w:space="0" w:color="auto"/>
                                    <w:bottom w:val="none" w:sz="0" w:space="0" w:color="auto"/>
                                    <w:right w:val="none" w:sz="0" w:space="0" w:color="auto"/>
                                  </w:divBdr>
                                  <w:divsChild>
                                    <w:div w:id="892931165">
                                      <w:marLeft w:val="0"/>
                                      <w:marRight w:val="0"/>
                                      <w:marTop w:val="0"/>
                                      <w:marBottom w:val="0"/>
                                      <w:divBdr>
                                        <w:top w:val="none" w:sz="0" w:space="0" w:color="auto"/>
                                        <w:left w:val="none" w:sz="0" w:space="0" w:color="auto"/>
                                        <w:bottom w:val="none" w:sz="0" w:space="0" w:color="auto"/>
                                        <w:right w:val="none" w:sz="0" w:space="0" w:color="auto"/>
                                      </w:divBdr>
                                      <w:divsChild>
                                        <w:div w:id="1295015157">
                                          <w:marLeft w:val="0"/>
                                          <w:marRight w:val="0"/>
                                          <w:marTop w:val="0"/>
                                          <w:marBottom w:val="0"/>
                                          <w:divBdr>
                                            <w:top w:val="none" w:sz="0" w:space="0" w:color="auto"/>
                                            <w:left w:val="none" w:sz="0" w:space="0" w:color="auto"/>
                                            <w:bottom w:val="none" w:sz="0" w:space="0" w:color="auto"/>
                                            <w:right w:val="none" w:sz="0" w:space="0" w:color="auto"/>
                                          </w:divBdr>
                                          <w:divsChild>
                                            <w:div w:id="881753122">
                                              <w:marLeft w:val="0"/>
                                              <w:marRight w:val="0"/>
                                              <w:marTop w:val="90"/>
                                              <w:marBottom w:val="0"/>
                                              <w:divBdr>
                                                <w:top w:val="none" w:sz="0" w:space="0" w:color="auto"/>
                                                <w:left w:val="none" w:sz="0" w:space="0" w:color="auto"/>
                                                <w:bottom w:val="none" w:sz="0" w:space="0" w:color="auto"/>
                                                <w:right w:val="none" w:sz="0" w:space="0" w:color="auto"/>
                                              </w:divBdr>
                                              <w:divsChild>
                                                <w:div w:id="1859999121">
                                                  <w:marLeft w:val="0"/>
                                                  <w:marRight w:val="0"/>
                                                  <w:marTop w:val="0"/>
                                                  <w:marBottom w:val="420"/>
                                                  <w:divBdr>
                                                    <w:top w:val="none" w:sz="0" w:space="0" w:color="auto"/>
                                                    <w:left w:val="none" w:sz="0" w:space="0" w:color="auto"/>
                                                    <w:bottom w:val="none" w:sz="0" w:space="0" w:color="auto"/>
                                                    <w:right w:val="none" w:sz="0" w:space="0" w:color="auto"/>
                                                  </w:divBdr>
                                                  <w:divsChild>
                                                    <w:div w:id="645355345">
                                                      <w:marLeft w:val="0"/>
                                                      <w:marRight w:val="0"/>
                                                      <w:marTop w:val="0"/>
                                                      <w:marBottom w:val="0"/>
                                                      <w:divBdr>
                                                        <w:top w:val="none" w:sz="0" w:space="0" w:color="auto"/>
                                                        <w:left w:val="none" w:sz="0" w:space="0" w:color="auto"/>
                                                        <w:bottom w:val="none" w:sz="0" w:space="0" w:color="auto"/>
                                                        <w:right w:val="none" w:sz="0" w:space="0" w:color="auto"/>
                                                      </w:divBdr>
                                                      <w:divsChild>
                                                        <w:div w:id="37778858">
                                                          <w:marLeft w:val="0"/>
                                                          <w:marRight w:val="0"/>
                                                          <w:marTop w:val="0"/>
                                                          <w:marBottom w:val="0"/>
                                                          <w:divBdr>
                                                            <w:top w:val="single" w:sz="6" w:space="0" w:color="DFE1E5"/>
                                                            <w:left w:val="single" w:sz="6" w:space="0" w:color="DFE1E5"/>
                                                            <w:bottom w:val="single" w:sz="6" w:space="0" w:color="DFE1E5"/>
                                                            <w:right w:val="single" w:sz="6" w:space="0" w:color="DFE1E5"/>
                                                          </w:divBdr>
                                                          <w:divsChild>
                                                            <w:div w:id="580875262">
                                                              <w:marLeft w:val="0"/>
                                                              <w:marRight w:val="0"/>
                                                              <w:marTop w:val="0"/>
                                                              <w:marBottom w:val="0"/>
                                                              <w:divBdr>
                                                                <w:top w:val="none" w:sz="0" w:space="0" w:color="auto"/>
                                                                <w:left w:val="none" w:sz="0" w:space="0" w:color="auto"/>
                                                                <w:bottom w:val="none" w:sz="0" w:space="0" w:color="auto"/>
                                                                <w:right w:val="none" w:sz="0" w:space="0" w:color="auto"/>
                                                              </w:divBdr>
                                                              <w:divsChild>
                                                                <w:div w:id="2093577916">
                                                                  <w:marLeft w:val="0"/>
                                                                  <w:marRight w:val="0"/>
                                                                  <w:marTop w:val="0"/>
                                                                  <w:marBottom w:val="0"/>
                                                                  <w:divBdr>
                                                                    <w:top w:val="none" w:sz="0" w:space="0" w:color="auto"/>
                                                                    <w:left w:val="none" w:sz="0" w:space="0" w:color="auto"/>
                                                                    <w:bottom w:val="none" w:sz="0" w:space="0" w:color="auto"/>
                                                                    <w:right w:val="none" w:sz="0" w:space="0" w:color="auto"/>
                                                                  </w:divBdr>
                                                                  <w:divsChild>
                                                                    <w:div w:id="546570683">
                                                                      <w:marLeft w:val="0"/>
                                                                      <w:marRight w:val="0"/>
                                                                      <w:marTop w:val="0"/>
                                                                      <w:marBottom w:val="0"/>
                                                                      <w:divBdr>
                                                                        <w:top w:val="none" w:sz="0" w:space="0" w:color="auto"/>
                                                                        <w:left w:val="none" w:sz="0" w:space="0" w:color="auto"/>
                                                                        <w:bottom w:val="none" w:sz="0" w:space="0" w:color="auto"/>
                                                                        <w:right w:val="none" w:sz="0" w:space="0" w:color="auto"/>
                                                                      </w:divBdr>
                                                                      <w:divsChild>
                                                                        <w:div w:id="1829401579">
                                                                          <w:marLeft w:val="0"/>
                                                                          <w:marRight w:val="0"/>
                                                                          <w:marTop w:val="0"/>
                                                                          <w:marBottom w:val="0"/>
                                                                          <w:divBdr>
                                                                            <w:top w:val="none" w:sz="0" w:space="0" w:color="auto"/>
                                                                            <w:left w:val="none" w:sz="0" w:space="0" w:color="auto"/>
                                                                            <w:bottom w:val="none" w:sz="0" w:space="0" w:color="auto"/>
                                                                            <w:right w:val="none" w:sz="0" w:space="0" w:color="auto"/>
                                                                          </w:divBdr>
                                                                          <w:divsChild>
                                                                            <w:div w:id="430777786">
                                                                              <w:marLeft w:val="0"/>
                                                                              <w:marRight w:val="0"/>
                                                                              <w:marTop w:val="0"/>
                                                                              <w:marBottom w:val="0"/>
                                                                              <w:divBdr>
                                                                                <w:top w:val="none" w:sz="0" w:space="0" w:color="auto"/>
                                                                                <w:left w:val="none" w:sz="0" w:space="0" w:color="auto"/>
                                                                                <w:bottom w:val="none" w:sz="0" w:space="0" w:color="auto"/>
                                                                                <w:right w:val="none" w:sz="0" w:space="0" w:color="auto"/>
                                                                              </w:divBdr>
                                                                              <w:divsChild>
                                                                                <w:div w:id="2142457225">
                                                                                  <w:marLeft w:val="0"/>
                                                                                  <w:marRight w:val="0"/>
                                                                                  <w:marTop w:val="0"/>
                                                                                  <w:marBottom w:val="0"/>
                                                                                  <w:divBdr>
                                                                                    <w:top w:val="none" w:sz="0" w:space="0" w:color="auto"/>
                                                                                    <w:left w:val="none" w:sz="0" w:space="0" w:color="auto"/>
                                                                                    <w:bottom w:val="none" w:sz="0" w:space="0" w:color="auto"/>
                                                                                    <w:right w:val="none" w:sz="0" w:space="0" w:color="auto"/>
                                                                                  </w:divBdr>
                                                                                  <w:divsChild>
                                                                                    <w:div w:id="1680549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801592">
      <w:bodyDiv w:val="1"/>
      <w:marLeft w:val="0"/>
      <w:marRight w:val="0"/>
      <w:marTop w:val="0"/>
      <w:marBottom w:val="0"/>
      <w:divBdr>
        <w:top w:val="none" w:sz="0" w:space="0" w:color="auto"/>
        <w:left w:val="none" w:sz="0" w:space="0" w:color="auto"/>
        <w:bottom w:val="none" w:sz="0" w:space="0" w:color="auto"/>
        <w:right w:val="none" w:sz="0" w:space="0" w:color="auto"/>
      </w:divBdr>
      <w:divsChild>
        <w:div w:id="214463651">
          <w:marLeft w:val="0"/>
          <w:marRight w:val="0"/>
          <w:marTop w:val="0"/>
          <w:marBottom w:val="0"/>
          <w:divBdr>
            <w:top w:val="none" w:sz="0" w:space="0" w:color="auto"/>
            <w:left w:val="none" w:sz="0" w:space="0" w:color="auto"/>
            <w:bottom w:val="none" w:sz="0" w:space="0" w:color="auto"/>
            <w:right w:val="none" w:sz="0" w:space="0" w:color="auto"/>
          </w:divBdr>
        </w:div>
      </w:divsChild>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0393543">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01523720">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B504E64AA7E3A47910C1607C07C69DD" ma:contentTypeVersion="12" ma:contentTypeDescription="Create a new document." ma:contentTypeScope="" ma:versionID="a321a6bf7fac97b2fb864100f000b151">
  <xsd:schema xmlns:xsd="http://www.w3.org/2001/XMLSchema" xmlns:xs="http://www.w3.org/2001/XMLSchema" xmlns:p="http://schemas.microsoft.com/office/2006/metadata/properties" xmlns:ns3="a2cae483-1d02-46f3-bc1c-0f8ed45293e1" xmlns:ns4="4fa2ffcd-d0f2-4ed1-8df7-3b57656193c2" targetNamespace="http://schemas.microsoft.com/office/2006/metadata/properties" ma:root="true" ma:fieldsID="014493518a20b1e9c6585a7c3f62b240" ns3:_="" ns4:_="">
    <xsd:import namespace="a2cae483-1d02-46f3-bc1c-0f8ed45293e1"/>
    <xsd:import namespace="4fa2ffcd-d0f2-4ed1-8df7-3b57656193c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cae483-1d02-46f3-bc1c-0f8ed45293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fa2ffcd-d0f2-4ed1-8df7-3b57656193c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DAFB10-15A3-4FA7-8DBF-A68B14D1D6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54E1468-7925-4086-8226-1473E416DB09}">
  <ds:schemaRefs>
    <ds:schemaRef ds:uri="http://schemas.microsoft.com/sharepoint/v3/contenttype/forms"/>
  </ds:schemaRefs>
</ds:datastoreItem>
</file>

<file path=customXml/itemProps3.xml><?xml version="1.0" encoding="utf-8"?>
<ds:datastoreItem xmlns:ds="http://schemas.openxmlformats.org/officeDocument/2006/customXml" ds:itemID="{1E662CA6-A1D6-4097-BFB4-C6ECF86D031E}">
  <ds:schemaRefs>
    <ds:schemaRef ds:uri="http://schemas.openxmlformats.org/officeDocument/2006/bibliography"/>
  </ds:schemaRefs>
</ds:datastoreItem>
</file>

<file path=customXml/itemProps4.xml><?xml version="1.0" encoding="utf-8"?>
<ds:datastoreItem xmlns:ds="http://schemas.openxmlformats.org/officeDocument/2006/customXml" ds:itemID="{4FE40676-F0FB-4575-B5F7-7C51A3566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cae483-1d02-46f3-bc1c-0f8ed45293e1"/>
    <ds:schemaRef ds:uri="4fa2ffcd-d0f2-4ed1-8df7-3b57656193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39</Pages>
  <Words>11641</Words>
  <Characters>66840</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78325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TMB</dc:creator>
  <cp:keywords/>
  <cp:lastModifiedBy>Somjai, Nigonyanont</cp:lastModifiedBy>
  <cp:revision>3</cp:revision>
  <cp:lastPrinted>2021-05-11T09:16:00Z</cp:lastPrinted>
  <dcterms:created xsi:type="dcterms:W3CDTF">2021-05-11T11:00:00Z</dcterms:created>
  <dcterms:modified xsi:type="dcterms:W3CDTF">2021-05-11T11:01:00Z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00000000E86FE3D7D81E9C468B7D15F1DDCC947807004AE8B7CA760B394DA1207BFA5AC1C1C400000000010C0000D2D6FAA01C30B8499ECE4F35FC8CC3B70002EFE1B4010000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0000000038A1BB1005E5101AA1BB08002B2A56C20000454D534D44422E444C4C00000000000000001B55FA20AA6611CD9BC800AA002FC45A0C00000050616E6B6165772E43686140746D6262616E6B2E636F6D002F6F3D45786368616E67654C6162732F6F753D45786368616E67652041646D696E697374726174697665204</vt:lpwstr>
  </property>
  <property fmtid="{D5CDD505-2E9C-101B-9397-08002B2CF9AE}" pid="9" name="_EmailStoreID1">
    <vt:lpwstr>7726F7570202846594449424F484632335350444C54292F636E3D526563697069656E74732F636E3D32666434313765663935623734343462613131343862383334353038613964322D50414E4B4145572043484100E94632F4420000000200000010000000500061006E006B006100650077002E0043006800610040007400</vt:lpwstr>
  </property>
  <property fmtid="{D5CDD505-2E9C-101B-9397-08002B2CF9AE}" pid="10" name="_EmailStoreID2">
    <vt:lpwstr>6D006200620061006E006B002E0063006F006D0000000000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EngagementID">
    <vt:lpwstr>d071ee86-85a3-4cee-918c-06ce58558359</vt:lpwstr>
  </property>
  <property fmtid="{D5CDD505-2E9C-101B-9397-08002B2CF9AE}" pid="19" name="LibraryID">
    <vt:lpwstr>Audit Files</vt:lpwstr>
  </property>
  <property fmtid="{D5CDD505-2E9C-101B-9397-08002B2CF9AE}" pid="20" name="DocumentID">
    <vt:lpwstr>1B58923F-5EF7-47E7-88D8-02218B125402</vt:lpwstr>
  </property>
  <property fmtid="{D5CDD505-2E9C-101B-9397-08002B2CF9AE}" pid="21" name="ComponentID">
    <vt:lpwstr>9F524CC5-BDDE-4620-8A3C-6D3D2F1A4B18</vt:lpwstr>
  </property>
  <property fmtid="{D5CDD505-2E9C-101B-9397-08002B2CF9AE}" pid="22" name="ComponentName">
    <vt:lpwstr>964319_SEPARATE_TMB Bank Public Company Limited_30 JUN 2020</vt:lpwstr>
  </property>
  <property fmtid="{D5CDD505-2E9C-101B-9397-08002B2CF9AE}" pid="23" name="Locale">
    <vt:lpwstr>en</vt:lpwstr>
  </property>
  <property fmtid="{D5CDD505-2E9C-101B-9397-08002B2CF9AE}" pid="24" name="FilePath">
    <vt:lpwstr>C:\ProgramData\eAudIT\DM\d071ee86-85a3-4cee-918c-06ce58558359\ReadOnlyDocs\\Q1.7.1.1.5.0080tha509a201b-03e-1 V 1.4.docx</vt:lpwstr>
  </property>
  <property fmtid="{D5CDD505-2E9C-101B-9397-08002B2CF9AE}" pid="25" name="SiteType">
    <vt:lpwstr>Engagement2018</vt:lpwstr>
  </property>
  <property fmtid="{D5CDD505-2E9C-101B-9397-08002B2CF9AE}" pid="26" name="ResourceDBName">
    <vt:lpwstr>eAudITAppDB2019_FSAV1</vt:lpwstr>
  </property>
  <property fmtid="{D5CDD505-2E9C-101B-9397-08002B2CF9AE}" pid="27" name="Product">
    <vt:lpwstr>eAudIT2018</vt:lpwstr>
  </property>
  <property fmtid="{D5CDD505-2E9C-101B-9397-08002B2CF9AE}" pid="28" name="Version">
    <vt:lpwstr>V1</vt:lpwstr>
  </property>
  <property fmtid="{D5CDD505-2E9C-101B-9397-08002B2CF9AE}" pid="29" name="IsMembershipServiceImplemented">
    <vt:lpwstr>False</vt:lpwstr>
  </property>
  <property fmtid="{D5CDD505-2E9C-101B-9397-08002B2CF9AE}" pid="30" name="OnLine">
    <vt:lpwstr>False</vt:lpwstr>
  </property>
  <property fmtid="{D5CDD505-2E9C-101B-9397-08002B2CF9AE}" pid="31" name="SiteSource">
    <vt:lpwstr>Workgroup</vt:lpwstr>
  </property>
  <property fmtid="{D5CDD505-2E9C-101B-9397-08002B2CF9AE}" pid="32" name="RestrictedRibbons">
    <vt:lpwstr>AI-T|CT-T</vt:lpwstr>
  </property>
  <property fmtid="{D5CDD505-2E9C-101B-9397-08002B2CF9AE}" pid="33" name="ContentTypeId">
    <vt:lpwstr>0x0101008B504E64AA7E3A47910C1607C07C69DD</vt:lpwstr>
  </property>
  <property fmtid="{D5CDD505-2E9C-101B-9397-08002B2CF9AE}" pid="34" name="_ReviewingToolsShownOnce">
    <vt:lpwstr/>
  </property>
</Properties>
</file>