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A32A0" w14:textId="0DEC55C2" w:rsidR="002E1256" w:rsidRPr="00081D48" w:rsidRDefault="002E1256" w:rsidP="005748C7">
      <w:pPr>
        <w:spacing w:line="240" w:lineRule="atLeast"/>
        <w:rPr>
          <w:rFonts w:cs="Cordia New"/>
          <w:lang w:val="en-US" w:bidi="th-TH"/>
        </w:rPr>
      </w:pPr>
    </w:p>
    <w:p w14:paraId="4994EC81" w14:textId="77777777" w:rsidR="00183FB7" w:rsidRPr="009453E1" w:rsidRDefault="009453E1" w:rsidP="005748C7">
      <w:pPr>
        <w:spacing w:line="240" w:lineRule="atLeast"/>
        <w:rPr>
          <w:rFonts w:cs="Cordia New"/>
          <w:cs/>
          <w:lang w:val="en-US" w:bidi="th-TH"/>
        </w:rPr>
      </w:pPr>
      <w:r>
        <w:rPr>
          <w:rFonts w:cs="Times New Roman"/>
          <w:lang w:val="en-US" w:bidi="th-TH"/>
        </w:rPr>
        <w:t xml:space="preserve"> </w:t>
      </w:r>
    </w:p>
    <w:p w14:paraId="7141FC88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0B81EE49" w14:textId="77777777" w:rsidR="00183FB7" w:rsidRPr="0076551F" w:rsidRDefault="00183FB7" w:rsidP="005748C7">
      <w:pPr>
        <w:spacing w:line="240" w:lineRule="atLeast"/>
        <w:rPr>
          <w:rFonts w:cs="Times New Roman"/>
        </w:rPr>
      </w:pPr>
    </w:p>
    <w:p w14:paraId="129F2A2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7F22015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569B917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928A174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16C6B875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609F27C2" w14:textId="77777777" w:rsidR="00183FB7" w:rsidRPr="00BB3878" w:rsidRDefault="00183FB7" w:rsidP="005748C7">
      <w:pPr>
        <w:tabs>
          <w:tab w:val="left" w:pos="8440"/>
        </w:tabs>
        <w:spacing w:line="240" w:lineRule="atLeast"/>
        <w:rPr>
          <w:rFonts w:cs="Cordia New"/>
          <w:cs/>
          <w:lang w:bidi="th-TH"/>
        </w:rPr>
      </w:pPr>
    </w:p>
    <w:p w14:paraId="54C533B6" w14:textId="77777777" w:rsidR="00183FB7" w:rsidRPr="00DE0E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2C5DBF16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23786D0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5DFBB507" w14:textId="77777777" w:rsidR="00183FB7" w:rsidRPr="00C545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1C5CC7AE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E65148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76D199B1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620217E8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055BFBD2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34D86747" w14:textId="77777777" w:rsidR="00183FB7" w:rsidRPr="003C2281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EA0540" w14:textId="77777777" w:rsidR="000F6243" w:rsidRPr="005B2349" w:rsidRDefault="000F6243" w:rsidP="000F6243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50"/>
          <w:cs/>
          <w:lang w:bidi="th-TH"/>
        </w:rPr>
      </w:pPr>
      <w:proofErr w:type="spellStart"/>
      <w:r w:rsidRPr="005B2349">
        <w:rPr>
          <w:rFonts w:ascii="CordiaUPC" w:hAnsi="CordiaUPC" w:cs="CordiaUPC" w:hint="cs"/>
          <w:sz w:val="40"/>
          <w:szCs w:val="40"/>
        </w:rPr>
        <w:t>TMB</w:t>
      </w:r>
      <w:r w:rsidRPr="005B2349">
        <w:rPr>
          <w:rFonts w:ascii="CordiaUPC" w:hAnsi="CordiaUPC" w:cs="CordiaUPC"/>
          <w:sz w:val="40"/>
          <w:szCs w:val="40"/>
        </w:rPr>
        <w:t>Thanachart</w:t>
      </w:r>
      <w:proofErr w:type="spellEnd"/>
      <w:r w:rsidRPr="005B2349">
        <w:rPr>
          <w:rFonts w:ascii="CordiaUPC" w:hAnsi="CordiaUPC" w:cs="CordiaUPC"/>
          <w:sz w:val="40"/>
          <w:szCs w:val="40"/>
        </w:rPr>
        <w:t xml:space="preserve"> Bank </w:t>
      </w:r>
      <w:r w:rsidRPr="005B2349">
        <w:rPr>
          <w:rFonts w:ascii="CordiaUPC" w:hAnsi="CordiaUPC" w:cs="CordiaUPC" w:hint="cs"/>
          <w:sz w:val="40"/>
          <w:szCs w:val="40"/>
        </w:rPr>
        <w:t>Public Company Limited</w:t>
      </w:r>
    </w:p>
    <w:p w14:paraId="6AD83BF1" w14:textId="77777777" w:rsidR="000F6243" w:rsidRPr="005B2349" w:rsidRDefault="000F6243" w:rsidP="000F6243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40"/>
        </w:rPr>
      </w:pPr>
      <w:r w:rsidRPr="005B2349">
        <w:rPr>
          <w:rFonts w:ascii="CordiaUPC" w:hAnsi="CordiaUPC" w:cs="CordiaUPC" w:hint="cs"/>
          <w:sz w:val="40"/>
          <w:szCs w:val="40"/>
        </w:rPr>
        <w:t>and its Subsidiaries</w:t>
      </w:r>
    </w:p>
    <w:p w14:paraId="0AE19882" w14:textId="048088A3" w:rsidR="005E5FDE" w:rsidRPr="005B2349" w:rsidRDefault="000F6243" w:rsidP="000F6243">
      <w:pPr>
        <w:pStyle w:val="CoverClientName"/>
        <w:spacing w:before="0" w:after="0" w:line="360" w:lineRule="exact"/>
        <w:jc w:val="center"/>
        <w:rPr>
          <w:rFonts w:cs="Times New Roman"/>
          <w:sz w:val="40"/>
          <w:szCs w:val="40"/>
        </w:rPr>
      </w:pPr>
      <w:r w:rsidRPr="005B2349">
        <w:rPr>
          <w:rFonts w:ascii="CordiaUPC" w:hAnsi="CordiaUPC" w:cs="CordiaUPC"/>
          <w:sz w:val="40"/>
          <w:szCs w:val="40"/>
        </w:rPr>
        <w:t>(Formerly TMB Bank Public Company Limited and its Subsidiaries)</w:t>
      </w:r>
    </w:p>
    <w:p w14:paraId="0BA4734B" w14:textId="77777777" w:rsidR="004250F1" w:rsidRPr="005B2349" w:rsidRDefault="004250F1" w:rsidP="005748C7">
      <w:pPr>
        <w:pStyle w:val="CoverClientName"/>
        <w:spacing w:before="0" w:after="0" w:line="240" w:lineRule="atLeast"/>
        <w:jc w:val="center"/>
        <w:rPr>
          <w:rFonts w:cs="Times New Roman"/>
          <w:sz w:val="40"/>
          <w:szCs w:val="40"/>
        </w:rPr>
      </w:pPr>
    </w:p>
    <w:p w14:paraId="3DD91F1F" w14:textId="77777777" w:rsidR="004D18FF" w:rsidRPr="005B2349" w:rsidRDefault="004D18FF" w:rsidP="00D1225A">
      <w:pPr>
        <w:spacing w:line="360" w:lineRule="exact"/>
        <w:jc w:val="center"/>
        <w:rPr>
          <w:rFonts w:ascii="CordiaUPC" w:eastAsia="Times New Roman" w:hAnsi="CordiaUPC" w:cs="CordiaUPC"/>
          <w:spacing w:val="-3"/>
          <w:sz w:val="36"/>
          <w:szCs w:val="36"/>
        </w:rPr>
      </w:pPr>
      <w:r w:rsidRPr="005B2349">
        <w:rPr>
          <w:rFonts w:ascii="CordiaUPC" w:eastAsia="Times New Roman" w:hAnsi="CordiaUPC" w:cs="CordiaUPC" w:hint="cs"/>
          <w:sz w:val="36"/>
          <w:szCs w:val="36"/>
        </w:rPr>
        <w:t>Condensed interim financial statements</w:t>
      </w:r>
      <w:r w:rsidRPr="005B2349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 </w:t>
      </w:r>
    </w:p>
    <w:p w14:paraId="4D8BAA59" w14:textId="6768B045" w:rsidR="004D18FF" w:rsidRPr="005B2349" w:rsidRDefault="004D18FF" w:rsidP="00D1225A">
      <w:pPr>
        <w:spacing w:line="360" w:lineRule="exact"/>
        <w:jc w:val="center"/>
        <w:rPr>
          <w:rFonts w:ascii="CordiaUPC" w:eastAsia="Times New Roman" w:hAnsi="CordiaUPC" w:cs="CordiaUPC"/>
          <w:sz w:val="36"/>
          <w:szCs w:val="36"/>
        </w:rPr>
      </w:pP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for the three-month </w:t>
      </w:r>
      <w:r w:rsidR="000F6243" w:rsidRPr="005B2349">
        <w:rPr>
          <w:rFonts w:ascii="CordiaUPC" w:eastAsia="Times New Roman" w:hAnsi="CordiaUPC" w:cs="CordiaUPC" w:hint="cs"/>
          <w:sz w:val="36"/>
          <w:szCs w:val="36"/>
          <w:lang w:val="en-US" w:eastAsia="en-GB" w:bidi="th-TH"/>
        </w:rPr>
        <w:t xml:space="preserve">and </w:t>
      </w:r>
      <w:r w:rsidR="000F6243" w:rsidRPr="005B2349">
        <w:rPr>
          <w:rFonts w:ascii="CordiaUPC" w:eastAsia="Times New Roman" w:hAnsi="CordiaUPC" w:cs="CordiaUPC"/>
          <w:sz w:val="36"/>
          <w:szCs w:val="36"/>
          <w:lang w:val="en-US" w:eastAsia="en-GB" w:bidi="th-TH"/>
        </w:rPr>
        <w:t>nine</w:t>
      </w:r>
      <w:r w:rsidR="000F6243" w:rsidRPr="005B2349">
        <w:rPr>
          <w:rFonts w:ascii="CordiaUPC" w:eastAsia="Times New Roman" w:hAnsi="CordiaUPC" w:cs="CordiaUPC" w:hint="cs"/>
          <w:sz w:val="36"/>
          <w:szCs w:val="36"/>
          <w:lang w:val="en-US" w:eastAsia="en-GB" w:bidi="th-TH"/>
        </w:rPr>
        <w:t xml:space="preserve">-month </w:t>
      </w:r>
      <w:r w:rsidRPr="005B2349">
        <w:rPr>
          <w:rFonts w:ascii="CordiaUPC" w:eastAsia="Times New Roman" w:hAnsi="CordiaUPC" w:cs="CordiaUPC" w:hint="cs"/>
          <w:sz w:val="36"/>
          <w:szCs w:val="36"/>
        </w:rPr>
        <w:t>period</w:t>
      </w:r>
      <w:r w:rsidR="00FF1467" w:rsidRPr="005B2349">
        <w:rPr>
          <w:rFonts w:ascii="CordiaUPC" w:eastAsia="Times New Roman" w:hAnsi="CordiaUPC" w:cs="CordiaUPC"/>
          <w:sz w:val="36"/>
          <w:szCs w:val="36"/>
        </w:rPr>
        <w:t>s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 ended </w:t>
      </w:r>
    </w:p>
    <w:p w14:paraId="0212FA1E" w14:textId="58070D10" w:rsidR="004D18FF" w:rsidRPr="005B2349" w:rsidRDefault="004D18FF" w:rsidP="00D1225A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rtl/>
          <w:lang w:val="en-US" w:bidi="th-TH"/>
        </w:rPr>
      </w:pPr>
      <w:r w:rsidRPr="005B2349">
        <w:rPr>
          <w:rFonts w:ascii="CordiaUPC" w:eastAsia="Times New Roman" w:hAnsi="CordiaUPC" w:cs="CordiaUPC" w:hint="cs"/>
          <w:sz w:val="36"/>
          <w:szCs w:val="36"/>
        </w:rPr>
        <w:t>3</w:t>
      </w:r>
      <w:r w:rsidR="000F6243" w:rsidRPr="005B2349">
        <w:rPr>
          <w:rFonts w:ascii="CordiaUPC" w:eastAsia="Times New Roman" w:hAnsi="CordiaUPC" w:cs="CordiaUPC"/>
          <w:sz w:val="36"/>
          <w:szCs w:val="36"/>
        </w:rPr>
        <w:t>0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 </w:t>
      </w:r>
      <w:r w:rsidR="000F6243" w:rsidRPr="005B2349">
        <w:rPr>
          <w:rFonts w:ascii="CordiaUPC" w:eastAsia="Times New Roman" w:hAnsi="CordiaUPC" w:cs="CordiaUPC"/>
          <w:sz w:val="36"/>
          <w:szCs w:val="36"/>
        </w:rPr>
        <w:t>September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 202</w:t>
      </w:r>
      <w:r w:rsidRPr="005B2349">
        <w:rPr>
          <w:rFonts w:ascii="CordiaUPC" w:eastAsia="Times New Roman" w:hAnsi="CordiaUPC" w:cs="CordiaUPC" w:hint="cs"/>
          <w:sz w:val="36"/>
          <w:szCs w:val="45"/>
          <w:lang w:val="en-US" w:bidi="th-TH"/>
        </w:rPr>
        <w:t>1</w:t>
      </w:r>
    </w:p>
    <w:p w14:paraId="2D1205F3" w14:textId="77777777" w:rsidR="004D18FF" w:rsidRPr="005B2349" w:rsidRDefault="004D18FF" w:rsidP="00D1225A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cs/>
          <w:lang w:bidi="th-TH"/>
        </w:rPr>
      </w:pPr>
      <w:r w:rsidRPr="005B2349">
        <w:rPr>
          <w:rFonts w:ascii="CordiaUPC" w:eastAsia="Times New Roman" w:hAnsi="CordiaUPC" w:cs="CordiaUPC" w:hint="cs"/>
          <w:sz w:val="36"/>
          <w:szCs w:val="36"/>
        </w:rPr>
        <w:t>and</w:t>
      </w:r>
    </w:p>
    <w:p w14:paraId="277B05D6" w14:textId="77777777" w:rsidR="004D18FF" w:rsidRPr="005B2349" w:rsidRDefault="004D18FF" w:rsidP="00D1225A">
      <w:pPr>
        <w:overflowPunct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="CordiaUPC" w:eastAsia="Times New Roman" w:hAnsi="CordiaUPC" w:cs="CordiaUPC"/>
          <w:spacing w:val="-3"/>
          <w:sz w:val="36"/>
          <w:szCs w:val="36"/>
        </w:rPr>
      </w:pPr>
      <w:r w:rsidRPr="005B2349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Independent auditor’s report </w:t>
      </w:r>
    </w:p>
    <w:p w14:paraId="6555018E" w14:textId="359BA2F5" w:rsidR="00A1143D" w:rsidRPr="005B2349" w:rsidRDefault="004D18FF" w:rsidP="00D1225A">
      <w:pPr>
        <w:spacing w:line="360" w:lineRule="exact"/>
        <w:jc w:val="center"/>
        <w:rPr>
          <w:rFonts w:ascii="CordiaUPC" w:hAnsi="CordiaUPC" w:cs="CordiaUPC"/>
          <w:sz w:val="36"/>
          <w:szCs w:val="36"/>
        </w:rPr>
      </w:pPr>
      <w:r w:rsidRPr="005B2349">
        <w:rPr>
          <w:rFonts w:ascii="CordiaUPC" w:eastAsia="Times New Roman" w:hAnsi="CordiaUPC" w:cs="CordiaUPC" w:hint="cs"/>
          <w:spacing w:val="-3"/>
          <w:sz w:val="36"/>
          <w:szCs w:val="36"/>
        </w:rPr>
        <w:t>on review of interim financial information</w:t>
      </w:r>
    </w:p>
    <w:p w14:paraId="7A67A140" w14:textId="77777777" w:rsidR="00ED42E6" w:rsidRPr="005B2349" w:rsidRDefault="00ED42E6" w:rsidP="00ED42E6">
      <w:pPr>
        <w:spacing w:line="240" w:lineRule="atLeast"/>
        <w:jc w:val="center"/>
        <w:rPr>
          <w:rFonts w:cs="Times New Roman"/>
          <w:sz w:val="36"/>
          <w:szCs w:val="36"/>
          <w:lang w:val="en-US"/>
        </w:rPr>
      </w:pPr>
    </w:p>
    <w:p w14:paraId="74A209A9" w14:textId="77777777" w:rsidR="000F1CCF" w:rsidRPr="005B2349" w:rsidRDefault="000F1CCF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7598A84" w14:textId="77777777" w:rsidR="00ED42E6" w:rsidRPr="005B2349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1238FA5" w14:textId="77777777" w:rsidR="00ED42E6" w:rsidRPr="005B2349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C4A6E6E" w14:textId="77777777" w:rsidR="00ED42E6" w:rsidRPr="005B2349" w:rsidRDefault="00ED42E6" w:rsidP="005748C7">
      <w:pPr>
        <w:rPr>
          <w:rFonts w:cs="Cordia New"/>
          <w:b/>
          <w:bCs/>
          <w:sz w:val="28"/>
          <w:szCs w:val="35"/>
          <w:cs/>
          <w:lang w:val="en-US" w:bidi="th-TH"/>
        </w:rPr>
      </w:pPr>
    </w:p>
    <w:p w14:paraId="6E7B425B" w14:textId="77777777" w:rsidR="00ED42E6" w:rsidRPr="005B2349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9AD9971" w14:textId="77777777" w:rsidR="00ED42E6" w:rsidRPr="005B2349" w:rsidRDefault="00ED42E6" w:rsidP="005748C7">
      <w:pPr>
        <w:rPr>
          <w:rFonts w:cs="Times New Roman"/>
          <w:b/>
          <w:bCs/>
          <w:sz w:val="28"/>
          <w:szCs w:val="28"/>
          <w:lang w:val="en-US"/>
        </w:rPr>
        <w:sectPr w:rsidR="00ED42E6" w:rsidRPr="005B2349" w:rsidSect="00EF47D7"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3E44B9B" w14:textId="77777777" w:rsidR="008E26F6" w:rsidRPr="005B2349" w:rsidRDefault="008E26F6" w:rsidP="008E26F6">
      <w:pPr>
        <w:rPr>
          <w:rFonts w:eastAsia="Times New Roman" w:cstheme="minorBidi"/>
          <w:b/>
          <w:bCs/>
          <w:sz w:val="28"/>
          <w:szCs w:val="35"/>
          <w:cs/>
          <w:lang w:bidi="th-TH"/>
        </w:rPr>
      </w:pPr>
    </w:p>
    <w:p w14:paraId="4835650E" w14:textId="77777777" w:rsidR="008E26F6" w:rsidRPr="005B2349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72AB91" w14:textId="77777777" w:rsidR="008E26F6" w:rsidRPr="005B2349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2CBF95" w14:textId="77777777" w:rsidR="008E26F6" w:rsidRPr="005B2349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CBE6BCE" w14:textId="77777777" w:rsidR="008E26F6" w:rsidRPr="005B2349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03A8BE9" w14:textId="77777777" w:rsidR="008E26F6" w:rsidRPr="005B2349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164DD3" w14:textId="77777777" w:rsidR="008E26F6" w:rsidRPr="005B2349" w:rsidRDefault="008E26F6" w:rsidP="008E26F6">
      <w:pPr>
        <w:rPr>
          <w:rFonts w:eastAsia="Times New Roman" w:cs="Cordia New"/>
          <w:b/>
          <w:bCs/>
          <w:sz w:val="28"/>
          <w:szCs w:val="35"/>
          <w:cs/>
          <w:lang w:val="en-US" w:bidi="th-TH"/>
        </w:rPr>
      </w:pPr>
    </w:p>
    <w:p w14:paraId="6FB46BDF" w14:textId="77777777" w:rsidR="008E26F6" w:rsidRPr="005B2349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779B2A24" w14:textId="77777777" w:rsidR="008E26F6" w:rsidRPr="005B2349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16ACA915" w14:textId="77777777" w:rsidR="008E26F6" w:rsidRPr="005B2349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78DF43CC" w14:textId="77777777" w:rsidR="008E26F6" w:rsidRPr="005B2349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2838D9A7" w14:textId="77777777" w:rsidR="008E26F6" w:rsidRPr="005B2349" w:rsidRDefault="008E26F6" w:rsidP="008E26F6">
      <w:pPr>
        <w:spacing w:line="240" w:lineRule="auto"/>
        <w:jc w:val="both"/>
        <w:rPr>
          <w:rFonts w:ascii="CordiaUPC" w:eastAsia="Times New Roman" w:hAnsi="CordiaUPC" w:cs="CordiaUPC"/>
          <w:szCs w:val="24"/>
          <w:lang w:val="en-US"/>
        </w:rPr>
      </w:pPr>
      <w:r w:rsidRPr="005B2349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>Independent Auditor’s Report on Review of Interim Financial Information</w:t>
      </w:r>
      <w:r w:rsidRPr="005B2349" w:rsidDel="0091296F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 xml:space="preserve"> </w:t>
      </w:r>
    </w:p>
    <w:p w14:paraId="2802AEEA" w14:textId="77777777" w:rsidR="008E26F6" w:rsidRPr="005B2349" w:rsidRDefault="008E26F6" w:rsidP="008E26F6">
      <w:pPr>
        <w:rPr>
          <w:rFonts w:eastAsia="Times New Roman" w:cs="Times New Roman"/>
          <w:b/>
          <w:bCs/>
          <w:sz w:val="24"/>
          <w:szCs w:val="24"/>
        </w:rPr>
      </w:pPr>
    </w:p>
    <w:p w14:paraId="5B3C26FF" w14:textId="77777777" w:rsidR="000F6243" w:rsidRPr="005B2349" w:rsidRDefault="000F6243" w:rsidP="000F6243">
      <w:pPr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5B2349">
        <w:rPr>
          <w:rFonts w:ascii="CordiaUPC" w:hAnsi="CordiaUPC" w:cs="CordiaUPC" w:hint="cs"/>
          <w:b/>
          <w:bCs/>
          <w:sz w:val="26"/>
          <w:szCs w:val="26"/>
          <w:lang w:val="en-US"/>
        </w:rPr>
        <w:t>To the</w:t>
      </w:r>
      <w:r w:rsidRPr="005B2349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Board of Directors</w:t>
      </w:r>
      <w:r w:rsidRPr="005B2349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of </w:t>
      </w:r>
      <w:proofErr w:type="spellStart"/>
      <w:r w:rsidRPr="005B2349">
        <w:rPr>
          <w:rFonts w:ascii="CordiaUPC" w:hAnsi="CordiaUPC" w:cs="CordiaUPC" w:hint="cs"/>
          <w:b/>
          <w:bCs/>
          <w:sz w:val="26"/>
          <w:szCs w:val="26"/>
          <w:lang w:val="en-US"/>
        </w:rPr>
        <w:t>TMB</w:t>
      </w:r>
      <w:r w:rsidRPr="005B2349">
        <w:rPr>
          <w:rFonts w:ascii="CordiaUPC" w:hAnsi="CordiaUPC" w:cs="CordiaUPC"/>
          <w:b/>
          <w:bCs/>
          <w:sz w:val="26"/>
          <w:szCs w:val="26"/>
          <w:lang w:val="en-US"/>
        </w:rPr>
        <w:t>Thanachart</w:t>
      </w:r>
      <w:proofErr w:type="spellEnd"/>
      <w:r w:rsidRPr="005B2349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Bank Public Company Limited</w:t>
      </w:r>
    </w:p>
    <w:p w14:paraId="09FD1948" w14:textId="2DB0F1F5" w:rsidR="008E26F6" w:rsidRPr="005B2349" w:rsidRDefault="000F6243" w:rsidP="000F6243">
      <w:pPr>
        <w:rPr>
          <w:rFonts w:ascii="CordiaUPC" w:eastAsia="Times New Roman" w:hAnsi="CordiaUPC" w:cs="CordiaUPC"/>
          <w:b/>
          <w:bCs/>
          <w:sz w:val="24"/>
          <w:szCs w:val="24"/>
        </w:rPr>
      </w:pPr>
      <w:r w:rsidRPr="005B2349">
        <w:rPr>
          <w:rFonts w:ascii="CordiaUPC" w:hAnsi="CordiaUPC" w:cs="CordiaUPC"/>
          <w:b/>
          <w:bCs/>
          <w:sz w:val="26"/>
          <w:szCs w:val="26"/>
          <w:lang w:val="en-US"/>
        </w:rPr>
        <w:t>(Formerly TMB Bank Public Company Limited)</w:t>
      </w:r>
    </w:p>
    <w:p w14:paraId="4DBFA391" w14:textId="77777777" w:rsidR="008E26F6" w:rsidRPr="005B2349" w:rsidRDefault="008E26F6" w:rsidP="005C79C5">
      <w:pPr>
        <w:shd w:val="clear" w:color="auto" w:fill="FFFFFF"/>
        <w:jc w:val="thaiDistribute"/>
        <w:rPr>
          <w:rFonts w:eastAsia="Times New Roman" w:cs="Times New Roman"/>
          <w:i/>
          <w:lang w:bidi="th-TH"/>
        </w:rPr>
      </w:pPr>
    </w:p>
    <w:p w14:paraId="778863FC" w14:textId="1FA98504" w:rsidR="004D18FF" w:rsidRPr="005B2349" w:rsidRDefault="004D18FF" w:rsidP="005C79C5">
      <w:pPr>
        <w:shd w:val="clear" w:color="auto" w:fill="FFFFFF"/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lang w:bidi="th-TH"/>
        </w:rPr>
      </w:pP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 have reviewed the accompanying consolidated and the Bank only statements of financial position of </w:t>
      </w:r>
      <w:proofErr w:type="spellStart"/>
      <w:r w:rsidR="000F6243"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="000F6243"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proofErr w:type="spellEnd"/>
      <w:r w:rsidR="000F6243"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and its subsidiaries (the “Group”), and of </w:t>
      </w:r>
      <w:proofErr w:type="spellStart"/>
      <w:r w:rsidR="000F6243"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="000F6243"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proofErr w:type="spellEnd"/>
      <w:r w:rsidR="000F6243"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(the “Bank”) respectively, </w:t>
      </w:r>
      <w:r w:rsidR="007A47FC"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as at 30 September 202</w:t>
      </w:r>
      <w:r w:rsidR="007A47FC" w:rsidRPr="005B2349">
        <w:rPr>
          <w:rFonts w:ascii="CordiaUPC" w:eastAsia="Times New Roman" w:hAnsi="CordiaUPC" w:cs="CordiaUPC"/>
          <w:sz w:val="26"/>
          <w:szCs w:val="26"/>
          <w:lang w:bidi="th-TH"/>
        </w:rPr>
        <w:t>1</w:t>
      </w:r>
      <w:r w:rsidR="007A47FC"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; the consolidated and the Bank only statements of profit or loss and other comprehensive income for the three-month and nine-month period</w:t>
      </w:r>
      <w:r w:rsidR="0025271E">
        <w:rPr>
          <w:rFonts w:ascii="CordiaUPC" w:eastAsia="Times New Roman" w:hAnsi="CordiaUPC" w:cs="CordiaUPC"/>
          <w:sz w:val="26"/>
          <w:szCs w:val="26"/>
          <w:lang w:val="en-US" w:bidi="th-TH"/>
        </w:rPr>
        <w:t>s</w:t>
      </w:r>
      <w:r w:rsidR="007A47FC"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ended 30 September 202</w:t>
      </w:r>
      <w:r w:rsidR="007A47FC" w:rsidRPr="005B2349">
        <w:rPr>
          <w:rFonts w:ascii="CordiaUPC" w:eastAsia="Times New Roman" w:hAnsi="CordiaUPC" w:cs="CordiaUPC"/>
          <w:sz w:val="26"/>
          <w:szCs w:val="26"/>
          <w:lang w:bidi="th-TH"/>
        </w:rPr>
        <w:t>1</w:t>
      </w:r>
      <w:r w:rsidR="007A47FC"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, changes</w:t>
      </w:r>
      <w:r w:rsidR="007A47FC"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="007A47FC"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in equity and cash flows </w:t>
      </w:r>
      <w:r w:rsidR="007A47FC" w:rsidRPr="005B2349">
        <w:rPr>
          <w:rFonts w:ascii="CordiaUPC" w:hAnsi="CordiaUPC" w:cs="CordiaUPC" w:hint="cs"/>
          <w:sz w:val="26"/>
          <w:szCs w:val="26"/>
          <w:lang w:bidi="th-TH"/>
        </w:rPr>
        <w:t>for the nine-month period ended 30 September 20</w:t>
      </w:r>
      <w:r w:rsidR="007A47FC" w:rsidRPr="005B2349">
        <w:rPr>
          <w:rFonts w:ascii="CordiaUPC" w:hAnsi="CordiaUPC" w:cs="CordiaUPC" w:hint="cs"/>
          <w:sz w:val="26"/>
          <w:szCs w:val="26"/>
          <w:lang w:val="en-US" w:bidi="th-TH"/>
        </w:rPr>
        <w:t>2</w:t>
      </w:r>
      <w:r w:rsidR="007A47FC" w:rsidRPr="005B2349">
        <w:rPr>
          <w:rFonts w:ascii="CordiaUPC" w:hAnsi="CordiaUPC" w:cs="CordiaUPC"/>
          <w:sz w:val="26"/>
          <w:szCs w:val="26"/>
          <w:lang w:val="en-US" w:bidi="th-TH"/>
        </w:rPr>
        <w:t>1</w:t>
      </w:r>
      <w:r w:rsidR="007A47FC"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; and the condensed notes (“interim financial information”).</w:t>
      </w:r>
      <w:r w:rsidR="007A47FC" w:rsidRPr="005B2349">
        <w:rPr>
          <w:rFonts w:ascii="CordiaUPC" w:eastAsia="Times New Roman" w:hAnsi="CordiaUPC" w:cs="CordiaUPC" w:hint="cs"/>
          <w:i/>
          <w:iCs/>
          <w:sz w:val="26"/>
          <w:szCs w:val="26"/>
          <w:lang w:bidi="th-TH"/>
        </w:rPr>
        <w:t xml:space="preserve"> </w:t>
      </w:r>
      <w:r w:rsidR="007A47FC" w:rsidRPr="005B2349">
        <w:rPr>
          <w:rFonts w:ascii="CordiaUPC" w:eastAsia="Times New Roman" w:hAnsi="CordiaUPC" w:cs="CordiaUPC" w:hint="cs"/>
          <w:sz w:val="26"/>
          <w:szCs w:val="26"/>
        </w:rPr>
        <w:t>Management is responsible for the preparation and presentation of this interim financial information in accordance with Thai Accounting Standard 34, “Interim Financial Reporting”</w:t>
      </w:r>
      <w:r w:rsidR="007A47FC" w:rsidRPr="005B2349">
        <w:rPr>
          <w:rFonts w:ascii="CordiaUPC" w:eastAsia="Times New Roman" w:hAnsi="CordiaUPC" w:cs="CordiaUPC" w:hint="cs"/>
          <w:sz w:val="26"/>
          <w:szCs w:val="26"/>
          <w:lang w:val="en-US"/>
        </w:rPr>
        <w:t xml:space="preserve"> and the regulations of the Bank of Thailand.</w:t>
      </w:r>
      <w:r w:rsidR="007A47FC" w:rsidRPr="005B2349">
        <w:rPr>
          <w:rFonts w:ascii="CordiaUPC" w:eastAsia="Times New Roman" w:hAnsi="CordiaUPC" w:cs="CordiaUPC" w:hint="cs"/>
          <w:sz w:val="26"/>
          <w:szCs w:val="26"/>
        </w:rPr>
        <w:t xml:space="preserve"> My responsibility is to express a conclusion on this interim financial information based on my review.</w:t>
      </w:r>
    </w:p>
    <w:p w14:paraId="4670B641" w14:textId="3452BC63" w:rsidR="004D18FF" w:rsidRPr="005B2349" w:rsidRDefault="004D18FF" w:rsidP="00D1225A">
      <w:pPr>
        <w:shd w:val="clear" w:color="auto" w:fill="FFFFFF"/>
        <w:spacing w:line="240" w:lineRule="exact"/>
        <w:jc w:val="both"/>
        <w:rPr>
          <w:rFonts w:eastAsia="Times New Roman" w:cstheme="minorBidi"/>
          <w:lang w:bidi="th-TH"/>
        </w:rPr>
      </w:pPr>
    </w:p>
    <w:p w14:paraId="6D0CB141" w14:textId="77777777" w:rsidR="004D18FF" w:rsidRPr="005B2349" w:rsidRDefault="004D18FF" w:rsidP="00D1225A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Scope of Review</w:t>
      </w:r>
    </w:p>
    <w:p w14:paraId="1AF8FC0F" w14:textId="77777777" w:rsidR="004D18FF" w:rsidRPr="005B2349" w:rsidRDefault="004D18FF" w:rsidP="00D1225A">
      <w:pPr>
        <w:spacing w:line="240" w:lineRule="exact"/>
        <w:jc w:val="both"/>
        <w:rPr>
          <w:rFonts w:eastAsia="Times New Roman" w:cs="Times New Roman"/>
        </w:rPr>
      </w:pPr>
    </w:p>
    <w:p w14:paraId="5CEA7F39" w14:textId="024E4D8F" w:rsidR="004D18FF" w:rsidRPr="005B2349" w:rsidRDefault="004D18FF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I conducted my review in accordance with the Thai Standard on Review Engagements 2410, “Review of Interim Financial Information Performed by the Independent Auditor </w:t>
      </w:r>
      <w:bookmarkStart w:id="0" w:name="_Hlk85724517"/>
      <w:r w:rsidRPr="005B2349">
        <w:rPr>
          <w:rFonts w:ascii="CordiaUPC" w:eastAsia="Times New Roman" w:hAnsi="CordiaUPC" w:cs="CordiaUPC" w:hint="cs"/>
          <w:sz w:val="26"/>
          <w:szCs w:val="26"/>
        </w:rPr>
        <w:t>of the Entity</w:t>
      </w:r>
      <w:bookmarkEnd w:id="0"/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me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to obtain assurance that I would become aware of all significant matters that might be identified in an audit. Accordingly,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do not express an audit opinion.</w:t>
      </w:r>
    </w:p>
    <w:p w14:paraId="110205D3" w14:textId="2BAB2FD3" w:rsidR="000C26A2" w:rsidRPr="005B2349" w:rsidRDefault="000C26A2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3526D10" w14:textId="77777777" w:rsidR="000F061D" w:rsidRPr="005B2349" w:rsidRDefault="000F061D" w:rsidP="000F061D">
      <w:pPr>
        <w:spacing w:line="240" w:lineRule="exact"/>
        <w:jc w:val="thaiDistribute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Conclusion</w:t>
      </w:r>
    </w:p>
    <w:p w14:paraId="2C2EC46C" w14:textId="77777777" w:rsidR="000F061D" w:rsidRPr="005B2349" w:rsidRDefault="000F061D" w:rsidP="000F061D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9323343" w14:textId="77777777" w:rsidR="000F061D" w:rsidRPr="005B2349" w:rsidRDefault="000F061D" w:rsidP="000F061D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>Based on my review, nothing has come to my attention that causes me to believe that the accompanying interim financial information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not prepared, in all material respects, in accordance with Thai Accounting Standard 34, “Interim Financial Reporting”, and </w:t>
      </w:r>
      <w:r w:rsidRPr="005B2349">
        <w:rPr>
          <w:rFonts w:ascii="CordiaUPC" w:eastAsia="Times New Roman" w:hAnsi="CordiaUPC" w:cs="CordiaUPC"/>
          <w:sz w:val="26"/>
          <w:szCs w:val="26"/>
        </w:rPr>
        <w:t>the regulations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of the Bank of Thailand.</w:t>
      </w:r>
    </w:p>
    <w:p w14:paraId="61566AF9" w14:textId="35E54484" w:rsidR="000F061D" w:rsidRPr="005B2349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782581E" w14:textId="1E7B3A69" w:rsidR="000F061D" w:rsidRPr="005B2349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87C9ADE" w14:textId="5F4E36D9" w:rsidR="000F061D" w:rsidRPr="005B2349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69B1AF1" w14:textId="17656FE9" w:rsidR="000F061D" w:rsidRPr="005B2349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98307C0" w14:textId="22CD1CE1" w:rsidR="000F061D" w:rsidRPr="005B2349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1D9AC32" w14:textId="06AFC672" w:rsidR="000F061D" w:rsidRPr="005B2349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05CB372" w14:textId="1F5CE074" w:rsidR="000F061D" w:rsidRPr="005B2349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91B72EB" w14:textId="3D1484BA" w:rsidR="000F061D" w:rsidRPr="005B2349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734A7DD" w14:textId="1A18B064" w:rsidR="000F061D" w:rsidRPr="005B2349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22BD54A" w14:textId="77777777" w:rsidR="00841EEE" w:rsidRDefault="00841EEE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  <w:sectPr w:rsidR="00841EEE" w:rsidSect="00841EEE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pgNumType w:start="2"/>
          <w:cols w:space="720"/>
          <w:docGrid w:linePitch="299"/>
        </w:sectPr>
      </w:pPr>
    </w:p>
    <w:p w14:paraId="40339D68" w14:textId="53BBAEC0" w:rsidR="000F061D" w:rsidRPr="005B2349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33CDF1D" w14:textId="61484422" w:rsidR="000F061D" w:rsidRPr="005B2349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C2C3844" w14:textId="336B4B97" w:rsidR="000C26A2" w:rsidRPr="005B2349" w:rsidRDefault="000C26A2" w:rsidP="000C26A2">
      <w:pPr>
        <w:autoSpaceDE w:val="0"/>
        <w:autoSpaceDN w:val="0"/>
        <w:adjustRightInd w:val="0"/>
        <w:spacing w:line="240" w:lineRule="auto"/>
        <w:jc w:val="thaiDistribute"/>
        <w:rPr>
          <w:rFonts w:ascii="CordiaUPC" w:eastAsia="Times New Roman" w:hAnsi="CordiaUPC" w:cs="CordiaUPC"/>
          <w:i/>
          <w:iCs/>
          <w:sz w:val="26"/>
          <w:szCs w:val="26"/>
          <w:lang w:val="en-US"/>
        </w:rPr>
      </w:pPr>
      <w:r w:rsidRPr="005B2349">
        <w:rPr>
          <w:rFonts w:ascii="CordiaUPC" w:eastAsia="Times New Roman" w:hAnsi="CordiaUPC" w:cs="CordiaUPC"/>
          <w:i/>
          <w:iCs/>
          <w:sz w:val="26"/>
          <w:szCs w:val="26"/>
          <w:lang w:val="en-US"/>
        </w:rPr>
        <w:t>Emphasis of Matter</w:t>
      </w:r>
    </w:p>
    <w:p w14:paraId="37775EA6" w14:textId="77777777" w:rsidR="000C26A2" w:rsidRPr="005B2349" w:rsidRDefault="000C26A2" w:rsidP="000C26A2">
      <w:pPr>
        <w:autoSpaceDE w:val="0"/>
        <w:autoSpaceDN w:val="0"/>
        <w:adjustRightInd w:val="0"/>
        <w:spacing w:line="240" w:lineRule="auto"/>
        <w:rPr>
          <w:rFonts w:ascii="CordiaUPC" w:eastAsia="Times New Roman" w:hAnsi="CordiaUPC" w:cs="CordiaUPC"/>
          <w:sz w:val="14"/>
          <w:szCs w:val="14"/>
          <w:lang w:val="en-US"/>
        </w:rPr>
      </w:pPr>
    </w:p>
    <w:p w14:paraId="7976C6E4" w14:textId="6B56BC0F" w:rsidR="000C26A2" w:rsidRPr="005B2349" w:rsidRDefault="000C26A2" w:rsidP="000C26A2">
      <w:pPr>
        <w:jc w:val="thaiDistribute"/>
        <w:rPr>
          <w:rFonts w:ascii="CordiaUPC" w:hAnsi="CordiaUPC" w:cs="CordiaUPC"/>
          <w:sz w:val="26"/>
          <w:szCs w:val="26"/>
        </w:rPr>
      </w:pPr>
      <w:r w:rsidRPr="005B2349">
        <w:rPr>
          <w:rFonts w:ascii="CordiaUPC" w:hAnsi="CordiaUPC" w:cs="CordiaUPC"/>
          <w:sz w:val="26"/>
          <w:szCs w:val="26"/>
        </w:rPr>
        <w:t>I draw attention to Note 3</w:t>
      </w:r>
      <w:r w:rsidRPr="005B2349">
        <w:rPr>
          <w:rFonts w:ascii="CordiaUPC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hAnsi="CordiaUPC" w:cs="CordiaUPC"/>
          <w:sz w:val="26"/>
          <w:szCs w:val="26"/>
        </w:rPr>
        <w:t xml:space="preserve">which describes the transfer of entire business from </w:t>
      </w:r>
      <w:proofErr w:type="spellStart"/>
      <w:r w:rsidRPr="005B2349">
        <w:rPr>
          <w:rFonts w:ascii="CordiaUPC" w:hAnsi="CordiaUPC" w:cs="CordiaUPC"/>
          <w:sz w:val="26"/>
          <w:szCs w:val="26"/>
        </w:rPr>
        <w:t>Thanachart</w:t>
      </w:r>
      <w:proofErr w:type="spellEnd"/>
      <w:r w:rsidRPr="005B2349">
        <w:rPr>
          <w:rFonts w:ascii="CordiaUPC" w:hAnsi="CordiaUPC" w:cs="CordiaUPC"/>
          <w:sz w:val="26"/>
          <w:szCs w:val="26"/>
        </w:rPr>
        <w:t xml:space="preserve"> Bank Public Company Limited </w:t>
      </w:r>
      <w:r w:rsidRPr="005B2349">
        <w:rPr>
          <w:rFonts w:ascii="CordiaUPC" w:hAnsi="CordiaUPC" w:cs="CordiaUPC"/>
          <w:sz w:val="26"/>
          <w:szCs w:val="26"/>
          <w:lang w:val="en-US" w:bidi="th-TH"/>
        </w:rPr>
        <w:t xml:space="preserve">to </w:t>
      </w:r>
      <w:proofErr w:type="spellStart"/>
      <w:r w:rsidRPr="005B2349">
        <w:rPr>
          <w:rFonts w:ascii="CordiaUPC" w:hAnsi="CordiaUPC" w:cs="CordiaUPC"/>
          <w:sz w:val="26"/>
          <w:szCs w:val="26"/>
          <w:lang w:val="en-US" w:bidi="th-TH"/>
        </w:rPr>
        <w:t>TMBThanachart</w:t>
      </w:r>
      <w:proofErr w:type="spellEnd"/>
      <w:r w:rsidRPr="005B2349">
        <w:rPr>
          <w:rFonts w:ascii="CordiaUPC" w:hAnsi="CordiaUPC" w:cs="CordiaUPC"/>
          <w:sz w:val="26"/>
          <w:szCs w:val="26"/>
          <w:lang w:val="en-US" w:bidi="th-TH"/>
        </w:rPr>
        <w:t xml:space="preserve"> Bank Public Company Limited</w:t>
      </w:r>
      <w:r w:rsidRPr="005B2349">
        <w:rPr>
          <w:rFonts w:ascii="CordiaUPC" w:hAnsi="CordiaUPC" w:cs="CordiaUPC"/>
          <w:sz w:val="26"/>
          <w:szCs w:val="26"/>
        </w:rPr>
        <w:t xml:space="preserve"> on 3 July 2021. My </w:t>
      </w:r>
      <w:r w:rsidR="000F061D" w:rsidRPr="005B2349">
        <w:rPr>
          <w:rFonts w:ascii="CordiaUPC" w:hAnsi="CordiaUPC" w:cs="CordiaUPC"/>
          <w:sz w:val="26"/>
          <w:szCs w:val="26"/>
        </w:rPr>
        <w:t>conclusion</w:t>
      </w:r>
      <w:r w:rsidRPr="005B2349">
        <w:rPr>
          <w:rFonts w:ascii="CordiaUPC" w:hAnsi="CordiaUPC" w:cs="CordiaUPC"/>
          <w:sz w:val="26"/>
          <w:szCs w:val="26"/>
        </w:rPr>
        <w:t xml:space="preserve"> is not modified in respect of this matter. </w:t>
      </w:r>
    </w:p>
    <w:p w14:paraId="2B1F9B41" w14:textId="77777777" w:rsidR="004D18FF" w:rsidRPr="005B2349" w:rsidRDefault="004D18FF" w:rsidP="005C79C5">
      <w:pPr>
        <w:shd w:val="clear" w:color="auto" w:fill="FFFFFF"/>
        <w:spacing w:line="240" w:lineRule="exact"/>
        <w:jc w:val="thaiDistribute"/>
        <w:rPr>
          <w:rFonts w:eastAsia="Times New Roman" w:cs="Times New Roman"/>
          <w:i/>
          <w:iCs/>
          <w:szCs w:val="24"/>
        </w:rPr>
      </w:pPr>
    </w:p>
    <w:p w14:paraId="7F7C6EBB" w14:textId="77777777" w:rsidR="000C26A2" w:rsidRPr="005B2349" w:rsidRDefault="000C26A2" w:rsidP="005C79C5">
      <w:pPr>
        <w:spacing w:line="240" w:lineRule="exact"/>
        <w:jc w:val="thaiDistribute"/>
        <w:rPr>
          <w:rFonts w:ascii="CordiaUPC" w:eastAsia="Times New Roman" w:hAnsi="CordiaUPC" w:cs="CordiaUPC"/>
          <w:i/>
          <w:sz w:val="26"/>
          <w:szCs w:val="26"/>
        </w:rPr>
      </w:pPr>
    </w:p>
    <w:p w14:paraId="2A2E5626" w14:textId="77777777" w:rsidR="000C26A2" w:rsidRPr="005B2349" w:rsidRDefault="000C26A2" w:rsidP="005C79C5">
      <w:pPr>
        <w:spacing w:line="240" w:lineRule="exact"/>
        <w:jc w:val="thaiDistribute"/>
        <w:rPr>
          <w:rFonts w:ascii="CordiaUPC" w:eastAsia="Times New Roman" w:hAnsi="CordiaUPC" w:cs="CordiaUPC"/>
          <w:i/>
          <w:sz w:val="26"/>
          <w:szCs w:val="26"/>
          <w:cs/>
          <w:lang w:bidi="th-TH"/>
        </w:rPr>
      </w:pPr>
    </w:p>
    <w:p w14:paraId="7B7AA6A9" w14:textId="77777777" w:rsidR="004D18FF" w:rsidRPr="005B2349" w:rsidRDefault="004D18FF" w:rsidP="00D1225A">
      <w:pPr>
        <w:spacing w:line="240" w:lineRule="exact"/>
        <w:rPr>
          <w:rFonts w:eastAsia="Times New Roman" w:cs="Times New Roman"/>
          <w:i/>
          <w:iCs/>
        </w:rPr>
      </w:pPr>
    </w:p>
    <w:p w14:paraId="2B588E0B" w14:textId="7A80F0F5" w:rsidR="004D18FF" w:rsidRPr="005B2349" w:rsidRDefault="004D18FF" w:rsidP="00D1225A">
      <w:pPr>
        <w:spacing w:line="240" w:lineRule="exact"/>
        <w:rPr>
          <w:rFonts w:eastAsia="Times New Roman" w:cs="Times New Roman"/>
          <w:i/>
          <w:iCs/>
        </w:rPr>
      </w:pPr>
    </w:p>
    <w:p w14:paraId="6E1C2D47" w14:textId="47B0D678" w:rsidR="004D18FF" w:rsidRPr="005B2349" w:rsidRDefault="004D18FF" w:rsidP="00D1225A">
      <w:pPr>
        <w:spacing w:line="240" w:lineRule="exact"/>
        <w:rPr>
          <w:rFonts w:eastAsia="Times New Roman" w:cs="Times New Roman"/>
          <w:i/>
          <w:iCs/>
        </w:rPr>
      </w:pPr>
    </w:p>
    <w:p w14:paraId="6620A736" w14:textId="0DBBB8DC" w:rsidR="000C26A2" w:rsidRPr="005B2349" w:rsidRDefault="000C26A2" w:rsidP="00D1225A">
      <w:pPr>
        <w:spacing w:line="240" w:lineRule="exact"/>
        <w:rPr>
          <w:rFonts w:eastAsia="Times New Roman" w:cs="Times New Roman"/>
          <w:i/>
          <w:iCs/>
        </w:rPr>
      </w:pPr>
    </w:p>
    <w:p w14:paraId="75AF7529" w14:textId="77777777" w:rsidR="000C26A2" w:rsidRPr="005B2349" w:rsidRDefault="000C26A2" w:rsidP="00D1225A">
      <w:pPr>
        <w:spacing w:line="240" w:lineRule="exact"/>
        <w:rPr>
          <w:rFonts w:eastAsia="Times New Roman" w:cs="Times New Roman"/>
          <w:i/>
          <w:iCs/>
        </w:rPr>
      </w:pPr>
    </w:p>
    <w:p w14:paraId="4A01FA99" w14:textId="77777777" w:rsidR="004D18FF" w:rsidRPr="005B2349" w:rsidRDefault="004D18FF" w:rsidP="00D1225A">
      <w:pPr>
        <w:spacing w:line="240" w:lineRule="exact"/>
        <w:ind w:right="-43"/>
        <w:jc w:val="both"/>
        <w:rPr>
          <w:rFonts w:eastAsia="Times New Roman" w:cs="Times New Roman"/>
          <w:szCs w:val="22"/>
        </w:rPr>
      </w:pPr>
    </w:p>
    <w:p w14:paraId="48F79886" w14:textId="77777777" w:rsidR="004D18FF" w:rsidRPr="005B2349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>(Chanchai Sakulkoedsin)</w:t>
      </w:r>
    </w:p>
    <w:p w14:paraId="5DA31775" w14:textId="77777777" w:rsidR="004D18FF" w:rsidRPr="005B2349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>Certified Public Accountant</w:t>
      </w:r>
    </w:p>
    <w:p w14:paraId="54C7C7FB" w14:textId="77777777" w:rsidR="004D18FF" w:rsidRPr="005B2349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>Registration No. 6827</w:t>
      </w:r>
    </w:p>
    <w:p w14:paraId="0F4FD848" w14:textId="77777777" w:rsidR="004D18FF" w:rsidRPr="005B2349" w:rsidRDefault="004D18FF" w:rsidP="00D1225A">
      <w:pPr>
        <w:spacing w:line="240" w:lineRule="exact"/>
        <w:ind w:right="-43"/>
        <w:jc w:val="both"/>
        <w:rPr>
          <w:rFonts w:eastAsia="Times New Roman" w:cs="Times New Roman"/>
          <w:szCs w:val="22"/>
        </w:rPr>
      </w:pPr>
    </w:p>
    <w:p w14:paraId="0528EB72" w14:textId="77777777" w:rsidR="004D18FF" w:rsidRPr="005B2349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</w:p>
    <w:p w14:paraId="0DDD2B1D" w14:textId="77777777" w:rsidR="004D18FF" w:rsidRPr="005B2349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KPMG </w:t>
      </w:r>
      <w:proofErr w:type="spellStart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Phoomchai</w:t>
      </w:r>
      <w:proofErr w:type="spellEnd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Audit Ltd.</w:t>
      </w:r>
    </w:p>
    <w:p w14:paraId="78CBC1F0" w14:textId="77777777" w:rsidR="004D18FF" w:rsidRPr="005B2349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Bangkok</w:t>
      </w:r>
    </w:p>
    <w:p w14:paraId="2A09641C" w14:textId="4AF67B49" w:rsidR="0049204E" w:rsidRDefault="006910AF" w:rsidP="00841EEE">
      <w:pPr>
        <w:spacing w:line="240" w:lineRule="exact"/>
        <w:rPr>
          <w:rFonts w:ascii="CordiaUPC" w:eastAsia="Times New Roman" w:hAnsi="CordiaUPC" w:cs="CordiaUPC" w:hint="cs"/>
          <w:sz w:val="26"/>
          <w:szCs w:val="26"/>
          <w:lang w:bidi="th-TH"/>
        </w:rPr>
      </w:pP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11</w:t>
      </w:r>
      <w:r w:rsidR="000F6243"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 November</w:t>
      </w:r>
      <w:r w:rsidR="004D18FF"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2021</w:t>
      </w:r>
    </w:p>
    <w:p w14:paraId="6CE47310" w14:textId="131F1AF6" w:rsidR="00841EEE" w:rsidRPr="00841EEE" w:rsidRDefault="00841EEE" w:rsidP="00841EEE">
      <w:pPr>
        <w:rPr>
          <w:rFonts w:ascii="CordiaUPC" w:hAnsi="CordiaUPC" w:cs="CordiaUPC" w:hint="cs"/>
          <w:sz w:val="26"/>
          <w:szCs w:val="26"/>
          <w:lang w:bidi="th-TH"/>
        </w:rPr>
      </w:pPr>
    </w:p>
    <w:p w14:paraId="2B5A0372" w14:textId="3742E91B" w:rsidR="00841EEE" w:rsidRPr="00841EEE" w:rsidRDefault="00841EEE" w:rsidP="00841EEE">
      <w:pPr>
        <w:rPr>
          <w:rFonts w:ascii="CordiaUPC" w:hAnsi="CordiaUPC" w:cs="CordiaUPC" w:hint="cs"/>
          <w:sz w:val="26"/>
          <w:szCs w:val="26"/>
          <w:lang w:bidi="th-TH"/>
        </w:rPr>
      </w:pPr>
    </w:p>
    <w:p w14:paraId="1CF58F98" w14:textId="13928B72" w:rsidR="00841EEE" w:rsidRPr="00841EEE" w:rsidRDefault="00841EEE" w:rsidP="00841EEE">
      <w:pPr>
        <w:rPr>
          <w:rFonts w:ascii="CordiaUPC" w:hAnsi="CordiaUPC" w:cs="CordiaUPC" w:hint="cs"/>
          <w:sz w:val="26"/>
          <w:szCs w:val="26"/>
          <w:lang w:bidi="th-TH"/>
        </w:rPr>
      </w:pPr>
    </w:p>
    <w:p w14:paraId="77FC43FE" w14:textId="23C94E3A" w:rsidR="00841EEE" w:rsidRPr="00841EEE" w:rsidRDefault="00841EEE" w:rsidP="00841EEE">
      <w:pPr>
        <w:rPr>
          <w:rFonts w:ascii="CordiaUPC" w:hAnsi="CordiaUPC" w:cs="CordiaUPC" w:hint="cs"/>
          <w:sz w:val="26"/>
          <w:szCs w:val="26"/>
          <w:lang w:bidi="th-TH"/>
        </w:rPr>
      </w:pPr>
    </w:p>
    <w:p w14:paraId="7CCAD0B9" w14:textId="0BB63841" w:rsidR="00841EEE" w:rsidRPr="00841EEE" w:rsidRDefault="00841EEE" w:rsidP="00841EEE">
      <w:pPr>
        <w:rPr>
          <w:rFonts w:ascii="CordiaUPC" w:hAnsi="CordiaUPC" w:cs="CordiaUPC" w:hint="cs"/>
          <w:sz w:val="26"/>
          <w:szCs w:val="26"/>
          <w:lang w:bidi="th-TH"/>
        </w:rPr>
      </w:pPr>
    </w:p>
    <w:p w14:paraId="6898D094" w14:textId="4986BC18" w:rsidR="00841EEE" w:rsidRPr="00841EEE" w:rsidRDefault="00841EEE" w:rsidP="00841EEE">
      <w:pPr>
        <w:rPr>
          <w:rFonts w:ascii="CordiaUPC" w:hAnsi="CordiaUPC" w:cs="CordiaUPC" w:hint="cs"/>
          <w:sz w:val="26"/>
          <w:szCs w:val="26"/>
          <w:lang w:bidi="th-TH"/>
        </w:rPr>
      </w:pPr>
    </w:p>
    <w:p w14:paraId="50EAC7FF" w14:textId="5A077553" w:rsidR="00841EEE" w:rsidRPr="00841EEE" w:rsidRDefault="00841EEE" w:rsidP="00841EEE">
      <w:pPr>
        <w:rPr>
          <w:rFonts w:ascii="CordiaUPC" w:hAnsi="CordiaUPC" w:cs="CordiaUPC" w:hint="cs"/>
          <w:sz w:val="26"/>
          <w:szCs w:val="26"/>
          <w:lang w:bidi="th-TH"/>
        </w:rPr>
      </w:pPr>
    </w:p>
    <w:p w14:paraId="6B2CDC5F" w14:textId="330F25F1" w:rsidR="00841EEE" w:rsidRPr="00841EEE" w:rsidRDefault="00841EEE" w:rsidP="00841EEE">
      <w:pPr>
        <w:rPr>
          <w:rFonts w:ascii="CordiaUPC" w:hAnsi="CordiaUPC" w:cs="CordiaUPC" w:hint="cs"/>
          <w:sz w:val="26"/>
          <w:szCs w:val="26"/>
          <w:lang w:bidi="th-TH"/>
        </w:rPr>
      </w:pPr>
    </w:p>
    <w:p w14:paraId="672F6B16" w14:textId="212C1159" w:rsidR="00841EEE" w:rsidRPr="00841EEE" w:rsidRDefault="00841EEE" w:rsidP="00841EEE">
      <w:pPr>
        <w:rPr>
          <w:rFonts w:ascii="CordiaUPC" w:hAnsi="CordiaUPC" w:cs="CordiaUPC" w:hint="cs"/>
          <w:sz w:val="26"/>
          <w:szCs w:val="26"/>
          <w:lang w:bidi="th-TH"/>
        </w:rPr>
      </w:pPr>
    </w:p>
    <w:p w14:paraId="32A23B74" w14:textId="14CFACDB" w:rsidR="00841EEE" w:rsidRPr="00841EEE" w:rsidRDefault="00841EEE" w:rsidP="00841EEE">
      <w:pPr>
        <w:rPr>
          <w:rFonts w:ascii="CordiaUPC" w:hAnsi="CordiaUPC" w:cs="CordiaUPC" w:hint="cs"/>
          <w:sz w:val="26"/>
          <w:szCs w:val="26"/>
          <w:lang w:bidi="th-TH"/>
        </w:rPr>
      </w:pPr>
    </w:p>
    <w:p w14:paraId="7E270D9E" w14:textId="3B427237" w:rsidR="00841EEE" w:rsidRPr="00841EEE" w:rsidRDefault="00841EEE" w:rsidP="00841EEE">
      <w:pPr>
        <w:rPr>
          <w:rFonts w:ascii="CordiaUPC" w:hAnsi="CordiaUPC" w:cs="CordiaUPC" w:hint="cs"/>
          <w:sz w:val="26"/>
          <w:szCs w:val="26"/>
          <w:lang w:bidi="th-TH"/>
        </w:rPr>
      </w:pPr>
    </w:p>
    <w:p w14:paraId="7F247FB8" w14:textId="3644AA95" w:rsidR="00841EEE" w:rsidRPr="00841EEE" w:rsidRDefault="00841EEE" w:rsidP="00841EEE">
      <w:pPr>
        <w:rPr>
          <w:rFonts w:ascii="CordiaUPC" w:hAnsi="CordiaUPC" w:cs="CordiaUPC" w:hint="cs"/>
          <w:sz w:val="26"/>
          <w:szCs w:val="26"/>
          <w:lang w:bidi="th-TH"/>
        </w:rPr>
      </w:pPr>
    </w:p>
    <w:p w14:paraId="0350EFF9" w14:textId="5312CEC4" w:rsidR="00841EEE" w:rsidRPr="00841EEE" w:rsidRDefault="00841EEE" w:rsidP="00841EEE">
      <w:pPr>
        <w:rPr>
          <w:rFonts w:ascii="CordiaUPC" w:hAnsi="CordiaUPC" w:cs="CordiaUPC" w:hint="cs"/>
          <w:sz w:val="26"/>
          <w:szCs w:val="26"/>
          <w:lang w:bidi="th-TH"/>
        </w:rPr>
      </w:pPr>
    </w:p>
    <w:p w14:paraId="13930E99" w14:textId="0BA3C273" w:rsidR="00841EEE" w:rsidRDefault="00841EEE" w:rsidP="00841EEE">
      <w:pPr>
        <w:rPr>
          <w:rFonts w:ascii="CordiaUPC" w:eastAsia="Times New Roman" w:hAnsi="CordiaUPC" w:cs="CordiaUPC" w:hint="cs"/>
          <w:sz w:val="26"/>
          <w:szCs w:val="26"/>
          <w:lang w:bidi="th-TH"/>
        </w:rPr>
      </w:pPr>
    </w:p>
    <w:p w14:paraId="24677877" w14:textId="77777777" w:rsidR="00841EEE" w:rsidRPr="00841EEE" w:rsidRDefault="00841EEE" w:rsidP="00841EEE">
      <w:pPr>
        <w:jc w:val="center"/>
        <w:rPr>
          <w:rFonts w:ascii="CordiaUPC" w:hAnsi="CordiaUPC" w:cs="CordiaUPC"/>
          <w:sz w:val="26"/>
          <w:szCs w:val="26"/>
          <w:cs/>
          <w:lang w:bidi="th-TH"/>
        </w:rPr>
      </w:pPr>
    </w:p>
    <w:sectPr w:rsidR="00841EEE" w:rsidRPr="00841EEE" w:rsidSect="00841EEE">
      <w:footerReference w:type="default" r:id="rId17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9A727" w14:textId="77777777" w:rsidR="00FA5F05" w:rsidRDefault="00FA5F05">
      <w:r>
        <w:separator/>
      </w:r>
    </w:p>
  </w:endnote>
  <w:endnote w:type="continuationSeparator" w:id="0">
    <w:p w14:paraId="540E62A1" w14:textId="77777777" w:rsidR="00FA5F05" w:rsidRDefault="00FA5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altName w:val="Cordia 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BE3A6" w14:textId="77777777" w:rsidR="00817781" w:rsidRDefault="00817781" w:rsidP="000C18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02A90F35" w14:textId="77777777" w:rsidR="00817781" w:rsidRDefault="00817781" w:rsidP="00A21E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61376" w14:textId="5C477F8A" w:rsidR="00817781" w:rsidRDefault="00817781" w:rsidP="00EC26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9554478" w14:textId="6EA598C1" w:rsidR="00817781" w:rsidRPr="007103D1" w:rsidRDefault="00817781">
    <w:pPr>
      <w:pStyle w:val="Footer"/>
      <w:rPr>
        <w:i/>
        <w:iCs/>
        <w:sz w:val="22"/>
        <w:szCs w:val="22"/>
      </w:rPr>
    </w:pPr>
    <w:r>
      <w:rPr>
        <w:i/>
        <w:iCs/>
        <w:noProof/>
        <w:sz w:val="22"/>
        <w:szCs w:val="22"/>
      </w:rPr>
      <w:fldChar w:fldCharType="begin"/>
    </w:r>
    <w:r>
      <w:rPr>
        <w:i/>
        <w:iCs/>
        <w:noProof/>
        <w:sz w:val="22"/>
        <w:szCs w:val="22"/>
      </w:rPr>
      <w:instrText xml:space="preserve"> FILENAME   \* MERGEFORMAT </w:instrText>
    </w:r>
    <w:r>
      <w:rPr>
        <w:i/>
        <w:iCs/>
        <w:noProof/>
        <w:sz w:val="22"/>
        <w:szCs w:val="22"/>
      </w:rPr>
      <w:fldChar w:fldCharType="separate"/>
    </w:r>
    <w:r w:rsidR="00C8660B">
      <w:rPr>
        <w:i/>
        <w:iCs/>
        <w:noProof/>
        <w:sz w:val="22"/>
        <w:szCs w:val="22"/>
      </w:rPr>
      <w:t>1102115 - 2021 Sep-FSA-TMB Thanachart Bank Pcl. -09e-Q3 V 3.2</w:t>
    </w:r>
    <w:r>
      <w:rPr>
        <w:i/>
        <w:iCs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75273" w14:textId="63E0AA57" w:rsidR="00817781" w:rsidRPr="00EF47D7" w:rsidRDefault="00817781" w:rsidP="00415D2F">
    <w:pPr>
      <w:pStyle w:val="Footer"/>
      <w:rPr>
        <w:rFonts w:ascii="CordiaUPC" w:hAnsi="CordiaUPC" w:cs="CordiaUPC"/>
        <w:sz w:val="16"/>
        <w:szCs w:val="16"/>
        <w:lang w:val="en-US"/>
      </w:rPr>
    </w:pPr>
    <w:r w:rsidRPr="00EF47D7">
      <w:rPr>
        <w:rFonts w:ascii="CordiaUPC" w:hAnsi="CordiaUPC" w:cs="CordiaUPC" w:hint="cs"/>
        <w:i/>
        <w:iCs/>
        <w:sz w:val="16"/>
        <w:szCs w:val="16"/>
        <w:lang w:val="en-US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32446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370D3" w14:textId="3D8DA29D" w:rsidR="00841EEE" w:rsidRDefault="00841EEE">
        <w:pPr>
          <w:pStyle w:val="Footer"/>
          <w:jc w:val="center"/>
        </w:pPr>
      </w:p>
    </w:sdtContent>
  </w:sdt>
  <w:p w14:paraId="4C5A7DCA" w14:textId="57CDF262" w:rsidR="00817781" w:rsidRPr="00EF47D7" w:rsidRDefault="00817781" w:rsidP="00FF592E">
    <w:pPr>
      <w:pStyle w:val="Footer"/>
      <w:rPr>
        <w:rFonts w:ascii="CordiaUPC" w:hAnsi="CordiaUPC" w:cs="CordiaUPC"/>
        <w:sz w:val="16"/>
        <w:szCs w:val="16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789091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6FD7B4" w14:textId="77777777" w:rsidR="00841EEE" w:rsidRDefault="00841E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B2C71E" w14:textId="77777777" w:rsidR="00841EEE" w:rsidRPr="00EF47D7" w:rsidRDefault="00841EEE" w:rsidP="00FF592E">
    <w:pPr>
      <w:pStyle w:val="Footer"/>
      <w:rPr>
        <w:rFonts w:ascii="CordiaUPC" w:hAnsi="CordiaUPC" w:cs="CordiaUPC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D427D" w14:textId="77777777" w:rsidR="00FA5F05" w:rsidRDefault="00FA5F05">
      <w:r>
        <w:separator/>
      </w:r>
    </w:p>
  </w:footnote>
  <w:footnote w:type="continuationSeparator" w:id="0">
    <w:p w14:paraId="09C4709E" w14:textId="77777777" w:rsidR="00FA5F05" w:rsidRDefault="00FA5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1B740" w14:textId="77777777" w:rsidR="00817781" w:rsidRDefault="00817781">
    <w:pPr>
      <w:pStyle w:val="Header"/>
    </w:pPr>
  </w:p>
  <w:p w14:paraId="07DFDFF4" w14:textId="77777777" w:rsidR="00817781" w:rsidRDefault="00817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8A7CA" w14:textId="038BF425" w:rsidR="00817781" w:rsidRPr="00D1225A" w:rsidRDefault="00817781" w:rsidP="000F6243">
    <w:pPr>
      <w:pStyle w:val="acctmainheading"/>
      <w:spacing w:after="0" w:line="240" w:lineRule="atLeast"/>
      <w:ind w:right="-535"/>
      <w:rPr>
        <w:rFonts w:ascii="CordiaUPC" w:hAnsi="CordiaUPC" w:cs="CordiaUPC"/>
        <w:sz w:val="24"/>
        <w:szCs w:val="24"/>
      </w:rPr>
    </w:pPr>
  </w:p>
  <w:p w14:paraId="27636842" w14:textId="77777777" w:rsidR="00817781" w:rsidRPr="00D1225A" w:rsidRDefault="00817781" w:rsidP="00D1225A">
    <w:pPr>
      <w:pStyle w:val="Header"/>
      <w:spacing w:line="240" w:lineRule="exact"/>
      <w:jc w:val="left"/>
      <w:rPr>
        <w:rFonts w:ascii="CordiaUPC" w:hAnsi="CordiaUPC" w:cs="CordiaUPC"/>
        <w:b/>
        <w:bCs/>
        <w:i w:val="0"/>
        <w:iCs/>
        <w:sz w:val="22"/>
        <w:szCs w:val="22"/>
      </w:rPr>
    </w:pPr>
  </w:p>
  <w:p w14:paraId="2BA37303" w14:textId="77777777" w:rsidR="00817781" w:rsidRPr="00D1225A" w:rsidRDefault="00817781" w:rsidP="00D1225A">
    <w:pPr>
      <w:pStyle w:val="Header"/>
      <w:spacing w:line="240" w:lineRule="exact"/>
      <w:jc w:val="left"/>
      <w:rPr>
        <w:rFonts w:ascii="CordiaUPC" w:hAnsi="CordiaUPC" w:cs="CordiaUPC"/>
        <w:b/>
        <w:bCs/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6" w15:restartNumberingAfterBreak="0">
    <w:nsid w:val="000A25F5"/>
    <w:multiLevelType w:val="hybridMultilevel"/>
    <w:tmpl w:val="D0EEB9FE"/>
    <w:name w:val="WW8Num2"/>
    <w:lvl w:ilvl="0" w:tplc="AF26D368">
      <w:start w:val="4"/>
      <w:numFmt w:val="decimal"/>
      <w:lvlText w:val="%1"/>
      <w:lvlJc w:val="left"/>
      <w:pPr>
        <w:ind w:left="1291" w:hanging="360"/>
      </w:pPr>
      <w:rPr>
        <w:rFonts w:hint="default"/>
      </w:rPr>
    </w:lvl>
    <w:lvl w:ilvl="1" w:tplc="D0B2E046" w:tentative="1">
      <w:start w:val="1"/>
      <w:numFmt w:val="lowerLetter"/>
      <w:lvlText w:val="%2."/>
      <w:lvlJc w:val="left"/>
      <w:pPr>
        <w:ind w:left="2011" w:hanging="360"/>
      </w:pPr>
    </w:lvl>
    <w:lvl w:ilvl="2" w:tplc="61FA4F52" w:tentative="1">
      <w:start w:val="1"/>
      <w:numFmt w:val="lowerRoman"/>
      <w:lvlText w:val="%3."/>
      <w:lvlJc w:val="right"/>
      <w:pPr>
        <w:ind w:left="2731" w:hanging="180"/>
      </w:pPr>
    </w:lvl>
    <w:lvl w:ilvl="3" w:tplc="7EACF96C" w:tentative="1">
      <w:start w:val="1"/>
      <w:numFmt w:val="decimal"/>
      <w:lvlText w:val="%4."/>
      <w:lvlJc w:val="left"/>
      <w:pPr>
        <w:ind w:left="3451" w:hanging="360"/>
      </w:pPr>
    </w:lvl>
    <w:lvl w:ilvl="4" w:tplc="41E09FBC" w:tentative="1">
      <w:start w:val="1"/>
      <w:numFmt w:val="lowerLetter"/>
      <w:lvlText w:val="%5."/>
      <w:lvlJc w:val="left"/>
      <w:pPr>
        <w:ind w:left="4171" w:hanging="360"/>
      </w:pPr>
    </w:lvl>
    <w:lvl w:ilvl="5" w:tplc="9B72FCEC" w:tentative="1">
      <w:start w:val="1"/>
      <w:numFmt w:val="lowerRoman"/>
      <w:lvlText w:val="%6."/>
      <w:lvlJc w:val="right"/>
      <w:pPr>
        <w:ind w:left="4891" w:hanging="180"/>
      </w:pPr>
    </w:lvl>
    <w:lvl w:ilvl="6" w:tplc="7E920AC4" w:tentative="1">
      <w:start w:val="1"/>
      <w:numFmt w:val="decimal"/>
      <w:lvlText w:val="%7."/>
      <w:lvlJc w:val="left"/>
      <w:pPr>
        <w:ind w:left="5611" w:hanging="360"/>
      </w:pPr>
    </w:lvl>
    <w:lvl w:ilvl="7" w:tplc="60E6F654" w:tentative="1">
      <w:start w:val="1"/>
      <w:numFmt w:val="lowerLetter"/>
      <w:lvlText w:val="%8."/>
      <w:lvlJc w:val="left"/>
      <w:pPr>
        <w:ind w:left="6331" w:hanging="360"/>
      </w:pPr>
    </w:lvl>
    <w:lvl w:ilvl="8" w:tplc="857430E8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7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E952773"/>
    <w:multiLevelType w:val="hybridMultilevel"/>
    <w:tmpl w:val="1C566624"/>
    <w:lvl w:ilvl="0" w:tplc="0BEEF5A8">
      <w:start w:val="1"/>
      <w:numFmt w:val="lowerLetter"/>
      <w:lvlText w:val="(%1)"/>
      <w:lvlJc w:val="left"/>
      <w:pPr>
        <w:ind w:left="1350" w:hanging="360"/>
      </w:pPr>
      <w:rPr>
        <w:rFonts w:hint="default"/>
        <w:b w:val="0"/>
        <w:i/>
        <w:iCs/>
        <w:sz w:val="26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1" w15:restartNumberingAfterBreak="0">
    <w:nsid w:val="196B42F9"/>
    <w:multiLevelType w:val="hybridMultilevel"/>
    <w:tmpl w:val="6BBA508E"/>
    <w:lvl w:ilvl="0" w:tplc="A146662E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2" w15:restartNumberingAfterBreak="0">
    <w:nsid w:val="1E834113"/>
    <w:multiLevelType w:val="hybridMultilevel"/>
    <w:tmpl w:val="5526F036"/>
    <w:lvl w:ilvl="0" w:tplc="4412E188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BD5E59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F8E4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08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86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7A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4656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403D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CE99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210A376A"/>
    <w:multiLevelType w:val="hybridMultilevel"/>
    <w:tmpl w:val="83A49832"/>
    <w:lvl w:ilvl="0" w:tplc="76286FF4">
      <w:start w:val="1"/>
      <w:numFmt w:val="decimal"/>
      <w:lvlText w:val="(%1)"/>
      <w:lvlJc w:val="left"/>
      <w:pPr>
        <w:ind w:left="13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9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0" w15:restartNumberingAfterBreak="0">
    <w:nsid w:val="34903943"/>
    <w:multiLevelType w:val="multilevel"/>
    <w:tmpl w:val="A1C46F5A"/>
    <w:lvl w:ilvl="0">
      <w:start w:val="1"/>
      <w:numFmt w:val="decimal"/>
      <w:lvlText w:val="%1."/>
      <w:lvlJc w:val="left"/>
      <w:pPr>
        <w:ind w:left="1132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0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75" w:hanging="1440"/>
      </w:pPr>
      <w:rPr>
        <w:rFonts w:hint="default"/>
      </w:r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pStyle w:val="AAFrameAddress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B511B3"/>
    <w:multiLevelType w:val="multilevel"/>
    <w:tmpl w:val="6CC8BF94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CordiaUPC" w:hAnsi="CordiaUPC" w:cs="CordiaUPC" w:hint="c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EF215C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52BD6F0B"/>
    <w:multiLevelType w:val="hybridMultilevel"/>
    <w:tmpl w:val="563EEE8C"/>
    <w:lvl w:ilvl="0" w:tplc="B82E4E6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4" w:hanging="360"/>
      </w:pPr>
    </w:lvl>
    <w:lvl w:ilvl="2" w:tplc="0409001B" w:tentative="1">
      <w:start w:val="1"/>
      <w:numFmt w:val="lowerRoman"/>
      <w:lvlText w:val="%3."/>
      <w:lvlJc w:val="right"/>
      <w:pPr>
        <w:ind w:left="2924" w:hanging="180"/>
      </w:pPr>
    </w:lvl>
    <w:lvl w:ilvl="3" w:tplc="0409000F" w:tentative="1">
      <w:start w:val="1"/>
      <w:numFmt w:val="decimal"/>
      <w:lvlText w:val="%4."/>
      <w:lvlJc w:val="left"/>
      <w:pPr>
        <w:ind w:left="3644" w:hanging="360"/>
      </w:pPr>
    </w:lvl>
    <w:lvl w:ilvl="4" w:tplc="04090019" w:tentative="1">
      <w:start w:val="1"/>
      <w:numFmt w:val="lowerLetter"/>
      <w:lvlText w:val="%5."/>
      <w:lvlJc w:val="left"/>
      <w:pPr>
        <w:ind w:left="4364" w:hanging="360"/>
      </w:pPr>
    </w:lvl>
    <w:lvl w:ilvl="5" w:tplc="0409001B" w:tentative="1">
      <w:start w:val="1"/>
      <w:numFmt w:val="lowerRoman"/>
      <w:lvlText w:val="%6."/>
      <w:lvlJc w:val="right"/>
      <w:pPr>
        <w:ind w:left="5084" w:hanging="180"/>
      </w:pPr>
    </w:lvl>
    <w:lvl w:ilvl="6" w:tplc="0409000F" w:tentative="1">
      <w:start w:val="1"/>
      <w:numFmt w:val="decimal"/>
      <w:lvlText w:val="%7."/>
      <w:lvlJc w:val="left"/>
      <w:pPr>
        <w:ind w:left="5804" w:hanging="360"/>
      </w:pPr>
    </w:lvl>
    <w:lvl w:ilvl="7" w:tplc="04090019" w:tentative="1">
      <w:start w:val="1"/>
      <w:numFmt w:val="lowerLetter"/>
      <w:lvlText w:val="%8."/>
      <w:lvlJc w:val="left"/>
      <w:pPr>
        <w:ind w:left="6524" w:hanging="360"/>
      </w:pPr>
    </w:lvl>
    <w:lvl w:ilvl="8" w:tplc="040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8" w15:restartNumberingAfterBreak="0">
    <w:nsid w:val="617C2EA2"/>
    <w:multiLevelType w:val="hybridMultilevel"/>
    <w:tmpl w:val="62AA8DFE"/>
    <w:lvl w:ilvl="0" w:tplc="8710017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BC1E5D6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61A57D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328471B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CFEED0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AA1C911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CE6970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398314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3C4E300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9" w15:restartNumberingAfterBreak="0">
    <w:nsid w:val="620F2738"/>
    <w:multiLevelType w:val="hybridMultilevel"/>
    <w:tmpl w:val="382A1C44"/>
    <w:lvl w:ilvl="0" w:tplc="804A14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2" w15:restartNumberingAfterBreak="0">
    <w:nsid w:val="6E4E7A8C"/>
    <w:multiLevelType w:val="hybridMultilevel"/>
    <w:tmpl w:val="4E822844"/>
    <w:lvl w:ilvl="0" w:tplc="40347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1DF55D1"/>
    <w:multiLevelType w:val="multilevel"/>
    <w:tmpl w:val="C8A0596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B42C976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BA8251D"/>
    <w:multiLevelType w:val="hybridMultilevel"/>
    <w:tmpl w:val="F7DEC198"/>
    <w:lvl w:ilvl="0" w:tplc="55283712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F490FC1C" w:tentative="1">
      <w:start w:val="1"/>
      <w:numFmt w:val="lowerLetter"/>
      <w:lvlText w:val="%2."/>
      <w:lvlJc w:val="left"/>
      <w:pPr>
        <w:ind w:left="1647" w:hanging="360"/>
      </w:pPr>
    </w:lvl>
    <w:lvl w:ilvl="2" w:tplc="87867FE4" w:tentative="1">
      <w:start w:val="1"/>
      <w:numFmt w:val="lowerRoman"/>
      <w:lvlText w:val="%3."/>
      <w:lvlJc w:val="right"/>
      <w:pPr>
        <w:ind w:left="2367" w:hanging="180"/>
      </w:pPr>
    </w:lvl>
    <w:lvl w:ilvl="3" w:tplc="B26C7EBC" w:tentative="1">
      <w:start w:val="1"/>
      <w:numFmt w:val="decimal"/>
      <w:lvlText w:val="%4."/>
      <w:lvlJc w:val="left"/>
      <w:pPr>
        <w:ind w:left="3087" w:hanging="360"/>
      </w:pPr>
    </w:lvl>
    <w:lvl w:ilvl="4" w:tplc="8EB66626" w:tentative="1">
      <w:start w:val="1"/>
      <w:numFmt w:val="lowerLetter"/>
      <w:lvlText w:val="%5."/>
      <w:lvlJc w:val="left"/>
      <w:pPr>
        <w:ind w:left="3807" w:hanging="360"/>
      </w:pPr>
    </w:lvl>
    <w:lvl w:ilvl="5" w:tplc="19960DE6" w:tentative="1">
      <w:start w:val="1"/>
      <w:numFmt w:val="lowerRoman"/>
      <w:lvlText w:val="%6."/>
      <w:lvlJc w:val="right"/>
      <w:pPr>
        <w:ind w:left="4527" w:hanging="180"/>
      </w:pPr>
    </w:lvl>
    <w:lvl w:ilvl="6" w:tplc="8C4CBD02" w:tentative="1">
      <w:start w:val="1"/>
      <w:numFmt w:val="decimal"/>
      <w:lvlText w:val="%7."/>
      <w:lvlJc w:val="left"/>
      <w:pPr>
        <w:ind w:left="5247" w:hanging="360"/>
      </w:pPr>
    </w:lvl>
    <w:lvl w:ilvl="7" w:tplc="7B7E3150" w:tentative="1">
      <w:start w:val="1"/>
      <w:numFmt w:val="lowerLetter"/>
      <w:lvlText w:val="%8."/>
      <w:lvlJc w:val="left"/>
      <w:pPr>
        <w:ind w:left="5967" w:hanging="360"/>
      </w:pPr>
    </w:lvl>
    <w:lvl w:ilvl="8" w:tplc="42D8D3D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C59482F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C9A7DD0"/>
    <w:multiLevelType w:val="hybridMultilevel"/>
    <w:tmpl w:val="06346182"/>
    <w:lvl w:ilvl="0" w:tplc="96AE1B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E431CFC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18"/>
  </w:num>
  <w:num w:numId="5">
    <w:abstractNumId w:val="13"/>
  </w:num>
  <w:num w:numId="6">
    <w:abstractNumId w:val="31"/>
  </w:num>
  <w:num w:numId="7">
    <w:abstractNumId w:val="26"/>
  </w:num>
  <w:num w:numId="8">
    <w:abstractNumId w:val="25"/>
  </w:num>
  <w:num w:numId="9">
    <w:abstractNumId w:val="34"/>
  </w:num>
  <w:num w:numId="10">
    <w:abstractNumId w:val="12"/>
  </w:num>
  <w:num w:numId="11">
    <w:abstractNumId w:val="28"/>
  </w:num>
  <w:num w:numId="12">
    <w:abstractNumId w:val="35"/>
  </w:num>
  <w:num w:numId="13">
    <w:abstractNumId w:val="10"/>
  </w:num>
  <w:num w:numId="14">
    <w:abstractNumId w:val="33"/>
  </w:num>
  <w:num w:numId="15">
    <w:abstractNumId w:val="30"/>
  </w:num>
  <w:num w:numId="16">
    <w:abstractNumId w:val="23"/>
  </w:num>
  <w:num w:numId="17">
    <w:abstractNumId w:val="36"/>
  </w:num>
  <w:num w:numId="18">
    <w:abstractNumId w:val="7"/>
  </w:num>
  <w:num w:numId="19">
    <w:abstractNumId w:val="22"/>
  </w:num>
  <w:num w:numId="20">
    <w:abstractNumId w:val="0"/>
  </w:num>
  <w:num w:numId="21">
    <w:abstractNumId w:val="20"/>
  </w:num>
  <w:num w:numId="22">
    <w:abstractNumId w:val="14"/>
  </w:num>
  <w:num w:numId="23">
    <w:abstractNumId w:val="32"/>
  </w:num>
  <w:num w:numId="24">
    <w:abstractNumId w:val="16"/>
  </w:num>
  <w:num w:numId="25">
    <w:abstractNumId w:val="17"/>
  </w:num>
  <w:num w:numId="26">
    <w:abstractNumId w:val="21"/>
  </w:num>
  <w:num w:numId="27">
    <w:abstractNumId w:val="8"/>
  </w:num>
  <w:num w:numId="28">
    <w:abstractNumId w:val="38"/>
  </w:num>
  <w:num w:numId="29">
    <w:abstractNumId w:val="19"/>
  </w:num>
  <w:num w:numId="30">
    <w:abstractNumId w:val="24"/>
  </w:num>
  <w:num w:numId="31">
    <w:abstractNumId w:val="39"/>
  </w:num>
  <w:num w:numId="32">
    <w:abstractNumId w:val="9"/>
  </w:num>
  <w:num w:numId="33">
    <w:abstractNumId w:val="37"/>
  </w:num>
  <w:num w:numId="34">
    <w:abstractNumId w:val="40"/>
  </w:num>
  <w:num w:numId="35">
    <w:abstractNumId w:val="11"/>
  </w:num>
  <w:num w:numId="36">
    <w:abstractNumId w:val="27"/>
  </w:num>
  <w:num w:numId="37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D"/>
    <w:rsid w:val="000006D5"/>
    <w:rsid w:val="00000733"/>
    <w:rsid w:val="00000BDE"/>
    <w:rsid w:val="00000D21"/>
    <w:rsid w:val="00000F4A"/>
    <w:rsid w:val="00000FAC"/>
    <w:rsid w:val="00001072"/>
    <w:rsid w:val="0000113F"/>
    <w:rsid w:val="00001277"/>
    <w:rsid w:val="000012B7"/>
    <w:rsid w:val="00001312"/>
    <w:rsid w:val="0000144D"/>
    <w:rsid w:val="00001DB7"/>
    <w:rsid w:val="00001DD6"/>
    <w:rsid w:val="00001E9F"/>
    <w:rsid w:val="00001F79"/>
    <w:rsid w:val="0000234C"/>
    <w:rsid w:val="000025FD"/>
    <w:rsid w:val="0000268D"/>
    <w:rsid w:val="000026B1"/>
    <w:rsid w:val="0000284C"/>
    <w:rsid w:val="00002D24"/>
    <w:rsid w:val="00002E00"/>
    <w:rsid w:val="00002E0E"/>
    <w:rsid w:val="0000326A"/>
    <w:rsid w:val="000032EC"/>
    <w:rsid w:val="00003520"/>
    <w:rsid w:val="000035D2"/>
    <w:rsid w:val="000035EA"/>
    <w:rsid w:val="00003798"/>
    <w:rsid w:val="000039C5"/>
    <w:rsid w:val="00003A05"/>
    <w:rsid w:val="00003BF2"/>
    <w:rsid w:val="00003CEA"/>
    <w:rsid w:val="00003F0D"/>
    <w:rsid w:val="00003F13"/>
    <w:rsid w:val="000043FB"/>
    <w:rsid w:val="00004604"/>
    <w:rsid w:val="00004680"/>
    <w:rsid w:val="000048B6"/>
    <w:rsid w:val="00004B3B"/>
    <w:rsid w:val="00004C9A"/>
    <w:rsid w:val="00004EC8"/>
    <w:rsid w:val="00004F10"/>
    <w:rsid w:val="00005115"/>
    <w:rsid w:val="00005140"/>
    <w:rsid w:val="0000517C"/>
    <w:rsid w:val="0000536B"/>
    <w:rsid w:val="00005770"/>
    <w:rsid w:val="0000580E"/>
    <w:rsid w:val="000058A4"/>
    <w:rsid w:val="000058D7"/>
    <w:rsid w:val="000059F6"/>
    <w:rsid w:val="00005B66"/>
    <w:rsid w:val="00005D16"/>
    <w:rsid w:val="00005DFF"/>
    <w:rsid w:val="00005E5A"/>
    <w:rsid w:val="00005E84"/>
    <w:rsid w:val="00005EEC"/>
    <w:rsid w:val="000061DD"/>
    <w:rsid w:val="0000626F"/>
    <w:rsid w:val="000066BC"/>
    <w:rsid w:val="000066D9"/>
    <w:rsid w:val="000069AF"/>
    <w:rsid w:val="00006AA7"/>
    <w:rsid w:val="00006ADA"/>
    <w:rsid w:val="00006CF9"/>
    <w:rsid w:val="00006E1B"/>
    <w:rsid w:val="0000732C"/>
    <w:rsid w:val="00007357"/>
    <w:rsid w:val="0000738E"/>
    <w:rsid w:val="000073C5"/>
    <w:rsid w:val="00007829"/>
    <w:rsid w:val="0000783A"/>
    <w:rsid w:val="00007D61"/>
    <w:rsid w:val="00007DB4"/>
    <w:rsid w:val="00007E21"/>
    <w:rsid w:val="00010390"/>
    <w:rsid w:val="00010528"/>
    <w:rsid w:val="0001056D"/>
    <w:rsid w:val="000105B9"/>
    <w:rsid w:val="000107DF"/>
    <w:rsid w:val="0001084B"/>
    <w:rsid w:val="00010984"/>
    <w:rsid w:val="00010AD9"/>
    <w:rsid w:val="00010B01"/>
    <w:rsid w:val="00010C03"/>
    <w:rsid w:val="00010E1F"/>
    <w:rsid w:val="00010F70"/>
    <w:rsid w:val="00011875"/>
    <w:rsid w:val="00011B48"/>
    <w:rsid w:val="00011DFB"/>
    <w:rsid w:val="00012329"/>
    <w:rsid w:val="000123CF"/>
    <w:rsid w:val="00012629"/>
    <w:rsid w:val="0001267C"/>
    <w:rsid w:val="000129F0"/>
    <w:rsid w:val="00012C4E"/>
    <w:rsid w:val="00012F98"/>
    <w:rsid w:val="00012FEE"/>
    <w:rsid w:val="00013158"/>
    <w:rsid w:val="000131CC"/>
    <w:rsid w:val="0001322F"/>
    <w:rsid w:val="000132EE"/>
    <w:rsid w:val="00013422"/>
    <w:rsid w:val="00013588"/>
    <w:rsid w:val="00013604"/>
    <w:rsid w:val="00013652"/>
    <w:rsid w:val="000136A8"/>
    <w:rsid w:val="00013763"/>
    <w:rsid w:val="000137C4"/>
    <w:rsid w:val="00013841"/>
    <w:rsid w:val="000138CE"/>
    <w:rsid w:val="0001399C"/>
    <w:rsid w:val="000139D6"/>
    <w:rsid w:val="00013AAE"/>
    <w:rsid w:val="00013B4B"/>
    <w:rsid w:val="00013C76"/>
    <w:rsid w:val="00013D91"/>
    <w:rsid w:val="00013E96"/>
    <w:rsid w:val="00013F6D"/>
    <w:rsid w:val="00014EEB"/>
    <w:rsid w:val="00014F50"/>
    <w:rsid w:val="000150D4"/>
    <w:rsid w:val="000154E1"/>
    <w:rsid w:val="000157F4"/>
    <w:rsid w:val="000158B7"/>
    <w:rsid w:val="00015A35"/>
    <w:rsid w:val="00015B14"/>
    <w:rsid w:val="00015CEF"/>
    <w:rsid w:val="00015DDF"/>
    <w:rsid w:val="00015E2B"/>
    <w:rsid w:val="0001614F"/>
    <w:rsid w:val="00016444"/>
    <w:rsid w:val="000165D8"/>
    <w:rsid w:val="000165EA"/>
    <w:rsid w:val="0001666A"/>
    <w:rsid w:val="00016782"/>
    <w:rsid w:val="000167A4"/>
    <w:rsid w:val="0001715C"/>
    <w:rsid w:val="0001720C"/>
    <w:rsid w:val="000172FD"/>
    <w:rsid w:val="00017437"/>
    <w:rsid w:val="00017445"/>
    <w:rsid w:val="000179AC"/>
    <w:rsid w:val="00017A5A"/>
    <w:rsid w:val="00017B66"/>
    <w:rsid w:val="00017B81"/>
    <w:rsid w:val="00017C2D"/>
    <w:rsid w:val="00017FCF"/>
    <w:rsid w:val="00020162"/>
    <w:rsid w:val="0002019C"/>
    <w:rsid w:val="000203A9"/>
    <w:rsid w:val="00020572"/>
    <w:rsid w:val="000207D3"/>
    <w:rsid w:val="000208D9"/>
    <w:rsid w:val="000208DB"/>
    <w:rsid w:val="0002091F"/>
    <w:rsid w:val="000209CB"/>
    <w:rsid w:val="00020BA7"/>
    <w:rsid w:val="00020C98"/>
    <w:rsid w:val="00020E30"/>
    <w:rsid w:val="00020F41"/>
    <w:rsid w:val="00021057"/>
    <w:rsid w:val="0002105F"/>
    <w:rsid w:val="00021182"/>
    <w:rsid w:val="000213B0"/>
    <w:rsid w:val="000214F7"/>
    <w:rsid w:val="0002150D"/>
    <w:rsid w:val="000216E5"/>
    <w:rsid w:val="000217B3"/>
    <w:rsid w:val="00021876"/>
    <w:rsid w:val="00021947"/>
    <w:rsid w:val="00021ADD"/>
    <w:rsid w:val="00021B5F"/>
    <w:rsid w:val="00021B89"/>
    <w:rsid w:val="00021FBA"/>
    <w:rsid w:val="00022249"/>
    <w:rsid w:val="0002253C"/>
    <w:rsid w:val="0002274E"/>
    <w:rsid w:val="00022B03"/>
    <w:rsid w:val="00022B56"/>
    <w:rsid w:val="00022C90"/>
    <w:rsid w:val="00022EF1"/>
    <w:rsid w:val="00023951"/>
    <w:rsid w:val="0002397A"/>
    <w:rsid w:val="000239A8"/>
    <w:rsid w:val="00023A1C"/>
    <w:rsid w:val="00023C63"/>
    <w:rsid w:val="00023DCD"/>
    <w:rsid w:val="00023F9A"/>
    <w:rsid w:val="00023FCB"/>
    <w:rsid w:val="0002424C"/>
    <w:rsid w:val="0002434E"/>
    <w:rsid w:val="000243C2"/>
    <w:rsid w:val="00024560"/>
    <w:rsid w:val="00024747"/>
    <w:rsid w:val="000248A6"/>
    <w:rsid w:val="00024BC6"/>
    <w:rsid w:val="00024BD1"/>
    <w:rsid w:val="00024CB6"/>
    <w:rsid w:val="00024E26"/>
    <w:rsid w:val="00024E6A"/>
    <w:rsid w:val="00024F68"/>
    <w:rsid w:val="0002507D"/>
    <w:rsid w:val="000250B0"/>
    <w:rsid w:val="000252F8"/>
    <w:rsid w:val="000253CB"/>
    <w:rsid w:val="000254B0"/>
    <w:rsid w:val="000256F3"/>
    <w:rsid w:val="00025705"/>
    <w:rsid w:val="00025980"/>
    <w:rsid w:val="00025996"/>
    <w:rsid w:val="00025A2F"/>
    <w:rsid w:val="00025E6F"/>
    <w:rsid w:val="00025ED2"/>
    <w:rsid w:val="00026168"/>
    <w:rsid w:val="00026259"/>
    <w:rsid w:val="000262BD"/>
    <w:rsid w:val="000264C9"/>
    <w:rsid w:val="00026555"/>
    <w:rsid w:val="000268CC"/>
    <w:rsid w:val="00026AB4"/>
    <w:rsid w:val="00026E0F"/>
    <w:rsid w:val="000272B9"/>
    <w:rsid w:val="00027316"/>
    <w:rsid w:val="000275ED"/>
    <w:rsid w:val="00027620"/>
    <w:rsid w:val="00027692"/>
    <w:rsid w:val="00027837"/>
    <w:rsid w:val="00027A46"/>
    <w:rsid w:val="00027D18"/>
    <w:rsid w:val="00027D6C"/>
    <w:rsid w:val="00030348"/>
    <w:rsid w:val="0003077C"/>
    <w:rsid w:val="00030992"/>
    <w:rsid w:val="00030AB6"/>
    <w:rsid w:val="00031015"/>
    <w:rsid w:val="000311C0"/>
    <w:rsid w:val="00031446"/>
    <w:rsid w:val="000315C4"/>
    <w:rsid w:val="000317FB"/>
    <w:rsid w:val="00031921"/>
    <w:rsid w:val="00031BF0"/>
    <w:rsid w:val="0003224B"/>
    <w:rsid w:val="00032321"/>
    <w:rsid w:val="0003239F"/>
    <w:rsid w:val="000325B3"/>
    <w:rsid w:val="0003276D"/>
    <w:rsid w:val="000328D4"/>
    <w:rsid w:val="00032A86"/>
    <w:rsid w:val="00032BF3"/>
    <w:rsid w:val="00032F58"/>
    <w:rsid w:val="000330B6"/>
    <w:rsid w:val="000334B7"/>
    <w:rsid w:val="000334EA"/>
    <w:rsid w:val="000335D4"/>
    <w:rsid w:val="00033612"/>
    <w:rsid w:val="000336B6"/>
    <w:rsid w:val="00033A4B"/>
    <w:rsid w:val="00033A5B"/>
    <w:rsid w:val="00033C63"/>
    <w:rsid w:val="00033CFF"/>
    <w:rsid w:val="00033D39"/>
    <w:rsid w:val="00033DCF"/>
    <w:rsid w:val="00033DEF"/>
    <w:rsid w:val="00033E3C"/>
    <w:rsid w:val="00033E4C"/>
    <w:rsid w:val="00034112"/>
    <w:rsid w:val="0003450C"/>
    <w:rsid w:val="000345B6"/>
    <w:rsid w:val="000346A7"/>
    <w:rsid w:val="00034B2E"/>
    <w:rsid w:val="00034BCD"/>
    <w:rsid w:val="00034EEC"/>
    <w:rsid w:val="000353A6"/>
    <w:rsid w:val="00035503"/>
    <w:rsid w:val="0003555A"/>
    <w:rsid w:val="00035714"/>
    <w:rsid w:val="000357CD"/>
    <w:rsid w:val="000358F1"/>
    <w:rsid w:val="00035930"/>
    <w:rsid w:val="00035952"/>
    <w:rsid w:val="00035975"/>
    <w:rsid w:val="00035A0D"/>
    <w:rsid w:val="00035FC5"/>
    <w:rsid w:val="000360BA"/>
    <w:rsid w:val="000360EA"/>
    <w:rsid w:val="0003640E"/>
    <w:rsid w:val="0003641D"/>
    <w:rsid w:val="000365D7"/>
    <w:rsid w:val="0003686D"/>
    <w:rsid w:val="000369EB"/>
    <w:rsid w:val="00036B28"/>
    <w:rsid w:val="00036BEB"/>
    <w:rsid w:val="00036CC7"/>
    <w:rsid w:val="00036D36"/>
    <w:rsid w:val="00036E94"/>
    <w:rsid w:val="00037103"/>
    <w:rsid w:val="00037347"/>
    <w:rsid w:val="000376F7"/>
    <w:rsid w:val="0003774B"/>
    <w:rsid w:val="000377BA"/>
    <w:rsid w:val="00037859"/>
    <w:rsid w:val="0003788C"/>
    <w:rsid w:val="000379FB"/>
    <w:rsid w:val="00037ACC"/>
    <w:rsid w:val="00040174"/>
    <w:rsid w:val="00040780"/>
    <w:rsid w:val="000408B0"/>
    <w:rsid w:val="000408E5"/>
    <w:rsid w:val="00040AEA"/>
    <w:rsid w:val="00040D15"/>
    <w:rsid w:val="00040FA5"/>
    <w:rsid w:val="00041071"/>
    <w:rsid w:val="000412D6"/>
    <w:rsid w:val="00041471"/>
    <w:rsid w:val="0004147F"/>
    <w:rsid w:val="0004191B"/>
    <w:rsid w:val="000419DD"/>
    <w:rsid w:val="00041A71"/>
    <w:rsid w:val="00041B22"/>
    <w:rsid w:val="00041BF0"/>
    <w:rsid w:val="00041F23"/>
    <w:rsid w:val="00042366"/>
    <w:rsid w:val="0004254B"/>
    <w:rsid w:val="00042B74"/>
    <w:rsid w:val="00042DD0"/>
    <w:rsid w:val="00042EDE"/>
    <w:rsid w:val="00043045"/>
    <w:rsid w:val="00043091"/>
    <w:rsid w:val="000430EB"/>
    <w:rsid w:val="000437AD"/>
    <w:rsid w:val="00043928"/>
    <w:rsid w:val="00043A89"/>
    <w:rsid w:val="00043A9A"/>
    <w:rsid w:val="00043B86"/>
    <w:rsid w:val="00043C3D"/>
    <w:rsid w:val="00043CEA"/>
    <w:rsid w:val="00043D48"/>
    <w:rsid w:val="00043DAA"/>
    <w:rsid w:val="00043DCF"/>
    <w:rsid w:val="00043FCE"/>
    <w:rsid w:val="00044029"/>
    <w:rsid w:val="0004425A"/>
    <w:rsid w:val="0004437B"/>
    <w:rsid w:val="00044389"/>
    <w:rsid w:val="0004471F"/>
    <w:rsid w:val="000447A1"/>
    <w:rsid w:val="00044A7D"/>
    <w:rsid w:val="00044C96"/>
    <w:rsid w:val="00044E47"/>
    <w:rsid w:val="00044E51"/>
    <w:rsid w:val="00045787"/>
    <w:rsid w:val="0004579E"/>
    <w:rsid w:val="00045849"/>
    <w:rsid w:val="000459D4"/>
    <w:rsid w:val="00045A5E"/>
    <w:rsid w:val="00045D16"/>
    <w:rsid w:val="00045EA1"/>
    <w:rsid w:val="00046096"/>
    <w:rsid w:val="00046191"/>
    <w:rsid w:val="000465AE"/>
    <w:rsid w:val="0004673E"/>
    <w:rsid w:val="000467C2"/>
    <w:rsid w:val="00046845"/>
    <w:rsid w:val="00046B0E"/>
    <w:rsid w:val="00046B70"/>
    <w:rsid w:val="00046D27"/>
    <w:rsid w:val="00046EC1"/>
    <w:rsid w:val="00046F1A"/>
    <w:rsid w:val="000471EF"/>
    <w:rsid w:val="00047432"/>
    <w:rsid w:val="0004747E"/>
    <w:rsid w:val="000474AB"/>
    <w:rsid w:val="000479CB"/>
    <w:rsid w:val="00047BE8"/>
    <w:rsid w:val="00047C62"/>
    <w:rsid w:val="00047E36"/>
    <w:rsid w:val="00047E39"/>
    <w:rsid w:val="0005010B"/>
    <w:rsid w:val="00050316"/>
    <w:rsid w:val="00050374"/>
    <w:rsid w:val="00050431"/>
    <w:rsid w:val="00050651"/>
    <w:rsid w:val="0005082C"/>
    <w:rsid w:val="0005091A"/>
    <w:rsid w:val="00050A97"/>
    <w:rsid w:val="00050C87"/>
    <w:rsid w:val="00050D2A"/>
    <w:rsid w:val="00050F9E"/>
    <w:rsid w:val="00051228"/>
    <w:rsid w:val="00051236"/>
    <w:rsid w:val="000513EB"/>
    <w:rsid w:val="000517C7"/>
    <w:rsid w:val="000517D8"/>
    <w:rsid w:val="00051A9D"/>
    <w:rsid w:val="00051B50"/>
    <w:rsid w:val="00051D9E"/>
    <w:rsid w:val="00051E38"/>
    <w:rsid w:val="000523AC"/>
    <w:rsid w:val="000526C5"/>
    <w:rsid w:val="0005282A"/>
    <w:rsid w:val="0005293A"/>
    <w:rsid w:val="000529F9"/>
    <w:rsid w:val="00052AE8"/>
    <w:rsid w:val="00052B64"/>
    <w:rsid w:val="00052D11"/>
    <w:rsid w:val="00052F64"/>
    <w:rsid w:val="0005306D"/>
    <w:rsid w:val="000535C3"/>
    <w:rsid w:val="000535D1"/>
    <w:rsid w:val="000537F2"/>
    <w:rsid w:val="00053AF2"/>
    <w:rsid w:val="00053D54"/>
    <w:rsid w:val="00053F4E"/>
    <w:rsid w:val="00053F8F"/>
    <w:rsid w:val="0005403D"/>
    <w:rsid w:val="00054078"/>
    <w:rsid w:val="000540AB"/>
    <w:rsid w:val="000545E7"/>
    <w:rsid w:val="000545ED"/>
    <w:rsid w:val="00054BA0"/>
    <w:rsid w:val="00054CC9"/>
    <w:rsid w:val="00054D17"/>
    <w:rsid w:val="00055207"/>
    <w:rsid w:val="00055234"/>
    <w:rsid w:val="00055283"/>
    <w:rsid w:val="0005538D"/>
    <w:rsid w:val="000553C9"/>
    <w:rsid w:val="000553CE"/>
    <w:rsid w:val="00055501"/>
    <w:rsid w:val="00055BA4"/>
    <w:rsid w:val="00055BD4"/>
    <w:rsid w:val="00055C85"/>
    <w:rsid w:val="00056004"/>
    <w:rsid w:val="000561E3"/>
    <w:rsid w:val="00056200"/>
    <w:rsid w:val="00056489"/>
    <w:rsid w:val="00056AB1"/>
    <w:rsid w:val="00056B61"/>
    <w:rsid w:val="00056B7A"/>
    <w:rsid w:val="00056D76"/>
    <w:rsid w:val="00056E8D"/>
    <w:rsid w:val="00056F58"/>
    <w:rsid w:val="000571D9"/>
    <w:rsid w:val="00057299"/>
    <w:rsid w:val="00057730"/>
    <w:rsid w:val="000577F6"/>
    <w:rsid w:val="0005782D"/>
    <w:rsid w:val="00057CE7"/>
    <w:rsid w:val="00057F29"/>
    <w:rsid w:val="00060059"/>
    <w:rsid w:val="000601FA"/>
    <w:rsid w:val="00060209"/>
    <w:rsid w:val="000603A2"/>
    <w:rsid w:val="000603FD"/>
    <w:rsid w:val="000604B6"/>
    <w:rsid w:val="00060644"/>
    <w:rsid w:val="000606DC"/>
    <w:rsid w:val="00060719"/>
    <w:rsid w:val="00060D58"/>
    <w:rsid w:val="00060D9D"/>
    <w:rsid w:val="00060EEC"/>
    <w:rsid w:val="00060F7C"/>
    <w:rsid w:val="00060FF1"/>
    <w:rsid w:val="00060FF7"/>
    <w:rsid w:val="00061006"/>
    <w:rsid w:val="00061156"/>
    <w:rsid w:val="00061723"/>
    <w:rsid w:val="00061944"/>
    <w:rsid w:val="00061A67"/>
    <w:rsid w:val="00061B6D"/>
    <w:rsid w:val="00061C37"/>
    <w:rsid w:val="00061F04"/>
    <w:rsid w:val="00062004"/>
    <w:rsid w:val="00062336"/>
    <w:rsid w:val="0006247C"/>
    <w:rsid w:val="0006258A"/>
    <w:rsid w:val="00062604"/>
    <w:rsid w:val="000626A6"/>
    <w:rsid w:val="00062C75"/>
    <w:rsid w:val="00062D20"/>
    <w:rsid w:val="00062D2A"/>
    <w:rsid w:val="00062DD5"/>
    <w:rsid w:val="00062F04"/>
    <w:rsid w:val="0006321C"/>
    <w:rsid w:val="00063269"/>
    <w:rsid w:val="000633B0"/>
    <w:rsid w:val="00063415"/>
    <w:rsid w:val="00063442"/>
    <w:rsid w:val="00063581"/>
    <w:rsid w:val="000635AA"/>
    <w:rsid w:val="000636CA"/>
    <w:rsid w:val="00063735"/>
    <w:rsid w:val="00063737"/>
    <w:rsid w:val="0006380E"/>
    <w:rsid w:val="00063852"/>
    <w:rsid w:val="00063A7B"/>
    <w:rsid w:val="00063CF6"/>
    <w:rsid w:val="00063E25"/>
    <w:rsid w:val="00064139"/>
    <w:rsid w:val="0006415A"/>
    <w:rsid w:val="000641C0"/>
    <w:rsid w:val="000644A1"/>
    <w:rsid w:val="00064646"/>
    <w:rsid w:val="0006479B"/>
    <w:rsid w:val="00064903"/>
    <w:rsid w:val="00064B1E"/>
    <w:rsid w:val="00064C73"/>
    <w:rsid w:val="00064DB5"/>
    <w:rsid w:val="00064F54"/>
    <w:rsid w:val="000650F0"/>
    <w:rsid w:val="00065135"/>
    <w:rsid w:val="00065609"/>
    <w:rsid w:val="000656E2"/>
    <w:rsid w:val="00065797"/>
    <w:rsid w:val="000657B8"/>
    <w:rsid w:val="0006586F"/>
    <w:rsid w:val="000658B6"/>
    <w:rsid w:val="000659A6"/>
    <w:rsid w:val="000659E9"/>
    <w:rsid w:val="00065B00"/>
    <w:rsid w:val="00065B81"/>
    <w:rsid w:val="00065D50"/>
    <w:rsid w:val="00065E5C"/>
    <w:rsid w:val="0006632C"/>
    <w:rsid w:val="000663AA"/>
    <w:rsid w:val="000664C7"/>
    <w:rsid w:val="000665DE"/>
    <w:rsid w:val="00066847"/>
    <w:rsid w:val="000668B8"/>
    <w:rsid w:val="000669F6"/>
    <w:rsid w:val="00066C9E"/>
    <w:rsid w:val="00066D38"/>
    <w:rsid w:val="000673BB"/>
    <w:rsid w:val="00067415"/>
    <w:rsid w:val="00067663"/>
    <w:rsid w:val="00067B2B"/>
    <w:rsid w:val="00067F68"/>
    <w:rsid w:val="00067FA0"/>
    <w:rsid w:val="00067FE3"/>
    <w:rsid w:val="00067FF8"/>
    <w:rsid w:val="0007026E"/>
    <w:rsid w:val="00070645"/>
    <w:rsid w:val="0007075E"/>
    <w:rsid w:val="00070840"/>
    <w:rsid w:val="000709E9"/>
    <w:rsid w:val="00070A57"/>
    <w:rsid w:val="000711A4"/>
    <w:rsid w:val="00071326"/>
    <w:rsid w:val="000715E2"/>
    <w:rsid w:val="0007178C"/>
    <w:rsid w:val="00071AE7"/>
    <w:rsid w:val="00071D43"/>
    <w:rsid w:val="00071E63"/>
    <w:rsid w:val="00071E81"/>
    <w:rsid w:val="00071FD6"/>
    <w:rsid w:val="0007200A"/>
    <w:rsid w:val="0007205E"/>
    <w:rsid w:val="000723C3"/>
    <w:rsid w:val="0007249A"/>
    <w:rsid w:val="0007264C"/>
    <w:rsid w:val="000726F7"/>
    <w:rsid w:val="00072708"/>
    <w:rsid w:val="00072AF6"/>
    <w:rsid w:val="00072D56"/>
    <w:rsid w:val="00072DBC"/>
    <w:rsid w:val="00072DFB"/>
    <w:rsid w:val="00072EE2"/>
    <w:rsid w:val="00072F2B"/>
    <w:rsid w:val="00072FBA"/>
    <w:rsid w:val="00073233"/>
    <w:rsid w:val="00073630"/>
    <w:rsid w:val="000739D9"/>
    <w:rsid w:val="000739F0"/>
    <w:rsid w:val="00073D19"/>
    <w:rsid w:val="00073D6E"/>
    <w:rsid w:val="00073F2D"/>
    <w:rsid w:val="00074162"/>
    <w:rsid w:val="0007421F"/>
    <w:rsid w:val="000744EF"/>
    <w:rsid w:val="000749F5"/>
    <w:rsid w:val="00074A13"/>
    <w:rsid w:val="00074B69"/>
    <w:rsid w:val="00075007"/>
    <w:rsid w:val="00075010"/>
    <w:rsid w:val="00075085"/>
    <w:rsid w:val="0007531C"/>
    <w:rsid w:val="000756CE"/>
    <w:rsid w:val="000758FF"/>
    <w:rsid w:val="000759A1"/>
    <w:rsid w:val="000759F9"/>
    <w:rsid w:val="00075ACF"/>
    <w:rsid w:val="00075BD1"/>
    <w:rsid w:val="00075D80"/>
    <w:rsid w:val="00076284"/>
    <w:rsid w:val="000763ED"/>
    <w:rsid w:val="00076669"/>
    <w:rsid w:val="000767D2"/>
    <w:rsid w:val="0007685B"/>
    <w:rsid w:val="00076A32"/>
    <w:rsid w:val="00076C6A"/>
    <w:rsid w:val="00076D77"/>
    <w:rsid w:val="0007704A"/>
    <w:rsid w:val="000770AE"/>
    <w:rsid w:val="000771A5"/>
    <w:rsid w:val="000774AC"/>
    <w:rsid w:val="00077502"/>
    <w:rsid w:val="000775BC"/>
    <w:rsid w:val="00077716"/>
    <w:rsid w:val="000777E9"/>
    <w:rsid w:val="0007790D"/>
    <w:rsid w:val="00077963"/>
    <w:rsid w:val="0007799F"/>
    <w:rsid w:val="00077A93"/>
    <w:rsid w:val="00077DC4"/>
    <w:rsid w:val="00077E5E"/>
    <w:rsid w:val="000800CF"/>
    <w:rsid w:val="000801C0"/>
    <w:rsid w:val="00080228"/>
    <w:rsid w:val="00080379"/>
    <w:rsid w:val="0008061E"/>
    <w:rsid w:val="0008078C"/>
    <w:rsid w:val="00081124"/>
    <w:rsid w:val="00081166"/>
    <w:rsid w:val="000811BC"/>
    <w:rsid w:val="0008132C"/>
    <w:rsid w:val="0008186A"/>
    <w:rsid w:val="00081B0B"/>
    <w:rsid w:val="00081B37"/>
    <w:rsid w:val="00081D48"/>
    <w:rsid w:val="00082373"/>
    <w:rsid w:val="00082384"/>
    <w:rsid w:val="00082756"/>
    <w:rsid w:val="00082A49"/>
    <w:rsid w:val="00082C3D"/>
    <w:rsid w:val="00082CE7"/>
    <w:rsid w:val="00082D20"/>
    <w:rsid w:val="00082D6B"/>
    <w:rsid w:val="00082E81"/>
    <w:rsid w:val="00082FFF"/>
    <w:rsid w:val="000830B2"/>
    <w:rsid w:val="0008367D"/>
    <w:rsid w:val="000838DA"/>
    <w:rsid w:val="00083A50"/>
    <w:rsid w:val="00083C4E"/>
    <w:rsid w:val="00083D21"/>
    <w:rsid w:val="00083FB2"/>
    <w:rsid w:val="000841B0"/>
    <w:rsid w:val="000842C1"/>
    <w:rsid w:val="0008434F"/>
    <w:rsid w:val="00084376"/>
    <w:rsid w:val="00084632"/>
    <w:rsid w:val="00084759"/>
    <w:rsid w:val="000847ED"/>
    <w:rsid w:val="0008492D"/>
    <w:rsid w:val="000849DA"/>
    <w:rsid w:val="000849E1"/>
    <w:rsid w:val="00084B50"/>
    <w:rsid w:val="00084C2B"/>
    <w:rsid w:val="00084C68"/>
    <w:rsid w:val="00084E34"/>
    <w:rsid w:val="000852B8"/>
    <w:rsid w:val="00085335"/>
    <w:rsid w:val="000853D8"/>
    <w:rsid w:val="00085678"/>
    <w:rsid w:val="0008597C"/>
    <w:rsid w:val="00085AC9"/>
    <w:rsid w:val="00085AF0"/>
    <w:rsid w:val="00085B20"/>
    <w:rsid w:val="00085B48"/>
    <w:rsid w:val="00085ED7"/>
    <w:rsid w:val="00085F8E"/>
    <w:rsid w:val="000861D9"/>
    <w:rsid w:val="000862AF"/>
    <w:rsid w:val="000865EF"/>
    <w:rsid w:val="00086640"/>
    <w:rsid w:val="0008669C"/>
    <w:rsid w:val="00086998"/>
    <w:rsid w:val="00086A9A"/>
    <w:rsid w:val="00086C3E"/>
    <w:rsid w:val="00086C7A"/>
    <w:rsid w:val="00086E35"/>
    <w:rsid w:val="00086EC4"/>
    <w:rsid w:val="00086FC9"/>
    <w:rsid w:val="00086FE7"/>
    <w:rsid w:val="00087BE9"/>
    <w:rsid w:val="00087D4F"/>
    <w:rsid w:val="00087DAA"/>
    <w:rsid w:val="00090112"/>
    <w:rsid w:val="0009011E"/>
    <w:rsid w:val="00090218"/>
    <w:rsid w:val="00090337"/>
    <w:rsid w:val="000904B4"/>
    <w:rsid w:val="00090783"/>
    <w:rsid w:val="00090964"/>
    <w:rsid w:val="00090998"/>
    <w:rsid w:val="00090BDF"/>
    <w:rsid w:val="00090F91"/>
    <w:rsid w:val="000910F8"/>
    <w:rsid w:val="000911BD"/>
    <w:rsid w:val="00091392"/>
    <w:rsid w:val="00091492"/>
    <w:rsid w:val="00091498"/>
    <w:rsid w:val="00091839"/>
    <w:rsid w:val="0009189D"/>
    <w:rsid w:val="000918D9"/>
    <w:rsid w:val="00091C34"/>
    <w:rsid w:val="00091C7F"/>
    <w:rsid w:val="00091D93"/>
    <w:rsid w:val="000922D0"/>
    <w:rsid w:val="0009242D"/>
    <w:rsid w:val="0009264A"/>
    <w:rsid w:val="0009280D"/>
    <w:rsid w:val="0009286C"/>
    <w:rsid w:val="0009287C"/>
    <w:rsid w:val="00092A56"/>
    <w:rsid w:val="00092EE4"/>
    <w:rsid w:val="000931AB"/>
    <w:rsid w:val="00093352"/>
    <w:rsid w:val="0009353F"/>
    <w:rsid w:val="000935A9"/>
    <w:rsid w:val="0009382A"/>
    <w:rsid w:val="000938ED"/>
    <w:rsid w:val="00093C79"/>
    <w:rsid w:val="00093DD4"/>
    <w:rsid w:val="00093E2A"/>
    <w:rsid w:val="00093E7B"/>
    <w:rsid w:val="00094045"/>
    <w:rsid w:val="000940A6"/>
    <w:rsid w:val="00094391"/>
    <w:rsid w:val="00094424"/>
    <w:rsid w:val="000945BC"/>
    <w:rsid w:val="000945F7"/>
    <w:rsid w:val="00094790"/>
    <w:rsid w:val="00094B08"/>
    <w:rsid w:val="00094CF6"/>
    <w:rsid w:val="00094D5E"/>
    <w:rsid w:val="00094D6B"/>
    <w:rsid w:val="00094EC5"/>
    <w:rsid w:val="00095063"/>
    <w:rsid w:val="00095508"/>
    <w:rsid w:val="0009558E"/>
    <w:rsid w:val="000955AF"/>
    <w:rsid w:val="000955D1"/>
    <w:rsid w:val="00095633"/>
    <w:rsid w:val="000957B2"/>
    <w:rsid w:val="0009582E"/>
    <w:rsid w:val="000959D7"/>
    <w:rsid w:val="00095AF8"/>
    <w:rsid w:val="00095D3F"/>
    <w:rsid w:val="00096584"/>
    <w:rsid w:val="00096593"/>
    <w:rsid w:val="000967A0"/>
    <w:rsid w:val="000967C5"/>
    <w:rsid w:val="00096A80"/>
    <w:rsid w:val="00096B15"/>
    <w:rsid w:val="00096BB4"/>
    <w:rsid w:val="00096CDD"/>
    <w:rsid w:val="00096D84"/>
    <w:rsid w:val="00096DEF"/>
    <w:rsid w:val="000978B6"/>
    <w:rsid w:val="000978C0"/>
    <w:rsid w:val="000978E9"/>
    <w:rsid w:val="00097979"/>
    <w:rsid w:val="00097B8A"/>
    <w:rsid w:val="00097F85"/>
    <w:rsid w:val="000A01F7"/>
    <w:rsid w:val="000A06F7"/>
    <w:rsid w:val="000A085B"/>
    <w:rsid w:val="000A0AE1"/>
    <w:rsid w:val="000A0B54"/>
    <w:rsid w:val="000A0BA4"/>
    <w:rsid w:val="000A0BE8"/>
    <w:rsid w:val="000A0C94"/>
    <w:rsid w:val="000A0F1A"/>
    <w:rsid w:val="000A134A"/>
    <w:rsid w:val="000A1415"/>
    <w:rsid w:val="000A15A2"/>
    <w:rsid w:val="000A1661"/>
    <w:rsid w:val="000A17A9"/>
    <w:rsid w:val="000A1801"/>
    <w:rsid w:val="000A18EF"/>
    <w:rsid w:val="000A195D"/>
    <w:rsid w:val="000A1C37"/>
    <w:rsid w:val="000A1E15"/>
    <w:rsid w:val="000A20DA"/>
    <w:rsid w:val="000A2481"/>
    <w:rsid w:val="000A2577"/>
    <w:rsid w:val="000A261B"/>
    <w:rsid w:val="000A26F6"/>
    <w:rsid w:val="000A29C7"/>
    <w:rsid w:val="000A2AAB"/>
    <w:rsid w:val="000A2CC3"/>
    <w:rsid w:val="000A2F6A"/>
    <w:rsid w:val="000A31AD"/>
    <w:rsid w:val="000A3289"/>
    <w:rsid w:val="000A3297"/>
    <w:rsid w:val="000A356C"/>
    <w:rsid w:val="000A358D"/>
    <w:rsid w:val="000A35CD"/>
    <w:rsid w:val="000A3620"/>
    <w:rsid w:val="000A3826"/>
    <w:rsid w:val="000A39B8"/>
    <w:rsid w:val="000A3A2C"/>
    <w:rsid w:val="000A3ECD"/>
    <w:rsid w:val="000A427A"/>
    <w:rsid w:val="000A459C"/>
    <w:rsid w:val="000A45E1"/>
    <w:rsid w:val="000A481E"/>
    <w:rsid w:val="000A4898"/>
    <w:rsid w:val="000A49B1"/>
    <w:rsid w:val="000A49C3"/>
    <w:rsid w:val="000A4F4F"/>
    <w:rsid w:val="000A4FC7"/>
    <w:rsid w:val="000A5415"/>
    <w:rsid w:val="000A56B0"/>
    <w:rsid w:val="000A5750"/>
    <w:rsid w:val="000A5983"/>
    <w:rsid w:val="000A5A66"/>
    <w:rsid w:val="000A5AE5"/>
    <w:rsid w:val="000A5C1A"/>
    <w:rsid w:val="000A5C3D"/>
    <w:rsid w:val="000A5D75"/>
    <w:rsid w:val="000A5E3A"/>
    <w:rsid w:val="000A638C"/>
    <w:rsid w:val="000A63E8"/>
    <w:rsid w:val="000A649F"/>
    <w:rsid w:val="000A64B5"/>
    <w:rsid w:val="000A6788"/>
    <w:rsid w:val="000A68A9"/>
    <w:rsid w:val="000A6A11"/>
    <w:rsid w:val="000A6A8F"/>
    <w:rsid w:val="000A6B0F"/>
    <w:rsid w:val="000A6C8C"/>
    <w:rsid w:val="000A6EA4"/>
    <w:rsid w:val="000A71F1"/>
    <w:rsid w:val="000A7461"/>
    <w:rsid w:val="000A74A8"/>
    <w:rsid w:val="000A75F2"/>
    <w:rsid w:val="000A760B"/>
    <w:rsid w:val="000A7A5A"/>
    <w:rsid w:val="000A7ABD"/>
    <w:rsid w:val="000B0017"/>
    <w:rsid w:val="000B00A8"/>
    <w:rsid w:val="000B0262"/>
    <w:rsid w:val="000B032E"/>
    <w:rsid w:val="000B0566"/>
    <w:rsid w:val="000B0661"/>
    <w:rsid w:val="000B0986"/>
    <w:rsid w:val="000B09B7"/>
    <w:rsid w:val="000B0A83"/>
    <w:rsid w:val="000B0BD0"/>
    <w:rsid w:val="000B0C79"/>
    <w:rsid w:val="000B11A6"/>
    <w:rsid w:val="000B134C"/>
    <w:rsid w:val="000B13BE"/>
    <w:rsid w:val="000B13EA"/>
    <w:rsid w:val="000B1610"/>
    <w:rsid w:val="000B17A6"/>
    <w:rsid w:val="000B1A2A"/>
    <w:rsid w:val="000B1AAA"/>
    <w:rsid w:val="000B1DF5"/>
    <w:rsid w:val="000B1E54"/>
    <w:rsid w:val="000B1FFD"/>
    <w:rsid w:val="000B215D"/>
    <w:rsid w:val="000B226C"/>
    <w:rsid w:val="000B24F2"/>
    <w:rsid w:val="000B2528"/>
    <w:rsid w:val="000B2687"/>
    <w:rsid w:val="000B2909"/>
    <w:rsid w:val="000B2B82"/>
    <w:rsid w:val="000B2BC1"/>
    <w:rsid w:val="000B2BCA"/>
    <w:rsid w:val="000B2D23"/>
    <w:rsid w:val="000B2D56"/>
    <w:rsid w:val="000B2DA1"/>
    <w:rsid w:val="000B2E6D"/>
    <w:rsid w:val="000B3279"/>
    <w:rsid w:val="000B3339"/>
    <w:rsid w:val="000B33D7"/>
    <w:rsid w:val="000B36EF"/>
    <w:rsid w:val="000B3884"/>
    <w:rsid w:val="000B3AA2"/>
    <w:rsid w:val="000B3BDF"/>
    <w:rsid w:val="000B3C30"/>
    <w:rsid w:val="000B3CBD"/>
    <w:rsid w:val="000B40A9"/>
    <w:rsid w:val="000B4476"/>
    <w:rsid w:val="000B44C9"/>
    <w:rsid w:val="000B4845"/>
    <w:rsid w:val="000B496B"/>
    <w:rsid w:val="000B4AEE"/>
    <w:rsid w:val="000B4BE3"/>
    <w:rsid w:val="000B4BFF"/>
    <w:rsid w:val="000B4FF5"/>
    <w:rsid w:val="000B5025"/>
    <w:rsid w:val="000B5041"/>
    <w:rsid w:val="000B50C6"/>
    <w:rsid w:val="000B5102"/>
    <w:rsid w:val="000B532E"/>
    <w:rsid w:val="000B53EB"/>
    <w:rsid w:val="000B5481"/>
    <w:rsid w:val="000B54D3"/>
    <w:rsid w:val="000B55B7"/>
    <w:rsid w:val="000B57D0"/>
    <w:rsid w:val="000B591F"/>
    <w:rsid w:val="000B5B56"/>
    <w:rsid w:val="000B5CAF"/>
    <w:rsid w:val="000B5E90"/>
    <w:rsid w:val="000B5EF5"/>
    <w:rsid w:val="000B609C"/>
    <w:rsid w:val="000B6207"/>
    <w:rsid w:val="000B6295"/>
    <w:rsid w:val="000B6345"/>
    <w:rsid w:val="000B6435"/>
    <w:rsid w:val="000B6679"/>
    <w:rsid w:val="000B6898"/>
    <w:rsid w:val="000B6CEE"/>
    <w:rsid w:val="000B6DD6"/>
    <w:rsid w:val="000B6F70"/>
    <w:rsid w:val="000B7234"/>
    <w:rsid w:val="000B72F2"/>
    <w:rsid w:val="000B7381"/>
    <w:rsid w:val="000B7391"/>
    <w:rsid w:val="000B75A5"/>
    <w:rsid w:val="000B79D0"/>
    <w:rsid w:val="000B79DE"/>
    <w:rsid w:val="000B7B14"/>
    <w:rsid w:val="000B7B5A"/>
    <w:rsid w:val="000B7C07"/>
    <w:rsid w:val="000B7DD9"/>
    <w:rsid w:val="000B7DE7"/>
    <w:rsid w:val="000B7ECA"/>
    <w:rsid w:val="000B7F62"/>
    <w:rsid w:val="000C00C8"/>
    <w:rsid w:val="000C0271"/>
    <w:rsid w:val="000C062E"/>
    <w:rsid w:val="000C06B5"/>
    <w:rsid w:val="000C08C1"/>
    <w:rsid w:val="000C08FD"/>
    <w:rsid w:val="000C0910"/>
    <w:rsid w:val="000C0AD4"/>
    <w:rsid w:val="000C0B7B"/>
    <w:rsid w:val="000C0D64"/>
    <w:rsid w:val="000C0DA6"/>
    <w:rsid w:val="000C0DF4"/>
    <w:rsid w:val="000C0E36"/>
    <w:rsid w:val="000C0E9E"/>
    <w:rsid w:val="000C11EB"/>
    <w:rsid w:val="000C126A"/>
    <w:rsid w:val="000C1698"/>
    <w:rsid w:val="000C188B"/>
    <w:rsid w:val="000C1A04"/>
    <w:rsid w:val="000C1BAF"/>
    <w:rsid w:val="000C1BCF"/>
    <w:rsid w:val="000C1D18"/>
    <w:rsid w:val="000C225B"/>
    <w:rsid w:val="000C22FC"/>
    <w:rsid w:val="000C23A0"/>
    <w:rsid w:val="000C2485"/>
    <w:rsid w:val="000C26A2"/>
    <w:rsid w:val="000C26E2"/>
    <w:rsid w:val="000C271D"/>
    <w:rsid w:val="000C2C98"/>
    <w:rsid w:val="000C2D4D"/>
    <w:rsid w:val="000C2DFA"/>
    <w:rsid w:val="000C2F04"/>
    <w:rsid w:val="000C305D"/>
    <w:rsid w:val="000C30CC"/>
    <w:rsid w:val="000C316C"/>
    <w:rsid w:val="000C343D"/>
    <w:rsid w:val="000C36BC"/>
    <w:rsid w:val="000C3950"/>
    <w:rsid w:val="000C3ADF"/>
    <w:rsid w:val="000C3C2D"/>
    <w:rsid w:val="000C3C71"/>
    <w:rsid w:val="000C3DD9"/>
    <w:rsid w:val="000C3E4D"/>
    <w:rsid w:val="000C4043"/>
    <w:rsid w:val="000C40E5"/>
    <w:rsid w:val="000C41CB"/>
    <w:rsid w:val="000C42A6"/>
    <w:rsid w:val="000C431B"/>
    <w:rsid w:val="000C47C6"/>
    <w:rsid w:val="000C4822"/>
    <w:rsid w:val="000C4875"/>
    <w:rsid w:val="000C490F"/>
    <w:rsid w:val="000C4934"/>
    <w:rsid w:val="000C4A2B"/>
    <w:rsid w:val="000C4B48"/>
    <w:rsid w:val="000C4DF9"/>
    <w:rsid w:val="000C4F2A"/>
    <w:rsid w:val="000C507C"/>
    <w:rsid w:val="000C52F9"/>
    <w:rsid w:val="000C5512"/>
    <w:rsid w:val="000C5830"/>
    <w:rsid w:val="000C5920"/>
    <w:rsid w:val="000C5A25"/>
    <w:rsid w:val="000C5BE5"/>
    <w:rsid w:val="000C5D34"/>
    <w:rsid w:val="000C5D70"/>
    <w:rsid w:val="000C619C"/>
    <w:rsid w:val="000C6424"/>
    <w:rsid w:val="000C64BD"/>
    <w:rsid w:val="000C664A"/>
    <w:rsid w:val="000C66EA"/>
    <w:rsid w:val="000C67BC"/>
    <w:rsid w:val="000C69F3"/>
    <w:rsid w:val="000C6B97"/>
    <w:rsid w:val="000C6D50"/>
    <w:rsid w:val="000C7153"/>
    <w:rsid w:val="000C72E0"/>
    <w:rsid w:val="000C7323"/>
    <w:rsid w:val="000C753C"/>
    <w:rsid w:val="000C780F"/>
    <w:rsid w:val="000C7858"/>
    <w:rsid w:val="000C7A9E"/>
    <w:rsid w:val="000D04F0"/>
    <w:rsid w:val="000D0767"/>
    <w:rsid w:val="000D08DD"/>
    <w:rsid w:val="000D0BF4"/>
    <w:rsid w:val="000D0C27"/>
    <w:rsid w:val="000D0EB8"/>
    <w:rsid w:val="000D106A"/>
    <w:rsid w:val="000D11C4"/>
    <w:rsid w:val="000D14B1"/>
    <w:rsid w:val="000D14E8"/>
    <w:rsid w:val="000D153C"/>
    <w:rsid w:val="000D16FE"/>
    <w:rsid w:val="000D17B7"/>
    <w:rsid w:val="000D191F"/>
    <w:rsid w:val="000D1B6C"/>
    <w:rsid w:val="000D1BC9"/>
    <w:rsid w:val="000D1E76"/>
    <w:rsid w:val="000D204C"/>
    <w:rsid w:val="000D20A6"/>
    <w:rsid w:val="000D2135"/>
    <w:rsid w:val="000D2184"/>
    <w:rsid w:val="000D22D6"/>
    <w:rsid w:val="000D285E"/>
    <w:rsid w:val="000D2983"/>
    <w:rsid w:val="000D2B25"/>
    <w:rsid w:val="000D2BC3"/>
    <w:rsid w:val="000D2C26"/>
    <w:rsid w:val="000D2D21"/>
    <w:rsid w:val="000D2DC7"/>
    <w:rsid w:val="000D2EED"/>
    <w:rsid w:val="000D2F50"/>
    <w:rsid w:val="000D2F64"/>
    <w:rsid w:val="000D2F90"/>
    <w:rsid w:val="000D3039"/>
    <w:rsid w:val="000D345B"/>
    <w:rsid w:val="000D3962"/>
    <w:rsid w:val="000D3988"/>
    <w:rsid w:val="000D3DC0"/>
    <w:rsid w:val="000D3FBA"/>
    <w:rsid w:val="000D426B"/>
    <w:rsid w:val="000D4497"/>
    <w:rsid w:val="000D4519"/>
    <w:rsid w:val="000D4609"/>
    <w:rsid w:val="000D46E2"/>
    <w:rsid w:val="000D4712"/>
    <w:rsid w:val="000D47DD"/>
    <w:rsid w:val="000D4DF0"/>
    <w:rsid w:val="000D50D8"/>
    <w:rsid w:val="000D5228"/>
    <w:rsid w:val="000D5373"/>
    <w:rsid w:val="000D5404"/>
    <w:rsid w:val="000D540B"/>
    <w:rsid w:val="000D5596"/>
    <w:rsid w:val="000D55E7"/>
    <w:rsid w:val="000D5C72"/>
    <w:rsid w:val="000D5D81"/>
    <w:rsid w:val="000D5E4C"/>
    <w:rsid w:val="000D618A"/>
    <w:rsid w:val="000D63F6"/>
    <w:rsid w:val="000D66FE"/>
    <w:rsid w:val="000D6864"/>
    <w:rsid w:val="000D6910"/>
    <w:rsid w:val="000D691B"/>
    <w:rsid w:val="000D6E6D"/>
    <w:rsid w:val="000D6ECE"/>
    <w:rsid w:val="000D7050"/>
    <w:rsid w:val="000D7224"/>
    <w:rsid w:val="000D727F"/>
    <w:rsid w:val="000D735D"/>
    <w:rsid w:val="000D738D"/>
    <w:rsid w:val="000D7581"/>
    <w:rsid w:val="000D767F"/>
    <w:rsid w:val="000D76D5"/>
    <w:rsid w:val="000D780E"/>
    <w:rsid w:val="000D7D97"/>
    <w:rsid w:val="000D7FC7"/>
    <w:rsid w:val="000E02F5"/>
    <w:rsid w:val="000E0382"/>
    <w:rsid w:val="000E075C"/>
    <w:rsid w:val="000E0798"/>
    <w:rsid w:val="000E0837"/>
    <w:rsid w:val="000E08F2"/>
    <w:rsid w:val="000E0C9B"/>
    <w:rsid w:val="000E0F71"/>
    <w:rsid w:val="000E12F1"/>
    <w:rsid w:val="000E1374"/>
    <w:rsid w:val="000E1377"/>
    <w:rsid w:val="000E1897"/>
    <w:rsid w:val="000E18AF"/>
    <w:rsid w:val="000E1A85"/>
    <w:rsid w:val="000E1E9F"/>
    <w:rsid w:val="000E20B5"/>
    <w:rsid w:val="000E21A0"/>
    <w:rsid w:val="000E23A8"/>
    <w:rsid w:val="000E23F4"/>
    <w:rsid w:val="000E2E31"/>
    <w:rsid w:val="000E2E35"/>
    <w:rsid w:val="000E2E4D"/>
    <w:rsid w:val="000E2E58"/>
    <w:rsid w:val="000E31EB"/>
    <w:rsid w:val="000E3398"/>
    <w:rsid w:val="000E33DB"/>
    <w:rsid w:val="000E3529"/>
    <w:rsid w:val="000E36BB"/>
    <w:rsid w:val="000E387C"/>
    <w:rsid w:val="000E3966"/>
    <w:rsid w:val="000E3983"/>
    <w:rsid w:val="000E3A9A"/>
    <w:rsid w:val="000E3EFA"/>
    <w:rsid w:val="000E41B4"/>
    <w:rsid w:val="000E4B45"/>
    <w:rsid w:val="000E4F1D"/>
    <w:rsid w:val="000E50D8"/>
    <w:rsid w:val="000E5152"/>
    <w:rsid w:val="000E5247"/>
    <w:rsid w:val="000E5395"/>
    <w:rsid w:val="000E55CF"/>
    <w:rsid w:val="000E59BA"/>
    <w:rsid w:val="000E5ACA"/>
    <w:rsid w:val="000E5ADF"/>
    <w:rsid w:val="000E5BB1"/>
    <w:rsid w:val="000E5D6A"/>
    <w:rsid w:val="000E61E0"/>
    <w:rsid w:val="000E63CF"/>
    <w:rsid w:val="000E63D2"/>
    <w:rsid w:val="000E63E7"/>
    <w:rsid w:val="000E654E"/>
    <w:rsid w:val="000E656F"/>
    <w:rsid w:val="000E680E"/>
    <w:rsid w:val="000E68E5"/>
    <w:rsid w:val="000E6E03"/>
    <w:rsid w:val="000E6FF9"/>
    <w:rsid w:val="000E700E"/>
    <w:rsid w:val="000E7089"/>
    <w:rsid w:val="000E718B"/>
    <w:rsid w:val="000E733E"/>
    <w:rsid w:val="000E7669"/>
    <w:rsid w:val="000E7890"/>
    <w:rsid w:val="000E7A39"/>
    <w:rsid w:val="000E7A42"/>
    <w:rsid w:val="000E7A73"/>
    <w:rsid w:val="000E7C47"/>
    <w:rsid w:val="000E7E6D"/>
    <w:rsid w:val="000E7E82"/>
    <w:rsid w:val="000E7FC5"/>
    <w:rsid w:val="000F01E8"/>
    <w:rsid w:val="000F02A4"/>
    <w:rsid w:val="000F045E"/>
    <w:rsid w:val="000F0510"/>
    <w:rsid w:val="000F061D"/>
    <w:rsid w:val="000F0971"/>
    <w:rsid w:val="000F0A91"/>
    <w:rsid w:val="000F0AD5"/>
    <w:rsid w:val="000F0ECE"/>
    <w:rsid w:val="000F0F43"/>
    <w:rsid w:val="000F1062"/>
    <w:rsid w:val="000F130D"/>
    <w:rsid w:val="000F190E"/>
    <w:rsid w:val="000F1A84"/>
    <w:rsid w:val="000F1B01"/>
    <w:rsid w:val="000F1CCF"/>
    <w:rsid w:val="000F1D80"/>
    <w:rsid w:val="000F1EBE"/>
    <w:rsid w:val="000F1F1E"/>
    <w:rsid w:val="000F1FFF"/>
    <w:rsid w:val="000F2043"/>
    <w:rsid w:val="000F220F"/>
    <w:rsid w:val="000F221D"/>
    <w:rsid w:val="000F23D6"/>
    <w:rsid w:val="000F2473"/>
    <w:rsid w:val="000F2523"/>
    <w:rsid w:val="000F267E"/>
    <w:rsid w:val="000F2765"/>
    <w:rsid w:val="000F2771"/>
    <w:rsid w:val="000F2824"/>
    <w:rsid w:val="000F2D10"/>
    <w:rsid w:val="000F2E8F"/>
    <w:rsid w:val="000F317A"/>
    <w:rsid w:val="000F350C"/>
    <w:rsid w:val="000F3542"/>
    <w:rsid w:val="000F35A5"/>
    <w:rsid w:val="000F35D8"/>
    <w:rsid w:val="000F37A9"/>
    <w:rsid w:val="000F3846"/>
    <w:rsid w:val="000F3B60"/>
    <w:rsid w:val="000F3B6E"/>
    <w:rsid w:val="000F41DF"/>
    <w:rsid w:val="000F45D9"/>
    <w:rsid w:val="000F469F"/>
    <w:rsid w:val="000F47D1"/>
    <w:rsid w:val="000F47D4"/>
    <w:rsid w:val="000F4A59"/>
    <w:rsid w:val="000F4CE2"/>
    <w:rsid w:val="000F5026"/>
    <w:rsid w:val="000F5216"/>
    <w:rsid w:val="000F5A35"/>
    <w:rsid w:val="000F5B02"/>
    <w:rsid w:val="000F5B38"/>
    <w:rsid w:val="000F6028"/>
    <w:rsid w:val="000F61F5"/>
    <w:rsid w:val="000F6243"/>
    <w:rsid w:val="000F6323"/>
    <w:rsid w:val="000F6574"/>
    <w:rsid w:val="000F65CC"/>
    <w:rsid w:val="000F6848"/>
    <w:rsid w:val="000F6924"/>
    <w:rsid w:val="000F694A"/>
    <w:rsid w:val="000F6A4F"/>
    <w:rsid w:val="000F6FF9"/>
    <w:rsid w:val="000F72D2"/>
    <w:rsid w:val="000F7335"/>
    <w:rsid w:val="000F747C"/>
    <w:rsid w:val="000F760C"/>
    <w:rsid w:val="000F7965"/>
    <w:rsid w:val="000F7C7A"/>
    <w:rsid w:val="00100014"/>
    <w:rsid w:val="001000DC"/>
    <w:rsid w:val="0010034D"/>
    <w:rsid w:val="001004ED"/>
    <w:rsid w:val="0010060F"/>
    <w:rsid w:val="0010083D"/>
    <w:rsid w:val="001008C5"/>
    <w:rsid w:val="00100A94"/>
    <w:rsid w:val="00100B56"/>
    <w:rsid w:val="00100FAB"/>
    <w:rsid w:val="00100FE3"/>
    <w:rsid w:val="00101038"/>
    <w:rsid w:val="00101393"/>
    <w:rsid w:val="001013B8"/>
    <w:rsid w:val="0010145A"/>
    <w:rsid w:val="00101554"/>
    <w:rsid w:val="001015C7"/>
    <w:rsid w:val="00101688"/>
    <w:rsid w:val="001018DB"/>
    <w:rsid w:val="0010194C"/>
    <w:rsid w:val="00101ABA"/>
    <w:rsid w:val="00101BCC"/>
    <w:rsid w:val="00101BCE"/>
    <w:rsid w:val="00101FAA"/>
    <w:rsid w:val="00101FC2"/>
    <w:rsid w:val="0010210F"/>
    <w:rsid w:val="0010219A"/>
    <w:rsid w:val="0010220C"/>
    <w:rsid w:val="0010221A"/>
    <w:rsid w:val="001022C6"/>
    <w:rsid w:val="00102362"/>
    <w:rsid w:val="001025C2"/>
    <w:rsid w:val="001027F6"/>
    <w:rsid w:val="001029EF"/>
    <w:rsid w:val="00102BA9"/>
    <w:rsid w:val="00102DCB"/>
    <w:rsid w:val="00102E06"/>
    <w:rsid w:val="001031C8"/>
    <w:rsid w:val="001033B2"/>
    <w:rsid w:val="0010369F"/>
    <w:rsid w:val="001037E9"/>
    <w:rsid w:val="001038DE"/>
    <w:rsid w:val="00103908"/>
    <w:rsid w:val="00103CB9"/>
    <w:rsid w:val="00103E2F"/>
    <w:rsid w:val="0010441E"/>
    <w:rsid w:val="00104480"/>
    <w:rsid w:val="001046B8"/>
    <w:rsid w:val="001048E4"/>
    <w:rsid w:val="00104AA9"/>
    <w:rsid w:val="00104C04"/>
    <w:rsid w:val="00104FBF"/>
    <w:rsid w:val="00105010"/>
    <w:rsid w:val="00105622"/>
    <w:rsid w:val="00105A98"/>
    <w:rsid w:val="00105BA7"/>
    <w:rsid w:val="00105DA6"/>
    <w:rsid w:val="00106194"/>
    <w:rsid w:val="00106576"/>
    <w:rsid w:val="001068FB"/>
    <w:rsid w:val="00106B91"/>
    <w:rsid w:val="001072D3"/>
    <w:rsid w:val="00107426"/>
    <w:rsid w:val="001075A0"/>
    <w:rsid w:val="00107797"/>
    <w:rsid w:val="0010785D"/>
    <w:rsid w:val="00107940"/>
    <w:rsid w:val="00107A52"/>
    <w:rsid w:val="00107DAF"/>
    <w:rsid w:val="00107DFD"/>
    <w:rsid w:val="00107FB0"/>
    <w:rsid w:val="00110049"/>
    <w:rsid w:val="001100E3"/>
    <w:rsid w:val="0011034A"/>
    <w:rsid w:val="0011046C"/>
    <w:rsid w:val="00110A25"/>
    <w:rsid w:val="00110B7C"/>
    <w:rsid w:val="00110BAF"/>
    <w:rsid w:val="00110F81"/>
    <w:rsid w:val="00110FCE"/>
    <w:rsid w:val="001116A5"/>
    <w:rsid w:val="0011179C"/>
    <w:rsid w:val="0011185C"/>
    <w:rsid w:val="00111B86"/>
    <w:rsid w:val="001120CF"/>
    <w:rsid w:val="001121A9"/>
    <w:rsid w:val="001121B2"/>
    <w:rsid w:val="00112230"/>
    <w:rsid w:val="00112246"/>
    <w:rsid w:val="00112307"/>
    <w:rsid w:val="00112382"/>
    <w:rsid w:val="00112483"/>
    <w:rsid w:val="00112865"/>
    <w:rsid w:val="0011288D"/>
    <w:rsid w:val="00112CA9"/>
    <w:rsid w:val="00112F81"/>
    <w:rsid w:val="00113448"/>
    <w:rsid w:val="00113562"/>
    <w:rsid w:val="0011382F"/>
    <w:rsid w:val="00113C58"/>
    <w:rsid w:val="001142D9"/>
    <w:rsid w:val="0011479B"/>
    <w:rsid w:val="00114B64"/>
    <w:rsid w:val="00114BA6"/>
    <w:rsid w:val="00114CEF"/>
    <w:rsid w:val="001154E9"/>
    <w:rsid w:val="0011561C"/>
    <w:rsid w:val="00115C3D"/>
    <w:rsid w:val="00115C3E"/>
    <w:rsid w:val="00115F5B"/>
    <w:rsid w:val="0011609D"/>
    <w:rsid w:val="001160AB"/>
    <w:rsid w:val="00116415"/>
    <w:rsid w:val="001166C0"/>
    <w:rsid w:val="001167CC"/>
    <w:rsid w:val="00116970"/>
    <w:rsid w:val="001169D9"/>
    <w:rsid w:val="00116B77"/>
    <w:rsid w:val="00116F6B"/>
    <w:rsid w:val="0011708D"/>
    <w:rsid w:val="001170FB"/>
    <w:rsid w:val="00117469"/>
    <w:rsid w:val="00117493"/>
    <w:rsid w:val="001179CA"/>
    <w:rsid w:val="00120462"/>
    <w:rsid w:val="0012053E"/>
    <w:rsid w:val="0012054C"/>
    <w:rsid w:val="001205E3"/>
    <w:rsid w:val="00120942"/>
    <w:rsid w:val="00120D23"/>
    <w:rsid w:val="00120F1A"/>
    <w:rsid w:val="00120F50"/>
    <w:rsid w:val="00120F7F"/>
    <w:rsid w:val="00121180"/>
    <w:rsid w:val="00121647"/>
    <w:rsid w:val="001217E3"/>
    <w:rsid w:val="00121866"/>
    <w:rsid w:val="00121886"/>
    <w:rsid w:val="00121A4F"/>
    <w:rsid w:val="00121C02"/>
    <w:rsid w:val="00121CFD"/>
    <w:rsid w:val="00121D58"/>
    <w:rsid w:val="00122078"/>
    <w:rsid w:val="0012236E"/>
    <w:rsid w:val="00122DFC"/>
    <w:rsid w:val="00122E49"/>
    <w:rsid w:val="00122FE7"/>
    <w:rsid w:val="0012334A"/>
    <w:rsid w:val="001233A8"/>
    <w:rsid w:val="001233DD"/>
    <w:rsid w:val="001236EF"/>
    <w:rsid w:val="00123852"/>
    <w:rsid w:val="001238F3"/>
    <w:rsid w:val="00123C47"/>
    <w:rsid w:val="00123D3A"/>
    <w:rsid w:val="00123EC0"/>
    <w:rsid w:val="0012404B"/>
    <w:rsid w:val="00124142"/>
    <w:rsid w:val="001241A2"/>
    <w:rsid w:val="0012456F"/>
    <w:rsid w:val="001245AE"/>
    <w:rsid w:val="00124B88"/>
    <w:rsid w:val="00124BB3"/>
    <w:rsid w:val="00124C33"/>
    <w:rsid w:val="00125269"/>
    <w:rsid w:val="001252C8"/>
    <w:rsid w:val="001254CA"/>
    <w:rsid w:val="00125753"/>
    <w:rsid w:val="00125C7D"/>
    <w:rsid w:val="00125D36"/>
    <w:rsid w:val="00125DEC"/>
    <w:rsid w:val="00125E8E"/>
    <w:rsid w:val="00126031"/>
    <w:rsid w:val="001262D0"/>
    <w:rsid w:val="00126470"/>
    <w:rsid w:val="001264ED"/>
    <w:rsid w:val="00126C86"/>
    <w:rsid w:val="00126D5A"/>
    <w:rsid w:val="0012729B"/>
    <w:rsid w:val="001272D7"/>
    <w:rsid w:val="00127473"/>
    <w:rsid w:val="00127492"/>
    <w:rsid w:val="001274DA"/>
    <w:rsid w:val="00127671"/>
    <w:rsid w:val="00127887"/>
    <w:rsid w:val="0012797B"/>
    <w:rsid w:val="00127A3E"/>
    <w:rsid w:val="00127B51"/>
    <w:rsid w:val="00127BCB"/>
    <w:rsid w:val="00127D98"/>
    <w:rsid w:val="00127EAE"/>
    <w:rsid w:val="00127EDB"/>
    <w:rsid w:val="00127FA9"/>
    <w:rsid w:val="00127FF5"/>
    <w:rsid w:val="00130066"/>
    <w:rsid w:val="001301C3"/>
    <w:rsid w:val="00130489"/>
    <w:rsid w:val="001305D8"/>
    <w:rsid w:val="00130A76"/>
    <w:rsid w:val="00130C08"/>
    <w:rsid w:val="00130CC4"/>
    <w:rsid w:val="00130E3B"/>
    <w:rsid w:val="001310A7"/>
    <w:rsid w:val="00131106"/>
    <w:rsid w:val="00131204"/>
    <w:rsid w:val="0013127A"/>
    <w:rsid w:val="00131362"/>
    <w:rsid w:val="00131489"/>
    <w:rsid w:val="00131780"/>
    <w:rsid w:val="00131ACB"/>
    <w:rsid w:val="00131C8F"/>
    <w:rsid w:val="00131CB5"/>
    <w:rsid w:val="00131EF5"/>
    <w:rsid w:val="00131F61"/>
    <w:rsid w:val="00132311"/>
    <w:rsid w:val="00132425"/>
    <w:rsid w:val="0013242A"/>
    <w:rsid w:val="00132593"/>
    <w:rsid w:val="001326AF"/>
    <w:rsid w:val="001326C7"/>
    <w:rsid w:val="0013286F"/>
    <w:rsid w:val="00133224"/>
    <w:rsid w:val="00133830"/>
    <w:rsid w:val="001339FD"/>
    <w:rsid w:val="00133D3B"/>
    <w:rsid w:val="00133DF3"/>
    <w:rsid w:val="00134083"/>
    <w:rsid w:val="00134150"/>
    <w:rsid w:val="00134679"/>
    <w:rsid w:val="0013475B"/>
    <w:rsid w:val="001349F6"/>
    <w:rsid w:val="00134AB0"/>
    <w:rsid w:val="00134C83"/>
    <w:rsid w:val="00134C8C"/>
    <w:rsid w:val="00135119"/>
    <w:rsid w:val="001352AC"/>
    <w:rsid w:val="00135348"/>
    <w:rsid w:val="001353BE"/>
    <w:rsid w:val="00135494"/>
    <w:rsid w:val="00135ACE"/>
    <w:rsid w:val="00135E02"/>
    <w:rsid w:val="00135F2F"/>
    <w:rsid w:val="0013604D"/>
    <w:rsid w:val="00136728"/>
    <w:rsid w:val="00136A57"/>
    <w:rsid w:val="00136F8A"/>
    <w:rsid w:val="00136F8E"/>
    <w:rsid w:val="00137051"/>
    <w:rsid w:val="00137087"/>
    <w:rsid w:val="00137140"/>
    <w:rsid w:val="001371BD"/>
    <w:rsid w:val="0013733D"/>
    <w:rsid w:val="0013756E"/>
    <w:rsid w:val="001375AE"/>
    <w:rsid w:val="00137766"/>
    <w:rsid w:val="0013795B"/>
    <w:rsid w:val="001379A3"/>
    <w:rsid w:val="00137A10"/>
    <w:rsid w:val="00140451"/>
    <w:rsid w:val="001404F1"/>
    <w:rsid w:val="001409B1"/>
    <w:rsid w:val="00140A0F"/>
    <w:rsid w:val="00140CA4"/>
    <w:rsid w:val="00140DB2"/>
    <w:rsid w:val="00140EC3"/>
    <w:rsid w:val="00140F75"/>
    <w:rsid w:val="00141129"/>
    <w:rsid w:val="001411AA"/>
    <w:rsid w:val="001414B8"/>
    <w:rsid w:val="0014164A"/>
    <w:rsid w:val="001417B3"/>
    <w:rsid w:val="001417B8"/>
    <w:rsid w:val="00141BE1"/>
    <w:rsid w:val="00141C1D"/>
    <w:rsid w:val="00141C47"/>
    <w:rsid w:val="00141E4A"/>
    <w:rsid w:val="00141EE4"/>
    <w:rsid w:val="0014222E"/>
    <w:rsid w:val="001423D5"/>
    <w:rsid w:val="00142B7F"/>
    <w:rsid w:val="00142E40"/>
    <w:rsid w:val="00142E7C"/>
    <w:rsid w:val="00142F7C"/>
    <w:rsid w:val="00143176"/>
    <w:rsid w:val="001431B4"/>
    <w:rsid w:val="001433AC"/>
    <w:rsid w:val="00143544"/>
    <w:rsid w:val="00143583"/>
    <w:rsid w:val="0014360F"/>
    <w:rsid w:val="00143643"/>
    <w:rsid w:val="00143814"/>
    <w:rsid w:val="00143C4B"/>
    <w:rsid w:val="00143F73"/>
    <w:rsid w:val="00143F7E"/>
    <w:rsid w:val="0014402A"/>
    <w:rsid w:val="001443B5"/>
    <w:rsid w:val="001443FB"/>
    <w:rsid w:val="001446F2"/>
    <w:rsid w:val="00144811"/>
    <w:rsid w:val="00144932"/>
    <w:rsid w:val="001449E2"/>
    <w:rsid w:val="00144CE4"/>
    <w:rsid w:val="00144F8F"/>
    <w:rsid w:val="00144FD4"/>
    <w:rsid w:val="001450B2"/>
    <w:rsid w:val="00145262"/>
    <w:rsid w:val="00145287"/>
    <w:rsid w:val="00145504"/>
    <w:rsid w:val="00145584"/>
    <w:rsid w:val="0014566B"/>
    <w:rsid w:val="00145BC8"/>
    <w:rsid w:val="00145F91"/>
    <w:rsid w:val="00145FB8"/>
    <w:rsid w:val="001460BC"/>
    <w:rsid w:val="0014619C"/>
    <w:rsid w:val="001461BE"/>
    <w:rsid w:val="00146228"/>
    <w:rsid w:val="001462CE"/>
    <w:rsid w:val="001462D1"/>
    <w:rsid w:val="001463CC"/>
    <w:rsid w:val="00146968"/>
    <w:rsid w:val="00146E8F"/>
    <w:rsid w:val="00146EFD"/>
    <w:rsid w:val="00147701"/>
    <w:rsid w:val="00147723"/>
    <w:rsid w:val="001479DB"/>
    <w:rsid w:val="00147A5A"/>
    <w:rsid w:val="00147E96"/>
    <w:rsid w:val="00147F34"/>
    <w:rsid w:val="001500C5"/>
    <w:rsid w:val="001502B9"/>
    <w:rsid w:val="00150326"/>
    <w:rsid w:val="00150463"/>
    <w:rsid w:val="0015047A"/>
    <w:rsid w:val="001504AA"/>
    <w:rsid w:val="00150610"/>
    <w:rsid w:val="001510C1"/>
    <w:rsid w:val="0015128F"/>
    <w:rsid w:val="001513B5"/>
    <w:rsid w:val="00151580"/>
    <w:rsid w:val="00151669"/>
    <w:rsid w:val="001518BB"/>
    <w:rsid w:val="00151ADB"/>
    <w:rsid w:val="00151CB2"/>
    <w:rsid w:val="00151DA4"/>
    <w:rsid w:val="00151E45"/>
    <w:rsid w:val="0015213A"/>
    <w:rsid w:val="001521EA"/>
    <w:rsid w:val="0015233C"/>
    <w:rsid w:val="001525F8"/>
    <w:rsid w:val="001525FB"/>
    <w:rsid w:val="00152650"/>
    <w:rsid w:val="001527A1"/>
    <w:rsid w:val="001528D4"/>
    <w:rsid w:val="00152A8F"/>
    <w:rsid w:val="00152D72"/>
    <w:rsid w:val="00152E60"/>
    <w:rsid w:val="001531D6"/>
    <w:rsid w:val="001533CF"/>
    <w:rsid w:val="00153674"/>
    <w:rsid w:val="00153694"/>
    <w:rsid w:val="0015398C"/>
    <w:rsid w:val="001539CE"/>
    <w:rsid w:val="00153E1A"/>
    <w:rsid w:val="001541FA"/>
    <w:rsid w:val="00154353"/>
    <w:rsid w:val="00154445"/>
    <w:rsid w:val="0015454D"/>
    <w:rsid w:val="00154589"/>
    <w:rsid w:val="001545EE"/>
    <w:rsid w:val="001546CD"/>
    <w:rsid w:val="00154775"/>
    <w:rsid w:val="001549C4"/>
    <w:rsid w:val="00154B3E"/>
    <w:rsid w:val="00154D90"/>
    <w:rsid w:val="00155079"/>
    <w:rsid w:val="00155188"/>
    <w:rsid w:val="001551FD"/>
    <w:rsid w:val="00155247"/>
    <w:rsid w:val="001552C3"/>
    <w:rsid w:val="0015532E"/>
    <w:rsid w:val="00155841"/>
    <w:rsid w:val="001559BB"/>
    <w:rsid w:val="00155A09"/>
    <w:rsid w:val="00155A82"/>
    <w:rsid w:val="00155DB1"/>
    <w:rsid w:val="001560F7"/>
    <w:rsid w:val="001562B9"/>
    <w:rsid w:val="001562BA"/>
    <w:rsid w:val="0015639F"/>
    <w:rsid w:val="00156418"/>
    <w:rsid w:val="0015654E"/>
    <w:rsid w:val="0015657E"/>
    <w:rsid w:val="001566B2"/>
    <w:rsid w:val="001568A5"/>
    <w:rsid w:val="00156956"/>
    <w:rsid w:val="00156B16"/>
    <w:rsid w:val="00156B2D"/>
    <w:rsid w:val="00156CF0"/>
    <w:rsid w:val="001570D9"/>
    <w:rsid w:val="00157293"/>
    <w:rsid w:val="00157302"/>
    <w:rsid w:val="00157387"/>
    <w:rsid w:val="001573FF"/>
    <w:rsid w:val="001579D1"/>
    <w:rsid w:val="001579FB"/>
    <w:rsid w:val="00157AED"/>
    <w:rsid w:val="00157FED"/>
    <w:rsid w:val="00157FFA"/>
    <w:rsid w:val="00160629"/>
    <w:rsid w:val="001611E1"/>
    <w:rsid w:val="00161673"/>
    <w:rsid w:val="001618E2"/>
    <w:rsid w:val="001619B0"/>
    <w:rsid w:val="00161BA3"/>
    <w:rsid w:val="00161E14"/>
    <w:rsid w:val="00161F28"/>
    <w:rsid w:val="00162090"/>
    <w:rsid w:val="0016226B"/>
    <w:rsid w:val="00162319"/>
    <w:rsid w:val="001623B3"/>
    <w:rsid w:val="00162AFA"/>
    <w:rsid w:val="00162C64"/>
    <w:rsid w:val="00162D39"/>
    <w:rsid w:val="00162D5B"/>
    <w:rsid w:val="001630A1"/>
    <w:rsid w:val="00163214"/>
    <w:rsid w:val="00163288"/>
    <w:rsid w:val="001634FE"/>
    <w:rsid w:val="001639D7"/>
    <w:rsid w:val="00163A7D"/>
    <w:rsid w:val="00163ACF"/>
    <w:rsid w:val="00163B41"/>
    <w:rsid w:val="00163BE5"/>
    <w:rsid w:val="00163DAF"/>
    <w:rsid w:val="00163FCB"/>
    <w:rsid w:val="00163FD6"/>
    <w:rsid w:val="00164032"/>
    <w:rsid w:val="001642FD"/>
    <w:rsid w:val="0016460B"/>
    <w:rsid w:val="001649DD"/>
    <w:rsid w:val="001649E3"/>
    <w:rsid w:val="001649EE"/>
    <w:rsid w:val="00164DB3"/>
    <w:rsid w:val="00164DD0"/>
    <w:rsid w:val="001650BA"/>
    <w:rsid w:val="001652A5"/>
    <w:rsid w:val="001657FD"/>
    <w:rsid w:val="00165BCE"/>
    <w:rsid w:val="00165BF5"/>
    <w:rsid w:val="00165CE2"/>
    <w:rsid w:val="00165D20"/>
    <w:rsid w:val="00165D21"/>
    <w:rsid w:val="00165E02"/>
    <w:rsid w:val="00165E4E"/>
    <w:rsid w:val="00165ECF"/>
    <w:rsid w:val="0016638F"/>
    <w:rsid w:val="00166485"/>
    <w:rsid w:val="001664C2"/>
    <w:rsid w:val="001664F0"/>
    <w:rsid w:val="0016651D"/>
    <w:rsid w:val="00166699"/>
    <w:rsid w:val="0016671F"/>
    <w:rsid w:val="00166F4E"/>
    <w:rsid w:val="00166FE5"/>
    <w:rsid w:val="00167126"/>
    <w:rsid w:val="00167327"/>
    <w:rsid w:val="001674E4"/>
    <w:rsid w:val="00167554"/>
    <w:rsid w:val="001675E1"/>
    <w:rsid w:val="00167622"/>
    <w:rsid w:val="00167AB9"/>
    <w:rsid w:val="00167B0D"/>
    <w:rsid w:val="00167B0E"/>
    <w:rsid w:val="00167DFB"/>
    <w:rsid w:val="00167ECA"/>
    <w:rsid w:val="001700A3"/>
    <w:rsid w:val="001700EF"/>
    <w:rsid w:val="00170184"/>
    <w:rsid w:val="001707DA"/>
    <w:rsid w:val="00170931"/>
    <w:rsid w:val="00170A11"/>
    <w:rsid w:val="00170B2E"/>
    <w:rsid w:val="00170E0E"/>
    <w:rsid w:val="00170EB6"/>
    <w:rsid w:val="0017131D"/>
    <w:rsid w:val="001714BE"/>
    <w:rsid w:val="00171649"/>
    <w:rsid w:val="0017181D"/>
    <w:rsid w:val="0017182A"/>
    <w:rsid w:val="00171855"/>
    <w:rsid w:val="001718F0"/>
    <w:rsid w:val="00171A4A"/>
    <w:rsid w:val="00171D83"/>
    <w:rsid w:val="00171DB8"/>
    <w:rsid w:val="00171E72"/>
    <w:rsid w:val="00172102"/>
    <w:rsid w:val="00172152"/>
    <w:rsid w:val="00172530"/>
    <w:rsid w:val="00172534"/>
    <w:rsid w:val="00172579"/>
    <w:rsid w:val="00172790"/>
    <w:rsid w:val="0017285D"/>
    <w:rsid w:val="0017290F"/>
    <w:rsid w:val="00172997"/>
    <w:rsid w:val="00172E01"/>
    <w:rsid w:val="00173192"/>
    <w:rsid w:val="0017319F"/>
    <w:rsid w:val="001732E8"/>
    <w:rsid w:val="0017341E"/>
    <w:rsid w:val="001734EA"/>
    <w:rsid w:val="0017354F"/>
    <w:rsid w:val="0017370B"/>
    <w:rsid w:val="0017372A"/>
    <w:rsid w:val="00173931"/>
    <w:rsid w:val="00173A12"/>
    <w:rsid w:val="00173ACC"/>
    <w:rsid w:val="00173BA8"/>
    <w:rsid w:val="00173BDD"/>
    <w:rsid w:val="00173D2D"/>
    <w:rsid w:val="00173DA0"/>
    <w:rsid w:val="00173EEE"/>
    <w:rsid w:val="00174128"/>
    <w:rsid w:val="001741B0"/>
    <w:rsid w:val="00174262"/>
    <w:rsid w:val="00174487"/>
    <w:rsid w:val="00174654"/>
    <w:rsid w:val="001747C9"/>
    <w:rsid w:val="00174A38"/>
    <w:rsid w:val="0017531F"/>
    <w:rsid w:val="001755C0"/>
    <w:rsid w:val="00175716"/>
    <w:rsid w:val="00175750"/>
    <w:rsid w:val="00175751"/>
    <w:rsid w:val="001757CF"/>
    <w:rsid w:val="0017594E"/>
    <w:rsid w:val="00175B4E"/>
    <w:rsid w:val="00175B93"/>
    <w:rsid w:val="00175EF8"/>
    <w:rsid w:val="00175FFE"/>
    <w:rsid w:val="0017650F"/>
    <w:rsid w:val="00176544"/>
    <w:rsid w:val="001766FE"/>
    <w:rsid w:val="00176729"/>
    <w:rsid w:val="00176818"/>
    <w:rsid w:val="00176843"/>
    <w:rsid w:val="00176866"/>
    <w:rsid w:val="00176982"/>
    <w:rsid w:val="0017699A"/>
    <w:rsid w:val="00176B40"/>
    <w:rsid w:val="00176BF2"/>
    <w:rsid w:val="00176D5A"/>
    <w:rsid w:val="0017701C"/>
    <w:rsid w:val="001770C3"/>
    <w:rsid w:val="00177329"/>
    <w:rsid w:val="0017777A"/>
    <w:rsid w:val="00177A23"/>
    <w:rsid w:val="00177BF4"/>
    <w:rsid w:val="00180137"/>
    <w:rsid w:val="001807FE"/>
    <w:rsid w:val="001808C4"/>
    <w:rsid w:val="00180912"/>
    <w:rsid w:val="00180DF0"/>
    <w:rsid w:val="00180EBC"/>
    <w:rsid w:val="00181176"/>
    <w:rsid w:val="00181402"/>
    <w:rsid w:val="0018143C"/>
    <w:rsid w:val="00181571"/>
    <w:rsid w:val="001815C1"/>
    <w:rsid w:val="0018179E"/>
    <w:rsid w:val="00181892"/>
    <w:rsid w:val="00182361"/>
    <w:rsid w:val="00182C1A"/>
    <w:rsid w:val="00182E2E"/>
    <w:rsid w:val="00183173"/>
    <w:rsid w:val="00183198"/>
    <w:rsid w:val="0018322B"/>
    <w:rsid w:val="001833B8"/>
    <w:rsid w:val="001835E7"/>
    <w:rsid w:val="00183622"/>
    <w:rsid w:val="00183698"/>
    <w:rsid w:val="0018370C"/>
    <w:rsid w:val="00183C52"/>
    <w:rsid w:val="00183D1B"/>
    <w:rsid w:val="00183FB7"/>
    <w:rsid w:val="0018414A"/>
    <w:rsid w:val="001841C2"/>
    <w:rsid w:val="0018463E"/>
    <w:rsid w:val="0018471E"/>
    <w:rsid w:val="001848F2"/>
    <w:rsid w:val="0018492B"/>
    <w:rsid w:val="00184DEF"/>
    <w:rsid w:val="00184F10"/>
    <w:rsid w:val="00184F2A"/>
    <w:rsid w:val="00184FBC"/>
    <w:rsid w:val="001851BF"/>
    <w:rsid w:val="00185288"/>
    <w:rsid w:val="00185333"/>
    <w:rsid w:val="0018580F"/>
    <w:rsid w:val="001858FB"/>
    <w:rsid w:val="001859E1"/>
    <w:rsid w:val="00185CE2"/>
    <w:rsid w:val="00185E16"/>
    <w:rsid w:val="00185EFF"/>
    <w:rsid w:val="00185F72"/>
    <w:rsid w:val="001863D8"/>
    <w:rsid w:val="001863E8"/>
    <w:rsid w:val="00186912"/>
    <w:rsid w:val="00186925"/>
    <w:rsid w:val="0018693F"/>
    <w:rsid w:val="00186ABC"/>
    <w:rsid w:val="00186BDE"/>
    <w:rsid w:val="00186DC2"/>
    <w:rsid w:val="00186E3E"/>
    <w:rsid w:val="00186E82"/>
    <w:rsid w:val="00187073"/>
    <w:rsid w:val="001870A0"/>
    <w:rsid w:val="00187227"/>
    <w:rsid w:val="001873EC"/>
    <w:rsid w:val="00187480"/>
    <w:rsid w:val="0018764B"/>
    <w:rsid w:val="0018787A"/>
    <w:rsid w:val="001878D0"/>
    <w:rsid w:val="00187A21"/>
    <w:rsid w:val="00187A6A"/>
    <w:rsid w:val="00187B46"/>
    <w:rsid w:val="00187B6B"/>
    <w:rsid w:val="00187C6B"/>
    <w:rsid w:val="00190190"/>
    <w:rsid w:val="001902A1"/>
    <w:rsid w:val="001902E0"/>
    <w:rsid w:val="00190409"/>
    <w:rsid w:val="00190493"/>
    <w:rsid w:val="001905FB"/>
    <w:rsid w:val="0019062A"/>
    <w:rsid w:val="00190647"/>
    <w:rsid w:val="00190A28"/>
    <w:rsid w:val="00190A63"/>
    <w:rsid w:val="00190AE7"/>
    <w:rsid w:val="00190B28"/>
    <w:rsid w:val="001910A7"/>
    <w:rsid w:val="0019110C"/>
    <w:rsid w:val="00191422"/>
    <w:rsid w:val="00191616"/>
    <w:rsid w:val="00191BB3"/>
    <w:rsid w:val="00191FA0"/>
    <w:rsid w:val="00191FA1"/>
    <w:rsid w:val="00192003"/>
    <w:rsid w:val="00192017"/>
    <w:rsid w:val="001920A2"/>
    <w:rsid w:val="0019213A"/>
    <w:rsid w:val="0019248F"/>
    <w:rsid w:val="00192904"/>
    <w:rsid w:val="001929F0"/>
    <w:rsid w:val="00192DA3"/>
    <w:rsid w:val="00192DC5"/>
    <w:rsid w:val="00192F7D"/>
    <w:rsid w:val="00193409"/>
    <w:rsid w:val="00193435"/>
    <w:rsid w:val="0019346C"/>
    <w:rsid w:val="0019349C"/>
    <w:rsid w:val="001934A5"/>
    <w:rsid w:val="00193543"/>
    <w:rsid w:val="001936B8"/>
    <w:rsid w:val="00193723"/>
    <w:rsid w:val="0019372E"/>
    <w:rsid w:val="00193845"/>
    <w:rsid w:val="00193940"/>
    <w:rsid w:val="00193997"/>
    <w:rsid w:val="00193A2E"/>
    <w:rsid w:val="00193CCC"/>
    <w:rsid w:val="00193DB6"/>
    <w:rsid w:val="00194067"/>
    <w:rsid w:val="00194472"/>
    <w:rsid w:val="00194ACB"/>
    <w:rsid w:val="00194C41"/>
    <w:rsid w:val="00194C96"/>
    <w:rsid w:val="00194E4B"/>
    <w:rsid w:val="00194F12"/>
    <w:rsid w:val="0019505B"/>
    <w:rsid w:val="0019521D"/>
    <w:rsid w:val="001954FD"/>
    <w:rsid w:val="001955FD"/>
    <w:rsid w:val="001958B8"/>
    <w:rsid w:val="00195D94"/>
    <w:rsid w:val="00195ED3"/>
    <w:rsid w:val="001960F8"/>
    <w:rsid w:val="0019662E"/>
    <w:rsid w:val="0019662F"/>
    <w:rsid w:val="001966B0"/>
    <w:rsid w:val="0019685C"/>
    <w:rsid w:val="001969F7"/>
    <w:rsid w:val="00196A33"/>
    <w:rsid w:val="00196B6B"/>
    <w:rsid w:val="00196FFB"/>
    <w:rsid w:val="00197164"/>
    <w:rsid w:val="00197311"/>
    <w:rsid w:val="00197560"/>
    <w:rsid w:val="00197632"/>
    <w:rsid w:val="0019774E"/>
    <w:rsid w:val="00197B7A"/>
    <w:rsid w:val="00197B88"/>
    <w:rsid w:val="00197CA6"/>
    <w:rsid w:val="00197CF3"/>
    <w:rsid w:val="00197CF7"/>
    <w:rsid w:val="00197E01"/>
    <w:rsid w:val="00197F76"/>
    <w:rsid w:val="001A001F"/>
    <w:rsid w:val="001A009D"/>
    <w:rsid w:val="001A017F"/>
    <w:rsid w:val="001A0348"/>
    <w:rsid w:val="001A036B"/>
    <w:rsid w:val="001A0646"/>
    <w:rsid w:val="001A06D3"/>
    <w:rsid w:val="001A0723"/>
    <w:rsid w:val="001A081B"/>
    <w:rsid w:val="001A08D8"/>
    <w:rsid w:val="001A0B3B"/>
    <w:rsid w:val="001A0F46"/>
    <w:rsid w:val="001A167F"/>
    <w:rsid w:val="001A16CD"/>
    <w:rsid w:val="001A1783"/>
    <w:rsid w:val="001A17F4"/>
    <w:rsid w:val="001A1DCB"/>
    <w:rsid w:val="001A1E77"/>
    <w:rsid w:val="001A202D"/>
    <w:rsid w:val="001A2054"/>
    <w:rsid w:val="001A2101"/>
    <w:rsid w:val="001A2332"/>
    <w:rsid w:val="001A2C32"/>
    <w:rsid w:val="001A2DFE"/>
    <w:rsid w:val="001A2F98"/>
    <w:rsid w:val="001A31E0"/>
    <w:rsid w:val="001A3428"/>
    <w:rsid w:val="001A368F"/>
    <w:rsid w:val="001A36AF"/>
    <w:rsid w:val="001A3B33"/>
    <w:rsid w:val="001A3E86"/>
    <w:rsid w:val="001A3EDC"/>
    <w:rsid w:val="001A408D"/>
    <w:rsid w:val="001A4100"/>
    <w:rsid w:val="001A4132"/>
    <w:rsid w:val="001A4164"/>
    <w:rsid w:val="001A42CA"/>
    <w:rsid w:val="001A4394"/>
    <w:rsid w:val="001A4838"/>
    <w:rsid w:val="001A49C0"/>
    <w:rsid w:val="001A49E4"/>
    <w:rsid w:val="001A4B6B"/>
    <w:rsid w:val="001A4B72"/>
    <w:rsid w:val="001A4FC2"/>
    <w:rsid w:val="001A4FCE"/>
    <w:rsid w:val="001A5244"/>
    <w:rsid w:val="001A53C2"/>
    <w:rsid w:val="001A559F"/>
    <w:rsid w:val="001A5624"/>
    <w:rsid w:val="001A5648"/>
    <w:rsid w:val="001A569C"/>
    <w:rsid w:val="001A577F"/>
    <w:rsid w:val="001A58E1"/>
    <w:rsid w:val="001A58FE"/>
    <w:rsid w:val="001A5CC5"/>
    <w:rsid w:val="001A5D92"/>
    <w:rsid w:val="001A5E9E"/>
    <w:rsid w:val="001A5F61"/>
    <w:rsid w:val="001A633C"/>
    <w:rsid w:val="001A6392"/>
    <w:rsid w:val="001A65E4"/>
    <w:rsid w:val="001A6741"/>
    <w:rsid w:val="001A6859"/>
    <w:rsid w:val="001A68BD"/>
    <w:rsid w:val="001A69E3"/>
    <w:rsid w:val="001A6B23"/>
    <w:rsid w:val="001A6BBC"/>
    <w:rsid w:val="001A6C02"/>
    <w:rsid w:val="001A6C38"/>
    <w:rsid w:val="001A6DF9"/>
    <w:rsid w:val="001A6E41"/>
    <w:rsid w:val="001A700F"/>
    <w:rsid w:val="001A71B6"/>
    <w:rsid w:val="001A71D3"/>
    <w:rsid w:val="001A7467"/>
    <w:rsid w:val="001A77B4"/>
    <w:rsid w:val="001A7BB9"/>
    <w:rsid w:val="001B0010"/>
    <w:rsid w:val="001B0076"/>
    <w:rsid w:val="001B0222"/>
    <w:rsid w:val="001B0331"/>
    <w:rsid w:val="001B034F"/>
    <w:rsid w:val="001B0473"/>
    <w:rsid w:val="001B05EE"/>
    <w:rsid w:val="001B05FA"/>
    <w:rsid w:val="001B0757"/>
    <w:rsid w:val="001B07F4"/>
    <w:rsid w:val="001B094E"/>
    <w:rsid w:val="001B0B58"/>
    <w:rsid w:val="001B0BCC"/>
    <w:rsid w:val="001B0CF2"/>
    <w:rsid w:val="001B0F2F"/>
    <w:rsid w:val="001B0F94"/>
    <w:rsid w:val="001B1049"/>
    <w:rsid w:val="001B137A"/>
    <w:rsid w:val="001B14DD"/>
    <w:rsid w:val="001B1642"/>
    <w:rsid w:val="001B1674"/>
    <w:rsid w:val="001B16E5"/>
    <w:rsid w:val="001B17E0"/>
    <w:rsid w:val="001B1807"/>
    <w:rsid w:val="001B197A"/>
    <w:rsid w:val="001B1A07"/>
    <w:rsid w:val="001B1BA9"/>
    <w:rsid w:val="001B1E27"/>
    <w:rsid w:val="001B1E4B"/>
    <w:rsid w:val="001B21C6"/>
    <w:rsid w:val="001B23AA"/>
    <w:rsid w:val="001B2430"/>
    <w:rsid w:val="001B254E"/>
    <w:rsid w:val="001B2579"/>
    <w:rsid w:val="001B2632"/>
    <w:rsid w:val="001B267B"/>
    <w:rsid w:val="001B2B69"/>
    <w:rsid w:val="001B2D3C"/>
    <w:rsid w:val="001B2E3E"/>
    <w:rsid w:val="001B2E83"/>
    <w:rsid w:val="001B2E89"/>
    <w:rsid w:val="001B2E91"/>
    <w:rsid w:val="001B2F86"/>
    <w:rsid w:val="001B2FDE"/>
    <w:rsid w:val="001B3110"/>
    <w:rsid w:val="001B31BB"/>
    <w:rsid w:val="001B31FB"/>
    <w:rsid w:val="001B3933"/>
    <w:rsid w:val="001B3A7A"/>
    <w:rsid w:val="001B3C1C"/>
    <w:rsid w:val="001B3D35"/>
    <w:rsid w:val="001B3D74"/>
    <w:rsid w:val="001B40A3"/>
    <w:rsid w:val="001B43D4"/>
    <w:rsid w:val="001B4893"/>
    <w:rsid w:val="001B4897"/>
    <w:rsid w:val="001B4A34"/>
    <w:rsid w:val="001B4A8F"/>
    <w:rsid w:val="001B4D6A"/>
    <w:rsid w:val="001B4E16"/>
    <w:rsid w:val="001B4E1C"/>
    <w:rsid w:val="001B4F85"/>
    <w:rsid w:val="001B5030"/>
    <w:rsid w:val="001B50D7"/>
    <w:rsid w:val="001B52B7"/>
    <w:rsid w:val="001B536B"/>
    <w:rsid w:val="001B5590"/>
    <w:rsid w:val="001B5654"/>
    <w:rsid w:val="001B57D4"/>
    <w:rsid w:val="001B5A7A"/>
    <w:rsid w:val="001B5BA0"/>
    <w:rsid w:val="001B5C07"/>
    <w:rsid w:val="001B5D6B"/>
    <w:rsid w:val="001B5E22"/>
    <w:rsid w:val="001B5E9F"/>
    <w:rsid w:val="001B5F7B"/>
    <w:rsid w:val="001B602B"/>
    <w:rsid w:val="001B60D7"/>
    <w:rsid w:val="001B6354"/>
    <w:rsid w:val="001B6355"/>
    <w:rsid w:val="001B64F0"/>
    <w:rsid w:val="001B6921"/>
    <w:rsid w:val="001B6C77"/>
    <w:rsid w:val="001B6F23"/>
    <w:rsid w:val="001B709A"/>
    <w:rsid w:val="001B72C6"/>
    <w:rsid w:val="001B76EE"/>
    <w:rsid w:val="001B775F"/>
    <w:rsid w:val="001B7B47"/>
    <w:rsid w:val="001B7BBA"/>
    <w:rsid w:val="001B7C55"/>
    <w:rsid w:val="001B7EA1"/>
    <w:rsid w:val="001B7F49"/>
    <w:rsid w:val="001C0024"/>
    <w:rsid w:val="001C0171"/>
    <w:rsid w:val="001C02E2"/>
    <w:rsid w:val="001C06C2"/>
    <w:rsid w:val="001C0726"/>
    <w:rsid w:val="001C07DC"/>
    <w:rsid w:val="001C07E9"/>
    <w:rsid w:val="001C09C6"/>
    <w:rsid w:val="001C0B99"/>
    <w:rsid w:val="001C0F2A"/>
    <w:rsid w:val="001C0F97"/>
    <w:rsid w:val="001C11BD"/>
    <w:rsid w:val="001C1210"/>
    <w:rsid w:val="001C127F"/>
    <w:rsid w:val="001C16CE"/>
    <w:rsid w:val="001C1886"/>
    <w:rsid w:val="001C18CA"/>
    <w:rsid w:val="001C1ACE"/>
    <w:rsid w:val="001C1D56"/>
    <w:rsid w:val="001C201C"/>
    <w:rsid w:val="001C2281"/>
    <w:rsid w:val="001C234D"/>
    <w:rsid w:val="001C294B"/>
    <w:rsid w:val="001C29C2"/>
    <w:rsid w:val="001C2AE8"/>
    <w:rsid w:val="001C2B8A"/>
    <w:rsid w:val="001C2BEE"/>
    <w:rsid w:val="001C2E71"/>
    <w:rsid w:val="001C3269"/>
    <w:rsid w:val="001C3292"/>
    <w:rsid w:val="001C34A8"/>
    <w:rsid w:val="001C351D"/>
    <w:rsid w:val="001C3573"/>
    <w:rsid w:val="001C36A1"/>
    <w:rsid w:val="001C3972"/>
    <w:rsid w:val="001C3D00"/>
    <w:rsid w:val="001C3E91"/>
    <w:rsid w:val="001C401A"/>
    <w:rsid w:val="001C4219"/>
    <w:rsid w:val="001C45CE"/>
    <w:rsid w:val="001C4705"/>
    <w:rsid w:val="001C474A"/>
    <w:rsid w:val="001C4BC1"/>
    <w:rsid w:val="001C4E5F"/>
    <w:rsid w:val="001C4F0E"/>
    <w:rsid w:val="001C4F61"/>
    <w:rsid w:val="001C4FBF"/>
    <w:rsid w:val="001C50CC"/>
    <w:rsid w:val="001C50E2"/>
    <w:rsid w:val="001C5186"/>
    <w:rsid w:val="001C537F"/>
    <w:rsid w:val="001C5625"/>
    <w:rsid w:val="001C564C"/>
    <w:rsid w:val="001C5A7D"/>
    <w:rsid w:val="001C5CE7"/>
    <w:rsid w:val="001C5FC0"/>
    <w:rsid w:val="001C6203"/>
    <w:rsid w:val="001C6878"/>
    <w:rsid w:val="001C69F6"/>
    <w:rsid w:val="001C6B57"/>
    <w:rsid w:val="001C6C08"/>
    <w:rsid w:val="001C6C72"/>
    <w:rsid w:val="001C6CA9"/>
    <w:rsid w:val="001C6CDE"/>
    <w:rsid w:val="001C70A8"/>
    <w:rsid w:val="001C71FD"/>
    <w:rsid w:val="001C731A"/>
    <w:rsid w:val="001C74E5"/>
    <w:rsid w:val="001C7797"/>
    <w:rsid w:val="001C7B08"/>
    <w:rsid w:val="001C7BBA"/>
    <w:rsid w:val="001C7CEF"/>
    <w:rsid w:val="001C7EDF"/>
    <w:rsid w:val="001D01DA"/>
    <w:rsid w:val="001D0B52"/>
    <w:rsid w:val="001D0B99"/>
    <w:rsid w:val="001D0BC0"/>
    <w:rsid w:val="001D13EC"/>
    <w:rsid w:val="001D145A"/>
    <w:rsid w:val="001D14CF"/>
    <w:rsid w:val="001D15A7"/>
    <w:rsid w:val="001D16FA"/>
    <w:rsid w:val="001D17E0"/>
    <w:rsid w:val="001D18FE"/>
    <w:rsid w:val="001D1A0A"/>
    <w:rsid w:val="001D1AF4"/>
    <w:rsid w:val="001D1C12"/>
    <w:rsid w:val="001D1D58"/>
    <w:rsid w:val="001D1EA0"/>
    <w:rsid w:val="001D1EDE"/>
    <w:rsid w:val="001D1F99"/>
    <w:rsid w:val="001D1FF5"/>
    <w:rsid w:val="001D1FFA"/>
    <w:rsid w:val="001D258F"/>
    <w:rsid w:val="001D2668"/>
    <w:rsid w:val="001D272C"/>
    <w:rsid w:val="001D279B"/>
    <w:rsid w:val="001D2869"/>
    <w:rsid w:val="001D2AAA"/>
    <w:rsid w:val="001D2CDA"/>
    <w:rsid w:val="001D3257"/>
    <w:rsid w:val="001D32EB"/>
    <w:rsid w:val="001D33A2"/>
    <w:rsid w:val="001D3432"/>
    <w:rsid w:val="001D396F"/>
    <w:rsid w:val="001D3BD0"/>
    <w:rsid w:val="001D3CC0"/>
    <w:rsid w:val="001D3DAE"/>
    <w:rsid w:val="001D3F23"/>
    <w:rsid w:val="001D40A0"/>
    <w:rsid w:val="001D4164"/>
    <w:rsid w:val="001D45C9"/>
    <w:rsid w:val="001D484E"/>
    <w:rsid w:val="001D485D"/>
    <w:rsid w:val="001D4AFF"/>
    <w:rsid w:val="001D4F6C"/>
    <w:rsid w:val="001D5167"/>
    <w:rsid w:val="001D5197"/>
    <w:rsid w:val="001D51E7"/>
    <w:rsid w:val="001D525C"/>
    <w:rsid w:val="001D550D"/>
    <w:rsid w:val="001D55C8"/>
    <w:rsid w:val="001D5601"/>
    <w:rsid w:val="001D5D49"/>
    <w:rsid w:val="001D5F5D"/>
    <w:rsid w:val="001D602C"/>
    <w:rsid w:val="001D60BD"/>
    <w:rsid w:val="001D6419"/>
    <w:rsid w:val="001D6565"/>
    <w:rsid w:val="001D66C8"/>
    <w:rsid w:val="001D67F3"/>
    <w:rsid w:val="001D6A1A"/>
    <w:rsid w:val="001D6C14"/>
    <w:rsid w:val="001D6C55"/>
    <w:rsid w:val="001D6C5A"/>
    <w:rsid w:val="001D6CC6"/>
    <w:rsid w:val="001D6FD6"/>
    <w:rsid w:val="001D7541"/>
    <w:rsid w:val="001D75D4"/>
    <w:rsid w:val="001D761B"/>
    <w:rsid w:val="001D7915"/>
    <w:rsid w:val="001D796C"/>
    <w:rsid w:val="001D7B0C"/>
    <w:rsid w:val="001D7EEF"/>
    <w:rsid w:val="001D7F72"/>
    <w:rsid w:val="001D7FB6"/>
    <w:rsid w:val="001E02DF"/>
    <w:rsid w:val="001E0387"/>
    <w:rsid w:val="001E0542"/>
    <w:rsid w:val="001E0659"/>
    <w:rsid w:val="001E0811"/>
    <w:rsid w:val="001E09EC"/>
    <w:rsid w:val="001E0CAB"/>
    <w:rsid w:val="001E0ED5"/>
    <w:rsid w:val="001E128E"/>
    <w:rsid w:val="001E12A5"/>
    <w:rsid w:val="001E15A2"/>
    <w:rsid w:val="001E166A"/>
    <w:rsid w:val="001E1829"/>
    <w:rsid w:val="001E1A6B"/>
    <w:rsid w:val="001E1C0E"/>
    <w:rsid w:val="001E1DCD"/>
    <w:rsid w:val="001E23E9"/>
    <w:rsid w:val="001E2614"/>
    <w:rsid w:val="001E261D"/>
    <w:rsid w:val="001E2998"/>
    <w:rsid w:val="001E2CE1"/>
    <w:rsid w:val="001E2D24"/>
    <w:rsid w:val="001E2D43"/>
    <w:rsid w:val="001E2E79"/>
    <w:rsid w:val="001E2ED9"/>
    <w:rsid w:val="001E3096"/>
    <w:rsid w:val="001E3361"/>
    <w:rsid w:val="001E35CE"/>
    <w:rsid w:val="001E38CE"/>
    <w:rsid w:val="001E3AFE"/>
    <w:rsid w:val="001E3BEA"/>
    <w:rsid w:val="001E3D25"/>
    <w:rsid w:val="001E3DD7"/>
    <w:rsid w:val="001E3E62"/>
    <w:rsid w:val="001E3EB2"/>
    <w:rsid w:val="001E3EEF"/>
    <w:rsid w:val="001E414C"/>
    <w:rsid w:val="001E438D"/>
    <w:rsid w:val="001E4567"/>
    <w:rsid w:val="001E4780"/>
    <w:rsid w:val="001E4BD1"/>
    <w:rsid w:val="001E4E1A"/>
    <w:rsid w:val="001E4F47"/>
    <w:rsid w:val="001E51B0"/>
    <w:rsid w:val="001E531A"/>
    <w:rsid w:val="001E5423"/>
    <w:rsid w:val="001E5444"/>
    <w:rsid w:val="001E5631"/>
    <w:rsid w:val="001E56B8"/>
    <w:rsid w:val="001E5749"/>
    <w:rsid w:val="001E5868"/>
    <w:rsid w:val="001E58C0"/>
    <w:rsid w:val="001E598C"/>
    <w:rsid w:val="001E5A10"/>
    <w:rsid w:val="001E5B23"/>
    <w:rsid w:val="001E5B7A"/>
    <w:rsid w:val="001E5C46"/>
    <w:rsid w:val="001E6154"/>
    <w:rsid w:val="001E622A"/>
    <w:rsid w:val="001E6729"/>
    <w:rsid w:val="001E674C"/>
    <w:rsid w:val="001E67E3"/>
    <w:rsid w:val="001E6BE5"/>
    <w:rsid w:val="001E7250"/>
    <w:rsid w:val="001E7266"/>
    <w:rsid w:val="001E7604"/>
    <w:rsid w:val="001E774F"/>
    <w:rsid w:val="001E7D6D"/>
    <w:rsid w:val="001E7F15"/>
    <w:rsid w:val="001F0060"/>
    <w:rsid w:val="001F0271"/>
    <w:rsid w:val="001F0353"/>
    <w:rsid w:val="001F03D3"/>
    <w:rsid w:val="001F0490"/>
    <w:rsid w:val="001F0595"/>
    <w:rsid w:val="001F083B"/>
    <w:rsid w:val="001F08D0"/>
    <w:rsid w:val="001F092A"/>
    <w:rsid w:val="001F09CA"/>
    <w:rsid w:val="001F0CCA"/>
    <w:rsid w:val="001F0DE6"/>
    <w:rsid w:val="001F0FED"/>
    <w:rsid w:val="001F0FFC"/>
    <w:rsid w:val="001F103C"/>
    <w:rsid w:val="001F131C"/>
    <w:rsid w:val="001F150B"/>
    <w:rsid w:val="001F17B9"/>
    <w:rsid w:val="001F1A3D"/>
    <w:rsid w:val="001F1B35"/>
    <w:rsid w:val="001F1C99"/>
    <w:rsid w:val="001F1D76"/>
    <w:rsid w:val="001F1E35"/>
    <w:rsid w:val="001F2008"/>
    <w:rsid w:val="001F205E"/>
    <w:rsid w:val="001F211D"/>
    <w:rsid w:val="001F2190"/>
    <w:rsid w:val="001F2262"/>
    <w:rsid w:val="001F227C"/>
    <w:rsid w:val="001F2452"/>
    <w:rsid w:val="001F27E4"/>
    <w:rsid w:val="001F2927"/>
    <w:rsid w:val="001F2BF4"/>
    <w:rsid w:val="001F2CBA"/>
    <w:rsid w:val="001F2E2D"/>
    <w:rsid w:val="001F2F66"/>
    <w:rsid w:val="001F308C"/>
    <w:rsid w:val="001F31C7"/>
    <w:rsid w:val="001F37A7"/>
    <w:rsid w:val="001F37CD"/>
    <w:rsid w:val="001F3989"/>
    <w:rsid w:val="001F3D34"/>
    <w:rsid w:val="001F3F94"/>
    <w:rsid w:val="001F40C1"/>
    <w:rsid w:val="001F4386"/>
    <w:rsid w:val="001F4441"/>
    <w:rsid w:val="001F4775"/>
    <w:rsid w:val="001F4811"/>
    <w:rsid w:val="001F49B0"/>
    <w:rsid w:val="001F4D81"/>
    <w:rsid w:val="001F50FF"/>
    <w:rsid w:val="001F535C"/>
    <w:rsid w:val="001F5917"/>
    <w:rsid w:val="001F5A61"/>
    <w:rsid w:val="001F5D13"/>
    <w:rsid w:val="001F60AD"/>
    <w:rsid w:val="001F63FD"/>
    <w:rsid w:val="001F65AB"/>
    <w:rsid w:val="001F69F5"/>
    <w:rsid w:val="001F6A57"/>
    <w:rsid w:val="001F7090"/>
    <w:rsid w:val="001F725A"/>
    <w:rsid w:val="001F72AC"/>
    <w:rsid w:val="001F74F9"/>
    <w:rsid w:val="001F7747"/>
    <w:rsid w:val="001F77FA"/>
    <w:rsid w:val="001F7AB5"/>
    <w:rsid w:val="001F7AC3"/>
    <w:rsid w:val="001F7DEA"/>
    <w:rsid w:val="001F7EE7"/>
    <w:rsid w:val="00200106"/>
    <w:rsid w:val="00200220"/>
    <w:rsid w:val="00200254"/>
    <w:rsid w:val="00200843"/>
    <w:rsid w:val="00200A46"/>
    <w:rsid w:val="00200C7B"/>
    <w:rsid w:val="00200DD1"/>
    <w:rsid w:val="002011FB"/>
    <w:rsid w:val="0020135E"/>
    <w:rsid w:val="002013E4"/>
    <w:rsid w:val="0020140E"/>
    <w:rsid w:val="00201692"/>
    <w:rsid w:val="002017E9"/>
    <w:rsid w:val="0020185B"/>
    <w:rsid w:val="00201AEA"/>
    <w:rsid w:val="00201C07"/>
    <w:rsid w:val="00201E7B"/>
    <w:rsid w:val="00201EB4"/>
    <w:rsid w:val="00201F31"/>
    <w:rsid w:val="002021E5"/>
    <w:rsid w:val="00202383"/>
    <w:rsid w:val="00202484"/>
    <w:rsid w:val="0020268E"/>
    <w:rsid w:val="0020276F"/>
    <w:rsid w:val="00202AF0"/>
    <w:rsid w:val="00202C41"/>
    <w:rsid w:val="00202CA1"/>
    <w:rsid w:val="00202EBD"/>
    <w:rsid w:val="002031C4"/>
    <w:rsid w:val="0020343B"/>
    <w:rsid w:val="00203686"/>
    <w:rsid w:val="00203A48"/>
    <w:rsid w:val="00203A49"/>
    <w:rsid w:val="00203A65"/>
    <w:rsid w:val="00203C65"/>
    <w:rsid w:val="0020428C"/>
    <w:rsid w:val="002043CC"/>
    <w:rsid w:val="002043F8"/>
    <w:rsid w:val="00204509"/>
    <w:rsid w:val="002048A6"/>
    <w:rsid w:val="002048E2"/>
    <w:rsid w:val="00204941"/>
    <w:rsid w:val="00204A9F"/>
    <w:rsid w:val="00204AD7"/>
    <w:rsid w:val="00204BCC"/>
    <w:rsid w:val="00204BF1"/>
    <w:rsid w:val="00204D08"/>
    <w:rsid w:val="00204D71"/>
    <w:rsid w:val="00204E45"/>
    <w:rsid w:val="0020525F"/>
    <w:rsid w:val="002052DB"/>
    <w:rsid w:val="00205670"/>
    <w:rsid w:val="0020583E"/>
    <w:rsid w:val="00205D90"/>
    <w:rsid w:val="00206071"/>
    <w:rsid w:val="0020608F"/>
    <w:rsid w:val="00206160"/>
    <w:rsid w:val="002061FD"/>
    <w:rsid w:val="002063C6"/>
    <w:rsid w:val="002064AC"/>
    <w:rsid w:val="00206561"/>
    <w:rsid w:val="0020659B"/>
    <w:rsid w:val="002065CF"/>
    <w:rsid w:val="00206725"/>
    <w:rsid w:val="00206B4D"/>
    <w:rsid w:val="00206C7A"/>
    <w:rsid w:val="00206CA4"/>
    <w:rsid w:val="002070AC"/>
    <w:rsid w:val="00207257"/>
    <w:rsid w:val="002074E7"/>
    <w:rsid w:val="00207584"/>
    <w:rsid w:val="002075A9"/>
    <w:rsid w:val="00207873"/>
    <w:rsid w:val="00207994"/>
    <w:rsid w:val="00207CD7"/>
    <w:rsid w:val="00207D01"/>
    <w:rsid w:val="002100EE"/>
    <w:rsid w:val="00210150"/>
    <w:rsid w:val="00210175"/>
    <w:rsid w:val="002102AE"/>
    <w:rsid w:val="00210385"/>
    <w:rsid w:val="00210499"/>
    <w:rsid w:val="00210637"/>
    <w:rsid w:val="0021069F"/>
    <w:rsid w:val="002106BC"/>
    <w:rsid w:val="00210710"/>
    <w:rsid w:val="0021090A"/>
    <w:rsid w:val="00210A44"/>
    <w:rsid w:val="00210A48"/>
    <w:rsid w:val="00210A9B"/>
    <w:rsid w:val="00210B41"/>
    <w:rsid w:val="00210B69"/>
    <w:rsid w:val="00210BA7"/>
    <w:rsid w:val="00210BBB"/>
    <w:rsid w:val="00210CD3"/>
    <w:rsid w:val="00210EA7"/>
    <w:rsid w:val="00210FF5"/>
    <w:rsid w:val="00211092"/>
    <w:rsid w:val="0021118E"/>
    <w:rsid w:val="00211359"/>
    <w:rsid w:val="0021164E"/>
    <w:rsid w:val="00211774"/>
    <w:rsid w:val="00211A64"/>
    <w:rsid w:val="00211CE9"/>
    <w:rsid w:val="00211D07"/>
    <w:rsid w:val="00211D57"/>
    <w:rsid w:val="002123BC"/>
    <w:rsid w:val="00212631"/>
    <w:rsid w:val="0021285A"/>
    <w:rsid w:val="002129D9"/>
    <w:rsid w:val="00212A9E"/>
    <w:rsid w:val="00212C0E"/>
    <w:rsid w:val="00212CEB"/>
    <w:rsid w:val="002130FB"/>
    <w:rsid w:val="00213210"/>
    <w:rsid w:val="0021333E"/>
    <w:rsid w:val="002135D2"/>
    <w:rsid w:val="002135E9"/>
    <w:rsid w:val="002138FF"/>
    <w:rsid w:val="00213E28"/>
    <w:rsid w:val="00213ECA"/>
    <w:rsid w:val="00213F4F"/>
    <w:rsid w:val="00214171"/>
    <w:rsid w:val="00214172"/>
    <w:rsid w:val="00214306"/>
    <w:rsid w:val="00214492"/>
    <w:rsid w:val="0021466C"/>
    <w:rsid w:val="00214904"/>
    <w:rsid w:val="00214914"/>
    <w:rsid w:val="0021491D"/>
    <w:rsid w:val="00214B3B"/>
    <w:rsid w:val="002150C5"/>
    <w:rsid w:val="0021521B"/>
    <w:rsid w:val="0021538E"/>
    <w:rsid w:val="00215617"/>
    <w:rsid w:val="00215709"/>
    <w:rsid w:val="0021573B"/>
    <w:rsid w:val="00215BB9"/>
    <w:rsid w:val="00215C78"/>
    <w:rsid w:val="00215CBE"/>
    <w:rsid w:val="00215E4C"/>
    <w:rsid w:val="00215F99"/>
    <w:rsid w:val="002164F9"/>
    <w:rsid w:val="002165AD"/>
    <w:rsid w:val="0021683E"/>
    <w:rsid w:val="00216C26"/>
    <w:rsid w:val="00216C8C"/>
    <w:rsid w:val="00216D79"/>
    <w:rsid w:val="00216E85"/>
    <w:rsid w:val="0021721D"/>
    <w:rsid w:val="00217307"/>
    <w:rsid w:val="0021740A"/>
    <w:rsid w:val="00217B05"/>
    <w:rsid w:val="00217B0B"/>
    <w:rsid w:val="00217C2F"/>
    <w:rsid w:val="00217D0D"/>
    <w:rsid w:val="00217D23"/>
    <w:rsid w:val="00217DAE"/>
    <w:rsid w:val="0022023B"/>
    <w:rsid w:val="00220328"/>
    <w:rsid w:val="002205E1"/>
    <w:rsid w:val="00220642"/>
    <w:rsid w:val="00220925"/>
    <w:rsid w:val="00220C86"/>
    <w:rsid w:val="00220E83"/>
    <w:rsid w:val="00220F4D"/>
    <w:rsid w:val="00220F97"/>
    <w:rsid w:val="00221168"/>
    <w:rsid w:val="00221192"/>
    <w:rsid w:val="002212A6"/>
    <w:rsid w:val="002212B1"/>
    <w:rsid w:val="0022150E"/>
    <w:rsid w:val="00221921"/>
    <w:rsid w:val="002219EC"/>
    <w:rsid w:val="00221B22"/>
    <w:rsid w:val="00221D16"/>
    <w:rsid w:val="00221E5D"/>
    <w:rsid w:val="00221E78"/>
    <w:rsid w:val="00221EF2"/>
    <w:rsid w:val="00221F07"/>
    <w:rsid w:val="00221F0D"/>
    <w:rsid w:val="00221FB4"/>
    <w:rsid w:val="00222077"/>
    <w:rsid w:val="00222543"/>
    <w:rsid w:val="00222632"/>
    <w:rsid w:val="00222716"/>
    <w:rsid w:val="00222741"/>
    <w:rsid w:val="0022287A"/>
    <w:rsid w:val="0022289D"/>
    <w:rsid w:val="00222DF1"/>
    <w:rsid w:val="00222E48"/>
    <w:rsid w:val="00222F50"/>
    <w:rsid w:val="00222F8D"/>
    <w:rsid w:val="00223000"/>
    <w:rsid w:val="00223014"/>
    <w:rsid w:val="002231A3"/>
    <w:rsid w:val="00223252"/>
    <w:rsid w:val="00223358"/>
    <w:rsid w:val="0022347E"/>
    <w:rsid w:val="00223965"/>
    <w:rsid w:val="0022396C"/>
    <w:rsid w:val="002239A7"/>
    <w:rsid w:val="00223B85"/>
    <w:rsid w:val="00223C8E"/>
    <w:rsid w:val="00224312"/>
    <w:rsid w:val="002243EB"/>
    <w:rsid w:val="00224479"/>
    <w:rsid w:val="002246F2"/>
    <w:rsid w:val="0022475F"/>
    <w:rsid w:val="00224905"/>
    <w:rsid w:val="00224D2D"/>
    <w:rsid w:val="00224E19"/>
    <w:rsid w:val="00224E53"/>
    <w:rsid w:val="00224F3A"/>
    <w:rsid w:val="002252F8"/>
    <w:rsid w:val="0022541E"/>
    <w:rsid w:val="002255FF"/>
    <w:rsid w:val="0022576E"/>
    <w:rsid w:val="002258A0"/>
    <w:rsid w:val="00225B45"/>
    <w:rsid w:val="00225B67"/>
    <w:rsid w:val="00225DC8"/>
    <w:rsid w:val="00226138"/>
    <w:rsid w:val="00226290"/>
    <w:rsid w:val="00226364"/>
    <w:rsid w:val="00226563"/>
    <w:rsid w:val="002265FB"/>
    <w:rsid w:val="002266EC"/>
    <w:rsid w:val="00226B80"/>
    <w:rsid w:val="00226B8E"/>
    <w:rsid w:val="00226DE4"/>
    <w:rsid w:val="00226E36"/>
    <w:rsid w:val="00226EED"/>
    <w:rsid w:val="00226F67"/>
    <w:rsid w:val="002270A1"/>
    <w:rsid w:val="00227277"/>
    <w:rsid w:val="002272AE"/>
    <w:rsid w:val="00227344"/>
    <w:rsid w:val="00227375"/>
    <w:rsid w:val="002273E6"/>
    <w:rsid w:val="0022769F"/>
    <w:rsid w:val="002276CA"/>
    <w:rsid w:val="002276E2"/>
    <w:rsid w:val="002279C1"/>
    <w:rsid w:val="00227ABE"/>
    <w:rsid w:val="00227C59"/>
    <w:rsid w:val="00227E5D"/>
    <w:rsid w:val="00227EB4"/>
    <w:rsid w:val="00227F20"/>
    <w:rsid w:val="0023003B"/>
    <w:rsid w:val="00230268"/>
    <w:rsid w:val="00230370"/>
    <w:rsid w:val="00230376"/>
    <w:rsid w:val="0023047E"/>
    <w:rsid w:val="00230518"/>
    <w:rsid w:val="002305CB"/>
    <w:rsid w:val="0023061B"/>
    <w:rsid w:val="00230F36"/>
    <w:rsid w:val="00230FBD"/>
    <w:rsid w:val="0023146A"/>
    <w:rsid w:val="002315D5"/>
    <w:rsid w:val="00231705"/>
    <w:rsid w:val="002317AC"/>
    <w:rsid w:val="002317B0"/>
    <w:rsid w:val="00231DC2"/>
    <w:rsid w:val="002321C2"/>
    <w:rsid w:val="00232582"/>
    <w:rsid w:val="002325CB"/>
    <w:rsid w:val="002325FA"/>
    <w:rsid w:val="0023291D"/>
    <w:rsid w:val="00232986"/>
    <w:rsid w:val="00232E01"/>
    <w:rsid w:val="00232E38"/>
    <w:rsid w:val="00233253"/>
    <w:rsid w:val="002332B8"/>
    <w:rsid w:val="0023339C"/>
    <w:rsid w:val="0023364A"/>
    <w:rsid w:val="0023378C"/>
    <w:rsid w:val="002339F4"/>
    <w:rsid w:val="00233A86"/>
    <w:rsid w:val="00233A97"/>
    <w:rsid w:val="00233E90"/>
    <w:rsid w:val="00233FD4"/>
    <w:rsid w:val="00234438"/>
    <w:rsid w:val="0023469E"/>
    <w:rsid w:val="002346AA"/>
    <w:rsid w:val="00234A02"/>
    <w:rsid w:val="00234B54"/>
    <w:rsid w:val="00234CA4"/>
    <w:rsid w:val="00234CFD"/>
    <w:rsid w:val="00235047"/>
    <w:rsid w:val="00235518"/>
    <w:rsid w:val="002356D0"/>
    <w:rsid w:val="00235784"/>
    <w:rsid w:val="00235961"/>
    <w:rsid w:val="002359D9"/>
    <w:rsid w:val="00235B0B"/>
    <w:rsid w:val="00236363"/>
    <w:rsid w:val="0023639A"/>
    <w:rsid w:val="00236415"/>
    <w:rsid w:val="00236745"/>
    <w:rsid w:val="00236754"/>
    <w:rsid w:val="002368E2"/>
    <w:rsid w:val="00236A09"/>
    <w:rsid w:val="00236AC4"/>
    <w:rsid w:val="00236D22"/>
    <w:rsid w:val="00236F51"/>
    <w:rsid w:val="00236FB4"/>
    <w:rsid w:val="0023703C"/>
    <w:rsid w:val="002371A9"/>
    <w:rsid w:val="002371E9"/>
    <w:rsid w:val="002373B3"/>
    <w:rsid w:val="002374E4"/>
    <w:rsid w:val="00237626"/>
    <w:rsid w:val="002376D2"/>
    <w:rsid w:val="0023775D"/>
    <w:rsid w:val="0023794D"/>
    <w:rsid w:val="00237AC4"/>
    <w:rsid w:val="00237BE9"/>
    <w:rsid w:val="00237CB9"/>
    <w:rsid w:val="00237FC7"/>
    <w:rsid w:val="002402A9"/>
    <w:rsid w:val="002403F3"/>
    <w:rsid w:val="0024040D"/>
    <w:rsid w:val="002405A6"/>
    <w:rsid w:val="00240A99"/>
    <w:rsid w:val="00240C9A"/>
    <w:rsid w:val="0024114E"/>
    <w:rsid w:val="002411E8"/>
    <w:rsid w:val="00241395"/>
    <w:rsid w:val="00241442"/>
    <w:rsid w:val="002419FD"/>
    <w:rsid w:val="0024202E"/>
    <w:rsid w:val="00242111"/>
    <w:rsid w:val="002421E5"/>
    <w:rsid w:val="00242201"/>
    <w:rsid w:val="0024285C"/>
    <w:rsid w:val="0024290E"/>
    <w:rsid w:val="00242972"/>
    <w:rsid w:val="00242992"/>
    <w:rsid w:val="00242A14"/>
    <w:rsid w:val="00242B7F"/>
    <w:rsid w:val="00242DF6"/>
    <w:rsid w:val="00242E5E"/>
    <w:rsid w:val="00242E7D"/>
    <w:rsid w:val="00243060"/>
    <w:rsid w:val="002430C3"/>
    <w:rsid w:val="00243163"/>
    <w:rsid w:val="002431AD"/>
    <w:rsid w:val="002431B7"/>
    <w:rsid w:val="002431E1"/>
    <w:rsid w:val="002432A7"/>
    <w:rsid w:val="0024357E"/>
    <w:rsid w:val="002436D9"/>
    <w:rsid w:val="00243998"/>
    <w:rsid w:val="00243D4A"/>
    <w:rsid w:val="00243EE3"/>
    <w:rsid w:val="0024401D"/>
    <w:rsid w:val="0024458B"/>
    <w:rsid w:val="00244689"/>
    <w:rsid w:val="002446D6"/>
    <w:rsid w:val="0024471E"/>
    <w:rsid w:val="0024482E"/>
    <w:rsid w:val="002449A1"/>
    <w:rsid w:val="002449DA"/>
    <w:rsid w:val="00244AB9"/>
    <w:rsid w:val="00244B54"/>
    <w:rsid w:val="00244BAB"/>
    <w:rsid w:val="00244BE3"/>
    <w:rsid w:val="00244D9A"/>
    <w:rsid w:val="002450ED"/>
    <w:rsid w:val="002451D7"/>
    <w:rsid w:val="00245229"/>
    <w:rsid w:val="002453ED"/>
    <w:rsid w:val="002454E1"/>
    <w:rsid w:val="00245645"/>
    <w:rsid w:val="002457AD"/>
    <w:rsid w:val="00245B7E"/>
    <w:rsid w:val="00245C77"/>
    <w:rsid w:val="00246818"/>
    <w:rsid w:val="0024686A"/>
    <w:rsid w:val="002469E5"/>
    <w:rsid w:val="002469FD"/>
    <w:rsid w:val="00246A90"/>
    <w:rsid w:val="00246AE4"/>
    <w:rsid w:val="00247087"/>
    <w:rsid w:val="0024728E"/>
    <w:rsid w:val="0024760B"/>
    <w:rsid w:val="002476CD"/>
    <w:rsid w:val="00247D3A"/>
    <w:rsid w:val="00247E68"/>
    <w:rsid w:val="00247FA8"/>
    <w:rsid w:val="002501C9"/>
    <w:rsid w:val="002503C9"/>
    <w:rsid w:val="002503EF"/>
    <w:rsid w:val="00250466"/>
    <w:rsid w:val="002506E4"/>
    <w:rsid w:val="00250773"/>
    <w:rsid w:val="00250937"/>
    <w:rsid w:val="002509F5"/>
    <w:rsid w:val="00250A5F"/>
    <w:rsid w:val="00250D43"/>
    <w:rsid w:val="00250DF3"/>
    <w:rsid w:val="00251079"/>
    <w:rsid w:val="00251224"/>
    <w:rsid w:val="002513DA"/>
    <w:rsid w:val="002513EA"/>
    <w:rsid w:val="002515AB"/>
    <w:rsid w:val="002516F8"/>
    <w:rsid w:val="00251704"/>
    <w:rsid w:val="0025189E"/>
    <w:rsid w:val="00251B61"/>
    <w:rsid w:val="00251D1D"/>
    <w:rsid w:val="00251EFE"/>
    <w:rsid w:val="00251F9D"/>
    <w:rsid w:val="00251FD8"/>
    <w:rsid w:val="00252004"/>
    <w:rsid w:val="00252288"/>
    <w:rsid w:val="0025232A"/>
    <w:rsid w:val="0025271E"/>
    <w:rsid w:val="002527BD"/>
    <w:rsid w:val="002529BA"/>
    <w:rsid w:val="00252BD5"/>
    <w:rsid w:val="00252E15"/>
    <w:rsid w:val="00252F17"/>
    <w:rsid w:val="0025357F"/>
    <w:rsid w:val="00253710"/>
    <w:rsid w:val="00253B83"/>
    <w:rsid w:val="00253CE6"/>
    <w:rsid w:val="00254405"/>
    <w:rsid w:val="00254411"/>
    <w:rsid w:val="00254518"/>
    <w:rsid w:val="0025466B"/>
    <w:rsid w:val="00254710"/>
    <w:rsid w:val="0025486C"/>
    <w:rsid w:val="00254C73"/>
    <w:rsid w:val="00254E82"/>
    <w:rsid w:val="00255541"/>
    <w:rsid w:val="002556AA"/>
    <w:rsid w:val="002559DB"/>
    <w:rsid w:val="00255F02"/>
    <w:rsid w:val="0025637E"/>
    <w:rsid w:val="00256687"/>
    <w:rsid w:val="002566FD"/>
    <w:rsid w:val="0025670C"/>
    <w:rsid w:val="00256742"/>
    <w:rsid w:val="002567BF"/>
    <w:rsid w:val="002568DB"/>
    <w:rsid w:val="00256BE9"/>
    <w:rsid w:val="00256CF3"/>
    <w:rsid w:val="00256F67"/>
    <w:rsid w:val="00257022"/>
    <w:rsid w:val="0025715C"/>
    <w:rsid w:val="0025716E"/>
    <w:rsid w:val="00257973"/>
    <w:rsid w:val="002600FE"/>
    <w:rsid w:val="0026046D"/>
    <w:rsid w:val="002606D8"/>
    <w:rsid w:val="00260E74"/>
    <w:rsid w:val="00261137"/>
    <w:rsid w:val="002611A9"/>
    <w:rsid w:val="00261304"/>
    <w:rsid w:val="002618CA"/>
    <w:rsid w:val="00261A67"/>
    <w:rsid w:val="00261C75"/>
    <w:rsid w:val="00261D7D"/>
    <w:rsid w:val="00261E49"/>
    <w:rsid w:val="00261F6F"/>
    <w:rsid w:val="00261F7C"/>
    <w:rsid w:val="00262127"/>
    <w:rsid w:val="00262573"/>
    <w:rsid w:val="00262585"/>
    <w:rsid w:val="00262C8A"/>
    <w:rsid w:val="00262D38"/>
    <w:rsid w:val="00262EC8"/>
    <w:rsid w:val="00262EF9"/>
    <w:rsid w:val="002631AD"/>
    <w:rsid w:val="002631DD"/>
    <w:rsid w:val="002632F2"/>
    <w:rsid w:val="0026362A"/>
    <w:rsid w:val="002637E4"/>
    <w:rsid w:val="0026387A"/>
    <w:rsid w:val="00263ACC"/>
    <w:rsid w:val="00263C10"/>
    <w:rsid w:val="00263D00"/>
    <w:rsid w:val="00263D1F"/>
    <w:rsid w:val="00263D89"/>
    <w:rsid w:val="00263DA5"/>
    <w:rsid w:val="00263E34"/>
    <w:rsid w:val="00263F21"/>
    <w:rsid w:val="00264035"/>
    <w:rsid w:val="0026423D"/>
    <w:rsid w:val="0026441C"/>
    <w:rsid w:val="00264543"/>
    <w:rsid w:val="002645EC"/>
    <w:rsid w:val="00264740"/>
    <w:rsid w:val="00264872"/>
    <w:rsid w:val="0026499E"/>
    <w:rsid w:val="00264B60"/>
    <w:rsid w:val="00264D1F"/>
    <w:rsid w:val="00264D7E"/>
    <w:rsid w:val="00264F35"/>
    <w:rsid w:val="00265035"/>
    <w:rsid w:val="00265090"/>
    <w:rsid w:val="00265242"/>
    <w:rsid w:val="002653C0"/>
    <w:rsid w:val="00265AF2"/>
    <w:rsid w:val="00265E72"/>
    <w:rsid w:val="00265EA1"/>
    <w:rsid w:val="00266495"/>
    <w:rsid w:val="00266501"/>
    <w:rsid w:val="00266854"/>
    <w:rsid w:val="00266886"/>
    <w:rsid w:val="00266E3A"/>
    <w:rsid w:val="00266F84"/>
    <w:rsid w:val="00266FE2"/>
    <w:rsid w:val="00267107"/>
    <w:rsid w:val="0026715B"/>
    <w:rsid w:val="002673CF"/>
    <w:rsid w:val="002674EF"/>
    <w:rsid w:val="00267588"/>
    <w:rsid w:val="002676E1"/>
    <w:rsid w:val="00267814"/>
    <w:rsid w:val="00267919"/>
    <w:rsid w:val="0026796B"/>
    <w:rsid w:val="00267A53"/>
    <w:rsid w:val="00267B09"/>
    <w:rsid w:val="00267C82"/>
    <w:rsid w:val="00267D20"/>
    <w:rsid w:val="00267E26"/>
    <w:rsid w:val="00267EDB"/>
    <w:rsid w:val="00267F1A"/>
    <w:rsid w:val="00270286"/>
    <w:rsid w:val="00270387"/>
    <w:rsid w:val="00270395"/>
    <w:rsid w:val="0027041E"/>
    <w:rsid w:val="00270461"/>
    <w:rsid w:val="002704EF"/>
    <w:rsid w:val="0027087A"/>
    <w:rsid w:val="002709F3"/>
    <w:rsid w:val="00270B15"/>
    <w:rsid w:val="00270B25"/>
    <w:rsid w:val="00270D44"/>
    <w:rsid w:val="00270EE9"/>
    <w:rsid w:val="0027112C"/>
    <w:rsid w:val="00271364"/>
    <w:rsid w:val="002715D6"/>
    <w:rsid w:val="00271637"/>
    <w:rsid w:val="00271761"/>
    <w:rsid w:val="00271C27"/>
    <w:rsid w:val="00271EE9"/>
    <w:rsid w:val="00271F4D"/>
    <w:rsid w:val="002721BE"/>
    <w:rsid w:val="002721F4"/>
    <w:rsid w:val="002721FA"/>
    <w:rsid w:val="00272429"/>
    <w:rsid w:val="00272A93"/>
    <w:rsid w:val="00272CF4"/>
    <w:rsid w:val="00272D11"/>
    <w:rsid w:val="00272E49"/>
    <w:rsid w:val="002730E0"/>
    <w:rsid w:val="00273164"/>
    <w:rsid w:val="00273291"/>
    <w:rsid w:val="00273873"/>
    <w:rsid w:val="00273B6C"/>
    <w:rsid w:val="00273D32"/>
    <w:rsid w:val="00273E6B"/>
    <w:rsid w:val="0027409F"/>
    <w:rsid w:val="0027422A"/>
    <w:rsid w:val="0027428D"/>
    <w:rsid w:val="0027442A"/>
    <w:rsid w:val="002747F5"/>
    <w:rsid w:val="0027494D"/>
    <w:rsid w:val="00274A33"/>
    <w:rsid w:val="00274C6A"/>
    <w:rsid w:val="00274D47"/>
    <w:rsid w:val="00274E08"/>
    <w:rsid w:val="00274EDF"/>
    <w:rsid w:val="00275023"/>
    <w:rsid w:val="002751A5"/>
    <w:rsid w:val="00275450"/>
    <w:rsid w:val="0027560C"/>
    <w:rsid w:val="002756A7"/>
    <w:rsid w:val="002758FA"/>
    <w:rsid w:val="002759B7"/>
    <w:rsid w:val="002759D1"/>
    <w:rsid w:val="00275A8D"/>
    <w:rsid w:val="00275C01"/>
    <w:rsid w:val="00275C75"/>
    <w:rsid w:val="00275DBC"/>
    <w:rsid w:val="00275E61"/>
    <w:rsid w:val="00275FED"/>
    <w:rsid w:val="002760A6"/>
    <w:rsid w:val="0027650E"/>
    <w:rsid w:val="00276B01"/>
    <w:rsid w:val="00276B30"/>
    <w:rsid w:val="00277213"/>
    <w:rsid w:val="00277922"/>
    <w:rsid w:val="00277952"/>
    <w:rsid w:val="00277A2E"/>
    <w:rsid w:val="00277A38"/>
    <w:rsid w:val="0028021C"/>
    <w:rsid w:val="0028039D"/>
    <w:rsid w:val="0028058D"/>
    <w:rsid w:val="00280775"/>
    <w:rsid w:val="00280AFC"/>
    <w:rsid w:val="00280BC3"/>
    <w:rsid w:val="00280BD8"/>
    <w:rsid w:val="00280D6E"/>
    <w:rsid w:val="00280DDA"/>
    <w:rsid w:val="00280F9B"/>
    <w:rsid w:val="002811E2"/>
    <w:rsid w:val="002814F3"/>
    <w:rsid w:val="00281A5E"/>
    <w:rsid w:val="00281ACC"/>
    <w:rsid w:val="00281E9E"/>
    <w:rsid w:val="002823B1"/>
    <w:rsid w:val="002823FB"/>
    <w:rsid w:val="002824C4"/>
    <w:rsid w:val="00282575"/>
    <w:rsid w:val="00282720"/>
    <w:rsid w:val="00282767"/>
    <w:rsid w:val="00282BAD"/>
    <w:rsid w:val="00282C60"/>
    <w:rsid w:val="00282D39"/>
    <w:rsid w:val="00282D4B"/>
    <w:rsid w:val="00283160"/>
    <w:rsid w:val="00283378"/>
    <w:rsid w:val="00283BBF"/>
    <w:rsid w:val="00283C25"/>
    <w:rsid w:val="00283ECF"/>
    <w:rsid w:val="00283EE2"/>
    <w:rsid w:val="00283F9E"/>
    <w:rsid w:val="0028400D"/>
    <w:rsid w:val="00284273"/>
    <w:rsid w:val="002842E0"/>
    <w:rsid w:val="00284383"/>
    <w:rsid w:val="0028459C"/>
    <w:rsid w:val="00284968"/>
    <w:rsid w:val="002849DE"/>
    <w:rsid w:val="00284A67"/>
    <w:rsid w:val="00284BD7"/>
    <w:rsid w:val="00285180"/>
    <w:rsid w:val="002851C3"/>
    <w:rsid w:val="002851F4"/>
    <w:rsid w:val="002852CE"/>
    <w:rsid w:val="00285683"/>
    <w:rsid w:val="00285886"/>
    <w:rsid w:val="002858BD"/>
    <w:rsid w:val="00285BB0"/>
    <w:rsid w:val="00285DAC"/>
    <w:rsid w:val="00285FA9"/>
    <w:rsid w:val="002865BA"/>
    <w:rsid w:val="00286676"/>
    <w:rsid w:val="002868EE"/>
    <w:rsid w:val="00286B80"/>
    <w:rsid w:val="00286D54"/>
    <w:rsid w:val="00286D8D"/>
    <w:rsid w:val="00286F77"/>
    <w:rsid w:val="0028711B"/>
    <w:rsid w:val="0028719E"/>
    <w:rsid w:val="002873BA"/>
    <w:rsid w:val="002874DD"/>
    <w:rsid w:val="00287604"/>
    <w:rsid w:val="0028794B"/>
    <w:rsid w:val="00287CCA"/>
    <w:rsid w:val="00287F27"/>
    <w:rsid w:val="00290010"/>
    <w:rsid w:val="0029012E"/>
    <w:rsid w:val="0029062F"/>
    <w:rsid w:val="0029095E"/>
    <w:rsid w:val="00290AA1"/>
    <w:rsid w:val="00290BD3"/>
    <w:rsid w:val="00290D83"/>
    <w:rsid w:val="00290E3F"/>
    <w:rsid w:val="00290E4E"/>
    <w:rsid w:val="00290F0A"/>
    <w:rsid w:val="00290FA0"/>
    <w:rsid w:val="00291124"/>
    <w:rsid w:val="0029131D"/>
    <w:rsid w:val="0029142D"/>
    <w:rsid w:val="00291531"/>
    <w:rsid w:val="00291604"/>
    <w:rsid w:val="002917B8"/>
    <w:rsid w:val="002917BF"/>
    <w:rsid w:val="00291914"/>
    <w:rsid w:val="00291BFF"/>
    <w:rsid w:val="00291CE7"/>
    <w:rsid w:val="00291E3B"/>
    <w:rsid w:val="00291E3E"/>
    <w:rsid w:val="00291EBE"/>
    <w:rsid w:val="00291EF6"/>
    <w:rsid w:val="00291FF4"/>
    <w:rsid w:val="0029227E"/>
    <w:rsid w:val="0029244A"/>
    <w:rsid w:val="00292525"/>
    <w:rsid w:val="00292610"/>
    <w:rsid w:val="00292A36"/>
    <w:rsid w:val="00292C0A"/>
    <w:rsid w:val="00292C43"/>
    <w:rsid w:val="00292F5E"/>
    <w:rsid w:val="002930C8"/>
    <w:rsid w:val="00293175"/>
    <w:rsid w:val="00293571"/>
    <w:rsid w:val="00293592"/>
    <w:rsid w:val="00293A64"/>
    <w:rsid w:val="00293B46"/>
    <w:rsid w:val="00293EA4"/>
    <w:rsid w:val="002940FE"/>
    <w:rsid w:val="00294715"/>
    <w:rsid w:val="00294853"/>
    <w:rsid w:val="002948B3"/>
    <w:rsid w:val="002949F2"/>
    <w:rsid w:val="00294C66"/>
    <w:rsid w:val="00295086"/>
    <w:rsid w:val="0029518C"/>
    <w:rsid w:val="002951C8"/>
    <w:rsid w:val="002957AC"/>
    <w:rsid w:val="002958E3"/>
    <w:rsid w:val="002958F2"/>
    <w:rsid w:val="00295BF0"/>
    <w:rsid w:val="00295C5A"/>
    <w:rsid w:val="00295C7D"/>
    <w:rsid w:val="00295F68"/>
    <w:rsid w:val="00295FA4"/>
    <w:rsid w:val="002965FF"/>
    <w:rsid w:val="00296889"/>
    <w:rsid w:val="00296C1E"/>
    <w:rsid w:val="00296C4C"/>
    <w:rsid w:val="00296CA2"/>
    <w:rsid w:val="00296E6E"/>
    <w:rsid w:val="00296EA0"/>
    <w:rsid w:val="00297033"/>
    <w:rsid w:val="00297302"/>
    <w:rsid w:val="002977AC"/>
    <w:rsid w:val="002978F2"/>
    <w:rsid w:val="00297D04"/>
    <w:rsid w:val="00297E1D"/>
    <w:rsid w:val="002A032A"/>
    <w:rsid w:val="002A03BE"/>
    <w:rsid w:val="002A0469"/>
    <w:rsid w:val="002A06D1"/>
    <w:rsid w:val="002A07EF"/>
    <w:rsid w:val="002A08A7"/>
    <w:rsid w:val="002A0A2D"/>
    <w:rsid w:val="002A0AA6"/>
    <w:rsid w:val="002A0D1A"/>
    <w:rsid w:val="002A0D2E"/>
    <w:rsid w:val="002A0EFE"/>
    <w:rsid w:val="002A10C7"/>
    <w:rsid w:val="002A1159"/>
    <w:rsid w:val="002A15BE"/>
    <w:rsid w:val="002A1AAF"/>
    <w:rsid w:val="002A1D93"/>
    <w:rsid w:val="002A1E8A"/>
    <w:rsid w:val="002A1EB3"/>
    <w:rsid w:val="002A1F1E"/>
    <w:rsid w:val="002A211C"/>
    <w:rsid w:val="002A25B9"/>
    <w:rsid w:val="002A25CE"/>
    <w:rsid w:val="002A26BC"/>
    <w:rsid w:val="002A2746"/>
    <w:rsid w:val="002A2764"/>
    <w:rsid w:val="002A2B8C"/>
    <w:rsid w:val="002A2B98"/>
    <w:rsid w:val="002A31B3"/>
    <w:rsid w:val="002A3514"/>
    <w:rsid w:val="002A3906"/>
    <w:rsid w:val="002A39D0"/>
    <w:rsid w:val="002A3E35"/>
    <w:rsid w:val="002A407E"/>
    <w:rsid w:val="002A4130"/>
    <w:rsid w:val="002A42D8"/>
    <w:rsid w:val="002A42DF"/>
    <w:rsid w:val="002A4336"/>
    <w:rsid w:val="002A44B9"/>
    <w:rsid w:val="002A4574"/>
    <w:rsid w:val="002A46C5"/>
    <w:rsid w:val="002A4B82"/>
    <w:rsid w:val="002A4BC4"/>
    <w:rsid w:val="002A4F23"/>
    <w:rsid w:val="002A5312"/>
    <w:rsid w:val="002A542D"/>
    <w:rsid w:val="002A5649"/>
    <w:rsid w:val="002A57E7"/>
    <w:rsid w:val="002A5C39"/>
    <w:rsid w:val="002A5CE0"/>
    <w:rsid w:val="002A5D0A"/>
    <w:rsid w:val="002A5DB2"/>
    <w:rsid w:val="002A5DE1"/>
    <w:rsid w:val="002A5DE6"/>
    <w:rsid w:val="002A5E27"/>
    <w:rsid w:val="002A5F05"/>
    <w:rsid w:val="002A645D"/>
    <w:rsid w:val="002A64DF"/>
    <w:rsid w:val="002A6555"/>
    <w:rsid w:val="002A675E"/>
    <w:rsid w:val="002A687B"/>
    <w:rsid w:val="002A6A03"/>
    <w:rsid w:val="002A6B59"/>
    <w:rsid w:val="002A6C09"/>
    <w:rsid w:val="002A6E3D"/>
    <w:rsid w:val="002A6E9D"/>
    <w:rsid w:val="002A6F0C"/>
    <w:rsid w:val="002A7257"/>
    <w:rsid w:val="002A729D"/>
    <w:rsid w:val="002A7614"/>
    <w:rsid w:val="002A767F"/>
    <w:rsid w:val="002A7C97"/>
    <w:rsid w:val="002A7CD3"/>
    <w:rsid w:val="002A7E00"/>
    <w:rsid w:val="002B0221"/>
    <w:rsid w:val="002B0234"/>
    <w:rsid w:val="002B023A"/>
    <w:rsid w:val="002B03D4"/>
    <w:rsid w:val="002B0573"/>
    <w:rsid w:val="002B0784"/>
    <w:rsid w:val="002B090A"/>
    <w:rsid w:val="002B0A77"/>
    <w:rsid w:val="002B0AAC"/>
    <w:rsid w:val="002B0BE5"/>
    <w:rsid w:val="002B0F00"/>
    <w:rsid w:val="002B1011"/>
    <w:rsid w:val="002B12BE"/>
    <w:rsid w:val="002B16ED"/>
    <w:rsid w:val="002B16EE"/>
    <w:rsid w:val="002B17D3"/>
    <w:rsid w:val="002B1947"/>
    <w:rsid w:val="002B19C4"/>
    <w:rsid w:val="002B1AF2"/>
    <w:rsid w:val="002B1F0B"/>
    <w:rsid w:val="002B2039"/>
    <w:rsid w:val="002B22E1"/>
    <w:rsid w:val="002B2417"/>
    <w:rsid w:val="002B2458"/>
    <w:rsid w:val="002B25D5"/>
    <w:rsid w:val="002B29B5"/>
    <w:rsid w:val="002B2AA6"/>
    <w:rsid w:val="002B2B50"/>
    <w:rsid w:val="002B2BB2"/>
    <w:rsid w:val="002B2DA9"/>
    <w:rsid w:val="002B2F80"/>
    <w:rsid w:val="002B3202"/>
    <w:rsid w:val="002B320E"/>
    <w:rsid w:val="002B32B0"/>
    <w:rsid w:val="002B32B1"/>
    <w:rsid w:val="002B3403"/>
    <w:rsid w:val="002B34ED"/>
    <w:rsid w:val="002B3534"/>
    <w:rsid w:val="002B3593"/>
    <w:rsid w:val="002B3603"/>
    <w:rsid w:val="002B366E"/>
    <w:rsid w:val="002B37CC"/>
    <w:rsid w:val="002B3B6C"/>
    <w:rsid w:val="002B3D48"/>
    <w:rsid w:val="002B3F8C"/>
    <w:rsid w:val="002B3FD5"/>
    <w:rsid w:val="002B4040"/>
    <w:rsid w:val="002B4060"/>
    <w:rsid w:val="002B40D8"/>
    <w:rsid w:val="002B4143"/>
    <w:rsid w:val="002B42AE"/>
    <w:rsid w:val="002B430B"/>
    <w:rsid w:val="002B444E"/>
    <w:rsid w:val="002B466D"/>
    <w:rsid w:val="002B47F5"/>
    <w:rsid w:val="002B4845"/>
    <w:rsid w:val="002B4EB2"/>
    <w:rsid w:val="002B4F22"/>
    <w:rsid w:val="002B4FE0"/>
    <w:rsid w:val="002B520F"/>
    <w:rsid w:val="002B52CB"/>
    <w:rsid w:val="002B52F2"/>
    <w:rsid w:val="002B5470"/>
    <w:rsid w:val="002B5652"/>
    <w:rsid w:val="002B5825"/>
    <w:rsid w:val="002B58B0"/>
    <w:rsid w:val="002B5C69"/>
    <w:rsid w:val="002B5D9D"/>
    <w:rsid w:val="002B5DE4"/>
    <w:rsid w:val="002B5FBB"/>
    <w:rsid w:val="002B649F"/>
    <w:rsid w:val="002B64DD"/>
    <w:rsid w:val="002B663D"/>
    <w:rsid w:val="002B67D3"/>
    <w:rsid w:val="002B67F2"/>
    <w:rsid w:val="002B6DF5"/>
    <w:rsid w:val="002B6DF7"/>
    <w:rsid w:val="002B6FF3"/>
    <w:rsid w:val="002B7098"/>
    <w:rsid w:val="002B70D0"/>
    <w:rsid w:val="002B7133"/>
    <w:rsid w:val="002B7196"/>
    <w:rsid w:val="002B75FF"/>
    <w:rsid w:val="002B778F"/>
    <w:rsid w:val="002B7C43"/>
    <w:rsid w:val="002B7C50"/>
    <w:rsid w:val="002B7CAD"/>
    <w:rsid w:val="002B7E1D"/>
    <w:rsid w:val="002B7F2A"/>
    <w:rsid w:val="002B7F44"/>
    <w:rsid w:val="002C0184"/>
    <w:rsid w:val="002C0202"/>
    <w:rsid w:val="002C02F5"/>
    <w:rsid w:val="002C048A"/>
    <w:rsid w:val="002C063F"/>
    <w:rsid w:val="002C06BB"/>
    <w:rsid w:val="002C07D7"/>
    <w:rsid w:val="002C07F4"/>
    <w:rsid w:val="002C09F3"/>
    <w:rsid w:val="002C0A42"/>
    <w:rsid w:val="002C0A8F"/>
    <w:rsid w:val="002C0C2D"/>
    <w:rsid w:val="002C0E52"/>
    <w:rsid w:val="002C0F4A"/>
    <w:rsid w:val="002C0F73"/>
    <w:rsid w:val="002C0FDF"/>
    <w:rsid w:val="002C1026"/>
    <w:rsid w:val="002C10E2"/>
    <w:rsid w:val="002C11F1"/>
    <w:rsid w:val="002C132F"/>
    <w:rsid w:val="002C1411"/>
    <w:rsid w:val="002C1652"/>
    <w:rsid w:val="002C16CC"/>
    <w:rsid w:val="002C1733"/>
    <w:rsid w:val="002C17B7"/>
    <w:rsid w:val="002C1958"/>
    <w:rsid w:val="002C196A"/>
    <w:rsid w:val="002C1C7C"/>
    <w:rsid w:val="002C1C9A"/>
    <w:rsid w:val="002C1D0C"/>
    <w:rsid w:val="002C1EC4"/>
    <w:rsid w:val="002C1EDC"/>
    <w:rsid w:val="002C213D"/>
    <w:rsid w:val="002C215E"/>
    <w:rsid w:val="002C21B4"/>
    <w:rsid w:val="002C2288"/>
    <w:rsid w:val="002C244E"/>
    <w:rsid w:val="002C27D3"/>
    <w:rsid w:val="002C28DE"/>
    <w:rsid w:val="002C29E8"/>
    <w:rsid w:val="002C2C5A"/>
    <w:rsid w:val="002C3011"/>
    <w:rsid w:val="002C30D4"/>
    <w:rsid w:val="002C31C7"/>
    <w:rsid w:val="002C3216"/>
    <w:rsid w:val="002C3374"/>
    <w:rsid w:val="002C3597"/>
    <w:rsid w:val="002C3982"/>
    <w:rsid w:val="002C3E63"/>
    <w:rsid w:val="002C3E6C"/>
    <w:rsid w:val="002C3EA5"/>
    <w:rsid w:val="002C3F27"/>
    <w:rsid w:val="002C405E"/>
    <w:rsid w:val="002C44D1"/>
    <w:rsid w:val="002C44D2"/>
    <w:rsid w:val="002C44D9"/>
    <w:rsid w:val="002C4705"/>
    <w:rsid w:val="002C470C"/>
    <w:rsid w:val="002C476B"/>
    <w:rsid w:val="002C4926"/>
    <w:rsid w:val="002C4E22"/>
    <w:rsid w:val="002C4F1E"/>
    <w:rsid w:val="002C51A2"/>
    <w:rsid w:val="002C51C6"/>
    <w:rsid w:val="002C558F"/>
    <w:rsid w:val="002C579E"/>
    <w:rsid w:val="002C59C0"/>
    <w:rsid w:val="002C5FD5"/>
    <w:rsid w:val="002C611F"/>
    <w:rsid w:val="002C612C"/>
    <w:rsid w:val="002C6294"/>
    <w:rsid w:val="002C62CF"/>
    <w:rsid w:val="002C635F"/>
    <w:rsid w:val="002C63DE"/>
    <w:rsid w:val="002C6849"/>
    <w:rsid w:val="002C6C42"/>
    <w:rsid w:val="002C6EE0"/>
    <w:rsid w:val="002C707B"/>
    <w:rsid w:val="002C713A"/>
    <w:rsid w:val="002C764C"/>
    <w:rsid w:val="002C7A9D"/>
    <w:rsid w:val="002C7AE2"/>
    <w:rsid w:val="002C7DAE"/>
    <w:rsid w:val="002C7E6A"/>
    <w:rsid w:val="002D00F5"/>
    <w:rsid w:val="002D01A0"/>
    <w:rsid w:val="002D028A"/>
    <w:rsid w:val="002D05F4"/>
    <w:rsid w:val="002D0600"/>
    <w:rsid w:val="002D0614"/>
    <w:rsid w:val="002D0739"/>
    <w:rsid w:val="002D07E6"/>
    <w:rsid w:val="002D0850"/>
    <w:rsid w:val="002D08E0"/>
    <w:rsid w:val="002D099C"/>
    <w:rsid w:val="002D0C58"/>
    <w:rsid w:val="002D0DEB"/>
    <w:rsid w:val="002D0F08"/>
    <w:rsid w:val="002D0FA6"/>
    <w:rsid w:val="002D1068"/>
    <w:rsid w:val="002D10DF"/>
    <w:rsid w:val="002D1607"/>
    <w:rsid w:val="002D16D3"/>
    <w:rsid w:val="002D1A84"/>
    <w:rsid w:val="002D1BE8"/>
    <w:rsid w:val="002D203C"/>
    <w:rsid w:val="002D2279"/>
    <w:rsid w:val="002D269E"/>
    <w:rsid w:val="002D272B"/>
    <w:rsid w:val="002D27F2"/>
    <w:rsid w:val="002D2822"/>
    <w:rsid w:val="002D288A"/>
    <w:rsid w:val="002D28A5"/>
    <w:rsid w:val="002D28BA"/>
    <w:rsid w:val="002D2C7A"/>
    <w:rsid w:val="002D2ED0"/>
    <w:rsid w:val="002D2F09"/>
    <w:rsid w:val="002D345F"/>
    <w:rsid w:val="002D34F4"/>
    <w:rsid w:val="002D372E"/>
    <w:rsid w:val="002D3755"/>
    <w:rsid w:val="002D3815"/>
    <w:rsid w:val="002D385F"/>
    <w:rsid w:val="002D3992"/>
    <w:rsid w:val="002D3C11"/>
    <w:rsid w:val="002D3C43"/>
    <w:rsid w:val="002D3CD4"/>
    <w:rsid w:val="002D3E5C"/>
    <w:rsid w:val="002D3F73"/>
    <w:rsid w:val="002D4519"/>
    <w:rsid w:val="002D45A2"/>
    <w:rsid w:val="002D4737"/>
    <w:rsid w:val="002D4781"/>
    <w:rsid w:val="002D47B6"/>
    <w:rsid w:val="002D47B8"/>
    <w:rsid w:val="002D4938"/>
    <w:rsid w:val="002D49B0"/>
    <w:rsid w:val="002D4B2C"/>
    <w:rsid w:val="002D4C3C"/>
    <w:rsid w:val="002D4E11"/>
    <w:rsid w:val="002D4F9C"/>
    <w:rsid w:val="002D4FCD"/>
    <w:rsid w:val="002D5178"/>
    <w:rsid w:val="002D51C5"/>
    <w:rsid w:val="002D5564"/>
    <w:rsid w:val="002D5634"/>
    <w:rsid w:val="002D581C"/>
    <w:rsid w:val="002D5A7F"/>
    <w:rsid w:val="002D5A94"/>
    <w:rsid w:val="002D5BBC"/>
    <w:rsid w:val="002D5D35"/>
    <w:rsid w:val="002D6401"/>
    <w:rsid w:val="002D673B"/>
    <w:rsid w:val="002D69EE"/>
    <w:rsid w:val="002D6B02"/>
    <w:rsid w:val="002D6B97"/>
    <w:rsid w:val="002D6C50"/>
    <w:rsid w:val="002D6F7D"/>
    <w:rsid w:val="002D7079"/>
    <w:rsid w:val="002D718C"/>
    <w:rsid w:val="002D71B4"/>
    <w:rsid w:val="002D7255"/>
    <w:rsid w:val="002D7499"/>
    <w:rsid w:val="002D75B4"/>
    <w:rsid w:val="002D7949"/>
    <w:rsid w:val="002D7E26"/>
    <w:rsid w:val="002D7E3A"/>
    <w:rsid w:val="002D7E65"/>
    <w:rsid w:val="002E024E"/>
    <w:rsid w:val="002E026F"/>
    <w:rsid w:val="002E053B"/>
    <w:rsid w:val="002E05F8"/>
    <w:rsid w:val="002E0667"/>
    <w:rsid w:val="002E0893"/>
    <w:rsid w:val="002E09C6"/>
    <w:rsid w:val="002E0BAC"/>
    <w:rsid w:val="002E0D3A"/>
    <w:rsid w:val="002E0FFB"/>
    <w:rsid w:val="002E1181"/>
    <w:rsid w:val="002E1256"/>
    <w:rsid w:val="002E13EB"/>
    <w:rsid w:val="002E14FE"/>
    <w:rsid w:val="002E1542"/>
    <w:rsid w:val="002E1791"/>
    <w:rsid w:val="002E18A4"/>
    <w:rsid w:val="002E190D"/>
    <w:rsid w:val="002E1B95"/>
    <w:rsid w:val="002E1C75"/>
    <w:rsid w:val="002E1D71"/>
    <w:rsid w:val="002E1D83"/>
    <w:rsid w:val="002E1E59"/>
    <w:rsid w:val="002E1F74"/>
    <w:rsid w:val="002E25C9"/>
    <w:rsid w:val="002E26A6"/>
    <w:rsid w:val="002E2859"/>
    <w:rsid w:val="002E28B3"/>
    <w:rsid w:val="002E28EA"/>
    <w:rsid w:val="002E2BA6"/>
    <w:rsid w:val="002E2FF2"/>
    <w:rsid w:val="002E32D3"/>
    <w:rsid w:val="002E330E"/>
    <w:rsid w:val="002E3508"/>
    <w:rsid w:val="002E351A"/>
    <w:rsid w:val="002E3A14"/>
    <w:rsid w:val="002E3A78"/>
    <w:rsid w:val="002E3BEC"/>
    <w:rsid w:val="002E3DE5"/>
    <w:rsid w:val="002E3F1E"/>
    <w:rsid w:val="002E3FA2"/>
    <w:rsid w:val="002E42D3"/>
    <w:rsid w:val="002E4381"/>
    <w:rsid w:val="002E453E"/>
    <w:rsid w:val="002E460F"/>
    <w:rsid w:val="002E4C32"/>
    <w:rsid w:val="002E4EAC"/>
    <w:rsid w:val="002E4F65"/>
    <w:rsid w:val="002E50BE"/>
    <w:rsid w:val="002E51A7"/>
    <w:rsid w:val="002E536D"/>
    <w:rsid w:val="002E5789"/>
    <w:rsid w:val="002E584B"/>
    <w:rsid w:val="002E5897"/>
    <w:rsid w:val="002E5902"/>
    <w:rsid w:val="002E5978"/>
    <w:rsid w:val="002E59DE"/>
    <w:rsid w:val="002E5E6F"/>
    <w:rsid w:val="002E5EC0"/>
    <w:rsid w:val="002E6114"/>
    <w:rsid w:val="002E62A0"/>
    <w:rsid w:val="002E62AE"/>
    <w:rsid w:val="002E6396"/>
    <w:rsid w:val="002E63EE"/>
    <w:rsid w:val="002E64DB"/>
    <w:rsid w:val="002E670D"/>
    <w:rsid w:val="002E6E6A"/>
    <w:rsid w:val="002E761F"/>
    <w:rsid w:val="002E7683"/>
    <w:rsid w:val="002E77D6"/>
    <w:rsid w:val="002E7F16"/>
    <w:rsid w:val="002F0022"/>
    <w:rsid w:val="002F0179"/>
    <w:rsid w:val="002F01CB"/>
    <w:rsid w:val="002F065C"/>
    <w:rsid w:val="002F094A"/>
    <w:rsid w:val="002F0980"/>
    <w:rsid w:val="002F0D24"/>
    <w:rsid w:val="002F0D2A"/>
    <w:rsid w:val="002F0DCF"/>
    <w:rsid w:val="002F1020"/>
    <w:rsid w:val="002F10B1"/>
    <w:rsid w:val="002F151A"/>
    <w:rsid w:val="002F1539"/>
    <w:rsid w:val="002F1621"/>
    <w:rsid w:val="002F16D4"/>
    <w:rsid w:val="002F1AA3"/>
    <w:rsid w:val="002F1AFE"/>
    <w:rsid w:val="002F1D38"/>
    <w:rsid w:val="002F1E4A"/>
    <w:rsid w:val="002F1E66"/>
    <w:rsid w:val="002F2049"/>
    <w:rsid w:val="002F20E0"/>
    <w:rsid w:val="002F2261"/>
    <w:rsid w:val="002F2315"/>
    <w:rsid w:val="002F23C4"/>
    <w:rsid w:val="002F244F"/>
    <w:rsid w:val="002F2580"/>
    <w:rsid w:val="002F2687"/>
    <w:rsid w:val="002F2958"/>
    <w:rsid w:val="002F29E9"/>
    <w:rsid w:val="002F2B4C"/>
    <w:rsid w:val="002F2C84"/>
    <w:rsid w:val="002F2F9B"/>
    <w:rsid w:val="002F352F"/>
    <w:rsid w:val="002F373B"/>
    <w:rsid w:val="002F39CE"/>
    <w:rsid w:val="002F39E9"/>
    <w:rsid w:val="002F3E76"/>
    <w:rsid w:val="002F3EFD"/>
    <w:rsid w:val="002F3F9E"/>
    <w:rsid w:val="002F466D"/>
    <w:rsid w:val="002F4716"/>
    <w:rsid w:val="002F482F"/>
    <w:rsid w:val="002F4847"/>
    <w:rsid w:val="002F4A96"/>
    <w:rsid w:val="002F4B21"/>
    <w:rsid w:val="002F4D11"/>
    <w:rsid w:val="002F4D3A"/>
    <w:rsid w:val="002F4D5B"/>
    <w:rsid w:val="002F4E45"/>
    <w:rsid w:val="002F4F16"/>
    <w:rsid w:val="002F4FBB"/>
    <w:rsid w:val="002F5303"/>
    <w:rsid w:val="002F535D"/>
    <w:rsid w:val="002F5382"/>
    <w:rsid w:val="002F5390"/>
    <w:rsid w:val="002F55E3"/>
    <w:rsid w:val="002F59B6"/>
    <w:rsid w:val="002F59E7"/>
    <w:rsid w:val="002F5D0F"/>
    <w:rsid w:val="002F64D2"/>
    <w:rsid w:val="002F64DD"/>
    <w:rsid w:val="002F65B4"/>
    <w:rsid w:val="002F6610"/>
    <w:rsid w:val="002F66A7"/>
    <w:rsid w:val="002F6C3A"/>
    <w:rsid w:val="002F6C42"/>
    <w:rsid w:val="002F6D66"/>
    <w:rsid w:val="002F6E9F"/>
    <w:rsid w:val="002F714A"/>
    <w:rsid w:val="002F720D"/>
    <w:rsid w:val="002F73C7"/>
    <w:rsid w:val="002F74F0"/>
    <w:rsid w:val="002F77E4"/>
    <w:rsid w:val="002F7809"/>
    <w:rsid w:val="002F795B"/>
    <w:rsid w:val="002F7A79"/>
    <w:rsid w:val="002F7BB0"/>
    <w:rsid w:val="002F7D08"/>
    <w:rsid w:val="00300441"/>
    <w:rsid w:val="00300447"/>
    <w:rsid w:val="003004CC"/>
    <w:rsid w:val="00300BD2"/>
    <w:rsid w:val="00300D70"/>
    <w:rsid w:val="00300E44"/>
    <w:rsid w:val="00300F02"/>
    <w:rsid w:val="00300F90"/>
    <w:rsid w:val="003010C1"/>
    <w:rsid w:val="003010CC"/>
    <w:rsid w:val="00301364"/>
    <w:rsid w:val="00301929"/>
    <w:rsid w:val="003019EC"/>
    <w:rsid w:val="00301BA7"/>
    <w:rsid w:val="00301F04"/>
    <w:rsid w:val="00301FB9"/>
    <w:rsid w:val="00301FCE"/>
    <w:rsid w:val="00302060"/>
    <w:rsid w:val="00302453"/>
    <w:rsid w:val="003024DC"/>
    <w:rsid w:val="00302762"/>
    <w:rsid w:val="003027A3"/>
    <w:rsid w:val="0030281F"/>
    <w:rsid w:val="00302826"/>
    <w:rsid w:val="00302861"/>
    <w:rsid w:val="00302A59"/>
    <w:rsid w:val="00302B5B"/>
    <w:rsid w:val="00302DF9"/>
    <w:rsid w:val="0030302D"/>
    <w:rsid w:val="0030350C"/>
    <w:rsid w:val="00303651"/>
    <w:rsid w:val="003039F6"/>
    <w:rsid w:val="00303A35"/>
    <w:rsid w:val="00303F59"/>
    <w:rsid w:val="00303FD4"/>
    <w:rsid w:val="00304130"/>
    <w:rsid w:val="00304179"/>
    <w:rsid w:val="0030451B"/>
    <w:rsid w:val="0030453C"/>
    <w:rsid w:val="003045B6"/>
    <w:rsid w:val="00304854"/>
    <w:rsid w:val="00304A1E"/>
    <w:rsid w:val="00304B1C"/>
    <w:rsid w:val="00304BAB"/>
    <w:rsid w:val="00304BAE"/>
    <w:rsid w:val="0030506D"/>
    <w:rsid w:val="0030547C"/>
    <w:rsid w:val="00305482"/>
    <w:rsid w:val="00305D2F"/>
    <w:rsid w:val="0030600E"/>
    <w:rsid w:val="00306077"/>
    <w:rsid w:val="003062BA"/>
    <w:rsid w:val="003063D9"/>
    <w:rsid w:val="0030663C"/>
    <w:rsid w:val="00306720"/>
    <w:rsid w:val="00306744"/>
    <w:rsid w:val="003067BB"/>
    <w:rsid w:val="00306888"/>
    <w:rsid w:val="00306A42"/>
    <w:rsid w:val="00306C25"/>
    <w:rsid w:val="00306C88"/>
    <w:rsid w:val="00306D08"/>
    <w:rsid w:val="00306D19"/>
    <w:rsid w:val="00306DA6"/>
    <w:rsid w:val="00306F86"/>
    <w:rsid w:val="003072B8"/>
    <w:rsid w:val="00307747"/>
    <w:rsid w:val="00307781"/>
    <w:rsid w:val="00307806"/>
    <w:rsid w:val="003078BB"/>
    <w:rsid w:val="00307A8F"/>
    <w:rsid w:val="00307B95"/>
    <w:rsid w:val="00307C21"/>
    <w:rsid w:val="00307C86"/>
    <w:rsid w:val="00307CAA"/>
    <w:rsid w:val="00307DA6"/>
    <w:rsid w:val="00307E5B"/>
    <w:rsid w:val="003100D0"/>
    <w:rsid w:val="00310444"/>
    <w:rsid w:val="00310602"/>
    <w:rsid w:val="00310749"/>
    <w:rsid w:val="00310AE9"/>
    <w:rsid w:val="00310C94"/>
    <w:rsid w:val="003110AA"/>
    <w:rsid w:val="003110B2"/>
    <w:rsid w:val="003111C8"/>
    <w:rsid w:val="00311216"/>
    <w:rsid w:val="00311462"/>
    <w:rsid w:val="00311632"/>
    <w:rsid w:val="003116CB"/>
    <w:rsid w:val="00311794"/>
    <w:rsid w:val="00311828"/>
    <w:rsid w:val="003120F7"/>
    <w:rsid w:val="003121D1"/>
    <w:rsid w:val="003121D4"/>
    <w:rsid w:val="0031245F"/>
    <w:rsid w:val="0031260E"/>
    <w:rsid w:val="00312768"/>
    <w:rsid w:val="00312849"/>
    <w:rsid w:val="003128AC"/>
    <w:rsid w:val="00312997"/>
    <w:rsid w:val="00313272"/>
    <w:rsid w:val="0031335A"/>
    <w:rsid w:val="003135BF"/>
    <w:rsid w:val="00313620"/>
    <w:rsid w:val="00313681"/>
    <w:rsid w:val="003136F5"/>
    <w:rsid w:val="00313751"/>
    <w:rsid w:val="003137AA"/>
    <w:rsid w:val="00313819"/>
    <w:rsid w:val="00313A1D"/>
    <w:rsid w:val="00313A2E"/>
    <w:rsid w:val="00313DF1"/>
    <w:rsid w:val="0031409A"/>
    <w:rsid w:val="003141E4"/>
    <w:rsid w:val="00314204"/>
    <w:rsid w:val="00314611"/>
    <w:rsid w:val="0031464D"/>
    <w:rsid w:val="003149B2"/>
    <w:rsid w:val="00314ADF"/>
    <w:rsid w:val="00314B81"/>
    <w:rsid w:val="00314C97"/>
    <w:rsid w:val="00314CAE"/>
    <w:rsid w:val="00314EC3"/>
    <w:rsid w:val="00314FC9"/>
    <w:rsid w:val="00315007"/>
    <w:rsid w:val="0031570F"/>
    <w:rsid w:val="003157F8"/>
    <w:rsid w:val="00315850"/>
    <w:rsid w:val="00315A2E"/>
    <w:rsid w:val="00315A3C"/>
    <w:rsid w:val="00315B62"/>
    <w:rsid w:val="00315BFE"/>
    <w:rsid w:val="00315CD5"/>
    <w:rsid w:val="00315CEF"/>
    <w:rsid w:val="00315D46"/>
    <w:rsid w:val="00315FEA"/>
    <w:rsid w:val="003160F7"/>
    <w:rsid w:val="003163D0"/>
    <w:rsid w:val="00316581"/>
    <w:rsid w:val="0031659A"/>
    <w:rsid w:val="00316792"/>
    <w:rsid w:val="003169BC"/>
    <w:rsid w:val="00316AFD"/>
    <w:rsid w:val="00316BD7"/>
    <w:rsid w:val="003172AD"/>
    <w:rsid w:val="00317348"/>
    <w:rsid w:val="003177BD"/>
    <w:rsid w:val="00317812"/>
    <w:rsid w:val="0031791D"/>
    <w:rsid w:val="00317930"/>
    <w:rsid w:val="00317992"/>
    <w:rsid w:val="00317ACC"/>
    <w:rsid w:val="00317C01"/>
    <w:rsid w:val="00317EDB"/>
    <w:rsid w:val="00320016"/>
    <w:rsid w:val="003203CC"/>
    <w:rsid w:val="0032042F"/>
    <w:rsid w:val="00320694"/>
    <w:rsid w:val="003206B5"/>
    <w:rsid w:val="0032075F"/>
    <w:rsid w:val="00320787"/>
    <w:rsid w:val="003208AD"/>
    <w:rsid w:val="003208FA"/>
    <w:rsid w:val="003209AC"/>
    <w:rsid w:val="00320AD3"/>
    <w:rsid w:val="00320B4D"/>
    <w:rsid w:val="00320B79"/>
    <w:rsid w:val="00320B7A"/>
    <w:rsid w:val="00320BD5"/>
    <w:rsid w:val="00320C07"/>
    <w:rsid w:val="00320C38"/>
    <w:rsid w:val="00320EEB"/>
    <w:rsid w:val="00320FAD"/>
    <w:rsid w:val="00321192"/>
    <w:rsid w:val="00321465"/>
    <w:rsid w:val="003216A5"/>
    <w:rsid w:val="003219D3"/>
    <w:rsid w:val="00321B5E"/>
    <w:rsid w:val="00321C2F"/>
    <w:rsid w:val="00321C54"/>
    <w:rsid w:val="0032214F"/>
    <w:rsid w:val="00322196"/>
    <w:rsid w:val="003221BD"/>
    <w:rsid w:val="003224D9"/>
    <w:rsid w:val="0032253A"/>
    <w:rsid w:val="003227E5"/>
    <w:rsid w:val="0032293D"/>
    <w:rsid w:val="0032297D"/>
    <w:rsid w:val="00322DA0"/>
    <w:rsid w:val="00322EFA"/>
    <w:rsid w:val="00323011"/>
    <w:rsid w:val="00323060"/>
    <w:rsid w:val="003230BB"/>
    <w:rsid w:val="003230C0"/>
    <w:rsid w:val="003234E6"/>
    <w:rsid w:val="003234FB"/>
    <w:rsid w:val="003235D6"/>
    <w:rsid w:val="00323741"/>
    <w:rsid w:val="0032386E"/>
    <w:rsid w:val="003239A7"/>
    <w:rsid w:val="00323C28"/>
    <w:rsid w:val="00323D59"/>
    <w:rsid w:val="00323E43"/>
    <w:rsid w:val="00323F77"/>
    <w:rsid w:val="00323FB0"/>
    <w:rsid w:val="00323FBC"/>
    <w:rsid w:val="003242A5"/>
    <w:rsid w:val="00324670"/>
    <w:rsid w:val="0032490E"/>
    <w:rsid w:val="00324A75"/>
    <w:rsid w:val="00324A88"/>
    <w:rsid w:val="00324B9C"/>
    <w:rsid w:val="003250A9"/>
    <w:rsid w:val="00325349"/>
    <w:rsid w:val="003258CC"/>
    <w:rsid w:val="00325B79"/>
    <w:rsid w:val="00325EF5"/>
    <w:rsid w:val="003261E8"/>
    <w:rsid w:val="0032635E"/>
    <w:rsid w:val="00326760"/>
    <w:rsid w:val="003268D6"/>
    <w:rsid w:val="00326B44"/>
    <w:rsid w:val="00326BBD"/>
    <w:rsid w:val="00326C09"/>
    <w:rsid w:val="00326C59"/>
    <w:rsid w:val="00326C7B"/>
    <w:rsid w:val="00326CD6"/>
    <w:rsid w:val="00326E4E"/>
    <w:rsid w:val="00327010"/>
    <w:rsid w:val="00327097"/>
    <w:rsid w:val="0032729A"/>
    <w:rsid w:val="00327394"/>
    <w:rsid w:val="00327415"/>
    <w:rsid w:val="0032767F"/>
    <w:rsid w:val="0032792F"/>
    <w:rsid w:val="00327A76"/>
    <w:rsid w:val="00327B67"/>
    <w:rsid w:val="0033009E"/>
    <w:rsid w:val="003300D5"/>
    <w:rsid w:val="003301A9"/>
    <w:rsid w:val="0033022E"/>
    <w:rsid w:val="0033034D"/>
    <w:rsid w:val="003308A3"/>
    <w:rsid w:val="00330933"/>
    <w:rsid w:val="00330975"/>
    <w:rsid w:val="00330A8D"/>
    <w:rsid w:val="00330BEF"/>
    <w:rsid w:val="00330C17"/>
    <w:rsid w:val="00330EC0"/>
    <w:rsid w:val="003311E8"/>
    <w:rsid w:val="00331298"/>
    <w:rsid w:val="003313EC"/>
    <w:rsid w:val="0033148B"/>
    <w:rsid w:val="003314A1"/>
    <w:rsid w:val="003314B0"/>
    <w:rsid w:val="003318CE"/>
    <w:rsid w:val="00331BA6"/>
    <w:rsid w:val="00331CD4"/>
    <w:rsid w:val="00331DDB"/>
    <w:rsid w:val="00331ECB"/>
    <w:rsid w:val="0033215F"/>
    <w:rsid w:val="00332329"/>
    <w:rsid w:val="003323E5"/>
    <w:rsid w:val="00332442"/>
    <w:rsid w:val="003324D8"/>
    <w:rsid w:val="00332626"/>
    <w:rsid w:val="003328CB"/>
    <w:rsid w:val="00332B91"/>
    <w:rsid w:val="00332D83"/>
    <w:rsid w:val="00332E1E"/>
    <w:rsid w:val="0033302D"/>
    <w:rsid w:val="00333123"/>
    <w:rsid w:val="0033341A"/>
    <w:rsid w:val="00333478"/>
    <w:rsid w:val="003335EF"/>
    <w:rsid w:val="0033381E"/>
    <w:rsid w:val="00333A48"/>
    <w:rsid w:val="00333B3B"/>
    <w:rsid w:val="003341F6"/>
    <w:rsid w:val="0033425F"/>
    <w:rsid w:val="003349C4"/>
    <w:rsid w:val="003349CF"/>
    <w:rsid w:val="003349F7"/>
    <w:rsid w:val="00334C0D"/>
    <w:rsid w:val="003351DC"/>
    <w:rsid w:val="003351F0"/>
    <w:rsid w:val="00335451"/>
    <w:rsid w:val="0033563C"/>
    <w:rsid w:val="003357F4"/>
    <w:rsid w:val="00335AE8"/>
    <w:rsid w:val="00335DC8"/>
    <w:rsid w:val="00336224"/>
    <w:rsid w:val="00336537"/>
    <w:rsid w:val="00336628"/>
    <w:rsid w:val="003367D0"/>
    <w:rsid w:val="003367EE"/>
    <w:rsid w:val="00336875"/>
    <w:rsid w:val="0033695A"/>
    <w:rsid w:val="00336E3F"/>
    <w:rsid w:val="00336ED5"/>
    <w:rsid w:val="00337017"/>
    <w:rsid w:val="003370AE"/>
    <w:rsid w:val="0033725B"/>
    <w:rsid w:val="003372D0"/>
    <w:rsid w:val="00337415"/>
    <w:rsid w:val="00337417"/>
    <w:rsid w:val="003377A5"/>
    <w:rsid w:val="003377B7"/>
    <w:rsid w:val="00337808"/>
    <w:rsid w:val="00337DAC"/>
    <w:rsid w:val="00337EFC"/>
    <w:rsid w:val="00337F5D"/>
    <w:rsid w:val="00340359"/>
    <w:rsid w:val="003403A9"/>
    <w:rsid w:val="00340727"/>
    <w:rsid w:val="00340735"/>
    <w:rsid w:val="0034079A"/>
    <w:rsid w:val="00340889"/>
    <w:rsid w:val="003409FE"/>
    <w:rsid w:val="00340A20"/>
    <w:rsid w:val="00340A58"/>
    <w:rsid w:val="00340AF7"/>
    <w:rsid w:val="00340BE2"/>
    <w:rsid w:val="00340EF9"/>
    <w:rsid w:val="0034128C"/>
    <w:rsid w:val="00341404"/>
    <w:rsid w:val="00341569"/>
    <w:rsid w:val="00341A26"/>
    <w:rsid w:val="00341B10"/>
    <w:rsid w:val="00341BC9"/>
    <w:rsid w:val="00341D45"/>
    <w:rsid w:val="00341FD4"/>
    <w:rsid w:val="00342004"/>
    <w:rsid w:val="003420C6"/>
    <w:rsid w:val="00342545"/>
    <w:rsid w:val="003426A5"/>
    <w:rsid w:val="003428D4"/>
    <w:rsid w:val="00342931"/>
    <w:rsid w:val="00342A4A"/>
    <w:rsid w:val="00342ACC"/>
    <w:rsid w:val="00342E3D"/>
    <w:rsid w:val="0034334E"/>
    <w:rsid w:val="0034343C"/>
    <w:rsid w:val="00343489"/>
    <w:rsid w:val="003435B9"/>
    <w:rsid w:val="00343858"/>
    <w:rsid w:val="0034394A"/>
    <w:rsid w:val="00343BFA"/>
    <w:rsid w:val="00343C3D"/>
    <w:rsid w:val="00343CA1"/>
    <w:rsid w:val="00343EF0"/>
    <w:rsid w:val="0034420E"/>
    <w:rsid w:val="00344572"/>
    <w:rsid w:val="003445FD"/>
    <w:rsid w:val="0034470F"/>
    <w:rsid w:val="00344795"/>
    <w:rsid w:val="0034487F"/>
    <w:rsid w:val="0034489C"/>
    <w:rsid w:val="00344AFB"/>
    <w:rsid w:val="00344DA8"/>
    <w:rsid w:val="00344E28"/>
    <w:rsid w:val="00344FFD"/>
    <w:rsid w:val="0034529E"/>
    <w:rsid w:val="00345408"/>
    <w:rsid w:val="003454F6"/>
    <w:rsid w:val="003459AE"/>
    <w:rsid w:val="00345B9E"/>
    <w:rsid w:val="00345CC4"/>
    <w:rsid w:val="003461AA"/>
    <w:rsid w:val="003461EC"/>
    <w:rsid w:val="003463EF"/>
    <w:rsid w:val="00346781"/>
    <w:rsid w:val="0034685D"/>
    <w:rsid w:val="00347031"/>
    <w:rsid w:val="003470B9"/>
    <w:rsid w:val="0034716C"/>
    <w:rsid w:val="00347268"/>
    <w:rsid w:val="0034739E"/>
    <w:rsid w:val="0034749C"/>
    <w:rsid w:val="003474C4"/>
    <w:rsid w:val="003474C6"/>
    <w:rsid w:val="003475AF"/>
    <w:rsid w:val="0034796E"/>
    <w:rsid w:val="00347C4C"/>
    <w:rsid w:val="00347E79"/>
    <w:rsid w:val="003504F4"/>
    <w:rsid w:val="00350604"/>
    <w:rsid w:val="00350830"/>
    <w:rsid w:val="003508F2"/>
    <w:rsid w:val="00350A5E"/>
    <w:rsid w:val="00350E31"/>
    <w:rsid w:val="00350E96"/>
    <w:rsid w:val="00350F28"/>
    <w:rsid w:val="00351003"/>
    <w:rsid w:val="00351058"/>
    <w:rsid w:val="00351068"/>
    <w:rsid w:val="00351194"/>
    <w:rsid w:val="00351580"/>
    <w:rsid w:val="003515E9"/>
    <w:rsid w:val="00351625"/>
    <w:rsid w:val="00351650"/>
    <w:rsid w:val="003517F1"/>
    <w:rsid w:val="00351931"/>
    <w:rsid w:val="00351A77"/>
    <w:rsid w:val="00351C5D"/>
    <w:rsid w:val="00351D99"/>
    <w:rsid w:val="00351FD8"/>
    <w:rsid w:val="003520DA"/>
    <w:rsid w:val="003524DE"/>
    <w:rsid w:val="003525A5"/>
    <w:rsid w:val="003525AE"/>
    <w:rsid w:val="00352600"/>
    <w:rsid w:val="003527E4"/>
    <w:rsid w:val="00352AD5"/>
    <w:rsid w:val="00352CA3"/>
    <w:rsid w:val="00353009"/>
    <w:rsid w:val="003532F0"/>
    <w:rsid w:val="00353502"/>
    <w:rsid w:val="00353533"/>
    <w:rsid w:val="0035376E"/>
    <w:rsid w:val="003538E6"/>
    <w:rsid w:val="00353BEA"/>
    <w:rsid w:val="00353DE0"/>
    <w:rsid w:val="00354209"/>
    <w:rsid w:val="003544BD"/>
    <w:rsid w:val="003546A1"/>
    <w:rsid w:val="003546D1"/>
    <w:rsid w:val="003547CD"/>
    <w:rsid w:val="00354816"/>
    <w:rsid w:val="00354835"/>
    <w:rsid w:val="00354887"/>
    <w:rsid w:val="00354BEF"/>
    <w:rsid w:val="00354C19"/>
    <w:rsid w:val="00354CFA"/>
    <w:rsid w:val="00354DE1"/>
    <w:rsid w:val="00354E43"/>
    <w:rsid w:val="00355366"/>
    <w:rsid w:val="00355499"/>
    <w:rsid w:val="00355588"/>
    <w:rsid w:val="00355793"/>
    <w:rsid w:val="003557C0"/>
    <w:rsid w:val="00355D8D"/>
    <w:rsid w:val="00355E22"/>
    <w:rsid w:val="00355E76"/>
    <w:rsid w:val="003560DA"/>
    <w:rsid w:val="003565A1"/>
    <w:rsid w:val="003568B0"/>
    <w:rsid w:val="00356A83"/>
    <w:rsid w:val="00356B18"/>
    <w:rsid w:val="00356B27"/>
    <w:rsid w:val="00356B46"/>
    <w:rsid w:val="00356CA7"/>
    <w:rsid w:val="00356FD7"/>
    <w:rsid w:val="0035700C"/>
    <w:rsid w:val="00357162"/>
    <w:rsid w:val="003573BF"/>
    <w:rsid w:val="003573E9"/>
    <w:rsid w:val="003575D4"/>
    <w:rsid w:val="003576F6"/>
    <w:rsid w:val="003576FE"/>
    <w:rsid w:val="003578D6"/>
    <w:rsid w:val="00357A91"/>
    <w:rsid w:val="00357F8D"/>
    <w:rsid w:val="0036016B"/>
    <w:rsid w:val="00360420"/>
    <w:rsid w:val="003604D9"/>
    <w:rsid w:val="00360C1E"/>
    <w:rsid w:val="00360DDD"/>
    <w:rsid w:val="003612B5"/>
    <w:rsid w:val="00361347"/>
    <w:rsid w:val="0036144C"/>
    <w:rsid w:val="00361563"/>
    <w:rsid w:val="003615BD"/>
    <w:rsid w:val="00361746"/>
    <w:rsid w:val="003618AC"/>
    <w:rsid w:val="00361D70"/>
    <w:rsid w:val="00361EF8"/>
    <w:rsid w:val="00361F25"/>
    <w:rsid w:val="00361F3B"/>
    <w:rsid w:val="0036202F"/>
    <w:rsid w:val="00362398"/>
    <w:rsid w:val="0036240E"/>
    <w:rsid w:val="003624C7"/>
    <w:rsid w:val="0036263B"/>
    <w:rsid w:val="00362851"/>
    <w:rsid w:val="00362A38"/>
    <w:rsid w:val="00362EF3"/>
    <w:rsid w:val="00363022"/>
    <w:rsid w:val="00363097"/>
    <w:rsid w:val="003635C7"/>
    <w:rsid w:val="003635E6"/>
    <w:rsid w:val="00363671"/>
    <w:rsid w:val="003636AF"/>
    <w:rsid w:val="0036371D"/>
    <w:rsid w:val="00363B2A"/>
    <w:rsid w:val="00363C5D"/>
    <w:rsid w:val="00363D63"/>
    <w:rsid w:val="00363DA9"/>
    <w:rsid w:val="00364036"/>
    <w:rsid w:val="003642C0"/>
    <w:rsid w:val="003643F3"/>
    <w:rsid w:val="003644DB"/>
    <w:rsid w:val="00364520"/>
    <w:rsid w:val="00364736"/>
    <w:rsid w:val="00364764"/>
    <w:rsid w:val="0036491F"/>
    <w:rsid w:val="00364A6F"/>
    <w:rsid w:val="00364A90"/>
    <w:rsid w:val="00364AE8"/>
    <w:rsid w:val="00364D7E"/>
    <w:rsid w:val="00364E2E"/>
    <w:rsid w:val="0036536E"/>
    <w:rsid w:val="00365672"/>
    <w:rsid w:val="003658A7"/>
    <w:rsid w:val="00365B8C"/>
    <w:rsid w:val="00365DAB"/>
    <w:rsid w:val="00365EF2"/>
    <w:rsid w:val="00365FA9"/>
    <w:rsid w:val="003667D0"/>
    <w:rsid w:val="00366830"/>
    <w:rsid w:val="00366858"/>
    <w:rsid w:val="00366AAD"/>
    <w:rsid w:val="00366B75"/>
    <w:rsid w:val="00366CE3"/>
    <w:rsid w:val="0036715C"/>
    <w:rsid w:val="00367471"/>
    <w:rsid w:val="0036750B"/>
    <w:rsid w:val="0036763C"/>
    <w:rsid w:val="00367661"/>
    <w:rsid w:val="0036780B"/>
    <w:rsid w:val="003679D1"/>
    <w:rsid w:val="003679D6"/>
    <w:rsid w:val="00367CD5"/>
    <w:rsid w:val="00367E1E"/>
    <w:rsid w:val="00367E60"/>
    <w:rsid w:val="00367F75"/>
    <w:rsid w:val="00370268"/>
    <w:rsid w:val="003705B3"/>
    <w:rsid w:val="003708B8"/>
    <w:rsid w:val="00370B9E"/>
    <w:rsid w:val="00370BC5"/>
    <w:rsid w:val="00370C60"/>
    <w:rsid w:val="00370E00"/>
    <w:rsid w:val="00370E1D"/>
    <w:rsid w:val="00370F50"/>
    <w:rsid w:val="003713EA"/>
    <w:rsid w:val="00371F08"/>
    <w:rsid w:val="00371FAC"/>
    <w:rsid w:val="0037225D"/>
    <w:rsid w:val="00372552"/>
    <w:rsid w:val="00372659"/>
    <w:rsid w:val="00372851"/>
    <w:rsid w:val="00372BEC"/>
    <w:rsid w:val="00372C13"/>
    <w:rsid w:val="00372E3E"/>
    <w:rsid w:val="00373297"/>
    <w:rsid w:val="00373B0C"/>
    <w:rsid w:val="0037405D"/>
    <w:rsid w:val="003742AA"/>
    <w:rsid w:val="0037441E"/>
    <w:rsid w:val="00374423"/>
    <w:rsid w:val="00374586"/>
    <w:rsid w:val="0037492A"/>
    <w:rsid w:val="00374F28"/>
    <w:rsid w:val="00374FD7"/>
    <w:rsid w:val="0037507B"/>
    <w:rsid w:val="003751A2"/>
    <w:rsid w:val="003751B4"/>
    <w:rsid w:val="0037534A"/>
    <w:rsid w:val="00375525"/>
    <w:rsid w:val="003755DE"/>
    <w:rsid w:val="00375749"/>
    <w:rsid w:val="003757E4"/>
    <w:rsid w:val="003759E9"/>
    <w:rsid w:val="00375C6A"/>
    <w:rsid w:val="00375D23"/>
    <w:rsid w:val="00375DBF"/>
    <w:rsid w:val="003760C9"/>
    <w:rsid w:val="00376173"/>
    <w:rsid w:val="00376521"/>
    <w:rsid w:val="0037655D"/>
    <w:rsid w:val="00376A29"/>
    <w:rsid w:val="00376BFC"/>
    <w:rsid w:val="00376C8D"/>
    <w:rsid w:val="00376F91"/>
    <w:rsid w:val="0037707C"/>
    <w:rsid w:val="003770DB"/>
    <w:rsid w:val="00377931"/>
    <w:rsid w:val="00377BAB"/>
    <w:rsid w:val="00380025"/>
    <w:rsid w:val="003802F3"/>
    <w:rsid w:val="003804DE"/>
    <w:rsid w:val="003805E3"/>
    <w:rsid w:val="00380616"/>
    <w:rsid w:val="00380768"/>
    <w:rsid w:val="003807E4"/>
    <w:rsid w:val="0038083A"/>
    <w:rsid w:val="00380882"/>
    <w:rsid w:val="00380893"/>
    <w:rsid w:val="00380B52"/>
    <w:rsid w:val="00380BB5"/>
    <w:rsid w:val="00380C3C"/>
    <w:rsid w:val="00380D66"/>
    <w:rsid w:val="00380DFA"/>
    <w:rsid w:val="00380E5D"/>
    <w:rsid w:val="00380F7F"/>
    <w:rsid w:val="0038103E"/>
    <w:rsid w:val="003810AA"/>
    <w:rsid w:val="00381413"/>
    <w:rsid w:val="0038153E"/>
    <w:rsid w:val="00381798"/>
    <w:rsid w:val="003817E6"/>
    <w:rsid w:val="0038193B"/>
    <w:rsid w:val="00381A0F"/>
    <w:rsid w:val="00381DA3"/>
    <w:rsid w:val="00381E0D"/>
    <w:rsid w:val="0038202D"/>
    <w:rsid w:val="0038206E"/>
    <w:rsid w:val="003822FF"/>
    <w:rsid w:val="0038230A"/>
    <w:rsid w:val="003824FA"/>
    <w:rsid w:val="00382847"/>
    <w:rsid w:val="00382A4B"/>
    <w:rsid w:val="00382E3F"/>
    <w:rsid w:val="0038315D"/>
    <w:rsid w:val="0038316A"/>
    <w:rsid w:val="003831EA"/>
    <w:rsid w:val="00383212"/>
    <w:rsid w:val="0038331C"/>
    <w:rsid w:val="00383401"/>
    <w:rsid w:val="00383743"/>
    <w:rsid w:val="003838FE"/>
    <w:rsid w:val="00383C8D"/>
    <w:rsid w:val="00383E9D"/>
    <w:rsid w:val="003840EA"/>
    <w:rsid w:val="0038417B"/>
    <w:rsid w:val="00384419"/>
    <w:rsid w:val="00384AC7"/>
    <w:rsid w:val="00384CC2"/>
    <w:rsid w:val="00384DBB"/>
    <w:rsid w:val="00384DC9"/>
    <w:rsid w:val="00384FF9"/>
    <w:rsid w:val="00385335"/>
    <w:rsid w:val="00385372"/>
    <w:rsid w:val="003853B8"/>
    <w:rsid w:val="00385495"/>
    <w:rsid w:val="00385742"/>
    <w:rsid w:val="003859DC"/>
    <w:rsid w:val="00385A1A"/>
    <w:rsid w:val="00385C29"/>
    <w:rsid w:val="00385E80"/>
    <w:rsid w:val="00386130"/>
    <w:rsid w:val="00386167"/>
    <w:rsid w:val="00386290"/>
    <w:rsid w:val="00386319"/>
    <w:rsid w:val="00386650"/>
    <w:rsid w:val="003866C0"/>
    <w:rsid w:val="003867F8"/>
    <w:rsid w:val="00386B03"/>
    <w:rsid w:val="00386B62"/>
    <w:rsid w:val="00386C2A"/>
    <w:rsid w:val="00386C5B"/>
    <w:rsid w:val="00386FBB"/>
    <w:rsid w:val="003872ED"/>
    <w:rsid w:val="00387443"/>
    <w:rsid w:val="00387555"/>
    <w:rsid w:val="003876C2"/>
    <w:rsid w:val="00387833"/>
    <w:rsid w:val="0038788D"/>
    <w:rsid w:val="003878D0"/>
    <w:rsid w:val="00387DED"/>
    <w:rsid w:val="00387E5D"/>
    <w:rsid w:val="00390199"/>
    <w:rsid w:val="00390339"/>
    <w:rsid w:val="00390465"/>
    <w:rsid w:val="0039048E"/>
    <w:rsid w:val="00390572"/>
    <w:rsid w:val="00390594"/>
    <w:rsid w:val="003906B0"/>
    <w:rsid w:val="003907F1"/>
    <w:rsid w:val="0039089A"/>
    <w:rsid w:val="00390FFE"/>
    <w:rsid w:val="00391026"/>
    <w:rsid w:val="00391054"/>
    <w:rsid w:val="0039126F"/>
    <w:rsid w:val="003912D8"/>
    <w:rsid w:val="003912FE"/>
    <w:rsid w:val="00391308"/>
    <w:rsid w:val="00391379"/>
    <w:rsid w:val="00391472"/>
    <w:rsid w:val="00391530"/>
    <w:rsid w:val="0039163A"/>
    <w:rsid w:val="003916BD"/>
    <w:rsid w:val="00391702"/>
    <w:rsid w:val="00391B6A"/>
    <w:rsid w:val="00391EB0"/>
    <w:rsid w:val="00392120"/>
    <w:rsid w:val="0039227C"/>
    <w:rsid w:val="0039248E"/>
    <w:rsid w:val="003924B0"/>
    <w:rsid w:val="00392550"/>
    <w:rsid w:val="00392B54"/>
    <w:rsid w:val="00392D1B"/>
    <w:rsid w:val="00392EA7"/>
    <w:rsid w:val="00392F85"/>
    <w:rsid w:val="0039301B"/>
    <w:rsid w:val="0039325D"/>
    <w:rsid w:val="00393490"/>
    <w:rsid w:val="00393574"/>
    <w:rsid w:val="00394027"/>
    <w:rsid w:val="00394083"/>
    <w:rsid w:val="003940D7"/>
    <w:rsid w:val="00394141"/>
    <w:rsid w:val="0039420E"/>
    <w:rsid w:val="00394217"/>
    <w:rsid w:val="00394222"/>
    <w:rsid w:val="003943F4"/>
    <w:rsid w:val="003944D3"/>
    <w:rsid w:val="003948CD"/>
    <w:rsid w:val="003949F6"/>
    <w:rsid w:val="00394A57"/>
    <w:rsid w:val="00394A88"/>
    <w:rsid w:val="00394CE1"/>
    <w:rsid w:val="00394D32"/>
    <w:rsid w:val="00394EEF"/>
    <w:rsid w:val="003952A1"/>
    <w:rsid w:val="00395471"/>
    <w:rsid w:val="00395515"/>
    <w:rsid w:val="0039553C"/>
    <w:rsid w:val="003956B3"/>
    <w:rsid w:val="003956E4"/>
    <w:rsid w:val="00395A54"/>
    <w:rsid w:val="00395C6E"/>
    <w:rsid w:val="00395D53"/>
    <w:rsid w:val="00395E8F"/>
    <w:rsid w:val="003961B7"/>
    <w:rsid w:val="003961BD"/>
    <w:rsid w:val="0039620F"/>
    <w:rsid w:val="003963BD"/>
    <w:rsid w:val="003964DB"/>
    <w:rsid w:val="00396AAF"/>
    <w:rsid w:val="00396C88"/>
    <w:rsid w:val="00396E21"/>
    <w:rsid w:val="003973C1"/>
    <w:rsid w:val="00397410"/>
    <w:rsid w:val="00397618"/>
    <w:rsid w:val="00397A6C"/>
    <w:rsid w:val="00397E83"/>
    <w:rsid w:val="00397F03"/>
    <w:rsid w:val="003A0091"/>
    <w:rsid w:val="003A0530"/>
    <w:rsid w:val="003A0542"/>
    <w:rsid w:val="003A0829"/>
    <w:rsid w:val="003A0C2E"/>
    <w:rsid w:val="003A0C32"/>
    <w:rsid w:val="003A0D7A"/>
    <w:rsid w:val="003A0F1F"/>
    <w:rsid w:val="003A0F25"/>
    <w:rsid w:val="003A1011"/>
    <w:rsid w:val="003A1322"/>
    <w:rsid w:val="003A153C"/>
    <w:rsid w:val="003A1564"/>
    <w:rsid w:val="003A1663"/>
    <w:rsid w:val="003A1665"/>
    <w:rsid w:val="003A1698"/>
    <w:rsid w:val="003A170C"/>
    <w:rsid w:val="003A1772"/>
    <w:rsid w:val="003A1B9D"/>
    <w:rsid w:val="003A1DEA"/>
    <w:rsid w:val="003A1FBC"/>
    <w:rsid w:val="003A21F8"/>
    <w:rsid w:val="003A22EF"/>
    <w:rsid w:val="003A2511"/>
    <w:rsid w:val="003A26D5"/>
    <w:rsid w:val="003A2797"/>
    <w:rsid w:val="003A2A1A"/>
    <w:rsid w:val="003A2B4D"/>
    <w:rsid w:val="003A2CED"/>
    <w:rsid w:val="003A2D4F"/>
    <w:rsid w:val="003A2FA9"/>
    <w:rsid w:val="003A30EA"/>
    <w:rsid w:val="003A399D"/>
    <w:rsid w:val="003A39BF"/>
    <w:rsid w:val="003A429B"/>
    <w:rsid w:val="003A4427"/>
    <w:rsid w:val="003A446E"/>
    <w:rsid w:val="003A4A97"/>
    <w:rsid w:val="003A4D40"/>
    <w:rsid w:val="003A4DC0"/>
    <w:rsid w:val="003A4DCB"/>
    <w:rsid w:val="003A4E55"/>
    <w:rsid w:val="003A5024"/>
    <w:rsid w:val="003A51AE"/>
    <w:rsid w:val="003A56DF"/>
    <w:rsid w:val="003A5859"/>
    <w:rsid w:val="003A5938"/>
    <w:rsid w:val="003A5C1C"/>
    <w:rsid w:val="003A5C9E"/>
    <w:rsid w:val="003A5F6B"/>
    <w:rsid w:val="003A5FF8"/>
    <w:rsid w:val="003A62F1"/>
    <w:rsid w:val="003A695A"/>
    <w:rsid w:val="003A6A40"/>
    <w:rsid w:val="003A6C98"/>
    <w:rsid w:val="003A6D1A"/>
    <w:rsid w:val="003A6DA4"/>
    <w:rsid w:val="003A6DE5"/>
    <w:rsid w:val="003A7105"/>
    <w:rsid w:val="003A75C4"/>
    <w:rsid w:val="003A77D2"/>
    <w:rsid w:val="003A7848"/>
    <w:rsid w:val="003A7962"/>
    <w:rsid w:val="003A7C4B"/>
    <w:rsid w:val="003A7C96"/>
    <w:rsid w:val="003A7F40"/>
    <w:rsid w:val="003B021D"/>
    <w:rsid w:val="003B026D"/>
    <w:rsid w:val="003B042F"/>
    <w:rsid w:val="003B0649"/>
    <w:rsid w:val="003B0A5B"/>
    <w:rsid w:val="003B0CF0"/>
    <w:rsid w:val="003B0FD6"/>
    <w:rsid w:val="003B1083"/>
    <w:rsid w:val="003B11B9"/>
    <w:rsid w:val="003B11C2"/>
    <w:rsid w:val="003B1213"/>
    <w:rsid w:val="003B1245"/>
    <w:rsid w:val="003B126E"/>
    <w:rsid w:val="003B129F"/>
    <w:rsid w:val="003B1443"/>
    <w:rsid w:val="003B1E43"/>
    <w:rsid w:val="003B20E5"/>
    <w:rsid w:val="003B217A"/>
    <w:rsid w:val="003B229D"/>
    <w:rsid w:val="003B23F4"/>
    <w:rsid w:val="003B24AF"/>
    <w:rsid w:val="003B2815"/>
    <w:rsid w:val="003B2D23"/>
    <w:rsid w:val="003B2D54"/>
    <w:rsid w:val="003B2E11"/>
    <w:rsid w:val="003B2FC3"/>
    <w:rsid w:val="003B302B"/>
    <w:rsid w:val="003B310D"/>
    <w:rsid w:val="003B32C5"/>
    <w:rsid w:val="003B38A4"/>
    <w:rsid w:val="003B398A"/>
    <w:rsid w:val="003B3A09"/>
    <w:rsid w:val="003B3A29"/>
    <w:rsid w:val="003B3DD8"/>
    <w:rsid w:val="003B3F91"/>
    <w:rsid w:val="003B471D"/>
    <w:rsid w:val="003B4AC0"/>
    <w:rsid w:val="003B4C34"/>
    <w:rsid w:val="003B4C37"/>
    <w:rsid w:val="003B4FD6"/>
    <w:rsid w:val="003B5088"/>
    <w:rsid w:val="003B51B1"/>
    <w:rsid w:val="003B52D9"/>
    <w:rsid w:val="003B53C4"/>
    <w:rsid w:val="003B5434"/>
    <w:rsid w:val="003B56BF"/>
    <w:rsid w:val="003B575B"/>
    <w:rsid w:val="003B57B4"/>
    <w:rsid w:val="003B5825"/>
    <w:rsid w:val="003B5925"/>
    <w:rsid w:val="003B59FA"/>
    <w:rsid w:val="003B5A9D"/>
    <w:rsid w:val="003B6118"/>
    <w:rsid w:val="003B61FE"/>
    <w:rsid w:val="003B6312"/>
    <w:rsid w:val="003B6401"/>
    <w:rsid w:val="003B64BE"/>
    <w:rsid w:val="003B6506"/>
    <w:rsid w:val="003B660B"/>
    <w:rsid w:val="003B6CBF"/>
    <w:rsid w:val="003B6F5F"/>
    <w:rsid w:val="003B6F75"/>
    <w:rsid w:val="003B7262"/>
    <w:rsid w:val="003B75E0"/>
    <w:rsid w:val="003B7682"/>
    <w:rsid w:val="003B79C2"/>
    <w:rsid w:val="003B79EA"/>
    <w:rsid w:val="003B79EC"/>
    <w:rsid w:val="003B7A3B"/>
    <w:rsid w:val="003B7A80"/>
    <w:rsid w:val="003B7C16"/>
    <w:rsid w:val="003B7C24"/>
    <w:rsid w:val="003B7CD1"/>
    <w:rsid w:val="003B7DA7"/>
    <w:rsid w:val="003B7DA8"/>
    <w:rsid w:val="003B7F39"/>
    <w:rsid w:val="003C0148"/>
    <w:rsid w:val="003C030E"/>
    <w:rsid w:val="003C0357"/>
    <w:rsid w:val="003C0384"/>
    <w:rsid w:val="003C06D4"/>
    <w:rsid w:val="003C06E4"/>
    <w:rsid w:val="003C0BCC"/>
    <w:rsid w:val="003C0D69"/>
    <w:rsid w:val="003C0F1F"/>
    <w:rsid w:val="003C0FA5"/>
    <w:rsid w:val="003C10C1"/>
    <w:rsid w:val="003C125E"/>
    <w:rsid w:val="003C1702"/>
    <w:rsid w:val="003C1D4A"/>
    <w:rsid w:val="003C1D6F"/>
    <w:rsid w:val="003C1DE2"/>
    <w:rsid w:val="003C1FE1"/>
    <w:rsid w:val="003C2281"/>
    <w:rsid w:val="003C2486"/>
    <w:rsid w:val="003C2532"/>
    <w:rsid w:val="003C25CE"/>
    <w:rsid w:val="003C26EC"/>
    <w:rsid w:val="003C2A5A"/>
    <w:rsid w:val="003C2A6D"/>
    <w:rsid w:val="003C2A94"/>
    <w:rsid w:val="003C2B49"/>
    <w:rsid w:val="003C2B91"/>
    <w:rsid w:val="003C2BF8"/>
    <w:rsid w:val="003C2D25"/>
    <w:rsid w:val="003C2F2B"/>
    <w:rsid w:val="003C2F7F"/>
    <w:rsid w:val="003C3060"/>
    <w:rsid w:val="003C336F"/>
    <w:rsid w:val="003C35EF"/>
    <w:rsid w:val="003C3899"/>
    <w:rsid w:val="003C38D7"/>
    <w:rsid w:val="003C3A24"/>
    <w:rsid w:val="003C3A90"/>
    <w:rsid w:val="003C3B30"/>
    <w:rsid w:val="003C3BEB"/>
    <w:rsid w:val="003C3F33"/>
    <w:rsid w:val="003C3FD1"/>
    <w:rsid w:val="003C4057"/>
    <w:rsid w:val="003C41E7"/>
    <w:rsid w:val="003C42EB"/>
    <w:rsid w:val="003C436B"/>
    <w:rsid w:val="003C4512"/>
    <w:rsid w:val="003C4610"/>
    <w:rsid w:val="003C46DF"/>
    <w:rsid w:val="003C482F"/>
    <w:rsid w:val="003C49DC"/>
    <w:rsid w:val="003C4B67"/>
    <w:rsid w:val="003C4B9D"/>
    <w:rsid w:val="003C4CDE"/>
    <w:rsid w:val="003C4E38"/>
    <w:rsid w:val="003C500F"/>
    <w:rsid w:val="003C52F5"/>
    <w:rsid w:val="003C5545"/>
    <w:rsid w:val="003C5636"/>
    <w:rsid w:val="003C5CE0"/>
    <w:rsid w:val="003C5E30"/>
    <w:rsid w:val="003C5E77"/>
    <w:rsid w:val="003C5EB9"/>
    <w:rsid w:val="003C63CD"/>
    <w:rsid w:val="003C663C"/>
    <w:rsid w:val="003C66AC"/>
    <w:rsid w:val="003C66C0"/>
    <w:rsid w:val="003C6732"/>
    <w:rsid w:val="003C6960"/>
    <w:rsid w:val="003C6A33"/>
    <w:rsid w:val="003C6CC7"/>
    <w:rsid w:val="003C705C"/>
    <w:rsid w:val="003C706A"/>
    <w:rsid w:val="003C70D5"/>
    <w:rsid w:val="003C741E"/>
    <w:rsid w:val="003C744D"/>
    <w:rsid w:val="003C74FC"/>
    <w:rsid w:val="003C7607"/>
    <w:rsid w:val="003C7AC9"/>
    <w:rsid w:val="003C7C34"/>
    <w:rsid w:val="003C7E7B"/>
    <w:rsid w:val="003D0226"/>
    <w:rsid w:val="003D0237"/>
    <w:rsid w:val="003D03B4"/>
    <w:rsid w:val="003D05CA"/>
    <w:rsid w:val="003D06DA"/>
    <w:rsid w:val="003D06E2"/>
    <w:rsid w:val="003D0A29"/>
    <w:rsid w:val="003D0A95"/>
    <w:rsid w:val="003D0C3A"/>
    <w:rsid w:val="003D0D7A"/>
    <w:rsid w:val="003D1B46"/>
    <w:rsid w:val="003D1BC4"/>
    <w:rsid w:val="003D1C64"/>
    <w:rsid w:val="003D1D37"/>
    <w:rsid w:val="003D1DF3"/>
    <w:rsid w:val="003D1E70"/>
    <w:rsid w:val="003D201B"/>
    <w:rsid w:val="003D23FC"/>
    <w:rsid w:val="003D2502"/>
    <w:rsid w:val="003D2837"/>
    <w:rsid w:val="003D294B"/>
    <w:rsid w:val="003D2A38"/>
    <w:rsid w:val="003D2A8C"/>
    <w:rsid w:val="003D2A96"/>
    <w:rsid w:val="003D2CA2"/>
    <w:rsid w:val="003D2CD7"/>
    <w:rsid w:val="003D2EFD"/>
    <w:rsid w:val="003D307F"/>
    <w:rsid w:val="003D3275"/>
    <w:rsid w:val="003D3338"/>
    <w:rsid w:val="003D3434"/>
    <w:rsid w:val="003D3539"/>
    <w:rsid w:val="003D38AB"/>
    <w:rsid w:val="003D3AA7"/>
    <w:rsid w:val="003D3BD6"/>
    <w:rsid w:val="003D3CAE"/>
    <w:rsid w:val="003D3E86"/>
    <w:rsid w:val="003D3FA0"/>
    <w:rsid w:val="003D3FC7"/>
    <w:rsid w:val="003D4053"/>
    <w:rsid w:val="003D40AD"/>
    <w:rsid w:val="003D421C"/>
    <w:rsid w:val="003D4392"/>
    <w:rsid w:val="003D4413"/>
    <w:rsid w:val="003D4535"/>
    <w:rsid w:val="003D4670"/>
    <w:rsid w:val="003D479F"/>
    <w:rsid w:val="003D4BBE"/>
    <w:rsid w:val="003D4BED"/>
    <w:rsid w:val="003D4C45"/>
    <w:rsid w:val="003D4C55"/>
    <w:rsid w:val="003D4E2F"/>
    <w:rsid w:val="003D50E8"/>
    <w:rsid w:val="003D538A"/>
    <w:rsid w:val="003D559E"/>
    <w:rsid w:val="003D588B"/>
    <w:rsid w:val="003D59E7"/>
    <w:rsid w:val="003D5A33"/>
    <w:rsid w:val="003D5A64"/>
    <w:rsid w:val="003D5B07"/>
    <w:rsid w:val="003D5BB0"/>
    <w:rsid w:val="003D5BB7"/>
    <w:rsid w:val="003D5BC9"/>
    <w:rsid w:val="003D5DD2"/>
    <w:rsid w:val="003D5DF2"/>
    <w:rsid w:val="003D5F11"/>
    <w:rsid w:val="003D5F36"/>
    <w:rsid w:val="003D6644"/>
    <w:rsid w:val="003D6657"/>
    <w:rsid w:val="003D6688"/>
    <w:rsid w:val="003D6781"/>
    <w:rsid w:val="003D67BE"/>
    <w:rsid w:val="003D6A53"/>
    <w:rsid w:val="003D6A89"/>
    <w:rsid w:val="003D6ADD"/>
    <w:rsid w:val="003D6AF5"/>
    <w:rsid w:val="003D6B79"/>
    <w:rsid w:val="003D6BC2"/>
    <w:rsid w:val="003D6E38"/>
    <w:rsid w:val="003D7119"/>
    <w:rsid w:val="003D71D3"/>
    <w:rsid w:val="003D74EF"/>
    <w:rsid w:val="003D774F"/>
    <w:rsid w:val="003D7800"/>
    <w:rsid w:val="003D782F"/>
    <w:rsid w:val="003D795E"/>
    <w:rsid w:val="003D7B3A"/>
    <w:rsid w:val="003D7C84"/>
    <w:rsid w:val="003E0136"/>
    <w:rsid w:val="003E0396"/>
    <w:rsid w:val="003E03B5"/>
    <w:rsid w:val="003E04DF"/>
    <w:rsid w:val="003E05DD"/>
    <w:rsid w:val="003E096F"/>
    <w:rsid w:val="003E0D65"/>
    <w:rsid w:val="003E0E88"/>
    <w:rsid w:val="003E0F31"/>
    <w:rsid w:val="003E1039"/>
    <w:rsid w:val="003E11F5"/>
    <w:rsid w:val="003E12EE"/>
    <w:rsid w:val="003E1354"/>
    <w:rsid w:val="003E1621"/>
    <w:rsid w:val="003E17E0"/>
    <w:rsid w:val="003E17F8"/>
    <w:rsid w:val="003E1983"/>
    <w:rsid w:val="003E198A"/>
    <w:rsid w:val="003E1D83"/>
    <w:rsid w:val="003E204A"/>
    <w:rsid w:val="003E2608"/>
    <w:rsid w:val="003E283B"/>
    <w:rsid w:val="003E2D0F"/>
    <w:rsid w:val="003E3282"/>
    <w:rsid w:val="003E34B6"/>
    <w:rsid w:val="003E3521"/>
    <w:rsid w:val="003E3788"/>
    <w:rsid w:val="003E3DB5"/>
    <w:rsid w:val="003E3EBA"/>
    <w:rsid w:val="003E4127"/>
    <w:rsid w:val="003E415A"/>
    <w:rsid w:val="003E434A"/>
    <w:rsid w:val="003E442D"/>
    <w:rsid w:val="003E44E6"/>
    <w:rsid w:val="003E463B"/>
    <w:rsid w:val="003E4761"/>
    <w:rsid w:val="003E4A7F"/>
    <w:rsid w:val="003E4ABF"/>
    <w:rsid w:val="003E4B16"/>
    <w:rsid w:val="003E4B5E"/>
    <w:rsid w:val="003E4E8A"/>
    <w:rsid w:val="003E50C2"/>
    <w:rsid w:val="003E51A9"/>
    <w:rsid w:val="003E51AA"/>
    <w:rsid w:val="003E52B5"/>
    <w:rsid w:val="003E52F1"/>
    <w:rsid w:val="003E5422"/>
    <w:rsid w:val="003E5523"/>
    <w:rsid w:val="003E55D5"/>
    <w:rsid w:val="003E5938"/>
    <w:rsid w:val="003E593B"/>
    <w:rsid w:val="003E59CF"/>
    <w:rsid w:val="003E5D84"/>
    <w:rsid w:val="003E5E21"/>
    <w:rsid w:val="003E602D"/>
    <w:rsid w:val="003E60AD"/>
    <w:rsid w:val="003E625C"/>
    <w:rsid w:val="003E6294"/>
    <w:rsid w:val="003E63C4"/>
    <w:rsid w:val="003E6483"/>
    <w:rsid w:val="003E669A"/>
    <w:rsid w:val="003E670C"/>
    <w:rsid w:val="003E6AF6"/>
    <w:rsid w:val="003E6C4E"/>
    <w:rsid w:val="003E6D5B"/>
    <w:rsid w:val="003E6FEB"/>
    <w:rsid w:val="003E72C2"/>
    <w:rsid w:val="003E7911"/>
    <w:rsid w:val="003E7959"/>
    <w:rsid w:val="003E79A6"/>
    <w:rsid w:val="003E7C88"/>
    <w:rsid w:val="003E7DAA"/>
    <w:rsid w:val="003E7DB7"/>
    <w:rsid w:val="003E7E07"/>
    <w:rsid w:val="003E7EC8"/>
    <w:rsid w:val="003F0431"/>
    <w:rsid w:val="003F0509"/>
    <w:rsid w:val="003F054D"/>
    <w:rsid w:val="003F0E8F"/>
    <w:rsid w:val="003F0F30"/>
    <w:rsid w:val="003F0F79"/>
    <w:rsid w:val="003F10C5"/>
    <w:rsid w:val="003F10F5"/>
    <w:rsid w:val="003F1318"/>
    <w:rsid w:val="003F15E9"/>
    <w:rsid w:val="003F1D0C"/>
    <w:rsid w:val="003F1E6C"/>
    <w:rsid w:val="003F2195"/>
    <w:rsid w:val="003F2358"/>
    <w:rsid w:val="003F2364"/>
    <w:rsid w:val="003F2448"/>
    <w:rsid w:val="003F25D9"/>
    <w:rsid w:val="003F2724"/>
    <w:rsid w:val="003F2A92"/>
    <w:rsid w:val="003F2AFC"/>
    <w:rsid w:val="003F2CE2"/>
    <w:rsid w:val="003F2DBD"/>
    <w:rsid w:val="003F2E5C"/>
    <w:rsid w:val="003F2F1B"/>
    <w:rsid w:val="003F3182"/>
    <w:rsid w:val="003F320D"/>
    <w:rsid w:val="003F3235"/>
    <w:rsid w:val="003F327A"/>
    <w:rsid w:val="003F3382"/>
    <w:rsid w:val="003F3828"/>
    <w:rsid w:val="003F3A86"/>
    <w:rsid w:val="003F3AEE"/>
    <w:rsid w:val="003F3B07"/>
    <w:rsid w:val="003F3C5A"/>
    <w:rsid w:val="003F3D62"/>
    <w:rsid w:val="003F3E20"/>
    <w:rsid w:val="003F4003"/>
    <w:rsid w:val="003F4119"/>
    <w:rsid w:val="003F4265"/>
    <w:rsid w:val="003F4276"/>
    <w:rsid w:val="003F4421"/>
    <w:rsid w:val="003F5281"/>
    <w:rsid w:val="003F53EB"/>
    <w:rsid w:val="003F53FA"/>
    <w:rsid w:val="003F542C"/>
    <w:rsid w:val="003F545C"/>
    <w:rsid w:val="003F547F"/>
    <w:rsid w:val="003F57BA"/>
    <w:rsid w:val="003F585E"/>
    <w:rsid w:val="003F58E4"/>
    <w:rsid w:val="003F5AB7"/>
    <w:rsid w:val="003F5C0E"/>
    <w:rsid w:val="003F5D2E"/>
    <w:rsid w:val="003F601C"/>
    <w:rsid w:val="003F6033"/>
    <w:rsid w:val="003F615B"/>
    <w:rsid w:val="003F63A5"/>
    <w:rsid w:val="003F66EE"/>
    <w:rsid w:val="003F66EF"/>
    <w:rsid w:val="003F678A"/>
    <w:rsid w:val="003F67D5"/>
    <w:rsid w:val="003F6ADF"/>
    <w:rsid w:val="003F6FF6"/>
    <w:rsid w:val="003F71C7"/>
    <w:rsid w:val="003F72A3"/>
    <w:rsid w:val="003F74E3"/>
    <w:rsid w:val="003F74E7"/>
    <w:rsid w:val="003F766D"/>
    <w:rsid w:val="003F78DC"/>
    <w:rsid w:val="003F7998"/>
    <w:rsid w:val="003F7AC5"/>
    <w:rsid w:val="003F7B13"/>
    <w:rsid w:val="003F7E7F"/>
    <w:rsid w:val="00400029"/>
    <w:rsid w:val="0040005E"/>
    <w:rsid w:val="0040026E"/>
    <w:rsid w:val="004002A2"/>
    <w:rsid w:val="00400417"/>
    <w:rsid w:val="0040062F"/>
    <w:rsid w:val="00400972"/>
    <w:rsid w:val="00400A54"/>
    <w:rsid w:val="00400C0F"/>
    <w:rsid w:val="00400CBC"/>
    <w:rsid w:val="00400D5A"/>
    <w:rsid w:val="00400E7B"/>
    <w:rsid w:val="00400E8D"/>
    <w:rsid w:val="00401179"/>
    <w:rsid w:val="00401282"/>
    <w:rsid w:val="0040151D"/>
    <w:rsid w:val="00401917"/>
    <w:rsid w:val="0040195B"/>
    <w:rsid w:val="00401A18"/>
    <w:rsid w:val="00401C4E"/>
    <w:rsid w:val="00401DF5"/>
    <w:rsid w:val="00401F9C"/>
    <w:rsid w:val="0040204C"/>
    <w:rsid w:val="004020BE"/>
    <w:rsid w:val="004021E4"/>
    <w:rsid w:val="004022D0"/>
    <w:rsid w:val="0040235A"/>
    <w:rsid w:val="004026BB"/>
    <w:rsid w:val="0040293F"/>
    <w:rsid w:val="00402B51"/>
    <w:rsid w:val="00402DB4"/>
    <w:rsid w:val="00402E11"/>
    <w:rsid w:val="00402EC3"/>
    <w:rsid w:val="004032DA"/>
    <w:rsid w:val="0040332C"/>
    <w:rsid w:val="0040371B"/>
    <w:rsid w:val="004038D7"/>
    <w:rsid w:val="00403A20"/>
    <w:rsid w:val="00403A82"/>
    <w:rsid w:val="00403B44"/>
    <w:rsid w:val="00403B79"/>
    <w:rsid w:val="00403EF2"/>
    <w:rsid w:val="00404292"/>
    <w:rsid w:val="00404333"/>
    <w:rsid w:val="004044C5"/>
    <w:rsid w:val="0040455C"/>
    <w:rsid w:val="004047B9"/>
    <w:rsid w:val="004047CC"/>
    <w:rsid w:val="004048E0"/>
    <w:rsid w:val="00404A5E"/>
    <w:rsid w:val="00404BC9"/>
    <w:rsid w:val="00404CA1"/>
    <w:rsid w:val="00404CCF"/>
    <w:rsid w:val="004052A5"/>
    <w:rsid w:val="004053EF"/>
    <w:rsid w:val="004055C0"/>
    <w:rsid w:val="00405B30"/>
    <w:rsid w:val="00405C08"/>
    <w:rsid w:val="00405D13"/>
    <w:rsid w:val="00405E3D"/>
    <w:rsid w:val="004060A5"/>
    <w:rsid w:val="004061A0"/>
    <w:rsid w:val="0040635A"/>
    <w:rsid w:val="00406482"/>
    <w:rsid w:val="00406855"/>
    <w:rsid w:val="00406A7C"/>
    <w:rsid w:val="00406AC4"/>
    <w:rsid w:val="00406D7C"/>
    <w:rsid w:val="00407052"/>
    <w:rsid w:val="004070B6"/>
    <w:rsid w:val="004072B3"/>
    <w:rsid w:val="0040738E"/>
    <w:rsid w:val="0040751E"/>
    <w:rsid w:val="00407B48"/>
    <w:rsid w:val="00407C6E"/>
    <w:rsid w:val="00407E64"/>
    <w:rsid w:val="00410059"/>
    <w:rsid w:val="004100A8"/>
    <w:rsid w:val="004102FF"/>
    <w:rsid w:val="004104B2"/>
    <w:rsid w:val="00410550"/>
    <w:rsid w:val="004106A5"/>
    <w:rsid w:val="004108A7"/>
    <w:rsid w:val="00410921"/>
    <w:rsid w:val="00410AFB"/>
    <w:rsid w:val="00410B97"/>
    <w:rsid w:val="00410C22"/>
    <w:rsid w:val="00410FBA"/>
    <w:rsid w:val="0041103A"/>
    <w:rsid w:val="004114F6"/>
    <w:rsid w:val="004119D4"/>
    <w:rsid w:val="00411BC0"/>
    <w:rsid w:val="00411C5B"/>
    <w:rsid w:val="00411C7B"/>
    <w:rsid w:val="00411EAA"/>
    <w:rsid w:val="004122B0"/>
    <w:rsid w:val="0041238A"/>
    <w:rsid w:val="0041246B"/>
    <w:rsid w:val="0041282C"/>
    <w:rsid w:val="00412874"/>
    <w:rsid w:val="00412A40"/>
    <w:rsid w:val="00412C25"/>
    <w:rsid w:val="00412C2C"/>
    <w:rsid w:val="00412D44"/>
    <w:rsid w:val="00412DD0"/>
    <w:rsid w:val="00412F36"/>
    <w:rsid w:val="00413085"/>
    <w:rsid w:val="00413442"/>
    <w:rsid w:val="004134A9"/>
    <w:rsid w:val="0041373B"/>
    <w:rsid w:val="00413984"/>
    <w:rsid w:val="00413A1B"/>
    <w:rsid w:val="00413BCD"/>
    <w:rsid w:val="00413DD5"/>
    <w:rsid w:val="00413DD9"/>
    <w:rsid w:val="004140F2"/>
    <w:rsid w:val="00414173"/>
    <w:rsid w:val="00414527"/>
    <w:rsid w:val="004148E4"/>
    <w:rsid w:val="00414B94"/>
    <w:rsid w:val="00415056"/>
    <w:rsid w:val="00415081"/>
    <w:rsid w:val="004152AE"/>
    <w:rsid w:val="00415318"/>
    <w:rsid w:val="00415532"/>
    <w:rsid w:val="004156FF"/>
    <w:rsid w:val="00415829"/>
    <w:rsid w:val="004159F6"/>
    <w:rsid w:val="00415BDB"/>
    <w:rsid w:val="00415C1C"/>
    <w:rsid w:val="00415D2F"/>
    <w:rsid w:val="00415DB0"/>
    <w:rsid w:val="00415E30"/>
    <w:rsid w:val="00415E5A"/>
    <w:rsid w:val="00415EB6"/>
    <w:rsid w:val="00416044"/>
    <w:rsid w:val="0041622A"/>
    <w:rsid w:val="00416238"/>
    <w:rsid w:val="00416842"/>
    <w:rsid w:val="004168F7"/>
    <w:rsid w:val="00416A44"/>
    <w:rsid w:val="00416BD2"/>
    <w:rsid w:val="00416E48"/>
    <w:rsid w:val="0041742A"/>
    <w:rsid w:val="00417583"/>
    <w:rsid w:val="004175DE"/>
    <w:rsid w:val="004176C7"/>
    <w:rsid w:val="004177AD"/>
    <w:rsid w:val="004179CA"/>
    <w:rsid w:val="00417C02"/>
    <w:rsid w:val="004200B9"/>
    <w:rsid w:val="004201DC"/>
    <w:rsid w:val="0042047C"/>
    <w:rsid w:val="004204E3"/>
    <w:rsid w:val="004207AA"/>
    <w:rsid w:val="004208CA"/>
    <w:rsid w:val="004211EF"/>
    <w:rsid w:val="004215C0"/>
    <w:rsid w:val="00421799"/>
    <w:rsid w:val="00421901"/>
    <w:rsid w:val="004219DE"/>
    <w:rsid w:val="00421B35"/>
    <w:rsid w:val="00421B98"/>
    <w:rsid w:val="00421E15"/>
    <w:rsid w:val="00421E7A"/>
    <w:rsid w:val="00421E8F"/>
    <w:rsid w:val="00421F63"/>
    <w:rsid w:val="00421FCD"/>
    <w:rsid w:val="0042219B"/>
    <w:rsid w:val="004222A4"/>
    <w:rsid w:val="00422345"/>
    <w:rsid w:val="00422385"/>
    <w:rsid w:val="0042285B"/>
    <w:rsid w:val="00422AAB"/>
    <w:rsid w:val="00422AFA"/>
    <w:rsid w:val="00422B8B"/>
    <w:rsid w:val="00422BE7"/>
    <w:rsid w:val="00422C48"/>
    <w:rsid w:val="00422D21"/>
    <w:rsid w:val="00422D35"/>
    <w:rsid w:val="00422E50"/>
    <w:rsid w:val="00422FD9"/>
    <w:rsid w:val="00423072"/>
    <w:rsid w:val="0042332D"/>
    <w:rsid w:val="0042346D"/>
    <w:rsid w:val="0042392E"/>
    <w:rsid w:val="004239F5"/>
    <w:rsid w:val="00423D5F"/>
    <w:rsid w:val="00423DE6"/>
    <w:rsid w:val="00423F08"/>
    <w:rsid w:val="0042413F"/>
    <w:rsid w:val="004248BB"/>
    <w:rsid w:val="00424BEC"/>
    <w:rsid w:val="00424D99"/>
    <w:rsid w:val="00424F95"/>
    <w:rsid w:val="004250F1"/>
    <w:rsid w:val="004256D2"/>
    <w:rsid w:val="00425886"/>
    <w:rsid w:val="00425A2E"/>
    <w:rsid w:val="00425A41"/>
    <w:rsid w:val="00425EE1"/>
    <w:rsid w:val="00426017"/>
    <w:rsid w:val="0042625D"/>
    <w:rsid w:val="0042645B"/>
    <w:rsid w:val="00426536"/>
    <w:rsid w:val="00426731"/>
    <w:rsid w:val="00426862"/>
    <w:rsid w:val="00426961"/>
    <w:rsid w:val="00426C85"/>
    <w:rsid w:val="00427132"/>
    <w:rsid w:val="00427193"/>
    <w:rsid w:val="00427291"/>
    <w:rsid w:val="0042738E"/>
    <w:rsid w:val="00427806"/>
    <w:rsid w:val="00427812"/>
    <w:rsid w:val="00427C3C"/>
    <w:rsid w:val="00427E54"/>
    <w:rsid w:val="00427ED6"/>
    <w:rsid w:val="00430092"/>
    <w:rsid w:val="004300D0"/>
    <w:rsid w:val="0043036D"/>
    <w:rsid w:val="004304A6"/>
    <w:rsid w:val="004305D7"/>
    <w:rsid w:val="00430842"/>
    <w:rsid w:val="004308EF"/>
    <w:rsid w:val="00430C9C"/>
    <w:rsid w:val="00430DD6"/>
    <w:rsid w:val="00431124"/>
    <w:rsid w:val="004311FD"/>
    <w:rsid w:val="00431489"/>
    <w:rsid w:val="00431715"/>
    <w:rsid w:val="004317FF"/>
    <w:rsid w:val="00431A78"/>
    <w:rsid w:val="00431AA8"/>
    <w:rsid w:val="00431BD0"/>
    <w:rsid w:val="00431E2A"/>
    <w:rsid w:val="004324F0"/>
    <w:rsid w:val="00432BC8"/>
    <w:rsid w:val="00432CB9"/>
    <w:rsid w:val="00432E58"/>
    <w:rsid w:val="004334DF"/>
    <w:rsid w:val="004336A1"/>
    <w:rsid w:val="0043398B"/>
    <w:rsid w:val="00433A6F"/>
    <w:rsid w:val="00433B08"/>
    <w:rsid w:val="00433CDB"/>
    <w:rsid w:val="00433F1C"/>
    <w:rsid w:val="004341AD"/>
    <w:rsid w:val="00434591"/>
    <w:rsid w:val="00434739"/>
    <w:rsid w:val="00435590"/>
    <w:rsid w:val="00435985"/>
    <w:rsid w:val="00435986"/>
    <w:rsid w:val="00435989"/>
    <w:rsid w:val="00435B17"/>
    <w:rsid w:val="0043620F"/>
    <w:rsid w:val="00436261"/>
    <w:rsid w:val="00436391"/>
    <w:rsid w:val="0043644B"/>
    <w:rsid w:val="00436499"/>
    <w:rsid w:val="004365BA"/>
    <w:rsid w:val="00436887"/>
    <w:rsid w:val="00436961"/>
    <w:rsid w:val="00436A0E"/>
    <w:rsid w:val="00436A71"/>
    <w:rsid w:val="00436B64"/>
    <w:rsid w:val="00436B84"/>
    <w:rsid w:val="00436B94"/>
    <w:rsid w:val="00436BD0"/>
    <w:rsid w:val="00436F84"/>
    <w:rsid w:val="004372F8"/>
    <w:rsid w:val="004375A3"/>
    <w:rsid w:val="00437DAD"/>
    <w:rsid w:val="00437EBB"/>
    <w:rsid w:val="00440391"/>
    <w:rsid w:val="004405F4"/>
    <w:rsid w:val="00440A98"/>
    <w:rsid w:val="00440ED2"/>
    <w:rsid w:val="00440F6B"/>
    <w:rsid w:val="00441024"/>
    <w:rsid w:val="0044137E"/>
    <w:rsid w:val="00441405"/>
    <w:rsid w:val="004417DD"/>
    <w:rsid w:val="0044192A"/>
    <w:rsid w:val="00441C66"/>
    <w:rsid w:val="00441CEE"/>
    <w:rsid w:val="00441E1F"/>
    <w:rsid w:val="00441EC9"/>
    <w:rsid w:val="00442058"/>
    <w:rsid w:val="00442162"/>
    <w:rsid w:val="00442315"/>
    <w:rsid w:val="004426E4"/>
    <w:rsid w:val="00442DE1"/>
    <w:rsid w:val="004432AF"/>
    <w:rsid w:val="00443384"/>
    <w:rsid w:val="004433AB"/>
    <w:rsid w:val="0044388E"/>
    <w:rsid w:val="00443957"/>
    <w:rsid w:val="0044396E"/>
    <w:rsid w:val="00443A3D"/>
    <w:rsid w:val="00443D0B"/>
    <w:rsid w:val="00443FC7"/>
    <w:rsid w:val="004441A9"/>
    <w:rsid w:val="004444C1"/>
    <w:rsid w:val="004445C8"/>
    <w:rsid w:val="004447EC"/>
    <w:rsid w:val="0044488B"/>
    <w:rsid w:val="00444B5B"/>
    <w:rsid w:val="00444C27"/>
    <w:rsid w:val="00444D22"/>
    <w:rsid w:val="00444D2A"/>
    <w:rsid w:val="00445359"/>
    <w:rsid w:val="00445375"/>
    <w:rsid w:val="00445417"/>
    <w:rsid w:val="00445488"/>
    <w:rsid w:val="00445704"/>
    <w:rsid w:val="004457DD"/>
    <w:rsid w:val="00445AF5"/>
    <w:rsid w:val="00445E26"/>
    <w:rsid w:val="004461E2"/>
    <w:rsid w:val="004467B7"/>
    <w:rsid w:val="00446962"/>
    <w:rsid w:val="00446BDC"/>
    <w:rsid w:val="00446DAD"/>
    <w:rsid w:val="0044702B"/>
    <w:rsid w:val="004471E3"/>
    <w:rsid w:val="004475BD"/>
    <w:rsid w:val="0044760F"/>
    <w:rsid w:val="00447810"/>
    <w:rsid w:val="004478D5"/>
    <w:rsid w:val="00447B4A"/>
    <w:rsid w:val="00447C96"/>
    <w:rsid w:val="004500EB"/>
    <w:rsid w:val="0045018A"/>
    <w:rsid w:val="004501B5"/>
    <w:rsid w:val="004502AB"/>
    <w:rsid w:val="004502AF"/>
    <w:rsid w:val="004502C6"/>
    <w:rsid w:val="0045035D"/>
    <w:rsid w:val="004503A8"/>
    <w:rsid w:val="00450424"/>
    <w:rsid w:val="00450624"/>
    <w:rsid w:val="0045080E"/>
    <w:rsid w:val="00450A89"/>
    <w:rsid w:val="00450CAD"/>
    <w:rsid w:val="00450E4E"/>
    <w:rsid w:val="00450FC1"/>
    <w:rsid w:val="00450FCD"/>
    <w:rsid w:val="0045104B"/>
    <w:rsid w:val="0045119D"/>
    <w:rsid w:val="0045130A"/>
    <w:rsid w:val="00451335"/>
    <w:rsid w:val="00451496"/>
    <w:rsid w:val="004514C8"/>
    <w:rsid w:val="004514D4"/>
    <w:rsid w:val="0045192A"/>
    <w:rsid w:val="004519DF"/>
    <w:rsid w:val="00451A05"/>
    <w:rsid w:val="00451D41"/>
    <w:rsid w:val="00451FEE"/>
    <w:rsid w:val="00452069"/>
    <w:rsid w:val="004520A5"/>
    <w:rsid w:val="00452294"/>
    <w:rsid w:val="004525C3"/>
    <w:rsid w:val="00452628"/>
    <w:rsid w:val="004526AD"/>
    <w:rsid w:val="004526D4"/>
    <w:rsid w:val="004528C5"/>
    <w:rsid w:val="00452B22"/>
    <w:rsid w:val="00452CF3"/>
    <w:rsid w:val="00452D66"/>
    <w:rsid w:val="004531ED"/>
    <w:rsid w:val="0045328E"/>
    <w:rsid w:val="004534EF"/>
    <w:rsid w:val="004535B2"/>
    <w:rsid w:val="0045379C"/>
    <w:rsid w:val="0045393D"/>
    <w:rsid w:val="00453EF0"/>
    <w:rsid w:val="00453F13"/>
    <w:rsid w:val="00453F5F"/>
    <w:rsid w:val="004541E8"/>
    <w:rsid w:val="004541FD"/>
    <w:rsid w:val="004546E8"/>
    <w:rsid w:val="00454DB4"/>
    <w:rsid w:val="00454FF8"/>
    <w:rsid w:val="00455351"/>
    <w:rsid w:val="00455374"/>
    <w:rsid w:val="004553F2"/>
    <w:rsid w:val="004556F0"/>
    <w:rsid w:val="00455809"/>
    <w:rsid w:val="0045583E"/>
    <w:rsid w:val="004559A1"/>
    <w:rsid w:val="004559FE"/>
    <w:rsid w:val="00455E53"/>
    <w:rsid w:val="00455EC8"/>
    <w:rsid w:val="0045603C"/>
    <w:rsid w:val="00456085"/>
    <w:rsid w:val="004561E9"/>
    <w:rsid w:val="0045627C"/>
    <w:rsid w:val="00456390"/>
    <w:rsid w:val="004565B5"/>
    <w:rsid w:val="004567BF"/>
    <w:rsid w:val="00456815"/>
    <w:rsid w:val="00456840"/>
    <w:rsid w:val="0045688D"/>
    <w:rsid w:val="004569A6"/>
    <w:rsid w:val="00456C53"/>
    <w:rsid w:val="00456E4A"/>
    <w:rsid w:val="00456EA5"/>
    <w:rsid w:val="00456F32"/>
    <w:rsid w:val="004572E4"/>
    <w:rsid w:val="00457485"/>
    <w:rsid w:val="0045755E"/>
    <w:rsid w:val="00457A1B"/>
    <w:rsid w:val="00457C1C"/>
    <w:rsid w:val="00457CB9"/>
    <w:rsid w:val="00457CF2"/>
    <w:rsid w:val="00457CFA"/>
    <w:rsid w:val="00457DED"/>
    <w:rsid w:val="00457E24"/>
    <w:rsid w:val="00460028"/>
    <w:rsid w:val="0046016E"/>
    <w:rsid w:val="00460235"/>
    <w:rsid w:val="00460339"/>
    <w:rsid w:val="004603E4"/>
    <w:rsid w:val="00460BE2"/>
    <w:rsid w:val="00460E23"/>
    <w:rsid w:val="00460E74"/>
    <w:rsid w:val="00460F64"/>
    <w:rsid w:val="004610F5"/>
    <w:rsid w:val="004611CF"/>
    <w:rsid w:val="00461257"/>
    <w:rsid w:val="004613E7"/>
    <w:rsid w:val="00461627"/>
    <w:rsid w:val="00461707"/>
    <w:rsid w:val="004617AB"/>
    <w:rsid w:val="00461A28"/>
    <w:rsid w:val="00461AE9"/>
    <w:rsid w:val="00461D4A"/>
    <w:rsid w:val="00461D76"/>
    <w:rsid w:val="0046222F"/>
    <w:rsid w:val="0046233C"/>
    <w:rsid w:val="004624A1"/>
    <w:rsid w:val="004624F4"/>
    <w:rsid w:val="004626FF"/>
    <w:rsid w:val="00462968"/>
    <w:rsid w:val="00462A4A"/>
    <w:rsid w:val="00462B21"/>
    <w:rsid w:val="00463063"/>
    <w:rsid w:val="0046310C"/>
    <w:rsid w:val="00463221"/>
    <w:rsid w:val="0046346D"/>
    <w:rsid w:val="0046358D"/>
    <w:rsid w:val="00463592"/>
    <w:rsid w:val="00463680"/>
    <w:rsid w:val="0046378A"/>
    <w:rsid w:val="00463893"/>
    <w:rsid w:val="00463895"/>
    <w:rsid w:val="004638DE"/>
    <w:rsid w:val="00463A94"/>
    <w:rsid w:val="004640AC"/>
    <w:rsid w:val="004643ED"/>
    <w:rsid w:val="004643F2"/>
    <w:rsid w:val="0046452F"/>
    <w:rsid w:val="00464760"/>
    <w:rsid w:val="00464BF0"/>
    <w:rsid w:val="00464D03"/>
    <w:rsid w:val="00464D89"/>
    <w:rsid w:val="00464DC3"/>
    <w:rsid w:val="00464F12"/>
    <w:rsid w:val="00464F6C"/>
    <w:rsid w:val="004653D7"/>
    <w:rsid w:val="004654FA"/>
    <w:rsid w:val="004655F7"/>
    <w:rsid w:val="0046567F"/>
    <w:rsid w:val="004657F7"/>
    <w:rsid w:val="0046584B"/>
    <w:rsid w:val="0046586F"/>
    <w:rsid w:val="00465FE8"/>
    <w:rsid w:val="004661CA"/>
    <w:rsid w:val="00466444"/>
    <w:rsid w:val="004666EA"/>
    <w:rsid w:val="004667E7"/>
    <w:rsid w:val="0046684F"/>
    <w:rsid w:val="0046695E"/>
    <w:rsid w:val="00466CC6"/>
    <w:rsid w:val="00466F0A"/>
    <w:rsid w:val="004672FC"/>
    <w:rsid w:val="0046737C"/>
    <w:rsid w:val="00467612"/>
    <w:rsid w:val="00467A25"/>
    <w:rsid w:val="00467BAD"/>
    <w:rsid w:val="00467C68"/>
    <w:rsid w:val="00467D50"/>
    <w:rsid w:val="00467F88"/>
    <w:rsid w:val="004701AD"/>
    <w:rsid w:val="0047024F"/>
    <w:rsid w:val="00470281"/>
    <w:rsid w:val="00470319"/>
    <w:rsid w:val="00470341"/>
    <w:rsid w:val="00470666"/>
    <w:rsid w:val="00470749"/>
    <w:rsid w:val="00470780"/>
    <w:rsid w:val="004707FB"/>
    <w:rsid w:val="00470922"/>
    <w:rsid w:val="004709D9"/>
    <w:rsid w:val="00470A09"/>
    <w:rsid w:val="00470A7B"/>
    <w:rsid w:val="00470CEA"/>
    <w:rsid w:val="00470E9D"/>
    <w:rsid w:val="00470ECC"/>
    <w:rsid w:val="0047126F"/>
    <w:rsid w:val="00471357"/>
    <w:rsid w:val="004715A2"/>
    <w:rsid w:val="0047169F"/>
    <w:rsid w:val="004718E4"/>
    <w:rsid w:val="00471B73"/>
    <w:rsid w:val="00471C67"/>
    <w:rsid w:val="00471CA4"/>
    <w:rsid w:val="00471F51"/>
    <w:rsid w:val="0047201E"/>
    <w:rsid w:val="004721DF"/>
    <w:rsid w:val="004724AD"/>
    <w:rsid w:val="0047252B"/>
    <w:rsid w:val="0047272B"/>
    <w:rsid w:val="004728BB"/>
    <w:rsid w:val="004729A4"/>
    <w:rsid w:val="00473128"/>
    <w:rsid w:val="0047320F"/>
    <w:rsid w:val="004732C7"/>
    <w:rsid w:val="00473422"/>
    <w:rsid w:val="00473A01"/>
    <w:rsid w:val="00473C1C"/>
    <w:rsid w:val="00473E7E"/>
    <w:rsid w:val="00473ED7"/>
    <w:rsid w:val="0047407F"/>
    <w:rsid w:val="004743AB"/>
    <w:rsid w:val="00474509"/>
    <w:rsid w:val="00474684"/>
    <w:rsid w:val="0047528F"/>
    <w:rsid w:val="004753B9"/>
    <w:rsid w:val="00475917"/>
    <w:rsid w:val="004759B9"/>
    <w:rsid w:val="00475A22"/>
    <w:rsid w:val="00475BF1"/>
    <w:rsid w:val="00475CD1"/>
    <w:rsid w:val="00476104"/>
    <w:rsid w:val="0047614D"/>
    <w:rsid w:val="004761CF"/>
    <w:rsid w:val="00476591"/>
    <w:rsid w:val="00476952"/>
    <w:rsid w:val="004769E3"/>
    <w:rsid w:val="00476B9A"/>
    <w:rsid w:val="00476C2D"/>
    <w:rsid w:val="00477016"/>
    <w:rsid w:val="0047703C"/>
    <w:rsid w:val="00477221"/>
    <w:rsid w:val="004773AE"/>
    <w:rsid w:val="0047761E"/>
    <w:rsid w:val="00477C1C"/>
    <w:rsid w:val="00477C67"/>
    <w:rsid w:val="00477D01"/>
    <w:rsid w:val="00477F48"/>
    <w:rsid w:val="00480020"/>
    <w:rsid w:val="0048011B"/>
    <w:rsid w:val="00480244"/>
    <w:rsid w:val="004803D0"/>
    <w:rsid w:val="004803D6"/>
    <w:rsid w:val="00480440"/>
    <w:rsid w:val="004806FA"/>
    <w:rsid w:val="004809C8"/>
    <w:rsid w:val="004812DE"/>
    <w:rsid w:val="004816A7"/>
    <w:rsid w:val="004817A5"/>
    <w:rsid w:val="00481918"/>
    <w:rsid w:val="004819EA"/>
    <w:rsid w:val="00481CBE"/>
    <w:rsid w:val="00481DEC"/>
    <w:rsid w:val="00481F89"/>
    <w:rsid w:val="00481FEC"/>
    <w:rsid w:val="0048215A"/>
    <w:rsid w:val="00482331"/>
    <w:rsid w:val="00482336"/>
    <w:rsid w:val="004823D9"/>
    <w:rsid w:val="004825A1"/>
    <w:rsid w:val="0048275C"/>
    <w:rsid w:val="004829D8"/>
    <w:rsid w:val="00482B04"/>
    <w:rsid w:val="00482E7C"/>
    <w:rsid w:val="00482EE4"/>
    <w:rsid w:val="00482F2A"/>
    <w:rsid w:val="00483165"/>
    <w:rsid w:val="004833FF"/>
    <w:rsid w:val="00483593"/>
    <w:rsid w:val="00483A44"/>
    <w:rsid w:val="00483D74"/>
    <w:rsid w:val="00483DF8"/>
    <w:rsid w:val="00483F25"/>
    <w:rsid w:val="00483FA7"/>
    <w:rsid w:val="0048404E"/>
    <w:rsid w:val="0048420C"/>
    <w:rsid w:val="004842B0"/>
    <w:rsid w:val="004843DE"/>
    <w:rsid w:val="00484562"/>
    <w:rsid w:val="004845A7"/>
    <w:rsid w:val="004845FD"/>
    <w:rsid w:val="0048460A"/>
    <w:rsid w:val="004847EF"/>
    <w:rsid w:val="00484821"/>
    <w:rsid w:val="00484842"/>
    <w:rsid w:val="004849C0"/>
    <w:rsid w:val="00484A36"/>
    <w:rsid w:val="00484D20"/>
    <w:rsid w:val="00484F9C"/>
    <w:rsid w:val="00484FC9"/>
    <w:rsid w:val="00485066"/>
    <w:rsid w:val="004852B8"/>
    <w:rsid w:val="0048530E"/>
    <w:rsid w:val="00485324"/>
    <w:rsid w:val="00485489"/>
    <w:rsid w:val="0048562A"/>
    <w:rsid w:val="00485AB6"/>
    <w:rsid w:val="00485CE9"/>
    <w:rsid w:val="00485D06"/>
    <w:rsid w:val="0048646C"/>
    <w:rsid w:val="00486655"/>
    <w:rsid w:val="0048676A"/>
    <w:rsid w:val="00486982"/>
    <w:rsid w:val="00486D10"/>
    <w:rsid w:val="00486FAB"/>
    <w:rsid w:val="00486FCC"/>
    <w:rsid w:val="004873D1"/>
    <w:rsid w:val="00487529"/>
    <w:rsid w:val="004875AB"/>
    <w:rsid w:val="00487689"/>
    <w:rsid w:val="004876CC"/>
    <w:rsid w:val="0048778B"/>
    <w:rsid w:val="004877D1"/>
    <w:rsid w:val="004877EA"/>
    <w:rsid w:val="00487983"/>
    <w:rsid w:val="00487AA3"/>
    <w:rsid w:val="00487AD1"/>
    <w:rsid w:val="00487DC0"/>
    <w:rsid w:val="00487F90"/>
    <w:rsid w:val="00490072"/>
    <w:rsid w:val="00490251"/>
    <w:rsid w:val="0049049E"/>
    <w:rsid w:val="00490880"/>
    <w:rsid w:val="004909AF"/>
    <w:rsid w:val="00490C25"/>
    <w:rsid w:val="00490E97"/>
    <w:rsid w:val="004911B6"/>
    <w:rsid w:val="00491536"/>
    <w:rsid w:val="00491700"/>
    <w:rsid w:val="00491744"/>
    <w:rsid w:val="00491840"/>
    <w:rsid w:val="004918E1"/>
    <w:rsid w:val="004919A9"/>
    <w:rsid w:val="00491A0E"/>
    <w:rsid w:val="00491AA0"/>
    <w:rsid w:val="00491C89"/>
    <w:rsid w:val="00491F7F"/>
    <w:rsid w:val="0049204E"/>
    <w:rsid w:val="00492490"/>
    <w:rsid w:val="004926B1"/>
    <w:rsid w:val="00492A98"/>
    <w:rsid w:val="00492B70"/>
    <w:rsid w:val="00492B85"/>
    <w:rsid w:val="00492CBA"/>
    <w:rsid w:val="00492D2D"/>
    <w:rsid w:val="00492F76"/>
    <w:rsid w:val="004930A1"/>
    <w:rsid w:val="004931D5"/>
    <w:rsid w:val="00493219"/>
    <w:rsid w:val="00493473"/>
    <w:rsid w:val="004934A9"/>
    <w:rsid w:val="004934CE"/>
    <w:rsid w:val="0049374A"/>
    <w:rsid w:val="0049374D"/>
    <w:rsid w:val="004939F6"/>
    <w:rsid w:val="00493A96"/>
    <w:rsid w:val="00493BA6"/>
    <w:rsid w:val="00493C51"/>
    <w:rsid w:val="00493D7D"/>
    <w:rsid w:val="00493EAB"/>
    <w:rsid w:val="00493EB2"/>
    <w:rsid w:val="00493F50"/>
    <w:rsid w:val="00493F77"/>
    <w:rsid w:val="00494122"/>
    <w:rsid w:val="00494376"/>
    <w:rsid w:val="004946AD"/>
    <w:rsid w:val="004947D0"/>
    <w:rsid w:val="004949C3"/>
    <w:rsid w:val="00494D60"/>
    <w:rsid w:val="00494DEF"/>
    <w:rsid w:val="00494F08"/>
    <w:rsid w:val="004951C1"/>
    <w:rsid w:val="004952B9"/>
    <w:rsid w:val="004954E1"/>
    <w:rsid w:val="00495502"/>
    <w:rsid w:val="004956A9"/>
    <w:rsid w:val="00495801"/>
    <w:rsid w:val="0049589C"/>
    <w:rsid w:val="00495A0F"/>
    <w:rsid w:val="00495C9B"/>
    <w:rsid w:val="004960E6"/>
    <w:rsid w:val="004960EB"/>
    <w:rsid w:val="004964C4"/>
    <w:rsid w:val="00496577"/>
    <w:rsid w:val="00496915"/>
    <w:rsid w:val="00496A61"/>
    <w:rsid w:val="00497547"/>
    <w:rsid w:val="004976D8"/>
    <w:rsid w:val="0049771A"/>
    <w:rsid w:val="0049777F"/>
    <w:rsid w:val="00497C3E"/>
    <w:rsid w:val="004A01BA"/>
    <w:rsid w:val="004A04E7"/>
    <w:rsid w:val="004A0677"/>
    <w:rsid w:val="004A08D2"/>
    <w:rsid w:val="004A0CA1"/>
    <w:rsid w:val="004A0F8C"/>
    <w:rsid w:val="004A0FD4"/>
    <w:rsid w:val="004A1114"/>
    <w:rsid w:val="004A12B5"/>
    <w:rsid w:val="004A198C"/>
    <w:rsid w:val="004A1A85"/>
    <w:rsid w:val="004A1D8E"/>
    <w:rsid w:val="004A2063"/>
    <w:rsid w:val="004A211F"/>
    <w:rsid w:val="004A2272"/>
    <w:rsid w:val="004A229A"/>
    <w:rsid w:val="004A2393"/>
    <w:rsid w:val="004A248E"/>
    <w:rsid w:val="004A24AD"/>
    <w:rsid w:val="004A25BA"/>
    <w:rsid w:val="004A25EE"/>
    <w:rsid w:val="004A2925"/>
    <w:rsid w:val="004A2BB7"/>
    <w:rsid w:val="004A2E87"/>
    <w:rsid w:val="004A2F01"/>
    <w:rsid w:val="004A3108"/>
    <w:rsid w:val="004A3214"/>
    <w:rsid w:val="004A35B8"/>
    <w:rsid w:val="004A3A7E"/>
    <w:rsid w:val="004A3C0B"/>
    <w:rsid w:val="004A3C80"/>
    <w:rsid w:val="004A3ED1"/>
    <w:rsid w:val="004A3F9E"/>
    <w:rsid w:val="004A40B0"/>
    <w:rsid w:val="004A444C"/>
    <w:rsid w:val="004A44AA"/>
    <w:rsid w:val="004A46CB"/>
    <w:rsid w:val="004A4759"/>
    <w:rsid w:val="004A4765"/>
    <w:rsid w:val="004A47E9"/>
    <w:rsid w:val="004A4816"/>
    <w:rsid w:val="004A4AA7"/>
    <w:rsid w:val="004A4C3D"/>
    <w:rsid w:val="004A4C3F"/>
    <w:rsid w:val="004A4E4A"/>
    <w:rsid w:val="004A4F3C"/>
    <w:rsid w:val="004A4FE5"/>
    <w:rsid w:val="004A52DF"/>
    <w:rsid w:val="004A5386"/>
    <w:rsid w:val="004A539F"/>
    <w:rsid w:val="004A5513"/>
    <w:rsid w:val="004A55DF"/>
    <w:rsid w:val="004A560C"/>
    <w:rsid w:val="004A57C0"/>
    <w:rsid w:val="004A589C"/>
    <w:rsid w:val="004A58E6"/>
    <w:rsid w:val="004A5CD5"/>
    <w:rsid w:val="004A5EBF"/>
    <w:rsid w:val="004A5F75"/>
    <w:rsid w:val="004A638A"/>
    <w:rsid w:val="004A64EC"/>
    <w:rsid w:val="004A6810"/>
    <w:rsid w:val="004A6B4B"/>
    <w:rsid w:val="004A6BA4"/>
    <w:rsid w:val="004A6D45"/>
    <w:rsid w:val="004A6E1F"/>
    <w:rsid w:val="004A6E45"/>
    <w:rsid w:val="004A6E5A"/>
    <w:rsid w:val="004A704A"/>
    <w:rsid w:val="004A7069"/>
    <w:rsid w:val="004A70B2"/>
    <w:rsid w:val="004A7247"/>
    <w:rsid w:val="004A7248"/>
    <w:rsid w:val="004A7289"/>
    <w:rsid w:val="004A72FF"/>
    <w:rsid w:val="004A737B"/>
    <w:rsid w:val="004A74A2"/>
    <w:rsid w:val="004A7550"/>
    <w:rsid w:val="004A7808"/>
    <w:rsid w:val="004A7961"/>
    <w:rsid w:val="004A7C64"/>
    <w:rsid w:val="004A7E08"/>
    <w:rsid w:val="004B002E"/>
    <w:rsid w:val="004B0393"/>
    <w:rsid w:val="004B07B6"/>
    <w:rsid w:val="004B0939"/>
    <w:rsid w:val="004B0AA0"/>
    <w:rsid w:val="004B0D7F"/>
    <w:rsid w:val="004B0EEE"/>
    <w:rsid w:val="004B10C1"/>
    <w:rsid w:val="004B1258"/>
    <w:rsid w:val="004B12E0"/>
    <w:rsid w:val="004B17D8"/>
    <w:rsid w:val="004B188D"/>
    <w:rsid w:val="004B1895"/>
    <w:rsid w:val="004B1AA4"/>
    <w:rsid w:val="004B1C0B"/>
    <w:rsid w:val="004B1D6A"/>
    <w:rsid w:val="004B1E78"/>
    <w:rsid w:val="004B22B6"/>
    <w:rsid w:val="004B2415"/>
    <w:rsid w:val="004B2461"/>
    <w:rsid w:val="004B2570"/>
    <w:rsid w:val="004B2733"/>
    <w:rsid w:val="004B2880"/>
    <w:rsid w:val="004B289A"/>
    <w:rsid w:val="004B2BA1"/>
    <w:rsid w:val="004B2C43"/>
    <w:rsid w:val="004B2D2E"/>
    <w:rsid w:val="004B2E97"/>
    <w:rsid w:val="004B301F"/>
    <w:rsid w:val="004B3023"/>
    <w:rsid w:val="004B304E"/>
    <w:rsid w:val="004B305C"/>
    <w:rsid w:val="004B3232"/>
    <w:rsid w:val="004B3376"/>
    <w:rsid w:val="004B362A"/>
    <w:rsid w:val="004B3A31"/>
    <w:rsid w:val="004B3A63"/>
    <w:rsid w:val="004B3B0E"/>
    <w:rsid w:val="004B3BD3"/>
    <w:rsid w:val="004B3CBB"/>
    <w:rsid w:val="004B3DD0"/>
    <w:rsid w:val="004B3DD6"/>
    <w:rsid w:val="004B3F16"/>
    <w:rsid w:val="004B3F81"/>
    <w:rsid w:val="004B4040"/>
    <w:rsid w:val="004B430F"/>
    <w:rsid w:val="004B44F0"/>
    <w:rsid w:val="004B4995"/>
    <w:rsid w:val="004B4B7C"/>
    <w:rsid w:val="004B4C04"/>
    <w:rsid w:val="004B4CFA"/>
    <w:rsid w:val="004B4E1A"/>
    <w:rsid w:val="004B4E27"/>
    <w:rsid w:val="004B503F"/>
    <w:rsid w:val="004B51BC"/>
    <w:rsid w:val="004B53C4"/>
    <w:rsid w:val="004B584C"/>
    <w:rsid w:val="004B58C3"/>
    <w:rsid w:val="004B5AD7"/>
    <w:rsid w:val="004B5F51"/>
    <w:rsid w:val="004B6278"/>
    <w:rsid w:val="004B6327"/>
    <w:rsid w:val="004B6430"/>
    <w:rsid w:val="004B68D3"/>
    <w:rsid w:val="004B68F4"/>
    <w:rsid w:val="004B6F1E"/>
    <w:rsid w:val="004B708E"/>
    <w:rsid w:val="004B7249"/>
    <w:rsid w:val="004B7348"/>
    <w:rsid w:val="004B75B6"/>
    <w:rsid w:val="004B76E2"/>
    <w:rsid w:val="004B7E85"/>
    <w:rsid w:val="004B7EC8"/>
    <w:rsid w:val="004C001D"/>
    <w:rsid w:val="004C0340"/>
    <w:rsid w:val="004C03B2"/>
    <w:rsid w:val="004C04A3"/>
    <w:rsid w:val="004C054E"/>
    <w:rsid w:val="004C09FC"/>
    <w:rsid w:val="004C0B5F"/>
    <w:rsid w:val="004C0E8E"/>
    <w:rsid w:val="004C101F"/>
    <w:rsid w:val="004C18C6"/>
    <w:rsid w:val="004C18EC"/>
    <w:rsid w:val="004C19AF"/>
    <w:rsid w:val="004C1AA0"/>
    <w:rsid w:val="004C1B0D"/>
    <w:rsid w:val="004C1B54"/>
    <w:rsid w:val="004C1BCF"/>
    <w:rsid w:val="004C1D5B"/>
    <w:rsid w:val="004C1DB8"/>
    <w:rsid w:val="004C2129"/>
    <w:rsid w:val="004C2227"/>
    <w:rsid w:val="004C2241"/>
    <w:rsid w:val="004C22BD"/>
    <w:rsid w:val="004C230B"/>
    <w:rsid w:val="004C234A"/>
    <w:rsid w:val="004C2436"/>
    <w:rsid w:val="004C24A5"/>
    <w:rsid w:val="004C2563"/>
    <w:rsid w:val="004C2702"/>
    <w:rsid w:val="004C28A3"/>
    <w:rsid w:val="004C2B99"/>
    <w:rsid w:val="004C2D40"/>
    <w:rsid w:val="004C2D52"/>
    <w:rsid w:val="004C33A5"/>
    <w:rsid w:val="004C33D2"/>
    <w:rsid w:val="004C360E"/>
    <w:rsid w:val="004C36A5"/>
    <w:rsid w:val="004C3800"/>
    <w:rsid w:val="004C382D"/>
    <w:rsid w:val="004C3866"/>
    <w:rsid w:val="004C395B"/>
    <w:rsid w:val="004C399B"/>
    <w:rsid w:val="004C3A6E"/>
    <w:rsid w:val="004C3B18"/>
    <w:rsid w:val="004C3FCB"/>
    <w:rsid w:val="004C4440"/>
    <w:rsid w:val="004C46DE"/>
    <w:rsid w:val="004C4768"/>
    <w:rsid w:val="004C480B"/>
    <w:rsid w:val="004C4A21"/>
    <w:rsid w:val="004C4D2E"/>
    <w:rsid w:val="004C4D53"/>
    <w:rsid w:val="004C5018"/>
    <w:rsid w:val="004C527C"/>
    <w:rsid w:val="004C537B"/>
    <w:rsid w:val="004C5A50"/>
    <w:rsid w:val="004C5AF4"/>
    <w:rsid w:val="004C5C3B"/>
    <w:rsid w:val="004C5CF1"/>
    <w:rsid w:val="004C5CF7"/>
    <w:rsid w:val="004C6085"/>
    <w:rsid w:val="004C62DB"/>
    <w:rsid w:val="004C67D9"/>
    <w:rsid w:val="004C68AD"/>
    <w:rsid w:val="004C69A9"/>
    <w:rsid w:val="004C6B0E"/>
    <w:rsid w:val="004C6C07"/>
    <w:rsid w:val="004C6DF3"/>
    <w:rsid w:val="004C6E03"/>
    <w:rsid w:val="004C71D9"/>
    <w:rsid w:val="004C71F8"/>
    <w:rsid w:val="004C796E"/>
    <w:rsid w:val="004C7A2D"/>
    <w:rsid w:val="004C7B19"/>
    <w:rsid w:val="004C7CFD"/>
    <w:rsid w:val="004C7F76"/>
    <w:rsid w:val="004D0039"/>
    <w:rsid w:val="004D00DF"/>
    <w:rsid w:val="004D0472"/>
    <w:rsid w:val="004D07EC"/>
    <w:rsid w:val="004D0847"/>
    <w:rsid w:val="004D0850"/>
    <w:rsid w:val="004D09D1"/>
    <w:rsid w:val="004D0AF9"/>
    <w:rsid w:val="004D0B94"/>
    <w:rsid w:val="004D0BD0"/>
    <w:rsid w:val="004D0C1A"/>
    <w:rsid w:val="004D0D4A"/>
    <w:rsid w:val="004D0E77"/>
    <w:rsid w:val="004D0F66"/>
    <w:rsid w:val="004D1061"/>
    <w:rsid w:val="004D12EF"/>
    <w:rsid w:val="004D12F5"/>
    <w:rsid w:val="004D13EE"/>
    <w:rsid w:val="004D1505"/>
    <w:rsid w:val="004D1590"/>
    <w:rsid w:val="004D16ED"/>
    <w:rsid w:val="004D18FF"/>
    <w:rsid w:val="004D191B"/>
    <w:rsid w:val="004D1BCB"/>
    <w:rsid w:val="004D1C40"/>
    <w:rsid w:val="004D1C84"/>
    <w:rsid w:val="004D1F5B"/>
    <w:rsid w:val="004D2171"/>
    <w:rsid w:val="004D24E9"/>
    <w:rsid w:val="004D254B"/>
    <w:rsid w:val="004D265B"/>
    <w:rsid w:val="004D26E0"/>
    <w:rsid w:val="004D289D"/>
    <w:rsid w:val="004D294D"/>
    <w:rsid w:val="004D2BE1"/>
    <w:rsid w:val="004D2BF8"/>
    <w:rsid w:val="004D319F"/>
    <w:rsid w:val="004D324A"/>
    <w:rsid w:val="004D3455"/>
    <w:rsid w:val="004D3986"/>
    <w:rsid w:val="004D39D7"/>
    <w:rsid w:val="004D3BDF"/>
    <w:rsid w:val="004D3C82"/>
    <w:rsid w:val="004D3DF7"/>
    <w:rsid w:val="004D3F91"/>
    <w:rsid w:val="004D429F"/>
    <w:rsid w:val="004D44A5"/>
    <w:rsid w:val="004D4772"/>
    <w:rsid w:val="004D497F"/>
    <w:rsid w:val="004D49C3"/>
    <w:rsid w:val="004D4A91"/>
    <w:rsid w:val="004D4ADE"/>
    <w:rsid w:val="004D4B39"/>
    <w:rsid w:val="004D4EA8"/>
    <w:rsid w:val="004D4FAD"/>
    <w:rsid w:val="004D5218"/>
    <w:rsid w:val="004D5449"/>
    <w:rsid w:val="004D54A8"/>
    <w:rsid w:val="004D57F1"/>
    <w:rsid w:val="004D5B39"/>
    <w:rsid w:val="004D5B52"/>
    <w:rsid w:val="004D6001"/>
    <w:rsid w:val="004D61D6"/>
    <w:rsid w:val="004D6228"/>
    <w:rsid w:val="004D62EC"/>
    <w:rsid w:val="004D6469"/>
    <w:rsid w:val="004D64B1"/>
    <w:rsid w:val="004D64FF"/>
    <w:rsid w:val="004D66A9"/>
    <w:rsid w:val="004D6772"/>
    <w:rsid w:val="004D683F"/>
    <w:rsid w:val="004D6FC8"/>
    <w:rsid w:val="004D7169"/>
    <w:rsid w:val="004D73AE"/>
    <w:rsid w:val="004D7543"/>
    <w:rsid w:val="004D764C"/>
    <w:rsid w:val="004D77E0"/>
    <w:rsid w:val="004D781E"/>
    <w:rsid w:val="004D7890"/>
    <w:rsid w:val="004D7C32"/>
    <w:rsid w:val="004D7FEF"/>
    <w:rsid w:val="004D7FF9"/>
    <w:rsid w:val="004E017D"/>
    <w:rsid w:val="004E020E"/>
    <w:rsid w:val="004E0346"/>
    <w:rsid w:val="004E038C"/>
    <w:rsid w:val="004E0390"/>
    <w:rsid w:val="004E05CD"/>
    <w:rsid w:val="004E06BA"/>
    <w:rsid w:val="004E0ABF"/>
    <w:rsid w:val="004E166F"/>
    <w:rsid w:val="004E242D"/>
    <w:rsid w:val="004E2447"/>
    <w:rsid w:val="004E25C4"/>
    <w:rsid w:val="004E2C30"/>
    <w:rsid w:val="004E2CD1"/>
    <w:rsid w:val="004E2DA7"/>
    <w:rsid w:val="004E2F12"/>
    <w:rsid w:val="004E2F62"/>
    <w:rsid w:val="004E2FBC"/>
    <w:rsid w:val="004E3238"/>
    <w:rsid w:val="004E325F"/>
    <w:rsid w:val="004E333F"/>
    <w:rsid w:val="004E3437"/>
    <w:rsid w:val="004E38A1"/>
    <w:rsid w:val="004E3B94"/>
    <w:rsid w:val="004E3C7A"/>
    <w:rsid w:val="004E3E0D"/>
    <w:rsid w:val="004E3E90"/>
    <w:rsid w:val="004E3EFF"/>
    <w:rsid w:val="004E4000"/>
    <w:rsid w:val="004E400D"/>
    <w:rsid w:val="004E42EA"/>
    <w:rsid w:val="004E432E"/>
    <w:rsid w:val="004E4A17"/>
    <w:rsid w:val="004E4B32"/>
    <w:rsid w:val="004E4D31"/>
    <w:rsid w:val="004E4DFF"/>
    <w:rsid w:val="004E544E"/>
    <w:rsid w:val="004E56AB"/>
    <w:rsid w:val="004E5733"/>
    <w:rsid w:val="004E5741"/>
    <w:rsid w:val="004E577B"/>
    <w:rsid w:val="004E5961"/>
    <w:rsid w:val="004E5C1B"/>
    <w:rsid w:val="004E5CC0"/>
    <w:rsid w:val="004E5E57"/>
    <w:rsid w:val="004E5EC7"/>
    <w:rsid w:val="004E61A3"/>
    <w:rsid w:val="004E61C9"/>
    <w:rsid w:val="004E620A"/>
    <w:rsid w:val="004E6335"/>
    <w:rsid w:val="004E6343"/>
    <w:rsid w:val="004E63D7"/>
    <w:rsid w:val="004E6751"/>
    <w:rsid w:val="004E691C"/>
    <w:rsid w:val="004E6981"/>
    <w:rsid w:val="004E69AF"/>
    <w:rsid w:val="004E69C3"/>
    <w:rsid w:val="004E69F4"/>
    <w:rsid w:val="004E6C9F"/>
    <w:rsid w:val="004E6CE0"/>
    <w:rsid w:val="004E6F06"/>
    <w:rsid w:val="004E706A"/>
    <w:rsid w:val="004E70E9"/>
    <w:rsid w:val="004E71FE"/>
    <w:rsid w:val="004E721C"/>
    <w:rsid w:val="004E749C"/>
    <w:rsid w:val="004E74B3"/>
    <w:rsid w:val="004E797F"/>
    <w:rsid w:val="004E7AD2"/>
    <w:rsid w:val="004E7BA3"/>
    <w:rsid w:val="004E7C36"/>
    <w:rsid w:val="004E7CCB"/>
    <w:rsid w:val="004E7D59"/>
    <w:rsid w:val="004E7EA0"/>
    <w:rsid w:val="004F00C5"/>
    <w:rsid w:val="004F0201"/>
    <w:rsid w:val="004F022A"/>
    <w:rsid w:val="004F0686"/>
    <w:rsid w:val="004F0AFC"/>
    <w:rsid w:val="004F0C86"/>
    <w:rsid w:val="004F1027"/>
    <w:rsid w:val="004F1154"/>
    <w:rsid w:val="004F11C2"/>
    <w:rsid w:val="004F1219"/>
    <w:rsid w:val="004F1245"/>
    <w:rsid w:val="004F133C"/>
    <w:rsid w:val="004F1514"/>
    <w:rsid w:val="004F17C9"/>
    <w:rsid w:val="004F180D"/>
    <w:rsid w:val="004F18D9"/>
    <w:rsid w:val="004F193A"/>
    <w:rsid w:val="004F19BE"/>
    <w:rsid w:val="004F2357"/>
    <w:rsid w:val="004F296E"/>
    <w:rsid w:val="004F2DD5"/>
    <w:rsid w:val="004F3119"/>
    <w:rsid w:val="004F321A"/>
    <w:rsid w:val="004F35AB"/>
    <w:rsid w:val="004F3657"/>
    <w:rsid w:val="004F37E5"/>
    <w:rsid w:val="004F3881"/>
    <w:rsid w:val="004F38EA"/>
    <w:rsid w:val="004F38FF"/>
    <w:rsid w:val="004F3A36"/>
    <w:rsid w:val="004F3AB8"/>
    <w:rsid w:val="004F3ADC"/>
    <w:rsid w:val="004F3B0D"/>
    <w:rsid w:val="004F4004"/>
    <w:rsid w:val="004F4139"/>
    <w:rsid w:val="004F419E"/>
    <w:rsid w:val="004F425A"/>
    <w:rsid w:val="004F442B"/>
    <w:rsid w:val="004F4650"/>
    <w:rsid w:val="004F4749"/>
    <w:rsid w:val="004F485F"/>
    <w:rsid w:val="004F490C"/>
    <w:rsid w:val="004F4B2B"/>
    <w:rsid w:val="004F4C18"/>
    <w:rsid w:val="004F504C"/>
    <w:rsid w:val="004F510A"/>
    <w:rsid w:val="004F53BE"/>
    <w:rsid w:val="004F562F"/>
    <w:rsid w:val="004F5B2B"/>
    <w:rsid w:val="004F5C33"/>
    <w:rsid w:val="004F5C54"/>
    <w:rsid w:val="004F5CC4"/>
    <w:rsid w:val="004F5FDA"/>
    <w:rsid w:val="004F616F"/>
    <w:rsid w:val="004F62BB"/>
    <w:rsid w:val="004F66B9"/>
    <w:rsid w:val="004F681C"/>
    <w:rsid w:val="004F689C"/>
    <w:rsid w:val="004F68FD"/>
    <w:rsid w:val="004F69D4"/>
    <w:rsid w:val="004F6B2D"/>
    <w:rsid w:val="004F6BDC"/>
    <w:rsid w:val="004F700D"/>
    <w:rsid w:val="004F7185"/>
    <w:rsid w:val="004F7247"/>
    <w:rsid w:val="004F72CE"/>
    <w:rsid w:val="004F759B"/>
    <w:rsid w:val="004F7621"/>
    <w:rsid w:val="004F7755"/>
    <w:rsid w:val="004F778C"/>
    <w:rsid w:val="004F7ACE"/>
    <w:rsid w:val="004F7BF0"/>
    <w:rsid w:val="004F7CE7"/>
    <w:rsid w:val="004F7DF5"/>
    <w:rsid w:val="004F7E6E"/>
    <w:rsid w:val="0050016D"/>
    <w:rsid w:val="005001B1"/>
    <w:rsid w:val="005001F9"/>
    <w:rsid w:val="0050041C"/>
    <w:rsid w:val="0050057C"/>
    <w:rsid w:val="00500584"/>
    <w:rsid w:val="005006BD"/>
    <w:rsid w:val="005009AA"/>
    <w:rsid w:val="00500C2C"/>
    <w:rsid w:val="00500C40"/>
    <w:rsid w:val="00500D2E"/>
    <w:rsid w:val="00500D84"/>
    <w:rsid w:val="00500DE5"/>
    <w:rsid w:val="00500FD1"/>
    <w:rsid w:val="00501009"/>
    <w:rsid w:val="00501017"/>
    <w:rsid w:val="00501071"/>
    <w:rsid w:val="005014F1"/>
    <w:rsid w:val="005017AC"/>
    <w:rsid w:val="00501E3E"/>
    <w:rsid w:val="00502027"/>
    <w:rsid w:val="00502140"/>
    <w:rsid w:val="00502237"/>
    <w:rsid w:val="00502410"/>
    <w:rsid w:val="005026EB"/>
    <w:rsid w:val="00502B66"/>
    <w:rsid w:val="00502B8C"/>
    <w:rsid w:val="00502CF7"/>
    <w:rsid w:val="00502DF1"/>
    <w:rsid w:val="00503146"/>
    <w:rsid w:val="005031AB"/>
    <w:rsid w:val="00503440"/>
    <w:rsid w:val="0050372D"/>
    <w:rsid w:val="00503841"/>
    <w:rsid w:val="00503B2D"/>
    <w:rsid w:val="00503BE6"/>
    <w:rsid w:val="00503CF8"/>
    <w:rsid w:val="00503DA1"/>
    <w:rsid w:val="005041EB"/>
    <w:rsid w:val="0050423B"/>
    <w:rsid w:val="00504613"/>
    <w:rsid w:val="0050461A"/>
    <w:rsid w:val="00504BF1"/>
    <w:rsid w:val="00504C48"/>
    <w:rsid w:val="00504E4E"/>
    <w:rsid w:val="00504EE9"/>
    <w:rsid w:val="00504EFA"/>
    <w:rsid w:val="00504F13"/>
    <w:rsid w:val="0050501F"/>
    <w:rsid w:val="00505183"/>
    <w:rsid w:val="00505287"/>
    <w:rsid w:val="0050542A"/>
    <w:rsid w:val="00505438"/>
    <w:rsid w:val="0050543E"/>
    <w:rsid w:val="00505661"/>
    <w:rsid w:val="0050576C"/>
    <w:rsid w:val="00505904"/>
    <w:rsid w:val="00505D7C"/>
    <w:rsid w:val="00505FBA"/>
    <w:rsid w:val="005061A8"/>
    <w:rsid w:val="00506401"/>
    <w:rsid w:val="0050669D"/>
    <w:rsid w:val="005067B9"/>
    <w:rsid w:val="00506A84"/>
    <w:rsid w:val="00506AD7"/>
    <w:rsid w:val="00506D0F"/>
    <w:rsid w:val="0050708E"/>
    <w:rsid w:val="005070EB"/>
    <w:rsid w:val="0050731D"/>
    <w:rsid w:val="00507524"/>
    <w:rsid w:val="00507527"/>
    <w:rsid w:val="005076FF"/>
    <w:rsid w:val="00507961"/>
    <w:rsid w:val="0050799E"/>
    <w:rsid w:val="00507A7A"/>
    <w:rsid w:val="00507E8A"/>
    <w:rsid w:val="00510316"/>
    <w:rsid w:val="005105B0"/>
    <w:rsid w:val="005106B3"/>
    <w:rsid w:val="0051072B"/>
    <w:rsid w:val="0051073C"/>
    <w:rsid w:val="005107B4"/>
    <w:rsid w:val="005107E9"/>
    <w:rsid w:val="0051092F"/>
    <w:rsid w:val="005109BA"/>
    <w:rsid w:val="005109FD"/>
    <w:rsid w:val="00510A63"/>
    <w:rsid w:val="00510BD5"/>
    <w:rsid w:val="00510F22"/>
    <w:rsid w:val="0051123C"/>
    <w:rsid w:val="00511398"/>
    <w:rsid w:val="005113C7"/>
    <w:rsid w:val="00511794"/>
    <w:rsid w:val="0051199D"/>
    <w:rsid w:val="00511A74"/>
    <w:rsid w:val="00511A9D"/>
    <w:rsid w:val="00511AD2"/>
    <w:rsid w:val="00511BD3"/>
    <w:rsid w:val="00511BF9"/>
    <w:rsid w:val="00511E6E"/>
    <w:rsid w:val="00511EB3"/>
    <w:rsid w:val="00511F3A"/>
    <w:rsid w:val="005120FD"/>
    <w:rsid w:val="00512183"/>
    <w:rsid w:val="00512300"/>
    <w:rsid w:val="0051255A"/>
    <w:rsid w:val="005125D8"/>
    <w:rsid w:val="005127EC"/>
    <w:rsid w:val="0051288C"/>
    <w:rsid w:val="00512985"/>
    <w:rsid w:val="005129F7"/>
    <w:rsid w:val="00512C81"/>
    <w:rsid w:val="00512EFC"/>
    <w:rsid w:val="00512F6E"/>
    <w:rsid w:val="0051301F"/>
    <w:rsid w:val="00513187"/>
    <w:rsid w:val="0051367A"/>
    <w:rsid w:val="005136BC"/>
    <w:rsid w:val="005137FC"/>
    <w:rsid w:val="00513978"/>
    <w:rsid w:val="005139E0"/>
    <w:rsid w:val="00513AF9"/>
    <w:rsid w:val="00513B81"/>
    <w:rsid w:val="00513D61"/>
    <w:rsid w:val="00513DFA"/>
    <w:rsid w:val="00513EE2"/>
    <w:rsid w:val="00514005"/>
    <w:rsid w:val="00514050"/>
    <w:rsid w:val="00514063"/>
    <w:rsid w:val="005140B3"/>
    <w:rsid w:val="00514458"/>
    <w:rsid w:val="00514529"/>
    <w:rsid w:val="005147BB"/>
    <w:rsid w:val="0051481C"/>
    <w:rsid w:val="0051483E"/>
    <w:rsid w:val="00514B65"/>
    <w:rsid w:val="00514D3D"/>
    <w:rsid w:val="00514EE1"/>
    <w:rsid w:val="0051515C"/>
    <w:rsid w:val="00515192"/>
    <w:rsid w:val="0051535D"/>
    <w:rsid w:val="005156B2"/>
    <w:rsid w:val="005156E5"/>
    <w:rsid w:val="00515743"/>
    <w:rsid w:val="00515942"/>
    <w:rsid w:val="00515B09"/>
    <w:rsid w:val="005160ED"/>
    <w:rsid w:val="005161FD"/>
    <w:rsid w:val="0051628E"/>
    <w:rsid w:val="00516922"/>
    <w:rsid w:val="005169F9"/>
    <w:rsid w:val="00517014"/>
    <w:rsid w:val="00517827"/>
    <w:rsid w:val="00517980"/>
    <w:rsid w:val="00517CB1"/>
    <w:rsid w:val="00517CEA"/>
    <w:rsid w:val="005200F5"/>
    <w:rsid w:val="0052055A"/>
    <w:rsid w:val="0052056D"/>
    <w:rsid w:val="005206E4"/>
    <w:rsid w:val="00520703"/>
    <w:rsid w:val="005207D9"/>
    <w:rsid w:val="00520932"/>
    <w:rsid w:val="00520937"/>
    <w:rsid w:val="0052099E"/>
    <w:rsid w:val="00520AB7"/>
    <w:rsid w:val="00520B54"/>
    <w:rsid w:val="00520E3F"/>
    <w:rsid w:val="00520F44"/>
    <w:rsid w:val="00520FB2"/>
    <w:rsid w:val="00521164"/>
    <w:rsid w:val="005212F7"/>
    <w:rsid w:val="0052145F"/>
    <w:rsid w:val="00521527"/>
    <w:rsid w:val="005217A8"/>
    <w:rsid w:val="005217EF"/>
    <w:rsid w:val="00521824"/>
    <w:rsid w:val="00521908"/>
    <w:rsid w:val="0052194F"/>
    <w:rsid w:val="00521967"/>
    <w:rsid w:val="00521982"/>
    <w:rsid w:val="00521A33"/>
    <w:rsid w:val="00521B72"/>
    <w:rsid w:val="00521C98"/>
    <w:rsid w:val="00521D5A"/>
    <w:rsid w:val="00521DC1"/>
    <w:rsid w:val="00521E82"/>
    <w:rsid w:val="0052210C"/>
    <w:rsid w:val="005221C2"/>
    <w:rsid w:val="0052254F"/>
    <w:rsid w:val="00522ACA"/>
    <w:rsid w:val="00522D9D"/>
    <w:rsid w:val="00522FFC"/>
    <w:rsid w:val="00523017"/>
    <w:rsid w:val="005232E1"/>
    <w:rsid w:val="005232E5"/>
    <w:rsid w:val="005236E1"/>
    <w:rsid w:val="00523767"/>
    <w:rsid w:val="005239FF"/>
    <w:rsid w:val="00523AAA"/>
    <w:rsid w:val="00523B4A"/>
    <w:rsid w:val="00523B6D"/>
    <w:rsid w:val="00523DC8"/>
    <w:rsid w:val="00523E1F"/>
    <w:rsid w:val="005240C9"/>
    <w:rsid w:val="005242A5"/>
    <w:rsid w:val="00524435"/>
    <w:rsid w:val="005246C7"/>
    <w:rsid w:val="0052476F"/>
    <w:rsid w:val="00524925"/>
    <w:rsid w:val="00524964"/>
    <w:rsid w:val="00524AC2"/>
    <w:rsid w:val="005251AF"/>
    <w:rsid w:val="00525924"/>
    <w:rsid w:val="0052598A"/>
    <w:rsid w:val="005259F5"/>
    <w:rsid w:val="00525B3C"/>
    <w:rsid w:val="00525C0F"/>
    <w:rsid w:val="00526126"/>
    <w:rsid w:val="005261F6"/>
    <w:rsid w:val="005262C2"/>
    <w:rsid w:val="00526444"/>
    <w:rsid w:val="00526528"/>
    <w:rsid w:val="00526592"/>
    <w:rsid w:val="005265F7"/>
    <w:rsid w:val="005267D1"/>
    <w:rsid w:val="00526925"/>
    <w:rsid w:val="00526BCB"/>
    <w:rsid w:val="00526CA8"/>
    <w:rsid w:val="00526F45"/>
    <w:rsid w:val="00526F9D"/>
    <w:rsid w:val="00527614"/>
    <w:rsid w:val="005276A0"/>
    <w:rsid w:val="005278B6"/>
    <w:rsid w:val="00527A6C"/>
    <w:rsid w:val="00527AA6"/>
    <w:rsid w:val="00527B47"/>
    <w:rsid w:val="00527BC0"/>
    <w:rsid w:val="00527D2D"/>
    <w:rsid w:val="00527D31"/>
    <w:rsid w:val="00527EAC"/>
    <w:rsid w:val="00530293"/>
    <w:rsid w:val="00530310"/>
    <w:rsid w:val="00530313"/>
    <w:rsid w:val="0053043B"/>
    <w:rsid w:val="00530456"/>
    <w:rsid w:val="00530516"/>
    <w:rsid w:val="00530880"/>
    <w:rsid w:val="00530BC8"/>
    <w:rsid w:val="00530D84"/>
    <w:rsid w:val="00530EEB"/>
    <w:rsid w:val="005312C3"/>
    <w:rsid w:val="005317B1"/>
    <w:rsid w:val="0053198F"/>
    <w:rsid w:val="00531B58"/>
    <w:rsid w:val="00531C34"/>
    <w:rsid w:val="00531C3B"/>
    <w:rsid w:val="00531C9A"/>
    <w:rsid w:val="00532020"/>
    <w:rsid w:val="005320D1"/>
    <w:rsid w:val="00532105"/>
    <w:rsid w:val="005328AC"/>
    <w:rsid w:val="00532969"/>
    <w:rsid w:val="00532A46"/>
    <w:rsid w:val="00532A5F"/>
    <w:rsid w:val="00532AAA"/>
    <w:rsid w:val="00532DCE"/>
    <w:rsid w:val="005331D9"/>
    <w:rsid w:val="00533326"/>
    <w:rsid w:val="00533424"/>
    <w:rsid w:val="00533466"/>
    <w:rsid w:val="005334A5"/>
    <w:rsid w:val="00533709"/>
    <w:rsid w:val="00533C14"/>
    <w:rsid w:val="00533EE8"/>
    <w:rsid w:val="00534121"/>
    <w:rsid w:val="0053435B"/>
    <w:rsid w:val="005343F2"/>
    <w:rsid w:val="00534443"/>
    <w:rsid w:val="005347A7"/>
    <w:rsid w:val="005347B3"/>
    <w:rsid w:val="00534815"/>
    <w:rsid w:val="00534880"/>
    <w:rsid w:val="00534B1F"/>
    <w:rsid w:val="00534D2D"/>
    <w:rsid w:val="00534DA2"/>
    <w:rsid w:val="00534E14"/>
    <w:rsid w:val="00535365"/>
    <w:rsid w:val="005355B3"/>
    <w:rsid w:val="00535930"/>
    <w:rsid w:val="00535988"/>
    <w:rsid w:val="00535A07"/>
    <w:rsid w:val="00535CAA"/>
    <w:rsid w:val="00535CD3"/>
    <w:rsid w:val="00536327"/>
    <w:rsid w:val="00536542"/>
    <w:rsid w:val="00536779"/>
    <w:rsid w:val="00536DEE"/>
    <w:rsid w:val="00536E87"/>
    <w:rsid w:val="00536EA4"/>
    <w:rsid w:val="00536F35"/>
    <w:rsid w:val="00536FC7"/>
    <w:rsid w:val="005372FB"/>
    <w:rsid w:val="0053731B"/>
    <w:rsid w:val="00537337"/>
    <w:rsid w:val="005373BC"/>
    <w:rsid w:val="00537649"/>
    <w:rsid w:val="00537826"/>
    <w:rsid w:val="0053787D"/>
    <w:rsid w:val="00537B89"/>
    <w:rsid w:val="00537D87"/>
    <w:rsid w:val="00537DB5"/>
    <w:rsid w:val="00537F1E"/>
    <w:rsid w:val="0054019B"/>
    <w:rsid w:val="005401E9"/>
    <w:rsid w:val="005402EB"/>
    <w:rsid w:val="005403D9"/>
    <w:rsid w:val="005405B6"/>
    <w:rsid w:val="005405C6"/>
    <w:rsid w:val="005405D0"/>
    <w:rsid w:val="00540736"/>
    <w:rsid w:val="005408B6"/>
    <w:rsid w:val="0054090D"/>
    <w:rsid w:val="005409AD"/>
    <w:rsid w:val="00540EC7"/>
    <w:rsid w:val="00540ED0"/>
    <w:rsid w:val="005412D1"/>
    <w:rsid w:val="005414EF"/>
    <w:rsid w:val="005415DA"/>
    <w:rsid w:val="0054189B"/>
    <w:rsid w:val="00541A81"/>
    <w:rsid w:val="00541C84"/>
    <w:rsid w:val="00541F49"/>
    <w:rsid w:val="00542117"/>
    <w:rsid w:val="00542137"/>
    <w:rsid w:val="00542394"/>
    <w:rsid w:val="005423B3"/>
    <w:rsid w:val="005425CA"/>
    <w:rsid w:val="0054266C"/>
    <w:rsid w:val="005426A0"/>
    <w:rsid w:val="0054271B"/>
    <w:rsid w:val="005428F1"/>
    <w:rsid w:val="00542DA7"/>
    <w:rsid w:val="00542DD9"/>
    <w:rsid w:val="00542F72"/>
    <w:rsid w:val="005431A7"/>
    <w:rsid w:val="0054331E"/>
    <w:rsid w:val="005434CF"/>
    <w:rsid w:val="00543AFA"/>
    <w:rsid w:val="00543C55"/>
    <w:rsid w:val="00543CFD"/>
    <w:rsid w:val="00543F18"/>
    <w:rsid w:val="0054441E"/>
    <w:rsid w:val="005444A8"/>
    <w:rsid w:val="0054452D"/>
    <w:rsid w:val="00544652"/>
    <w:rsid w:val="00544780"/>
    <w:rsid w:val="00544BB8"/>
    <w:rsid w:val="00544D9D"/>
    <w:rsid w:val="00544DD9"/>
    <w:rsid w:val="00544FB6"/>
    <w:rsid w:val="00545089"/>
    <w:rsid w:val="005452DC"/>
    <w:rsid w:val="00545303"/>
    <w:rsid w:val="00545451"/>
    <w:rsid w:val="00545507"/>
    <w:rsid w:val="00545B28"/>
    <w:rsid w:val="00545D07"/>
    <w:rsid w:val="00545D6C"/>
    <w:rsid w:val="00545D89"/>
    <w:rsid w:val="005461D9"/>
    <w:rsid w:val="0054637A"/>
    <w:rsid w:val="0054639C"/>
    <w:rsid w:val="00546473"/>
    <w:rsid w:val="005464A4"/>
    <w:rsid w:val="00546892"/>
    <w:rsid w:val="005469E6"/>
    <w:rsid w:val="00546CD4"/>
    <w:rsid w:val="00546D11"/>
    <w:rsid w:val="00546DED"/>
    <w:rsid w:val="00546E5C"/>
    <w:rsid w:val="00547057"/>
    <w:rsid w:val="005471D2"/>
    <w:rsid w:val="005471D8"/>
    <w:rsid w:val="005476AD"/>
    <w:rsid w:val="00547739"/>
    <w:rsid w:val="00547A12"/>
    <w:rsid w:val="00547AE3"/>
    <w:rsid w:val="00547C95"/>
    <w:rsid w:val="00547F11"/>
    <w:rsid w:val="00550219"/>
    <w:rsid w:val="0055041D"/>
    <w:rsid w:val="00550684"/>
    <w:rsid w:val="00550941"/>
    <w:rsid w:val="00550A14"/>
    <w:rsid w:val="00550B07"/>
    <w:rsid w:val="00550C84"/>
    <w:rsid w:val="00550CE6"/>
    <w:rsid w:val="00550D67"/>
    <w:rsid w:val="00550F02"/>
    <w:rsid w:val="00550F08"/>
    <w:rsid w:val="00550FC0"/>
    <w:rsid w:val="00551135"/>
    <w:rsid w:val="00551256"/>
    <w:rsid w:val="005512FC"/>
    <w:rsid w:val="0055173D"/>
    <w:rsid w:val="00551890"/>
    <w:rsid w:val="00551A7E"/>
    <w:rsid w:val="00551DF1"/>
    <w:rsid w:val="00551E05"/>
    <w:rsid w:val="005523AD"/>
    <w:rsid w:val="00552613"/>
    <w:rsid w:val="005526F3"/>
    <w:rsid w:val="005527F2"/>
    <w:rsid w:val="00552C7A"/>
    <w:rsid w:val="00552EBB"/>
    <w:rsid w:val="00552FB3"/>
    <w:rsid w:val="00553251"/>
    <w:rsid w:val="00553265"/>
    <w:rsid w:val="005532AE"/>
    <w:rsid w:val="00553330"/>
    <w:rsid w:val="0055357B"/>
    <w:rsid w:val="005535BF"/>
    <w:rsid w:val="00553659"/>
    <w:rsid w:val="00553677"/>
    <w:rsid w:val="00553777"/>
    <w:rsid w:val="00553817"/>
    <w:rsid w:val="0055387D"/>
    <w:rsid w:val="00553B25"/>
    <w:rsid w:val="00553BA5"/>
    <w:rsid w:val="00553CD9"/>
    <w:rsid w:val="00553F34"/>
    <w:rsid w:val="00553F64"/>
    <w:rsid w:val="0055418B"/>
    <w:rsid w:val="0055421C"/>
    <w:rsid w:val="00554367"/>
    <w:rsid w:val="00554380"/>
    <w:rsid w:val="00554493"/>
    <w:rsid w:val="0055451B"/>
    <w:rsid w:val="00554567"/>
    <w:rsid w:val="00554668"/>
    <w:rsid w:val="0055466C"/>
    <w:rsid w:val="00554793"/>
    <w:rsid w:val="005549D4"/>
    <w:rsid w:val="00554B67"/>
    <w:rsid w:val="00554C0D"/>
    <w:rsid w:val="00554FB9"/>
    <w:rsid w:val="00554FFD"/>
    <w:rsid w:val="0055502A"/>
    <w:rsid w:val="00555234"/>
    <w:rsid w:val="00555382"/>
    <w:rsid w:val="00555805"/>
    <w:rsid w:val="00555849"/>
    <w:rsid w:val="005559A1"/>
    <w:rsid w:val="00555A07"/>
    <w:rsid w:val="00555B79"/>
    <w:rsid w:val="00555D10"/>
    <w:rsid w:val="00555EFB"/>
    <w:rsid w:val="005561C0"/>
    <w:rsid w:val="00556568"/>
    <w:rsid w:val="00556582"/>
    <w:rsid w:val="0055695F"/>
    <w:rsid w:val="00556AA7"/>
    <w:rsid w:val="00556D14"/>
    <w:rsid w:val="00556FE1"/>
    <w:rsid w:val="00557688"/>
    <w:rsid w:val="00557ACC"/>
    <w:rsid w:val="00557D7E"/>
    <w:rsid w:val="00557DAD"/>
    <w:rsid w:val="00560042"/>
    <w:rsid w:val="00560180"/>
    <w:rsid w:val="005601EC"/>
    <w:rsid w:val="0056033C"/>
    <w:rsid w:val="005603AE"/>
    <w:rsid w:val="005604FE"/>
    <w:rsid w:val="00560505"/>
    <w:rsid w:val="0056050E"/>
    <w:rsid w:val="00560AFB"/>
    <w:rsid w:val="00560CBE"/>
    <w:rsid w:val="00560D29"/>
    <w:rsid w:val="00560E1F"/>
    <w:rsid w:val="00560EB4"/>
    <w:rsid w:val="005610B3"/>
    <w:rsid w:val="0056179C"/>
    <w:rsid w:val="005617EF"/>
    <w:rsid w:val="0056184A"/>
    <w:rsid w:val="00561856"/>
    <w:rsid w:val="00561BD5"/>
    <w:rsid w:val="00561D69"/>
    <w:rsid w:val="00561E9F"/>
    <w:rsid w:val="0056210F"/>
    <w:rsid w:val="005626BD"/>
    <w:rsid w:val="00562CA0"/>
    <w:rsid w:val="00562D45"/>
    <w:rsid w:val="00562DE4"/>
    <w:rsid w:val="00562EC0"/>
    <w:rsid w:val="00562F35"/>
    <w:rsid w:val="00563012"/>
    <w:rsid w:val="005632E5"/>
    <w:rsid w:val="0056330C"/>
    <w:rsid w:val="00563490"/>
    <w:rsid w:val="00563503"/>
    <w:rsid w:val="00563535"/>
    <w:rsid w:val="005636EB"/>
    <w:rsid w:val="00563716"/>
    <w:rsid w:val="005637B9"/>
    <w:rsid w:val="00563858"/>
    <w:rsid w:val="00563B06"/>
    <w:rsid w:val="00563C0B"/>
    <w:rsid w:val="00563CDD"/>
    <w:rsid w:val="00563F5A"/>
    <w:rsid w:val="00563FA3"/>
    <w:rsid w:val="0056426D"/>
    <w:rsid w:val="005642DA"/>
    <w:rsid w:val="005643A1"/>
    <w:rsid w:val="00564713"/>
    <w:rsid w:val="00564831"/>
    <w:rsid w:val="00564A9A"/>
    <w:rsid w:val="00564B85"/>
    <w:rsid w:val="0056538F"/>
    <w:rsid w:val="005653D8"/>
    <w:rsid w:val="0056597E"/>
    <w:rsid w:val="00566614"/>
    <w:rsid w:val="0056679B"/>
    <w:rsid w:val="0056684C"/>
    <w:rsid w:val="0056689F"/>
    <w:rsid w:val="005668F9"/>
    <w:rsid w:val="005669EE"/>
    <w:rsid w:val="00566B3D"/>
    <w:rsid w:val="00566F04"/>
    <w:rsid w:val="0056705E"/>
    <w:rsid w:val="00567226"/>
    <w:rsid w:val="005672FA"/>
    <w:rsid w:val="00567591"/>
    <w:rsid w:val="005675D4"/>
    <w:rsid w:val="00567C4E"/>
    <w:rsid w:val="00567C70"/>
    <w:rsid w:val="00567F56"/>
    <w:rsid w:val="00570011"/>
    <w:rsid w:val="005702A7"/>
    <w:rsid w:val="00570303"/>
    <w:rsid w:val="0057038E"/>
    <w:rsid w:val="005707A8"/>
    <w:rsid w:val="005708CB"/>
    <w:rsid w:val="00570AE4"/>
    <w:rsid w:val="00570AFF"/>
    <w:rsid w:val="00570E79"/>
    <w:rsid w:val="00571005"/>
    <w:rsid w:val="0057152F"/>
    <w:rsid w:val="00571681"/>
    <w:rsid w:val="0057178C"/>
    <w:rsid w:val="00571BBF"/>
    <w:rsid w:val="00571E11"/>
    <w:rsid w:val="00571F6A"/>
    <w:rsid w:val="0057206D"/>
    <w:rsid w:val="005720F9"/>
    <w:rsid w:val="0057229E"/>
    <w:rsid w:val="00572416"/>
    <w:rsid w:val="00572440"/>
    <w:rsid w:val="00572736"/>
    <w:rsid w:val="005729C6"/>
    <w:rsid w:val="00572B1A"/>
    <w:rsid w:val="00572F7E"/>
    <w:rsid w:val="00573062"/>
    <w:rsid w:val="0057311C"/>
    <w:rsid w:val="00573236"/>
    <w:rsid w:val="0057356A"/>
    <w:rsid w:val="005735F7"/>
    <w:rsid w:val="00573869"/>
    <w:rsid w:val="0057397E"/>
    <w:rsid w:val="005739C5"/>
    <w:rsid w:val="00573B46"/>
    <w:rsid w:val="00573D21"/>
    <w:rsid w:val="00573F9B"/>
    <w:rsid w:val="0057459F"/>
    <w:rsid w:val="00574774"/>
    <w:rsid w:val="005748C7"/>
    <w:rsid w:val="0057496C"/>
    <w:rsid w:val="00574BBC"/>
    <w:rsid w:val="00574C6A"/>
    <w:rsid w:val="00574D0C"/>
    <w:rsid w:val="005750B3"/>
    <w:rsid w:val="005750ED"/>
    <w:rsid w:val="0057525A"/>
    <w:rsid w:val="0057529B"/>
    <w:rsid w:val="00575313"/>
    <w:rsid w:val="00575831"/>
    <w:rsid w:val="0057590E"/>
    <w:rsid w:val="00575D34"/>
    <w:rsid w:val="00575EF1"/>
    <w:rsid w:val="0057636D"/>
    <w:rsid w:val="005764C1"/>
    <w:rsid w:val="005766A2"/>
    <w:rsid w:val="005767DD"/>
    <w:rsid w:val="00576F30"/>
    <w:rsid w:val="00577467"/>
    <w:rsid w:val="005774C8"/>
    <w:rsid w:val="00577513"/>
    <w:rsid w:val="00577524"/>
    <w:rsid w:val="00577758"/>
    <w:rsid w:val="0057776F"/>
    <w:rsid w:val="005777FF"/>
    <w:rsid w:val="00577982"/>
    <w:rsid w:val="00577CA0"/>
    <w:rsid w:val="00577CBB"/>
    <w:rsid w:val="00577DA4"/>
    <w:rsid w:val="00577DAF"/>
    <w:rsid w:val="005804E8"/>
    <w:rsid w:val="0058068E"/>
    <w:rsid w:val="0058080B"/>
    <w:rsid w:val="0058083A"/>
    <w:rsid w:val="005809AE"/>
    <w:rsid w:val="005809EC"/>
    <w:rsid w:val="00580A2D"/>
    <w:rsid w:val="00580A7A"/>
    <w:rsid w:val="00580B25"/>
    <w:rsid w:val="00580B3C"/>
    <w:rsid w:val="00580E5E"/>
    <w:rsid w:val="00580E93"/>
    <w:rsid w:val="00580FD1"/>
    <w:rsid w:val="005810D3"/>
    <w:rsid w:val="0058111E"/>
    <w:rsid w:val="00581576"/>
    <w:rsid w:val="0058166B"/>
    <w:rsid w:val="00581722"/>
    <w:rsid w:val="00581799"/>
    <w:rsid w:val="00581B20"/>
    <w:rsid w:val="00581CF3"/>
    <w:rsid w:val="00581F76"/>
    <w:rsid w:val="0058242F"/>
    <w:rsid w:val="00582570"/>
    <w:rsid w:val="0058299A"/>
    <w:rsid w:val="005829B6"/>
    <w:rsid w:val="00582BCD"/>
    <w:rsid w:val="00582D18"/>
    <w:rsid w:val="00582DBF"/>
    <w:rsid w:val="00582DCC"/>
    <w:rsid w:val="00582E18"/>
    <w:rsid w:val="00582E4C"/>
    <w:rsid w:val="00582F50"/>
    <w:rsid w:val="00583202"/>
    <w:rsid w:val="00583752"/>
    <w:rsid w:val="005838EA"/>
    <w:rsid w:val="005839C4"/>
    <w:rsid w:val="00583A8A"/>
    <w:rsid w:val="00583A9D"/>
    <w:rsid w:val="00583EE3"/>
    <w:rsid w:val="0058452B"/>
    <w:rsid w:val="00584586"/>
    <w:rsid w:val="00584AE9"/>
    <w:rsid w:val="00584BC0"/>
    <w:rsid w:val="00584E91"/>
    <w:rsid w:val="00584F0E"/>
    <w:rsid w:val="00584FB8"/>
    <w:rsid w:val="00585355"/>
    <w:rsid w:val="005853CB"/>
    <w:rsid w:val="005854DA"/>
    <w:rsid w:val="0058551B"/>
    <w:rsid w:val="005858B2"/>
    <w:rsid w:val="005859A5"/>
    <w:rsid w:val="00585A64"/>
    <w:rsid w:val="005860AE"/>
    <w:rsid w:val="00586226"/>
    <w:rsid w:val="005862ED"/>
    <w:rsid w:val="0058632F"/>
    <w:rsid w:val="00586446"/>
    <w:rsid w:val="0058654B"/>
    <w:rsid w:val="00586622"/>
    <w:rsid w:val="00586850"/>
    <w:rsid w:val="0058686F"/>
    <w:rsid w:val="0058698A"/>
    <w:rsid w:val="00586A5F"/>
    <w:rsid w:val="00586BF2"/>
    <w:rsid w:val="00586DE8"/>
    <w:rsid w:val="005870FD"/>
    <w:rsid w:val="0058714B"/>
    <w:rsid w:val="0058740D"/>
    <w:rsid w:val="005874EA"/>
    <w:rsid w:val="00587649"/>
    <w:rsid w:val="00587822"/>
    <w:rsid w:val="00587883"/>
    <w:rsid w:val="005878D2"/>
    <w:rsid w:val="00587961"/>
    <w:rsid w:val="00587BED"/>
    <w:rsid w:val="00587CA9"/>
    <w:rsid w:val="00587DEF"/>
    <w:rsid w:val="00587E37"/>
    <w:rsid w:val="00587E6F"/>
    <w:rsid w:val="00590119"/>
    <w:rsid w:val="0059084A"/>
    <w:rsid w:val="00590CD5"/>
    <w:rsid w:val="00590DCF"/>
    <w:rsid w:val="00590E69"/>
    <w:rsid w:val="00591055"/>
    <w:rsid w:val="005910F9"/>
    <w:rsid w:val="005912B7"/>
    <w:rsid w:val="005915D0"/>
    <w:rsid w:val="00591669"/>
    <w:rsid w:val="0059171C"/>
    <w:rsid w:val="00591A4D"/>
    <w:rsid w:val="00591C91"/>
    <w:rsid w:val="00591E81"/>
    <w:rsid w:val="00592049"/>
    <w:rsid w:val="00592288"/>
    <w:rsid w:val="005922D1"/>
    <w:rsid w:val="00592585"/>
    <w:rsid w:val="00592773"/>
    <w:rsid w:val="005928C6"/>
    <w:rsid w:val="00592B46"/>
    <w:rsid w:val="00592D3E"/>
    <w:rsid w:val="00592D67"/>
    <w:rsid w:val="00592DAB"/>
    <w:rsid w:val="00592E5E"/>
    <w:rsid w:val="00592ECA"/>
    <w:rsid w:val="00592F11"/>
    <w:rsid w:val="00592F90"/>
    <w:rsid w:val="00593062"/>
    <w:rsid w:val="005930AD"/>
    <w:rsid w:val="005930C2"/>
    <w:rsid w:val="00593442"/>
    <w:rsid w:val="00593583"/>
    <w:rsid w:val="005935BD"/>
    <w:rsid w:val="00593604"/>
    <w:rsid w:val="005936AE"/>
    <w:rsid w:val="00593F78"/>
    <w:rsid w:val="0059407F"/>
    <w:rsid w:val="00594362"/>
    <w:rsid w:val="005947F3"/>
    <w:rsid w:val="00594840"/>
    <w:rsid w:val="0059485D"/>
    <w:rsid w:val="00594907"/>
    <w:rsid w:val="00594C1A"/>
    <w:rsid w:val="00594DF9"/>
    <w:rsid w:val="00594F69"/>
    <w:rsid w:val="00595095"/>
    <w:rsid w:val="00595131"/>
    <w:rsid w:val="00595297"/>
    <w:rsid w:val="00595418"/>
    <w:rsid w:val="005956C9"/>
    <w:rsid w:val="00595889"/>
    <w:rsid w:val="00595A9B"/>
    <w:rsid w:val="00595A9F"/>
    <w:rsid w:val="00595BFD"/>
    <w:rsid w:val="00595DB7"/>
    <w:rsid w:val="00595E80"/>
    <w:rsid w:val="00595F2C"/>
    <w:rsid w:val="0059635A"/>
    <w:rsid w:val="00596429"/>
    <w:rsid w:val="0059642C"/>
    <w:rsid w:val="00596446"/>
    <w:rsid w:val="00596506"/>
    <w:rsid w:val="00596998"/>
    <w:rsid w:val="00596A6D"/>
    <w:rsid w:val="00596CDB"/>
    <w:rsid w:val="00596DDD"/>
    <w:rsid w:val="00596F1A"/>
    <w:rsid w:val="00596F7A"/>
    <w:rsid w:val="005971FE"/>
    <w:rsid w:val="0059726B"/>
    <w:rsid w:val="005972C9"/>
    <w:rsid w:val="005972D8"/>
    <w:rsid w:val="0059733A"/>
    <w:rsid w:val="00597597"/>
    <w:rsid w:val="00597AE9"/>
    <w:rsid w:val="00597C1B"/>
    <w:rsid w:val="005A0144"/>
    <w:rsid w:val="005A034D"/>
    <w:rsid w:val="005A040C"/>
    <w:rsid w:val="005A06EE"/>
    <w:rsid w:val="005A077E"/>
    <w:rsid w:val="005A07E7"/>
    <w:rsid w:val="005A08CA"/>
    <w:rsid w:val="005A0BDD"/>
    <w:rsid w:val="005A0CF2"/>
    <w:rsid w:val="005A0E73"/>
    <w:rsid w:val="005A0F90"/>
    <w:rsid w:val="005A0FD4"/>
    <w:rsid w:val="005A1220"/>
    <w:rsid w:val="005A17D3"/>
    <w:rsid w:val="005A1B48"/>
    <w:rsid w:val="005A1D91"/>
    <w:rsid w:val="005A1DFD"/>
    <w:rsid w:val="005A22C3"/>
    <w:rsid w:val="005A2955"/>
    <w:rsid w:val="005A2C1F"/>
    <w:rsid w:val="005A2E87"/>
    <w:rsid w:val="005A2FFE"/>
    <w:rsid w:val="005A3123"/>
    <w:rsid w:val="005A33AA"/>
    <w:rsid w:val="005A34FD"/>
    <w:rsid w:val="005A3852"/>
    <w:rsid w:val="005A3AA0"/>
    <w:rsid w:val="005A3B67"/>
    <w:rsid w:val="005A3BC0"/>
    <w:rsid w:val="005A3C63"/>
    <w:rsid w:val="005A4056"/>
    <w:rsid w:val="005A405C"/>
    <w:rsid w:val="005A4122"/>
    <w:rsid w:val="005A4373"/>
    <w:rsid w:val="005A45F0"/>
    <w:rsid w:val="005A478C"/>
    <w:rsid w:val="005A47A5"/>
    <w:rsid w:val="005A48C2"/>
    <w:rsid w:val="005A4CDA"/>
    <w:rsid w:val="005A4E18"/>
    <w:rsid w:val="005A4FC8"/>
    <w:rsid w:val="005A54E9"/>
    <w:rsid w:val="005A56A4"/>
    <w:rsid w:val="005A591D"/>
    <w:rsid w:val="005A5CE7"/>
    <w:rsid w:val="005A5D75"/>
    <w:rsid w:val="005A5EA5"/>
    <w:rsid w:val="005A5ECC"/>
    <w:rsid w:val="005A5F4D"/>
    <w:rsid w:val="005A6081"/>
    <w:rsid w:val="005A647C"/>
    <w:rsid w:val="005A6760"/>
    <w:rsid w:val="005A6B32"/>
    <w:rsid w:val="005A6B50"/>
    <w:rsid w:val="005A6E00"/>
    <w:rsid w:val="005A7263"/>
    <w:rsid w:val="005A7396"/>
    <w:rsid w:val="005A74D4"/>
    <w:rsid w:val="005A76A9"/>
    <w:rsid w:val="005A7A2C"/>
    <w:rsid w:val="005A7B19"/>
    <w:rsid w:val="005A7FE8"/>
    <w:rsid w:val="005B0040"/>
    <w:rsid w:val="005B007A"/>
    <w:rsid w:val="005B011C"/>
    <w:rsid w:val="005B01D9"/>
    <w:rsid w:val="005B02DD"/>
    <w:rsid w:val="005B0418"/>
    <w:rsid w:val="005B0844"/>
    <w:rsid w:val="005B085F"/>
    <w:rsid w:val="005B09AC"/>
    <w:rsid w:val="005B0AB7"/>
    <w:rsid w:val="005B1002"/>
    <w:rsid w:val="005B1D5C"/>
    <w:rsid w:val="005B1DFD"/>
    <w:rsid w:val="005B1ECF"/>
    <w:rsid w:val="005B1F06"/>
    <w:rsid w:val="005B2349"/>
    <w:rsid w:val="005B2962"/>
    <w:rsid w:val="005B2A96"/>
    <w:rsid w:val="005B2ACC"/>
    <w:rsid w:val="005B2BE5"/>
    <w:rsid w:val="005B2E22"/>
    <w:rsid w:val="005B2EF0"/>
    <w:rsid w:val="005B2F56"/>
    <w:rsid w:val="005B3057"/>
    <w:rsid w:val="005B30CE"/>
    <w:rsid w:val="005B32FB"/>
    <w:rsid w:val="005B3596"/>
    <w:rsid w:val="005B35F5"/>
    <w:rsid w:val="005B37DF"/>
    <w:rsid w:val="005B38A7"/>
    <w:rsid w:val="005B38E3"/>
    <w:rsid w:val="005B3A39"/>
    <w:rsid w:val="005B3A99"/>
    <w:rsid w:val="005B3AAE"/>
    <w:rsid w:val="005B3D9A"/>
    <w:rsid w:val="005B3E1C"/>
    <w:rsid w:val="005B3F6E"/>
    <w:rsid w:val="005B4071"/>
    <w:rsid w:val="005B40DF"/>
    <w:rsid w:val="005B434E"/>
    <w:rsid w:val="005B45E4"/>
    <w:rsid w:val="005B4976"/>
    <w:rsid w:val="005B497A"/>
    <w:rsid w:val="005B4B43"/>
    <w:rsid w:val="005B4C56"/>
    <w:rsid w:val="005B4F2C"/>
    <w:rsid w:val="005B4F50"/>
    <w:rsid w:val="005B4FBC"/>
    <w:rsid w:val="005B5027"/>
    <w:rsid w:val="005B558B"/>
    <w:rsid w:val="005B5999"/>
    <w:rsid w:val="005B5BAF"/>
    <w:rsid w:val="005B5D93"/>
    <w:rsid w:val="005B5F30"/>
    <w:rsid w:val="005B6103"/>
    <w:rsid w:val="005B6386"/>
    <w:rsid w:val="005B6398"/>
    <w:rsid w:val="005B685E"/>
    <w:rsid w:val="005B6C07"/>
    <w:rsid w:val="005B6CAE"/>
    <w:rsid w:val="005B6E65"/>
    <w:rsid w:val="005B7025"/>
    <w:rsid w:val="005B70FF"/>
    <w:rsid w:val="005B7103"/>
    <w:rsid w:val="005B7193"/>
    <w:rsid w:val="005B71EB"/>
    <w:rsid w:val="005B7355"/>
    <w:rsid w:val="005B7453"/>
    <w:rsid w:val="005B7956"/>
    <w:rsid w:val="005B79A4"/>
    <w:rsid w:val="005B79F4"/>
    <w:rsid w:val="005B7E0F"/>
    <w:rsid w:val="005B7E61"/>
    <w:rsid w:val="005B7F7C"/>
    <w:rsid w:val="005C0061"/>
    <w:rsid w:val="005C0237"/>
    <w:rsid w:val="005C05B9"/>
    <w:rsid w:val="005C07AF"/>
    <w:rsid w:val="005C0837"/>
    <w:rsid w:val="005C0A89"/>
    <w:rsid w:val="005C0B5B"/>
    <w:rsid w:val="005C0B99"/>
    <w:rsid w:val="005C0D35"/>
    <w:rsid w:val="005C0F67"/>
    <w:rsid w:val="005C0FC5"/>
    <w:rsid w:val="005C121A"/>
    <w:rsid w:val="005C1453"/>
    <w:rsid w:val="005C152D"/>
    <w:rsid w:val="005C1571"/>
    <w:rsid w:val="005C15C7"/>
    <w:rsid w:val="005C1683"/>
    <w:rsid w:val="005C180C"/>
    <w:rsid w:val="005C19E5"/>
    <w:rsid w:val="005C1AC9"/>
    <w:rsid w:val="005C1CAD"/>
    <w:rsid w:val="005C1D1C"/>
    <w:rsid w:val="005C1E92"/>
    <w:rsid w:val="005C1F67"/>
    <w:rsid w:val="005C1F8A"/>
    <w:rsid w:val="005C2177"/>
    <w:rsid w:val="005C2403"/>
    <w:rsid w:val="005C2535"/>
    <w:rsid w:val="005C28C0"/>
    <w:rsid w:val="005C2B0C"/>
    <w:rsid w:val="005C341C"/>
    <w:rsid w:val="005C347C"/>
    <w:rsid w:val="005C3527"/>
    <w:rsid w:val="005C353F"/>
    <w:rsid w:val="005C3553"/>
    <w:rsid w:val="005C36C4"/>
    <w:rsid w:val="005C39C7"/>
    <w:rsid w:val="005C39F3"/>
    <w:rsid w:val="005C3A89"/>
    <w:rsid w:val="005C3BC8"/>
    <w:rsid w:val="005C3CC9"/>
    <w:rsid w:val="005C3D65"/>
    <w:rsid w:val="005C3E1D"/>
    <w:rsid w:val="005C3E2A"/>
    <w:rsid w:val="005C3ED5"/>
    <w:rsid w:val="005C3FAA"/>
    <w:rsid w:val="005C3FF8"/>
    <w:rsid w:val="005C4448"/>
    <w:rsid w:val="005C46CC"/>
    <w:rsid w:val="005C48E4"/>
    <w:rsid w:val="005C4946"/>
    <w:rsid w:val="005C4A79"/>
    <w:rsid w:val="005C4AEB"/>
    <w:rsid w:val="005C4BEC"/>
    <w:rsid w:val="005C4C4C"/>
    <w:rsid w:val="005C4D02"/>
    <w:rsid w:val="005C518A"/>
    <w:rsid w:val="005C534E"/>
    <w:rsid w:val="005C542E"/>
    <w:rsid w:val="005C5B23"/>
    <w:rsid w:val="005C5DFD"/>
    <w:rsid w:val="005C5E86"/>
    <w:rsid w:val="005C5F1B"/>
    <w:rsid w:val="005C623A"/>
    <w:rsid w:val="005C6313"/>
    <w:rsid w:val="005C637A"/>
    <w:rsid w:val="005C643F"/>
    <w:rsid w:val="005C65B5"/>
    <w:rsid w:val="005C6690"/>
    <w:rsid w:val="005C670D"/>
    <w:rsid w:val="005C6919"/>
    <w:rsid w:val="005C6962"/>
    <w:rsid w:val="005C6AD7"/>
    <w:rsid w:val="005C6CB9"/>
    <w:rsid w:val="005C6D0B"/>
    <w:rsid w:val="005C6F44"/>
    <w:rsid w:val="005C72A8"/>
    <w:rsid w:val="005C7956"/>
    <w:rsid w:val="005C79C5"/>
    <w:rsid w:val="005C7A27"/>
    <w:rsid w:val="005C7AE3"/>
    <w:rsid w:val="005C7CD4"/>
    <w:rsid w:val="005C7ECB"/>
    <w:rsid w:val="005C7F57"/>
    <w:rsid w:val="005D027C"/>
    <w:rsid w:val="005D027D"/>
    <w:rsid w:val="005D0374"/>
    <w:rsid w:val="005D03D7"/>
    <w:rsid w:val="005D04BF"/>
    <w:rsid w:val="005D0573"/>
    <w:rsid w:val="005D0856"/>
    <w:rsid w:val="005D08C5"/>
    <w:rsid w:val="005D09F7"/>
    <w:rsid w:val="005D0B20"/>
    <w:rsid w:val="005D0C84"/>
    <w:rsid w:val="005D10AE"/>
    <w:rsid w:val="005D1270"/>
    <w:rsid w:val="005D1328"/>
    <w:rsid w:val="005D1408"/>
    <w:rsid w:val="005D140E"/>
    <w:rsid w:val="005D1562"/>
    <w:rsid w:val="005D159A"/>
    <w:rsid w:val="005D17F8"/>
    <w:rsid w:val="005D1889"/>
    <w:rsid w:val="005D1916"/>
    <w:rsid w:val="005D19C2"/>
    <w:rsid w:val="005D2034"/>
    <w:rsid w:val="005D2068"/>
    <w:rsid w:val="005D214F"/>
    <w:rsid w:val="005D218A"/>
    <w:rsid w:val="005D2328"/>
    <w:rsid w:val="005D2365"/>
    <w:rsid w:val="005D27A4"/>
    <w:rsid w:val="005D2AD7"/>
    <w:rsid w:val="005D2C54"/>
    <w:rsid w:val="005D2E14"/>
    <w:rsid w:val="005D2F31"/>
    <w:rsid w:val="005D3138"/>
    <w:rsid w:val="005D3292"/>
    <w:rsid w:val="005D3346"/>
    <w:rsid w:val="005D33A7"/>
    <w:rsid w:val="005D39E1"/>
    <w:rsid w:val="005D3A13"/>
    <w:rsid w:val="005D3B31"/>
    <w:rsid w:val="005D3DFF"/>
    <w:rsid w:val="005D3ECC"/>
    <w:rsid w:val="005D3F82"/>
    <w:rsid w:val="005D4000"/>
    <w:rsid w:val="005D40ED"/>
    <w:rsid w:val="005D41F6"/>
    <w:rsid w:val="005D43D5"/>
    <w:rsid w:val="005D47F2"/>
    <w:rsid w:val="005D487D"/>
    <w:rsid w:val="005D48B7"/>
    <w:rsid w:val="005D4C8F"/>
    <w:rsid w:val="005D4C93"/>
    <w:rsid w:val="005D4D51"/>
    <w:rsid w:val="005D4DC4"/>
    <w:rsid w:val="005D4F0E"/>
    <w:rsid w:val="005D4FBC"/>
    <w:rsid w:val="005D524F"/>
    <w:rsid w:val="005D53FC"/>
    <w:rsid w:val="005D557A"/>
    <w:rsid w:val="005D55CC"/>
    <w:rsid w:val="005D5615"/>
    <w:rsid w:val="005D585E"/>
    <w:rsid w:val="005D5B8F"/>
    <w:rsid w:val="005D62AC"/>
    <w:rsid w:val="005D62C0"/>
    <w:rsid w:val="005D6374"/>
    <w:rsid w:val="005D63A6"/>
    <w:rsid w:val="005D63B8"/>
    <w:rsid w:val="005D65BF"/>
    <w:rsid w:val="005D65C5"/>
    <w:rsid w:val="005D6A9F"/>
    <w:rsid w:val="005D7313"/>
    <w:rsid w:val="005D734B"/>
    <w:rsid w:val="005D7379"/>
    <w:rsid w:val="005D73BE"/>
    <w:rsid w:val="005D76E7"/>
    <w:rsid w:val="005D787E"/>
    <w:rsid w:val="005D793E"/>
    <w:rsid w:val="005D7991"/>
    <w:rsid w:val="005D7EC9"/>
    <w:rsid w:val="005D7FB0"/>
    <w:rsid w:val="005E0054"/>
    <w:rsid w:val="005E0345"/>
    <w:rsid w:val="005E03FB"/>
    <w:rsid w:val="005E04E4"/>
    <w:rsid w:val="005E05C9"/>
    <w:rsid w:val="005E05DE"/>
    <w:rsid w:val="005E05FF"/>
    <w:rsid w:val="005E0638"/>
    <w:rsid w:val="005E0C97"/>
    <w:rsid w:val="005E0E93"/>
    <w:rsid w:val="005E10D9"/>
    <w:rsid w:val="005E11FC"/>
    <w:rsid w:val="005E1252"/>
    <w:rsid w:val="005E1A68"/>
    <w:rsid w:val="005E1C71"/>
    <w:rsid w:val="005E1CE3"/>
    <w:rsid w:val="005E1D92"/>
    <w:rsid w:val="005E2023"/>
    <w:rsid w:val="005E2159"/>
    <w:rsid w:val="005E2208"/>
    <w:rsid w:val="005E236E"/>
    <w:rsid w:val="005E24C5"/>
    <w:rsid w:val="005E26A6"/>
    <w:rsid w:val="005E290E"/>
    <w:rsid w:val="005E2A34"/>
    <w:rsid w:val="005E2BBB"/>
    <w:rsid w:val="005E2E9E"/>
    <w:rsid w:val="005E30B6"/>
    <w:rsid w:val="005E3447"/>
    <w:rsid w:val="005E37A4"/>
    <w:rsid w:val="005E38CF"/>
    <w:rsid w:val="005E3A82"/>
    <w:rsid w:val="005E3B04"/>
    <w:rsid w:val="005E3D2F"/>
    <w:rsid w:val="005E3DC8"/>
    <w:rsid w:val="005E3EF1"/>
    <w:rsid w:val="005E4486"/>
    <w:rsid w:val="005E44AA"/>
    <w:rsid w:val="005E4554"/>
    <w:rsid w:val="005E45D7"/>
    <w:rsid w:val="005E47B4"/>
    <w:rsid w:val="005E49E5"/>
    <w:rsid w:val="005E4A39"/>
    <w:rsid w:val="005E4AC8"/>
    <w:rsid w:val="005E4D57"/>
    <w:rsid w:val="005E4E0E"/>
    <w:rsid w:val="005E4E9C"/>
    <w:rsid w:val="005E4EE8"/>
    <w:rsid w:val="005E51A8"/>
    <w:rsid w:val="005E520B"/>
    <w:rsid w:val="005E5216"/>
    <w:rsid w:val="005E537F"/>
    <w:rsid w:val="005E53EC"/>
    <w:rsid w:val="005E5735"/>
    <w:rsid w:val="005E573F"/>
    <w:rsid w:val="005E5843"/>
    <w:rsid w:val="005E588D"/>
    <w:rsid w:val="005E5B49"/>
    <w:rsid w:val="005E5B82"/>
    <w:rsid w:val="005E5E9F"/>
    <w:rsid w:val="005E5F26"/>
    <w:rsid w:val="005E5FDE"/>
    <w:rsid w:val="005E60BD"/>
    <w:rsid w:val="005E60E3"/>
    <w:rsid w:val="005E6112"/>
    <w:rsid w:val="005E6141"/>
    <w:rsid w:val="005E631D"/>
    <w:rsid w:val="005E6828"/>
    <w:rsid w:val="005E68D9"/>
    <w:rsid w:val="005E692C"/>
    <w:rsid w:val="005E6A05"/>
    <w:rsid w:val="005E6C49"/>
    <w:rsid w:val="005E6E18"/>
    <w:rsid w:val="005E6FAD"/>
    <w:rsid w:val="005E70B5"/>
    <w:rsid w:val="005E7272"/>
    <w:rsid w:val="005E728E"/>
    <w:rsid w:val="005E73ED"/>
    <w:rsid w:val="005E74E2"/>
    <w:rsid w:val="005E74EB"/>
    <w:rsid w:val="005E76A0"/>
    <w:rsid w:val="005E79A7"/>
    <w:rsid w:val="005E7B15"/>
    <w:rsid w:val="005E7BFC"/>
    <w:rsid w:val="005E7E21"/>
    <w:rsid w:val="005E7EB6"/>
    <w:rsid w:val="005E7F3F"/>
    <w:rsid w:val="005F0352"/>
    <w:rsid w:val="005F0412"/>
    <w:rsid w:val="005F0517"/>
    <w:rsid w:val="005F066C"/>
    <w:rsid w:val="005F085E"/>
    <w:rsid w:val="005F09FA"/>
    <w:rsid w:val="005F0FA8"/>
    <w:rsid w:val="005F10A6"/>
    <w:rsid w:val="005F1197"/>
    <w:rsid w:val="005F14EE"/>
    <w:rsid w:val="005F1614"/>
    <w:rsid w:val="005F176A"/>
    <w:rsid w:val="005F17B7"/>
    <w:rsid w:val="005F1B38"/>
    <w:rsid w:val="005F1E7F"/>
    <w:rsid w:val="005F1F16"/>
    <w:rsid w:val="005F1FEF"/>
    <w:rsid w:val="005F21BB"/>
    <w:rsid w:val="005F2505"/>
    <w:rsid w:val="005F25ED"/>
    <w:rsid w:val="005F2AE6"/>
    <w:rsid w:val="005F3544"/>
    <w:rsid w:val="005F3584"/>
    <w:rsid w:val="005F38F8"/>
    <w:rsid w:val="005F3920"/>
    <w:rsid w:val="005F3A19"/>
    <w:rsid w:val="005F3EC1"/>
    <w:rsid w:val="005F4033"/>
    <w:rsid w:val="005F4372"/>
    <w:rsid w:val="005F463C"/>
    <w:rsid w:val="005F4697"/>
    <w:rsid w:val="005F4976"/>
    <w:rsid w:val="005F4A1C"/>
    <w:rsid w:val="005F4B6C"/>
    <w:rsid w:val="005F4C71"/>
    <w:rsid w:val="005F4D45"/>
    <w:rsid w:val="005F4E5E"/>
    <w:rsid w:val="005F4FC4"/>
    <w:rsid w:val="005F5444"/>
    <w:rsid w:val="005F5563"/>
    <w:rsid w:val="005F580B"/>
    <w:rsid w:val="005F58B2"/>
    <w:rsid w:val="005F5B83"/>
    <w:rsid w:val="005F5DDF"/>
    <w:rsid w:val="005F5F6F"/>
    <w:rsid w:val="005F614E"/>
    <w:rsid w:val="005F61A9"/>
    <w:rsid w:val="005F63C1"/>
    <w:rsid w:val="005F64BB"/>
    <w:rsid w:val="005F6520"/>
    <w:rsid w:val="005F66EE"/>
    <w:rsid w:val="005F67EC"/>
    <w:rsid w:val="005F6882"/>
    <w:rsid w:val="005F68CD"/>
    <w:rsid w:val="005F6AC9"/>
    <w:rsid w:val="005F6CD8"/>
    <w:rsid w:val="005F6FF7"/>
    <w:rsid w:val="005F747D"/>
    <w:rsid w:val="005F7608"/>
    <w:rsid w:val="005F76F4"/>
    <w:rsid w:val="005F78EE"/>
    <w:rsid w:val="005F79D3"/>
    <w:rsid w:val="005F7EA9"/>
    <w:rsid w:val="0060005A"/>
    <w:rsid w:val="006001F3"/>
    <w:rsid w:val="006002F6"/>
    <w:rsid w:val="00600365"/>
    <w:rsid w:val="0060049E"/>
    <w:rsid w:val="006004AD"/>
    <w:rsid w:val="006008A4"/>
    <w:rsid w:val="00600AD1"/>
    <w:rsid w:val="00600BF2"/>
    <w:rsid w:val="00600CB3"/>
    <w:rsid w:val="00600D51"/>
    <w:rsid w:val="00600E57"/>
    <w:rsid w:val="00600EBD"/>
    <w:rsid w:val="00601266"/>
    <w:rsid w:val="00601916"/>
    <w:rsid w:val="00601923"/>
    <w:rsid w:val="00601AFB"/>
    <w:rsid w:val="00601D09"/>
    <w:rsid w:val="00601D3C"/>
    <w:rsid w:val="00601E22"/>
    <w:rsid w:val="00602120"/>
    <w:rsid w:val="0060220B"/>
    <w:rsid w:val="006024DB"/>
    <w:rsid w:val="00602661"/>
    <w:rsid w:val="00602A6A"/>
    <w:rsid w:val="00602A6C"/>
    <w:rsid w:val="00602D17"/>
    <w:rsid w:val="00602DC4"/>
    <w:rsid w:val="00602FD9"/>
    <w:rsid w:val="006037C5"/>
    <w:rsid w:val="006039FC"/>
    <w:rsid w:val="00603AB9"/>
    <w:rsid w:val="00603B40"/>
    <w:rsid w:val="00603BAD"/>
    <w:rsid w:val="00603C67"/>
    <w:rsid w:val="00603C78"/>
    <w:rsid w:val="00603C94"/>
    <w:rsid w:val="00603FE5"/>
    <w:rsid w:val="00603FF3"/>
    <w:rsid w:val="006040DD"/>
    <w:rsid w:val="0060413E"/>
    <w:rsid w:val="006041E5"/>
    <w:rsid w:val="00604334"/>
    <w:rsid w:val="00604358"/>
    <w:rsid w:val="006047EB"/>
    <w:rsid w:val="006049D9"/>
    <w:rsid w:val="00604A2B"/>
    <w:rsid w:val="00604B33"/>
    <w:rsid w:val="00604B9B"/>
    <w:rsid w:val="00604D5D"/>
    <w:rsid w:val="00605313"/>
    <w:rsid w:val="00605339"/>
    <w:rsid w:val="00605425"/>
    <w:rsid w:val="006058AB"/>
    <w:rsid w:val="006058AE"/>
    <w:rsid w:val="00605A32"/>
    <w:rsid w:val="00605A69"/>
    <w:rsid w:val="00605AD0"/>
    <w:rsid w:val="00605BC0"/>
    <w:rsid w:val="00605DCB"/>
    <w:rsid w:val="00605F45"/>
    <w:rsid w:val="00605F4D"/>
    <w:rsid w:val="00606114"/>
    <w:rsid w:val="00606329"/>
    <w:rsid w:val="00606558"/>
    <w:rsid w:val="006065CF"/>
    <w:rsid w:val="0060678D"/>
    <w:rsid w:val="00606B2F"/>
    <w:rsid w:val="00606BBE"/>
    <w:rsid w:val="00606D59"/>
    <w:rsid w:val="00606D7C"/>
    <w:rsid w:val="00606DC9"/>
    <w:rsid w:val="00606FBC"/>
    <w:rsid w:val="00607036"/>
    <w:rsid w:val="006070B4"/>
    <w:rsid w:val="0060734D"/>
    <w:rsid w:val="00607383"/>
    <w:rsid w:val="0060750D"/>
    <w:rsid w:val="0060752D"/>
    <w:rsid w:val="006078B4"/>
    <w:rsid w:val="006078EC"/>
    <w:rsid w:val="006079F8"/>
    <w:rsid w:val="00607B83"/>
    <w:rsid w:val="00607D55"/>
    <w:rsid w:val="00607D8A"/>
    <w:rsid w:val="00607E25"/>
    <w:rsid w:val="00607F0F"/>
    <w:rsid w:val="00607FDA"/>
    <w:rsid w:val="006101B7"/>
    <w:rsid w:val="0061023D"/>
    <w:rsid w:val="00610291"/>
    <w:rsid w:val="00610581"/>
    <w:rsid w:val="006105C1"/>
    <w:rsid w:val="006105C4"/>
    <w:rsid w:val="00610661"/>
    <w:rsid w:val="006106D8"/>
    <w:rsid w:val="006107A6"/>
    <w:rsid w:val="00610C0E"/>
    <w:rsid w:val="006110A6"/>
    <w:rsid w:val="00611123"/>
    <w:rsid w:val="006111D5"/>
    <w:rsid w:val="006114D8"/>
    <w:rsid w:val="00611651"/>
    <w:rsid w:val="00611BA5"/>
    <w:rsid w:val="00611BBC"/>
    <w:rsid w:val="00611F7F"/>
    <w:rsid w:val="006120F1"/>
    <w:rsid w:val="006122C6"/>
    <w:rsid w:val="006124B3"/>
    <w:rsid w:val="0061266B"/>
    <w:rsid w:val="00612801"/>
    <w:rsid w:val="006129DB"/>
    <w:rsid w:val="00612B0A"/>
    <w:rsid w:val="00613463"/>
    <w:rsid w:val="00613526"/>
    <w:rsid w:val="0061360C"/>
    <w:rsid w:val="006136B3"/>
    <w:rsid w:val="006137A4"/>
    <w:rsid w:val="0061383F"/>
    <w:rsid w:val="00613E5B"/>
    <w:rsid w:val="00613F3B"/>
    <w:rsid w:val="00613F75"/>
    <w:rsid w:val="006141AB"/>
    <w:rsid w:val="0061458D"/>
    <w:rsid w:val="0061494D"/>
    <w:rsid w:val="00614966"/>
    <w:rsid w:val="00614B5C"/>
    <w:rsid w:val="00614B7C"/>
    <w:rsid w:val="00614C7C"/>
    <w:rsid w:val="00614D1E"/>
    <w:rsid w:val="00614DE1"/>
    <w:rsid w:val="00614ED3"/>
    <w:rsid w:val="00614F8D"/>
    <w:rsid w:val="0061516F"/>
    <w:rsid w:val="006152D0"/>
    <w:rsid w:val="00615683"/>
    <w:rsid w:val="00615C1B"/>
    <w:rsid w:val="00615C2C"/>
    <w:rsid w:val="0061602D"/>
    <w:rsid w:val="006161A8"/>
    <w:rsid w:val="006161EB"/>
    <w:rsid w:val="006168D1"/>
    <w:rsid w:val="006168E2"/>
    <w:rsid w:val="006169FA"/>
    <w:rsid w:val="00616B39"/>
    <w:rsid w:val="00616B52"/>
    <w:rsid w:val="00616BAC"/>
    <w:rsid w:val="00616CE3"/>
    <w:rsid w:val="00616D84"/>
    <w:rsid w:val="00616EA1"/>
    <w:rsid w:val="006170CC"/>
    <w:rsid w:val="00617372"/>
    <w:rsid w:val="006174C2"/>
    <w:rsid w:val="00617569"/>
    <w:rsid w:val="00617673"/>
    <w:rsid w:val="00617682"/>
    <w:rsid w:val="006178FE"/>
    <w:rsid w:val="0061793B"/>
    <w:rsid w:val="00617A4B"/>
    <w:rsid w:val="00617C15"/>
    <w:rsid w:val="00617F4D"/>
    <w:rsid w:val="00617F5B"/>
    <w:rsid w:val="00620087"/>
    <w:rsid w:val="006201AE"/>
    <w:rsid w:val="00620278"/>
    <w:rsid w:val="0062049E"/>
    <w:rsid w:val="006206BF"/>
    <w:rsid w:val="006209FE"/>
    <w:rsid w:val="00620A9B"/>
    <w:rsid w:val="00620D39"/>
    <w:rsid w:val="00620EAD"/>
    <w:rsid w:val="00620EB2"/>
    <w:rsid w:val="00620F0F"/>
    <w:rsid w:val="00620FE4"/>
    <w:rsid w:val="006214E5"/>
    <w:rsid w:val="00621766"/>
    <w:rsid w:val="00621926"/>
    <w:rsid w:val="00621ACB"/>
    <w:rsid w:val="00621D5F"/>
    <w:rsid w:val="00621E11"/>
    <w:rsid w:val="00621F75"/>
    <w:rsid w:val="00622096"/>
    <w:rsid w:val="0062209E"/>
    <w:rsid w:val="006221F9"/>
    <w:rsid w:val="006222BE"/>
    <w:rsid w:val="0062251B"/>
    <w:rsid w:val="00622594"/>
    <w:rsid w:val="0062263B"/>
    <w:rsid w:val="0062291F"/>
    <w:rsid w:val="006229CF"/>
    <w:rsid w:val="00622C94"/>
    <w:rsid w:val="00622D1F"/>
    <w:rsid w:val="00623073"/>
    <w:rsid w:val="00623509"/>
    <w:rsid w:val="006237AB"/>
    <w:rsid w:val="00623A2E"/>
    <w:rsid w:val="00623A96"/>
    <w:rsid w:val="00623CCD"/>
    <w:rsid w:val="00623DF1"/>
    <w:rsid w:val="00623F54"/>
    <w:rsid w:val="0062420C"/>
    <w:rsid w:val="0062423B"/>
    <w:rsid w:val="0062442E"/>
    <w:rsid w:val="00624970"/>
    <w:rsid w:val="006249B1"/>
    <w:rsid w:val="006249BD"/>
    <w:rsid w:val="00624B17"/>
    <w:rsid w:val="00624B41"/>
    <w:rsid w:val="00624E7A"/>
    <w:rsid w:val="006250AA"/>
    <w:rsid w:val="00625151"/>
    <w:rsid w:val="00625324"/>
    <w:rsid w:val="0062548A"/>
    <w:rsid w:val="00625622"/>
    <w:rsid w:val="00625832"/>
    <w:rsid w:val="00625A63"/>
    <w:rsid w:val="00625C12"/>
    <w:rsid w:val="00625C32"/>
    <w:rsid w:val="00625D78"/>
    <w:rsid w:val="006260EB"/>
    <w:rsid w:val="00626241"/>
    <w:rsid w:val="00626542"/>
    <w:rsid w:val="006266BD"/>
    <w:rsid w:val="006268FC"/>
    <w:rsid w:val="0062696D"/>
    <w:rsid w:val="00626B33"/>
    <w:rsid w:val="00626C9B"/>
    <w:rsid w:val="00626EAD"/>
    <w:rsid w:val="006271D2"/>
    <w:rsid w:val="00627214"/>
    <w:rsid w:val="006274AE"/>
    <w:rsid w:val="0062777F"/>
    <w:rsid w:val="006278EA"/>
    <w:rsid w:val="00627B0E"/>
    <w:rsid w:val="00627DA5"/>
    <w:rsid w:val="006302DA"/>
    <w:rsid w:val="006302ED"/>
    <w:rsid w:val="0063036B"/>
    <w:rsid w:val="006303B4"/>
    <w:rsid w:val="006303E8"/>
    <w:rsid w:val="0063042B"/>
    <w:rsid w:val="00630992"/>
    <w:rsid w:val="00630A9D"/>
    <w:rsid w:val="00630B7D"/>
    <w:rsid w:val="00630C12"/>
    <w:rsid w:val="00631239"/>
    <w:rsid w:val="00631298"/>
    <w:rsid w:val="00631516"/>
    <w:rsid w:val="00631964"/>
    <w:rsid w:val="00631974"/>
    <w:rsid w:val="00631B6A"/>
    <w:rsid w:val="00631B71"/>
    <w:rsid w:val="00631B9B"/>
    <w:rsid w:val="00631BA9"/>
    <w:rsid w:val="00631C3D"/>
    <w:rsid w:val="00632114"/>
    <w:rsid w:val="0063212A"/>
    <w:rsid w:val="0063213B"/>
    <w:rsid w:val="006322D6"/>
    <w:rsid w:val="00632497"/>
    <w:rsid w:val="0063249D"/>
    <w:rsid w:val="00632577"/>
    <w:rsid w:val="00632851"/>
    <w:rsid w:val="006328D4"/>
    <w:rsid w:val="006329FF"/>
    <w:rsid w:val="00632EB8"/>
    <w:rsid w:val="00632FD6"/>
    <w:rsid w:val="00633687"/>
    <w:rsid w:val="00633797"/>
    <w:rsid w:val="00633956"/>
    <w:rsid w:val="0063403D"/>
    <w:rsid w:val="006340CC"/>
    <w:rsid w:val="0063489D"/>
    <w:rsid w:val="006349CA"/>
    <w:rsid w:val="00634AFC"/>
    <w:rsid w:val="00634C97"/>
    <w:rsid w:val="00634EB2"/>
    <w:rsid w:val="00634F51"/>
    <w:rsid w:val="00635064"/>
    <w:rsid w:val="00635072"/>
    <w:rsid w:val="0063517F"/>
    <w:rsid w:val="00635247"/>
    <w:rsid w:val="006355BB"/>
    <w:rsid w:val="006355EC"/>
    <w:rsid w:val="00635627"/>
    <w:rsid w:val="00635CC6"/>
    <w:rsid w:val="006367C0"/>
    <w:rsid w:val="0063687D"/>
    <w:rsid w:val="00636922"/>
    <w:rsid w:val="00636997"/>
    <w:rsid w:val="00637399"/>
    <w:rsid w:val="006373A3"/>
    <w:rsid w:val="00637B97"/>
    <w:rsid w:val="00637CEF"/>
    <w:rsid w:val="00637FDD"/>
    <w:rsid w:val="00637FED"/>
    <w:rsid w:val="0064012A"/>
    <w:rsid w:val="0064032C"/>
    <w:rsid w:val="00640367"/>
    <w:rsid w:val="00640465"/>
    <w:rsid w:val="006404E3"/>
    <w:rsid w:val="006405E7"/>
    <w:rsid w:val="00640606"/>
    <w:rsid w:val="00640C0F"/>
    <w:rsid w:val="00640ECE"/>
    <w:rsid w:val="006410BB"/>
    <w:rsid w:val="00641218"/>
    <w:rsid w:val="00641277"/>
    <w:rsid w:val="00641483"/>
    <w:rsid w:val="00641546"/>
    <w:rsid w:val="0064172D"/>
    <w:rsid w:val="00641A5D"/>
    <w:rsid w:val="00641B5A"/>
    <w:rsid w:val="00641BF0"/>
    <w:rsid w:val="00641D3A"/>
    <w:rsid w:val="00641D43"/>
    <w:rsid w:val="00641D4F"/>
    <w:rsid w:val="006422E3"/>
    <w:rsid w:val="00642597"/>
    <w:rsid w:val="006425E2"/>
    <w:rsid w:val="0064270D"/>
    <w:rsid w:val="00642A30"/>
    <w:rsid w:val="00642F69"/>
    <w:rsid w:val="00643296"/>
    <w:rsid w:val="0064338F"/>
    <w:rsid w:val="006434CE"/>
    <w:rsid w:val="006434D2"/>
    <w:rsid w:val="00643670"/>
    <w:rsid w:val="0064387F"/>
    <w:rsid w:val="00643957"/>
    <w:rsid w:val="00643C2A"/>
    <w:rsid w:val="00643CB6"/>
    <w:rsid w:val="00643D10"/>
    <w:rsid w:val="00643F56"/>
    <w:rsid w:val="006440D1"/>
    <w:rsid w:val="006440EC"/>
    <w:rsid w:val="006441C0"/>
    <w:rsid w:val="0064424F"/>
    <w:rsid w:val="0064432F"/>
    <w:rsid w:val="00644A61"/>
    <w:rsid w:val="00644A98"/>
    <w:rsid w:val="00644BCA"/>
    <w:rsid w:val="00644BD2"/>
    <w:rsid w:val="00644C68"/>
    <w:rsid w:val="00644F69"/>
    <w:rsid w:val="00644F7B"/>
    <w:rsid w:val="00645258"/>
    <w:rsid w:val="006452D5"/>
    <w:rsid w:val="006453B9"/>
    <w:rsid w:val="00645640"/>
    <w:rsid w:val="00645663"/>
    <w:rsid w:val="00645724"/>
    <w:rsid w:val="00645874"/>
    <w:rsid w:val="006459D3"/>
    <w:rsid w:val="00645ABA"/>
    <w:rsid w:val="00645B04"/>
    <w:rsid w:val="00645BA0"/>
    <w:rsid w:val="00645CBB"/>
    <w:rsid w:val="00645DD8"/>
    <w:rsid w:val="00646223"/>
    <w:rsid w:val="0064658A"/>
    <w:rsid w:val="006465B6"/>
    <w:rsid w:val="00646989"/>
    <w:rsid w:val="006469A3"/>
    <w:rsid w:val="006469D7"/>
    <w:rsid w:val="00646A17"/>
    <w:rsid w:val="00646BF3"/>
    <w:rsid w:val="00646C62"/>
    <w:rsid w:val="00646DE0"/>
    <w:rsid w:val="0064709A"/>
    <w:rsid w:val="006470A9"/>
    <w:rsid w:val="006471CC"/>
    <w:rsid w:val="00647460"/>
    <w:rsid w:val="0064763B"/>
    <w:rsid w:val="00647827"/>
    <w:rsid w:val="00647886"/>
    <w:rsid w:val="00647ACF"/>
    <w:rsid w:val="00647BEE"/>
    <w:rsid w:val="00647CD3"/>
    <w:rsid w:val="00647DED"/>
    <w:rsid w:val="00647E91"/>
    <w:rsid w:val="00650214"/>
    <w:rsid w:val="006506C7"/>
    <w:rsid w:val="006508B0"/>
    <w:rsid w:val="0065090F"/>
    <w:rsid w:val="00650AEA"/>
    <w:rsid w:val="00650C2B"/>
    <w:rsid w:val="00650C7A"/>
    <w:rsid w:val="00650E32"/>
    <w:rsid w:val="00650E93"/>
    <w:rsid w:val="0065108D"/>
    <w:rsid w:val="006515FE"/>
    <w:rsid w:val="0065188D"/>
    <w:rsid w:val="006519B6"/>
    <w:rsid w:val="00651A5E"/>
    <w:rsid w:val="00651AEA"/>
    <w:rsid w:val="00651BF2"/>
    <w:rsid w:val="00651EA3"/>
    <w:rsid w:val="00651FD5"/>
    <w:rsid w:val="00652487"/>
    <w:rsid w:val="006525D7"/>
    <w:rsid w:val="006525F2"/>
    <w:rsid w:val="00652A57"/>
    <w:rsid w:val="00652CAD"/>
    <w:rsid w:val="00652CD4"/>
    <w:rsid w:val="00653108"/>
    <w:rsid w:val="006533A2"/>
    <w:rsid w:val="0065352E"/>
    <w:rsid w:val="006539B4"/>
    <w:rsid w:val="00653A0C"/>
    <w:rsid w:val="00653B9F"/>
    <w:rsid w:val="00653BC9"/>
    <w:rsid w:val="00653C02"/>
    <w:rsid w:val="00653C6D"/>
    <w:rsid w:val="00653FAC"/>
    <w:rsid w:val="006540A8"/>
    <w:rsid w:val="006540D8"/>
    <w:rsid w:val="006543CD"/>
    <w:rsid w:val="00654564"/>
    <w:rsid w:val="0065475A"/>
    <w:rsid w:val="0065494A"/>
    <w:rsid w:val="00654D09"/>
    <w:rsid w:val="00655028"/>
    <w:rsid w:val="006551A4"/>
    <w:rsid w:val="006551B1"/>
    <w:rsid w:val="006551F0"/>
    <w:rsid w:val="006554C6"/>
    <w:rsid w:val="006554E1"/>
    <w:rsid w:val="0065559A"/>
    <w:rsid w:val="006556BB"/>
    <w:rsid w:val="006556BF"/>
    <w:rsid w:val="006558E8"/>
    <w:rsid w:val="006559A7"/>
    <w:rsid w:val="006559CE"/>
    <w:rsid w:val="00655B72"/>
    <w:rsid w:val="00655C32"/>
    <w:rsid w:val="00655C42"/>
    <w:rsid w:val="00655F41"/>
    <w:rsid w:val="00655F4E"/>
    <w:rsid w:val="00655FF3"/>
    <w:rsid w:val="00656146"/>
    <w:rsid w:val="006562F1"/>
    <w:rsid w:val="00656362"/>
    <w:rsid w:val="006563B0"/>
    <w:rsid w:val="00656A79"/>
    <w:rsid w:val="0065737F"/>
    <w:rsid w:val="00657410"/>
    <w:rsid w:val="00657678"/>
    <w:rsid w:val="006576CC"/>
    <w:rsid w:val="0065780C"/>
    <w:rsid w:val="00657991"/>
    <w:rsid w:val="00657B29"/>
    <w:rsid w:val="00657CC8"/>
    <w:rsid w:val="00657FD8"/>
    <w:rsid w:val="00660183"/>
    <w:rsid w:val="006604F2"/>
    <w:rsid w:val="006606AF"/>
    <w:rsid w:val="00660865"/>
    <w:rsid w:val="00660869"/>
    <w:rsid w:val="006609F6"/>
    <w:rsid w:val="00660D54"/>
    <w:rsid w:val="00660DBE"/>
    <w:rsid w:val="0066101B"/>
    <w:rsid w:val="006612B0"/>
    <w:rsid w:val="00661434"/>
    <w:rsid w:val="006614BC"/>
    <w:rsid w:val="0066179E"/>
    <w:rsid w:val="00661807"/>
    <w:rsid w:val="00661A0C"/>
    <w:rsid w:val="00661C1B"/>
    <w:rsid w:val="00661E88"/>
    <w:rsid w:val="00661FF9"/>
    <w:rsid w:val="0066210F"/>
    <w:rsid w:val="006621A9"/>
    <w:rsid w:val="006621FB"/>
    <w:rsid w:val="00662584"/>
    <w:rsid w:val="00662628"/>
    <w:rsid w:val="006626E3"/>
    <w:rsid w:val="00662A93"/>
    <w:rsid w:val="00662D1D"/>
    <w:rsid w:val="00662E2D"/>
    <w:rsid w:val="00663122"/>
    <w:rsid w:val="00663692"/>
    <w:rsid w:val="0066373B"/>
    <w:rsid w:val="00663873"/>
    <w:rsid w:val="00663AD5"/>
    <w:rsid w:val="00663B41"/>
    <w:rsid w:val="00663D4B"/>
    <w:rsid w:val="00663E89"/>
    <w:rsid w:val="006640DD"/>
    <w:rsid w:val="0066437F"/>
    <w:rsid w:val="006646EC"/>
    <w:rsid w:val="00664733"/>
    <w:rsid w:val="00664B0F"/>
    <w:rsid w:val="00664DB9"/>
    <w:rsid w:val="00664E08"/>
    <w:rsid w:val="00664E3E"/>
    <w:rsid w:val="00664F40"/>
    <w:rsid w:val="00664F59"/>
    <w:rsid w:val="00665427"/>
    <w:rsid w:val="00665480"/>
    <w:rsid w:val="006655A5"/>
    <w:rsid w:val="00665797"/>
    <w:rsid w:val="006659F7"/>
    <w:rsid w:val="00665B95"/>
    <w:rsid w:val="00665C9C"/>
    <w:rsid w:val="00665F2B"/>
    <w:rsid w:val="0066629F"/>
    <w:rsid w:val="006662A1"/>
    <w:rsid w:val="006662F0"/>
    <w:rsid w:val="00666520"/>
    <w:rsid w:val="00666524"/>
    <w:rsid w:val="006666A9"/>
    <w:rsid w:val="006666F1"/>
    <w:rsid w:val="00666A6D"/>
    <w:rsid w:val="00666F16"/>
    <w:rsid w:val="0066714F"/>
    <w:rsid w:val="006671D0"/>
    <w:rsid w:val="0066736F"/>
    <w:rsid w:val="00667857"/>
    <w:rsid w:val="00667A38"/>
    <w:rsid w:val="00667E45"/>
    <w:rsid w:val="0067009A"/>
    <w:rsid w:val="006700E1"/>
    <w:rsid w:val="00670455"/>
    <w:rsid w:val="00670879"/>
    <w:rsid w:val="006709A3"/>
    <w:rsid w:val="00670A92"/>
    <w:rsid w:val="00670DD0"/>
    <w:rsid w:val="00670E5D"/>
    <w:rsid w:val="00670E77"/>
    <w:rsid w:val="00670FD5"/>
    <w:rsid w:val="0067107C"/>
    <w:rsid w:val="006710E9"/>
    <w:rsid w:val="00671152"/>
    <w:rsid w:val="00671215"/>
    <w:rsid w:val="00671380"/>
    <w:rsid w:val="006714DC"/>
    <w:rsid w:val="00671598"/>
    <w:rsid w:val="0067187C"/>
    <w:rsid w:val="00671ADA"/>
    <w:rsid w:val="00671C9E"/>
    <w:rsid w:val="00671D65"/>
    <w:rsid w:val="0067214D"/>
    <w:rsid w:val="006721EB"/>
    <w:rsid w:val="006723AF"/>
    <w:rsid w:val="00672658"/>
    <w:rsid w:val="0067288D"/>
    <w:rsid w:val="00672953"/>
    <w:rsid w:val="006729FF"/>
    <w:rsid w:val="00672DE7"/>
    <w:rsid w:val="00672EAC"/>
    <w:rsid w:val="00673361"/>
    <w:rsid w:val="0067341C"/>
    <w:rsid w:val="00673431"/>
    <w:rsid w:val="0067365C"/>
    <w:rsid w:val="0067369E"/>
    <w:rsid w:val="006736B2"/>
    <w:rsid w:val="00673966"/>
    <w:rsid w:val="00673D9C"/>
    <w:rsid w:val="00673DD1"/>
    <w:rsid w:val="00673E8E"/>
    <w:rsid w:val="00673F83"/>
    <w:rsid w:val="00674177"/>
    <w:rsid w:val="00674623"/>
    <w:rsid w:val="00674703"/>
    <w:rsid w:val="006749BA"/>
    <w:rsid w:val="00674A0F"/>
    <w:rsid w:val="00674A9E"/>
    <w:rsid w:val="00674AD2"/>
    <w:rsid w:val="00674BE1"/>
    <w:rsid w:val="0067535A"/>
    <w:rsid w:val="00675389"/>
    <w:rsid w:val="0067567D"/>
    <w:rsid w:val="00675798"/>
    <w:rsid w:val="00675807"/>
    <w:rsid w:val="00675AEB"/>
    <w:rsid w:val="00675B06"/>
    <w:rsid w:val="00675E45"/>
    <w:rsid w:val="00675EA4"/>
    <w:rsid w:val="00675ECA"/>
    <w:rsid w:val="00676070"/>
    <w:rsid w:val="00676175"/>
    <w:rsid w:val="00676499"/>
    <w:rsid w:val="0067663D"/>
    <w:rsid w:val="00676715"/>
    <w:rsid w:val="006767CC"/>
    <w:rsid w:val="00676839"/>
    <w:rsid w:val="00676843"/>
    <w:rsid w:val="00676845"/>
    <w:rsid w:val="00676900"/>
    <w:rsid w:val="00676B4E"/>
    <w:rsid w:val="00676BDD"/>
    <w:rsid w:val="00676EBB"/>
    <w:rsid w:val="006771EE"/>
    <w:rsid w:val="006773EF"/>
    <w:rsid w:val="006774A6"/>
    <w:rsid w:val="00677581"/>
    <w:rsid w:val="00677B27"/>
    <w:rsid w:val="00677B7B"/>
    <w:rsid w:val="00677F34"/>
    <w:rsid w:val="00677F81"/>
    <w:rsid w:val="0068018B"/>
    <w:rsid w:val="00680202"/>
    <w:rsid w:val="0068049E"/>
    <w:rsid w:val="00680620"/>
    <w:rsid w:val="00680753"/>
    <w:rsid w:val="0068076E"/>
    <w:rsid w:val="006807F8"/>
    <w:rsid w:val="00680B2D"/>
    <w:rsid w:val="00680BCF"/>
    <w:rsid w:val="00680D59"/>
    <w:rsid w:val="00681079"/>
    <w:rsid w:val="00681085"/>
    <w:rsid w:val="00681237"/>
    <w:rsid w:val="006813D5"/>
    <w:rsid w:val="006815BB"/>
    <w:rsid w:val="006818B1"/>
    <w:rsid w:val="0068197F"/>
    <w:rsid w:val="00681AE5"/>
    <w:rsid w:val="00681BA0"/>
    <w:rsid w:val="00681C51"/>
    <w:rsid w:val="00681D22"/>
    <w:rsid w:val="006828DB"/>
    <w:rsid w:val="00682941"/>
    <w:rsid w:val="00682961"/>
    <w:rsid w:val="00682B23"/>
    <w:rsid w:val="00682B47"/>
    <w:rsid w:val="00682CCA"/>
    <w:rsid w:val="00682DE9"/>
    <w:rsid w:val="00682F4E"/>
    <w:rsid w:val="00682F50"/>
    <w:rsid w:val="00683045"/>
    <w:rsid w:val="006830FB"/>
    <w:rsid w:val="00683314"/>
    <w:rsid w:val="00683E66"/>
    <w:rsid w:val="00683F70"/>
    <w:rsid w:val="00684168"/>
    <w:rsid w:val="006842DC"/>
    <w:rsid w:val="006843D4"/>
    <w:rsid w:val="00684400"/>
    <w:rsid w:val="006844C6"/>
    <w:rsid w:val="006845B2"/>
    <w:rsid w:val="0068470B"/>
    <w:rsid w:val="00684A99"/>
    <w:rsid w:val="00684B12"/>
    <w:rsid w:val="00684DDD"/>
    <w:rsid w:val="006850F3"/>
    <w:rsid w:val="00685117"/>
    <w:rsid w:val="006854A6"/>
    <w:rsid w:val="006855B7"/>
    <w:rsid w:val="006856F7"/>
    <w:rsid w:val="006857E5"/>
    <w:rsid w:val="00685C67"/>
    <w:rsid w:val="006860C2"/>
    <w:rsid w:val="0068619D"/>
    <w:rsid w:val="006867E8"/>
    <w:rsid w:val="00686852"/>
    <w:rsid w:val="00686AA0"/>
    <w:rsid w:val="00686C1C"/>
    <w:rsid w:val="00686E61"/>
    <w:rsid w:val="00686E92"/>
    <w:rsid w:val="00686ECD"/>
    <w:rsid w:val="00687011"/>
    <w:rsid w:val="00687290"/>
    <w:rsid w:val="006873EF"/>
    <w:rsid w:val="00687496"/>
    <w:rsid w:val="0068791E"/>
    <w:rsid w:val="006879EC"/>
    <w:rsid w:val="00687CDC"/>
    <w:rsid w:val="00687DB6"/>
    <w:rsid w:val="00687EF5"/>
    <w:rsid w:val="006900B3"/>
    <w:rsid w:val="00690635"/>
    <w:rsid w:val="006908DF"/>
    <w:rsid w:val="00690A68"/>
    <w:rsid w:val="00690B7E"/>
    <w:rsid w:val="00690F15"/>
    <w:rsid w:val="006910AF"/>
    <w:rsid w:val="00691512"/>
    <w:rsid w:val="00691872"/>
    <w:rsid w:val="00691BBF"/>
    <w:rsid w:val="00691EFD"/>
    <w:rsid w:val="00691F22"/>
    <w:rsid w:val="00691FE8"/>
    <w:rsid w:val="006923E5"/>
    <w:rsid w:val="006923ED"/>
    <w:rsid w:val="0069281A"/>
    <w:rsid w:val="006928AC"/>
    <w:rsid w:val="00692C91"/>
    <w:rsid w:val="00692FCA"/>
    <w:rsid w:val="006933B5"/>
    <w:rsid w:val="0069368D"/>
    <w:rsid w:val="00693917"/>
    <w:rsid w:val="006939DD"/>
    <w:rsid w:val="00693ABB"/>
    <w:rsid w:val="00693AE2"/>
    <w:rsid w:val="00693E13"/>
    <w:rsid w:val="00693FD1"/>
    <w:rsid w:val="0069412C"/>
    <w:rsid w:val="006941C3"/>
    <w:rsid w:val="006943BC"/>
    <w:rsid w:val="0069444C"/>
    <w:rsid w:val="00694C73"/>
    <w:rsid w:val="00694F2C"/>
    <w:rsid w:val="006952C3"/>
    <w:rsid w:val="006953BC"/>
    <w:rsid w:val="006958C1"/>
    <w:rsid w:val="00695987"/>
    <w:rsid w:val="006959E9"/>
    <w:rsid w:val="00695D9C"/>
    <w:rsid w:val="00695DB3"/>
    <w:rsid w:val="00695E8E"/>
    <w:rsid w:val="006962FE"/>
    <w:rsid w:val="00696523"/>
    <w:rsid w:val="006965C8"/>
    <w:rsid w:val="0069661F"/>
    <w:rsid w:val="006966B4"/>
    <w:rsid w:val="00696874"/>
    <w:rsid w:val="006968D4"/>
    <w:rsid w:val="00696AD3"/>
    <w:rsid w:val="00696D9F"/>
    <w:rsid w:val="00696EAF"/>
    <w:rsid w:val="00696F66"/>
    <w:rsid w:val="00696FDF"/>
    <w:rsid w:val="00697071"/>
    <w:rsid w:val="00697213"/>
    <w:rsid w:val="00697575"/>
    <w:rsid w:val="00697915"/>
    <w:rsid w:val="00697A1D"/>
    <w:rsid w:val="00697B29"/>
    <w:rsid w:val="00697EE7"/>
    <w:rsid w:val="00697F0D"/>
    <w:rsid w:val="006A01E0"/>
    <w:rsid w:val="006A0386"/>
    <w:rsid w:val="006A07D4"/>
    <w:rsid w:val="006A087B"/>
    <w:rsid w:val="006A0936"/>
    <w:rsid w:val="006A0B47"/>
    <w:rsid w:val="006A0CA4"/>
    <w:rsid w:val="006A0E2F"/>
    <w:rsid w:val="006A0FF4"/>
    <w:rsid w:val="006A1068"/>
    <w:rsid w:val="006A13B6"/>
    <w:rsid w:val="006A1439"/>
    <w:rsid w:val="006A17A3"/>
    <w:rsid w:val="006A1A34"/>
    <w:rsid w:val="006A1C70"/>
    <w:rsid w:val="006A20B3"/>
    <w:rsid w:val="006A2510"/>
    <w:rsid w:val="006A25D8"/>
    <w:rsid w:val="006A2711"/>
    <w:rsid w:val="006A27A1"/>
    <w:rsid w:val="006A2A22"/>
    <w:rsid w:val="006A2A5F"/>
    <w:rsid w:val="006A2A99"/>
    <w:rsid w:val="006A2CC3"/>
    <w:rsid w:val="006A2F61"/>
    <w:rsid w:val="006A302A"/>
    <w:rsid w:val="006A3059"/>
    <w:rsid w:val="006A331C"/>
    <w:rsid w:val="006A34F3"/>
    <w:rsid w:val="006A38B7"/>
    <w:rsid w:val="006A3924"/>
    <w:rsid w:val="006A3965"/>
    <w:rsid w:val="006A39FA"/>
    <w:rsid w:val="006A3AE6"/>
    <w:rsid w:val="006A3C07"/>
    <w:rsid w:val="006A3DA1"/>
    <w:rsid w:val="006A3DE2"/>
    <w:rsid w:val="006A3EC1"/>
    <w:rsid w:val="006A3F7D"/>
    <w:rsid w:val="006A41F5"/>
    <w:rsid w:val="006A441C"/>
    <w:rsid w:val="006A447E"/>
    <w:rsid w:val="006A4480"/>
    <w:rsid w:val="006A4511"/>
    <w:rsid w:val="006A494E"/>
    <w:rsid w:val="006A4B42"/>
    <w:rsid w:val="006A4DEE"/>
    <w:rsid w:val="006A4F7F"/>
    <w:rsid w:val="006A501F"/>
    <w:rsid w:val="006A511E"/>
    <w:rsid w:val="006A51E4"/>
    <w:rsid w:val="006A55AE"/>
    <w:rsid w:val="006A55CD"/>
    <w:rsid w:val="006A5A07"/>
    <w:rsid w:val="006A5BD6"/>
    <w:rsid w:val="006A60B5"/>
    <w:rsid w:val="006A614D"/>
    <w:rsid w:val="006A61DF"/>
    <w:rsid w:val="006A62E0"/>
    <w:rsid w:val="006A6544"/>
    <w:rsid w:val="006A6893"/>
    <w:rsid w:val="006A69AF"/>
    <w:rsid w:val="006A6B0A"/>
    <w:rsid w:val="006A74B2"/>
    <w:rsid w:val="006A777C"/>
    <w:rsid w:val="006A7931"/>
    <w:rsid w:val="006A79AC"/>
    <w:rsid w:val="006A7A87"/>
    <w:rsid w:val="006A7ACD"/>
    <w:rsid w:val="006A7E15"/>
    <w:rsid w:val="006A7E28"/>
    <w:rsid w:val="006A7F93"/>
    <w:rsid w:val="006A7FF3"/>
    <w:rsid w:val="006B0589"/>
    <w:rsid w:val="006B07CF"/>
    <w:rsid w:val="006B0BD3"/>
    <w:rsid w:val="006B0CD2"/>
    <w:rsid w:val="006B0E72"/>
    <w:rsid w:val="006B0EAA"/>
    <w:rsid w:val="006B0EB3"/>
    <w:rsid w:val="006B0EEB"/>
    <w:rsid w:val="006B10CE"/>
    <w:rsid w:val="006B111A"/>
    <w:rsid w:val="006B15D3"/>
    <w:rsid w:val="006B16C0"/>
    <w:rsid w:val="006B1A5C"/>
    <w:rsid w:val="006B1DF5"/>
    <w:rsid w:val="006B1EED"/>
    <w:rsid w:val="006B1FD4"/>
    <w:rsid w:val="006B2050"/>
    <w:rsid w:val="006B2165"/>
    <w:rsid w:val="006B236F"/>
    <w:rsid w:val="006B2504"/>
    <w:rsid w:val="006B2734"/>
    <w:rsid w:val="006B2951"/>
    <w:rsid w:val="006B2AC6"/>
    <w:rsid w:val="006B2CE2"/>
    <w:rsid w:val="006B2E70"/>
    <w:rsid w:val="006B2E97"/>
    <w:rsid w:val="006B2EFE"/>
    <w:rsid w:val="006B3206"/>
    <w:rsid w:val="006B3379"/>
    <w:rsid w:val="006B357A"/>
    <w:rsid w:val="006B3648"/>
    <w:rsid w:val="006B3C57"/>
    <w:rsid w:val="006B3CE4"/>
    <w:rsid w:val="006B3D12"/>
    <w:rsid w:val="006B3E08"/>
    <w:rsid w:val="006B3E1B"/>
    <w:rsid w:val="006B3F00"/>
    <w:rsid w:val="006B43B1"/>
    <w:rsid w:val="006B45CB"/>
    <w:rsid w:val="006B4648"/>
    <w:rsid w:val="006B4773"/>
    <w:rsid w:val="006B47A9"/>
    <w:rsid w:val="006B4883"/>
    <w:rsid w:val="006B4AE7"/>
    <w:rsid w:val="006B4F7F"/>
    <w:rsid w:val="006B4F81"/>
    <w:rsid w:val="006B529D"/>
    <w:rsid w:val="006B53A7"/>
    <w:rsid w:val="006B540E"/>
    <w:rsid w:val="006B5454"/>
    <w:rsid w:val="006B54AA"/>
    <w:rsid w:val="006B5638"/>
    <w:rsid w:val="006B5748"/>
    <w:rsid w:val="006B5796"/>
    <w:rsid w:val="006B5857"/>
    <w:rsid w:val="006B5893"/>
    <w:rsid w:val="006B5956"/>
    <w:rsid w:val="006B59AC"/>
    <w:rsid w:val="006B5A5B"/>
    <w:rsid w:val="006B5CA2"/>
    <w:rsid w:val="006B5F2A"/>
    <w:rsid w:val="006B6023"/>
    <w:rsid w:val="006B604B"/>
    <w:rsid w:val="006B636A"/>
    <w:rsid w:val="006B63A2"/>
    <w:rsid w:val="006B63C4"/>
    <w:rsid w:val="006B675B"/>
    <w:rsid w:val="006B6830"/>
    <w:rsid w:val="006B68B6"/>
    <w:rsid w:val="006B6DAA"/>
    <w:rsid w:val="006B71F2"/>
    <w:rsid w:val="006B729E"/>
    <w:rsid w:val="006B72E7"/>
    <w:rsid w:val="006B7434"/>
    <w:rsid w:val="006B750A"/>
    <w:rsid w:val="006B7549"/>
    <w:rsid w:val="006B75AC"/>
    <w:rsid w:val="006B7712"/>
    <w:rsid w:val="006B7796"/>
    <w:rsid w:val="006B782C"/>
    <w:rsid w:val="006B7833"/>
    <w:rsid w:val="006B7BDA"/>
    <w:rsid w:val="006B7DA3"/>
    <w:rsid w:val="006B7E3F"/>
    <w:rsid w:val="006B7EDD"/>
    <w:rsid w:val="006C0221"/>
    <w:rsid w:val="006C03D3"/>
    <w:rsid w:val="006C04FD"/>
    <w:rsid w:val="006C070D"/>
    <w:rsid w:val="006C07A0"/>
    <w:rsid w:val="006C0B71"/>
    <w:rsid w:val="006C0CA7"/>
    <w:rsid w:val="006C0DF7"/>
    <w:rsid w:val="006C10A1"/>
    <w:rsid w:val="006C10A7"/>
    <w:rsid w:val="006C1240"/>
    <w:rsid w:val="006C129A"/>
    <w:rsid w:val="006C12B7"/>
    <w:rsid w:val="006C1356"/>
    <w:rsid w:val="006C1392"/>
    <w:rsid w:val="006C1523"/>
    <w:rsid w:val="006C1960"/>
    <w:rsid w:val="006C1963"/>
    <w:rsid w:val="006C1A38"/>
    <w:rsid w:val="006C1C8C"/>
    <w:rsid w:val="006C1DA1"/>
    <w:rsid w:val="006C206A"/>
    <w:rsid w:val="006C20C2"/>
    <w:rsid w:val="006C20D0"/>
    <w:rsid w:val="006C23C7"/>
    <w:rsid w:val="006C23ED"/>
    <w:rsid w:val="006C257B"/>
    <w:rsid w:val="006C2693"/>
    <w:rsid w:val="006C277A"/>
    <w:rsid w:val="006C2846"/>
    <w:rsid w:val="006C29C4"/>
    <w:rsid w:val="006C2B80"/>
    <w:rsid w:val="006C2BD5"/>
    <w:rsid w:val="006C2E0E"/>
    <w:rsid w:val="006C2EFA"/>
    <w:rsid w:val="006C3058"/>
    <w:rsid w:val="006C313A"/>
    <w:rsid w:val="006C3201"/>
    <w:rsid w:val="006C320A"/>
    <w:rsid w:val="006C34BA"/>
    <w:rsid w:val="006C3563"/>
    <w:rsid w:val="006C3604"/>
    <w:rsid w:val="006C377F"/>
    <w:rsid w:val="006C3851"/>
    <w:rsid w:val="006C3B91"/>
    <w:rsid w:val="006C3CC9"/>
    <w:rsid w:val="006C3EF0"/>
    <w:rsid w:val="006C4735"/>
    <w:rsid w:val="006C483B"/>
    <w:rsid w:val="006C48AF"/>
    <w:rsid w:val="006C49F1"/>
    <w:rsid w:val="006C4A5F"/>
    <w:rsid w:val="006C4A95"/>
    <w:rsid w:val="006C4AC3"/>
    <w:rsid w:val="006C515F"/>
    <w:rsid w:val="006C51B3"/>
    <w:rsid w:val="006C52F9"/>
    <w:rsid w:val="006C535D"/>
    <w:rsid w:val="006C5816"/>
    <w:rsid w:val="006C5888"/>
    <w:rsid w:val="006C59AA"/>
    <w:rsid w:val="006C5CB3"/>
    <w:rsid w:val="006C5E28"/>
    <w:rsid w:val="006C6150"/>
    <w:rsid w:val="006C63EE"/>
    <w:rsid w:val="006C6541"/>
    <w:rsid w:val="006C655B"/>
    <w:rsid w:val="006C6799"/>
    <w:rsid w:val="006C68ED"/>
    <w:rsid w:val="006C6CF5"/>
    <w:rsid w:val="006C6E0F"/>
    <w:rsid w:val="006C7087"/>
    <w:rsid w:val="006C72C9"/>
    <w:rsid w:val="006C74C3"/>
    <w:rsid w:val="006C7544"/>
    <w:rsid w:val="006C7AAA"/>
    <w:rsid w:val="006C7AE7"/>
    <w:rsid w:val="006C7B5C"/>
    <w:rsid w:val="006C7CFA"/>
    <w:rsid w:val="006C7D39"/>
    <w:rsid w:val="006C7E28"/>
    <w:rsid w:val="006C7FB1"/>
    <w:rsid w:val="006D0030"/>
    <w:rsid w:val="006D00DD"/>
    <w:rsid w:val="006D03E6"/>
    <w:rsid w:val="006D04B3"/>
    <w:rsid w:val="006D0736"/>
    <w:rsid w:val="006D099E"/>
    <w:rsid w:val="006D0D00"/>
    <w:rsid w:val="006D0E88"/>
    <w:rsid w:val="006D0EA4"/>
    <w:rsid w:val="006D1149"/>
    <w:rsid w:val="006D138D"/>
    <w:rsid w:val="006D142D"/>
    <w:rsid w:val="006D17C6"/>
    <w:rsid w:val="006D1A96"/>
    <w:rsid w:val="006D1B79"/>
    <w:rsid w:val="006D1CB4"/>
    <w:rsid w:val="006D1F05"/>
    <w:rsid w:val="006D1F9E"/>
    <w:rsid w:val="006D1FA7"/>
    <w:rsid w:val="006D2099"/>
    <w:rsid w:val="006D2194"/>
    <w:rsid w:val="006D21B9"/>
    <w:rsid w:val="006D228F"/>
    <w:rsid w:val="006D2356"/>
    <w:rsid w:val="006D25E9"/>
    <w:rsid w:val="006D2754"/>
    <w:rsid w:val="006D288A"/>
    <w:rsid w:val="006D297C"/>
    <w:rsid w:val="006D2C44"/>
    <w:rsid w:val="006D2D27"/>
    <w:rsid w:val="006D2DDB"/>
    <w:rsid w:val="006D2EFD"/>
    <w:rsid w:val="006D2FAB"/>
    <w:rsid w:val="006D3024"/>
    <w:rsid w:val="006D3691"/>
    <w:rsid w:val="006D369C"/>
    <w:rsid w:val="006D36B6"/>
    <w:rsid w:val="006D3C98"/>
    <w:rsid w:val="006D3F55"/>
    <w:rsid w:val="006D3F62"/>
    <w:rsid w:val="006D419C"/>
    <w:rsid w:val="006D430D"/>
    <w:rsid w:val="006D45B1"/>
    <w:rsid w:val="006D476F"/>
    <w:rsid w:val="006D49C2"/>
    <w:rsid w:val="006D4C17"/>
    <w:rsid w:val="006D4D6E"/>
    <w:rsid w:val="006D4D7A"/>
    <w:rsid w:val="006D4DB1"/>
    <w:rsid w:val="006D4E74"/>
    <w:rsid w:val="006D5101"/>
    <w:rsid w:val="006D5151"/>
    <w:rsid w:val="006D53C5"/>
    <w:rsid w:val="006D5680"/>
    <w:rsid w:val="006D57A5"/>
    <w:rsid w:val="006D5A3A"/>
    <w:rsid w:val="006D5FF3"/>
    <w:rsid w:val="006D60D9"/>
    <w:rsid w:val="006D63A4"/>
    <w:rsid w:val="006D63D0"/>
    <w:rsid w:val="006D649E"/>
    <w:rsid w:val="006D6B59"/>
    <w:rsid w:val="006D6C27"/>
    <w:rsid w:val="006D6C82"/>
    <w:rsid w:val="006D6CBA"/>
    <w:rsid w:val="006D6DED"/>
    <w:rsid w:val="006D6E48"/>
    <w:rsid w:val="006D6E81"/>
    <w:rsid w:val="006D6FA8"/>
    <w:rsid w:val="006D70B3"/>
    <w:rsid w:val="006D74A7"/>
    <w:rsid w:val="006D7885"/>
    <w:rsid w:val="006D7AB3"/>
    <w:rsid w:val="006D7DE9"/>
    <w:rsid w:val="006D7E21"/>
    <w:rsid w:val="006D7F1F"/>
    <w:rsid w:val="006E01A8"/>
    <w:rsid w:val="006E0202"/>
    <w:rsid w:val="006E021E"/>
    <w:rsid w:val="006E02ED"/>
    <w:rsid w:val="006E036E"/>
    <w:rsid w:val="006E0425"/>
    <w:rsid w:val="006E0507"/>
    <w:rsid w:val="006E0552"/>
    <w:rsid w:val="006E0B7D"/>
    <w:rsid w:val="006E0CF2"/>
    <w:rsid w:val="006E1097"/>
    <w:rsid w:val="006E1109"/>
    <w:rsid w:val="006E1212"/>
    <w:rsid w:val="006E1242"/>
    <w:rsid w:val="006E13F7"/>
    <w:rsid w:val="006E1442"/>
    <w:rsid w:val="006E14FC"/>
    <w:rsid w:val="006E16D1"/>
    <w:rsid w:val="006E16DF"/>
    <w:rsid w:val="006E189B"/>
    <w:rsid w:val="006E19D4"/>
    <w:rsid w:val="006E1A28"/>
    <w:rsid w:val="006E1A42"/>
    <w:rsid w:val="006E1B11"/>
    <w:rsid w:val="006E1EFB"/>
    <w:rsid w:val="006E1FA0"/>
    <w:rsid w:val="006E2040"/>
    <w:rsid w:val="006E2133"/>
    <w:rsid w:val="006E21CC"/>
    <w:rsid w:val="006E23AA"/>
    <w:rsid w:val="006E2712"/>
    <w:rsid w:val="006E2742"/>
    <w:rsid w:val="006E2822"/>
    <w:rsid w:val="006E2892"/>
    <w:rsid w:val="006E2AC4"/>
    <w:rsid w:val="006E2B0E"/>
    <w:rsid w:val="006E2B90"/>
    <w:rsid w:val="006E2B9F"/>
    <w:rsid w:val="006E2BDD"/>
    <w:rsid w:val="006E300F"/>
    <w:rsid w:val="006E30D7"/>
    <w:rsid w:val="006E32D7"/>
    <w:rsid w:val="006E3413"/>
    <w:rsid w:val="006E3574"/>
    <w:rsid w:val="006E3591"/>
    <w:rsid w:val="006E35E8"/>
    <w:rsid w:val="006E36F7"/>
    <w:rsid w:val="006E3E6E"/>
    <w:rsid w:val="006E41C9"/>
    <w:rsid w:val="006E4472"/>
    <w:rsid w:val="006E480F"/>
    <w:rsid w:val="006E4B7E"/>
    <w:rsid w:val="006E4C02"/>
    <w:rsid w:val="006E4C05"/>
    <w:rsid w:val="006E4CD6"/>
    <w:rsid w:val="006E4DBC"/>
    <w:rsid w:val="006E4E9B"/>
    <w:rsid w:val="006E4F3A"/>
    <w:rsid w:val="006E5212"/>
    <w:rsid w:val="006E584A"/>
    <w:rsid w:val="006E5898"/>
    <w:rsid w:val="006E592A"/>
    <w:rsid w:val="006E5B22"/>
    <w:rsid w:val="006E5CD8"/>
    <w:rsid w:val="006E5E4E"/>
    <w:rsid w:val="006E5ED0"/>
    <w:rsid w:val="006E67A0"/>
    <w:rsid w:val="006E69F2"/>
    <w:rsid w:val="006E6AE7"/>
    <w:rsid w:val="006E6CB3"/>
    <w:rsid w:val="006E6FD2"/>
    <w:rsid w:val="006E7129"/>
    <w:rsid w:val="006E7214"/>
    <w:rsid w:val="006E7438"/>
    <w:rsid w:val="006E7490"/>
    <w:rsid w:val="006E74AD"/>
    <w:rsid w:val="006E769B"/>
    <w:rsid w:val="006E76AA"/>
    <w:rsid w:val="006E77B9"/>
    <w:rsid w:val="006E797C"/>
    <w:rsid w:val="006F022D"/>
    <w:rsid w:val="006F0D77"/>
    <w:rsid w:val="006F0E2D"/>
    <w:rsid w:val="006F107D"/>
    <w:rsid w:val="006F11C3"/>
    <w:rsid w:val="006F13D4"/>
    <w:rsid w:val="006F1440"/>
    <w:rsid w:val="006F14D6"/>
    <w:rsid w:val="006F14E4"/>
    <w:rsid w:val="006F1552"/>
    <w:rsid w:val="006F1592"/>
    <w:rsid w:val="006F1907"/>
    <w:rsid w:val="006F1AB8"/>
    <w:rsid w:val="006F1C54"/>
    <w:rsid w:val="006F1CA2"/>
    <w:rsid w:val="006F1D39"/>
    <w:rsid w:val="006F200A"/>
    <w:rsid w:val="006F2027"/>
    <w:rsid w:val="006F2183"/>
    <w:rsid w:val="006F2233"/>
    <w:rsid w:val="006F25FF"/>
    <w:rsid w:val="006F2866"/>
    <w:rsid w:val="006F2A82"/>
    <w:rsid w:val="006F2C72"/>
    <w:rsid w:val="006F2EDC"/>
    <w:rsid w:val="006F2FC4"/>
    <w:rsid w:val="006F3080"/>
    <w:rsid w:val="006F308A"/>
    <w:rsid w:val="006F3364"/>
    <w:rsid w:val="006F3518"/>
    <w:rsid w:val="006F399D"/>
    <w:rsid w:val="006F39BA"/>
    <w:rsid w:val="006F3B0F"/>
    <w:rsid w:val="006F429B"/>
    <w:rsid w:val="006F4412"/>
    <w:rsid w:val="006F4936"/>
    <w:rsid w:val="006F49B3"/>
    <w:rsid w:val="006F4A26"/>
    <w:rsid w:val="006F52FF"/>
    <w:rsid w:val="006F5371"/>
    <w:rsid w:val="006F5493"/>
    <w:rsid w:val="006F56AE"/>
    <w:rsid w:val="006F56E2"/>
    <w:rsid w:val="006F57BE"/>
    <w:rsid w:val="006F5814"/>
    <w:rsid w:val="006F5AE7"/>
    <w:rsid w:val="006F5C66"/>
    <w:rsid w:val="006F5CC4"/>
    <w:rsid w:val="006F5EA6"/>
    <w:rsid w:val="006F5EC5"/>
    <w:rsid w:val="006F5ED9"/>
    <w:rsid w:val="006F5EFD"/>
    <w:rsid w:val="006F5F2C"/>
    <w:rsid w:val="006F5FB4"/>
    <w:rsid w:val="006F6047"/>
    <w:rsid w:val="006F6177"/>
    <w:rsid w:val="006F6207"/>
    <w:rsid w:val="006F620C"/>
    <w:rsid w:val="006F6523"/>
    <w:rsid w:val="006F6913"/>
    <w:rsid w:val="006F69C5"/>
    <w:rsid w:val="006F6A8D"/>
    <w:rsid w:val="006F6B54"/>
    <w:rsid w:val="006F6BE6"/>
    <w:rsid w:val="006F6F30"/>
    <w:rsid w:val="006F6FD1"/>
    <w:rsid w:val="006F6FF4"/>
    <w:rsid w:val="006F70DC"/>
    <w:rsid w:val="006F74D1"/>
    <w:rsid w:val="006F773C"/>
    <w:rsid w:val="006F7786"/>
    <w:rsid w:val="006F778C"/>
    <w:rsid w:val="006F78EE"/>
    <w:rsid w:val="006F7953"/>
    <w:rsid w:val="006F7B44"/>
    <w:rsid w:val="006F7C13"/>
    <w:rsid w:val="006F7E0C"/>
    <w:rsid w:val="006F7E4A"/>
    <w:rsid w:val="006F7ECD"/>
    <w:rsid w:val="007000D2"/>
    <w:rsid w:val="00700250"/>
    <w:rsid w:val="00700279"/>
    <w:rsid w:val="007002E8"/>
    <w:rsid w:val="007006BB"/>
    <w:rsid w:val="007006C5"/>
    <w:rsid w:val="007008DD"/>
    <w:rsid w:val="00700B0C"/>
    <w:rsid w:val="00700F42"/>
    <w:rsid w:val="00701301"/>
    <w:rsid w:val="007015F3"/>
    <w:rsid w:val="00701A0D"/>
    <w:rsid w:val="00701BD0"/>
    <w:rsid w:val="00701E16"/>
    <w:rsid w:val="00701F44"/>
    <w:rsid w:val="00702066"/>
    <w:rsid w:val="00702283"/>
    <w:rsid w:val="00702543"/>
    <w:rsid w:val="007027CA"/>
    <w:rsid w:val="007027D7"/>
    <w:rsid w:val="0070280C"/>
    <w:rsid w:val="00702891"/>
    <w:rsid w:val="00702B04"/>
    <w:rsid w:val="00702B27"/>
    <w:rsid w:val="00702EEB"/>
    <w:rsid w:val="00702F61"/>
    <w:rsid w:val="00703022"/>
    <w:rsid w:val="007030C3"/>
    <w:rsid w:val="00703208"/>
    <w:rsid w:val="0070322F"/>
    <w:rsid w:val="0070335D"/>
    <w:rsid w:val="007034FE"/>
    <w:rsid w:val="007035DA"/>
    <w:rsid w:val="0070362A"/>
    <w:rsid w:val="00703C30"/>
    <w:rsid w:val="00703D56"/>
    <w:rsid w:val="00703D70"/>
    <w:rsid w:val="0070408C"/>
    <w:rsid w:val="00704250"/>
    <w:rsid w:val="007043F4"/>
    <w:rsid w:val="007046ED"/>
    <w:rsid w:val="0070487E"/>
    <w:rsid w:val="007049CF"/>
    <w:rsid w:val="00704CEE"/>
    <w:rsid w:val="00704DE2"/>
    <w:rsid w:val="00704EA4"/>
    <w:rsid w:val="00704F63"/>
    <w:rsid w:val="007056B5"/>
    <w:rsid w:val="00705802"/>
    <w:rsid w:val="007058CF"/>
    <w:rsid w:val="007059AB"/>
    <w:rsid w:val="007059D5"/>
    <w:rsid w:val="00705AD3"/>
    <w:rsid w:val="00705B39"/>
    <w:rsid w:val="00705C2F"/>
    <w:rsid w:val="00705DE7"/>
    <w:rsid w:val="00705E45"/>
    <w:rsid w:val="00705EDC"/>
    <w:rsid w:val="00706306"/>
    <w:rsid w:val="00706324"/>
    <w:rsid w:val="00706337"/>
    <w:rsid w:val="0070667D"/>
    <w:rsid w:val="00706A01"/>
    <w:rsid w:val="00706DF8"/>
    <w:rsid w:val="0070703F"/>
    <w:rsid w:val="007071E5"/>
    <w:rsid w:val="007071EF"/>
    <w:rsid w:val="007072B0"/>
    <w:rsid w:val="00707521"/>
    <w:rsid w:val="0070791D"/>
    <w:rsid w:val="00707BB3"/>
    <w:rsid w:val="00707D82"/>
    <w:rsid w:val="00707E05"/>
    <w:rsid w:val="007101B1"/>
    <w:rsid w:val="00710229"/>
    <w:rsid w:val="0071028D"/>
    <w:rsid w:val="00710355"/>
    <w:rsid w:val="0071039E"/>
    <w:rsid w:val="007103D1"/>
    <w:rsid w:val="007104D4"/>
    <w:rsid w:val="007104FE"/>
    <w:rsid w:val="007109BB"/>
    <w:rsid w:val="00710D22"/>
    <w:rsid w:val="00710D2C"/>
    <w:rsid w:val="00711082"/>
    <w:rsid w:val="00711113"/>
    <w:rsid w:val="00711972"/>
    <w:rsid w:val="007119CB"/>
    <w:rsid w:val="007119E3"/>
    <w:rsid w:val="00711D75"/>
    <w:rsid w:val="00711DB8"/>
    <w:rsid w:val="00711F57"/>
    <w:rsid w:val="007123FF"/>
    <w:rsid w:val="007125BC"/>
    <w:rsid w:val="00712716"/>
    <w:rsid w:val="007127C4"/>
    <w:rsid w:val="007127D5"/>
    <w:rsid w:val="00713176"/>
    <w:rsid w:val="00713229"/>
    <w:rsid w:val="0071329B"/>
    <w:rsid w:val="007133BA"/>
    <w:rsid w:val="00713418"/>
    <w:rsid w:val="0071351F"/>
    <w:rsid w:val="00713564"/>
    <w:rsid w:val="0071365C"/>
    <w:rsid w:val="00713799"/>
    <w:rsid w:val="00713C09"/>
    <w:rsid w:val="00713C0F"/>
    <w:rsid w:val="00713DE0"/>
    <w:rsid w:val="00713F90"/>
    <w:rsid w:val="00714161"/>
    <w:rsid w:val="007141FD"/>
    <w:rsid w:val="007143EA"/>
    <w:rsid w:val="007143FD"/>
    <w:rsid w:val="007146D2"/>
    <w:rsid w:val="00714841"/>
    <w:rsid w:val="00714916"/>
    <w:rsid w:val="00714FC0"/>
    <w:rsid w:val="007154C4"/>
    <w:rsid w:val="0071578E"/>
    <w:rsid w:val="00715901"/>
    <w:rsid w:val="00715934"/>
    <w:rsid w:val="0071597A"/>
    <w:rsid w:val="0071666C"/>
    <w:rsid w:val="007167FA"/>
    <w:rsid w:val="00716AEC"/>
    <w:rsid w:val="00716CAD"/>
    <w:rsid w:val="00716DB5"/>
    <w:rsid w:val="00716DBC"/>
    <w:rsid w:val="00716F2A"/>
    <w:rsid w:val="00717019"/>
    <w:rsid w:val="0071712B"/>
    <w:rsid w:val="0071726E"/>
    <w:rsid w:val="007172DE"/>
    <w:rsid w:val="00717391"/>
    <w:rsid w:val="007175A3"/>
    <w:rsid w:val="0071764C"/>
    <w:rsid w:val="007176FD"/>
    <w:rsid w:val="007177E1"/>
    <w:rsid w:val="00717843"/>
    <w:rsid w:val="00717A79"/>
    <w:rsid w:val="00717BDE"/>
    <w:rsid w:val="00717E7B"/>
    <w:rsid w:val="00717FF7"/>
    <w:rsid w:val="00720424"/>
    <w:rsid w:val="007204EA"/>
    <w:rsid w:val="007205D0"/>
    <w:rsid w:val="00720655"/>
    <w:rsid w:val="007209BE"/>
    <w:rsid w:val="00720A37"/>
    <w:rsid w:val="00720BC1"/>
    <w:rsid w:val="00720C0A"/>
    <w:rsid w:val="00720E7F"/>
    <w:rsid w:val="00720F2D"/>
    <w:rsid w:val="0072110A"/>
    <w:rsid w:val="007211CA"/>
    <w:rsid w:val="007212B2"/>
    <w:rsid w:val="007212D7"/>
    <w:rsid w:val="0072135F"/>
    <w:rsid w:val="0072137A"/>
    <w:rsid w:val="00721619"/>
    <w:rsid w:val="00721806"/>
    <w:rsid w:val="00721952"/>
    <w:rsid w:val="00721953"/>
    <w:rsid w:val="00721D98"/>
    <w:rsid w:val="00721F31"/>
    <w:rsid w:val="00721F86"/>
    <w:rsid w:val="0072218B"/>
    <w:rsid w:val="007223B6"/>
    <w:rsid w:val="00722507"/>
    <w:rsid w:val="007225B0"/>
    <w:rsid w:val="00722831"/>
    <w:rsid w:val="00722907"/>
    <w:rsid w:val="00722E25"/>
    <w:rsid w:val="007233A7"/>
    <w:rsid w:val="00723630"/>
    <w:rsid w:val="00723706"/>
    <w:rsid w:val="00723A46"/>
    <w:rsid w:val="00723B60"/>
    <w:rsid w:val="00723BF2"/>
    <w:rsid w:val="00723CF2"/>
    <w:rsid w:val="00723E59"/>
    <w:rsid w:val="00723F60"/>
    <w:rsid w:val="00723F76"/>
    <w:rsid w:val="00724009"/>
    <w:rsid w:val="007242AA"/>
    <w:rsid w:val="007242E2"/>
    <w:rsid w:val="007243DA"/>
    <w:rsid w:val="007245C4"/>
    <w:rsid w:val="0072467B"/>
    <w:rsid w:val="0072477E"/>
    <w:rsid w:val="00724F81"/>
    <w:rsid w:val="00724FE7"/>
    <w:rsid w:val="0072530C"/>
    <w:rsid w:val="0072545D"/>
    <w:rsid w:val="007254C8"/>
    <w:rsid w:val="00725596"/>
    <w:rsid w:val="00725728"/>
    <w:rsid w:val="0072587C"/>
    <w:rsid w:val="00725AC4"/>
    <w:rsid w:val="00725BDB"/>
    <w:rsid w:val="00725CC8"/>
    <w:rsid w:val="007260E2"/>
    <w:rsid w:val="00726348"/>
    <w:rsid w:val="00726697"/>
    <w:rsid w:val="00726760"/>
    <w:rsid w:val="0072688D"/>
    <w:rsid w:val="00726BE0"/>
    <w:rsid w:val="00726C8F"/>
    <w:rsid w:val="00726D7D"/>
    <w:rsid w:val="00726D9F"/>
    <w:rsid w:val="00726E0C"/>
    <w:rsid w:val="00726E27"/>
    <w:rsid w:val="00726FE7"/>
    <w:rsid w:val="00727120"/>
    <w:rsid w:val="00727130"/>
    <w:rsid w:val="0072733F"/>
    <w:rsid w:val="007273C3"/>
    <w:rsid w:val="007274D7"/>
    <w:rsid w:val="007274F6"/>
    <w:rsid w:val="0072774D"/>
    <w:rsid w:val="00727815"/>
    <w:rsid w:val="00727B99"/>
    <w:rsid w:val="00727CAB"/>
    <w:rsid w:val="007300E3"/>
    <w:rsid w:val="00730195"/>
    <w:rsid w:val="007301FB"/>
    <w:rsid w:val="007304C5"/>
    <w:rsid w:val="007308FE"/>
    <w:rsid w:val="00730909"/>
    <w:rsid w:val="00730974"/>
    <w:rsid w:val="00730C40"/>
    <w:rsid w:val="00730E16"/>
    <w:rsid w:val="00730E62"/>
    <w:rsid w:val="00731448"/>
    <w:rsid w:val="00731817"/>
    <w:rsid w:val="007319A9"/>
    <w:rsid w:val="00731CA4"/>
    <w:rsid w:val="00731DBA"/>
    <w:rsid w:val="00731E1F"/>
    <w:rsid w:val="00731F9B"/>
    <w:rsid w:val="00732288"/>
    <w:rsid w:val="007324E6"/>
    <w:rsid w:val="007326A0"/>
    <w:rsid w:val="0073291C"/>
    <w:rsid w:val="00732CF9"/>
    <w:rsid w:val="00732EFF"/>
    <w:rsid w:val="00732FAD"/>
    <w:rsid w:val="00733755"/>
    <w:rsid w:val="0073388D"/>
    <w:rsid w:val="00733CAF"/>
    <w:rsid w:val="00733CD2"/>
    <w:rsid w:val="00733CF8"/>
    <w:rsid w:val="00733E9F"/>
    <w:rsid w:val="0073426A"/>
    <w:rsid w:val="007343BA"/>
    <w:rsid w:val="00734616"/>
    <w:rsid w:val="0073484A"/>
    <w:rsid w:val="00734906"/>
    <w:rsid w:val="00734A96"/>
    <w:rsid w:val="00734B71"/>
    <w:rsid w:val="00734C86"/>
    <w:rsid w:val="00734D17"/>
    <w:rsid w:val="00734E97"/>
    <w:rsid w:val="0073504A"/>
    <w:rsid w:val="007350BE"/>
    <w:rsid w:val="007350E7"/>
    <w:rsid w:val="007351A7"/>
    <w:rsid w:val="007351E2"/>
    <w:rsid w:val="0073546C"/>
    <w:rsid w:val="0073552B"/>
    <w:rsid w:val="00735556"/>
    <w:rsid w:val="00735649"/>
    <w:rsid w:val="007356C0"/>
    <w:rsid w:val="00735957"/>
    <w:rsid w:val="00735F66"/>
    <w:rsid w:val="007360D7"/>
    <w:rsid w:val="00736158"/>
    <w:rsid w:val="007365D3"/>
    <w:rsid w:val="00736705"/>
    <w:rsid w:val="00736816"/>
    <w:rsid w:val="007368C7"/>
    <w:rsid w:val="0073691F"/>
    <w:rsid w:val="0073694C"/>
    <w:rsid w:val="0073696D"/>
    <w:rsid w:val="00736A33"/>
    <w:rsid w:val="00736CE7"/>
    <w:rsid w:val="00736D6A"/>
    <w:rsid w:val="00737272"/>
    <w:rsid w:val="00737367"/>
    <w:rsid w:val="007376C7"/>
    <w:rsid w:val="00737913"/>
    <w:rsid w:val="00737948"/>
    <w:rsid w:val="00737CA5"/>
    <w:rsid w:val="00737D65"/>
    <w:rsid w:val="00737DB9"/>
    <w:rsid w:val="00740030"/>
    <w:rsid w:val="0074010B"/>
    <w:rsid w:val="0074037A"/>
    <w:rsid w:val="00740451"/>
    <w:rsid w:val="007404EB"/>
    <w:rsid w:val="00740681"/>
    <w:rsid w:val="00740741"/>
    <w:rsid w:val="0074097C"/>
    <w:rsid w:val="007409F2"/>
    <w:rsid w:val="00740A63"/>
    <w:rsid w:val="00740B14"/>
    <w:rsid w:val="00740D95"/>
    <w:rsid w:val="00740E3A"/>
    <w:rsid w:val="00740F29"/>
    <w:rsid w:val="0074136F"/>
    <w:rsid w:val="00741585"/>
    <w:rsid w:val="0074158A"/>
    <w:rsid w:val="00741707"/>
    <w:rsid w:val="007417AE"/>
    <w:rsid w:val="00741901"/>
    <w:rsid w:val="00741E55"/>
    <w:rsid w:val="00741E8F"/>
    <w:rsid w:val="00742061"/>
    <w:rsid w:val="0074209B"/>
    <w:rsid w:val="007420E2"/>
    <w:rsid w:val="007420F5"/>
    <w:rsid w:val="0074227E"/>
    <w:rsid w:val="0074249D"/>
    <w:rsid w:val="00742501"/>
    <w:rsid w:val="007428D3"/>
    <w:rsid w:val="00742943"/>
    <w:rsid w:val="00742AD9"/>
    <w:rsid w:val="00742FE8"/>
    <w:rsid w:val="00743035"/>
    <w:rsid w:val="00743115"/>
    <w:rsid w:val="00743198"/>
    <w:rsid w:val="007431A9"/>
    <w:rsid w:val="00743354"/>
    <w:rsid w:val="007434C3"/>
    <w:rsid w:val="007434E1"/>
    <w:rsid w:val="00743CEF"/>
    <w:rsid w:val="00744039"/>
    <w:rsid w:val="0074425E"/>
    <w:rsid w:val="00744371"/>
    <w:rsid w:val="007445C2"/>
    <w:rsid w:val="00744691"/>
    <w:rsid w:val="0074469F"/>
    <w:rsid w:val="007446A4"/>
    <w:rsid w:val="007448FE"/>
    <w:rsid w:val="00744A0B"/>
    <w:rsid w:val="00744A4C"/>
    <w:rsid w:val="00744AB7"/>
    <w:rsid w:val="00744B0F"/>
    <w:rsid w:val="00744BA8"/>
    <w:rsid w:val="00744CF8"/>
    <w:rsid w:val="00744D17"/>
    <w:rsid w:val="00745149"/>
    <w:rsid w:val="007453E6"/>
    <w:rsid w:val="00745451"/>
    <w:rsid w:val="0074549D"/>
    <w:rsid w:val="00745573"/>
    <w:rsid w:val="00745580"/>
    <w:rsid w:val="00745611"/>
    <w:rsid w:val="00745631"/>
    <w:rsid w:val="007456B4"/>
    <w:rsid w:val="00745710"/>
    <w:rsid w:val="00745830"/>
    <w:rsid w:val="00745AA4"/>
    <w:rsid w:val="00745B0D"/>
    <w:rsid w:val="00745DCC"/>
    <w:rsid w:val="00745E02"/>
    <w:rsid w:val="00745E51"/>
    <w:rsid w:val="00745EBE"/>
    <w:rsid w:val="0074603D"/>
    <w:rsid w:val="00746049"/>
    <w:rsid w:val="00746137"/>
    <w:rsid w:val="00746944"/>
    <w:rsid w:val="007469EA"/>
    <w:rsid w:val="00746AC2"/>
    <w:rsid w:val="00746D13"/>
    <w:rsid w:val="00746EA3"/>
    <w:rsid w:val="00746F82"/>
    <w:rsid w:val="00747006"/>
    <w:rsid w:val="007472F8"/>
    <w:rsid w:val="0074744E"/>
    <w:rsid w:val="00747793"/>
    <w:rsid w:val="00747944"/>
    <w:rsid w:val="00747973"/>
    <w:rsid w:val="00747C05"/>
    <w:rsid w:val="00747CC0"/>
    <w:rsid w:val="00747E47"/>
    <w:rsid w:val="00750182"/>
    <w:rsid w:val="00750BE4"/>
    <w:rsid w:val="00750F64"/>
    <w:rsid w:val="00750F79"/>
    <w:rsid w:val="00750F86"/>
    <w:rsid w:val="0075102E"/>
    <w:rsid w:val="007510FC"/>
    <w:rsid w:val="007512A0"/>
    <w:rsid w:val="00751739"/>
    <w:rsid w:val="007519C2"/>
    <w:rsid w:val="00751A0B"/>
    <w:rsid w:val="00751B61"/>
    <w:rsid w:val="00751C30"/>
    <w:rsid w:val="00751D55"/>
    <w:rsid w:val="00751F0E"/>
    <w:rsid w:val="00751F1A"/>
    <w:rsid w:val="00751F36"/>
    <w:rsid w:val="00751F3A"/>
    <w:rsid w:val="00751F6F"/>
    <w:rsid w:val="00751FFE"/>
    <w:rsid w:val="0075208D"/>
    <w:rsid w:val="007521FD"/>
    <w:rsid w:val="007522AA"/>
    <w:rsid w:val="00752404"/>
    <w:rsid w:val="00752CA3"/>
    <w:rsid w:val="00752ED1"/>
    <w:rsid w:val="00752F66"/>
    <w:rsid w:val="007530D5"/>
    <w:rsid w:val="007532CF"/>
    <w:rsid w:val="007533CD"/>
    <w:rsid w:val="00753442"/>
    <w:rsid w:val="00753733"/>
    <w:rsid w:val="007537FF"/>
    <w:rsid w:val="007539B2"/>
    <w:rsid w:val="007539DF"/>
    <w:rsid w:val="00753BEB"/>
    <w:rsid w:val="00753C24"/>
    <w:rsid w:val="00753D8A"/>
    <w:rsid w:val="00753E28"/>
    <w:rsid w:val="0075454B"/>
    <w:rsid w:val="00754679"/>
    <w:rsid w:val="00754914"/>
    <w:rsid w:val="0075498C"/>
    <w:rsid w:val="007549BB"/>
    <w:rsid w:val="00754A06"/>
    <w:rsid w:val="00754AD0"/>
    <w:rsid w:val="00754AEC"/>
    <w:rsid w:val="00754AFC"/>
    <w:rsid w:val="00754C9C"/>
    <w:rsid w:val="00754D7B"/>
    <w:rsid w:val="0075569E"/>
    <w:rsid w:val="00755717"/>
    <w:rsid w:val="007557A1"/>
    <w:rsid w:val="007557C5"/>
    <w:rsid w:val="007557D1"/>
    <w:rsid w:val="00755820"/>
    <w:rsid w:val="007558D0"/>
    <w:rsid w:val="007559A3"/>
    <w:rsid w:val="00755BFD"/>
    <w:rsid w:val="00755C0F"/>
    <w:rsid w:val="00755D66"/>
    <w:rsid w:val="00755F88"/>
    <w:rsid w:val="00756097"/>
    <w:rsid w:val="00756147"/>
    <w:rsid w:val="0075623D"/>
    <w:rsid w:val="00756542"/>
    <w:rsid w:val="007565D9"/>
    <w:rsid w:val="0075689C"/>
    <w:rsid w:val="007568B9"/>
    <w:rsid w:val="00756AD1"/>
    <w:rsid w:val="00756B45"/>
    <w:rsid w:val="00756EAC"/>
    <w:rsid w:val="007570A5"/>
    <w:rsid w:val="0075734E"/>
    <w:rsid w:val="00757621"/>
    <w:rsid w:val="00757795"/>
    <w:rsid w:val="00757B25"/>
    <w:rsid w:val="00757DCC"/>
    <w:rsid w:val="00757F0C"/>
    <w:rsid w:val="00760022"/>
    <w:rsid w:val="00760029"/>
    <w:rsid w:val="0076019A"/>
    <w:rsid w:val="007601D0"/>
    <w:rsid w:val="0076086F"/>
    <w:rsid w:val="00760BCB"/>
    <w:rsid w:val="00760BED"/>
    <w:rsid w:val="00760C63"/>
    <w:rsid w:val="00760DAD"/>
    <w:rsid w:val="00760DCC"/>
    <w:rsid w:val="00760F6E"/>
    <w:rsid w:val="007618BD"/>
    <w:rsid w:val="007619D1"/>
    <w:rsid w:val="00761BB3"/>
    <w:rsid w:val="00761BD4"/>
    <w:rsid w:val="00761C59"/>
    <w:rsid w:val="00761DA7"/>
    <w:rsid w:val="00761E42"/>
    <w:rsid w:val="007620BF"/>
    <w:rsid w:val="007620D9"/>
    <w:rsid w:val="007623D4"/>
    <w:rsid w:val="007624C8"/>
    <w:rsid w:val="007625AD"/>
    <w:rsid w:val="0076263F"/>
    <w:rsid w:val="00762773"/>
    <w:rsid w:val="00762D18"/>
    <w:rsid w:val="0076324E"/>
    <w:rsid w:val="007633AA"/>
    <w:rsid w:val="00763494"/>
    <w:rsid w:val="007635A1"/>
    <w:rsid w:val="00763980"/>
    <w:rsid w:val="007639F1"/>
    <w:rsid w:val="00763A91"/>
    <w:rsid w:val="00763A93"/>
    <w:rsid w:val="00763BD2"/>
    <w:rsid w:val="00763EEC"/>
    <w:rsid w:val="00763FBA"/>
    <w:rsid w:val="007642BC"/>
    <w:rsid w:val="007643A4"/>
    <w:rsid w:val="00764425"/>
    <w:rsid w:val="0076447E"/>
    <w:rsid w:val="0076469E"/>
    <w:rsid w:val="007646AD"/>
    <w:rsid w:val="0076476C"/>
    <w:rsid w:val="00764B9A"/>
    <w:rsid w:val="00764C02"/>
    <w:rsid w:val="00764EF6"/>
    <w:rsid w:val="00764F7C"/>
    <w:rsid w:val="007651F5"/>
    <w:rsid w:val="00765223"/>
    <w:rsid w:val="00765266"/>
    <w:rsid w:val="0076549E"/>
    <w:rsid w:val="00765517"/>
    <w:rsid w:val="0076551F"/>
    <w:rsid w:val="0076574A"/>
    <w:rsid w:val="007657C9"/>
    <w:rsid w:val="0076581B"/>
    <w:rsid w:val="00765959"/>
    <w:rsid w:val="0076598C"/>
    <w:rsid w:val="007659DD"/>
    <w:rsid w:val="00765ACF"/>
    <w:rsid w:val="00765E58"/>
    <w:rsid w:val="00765F61"/>
    <w:rsid w:val="00765FB9"/>
    <w:rsid w:val="00766259"/>
    <w:rsid w:val="007663CB"/>
    <w:rsid w:val="0076666E"/>
    <w:rsid w:val="0076685D"/>
    <w:rsid w:val="00766965"/>
    <w:rsid w:val="00766A77"/>
    <w:rsid w:val="00766D79"/>
    <w:rsid w:val="00766D8C"/>
    <w:rsid w:val="00767377"/>
    <w:rsid w:val="007674E7"/>
    <w:rsid w:val="007675EF"/>
    <w:rsid w:val="0076772A"/>
    <w:rsid w:val="00767D3B"/>
    <w:rsid w:val="00767D79"/>
    <w:rsid w:val="00767F12"/>
    <w:rsid w:val="00770259"/>
    <w:rsid w:val="0077031F"/>
    <w:rsid w:val="0077037B"/>
    <w:rsid w:val="0077040A"/>
    <w:rsid w:val="007705FF"/>
    <w:rsid w:val="007708B4"/>
    <w:rsid w:val="007708F3"/>
    <w:rsid w:val="00770E3D"/>
    <w:rsid w:val="00771136"/>
    <w:rsid w:val="00771B14"/>
    <w:rsid w:val="00771C5E"/>
    <w:rsid w:val="00771F5B"/>
    <w:rsid w:val="00772043"/>
    <w:rsid w:val="00772317"/>
    <w:rsid w:val="0077241F"/>
    <w:rsid w:val="00772577"/>
    <w:rsid w:val="00772731"/>
    <w:rsid w:val="0077286D"/>
    <w:rsid w:val="00772949"/>
    <w:rsid w:val="00772A29"/>
    <w:rsid w:val="00772AE1"/>
    <w:rsid w:val="00772B53"/>
    <w:rsid w:val="00772B70"/>
    <w:rsid w:val="00772C4C"/>
    <w:rsid w:val="00772C8A"/>
    <w:rsid w:val="00773232"/>
    <w:rsid w:val="00773CA0"/>
    <w:rsid w:val="00773D8D"/>
    <w:rsid w:val="00773E4F"/>
    <w:rsid w:val="00773EE5"/>
    <w:rsid w:val="00774002"/>
    <w:rsid w:val="007741A8"/>
    <w:rsid w:val="007743B8"/>
    <w:rsid w:val="00774437"/>
    <w:rsid w:val="007744E6"/>
    <w:rsid w:val="007747F4"/>
    <w:rsid w:val="00774CC5"/>
    <w:rsid w:val="00774CD0"/>
    <w:rsid w:val="00774D2C"/>
    <w:rsid w:val="00774EE6"/>
    <w:rsid w:val="007750E3"/>
    <w:rsid w:val="007752C0"/>
    <w:rsid w:val="007753B4"/>
    <w:rsid w:val="0077562B"/>
    <w:rsid w:val="007757A2"/>
    <w:rsid w:val="007757EA"/>
    <w:rsid w:val="00775804"/>
    <w:rsid w:val="00775829"/>
    <w:rsid w:val="0077590F"/>
    <w:rsid w:val="00775D28"/>
    <w:rsid w:val="00776099"/>
    <w:rsid w:val="007762FA"/>
    <w:rsid w:val="00776300"/>
    <w:rsid w:val="00776380"/>
    <w:rsid w:val="00776553"/>
    <w:rsid w:val="007769E5"/>
    <w:rsid w:val="00776AAD"/>
    <w:rsid w:val="00776B04"/>
    <w:rsid w:val="00776B4B"/>
    <w:rsid w:val="00776C18"/>
    <w:rsid w:val="00776C40"/>
    <w:rsid w:val="00776CCC"/>
    <w:rsid w:val="00776D83"/>
    <w:rsid w:val="00776E2F"/>
    <w:rsid w:val="00776E9D"/>
    <w:rsid w:val="007770E1"/>
    <w:rsid w:val="00777386"/>
    <w:rsid w:val="00777535"/>
    <w:rsid w:val="007775BE"/>
    <w:rsid w:val="00777803"/>
    <w:rsid w:val="0077782D"/>
    <w:rsid w:val="0077794B"/>
    <w:rsid w:val="007779D1"/>
    <w:rsid w:val="00777BE5"/>
    <w:rsid w:val="00777DE2"/>
    <w:rsid w:val="00777E82"/>
    <w:rsid w:val="00780094"/>
    <w:rsid w:val="007801F0"/>
    <w:rsid w:val="007803B0"/>
    <w:rsid w:val="007805C7"/>
    <w:rsid w:val="007806EA"/>
    <w:rsid w:val="00780794"/>
    <w:rsid w:val="007807D1"/>
    <w:rsid w:val="007808FD"/>
    <w:rsid w:val="00780ABE"/>
    <w:rsid w:val="00780B08"/>
    <w:rsid w:val="00780C49"/>
    <w:rsid w:val="00780C70"/>
    <w:rsid w:val="00780CBB"/>
    <w:rsid w:val="00780FBE"/>
    <w:rsid w:val="00781192"/>
    <w:rsid w:val="007813EE"/>
    <w:rsid w:val="00781636"/>
    <w:rsid w:val="007818F5"/>
    <w:rsid w:val="0078194E"/>
    <w:rsid w:val="00781ABC"/>
    <w:rsid w:val="00781D9A"/>
    <w:rsid w:val="00781EBC"/>
    <w:rsid w:val="007820EE"/>
    <w:rsid w:val="00782123"/>
    <w:rsid w:val="00782156"/>
    <w:rsid w:val="0078218B"/>
    <w:rsid w:val="00782427"/>
    <w:rsid w:val="007826E0"/>
    <w:rsid w:val="00782842"/>
    <w:rsid w:val="0078284D"/>
    <w:rsid w:val="00782856"/>
    <w:rsid w:val="007828A9"/>
    <w:rsid w:val="007829B3"/>
    <w:rsid w:val="00782C47"/>
    <w:rsid w:val="00782F03"/>
    <w:rsid w:val="007831C0"/>
    <w:rsid w:val="0078335B"/>
    <w:rsid w:val="0078366B"/>
    <w:rsid w:val="007836CD"/>
    <w:rsid w:val="0078372E"/>
    <w:rsid w:val="0078374D"/>
    <w:rsid w:val="0078376E"/>
    <w:rsid w:val="007837A1"/>
    <w:rsid w:val="00783AC9"/>
    <w:rsid w:val="00783B47"/>
    <w:rsid w:val="00783F8A"/>
    <w:rsid w:val="0078445F"/>
    <w:rsid w:val="007844F1"/>
    <w:rsid w:val="007844F4"/>
    <w:rsid w:val="00784711"/>
    <w:rsid w:val="00784819"/>
    <w:rsid w:val="007848CB"/>
    <w:rsid w:val="00784990"/>
    <w:rsid w:val="00784C7E"/>
    <w:rsid w:val="00784E33"/>
    <w:rsid w:val="007851E5"/>
    <w:rsid w:val="007853AD"/>
    <w:rsid w:val="007853D9"/>
    <w:rsid w:val="0078586A"/>
    <w:rsid w:val="00785BF1"/>
    <w:rsid w:val="00785C62"/>
    <w:rsid w:val="00785CFD"/>
    <w:rsid w:val="00785DD0"/>
    <w:rsid w:val="00786000"/>
    <w:rsid w:val="00786313"/>
    <w:rsid w:val="007867EB"/>
    <w:rsid w:val="00786912"/>
    <w:rsid w:val="00786AAA"/>
    <w:rsid w:val="00786B06"/>
    <w:rsid w:val="00786C06"/>
    <w:rsid w:val="00787089"/>
    <w:rsid w:val="0078710E"/>
    <w:rsid w:val="00787591"/>
    <w:rsid w:val="00787708"/>
    <w:rsid w:val="00787738"/>
    <w:rsid w:val="007877FE"/>
    <w:rsid w:val="0078783B"/>
    <w:rsid w:val="00787ED5"/>
    <w:rsid w:val="00787F2F"/>
    <w:rsid w:val="007900A4"/>
    <w:rsid w:val="0079039F"/>
    <w:rsid w:val="007904F7"/>
    <w:rsid w:val="0079060B"/>
    <w:rsid w:val="00790BCD"/>
    <w:rsid w:val="00790C8F"/>
    <w:rsid w:val="00790CC5"/>
    <w:rsid w:val="00791181"/>
    <w:rsid w:val="00791520"/>
    <w:rsid w:val="00791779"/>
    <w:rsid w:val="0079189A"/>
    <w:rsid w:val="00791924"/>
    <w:rsid w:val="007919A9"/>
    <w:rsid w:val="00791AE9"/>
    <w:rsid w:val="00791B53"/>
    <w:rsid w:val="00791F86"/>
    <w:rsid w:val="00791F9D"/>
    <w:rsid w:val="0079218C"/>
    <w:rsid w:val="00792651"/>
    <w:rsid w:val="007926C4"/>
    <w:rsid w:val="00792D8D"/>
    <w:rsid w:val="00793190"/>
    <w:rsid w:val="007931D2"/>
    <w:rsid w:val="007935C1"/>
    <w:rsid w:val="0079361A"/>
    <w:rsid w:val="0079363A"/>
    <w:rsid w:val="007937B7"/>
    <w:rsid w:val="00793BE4"/>
    <w:rsid w:val="00793CA5"/>
    <w:rsid w:val="00793D4D"/>
    <w:rsid w:val="00794109"/>
    <w:rsid w:val="00794658"/>
    <w:rsid w:val="007949EF"/>
    <w:rsid w:val="00794AE8"/>
    <w:rsid w:val="00794C38"/>
    <w:rsid w:val="00794E1F"/>
    <w:rsid w:val="00795212"/>
    <w:rsid w:val="0079521E"/>
    <w:rsid w:val="0079525F"/>
    <w:rsid w:val="00795587"/>
    <w:rsid w:val="0079563F"/>
    <w:rsid w:val="00795662"/>
    <w:rsid w:val="007957CC"/>
    <w:rsid w:val="00795D0B"/>
    <w:rsid w:val="00795EA8"/>
    <w:rsid w:val="00795EAB"/>
    <w:rsid w:val="00795F08"/>
    <w:rsid w:val="007960C0"/>
    <w:rsid w:val="0079612D"/>
    <w:rsid w:val="00796135"/>
    <w:rsid w:val="00796245"/>
    <w:rsid w:val="0079645C"/>
    <w:rsid w:val="007964FD"/>
    <w:rsid w:val="00796694"/>
    <w:rsid w:val="0079670A"/>
    <w:rsid w:val="00796B1F"/>
    <w:rsid w:val="0079725C"/>
    <w:rsid w:val="0079732C"/>
    <w:rsid w:val="0079760C"/>
    <w:rsid w:val="007976F5"/>
    <w:rsid w:val="00797713"/>
    <w:rsid w:val="00797756"/>
    <w:rsid w:val="00797900"/>
    <w:rsid w:val="00797995"/>
    <w:rsid w:val="00797C05"/>
    <w:rsid w:val="00797F6F"/>
    <w:rsid w:val="00797FC1"/>
    <w:rsid w:val="007A0134"/>
    <w:rsid w:val="007A023D"/>
    <w:rsid w:val="007A0900"/>
    <w:rsid w:val="007A0984"/>
    <w:rsid w:val="007A0A77"/>
    <w:rsid w:val="007A0AE2"/>
    <w:rsid w:val="007A0DB6"/>
    <w:rsid w:val="007A0E04"/>
    <w:rsid w:val="007A0E95"/>
    <w:rsid w:val="007A164D"/>
    <w:rsid w:val="007A196E"/>
    <w:rsid w:val="007A1B1A"/>
    <w:rsid w:val="007A1C1F"/>
    <w:rsid w:val="007A1E5C"/>
    <w:rsid w:val="007A1F74"/>
    <w:rsid w:val="007A21A4"/>
    <w:rsid w:val="007A2280"/>
    <w:rsid w:val="007A2781"/>
    <w:rsid w:val="007A27D2"/>
    <w:rsid w:val="007A298F"/>
    <w:rsid w:val="007A29D4"/>
    <w:rsid w:val="007A29EC"/>
    <w:rsid w:val="007A2C4F"/>
    <w:rsid w:val="007A2D64"/>
    <w:rsid w:val="007A2F1E"/>
    <w:rsid w:val="007A2F7B"/>
    <w:rsid w:val="007A306A"/>
    <w:rsid w:val="007A3252"/>
    <w:rsid w:val="007A33F9"/>
    <w:rsid w:val="007A3609"/>
    <w:rsid w:val="007A3641"/>
    <w:rsid w:val="007A3795"/>
    <w:rsid w:val="007A37BB"/>
    <w:rsid w:val="007A389B"/>
    <w:rsid w:val="007A389E"/>
    <w:rsid w:val="007A3924"/>
    <w:rsid w:val="007A3944"/>
    <w:rsid w:val="007A3A02"/>
    <w:rsid w:val="007A3A6D"/>
    <w:rsid w:val="007A3B76"/>
    <w:rsid w:val="007A3B7F"/>
    <w:rsid w:val="007A4242"/>
    <w:rsid w:val="007A43D1"/>
    <w:rsid w:val="007A43F1"/>
    <w:rsid w:val="007A4533"/>
    <w:rsid w:val="007A471A"/>
    <w:rsid w:val="007A47FC"/>
    <w:rsid w:val="007A48CC"/>
    <w:rsid w:val="007A4BAD"/>
    <w:rsid w:val="007A5083"/>
    <w:rsid w:val="007A50F3"/>
    <w:rsid w:val="007A5105"/>
    <w:rsid w:val="007A52DB"/>
    <w:rsid w:val="007A5337"/>
    <w:rsid w:val="007A567A"/>
    <w:rsid w:val="007A59A6"/>
    <w:rsid w:val="007A5A4B"/>
    <w:rsid w:val="007A5CDB"/>
    <w:rsid w:val="007A5E9D"/>
    <w:rsid w:val="007A5F94"/>
    <w:rsid w:val="007A5FE6"/>
    <w:rsid w:val="007A62C9"/>
    <w:rsid w:val="007A63AE"/>
    <w:rsid w:val="007A6618"/>
    <w:rsid w:val="007A6781"/>
    <w:rsid w:val="007A6A3A"/>
    <w:rsid w:val="007A6A4A"/>
    <w:rsid w:val="007A6A7C"/>
    <w:rsid w:val="007A6AC6"/>
    <w:rsid w:val="007A6B28"/>
    <w:rsid w:val="007A6B9F"/>
    <w:rsid w:val="007A6CCB"/>
    <w:rsid w:val="007A6D8C"/>
    <w:rsid w:val="007A6EED"/>
    <w:rsid w:val="007A701C"/>
    <w:rsid w:val="007A70A2"/>
    <w:rsid w:val="007A74F9"/>
    <w:rsid w:val="007A76BF"/>
    <w:rsid w:val="007A791D"/>
    <w:rsid w:val="007A7A6A"/>
    <w:rsid w:val="007A7B64"/>
    <w:rsid w:val="007A7C42"/>
    <w:rsid w:val="007A7C97"/>
    <w:rsid w:val="007A7D54"/>
    <w:rsid w:val="007B0202"/>
    <w:rsid w:val="007B038D"/>
    <w:rsid w:val="007B0852"/>
    <w:rsid w:val="007B0A64"/>
    <w:rsid w:val="007B0DBD"/>
    <w:rsid w:val="007B0FE2"/>
    <w:rsid w:val="007B1036"/>
    <w:rsid w:val="007B1719"/>
    <w:rsid w:val="007B1875"/>
    <w:rsid w:val="007B1ABA"/>
    <w:rsid w:val="007B1C33"/>
    <w:rsid w:val="007B1EC4"/>
    <w:rsid w:val="007B1F87"/>
    <w:rsid w:val="007B2212"/>
    <w:rsid w:val="007B2400"/>
    <w:rsid w:val="007B25EB"/>
    <w:rsid w:val="007B293E"/>
    <w:rsid w:val="007B2D21"/>
    <w:rsid w:val="007B2F2F"/>
    <w:rsid w:val="007B2F8D"/>
    <w:rsid w:val="007B3097"/>
    <w:rsid w:val="007B30B2"/>
    <w:rsid w:val="007B3168"/>
    <w:rsid w:val="007B32BB"/>
    <w:rsid w:val="007B3481"/>
    <w:rsid w:val="007B39BF"/>
    <w:rsid w:val="007B3D5E"/>
    <w:rsid w:val="007B3ED2"/>
    <w:rsid w:val="007B3FFD"/>
    <w:rsid w:val="007B42AC"/>
    <w:rsid w:val="007B4381"/>
    <w:rsid w:val="007B43D0"/>
    <w:rsid w:val="007B43D9"/>
    <w:rsid w:val="007B4699"/>
    <w:rsid w:val="007B474F"/>
    <w:rsid w:val="007B47F5"/>
    <w:rsid w:val="007B4AF7"/>
    <w:rsid w:val="007B4CEF"/>
    <w:rsid w:val="007B5262"/>
    <w:rsid w:val="007B548D"/>
    <w:rsid w:val="007B5538"/>
    <w:rsid w:val="007B57A2"/>
    <w:rsid w:val="007B5858"/>
    <w:rsid w:val="007B5962"/>
    <w:rsid w:val="007B5A6A"/>
    <w:rsid w:val="007B5FB7"/>
    <w:rsid w:val="007B6042"/>
    <w:rsid w:val="007B60B1"/>
    <w:rsid w:val="007B622B"/>
    <w:rsid w:val="007B64BE"/>
    <w:rsid w:val="007B66A6"/>
    <w:rsid w:val="007B683C"/>
    <w:rsid w:val="007B68AD"/>
    <w:rsid w:val="007B697D"/>
    <w:rsid w:val="007B6A6E"/>
    <w:rsid w:val="007B6CB8"/>
    <w:rsid w:val="007B6F63"/>
    <w:rsid w:val="007B7044"/>
    <w:rsid w:val="007B74DD"/>
    <w:rsid w:val="007B75BC"/>
    <w:rsid w:val="007B7A66"/>
    <w:rsid w:val="007B7FC0"/>
    <w:rsid w:val="007B7FF4"/>
    <w:rsid w:val="007C000E"/>
    <w:rsid w:val="007C005B"/>
    <w:rsid w:val="007C02E6"/>
    <w:rsid w:val="007C046D"/>
    <w:rsid w:val="007C0494"/>
    <w:rsid w:val="007C052F"/>
    <w:rsid w:val="007C071A"/>
    <w:rsid w:val="007C079F"/>
    <w:rsid w:val="007C127A"/>
    <w:rsid w:val="007C13D3"/>
    <w:rsid w:val="007C1444"/>
    <w:rsid w:val="007C1504"/>
    <w:rsid w:val="007C185D"/>
    <w:rsid w:val="007C18B8"/>
    <w:rsid w:val="007C1987"/>
    <w:rsid w:val="007C19C8"/>
    <w:rsid w:val="007C1F4E"/>
    <w:rsid w:val="007C20FA"/>
    <w:rsid w:val="007C21C1"/>
    <w:rsid w:val="007C2261"/>
    <w:rsid w:val="007C2445"/>
    <w:rsid w:val="007C27AC"/>
    <w:rsid w:val="007C29FB"/>
    <w:rsid w:val="007C2ACC"/>
    <w:rsid w:val="007C2CD7"/>
    <w:rsid w:val="007C2ED0"/>
    <w:rsid w:val="007C321B"/>
    <w:rsid w:val="007C34DC"/>
    <w:rsid w:val="007C356C"/>
    <w:rsid w:val="007C35AF"/>
    <w:rsid w:val="007C35BA"/>
    <w:rsid w:val="007C3607"/>
    <w:rsid w:val="007C3A52"/>
    <w:rsid w:val="007C3A94"/>
    <w:rsid w:val="007C3DCB"/>
    <w:rsid w:val="007C3EA0"/>
    <w:rsid w:val="007C40AC"/>
    <w:rsid w:val="007C4318"/>
    <w:rsid w:val="007C441F"/>
    <w:rsid w:val="007C45C4"/>
    <w:rsid w:val="007C46C3"/>
    <w:rsid w:val="007C4AF6"/>
    <w:rsid w:val="007C4C7B"/>
    <w:rsid w:val="007C4D32"/>
    <w:rsid w:val="007C4E93"/>
    <w:rsid w:val="007C567C"/>
    <w:rsid w:val="007C576B"/>
    <w:rsid w:val="007C57C5"/>
    <w:rsid w:val="007C581C"/>
    <w:rsid w:val="007C59B5"/>
    <w:rsid w:val="007C5A17"/>
    <w:rsid w:val="007C5B37"/>
    <w:rsid w:val="007C5C21"/>
    <w:rsid w:val="007C5E9A"/>
    <w:rsid w:val="007C6148"/>
    <w:rsid w:val="007C6841"/>
    <w:rsid w:val="007C696A"/>
    <w:rsid w:val="007C6A6C"/>
    <w:rsid w:val="007C6BB1"/>
    <w:rsid w:val="007C6E5F"/>
    <w:rsid w:val="007C703D"/>
    <w:rsid w:val="007C73E0"/>
    <w:rsid w:val="007C759A"/>
    <w:rsid w:val="007C7FAD"/>
    <w:rsid w:val="007D01A4"/>
    <w:rsid w:val="007D01F1"/>
    <w:rsid w:val="007D04B6"/>
    <w:rsid w:val="007D04C8"/>
    <w:rsid w:val="007D0775"/>
    <w:rsid w:val="007D0EC8"/>
    <w:rsid w:val="007D1256"/>
    <w:rsid w:val="007D1370"/>
    <w:rsid w:val="007D1462"/>
    <w:rsid w:val="007D157A"/>
    <w:rsid w:val="007D17F7"/>
    <w:rsid w:val="007D1AC4"/>
    <w:rsid w:val="007D1B8E"/>
    <w:rsid w:val="007D1DA4"/>
    <w:rsid w:val="007D1E14"/>
    <w:rsid w:val="007D2085"/>
    <w:rsid w:val="007D20A6"/>
    <w:rsid w:val="007D2BE9"/>
    <w:rsid w:val="007D2CE7"/>
    <w:rsid w:val="007D2D0F"/>
    <w:rsid w:val="007D2EE9"/>
    <w:rsid w:val="007D3332"/>
    <w:rsid w:val="007D3400"/>
    <w:rsid w:val="007D35BF"/>
    <w:rsid w:val="007D38BD"/>
    <w:rsid w:val="007D3A64"/>
    <w:rsid w:val="007D3BD2"/>
    <w:rsid w:val="007D3CE1"/>
    <w:rsid w:val="007D3E66"/>
    <w:rsid w:val="007D3FCB"/>
    <w:rsid w:val="007D4182"/>
    <w:rsid w:val="007D42E5"/>
    <w:rsid w:val="007D4A36"/>
    <w:rsid w:val="007D4F56"/>
    <w:rsid w:val="007D4F65"/>
    <w:rsid w:val="007D503D"/>
    <w:rsid w:val="007D5338"/>
    <w:rsid w:val="007D5417"/>
    <w:rsid w:val="007D545D"/>
    <w:rsid w:val="007D5B0D"/>
    <w:rsid w:val="007D5C7B"/>
    <w:rsid w:val="007D5CCF"/>
    <w:rsid w:val="007D5D6F"/>
    <w:rsid w:val="007D5DBC"/>
    <w:rsid w:val="007D5DDA"/>
    <w:rsid w:val="007D5DDC"/>
    <w:rsid w:val="007D60C6"/>
    <w:rsid w:val="007D622C"/>
    <w:rsid w:val="007D626D"/>
    <w:rsid w:val="007D6425"/>
    <w:rsid w:val="007D661D"/>
    <w:rsid w:val="007D6817"/>
    <w:rsid w:val="007D6A6B"/>
    <w:rsid w:val="007D6A74"/>
    <w:rsid w:val="007D6AA0"/>
    <w:rsid w:val="007D6BC5"/>
    <w:rsid w:val="007D6E59"/>
    <w:rsid w:val="007D6E90"/>
    <w:rsid w:val="007D6F6D"/>
    <w:rsid w:val="007D7149"/>
    <w:rsid w:val="007D756F"/>
    <w:rsid w:val="007D7648"/>
    <w:rsid w:val="007E01D6"/>
    <w:rsid w:val="007E02F9"/>
    <w:rsid w:val="007E0572"/>
    <w:rsid w:val="007E0589"/>
    <w:rsid w:val="007E05D3"/>
    <w:rsid w:val="007E07BC"/>
    <w:rsid w:val="007E0952"/>
    <w:rsid w:val="007E0A77"/>
    <w:rsid w:val="007E0B08"/>
    <w:rsid w:val="007E0E5D"/>
    <w:rsid w:val="007E0FB9"/>
    <w:rsid w:val="007E1022"/>
    <w:rsid w:val="007E11AB"/>
    <w:rsid w:val="007E1494"/>
    <w:rsid w:val="007E158C"/>
    <w:rsid w:val="007E15D6"/>
    <w:rsid w:val="007E18B1"/>
    <w:rsid w:val="007E1A8F"/>
    <w:rsid w:val="007E1B46"/>
    <w:rsid w:val="007E1B4F"/>
    <w:rsid w:val="007E1D0C"/>
    <w:rsid w:val="007E1F8E"/>
    <w:rsid w:val="007E21E7"/>
    <w:rsid w:val="007E227B"/>
    <w:rsid w:val="007E22B9"/>
    <w:rsid w:val="007E230B"/>
    <w:rsid w:val="007E247E"/>
    <w:rsid w:val="007E25EA"/>
    <w:rsid w:val="007E26A8"/>
    <w:rsid w:val="007E287A"/>
    <w:rsid w:val="007E28AF"/>
    <w:rsid w:val="007E2B6F"/>
    <w:rsid w:val="007E2CCE"/>
    <w:rsid w:val="007E2DAD"/>
    <w:rsid w:val="007E3017"/>
    <w:rsid w:val="007E3067"/>
    <w:rsid w:val="007E309D"/>
    <w:rsid w:val="007E30E1"/>
    <w:rsid w:val="007E3342"/>
    <w:rsid w:val="007E36FF"/>
    <w:rsid w:val="007E37CB"/>
    <w:rsid w:val="007E3BAF"/>
    <w:rsid w:val="007E3BD3"/>
    <w:rsid w:val="007E3E97"/>
    <w:rsid w:val="007E427F"/>
    <w:rsid w:val="007E478C"/>
    <w:rsid w:val="007E4B00"/>
    <w:rsid w:val="007E4B12"/>
    <w:rsid w:val="007E4F22"/>
    <w:rsid w:val="007E5175"/>
    <w:rsid w:val="007E51CA"/>
    <w:rsid w:val="007E56A1"/>
    <w:rsid w:val="007E572D"/>
    <w:rsid w:val="007E5783"/>
    <w:rsid w:val="007E5837"/>
    <w:rsid w:val="007E583C"/>
    <w:rsid w:val="007E5B25"/>
    <w:rsid w:val="007E5FB1"/>
    <w:rsid w:val="007E5FD1"/>
    <w:rsid w:val="007E63B0"/>
    <w:rsid w:val="007E66B6"/>
    <w:rsid w:val="007E66CB"/>
    <w:rsid w:val="007E6709"/>
    <w:rsid w:val="007E6805"/>
    <w:rsid w:val="007E6AD1"/>
    <w:rsid w:val="007E6D1C"/>
    <w:rsid w:val="007E7BA7"/>
    <w:rsid w:val="007E7F49"/>
    <w:rsid w:val="007E7FC4"/>
    <w:rsid w:val="007E7FD7"/>
    <w:rsid w:val="007F00EB"/>
    <w:rsid w:val="007F018A"/>
    <w:rsid w:val="007F0679"/>
    <w:rsid w:val="007F09E8"/>
    <w:rsid w:val="007F0B0A"/>
    <w:rsid w:val="007F0E7F"/>
    <w:rsid w:val="007F0EBB"/>
    <w:rsid w:val="007F0ECE"/>
    <w:rsid w:val="007F0F7C"/>
    <w:rsid w:val="007F1430"/>
    <w:rsid w:val="007F1447"/>
    <w:rsid w:val="007F1728"/>
    <w:rsid w:val="007F1776"/>
    <w:rsid w:val="007F1940"/>
    <w:rsid w:val="007F1AB5"/>
    <w:rsid w:val="007F1D42"/>
    <w:rsid w:val="007F1F6F"/>
    <w:rsid w:val="007F2141"/>
    <w:rsid w:val="007F2345"/>
    <w:rsid w:val="007F23AE"/>
    <w:rsid w:val="007F24CA"/>
    <w:rsid w:val="007F25DF"/>
    <w:rsid w:val="007F2A33"/>
    <w:rsid w:val="007F2A63"/>
    <w:rsid w:val="007F2CA0"/>
    <w:rsid w:val="007F2DFE"/>
    <w:rsid w:val="007F2EC1"/>
    <w:rsid w:val="007F3108"/>
    <w:rsid w:val="007F3154"/>
    <w:rsid w:val="007F3375"/>
    <w:rsid w:val="007F3552"/>
    <w:rsid w:val="007F37D9"/>
    <w:rsid w:val="007F39EE"/>
    <w:rsid w:val="007F3AD5"/>
    <w:rsid w:val="007F3FA3"/>
    <w:rsid w:val="007F42B0"/>
    <w:rsid w:val="007F4494"/>
    <w:rsid w:val="007F48A6"/>
    <w:rsid w:val="007F499C"/>
    <w:rsid w:val="007F4BBD"/>
    <w:rsid w:val="007F4FAD"/>
    <w:rsid w:val="007F5102"/>
    <w:rsid w:val="007F5238"/>
    <w:rsid w:val="007F54C1"/>
    <w:rsid w:val="007F572F"/>
    <w:rsid w:val="007F58EC"/>
    <w:rsid w:val="007F5DF1"/>
    <w:rsid w:val="007F6122"/>
    <w:rsid w:val="007F62EC"/>
    <w:rsid w:val="007F6419"/>
    <w:rsid w:val="007F6651"/>
    <w:rsid w:val="007F6707"/>
    <w:rsid w:val="007F6953"/>
    <w:rsid w:val="007F6CDB"/>
    <w:rsid w:val="007F6CDC"/>
    <w:rsid w:val="007F6D03"/>
    <w:rsid w:val="007F6E8C"/>
    <w:rsid w:val="007F6F3A"/>
    <w:rsid w:val="007F6F6C"/>
    <w:rsid w:val="007F712A"/>
    <w:rsid w:val="007F759E"/>
    <w:rsid w:val="007F7A80"/>
    <w:rsid w:val="007F7B81"/>
    <w:rsid w:val="007F7F58"/>
    <w:rsid w:val="00800492"/>
    <w:rsid w:val="008005BA"/>
    <w:rsid w:val="00800676"/>
    <w:rsid w:val="008006AD"/>
    <w:rsid w:val="008008A8"/>
    <w:rsid w:val="00800B67"/>
    <w:rsid w:val="00800CA4"/>
    <w:rsid w:val="00800FC3"/>
    <w:rsid w:val="00801324"/>
    <w:rsid w:val="00801375"/>
    <w:rsid w:val="008016B9"/>
    <w:rsid w:val="00801722"/>
    <w:rsid w:val="008019A8"/>
    <w:rsid w:val="00801AAA"/>
    <w:rsid w:val="00801C7D"/>
    <w:rsid w:val="00801CF7"/>
    <w:rsid w:val="00801D7A"/>
    <w:rsid w:val="00801F21"/>
    <w:rsid w:val="0080214A"/>
    <w:rsid w:val="0080216A"/>
    <w:rsid w:val="00802245"/>
    <w:rsid w:val="0080225E"/>
    <w:rsid w:val="00802316"/>
    <w:rsid w:val="00802581"/>
    <w:rsid w:val="008025C6"/>
    <w:rsid w:val="00802994"/>
    <w:rsid w:val="00802A8A"/>
    <w:rsid w:val="00802C35"/>
    <w:rsid w:val="00802C88"/>
    <w:rsid w:val="00802C9E"/>
    <w:rsid w:val="00802EC6"/>
    <w:rsid w:val="00803187"/>
    <w:rsid w:val="0080320E"/>
    <w:rsid w:val="008032C9"/>
    <w:rsid w:val="008036B6"/>
    <w:rsid w:val="008036EF"/>
    <w:rsid w:val="00803AEA"/>
    <w:rsid w:val="00803B04"/>
    <w:rsid w:val="00803CBC"/>
    <w:rsid w:val="00803D6A"/>
    <w:rsid w:val="00803DA3"/>
    <w:rsid w:val="00803DD6"/>
    <w:rsid w:val="00804294"/>
    <w:rsid w:val="008044A8"/>
    <w:rsid w:val="008044C6"/>
    <w:rsid w:val="00804502"/>
    <w:rsid w:val="008048BB"/>
    <w:rsid w:val="00804D3E"/>
    <w:rsid w:val="008050A1"/>
    <w:rsid w:val="008051D3"/>
    <w:rsid w:val="0080565D"/>
    <w:rsid w:val="00805C33"/>
    <w:rsid w:val="00805D2A"/>
    <w:rsid w:val="00805F6A"/>
    <w:rsid w:val="008061A0"/>
    <w:rsid w:val="008063EC"/>
    <w:rsid w:val="0080657E"/>
    <w:rsid w:val="00806640"/>
    <w:rsid w:val="0080680A"/>
    <w:rsid w:val="00806897"/>
    <w:rsid w:val="00806934"/>
    <w:rsid w:val="00806B48"/>
    <w:rsid w:val="008070DA"/>
    <w:rsid w:val="00807161"/>
    <w:rsid w:val="008072AF"/>
    <w:rsid w:val="008072FE"/>
    <w:rsid w:val="008074F2"/>
    <w:rsid w:val="00807573"/>
    <w:rsid w:val="00807A73"/>
    <w:rsid w:val="00807C5A"/>
    <w:rsid w:val="00807C70"/>
    <w:rsid w:val="00807CC4"/>
    <w:rsid w:val="00807D05"/>
    <w:rsid w:val="00807E38"/>
    <w:rsid w:val="008100C0"/>
    <w:rsid w:val="00810138"/>
    <w:rsid w:val="00810190"/>
    <w:rsid w:val="0081090B"/>
    <w:rsid w:val="00810F33"/>
    <w:rsid w:val="00810F76"/>
    <w:rsid w:val="00811448"/>
    <w:rsid w:val="008118C3"/>
    <w:rsid w:val="00811968"/>
    <w:rsid w:val="00811B74"/>
    <w:rsid w:val="00811BE1"/>
    <w:rsid w:val="00811EE9"/>
    <w:rsid w:val="0081228A"/>
    <w:rsid w:val="00812695"/>
    <w:rsid w:val="008128CC"/>
    <w:rsid w:val="00812980"/>
    <w:rsid w:val="00812A42"/>
    <w:rsid w:val="00812A4F"/>
    <w:rsid w:val="00812C02"/>
    <w:rsid w:val="00812C0E"/>
    <w:rsid w:val="00812E0B"/>
    <w:rsid w:val="0081307C"/>
    <w:rsid w:val="0081347F"/>
    <w:rsid w:val="00813A3E"/>
    <w:rsid w:val="00813A93"/>
    <w:rsid w:val="00813DD6"/>
    <w:rsid w:val="00813DDB"/>
    <w:rsid w:val="00813E11"/>
    <w:rsid w:val="0081407B"/>
    <w:rsid w:val="00814234"/>
    <w:rsid w:val="00814558"/>
    <w:rsid w:val="0081462A"/>
    <w:rsid w:val="00814694"/>
    <w:rsid w:val="008147DB"/>
    <w:rsid w:val="008147EB"/>
    <w:rsid w:val="008147F9"/>
    <w:rsid w:val="00814ADC"/>
    <w:rsid w:val="00814BC8"/>
    <w:rsid w:val="00814C84"/>
    <w:rsid w:val="00814F46"/>
    <w:rsid w:val="008151B5"/>
    <w:rsid w:val="00815283"/>
    <w:rsid w:val="0081528D"/>
    <w:rsid w:val="0081558F"/>
    <w:rsid w:val="0081586F"/>
    <w:rsid w:val="00815980"/>
    <w:rsid w:val="00815CC3"/>
    <w:rsid w:val="00815D60"/>
    <w:rsid w:val="00815DBA"/>
    <w:rsid w:val="00815E94"/>
    <w:rsid w:val="00815FF2"/>
    <w:rsid w:val="008160D9"/>
    <w:rsid w:val="008163E2"/>
    <w:rsid w:val="0081664C"/>
    <w:rsid w:val="00816751"/>
    <w:rsid w:val="00816A8B"/>
    <w:rsid w:val="00816C28"/>
    <w:rsid w:val="00816DA4"/>
    <w:rsid w:val="00816FC1"/>
    <w:rsid w:val="0081708B"/>
    <w:rsid w:val="008170F9"/>
    <w:rsid w:val="00817280"/>
    <w:rsid w:val="008173CA"/>
    <w:rsid w:val="00817781"/>
    <w:rsid w:val="00817D4B"/>
    <w:rsid w:val="00817F23"/>
    <w:rsid w:val="00817FE5"/>
    <w:rsid w:val="00820348"/>
    <w:rsid w:val="008204E1"/>
    <w:rsid w:val="0082056C"/>
    <w:rsid w:val="00820689"/>
    <w:rsid w:val="0082073C"/>
    <w:rsid w:val="00820780"/>
    <w:rsid w:val="0082083E"/>
    <w:rsid w:val="00820A2F"/>
    <w:rsid w:val="00820D85"/>
    <w:rsid w:val="008210EC"/>
    <w:rsid w:val="00821121"/>
    <w:rsid w:val="00821209"/>
    <w:rsid w:val="00821481"/>
    <w:rsid w:val="008214D6"/>
    <w:rsid w:val="0082154A"/>
    <w:rsid w:val="00821643"/>
    <w:rsid w:val="0082175A"/>
    <w:rsid w:val="00821956"/>
    <w:rsid w:val="00821BE3"/>
    <w:rsid w:val="00821E3E"/>
    <w:rsid w:val="00821E86"/>
    <w:rsid w:val="00821FA7"/>
    <w:rsid w:val="0082207B"/>
    <w:rsid w:val="00822223"/>
    <w:rsid w:val="0082224A"/>
    <w:rsid w:val="0082234D"/>
    <w:rsid w:val="0082283B"/>
    <w:rsid w:val="00822A50"/>
    <w:rsid w:val="00822B15"/>
    <w:rsid w:val="00822B8E"/>
    <w:rsid w:val="00822BF8"/>
    <w:rsid w:val="00822D86"/>
    <w:rsid w:val="00823031"/>
    <w:rsid w:val="008234FA"/>
    <w:rsid w:val="00823568"/>
    <w:rsid w:val="008235E1"/>
    <w:rsid w:val="00823738"/>
    <w:rsid w:val="00823797"/>
    <w:rsid w:val="008237FE"/>
    <w:rsid w:val="00823951"/>
    <w:rsid w:val="00823BE5"/>
    <w:rsid w:val="008244FF"/>
    <w:rsid w:val="0082450A"/>
    <w:rsid w:val="00824521"/>
    <w:rsid w:val="00824587"/>
    <w:rsid w:val="00824A0E"/>
    <w:rsid w:val="00824BE2"/>
    <w:rsid w:val="00824C4F"/>
    <w:rsid w:val="00824EF0"/>
    <w:rsid w:val="00824F5A"/>
    <w:rsid w:val="00824FAB"/>
    <w:rsid w:val="008250B9"/>
    <w:rsid w:val="00825332"/>
    <w:rsid w:val="00825391"/>
    <w:rsid w:val="008258BA"/>
    <w:rsid w:val="0082591A"/>
    <w:rsid w:val="00825987"/>
    <w:rsid w:val="00825A86"/>
    <w:rsid w:val="00825BEF"/>
    <w:rsid w:val="00825C15"/>
    <w:rsid w:val="00825EDC"/>
    <w:rsid w:val="008262FA"/>
    <w:rsid w:val="00826379"/>
    <w:rsid w:val="0082665C"/>
    <w:rsid w:val="008269F4"/>
    <w:rsid w:val="00826AC8"/>
    <w:rsid w:val="00826BB5"/>
    <w:rsid w:val="00826C15"/>
    <w:rsid w:val="00827265"/>
    <w:rsid w:val="0082731B"/>
    <w:rsid w:val="0082739B"/>
    <w:rsid w:val="0082743F"/>
    <w:rsid w:val="00827454"/>
    <w:rsid w:val="00827504"/>
    <w:rsid w:val="008275DD"/>
    <w:rsid w:val="00827BE5"/>
    <w:rsid w:val="00827C83"/>
    <w:rsid w:val="00827CE9"/>
    <w:rsid w:val="00830054"/>
    <w:rsid w:val="00830200"/>
    <w:rsid w:val="00830781"/>
    <w:rsid w:val="008307DD"/>
    <w:rsid w:val="0083086C"/>
    <w:rsid w:val="0083091E"/>
    <w:rsid w:val="00830C46"/>
    <w:rsid w:val="00830C9F"/>
    <w:rsid w:val="008313E1"/>
    <w:rsid w:val="008313FB"/>
    <w:rsid w:val="00831808"/>
    <w:rsid w:val="008319C0"/>
    <w:rsid w:val="008319C3"/>
    <w:rsid w:val="00831C20"/>
    <w:rsid w:val="00831CBE"/>
    <w:rsid w:val="008320FE"/>
    <w:rsid w:val="00832129"/>
    <w:rsid w:val="008322BE"/>
    <w:rsid w:val="00832367"/>
    <w:rsid w:val="008326ED"/>
    <w:rsid w:val="008327A8"/>
    <w:rsid w:val="008327BB"/>
    <w:rsid w:val="00832895"/>
    <w:rsid w:val="00832BDB"/>
    <w:rsid w:val="00832BF9"/>
    <w:rsid w:val="00832C14"/>
    <w:rsid w:val="00832FFE"/>
    <w:rsid w:val="00833012"/>
    <w:rsid w:val="008330BB"/>
    <w:rsid w:val="008330E0"/>
    <w:rsid w:val="00833151"/>
    <w:rsid w:val="00833359"/>
    <w:rsid w:val="0083349F"/>
    <w:rsid w:val="008334E2"/>
    <w:rsid w:val="00833508"/>
    <w:rsid w:val="008335AB"/>
    <w:rsid w:val="008336D8"/>
    <w:rsid w:val="0083375E"/>
    <w:rsid w:val="0083384D"/>
    <w:rsid w:val="008338F4"/>
    <w:rsid w:val="00833BC4"/>
    <w:rsid w:val="00833C06"/>
    <w:rsid w:val="00833C3E"/>
    <w:rsid w:val="00834196"/>
    <w:rsid w:val="008341DF"/>
    <w:rsid w:val="00834736"/>
    <w:rsid w:val="00834821"/>
    <w:rsid w:val="00834A51"/>
    <w:rsid w:val="00834AD5"/>
    <w:rsid w:val="00834C5B"/>
    <w:rsid w:val="00834CC0"/>
    <w:rsid w:val="00834E53"/>
    <w:rsid w:val="00835049"/>
    <w:rsid w:val="008351B0"/>
    <w:rsid w:val="008352F2"/>
    <w:rsid w:val="0083540D"/>
    <w:rsid w:val="00835482"/>
    <w:rsid w:val="008354AA"/>
    <w:rsid w:val="008354F0"/>
    <w:rsid w:val="00835620"/>
    <w:rsid w:val="00835A1C"/>
    <w:rsid w:val="00835B0F"/>
    <w:rsid w:val="00835C01"/>
    <w:rsid w:val="00835C78"/>
    <w:rsid w:val="00835C83"/>
    <w:rsid w:val="00835CDE"/>
    <w:rsid w:val="00835E29"/>
    <w:rsid w:val="00835E97"/>
    <w:rsid w:val="00835F49"/>
    <w:rsid w:val="0083679A"/>
    <w:rsid w:val="00836993"/>
    <w:rsid w:val="00836B47"/>
    <w:rsid w:val="00836FDF"/>
    <w:rsid w:val="00837066"/>
    <w:rsid w:val="008370C9"/>
    <w:rsid w:val="008375A5"/>
    <w:rsid w:val="008377F4"/>
    <w:rsid w:val="00837824"/>
    <w:rsid w:val="00837884"/>
    <w:rsid w:val="00837A5A"/>
    <w:rsid w:val="00837CB6"/>
    <w:rsid w:val="00837F15"/>
    <w:rsid w:val="00837F86"/>
    <w:rsid w:val="00840429"/>
    <w:rsid w:val="00840618"/>
    <w:rsid w:val="008406C1"/>
    <w:rsid w:val="00840905"/>
    <w:rsid w:val="00840E79"/>
    <w:rsid w:val="00840F14"/>
    <w:rsid w:val="00841001"/>
    <w:rsid w:val="00841044"/>
    <w:rsid w:val="008410D4"/>
    <w:rsid w:val="0084114D"/>
    <w:rsid w:val="00841510"/>
    <w:rsid w:val="0084168F"/>
    <w:rsid w:val="008416D3"/>
    <w:rsid w:val="00841833"/>
    <w:rsid w:val="008418BA"/>
    <w:rsid w:val="008418ED"/>
    <w:rsid w:val="00841AC7"/>
    <w:rsid w:val="00841BBB"/>
    <w:rsid w:val="00841DA7"/>
    <w:rsid w:val="00841E29"/>
    <w:rsid w:val="00841EEE"/>
    <w:rsid w:val="00841FE0"/>
    <w:rsid w:val="008423D0"/>
    <w:rsid w:val="0084282D"/>
    <w:rsid w:val="008428E9"/>
    <w:rsid w:val="00842C81"/>
    <w:rsid w:val="00842DD5"/>
    <w:rsid w:val="00842FF9"/>
    <w:rsid w:val="00843071"/>
    <w:rsid w:val="008431DA"/>
    <w:rsid w:val="00843236"/>
    <w:rsid w:val="0084341D"/>
    <w:rsid w:val="008435A6"/>
    <w:rsid w:val="0084388A"/>
    <w:rsid w:val="0084396C"/>
    <w:rsid w:val="00843C0B"/>
    <w:rsid w:val="008440F1"/>
    <w:rsid w:val="0084419F"/>
    <w:rsid w:val="008441CD"/>
    <w:rsid w:val="008443B7"/>
    <w:rsid w:val="0084443F"/>
    <w:rsid w:val="008447D9"/>
    <w:rsid w:val="00844951"/>
    <w:rsid w:val="00844A11"/>
    <w:rsid w:val="00844E54"/>
    <w:rsid w:val="00844E5E"/>
    <w:rsid w:val="00845317"/>
    <w:rsid w:val="0084536F"/>
    <w:rsid w:val="0084561E"/>
    <w:rsid w:val="00845AC5"/>
    <w:rsid w:val="00845AE7"/>
    <w:rsid w:val="00845B62"/>
    <w:rsid w:val="00845F2B"/>
    <w:rsid w:val="00846102"/>
    <w:rsid w:val="00846176"/>
    <w:rsid w:val="008461AA"/>
    <w:rsid w:val="00846529"/>
    <w:rsid w:val="00846734"/>
    <w:rsid w:val="00846C65"/>
    <w:rsid w:val="00846CFD"/>
    <w:rsid w:val="00846D75"/>
    <w:rsid w:val="00846E28"/>
    <w:rsid w:val="00846F04"/>
    <w:rsid w:val="00846F4A"/>
    <w:rsid w:val="008470DD"/>
    <w:rsid w:val="00847381"/>
    <w:rsid w:val="008473C8"/>
    <w:rsid w:val="008473FE"/>
    <w:rsid w:val="0084759D"/>
    <w:rsid w:val="00847D18"/>
    <w:rsid w:val="00847FDE"/>
    <w:rsid w:val="0085002F"/>
    <w:rsid w:val="0085044F"/>
    <w:rsid w:val="008504B1"/>
    <w:rsid w:val="0085069B"/>
    <w:rsid w:val="00850764"/>
    <w:rsid w:val="008508E5"/>
    <w:rsid w:val="008509C7"/>
    <w:rsid w:val="00850A21"/>
    <w:rsid w:val="00850B93"/>
    <w:rsid w:val="00850BA0"/>
    <w:rsid w:val="00850C31"/>
    <w:rsid w:val="00851015"/>
    <w:rsid w:val="0085124C"/>
    <w:rsid w:val="008512E3"/>
    <w:rsid w:val="00851325"/>
    <w:rsid w:val="0085151E"/>
    <w:rsid w:val="008516E8"/>
    <w:rsid w:val="00851F76"/>
    <w:rsid w:val="00852092"/>
    <w:rsid w:val="008522F3"/>
    <w:rsid w:val="0085231E"/>
    <w:rsid w:val="008524DF"/>
    <w:rsid w:val="008526DE"/>
    <w:rsid w:val="00852A0A"/>
    <w:rsid w:val="008531CC"/>
    <w:rsid w:val="008531FF"/>
    <w:rsid w:val="00853219"/>
    <w:rsid w:val="008532C9"/>
    <w:rsid w:val="0085338C"/>
    <w:rsid w:val="00853474"/>
    <w:rsid w:val="00853493"/>
    <w:rsid w:val="0085366F"/>
    <w:rsid w:val="00853672"/>
    <w:rsid w:val="0085393F"/>
    <w:rsid w:val="0085395F"/>
    <w:rsid w:val="008539D7"/>
    <w:rsid w:val="00853A3F"/>
    <w:rsid w:val="00853BA5"/>
    <w:rsid w:val="00853F98"/>
    <w:rsid w:val="0085400E"/>
    <w:rsid w:val="008542A2"/>
    <w:rsid w:val="00854C75"/>
    <w:rsid w:val="00854F94"/>
    <w:rsid w:val="008552F8"/>
    <w:rsid w:val="0085545B"/>
    <w:rsid w:val="008554F9"/>
    <w:rsid w:val="008556F8"/>
    <w:rsid w:val="008558F9"/>
    <w:rsid w:val="0085625B"/>
    <w:rsid w:val="00856290"/>
    <w:rsid w:val="008562D4"/>
    <w:rsid w:val="008563C8"/>
    <w:rsid w:val="008563DD"/>
    <w:rsid w:val="008565A6"/>
    <w:rsid w:val="0085663F"/>
    <w:rsid w:val="00856734"/>
    <w:rsid w:val="008569B9"/>
    <w:rsid w:val="00856BA8"/>
    <w:rsid w:val="00856D63"/>
    <w:rsid w:val="00856DB0"/>
    <w:rsid w:val="00856FDB"/>
    <w:rsid w:val="008570A7"/>
    <w:rsid w:val="00857313"/>
    <w:rsid w:val="00857424"/>
    <w:rsid w:val="008574CD"/>
    <w:rsid w:val="00857573"/>
    <w:rsid w:val="00857AA7"/>
    <w:rsid w:val="00857AB5"/>
    <w:rsid w:val="00857BF2"/>
    <w:rsid w:val="00857E30"/>
    <w:rsid w:val="00857F96"/>
    <w:rsid w:val="0086017E"/>
    <w:rsid w:val="0086027E"/>
    <w:rsid w:val="0086029F"/>
    <w:rsid w:val="00860462"/>
    <w:rsid w:val="0086055D"/>
    <w:rsid w:val="008606B4"/>
    <w:rsid w:val="00860A9D"/>
    <w:rsid w:val="00860D63"/>
    <w:rsid w:val="00860DDE"/>
    <w:rsid w:val="00860E35"/>
    <w:rsid w:val="00860E81"/>
    <w:rsid w:val="00860FD5"/>
    <w:rsid w:val="008610AD"/>
    <w:rsid w:val="00861222"/>
    <w:rsid w:val="00861675"/>
    <w:rsid w:val="008618A5"/>
    <w:rsid w:val="00861A6D"/>
    <w:rsid w:val="00861C2F"/>
    <w:rsid w:val="00861DF6"/>
    <w:rsid w:val="00861E6B"/>
    <w:rsid w:val="00861F71"/>
    <w:rsid w:val="008620A5"/>
    <w:rsid w:val="00862317"/>
    <w:rsid w:val="00862374"/>
    <w:rsid w:val="008625C1"/>
    <w:rsid w:val="008625CB"/>
    <w:rsid w:val="008626C8"/>
    <w:rsid w:val="0086291F"/>
    <w:rsid w:val="00862981"/>
    <w:rsid w:val="00862C17"/>
    <w:rsid w:val="00862DAF"/>
    <w:rsid w:val="00862F37"/>
    <w:rsid w:val="00863030"/>
    <w:rsid w:val="008630E7"/>
    <w:rsid w:val="008631BD"/>
    <w:rsid w:val="00863699"/>
    <w:rsid w:val="0086376C"/>
    <w:rsid w:val="00863A2C"/>
    <w:rsid w:val="00863B7E"/>
    <w:rsid w:val="00863C05"/>
    <w:rsid w:val="00863C82"/>
    <w:rsid w:val="00863E34"/>
    <w:rsid w:val="00863EAB"/>
    <w:rsid w:val="0086400B"/>
    <w:rsid w:val="00864164"/>
    <w:rsid w:val="008644EB"/>
    <w:rsid w:val="00864510"/>
    <w:rsid w:val="0086464D"/>
    <w:rsid w:val="00864791"/>
    <w:rsid w:val="0086496A"/>
    <w:rsid w:val="008649C2"/>
    <w:rsid w:val="00864AA4"/>
    <w:rsid w:val="00864C69"/>
    <w:rsid w:val="00864E57"/>
    <w:rsid w:val="00864FB6"/>
    <w:rsid w:val="0086506B"/>
    <w:rsid w:val="0086535C"/>
    <w:rsid w:val="008653AD"/>
    <w:rsid w:val="0086564E"/>
    <w:rsid w:val="008657BA"/>
    <w:rsid w:val="00865C42"/>
    <w:rsid w:val="00865D00"/>
    <w:rsid w:val="00865F16"/>
    <w:rsid w:val="00866150"/>
    <w:rsid w:val="00866243"/>
    <w:rsid w:val="00866293"/>
    <w:rsid w:val="00866302"/>
    <w:rsid w:val="00866759"/>
    <w:rsid w:val="0086676C"/>
    <w:rsid w:val="008668B7"/>
    <w:rsid w:val="00866A42"/>
    <w:rsid w:val="00866C14"/>
    <w:rsid w:val="00866C79"/>
    <w:rsid w:val="00866D38"/>
    <w:rsid w:val="00866ECF"/>
    <w:rsid w:val="008672CC"/>
    <w:rsid w:val="00867391"/>
    <w:rsid w:val="00867401"/>
    <w:rsid w:val="00867536"/>
    <w:rsid w:val="0086764B"/>
    <w:rsid w:val="0086771A"/>
    <w:rsid w:val="008677EF"/>
    <w:rsid w:val="008678BA"/>
    <w:rsid w:val="00867ABE"/>
    <w:rsid w:val="00867AE9"/>
    <w:rsid w:val="00867BCC"/>
    <w:rsid w:val="00867ED1"/>
    <w:rsid w:val="0087025F"/>
    <w:rsid w:val="00870272"/>
    <w:rsid w:val="00870421"/>
    <w:rsid w:val="008704B1"/>
    <w:rsid w:val="0087053C"/>
    <w:rsid w:val="008705BA"/>
    <w:rsid w:val="00870736"/>
    <w:rsid w:val="00870851"/>
    <w:rsid w:val="00870CAF"/>
    <w:rsid w:val="00870DAB"/>
    <w:rsid w:val="00870DB3"/>
    <w:rsid w:val="008710AD"/>
    <w:rsid w:val="0087117E"/>
    <w:rsid w:val="00871273"/>
    <w:rsid w:val="0087141B"/>
    <w:rsid w:val="00871525"/>
    <w:rsid w:val="00871565"/>
    <w:rsid w:val="00871655"/>
    <w:rsid w:val="008717BC"/>
    <w:rsid w:val="008722B4"/>
    <w:rsid w:val="00872975"/>
    <w:rsid w:val="008729B2"/>
    <w:rsid w:val="008729F6"/>
    <w:rsid w:val="00872CED"/>
    <w:rsid w:val="00872F22"/>
    <w:rsid w:val="00872FFE"/>
    <w:rsid w:val="00873354"/>
    <w:rsid w:val="00873376"/>
    <w:rsid w:val="0087365F"/>
    <w:rsid w:val="008737E8"/>
    <w:rsid w:val="00873810"/>
    <w:rsid w:val="00873878"/>
    <w:rsid w:val="00873C42"/>
    <w:rsid w:val="00873C66"/>
    <w:rsid w:val="00873F0E"/>
    <w:rsid w:val="0087437D"/>
    <w:rsid w:val="0087437E"/>
    <w:rsid w:val="008744BF"/>
    <w:rsid w:val="00874568"/>
    <w:rsid w:val="00874569"/>
    <w:rsid w:val="008745BA"/>
    <w:rsid w:val="00874622"/>
    <w:rsid w:val="008747B3"/>
    <w:rsid w:val="00874A43"/>
    <w:rsid w:val="00874C3B"/>
    <w:rsid w:val="00874D10"/>
    <w:rsid w:val="00874F54"/>
    <w:rsid w:val="008751B2"/>
    <w:rsid w:val="008752BF"/>
    <w:rsid w:val="008753F9"/>
    <w:rsid w:val="008754EA"/>
    <w:rsid w:val="008755CF"/>
    <w:rsid w:val="008759C1"/>
    <w:rsid w:val="00875A95"/>
    <w:rsid w:val="00875B5F"/>
    <w:rsid w:val="00875C2E"/>
    <w:rsid w:val="00875E03"/>
    <w:rsid w:val="00875E06"/>
    <w:rsid w:val="00876016"/>
    <w:rsid w:val="0087624D"/>
    <w:rsid w:val="008762FD"/>
    <w:rsid w:val="0087676D"/>
    <w:rsid w:val="00876917"/>
    <w:rsid w:val="00876985"/>
    <w:rsid w:val="00876B0D"/>
    <w:rsid w:val="00876C94"/>
    <w:rsid w:val="00876D3A"/>
    <w:rsid w:val="00876D80"/>
    <w:rsid w:val="00876DE7"/>
    <w:rsid w:val="00876EFB"/>
    <w:rsid w:val="0087700B"/>
    <w:rsid w:val="00877141"/>
    <w:rsid w:val="0087799F"/>
    <w:rsid w:val="00877B00"/>
    <w:rsid w:val="00877C43"/>
    <w:rsid w:val="00877D9C"/>
    <w:rsid w:val="00877F20"/>
    <w:rsid w:val="00880624"/>
    <w:rsid w:val="00880BF9"/>
    <w:rsid w:val="00880CA5"/>
    <w:rsid w:val="00880DE8"/>
    <w:rsid w:val="00880E7A"/>
    <w:rsid w:val="008812B3"/>
    <w:rsid w:val="0088145C"/>
    <w:rsid w:val="00881BD4"/>
    <w:rsid w:val="00881C37"/>
    <w:rsid w:val="00881C73"/>
    <w:rsid w:val="00881E5B"/>
    <w:rsid w:val="00881F52"/>
    <w:rsid w:val="00881FED"/>
    <w:rsid w:val="00882017"/>
    <w:rsid w:val="0088206F"/>
    <w:rsid w:val="0088215A"/>
    <w:rsid w:val="0088223A"/>
    <w:rsid w:val="008822F4"/>
    <w:rsid w:val="008824CF"/>
    <w:rsid w:val="00882784"/>
    <w:rsid w:val="00882DBD"/>
    <w:rsid w:val="00882E97"/>
    <w:rsid w:val="00882F13"/>
    <w:rsid w:val="0088301C"/>
    <w:rsid w:val="00883158"/>
    <w:rsid w:val="008831AB"/>
    <w:rsid w:val="0088325A"/>
    <w:rsid w:val="008833FF"/>
    <w:rsid w:val="00883421"/>
    <w:rsid w:val="00883704"/>
    <w:rsid w:val="00883709"/>
    <w:rsid w:val="00883767"/>
    <w:rsid w:val="00883806"/>
    <w:rsid w:val="008838DD"/>
    <w:rsid w:val="00883D46"/>
    <w:rsid w:val="00884985"/>
    <w:rsid w:val="008849C9"/>
    <w:rsid w:val="00884BC2"/>
    <w:rsid w:val="00884FB0"/>
    <w:rsid w:val="0088508A"/>
    <w:rsid w:val="008851BC"/>
    <w:rsid w:val="008853A2"/>
    <w:rsid w:val="008853BE"/>
    <w:rsid w:val="00885400"/>
    <w:rsid w:val="008854C2"/>
    <w:rsid w:val="008855A6"/>
    <w:rsid w:val="0088571B"/>
    <w:rsid w:val="0088579E"/>
    <w:rsid w:val="00885865"/>
    <w:rsid w:val="008858B3"/>
    <w:rsid w:val="00885F17"/>
    <w:rsid w:val="00886183"/>
    <w:rsid w:val="00886246"/>
    <w:rsid w:val="008864BC"/>
    <w:rsid w:val="00886569"/>
    <w:rsid w:val="008865D1"/>
    <w:rsid w:val="008865FD"/>
    <w:rsid w:val="008867E0"/>
    <w:rsid w:val="008869F2"/>
    <w:rsid w:val="00886C42"/>
    <w:rsid w:val="00887016"/>
    <w:rsid w:val="00887476"/>
    <w:rsid w:val="008877D2"/>
    <w:rsid w:val="00887923"/>
    <w:rsid w:val="0088798C"/>
    <w:rsid w:val="008879B7"/>
    <w:rsid w:val="00887C27"/>
    <w:rsid w:val="00887C62"/>
    <w:rsid w:val="00887DAC"/>
    <w:rsid w:val="00887EF0"/>
    <w:rsid w:val="008900C2"/>
    <w:rsid w:val="00890236"/>
    <w:rsid w:val="00890343"/>
    <w:rsid w:val="00890597"/>
    <w:rsid w:val="008906E4"/>
    <w:rsid w:val="0089078F"/>
    <w:rsid w:val="008908ED"/>
    <w:rsid w:val="00890A0C"/>
    <w:rsid w:val="00890A2F"/>
    <w:rsid w:val="00890D1D"/>
    <w:rsid w:val="00890D57"/>
    <w:rsid w:val="00891025"/>
    <w:rsid w:val="008913F8"/>
    <w:rsid w:val="0089142B"/>
    <w:rsid w:val="00891497"/>
    <w:rsid w:val="008917EA"/>
    <w:rsid w:val="00891883"/>
    <w:rsid w:val="008919BB"/>
    <w:rsid w:val="00891DAA"/>
    <w:rsid w:val="00891DCA"/>
    <w:rsid w:val="00891E4B"/>
    <w:rsid w:val="00891E9F"/>
    <w:rsid w:val="00891EF4"/>
    <w:rsid w:val="008925CB"/>
    <w:rsid w:val="008927D3"/>
    <w:rsid w:val="00892AFA"/>
    <w:rsid w:val="00892D1A"/>
    <w:rsid w:val="008930F9"/>
    <w:rsid w:val="008932EB"/>
    <w:rsid w:val="0089332C"/>
    <w:rsid w:val="00893475"/>
    <w:rsid w:val="0089347C"/>
    <w:rsid w:val="00893558"/>
    <w:rsid w:val="00893623"/>
    <w:rsid w:val="00893711"/>
    <w:rsid w:val="0089375C"/>
    <w:rsid w:val="008937ED"/>
    <w:rsid w:val="00893817"/>
    <w:rsid w:val="0089381B"/>
    <w:rsid w:val="00893850"/>
    <w:rsid w:val="0089388D"/>
    <w:rsid w:val="00893A01"/>
    <w:rsid w:val="00893EDB"/>
    <w:rsid w:val="00893F8A"/>
    <w:rsid w:val="00893FB1"/>
    <w:rsid w:val="008945DB"/>
    <w:rsid w:val="008946A3"/>
    <w:rsid w:val="008947C3"/>
    <w:rsid w:val="008947E6"/>
    <w:rsid w:val="0089488C"/>
    <w:rsid w:val="0089491B"/>
    <w:rsid w:val="00894D30"/>
    <w:rsid w:val="00894D6E"/>
    <w:rsid w:val="00895086"/>
    <w:rsid w:val="0089517C"/>
    <w:rsid w:val="00895C61"/>
    <w:rsid w:val="00895D5E"/>
    <w:rsid w:val="00895DE7"/>
    <w:rsid w:val="008960BA"/>
    <w:rsid w:val="0089614A"/>
    <w:rsid w:val="0089631E"/>
    <w:rsid w:val="00896623"/>
    <w:rsid w:val="00896763"/>
    <w:rsid w:val="00896779"/>
    <w:rsid w:val="008967B5"/>
    <w:rsid w:val="00896822"/>
    <w:rsid w:val="0089698D"/>
    <w:rsid w:val="008969BD"/>
    <w:rsid w:val="00896AA7"/>
    <w:rsid w:val="00896B27"/>
    <w:rsid w:val="00896C62"/>
    <w:rsid w:val="00896CA8"/>
    <w:rsid w:val="00896D55"/>
    <w:rsid w:val="00897278"/>
    <w:rsid w:val="008974D3"/>
    <w:rsid w:val="00897652"/>
    <w:rsid w:val="00897692"/>
    <w:rsid w:val="0089779E"/>
    <w:rsid w:val="00897871"/>
    <w:rsid w:val="00897AB6"/>
    <w:rsid w:val="00897B9F"/>
    <w:rsid w:val="00897C63"/>
    <w:rsid w:val="00897D2F"/>
    <w:rsid w:val="00897FBA"/>
    <w:rsid w:val="008A00DA"/>
    <w:rsid w:val="008A0118"/>
    <w:rsid w:val="008A0165"/>
    <w:rsid w:val="008A0249"/>
    <w:rsid w:val="008A029F"/>
    <w:rsid w:val="008A0B0E"/>
    <w:rsid w:val="008A0BBF"/>
    <w:rsid w:val="008A0CA5"/>
    <w:rsid w:val="008A0D55"/>
    <w:rsid w:val="008A0E76"/>
    <w:rsid w:val="008A0F0E"/>
    <w:rsid w:val="008A1076"/>
    <w:rsid w:val="008A147A"/>
    <w:rsid w:val="008A16D0"/>
    <w:rsid w:val="008A1A20"/>
    <w:rsid w:val="008A1D2D"/>
    <w:rsid w:val="008A1D74"/>
    <w:rsid w:val="008A1E72"/>
    <w:rsid w:val="008A1E77"/>
    <w:rsid w:val="008A1EAC"/>
    <w:rsid w:val="008A2053"/>
    <w:rsid w:val="008A24A3"/>
    <w:rsid w:val="008A2505"/>
    <w:rsid w:val="008A275C"/>
    <w:rsid w:val="008A2D06"/>
    <w:rsid w:val="008A2D36"/>
    <w:rsid w:val="008A2F40"/>
    <w:rsid w:val="008A2F95"/>
    <w:rsid w:val="008A2FE6"/>
    <w:rsid w:val="008A3757"/>
    <w:rsid w:val="008A37BE"/>
    <w:rsid w:val="008A3924"/>
    <w:rsid w:val="008A3987"/>
    <w:rsid w:val="008A39CA"/>
    <w:rsid w:val="008A3B06"/>
    <w:rsid w:val="008A3EFF"/>
    <w:rsid w:val="008A3F86"/>
    <w:rsid w:val="008A4050"/>
    <w:rsid w:val="008A407B"/>
    <w:rsid w:val="008A4324"/>
    <w:rsid w:val="008A4643"/>
    <w:rsid w:val="008A4781"/>
    <w:rsid w:val="008A495A"/>
    <w:rsid w:val="008A4B2B"/>
    <w:rsid w:val="008A4E95"/>
    <w:rsid w:val="008A5074"/>
    <w:rsid w:val="008A5089"/>
    <w:rsid w:val="008A51B8"/>
    <w:rsid w:val="008A534F"/>
    <w:rsid w:val="008A542C"/>
    <w:rsid w:val="008A5726"/>
    <w:rsid w:val="008A5860"/>
    <w:rsid w:val="008A588B"/>
    <w:rsid w:val="008A5A09"/>
    <w:rsid w:val="008A5B6A"/>
    <w:rsid w:val="008A5BEA"/>
    <w:rsid w:val="008A5C63"/>
    <w:rsid w:val="008A5FF9"/>
    <w:rsid w:val="008A601D"/>
    <w:rsid w:val="008A60E4"/>
    <w:rsid w:val="008A6431"/>
    <w:rsid w:val="008A6442"/>
    <w:rsid w:val="008A6676"/>
    <w:rsid w:val="008A6745"/>
    <w:rsid w:val="008A6B17"/>
    <w:rsid w:val="008A6EB0"/>
    <w:rsid w:val="008A70FC"/>
    <w:rsid w:val="008A719B"/>
    <w:rsid w:val="008A74C9"/>
    <w:rsid w:val="008A7515"/>
    <w:rsid w:val="008A788B"/>
    <w:rsid w:val="008A79FD"/>
    <w:rsid w:val="008A7E2E"/>
    <w:rsid w:val="008B021D"/>
    <w:rsid w:val="008B04A6"/>
    <w:rsid w:val="008B05A7"/>
    <w:rsid w:val="008B07C1"/>
    <w:rsid w:val="008B0C59"/>
    <w:rsid w:val="008B1456"/>
    <w:rsid w:val="008B166B"/>
    <w:rsid w:val="008B178C"/>
    <w:rsid w:val="008B196F"/>
    <w:rsid w:val="008B1A32"/>
    <w:rsid w:val="008B1AB3"/>
    <w:rsid w:val="008B1BBB"/>
    <w:rsid w:val="008B1F32"/>
    <w:rsid w:val="008B1F4B"/>
    <w:rsid w:val="008B1FC9"/>
    <w:rsid w:val="008B2225"/>
    <w:rsid w:val="008B2428"/>
    <w:rsid w:val="008B24F0"/>
    <w:rsid w:val="008B272B"/>
    <w:rsid w:val="008B2B1B"/>
    <w:rsid w:val="008B2D0E"/>
    <w:rsid w:val="008B2D4A"/>
    <w:rsid w:val="008B2DC0"/>
    <w:rsid w:val="008B2F70"/>
    <w:rsid w:val="008B2FD6"/>
    <w:rsid w:val="008B2FF6"/>
    <w:rsid w:val="008B301E"/>
    <w:rsid w:val="008B3112"/>
    <w:rsid w:val="008B3211"/>
    <w:rsid w:val="008B3CAE"/>
    <w:rsid w:val="008B3E55"/>
    <w:rsid w:val="008B41F9"/>
    <w:rsid w:val="008B439B"/>
    <w:rsid w:val="008B4975"/>
    <w:rsid w:val="008B4BF2"/>
    <w:rsid w:val="008B4D3C"/>
    <w:rsid w:val="008B4D5D"/>
    <w:rsid w:val="008B51E4"/>
    <w:rsid w:val="008B547C"/>
    <w:rsid w:val="008B563D"/>
    <w:rsid w:val="008B57A5"/>
    <w:rsid w:val="008B59DF"/>
    <w:rsid w:val="008B5BAB"/>
    <w:rsid w:val="008B5C43"/>
    <w:rsid w:val="008B5F97"/>
    <w:rsid w:val="008B5FB4"/>
    <w:rsid w:val="008B6369"/>
    <w:rsid w:val="008B658C"/>
    <w:rsid w:val="008B6892"/>
    <w:rsid w:val="008B6980"/>
    <w:rsid w:val="008B6E72"/>
    <w:rsid w:val="008B70AD"/>
    <w:rsid w:val="008B7501"/>
    <w:rsid w:val="008B759E"/>
    <w:rsid w:val="008B7779"/>
    <w:rsid w:val="008B791C"/>
    <w:rsid w:val="008B79D3"/>
    <w:rsid w:val="008B7ACF"/>
    <w:rsid w:val="008B7CBD"/>
    <w:rsid w:val="008B7E88"/>
    <w:rsid w:val="008B7EFA"/>
    <w:rsid w:val="008C00EE"/>
    <w:rsid w:val="008C00F8"/>
    <w:rsid w:val="008C0197"/>
    <w:rsid w:val="008C01DF"/>
    <w:rsid w:val="008C0417"/>
    <w:rsid w:val="008C061C"/>
    <w:rsid w:val="008C06E8"/>
    <w:rsid w:val="008C06EF"/>
    <w:rsid w:val="008C07AA"/>
    <w:rsid w:val="008C08C8"/>
    <w:rsid w:val="008C09FC"/>
    <w:rsid w:val="008C0B1F"/>
    <w:rsid w:val="008C0DE4"/>
    <w:rsid w:val="008C0EA1"/>
    <w:rsid w:val="008C0EA9"/>
    <w:rsid w:val="008C0EDA"/>
    <w:rsid w:val="008C106D"/>
    <w:rsid w:val="008C11D8"/>
    <w:rsid w:val="008C14A4"/>
    <w:rsid w:val="008C1B45"/>
    <w:rsid w:val="008C1B7B"/>
    <w:rsid w:val="008C1F0B"/>
    <w:rsid w:val="008C1F3A"/>
    <w:rsid w:val="008C1F77"/>
    <w:rsid w:val="008C23BB"/>
    <w:rsid w:val="008C243C"/>
    <w:rsid w:val="008C24AF"/>
    <w:rsid w:val="008C24B3"/>
    <w:rsid w:val="008C2716"/>
    <w:rsid w:val="008C2A03"/>
    <w:rsid w:val="008C2B3E"/>
    <w:rsid w:val="008C3385"/>
    <w:rsid w:val="008C3429"/>
    <w:rsid w:val="008C36BA"/>
    <w:rsid w:val="008C381A"/>
    <w:rsid w:val="008C38B3"/>
    <w:rsid w:val="008C3988"/>
    <w:rsid w:val="008C3EBA"/>
    <w:rsid w:val="008C40BC"/>
    <w:rsid w:val="008C4130"/>
    <w:rsid w:val="008C427E"/>
    <w:rsid w:val="008C42EB"/>
    <w:rsid w:val="008C42F1"/>
    <w:rsid w:val="008C440C"/>
    <w:rsid w:val="008C48E4"/>
    <w:rsid w:val="008C4A52"/>
    <w:rsid w:val="008C5A54"/>
    <w:rsid w:val="008C5B34"/>
    <w:rsid w:val="008C5DBD"/>
    <w:rsid w:val="008C60AD"/>
    <w:rsid w:val="008C626A"/>
    <w:rsid w:val="008C643A"/>
    <w:rsid w:val="008C65A7"/>
    <w:rsid w:val="008C6908"/>
    <w:rsid w:val="008C694C"/>
    <w:rsid w:val="008C699D"/>
    <w:rsid w:val="008C6A33"/>
    <w:rsid w:val="008C6D36"/>
    <w:rsid w:val="008C6FE0"/>
    <w:rsid w:val="008C7255"/>
    <w:rsid w:val="008C74C7"/>
    <w:rsid w:val="008C74E9"/>
    <w:rsid w:val="008C74EC"/>
    <w:rsid w:val="008C761B"/>
    <w:rsid w:val="008C763B"/>
    <w:rsid w:val="008C76B4"/>
    <w:rsid w:val="008C7911"/>
    <w:rsid w:val="008C7E2B"/>
    <w:rsid w:val="008C7ECC"/>
    <w:rsid w:val="008D006E"/>
    <w:rsid w:val="008D00F9"/>
    <w:rsid w:val="008D018F"/>
    <w:rsid w:val="008D0333"/>
    <w:rsid w:val="008D03F2"/>
    <w:rsid w:val="008D04F7"/>
    <w:rsid w:val="008D0720"/>
    <w:rsid w:val="008D0903"/>
    <w:rsid w:val="008D0E81"/>
    <w:rsid w:val="008D0E95"/>
    <w:rsid w:val="008D1127"/>
    <w:rsid w:val="008D12F1"/>
    <w:rsid w:val="008D1407"/>
    <w:rsid w:val="008D1699"/>
    <w:rsid w:val="008D1989"/>
    <w:rsid w:val="008D19F3"/>
    <w:rsid w:val="008D1BAA"/>
    <w:rsid w:val="008D1D29"/>
    <w:rsid w:val="008D1D9C"/>
    <w:rsid w:val="008D1DC3"/>
    <w:rsid w:val="008D1DC6"/>
    <w:rsid w:val="008D1F11"/>
    <w:rsid w:val="008D1F5B"/>
    <w:rsid w:val="008D1F88"/>
    <w:rsid w:val="008D1FE1"/>
    <w:rsid w:val="008D2202"/>
    <w:rsid w:val="008D26B9"/>
    <w:rsid w:val="008D28FB"/>
    <w:rsid w:val="008D2A20"/>
    <w:rsid w:val="008D2BD3"/>
    <w:rsid w:val="008D2C8D"/>
    <w:rsid w:val="008D2DE3"/>
    <w:rsid w:val="008D335E"/>
    <w:rsid w:val="008D356C"/>
    <w:rsid w:val="008D37AD"/>
    <w:rsid w:val="008D3922"/>
    <w:rsid w:val="008D3A3A"/>
    <w:rsid w:val="008D3AE5"/>
    <w:rsid w:val="008D3FAF"/>
    <w:rsid w:val="008D41AA"/>
    <w:rsid w:val="008D4383"/>
    <w:rsid w:val="008D44F7"/>
    <w:rsid w:val="008D45C5"/>
    <w:rsid w:val="008D4615"/>
    <w:rsid w:val="008D4682"/>
    <w:rsid w:val="008D4A26"/>
    <w:rsid w:val="008D4DB3"/>
    <w:rsid w:val="008D4DD7"/>
    <w:rsid w:val="008D4E71"/>
    <w:rsid w:val="008D5237"/>
    <w:rsid w:val="008D52E3"/>
    <w:rsid w:val="008D5626"/>
    <w:rsid w:val="008D5638"/>
    <w:rsid w:val="008D587D"/>
    <w:rsid w:val="008D5A98"/>
    <w:rsid w:val="008D5D36"/>
    <w:rsid w:val="008D5F44"/>
    <w:rsid w:val="008D64A2"/>
    <w:rsid w:val="008D64F4"/>
    <w:rsid w:val="008D66DF"/>
    <w:rsid w:val="008D67B7"/>
    <w:rsid w:val="008D6817"/>
    <w:rsid w:val="008D6E5B"/>
    <w:rsid w:val="008D7030"/>
    <w:rsid w:val="008D705E"/>
    <w:rsid w:val="008D70BD"/>
    <w:rsid w:val="008D75BF"/>
    <w:rsid w:val="008D771D"/>
    <w:rsid w:val="008D793A"/>
    <w:rsid w:val="008D7AC1"/>
    <w:rsid w:val="008D7CAF"/>
    <w:rsid w:val="008D7F02"/>
    <w:rsid w:val="008D7F0D"/>
    <w:rsid w:val="008D7F66"/>
    <w:rsid w:val="008E002A"/>
    <w:rsid w:val="008E04C2"/>
    <w:rsid w:val="008E06A3"/>
    <w:rsid w:val="008E093C"/>
    <w:rsid w:val="008E0A6F"/>
    <w:rsid w:val="008E0BD5"/>
    <w:rsid w:val="008E0DCF"/>
    <w:rsid w:val="008E1227"/>
    <w:rsid w:val="008E13DD"/>
    <w:rsid w:val="008E150E"/>
    <w:rsid w:val="008E17AD"/>
    <w:rsid w:val="008E17B8"/>
    <w:rsid w:val="008E1E56"/>
    <w:rsid w:val="008E26F6"/>
    <w:rsid w:val="008E287F"/>
    <w:rsid w:val="008E29A3"/>
    <w:rsid w:val="008E2A26"/>
    <w:rsid w:val="008E318D"/>
    <w:rsid w:val="008E31A0"/>
    <w:rsid w:val="008E331E"/>
    <w:rsid w:val="008E3526"/>
    <w:rsid w:val="008E362E"/>
    <w:rsid w:val="008E3662"/>
    <w:rsid w:val="008E3676"/>
    <w:rsid w:val="008E375A"/>
    <w:rsid w:val="008E3809"/>
    <w:rsid w:val="008E3934"/>
    <w:rsid w:val="008E3B40"/>
    <w:rsid w:val="008E3BBF"/>
    <w:rsid w:val="008E3D96"/>
    <w:rsid w:val="008E3DF0"/>
    <w:rsid w:val="008E3FDE"/>
    <w:rsid w:val="008E42A8"/>
    <w:rsid w:val="008E4336"/>
    <w:rsid w:val="008E4811"/>
    <w:rsid w:val="008E4840"/>
    <w:rsid w:val="008E4993"/>
    <w:rsid w:val="008E4A80"/>
    <w:rsid w:val="008E4B62"/>
    <w:rsid w:val="008E4B8E"/>
    <w:rsid w:val="008E4BB2"/>
    <w:rsid w:val="008E4BD6"/>
    <w:rsid w:val="008E4BF8"/>
    <w:rsid w:val="008E4CE7"/>
    <w:rsid w:val="008E4D51"/>
    <w:rsid w:val="008E4D86"/>
    <w:rsid w:val="008E4DFA"/>
    <w:rsid w:val="008E4ECE"/>
    <w:rsid w:val="008E5245"/>
    <w:rsid w:val="008E5422"/>
    <w:rsid w:val="008E54E8"/>
    <w:rsid w:val="008E552C"/>
    <w:rsid w:val="008E5593"/>
    <w:rsid w:val="008E56A4"/>
    <w:rsid w:val="008E5868"/>
    <w:rsid w:val="008E5961"/>
    <w:rsid w:val="008E5A64"/>
    <w:rsid w:val="008E5B1E"/>
    <w:rsid w:val="008E5C30"/>
    <w:rsid w:val="008E5D68"/>
    <w:rsid w:val="008E5E99"/>
    <w:rsid w:val="008E5F50"/>
    <w:rsid w:val="008E6212"/>
    <w:rsid w:val="008E634D"/>
    <w:rsid w:val="008E64F5"/>
    <w:rsid w:val="008E66DA"/>
    <w:rsid w:val="008E67A4"/>
    <w:rsid w:val="008E692A"/>
    <w:rsid w:val="008E6A02"/>
    <w:rsid w:val="008E6C20"/>
    <w:rsid w:val="008E6DB7"/>
    <w:rsid w:val="008E6ECE"/>
    <w:rsid w:val="008E7962"/>
    <w:rsid w:val="008E7B76"/>
    <w:rsid w:val="008E7DBE"/>
    <w:rsid w:val="008E7E2C"/>
    <w:rsid w:val="008E7F2D"/>
    <w:rsid w:val="008F0156"/>
    <w:rsid w:val="008F02FF"/>
    <w:rsid w:val="008F0306"/>
    <w:rsid w:val="008F03FB"/>
    <w:rsid w:val="008F0492"/>
    <w:rsid w:val="008F069B"/>
    <w:rsid w:val="008F06E8"/>
    <w:rsid w:val="008F06F9"/>
    <w:rsid w:val="008F097F"/>
    <w:rsid w:val="008F09BD"/>
    <w:rsid w:val="008F0A5A"/>
    <w:rsid w:val="008F0BD5"/>
    <w:rsid w:val="008F0C27"/>
    <w:rsid w:val="008F0E8E"/>
    <w:rsid w:val="008F1132"/>
    <w:rsid w:val="008F14C7"/>
    <w:rsid w:val="008F14FF"/>
    <w:rsid w:val="008F19EA"/>
    <w:rsid w:val="008F1BB7"/>
    <w:rsid w:val="008F1BE1"/>
    <w:rsid w:val="008F1CE6"/>
    <w:rsid w:val="008F1D83"/>
    <w:rsid w:val="008F1E6B"/>
    <w:rsid w:val="008F1F31"/>
    <w:rsid w:val="008F20C9"/>
    <w:rsid w:val="008F20D3"/>
    <w:rsid w:val="008F222B"/>
    <w:rsid w:val="008F23A8"/>
    <w:rsid w:val="008F2C21"/>
    <w:rsid w:val="008F2C5D"/>
    <w:rsid w:val="008F2D15"/>
    <w:rsid w:val="008F2E57"/>
    <w:rsid w:val="008F2FF6"/>
    <w:rsid w:val="008F305E"/>
    <w:rsid w:val="008F3069"/>
    <w:rsid w:val="008F30C2"/>
    <w:rsid w:val="008F3132"/>
    <w:rsid w:val="008F330F"/>
    <w:rsid w:val="008F3386"/>
    <w:rsid w:val="008F39B2"/>
    <w:rsid w:val="008F3A80"/>
    <w:rsid w:val="008F3CBA"/>
    <w:rsid w:val="008F3D0B"/>
    <w:rsid w:val="008F40BD"/>
    <w:rsid w:val="008F41D2"/>
    <w:rsid w:val="008F444F"/>
    <w:rsid w:val="008F4915"/>
    <w:rsid w:val="008F4C78"/>
    <w:rsid w:val="008F4D74"/>
    <w:rsid w:val="008F4DB3"/>
    <w:rsid w:val="008F4E8F"/>
    <w:rsid w:val="008F4F57"/>
    <w:rsid w:val="008F4F95"/>
    <w:rsid w:val="008F4FDB"/>
    <w:rsid w:val="008F509C"/>
    <w:rsid w:val="008F525C"/>
    <w:rsid w:val="008F53BB"/>
    <w:rsid w:val="008F54C1"/>
    <w:rsid w:val="008F55F7"/>
    <w:rsid w:val="008F5B02"/>
    <w:rsid w:val="008F5F67"/>
    <w:rsid w:val="008F6377"/>
    <w:rsid w:val="008F63ED"/>
    <w:rsid w:val="008F65E2"/>
    <w:rsid w:val="008F6721"/>
    <w:rsid w:val="008F67BB"/>
    <w:rsid w:val="008F684B"/>
    <w:rsid w:val="008F696A"/>
    <w:rsid w:val="008F6A4F"/>
    <w:rsid w:val="008F6C2A"/>
    <w:rsid w:val="008F6FDC"/>
    <w:rsid w:val="008F7147"/>
    <w:rsid w:val="008F715D"/>
    <w:rsid w:val="008F731F"/>
    <w:rsid w:val="008F738A"/>
    <w:rsid w:val="008F78B9"/>
    <w:rsid w:val="008F7969"/>
    <w:rsid w:val="008F7C03"/>
    <w:rsid w:val="0090032F"/>
    <w:rsid w:val="009007AF"/>
    <w:rsid w:val="009008C0"/>
    <w:rsid w:val="009009C1"/>
    <w:rsid w:val="00900AEE"/>
    <w:rsid w:val="00900D59"/>
    <w:rsid w:val="00900E4F"/>
    <w:rsid w:val="00900F7F"/>
    <w:rsid w:val="00901147"/>
    <w:rsid w:val="009011EE"/>
    <w:rsid w:val="00901358"/>
    <w:rsid w:val="009013E3"/>
    <w:rsid w:val="009015A0"/>
    <w:rsid w:val="00901829"/>
    <w:rsid w:val="00901948"/>
    <w:rsid w:val="00901A9C"/>
    <w:rsid w:val="00901B25"/>
    <w:rsid w:val="00901B4B"/>
    <w:rsid w:val="00901BB8"/>
    <w:rsid w:val="00901CE4"/>
    <w:rsid w:val="00901E86"/>
    <w:rsid w:val="00902162"/>
    <w:rsid w:val="009021E8"/>
    <w:rsid w:val="009023A2"/>
    <w:rsid w:val="00902540"/>
    <w:rsid w:val="009027E1"/>
    <w:rsid w:val="00902885"/>
    <w:rsid w:val="00902A25"/>
    <w:rsid w:val="00902C52"/>
    <w:rsid w:val="00902D43"/>
    <w:rsid w:val="00902D77"/>
    <w:rsid w:val="00902DDD"/>
    <w:rsid w:val="00902F7E"/>
    <w:rsid w:val="0090301F"/>
    <w:rsid w:val="009030B4"/>
    <w:rsid w:val="0090311F"/>
    <w:rsid w:val="00903370"/>
    <w:rsid w:val="0090342C"/>
    <w:rsid w:val="00903453"/>
    <w:rsid w:val="009035AF"/>
    <w:rsid w:val="00903752"/>
    <w:rsid w:val="00903782"/>
    <w:rsid w:val="00903842"/>
    <w:rsid w:val="0090396E"/>
    <w:rsid w:val="00903D10"/>
    <w:rsid w:val="00903D42"/>
    <w:rsid w:val="00903E10"/>
    <w:rsid w:val="00903E22"/>
    <w:rsid w:val="00904298"/>
    <w:rsid w:val="0090452B"/>
    <w:rsid w:val="0090458D"/>
    <w:rsid w:val="009047C1"/>
    <w:rsid w:val="009048F0"/>
    <w:rsid w:val="00904A7C"/>
    <w:rsid w:val="00904CDB"/>
    <w:rsid w:val="0090563A"/>
    <w:rsid w:val="009056AF"/>
    <w:rsid w:val="009058D6"/>
    <w:rsid w:val="00905A8E"/>
    <w:rsid w:val="00905B4F"/>
    <w:rsid w:val="00905D40"/>
    <w:rsid w:val="00905D4D"/>
    <w:rsid w:val="00905F47"/>
    <w:rsid w:val="009060BE"/>
    <w:rsid w:val="00906265"/>
    <w:rsid w:val="00906281"/>
    <w:rsid w:val="0090634E"/>
    <w:rsid w:val="009064C3"/>
    <w:rsid w:val="00906B27"/>
    <w:rsid w:val="00906B61"/>
    <w:rsid w:val="00906D97"/>
    <w:rsid w:val="00906EEC"/>
    <w:rsid w:val="00906FC0"/>
    <w:rsid w:val="00906FF0"/>
    <w:rsid w:val="0090706A"/>
    <w:rsid w:val="0090721D"/>
    <w:rsid w:val="00907359"/>
    <w:rsid w:val="0090738F"/>
    <w:rsid w:val="00907422"/>
    <w:rsid w:val="009075BD"/>
    <w:rsid w:val="009075E2"/>
    <w:rsid w:val="009075E6"/>
    <w:rsid w:val="009077B3"/>
    <w:rsid w:val="00907812"/>
    <w:rsid w:val="00907820"/>
    <w:rsid w:val="00907BAE"/>
    <w:rsid w:val="00907C57"/>
    <w:rsid w:val="00907C76"/>
    <w:rsid w:val="00907CC4"/>
    <w:rsid w:val="00907E62"/>
    <w:rsid w:val="00907FA1"/>
    <w:rsid w:val="00907FC9"/>
    <w:rsid w:val="009100DA"/>
    <w:rsid w:val="00910156"/>
    <w:rsid w:val="009101A7"/>
    <w:rsid w:val="009109DB"/>
    <w:rsid w:val="00910B4C"/>
    <w:rsid w:val="00910D6C"/>
    <w:rsid w:val="00910DE0"/>
    <w:rsid w:val="00910FF9"/>
    <w:rsid w:val="009110AF"/>
    <w:rsid w:val="009114F5"/>
    <w:rsid w:val="00911894"/>
    <w:rsid w:val="0091190D"/>
    <w:rsid w:val="00911B45"/>
    <w:rsid w:val="00911C38"/>
    <w:rsid w:val="00911DFD"/>
    <w:rsid w:val="0091205F"/>
    <w:rsid w:val="00912287"/>
    <w:rsid w:val="00912928"/>
    <w:rsid w:val="0091296F"/>
    <w:rsid w:val="00912BB1"/>
    <w:rsid w:val="00912CCA"/>
    <w:rsid w:val="00912F45"/>
    <w:rsid w:val="0091364F"/>
    <w:rsid w:val="009137DF"/>
    <w:rsid w:val="009137F5"/>
    <w:rsid w:val="00913AC0"/>
    <w:rsid w:val="00913D1A"/>
    <w:rsid w:val="009140CC"/>
    <w:rsid w:val="009141B9"/>
    <w:rsid w:val="00914220"/>
    <w:rsid w:val="0091426E"/>
    <w:rsid w:val="0091438B"/>
    <w:rsid w:val="00914BAF"/>
    <w:rsid w:val="00914D20"/>
    <w:rsid w:val="00914DEC"/>
    <w:rsid w:val="00914F52"/>
    <w:rsid w:val="00914FB9"/>
    <w:rsid w:val="00914FBF"/>
    <w:rsid w:val="00915050"/>
    <w:rsid w:val="009150DE"/>
    <w:rsid w:val="009151BC"/>
    <w:rsid w:val="009152CD"/>
    <w:rsid w:val="0091550D"/>
    <w:rsid w:val="009157B9"/>
    <w:rsid w:val="009157E9"/>
    <w:rsid w:val="00915E67"/>
    <w:rsid w:val="00916580"/>
    <w:rsid w:val="00916D8F"/>
    <w:rsid w:val="00916DEB"/>
    <w:rsid w:val="00916FB5"/>
    <w:rsid w:val="00916FC0"/>
    <w:rsid w:val="00916FDE"/>
    <w:rsid w:val="00917369"/>
    <w:rsid w:val="0091742B"/>
    <w:rsid w:val="0091787E"/>
    <w:rsid w:val="00917BF0"/>
    <w:rsid w:val="00917C06"/>
    <w:rsid w:val="00917EA8"/>
    <w:rsid w:val="00917F23"/>
    <w:rsid w:val="00917FB1"/>
    <w:rsid w:val="0092013A"/>
    <w:rsid w:val="00920234"/>
    <w:rsid w:val="00920429"/>
    <w:rsid w:val="009204B9"/>
    <w:rsid w:val="00920AA2"/>
    <w:rsid w:val="00920AEC"/>
    <w:rsid w:val="00920B15"/>
    <w:rsid w:val="00920B35"/>
    <w:rsid w:val="00920E0B"/>
    <w:rsid w:val="00921022"/>
    <w:rsid w:val="00921572"/>
    <w:rsid w:val="00921875"/>
    <w:rsid w:val="00921B15"/>
    <w:rsid w:val="00921B98"/>
    <w:rsid w:val="00921E7E"/>
    <w:rsid w:val="00922230"/>
    <w:rsid w:val="00922236"/>
    <w:rsid w:val="00922265"/>
    <w:rsid w:val="009224C6"/>
    <w:rsid w:val="00922703"/>
    <w:rsid w:val="00922A06"/>
    <w:rsid w:val="00922AE1"/>
    <w:rsid w:val="00922F3D"/>
    <w:rsid w:val="00923154"/>
    <w:rsid w:val="0092325A"/>
    <w:rsid w:val="00923289"/>
    <w:rsid w:val="009238A1"/>
    <w:rsid w:val="0092397C"/>
    <w:rsid w:val="00923B2D"/>
    <w:rsid w:val="00923C6F"/>
    <w:rsid w:val="00924555"/>
    <w:rsid w:val="0092455D"/>
    <w:rsid w:val="00924669"/>
    <w:rsid w:val="00924B7A"/>
    <w:rsid w:val="00924B9A"/>
    <w:rsid w:val="00924BEA"/>
    <w:rsid w:val="00924CF0"/>
    <w:rsid w:val="00924F73"/>
    <w:rsid w:val="009250D4"/>
    <w:rsid w:val="009255E2"/>
    <w:rsid w:val="0092583C"/>
    <w:rsid w:val="009258C5"/>
    <w:rsid w:val="009259FB"/>
    <w:rsid w:val="00925A79"/>
    <w:rsid w:val="00925BA8"/>
    <w:rsid w:val="00925DA3"/>
    <w:rsid w:val="00925DDD"/>
    <w:rsid w:val="00925E12"/>
    <w:rsid w:val="009260EE"/>
    <w:rsid w:val="00926816"/>
    <w:rsid w:val="00926ABA"/>
    <w:rsid w:val="00926AF9"/>
    <w:rsid w:val="00926DF9"/>
    <w:rsid w:val="00926F6E"/>
    <w:rsid w:val="0092709F"/>
    <w:rsid w:val="00927254"/>
    <w:rsid w:val="00927320"/>
    <w:rsid w:val="0092754B"/>
    <w:rsid w:val="00927815"/>
    <w:rsid w:val="00927A84"/>
    <w:rsid w:val="00927B8E"/>
    <w:rsid w:val="00927C2D"/>
    <w:rsid w:val="00927E2E"/>
    <w:rsid w:val="00930154"/>
    <w:rsid w:val="0093021F"/>
    <w:rsid w:val="009305DF"/>
    <w:rsid w:val="00930654"/>
    <w:rsid w:val="0093079A"/>
    <w:rsid w:val="00930957"/>
    <w:rsid w:val="00930E3E"/>
    <w:rsid w:val="00931028"/>
    <w:rsid w:val="0093121C"/>
    <w:rsid w:val="0093161B"/>
    <w:rsid w:val="0093169C"/>
    <w:rsid w:val="00931833"/>
    <w:rsid w:val="00931945"/>
    <w:rsid w:val="00931977"/>
    <w:rsid w:val="00931CA4"/>
    <w:rsid w:val="00931D2A"/>
    <w:rsid w:val="00931FF1"/>
    <w:rsid w:val="009320C1"/>
    <w:rsid w:val="009321B3"/>
    <w:rsid w:val="009323C1"/>
    <w:rsid w:val="00932687"/>
    <w:rsid w:val="00932C14"/>
    <w:rsid w:val="00932CE7"/>
    <w:rsid w:val="00932D67"/>
    <w:rsid w:val="00932F03"/>
    <w:rsid w:val="00933279"/>
    <w:rsid w:val="009332D6"/>
    <w:rsid w:val="00933538"/>
    <w:rsid w:val="00933B35"/>
    <w:rsid w:val="0093414F"/>
    <w:rsid w:val="009343B7"/>
    <w:rsid w:val="0093490C"/>
    <w:rsid w:val="009349FE"/>
    <w:rsid w:val="00934BD5"/>
    <w:rsid w:val="00934D76"/>
    <w:rsid w:val="009354D1"/>
    <w:rsid w:val="009354D2"/>
    <w:rsid w:val="00935F45"/>
    <w:rsid w:val="00935FF7"/>
    <w:rsid w:val="0093648B"/>
    <w:rsid w:val="0093655D"/>
    <w:rsid w:val="0093690A"/>
    <w:rsid w:val="00936A4A"/>
    <w:rsid w:val="0093722D"/>
    <w:rsid w:val="009373A7"/>
    <w:rsid w:val="009374B9"/>
    <w:rsid w:val="0093788E"/>
    <w:rsid w:val="009378E3"/>
    <w:rsid w:val="009379D0"/>
    <w:rsid w:val="00937A3A"/>
    <w:rsid w:val="00937D98"/>
    <w:rsid w:val="00937EC2"/>
    <w:rsid w:val="00937F65"/>
    <w:rsid w:val="0094001A"/>
    <w:rsid w:val="009400BB"/>
    <w:rsid w:val="0094068A"/>
    <w:rsid w:val="00940853"/>
    <w:rsid w:val="00940BB2"/>
    <w:rsid w:val="00940C37"/>
    <w:rsid w:val="00940E39"/>
    <w:rsid w:val="00941089"/>
    <w:rsid w:val="009412C0"/>
    <w:rsid w:val="009413CF"/>
    <w:rsid w:val="0094169D"/>
    <w:rsid w:val="00941AFC"/>
    <w:rsid w:val="00941EF1"/>
    <w:rsid w:val="0094205C"/>
    <w:rsid w:val="0094209A"/>
    <w:rsid w:val="0094218F"/>
    <w:rsid w:val="009424AC"/>
    <w:rsid w:val="0094250D"/>
    <w:rsid w:val="00942651"/>
    <w:rsid w:val="0094282E"/>
    <w:rsid w:val="0094284B"/>
    <w:rsid w:val="00942B61"/>
    <w:rsid w:val="00942D69"/>
    <w:rsid w:val="00942F00"/>
    <w:rsid w:val="0094303C"/>
    <w:rsid w:val="00943139"/>
    <w:rsid w:val="0094319D"/>
    <w:rsid w:val="009431A9"/>
    <w:rsid w:val="0094399F"/>
    <w:rsid w:val="00943A03"/>
    <w:rsid w:val="00943D52"/>
    <w:rsid w:val="00943D93"/>
    <w:rsid w:val="00943EE7"/>
    <w:rsid w:val="00943F03"/>
    <w:rsid w:val="00943F58"/>
    <w:rsid w:val="00943F64"/>
    <w:rsid w:val="00944189"/>
    <w:rsid w:val="009442EC"/>
    <w:rsid w:val="009443E1"/>
    <w:rsid w:val="00944854"/>
    <w:rsid w:val="00944AF2"/>
    <w:rsid w:val="00944C45"/>
    <w:rsid w:val="00944EBB"/>
    <w:rsid w:val="00944F5A"/>
    <w:rsid w:val="00945086"/>
    <w:rsid w:val="009450B9"/>
    <w:rsid w:val="00945188"/>
    <w:rsid w:val="00945386"/>
    <w:rsid w:val="009453E1"/>
    <w:rsid w:val="0094548D"/>
    <w:rsid w:val="009455A6"/>
    <w:rsid w:val="00945849"/>
    <w:rsid w:val="009459AF"/>
    <w:rsid w:val="00945CAB"/>
    <w:rsid w:val="00945E13"/>
    <w:rsid w:val="00945F4C"/>
    <w:rsid w:val="009460E1"/>
    <w:rsid w:val="00946380"/>
    <w:rsid w:val="00946429"/>
    <w:rsid w:val="009465D3"/>
    <w:rsid w:val="0094671D"/>
    <w:rsid w:val="00946763"/>
    <w:rsid w:val="009467C2"/>
    <w:rsid w:val="009468CC"/>
    <w:rsid w:val="00946926"/>
    <w:rsid w:val="00946B3E"/>
    <w:rsid w:val="00946B40"/>
    <w:rsid w:val="00946E18"/>
    <w:rsid w:val="00946EB4"/>
    <w:rsid w:val="0094709D"/>
    <w:rsid w:val="00947465"/>
    <w:rsid w:val="00947573"/>
    <w:rsid w:val="00947739"/>
    <w:rsid w:val="00947958"/>
    <w:rsid w:val="00947B7A"/>
    <w:rsid w:val="00947D1A"/>
    <w:rsid w:val="00947E78"/>
    <w:rsid w:val="00950061"/>
    <w:rsid w:val="009502C9"/>
    <w:rsid w:val="009503A6"/>
    <w:rsid w:val="0095089A"/>
    <w:rsid w:val="009509AC"/>
    <w:rsid w:val="00950D08"/>
    <w:rsid w:val="00950D46"/>
    <w:rsid w:val="00951071"/>
    <w:rsid w:val="0095118A"/>
    <w:rsid w:val="009511A7"/>
    <w:rsid w:val="009512B4"/>
    <w:rsid w:val="0095136F"/>
    <w:rsid w:val="00951BC9"/>
    <w:rsid w:val="00951CCE"/>
    <w:rsid w:val="00951E30"/>
    <w:rsid w:val="0095219E"/>
    <w:rsid w:val="0095258C"/>
    <w:rsid w:val="00952633"/>
    <w:rsid w:val="0095269C"/>
    <w:rsid w:val="009528E5"/>
    <w:rsid w:val="00952ABB"/>
    <w:rsid w:val="00952C19"/>
    <w:rsid w:val="00952D78"/>
    <w:rsid w:val="00952E21"/>
    <w:rsid w:val="00953024"/>
    <w:rsid w:val="0095324F"/>
    <w:rsid w:val="009532C2"/>
    <w:rsid w:val="0095369B"/>
    <w:rsid w:val="0095372C"/>
    <w:rsid w:val="009539A6"/>
    <w:rsid w:val="00953B77"/>
    <w:rsid w:val="00953C92"/>
    <w:rsid w:val="00954056"/>
    <w:rsid w:val="009541C4"/>
    <w:rsid w:val="00954596"/>
    <w:rsid w:val="0095464A"/>
    <w:rsid w:val="0095466A"/>
    <w:rsid w:val="00954691"/>
    <w:rsid w:val="00954C09"/>
    <w:rsid w:val="009550C6"/>
    <w:rsid w:val="0095531F"/>
    <w:rsid w:val="0095534A"/>
    <w:rsid w:val="0095546A"/>
    <w:rsid w:val="00955534"/>
    <w:rsid w:val="00955862"/>
    <w:rsid w:val="009558D0"/>
    <w:rsid w:val="009559B2"/>
    <w:rsid w:val="00955D51"/>
    <w:rsid w:val="00955DE9"/>
    <w:rsid w:val="00955E9C"/>
    <w:rsid w:val="00955F57"/>
    <w:rsid w:val="00956072"/>
    <w:rsid w:val="009563B6"/>
    <w:rsid w:val="009563CC"/>
    <w:rsid w:val="0095654F"/>
    <w:rsid w:val="00956932"/>
    <w:rsid w:val="00956AC2"/>
    <w:rsid w:val="00956AE5"/>
    <w:rsid w:val="00956D1A"/>
    <w:rsid w:val="00956D85"/>
    <w:rsid w:val="00956E26"/>
    <w:rsid w:val="00956E8A"/>
    <w:rsid w:val="00956FB0"/>
    <w:rsid w:val="00956FD3"/>
    <w:rsid w:val="009571A4"/>
    <w:rsid w:val="009572A9"/>
    <w:rsid w:val="009573F5"/>
    <w:rsid w:val="00957783"/>
    <w:rsid w:val="009579DD"/>
    <w:rsid w:val="00957CB8"/>
    <w:rsid w:val="00957D16"/>
    <w:rsid w:val="00957E1B"/>
    <w:rsid w:val="009600EE"/>
    <w:rsid w:val="009603ED"/>
    <w:rsid w:val="00960998"/>
    <w:rsid w:val="00960B39"/>
    <w:rsid w:val="00960B6E"/>
    <w:rsid w:val="00960C09"/>
    <w:rsid w:val="00960C91"/>
    <w:rsid w:val="00960DC6"/>
    <w:rsid w:val="00960EF4"/>
    <w:rsid w:val="009612D1"/>
    <w:rsid w:val="009615A3"/>
    <w:rsid w:val="00961808"/>
    <w:rsid w:val="009619D1"/>
    <w:rsid w:val="00961D1E"/>
    <w:rsid w:val="00961DD5"/>
    <w:rsid w:val="0096208A"/>
    <w:rsid w:val="009622FD"/>
    <w:rsid w:val="0096273F"/>
    <w:rsid w:val="00962833"/>
    <w:rsid w:val="009629FC"/>
    <w:rsid w:val="00962B45"/>
    <w:rsid w:val="00962C62"/>
    <w:rsid w:val="00962D96"/>
    <w:rsid w:val="00962F76"/>
    <w:rsid w:val="0096314A"/>
    <w:rsid w:val="00963505"/>
    <w:rsid w:val="00963747"/>
    <w:rsid w:val="00963909"/>
    <w:rsid w:val="009639ED"/>
    <w:rsid w:val="00963A87"/>
    <w:rsid w:val="00963D5B"/>
    <w:rsid w:val="00963E41"/>
    <w:rsid w:val="00963EF1"/>
    <w:rsid w:val="00963FAD"/>
    <w:rsid w:val="00963FB3"/>
    <w:rsid w:val="00963FDB"/>
    <w:rsid w:val="009640C4"/>
    <w:rsid w:val="0096452F"/>
    <w:rsid w:val="00964584"/>
    <w:rsid w:val="00964661"/>
    <w:rsid w:val="0096466B"/>
    <w:rsid w:val="009646B3"/>
    <w:rsid w:val="009646BA"/>
    <w:rsid w:val="0096471F"/>
    <w:rsid w:val="00964AD1"/>
    <w:rsid w:val="00964AFC"/>
    <w:rsid w:val="00964C5B"/>
    <w:rsid w:val="00964C79"/>
    <w:rsid w:val="00964D32"/>
    <w:rsid w:val="00964ECF"/>
    <w:rsid w:val="009651C3"/>
    <w:rsid w:val="009651F0"/>
    <w:rsid w:val="009653F3"/>
    <w:rsid w:val="009654AB"/>
    <w:rsid w:val="00965551"/>
    <w:rsid w:val="0096569B"/>
    <w:rsid w:val="00965933"/>
    <w:rsid w:val="00965962"/>
    <w:rsid w:val="00965A49"/>
    <w:rsid w:val="00965A5C"/>
    <w:rsid w:val="00965F06"/>
    <w:rsid w:val="00965FFA"/>
    <w:rsid w:val="009660AA"/>
    <w:rsid w:val="00966290"/>
    <w:rsid w:val="0096629F"/>
    <w:rsid w:val="009663AC"/>
    <w:rsid w:val="00966648"/>
    <w:rsid w:val="009666EE"/>
    <w:rsid w:val="009667D5"/>
    <w:rsid w:val="009667FD"/>
    <w:rsid w:val="009668A4"/>
    <w:rsid w:val="00966ABC"/>
    <w:rsid w:val="00966B83"/>
    <w:rsid w:val="00966B9B"/>
    <w:rsid w:val="009671F7"/>
    <w:rsid w:val="00967294"/>
    <w:rsid w:val="009674DC"/>
    <w:rsid w:val="009676CB"/>
    <w:rsid w:val="00967703"/>
    <w:rsid w:val="009677A0"/>
    <w:rsid w:val="0096795F"/>
    <w:rsid w:val="00967B21"/>
    <w:rsid w:val="00967D93"/>
    <w:rsid w:val="00967E56"/>
    <w:rsid w:val="00970579"/>
    <w:rsid w:val="009705C2"/>
    <w:rsid w:val="009705CF"/>
    <w:rsid w:val="00970642"/>
    <w:rsid w:val="009708AB"/>
    <w:rsid w:val="009708C4"/>
    <w:rsid w:val="00970933"/>
    <w:rsid w:val="00970AA5"/>
    <w:rsid w:val="00970C8A"/>
    <w:rsid w:val="00970CBB"/>
    <w:rsid w:val="00970CD7"/>
    <w:rsid w:val="00970FB5"/>
    <w:rsid w:val="009710AF"/>
    <w:rsid w:val="00971131"/>
    <w:rsid w:val="00971159"/>
    <w:rsid w:val="009714A1"/>
    <w:rsid w:val="009714EC"/>
    <w:rsid w:val="0097158D"/>
    <w:rsid w:val="00971745"/>
    <w:rsid w:val="009717DB"/>
    <w:rsid w:val="0097197C"/>
    <w:rsid w:val="009719DD"/>
    <w:rsid w:val="00971CFD"/>
    <w:rsid w:val="00971E03"/>
    <w:rsid w:val="00971E18"/>
    <w:rsid w:val="00971FDC"/>
    <w:rsid w:val="009721C5"/>
    <w:rsid w:val="0097226E"/>
    <w:rsid w:val="009723CB"/>
    <w:rsid w:val="0097243B"/>
    <w:rsid w:val="009727D6"/>
    <w:rsid w:val="00972841"/>
    <w:rsid w:val="00972BF6"/>
    <w:rsid w:val="00972C44"/>
    <w:rsid w:val="0097301B"/>
    <w:rsid w:val="0097304F"/>
    <w:rsid w:val="0097324A"/>
    <w:rsid w:val="00973316"/>
    <w:rsid w:val="00973458"/>
    <w:rsid w:val="00973619"/>
    <w:rsid w:val="009736D1"/>
    <w:rsid w:val="009738D6"/>
    <w:rsid w:val="00973CF6"/>
    <w:rsid w:val="00974082"/>
    <w:rsid w:val="009740F5"/>
    <w:rsid w:val="0097410F"/>
    <w:rsid w:val="00974425"/>
    <w:rsid w:val="0097446D"/>
    <w:rsid w:val="00974886"/>
    <w:rsid w:val="00974A46"/>
    <w:rsid w:val="00974B58"/>
    <w:rsid w:val="00974E5A"/>
    <w:rsid w:val="00974E77"/>
    <w:rsid w:val="00974FF4"/>
    <w:rsid w:val="00974FF7"/>
    <w:rsid w:val="009753C4"/>
    <w:rsid w:val="00975494"/>
    <w:rsid w:val="009755F5"/>
    <w:rsid w:val="0097562A"/>
    <w:rsid w:val="00975878"/>
    <w:rsid w:val="0097590E"/>
    <w:rsid w:val="00975984"/>
    <w:rsid w:val="00975B74"/>
    <w:rsid w:val="009761FD"/>
    <w:rsid w:val="00976369"/>
    <w:rsid w:val="0097646C"/>
    <w:rsid w:val="009764FE"/>
    <w:rsid w:val="00976565"/>
    <w:rsid w:val="009768D3"/>
    <w:rsid w:val="009769BC"/>
    <w:rsid w:val="00976C1A"/>
    <w:rsid w:val="00976C7B"/>
    <w:rsid w:val="00976CEA"/>
    <w:rsid w:val="00976D04"/>
    <w:rsid w:val="00976D7C"/>
    <w:rsid w:val="0097719E"/>
    <w:rsid w:val="009771C1"/>
    <w:rsid w:val="009771F2"/>
    <w:rsid w:val="00977215"/>
    <w:rsid w:val="009773F0"/>
    <w:rsid w:val="00977407"/>
    <w:rsid w:val="0097762F"/>
    <w:rsid w:val="00977783"/>
    <w:rsid w:val="00977876"/>
    <w:rsid w:val="00977B51"/>
    <w:rsid w:val="00977DB7"/>
    <w:rsid w:val="00977DBB"/>
    <w:rsid w:val="00977EFA"/>
    <w:rsid w:val="00977F27"/>
    <w:rsid w:val="00977F2D"/>
    <w:rsid w:val="00980392"/>
    <w:rsid w:val="00980436"/>
    <w:rsid w:val="009807FA"/>
    <w:rsid w:val="00980860"/>
    <w:rsid w:val="009808F6"/>
    <w:rsid w:val="00980901"/>
    <w:rsid w:val="00980A47"/>
    <w:rsid w:val="00980D7C"/>
    <w:rsid w:val="009811D0"/>
    <w:rsid w:val="00981272"/>
    <w:rsid w:val="009813D0"/>
    <w:rsid w:val="00981541"/>
    <w:rsid w:val="009816EE"/>
    <w:rsid w:val="0098177C"/>
    <w:rsid w:val="0098180D"/>
    <w:rsid w:val="009818BC"/>
    <w:rsid w:val="00981967"/>
    <w:rsid w:val="00981A64"/>
    <w:rsid w:val="00981D07"/>
    <w:rsid w:val="00982152"/>
    <w:rsid w:val="00982247"/>
    <w:rsid w:val="009822B7"/>
    <w:rsid w:val="00982499"/>
    <w:rsid w:val="009824F7"/>
    <w:rsid w:val="009825F5"/>
    <w:rsid w:val="00982889"/>
    <w:rsid w:val="00982AC9"/>
    <w:rsid w:val="00982C40"/>
    <w:rsid w:val="00982D16"/>
    <w:rsid w:val="00982E03"/>
    <w:rsid w:val="00983112"/>
    <w:rsid w:val="0098363F"/>
    <w:rsid w:val="0098382C"/>
    <w:rsid w:val="009839DD"/>
    <w:rsid w:val="00983D18"/>
    <w:rsid w:val="009843A0"/>
    <w:rsid w:val="009846F9"/>
    <w:rsid w:val="00984743"/>
    <w:rsid w:val="009847EC"/>
    <w:rsid w:val="00984B50"/>
    <w:rsid w:val="00984B55"/>
    <w:rsid w:val="00984E67"/>
    <w:rsid w:val="00984FC4"/>
    <w:rsid w:val="00985238"/>
    <w:rsid w:val="009852EE"/>
    <w:rsid w:val="0098532E"/>
    <w:rsid w:val="009853A9"/>
    <w:rsid w:val="0098545E"/>
    <w:rsid w:val="009855AB"/>
    <w:rsid w:val="009856A5"/>
    <w:rsid w:val="0098578C"/>
    <w:rsid w:val="00985AF9"/>
    <w:rsid w:val="00985C97"/>
    <w:rsid w:val="00986054"/>
    <w:rsid w:val="0098610C"/>
    <w:rsid w:val="00986132"/>
    <w:rsid w:val="0098622B"/>
    <w:rsid w:val="009862DA"/>
    <w:rsid w:val="00986373"/>
    <w:rsid w:val="00986471"/>
    <w:rsid w:val="00986600"/>
    <w:rsid w:val="0098662C"/>
    <w:rsid w:val="0098680A"/>
    <w:rsid w:val="00986C9B"/>
    <w:rsid w:val="00987067"/>
    <w:rsid w:val="00987184"/>
    <w:rsid w:val="00987273"/>
    <w:rsid w:val="0098730E"/>
    <w:rsid w:val="00987552"/>
    <w:rsid w:val="00987562"/>
    <w:rsid w:val="00987583"/>
    <w:rsid w:val="00987753"/>
    <w:rsid w:val="009878C9"/>
    <w:rsid w:val="00987914"/>
    <w:rsid w:val="00987986"/>
    <w:rsid w:val="00987A3E"/>
    <w:rsid w:val="00987BC4"/>
    <w:rsid w:val="00987C4F"/>
    <w:rsid w:val="00987DF2"/>
    <w:rsid w:val="0099033F"/>
    <w:rsid w:val="00990398"/>
    <w:rsid w:val="0099041A"/>
    <w:rsid w:val="00990492"/>
    <w:rsid w:val="009904BA"/>
    <w:rsid w:val="00990513"/>
    <w:rsid w:val="00990B73"/>
    <w:rsid w:val="00990BE3"/>
    <w:rsid w:val="00990CB4"/>
    <w:rsid w:val="00990E60"/>
    <w:rsid w:val="00990ED2"/>
    <w:rsid w:val="00990F82"/>
    <w:rsid w:val="00991181"/>
    <w:rsid w:val="009911F4"/>
    <w:rsid w:val="009913F1"/>
    <w:rsid w:val="00991563"/>
    <w:rsid w:val="00991631"/>
    <w:rsid w:val="00991644"/>
    <w:rsid w:val="009916C2"/>
    <w:rsid w:val="009916E4"/>
    <w:rsid w:val="0099186D"/>
    <w:rsid w:val="0099188A"/>
    <w:rsid w:val="00991BB6"/>
    <w:rsid w:val="009921D4"/>
    <w:rsid w:val="009928D1"/>
    <w:rsid w:val="009929A4"/>
    <w:rsid w:val="009929E1"/>
    <w:rsid w:val="00992CE6"/>
    <w:rsid w:val="0099303C"/>
    <w:rsid w:val="009930B1"/>
    <w:rsid w:val="00993406"/>
    <w:rsid w:val="00993AE8"/>
    <w:rsid w:val="00994180"/>
    <w:rsid w:val="009942FF"/>
    <w:rsid w:val="0099448E"/>
    <w:rsid w:val="00994585"/>
    <w:rsid w:val="0099466F"/>
    <w:rsid w:val="009946BA"/>
    <w:rsid w:val="009949B1"/>
    <w:rsid w:val="00994B76"/>
    <w:rsid w:val="00994BAF"/>
    <w:rsid w:val="00994CDE"/>
    <w:rsid w:val="00994E94"/>
    <w:rsid w:val="00994EF5"/>
    <w:rsid w:val="00994F3F"/>
    <w:rsid w:val="00995245"/>
    <w:rsid w:val="00995329"/>
    <w:rsid w:val="009955B6"/>
    <w:rsid w:val="009956EF"/>
    <w:rsid w:val="0099574C"/>
    <w:rsid w:val="0099582C"/>
    <w:rsid w:val="009959E5"/>
    <w:rsid w:val="00995E6A"/>
    <w:rsid w:val="00996343"/>
    <w:rsid w:val="009965E3"/>
    <w:rsid w:val="0099660C"/>
    <w:rsid w:val="0099674C"/>
    <w:rsid w:val="0099689C"/>
    <w:rsid w:val="009968A7"/>
    <w:rsid w:val="00996A1C"/>
    <w:rsid w:val="00996A21"/>
    <w:rsid w:val="00996A49"/>
    <w:rsid w:val="00996E31"/>
    <w:rsid w:val="00996FC2"/>
    <w:rsid w:val="00997181"/>
    <w:rsid w:val="0099721D"/>
    <w:rsid w:val="0099741B"/>
    <w:rsid w:val="00997862"/>
    <w:rsid w:val="0099796D"/>
    <w:rsid w:val="00997A6E"/>
    <w:rsid w:val="00997BCC"/>
    <w:rsid w:val="00997C25"/>
    <w:rsid w:val="00997C3E"/>
    <w:rsid w:val="00997C76"/>
    <w:rsid w:val="00997CCA"/>
    <w:rsid w:val="009A014D"/>
    <w:rsid w:val="009A025C"/>
    <w:rsid w:val="009A0679"/>
    <w:rsid w:val="009A0A06"/>
    <w:rsid w:val="009A0B0E"/>
    <w:rsid w:val="009A0B2F"/>
    <w:rsid w:val="009A0CCC"/>
    <w:rsid w:val="009A108B"/>
    <w:rsid w:val="009A10D4"/>
    <w:rsid w:val="009A10E9"/>
    <w:rsid w:val="009A14E5"/>
    <w:rsid w:val="009A15CC"/>
    <w:rsid w:val="009A163A"/>
    <w:rsid w:val="009A1A9C"/>
    <w:rsid w:val="009A1D1A"/>
    <w:rsid w:val="009A1EA8"/>
    <w:rsid w:val="009A1F80"/>
    <w:rsid w:val="009A2229"/>
    <w:rsid w:val="009A259B"/>
    <w:rsid w:val="009A287B"/>
    <w:rsid w:val="009A29F5"/>
    <w:rsid w:val="009A2A31"/>
    <w:rsid w:val="009A2A49"/>
    <w:rsid w:val="009A2A59"/>
    <w:rsid w:val="009A2CAC"/>
    <w:rsid w:val="009A31C6"/>
    <w:rsid w:val="009A360A"/>
    <w:rsid w:val="009A3734"/>
    <w:rsid w:val="009A378C"/>
    <w:rsid w:val="009A39EA"/>
    <w:rsid w:val="009A39EB"/>
    <w:rsid w:val="009A39F6"/>
    <w:rsid w:val="009A3EF7"/>
    <w:rsid w:val="009A4435"/>
    <w:rsid w:val="009A4756"/>
    <w:rsid w:val="009A4B26"/>
    <w:rsid w:val="009A4B48"/>
    <w:rsid w:val="009A4FCF"/>
    <w:rsid w:val="009A52B1"/>
    <w:rsid w:val="009A5311"/>
    <w:rsid w:val="009A53D4"/>
    <w:rsid w:val="009A5434"/>
    <w:rsid w:val="009A5481"/>
    <w:rsid w:val="009A5A4C"/>
    <w:rsid w:val="009A5A8A"/>
    <w:rsid w:val="009A5B87"/>
    <w:rsid w:val="009A5CA4"/>
    <w:rsid w:val="009A5D96"/>
    <w:rsid w:val="009A6275"/>
    <w:rsid w:val="009A646E"/>
    <w:rsid w:val="009A652D"/>
    <w:rsid w:val="009A68C1"/>
    <w:rsid w:val="009A6AAD"/>
    <w:rsid w:val="009A6BA8"/>
    <w:rsid w:val="009A6C59"/>
    <w:rsid w:val="009A6C7C"/>
    <w:rsid w:val="009A6D0D"/>
    <w:rsid w:val="009A6E8E"/>
    <w:rsid w:val="009A6EB0"/>
    <w:rsid w:val="009A6F9A"/>
    <w:rsid w:val="009A70A2"/>
    <w:rsid w:val="009A7A12"/>
    <w:rsid w:val="009A7A4D"/>
    <w:rsid w:val="009A7AEB"/>
    <w:rsid w:val="009A7DBD"/>
    <w:rsid w:val="009A7F01"/>
    <w:rsid w:val="009B00C1"/>
    <w:rsid w:val="009B02A0"/>
    <w:rsid w:val="009B0390"/>
    <w:rsid w:val="009B044F"/>
    <w:rsid w:val="009B045D"/>
    <w:rsid w:val="009B04A6"/>
    <w:rsid w:val="009B0699"/>
    <w:rsid w:val="009B0A2D"/>
    <w:rsid w:val="009B0C3F"/>
    <w:rsid w:val="009B0D07"/>
    <w:rsid w:val="009B0EF0"/>
    <w:rsid w:val="009B0FE6"/>
    <w:rsid w:val="009B1035"/>
    <w:rsid w:val="009B1047"/>
    <w:rsid w:val="009B11CF"/>
    <w:rsid w:val="009B13C7"/>
    <w:rsid w:val="009B158D"/>
    <w:rsid w:val="009B163F"/>
    <w:rsid w:val="009B1866"/>
    <w:rsid w:val="009B1B25"/>
    <w:rsid w:val="009B1E76"/>
    <w:rsid w:val="009B202C"/>
    <w:rsid w:val="009B238A"/>
    <w:rsid w:val="009B23DA"/>
    <w:rsid w:val="009B24E6"/>
    <w:rsid w:val="009B2715"/>
    <w:rsid w:val="009B27CE"/>
    <w:rsid w:val="009B28F2"/>
    <w:rsid w:val="009B2BDD"/>
    <w:rsid w:val="009B2C9D"/>
    <w:rsid w:val="009B2FCE"/>
    <w:rsid w:val="009B2FEE"/>
    <w:rsid w:val="009B310E"/>
    <w:rsid w:val="009B317B"/>
    <w:rsid w:val="009B3601"/>
    <w:rsid w:val="009B3646"/>
    <w:rsid w:val="009B43A4"/>
    <w:rsid w:val="009B43ED"/>
    <w:rsid w:val="009B44E7"/>
    <w:rsid w:val="009B4560"/>
    <w:rsid w:val="009B488C"/>
    <w:rsid w:val="009B4CC4"/>
    <w:rsid w:val="009B4F07"/>
    <w:rsid w:val="009B50D0"/>
    <w:rsid w:val="009B53AD"/>
    <w:rsid w:val="009B556C"/>
    <w:rsid w:val="009B562C"/>
    <w:rsid w:val="009B57DA"/>
    <w:rsid w:val="009B5887"/>
    <w:rsid w:val="009B5926"/>
    <w:rsid w:val="009B5D1C"/>
    <w:rsid w:val="009B5F08"/>
    <w:rsid w:val="009B605E"/>
    <w:rsid w:val="009B60D4"/>
    <w:rsid w:val="009B6123"/>
    <w:rsid w:val="009B65D7"/>
    <w:rsid w:val="009B671B"/>
    <w:rsid w:val="009B69D9"/>
    <w:rsid w:val="009B6C3F"/>
    <w:rsid w:val="009B6D8B"/>
    <w:rsid w:val="009B6E06"/>
    <w:rsid w:val="009B6E84"/>
    <w:rsid w:val="009B71A2"/>
    <w:rsid w:val="009B7344"/>
    <w:rsid w:val="009B73BE"/>
    <w:rsid w:val="009B754E"/>
    <w:rsid w:val="009B779F"/>
    <w:rsid w:val="009B7E08"/>
    <w:rsid w:val="009B7FFA"/>
    <w:rsid w:val="009C01D3"/>
    <w:rsid w:val="009C04A3"/>
    <w:rsid w:val="009C0504"/>
    <w:rsid w:val="009C091A"/>
    <w:rsid w:val="009C0929"/>
    <w:rsid w:val="009C0AD7"/>
    <w:rsid w:val="009C0B9E"/>
    <w:rsid w:val="009C0C0E"/>
    <w:rsid w:val="009C0D1A"/>
    <w:rsid w:val="009C0DA3"/>
    <w:rsid w:val="009C0FB6"/>
    <w:rsid w:val="009C1039"/>
    <w:rsid w:val="009C1062"/>
    <w:rsid w:val="009C1104"/>
    <w:rsid w:val="009C127D"/>
    <w:rsid w:val="009C1976"/>
    <w:rsid w:val="009C1A8A"/>
    <w:rsid w:val="009C1BAF"/>
    <w:rsid w:val="009C20B7"/>
    <w:rsid w:val="009C2419"/>
    <w:rsid w:val="009C25EB"/>
    <w:rsid w:val="009C26C3"/>
    <w:rsid w:val="009C2855"/>
    <w:rsid w:val="009C28D9"/>
    <w:rsid w:val="009C2AA4"/>
    <w:rsid w:val="009C2B61"/>
    <w:rsid w:val="009C2B78"/>
    <w:rsid w:val="009C2B98"/>
    <w:rsid w:val="009C2D0D"/>
    <w:rsid w:val="009C2D48"/>
    <w:rsid w:val="009C2D7A"/>
    <w:rsid w:val="009C2F21"/>
    <w:rsid w:val="009C3004"/>
    <w:rsid w:val="009C327F"/>
    <w:rsid w:val="009C33CF"/>
    <w:rsid w:val="009C3531"/>
    <w:rsid w:val="009C379C"/>
    <w:rsid w:val="009C3AD9"/>
    <w:rsid w:val="009C3C2C"/>
    <w:rsid w:val="009C3E1D"/>
    <w:rsid w:val="009C3E43"/>
    <w:rsid w:val="009C3FFE"/>
    <w:rsid w:val="009C4319"/>
    <w:rsid w:val="009C45B1"/>
    <w:rsid w:val="009C4820"/>
    <w:rsid w:val="009C4A4F"/>
    <w:rsid w:val="009C4D11"/>
    <w:rsid w:val="009C4FAE"/>
    <w:rsid w:val="009C50E2"/>
    <w:rsid w:val="009C53A7"/>
    <w:rsid w:val="009C5428"/>
    <w:rsid w:val="009C5640"/>
    <w:rsid w:val="009C5815"/>
    <w:rsid w:val="009C5BBE"/>
    <w:rsid w:val="009C5C48"/>
    <w:rsid w:val="009C5D08"/>
    <w:rsid w:val="009C5D86"/>
    <w:rsid w:val="009C5DB8"/>
    <w:rsid w:val="009C5DCA"/>
    <w:rsid w:val="009C5E49"/>
    <w:rsid w:val="009C5EBA"/>
    <w:rsid w:val="009C5FF8"/>
    <w:rsid w:val="009C61D1"/>
    <w:rsid w:val="009C62EB"/>
    <w:rsid w:val="009C638E"/>
    <w:rsid w:val="009C6616"/>
    <w:rsid w:val="009C66FB"/>
    <w:rsid w:val="009C6FA9"/>
    <w:rsid w:val="009C7089"/>
    <w:rsid w:val="009C727F"/>
    <w:rsid w:val="009C73A2"/>
    <w:rsid w:val="009C749B"/>
    <w:rsid w:val="009C74CB"/>
    <w:rsid w:val="009C7609"/>
    <w:rsid w:val="009C7810"/>
    <w:rsid w:val="009C7857"/>
    <w:rsid w:val="009C7DF6"/>
    <w:rsid w:val="009D0002"/>
    <w:rsid w:val="009D0511"/>
    <w:rsid w:val="009D063F"/>
    <w:rsid w:val="009D08B7"/>
    <w:rsid w:val="009D0C5B"/>
    <w:rsid w:val="009D0FBD"/>
    <w:rsid w:val="009D127F"/>
    <w:rsid w:val="009D12A3"/>
    <w:rsid w:val="009D17B3"/>
    <w:rsid w:val="009D17BB"/>
    <w:rsid w:val="009D1A2F"/>
    <w:rsid w:val="009D1CA2"/>
    <w:rsid w:val="009D1D32"/>
    <w:rsid w:val="009D1DF4"/>
    <w:rsid w:val="009D23E6"/>
    <w:rsid w:val="009D24EF"/>
    <w:rsid w:val="009D25C0"/>
    <w:rsid w:val="009D269C"/>
    <w:rsid w:val="009D2806"/>
    <w:rsid w:val="009D2B03"/>
    <w:rsid w:val="009D2C3A"/>
    <w:rsid w:val="009D2D26"/>
    <w:rsid w:val="009D2E96"/>
    <w:rsid w:val="009D31C6"/>
    <w:rsid w:val="009D326F"/>
    <w:rsid w:val="009D331F"/>
    <w:rsid w:val="009D3394"/>
    <w:rsid w:val="009D3448"/>
    <w:rsid w:val="009D3533"/>
    <w:rsid w:val="009D3536"/>
    <w:rsid w:val="009D373A"/>
    <w:rsid w:val="009D37B4"/>
    <w:rsid w:val="009D37FD"/>
    <w:rsid w:val="009D3831"/>
    <w:rsid w:val="009D38B9"/>
    <w:rsid w:val="009D38F2"/>
    <w:rsid w:val="009D3ABF"/>
    <w:rsid w:val="009D3BCB"/>
    <w:rsid w:val="009D3C19"/>
    <w:rsid w:val="009D3D57"/>
    <w:rsid w:val="009D3DB9"/>
    <w:rsid w:val="009D4534"/>
    <w:rsid w:val="009D46A5"/>
    <w:rsid w:val="009D4A17"/>
    <w:rsid w:val="009D54A8"/>
    <w:rsid w:val="009D5572"/>
    <w:rsid w:val="009D55AF"/>
    <w:rsid w:val="009D568A"/>
    <w:rsid w:val="009D59D4"/>
    <w:rsid w:val="009D5B38"/>
    <w:rsid w:val="009D5BBF"/>
    <w:rsid w:val="009D5E85"/>
    <w:rsid w:val="009D6325"/>
    <w:rsid w:val="009D6469"/>
    <w:rsid w:val="009D650B"/>
    <w:rsid w:val="009D658A"/>
    <w:rsid w:val="009D65D8"/>
    <w:rsid w:val="009D663E"/>
    <w:rsid w:val="009D689D"/>
    <w:rsid w:val="009D69A0"/>
    <w:rsid w:val="009D6AA2"/>
    <w:rsid w:val="009D6CC5"/>
    <w:rsid w:val="009D6CCD"/>
    <w:rsid w:val="009D70CD"/>
    <w:rsid w:val="009D70F8"/>
    <w:rsid w:val="009D710C"/>
    <w:rsid w:val="009D7401"/>
    <w:rsid w:val="009D757E"/>
    <w:rsid w:val="009D766F"/>
    <w:rsid w:val="009D7695"/>
    <w:rsid w:val="009D7796"/>
    <w:rsid w:val="009D7B7F"/>
    <w:rsid w:val="009D7D12"/>
    <w:rsid w:val="009D7E20"/>
    <w:rsid w:val="009D7E8C"/>
    <w:rsid w:val="009E00F0"/>
    <w:rsid w:val="009E02F2"/>
    <w:rsid w:val="009E03B0"/>
    <w:rsid w:val="009E0BA5"/>
    <w:rsid w:val="009E0C05"/>
    <w:rsid w:val="009E0E63"/>
    <w:rsid w:val="009E0FED"/>
    <w:rsid w:val="009E161C"/>
    <w:rsid w:val="009E1805"/>
    <w:rsid w:val="009E1A91"/>
    <w:rsid w:val="009E1C06"/>
    <w:rsid w:val="009E1C96"/>
    <w:rsid w:val="009E1D86"/>
    <w:rsid w:val="009E1DA3"/>
    <w:rsid w:val="009E20CB"/>
    <w:rsid w:val="009E2225"/>
    <w:rsid w:val="009E22F9"/>
    <w:rsid w:val="009E285E"/>
    <w:rsid w:val="009E2ADB"/>
    <w:rsid w:val="009E2B2A"/>
    <w:rsid w:val="009E2BA4"/>
    <w:rsid w:val="009E2C53"/>
    <w:rsid w:val="009E2D67"/>
    <w:rsid w:val="009E2E85"/>
    <w:rsid w:val="009E2F53"/>
    <w:rsid w:val="009E2FFD"/>
    <w:rsid w:val="009E3058"/>
    <w:rsid w:val="009E30FB"/>
    <w:rsid w:val="009E34FE"/>
    <w:rsid w:val="009E3A10"/>
    <w:rsid w:val="009E3C59"/>
    <w:rsid w:val="009E44EC"/>
    <w:rsid w:val="009E458F"/>
    <w:rsid w:val="009E46AA"/>
    <w:rsid w:val="009E487A"/>
    <w:rsid w:val="009E498A"/>
    <w:rsid w:val="009E4BE3"/>
    <w:rsid w:val="009E4CAD"/>
    <w:rsid w:val="009E4ED6"/>
    <w:rsid w:val="009E4F0F"/>
    <w:rsid w:val="009E53DC"/>
    <w:rsid w:val="009E549C"/>
    <w:rsid w:val="009E54C3"/>
    <w:rsid w:val="009E5707"/>
    <w:rsid w:val="009E5BF7"/>
    <w:rsid w:val="009E5C32"/>
    <w:rsid w:val="009E5CB1"/>
    <w:rsid w:val="009E5F6D"/>
    <w:rsid w:val="009E618A"/>
    <w:rsid w:val="009E62A7"/>
    <w:rsid w:val="009E6388"/>
    <w:rsid w:val="009E6549"/>
    <w:rsid w:val="009E662C"/>
    <w:rsid w:val="009E6679"/>
    <w:rsid w:val="009E6AB3"/>
    <w:rsid w:val="009E6B78"/>
    <w:rsid w:val="009E6D1F"/>
    <w:rsid w:val="009E6F9D"/>
    <w:rsid w:val="009E7210"/>
    <w:rsid w:val="009E738D"/>
    <w:rsid w:val="009E7844"/>
    <w:rsid w:val="009E788F"/>
    <w:rsid w:val="009E7A58"/>
    <w:rsid w:val="009E7C7F"/>
    <w:rsid w:val="009E7CE2"/>
    <w:rsid w:val="009F00B0"/>
    <w:rsid w:val="009F026E"/>
    <w:rsid w:val="009F035E"/>
    <w:rsid w:val="009F036B"/>
    <w:rsid w:val="009F04CB"/>
    <w:rsid w:val="009F04FC"/>
    <w:rsid w:val="009F06F1"/>
    <w:rsid w:val="009F0813"/>
    <w:rsid w:val="009F0A43"/>
    <w:rsid w:val="009F0B6B"/>
    <w:rsid w:val="009F0C7B"/>
    <w:rsid w:val="009F0CC3"/>
    <w:rsid w:val="009F0FDB"/>
    <w:rsid w:val="009F1104"/>
    <w:rsid w:val="009F1AE8"/>
    <w:rsid w:val="009F1EE1"/>
    <w:rsid w:val="009F1F97"/>
    <w:rsid w:val="009F202E"/>
    <w:rsid w:val="009F2253"/>
    <w:rsid w:val="009F23C5"/>
    <w:rsid w:val="009F2572"/>
    <w:rsid w:val="009F2604"/>
    <w:rsid w:val="009F2748"/>
    <w:rsid w:val="009F2823"/>
    <w:rsid w:val="009F28F5"/>
    <w:rsid w:val="009F2A97"/>
    <w:rsid w:val="009F2AB3"/>
    <w:rsid w:val="009F2AB9"/>
    <w:rsid w:val="009F2C75"/>
    <w:rsid w:val="009F2D7C"/>
    <w:rsid w:val="009F2F6B"/>
    <w:rsid w:val="009F3207"/>
    <w:rsid w:val="009F3299"/>
    <w:rsid w:val="009F37F5"/>
    <w:rsid w:val="009F38AF"/>
    <w:rsid w:val="009F3A08"/>
    <w:rsid w:val="009F3CE7"/>
    <w:rsid w:val="009F3D21"/>
    <w:rsid w:val="009F4017"/>
    <w:rsid w:val="009F401C"/>
    <w:rsid w:val="009F496B"/>
    <w:rsid w:val="009F499D"/>
    <w:rsid w:val="009F4A28"/>
    <w:rsid w:val="009F4AFD"/>
    <w:rsid w:val="009F4B67"/>
    <w:rsid w:val="009F4BE2"/>
    <w:rsid w:val="009F4D56"/>
    <w:rsid w:val="009F4EA3"/>
    <w:rsid w:val="009F4FB7"/>
    <w:rsid w:val="009F5279"/>
    <w:rsid w:val="009F5303"/>
    <w:rsid w:val="009F543A"/>
    <w:rsid w:val="009F5583"/>
    <w:rsid w:val="009F5923"/>
    <w:rsid w:val="009F5A14"/>
    <w:rsid w:val="009F5BDB"/>
    <w:rsid w:val="009F5F48"/>
    <w:rsid w:val="009F5FF1"/>
    <w:rsid w:val="009F62E8"/>
    <w:rsid w:val="009F6610"/>
    <w:rsid w:val="009F6C30"/>
    <w:rsid w:val="009F6F4C"/>
    <w:rsid w:val="009F6F65"/>
    <w:rsid w:val="009F708C"/>
    <w:rsid w:val="009F73E0"/>
    <w:rsid w:val="009F74E4"/>
    <w:rsid w:val="009F75BD"/>
    <w:rsid w:val="009F7812"/>
    <w:rsid w:val="009F7889"/>
    <w:rsid w:val="009F7AB5"/>
    <w:rsid w:val="009F7D16"/>
    <w:rsid w:val="009F7E16"/>
    <w:rsid w:val="009F7EC3"/>
    <w:rsid w:val="00A00132"/>
    <w:rsid w:val="00A00449"/>
    <w:rsid w:val="00A0083B"/>
    <w:rsid w:val="00A00DCB"/>
    <w:rsid w:val="00A00F12"/>
    <w:rsid w:val="00A00F55"/>
    <w:rsid w:val="00A0100B"/>
    <w:rsid w:val="00A01079"/>
    <w:rsid w:val="00A011DD"/>
    <w:rsid w:val="00A0139A"/>
    <w:rsid w:val="00A01539"/>
    <w:rsid w:val="00A015AB"/>
    <w:rsid w:val="00A015BD"/>
    <w:rsid w:val="00A0189E"/>
    <w:rsid w:val="00A01EFC"/>
    <w:rsid w:val="00A01F25"/>
    <w:rsid w:val="00A0224E"/>
    <w:rsid w:val="00A0225A"/>
    <w:rsid w:val="00A022AF"/>
    <w:rsid w:val="00A022FE"/>
    <w:rsid w:val="00A024A3"/>
    <w:rsid w:val="00A0268C"/>
    <w:rsid w:val="00A02897"/>
    <w:rsid w:val="00A0296F"/>
    <w:rsid w:val="00A02BB8"/>
    <w:rsid w:val="00A02F19"/>
    <w:rsid w:val="00A0306B"/>
    <w:rsid w:val="00A03478"/>
    <w:rsid w:val="00A039C2"/>
    <w:rsid w:val="00A03B41"/>
    <w:rsid w:val="00A03C3A"/>
    <w:rsid w:val="00A03ECA"/>
    <w:rsid w:val="00A03FA6"/>
    <w:rsid w:val="00A04386"/>
    <w:rsid w:val="00A04417"/>
    <w:rsid w:val="00A04685"/>
    <w:rsid w:val="00A049FB"/>
    <w:rsid w:val="00A050FC"/>
    <w:rsid w:val="00A051FD"/>
    <w:rsid w:val="00A0544B"/>
    <w:rsid w:val="00A05630"/>
    <w:rsid w:val="00A058C1"/>
    <w:rsid w:val="00A059B4"/>
    <w:rsid w:val="00A05AAF"/>
    <w:rsid w:val="00A05B8F"/>
    <w:rsid w:val="00A05F60"/>
    <w:rsid w:val="00A06206"/>
    <w:rsid w:val="00A06520"/>
    <w:rsid w:val="00A0666D"/>
    <w:rsid w:val="00A068C6"/>
    <w:rsid w:val="00A06953"/>
    <w:rsid w:val="00A06A33"/>
    <w:rsid w:val="00A06B01"/>
    <w:rsid w:val="00A06DCB"/>
    <w:rsid w:val="00A06F0B"/>
    <w:rsid w:val="00A07054"/>
    <w:rsid w:val="00A0705C"/>
    <w:rsid w:val="00A070AA"/>
    <w:rsid w:val="00A070AD"/>
    <w:rsid w:val="00A070E9"/>
    <w:rsid w:val="00A071CC"/>
    <w:rsid w:val="00A07564"/>
    <w:rsid w:val="00A07593"/>
    <w:rsid w:val="00A07689"/>
    <w:rsid w:val="00A078AD"/>
    <w:rsid w:val="00A0793F"/>
    <w:rsid w:val="00A07AC2"/>
    <w:rsid w:val="00A07CE8"/>
    <w:rsid w:val="00A07D75"/>
    <w:rsid w:val="00A07DA6"/>
    <w:rsid w:val="00A1015E"/>
    <w:rsid w:val="00A1025D"/>
    <w:rsid w:val="00A102C1"/>
    <w:rsid w:val="00A10546"/>
    <w:rsid w:val="00A105BC"/>
    <w:rsid w:val="00A1067C"/>
    <w:rsid w:val="00A106B0"/>
    <w:rsid w:val="00A106DF"/>
    <w:rsid w:val="00A107CF"/>
    <w:rsid w:val="00A10C9E"/>
    <w:rsid w:val="00A10FDE"/>
    <w:rsid w:val="00A11108"/>
    <w:rsid w:val="00A1112C"/>
    <w:rsid w:val="00A11334"/>
    <w:rsid w:val="00A1143D"/>
    <w:rsid w:val="00A11962"/>
    <w:rsid w:val="00A11CAD"/>
    <w:rsid w:val="00A11DE6"/>
    <w:rsid w:val="00A12043"/>
    <w:rsid w:val="00A1255C"/>
    <w:rsid w:val="00A12737"/>
    <w:rsid w:val="00A1274B"/>
    <w:rsid w:val="00A12790"/>
    <w:rsid w:val="00A1284D"/>
    <w:rsid w:val="00A12962"/>
    <w:rsid w:val="00A12A61"/>
    <w:rsid w:val="00A12A76"/>
    <w:rsid w:val="00A12C0B"/>
    <w:rsid w:val="00A12D2F"/>
    <w:rsid w:val="00A12D8A"/>
    <w:rsid w:val="00A12DFF"/>
    <w:rsid w:val="00A12E8A"/>
    <w:rsid w:val="00A131AC"/>
    <w:rsid w:val="00A1320D"/>
    <w:rsid w:val="00A13268"/>
    <w:rsid w:val="00A132A9"/>
    <w:rsid w:val="00A132B8"/>
    <w:rsid w:val="00A13549"/>
    <w:rsid w:val="00A13564"/>
    <w:rsid w:val="00A135F7"/>
    <w:rsid w:val="00A13A2B"/>
    <w:rsid w:val="00A13B02"/>
    <w:rsid w:val="00A13C8F"/>
    <w:rsid w:val="00A13D89"/>
    <w:rsid w:val="00A13D9E"/>
    <w:rsid w:val="00A13F71"/>
    <w:rsid w:val="00A140B2"/>
    <w:rsid w:val="00A14285"/>
    <w:rsid w:val="00A14434"/>
    <w:rsid w:val="00A14805"/>
    <w:rsid w:val="00A14932"/>
    <w:rsid w:val="00A149B0"/>
    <w:rsid w:val="00A14A6B"/>
    <w:rsid w:val="00A14C6A"/>
    <w:rsid w:val="00A14CC8"/>
    <w:rsid w:val="00A14CC9"/>
    <w:rsid w:val="00A14D09"/>
    <w:rsid w:val="00A153AF"/>
    <w:rsid w:val="00A1540D"/>
    <w:rsid w:val="00A15522"/>
    <w:rsid w:val="00A15710"/>
    <w:rsid w:val="00A1591D"/>
    <w:rsid w:val="00A1597F"/>
    <w:rsid w:val="00A15BD8"/>
    <w:rsid w:val="00A15D2F"/>
    <w:rsid w:val="00A15D4B"/>
    <w:rsid w:val="00A15E46"/>
    <w:rsid w:val="00A15F0D"/>
    <w:rsid w:val="00A15F76"/>
    <w:rsid w:val="00A15FEC"/>
    <w:rsid w:val="00A15FF2"/>
    <w:rsid w:val="00A16215"/>
    <w:rsid w:val="00A1632E"/>
    <w:rsid w:val="00A16537"/>
    <w:rsid w:val="00A166FB"/>
    <w:rsid w:val="00A16B8D"/>
    <w:rsid w:val="00A16DFD"/>
    <w:rsid w:val="00A16EDC"/>
    <w:rsid w:val="00A170E2"/>
    <w:rsid w:val="00A1711F"/>
    <w:rsid w:val="00A172D8"/>
    <w:rsid w:val="00A1737D"/>
    <w:rsid w:val="00A173E5"/>
    <w:rsid w:val="00A1745F"/>
    <w:rsid w:val="00A1784E"/>
    <w:rsid w:val="00A179F9"/>
    <w:rsid w:val="00A17AD3"/>
    <w:rsid w:val="00A2010A"/>
    <w:rsid w:val="00A20145"/>
    <w:rsid w:val="00A201CE"/>
    <w:rsid w:val="00A2042F"/>
    <w:rsid w:val="00A204B3"/>
    <w:rsid w:val="00A20563"/>
    <w:rsid w:val="00A205D4"/>
    <w:rsid w:val="00A206F3"/>
    <w:rsid w:val="00A209B2"/>
    <w:rsid w:val="00A209C3"/>
    <w:rsid w:val="00A20AA0"/>
    <w:rsid w:val="00A20E6A"/>
    <w:rsid w:val="00A20E77"/>
    <w:rsid w:val="00A211DB"/>
    <w:rsid w:val="00A213D1"/>
    <w:rsid w:val="00A21483"/>
    <w:rsid w:val="00A214FF"/>
    <w:rsid w:val="00A21750"/>
    <w:rsid w:val="00A219A8"/>
    <w:rsid w:val="00A21E80"/>
    <w:rsid w:val="00A21FE8"/>
    <w:rsid w:val="00A22695"/>
    <w:rsid w:val="00A22C62"/>
    <w:rsid w:val="00A22F69"/>
    <w:rsid w:val="00A230BD"/>
    <w:rsid w:val="00A23112"/>
    <w:rsid w:val="00A232EB"/>
    <w:rsid w:val="00A23354"/>
    <w:rsid w:val="00A2344B"/>
    <w:rsid w:val="00A2379B"/>
    <w:rsid w:val="00A239A8"/>
    <w:rsid w:val="00A23B96"/>
    <w:rsid w:val="00A23D2E"/>
    <w:rsid w:val="00A23DCB"/>
    <w:rsid w:val="00A23E7C"/>
    <w:rsid w:val="00A23F35"/>
    <w:rsid w:val="00A23F51"/>
    <w:rsid w:val="00A23F8F"/>
    <w:rsid w:val="00A24193"/>
    <w:rsid w:val="00A24216"/>
    <w:rsid w:val="00A24328"/>
    <w:rsid w:val="00A2441A"/>
    <w:rsid w:val="00A244CF"/>
    <w:rsid w:val="00A2483F"/>
    <w:rsid w:val="00A2487C"/>
    <w:rsid w:val="00A248A1"/>
    <w:rsid w:val="00A248A4"/>
    <w:rsid w:val="00A24996"/>
    <w:rsid w:val="00A24CA4"/>
    <w:rsid w:val="00A24D9C"/>
    <w:rsid w:val="00A24E87"/>
    <w:rsid w:val="00A24F31"/>
    <w:rsid w:val="00A255B6"/>
    <w:rsid w:val="00A25623"/>
    <w:rsid w:val="00A25735"/>
    <w:rsid w:val="00A257CA"/>
    <w:rsid w:val="00A25A29"/>
    <w:rsid w:val="00A25C43"/>
    <w:rsid w:val="00A25D3D"/>
    <w:rsid w:val="00A25DCF"/>
    <w:rsid w:val="00A26156"/>
    <w:rsid w:val="00A2666E"/>
    <w:rsid w:val="00A266B2"/>
    <w:rsid w:val="00A26AA4"/>
    <w:rsid w:val="00A26B4E"/>
    <w:rsid w:val="00A26C2C"/>
    <w:rsid w:val="00A26FED"/>
    <w:rsid w:val="00A27020"/>
    <w:rsid w:val="00A2745B"/>
    <w:rsid w:val="00A275FA"/>
    <w:rsid w:val="00A2774A"/>
    <w:rsid w:val="00A278C1"/>
    <w:rsid w:val="00A278CC"/>
    <w:rsid w:val="00A278FA"/>
    <w:rsid w:val="00A278FF"/>
    <w:rsid w:val="00A27945"/>
    <w:rsid w:val="00A27C2B"/>
    <w:rsid w:val="00A27D62"/>
    <w:rsid w:val="00A27D98"/>
    <w:rsid w:val="00A27EBC"/>
    <w:rsid w:val="00A27F73"/>
    <w:rsid w:val="00A27F8F"/>
    <w:rsid w:val="00A27FD2"/>
    <w:rsid w:val="00A30148"/>
    <w:rsid w:val="00A303B1"/>
    <w:rsid w:val="00A303C7"/>
    <w:rsid w:val="00A307A8"/>
    <w:rsid w:val="00A30A6C"/>
    <w:rsid w:val="00A30C69"/>
    <w:rsid w:val="00A30CB0"/>
    <w:rsid w:val="00A30CC3"/>
    <w:rsid w:val="00A30EB8"/>
    <w:rsid w:val="00A3100E"/>
    <w:rsid w:val="00A31059"/>
    <w:rsid w:val="00A310BA"/>
    <w:rsid w:val="00A3149B"/>
    <w:rsid w:val="00A315EC"/>
    <w:rsid w:val="00A3167D"/>
    <w:rsid w:val="00A3180A"/>
    <w:rsid w:val="00A318C3"/>
    <w:rsid w:val="00A31A1A"/>
    <w:rsid w:val="00A31B39"/>
    <w:rsid w:val="00A31B52"/>
    <w:rsid w:val="00A32178"/>
    <w:rsid w:val="00A32335"/>
    <w:rsid w:val="00A324F7"/>
    <w:rsid w:val="00A3250C"/>
    <w:rsid w:val="00A32548"/>
    <w:rsid w:val="00A32864"/>
    <w:rsid w:val="00A328BF"/>
    <w:rsid w:val="00A32ABA"/>
    <w:rsid w:val="00A32CF7"/>
    <w:rsid w:val="00A32E3B"/>
    <w:rsid w:val="00A32F18"/>
    <w:rsid w:val="00A32F76"/>
    <w:rsid w:val="00A33151"/>
    <w:rsid w:val="00A33440"/>
    <w:rsid w:val="00A33531"/>
    <w:rsid w:val="00A33599"/>
    <w:rsid w:val="00A33895"/>
    <w:rsid w:val="00A33939"/>
    <w:rsid w:val="00A33958"/>
    <w:rsid w:val="00A33ADE"/>
    <w:rsid w:val="00A33B26"/>
    <w:rsid w:val="00A33B9D"/>
    <w:rsid w:val="00A33E42"/>
    <w:rsid w:val="00A33F98"/>
    <w:rsid w:val="00A340E4"/>
    <w:rsid w:val="00A342EE"/>
    <w:rsid w:val="00A343D0"/>
    <w:rsid w:val="00A345F9"/>
    <w:rsid w:val="00A3479C"/>
    <w:rsid w:val="00A34A44"/>
    <w:rsid w:val="00A34A51"/>
    <w:rsid w:val="00A34E3B"/>
    <w:rsid w:val="00A35204"/>
    <w:rsid w:val="00A3526E"/>
    <w:rsid w:val="00A35398"/>
    <w:rsid w:val="00A353F2"/>
    <w:rsid w:val="00A354E2"/>
    <w:rsid w:val="00A35641"/>
    <w:rsid w:val="00A35891"/>
    <w:rsid w:val="00A35A78"/>
    <w:rsid w:val="00A35CE3"/>
    <w:rsid w:val="00A35EB7"/>
    <w:rsid w:val="00A361A5"/>
    <w:rsid w:val="00A36424"/>
    <w:rsid w:val="00A364C1"/>
    <w:rsid w:val="00A366C0"/>
    <w:rsid w:val="00A366C4"/>
    <w:rsid w:val="00A36796"/>
    <w:rsid w:val="00A36A42"/>
    <w:rsid w:val="00A36FE4"/>
    <w:rsid w:val="00A37119"/>
    <w:rsid w:val="00A37167"/>
    <w:rsid w:val="00A3726C"/>
    <w:rsid w:val="00A3792B"/>
    <w:rsid w:val="00A37947"/>
    <w:rsid w:val="00A37989"/>
    <w:rsid w:val="00A40105"/>
    <w:rsid w:val="00A4021A"/>
    <w:rsid w:val="00A402FB"/>
    <w:rsid w:val="00A40661"/>
    <w:rsid w:val="00A406F2"/>
    <w:rsid w:val="00A40819"/>
    <w:rsid w:val="00A408E1"/>
    <w:rsid w:val="00A40D2D"/>
    <w:rsid w:val="00A40F9C"/>
    <w:rsid w:val="00A40FDD"/>
    <w:rsid w:val="00A412A8"/>
    <w:rsid w:val="00A412F0"/>
    <w:rsid w:val="00A41406"/>
    <w:rsid w:val="00A4178F"/>
    <w:rsid w:val="00A417A4"/>
    <w:rsid w:val="00A4180D"/>
    <w:rsid w:val="00A41E83"/>
    <w:rsid w:val="00A41F4E"/>
    <w:rsid w:val="00A41FEC"/>
    <w:rsid w:val="00A42219"/>
    <w:rsid w:val="00A42292"/>
    <w:rsid w:val="00A42381"/>
    <w:rsid w:val="00A424C8"/>
    <w:rsid w:val="00A426B0"/>
    <w:rsid w:val="00A4281C"/>
    <w:rsid w:val="00A42920"/>
    <w:rsid w:val="00A42AE4"/>
    <w:rsid w:val="00A42CD4"/>
    <w:rsid w:val="00A42DD7"/>
    <w:rsid w:val="00A4339F"/>
    <w:rsid w:val="00A43820"/>
    <w:rsid w:val="00A43C0F"/>
    <w:rsid w:val="00A43D0D"/>
    <w:rsid w:val="00A43E6C"/>
    <w:rsid w:val="00A43E82"/>
    <w:rsid w:val="00A43F47"/>
    <w:rsid w:val="00A43F7F"/>
    <w:rsid w:val="00A443CE"/>
    <w:rsid w:val="00A445E1"/>
    <w:rsid w:val="00A4492D"/>
    <w:rsid w:val="00A44D39"/>
    <w:rsid w:val="00A44D75"/>
    <w:rsid w:val="00A44E50"/>
    <w:rsid w:val="00A4500B"/>
    <w:rsid w:val="00A45068"/>
    <w:rsid w:val="00A4521B"/>
    <w:rsid w:val="00A4528A"/>
    <w:rsid w:val="00A45370"/>
    <w:rsid w:val="00A456E8"/>
    <w:rsid w:val="00A456F8"/>
    <w:rsid w:val="00A45753"/>
    <w:rsid w:val="00A4594C"/>
    <w:rsid w:val="00A459A4"/>
    <w:rsid w:val="00A45BF7"/>
    <w:rsid w:val="00A45C8E"/>
    <w:rsid w:val="00A46081"/>
    <w:rsid w:val="00A4629C"/>
    <w:rsid w:val="00A4629E"/>
    <w:rsid w:val="00A4655B"/>
    <w:rsid w:val="00A465C2"/>
    <w:rsid w:val="00A46E5A"/>
    <w:rsid w:val="00A46F56"/>
    <w:rsid w:val="00A46FFD"/>
    <w:rsid w:val="00A473BC"/>
    <w:rsid w:val="00A475D6"/>
    <w:rsid w:val="00A47C44"/>
    <w:rsid w:val="00A47E36"/>
    <w:rsid w:val="00A47FF0"/>
    <w:rsid w:val="00A50188"/>
    <w:rsid w:val="00A50214"/>
    <w:rsid w:val="00A50245"/>
    <w:rsid w:val="00A50302"/>
    <w:rsid w:val="00A50422"/>
    <w:rsid w:val="00A50643"/>
    <w:rsid w:val="00A50781"/>
    <w:rsid w:val="00A50811"/>
    <w:rsid w:val="00A508EE"/>
    <w:rsid w:val="00A50B2E"/>
    <w:rsid w:val="00A50C48"/>
    <w:rsid w:val="00A50C61"/>
    <w:rsid w:val="00A50E42"/>
    <w:rsid w:val="00A510A8"/>
    <w:rsid w:val="00A51209"/>
    <w:rsid w:val="00A51227"/>
    <w:rsid w:val="00A51535"/>
    <w:rsid w:val="00A51782"/>
    <w:rsid w:val="00A51806"/>
    <w:rsid w:val="00A519C3"/>
    <w:rsid w:val="00A51C77"/>
    <w:rsid w:val="00A51D65"/>
    <w:rsid w:val="00A52143"/>
    <w:rsid w:val="00A52324"/>
    <w:rsid w:val="00A523A2"/>
    <w:rsid w:val="00A523E4"/>
    <w:rsid w:val="00A525DC"/>
    <w:rsid w:val="00A52678"/>
    <w:rsid w:val="00A52735"/>
    <w:rsid w:val="00A52739"/>
    <w:rsid w:val="00A5283D"/>
    <w:rsid w:val="00A529BD"/>
    <w:rsid w:val="00A52AA5"/>
    <w:rsid w:val="00A52B01"/>
    <w:rsid w:val="00A52BB2"/>
    <w:rsid w:val="00A5309E"/>
    <w:rsid w:val="00A53331"/>
    <w:rsid w:val="00A533A9"/>
    <w:rsid w:val="00A533D9"/>
    <w:rsid w:val="00A5384D"/>
    <w:rsid w:val="00A54185"/>
    <w:rsid w:val="00A54216"/>
    <w:rsid w:val="00A544B9"/>
    <w:rsid w:val="00A545E9"/>
    <w:rsid w:val="00A5461A"/>
    <w:rsid w:val="00A54922"/>
    <w:rsid w:val="00A549FD"/>
    <w:rsid w:val="00A54BEE"/>
    <w:rsid w:val="00A54E50"/>
    <w:rsid w:val="00A54EEB"/>
    <w:rsid w:val="00A54EFA"/>
    <w:rsid w:val="00A55200"/>
    <w:rsid w:val="00A5523D"/>
    <w:rsid w:val="00A55288"/>
    <w:rsid w:val="00A5528E"/>
    <w:rsid w:val="00A5533B"/>
    <w:rsid w:val="00A5547A"/>
    <w:rsid w:val="00A55670"/>
    <w:rsid w:val="00A55687"/>
    <w:rsid w:val="00A5570B"/>
    <w:rsid w:val="00A55924"/>
    <w:rsid w:val="00A5595E"/>
    <w:rsid w:val="00A559E2"/>
    <w:rsid w:val="00A55BC7"/>
    <w:rsid w:val="00A55C6F"/>
    <w:rsid w:val="00A55EE3"/>
    <w:rsid w:val="00A55FB3"/>
    <w:rsid w:val="00A55FF1"/>
    <w:rsid w:val="00A56307"/>
    <w:rsid w:val="00A56B5C"/>
    <w:rsid w:val="00A56B69"/>
    <w:rsid w:val="00A56CBF"/>
    <w:rsid w:val="00A56D73"/>
    <w:rsid w:val="00A5701F"/>
    <w:rsid w:val="00A570A1"/>
    <w:rsid w:val="00A577F2"/>
    <w:rsid w:val="00A577F5"/>
    <w:rsid w:val="00A57969"/>
    <w:rsid w:val="00A57AF2"/>
    <w:rsid w:val="00A57BBD"/>
    <w:rsid w:val="00A57D11"/>
    <w:rsid w:val="00A57D7D"/>
    <w:rsid w:val="00A57DFC"/>
    <w:rsid w:val="00A57F1E"/>
    <w:rsid w:val="00A57FD6"/>
    <w:rsid w:val="00A600AE"/>
    <w:rsid w:val="00A6013C"/>
    <w:rsid w:val="00A6042C"/>
    <w:rsid w:val="00A60527"/>
    <w:rsid w:val="00A60624"/>
    <w:rsid w:val="00A60632"/>
    <w:rsid w:val="00A60AF8"/>
    <w:rsid w:val="00A60BA3"/>
    <w:rsid w:val="00A60C27"/>
    <w:rsid w:val="00A60CF5"/>
    <w:rsid w:val="00A60D4D"/>
    <w:rsid w:val="00A60D60"/>
    <w:rsid w:val="00A60FFE"/>
    <w:rsid w:val="00A6125A"/>
    <w:rsid w:val="00A61446"/>
    <w:rsid w:val="00A6153B"/>
    <w:rsid w:val="00A6154E"/>
    <w:rsid w:val="00A6158F"/>
    <w:rsid w:val="00A61720"/>
    <w:rsid w:val="00A61859"/>
    <w:rsid w:val="00A61AF2"/>
    <w:rsid w:val="00A61B17"/>
    <w:rsid w:val="00A61E0D"/>
    <w:rsid w:val="00A62513"/>
    <w:rsid w:val="00A62520"/>
    <w:rsid w:val="00A62551"/>
    <w:rsid w:val="00A6256E"/>
    <w:rsid w:val="00A62667"/>
    <w:rsid w:val="00A628D5"/>
    <w:rsid w:val="00A62BB6"/>
    <w:rsid w:val="00A62C24"/>
    <w:rsid w:val="00A62C69"/>
    <w:rsid w:val="00A62CEF"/>
    <w:rsid w:val="00A62D40"/>
    <w:rsid w:val="00A62FE8"/>
    <w:rsid w:val="00A63221"/>
    <w:rsid w:val="00A6325E"/>
    <w:rsid w:val="00A6326F"/>
    <w:rsid w:val="00A63395"/>
    <w:rsid w:val="00A636CC"/>
    <w:rsid w:val="00A63946"/>
    <w:rsid w:val="00A63A5A"/>
    <w:rsid w:val="00A63F83"/>
    <w:rsid w:val="00A64278"/>
    <w:rsid w:val="00A642A1"/>
    <w:rsid w:val="00A64409"/>
    <w:rsid w:val="00A64624"/>
    <w:rsid w:val="00A64750"/>
    <w:rsid w:val="00A64B18"/>
    <w:rsid w:val="00A64BB7"/>
    <w:rsid w:val="00A64C1A"/>
    <w:rsid w:val="00A64E21"/>
    <w:rsid w:val="00A64E26"/>
    <w:rsid w:val="00A6532F"/>
    <w:rsid w:val="00A6576F"/>
    <w:rsid w:val="00A6581A"/>
    <w:rsid w:val="00A65D20"/>
    <w:rsid w:val="00A65E0E"/>
    <w:rsid w:val="00A65E68"/>
    <w:rsid w:val="00A65E8E"/>
    <w:rsid w:val="00A65F49"/>
    <w:rsid w:val="00A664BD"/>
    <w:rsid w:val="00A6671B"/>
    <w:rsid w:val="00A667F8"/>
    <w:rsid w:val="00A66990"/>
    <w:rsid w:val="00A66D65"/>
    <w:rsid w:val="00A67045"/>
    <w:rsid w:val="00A671F2"/>
    <w:rsid w:val="00A6724C"/>
    <w:rsid w:val="00A6734E"/>
    <w:rsid w:val="00A67695"/>
    <w:rsid w:val="00A6772F"/>
    <w:rsid w:val="00A679AF"/>
    <w:rsid w:val="00A67B49"/>
    <w:rsid w:val="00A67CE7"/>
    <w:rsid w:val="00A67DF7"/>
    <w:rsid w:val="00A67F3F"/>
    <w:rsid w:val="00A67F51"/>
    <w:rsid w:val="00A70008"/>
    <w:rsid w:val="00A70102"/>
    <w:rsid w:val="00A7010E"/>
    <w:rsid w:val="00A702B7"/>
    <w:rsid w:val="00A7043B"/>
    <w:rsid w:val="00A70548"/>
    <w:rsid w:val="00A70745"/>
    <w:rsid w:val="00A70AB7"/>
    <w:rsid w:val="00A70AF5"/>
    <w:rsid w:val="00A70EFA"/>
    <w:rsid w:val="00A71231"/>
    <w:rsid w:val="00A714F9"/>
    <w:rsid w:val="00A71571"/>
    <w:rsid w:val="00A71598"/>
    <w:rsid w:val="00A715C2"/>
    <w:rsid w:val="00A7174A"/>
    <w:rsid w:val="00A718F1"/>
    <w:rsid w:val="00A71AB3"/>
    <w:rsid w:val="00A71B31"/>
    <w:rsid w:val="00A71D17"/>
    <w:rsid w:val="00A7233B"/>
    <w:rsid w:val="00A72556"/>
    <w:rsid w:val="00A725D5"/>
    <w:rsid w:val="00A725E9"/>
    <w:rsid w:val="00A726DB"/>
    <w:rsid w:val="00A726F2"/>
    <w:rsid w:val="00A72BF5"/>
    <w:rsid w:val="00A72C75"/>
    <w:rsid w:val="00A731FA"/>
    <w:rsid w:val="00A732BB"/>
    <w:rsid w:val="00A733FF"/>
    <w:rsid w:val="00A7399F"/>
    <w:rsid w:val="00A739C2"/>
    <w:rsid w:val="00A73FD1"/>
    <w:rsid w:val="00A74026"/>
    <w:rsid w:val="00A74816"/>
    <w:rsid w:val="00A74A43"/>
    <w:rsid w:val="00A74D4D"/>
    <w:rsid w:val="00A74DCC"/>
    <w:rsid w:val="00A74E0A"/>
    <w:rsid w:val="00A74F7A"/>
    <w:rsid w:val="00A7515D"/>
    <w:rsid w:val="00A75469"/>
    <w:rsid w:val="00A754FE"/>
    <w:rsid w:val="00A75534"/>
    <w:rsid w:val="00A75563"/>
    <w:rsid w:val="00A75838"/>
    <w:rsid w:val="00A75942"/>
    <w:rsid w:val="00A75A01"/>
    <w:rsid w:val="00A75A38"/>
    <w:rsid w:val="00A75A54"/>
    <w:rsid w:val="00A75A81"/>
    <w:rsid w:val="00A75B6E"/>
    <w:rsid w:val="00A75D1E"/>
    <w:rsid w:val="00A75E8D"/>
    <w:rsid w:val="00A75FE2"/>
    <w:rsid w:val="00A760B5"/>
    <w:rsid w:val="00A76199"/>
    <w:rsid w:val="00A763C1"/>
    <w:rsid w:val="00A7642C"/>
    <w:rsid w:val="00A76571"/>
    <w:rsid w:val="00A76730"/>
    <w:rsid w:val="00A76A52"/>
    <w:rsid w:val="00A76B11"/>
    <w:rsid w:val="00A76F51"/>
    <w:rsid w:val="00A76FC5"/>
    <w:rsid w:val="00A7704F"/>
    <w:rsid w:val="00A770CA"/>
    <w:rsid w:val="00A7715B"/>
    <w:rsid w:val="00A77290"/>
    <w:rsid w:val="00A772C0"/>
    <w:rsid w:val="00A77328"/>
    <w:rsid w:val="00A773BF"/>
    <w:rsid w:val="00A774F8"/>
    <w:rsid w:val="00A7757A"/>
    <w:rsid w:val="00A77613"/>
    <w:rsid w:val="00A77737"/>
    <w:rsid w:val="00A77773"/>
    <w:rsid w:val="00A77839"/>
    <w:rsid w:val="00A779A4"/>
    <w:rsid w:val="00A77AB4"/>
    <w:rsid w:val="00A77AFF"/>
    <w:rsid w:val="00A77BF5"/>
    <w:rsid w:val="00A77FFD"/>
    <w:rsid w:val="00A80286"/>
    <w:rsid w:val="00A802C7"/>
    <w:rsid w:val="00A802D3"/>
    <w:rsid w:val="00A806C0"/>
    <w:rsid w:val="00A80D2B"/>
    <w:rsid w:val="00A80FA1"/>
    <w:rsid w:val="00A81311"/>
    <w:rsid w:val="00A813F6"/>
    <w:rsid w:val="00A8141A"/>
    <w:rsid w:val="00A816A7"/>
    <w:rsid w:val="00A816F2"/>
    <w:rsid w:val="00A8186F"/>
    <w:rsid w:val="00A81CCB"/>
    <w:rsid w:val="00A82174"/>
    <w:rsid w:val="00A821C0"/>
    <w:rsid w:val="00A82685"/>
    <w:rsid w:val="00A8276D"/>
    <w:rsid w:val="00A82C5E"/>
    <w:rsid w:val="00A82C9D"/>
    <w:rsid w:val="00A82FFE"/>
    <w:rsid w:val="00A8301C"/>
    <w:rsid w:val="00A830F6"/>
    <w:rsid w:val="00A831B0"/>
    <w:rsid w:val="00A831D2"/>
    <w:rsid w:val="00A832F2"/>
    <w:rsid w:val="00A833DA"/>
    <w:rsid w:val="00A836C8"/>
    <w:rsid w:val="00A83828"/>
    <w:rsid w:val="00A839C8"/>
    <w:rsid w:val="00A83B1F"/>
    <w:rsid w:val="00A83D0E"/>
    <w:rsid w:val="00A83D29"/>
    <w:rsid w:val="00A83D7E"/>
    <w:rsid w:val="00A83D85"/>
    <w:rsid w:val="00A8424C"/>
    <w:rsid w:val="00A84355"/>
    <w:rsid w:val="00A8444B"/>
    <w:rsid w:val="00A8462D"/>
    <w:rsid w:val="00A8468B"/>
    <w:rsid w:val="00A84799"/>
    <w:rsid w:val="00A84B91"/>
    <w:rsid w:val="00A84C78"/>
    <w:rsid w:val="00A84C94"/>
    <w:rsid w:val="00A84E3E"/>
    <w:rsid w:val="00A85107"/>
    <w:rsid w:val="00A8525B"/>
    <w:rsid w:val="00A852EF"/>
    <w:rsid w:val="00A85447"/>
    <w:rsid w:val="00A856A0"/>
    <w:rsid w:val="00A85ABB"/>
    <w:rsid w:val="00A85D30"/>
    <w:rsid w:val="00A8602C"/>
    <w:rsid w:val="00A8610C"/>
    <w:rsid w:val="00A86215"/>
    <w:rsid w:val="00A8638E"/>
    <w:rsid w:val="00A8650C"/>
    <w:rsid w:val="00A8656D"/>
    <w:rsid w:val="00A865F1"/>
    <w:rsid w:val="00A86798"/>
    <w:rsid w:val="00A86985"/>
    <w:rsid w:val="00A86C70"/>
    <w:rsid w:val="00A86D9A"/>
    <w:rsid w:val="00A86DF4"/>
    <w:rsid w:val="00A86F66"/>
    <w:rsid w:val="00A86FA6"/>
    <w:rsid w:val="00A86FF5"/>
    <w:rsid w:val="00A871F3"/>
    <w:rsid w:val="00A87256"/>
    <w:rsid w:val="00A8735D"/>
    <w:rsid w:val="00A87401"/>
    <w:rsid w:val="00A87503"/>
    <w:rsid w:val="00A87747"/>
    <w:rsid w:val="00A877C4"/>
    <w:rsid w:val="00A8794A"/>
    <w:rsid w:val="00A87A3F"/>
    <w:rsid w:val="00A87D3D"/>
    <w:rsid w:val="00A87ED1"/>
    <w:rsid w:val="00A87F6A"/>
    <w:rsid w:val="00A9003F"/>
    <w:rsid w:val="00A90190"/>
    <w:rsid w:val="00A907C5"/>
    <w:rsid w:val="00A907CC"/>
    <w:rsid w:val="00A90984"/>
    <w:rsid w:val="00A90B29"/>
    <w:rsid w:val="00A90C74"/>
    <w:rsid w:val="00A90DA1"/>
    <w:rsid w:val="00A915D7"/>
    <w:rsid w:val="00A9167B"/>
    <w:rsid w:val="00A919E5"/>
    <w:rsid w:val="00A91B4C"/>
    <w:rsid w:val="00A91C19"/>
    <w:rsid w:val="00A91FBD"/>
    <w:rsid w:val="00A9238C"/>
    <w:rsid w:val="00A923E8"/>
    <w:rsid w:val="00A92450"/>
    <w:rsid w:val="00A924A8"/>
    <w:rsid w:val="00A924EC"/>
    <w:rsid w:val="00A9273F"/>
    <w:rsid w:val="00A927A0"/>
    <w:rsid w:val="00A92970"/>
    <w:rsid w:val="00A92C9A"/>
    <w:rsid w:val="00A9331E"/>
    <w:rsid w:val="00A93344"/>
    <w:rsid w:val="00A933E6"/>
    <w:rsid w:val="00A935D3"/>
    <w:rsid w:val="00A9382B"/>
    <w:rsid w:val="00A9387A"/>
    <w:rsid w:val="00A938DC"/>
    <w:rsid w:val="00A938E3"/>
    <w:rsid w:val="00A93A2D"/>
    <w:rsid w:val="00A93B51"/>
    <w:rsid w:val="00A93EB1"/>
    <w:rsid w:val="00A93EC2"/>
    <w:rsid w:val="00A941B7"/>
    <w:rsid w:val="00A941D8"/>
    <w:rsid w:val="00A94411"/>
    <w:rsid w:val="00A94A88"/>
    <w:rsid w:val="00A94CD2"/>
    <w:rsid w:val="00A94F66"/>
    <w:rsid w:val="00A94FFA"/>
    <w:rsid w:val="00A952EA"/>
    <w:rsid w:val="00A9537C"/>
    <w:rsid w:val="00A95619"/>
    <w:rsid w:val="00A95934"/>
    <w:rsid w:val="00A9593D"/>
    <w:rsid w:val="00A95B92"/>
    <w:rsid w:val="00A95EFA"/>
    <w:rsid w:val="00A9636F"/>
    <w:rsid w:val="00A963A6"/>
    <w:rsid w:val="00A9647D"/>
    <w:rsid w:val="00A9649F"/>
    <w:rsid w:val="00A964C6"/>
    <w:rsid w:val="00A964D8"/>
    <w:rsid w:val="00A966D2"/>
    <w:rsid w:val="00A966E4"/>
    <w:rsid w:val="00A96776"/>
    <w:rsid w:val="00A96786"/>
    <w:rsid w:val="00A96B8B"/>
    <w:rsid w:val="00A96BA9"/>
    <w:rsid w:val="00A96C3D"/>
    <w:rsid w:val="00A96CA5"/>
    <w:rsid w:val="00A96E4E"/>
    <w:rsid w:val="00A970D7"/>
    <w:rsid w:val="00A971C5"/>
    <w:rsid w:val="00A974FB"/>
    <w:rsid w:val="00A97669"/>
    <w:rsid w:val="00A97778"/>
    <w:rsid w:val="00A978EA"/>
    <w:rsid w:val="00A979CE"/>
    <w:rsid w:val="00A97A01"/>
    <w:rsid w:val="00A97A58"/>
    <w:rsid w:val="00A97A8C"/>
    <w:rsid w:val="00A97DD2"/>
    <w:rsid w:val="00A97FB7"/>
    <w:rsid w:val="00AA01BB"/>
    <w:rsid w:val="00AA0545"/>
    <w:rsid w:val="00AA05FB"/>
    <w:rsid w:val="00AA0788"/>
    <w:rsid w:val="00AA0BF1"/>
    <w:rsid w:val="00AA0CD7"/>
    <w:rsid w:val="00AA0E52"/>
    <w:rsid w:val="00AA1230"/>
    <w:rsid w:val="00AA1291"/>
    <w:rsid w:val="00AA14E3"/>
    <w:rsid w:val="00AA1763"/>
    <w:rsid w:val="00AA17BB"/>
    <w:rsid w:val="00AA226A"/>
    <w:rsid w:val="00AA251B"/>
    <w:rsid w:val="00AA2D54"/>
    <w:rsid w:val="00AA3001"/>
    <w:rsid w:val="00AA308B"/>
    <w:rsid w:val="00AA328E"/>
    <w:rsid w:val="00AA3449"/>
    <w:rsid w:val="00AA3B4B"/>
    <w:rsid w:val="00AA3E5E"/>
    <w:rsid w:val="00AA3E7F"/>
    <w:rsid w:val="00AA3EC5"/>
    <w:rsid w:val="00AA3EFA"/>
    <w:rsid w:val="00AA3F6B"/>
    <w:rsid w:val="00AA3FF7"/>
    <w:rsid w:val="00AA4055"/>
    <w:rsid w:val="00AA4132"/>
    <w:rsid w:val="00AA43FD"/>
    <w:rsid w:val="00AA43FF"/>
    <w:rsid w:val="00AA459B"/>
    <w:rsid w:val="00AA4794"/>
    <w:rsid w:val="00AA4942"/>
    <w:rsid w:val="00AA4E7E"/>
    <w:rsid w:val="00AA51E9"/>
    <w:rsid w:val="00AA5306"/>
    <w:rsid w:val="00AA5327"/>
    <w:rsid w:val="00AA5438"/>
    <w:rsid w:val="00AA5520"/>
    <w:rsid w:val="00AA5742"/>
    <w:rsid w:val="00AA5DAC"/>
    <w:rsid w:val="00AA6036"/>
    <w:rsid w:val="00AA68F2"/>
    <w:rsid w:val="00AA6A0E"/>
    <w:rsid w:val="00AA6AD1"/>
    <w:rsid w:val="00AA6B92"/>
    <w:rsid w:val="00AA6C7C"/>
    <w:rsid w:val="00AA71A2"/>
    <w:rsid w:val="00AA732C"/>
    <w:rsid w:val="00AA74A6"/>
    <w:rsid w:val="00AA7B75"/>
    <w:rsid w:val="00AA7C73"/>
    <w:rsid w:val="00AA7D09"/>
    <w:rsid w:val="00AA7D0E"/>
    <w:rsid w:val="00AA7D3B"/>
    <w:rsid w:val="00AB0317"/>
    <w:rsid w:val="00AB059E"/>
    <w:rsid w:val="00AB063D"/>
    <w:rsid w:val="00AB0822"/>
    <w:rsid w:val="00AB0BEE"/>
    <w:rsid w:val="00AB0CD3"/>
    <w:rsid w:val="00AB0DC2"/>
    <w:rsid w:val="00AB0EA7"/>
    <w:rsid w:val="00AB0EA8"/>
    <w:rsid w:val="00AB0F54"/>
    <w:rsid w:val="00AB11B0"/>
    <w:rsid w:val="00AB11BA"/>
    <w:rsid w:val="00AB13E1"/>
    <w:rsid w:val="00AB13F9"/>
    <w:rsid w:val="00AB14D6"/>
    <w:rsid w:val="00AB18E6"/>
    <w:rsid w:val="00AB191B"/>
    <w:rsid w:val="00AB19DD"/>
    <w:rsid w:val="00AB19F8"/>
    <w:rsid w:val="00AB1A4A"/>
    <w:rsid w:val="00AB1CF7"/>
    <w:rsid w:val="00AB1F2D"/>
    <w:rsid w:val="00AB21FA"/>
    <w:rsid w:val="00AB2362"/>
    <w:rsid w:val="00AB24ED"/>
    <w:rsid w:val="00AB2721"/>
    <w:rsid w:val="00AB2E3B"/>
    <w:rsid w:val="00AB3026"/>
    <w:rsid w:val="00AB310B"/>
    <w:rsid w:val="00AB3202"/>
    <w:rsid w:val="00AB342D"/>
    <w:rsid w:val="00AB36EE"/>
    <w:rsid w:val="00AB38F2"/>
    <w:rsid w:val="00AB39E5"/>
    <w:rsid w:val="00AB3A47"/>
    <w:rsid w:val="00AB3AEA"/>
    <w:rsid w:val="00AB3CA4"/>
    <w:rsid w:val="00AB3EF6"/>
    <w:rsid w:val="00AB3EFE"/>
    <w:rsid w:val="00AB3F46"/>
    <w:rsid w:val="00AB3FBD"/>
    <w:rsid w:val="00AB4081"/>
    <w:rsid w:val="00AB421E"/>
    <w:rsid w:val="00AB433E"/>
    <w:rsid w:val="00AB440A"/>
    <w:rsid w:val="00AB4605"/>
    <w:rsid w:val="00AB4889"/>
    <w:rsid w:val="00AB4903"/>
    <w:rsid w:val="00AB49CF"/>
    <w:rsid w:val="00AB4C18"/>
    <w:rsid w:val="00AB504D"/>
    <w:rsid w:val="00AB52DD"/>
    <w:rsid w:val="00AB537D"/>
    <w:rsid w:val="00AB540B"/>
    <w:rsid w:val="00AB5642"/>
    <w:rsid w:val="00AB59C3"/>
    <w:rsid w:val="00AB5DD5"/>
    <w:rsid w:val="00AB5F76"/>
    <w:rsid w:val="00AB600F"/>
    <w:rsid w:val="00AB60D9"/>
    <w:rsid w:val="00AB61E7"/>
    <w:rsid w:val="00AB6280"/>
    <w:rsid w:val="00AB64A0"/>
    <w:rsid w:val="00AB6A49"/>
    <w:rsid w:val="00AB6B6C"/>
    <w:rsid w:val="00AB6BC8"/>
    <w:rsid w:val="00AB6BE8"/>
    <w:rsid w:val="00AB6E9C"/>
    <w:rsid w:val="00AB6EB2"/>
    <w:rsid w:val="00AB6EE5"/>
    <w:rsid w:val="00AB7067"/>
    <w:rsid w:val="00AB70A8"/>
    <w:rsid w:val="00AB7401"/>
    <w:rsid w:val="00AB76C7"/>
    <w:rsid w:val="00AB77D3"/>
    <w:rsid w:val="00AB7D4D"/>
    <w:rsid w:val="00AC0073"/>
    <w:rsid w:val="00AC009C"/>
    <w:rsid w:val="00AC0667"/>
    <w:rsid w:val="00AC06B0"/>
    <w:rsid w:val="00AC0724"/>
    <w:rsid w:val="00AC07C8"/>
    <w:rsid w:val="00AC0889"/>
    <w:rsid w:val="00AC0DFD"/>
    <w:rsid w:val="00AC0E08"/>
    <w:rsid w:val="00AC0EAA"/>
    <w:rsid w:val="00AC140A"/>
    <w:rsid w:val="00AC14D6"/>
    <w:rsid w:val="00AC1593"/>
    <w:rsid w:val="00AC15D7"/>
    <w:rsid w:val="00AC1D43"/>
    <w:rsid w:val="00AC2111"/>
    <w:rsid w:val="00AC21EA"/>
    <w:rsid w:val="00AC2249"/>
    <w:rsid w:val="00AC24E3"/>
    <w:rsid w:val="00AC27E0"/>
    <w:rsid w:val="00AC2841"/>
    <w:rsid w:val="00AC2A3A"/>
    <w:rsid w:val="00AC2D7D"/>
    <w:rsid w:val="00AC2E76"/>
    <w:rsid w:val="00AC2F46"/>
    <w:rsid w:val="00AC2FE5"/>
    <w:rsid w:val="00AC31DE"/>
    <w:rsid w:val="00AC3635"/>
    <w:rsid w:val="00AC3710"/>
    <w:rsid w:val="00AC375C"/>
    <w:rsid w:val="00AC38F0"/>
    <w:rsid w:val="00AC3AC1"/>
    <w:rsid w:val="00AC3F49"/>
    <w:rsid w:val="00AC409C"/>
    <w:rsid w:val="00AC40A4"/>
    <w:rsid w:val="00AC4318"/>
    <w:rsid w:val="00AC47E7"/>
    <w:rsid w:val="00AC4848"/>
    <w:rsid w:val="00AC48B0"/>
    <w:rsid w:val="00AC492E"/>
    <w:rsid w:val="00AC4AE7"/>
    <w:rsid w:val="00AC4C73"/>
    <w:rsid w:val="00AC4CD4"/>
    <w:rsid w:val="00AC4E5B"/>
    <w:rsid w:val="00AC528E"/>
    <w:rsid w:val="00AC582E"/>
    <w:rsid w:val="00AC5844"/>
    <w:rsid w:val="00AC590E"/>
    <w:rsid w:val="00AC5A63"/>
    <w:rsid w:val="00AC5FA3"/>
    <w:rsid w:val="00AC6216"/>
    <w:rsid w:val="00AC628D"/>
    <w:rsid w:val="00AC62F1"/>
    <w:rsid w:val="00AC6828"/>
    <w:rsid w:val="00AC6B51"/>
    <w:rsid w:val="00AC6CA7"/>
    <w:rsid w:val="00AC6D60"/>
    <w:rsid w:val="00AC6F38"/>
    <w:rsid w:val="00AC706A"/>
    <w:rsid w:val="00AC72A2"/>
    <w:rsid w:val="00AC745A"/>
    <w:rsid w:val="00AC756F"/>
    <w:rsid w:val="00AC75DE"/>
    <w:rsid w:val="00AC77B3"/>
    <w:rsid w:val="00AC7EED"/>
    <w:rsid w:val="00AC7F49"/>
    <w:rsid w:val="00AD00E3"/>
    <w:rsid w:val="00AD027D"/>
    <w:rsid w:val="00AD035B"/>
    <w:rsid w:val="00AD03FD"/>
    <w:rsid w:val="00AD0652"/>
    <w:rsid w:val="00AD0B77"/>
    <w:rsid w:val="00AD0BEC"/>
    <w:rsid w:val="00AD0D3E"/>
    <w:rsid w:val="00AD0E27"/>
    <w:rsid w:val="00AD13A1"/>
    <w:rsid w:val="00AD153F"/>
    <w:rsid w:val="00AD169B"/>
    <w:rsid w:val="00AD16F1"/>
    <w:rsid w:val="00AD16F2"/>
    <w:rsid w:val="00AD177C"/>
    <w:rsid w:val="00AD1AA7"/>
    <w:rsid w:val="00AD2428"/>
    <w:rsid w:val="00AD2794"/>
    <w:rsid w:val="00AD2883"/>
    <w:rsid w:val="00AD2EAE"/>
    <w:rsid w:val="00AD30A1"/>
    <w:rsid w:val="00AD34C1"/>
    <w:rsid w:val="00AD392E"/>
    <w:rsid w:val="00AD3A63"/>
    <w:rsid w:val="00AD3C03"/>
    <w:rsid w:val="00AD4019"/>
    <w:rsid w:val="00AD4177"/>
    <w:rsid w:val="00AD4338"/>
    <w:rsid w:val="00AD4496"/>
    <w:rsid w:val="00AD44EA"/>
    <w:rsid w:val="00AD4716"/>
    <w:rsid w:val="00AD47A9"/>
    <w:rsid w:val="00AD4F86"/>
    <w:rsid w:val="00AD529F"/>
    <w:rsid w:val="00AD5591"/>
    <w:rsid w:val="00AD56F1"/>
    <w:rsid w:val="00AD5872"/>
    <w:rsid w:val="00AD5D9D"/>
    <w:rsid w:val="00AD5EE7"/>
    <w:rsid w:val="00AD5F7E"/>
    <w:rsid w:val="00AD5F92"/>
    <w:rsid w:val="00AD5FEB"/>
    <w:rsid w:val="00AD67AE"/>
    <w:rsid w:val="00AD6969"/>
    <w:rsid w:val="00AD6AF8"/>
    <w:rsid w:val="00AD6C48"/>
    <w:rsid w:val="00AD6E1B"/>
    <w:rsid w:val="00AD76FC"/>
    <w:rsid w:val="00AD777C"/>
    <w:rsid w:val="00AD79CA"/>
    <w:rsid w:val="00AD7BC5"/>
    <w:rsid w:val="00AD7C99"/>
    <w:rsid w:val="00AE0018"/>
    <w:rsid w:val="00AE0038"/>
    <w:rsid w:val="00AE031E"/>
    <w:rsid w:val="00AE0381"/>
    <w:rsid w:val="00AE03AB"/>
    <w:rsid w:val="00AE03D3"/>
    <w:rsid w:val="00AE0624"/>
    <w:rsid w:val="00AE06AE"/>
    <w:rsid w:val="00AE082D"/>
    <w:rsid w:val="00AE0BFE"/>
    <w:rsid w:val="00AE0D2C"/>
    <w:rsid w:val="00AE0D8F"/>
    <w:rsid w:val="00AE0EEF"/>
    <w:rsid w:val="00AE0F04"/>
    <w:rsid w:val="00AE1002"/>
    <w:rsid w:val="00AE1102"/>
    <w:rsid w:val="00AE11F4"/>
    <w:rsid w:val="00AE1710"/>
    <w:rsid w:val="00AE19E0"/>
    <w:rsid w:val="00AE1CB9"/>
    <w:rsid w:val="00AE1FE7"/>
    <w:rsid w:val="00AE1FFC"/>
    <w:rsid w:val="00AE2218"/>
    <w:rsid w:val="00AE224C"/>
    <w:rsid w:val="00AE2496"/>
    <w:rsid w:val="00AE2634"/>
    <w:rsid w:val="00AE28F4"/>
    <w:rsid w:val="00AE28FD"/>
    <w:rsid w:val="00AE2C93"/>
    <w:rsid w:val="00AE2CC9"/>
    <w:rsid w:val="00AE2F11"/>
    <w:rsid w:val="00AE302F"/>
    <w:rsid w:val="00AE318C"/>
    <w:rsid w:val="00AE3204"/>
    <w:rsid w:val="00AE33CD"/>
    <w:rsid w:val="00AE35C3"/>
    <w:rsid w:val="00AE3752"/>
    <w:rsid w:val="00AE3B1F"/>
    <w:rsid w:val="00AE3B26"/>
    <w:rsid w:val="00AE3EFD"/>
    <w:rsid w:val="00AE40FD"/>
    <w:rsid w:val="00AE4607"/>
    <w:rsid w:val="00AE4747"/>
    <w:rsid w:val="00AE4A0B"/>
    <w:rsid w:val="00AE4A4A"/>
    <w:rsid w:val="00AE4A5D"/>
    <w:rsid w:val="00AE4ACC"/>
    <w:rsid w:val="00AE4E5E"/>
    <w:rsid w:val="00AE52AB"/>
    <w:rsid w:val="00AE5441"/>
    <w:rsid w:val="00AE5527"/>
    <w:rsid w:val="00AE5889"/>
    <w:rsid w:val="00AE596D"/>
    <w:rsid w:val="00AE59A8"/>
    <w:rsid w:val="00AE5A57"/>
    <w:rsid w:val="00AE5C5C"/>
    <w:rsid w:val="00AE6036"/>
    <w:rsid w:val="00AE61E1"/>
    <w:rsid w:val="00AE6425"/>
    <w:rsid w:val="00AE69DC"/>
    <w:rsid w:val="00AE6B0A"/>
    <w:rsid w:val="00AE6CE5"/>
    <w:rsid w:val="00AE6E56"/>
    <w:rsid w:val="00AE6FCF"/>
    <w:rsid w:val="00AE7083"/>
    <w:rsid w:val="00AE70C3"/>
    <w:rsid w:val="00AE70E7"/>
    <w:rsid w:val="00AE7115"/>
    <w:rsid w:val="00AE7475"/>
    <w:rsid w:val="00AE7521"/>
    <w:rsid w:val="00AE7824"/>
    <w:rsid w:val="00AE78A9"/>
    <w:rsid w:val="00AE78DB"/>
    <w:rsid w:val="00AE7BCC"/>
    <w:rsid w:val="00AE7D8D"/>
    <w:rsid w:val="00AF033D"/>
    <w:rsid w:val="00AF03D5"/>
    <w:rsid w:val="00AF065A"/>
    <w:rsid w:val="00AF0672"/>
    <w:rsid w:val="00AF0884"/>
    <w:rsid w:val="00AF0A5F"/>
    <w:rsid w:val="00AF0AFF"/>
    <w:rsid w:val="00AF0BB3"/>
    <w:rsid w:val="00AF0D0B"/>
    <w:rsid w:val="00AF0D1B"/>
    <w:rsid w:val="00AF0D47"/>
    <w:rsid w:val="00AF0F39"/>
    <w:rsid w:val="00AF13A0"/>
    <w:rsid w:val="00AF19F9"/>
    <w:rsid w:val="00AF1B2F"/>
    <w:rsid w:val="00AF1B41"/>
    <w:rsid w:val="00AF1C5B"/>
    <w:rsid w:val="00AF1D20"/>
    <w:rsid w:val="00AF1E38"/>
    <w:rsid w:val="00AF1E78"/>
    <w:rsid w:val="00AF1F1D"/>
    <w:rsid w:val="00AF211B"/>
    <w:rsid w:val="00AF21C2"/>
    <w:rsid w:val="00AF23B8"/>
    <w:rsid w:val="00AF2414"/>
    <w:rsid w:val="00AF2419"/>
    <w:rsid w:val="00AF271F"/>
    <w:rsid w:val="00AF293A"/>
    <w:rsid w:val="00AF2962"/>
    <w:rsid w:val="00AF2982"/>
    <w:rsid w:val="00AF2A4F"/>
    <w:rsid w:val="00AF2A6A"/>
    <w:rsid w:val="00AF2B14"/>
    <w:rsid w:val="00AF2F80"/>
    <w:rsid w:val="00AF30C5"/>
    <w:rsid w:val="00AF35D0"/>
    <w:rsid w:val="00AF370D"/>
    <w:rsid w:val="00AF38C5"/>
    <w:rsid w:val="00AF39DD"/>
    <w:rsid w:val="00AF3B54"/>
    <w:rsid w:val="00AF3D21"/>
    <w:rsid w:val="00AF3DA8"/>
    <w:rsid w:val="00AF44B7"/>
    <w:rsid w:val="00AF4610"/>
    <w:rsid w:val="00AF48F0"/>
    <w:rsid w:val="00AF4B3C"/>
    <w:rsid w:val="00AF4C5A"/>
    <w:rsid w:val="00AF4D62"/>
    <w:rsid w:val="00AF4E97"/>
    <w:rsid w:val="00AF4F99"/>
    <w:rsid w:val="00AF5227"/>
    <w:rsid w:val="00AF53F7"/>
    <w:rsid w:val="00AF5494"/>
    <w:rsid w:val="00AF55DB"/>
    <w:rsid w:val="00AF569D"/>
    <w:rsid w:val="00AF5700"/>
    <w:rsid w:val="00AF589A"/>
    <w:rsid w:val="00AF58FC"/>
    <w:rsid w:val="00AF5B30"/>
    <w:rsid w:val="00AF5BCE"/>
    <w:rsid w:val="00AF5D8B"/>
    <w:rsid w:val="00AF5DCA"/>
    <w:rsid w:val="00AF5DCE"/>
    <w:rsid w:val="00AF6764"/>
    <w:rsid w:val="00AF67B8"/>
    <w:rsid w:val="00AF67F1"/>
    <w:rsid w:val="00AF6EA3"/>
    <w:rsid w:val="00AF6EF1"/>
    <w:rsid w:val="00AF6F65"/>
    <w:rsid w:val="00AF717F"/>
    <w:rsid w:val="00AF72DA"/>
    <w:rsid w:val="00AF7399"/>
    <w:rsid w:val="00AF743F"/>
    <w:rsid w:val="00AF770E"/>
    <w:rsid w:val="00AF7715"/>
    <w:rsid w:val="00AF77DC"/>
    <w:rsid w:val="00AF7B65"/>
    <w:rsid w:val="00AF7D91"/>
    <w:rsid w:val="00AF7E05"/>
    <w:rsid w:val="00AF7E94"/>
    <w:rsid w:val="00AF7EBD"/>
    <w:rsid w:val="00B000DF"/>
    <w:rsid w:val="00B0012C"/>
    <w:rsid w:val="00B002AA"/>
    <w:rsid w:val="00B00430"/>
    <w:rsid w:val="00B00704"/>
    <w:rsid w:val="00B00749"/>
    <w:rsid w:val="00B00ABB"/>
    <w:rsid w:val="00B00D54"/>
    <w:rsid w:val="00B00DCF"/>
    <w:rsid w:val="00B00FB2"/>
    <w:rsid w:val="00B00FCB"/>
    <w:rsid w:val="00B01090"/>
    <w:rsid w:val="00B010C0"/>
    <w:rsid w:val="00B0122D"/>
    <w:rsid w:val="00B012A3"/>
    <w:rsid w:val="00B01401"/>
    <w:rsid w:val="00B01508"/>
    <w:rsid w:val="00B0182E"/>
    <w:rsid w:val="00B0189F"/>
    <w:rsid w:val="00B01AEA"/>
    <w:rsid w:val="00B01DD5"/>
    <w:rsid w:val="00B01DDD"/>
    <w:rsid w:val="00B02064"/>
    <w:rsid w:val="00B02067"/>
    <w:rsid w:val="00B022D2"/>
    <w:rsid w:val="00B024DB"/>
    <w:rsid w:val="00B024E5"/>
    <w:rsid w:val="00B02868"/>
    <w:rsid w:val="00B02967"/>
    <w:rsid w:val="00B02A33"/>
    <w:rsid w:val="00B03045"/>
    <w:rsid w:val="00B032CD"/>
    <w:rsid w:val="00B03660"/>
    <w:rsid w:val="00B0374F"/>
    <w:rsid w:val="00B03E1B"/>
    <w:rsid w:val="00B03FCA"/>
    <w:rsid w:val="00B044F0"/>
    <w:rsid w:val="00B045C8"/>
    <w:rsid w:val="00B045CF"/>
    <w:rsid w:val="00B04DA1"/>
    <w:rsid w:val="00B04DD7"/>
    <w:rsid w:val="00B04F49"/>
    <w:rsid w:val="00B04F97"/>
    <w:rsid w:val="00B05220"/>
    <w:rsid w:val="00B0538E"/>
    <w:rsid w:val="00B05446"/>
    <w:rsid w:val="00B05514"/>
    <w:rsid w:val="00B0552F"/>
    <w:rsid w:val="00B05634"/>
    <w:rsid w:val="00B05862"/>
    <w:rsid w:val="00B05A60"/>
    <w:rsid w:val="00B05AE4"/>
    <w:rsid w:val="00B05B0F"/>
    <w:rsid w:val="00B05C5A"/>
    <w:rsid w:val="00B05C5D"/>
    <w:rsid w:val="00B060A2"/>
    <w:rsid w:val="00B061C6"/>
    <w:rsid w:val="00B06399"/>
    <w:rsid w:val="00B065F2"/>
    <w:rsid w:val="00B06B9F"/>
    <w:rsid w:val="00B06BD1"/>
    <w:rsid w:val="00B06D7B"/>
    <w:rsid w:val="00B06E2B"/>
    <w:rsid w:val="00B06E52"/>
    <w:rsid w:val="00B07089"/>
    <w:rsid w:val="00B07151"/>
    <w:rsid w:val="00B0743A"/>
    <w:rsid w:val="00B07478"/>
    <w:rsid w:val="00B07606"/>
    <w:rsid w:val="00B0772F"/>
    <w:rsid w:val="00B07753"/>
    <w:rsid w:val="00B0795C"/>
    <w:rsid w:val="00B07AE4"/>
    <w:rsid w:val="00B07F2A"/>
    <w:rsid w:val="00B10090"/>
    <w:rsid w:val="00B1013E"/>
    <w:rsid w:val="00B10181"/>
    <w:rsid w:val="00B101CD"/>
    <w:rsid w:val="00B101DE"/>
    <w:rsid w:val="00B10207"/>
    <w:rsid w:val="00B102B3"/>
    <w:rsid w:val="00B1034C"/>
    <w:rsid w:val="00B1077E"/>
    <w:rsid w:val="00B107C9"/>
    <w:rsid w:val="00B10A6E"/>
    <w:rsid w:val="00B10B5F"/>
    <w:rsid w:val="00B10BBD"/>
    <w:rsid w:val="00B10BD8"/>
    <w:rsid w:val="00B10C57"/>
    <w:rsid w:val="00B10E36"/>
    <w:rsid w:val="00B11287"/>
    <w:rsid w:val="00B1133E"/>
    <w:rsid w:val="00B113E9"/>
    <w:rsid w:val="00B11986"/>
    <w:rsid w:val="00B11C42"/>
    <w:rsid w:val="00B11D15"/>
    <w:rsid w:val="00B11DE3"/>
    <w:rsid w:val="00B11F31"/>
    <w:rsid w:val="00B12014"/>
    <w:rsid w:val="00B12031"/>
    <w:rsid w:val="00B12246"/>
    <w:rsid w:val="00B12247"/>
    <w:rsid w:val="00B1225A"/>
    <w:rsid w:val="00B12481"/>
    <w:rsid w:val="00B126B9"/>
    <w:rsid w:val="00B1280B"/>
    <w:rsid w:val="00B12929"/>
    <w:rsid w:val="00B129F5"/>
    <w:rsid w:val="00B12B5D"/>
    <w:rsid w:val="00B12BB1"/>
    <w:rsid w:val="00B12C51"/>
    <w:rsid w:val="00B12C63"/>
    <w:rsid w:val="00B12D6E"/>
    <w:rsid w:val="00B12E9D"/>
    <w:rsid w:val="00B13224"/>
    <w:rsid w:val="00B13714"/>
    <w:rsid w:val="00B13782"/>
    <w:rsid w:val="00B1383D"/>
    <w:rsid w:val="00B13A1B"/>
    <w:rsid w:val="00B13AD4"/>
    <w:rsid w:val="00B13C9B"/>
    <w:rsid w:val="00B13CB4"/>
    <w:rsid w:val="00B13EFF"/>
    <w:rsid w:val="00B141F3"/>
    <w:rsid w:val="00B14345"/>
    <w:rsid w:val="00B1482A"/>
    <w:rsid w:val="00B14D40"/>
    <w:rsid w:val="00B14DD5"/>
    <w:rsid w:val="00B14F41"/>
    <w:rsid w:val="00B14FE5"/>
    <w:rsid w:val="00B153F3"/>
    <w:rsid w:val="00B156AC"/>
    <w:rsid w:val="00B156B8"/>
    <w:rsid w:val="00B15A69"/>
    <w:rsid w:val="00B15BD7"/>
    <w:rsid w:val="00B15C0A"/>
    <w:rsid w:val="00B15FEE"/>
    <w:rsid w:val="00B1614E"/>
    <w:rsid w:val="00B1625D"/>
    <w:rsid w:val="00B164FF"/>
    <w:rsid w:val="00B1658B"/>
    <w:rsid w:val="00B16F6B"/>
    <w:rsid w:val="00B16FCF"/>
    <w:rsid w:val="00B16FF1"/>
    <w:rsid w:val="00B1701B"/>
    <w:rsid w:val="00B1715B"/>
    <w:rsid w:val="00B17438"/>
    <w:rsid w:val="00B17622"/>
    <w:rsid w:val="00B176FF"/>
    <w:rsid w:val="00B178BC"/>
    <w:rsid w:val="00B17900"/>
    <w:rsid w:val="00B17920"/>
    <w:rsid w:val="00B179E6"/>
    <w:rsid w:val="00B17A51"/>
    <w:rsid w:val="00B17B0E"/>
    <w:rsid w:val="00B17BB7"/>
    <w:rsid w:val="00B17DDB"/>
    <w:rsid w:val="00B20085"/>
    <w:rsid w:val="00B200B8"/>
    <w:rsid w:val="00B20282"/>
    <w:rsid w:val="00B2040B"/>
    <w:rsid w:val="00B2078E"/>
    <w:rsid w:val="00B20A4C"/>
    <w:rsid w:val="00B20B72"/>
    <w:rsid w:val="00B20DB8"/>
    <w:rsid w:val="00B2106A"/>
    <w:rsid w:val="00B2125E"/>
    <w:rsid w:val="00B213EF"/>
    <w:rsid w:val="00B21640"/>
    <w:rsid w:val="00B216D9"/>
    <w:rsid w:val="00B217D2"/>
    <w:rsid w:val="00B2184B"/>
    <w:rsid w:val="00B21960"/>
    <w:rsid w:val="00B21B3D"/>
    <w:rsid w:val="00B21C66"/>
    <w:rsid w:val="00B21CFD"/>
    <w:rsid w:val="00B21D28"/>
    <w:rsid w:val="00B21DBE"/>
    <w:rsid w:val="00B21DD7"/>
    <w:rsid w:val="00B21E73"/>
    <w:rsid w:val="00B2248D"/>
    <w:rsid w:val="00B22918"/>
    <w:rsid w:val="00B229A7"/>
    <w:rsid w:val="00B229EB"/>
    <w:rsid w:val="00B22BCA"/>
    <w:rsid w:val="00B22BCD"/>
    <w:rsid w:val="00B22F52"/>
    <w:rsid w:val="00B22FE8"/>
    <w:rsid w:val="00B230DD"/>
    <w:rsid w:val="00B235B8"/>
    <w:rsid w:val="00B235F3"/>
    <w:rsid w:val="00B2363E"/>
    <w:rsid w:val="00B23961"/>
    <w:rsid w:val="00B23A45"/>
    <w:rsid w:val="00B23ACF"/>
    <w:rsid w:val="00B23B41"/>
    <w:rsid w:val="00B23C12"/>
    <w:rsid w:val="00B23C8A"/>
    <w:rsid w:val="00B23E6B"/>
    <w:rsid w:val="00B23F34"/>
    <w:rsid w:val="00B23F3E"/>
    <w:rsid w:val="00B24098"/>
    <w:rsid w:val="00B240A6"/>
    <w:rsid w:val="00B24252"/>
    <w:rsid w:val="00B2438B"/>
    <w:rsid w:val="00B244AD"/>
    <w:rsid w:val="00B24A5B"/>
    <w:rsid w:val="00B24E98"/>
    <w:rsid w:val="00B25049"/>
    <w:rsid w:val="00B2504B"/>
    <w:rsid w:val="00B25454"/>
    <w:rsid w:val="00B254BF"/>
    <w:rsid w:val="00B25939"/>
    <w:rsid w:val="00B25A45"/>
    <w:rsid w:val="00B25B28"/>
    <w:rsid w:val="00B25C74"/>
    <w:rsid w:val="00B25D2B"/>
    <w:rsid w:val="00B25EDF"/>
    <w:rsid w:val="00B25F55"/>
    <w:rsid w:val="00B260D7"/>
    <w:rsid w:val="00B2611C"/>
    <w:rsid w:val="00B2619F"/>
    <w:rsid w:val="00B2639F"/>
    <w:rsid w:val="00B265E5"/>
    <w:rsid w:val="00B26910"/>
    <w:rsid w:val="00B26F2D"/>
    <w:rsid w:val="00B270C1"/>
    <w:rsid w:val="00B2755A"/>
    <w:rsid w:val="00B277F8"/>
    <w:rsid w:val="00B27883"/>
    <w:rsid w:val="00B27E32"/>
    <w:rsid w:val="00B27E8D"/>
    <w:rsid w:val="00B3019F"/>
    <w:rsid w:val="00B30417"/>
    <w:rsid w:val="00B30501"/>
    <w:rsid w:val="00B3056F"/>
    <w:rsid w:val="00B30C59"/>
    <w:rsid w:val="00B30FA5"/>
    <w:rsid w:val="00B31142"/>
    <w:rsid w:val="00B312B3"/>
    <w:rsid w:val="00B316B4"/>
    <w:rsid w:val="00B3196B"/>
    <w:rsid w:val="00B31AEE"/>
    <w:rsid w:val="00B31CA3"/>
    <w:rsid w:val="00B321AB"/>
    <w:rsid w:val="00B3266F"/>
    <w:rsid w:val="00B3298B"/>
    <w:rsid w:val="00B32A00"/>
    <w:rsid w:val="00B32C6A"/>
    <w:rsid w:val="00B33083"/>
    <w:rsid w:val="00B333D5"/>
    <w:rsid w:val="00B33A22"/>
    <w:rsid w:val="00B33BCA"/>
    <w:rsid w:val="00B33D44"/>
    <w:rsid w:val="00B341BA"/>
    <w:rsid w:val="00B342B6"/>
    <w:rsid w:val="00B344B4"/>
    <w:rsid w:val="00B344FC"/>
    <w:rsid w:val="00B348A0"/>
    <w:rsid w:val="00B349C5"/>
    <w:rsid w:val="00B34A29"/>
    <w:rsid w:val="00B34A2F"/>
    <w:rsid w:val="00B34AAA"/>
    <w:rsid w:val="00B34C39"/>
    <w:rsid w:val="00B34D04"/>
    <w:rsid w:val="00B34FF4"/>
    <w:rsid w:val="00B351FB"/>
    <w:rsid w:val="00B352FE"/>
    <w:rsid w:val="00B3536A"/>
    <w:rsid w:val="00B35A2B"/>
    <w:rsid w:val="00B35AEE"/>
    <w:rsid w:val="00B35B36"/>
    <w:rsid w:val="00B36223"/>
    <w:rsid w:val="00B362CE"/>
    <w:rsid w:val="00B36338"/>
    <w:rsid w:val="00B366BD"/>
    <w:rsid w:val="00B366E5"/>
    <w:rsid w:val="00B36DAE"/>
    <w:rsid w:val="00B37088"/>
    <w:rsid w:val="00B373C3"/>
    <w:rsid w:val="00B3746B"/>
    <w:rsid w:val="00B37514"/>
    <w:rsid w:val="00B3757C"/>
    <w:rsid w:val="00B3777B"/>
    <w:rsid w:val="00B377D7"/>
    <w:rsid w:val="00B3785E"/>
    <w:rsid w:val="00B378DF"/>
    <w:rsid w:val="00B379D9"/>
    <w:rsid w:val="00B37D21"/>
    <w:rsid w:val="00B4038E"/>
    <w:rsid w:val="00B404E1"/>
    <w:rsid w:val="00B4081A"/>
    <w:rsid w:val="00B4092D"/>
    <w:rsid w:val="00B409FD"/>
    <w:rsid w:val="00B40A37"/>
    <w:rsid w:val="00B40C35"/>
    <w:rsid w:val="00B40C92"/>
    <w:rsid w:val="00B4122C"/>
    <w:rsid w:val="00B41569"/>
    <w:rsid w:val="00B41827"/>
    <w:rsid w:val="00B418F8"/>
    <w:rsid w:val="00B4190A"/>
    <w:rsid w:val="00B41BAE"/>
    <w:rsid w:val="00B41C64"/>
    <w:rsid w:val="00B41C80"/>
    <w:rsid w:val="00B41DDD"/>
    <w:rsid w:val="00B41E7C"/>
    <w:rsid w:val="00B42090"/>
    <w:rsid w:val="00B422F5"/>
    <w:rsid w:val="00B42482"/>
    <w:rsid w:val="00B425AC"/>
    <w:rsid w:val="00B4262B"/>
    <w:rsid w:val="00B426DB"/>
    <w:rsid w:val="00B426E3"/>
    <w:rsid w:val="00B42778"/>
    <w:rsid w:val="00B42821"/>
    <w:rsid w:val="00B429A8"/>
    <w:rsid w:val="00B42AB6"/>
    <w:rsid w:val="00B42B08"/>
    <w:rsid w:val="00B431B0"/>
    <w:rsid w:val="00B431C8"/>
    <w:rsid w:val="00B43206"/>
    <w:rsid w:val="00B4326A"/>
    <w:rsid w:val="00B43277"/>
    <w:rsid w:val="00B433F2"/>
    <w:rsid w:val="00B43619"/>
    <w:rsid w:val="00B436E2"/>
    <w:rsid w:val="00B4370A"/>
    <w:rsid w:val="00B43732"/>
    <w:rsid w:val="00B43AD6"/>
    <w:rsid w:val="00B43B1A"/>
    <w:rsid w:val="00B43B77"/>
    <w:rsid w:val="00B43B97"/>
    <w:rsid w:val="00B43CA5"/>
    <w:rsid w:val="00B43D7E"/>
    <w:rsid w:val="00B43D8E"/>
    <w:rsid w:val="00B43E2C"/>
    <w:rsid w:val="00B43EC8"/>
    <w:rsid w:val="00B43F9A"/>
    <w:rsid w:val="00B44366"/>
    <w:rsid w:val="00B444EC"/>
    <w:rsid w:val="00B446C4"/>
    <w:rsid w:val="00B4482A"/>
    <w:rsid w:val="00B44A13"/>
    <w:rsid w:val="00B44A7F"/>
    <w:rsid w:val="00B44B16"/>
    <w:rsid w:val="00B44D29"/>
    <w:rsid w:val="00B44D84"/>
    <w:rsid w:val="00B44D9B"/>
    <w:rsid w:val="00B44E0F"/>
    <w:rsid w:val="00B4511F"/>
    <w:rsid w:val="00B45178"/>
    <w:rsid w:val="00B452B7"/>
    <w:rsid w:val="00B4530B"/>
    <w:rsid w:val="00B453AD"/>
    <w:rsid w:val="00B454C3"/>
    <w:rsid w:val="00B45548"/>
    <w:rsid w:val="00B455A6"/>
    <w:rsid w:val="00B45796"/>
    <w:rsid w:val="00B45821"/>
    <w:rsid w:val="00B45BEF"/>
    <w:rsid w:val="00B45DE9"/>
    <w:rsid w:val="00B4604F"/>
    <w:rsid w:val="00B4608C"/>
    <w:rsid w:val="00B462A7"/>
    <w:rsid w:val="00B46324"/>
    <w:rsid w:val="00B463D1"/>
    <w:rsid w:val="00B46711"/>
    <w:rsid w:val="00B4674A"/>
    <w:rsid w:val="00B46B3D"/>
    <w:rsid w:val="00B46C35"/>
    <w:rsid w:val="00B46C4B"/>
    <w:rsid w:val="00B46CF8"/>
    <w:rsid w:val="00B46D22"/>
    <w:rsid w:val="00B46E27"/>
    <w:rsid w:val="00B46E8E"/>
    <w:rsid w:val="00B46ED9"/>
    <w:rsid w:val="00B47053"/>
    <w:rsid w:val="00B4714E"/>
    <w:rsid w:val="00B4719A"/>
    <w:rsid w:val="00B471B7"/>
    <w:rsid w:val="00B4725D"/>
    <w:rsid w:val="00B472F2"/>
    <w:rsid w:val="00B477C4"/>
    <w:rsid w:val="00B478D1"/>
    <w:rsid w:val="00B4790B"/>
    <w:rsid w:val="00B479AF"/>
    <w:rsid w:val="00B47BEB"/>
    <w:rsid w:val="00B47D99"/>
    <w:rsid w:val="00B47DEB"/>
    <w:rsid w:val="00B47FD4"/>
    <w:rsid w:val="00B500C1"/>
    <w:rsid w:val="00B500D0"/>
    <w:rsid w:val="00B502F6"/>
    <w:rsid w:val="00B507BB"/>
    <w:rsid w:val="00B50849"/>
    <w:rsid w:val="00B509CD"/>
    <w:rsid w:val="00B50A31"/>
    <w:rsid w:val="00B50B1B"/>
    <w:rsid w:val="00B50B2D"/>
    <w:rsid w:val="00B50DB0"/>
    <w:rsid w:val="00B51181"/>
    <w:rsid w:val="00B51939"/>
    <w:rsid w:val="00B51AA4"/>
    <w:rsid w:val="00B51CDF"/>
    <w:rsid w:val="00B51E2D"/>
    <w:rsid w:val="00B51FC2"/>
    <w:rsid w:val="00B523B4"/>
    <w:rsid w:val="00B52513"/>
    <w:rsid w:val="00B5280C"/>
    <w:rsid w:val="00B52A72"/>
    <w:rsid w:val="00B52AF5"/>
    <w:rsid w:val="00B52F92"/>
    <w:rsid w:val="00B531E5"/>
    <w:rsid w:val="00B532C4"/>
    <w:rsid w:val="00B535AC"/>
    <w:rsid w:val="00B535DF"/>
    <w:rsid w:val="00B53637"/>
    <w:rsid w:val="00B536C1"/>
    <w:rsid w:val="00B536F9"/>
    <w:rsid w:val="00B53D65"/>
    <w:rsid w:val="00B53E68"/>
    <w:rsid w:val="00B53EE7"/>
    <w:rsid w:val="00B53FE5"/>
    <w:rsid w:val="00B541B4"/>
    <w:rsid w:val="00B5440F"/>
    <w:rsid w:val="00B5453C"/>
    <w:rsid w:val="00B54653"/>
    <w:rsid w:val="00B5467E"/>
    <w:rsid w:val="00B548BD"/>
    <w:rsid w:val="00B5493C"/>
    <w:rsid w:val="00B54AE6"/>
    <w:rsid w:val="00B54E97"/>
    <w:rsid w:val="00B5500D"/>
    <w:rsid w:val="00B55116"/>
    <w:rsid w:val="00B55363"/>
    <w:rsid w:val="00B556FF"/>
    <w:rsid w:val="00B5580C"/>
    <w:rsid w:val="00B55904"/>
    <w:rsid w:val="00B559F8"/>
    <w:rsid w:val="00B55BDC"/>
    <w:rsid w:val="00B55CC0"/>
    <w:rsid w:val="00B55CE1"/>
    <w:rsid w:val="00B56179"/>
    <w:rsid w:val="00B5631E"/>
    <w:rsid w:val="00B564FF"/>
    <w:rsid w:val="00B568F3"/>
    <w:rsid w:val="00B56939"/>
    <w:rsid w:val="00B56A27"/>
    <w:rsid w:val="00B56A65"/>
    <w:rsid w:val="00B56D09"/>
    <w:rsid w:val="00B56D24"/>
    <w:rsid w:val="00B570CF"/>
    <w:rsid w:val="00B57492"/>
    <w:rsid w:val="00B5769C"/>
    <w:rsid w:val="00B577B2"/>
    <w:rsid w:val="00B578EB"/>
    <w:rsid w:val="00B57A3C"/>
    <w:rsid w:val="00B57E9F"/>
    <w:rsid w:val="00B57F73"/>
    <w:rsid w:val="00B603C1"/>
    <w:rsid w:val="00B604A3"/>
    <w:rsid w:val="00B604ED"/>
    <w:rsid w:val="00B6050F"/>
    <w:rsid w:val="00B60542"/>
    <w:rsid w:val="00B605B0"/>
    <w:rsid w:val="00B605D0"/>
    <w:rsid w:val="00B60654"/>
    <w:rsid w:val="00B6071D"/>
    <w:rsid w:val="00B6079F"/>
    <w:rsid w:val="00B60F8D"/>
    <w:rsid w:val="00B60F9F"/>
    <w:rsid w:val="00B61184"/>
    <w:rsid w:val="00B61189"/>
    <w:rsid w:val="00B6125D"/>
    <w:rsid w:val="00B61265"/>
    <w:rsid w:val="00B61385"/>
    <w:rsid w:val="00B614D1"/>
    <w:rsid w:val="00B6184F"/>
    <w:rsid w:val="00B619D7"/>
    <w:rsid w:val="00B619DD"/>
    <w:rsid w:val="00B61B73"/>
    <w:rsid w:val="00B61E87"/>
    <w:rsid w:val="00B61F70"/>
    <w:rsid w:val="00B6205B"/>
    <w:rsid w:val="00B6265D"/>
    <w:rsid w:val="00B62779"/>
    <w:rsid w:val="00B62808"/>
    <w:rsid w:val="00B628C1"/>
    <w:rsid w:val="00B62AB1"/>
    <w:rsid w:val="00B62B64"/>
    <w:rsid w:val="00B62C04"/>
    <w:rsid w:val="00B62CAD"/>
    <w:rsid w:val="00B62E5D"/>
    <w:rsid w:val="00B62F4E"/>
    <w:rsid w:val="00B63233"/>
    <w:rsid w:val="00B63492"/>
    <w:rsid w:val="00B639F6"/>
    <w:rsid w:val="00B63DC4"/>
    <w:rsid w:val="00B63E0B"/>
    <w:rsid w:val="00B63E0F"/>
    <w:rsid w:val="00B64246"/>
    <w:rsid w:val="00B644F8"/>
    <w:rsid w:val="00B646AE"/>
    <w:rsid w:val="00B64765"/>
    <w:rsid w:val="00B649BC"/>
    <w:rsid w:val="00B64C27"/>
    <w:rsid w:val="00B64D36"/>
    <w:rsid w:val="00B64E42"/>
    <w:rsid w:val="00B64EB5"/>
    <w:rsid w:val="00B64FDB"/>
    <w:rsid w:val="00B64FDE"/>
    <w:rsid w:val="00B650FA"/>
    <w:rsid w:val="00B651DA"/>
    <w:rsid w:val="00B6534A"/>
    <w:rsid w:val="00B6546C"/>
    <w:rsid w:val="00B65478"/>
    <w:rsid w:val="00B65495"/>
    <w:rsid w:val="00B6559F"/>
    <w:rsid w:val="00B656FB"/>
    <w:rsid w:val="00B657C2"/>
    <w:rsid w:val="00B65A97"/>
    <w:rsid w:val="00B65EBE"/>
    <w:rsid w:val="00B65F2C"/>
    <w:rsid w:val="00B66259"/>
    <w:rsid w:val="00B66641"/>
    <w:rsid w:val="00B66735"/>
    <w:rsid w:val="00B6692B"/>
    <w:rsid w:val="00B6698E"/>
    <w:rsid w:val="00B66A27"/>
    <w:rsid w:val="00B66C19"/>
    <w:rsid w:val="00B66E3C"/>
    <w:rsid w:val="00B66F13"/>
    <w:rsid w:val="00B670EB"/>
    <w:rsid w:val="00B67291"/>
    <w:rsid w:val="00B6764B"/>
    <w:rsid w:val="00B6792D"/>
    <w:rsid w:val="00B67A65"/>
    <w:rsid w:val="00B67C23"/>
    <w:rsid w:val="00B67E0C"/>
    <w:rsid w:val="00B67EB2"/>
    <w:rsid w:val="00B67FF8"/>
    <w:rsid w:val="00B7005E"/>
    <w:rsid w:val="00B700A8"/>
    <w:rsid w:val="00B70174"/>
    <w:rsid w:val="00B7037D"/>
    <w:rsid w:val="00B703DA"/>
    <w:rsid w:val="00B7046C"/>
    <w:rsid w:val="00B704F8"/>
    <w:rsid w:val="00B70686"/>
    <w:rsid w:val="00B70958"/>
    <w:rsid w:val="00B70B20"/>
    <w:rsid w:val="00B70B5E"/>
    <w:rsid w:val="00B70BCF"/>
    <w:rsid w:val="00B70BF7"/>
    <w:rsid w:val="00B70E8B"/>
    <w:rsid w:val="00B710E7"/>
    <w:rsid w:val="00B71199"/>
    <w:rsid w:val="00B712FF"/>
    <w:rsid w:val="00B7148E"/>
    <w:rsid w:val="00B71671"/>
    <w:rsid w:val="00B7185C"/>
    <w:rsid w:val="00B719F0"/>
    <w:rsid w:val="00B71B56"/>
    <w:rsid w:val="00B71CC8"/>
    <w:rsid w:val="00B71D1B"/>
    <w:rsid w:val="00B71D60"/>
    <w:rsid w:val="00B71F2E"/>
    <w:rsid w:val="00B723DA"/>
    <w:rsid w:val="00B726E5"/>
    <w:rsid w:val="00B7299D"/>
    <w:rsid w:val="00B72C40"/>
    <w:rsid w:val="00B72C6D"/>
    <w:rsid w:val="00B72DD3"/>
    <w:rsid w:val="00B72E1E"/>
    <w:rsid w:val="00B732D9"/>
    <w:rsid w:val="00B73487"/>
    <w:rsid w:val="00B735CC"/>
    <w:rsid w:val="00B73AB7"/>
    <w:rsid w:val="00B73CFD"/>
    <w:rsid w:val="00B73D00"/>
    <w:rsid w:val="00B73D4A"/>
    <w:rsid w:val="00B7410B"/>
    <w:rsid w:val="00B74148"/>
    <w:rsid w:val="00B7426F"/>
    <w:rsid w:val="00B74406"/>
    <w:rsid w:val="00B74445"/>
    <w:rsid w:val="00B7460B"/>
    <w:rsid w:val="00B74E11"/>
    <w:rsid w:val="00B7501E"/>
    <w:rsid w:val="00B7519D"/>
    <w:rsid w:val="00B751D8"/>
    <w:rsid w:val="00B75783"/>
    <w:rsid w:val="00B75D1A"/>
    <w:rsid w:val="00B75DA0"/>
    <w:rsid w:val="00B75F5F"/>
    <w:rsid w:val="00B75F70"/>
    <w:rsid w:val="00B76363"/>
    <w:rsid w:val="00B76491"/>
    <w:rsid w:val="00B765DA"/>
    <w:rsid w:val="00B765DC"/>
    <w:rsid w:val="00B76605"/>
    <w:rsid w:val="00B7670F"/>
    <w:rsid w:val="00B76912"/>
    <w:rsid w:val="00B769C8"/>
    <w:rsid w:val="00B76A20"/>
    <w:rsid w:val="00B76D7C"/>
    <w:rsid w:val="00B76F8F"/>
    <w:rsid w:val="00B77340"/>
    <w:rsid w:val="00B77762"/>
    <w:rsid w:val="00B777F8"/>
    <w:rsid w:val="00B77CB5"/>
    <w:rsid w:val="00B77D8B"/>
    <w:rsid w:val="00B77EBB"/>
    <w:rsid w:val="00B77F59"/>
    <w:rsid w:val="00B80089"/>
    <w:rsid w:val="00B803DE"/>
    <w:rsid w:val="00B804E9"/>
    <w:rsid w:val="00B805D9"/>
    <w:rsid w:val="00B806DC"/>
    <w:rsid w:val="00B806E8"/>
    <w:rsid w:val="00B8077E"/>
    <w:rsid w:val="00B80917"/>
    <w:rsid w:val="00B809C5"/>
    <w:rsid w:val="00B80A51"/>
    <w:rsid w:val="00B80C1B"/>
    <w:rsid w:val="00B80F01"/>
    <w:rsid w:val="00B8185A"/>
    <w:rsid w:val="00B81D99"/>
    <w:rsid w:val="00B81DB7"/>
    <w:rsid w:val="00B81F0C"/>
    <w:rsid w:val="00B821B9"/>
    <w:rsid w:val="00B822C5"/>
    <w:rsid w:val="00B823AC"/>
    <w:rsid w:val="00B8251A"/>
    <w:rsid w:val="00B826C5"/>
    <w:rsid w:val="00B8272E"/>
    <w:rsid w:val="00B827BC"/>
    <w:rsid w:val="00B82A56"/>
    <w:rsid w:val="00B82C03"/>
    <w:rsid w:val="00B82D37"/>
    <w:rsid w:val="00B82FB8"/>
    <w:rsid w:val="00B831A6"/>
    <w:rsid w:val="00B831C8"/>
    <w:rsid w:val="00B834FB"/>
    <w:rsid w:val="00B83590"/>
    <w:rsid w:val="00B8359C"/>
    <w:rsid w:val="00B83622"/>
    <w:rsid w:val="00B8369B"/>
    <w:rsid w:val="00B8371A"/>
    <w:rsid w:val="00B83865"/>
    <w:rsid w:val="00B839A3"/>
    <w:rsid w:val="00B84073"/>
    <w:rsid w:val="00B84177"/>
    <w:rsid w:val="00B84268"/>
    <w:rsid w:val="00B8442D"/>
    <w:rsid w:val="00B84458"/>
    <w:rsid w:val="00B84552"/>
    <w:rsid w:val="00B845A9"/>
    <w:rsid w:val="00B84730"/>
    <w:rsid w:val="00B84C66"/>
    <w:rsid w:val="00B84D03"/>
    <w:rsid w:val="00B84E83"/>
    <w:rsid w:val="00B8501D"/>
    <w:rsid w:val="00B850A2"/>
    <w:rsid w:val="00B85358"/>
    <w:rsid w:val="00B8538C"/>
    <w:rsid w:val="00B855F9"/>
    <w:rsid w:val="00B8587B"/>
    <w:rsid w:val="00B85C25"/>
    <w:rsid w:val="00B85E92"/>
    <w:rsid w:val="00B86317"/>
    <w:rsid w:val="00B863AA"/>
    <w:rsid w:val="00B86507"/>
    <w:rsid w:val="00B867B0"/>
    <w:rsid w:val="00B86854"/>
    <w:rsid w:val="00B86AE1"/>
    <w:rsid w:val="00B86DD2"/>
    <w:rsid w:val="00B86F9E"/>
    <w:rsid w:val="00B87065"/>
    <w:rsid w:val="00B8710A"/>
    <w:rsid w:val="00B87301"/>
    <w:rsid w:val="00B873D6"/>
    <w:rsid w:val="00B873F4"/>
    <w:rsid w:val="00B874D9"/>
    <w:rsid w:val="00B87515"/>
    <w:rsid w:val="00B87751"/>
    <w:rsid w:val="00B877EC"/>
    <w:rsid w:val="00B87A9A"/>
    <w:rsid w:val="00B87EB6"/>
    <w:rsid w:val="00B87F3B"/>
    <w:rsid w:val="00B903DD"/>
    <w:rsid w:val="00B90533"/>
    <w:rsid w:val="00B90817"/>
    <w:rsid w:val="00B90D51"/>
    <w:rsid w:val="00B90DAF"/>
    <w:rsid w:val="00B90FBB"/>
    <w:rsid w:val="00B910EE"/>
    <w:rsid w:val="00B913C3"/>
    <w:rsid w:val="00B9150A"/>
    <w:rsid w:val="00B91563"/>
    <w:rsid w:val="00B915F0"/>
    <w:rsid w:val="00B9162B"/>
    <w:rsid w:val="00B9175C"/>
    <w:rsid w:val="00B9178A"/>
    <w:rsid w:val="00B918F7"/>
    <w:rsid w:val="00B91D6F"/>
    <w:rsid w:val="00B91E65"/>
    <w:rsid w:val="00B91ED1"/>
    <w:rsid w:val="00B91F2E"/>
    <w:rsid w:val="00B92006"/>
    <w:rsid w:val="00B920F7"/>
    <w:rsid w:val="00B920F8"/>
    <w:rsid w:val="00B92128"/>
    <w:rsid w:val="00B924E6"/>
    <w:rsid w:val="00B9269C"/>
    <w:rsid w:val="00B92946"/>
    <w:rsid w:val="00B92A6E"/>
    <w:rsid w:val="00B92BC6"/>
    <w:rsid w:val="00B92E0F"/>
    <w:rsid w:val="00B93006"/>
    <w:rsid w:val="00B933D5"/>
    <w:rsid w:val="00B933F5"/>
    <w:rsid w:val="00B93526"/>
    <w:rsid w:val="00B93A46"/>
    <w:rsid w:val="00B93D4F"/>
    <w:rsid w:val="00B93EA6"/>
    <w:rsid w:val="00B94029"/>
    <w:rsid w:val="00B94453"/>
    <w:rsid w:val="00B944E3"/>
    <w:rsid w:val="00B948E5"/>
    <w:rsid w:val="00B94A91"/>
    <w:rsid w:val="00B94B03"/>
    <w:rsid w:val="00B94B82"/>
    <w:rsid w:val="00B952EB"/>
    <w:rsid w:val="00B95360"/>
    <w:rsid w:val="00B9550C"/>
    <w:rsid w:val="00B95858"/>
    <w:rsid w:val="00B95884"/>
    <w:rsid w:val="00B95A58"/>
    <w:rsid w:val="00B95FE4"/>
    <w:rsid w:val="00B9604B"/>
    <w:rsid w:val="00B9668D"/>
    <w:rsid w:val="00B96AE0"/>
    <w:rsid w:val="00B96E50"/>
    <w:rsid w:val="00B96F79"/>
    <w:rsid w:val="00B96FD9"/>
    <w:rsid w:val="00B973A8"/>
    <w:rsid w:val="00B9774A"/>
    <w:rsid w:val="00B97A54"/>
    <w:rsid w:val="00B97BEC"/>
    <w:rsid w:val="00B97CCB"/>
    <w:rsid w:val="00B97E5D"/>
    <w:rsid w:val="00B97F16"/>
    <w:rsid w:val="00BA0102"/>
    <w:rsid w:val="00BA043D"/>
    <w:rsid w:val="00BA06A1"/>
    <w:rsid w:val="00BA07EC"/>
    <w:rsid w:val="00BA07F5"/>
    <w:rsid w:val="00BA08E7"/>
    <w:rsid w:val="00BA0943"/>
    <w:rsid w:val="00BA0973"/>
    <w:rsid w:val="00BA09F3"/>
    <w:rsid w:val="00BA0A87"/>
    <w:rsid w:val="00BA0CA3"/>
    <w:rsid w:val="00BA0E04"/>
    <w:rsid w:val="00BA10FF"/>
    <w:rsid w:val="00BA1105"/>
    <w:rsid w:val="00BA11BA"/>
    <w:rsid w:val="00BA11BD"/>
    <w:rsid w:val="00BA1233"/>
    <w:rsid w:val="00BA13EF"/>
    <w:rsid w:val="00BA1415"/>
    <w:rsid w:val="00BA14F2"/>
    <w:rsid w:val="00BA16D1"/>
    <w:rsid w:val="00BA190F"/>
    <w:rsid w:val="00BA1D12"/>
    <w:rsid w:val="00BA1D90"/>
    <w:rsid w:val="00BA1E2E"/>
    <w:rsid w:val="00BA21A8"/>
    <w:rsid w:val="00BA274F"/>
    <w:rsid w:val="00BA2A21"/>
    <w:rsid w:val="00BA2B47"/>
    <w:rsid w:val="00BA2CBF"/>
    <w:rsid w:val="00BA2F80"/>
    <w:rsid w:val="00BA31CD"/>
    <w:rsid w:val="00BA31F8"/>
    <w:rsid w:val="00BA355C"/>
    <w:rsid w:val="00BA3847"/>
    <w:rsid w:val="00BA38DE"/>
    <w:rsid w:val="00BA3969"/>
    <w:rsid w:val="00BA3993"/>
    <w:rsid w:val="00BA3B31"/>
    <w:rsid w:val="00BA3B67"/>
    <w:rsid w:val="00BA3C5D"/>
    <w:rsid w:val="00BA4399"/>
    <w:rsid w:val="00BA43BA"/>
    <w:rsid w:val="00BA487D"/>
    <w:rsid w:val="00BA49E9"/>
    <w:rsid w:val="00BA4B98"/>
    <w:rsid w:val="00BA5334"/>
    <w:rsid w:val="00BA5451"/>
    <w:rsid w:val="00BA561C"/>
    <w:rsid w:val="00BA56DD"/>
    <w:rsid w:val="00BA586B"/>
    <w:rsid w:val="00BA58CE"/>
    <w:rsid w:val="00BA5965"/>
    <w:rsid w:val="00BA5B6D"/>
    <w:rsid w:val="00BA5D57"/>
    <w:rsid w:val="00BA60C0"/>
    <w:rsid w:val="00BA6235"/>
    <w:rsid w:val="00BA6579"/>
    <w:rsid w:val="00BA6644"/>
    <w:rsid w:val="00BA6A8C"/>
    <w:rsid w:val="00BA6DAB"/>
    <w:rsid w:val="00BA6DC8"/>
    <w:rsid w:val="00BA6EFB"/>
    <w:rsid w:val="00BA6FAC"/>
    <w:rsid w:val="00BA6FDF"/>
    <w:rsid w:val="00BA7206"/>
    <w:rsid w:val="00BA7303"/>
    <w:rsid w:val="00BA7355"/>
    <w:rsid w:val="00BA74C9"/>
    <w:rsid w:val="00BA759D"/>
    <w:rsid w:val="00BA7656"/>
    <w:rsid w:val="00BA76F4"/>
    <w:rsid w:val="00BA771B"/>
    <w:rsid w:val="00BA7848"/>
    <w:rsid w:val="00BA7A1E"/>
    <w:rsid w:val="00BA7CDE"/>
    <w:rsid w:val="00BB0017"/>
    <w:rsid w:val="00BB026A"/>
    <w:rsid w:val="00BB02ED"/>
    <w:rsid w:val="00BB059C"/>
    <w:rsid w:val="00BB05D4"/>
    <w:rsid w:val="00BB0684"/>
    <w:rsid w:val="00BB06FE"/>
    <w:rsid w:val="00BB070E"/>
    <w:rsid w:val="00BB09EA"/>
    <w:rsid w:val="00BB0A47"/>
    <w:rsid w:val="00BB10C1"/>
    <w:rsid w:val="00BB1190"/>
    <w:rsid w:val="00BB1282"/>
    <w:rsid w:val="00BB14C1"/>
    <w:rsid w:val="00BB1AF5"/>
    <w:rsid w:val="00BB2067"/>
    <w:rsid w:val="00BB2084"/>
    <w:rsid w:val="00BB21B9"/>
    <w:rsid w:val="00BB21F1"/>
    <w:rsid w:val="00BB228E"/>
    <w:rsid w:val="00BB2390"/>
    <w:rsid w:val="00BB24C0"/>
    <w:rsid w:val="00BB284D"/>
    <w:rsid w:val="00BB2AB9"/>
    <w:rsid w:val="00BB2AF8"/>
    <w:rsid w:val="00BB2E83"/>
    <w:rsid w:val="00BB3066"/>
    <w:rsid w:val="00BB313E"/>
    <w:rsid w:val="00BB317F"/>
    <w:rsid w:val="00BB3236"/>
    <w:rsid w:val="00BB33B1"/>
    <w:rsid w:val="00BB33EB"/>
    <w:rsid w:val="00BB34E0"/>
    <w:rsid w:val="00BB34E3"/>
    <w:rsid w:val="00BB36C0"/>
    <w:rsid w:val="00BB3835"/>
    <w:rsid w:val="00BB3878"/>
    <w:rsid w:val="00BB3921"/>
    <w:rsid w:val="00BB3C52"/>
    <w:rsid w:val="00BB3E50"/>
    <w:rsid w:val="00BB3FA7"/>
    <w:rsid w:val="00BB3FF8"/>
    <w:rsid w:val="00BB423F"/>
    <w:rsid w:val="00BB43F1"/>
    <w:rsid w:val="00BB449D"/>
    <w:rsid w:val="00BB45CC"/>
    <w:rsid w:val="00BB469B"/>
    <w:rsid w:val="00BB46A8"/>
    <w:rsid w:val="00BB4CEF"/>
    <w:rsid w:val="00BB4D5E"/>
    <w:rsid w:val="00BB4D9D"/>
    <w:rsid w:val="00BB4E0F"/>
    <w:rsid w:val="00BB4F91"/>
    <w:rsid w:val="00BB508D"/>
    <w:rsid w:val="00BB5391"/>
    <w:rsid w:val="00BB5467"/>
    <w:rsid w:val="00BB5505"/>
    <w:rsid w:val="00BB5559"/>
    <w:rsid w:val="00BB5576"/>
    <w:rsid w:val="00BB559B"/>
    <w:rsid w:val="00BB5A6B"/>
    <w:rsid w:val="00BB5A80"/>
    <w:rsid w:val="00BB5A83"/>
    <w:rsid w:val="00BB5BEE"/>
    <w:rsid w:val="00BB5C9E"/>
    <w:rsid w:val="00BB5E91"/>
    <w:rsid w:val="00BB5FCF"/>
    <w:rsid w:val="00BB61B8"/>
    <w:rsid w:val="00BB6263"/>
    <w:rsid w:val="00BB6326"/>
    <w:rsid w:val="00BB640E"/>
    <w:rsid w:val="00BB64C8"/>
    <w:rsid w:val="00BB657A"/>
    <w:rsid w:val="00BB6B5C"/>
    <w:rsid w:val="00BB711F"/>
    <w:rsid w:val="00BB716E"/>
    <w:rsid w:val="00BB73C6"/>
    <w:rsid w:val="00BB7660"/>
    <w:rsid w:val="00BB76EE"/>
    <w:rsid w:val="00BB7956"/>
    <w:rsid w:val="00BB7AF9"/>
    <w:rsid w:val="00BB7C75"/>
    <w:rsid w:val="00BB7E5B"/>
    <w:rsid w:val="00BB7ECC"/>
    <w:rsid w:val="00BB7EE7"/>
    <w:rsid w:val="00BB7F66"/>
    <w:rsid w:val="00BB7FD0"/>
    <w:rsid w:val="00BC01E2"/>
    <w:rsid w:val="00BC03A5"/>
    <w:rsid w:val="00BC0758"/>
    <w:rsid w:val="00BC0944"/>
    <w:rsid w:val="00BC09E6"/>
    <w:rsid w:val="00BC0F86"/>
    <w:rsid w:val="00BC10F8"/>
    <w:rsid w:val="00BC1350"/>
    <w:rsid w:val="00BC14B4"/>
    <w:rsid w:val="00BC1798"/>
    <w:rsid w:val="00BC180F"/>
    <w:rsid w:val="00BC189E"/>
    <w:rsid w:val="00BC19D0"/>
    <w:rsid w:val="00BC1A98"/>
    <w:rsid w:val="00BC1C49"/>
    <w:rsid w:val="00BC1D42"/>
    <w:rsid w:val="00BC1D6F"/>
    <w:rsid w:val="00BC20C0"/>
    <w:rsid w:val="00BC20E2"/>
    <w:rsid w:val="00BC22A0"/>
    <w:rsid w:val="00BC256E"/>
    <w:rsid w:val="00BC2610"/>
    <w:rsid w:val="00BC2679"/>
    <w:rsid w:val="00BC26F6"/>
    <w:rsid w:val="00BC2792"/>
    <w:rsid w:val="00BC2939"/>
    <w:rsid w:val="00BC2B60"/>
    <w:rsid w:val="00BC2E97"/>
    <w:rsid w:val="00BC2F34"/>
    <w:rsid w:val="00BC3356"/>
    <w:rsid w:val="00BC35EA"/>
    <w:rsid w:val="00BC3621"/>
    <w:rsid w:val="00BC373E"/>
    <w:rsid w:val="00BC3A25"/>
    <w:rsid w:val="00BC3B1E"/>
    <w:rsid w:val="00BC3B3D"/>
    <w:rsid w:val="00BC3C75"/>
    <w:rsid w:val="00BC3C99"/>
    <w:rsid w:val="00BC3D37"/>
    <w:rsid w:val="00BC3E01"/>
    <w:rsid w:val="00BC42A7"/>
    <w:rsid w:val="00BC436E"/>
    <w:rsid w:val="00BC4828"/>
    <w:rsid w:val="00BC4847"/>
    <w:rsid w:val="00BC4B6C"/>
    <w:rsid w:val="00BC4C4C"/>
    <w:rsid w:val="00BC4C5E"/>
    <w:rsid w:val="00BC4DFB"/>
    <w:rsid w:val="00BC4F00"/>
    <w:rsid w:val="00BC4F50"/>
    <w:rsid w:val="00BC5213"/>
    <w:rsid w:val="00BC5370"/>
    <w:rsid w:val="00BC557D"/>
    <w:rsid w:val="00BC56FA"/>
    <w:rsid w:val="00BC56FB"/>
    <w:rsid w:val="00BC5740"/>
    <w:rsid w:val="00BC5965"/>
    <w:rsid w:val="00BC5B50"/>
    <w:rsid w:val="00BC5C30"/>
    <w:rsid w:val="00BC5C39"/>
    <w:rsid w:val="00BC65D0"/>
    <w:rsid w:val="00BC6647"/>
    <w:rsid w:val="00BC67DA"/>
    <w:rsid w:val="00BC6BCB"/>
    <w:rsid w:val="00BC6C96"/>
    <w:rsid w:val="00BC6E75"/>
    <w:rsid w:val="00BC7019"/>
    <w:rsid w:val="00BC70A2"/>
    <w:rsid w:val="00BC721C"/>
    <w:rsid w:val="00BC7287"/>
    <w:rsid w:val="00BC72B5"/>
    <w:rsid w:val="00BC765B"/>
    <w:rsid w:val="00BC7A7F"/>
    <w:rsid w:val="00BC7C5E"/>
    <w:rsid w:val="00BC7CB9"/>
    <w:rsid w:val="00BD03DC"/>
    <w:rsid w:val="00BD05FD"/>
    <w:rsid w:val="00BD0772"/>
    <w:rsid w:val="00BD0840"/>
    <w:rsid w:val="00BD09E3"/>
    <w:rsid w:val="00BD0E7F"/>
    <w:rsid w:val="00BD118F"/>
    <w:rsid w:val="00BD1539"/>
    <w:rsid w:val="00BD15A7"/>
    <w:rsid w:val="00BD163B"/>
    <w:rsid w:val="00BD1955"/>
    <w:rsid w:val="00BD19CA"/>
    <w:rsid w:val="00BD1F59"/>
    <w:rsid w:val="00BD20CE"/>
    <w:rsid w:val="00BD20CF"/>
    <w:rsid w:val="00BD220B"/>
    <w:rsid w:val="00BD22B1"/>
    <w:rsid w:val="00BD23EE"/>
    <w:rsid w:val="00BD25B8"/>
    <w:rsid w:val="00BD2607"/>
    <w:rsid w:val="00BD263A"/>
    <w:rsid w:val="00BD2B83"/>
    <w:rsid w:val="00BD2FAB"/>
    <w:rsid w:val="00BD324D"/>
    <w:rsid w:val="00BD327A"/>
    <w:rsid w:val="00BD36A2"/>
    <w:rsid w:val="00BD388E"/>
    <w:rsid w:val="00BD3C64"/>
    <w:rsid w:val="00BD3CE4"/>
    <w:rsid w:val="00BD3DB2"/>
    <w:rsid w:val="00BD4006"/>
    <w:rsid w:val="00BD403E"/>
    <w:rsid w:val="00BD407A"/>
    <w:rsid w:val="00BD40AB"/>
    <w:rsid w:val="00BD41D9"/>
    <w:rsid w:val="00BD465C"/>
    <w:rsid w:val="00BD48C1"/>
    <w:rsid w:val="00BD4BE2"/>
    <w:rsid w:val="00BD4EC6"/>
    <w:rsid w:val="00BD4FA8"/>
    <w:rsid w:val="00BD4FC5"/>
    <w:rsid w:val="00BD5191"/>
    <w:rsid w:val="00BD5222"/>
    <w:rsid w:val="00BD5339"/>
    <w:rsid w:val="00BD54CB"/>
    <w:rsid w:val="00BD56E6"/>
    <w:rsid w:val="00BD579E"/>
    <w:rsid w:val="00BD57DA"/>
    <w:rsid w:val="00BD57E6"/>
    <w:rsid w:val="00BD586B"/>
    <w:rsid w:val="00BD5D61"/>
    <w:rsid w:val="00BD5E5E"/>
    <w:rsid w:val="00BD6014"/>
    <w:rsid w:val="00BD60BB"/>
    <w:rsid w:val="00BD62C6"/>
    <w:rsid w:val="00BD6443"/>
    <w:rsid w:val="00BD644E"/>
    <w:rsid w:val="00BD680C"/>
    <w:rsid w:val="00BD6A36"/>
    <w:rsid w:val="00BD6A77"/>
    <w:rsid w:val="00BD6C32"/>
    <w:rsid w:val="00BD6C60"/>
    <w:rsid w:val="00BD6E53"/>
    <w:rsid w:val="00BD7278"/>
    <w:rsid w:val="00BD752E"/>
    <w:rsid w:val="00BD77F6"/>
    <w:rsid w:val="00BD7906"/>
    <w:rsid w:val="00BD7CB4"/>
    <w:rsid w:val="00BD7EB3"/>
    <w:rsid w:val="00BD7EC1"/>
    <w:rsid w:val="00BE015D"/>
    <w:rsid w:val="00BE059A"/>
    <w:rsid w:val="00BE06BB"/>
    <w:rsid w:val="00BE090A"/>
    <w:rsid w:val="00BE094C"/>
    <w:rsid w:val="00BE0972"/>
    <w:rsid w:val="00BE0B08"/>
    <w:rsid w:val="00BE0D35"/>
    <w:rsid w:val="00BE0EBF"/>
    <w:rsid w:val="00BE1184"/>
    <w:rsid w:val="00BE11A0"/>
    <w:rsid w:val="00BE11AB"/>
    <w:rsid w:val="00BE142D"/>
    <w:rsid w:val="00BE154E"/>
    <w:rsid w:val="00BE1772"/>
    <w:rsid w:val="00BE186A"/>
    <w:rsid w:val="00BE1F58"/>
    <w:rsid w:val="00BE21AD"/>
    <w:rsid w:val="00BE21BC"/>
    <w:rsid w:val="00BE221E"/>
    <w:rsid w:val="00BE25A7"/>
    <w:rsid w:val="00BE27E1"/>
    <w:rsid w:val="00BE28FF"/>
    <w:rsid w:val="00BE2B95"/>
    <w:rsid w:val="00BE2C45"/>
    <w:rsid w:val="00BE3047"/>
    <w:rsid w:val="00BE305A"/>
    <w:rsid w:val="00BE33AB"/>
    <w:rsid w:val="00BE33D6"/>
    <w:rsid w:val="00BE35A7"/>
    <w:rsid w:val="00BE35CB"/>
    <w:rsid w:val="00BE3949"/>
    <w:rsid w:val="00BE3C2E"/>
    <w:rsid w:val="00BE3C3F"/>
    <w:rsid w:val="00BE3E58"/>
    <w:rsid w:val="00BE42FC"/>
    <w:rsid w:val="00BE43A5"/>
    <w:rsid w:val="00BE46C8"/>
    <w:rsid w:val="00BE47F6"/>
    <w:rsid w:val="00BE4BF9"/>
    <w:rsid w:val="00BE4CD4"/>
    <w:rsid w:val="00BE5006"/>
    <w:rsid w:val="00BE5079"/>
    <w:rsid w:val="00BE52F8"/>
    <w:rsid w:val="00BE5369"/>
    <w:rsid w:val="00BE555F"/>
    <w:rsid w:val="00BE55F6"/>
    <w:rsid w:val="00BE5774"/>
    <w:rsid w:val="00BE5CF3"/>
    <w:rsid w:val="00BE5E1B"/>
    <w:rsid w:val="00BE6099"/>
    <w:rsid w:val="00BE6120"/>
    <w:rsid w:val="00BE62D7"/>
    <w:rsid w:val="00BE678D"/>
    <w:rsid w:val="00BE6A31"/>
    <w:rsid w:val="00BE6B68"/>
    <w:rsid w:val="00BE6C3F"/>
    <w:rsid w:val="00BE6FEA"/>
    <w:rsid w:val="00BE7137"/>
    <w:rsid w:val="00BE71C8"/>
    <w:rsid w:val="00BE7465"/>
    <w:rsid w:val="00BE750A"/>
    <w:rsid w:val="00BE75D1"/>
    <w:rsid w:val="00BE762A"/>
    <w:rsid w:val="00BE7692"/>
    <w:rsid w:val="00BE76A7"/>
    <w:rsid w:val="00BE7711"/>
    <w:rsid w:val="00BE7A0C"/>
    <w:rsid w:val="00BE7AF0"/>
    <w:rsid w:val="00BE7E0B"/>
    <w:rsid w:val="00BE7E6F"/>
    <w:rsid w:val="00BE7EAA"/>
    <w:rsid w:val="00BE7F73"/>
    <w:rsid w:val="00BF0057"/>
    <w:rsid w:val="00BF01C7"/>
    <w:rsid w:val="00BF01D2"/>
    <w:rsid w:val="00BF02F7"/>
    <w:rsid w:val="00BF040B"/>
    <w:rsid w:val="00BF0647"/>
    <w:rsid w:val="00BF0864"/>
    <w:rsid w:val="00BF0C3F"/>
    <w:rsid w:val="00BF0D89"/>
    <w:rsid w:val="00BF10E5"/>
    <w:rsid w:val="00BF1446"/>
    <w:rsid w:val="00BF144E"/>
    <w:rsid w:val="00BF1B1C"/>
    <w:rsid w:val="00BF1B92"/>
    <w:rsid w:val="00BF1C80"/>
    <w:rsid w:val="00BF1E86"/>
    <w:rsid w:val="00BF21BC"/>
    <w:rsid w:val="00BF2336"/>
    <w:rsid w:val="00BF23D1"/>
    <w:rsid w:val="00BF2441"/>
    <w:rsid w:val="00BF246B"/>
    <w:rsid w:val="00BF2496"/>
    <w:rsid w:val="00BF257A"/>
    <w:rsid w:val="00BF265E"/>
    <w:rsid w:val="00BF2760"/>
    <w:rsid w:val="00BF2D5C"/>
    <w:rsid w:val="00BF2E57"/>
    <w:rsid w:val="00BF2F95"/>
    <w:rsid w:val="00BF313A"/>
    <w:rsid w:val="00BF3290"/>
    <w:rsid w:val="00BF33A7"/>
    <w:rsid w:val="00BF3651"/>
    <w:rsid w:val="00BF3809"/>
    <w:rsid w:val="00BF39F3"/>
    <w:rsid w:val="00BF3BD9"/>
    <w:rsid w:val="00BF3C63"/>
    <w:rsid w:val="00BF3CD7"/>
    <w:rsid w:val="00BF3E1D"/>
    <w:rsid w:val="00BF3E6C"/>
    <w:rsid w:val="00BF3FE1"/>
    <w:rsid w:val="00BF443B"/>
    <w:rsid w:val="00BF4834"/>
    <w:rsid w:val="00BF48CE"/>
    <w:rsid w:val="00BF4A87"/>
    <w:rsid w:val="00BF4B0C"/>
    <w:rsid w:val="00BF4BF2"/>
    <w:rsid w:val="00BF4D28"/>
    <w:rsid w:val="00BF4FAF"/>
    <w:rsid w:val="00BF4FEF"/>
    <w:rsid w:val="00BF5032"/>
    <w:rsid w:val="00BF51E5"/>
    <w:rsid w:val="00BF51F8"/>
    <w:rsid w:val="00BF5437"/>
    <w:rsid w:val="00BF5477"/>
    <w:rsid w:val="00BF54EB"/>
    <w:rsid w:val="00BF566F"/>
    <w:rsid w:val="00BF5868"/>
    <w:rsid w:val="00BF58B8"/>
    <w:rsid w:val="00BF5995"/>
    <w:rsid w:val="00BF5AC6"/>
    <w:rsid w:val="00BF5AFB"/>
    <w:rsid w:val="00BF5C28"/>
    <w:rsid w:val="00BF5C6A"/>
    <w:rsid w:val="00BF5E27"/>
    <w:rsid w:val="00BF5E5C"/>
    <w:rsid w:val="00BF5FFB"/>
    <w:rsid w:val="00BF6441"/>
    <w:rsid w:val="00BF6881"/>
    <w:rsid w:val="00BF6A92"/>
    <w:rsid w:val="00BF7090"/>
    <w:rsid w:val="00BF7205"/>
    <w:rsid w:val="00BF756A"/>
    <w:rsid w:val="00BF76D5"/>
    <w:rsid w:val="00BF78E7"/>
    <w:rsid w:val="00C0019E"/>
    <w:rsid w:val="00C002FA"/>
    <w:rsid w:val="00C004D4"/>
    <w:rsid w:val="00C00508"/>
    <w:rsid w:val="00C00527"/>
    <w:rsid w:val="00C00659"/>
    <w:rsid w:val="00C006DA"/>
    <w:rsid w:val="00C008FA"/>
    <w:rsid w:val="00C00BC7"/>
    <w:rsid w:val="00C00C32"/>
    <w:rsid w:val="00C00DCF"/>
    <w:rsid w:val="00C01008"/>
    <w:rsid w:val="00C014B9"/>
    <w:rsid w:val="00C014F7"/>
    <w:rsid w:val="00C0165D"/>
    <w:rsid w:val="00C01665"/>
    <w:rsid w:val="00C0188B"/>
    <w:rsid w:val="00C018F3"/>
    <w:rsid w:val="00C01AD0"/>
    <w:rsid w:val="00C01EDF"/>
    <w:rsid w:val="00C021D5"/>
    <w:rsid w:val="00C02357"/>
    <w:rsid w:val="00C02401"/>
    <w:rsid w:val="00C02416"/>
    <w:rsid w:val="00C02582"/>
    <w:rsid w:val="00C025FF"/>
    <w:rsid w:val="00C026FE"/>
    <w:rsid w:val="00C02AAC"/>
    <w:rsid w:val="00C02C81"/>
    <w:rsid w:val="00C02CF5"/>
    <w:rsid w:val="00C03161"/>
    <w:rsid w:val="00C032B5"/>
    <w:rsid w:val="00C0369F"/>
    <w:rsid w:val="00C0377A"/>
    <w:rsid w:val="00C037EE"/>
    <w:rsid w:val="00C039BE"/>
    <w:rsid w:val="00C039D9"/>
    <w:rsid w:val="00C03AA4"/>
    <w:rsid w:val="00C03CA1"/>
    <w:rsid w:val="00C03EE0"/>
    <w:rsid w:val="00C0401B"/>
    <w:rsid w:val="00C04221"/>
    <w:rsid w:val="00C0441B"/>
    <w:rsid w:val="00C044D0"/>
    <w:rsid w:val="00C04DC1"/>
    <w:rsid w:val="00C04DD0"/>
    <w:rsid w:val="00C04E71"/>
    <w:rsid w:val="00C04FB3"/>
    <w:rsid w:val="00C05129"/>
    <w:rsid w:val="00C05432"/>
    <w:rsid w:val="00C0570C"/>
    <w:rsid w:val="00C057D2"/>
    <w:rsid w:val="00C05842"/>
    <w:rsid w:val="00C05B71"/>
    <w:rsid w:val="00C05C2A"/>
    <w:rsid w:val="00C06116"/>
    <w:rsid w:val="00C06243"/>
    <w:rsid w:val="00C064C5"/>
    <w:rsid w:val="00C0679B"/>
    <w:rsid w:val="00C06E14"/>
    <w:rsid w:val="00C06E32"/>
    <w:rsid w:val="00C070E1"/>
    <w:rsid w:val="00C071AB"/>
    <w:rsid w:val="00C0728C"/>
    <w:rsid w:val="00C073DE"/>
    <w:rsid w:val="00C07638"/>
    <w:rsid w:val="00C07676"/>
    <w:rsid w:val="00C077C0"/>
    <w:rsid w:val="00C07806"/>
    <w:rsid w:val="00C078EF"/>
    <w:rsid w:val="00C079D2"/>
    <w:rsid w:val="00C079EB"/>
    <w:rsid w:val="00C07AA9"/>
    <w:rsid w:val="00C07C7E"/>
    <w:rsid w:val="00C07D61"/>
    <w:rsid w:val="00C07EB3"/>
    <w:rsid w:val="00C10275"/>
    <w:rsid w:val="00C10612"/>
    <w:rsid w:val="00C10696"/>
    <w:rsid w:val="00C107B5"/>
    <w:rsid w:val="00C10EBC"/>
    <w:rsid w:val="00C115AA"/>
    <w:rsid w:val="00C115F5"/>
    <w:rsid w:val="00C115FD"/>
    <w:rsid w:val="00C118FF"/>
    <w:rsid w:val="00C11AB3"/>
    <w:rsid w:val="00C11AEC"/>
    <w:rsid w:val="00C11DC1"/>
    <w:rsid w:val="00C11EE2"/>
    <w:rsid w:val="00C11FC5"/>
    <w:rsid w:val="00C12024"/>
    <w:rsid w:val="00C12052"/>
    <w:rsid w:val="00C12157"/>
    <w:rsid w:val="00C1231C"/>
    <w:rsid w:val="00C1232D"/>
    <w:rsid w:val="00C1267E"/>
    <w:rsid w:val="00C1274A"/>
    <w:rsid w:val="00C127B2"/>
    <w:rsid w:val="00C127FD"/>
    <w:rsid w:val="00C12950"/>
    <w:rsid w:val="00C129C7"/>
    <w:rsid w:val="00C12B4C"/>
    <w:rsid w:val="00C12B9A"/>
    <w:rsid w:val="00C12C1B"/>
    <w:rsid w:val="00C12C87"/>
    <w:rsid w:val="00C12D0F"/>
    <w:rsid w:val="00C12DB2"/>
    <w:rsid w:val="00C13206"/>
    <w:rsid w:val="00C134DA"/>
    <w:rsid w:val="00C13AF1"/>
    <w:rsid w:val="00C13C37"/>
    <w:rsid w:val="00C13D2D"/>
    <w:rsid w:val="00C13F98"/>
    <w:rsid w:val="00C14125"/>
    <w:rsid w:val="00C1435E"/>
    <w:rsid w:val="00C145AC"/>
    <w:rsid w:val="00C14719"/>
    <w:rsid w:val="00C1475B"/>
    <w:rsid w:val="00C1476E"/>
    <w:rsid w:val="00C14866"/>
    <w:rsid w:val="00C14902"/>
    <w:rsid w:val="00C14A01"/>
    <w:rsid w:val="00C14A12"/>
    <w:rsid w:val="00C14D2D"/>
    <w:rsid w:val="00C14E52"/>
    <w:rsid w:val="00C14EB2"/>
    <w:rsid w:val="00C1513D"/>
    <w:rsid w:val="00C15701"/>
    <w:rsid w:val="00C15828"/>
    <w:rsid w:val="00C158B3"/>
    <w:rsid w:val="00C158BB"/>
    <w:rsid w:val="00C15A44"/>
    <w:rsid w:val="00C15B3B"/>
    <w:rsid w:val="00C15C17"/>
    <w:rsid w:val="00C15C65"/>
    <w:rsid w:val="00C15C88"/>
    <w:rsid w:val="00C15CCD"/>
    <w:rsid w:val="00C15EFE"/>
    <w:rsid w:val="00C15F43"/>
    <w:rsid w:val="00C15FFA"/>
    <w:rsid w:val="00C16118"/>
    <w:rsid w:val="00C16166"/>
    <w:rsid w:val="00C162BA"/>
    <w:rsid w:val="00C165C9"/>
    <w:rsid w:val="00C16600"/>
    <w:rsid w:val="00C16769"/>
    <w:rsid w:val="00C1679C"/>
    <w:rsid w:val="00C1682A"/>
    <w:rsid w:val="00C1696A"/>
    <w:rsid w:val="00C16BB9"/>
    <w:rsid w:val="00C16E52"/>
    <w:rsid w:val="00C17038"/>
    <w:rsid w:val="00C17058"/>
    <w:rsid w:val="00C1727C"/>
    <w:rsid w:val="00C17808"/>
    <w:rsid w:val="00C17B4E"/>
    <w:rsid w:val="00C17E44"/>
    <w:rsid w:val="00C17EE2"/>
    <w:rsid w:val="00C2003E"/>
    <w:rsid w:val="00C200E4"/>
    <w:rsid w:val="00C20270"/>
    <w:rsid w:val="00C20306"/>
    <w:rsid w:val="00C204AA"/>
    <w:rsid w:val="00C20737"/>
    <w:rsid w:val="00C208EF"/>
    <w:rsid w:val="00C209AF"/>
    <w:rsid w:val="00C209C6"/>
    <w:rsid w:val="00C20AD9"/>
    <w:rsid w:val="00C20B1B"/>
    <w:rsid w:val="00C20CAA"/>
    <w:rsid w:val="00C20DB3"/>
    <w:rsid w:val="00C20F97"/>
    <w:rsid w:val="00C212B0"/>
    <w:rsid w:val="00C214A7"/>
    <w:rsid w:val="00C216AF"/>
    <w:rsid w:val="00C21827"/>
    <w:rsid w:val="00C219A3"/>
    <w:rsid w:val="00C21A15"/>
    <w:rsid w:val="00C21B0F"/>
    <w:rsid w:val="00C21C56"/>
    <w:rsid w:val="00C21EF1"/>
    <w:rsid w:val="00C21F1F"/>
    <w:rsid w:val="00C21F9B"/>
    <w:rsid w:val="00C22474"/>
    <w:rsid w:val="00C226C5"/>
    <w:rsid w:val="00C22832"/>
    <w:rsid w:val="00C22C70"/>
    <w:rsid w:val="00C22FB9"/>
    <w:rsid w:val="00C23096"/>
    <w:rsid w:val="00C230BE"/>
    <w:rsid w:val="00C236A0"/>
    <w:rsid w:val="00C23B14"/>
    <w:rsid w:val="00C23B1C"/>
    <w:rsid w:val="00C23DA5"/>
    <w:rsid w:val="00C23E03"/>
    <w:rsid w:val="00C23F43"/>
    <w:rsid w:val="00C23FF1"/>
    <w:rsid w:val="00C240DA"/>
    <w:rsid w:val="00C24160"/>
    <w:rsid w:val="00C24290"/>
    <w:rsid w:val="00C2435D"/>
    <w:rsid w:val="00C24493"/>
    <w:rsid w:val="00C244A3"/>
    <w:rsid w:val="00C245B0"/>
    <w:rsid w:val="00C24712"/>
    <w:rsid w:val="00C2483B"/>
    <w:rsid w:val="00C24ADD"/>
    <w:rsid w:val="00C24AEE"/>
    <w:rsid w:val="00C24B1C"/>
    <w:rsid w:val="00C24B90"/>
    <w:rsid w:val="00C25061"/>
    <w:rsid w:val="00C25263"/>
    <w:rsid w:val="00C25416"/>
    <w:rsid w:val="00C254E5"/>
    <w:rsid w:val="00C25500"/>
    <w:rsid w:val="00C257D2"/>
    <w:rsid w:val="00C257E1"/>
    <w:rsid w:val="00C258C6"/>
    <w:rsid w:val="00C259D8"/>
    <w:rsid w:val="00C25A96"/>
    <w:rsid w:val="00C25F34"/>
    <w:rsid w:val="00C25FB6"/>
    <w:rsid w:val="00C26009"/>
    <w:rsid w:val="00C261ED"/>
    <w:rsid w:val="00C26373"/>
    <w:rsid w:val="00C263D0"/>
    <w:rsid w:val="00C264EE"/>
    <w:rsid w:val="00C26625"/>
    <w:rsid w:val="00C26745"/>
    <w:rsid w:val="00C269F3"/>
    <w:rsid w:val="00C26AC6"/>
    <w:rsid w:val="00C26ACC"/>
    <w:rsid w:val="00C26AE6"/>
    <w:rsid w:val="00C26BA0"/>
    <w:rsid w:val="00C26DD3"/>
    <w:rsid w:val="00C26DE9"/>
    <w:rsid w:val="00C27028"/>
    <w:rsid w:val="00C274F9"/>
    <w:rsid w:val="00C27572"/>
    <w:rsid w:val="00C27677"/>
    <w:rsid w:val="00C27D54"/>
    <w:rsid w:val="00C27E68"/>
    <w:rsid w:val="00C30222"/>
    <w:rsid w:val="00C30380"/>
    <w:rsid w:val="00C30390"/>
    <w:rsid w:val="00C30485"/>
    <w:rsid w:val="00C309D4"/>
    <w:rsid w:val="00C30BD6"/>
    <w:rsid w:val="00C30D1A"/>
    <w:rsid w:val="00C30F03"/>
    <w:rsid w:val="00C3100C"/>
    <w:rsid w:val="00C31143"/>
    <w:rsid w:val="00C3121E"/>
    <w:rsid w:val="00C31279"/>
    <w:rsid w:val="00C31643"/>
    <w:rsid w:val="00C316FD"/>
    <w:rsid w:val="00C3176F"/>
    <w:rsid w:val="00C3191A"/>
    <w:rsid w:val="00C32054"/>
    <w:rsid w:val="00C32325"/>
    <w:rsid w:val="00C3260D"/>
    <w:rsid w:val="00C326DD"/>
    <w:rsid w:val="00C3281F"/>
    <w:rsid w:val="00C328EC"/>
    <w:rsid w:val="00C33161"/>
    <w:rsid w:val="00C33460"/>
    <w:rsid w:val="00C334D6"/>
    <w:rsid w:val="00C335B6"/>
    <w:rsid w:val="00C3361D"/>
    <w:rsid w:val="00C33639"/>
    <w:rsid w:val="00C336E1"/>
    <w:rsid w:val="00C339AC"/>
    <w:rsid w:val="00C33A2F"/>
    <w:rsid w:val="00C33B5B"/>
    <w:rsid w:val="00C33DC6"/>
    <w:rsid w:val="00C33E7E"/>
    <w:rsid w:val="00C33F1C"/>
    <w:rsid w:val="00C34007"/>
    <w:rsid w:val="00C34069"/>
    <w:rsid w:val="00C3428F"/>
    <w:rsid w:val="00C344A9"/>
    <w:rsid w:val="00C3478F"/>
    <w:rsid w:val="00C347D0"/>
    <w:rsid w:val="00C34ACB"/>
    <w:rsid w:val="00C34B0D"/>
    <w:rsid w:val="00C34C7D"/>
    <w:rsid w:val="00C34DB4"/>
    <w:rsid w:val="00C34FBD"/>
    <w:rsid w:val="00C3541B"/>
    <w:rsid w:val="00C3569D"/>
    <w:rsid w:val="00C35990"/>
    <w:rsid w:val="00C35AAF"/>
    <w:rsid w:val="00C35F4D"/>
    <w:rsid w:val="00C36107"/>
    <w:rsid w:val="00C362C5"/>
    <w:rsid w:val="00C362D0"/>
    <w:rsid w:val="00C3643A"/>
    <w:rsid w:val="00C36734"/>
    <w:rsid w:val="00C36954"/>
    <w:rsid w:val="00C36E13"/>
    <w:rsid w:val="00C3745F"/>
    <w:rsid w:val="00C37511"/>
    <w:rsid w:val="00C37924"/>
    <w:rsid w:val="00C3798B"/>
    <w:rsid w:val="00C379FC"/>
    <w:rsid w:val="00C37A43"/>
    <w:rsid w:val="00C37AD6"/>
    <w:rsid w:val="00C37B76"/>
    <w:rsid w:val="00C37B87"/>
    <w:rsid w:val="00C37C53"/>
    <w:rsid w:val="00C37E3D"/>
    <w:rsid w:val="00C40038"/>
    <w:rsid w:val="00C40138"/>
    <w:rsid w:val="00C401C4"/>
    <w:rsid w:val="00C401C7"/>
    <w:rsid w:val="00C402E6"/>
    <w:rsid w:val="00C408F8"/>
    <w:rsid w:val="00C40B37"/>
    <w:rsid w:val="00C40D9A"/>
    <w:rsid w:val="00C41142"/>
    <w:rsid w:val="00C41321"/>
    <w:rsid w:val="00C41434"/>
    <w:rsid w:val="00C414C3"/>
    <w:rsid w:val="00C41558"/>
    <w:rsid w:val="00C417E9"/>
    <w:rsid w:val="00C41977"/>
    <w:rsid w:val="00C41BAB"/>
    <w:rsid w:val="00C41C9E"/>
    <w:rsid w:val="00C41DF0"/>
    <w:rsid w:val="00C41EC7"/>
    <w:rsid w:val="00C42015"/>
    <w:rsid w:val="00C42336"/>
    <w:rsid w:val="00C4251E"/>
    <w:rsid w:val="00C42996"/>
    <w:rsid w:val="00C42A0F"/>
    <w:rsid w:val="00C42B21"/>
    <w:rsid w:val="00C42DBB"/>
    <w:rsid w:val="00C42F68"/>
    <w:rsid w:val="00C42FD1"/>
    <w:rsid w:val="00C43027"/>
    <w:rsid w:val="00C43306"/>
    <w:rsid w:val="00C434B3"/>
    <w:rsid w:val="00C435AD"/>
    <w:rsid w:val="00C435B0"/>
    <w:rsid w:val="00C4385A"/>
    <w:rsid w:val="00C43A31"/>
    <w:rsid w:val="00C43CC1"/>
    <w:rsid w:val="00C43DC1"/>
    <w:rsid w:val="00C43EC1"/>
    <w:rsid w:val="00C440D0"/>
    <w:rsid w:val="00C44209"/>
    <w:rsid w:val="00C4422B"/>
    <w:rsid w:val="00C442DB"/>
    <w:rsid w:val="00C4442D"/>
    <w:rsid w:val="00C4466A"/>
    <w:rsid w:val="00C446EA"/>
    <w:rsid w:val="00C44982"/>
    <w:rsid w:val="00C44A88"/>
    <w:rsid w:val="00C44C70"/>
    <w:rsid w:val="00C44D1E"/>
    <w:rsid w:val="00C4502D"/>
    <w:rsid w:val="00C4505B"/>
    <w:rsid w:val="00C451BF"/>
    <w:rsid w:val="00C456DB"/>
    <w:rsid w:val="00C45716"/>
    <w:rsid w:val="00C45A7A"/>
    <w:rsid w:val="00C45B05"/>
    <w:rsid w:val="00C46B24"/>
    <w:rsid w:val="00C46DA7"/>
    <w:rsid w:val="00C4734F"/>
    <w:rsid w:val="00C473D3"/>
    <w:rsid w:val="00C47416"/>
    <w:rsid w:val="00C476F1"/>
    <w:rsid w:val="00C4771A"/>
    <w:rsid w:val="00C47782"/>
    <w:rsid w:val="00C47C48"/>
    <w:rsid w:val="00C47D3E"/>
    <w:rsid w:val="00C5008E"/>
    <w:rsid w:val="00C5011D"/>
    <w:rsid w:val="00C50143"/>
    <w:rsid w:val="00C50219"/>
    <w:rsid w:val="00C50252"/>
    <w:rsid w:val="00C50B9A"/>
    <w:rsid w:val="00C50C0E"/>
    <w:rsid w:val="00C51096"/>
    <w:rsid w:val="00C510F0"/>
    <w:rsid w:val="00C51155"/>
    <w:rsid w:val="00C51346"/>
    <w:rsid w:val="00C51A47"/>
    <w:rsid w:val="00C51E4A"/>
    <w:rsid w:val="00C51F66"/>
    <w:rsid w:val="00C520DE"/>
    <w:rsid w:val="00C52382"/>
    <w:rsid w:val="00C525F8"/>
    <w:rsid w:val="00C526C5"/>
    <w:rsid w:val="00C52764"/>
    <w:rsid w:val="00C52806"/>
    <w:rsid w:val="00C52A5A"/>
    <w:rsid w:val="00C52F7E"/>
    <w:rsid w:val="00C53131"/>
    <w:rsid w:val="00C53343"/>
    <w:rsid w:val="00C533C8"/>
    <w:rsid w:val="00C539C8"/>
    <w:rsid w:val="00C539E3"/>
    <w:rsid w:val="00C53A36"/>
    <w:rsid w:val="00C53D5E"/>
    <w:rsid w:val="00C54121"/>
    <w:rsid w:val="00C541E2"/>
    <w:rsid w:val="00C543A1"/>
    <w:rsid w:val="00C545D5"/>
    <w:rsid w:val="00C546A8"/>
    <w:rsid w:val="00C548F8"/>
    <w:rsid w:val="00C549EF"/>
    <w:rsid w:val="00C54B88"/>
    <w:rsid w:val="00C54DC4"/>
    <w:rsid w:val="00C54E53"/>
    <w:rsid w:val="00C54F1C"/>
    <w:rsid w:val="00C54F91"/>
    <w:rsid w:val="00C55039"/>
    <w:rsid w:val="00C55059"/>
    <w:rsid w:val="00C550CA"/>
    <w:rsid w:val="00C551EC"/>
    <w:rsid w:val="00C5542F"/>
    <w:rsid w:val="00C556A7"/>
    <w:rsid w:val="00C55731"/>
    <w:rsid w:val="00C5575A"/>
    <w:rsid w:val="00C55A89"/>
    <w:rsid w:val="00C55EC4"/>
    <w:rsid w:val="00C5605F"/>
    <w:rsid w:val="00C560A1"/>
    <w:rsid w:val="00C560D5"/>
    <w:rsid w:val="00C56214"/>
    <w:rsid w:val="00C562D1"/>
    <w:rsid w:val="00C56354"/>
    <w:rsid w:val="00C56931"/>
    <w:rsid w:val="00C569A4"/>
    <w:rsid w:val="00C56AC1"/>
    <w:rsid w:val="00C56B3F"/>
    <w:rsid w:val="00C56DF2"/>
    <w:rsid w:val="00C571B2"/>
    <w:rsid w:val="00C57204"/>
    <w:rsid w:val="00C5721A"/>
    <w:rsid w:val="00C57224"/>
    <w:rsid w:val="00C572BF"/>
    <w:rsid w:val="00C574AD"/>
    <w:rsid w:val="00C57534"/>
    <w:rsid w:val="00C576E7"/>
    <w:rsid w:val="00C57712"/>
    <w:rsid w:val="00C57757"/>
    <w:rsid w:val="00C578DA"/>
    <w:rsid w:val="00C57996"/>
    <w:rsid w:val="00C57B1A"/>
    <w:rsid w:val="00C57C2D"/>
    <w:rsid w:val="00C57DA1"/>
    <w:rsid w:val="00C57DB5"/>
    <w:rsid w:val="00C57FC9"/>
    <w:rsid w:val="00C60126"/>
    <w:rsid w:val="00C601B5"/>
    <w:rsid w:val="00C6034E"/>
    <w:rsid w:val="00C604FF"/>
    <w:rsid w:val="00C605C2"/>
    <w:rsid w:val="00C608DB"/>
    <w:rsid w:val="00C60914"/>
    <w:rsid w:val="00C609F8"/>
    <w:rsid w:val="00C60B30"/>
    <w:rsid w:val="00C60BAC"/>
    <w:rsid w:val="00C60CB2"/>
    <w:rsid w:val="00C60E5C"/>
    <w:rsid w:val="00C60F25"/>
    <w:rsid w:val="00C6145A"/>
    <w:rsid w:val="00C617AF"/>
    <w:rsid w:val="00C61807"/>
    <w:rsid w:val="00C61A44"/>
    <w:rsid w:val="00C61ABC"/>
    <w:rsid w:val="00C61BE3"/>
    <w:rsid w:val="00C61D27"/>
    <w:rsid w:val="00C61DE2"/>
    <w:rsid w:val="00C61F2F"/>
    <w:rsid w:val="00C621AF"/>
    <w:rsid w:val="00C622A9"/>
    <w:rsid w:val="00C626EA"/>
    <w:rsid w:val="00C62813"/>
    <w:rsid w:val="00C62911"/>
    <w:rsid w:val="00C62A3A"/>
    <w:rsid w:val="00C62CA1"/>
    <w:rsid w:val="00C62E53"/>
    <w:rsid w:val="00C63254"/>
    <w:rsid w:val="00C632D8"/>
    <w:rsid w:val="00C63421"/>
    <w:rsid w:val="00C6345D"/>
    <w:rsid w:val="00C637A5"/>
    <w:rsid w:val="00C6384A"/>
    <w:rsid w:val="00C63E88"/>
    <w:rsid w:val="00C63F53"/>
    <w:rsid w:val="00C63FA2"/>
    <w:rsid w:val="00C64003"/>
    <w:rsid w:val="00C6409C"/>
    <w:rsid w:val="00C6432B"/>
    <w:rsid w:val="00C6470F"/>
    <w:rsid w:val="00C64800"/>
    <w:rsid w:val="00C6485B"/>
    <w:rsid w:val="00C64961"/>
    <w:rsid w:val="00C64CD8"/>
    <w:rsid w:val="00C64D76"/>
    <w:rsid w:val="00C64F08"/>
    <w:rsid w:val="00C65033"/>
    <w:rsid w:val="00C651C3"/>
    <w:rsid w:val="00C651E0"/>
    <w:rsid w:val="00C65241"/>
    <w:rsid w:val="00C653B6"/>
    <w:rsid w:val="00C653E0"/>
    <w:rsid w:val="00C65541"/>
    <w:rsid w:val="00C655BC"/>
    <w:rsid w:val="00C6575F"/>
    <w:rsid w:val="00C657CB"/>
    <w:rsid w:val="00C65857"/>
    <w:rsid w:val="00C658A6"/>
    <w:rsid w:val="00C65BE3"/>
    <w:rsid w:val="00C65CC2"/>
    <w:rsid w:val="00C65EB3"/>
    <w:rsid w:val="00C6642F"/>
    <w:rsid w:val="00C664B2"/>
    <w:rsid w:val="00C668D2"/>
    <w:rsid w:val="00C6695E"/>
    <w:rsid w:val="00C6697C"/>
    <w:rsid w:val="00C66ADC"/>
    <w:rsid w:val="00C66CEF"/>
    <w:rsid w:val="00C66DB6"/>
    <w:rsid w:val="00C66E67"/>
    <w:rsid w:val="00C66EC2"/>
    <w:rsid w:val="00C66F65"/>
    <w:rsid w:val="00C66F76"/>
    <w:rsid w:val="00C66FF4"/>
    <w:rsid w:val="00C675F3"/>
    <w:rsid w:val="00C67675"/>
    <w:rsid w:val="00C676C9"/>
    <w:rsid w:val="00C67A03"/>
    <w:rsid w:val="00C67B0F"/>
    <w:rsid w:val="00C67B34"/>
    <w:rsid w:val="00C67E84"/>
    <w:rsid w:val="00C67FC7"/>
    <w:rsid w:val="00C7037B"/>
    <w:rsid w:val="00C704E9"/>
    <w:rsid w:val="00C7078A"/>
    <w:rsid w:val="00C7085F"/>
    <w:rsid w:val="00C70BD3"/>
    <w:rsid w:val="00C70C54"/>
    <w:rsid w:val="00C70DB2"/>
    <w:rsid w:val="00C70ECD"/>
    <w:rsid w:val="00C71626"/>
    <w:rsid w:val="00C71A2C"/>
    <w:rsid w:val="00C71ACC"/>
    <w:rsid w:val="00C71AE8"/>
    <w:rsid w:val="00C71AFF"/>
    <w:rsid w:val="00C71B26"/>
    <w:rsid w:val="00C71B92"/>
    <w:rsid w:val="00C71B97"/>
    <w:rsid w:val="00C71FC4"/>
    <w:rsid w:val="00C7212F"/>
    <w:rsid w:val="00C7245F"/>
    <w:rsid w:val="00C7264E"/>
    <w:rsid w:val="00C7269B"/>
    <w:rsid w:val="00C726FC"/>
    <w:rsid w:val="00C727BC"/>
    <w:rsid w:val="00C72941"/>
    <w:rsid w:val="00C729DB"/>
    <w:rsid w:val="00C72A87"/>
    <w:rsid w:val="00C72C35"/>
    <w:rsid w:val="00C72CE3"/>
    <w:rsid w:val="00C72DD5"/>
    <w:rsid w:val="00C72E29"/>
    <w:rsid w:val="00C73086"/>
    <w:rsid w:val="00C73263"/>
    <w:rsid w:val="00C73499"/>
    <w:rsid w:val="00C73577"/>
    <w:rsid w:val="00C7364D"/>
    <w:rsid w:val="00C73796"/>
    <w:rsid w:val="00C737CF"/>
    <w:rsid w:val="00C73858"/>
    <w:rsid w:val="00C739B6"/>
    <w:rsid w:val="00C73A2C"/>
    <w:rsid w:val="00C73B5D"/>
    <w:rsid w:val="00C740CE"/>
    <w:rsid w:val="00C740D2"/>
    <w:rsid w:val="00C74176"/>
    <w:rsid w:val="00C741DC"/>
    <w:rsid w:val="00C7428B"/>
    <w:rsid w:val="00C742A9"/>
    <w:rsid w:val="00C746B9"/>
    <w:rsid w:val="00C74B83"/>
    <w:rsid w:val="00C74C81"/>
    <w:rsid w:val="00C74C93"/>
    <w:rsid w:val="00C74F03"/>
    <w:rsid w:val="00C75097"/>
    <w:rsid w:val="00C750BF"/>
    <w:rsid w:val="00C75175"/>
    <w:rsid w:val="00C75196"/>
    <w:rsid w:val="00C751CF"/>
    <w:rsid w:val="00C752D7"/>
    <w:rsid w:val="00C755DF"/>
    <w:rsid w:val="00C756A6"/>
    <w:rsid w:val="00C75724"/>
    <w:rsid w:val="00C75A70"/>
    <w:rsid w:val="00C75B28"/>
    <w:rsid w:val="00C75BD0"/>
    <w:rsid w:val="00C75F36"/>
    <w:rsid w:val="00C760BD"/>
    <w:rsid w:val="00C7612F"/>
    <w:rsid w:val="00C761ED"/>
    <w:rsid w:val="00C762F6"/>
    <w:rsid w:val="00C7638F"/>
    <w:rsid w:val="00C763C0"/>
    <w:rsid w:val="00C763E7"/>
    <w:rsid w:val="00C76578"/>
    <w:rsid w:val="00C765C1"/>
    <w:rsid w:val="00C765E7"/>
    <w:rsid w:val="00C766A7"/>
    <w:rsid w:val="00C766E6"/>
    <w:rsid w:val="00C767BB"/>
    <w:rsid w:val="00C76832"/>
    <w:rsid w:val="00C768F7"/>
    <w:rsid w:val="00C76B0F"/>
    <w:rsid w:val="00C76C85"/>
    <w:rsid w:val="00C76E2C"/>
    <w:rsid w:val="00C76EE5"/>
    <w:rsid w:val="00C77079"/>
    <w:rsid w:val="00C77603"/>
    <w:rsid w:val="00C7778A"/>
    <w:rsid w:val="00C77839"/>
    <w:rsid w:val="00C77942"/>
    <w:rsid w:val="00C77D20"/>
    <w:rsid w:val="00C77D7F"/>
    <w:rsid w:val="00C77F45"/>
    <w:rsid w:val="00C800E6"/>
    <w:rsid w:val="00C801AF"/>
    <w:rsid w:val="00C80261"/>
    <w:rsid w:val="00C80903"/>
    <w:rsid w:val="00C80BAA"/>
    <w:rsid w:val="00C8100B"/>
    <w:rsid w:val="00C81106"/>
    <w:rsid w:val="00C812E4"/>
    <w:rsid w:val="00C8152F"/>
    <w:rsid w:val="00C81541"/>
    <w:rsid w:val="00C81592"/>
    <w:rsid w:val="00C81817"/>
    <w:rsid w:val="00C818FA"/>
    <w:rsid w:val="00C81B35"/>
    <w:rsid w:val="00C81B5F"/>
    <w:rsid w:val="00C81D01"/>
    <w:rsid w:val="00C81DBF"/>
    <w:rsid w:val="00C81E69"/>
    <w:rsid w:val="00C81E7E"/>
    <w:rsid w:val="00C81EB2"/>
    <w:rsid w:val="00C81F27"/>
    <w:rsid w:val="00C81F9A"/>
    <w:rsid w:val="00C821D8"/>
    <w:rsid w:val="00C8227C"/>
    <w:rsid w:val="00C82281"/>
    <w:rsid w:val="00C823EC"/>
    <w:rsid w:val="00C827BD"/>
    <w:rsid w:val="00C8291C"/>
    <w:rsid w:val="00C82B5D"/>
    <w:rsid w:val="00C82C88"/>
    <w:rsid w:val="00C83078"/>
    <w:rsid w:val="00C830AC"/>
    <w:rsid w:val="00C83185"/>
    <w:rsid w:val="00C83452"/>
    <w:rsid w:val="00C83532"/>
    <w:rsid w:val="00C83D16"/>
    <w:rsid w:val="00C83FE8"/>
    <w:rsid w:val="00C84113"/>
    <w:rsid w:val="00C84121"/>
    <w:rsid w:val="00C841CF"/>
    <w:rsid w:val="00C8451A"/>
    <w:rsid w:val="00C846E1"/>
    <w:rsid w:val="00C84FF8"/>
    <w:rsid w:val="00C852F0"/>
    <w:rsid w:val="00C856A5"/>
    <w:rsid w:val="00C85718"/>
    <w:rsid w:val="00C8583E"/>
    <w:rsid w:val="00C85B04"/>
    <w:rsid w:val="00C85BE7"/>
    <w:rsid w:val="00C85C2C"/>
    <w:rsid w:val="00C85D67"/>
    <w:rsid w:val="00C86337"/>
    <w:rsid w:val="00C864D4"/>
    <w:rsid w:val="00C8660B"/>
    <w:rsid w:val="00C8679C"/>
    <w:rsid w:val="00C86822"/>
    <w:rsid w:val="00C86A5E"/>
    <w:rsid w:val="00C86C2B"/>
    <w:rsid w:val="00C87824"/>
    <w:rsid w:val="00C87CF6"/>
    <w:rsid w:val="00C87E78"/>
    <w:rsid w:val="00C90176"/>
    <w:rsid w:val="00C90277"/>
    <w:rsid w:val="00C90326"/>
    <w:rsid w:val="00C90841"/>
    <w:rsid w:val="00C90BA0"/>
    <w:rsid w:val="00C90C5F"/>
    <w:rsid w:val="00C90C75"/>
    <w:rsid w:val="00C910FB"/>
    <w:rsid w:val="00C91157"/>
    <w:rsid w:val="00C917D2"/>
    <w:rsid w:val="00C9192A"/>
    <w:rsid w:val="00C919CC"/>
    <w:rsid w:val="00C91ABD"/>
    <w:rsid w:val="00C91FC4"/>
    <w:rsid w:val="00C920A5"/>
    <w:rsid w:val="00C920F9"/>
    <w:rsid w:val="00C921F9"/>
    <w:rsid w:val="00C9232C"/>
    <w:rsid w:val="00C923B9"/>
    <w:rsid w:val="00C9245E"/>
    <w:rsid w:val="00C92554"/>
    <w:rsid w:val="00C92594"/>
    <w:rsid w:val="00C925D5"/>
    <w:rsid w:val="00C928FE"/>
    <w:rsid w:val="00C92BD3"/>
    <w:rsid w:val="00C93202"/>
    <w:rsid w:val="00C93343"/>
    <w:rsid w:val="00C939BC"/>
    <w:rsid w:val="00C93D94"/>
    <w:rsid w:val="00C93ED6"/>
    <w:rsid w:val="00C94204"/>
    <w:rsid w:val="00C94240"/>
    <w:rsid w:val="00C9428D"/>
    <w:rsid w:val="00C9432B"/>
    <w:rsid w:val="00C947E8"/>
    <w:rsid w:val="00C9483A"/>
    <w:rsid w:val="00C94844"/>
    <w:rsid w:val="00C948FA"/>
    <w:rsid w:val="00C94925"/>
    <w:rsid w:val="00C949EB"/>
    <w:rsid w:val="00C94C53"/>
    <w:rsid w:val="00C94DD0"/>
    <w:rsid w:val="00C94E30"/>
    <w:rsid w:val="00C94E49"/>
    <w:rsid w:val="00C94F21"/>
    <w:rsid w:val="00C95115"/>
    <w:rsid w:val="00C958CD"/>
    <w:rsid w:val="00C95EAC"/>
    <w:rsid w:val="00C9633F"/>
    <w:rsid w:val="00C964D4"/>
    <w:rsid w:val="00C96835"/>
    <w:rsid w:val="00C96A0B"/>
    <w:rsid w:val="00C96AD5"/>
    <w:rsid w:val="00C96C75"/>
    <w:rsid w:val="00C96CC7"/>
    <w:rsid w:val="00C96D88"/>
    <w:rsid w:val="00C96F68"/>
    <w:rsid w:val="00C96FEC"/>
    <w:rsid w:val="00C971E8"/>
    <w:rsid w:val="00C9776D"/>
    <w:rsid w:val="00C9781A"/>
    <w:rsid w:val="00C97C26"/>
    <w:rsid w:val="00C97C5E"/>
    <w:rsid w:val="00CA0168"/>
    <w:rsid w:val="00CA033A"/>
    <w:rsid w:val="00CA0949"/>
    <w:rsid w:val="00CA0A20"/>
    <w:rsid w:val="00CA0A47"/>
    <w:rsid w:val="00CA0C42"/>
    <w:rsid w:val="00CA0CEB"/>
    <w:rsid w:val="00CA10CD"/>
    <w:rsid w:val="00CA17BE"/>
    <w:rsid w:val="00CA17E3"/>
    <w:rsid w:val="00CA18CE"/>
    <w:rsid w:val="00CA196A"/>
    <w:rsid w:val="00CA1BA5"/>
    <w:rsid w:val="00CA1C37"/>
    <w:rsid w:val="00CA1F7B"/>
    <w:rsid w:val="00CA2027"/>
    <w:rsid w:val="00CA2110"/>
    <w:rsid w:val="00CA2489"/>
    <w:rsid w:val="00CA27AC"/>
    <w:rsid w:val="00CA299D"/>
    <w:rsid w:val="00CA2CA5"/>
    <w:rsid w:val="00CA2ECF"/>
    <w:rsid w:val="00CA2EF4"/>
    <w:rsid w:val="00CA3000"/>
    <w:rsid w:val="00CA3089"/>
    <w:rsid w:val="00CA30DD"/>
    <w:rsid w:val="00CA3616"/>
    <w:rsid w:val="00CA38D9"/>
    <w:rsid w:val="00CA3D67"/>
    <w:rsid w:val="00CA3D7B"/>
    <w:rsid w:val="00CA3F09"/>
    <w:rsid w:val="00CA3F66"/>
    <w:rsid w:val="00CA42A5"/>
    <w:rsid w:val="00CA42C7"/>
    <w:rsid w:val="00CA42D9"/>
    <w:rsid w:val="00CA44AA"/>
    <w:rsid w:val="00CA4759"/>
    <w:rsid w:val="00CA486F"/>
    <w:rsid w:val="00CA48D1"/>
    <w:rsid w:val="00CA4AC2"/>
    <w:rsid w:val="00CA4B2D"/>
    <w:rsid w:val="00CA4B66"/>
    <w:rsid w:val="00CA4BD7"/>
    <w:rsid w:val="00CA4DD2"/>
    <w:rsid w:val="00CA4DF7"/>
    <w:rsid w:val="00CA4E32"/>
    <w:rsid w:val="00CA4F83"/>
    <w:rsid w:val="00CA530C"/>
    <w:rsid w:val="00CA567A"/>
    <w:rsid w:val="00CA572D"/>
    <w:rsid w:val="00CA574D"/>
    <w:rsid w:val="00CA580D"/>
    <w:rsid w:val="00CA5B86"/>
    <w:rsid w:val="00CA5BB0"/>
    <w:rsid w:val="00CA5CB4"/>
    <w:rsid w:val="00CA5CBA"/>
    <w:rsid w:val="00CA5CF5"/>
    <w:rsid w:val="00CA5D50"/>
    <w:rsid w:val="00CA5E0F"/>
    <w:rsid w:val="00CA5F68"/>
    <w:rsid w:val="00CA5FDD"/>
    <w:rsid w:val="00CA65FA"/>
    <w:rsid w:val="00CA6616"/>
    <w:rsid w:val="00CA6A9D"/>
    <w:rsid w:val="00CA6BA1"/>
    <w:rsid w:val="00CA6C93"/>
    <w:rsid w:val="00CA6D1E"/>
    <w:rsid w:val="00CA7734"/>
    <w:rsid w:val="00CA7916"/>
    <w:rsid w:val="00CA7AC1"/>
    <w:rsid w:val="00CA7B75"/>
    <w:rsid w:val="00CA7C3B"/>
    <w:rsid w:val="00CA7CC5"/>
    <w:rsid w:val="00CA7D23"/>
    <w:rsid w:val="00CA7E8E"/>
    <w:rsid w:val="00CA7F3B"/>
    <w:rsid w:val="00CB00D6"/>
    <w:rsid w:val="00CB0180"/>
    <w:rsid w:val="00CB0205"/>
    <w:rsid w:val="00CB03BD"/>
    <w:rsid w:val="00CB050A"/>
    <w:rsid w:val="00CB0817"/>
    <w:rsid w:val="00CB0A82"/>
    <w:rsid w:val="00CB0C2B"/>
    <w:rsid w:val="00CB0DCA"/>
    <w:rsid w:val="00CB0E29"/>
    <w:rsid w:val="00CB0FA4"/>
    <w:rsid w:val="00CB1143"/>
    <w:rsid w:val="00CB1770"/>
    <w:rsid w:val="00CB17CD"/>
    <w:rsid w:val="00CB19B6"/>
    <w:rsid w:val="00CB1C00"/>
    <w:rsid w:val="00CB1CB2"/>
    <w:rsid w:val="00CB20B8"/>
    <w:rsid w:val="00CB20CD"/>
    <w:rsid w:val="00CB21AC"/>
    <w:rsid w:val="00CB228D"/>
    <w:rsid w:val="00CB2293"/>
    <w:rsid w:val="00CB22F5"/>
    <w:rsid w:val="00CB2691"/>
    <w:rsid w:val="00CB282B"/>
    <w:rsid w:val="00CB2936"/>
    <w:rsid w:val="00CB2A1A"/>
    <w:rsid w:val="00CB2C19"/>
    <w:rsid w:val="00CB2D3E"/>
    <w:rsid w:val="00CB2E41"/>
    <w:rsid w:val="00CB2E4E"/>
    <w:rsid w:val="00CB2F1B"/>
    <w:rsid w:val="00CB30CB"/>
    <w:rsid w:val="00CB326F"/>
    <w:rsid w:val="00CB32AE"/>
    <w:rsid w:val="00CB32E4"/>
    <w:rsid w:val="00CB36C2"/>
    <w:rsid w:val="00CB37FB"/>
    <w:rsid w:val="00CB3CCD"/>
    <w:rsid w:val="00CB3DFC"/>
    <w:rsid w:val="00CB3F2A"/>
    <w:rsid w:val="00CB401F"/>
    <w:rsid w:val="00CB42B6"/>
    <w:rsid w:val="00CB4630"/>
    <w:rsid w:val="00CB4656"/>
    <w:rsid w:val="00CB4660"/>
    <w:rsid w:val="00CB46C1"/>
    <w:rsid w:val="00CB46F8"/>
    <w:rsid w:val="00CB49A4"/>
    <w:rsid w:val="00CB4B47"/>
    <w:rsid w:val="00CB4C39"/>
    <w:rsid w:val="00CB4C4E"/>
    <w:rsid w:val="00CB50C7"/>
    <w:rsid w:val="00CB52C5"/>
    <w:rsid w:val="00CB54E6"/>
    <w:rsid w:val="00CB54FF"/>
    <w:rsid w:val="00CB5770"/>
    <w:rsid w:val="00CB5BEE"/>
    <w:rsid w:val="00CB60EE"/>
    <w:rsid w:val="00CB61BE"/>
    <w:rsid w:val="00CB6264"/>
    <w:rsid w:val="00CB68D1"/>
    <w:rsid w:val="00CB6CDB"/>
    <w:rsid w:val="00CB72F0"/>
    <w:rsid w:val="00CB7582"/>
    <w:rsid w:val="00CB7E7F"/>
    <w:rsid w:val="00CC001F"/>
    <w:rsid w:val="00CC017B"/>
    <w:rsid w:val="00CC0253"/>
    <w:rsid w:val="00CC02F5"/>
    <w:rsid w:val="00CC048E"/>
    <w:rsid w:val="00CC063E"/>
    <w:rsid w:val="00CC07A1"/>
    <w:rsid w:val="00CC07DA"/>
    <w:rsid w:val="00CC0934"/>
    <w:rsid w:val="00CC0AFD"/>
    <w:rsid w:val="00CC0B7F"/>
    <w:rsid w:val="00CC0BEB"/>
    <w:rsid w:val="00CC0CB8"/>
    <w:rsid w:val="00CC0EB4"/>
    <w:rsid w:val="00CC1129"/>
    <w:rsid w:val="00CC11F2"/>
    <w:rsid w:val="00CC1213"/>
    <w:rsid w:val="00CC172E"/>
    <w:rsid w:val="00CC1763"/>
    <w:rsid w:val="00CC1B8C"/>
    <w:rsid w:val="00CC2097"/>
    <w:rsid w:val="00CC211B"/>
    <w:rsid w:val="00CC2408"/>
    <w:rsid w:val="00CC253E"/>
    <w:rsid w:val="00CC273F"/>
    <w:rsid w:val="00CC2754"/>
    <w:rsid w:val="00CC2821"/>
    <w:rsid w:val="00CC2870"/>
    <w:rsid w:val="00CC296F"/>
    <w:rsid w:val="00CC2A82"/>
    <w:rsid w:val="00CC2E19"/>
    <w:rsid w:val="00CC3377"/>
    <w:rsid w:val="00CC3469"/>
    <w:rsid w:val="00CC3584"/>
    <w:rsid w:val="00CC3593"/>
    <w:rsid w:val="00CC35EE"/>
    <w:rsid w:val="00CC3AEC"/>
    <w:rsid w:val="00CC3B8F"/>
    <w:rsid w:val="00CC3CB5"/>
    <w:rsid w:val="00CC3E80"/>
    <w:rsid w:val="00CC3F16"/>
    <w:rsid w:val="00CC4186"/>
    <w:rsid w:val="00CC4395"/>
    <w:rsid w:val="00CC444A"/>
    <w:rsid w:val="00CC478A"/>
    <w:rsid w:val="00CC4A4E"/>
    <w:rsid w:val="00CC4A87"/>
    <w:rsid w:val="00CC4B60"/>
    <w:rsid w:val="00CC4C98"/>
    <w:rsid w:val="00CC4CB5"/>
    <w:rsid w:val="00CC4F36"/>
    <w:rsid w:val="00CC5BDD"/>
    <w:rsid w:val="00CC5C4E"/>
    <w:rsid w:val="00CC5FC3"/>
    <w:rsid w:val="00CC61E4"/>
    <w:rsid w:val="00CC634B"/>
    <w:rsid w:val="00CC63B1"/>
    <w:rsid w:val="00CC65D3"/>
    <w:rsid w:val="00CC6C57"/>
    <w:rsid w:val="00CC6DF0"/>
    <w:rsid w:val="00CC76E5"/>
    <w:rsid w:val="00CC78FE"/>
    <w:rsid w:val="00CC79C1"/>
    <w:rsid w:val="00CC7A59"/>
    <w:rsid w:val="00CC7B7C"/>
    <w:rsid w:val="00CC7CC5"/>
    <w:rsid w:val="00CC7F47"/>
    <w:rsid w:val="00CD08B3"/>
    <w:rsid w:val="00CD0F69"/>
    <w:rsid w:val="00CD14B8"/>
    <w:rsid w:val="00CD151C"/>
    <w:rsid w:val="00CD1584"/>
    <w:rsid w:val="00CD15B3"/>
    <w:rsid w:val="00CD1947"/>
    <w:rsid w:val="00CD1E08"/>
    <w:rsid w:val="00CD1E45"/>
    <w:rsid w:val="00CD1F77"/>
    <w:rsid w:val="00CD21CC"/>
    <w:rsid w:val="00CD2215"/>
    <w:rsid w:val="00CD2278"/>
    <w:rsid w:val="00CD2358"/>
    <w:rsid w:val="00CD2360"/>
    <w:rsid w:val="00CD2427"/>
    <w:rsid w:val="00CD2795"/>
    <w:rsid w:val="00CD28B2"/>
    <w:rsid w:val="00CD2BF1"/>
    <w:rsid w:val="00CD2C16"/>
    <w:rsid w:val="00CD2DC1"/>
    <w:rsid w:val="00CD2DF3"/>
    <w:rsid w:val="00CD2F17"/>
    <w:rsid w:val="00CD34FA"/>
    <w:rsid w:val="00CD35AD"/>
    <w:rsid w:val="00CD3748"/>
    <w:rsid w:val="00CD38B6"/>
    <w:rsid w:val="00CD39F0"/>
    <w:rsid w:val="00CD3AA7"/>
    <w:rsid w:val="00CD3AAF"/>
    <w:rsid w:val="00CD3CDF"/>
    <w:rsid w:val="00CD3DCA"/>
    <w:rsid w:val="00CD3DF4"/>
    <w:rsid w:val="00CD3F1C"/>
    <w:rsid w:val="00CD3F3C"/>
    <w:rsid w:val="00CD40DC"/>
    <w:rsid w:val="00CD412B"/>
    <w:rsid w:val="00CD4226"/>
    <w:rsid w:val="00CD4290"/>
    <w:rsid w:val="00CD4357"/>
    <w:rsid w:val="00CD4588"/>
    <w:rsid w:val="00CD48A2"/>
    <w:rsid w:val="00CD4BA7"/>
    <w:rsid w:val="00CD4CD8"/>
    <w:rsid w:val="00CD4D0E"/>
    <w:rsid w:val="00CD4E6B"/>
    <w:rsid w:val="00CD5036"/>
    <w:rsid w:val="00CD504C"/>
    <w:rsid w:val="00CD50C7"/>
    <w:rsid w:val="00CD5113"/>
    <w:rsid w:val="00CD54BD"/>
    <w:rsid w:val="00CD55C2"/>
    <w:rsid w:val="00CD5652"/>
    <w:rsid w:val="00CD579C"/>
    <w:rsid w:val="00CD59C9"/>
    <w:rsid w:val="00CD5D1A"/>
    <w:rsid w:val="00CD5D7F"/>
    <w:rsid w:val="00CD5F0C"/>
    <w:rsid w:val="00CD60A4"/>
    <w:rsid w:val="00CD610C"/>
    <w:rsid w:val="00CD62C3"/>
    <w:rsid w:val="00CD6427"/>
    <w:rsid w:val="00CD68BE"/>
    <w:rsid w:val="00CD69EF"/>
    <w:rsid w:val="00CD6AFD"/>
    <w:rsid w:val="00CD6BB1"/>
    <w:rsid w:val="00CD6DE3"/>
    <w:rsid w:val="00CD7150"/>
    <w:rsid w:val="00CD7520"/>
    <w:rsid w:val="00CD7524"/>
    <w:rsid w:val="00CD7E0C"/>
    <w:rsid w:val="00CD7E7D"/>
    <w:rsid w:val="00CD7EE5"/>
    <w:rsid w:val="00CE0148"/>
    <w:rsid w:val="00CE026F"/>
    <w:rsid w:val="00CE0284"/>
    <w:rsid w:val="00CE0427"/>
    <w:rsid w:val="00CE0587"/>
    <w:rsid w:val="00CE05D2"/>
    <w:rsid w:val="00CE0703"/>
    <w:rsid w:val="00CE0B46"/>
    <w:rsid w:val="00CE0BC0"/>
    <w:rsid w:val="00CE0D85"/>
    <w:rsid w:val="00CE1364"/>
    <w:rsid w:val="00CE14F5"/>
    <w:rsid w:val="00CE173F"/>
    <w:rsid w:val="00CE177F"/>
    <w:rsid w:val="00CE1863"/>
    <w:rsid w:val="00CE18F9"/>
    <w:rsid w:val="00CE1F3F"/>
    <w:rsid w:val="00CE21E9"/>
    <w:rsid w:val="00CE2234"/>
    <w:rsid w:val="00CE2445"/>
    <w:rsid w:val="00CE2518"/>
    <w:rsid w:val="00CE27AB"/>
    <w:rsid w:val="00CE286C"/>
    <w:rsid w:val="00CE2A8C"/>
    <w:rsid w:val="00CE2DCE"/>
    <w:rsid w:val="00CE2DCF"/>
    <w:rsid w:val="00CE2DF7"/>
    <w:rsid w:val="00CE320D"/>
    <w:rsid w:val="00CE33D8"/>
    <w:rsid w:val="00CE37E5"/>
    <w:rsid w:val="00CE37F6"/>
    <w:rsid w:val="00CE3854"/>
    <w:rsid w:val="00CE3875"/>
    <w:rsid w:val="00CE3BCE"/>
    <w:rsid w:val="00CE3BD1"/>
    <w:rsid w:val="00CE3C6F"/>
    <w:rsid w:val="00CE3D57"/>
    <w:rsid w:val="00CE3F6F"/>
    <w:rsid w:val="00CE44D1"/>
    <w:rsid w:val="00CE45BD"/>
    <w:rsid w:val="00CE4A1B"/>
    <w:rsid w:val="00CE4A95"/>
    <w:rsid w:val="00CE4B5F"/>
    <w:rsid w:val="00CE4E90"/>
    <w:rsid w:val="00CE4F9B"/>
    <w:rsid w:val="00CE5143"/>
    <w:rsid w:val="00CE51DD"/>
    <w:rsid w:val="00CE54D0"/>
    <w:rsid w:val="00CE54E7"/>
    <w:rsid w:val="00CE55AE"/>
    <w:rsid w:val="00CE55CB"/>
    <w:rsid w:val="00CE57CB"/>
    <w:rsid w:val="00CE580E"/>
    <w:rsid w:val="00CE5869"/>
    <w:rsid w:val="00CE5A61"/>
    <w:rsid w:val="00CE5D1D"/>
    <w:rsid w:val="00CE6228"/>
    <w:rsid w:val="00CE638B"/>
    <w:rsid w:val="00CE6503"/>
    <w:rsid w:val="00CE6740"/>
    <w:rsid w:val="00CE67B3"/>
    <w:rsid w:val="00CE696E"/>
    <w:rsid w:val="00CE6980"/>
    <w:rsid w:val="00CE6B30"/>
    <w:rsid w:val="00CE6D5D"/>
    <w:rsid w:val="00CE7145"/>
    <w:rsid w:val="00CE73C4"/>
    <w:rsid w:val="00CE74F8"/>
    <w:rsid w:val="00CE755B"/>
    <w:rsid w:val="00CE7560"/>
    <w:rsid w:val="00CE7571"/>
    <w:rsid w:val="00CE7B26"/>
    <w:rsid w:val="00CE7C90"/>
    <w:rsid w:val="00CE7CE2"/>
    <w:rsid w:val="00CE7FAD"/>
    <w:rsid w:val="00CF005E"/>
    <w:rsid w:val="00CF0166"/>
    <w:rsid w:val="00CF028C"/>
    <w:rsid w:val="00CF03EB"/>
    <w:rsid w:val="00CF0518"/>
    <w:rsid w:val="00CF0548"/>
    <w:rsid w:val="00CF0588"/>
    <w:rsid w:val="00CF0785"/>
    <w:rsid w:val="00CF084E"/>
    <w:rsid w:val="00CF08E7"/>
    <w:rsid w:val="00CF0B4D"/>
    <w:rsid w:val="00CF0CB9"/>
    <w:rsid w:val="00CF0DBD"/>
    <w:rsid w:val="00CF0F13"/>
    <w:rsid w:val="00CF0F75"/>
    <w:rsid w:val="00CF0FB8"/>
    <w:rsid w:val="00CF17E4"/>
    <w:rsid w:val="00CF1A9C"/>
    <w:rsid w:val="00CF1DBB"/>
    <w:rsid w:val="00CF1E00"/>
    <w:rsid w:val="00CF1E68"/>
    <w:rsid w:val="00CF1F1D"/>
    <w:rsid w:val="00CF2162"/>
    <w:rsid w:val="00CF21F7"/>
    <w:rsid w:val="00CF2316"/>
    <w:rsid w:val="00CF252F"/>
    <w:rsid w:val="00CF25DB"/>
    <w:rsid w:val="00CF2756"/>
    <w:rsid w:val="00CF2772"/>
    <w:rsid w:val="00CF2851"/>
    <w:rsid w:val="00CF2C52"/>
    <w:rsid w:val="00CF2D18"/>
    <w:rsid w:val="00CF30FC"/>
    <w:rsid w:val="00CF31F6"/>
    <w:rsid w:val="00CF34A5"/>
    <w:rsid w:val="00CF3566"/>
    <w:rsid w:val="00CF3780"/>
    <w:rsid w:val="00CF382C"/>
    <w:rsid w:val="00CF3844"/>
    <w:rsid w:val="00CF3B00"/>
    <w:rsid w:val="00CF4127"/>
    <w:rsid w:val="00CF44DC"/>
    <w:rsid w:val="00CF459F"/>
    <w:rsid w:val="00CF464E"/>
    <w:rsid w:val="00CF4720"/>
    <w:rsid w:val="00CF472F"/>
    <w:rsid w:val="00CF47BD"/>
    <w:rsid w:val="00CF49E4"/>
    <w:rsid w:val="00CF4AA5"/>
    <w:rsid w:val="00CF4BDA"/>
    <w:rsid w:val="00CF4D22"/>
    <w:rsid w:val="00CF4DC7"/>
    <w:rsid w:val="00CF511B"/>
    <w:rsid w:val="00CF52A7"/>
    <w:rsid w:val="00CF5620"/>
    <w:rsid w:val="00CF5683"/>
    <w:rsid w:val="00CF569C"/>
    <w:rsid w:val="00CF56B6"/>
    <w:rsid w:val="00CF571B"/>
    <w:rsid w:val="00CF5801"/>
    <w:rsid w:val="00CF5CB3"/>
    <w:rsid w:val="00CF5CD2"/>
    <w:rsid w:val="00CF6160"/>
    <w:rsid w:val="00CF62E7"/>
    <w:rsid w:val="00CF6352"/>
    <w:rsid w:val="00CF65D5"/>
    <w:rsid w:val="00CF66EB"/>
    <w:rsid w:val="00CF6B9D"/>
    <w:rsid w:val="00CF6CD9"/>
    <w:rsid w:val="00CF6CFC"/>
    <w:rsid w:val="00CF70AA"/>
    <w:rsid w:val="00CF716D"/>
    <w:rsid w:val="00CF7232"/>
    <w:rsid w:val="00CF7524"/>
    <w:rsid w:val="00CF78D7"/>
    <w:rsid w:val="00CF7927"/>
    <w:rsid w:val="00CF7CFA"/>
    <w:rsid w:val="00CF7E01"/>
    <w:rsid w:val="00CF7E4B"/>
    <w:rsid w:val="00D000DF"/>
    <w:rsid w:val="00D001C4"/>
    <w:rsid w:val="00D0025B"/>
    <w:rsid w:val="00D002EE"/>
    <w:rsid w:val="00D0036E"/>
    <w:rsid w:val="00D0047E"/>
    <w:rsid w:val="00D004CA"/>
    <w:rsid w:val="00D00878"/>
    <w:rsid w:val="00D00A3A"/>
    <w:rsid w:val="00D00B6B"/>
    <w:rsid w:val="00D00C02"/>
    <w:rsid w:val="00D00DA5"/>
    <w:rsid w:val="00D0109A"/>
    <w:rsid w:val="00D0118C"/>
    <w:rsid w:val="00D013BA"/>
    <w:rsid w:val="00D0185C"/>
    <w:rsid w:val="00D01A4E"/>
    <w:rsid w:val="00D01CDA"/>
    <w:rsid w:val="00D01CE4"/>
    <w:rsid w:val="00D02081"/>
    <w:rsid w:val="00D023D3"/>
    <w:rsid w:val="00D0253B"/>
    <w:rsid w:val="00D02670"/>
    <w:rsid w:val="00D0283F"/>
    <w:rsid w:val="00D0297D"/>
    <w:rsid w:val="00D029C3"/>
    <w:rsid w:val="00D02A80"/>
    <w:rsid w:val="00D02AD4"/>
    <w:rsid w:val="00D02AEB"/>
    <w:rsid w:val="00D02B14"/>
    <w:rsid w:val="00D02BF6"/>
    <w:rsid w:val="00D02DAE"/>
    <w:rsid w:val="00D030A5"/>
    <w:rsid w:val="00D03188"/>
    <w:rsid w:val="00D03245"/>
    <w:rsid w:val="00D03291"/>
    <w:rsid w:val="00D0347F"/>
    <w:rsid w:val="00D0375B"/>
    <w:rsid w:val="00D03997"/>
    <w:rsid w:val="00D03B01"/>
    <w:rsid w:val="00D03BBF"/>
    <w:rsid w:val="00D03FD8"/>
    <w:rsid w:val="00D041F3"/>
    <w:rsid w:val="00D043E3"/>
    <w:rsid w:val="00D044DE"/>
    <w:rsid w:val="00D044FE"/>
    <w:rsid w:val="00D04893"/>
    <w:rsid w:val="00D048DD"/>
    <w:rsid w:val="00D04AD4"/>
    <w:rsid w:val="00D05134"/>
    <w:rsid w:val="00D05285"/>
    <w:rsid w:val="00D055C7"/>
    <w:rsid w:val="00D05A71"/>
    <w:rsid w:val="00D05C35"/>
    <w:rsid w:val="00D05CB7"/>
    <w:rsid w:val="00D05F6F"/>
    <w:rsid w:val="00D06068"/>
    <w:rsid w:val="00D0657B"/>
    <w:rsid w:val="00D0659A"/>
    <w:rsid w:val="00D06884"/>
    <w:rsid w:val="00D06929"/>
    <w:rsid w:val="00D069AD"/>
    <w:rsid w:val="00D06E77"/>
    <w:rsid w:val="00D07511"/>
    <w:rsid w:val="00D07622"/>
    <w:rsid w:val="00D0766E"/>
    <w:rsid w:val="00D07A80"/>
    <w:rsid w:val="00D07AE3"/>
    <w:rsid w:val="00D07B32"/>
    <w:rsid w:val="00D07C28"/>
    <w:rsid w:val="00D07E67"/>
    <w:rsid w:val="00D07EAA"/>
    <w:rsid w:val="00D1013E"/>
    <w:rsid w:val="00D10438"/>
    <w:rsid w:val="00D1054A"/>
    <w:rsid w:val="00D10635"/>
    <w:rsid w:val="00D106B2"/>
    <w:rsid w:val="00D10BCF"/>
    <w:rsid w:val="00D10FB3"/>
    <w:rsid w:val="00D1120C"/>
    <w:rsid w:val="00D112FC"/>
    <w:rsid w:val="00D1130A"/>
    <w:rsid w:val="00D1157A"/>
    <w:rsid w:val="00D11640"/>
    <w:rsid w:val="00D1176D"/>
    <w:rsid w:val="00D1178E"/>
    <w:rsid w:val="00D1199D"/>
    <w:rsid w:val="00D11F66"/>
    <w:rsid w:val="00D12003"/>
    <w:rsid w:val="00D1225A"/>
    <w:rsid w:val="00D12305"/>
    <w:rsid w:val="00D123C6"/>
    <w:rsid w:val="00D123FF"/>
    <w:rsid w:val="00D12406"/>
    <w:rsid w:val="00D124A2"/>
    <w:rsid w:val="00D12548"/>
    <w:rsid w:val="00D125F5"/>
    <w:rsid w:val="00D127D5"/>
    <w:rsid w:val="00D128A0"/>
    <w:rsid w:val="00D1298A"/>
    <w:rsid w:val="00D12CEF"/>
    <w:rsid w:val="00D12CF2"/>
    <w:rsid w:val="00D130B8"/>
    <w:rsid w:val="00D13454"/>
    <w:rsid w:val="00D1352A"/>
    <w:rsid w:val="00D1352B"/>
    <w:rsid w:val="00D13565"/>
    <w:rsid w:val="00D135DB"/>
    <w:rsid w:val="00D13675"/>
    <w:rsid w:val="00D1376D"/>
    <w:rsid w:val="00D1386C"/>
    <w:rsid w:val="00D13A5F"/>
    <w:rsid w:val="00D13CFA"/>
    <w:rsid w:val="00D13F46"/>
    <w:rsid w:val="00D1412E"/>
    <w:rsid w:val="00D142CF"/>
    <w:rsid w:val="00D14457"/>
    <w:rsid w:val="00D144A9"/>
    <w:rsid w:val="00D144DF"/>
    <w:rsid w:val="00D1454B"/>
    <w:rsid w:val="00D1462B"/>
    <w:rsid w:val="00D1467A"/>
    <w:rsid w:val="00D148FF"/>
    <w:rsid w:val="00D14B48"/>
    <w:rsid w:val="00D14E7B"/>
    <w:rsid w:val="00D15362"/>
    <w:rsid w:val="00D15577"/>
    <w:rsid w:val="00D156FC"/>
    <w:rsid w:val="00D15ED1"/>
    <w:rsid w:val="00D15FA8"/>
    <w:rsid w:val="00D15FD3"/>
    <w:rsid w:val="00D1606F"/>
    <w:rsid w:val="00D162BE"/>
    <w:rsid w:val="00D164FB"/>
    <w:rsid w:val="00D1665F"/>
    <w:rsid w:val="00D1668E"/>
    <w:rsid w:val="00D169EA"/>
    <w:rsid w:val="00D16B84"/>
    <w:rsid w:val="00D16CE5"/>
    <w:rsid w:val="00D170F7"/>
    <w:rsid w:val="00D17106"/>
    <w:rsid w:val="00D176AF"/>
    <w:rsid w:val="00D1777A"/>
    <w:rsid w:val="00D1782A"/>
    <w:rsid w:val="00D17889"/>
    <w:rsid w:val="00D179CE"/>
    <w:rsid w:val="00D179D5"/>
    <w:rsid w:val="00D17B60"/>
    <w:rsid w:val="00D17CAE"/>
    <w:rsid w:val="00D202F5"/>
    <w:rsid w:val="00D2058F"/>
    <w:rsid w:val="00D20715"/>
    <w:rsid w:val="00D20BF6"/>
    <w:rsid w:val="00D20C10"/>
    <w:rsid w:val="00D20E87"/>
    <w:rsid w:val="00D20EFD"/>
    <w:rsid w:val="00D21029"/>
    <w:rsid w:val="00D2110D"/>
    <w:rsid w:val="00D21159"/>
    <w:rsid w:val="00D21228"/>
    <w:rsid w:val="00D2141C"/>
    <w:rsid w:val="00D21443"/>
    <w:rsid w:val="00D21605"/>
    <w:rsid w:val="00D2164D"/>
    <w:rsid w:val="00D216C8"/>
    <w:rsid w:val="00D217CF"/>
    <w:rsid w:val="00D21996"/>
    <w:rsid w:val="00D21A8B"/>
    <w:rsid w:val="00D21D5D"/>
    <w:rsid w:val="00D21EB7"/>
    <w:rsid w:val="00D2204A"/>
    <w:rsid w:val="00D221C2"/>
    <w:rsid w:val="00D221DB"/>
    <w:rsid w:val="00D2248D"/>
    <w:rsid w:val="00D228A1"/>
    <w:rsid w:val="00D22998"/>
    <w:rsid w:val="00D22AC4"/>
    <w:rsid w:val="00D22AFF"/>
    <w:rsid w:val="00D22B02"/>
    <w:rsid w:val="00D22B0C"/>
    <w:rsid w:val="00D231DF"/>
    <w:rsid w:val="00D23421"/>
    <w:rsid w:val="00D23841"/>
    <w:rsid w:val="00D23A0C"/>
    <w:rsid w:val="00D23AE3"/>
    <w:rsid w:val="00D23C21"/>
    <w:rsid w:val="00D23CD7"/>
    <w:rsid w:val="00D23E91"/>
    <w:rsid w:val="00D2419C"/>
    <w:rsid w:val="00D2432D"/>
    <w:rsid w:val="00D24498"/>
    <w:rsid w:val="00D2450E"/>
    <w:rsid w:val="00D24585"/>
    <w:rsid w:val="00D245C4"/>
    <w:rsid w:val="00D2462B"/>
    <w:rsid w:val="00D246B9"/>
    <w:rsid w:val="00D24730"/>
    <w:rsid w:val="00D24733"/>
    <w:rsid w:val="00D247F3"/>
    <w:rsid w:val="00D24A33"/>
    <w:rsid w:val="00D24B95"/>
    <w:rsid w:val="00D24D2F"/>
    <w:rsid w:val="00D24FED"/>
    <w:rsid w:val="00D256D5"/>
    <w:rsid w:val="00D25803"/>
    <w:rsid w:val="00D25A44"/>
    <w:rsid w:val="00D25CCF"/>
    <w:rsid w:val="00D25DF1"/>
    <w:rsid w:val="00D2600C"/>
    <w:rsid w:val="00D26018"/>
    <w:rsid w:val="00D2616E"/>
    <w:rsid w:val="00D261AD"/>
    <w:rsid w:val="00D26272"/>
    <w:rsid w:val="00D26560"/>
    <w:rsid w:val="00D266F7"/>
    <w:rsid w:val="00D26701"/>
    <w:rsid w:val="00D269F3"/>
    <w:rsid w:val="00D26D46"/>
    <w:rsid w:val="00D26EC2"/>
    <w:rsid w:val="00D26F78"/>
    <w:rsid w:val="00D272FE"/>
    <w:rsid w:val="00D275EB"/>
    <w:rsid w:val="00D2789A"/>
    <w:rsid w:val="00D27C2A"/>
    <w:rsid w:val="00D27D49"/>
    <w:rsid w:val="00D3019F"/>
    <w:rsid w:val="00D3026D"/>
    <w:rsid w:val="00D30351"/>
    <w:rsid w:val="00D30515"/>
    <w:rsid w:val="00D305C4"/>
    <w:rsid w:val="00D3072A"/>
    <w:rsid w:val="00D30CBE"/>
    <w:rsid w:val="00D30D6E"/>
    <w:rsid w:val="00D30EA4"/>
    <w:rsid w:val="00D30F35"/>
    <w:rsid w:val="00D311C7"/>
    <w:rsid w:val="00D312F4"/>
    <w:rsid w:val="00D3138C"/>
    <w:rsid w:val="00D318FF"/>
    <w:rsid w:val="00D31981"/>
    <w:rsid w:val="00D31BEC"/>
    <w:rsid w:val="00D31C42"/>
    <w:rsid w:val="00D31C4E"/>
    <w:rsid w:val="00D31CBA"/>
    <w:rsid w:val="00D31D74"/>
    <w:rsid w:val="00D31EB4"/>
    <w:rsid w:val="00D31ECD"/>
    <w:rsid w:val="00D320C2"/>
    <w:rsid w:val="00D32242"/>
    <w:rsid w:val="00D32426"/>
    <w:rsid w:val="00D32482"/>
    <w:rsid w:val="00D3251D"/>
    <w:rsid w:val="00D32586"/>
    <w:rsid w:val="00D325D1"/>
    <w:rsid w:val="00D3263A"/>
    <w:rsid w:val="00D3280F"/>
    <w:rsid w:val="00D32839"/>
    <w:rsid w:val="00D32986"/>
    <w:rsid w:val="00D32E89"/>
    <w:rsid w:val="00D32EA9"/>
    <w:rsid w:val="00D33132"/>
    <w:rsid w:val="00D335CA"/>
    <w:rsid w:val="00D3373B"/>
    <w:rsid w:val="00D337A0"/>
    <w:rsid w:val="00D33952"/>
    <w:rsid w:val="00D33A4A"/>
    <w:rsid w:val="00D33ABC"/>
    <w:rsid w:val="00D33BCB"/>
    <w:rsid w:val="00D33C82"/>
    <w:rsid w:val="00D33F6E"/>
    <w:rsid w:val="00D340A3"/>
    <w:rsid w:val="00D343EE"/>
    <w:rsid w:val="00D34470"/>
    <w:rsid w:val="00D344B4"/>
    <w:rsid w:val="00D347BA"/>
    <w:rsid w:val="00D3481B"/>
    <w:rsid w:val="00D3498A"/>
    <w:rsid w:val="00D34AAB"/>
    <w:rsid w:val="00D34C9E"/>
    <w:rsid w:val="00D34CC4"/>
    <w:rsid w:val="00D34EAD"/>
    <w:rsid w:val="00D34F7C"/>
    <w:rsid w:val="00D352FF"/>
    <w:rsid w:val="00D3536E"/>
    <w:rsid w:val="00D35582"/>
    <w:rsid w:val="00D3565D"/>
    <w:rsid w:val="00D358BF"/>
    <w:rsid w:val="00D35919"/>
    <w:rsid w:val="00D35A88"/>
    <w:rsid w:val="00D35BF5"/>
    <w:rsid w:val="00D35FD0"/>
    <w:rsid w:val="00D361B3"/>
    <w:rsid w:val="00D36229"/>
    <w:rsid w:val="00D368A9"/>
    <w:rsid w:val="00D3702F"/>
    <w:rsid w:val="00D370DC"/>
    <w:rsid w:val="00D372C8"/>
    <w:rsid w:val="00D37A32"/>
    <w:rsid w:val="00D37DD0"/>
    <w:rsid w:val="00D40028"/>
    <w:rsid w:val="00D40125"/>
    <w:rsid w:val="00D4025C"/>
    <w:rsid w:val="00D40644"/>
    <w:rsid w:val="00D40708"/>
    <w:rsid w:val="00D408BA"/>
    <w:rsid w:val="00D4091C"/>
    <w:rsid w:val="00D409EC"/>
    <w:rsid w:val="00D40AA1"/>
    <w:rsid w:val="00D40C04"/>
    <w:rsid w:val="00D40E01"/>
    <w:rsid w:val="00D40E64"/>
    <w:rsid w:val="00D40F0C"/>
    <w:rsid w:val="00D4100C"/>
    <w:rsid w:val="00D410FE"/>
    <w:rsid w:val="00D412E3"/>
    <w:rsid w:val="00D415A5"/>
    <w:rsid w:val="00D4178A"/>
    <w:rsid w:val="00D41929"/>
    <w:rsid w:val="00D41BFA"/>
    <w:rsid w:val="00D41EE2"/>
    <w:rsid w:val="00D421B3"/>
    <w:rsid w:val="00D4224E"/>
    <w:rsid w:val="00D42441"/>
    <w:rsid w:val="00D4258F"/>
    <w:rsid w:val="00D425E8"/>
    <w:rsid w:val="00D4268F"/>
    <w:rsid w:val="00D4284F"/>
    <w:rsid w:val="00D428FE"/>
    <w:rsid w:val="00D42E01"/>
    <w:rsid w:val="00D42E51"/>
    <w:rsid w:val="00D42E6E"/>
    <w:rsid w:val="00D42E8E"/>
    <w:rsid w:val="00D42F5D"/>
    <w:rsid w:val="00D42F72"/>
    <w:rsid w:val="00D43356"/>
    <w:rsid w:val="00D435E4"/>
    <w:rsid w:val="00D43628"/>
    <w:rsid w:val="00D43756"/>
    <w:rsid w:val="00D43841"/>
    <w:rsid w:val="00D43877"/>
    <w:rsid w:val="00D4387E"/>
    <w:rsid w:val="00D43A0F"/>
    <w:rsid w:val="00D43C0C"/>
    <w:rsid w:val="00D43CBF"/>
    <w:rsid w:val="00D43F1B"/>
    <w:rsid w:val="00D44286"/>
    <w:rsid w:val="00D44483"/>
    <w:rsid w:val="00D444E3"/>
    <w:rsid w:val="00D4468C"/>
    <w:rsid w:val="00D44762"/>
    <w:rsid w:val="00D447EA"/>
    <w:rsid w:val="00D4483F"/>
    <w:rsid w:val="00D448A3"/>
    <w:rsid w:val="00D44AC7"/>
    <w:rsid w:val="00D44B5E"/>
    <w:rsid w:val="00D45174"/>
    <w:rsid w:val="00D453B4"/>
    <w:rsid w:val="00D454E2"/>
    <w:rsid w:val="00D45753"/>
    <w:rsid w:val="00D459F4"/>
    <w:rsid w:val="00D45A0E"/>
    <w:rsid w:val="00D45A86"/>
    <w:rsid w:val="00D45BD9"/>
    <w:rsid w:val="00D45DED"/>
    <w:rsid w:val="00D45FAE"/>
    <w:rsid w:val="00D46002"/>
    <w:rsid w:val="00D46275"/>
    <w:rsid w:val="00D4627D"/>
    <w:rsid w:val="00D463CE"/>
    <w:rsid w:val="00D46498"/>
    <w:rsid w:val="00D46848"/>
    <w:rsid w:val="00D46EF7"/>
    <w:rsid w:val="00D47067"/>
    <w:rsid w:val="00D471FA"/>
    <w:rsid w:val="00D4739F"/>
    <w:rsid w:val="00D478ED"/>
    <w:rsid w:val="00D47ADE"/>
    <w:rsid w:val="00D47AFC"/>
    <w:rsid w:val="00D47C6E"/>
    <w:rsid w:val="00D47C97"/>
    <w:rsid w:val="00D47D89"/>
    <w:rsid w:val="00D50018"/>
    <w:rsid w:val="00D500FE"/>
    <w:rsid w:val="00D500FF"/>
    <w:rsid w:val="00D50158"/>
    <w:rsid w:val="00D5024D"/>
    <w:rsid w:val="00D502D9"/>
    <w:rsid w:val="00D5046D"/>
    <w:rsid w:val="00D50636"/>
    <w:rsid w:val="00D50723"/>
    <w:rsid w:val="00D507FF"/>
    <w:rsid w:val="00D50AB7"/>
    <w:rsid w:val="00D50B1C"/>
    <w:rsid w:val="00D50D6C"/>
    <w:rsid w:val="00D50DFE"/>
    <w:rsid w:val="00D50E56"/>
    <w:rsid w:val="00D50EB0"/>
    <w:rsid w:val="00D50F82"/>
    <w:rsid w:val="00D51010"/>
    <w:rsid w:val="00D5117E"/>
    <w:rsid w:val="00D5138B"/>
    <w:rsid w:val="00D51478"/>
    <w:rsid w:val="00D51657"/>
    <w:rsid w:val="00D517A2"/>
    <w:rsid w:val="00D517DA"/>
    <w:rsid w:val="00D5194B"/>
    <w:rsid w:val="00D51A18"/>
    <w:rsid w:val="00D51F3C"/>
    <w:rsid w:val="00D51FA5"/>
    <w:rsid w:val="00D5215A"/>
    <w:rsid w:val="00D5230A"/>
    <w:rsid w:val="00D52366"/>
    <w:rsid w:val="00D5245F"/>
    <w:rsid w:val="00D525CA"/>
    <w:rsid w:val="00D526A7"/>
    <w:rsid w:val="00D527A9"/>
    <w:rsid w:val="00D527CD"/>
    <w:rsid w:val="00D52821"/>
    <w:rsid w:val="00D52E8F"/>
    <w:rsid w:val="00D52E9A"/>
    <w:rsid w:val="00D52FF4"/>
    <w:rsid w:val="00D53055"/>
    <w:rsid w:val="00D530A2"/>
    <w:rsid w:val="00D535FE"/>
    <w:rsid w:val="00D53612"/>
    <w:rsid w:val="00D53701"/>
    <w:rsid w:val="00D53B0C"/>
    <w:rsid w:val="00D53B30"/>
    <w:rsid w:val="00D53C8E"/>
    <w:rsid w:val="00D53C94"/>
    <w:rsid w:val="00D53CB6"/>
    <w:rsid w:val="00D53CC3"/>
    <w:rsid w:val="00D53E06"/>
    <w:rsid w:val="00D54031"/>
    <w:rsid w:val="00D54060"/>
    <w:rsid w:val="00D54180"/>
    <w:rsid w:val="00D544AA"/>
    <w:rsid w:val="00D5456B"/>
    <w:rsid w:val="00D54779"/>
    <w:rsid w:val="00D54A17"/>
    <w:rsid w:val="00D54B04"/>
    <w:rsid w:val="00D54C05"/>
    <w:rsid w:val="00D5533E"/>
    <w:rsid w:val="00D55346"/>
    <w:rsid w:val="00D55407"/>
    <w:rsid w:val="00D554ED"/>
    <w:rsid w:val="00D55532"/>
    <w:rsid w:val="00D555B7"/>
    <w:rsid w:val="00D556E7"/>
    <w:rsid w:val="00D558E5"/>
    <w:rsid w:val="00D55A4E"/>
    <w:rsid w:val="00D55C74"/>
    <w:rsid w:val="00D55E06"/>
    <w:rsid w:val="00D56233"/>
    <w:rsid w:val="00D5686F"/>
    <w:rsid w:val="00D56A60"/>
    <w:rsid w:val="00D56BA2"/>
    <w:rsid w:val="00D56BE2"/>
    <w:rsid w:val="00D56C59"/>
    <w:rsid w:val="00D56FD0"/>
    <w:rsid w:val="00D56FF5"/>
    <w:rsid w:val="00D5713B"/>
    <w:rsid w:val="00D57265"/>
    <w:rsid w:val="00D57575"/>
    <w:rsid w:val="00D575E6"/>
    <w:rsid w:val="00D575FD"/>
    <w:rsid w:val="00D57E06"/>
    <w:rsid w:val="00D57E17"/>
    <w:rsid w:val="00D6011B"/>
    <w:rsid w:val="00D60390"/>
    <w:rsid w:val="00D60568"/>
    <w:rsid w:val="00D605B1"/>
    <w:rsid w:val="00D60727"/>
    <w:rsid w:val="00D609B0"/>
    <w:rsid w:val="00D60C2E"/>
    <w:rsid w:val="00D60D2D"/>
    <w:rsid w:val="00D61184"/>
    <w:rsid w:val="00D616EE"/>
    <w:rsid w:val="00D6178B"/>
    <w:rsid w:val="00D61968"/>
    <w:rsid w:val="00D61979"/>
    <w:rsid w:val="00D61C60"/>
    <w:rsid w:val="00D61C9E"/>
    <w:rsid w:val="00D61D40"/>
    <w:rsid w:val="00D61E6D"/>
    <w:rsid w:val="00D61EB1"/>
    <w:rsid w:val="00D620A4"/>
    <w:rsid w:val="00D6221B"/>
    <w:rsid w:val="00D6234E"/>
    <w:rsid w:val="00D624ED"/>
    <w:rsid w:val="00D62811"/>
    <w:rsid w:val="00D62A01"/>
    <w:rsid w:val="00D62CF1"/>
    <w:rsid w:val="00D62DC9"/>
    <w:rsid w:val="00D62E5C"/>
    <w:rsid w:val="00D62FF0"/>
    <w:rsid w:val="00D6301D"/>
    <w:rsid w:val="00D63026"/>
    <w:rsid w:val="00D6303E"/>
    <w:rsid w:val="00D630E4"/>
    <w:rsid w:val="00D6324A"/>
    <w:rsid w:val="00D63453"/>
    <w:rsid w:val="00D636B7"/>
    <w:rsid w:val="00D63715"/>
    <w:rsid w:val="00D6378D"/>
    <w:rsid w:val="00D63836"/>
    <w:rsid w:val="00D63A4D"/>
    <w:rsid w:val="00D63A86"/>
    <w:rsid w:val="00D63DF0"/>
    <w:rsid w:val="00D63E4F"/>
    <w:rsid w:val="00D63E90"/>
    <w:rsid w:val="00D64048"/>
    <w:rsid w:val="00D6415E"/>
    <w:rsid w:val="00D6427B"/>
    <w:rsid w:val="00D642E9"/>
    <w:rsid w:val="00D64320"/>
    <w:rsid w:val="00D64581"/>
    <w:rsid w:val="00D64B69"/>
    <w:rsid w:val="00D64F3C"/>
    <w:rsid w:val="00D64F48"/>
    <w:rsid w:val="00D64FAE"/>
    <w:rsid w:val="00D65048"/>
    <w:rsid w:val="00D650B1"/>
    <w:rsid w:val="00D651AA"/>
    <w:rsid w:val="00D654D1"/>
    <w:rsid w:val="00D654F7"/>
    <w:rsid w:val="00D65546"/>
    <w:rsid w:val="00D6558F"/>
    <w:rsid w:val="00D658D7"/>
    <w:rsid w:val="00D65A5E"/>
    <w:rsid w:val="00D65D45"/>
    <w:rsid w:val="00D65FA7"/>
    <w:rsid w:val="00D661D2"/>
    <w:rsid w:val="00D6659D"/>
    <w:rsid w:val="00D6678D"/>
    <w:rsid w:val="00D669F8"/>
    <w:rsid w:val="00D66B7B"/>
    <w:rsid w:val="00D66BA7"/>
    <w:rsid w:val="00D66DEE"/>
    <w:rsid w:val="00D66E9D"/>
    <w:rsid w:val="00D66F81"/>
    <w:rsid w:val="00D67052"/>
    <w:rsid w:val="00D670EC"/>
    <w:rsid w:val="00D67B82"/>
    <w:rsid w:val="00D67C74"/>
    <w:rsid w:val="00D67CCA"/>
    <w:rsid w:val="00D67D3F"/>
    <w:rsid w:val="00D67D93"/>
    <w:rsid w:val="00D67EC0"/>
    <w:rsid w:val="00D7001E"/>
    <w:rsid w:val="00D70099"/>
    <w:rsid w:val="00D70150"/>
    <w:rsid w:val="00D704C8"/>
    <w:rsid w:val="00D70818"/>
    <w:rsid w:val="00D70C0B"/>
    <w:rsid w:val="00D70C56"/>
    <w:rsid w:val="00D70ED5"/>
    <w:rsid w:val="00D71019"/>
    <w:rsid w:val="00D710B8"/>
    <w:rsid w:val="00D714BA"/>
    <w:rsid w:val="00D715B3"/>
    <w:rsid w:val="00D715E1"/>
    <w:rsid w:val="00D7166A"/>
    <w:rsid w:val="00D71B46"/>
    <w:rsid w:val="00D71C1F"/>
    <w:rsid w:val="00D72287"/>
    <w:rsid w:val="00D7230F"/>
    <w:rsid w:val="00D7263D"/>
    <w:rsid w:val="00D7297B"/>
    <w:rsid w:val="00D72B71"/>
    <w:rsid w:val="00D72D9D"/>
    <w:rsid w:val="00D72F95"/>
    <w:rsid w:val="00D730DB"/>
    <w:rsid w:val="00D73123"/>
    <w:rsid w:val="00D73227"/>
    <w:rsid w:val="00D7368D"/>
    <w:rsid w:val="00D73744"/>
    <w:rsid w:val="00D73C96"/>
    <w:rsid w:val="00D73CEB"/>
    <w:rsid w:val="00D73FE5"/>
    <w:rsid w:val="00D740B6"/>
    <w:rsid w:val="00D740C9"/>
    <w:rsid w:val="00D740D8"/>
    <w:rsid w:val="00D741DE"/>
    <w:rsid w:val="00D74218"/>
    <w:rsid w:val="00D7423C"/>
    <w:rsid w:val="00D74272"/>
    <w:rsid w:val="00D7435C"/>
    <w:rsid w:val="00D74442"/>
    <w:rsid w:val="00D745AD"/>
    <w:rsid w:val="00D748F6"/>
    <w:rsid w:val="00D74997"/>
    <w:rsid w:val="00D749D7"/>
    <w:rsid w:val="00D74AB9"/>
    <w:rsid w:val="00D74BB0"/>
    <w:rsid w:val="00D74BB7"/>
    <w:rsid w:val="00D74C6B"/>
    <w:rsid w:val="00D74FBD"/>
    <w:rsid w:val="00D75002"/>
    <w:rsid w:val="00D75027"/>
    <w:rsid w:val="00D750DC"/>
    <w:rsid w:val="00D75110"/>
    <w:rsid w:val="00D753CE"/>
    <w:rsid w:val="00D75460"/>
    <w:rsid w:val="00D75639"/>
    <w:rsid w:val="00D75666"/>
    <w:rsid w:val="00D7574E"/>
    <w:rsid w:val="00D75817"/>
    <w:rsid w:val="00D75BB1"/>
    <w:rsid w:val="00D75C34"/>
    <w:rsid w:val="00D75C7A"/>
    <w:rsid w:val="00D75EF9"/>
    <w:rsid w:val="00D763CA"/>
    <w:rsid w:val="00D76498"/>
    <w:rsid w:val="00D7660D"/>
    <w:rsid w:val="00D77079"/>
    <w:rsid w:val="00D770B5"/>
    <w:rsid w:val="00D771F0"/>
    <w:rsid w:val="00D77647"/>
    <w:rsid w:val="00D77BC9"/>
    <w:rsid w:val="00D77C7D"/>
    <w:rsid w:val="00D77CB5"/>
    <w:rsid w:val="00D80072"/>
    <w:rsid w:val="00D804A1"/>
    <w:rsid w:val="00D805AF"/>
    <w:rsid w:val="00D80691"/>
    <w:rsid w:val="00D80697"/>
    <w:rsid w:val="00D80732"/>
    <w:rsid w:val="00D807CB"/>
    <w:rsid w:val="00D808BB"/>
    <w:rsid w:val="00D80C30"/>
    <w:rsid w:val="00D80C3A"/>
    <w:rsid w:val="00D80E1C"/>
    <w:rsid w:val="00D80E44"/>
    <w:rsid w:val="00D810AC"/>
    <w:rsid w:val="00D81377"/>
    <w:rsid w:val="00D813CB"/>
    <w:rsid w:val="00D8156C"/>
    <w:rsid w:val="00D819A0"/>
    <w:rsid w:val="00D81B42"/>
    <w:rsid w:val="00D81CCC"/>
    <w:rsid w:val="00D81FE6"/>
    <w:rsid w:val="00D820D0"/>
    <w:rsid w:val="00D822A3"/>
    <w:rsid w:val="00D82430"/>
    <w:rsid w:val="00D82650"/>
    <w:rsid w:val="00D82FE8"/>
    <w:rsid w:val="00D830EE"/>
    <w:rsid w:val="00D8324E"/>
    <w:rsid w:val="00D832D0"/>
    <w:rsid w:val="00D83361"/>
    <w:rsid w:val="00D8344B"/>
    <w:rsid w:val="00D837C7"/>
    <w:rsid w:val="00D83BDF"/>
    <w:rsid w:val="00D83E21"/>
    <w:rsid w:val="00D83FD2"/>
    <w:rsid w:val="00D84136"/>
    <w:rsid w:val="00D8413F"/>
    <w:rsid w:val="00D84198"/>
    <w:rsid w:val="00D84317"/>
    <w:rsid w:val="00D844EA"/>
    <w:rsid w:val="00D847AF"/>
    <w:rsid w:val="00D847DA"/>
    <w:rsid w:val="00D8497E"/>
    <w:rsid w:val="00D84A02"/>
    <w:rsid w:val="00D84BD7"/>
    <w:rsid w:val="00D84C32"/>
    <w:rsid w:val="00D84CAF"/>
    <w:rsid w:val="00D84DB4"/>
    <w:rsid w:val="00D84F33"/>
    <w:rsid w:val="00D84FC0"/>
    <w:rsid w:val="00D850C2"/>
    <w:rsid w:val="00D8520D"/>
    <w:rsid w:val="00D85292"/>
    <w:rsid w:val="00D85391"/>
    <w:rsid w:val="00D8549C"/>
    <w:rsid w:val="00D855FD"/>
    <w:rsid w:val="00D8585E"/>
    <w:rsid w:val="00D85867"/>
    <w:rsid w:val="00D85A6D"/>
    <w:rsid w:val="00D85CD0"/>
    <w:rsid w:val="00D85D0B"/>
    <w:rsid w:val="00D85EF3"/>
    <w:rsid w:val="00D86146"/>
    <w:rsid w:val="00D86150"/>
    <w:rsid w:val="00D8659F"/>
    <w:rsid w:val="00D8662A"/>
    <w:rsid w:val="00D867BC"/>
    <w:rsid w:val="00D867DB"/>
    <w:rsid w:val="00D867E0"/>
    <w:rsid w:val="00D86919"/>
    <w:rsid w:val="00D86BD3"/>
    <w:rsid w:val="00D86DD5"/>
    <w:rsid w:val="00D86E45"/>
    <w:rsid w:val="00D86E86"/>
    <w:rsid w:val="00D86EFC"/>
    <w:rsid w:val="00D8718A"/>
    <w:rsid w:val="00D87221"/>
    <w:rsid w:val="00D87357"/>
    <w:rsid w:val="00D87485"/>
    <w:rsid w:val="00D87521"/>
    <w:rsid w:val="00D87680"/>
    <w:rsid w:val="00D876A6"/>
    <w:rsid w:val="00D87758"/>
    <w:rsid w:val="00D8776E"/>
    <w:rsid w:val="00D87841"/>
    <w:rsid w:val="00D87C19"/>
    <w:rsid w:val="00D87E84"/>
    <w:rsid w:val="00D9001F"/>
    <w:rsid w:val="00D90070"/>
    <w:rsid w:val="00D9049A"/>
    <w:rsid w:val="00D909A5"/>
    <w:rsid w:val="00D90BA9"/>
    <w:rsid w:val="00D90BEA"/>
    <w:rsid w:val="00D90D77"/>
    <w:rsid w:val="00D90E66"/>
    <w:rsid w:val="00D90F40"/>
    <w:rsid w:val="00D90F43"/>
    <w:rsid w:val="00D911FF"/>
    <w:rsid w:val="00D91796"/>
    <w:rsid w:val="00D91914"/>
    <w:rsid w:val="00D91D6A"/>
    <w:rsid w:val="00D91D94"/>
    <w:rsid w:val="00D91E3D"/>
    <w:rsid w:val="00D92046"/>
    <w:rsid w:val="00D920DE"/>
    <w:rsid w:val="00D921F7"/>
    <w:rsid w:val="00D926D4"/>
    <w:rsid w:val="00D92842"/>
    <w:rsid w:val="00D92960"/>
    <w:rsid w:val="00D92B79"/>
    <w:rsid w:val="00D92B97"/>
    <w:rsid w:val="00D92C54"/>
    <w:rsid w:val="00D92C68"/>
    <w:rsid w:val="00D92CF6"/>
    <w:rsid w:val="00D92D37"/>
    <w:rsid w:val="00D92EB0"/>
    <w:rsid w:val="00D93298"/>
    <w:rsid w:val="00D9349C"/>
    <w:rsid w:val="00D93546"/>
    <w:rsid w:val="00D93614"/>
    <w:rsid w:val="00D9374B"/>
    <w:rsid w:val="00D938BF"/>
    <w:rsid w:val="00D93A4F"/>
    <w:rsid w:val="00D93AF6"/>
    <w:rsid w:val="00D93BD3"/>
    <w:rsid w:val="00D93E98"/>
    <w:rsid w:val="00D93EE9"/>
    <w:rsid w:val="00D93F32"/>
    <w:rsid w:val="00D93F5A"/>
    <w:rsid w:val="00D93FBA"/>
    <w:rsid w:val="00D94151"/>
    <w:rsid w:val="00D9419E"/>
    <w:rsid w:val="00D9429C"/>
    <w:rsid w:val="00D942CB"/>
    <w:rsid w:val="00D9439B"/>
    <w:rsid w:val="00D946C5"/>
    <w:rsid w:val="00D947F0"/>
    <w:rsid w:val="00D94886"/>
    <w:rsid w:val="00D94A18"/>
    <w:rsid w:val="00D94A21"/>
    <w:rsid w:val="00D94B1D"/>
    <w:rsid w:val="00D94FB5"/>
    <w:rsid w:val="00D95026"/>
    <w:rsid w:val="00D950B6"/>
    <w:rsid w:val="00D951E2"/>
    <w:rsid w:val="00D9569F"/>
    <w:rsid w:val="00D95821"/>
    <w:rsid w:val="00D9595C"/>
    <w:rsid w:val="00D95DFB"/>
    <w:rsid w:val="00D95E58"/>
    <w:rsid w:val="00D95F4A"/>
    <w:rsid w:val="00D9607A"/>
    <w:rsid w:val="00D960A3"/>
    <w:rsid w:val="00D9634A"/>
    <w:rsid w:val="00D96523"/>
    <w:rsid w:val="00D9663A"/>
    <w:rsid w:val="00D9678B"/>
    <w:rsid w:val="00D96B5A"/>
    <w:rsid w:val="00D96D38"/>
    <w:rsid w:val="00D96D41"/>
    <w:rsid w:val="00D96D9B"/>
    <w:rsid w:val="00D96E98"/>
    <w:rsid w:val="00D970D1"/>
    <w:rsid w:val="00D97453"/>
    <w:rsid w:val="00D9766F"/>
    <w:rsid w:val="00D97698"/>
    <w:rsid w:val="00D978C6"/>
    <w:rsid w:val="00D97AB5"/>
    <w:rsid w:val="00D97DD7"/>
    <w:rsid w:val="00D97F3E"/>
    <w:rsid w:val="00DA00A7"/>
    <w:rsid w:val="00DA039C"/>
    <w:rsid w:val="00DA06D2"/>
    <w:rsid w:val="00DA08B9"/>
    <w:rsid w:val="00DA0974"/>
    <w:rsid w:val="00DA09D6"/>
    <w:rsid w:val="00DA09FC"/>
    <w:rsid w:val="00DA0C44"/>
    <w:rsid w:val="00DA151C"/>
    <w:rsid w:val="00DA178A"/>
    <w:rsid w:val="00DA1848"/>
    <w:rsid w:val="00DA1950"/>
    <w:rsid w:val="00DA19AB"/>
    <w:rsid w:val="00DA19FC"/>
    <w:rsid w:val="00DA1C0C"/>
    <w:rsid w:val="00DA1C9D"/>
    <w:rsid w:val="00DA1D20"/>
    <w:rsid w:val="00DA1D7D"/>
    <w:rsid w:val="00DA1E22"/>
    <w:rsid w:val="00DA1E9E"/>
    <w:rsid w:val="00DA26D5"/>
    <w:rsid w:val="00DA2899"/>
    <w:rsid w:val="00DA2BA5"/>
    <w:rsid w:val="00DA2D70"/>
    <w:rsid w:val="00DA2EDD"/>
    <w:rsid w:val="00DA3143"/>
    <w:rsid w:val="00DA3719"/>
    <w:rsid w:val="00DA3956"/>
    <w:rsid w:val="00DA3AD8"/>
    <w:rsid w:val="00DA3B2D"/>
    <w:rsid w:val="00DA3D3C"/>
    <w:rsid w:val="00DA3EB3"/>
    <w:rsid w:val="00DA4942"/>
    <w:rsid w:val="00DA4D5D"/>
    <w:rsid w:val="00DA5286"/>
    <w:rsid w:val="00DA592C"/>
    <w:rsid w:val="00DA5A39"/>
    <w:rsid w:val="00DA5B44"/>
    <w:rsid w:val="00DA5B91"/>
    <w:rsid w:val="00DA5D1F"/>
    <w:rsid w:val="00DA5E6D"/>
    <w:rsid w:val="00DA5F4B"/>
    <w:rsid w:val="00DA6328"/>
    <w:rsid w:val="00DA638D"/>
    <w:rsid w:val="00DA66A8"/>
    <w:rsid w:val="00DA6904"/>
    <w:rsid w:val="00DA6A1A"/>
    <w:rsid w:val="00DA6A65"/>
    <w:rsid w:val="00DA6AB4"/>
    <w:rsid w:val="00DA6D5B"/>
    <w:rsid w:val="00DA6EF4"/>
    <w:rsid w:val="00DA6F8F"/>
    <w:rsid w:val="00DA70C1"/>
    <w:rsid w:val="00DA70ED"/>
    <w:rsid w:val="00DA7215"/>
    <w:rsid w:val="00DA73D4"/>
    <w:rsid w:val="00DA748F"/>
    <w:rsid w:val="00DA76D0"/>
    <w:rsid w:val="00DA773A"/>
    <w:rsid w:val="00DA783A"/>
    <w:rsid w:val="00DA799C"/>
    <w:rsid w:val="00DA7EA8"/>
    <w:rsid w:val="00DA7F54"/>
    <w:rsid w:val="00DB0184"/>
    <w:rsid w:val="00DB018E"/>
    <w:rsid w:val="00DB02BA"/>
    <w:rsid w:val="00DB047A"/>
    <w:rsid w:val="00DB04A9"/>
    <w:rsid w:val="00DB0B54"/>
    <w:rsid w:val="00DB0EFB"/>
    <w:rsid w:val="00DB1232"/>
    <w:rsid w:val="00DB12AC"/>
    <w:rsid w:val="00DB134F"/>
    <w:rsid w:val="00DB136E"/>
    <w:rsid w:val="00DB1423"/>
    <w:rsid w:val="00DB16BB"/>
    <w:rsid w:val="00DB19AB"/>
    <w:rsid w:val="00DB19DF"/>
    <w:rsid w:val="00DB1BAF"/>
    <w:rsid w:val="00DB1DF9"/>
    <w:rsid w:val="00DB215F"/>
    <w:rsid w:val="00DB2367"/>
    <w:rsid w:val="00DB2373"/>
    <w:rsid w:val="00DB25FC"/>
    <w:rsid w:val="00DB298A"/>
    <w:rsid w:val="00DB2A6A"/>
    <w:rsid w:val="00DB2B00"/>
    <w:rsid w:val="00DB2CA5"/>
    <w:rsid w:val="00DB2E27"/>
    <w:rsid w:val="00DB32EF"/>
    <w:rsid w:val="00DB35D5"/>
    <w:rsid w:val="00DB3626"/>
    <w:rsid w:val="00DB39E8"/>
    <w:rsid w:val="00DB3A4C"/>
    <w:rsid w:val="00DB3C8B"/>
    <w:rsid w:val="00DB3E34"/>
    <w:rsid w:val="00DB40A0"/>
    <w:rsid w:val="00DB42F7"/>
    <w:rsid w:val="00DB430C"/>
    <w:rsid w:val="00DB43A5"/>
    <w:rsid w:val="00DB43A8"/>
    <w:rsid w:val="00DB4624"/>
    <w:rsid w:val="00DB4837"/>
    <w:rsid w:val="00DB4A7A"/>
    <w:rsid w:val="00DB4D64"/>
    <w:rsid w:val="00DB4F58"/>
    <w:rsid w:val="00DB5172"/>
    <w:rsid w:val="00DB51EE"/>
    <w:rsid w:val="00DB529F"/>
    <w:rsid w:val="00DB54A4"/>
    <w:rsid w:val="00DB54B2"/>
    <w:rsid w:val="00DB54E7"/>
    <w:rsid w:val="00DB54F6"/>
    <w:rsid w:val="00DB5951"/>
    <w:rsid w:val="00DB5C39"/>
    <w:rsid w:val="00DB5C66"/>
    <w:rsid w:val="00DB5CFA"/>
    <w:rsid w:val="00DB5ECD"/>
    <w:rsid w:val="00DB5FF0"/>
    <w:rsid w:val="00DB62E5"/>
    <w:rsid w:val="00DB64B7"/>
    <w:rsid w:val="00DB678F"/>
    <w:rsid w:val="00DB6A53"/>
    <w:rsid w:val="00DB6D28"/>
    <w:rsid w:val="00DB6E1D"/>
    <w:rsid w:val="00DB70C3"/>
    <w:rsid w:val="00DB70F9"/>
    <w:rsid w:val="00DB71BE"/>
    <w:rsid w:val="00DB71EB"/>
    <w:rsid w:val="00DB7230"/>
    <w:rsid w:val="00DB72A2"/>
    <w:rsid w:val="00DB7537"/>
    <w:rsid w:val="00DB780D"/>
    <w:rsid w:val="00DB799F"/>
    <w:rsid w:val="00DB7CB9"/>
    <w:rsid w:val="00DB7DC4"/>
    <w:rsid w:val="00DB7F77"/>
    <w:rsid w:val="00DB7FD8"/>
    <w:rsid w:val="00DC0043"/>
    <w:rsid w:val="00DC0171"/>
    <w:rsid w:val="00DC0209"/>
    <w:rsid w:val="00DC0525"/>
    <w:rsid w:val="00DC0561"/>
    <w:rsid w:val="00DC0698"/>
    <w:rsid w:val="00DC077C"/>
    <w:rsid w:val="00DC0897"/>
    <w:rsid w:val="00DC0940"/>
    <w:rsid w:val="00DC09B1"/>
    <w:rsid w:val="00DC0ADF"/>
    <w:rsid w:val="00DC0F11"/>
    <w:rsid w:val="00DC0F96"/>
    <w:rsid w:val="00DC0FF8"/>
    <w:rsid w:val="00DC1100"/>
    <w:rsid w:val="00DC127C"/>
    <w:rsid w:val="00DC13B5"/>
    <w:rsid w:val="00DC18B1"/>
    <w:rsid w:val="00DC1AAB"/>
    <w:rsid w:val="00DC1CBF"/>
    <w:rsid w:val="00DC1ECE"/>
    <w:rsid w:val="00DC1F00"/>
    <w:rsid w:val="00DC1FFC"/>
    <w:rsid w:val="00DC20E1"/>
    <w:rsid w:val="00DC2162"/>
    <w:rsid w:val="00DC29E8"/>
    <w:rsid w:val="00DC2BCF"/>
    <w:rsid w:val="00DC2C5E"/>
    <w:rsid w:val="00DC2CA1"/>
    <w:rsid w:val="00DC2D08"/>
    <w:rsid w:val="00DC2DDF"/>
    <w:rsid w:val="00DC2DE8"/>
    <w:rsid w:val="00DC3039"/>
    <w:rsid w:val="00DC317C"/>
    <w:rsid w:val="00DC31D5"/>
    <w:rsid w:val="00DC3B51"/>
    <w:rsid w:val="00DC3B9E"/>
    <w:rsid w:val="00DC3D6A"/>
    <w:rsid w:val="00DC40F5"/>
    <w:rsid w:val="00DC417B"/>
    <w:rsid w:val="00DC427F"/>
    <w:rsid w:val="00DC442B"/>
    <w:rsid w:val="00DC4610"/>
    <w:rsid w:val="00DC4A50"/>
    <w:rsid w:val="00DC4C55"/>
    <w:rsid w:val="00DC4D8C"/>
    <w:rsid w:val="00DC4EA8"/>
    <w:rsid w:val="00DC4EE7"/>
    <w:rsid w:val="00DC52A9"/>
    <w:rsid w:val="00DC566A"/>
    <w:rsid w:val="00DC5695"/>
    <w:rsid w:val="00DC5CDD"/>
    <w:rsid w:val="00DC6045"/>
    <w:rsid w:val="00DC6251"/>
    <w:rsid w:val="00DC6875"/>
    <w:rsid w:val="00DC68C9"/>
    <w:rsid w:val="00DC6A55"/>
    <w:rsid w:val="00DC6B70"/>
    <w:rsid w:val="00DC6FB5"/>
    <w:rsid w:val="00DC709B"/>
    <w:rsid w:val="00DC73E7"/>
    <w:rsid w:val="00DC76A7"/>
    <w:rsid w:val="00DC77B0"/>
    <w:rsid w:val="00DC780C"/>
    <w:rsid w:val="00DC7887"/>
    <w:rsid w:val="00DC7971"/>
    <w:rsid w:val="00DC7C35"/>
    <w:rsid w:val="00DC7E1C"/>
    <w:rsid w:val="00DD033D"/>
    <w:rsid w:val="00DD088E"/>
    <w:rsid w:val="00DD0CEF"/>
    <w:rsid w:val="00DD0DC3"/>
    <w:rsid w:val="00DD0E12"/>
    <w:rsid w:val="00DD0E50"/>
    <w:rsid w:val="00DD0FB7"/>
    <w:rsid w:val="00DD1067"/>
    <w:rsid w:val="00DD1463"/>
    <w:rsid w:val="00DD1B94"/>
    <w:rsid w:val="00DD1D55"/>
    <w:rsid w:val="00DD215E"/>
    <w:rsid w:val="00DD235F"/>
    <w:rsid w:val="00DD293A"/>
    <w:rsid w:val="00DD2AA1"/>
    <w:rsid w:val="00DD2BC8"/>
    <w:rsid w:val="00DD2BFD"/>
    <w:rsid w:val="00DD328E"/>
    <w:rsid w:val="00DD370B"/>
    <w:rsid w:val="00DD39C8"/>
    <w:rsid w:val="00DD3B15"/>
    <w:rsid w:val="00DD3E63"/>
    <w:rsid w:val="00DD3F39"/>
    <w:rsid w:val="00DD40A4"/>
    <w:rsid w:val="00DD41F6"/>
    <w:rsid w:val="00DD4457"/>
    <w:rsid w:val="00DD4555"/>
    <w:rsid w:val="00DD4918"/>
    <w:rsid w:val="00DD49DC"/>
    <w:rsid w:val="00DD4D94"/>
    <w:rsid w:val="00DD539C"/>
    <w:rsid w:val="00DD5435"/>
    <w:rsid w:val="00DD546E"/>
    <w:rsid w:val="00DD590B"/>
    <w:rsid w:val="00DD59D8"/>
    <w:rsid w:val="00DD5B6A"/>
    <w:rsid w:val="00DD5B88"/>
    <w:rsid w:val="00DD5ED0"/>
    <w:rsid w:val="00DD60C3"/>
    <w:rsid w:val="00DD6255"/>
    <w:rsid w:val="00DD6372"/>
    <w:rsid w:val="00DD66FB"/>
    <w:rsid w:val="00DD6A52"/>
    <w:rsid w:val="00DD6BFC"/>
    <w:rsid w:val="00DD6D28"/>
    <w:rsid w:val="00DD6F41"/>
    <w:rsid w:val="00DD7275"/>
    <w:rsid w:val="00DD72BE"/>
    <w:rsid w:val="00DD7517"/>
    <w:rsid w:val="00DD7566"/>
    <w:rsid w:val="00DD785E"/>
    <w:rsid w:val="00DD7B85"/>
    <w:rsid w:val="00DD7C8B"/>
    <w:rsid w:val="00DE0078"/>
    <w:rsid w:val="00DE025D"/>
    <w:rsid w:val="00DE033C"/>
    <w:rsid w:val="00DE0549"/>
    <w:rsid w:val="00DE069C"/>
    <w:rsid w:val="00DE0704"/>
    <w:rsid w:val="00DE0811"/>
    <w:rsid w:val="00DE0822"/>
    <w:rsid w:val="00DE0869"/>
    <w:rsid w:val="00DE08F6"/>
    <w:rsid w:val="00DE0941"/>
    <w:rsid w:val="00DE09E8"/>
    <w:rsid w:val="00DE0D8E"/>
    <w:rsid w:val="00DE0ED5"/>
    <w:rsid w:val="00DE1461"/>
    <w:rsid w:val="00DE14F4"/>
    <w:rsid w:val="00DE15F7"/>
    <w:rsid w:val="00DE163F"/>
    <w:rsid w:val="00DE18CB"/>
    <w:rsid w:val="00DE1D4D"/>
    <w:rsid w:val="00DE1D57"/>
    <w:rsid w:val="00DE2210"/>
    <w:rsid w:val="00DE230C"/>
    <w:rsid w:val="00DE2395"/>
    <w:rsid w:val="00DE23A6"/>
    <w:rsid w:val="00DE2437"/>
    <w:rsid w:val="00DE2459"/>
    <w:rsid w:val="00DE24D9"/>
    <w:rsid w:val="00DE253E"/>
    <w:rsid w:val="00DE29F5"/>
    <w:rsid w:val="00DE2A78"/>
    <w:rsid w:val="00DE2C52"/>
    <w:rsid w:val="00DE2CF2"/>
    <w:rsid w:val="00DE2D6A"/>
    <w:rsid w:val="00DE2DF2"/>
    <w:rsid w:val="00DE36FF"/>
    <w:rsid w:val="00DE3C24"/>
    <w:rsid w:val="00DE4131"/>
    <w:rsid w:val="00DE41B2"/>
    <w:rsid w:val="00DE43CE"/>
    <w:rsid w:val="00DE488F"/>
    <w:rsid w:val="00DE49DF"/>
    <w:rsid w:val="00DE4A27"/>
    <w:rsid w:val="00DE4CC5"/>
    <w:rsid w:val="00DE4D42"/>
    <w:rsid w:val="00DE5194"/>
    <w:rsid w:val="00DE541F"/>
    <w:rsid w:val="00DE582C"/>
    <w:rsid w:val="00DE585E"/>
    <w:rsid w:val="00DE5A5D"/>
    <w:rsid w:val="00DE5A62"/>
    <w:rsid w:val="00DE5C35"/>
    <w:rsid w:val="00DE5D4B"/>
    <w:rsid w:val="00DE609A"/>
    <w:rsid w:val="00DE613D"/>
    <w:rsid w:val="00DE628B"/>
    <w:rsid w:val="00DE67F3"/>
    <w:rsid w:val="00DE6972"/>
    <w:rsid w:val="00DE69E0"/>
    <w:rsid w:val="00DE6B6B"/>
    <w:rsid w:val="00DE6BD9"/>
    <w:rsid w:val="00DE6F7D"/>
    <w:rsid w:val="00DE7078"/>
    <w:rsid w:val="00DE71AF"/>
    <w:rsid w:val="00DE730C"/>
    <w:rsid w:val="00DE7756"/>
    <w:rsid w:val="00DE788C"/>
    <w:rsid w:val="00DF01B8"/>
    <w:rsid w:val="00DF038E"/>
    <w:rsid w:val="00DF05EC"/>
    <w:rsid w:val="00DF06F6"/>
    <w:rsid w:val="00DF092E"/>
    <w:rsid w:val="00DF094C"/>
    <w:rsid w:val="00DF095D"/>
    <w:rsid w:val="00DF0988"/>
    <w:rsid w:val="00DF09C4"/>
    <w:rsid w:val="00DF09D0"/>
    <w:rsid w:val="00DF0C86"/>
    <w:rsid w:val="00DF122D"/>
    <w:rsid w:val="00DF15FD"/>
    <w:rsid w:val="00DF1765"/>
    <w:rsid w:val="00DF180C"/>
    <w:rsid w:val="00DF1EC7"/>
    <w:rsid w:val="00DF1F50"/>
    <w:rsid w:val="00DF2251"/>
    <w:rsid w:val="00DF2297"/>
    <w:rsid w:val="00DF22A5"/>
    <w:rsid w:val="00DF233F"/>
    <w:rsid w:val="00DF2894"/>
    <w:rsid w:val="00DF2A0A"/>
    <w:rsid w:val="00DF2A21"/>
    <w:rsid w:val="00DF2A23"/>
    <w:rsid w:val="00DF2A43"/>
    <w:rsid w:val="00DF2A4D"/>
    <w:rsid w:val="00DF2B2E"/>
    <w:rsid w:val="00DF2D89"/>
    <w:rsid w:val="00DF308C"/>
    <w:rsid w:val="00DF31CF"/>
    <w:rsid w:val="00DF32A5"/>
    <w:rsid w:val="00DF3465"/>
    <w:rsid w:val="00DF36B4"/>
    <w:rsid w:val="00DF3791"/>
    <w:rsid w:val="00DF3794"/>
    <w:rsid w:val="00DF3905"/>
    <w:rsid w:val="00DF3ACD"/>
    <w:rsid w:val="00DF3F83"/>
    <w:rsid w:val="00DF40B0"/>
    <w:rsid w:val="00DF41AA"/>
    <w:rsid w:val="00DF453B"/>
    <w:rsid w:val="00DF4686"/>
    <w:rsid w:val="00DF46FE"/>
    <w:rsid w:val="00DF4899"/>
    <w:rsid w:val="00DF4D62"/>
    <w:rsid w:val="00DF4EA6"/>
    <w:rsid w:val="00DF4F40"/>
    <w:rsid w:val="00DF4F9E"/>
    <w:rsid w:val="00DF53CF"/>
    <w:rsid w:val="00DF55D1"/>
    <w:rsid w:val="00DF5677"/>
    <w:rsid w:val="00DF57B6"/>
    <w:rsid w:val="00DF5917"/>
    <w:rsid w:val="00DF59C0"/>
    <w:rsid w:val="00DF5F87"/>
    <w:rsid w:val="00DF6615"/>
    <w:rsid w:val="00DF6651"/>
    <w:rsid w:val="00DF67C7"/>
    <w:rsid w:val="00DF68A8"/>
    <w:rsid w:val="00DF68C6"/>
    <w:rsid w:val="00DF6945"/>
    <w:rsid w:val="00DF6A77"/>
    <w:rsid w:val="00DF732F"/>
    <w:rsid w:val="00DF736D"/>
    <w:rsid w:val="00DF73BE"/>
    <w:rsid w:val="00DF7412"/>
    <w:rsid w:val="00DF7484"/>
    <w:rsid w:val="00DF776D"/>
    <w:rsid w:val="00DF78F0"/>
    <w:rsid w:val="00DF7DFF"/>
    <w:rsid w:val="00DF7E41"/>
    <w:rsid w:val="00DF7E46"/>
    <w:rsid w:val="00E0007C"/>
    <w:rsid w:val="00E002A0"/>
    <w:rsid w:val="00E0033D"/>
    <w:rsid w:val="00E005E9"/>
    <w:rsid w:val="00E005FB"/>
    <w:rsid w:val="00E00793"/>
    <w:rsid w:val="00E00CD7"/>
    <w:rsid w:val="00E00D07"/>
    <w:rsid w:val="00E00E7F"/>
    <w:rsid w:val="00E0116C"/>
    <w:rsid w:val="00E011DD"/>
    <w:rsid w:val="00E0128C"/>
    <w:rsid w:val="00E012A1"/>
    <w:rsid w:val="00E01649"/>
    <w:rsid w:val="00E01703"/>
    <w:rsid w:val="00E01800"/>
    <w:rsid w:val="00E01853"/>
    <w:rsid w:val="00E01B93"/>
    <w:rsid w:val="00E01D94"/>
    <w:rsid w:val="00E01E55"/>
    <w:rsid w:val="00E01E57"/>
    <w:rsid w:val="00E02441"/>
    <w:rsid w:val="00E0293B"/>
    <w:rsid w:val="00E02A7F"/>
    <w:rsid w:val="00E02B21"/>
    <w:rsid w:val="00E02B43"/>
    <w:rsid w:val="00E02C66"/>
    <w:rsid w:val="00E02E6C"/>
    <w:rsid w:val="00E02F51"/>
    <w:rsid w:val="00E030B2"/>
    <w:rsid w:val="00E0315D"/>
    <w:rsid w:val="00E031B5"/>
    <w:rsid w:val="00E031C8"/>
    <w:rsid w:val="00E0325D"/>
    <w:rsid w:val="00E03297"/>
    <w:rsid w:val="00E0332E"/>
    <w:rsid w:val="00E03658"/>
    <w:rsid w:val="00E03755"/>
    <w:rsid w:val="00E03792"/>
    <w:rsid w:val="00E03B34"/>
    <w:rsid w:val="00E03D27"/>
    <w:rsid w:val="00E03E2B"/>
    <w:rsid w:val="00E0418A"/>
    <w:rsid w:val="00E041E8"/>
    <w:rsid w:val="00E04340"/>
    <w:rsid w:val="00E04423"/>
    <w:rsid w:val="00E0442F"/>
    <w:rsid w:val="00E0466E"/>
    <w:rsid w:val="00E0482A"/>
    <w:rsid w:val="00E049AF"/>
    <w:rsid w:val="00E04AE7"/>
    <w:rsid w:val="00E04BBB"/>
    <w:rsid w:val="00E04D9A"/>
    <w:rsid w:val="00E04F22"/>
    <w:rsid w:val="00E05155"/>
    <w:rsid w:val="00E0527B"/>
    <w:rsid w:val="00E056DB"/>
    <w:rsid w:val="00E05AE2"/>
    <w:rsid w:val="00E05BD3"/>
    <w:rsid w:val="00E05BFF"/>
    <w:rsid w:val="00E05C19"/>
    <w:rsid w:val="00E05CE1"/>
    <w:rsid w:val="00E05D70"/>
    <w:rsid w:val="00E05E81"/>
    <w:rsid w:val="00E05FB8"/>
    <w:rsid w:val="00E0603C"/>
    <w:rsid w:val="00E06301"/>
    <w:rsid w:val="00E0631A"/>
    <w:rsid w:val="00E06392"/>
    <w:rsid w:val="00E0658D"/>
    <w:rsid w:val="00E06808"/>
    <w:rsid w:val="00E069DC"/>
    <w:rsid w:val="00E06A35"/>
    <w:rsid w:val="00E06AA5"/>
    <w:rsid w:val="00E06B20"/>
    <w:rsid w:val="00E06B65"/>
    <w:rsid w:val="00E07134"/>
    <w:rsid w:val="00E073A0"/>
    <w:rsid w:val="00E0753A"/>
    <w:rsid w:val="00E0767C"/>
    <w:rsid w:val="00E076FC"/>
    <w:rsid w:val="00E07B98"/>
    <w:rsid w:val="00E1011B"/>
    <w:rsid w:val="00E10152"/>
    <w:rsid w:val="00E10CC7"/>
    <w:rsid w:val="00E10D35"/>
    <w:rsid w:val="00E113B0"/>
    <w:rsid w:val="00E113BF"/>
    <w:rsid w:val="00E11733"/>
    <w:rsid w:val="00E117FF"/>
    <w:rsid w:val="00E11865"/>
    <w:rsid w:val="00E11977"/>
    <w:rsid w:val="00E11FB4"/>
    <w:rsid w:val="00E123D6"/>
    <w:rsid w:val="00E1242C"/>
    <w:rsid w:val="00E1269C"/>
    <w:rsid w:val="00E12B7B"/>
    <w:rsid w:val="00E1310D"/>
    <w:rsid w:val="00E13567"/>
    <w:rsid w:val="00E1360B"/>
    <w:rsid w:val="00E13850"/>
    <w:rsid w:val="00E13B3B"/>
    <w:rsid w:val="00E13C12"/>
    <w:rsid w:val="00E13CC3"/>
    <w:rsid w:val="00E13DD6"/>
    <w:rsid w:val="00E140D8"/>
    <w:rsid w:val="00E141E3"/>
    <w:rsid w:val="00E14298"/>
    <w:rsid w:val="00E14476"/>
    <w:rsid w:val="00E14479"/>
    <w:rsid w:val="00E146CD"/>
    <w:rsid w:val="00E14754"/>
    <w:rsid w:val="00E14976"/>
    <w:rsid w:val="00E14AE6"/>
    <w:rsid w:val="00E14CC8"/>
    <w:rsid w:val="00E14E26"/>
    <w:rsid w:val="00E15122"/>
    <w:rsid w:val="00E151F5"/>
    <w:rsid w:val="00E1525A"/>
    <w:rsid w:val="00E153B0"/>
    <w:rsid w:val="00E155EE"/>
    <w:rsid w:val="00E15607"/>
    <w:rsid w:val="00E158ED"/>
    <w:rsid w:val="00E15ABB"/>
    <w:rsid w:val="00E15D4C"/>
    <w:rsid w:val="00E15DD7"/>
    <w:rsid w:val="00E15E92"/>
    <w:rsid w:val="00E15EA3"/>
    <w:rsid w:val="00E15F3E"/>
    <w:rsid w:val="00E15F77"/>
    <w:rsid w:val="00E15F84"/>
    <w:rsid w:val="00E16016"/>
    <w:rsid w:val="00E16288"/>
    <w:rsid w:val="00E165B5"/>
    <w:rsid w:val="00E167F1"/>
    <w:rsid w:val="00E16811"/>
    <w:rsid w:val="00E16A51"/>
    <w:rsid w:val="00E16A89"/>
    <w:rsid w:val="00E16BC9"/>
    <w:rsid w:val="00E16D18"/>
    <w:rsid w:val="00E16E19"/>
    <w:rsid w:val="00E17028"/>
    <w:rsid w:val="00E1733E"/>
    <w:rsid w:val="00E1739D"/>
    <w:rsid w:val="00E17424"/>
    <w:rsid w:val="00E17428"/>
    <w:rsid w:val="00E176B2"/>
    <w:rsid w:val="00E17761"/>
    <w:rsid w:val="00E177C4"/>
    <w:rsid w:val="00E177D1"/>
    <w:rsid w:val="00E17BDE"/>
    <w:rsid w:val="00E17C75"/>
    <w:rsid w:val="00E17FE7"/>
    <w:rsid w:val="00E20027"/>
    <w:rsid w:val="00E2009F"/>
    <w:rsid w:val="00E20363"/>
    <w:rsid w:val="00E2060B"/>
    <w:rsid w:val="00E20B40"/>
    <w:rsid w:val="00E20B58"/>
    <w:rsid w:val="00E20B76"/>
    <w:rsid w:val="00E20C66"/>
    <w:rsid w:val="00E20CC7"/>
    <w:rsid w:val="00E20CDF"/>
    <w:rsid w:val="00E20D0E"/>
    <w:rsid w:val="00E20D27"/>
    <w:rsid w:val="00E2102F"/>
    <w:rsid w:val="00E21047"/>
    <w:rsid w:val="00E2108E"/>
    <w:rsid w:val="00E21113"/>
    <w:rsid w:val="00E212B1"/>
    <w:rsid w:val="00E213BA"/>
    <w:rsid w:val="00E21476"/>
    <w:rsid w:val="00E21580"/>
    <w:rsid w:val="00E215CC"/>
    <w:rsid w:val="00E215F7"/>
    <w:rsid w:val="00E216C9"/>
    <w:rsid w:val="00E21A07"/>
    <w:rsid w:val="00E21A3C"/>
    <w:rsid w:val="00E21C06"/>
    <w:rsid w:val="00E21C23"/>
    <w:rsid w:val="00E21CC4"/>
    <w:rsid w:val="00E21ECC"/>
    <w:rsid w:val="00E21F34"/>
    <w:rsid w:val="00E21F42"/>
    <w:rsid w:val="00E21FB9"/>
    <w:rsid w:val="00E222F3"/>
    <w:rsid w:val="00E225CE"/>
    <w:rsid w:val="00E22686"/>
    <w:rsid w:val="00E2281C"/>
    <w:rsid w:val="00E228EE"/>
    <w:rsid w:val="00E22B06"/>
    <w:rsid w:val="00E22B6C"/>
    <w:rsid w:val="00E22D48"/>
    <w:rsid w:val="00E22F63"/>
    <w:rsid w:val="00E2324C"/>
    <w:rsid w:val="00E23290"/>
    <w:rsid w:val="00E232C1"/>
    <w:rsid w:val="00E238FD"/>
    <w:rsid w:val="00E23B39"/>
    <w:rsid w:val="00E23C03"/>
    <w:rsid w:val="00E241DA"/>
    <w:rsid w:val="00E24247"/>
    <w:rsid w:val="00E242D5"/>
    <w:rsid w:val="00E24450"/>
    <w:rsid w:val="00E24539"/>
    <w:rsid w:val="00E245A3"/>
    <w:rsid w:val="00E24727"/>
    <w:rsid w:val="00E24BBC"/>
    <w:rsid w:val="00E24C65"/>
    <w:rsid w:val="00E24D99"/>
    <w:rsid w:val="00E24FD9"/>
    <w:rsid w:val="00E252A6"/>
    <w:rsid w:val="00E25327"/>
    <w:rsid w:val="00E2534F"/>
    <w:rsid w:val="00E25438"/>
    <w:rsid w:val="00E2580F"/>
    <w:rsid w:val="00E25BFB"/>
    <w:rsid w:val="00E25F8D"/>
    <w:rsid w:val="00E2602F"/>
    <w:rsid w:val="00E2635A"/>
    <w:rsid w:val="00E26430"/>
    <w:rsid w:val="00E2644E"/>
    <w:rsid w:val="00E2647C"/>
    <w:rsid w:val="00E26946"/>
    <w:rsid w:val="00E269E4"/>
    <w:rsid w:val="00E26ABD"/>
    <w:rsid w:val="00E26C62"/>
    <w:rsid w:val="00E26EDC"/>
    <w:rsid w:val="00E26F07"/>
    <w:rsid w:val="00E26FBE"/>
    <w:rsid w:val="00E274AA"/>
    <w:rsid w:val="00E27500"/>
    <w:rsid w:val="00E2757B"/>
    <w:rsid w:val="00E2760D"/>
    <w:rsid w:val="00E27624"/>
    <w:rsid w:val="00E276A6"/>
    <w:rsid w:val="00E27973"/>
    <w:rsid w:val="00E27996"/>
    <w:rsid w:val="00E27AC9"/>
    <w:rsid w:val="00E27AF0"/>
    <w:rsid w:val="00E300E5"/>
    <w:rsid w:val="00E301BA"/>
    <w:rsid w:val="00E30488"/>
    <w:rsid w:val="00E307C0"/>
    <w:rsid w:val="00E30891"/>
    <w:rsid w:val="00E30A6B"/>
    <w:rsid w:val="00E30CEB"/>
    <w:rsid w:val="00E3111E"/>
    <w:rsid w:val="00E31291"/>
    <w:rsid w:val="00E31614"/>
    <w:rsid w:val="00E319FC"/>
    <w:rsid w:val="00E31AB7"/>
    <w:rsid w:val="00E31EC9"/>
    <w:rsid w:val="00E3208B"/>
    <w:rsid w:val="00E3214F"/>
    <w:rsid w:val="00E32464"/>
    <w:rsid w:val="00E32684"/>
    <w:rsid w:val="00E329A4"/>
    <w:rsid w:val="00E32B14"/>
    <w:rsid w:val="00E32CB8"/>
    <w:rsid w:val="00E32CD8"/>
    <w:rsid w:val="00E32D80"/>
    <w:rsid w:val="00E32DD8"/>
    <w:rsid w:val="00E330C7"/>
    <w:rsid w:val="00E3325A"/>
    <w:rsid w:val="00E332D6"/>
    <w:rsid w:val="00E33305"/>
    <w:rsid w:val="00E335AE"/>
    <w:rsid w:val="00E337E4"/>
    <w:rsid w:val="00E33900"/>
    <w:rsid w:val="00E33D32"/>
    <w:rsid w:val="00E33EDF"/>
    <w:rsid w:val="00E3401B"/>
    <w:rsid w:val="00E34128"/>
    <w:rsid w:val="00E3412F"/>
    <w:rsid w:val="00E344FA"/>
    <w:rsid w:val="00E348C3"/>
    <w:rsid w:val="00E34B53"/>
    <w:rsid w:val="00E352DA"/>
    <w:rsid w:val="00E35433"/>
    <w:rsid w:val="00E3543F"/>
    <w:rsid w:val="00E355C6"/>
    <w:rsid w:val="00E357B8"/>
    <w:rsid w:val="00E35905"/>
    <w:rsid w:val="00E3595E"/>
    <w:rsid w:val="00E35BA3"/>
    <w:rsid w:val="00E35CBD"/>
    <w:rsid w:val="00E35D2F"/>
    <w:rsid w:val="00E35E8D"/>
    <w:rsid w:val="00E35EFC"/>
    <w:rsid w:val="00E35FFE"/>
    <w:rsid w:val="00E3647B"/>
    <w:rsid w:val="00E36668"/>
    <w:rsid w:val="00E36756"/>
    <w:rsid w:val="00E367D7"/>
    <w:rsid w:val="00E36ACC"/>
    <w:rsid w:val="00E36AF1"/>
    <w:rsid w:val="00E36BE0"/>
    <w:rsid w:val="00E37023"/>
    <w:rsid w:val="00E37642"/>
    <w:rsid w:val="00E377B8"/>
    <w:rsid w:val="00E37B13"/>
    <w:rsid w:val="00E37B71"/>
    <w:rsid w:val="00E37C07"/>
    <w:rsid w:val="00E37D5A"/>
    <w:rsid w:val="00E37E17"/>
    <w:rsid w:val="00E37E87"/>
    <w:rsid w:val="00E401B5"/>
    <w:rsid w:val="00E40379"/>
    <w:rsid w:val="00E4047B"/>
    <w:rsid w:val="00E40CF8"/>
    <w:rsid w:val="00E40D83"/>
    <w:rsid w:val="00E40F92"/>
    <w:rsid w:val="00E4107E"/>
    <w:rsid w:val="00E41443"/>
    <w:rsid w:val="00E41463"/>
    <w:rsid w:val="00E414AD"/>
    <w:rsid w:val="00E4168E"/>
    <w:rsid w:val="00E41816"/>
    <w:rsid w:val="00E419E8"/>
    <w:rsid w:val="00E41DD4"/>
    <w:rsid w:val="00E41F01"/>
    <w:rsid w:val="00E41FB8"/>
    <w:rsid w:val="00E41FFC"/>
    <w:rsid w:val="00E42018"/>
    <w:rsid w:val="00E4201A"/>
    <w:rsid w:val="00E42558"/>
    <w:rsid w:val="00E425BD"/>
    <w:rsid w:val="00E42665"/>
    <w:rsid w:val="00E427EA"/>
    <w:rsid w:val="00E428DB"/>
    <w:rsid w:val="00E42991"/>
    <w:rsid w:val="00E42B2B"/>
    <w:rsid w:val="00E42C03"/>
    <w:rsid w:val="00E42D84"/>
    <w:rsid w:val="00E43119"/>
    <w:rsid w:val="00E4347A"/>
    <w:rsid w:val="00E435AB"/>
    <w:rsid w:val="00E437C4"/>
    <w:rsid w:val="00E43830"/>
    <w:rsid w:val="00E438B1"/>
    <w:rsid w:val="00E4397B"/>
    <w:rsid w:val="00E43A2E"/>
    <w:rsid w:val="00E43D42"/>
    <w:rsid w:val="00E43E5D"/>
    <w:rsid w:val="00E4406C"/>
    <w:rsid w:val="00E4427B"/>
    <w:rsid w:val="00E44367"/>
    <w:rsid w:val="00E4471B"/>
    <w:rsid w:val="00E44807"/>
    <w:rsid w:val="00E44947"/>
    <w:rsid w:val="00E4498C"/>
    <w:rsid w:val="00E44B95"/>
    <w:rsid w:val="00E44BE2"/>
    <w:rsid w:val="00E44DCF"/>
    <w:rsid w:val="00E4518E"/>
    <w:rsid w:val="00E45242"/>
    <w:rsid w:val="00E4524C"/>
    <w:rsid w:val="00E453EB"/>
    <w:rsid w:val="00E45425"/>
    <w:rsid w:val="00E4552C"/>
    <w:rsid w:val="00E4554D"/>
    <w:rsid w:val="00E4558A"/>
    <w:rsid w:val="00E4559F"/>
    <w:rsid w:val="00E455BD"/>
    <w:rsid w:val="00E45645"/>
    <w:rsid w:val="00E457B6"/>
    <w:rsid w:val="00E458A5"/>
    <w:rsid w:val="00E45C5F"/>
    <w:rsid w:val="00E45DC2"/>
    <w:rsid w:val="00E45F23"/>
    <w:rsid w:val="00E461EC"/>
    <w:rsid w:val="00E462D2"/>
    <w:rsid w:val="00E464D9"/>
    <w:rsid w:val="00E46713"/>
    <w:rsid w:val="00E468EC"/>
    <w:rsid w:val="00E468F4"/>
    <w:rsid w:val="00E46A92"/>
    <w:rsid w:val="00E46E58"/>
    <w:rsid w:val="00E46EF7"/>
    <w:rsid w:val="00E46FAD"/>
    <w:rsid w:val="00E46FE1"/>
    <w:rsid w:val="00E47125"/>
    <w:rsid w:val="00E47283"/>
    <w:rsid w:val="00E472FB"/>
    <w:rsid w:val="00E473E5"/>
    <w:rsid w:val="00E477CC"/>
    <w:rsid w:val="00E47A28"/>
    <w:rsid w:val="00E47A9F"/>
    <w:rsid w:val="00E47C64"/>
    <w:rsid w:val="00E47CAD"/>
    <w:rsid w:val="00E47FD0"/>
    <w:rsid w:val="00E50175"/>
    <w:rsid w:val="00E502E1"/>
    <w:rsid w:val="00E50456"/>
    <w:rsid w:val="00E504EF"/>
    <w:rsid w:val="00E5067A"/>
    <w:rsid w:val="00E50D0D"/>
    <w:rsid w:val="00E50FF8"/>
    <w:rsid w:val="00E51010"/>
    <w:rsid w:val="00E51520"/>
    <w:rsid w:val="00E5194B"/>
    <w:rsid w:val="00E51A1C"/>
    <w:rsid w:val="00E51AAE"/>
    <w:rsid w:val="00E51DCB"/>
    <w:rsid w:val="00E51DD7"/>
    <w:rsid w:val="00E521ED"/>
    <w:rsid w:val="00E5220D"/>
    <w:rsid w:val="00E5252A"/>
    <w:rsid w:val="00E52873"/>
    <w:rsid w:val="00E52A11"/>
    <w:rsid w:val="00E52B2F"/>
    <w:rsid w:val="00E52E1C"/>
    <w:rsid w:val="00E52F8F"/>
    <w:rsid w:val="00E533EF"/>
    <w:rsid w:val="00E536FB"/>
    <w:rsid w:val="00E53792"/>
    <w:rsid w:val="00E5380E"/>
    <w:rsid w:val="00E538F3"/>
    <w:rsid w:val="00E53A60"/>
    <w:rsid w:val="00E53AAC"/>
    <w:rsid w:val="00E53B5A"/>
    <w:rsid w:val="00E54191"/>
    <w:rsid w:val="00E54344"/>
    <w:rsid w:val="00E543A9"/>
    <w:rsid w:val="00E543E9"/>
    <w:rsid w:val="00E54622"/>
    <w:rsid w:val="00E5495D"/>
    <w:rsid w:val="00E54A46"/>
    <w:rsid w:val="00E54C23"/>
    <w:rsid w:val="00E54D62"/>
    <w:rsid w:val="00E54E95"/>
    <w:rsid w:val="00E54FFB"/>
    <w:rsid w:val="00E55145"/>
    <w:rsid w:val="00E55163"/>
    <w:rsid w:val="00E556D6"/>
    <w:rsid w:val="00E55737"/>
    <w:rsid w:val="00E558F2"/>
    <w:rsid w:val="00E5599D"/>
    <w:rsid w:val="00E55B42"/>
    <w:rsid w:val="00E55E2C"/>
    <w:rsid w:val="00E55EAE"/>
    <w:rsid w:val="00E55F50"/>
    <w:rsid w:val="00E55FAC"/>
    <w:rsid w:val="00E560C7"/>
    <w:rsid w:val="00E560EB"/>
    <w:rsid w:val="00E56493"/>
    <w:rsid w:val="00E56691"/>
    <w:rsid w:val="00E5681B"/>
    <w:rsid w:val="00E56981"/>
    <w:rsid w:val="00E56B9B"/>
    <w:rsid w:val="00E573AC"/>
    <w:rsid w:val="00E577EB"/>
    <w:rsid w:val="00E57A25"/>
    <w:rsid w:val="00E57B0A"/>
    <w:rsid w:val="00E60103"/>
    <w:rsid w:val="00E603E1"/>
    <w:rsid w:val="00E60419"/>
    <w:rsid w:val="00E6061A"/>
    <w:rsid w:val="00E60698"/>
    <w:rsid w:val="00E60AEE"/>
    <w:rsid w:val="00E60BFA"/>
    <w:rsid w:val="00E60CA3"/>
    <w:rsid w:val="00E60EC7"/>
    <w:rsid w:val="00E60ED6"/>
    <w:rsid w:val="00E60F38"/>
    <w:rsid w:val="00E61052"/>
    <w:rsid w:val="00E61353"/>
    <w:rsid w:val="00E61672"/>
    <w:rsid w:val="00E617C1"/>
    <w:rsid w:val="00E61915"/>
    <w:rsid w:val="00E61D71"/>
    <w:rsid w:val="00E61E62"/>
    <w:rsid w:val="00E61FE9"/>
    <w:rsid w:val="00E622D1"/>
    <w:rsid w:val="00E623F2"/>
    <w:rsid w:val="00E62402"/>
    <w:rsid w:val="00E6280E"/>
    <w:rsid w:val="00E62895"/>
    <w:rsid w:val="00E62A57"/>
    <w:rsid w:val="00E62C1E"/>
    <w:rsid w:val="00E63108"/>
    <w:rsid w:val="00E637EB"/>
    <w:rsid w:val="00E6394C"/>
    <w:rsid w:val="00E63987"/>
    <w:rsid w:val="00E63B32"/>
    <w:rsid w:val="00E6423E"/>
    <w:rsid w:val="00E6435A"/>
    <w:rsid w:val="00E644C6"/>
    <w:rsid w:val="00E64729"/>
    <w:rsid w:val="00E6478A"/>
    <w:rsid w:val="00E6490C"/>
    <w:rsid w:val="00E649D0"/>
    <w:rsid w:val="00E64C27"/>
    <w:rsid w:val="00E64F15"/>
    <w:rsid w:val="00E65070"/>
    <w:rsid w:val="00E650A3"/>
    <w:rsid w:val="00E65234"/>
    <w:rsid w:val="00E656F5"/>
    <w:rsid w:val="00E6573D"/>
    <w:rsid w:val="00E65DEA"/>
    <w:rsid w:val="00E6600D"/>
    <w:rsid w:val="00E663ED"/>
    <w:rsid w:val="00E66A2D"/>
    <w:rsid w:val="00E66A89"/>
    <w:rsid w:val="00E66AD5"/>
    <w:rsid w:val="00E66B15"/>
    <w:rsid w:val="00E66EE6"/>
    <w:rsid w:val="00E66F15"/>
    <w:rsid w:val="00E671A7"/>
    <w:rsid w:val="00E6738A"/>
    <w:rsid w:val="00E67621"/>
    <w:rsid w:val="00E6777D"/>
    <w:rsid w:val="00E678A3"/>
    <w:rsid w:val="00E67DF6"/>
    <w:rsid w:val="00E700CD"/>
    <w:rsid w:val="00E70126"/>
    <w:rsid w:val="00E7046E"/>
    <w:rsid w:val="00E7061D"/>
    <w:rsid w:val="00E70837"/>
    <w:rsid w:val="00E7085F"/>
    <w:rsid w:val="00E708B1"/>
    <w:rsid w:val="00E7096D"/>
    <w:rsid w:val="00E70B7A"/>
    <w:rsid w:val="00E70E45"/>
    <w:rsid w:val="00E70E6A"/>
    <w:rsid w:val="00E71132"/>
    <w:rsid w:val="00E71336"/>
    <w:rsid w:val="00E713B2"/>
    <w:rsid w:val="00E7145B"/>
    <w:rsid w:val="00E718C1"/>
    <w:rsid w:val="00E718CB"/>
    <w:rsid w:val="00E71985"/>
    <w:rsid w:val="00E71A25"/>
    <w:rsid w:val="00E71AAB"/>
    <w:rsid w:val="00E721FA"/>
    <w:rsid w:val="00E7280A"/>
    <w:rsid w:val="00E72AF0"/>
    <w:rsid w:val="00E72B31"/>
    <w:rsid w:val="00E72B3A"/>
    <w:rsid w:val="00E72DB5"/>
    <w:rsid w:val="00E72E2B"/>
    <w:rsid w:val="00E7303F"/>
    <w:rsid w:val="00E731B2"/>
    <w:rsid w:val="00E731B9"/>
    <w:rsid w:val="00E733C8"/>
    <w:rsid w:val="00E73694"/>
    <w:rsid w:val="00E73736"/>
    <w:rsid w:val="00E738D0"/>
    <w:rsid w:val="00E73A1D"/>
    <w:rsid w:val="00E73B6E"/>
    <w:rsid w:val="00E73C25"/>
    <w:rsid w:val="00E73E2E"/>
    <w:rsid w:val="00E73E70"/>
    <w:rsid w:val="00E73E86"/>
    <w:rsid w:val="00E73E8B"/>
    <w:rsid w:val="00E73FF5"/>
    <w:rsid w:val="00E74452"/>
    <w:rsid w:val="00E74465"/>
    <w:rsid w:val="00E7459D"/>
    <w:rsid w:val="00E74681"/>
    <w:rsid w:val="00E746F3"/>
    <w:rsid w:val="00E74D52"/>
    <w:rsid w:val="00E74D70"/>
    <w:rsid w:val="00E74E49"/>
    <w:rsid w:val="00E75304"/>
    <w:rsid w:val="00E75336"/>
    <w:rsid w:val="00E7551C"/>
    <w:rsid w:val="00E757FF"/>
    <w:rsid w:val="00E75ACE"/>
    <w:rsid w:val="00E75C86"/>
    <w:rsid w:val="00E75EE0"/>
    <w:rsid w:val="00E761C1"/>
    <w:rsid w:val="00E76337"/>
    <w:rsid w:val="00E763CF"/>
    <w:rsid w:val="00E76458"/>
    <w:rsid w:val="00E765A7"/>
    <w:rsid w:val="00E769B2"/>
    <w:rsid w:val="00E76A97"/>
    <w:rsid w:val="00E76CDB"/>
    <w:rsid w:val="00E76DAE"/>
    <w:rsid w:val="00E76F4F"/>
    <w:rsid w:val="00E771F2"/>
    <w:rsid w:val="00E77843"/>
    <w:rsid w:val="00E77CF3"/>
    <w:rsid w:val="00E77E90"/>
    <w:rsid w:val="00E77E98"/>
    <w:rsid w:val="00E8033F"/>
    <w:rsid w:val="00E8038B"/>
    <w:rsid w:val="00E803F8"/>
    <w:rsid w:val="00E805E0"/>
    <w:rsid w:val="00E80659"/>
    <w:rsid w:val="00E8065C"/>
    <w:rsid w:val="00E80983"/>
    <w:rsid w:val="00E80BD6"/>
    <w:rsid w:val="00E80F57"/>
    <w:rsid w:val="00E812C8"/>
    <w:rsid w:val="00E81419"/>
    <w:rsid w:val="00E81817"/>
    <w:rsid w:val="00E81D4A"/>
    <w:rsid w:val="00E81EC9"/>
    <w:rsid w:val="00E8230B"/>
    <w:rsid w:val="00E823DF"/>
    <w:rsid w:val="00E82722"/>
    <w:rsid w:val="00E827C4"/>
    <w:rsid w:val="00E828A6"/>
    <w:rsid w:val="00E82AD3"/>
    <w:rsid w:val="00E82DE9"/>
    <w:rsid w:val="00E830D1"/>
    <w:rsid w:val="00E8311F"/>
    <w:rsid w:val="00E8317F"/>
    <w:rsid w:val="00E83275"/>
    <w:rsid w:val="00E83282"/>
    <w:rsid w:val="00E8328C"/>
    <w:rsid w:val="00E833C2"/>
    <w:rsid w:val="00E8345D"/>
    <w:rsid w:val="00E834CC"/>
    <w:rsid w:val="00E83629"/>
    <w:rsid w:val="00E8387E"/>
    <w:rsid w:val="00E83956"/>
    <w:rsid w:val="00E83D3C"/>
    <w:rsid w:val="00E83F80"/>
    <w:rsid w:val="00E8402C"/>
    <w:rsid w:val="00E84322"/>
    <w:rsid w:val="00E84516"/>
    <w:rsid w:val="00E848C4"/>
    <w:rsid w:val="00E849CA"/>
    <w:rsid w:val="00E84D72"/>
    <w:rsid w:val="00E84D7F"/>
    <w:rsid w:val="00E84E43"/>
    <w:rsid w:val="00E854E1"/>
    <w:rsid w:val="00E85677"/>
    <w:rsid w:val="00E857C6"/>
    <w:rsid w:val="00E85878"/>
    <w:rsid w:val="00E85954"/>
    <w:rsid w:val="00E85A53"/>
    <w:rsid w:val="00E85A6A"/>
    <w:rsid w:val="00E85CB1"/>
    <w:rsid w:val="00E861AA"/>
    <w:rsid w:val="00E86304"/>
    <w:rsid w:val="00E86322"/>
    <w:rsid w:val="00E86450"/>
    <w:rsid w:val="00E86530"/>
    <w:rsid w:val="00E8659B"/>
    <w:rsid w:val="00E86A26"/>
    <w:rsid w:val="00E86ABC"/>
    <w:rsid w:val="00E86EC6"/>
    <w:rsid w:val="00E86F62"/>
    <w:rsid w:val="00E8701B"/>
    <w:rsid w:val="00E87218"/>
    <w:rsid w:val="00E87230"/>
    <w:rsid w:val="00E87458"/>
    <w:rsid w:val="00E87752"/>
    <w:rsid w:val="00E878F6"/>
    <w:rsid w:val="00E87AE2"/>
    <w:rsid w:val="00E87D17"/>
    <w:rsid w:val="00E87FA8"/>
    <w:rsid w:val="00E87FD4"/>
    <w:rsid w:val="00E901A3"/>
    <w:rsid w:val="00E906F9"/>
    <w:rsid w:val="00E90B72"/>
    <w:rsid w:val="00E90CE5"/>
    <w:rsid w:val="00E90F43"/>
    <w:rsid w:val="00E90F69"/>
    <w:rsid w:val="00E911AF"/>
    <w:rsid w:val="00E915CF"/>
    <w:rsid w:val="00E91663"/>
    <w:rsid w:val="00E91C96"/>
    <w:rsid w:val="00E92115"/>
    <w:rsid w:val="00E92602"/>
    <w:rsid w:val="00E929B6"/>
    <w:rsid w:val="00E92AE5"/>
    <w:rsid w:val="00E92B61"/>
    <w:rsid w:val="00E92C91"/>
    <w:rsid w:val="00E92FF4"/>
    <w:rsid w:val="00E93228"/>
    <w:rsid w:val="00E93486"/>
    <w:rsid w:val="00E93515"/>
    <w:rsid w:val="00E935AD"/>
    <w:rsid w:val="00E93889"/>
    <w:rsid w:val="00E93B56"/>
    <w:rsid w:val="00E93D04"/>
    <w:rsid w:val="00E93E65"/>
    <w:rsid w:val="00E94212"/>
    <w:rsid w:val="00E94366"/>
    <w:rsid w:val="00E943A3"/>
    <w:rsid w:val="00E94917"/>
    <w:rsid w:val="00E94987"/>
    <w:rsid w:val="00E949AC"/>
    <w:rsid w:val="00E94AC9"/>
    <w:rsid w:val="00E94D0D"/>
    <w:rsid w:val="00E94EF5"/>
    <w:rsid w:val="00E95005"/>
    <w:rsid w:val="00E950FD"/>
    <w:rsid w:val="00E9514F"/>
    <w:rsid w:val="00E9542A"/>
    <w:rsid w:val="00E95815"/>
    <w:rsid w:val="00E95894"/>
    <w:rsid w:val="00E95A50"/>
    <w:rsid w:val="00E95D11"/>
    <w:rsid w:val="00E95EEB"/>
    <w:rsid w:val="00E95EF3"/>
    <w:rsid w:val="00E961AD"/>
    <w:rsid w:val="00E963E2"/>
    <w:rsid w:val="00E96446"/>
    <w:rsid w:val="00E965F7"/>
    <w:rsid w:val="00E96667"/>
    <w:rsid w:val="00E967D8"/>
    <w:rsid w:val="00E969AF"/>
    <w:rsid w:val="00E96B53"/>
    <w:rsid w:val="00E96B82"/>
    <w:rsid w:val="00E96C8B"/>
    <w:rsid w:val="00E9715A"/>
    <w:rsid w:val="00E975FB"/>
    <w:rsid w:val="00E976FA"/>
    <w:rsid w:val="00E977E5"/>
    <w:rsid w:val="00E977FE"/>
    <w:rsid w:val="00E97861"/>
    <w:rsid w:val="00E9796F"/>
    <w:rsid w:val="00E9799E"/>
    <w:rsid w:val="00E979A9"/>
    <w:rsid w:val="00E97AFA"/>
    <w:rsid w:val="00E97E88"/>
    <w:rsid w:val="00EA0089"/>
    <w:rsid w:val="00EA01B6"/>
    <w:rsid w:val="00EA06FC"/>
    <w:rsid w:val="00EA0801"/>
    <w:rsid w:val="00EA0B20"/>
    <w:rsid w:val="00EA0B29"/>
    <w:rsid w:val="00EA0C02"/>
    <w:rsid w:val="00EA0DD3"/>
    <w:rsid w:val="00EA0F89"/>
    <w:rsid w:val="00EA0FCB"/>
    <w:rsid w:val="00EA1078"/>
    <w:rsid w:val="00EA108F"/>
    <w:rsid w:val="00EA1101"/>
    <w:rsid w:val="00EA14A2"/>
    <w:rsid w:val="00EA14E1"/>
    <w:rsid w:val="00EA1960"/>
    <w:rsid w:val="00EA19D2"/>
    <w:rsid w:val="00EA1DFF"/>
    <w:rsid w:val="00EA1FE0"/>
    <w:rsid w:val="00EA210C"/>
    <w:rsid w:val="00EA2157"/>
    <w:rsid w:val="00EA22B2"/>
    <w:rsid w:val="00EA2390"/>
    <w:rsid w:val="00EA2571"/>
    <w:rsid w:val="00EA2602"/>
    <w:rsid w:val="00EA281E"/>
    <w:rsid w:val="00EA2C00"/>
    <w:rsid w:val="00EA2D34"/>
    <w:rsid w:val="00EA2D48"/>
    <w:rsid w:val="00EA2D70"/>
    <w:rsid w:val="00EA2E72"/>
    <w:rsid w:val="00EA3115"/>
    <w:rsid w:val="00EA32F9"/>
    <w:rsid w:val="00EA3434"/>
    <w:rsid w:val="00EA3698"/>
    <w:rsid w:val="00EA3856"/>
    <w:rsid w:val="00EA3AC2"/>
    <w:rsid w:val="00EA3B45"/>
    <w:rsid w:val="00EA3BAB"/>
    <w:rsid w:val="00EA3CBB"/>
    <w:rsid w:val="00EA3D34"/>
    <w:rsid w:val="00EA3DF0"/>
    <w:rsid w:val="00EA3E8E"/>
    <w:rsid w:val="00EA41F8"/>
    <w:rsid w:val="00EA436A"/>
    <w:rsid w:val="00EA453F"/>
    <w:rsid w:val="00EA45BE"/>
    <w:rsid w:val="00EA473A"/>
    <w:rsid w:val="00EA477F"/>
    <w:rsid w:val="00EA490F"/>
    <w:rsid w:val="00EA4A69"/>
    <w:rsid w:val="00EA4D06"/>
    <w:rsid w:val="00EA4ED2"/>
    <w:rsid w:val="00EA5097"/>
    <w:rsid w:val="00EA512A"/>
    <w:rsid w:val="00EA53C2"/>
    <w:rsid w:val="00EA55D5"/>
    <w:rsid w:val="00EA580D"/>
    <w:rsid w:val="00EA5864"/>
    <w:rsid w:val="00EA59A8"/>
    <w:rsid w:val="00EA5C95"/>
    <w:rsid w:val="00EA5EAD"/>
    <w:rsid w:val="00EA5EBF"/>
    <w:rsid w:val="00EA6224"/>
    <w:rsid w:val="00EA627A"/>
    <w:rsid w:val="00EA63FF"/>
    <w:rsid w:val="00EA64BF"/>
    <w:rsid w:val="00EA6683"/>
    <w:rsid w:val="00EA6B11"/>
    <w:rsid w:val="00EA6BC9"/>
    <w:rsid w:val="00EA6BD8"/>
    <w:rsid w:val="00EA6C46"/>
    <w:rsid w:val="00EA6CA5"/>
    <w:rsid w:val="00EA7176"/>
    <w:rsid w:val="00EA71C8"/>
    <w:rsid w:val="00EA72F7"/>
    <w:rsid w:val="00EA746A"/>
    <w:rsid w:val="00EA75D9"/>
    <w:rsid w:val="00EA760D"/>
    <w:rsid w:val="00EA770C"/>
    <w:rsid w:val="00EA7A58"/>
    <w:rsid w:val="00EA7AF7"/>
    <w:rsid w:val="00EA7D26"/>
    <w:rsid w:val="00EA7F85"/>
    <w:rsid w:val="00EB002A"/>
    <w:rsid w:val="00EB0175"/>
    <w:rsid w:val="00EB01D3"/>
    <w:rsid w:val="00EB027E"/>
    <w:rsid w:val="00EB02BD"/>
    <w:rsid w:val="00EB050F"/>
    <w:rsid w:val="00EB070D"/>
    <w:rsid w:val="00EB079F"/>
    <w:rsid w:val="00EB07EA"/>
    <w:rsid w:val="00EB0ACE"/>
    <w:rsid w:val="00EB0ADD"/>
    <w:rsid w:val="00EB0C54"/>
    <w:rsid w:val="00EB0D1A"/>
    <w:rsid w:val="00EB1173"/>
    <w:rsid w:val="00EB1294"/>
    <w:rsid w:val="00EB131C"/>
    <w:rsid w:val="00EB1373"/>
    <w:rsid w:val="00EB13B2"/>
    <w:rsid w:val="00EB1402"/>
    <w:rsid w:val="00EB1443"/>
    <w:rsid w:val="00EB147C"/>
    <w:rsid w:val="00EB15B3"/>
    <w:rsid w:val="00EB16E8"/>
    <w:rsid w:val="00EB1918"/>
    <w:rsid w:val="00EB1923"/>
    <w:rsid w:val="00EB1A06"/>
    <w:rsid w:val="00EB1AF8"/>
    <w:rsid w:val="00EB1F75"/>
    <w:rsid w:val="00EB2039"/>
    <w:rsid w:val="00EB2249"/>
    <w:rsid w:val="00EB22E5"/>
    <w:rsid w:val="00EB233F"/>
    <w:rsid w:val="00EB24DF"/>
    <w:rsid w:val="00EB2620"/>
    <w:rsid w:val="00EB2673"/>
    <w:rsid w:val="00EB2AE0"/>
    <w:rsid w:val="00EB2EE4"/>
    <w:rsid w:val="00EB331C"/>
    <w:rsid w:val="00EB333E"/>
    <w:rsid w:val="00EB3366"/>
    <w:rsid w:val="00EB3473"/>
    <w:rsid w:val="00EB35B8"/>
    <w:rsid w:val="00EB35E2"/>
    <w:rsid w:val="00EB35EF"/>
    <w:rsid w:val="00EB3747"/>
    <w:rsid w:val="00EB396F"/>
    <w:rsid w:val="00EB3A65"/>
    <w:rsid w:val="00EB3BAD"/>
    <w:rsid w:val="00EB3EA8"/>
    <w:rsid w:val="00EB3F87"/>
    <w:rsid w:val="00EB3FD0"/>
    <w:rsid w:val="00EB419C"/>
    <w:rsid w:val="00EB4503"/>
    <w:rsid w:val="00EB451C"/>
    <w:rsid w:val="00EB4543"/>
    <w:rsid w:val="00EB4584"/>
    <w:rsid w:val="00EB4B98"/>
    <w:rsid w:val="00EB4E67"/>
    <w:rsid w:val="00EB50B2"/>
    <w:rsid w:val="00EB51EE"/>
    <w:rsid w:val="00EB5290"/>
    <w:rsid w:val="00EB5566"/>
    <w:rsid w:val="00EB56C6"/>
    <w:rsid w:val="00EB5945"/>
    <w:rsid w:val="00EB5AE7"/>
    <w:rsid w:val="00EB5D87"/>
    <w:rsid w:val="00EB6047"/>
    <w:rsid w:val="00EB637C"/>
    <w:rsid w:val="00EB6847"/>
    <w:rsid w:val="00EB6905"/>
    <w:rsid w:val="00EB69A6"/>
    <w:rsid w:val="00EB6AB6"/>
    <w:rsid w:val="00EB6C4F"/>
    <w:rsid w:val="00EB6D16"/>
    <w:rsid w:val="00EB7015"/>
    <w:rsid w:val="00EB70CD"/>
    <w:rsid w:val="00EB73CD"/>
    <w:rsid w:val="00EB7456"/>
    <w:rsid w:val="00EB750A"/>
    <w:rsid w:val="00EB7598"/>
    <w:rsid w:val="00EB7611"/>
    <w:rsid w:val="00EB76C1"/>
    <w:rsid w:val="00EB7DEE"/>
    <w:rsid w:val="00EC008E"/>
    <w:rsid w:val="00EC01D8"/>
    <w:rsid w:val="00EC0649"/>
    <w:rsid w:val="00EC081C"/>
    <w:rsid w:val="00EC08BD"/>
    <w:rsid w:val="00EC0963"/>
    <w:rsid w:val="00EC0A1B"/>
    <w:rsid w:val="00EC0C6E"/>
    <w:rsid w:val="00EC0C9E"/>
    <w:rsid w:val="00EC10D9"/>
    <w:rsid w:val="00EC1376"/>
    <w:rsid w:val="00EC14DE"/>
    <w:rsid w:val="00EC15BA"/>
    <w:rsid w:val="00EC1AAC"/>
    <w:rsid w:val="00EC1B61"/>
    <w:rsid w:val="00EC1BD7"/>
    <w:rsid w:val="00EC1C9E"/>
    <w:rsid w:val="00EC1F81"/>
    <w:rsid w:val="00EC202F"/>
    <w:rsid w:val="00EC20D9"/>
    <w:rsid w:val="00EC21F8"/>
    <w:rsid w:val="00EC2544"/>
    <w:rsid w:val="00EC256C"/>
    <w:rsid w:val="00EC258F"/>
    <w:rsid w:val="00EC2640"/>
    <w:rsid w:val="00EC26B2"/>
    <w:rsid w:val="00EC26FB"/>
    <w:rsid w:val="00EC27B8"/>
    <w:rsid w:val="00EC28A0"/>
    <w:rsid w:val="00EC299B"/>
    <w:rsid w:val="00EC2B16"/>
    <w:rsid w:val="00EC2B8C"/>
    <w:rsid w:val="00EC2CFD"/>
    <w:rsid w:val="00EC2D91"/>
    <w:rsid w:val="00EC2E09"/>
    <w:rsid w:val="00EC2E13"/>
    <w:rsid w:val="00EC2ED4"/>
    <w:rsid w:val="00EC2FD7"/>
    <w:rsid w:val="00EC31A0"/>
    <w:rsid w:val="00EC31FE"/>
    <w:rsid w:val="00EC32CF"/>
    <w:rsid w:val="00EC33CF"/>
    <w:rsid w:val="00EC3591"/>
    <w:rsid w:val="00EC370B"/>
    <w:rsid w:val="00EC37B9"/>
    <w:rsid w:val="00EC395C"/>
    <w:rsid w:val="00EC3C3B"/>
    <w:rsid w:val="00EC3CB4"/>
    <w:rsid w:val="00EC3D3C"/>
    <w:rsid w:val="00EC3F1B"/>
    <w:rsid w:val="00EC41E2"/>
    <w:rsid w:val="00EC4345"/>
    <w:rsid w:val="00EC4438"/>
    <w:rsid w:val="00EC47A8"/>
    <w:rsid w:val="00EC49FC"/>
    <w:rsid w:val="00EC4A33"/>
    <w:rsid w:val="00EC4D7D"/>
    <w:rsid w:val="00EC4F72"/>
    <w:rsid w:val="00EC512C"/>
    <w:rsid w:val="00EC5B03"/>
    <w:rsid w:val="00EC6136"/>
    <w:rsid w:val="00EC6206"/>
    <w:rsid w:val="00EC6274"/>
    <w:rsid w:val="00EC62A7"/>
    <w:rsid w:val="00EC6458"/>
    <w:rsid w:val="00EC65B4"/>
    <w:rsid w:val="00EC66CD"/>
    <w:rsid w:val="00EC6730"/>
    <w:rsid w:val="00EC68FF"/>
    <w:rsid w:val="00EC6964"/>
    <w:rsid w:val="00EC6BD2"/>
    <w:rsid w:val="00EC6C1B"/>
    <w:rsid w:val="00EC6D80"/>
    <w:rsid w:val="00EC6F7B"/>
    <w:rsid w:val="00EC70A7"/>
    <w:rsid w:val="00EC70DF"/>
    <w:rsid w:val="00EC7578"/>
    <w:rsid w:val="00EC7952"/>
    <w:rsid w:val="00EC7A7B"/>
    <w:rsid w:val="00EC7C9B"/>
    <w:rsid w:val="00ED009A"/>
    <w:rsid w:val="00ED0425"/>
    <w:rsid w:val="00ED06C2"/>
    <w:rsid w:val="00ED0849"/>
    <w:rsid w:val="00ED08B3"/>
    <w:rsid w:val="00ED0C7A"/>
    <w:rsid w:val="00ED1074"/>
    <w:rsid w:val="00ED108B"/>
    <w:rsid w:val="00ED112C"/>
    <w:rsid w:val="00ED13DF"/>
    <w:rsid w:val="00ED1547"/>
    <w:rsid w:val="00ED1861"/>
    <w:rsid w:val="00ED18E9"/>
    <w:rsid w:val="00ED1D6C"/>
    <w:rsid w:val="00ED1FB2"/>
    <w:rsid w:val="00ED22C7"/>
    <w:rsid w:val="00ED2351"/>
    <w:rsid w:val="00ED24AC"/>
    <w:rsid w:val="00ED24F1"/>
    <w:rsid w:val="00ED2538"/>
    <w:rsid w:val="00ED2706"/>
    <w:rsid w:val="00ED2C41"/>
    <w:rsid w:val="00ED2EFB"/>
    <w:rsid w:val="00ED2EFD"/>
    <w:rsid w:val="00ED32D7"/>
    <w:rsid w:val="00ED33A2"/>
    <w:rsid w:val="00ED33F2"/>
    <w:rsid w:val="00ED33FC"/>
    <w:rsid w:val="00ED3437"/>
    <w:rsid w:val="00ED35F3"/>
    <w:rsid w:val="00ED3926"/>
    <w:rsid w:val="00ED3A64"/>
    <w:rsid w:val="00ED3E4D"/>
    <w:rsid w:val="00ED40F6"/>
    <w:rsid w:val="00ED4108"/>
    <w:rsid w:val="00ED4269"/>
    <w:rsid w:val="00ED42E6"/>
    <w:rsid w:val="00ED42F7"/>
    <w:rsid w:val="00ED43C9"/>
    <w:rsid w:val="00ED45D0"/>
    <w:rsid w:val="00ED46AC"/>
    <w:rsid w:val="00ED46F8"/>
    <w:rsid w:val="00ED474F"/>
    <w:rsid w:val="00ED47B9"/>
    <w:rsid w:val="00ED4803"/>
    <w:rsid w:val="00ED4A61"/>
    <w:rsid w:val="00ED4AE5"/>
    <w:rsid w:val="00ED4C40"/>
    <w:rsid w:val="00ED4CDD"/>
    <w:rsid w:val="00ED4D2F"/>
    <w:rsid w:val="00ED4E4D"/>
    <w:rsid w:val="00ED4EAA"/>
    <w:rsid w:val="00ED4F5B"/>
    <w:rsid w:val="00ED5005"/>
    <w:rsid w:val="00ED50CF"/>
    <w:rsid w:val="00ED5209"/>
    <w:rsid w:val="00ED5522"/>
    <w:rsid w:val="00ED5535"/>
    <w:rsid w:val="00ED55AC"/>
    <w:rsid w:val="00ED5B08"/>
    <w:rsid w:val="00ED5D91"/>
    <w:rsid w:val="00ED5DE3"/>
    <w:rsid w:val="00ED5E9D"/>
    <w:rsid w:val="00ED6271"/>
    <w:rsid w:val="00ED627C"/>
    <w:rsid w:val="00ED639C"/>
    <w:rsid w:val="00ED6707"/>
    <w:rsid w:val="00ED6A14"/>
    <w:rsid w:val="00ED6A61"/>
    <w:rsid w:val="00ED6B0A"/>
    <w:rsid w:val="00ED6D8C"/>
    <w:rsid w:val="00ED6DFA"/>
    <w:rsid w:val="00ED6E9D"/>
    <w:rsid w:val="00ED72D7"/>
    <w:rsid w:val="00ED738F"/>
    <w:rsid w:val="00ED7644"/>
    <w:rsid w:val="00ED77A1"/>
    <w:rsid w:val="00ED7900"/>
    <w:rsid w:val="00ED7F9B"/>
    <w:rsid w:val="00EE01CA"/>
    <w:rsid w:val="00EE0414"/>
    <w:rsid w:val="00EE0B2B"/>
    <w:rsid w:val="00EE0F13"/>
    <w:rsid w:val="00EE120C"/>
    <w:rsid w:val="00EE133D"/>
    <w:rsid w:val="00EE15AD"/>
    <w:rsid w:val="00EE1608"/>
    <w:rsid w:val="00EE1923"/>
    <w:rsid w:val="00EE1A10"/>
    <w:rsid w:val="00EE1B64"/>
    <w:rsid w:val="00EE1B7F"/>
    <w:rsid w:val="00EE1C71"/>
    <w:rsid w:val="00EE1D4A"/>
    <w:rsid w:val="00EE1E07"/>
    <w:rsid w:val="00EE1F7E"/>
    <w:rsid w:val="00EE2189"/>
    <w:rsid w:val="00EE21F1"/>
    <w:rsid w:val="00EE249B"/>
    <w:rsid w:val="00EE259B"/>
    <w:rsid w:val="00EE2B6D"/>
    <w:rsid w:val="00EE2CB2"/>
    <w:rsid w:val="00EE2CBC"/>
    <w:rsid w:val="00EE2FE5"/>
    <w:rsid w:val="00EE3119"/>
    <w:rsid w:val="00EE31A4"/>
    <w:rsid w:val="00EE346B"/>
    <w:rsid w:val="00EE362F"/>
    <w:rsid w:val="00EE37E9"/>
    <w:rsid w:val="00EE3840"/>
    <w:rsid w:val="00EE3A63"/>
    <w:rsid w:val="00EE3C41"/>
    <w:rsid w:val="00EE3D14"/>
    <w:rsid w:val="00EE3D8D"/>
    <w:rsid w:val="00EE3D97"/>
    <w:rsid w:val="00EE3E13"/>
    <w:rsid w:val="00EE3E76"/>
    <w:rsid w:val="00EE3F5F"/>
    <w:rsid w:val="00EE4580"/>
    <w:rsid w:val="00EE4663"/>
    <w:rsid w:val="00EE475C"/>
    <w:rsid w:val="00EE49D7"/>
    <w:rsid w:val="00EE4AB5"/>
    <w:rsid w:val="00EE4B5B"/>
    <w:rsid w:val="00EE4BF1"/>
    <w:rsid w:val="00EE4C19"/>
    <w:rsid w:val="00EE4DBB"/>
    <w:rsid w:val="00EE5027"/>
    <w:rsid w:val="00EE5043"/>
    <w:rsid w:val="00EE50B7"/>
    <w:rsid w:val="00EE5683"/>
    <w:rsid w:val="00EE56AC"/>
    <w:rsid w:val="00EE574A"/>
    <w:rsid w:val="00EE5A1F"/>
    <w:rsid w:val="00EE5CED"/>
    <w:rsid w:val="00EE5FBB"/>
    <w:rsid w:val="00EE6036"/>
    <w:rsid w:val="00EE6258"/>
    <w:rsid w:val="00EE626F"/>
    <w:rsid w:val="00EE6278"/>
    <w:rsid w:val="00EE62AA"/>
    <w:rsid w:val="00EE65FC"/>
    <w:rsid w:val="00EE668A"/>
    <w:rsid w:val="00EE66D4"/>
    <w:rsid w:val="00EE68CF"/>
    <w:rsid w:val="00EE692A"/>
    <w:rsid w:val="00EE6BDD"/>
    <w:rsid w:val="00EE6D90"/>
    <w:rsid w:val="00EE6F54"/>
    <w:rsid w:val="00EE7267"/>
    <w:rsid w:val="00EE7316"/>
    <w:rsid w:val="00EE73E0"/>
    <w:rsid w:val="00EE7801"/>
    <w:rsid w:val="00EE7833"/>
    <w:rsid w:val="00EE79EF"/>
    <w:rsid w:val="00EE7E94"/>
    <w:rsid w:val="00EE7F62"/>
    <w:rsid w:val="00EF00AB"/>
    <w:rsid w:val="00EF02C8"/>
    <w:rsid w:val="00EF09D2"/>
    <w:rsid w:val="00EF0C5E"/>
    <w:rsid w:val="00EF0DE9"/>
    <w:rsid w:val="00EF0F29"/>
    <w:rsid w:val="00EF0FF9"/>
    <w:rsid w:val="00EF1147"/>
    <w:rsid w:val="00EF116A"/>
    <w:rsid w:val="00EF1173"/>
    <w:rsid w:val="00EF11AF"/>
    <w:rsid w:val="00EF11D6"/>
    <w:rsid w:val="00EF1232"/>
    <w:rsid w:val="00EF145D"/>
    <w:rsid w:val="00EF15BE"/>
    <w:rsid w:val="00EF1609"/>
    <w:rsid w:val="00EF1743"/>
    <w:rsid w:val="00EF182E"/>
    <w:rsid w:val="00EF1B34"/>
    <w:rsid w:val="00EF1EC1"/>
    <w:rsid w:val="00EF1EED"/>
    <w:rsid w:val="00EF2272"/>
    <w:rsid w:val="00EF24CA"/>
    <w:rsid w:val="00EF29AA"/>
    <w:rsid w:val="00EF2AF3"/>
    <w:rsid w:val="00EF2BD8"/>
    <w:rsid w:val="00EF2CAE"/>
    <w:rsid w:val="00EF2D6D"/>
    <w:rsid w:val="00EF2DEC"/>
    <w:rsid w:val="00EF2E55"/>
    <w:rsid w:val="00EF304D"/>
    <w:rsid w:val="00EF3574"/>
    <w:rsid w:val="00EF37C8"/>
    <w:rsid w:val="00EF37EC"/>
    <w:rsid w:val="00EF38D3"/>
    <w:rsid w:val="00EF3BD4"/>
    <w:rsid w:val="00EF3F6C"/>
    <w:rsid w:val="00EF3FF5"/>
    <w:rsid w:val="00EF4056"/>
    <w:rsid w:val="00EF418E"/>
    <w:rsid w:val="00EF428F"/>
    <w:rsid w:val="00EF445F"/>
    <w:rsid w:val="00EF4579"/>
    <w:rsid w:val="00EF47D7"/>
    <w:rsid w:val="00EF4D77"/>
    <w:rsid w:val="00EF4DA4"/>
    <w:rsid w:val="00EF522C"/>
    <w:rsid w:val="00EF5363"/>
    <w:rsid w:val="00EF5427"/>
    <w:rsid w:val="00EF5436"/>
    <w:rsid w:val="00EF5450"/>
    <w:rsid w:val="00EF5512"/>
    <w:rsid w:val="00EF5562"/>
    <w:rsid w:val="00EF560B"/>
    <w:rsid w:val="00EF5754"/>
    <w:rsid w:val="00EF594B"/>
    <w:rsid w:val="00EF59CF"/>
    <w:rsid w:val="00EF59EF"/>
    <w:rsid w:val="00EF5B67"/>
    <w:rsid w:val="00EF5FA0"/>
    <w:rsid w:val="00EF604F"/>
    <w:rsid w:val="00EF60A2"/>
    <w:rsid w:val="00EF60E0"/>
    <w:rsid w:val="00EF6242"/>
    <w:rsid w:val="00EF625B"/>
    <w:rsid w:val="00EF62A0"/>
    <w:rsid w:val="00EF6828"/>
    <w:rsid w:val="00EF6890"/>
    <w:rsid w:val="00EF6ACF"/>
    <w:rsid w:val="00EF6B58"/>
    <w:rsid w:val="00EF6BB1"/>
    <w:rsid w:val="00EF6BD3"/>
    <w:rsid w:val="00EF6CE7"/>
    <w:rsid w:val="00EF6D26"/>
    <w:rsid w:val="00EF6D31"/>
    <w:rsid w:val="00EF6E8F"/>
    <w:rsid w:val="00EF6ED0"/>
    <w:rsid w:val="00EF6F91"/>
    <w:rsid w:val="00EF6FD5"/>
    <w:rsid w:val="00EF7012"/>
    <w:rsid w:val="00EF707E"/>
    <w:rsid w:val="00EF7168"/>
    <w:rsid w:val="00EF76A9"/>
    <w:rsid w:val="00EF7851"/>
    <w:rsid w:val="00EF793E"/>
    <w:rsid w:val="00EF7E6C"/>
    <w:rsid w:val="00EF7F48"/>
    <w:rsid w:val="00F0000B"/>
    <w:rsid w:val="00F0001E"/>
    <w:rsid w:val="00F003BD"/>
    <w:rsid w:val="00F004C4"/>
    <w:rsid w:val="00F0057E"/>
    <w:rsid w:val="00F00822"/>
    <w:rsid w:val="00F00874"/>
    <w:rsid w:val="00F00BF2"/>
    <w:rsid w:val="00F00C67"/>
    <w:rsid w:val="00F011A2"/>
    <w:rsid w:val="00F0124A"/>
    <w:rsid w:val="00F013B0"/>
    <w:rsid w:val="00F01514"/>
    <w:rsid w:val="00F016E9"/>
    <w:rsid w:val="00F0180E"/>
    <w:rsid w:val="00F01893"/>
    <w:rsid w:val="00F01B96"/>
    <w:rsid w:val="00F01C0D"/>
    <w:rsid w:val="00F01CAC"/>
    <w:rsid w:val="00F01DA0"/>
    <w:rsid w:val="00F01F0A"/>
    <w:rsid w:val="00F02028"/>
    <w:rsid w:val="00F0225E"/>
    <w:rsid w:val="00F022C8"/>
    <w:rsid w:val="00F025C4"/>
    <w:rsid w:val="00F02B52"/>
    <w:rsid w:val="00F0303B"/>
    <w:rsid w:val="00F0314B"/>
    <w:rsid w:val="00F03236"/>
    <w:rsid w:val="00F033B8"/>
    <w:rsid w:val="00F034CE"/>
    <w:rsid w:val="00F0377A"/>
    <w:rsid w:val="00F03ACD"/>
    <w:rsid w:val="00F03D30"/>
    <w:rsid w:val="00F04007"/>
    <w:rsid w:val="00F0402E"/>
    <w:rsid w:val="00F0403D"/>
    <w:rsid w:val="00F041A1"/>
    <w:rsid w:val="00F045CA"/>
    <w:rsid w:val="00F0468E"/>
    <w:rsid w:val="00F046AF"/>
    <w:rsid w:val="00F047BA"/>
    <w:rsid w:val="00F04A14"/>
    <w:rsid w:val="00F04A17"/>
    <w:rsid w:val="00F0558A"/>
    <w:rsid w:val="00F05D01"/>
    <w:rsid w:val="00F05D3D"/>
    <w:rsid w:val="00F0625C"/>
    <w:rsid w:val="00F0671A"/>
    <w:rsid w:val="00F068C4"/>
    <w:rsid w:val="00F069BF"/>
    <w:rsid w:val="00F0700E"/>
    <w:rsid w:val="00F0702A"/>
    <w:rsid w:val="00F070F2"/>
    <w:rsid w:val="00F0717C"/>
    <w:rsid w:val="00F07196"/>
    <w:rsid w:val="00F071B6"/>
    <w:rsid w:val="00F0729D"/>
    <w:rsid w:val="00F07352"/>
    <w:rsid w:val="00F07634"/>
    <w:rsid w:val="00F07891"/>
    <w:rsid w:val="00F0794B"/>
    <w:rsid w:val="00F079B2"/>
    <w:rsid w:val="00F07DAE"/>
    <w:rsid w:val="00F102BD"/>
    <w:rsid w:val="00F1055E"/>
    <w:rsid w:val="00F10619"/>
    <w:rsid w:val="00F10652"/>
    <w:rsid w:val="00F10970"/>
    <w:rsid w:val="00F10C7C"/>
    <w:rsid w:val="00F10EA5"/>
    <w:rsid w:val="00F10EBD"/>
    <w:rsid w:val="00F10F54"/>
    <w:rsid w:val="00F11281"/>
    <w:rsid w:val="00F1149E"/>
    <w:rsid w:val="00F114CC"/>
    <w:rsid w:val="00F114E5"/>
    <w:rsid w:val="00F115DE"/>
    <w:rsid w:val="00F1166A"/>
    <w:rsid w:val="00F1172B"/>
    <w:rsid w:val="00F11747"/>
    <w:rsid w:val="00F11749"/>
    <w:rsid w:val="00F11A02"/>
    <w:rsid w:val="00F11B17"/>
    <w:rsid w:val="00F11C16"/>
    <w:rsid w:val="00F11D40"/>
    <w:rsid w:val="00F11E19"/>
    <w:rsid w:val="00F11ECE"/>
    <w:rsid w:val="00F122B7"/>
    <w:rsid w:val="00F12451"/>
    <w:rsid w:val="00F1262F"/>
    <w:rsid w:val="00F126EC"/>
    <w:rsid w:val="00F12871"/>
    <w:rsid w:val="00F12C6B"/>
    <w:rsid w:val="00F12CDF"/>
    <w:rsid w:val="00F12D60"/>
    <w:rsid w:val="00F130C6"/>
    <w:rsid w:val="00F132E6"/>
    <w:rsid w:val="00F13C7A"/>
    <w:rsid w:val="00F13D1F"/>
    <w:rsid w:val="00F141AE"/>
    <w:rsid w:val="00F14340"/>
    <w:rsid w:val="00F145B2"/>
    <w:rsid w:val="00F147AB"/>
    <w:rsid w:val="00F14C71"/>
    <w:rsid w:val="00F14E1C"/>
    <w:rsid w:val="00F14FD4"/>
    <w:rsid w:val="00F15018"/>
    <w:rsid w:val="00F153B2"/>
    <w:rsid w:val="00F158EC"/>
    <w:rsid w:val="00F15C40"/>
    <w:rsid w:val="00F15C74"/>
    <w:rsid w:val="00F15FB6"/>
    <w:rsid w:val="00F164AB"/>
    <w:rsid w:val="00F164DA"/>
    <w:rsid w:val="00F16858"/>
    <w:rsid w:val="00F1690D"/>
    <w:rsid w:val="00F169CB"/>
    <w:rsid w:val="00F16B8A"/>
    <w:rsid w:val="00F16C80"/>
    <w:rsid w:val="00F16D08"/>
    <w:rsid w:val="00F16D0C"/>
    <w:rsid w:val="00F16D82"/>
    <w:rsid w:val="00F16DA1"/>
    <w:rsid w:val="00F16DC1"/>
    <w:rsid w:val="00F16F96"/>
    <w:rsid w:val="00F16FD6"/>
    <w:rsid w:val="00F16FF2"/>
    <w:rsid w:val="00F17203"/>
    <w:rsid w:val="00F172D1"/>
    <w:rsid w:val="00F17487"/>
    <w:rsid w:val="00F174CE"/>
    <w:rsid w:val="00F1763D"/>
    <w:rsid w:val="00F176FE"/>
    <w:rsid w:val="00F17DA4"/>
    <w:rsid w:val="00F17E37"/>
    <w:rsid w:val="00F2014D"/>
    <w:rsid w:val="00F201C5"/>
    <w:rsid w:val="00F202E6"/>
    <w:rsid w:val="00F20343"/>
    <w:rsid w:val="00F20975"/>
    <w:rsid w:val="00F20AAD"/>
    <w:rsid w:val="00F20B3A"/>
    <w:rsid w:val="00F20C19"/>
    <w:rsid w:val="00F20D0B"/>
    <w:rsid w:val="00F20D62"/>
    <w:rsid w:val="00F20E63"/>
    <w:rsid w:val="00F20FA8"/>
    <w:rsid w:val="00F20FCF"/>
    <w:rsid w:val="00F21036"/>
    <w:rsid w:val="00F210C6"/>
    <w:rsid w:val="00F212BF"/>
    <w:rsid w:val="00F216A7"/>
    <w:rsid w:val="00F219A2"/>
    <w:rsid w:val="00F21C8F"/>
    <w:rsid w:val="00F21DF5"/>
    <w:rsid w:val="00F21E74"/>
    <w:rsid w:val="00F22046"/>
    <w:rsid w:val="00F22166"/>
    <w:rsid w:val="00F22769"/>
    <w:rsid w:val="00F22D07"/>
    <w:rsid w:val="00F22E56"/>
    <w:rsid w:val="00F22E67"/>
    <w:rsid w:val="00F232D7"/>
    <w:rsid w:val="00F23359"/>
    <w:rsid w:val="00F23553"/>
    <w:rsid w:val="00F2379B"/>
    <w:rsid w:val="00F237F9"/>
    <w:rsid w:val="00F23992"/>
    <w:rsid w:val="00F239BC"/>
    <w:rsid w:val="00F23C3C"/>
    <w:rsid w:val="00F23C97"/>
    <w:rsid w:val="00F23D95"/>
    <w:rsid w:val="00F23ED4"/>
    <w:rsid w:val="00F24260"/>
    <w:rsid w:val="00F24407"/>
    <w:rsid w:val="00F24698"/>
    <w:rsid w:val="00F24892"/>
    <w:rsid w:val="00F2497C"/>
    <w:rsid w:val="00F24996"/>
    <w:rsid w:val="00F24B85"/>
    <w:rsid w:val="00F24E33"/>
    <w:rsid w:val="00F24E55"/>
    <w:rsid w:val="00F24EAA"/>
    <w:rsid w:val="00F25454"/>
    <w:rsid w:val="00F255B5"/>
    <w:rsid w:val="00F2562E"/>
    <w:rsid w:val="00F25656"/>
    <w:rsid w:val="00F2571C"/>
    <w:rsid w:val="00F25721"/>
    <w:rsid w:val="00F25839"/>
    <w:rsid w:val="00F259D2"/>
    <w:rsid w:val="00F25DE9"/>
    <w:rsid w:val="00F262C5"/>
    <w:rsid w:val="00F26437"/>
    <w:rsid w:val="00F26562"/>
    <w:rsid w:val="00F26757"/>
    <w:rsid w:val="00F26808"/>
    <w:rsid w:val="00F26849"/>
    <w:rsid w:val="00F26871"/>
    <w:rsid w:val="00F268B9"/>
    <w:rsid w:val="00F269D5"/>
    <w:rsid w:val="00F26B3E"/>
    <w:rsid w:val="00F26EEF"/>
    <w:rsid w:val="00F2706F"/>
    <w:rsid w:val="00F2747D"/>
    <w:rsid w:val="00F27917"/>
    <w:rsid w:val="00F27B14"/>
    <w:rsid w:val="00F27BB7"/>
    <w:rsid w:val="00F27CDF"/>
    <w:rsid w:val="00F27CF0"/>
    <w:rsid w:val="00F27DBE"/>
    <w:rsid w:val="00F27EDB"/>
    <w:rsid w:val="00F27FAC"/>
    <w:rsid w:val="00F30141"/>
    <w:rsid w:val="00F303B0"/>
    <w:rsid w:val="00F304FC"/>
    <w:rsid w:val="00F3064F"/>
    <w:rsid w:val="00F30719"/>
    <w:rsid w:val="00F30939"/>
    <w:rsid w:val="00F309D4"/>
    <w:rsid w:val="00F30A12"/>
    <w:rsid w:val="00F30BEE"/>
    <w:rsid w:val="00F30ECB"/>
    <w:rsid w:val="00F30F65"/>
    <w:rsid w:val="00F30FEC"/>
    <w:rsid w:val="00F31028"/>
    <w:rsid w:val="00F310A9"/>
    <w:rsid w:val="00F310F8"/>
    <w:rsid w:val="00F3113C"/>
    <w:rsid w:val="00F313DE"/>
    <w:rsid w:val="00F314B4"/>
    <w:rsid w:val="00F318E7"/>
    <w:rsid w:val="00F3195E"/>
    <w:rsid w:val="00F319CA"/>
    <w:rsid w:val="00F31B23"/>
    <w:rsid w:val="00F31B55"/>
    <w:rsid w:val="00F31C2D"/>
    <w:rsid w:val="00F32377"/>
    <w:rsid w:val="00F324B5"/>
    <w:rsid w:val="00F32694"/>
    <w:rsid w:val="00F326AD"/>
    <w:rsid w:val="00F329ED"/>
    <w:rsid w:val="00F32ABA"/>
    <w:rsid w:val="00F32AD1"/>
    <w:rsid w:val="00F32BC5"/>
    <w:rsid w:val="00F32E87"/>
    <w:rsid w:val="00F33207"/>
    <w:rsid w:val="00F3323C"/>
    <w:rsid w:val="00F33264"/>
    <w:rsid w:val="00F33291"/>
    <w:rsid w:val="00F33434"/>
    <w:rsid w:val="00F33710"/>
    <w:rsid w:val="00F3381E"/>
    <w:rsid w:val="00F3382D"/>
    <w:rsid w:val="00F33840"/>
    <w:rsid w:val="00F33963"/>
    <w:rsid w:val="00F33A0B"/>
    <w:rsid w:val="00F33F20"/>
    <w:rsid w:val="00F33FF6"/>
    <w:rsid w:val="00F34083"/>
    <w:rsid w:val="00F34297"/>
    <w:rsid w:val="00F347B0"/>
    <w:rsid w:val="00F34BD4"/>
    <w:rsid w:val="00F35046"/>
    <w:rsid w:val="00F35110"/>
    <w:rsid w:val="00F353CE"/>
    <w:rsid w:val="00F357F1"/>
    <w:rsid w:val="00F35F88"/>
    <w:rsid w:val="00F36107"/>
    <w:rsid w:val="00F3619C"/>
    <w:rsid w:val="00F36211"/>
    <w:rsid w:val="00F363B7"/>
    <w:rsid w:val="00F363CE"/>
    <w:rsid w:val="00F367BC"/>
    <w:rsid w:val="00F36B09"/>
    <w:rsid w:val="00F36E96"/>
    <w:rsid w:val="00F36EAE"/>
    <w:rsid w:val="00F371C7"/>
    <w:rsid w:val="00F3720A"/>
    <w:rsid w:val="00F37266"/>
    <w:rsid w:val="00F3736E"/>
    <w:rsid w:val="00F375FF"/>
    <w:rsid w:val="00F37686"/>
    <w:rsid w:val="00F37782"/>
    <w:rsid w:val="00F377F8"/>
    <w:rsid w:val="00F3793D"/>
    <w:rsid w:val="00F37F61"/>
    <w:rsid w:val="00F40094"/>
    <w:rsid w:val="00F4037E"/>
    <w:rsid w:val="00F403D0"/>
    <w:rsid w:val="00F404B3"/>
    <w:rsid w:val="00F40559"/>
    <w:rsid w:val="00F405BA"/>
    <w:rsid w:val="00F4073C"/>
    <w:rsid w:val="00F4085C"/>
    <w:rsid w:val="00F40AE1"/>
    <w:rsid w:val="00F40C02"/>
    <w:rsid w:val="00F40DC0"/>
    <w:rsid w:val="00F41067"/>
    <w:rsid w:val="00F4106F"/>
    <w:rsid w:val="00F410DE"/>
    <w:rsid w:val="00F412AE"/>
    <w:rsid w:val="00F413D1"/>
    <w:rsid w:val="00F415DE"/>
    <w:rsid w:val="00F4177C"/>
    <w:rsid w:val="00F419A2"/>
    <w:rsid w:val="00F41B1C"/>
    <w:rsid w:val="00F41B1E"/>
    <w:rsid w:val="00F41BCE"/>
    <w:rsid w:val="00F41BD4"/>
    <w:rsid w:val="00F41D17"/>
    <w:rsid w:val="00F41D5B"/>
    <w:rsid w:val="00F41FDE"/>
    <w:rsid w:val="00F4206D"/>
    <w:rsid w:val="00F42079"/>
    <w:rsid w:val="00F4210B"/>
    <w:rsid w:val="00F42132"/>
    <w:rsid w:val="00F4217B"/>
    <w:rsid w:val="00F4236B"/>
    <w:rsid w:val="00F4238E"/>
    <w:rsid w:val="00F423BD"/>
    <w:rsid w:val="00F42467"/>
    <w:rsid w:val="00F4264D"/>
    <w:rsid w:val="00F427D1"/>
    <w:rsid w:val="00F427F8"/>
    <w:rsid w:val="00F4288A"/>
    <w:rsid w:val="00F428C2"/>
    <w:rsid w:val="00F42A08"/>
    <w:rsid w:val="00F42AAF"/>
    <w:rsid w:val="00F42B23"/>
    <w:rsid w:val="00F42D2B"/>
    <w:rsid w:val="00F42D37"/>
    <w:rsid w:val="00F42DD3"/>
    <w:rsid w:val="00F42DF9"/>
    <w:rsid w:val="00F42E7C"/>
    <w:rsid w:val="00F42EAF"/>
    <w:rsid w:val="00F4326C"/>
    <w:rsid w:val="00F4326E"/>
    <w:rsid w:val="00F43317"/>
    <w:rsid w:val="00F434B0"/>
    <w:rsid w:val="00F435EB"/>
    <w:rsid w:val="00F43980"/>
    <w:rsid w:val="00F43BB8"/>
    <w:rsid w:val="00F43C21"/>
    <w:rsid w:val="00F43C8C"/>
    <w:rsid w:val="00F4409C"/>
    <w:rsid w:val="00F441D5"/>
    <w:rsid w:val="00F448F6"/>
    <w:rsid w:val="00F4494C"/>
    <w:rsid w:val="00F449D7"/>
    <w:rsid w:val="00F44ACB"/>
    <w:rsid w:val="00F44BA7"/>
    <w:rsid w:val="00F450B6"/>
    <w:rsid w:val="00F450FF"/>
    <w:rsid w:val="00F45155"/>
    <w:rsid w:val="00F45428"/>
    <w:rsid w:val="00F454F9"/>
    <w:rsid w:val="00F458EE"/>
    <w:rsid w:val="00F45973"/>
    <w:rsid w:val="00F45A3C"/>
    <w:rsid w:val="00F45AB8"/>
    <w:rsid w:val="00F45DA5"/>
    <w:rsid w:val="00F45F5B"/>
    <w:rsid w:val="00F45FD3"/>
    <w:rsid w:val="00F4629C"/>
    <w:rsid w:val="00F46528"/>
    <w:rsid w:val="00F46738"/>
    <w:rsid w:val="00F4693E"/>
    <w:rsid w:val="00F4696D"/>
    <w:rsid w:val="00F46A73"/>
    <w:rsid w:val="00F46C05"/>
    <w:rsid w:val="00F46C22"/>
    <w:rsid w:val="00F46C7B"/>
    <w:rsid w:val="00F46D1A"/>
    <w:rsid w:val="00F46FAD"/>
    <w:rsid w:val="00F4711E"/>
    <w:rsid w:val="00F47469"/>
    <w:rsid w:val="00F474FD"/>
    <w:rsid w:val="00F476F8"/>
    <w:rsid w:val="00F4777B"/>
    <w:rsid w:val="00F47C3F"/>
    <w:rsid w:val="00F47F38"/>
    <w:rsid w:val="00F50036"/>
    <w:rsid w:val="00F500CD"/>
    <w:rsid w:val="00F501FF"/>
    <w:rsid w:val="00F505B2"/>
    <w:rsid w:val="00F50725"/>
    <w:rsid w:val="00F50796"/>
    <w:rsid w:val="00F50809"/>
    <w:rsid w:val="00F5090C"/>
    <w:rsid w:val="00F50964"/>
    <w:rsid w:val="00F50AAE"/>
    <w:rsid w:val="00F50D60"/>
    <w:rsid w:val="00F50DE3"/>
    <w:rsid w:val="00F50EB3"/>
    <w:rsid w:val="00F51093"/>
    <w:rsid w:val="00F51102"/>
    <w:rsid w:val="00F5113E"/>
    <w:rsid w:val="00F511C2"/>
    <w:rsid w:val="00F511FE"/>
    <w:rsid w:val="00F512D6"/>
    <w:rsid w:val="00F514AC"/>
    <w:rsid w:val="00F51734"/>
    <w:rsid w:val="00F517D6"/>
    <w:rsid w:val="00F5183F"/>
    <w:rsid w:val="00F518A8"/>
    <w:rsid w:val="00F519E3"/>
    <w:rsid w:val="00F519ED"/>
    <w:rsid w:val="00F51B22"/>
    <w:rsid w:val="00F51C4C"/>
    <w:rsid w:val="00F51E5B"/>
    <w:rsid w:val="00F51E7D"/>
    <w:rsid w:val="00F52551"/>
    <w:rsid w:val="00F528F1"/>
    <w:rsid w:val="00F529BA"/>
    <w:rsid w:val="00F529E0"/>
    <w:rsid w:val="00F52DD3"/>
    <w:rsid w:val="00F52DEA"/>
    <w:rsid w:val="00F532F5"/>
    <w:rsid w:val="00F53339"/>
    <w:rsid w:val="00F533B6"/>
    <w:rsid w:val="00F533B8"/>
    <w:rsid w:val="00F53460"/>
    <w:rsid w:val="00F535A7"/>
    <w:rsid w:val="00F536F2"/>
    <w:rsid w:val="00F537B9"/>
    <w:rsid w:val="00F53AB2"/>
    <w:rsid w:val="00F53B4D"/>
    <w:rsid w:val="00F53B7B"/>
    <w:rsid w:val="00F53DB9"/>
    <w:rsid w:val="00F53EDC"/>
    <w:rsid w:val="00F53F63"/>
    <w:rsid w:val="00F54093"/>
    <w:rsid w:val="00F5432F"/>
    <w:rsid w:val="00F543FF"/>
    <w:rsid w:val="00F547BE"/>
    <w:rsid w:val="00F547CD"/>
    <w:rsid w:val="00F54854"/>
    <w:rsid w:val="00F548FD"/>
    <w:rsid w:val="00F54902"/>
    <w:rsid w:val="00F54BFE"/>
    <w:rsid w:val="00F54F5E"/>
    <w:rsid w:val="00F55250"/>
    <w:rsid w:val="00F55254"/>
    <w:rsid w:val="00F552D7"/>
    <w:rsid w:val="00F55607"/>
    <w:rsid w:val="00F55875"/>
    <w:rsid w:val="00F55A7E"/>
    <w:rsid w:val="00F55ABC"/>
    <w:rsid w:val="00F55C00"/>
    <w:rsid w:val="00F55DCA"/>
    <w:rsid w:val="00F55F24"/>
    <w:rsid w:val="00F56195"/>
    <w:rsid w:val="00F5651A"/>
    <w:rsid w:val="00F5685F"/>
    <w:rsid w:val="00F5691C"/>
    <w:rsid w:val="00F56966"/>
    <w:rsid w:val="00F56A0E"/>
    <w:rsid w:val="00F56C72"/>
    <w:rsid w:val="00F56E11"/>
    <w:rsid w:val="00F56E62"/>
    <w:rsid w:val="00F56FFD"/>
    <w:rsid w:val="00F57031"/>
    <w:rsid w:val="00F57748"/>
    <w:rsid w:val="00F57A13"/>
    <w:rsid w:val="00F57AC8"/>
    <w:rsid w:val="00F57E95"/>
    <w:rsid w:val="00F601F4"/>
    <w:rsid w:val="00F602BE"/>
    <w:rsid w:val="00F6043A"/>
    <w:rsid w:val="00F6047D"/>
    <w:rsid w:val="00F60662"/>
    <w:rsid w:val="00F60939"/>
    <w:rsid w:val="00F60AC5"/>
    <w:rsid w:val="00F60D79"/>
    <w:rsid w:val="00F60E8A"/>
    <w:rsid w:val="00F610F6"/>
    <w:rsid w:val="00F61194"/>
    <w:rsid w:val="00F612B8"/>
    <w:rsid w:val="00F612F3"/>
    <w:rsid w:val="00F61342"/>
    <w:rsid w:val="00F61867"/>
    <w:rsid w:val="00F618CC"/>
    <w:rsid w:val="00F61CE3"/>
    <w:rsid w:val="00F61D8A"/>
    <w:rsid w:val="00F61E2F"/>
    <w:rsid w:val="00F621C4"/>
    <w:rsid w:val="00F623CF"/>
    <w:rsid w:val="00F623F6"/>
    <w:rsid w:val="00F626B3"/>
    <w:rsid w:val="00F626F3"/>
    <w:rsid w:val="00F6273D"/>
    <w:rsid w:val="00F63030"/>
    <w:rsid w:val="00F63408"/>
    <w:rsid w:val="00F6347B"/>
    <w:rsid w:val="00F63784"/>
    <w:rsid w:val="00F6389D"/>
    <w:rsid w:val="00F6391E"/>
    <w:rsid w:val="00F641AA"/>
    <w:rsid w:val="00F64320"/>
    <w:rsid w:val="00F64429"/>
    <w:rsid w:val="00F64554"/>
    <w:rsid w:val="00F64956"/>
    <w:rsid w:val="00F64D67"/>
    <w:rsid w:val="00F64F79"/>
    <w:rsid w:val="00F64FB2"/>
    <w:rsid w:val="00F65041"/>
    <w:rsid w:val="00F651E1"/>
    <w:rsid w:val="00F65422"/>
    <w:rsid w:val="00F65545"/>
    <w:rsid w:val="00F656AF"/>
    <w:rsid w:val="00F65A36"/>
    <w:rsid w:val="00F65BC4"/>
    <w:rsid w:val="00F65BF4"/>
    <w:rsid w:val="00F65E31"/>
    <w:rsid w:val="00F65F13"/>
    <w:rsid w:val="00F65F28"/>
    <w:rsid w:val="00F66332"/>
    <w:rsid w:val="00F664E2"/>
    <w:rsid w:val="00F66B46"/>
    <w:rsid w:val="00F66E80"/>
    <w:rsid w:val="00F6707D"/>
    <w:rsid w:val="00F670B4"/>
    <w:rsid w:val="00F672EF"/>
    <w:rsid w:val="00F673D2"/>
    <w:rsid w:val="00F67448"/>
    <w:rsid w:val="00F6745F"/>
    <w:rsid w:val="00F67528"/>
    <w:rsid w:val="00F675BE"/>
    <w:rsid w:val="00F676FA"/>
    <w:rsid w:val="00F677F4"/>
    <w:rsid w:val="00F67B91"/>
    <w:rsid w:val="00F67E30"/>
    <w:rsid w:val="00F7006C"/>
    <w:rsid w:val="00F7022C"/>
    <w:rsid w:val="00F7059C"/>
    <w:rsid w:val="00F7063A"/>
    <w:rsid w:val="00F708FB"/>
    <w:rsid w:val="00F709C3"/>
    <w:rsid w:val="00F70A9B"/>
    <w:rsid w:val="00F70B2B"/>
    <w:rsid w:val="00F70C31"/>
    <w:rsid w:val="00F70CBC"/>
    <w:rsid w:val="00F710B0"/>
    <w:rsid w:val="00F71193"/>
    <w:rsid w:val="00F712E9"/>
    <w:rsid w:val="00F71400"/>
    <w:rsid w:val="00F71585"/>
    <w:rsid w:val="00F71609"/>
    <w:rsid w:val="00F716B1"/>
    <w:rsid w:val="00F71851"/>
    <w:rsid w:val="00F71923"/>
    <w:rsid w:val="00F71AC1"/>
    <w:rsid w:val="00F71B99"/>
    <w:rsid w:val="00F71B9C"/>
    <w:rsid w:val="00F71BEA"/>
    <w:rsid w:val="00F71C98"/>
    <w:rsid w:val="00F71D3F"/>
    <w:rsid w:val="00F71F95"/>
    <w:rsid w:val="00F72042"/>
    <w:rsid w:val="00F722CD"/>
    <w:rsid w:val="00F724AC"/>
    <w:rsid w:val="00F7278D"/>
    <w:rsid w:val="00F728AE"/>
    <w:rsid w:val="00F72AE3"/>
    <w:rsid w:val="00F72B70"/>
    <w:rsid w:val="00F72C98"/>
    <w:rsid w:val="00F730A8"/>
    <w:rsid w:val="00F730AC"/>
    <w:rsid w:val="00F733E3"/>
    <w:rsid w:val="00F734C5"/>
    <w:rsid w:val="00F734E4"/>
    <w:rsid w:val="00F73953"/>
    <w:rsid w:val="00F7396E"/>
    <w:rsid w:val="00F73972"/>
    <w:rsid w:val="00F73A8E"/>
    <w:rsid w:val="00F73BF5"/>
    <w:rsid w:val="00F73CE5"/>
    <w:rsid w:val="00F73DAA"/>
    <w:rsid w:val="00F73EB5"/>
    <w:rsid w:val="00F73ECA"/>
    <w:rsid w:val="00F73F95"/>
    <w:rsid w:val="00F74055"/>
    <w:rsid w:val="00F740D2"/>
    <w:rsid w:val="00F74135"/>
    <w:rsid w:val="00F74179"/>
    <w:rsid w:val="00F7422B"/>
    <w:rsid w:val="00F745E6"/>
    <w:rsid w:val="00F74717"/>
    <w:rsid w:val="00F748C6"/>
    <w:rsid w:val="00F7491F"/>
    <w:rsid w:val="00F74BC1"/>
    <w:rsid w:val="00F74D1A"/>
    <w:rsid w:val="00F74F6D"/>
    <w:rsid w:val="00F751AD"/>
    <w:rsid w:val="00F7532D"/>
    <w:rsid w:val="00F7538F"/>
    <w:rsid w:val="00F7541F"/>
    <w:rsid w:val="00F75578"/>
    <w:rsid w:val="00F755F8"/>
    <w:rsid w:val="00F756B4"/>
    <w:rsid w:val="00F7580E"/>
    <w:rsid w:val="00F7599A"/>
    <w:rsid w:val="00F759A6"/>
    <w:rsid w:val="00F75A87"/>
    <w:rsid w:val="00F75BAE"/>
    <w:rsid w:val="00F75D8E"/>
    <w:rsid w:val="00F75FEF"/>
    <w:rsid w:val="00F764B0"/>
    <w:rsid w:val="00F76ABD"/>
    <w:rsid w:val="00F76E50"/>
    <w:rsid w:val="00F76EA1"/>
    <w:rsid w:val="00F76EC8"/>
    <w:rsid w:val="00F76FDA"/>
    <w:rsid w:val="00F771A1"/>
    <w:rsid w:val="00F772DB"/>
    <w:rsid w:val="00F775F4"/>
    <w:rsid w:val="00F7763E"/>
    <w:rsid w:val="00F7766C"/>
    <w:rsid w:val="00F77673"/>
    <w:rsid w:val="00F779F6"/>
    <w:rsid w:val="00F77A19"/>
    <w:rsid w:val="00F77A83"/>
    <w:rsid w:val="00F77C80"/>
    <w:rsid w:val="00F77C8E"/>
    <w:rsid w:val="00F77F2E"/>
    <w:rsid w:val="00F803FB"/>
    <w:rsid w:val="00F804AC"/>
    <w:rsid w:val="00F808D9"/>
    <w:rsid w:val="00F80907"/>
    <w:rsid w:val="00F80BB2"/>
    <w:rsid w:val="00F80C3B"/>
    <w:rsid w:val="00F80C80"/>
    <w:rsid w:val="00F80DC7"/>
    <w:rsid w:val="00F80DCE"/>
    <w:rsid w:val="00F80EF7"/>
    <w:rsid w:val="00F81163"/>
    <w:rsid w:val="00F81217"/>
    <w:rsid w:val="00F81420"/>
    <w:rsid w:val="00F8152A"/>
    <w:rsid w:val="00F81530"/>
    <w:rsid w:val="00F8199F"/>
    <w:rsid w:val="00F81AE7"/>
    <w:rsid w:val="00F821C1"/>
    <w:rsid w:val="00F8244D"/>
    <w:rsid w:val="00F829E6"/>
    <w:rsid w:val="00F82A55"/>
    <w:rsid w:val="00F82C1C"/>
    <w:rsid w:val="00F82C44"/>
    <w:rsid w:val="00F82CDA"/>
    <w:rsid w:val="00F82CFB"/>
    <w:rsid w:val="00F83099"/>
    <w:rsid w:val="00F83147"/>
    <w:rsid w:val="00F83214"/>
    <w:rsid w:val="00F8334E"/>
    <w:rsid w:val="00F83432"/>
    <w:rsid w:val="00F835E0"/>
    <w:rsid w:val="00F837DA"/>
    <w:rsid w:val="00F837EA"/>
    <w:rsid w:val="00F83AF8"/>
    <w:rsid w:val="00F83F74"/>
    <w:rsid w:val="00F84094"/>
    <w:rsid w:val="00F84098"/>
    <w:rsid w:val="00F8417A"/>
    <w:rsid w:val="00F8448B"/>
    <w:rsid w:val="00F844BC"/>
    <w:rsid w:val="00F84699"/>
    <w:rsid w:val="00F847AA"/>
    <w:rsid w:val="00F847FA"/>
    <w:rsid w:val="00F8489E"/>
    <w:rsid w:val="00F84AFF"/>
    <w:rsid w:val="00F84DD0"/>
    <w:rsid w:val="00F84E52"/>
    <w:rsid w:val="00F84E77"/>
    <w:rsid w:val="00F85367"/>
    <w:rsid w:val="00F858D8"/>
    <w:rsid w:val="00F85B45"/>
    <w:rsid w:val="00F85E6F"/>
    <w:rsid w:val="00F85F2D"/>
    <w:rsid w:val="00F860D1"/>
    <w:rsid w:val="00F862A8"/>
    <w:rsid w:val="00F863F0"/>
    <w:rsid w:val="00F86764"/>
    <w:rsid w:val="00F867D2"/>
    <w:rsid w:val="00F8688C"/>
    <w:rsid w:val="00F86B4E"/>
    <w:rsid w:val="00F86C99"/>
    <w:rsid w:val="00F87097"/>
    <w:rsid w:val="00F87142"/>
    <w:rsid w:val="00F87451"/>
    <w:rsid w:val="00F8747E"/>
    <w:rsid w:val="00F874BA"/>
    <w:rsid w:val="00F87901"/>
    <w:rsid w:val="00F879F0"/>
    <w:rsid w:val="00F87A3B"/>
    <w:rsid w:val="00F87B59"/>
    <w:rsid w:val="00F87F79"/>
    <w:rsid w:val="00F87F88"/>
    <w:rsid w:val="00F87FA1"/>
    <w:rsid w:val="00F90051"/>
    <w:rsid w:val="00F90257"/>
    <w:rsid w:val="00F90331"/>
    <w:rsid w:val="00F90567"/>
    <w:rsid w:val="00F9067B"/>
    <w:rsid w:val="00F908FA"/>
    <w:rsid w:val="00F90984"/>
    <w:rsid w:val="00F90A13"/>
    <w:rsid w:val="00F90D8E"/>
    <w:rsid w:val="00F90E23"/>
    <w:rsid w:val="00F90EAC"/>
    <w:rsid w:val="00F90EC4"/>
    <w:rsid w:val="00F90F8C"/>
    <w:rsid w:val="00F910D1"/>
    <w:rsid w:val="00F91255"/>
    <w:rsid w:val="00F9128F"/>
    <w:rsid w:val="00F913AE"/>
    <w:rsid w:val="00F91593"/>
    <w:rsid w:val="00F917B6"/>
    <w:rsid w:val="00F91A85"/>
    <w:rsid w:val="00F91C5F"/>
    <w:rsid w:val="00F91E51"/>
    <w:rsid w:val="00F91F44"/>
    <w:rsid w:val="00F91FA4"/>
    <w:rsid w:val="00F9234F"/>
    <w:rsid w:val="00F923FA"/>
    <w:rsid w:val="00F92540"/>
    <w:rsid w:val="00F925EB"/>
    <w:rsid w:val="00F926A8"/>
    <w:rsid w:val="00F928B4"/>
    <w:rsid w:val="00F929FD"/>
    <w:rsid w:val="00F92AAF"/>
    <w:rsid w:val="00F92B0C"/>
    <w:rsid w:val="00F92B97"/>
    <w:rsid w:val="00F92C13"/>
    <w:rsid w:val="00F92D23"/>
    <w:rsid w:val="00F93227"/>
    <w:rsid w:val="00F932F6"/>
    <w:rsid w:val="00F93428"/>
    <w:rsid w:val="00F93794"/>
    <w:rsid w:val="00F9389A"/>
    <w:rsid w:val="00F939B5"/>
    <w:rsid w:val="00F93A5B"/>
    <w:rsid w:val="00F93CCA"/>
    <w:rsid w:val="00F94092"/>
    <w:rsid w:val="00F94142"/>
    <w:rsid w:val="00F948A0"/>
    <w:rsid w:val="00F949DB"/>
    <w:rsid w:val="00F94FB1"/>
    <w:rsid w:val="00F950B4"/>
    <w:rsid w:val="00F951D5"/>
    <w:rsid w:val="00F95205"/>
    <w:rsid w:val="00F952A3"/>
    <w:rsid w:val="00F952C2"/>
    <w:rsid w:val="00F9540B"/>
    <w:rsid w:val="00F9546C"/>
    <w:rsid w:val="00F957E8"/>
    <w:rsid w:val="00F958FB"/>
    <w:rsid w:val="00F959BB"/>
    <w:rsid w:val="00F95CA1"/>
    <w:rsid w:val="00F95D01"/>
    <w:rsid w:val="00F95ED0"/>
    <w:rsid w:val="00F95EE2"/>
    <w:rsid w:val="00F95F56"/>
    <w:rsid w:val="00F95FDA"/>
    <w:rsid w:val="00F9616A"/>
    <w:rsid w:val="00F96355"/>
    <w:rsid w:val="00F96395"/>
    <w:rsid w:val="00F96451"/>
    <w:rsid w:val="00F96469"/>
    <w:rsid w:val="00F964BB"/>
    <w:rsid w:val="00F96728"/>
    <w:rsid w:val="00F967BE"/>
    <w:rsid w:val="00F96841"/>
    <w:rsid w:val="00F96A20"/>
    <w:rsid w:val="00F96A3F"/>
    <w:rsid w:val="00F96C2D"/>
    <w:rsid w:val="00F96C75"/>
    <w:rsid w:val="00F97034"/>
    <w:rsid w:val="00F97214"/>
    <w:rsid w:val="00F973CD"/>
    <w:rsid w:val="00F974B9"/>
    <w:rsid w:val="00F9756F"/>
    <w:rsid w:val="00F977BB"/>
    <w:rsid w:val="00F97A25"/>
    <w:rsid w:val="00F97DD6"/>
    <w:rsid w:val="00F97EBC"/>
    <w:rsid w:val="00F97F00"/>
    <w:rsid w:val="00F97F48"/>
    <w:rsid w:val="00FA0334"/>
    <w:rsid w:val="00FA0390"/>
    <w:rsid w:val="00FA0473"/>
    <w:rsid w:val="00FA0C63"/>
    <w:rsid w:val="00FA0CAE"/>
    <w:rsid w:val="00FA0DA2"/>
    <w:rsid w:val="00FA0E29"/>
    <w:rsid w:val="00FA1112"/>
    <w:rsid w:val="00FA14F8"/>
    <w:rsid w:val="00FA1533"/>
    <w:rsid w:val="00FA16A2"/>
    <w:rsid w:val="00FA1721"/>
    <w:rsid w:val="00FA184D"/>
    <w:rsid w:val="00FA1969"/>
    <w:rsid w:val="00FA23F8"/>
    <w:rsid w:val="00FA2564"/>
    <w:rsid w:val="00FA25AC"/>
    <w:rsid w:val="00FA266E"/>
    <w:rsid w:val="00FA282C"/>
    <w:rsid w:val="00FA2990"/>
    <w:rsid w:val="00FA2E00"/>
    <w:rsid w:val="00FA2E9A"/>
    <w:rsid w:val="00FA2F5A"/>
    <w:rsid w:val="00FA2FCF"/>
    <w:rsid w:val="00FA3422"/>
    <w:rsid w:val="00FA34E6"/>
    <w:rsid w:val="00FA35B7"/>
    <w:rsid w:val="00FA35FB"/>
    <w:rsid w:val="00FA375E"/>
    <w:rsid w:val="00FA376D"/>
    <w:rsid w:val="00FA3C39"/>
    <w:rsid w:val="00FA3DBC"/>
    <w:rsid w:val="00FA4143"/>
    <w:rsid w:val="00FA4270"/>
    <w:rsid w:val="00FA4343"/>
    <w:rsid w:val="00FA4522"/>
    <w:rsid w:val="00FA4614"/>
    <w:rsid w:val="00FA4747"/>
    <w:rsid w:val="00FA48A0"/>
    <w:rsid w:val="00FA496C"/>
    <w:rsid w:val="00FA4C63"/>
    <w:rsid w:val="00FA4C83"/>
    <w:rsid w:val="00FA4FF4"/>
    <w:rsid w:val="00FA516E"/>
    <w:rsid w:val="00FA520B"/>
    <w:rsid w:val="00FA525B"/>
    <w:rsid w:val="00FA5301"/>
    <w:rsid w:val="00FA5430"/>
    <w:rsid w:val="00FA5615"/>
    <w:rsid w:val="00FA569C"/>
    <w:rsid w:val="00FA56BF"/>
    <w:rsid w:val="00FA56F1"/>
    <w:rsid w:val="00FA5747"/>
    <w:rsid w:val="00FA59E3"/>
    <w:rsid w:val="00FA5D3D"/>
    <w:rsid w:val="00FA5EE5"/>
    <w:rsid w:val="00FA5F05"/>
    <w:rsid w:val="00FA6048"/>
    <w:rsid w:val="00FA60AB"/>
    <w:rsid w:val="00FA627B"/>
    <w:rsid w:val="00FA62CD"/>
    <w:rsid w:val="00FA655B"/>
    <w:rsid w:val="00FA6A51"/>
    <w:rsid w:val="00FA6D75"/>
    <w:rsid w:val="00FA6F47"/>
    <w:rsid w:val="00FA6F80"/>
    <w:rsid w:val="00FA7377"/>
    <w:rsid w:val="00FA73BF"/>
    <w:rsid w:val="00FA74E6"/>
    <w:rsid w:val="00FA76A4"/>
    <w:rsid w:val="00FA7731"/>
    <w:rsid w:val="00FA786E"/>
    <w:rsid w:val="00FA78A3"/>
    <w:rsid w:val="00FA7BF0"/>
    <w:rsid w:val="00FA7C4B"/>
    <w:rsid w:val="00FA7D76"/>
    <w:rsid w:val="00FB03F6"/>
    <w:rsid w:val="00FB04B7"/>
    <w:rsid w:val="00FB04D5"/>
    <w:rsid w:val="00FB05B7"/>
    <w:rsid w:val="00FB089D"/>
    <w:rsid w:val="00FB0B08"/>
    <w:rsid w:val="00FB0B29"/>
    <w:rsid w:val="00FB0B48"/>
    <w:rsid w:val="00FB0CDD"/>
    <w:rsid w:val="00FB123E"/>
    <w:rsid w:val="00FB1406"/>
    <w:rsid w:val="00FB15A8"/>
    <w:rsid w:val="00FB1713"/>
    <w:rsid w:val="00FB1920"/>
    <w:rsid w:val="00FB19ED"/>
    <w:rsid w:val="00FB1CFB"/>
    <w:rsid w:val="00FB1E5F"/>
    <w:rsid w:val="00FB1EB2"/>
    <w:rsid w:val="00FB2211"/>
    <w:rsid w:val="00FB2381"/>
    <w:rsid w:val="00FB2394"/>
    <w:rsid w:val="00FB244C"/>
    <w:rsid w:val="00FB2484"/>
    <w:rsid w:val="00FB249F"/>
    <w:rsid w:val="00FB2AB4"/>
    <w:rsid w:val="00FB2BC5"/>
    <w:rsid w:val="00FB2C8D"/>
    <w:rsid w:val="00FB2D91"/>
    <w:rsid w:val="00FB2D9F"/>
    <w:rsid w:val="00FB304F"/>
    <w:rsid w:val="00FB347F"/>
    <w:rsid w:val="00FB3498"/>
    <w:rsid w:val="00FB3754"/>
    <w:rsid w:val="00FB37AF"/>
    <w:rsid w:val="00FB37CB"/>
    <w:rsid w:val="00FB3BAF"/>
    <w:rsid w:val="00FB3CBD"/>
    <w:rsid w:val="00FB3D31"/>
    <w:rsid w:val="00FB3E20"/>
    <w:rsid w:val="00FB3E3C"/>
    <w:rsid w:val="00FB408A"/>
    <w:rsid w:val="00FB41AF"/>
    <w:rsid w:val="00FB4313"/>
    <w:rsid w:val="00FB44BB"/>
    <w:rsid w:val="00FB4821"/>
    <w:rsid w:val="00FB4994"/>
    <w:rsid w:val="00FB4BEF"/>
    <w:rsid w:val="00FB4CD3"/>
    <w:rsid w:val="00FB4CE4"/>
    <w:rsid w:val="00FB4F8C"/>
    <w:rsid w:val="00FB4FEA"/>
    <w:rsid w:val="00FB5021"/>
    <w:rsid w:val="00FB59D0"/>
    <w:rsid w:val="00FB5A1F"/>
    <w:rsid w:val="00FB5AB8"/>
    <w:rsid w:val="00FB5AC5"/>
    <w:rsid w:val="00FB5C1B"/>
    <w:rsid w:val="00FB5D85"/>
    <w:rsid w:val="00FB5E87"/>
    <w:rsid w:val="00FB5F68"/>
    <w:rsid w:val="00FB5FB8"/>
    <w:rsid w:val="00FB60EB"/>
    <w:rsid w:val="00FB66EC"/>
    <w:rsid w:val="00FB6DBB"/>
    <w:rsid w:val="00FB6E65"/>
    <w:rsid w:val="00FB72B6"/>
    <w:rsid w:val="00FB72DD"/>
    <w:rsid w:val="00FB7716"/>
    <w:rsid w:val="00FB78D4"/>
    <w:rsid w:val="00FB798A"/>
    <w:rsid w:val="00FB7BCB"/>
    <w:rsid w:val="00FB7EC4"/>
    <w:rsid w:val="00FB7F61"/>
    <w:rsid w:val="00FC00AB"/>
    <w:rsid w:val="00FC013F"/>
    <w:rsid w:val="00FC01C5"/>
    <w:rsid w:val="00FC029B"/>
    <w:rsid w:val="00FC05F5"/>
    <w:rsid w:val="00FC0689"/>
    <w:rsid w:val="00FC0739"/>
    <w:rsid w:val="00FC07A1"/>
    <w:rsid w:val="00FC0A20"/>
    <w:rsid w:val="00FC0B78"/>
    <w:rsid w:val="00FC0C89"/>
    <w:rsid w:val="00FC0D08"/>
    <w:rsid w:val="00FC0EB5"/>
    <w:rsid w:val="00FC0F68"/>
    <w:rsid w:val="00FC0F6D"/>
    <w:rsid w:val="00FC12D6"/>
    <w:rsid w:val="00FC13C2"/>
    <w:rsid w:val="00FC1601"/>
    <w:rsid w:val="00FC168F"/>
    <w:rsid w:val="00FC1726"/>
    <w:rsid w:val="00FC1B10"/>
    <w:rsid w:val="00FC1C2F"/>
    <w:rsid w:val="00FC1D18"/>
    <w:rsid w:val="00FC1DA1"/>
    <w:rsid w:val="00FC1E54"/>
    <w:rsid w:val="00FC1F25"/>
    <w:rsid w:val="00FC205D"/>
    <w:rsid w:val="00FC2087"/>
    <w:rsid w:val="00FC2107"/>
    <w:rsid w:val="00FC223F"/>
    <w:rsid w:val="00FC2297"/>
    <w:rsid w:val="00FC24A8"/>
    <w:rsid w:val="00FC263A"/>
    <w:rsid w:val="00FC27BF"/>
    <w:rsid w:val="00FC2AC6"/>
    <w:rsid w:val="00FC2AF8"/>
    <w:rsid w:val="00FC3105"/>
    <w:rsid w:val="00FC311D"/>
    <w:rsid w:val="00FC3310"/>
    <w:rsid w:val="00FC333E"/>
    <w:rsid w:val="00FC335C"/>
    <w:rsid w:val="00FC338E"/>
    <w:rsid w:val="00FC3795"/>
    <w:rsid w:val="00FC39B8"/>
    <w:rsid w:val="00FC3ACC"/>
    <w:rsid w:val="00FC3BDB"/>
    <w:rsid w:val="00FC3F13"/>
    <w:rsid w:val="00FC3FA8"/>
    <w:rsid w:val="00FC40EA"/>
    <w:rsid w:val="00FC413B"/>
    <w:rsid w:val="00FC41EE"/>
    <w:rsid w:val="00FC42C5"/>
    <w:rsid w:val="00FC457D"/>
    <w:rsid w:val="00FC4742"/>
    <w:rsid w:val="00FC478C"/>
    <w:rsid w:val="00FC4886"/>
    <w:rsid w:val="00FC490D"/>
    <w:rsid w:val="00FC49F6"/>
    <w:rsid w:val="00FC4B7C"/>
    <w:rsid w:val="00FC5042"/>
    <w:rsid w:val="00FC52DA"/>
    <w:rsid w:val="00FC5667"/>
    <w:rsid w:val="00FC588F"/>
    <w:rsid w:val="00FC59F8"/>
    <w:rsid w:val="00FC5AF1"/>
    <w:rsid w:val="00FC5E93"/>
    <w:rsid w:val="00FC5F48"/>
    <w:rsid w:val="00FC6190"/>
    <w:rsid w:val="00FC6370"/>
    <w:rsid w:val="00FC637D"/>
    <w:rsid w:val="00FC6461"/>
    <w:rsid w:val="00FC650B"/>
    <w:rsid w:val="00FC65F9"/>
    <w:rsid w:val="00FC6817"/>
    <w:rsid w:val="00FC6B04"/>
    <w:rsid w:val="00FC6D22"/>
    <w:rsid w:val="00FC6F81"/>
    <w:rsid w:val="00FC7021"/>
    <w:rsid w:val="00FC71C7"/>
    <w:rsid w:val="00FC71F5"/>
    <w:rsid w:val="00FC72A4"/>
    <w:rsid w:val="00FC7343"/>
    <w:rsid w:val="00FC734F"/>
    <w:rsid w:val="00FC736B"/>
    <w:rsid w:val="00FC7471"/>
    <w:rsid w:val="00FC7484"/>
    <w:rsid w:val="00FC74AC"/>
    <w:rsid w:val="00FC75E8"/>
    <w:rsid w:val="00FC7A7A"/>
    <w:rsid w:val="00FC7AC7"/>
    <w:rsid w:val="00FC7B10"/>
    <w:rsid w:val="00FC7BAF"/>
    <w:rsid w:val="00FC7C7E"/>
    <w:rsid w:val="00FC7D7E"/>
    <w:rsid w:val="00FC7F8D"/>
    <w:rsid w:val="00FC7FB2"/>
    <w:rsid w:val="00FC7FDB"/>
    <w:rsid w:val="00FD01A4"/>
    <w:rsid w:val="00FD033A"/>
    <w:rsid w:val="00FD05A3"/>
    <w:rsid w:val="00FD07DF"/>
    <w:rsid w:val="00FD0984"/>
    <w:rsid w:val="00FD09EC"/>
    <w:rsid w:val="00FD0ADB"/>
    <w:rsid w:val="00FD0B07"/>
    <w:rsid w:val="00FD0B7B"/>
    <w:rsid w:val="00FD0E6D"/>
    <w:rsid w:val="00FD0EA4"/>
    <w:rsid w:val="00FD0EF0"/>
    <w:rsid w:val="00FD0FB0"/>
    <w:rsid w:val="00FD11D1"/>
    <w:rsid w:val="00FD123D"/>
    <w:rsid w:val="00FD166D"/>
    <w:rsid w:val="00FD1BAA"/>
    <w:rsid w:val="00FD1BF9"/>
    <w:rsid w:val="00FD1CA9"/>
    <w:rsid w:val="00FD20E3"/>
    <w:rsid w:val="00FD21DE"/>
    <w:rsid w:val="00FD23EE"/>
    <w:rsid w:val="00FD265C"/>
    <w:rsid w:val="00FD28A7"/>
    <w:rsid w:val="00FD2AEE"/>
    <w:rsid w:val="00FD2D59"/>
    <w:rsid w:val="00FD2E91"/>
    <w:rsid w:val="00FD2FCE"/>
    <w:rsid w:val="00FD33B6"/>
    <w:rsid w:val="00FD33B8"/>
    <w:rsid w:val="00FD35EE"/>
    <w:rsid w:val="00FD36EC"/>
    <w:rsid w:val="00FD386D"/>
    <w:rsid w:val="00FD3880"/>
    <w:rsid w:val="00FD399B"/>
    <w:rsid w:val="00FD3DE6"/>
    <w:rsid w:val="00FD422D"/>
    <w:rsid w:val="00FD47C8"/>
    <w:rsid w:val="00FD4892"/>
    <w:rsid w:val="00FD48B2"/>
    <w:rsid w:val="00FD49B4"/>
    <w:rsid w:val="00FD4A44"/>
    <w:rsid w:val="00FD4AD8"/>
    <w:rsid w:val="00FD4BB4"/>
    <w:rsid w:val="00FD4CDD"/>
    <w:rsid w:val="00FD4D60"/>
    <w:rsid w:val="00FD4E06"/>
    <w:rsid w:val="00FD4FA3"/>
    <w:rsid w:val="00FD533D"/>
    <w:rsid w:val="00FD572C"/>
    <w:rsid w:val="00FD575F"/>
    <w:rsid w:val="00FD5888"/>
    <w:rsid w:val="00FD59B5"/>
    <w:rsid w:val="00FD5DA3"/>
    <w:rsid w:val="00FD5DF9"/>
    <w:rsid w:val="00FD62B9"/>
    <w:rsid w:val="00FD65C5"/>
    <w:rsid w:val="00FD6858"/>
    <w:rsid w:val="00FD68CD"/>
    <w:rsid w:val="00FD6983"/>
    <w:rsid w:val="00FD6985"/>
    <w:rsid w:val="00FD69B6"/>
    <w:rsid w:val="00FD69D0"/>
    <w:rsid w:val="00FD6AC3"/>
    <w:rsid w:val="00FD6B0C"/>
    <w:rsid w:val="00FD6C62"/>
    <w:rsid w:val="00FD6DF6"/>
    <w:rsid w:val="00FD7110"/>
    <w:rsid w:val="00FD712F"/>
    <w:rsid w:val="00FD754F"/>
    <w:rsid w:val="00FD7606"/>
    <w:rsid w:val="00FD7643"/>
    <w:rsid w:val="00FD77E8"/>
    <w:rsid w:val="00FD7824"/>
    <w:rsid w:val="00FD78A4"/>
    <w:rsid w:val="00FD7C05"/>
    <w:rsid w:val="00FD7CEC"/>
    <w:rsid w:val="00FD7D50"/>
    <w:rsid w:val="00FD7F3F"/>
    <w:rsid w:val="00FE0C5D"/>
    <w:rsid w:val="00FE0D2F"/>
    <w:rsid w:val="00FE0FA6"/>
    <w:rsid w:val="00FE101E"/>
    <w:rsid w:val="00FE11AB"/>
    <w:rsid w:val="00FE1333"/>
    <w:rsid w:val="00FE1529"/>
    <w:rsid w:val="00FE19E6"/>
    <w:rsid w:val="00FE1B7C"/>
    <w:rsid w:val="00FE1C15"/>
    <w:rsid w:val="00FE1CC3"/>
    <w:rsid w:val="00FE1F10"/>
    <w:rsid w:val="00FE211A"/>
    <w:rsid w:val="00FE2146"/>
    <w:rsid w:val="00FE265A"/>
    <w:rsid w:val="00FE26F6"/>
    <w:rsid w:val="00FE296C"/>
    <w:rsid w:val="00FE2FCA"/>
    <w:rsid w:val="00FE2FFE"/>
    <w:rsid w:val="00FE31AB"/>
    <w:rsid w:val="00FE345B"/>
    <w:rsid w:val="00FE34F7"/>
    <w:rsid w:val="00FE39A0"/>
    <w:rsid w:val="00FE39E3"/>
    <w:rsid w:val="00FE3B8F"/>
    <w:rsid w:val="00FE3C63"/>
    <w:rsid w:val="00FE3D0C"/>
    <w:rsid w:val="00FE4148"/>
    <w:rsid w:val="00FE4197"/>
    <w:rsid w:val="00FE4389"/>
    <w:rsid w:val="00FE448B"/>
    <w:rsid w:val="00FE4616"/>
    <w:rsid w:val="00FE4752"/>
    <w:rsid w:val="00FE47C8"/>
    <w:rsid w:val="00FE49B3"/>
    <w:rsid w:val="00FE4C20"/>
    <w:rsid w:val="00FE4E91"/>
    <w:rsid w:val="00FE4F2E"/>
    <w:rsid w:val="00FE54B2"/>
    <w:rsid w:val="00FE598D"/>
    <w:rsid w:val="00FE59D1"/>
    <w:rsid w:val="00FE5CAB"/>
    <w:rsid w:val="00FE5E29"/>
    <w:rsid w:val="00FE6024"/>
    <w:rsid w:val="00FE65BF"/>
    <w:rsid w:val="00FE6D5D"/>
    <w:rsid w:val="00FE70C4"/>
    <w:rsid w:val="00FE7AD2"/>
    <w:rsid w:val="00FE7B8C"/>
    <w:rsid w:val="00FF003E"/>
    <w:rsid w:val="00FF0048"/>
    <w:rsid w:val="00FF00B1"/>
    <w:rsid w:val="00FF00E0"/>
    <w:rsid w:val="00FF020A"/>
    <w:rsid w:val="00FF04B3"/>
    <w:rsid w:val="00FF0522"/>
    <w:rsid w:val="00FF0546"/>
    <w:rsid w:val="00FF07E3"/>
    <w:rsid w:val="00FF08CA"/>
    <w:rsid w:val="00FF0A67"/>
    <w:rsid w:val="00FF0A6A"/>
    <w:rsid w:val="00FF0AD0"/>
    <w:rsid w:val="00FF1168"/>
    <w:rsid w:val="00FF1467"/>
    <w:rsid w:val="00FF1540"/>
    <w:rsid w:val="00FF1695"/>
    <w:rsid w:val="00FF1808"/>
    <w:rsid w:val="00FF1F8A"/>
    <w:rsid w:val="00FF2200"/>
    <w:rsid w:val="00FF2270"/>
    <w:rsid w:val="00FF2322"/>
    <w:rsid w:val="00FF2477"/>
    <w:rsid w:val="00FF24CE"/>
    <w:rsid w:val="00FF25CB"/>
    <w:rsid w:val="00FF278E"/>
    <w:rsid w:val="00FF27C9"/>
    <w:rsid w:val="00FF2971"/>
    <w:rsid w:val="00FF2BBA"/>
    <w:rsid w:val="00FF2C4A"/>
    <w:rsid w:val="00FF3376"/>
    <w:rsid w:val="00FF34D1"/>
    <w:rsid w:val="00FF3589"/>
    <w:rsid w:val="00FF35D7"/>
    <w:rsid w:val="00FF36AA"/>
    <w:rsid w:val="00FF37B3"/>
    <w:rsid w:val="00FF3959"/>
    <w:rsid w:val="00FF3A01"/>
    <w:rsid w:val="00FF3BF0"/>
    <w:rsid w:val="00FF3FBC"/>
    <w:rsid w:val="00FF4068"/>
    <w:rsid w:val="00FF423C"/>
    <w:rsid w:val="00FF4371"/>
    <w:rsid w:val="00FF453E"/>
    <w:rsid w:val="00FF4564"/>
    <w:rsid w:val="00FF4596"/>
    <w:rsid w:val="00FF4B2C"/>
    <w:rsid w:val="00FF4CC2"/>
    <w:rsid w:val="00FF4E67"/>
    <w:rsid w:val="00FF5009"/>
    <w:rsid w:val="00FF5044"/>
    <w:rsid w:val="00FF504F"/>
    <w:rsid w:val="00FF5062"/>
    <w:rsid w:val="00FF520C"/>
    <w:rsid w:val="00FF5268"/>
    <w:rsid w:val="00FF5605"/>
    <w:rsid w:val="00FF561B"/>
    <w:rsid w:val="00FF583C"/>
    <w:rsid w:val="00FF58F5"/>
    <w:rsid w:val="00FF592E"/>
    <w:rsid w:val="00FF5B91"/>
    <w:rsid w:val="00FF5BA6"/>
    <w:rsid w:val="00FF5D19"/>
    <w:rsid w:val="00FF5DAA"/>
    <w:rsid w:val="00FF5E8A"/>
    <w:rsid w:val="00FF5E9C"/>
    <w:rsid w:val="00FF5EB1"/>
    <w:rsid w:val="00FF5F1F"/>
    <w:rsid w:val="00FF5FE4"/>
    <w:rsid w:val="00FF6079"/>
    <w:rsid w:val="00FF61C1"/>
    <w:rsid w:val="00FF62E8"/>
    <w:rsid w:val="00FF641D"/>
    <w:rsid w:val="00FF6496"/>
    <w:rsid w:val="00FF6546"/>
    <w:rsid w:val="00FF65B6"/>
    <w:rsid w:val="00FF67BA"/>
    <w:rsid w:val="00FF68ED"/>
    <w:rsid w:val="00FF6FF6"/>
    <w:rsid w:val="00FF711F"/>
    <w:rsid w:val="00FF7248"/>
    <w:rsid w:val="00FF732B"/>
    <w:rsid w:val="00FF73D8"/>
    <w:rsid w:val="00FF74BD"/>
    <w:rsid w:val="00FF750A"/>
    <w:rsid w:val="00FF7536"/>
    <w:rsid w:val="00FF771D"/>
    <w:rsid w:val="00FF77E3"/>
    <w:rsid w:val="00FF7807"/>
    <w:rsid w:val="00FF797B"/>
    <w:rsid w:val="00FF7A4A"/>
    <w:rsid w:val="00FF7B65"/>
    <w:rsid w:val="00FF7B77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71ADA"/>
  <w15:chartTrackingRefBased/>
  <w15:docId w15:val="{40E365CB-A676-4DE5-A2D0-8C4B19DAB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7A9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  <w:rPr>
      <w:lang w:val="en-GB" w:eastAsia="x-none"/>
    </w:r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0E2E4D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i/>
      <w:sz w:val="24"/>
      <w:lang w:val="en-GB" w:bidi="ar-SA"/>
    </w:rPr>
  </w:style>
  <w:style w:type="character" w:customStyle="1" w:styleId="Heading4Char">
    <w:name w:val="Heading 4 Char"/>
    <w:link w:val="Heading4"/>
    <w:locked/>
    <w:rsid w:val="0089698D"/>
    <w:rPr>
      <w:sz w:val="22"/>
      <w:lang w:val="en-GB" w:bidi="ar-SA"/>
    </w:rPr>
  </w:style>
  <w:style w:type="character" w:customStyle="1" w:styleId="Heading5Char">
    <w:name w:val="Heading 5 Char"/>
    <w:link w:val="Heading5"/>
    <w:locked/>
    <w:rsid w:val="0089698D"/>
    <w:rPr>
      <w:sz w:val="22"/>
      <w:lang w:val="en-GB" w:bidi="ar-SA"/>
    </w:rPr>
  </w:style>
  <w:style w:type="character" w:customStyle="1" w:styleId="Heading6Char">
    <w:name w:val="Heading 6 Char"/>
    <w:link w:val="Heading6"/>
    <w:locked/>
    <w:rsid w:val="0089698D"/>
    <w:rPr>
      <w:sz w:val="22"/>
      <w:lang w:val="en-GB" w:bidi="ar-SA"/>
    </w:rPr>
  </w:style>
  <w:style w:type="character" w:customStyle="1" w:styleId="Heading7Char">
    <w:name w:val="Heading 7 Char"/>
    <w:link w:val="Heading7"/>
    <w:uiPriority w:val="99"/>
    <w:locked/>
    <w:rsid w:val="0089698D"/>
    <w:rPr>
      <w:sz w:val="22"/>
      <w:lang w:val="en-GB" w:bidi="ar-SA"/>
    </w:rPr>
  </w:style>
  <w:style w:type="character" w:customStyle="1" w:styleId="Heading8Char">
    <w:name w:val="Heading 8 Char"/>
    <w:link w:val="Heading8"/>
    <w:locked/>
    <w:rsid w:val="0089698D"/>
    <w:rPr>
      <w:sz w:val="22"/>
      <w:lang w:val="en-GB" w:bidi="ar-SA"/>
    </w:rPr>
  </w:style>
  <w:style w:type="character" w:customStyle="1" w:styleId="Heading9Char">
    <w:name w:val="Heading 9 Char"/>
    <w:link w:val="Heading9"/>
    <w:uiPriority w:val="99"/>
    <w:locked/>
    <w:rsid w:val="0089698D"/>
    <w:rPr>
      <w:sz w:val="22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0E2E4D"/>
    <w:pPr>
      <w:ind w:left="340"/>
    </w:pPr>
    <w:rPr>
      <w:lang w:val="en-GB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89698D"/>
    <w:rPr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0E2E4D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locked/>
    <w:rsid w:val="000B3BDF"/>
    <w:rPr>
      <w:rFonts w:cs="Angsana New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0E2E4D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89698D"/>
    <w:rPr>
      <w:i/>
      <w:sz w:val="18"/>
      <w:lang w:val="en-GB" w:bidi="ar-SA"/>
    </w:rPr>
  </w:style>
  <w:style w:type="paragraph" w:styleId="ListBullet">
    <w:name w:val="List Bullet"/>
    <w:basedOn w:val="BodyText"/>
    <w:rsid w:val="000E2E4D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rsid w:val="000E2E4D"/>
    <w:rPr>
      <w:sz w:val="18"/>
    </w:rPr>
  </w:style>
  <w:style w:type="character" w:customStyle="1" w:styleId="FootnoteTextChar">
    <w:name w:val="Footnote Text Char"/>
    <w:aliases w:val="ft Char"/>
    <w:link w:val="FootnoteText"/>
    <w:locked/>
    <w:rsid w:val="003924B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0E2E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E2E4D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uiPriority w:val="99"/>
    <w:locked/>
    <w:rsid w:val="0089698D"/>
    <w:rPr>
      <w:sz w:val="22"/>
      <w:lang w:val="en-GB" w:bidi="ar-SA"/>
    </w:rPr>
  </w:style>
  <w:style w:type="paragraph" w:styleId="ListBullet2">
    <w:name w:val="List Bullet 2"/>
    <w:basedOn w:val="ListBullet"/>
    <w:rsid w:val="00A26C2C"/>
    <w:pPr>
      <w:numPr>
        <w:numId w:val="10"/>
      </w:numPr>
    </w:pPr>
  </w:style>
  <w:style w:type="paragraph" w:styleId="Caption">
    <w:name w:val="caption"/>
    <w:basedOn w:val="Normal"/>
    <w:next w:val="Normal"/>
    <w:qFormat/>
    <w:rsid w:val="000E2E4D"/>
    <w:rPr>
      <w:bCs/>
      <w:i/>
      <w:sz w:val="14"/>
    </w:rPr>
  </w:style>
  <w:style w:type="paragraph" w:styleId="BodyText3">
    <w:name w:val="Body Text 3"/>
    <w:basedOn w:val="Normal"/>
    <w:link w:val="BodyText3Char"/>
    <w:rsid w:val="000E2E4D"/>
    <w:pPr>
      <w:ind w:left="142" w:hanging="142"/>
    </w:pPr>
    <w:rPr>
      <w:sz w:val="18"/>
      <w:szCs w:val="16"/>
      <w:lang w:eastAsia="x-none"/>
    </w:rPr>
  </w:style>
  <w:style w:type="character" w:customStyle="1" w:styleId="BodyText3Char">
    <w:name w:val="Body Text 3 Char"/>
    <w:link w:val="BodyText3"/>
    <w:locked/>
    <w:rsid w:val="0089698D"/>
    <w:rPr>
      <w:sz w:val="18"/>
      <w:szCs w:val="16"/>
      <w:lang w:val="en-GB" w:bidi="ar-SA"/>
    </w:rPr>
  </w:style>
  <w:style w:type="character" w:styleId="PageNumber">
    <w:name w:val="page number"/>
    <w:rsid w:val="000E2E4D"/>
    <w:rPr>
      <w:sz w:val="22"/>
    </w:rPr>
  </w:style>
  <w:style w:type="paragraph" w:styleId="ListBullet3">
    <w:name w:val="List Bullet 3"/>
    <w:basedOn w:val="ListBullet"/>
    <w:autoRedefine/>
    <w:rsid w:val="000E2E4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E2E4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E2E4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E2E4D"/>
    <w:pPr>
      <w:spacing w:after="0"/>
    </w:pPr>
  </w:style>
  <w:style w:type="paragraph" w:customStyle="1" w:styleId="acctdividends">
    <w:name w:val="acct dividends"/>
    <w:aliases w:val="ad"/>
    <w:basedOn w:val="Normal"/>
    <w:rsid w:val="000E2E4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E2E4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E2E4D"/>
    <w:pPr>
      <w:spacing w:after="0"/>
    </w:pPr>
  </w:style>
  <w:style w:type="paragraph" w:customStyle="1" w:styleId="acctindent">
    <w:name w:val="acct indent"/>
    <w:aliases w:val="ai"/>
    <w:basedOn w:val="BodyText"/>
    <w:rsid w:val="000E2E4D"/>
    <w:pPr>
      <w:ind w:left="284"/>
    </w:pPr>
  </w:style>
  <w:style w:type="paragraph" w:customStyle="1" w:styleId="acctmainheading">
    <w:name w:val="acct main heading"/>
    <w:aliases w:val="am"/>
    <w:basedOn w:val="Normal"/>
    <w:rsid w:val="000E2E4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E2E4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E2E4D"/>
    <w:pPr>
      <w:jc w:val="center"/>
    </w:pPr>
  </w:style>
  <w:style w:type="paragraph" w:customStyle="1" w:styleId="acctreadnote">
    <w:name w:val="acct read note"/>
    <w:aliases w:val="ar"/>
    <w:basedOn w:val="BodyText"/>
    <w:rsid w:val="000E2E4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0E2E4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0E2E4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0E2E4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E2E4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E2E4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E2E4D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E2E4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E2E4D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0E2E4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E2E4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E2E4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E2E4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E2E4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E2E4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E2E4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E2E4D"/>
    <w:pPr>
      <w:spacing w:after="0"/>
    </w:pPr>
  </w:style>
  <w:style w:type="paragraph" w:customStyle="1" w:styleId="List1a">
    <w:name w:val="List 1a"/>
    <w:aliases w:val="1a"/>
    <w:basedOn w:val="Normal"/>
    <w:rsid w:val="000E2E4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E2E4D"/>
    <w:pPr>
      <w:spacing w:after="260"/>
      <w:ind w:left="1134" w:hanging="567"/>
    </w:pPr>
  </w:style>
  <w:style w:type="paragraph" w:styleId="MacroText">
    <w:name w:val="macro"/>
    <w:link w:val="MacroTextChar"/>
    <w:rsid w:val="000E2E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89698D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0E2E4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E2E4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E2E4D"/>
    <w:pPr>
      <w:ind w:left="1418" w:hanging="1418"/>
    </w:pPr>
  </w:style>
  <w:style w:type="paragraph" w:styleId="TOC4">
    <w:name w:val="toc 4"/>
    <w:basedOn w:val="TOC3"/>
    <w:autoRedefine/>
    <w:semiHidden/>
    <w:rsid w:val="000E2E4D"/>
  </w:style>
  <w:style w:type="paragraph" w:customStyle="1" w:styleId="zcompanyname">
    <w:name w:val="zcompany name"/>
    <w:aliases w:val="cn"/>
    <w:basedOn w:val="Normal"/>
    <w:rsid w:val="000E2E4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E2E4D"/>
  </w:style>
  <w:style w:type="paragraph" w:customStyle="1" w:styleId="zreportaddinfo">
    <w:name w:val="zreport addinfo"/>
    <w:basedOn w:val="Normal"/>
    <w:rsid w:val="000E2E4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E2E4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E2E4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E2E4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E2E4D"/>
    <w:pPr>
      <w:spacing w:after="130"/>
    </w:pPr>
  </w:style>
  <w:style w:type="paragraph" w:customStyle="1" w:styleId="ind">
    <w:name w:val="*ind"/>
    <w:basedOn w:val="BodyText"/>
    <w:rsid w:val="000E2E4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0E2E4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E2E4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E2E4D"/>
    <w:rPr>
      <w:b/>
      <w:bCs/>
    </w:rPr>
  </w:style>
  <w:style w:type="paragraph" w:customStyle="1" w:styleId="nineptbodytext">
    <w:name w:val="nine pt body text"/>
    <w:aliases w:val="9bt"/>
    <w:basedOn w:val="nineptnormal"/>
    <w:rsid w:val="000E2E4D"/>
    <w:pPr>
      <w:spacing w:after="220"/>
    </w:pPr>
  </w:style>
  <w:style w:type="paragraph" w:customStyle="1" w:styleId="nineptnormal">
    <w:name w:val="nine pt normal"/>
    <w:aliases w:val="9n"/>
    <w:basedOn w:val="Normal"/>
    <w:rsid w:val="000E2E4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E2E4D"/>
    <w:pPr>
      <w:jc w:val="center"/>
    </w:pPr>
  </w:style>
  <w:style w:type="paragraph" w:customStyle="1" w:styleId="heading">
    <w:name w:val="heading"/>
    <w:aliases w:val="h"/>
    <w:basedOn w:val="BodyText"/>
    <w:rsid w:val="000E2E4D"/>
    <w:rPr>
      <w:b/>
    </w:rPr>
  </w:style>
  <w:style w:type="paragraph" w:customStyle="1" w:styleId="headingcentred">
    <w:name w:val="heading centred"/>
    <w:aliases w:val="hc"/>
    <w:basedOn w:val="heading"/>
    <w:rsid w:val="000E2E4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E2E4D"/>
  </w:style>
  <w:style w:type="paragraph" w:customStyle="1" w:styleId="nineptheadingcentredbold">
    <w:name w:val="nine pt heading centred bold"/>
    <w:aliases w:val="9hcb"/>
    <w:basedOn w:val="Normal"/>
    <w:rsid w:val="000E2E4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E2E4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E2E4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E2E4D"/>
    <w:rPr>
      <w:b/>
    </w:rPr>
  </w:style>
  <w:style w:type="paragraph" w:customStyle="1" w:styleId="nineptcolumntab1">
    <w:name w:val="nine pt column tab1"/>
    <w:aliases w:val="a91"/>
    <w:basedOn w:val="nineptnormal"/>
    <w:rsid w:val="000E2E4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E2E4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E2E4D"/>
    <w:pPr>
      <w:jc w:val="center"/>
    </w:pPr>
  </w:style>
  <w:style w:type="paragraph" w:customStyle="1" w:styleId="Normalheading">
    <w:name w:val="Normal heading"/>
    <w:aliases w:val="nh"/>
    <w:basedOn w:val="Normal"/>
    <w:rsid w:val="000E2E4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E2E4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E2E4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E2E4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E2E4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E2E4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E2E4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E2E4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E2E4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0E2E4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0E2E4D"/>
    <w:pPr>
      <w:spacing w:after="20"/>
    </w:pPr>
  </w:style>
  <w:style w:type="paragraph" w:customStyle="1" w:styleId="keeptogether">
    <w:name w:val="keep together"/>
    <w:aliases w:val="kt"/>
    <w:basedOn w:val="BodyText"/>
    <w:rsid w:val="000E2E4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0E2E4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E2E4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0E2E4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0E2E4D"/>
    <w:pPr>
      <w:spacing w:before="130" w:after="130"/>
    </w:pPr>
  </w:style>
  <w:style w:type="paragraph" w:customStyle="1" w:styleId="BodyTextitalic">
    <w:name w:val="Body Text italic"/>
    <w:basedOn w:val="BodyText"/>
    <w:rsid w:val="000E2E4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0E2E4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0E2E4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E2E4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E2E4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E2E4D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0E2E4D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0E2E4D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0E2E4D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0E2E4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E2E4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0E2E4D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0E2E4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E2E4D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0E2E4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E2E4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E2E4D"/>
    <w:rPr>
      <w:i/>
      <w:iCs/>
    </w:rPr>
  </w:style>
  <w:style w:type="paragraph" w:customStyle="1" w:styleId="accttwofigures0">
    <w:name w:val="acct two figures %"/>
    <w:aliases w:val="a2%"/>
    <w:basedOn w:val="Normal"/>
    <w:rsid w:val="000E2E4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E2E4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E2E4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E2E4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E2E4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E2E4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E2E4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E2E4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E2E4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E2E4D"/>
    <w:pPr>
      <w:spacing w:after="0"/>
    </w:pPr>
  </w:style>
  <w:style w:type="paragraph" w:customStyle="1" w:styleId="smallreturn">
    <w:name w:val="small return"/>
    <w:aliases w:val="sr"/>
    <w:basedOn w:val="Normal"/>
    <w:rsid w:val="000E2E4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E2E4D"/>
    <w:pPr>
      <w:spacing w:after="0"/>
    </w:pPr>
  </w:style>
  <w:style w:type="paragraph" w:customStyle="1" w:styleId="headingbolditalic">
    <w:name w:val="heading bold italic"/>
    <w:aliases w:val="hbi"/>
    <w:basedOn w:val="heading"/>
    <w:rsid w:val="000E2E4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E2E4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E2E4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E2E4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E2E4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E2E4D"/>
    <w:pPr>
      <w:spacing w:after="0"/>
    </w:pPr>
  </w:style>
  <w:style w:type="paragraph" w:customStyle="1" w:styleId="blockbullet">
    <w:name w:val="block bullet"/>
    <w:aliases w:val="bb"/>
    <w:basedOn w:val="block"/>
    <w:rsid w:val="000E2E4D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E2E4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E2E4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E2E4D"/>
    <w:pPr>
      <w:spacing w:after="0"/>
    </w:pPr>
  </w:style>
  <w:style w:type="paragraph" w:customStyle="1" w:styleId="eightptnormal">
    <w:name w:val="eight pt normal"/>
    <w:aliases w:val="8n"/>
    <w:basedOn w:val="Normal"/>
    <w:rsid w:val="000E2E4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E2E4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E2E4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E2E4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E2E4D"/>
    <w:rPr>
      <w:b/>
      <w:bCs/>
    </w:rPr>
  </w:style>
  <w:style w:type="paragraph" w:customStyle="1" w:styleId="eightptbodytext">
    <w:name w:val="eight pt body text"/>
    <w:aliases w:val="8bt"/>
    <w:basedOn w:val="eightptnormal"/>
    <w:rsid w:val="000E2E4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E2E4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E2E4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E2E4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E2E4D"/>
    <w:pPr>
      <w:spacing w:after="0"/>
    </w:pPr>
  </w:style>
  <w:style w:type="paragraph" w:customStyle="1" w:styleId="eightptblock">
    <w:name w:val="eight pt block"/>
    <w:aliases w:val="8b"/>
    <w:basedOn w:val="Normal"/>
    <w:rsid w:val="000E2E4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E2E4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E2E4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E2E4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E2E4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E2E4D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0E2E4D"/>
    <w:pPr>
      <w:spacing w:after="0"/>
    </w:pPr>
  </w:style>
  <w:style w:type="paragraph" w:customStyle="1" w:styleId="blockindent">
    <w:name w:val="block indent"/>
    <w:aliases w:val="bi"/>
    <w:basedOn w:val="block"/>
    <w:rsid w:val="000E2E4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E2E4D"/>
    <w:pPr>
      <w:jc w:val="center"/>
    </w:pPr>
  </w:style>
  <w:style w:type="paragraph" w:customStyle="1" w:styleId="nineptcol">
    <w:name w:val="nine pt %col"/>
    <w:aliases w:val="9%"/>
    <w:basedOn w:val="nineptnormal"/>
    <w:rsid w:val="000E2E4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E2E4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E2E4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E2E4D"/>
    <w:pPr>
      <w:spacing w:after="0"/>
    </w:pPr>
  </w:style>
  <w:style w:type="paragraph" w:customStyle="1" w:styleId="nineptblocklist">
    <w:name w:val="nine pt block list"/>
    <w:aliases w:val="9bl"/>
    <w:basedOn w:val="nineptblock"/>
    <w:rsid w:val="000E2E4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E2E4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E2E4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E2E4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E2E4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E2E4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E2E4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E2E4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E2E4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E2E4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E2E4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E2E4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E2E4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E2E4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E2E4D"/>
    <w:pPr>
      <w:spacing w:after="80"/>
    </w:pPr>
  </w:style>
  <w:style w:type="paragraph" w:customStyle="1" w:styleId="nineptratecol">
    <w:name w:val="nine pt rate col"/>
    <w:aliases w:val="a9r"/>
    <w:basedOn w:val="nineptnormal"/>
    <w:rsid w:val="000E2E4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E2E4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E2E4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E2E4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0E2E4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E2E4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E2E4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E2E4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E2E4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E2E4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E2E4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E2E4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E2E4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E2E4D"/>
    <w:pPr>
      <w:ind w:left="907" w:hanging="340"/>
    </w:pPr>
  </w:style>
  <w:style w:type="paragraph" w:customStyle="1" w:styleId="List3i">
    <w:name w:val="List 3i"/>
    <w:aliases w:val="3i"/>
    <w:basedOn w:val="List2i"/>
    <w:rsid w:val="000E2E4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E2E4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E2E4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E2E4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E2E4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E2E4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E2E4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E2E4D"/>
    <w:pPr>
      <w:spacing w:after="80"/>
    </w:pPr>
  </w:style>
  <w:style w:type="paragraph" w:customStyle="1" w:styleId="blockbullet2">
    <w:name w:val="block bullet 2"/>
    <w:aliases w:val="bb2"/>
    <w:basedOn w:val="BodyText"/>
    <w:rsid w:val="000E2E4D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0E2E4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E2E4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3EF0"/>
    <w:pPr>
      <w:tabs>
        <w:tab w:val="left" w:pos="550"/>
      </w:tabs>
      <w:spacing w:after="0" w:line="240" w:lineRule="auto"/>
      <w:ind w:left="547" w:right="-29"/>
      <w:jc w:val="both"/>
    </w:pPr>
    <w:rPr>
      <w:rFonts w:eastAsia="Arial Unicode MS"/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343EF0"/>
    <w:rPr>
      <w:rFonts w:eastAsia="Arial Unicode MS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4331E"/>
    <w:pPr>
      <w:ind w:right="0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54331E"/>
    <w:rPr>
      <w:rFonts w:eastAsia="Arial Unicode MS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uiPriority w:val="99"/>
    <w:locked/>
    <w:rsid w:val="0089698D"/>
    <w:rPr>
      <w:sz w:val="22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9698D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9698D"/>
    <w:rPr>
      <w:rFonts w:ascii="Tahoma" w:hAnsi="Tahoma" w:cs="Tahoma"/>
      <w:shd w:val="clear" w:color="auto" w:fill="000080"/>
      <w:lang w:val="en-GB" w:bidi="ar-SA"/>
    </w:rPr>
  </w:style>
  <w:style w:type="paragraph" w:customStyle="1" w:styleId="Text">
    <w:name w:val="Text"/>
    <w:basedOn w:val="Normal"/>
    <w:uiPriority w:val="99"/>
    <w:rsid w:val="00DD7566"/>
    <w:pPr>
      <w:spacing w:after="220" w:line="240" w:lineRule="auto"/>
      <w:jc w:val="both"/>
    </w:pPr>
    <w:rPr>
      <w:szCs w:val="22"/>
      <w:lang w:bidi="th-TH"/>
    </w:rPr>
  </w:style>
  <w:style w:type="paragraph" w:customStyle="1" w:styleId="Tablehead">
    <w:name w:val="Tablehead"/>
    <w:basedOn w:val="Normal"/>
    <w:uiPriority w:val="99"/>
    <w:rsid w:val="00606D59"/>
    <w:pPr>
      <w:spacing w:before="130" w:line="240" w:lineRule="auto"/>
      <w:jc w:val="right"/>
    </w:pPr>
    <w:rPr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606D59"/>
    <w:pPr>
      <w:tabs>
        <w:tab w:val="decimal" w:pos="794"/>
      </w:tabs>
      <w:spacing w:line="240" w:lineRule="auto"/>
    </w:pPr>
    <w:rPr>
      <w:sz w:val="18"/>
      <w:szCs w:val="18"/>
      <w:lang w:bidi="th-TH"/>
    </w:rPr>
  </w:style>
  <w:style w:type="paragraph" w:customStyle="1" w:styleId="3">
    <w:name w:val="?????3????"/>
    <w:basedOn w:val="Normal"/>
    <w:uiPriority w:val="99"/>
    <w:rsid w:val="00AF770E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szCs w:val="22"/>
      <w:lang w:val="th-TH" w:bidi="th-TH"/>
    </w:rPr>
  </w:style>
  <w:style w:type="table" w:styleId="TableGrid">
    <w:name w:val="Table Grid"/>
    <w:basedOn w:val="TableNormal"/>
    <w:uiPriority w:val="39"/>
    <w:rsid w:val="006C72C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E44B9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uiPriority w:val="99"/>
    <w:rsid w:val="000407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E37B13"/>
    <w:pPr>
      <w:spacing w:line="240" w:lineRule="auto"/>
      <w:jc w:val="both"/>
    </w:pPr>
    <w:rPr>
      <w:szCs w:val="24"/>
      <w:lang w:val="en-US"/>
    </w:rPr>
  </w:style>
  <w:style w:type="paragraph" w:customStyle="1" w:styleId="ParagraphNumbering">
    <w:name w:val="Paragraph Numbering"/>
    <w:basedOn w:val="Header"/>
    <w:uiPriority w:val="99"/>
    <w:rsid w:val="00D64048"/>
    <w:pPr>
      <w:numPr>
        <w:numId w:val="15"/>
      </w:num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F536F2"/>
    <w:pPr>
      <w:numPr>
        <w:numId w:val="16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msoins0">
    <w:name w:val="msoins"/>
    <w:basedOn w:val="DefaultParagraphFont"/>
    <w:uiPriority w:val="99"/>
    <w:rsid w:val="00A25C43"/>
  </w:style>
  <w:style w:type="paragraph" w:styleId="BodyTextIndent2">
    <w:name w:val="Body Text Indent 2"/>
    <w:basedOn w:val="Normal"/>
    <w:link w:val="BodyTextIndent2Char"/>
    <w:uiPriority w:val="99"/>
    <w:rsid w:val="00324A75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9698D"/>
    <w:rPr>
      <w:sz w:val="22"/>
      <w:lang w:val="en-GB" w:bidi="ar-SA"/>
    </w:rPr>
  </w:style>
  <w:style w:type="character" w:styleId="CommentReference">
    <w:name w:val="annotation reference"/>
    <w:uiPriority w:val="99"/>
    <w:rsid w:val="0089698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9698D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89698D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969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89698D"/>
    <w:rPr>
      <w:b/>
      <w:bCs/>
      <w:lang w:val="en-GB" w:bidi="ar-SA"/>
    </w:rPr>
  </w:style>
  <w:style w:type="paragraph" w:styleId="NormalWeb">
    <w:name w:val="Normal (Web)"/>
    <w:basedOn w:val="Normal"/>
    <w:uiPriority w:val="99"/>
    <w:rsid w:val="0089698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89698D"/>
    <w:pPr>
      <w:jc w:val="thaiDistribute"/>
    </w:pPr>
    <w:rPr>
      <w:rFonts w:eastAsia="MS Mincho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89698D"/>
    <w:pPr>
      <w:ind w:left="880"/>
    </w:pPr>
  </w:style>
  <w:style w:type="paragraph" w:styleId="Index1">
    <w:name w:val="index 1"/>
    <w:basedOn w:val="Normal"/>
    <w:next w:val="Normal"/>
    <w:autoRedefine/>
    <w:uiPriority w:val="99"/>
    <w:rsid w:val="0089698D"/>
    <w:pPr>
      <w:ind w:left="220" w:hanging="220"/>
    </w:pPr>
  </w:style>
  <w:style w:type="paragraph" w:styleId="IndexHeading">
    <w:name w:val="index heading"/>
    <w:basedOn w:val="BodyText"/>
    <w:uiPriority w:val="99"/>
    <w:rsid w:val="0089698D"/>
    <w:pPr>
      <w:spacing w:after="130"/>
      <w:ind w:left="1134" w:hanging="1134"/>
    </w:pPr>
    <w:rPr>
      <w:b/>
    </w:rPr>
  </w:style>
  <w:style w:type="character" w:styleId="Hyperlink">
    <w:name w:val="Hyperlink"/>
    <w:uiPriority w:val="99"/>
    <w:rsid w:val="0089698D"/>
    <w:rPr>
      <w:rFonts w:cs="Times New Roman"/>
      <w:color w:val="0000FF"/>
      <w:u w:val="single"/>
    </w:rPr>
  </w:style>
  <w:style w:type="character" w:styleId="FollowedHyperlink">
    <w:name w:val="FollowedHyperlink"/>
    <w:rsid w:val="0089698D"/>
    <w:rPr>
      <w:rFonts w:cs="Times New Roman"/>
      <w:color w:val="auto"/>
      <w:u w:val="single"/>
    </w:rPr>
  </w:style>
  <w:style w:type="paragraph" w:styleId="TableofAuthorities">
    <w:name w:val="table of authorities"/>
    <w:basedOn w:val="Normal"/>
    <w:next w:val="Normal"/>
    <w:uiPriority w:val="99"/>
    <w:rsid w:val="008969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 w:bidi="th-TH"/>
    </w:rPr>
  </w:style>
  <w:style w:type="character" w:customStyle="1" w:styleId="A1">
    <w:name w:val="A1"/>
    <w:uiPriority w:val="99"/>
    <w:rsid w:val="0089698D"/>
    <w:rPr>
      <w:color w:val="000000"/>
      <w:sz w:val="18"/>
    </w:rPr>
  </w:style>
  <w:style w:type="character" w:styleId="LineNumber">
    <w:name w:val="line number"/>
    <w:rsid w:val="0089698D"/>
    <w:rPr>
      <w:rFonts w:cs="Times New Roman"/>
    </w:rPr>
  </w:style>
  <w:style w:type="paragraph" w:customStyle="1" w:styleId="Default">
    <w:name w:val="Default"/>
    <w:rsid w:val="0089698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uiPriority w:val="20"/>
    <w:qFormat/>
    <w:rsid w:val="00AC31DE"/>
    <w:rPr>
      <w:i/>
      <w:iCs/>
    </w:rPr>
  </w:style>
  <w:style w:type="paragraph" w:customStyle="1" w:styleId="Tabletext3">
    <w:name w:val="Tabletext_3"/>
    <w:link w:val="TabletextChar3"/>
    <w:rsid w:val="00D3138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 w:cs="Times New Roman"/>
      <w:sz w:val="16"/>
      <w:lang w:val="en-GB" w:bidi="ar-SA"/>
    </w:rPr>
  </w:style>
  <w:style w:type="character" w:customStyle="1" w:styleId="TabletextChar3">
    <w:name w:val="Tabletext Char_3"/>
    <w:link w:val="Tabletext3"/>
    <w:locked/>
    <w:rsid w:val="00D3138C"/>
    <w:rPr>
      <w:rFonts w:ascii="HelveticaNeueLT Std Lt" w:eastAsia="Batang" w:hAnsi="HelveticaNeueLT Std Lt" w:cs="Times New Roman"/>
      <w:sz w:val="16"/>
      <w:lang w:val="en-GB"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D3138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D3138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/>
      <w:sz w:val="12"/>
    </w:rPr>
  </w:style>
  <w:style w:type="character" w:customStyle="1" w:styleId="ColumnheadsboldChar2">
    <w:name w:val="Column heads bold Char_2"/>
    <w:link w:val="Columnheadsbold2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D3138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D3138C"/>
    <w:rPr>
      <w:rFonts w:ascii="HelveticaNeueLT Std Lt" w:eastAsia="Batang" w:hAnsi="HelveticaNeueLT Std Lt"/>
      <w:sz w:val="12"/>
      <w:lang w:val="en-GB" w:eastAsia="en-US" w:bidi="ar-SA"/>
    </w:rPr>
  </w:style>
  <w:style w:type="paragraph" w:customStyle="1" w:styleId="Figsbold1">
    <w:name w:val="Figs bold_1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Bodytextaftertable3">
    <w:name w:val="Bodytext after table_3"/>
    <w:basedOn w:val="Normal"/>
    <w:uiPriority w:val="99"/>
    <w:rsid w:val="00D3138C"/>
    <w:pPr>
      <w:tabs>
        <w:tab w:val="left" w:pos="170"/>
      </w:tabs>
      <w:spacing w:before="100" w:after="100" w:line="200" w:lineRule="exact"/>
    </w:pPr>
    <w:rPr>
      <w:rFonts w:ascii="HelveticaNeueLT Std Lt" w:hAnsi="HelveticaNeueLT Std Lt" w:cs="Times New Roman"/>
      <w:sz w:val="16"/>
      <w:szCs w:val="24"/>
    </w:rPr>
  </w:style>
  <w:style w:type="paragraph" w:customStyle="1" w:styleId="ColumnheadsLeft0">
    <w:name w:val="Column heads Left_0"/>
    <w:basedOn w:val="Normal"/>
    <w:uiPriority w:val="99"/>
    <w:rsid w:val="00D3138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 w:cs="Times New Roman"/>
      <w:sz w:val="12"/>
    </w:rPr>
  </w:style>
  <w:style w:type="paragraph" w:customStyle="1" w:styleId="Figsbold10">
    <w:name w:val="Figs bold_1_0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Pa2">
    <w:name w:val="Pa2"/>
    <w:basedOn w:val="Normal"/>
    <w:next w:val="Normal"/>
    <w:uiPriority w:val="99"/>
    <w:rsid w:val="00D3138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Bodytext7">
    <w:name w:val="Bodytext_7"/>
    <w:basedOn w:val="Normal107"/>
    <w:uiPriority w:val="99"/>
    <w:rsid w:val="00D3138C"/>
    <w:rPr>
      <w:spacing w:val="0"/>
      <w:sz w:val="16"/>
    </w:rPr>
  </w:style>
  <w:style w:type="paragraph" w:customStyle="1" w:styleId="Normal114">
    <w:name w:val="Normal_114"/>
    <w:uiPriority w:val="99"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Heading2nospacebefore2">
    <w:name w:val="Heading 2 no space before_2"/>
    <w:basedOn w:val="Normal"/>
    <w:uiPriority w:val="99"/>
    <w:rsid w:val="004A72FF"/>
    <w:pPr>
      <w:keepNext/>
      <w:spacing w:line="200" w:lineRule="exact"/>
    </w:pPr>
    <w:rPr>
      <w:rFonts w:ascii="HelveticaNeueLT Std Med" w:eastAsia="Calibri" w:hAnsi="HelveticaNeueLT Std Med" w:cs="Times New Roman"/>
      <w:sz w:val="16"/>
      <w:szCs w:val="16"/>
      <w:lang w:val="en-US" w:bidi="th-TH"/>
    </w:rPr>
  </w:style>
  <w:style w:type="paragraph" w:styleId="Revision">
    <w:name w:val="Revision"/>
    <w:hidden/>
    <w:uiPriority w:val="99"/>
    <w:semiHidden/>
    <w:rsid w:val="00E140D8"/>
    <w:rPr>
      <w:sz w:val="22"/>
      <w:lang w:val="en-GB" w:bidi="ar-SA"/>
    </w:rPr>
  </w:style>
  <w:style w:type="paragraph" w:customStyle="1" w:styleId="Bullet">
    <w:name w:val="Bullet"/>
    <w:basedOn w:val="Normal"/>
    <w:rsid w:val="000F1CCF"/>
    <w:pPr>
      <w:numPr>
        <w:ilvl w:val="1"/>
        <w:numId w:val="18"/>
      </w:numPr>
      <w:spacing w:line="240" w:lineRule="auto"/>
    </w:pPr>
    <w:rPr>
      <w:rFonts w:cs="Times New Roman"/>
      <w:sz w:val="24"/>
      <w:szCs w:val="24"/>
      <w:lang w:val="en-US"/>
    </w:rPr>
  </w:style>
  <w:style w:type="paragraph" w:customStyle="1" w:styleId="E">
    <w:name w:val="»¡E"/>
    <w:basedOn w:val="Normal"/>
    <w:uiPriority w:val="99"/>
    <w:rsid w:val="000F1CCF"/>
    <w:pPr>
      <w:spacing w:line="240" w:lineRule="auto"/>
      <w:jc w:val="center"/>
    </w:pPr>
    <w:rPr>
      <w:rFonts w:ascii="Book Antiqua" w:hAnsi="Book Antiqua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,BT Char1"/>
    <w:uiPriority w:val="99"/>
    <w:locked/>
    <w:rsid w:val="00DB047A"/>
    <w:rPr>
      <w:rFonts w:cs="Angsana New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3C96"/>
    <w:pPr>
      <w:ind w:left="720"/>
      <w:contextualSpacing/>
    </w:pPr>
    <w:rPr>
      <w:rFonts w:cs="Times New Roman"/>
    </w:rPr>
  </w:style>
  <w:style w:type="paragraph" w:styleId="ListNumber3">
    <w:name w:val="List Number 3"/>
    <w:basedOn w:val="Normal"/>
    <w:uiPriority w:val="99"/>
    <w:rsid w:val="008A6745"/>
    <w:pPr>
      <w:numPr>
        <w:numId w:val="20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9600EE"/>
    <w:pPr>
      <w:suppressAutoHyphens/>
      <w:spacing w:line="240" w:lineRule="auto"/>
    </w:pPr>
    <w:rPr>
      <w:rFonts w:ascii="Courier New" w:hAnsi="Courier New"/>
      <w:sz w:val="28"/>
      <w:szCs w:val="28"/>
      <w:lang w:val="en-AU" w:eastAsia="zh-CN" w:bidi="th-TH"/>
    </w:rPr>
  </w:style>
  <w:style w:type="character" w:customStyle="1" w:styleId="PlainTextChar">
    <w:name w:val="Plain Text Char"/>
    <w:link w:val="PlainText"/>
    <w:uiPriority w:val="99"/>
    <w:rsid w:val="009600EE"/>
    <w:rPr>
      <w:rFonts w:ascii="Courier New" w:hAnsi="Courier New" w:cs="Courier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D22AC4"/>
    <w:pPr>
      <w:spacing w:line="240" w:lineRule="auto"/>
      <w:ind w:left="540" w:right="749"/>
      <w:jc w:val="center"/>
    </w:pPr>
    <w:rPr>
      <w:rFonts w:eastAsia="Cordi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link w:val="Title"/>
    <w:rsid w:val="00D22AC4"/>
    <w:rPr>
      <w:rFonts w:eastAsia="Cordia New"/>
      <w:sz w:val="24"/>
      <w:szCs w:val="24"/>
      <w:u w:val="single"/>
      <w:lang w:val="th-TH" w:eastAsia="th-TH"/>
    </w:rPr>
  </w:style>
  <w:style w:type="character" w:customStyle="1" w:styleId="BodyTextFirstIndentChar">
    <w:name w:val="Body Text First Indent Char"/>
    <w:link w:val="BodyTextFirstIndent"/>
    <w:uiPriority w:val="99"/>
    <w:rsid w:val="00995E6A"/>
    <w:rPr>
      <w:rFonts w:ascii="Arial" w:hAnsi="Arial"/>
      <w:sz w:val="18"/>
      <w:szCs w:val="18"/>
      <w:lang w:val="en-AU" w:bidi="ar-SA"/>
    </w:rPr>
  </w:style>
  <w:style w:type="paragraph" w:customStyle="1" w:styleId="NormalIndent2">
    <w:name w:val="Normal Indent2"/>
    <w:basedOn w:val="Normal"/>
    <w:uiPriority w:val="99"/>
    <w:rsid w:val="005D19C2"/>
    <w:pPr>
      <w:ind w:left="142"/>
    </w:pPr>
    <w:rPr>
      <w:rFonts w:cs="Times New Roman"/>
    </w:rPr>
  </w:style>
  <w:style w:type="character" w:customStyle="1" w:styleId="EmailStyle300">
    <w:name w:val="EmailStyle300"/>
    <w:semiHidden/>
    <w:rsid w:val="005D19C2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x-none"/>
    </w:rPr>
  </w:style>
  <w:style w:type="character" w:customStyle="1" w:styleId="AccountingPolicyChar1">
    <w:name w:val="Accounting Policy Char1"/>
    <w:link w:val="AccountingPolicy"/>
    <w:locked/>
    <w:rsid w:val="005D19C2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5D19C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x-none"/>
    </w:rPr>
  </w:style>
  <w:style w:type="character" w:customStyle="1" w:styleId="Subhead3Char">
    <w:name w:val="Subhead 3 Char"/>
    <w:link w:val="Subhead3"/>
    <w:locked/>
    <w:rsid w:val="005D19C2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D19C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D19C2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5D19C2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D19C2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D19C2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5D19C2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UnresolvedMention">
    <w:name w:val="Unresolved Mention"/>
    <w:uiPriority w:val="99"/>
    <w:semiHidden/>
    <w:unhideWhenUsed/>
    <w:rsid w:val="0077241F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81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0811BC"/>
    <w:rPr>
      <w:rFonts w:ascii="Tahoma" w:hAnsi="Tahoma" w:cs="Tahoma"/>
    </w:rPr>
  </w:style>
  <w:style w:type="paragraph" w:customStyle="1" w:styleId="Pa18">
    <w:name w:val="Pa18"/>
    <w:basedOn w:val="Normal"/>
    <w:next w:val="Normal"/>
    <w:uiPriority w:val="99"/>
    <w:rsid w:val="0038141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8E42A8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1416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3">
    <w:name w:val="index 3"/>
    <w:basedOn w:val="Normal"/>
    <w:next w:val="Normal"/>
    <w:autoRedefine/>
    <w:semiHidden/>
    <w:rsid w:val="00D125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numbering" w:customStyle="1" w:styleId="NoList1">
    <w:name w:val="No List1"/>
    <w:next w:val="NoList"/>
    <w:uiPriority w:val="99"/>
    <w:semiHidden/>
    <w:unhideWhenUsed/>
    <w:rsid w:val="00C039BE"/>
  </w:style>
  <w:style w:type="table" w:customStyle="1" w:styleId="TableGrid3">
    <w:name w:val="Table Grid3"/>
    <w:basedOn w:val="TableNormal"/>
    <w:next w:val="TableGrid"/>
    <w:uiPriority w:val="39"/>
    <w:rsid w:val="00C039BE"/>
    <w:pPr>
      <w:spacing w:line="260" w:lineRule="atLeast"/>
    </w:pPr>
    <w:rPr>
      <w:rFonts w:eastAsia="Times New Roman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C039BE"/>
    <w:pPr>
      <w:spacing w:line="260" w:lineRule="atLeast"/>
    </w:pPr>
    <w:rPr>
      <w:rFonts w:eastAsia="Times New Roman" w:cs="Times New Roman"/>
      <w:lang w:bidi="te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C039BE"/>
    <w:rPr>
      <w:rFonts w:eastAsia="Times New Roman"/>
    </w:rPr>
  </w:style>
  <w:style w:type="paragraph" w:customStyle="1" w:styleId="Pa32">
    <w:name w:val="Pa32"/>
    <w:basedOn w:val="Default"/>
    <w:next w:val="Default"/>
    <w:uiPriority w:val="99"/>
    <w:rsid w:val="00E23B39"/>
    <w:pPr>
      <w:spacing w:line="16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736A33"/>
    <w:pPr>
      <w:spacing w:line="19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character" w:customStyle="1" w:styleId="A10">
    <w:name w:val="A10"/>
    <w:uiPriority w:val="99"/>
    <w:rsid w:val="00736A33"/>
    <w:rPr>
      <w:rFonts w:cs="Univers LT Std 45 Light"/>
      <w:i/>
      <w:iCs/>
      <w:color w:val="004D97"/>
      <w:sz w:val="14"/>
      <w:szCs w:val="14"/>
    </w:rPr>
  </w:style>
  <w:style w:type="character" w:customStyle="1" w:styleId="ListParagraphChar">
    <w:name w:val="List Paragraph Char"/>
    <w:link w:val="ListParagraph"/>
    <w:uiPriority w:val="34"/>
    <w:locked/>
    <w:rsid w:val="00CE3F6F"/>
    <w:rPr>
      <w:rFonts w:cs="Times New Roman"/>
      <w:sz w:val="22"/>
      <w:lang w:val="en-GB" w:bidi="ar-SA"/>
    </w:rPr>
  </w:style>
  <w:style w:type="character" w:customStyle="1" w:styleId="CommentTextChar1">
    <w:name w:val="Comment Text Char1"/>
    <w:basedOn w:val="DefaultParagraphFont"/>
    <w:uiPriority w:val="99"/>
    <w:locked/>
    <w:rsid w:val="00CE3F6F"/>
    <w:rPr>
      <w:rFonts w:ascii="Times New Roman" w:eastAsia="Times New Roman" w:hAnsi="Times New Roman" w:cs="Times New Roman"/>
      <w:sz w:val="20"/>
      <w:szCs w:val="25"/>
      <w:lang w:eastAsia="zh-CN"/>
    </w:rPr>
  </w:style>
  <w:style w:type="paragraph" w:styleId="NoSpacing">
    <w:name w:val="No Spacing"/>
    <w:uiPriority w:val="1"/>
    <w:qFormat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EmailStyle2271">
    <w:name w:val="EmailStyle2271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E3F6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CE3F6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3">
    <w:name w:val="Pa43"/>
    <w:basedOn w:val="Default"/>
    <w:next w:val="Default"/>
    <w:uiPriority w:val="99"/>
    <w:rsid w:val="00CE3F6F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CE3F6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IASBNormal">
    <w:name w:val="IASB Normal"/>
    <w:rsid w:val="00CE3F6F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character" w:customStyle="1" w:styleId="EmailStyle226">
    <w:name w:val="EmailStyle226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E3F6F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E3F6F"/>
    <w:pPr>
      <w:spacing w:before="200" w:after="160"/>
      <w:ind w:left="864" w:right="864"/>
      <w:jc w:val="center"/>
    </w:pPr>
    <w:rPr>
      <w:rFonts w:eastAsia="Times New Roman"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3F6F"/>
    <w:rPr>
      <w:rFonts w:eastAsia="Times New Roman" w:cs="Times New Roman"/>
      <w:i/>
      <w:iCs/>
      <w:color w:val="404040" w:themeColor="text1" w:themeTint="BF"/>
      <w:sz w:val="22"/>
      <w:lang w:val="en-GB" w:bidi="ar-SA"/>
    </w:rPr>
  </w:style>
  <w:style w:type="character" w:customStyle="1" w:styleId="WW8Num8z0">
    <w:name w:val="WW8Num8z0"/>
    <w:rsid w:val="00CE3F6F"/>
    <w:rPr>
      <w:rFonts w:ascii="Symbol" w:hAnsi="Symbol" w:cs="Symbol"/>
    </w:rPr>
  </w:style>
  <w:style w:type="character" w:customStyle="1" w:styleId="PlainTextChar1">
    <w:name w:val="Plain Text Char1"/>
    <w:basedOn w:val="DefaultParagraphFont"/>
    <w:locked/>
    <w:rsid w:val="00CE3F6F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Pa50">
    <w:name w:val="Pa50"/>
    <w:basedOn w:val="Default"/>
    <w:next w:val="Default"/>
    <w:uiPriority w:val="99"/>
    <w:rsid w:val="00CE3F6F"/>
    <w:pPr>
      <w:spacing w:line="191" w:lineRule="atLeast"/>
    </w:pPr>
    <w:rPr>
      <w:rFonts w:ascii="Times New Roman" w:eastAsia="Times New Roman" w:hAnsi="Times New Roman" w:cs="Angsana New"/>
      <w:color w:val="auto"/>
      <w:lang w:eastAsia="en-US"/>
    </w:rPr>
  </w:style>
  <w:style w:type="character" w:customStyle="1" w:styleId="FSBlankChar">
    <w:name w:val="FS_Blank Char"/>
    <w:link w:val="FSBlank"/>
    <w:locked/>
    <w:rsid w:val="00CE3F6F"/>
    <w:rPr>
      <w:rFonts w:ascii="Angsana New" w:hAnsi="Angsana New"/>
    </w:rPr>
  </w:style>
  <w:style w:type="paragraph" w:customStyle="1" w:styleId="FSBlank">
    <w:name w:val="FS_Blank"/>
    <w:basedOn w:val="Normal"/>
    <w:link w:val="FSBlankChar"/>
    <w:qFormat/>
    <w:rsid w:val="00CE3F6F"/>
    <w:pPr>
      <w:tabs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lang w:val="en-US" w:bidi="th-TH"/>
    </w:rPr>
  </w:style>
  <w:style w:type="character" w:customStyle="1" w:styleId="AAAddress">
    <w:name w:val="AA Address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CE3F6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CE3F6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CE3F6F"/>
    <w:pPr>
      <w:keepLines w:val="0"/>
      <w:framePr w:w="2812" w:h="1701" w:hSpace="142" w:vSpace="142" w:wrap="around" w:vAnchor="page" w:hAnchor="page" w:x="8024" w:y="2723"/>
      <w:numPr>
        <w:numId w:val="26"/>
      </w:numPr>
      <w:shd w:val="clear" w:color="FFFFFF" w:fill="auto"/>
      <w:spacing w:before="0" w:after="90" w:line="240" w:lineRule="auto"/>
      <w:ind w:left="684" w:hanging="360"/>
    </w:pPr>
    <w:rPr>
      <w:rFonts w:ascii="Arial" w:eastAsia="Times New Roman" w:hAnsi="Arial" w:cs="Times New Roman"/>
      <w:bCs/>
      <w:i w:val="0"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7">
    <w:name w:val="index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E3F6F"/>
    <w:rPr>
      <w:rFonts w:ascii="Arial" w:eastAsia="Times New Roman" w:hAnsi="Arial" w:cs="Times New Roman"/>
      <w:sz w:val="18"/>
      <w:szCs w:val="18"/>
      <w:lang w:val="en-GB" w:bidi="ar-SA"/>
    </w:rPr>
  </w:style>
  <w:style w:type="character" w:styleId="Strong">
    <w:name w:val="Strong"/>
    <w:basedOn w:val="DefaultParagraphFont"/>
    <w:qFormat/>
    <w:rsid w:val="00CE3F6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E3F6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CE3F6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character" w:customStyle="1" w:styleId="AACopyright">
    <w:name w:val="AA Copyright"/>
    <w:basedOn w:val="DefaultParagraphFont"/>
    <w:rsid w:val="00CE3F6F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E3F6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E3F6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CE3F6F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CE3F6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E3F6F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CE3F6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CE3F6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CE3F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CE3F6F"/>
    <w:pPr>
      <w:tabs>
        <w:tab w:val="left" w:pos="1080"/>
      </w:tabs>
      <w:spacing w:line="240" w:lineRule="auto"/>
    </w:pPr>
    <w:rPr>
      <w:rFonts w:eastAsia="Times New Roman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CE3F6F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a2">
    <w:name w:val="??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Times New Roman"/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CE3F6F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4">
    <w:name w:val="???"/>
    <w:basedOn w:val="Normal"/>
    <w:uiPriority w:val="99"/>
    <w:rsid w:val="00CE3F6F"/>
    <w:pPr>
      <w:spacing w:line="240" w:lineRule="auto"/>
      <w:ind w:right="129"/>
      <w:jc w:val="right"/>
    </w:pPr>
    <w:rPr>
      <w:rFonts w:eastAsia="Times New Roman" w:cs="Times New Roman"/>
      <w:szCs w:val="22"/>
      <w:lang w:val="th-TH" w:bidi="th-TH"/>
    </w:rPr>
  </w:style>
  <w:style w:type="paragraph" w:customStyle="1" w:styleId="E0">
    <w:name w:val="ª×èÍºÃÔÉÑ· E"/>
    <w:basedOn w:val="Normal"/>
    <w:uiPriority w:val="99"/>
    <w:rsid w:val="00CE3F6F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 w:bidi="th-TH"/>
    </w:rPr>
  </w:style>
  <w:style w:type="paragraph" w:customStyle="1" w:styleId="a5">
    <w:name w:val="Åº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 w:bidi="th-TH"/>
    </w:rPr>
  </w:style>
  <w:style w:type="paragraph" w:customStyle="1" w:styleId="a6">
    <w:name w:val="ลบ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CE3F6F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basedOn w:val="DefaultParagraphFont"/>
    <w:locked/>
    <w:rsid w:val="00CE3F6F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character" w:customStyle="1" w:styleId="shorttext1">
    <w:name w:val="short_text1"/>
    <w:basedOn w:val="DefaultParagraphFont"/>
    <w:rsid w:val="00CE3F6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CE3F6F"/>
    <w:rPr>
      <w:rFonts w:cs="Times New Roman"/>
    </w:rPr>
  </w:style>
  <w:style w:type="character" w:customStyle="1" w:styleId="gt-icon-text1">
    <w:name w:val="gt-icon-text1"/>
    <w:basedOn w:val="DefaultParagraphFont"/>
    <w:rsid w:val="00CE3F6F"/>
    <w:rPr>
      <w:rFonts w:cs="Times New Roman"/>
    </w:rPr>
  </w:style>
  <w:style w:type="character" w:customStyle="1" w:styleId="shorttext">
    <w:name w:val="short_text"/>
    <w:basedOn w:val="DefaultParagraphFont"/>
    <w:rsid w:val="00CE3F6F"/>
    <w:rPr>
      <w:rFonts w:cs="Times New Roman"/>
    </w:rPr>
  </w:style>
  <w:style w:type="character" w:customStyle="1" w:styleId="longtext">
    <w:name w:val="long_text"/>
    <w:basedOn w:val="DefaultParagraphFont"/>
    <w:rsid w:val="00CE3F6F"/>
    <w:rPr>
      <w:rFonts w:cs="Times New Roman"/>
    </w:rPr>
  </w:style>
  <w:style w:type="character" w:customStyle="1" w:styleId="apple-converted-space">
    <w:name w:val="apple-converted-space"/>
    <w:basedOn w:val="DefaultParagraphFont"/>
    <w:rsid w:val="00CE3F6F"/>
  </w:style>
  <w:style w:type="table" w:styleId="GridTable1Light-Accent1">
    <w:name w:val="Grid Table 1 Light Accent 1"/>
    <w:basedOn w:val="TableNormal"/>
    <w:uiPriority w:val="46"/>
    <w:rsid w:val="00CE3F6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CE3F6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 w:bidi="th-TH"/>
    </w:rPr>
  </w:style>
  <w:style w:type="character" w:customStyle="1" w:styleId="BodyText2Char1">
    <w:name w:val="Body Text 2 Char1"/>
    <w:basedOn w:val="DefaultParagraphFont"/>
    <w:rsid w:val="00CE3F6F"/>
    <w:rPr>
      <w:rFonts w:ascii="Book Antiqua" w:eastAsia="Times New Roman" w:hAnsi="Book Antiqua" w:cs="Times New Roman"/>
      <w:szCs w:val="22"/>
    </w:rPr>
  </w:style>
  <w:style w:type="paragraph" w:customStyle="1" w:styleId="zfaxdetails">
    <w:name w:val="zfax details"/>
    <w:basedOn w:val="Normal"/>
    <w:uiPriority w:val="99"/>
    <w:rsid w:val="00CE3F6F"/>
    <w:rPr>
      <w:rFonts w:ascii="Univers 55" w:hAnsi="Univers 55"/>
      <w:sz w:val="18"/>
      <w:szCs w:val="18"/>
      <w:lang w:bidi="th-TH"/>
    </w:rPr>
  </w:style>
  <w:style w:type="paragraph" w:customStyle="1" w:styleId="zbrand">
    <w:name w:val="zbrand"/>
    <w:basedOn w:val="Normal"/>
    <w:uiPriority w:val="99"/>
    <w:rsid w:val="00CE3F6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styleId="BodyTextIndent3">
    <w:name w:val="Body Text Indent 3"/>
    <w:basedOn w:val="Normal"/>
    <w:link w:val="BodyTextIndent3Char"/>
    <w:uiPriority w:val="99"/>
    <w:rsid w:val="00CE3F6F"/>
    <w:pPr>
      <w:tabs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3F6F"/>
    <w:rPr>
      <w:rFonts w:ascii="CG Times (W1)" w:hAnsi="CG Times (W1)"/>
      <w:sz w:val="28"/>
      <w:lang w:val="th-TH"/>
    </w:rPr>
  </w:style>
  <w:style w:type="numbering" w:customStyle="1" w:styleId="Style1">
    <w:name w:val="Style1"/>
    <w:rsid w:val="00CE3F6F"/>
    <w:pPr>
      <w:numPr>
        <w:numId w:val="27"/>
      </w:numPr>
    </w:pPr>
  </w:style>
  <w:style w:type="numbering" w:customStyle="1" w:styleId="CurrentList1">
    <w:name w:val="Current List1"/>
    <w:rsid w:val="00CE3F6F"/>
    <w:pPr>
      <w:numPr>
        <w:numId w:val="28"/>
      </w:numPr>
    </w:pPr>
  </w:style>
  <w:style w:type="numbering" w:styleId="111111">
    <w:name w:val="Outline List 2"/>
    <w:aliases w:val="24 / 24.1"/>
    <w:basedOn w:val="NoList"/>
    <w:rsid w:val="00CE3F6F"/>
    <w:pPr>
      <w:numPr>
        <w:numId w:val="29"/>
      </w:numPr>
    </w:pPr>
  </w:style>
  <w:style w:type="paragraph" w:customStyle="1" w:styleId="E1">
    <w:name w:val="??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 w:val="24"/>
      <w:szCs w:val="24"/>
      <w:lang w:val="th-TH" w:bidi="th-TH"/>
    </w:rPr>
  </w:style>
  <w:style w:type="paragraph" w:customStyle="1" w:styleId="E2">
    <w:name w:val="?????????? 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Cs w:val="22"/>
      <w:lang w:val="th-TH" w:bidi="th-TH"/>
    </w:rPr>
  </w:style>
  <w:style w:type="paragraph" w:customStyle="1" w:styleId="5">
    <w:name w:val="5"/>
    <w:basedOn w:val="E1"/>
    <w:uiPriority w:val="99"/>
    <w:rsid w:val="00CE3F6F"/>
    <w:pPr>
      <w:jc w:val="left"/>
    </w:pPr>
    <w:rPr>
      <w:sz w:val="10"/>
      <w:szCs w:val="10"/>
    </w:rPr>
  </w:style>
  <w:style w:type="paragraph" w:customStyle="1" w:styleId="E3">
    <w:name w:val="?????? E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Batang"/>
      <w:szCs w:val="22"/>
      <w:lang w:val="th-TH" w:bidi="th-TH"/>
    </w:rPr>
  </w:style>
  <w:style w:type="paragraph" w:customStyle="1" w:styleId="10">
    <w:name w:val="10"/>
    <w:basedOn w:val="Normal"/>
    <w:uiPriority w:val="99"/>
    <w:rsid w:val="00CE3F6F"/>
    <w:pPr>
      <w:tabs>
        <w:tab w:val="left" w:pos="1080"/>
      </w:tabs>
      <w:spacing w:line="240" w:lineRule="auto"/>
      <w:jc w:val="both"/>
    </w:pPr>
    <w:rPr>
      <w:rFonts w:eastAsia="Batang"/>
      <w:sz w:val="20"/>
      <w:lang w:val="th-TH" w:bidi="th-TH"/>
    </w:rPr>
  </w:style>
  <w:style w:type="paragraph" w:customStyle="1" w:styleId="zDistnHeader">
    <w:name w:val="zDistnHeader"/>
    <w:basedOn w:val="Normal"/>
    <w:next w:val="Normal"/>
    <w:uiPriority w:val="99"/>
    <w:rsid w:val="00CE3F6F"/>
    <w:pPr>
      <w:keepNext/>
      <w:spacing w:before="520"/>
    </w:pPr>
    <w:rPr>
      <w:rFonts w:eastAsia="Batang"/>
      <w:szCs w:val="22"/>
      <w:lang w:bidi="th-TH"/>
    </w:rPr>
  </w:style>
  <w:style w:type="paragraph" w:customStyle="1" w:styleId="zdisclaimer">
    <w:name w:val="zdisclaimer"/>
    <w:basedOn w:val="Normal"/>
    <w:next w:val="Footer"/>
    <w:uiPriority w:val="99"/>
    <w:rsid w:val="00CE3F6F"/>
    <w:pPr>
      <w:framePr w:wrap="auto" w:vAnchor="page" w:hAnchor="page" w:x="3238" w:y="14685"/>
      <w:spacing w:line="240" w:lineRule="exact"/>
    </w:pPr>
    <w:rPr>
      <w:rFonts w:ascii="Univers 55" w:hAnsi="Univers 55"/>
      <w:sz w:val="20"/>
      <w:lang w:bidi="th-TH"/>
    </w:rPr>
  </w:style>
  <w:style w:type="paragraph" w:customStyle="1" w:styleId="zsubject">
    <w:name w:val="zsubject"/>
    <w:basedOn w:val="Normal"/>
    <w:uiPriority w:val="99"/>
    <w:rsid w:val="00CE3F6F"/>
    <w:pPr>
      <w:spacing w:after="520"/>
    </w:pPr>
    <w:rPr>
      <w:b/>
      <w:bCs/>
      <w:szCs w:val="22"/>
      <w:lang w:bidi="th-TH"/>
    </w:rPr>
  </w:style>
  <w:style w:type="paragraph" w:customStyle="1" w:styleId="zdetails">
    <w:name w:val="zdetails"/>
    <w:basedOn w:val="Normal"/>
    <w:uiPriority w:val="99"/>
    <w:rsid w:val="00CE3F6F"/>
    <w:pPr>
      <w:spacing w:line="240" w:lineRule="exact"/>
    </w:pPr>
    <w:rPr>
      <w:rFonts w:ascii="Univers 45 Light" w:hAnsi="Univers 45 Light"/>
      <w:sz w:val="16"/>
      <w:szCs w:val="16"/>
      <w:lang w:bidi="th-TH"/>
    </w:rPr>
  </w:style>
  <w:style w:type="paragraph" w:customStyle="1" w:styleId="Double">
    <w:name w:val="Double"/>
    <w:basedOn w:val="Normal"/>
    <w:uiPriority w:val="99"/>
    <w:rsid w:val="00CE3F6F"/>
    <w:pPr>
      <w:spacing w:after="130" w:line="240" w:lineRule="auto"/>
      <w:jc w:val="right"/>
    </w:pPr>
    <w:rPr>
      <w:szCs w:val="22"/>
      <w:u w:val="double"/>
      <w:lang w:bidi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uiPriority w:val="99"/>
    <w:rsid w:val="00CE3F6F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hAnsi="Arial" w:cs="Arial"/>
      <w:kern w:val="2"/>
      <w:sz w:val="20"/>
      <w:lang w:val="en-US" w:eastAsia="zh-CN" w:bidi="th-TH"/>
    </w:rPr>
  </w:style>
  <w:style w:type="character" w:customStyle="1" w:styleId="CharChar19">
    <w:name w:val="Char Char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CE3F6F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CE3F6F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CharChar10">
    <w:name w:val="Char Char10"/>
    <w:semiHidden/>
    <w:locked/>
    <w:rsid w:val="00CE3F6F"/>
    <w:rPr>
      <w:rFonts w:cs="Angsana New"/>
      <w:sz w:val="18"/>
      <w:lang w:val="en-GB" w:eastAsia="en-US" w:bidi="ar-SA"/>
    </w:rPr>
  </w:style>
  <w:style w:type="character" w:customStyle="1" w:styleId="Heading2Char1">
    <w:name w:val="Heading 2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atn">
    <w:name w:val="atn"/>
    <w:rsid w:val="00CE3F6F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CE3F6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E3F6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E3F6F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st1">
    <w:name w:val="st1"/>
    <w:basedOn w:val="DefaultParagraphFont"/>
    <w:rsid w:val="00CE3F6F"/>
  </w:style>
  <w:style w:type="character" w:customStyle="1" w:styleId="alt-edited1">
    <w:name w:val="alt-edited1"/>
    <w:rsid w:val="00CE3F6F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CE3F6F"/>
    <w:pPr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val="en-US" w:eastAsia="th-TH" w:bidi="th-TH"/>
    </w:rPr>
  </w:style>
  <w:style w:type="paragraph" w:customStyle="1" w:styleId="NormalIndent3">
    <w:name w:val="Normal Indent3"/>
    <w:basedOn w:val="Normal"/>
    <w:uiPriority w:val="99"/>
    <w:rsid w:val="00CE3F6F"/>
    <w:pPr>
      <w:ind w:left="142"/>
    </w:pPr>
  </w:style>
  <w:style w:type="table" w:customStyle="1" w:styleId="TableGrid4">
    <w:name w:val="Table Grid4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E3F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3F6F"/>
    <w:rPr>
      <w:rFonts w:ascii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l42">
    <w:name w:val="xl42"/>
    <w:basedOn w:val="Normal"/>
    <w:uiPriority w:val="99"/>
    <w:rsid w:val="00CE3F6F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val="en-US" w:eastAsia="zh-CN" w:bidi="th-TH"/>
    </w:rPr>
  </w:style>
  <w:style w:type="character" w:customStyle="1" w:styleId="BalloonTextChar1">
    <w:name w:val="Balloon Text Char1"/>
    <w:uiPriority w:val="99"/>
    <w:semiHidden/>
    <w:rsid w:val="00CE3F6F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E3F6F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E3F6F"/>
  </w:style>
  <w:style w:type="character" w:customStyle="1" w:styleId="WW8Num4z1">
    <w:name w:val="WW8Num4z1"/>
    <w:rsid w:val="00CE3F6F"/>
    <w:rPr>
      <w:rFonts w:ascii="Courier New" w:hAnsi="Courier New" w:cs="Courier New"/>
    </w:rPr>
  </w:style>
  <w:style w:type="character" w:customStyle="1" w:styleId="WW8Num1z0">
    <w:name w:val="WW8Num1z0"/>
    <w:rsid w:val="00CE3F6F"/>
    <w:rPr>
      <w:rFonts w:ascii="Symbol" w:hAnsi="Symbol" w:cs="Symbol"/>
    </w:rPr>
  </w:style>
  <w:style w:type="character" w:customStyle="1" w:styleId="CharChar1">
    <w:name w:val="Char Char1"/>
    <w:rsid w:val="00CE3F6F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CE3F6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CE3F6F"/>
    <w:pPr>
      <w:tabs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  <w:lang w:val="en-US" w:bidi="th-TH"/>
    </w:rPr>
  </w:style>
  <w:style w:type="character" w:customStyle="1" w:styleId="HeadingChar">
    <w:name w:val="Heading Char"/>
    <w:basedOn w:val="DefaultParagraphFont"/>
    <w:link w:val="Heading0"/>
    <w:rsid w:val="00CE3F6F"/>
    <w:rPr>
      <w:rFonts w:ascii="Angsana New" w:eastAsia="Times New Roman" w:hAnsi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CE3F6F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  <w:lang w:val="en-US" w:bidi="th-TH"/>
    </w:rPr>
  </w:style>
  <w:style w:type="character" w:customStyle="1" w:styleId="FSContentChar">
    <w:name w:val="FS_Content Char"/>
    <w:link w:val="FSContent"/>
    <w:rsid w:val="00CE3F6F"/>
    <w:rPr>
      <w:rFonts w:ascii="Angsana New" w:eastAsia="MS Mincho" w:hAnsi="Angsana New"/>
      <w:sz w:val="30"/>
      <w:szCs w:val="30"/>
    </w:rPr>
  </w:style>
  <w:style w:type="character" w:customStyle="1" w:styleId="blockChar">
    <w:name w:val="block Char"/>
    <w:aliases w:val="b Char"/>
    <w:locked/>
    <w:rsid w:val="00CE3F6F"/>
    <w:rPr>
      <w:sz w:val="22"/>
      <w:lang w:val="en-GB" w:bidi="ar-SA"/>
    </w:rPr>
  </w:style>
  <w:style w:type="paragraph" w:customStyle="1" w:styleId="Pa3">
    <w:name w:val="Pa3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MacroTextChar1">
    <w:name w:val="Macro Text Char1"/>
    <w:basedOn w:val="DefaultParagraphFont"/>
    <w:locked/>
    <w:rsid w:val="00CE3F6F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CE3F6F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eastAsia="en-GB" w:bidi="th-TH"/>
    </w:rPr>
  </w:style>
  <w:style w:type="character" w:customStyle="1" w:styleId="FootnoteTextChar1">
    <w:name w:val="Footnote Text Char1"/>
    <w:aliases w:val="ft Char1"/>
    <w:basedOn w:val="DefaultParagraphFont"/>
    <w:semiHidden/>
    <w:rsid w:val="00CE3F6F"/>
    <w:rPr>
      <w:rFonts w:ascii="Arial" w:hAnsi="Arial"/>
      <w:szCs w:val="25"/>
    </w:rPr>
  </w:style>
  <w:style w:type="paragraph" w:customStyle="1" w:styleId="Pa64">
    <w:name w:val="Pa64"/>
    <w:basedOn w:val="Default"/>
    <w:next w:val="Default"/>
    <w:uiPriority w:val="99"/>
    <w:rsid w:val="00CE3F6F"/>
    <w:pPr>
      <w:spacing w:line="191" w:lineRule="atLeast"/>
    </w:pPr>
    <w:rPr>
      <w:rFonts w:ascii="Univers 55" w:eastAsia="MS Mincho" w:hAnsi="Univers 55" w:cs="Angsana New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8">
    <w:name w:val="Pa38"/>
    <w:basedOn w:val="Default"/>
    <w:next w:val="Default"/>
    <w:uiPriority w:val="99"/>
    <w:rsid w:val="00CE3F6F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1">
    <w:name w:val="A11"/>
    <w:uiPriority w:val="99"/>
    <w:rsid w:val="00CE3F6F"/>
    <w:rPr>
      <w:rFonts w:cs="Univers LT Std 45 Light"/>
      <w:i/>
      <w:iCs/>
      <w:color w:val="004D97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5024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573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56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12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143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76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119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43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152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272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85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03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229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282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0918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1528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7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715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2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59760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13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93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1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7531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9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355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78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80875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577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570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40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0777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2457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549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133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504E64AA7E3A47910C1607C07C69DD" ma:contentTypeVersion="12" ma:contentTypeDescription="Create a new document." ma:contentTypeScope="" ma:versionID="a321a6bf7fac97b2fb864100f000b151">
  <xsd:schema xmlns:xsd="http://www.w3.org/2001/XMLSchema" xmlns:xs="http://www.w3.org/2001/XMLSchema" xmlns:p="http://schemas.microsoft.com/office/2006/metadata/properties" xmlns:ns3="a2cae483-1d02-46f3-bc1c-0f8ed45293e1" xmlns:ns4="4fa2ffcd-d0f2-4ed1-8df7-3b57656193c2" targetNamespace="http://schemas.microsoft.com/office/2006/metadata/properties" ma:root="true" ma:fieldsID="014493518a20b1e9c6585a7c3f62b240" ns3:_="" ns4:_="">
    <xsd:import namespace="a2cae483-1d02-46f3-bc1c-0f8ed45293e1"/>
    <xsd:import namespace="4fa2ffcd-d0f2-4ed1-8df7-3b57656193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e483-1d02-46f3-bc1c-0f8ed4529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2ffcd-d0f2-4ed1-8df7-3b5765619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40676-F0FB-4575-B5F7-7C51A3566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e483-1d02-46f3-bc1c-0f8ed45293e1"/>
    <ds:schemaRef ds:uri="4fa2ffcd-d0f2-4ed1-8df7-3b5765619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4E1468-7925-4086-8226-1473E416D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DAFB10-15A3-4FA7-8DBF-A68B14D1D6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C9D964-EA09-449C-A4AF-C1560230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cp:lastModifiedBy>Jattarin, Sukon</cp:lastModifiedBy>
  <cp:revision>2</cp:revision>
  <cp:lastPrinted>2021-11-10T06:33:00Z</cp:lastPrinted>
  <dcterms:created xsi:type="dcterms:W3CDTF">2021-11-10T06:49:00Z</dcterms:created>
  <dcterms:modified xsi:type="dcterms:W3CDTF">2021-11-10T06:49:00Z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_ReviewCycleID">
    <vt:i4>-8491569</vt:i4>
  </property>
  <property fmtid="{D5CDD505-2E9C-101B-9397-08002B2CF9AE}" pid="5" name="_NewReviewCycle">
    <vt:lpwstr/>
  </property>
  <property fmtid="{D5CDD505-2E9C-101B-9397-08002B2CF9AE}" pid="6" name="_EmailEntryID">
    <vt:lpwstr>00000000E86FE3D7D81E9C468B7D15F1DDCC947807004AE8B7CA760B394DA1207BFA5AC1C1C400000000010C0000D2D6FAA01C30B8499ECE4F35FC8CC3B70002EFE1B4010000</vt:lpwstr>
  </property>
  <property fmtid="{D5CDD505-2E9C-101B-9397-08002B2CF9AE}" pid="7" name="_EmailStoreID">
    <vt:lpwstr>0000000038A1BB1005E5101AA1BB08002B2A56C200006D737073742E646C6C00000000004E495441F9BFB80100AA0037D96E0000000043003A005C0044006100740061005C004F00750074006C006F006F006B002E007000730074000000</vt:lpwstr>
  </property>
  <property fmtid="{D5CDD505-2E9C-101B-9397-08002B2CF9AE}" pid="8" name="_EmailStoreID0">
    <vt:lpwstr>0000000038A1BB1005E5101AA1BB08002B2A56C20000454D534D44422E444C4C00000000000000001B55FA20AA6611CD9BC800AA002FC45A0C00000050616E6B6165772E43686140746D6262616E6B2E636F6D002F6F3D45786368616E67654C6162732F6F753D45786368616E67652041646D696E697374726174697665204</vt:lpwstr>
  </property>
  <property fmtid="{D5CDD505-2E9C-101B-9397-08002B2CF9AE}" pid="9" name="_EmailStoreID1">
    <vt:lpwstr>7726F7570202846594449424F484632335350444C54292F636E3D526563697069656E74732F636E3D32666434313765663935623734343462613131343862383334353038613964322D50414E4B4145572043484100E94632F4420000000200000010000000500061006E006B006100650077002E0043006800610040007400</vt:lpwstr>
  </property>
  <property fmtid="{D5CDD505-2E9C-101B-9397-08002B2CF9AE}" pid="10" name="_EmailStoreID2">
    <vt:lpwstr>6D006200620061006E006B002E0063006F006D0000000000</vt:lpwstr>
  </property>
  <property fmtid="{D5CDD505-2E9C-101B-9397-08002B2CF9AE}" pid="11" name="_DocHome">
    <vt:i4>2054827444</vt:i4>
  </property>
  <property fmtid="{D5CDD505-2E9C-101B-9397-08002B2CF9AE}" pid="12" name="MSIP_Label_1bfd9de4-406c-4c67-a16d-72319b357204_Enabled">
    <vt:lpwstr>True</vt:lpwstr>
  </property>
  <property fmtid="{D5CDD505-2E9C-101B-9397-08002B2CF9AE}" pid="13" name="MSIP_Label_1bfd9de4-406c-4c67-a16d-72319b357204_Ref">
    <vt:lpwstr>https://api.informationprotection.azure.com/api/771863e0-ae69-42c9-9bb8-40e48d597651</vt:lpwstr>
  </property>
  <property fmtid="{D5CDD505-2E9C-101B-9397-08002B2CF9AE}" pid="14" name="MSIP_Label_1bfd9de4-406c-4c67-a16d-72319b357204_AssignedBy">
    <vt:lpwstr>16609@tmbbank.com</vt:lpwstr>
  </property>
  <property fmtid="{D5CDD505-2E9C-101B-9397-08002B2CF9AE}" pid="15" name="MSIP_Label_1bfd9de4-406c-4c67-a16d-72319b357204_DateCreated">
    <vt:lpwstr>2018-07-24T17:08:11.0824802+07:00</vt:lpwstr>
  </property>
  <property fmtid="{D5CDD505-2E9C-101B-9397-08002B2CF9AE}" pid="16" name="MSIP_Label_1bfd9de4-406c-4c67-a16d-72319b357204_Name">
    <vt:lpwstr>Public [C1]</vt:lpwstr>
  </property>
  <property fmtid="{D5CDD505-2E9C-101B-9397-08002B2CF9AE}" pid="17" name="MSIP_Label_1bfd9de4-406c-4c67-a16d-72319b357204_Extended_MSFT_Method">
    <vt:lpwstr>Automatic</vt:lpwstr>
  </property>
  <property fmtid="{D5CDD505-2E9C-101B-9397-08002B2CF9AE}" pid="18" name="EngagementID">
    <vt:lpwstr>d071ee86-85a3-4cee-918c-06ce58558359</vt:lpwstr>
  </property>
  <property fmtid="{D5CDD505-2E9C-101B-9397-08002B2CF9AE}" pid="19" name="LibraryID">
    <vt:lpwstr>Audit Files</vt:lpwstr>
  </property>
  <property fmtid="{D5CDD505-2E9C-101B-9397-08002B2CF9AE}" pid="20" name="DocumentID">
    <vt:lpwstr>1B58923F-5EF7-47E7-88D8-02218B125402</vt:lpwstr>
  </property>
  <property fmtid="{D5CDD505-2E9C-101B-9397-08002B2CF9AE}" pid="21" name="ComponentID">
    <vt:lpwstr>9F524CC5-BDDE-4620-8A3C-6D3D2F1A4B18</vt:lpwstr>
  </property>
  <property fmtid="{D5CDD505-2E9C-101B-9397-08002B2CF9AE}" pid="22" name="ComponentName">
    <vt:lpwstr>964319_SEPARATE_TMB Bank Public Company Limited_30 JUN 2020</vt:lpwstr>
  </property>
  <property fmtid="{D5CDD505-2E9C-101B-9397-08002B2CF9AE}" pid="23" name="Locale">
    <vt:lpwstr>en</vt:lpwstr>
  </property>
  <property fmtid="{D5CDD505-2E9C-101B-9397-08002B2CF9AE}" pid="24" name="FilePath">
    <vt:lpwstr>C:\ProgramData\eAudIT\DM\d071ee86-85a3-4cee-918c-06ce58558359\ReadOnlyDocs\\Q1.7.1.1.5.0080tha509a201b-03e-1 V 1.4.docx</vt:lpwstr>
  </property>
  <property fmtid="{D5CDD505-2E9C-101B-9397-08002B2CF9AE}" pid="25" name="SiteType">
    <vt:lpwstr>Engagement2018</vt:lpwstr>
  </property>
  <property fmtid="{D5CDD505-2E9C-101B-9397-08002B2CF9AE}" pid="26" name="ResourceDBName">
    <vt:lpwstr>eAudITAppDB2019_FSAV1</vt:lpwstr>
  </property>
  <property fmtid="{D5CDD505-2E9C-101B-9397-08002B2CF9AE}" pid="27" name="Product">
    <vt:lpwstr>eAudIT2018</vt:lpwstr>
  </property>
  <property fmtid="{D5CDD505-2E9C-101B-9397-08002B2CF9AE}" pid="28" name="Version">
    <vt:lpwstr>V1</vt:lpwstr>
  </property>
  <property fmtid="{D5CDD505-2E9C-101B-9397-08002B2CF9AE}" pid="29" name="IsMembershipServiceImplemented">
    <vt:lpwstr>False</vt:lpwstr>
  </property>
  <property fmtid="{D5CDD505-2E9C-101B-9397-08002B2CF9AE}" pid="30" name="OnLine">
    <vt:lpwstr>False</vt:lpwstr>
  </property>
  <property fmtid="{D5CDD505-2E9C-101B-9397-08002B2CF9AE}" pid="31" name="SiteSource">
    <vt:lpwstr>Workgroup</vt:lpwstr>
  </property>
  <property fmtid="{D5CDD505-2E9C-101B-9397-08002B2CF9AE}" pid="32" name="RestrictedRibbons">
    <vt:lpwstr>AI-T|CT-T</vt:lpwstr>
  </property>
  <property fmtid="{D5CDD505-2E9C-101B-9397-08002B2CF9AE}" pid="33" name="ContentTypeId">
    <vt:lpwstr>0x0101008B504E64AA7E3A47910C1607C07C69DD</vt:lpwstr>
  </property>
  <property fmtid="{D5CDD505-2E9C-101B-9397-08002B2CF9AE}" pid="34" name="_ReviewingToolsShownOnce">
    <vt:lpwstr/>
  </property>
</Properties>
</file>