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0DEC55C2" w:rsidR="002E1256" w:rsidRPr="00081D48" w:rsidRDefault="002E1256" w:rsidP="005748C7">
      <w:pPr>
        <w:spacing w:line="240" w:lineRule="atLeast"/>
        <w:rPr>
          <w:rFonts w:cs="Cordia New"/>
          <w:cs/>
          <w:lang w:val="en-US" w:bidi="th-TH"/>
        </w:rPr>
      </w:pPr>
    </w:p>
    <w:p w14:paraId="4994EC81" w14:textId="77777777" w:rsidR="00183FB7" w:rsidRPr="009453E1" w:rsidRDefault="009453E1" w:rsidP="005748C7">
      <w:pPr>
        <w:spacing w:line="240" w:lineRule="atLeast"/>
        <w:rPr>
          <w:rFonts w:cs="Cordia New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392524">
        <w:rPr>
          <w:rFonts w:ascii="CordiaUPC" w:hAnsi="CordiaUPC" w:cs="CordiaUPC"/>
          <w:sz w:val="40"/>
          <w:szCs w:val="40"/>
        </w:rPr>
        <w:t xml:space="preserve">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10490DF1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 xml:space="preserve">for the three-month period ended </w:t>
      </w:r>
    </w:p>
    <w:p w14:paraId="5DA8853B" w14:textId="008F4261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31 March 202</w:t>
      </w:r>
      <w:r w:rsidR="000D77C8" w:rsidRPr="00392524">
        <w:rPr>
          <w:rFonts w:ascii="CordiaUPC" w:eastAsia="Times New Roman" w:hAnsi="CordiaUPC" w:cs="CordiaUPC"/>
          <w:sz w:val="36"/>
          <w:szCs w:val="45"/>
          <w:lang w:bidi="th-TH"/>
        </w:rPr>
        <w:t>2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EF47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6FB46BDF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6ACA915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2838D9A7" w14:textId="77777777" w:rsidR="008E26F6" w:rsidRPr="00392524" w:rsidRDefault="008E26F6" w:rsidP="008E26F6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2802AEEA" w14:textId="77777777" w:rsidR="008E26F6" w:rsidRPr="00392524" w:rsidRDefault="008E26F6" w:rsidP="008E26F6">
      <w:pPr>
        <w:rPr>
          <w:rFonts w:eastAsia="Times New Roman" w:cs="Times New Roman"/>
          <w:b/>
          <w:bCs/>
          <w:sz w:val="24"/>
          <w:szCs w:val="24"/>
        </w:rPr>
      </w:pPr>
    </w:p>
    <w:p w14:paraId="5B3C26FF" w14:textId="77777777" w:rsidR="000F6243" w:rsidRPr="00392524" w:rsidRDefault="000F6243" w:rsidP="000F6243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4DBFA391" w14:textId="77777777" w:rsidR="008E26F6" w:rsidRPr="00392524" w:rsidRDefault="008E26F6" w:rsidP="005C79C5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69F06DE6" w14:textId="37B2E641" w:rsidR="00722829" w:rsidRPr="00392524" w:rsidRDefault="00722829" w:rsidP="00722829">
      <w:pPr>
        <w:shd w:val="clear" w:color="auto" w:fill="FFFFFF"/>
        <w:spacing w:line="240" w:lineRule="exact"/>
        <w:jc w:val="both"/>
        <w:rPr>
          <w:rFonts w:ascii="CordiaUPC" w:eastAsia="Times New Roman" w:hAnsi="CordiaUPC" w:cs="CordiaUPC"/>
          <w:sz w:val="26"/>
          <w:szCs w:val="26"/>
          <w:lang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="00E26CAF" w:rsidRPr="00392524">
        <w:rPr>
          <w:rFonts w:ascii="CordiaUPC" w:eastAsia="Times New Roman" w:hAnsi="CordiaUPC" w:cs="CordiaUPC"/>
          <w:sz w:val="26"/>
          <w:szCs w:val="26"/>
          <w:lang w:bidi="th-TH"/>
        </w:rPr>
        <w:t>TMBThanachart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Bank Public Company Limited and its subsidiaries (the “Group”), and of </w:t>
      </w:r>
      <w:proofErr w:type="spellStart"/>
      <w:r w:rsidR="00E26CAF" w:rsidRPr="00392524">
        <w:rPr>
          <w:rFonts w:ascii="CordiaUPC" w:eastAsia="Times New Roman" w:hAnsi="CordiaUPC" w:cs="CordiaUPC"/>
          <w:sz w:val="26"/>
          <w:szCs w:val="26"/>
          <w:lang w:bidi="th-TH"/>
        </w:rPr>
        <w:t>TMBThanachart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Bank Public Company Limited (the “Bank”) respectively, as at 31 March 202</w:t>
      </w:r>
      <w:r w:rsidRPr="00392524">
        <w:rPr>
          <w:rFonts w:ascii="CordiaUPC" w:eastAsia="Times New Roman" w:hAnsi="CordiaUPC" w:cs="CordiaUPC"/>
          <w:sz w:val="26"/>
          <w:szCs w:val="26"/>
          <w:lang w:bidi="th-TH"/>
        </w:rPr>
        <w:t>2</w:t>
      </w: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only statements of profit or loss and other comprehensive income, changes in equity and cash flows for the </w:t>
      </w: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three</w:t>
      </w: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>-month period then ended; and the condensed notes (“interim financial information”).</w:t>
      </w:r>
      <w:r w:rsidRPr="00392524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392524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392524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  My responsibility is to express a conclusion on this interim financial information based on my review.</w:t>
      </w:r>
    </w:p>
    <w:p w14:paraId="4670B641" w14:textId="3452BC63" w:rsidR="004D18FF" w:rsidRPr="00392524" w:rsidRDefault="004D18FF" w:rsidP="00D1225A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6D0CB141" w14:textId="77777777" w:rsidR="004D18FF" w:rsidRPr="00392524" w:rsidRDefault="004D18FF" w:rsidP="00D1225A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392524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1AF8FC0F" w14:textId="77777777" w:rsidR="004D18FF" w:rsidRPr="00392524" w:rsidRDefault="004D18FF" w:rsidP="00D1225A">
      <w:pPr>
        <w:spacing w:line="240" w:lineRule="exact"/>
        <w:jc w:val="both"/>
        <w:rPr>
          <w:rFonts w:eastAsia="Times New Roman" w:cs="Times New Roman"/>
        </w:rPr>
      </w:pPr>
    </w:p>
    <w:p w14:paraId="5CEA7F39" w14:textId="024E4D8F" w:rsidR="004D18FF" w:rsidRPr="00392524" w:rsidRDefault="004D18FF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392524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110205D3" w14:textId="2BAB2FD3" w:rsidR="000C26A2" w:rsidRPr="00392524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3526D10" w14:textId="77777777" w:rsidR="000F061D" w:rsidRPr="00392524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392524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2C2EC46C" w14:textId="77777777" w:rsidR="000F061D" w:rsidRPr="00392524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9323343" w14:textId="77777777" w:rsidR="000F061D" w:rsidRPr="00392524" w:rsidRDefault="000F061D" w:rsidP="000F061D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392524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392524">
        <w:rPr>
          <w:rFonts w:ascii="CordiaUPC" w:eastAsia="Times New Roman" w:hAnsi="CordiaUPC" w:cs="CordiaUPC"/>
          <w:sz w:val="26"/>
          <w:szCs w:val="26"/>
        </w:rPr>
        <w:t>the regulations</w:t>
      </w: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61566AF9" w14:textId="35E54484" w:rsidR="000F061D" w:rsidRPr="00392524" w:rsidRDefault="000F061D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F9D5C9F" w14:textId="77777777" w:rsidR="00722829" w:rsidRPr="00392524" w:rsidRDefault="00722829" w:rsidP="005C79C5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2B1F9B41" w14:textId="77777777" w:rsidR="004D18FF" w:rsidRPr="00392524" w:rsidRDefault="004D18FF" w:rsidP="005C79C5">
      <w:pPr>
        <w:shd w:val="clear" w:color="auto" w:fill="FFFFFF"/>
        <w:spacing w:line="240" w:lineRule="exact"/>
        <w:jc w:val="thaiDistribute"/>
        <w:rPr>
          <w:rFonts w:eastAsia="Times New Roman" w:cs="Times New Roman"/>
          <w:i/>
          <w:iCs/>
          <w:szCs w:val="24"/>
        </w:rPr>
      </w:pPr>
    </w:p>
    <w:p w14:paraId="7F7C6EBB" w14:textId="77777777" w:rsidR="000C26A2" w:rsidRPr="00392524" w:rsidRDefault="000C26A2" w:rsidP="005C79C5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</w:p>
    <w:p w14:paraId="6620A736" w14:textId="0DBBB8DC" w:rsidR="000C26A2" w:rsidRPr="00392524" w:rsidRDefault="000C26A2" w:rsidP="00D1225A">
      <w:pPr>
        <w:spacing w:line="240" w:lineRule="exact"/>
        <w:rPr>
          <w:rFonts w:eastAsia="Times New Roman" w:cs="Times New Roman"/>
          <w:i/>
          <w:iCs/>
        </w:rPr>
      </w:pPr>
    </w:p>
    <w:p w14:paraId="75AF7529" w14:textId="77777777" w:rsidR="000C26A2" w:rsidRPr="00392524" w:rsidRDefault="000C26A2" w:rsidP="00D1225A">
      <w:pPr>
        <w:spacing w:line="240" w:lineRule="exact"/>
        <w:rPr>
          <w:rFonts w:eastAsia="Times New Roman" w:cs="Times New Roman"/>
          <w:i/>
          <w:iCs/>
        </w:rPr>
      </w:pPr>
    </w:p>
    <w:p w14:paraId="4A01FA99" w14:textId="77777777" w:rsidR="004D18FF" w:rsidRPr="00392524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48F79886" w14:textId="77B5383B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="00733FBF"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5DA31775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4C7C7FB" w14:textId="6A48C23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="00733FBF" w:rsidRPr="00392524">
        <w:rPr>
          <w:rFonts w:ascii="CordiaUPC" w:hAnsi="CordiaUPC" w:cs="CordiaUPC"/>
          <w:sz w:val="26"/>
          <w:szCs w:val="26"/>
        </w:rPr>
        <w:t>9728</w:t>
      </w:r>
    </w:p>
    <w:p w14:paraId="0F4FD848" w14:textId="77777777" w:rsidR="004D18FF" w:rsidRPr="00392524" w:rsidRDefault="004D18FF" w:rsidP="00D1225A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0528EB72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0DDD2B1D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78CBC1F0" w14:textId="77777777" w:rsidR="004D18FF" w:rsidRPr="00392524" w:rsidRDefault="004D18FF" w:rsidP="00D1225A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1B7160EC" w14:textId="1F966F69" w:rsidR="00AE7083" w:rsidRPr="00392524" w:rsidRDefault="00823852" w:rsidP="00D1225A">
      <w:pPr>
        <w:spacing w:line="240" w:lineRule="exact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/>
          <w:sz w:val="26"/>
          <w:szCs w:val="26"/>
          <w:lang w:val="en-US" w:bidi="th-TH"/>
        </w:rPr>
        <w:t>13 May</w:t>
      </w:r>
      <w:r w:rsidR="004D18FF" w:rsidRPr="00392524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202</w:t>
      </w:r>
      <w:r w:rsidR="00722829" w:rsidRPr="00392524">
        <w:rPr>
          <w:rFonts w:ascii="CordiaUPC" w:eastAsia="Times New Roman" w:hAnsi="CordiaUPC" w:cs="CordiaUPC"/>
          <w:sz w:val="26"/>
          <w:szCs w:val="26"/>
          <w:lang w:bidi="th-TH"/>
        </w:rPr>
        <w:t>2</w:t>
      </w:r>
    </w:p>
    <w:p w14:paraId="2A09641C" w14:textId="03E93CD6" w:rsidR="0049204E" w:rsidRPr="00F342D7" w:rsidRDefault="0049204E" w:rsidP="00F342D7">
      <w:pPr>
        <w:autoSpaceDE w:val="0"/>
        <w:autoSpaceDN w:val="0"/>
        <w:adjustRightInd w:val="0"/>
        <w:spacing w:line="240" w:lineRule="exact"/>
        <w:jc w:val="both"/>
        <w:rPr>
          <w:rFonts w:ascii="CordiaUPC" w:hAnsi="CordiaUPC" w:cs="CordiaUPC"/>
          <w:color w:val="000000"/>
          <w:sz w:val="26"/>
          <w:szCs w:val="26"/>
          <w:cs/>
          <w:lang w:bidi="th-TH"/>
        </w:rPr>
      </w:pPr>
    </w:p>
    <w:sectPr w:rsidR="0049204E" w:rsidRPr="00F342D7" w:rsidSect="00EA443F">
      <w:headerReference w:type="default" r:id="rId17"/>
      <w:footerReference w:type="default" r:id="rId18"/>
      <w:pgSz w:w="11907" w:h="16840" w:code="9"/>
      <w:pgMar w:top="691" w:right="110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403D9" w14:textId="77777777" w:rsidR="0005247C" w:rsidRDefault="0005247C">
      <w:r>
        <w:separator/>
      </w:r>
    </w:p>
  </w:endnote>
  <w:endnote w:type="continuationSeparator" w:id="0">
    <w:p w14:paraId="279E3111" w14:textId="77777777" w:rsidR="0005247C" w:rsidRDefault="0005247C">
      <w:r>
        <w:continuationSeparator/>
      </w:r>
    </w:p>
  </w:endnote>
  <w:endnote w:type="continuationNotice" w:id="1">
    <w:p w14:paraId="2B5F06D2" w14:textId="77777777" w:rsidR="0005247C" w:rsidRDefault="000524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7F6C35" w:rsidRDefault="007F6C35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7F6C35" w:rsidRDefault="007F6C35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7F6C35" w:rsidRDefault="007F6C35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48A032D2" w:rsidR="007F6C35" w:rsidRPr="007103D1" w:rsidRDefault="007F6C35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120369">
      <w:rPr>
        <w:i/>
        <w:iCs/>
        <w:noProof/>
        <w:sz w:val="22"/>
        <w:szCs w:val="22"/>
      </w:rPr>
      <w:t>11052022- 2022 Mar-NFS-TMB Thanachart Bank Pcl. - E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7F6C35" w:rsidRPr="00EF47D7" w:rsidRDefault="007F6C35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A7DCA" w14:textId="57CDF262" w:rsidR="007F6C35" w:rsidRPr="00EF47D7" w:rsidRDefault="007F6C35" w:rsidP="00FF592E">
    <w:pPr>
      <w:pStyle w:val="Footer"/>
      <w:rPr>
        <w:rFonts w:ascii="CordiaUPC" w:hAnsi="CordiaUPC" w:cs="CordiaUPC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4D5F6" w14:textId="77777777" w:rsidR="0005247C" w:rsidRDefault="0005247C">
      <w:r>
        <w:separator/>
      </w:r>
    </w:p>
  </w:footnote>
  <w:footnote w:type="continuationSeparator" w:id="0">
    <w:p w14:paraId="118F6745" w14:textId="77777777" w:rsidR="0005247C" w:rsidRDefault="0005247C">
      <w:r>
        <w:continuationSeparator/>
      </w:r>
    </w:p>
  </w:footnote>
  <w:footnote w:type="continuationNotice" w:id="1">
    <w:p w14:paraId="636ABB74" w14:textId="77777777" w:rsidR="0005247C" w:rsidRDefault="000524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95EBB" w14:textId="77777777" w:rsidR="002A3198" w:rsidRDefault="002A31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7F6C35" w:rsidRDefault="007F6C35">
    <w:pPr>
      <w:pStyle w:val="Header"/>
    </w:pPr>
  </w:p>
  <w:p w14:paraId="07DFDFF4" w14:textId="77777777" w:rsidR="007F6C35" w:rsidRDefault="007F6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D985" w14:textId="77777777" w:rsidR="002A3198" w:rsidRDefault="002A31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6842" w14:textId="2D8BEA1C" w:rsidR="007F6C35" w:rsidRPr="00831DD6" w:rsidRDefault="007F6C35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79643BC"/>
    <w:multiLevelType w:val="multilevel"/>
    <w:tmpl w:val="332A49D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3.1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AEA6ADC"/>
    <w:multiLevelType w:val="multilevel"/>
    <w:tmpl w:val="C200F9FE"/>
    <w:lvl w:ilvl="0">
      <w:start w:val="4"/>
      <w:numFmt w:val="decimal"/>
      <w:lvlText w:val="%1."/>
      <w:lvlJc w:val="left"/>
      <w:pPr>
        <w:ind w:left="228" w:hanging="246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3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4" w15:restartNumberingAfterBreak="0">
    <w:nsid w:val="17DD2839"/>
    <w:multiLevelType w:val="multilevel"/>
    <w:tmpl w:val="44DC33EE"/>
    <w:lvl w:ilvl="0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62" w:hanging="360"/>
      </w:pPr>
    </w:lvl>
    <w:lvl w:ilvl="2" w:tentative="1">
      <w:start w:val="1"/>
      <w:numFmt w:val="lowerRoman"/>
      <w:lvlText w:val="%3."/>
      <w:lvlJc w:val="right"/>
      <w:pPr>
        <w:ind w:left="1782" w:hanging="180"/>
      </w:pPr>
    </w:lvl>
    <w:lvl w:ilvl="3" w:tentative="1">
      <w:start w:val="1"/>
      <w:numFmt w:val="decimal"/>
      <w:lvlText w:val="%4."/>
      <w:lvlJc w:val="left"/>
      <w:pPr>
        <w:ind w:left="2502" w:hanging="360"/>
      </w:pPr>
    </w:lvl>
    <w:lvl w:ilvl="4" w:tentative="1">
      <w:start w:val="1"/>
      <w:numFmt w:val="lowerLetter"/>
      <w:lvlText w:val="%5."/>
      <w:lvlJc w:val="left"/>
      <w:pPr>
        <w:ind w:left="3222" w:hanging="360"/>
      </w:pPr>
    </w:lvl>
    <w:lvl w:ilvl="5" w:tentative="1">
      <w:start w:val="1"/>
      <w:numFmt w:val="lowerRoman"/>
      <w:lvlText w:val="%6."/>
      <w:lvlJc w:val="right"/>
      <w:pPr>
        <w:ind w:left="3942" w:hanging="180"/>
      </w:pPr>
    </w:lvl>
    <w:lvl w:ilvl="6" w:tentative="1">
      <w:start w:val="1"/>
      <w:numFmt w:val="decimal"/>
      <w:lvlText w:val="%7."/>
      <w:lvlJc w:val="left"/>
      <w:pPr>
        <w:ind w:left="4662" w:hanging="360"/>
      </w:pPr>
    </w:lvl>
    <w:lvl w:ilvl="7" w:tentative="1">
      <w:start w:val="1"/>
      <w:numFmt w:val="lowerLetter"/>
      <w:lvlText w:val="%8."/>
      <w:lvlJc w:val="left"/>
      <w:pPr>
        <w:ind w:left="5382" w:hanging="360"/>
      </w:pPr>
    </w:lvl>
    <w:lvl w:ilvl="8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5" w15:restartNumberingAfterBreak="0">
    <w:nsid w:val="18355CAC"/>
    <w:multiLevelType w:val="hybridMultilevel"/>
    <w:tmpl w:val="44DC33EE"/>
    <w:lvl w:ilvl="0" w:tplc="F984D3E0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EF8A1CD8" w:tentative="1">
      <w:start w:val="1"/>
      <w:numFmt w:val="lowerLetter"/>
      <w:lvlText w:val="%2."/>
      <w:lvlJc w:val="left"/>
      <w:pPr>
        <w:ind w:left="1062" w:hanging="360"/>
      </w:pPr>
    </w:lvl>
    <w:lvl w:ilvl="2" w:tplc="046CF952" w:tentative="1">
      <w:start w:val="1"/>
      <w:numFmt w:val="lowerRoman"/>
      <w:lvlText w:val="%3."/>
      <w:lvlJc w:val="right"/>
      <w:pPr>
        <w:ind w:left="1782" w:hanging="180"/>
      </w:pPr>
    </w:lvl>
    <w:lvl w:ilvl="3" w:tplc="4B1E1FFC" w:tentative="1">
      <w:start w:val="1"/>
      <w:numFmt w:val="decimal"/>
      <w:lvlText w:val="%4."/>
      <w:lvlJc w:val="left"/>
      <w:pPr>
        <w:ind w:left="2502" w:hanging="360"/>
      </w:pPr>
    </w:lvl>
    <w:lvl w:ilvl="4" w:tplc="486233B2" w:tentative="1">
      <w:start w:val="1"/>
      <w:numFmt w:val="lowerLetter"/>
      <w:lvlText w:val="%5."/>
      <w:lvlJc w:val="left"/>
      <w:pPr>
        <w:ind w:left="3222" w:hanging="360"/>
      </w:pPr>
    </w:lvl>
    <w:lvl w:ilvl="5" w:tplc="8B629210" w:tentative="1">
      <w:start w:val="1"/>
      <w:numFmt w:val="lowerRoman"/>
      <w:lvlText w:val="%6."/>
      <w:lvlJc w:val="right"/>
      <w:pPr>
        <w:ind w:left="3942" w:hanging="180"/>
      </w:pPr>
    </w:lvl>
    <w:lvl w:ilvl="6" w:tplc="19B82160" w:tentative="1">
      <w:start w:val="1"/>
      <w:numFmt w:val="decimal"/>
      <w:lvlText w:val="%7."/>
      <w:lvlJc w:val="left"/>
      <w:pPr>
        <w:ind w:left="4662" w:hanging="360"/>
      </w:pPr>
    </w:lvl>
    <w:lvl w:ilvl="7" w:tplc="AC6884B0" w:tentative="1">
      <w:start w:val="1"/>
      <w:numFmt w:val="lowerLetter"/>
      <w:lvlText w:val="%8."/>
      <w:lvlJc w:val="left"/>
      <w:pPr>
        <w:ind w:left="5382" w:hanging="360"/>
      </w:pPr>
    </w:lvl>
    <w:lvl w:ilvl="8" w:tplc="ECCCF4F2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6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25491AD5"/>
    <w:multiLevelType w:val="hybridMultilevel"/>
    <w:tmpl w:val="14B604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5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AC4205E"/>
    <w:multiLevelType w:val="hybridMultilevel"/>
    <w:tmpl w:val="44DC33EE"/>
    <w:lvl w:ilvl="0" w:tplc="F984D3E0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EF8A1CD8" w:tentative="1">
      <w:start w:val="1"/>
      <w:numFmt w:val="lowerLetter"/>
      <w:lvlText w:val="%2."/>
      <w:lvlJc w:val="left"/>
      <w:pPr>
        <w:ind w:left="1062" w:hanging="360"/>
      </w:pPr>
    </w:lvl>
    <w:lvl w:ilvl="2" w:tplc="046CF952" w:tentative="1">
      <w:start w:val="1"/>
      <w:numFmt w:val="lowerRoman"/>
      <w:lvlText w:val="%3."/>
      <w:lvlJc w:val="right"/>
      <w:pPr>
        <w:ind w:left="1782" w:hanging="180"/>
      </w:pPr>
    </w:lvl>
    <w:lvl w:ilvl="3" w:tplc="4B1E1FFC" w:tentative="1">
      <w:start w:val="1"/>
      <w:numFmt w:val="decimal"/>
      <w:lvlText w:val="%4."/>
      <w:lvlJc w:val="left"/>
      <w:pPr>
        <w:ind w:left="2502" w:hanging="360"/>
      </w:pPr>
    </w:lvl>
    <w:lvl w:ilvl="4" w:tplc="486233B2" w:tentative="1">
      <w:start w:val="1"/>
      <w:numFmt w:val="lowerLetter"/>
      <w:lvlText w:val="%5."/>
      <w:lvlJc w:val="left"/>
      <w:pPr>
        <w:ind w:left="3222" w:hanging="360"/>
      </w:pPr>
    </w:lvl>
    <w:lvl w:ilvl="5" w:tplc="8B629210" w:tentative="1">
      <w:start w:val="1"/>
      <w:numFmt w:val="lowerRoman"/>
      <w:lvlText w:val="%6."/>
      <w:lvlJc w:val="right"/>
      <w:pPr>
        <w:ind w:left="3942" w:hanging="180"/>
      </w:pPr>
    </w:lvl>
    <w:lvl w:ilvl="6" w:tplc="19B82160" w:tentative="1">
      <w:start w:val="1"/>
      <w:numFmt w:val="decimal"/>
      <w:lvlText w:val="%7."/>
      <w:lvlJc w:val="left"/>
      <w:pPr>
        <w:ind w:left="4662" w:hanging="360"/>
      </w:pPr>
    </w:lvl>
    <w:lvl w:ilvl="7" w:tplc="AC6884B0" w:tentative="1">
      <w:start w:val="1"/>
      <w:numFmt w:val="lowerLetter"/>
      <w:lvlText w:val="%8."/>
      <w:lvlJc w:val="left"/>
      <w:pPr>
        <w:ind w:left="5382" w:hanging="360"/>
      </w:pPr>
    </w:lvl>
    <w:lvl w:ilvl="8" w:tplc="ECCCF4F2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0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08322EE"/>
    <w:multiLevelType w:val="multilevel"/>
    <w:tmpl w:val="44DC33EE"/>
    <w:lvl w:ilvl="0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62" w:hanging="360"/>
      </w:pPr>
    </w:lvl>
    <w:lvl w:ilvl="2" w:tentative="1">
      <w:start w:val="1"/>
      <w:numFmt w:val="lowerRoman"/>
      <w:lvlText w:val="%3."/>
      <w:lvlJc w:val="right"/>
      <w:pPr>
        <w:ind w:left="1782" w:hanging="180"/>
      </w:pPr>
    </w:lvl>
    <w:lvl w:ilvl="3" w:tentative="1">
      <w:start w:val="1"/>
      <w:numFmt w:val="decimal"/>
      <w:lvlText w:val="%4."/>
      <w:lvlJc w:val="left"/>
      <w:pPr>
        <w:ind w:left="2502" w:hanging="360"/>
      </w:pPr>
    </w:lvl>
    <w:lvl w:ilvl="4" w:tentative="1">
      <w:start w:val="1"/>
      <w:numFmt w:val="lowerLetter"/>
      <w:lvlText w:val="%5."/>
      <w:lvlJc w:val="left"/>
      <w:pPr>
        <w:ind w:left="3222" w:hanging="360"/>
      </w:pPr>
    </w:lvl>
    <w:lvl w:ilvl="5" w:tentative="1">
      <w:start w:val="1"/>
      <w:numFmt w:val="lowerRoman"/>
      <w:lvlText w:val="%6."/>
      <w:lvlJc w:val="right"/>
      <w:pPr>
        <w:ind w:left="3942" w:hanging="180"/>
      </w:pPr>
    </w:lvl>
    <w:lvl w:ilvl="6" w:tentative="1">
      <w:start w:val="1"/>
      <w:numFmt w:val="decimal"/>
      <w:lvlText w:val="%7."/>
      <w:lvlJc w:val="left"/>
      <w:pPr>
        <w:ind w:left="4662" w:hanging="360"/>
      </w:pPr>
    </w:lvl>
    <w:lvl w:ilvl="7" w:tentative="1">
      <w:start w:val="1"/>
      <w:numFmt w:val="lowerLetter"/>
      <w:lvlText w:val="%8."/>
      <w:lvlJc w:val="left"/>
      <w:pPr>
        <w:ind w:left="5382" w:hanging="360"/>
      </w:pPr>
    </w:lvl>
    <w:lvl w:ilvl="8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32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4B8F7916"/>
    <w:multiLevelType w:val="multilevel"/>
    <w:tmpl w:val="397241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FC1201"/>
    <w:multiLevelType w:val="hybridMultilevel"/>
    <w:tmpl w:val="BAB65670"/>
    <w:lvl w:ilvl="0" w:tplc="FC56031C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7" w15:restartNumberingAfterBreak="0">
    <w:nsid w:val="653F6C0C"/>
    <w:multiLevelType w:val="hybridMultilevel"/>
    <w:tmpl w:val="C200F9FE"/>
    <w:lvl w:ilvl="0" w:tplc="EB9092BC">
      <w:start w:val="4"/>
      <w:numFmt w:val="decimal"/>
      <w:lvlText w:val="%1."/>
      <w:lvlJc w:val="left"/>
      <w:pPr>
        <w:ind w:left="228" w:hanging="24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37F15"/>
    <w:multiLevelType w:val="multilevel"/>
    <w:tmpl w:val="1F5A236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9" w15:restartNumberingAfterBreak="0">
    <w:nsid w:val="66774109"/>
    <w:multiLevelType w:val="hybridMultilevel"/>
    <w:tmpl w:val="6B1C900C"/>
    <w:lvl w:ilvl="0" w:tplc="6930E682">
      <w:start w:val="4"/>
      <w:numFmt w:val="decimal"/>
      <w:lvlText w:val="%1."/>
      <w:lvlJc w:val="left"/>
      <w:pPr>
        <w:ind w:left="228" w:hanging="24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B0452A3"/>
    <w:multiLevelType w:val="multilevel"/>
    <w:tmpl w:val="6B1C900C"/>
    <w:lvl w:ilvl="0">
      <w:start w:val="4"/>
      <w:numFmt w:val="decimal"/>
      <w:lvlText w:val="%1."/>
      <w:lvlJc w:val="left"/>
      <w:pPr>
        <w:ind w:left="228" w:hanging="246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DC31510"/>
    <w:multiLevelType w:val="multilevel"/>
    <w:tmpl w:val="8368C4D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9"/>
      <w:numFmt w:val="decimal"/>
      <w:lvlText w:val="%3.1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7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1"/>
  </w:num>
  <w:num w:numId="5">
    <w:abstractNumId w:val="17"/>
  </w:num>
  <w:num w:numId="6">
    <w:abstractNumId w:val="42"/>
  </w:num>
  <w:num w:numId="7">
    <w:abstractNumId w:val="33"/>
  </w:num>
  <w:num w:numId="8">
    <w:abstractNumId w:val="32"/>
  </w:num>
  <w:num w:numId="9">
    <w:abstractNumId w:val="46"/>
  </w:num>
  <w:num w:numId="10">
    <w:abstractNumId w:val="16"/>
  </w:num>
  <w:num w:numId="11">
    <w:abstractNumId w:val="36"/>
  </w:num>
  <w:num w:numId="12">
    <w:abstractNumId w:val="47"/>
  </w:num>
  <w:num w:numId="13">
    <w:abstractNumId w:val="12"/>
  </w:num>
  <w:num w:numId="14">
    <w:abstractNumId w:val="45"/>
  </w:num>
  <w:num w:numId="15">
    <w:abstractNumId w:val="40"/>
  </w:num>
  <w:num w:numId="16">
    <w:abstractNumId w:val="28"/>
  </w:num>
  <w:num w:numId="17">
    <w:abstractNumId w:val="48"/>
  </w:num>
  <w:num w:numId="18">
    <w:abstractNumId w:val="7"/>
  </w:num>
  <w:num w:numId="19">
    <w:abstractNumId w:val="27"/>
  </w:num>
  <w:num w:numId="20">
    <w:abstractNumId w:val="0"/>
  </w:num>
  <w:num w:numId="21">
    <w:abstractNumId w:val="24"/>
  </w:num>
  <w:num w:numId="22">
    <w:abstractNumId w:val="18"/>
  </w:num>
  <w:num w:numId="23">
    <w:abstractNumId w:val="44"/>
  </w:num>
  <w:num w:numId="24">
    <w:abstractNumId w:val="20"/>
  </w:num>
  <w:num w:numId="25">
    <w:abstractNumId w:val="26"/>
  </w:num>
  <w:num w:numId="26">
    <w:abstractNumId w:val="8"/>
  </w:num>
  <w:num w:numId="27">
    <w:abstractNumId w:val="49"/>
  </w:num>
  <w:num w:numId="28">
    <w:abstractNumId w:val="23"/>
  </w:num>
  <w:num w:numId="29">
    <w:abstractNumId w:val="15"/>
  </w:num>
  <w:num w:numId="30">
    <w:abstractNumId w:val="37"/>
  </w:num>
  <w:num w:numId="31">
    <w:abstractNumId w:val="29"/>
  </w:num>
  <w:num w:numId="32">
    <w:abstractNumId w:val="39"/>
  </w:num>
  <w:num w:numId="33">
    <w:abstractNumId w:val="25"/>
  </w:num>
  <w:num w:numId="34">
    <w:abstractNumId w:val="9"/>
  </w:num>
  <w:num w:numId="35">
    <w:abstractNumId w:val="35"/>
  </w:num>
  <w:num w:numId="36">
    <w:abstractNumId w:val="38"/>
  </w:num>
  <w:num w:numId="37">
    <w:abstractNumId w:val="30"/>
  </w:num>
  <w:num w:numId="38">
    <w:abstractNumId w:val="34"/>
  </w:num>
  <w:num w:numId="39">
    <w:abstractNumId w:val="13"/>
  </w:num>
  <w:num w:numId="40">
    <w:abstractNumId w:val="22"/>
  </w:num>
  <w:num w:numId="41">
    <w:abstractNumId w:val="43"/>
  </w:num>
  <w:num w:numId="42">
    <w:abstractNumId w:val="10"/>
  </w:num>
  <w:num w:numId="43">
    <w:abstractNumId w:val="14"/>
  </w:num>
  <w:num w:numId="44">
    <w:abstractNumId w:val="11"/>
  </w:num>
  <w:num w:numId="45">
    <w:abstractNumId w:val="31"/>
  </w:num>
  <w:num w:numId="46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DB7"/>
    <w:rsid w:val="00001DD6"/>
    <w:rsid w:val="00001E9F"/>
    <w:rsid w:val="00001F79"/>
    <w:rsid w:val="0000234C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66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D4"/>
    <w:rsid w:val="000154E1"/>
    <w:rsid w:val="000157F4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715C"/>
    <w:rsid w:val="0001720C"/>
    <w:rsid w:val="000172FD"/>
    <w:rsid w:val="00017437"/>
    <w:rsid w:val="00017445"/>
    <w:rsid w:val="000179AC"/>
    <w:rsid w:val="00017A5A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9CB"/>
    <w:rsid w:val="00047BE8"/>
    <w:rsid w:val="00047C62"/>
    <w:rsid w:val="00047E36"/>
    <w:rsid w:val="00047E39"/>
    <w:rsid w:val="0005010B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47C"/>
    <w:rsid w:val="000526C5"/>
    <w:rsid w:val="0005282A"/>
    <w:rsid w:val="0005293A"/>
    <w:rsid w:val="000529F9"/>
    <w:rsid w:val="00052AE8"/>
    <w:rsid w:val="00052B64"/>
    <w:rsid w:val="00052D11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5E7"/>
    <w:rsid w:val="000545ED"/>
    <w:rsid w:val="00054BA0"/>
    <w:rsid w:val="00054CC9"/>
    <w:rsid w:val="00054D17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663"/>
    <w:rsid w:val="00067B2B"/>
    <w:rsid w:val="00067F68"/>
    <w:rsid w:val="00067FA0"/>
    <w:rsid w:val="00067FE3"/>
    <w:rsid w:val="00067FF8"/>
    <w:rsid w:val="0007026E"/>
    <w:rsid w:val="00070645"/>
    <w:rsid w:val="0007075E"/>
    <w:rsid w:val="00070840"/>
    <w:rsid w:val="000709E9"/>
    <w:rsid w:val="00070A57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2373"/>
    <w:rsid w:val="00082384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8DA"/>
    <w:rsid w:val="00083A50"/>
    <w:rsid w:val="00083C4E"/>
    <w:rsid w:val="00083D21"/>
    <w:rsid w:val="00083FB2"/>
    <w:rsid w:val="000841B0"/>
    <w:rsid w:val="000842C1"/>
    <w:rsid w:val="0008434F"/>
    <w:rsid w:val="0008437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91"/>
    <w:rsid w:val="000910F8"/>
    <w:rsid w:val="000911BD"/>
    <w:rsid w:val="00091392"/>
    <w:rsid w:val="00091492"/>
    <w:rsid w:val="00091498"/>
    <w:rsid w:val="00091839"/>
    <w:rsid w:val="0009189D"/>
    <w:rsid w:val="000918D9"/>
    <w:rsid w:val="00091C34"/>
    <w:rsid w:val="00091C7F"/>
    <w:rsid w:val="00091D93"/>
    <w:rsid w:val="000922D0"/>
    <w:rsid w:val="0009242D"/>
    <w:rsid w:val="0009264A"/>
    <w:rsid w:val="0009280D"/>
    <w:rsid w:val="0009286C"/>
    <w:rsid w:val="0009287C"/>
    <w:rsid w:val="00092A56"/>
    <w:rsid w:val="00092EE4"/>
    <w:rsid w:val="000931AB"/>
    <w:rsid w:val="00093352"/>
    <w:rsid w:val="0009353F"/>
    <w:rsid w:val="000935A9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6F7"/>
    <w:rsid w:val="000A085B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59C"/>
    <w:rsid w:val="000A45E1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1F1"/>
    <w:rsid w:val="000A7461"/>
    <w:rsid w:val="000A74A8"/>
    <w:rsid w:val="000A75F2"/>
    <w:rsid w:val="000A760B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476"/>
    <w:rsid w:val="000B44C9"/>
    <w:rsid w:val="000B4845"/>
    <w:rsid w:val="000B496B"/>
    <w:rsid w:val="000B4AEE"/>
    <w:rsid w:val="000B4BE3"/>
    <w:rsid w:val="000B4BFF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80F"/>
    <w:rsid w:val="000C7858"/>
    <w:rsid w:val="000C7A9E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E76"/>
    <w:rsid w:val="000D204C"/>
    <w:rsid w:val="000D20A6"/>
    <w:rsid w:val="000D2135"/>
    <w:rsid w:val="000D2184"/>
    <w:rsid w:val="000D22D6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E6D"/>
    <w:rsid w:val="000D6ECE"/>
    <w:rsid w:val="000D7050"/>
    <w:rsid w:val="000D7224"/>
    <w:rsid w:val="000D727F"/>
    <w:rsid w:val="000D735D"/>
    <w:rsid w:val="000D738D"/>
    <w:rsid w:val="000D7581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B01"/>
    <w:rsid w:val="000F1CCF"/>
    <w:rsid w:val="000F1D80"/>
    <w:rsid w:val="000F1EBE"/>
    <w:rsid w:val="000F1F1E"/>
    <w:rsid w:val="000F1FFF"/>
    <w:rsid w:val="000F2043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865"/>
    <w:rsid w:val="0011288D"/>
    <w:rsid w:val="00112CA9"/>
    <w:rsid w:val="00112F81"/>
    <w:rsid w:val="00113448"/>
    <w:rsid w:val="00113562"/>
    <w:rsid w:val="0011382F"/>
    <w:rsid w:val="00113C58"/>
    <w:rsid w:val="001142D9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B88"/>
    <w:rsid w:val="00124BB3"/>
    <w:rsid w:val="00124BC9"/>
    <w:rsid w:val="00124C33"/>
    <w:rsid w:val="00125269"/>
    <w:rsid w:val="001252C8"/>
    <w:rsid w:val="001254CA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8F"/>
    <w:rsid w:val="00131CB5"/>
    <w:rsid w:val="00131EF5"/>
    <w:rsid w:val="00131F61"/>
    <w:rsid w:val="00132311"/>
    <w:rsid w:val="00132425"/>
    <w:rsid w:val="0013242A"/>
    <w:rsid w:val="00132593"/>
    <w:rsid w:val="001326AF"/>
    <w:rsid w:val="001326C7"/>
    <w:rsid w:val="0013286F"/>
    <w:rsid w:val="00133224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44"/>
    <w:rsid w:val="00143583"/>
    <w:rsid w:val="0014360F"/>
    <w:rsid w:val="00143643"/>
    <w:rsid w:val="00143814"/>
    <w:rsid w:val="00143C4B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3CF"/>
    <w:rsid w:val="00153674"/>
    <w:rsid w:val="00153694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9D1"/>
    <w:rsid w:val="001579FB"/>
    <w:rsid w:val="00157AED"/>
    <w:rsid w:val="00157FED"/>
    <w:rsid w:val="00157FFA"/>
    <w:rsid w:val="00160629"/>
    <w:rsid w:val="001611E1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50BA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700A3"/>
    <w:rsid w:val="001700EF"/>
    <w:rsid w:val="00170184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B40"/>
    <w:rsid w:val="00176BF2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422"/>
    <w:rsid w:val="00191616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332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CC5"/>
    <w:rsid w:val="001A5D92"/>
    <w:rsid w:val="001A5E9E"/>
    <w:rsid w:val="001A5F61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A7A"/>
    <w:rsid w:val="001B5BA0"/>
    <w:rsid w:val="001B5C07"/>
    <w:rsid w:val="001B5D6B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2E2"/>
    <w:rsid w:val="001C06C2"/>
    <w:rsid w:val="001C0726"/>
    <w:rsid w:val="001C07DC"/>
    <w:rsid w:val="001C07E9"/>
    <w:rsid w:val="001C09C6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CE"/>
    <w:rsid w:val="001C1D56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705"/>
    <w:rsid w:val="001C474A"/>
    <w:rsid w:val="001C4BC1"/>
    <w:rsid w:val="001C4E5F"/>
    <w:rsid w:val="001C4F0E"/>
    <w:rsid w:val="001C4F61"/>
    <w:rsid w:val="001C4FBF"/>
    <w:rsid w:val="001C50CC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EF"/>
    <w:rsid w:val="001C7EDF"/>
    <w:rsid w:val="001D01DA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DEA"/>
    <w:rsid w:val="001F7EE7"/>
    <w:rsid w:val="00200106"/>
    <w:rsid w:val="00200220"/>
    <w:rsid w:val="00200254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6071"/>
    <w:rsid w:val="0020608F"/>
    <w:rsid w:val="00206160"/>
    <w:rsid w:val="002061FD"/>
    <w:rsid w:val="002063C6"/>
    <w:rsid w:val="002064AC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617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C26"/>
    <w:rsid w:val="00216C8C"/>
    <w:rsid w:val="00216D79"/>
    <w:rsid w:val="00216E85"/>
    <w:rsid w:val="0021721D"/>
    <w:rsid w:val="00217307"/>
    <w:rsid w:val="0021740A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69F"/>
    <w:rsid w:val="002276CA"/>
    <w:rsid w:val="002276E2"/>
    <w:rsid w:val="002279C1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46A"/>
    <w:rsid w:val="002315D5"/>
    <w:rsid w:val="00231705"/>
    <w:rsid w:val="002317AC"/>
    <w:rsid w:val="002317B0"/>
    <w:rsid w:val="00231DC2"/>
    <w:rsid w:val="002321C2"/>
    <w:rsid w:val="00232582"/>
    <w:rsid w:val="002325CB"/>
    <w:rsid w:val="002325FA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A99"/>
    <w:rsid w:val="00240C9A"/>
    <w:rsid w:val="0024114E"/>
    <w:rsid w:val="002411E8"/>
    <w:rsid w:val="00241395"/>
    <w:rsid w:val="00241442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7087"/>
    <w:rsid w:val="0024728E"/>
    <w:rsid w:val="0024760B"/>
    <w:rsid w:val="002476CD"/>
    <w:rsid w:val="00247C88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541"/>
    <w:rsid w:val="002556AA"/>
    <w:rsid w:val="002559DB"/>
    <w:rsid w:val="00255F02"/>
    <w:rsid w:val="0025637E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127"/>
    <w:rsid w:val="00262573"/>
    <w:rsid w:val="00262585"/>
    <w:rsid w:val="00262C8A"/>
    <w:rsid w:val="00262D38"/>
    <w:rsid w:val="00262EC8"/>
    <w:rsid w:val="00262EF9"/>
    <w:rsid w:val="002631AD"/>
    <w:rsid w:val="002631DD"/>
    <w:rsid w:val="002632F2"/>
    <w:rsid w:val="0026362A"/>
    <w:rsid w:val="002637E4"/>
    <w:rsid w:val="0026387A"/>
    <w:rsid w:val="00263ACC"/>
    <w:rsid w:val="00263C10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E72"/>
    <w:rsid w:val="00265EA1"/>
    <w:rsid w:val="00266495"/>
    <w:rsid w:val="00266501"/>
    <w:rsid w:val="00266854"/>
    <w:rsid w:val="00266886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C6A"/>
    <w:rsid w:val="00274D47"/>
    <w:rsid w:val="00274E08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D39"/>
    <w:rsid w:val="00282D4B"/>
    <w:rsid w:val="00283160"/>
    <w:rsid w:val="00283378"/>
    <w:rsid w:val="00283BBF"/>
    <w:rsid w:val="00283C25"/>
    <w:rsid w:val="00283ECF"/>
    <w:rsid w:val="00283EE2"/>
    <w:rsid w:val="00283F9E"/>
    <w:rsid w:val="0028400D"/>
    <w:rsid w:val="00284273"/>
    <w:rsid w:val="002842E0"/>
    <w:rsid w:val="00284383"/>
    <w:rsid w:val="0028459C"/>
    <w:rsid w:val="00284968"/>
    <w:rsid w:val="002849DE"/>
    <w:rsid w:val="00284A67"/>
    <w:rsid w:val="00284BD7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BC"/>
    <w:rsid w:val="002A2746"/>
    <w:rsid w:val="002A2764"/>
    <w:rsid w:val="002A2B8C"/>
    <w:rsid w:val="002A2B98"/>
    <w:rsid w:val="002A3198"/>
    <w:rsid w:val="002A31B3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958"/>
    <w:rsid w:val="002C196A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79E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E6"/>
    <w:rsid w:val="002D0850"/>
    <w:rsid w:val="002D08E0"/>
    <w:rsid w:val="002D099C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E5C"/>
    <w:rsid w:val="002D3F73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F2"/>
    <w:rsid w:val="002E32D3"/>
    <w:rsid w:val="002E330E"/>
    <w:rsid w:val="002E335C"/>
    <w:rsid w:val="002E3508"/>
    <w:rsid w:val="002E351A"/>
    <w:rsid w:val="002E3A14"/>
    <w:rsid w:val="002E3A78"/>
    <w:rsid w:val="002E3BEC"/>
    <w:rsid w:val="002E3DE5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F16"/>
    <w:rsid w:val="002F0022"/>
    <w:rsid w:val="002F0179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9B2"/>
    <w:rsid w:val="00314ADF"/>
    <w:rsid w:val="00314B81"/>
    <w:rsid w:val="00314C97"/>
    <w:rsid w:val="00314CAE"/>
    <w:rsid w:val="00314EC3"/>
    <w:rsid w:val="00314FC9"/>
    <w:rsid w:val="00315007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4E6"/>
    <w:rsid w:val="003234FB"/>
    <w:rsid w:val="003235D6"/>
    <w:rsid w:val="00323741"/>
    <w:rsid w:val="0032386E"/>
    <w:rsid w:val="003239A7"/>
    <w:rsid w:val="00323C28"/>
    <w:rsid w:val="00323D59"/>
    <w:rsid w:val="00323E43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349"/>
    <w:rsid w:val="003258CC"/>
    <w:rsid w:val="00325B79"/>
    <w:rsid w:val="00325EF5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3009E"/>
    <w:rsid w:val="003300D5"/>
    <w:rsid w:val="003301A9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D83"/>
    <w:rsid w:val="00332E1E"/>
    <w:rsid w:val="0033302D"/>
    <w:rsid w:val="00333123"/>
    <w:rsid w:val="0033341A"/>
    <w:rsid w:val="00333478"/>
    <w:rsid w:val="003335EF"/>
    <w:rsid w:val="0033381E"/>
    <w:rsid w:val="00333A48"/>
    <w:rsid w:val="00333B3B"/>
    <w:rsid w:val="003341F6"/>
    <w:rsid w:val="0033425F"/>
    <w:rsid w:val="003349C4"/>
    <w:rsid w:val="003349CF"/>
    <w:rsid w:val="003349F7"/>
    <w:rsid w:val="00334C0D"/>
    <w:rsid w:val="003351DC"/>
    <w:rsid w:val="003351F0"/>
    <w:rsid w:val="00335451"/>
    <w:rsid w:val="0033563C"/>
    <w:rsid w:val="003357F4"/>
    <w:rsid w:val="00335AE8"/>
    <w:rsid w:val="00335DC8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858"/>
    <w:rsid w:val="0034394A"/>
    <w:rsid w:val="00343BFA"/>
    <w:rsid w:val="00343C3D"/>
    <w:rsid w:val="00343CA1"/>
    <w:rsid w:val="00343EF0"/>
    <w:rsid w:val="0034420E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6014"/>
    <w:rsid w:val="003461AA"/>
    <w:rsid w:val="003461EC"/>
    <w:rsid w:val="003463EF"/>
    <w:rsid w:val="00346781"/>
    <w:rsid w:val="0034685D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F08"/>
    <w:rsid w:val="00371FAC"/>
    <w:rsid w:val="0037225D"/>
    <w:rsid w:val="00372552"/>
    <w:rsid w:val="00372659"/>
    <w:rsid w:val="00372851"/>
    <w:rsid w:val="00372BEC"/>
    <w:rsid w:val="00372C13"/>
    <w:rsid w:val="00372E3E"/>
    <w:rsid w:val="00373297"/>
    <w:rsid w:val="00373AB5"/>
    <w:rsid w:val="00373B0C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2FF"/>
    <w:rsid w:val="0038230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90199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EB0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5D"/>
    <w:rsid w:val="00393490"/>
    <w:rsid w:val="00393574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F2B"/>
    <w:rsid w:val="003C2F7F"/>
    <w:rsid w:val="003C3060"/>
    <w:rsid w:val="003C336F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608"/>
    <w:rsid w:val="003E283B"/>
    <w:rsid w:val="003E2D0F"/>
    <w:rsid w:val="003E3282"/>
    <w:rsid w:val="003E34B6"/>
    <w:rsid w:val="003E3521"/>
    <w:rsid w:val="003E3788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C4E"/>
    <w:rsid w:val="003E6D5B"/>
    <w:rsid w:val="003E6FEB"/>
    <w:rsid w:val="003E72C2"/>
    <w:rsid w:val="003E7911"/>
    <w:rsid w:val="003E7959"/>
    <w:rsid w:val="003E79A6"/>
    <w:rsid w:val="003E7C88"/>
    <w:rsid w:val="003E7DAA"/>
    <w:rsid w:val="003E7DB7"/>
    <w:rsid w:val="003E7E07"/>
    <w:rsid w:val="003E7EC8"/>
    <w:rsid w:val="003F0431"/>
    <w:rsid w:val="003F0509"/>
    <w:rsid w:val="003F054D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BA"/>
    <w:rsid w:val="0041103A"/>
    <w:rsid w:val="004114F6"/>
    <w:rsid w:val="004119D4"/>
    <w:rsid w:val="00411BC0"/>
    <w:rsid w:val="00411C5B"/>
    <w:rsid w:val="00411C7B"/>
    <w:rsid w:val="00411EAA"/>
    <w:rsid w:val="004122B0"/>
    <w:rsid w:val="0041238A"/>
    <w:rsid w:val="0041246B"/>
    <w:rsid w:val="0041277F"/>
    <w:rsid w:val="0041282C"/>
    <w:rsid w:val="00412874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842"/>
    <w:rsid w:val="004168F7"/>
    <w:rsid w:val="00416A44"/>
    <w:rsid w:val="00416BD2"/>
    <w:rsid w:val="00416E48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99"/>
    <w:rsid w:val="00424F95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862"/>
    <w:rsid w:val="00426961"/>
    <w:rsid w:val="00426C85"/>
    <w:rsid w:val="00427132"/>
    <w:rsid w:val="00427193"/>
    <w:rsid w:val="00427291"/>
    <w:rsid w:val="0042738E"/>
    <w:rsid w:val="00427806"/>
    <w:rsid w:val="00427812"/>
    <w:rsid w:val="00427C3C"/>
    <w:rsid w:val="00427E54"/>
    <w:rsid w:val="00427ED6"/>
    <w:rsid w:val="00430092"/>
    <w:rsid w:val="004300D0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D0"/>
    <w:rsid w:val="00431E2A"/>
    <w:rsid w:val="004324F0"/>
    <w:rsid w:val="00432BC8"/>
    <w:rsid w:val="00432CB9"/>
    <w:rsid w:val="00432E58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5590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BD"/>
    <w:rsid w:val="004531ED"/>
    <w:rsid w:val="0045328E"/>
    <w:rsid w:val="004534EF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126F"/>
    <w:rsid w:val="00471357"/>
    <w:rsid w:val="004715A2"/>
    <w:rsid w:val="0047169F"/>
    <w:rsid w:val="004718E4"/>
    <w:rsid w:val="00471B73"/>
    <w:rsid w:val="00471C67"/>
    <w:rsid w:val="00471CA4"/>
    <w:rsid w:val="00471F51"/>
    <w:rsid w:val="0047201E"/>
    <w:rsid w:val="004721DF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528F"/>
    <w:rsid w:val="004753B9"/>
    <w:rsid w:val="00475917"/>
    <w:rsid w:val="004759B9"/>
    <w:rsid w:val="00475A22"/>
    <w:rsid w:val="00475BF1"/>
    <w:rsid w:val="00475CD1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FD"/>
    <w:rsid w:val="0048460A"/>
    <w:rsid w:val="004847EF"/>
    <w:rsid w:val="00484821"/>
    <w:rsid w:val="00484842"/>
    <w:rsid w:val="004849C0"/>
    <w:rsid w:val="00484A36"/>
    <w:rsid w:val="00484D20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F08"/>
    <w:rsid w:val="004951C1"/>
    <w:rsid w:val="004952B9"/>
    <w:rsid w:val="004954E1"/>
    <w:rsid w:val="00495502"/>
    <w:rsid w:val="004956A9"/>
    <w:rsid w:val="00495801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7547"/>
    <w:rsid w:val="004976D8"/>
    <w:rsid w:val="0049771A"/>
    <w:rsid w:val="0049777F"/>
    <w:rsid w:val="00497C3E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B7"/>
    <w:rsid w:val="004A2E87"/>
    <w:rsid w:val="004A2F01"/>
    <w:rsid w:val="004A3108"/>
    <w:rsid w:val="004A3214"/>
    <w:rsid w:val="004A35B8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AA7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808"/>
    <w:rsid w:val="004A7961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27C"/>
    <w:rsid w:val="004C537B"/>
    <w:rsid w:val="004C5A50"/>
    <w:rsid w:val="004C5AF4"/>
    <w:rsid w:val="004C5C3B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E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455"/>
    <w:rsid w:val="004D3986"/>
    <w:rsid w:val="004D39D7"/>
    <w:rsid w:val="004D3BDF"/>
    <w:rsid w:val="004D3C82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31"/>
    <w:rsid w:val="004E4DFF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4004"/>
    <w:rsid w:val="004F4139"/>
    <w:rsid w:val="004F419E"/>
    <w:rsid w:val="004F425A"/>
    <w:rsid w:val="004F442B"/>
    <w:rsid w:val="004F4650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B2B"/>
    <w:rsid w:val="004F5C33"/>
    <w:rsid w:val="004F5C54"/>
    <w:rsid w:val="004F5CC4"/>
    <w:rsid w:val="004F5FDA"/>
    <w:rsid w:val="004F616F"/>
    <w:rsid w:val="004F62BB"/>
    <w:rsid w:val="004F66B9"/>
    <w:rsid w:val="004F681C"/>
    <w:rsid w:val="004F689C"/>
    <w:rsid w:val="004F68FD"/>
    <w:rsid w:val="004F69D4"/>
    <w:rsid w:val="004F6B2D"/>
    <w:rsid w:val="004F6BDC"/>
    <w:rsid w:val="004F700D"/>
    <w:rsid w:val="004F7185"/>
    <w:rsid w:val="004F7247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FD1"/>
    <w:rsid w:val="00501009"/>
    <w:rsid w:val="00501017"/>
    <w:rsid w:val="00501071"/>
    <w:rsid w:val="005014F1"/>
    <w:rsid w:val="005017AC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1A8"/>
    <w:rsid w:val="00506401"/>
    <w:rsid w:val="0050669D"/>
    <w:rsid w:val="005067B9"/>
    <w:rsid w:val="00506A84"/>
    <w:rsid w:val="00506AD7"/>
    <w:rsid w:val="00506D0F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E6E"/>
    <w:rsid w:val="00511EB3"/>
    <w:rsid w:val="00511F3A"/>
    <w:rsid w:val="00511F46"/>
    <w:rsid w:val="005120FD"/>
    <w:rsid w:val="00512183"/>
    <w:rsid w:val="0051230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ED"/>
    <w:rsid w:val="005161FD"/>
    <w:rsid w:val="0051628E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98F"/>
    <w:rsid w:val="00531B58"/>
    <w:rsid w:val="00531C34"/>
    <w:rsid w:val="00531C3B"/>
    <w:rsid w:val="00531C9A"/>
    <w:rsid w:val="00532020"/>
    <w:rsid w:val="005320D1"/>
    <w:rsid w:val="00532105"/>
    <w:rsid w:val="00532377"/>
    <w:rsid w:val="005328AC"/>
    <w:rsid w:val="00532969"/>
    <w:rsid w:val="00532A46"/>
    <w:rsid w:val="00532A5F"/>
    <w:rsid w:val="00532AAA"/>
    <w:rsid w:val="00532DCE"/>
    <w:rsid w:val="005331D9"/>
    <w:rsid w:val="00533326"/>
    <w:rsid w:val="00533424"/>
    <w:rsid w:val="00533466"/>
    <w:rsid w:val="005334A5"/>
    <w:rsid w:val="00533709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EC7"/>
    <w:rsid w:val="00540ED0"/>
    <w:rsid w:val="005412D1"/>
    <w:rsid w:val="005414EF"/>
    <w:rsid w:val="005415DA"/>
    <w:rsid w:val="0054189B"/>
    <w:rsid w:val="00541A81"/>
    <w:rsid w:val="00541C84"/>
    <w:rsid w:val="00541F49"/>
    <w:rsid w:val="00542117"/>
    <w:rsid w:val="00542137"/>
    <w:rsid w:val="00542394"/>
    <w:rsid w:val="005423B3"/>
    <w:rsid w:val="005425CA"/>
    <w:rsid w:val="0054266C"/>
    <w:rsid w:val="005426A0"/>
    <w:rsid w:val="0054271B"/>
    <w:rsid w:val="005428F1"/>
    <w:rsid w:val="00542DA7"/>
    <w:rsid w:val="00542DD9"/>
    <w:rsid w:val="00542F72"/>
    <w:rsid w:val="005431A7"/>
    <w:rsid w:val="0054331E"/>
    <w:rsid w:val="005434C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6AD"/>
    <w:rsid w:val="00547739"/>
    <w:rsid w:val="00547A12"/>
    <w:rsid w:val="00547AE3"/>
    <w:rsid w:val="00547C95"/>
    <w:rsid w:val="00547F11"/>
    <w:rsid w:val="00550219"/>
    <w:rsid w:val="0055041D"/>
    <w:rsid w:val="00550684"/>
    <w:rsid w:val="00550941"/>
    <w:rsid w:val="00550A14"/>
    <w:rsid w:val="00550B07"/>
    <w:rsid w:val="00550C84"/>
    <w:rsid w:val="00550CE6"/>
    <w:rsid w:val="00550D67"/>
    <w:rsid w:val="00550F02"/>
    <w:rsid w:val="00550F08"/>
    <w:rsid w:val="00550FC0"/>
    <w:rsid w:val="00551135"/>
    <w:rsid w:val="00551256"/>
    <w:rsid w:val="005512FC"/>
    <w:rsid w:val="0055173D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568"/>
    <w:rsid w:val="00556582"/>
    <w:rsid w:val="0055695F"/>
    <w:rsid w:val="00556AA7"/>
    <w:rsid w:val="00556D14"/>
    <w:rsid w:val="00556FE1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29E"/>
    <w:rsid w:val="00572416"/>
    <w:rsid w:val="00572440"/>
    <w:rsid w:val="00572736"/>
    <w:rsid w:val="005729C6"/>
    <w:rsid w:val="00572B1A"/>
    <w:rsid w:val="00572F7E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E"/>
    <w:rsid w:val="00584FB8"/>
    <w:rsid w:val="00585355"/>
    <w:rsid w:val="005853CB"/>
    <w:rsid w:val="005854DA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3062"/>
    <w:rsid w:val="005930AD"/>
    <w:rsid w:val="005930C2"/>
    <w:rsid w:val="00593442"/>
    <w:rsid w:val="00593583"/>
    <w:rsid w:val="005935BD"/>
    <w:rsid w:val="00593604"/>
    <w:rsid w:val="005936AE"/>
    <w:rsid w:val="00593F78"/>
    <w:rsid w:val="0059407F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D3"/>
    <w:rsid w:val="005A1B48"/>
    <w:rsid w:val="005A1D91"/>
    <w:rsid w:val="005A1DFD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313"/>
    <w:rsid w:val="005C637A"/>
    <w:rsid w:val="005C643F"/>
    <w:rsid w:val="005C65B5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F6"/>
    <w:rsid w:val="005D43D5"/>
    <w:rsid w:val="005D47F2"/>
    <w:rsid w:val="005D487D"/>
    <w:rsid w:val="005D48B7"/>
    <w:rsid w:val="005D4C8F"/>
    <w:rsid w:val="005D4C93"/>
    <w:rsid w:val="005D4D51"/>
    <w:rsid w:val="005D4DC4"/>
    <w:rsid w:val="005D4F0E"/>
    <w:rsid w:val="005D4FBC"/>
    <w:rsid w:val="005D524F"/>
    <w:rsid w:val="005D53FC"/>
    <w:rsid w:val="005D557A"/>
    <w:rsid w:val="005D55CC"/>
    <w:rsid w:val="005D5615"/>
    <w:rsid w:val="005D585E"/>
    <w:rsid w:val="005D5B8F"/>
    <w:rsid w:val="005D62AC"/>
    <w:rsid w:val="005D62C0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31D"/>
    <w:rsid w:val="005E6828"/>
    <w:rsid w:val="005E68D9"/>
    <w:rsid w:val="005E692C"/>
    <w:rsid w:val="005E6A05"/>
    <w:rsid w:val="005E6C49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444"/>
    <w:rsid w:val="005F5563"/>
    <w:rsid w:val="005F580B"/>
    <w:rsid w:val="005F58B2"/>
    <w:rsid w:val="005F58DB"/>
    <w:rsid w:val="005F5B83"/>
    <w:rsid w:val="005F5DDF"/>
    <w:rsid w:val="005F5F6F"/>
    <w:rsid w:val="005F614E"/>
    <w:rsid w:val="005F61A9"/>
    <w:rsid w:val="005F63C1"/>
    <w:rsid w:val="005F64BB"/>
    <w:rsid w:val="005F6520"/>
    <w:rsid w:val="005F66EE"/>
    <w:rsid w:val="005F67EC"/>
    <w:rsid w:val="005F6882"/>
    <w:rsid w:val="005F68CD"/>
    <w:rsid w:val="005F6AC9"/>
    <w:rsid w:val="005F6CD8"/>
    <w:rsid w:val="005F6FF7"/>
    <w:rsid w:val="005F747D"/>
    <w:rsid w:val="005F7608"/>
    <w:rsid w:val="005F76F4"/>
    <w:rsid w:val="005F78EE"/>
    <w:rsid w:val="005F79D3"/>
    <w:rsid w:val="005F7EA9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E8"/>
    <w:rsid w:val="00613463"/>
    <w:rsid w:val="00613526"/>
    <w:rsid w:val="0061360C"/>
    <w:rsid w:val="006136B3"/>
    <w:rsid w:val="006137A4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B33"/>
    <w:rsid w:val="00626C9B"/>
    <w:rsid w:val="00626EAD"/>
    <w:rsid w:val="00626EF8"/>
    <w:rsid w:val="006271D2"/>
    <w:rsid w:val="00627214"/>
    <w:rsid w:val="006274AE"/>
    <w:rsid w:val="0062777F"/>
    <w:rsid w:val="006278EA"/>
    <w:rsid w:val="00627B0E"/>
    <w:rsid w:val="00627DA5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1239"/>
    <w:rsid w:val="00631298"/>
    <w:rsid w:val="00631516"/>
    <w:rsid w:val="00631964"/>
    <w:rsid w:val="00631974"/>
    <w:rsid w:val="00631B6A"/>
    <w:rsid w:val="00631B71"/>
    <w:rsid w:val="00631B9B"/>
    <w:rsid w:val="00631BA9"/>
    <w:rsid w:val="00631C3D"/>
    <w:rsid w:val="00632114"/>
    <w:rsid w:val="0063212A"/>
    <w:rsid w:val="0063213B"/>
    <w:rsid w:val="006322D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5BB"/>
    <w:rsid w:val="006355EC"/>
    <w:rsid w:val="00635627"/>
    <w:rsid w:val="00635CC6"/>
    <w:rsid w:val="006367C0"/>
    <w:rsid w:val="0063687D"/>
    <w:rsid w:val="00636922"/>
    <w:rsid w:val="00636997"/>
    <w:rsid w:val="00637399"/>
    <w:rsid w:val="006373A3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F41"/>
    <w:rsid w:val="00655F4E"/>
    <w:rsid w:val="00655FF3"/>
    <w:rsid w:val="00656146"/>
    <w:rsid w:val="006562F1"/>
    <w:rsid w:val="00656362"/>
    <w:rsid w:val="006563B0"/>
    <w:rsid w:val="00656A79"/>
    <w:rsid w:val="00656FDE"/>
    <w:rsid w:val="0065737F"/>
    <w:rsid w:val="00657410"/>
    <w:rsid w:val="00657678"/>
    <w:rsid w:val="006576CC"/>
    <w:rsid w:val="0065780C"/>
    <w:rsid w:val="00657991"/>
    <w:rsid w:val="00657B29"/>
    <w:rsid w:val="00657CC8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290"/>
    <w:rsid w:val="006873EF"/>
    <w:rsid w:val="00687496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2A"/>
    <w:rsid w:val="006A3059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CE"/>
    <w:rsid w:val="006B111A"/>
    <w:rsid w:val="006B15D3"/>
    <w:rsid w:val="006B16C0"/>
    <w:rsid w:val="006B1A5C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D27"/>
    <w:rsid w:val="006D2DDB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B"/>
    <w:rsid w:val="00717FF7"/>
    <w:rsid w:val="00720424"/>
    <w:rsid w:val="007204EA"/>
    <w:rsid w:val="007205D0"/>
    <w:rsid w:val="00720655"/>
    <w:rsid w:val="007209BE"/>
    <w:rsid w:val="00720A37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C5"/>
    <w:rsid w:val="007308FE"/>
    <w:rsid w:val="00730909"/>
    <w:rsid w:val="00730974"/>
    <w:rsid w:val="00730C40"/>
    <w:rsid w:val="00730E16"/>
    <w:rsid w:val="00730E62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E8"/>
    <w:rsid w:val="00743035"/>
    <w:rsid w:val="00743115"/>
    <w:rsid w:val="00743198"/>
    <w:rsid w:val="007431A9"/>
    <w:rsid w:val="00743354"/>
    <w:rsid w:val="007434C3"/>
    <w:rsid w:val="007434E1"/>
    <w:rsid w:val="00743CEF"/>
    <w:rsid w:val="00744039"/>
    <w:rsid w:val="0074425E"/>
    <w:rsid w:val="00744371"/>
    <w:rsid w:val="007445C2"/>
    <w:rsid w:val="00744691"/>
    <w:rsid w:val="0074469F"/>
    <w:rsid w:val="007446A4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EA"/>
    <w:rsid w:val="00746AC2"/>
    <w:rsid w:val="00746D13"/>
    <w:rsid w:val="00746EA3"/>
    <w:rsid w:val="00746F82"/>
    <w:rsid w:val="00747006"/>
    <w:rsid w:val="007472F8"/>
    <w:rsid w:val="0074744E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19A"/>
    <w:rsid w:val="007601D0"/>
    <w:rsid w:val="0076086F"/>
    <w:rsid w:val="00760BCB"/>
    <w:rsid w:val="00760BED"/>
    <w:rsid w:val="00760C63"/>
    <w:rsid w:val="00760DAD"/>
    <w:rsid w:val="00760DCC"/>
    <w:rsid w:val="00760F6E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70259"/>
    <w:rsid w:val="0077031F"/>
    <w:rsid w:val="0077037B"/>
    <w:rsid w:val="0077040A"/>
    <w:rsid w:val="007705FF"/>
    <w:rsid w:val="007708B4"/>
    <w:rsid w:val="007708F3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FD"/>
    <w:rsid w:val="0079670A"/>
    <w:rsid w:val="00796B1F"/>
    <w:rsid w:val="0079725C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64D"/>
    <w:rsid w:val="007A196E"/>
    <w:rsid w:val="007A1B1A"/>
    <w:rsid w:val="007A1C1F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3D1"/>
    <w:rsid w:val="007A43F1"/>
    <w:rsid w:val="007A4533"/>
    <w:rsid w:val="007A471A"/>
    <w:rsid w:val="007A47FC"/>
    <w:rsid w:val="007A48CC"/>
    <w:rsid w:val="007A4BAD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FB7"/>
    <w:rsid w:val="007B6042"/>
    <w:rsid w:val="007B60B1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261"/>
    <w:rsid w:val="007C2445"/>
    <w:rsid w:val="007C27AC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9B5"/>
    <w:rsid w:val="007C5A17"/>
    <w:rsid w:val="007C5B37"/>
    <w:rsid w:val="007C5C21"/>
    <w:rsid w:val="007C5E9A"/>
    <w:rsid w:val="007C6148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400"/>
    <w:rsid w:val="007D35BF"/>
    <w:rsid w:val="007D38BD"/>
    <w:rsid w:val="007D3A64"/>
    <w:rsid w:val="007D3BD2"/>
    <w:rsid w:val="007D3CE1"/>
    <w:rsid w:val="007D3E66"/>
    <w:rsid w:val="007D3FCB"/>
    <w:rsid w:val="007D4182"/>
    <w:rsid w:val="007D42E5"/>
    <w:rsid w:val="007D4A36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E01D6"/>
    <w:rsid w:val="007E02F9"/>
    <w:rsid w:val="007E0572"/>
    <w:rsid w:val="007E0589"/>
    <w:rsid w:val="007E05D3"/>
    <w:rsid w:val="007E07BC"/>
    <w:rsid w:val="007E0952"/>
    <w:rsid w:val="007E0A77"/>
    <w:rsid w:val="007E0B08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342"/>
    <w:rsid w:val="007E36FF"/>
    <w:rsid w:val="007E37CB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DD6"/>
    <w:rsid w:val="00813DDB"/>
    <w:rsid w:val="00813E11"/>
    <w:rsid w:val="0081407B"/>
    <w:rsid w:val="00814234"/>
    <w:rsid w:val="00814558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BE5"/>
    <w:rsid w:val="00827C83"/>
    <w:rsid w:val="00827CE9"/>
    <w:rsid w:val="00830054"/>
    <w:rsid w:val="00830200"/>
    <w:rsid w:val="00830781"/>
    <w:rsid w:val="008307DD"/>
    <w:rsid w:val="0083086C"/>
    <w:rsid w:val="0083091E"/>
    <w:rsid w:val="00830C46"/>
    <w:rsid w:val="00830C9F"/>
    <w:rsid w:val="008313E1"/>
    <w:rsid w:val="008313FB"/>
    <w:rsid w:val="00831808"/>
    <w:rsid w:val="008319C0"/>
    <w:rsid w:val="008319C3"/>
    <w:rsid w:val="00831C20"/>
    <w:rsid w:val="00831CBE"/>
    <w:rsid w:val="00831DD6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A5A"/>
    <w:rsid w:val="00837CB6"/>
    <w:rsid w:val="00837F15"/>
    <w:rsid w:val="00837F86"/>
    <w:rsid w:val="00840429"/>
    <w:rsid w:val="00840618"/>
    <w:rsid w:val="008406C1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DA7"/>
    <w:rsid w:val="00841E29"/>
    <w:rsid w:val="00841FE0"/>
    <w:rsid w:val="008423D0"/>
    <w:rsid w:val="0084282D"/>
    <w:rsid w:val="008428E9"/>
    <w:rsid w:val="00842965"/>
    <w:rsid w:val="00842C81"/>
    <w:rsid w:val="00842DD5"/>
    <w:rsid w:val="00842FF9"/>
    <w:rsid w:val="00843071"/>
    <w:rsid w:val="008431DA"/>
    <w:rsid w:val="00843236"/>
    <w:rsid w:val="0084341D"/>
    <w:rsid w:val="008435A6"/>
    <w:rsid w:val="0084388A"/>
    <w:rsid w:val="0084396C"/>
    <w:rsid w:val="00843C0B"/>
    <w:rsid w:val="008440F1"/>
    <w:rsid w:val="0084419F"/>
    <w:rsid w:val="008441CD"/>
    <w:rsid w:val="008443B7"/>
    <w:rsid w:val="0084443F"/>
    <w:rsid w:val="008447D9"/>
    <w:rsid w:val="00844951"/>
    <w:rsid w:val="00844A11"/>
    <w:rsid w:val="00844E54"/>
    <w:rsid w:val="00844E5E"/>
    <w:rsid w:val="00845317"/>
    <w:rsid w:val="0084536F"/>
    <w:rsid w:val="0084561E"/>
    <w:rsid w:val="00845AC5"/>
    <w:rsid w:val="00845AE7"/>
    <w:rsid w:val="00845B62"/>
    <w:rsid w:val="00845F2B"/>
    <w:rsid w:val="00846102"/>
    <w:rsid w:val="00846176"/>
    <w:rsid w:val="008461AA"/>
    <w:rsid w:val="00846529"/>
    <w:rsid w:val="00846734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F71"/>
    <w:rsid w:val="008620A5"/>
    <w:rsid w:val="00862317"/>
    <w:rsid w:val="00862374"/>
    <w:rsid w:val="008625C1"/>
    <w:rsid w:val="008625CB"/>
    <w:rsid w:val="008626C8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624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985"/>
    <w:rsid w:val="008849C9"/>
    <w:rsid w:val="00884BC2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5086"/>
    <w:rsid w:val="0089517C"/>
    <w:rsid w:val="00895C61"/>
    <w:rsid w:val="00895D5E"/>
    <w:rsid w:val="00895DE7"/>
    <w:rsid w:val="008960BA"/>
    <w:rsid w:val="0089614A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92"/>
    <w:rsid w:val="0089779E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FC"/>
    <w:rsid w:val="008C0AD8"/>
    <w:rsid w:val="008C0B1F"/>
    <w:rsid w:val="008C0BF5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385"/>
    <w:rsid w:val="008C3429"/>
    <w:rsid w:val="008C36BA"/>
    <w:rsid w:val="008C381A"/>
    <w:rsid w:val="008C38B3"/>
    <w:rsid w:val="008C3988"/>
    <w:rsid w:val="008C3EBA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255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8FB"/>
    <w:rsid w:val="008D2A20"/>
    <w:rsid w:val="008D2BD3"/>
    <w:rsid w:val="008D2C8D"/>
    <w:rsid w:val="008D2DE3"/>
    <w:rsid w:val="008D335E"/>
    <w:rsid w:val="008D356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DB3"/>
    <w:rsid w:val="008D4DD7"/>
    <w:rsid w:val="008D4E71"/>
    <w:rsid w:val="008D5237"/>
    <w:rsid w:val="008D52E3"/>
    <w:rsid w:val="008D5626"/>
    <w:rsid w:val="008D5638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E8E"/>
    <w:rsid w:val="008F1132"/>
    <w:rsid w:val="008F14C7"/>
    <w:rsid w:val="008F14F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D0B"/>
    <w:rsid w:val="008F40BD"/>
    <w:rsid w:val="008F41D2"/>
    <w:rsid w:val="008F444F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EE"/>
    <w:rsid w:val="00900D59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D"/>
    <w:rsid w:val="0091205F"/>
    <w:rsid w:val="0091217A"/>
    <w:rsid w:val="00912287"/>
    <w:rsid w:val="00912928"/>
    <w:rsid w:val="0091296F"/>
    <w:rsid w:val="00912BB1"/>
    <w:rsid w:val="00912CCA"/>
    <w:rsid w:val="00912F45"/>
    <w:rsid w:val="0091364F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C6F"/>
    <w:rsid w:val="00924555"/>
    <w:rsid w:val="0092455D"/>
    <w:rsid w:val="00924669"/>
    <w:rsid w:val="00924B7A"/>
    <w:rsid w:val="00924B9A"/>
    <w:rsid w:val="00924BEA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9C"/>
    <w:rsid w:val="00931833"/>
    <w:rsid w:val="00931945"/>
    <w:rsid w:val="0093197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D1A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C09"/>
    <w:rsid w:val="009550C6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FD"/>
    <w:rsid w:val="009668A4"/>
    <w:rsid w:val="00966ABC"/>
    <w:rsid w:val="00966B83"/>
    <w:rsid w:val="00966B9B"/>
    <w:rsid w:val="009671F7"/>
    <w:rsid w:val="00967294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D4"/>
    <w:rsid w:val="009928D1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699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43A4"/>
    <w:rsid w:val="009B43ED"/>
    <w:rsid w:val="009B44E7"/>
    <w:rsid w:val="009B4560"/>
    <w:rsid w:val="009B488C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5D7"/>
    <w:rsid w:val="009B671B"/>
    <w:rsid w:val="009B69D9"/>
    <w:rsid w:val="009B6C3F"/>
    <w:rsid w:val="009B6D8B"/>
    <w:rsid w:val="009B6E06"/>
    <w:rsid w:val="009B6E84"/>
    <w:rsid w:val="009B71A2"/>
    <w:rsid w:val="009B7344"/>
    <w:rsid w:val="009B73BE"/>
    <w:rsid w:val="009B754E"/>
    <w:rsid w:val="009B779F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609"/>
    <w:rsid w:val="009C7810"/>
    <w:rsid w:val="009C7857"/>
    <w:rsid w:val="009C7DF6"/>
    <w:rsid w:val="009D0002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C3A"/>
    <w:rsid w:val="009D2D26"/>
    <w:rsid w:val="009D2E96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95"/>
    <w:rsid w:val="009D76A6"/>
    <w:rsid w:val="009D7796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C7B"/>
    <w:rsid w:val="009F0CC3"/>
    <w:rsid w:val="009F0FDB"/>
    <w:rsid w:val="009F1104"/>
    <w:rsid w:val="009F1AE8"/>
    <w:rsid w:val="009F1EE1"/>
    <w:rsid w:val="009F1F97"/>
    <w:rsid w:val="009F202E"/>
    <w:rsid w:val="009F2253"/>
    <w:rsid w:val="009F23C5"/>
    <w:rsid w:val="009F2572"/>
    <w:rsid w:val="009F2604"/>
    <w:rsid w:val="009F2748"/>
    <w:rsid w:val="009F2823"/>
    <w:rsid w:val="009F28F5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F48"/>
    <w:rsid w:val="009F5FF1"/>
    <w:rsid w:val="009F62E8"/>
    <w:rsid w:val="009F6610"/>
    <w:rsid w:val="009F6C30"/>
    <w:rsid w:val="009F6F4C"/>
    <w:rsid w:val="009F6F65"/>
    <w:rsid w:val="009F708C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96F"/>
    <w:rsid w:val="00A02BB8"/>
    <w:rsid w:val="00A02F19"/>
    <w:rsid w:val="00A0306B"/>
    <w:rsid w:val="00A03478"/>
    <w:rsid w:val="00A039C2"/>
    <w:rsid w:val="00A03B41"/>
    <w:rsid w:val="00A03C3A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735"/>
    <w:rsid w:val="00A257CA"/>
    <w:rsid w:val="00A25A29"/>
    <w:rsid w:val="00A25C43"/>
    <w:rsid w:val="00A25D3D"/>
    <w:rsid w:val="00A25DCF"/>
    <w:rsid w:val="00A26156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6E8"/>
    <w:rsid w:val="00A456F8"/>
    <w:rsid w:val="00A45753"/>
    <w:rsid w:val="00A4594C"/>
    <w:rsid w:val="00A459A4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FE8"/>
    <w:rsid w:val="00A63221"/>
    <w:rsid w:val="00A6325E"/>
    <w:rsid w:val="00A6326F"/>
    <w:rsid w:val="00A63395"/>
    <w:rsid w:val="00A636CC"/>
    <w:rsid w:val="00A63946"/>
    <w:rsid w:val="00A63A5A"/>
    <w:rsid w:val="00A63F83"/>
    <w:rsid w:val="00A64278"/>
    <w:rsid w:val="00A642A1"/>
    <w:rsid w:val="00A64409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5B"/>
    <w:rsid w:val="00A852EF"/>
    <w:rsid w:val="00A85301"/>
    <w:rsid w:val="00A85447"/>
    <w:rsid w:val="00A856A0"/>
    <w:rsid w:val="00A85ABB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5D7"/>
    <w:rsid w:val="00A9167B"/>
    <w:rsid w:val="00A919E5"/>
    <w:rsid w:val="00A91B4C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FA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6C7"/>
    <w:rsid w:val="00AB77D3"/>
    <w:rsid w:val="00AB7D4D"/>
    <w:rsid w:val="00AC0073"/>
    <w:rsid w:val="00AC009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82E"/>
    <w:rsid w:val="00AC5844"/>
    <w:rsid w:val="00AC590E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30A1"/>
    <w:rsid w:val="00AD34C1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7AE"/>
    <w:rsid w:val="00AD6969"/>
    <w:rsid w:val="00AD6AF8"/>
    <w:rsid w:val="00AD6C48"/>
    <w:rsid w:val="00AD6E1B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EFD"/>
    <w:rsid w:val="00AE40FD"/>
    <w:rsid w:val="00AE4607"/>
    <w:rsid w:val="00AE4747"/>
    <w:rsid w:val="00AE4A0B"/>
    <w:rsid w:val="00AE4A4A"/>
    <w:rsid w:val="00AE4A5D"/>
    <w:rsid w:val="00AE4ACC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A4C"/>
    <w:rsid w:val="00B20B72"/>
    <w:rsid w:val="00B20DB8"/>
    <w:rsid w:val="00B2106A"/>
    <w:rsid w:val="00B2125E"/>
    <w:rsid w:val="00B213EF"/>
    <w:rsid w:val="00B21640"/>
    <w:rsid w:val="00B216D9"/>
    <w:rsid w:val="00B217D2"/>
    <w:rsid w:val="00B2184B"/>
    <w:rsid w:val="00B21960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55A"/>
    <w:rsid w:val="00B277F8"/>
    <w:rsid w:val="00B27883"/>
    <w:rsid w:val="00B27E32"/>
    <w:rsid w:val="00B27E8D"/>
    <w:rsid w:val="00B3019F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AF"/>
    <w:rsid w:val="00B47BEB"/>
    <w:rsid w:val="00B47D99"/>
    <w:rsid w:val="00B47DEB"/>
    <w:rsid w:val="00B47FD4"/>
    <w:rsid w:val="00B500C1"/>
    <w:rsid w:val="00B500D0"/>
    <w:rsid w:val="00B502F6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DF"/>
    <w:rsid w:val="00B51E2D"/>
    <w:rsid w:val="00B51FC2"/>
    <w:rsid w:val="00B523B4"/>
    <w:rsid w:val="00B52513"/>
    <w:rsid w:val="00B5280C"/>
    <w:rsid w:val="00B52A72"/>
    <w:rsid w:val="00B52AF5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D65"/>
    <w:rsid w:val="00B53E68"/>
    <w:rsid w:val="00B53EE7"/>
    <w:rsid w:val="00B53FE5"/>
    <w:rsid w:val="00B541B4"/>
    <w:rsid w:val="00B5440F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3233"/>
    <w:rsid w:val="00B63492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B56"/>
    <w:rsid w:val="00B71CC8"/>
    <w:rsid w:val="00B71D1B"/>
    <w:rsid w:val="00B71D60"/>
    <w:rsid w:val="00B71F2E"/>
    <w:rsid w:val="00B723DA"/>
    <w:rsid w:val="00B726E5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893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A9A"/>
    <w:rsid w:val="00B87EB6"/>
    <w:rsid w:val="00B87F3B"/>
    <w:rsid w:val="00B903DD"/>
    <w:rsid w:val="00B90533"/>
    <w:rsid w:val="00B90817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858"/>
    <w:rsid w:val="00B95884"/>
    <w:rsid w:val="00B95A58"/>
    <w:rsid w:val="00B95FE4"/>
    <w:rsid w:val="00B9604B"/>
    <w:rsid w:val="00B9668D"/>
    <w:rsid w:val="00B96AE0"/>
    <w:rsid w:val="00B96E50"/>
    <w:rsid w:val="00B96F79"/>
    <w:rsid w:val="00B96FD9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87D"/>
    <w:rsid w:val="00BA49E9"/>
    <w:rsid w:val="00BA4B98"/>
    <w:rsid w:val="00BA52CA"/>
    <w:rsid w:val="00BA5334"/>
    <w:rsid w:val="00BA5451"/>
    <w:rsid w:val="00BA561C"/>
    <w:rsid w:val="00BA56DD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939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7F"/>
    <w:rsid w:val="00BC7C5E"/>
    <w:rsid w:val="00BC7CB9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1184"/>
    <w:rsid w:val="00BE11A0"/>
    <w:rsid w:val="00BE11AB"/>
    <w:rsid w:val="00BE142D"/>
    <w:rsid w:val="00BE154E"/>
    <w:rsid w:val="00BE1772"/>
    <w:rsid w:val="00BE186A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3AB"/>
    <w:rsid w:val="00BE33D6"/>
    <w:rsid w:val="00BE35A7"/>
    <w:rsid w:val="00BE35CB"/>
    <w:rsid w:val="00BE3949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834"/>
    <w:rsid w:val="00BF48CE"/>
    <w:rsid w:val="00BF4A87"/>
    <w:rsid w:val="00BF4B0C"/>
    <w:rsid w:val="00BF4BF2"/>
    <w:rsid w:val="00BF4D28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A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116"/>
    <w:rsid w:val="00C06243"/>
    <w:rsid w:val="00C064C5"/>
    <w:rsid w:val="00C0679B"/>
    <w:rsid w:val="00C06E14"/>
    <w:rsid w:val="00C06E32"/>
    <w:rsid w:val="00C070E1"/>
    <w:rsid w:val="00C071AB"/>
    <w:rsid w:val="00C0728C"/>
    <w:rsid w:val="00C073DE"/>
    <w:rsid w:val="00C07638"/>
    <w:rsid w:val="00C07676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EFE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12B0"/>
    <w:rsid w:val="00C214A7"/>
    <w:rsid w:val="00C216AF"/>
    <w:rsid w:val="00C21827"/>
    <w:rsid w:val="00C219A3"/>
    <w:rsid w:val="00C21A15"/>
    <w:rsid w:val="00C21B0F"/>
    <w:rsid w:val="00C21B10"/>
    <w:rsid w:val="00C21C56"/>
    <w:rsid w:val="00C21EF1"/>
    <w:rsid w:val="00C21F1F"/>
    <w:rsid w:val="00C21F9B"/>
    <w:rsid w:val="00C22474"/>
    <w:rsid w:val="00C226C5"/>
    <w:rsid w:val="00C22832"/>
    <w:rsid w:val="00C22C70"/>
    <w:rsid w:val="00C22FB9"/>
    <w:rsid w:val="00C23096"/>
    <w:rsid w:val="00C230BE"/>
    <w:rsid w:val="00C236A0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4F9"/>
    <w:rsid w:val="00C27572"/>
    <w:rsid w:val="00C27677"/>
    <w:rsid w:val="00C27D54"/>
    <w:rsid w:val="00C27E68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D0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502D"/>
    <w:rsid w:val="00C4505B"/>
    <w:rsid w:val="00C451BF"/>
    <w:rsid w:val="00C456DB"/>
    <w:rsid w:val="00C45716"/>
    <w:rsid w:val="00C45A7A"/>
    <w:rsid w:val="00C45B05"/>
    <w:rsid w:val="00C46B24"/>
    <w:rsid w:val="00C46DA7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AC"/>
    <w:rsid w:val="00C60CB2"/>
    <w:rsid w:val="00C60E5C"/>
    <w:rsid w:val="00C60F25"/>
    <w:rsid w:val="00C6145A"/>
    <w:rsid w:val="00C616B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5F"/>
    <w:rsid w:val="00C657CB"/>
    <w:rsid w:val="00C65857"/>
    <w:rsid w:val="00C658A6"/>
    <w:rsid w:val="00C65BE3"/>
    <w:rsid w:val="00C65CC2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A70"/>
    <w:rsid w:val="00C75B28"/>
    <w:rsid w:val="00C75BD0"/>
    <w:rsid w:val="00C75F36"/>
    <w:rsid w:val="00C760BD"/>
    <w:rsid w:val="00C7612F"/>
    <w:rsid w:val="00C761ED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903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7"/>
    <w:rsid w:val="00C81F9A"/>
    <w:rsid w:val="00C821D8"/>
    <w:rsid w:val="00C8227C"/>
    <w:rsid w:val="00C82281"/>
    <w:rsid w:val="00C823EC"/>
    <w:rsid w:val="00C827BD"/>
    <w:rsid w:val="00C8291C"/>
    <w:rsid w:val="00C82B5D"/>
    <w:rsid w:val="00C82C88"/>
    <w:rsid w:val="00C83078"/>
    <w:rsid w:val="00C830AC"/>
    <w:rsid w:val="00C83185"/>
    <w:rsid w:val="00C83452"/>
    <w:rsid w:val="00C83532"/>
    <w:rsid w:val="00C839DF"/>
    <w:rsid w:val="00C83D16"/>
    <w:rsid w:val="00C83FE8"/>
    <w:rsid w:val="00C84113"/>
    <w:rsid w:val="00C84121"/>
    <w:rsid w:val="00C841CF"/>
    <w:rsid w:val="00C8451A"/>
    <w:rsid w:val="00C846E1"/>
    <w:rsid w:val="00C84FF8"/>
    <w:rsid w:val="00C852F0"/>
    <w:rsid w:val="00C856A5"/>
    <w:rsid w:val="00C85718"/>
    <w:rsid w:val="00C8583E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7824"/>
    <w:rsid w:val="00C87CF6"/>
    <w:rsid w:val="00C87E78"/>
    <w:rsid w:val="00C90176"/>
    <w:rsid w:val="00C90277"/>
    <w:rsid w:val="00C90326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7BD"/>
    <w:rsid w:val="00CA17BE"/>
    <w:rsid w:val="00CA17E3"/>
    <w:rsid w:val="00CA18CE"/>
    <w:rsid w:val="00CA196A"/>
    <w:rsid w:val="00CA1BA5"/>
    <w:rsid w:val="00CA1C37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BA1"/>
    <w:rsid w:val="00CA6C93"/>
    <w:rsid w:val="00CA6D1E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BEE"/>
    <w:rsid w:val="00CB60EE"/>
    <w:rsid w:val="00CB61BE"/>
    <w:rsid w:val="00CB6264"/>
    <w:rsid w:val="00CB68D1"/>
    <w:rsid w:val="00CB6CDB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AEC"/>
    <w:rsid w:val="00CC3B8F"/>
    <w:rsid w:val="00CC3CB5"/>
    <w:rsid w:val="00CC3E80"/>
    <w:rsid w:val="00CC3F16"/>
    <w:rsid w:val="00CC4186"/>
    <w:rsid w:val="00CC4395"/>
    <w:rsid w:val="00CC444A"/>
    <w:rsid w:val="00CC478A"/>
    <w:rsid w:val="00CC4A4E"/>
    <w:rsid w:val="00CC4A87"/>
    <w:rsid w:val="00CC4B60"/>
    <w:rsid w:val="00CC4C98"/>
    <w:rsid w:val="00CC4CB5"/>
    <w:rsid w:val="00CC4F36"/>
    <w:rsid w:val="00CC5BDD"/>
    <w:rsid w:val="00CC5C4E"/>
    <w:rsid w:val="00CC5FC3"/>
    <w:rsid w:val="00CC61E4"/>
    <w:rsid w:val="00CC634B"/>
    <w:rsid w:val="00CC63B1"/>
    <w:rsid w:val="00CC65D3"/>
    <w:rsid w:val="00CC6A9C"/>
    <w:rsid w:val="00CC6C57"/>
    <w:rsid w:val="00CC6DF0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10C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4DC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11B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3A"/>
    <w:rsid w:val="00D00B6B"/>
    <w:rsid w:val="00D00C02"/>
    <w:rsid w:val="00D00DA5"/>
    <w:rsid w:val="00D0109A"/>
    <w:rsid w:val="00D0118C"/>
    <w:rsid w:val="00D013BA"/>
    <w:rsid w:val="00D0185C"/>
    <w:rsid w:val="00D0194B"/>
    <w:rsid w:val="00D01A4E"/>
    <w:rsid w:val="00D01CDA"/>
    <w:rsid w:val="00D01CE4"/>
    <w:rsid w:val="00D02081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F3"/>
    <w:rsid w:val="00D043E3"/>
    <w:rsid w:val="00D044DE"/>
    <w:rsid w:val="00D044FE"/>
    <w:rsid w:val="00D04893"/>
    <w:rsid w:val="00D048DD"/>
    <w:rsid w:val="00D04AD4"/>
    <w:rsid w:val="00D05134"/>
    <w:rsid w:val="00D05285"/>
    <w:rsid w:val="00D055C7"/>
    <w:rsid w:val="00D05A71"/>
    <w:rsid w:val="00D05C35"/>
    <w:rsid w:val="00D05CB7"/>
    <w:rsid w:val="00D05F6F"/>
    <w:rsid w:val="00D06068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80F"/>
    <w:rsid w:val="00D32839"/>
    <w:rsid w:val="00D32986"/>
    <w:rsid w:val="00D32E89"/>
    <w:rsid w:val="00D32EA9"/>
    <w:rsid w:val="00D33132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702F"/>
    <w:rsid w:val="00D370DC"/>
    <w:rsid w:val="00D372C8"/>
    <w:rsid w:val="00D37A32"/>
    <w:rsid w:val="00D37DD0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58"/>
    <w:rsid w:val="00D8776E"/>
    <w:rsid w:val="00D87841"/>
    <w:rsid w:val="00D87C19"/>
    <w:rsid w:val="00D87E84"/>
    <w:rsid w:val="00D9001F"/>
    <w:rsid w:val="00D9007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E2"/>
    <w:rsid w:val="00D9569F"/>
    <w:rsid w:val="00D95821"/>
    <w:rsid w:val="00D9595C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A0"/>
    <w:rsid w:val="00DB42F7"/>
    <w:rsid w:val="00DB430C"/>
    <w:rsid w:val="00DB43A5"/>
    <w:rsid w:val="00DB43A8"/>
    <w:rsid w:val="00DB4624"/>
    <w:rsid w:val="00DB4837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2A9"/>
    <w:rsid w:val="00DC566A"/>
    <w:rsid w:val="00DC5695"/>
    <w:rsid w:val="00DC5CDD"/>
    <w:rsid w:val="00DC6045"/>
    <w:rsid w:val="00DC6251"/>
    <w:rsid w:val="00DC6875"/>
    <w:rsid w:val="00DC68C9"/>
    <w:rsid w:val="00DC6A55"/>
    <w:rsid w:val="00DC6B70"/>
    <w:rsid w:val="00DC6BA7"/>
    <w:rsid w:val="00DC6FB5"/>
    <w:rsid w:val="00DC709B"/>
    <w:rsid w:val="00DC73E7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B94"/>
    <w:rsid w:val="00DD1D55"/>
    <w:rsid w:val="00DD215E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F83"/>
    <w:rsid w:val="00DF40B0"/>
    <w:rsid w:val="00DF41AA"/>
    <w:rsid w:val="00DF453B"/>
    <w:rsid w:val="00DF4686"/>
    <w:rsid w:val="00DF46FE"/>
    <w:rsid w:val="00DF4899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F87"/>
    <w:rsid w:val="00DF6615"/>
    <w:rsid w:val="00DF6651"/>
    <w:rsid w:val="00DF67C7"/>
    <w:rsid w:val="00DF68A8"/>
    <w:rsid w:val="00DF68C6"/>
    <w:rsid w:val="00DF6945"/>
    <w:rsid w:val="00DF6A77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D94"/>
    <w:rsid w:val="00E01E55"/>
    <w:rsid w:val="00E01E57"/>
    <w:rsid w:val="00E02279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1011B"/>
    <w:rsid w:val="00E10152"/>
    <w:rsid w:val="00E10CC7"/>
    <w:rsid w:val="00E10D35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B39"/>
    <w:rsid w:val="00E23C03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7E4"/>
    <w:rsid w:val="00E33900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ACC"/>
    <w:rsid w:val="00E36AF1"/>
    <w:rsid w:val="00E36BE0"/>
    <w:rsid w:val="00E37023"/>
    <w:rsid w:val="00E37642"/>
    <w:rsid w:val="00E377B8"/>
    <w:rsid w:val="00E37B13"/>
    <w:rsid w:val="00E37B71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8DB"/>
    <w:rsid w:val="00E42991"/>
    <w:rsid w:val="00E42B2B"/>
    <w:rsid w:val="00E42C03"/>
    <w:rsid w:val="00E42D84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EC"/>
    <w:rsid w:val="00E462D2"/>
    <w:rsid w:val="00E464D9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6FB"/>
    <w:rsid w:val="00E53792"/>
    <w:rsid w:val="00E5380E"/>
    <w:rsid w:val="00E538F3"/>
    <w:rsid w:val="00E53A60"/>
    <w:rsid w:val="00E53AAC"/>
    <w:rsid w:val="00E53B5A"/>
    <w:rsid w:val="00E54191"/>
    <w:rsid w:val="00E54344"/>
    <w:rsid w:val="00E543A9"/>
    <w:rsid w:val="00E543E9"/>
    <w:rsid w:val="00E54622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1A7"/>
    <w:rsid w:val="00E6738A"/>
    <w:rsid w:val="00E67621"/>
    <w:rsid w:val="00E6777D"/>
    <w:rsid w:val="00E678A3"/>
    <w:rsid w:val="00E67DF6"/>
    <w:rsid w:val="00E700CD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1132"/>
    <w:rsid w:val="00E71336"/>
    <w:rsid w:val="00E713B2"/>
    <w:rsid w:val="00E7145B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DB5"/>
    <w:rsid w:val="00E72E2B"/>
    <w:rsid w:val="00E7303F"/>
    <w:rsid w:val="00E731B2"/>
    <w:rsid w:val="00E731B9"/>
    <w:rsid w:val="00E733C8"/>
    <w:rsid w:val="00E73694"/>
    <w:rsid w:val="00E73736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452"/>
    <w:rsid w:val="00E74465"/>
    <w:rsid w:val="00E7459D"/>
    <w:rsid w:val="00E74681"/>
    <w:rsid w:val="00E746F3"/>
    <w:rsid w:val="00E74D52"/>
    <w:rsid w:val="00E74D70"/>
    <w:rsid w:val="00E74E49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4F"/>
    <w:rsid w:val="00E771F2"/>
    <w:rsid w:val="00E77843"/>
    <w:rsid w:val="00E77CF3"/>
    <w:rsid w:val="00E77E90"/>
    <w:rsid w:val="00E77E98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FA8"/>
    <w:rsid w:val="00E87FD4"/>
    <w:rsid w:val="00E901A3"/>
    <w:rsid w:val="00E906F9"/>
    <w:rsid w:val="00E90B72"/>
    <w:rsid w:val="00E90CE5"/>
    <w:rsid w:val="00E90F43"/>
    <w:rsid w:val="00E90F69"/>
    <w:rsid w:val="00E911AF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10C"/>
    <w:rsid w:val="00EA2157"/>
    <w:rsid w:val="00EA22B2"/>
    <w:rsid w:val="00EA2390"/>
    <w:rsid w:val="00EA2571"/>
    <w:rsid w:val="00EA2602"/>
    <w:rsid w:val="00EA281E"/>
    <w:rsid w:val="00EA2C00"/>
    <w:rsid w:val="00EA2D34"/>
    <w:rsid w:val="00EA2D48"/>
    <w:rsid w:val="00EA2D70"/>
    <w:rsid w:val="00EA2E72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C9"/>
    <w:rsid w:val="00EA6BD8"/>
    <w:rsid w:val="00EA6C46"/>
    <w:rsid w:val="00EA6CA5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1074"/>
    <w:rsid w:val="00ED108B"/>
    <w:rsid w:val="00ED112C"/>
    <w:rsid w:val="00ED13DF"/>
    <w:rsid w:val="00ED1547"/>
    <w:rsid w:val="00ED1861"/>
    <w:rsid w:val="00ED18E9"/>
    <w:rsid w:val="00ED1D6C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78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733"/>
    <w:rsid w:val="00EF09D2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51"/>
    <w:rsid w:val="00EF793E"/>
    <w:rsid w:val="00EF7E6C"/>
    <w:rsid w:val="00EF7F48"/>
    <w:rsid w:val="00F0000B"/>
    <w:rsid w:val="00F0001E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558A"/>
    <w:rsid w:val="00F05D01"/>
    <w:rsid w:val="00F05D3D"/>
    <w:rsid w:val="00F0625C"/>
    <w:rsid w:val="00F0671A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FB6"/>
    <w:rsid w:val="00F164AB"/>
    <w:rsid w:val="00F164DA"/>
    <w:rsid w:val="00F16858"/>
    <w:rsid w:val="00F1690D"/>
    <w:rsid w:val="00F169CB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2BF"/>
    <w:rsid w:val="00F216A7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2D7"/>
    <w:rsid w:val="00F23359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892"/>
    <w:rsid w:val="00F2497C"/>
    <w:rsid w:val="00F24996"/>
    <w:rsid w:val="00F24B85"/>
    <w:rsid w:val="00F24E33"/>
    <w:rsid w:val="00F24E55"/>
    <w:rsid w:val="00F24EAA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3EF"/>
    <w:rsid w:val="00F347B0"/>
    <w:rsid w:val="00F34BD4"/>
    <w:rsid w:val="00F35046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CD"/>
    <w:rsid w:val="00F501FF"/>
    <w:rsid w:val="00F50207"/>
    <w:rsid w:val="00F505B2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F5E"/>
    <w:rsid w:val="00F55250"/>
    <w:rsid w:val="00F55254"/>
    <w:rsid w:val="00F552D7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939"/>
    <w:rsid w:val="00F60A8C"/>
    <w:rsid w:val="00F60AC5"/>
    <w:rsid w:val="00F60D79"/>
    <w:rsid w:val="00F60E8A"/>
    <w:rsid w:val="00F610F6"/>
    <w:rsid w:val="00F61194"/>
    <w:rsid w:val="00F612B8"/>
    <w:rsid w:val="00F612F3"/>
    <w:rsid w:val="00F61342"/>
    <w:rsid w:val="00F61867"/>
    <w:rsid w:val="00F618CC"/>
    <w:rsid w:val="00F61A2A"/>
    <w:rsid w:val="00F61CE3"/>
    <w:rsid w:val="00F61D8A"/>
    <w:rsid w:val="00F61E2F"/>
    <w:rsid w:val="00F621C4"/>
    <w:rsid w:val="00F623CF"/>
    <w:rsid w:val="00F623F6"/>
    <w:rsid w:val="00F626B3"/>
    <w:rsid w:val="00F626F3"/>
    <w:rsid w:val="00F6273D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BAE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9F6"/>
    <w:rsid w:val="00F77A19"/>
    <w:rsid w:val="00F77A83"/>
    <w:rsid w:val="00F77C80"/>
    <w:rsid w:val="00F77C8E"/>
    <w:rsid w:val="00F77F2E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1163"/>
    <w:rsid w:val="00F81217"/>
    <w:rsid w:val="00F81420"/>
    <w:rsid w:val="00F8152A"/>
    <w:rsid w:val="00F81530"/>
    <w:rsid w:val="00F8199F"/>
    <w:rsid w:val="00F81AE7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48B"/>
    <w:rsid w:val="00F844BC"/>
    <w:rsid w:val="00F84699"/>
    <w:rsid w:val="00F847AA"/>
    <w:rsid w:val="00F847FA"/>
    <w:rsid w:val="00F8489E"/>
    <w:rsid w:val="00F84AFF"/>
    <w:rsid w:val="00F84DD0"/>
    <w:rsid w:val="00F84E52"/>
    <w:rsid w:val="00F84E77"/>
    <w:rsid w:val="00F85367"/>
    <w:rsid w:val="00F858D8"/>
    <w:rsid w:val="00F85B45"/>
    <w:rsid w:val="00F85E6F"/>
    <w:rsid w:val="00F85F2D"/>
    <w:rsid w:val="00F860D1"/>
    <w:rsid w:val="00F862A8"/>
    <w:rsid w:val="00F863F0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8A0"/>
    <w:rsid w:val="00F949DB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23F8"/>
    <w:rsid w:val="00FA2564"/>
    <w:rsid w:val="00FA25AC"/>
    <w:rsid w:val="00FA266E"/>
    <w:rsid w:val="00FA282C"/>
    <w:rsid w:val="00FA2990"/>
    <w:rsid w:val="00FA2E00"/>
    <w:rsid w:val="00FA2E9A"/>
    <w:rsid w:val="00FA2F5A"/>
    <w:rsid w:val="00FA2FCF"/>
    <w:rsid w:val="00FA3422"/>
    <w:rsid w:val="00FA3466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D5"/>
    <w:rsid w:val="00FB05B7"/>
    <w:rsid w:val="00FB089D"/>
    <w:rsid w:val="00FB0B08"/>
    <w:rsid w:val="00FB0B29"/>
    <w:rsid w:val="00FB0B48"/>
    <w:rsid w:val="00FB0CDD"/>
    <w:rsid w:val="00FB0D1E"/>
    <w:rsid w:val="00FB123E"/>
    <w:rsid w:val="00FB1406"/>
    <w:rsid w:val="00FB15A8"/>
    <w:rsid w:val="00FB1713"/>
    <w:rsid w:val="00FB1920"/>
    <w:rsid w:val="00FB19ED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57D"/>
    <w:rsid w:val="00FC4742"/>
    <w:rsid w:val="00FC478C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20E3"/>
    <w:rsid w:val="00FD21DE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9B4"/>
    <w:rsid w:val="00FD4A44"/>
    <w:rsid w:val="00FD4AD8"/>
    <w:rsid w:val="00FD4BB4"/>
    <w:rsid w:val="00FD4CDD"/>
    <w:rsid w:val="00FD4D60"/>
    <w:rsid w:val="00FD4E06"/>
    <w:rsid w:val="00FD4FA3"/>
    <w:rsid w:val="00FD533D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F10"/>
    <w:rsid w:val="00FE211A"/>
    <w:rsid w:val="00FE2146"/>
    <w:rsid w:val="00FE265A"/>
    <w:rsid w:val="00FE26F6"/>
    <w:rsid w:val="00FE296C"/>
    <w:rsid w:val="00FE2FCA"/>
    <w:rsid w:val="00FE2FFE"/>
    <w:rsid w:val="00FE31AB"/>
    <w:rsid w:val="00FE345B"/>
    <w:rsid w:val="00FE34F7"/>
    <w:rsid w:val="00FE39A0"/>
    <w:rsid w:val="00FE39E3"/>
    <w:rsid w:val="00FE3B8F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5BF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71ADA"/>
  <w15:chartTrackingRefBased/>
  <w15:docId w15:val="{C03E12E8-8990-4049-9872-3E35183E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tabs>
        <w:tab w:val="clear" w:pos="1134"/>
        <w:tab w:val="num" w:pos="283"/>
      </w:tabs>
      <w:ind w:left="283" w:hanging="283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5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6"/>
      </w:numPr>
    </w:pPr>
  </w:style>
  <w:style w:type="numbering" w:customStyle="1" w:styleId="CurrentList1">
    <w:name w:val="Current List1"/>
    <w:rsid w:val="00CE3F6F"/>
    <w:pPr>
      <w:numPr>
        <w:numId w:val="27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8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AFB10-15A3-4FA7-8DBF-A68B14D1D6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151131-9265-4A66-A631-46F2A7E7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3777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Ginnapat, Tangchitnob</cp:lastModifiedBy>
  <cp:revision>447</cp:revision>
  <cp:lastPrinted>2022-05-11T08:28:00Z</cp:lastPrinted>
  <dcterms:created xsi:type="dcterms:W3CDTF">2021-11-05T23:01:00Z</dcterms:created>
  <dcterms:modified xsi:type="dcterms:W3CDTF">2022-05-13T03:09:00Z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  <property fmtid="{D5CDD505-2E9C-101B-9397-08002B2CF9AE}" pid="34" name="_ReviewingToolsShownOnce">
    <vt:lpwstr/>
  </property>
</Properties>
</file>