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3CC9E9" w14:textId="049615C7" w:rsidR="00462BD5" w:rsidRPr="009453E1" w:rsidRDefault="00462BD5" w:rsidP="00462BD5">
      <w:pPr>
        <w:spacing w:line="240" w:lineRule="atLeast"/>
        <w:rPr>
          <w:rFonts w:cs="Cordia New"/>
          <w:cs/>
          <w:lang w:val="en-US" w:bidi="th-TH"/>
        </w:rPr>
      </w:pPr>
    </w:p>
    <w:p w14:paraId="411AB9C0" w14:textId="77777777" w:rsidR="00462BD5" w:rsidRPr="0076551F" w:rsidRDefault="00462BD5" w:rsidP="00462BD5">
      <w:pPr>
        <w:spacing w:line="240" w:lineRule="atLeast"/>
        <w:rPr>
          <w:rFonts w:cs="Times New Roman"/>
          <w:cs/>
          <w:lang w:bidi="th-TH"/>
        </w:rPr>
      </w:pPr>
    </w:p>
    <w:p w14:paraId="3954C6E1" w14:textId="77777777" w:rsidR="00462BD5" w:rsidRPr="00F04086" w:rsidRDefault="00462BD5" w:rsidP="00462BD5">
      <w:pPr>
        <w:spacing w:line="240" w:lineRule="atLeast"/>
        <w:rPr>
          <w:rFonts w:cstheme="minorBidi"/>
          <w:cs/>
          <w:lang w:bidi="th-TH"/>
        </w:rPr>
      </w:pPr>
    </w:p>
    <w:p w14:paraId="045E6E33" w14:textId="77777777" w:rsidR="00462BD5" w:rsidRPr="0076551F" w:rsidRDefault="00462BD5" w:rsidP="00462BD5">
      <w:pPr>
        <w:spacing w:line="240" w:lineRule="atLeast"/>
        <w:rPr>
          <w:rFonts w:cs="Times New Roman"/>
          <w:cs/>
          <w:lang w:bidi="th-TH"/>
        </w:rPr>
      </w:pPr>
    </w:p>
    <w:p w14:paraId="35B64071" w14:textId="77777777" w:rsidR="00462BD5" w:rsidRPr="0076551F" w:rsidRDefault="00462BD5" w:rsidP="00462BD5">
      <w:pPr>
        <w:spacing w:line="240" w:lineRule="atLeast"/>
        <w:rPr>
          <w:rFonts w:cs="Times New Roman"/>
          <w:cs/>
          <w:lang w:bidi="th-TH"/>
        </w:rPr>
      </w:pPr>
    </w:p>
    <w:p w14:paraId="2BD30572" w14:textId="77777777" w:rsidR="00462BD5" w:rsidRPr="0076551F" w:rsidRDefault="00462BD5" w:rsidP="00462BD5">
      <w:pPr>
        <w:spacing w:line="240" w:lineRule="atLeast"/>
        <w:rPr>
          <w:rFonts w:cs="Times New Roman"/>
          <w:lang w:val="en-US"/>
        </w:rPr>
      </w:pPr>
    </w:p>
    <w:p w14:paraId="0DCB99DE" w14:textId="77777777" w:rsidR="00462BD5" w:rsidRPr="00DE0ED5" w:rsidRDefault="00462BD5" w:rsidP="00462BD5">
      <w:pPr>
        <w:spacing w:line="240" w:lineRule="atLeast"/>
        <w:rPr>
          <w:rFonts w:cs="Cordia New"/>
          <w:cs/>
          <w:lang w:bidi="th-TH"/>
        </w:rPr>
      </w:pPr>
    </w:p>
    <w:p w14:paraId="56DA9A76" w14:textId="77777777" w:rsidR="00462BD5" w:rsidRPr="002658B9" w:rsidRDefault="00462BD5" w:rsidP="00462BD5">
      <w:pPr>
        <w:spacing w:line="240" w:lineRule="atLeast"/>
        <w:rPr>
          <w:rFonts w:cstheme="minorBidi"/>
          <w:cs/>
          <w:lang w:val="en-US" w:bidi="th-TH"/>
        </w:rPr>
      </w:pPr>
    </w:p>
    <w:p w14:paraId="1B647F48" w14:textId="77777777" w:rsidR="00462BD5" w:rsidRPr="0076551F" w:rsidRDefault="00462BD5" w:rsidP="00462BD5">
      <w:pPr>
        <w:spacing w:line="240" w:lineRule="atLeast"/>
        <w:rPr>
          <w:rFonts w:cs="Times New Roman"/>
          <w:lang w:val="en-US"/>
        </w:rPr>
      </w:pPr>
    </w:p>
    <w:p w14:paraId="79739B89" w14:textId="77777777" w:rsidR="00462BD5" w:rsidRPr="003C07F5" w:rsidRDefault="00462BD5" w:rsidP="00462BD5">
      <w:pPr>
        <w:spacing w:line="240" w:lineRule="atLeast"/>
        <w:rPr>
          <w:rFonts w:cs="Cordia New"/>
          <w:lang w:val="en-US" w:bidi="th-TH"/>
        </w:rPr>
      </w:pPr>
    </w:p>
    <w:p w14:paraId="6322C151" w14:textId="77777777" w:rsidR="00462BD5" w:rsidRPr="0076551F" w:rsidRDefault="00462BD5" w:rsidP="00462BD5">
      <w:pPr>
        <w:spacing w:line="240" w:lineRule="atLeast"/>
        <w:rPr>
          <w:rFonts w:cs="Times New Roman"/>
          <w:lang w:val="en-US"/>
        </w:rPr>
      </w:pPr>
    </w:p>
    <w:p w14:paraId="475F25A7" w14:textId="77777777" w:rsidR="00462BD5" w:rsidRPr="0076551F" w:rsidRDefault="00462BD5" w:rsidP="00462BD5">
      <w:pPr>
        <w:spacing w:line="240" w:lineRule="atLeast"/>
        <w:rPr>
          <w:rFonts w:cs="Times New Roman"/>
          <w:lang w:val="en-US"/>
        </w:rPr>
      </w:pPr>
    </w:p>
    <w:p w14:paraId="283460B8" w14:textId="77777777" w:rsidR="00462BD5" w:rsidRPr="0076551F" w:rsidRDefault="00462BD5" w:rsidP="00462BD5">
      <w:pPr>
        <w:spacing w:line="240" w:lineRule="atLeast"/>
        <w:rPr>
          <w:rFonts w:cs="Times New Roman"/>
          <w:cs/>
          <w:lang w:bidi="th-TH"/>
        </w:rPr>
      </w:pPr>
    </w:p>
    <w:p w14:paraId="7C6F3FA4" w14:textId="77777777" w:rsidR="00462BD5" w:rsidRPr="0076551F" w:rsidRDefault="00462BD5" w:rsidP="00462BD5">
      <w:pPr>
        <w:spacing w:line="240" w:lineRule="atLeast"/>
        <w:rPr>
          <w:rFonts w:cs="Times New Roman"/>
          <w:lang w:val="en-US"/>
        </w:rPr>
      </w:pPr>
    </w:p>
    <w:p w14:paraId="52E97DBF" w14:textId="77777777" w:rsidR="00462BD5" w:rsidRPr="00E918AA" w:rsidRDefault="00462BD5" w:rsidP="00462BD5">
      <w:pPr>
        <w:spacing w:line="240" w:lineRule="atLeast"/>
        <w:rPr>
          <w:rFonts w:cs="Times New Roman"/>
          <w:lang w:val="en-US" w:bidi="th-TH"/>
        </w:rPr>
      </w:pPr>
    </w:p>
    <w:p w14:paraId="6289FC4D" w14:textId="77777777" w:rsidR="00462BD5" w:rsidRPr="00141DDE" w:rsidRDefault="00462BD5" w:rsidP="00462BD5">
      <w:pPr>
        <w:spacing w:line="240" w:lineRule="atLeast"/>
        <w:rPr>
          <w:rFonts w:cs="Times New Roman"/>
          <w:lang w:val="en-US" w:bidi="th-TH"/>
        </w:rPr>
      </w:pPr>
    </w:p>
    <w:p w14:paraId="62A0EFBC" w14:textId="2F60A2DA" w:rsidR="00462BD5" w:rsidRPr="00162447" w:rsidRDefault="00462BD5" w:rsidP="00162447">
      <w:pPr>
        <w:pStyle w:val="CoverClientName"/>
        <w:spacing w:before="0" w:after="0" w:line="240" w:lineRule="atLeast"/>
        <w:jc w:val="center"/>
        <w:rPr>
          <w:rFonts w:ascii="CordiaUPC" w:hAnsi="CordiaUPC" w:cs="CordiaUPC"/>
          <w:sz w:val="40"/>
          <w:szCs w:val="50"/>
          <w:cs/>
          <w:lang w:bidi="th-TH"/>
        </w:rPr>
      </w:pPr>
      <w:r w:rsidRPr="00162447">
        <w:rPr>
          <w:rFonts w:ascii="CordiaUPC" w:hAnsi="CordiaUPC" w:cs="CordiaUPC" w:hint="cs"/>
          <w:sz w:val="40"/>
          <w:szCs w:val="40"/>
        </w:rPr>
        <w:t>TMB</w:t>
      </w:r>
      <w:r w:rsidR="005301F5">
        <w:rPr>
          <w:rFonts w:ascii="CordiaUPC" w:hAnsi="CordiaUPC" w:cs="CordiaUPC"/>
          <w:sz w:val="40"/>
          <w:szCs w:val="40"/>
        </w:rPr>
        <w:t xml:space="preserve">Thanachart Bank </w:t>
      </w:r>
      <w:r w:rsidRPr="00162447">
        <w:rPr>
          <w:rFonts w:ascii="CordiaUPC" w:hAnsi="CordiaUPC" w:cs="CordiaUPC" w:hint="cs"/>
          <w:sz w:val="40"/>
          <w:szCs w:val="40"/>
        </w:rPr>
        <w:t>Public Company Limited</w:t>
      </w:r>
    </w:p>
    <w:p w14:paraId="5319F05D" w14:textId="7DC83F2B" w:rsidR="00462BD5" w:rsidRDefault="00462BD5" w:rsidP="00162447">
      <w:pPr>
        <w:pStyle w:val="CoverClientName"/>
        <w:spacing w:before="0" w:after="0" w:line="240" w:lineRule="atLeast"/>
        <w:jc w:val="center"/>
        <w:rPr>
          <w:rFonts w:ascii="CordiaUPC" w:hAnsi="CordiaUPC" w:cs="CordiaUPC"/>
          <w:sz w:val="40"/>
          <w:szCs w:val="40"/>
        </w:rPr>
      </w:pPr>
      <w:r w:rsidRPr="00162447">
        <w:rPr>
          <w:rFonts w:ascii="CordiaUPC" w:hAnsi="CordiaUPC" w:cs="CordiaUPC" w:hint="cs"/>
          <w:sz w:val="40"/>
          <w:szCs w:val="40"/>
        </w:rPr>
        <w:t>and its Subsidiaries</w:t>
      </w:r>
    </w:p>
    <w:p w14:paraId="2526FD4C" w14:textId="77777777" w:rsidR="00462BD5" w:rsidRPr="00162447" w:rsidRDefault="00462BD5" w:rsidP="00162447">
      <w:pPr>
        <w:pStyle w:val="CoverClientName"/>
        <w:spacing w:before="0" w:after="0" w:line="240" w:lineRule="atLeast"/>
        <w:jc w:val="center"/>
        <w:rPr>
          <w:rFonts w:ascii="CordiaUPC" w:hAnsi="CordiaUPC" w:cs="CordiaUPC"/>
          <w:sz w:val="40"/>
          <w:szCs w:val="40"/>
          <w:cs/>
          <w:lang w:bidi="th-TH"/>
        </w:rPr>
      </w:pPr>
    </w:p>
    <w:p w14:paraId="38390040" w14:textId="77777777" w:rsidR="002438AE" w:rsidRPr="00B27BEB" w:rsidRDefault="002438AE" w:rsidP="002438AE">
      <w:pPr>
        <w:autoSpaceDE w:val="0"/>
        <w:autoSpaceDN w:val="0"/>
        <w:adjustRightInd w:val="0"/>
        <w:spacing w:line="240" w:lineRule="auto"/>
        <w:jc w:val="center"/>
        <w:rPr>
          <w:rFonts w:ascii="CordiaUPC" w:eastAsia="Times New Roman" w:hAnsi="CordiaUPC" w:cs="CordiaUPC"/>
          <w:sz w:val="36"/>
          <w:szCs w:val="36"/>
          <w:lang w:val="en-US" w:eastAsia="en-GB" w:bidi="th-TH"/>
        </w:rPr>
      </w:pPr>
      <w:r w:rsidRPr="00B27BEB">
        <w:rPr>
          <w:rFonts w:ascii="CordiaUPC" w:eastAsia="Times New Roman" w:hAnsi="CordiaUPC" w:cs="CordiaUPC" w:hint="cs"/>
          <w:sz w:val="36"/>
          <w:szCs w:val="36"/>
          <w:lang w:val="en-US" w:eastAsia="en-GB" w:bidi="th-TH"/>
        </w:rPr>
        <w:t>Interim financial statements</w:t>
      </w:r>
    </w:p>
    <w:p w14:paraId="7DCB7030" w14:textId="77777777" w:rsidR="002438AE" w:rsidRPr="00B27BEB" w:rsidRDefault="002438AE" w:rsidP="002438AE">
      <w:pPr>
        <w:autoSpaceDE w:val="0"/>
        <w:autoSpaceDN w:val="0"/>
        <w:adjustRightInd w:val="0"/>
        <w:spacing w:line="240" w:lineRule="auto"/>
        <w:jc w:val="center"/>
        <w:rPr>
          <w:rFonts w:ascii="CordiaUPC" w:eastAsia="Times New Roman" w:hAnsi="CordiaUPC" w:cs="CordiaUPC"/>
          <w:sz w:val="36"/>
          <w:szCs w:val="36"/>
          <w:lang w:val="en-US" w:eastAsia="en-GB" w:bidi="th-TH"/>
        </w:rPr>
      </w:pPr>
      <w:r w:rsidRPr="00B27BEB">
        <w:rPr>
          <w:rFonts w:ascii="CordiaUPC" w:eastAsia="Times New Roman" w:hAnsi="CordiaUPC" w:cs="CordiaUPC" w:hint="cs"/>
          <w:sz w:val="36"/>
          <w:szCs w:val="36"/>
          <w:lang w:val="en-US" w:eastAsia="en-GB" w:bidi="th-TH"/>
        </w:rPr>
        <w:t>for the three-month and six-month periods ended</w:t>
      </w:r>
    </w:p>
    <w:p w14:paraId="009BD295" w14:textId="272D38A4" w:rsidR="002438AE" w:rsidRPr="00B27BEB" w:rsidRDefault="002438AE" w:rsidP="002438AE">
      <w:pPr>
        <w:autoSpaceDE w:val="0"/>
        <w:autoSpaceDN w:val="0"/>
        <w:adjustRightInd w:val="0"/>
        <w:spacing w:line="240" w:lineRule="auto"/>
        <w:jc w:val="center"/>
        <w:rPr>
          <w:rFonts w:ascii="CordiaUPC" w:eastAsia="Times New Roman" w:hAnsi="CordiaUPC" w:cs="CordiaUPC"/>
          <w:sz w:val="36"/>
          <w:szCs w:val="45"/>
          <w:cs/>
          <w:lang w:val="en-US" w:eastAsia="en-GB" w:bidi="th-TH"/>
        </w:rPr>
      </w:pPr>
      <w:r w:rsidRPr="00B27BEB">
        <w:rPr>
          <w:rFonts w:ascii="CordiaUPC" w:eastAsia="Times New Roman" w:hAnsi="CordiaUPC" w:cs="CordiaUPC" w:hint="cs"/>
          <w:sz w:val="36"/>
          <w:szCs w:val="36"/>
          <w:lang w:val="en-US" w:eastAsia="en-GB" w:bidi="th-TH"/>
        </w:rPr>
        <w:t>30 June 202</w:t>
      </w:r>
      <w:r>
        <w:rPr>
          <w:rFonts w:ascii="CordiaUPC" w:eastAsia="Times New Roman" w:hAnsi="CordiaUPC" w:cs="CordiaUPC"/>
          <w:sz w:val="36"/>
          <w:szCs w:val="36"/>
          <w:lang w:val="en-US" w:eastAsia="en-GB" w:bidi="th-TH"/>
        </w:rPr>
        <w:t>2</w:t>
      </w:r>
    </w:p>
    <w:p w14:paraId="74EA5C64" w14:textId="77777777" w:rsidR="002438AE" w:rsidRPr="00B27BEB" w:rsidRDefault="002438AE" w:rsidP="002438AE">
      <w:pPr>
        <w:autoSpaceDE w:val="0"/>
        <w:autoSpaceDN w:val="0"/>
        <w:adjustRightInd w:val="0"/>
        <w:spacing w:line="240" w:lineRule="auto"/>
        <w:jc w:val="center"/>
        <w:rPr>
          <w:rFonts w:ascii="CordiaUPC" w:eastAsia="Times New Roman" w:hAnsi="CordiaUPC" w:cs="CordiaUPC"/>
          <w:sz w:val="36"/>
          <w:szCs w:val="36"/>
          <w:lang w:val="en-US" w:eastAsia="en-GB" w:bidi="th-TH"/>
        </w:rPr>
      </w:pPr>
      <w:r w:rsidRPr="00B27BEB">
        <w:rPr>
          <w:rFonts w:ascii="CordiaUPC" w:eastAsia="Times New Roman" w:hAnsi="CordiaUPC" w:cs="CordiaUPC" w:hint="cs"/>
          <w:sz w:val="36"/>
          <w:szCs w:val="36"/>
          <w:lang w:val="en-US" w:eastAsia="en-GB" w:bidi="th-TH"/>
        </w:rPr>
        <w:t>and</w:t>
      </w:r>
    </w:p>
    <w:p w14:paraId="5DE7665B" w14:textId="77777777" w:rsidR="002438AE" w:rsidRPr="00B27BEB" w:rsidRDefault="002438AE" w:rsidP="002438AE">
      <w:pPr>
        <w:spacing w:line="240" w:lineRule="atLeast"/>
        <w:jc w:val="center"/>
        <w:rPr>
          <w:rFonts w:ascii="CordiaUPC" w:hAnsi="CordiaUPC" w:cs="CordiaUPC"/>
          <w:b/>
          <w:bCs/>
          <w:sz w:val="36"/>
          <w:szCs w:val="36"/>
        </w:rPr>
      </w:pPr>
      <w:r w:rsidRPr="00B27BEB">
        <w:rPr>
          <w:rFonts w:ascii="CordiaUPC" w:eastAsia="Times New Roman" w:hAnsi="CordiaUPC" w:cs="CordiaUPC" w:hint="cs"/>
          <w:sz w:val="36"/>
          <w:szCs w:val="36"/>
          <w:lang w:val="en-US" w:eastAsia="en-GB" w:bidi="th-TH"/>
        </w:rPr>
        <w:t>Independent Auditor’s Report</w:t>
      </w:r>
    </w:p>
    <w:p w14:paraId="08155C8D" w14:textId="77777777" w:rsidR="00462BD5" w:rsidRDefault="00462BD5" w:rsidP="00462BD5">
      <w:pPr>
        <w:rPr>
          <w:rFonts w:cs="Times New Roman"/>
          <w:b/>
          <w:bCs/>
          <w:sz w:val="28"/>
          <w:szCs w:val="28"/>
          <w:lang w:val="en-US"/>
        </w:rPr>
      </w:pPr>
    </w:p>
    <w:p w14:paraId="368C3084" w14:textId="77777777" w:rsidR="00462BD5" w:rsidRDefault="00462BD5" w:rsidP="00462BD5">
      <w:pPr>
        <w:rPr>
          <w:rFonts w:cs="Times New Roman"/>
          <w:b/>
          <w:bCs/>
          <w:sz w:val="28"/>
          <w:szCs w:val="28"/>
          <w:lang w:val="en-US"/>
        </w:rPr>
      </w:pPr>
    </w:p>
    <w:p w14:paraId="3B2E00A2" w14:textId="77777777" w:rsidR="00462BD5" w:rsidRDefault="00462BD5" w:rsidP="00462BD5">
      <w:pPr>
        <w:rPr>
          <w:rFonts w:cs="Times New Roman"/>
          <w:b/>
          <w:bCs/>
          <w:sz w:val="28"/>
          <w:szCs w:val="28"/>
          <w:lang w:val="en-US"/>
        </w:rPr>
      </w:pPr>
    </w:p>
    <w:p w14:paraId="6EDB2808" w14:textId="77777777" w:rsidR="00462BD5" w:rsidRDefault="00462BD5" w:rsidP="00462BD5">
      <w:pPr>
        <w:rPr>
          <w:rFonts w:cs="Times New Roman"/>
          <w:b/>
          <w:bCs/>
          <w:sz w:val="28"/>
          <w:szCs w:val="28"/>
          <w:lang w:val="en-US"/>
        </w:rPr>
      </w:pPr>
    </w:p>
    <w:p w14:paraId="689BAB4C" w14:textId="77777777" w:rsidR="00462BD5" w:rsidRDefault="00462BD5" w:rsidP="00462BD5">
      <w:pPr>
        <w:rPr>
          <w:rFonts w:cs="Times New Roman"/>
          <w:b/>
          <w:bCs/>
          <w:sz w:val="28"/>
          <w:szCs w:val="28"/>
          <w:lang w:val="en-US"/>
        </w:rPr>
      </w:pPr>
    </w:p>
    <w:p w14:paraId="37076E22" w14:textId="77777777" w:rsidR="00462BD5" w:rsidRPr="00597C1B" w:rsidRDefault="00462BD5" w:rsidP="00462BD5">
      <w:pPr>
        <w:rPr>
          <w:rFonts w:cs="Times New Roman"/>
          <w:b/>
          <w:bCs/>
          <w:sz w:val="28"/>
          <w:szCs w:val="28"/>
          <w:lang w:val="en-US"/>
        </w:rPr>
        <w:sectPr w:rsidR="00462BD5" w:rsidRPr="00597C1B" w:rsidSect="00EF6D31">
          <w:headerReference w:type="even" r:id="rId8"/>
          <w:headerReference w:type="default" r:id="rId9"/>
          <w:footerReference w:type="even" r:id="rId10"/>
          <w:footerReference w:type="default" r:id="rId11"/>
          <w:headerReference w:type="first" r:id="rId12"/>
          <w:footerReference w:type="first" r:id="rId13"/>
          <w:pgSz w:w="11907" w:h="16840" w:code="9"/>
          <w:pgMar w:top="691" w:right="1152" w:bottom="576" w:left="1152" w:header="720" w:footer="720" w:gutter="0"/>
          <w:pgNumType w:start="0"/>
          <w:cols w:space="720"/>
          <w:titlePg/>
          <w:docGrid w:linePitch="299"/>
        </w:sectPr>
      </w:pPr>
    </w:p>
    <w:p w14:paraId="7E80AD63" w14:textId="1F866FC3" w:rsidR="00462BD5" w:rsidRDefault="00462BD5" w:rsidP="00462BD5">
      <w:pPr>
        <w:rPr>
          <w:rFonts w:ascii="CordiaUPC" w:hAnsi="CordiaUPC" w:cs="CordiaUPC"/>
          <w:b/>
          <w:bCs/>
          <w:sz w:val="24"/>
          <w:szCs w:val="24"/>
          <w:lang w:val="en-US"/>
        </w:rPr>
      </w:pPr>
    </w:p>
    <w:p w14:paraId="037A5426" w14:textId="77777777" w:rsidR="00A61EA2" w:rsidRPr="00ED4B7C" w:rsidRDefault="00A61EA2" w:rsidP="00462BD5">
      <w:pPr>
        <w:rPr>
          <w:rFonts w:ascii="CordiaUPC" w:hAnsi="CordiaUPC" w:cs="CordiaUPC"/>
          <w:b/>
          <w:bCs/>
          <w:sz w:val="24"/>
          <w:szCs w:val="24"/>
        </w:rPr>
      </w:pPr>
    </w:p>
    <w:p w14:paraId="52B2AAEA" w14:textId="77777777" w:rsidR="00462BD5" w:rsidRPr="00ED4B7C" w:rsidRDefault="00462BD5" w:rsidP="00462BD5">
      <w:pPr>
        <w:pStyle w:val="RNormal"/>
        <w:rPr>
          <w:rFonts w:ascii="CordiaUPC" w:hAnsi="CordiaUPC" w:cs="CordiaUPC"/>
          <w:b/>
          <w:bCs/>
          <w:sz w:val="24"/>
        </w:rPr>
      </w:pPr>
    </w:p>
    <w:p w14:paraId="2B53BCA9" w14:textId="77777777" w:rsidR="00462BD5" w:rsidRPr="00ED4B7C" w:rsidRDefault="00462BD5" w:rsidP="00462BD5">
      <w:pPr>
        <w:pStyle w:val="RNormal"/>
        <w:rPr>
          <w:rFonts w:ascii="CordiaUPC" w:hAnsi="CordiaUPC" w:cs="CordiaUPC"/>
          <w:b/>
          <w:bCs/>
          <w:sz w:val="24"/>
        </w:rPr>
      </w:pPr>
    </w:p>
    <w:p w14:paraId="46795737" w14:textId="77777777" w:rsidR="00462BD5" w:rsidRPr="00ED4B7C" w:rsidRDefault="00462BD5" w:rsidP="00462BD5">
      <w:pPr>
        <w:pStyle w:val="RNormal"/>
        <w:rPr>
          <w:rFonts w:ascii="CordiaUPC" w:hAnsi="CordiaUPC" w:cs="CordiaUPC"/>
          <w:b/>
          <w:bCs/>
          <w:sz w:val="24"/>
        </w:rPr>
      </w:pPr>
    </w:p>
    <w:p w14:paraId="689A3E9F" w14:textId="77777777" w:rsidR="00462BD5" w:rsidRPr="00ED4B7C" w:rsidRDefault="00462BD5" w:rsidP="00462BD5">
      <w:pPr>
        <w:spacing w:line="240" w:lineRule="auto"/>
        <w:rPr>
          <w:rFonts w:ascii="CordiaUPC" w:hAnsi="CordiaUPC" w:cs="CordiaUPC"/>
          <w:b/>
          <w:bCs/>
          <w:sz w:val="24"/>
          <w:szCs w:val="24"/>
          <w:lang w:val="en-US"/>
        </w:rPr>
      </w:pPr>
    </w:p>
    <w:p w14:paraId="6B172AA1" w14:textId="77777777" w:rsidR="00FB1DAC" w:rsidRDefault="00FB1DAC" w:rsidP="00FB1DAC">
      <w:pPr>
        <w:spacing w:line="260" w:lineRule="exact"/>
        <w:rPr>
          <w:rFonts w:ascii="CordiaUPC" w:hAnsi="CordiaUPC" w:cs="CordiaUPC"/>
          <w:b/>
          <w:bCs/>
          <w:sz w:val="28"/>
          <w:szCs w:val="28"/>
          <w:lang w:val="en-US"/>
        </w:rPr>
      </w:pPr>
    </w:p>
    <w:p w14:paraId="7F4295DF" w14:textId="77777777" w:rsidR="00FB1DAC" w:rsidRDefault="00FB1DAC" w:rsidP="00FB1DAC">
      <w:pPr>
        <w:spacing w:line="260" w:lineRule="exact"/>
        <w:rPr>
          <w:rFonts w:ascii="CordiaUPC" w:hAnsi="CordiaUPC" w:cs="CordiaUPC"/>
          <w:b/>
          <w:bCs/>
          <w:sz w:val="28"/>
          <w:szCs w:val="28"/>
          <w:lang w:val="en-US"/>
        </w:rPr>
      </w:pPr>
    </w:p>
    <w:p w14:paraId="00613DB8" w14:textId="72CB6084" w:rsidR="00462BD5" w:rsidRPr="001363E7" w:rsidRDefault="00462BD5" w:rsidP="00434356">
      <w:pPr>
        <w:spacing w:line="300" w:lineRule="exact"/>
        <w:rPr>
          <w:rFonts w:ascii="CordiaUPC" w:hAnsi="CordiaUPC" w:cs="CordiaUPC"/>
          <w:b/>
          <w:bCs/>
          <w:sz w:val="28"/>
          <w:szCs w:val="28"/>
          <w:lang w:val="en-US"/>
        </w:rPr>
      </w:pPr>
      <w:r w:rsidRPr="001363E7">
        <w:rPr>
          <w:rFonts w:ascii="CordiaUPC" w:hAnsi="CordiaUPC" w:cs="CordiaUPC" w:hint="cs"/>
          <w:b/>
          <w:bCs/>
          <w:sz w:val="28"/>
          <w:szCs w:val="28"/>
          <w:lang w:val="en-US"/>
        </w:rPr>
        <w:t>Independent Auditor’s Report</w:t>
      </w:r>
    </w:p>
    <w:p w14:paraId="2D897B29" w14:textId="77777777" w:rsidR="00462BD5" w:rsidRPr="00B27BEB" w:rsidRDefault="00462BD5" w:rsidP="00434356">
      <w:pPr>
        <w:spacing w:line="300" w:lineRule="exact"/>
        <w:jc w:val="both"/>
        <w:rPr>
          <w:rFonts w:ascii="CordiaUPC" w:hAnsi="CordiaUPC" w:cs="CordiaUPC"/>
          <w:sz w:val="16"/>
          <w:szCs w:val="16"/>
          <w:lang w:val="en-US"/>
        </w:rPr>
      </w:pPr>
    </w:p>
    <w:p w14:paraId="0E469A08" w14:textId="77777777" w:rsidR="00462BD5" w:rsidRPr="00B27BEB" w:rsidRDefault="00462BD5" w:rsidP="00434356">
      <w:pPr>
        <w:spacing w:line="300" w:lineRule="exact"/>
        <w:jc w:val="both"/>
        <w:rPr>
          <w:rFonts w:ascii="CordiaUPC" w:hAnsi="CordiaUPC" w:cs="CordiaUPC"/>
          <w:b/>
          <w:bCs/>
          <w:sz w:val="16"/>
          <w:szCs w:val="16"/>
          <w:lang w:val="en-US"/>
        </w:rPr>
      </w:pPr>
    </w:p>
    <w:p w14:paraId="458FE75E" w14:textId="736A9E18" w:rsidR="00462BD5" w:rsidRPr="001363E7" w:rsidRDefault="00462BD5" w:rsidP="00434356">
      <w:pPr>
        <w:spacing w:line="300" w:lineRule="exact"/>
        <w:jc w:val="both"/>
        <w:rPr>
          <w:rFonts w:ascii="CordiaUPC" w:hAnsi="CordiaUPC" w:cs="CordiaUPC"/>
          <w:b/>
          <w:bCs/>
          <w:sz w:val="26"/>
          <w:szCs w:val="26"/>
          <w:lang w:val="en-US"/>
        </w:rPr>
      </w:pPr>
      <w:r w:rsidRPr="0018491C">
        <w:rPr>
          <w:rFonts w:ascii="CordiaUPC" w:hAnsi="CordiaUPC" w:cs="CordiaUPC" w:hint="cs"/>
          <w:b/>
          <w:bCs/>
          <w:sz w:val="26"/>
          <w:szCs w:val="26"/>
          <w:lang w:val="en-US"/>
        </w:rPr>
        <w:t>To the</w:t>
      </w:r>
      <w:r w:rsidR="00B800A1" w:rsidRPr="0018491C">
        <w:rPr>
          <w:rFonts w:ascii="CordiaUPC" w:hAnsi="CordiaUPC" w:cs="CordiaUPC"/>
          <w:b/>
          <w:bCs/>
          <w:sz w:val="26"/>
          <w:szCs w:val="26"/>
          <w:lang w:val="en-US"/>
        </w:rPr>
        <w:t xml:space="preserve"> </w:t>
      </w:r>
      <w:r w:rsidR="0067694B" w:rsidRPr="0018491C">
        <w:rPr>
          <w:rFonts w:ascii="CordiaUPC" w:hAnsi="CordiaUPC" w:cs="CordiaUPC"/>
          <w:b/>
          <w:bCs/>
          <w:sz w:val="26"/>
          <w:szCs w:val="26"/>
          <w:lang w:val="en-US"/>
        </w:rPr>
        <w:t>Board of Directors of TMBThanachart Bank Public Company Limited</w:t>
      </w:r>
    </w:p>
    <w:p w14:paraId="1E171E92" w14:textId="77FC7CC2" w:rsidR="003A1664" w:rsidRPr="001363E7" w:rsidRDefault="003A1664" w:rsidP="00434356">
      <w:pPr>
        <w:spacing w:line="300" w:lineRule="exact"/>
        <w:jc w:val="both"/>
        <w:rPr>
          <w:rFonts w:ascii="CordiaUPC" w:hAnsi="CordiaUPC" w:cs="CordiaUPC"/>
          <w:b/>
          <w:bCs/>
          <w:sz w:val="26"/>
          <w:szCs w:val="26"/>
          <w:lang w:val="en-US"/>
        </w:rPr>
      </w:pPr>
    </w:p>
    <w:p w14:paraId="2C4B27BF" w14:textId="7F36191D" w:rsidR="003A1664" w:rsidRPr="001363E7" w:rsidRDefault="003A1664" w:rsidP="00434356">
      <w:pPr>
        <w:spacing w:line="300" w:lineRule="exact"/>
        <w:jc w:val="both"/>
        <w:rPr>
          <w:rFonts w:ascii="CordiaUPC" w:hAnsi="CordiaUPC" w:cs="CordiaUPC"/>
          <w:b/>
          <w:bCs/>
          <w:sz w:val="26"/>
          <w:szCs w:val="26"/>
          <w:lang w:val="en-US" w:bidi="th-TH"/>
        </w:rPr>
      </w:pPr>
      <w:r w:rsidRPr="001363E7">
        <w:rPr>
          <w:rFonts w:ascii="CordiaUPC" w:hAnsi="CordiaUPC" w:cs="CordiaUPC"/>
          <w:b/>
          <w:bCs/>
          <w:sz w:val="26"/>
          <w:szCs w:val="26"/>
          <w:lang w:val="en-US" w:bidi="th-TH"/>
        </w:rPr>
        <w:t>Audit Report</w:t>
      </w:r>
    </w:p>
    <w:p w14:paraId="58E3C340" w14:textId="77777777" w:rsidR="00B27BEB" w:rsidRPr="001363E7" w:rsidRDefault="00B27BEB" w:rsidP="00434356">
      <w:pPr>
        <w:spacing w:line="300" w:lineRule="exact"/>
        <w:jc w:val="both"/>
        <w:outlineLvl w:val="0"/>
        <w:rPr>
          <w:rFonts w:ascii="CordiaUPC" w:eastAsia="Times New Roman" w:hAnsi="CordiaUPC" w:cs="CordiaUPC"/>
          <w:i/>
          <w:iCs/>
          <w:sz w:val="26"/>
          <w:szCs w:val="26"/>
          <w:lang w:val="en-US"/>
        </w:rPr>
      </w:pPr>
    </w:p>
    <w:p w14:paraId="3DC6F6E2" w14:textId="77777777" w:rsidR="006D40E6" w:rsidRPr="001363E7" w:rsidRDefault="006D40E6" w:rsidP="00434356">
      <w:pPr>
        <w:spacing w:line="300" w:lineRule="exact"/>
        <w:jc w:val="both"/>
        <w:outlineLvl w:val="0"/>
        <w:rPr>
          <w:rFonts w:ascii="CordiaUPC" w:hAnsi="CordiaUPC" w:cs="CordiaUPC"/>
          <w:i/>
          <w:iCs/>
          <w:sz w:val="26"/>
          <w:szCs w:val="26"/>
          <w:lang w:val="en-US"/>
        </w:rPr>
      </w:pPr>
      <w:r w:rsidRPr="001363E7">
        <w:rPr>
          <w:rFonts w:ascii="CordiaUPC" w:hAnsi="CordiaUPC" w:cs="CordiaUPC" w:hint="cs"/>
          <w:i/>
          <w:iCs/>
          <w:sz w:val="26"/>
          <w:szCs w:val="26"/>
          <w:lang w:val="en-US"/>
        </w:rPr>
        <w:t>Opinion</w:t>
      </w:r>
    </w:p>
    <w:p w14:paraId="14FA1412" w14:textId="77777777" w:rsidR="006D40E6" w:rsidRPr="001363E7" w:rsidRDefault="006D40E6" w:rsidP="00434356">
      <w:pPr>
        <w:spacing w:line="300" w:lineRule="exact"/>
        <w:jc w:val="both"/>
        <w:outlineLvl w:val="0"/>
        <w:rPr>
          <w:rFonts w:ascii="CordiaUPC" w:hAnsi="CordiaUPC" w:cs="CordiaUPC"/>
          <w:i/>
          <w:iCs/>
          <w:sz w:val="26"/>
          <w:szCs w:val="26"/>
          <w:lang w:val="en-US"/>
        </w:rPr>
      </w:pPr>
    </w:p>
    <w:p w14:paraId="4D0B6948" w14:textId="52069CED" w:rsidR="005635FF" w:rsidRPr="001363E7" w:rsidRDefault="005635FF" w:rsidP="00434356">
      <w:pPr>
        <w:spacing w:line="300" w:lineRule="exact"/>
        <w:jc w:val="both"/>
        <w:rPr>
          <w:rFonts w:ascii="CordiaUPC" w:eastAsia="Times New Roman" w:hAnsi="CordiaUPC" w:cs="CordiaUPC"/>
          <w:i/>
          <w:iCs/>
          <w:sz w:val="26"/>
          <w:szCs w:val="26"/>
          <w:lang w:val="en-US" w:bidi="th-TH"/>
        </w:rPr>
      </w:pPr>
      <w:r w:rsidRPr="001363E7">
        <w:rPr>
          <w:rFonts w:ascii="CordiaUPC" w:eastAsia="Times New Roman" w:hAnsi="CordiaUPC" w:cs="CordiaUPC" w:hint="cs"/>
          <w:sz w:val="26"/>
          <w:szCs w:val="26"/>
          <w:lang w:val="en-US" w:bidi="th-TH"/>
        </w:rPr>
        <w:t>I have audited the interim consolidated and the Bank</w:t>
      </w:r>
      <w:r w:rsidR="00CE12D8">
        <w:rPr>
          <w:rFonts w:ascii="CordiaUPC" w:eastAsia="Times New Roman" w:hAnsi="CordiaUPC" w:cs="CordiaUPC"/>
          <w:sz w:val="26"/>
          <w:szCs w:val="26"/>
          <w:lang w:val="en-US" w:bidi="th-TH"/>
        </w:rPr>
        <w:t>’s</w:t>
      </w:r>
      <w:r w:rsidRPr="001363E7">
        <w:rPr>
          <w:rFonts w:ascii="CordiaUPC" w:eastAsia="Times New Roman" w:hAnsi="CordiaUPC" w:cs="CordiaUPC" w:hint="cs"/>
          <w:sz w:val="26"/>
          <w:szCs w:val="26"/>
          <w:lang w:val="en-US" w:bidi="th-TH"/>
        </w:rPr>
        <w:t xml:space="preserve"> financial statements of TMB</w:t>
      </w:r>
      <w:r w:rsidRPr="001363E7">
        <w:rPr>
          <w:rFonts w:ascii="CordiaUPC" w:eastAsia="Times New Roman" w:hAnsi="CordiaUPC" w:cs="CordiaUPC"/>
          <w:sz w:val="26"/>
          <w:szCs w:val="26"/>
          <w:lang w:val="en-US" w:bidi="th-TH"/>
        </w:rPr>
        <w:t>Thanachart</w:t>
      </w:r>
      <w:r w:rsidRPr="001363E7">
        <w:rPr>
          <w:rFonts w:ascii="CordiaUPC" w:eastAsia="Times New Roman" w:hAnsi="CordiaUPC" w:cs="CordiaUPC" w:hint="cs"/>
          <w:sz w:val="26"/>
          <w:szCs w:val="26"/>
          <w:lang w:val="en-US" w:bidi="th-TH"/>
        </w:rPr>
        <w:t xml:space="preserve"> Bank Public Company Limited and its subsidiaries (the “Group”), and of TMB</w:t>
      </w:r>
      <w:r w:rsidRPr="001363E7">
        <w:rPr>
          <w:rFonts w:ascii="CordiaUPC" w:eastAsia="Times New Roman" w:hAnsi="CordiaUPC" w:cs="CordiaUPC"/>
          <w:sz w:val="26"/>
          <w:szCs w:val="26"/>
          <w:lang w:val="en-US" w:bidi="th-TH"/>
        </w:rPr>
        <w:t xml:space="preserve">Thanachart </w:t>
      </w:r>
      <w:r w:rsidRPr="001363E7">
        <w:rPr>
          <w:rFonts w:ascii="CordiaUPC" w:eastAsia="Times New Roman" w:hAnsi="CordiaUPC" w:cs="CordiaUPC" w:hint="cs"/>
          <w:sz w:val="26"/>
          <w:szCs w:val="26"/>
          <w:lang w:val="en-US" w:bidi="th-TH"/>
        </w:rPr>
        <w:t>Bank Public Company Limited</w:t>
      </w:r>
      <w:r w:rsidRPr="001363E7">
        <w:rPr>
          <w:rFonts w:ascii="CordiaUPC" w:eastAsia="Times New Roman" w:hAnsi="CordiaUPC" w:cs="CordiaUPC"/>
          <w:sz w:val="26"/>
          <w:szCs w:val="26"/>
          <w:lang w:val="en-US" w:bidi="th-TH"/>
        </w:rPr>
        <w:t>,</w:t>
      </w:r>
      <w:r w:rsidRPr="001363E7">
        <w:rPr>
          <w:rFonts w:ascii="CordiaUPC" w:eastAsia="Times New Roman" w:hAnsi="CordiaUPC" w:cs="CordiaUPC" w:hint="cs"/>
          <w:sz w:val="26"/>
          <w:szCs w:val="26"/>
          <w:lang w:val="en-US" w:bidi="th-TH"/>
        </w:rPr>
        <w:t xml:space="preserve"> (the “Bank”), respectively, which comprise the consolidated and the Bank</w:t>
      </w:r>
      <w:r w:rsidR="00277C00">
        <w:rPr>
          <w:rFonts w:ascii="CordiaUPC" w:eastAsia="Times New Roman" w:hAnsi="CordiaUPC" w:cs="CordiaUPC"/>
          <w:sz w:val="26"/>
          <w:szCs w:val="26"/>
          <w:lang w:val="en-US" w:bidi="th-TH"/>
        </w:rPr>
        <w:t>’s</w:t>
      </w:r>
      <w:r w:rsidRPr="001363E7">
        <w:rPr>
          <w:rFonts w:ascii="CordiaUPC" w:eastAsia="Times New Roman" w:hAnsi="CordiaUPC" w:cs="CordiaUPC" w:hint="cs"/>
          <w:sz w:val="26"/>
          <w:szCs w:val="26"/>
          <w:lang w:val="en-US" w:bidi="th-TH"/>
        </w:rPr>
        <w:t xml:space="preserve"> statements of financial position as at 30 June 202</w:t>
      </w:r>
      <w:r w:rsidR="005A2A64">
        <w:rPr>
          <w:rFonts w:ascii="CordiaUPC" w:eastAsia="Times New Roman" w:hAnsi="CordiaUPC" w:cs="CordiaUPC"/>
          <w:sz w:val="26"/>
          <w:szCs w:val="26"/>
          <w:lang w:val="en-US" w:bidi="th-TH"/>
        </w:rPr>
        <w:t>2</w:t>
      </w:r>
      <w:r w:rsidRPr="001363E7">
        <w:rPr>
          <w:rFonts w:ascii="CordiaUPC" w:eastAsia="Times New Roman" w:hAnsi="CordiaUPC" w:cs="CordiaUPC" w:hint="cs"/>
          <w:sz w:val="26"/>
          <w:szCs w:val="26"/>
          <w:lang w:val="en-US" w:bidi="th-TH"/>
        </w:rPr>
        <w:t>, the</w:t>
      </w:r>
      <w:r w:rsidRPr="001363E7">
        <w:rPr>
          <w:rFonts w:ascii="CordiaUPC" w:eastAsia="Times New Roman" w:hAnsi="CordiaUPC" w:cs="CordiaUPC"/>
          <w:sz w:val="26"/>
          <w:szCs w:val="26"/>
          <w:lang w:val="en-US" w:bidi="th-TH"/>
        </w:rPr>
        <w:t xml:space="preserve"> </w:t>
      </w:r>
      <w:r w:rsidRPr="001363E7">
        <w:rPr>
          <w:rFonts w:ascii="CordiaUPC" w:eastAsia="Times New Roman" w:hAnsi="CordiaUPC" w:cs="CordiaUPC" w:hint="cs"/>
          <w:sz w:val="26"/>
          <w:szCs w:val="26"/>
          <w:lang w:val="en-US" w:bidi="th-TH"/>
        </w:rPr>
        <w:t>consolidated and the Bank</w:t>
      </w:r>
      <w:r w:rsidR="00A9094B">
        <w:rPr>
          <w:rFonts w:ascii="CordiaUPC" w:eastAsia="Times New Roman" w:hAnsi="CordiaUPC" w:cs="CordiaUPC"/>
          <w:sz w:val="26"/>
          <w:szCs w:val="26"/>
          <w:lang w:val="en-US" w:bidi="th-TH"/>
        </w:rPr>
        <w:t>’s</w:t>
      </w:r>
      <w:r w:rsidRPr="001363E7">
        <w:rPr>
          <w:rFonts w:ascii="CordiaUPC" w:eastAsia="Times New Roman" w:hAnsi="CordiaUPC" w:cs="CordiaUPC" w:hint="cs"/>
          <w:sz w:val="26"/>
          <w:szCs w:val="26"/>
          <w:lang w:val="en-US" w:bidi="th-TH"/>
        </w:rPr>
        <w:t xml:space="preserve"> statements of profit or loss and other comprehensive income, changes in equity and cash flows for the six-month period then ended and notes, comprising a summary of significant accounting policies and other explanatory information.</w:t>
      </w:r>
    </w:p>
    <w:p w14:paraId="3F515CD5" w14:textId="77777777" w:rsidR="006D40E6" w:rsidRPr="001363E7" w:rsidRDefault="006D40E6" w:rsidP="00434356">
      <w:pPr>
        <w:spacing w:line="300" w:lineRule="exact"/>
        <w:jc w:val="both"/>
        <w:rPr>
          <w:rFonts w:ascii="CordiaUPC" w:hAnsi="CordiaUPC" w:cs="CordiaUPC"/>
          <w:i/>
          <w:iCs/>
          <w:sz w:val="26"/>
          <w:szCs w:val="26"/>
          <w:lang w:val="en-US" w:bidi="th-TH"/>
        </w:rPr>
      </w:pPr>
    </w:p>
    <w:p w14:paraId="70189612" w14:textId="26FD61CC" w:rsidR="005635FF" w:rsidRPr="001363E7" w:rsidRDefault="005635FF" w:rsidP="00434356">
      <w:pPr>
        <w:spacing w:line="300" w:lineRule="exact"/>
        <w:jc w:val="both"/>
        <w:rPr>
          <w:rFonts w:ascii="CordiaUPC" w:eastAsia="Times New Roman" w:hAnsi="CordiaUPC" w:cs="CordiaUPC"/>
          <w:sz w:val="26"/>
          <w:szCs w:val="26"/>
          <w:lang w:val="en-US"/>
        </w:rPr>
      </w:pPr>
      <w:r w:rsidRPr="001363E7">
        <w:rPr>
          <w:rFonts w:ascii="CordiaUPC" w:eastAsia="Times New Roman" w:hAnsi="CordiaUPC" w:cs="CordiaUPC" w:hint="cs"/>
          <w:sz w:val="26"/>
          <w:szCs w:val="26"/>
          <w:lang w:val="en-US"/>
        </w:rPr>
        <w:t>In my opinion, the accompanying interim consolidated and the Bank</w:t>
      </w:r>
      <w:r w:rsidR="00A9094B">
        <w:rPr>
          <w:rFonts w:ascii="CordiaUPC" w:eastAsia="Times New Roman" w:hAnsi="CordiaUPC" w:cs="CordiaUPC"/>
          <w:sz w:val="26"/>
          <w:szCs w:val="26"/>
          <w:lang w:val="en-US"/>
        </w:rPr>
        <w:t xml:space="preserve">’s </w:t>
      </w:r>
      <w:r w:rsidRPr="001363E7">
        <w:rPr>
          <w:rFonts w:ascii="CordiaUPC" w:eastAsia="Times New Roman" w:hAnsi="CordiaUPC" w:cs="CordiaUPC" w:hint="cs"/>
          <w:sz w:val="26"/>
          <w:szCs w:val="26"/>
          <w:lang w:val="en-US"/>
        </w:rPr>
        <w:t>financial statements present fairly, in all material respects, the financial position of the Group and the Bank, respectively, as at 30 June 202</w:t>
      </w:r>
      <w:r w:rsidR="00D1432A">
        <w:rPr>
          <w:rFonts w:ascii="CordiaUPC" w:eastAsia="Times New Roman" w:hAnsi="CordiaUPC" w:cs="CordiaUPC"/>
          <w:sz w:val="26"/>
          <w:szCs w:val="26"/>
          <w:lang w:val="en-US" w:bidi="th-TH"/>
        </w:rPr>
        <w:t>2</w:t>
      </w:r>
      <w:r w:rsidRPr="001363E7">
        <w:rPr>
          <w:rFonts w:ascii="CordiaUPC" w:eastAsia="Times New Roman" w:hAnsi="CordiaUPC" w:cs="CordiaUPC" w:hint="cs"/>
          <w:sz w:val="26"/>
          <w:szCs w:val="26"/>
          <w:lang w:val="en-US"/>
        </w:rPr>
        <w:t xml:space="preserve"> and their financial performance and cash flows for the six-month period then ended in accordance with Thai Financial Reporting Standards (TFRSs) and the regulations of Bank of Thailand. </w:t>
      </w:r>
    </w:p>
    <w:p w14:paraId="083F273B" w14:textId="77777777" w:rsidR="006D40E6" w:rsidRPr="001363E7" w:rsidRDefault="006D40E6" w:rsidP="00434356">
      <w:pPr>
        <w:shd w:val="clear" w:color="auto" w:fill="FFFFFF"/>
        <w:spacing w:line="300" w:lineRule="exact"/>
        <w:jc w:val="both"/>
        <w:rPr>
          <w:rFonts w:ascii="CordiaUPC" w:hAnsi="CordiaUPC" w:cs="CordiaUPC"/>
          <w:sz w:val="26"/>
          <w:szCs w:val="26"/>
          <w:lang w:val="en-US"/>
        </w:rPr>
      </w:pPr>
    </w:p>
    <w:p w14:paraId="79D0B874" w14:textId="77777777" w:rsidR="006D40E6" w:rsidRPr="001363E7" w:rsidRDefault="006D40E6" w:rsidP="00434356">
      <w:pPr>
        <w:autoSpaceDE w:val="0"/>
        <w:autoSpaceDN w:val="0"/>
        <w:adjustRightInd w:val="0"/>
        <w:spacing w:line="300" w:lineRule="exact"/>
        <w:rPr>
          <w:rFonts w:ascii="CordiaUPC" w:hAnsi="CordiaUPC" w:cs="CordiaUPC"/>
          <w:i/>
          <w:iCs/>
          <w:sz w:val="26"/>
          <w:szCs w:val="26"/>
          <w:lang w:val="en-US"/>
        </w:rPr>
      </w:pPr>
      <w:r w:rsidRPr="001363E7">
        <w:rPr>
          <w:rFonts w:ascii="CordiaUPC" w:hAnsi="CordiaUPC" w:cs="CordiaUPC" w:hint="cs"/>
          <w:i/>
          <w:iCs/>
          <w:sz w:val="26"/>
          <w:szCs w:val="26"/>
          <w:lang w:val="en-US"/>
        </w:rPr>
        <w:t xml:space="preserve">Basis for Opinion </w:t>
      </w:r>
    </w:p>
    <w:p w14:paraId="574138EB" w14:textId="77777777" w:rsidR="006D40E6" w:rsidRPr="001363E7" w:rsidRDefault="006D40E6" w:rsidP="00434356">
      <w:pPr>
        <w:autoSpaceDE w:val="0"/>
        <w:autoSpaceDN w:val="0"/>
        <w:adjustRightInd w:val="0"/>
        <w:spacing w:line="300" w:lineRule="exact"/>
        <w:rPr>
          <w:rFonts w:ascii="CordiaUPC" w:hAnsi="CordiaUPC" w:cs="CordiaUPC"/>
          <w:i/>
          <w:iCs/>
          <w:sz w:val="26"/>
          <w:szCs w:val="26"/>
          <w:lang w:val="en-US"/>
        </w:rPr>
      </w:pPr>
    </w:p>
    <w:p w14:paraId="108C780C" w14:textId="4A5A89B8" w:rsidR="006D40E6" w:rsidRPr="001363E7" w:rsidRDefault="009235D9" w:rsidP="00186C2A">
      <w:pPr>
        <w:autoSpaceDE w:val="0"/>
        <w:autoSpaceDN w:val="0"/>
        <w:adjustRightInd w:val="0"/>
        <w:spacing w:line="300" w:lineRule="exact"/>
        <w:jc w:val="thaiDistribute"/>
        <w:rPr>
          <w:rFonts w:ascii="CordiaUPC" w:eastAsia="Times New Roman" w:hAnsi="CordiaUPC" w:cs="CordiaUPC"/>
          <w:sz w:val="26"/>
          <w:szCs w:val="26"/>
          <w:lang w:val="en-US"/>
        </w:rPr>
      </w:pPr>
      <w:r w:rsidRPr="001363E7">
        <w:rPr>
          <w:rFonts w:ascii="CordiaUPC" w:eastAsia="Times New Roman" w:hAnsi="CordiaUPC" w:cs="CordiaUPC" w:hint="cs"/>
          <w:sz w:val="26"/>
          <w:szCs w:val="26"/>
          <w:lang w:val="en-US"/>
        </w:rPr>
        <w:t xml:space="preserve">I conducted my audit in accordance with Thai Standards on Auditing (TSAs). My responsibilities under those standards are further described in the </w:t>
      </w:r>
      <w:r w:rsidRPr="001363E7">
        <w:rPr>
          <w:rFonts w:ascii="CordiaUPC" w:eastAsia="Times New Roman" w:hAnsi="CordiaUPC" w:cs="CordiaUPC" w:hint="cs"/>
          <w:i/>
          <w:iCs/>
          <w:sz w:val="26"/>
          <w:szCs w:val="26"/>
          <w:lang w:val="en-US"/>
        </w:rPr>
        <w:t>Auditor’s Responsibilities for the Audit of the interim Consolidated and the Bank only</w:t>
      </w:r>
      <w:r w:rsidRPr="001363E7">
        <w:rPr>
          <w:rFonts w:ascii="CordiaUPC" w:eastAsia="Times New Roman" w:hAnsi="CordiaUPC" w:cs="CordiaUPC" w:hint="cs"/>
          <w:sz w:val="26"/>
          <w:szCs w:val="26"/>
          <w:lang w:val="en-US"/>
        </w:rPr>
        <w:t xml:space="preserve"> </w:t>
      </w:r>
      <w:r w:rsidRPr="001363E7">
        <w:rPr>
          <w:rFonts w:ascii="CordiaUPC" w:eastAsia="Times New Roman" w:hAnsi="CordiaUPC" w:cs="CordiaUPC" w:hint="cs"/>
          <w:i/>
          <w:iCs/>
          <w:sz w:val="26"/>
          <w:szCs w:val="26"/>
          <w:lang w:val="en-US"/>
        </w:rPr>
        <w:t xml:space="preserve">Financial Statements </w:t>
      </w:r>
      <w:r w:rsidRPr="001363E7">
        <w:rPr>
          <w:rFonts w:ascii="CordiaUPC" w:eastAsia="Times New Roman" w:hAnsi="CordiaUPC" w:cs="CordiaUPC" w:hint="cs"/>
          <w:sz w:val="26"/>
          <w:szCs w:val="26"/>
          <w:lang w:val="en-US"/>
        </w:rPr>
        <w:t xml:space="preserve">section of my report. I am independent of the Group and the Bank in accordance with the </w:t>
      </w:r>
      <w:r w:rsidRPr="001363E7">
        <w:rPr>
          <w:rFonts w:ascii="CordiaUPC" w:eastAsia="Times New Roman" w:hAnsi="CordiaUPC" w:cs="CordiaUPC" w:hint="cs"/>
          <w:sz w:val="26"/>
          <w:szCs w:val="26"/>
        </w:rPr>
        <w:t>Code of Ethics for Professional Accountants issued by the Federation of Accounting Professions that are</w:t>
      </w:r>
      <w:r w:rsidRPr="001363E7">
        <w:rPr>
          <w:rFonts w:ascii="CordiaUPC" w:eastAsia="Times New Roman" w:hAnsi="CordiaUPC" w:cs="CordiaUPC" w:hint="cs"/>
          <w:sz w:val="26"/>
          <w:szCs w:val="26"/>
          <w:lang w:val="en-US"/>
        </w:rPr>
        <w:t xml:space="preserve"> relevant to my audit of the interim consolidated and the Bank only financial statements, and I have fulfilled my other ethical responsibilities in accordance with these requirements. I believe that the audit evidence I have obtained is sufficient and appropriate to provide a basis for my opinion</w:t>
      </w:r>
      <w:r w:rsidR="00186C2A">
        <w:rPr>
          <w:rFonts w:ascii="CordiaUPC" w:eastAsia="Times New Roman" w:hAnsi="CordiaUPC" w:cs="CordiaUPC"/>
          <w:sz w:val="26"/>
          <w:szCs w:val="26"/>
          <w:lang w:val="en-US"/>
        </w:rPr>
        <w:t>.</w:t>
      </w:r>
    </w:p>
    <w:p w14:paraId="4C807F0C" w14:textId="77777777" w:rsidR="009235D9" w:rsidRPr="001363E7" w:rsidRDefault="009235D9" w:rsidP="00434356">
      <w:pPr>
        <w:autoSpaceDE w:val="0"/>
        <w:autoSpaceDN w:val="0"/>
        <w:adjustRightInd w:val="0"/>
        <w:spacing w:line="300" w:lineRule="exact"/>
        <w:rPr>
          <w:rFonts w:ascii="CordiaUPC" w:hAnsi="CordiaUPC" w:cs="CordiaUPC"/>
          <w:i/>
          <w:iCs/>
          <w:sz w:val="26"/>
          <w:szCs w:val="26"/>
          <w:lang w:val="en-US"/>
        </w:rPr>
      </w:pPr>
    </w:p>
    <w:p w14:paraId="77E62B9D" w14:textId="77777777" w:rsidR="006D40E6" w:rsidRPr="001363E7" w:rsidRDefault="006D40E6" w:rsidP="00434356">
      <w:pPr>
        <w:autoSpaceDE w:val="0"/>
        <w:autoSpaceDN w:val="0"/>
        <w:adjustRightInd w:val="0"/>
        <w:spacing w:line="300" w:lineRule="exact"/>
        <w:rPr>
          <w:rFonts w:ascii="CordiaUPC" w:hAnsi="CordiaUPC" w:cs="CordiaUPC"/>
          <w:i/>
          <w:iCs/>
          <w:sz w:val="26"/>
          <w:szCs w:val="26"/>
          <w:lang w:val="en-US"/>
        </w:rPr>
      </w:pPr>
      <w:r w:rsidRPr="001363E7">
        <w:rPr>
          <w:rFonts w:ascii="CordiaUPC" w:hAnsi="CordiaUPC" w:cs="CordiaUPC" w:hint="cs"/>
          <w:i/>
          <w:iCs/>
          <w:sz w:val="26"/>
          <w:szCs w:val="26"/>
          <w:lang w:val="en-US"/>
        </w:rPr>
        <w:t>Key Audit Matters</w:t>
      </w:r>
    </w:p>
    <w:p w14:paraId="54241C45" w14:textId="77777777" w:rsidR="006D40E6" w:rsidRPr="001363E7" w:rsidRDefault="006D40E6" w:rsidP="00434356">
      <w:pPr>
        <w:autoSpaceDE w:val="0"/>
        <w:autoSpaceDN w:val="0"/>
        <w:adjustRightInd w:val="0"/>
        <w:spacing w:line="300" w:lineRule="exact"/>
        <w:rPr>
          <w:rFonts w:ascii="CordiaUPC" w:hAnsi="CordiaUPC" w:cs="CordiaUPC"/>
          <w:sz w:val="26"/>
          <w:szCs w:val="26"/>
          <w:lang w:val="en-US"/>
        </w:rPr>
      </w:pPr>
      <w:r w:rsidRPr="001363E7">
        <w:rPr>
          <w:rFonts w:ascii="CordiaUPC" w:hAnsi="CordiaUPC" w:cs="CordiaUPC" w:hint="cs"/>
          <w:b/>
          <w:bCs/>
          <w:sz w:val="26"/>
          <w:szCs w:val="26"/>
          <w:lang w:val="en-US"/>
        </w:rPr>
        <w:t xml:space="preserve"> </w:t>
      </w:r>
    </w:p>
    <w:p w14:paraId="03C8C479" w14:textId="77777777" w:rsidR="009235D9" w:rsidRPr="001363E7" w:rsidRDefault="009235D9" w:rsidP="00434356">
      <w:pPr>
        <w:autoSpaceDE w:val="0"/>
        <w:autoSpaceDN w:val="0"/>
        <w:adjustRightInd w:val="0"/>
        <w:spacing w:line="300" w:lineRule="exact"/>
        <w:jc w:val="both"/>
        <w:rPr>
          <w:rFonts w:ascii="CordiaUPC" w:eastAsia="Times New Roman" w:hAnsi="CordiaUPC" w:cs="CordiaUPC"/>
          <w:sz w:val="26"/>
          <w:szCs w:val="26"/>
          <w:lang w:val="en-US"/>
        </w:rPr>
      </w:pPr>
      <w:r w:rsidRPr="001363E7">
        <w:rPr>
          <w:rFonts w:ascii="CordiaUPC" w:eastAsia="Times New Roman" w:hAnsi="CordiaUPC" w:cs="CordiaUPC" w:hint="cs"/>
          <w:sz w:val="26"/>
          <w:szCs w:val="26"/>
          <w:lang w:val="en-US"/>
        </w:rPr>
        <w:t>Key audit matters are those matters that, in my professional judgment, were of most significance in my audit of the interim consolidated and the Bank only financial statements of the current period. These matters were addressed in the context of my audit of the interim consolidated and the Bank only financial statements as a whole, and in forming my opinion thereon, and I do not provide a separate opinion on these matters.</w:t>
      </w:r>
    </w:p>
    <w:p w14:paraId="74D4C98C" w14:textId="77777777" w:rsidR="00FB1DAC" w:rsidRDefault="00FB1DAC" w:rsidP="00434356">
      <w:pPr>
        <w:autoSpaceDE w:val="0"/>
        <w:autoSpaceDN w:val="0"/>
        <w:adjustRightInd w:val="0"/>
        <w:spacing w:line="300" w:lineRule="exact"/>
        <w:jc w:val="both"/>
        <w:rPr>
          <w:rFonts w:ascii="CordiaUPC" w:eastAsia="Times New Roman" w:hAnsi="CordiaUPC" w:cs="CordiaUPC"/>
          <w:sz w:val="26"/>
          <w:szCs w:val="26"/>
          <w:lang w:val="en-US"/>
        </w:rPr>
      </w:pPr>
    </w:p>
    <w:p w14:paraId="4A9F08E3" w14:textId="77777777" w:rsidR="00FB1DAC" w:rsidRDefault="00FB1DAC" w:rsidP="00434356">
      <w:pPr>
        <w:autoSpaceDE w:val="0"/>
        <w:autoSpaceDN w:val="0"/>
        <w:adjustRightInd w:val="0"/>
        <w:spacing w:line="300" w:lineRule="exact"/>
        <w:jc w:val="both"/>
        <w:rPr>
          <w:rFonts w:ascii="CordiaUPC" w:eastAsia="Times New Roman" w:hAnsi="CordiaUPC" w:cs="CordiaUPC"/>
          <w:sz w:val="26"/>
          <w:szCs w:val="26"/>
          <w:lang w:val="en-US"/>
        </w:rPr>
      </w:pPr>
    </w:p>
    <w:p w14:paraId="4BD14AA9" w14:textId="2244F606" w:rsidR="00FB1DAC" w:rsidRPr="00B27BEB" w:rsidRDefault="00FB1DAC" w:rsidP="00434356">
      <w:pPr>
        <w:autoSpaceDE w:val="0"/>
        <w:autoSpaceDN w:val="0"/>
        <w:adjustRightInd w:val="0"/>
        <w:spacing w:line="300" w:lineRule="exact"/>
        <w:jc w:val="both"/>
        <w:rPr>
          <w:rFonts w:ascii="CordiaUPC" w:eastAsia="Times New Roman" w:hAnsi="CordiaUPC" w:cs="CordiaUPC"/>
          <w:sz w:val="26"/>
          <w:szCs w:val="26"/>
          <w:lang w:val="en-US"/>
        </w:rPr>
        <w:sectPr w:rsidR="00FB1DAC" w:rsidRPr="00B27BEB" w:rsidSect="00FE6D5D">
          <w:footerReference w:type="default" r:id="rId14"/>
          <w:footerReference w:type="first" r:id="rId15"/>
          <w:pgSz w:w="11907" w:h="16840" w:code="9"/>
          <w:pgMar w:top="691" w:right="1152" w:bottom="576" w:left="1152" w:header="720" w:footer="720" w:gutter="0"/>
          <w:pgNumType w:start="1"/>
          <w:cols w:space="720"/>
          <w:titlePg/>
          <w:docGrid w:linePitch="299"/>
        </w:sect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5153"/>
      </w:tblGrid>
      <w:tr w:rsidR="00FB1DAC" w:rsidRPr="00B27BEB" w14:paraId="753D8E29" w14:textId="77777777" w:rsidTr="007575B5">
        <w:tc>
          <w:tcPr>
            <w:tcW w:w="9828" w:type="dxa"/>
            <w:gridSpan w:val="2"/>
            <w:shd w:val="clear" w:color="auto" w:fill="FFFFFF" w:themeFill="background1"/>
          </w:tcPr>
          <w:p w14:paraId="5E581C2B" w14:textId="0881CBC4" w:rsidR="00FB1DAC" w:rsidRPr="00B27BEB" w:rsidRDefault="00FB1DAC" w:rsidP="00434356">
            <w:pPr>
              <w:spacing w:line="300" w:lineRule="exact"/>
              <w:rPr>
                <w:rFonts w:ascii="CordiaUPC" w:eastAsia="Calibri" w:hAnsi="CordiaUPC" w:cs="CordiaUPC"/>
                <w:b/>
                <w:bCs/>
                <w:sz w:val="26"/>
                <w:szCs w:val="26"/>
                <w:lang w:val="en-US"/>
              </w:rPr>
            </w:pPr>
            <w:r w:rsidRPr="00B27BEB">
              <w:rPr>
                <w:rFonts w:ascii="CordiaUPC" w:eastAsia="Calibri" w:hAnsi="CordiaUPC" w:cs="CordiaUPC" w:hint="cs"/>
                <w:b/>
                <w:bCs/>
                <w:sz w:val="26"/>
                <w:szCs w:val="26"/>
                <w:lang w:val="en-US"/>
              </w:rPr>
              <w:lastRenderedPageBreak/>
              <w:t>Allowance for expected credit loss for loans to customers</w:t>
            </w:r>
          </w:p>
        </w:tc>
      </w:tr>
      <w:tr w:rsidR="00FB1DAC" w:rsidRPr="00B27BEB" w14:paraId="38AACB78" w14:textId="77777777" w:rsidTr="007575B5">
        <w:tc>
          <w:tcPr>
            <w:tcW w:w="9828" w:type="dxa"/>
            <w:gridSpan w:val="2"/>
            <w:shd w:val="clear" w:color="auto" w:fill="FFFFFF" w:themeFill="background1"/>
          </w:tcPr>
          <w:p w14:paraId="5583B45A" w14:textId="18D86033" w:rsidR="00FB1DAC" w:rsidRPr="00B27BEB" w:rsidRDefault="00FB1DAC" w:rsidP="00434356">
            <w:pPr>
              <w:autoSpaceDE w:val="0"/>
              <w:autoSpaceDN w:val="0"/>
              <w:adjustRightInd w:val="0"/>
              <w:spacing w:line="300" w:lineRule="exact"/>
              <w:jc w:val="both"/>
              <w:rPr>
                <w:rFonts w:ascii="CordiaUPC" w:eastAsia="Calibri" w:hAnsi="CordiaUPC" w:cs="CordiaUPC"/>
                <w:sz w:val="26"/>
                <w:szCs w:val="26"/>
                <w:lang w:val="en-US"/>
              </w:rPr>
            </w:pPr>
            <w:r w:rsidRPr="00B27BEB">
              <w:rPr>
                <w:rFonts w:ascii="CordiaUPC" w:eastAsia="Calibri" w:hAnsi="CordiaUPC" w:cs="CordiaUPC" w:hint="cs"/>
                <w:sz w:val="26"/>
                <w:szCs w:val="26"/>
                <w:lang w:val="en-US"/>
              </w:rPr>
              <w:t>For disclosures r</w:t>
            </w:r>
            <w:bookmarkStart w:id="0" w:name="_GoBack"/>
            <w:bookmarkEnd w:id="0"/>
            <w:r w:rsidRPr="00B27BEB">
              <w:rPr>
                <w:rFonts w:ascii="CordiaUPC" w:eastAsia="Calibri" w:hAnsi="CordiaUPC" w:cs="CordiaUPC" w:hint="cs"/>
                <w:sz w:val="26"/>
                <w:szCs w:val="26"/>
                <w:lang w:val="en-US"/>
              </w:rPr>
              <w:t>elated to credit risk, loans to customers and allowance for expected credit loss for loans to customers, refer to notes</w:t>
            </w:r>
            <w:r>
              <w:rPr>
                <w:rFonts w:ascii="CordiaUPC" w:eastAsia="Calibri" w:hAnsi="CordiaUPC" w:cs="CordiaUPC"/>
                <w:sz w:val="26"/>
                <w:szCs w:val="26"/>
                <w:lang w:val="en-US"/>
              </w:rPr>
              <w:t xml:space="preserve"> </w:t>
            </w:r>
            <w:r w:rsidR="00200F9B" w:rsidRPr="00200F9B">
              <w:rPr>
                <w:rFonts w:ascii="CordiaUPC" w:eastAsia="Calibri" w:hAnsi="CordiaUPC" w:cs="CordiaUPC"/>
                <w:sz w:val="26"/>
                <w:szCs w:val="26"/>
                <w:lang w:val="en-US"/>
              </w:rPr>
              <w:t>4</w:t>
            </w:r>
            <w:r w:rsidRPr="00200F9B">
              <w:rPr>
                <w:rFonts w:ascii="CordiaUPC" w:eastAsia="Calibri" w:hAnsi="CordiaUPC" w:cs="CordiaUPC" w:hint="cs"/>
                <w:sz w:val="26"/>
                <w:szCs w:val="26"/>
                <w:lang w:val="en-US"/>
              </w:rPr>
              <w:t xml:space="preserve">, </w:t>
            </w:r>
            <w:r w:rsidRPr="00200F9B">
              <w:rPr>
                <w:rFonts w:ascii="CordiaUPC" w:eastAsia="Calibri" w:hAnsi="CordiaUPC" w:cs="CordiaUPC"/>
                <w:sz w:val="26"/>
                <w:szCs w:val="26"/>
                <w:lang w:val="en-US"/>
              </w:rPr>
              <w:t>1</w:t>
            </w:r>
            <w:r w:rsidR="0067694B" w:rsidRPr="00200F9B">
              <w:rPr>
                <w:rFonts w:ascii="CordiaUPC" w:eastAsia="Calibri" w:hAnsi="CordiaUPC" w:cs="CordiaUPC" w:hint="cs"/>
                <w:sz w:val="26"/>
                <w:szCs w:val="26"/>
                <w:cs/>
                <w:lang w:val="en-US" w:bidi="th-TH"/>
              </w:rPr>
              <w:t>3</w:t>
            </w:r>
            <w:r w:rsidRPr="00200F9B">
              <w:rPr>
                <w:rFonts w:ascii="CordiaUPC" w:eastAsia="Calibri" w:hAnsi="CordiaUPC" w:cs="CordiaUPC" w:hint="cs"/>
                <w:sz w:val="26"/>
                <w:szCs w:val="26"/>
                <w:lang w:val="en-US"/>
              </w:rPr>
              <w:t xml:space="preserve"> and 1</w:t>
            </w:r>
            <w:r w:rsidR="0067694B" w:rsidRPr="00200F9B">
              <w:rPr>
                <w:rFonts w:ascii="CordiaUPC" w:eastAsia="Calibri" w:hAnsi="CordiaUPC" w:cs="CordiaUPC" w:hint="cs"/>
                <w:sz w:val="26"/>
                <w:szCs w:val="26"/>
                <w:cs/>
                <w:lang w:val="en-US" w:bidi="th-TH"/>
              </w:rPr>
              <w:t>4</w:t>
            </w:r>
            <w:r w:rsidRPr="00200F9B">
              <w:rPr>
                <w:rFonts w:ascii="CordiaUPC" w:eastAsia="Calibri" w:hAnsi="CordiaUPC" w:cs="CordiaUPC" w:hint="cs"/>
                <w:sz w:val="26"/>
                <w:szCs w:val="26"/>
                <w:lang w:val="en-US"/>
              </w:rPr>
              <w:t xml:space="preserve"> </w:t>
            </w:r>
            <w:r w:rsidRPr="00B27BEB">
              <w:rPr>
                <w:rFonts w:ascii="CordiaUPC" w:eastAsia="Calibri" w:hAnsi="CordiaUPC" w:cs="CordiaUPC" w:hint="cs"/>
                <w:sz w:val="26"/>
                <w:szCs w:val="26"/>
                <w:lang w:val="en-US"/>
              </w:rPr>
              <w:t>the financial statements.</w:t>
            </w:r>
          </w:p>
        </w:tc>
      </w:tr>
      <w:tr w:rsidR="00FB1DAC" w:rsidRPr="00B27BEB" w14:paraId="6787B619" w14:textId="77777777" w:rsidTr="007575B5">
        <w:tc>
          <w:tcPr>
            <w:tcW w:w="4675" w:type="dxa"/>
            <w:shd w:val="clear" w:color="auto" w:fill="FFFFFF" w:themeFill="background1"/>
          </w:tcPr>
          <w:p w14:paraId="0B4C8E38" w14:textId="77777777" w:rsidR="00FB1DAC" w:rsidRPr="00B27BEB" w:rsidRDefault="00FB1DAC" w:rsidP="00434356">
            <w:pPr>
              <w:autoSpaceDE w:val="0"/>
              <w:autoSpaceDN w:val="0"/>
              <w:adjustRightInd w:val="0"/>
              <w:spacing w:line="300" w:lineRule="exact"/>
              <w:rPr>
                <w:rFonts w:ascii="CordiaUPC" w:eastAsia="Calibri" w:hAnsi="CordiaUPC" w:cs="CordiaUPC"/>
                <w:b/>
                <w:bCs/>
                <w:sz w:val="26"/>
                <w:szCs w:val="26"/>
                <w:lang w:val="en-US"/>
              </w:rPr>
            </w:pPr>
            <w:r w:rsidRPr="00B27BEB">
              <w:rPr>
                <w:rFonts w:ascii="CordiaUPC" w:eastAsia="Calibri" w:hAnsi="CordiaUPC" w:cs="CordiaUPC" w:hint="cs"/>
                <w:b/>
                <w:bCs/>
                <w:sz w:val="26"/>
                <w:szCs w:val="26"/>
                <w:lang w:val="en-US"/>
              </w:rPr>
              <w:t>The key audit matter</w:t>
            </w:r>
          </w:p>
        </w:tc>
        <w:tc>
          <w:tcPr>
            <w:tcW w:w="5153" w:type="dxa"/>
            <w:shd w:val="clear" w:color="auto" w:fill="FFFFFF" w:themeFill="background1"/>
          </w:tcPr>
          <w:p w14:paraId="12F8A2BC" w14:textId="77777777" w:rsidR="00FB1DAC" w:rsidRPr="00B27BEB" w:rsidRDefault="00FB1DAC" w:rsidP="00434356">
            <w:pPr>
              <w:autoSpaceDE w:val="0"/>
              <w:autoSpaceDN w:val="0"/>
              <w:adjustRightInd w:val="0"/>
              <w:spacing w:line="300" w:lineRule="exact"/>
              <w:rPr>
                <w:rFonts w:ascii="CordiaUPC" w:eastAsia="Calibri" w:hAnsi="CordiaUPC" w:cs="CordiaUPC"/>
                <w:b/>
                <w:bCs/>
                <w:sz w:val="26"/>
                <w:szCs w:val="26"/>
                <w:lang w:val="en-US"/>
              </w:rPr>
            </w:pPr>
            <w:r w:rsidRPr="00B27BEB">
              <w:rPr>
                <w:rFonts w:ascii="CordiaUPC" w:eastAsia="Calibri" w:hAnsi="CordiaUPC" w:cs="CordiaUPC" w:hint="cs"/>
                <w:b/>
                <w:bCs/>
                <w:sz w:val="26"/>
                <w:szCs w:val="26"/>
                <w:lang w:val="en-US"/>
              </w:rPr>
              <w:t>How the matter was addressed in the audit</w:t>
            </w:r>
          </w:p>
        </w:tc>
      </w:tr>
      <w:tr w:rsidR="00FB1DAC" w:rsidRPr="001E23A1" w14:paraId="02E20D26" w14:textId="77777777" w:rsidTr="007575B5">
        <w:tc>
          <w:tcPr>
            <w:tcW w:w="4675" w:type="dxa"/>
            <w:shd w:val="clear" w:color="auto" w:fill="auto"/>
          </w:tcPr>
          <w:p w14:paraId="5C61D8F0" w14:textId="1937521F" w:rsidR="00FB1DAC" w:rsidRPr="00B27BEB" w:rsidRDefault="00FB1DAC" w:rsidP="00434356">
            <w:pPr>
              <w:spacing w:line="300" w:lineRule="exact"/>
              <w:jc w:val="both"/>
              <w:rPr>
                <w:rFonts w:ascii="CordiaUPC" w:eastAsia="Calibri" w:hAnsi="CordiaUPC" w:cs="CordiaUPC"/>
                <w:sz w:val="26"/>
                <w:szCs w:val="26"/>
                <w:lang w:val="en-US"/>
              </w:rPr>
            </w:pPr>
            <w:r w:rsidRPr="00B27BEB">
              <w:rPr>
                <w:rFonts w:ascii="CordiaUPC" w:eastAsia="Calibri" w:hAnsi="CordiaUPC" w:cs="CordiaUPC" w:hint="cs"/>
                <w:sz w:val="26"/>
                <w:szCs w:val="26"/>
                <w:lang w:val="en-US"/>
              </w:rPr>
              <w:t>As at 30 June 202</w:t>
            </w:r>
            <w:r w:rsidR="004B05AF">
              <w:rPr>
                <w:rFonts w:ascii="CordiaUPC" w:eastAsia="Calibri" w:hAnsi="CordiaUPC" w:cs="CordiaUPC"/>
                <w:sz w:val="26"/>
                <w:szCs w:val="26"/>
                <w:lang w:val="en-US"/>
              </w:rPr>
              <w:t>2</w:t>
            </w:r>
            <w:r w:rsidRPr="00B27BEB">
              <w:rPr>
                <w:rFonts w:ascii="CordiaUPC" w:eastAsia="Calibri" w:hAnsi="CordiaUPC" w:cs="CordiaUPC" w:hint="cs"/>
                <w:sz w:val="26"/>
                <w:szCs w:val="26"/>
                <w:lang w:val="en-US"/>
              </w:rPr>
              <w:t xml:space="preserve">, loans to customers represented </w:t>
            </w:r>
            <w:r w:rsidR="00F64432">
              <w:rPr>
                <w:rFonts w:ascii="CordiaUPC" w:eastAsia="Calibri" w:hAnsi="CordiaUPC" w:cs="CordiaUPC"/>
                <w:sz w:val="26"/>
                <w:szCs w:val="26"/>
                <w:lang w:val="en-US"/>
              </w:rPr>
              <w:t>76.43</w:t>
            </w:r>
            <w:r w:rsidRPr="00B668E6">
              <w:rPr>
                <w:rFonts w:ascii="CordiaUPC" w:eastAsia="Calibri" w:hAnsi="CordiaUPC" w:cs="CordiaUPC" w:hint="cs"/>
                <w:sz w:val="26"/>
                <w:szCs w:val="26"/>
                <w:lang w:val="en-US"/>
              </w:rPr>
              <w:t xml:space="preserve">% and </w:t>
            </w:r>
            <w:r w:rsidR="00F64432">
              <w:rPr>
                <w:rFonts w:ascii="CordiaUPC" w:eastAsia="Calibri" w:hAnsi="CordiaUPC" w:cs="CordiaUPC"/>
                <w:sz w:val="26"/>
                <w:szCs w:val="26"/>
                <w:lang w:val="en-US"/>
              </w:rPr>
              <w:t>76.55</w:t>
            </w:r>
            <w:r w:rsidRPr="00B668E6">
              <w:rPr>
                <w:rFonts w:ascii="CordiaUPC" w:eastAsia="Calibri" w:hAnsi="CordiaUPC" w:cs="CordiaUPC" w:hint="cs"/>
                <w:sz w:val="26"/>
                <w:szCs w:val="26"/>
                <w:lang w:val="en-US"/>
              </w:rPr>
              <w:t>%</w:t>
            </w:r>
            <w:r w:rsidRPr="00B27BEB">
              <w:rPr>
                <w:rFonts w:ascii="CordiaUPC" w:eastAsia="Calibri" w:hAnsi="CordiaUPC" w:cs="CordiaUPC" w:hint="cs"/>
                <w:sz w:val="26"/>
                <w:szCs w:val="26"/>
                <w:lang w:val="en-US"/>
              </w:rPr>
              <w:t xml:space="preserve"> of the total assets of </w:t>
            </w:r>
            <w:r>
              <w:rPr>
                <w:rFonts w:ascii="CordiaUPC" w:eastAsia="Calibri" w:hAnsi="CordiaUPC" w:cs="CordiaUPC"/>
                <w:sz w:val="26"/>
                <w:szCs w:val="26"/>
                <w:lang w:val="en-US"/>
              </w:rPr>
              <w:t xml:space="preserve">interim </w:t>
            </w:r>
            <w:r w:rsidRPr="00B27BEB">
              <w:rPr>
                <w:rFonts w:ascii="CordiaUPC" w:eastAsia="Calibri" w:hAnsi="CordiaUPC" w:cs="CordiaUPC" w:hint="cs"/>
                <w:sz w:val="26"/>
                <w:szCs w:val="26"/>
                <w:lang w:val="en-US"/>
              </w:rPr>
              <w:t>consolidated and the Bank only</w:t>
            </w:r>
            <w:r>
              <w:rPr>
                <w:rFonts w:ascii="CordiaUPC" w:eastAsia="Calibri" w:hAnsi="CordiaUPC" w:cs="CordiaUPC" w:hint="cs"/>
                <w:sz w:val="26"/>
                <w:szCs w:val="26"/>
                <w:cs/>
                <w:lang w:val="en-US" w:bidi="th-TH"/>
              </w:rPr>
              <w:t xml:space="preserve"> </w:t>
            </w:r>
            <w:r>
              <w:rPr>
                <w:rFonts w:ascii="CordiaUPC" w:eastAsia="Calibri" w:hAnsi="CordiaUPC" w:cs="CordiaUPC"/>
                <w:sz w:val="26"/>
                <w:szCs w:val="26"/>
                <w:lang w:val="en-US" w:bidi="th-TH"/>
              </w:rPr>
              <w:t>financial statements</w:t>
            </w:r>
            <w:r w:rsidRPr="00B27BEB">
              <w:rPr>
                <w:rFonts w:ascii="CordiaUPC" w:eastAsia="Calibri" w:hAnsi="CordiaUPC" w:cs="CordiaUPC" w:hint="cs"/>
                <w:sz w:val="26"/>
                <w:szCs w:val="26"/>
                <w:lang w:val="en-US"/>
              </w:rPr>
              <w:t>, respectively,</w:t>
            </w:r>
            <w:r w:rsidRPr="00B27BEB" w:rsidDel="00AA6CB2">
              <w:rPr>
                <w:rFonts w:ascii="CordiaUPC" w:eastAsia="Calibri" w:hAnsi="CordiaUPC" w:cs="CordiaUPC" w:hint="cs"/>
                <w:sz w:val="26"/>
                <w:szCs w:val="26"/>
                <w:lang w:val="en-US"/>
              </w:rPr>
              <w:t xml:space="preserve"> </w:t>
            </w:r>
            <w:r w:rsidRPr="00B27BEB">
              <w:rPr>
                <w:rFonts w:ascii="CordiaUPC" w:eastAsia="Calibri" w:hAnsi="CordiaUPC" w:cs="CordiaUPC" w:hint="cs"/>
                <w:sz w:val="26"/>
                <w:szCs w:val="26"/>
                <w:lang w:val="en-US"/>
              </w:rPr>
              <w:t xml:space="preserve">against which an allowances for expected credit </w:t>
            </w:r>
            <w:r w:rsidR="00AB1055">
              <w:rPr>
                <w:rFonts w:ascii="CordiaUPC" w:eastAsia="Calibri" w:hAnsi="CordiaUPC" w:cs="CordiaUPC" w:hint="cs"/>
                <w:sz w:val="26"/>
                <w:szCs w:val="26"/>
                <w:lang w:val="en-US"/>
              </w:rPr>
              <w:t>loss</w:t>
            </w:r>
            <w:r w:rsidRPr="00B27BEB">
              <w:rPr>
                <w:rFonts w:ascii="CordiaUPC" w:eastAsia="Calibri" w:hAnsi="CordiaUPC" w:cs="CordiaUPC" w:hint="cs"/>
                <w:sz w:val="26"/>
                <w:szCs w:val="26"/>
                <w:lang w:val="en-US"/>
              </w:rPr>
              <w:t xml:space="preserve"> (“ECL”) of Baht </w:t>
            </w:r>
            <w:r w:rsidR="00F64432">
              <w:rPr>
                <w:rFonts w:ascii="CordiaUPC" w:eastAsia="Calibri" w:hAnsi="CordiaUPC" w:cs="CordiaUPC"/>
                <w:sz w:val="26"/>
                <w:szCs w:val="26"/>
                <w:lang w:val="en-US"/>
              </w:rPr>
              <w:t>55,022</w:t>
            </w:r>
            <w:r w:rsidRPr="00B27BEB" w:rsidDel="00B150E3">
              <w:rPr>
                <w:rFonts w:ascii="CordiaUPC" w:eastAsia="Calibri" w:hAnsi="CordiaUPC" w:cs="CordiaUPC" w:hint="cs"/>
                <w:sz w:val="26"/>
                <w:szCs w:val="26"/>
                <w:lang w:val="en-US"/>
              </w:rPr>
              <w:t xml:space="preserve"> </w:t>
            </w:r>
            <w:r w:rsidRPr="00B27BEB">
              <w:rPr>
                <w:rFonts w:ascii="CordiaUPC" w:eastAsia="Calibri" w:hAnsi="CordiaUPC" w:cs="CordiaUPC" w:hint="cs"/>
                <w:sz w:val="26"/>
                <w:szCs w:val="26"/>
                <w:lang w:val="en-US"/>
              </w:rPr>
              <w:t xml:space="preserve">million and </w:t>
            </w:r>
            <w:r w:rsidRPr="00B668E6">
              <w:rPr>
                <w:rFonts w:ascii="CordiaUPC" w:eastAsia="Calibri" w:hAnsi="CordiaUPC" w:cs="CordiaUPC" w:hint="cs"/>
                <w:sz w:val="26"/>
                <w:szCs w:val="26"/>
                <w:lang w:val="en-US"/>
              </w:rPr>
              <w:t xml:space="preserve">Baht </w:t>
            </w:r>
            <w:r w:rsidR="00F64432">
              <w:rPr>
                <w:rFonts w:ascii="CordiaUPC" w:eastAsia="Calibri" w:hAnsi="CordiaUPC" w:cs="CordiaUPC"/>
                <w:sz w:val="26"/>
                <w:szCs w:val="26"/>
                <w:lang w:val="en-US"/>
              </w:rPr>
              <w:t>55,002</w:t>
            </w:r>
            <w:r w:rsidRPr="00B27BEB">
              <w:rPr>
                <w:rFonts w:ascii="CordiaUPC" w:eastAsia="Calibri" w:hAnsi="CordiaUPC" w:cs="CordiaUPC" w:hint="cs"/>
                <w:sz w:val="26"/>
                <w:szCs w:val="26"/>
                <w:lang w:val="en-US"/>
              </w:rPr>
              <w:t xml:space="preserve"> million, respectively were provided. </w:t>
            </w:r>
          </w:p>
          <w:p w14:paraId="30CC52B2" w14:textId="77777777" w:rsidR="00FB1DAC" w:rsidRPr="00B27BEB" w:rsidRDefault="00FB1DAC" w:rsidP="00434356">
            <w:pPr>
              <w:spacing w:line="300" w:lineRule="exact"/>
              <w:jc w:val="both"/>
              <w:rPr>
                <w:rFonts w:ascii="CordiaUPC" w:eastAsia="Calibri" w:hAnsi="CordiaUPC" w:cs="CordiaUPC"/>
                <w:sz w:val="16"/>
                <w:szCs w:val="16"/>
                <w:lang w:val="en-US"/>
              </w:rPr>
            </w:pPr>
          </w:p>
          <w:p w14:paraId="298D3289" w14:textId="77777777" w:rsidR="00FB1DAC" w:rsidRDefault="00FB1DAC" w:rsidP="00434356">
            <w:pPr>
              <w:spacing w:line="300" w:lineRule="exact"/>
              <w:jc w:val="both"/>
              <w:rPr>
                <w:rFonts w:ascii="CordiaUPC" w:eastAsia="Calibri" w:hAnsi="CordiaUPC" w:cs="CordiaUPC"/>
                <w:sz w:val="26"/>
                <w:szCs w:val="26"/>
                <w:lang w:val="en-US"/>
              </w:rPr>
            </w:pPr>
            <w:r w:rsidRPr="00B27BEB">
              <w:rPr>
                <w:rFonts w:ascii="CordiaUPC" w:eastAsia="Calibri" w:hAnsi="CordiaUPC" w:cs="CordiaUPC" w:hint="cs"/>
                <w:sz w:val="26"/>
                <w:szCs w:val="26"/>
                <w:lang w:val="en-US"/>
              </w:rPr>
              <w:t>Management’s estimation of ECL on loans to customers measured at amortised cost is based on credit models which are dependent on significant management judgements and estimates including</w:t>
            </w:r>
            <w:r>
              <w:rPr>
                <w:rFonts w:ascii="CordiaUPC" w:eastAsia="Calibri" w:hAnsi="CordiaUPC" w:cs="CordiaUPC"/>
                <w:sz w:val="26"/>
                <w:szCs w:val="26"/>
                <w:lang w:val="en-US"/>
              </w:rPr>
              <w:t xml:space="preserve"> selection of model, the use of forward-looking macroeconomic forecast,</w:t>
            </w:r>
            <w:r w:rsidRPr="00B27BEB">
              <w:rPr>
                <w:rFonts w:ascii="CordiaUPC" w:eastAsia="Calibri" w:hAnsi="CordiaUPC" w:cs="CordiaUPC" w:hint="cs"/>
                <w:sz w:val="26"/>
                <w:szCs w:val="26"/>
                <w:lang w:val="en-US"/>
              </w:rPr>
              <w:t xml:space="preserve"> establishing the criteria for determining whether credit risk has increased significantly since initial recognition, </w:t>
            </w:r>
            <w:r w:rsidRPr="00CE0C1F">
              <w:rPr>
                <w:rFonts w:ascii="CordiaUPC" w:eastAsia="Calibri" w:hAnsi="CordiaUPC" w:cs="CordiaUPC"/>
                <w:sz w:val="26"/>
                <w:szCs w:val="26"/>
                <w:lang w:val="en-US"/>
              </w:rPr>
              <w:t>qualitative assessment of significant increase in credit risk and credit impaired</w:t>
            </w:r>
            <w:r>
              <w:rPr>
                <w:rFonts w:ascii="CordiaUPC" w:eastAsia="Calibri" w:hAnsi="CordiaUPC" w:cs="CordiaUPC"/>
                <w:sz w:val="26"/>
                <w:szCs w:val="26"/>
                <w:lang w:val="en-US"/>
              </w:rPr>
              <w:t>,</w:t>
            </w:r>
            <w:r w:rsidRPr="00B27BEB">
              <w:rPr>
                <w:rFonts w:ascii="CordiaUPC" w:eastAsia="Calibri" w:hAnsi="CordiaUPC" w:cs="CordiaUPC" w:hint="cs"/>
                <w:sz w:val="26"/>
                <w:szCs w:val="26"/>
                <w:lang w:val="en-US"/>
              </w:rPr>
              <w:t xml:space="preserve"> and consideration for post model adjustments. In particular, the ongoing economic situation and relief program provided to the customer </w:t>
            </w:r>
            <w:r>
              <w:rPr>
                <w:rFonts w:ascii="CordiaUPC" w:eastAsia="Calibri" w:hAnsi="CordiaUPC" w:cs="CordiaUPC"/>
                <w:sz w:val="26"/>
                <w:szCs w:val="26"/>
                <w:lang w:val="en-US"/>
              </w:rPr>
              <w:t>resulting from COVID-19 adds further complexity to management’s estimation process especially for consideration of post model adjustments</w:t>
            </w:r>
            <w:r w:rsidRPr="00B27BEB">
              <w:rPr>
                <w:rFonts w:ascii="CordiaUPC" w:eastAsia="Calibri" w:hAnsi="CordiaUPC" w:cs="CordiaUPC" w:hint="cs"/>
                <w:sz w:val="26"/>
                <w:szCs w:val="26"/>
                <w:lang w:val="en-US"/>
              </w:rPr>
              <w:t>.</w:t>
            </w:r>
          </w:p>
          <w:p w14:paraId="28D86A44" w14:textId="77777777" w:rsidR="00FB1DAC" w:rsidRDefault="00FB1DAC" w:rsidP="00434356">
            <w:pPr>
              <w:spacing w:line="300" w:lineRule="exact"/>
              <w:jc w:val="both"/>
              <w:rPr>
                <w:rFonts w:ascii="CordiaUPC" w:eastAsia="Calibri" w:hAnsi="CordiaUPC" w:cs="CordiaUPC"/>
                <w:sz w:val="26"/>
                <w:szCs w:val="26"/>
                <w:lang w:val="en-US"/>
              </w:rPr>
            </w:pPr>
          </w:p>
          <w:p w14:paraId="11718AE6" w14:textId="77777777" w:rsidR="00FB1DAC" w:rsidRPr="00B27BEB" w:rsidRDefault="00FB1DAC" w:rsidP="00434356">
            <w:pPr>
              <w:spacing w:line="300" w:lineRule="exact"/>
              <w:jc w:val="both"/>
              <w:rPr>
                <w:rFonts w:ascii="CordiaUPC" w:eastAsia="Calibri" w:hAnsi="CordiaUPC" w:cs="CordiaUPC"/>
                <w:sz w:val="26"/>
                <w:szCs w:val="26"/>
                <w:lang w:val="en-US"/>
              </w:rPr>
            </w:pPr>
            <w:r w:rsidRPr="00B27BEB">
              <w:rPr>
                <w:rFonts w:ascii="CordiaUPC" w:eastAsia="Calibri" w:hAnsi="CordiaUPC" w:cs="CordiaUPC" w:hint="cs"/>
                <w:sz w:val="26"/>
                <w:szCs w:val="26"/>
                <w:lang w:val="en-US"/>
              </w:rPr>
              <w:t>Accordingly, it is considered a Key Audit Matter.</w:t>
            </w:r>
          </w:p>
          <w:p w14:paraId="4BEA4503" w14:textId="77777777" w:rsidR="00FB1DAC" w:rsidRPr="00B27BEB" w:rsidRDefault="00FB1DAC" w:rsidP="00434356">
            <w:pPr>
              <w:autoSpaceDE w:val="0"/>
              <w:autoSpaceDN w:val="0"/>
              <w:adjustRightInd w:val="0"/>
              <w:spacing w:line="300" w:lineRule="exact"/>
              <w:rPr>
                <w:rFonts w:ascii="CordiaUPC" w:eastAsia="Calibri" w:hAnsi="CordiaUPC" w:cs="CordiaUPC"/>
                <w:sz w:val="26"/>
                <w:szCs w:val="26"/>
                <w:lang w:val="en-US"/>
              </w:rPr>
            </w:pPr>
          </w:p>
        </w:tc>
        <w:tc>
          <w:tcPr>
            <w:tcW w:w="5153" w:type="dxa"/>
            <w:shd w:val="clear" w:color="auto" w:fill="auto"/>
          </w:tcPr>
          <w:p w14:paraId="75666B6A" w14:textId="1759D085" w:rsidR="00FB1DAC" w:rsidRPr="00B27BEB" w:rsidRDefault="00FB1DAC" w:rsidP="00434356">
            <w:pPr>
              <w:spacing w:line="300" w:lineRule="exact"/>
              <w:jc w:val="both"/>
              <w:rPr>
                <w:rFonts w:ascii="CordiaUPC" w:eastAsia="Calibri" w:hAnsi="CordiaUPC" w:cs="CordiaUPC"/>
                <w:sz w:val="26"/>
                <w:szCs w:val="26"/>
                <w:lang w:val="en-US"/>
              </w:rPr>
            </w:pPr>
            <w:r w:rsidRPr="00B27BEB">
              <w:rPr>
                <w:rFonts w:ascii="CordiaUPC" w:eastAsia="Calibri" w:hAnsi="CordiaUPC" w:cs="CordiaUPC" w:hint="cs"/>
                <w:sz w:val="26"/>
                <w:szCs w:val="26"/>
                <w:lang w:val="en-US"/>
              </w:rPr>
              <w:t>In planning my audit procedures</w:t>
            </w:r>
            <w:r w:rsidR="009171D1">
              <w:rPr>
                <w:rFonts w:ascii="CordiaUPC" w:eastAsia="Calibri" w:hAnsi="CordiaUPC" w:cs="CordiaUPC"/>
                <w:sz w:val="26"/>
                <w:szCs w:val="26"/>
                <w:lang w:val="en-US"/>
              </w:rPr>
              <w:t>,</w:t>
            </w:r>
            <w:r w:rsidRPr="00B27BEB">
              <w:rPr>
                <w:rFonts w:ascii="CordiaUPC" w:eastAsia="Calibri" w:hAnsi="CordiaUPC" w:cs="CordiaUPC" w:hint="cs"/>
                <w:sz w:val="26"/>
                <w:szCs w:val="26"/>
                <w:lang w:val="en-US"/>
              </w:rPr>
              <w:t xml:space="preserve"> I performed a risk assessment by considering internal and external factors which could affect the performance of individual customers, industry sectors or customer segments, or other factors which could influence the judgments and estimates. </w:t>
            </w:r>
          </w:p>
          <w:p w14:paraId="7533ADDA" w14:textId="77777777" w:rsidR="00FB1DAC" w:rsidRPr="00B27BEB" w:rsidRDefault="00FB1DAC" w:rsidP="00434356">
            <w:pPr>
              <w:spacing w:line="300" w:lineRule="exact"/>
              <w:jc w:val="both"/>
              <w:rPr>
                <w:rFonts w:ascii="CordiaUPC" w:eastAsia="Calibri" w:hAnsi="CordiaUPC" w:cs="CordiaUPC"/>
                <w:sz w:val="16"/>
                <w:szCs w:val="16"/>
                <w:lang w:val="en-US"/>
              </w:rPr>
            </w:pPr>
          </w:p>
          <w:p w14:paraId="5AA17735" w14:textId="77777777" w:rsidR="00FB1DAC" w:rsidRPr="00B27BEB" w:rsidRDefault="00FB1DAC" w:rsidP="00434356">
            <w:pPr>
              <w:spacing w:line="300" w:lineRule="exact"/>
              <w:jc w:val="both"/>
              <w:rPr>
                <w:rFonts w:ascii="CordiaUPC" w:eastAsia="Calibri" w:hAnsi="CordiaUPC" w:cs="CordiaUPC"/>
                <w:sz w:val="26"/>
                <w:szCs w:val="26"/>
                <w:lang w:val="en-US"/>
              </w:rPr>
            </w:pPr>
            <w:r w:rsidRPr="00B27BEB">
              <w:rPr>
                <w:rFonts w:ascii="CordiaUPC" w:eastAsia="Calibri" w:hAnsi="CordiaUPC" w:cs="CordiaUPC" w:hint="cs"/>
                <w:sz w:val="26"/>
                <w:szCs w:val="26"/>
                <w:lang w:val="en-US"/>
              </w:rPr>
              <w:t>I inspected of the Group and the Bank accounting policies</w:t>
            </w:r>
            <w:r w:rsidRPr="00B27BEB">
              <w:rPr>
                <w:rFonts w:ascii="CordiaUPC" w:eastAsia="Calibri" w:hAnsi="CordiaUPC" w:cs="CordiaUPC" w:hint="cs"/>
                <w:sz w:val="26"/>
                <w:szCs w:val="26"/>
                <w:cs/>
                <w:lang w:val="en-US" w:bidi="th-TH"/>
              </w:rPr>
              <w:t xml:space="preserve"> </w:t>
            </w:r>
            <w:r w:rsidRPr="00B27BEB">
              <w:rPr>
                <w:rFonts w:ascii="CordiaUPC" w:eastAsia="Calibri" w:hAnsi="CordiaUPC" w:cs="CordiaUPC" w:hint="cs"/>
                <w:sz w:val="26"/>
                <w:szCs w:val="26"/>
                <w:lang w:val="en-US"/>
              </w:rPr>
              <w:t>and credit risk policy to determine whether this has been set up in accordance with the requirements of TFRS 9, the relevant Bank of Thailand notification and guidance.</w:t>
            </w:r>
          </w:p>
          <w:p w14:paraId="7F67258F" w14:textId="77777777" w:rsidR="00FB1DAC" w:rsidRPr="00B27BEB" w:rsidRDefault="00FB1DAC" w:rsidP="00434356">
            <w:pPr>
              <w:spacing w:line="300" w:lineRule="exact"/>
              <w:jc w:val="both"/>
              <w:rPr>
                <w:rFonts w:ascii="CordiaUPC" w:eastAsia="Calibri" w:hAnsi="CordiaUPC" w:cs="CordiaUPC"/>
                <w:sz w:val="16"/>
                <w:szCs w:val="16"/>
                <w:lang w:val="en-US"/>
              </w:rPr>
            </w:pPr>
          </w:p>
          <w:p w14:paraId="3318E213" w14:textId="77777777" w:rsidR="00FB1DAC" w:rsidRPr="00B27BEB" w:rsidRDefault="00FB1DAC" w:rsidP="00434356">
            <w:pPr>
              <w:spacing w:line="300" w:lineRule="exact"/>
              <w:jc w:val="both"/>
              <w:rPr>
                <w:rFonts w:ascii="CordiaUPC" w:eastAsia="Calibri" w:hAnsi="CordiaUPC" w:cs="CordiaUPC"/>
                <w:sz w:val="26"/>
                <w:szCs w:val="26"/>
                <w:cs/>
                <w:lang w:val="en-US" w:bidi="th-TH"/>
              </w:rPr>
            </w:pPr>
            <w:r w:rsidRPr="00B27BEB">
              <w:rPr>
                <w:rFonts w:ascii="CordiaUPC" w:eastAsia="Calibri" w:hAnsi="CordiaUPC" w:cs="CordiaUPC" w:hint="cs"/>
                <w:sz w:val="26"/>
                <w:szCs w:val="26"/>
                <w:lang w:val="en-US"/>
              </w:rPr>
              <w:t>My audit procedures included testing the design and operating effectiveness of controls over</w:t>
            </w:r>
            <w:r>
              <w:rPr>
                <w:rFonts w:ascii="CordiaUPC" w:eastAsia="Calibri" w:hAnsi="CordiaUPC" w:cs="CordiaUPC"/>
                <w:sz w:val="26"/>
                <w:szCs w:val="26"/>
                <w:lang w:val="en-US"/>
              </w:rPr>
              <w:t xml:space="preserve"> credit review,</w:t>
            </w:r>
            <w:r w:rsidRPr="00B27BEB">
              <w:rPr>
                <w:rFonts w:ascii="CordiaUPC" w:eastAsia="Calibri" w:hAnsi="CordiaUPC" w:cs="CordiaUPC" w:hint="cs"/>
                <w:sz w:val="26"/>
                <w:szCs w:val="26"/>
                <w:lang w:val="en-US"/>
              </w:rPr>
              <w:t xml:space="preserve"> model monitoring</w:t>
            </w:r>
            <w:r w:rsidRPr="00B27BEB">
              <w:rPr>
                <w:rFonts w:ascii="CordiaUPC" w:eastAsia="Calibri" w:hAnsi="CordiaUPC" w:cs="CordiaUPC" w:hint="cs"/>
                <w:sz w:val="26"/>
                <w:szCs w:val="26"/>
                <w:cs/>
                <w:lang w:val="en-US" w:bidi="th-TH"/>
              </w:rPr>
              <w:t xml:space="preserve"> </w:t>
            </w:r>
            <w:r w:rsidRPr="00B27BEB">
              <w:rPr>
                <w:rFonts w:ascii="CordiaUPC" w:eastAsia="Calibri" w:hAnsi="CordiaUPC" w:cs="CordiaUPC" w:hint="cs"/>
                <w:sz w:val="26"/>
                <w:szCs w:val="26"/>
                <w:lang w:val="en-US"/>
              </w:rPr>
              <w:t>and post model adjustments.</w:t>
            </w:r>
          </w:p>
          <w:p w14:paraId="5CA5C7F2" w14:textId="77777777" w:rsidR="00FB1DAC" w:rsidRPr="00B27BEB" w:rsidRDefault="00FB1DAC" w:rsidP="00434356">
            <w:pPr>
              <w:spacing w:line="300" w:lineRule="exact"/>
              <w:jc w:val="both"/>
              <w:rPr>
                <w:rFonts w:ascii="CordiaUPC" w:eastAsia="Calibri" w:hAnsi="CordiaUPC" w:cs="CordiaUPC"/>
                <w:sz w:val="16"/>
                <w:szCs w:val="16"/>
                <w:lang w:val="en-US"/>
              </w:rPr>
            </w:pPr>
          </w:p>
          <w:p w14:paraId="5EF46EF8" w14:textId="77777777" w:rsidR="00FB1DAC" w:rsidRPr="00B27BEB" w:rsidRDefault="00FB1DAC" w:rsidP="00434356">
            <w:pPr>
              <w:spacing w:line="300" w:lineRule="exact"/>
              <w:jc w:val="both"/>
              <w:rPr>
                <w:rFonts w:ascii="CordiaUPC" w:eastAsia="Calibri" w:hAnsi="CordiaUPC" w:cs="CordiaUPC"/>
                <w:sz w:val="26"/>
                <w:szCs w:val="26"/>
                <w:lang w:val="en-US"/>
              </w:rPr>
            </w:pPr>
            <w:r w:rsidRPr="00B27BEB">
              <w:rPr>
                <w:rFonts w:ascii="CordiaUPC" w:eastAsia="Calibri" w:hAnsi="CordiaUPC" w:cs="CordiaUPC" w:hint="cs"/>
                <w:sz w:val="26"/>
                <w:szCs w:val="26"/>
                <w:lang w:val="en-US"/>
              </w:rPr>
              <w:t xml:space="preserve">I sampled loans as identified in my risk assessment to perform credit review procedures, including a detailed review of the individual credit profile and other relevant information, from which I formed my own independent assessment. </w:t>
            </w:r>
          </w:p>
          <w:p w14:paraId="62521B0D" w14:textId="77777777" w:rsidR="00FB1DAC" w:rsidRPr="00B27BEB" w:rsidRDefault="00FB1DAC" w:rsidP="00434356">
            <w:pPr>
              <w:spacing w:line="300" w:lineRule="exact"/>
              <w:jc w:val="both"/>
              <w:rPr>
                <w:rFonts w:ascii="CordiaUPC" w:eastAsia="Calibri" w:hAnsi="CordiaUPC" w:cs="CordiaUPC"/>
                <w:sz w:val="16"/>
                <w:szCs w:val="16"/>
                <w:lang w:val="en-US"/>
              </w:rPr>
            </w:pPr>
          </w:p>
          <w:p w14:paraId="02E49E57" w14:textId="77777777" w:rsidR="00FB1DAC" w:rsidRPr="00B27BEB" w:rsidRDefault="00FB1DAC" w:rsidP="00434356">
            <w:pPr>
              <w:spacing w:line="300" w:lineRule="exact"/>
              <w:jc w:val="both"/>
              <w:rPr>
                <w:rFonts w:ascii="CordiaUPC" w:eastAsia="Calibri" w:hAnsi="CordiaUPC" w:cs="CordiaUPC"/>
                <w:sz w:val="26"/>
                <w:szCs w:val="26"/>
                <w:lang w:val="en-US"/>
              </w:rPr>
            </w:pPr>
            <w:r w:rsidRPr="00B27BEB">
              <w:rPr>
                <w:rFonts w:ascii="CordiaUPC" w:eastAsia="Calibri" w:hAnsi="CordiaUPC" w:cs="CordiaUPC" w:hint="cs"/>
                <w:sz w:val="26"/>
                <w:szCs w:val="26"/>
                <w:lang w:val="en-US"/>
              </w:rPr>
              <w:t>Selected key technical decisions, assumptions and model methodologies were tested, where appropriate, including involvement of my own credit risk specialists to inspect model documentation, model validation report performed by expert engaged by the Group and the Bank’s management and back-testing</w:t>
            </w:r>
            <w:r w:rsidRPr="00B27BEB">
              <w:rPr>
                <w:rFonts w:ascii="CordiaUPC" w:eastAsia="Calibri" w:hAnsi="CordiaUPC" w:cs="CordiaUPC" w:hint="cs"/>
                <w:sz w:val="26"/>
                <w:szCs w:val="26"/>
                <w:cs/>
                <w:lang w:val="en-US" w:bidi="th-TH"/>
              </w:rPr>
              <w:t xml:space="preserve"> </w:t>
            </w:r>
            <w:r w:rsidRPr="00B27BEB">
              <w:rPr>
                <w:rFonts w:ascii="CordiaUPC" w:eastAsia="Calibri" w:hAnsi="CordiaUPC" w:cs="CordiaUPC" w:hint="cs"/>
                <w:sz w:val="26"/>
                <w:szCs w:val="26"/>
                <w:lang w:val="en-US"/>
              </w:rPr>
              <w:t>results.</w:t>
            </w:r>
          </w:p>
          <w:p w14:paraId="179B1034" w14:textId="77777777" w:rsidR="00FB1DAC" w:rsidRPr="00B27BEB" w:rsidRDefault="00FB1DAC" w:rsidP="00434356">
            <w:pPr>
              <w:spacing w:line="300" w:lineRule="exact"/>
              <w:jc w:val="both"/>
              <w:rPr>
                <w:rFonts w:ascii="CordiaUPC" w:eastAsia="Calibri" w:hAnsi="CordiaUPC" w:cs="CordiaUPC"/>
                <w:sz w:val="16"/>
                <w:szCs w:val="16"/>
                <w:lang w:val="en-US"/>
              </w:rPr>
            </w:pPr>
          </w:p>
          <w:p w14:paraId="32C94EE5" w14:textId="77777777" w:rsidR="00FB1DAC" w:rsidRPr="00B27BEB" w:rsidRDefault="00FB1DAC" w:rsidP="00434356">
            <w:pPr>
              <w:spacing w:line="300" w:lineRule="exact"/>
              <w:jc w:val="both"/>
              <w:rPr>
                <w:rFonts w:ascii="CordiaUPC" w:eastAsia="Calibri" w:hAnsi="CordiaUPC" w:cs="CordiaUPC"/>
                <w:sz w:val="26"/>
                <w:szCs w:val="26"/>
                <w:lang w:val="en-US"/>
              </w:rPr>
            </w:pPr>
            <w:r w:rsidRPr="00B27BEB">
              <w:rPr>
                <w:rFonts w:ascii="CordiaUPC" w:eastAsia="Calibri" w:hAnsi="CordiaUPC" w:cs="CordiaUPC" w:hint="cs"/>
                <w:sz w:val="26"/>
                <w:szCs w:val="26"/>
                <w:lang w:val="en-US"/>
              </w:rPr>
              <w:t xml:space="preserve">I and my credit specialist assessed assumptions and methodology used by the management in the identification and estimation of post model adjustments.  </w:t>
            </w:r>
          </w:p>
          <w:p w14:paraId="6FE473EA" w14:textId="77777777" w:rsidR="00FB1DAC" w:rsidRPr="00B27BEB" w:rsidRDefault="00FB1DAC" w:rsidP="00434356">
            <w:pPr>
              <w:spacing w:line="300" w:lineRule="exact"/>
              <w:jc w:val="both"/>
              <w:rPr>
                <w:rFonts w:ascii="CordiaUPC" w:eastAsia="Calibri" w:hAnsi="CordiaUPC" w:cs="CordiaUPC"/>
                <w:sz w:val="16"/>
                <w:szCs w:val="16"/>
                <w:lang w:val="en-US"/>
              </w:rPr>
            </w:pPr>
          </w:p>
          <w:p w14:paraId="2A3FD836" w14:textId="77777777" w:rsidR="00FB1DAC" w:rsidRPr="00B27BEB" w:rsidRDefault="00FB1DAC" w:rsidP="00434356">
            <w:pPr>
              <w:spacing w:line="300" w:lineRule="exact"/>
              <w:jc w:val="both"/>
              <w:rPr>
                <w:rFonts w:ascii="CordiaUPC" w:eastAsia="Calibri" w:hAnsi="CordiaUPC" w:cs="CordiaUPC"/>
                <w:sz w:val="26"/>
                <w:szCs w:val="26"/>
                <w:lang w:val="en-US"/>
              </w:rPr>
            </w:pPr>
            <w:r w:rsidRPr="00B27BEB">
              <w:rPr>
                <w:rFonts w:ascii="CordiaUPC" w:eastAsia="Calibri" w:hAnsi="CordiaUPC" w:cs="CordiaUPC" w:hint="cs"/>
                <w:sz w:val="26"/>
                <w:szCs w:val="26"/>
                <w:lang w:val="en-US"/>
              </w:rPr>
              <w:t>I assessed whether the financial statement disclosures are adequate and appropriately reflect the Bank and its subsidiaries’ exposures to credit risk.</w:t>
            </w:r>
          </w:p>
          <w:p w14:paraId="6E56615D" w14:textId="77777777" w:rsidR="00FB1DAC" w:rsidRPr="00B27BEB" w:rsidRDefault="00FB1DAC" w:rsidP="00434356">
            <w:pPr>
              <w:spacing w:line="300" w:lineRule="exact"/>
              <w:jc w:val="both"/>
              <w:rPr>
                <w:rFonts w:ascii="CordiaUPC" w:eastAsia="Calibri" w:hAnsi="CordiaUPC" w:cs="CordiaUPC"/>
                <w:sz w:val="16"/>
                <w:szCs w:val="16"/>
                <w:lang w:val="en-US"/>
              </w:rPr>
            </w:pPr>
          </w:p>
        </w:tc>
      </w:tr>
    </w:tbl>
    <w:p w14:paraId="351F0EB2" w14:textId="0F6DF5F7" w:rsidR="00FB1DAC" w:rsidRPr="00B27BEB" w:rsidRDefault="00FB1DAC" w:rsidP="00434356">
      <w:pPr>
        <w:spacing w:line="300" w:lineRule="exact"/>
        <w:rPr>
          <w:rFonts w:ascii="CordiaUPC" w:eastAsia="Times New Roman" w:hAnsi="CordiaUPC" w:cs="CordiaUPC"/>
          <w:i/>
          <w:iCs/>
          <w:sz w:val="26"/>
          <w:szCs w:val="26"/>
          <w:lang w:val="en-US"/>
        </w:rPr>
      </w:pPr>
      <w:r w:rsidRPr="00B27BEB">
        <w:rPr>
          <w:rFonts w:ascii="CordiaUPC" w:eastAsia="Times New Roman" w:hAnsi="CordiaUPC" w:cs="CordiaUPC" w:hint="cs"/>
          <w:i/>
          <w:iCs/>
          <w:sz w:val="26"/>
          <w:szCs w:val="26"/>
          <w:lang w:val="en-US"/>
        </w:rPr>
        <w:br w:type="page"/>
      </w:r>
    </w:p>
    <w:tbl>
      <w:tblPr>
        <w:tblW w:w="9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5162"/>
      </w:tblGrid>
      <w:tr w:rsidR="00FB1DAC" w:rsidRPr="00B27BEB" w14:paraId="0CACFF3D" w14:textId="77777777" w:rsidTr="007575B5">
        <w:tc>
          <w:tcPr>
            <w:tcW w:w="9837" w:type="dxa"/>
            <w:gridSpan w:val="2"/>
            <w:shd w:val="clear" w:color="auto" w:fill="FFFFFF" w:themeFill="background1"/>
          </w:tcPr>
          <w:p w14:paraId="5A3A6120" w14:textId="77777777" w:rsidR="00FB1DAC" w:rsidRPr="00B27BEB" w:rsidRDefault="00FB1DAC" w:rsidP="00434356">
            <w:pPr>
              <w:spacing w:line="300" w:lineRule="exact"/>
              <w:rPr>
                <w:rFonts w:ascii="CordiaUPC" w:eastAsia="Calibri" w:hAnsi="CordiaUPC" w:cs="CordiaUPC"/>
                <w:b/>
                <w:bCs/>
                <w:sz w:val="26"/>
                <w:szCs w:val="26"/>
                <w:lang w:val="en-US"/>
              </w:rPr>
            </w:pPr>
            <w:r w:rsidRPr="00B27BEB">
              <w:rPr>
                <w:rFonts w:ascii="CordiaUPC" w:eastAsia="Calibri" w:hAnsi="CordiaUPC" w:cs="CordiaUPC" w:hint="cs"/>
                <w:b/>
                <w:bCs/>
                <w:sz w:val="26"/>
                <w:szCs w:val="26"/>
                <w:lang w:val="en-US"/>
              </w:rPr>
              <w:lastRenderedPageBreak/>
              <w:t>Valuation of financial instruments in the statements of financial position</w:t>
            </w:r>
          </w:p>
        </w:tc>
      </w:tr>
      <w:tr w:rsidR="00FB1DAC" w:rsidRPr="00B27BEB" w14:paraId="202C0D53" w14:textId="77777777" w:rsidTr="007575B5">
        <w:tc>
          <w:tcPr>
            <w:tcW w:w="9837" w:type="dxa"/>
            <w:gridSpan w:val="2"/>
            <w:shd w:val="clear" w:color="auto" w:fill="FFFFFF" w:themeFill="background1"/>
          </w:tcPr>
          <w:p w14:paraId="63C88F3D" w14:textId="7D32F36A" w:rsidR="00FB1DAC" w:rsidRPr="00B27BEB" w:rsidRDefault="00FB1DAC" w:rsidP="00434356">
            <w:pPr>
              <w:autoSpaceDE w:val="0"/>
              <w:autoSpaceDN w:val="0"/>
              <w:adjustRightInd w:val="0"/>
              <w:spacing w:line="300" w:lineRule="exact"/>
              <w:rPr>
                <w:rFonts w:ascii="CordiaUPC" w:eastAsia="Calibri" w:hAnsi="CordiaUPC" w:cs="CordiaUPC"/>
                <w:sz w:val="26"/>
                <w:szCs w:val="26"/>
                <w:lang w:val="en-US"/>
              </w:rPr>
            </w:pPr>
            <w:r w:rsidRPr="00B27BEB">
              <w:rPr>
                <w:rFonts w:ascii="CordiaUPC" w:eastAsia="Calibri" w:hAnsi="CordiaUPC" w:cs="CordiaUPC" w:hint="cs"/>
                <w:sz w:val="26"/>
                <w:szCs w:val="26"/>
                <w:lang w:val="en-US"/>
              </w:rPr>
              <w:t xml:space="preserve">For disclosures related to financial instruments and fair values, refer to notes </w:t>
            </w:r>
            <w:r w:rsidR="0067694B" w:rsidRPr="001F3C01">
              <w:rPr>
                <w:rFonts w:ascii="CordiaUPC" w:eastAsia="Calibri" w:hAnsi="CordiaUPC" w:cs="CordiaUPC" w:hint="cs"/>
                <w:sz w:val="26"/>
                <w:szCs w:val="26"/>
                <w:cs/>
                <w:lang w:val="en-US" w:bidi="th-TH"/>
              </w:rPr>
              <w:t>5</w:t>
            </w:r>
            <w:r w:rsidRPr="00B27BEB">
              <w:rPr>
                <w:rFonts w:ascii="CordiaUPC" w:eastAsia="Calibri" w:hAnsi="CordiaUPC" w:cs="CordiaUPC" w:hint="cs"/>
                <w:sz w:val="26"/>
                <w:szCs w:val="26"/>
                <w:lang w:val="en-US"/>
              </w:rPr>
              <w:t xml:space="preserve"> to the financial statements.</w:t>
            </w:r>
          </w:p>
        </w:tc>
      </w:tr>
      <w:tr w:rsidR="00FB1DAC" w:rsidRPr="00B27BEB" w14:paraId="4CFF5D3F" w14:textId="77777777" w:rsidTr="007575B5">
        <w:tc>
          <w:tcPr>
            <w:tcW w:w="4675" w:type="dxa"/>
            <w:shd w:val="clear" w:color="auto" w:fill="FFFFFF" w:themeFill="background1"/>
          </w:tcPr>
          <w:p w14:paraId="5507EDC9" w14:textId="77777777" w:rsidR="00FB1DAC" w:rsidRPr="00B27BEB" w:rsidRDefault="00FB1DAC" w:rsidP="00434356">
            <w:pPr>
              <w:autoSpaceDE w:val="0"/>
              <w:autoSpaceDN w:val="0"/>
              <w:adjustRightInd w:val="0"/>
              <w:spacing w:line="300" w:lineRule="exact"/>
              <w:rPr>
                <w:rFonts w:ascii="CordiaUPC" w:eastAsia="Calibri" w:hAnsi="CordiaUPC" w:cs="CordiaUPC"/>
                <w:b/>
                <w:bCs/>
                <w:sz w:val="26"/>
                <w:szCs w:val="26"/>
                <w:lang w:val="en-US"/>
              </w:rPr>
            </w:pPr>
            <w:r w:rsidRPr="00B27BEB">
              <w:rPr>
                <w:rFonts w:ascii="CordiaUPC" w:eastAsia="Calibri" w:hAnsi="CordiaUPC" w:cs="CordiaUPC" w:hint="cs"/>
                <w:b/>
                <w:bCs/>
                <w:sz w:val="26"/>
                <w:szCs w:val="26"/>
                <w:lang w:val="en-US"/>
              </w:rPr>
              <w:t>The key audit matter</w:t>
            </w:r>
          </w:p>
        </w:tc>
        <w:tc>
          <w:tcPr>
            <w:tcW w:w="5162" w:type="dxa"/>
            <w:shd w:val="clear" w:color="auto" w:fill="FFFFFF" w:themeFill="background1"/>
          </w:tcPr>
          <w:p w14:paraId="2C3A208C" w14:textId="77777777" w:rsidR="00FB1DAC" w:rsidRPr="00B27BEB" w:rsidRDefault="00FB1DAC" w:rsidP="00434356">
            <w:pPr>
              <w:autoSpaceDE w:val="0"/>
              <w:autoSpaceDN w:val="0"/>
              <w:adjustRightInd w:val="0"/>
              <w:spacing w:line="300" w:lineRule="exact"/>
              <w:rPr>
                <w:rFonts w:ascii="CordiaUPC" w:eastAsia="Calibri" w:hAnsi="CordiaUPC" w:cs="CordiaUPC"/>
                <w:b/>
                <w:bCs/>
                <w:sz w:val="26"/>
                <w:szCs w:val="26"/>
                <w:lang w:val="en-US"/>
              </w:rPr>
            </w:pPr>
            <w:r w:rsidRPr="00B27BEB">
              <w:rPr>
                <w:rFonts w:ascii="CordiaUPC" w:eastAsia="Calibri" w:hAnsi="CordiaUPC" w:cs="CordiaUPC" w:hint="cs"/>
                <w:b/>
                <w:bCs/>
                <w:sz w:val="26"/>
                <w:szCs w:val="26"/>
                <w:lang w:val="en-US"/>
              </w:rPr>
              <w:t>How the matter was addressed in the audit</w:t>
            </w:r>
          </w:p>
        </w:tc>
      </w:tr>
      <w:tr w:rsidR="00FB1DAC" w:rsidRPr="00B27BEB" w14:paraId="1BA4DB80" w14:textId="77777777" w:rsidTr="007575B5">
        <w:tc>
          <w:tcPr>
            <w:tcW w:w="4675" w:type="dxa"/>
            <w:shd w:val="clear" w:color="auto" w:fill="auto"/>
          </w:tcPr>
          <w:p w14:paraId="7BA9112D" w14:textId="0B80B876" w:rsidR="00FB1DAC" w:rsidRPr="00B27BEB" w:rsidRDefault="00FB1DAC" w:rsidP="00434356">
            <w:pPr>
              <w:spacing w:line="300" w:lineRule="exact"/>
              <w:jc w:val="thaiDistribute"/>
              <w:rPr>
                <w:rFonts w:ascii="CordiaUPC" w:eastAsia="Calibri" w:hAnsi="CordiaUPC" w:cs="CordiaUPC"/>
                <w:sz w:val="26"/>
                <w:szCs w:val="26"/>
                <w:lang w:val="en-US"/>
              </w:rPr>
            </w:pPr>
            <w:r w:rsidRPr="00B27BEB">
              <w:rPr>
                <w:rFonts w:ascii="CordiaUPC" w:eastAsia="Calibri" w:hAnsi="CordiaUPC" w:cs="CordiaUPC" w:hint="cs"/>
                <w:sz w:val="26"/>
                <w:szCs w:val="26"/>
                <w:lang w:val="en-US"/>
              </w:rPr>
              <w:t>As at 30 June 202</w:t>
            </w:r>
            <w:r w:rsidR="004B05AF">
              <w:rPr>
                <w:rFonts w:ascii="CordiaUPC" w:eastAsia="Calibri" w:hAnsi="CordiaUPC" w:cs="CordiaUPC"/>
                <w:sz w:val="26"/>
                <w:szCs w:val="26"/>
                <w:lang w:val="en-US"/>
              </w:rPr>
              <w:t>2</w:t>
            </w:r>
            <w:r w:rsidRPr="00B27BEB">
              <w:rPr>
                <w:rFonts w:ascii="CordiaUPC" w:eastAsia="Calibri" w:hAnsi="CordiaUPC" w:cs="CordiaUPC" w:hint="cs"/>
                <w:sz w:val="26"/>
                <w:szCs w:val="26"/>
                <w:lang w:val="en-US"/>
              </w:rPr>
              <w:t>, financial assets measured at fair value in the</w:t>
            </w:r>
            <w:r w:rsidR="007C440C">
              <w:rPr>
                <w:rFonts w:ascii="CordiaUPC" w:eastAsia="Calibri" w:hAnsi="CordiaUPC" w:cs="CordiaUPC"/>
                <w:sz w:val="26"/>
                <w:szCs w:val="26"/>
                <w:lang w:val="en-US"/>
              </w:rPr>
              <w:t xml:space="preserve"> interim</w:t>
            </w:r>
            <w:r w:rsidRPr="00B27BEB">
              <w:rPr>
                <w:rFonts w:ascii="CordiaUPC" w:eastAsia="Calibri" w:hAnsi="CordiaUPC" w:cs="CordiaUPC" w:hint="cs"/>
                <w:sz w:val="26"/>
                <w:szCs w:val="26"/>
                <w:lang w:val="en-US"/>
              </w:rPr>
              <w:t xml:space="preserve"> consolidated and the Ban</w:t>
            </w:r>
            <w:r w:rsidR="0020301C">
              <w:rPr>
                <w:rFonts w:ascii="CordiaUPC" w:eastAsia="Calibri" w:hAnsi="CordiaUPC" w:cs="CordiaUPC"/>
                <w:sz w:val="26"/>
                <w:szCs w:val="26"/>
                <w:lang w:val="en-US"/>
              </w:rPr>
              <w:t>k’s</w:t>
            </w:r>
            <w:r w:rsidRPr="00B27BEB">
              <w:rPr>
                <w:rFonts w:ascii="CordiaUPC" w:eastAsia="Calibri" w:hAnsi="CordiaUPC" w:cs="CordiaUPC" w:hint="cs"/>
                <w:sz w:val="26"/>
                <w:szCs w:val="26"/>
                <w:lang w:val="en-US"/>
              </w:rPr>
              <w:t xml:space="preserve"> financial statements amounted to </w:t>
            </w:r>
            <w:r w:rsidRPr="00BF7ADF">
              <w:rPr>
                <w:rFonts w:ascii="CordiaUPC" w:eastAsia="Calibri" w:hAnsi="CordiaUPC" w:cs="CordiaUPC" w:hint="cs"/>
                <w:sz w:val="26"/>
                <w:szCs w:val="26"/>
                <w:lang w:val="en-US"/>
              </w:rPr>
              <w:t xml:space="preserve">Baht </w:t>
            </w:r>
            <w:r w:rsidR="003729CA">
              <w:rPr>
                <w:rFonts w:ascii="CordiaUPC" w:eastAsia="Calibri" w:hAnsi="CordiaUPC" w:cs="CordiaUPC"/>
                <w:sz w:val="26"/>
                <w:szCs w:val="26"/>
                <w:lang w:val="en-US"/>
              </w:rPr>
              <w:t>1</w:t>
            </w:r>
            <w:r w:rsidR="004F5162">
              <w:rPr>
                <w:rFonts w:ascii="CordiaUPC" w:eastAsia="Calibri" w:hAnsi="CordiaUPC" w:cs="CordiaUPC"/>
                <w:sz w:val="26"/>
                <w:szCs w:val="26"/>
                <w:lang w:val="en-US"/>
              </w:rPr>
              <w:t>63</w:t>
            </w:r>
            <w:r w:rsidRPr="00BF7ADF">
              <w:rPr>
                <w:rFonts w:ascii="CordiaUPC" w:eastAsia="Calibri" w:hAnsi="CordiaUPC" w:cs="CordiaUPC" w:hint="cs"/>
                <w:sz w:val="26"/>
                <w:szCs w:val="26"/>
                <w:lang w:val="en-US"/>
              </w:rPr>
              <w:t>,</w:t>
            </w:r>
            <w:r w:rsidR="003729CA">
              <w:rPr>
                <w:rFonts w:ascii="CordiaUPC" w:eastAsia="Calibri" w:hAnsi="CordiaUPC" w:cs="CordiaUPC"/>
                <w:sz w:val="26"/>
                <w:szCs w:val="26"/>
                <w:lang w:val="en-US"/>
              </w:rPr>
              <w:t>2</w:t>
            </w:r>
            <w:r w:rsidR="004F5162">
              <w:rPr>
                <w:rFonts w:ascii="CordiaUPC" w:eastAsia="Calibri" w:hAnsi="CordiaUPC" w:cs="CordiaUPC"/>
                <w:sz w:val="26"/>
                <w:szCs w:val="26"/>
                <w:lang w:val="en-US"/>
              </w:rPr>
              <w:t>33</w:t>
            </w:r>
            <w:r w:rsidRPr="00BF7ADF">
              <w:rPr>
                <w:rFonts w:ascii="CordiaUPC" w:eastAsia="Calibri" w:hAnsi="CordiaUPC" w:cs="CordiaUPC" w:hint="cs"/>
                <w:sz w:val="26"/>
                <w:szCs w:val="26"/>
                <w:lang w:val="en-US"/>
              </w:rPr>
              <w:t xml:space="preserve"> million and Baht </w:t>
            </w:r>
            <w:r w:rsidR="00D32305">
              <w:rPr>
                <w:rFonts w:ascii="CordiaUPC" w:eastAsia="Calibri" w:hAnsi="CordiaUPC" w:cs="CordiaUPC"/>
                <w:sz w:val="26"/>
                <w:szCs w:val="26"/>
                <w:lang w:val="en-US"/>
              </w:rPr>
              <w:t>1</w:t>
            </w:r>
            <w:r w:rsidR="004F5162">
              <w:rPr>
                <w:rFonts w:ascii="CordiaUPC" w:eastAsia="Calibri" w:hAnsi="CordiaUPC" w:cs="CordiaUPC"/>
                <w:sz w:val="26"/>
                <w:szCs w:val="26"/>
                <w:lang w:val="en-US"/>
              </w:rPr>
              <w:t>63</w:t>
            </w:r>
            <w:r w:rsidRPr="00BF7ADF">
              <w:rPr>
                <w:rFonts w:ascii="CordiaUPC" w:eastAsia="Calibri" w:hAnsi="CordiaUPC" w:cs="CordiaUPC" w:hint="cs"/>
                <w:sz w:val="26"/>
                <w:szCs w:val="26"/>
                <w:lang w:val="en-US"/>
              </w:rPr>
              <w:t>,</w:t>
            </w:r>
            <w:r w:rsidR="00D32305">
              <w:rPr>
                <w:rFonts w:ascii="CordiaUPC" w:eastAsia="Calibri" w:hAnsi="CordiaUPC" w:cs="CordiaUPC"/>
                <w:sz w:val="26"/>
                <w:szCs w:val="26"/>
                <w:lang w:val="en-US"/>
              </w:rPr>
              <w:t>2</w:t>
            </w:r>
            <w:r w:rsidR="004F5162">
              <w:rPr>
                <w:rFonts w:ascii="CordiaUPC" w:eastAsia="Calibri" w:hAnsi="CordiaUPC" w:cs="CordiaUPC"/>
                <w:sz w:val="26"/>
                <w:szCs w:val="26"/>
                <w:lang w:val="en-US"/>
              </w:rPr>
              <w:t>33</w:t>
            </w:r>
            <w:r w:rsidRPr="005A2A64">
              <w:rPr>
                <w:rFonts w:ascii="CordiaUPC" w:eastAsia="Calibri" w:hAnsi="CordiaUPC" w:cs="CordiaUPC" w:hint="cs"/>
                <w:sz w:val="26"/>
                <w:szCs w:val="26"/>
                <w:lang w:val="en-US"/>
              </w:rPr>
              <w:t xml:space="preserve"> million, respectively. Financial liabilities</w:t>
            </w:r>
            <w:r w:rsidRPr="00B27BEB">
              <w:rPr>
                <w:rFonts w:ascii="CordiaUPC" w:eastAsia="Calibri" w:hAnsi="CordiaUPC" w:cs="CordiaUPC" w:hint="cs"/>
                <w:sz w:val="26"/>
                <w:szCs w:val="26"/>
                <w:lang w:val="en-US"/>
              </w:rPr>
              <w:t xml:space="preserve"> measured at fair value in the</w:t>
            </w:r>
            <w:r w:rsidR="0020301C">
              <w:rPr>
                <w:rFonts w:ascii="CordiaUPC" w:eastAsia="Calibri" w:hAnsi="CordiaUPC" w:cs="CordiaUPC"/>
                <w:sz w:val="26"/>
                <w:szCs w:val="26"/>
                <w:lang w:val="en-US"/>
              </w:rPr>
              <w:t xml:space="preserve"> interim</w:t>
            </w:r>
            <w:r w:rsidRPr="00B27BEB">
              <w:rPr>
                <w:rFonts w:ascii="CordiaUPC" w:eastAsia="Calibri" w:hAnsi="CordiaUPC" w:cs="CordiaUPC" w:hint="cs"/>
                <w:sz w:val="26"/>
                <w:szCs w:val="26"/>
                <w:lang w:val="en-US"/>
              </w:rPr>
              <w:t xml:space="preserve"> consolidated and the Bank</w:t>
            </w:r>
            <w:r w:rsidR="0020301C">
              <w:rPr>
                <w:rFonts w:ascii="CordiaUPC" w:eastAsia="Calibri" w:hAnsi="CordiaUPC" w:cs="CordiaUPC"/>
                <w:sz w:val="26"/>
                <w:szCs w:val="26"/>
                <w:lang w:val="en-US"/>
              </w:rPr>
              <w:t>’s</w:t>
            </w:r>
            <w:r w:rsidRPr="00B27BEB">
              <w:rPr>
                <w:rFonts w:ascii="CordiaUPC" w:eastAsia="Calibri" w:hAnsi="CordiaUPC" w:cs="CordiaUPC" w:hint="cs"/>
                <w:sz w:val="26"/>
                <w:szCs w:val="26"/>
                <w:lang w:val="en-US"/>
              </w:rPr>
              <w:t xml:space="preserve"> financial statements amounted to Baht</w:t>
            </w:r>
            <w:r w:rsidR="00AC759B">
              <w:rPr>
                <w:rFonts w:ascii="CordiaUPC" w:eastAsia="Calibri" w:hAnsi="CordiaUPC" w:cs="CordiaUPC"/>
                <w:sz w:val="26"/>
                <w:szCs w:val="26"/>
                <w:lang w:val="en-US"/>
              </w:rPr>
              <w:t xml:space="preserve"> 11</w:t>
            </w:r>
            <w:r w:rsidRPr="00B27BEB">
              <w:rPr>
                <w:rFonts w:ascii="CordiaUPC" w:eastAsia="Calibri" w:hAnsi="CordiaUPC" w:cs="CordiaUPC" w:hint="cs"/>
                <w:sz w:val="26"/>
                <w:szCs w:val="26"/>
                <w:lang w:val="en-US"/>
              </w:rPr>
              <w:t>,</w:t>
            </w:r>
            <w:r w:rsidR="00AC759B">
              <w:rPr>
                <w:rFonts w:ascii="CordiaUPC" w:eastAsia="Calibri" w:hAnsi="CordiaUPC" w:cs="CordiaUPC"/>
                <w:sz w:val="26"/>
                <w:szCs w:val="26"/>
                <w:lang w:val="en-US"/>
              </w:rPr>
              <w:t>941</w:t>
            </w:r>
            <w:r w:rsidRPr="00B27BEB">
              <w:rPr>
                <w:rFonts w:ascii="CordiaUPC" w:eastAsia="Calibri" w:hAnsi="CordiaUPC" w:cs="CordiaUPC" w:hint="cs"/>
                <w:sz w:val="26"/>
                <w:szCs w:val="26"/>
                <w:lang w:val="en-US"/>
              </w:rPr>
              <w:t xml:space="preserve"> million and Baht</w:t>
            </w:r>
            <w:r w:rsidR="00AC759B">
              <w:rPr>
                <w:rFonts w:ascii="CordiaUPC" w:eastAsia="Calibri" w:hAnsi="CordiaUPC" w:cs="CordiaUPC"/>
                <w:sz w:val="26"/>
                <w:szCs w:val="26"/>
                <w:lang w:val="en-US"/>
              </w:rPr>
              <w:t xml:space="preserve"> 11</w:t>
            </w:r>
            <w:r w:rsidRPr="00B27BEB">
              <w:rPr>
                <w:rFonts w:ascii="CordiaUPC" w:eastAsia="Calibri" w:hAnsi="CordiaUPC" w:cs="CordiaUPC" w:hint="cs"/>
                <w:sz w:val="26"/>
                <w:szCs w:val="26"/>
                <w:lang w:val="en-US"/>
              </w:rPr>
              <w:t>,</w:t>
            </w:r>
            <w:r w:rsidR="00AC759B">
              <w:rPr>
                <w:rFonts w:ascii="CordiaUPC" w:eastAsia="Calibri" w:hAnsi="CordiaUPC" w:cs="CordiaUPC"/>
                <w:sz w:val="26"/>
                <w:szCs w:val="26"/>
                <w:lang w:val="en-US"/>
              </w:rPr>
              <w:t>941</w:t>
            </w:r>
            <w:r w:rsidRPr="00B27BEB">
              <w:rPr>
                <w:rFonts w:ascii="CordiaUPC" w:eastAsia="Calibri" w:hAnsi="CordiaUPC" w:cs="CordiaUPC" w:hint="cs"/>
                <w:sz w:val="26"/>
                <w:szCs w:val="26"/>
                <w:lang w:val="en-US"/>
              </w:rPr>
              <w:t xml:space="preserve"> million, respectively. </w:t>
            </w:r>
          </w:p>
          <w:p w14:paraId="2004DCA4" w14:textId="77777777" w:rsidR="00FB1DAC" w:rsidRPr="00B27BEB" w:rsidRDefault="00FB1DAC" w:rsidP="00434356">
            <w:pPr>
              <w:spacing w:line="300" w:lineRule="exact"/>
              <w:jc w:val="both"/>
              <w:rPr>
                <w:rFonts w:ascii="CordiaUPC" w:eastAsia="Calibri" w:hAnsi="CordiaUPC" w:cs="CordiaUPC"/>
                <w:sz w:val="26"/>
                <w:szCs w:val="26"/>
                <w:lang w:val="en-US"/>
              </w:rPr>
            </w:pPr>
          </w:p>
          <w:p w14:paraId="75914BA1" w14:textId="53896111" w:rsidR="00FB1DAC" w:rsidRDefault="00FB1DAC" w:rsidP="00434356">
            <w:pPr>
              <w:spacing w:line="300" w:lineRule="exact"/>
              <w:jc w:val="both"/>
              <w:rPr>
                <w:rFonts w:ascii="CordiaUPC" w:eastAsia="Calibri" w:hAnsi="CordiaUPC" w:cs="CordiaUPC"/>
                <w:sz w:val="26"/>
                <w:szCs w:val="26"/>
                <w:lang w:val="en-US"/>
              </w:rPr>
            </w:pPr>
            <w:r w:rsidRPr="00B27BEB">
              <w:rPr>
                <w:rFonts w:ascii="CordiaUPC" w:eastAsia="Calibri" w:hAnsi="CordiaUPC" w:cs="CordiaUPC" w:hint="cs"/>
                <w:sz w:val="26"/>
                <w:szCs w:val="26"/>
                <w:lang w:val="en-US"/>
              </w:rPr>
              <w:t>Of these amounts, as at 30 June 202</w:t>
            </w:r>
            <w:r w:rsidR="004B05AF">
              <w:rPr>
                <w:rFonts w:ascii="CordiaUPC" w:eastAsia="Calibri" w:hAnsi="CordiaUPC" w:cs="CordiaUPC"/>
                <w:sz w:val="26"/>
                <w:szCs w:val="26"/>
                <w:lang w:val="en-US"/>
              </w:rPr>
              <w:t>2</w:t>
            </w:r>
            <w:r w:rsidRPr="00B27BEB">
              <w:rPr>
                <w:rFonts w:ascii="CordiaUPC" w:eastAsia="Calibri" w:hAnsi="CordiaUPC" w:cs="CordiaUPC" w:hint="cs"/>
                <w:sz w:val="26"/>
                <w:szCs w:val="26"/>
                <w:lang w:val="en-US"/>
              </w:rPr>
              <w:t>, financial assets and liabilities designated at level 2</w:t>
            </w:r>
            <w:r w:rsidRPr="00B27BEB">
              <w:rPr>
                <w:rFonts w:ascii="CordiaUPC" w:eastAsia="Calibri" w:hAnsi="CordiaUPC" w:cs="CordiaUPC" w:hint="cs"/>
                <w:sz w:val="26"/>
                <w:szCs w:val="26"/>
                <w:cs/>
                <w:lang w:val="en-US" w:bidi="th-TH"/>
              </w:rPr>
              <w:t xml:space="preserve"> </w:t>
            </w:r>
            <w:r w:rsidRPr="00B27BEB">
              <w:rPr>
                <w:rFonts w:ascii="CordiaUPC" w:eastAsia="Calibri" w:hAnsi="CordiaUPC" w:cs="CordiaUPC" w:hint="cs"/>
                <w:sz w:val="26"/>
                <w:szCs w:val="26"/>
                <w:lang w:val="en-US"/>
              </w:rPr>
              <w:t xml:space="preserve">and 3 fair value in the </w:t>
            </w:r>
            <w:r w:rsidR="0020301C">
              <w:rPr>
                <w:rFonts w:ascii="CordiaUPC" w:eastAsia="Calibri" w:hAnsi="CordiaUPC" w:cs="CordiaUPC"/>
                <w:sz w:val="26"/>
                <w:szCs w:val="26"/>
                <w:lang w:val="en-US"/>
              </w:rPr>
              <w:t xml:space="preserve">interim </w:t>
            </w:r>
            <w:r w:rsidRPr="00B27BEB">
              <w:rPr>
                <w:rFonts w:ascii="CordiaUPC" w:eastAsia="Calibri" w:hAnsi="CordiaUPC" w:cs="CordiaUPC" w:hint="cs"/>
                <w:sz w:val="26"/>
                <w:szCs w:val="26"/>
                <w:lang w:val="en-US"/>
              </w:rPr>
              <w:t>consolidated financial statements amounted to Baht</w:t>
            </w:r>
            <w:r w:rsidR="005A1420">
              <w:rPr>
                <w:rFonts w:ascii="CordiaUPC" w:eastAsia="Calibri" w:hAnsi="CordiaUPC" w:cs="CordiaUPC"/>
                <w:sz w:val="26"/>
                <w:szCs w:val="26"/>
                <w:lang w:val="en-US"/>
              </w:rPr>
              <w:t xml:space="preserve"> 1</w:t>
            </w:r>
            <w:r w:rsidR="006211D5">
              <w:rPr>
                <w:rFonts w:ascii="CordiaUPC" w:eastAsia="Calibri" w:hAnsi="CordiaUPC" w:cs="CordiaUPC"/>
                <w:sz w:val="26"/>
                <w:szCs w:val="26"/>
                <w:lang w:val="en-US"/>
              </w:rPr>
              <w:t>63</w:t>
            </w:r>
            <w:r w:rsidR="005A1420">
              <w:rPr>
                <w:rFonts w:ascii="CordiaUPC" w:eastAsia="Calibri" w:hAnsi="CordiaUPC" w:cs="CordiaUPC"/>
                <w:sz w:val="26"/>
                <w:szCs w:val="26"/>
                <w:lang w:val="en-US"/>
              </w:rPr>
              <w:t>,0</w:t>
            </w:r>
            <w:r w:rsidR="006211D5">
              <w:rPr>
                <w:rFonts w:ascii="CordiaUPC" w:eastAsia="Calibri" w:hAnsi="CordiaUPC" w:cs="CordiaUPC"/>
                <w:sz w:val="26"/>
                <w:szCs w:val="26"/>
                <w:lang w:val="en-US"/>
              </w:rPr>
              <w:t>05</w:t>
            </w:r>
            <w:r w:rsidRPr="00A11381" w:rsidDel="00B150E3">
              <w:rPr>
                <w:rFonts w:ascii="CordiaUPC" w:eastAsia="Calibri" w:hAnsi="CordiaUPC" w:cs="CordiaUPC" w:hint="cs"/>
                <w:sz w:val="26"/>
                <w:szCs w:val="26"/>
                <w:lang w:val="en-US"/>
              </w:rPr>
              <w:t xml:space="preserve"> </w:t>
            </w:r>
            <w:r w:rsidRPr="00A11381">
              <w:rPr>
                <w:rFonts w:ascii="CordiaUPC" w:eastAsia="Calibri" w:hAnsi="CordiaUPC" w:cs="CordiaUPC" w:hint="cs"/>
                <w:sz w:val="26"/>
                <w:szCs w:val="26"/>
                <w:lang w:val="en-US"/>
              </w:rPr>
              <w:t>million and Baht</w:t>
            </w:r>
            <w:r w:rsidR="00A80051">
              <w:rPr>
                <w:rFonts w:ascii="CordiaUPC" w:eastAsia="Calibri" w:hAnsi="CordiaUPC" w:cs="CordiaUPC"/>
                <w:sz w:val="26"/>
                <w:szCs w:val="26"/>
                <w:lang w:val="en-US"/>
              </w:rPr>
              <w:t xml:space="preserve"> </w:t>
            </w:r>
            <w:r w:rsidR="005A1420">
              <w:rPr>
                <w:rFonts w:ascii="CordiaUPC" w:eastAsia="Calibri" w:hAnsi="CordiaUPC" w:cs="CordiaUPC"/>
                <w:sz w:val="26"/>
                <w:szCs w:val="26"/>
                <w:lang w:val="en-US"/>
              </w:rPr>
              <w:t>11,941</w:t>
            </w:r>
            <w:r w:rsidRPr="00A11381">
              <w:rPr>
                <w:rFonts w:ascii="CordiaUPC" w:eastAsia="Calibri" w:hAnsi="CordiaUPC" w:cs="CordiaUPC" w:hint="cs"/>
                <w:sz w:val="26"/>
                <w:szCs w:val="26"/>
                <w:lang w:val="en-US"/>
              </w:rPr>
              <w:t xml:space="preserve"> million respectively, and in the Bank</w:t>
            </w:r>
            <w:r w:rsidR="004404A5">
              <w:rPr>
                <w:rFonts w:ascii="CordiaUPC" w:eastAsia="Calibri" w:hAnsi="CordiaUPC" w:cs="CordiaUPC"/>
                <w:sz w:val="26"/>
                <w:szCs w:val="26"/>
                <w:lang w:val="en-US"/>
              </w:rPr>
              <w:t>’s interim</w:t>
            </w:r>
            <w:r w:rsidRPr="00A11381">
              <w:rPr>
                <w:rFonts w:ascii="CordiaUPC" w:eastAsia="Calibri" w:hAnsi="CordiaUPC" w:cs="CordiaUPC" w:hint="cs"/>
                <w:sz w:val="26"/>
                <w:szCs w:val="26"/>
                <w:lang w:val="en-US"/>
              </w:rPr>
              <w:t xml:space="preserve"> financial statements, they amounted to Baht </w:t>
            </w:r>
            <w:r w:rsidR="00CB68BC">
              <w:rPr>
                <w:rFonts w:ascii="CordiaUPC" w:eastAsia="Calibri" w:hAnsi="CordiaUPC" w:cs="CordiaUPC"/>
                <w:sz w:val="26"/>
                <w:szCs w:val="26"/>
                <w:lang w:val="en-US"/>
              </w:rPr>
              <w:t>163,005</w:t>
            </w:r>
            <w:r w:rsidRPr="00A11381" w:rsidDel="00B150E3">
              <w:rPr>
                <w:rFonts w:ascii="CordiaUPC" w:eastAsia="Calibri" w:hAnsi="CordiaUPC" w:cs="CordiaUPC" w:hint="cs"/>
                <w:sz w:val="26"/>
                <w:szCs w:val="26"/>
                <w:lang w:val="en-US"/>
              </w:rPr>
              <w:t xml:space="preserve"> </w:t>
            </w:r>
            <w:r w:rsidRPr="00A11381">
              <w:rPr>
                <w:rFonts w:ascii="CordiaUPC" w:eastAsia="Calibri" w:hAnsi="CordiaUPC" w:cs="CordiaUPC" w:hint="cs"/>
                <w:sz w:val="26"/>
                <w:szCs w:val="26"/>
                <w:lang w:val="en-US"/>
              </w:rPr>
              <w:t xml:space="preserve">million and Baht </w:t>
            </w:r>
            <w:r w:rsidR="009F7789">
              <w:rPr>
                <w:rFonts w:ascii="CordiaUPC" w:eastAsia="Calibri" w:hAnsi="CordiaUPC" w:cs="CordiaUPC"/>
                <w:sz w:val="26"/>
                <w:szCs w:val="26"/>
                <w:lang w:val="en-US"/>
              </w:rPr>
              <w:t>11,941</w:t>
            </w:r>
            <w:r w:rsidRPr="00A11381">
              <w:rPr>
                <w:rFonts w:ascii="CordiaUPC" w:eastAsia="Calibri" w:hAnsi="CordiaUPC" w:cs="CordiaUPC" w:hint="cs"/>
                <w:sz w:val="26"/>
                <w:szCs w:val="26"/>
                <w:lang w:val="en-US"/>
              </w:rPr>
              <w:t xml:space="preserve"> million</w:t>
            </w:r>
            <w:r w:rsidRPr="00B27BEB">
              <w:rPr>
                <w:rFonts w:ascii="CordiaUPC" w:eastAsia="Calibri" w:hAnsi="CordiaUPC" w:cs="CordiaUPC" w:hint="cs"/>
                <w:sz w:val="26"/>
                <w:szCs w:val="26"/>
                <w:lang w:val="en-US"/>
              </w:rPr>
              <w:t xml:space="preserve"> respectively, for</w:t>
            </w:r>
            <w:r w:rsidRPr="00B27BEB">
              <w:rPr>
                <w:rFonts w:ascii="CordiaUPC" w:eastAsia="Calibri" w:hAnsi="CordiaUPC" w:cs="CordiaUPC" w:hint="cs"/>
                <w:sz w:val="26"/>
                <w:szCs w:val="26"/>
                <w:cs/>
                <w:lang w:val="en-US" w:bidi="th-TH"/>
              </w:rPr>
              <w:t xml:space="preserve"> </w:t>
            </w:r>
            <w:r w:rsidRPr="00B27BEB">
              <w:rPr>
                <w:rFonts w:ascii="CordiaUPC" w:eastAsia="Calibri" w:hAnsi="CordiaUPC" w:cs="CordiaUPC" w:hint="cs"/>
                <w:sz w:val="26"/>
                <w:szCs w:val="26"/>
                <w:lang w:val="en-US"/>
              </w:rPr>
              <w:t xml:space="preserve">which the fair value is based upon inputs other than quoted prices in active markets or valuation techniques incorporating those inputs. The use of different valuation techniques and assumptions could produce different estimates of fair value.  </w:t>
            </w:r>
          </w:p>
          <w:p w14:paraId="620F4756" w14:textId="77777777" w:rsidR="00FB1DAC" w:rsidRDefault="00FB1DAC" w:rsidP="00434356">
            <w:pPr>
              <w:spacing w:line="300" w:lineRule="exact"/>
              <w:jc w:val="both"/>
              <w:rPr>
                <w:rFonts w:ascii="CordiaUPC" w:eastAsia="Calibri" w:hAnsi="CordiaUPC" w:cs="CordiaUPC"/>
                <w:sz w:val="26"/>
                <w:szCs w:val="26"/>
                <w:lang w:val="en-US"/>
              </w:rPr>
            </w:pPr>
          </w:p>
          <w:p w14:paraId="7F30A526" w14:textId="77777777" w:rsidR="00FB1DAC" w:rsidRPr="00B27BEB" w:rsidRDefault="00FB1DAC" w:rsidP="00434356">
            <w:pPr>
              <w:spacing w:line="300" w:lineRule="exact"/>
              <w:jc w:val="both"/>
              <w:rPr>
                <w:rFonts w:ascii="CordiaUPC" w:eastAsia="Calibri" w:hAnsi="CordiaUPC" w:cs="CordiaUPC"/>
                <w:sz w:val="26"/>
                <w:szCs w:val="26"/>
                <w:lang w:val="en-US"/>
              </w:rPr>
            </w:pPr>
            <w:r w:rsidRPr="00B27BEB">
              <w:rPr>
                <w:rFonts w:ascii="CordiaUPC" w:eastAsia="Calibri" w:hAnsi="CordiaUPC" w:cs="CordiaUPC" w:hint="cs"/>
                <w:sz w:val="26"/>
                <w:szCs w:val="26"/>
                <w:lang w:val="en-US"/>
              </w:rPr>
              <w:t>Accordingly, it is considered a Key Audit Matter.</w:t>
            </w:r>
          </w:p>
          <w:p w14:paraId="083CAD20" w14:textId="77777777" w:rsidR="00FB1DAC" w:rsidRPr="00B27BEB" w:rsidRDefault="00FB1DAC" w:rsidP="00434356">
            <w:pPr>
              <w:spacing w:line="300" w:lineRule="exact"/>
              <w:jc w:val="both"/>
              <w:rPr>
                <w:rFonts w:ascii="CordiaUPC" w:eastAsia="Calibri" w:hAnsi="CordiaUPC" w:cs="CordiaUPC"/>
                <w:sz w:val="26"/>
                <w:szCs w:val="26"/>
                <w:lang w:val="en-US"/>
              </w:rPr>
            </w:pPr>
          </w:p>
        </w:tc>
        <w:tc>
          <w:tcPr>
            <w:tcW w:w="5162" w:type="dxa"/>
            <w:shd w:val="clear" w:color="auto" w:fill="auto"/>
          </w:tcPr>
          <w:p w14:paraId="1ACA6418" w14:textId="6BA12C65" w:rsidR="00FB1DAC" w:rsidRPr="00B27BEB" w:rsidRDefault="00FB1DAC" w:rsidP="00434356">
            <w:pPr>
              <w:autoSpaceDE w:val="0"/>
              <w:autoSpaceDN w:val="0"/>
              <w:adjustRightInd w:val="0"/>
              <w:spacing w:line="300" w:lineRule="exact"/>
              <w:jc w:val="both"/>
              <w:rPr>
                <w:rFonts w:ascii="CordiaUPC" w:eastAsia="Calibri" w:hAnsi="CordiaUPC" w:cs="CordiaUPC"/>
                <w:sz w:val="26"/>
                <w:szCs w:val="26"/>
                <w:lang w:val="en-US"/>
              </w:rPr>
            </w:pPr>
            <w:r w:rsidRPr="00B27BEB">
              <w:rPr>
                <w:rFonts w:ascii="CordiaUPC" w:eastAsia="Calibri" w:hAnsi="CordiaUPC" w:cs="CordiaUPC" w:hint="cs"/>
                <w:sz w:val="26"/>
                <w:szCs w:val="26"/>
                <w:lang w:val="en-US"/>
              </w:rPr>
              <w:t>In planning my audit procedures</w:t>
            </w:r>
            <w:r w:rsidR="009171D1">
              <w:rPr>
                <w:rFonts w:ascii="CordiaUPC" w:eastAsia="Calibri" w:hAnsi="CordiaUPC" w:cs="CordiaUPC"/>
                <w:sz w:val="26"/>
                <w:szCs w:val="26"/>
                <w:lang w:val="en-US"/>
              </w:rPr>
              <w:t>,</w:t>
            </w:r>
            <w:r w:rsidRPr="00B27BEB">
              <w:rPr>
                <w:rFonts w:ascii="CordiaUPC" w:eastAsia="Calibri" w:hAnsi="CordiaUPC" w:cs="CordiaUPC" w:hint="cs"/>
                <w:sz w:val="26"/>
                <w:szCs w:val="26"/>
                <w:lang w:val="en-US"/>
              </w:rPr>
              <w:t xml:space="preserve"> I performed a risk assessment by considering the factors which could affect the fair value of financial instruments, both in terms of the inputs used for valuation and the appropriateness of valuation techniques applied.</w:t>
            </w:r>
          </w:p>
          <w:p w14:paraId="616E9A6C" w14:textId="77777777" w:rsidR="00FB1DAC" w:rsidRPr="00B27BEB" w:rsidRDefault="00FB1DAC" w:rsidP="00434356">
            <w:pPr>
              <w:autoSpaceDE w:val="0"/>
              <w:autoSpaceDN w:val="0"/>
              <w:adjustRightInd w:val="0"/>
              <w:spacing w:line="300" w:lineRule="exact"/>
              <w:jc w:val="both"/>
              <w:rPr>
                <w:rFonts w:ascii="CordiaUPC" w:eastAsia="Calibri" w:hAnsi="CordiaUPC" w:cs="CordiaUPC"/>
                <w:sz w:val="26"/>
                <w:szCs w:val="26"/>
                <w:lang w:val="en-US"/>
              </w:rPr>
            </w:pPr>
          </w:p>
          <w:p w14:paraId="6B2719CB" w14:textId="77777777" w:rsidR="00FB1DAC" w:rsidRPr="00B27BEB" w:rsidRDefault="00FB1DAC" w:rsidP="00434356">
            <w:pPr>
              <w:autoSpaceDE w:val="0"/>
              <w:autoSpaceDN w:val="0"/>
              <w:adjustRightInd w:val="0"/>
              <w:spacing w:line="300" w:lineRule="exact"/>
              <w:jc w:val="both"/>
              <w:rPr>
                <w:rFonts w:ascii="CordiaUPC" w:eastAsia="Calibri" w:hAnsi="CordiaUPC" w:cs="CordiaUPC"/>
                <w:sz w:val="26"/>
                <w:szCs w:val="26"/>
                <w:lang w:val="en-US"/>
              </w:rPr>
            </w:pPr>
            <w:r w:rsidRPr="00B27BEB">
              <w:rPr>
                <w:rFonts w:ascii="CordiaUPC" w:eastAsia="Calibri" w:hAnsi="CordiaUPC" w:cs="CordiaUPC" w:hint="cs"/>
                <w:sz w:val="26"/>
                <w:szCs w:val="26"/>
                <w:lang w:val="en-US"/>
              </w:rPr>
              <w:t>For financial instruments, I sampled to check for selected pricing inputs that were externally sourced and were correctly input into pricing models. I and my own valuation specialists assessed that the</w:t>
            </w:r>
            <w:r>
              <w:rPr>
                <w:rFonts w:ascii="CordiaUPC" w:eastAsia="Calibri" w:hAnsi="CordiaUPC" w:cs="CordiaUPC"/>
                <w:sz w:val="26"/>
                <w:szCs w:val="26"/>
                <w:lang w:val="en-US"/>
              </w:rPr>
              <w:t xml:space="preserve"> selected</w:t>
            </w:r>
            <w:r w:rsidRPr="00B27BEB">
              <w:rPr>
                <w:rFonts w:ascii="CordiaUPC" w:eastAsia="Calibri" w:hAnsi="CordiaUPC" w:cs="CordiaUPC" w:hint="cs"/>
                <w:sz w:val="26"/>
                <w:szCs w:val="26"/>
                <w:lang w:val="en-US"/>
              </w:rPr>
              <w:t xml:space="preserve"> models and assumptions were appropriate and valued a selection of the Group’s and the Bank’s equity securities, debt securities, and derivative positions and compared their valuation to the Group’s and the Bank’s valuation</w:t>
            </w:r>
            <w:r w:rsidRPr="00B27BEB">
              <w:rPr>
                <w:rFonts w:ascii="CordiaUPC" w:eastAsia="Calibri" w:hAnsi="CordiaUPC" w:cs="CordiaUPC" w:hint="cs"/>
                <w:sz w:val="26"/>
                <w:szCs w:val="26"/>
                <w:cs/>
                <w:lang w:val="en-US" w:bidi="th-TH"/>
              </w:rPr>
              <w:t xml:space="preserve"> </w:t>
            </w:r>
            <w:r w:rsidRPr="00B27BEB">
              <w:rPr>
                <w:rFonts w:ascii="CordiaUPC" w:eastAsia="Calibri" w:hAnsi="CordiaUPC" w:cs="CordiaUPC" w:hint="cs"/>
                <w:sz w:val="26"/>
                <w:szCs w:val="26"/>
                <w:lang w:val="en-US"/>
              </w:rPr>
              <w:t>on a sample basis.</w:t>
            </w:r>
          </w:p>
          <w:p w14:paraId="5615648D" w14:textId="77777777" w:rsidR="00FB1DAC" w:rsidRPr="00B27BEB" w:rsidRDefault="00FB1DAC" w:rsidP="00434356">
            <w:pPr>
              <w:autoSpaceDE w:val="0"/>
              <w:autoSpaceDN w:val="0"/>
              <w:adjustRightInd w:val="0"/>
              <w:spacing w:line="300" w:lineRule="exact"/>
              <w:jc w:val="both"/>
              <w:rPr>
                <w:rFonts w:ascii="CordiaUPC" w:eastAsia="Calibri" w:hAnsi="CordiaUPC" w:cs="CordiaUPC"/>
                <w:sz w:val="26"/>
                <w:szCs w:val="26"/>
                <w:lang w:val="en-US"/>
              </w:rPr>
            </w:pPr>
          </w:p>
          <w:p w14:paraId="0DBF4CF8" w14:textId="77777777" w:rsidR="00FB1DAC" w:rsidRPr="00B27BEB" w:rsidRDefault="00FB1DAC" w:rsidP="00434356">
            <w:pPr>
              <w:autoSpaceDE w:val="0"/>
              <w:autoSpaceDN w:val="0"/>
              <w:adjustRightInd w:val="0"/>
              <w:spacing w:line="300" w:lineRule="exact"/>
              <w:jc w:val="both"/>
              <w:rPr>
                <w:rFonts w:ascii="CordiaUPC" w:eastAsia="Calibri" w:hAnsi="CordiaUPC" w:cs="CordiaUPC"/>
                <w:sz w:val="26"/>
                <w:szCs w:val="26"/>
                <w:lang w:val="en-US"/>
              </w:rPr>
            </w:pPr>
            <w:r w:rsidRPr="00B27BEB">
              <w:rPr>
                <w:rFonts w:ascii="CordiaUPC" w:eastAsia="Calibri" w:hAnsi="CordiaUPC" w:cs="CordiaUPC" w:hint="cs"/>
                <w:sz w:val="26"/>
                <w:szCs w:val="26"/>
                <w:lang w:val="en-US"/>
              </w:rPr>
              <w:t>I assessed the adequacy of the disclosure in accordance with Thai Financial Reporting Standards.</w:t>
            </w:r>
          </w:p>
          <w:p w14:paraId="7EF86E1A" w14:textId="77777777" w:rsidR="00FB1DAC" w:rsidRPr="00B27BEB" w:rsidRDefault="00FB1DAC" w:rsidP="00434356">
            <w:pPr>
              <w:spacing w:line="300" w:lineRule="exact"/>
              <w:rPr>
                <w:rFonts w:ascii="CordiaUPC" w:eastAsia="Calibri" w:hAnsi="CordiaUPC" w:cs="CordiaUPC"/>
                <w:sz w:val="26"/>
                <w:szCs w:val="26"/>
                <w:cs/>
                <w:lang w:val="en-US" w:bidi="th-TH"/>
              </w:rPr>
            </w:pPr>
          </w:p>
        </w:tc>
      </w:tr>
    </w:tbl>
    <w:p w14:paraId="1E858150" w14:textId="77777777" w:rsidR="00FB1DAC" w:rsidRDefault="00FB1DAC" w:rsidP="00434356">
      <w:pPr>
        <w:autoSpaceDE w:val="0"/>
        <w:autoSpaceDN w:val="0"/>
        <w:adjustRightInd w:val="0"/>
        <w:spacing w:line="300" w:lineRule="exact"/>
        <w:jc w:val="thaiDistribute"/>
        <w:rPr>
          <w:rFonts w:ascii="CordiaUPC" w:eastAsia="Times New Roman" w:hAnsi="CordiaUPC" w:cs="CordiaUPC"/>
          <w:i/>
          <w:iCs/>
          <w:sz w:val="26"/>
          <w:szCs w:val="26"/>
          <w:lang w:val="en-US"/>
        </w:rPr>
      </w:pPr>
    </w:p>
    <w:p w14:paraId="1F0B544D" w14:textId="77777777" w:rsidR="00434356" w:rsidRPr="00B27BEB" w:rsidRDefault="00434356" w:rsidP="00434356">
      <w:pPr>
        <w:autoSpaceDE w:val="0"/>
        <w:autoSpaceDN w:val="0"/>
        <w:adjustRightInd w:val="0"/>
        <w:spacing w:line="300" w:lineRule="exact"/>
        <w:jc w:val="thaiDistribute"/>
        <w:rPr>
          <w:rFonts w:ascii="CordiaUPC" w:eastAsia="Times New Roman" w:hAnsi="CordiaUPC" w:cs="CordiaUPC"/>
          <w:i/>
          <w:iCs/>
          <w:sz w:val="26"/>
          <w:szCs w:val="26"/>
          <w:lang w:val="en-US"/>
        </w:rPr>
      </w:pPr>
      <w:r w:rsidRPr="00B27BEB">
        <w:rPr>
          <w:rFonts w:ascii="CordiaUPC" w:eastAsia="Times New Roman" w:hAnsi="CordiaUPC" w:cs="CordiaUPC" w:hint="cs"/>
          <w:i/>
          <w:iCs/>
          <w:sz w:val="26"/>
          <w:szCs w:val="26"/>
          <w:lang w:val="en-US"/>
        </w:rPr>
        <w:t>Responsibilities of Management and Those Charged with Governance for the Interim Consolidated and the Bank only Financial Statements</w:t>
      </w:r>
    </w:p>
    <w:p w14:paraId="10ADC965" w14:textId="77777777" w:rsidR="00434356" w:rsidRPr="00B27BEB" w:rsidRDefault="00434356" w:rsidP="00434356">
      <w:pPr>
        <w:autoSpaceDE w:val="0"/>
        <w:autoSpaceDN w:val="0"/>
        <w:adjustRightInd w:val="0"/>
        <w:spacing w:line="300" w:lineRule="exact"/>
        <w:rPr>
          <w:rFonts w:ascii="CordiaUPC" w:eastAsia="Times New Roman" w:hAnsi="CordiaUPC" w:cs="CordiaUPC"/>
          <w:sz w:val="26"/>
          <w:szCs w:val="26"/>
          <w:lang w:val="en-US"/>
        </w:rPr>
      </w:pPr>
    </w:p>
    <w:p w14:paraId="7613DCBD" w14:textId="77777777" w:rsidR="00434356" w:rsidRDefault="00434356" w:rsidP="00434356">
      <w:pPr>
        <w:autoSpaceDE w:val="0"/>
        <w:autoSpaceDN w:val="0"/>
        <w:adjustRightInd w:val="0"/>
        <w:spacing w:line="300" w:lineRule="exact"/>
        <w:jc w:val="both"/>
        <w:rPr>
          <w:rFonts w:ascii="CordiaUPC" w:eastAsia="Times New Roman" w:hAnsi="CordiaUPC" w:cs="CordiaUPC"/>
          <w:sz w:val="26"/>
          <w:szCs w:val="26"/>
          <w:lang w:val="en-US"/>
        </w:rPr>
      </w:pPr>
      <w:r w:rsidRPr="00B27BEB">
        <w:rPr>
          <w:rFonts w:ascii="CordiaUPC" w:eastAsia="Times New Roman" w:hAnsi="CordiaUPC" w:cs="CordiaUPC" w:hint="cs"/>
          <w:sz w:val="26"/>
          <w:szCs w:val="26"/>
          <w:lang w:val="en-US"/>
        </w:rPr>
        <w:t xml:space="preserve">Management is responsible for the preparation and fair presentation of the interim consolidated and the Bank only financial statements in accordance with </w:t>
      </w:r>
      <w:r w:rsidRPr="00DC4F02">
        <w:rPr>
          <w:rFonts w:ascii="CordiaUPC" w:eastAsia="Times New Roman" w:hAnsi="CordiaUPC" w:cs="CordiaUPC" w:hint="cs"/>
          <w:sz w:val="26"/>
          <w:szCs w:val="26"/>
          <w:lang w:val="en-US"/>
        </w:rPr>
        <w:t>TFRSs</w:t>
      </w:r>
      <w:r w:rsidRPr="00DC4F02">
        <w:rPr>
          <w:rFonts w:ascii="CordiaUPC" w:eastAsia="Times New Roman" w:hAnsi="CordiaUPC" w:cs="CordiaUPC"/>
          <w:sz w:val="26"/>
          <w:szCs w:val="26"/>
          <w:lang w:val="en-US"/>
        </w:rPr>
        <w:t xml:space="preserve"> and the regulations of the Bank of Thailand</w:t>
      </w:r>
      <w:r w:rsidRPr="00DC4F02">
        <w:rPr>
          <w:rFonts w:ascii="CordiaUPC" w:eastAsia="Times New Roman" w:hAnsi="CordiaUPC" w:cs="CordiaUPC" w:hint="cs"/>
          <w:sz w:val="26"/>
          <w:szCs w:val="26"/>
          <w:lang w:val="en-US"/>
        </w:rPr>
        <w:t>,</w:t>
      </w:r>
      <w:r w:rsidRPr="00B27BEB">
        <w:rPr>
          <w:rFonts w:ascii="CordiaUPC" w:eastAsia="Times New Roman" w:hAnsi="CordiaUPC" w:cs="CordiaUPC" w:hint="cs"/>
          <w:sz w:val="26"/>
          <w:szCs w:val="26"/>
          <w:lang w:val="en-US"/>
        </w:rPr>
        <w:t xml:space="preserve"> and for such internal control as management determines is necessary to enable the preparation of interim consolidated and the Bank only financial statements that are free from material misstatement, whether due to fraud or error. </w:t>
      </w:r>
    </w:p>
    <w:p w14:paraId="73082F93" w14:textId="77777777" w:rsidR="00434356" w:rsidRDefault="00434356" w:rsidP="00434356">
      <w:pPr>
        <w:autoSpaceDE w:val="0"/>
        <w:autoSpaceDN w:val="0"/>
        <w:adjustRightInd w:val="0"/>
        <w:spacing w:line="300" w:lineRule="exact"/>
        <w:jc w:val="both"/>
        <w:rPr>
          <w:rFonts w:ascii="CordiaUPC" w:eastAsia="Times New Roman" w:hAnsi="CordiaUPC" w:cs="CordiaUPC"/>
          <w:sz w:val="26"/>
          <w:szCs w:val="26"/>
          <w:lang w:val="en-US"/>
        </w:rPr>
      </w:pPr>
    </w:p>
    <w:p w14:paraId="1C16106B" w14:textId="77777777" w:rsidR="00434356" w:rsidRPr="00B27BEB" w:rsidRDefault="00434356" w:rsidP="00434356">
      <w:pPr>
        <w:autoSpaceDE w:val="0"/>
        <w:autoSpaceDN w:val="0"/>
        <w:adjustRightInd w:val="0"/>
        <w:spacing w:line="300" w:lineRule="exact"/>
        <w:jc w:val="both"/>
        <w:rPr>
          <w:rFonts w:ascii="CordiaUPC" w:eastAsia="Times New Roman" w:hAnsi="CordiaUPC" w:cs="CordiaUPC"/>
          <w:sz w:val="26"/>
          <w:szCs w:val="26"/>
          <w:lang w:val="en-US"/>
        </w:rPr>
      </w:pPr>
      <w:r w:rsidRPr="00B27BEB">
        <w:rPr>
          <w:rFonts w:ascii="CordiaUPC" w:eastAsia="Times New Roman" w:hAnsi="CordiaUPC" w:cs="CordiaUPC" w:hint="cs"/>
          <w:sz w:val="26"/>
          <w:szCs w:val="26"/>
          <w:lang w:val="en-US"/>
        </w:rPr>
        <w:t xml:space="preserve">In preparing the interim consolidated and the Bank only financial statements, management is responsible for assessing the Group’s and the Bank’s ability to continue as a going concern, disclosing, as applicable, matters related to going concern and using the going concern basis of accounting unless management either intends to liquidate the Group and the Bank or to cease operations, or has no realistic alternative but to do so. </w:t>
      </w:r>
    </w:p>
    <w:p w14:paraId="15808FA6" w14:textId="77777777" w:rsidR="00434356" w:rsidRPr="00B27BEB" w:rsidRDefault="00434356" w:rsidP="00434356">
      <w:pPr>
        <w:autoSpaceDE w:val="0"/>
        <w:autoSpaceDN w:val="0"/>
        <w:adjustRightInd w:val="0"/>
        <w:spacing w:line="300" w:lineRule="exact"/>
        <w:jc w:val="both"/>
        <w:rPr>
          <w:rFonts w:ascii="CordiaUPC" w:eastAsia="Times New Roman" w:hAnsi="CordiaUPC" w:cs="CordiaUPC"/>
          <w:sz w:val="26"/>
          <w:szCs w:val="26"/>
          <w:lang w:val="en-US"/>
        </w:rPr>
      </w:pPr>
    </w:p>
    <w:p w14:paraId="00137E51" w14:textId="77777777" w:rsidR="00434356" w:rsidRPr="00B27BEB" w:rsidRDefault="00434356" w:rsidP="00434356">
      <w:pPr>
        <w:autoSpaceDE w:val="0"/>
        <w:autoSpaceDN w:val="0"/>
        <w:adjustRightInd w:val="0"/>
        <w:spacing w:line="300" w:lineRule="exact"/>
        <w:jc w:val="both"/>
        <w:rPr>
          <w:rFonts w:ascii="CordiaUPC" w:eastAsia="Times New Roman" w:hAnsi="CordiaUPC" w:cs="CordiaUPC"/>
          <w:sz w:val="26"/>
          <w:szCs w:val="26"/>
          <w:lang w:val="en-US"/>
        </w:rPr>
      </w:pPr>
      <w:r w:rsidRPr="00B27BEB">
        <w:rPr>
          <w:rFonts w:ascii="CordiaUPC" w:eastAsia="Times New Roman" w:hAnsi="CordiaUPC" w:cs="CordiaUPC" w:hint="cs"/>
          <w:sz w:val="26"/>
          <w:szCs w:val="26"/>
          <w:lang w:val="en-US"/>
        </w:rPr>
        <w:t xml:space="preserve">Those charged with governance are responsible for overseeing the Group’s and the Bank’s financial reporting process. </w:t>
      </w:r>
    </w:p>
    <w:p w14:paraId="06E1A6F2" w14:textId="77777777" w:rsidR="00434356" w:rsidRPr="00B27BEB" w:rsidRDefault="00434356" w:rsidP="00434356">
      <w:pPr>
        <w:autoSpaceDE w:val="0"/>
        <w:autoSpaceDN w:val="0"/>
        <w:adjustRightInd w:val="0"/>
        <w:spacing w:line="300" w:lineRule="exact"/>
        <w:jc w:val="both"/>
        <w:rPr>
          <w:rFonts w:ascii="CordiaUPC" w:eastAsia="Times New Roman" w:hAnsi="CordiaUPC" w:cs="CordiaUPC"/>
          <w:sz w:val="26"/>
          <w:szCs w:val="26"/>
          <w:lang w:val="en-US"/>
        </w:rPr>
      </w:pPr>
    </w:p>
    <w:p w14:paraId="7A8BA1CC" w14:textId="77777777" w:rsidR="00434356" w:rsidRDefault="00434356">
      <w:pPr>
        <w:spacing w:line="240" w:lineRule="auto"/>
        <w:rPr>
          <w:rFonts w:ascii="CordiaUPC" w:eastAsia="Times New Roman" w:hAnsi="CordiaUPC" w:cs="CordiaUPC"/>
          <w:i/>
          <w:iCs/>
          <w:sz w:val="26"/>
          <w:szCs w:val="26"/>
          <w:lang w:val="en-US"/>
        </w:rPr>
      </w:pPr>
      <w:r>
        <w:rPr>
          <w:rFonts w:ascii="CordiaUPC" w:eastAsia="Times New Roman" w:hAnsi="CordiaUPC" w:cs="CordiaUPC"/>
          <w:i/>
          <w:iCs/>
          <w:sz w:val="26"/>
          <w:szCs w:val="26"/>
          <w:lang w:val="en-US"/>
        </w:rPr>
        <w:br w:type="page"/>
      </w:r>
    </w:p>
    <w:p w14:paraId="19CE4A44" w14:textId="22784213" w:rsidR="00434356" w:rsidRPr="00B27BEB" w:rsidRDefault="00434356" w:rsidP="00434356">
      <w:pPr>
        <w:autoSpaceDE w:val="0"/>
        <w:autoSpaceDN w:val="0"/>
        <w:adjustRightInd w:val="0"/>
        <w:spacing w:line="300" w:lineRule="exact"/>
        <w:jc w:val="thaiDistribute"/>
        <w:rPr>
          <w:rFonts w:ascii="CordiaUPC" w:eastAsia="Times New Roman" w:hAnsi="CordiaUPC" w:cs="CordiaUPC"/>
          <w:i/>
          <w:iCs/>
          <w:sz w:val="26"/>
          <w:szCs w:val="26"/>
          <w:lang w:val="en-US"/>
        </w:rPr>
      </w:pPr>
      <w:r w:rsidRPr="00B27BEB">
        <w:rPr>
          <w:rFonts w:ascii="CordiaUPC" w:eastAsia="Times New Roman" w:hAnsi="CordiaUPC" w:cs="CordiaUPC" w:hint="cs"/>
          <w:i/>
          <w:iCs/>
          <w:sz w:val="26"/>
          <w:szCs w:val="26"/>
          <w:lang w:val="en-US"/>
        </w:rPr>
        <w:lastRenderedPageBreak/>
        <w:t xml:space="preserve">Auditor’s Responsibilities for the Audit of the Interim Consolidated and the Bank only Financial Statements </w:t>
      </w:r>
    </w:p>
    <w:p w14:paraId="1A03C441" w14:textId="77777777" w:rsidR="00434356" w:rsidRPr="00B27BEB" w:rsidRDefault="00434356" w:rsidP="00434356">
      <w:pPr>
        <w:autoSpaceDE w:val="0"/>
        <w:autoSpaceDN w:val="0"/>
        <w:adjustRightInd w:val="0"/>
        <w:spacing w:line="300" w:lineRule="exact"/>
        <w:rPr>
          <w:rFonts w:ascii="CordiaUPC" w:eastAsia="Times New Roman" w:hAnsi="CordiaUPC" w:cs="CordiaUPC"/>
          <w:sz w:val="26"/>
          <w:szCs w:val="26"/>
          <w:lang w:val="en-US"/>
        </w:rPr>
      </w:pPr>
    </w:p>
    <w:p w14:paraId="1D8C9FB7" w14:textId="77777777" w:rsidR="00434356" w:rsidRPr="00B27BEB" w:rsidRDefault="00434356" w:rsidP="00434356">
      <w:pPr>
        <w:autoSpaceDE w:val="0"/>
        <w:autoSpaceDN w:val="0"/>
        <w:adjustRightInd w:val="0"/>
        <w:spacing w:line="300" w:lineRule="exact"/>
        <w:jc w:val="both"/>
        <w:rPr>
          <w:rFonts w:ascii="CordiaUPC" w:eastAsia="Times New Roman" w:hAnsi="CordiaUPC" w:cs="CordiaUPC"/>
          <w:sz w:val="26"/>
          <w:szCs w:val="26"/>
          <w:lang w:val="en-US"/>
        </w:rPr>
      </w:pPr>
      <w:r w:rsidRPr="00B27BEB">
        <w:rPr>
          <w:rFonts w:ascii="CordiaUPC" w:eastAsia="Times New Roman" w:hAnsi="CordiaUPC" w:cs="CordiaUPC" w:hint="cs"/>
          <w:sz w:val="26"/>
          <w:szCs w:val="26"/>
          <w:lang w:val="en-US"/>
        </w:rPr>
        <w:t xml:space="preserve">My objectives are to obtain reasonable assurance about whether the interim consolidated and the Bank only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interim consolidated and the Bank only financial statements. </w:t>
      </w:r>
    </w:p>
    <w:p w14:paraId="36D7F64F" w14:textId="77777777" w:rsidR="00434356" w:rsidRPr="00B27BEB" w:rsidRDefault="00434356" w:rsidP="00434356">
      <w:pPr>
        <w:autoSpaceDE w:val="0"/>
        <w:autoSpaceDN w:val="0"/>
        <w:adjustRightInd w:val="0"/>
        <w:spacing w:line="300" w:lineRule="exact"/>
        <w:jc w:val="both"/>
        <w:rPr>
          <w:rFonts w:ascii="CordiaUPC" w:eastAsia="Times New Roman" w:hAnsi="CordiaUPC" w:cs="CordiaUPC"/>
          <w:sz w:val="26"/>
          <w:szCs w:val="26"/>
          <w:lang w:val="en-US"/>
        </w:rPr>
      </w:pPr>
    </w:p>
    <w:p w14:paraId="1610F943" w14:textId="77777777" w:rsidR="00434356" w:rsidRPr="00B27BEB" w:rsidRDefault="00434356" w:rsidP="00434356">
      <w:pPr>
        <w:autoSpaceDE w:val="0"/>
        <w:autoSpaceDN w:val="0"/>
        <w:adjustRightInd w:val="0"/>
        <w:spacing w:line="300" w:lineRule="exact"/>
        <w:jc w:val="both"/>
        <w:rPr>
          <w:rFonts w:ascii="CordiaUPC" w:eastAsia="Times New Roman" w:hAnsi="CordiaUPC" w:cs="CordiaUPC"/>
          <w:sz w:val="26"/>
          <w:szCs w:val="26"/>
          <w:lang w:val="en-US"/>
        </w:rPr>
      </w:pPr>
      <w:r w:rsidRPr="00B27BEB">
        <w:rPr>
          <w:rFonts w:ascii="CordiaUPC" w:eastAsia="Times New Roman" w:hAnsi="CordiaUPC" w:cs="CordiaUPC" w:hint="cs"/>
          <w:sz w:val="26"/>
          <w:szCs w:val="26"/>
          <w:lang w:val="en-US"/>
        </w:rPr>
        <w:t xml:space="preserve">As part of an audit in accordance with TSAs, I exercise professional judgment and maintain professional skepticism throughout the audit. I also: </w:t>
      </w:r>
    </w:p>
    <w:p w14:paraId="24373A89" w14:textId="77777777" w:rsidR="00434356" w:rsidRPr="00B27BEB" w:rsidRDefault="00434356" w:rsidP="00434356">
      <w:pPr>
        <w:autoSpaceDE w:val="0"/>
        <w:autoSpaceDN w:val="0"/>
        <w:adjustRightInd w:val="0"/>
        <w:spacing w:line="300" w:lineRule="exact"/>
        <w:jc w:val="both"/>
        <w:rPr>
          <w:rFonts w:ascii="CordiaUPC" w:eastAsia="Times New Roman" w:hAnsi="CordiaUPC" w:cs="CordiaUPC"/>
          <w:sz w:val="26"/>
          <w:szCs w:val="26"/>
          <w:lang w:val="en-US"/>
        </w:rPr>
      </w:pPr>
    </w:p>
    <w:p w14:paraId="75CD6046" w14:textId="77777777" w:rsidR="00434356" w:rsidRDefault="00434356" w:rsidP="00434356">
      <w:pPr>
        <w:numPr>
          <w:ilvl w:val="0"/>
          <w:numId w:val="23"/>
        </w:numPr>
        <w:autoSpaceDE w:val="0"/>
        <w:autoSpaceDN w:val="0"/>
        <w:adjustRightInd w:val="0"/>
        <w:spacing w:line="300" w:lineRule="exact"/>
        <w:contextualSpacing/>
        <w:jc w:val="both"/>
        <w:rPr>
          <w:rFonts w:ascii="CordiaUPC" w:eastAsia="Calibri" w:hAnsi="CordiaUPC" w:cs="CordiaUPC"/>
          <w:sz w:val="26"/>
          <w:szCs w:val="26"/>
          <w:lang w:val="en-US" w:bidi="th-TH"/>
        </w:rPr>
      </w:pPr>
      <w:r w:rsidRPr="00B27BEB">
        <w:rPr>
          <w:rFonts w:ascii="CordiaUPC" w:eastAsia="Calibri" w:hAnsi="CordiaUPC" w:cs="CordiaUPC" w:hint="cs"/>
          <w:sz w:val="26"/>
          <w:szCs w:val="26"/>
          <w:lang w:val="en-US" w:bidi="th-TH"/>
        </w:rPr>
        <w:t xml:space="preserve">Identify and assess the risks of material misstatement of the interim consolidated and the Bank only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520EC44C" w14:textId="77777777" w:rsidR="00B75439" w:rsidRPr="00B27BEB" w:rsidRDefault="00B75439" w:rsidP="00B75439">
      <w:pPr>
        <w:autoSpaceDE w:val="0"/>
        <w:autoSpaceDN w:val="0"/>
        <w:adjustRightInd w:val="0"/>
        <w:spacing w:line="300" w:lineRule="exact"/>
        <w:ind w:left="340"/>
        <w:contextualSpacing/>
        <w:jc w:val="both"/>
        <w:rPr>
          <w:rFonts w:ascii="CordiaUPC" w:eastAsia="Calibri" w:hAnsi="CordiaUPC" w:cs="CordiaUPC"/>
          <w:sz w:val="26"/>
          <w:szCs w:val="26"/>
          <w:lang w:val="en-US" w:bidi="th-TH"/>
        </w:rPr>
      </w:pPr>
    </w:p>
    <w:p w14:paraId="62F35AB5" w14:textId="77777777" w:rsidR="00434356" w:rsidRPr="00B27BEB" w:rsidRDefault="00434356" w:rsidP="00434356">
      <w:pPr>
        <w:numPr>
          <w:ilvl w:val="0"/>
          <w:numId w:val="23"/>
        </w:numPr>
        <w:autoSpaceDE w:val="0"/>
        <w:autoSpaceDN w:val="0"/>
        <w:adjustRightInd w:val="0"/>
        <w:spacing w:line="300" w:lineRule="exact"/>
        <w:contextualSpacing/>
        <w:jc w:val="both"/>
        <w:rPr>
          <w:rFonts w:ascii="CordiaUPC" w:eastAsia="Calibri" w:hAnsi="CordiaUPC" w:cs="CordiaUPC"/>
          <w:sz w:val="26"/>
          <w:szCs w:val="26"/>
          <w:lang w:val="en-US" w:bidi="th-TH"/>
        </w:rPr>
      </w:pPr>
      <w:r w:rsidRPr="00B27BEB">
        <w:rPr>
          <w:rFonts w:ascii="CordiaUPC" w:eastAsia="Calibri" w:hAnsi="CordiaUPC" w:cs="CordiaUPC" w:hint="cs"/>
          <w:sz w:val="26"/>
          <w:szCs w:val="26"/>
          <w:lang w:val="en-US" w:bidi="th-TH"/>
        </w:rPr>
        <w:t>Obtain an understanding of internal control relevant to the audit in order to design audit procedures that are appropriate in the circumstances, but not for the purpose of expressing an opinion on the effectiveness of the Group’s and the Bank’s internal control.</w:t>
      </w:r>
    </w:p>
    <w:p w14:paraId="20342D30" w14:textId="77777777" w:rsidR="00B75439" w:rsidRDefault="00B75439" w:rsidP="00B75439">
      <w:pPr>
        <w:autoSpaceDE w:val="0"/>
        <w:autoSpaceDN w:val="0"/>
        <w:adjustRightInd w:val="0"/>
        <w:spacing w:line="300" w:lineRule="exact"/>
        <w:ind w:left="340"/>
        <w:contextualSpacing/>
        <w:jc w:val="both"/>
        <w:rPr>
          <w:rFonts w:ascii="CordiaUPC" w:eastAsia="Calibri" w:hAnsi="CordiaUPC" w:cs="CordiaUPC"/>
          <w:sz w:val="26"/>
          <w:szCs w:val="26"/>
          <w:lang w:val="en-US" w:bidi="th-TH"/>
        </w:rPr>
      </w:pPr>
    </w:p>
    <w:p w14:paraId="2CEBC692" w14:textId="1B8D8BAD" w:rsidR="00434356" w:rsidRDefault="00434356" w:rsidP="00434356">
      <w:pPr>
        <w:numPr>
          <w:ilvl w:val="0"/>
          <w:numId w:val="23"/>
        </w:numPr>
        <w:autoSpaceDE w:val="0"/>
        <w:autoSpaceDN w:val="0"/>
        <w:adjustRightInd w:val="0"/>
        <w:spacing w:line="300" w:lineRule="exact"/>
        <w:contextualSpacing/>
        <w:jc w:val="both"/>
        <w:rPr>
          <w:rFonts w:ascii="CordiaUPC" w:eastAsia="Calibri" w:hAnsi="CordiaUPC" w:cs="CordiaUPC"/>
          <w:sz w:val="26"/>
          <w:szCs w:val="26"/>
          <w:lang w:val="en-US" w:bidi="th-TH"/>
        </w:rPr>
      </w:pPr>
      <w:r w:rsidRPr="00B27BEB">
        <w:rPr>
          <w:rFonts w:ascii="CordiaUPC" w:eastAsia="Calibri" w:hAnsi="CordiaUPC" w:cs="CordiaUPC" w:hint="cs"/>
          <w:sz w:val="26"/>
          <w:szCs w:val="26"/>
          <w:lang w:val="en-US" w:bidi="th-TH"/>
        </w:rPr>
        <w:t xml:space="preserve">Evaluate the appropriateness of accounting policies used and the reasonableness of accounting estimates and related disclosures made by management. </w:t>
      </w:r>
    </w:p>
    <w:p w14:paraId="6FF74A80" w14:textId="77777777" w:rsidR="00434356" w:rsidRPr="00B27BEB" w:rsidRDefault="00434356" w:rsidP="00434356">
      <w:pPr>
        <w:autoSpaceDE w:val="0"/>
        <w:autoSpaceDN w:val="0"/>
        <w:adjustRightInd w:val="0"/>
        <w:spacing w:line="300" w:lineRule="exact"/>
        <w:ind w:left="340"/>
        <w:contextualSpacing/>
        <w:jc w:val="both"/>
        <w:rPr>
          <w:rFonts w:ascii="CordiaUPC" w:eastAsia="Calibri" w:hAnsi="CordiaUPC" w:cs="CordiaUPC"/>
          <w:sz w:val="26"/>
          <w:szCs w:val="26"/>
          <w:lang w:val="en-US" w:bidi="th-TH"/>
        </w:rPr>
      </w:pPr>
    </w:p>
    <w:p w14:paraId="7CF1F0EE" w14:textId="77777777" w:rsidR="00434356" w:rsidRPr="00B27BEB" w:rsidRDefault="00434356" w:rsidP="00434356">
      <w:pPr>
        <w:numPr>
          <w:ilvl w:val="0"/>
          <w:numId w:val="23"/>
        </w:numPr>
        <w:autoSpaceDE w:val="0"/>
        <w:autoSpaceDN w:val="0"/>
        <w:adjustRightInd w:val="0"/>
        <w:spacing w:line="300" w:lineRule="exact"/>
        <w:contextualSpacing/>
        <w:jc w:val="both"/>
        <w:rPr>
          <w:rFonts w:ascii="CordiaUPC" w:eastAsia="Calibri" w:hAnsi="CordiaUPC" w:cs="CordiaUPC"/>
          <w:sz w:val="26"/>
          <w:szCs w:val="26"/>
          <w:lang w:val="en-US" w:bidi="th-TH"/>
        </w:rPr>
      </w:pPr>
      <w:r w:rsidRPr="00B27BEB">
        <w:rPr>
          <w:rFonts w:ascii="CordiaUPC" w:eastAsia="Calibri" w:hAnsi="CordiaUPC" w:cs="CordiaUPC" w:hint="cs"/>
          <w:sz w:val="26"/>
          <w:szCs w:val="26"/>
          <w:lang w:val="en-US" w:bidi="th-TH"/>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Bank’s ability to continue as a going concern. If I conclude that a material uncertainty exists, I am required to draw attention in my auditor’s report to the related disclosures in the interim consolidated and the Bank only financial statements or, if such disclosures are inadequate, to modify my opinion. My conclusions are based on the audit evidence obtained up to the date of my auditor’s report. However, future events or conditions may cause the Group and the Bank to cease to continue as a going concern. </w:t>
      </w:r>
    </w:p>
    <w:p w14:paraId="68B4D1F8" w14:textId="77777777" w:rsidR="00434356" w:rsidRDefault="00434356" w:rsidP="00434356">
      <w:pPr>
        <w:autoSpaceDE w:val="0"/>
        <w:autoSpaceDN w:val="0"/>
        <w:adjustRightInd w:val="0"/>
        <w:spacing w:line="300" w:lineRule="exact"/>
        <w:contextualSpacing/>
        <w:jc w:val="both"/>
        <w:rPr>
          <w:rFonts w:ascii="CordiaUPC" w:eastAsia="Calibri" w:hAnsi="CordiaUPC" w:cs="CordiaUPC"/>
          <w:sz w:val="26"/>
          <w:szCs w:val="26"/>
          <w:lang w:val="en-US" w:bidi="th-TH"/>
        </w:rPr>
      </w:pPr>
    </w:p>
    <w:p w14:paraId="7BE80C81" w14:textId="77777777" w:rsidR="00434356" w:rsidRDefault="00434356" w:rsidP="00434356">
      <w:pPr>
        <w:numPr>
          <w:ilvl w:val="0"/>
          <w:numId w:val="23"/>
        </w:numPr>
        <w:autoSpaceDE w:val="0"/>
        <w:autoSpaceDN w:val="0"/>
        <w:adjustRightInd w:val="0"/>
        <w:spacing w:line="300" w:lineRule="exact"/>
        <w:ind w:left="346" w:hanging="346"/>
        <w:contextualSpacing/>
        <w:jc w:val="both"/>
        <w:rPr>
          <w:rFonts w:ascii="CordiaUPC" w:eastAsia="Calibri" w:hAnsi="CordiaUPC" w:cs="CordiaUPC"/>
          <w:sz w:val="26"/>
          <w:szCs w:val="26"/>
          <w:lang w:val="en-US" w:bidi="th-TH"/>
        </w:rPr>
      </w:pPr>
      <w:r w:rsidRPr="00B27BEB">
        <w:rPr>
          <w:rFonts w:ascii="CordiaUPC" w:eastAsia="Calibri" w:hAnsi="CordiaUPC" w:cs="CordiaUPC" w:hint="cs"/>
          <w:sz w:val="26"/>
          <w:szCs w:val="26"/>
          <w:lang w:val="en-US" w:bidi="th-TH"/>
        </w:rPr>
        <w:t xml:space="preserve">Evaluate the overall presentation, structure and content of the interim consolidated and the Bank only financial statements, including the disclosures, and whether the interim consolidated and the Bank only financial statements represent the underlying transactions and events in a manner that achieves fair presentation. </w:t>
      </w:r>
    </w:p>
    <w:p w14:paraId="1034A2E8" w14:textId="77777777" w:rsidR="00434356" w:rsidRPr="00B27BEB" w:rsidRDefault="00434356" w:rsidP="00434356">
      <w:pPr>
        <w:autoSpaceDE w:val="0"/>
        <w:autoSpaceDN w:val="0"/>
        <w:adjustRightInd w:val="0"/>
        <w:spacing w:line="300" w:lineRule="exact"/>
        <w:ind w:left="346"/>
        <w:contextualSpacing/>
        <w:jc w:val="both"/>
        <w:rPr>
          <w:rFonts w:ascii="CordiaUPC" w:eastAsia="Calibri" w:hAnsi="CordiaUPC" w:cs="CordiaUPC"/>
          <w:sz w:val="26"/>
          <w:szCs w:val="26"/>
          <w:lang w:val="en-US" w:bidi="th-TH"/>
        </w:rPr>
      </w:pPr>
    </w:p>
    <w:p w14:paraId="4E5A6371" w14:textId="77777777" w:rsidR="00434356" w:rsidRPr="00B27BEB" w:rsidRDefault="00434356" w:rsidP="00434356">
      <w:pPr>
        <w:numPr>
          <w:ilvl w:val="0"/>
          <w:numId w:val="23"/>
        </w:numPr>
        <w:autoSpaceDE w:val="0"/>
        <w:autoSpaceDN w:val="0"/>
        <w:adjustRightInd w:val="0"/>
        <w:spacing w:line="300" w:lineRule="exact"/>
        <w:ind w:left="346" w:hanging="346"/>
        <w:contextualSpacing/>
        <w:jc w:val="both"/>
        <w:rPr>
          <w:rFonts w:ascii="CordiaUPC" w:eastAsia="Calibri" w:hAnsi="CordiaUPC" w:cs="CordiaUPC"/>
          <w:sz w:val="26"/>
          <w:szCs w:val="26"/>
          <w:lang w:val="en-US" w:bidi="th-TH"/>
        </w:rPr>
      </w:pPr>
      <w:r w:rsidRPr="00B27BEB">
        <w:rPr>
          <w:rFonts w:ascii="CordiaUPC" w:eastAsia="Calibri" w:hAnsi="CordiaUPC" w:cs="CordiaUPC" w:hint="cs"/>
          <w:sz w:val="26"/>
          <w:szCs w:val="26"/>
          <w:lang w:val="en-US" w:bidi="th-TH"/>
        </w:rPr>
        <w:t xml:space="preserve">Obtain sufficient appropriate audit evidence regarding the financial information of the entities or business activities within the Group to express an opinion on the interim consolidated financial statements. I am responsible for the direction, supervision and performance of the group audit. I remain solely responsible for my audit opinion. </w:t>
      </w:r>
    </w:p>
    <w:p w14:paraId="7CA5B2A0" w14:textId="77777777" w:rsidR="00434356" w:rsidRPr="00B27BEB" w:rsidRDefault="00434356" w:rsidP="00434356">
      <w:pPr>
        <w:autoSpaceDE w:val="0"/>
        <w:autoSpaceDN w:val="0"/>
        <w:adjustRightInd w:val="0"/>
        <w:spacing w:line="300" w:lineRule="exact"/>
        <w:ind w:left="450" w:hanging="90"/>
        <w:jc w:val="both"/>
        <w:rPr>
          <w:rFonts w:ascii="CordiaUPC" w:eastAsia="Times New Roman" w:hAnsi="CordiaUPC" w:cs="CordiaUPC"/>
          <w:sz w:val="26"/>
          <w:szCs w:val="26"/>
          <w:lang w:val="en-US"/>
        </w:rPr>
      </w:pPr>
    </w:p>
    <w:p w14:paraId="7BC29663" w14:textId="77777777" w:rsidR="00434356" w:rsidRPr="00B27BEB" w:rsidRDefault="00434356" w:rsidP="00434356">
      <w:pPr>
        <w:autoSpaceDE w:val="0"/>
        <w:autoSpaceDN w:val="0"/>
        <w:adjustRightInd w:val="0"/>
        <w:spacing w:line="300" w:lineRule="exact"/>
        <w:jc w:val="both"/>
        <w:rPr>
          <w:rFonts w:ascii="CordiaUPC" w:eastAsia="Times New Roman" w:hAnsi="CordiaUPC" w:cs="CordiaUPC"/>
          <w:sz w:val="26"/>
          <w:szCs w:val="26"/>
          <w:lang w:val="en-US"/>
        </w:rPr>
      </w:pPr>
      <w:r w:rsidRPr="00B27BEB">
        <w:rPr>
          <w:rFonts w:ascii="CordiaUPC" w:eastAsia="Times New Roman" w:hAnsi="CordiaUPC" w:cs="CordiaUPC" w:hint="cs"/>
          <w:sz w:val="26"/>
          <w:szCs w:val="26"/>
          <w:lang w:val="en-US"/>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73105450" w14:textId="77777777" w:rsidR="00434356" w:rsidRPr="00B27BEB" w:rsidRDefault="00434356" w:rsidP="00434356">
      <w:pPr>
        <w:autoSpaceDE w:val="0"/>
        <w:autoSpaceDN w:val="0"/>
        <w:adjustRightInd w:val="0"/>
        <w:spacing w:line="300" w:lineRule="exact"/>
        <w:rPr>
          <w:rFonts w:ascii="CordiaUPC" w:eastAsia="Times New Roman" w:hAnsi="CordiaUPC" w:cs="CordiaUPC"/>
          <w:sz w:val="26"/>
          <w:szCs w:val="26"/>
          <w:lang w:val="en-US"/>
        </w:rPr>
      </w:pPr>
    </w:p>
    <w:p w14:paraId="547F871C" w14:textId="77777777" w:rsidR="00434356" w:rsidRPr="00B27BEB" w:rsidRDefault="00434356" w:rsidP="00434356">
      <w:pPr>
        <w:autoSpaceDE w:val="0"/>
        <w:autoSpaceDN w:val="0"/>
        <w:adjustRightInd w:val="0"/>
        <w:spacing w:line="300" w:lineRule="exact"/>
        <w:jc w:val="both"/>
        <w:rPr>
          <w:rFonts w:ascii="CordiaUPC" w:eastAsia="Times New Roman" w:hAnsi="CordiaUPC" w:cs="CordiaUPC"/>
          <w:sz w:val="26"/>
          <w:szCs w:val="26"/>
          <w:lang w:val="en-US"/>
        </w:rPr>
      </w:pPr>
      <w:r w:rsidRPr="00B27BEB">
        <w:rPr>
          <w:rFonts w:ascii="CordiaUPC" w:eastAsia="Times New Roman" w:hAnsi="CordiaUPC" w:cs="CordiaUPC" w:hint="cs"/>
          <w:sz w:val="26"/>
          <w:szCs w:val="26"/>
          <w:lang w:val="en-US"/>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2F93629C" w14:textId="77777777" w:rsidR="00434356" w:rsidRPr="00B27BEB" w:rsidRDefault="00434356" w:rsidP="001363E7">
      <w:pPr>
        <w:autoSpaceDE w:val="0"/>
        <w:autoSpaceDN w:val="0"/>
        <w:adjustRightInd w:val="0"/>
        <w:spacing w:line="300" w:lineRule="exact"/>
        <w:jc w:val="both"/>
        <w:rPr>
          <w:rFonts w:ascii="CordiaUPC" w:eastAsia="Times New Roman" w:hAnsi="CordiaUPC" w:cs="CordiaUPC"/>
          <w:sz w:val="26"/>
          <w:szCs w:val="26"/>
          <w:lang w:val="en-US"/>
        </w:rPr>
      </w:pPr>
      <w:r w:rsidRPr="00B27BEB">
        <w:rPr>
          <w:rFonts w:ascii="CordiaUPC" w:eastAsia="Times New Roman" w:hAnsi="CordiaUPC" w:cs="CordiaUPC" w:hint="cs"/>
          <w:sz w:val="26"/>
          <w:szCs w:val="26"/>
          <w:lang w:val="en-US"/>
        </w:rPr>
        <w:lastRenderedPageBreak/>
        <w:t>From the matters communicated with those charged with governance, I determine those matters that were of most significance in the audit of the interim consolidated and the Bank only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443ABBA3" w14:textId="77777777" w:rsidR="00434356" w:rsidRPr="00B27BEB" w:rsidRDefault="00434356" w:rsidP="001363E7">
      <w:pPr>
        <w:autoSpaceDE w:val="0"/>
        <w:autoSpaceDN w:val="0"/>
        <w:adjustRightInd w:val="0"/>
        <w:spacing w:line="300" w:lineRule="exact"/>
        <w:rPr>
          <w:rFonts w:ascii="CordiaUPC" w:eastAsia="Times New Roman" w:hAnsi="CordiaUPC" w:cs="CordiaUPC"/>
          <w:sz w:val="26"/>
          <w:szCs w:val="26"/>
          <w:lang w:val="en-US"/>
        </w:rPr>
      </w:pPr>
    </w:p>
    <w:p w14:paraId="1C3D2233" w14:textId="77777777" w:rsidR="00434356" w:rsidRPr="00B27BEB" w:rsidRDefault="00434356" w:rsidP="001363E7">
      <w:pPr>
        <w:spacing w:line="300" w:lineRule="exact"/>
        <w:jc w:val="both"/>
        <w:rPr>
          <w:rFonts w:ascii="CordiaUPC" w:eastAsia="Times New Roman" w:hAnsi="CordiaUPC" w:cs="CordiaUPC"/>
          <w:b/>
          <w:bCs/>
          <w:sz w:val="26"/>
          <w:szCs w:val="26"/>
          <w:lang w:bidi="th-TH"/>
        </w:rPr>
      </w:pPr>
      <w:r w:rsidRPr="00B27BEB">
        <w:rPr>
          <w:rFonts w:ascii="CordiaUPC" w:eastAsia="Times New Roman" w:hAnsi="CordiaUPC" w:cs="CordiaUPC" w:hint="cs"/>
          <w:b/>
          <w:bCs/>
          <w:sz w:val="26"/>
          <w:szCs w:val="26"/>
          <w:lang w:bidi="th-TH"/>
        </w:rPr>
        <w:t>Review Report</w:t>
      </w:r>
    </w:p>
    <w:p w14:paraId="7055CB07" w14:textId="77777777" w:rsidR="00434356" w:rsidRPr="00B27BEB" w:rsidRDefault="00434356" w:rsidP="001363E7">
      <w:pPr>
        <w:spacing w:line="300" w:lineRule="exact"/>
        <w:jc w:val="both"/>
        <w:rPr>
          <w:rFonts w:ascii="CordiaUPC" w:eastAsia="Times New Roman" w:hAnsi="CordiaUPC" w:cs="CordiaUPC"/>
          <w:sz w:val="26"/>
          <w:szCs w:val="26"/>
          <w:lang w:val="en-US" w:bidi="th-TH"/>
        </w:rPr>
      </w:pPr>
    </w:p>
    <w:p w14:paraId="265AB6D8" w14:textId="22B9210E" w:rsidR="00434356" w:rsidRDefault="00434356" w:rsidP="001363E7">
      <w:pPr>
        <w:spacing w:line="300" w:lineRule="exact"/>
        <w:jc w:val="both"/>
        <w:rPr>
          <w:rFonts w:ascii="CordiaUPC" w:eastAsia="Times New Roman" w:hAnsi="CordiaUPC" w:cs="CordiaUPC"/>
          <w:sz w:val="26"/>
          <w:szCs w:val="26"/>
        </w:rPr>
      </w:pPr>
      <w:r w:rsidRPr="00B27BEB">
        <w:rPr>
          <w:rFonts w:ascii="CordiaUPC" w:eastAsia="Times New Roman" w:hAnsi="CordiaUPC" w:cs="CordiaUPC" w:hint="cs"/>
          <w:sz w:val="26"/>
          <w:szCs w:val="26"/>
          <w:lang w:bidi="th-TH"/>
        </w:rPr>
        <w:t xml:space="preserve">I have also reviewed the accompanying </w:t>
      </w:r>
      <w:r w:rsidR="00826D9E">
        <w:rPr>
          <w:rFonts w:ascii="CordiaUPC" w:eastAsia="Times New Roman" w:hAnsi="CordiaUPC" w:cs="CordiaUPC"/>
          <w:sz w:val="26"/>
          <w:szCs w:val="26"/>
          <w:lang w:bidi="th-TH"/>
        </w:rPr>
        <w:t xml:space="preserve">interim </w:t>
      </w:r>
      <w:r w:rsidRPr="00B27BEB">
        <w:rPr>
          <w:rFonts w:ascii="CordiaUPC" w:eastAsia="Times New Roman" w:hAnsi="CordiaUPC" w:cs="CordiaUPC" w:hint="cs"/>
          <w:sz w:val="26"/>
          <w:szCs w:val="26"/>
          <w:lang w:bidi="th-TH"/>
        </w:rPr>
        <w:t>consolidated and the Bank</w:t>
      </w:r>
      <w:r w:rsidR="00685E1E">
        <w:rPr>
          <w:rFonts w:ascii="CordiaUPC" w:eastAsia="Times New Roman" w:hAnsi="CordiaUPC" w:cs="CordiaUPC"/>
          <w:sz w:val="26"/>
          <w:szCs w:val="26"/>
          <w:lang w:bidi="th-TH"/>
        </w:rPr>
        <w:t>’s</w:t>
      </w:r>
      <w:r w:rsidRPr="00B27BEB">
        <w:rPr>
          <w:rFonts w:ascii="CordiaUPC" w:eastAsia="Times New Roman" w:hAnsi="CordiaUPC" w:cs="CordiaUPC" w:hint="cs"/>
          <w:sz w:val="26"/>
          <w:szCs w:val="26"/>
          <w:lang w:bidi="th-TH"/>
        </w:rPr>
        <w:t xml:space="preserve"> statements of profit or loss and other comprehensive income for the three-month period ended 30 June 202</w:t>
      </w:r>
      <w:r w:rsidR="0084780B">
        <w:rPr>
          <w:rFonts w:ascii="CordiaUPC" w:eastAsia="Times New Roman" w:hAnsi="CordiaUPC" w:cs="CordiaUPC"/>
          <w:sz w:val="26"/>
          <w:szCs w:val="26"/>
          <w:lang w:val="en-US" w:bidi="th-TH"/>
        </w:rPr>
        <w:t>2</w:t>
      </w:r>
      <w:r w:rsidRPr="00B27BEB">
        <w:rPr>
          <w:rFonts w:ascii="CordiaUPC" w:eastAsia="Times New Roman" w:hAnsi="CordiaUPC" w:cs="CordiaUPC" w:hint="cs"/>
          <w:sz w:val="26"/>
          <w:szCs w:val="26"/>
          <w:lang w:bidi="th-TH"/>
        </w:rPr>
        <w:t xml:space="preserve"> of </w:t>
      </w:r>
      <w:r w:rsidR="00685E1E" w:rsidRPr="00FE59D1">
        <w:rPr>
          <w:rFonts w:ascii="CordiaUPC" w:eastAsia="Times New Roman" w:hAnsi="CordiaUPC" w:cs="CordiaUPC"/>
          <w:sz w:val="26"/>
          <w:szCs w:val="26"/>
          <w:lang w:bidi="th-TH"/>
        </w:rPr>
        <w:t>TMBThanachart Bank Public Company Limited and its subsidiaries (the “Group”), and of TMBThanachart Bank Public Company Limited (the “Bank”) respectively</w:t>
      </w:r>
      <w:r w:rsidRPr="00B27BEB">
        <w:rPr>
          <w:rFonts w:ascii="CordiaUPC" w:eastAsia="Times New Roman" w:hAnsi="CordiaUPC" w:cs="CordiaUPC" w:hint="cs"/>
          <w:sz w:val="26"/>
          <w:szCs w:val="26"/>
          <w:lang w:bidi="th-TH"/>
        </w:rPr>
        <w:t>.</w:t>
      </w:r>
      <w:r w:rsidRPr="00B27BEB">
        <w:rPr>
          <w:rFonts w:ascii="CordiaUPC" w:eastAsia="Times New Roman" w:hAnsi="CordiaUPC" w:cs="CordiaUPC" w:hint="cs"/>
          <w:i/>
          <w:iCs/>
          <w:sz w:val="26"/>
          <w:szCs w:val="26"/>
          <w:lang w:bidi="th-TH"/>
        </w:rPr>
        <w:t xml:space="preserve"> </w:t>
      </w:r>
      <w:r w:rsidR="00E709D4" w:rsidRPr="00FE59D1">
        <w:rPr>
          <w:rFonts w:ascii="CordiaUPC" w:eastAsia="Times New Roman" w:hAnsi="CordiaUPC" w:cs="CordiaUPC"/>
          <w:sz w:val="26"/>
          <w:szCs w:val="26"/>
          <w:lang w:bidi="th-TH"/>
        </w:rPr>
        <w:t xml:space="preserve">Management is responsible for the preparation and presentation of </w:t>
      </w:r>
      <w:r w:rsidR="003D12F0">
        <w:rPr>
          <w:rFonts w:ascii="CordiaUPC" w:eastAsia="Times New Roman" w:hAnsi="CordiaUPC" w:cs="CordiaUPC"/>
          <w:sz w:val="26"/>
          <w:szCs w:val="26"/>
          <w:lang w:val="en-US" w:bidi="th-TH"/>
        </w:rPr>
        <w:t xml:space="preserve">these interim consolidated and the Bank’s statements of profit or loss </w:t>
      </w:r>
      <w:r w:rsidR="006635DB">
        <w:rPr>
          <w:rFonts w:ascii="CordiaUPC" w:eastAsia="Times New Roman" w:hAnsi="CordiaUPC" w:cs="CordiaUPC"/>
          <w:sz w:val="26"/>
          <w:szCs w:val="26"/>
          <w:lang w:val="en-US" w:bidi="th-TH"/>
        </w:rPr>
        <w:t>and other comprehensive income</w:t>
      </w:r>
      <w:r w:rsidR="00E709D4" w:rsidRPr="00FE59D1">
        <w:rPr>
          <w:rFonts w:ascii="CordiaUPC" w:eastAsia="Times New Roman" w:hAnsi="CordiaUPC" w:cs="CordiaUPC"/>
          <w:sz w:val="26"/>
          <w:szCs w:val="26"/>
          <w:lang w:bidi="th-TH"/>
        </w:rPr>
        <w:t xml:space="preserve"> in accordance with Thai Accounting Standard </w:t>
      </w:r>
      <w:r w:rsidR="00E709D4" w:rsidRPr="00FE59D1">
        <w:rPr>
          <w:rFonts w:ascii="CordiaUPC" w:eastAsia="Times New Roman" w:hAnsi="CordiaUPC" w:cs="CordiaUPC"/>
          <w:sz w:val="26"/>
          <w:szCs w:val="26"/>
          <w:cs/>
          <w:lang w:bidi="th-TH"/>
        </w:rPr>
        <w:t>34</w:t>
      </w:r>
      <w:r w:rsidR="00E709D4" w:rsidRPr="00FE59D1">
        <w:rPr>
          <w:rFonts w:ascii="CordiaUPC" w:eastAsia="Times New Roman" w:hAnsi="CordiaUPC" w:cs="CordiaUPC"/>
          <w:sz w:val="26"/>
          <w:szCs w:val="26"/>
          <w:lang w:bidi="th-TH"/>
        </w:rPr>
        <w:t xml:space="preserve">, “Interim Financial Reporting” and the regulations of the Bank of Thailand.  My responsibility is to express a conclusion on </w:t>
      </w:r>
      <w:r w:rsidR="00275FB4">
        <w:rPr>
          <w:rFonts w:ascii="CordiaUPC" w:eastAsia="Times New Roman" w:hAnsi="CordiaUPC" w:cs="CordiaUPC"/>
          <w:sz w:val="26"/>
          <w:szCs w:val="26"/>
          <w:lang w:val="en-US" w:bidi="th-TH"/>
        </w:rPr>
        <w:t xml:space="preserve">these interim consolidated and the Bank’s statements of profit or loss and other comprehensive </w:t>
      </w:r>
      <w:r w:rsidR="00E709D4" w:rsidRPr="00FE59D1">
        <w:rPr>
          <w:rFonts w:ascii="CordiaUPC" w:eastAsia="Times New Roman" w:hAnsi="CordiaUPC" w:cs="CordiaUPC"/>
          <w:sz w:val="26"/>
          <w:szCs w:val="26"/>
          <w:lang w:bidi="th-TH"/>
        </w:rPr>
        <w:t>based on my review.</w:t>
      </w:r>
    </w:p>
    <w:p w14:paraId="4F6205C2" w14:textId="77777777" w:rsidR="00434356" w:rsidRDefault="00434356" w:rsidP="001363E7">
      <w:pPr>
        <w:spacing w:line="300" w:lineRule="exact"/>
        <w:jc w:val="both"/>
        <w:rPr>
          <w:rFonts w:ascii="CordiaUPC" w:eastAsia="Times New Roman" w:hAnsi="CordiaUPC" w:cs="CordiaUPC"/>
          <w:i/>
          <w:sz w:val="26"/>
          <w:szCs w:val="26"/>
        </w:rPr>
      </w:pPr>
    </w:p>
    <w:p w14:paraId="7E83D22E" w14:textId="77777777" w:rsidR="00434356" w:rsidRPr="00B27BEB" w:rsidRDefault="00434356" w:rsidP="001363E7">
      <w:pPr>
        <w:spacing w:line="300" w:lineRule="exact"/>
        <w:jc w:val="both"/>
        <w:rPr>
          <w:rFonts w:ascii="CordiaUPC" w:eastAsia="Times New Roman" w:hAnsi="CordiaUPC" w:cs="CordiaUPC"/>
          <w:i/>
          <w:sz w:val="26"/>
          <w:szCs w:val="26"/>
        </w:rPr>
      </w:pPr>
      <w:r w:rsidRPr="00B27BEB">
        <w:rPr>
          <w:rFonts w:ascii="CordiaUPC" w:eastAsia="Times New Roman" w:hAnsi="CordiaUPC" w:cs="CordiaUPC" w:hint="cs"/>
          <w:i/>
          <w:sz w:val="26"/>
          <w:szCs w:val="26"/>
        </w:rPr>
        <w:t>Scope of Review</w:t>
      </w:r>
    </w:p>
    <w:p w14:paraId="22232A0C" w14:textId="77777777" w:rsidR="00434356" w:rsidRPr="00B27BEB" w:rsidRDefault="00434356" w:rsidP="001363E7">
      <w:pPr>
        <w:spacing w:line="300" w:lineRule="exact"/>
        <w:jc w:val="both"/>
        <w:rPr>
          <w:rFonts w:ascii="CordiaUPC" w:eastAsia="Times New Roman" w:hAnsi="CordiaUPC" w:cs="CordiaUPC"/>
          <w:sz w:val="26"/>
          <w:szCs w:val="26"/>
          <w:cs/>
          <w:lang w:bidi="th-TH"/>
        </w:rPr>
      </w:pPr>
    </w:p>
    <w:p w14:paraId="3A10C13D" w14:textId="77777777" w:rsidR="00434356" w:rsidRPr="00B27BEB" w:rsidRDefault="00434356" w:rsidP="001363E7">
      <w:pPr>
        <w:spacing w:line="300" w:lineRule="exact"/>
        <w:jc w:val="both"/>
        <w:rPr>
          <w:rFonts w:ascii="CordiaUPC" w:eastAsia="Times New Roman" w:hAnsi="CordiaUPC" w:cs="CordiaUPC"/>
          <w:sz w:val="26"/>
          <w:szCs w:val="26"/>
        </w:rPr>
      </w:pPr>
      <w:r w:rsidRPr="00B27BEB">
        <w:rPr>
          <w:rFonts w:ascii="CordiaUPC" w:eastAsia="Times New Roman" w:hAnsi="CordiaUPC" w:cs="CordiaUPC" w:hint="cs"/>
          <w:sz w:val="26"/>
          <w:szCs w:val="26"/>
        </w:rPr>
        <w:t xml:space="preserve">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w:t>
      </w:r>
      <w:r w:rsidRPr="00B27BEB">
        <w:rPr>
          <w:rFonts w:ascii="CordiaUPC" w:eastAsia="Times New Roman" w:hAnsi="CordiaUPC" w:cs="CordiaUPC" w:hint="cs"/>
          <w:sz w:val="26"/>
          <w:szCs w:val="26"/>
          <w:lang w:bidi="th-TH"/>
        </w:rPr>
        <w:t>me</w:t>
      </w:r>
      <w:r w:rsidRPr="00B27BEB">
        <w:rPr>
          <w:rFonts w:ascii="CordiaUPC" w:eastAsia="Times New Roman" w:hAnsi="CordiaUPC" w:cs="CordiaUPC" w:hint="cs"/>
          <w:sz w:val="26"/>
          <w:szCs w:val="26"/>
        </w:rPr>
        <w:t xml:space="preserve"> to obtain assurance that I would become aware of all significant matters that might be identified in an audit. Accordingly, </w:t>
      </w:r>
      <w:r w:rsidRPr="00B27BEB">
        <w:rPr>
          <w:rFonts w:ascii="CordiaUPC" w:eastAsia="Times New Roman" w:hAnsi="CordiaUPC" w:cs="CordiaUPC" w:hint="cs"/>
          <w:sz w:val="26"/>
          <w:szCs w:val="26"/>
          <w:lang w:bidi="th-TH"/>
        </w:rPr>
        <w:t>I</w:t>
      </w:r>
      <w:r w:rsidRPr="00B27BEB">
        <w:rPr>
          <w:rFonts w:ascii="CordiaUPC" w:eastAsia="Times New Roman" w:hAnsi="CordiaUPC" w:cs="CordiaUPC" w:hint="cs"/>
          <w:sz w:val="26"/>
          <w:szCs w:val="26"/>
        </w:rPr>
        <w:t xml:space="preserve"> do not express an audit opinion.</w:t>
      </w:r>
    </w:p>
    <w:p w14:paraId="2FD20173" w14:textId="77777777" w:rsidR="00434356" w:rsidRPr="00B27BEB" w:rsidRDefault="00434356" w:rsidP="001363E7">
      <w:pPr>
        <w:spacing w:line="300" w:lineRule="exact"/>
        <w:jc w:val="both"/>
        <w:rPr>
          <w:rFonts w:ascii="CordiaUPC" w:eastAsia="Times New Roman" w:hAnsi="CordiaUPC" w:cs="CordiaUPC"/>
          <w:i/>
          <w:iCs/>
          <w:sz w:val="26"/>
          <w:szCs w:val="26"/>
          <w:lang w:val="en-US"/>
        </w:rPr>
      </w:pPr>
    </w:p>
    <w:p w14:paraId="268E6CC6" w14:textId="0BC85621" w:rsidR="00434356" w:rsidRDefault="00434356" w:rsidP="001363E7">
      <w:pPr>
        <w:spacing w:line="300" w:lineRule="exact"/>
        <w:rPr>
          <w:rFonts w:ascii="CordiaUPC" w:eastAsia="Times New Roman" w:hAnsi="CordiaUPC" w:cs="CordiaUPC"/>
          <w:i/>
          <w:sz w:val="26"/>
          <w:szCs w:val="26"/>
        </w:rPr>
      </w:pPr>
      <w:r w:rsidRPr="00B27BEB">
        <w:rPr>
          <w:rFonts w:ascii="CordiaUPC" w:eastAsia="Times New Roman" w:hAnsi="CordiaUPC" w:cs="CordiaUPC" w:hint="cs"/>
          <w:i/>
          <w:sz w:val="26"/>
          <w:szCs w:val="26"/>
        </w:rPr>
        <w:t>Conclusion</w:t>
      </w:r>
    </w:p>
    <w:p w14:paraId="1F9CD6CE" w14:textId="77777777" w:rsidR="001363E7" w:rsidRPr="00B27BEB" w:rsidRDefault="001363E7" w:rsidP="001363E7">
      <w:pPr>
        <w:spacing w:line="300" w:lineRule="exact"/>
        <w:rPr>
          <w:rFonts w:ascii="CordiaUPC" w:eastAsia="Times New Roman" w:hAnsi="CordiaUPC" w:cs="CordiaUPC"/>
          <w:sz w:val="26"/>
          <w:szCs w:val="26"/>
        </w:rPr>
      </w:pPr>
    </w:p>
    <w:p w14:paraId="54160CB0" w14:textId="3F66C2C3" w:rsidR="00FB1DAC" w:rsidRPr="007C734F" w:rsidRDefault="000E4F54" w:rsidP="001363E7">
      <w:pPr>
        <w:spacing w:line="300" w:lineRule="exact"/>
        <w:jc w:val="thaiDistribute"/>
        <w:rPr>
          <w:rFonts w:ascii="CordiaUPC" w:hAnsi="CordiaUPC" w:cs="CordiaUPC"/>
          <w:sz w:val="26"/>
          <w:szCs w:val="26"/>
          <w:cs/>
          <w:lang w:bidi="th-TH"/>
        </w:rPr>
      </w:pPr>
      <w:r w:rsidRPr="000E4F54">
        <w:rPr>
          <w:rFonts w:ascii="CordiaUPC" w:eastAsia="Times New Roman" w:hAnsi="CordiaUPC" w:cs="CordiaUPC"/>
          <w:sz w:val="26"/>
          <w:szCs w:val="26"/>
        </w:rPr>
        <w:t xml:space="preserve">Based on my review, nothing has come to my attention that causes me to believe that the accompanying </w:t>
      </w:r>
      <w:r w:rsidR="008671FD" w:rsidRPr="008671FD">
        <w:rPr>
          <w:rFonts w:ascii="CordiaUPC" w:eastAsia="Times New Roman" w:hAnsi="CordiaUPC" w:cs="CordiaUPC"/>
          <w:sz w:val="26"/>
          <w:szCs w:val="26"/>
        </w:rPr>
        <w:t>these interim consolidated and the Bank’s statements of profit or loss and other comprehensive</w:t>
      </w:r>
      <w:r w:rsidR="008671FD">
        <w:rPr>
          <w:rFonts w:ascii="CordiaUPC" w:eastAsia="Times New Roman" w:hAnsi="CordiaUPC" w:cs="CordiaUPC"/>
          <w:sz w:val="26"/>
          <w:szCs w:val="26"/>
        </w:rPr>
        <w:t xml:space="preserve"> for the three-month period ended 30 June 2022 are</w:t>
      </w:r>
      <w:r w:rsidRPr="000E4F54">
        <w:rPr>
          <w:rFonts w:ascii="CordiaUPC" w:eastAsia="Times New Roman" w:hAnsi="CordiaUPC" w:cs="CordiaUPC"/>
          <w:sz w:val="26"/>
          <w:szCs w:val="26"/>
        </w:rPr>
        <w:t xml:space="preserve"> not prepared, in all material respects, in accordance with Thai Accounting Standard 34, “Interim Financial Reporting”, and the regulations of the Bank of Thailand.</w:t>
      </w:r>
      <w:r w:rsidR="00FB1DAC" w:rsidRPr="007C734F">
        <w:rPr>
          <w:rFonts w:ascii="CordiaUPC" w:hAnsi="CordiaUPC" w:cs="CordiaUPC"/>
          <w:sz w:val="26"/>
          <w:szCs w:val="26"/>
        </w:rPr>
        <w:t xml:space="preserve"> </w:t>
      </w:r>
    </w:p>
    <w:p w14:paraId="24C49CA9" w14:textId="4D037A16" w:rsidR="006D40E6" w:rsidRDefault="006D40E6" w:rsidP="001363E7">
      <w:pPr>
        <w:spacing w:line="300" w:lineRule="exact"/>
        <w:jc w:val="both"/>
        <w:rPr>
          <w:rFonts w:ascii="CordiaUPC" w:hAnsi="CordiaUPC" w:cs="CordiaUPC"/>
          <w:sz w:val="26"/>
          <w:szCs w:val="26"/>
          <w:lang w:val="en-US"/>
        </w:rPr>
      </w:pPr>
    </w:p>
    <w:p w14:paraId="5C3AFB6B" w14:textId="552CDDE0" w:rsidR="00434356" w:rsidRDefault="00434356" w:rsidP="001363E7">
      <w:pPr>
        <w:spacing w:line="300" w:lineRule="exact"/>
        <w:jc w:val="both"/>
        <w:rPr>
          <w:rFonts w:ascii="CordiaUPC" w:hAnsi="CordiaUPC" w:cs="CordiaUPC"/>
          <w:sz w:val="26"/>
          <w:szCs w:val="26"/>
          <w:lang w:val="en-US"/>
        </w:rPr>
      </w:pPr>
    </w:p>
    <w:p w14:paraId="3548B2F1" w14:textId="77777777" w:rsidR="00135E1A" w:rsidRPr="00162447" w:rsidRDefault="00135E1A" w:rsidP="001363E7">
      <w:pPr>
        <w:spacing w:line="300" w:lineRule="exact"/>
        <w:jc w:val="both"/>
        <w:rPr>
          <w:rFonts w:ascii="CordiaUPC" w:hAnsi="CordiaUPC" w:cs="CordiaUPC"/>
          <w:sz w:val="26"/>
          <w:szCs w:val="26"/>
          <w:lang w:val="en-US"/>
        </w:rPr>
      </w:pPr>
    </w:p>
    <w:p w14:paraId="25BAB711" w14:textId="77777777" w:rsidR="006D40E6" w:rsidRPr="00162447" w:rsidRDefault="006D40E6" w:rsidP="001363E7">
      <w:pPr>
        <w:spacing w:line="300" w:lineRule="exact"/>
        <w:jc w:val="both"/>
        <w:rPr>
          <w:rFonts w:ascii="CordiaUPC" w:hAnsi="CordiaUPC" w:cs="CordiaUPC"/>
          <w:sz w:val="26"/>
          <w:szCs w:val="26"/>
          <w:lang w:val="en-US"/>
        </w:rPr>
      </w:pPr>
    </w:p>
    <w:p w14:paraId="070DDF72" w14:textId="77777777" w:rsidR="006D40E6" w:rsidRDefault="006D40E6" w:rsidP="001363E7">
      <w:pPr>
        <w:spacing w:line="300" w:lineRule="exact"/>
        <w:jc w:val="both"/>
        <w:rPr>
          <w:rFonts w:ascii="CordiaUPC" w:hAnsi="CordiaUPC" w:cs="CordiaUPC"/>
          <w:sz w:val="26"/>
          <w:szCs w:val="26"/>
          <w:lang w:val="en-US"/>
        </w:rPr>
      </w:pPr>
    </w:p>
    <w:p w14:paraId="3275C0E7" w14:textId="77777777" w:rsidR="001A3683" w:rsidRPr="00162447" w:rsidRDefault="001A3683" w:rsidP="001363E7">
      <w:pPr>
        <w:spacing w:line="300" w:lineRule="exact"/>
        <w:jc w:val="both"/>
        <w:rPr>
          <w:rFonts w:ascii="CordiaUPC" w:hAnsi="CordiaUPC" w:cs="CordiaUPC"/>
          <w:sz w:val="26"/>
          <w:szCs w:val="26"/>
          <w:lang w:val="en-US"/>
        </w:rPr>
      </w:pPr>
    </w:p>
    <w:p w14:paraId="1FB711FB" w14:textId="77777777" w:rsidR="00EA4DEC" w:rsidRDefault="00EA4DEC" w:rsidP="001363E7">
      <w:pPr>
        <w:spacing w:line="300" w:lineRule="exact"/>
        <w:jc w:val="both"/>
        <w:rPr>
          <w:rFonts w:ascii="CordiaUPC" w:hAnsi="CordiaUPC" w:cs="CordiaUPC"/>
          <w:sz w:val="26"/>
          <w:szCs w:val="26"/>
          <w:lang w:val="en-US"/>
        </w:rPr>
      </w:pPr>
      <w:r w:rsidRPr="00EA4DEC">
        <w:rPr>
          <w:rFonts w:ascii="CordiaUPC" w:hAnsi="CordiaUPC" w:cs="CordiaUPC"/>
          <w:sz w:val="26"/>
          <w:szCs w:val="26"/>
          <w:lang w:val="en-US"/>
        </w:rPr>
        <w:t>(Chokechai Ngamwutikul)</w:t>
      </w:r>
    </w:p>
    <w:p w14:paraId="090F7D50" w14:textId="45992897" w:rsidR="006D40E6" w:rsidRPr="00162447" w:rsidRDefault="006D40E6" w:rsidP="001363E7">
      <w:pPr>
        <w:spacing w:line="300" w:lineRule="exact"/>
        <w:jc w:val="both"/>
        <w:rPr>
          <w:rFonts w:ascii="CordiaUPC" w:hAnsi="CordiaUPC" w:cs="CordiaUPC"/>
          <w:sz w:val="26"/>
          <w:szCs w:val="26"/>
          <w:lang w:val="en-US"/>
        </w:rPr>
      </w:pPr>
      <w:r w:rsidRPr="00162447">
        <w:rPr>
          <w:rFonts w:ascii="CordiaUPC" w:hAnsi="CordiaUPC" w:cs="CordiaUPC" w:hint="cs"/>
          <w:sz w:val="26"/>
          <w:szCs w:val="26"/>
          <w:lang w:val="en-US"/>
        </w:rPr>
        <w:t>Certified Public Accountant</w:t>
      </w:r>
    </w:p>
    <w:p w14:paraId="32472C6C" w14:textId="3BE48D10" w:rsidR="006D40E6" w:rsidRPr="00162447" w:rsidRDefault="006D40E6" w:rsidP="001363E7">
      <w:pPr>
        <w:spacing w:line="300" w:lineRule="exact"/>
        <w:jc w:val="both"/>
        <w:rPr>
          <w:rFonts w:ascii="CordiaUPC" w:hAnsi="CordiaUPC" w:cs="CordiaUPC"/>
          <w:sz w:val="26"/>
          <w:szCs w:val="26"/>
          <w:lang w:val="en-US" w:bidi="th-TH"/>
        </w:rPr>
      </w:pPr>
      <w:r w:rsidRPr="00162447">
        <w:rPr>
          <w:rFonts w:ascii="CordiaUPC" w:hAnsi="CordiaUPC" w:cs="CordiaUPC" w:hint="cs"/>
          <w:sz w:val="26"/>
          <w:szCs w:val="26"/>
          <w:lang w:val="en-US"/>
        </w:rPr>
        <w:t xml:space="preserve">Registration No. </w:t>
      </w:r>
      <w:r w:rsidR="001E7BD1">
        <w:rPr>
          <w:rFonts w:ascii="CordiaUPC" w:hAnsi="CordiaUPC" w:cs="CordiaUPC"/>
          <w:sz w:val="26"/>
          <w:szCs w:val="26"/>
          <w:lang w:val="en-US" w:bidi="th-TH"/>
        </w:rPr>
        <w:t>9728</w:t>
      </w:r>
    </w:p>
    <w:p w14:paraId="1AC8B8AD" w14:textId="77777777" w:rsidR="006D40E6" w:rsidRPr="00162447" w:rsidRDefault="006D40E6" w:rsidP="006D40E6">
      <w:pPr>
        <w:spacing w:line="240" w:lineRule="auto"/>
        <w:jc w:val="both"/>
        <w:rPr>
          <w:rFonts w:ascii="CordiaUPC" w:hAnsi="CordiaUPC" w:cs="CordiaUPC"/>
          <w:sz w:val="26"/>
          <w:szCs w:val="26"/>
          <w:lang w:val="en-US"/>
        </w:rPr>
      </w:pPr>
    </w:p>
    <w:p w14:paraId="21617E78" w14:textId="77777777" w:rsidR="006D40E6" w:rsidRPr="00162447" w:rsidRDefault="006D40E6" w:rsidP="006D40E6">
      <w:pPr>
        <w:spacing w:line="240" w:lineRule="auto"/>
        <w:jc w:val="both"/>
        <w:rPr>
          <w:rFonts w:ascii="CordiaUPC" w:hAnsi="CordiaUPC" w:cs="CordiaUPC"/>
          <w:sz w:val="26"/>
          <w:szCs w:val="26"/>
          <w:lang w:val="en-US"/>
        </w:rPr>
      </w:pPr>
      <w:r w:rsidRPr="00162447">
        <w:rPr>
          <w:rFonts w:ascii="CordiaUPC" w:hAnsi="CordiaUPC" w:cs="CordiaUPC" w:hint="cs"/>
          <w:sz w:val="26"/>
          <w:szCs w:val="26"/>
          <w:lang w:val="en-US"/>
        </w:rPr>
        <w:t>KPMG Phoomchai Audit Ltd.</w:t>
      </w:r>
      <w:r>
        <w:rPr>
          <w:rFonts w:ascii="CordiaUPC" w:hAnsi="CordiaUPC" w:cs="CordiaUPC"/>
          <w:sz w:val="26"/>
          <w:szCs w:val="26"/>
          <w:lang w:val="en-US"/>
        </w:rPr>
        <w:t xml:space="preserve"> </w:t>
      </w:r>
    </w:p>
    <w:p w14:paraId="11066782" w14:textId="77777777" w:rsidR="006C7D82" w:rsidRDefault="006D40E6" w:rsidP="006D40E6">
      <w:pPr>
        <w:spacing w:line="240" w:lineRule="auto"/>
        <w:jc w:val="both"/>
        <w:rPr>
          <w:rFonts w:ascii="CordiaUPC" w:hAnsi="CordiaUPC" w:cs="CordiaUPC"/>
          <w:sz w:val="26"/>
          <w:szCs w:val="26"/>
          <w:lang w:val="en-US"/>
        </w:rPr>
      </w:pPr>
      <w:r w:rsidRPr="00162447">
        <w:rPr>
          <w:rFonts w:ascii="CordiaUPC" w:hAnsi="CordiaUPC" w:cs="CordiaUPC" w:hint="cs"/>
          <w:sz w:val="26"/>
          <w:szCs w:val="26"/>
          <w:lang w:val="en-US"/>
        </w:rPr>
        <w:t>Bangkok</w:t>
      </w:r>
    </w:p>
    <w:p w14:paraId="345EAA2F" w14:textId="6CFA8513" w:rsidR="007D6B89" w:rsidRPr="001F3C01" w:rsidRDefault="006C7D82" w:rsidP="0023401C">
      <w:pPr>
        <w:spacing w:line="240" w:lineRule="auto"/>
        <w:jc w:val="both"/>
        <w:rPr>
          <w:cs/>
          <w:lang w:bidi="th-TH"/>
        </w:rPr>
      </w:pPr>
      <w:r>
        <w:rPr>
          <w:rFonts w:ascii="CordiaUPC" w:hAnsi="CordiaUPC" w:cs="CordiaUPC"/>
          <w:sz w:val="26"/>
          <w:szCs w:val="26"/>
          <w:lang w:val="en-US"/>
        </w:rPr>
        <w:t>23</w:t>
      </w:r>
      <w:r w:rsidR="001E7BD1">
        <w:rPr>
          <w:rFonts w:ascii="CordiaUPC" w:hAnsi="CordiaUPC" w:cs="CordiaUPC"/>
          <w:sz w:val="26"/>
          <w:szCs w:val="26"/>
          <w:lang w:val="en-US"/>
        </w:rPr>
        <w:t xml:space="preserve"> August </w:t>
      </w:r>
      <w:r w:rsidR="00434356">
        <w:rPr>
          <w:rFonts w:ascii="CordiaUPC" w:hAnsi="CordiaUPC" w:cs="CordiaUPC"/>
          <w:sz w:val="26"/>
          <w:szCs w:val="26"/>
          <w:lang w:val="en-US"/>
        </w:rPr>
        <w:t>2022</w:t>
      </w:r>
    </w:p>
    <w:sectPr w:rsidR="007D6B89" w:rsidRPr="001F3C01" w:rsidSect="004B18CC">
      <w:headerReference w:type="default" r:id="rId16"/>
      <w:footerReference w:type="default" r:id="rId17"/>
      <w:pgSz w:w="11907" w:h="16840"/>
      <w:pgMar w:top="1440" w:right="1152" w:bottom="576" w:left="1152" w:header="720" w:footer="720" w:gutter="0"/>
      <w:pgNumType w:start="2"/>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33DB97" w14:textId="77777777" w:rsidR="00EE2A2F" w:rsidRDefault="00EE2A2F">
      <w:r>
        <w:separator/>
      </w:r>
    </w:p>
  </w:endnote>
  <w:endnote w:type="continuationSeparator" w:id="0">
    <w:p w14:paraId="74986E53" w14:textId="77777777" w:rsidR="00EE2A2F" w:rsidRDefault="00EE2A2F">
      <w:r>
        <w:continuationSeparator/>
      </w:r>
    </w:p>
  </w:endnote>
  <w:endnote w:type="continuationNotice" w:id="1">
    <w:p w14:paraId="618BDAD7" w14:textId="77777777" w:rsidR="00EE2A2F" w:rsidRDefault="00EE2A2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UPC">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00"/>
    <w:family w:val="roman"/>
    <w:pitch w:val="default"/>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NeueLT Std Lt">
    <w:altName w:val="Trebuchet MS"/>
    <w:charset w:val="00"/>
    <w:family w:val="auto"/>
    <w:pitch w:val="default"/>
    <w:sig w:usb0="00000003" w:usb1="00000000" w:usb2="00000000" w:usb3="00000000" w:csb0="00000001" w:csb1="00000000"/>
  </w:font>
  <w:font w:name="HelveticaNeueLT Std Med">
    <w:altName w:val="Arial"/>
    <w:panose1 w:val="00000000000000000000"/>
    <w:charset w:val="00"/>
    <w:family w:val="swiss"/>
    <w:notTrueType/>
    <w:pitch w:val="variable"/>
    <w:sig w:usb0="00000003" w:usb1="4000204A" w:usb2="00000000" w:usb3="00000000" w:csb0="00000001" w:csb1="00000000"/>
  </w:font>
  <w:font w:name="Calibri">
    <w:panose1 w:val="020F0502020204030204"/>
    <w:charset w:val="00"/>
    <w:family w:val="swiss"/>
    <w:pitch w:val="variable"/>
    <w:sig w:usb0="E4002EFF" w:usb1="C000247B" w:usb2="00000009" w:usb3="00000000" w:csb0="000001F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Univers 55">
    <w:charset w:val="00"/>
    <w:family w:val="auto"/>
    <w:pitch w:val="variable"/>
    <w:sig w:usb0="8000002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87E3C6" w14:textId="77777777" w:rsidR="00E25942" w:rsidRDefault="00E25942" w:rsidP="000C188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34</w:t>
    </w:r>
    <w:r>
      <w:rPr>
        <w:rStyle w:val="PageNumber"/>
      </w:rPr>
      <w:fldChar w:fldCharType="end"/>
    </w:r>
  </w:p>
  <w:p w14:paraId="4E39F32D" w14:textId="77777777" w:rsidR="00E25942" w:rsidRDefault="00E25942" w:rsidP="00A21E8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BF828B" w14:textId="00A03B95" w:rsidR="00E25942" w:rsidRDefault="00E25942" w:rsidP="00EC26B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16FFF97F" w14:textId="0FE908B1" w:rsidR="00E25942" w:rsidRPr="007103D1" w:rsidRDefault="00E25942">
    <w:pPr>
      <w:pStyle w:val="Footer"/>
      <w:rPr>
        <w:i/>
        <w:iCs/>
        <w:sz w:val="22"/>
        <w:szCs w:val="22"/>
      </w:rPr>
    </w:pPr>
    <w:r>
      <w:rPr>
        <w:i/>
        <w:iCs/>
        <w:noProof/>
        <w:sz w:val="22"/>
        <w:szCs w:val="22"/>
      </w:rPr>
      <w:fldChar w:fldCharType="begin"/>
    </w:r>
    <w:r>
      <w:rPr>
        <w:i/>
        <w:iCs/>
        <w:noProof/>
        <w:sz w:val="22"/>
        <w:szCs w:val="22"/>
      </w:rPr>
      <w:instrText xml:space="preserve"> FILENAME   \* MERGEFORMAT </w:instrText>
    </w:r>
    <w:r>
      <w:rPr>
        <w:i/>
        <w:iCs/>
        <w:noProof/>
        <w:sz w:val="22"/>
        <w:szCs w:val="22"/>
      </w:rPr>
      <w:fldChar w:fldCharType="separate"/>
    </w:r>
    <w:r w:rsidR="009B1438">
      <w:rPr>
        <w:i/>
        <w:iCs/>
        <w:noProof/>
        <w:sz w:val="22"/>
        <w:szCs w:val="22"/>
      </w:rPr>
      <w:t>16082022_NFS_EN</w:t>
    </w:r>
    <w:r>
      <w:rPr>
        <w:i/>
        <w:iCs/>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5119DE" w14:textId="77777777" w:rsidR="004B18CC" w:rsidRDefault="004B18C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2A0904" w14:textId="77777777" w:rsidR="00E25942" w:rsidRPr="00B27BEB" w:rsidRDefault="00E25942" w:rsidP="00EC26B2">
    <w:pPr>
      <w:pStyle w:val="Footer"/>
      <w:framePr w:wrap="around" w:vAnchor="text" w:hAnchor="margin" w:xAlign="center" w:y="1"/>
      <w:rPr>
        <w:rStyle w:val="PageNumber"/>
        <w:rFonts w:ascii="CordiaUPC" w:hAnsi="CordiaUPC" w:cs="CordiaUPC"/>
        <w:sz w:val="26"/>
        <w:szCs w:val="26"/>
      </w:rPr>
    </w:pPr>
    <w:r w:rsidRPr="00B27BEB">
      <w:rPr>
        <w:rStyle w:val="PageNumber"/>
        <w:rFonts w:ascii="CordiaUPC" w:hAnsi="CordiaUPC" w:cs="CordiaUPC" w:hint="cs"/>
        <w:sz w:val="26"/>
        <w:szCs w:val="26"/>
      </w:rPr>
      <w:fldChar w:fldCharType="begin"/>
    </w:r>
    <w:r w:rsidRPr="00B27BEB">
      <w:rPr>
        <w:rStyle w:val="PageNumber"/>
        <w:rFonts w:ascii="CordiaUPC" w:hAnsi="CordiaUPC" w:cs="CordiaUPC" w:hint="cs"/>
        <w:sz w:val="26"/>
        <w:szCs w:val="26"/>
      </w:rPr>
      <w:instrText xml:space="preserve">PAGE  </w:instrText>
    </w:r>
    <w:r w:rsidRPr="00B27BEB">
      <w:rPr>
        <w:rStyle w:val="PageNumber"/>
        <w:rFonts w:ascii="CordiaUPC" w:hAnsi="CordiaUPC" w:cs="CordiaUPC" w:hint="cs"/>
        <w:sz w:val="26"/>
        <w:szCs w:val="26"/>
      </w:rPr>
      <w:fldChar w:fldCharType="separate"/>
    </w:r>
    <w:r w:rsidRPr="00B27BEB">
      <w:rPr>
        <w:rStyle w:val="PageNumber"/>
        <w:rFonts w:ascii="CordiaUPC" w:hAnsi="CordiaUPC" w:cs="CordiaUPC" w:hint="cs"/>
        <w:noProof/>
        <w:sz w:val="26"/>
        <w:szCs w:val="26"/>
      </w:rPr>
      <w:t>3</w:t>
    </w:r>
    <w:r w:rsidRPr="00B27BEB">
      <w:rPr>
        <w:rStyle w:val="PageNumber"/>
        <w:rFonts w:ascii="CordiaUPC" w:hAnsi="CordiaUPC" w:cs="CordiaUPC" w:hint="cs"/>
        <w:sz w:val="26"/>
        <w:szCs w:val="26"/>
      </w:rPr>
      <w:fldChar w:fldCharType="end"/>
    </w:r>
  </w:p>
  <w:p w14:paraId="62A8AD33" w14:textId="77777777" w:rsidR="00E25942" w:rsidRPr="00443957" w:rsidRDefault="00E25942" w:rsidP="00B27BEB">
    <w:pPr>
      <w:pStyle w:val="Footer"/>
      <w:rPr>
        <w:i/>
        <w:iCs/>
        <w:sz w:val="22"/>
        <w:szCs w:val="2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9C66F2" w14:textId="77777777" w:rsidR="00E25942" w:rsidRPr="009D75F2" w:rsidRDefault="00E25942" w:rsidP="00FE6D5D">
    <w:pPr>
      <w:pStyle w:val="Footer"/>
      <w:tabs>
        <w:tab w:val="center" w:pos="4860"/>
      </w:tabs>
      <w:jc w:val="both"/>
      <w:rPr>
        <w:sz w:val="22"/>
        <w:szCs w:val="22"/>
      </w:rPr>
    </w:pPr>
    <w:r>
      <w:rPr>
        <w:sz w:val="22"/>
        <w:szCs w:val="22"/>
      </w:rPr>
      <w:tab/>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1866F2" w14:textId="309EAE16" w:rsidR="00E25942" w:rsidRPr="008B27AC" w:rsidRDefault="00E25942" w:rsidP="00EC26B2">
    <w:pPr>
      <w:pStyle w:val="Footer"/>
      <w:framePr w:wrap="around" w:vAnchor="text" w:hAnchor="margin" w:xAlign="center" w:y="1"/>
      <w:rPr>
        <w:rStyle w:val="PageNumber"/>
        <w:rFonts w:ascii="CordiaUPC" w:hAnsi="CordiaUPC" w:cs="CordiaUPC"/>
        <w:sz w:val="26"/>
        <w:szCs w:val="26"/>
      </w:rPr>
    </w:pPr>
    <w:r w:rsidRPr="008B27AC">
      <w:rPr>
        <w:rStyle w:val="PageNumber"/>
        <w:rFonts w:ascii="CordiaUPC" w:hAnsi="CordiaUPC" w:cs="CordiaUPC" w:hint="cs"/>
        <w:sz w:val="26"/>
        <w:szCs w:val="26"/>
      </w:rPr>
      <w:fldChar w:fldCharType="begin"/>
    </w:r>
    <w:r w:rsidRPr="008B27AC">
      <w:rPr>
        <w:rStyle w:val="PageNumber"/>
        <w:rFonts w:ascii="CordiaUPC" w:hAnsi="CordiaUPC" w:cs="CordiaUPC" w:hint="cs"/>
        <w:sz w:val="26"/>
        <w:szCs w:val="26"/>
      </w:rPr>
      <w:instrText xml:space="preserve">PAGE  </w:instrText>
    </w:r>
    <w:r w:rsidRPr="008B27AC">
      <w:rPr>
        <w:rStyle w:val="PageNumber"/>
        <w:rFonts w:ascii="CordiaUPC" w:hAnsi="CordiaUPC" w:cs="CordiaUPC" w:hint="cs"/>
        <w:sz w:val="26"/>
        <w:szCs w:val="26"/>
      </w:rPr>
      <w:fldChar w:fldCharType="separate"/>
    </w:r>
    <w:r w:rsidRPr="008B27AC">
      <w:rPr>
        <w:rStyle w:val="PageNumber"/>
        <w:rFonts w:ascii="CordiaUPC" w:hAnsi="CordiaUPC" w:cs="CordiaUPC" w:hint="cs"/>
        <w:noProof/>
        <w:sz w:val="26"/>
        <w:szCs w:val="26"/>
      </w:rPr>
      <w:t>63</w:t>
    </w:r>
    <w:r w:rsidRPr="008B27AC">
      <w:rPr>
        <w:rStyle w:val="PageNumber"/>
        <w:rFonts w:ascii="CordiaUPC" w:hAnsi="CordiaUPC" w:cs="CordiaUPC" w:hint="cs"/>
        <w:sz w:val="26"/>
        <w:szCs w:val="26"/>
      </w:rPr>
      <w:fldChar w:fldCharType="end"/>
    </w:r>
  </w:p>
  <w:p w14:paraId="7D31FB1F" w14:textId="7FD9BC73" w:rsidR="00E25942" w:rsidRPr="00443957" w:rsidRDefault="00E25942" w:rsidP="00D66DF5">
    <w:pPr>
      <w:pStyle w:val="Footer"/>
      <w:rPr>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5A3943" w14:textId="77777777" w:rsidR="00EE2A2F" w:rsidRDefault="00EE2A2F">
      <w:r>
        <w:separator/>
      </w:r>
    </w:p>
  </w:footnote>
  <w:footnote w:type="continuationSeparator" w:id="0">
    <w:p w14:paraId="063CC180" w14:textId="77777777" w:rsidR="00EE2A2F" w:rsidRDefault="00EE2A2F">
      <w:r>
        <w:continuationSeparator/>
      </w:r>
    </w:p>
  </w:footnote>
  <w:footnote w:type="continuationNotice" w:id="1">
    <w:p w14:paraId="726B96D3" w14:textId="77777777" w:rsidR="00EE2A2F" w:rsidRDefault="00EE2A2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7BA86A" w14:textId="77777777" w:rsidR="004B18CC" w:rsidRDefault="004B18C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56104C" w14:textId="77777777" w:rsidR="00E25942" w:rsidRDefault="00E25942">
    <w:pPr>
      <w:pStyle w:val="Header"/>
    </w:pPr>
  </w:p>
  <w:p w14:paraId="10BC062F" w14:textId="77777777" w:rsidR="00E25942" w:rsidRDefault="00E2594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EE2EBA" w14:textId="3A2F7F5C" w:rsidR="00E25942" w:rsidRPr="00FB1DAC" w:rsidRDefault="00E25942" w:rsidP="00FB1DAC">
    <w:pPr>
      <w:pStyle w:val="Header"/>
      <w:spacing w:line="240" w:lineRule="atLeast"/>
      <w:jc w:val="left"/>
      <w:rPr>
        <w:sz w:val="22"/>
        <w:szCs w:val="22"/>
      </w:rPr>
    </w:pPr>
  </w:p>
  <w:p w14:paraId="4B35AC56" w14:textId="652136C2" w:rsidR="00E25942" w:rsidRPr="00FB1DAC" w:rsidRDefault="00E25942" w:rsidP="00FB1DAC">
    <w:pPr>
      <w:pStyle w:val="Header"/>
      <w:spacing w:line="240" w:lineRule="atLeast"/>
      <w:jc w:val="left"/>
      <w:rPr>
        <w:sz w:val="22"/>
        <w:szCs w:val="22"/>
      </w:rPr>
    </w:pPr>
  </w:p>
  <w:p w14:paraId="463E904F" w14:textId="77777777" w:rsidR="00E25942" w:rsidRPr="00FB1DAC" w:rsidRDefault="00E25942" w:rsidP="00FB1DAC">
    <w:pPr>
      <w:pStyle w:val="Header"/>
      <w:spacing w:line="240" w:lineRule="atLeast"/>
      <w:jc w:val="left"/>
      <w:rPr>
        <w:sz w:val="22"/>
        <w:szCs w:val="2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360526" w14:textId="77777777" w:rsidR="00E25942" w:rsidRPr="0023401C" w:rsidRDefault="00E25942" w:rsidP="002340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7B12E0DC"/>
    <w:lvl w:ilvl="0">
      <w:start w:val="1"/>
      <w:numFmt w:val="decimal"/>
      <w:pStyle w:val="ListNumber3"/>
      <w:lvlText w:val="%1."/>
      <w:lvlJc w:val="left"/>
      <w:pPr>
        <w:tabs>
          <w:tab w:val="num" w:pos="360"/>
        </w:tabs>
        <w:ind w:left="360" w:hanging="360"/>
      </w:pPr>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00000004"/>
    <w:multiLevelType w:val="singleLevel"/>
    <w:tmpl w:val="00000004"/>
    <w:name w:val="WW8Num4"/>
    <w:lvl w:ilvl="0">
      <w:start w:val="31"/>
      <w:numFmt w:val="bullet"/>
      <w:lvlText w:val="-"/>
      <w:lvlJc w:val="left"/>
      <w:pPr>
        <w:tabs>
          <w:tab w:val="num" w:pos="0"/>
        </w:tabs>
        <w:ind w:left="540" w:hanging="360"/>
      </w:pPr>
      <w:rPr>
        <w:rFonts w:ascii="Times New Roman" w:hAnsi="Times New Roman" w:cs="Times New Roman"/>
      </w:rPr>
    </w:lvl>
  </w:abstractNum>
  <w:abstractNum w:abstractNumId="4" w15:restartNumberingAfterBreak="0">
    <w:nsid w:val="0000000A"/>
    <w:multiLevelType w:val="multilevel"/>
    <w:tmpl w:val="0000000A"/>
    <w:name w:val="WW8Num10"/>
    <w:lvl w:ilvl="0">
      <w:start w:val="1"/>
      <w:numFmt w:val="decimal"/>
      <w:lvlText w:val="%1"/>
      <w:lvlJc w:val="left"/>
      <w:pPr>
        <w:tabs>
          <w:tab w:val="num" w:pos="340"/>
        </w:tabs>
        <w:ind w:left="340" w:hanging="340"/>
      </w:pPr>
      <w:rPr>
        <w:rFonts w:ascii="9999999" w:hAnsi="9999999" w:cs="9999999"/>
      </w:rPr>
    </w:lvl>
    <w:lvl w:ilvl="1">
      <w:start w:val="1"/>
      <w:numFmt w:val="bullet"/>
      <w:lvlText w:val=""/>
      <w:lvlJc w:val="left"/>
      <w:pPr>
        <w:tabs>
          <w:tab w:val="num" w:pos="680"/>
        </w:tabs>
        <w:ind w:left="680" w:hanging="340"/>
      </w:pPr>
      <w:rPr>
        <w:rFonts w:ascii="Times New Roman" w:hAnsi="Times New Roman" w:cs="Times New Roman"/>
      </w:rPr>
    </w:lvl>
    <w:lvl w:ilvl="2">
      <w:numFmt w:val="none"/>
      <w:suff w:val="nothing"/>
      <w:lvlText w:val=""/>
      <w:lvlJc w:val="left"/>
      <w:pPr>
        <w:tabs>
          <w:tab w:val="num" w:pos="0"/>
        </w:tabs>
        <w:ind w:left="0" w:firstLine="0"/>
      </w:pPr>
    </w:lvl>
    <w:lvl w:ilvl="3">
      <w:numFmt w:val="none"/>
      <w:suff w:val="nothing"/>
      <w:lvlText w:val=""/>
      <w:lvlJc w:val="left"/>
      <w:pPr>
        <w:tabs>
          <w:tab w:val="num" w:pos="0"/>
        </w:tabs>
        <w:ind w:left="0" w:firstLine="0"/>
      </w:pPr>
    </w:lvl>
    <w:lvl w:ilvl="4">
      <w:numFmt w:val="none"/>
      <w:suff w:val="nothing"/>
      <w:lvlText w:val=""/>
      <w:lvlJc w:val="left"/>
      <w:pPr>
        <w:tabs>
          <w:tab w:val="num" w:pos="0"/>
        </w:tabs>
        <w:ind w:left="0" w:firstLine="0"/>
      </w:pPr>
    </w:lvl>
    <w:lvl w:ilvl="5">
      <w:numFmt w:val="none"/>
      <w:suff w:val="nothing"/>
      <w:lvlText w:val=""/>
      <w:lvlJc w:val="left"/>
      <w:pPr>
        <w:tabs>
          <w:tab w:val="num" w:pos="0"/>
        </w:tabs>
        <w:ind w:left="0" w:firstLine="0"/>
      </w:pPr>
    </w:lvl>
    <w:lvl w:ilvl="6">
      <w:numFmt w:val="none"/>
      <w:suff w:val="nothing"/>
      <w:lvlText w:val=""/>
      <w:lvlJc w:val="left"/>
      <w:pPr>
        <w:tabs>
          <w:tab w:val="num" w:pos="0"/>
        </w:tabs>
        <w:ind w:left="0" w:firstLine="0"/>
      </w:pPr>
    </w:lvl>
    <w:lvl w:ilvl="7">
      <w:numFmt w:val="none"/>
      <w:suff w:val="nothing"/>
      <w:lvlText w:val=""/>
      <w:lvlJc w:val="left"/>
      <w:pPr>
        <w:tabs>
          <w:tab w:val="num" w:pos="0"/>
        </w:tabs>
        <w:ind w:left="0" w:firstLine="0"/>
      </w:pPr>
    </w:lvl>
    <w:lvl w:ilvl="8">
      <w:numFmt w:val="none"/>
      <w:suff w:val="nothing"/>
      <w:lvlText w:val=""/>
      <w:lvlJc w:val="left"/>
      <w:pPr>
        <w:tabs>
          <w:tab w:val="num" w:pos="0"/>
        </w:tabs>
        <w:ind w:left="0" w:firstLine="0"/>
      </w:pPr>
    </w:lvl>
  </w:abstractNum>
  <w:abstractNum w:abstractNumId="5" w15:restartNumberingAfterBreak="0">
    <w:nsid w:val="0000000F"/>
    <w:multiLevelType w:val="singleLevel"/>
    <w:tmpl w:val="0000000F"/>
    <w:name w:val="WW8Num15"/>
    <w:lvl w:ilvl="0">
      <w:start w:val="31"/>
      <w:numFmt w:val="bullet"/>
      <w:lvlText w:val="-"/>
      <w:lvlJc w:val="left"/>
      <w:pPr>
        <w:tabs>
          <w:tab w:val="num" w:pos="0"/>
        </w:tabs>
        <w:ind w:left="530" w:hanging="360"/>
      </w:pPr>
      <w:rPr>
        <w:rFonts w:ascii="Times New Roman" w:hAnsi="Times New Roman" w:cs="Courier New"/>
        <w:sz w:val="18"/>
      </w:rPr>
    </w:lvl>
  </w:abstractNum>
  <w:abstractNum w:abstractNumId="6" w15:restartNumberingAfterBreak="0">
    <w:nsid w:val="000A25F5"/>
    <w:multiLevelType w:val="hybridMultilevel"/>
    <w:tmpl w:val="D0EEB9FE"/>
    <w:name w:val="WW8Num2"/>
    <w:lvl w:ilvl="0" w:tplc="AF26D368">
      <w:start w:val="4"/>
      <w:numFmt w:val="decimal"/>
      <w:lvlText w:val="%1"/>
      <w:lvlJc w:val="left"/>
      <w:pPr>
        <w:ind w:left="1291" w:hanging="360"/>
      </w:pPr>
      <w:rPr>
        <w:rFonts w:hint="default"/>
      </w:rPr>
    </w:lvl>
    <w:lvl w:ilvl="1" w:tplc="D0B2E046" w:tentative="1">
      <w:start w:val="1"/>
      <w:numFmt w:val="lowerLetter"/>
      <w:lvlText w:val="%2."/>
      <w:lvlJc w:val="left"/>
      <w:pPr>
        <w:ind w:left="2011" w:hanging="360"/>
      </w:pPr>
    </w:lvl>
    <w:lvl w:ilvl="2" w:tplc="61FA4F52" w:tentative="1">
      <w:start w:val="1"/>
      <w:numFmt w:val="lowerRoman"/>
      <w:lvlText w:val="%3."/>
      <w:lvlJc w:val="right"/>
      <w:pPr>
        <w:ind w:left="2731" w:hanging="180"/>
      </w:pPr>
    </w:lvl>
    <w:lvl w:ilvl="3" w:tplc="7EACF96C" w:tentative="1">
      <w:start w:val="1"/>
      <w:numFmt w:val="decimal"/>
      <w:lvlText w:val="%4."/>
      <w:lvlJc w:val="left"/>
      <w:pPr>
        <w:ind w:left="3451" w:hanging="360"/>
      </w:pPr>
    </w:lvl>
    <w:lvl w:ilvl="4" w:tplc="41E09FBC" w:tentative="1">
      <w:start w:val="1"/>
      <w:numFmt w:val="lowerLetter"/>
      <w:lvlText w:val="%5."/>
      <w:lvlJc w:val="left"/>
      <w:pPr>
        <w:ind w:left="4171" w:hanging="360"/>
      </w:pPr>
    </w:lvl>
    <w:lvl w:ilvl="5" w:tplc="9B72FCEC" w:tentative="1">
      <w:start w:val="1"/>
      <w:numFmt w:val="lowerRoman"/>
      <w:lvlText w:val="%6."/>
      <w:lvlJc w:val="right"/>
      <w:pPr>
        <w:ind w:left="4891" w:hanging="180"/>
      </w:pPr>
    </w:lvl>
    <w:lvl w:ilvl="6" w:tplc="7E920AC4" w:tentative="1">
      <w:start w:val="1"/>
      <w:numFmt w:val="decimal"/>
      <w:lvlText w:val="%7."/>
      <w:lvlJc w:val="left"/>
      <w:pPr>
        <w:ind w:left="5611" w:hanging="360"/>
      </w:pPr>
    </w:lvl>
    <w:lvl w:ilvl="7" w:tplc="60E6F654" w:tentative="1">
      <w:start w:val="1"/>
      <w:numFmt w:val="lowerLetter"/>
      <w:lvlText w:val="%8."/>
      <w:lvlJc w:val="left"/>
      <w:pPr>
        <w:ind w:left="6331" w:hanging="360"/>
      </w:pPr>
    </w:lvl>
    <w:lvl w:ilvl="8" w:tplc="857430E8" w:tentative="1">
      <w:start w:val="1"/>
      <w:numFmt w:val="lowerRoman"/>
      <w:lvlText w:val="%9."/>
      <w:lvlJc w:val="right"/>
      <w:pPr>
        <w:ind w:left="7051" w:hanging="180"/>
      </w:pPr>
    </w:lvl>
  </w:abstractNum>
  <w:abstractNum w:abstractNumId="7" w15:restartNumberingAfterBreak="0">
    <w:nsid w:val="02A63B18"/>
    <w:multiLevelType w:val="hybridMultilevel"/>
    <w:tmpl w:val="73285B68"/>
    <w:lvl w:ilvl="0" w:tplc="D6EA78A0">
      <w:start w:val="1"/>
      <w:numFmt w:val="decimal"/>
      <w:lvlText w:val="Example %1"/>
      <w:lvlJc w:val="left"/>
      <w:pPr>
        <w:tabs>
          <w:tab w:val="num" w:pos="1080"/>
        </w:tabs>
        <w:ind w:left="720" w:hanging="720"/>
      </w:pPr>
      <w:rPr>
        <w:rFonts w:hint="default"/>
        <w:b/>
        <w:i w:val="0"/>
        <w:sz w:val="22"/>
      </w:rPr>
    </w:lvl>
    <w:lvl w:ilvl="1" w:tplc="04090019">
      <w:start w:val="1"/>
      <w:numFmt w:val="bullet"/>
      <w:pStyle w:val="Bullet"/>
      <w:lvlText w:val=""/>
      <w:lvlJc w:val="left"/>
      <w:pPr>
        <w:tabs>
          <w:tab w:val="num" w:pos="1440"/>
        </w:tabs>
        <w:ind w:left="1440" w:hanging="360"/>
      </w:pPr>
      <w:rPr>
        <w:rFonts w:ascii="Wingdings" w:hAnsi="Wingdings" w:hint="default"/>
        <w:sz w:val="24"/>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033C559D"/>
    <w:multiLevelType w:val="multilevel"/>
    <w:tmpl w:val="0409001D"/>
    <w:styleLink w:val="Style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042F20F5"/>
    <w:multiLevelType w:val="hybridMultilevel"/>
    <w:tmpl w:val="B884521E"/>
    <w:lvl w:ilvl="0" w:tplc="03F087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5843876"/>
    <w:multiLevelType w:val="hybridMultilevel"/>
    <w:tmpl w:val="AE1CE9F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 w15:restartNumberingAfterBreak="0">
    <w:nsid w:val="05A946A6"/>
    <w:multiLevelType w:val="multilevel"/>
    <w:tmpl w:val="D2D617C0"/>
    <w:lvl w:ilvl="0">
      <w:start w:val="4"/>
      <w:numFmt w:val="decimal"/>
      <w:lvlText w:val="%1"/>
      <w:lvlJc w:val="left"/>
      <w:pPr>
        <w:ind w:left="550" w:hanging="550"/>
      </w:pPr>
      <w:rPr>
        <w:rFonts w:hint="default"/>
      </w:rPr>
    </w:lvl>
    <w:lvl w:ilvl="1">
      <w:start w:val="4"/>
      <w:numFmt w:val="decimal"/>
      <w:lvlText w:val="%1.%2"/>
      <w:lvlJc w:val="left"/>
      <w:pPr>
        <w:ind w:left="910" w:hanging="550"/>
      </w:pPr>
      <w:rPr>
        <w:rFonts w:hint="default"/>
      </w:rPr>
    </w:lvl>
    <w:lvl w:ilvl="2">
      <w:start w:val="1"/>
      <w:numFmt w:val="decimal"/>
      <w:lvlText w:val="%1.%2.%3"/>
      <w:lvlJc w:val="left"/>
      <w:pPr>
        <w:ind w:left="1440" w:hanging="720"/>
      </w:pPr>
      <w:rPr>
        <w:rFonts w:hint="default"/>
      </w:rPr>
    </w:lvl>
    <w:lvl w:ilvl="3">
      <w:start w:val="3"/>
      <w:numFmt w:val="decimal"/>
      <w:lvlText w:val="4.%2.%3.7"/>
      <w:lvlJc w:val="left"/>
      <w:pPr>
        <w:ind w:left="1800" w:hanging="720"/>
      </w:pPr>
      <w:rPr>
        <w:rFonts w:hint="default"/>
        <w:b w:val="0"/>
        <w:bCs w:val="0"/>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066B641D"/>
    <w:multiLevelType w:val="multilevel"/>
    <w:tmpl w:val="72C6AB88"/>
    <w:lvl w:ilvl="0">
      <w:start w:val="1"/>
      <w:numFmt w:val="decimal"/>
      <w:lvlText w:val="%1."/>
      <w:lvlJc w:val="left"/>
      <w:pPr>
        <w:ind w:left="927" w:hanging="360"/>
      </w:pPr>
      <w:rPr>
        <w:rFonts w:hint="default"/>
      </w:rPr>
    </w:lvl>
    <w:lvl w:ilvl="1">
      <w:start w:val="1"/>
      <w:numFmt w:val="decimal"/>
      <w:isLgl/>
      <w:lvlText w:val="%1.%2"/>
      <w:lvlJc w:val="left"/>
      <w:pPr>
        <w:ind w:left="1260" w:hanging="360"/>
      </w:pPr>
      <w:rPr>
        <w:rFonts w:hint="default"/>
      </w:rPr>
    </w:lvl>
    <w:lvl w:ilvl="2">
      <w:start w:val="1"/>
      <w:numFmt w:val="decimal"/>
      <w:isLgl/>
      <w:lvlText w:val="%1.%2.%3"/>
      <w:lvlJc w:val="left"/>
      <w:pPr>
        <w:ind w:left="1953" w:hanging="720"/>
      </w:pPr>
      <w:rPr>
        <w:rFonts w:hint="default"/>
      </w:rPr>
    </w:lvl>
    <w:lvl w:ilvl="3">
      <w:start w:val="1"/>
      <w:numFmt w:val="decimal"/>
      <w:isLgl/>
      <w:lvlText w:val="%1.%2.%3.%4"/>
      <w:lvlJc w:val="left"/>
      <w:pPr>
        <w:ind w:left="2286" w:hanging="720"/>
      </w:pPr>
      <w:rPr>
        <w:rFonts w:hint="default"/>
      </w:rPr>
    </w:lvl>
    <w:lvl w:ilvl="4">
      <w:start w:val="1"/>
      <w:numFmt w:val="decimal"/>
      <w:isLgl/>
      <w:lvlText w:val="%1.%2.%3.%4.%5"/>
      <w:lvlJc w:val="left"/>
      <w:pPr>
        <w:ind w:left="2619" w:hanging="720"/>
      </w:pPr>
      <w:rPr>
        <w:rFonts w:hint="default"/>
      </w:rPr>
    </w:lvl>
    <w:lvl w:ilvl="5">
      <w:start w:val="1"/>
      <w:numFmt w:val="decimal"/>
      <w:isLgl/>
      <w:lvlText w:val="%1.%2.%3.%4.%5.%6"/>
      <w:lvlJc w:val="left"/>
      <w:pPr>
        <w:ind w:left="3312" w:hanging="1080"/>
      </w:pPr>
      <w:rPr>
        <w:rFonts w:hint="default"/>
      </w:rPr>
    </w:lvl>
    <w:lvl w:ilvl="6">
      <w:start w:val="1"/>
      <w:numFmt w:val="decimal"/>
      <w:isLgl/>
      <w:lvlText w:val="%1.%2.%3.%4.%5.%6.%7"/>
      <w:lvlJc w:val="left"/>
      <w:pPr>
        <w:ind w:left="3645" w:hanging="1080"/>
      </w:pPr>
      <w:rPr>
        <w:rFonts w:hint="default"/>
      </w:rPr>
    </w:lvl>
    <w:lvl w:ilvl="7">
      <w:start w:val="1"/>
      <w:numFmt w:val="decimal"/>
      <w:isLgl/>
      <w:lvlText w:val="%1.%2.%3.%4.%5.%6.%7.%8"/>
      <w:lvlJc w:val="left"/>
      <w:pPr>
        <w:ind w:left="4338" w:hanging="1440"/>
      </w:pPr>
      <w:rPr>
        <w:rFonts w:hint="default"/>
      </w:rPr>
    </w:lvl>
    <w:lvl w:ilvl="8">
      <w:start w:val="1"/>
      <w:numFmt w:val="decimal"/>
      <w:isLgl/>
      <w:lvlText w:val="%1.%2.%3.%4.%5.%6.%7.%8.%9"/>
      <w:lvlJc w:val="left"/>
      <w:pPr>
        <w:ind w:left="4671" w:hanging="1440"/>
      </w:pPr>
      <w:rPr>
        <w:rFonts w:hint="default"/>
      </w:rPr>
    </w:lvl>
  </w:abstractNum>
  <w:abstractNum w:abstractNumId="13" w15:restartNumberingAfterBreak="0">
    <w:nsid w:val="0E952773"/>
    <w:multiLevelType w:val="hybridMultilevel"/>
    <w:tmpl w:val="1C566624"/>
    <w:lvl w:ilvl="0" w:tplc="0BEEF5A8">
      <w:start w:val="1"/>
      <w:numFmt w:val="lowerLetter"/>
      <w:lvlText w:val="(%1)"/>
      <w:lvlJc w:val="left"/>
      <w:pPr>
        <w:ind w:left="1350" w:hanging="360"/>
      </w:pPr>
      <w:rPr>
        <w:rFonts w:hint="default"/>
        <w:b w:val="0"/>
        <w:i/>
        <w:iCs/>
        <w:sz w:val="26"/>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4"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15" w15:restartNumberingAfterBreak="0">
    <w:nsid w:val="150A5001"/>
    <w:multiLevelType w:val="hybridMultilevel"/>
    <w:tmpl w:val="8DFECCB4"/>
    <w:lvl w:ilvl="0" w:tplc="C7021560">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6CC5166"/>
    <w:multiLevelType w:val="hybridMultilevel"/>
    <w:tmpl w:val="3F84F660"/>
    <w:lvl w:ilvl="0" w:tplc="73AE5886">
      <w:start w:val="4"/>
      <w:numFmt w:val="bullet"/>
      <w:lvlText w:val="-"/>
      <w:lvlJc w:val="left"/>
      <w:pPr>
        <w:ind w:left="720" w:hanging="360"/>
      </w:pPr>
      <w:rPr>
        <w:rFonts w:ascii="Times New Roman" w:eastAsia="Times New Roman" w:hAnsi="Times New Roman" w:cs="Times New Roman"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8355CAC"/>
    <w:multiLevelType w:val="hybridMultilevel"/>
    <w:tmpl w:val="44DC33EE"/>
    <w:lvl w:ilvl="0" w:tplc="F984D3E0">
      <w:start w:val="1"/>
      <w:numFmt w:val="decimal"/>
      <w:lvlText w:val="%1."/>
      <w:lvlJc w:val="left"/>
      <w:pPr>
        <w:ind w:left="342" w:hanging="360"/>
      </w:pPr>
      <w:rPr>
        <w:rFonts w:hint="default"/>
      </w:rPr>
    </w:lvl>
    <w:lvl w:ilvl="1" w:tplc="EF8A1CD8" w:tentative="1">
      <w:start w:val="1"/>
      <w:numFmt w:val="lowerLetter"/>
      <w:lvlText w:val="%2."/>
      <w:lvlJc w:val="left"/>
      <w:pPr>
        <w:ind w:left="1062" w:hanging="360"/>
      </w:pPr>
    </w:lvl>
    <w:lvl w:ilvl="2" w:tplc="046CF952" w:tentative="1">
      <w:start w:val="1"/>
      <w:numFmt w:val="lowerRoman"/>
      <w:lvlText w:val="%3."/>
      <w:lvlJc w:val="right"/>
      <w:pPr>
        <w:ind w:left="1782" w:hanging="180"/>
      </w:pPr>
    </w:lvl>
    <w:lvl w:ilvl="3" w:tplc="4B1E1FFC" w:tentative="1">
      <w:start w:val="1"/>
      <w:numFmt w:val="decimal"/>
      <w:lvlText w:val="%4."/>
      <w:lvlJc w:val="left"/>
      <w:pPr>
        <w:ind w:left="2502" w:hanging="360"/>
      </w:pPr>
    </w:lvl>
    <w:lvl w:ilvl="4" w:tplc="486233B2" w:tentative="1">
      <w:start w:val="1"/>
      <w:numFmt w:val="lowerLetter"/>
      <w:lvlText w:val="%5."/>
      <w:lvlJc w:val="left"/>
      <w:pPr>
        <w:ind w:left="3222" w:hanging="360"/>
      </w:pPr>
    </w:lvl>
    <w:lvl w:ilvl="5" w:tplc="8B629210" w:tentative="1">
      <w:start w:val="1"/>
      <w:numFmt w:val="lowerRoman"/>
      <w:lvlText w:val="%6."/>
      <w:lvlJc w:val="right"/>
      <w:pPr>
        <w:ind w:left="3942" w:hanging="180"/>
      </w:pPr>
    </w:lvl>
    <w:lvl w:ilvl="6" w:tplc="19B82160" w:tentative="1">
      <w:start w:val="1"/>
      <w:numFmt w:val="decimal"/>
      <w:lvlText w:val="%7."/>
      <w:lvlJc w:val="left"/>
      <w:pPr>
        <w:ind w:left="4662" w:hanging="360"/>
      </w:pPr>
    </w:lvl>
    <w:lvl w:ilvl="7" w:tplc="AC6884B0" w:tentative="1">
      <w:start w:val="1"/>
      <w:numFmt w:val="lowerLetter"/>
      <w:lvlText w:val="%8."/>
      <w:lvlJc w:val="left"/>
      <w:pPr>
        <w:ind w:left="5382" w:hanging="360"/>
      </w:pPr>
    </w:lvl>
    <w:lvl w:ilvl="8" w:tplc="ECCCF4F2" w:tentative="1">
      <w:start w:val="1"/>
      <w:numFmt w:val="lowerRoman"/>
      <w:lvlText w:val="%9."/>
      <w:lvlJc w:val="right"/>
      <w:pPr>
        <w:ind w:left="6102" w:hanging="180"/>
      </w:pPr>
    </w:lvl>
  </w:abstractNum>
  <w:abstractNum w:abstractNumId="18" w15:restartNumberingAfterBreak="0">
    <w:nsid w:val="1E834113"/>
    <w:multiLevelType w:val="hybridMultilevel"/>
    <w:tmpl w:val="5526F036"/>
    <w:lvl w:ilvl="0" w:tplc="4412E188">
      <w:start w:val="1"/>
      <w:numFmt w:val="bullet"/>
      <w:pStyle w:val="ListBullet2"/>
      <w:lvlText w:val="-"/>
      <w:lvlJc w:val="left"/>
      <w:pPr>
        <w:tabs>
          <w:tab w:val="num" w:pos="680"/>
        </w:tabs>
        <w:ind w:left="680" w:hanging="340"/>
      </w:pPr>
      <w:rPr>
        <w:rFonts w:ascii="9999999" w:hAnsi="9999999" w:cs="Courier New" w:hint="default"/>
      </w:rPr>
    </w:lvl>
    <w:lvl w:ilvl="1" w:tplc="BD5E5926" w:tentative="1">
      <w:start w:val="1"/>
      <w:numFmt w:val="bullet"/>
      <w:lvlText w:val="o"/>
      <w:lvlJc w:val="left"/>
      <w:pPr>
        <w:tabs>
          <w:tab w:val="num" w:pos="1440"/>
        </w:tabs>
        <w:ind w:left="1440" w:hanging="360"/>
      </w:pPr>
      <w:rPr>
        <w:rFonts w:ascii="Courier New" w:hAnsi="Courier New" w:hint="default"/>
      </w:rPr>
    </w:lvl>
    <w:lvl w:ilvl="2" w:tplc="8DF8E4EC" w:tentative="1">
      <w:start w:val="1"/>
      <w:numFmt w:val="bullet"/>
      <w:lvlText w:val=""/>
      <w:lvlJc w:val="left"/>
      <w:pPr>
        <w:tabs>
          <w:tab w:val="num" w:pos="2160"/>
        </w:tabs>
        <w:ind w:left="2160" w:hanging="360"/>
      </w:pPr>
      <w:rPr>
        <w:rFonts w:ascii="Wingdings" w:hAnsi="Wingdings" w:hint="default"/>
      </w:rPr>
    </w:lvl>
    <w:lvl w:ilvl="3" w:tplc="BCC08B5C" w:tentative="1">
      <w:start w:val="1"/>
      <w:numFmt w:val="bullet"/>
      <w:lvlText w:val=""/>
      <w:lvlJc w:val="left"/>
      <w:pPr>
        <w:tabs>
          <w:tab w:val="num" w:pos="2880"/>
        </w:tabs>
        <w:ind w:left="2880" w:hanging="360"/>
      </w:pPr>
      <w:rPr>
        <w:rFonts w:ascii="Symbol" w:hAnsi="Symbol" w:hint="default"/>
      </w:rPr>
    </w:lvl>
    <w:lvl w:ilvl="4" w:tplc="D4E8657E" w:tentative="1">
      <w:start w:val="1"/>
      <w:numFmt w:val="bullet"/>
      <w:lvlText w:val="o"/>
      <w:lvlJc w:val="left"/>
      <w:pPr>
        <w:tabs>
          <w:tab w:val="num" w:pos="3600"/>
        </w:tabs>
        <w:ind w:left="3600" w:hanging="360"/>
      </w:pPr>
      <w:rPr>
        <w:rFonts w:ascii="Courier New" w:hAnsi="Courier New" w:hint="default"/>
      </w:rPr>
    </w:lvl>
    <w:lvl w:ilvl="5" w:tplc="F5FC7A22" w:tentative="1">
      <w:start w:val="1"/>
      <w:numFmt w:val="bullet"/>
      <w:lvlText w:val=""/>
      <w:lvlJc w:val="left"/>
      <w:pPr>
        <w:tabs>
          <w:tab w:val="num" w:pos="4320"/>
        </w:tabs>
        <w:ind w:left="4320" w:hanging="360"/>
      </w:pPr>
      <w:rPr>
        <w:rFonts w:ascii="Wingdings" w:hAnsi="Wingdings" w:hint="default"/>
      </w:rPr>
    </w:lvl>
    <w:lvl w:ilvl="6" w:tplc="FE46566E" w:tentative="1">
      <w:start w:val="1"/>
      <w:numFmt w:val="bullet"/>
      <w:lvlText w:val=""/>
      <w:lvlJc w:val="left"/>
      <w:pPr>
        <w:tabs>
          <w:tab w:val="num" w:pos="5040"/>
        </w:tabs>
        <w:ind w:left="5040" w:hanging="360"/>
      </w:pPr>
      <w:rPr>
        <w:rFonts w:ascii="Symbol" w:hAnsi="Symbol" w:hint="default"/>
      </w:rPr>
    </w:lvl>
    <w:lvl w:ilvl="7" w:tplc="40403D3E" w:tentative="1">
      <w:start w:val="1"/>
      <w:numFmt w:val="bullet"/>
      <w:lvlText w:val="o"/>
      <w:lvlJc w:val="left"/>
      <w:pPr>
        <w:tabs>
          <w:tab w:val="num" w:pos="5760"/>
        </w:tabs>
        <w:ind w:left="5760" w:hanging="360"/>
      </w:pPr>
      <w:rPr>
        <w:rFonts w:ascii="Courier New" w:hAnsi="Courier New" w:hint="default"/>
      </w:rPr>
    </w:lvl>
    <w:lvl w:ilvl="8" w:tplc="C9CE997C"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20" w15:restartNumberingAfterBreak="0">
    <w:nsid w:val="210A376A"/>
    <w:multiLevelType w:val="hybridMultilevel"/>
    <w:tmpl w:val="455084C6"/>
    <w:lvl w:ilvl="0" w:tplc="364C51DE">
      <w:start w:val="1"/>
      <w:numFmt w:val="decimal"/>
      <w:lvlText w:val="(%1)"/>
      <w:lvlJc w:val="left"/>
      <w:pPr>
        <w:ind w:left="900" w:hanging="360"/>
      </w:pPr>
      <w:rPr>
        <w:rFonts w:ascii="CordiaUPC" w:hAnsi="CordiaUPC" w:cs="CordiaUPC" w:hint="cs"/>
        <w:b w:val="0"/>
        <w:bCs w:val="0"/>
        <w:sz w:val="22"/>
        <w:szCs w:val="22"/>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22"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23"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4" w15:restartNumberingAfterBreak="0">
    <w:nsid w:val="333548F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5" w15:restartNumberingAfterBreak="0">
    <w:nsid w:val="34903943"/>
    <w:multiLevelType w:val="multilevel"/>
    <w:tmpl w:val="A1C46F5A"/>
    <w:lvl w:ilvl="0">
      <w:start w:val="1"/>
      <w:numFmt w:val="decimal"/>
      <w:lvlText w:val="%1."/>
      <w:lvlJc w:val="left"/>
      <w:pPr>
        <w:ind w:left="1132" w:hanging="585"/>
      </w:pPr>
      <w:rPr>
        <w:rFonts w:hint="default"/>
      </w:rPr>
    </w:lvl>
    <w:lvl w:ilvl="1">
      <w:start w:val="1"/>
      <w:numFmt w:val="decimal"/>
      <w:isLgl/>
      <w:lvlText w:val="%1.%2"/>
      <w:lvlJc w:val="left"/>
      <w:pPr>
        <w:ind w:left="1493" w:hanging="360"/>
      </w:pPr>
      <w:rPr>
        <w:rFonts w:hint="default"/>
      </w:rPr>
    </w:lvl>
    <w:lvl w:ilvl="2">
      <w:start w:val="1"/>
      <w:numFmt w:val="decimal"/>
      <w:isLgl/>
      <w:lvlText w:val="%1.%2.%3"/>
      <w:lvlJc w:val="left"/>
      <w:pPr>
        <w:ind w:left="2439" w:hanging="720"/>
      </w:pPr>
      <w:rPr>
        <w:rFonts w:hint="default"/>
      </w:rPr>
    </w:lvl>
    <w:lvl w:ilvl="3">
      <w:start w:val="1"/>
      <w:numFmt w:val="decimal"/>
      <w:isLgl/>
      <w:lvlText w:val="%1.%2.%3.%4"/>
      <w:lvlJc w:val="left"/>
      <w:pPr>
        <w:ind w:left="3025" w:hanging="720"/>
      </w:pPr>
      <w:rPr>
        <w:rFonts w:hint="default"/>
      </w:rPr>
    </w:lvl>
    <w:lvl w:ilvl="4">
      <w:start w:val="1"/>
      <w:numFmt w:val="decimal"/>
      <w:isLgl/>
      <w:lvlText w:val="%1.%2.%3.%4.%5"/>
      <w:lvlJc w:val="left"/>
      <w:pPr>
        <w:ind w:left="3971" w:hanging="1080"/>
      </w:pPr>
      <w:rPr>
        <w:rFonts w:hint="default"/>
      </w:rPr>
    </w:lvl>
    <w:lvl w:ilvl="5">
      <w:start w:val="1"/>
      <w:numFmt w:val="decimal"/>
      <w:isLgl/>
      <w:lvlText w:val="%1.%2.%3.%4.%5.%6"/>
      <w:lvlJc w:val="left"/>
      <w:pPr>
        <w:ind w:left="4557" w:hanging="1080"/>
      </w:pPr>
      <w:rPr>
        <w:rFonts w:hint="default"/>
      </w:rPr>
    </w:lvl>
    <w:lvl w:ilvl="6">
      <w:start w:val="1"/>
      <w:numFmt w:val="decimal"/>
      <w:isLgl/>
      <w:lvlText w:val="%1.%2.%3.%4.%5.%6.%7"/>
      <w:lvlJc w:val="left"/>
      <w:pPr>
        <w:ind w:left="5503" w:hanging="1440"/>
      </w:pPr>
      <w:rPr>
        <w:rFonts w:hint="default"/>
      </w:rPr>
    </w:lvl>
    <w:lvl w:ilvl="7">
      <w:start w:val="1"/>
      <w:numFmt w:val="decimal"/>
      <w:isLgl/>
      <w:lvlText w:val="%1.%2.%3.%4.%5.%6.%7.%8"/>
      <w:lvlJc w:val="left"/>
      <w:pPr>
        <w:ind w:left="6089" w:hanging="1440"/>
      </w:pPr>
      <w:rPr>
        <w:rFonts w:hint="default"/>
      </w:rPr>
    </w:lvl>
    <w:lvl w:ilvl="8">
      <w:start w:val="1"/>
      <w:numFmt w:val="decimal"/>
      <w:isLgl/>
      <w:lvlText w:val="%1.%2.%3.%4.%5.%6.%7.%8.%9"/>
      <w:lvlJc w:val="left"/>
      <w:pPr>
        <w:ind w:left="6675" w:hanging="1440"/>
      </w:pPr>
      <w:rPr>
        <w:rFonts w:hint="default"/>
      </w:rPr>
    </w:lvl>
  </w:abstractNum>
  <w:abstractNum w:abstractNumId="26" w15:restartNumberingAfterBreak="0">
    <w:nsid w:val="36C72F35"/>
    <w:multiLevelType w:val="multilevel"/>
    <w:tmpl w:val="5E5A31D8"/>
    <w:lvl w:ilvl="0">
      <w:start w:val="1"/>
      <w:numFmt w:val="decimal"/>
      <w:lvlText w:val="(%1)"/>
      <w:lvlJc w:val="left"/>
      <w:pPr>
        <w:tabs>
          <w:tab w:val="num" w:pos="340"/>
        </w:tabs>
        <w:ind w:left="340" w:hanging="340"/>
      </w:pPr>
      <w:rPr>
        <w:rFonts w:hint="default"/>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780"/>
        </w:tabs>
        <w:ind w:left="178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7" w15:restartNumberingAfterBreak="0">
    <w:nsid w:val="384E4D89"/>
    <w:multiLevelType w:val="singleLevel"/>
    <w:tmpl w:val="8A0A33D2"/>
    <w:lvl w:ilvl="0">
      <w:start w:val="1"/>
      <w:numFmt w:val="bullet"/>
      <w:pStyle w:val="AAFrameAddress"/>
      <w:lvlText w:val=""/>
      <w:lvlJc w:val="left"/>
      <w:pPr>
        <w:tabs>
          <w:tab w:val="num" w:pos="340"/>
        </w:tabs>
        <w:ind w:left="340" w:hanging="340"/>
      </w:pPr>
      <w:rPr>
        <w:rFonts w:ascii="Symbol" w:hAnsi="Symbol" w:hint="default"/>
        <w:color w:val="auto"/>
        <w:sz w:val="22"/>
      </w:rPr>
    </w:lvl>
  </w:abstractNum>
  <w:abstractNum w:abstractNumId="28" w15:restartNumberingAfterBreak="0">
    <w:nsid w:val="39B511B3"/>
    <w:multiLevelType w:val="multilevel"/>
    <w:tmpl w:val="40B85C0A"/>
    <w:lvl w:ilvl="0">
      <w:start w:val="1"/>
      <w:numFmt w:val="decimal"/>
      <w:lvlText w:val="%1"/>
      <w:lvlJc w:val="left"/>
      <w:pPr>
        <w:tabs>
          <w:tab w:val="num" w:pos="520"/>
        </w:tabs>
        <w:ind w:left="520" w:hanging="340"/>
      </w:pPr>
      <w:rPr>
        <w:rFonts w:ascii="CordiaUPC" w:hAnsi="CordiaUPC" w:cs="CordiaUPC" w:hint="c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9"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cs w:val="0"/>
        <w:lang w:bidi="th-TH"/>
      </w:rPr>
    </w:lvl>
  </w:abstractNum>
  <w:abstractNum w:abstractNumId="30" w15:restartNumberingAfterBreak="0">
    <w:nsid w:val="3B474C6D"/>
    <w:multiLevelType w:val="hybridMultilevel"/>
    <w:tmpl w:val="B512041A"/>
    <w:lvl w:ilvl="0" w:tplc="1928713E">
      <w:start w:val="1"/>
      <w:numFmt w:val="decimal"/>
      <w:lvlText w:val="(%1)"/>
      <w:lvlJc w:val="left"/>
      <w:pPr>
        <w:ind w:left="967" w:hanging="360"/>
      </w:pPr>
      <w:rPr>
        <w:rFonts w:hint="default"/>
      </w:rPr>
    </w:lvl>
    <w:lvl w:ilvl="1" w:tplc="04090019">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31" w15:restartNumberingAfterBreak="0">
    <w:nsid w:val="3B65568C"/>
    <w:multiLevelType w:val="hybridMultilevel"/>
    <w:tmpl w:val="21BA573A"/>
    <w:lvl w:ilvl="0" w:tplc="B9D01672">
      <w:start w:val="1"/>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C206167"/>
    <w:multiLevelType w:val="hybridMultilevel"/>
    <w:tmpl w:val="E0AA84A0"/>
    <w:lvl w:ilvl="0" w:tplc="835E2628">
      <w:numFmt w:val="bullet"/>
      <w:lvlText w:val="-"/>
      <w:lvlJc w:val="left"/>
      <w:pPr>
        <w:ind w:left="720" w:hanging="360"/>
      </w:pPr>
      <w:rPr>
        <w:rFonts w:ascii="CordiaUPC" w:eastAsia="SimSun" w:hAnsi="CordiaUPC" w:cs="CordiaUP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EEF215C"/>
    <w:multiLevelType w:val="hybridMultilevel"/>
    <w:tmpl w:val="995009A8"/>
    <w:lvl w:ilvl="0" w:tplc="7B087C9A">
      <w:start w:val="1"/>
      <w:numFmt w:val="decimal"/>
      <w:lvlText w:val="(%1)"/>
      <w:lvlJc w:val="left"/>
      <w:pPr>
        <w:ind w:left="900" w:hanging="360"/>
      </w:pPr>
      <w:rPr>
        <w:rFonts w:ascii="CordiaUPC" w:eastAsia="SimSun" w:hAnsi="CordiaUPC" w:cs="CordiaUPC" w:hint="default"/>
        <w:sz w:val="26"/>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4"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start w:val="1"/>
      <w:numFmt w:val="bullet"/>
      <w:lvlText w:val="o"/>
      <w:lvlJc w:val="left"/>
      <w:pPr>
        <w:ind w:left="2100" w:hanging="360"/>
      </w:pPr>
      <w:rPr>
        <w:rFonts w:ascii="Courier New" w:hAnsi="Courier New" w:cs="Courier New" w:hint="default"/>
      </w:rPr>
    </w:lvl>
    <w:lvl w:ilvl="2" w:tplc="04090005">
      <w:start w:val="1"/>
      <w:numFmt w:val="bullet"/>
      <w:lvlText w:val=""/>
      <w:lvlJc w:val="left"/>
      <w:pPr>
        <w:ind w:left="2820" w:hanging="360"/>
      </w:pPr>
      <w:rPr>
        <w:rFonts w:ascii="Wingdings" w:hAnsi="Wingdings" w:hint="default"/>
      </w:rPr>
    </w:lvl>
    <w:lvl w:ilvl="3" w:tplc="04090001">
      <w:start w:val="1"/>
      <w:numFmt w:val="bullet"/>
      <w:lvlText w:val=""/>
      <w:lvlJc w:val="left"/>
      <w:pPr>
        <w:ind w:left="3540" w:hanging="360"/>
      </w:pPr>
      <w:rPr>
        <w:rFonts w:ascii="Symbol" w:hAnsi="Symbol" w:hint="default"/>
      </w:rPr>
    </w:lvl>
    <w:lvl w:ilvl="4" w:tplc="04090003">
      <w:start w:val="1"/>
      <w:numFmt w:val="bullet"/>
      <w:lvlText w:val="o"/>
      <w:lvlJc w:val="left"/>
      <w:pPr>
        <w:ind w:left="4260" w:hanging="360"/>
      </w:pPr>
      <w:rPr>
        <w:rFonts w:ascii="Courier New" w:hAnsi="Courier New" w:cs="Courier New" w:hint="default"/>
      </w:rPr>
    </w:lvl>
    <w:lvl w:ilvl="5" w:tplc="04090005">
      <w:start w:val="1"/>
      <w:numFmt w:val="bullet"/>
      <w:lvlText w:val=""/>
      <w:lvlJc w:val="left"/>
      <w:pPr>
        <w:ind w:left="4980" w:hanging="360"/>
      </w:pPr>
      <w:rPr>
        <w:rFonts w:ascii="Wingdings" w:hAnsi="Wingdings" w:hint="default"/>
      </w:rPr>
    </w:lvl>
    <w:lvl w:ilvl="6" w:tplc="04090001">
      <w:start w:val="1"/>
      <w:numFmt w:val="bullet"/>
      <w:lvlText w:val=""/>
      <w:lvlJc w:val="left"/>
      <w:pPr>
        <w:ind w:left="5700" w:hanging="360"/>
      </w:pPr>
      <w:rPr>
        <w:rFonts w:ascii="Symbol" w:hAnsi="Symbol" w:hint="default"/>
      </w:rPr>
    </w:lvl>
    <w:lvl w:ilvl="7" w:tplc="04090003">
      <w:start w:val="1"/>
      <w:numFmt w:val="bullet"/>
      <w:lvlText w:val="o"/>
      <w:lvlJc w:val="left"/>
      <w:pPr>
        <w:ind w:left="6420" w:hanging="360"/>
      </w:pPr>
      <w:rPr>
        <w:rFonts w:ascii="Courier New" w:hAnsi="Courier New" w:cs="Courier New" w:hint="default"/>
      </w:rPr>
    </w:lvl>
    <w:lvl w:ilvl="8" w:tplc="04090005">
      <w:start w:val="1"/>
      <w:numFmt w:val="bullet"/>
      <w:lvlText w:val=""/>
      <w:lvlJc w:val="left"/>
      <w:pPr>
        <w:ind w:left="7140" w:hanging="360"/>
      </w:pPr>
      <w:rPr>
        <w:rFonts w:ascii="Wingdings" w:hAnsi="Wingdings" w:hint="default"/>
      </w:rPr>
    </w:lvl>
  </w:abstractNum>
  <w:abstractNum w:abstractNumId="35" w15:restartNumberingAfterBreak="0">
    <w:nsid w:val="433D36EC"/>
    <w:multiLevelType w:val="hybridMultilevel"/>
    <w:tmpl w:val="2D6265BC"/>
    <w:lvl w:ilvl="0" w:tplc="333873DE">
      <w:start w:val="4"/>
      <w:numFmt w:val="bullet"/>
      <w:lvlText w:val="-"/>
      <w:lvlJc w:val="left"/>
      <w:pPr>
        <w:ind w:left="720" w:hanging="360"/>
      </w:pPr>
      <w:rPr>
        <w:rFonts w:ascii="Times New Roman" w:eastAsia="Times New Roman" w:hAnsi="Times New Roman" w:cs="Times New Roman"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37" w15:restartNumberingAfterBreak="0">
    <w:nsid w:val="473D32E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47623587"/>
    <w:multiLevelType w:val="hybridMultilevel"/>
    <w:tmpl w:val="ACB2C636"/>
    <w:lvl w:ilvl="0" w:tplc="13307EEC">
      <w:start w:val="1"/>
      <w:numFmt w:val="decimal"/>
      <w:lvlText w:val="(%1)"/>
      <w:lvlJc w:val="left"/>
      <w:pPr>
        <w:ind w:left="1440" w:hanging="360"/>
      </w:pPr>
      <w:rPr>
        <w:rFonts w:hint="default"/>
      </w:rPr>
    </w:lvl>
    <w:lvl w:ilvl="1" w:tplc="9A88F8D0">
      <w:start w:val="10"/>
      <w:numFmt w:val="decimal"/>
      <w:lvlText w:val="(%2"/>
      <w:lvlJc w:val="left"/>
      <w:pPr>
        <w:ind w:left="2160" w:hanging="360"/>
      </w:pPr>
      <w:rPr>
        <w:rFonts w:hint="default"/>
      </w:r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40" w15:restartNumberingAfterBreak="0">
    <w:nsid w:val="4B8F7916"/>
    <w:multiLevelType w:val="multilevel"/>
    <w:tmpl w:val="397241F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3.1.1"/>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531D4528"/>
    <w:multiLevelType w:val="hybridMultilevel"/>
    <w:tmpl w:val="B7E0BC14"/>
    <w:lvl w:ilvl="0" w:tplc="DF1CF6E6">
      <w:start w:val="1"/>
      <w:numFmt w:val="bullet"/>
      <w:lvlText w:val=""/>
      <w:lvlJc w:val="left"/>
      <w:pPr>
        <w:ind w:left="1260" w:hanging="360"/>
      </w:pPr>
      <w:rPr>
        <w:rFonts w:ascii="Symbol" w:hAnsi="Symbol"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2" w15:restartNumberingAfterBreak="0">
    <w:nsid w:val="55987EA7"/>
    <w:multiLevelType w:val="multilevel"/>
    <w:tmpl w:val="9704E1C4"/>
    <w:lvl w:ilvl="0">
      <w:start w:val="1"/>
      <w:numFmt w:val="decimal"/>
      <w:lvlText w:val="(%1)"/>
      <w:lvlJc w:val="left"/>
      <w:pPr>
        <w:ind w:left="1440" w:hanging="360"/>
      </w:pPr>
      <w:rPr>
        <w:rFonts w:hint="default"/>
      </w:rPr>
    </w:lvl>
    <w:lvl w:ilvl="1">
      <w:start w:val="10"/>
      <w:numFmt w:val="decimal"/>
      <w:lvlText w:val="(%2"/>
      <w:lvlJc w:val="left"/>
      <w:pPr>
        <w:ind w:left="2160" w:hanging="360"/>
      </w:pPr>
      <w:rPr>
        <w:rFonts w:hint="default"/>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43" w15:restartNumberingAfterBreak="0">
    <w:nsid w:val="5FFC1201"/>
    <w:multiLevelType w:val="hybridMultilevel"/>
    <w:tmpl w:val="BAB65670"/>
    <w:lvl w:ilvl="0" w:tplc="FC56031C">
      <w:start w:val="1"/>
      <w:numFmt w:val="decimal"/>
      <w:lvlText w:val="(%1)"/>
      <w:lvlJc w:val="left"/>
      <w:pPr>
        <w:ind w:left="900" w:hanging="360"/>
      </w:pPr>
      <w:rPr>
        <w:rFonts w:ascii="CordiaUPC" w:eastAsia="SimSun" w:hAnsi="CordiaUPC" w:cs="CordiaUPC" w:hint="default"/>
        <w:sz w:val="2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15:restartNumberingAfterBreak="0">
    <w:nsid w:val="617C2EA2"/>
    <w:multiLevelType w:val="hybridMultilevel"/>
    <w:tmpl w:val="62AA8DFE"/>
    <w:lvl w:ilvl="0" w:tplc="87100178">
      <w:start w:val="1"/>
      <w:numFmt w:val="bullet"/>
      <w:pStyle w:val="blockbullet2"/>
      <w:lvlText w:val="-"/>
      <w:lvlJc w:val="left"/>
      <w:pPr>
        <w:tabs>
          <w:tab w:val="num" w:pos="360"/>
        </w:tabs>
        <w:ind w:left="340" w:hanging="340"/>
      </w:pPr>
      <w:rPr>
        <w:rFonts w:ascii="Times New Roman" w:hAnsi="Times New Roman" w:cs="Times New Roman" w:hint="default"/>
      </w:rPr>
    </w:lvl>
    <w:lvl w:ilvl="1" w:tplc="BC1E5D62" w:tentative="1">
      <w:start w:val="1"/>
      <w:numFmt w:val="bullet"/>
      <w:lvlText w:val="o"/>
      <w:lvlJc w:val="left"/>
      <w:pPr>
        <w:tabs>
          <w:tab w:val="num" w:pos="1100"/>
        </w:tabs>
        <w:ind w:left="1100" w:hanging="360"/>
      </w:pPr>
      <w:rPr>
        <w:rFonts w:ascii="Courier New" w:hAnsi="Courier New" w:hint="default"/>
      </w:rPr>
    </w:lvl>
    <w:lvl w:ilvl="2" w:tplc="161A57D6" w:tentative="1">
      <w:start w:val="1"/>
      <w:numFmt w:val="bullet"/>
      <w:lvlText w:val=""/>
      <w:lvlJc w:val="left"/>
      <w:pPr>
        <w:tabs>
          <w:tab w:val="num" w:pos="1820"/>
        </w:tabs>
        <w:ind w:left="1820" w:hanging="360"/>
      </w:pPr>
      <w:rPr>
        <w:rFonts w:ascii="Wingdings" w:hAnsi="Wingdings" w:hint="default"/>
      </w:rPr>
    </w:lvl>
    <w:lvl w:ilvl="3" w:tplc="328471B0" w:tentative="1">
      <w:start w:val="1"/>
      <w:numFmt w:val="bullet"/>
      <w:lvlText w:val=""/>
      <w:lvlJc w:val="left"/>
      <w:pPr>
        <w:tabs>
          <w:tab w:val="num" w:pos="2540"/>
        </w:tabs>
        <w:ind w:left="2540" w:hanging="360"/>
      </w:pPr>
      <w:rPr>
        <w:rFonts w:ascii="Symbol" w:hAnsi="Symbol" w:hint="default"/>
      </w:rPr>
    </w:lvl>
    <w:lvl w:ilvl="4" w:tplc="0CFEED0C" w:tentative="1">
      <w:start w:val="1"/>
      <w:numFmt w:val="bullet"/>
      <w:lvlText w:val="o"/>
      <w:lvlJc w:val="left"/>
      <w:pPr>
        <w:tabs>
          <w:tab w:val="num" w:pos="3260"/>
        </w:tabs>
        <w:ind w:left="3260" w:hanging="360"/>
      </w:pPr>
      <w:rPr>
        <w:rFonts w:ascii="Courier New" w:hAnsi="Courier New" w:hint="default"/>
      </w:rPr>
    </w:lvl>
    <w:lvl w:ilvl="5" w:tplc="AA1C911E" w:tentative="1">
      <w:start w:val="1"/>
      <w:numFmt w:val="bullet"/>
      <w:lvlText w:val=""/>
      <w:lvlJc w:val="left"/>
      <w:pPr>
        <w:tabs>
          <w:tab w:val="num" w:pos="3980"/>
        </w:tabs>
        <w:ind w:left="3980" w:hanging="360"/>
      </w:pPr>
      <w:rPr>
        <w:rFonts w:ascii="Wingdings" w:hAnsi="Wingdings" w:hint="default"/>
      </w:rPr>
    </w:lvl>
    <w:lvl w:ilvl="6" w:tplc="ACE69704" w:tentative="1">
      <w:start w:val="1"/>
      <w:numFmt w:val="bullet"/>
      <w:lvlText w:val=""/>
      <w:lvlJc w:val="left"/>
      <w:pPr>
        <w:tabs>
          <w:tab w:val="num" w:pos="4700"/>
        </w:tabs>
        <w:ind w:left="4700" w:hanging="360"/>
      </w:pPr>
      <w:rPr>
        <w:rFonts w:ascii="Symbol" w:hAnsi="Symbol" w:hint="default"/>
      </w:rPr>
    </w:lvl>
    <w:lvl w:ilvl="7" w:tplc="03983146" w:tentative="1">
      <w:start w:val="1"/>
      <w:numFmt w:val="bullet"/>
      <w:lvlText w:val="o"/>
      <w:lvlJc w:val="left"/>
      <w:pPr>
        <w:tabs>
          <w:tab w:val="num" w:pos="5420"/>
        </w:tabs>
        <w:ind w:left="5420" w:hanging="360"/>
      </w:pPr>
      <w:rPr>
        <w:rFonts w:ascii="Courier New" w:hAnsi="Courier New" w:hint="default"/>
      </w:rPr>
    </w:lvl>
    <w:lvl w:ilvl="8" w:tplc="B3C4E300" w:tentative="1">
      <w:start w:val="1"/>
      <w:numFmt w:val="bullet"/>
      <w:lvlText w:val=""/>
      <w:lvlJc w:val="left"/>
      <w:pPr>
        <w:tabs>
          <w:tab w:val="num" w:pos="6140"/>
        </w:tabs>
        <w:ind w:left="6140" w:hanging="360"/>
      </w:pPr>
      <w:rPr>
        <w:rFonts w:ascii="Wingdings" w:hAnsi="Wingdings" w:hint="default"/>
      </w:rPr>
    </w:lvl>
  </w:abstractNum>
  <w:abstractNum w:abstractNumId="45" w15:restartNumberingAfterBreak="0">
    <w:nsid w:val="653F6C0C"/>
    <w:multiLevelType w:val="hybridMultilevel"/>
    <w:tmpl w:val="C200F9FE"/>
    <w:lvl w:ilvl="0" w:tplc="EB9092BC">
      <w:start w:val="4"/>
      <w:numFmt w:val="decimal"/>
      <w:lvlText w:val="%1."/>
      <w:lvlJc w:val="left"/>
      <w:pPr>
        <w:ind w:left="228" w:hanging="24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56525D7"/>
    <w:multiLevelType w:val="hybridMultilevel"/>
    <w:tmpl w:val="E6D28EB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48" w15:restartNumberingAfterBreak="0">
    <w:nsid w:val="67DC3E15"/>
    <w:multiLevelType w:val="hybridMultilevel"/>
    <w:tmpl w:val="76A04C8E"/>
    <w:lvl w:ilvl="0" w:tplc="0DE218E6">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49"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50" w15:restartNumberingAfterBreak="0">
    <w:nsid w:val="6E4E7A8C"/>
    <w:multiLevelType w:val="hybridMultilevel"/>
    <w:tmpl w:val="4E822844"/>
    <w:lvl w:ilvl="0" w:tplc="40347C9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1" w15:restartNumberingAfterBreak="0">
    <w:nsid w:val="71DF55D1"/>
    <w:multiLevelType w:val="multilevel"/>
    <w:tmpl w:val="C8A0596E"/>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1260"/>
        </w:tabs>
        <w:ind w:left="1260" w:hanging="720"/>
      </w:pPr>
      <w:rPr>
        <w:rFonts w:hint="default"/>
      </w:rPr>
    </w:lvl>
    <w:lvl w:ilvl="3">
      <w:start w:val="1"/>
      <w:numFmt w:val="decimal"/>
      <w:lvlText w:val="%1.%2.%3.%4"/>
      <w:lvlJc w:val="left"/>
      <w:pPr>
        <w:tabs>
          <w:tab w:val="num" w:pos="1404"/>
        </w:tabs>
        <w:ind w:left="1404" w:hanging="864"/>
      </w:pPr>
      <w:rPr>
        <w:rFonts w:hint="default"/>
      </w:rPr>
    </w:lvl>
    <w:lvl w:ilvl="4">
      <w:start w:val="1"/>
      <w:numFmt w:val="decimal"/>
      <w:lvlText w:val="%1.%2.%3.%4.%5"/>
      <w:lvlJc w:val="left"/>
      <w:pPr>
        <w:tabs>
          <w:tab w:val="num" w:pos="1548"/>
        </w:tabs>
        <w:ind w:left="1548" w:hanging="1008"/>
      </w:pPr>
      <w:rPr>
        <w:rFonts w:hint="default"/>
      </w:rPr>
    </w:lvl>
    <w:lvl w:ilvl="5">
      <w:start w:val="1"/>
      <w:numFmt w:val="decimal"/>
      <w:lvlText w:val="%1.%2.%3.%4.%5.%6"/>
      <w:lvlJc w:val="left"/>
      <w:pPr>
        <w:tabs>
          <w:tab w:val="num" w:pos="1692"/>
        </w:tabs>
        <w:ind w:left="1692" w:hanging="1152"/>
      </w:pPr>
      <w:rPr>
        <w:rFonts w:hint="default"/>
      </w:rPr>
    </w:lvl>
    <w:lvl w:ilvl="6">
      <w:start w:val="1"/>
      <w:numFmt w:val="decimal"/>
      <w:lvlText w:val="%1.%2.%3.%4.%5.%6.%7"/>
      <w:lvlJc w:val="left"/>
      <w:pPr>
        <w:tabs>
          <w:tab w:val="num" w:pos="1836"/>
        </w:tabs>
        <w:ind w:left="1836" w:hanging="1296"/>
      </w:pPr>
      <w:rPr>
        <w:rFonts w:hint="default"/>
      </w:rPr>
    </w:lvl>
    <w:lvl w:ilvl="7">
      <w:start w:val="1"/>
      <w:numFmt w:val="decimal"/>
      <w:lvlText w:val="%1.%2.%3.%4.%5.%6.%7.%8"/>
      <w:lvlJc w:val="left"/>
      <w:pPr>
        <w:tabs>
          <w:tab w:val="num" w:pos="1980"/>
        </w:tabs>
        <w:ind w:left="1980" w:hanging="1440"/>
      </w:pPr>
      <w:rPr>
        <w:rFonts w:hint="default"/>
      </w:rPr>
    </w:lvl>
    <w:lvl w:ilvl="8">
      <w:start w:val="1"/>
      <w:numFmt w:val="decimal"/>
      <w:lvlText w:val="%1.%2.%3.%4.%5.%6.%7.%8.%9"/>
      <w:lvlJc w:val="left"/>
      <w:pPr>
        <w:tabs>
          <w:tab w:val="num" w:pos="2124"/>
        </w:tabs>
        <w:ind w:left="2124" w:hanging="1584"/>
      </w:pPr>
      <w:rPr>
        <w:rFonts w:hint="default"/>
      </w:rPr>
    </w:lvl>
  </w:abstractNum>
  <w:abstractNum w:abstractNumId="5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53" w15:restartNumberingAfterBreak="0">
    <w:nsid w:val="74FC2EED"/>
    <w:multiLevelType w:val="multilevel"/>
    <w:tmpl w:val="C7DA7E96"/>
    <w:lvl w:ilvl="0">
      <w:start w:val="1"/>
      <w:numFmt w:val="decimal"/>
      <w:lvlText w:val="%1."/>
      <w:lvlJc w:val="left"/>
      <w:pPr>
        <w:ind w:left="927" w:hanging="360"/>
      </w:pPr>
      <w:rPr>
        <w:rFonts w:hint="default"/>
      </w:rPr>
    </w:lvl>
    <w:lvl w:ilvl="1">
      <w:start w:val="1"/>
      <w:numFmt w:val="decimal"/>
      <w:isLgl/>
      <w:lvlText w:val="%1.%2"/>
      <w:lvlJc w:val="left"/>
      <w:pPr>
        <w:ind w:left="1359" w:hanging="432"/>
      </w:pPr>
      <w:rPr>
        <w:rFonts w:hint="default"/>
      </w:rPr>
    </w:lvl>
    <w:lvl w:ilvl="2">
      <w:start w:val="1"/>
      <w:numFmt w:val="decimal"/>
      <w:isLgl/>
      <w:lvlText w:val="%1.%2.%3"/>
      <w:lvlJc w:val="left"/>
      <w:pPr>
        <w:ind w:left="2007" w:hanging="720"/>
      </w:pPr>
      <w:rPr>
        <w:rFonts w:hint="default"/>
      </w:rPr>
    </w:lvl>
    <w:lvl w:ilvl="3">
      <w:start w:val="1"/>
      <w:numFmt w:val="decimal"/>
      <w:isLgl/>
      <w:lvlText w:val="%1.%2.%3.%4"/>
      <w:lvlJc w:val="left"/>
      <w:pPr>
        <w:ind w:left="2367" w:hanging="720"/>
      </w:pPr>
      <w:rPr>
        <w:rFonts w:hint="default"/>
      </w:rPr>
    </w:lvl>
    <w:lvl w:ilvl="4">
      <w:start w:val="1"/>
      <w:numFmt w:val="decimal"/>
      <w:isLgl/>
      <w:lvlText w:val="%1.%2.%3.%4.%5"/>
      <w:lvlJc w:val="left"/>
      <w:pPr>
        <w:ind w:left="2727" w:hanging="720"/>
      </w:pPr>
      <w:rPr>
        <w:rFonts w:hint="default"/>
      </w:rPr>
    </w:lvl>
    <w:lvl w:ilvl="5">
      <w:start w:val="1"/>
      <w:numFmt w:val="decimal"/>
      <w:isLgl/>
      <w:lvlText w:val="%1.%2.%3.%4.%5.%6"/>
      <w:lvlJc w:val="left"/>
      <w:pPr>
        <w:ind w:left="3447" w:hanging="1080"/>
      </w:pPr>
      <w:rPr>
        <w:rFonts w:hint="default"/>
      </w:rPr>
    </w:lvl>
    <w:lvl w:ilvl="6">
      <w:start w:val="1"/>
      <w:numFmt w:val="decimal"/>
      <w:isLgl/>
      <w:lvlText w:val="%1.%2.%3.%4.%5.%6.%7"/>
      <w:lvlJc w:val="left"/>
      <w:pPr>
        <w:ind w:left="3807" w:hanging="1080"/>
      </w:pPr>
      <w:rPr>
        <w:rFonts w:hint="default"/>
      </w:rPr>
    </w:lvl>
    <w:lvl w:ilvl="7">
      <w:start w:val="1"/>
      <w:numFmt w:val="decimal"/>
      <w:isLgl/>
      <w:lvlText w:val="%1.%2.%3.%4.%5.%6.%7.%8"/>
      <w:lvlJc w:val="left"/>
      <w:pPr>
        <w:ind w:left="4527" w:hanging="1440"/>
      </w:pPr>
      <w:rPr>
        <w:rFonts w:hint="default"/>
      </w:rPr>
    </w:lvl>
    <w:lvl w:ilvl="8">
      <w:start w:val="1"/>
      <w:numFmt w:val="decimal"/>
      <w:isLgl/>
      <w:lvlText w:val="%1.%2.%3.%4.%5.%6.%7.%8.%9"/>
      <w:lvlJc w:val="left"/>
      <w:pPr>
        <w:ind w:left="4887" w:hanging="1440"/>
      </w:pPr>
      <w:rPr>
        <w:rFonts w:hint="default"/>
      </w:rPr>
    </w:lvl>
  </w:abstractNum>
  <w:abstractNum w:abstractNumId="54" w15:restartNumberingAfterBreak="0">
    <w:nsid w:val="76C65C30"/>
    <w:multiLevelType w:val="hybridMultilevel"/>
    <w:tmpl w:val="20304DDE"/>
    <w:lvl w:ilvl="0" w:tplc="B42C9762">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55" w15:restartNumberingAfterBreak="0">
    <w:nsid w:val="78F17997"/>
    <w:multiLevelType w:val="hybridMultilevel"/>
    <w:tmpl w:val="7D5474B8"/>
    <w:lvl w:ilvl="0" w:tplc="1A0CB65C">
      <w:start w:val="4"/>
      <w:numFmt w:val="bullet"/>
      <w:lvlText w:val="-"/>
      <w:lvlJc w:val="left"/>
      <w:pPr>
        <w:ind w:left="1780" w:hanging="360"/>
      </w:pPr>
      <w:rPr>
        <w:rFonts w:ascii="Times New Roman" w:eastAsia="Times New Roman" w:hAnsi="Times New Roman" w:cs="Times New Roman" w:hint="default"/>
        <w:b/>
        <w:bCs/>
      </w:rPr>
    </w:lvl>
    <w:lvl w:ilvl="1" w:tplc="04090003">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56" w15:restartNumberingAfterBreak="0">
    <w:nsid w:val="7C59482F"/>
    <w:multiLevelType w:val="hybridMultilevel"/>
    <w:tmpl w:val="995009A8"/>
    <w:lvl w:ilvl="0" w:tplc="7B087C9A">
      <w:start w:val="1"/>
      <w:numFmt w:val="decimal"/>
      <w:lvlText w:val="(%1)"/>
      <w:lvlJc w:val="left"/>
      <w:pPr>
        <w:ind w:left="900" w:hanging="360"/>
      </w:pPr>
      <w:rPr>
        <w:rFonts w:ascii="CordiaUPC" w:eastAsia="SimSun" w:hAnsi="CordiaUPC" w:cs="CordiaUPC" w:hint="default"/>
        <w:sz w:val="26"/>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7" w15:restartNumberingAfterBreak="0">
    <w:nsid w:val="7C6F7416"/>
    <w:multiLevelType w:val="multilevel"/>
    <w:tmpl w:val="0C928772"/>
    <w:styleLink w:val="CurrentList1"/>
    <w:lvl w:ilvl="0">
      <w:start w:val="11"/>
      <w:numFmt w:val="decimal"/>
      <w:lvlText w:val="%1"/>
      <w:lvlJc w:val="left"/>
      <w:pPr>
        <w:tabs>
          <w:tab w:val="num" w:pos="540"/>
        </w:tabs>
        <w:ind w:left="540" w:hanging="540"/>
      </w:pPr>
      <w:rPr>
        <w:rFonts w:hint="default"/>
      </w:rPr>
    </w:lvl>
    <w:lvl w:ilvl="1">
      <w:start w:val="1"/>
      <w:numFmt w:val="decimal"/>
      <w:lvlText w:val="10.%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2"/>
  </w:num>
  <w:num w:numId="2">
    <w:abstractNumId w:val="1"/>
  </w:num>
  <w:num w:numId="3">
    <w:abstractNumId w:val="21"/>
  </w:num>
  <w:num w:numId="4">
    <w:abstractNumId w:val="22"/>
  </w:num>
  <w:num w:numId="5">
    <w:abstractNumId w:val="19"/>
  </w:num>
  <w:num w:numId="6">
    <w:abstractNumId w:val="49"/>
  </w:num>
  <w:num w:numId="7">
    <w:abstractNumId w:val="39"/>
  </w:num>
  <w:num w:numId="8">
    <w:abstractNumId w:val="36"/>
  </w:num>
  <w:num w:numId="9">
    <w:abstractNumId w:val="52"/>
  </w:num>
  <w:num w:numId="10">
    <w:abstractNumId w:val="18"/>
  </w:num>
  <w:num w:numId="11">
    <w:abstractNumId w:val="44"/>
  </w:num>
  <w:num w:numId="12">
    <w:abstractNumId w:val="54"/>
  </w:num>
  <w:num w:numId="13">
    <w:abstractNumId w:val="14"/>
  </w:num>
  <w:num w:numId="14">
    <w:abstractNumId w:val="51"/>
  </w:num>
  <w:num w:numId="15">
    <w:abstractNumId w:val="47"/>
  </w:num>
  <w:num w:numId="16">
    <w:abstractNumId w:val="29"/>
  </w:num>
  <w:num w:numId="17">
    <w:abstractNumId w:val="7"/>
  </w:num>
  <w:num w:numId="18">
    <w:abstractNumId w:val="28"/>
  </w:num>
  <w:num w:numId="19">
    <w:abstractNumId w:val="0"/>
  </w:num>
  <w:num w:numId="20">
    <w:abstractNumId w:val="5"/>
  </w:num>
  <w:num w:numId="21">
    <w:abstractNumId w:val="25"/>
  </w:num>
  <w:num w:numId="22">
    <w:abstractNumId w:val="20"/>
  </w:num>
  <w:num w:numId="23">
    <w:abstractNumId w:val="23"/>
  </w:num>
  <w:num w:numId="24">
    <w:abstractNumId w:val="50"/>
  </w:num>
  <w:num w:numId="25">
    <w:abstractNumId w:val="55"/>
  </w:num>
  <w:num w:numId="26">
    <w:abstractNumId w:val="35"/>
  </w:num>
  <w:num w:numId="27">
    <w:abstractNumId w:val="34"/>
  </w:num>
  <w:num w:numId="28">
    <w:abstractNumId w:val="27"/>
  </w:num>
  <w:num w:numId="29">
    <w:abstractNumId w:val="8"/>
  </w:num>
  <w:num w:numId="30">
    <w:abstractNumId w:val="57"/>
  </w:num>
  <w:num w:numId="31">
    <w:abstractNumId w:val="24"/>
  </w:num>
  <w:num w:numId="32">
    <w:abstractNumId w:val="10"/>
  </w:num>
  <w:num w:numId="33">
    <w:abstractNumId w:val="30"/>
  </w:num>
  <w:num w:numId="34">
    <w:abstractNumId w:val="46"/>
  </w:num>
  <w:num w:numId="35">
    <w:abstractNumId w:val="32"/>
  </w:num>
  <w:num w:numId="36">
    <w:abstractNumId w:val="41"/>
  </w:num>
  <w:num w:numId="37">
    <w:abstractNumId w:val="11"/>
  </w:num>
  <w:num w:numId="38">
    <w:abstractNumId w:val="31"/>
  </w:num>
  <w:num w:numId="39">
    <w:abstractNumId w:val="33"/>
  </w:num>
  <w:num w:numId="40">
    <w:abstractNumId w:val="13"/>
  </w:num>
  <w:num w:numId="41">
    <w:abstractNumId w:val="12"/>
  </w:num>
  <w:num w:numId="42">
    <w:abstractNumId w:val="17"/>
  </w:num>
  <w:num w:numId="43">
    <w:abstractNumId w:val="56"/>
  </w:num>
  <w:num w:numId="44">
    <w:abstractNumId w:val="16"/>
  </w:num>
  <w:num w:numId="45">
    <w:abstractNumId w:val="15"/>
  </w:num>
  <w:num w:numId="46">
    <w:abstractNumId w:val="45"/>
  </w:num>
  <w:num w:numId="47">
    <w:abstractNumId w:val="40"/>
  </w:num>
  <w:num w:numId="48">
    <w:abstractNumId w:val="26"/>
  </w:num>
  <w:num w:numId="49">
    <w:abstractNumId w:val="48"/>
  </w:num>
  <w:num w:numId="50">
    <w:abstractNumId w:val="53"/>
  </w:num>
  <w:num w:numId="51">
    <w:abstractNumId w:val="37"/>
  </w:num>
  <w:num w:numId="5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51"/>
  </w:num>
  <w:num w:numId="54">
    <w:abstractNumId w:val="38"/>
  </w:num>
  <w:num w:numId="55">
    <w:abstractNumId w:val="9"/>
  </w:num>
  <w:num w:numId="56">
    <w:abstractNumId w:val="42"/>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18A"/>
    <w:rsid w:val="0000021D"/>
    <w:rsid w:val="0000043A"/>
    <w:rsid w:val="00000544"/>
    <w:rsid w:val="00000733"/>
    <w:rsid w:val="00000BDE"/>
    <w:rsid w:val="00000D21"/>
    <w:rsid w:val="00000D50"/>
    <w:rsid w:val="00000FAC"/>
    <w:rsid w:val="0000113F"/>
    <w:rsid w:val="00001157"/>
    <w:rsid w:val="00001277"/>
    <w:rsid w:val="000012B7"/>
    <w:rsid w:val="00001312"/>
    <w:rsid w:val="0000144D"/>
    <w:rsid w:val="000017F6"/>
    <w:rsid w:val="00001B1B"/>
    <w:rsid w:val="00001DB7"/>
    <w:rsid w:val="00001DD6"/>
    <w:rsid w:val="00001E9F"/>
    <w:rsid w:val="00001F79"/>
    <w:rsid w:val="00002007"/>
    <w:rsid w:val="00002196"/>
    <w:rsid w:val="0000248D"/>
    <w:rsid w:val="000025FD"/>
    <w:rsid w:val="0000268D"/>
    <w:rsid w:val="000026FD"/>
    <w:rsid w:val="0000272F"/>
    <w:rsid w:val="0000282A"/>
    <w:rsid w:val="0000284C"/>
    <w:rsid w:val="0000291C"/>
    <w:rsid w:val="00002B3E"/>
    <w:rsid w:val="00002D24"/>
    <w:rsid w:val="00002E0E"/>
    <w:rsid w:val="000032EC"/>
    <w:rsid w:val="00003520"/>
    <w:rsid w:val="000035D2"/>
    <w:rsid w:val="000035EA"/>
    <w:rsid w:val="00003BD3"/>
    <w:rsid w:val="00003CEA"/>
    <w:rsid w:val="00003E23"/>
    <w:rsid w:val="00003F0D"/>
    <w:rsid w:val="00003F13"/>
    <w:rsid w:val="00004065"/>
    <w:rsid w:val="0000437B"/>
    <w:rsid w:val="000043FB"/>
    <w:rsid w:val="00004604"/>
    <w:rsid w:val="00004680"/>
    <w:rsid w:val="00004C9A"/>
    <w:rsid w:val="00004EC8"/>
    <w:rsid w:val="00004F46"/>
    <w:rsid w:val="00005115"/>
    <w:rsid w:val="00005140"/>
    <w:rsid w:val="0000517C"/>
    <w:rsid w:val="00005250"/>
    <w:rsid w:val="0000536B"/>
    <w:rsid w:val="000054CC"/>
    <w:rsid w:val="00005770"/>
    <w:rsid w:val="0000580E"/>
    <w:rsid w:val="000058D7"/>
    <w:rsid w:val="000059F6"/>
    <w:rsid w:val="00005D16"/>
    <w:rsid w:val="00005DFF"/>
    <w:rsid w:val="00005E5A"/>
    <w:rsid w:val="0000626F"/>
    <w:rsid w:val="000064CB"/>
    <w:rsid w:val="000066D9"/>
    <w:rsid w:val="000069AF"/>
    <w:rsid w:val="00006A99"/>
    <w:rsid w:val="00006AA7"/>
    <w:rsid w:val="00006ADA"/>
    <w:rsid w:val="00006CF9"/>
    <w:rsid w:val="00006D71"/>
    <w:rsid w:val="000070E8"/>
    <w:rsid w:val="0000732C"/>
    <w:rsid w:val="00007353"/>
    <w:rsid w:val="00007357"/>
    <w:rsid w:val="000073C5"/>
    <w:rsid w:val="00007829"/>
    <w:rsid w:val="0000783A"/>
    <w:rsid w:val="000079C1"/>
    <w:rsid w:val="00007B75"/>
    <w:rsid w:val="00007D61"/>
    <w:rsid w:val="00007DB4"/>
    <w:rsid w:val="0001029F"/>
    <w:rsid w:val="00010390"/>
    <w:rsid w:val="00010528"/>
    <w:rsid w:val="0001056D"/>
    <w:rsid w:val="000105B9"/>
    <w:rsid w:val="000107DF"/>
    <w:rsid w:val="0001084B"/>
    <w:rsid w:val="0001087C"/>
    <w:rsid w:val="0001094E"/>
    <w:rsid w:val="00010984"/>
    <w:rsid w:val="00010AD9"/>
    <w:rsid w:val="00010B01"/>
    <w:rsid w:val="00010C03"/>
    <w:rsid w:val="00010E1F"/>
    <w:rsid w:val="00010F70"/>
    <w:rsid w:val="00010F8E"/>
    <w:rsid w:val="00011033"/>
    <w:rsid w:val="0001118D"/>
    <w:rsid w:val="0001169E"/>
    <w:rsid w:val="00011875"/>
    <w:rsid w:val="00011AF3"/>
    <w:rsid w:val="00011B48"/>
    <w:rsid w:val="00011DFB"/>
    <w:rsid w:val="00012629"/>
    <w:rsid w:val="00012710"/>
    <w:rsid w:val="000127D7"/>
    <w:rsid w:val="000129F0"/>
    <w:rsid w:val="00012C4E"/>
    <w:rsid w:val="00012F0C"/>
    <w:rsid w:val="00012F98"/>
    <w:rsid w:val="00012FEE"/>
    <w:rsid w:val="000131CC"/>
    <w:rsid w:val="0001322F"/>
    <w:rsid w:val="0001329B"/>
    <w:rsid w:val="000132DD"/>
    <w:rsid w:val="00013422"/>
    <w:rsid w:val="00013527"/>
    <w:rsid w:val="00013588"/>
    <w:rsid w:val="00013652"/>
    <w:rsid w:val="000136A8"/>
    <w:rsid w:val="00013763"/>
    <w:rsid w:val="000137C4"/>
    <w:rsid w:val="00013841"/>
    <w:rsid w:val="00013880"/>
    <w:rsid w:val="000138CE"/>
    <w:rsid w:val="0001399C"/>
    <w:rsid w:val="000139D6"/>
    <w:rsid w:val="00013AAE"/>
    <w:rsid w:val="00013B4B"/>
    <w:rsid w:val="00013D98"/>
    <w:rsid w:val="00013E96"/>
    <w:rsid w:val="00013F6D"/>
    <w:rsid w:val="000140BE"/>
    <w:rsid w:val="00014EEB"/>
    <w:rsid w:val="00014F50"/>
    <w:rsid w:val="000150D4"/>
    <w:rsid w:val="0001518A"/>
    <w:rsid w:val="000154E1"/>
    <w:rsid w:val="000157F4"/>
    <w:rsid w:val="000158B7"/>
    <w:rsid w:val="00015A35"/>
    <w:rsid w:val="00015B14"/>
    <w:rsid w:val="00015CEF"/>
    <w:rsid w:val="00015D54"/>
    <w:rsid w:val="00015DDF"/>
    <w:rsid w:val="00015E2B"/>
    <w:rsid w:val="00015F78"/>
    <w:rsid w:val="0001614F"/>
    <w:rsid w:val="00016444"/>
    <w:rsid w:val="000165D8"/>
    <w:rsid w:val="000165EA"/>
    <w:rsid w:val="00016782"/>
    <w:rsid w:val="000167A4"/>
    <w:rsid w:val="0001715C"/>
    <w:rsid w:val="0001720C"/>
    <w:rsid w:val="00017254"/>
    <w:rsid w:val="000172FD"/>
    <w:rsid w:val="00017437"/>
    <w:rsid w:val="000179AC"/>
    <w:rsid w:val="00017A5A"/>
    <w:rsid w:val="00017B66"/>
    <w:rsid w:val="00017B81"/>
    <w:rsid w:val="00017BBD"/>
    <w:rsid w:val="00017C2D"/>
    <w:rsid w:val="00017FCF"/>
    <w:rsid w:val="00020162"/>
    <w:rsid w:val="0002019C"/>
    <w:rsid w:val="000203A9"/>
    <w:rsid w:val="00020572"/>
    <w:rsid w:val="000207D3"/>
    <w:rsid w:val="000208D9"/>
    <w:rsid w:val="000208DB"/>
    <w:rsid w:val="0002091F"/>
    <w:rsid w:val="000209CB"/>
    <w:rsid w:val="00020AF4"/>
    <w:rsid w:val="00020BA7"/>
    <w:rsid w:val="00020C98"/>
    <w:rsid w:val="00020E30"/>
    <w:rsid w:val="00021057"/>
    <w:rsid w:val="0002105F"/>
    <w:rsid w:val="00021182"/>
    <w:rsid w:val="0002150D"/>
    <w:rsid w:val="000217B3"/>
    <w:rsid w:val="00021947"/>
    <w:rsid w:val="00021ADD"/>
    <w:rsid w:val="00021B5F"/>
    <w:rsid w:val="00021B89"/>
    <w:rsid w:val="00021FBA"/>
    <w:rsid w:val="00022249"/>
    <w:rsid w:val="0002253C"/>
    <w:rsid w:val="00022667"/>
    <w:rsid w:val="0002274E"/>
    <w:rsid w:val="00022873"/>
    <w:rsid w:val="00022B03"/>
    <w:rsid w:val="00022C90"/>
    <w:rsid w:val="00022EF1"/>
    <w:rsid w:val="00023951"/>
    <w:rsid w:val="0002397A"/>
    <w:rsid w:val="000239A8"/>
    <w:rsid w:val="00023A1C"/>
    <w:rsid w:val="00023C63"/>
    <w:rsid w:val="00023CD3"/>
    <w:rsid w:val="00023DCD"/>
    <w:rsid w:val="0002434E"/>
    <w:rsid w:val="000243C2"/>
    <w:rsid w:val="00024560"/>
    <w:rsid w:val="00024747"/>
    <w:rsid w:val="00024974"/>
    <w:rsid w:val="00024BC6"/>
    <w:rsid w:val="00024E26"/>
    <w:rsid w:val="0002507D"/>
    <w:rsid w:val="000250B0"/>
    <w:rsid w:val="000252F8"/>
    <w:rsid w:val="000253CB"/>
    <w:rsid w:val="000254B0"/>
    <w:rsid w:val="000256F3"/>
    <w:rsid w:val="00025705"/>
    <w:rsid w:val="00025980"/>
    <w:rsid w:val="00025996"/>
    <w:rsid w:val="00025A2F"/>
    <w:rsid w:val="00025C92"/>
    <w:rsid w:val="00025DD7"/>
    <w:rsid w:val="00025E6F"/>
    <w:rsid w:val="00026168"/>
    <w:rsid w:val="0002623B"/>
    <w:rsid w:val="00026259"/>
    <w:rsid w:val="000262BD"/>
    <w:rsid w:val="000264C9"/>
    <w:rsid w:val="00026508"/>
    <w:rsid w:val="000268CC"/>
    <w:rsid w:val="0002717F"/>
    <w:rsid w:val="000272B9"/>
    <w:rsid w:val="00027316"/>
    <w:rsid w:val="00027472"/>
    <w:rsid w:val="000274CA"/>
    <w:rsid w:val="000275ED"/>
    <w:rsid w:val="00027620"/>
    <w:rsid w:val="00027692"/>
    <w:rsid w:val="00027837"/>
    <w:rsid w:val="000278B3"/>
    <w:rsid w:val="0002791D"/>
    <w:rsid w:val="0002793B"/>
    <w:rsid w:val="00027A46"/>
    <w:rsid w:val="00027D18"/>
    <w:rsid w:val="00027D6C"/>
    <w:rsid w:val="00027EB5"/>
    <w:rsid w:val="00030348"/>
    <w:rsid w:val="0003077C"/>
    <w:rsid w:val="00030AB6"/>
    <w:rsid w:val="00030E71"/>
    <w:rsid w:val="00031015"/>
    <w:rsid w:val="000311C0"/>
    <w:rsid w:val="000315C4"/>
    <w:rsid w:val="000317FB"/>
    <w:rsid w:val="00031921"/>
    <w:rsid w:val="0003224B"/>
    <w:rsid w:val="00032321"/>
    <w:rsid w:val="0003239F"/>
    <w:rsid w:val="0003276D"/>
    <w:rsid w:val="000328D4"/>
    <w:rsid w:val="00032BF3"/>
    <w:rsid w:val="00032D7D"/>
    <w:rsid w:val="000330B6"/>
    <w:rsid w:val="000330F1"/>
    <w:rsid w:val="00033263"/>
    <w:rsid w:val="000334B7"/>
    <w:rsid w:val="000334EA"/>
    <w:rsid w:val="00033612"/>
    <w:rsid w:val="000336B6"/>
    <w:rsid w:val="0003371F"/>
    <w:rsid w:val="00033A4B"/>
    <w:rsid w:val="00033A5B"/>
    <w:rsid w:val="00033C63"/>
    <w:rsid w:val="00033DCF"/>
    <w:rsid w:val="00033DEF"/>
    <w:rsid w:val="00033E3C"/>
    <w:rsid w:val="00033E4C"/>
    <w:rsid w:val="00033F74"/>
    <w:rsid w:val="00034112"/>
    <w:rsid w:val="00034363"/>
    <w:rsid w:val="000343F2"/>
    <w:rsid w:val="0003450C"/>
    <w:rsid w:val="000345B6"/>
    <w:rsid w:val="00034BCD"/>
    <w:rsid w:val="00034C92"/>
    <w:rsid w:val="00034EEC"/>
    <w:rsid w:val="000353A6"/>
    <w:rsid w:val="00035503"/>
    <w:rsid w:val="0003555A"/>
    <w:rsid w:val="00035628"/>
    <w:rsid w:val="00035714"/>
    <w:rsid w:val="000358F1"/>
    <w:rsid w:val="0003590A"/>
    <w:rsid w:val="00035930"/>
    <w:rsid w:val="00035952"/>
    <w:rsid w:val="00035975"/>
    <w:rsid w:val="00035ECD"/>
    <w:rsid w:val="00035F28"/>
    <w:rsid w:val="00035FC5"/>
    <w:rsid w:val="000360BA"/>
    <w:rsid w:val="000360E3"/>
    <w:rsid w:val="000360EA"/>
    <w:rsid w:val="000361A5"/>
    <w:rsid w:val="0003641D"/>
    <w:rsid w:val="0003686D"/>
    <w:rsid w:val="00036BEB"/>
    <w:rsid w:val="00036D36"/>
    <w:rsid w:val="00036E94"/>
    <w:rsid w:val="00036F4B"/>
    <w:rsid w:val="00037185"/>
    <w:rsid w:val="00037347"/>
    <w:rsid w:val="000376F7"/>
    <w:rsid w:val="0003774B"/>
    <w:rsid w:val="00037859"/>
    <w:rsid w:val="0003788C"/>
    <w:rsid w:val="000379FB"/>
    <w:rsid w:val="00037ACC"/>
    <w:rsid w:val="00037F39"/>
    <w:rsid w:val="000406A0"/>
    <w:rsid w:val="00040780"/>
    <w:rsid w:val="000408E5"/>
    <w:rsid w:val="00040909"/>
    <w:rsid w:val="00040AEA"/>
    <w:rsid w:val="00040C2E"/>
    <w:rsid w:val="00040D15"/>
    <w:rsid w:val="00040FA5"/>
    <w:rsid w:val="00041071"/>
    <w:rsid w:val="000412D6"/>
    <w:rsid w:val="00041471"/>
    <w:rsid w:val="0004159B"/>
    <w:rsid w:val="00041650"/>
    <w:rsid w:val="00041879"/>
    <w:rsid w:val="0004191B"/>
    <w:rsid w:val="000419DD"/>
    <w:rsid w:val="00041A71"/>
    <w:rsid w:val="00041B22"/>
    <w:rsid w:val="00041BF0"/>
    <w:rsid w:val="00041F23"/>
    <w:rsid w:val="0004204A"/>
    <w:rsid w:val="00042366"/>
    <w:rsid w:val="0004254B"/>
    <w:rsid w:val="00042A6F"/>
    <w:rsid w:val="00042B74"/>
    <w:rsid w:val="00042DD0"/>
    <w:rsid w:val="00042EDE"/>
    <w:rsid w:val="00043028"/>
    <w:rsid w:val="00043045"/>
    <w:rsid w:val="00043091"/>
    <w:rsid w:val="000430EB"/>
    <w:rsid w:val="000437AD"/>
    <w:rsid w:val="000438AE"/>
    <w:rsid w:val="00043928"/>
    <w:rsid w:val="00043A89"/>
    <w:rsid w:val="00043B86"/>
    <w:rsid w:val="00043C3D"/>
    <w:rsid w:val="00043D48"/>
    <w:rsid w:val="00043DAA"/>
    <w:rsid w:val="00043FCE"/>
    <w:rsid w:val="00044029"/>
    <w:rsid w:val="0004425A"/>
    <w:rsid w:val="0004437B"/>
    <w:rsid w:val="00044389"/>
    <w:rsid w:val="0004471F"/>
    <w:rsid w:val="000447A1"/>
    <w:rsid w:val="00044A7D"/>
    <w:rsid w:val="00044BC0"/>
    <w:rsid w:val="00044C96"/>
    <w:rsid w:val="00044E47"/>
    <w:rsid w:val="00044E51"/>
    <w:rsid w:val="0004505D"/>
    <w:rsid w:val="0004579E"/>
    <w:rsid w:val="00045849"/>
    <w:rsid w:val="00045A5E"/>
    <w:rsid w:val="00045D16"/>
    <w:rsid w:val="00046191"/>
    <w:rsid w:val="000463B5"/>
    <w:rsid w:val="0004673E"/>
    <w:rsid w:val="000467C2"/>
    <w:rsid w:val="00046845"/>
    <w:rsid w:val="00046B0E"/>
    <w:rsid w:val="00046D27"/>
    <w:rsid w:val="00046DE7"/>
    <w:rsid w:val="00046EC1"/>
    <w:rsid w:val="000471EF"/>
    <w:rsid w:val="00047432"/>
    <w:rsid w:val="00047505"/>
    <w:rsid w:val="000479CB"/>
    <w:rsid w:val="00047C62"/>
    <w:rsid w:val="00047E36"/>
    <w:rsid w:val="00047E39"/>
    <w:rsid w:val="00050316"/>
    <w:rsid w:val="00050374"/>
    <w:rsid w:val="00050431"/>
    <w:rsid w:val="00050651"/>
    <w:rsid w:val="0005082C"/>
    <w:rsid w:val="00050A97"/>
    <w:rsid w:val="00050C87"/>
    <w:rsid w:val="00050D2A"/>
    <w:rsid w:val="00050F9E"/>
    <w:rsid w:val="000511B6"/>
    <w:rsid w:val="00051228"/>
    <w:rsid w:val="00051236"/>
    <w:rsid w:val="000513EB"/>
    <w:rsid w:val="00051477"/>
    <w:rsid w:val="00051A9D"/>
    <w:rsid w:val="00051B35"/>
    <w:rsid w:val="00051B50"/>
    <w:rsid w:val="00051E38"/>
    <w:rsid w:val="00051EE5"/>
    <w:rsid w:val="000523AC"/>
    <w:rsid w:val="000526C5"/>
    <w:rsid w:val="0005293A"/>
    <w:rsid w:val="000529F9"/>
    <w:rsid w:val="00052AE8"/>
    <w:rsid w:val="00052B64"/>
    <w:rsid w:val="00052C12"/>
    <w:rsid w:val="00052D11"/>
    <w:rsid w:val="00052F64"/>
    <w:rsid w:val="0005306D"/>
    <w:rsid w:val="000535C3"/>
    <w:rsid w:val="000535D1"/>
    <w:rsid w:val="000536BB"/>
    <w:rsid w:val="000536E1"/>
    <w:rsid w:val="000537F2"/>
    <w:rsid w:val="00053AF2"/>
    <w:rsid w:val="00053D54"/>
    <w:rsid w:val="00053F8F"/>
    <w:rsid w:val="00054078"/>
    <w:rsid w:val="000540AB"/>
    <w:rsid w:val="000545ED"/>
    <w:rsid w:val="00054BA0"/>
    <w:rsid w:val="00054CC9"/>
    <w:rsid w:val="00054D17"/>
    <w:rsid w:val="00055234"/>
    <w:rsid w:val="00055283"/>
    <w:rsid w:val="0005538D"/>
    <w:rsid w:val="000553C9"/>
    <w:rsid w:val="000553CE"/>
    <w:rsid w:val="0005559E"/>
    <w:rsid w:val="00055BA4"/>
    <w:rsid w:val="00055BD4"/>
    <w:rsid w:val="00055C85"/>
    <w:rsid w:val="00055D9B"/>
    <w:rsid w:val="00056004"/>
    <w:rsid w:val="000561E8"/>
    <w:rsid w:val="00056200"/>
    <w:rsid w:val="00056489"/>
    <w:rsid w:val="0005651A"/>
    <w:rsid w:val="00056A91"/>
    <w:rsid w:val="00056AB1"/>
    <w:rsid w:val="00056B61"/>
    <w:rsid w:val="00056B7A"/>
    <w:rsid w:val="00056D76"/>
    <w:rsid w:val="00056E76"/>
    <w:rsid w:val="00056E8D"/>
    <w:rsid w:val="00056F58"/>
    <w:rsid w:val="00057340"/>
    <w:rsid w:val="00057730"/>
    <w:rsid w:val="00057791"/>
    <w:rsid w:val="000577F6"/>
    <w:rsid w:val="0005782D"/>
    <w:rsid w:val="00057CE7"/>
    <w:rsid w:val="00057F29"/>
    <w:rsid w:val="00060209"/>
    <w:rsid w:val="000603FD"/>
    <w:rsid w:val="000604B6"/>
    <w:rsid w:val="000606DC"/>
    <w:rsid w:val="00060719"/>
    <w:rsid w:val="00060952"/>
    <w:rsid w:val="00060D58"/>
    <w:rsid w:val="00060D9D"/>
    <w:rsid w:val="00060EA0"/>
    <w:rsid w:val="00060EEC"/>
    <w:rsid w:val="00060F7C"/>
    <w:rsid w:val="00060FF1"/>
    <w:rsid w:val="00060FF7"/>
    <w:rsid w:val="00061006"/>
    <w:rsid w:val="00061156"/>
    <w:rsid w:val="00061723"/>
    <w:rsid w:val="00061944"/>
    <w:rsid w:val="00061AE2"/>
    <w:rsid w:val="00061B6D"/>
    <w:rsid w:val="00061C37"/>
    <w:rsid w:val="00061F04"/>
    <w:rsid w:val="00062004"/>
    <w:rsid w:val="00062336"/>
    <w:rsid w:val="0006247C"/>
    <w:rsid w:val="00062545"/>
    <w:rsid w:val="0006258A"/>
    <w:rsid w:val="00062604"/>
    <w:rsid w:val="000626A6"/>
    <w:rsid w:val="00062708"/>
    <w:rsid w:val="00062C75"/>
    <w:rsid w:val="00062D20"/>
    <w:rsid w:val="00062D2A"/>
    <w:rsid w:val="00062DD5"/>
    <w:rsid w:val="00062F04"/>
    <w:rsid w:val="0006304B"/>
    <w:rsid w:val="000630E6"/>
    <w:rsid w:val="0006320A"/>
    <w:rsid w:val="0006321C"/>
    <w:rsid w:val="00063269"/>
    <w:rsid w:val="000632DA"/>
    <w:rsid w:val="000633B0"/>
    <w:rsid w:val="00063415"/>
    <w:rsid w:val="00063442"/>
    <w:rsid w:val="00063581"/>
    <w:rsid w:val="000635AA"/>
    <w:rsid w:val="000636CA"/>
    <w:rsid w:val="00063737"/>
    <w:rsid w:val="0006380E"/>
    <w:rsid w:val="00063852"/>
    <w:rsid w:val="00063A7B"/>
    <w:rsid w:val="00063CF6"/>
    <w:rsid w:val="00063E25"/>
    <w:rsid w:val="00064139"/>
    <w:rsid w:val="0006415A"/>
    <w:rsid w:val="000641C0"/>
    <w:rsid w:val="000644A1"/>
    <w:rsid w:val="00064646"/>
    <w:rsid w:val="0006479B"/>
    <w:rsid w:val="00064903"/>
    <w:rsid w:val="00064B1E"/>
    <w:rsid w:val="00064CF3"/>
    <w:rsid w:val="00064DB5"/>
    <w:rsid w:val="00064ED5"/>
    <w:rsid w:val="00064F54"/>
    <w:rsid w:val="000650F0"/>
    <w:rsid w:val="00065135"/>
    <w:rsid w:val="0006524D"/>
    <w:rsid w:val="00065609"/>
    <w:rsid w:val="000656E2"/>
    <w:rsid w:val="00065797"/>
    <w:rsid w:val="000657B8"/>
    <w:rsid w:val="0006586F"/>
    <w:rsid w:val="000658B6"/>
    <w:rsid w:val="000659A6"/>
    <w:rsid w:val="000659E9"/>
    <w:rsid w:val="00065B81"/>
    <w:rsid w:val="00065D50"/>
    <w:rsid w:val="00065E55"/>
    <w:rsid w:val="000663AA"/>
    <w:rsid w:val="000664C7"/>
    <w:rsid w:val="000665DE"/>
    <w:rsid w:val="00066847"/>
    <w:rsid w:val="000669F6"/>
    <w:rsid w:val="00066A8D"/>
    <w:rsid w:val="00066B70"/>
    <w:rsid w:val="00066C9E"/>
    <w:rsid w:val="00066D38"/>
    <w:rsid w:val="000673BB"/>
    <w:rsid w:val="00067B1D"/>
    <w:rsid w:val="00067D3F"/>
    <w:rsid w:val="00067F14"/>
    <w:rsid w:val="00067F68"/>
    <w:rsid w:val="00067FA0"/>
    <w:rsid w:val="00067FE3"/>
    <w:rsid w:val="00067FF8"/>
    <w:rsid w:val="0007026E"/>
    <w:rsid w:val="00070645"/>
    <w:rsid w:val="0007075E"/>
    <w:rsid w:val="00070840"/>
    <w:rsid w:val="0007086A"/>
    <w:rsid w:val="00070885"/>
    <w:rsid w:val="00070A57"/>
    <w:rsid w:val="000711A4"/>
    <w:rsid w:val="00071326"/>
    <w:rsid w:val="000715E2"/>
    <w:rsid w:val="0007178C"/>
    <w:rsid w:val="00071823"/>
    <w:rsid w:val="00071A95"/>
    <w:rsid w:val="00071AE7"/>
    <w:rsid w:val="00071E63"/>
    <w:rsid w:val="00071E81"/>
    <w:rsid w:val="00071FD6"/>
    <w:rsid w:val="0007200A"/>
    <w:rsid w:val="0007205E"/>
    <w:rsid w:val="00072079"/>
    <w:rsid w:val="000723C3"/>
    <w:rsid w:val="0007249A"/>
    <w:rsid w:val="0007264C"/>
    <w:rsid w:val="00072708"/>
    <w:rsid w:val="000728B0"/>
    <w:rsid w:val="00072A10"/>
    <w:rsid w:val="00072ADB"/>
    <w:rsid w:val="00072AF6"/>
    <w:rsid w:val="00072B8B"/>
    <w:rsid w:val="00072C00"/>
    <w:rsid w:val="00072DFB"/>
    <w:rsid w:val="00072EE2"/>
    <w:rsid w:val="00072F03"/>
    <w:rsid w:val="00072F2B"/>
    <w:rsid w:val="00072FBA"/>
    <w:rsid w:val="00073155"/>
    <w:rsid w:val="00073233"/>
    <w:rsid w:val="00073630"/>
    <w:rsid w:val="00073806"/>
    <w:rsid w:val="00073907"/>
    <w:rsid w:val="000739D9"/>
    <w:rsid w:val="00073D19"/>
    <w:rsid w:val="00073D6E"/>
    <w:rsid w:val="00073E4A"/>
    <w:rsid w:val="00074162"/>
    <w:rsid w:val="0007421F"/>
    <w:rsid w:val="00074411"/>
    <w:rsid w:val="000744EF"/>
    <w:rsid w:val="000749F5"/>
    <w:rsid w:val="00074A13"/>
    <w:rsid w:val="00074B69"/>
    <w:rsid w:val="00074C2B"/>
    <w:rsid w:val="00075007"/>
    <w:rsid w:val="00075010"/>
    <w:rsid w:val="00075085"/>
    <w:rsid w:val="000754BE"/>
    <w:rsid w:val="000756AA"/>
    <w:rsid w:val="000756CE"/>
    <w:rsid w:val="000758FF"/>
    <w:rsid w:val="000759A1"/>
    <w:rsid w:val="000759F9"/>
    <w:rsid w:val="00075BD1"/>
    <w:rsid w:val="00075CBB"/>
    <w:rsid w:val="00075D80"/>
    <w:rsid w:val="000763ED"/>
    <w:rsid w:val="00076563"/>
    <w:rsid w:val="00076669"/>
    <w:rsid w:val="000767D2"/>
    <w:rsid w:val="0007685B"/>
    <w:rsid w:val="00076A32"/>
    <w:rsid w:val="00076A54"/>
    <w:rsid w:val="00076C6A"/>
    <w:rsid w:val="00076D77"/>
    <w:rsid w:val="000770AE"/>
    <w:rsid w:val="000771A5"/>
    <w:rsid w:val="000773B0"/>
    <w:rsid w:val="000774AC"/>
    <w:rsid w:val="00077502"/>
    <w:rsid w:val="000775BC"/>
    <w:rsid w:val="000775F2"/>
    <w:rsid w:val="000777E9"/>
    <w:rsid w:val="0007790D"/>
    <w:rsid w:val="00077963"/>
    <w:rsid w:val="0007799F"/>
    <w:rsid w:val="00077A93"/>
    <w:rsid w:val="00077D4C"/>
    <w:rsid w:val="00077E5E"/>
    <w:rsid w:val="000800CF"/>
    <w:rsid w:val="000801C0"/>
    <w:rsid w:val="00080228"/>
    <w:rsid w:val="00080379"/>
    <w:rsid w:val="0008061E"/>
    <w:rsid w:val="0008078C"/>
    <w:rsid w:val="00081166"/>
    <w:rsid w:val="000811A6"/>
    <w:rsid w:val="000811BC"/>
    <w:rsid w:val="000812EE"/>
    <w:rsid w:val="0008132C"/>
    <w:rsid w:val="0008134A"/>
    <w:rsid w:val="0008186A"/>
    <w:rsid w:val="00081B0B"/>
    <w:rsid w:val="00081B1F"/>
    <w:rsid w:val="00081B37"/>
    <w:rsid w:val="00081D48"/>
    <w:rsid w:val="00081E23"/>
    <w:rsid w:val="00081E25"/>
    <w:rsid w:val="0008203D"/>
    <w:rsid w:val="00082384"/>
    <w:rsid w:val="000824D5"/>
    <w:rsid w:val="00082752"/>
    <w:rsid w:val="00082A49"/>
    <w:rsid w:val="00082CE7"/>
    <w:rsid w:val="00082E81"/>
    <w:rsid w:val="00082FFF"/>
    <w:rsid w:val="00083080"/>
    <w:rsid w:val="000830B2"/>
    <w:rsid w:val="000831E6"/>
    <w:rsid w:val="0008367D"/>
    <w:rsid w:val="0008370A"/>
    <w:rsid w:val="00083783"/>
    <w:rsid w:val="00083B37"/>
    <w:rsid w:val="00083C4E"/>
    <w:rsid w:val="00083D21"/>
    <w:rsid w:val="000841B0"/>
    <w:rsid w:val="0008428A"/>
    <w:rsid w:val="000842C1"/>
    <w:rsid w:val="0008434F"/>
    <w:rsid w:val="00084376"/>
    <w:rsid w:val="00084632"/>
    <w:rsid w:val="00084712"/>
    <w:rsid w:val="00084759"/>
    <w:rsid w:val="000847ED"/>
    <w:rsid w:val="000849C7"/>
    <w:rsid w:val="000849DA"/>
    <w:rsid w:val="000849E1"/>
    <w:rsid w:val="00084B50"/>
    <w:rsid w:val="00084C2B"/>
    <w:rsid w:val="00084C68"/>
    <w:rsid w:val="00084E34"/>
    <w:rsid w:val="000852B8"/>
    <w:rsid w:val="00085335"/>
    <w:rsid w:val="000853D8"/>
    <w:rsid w:val="00085678"/>
    <w:rsid w:val="0008597C"/>
    <w:rsid w:val="00085AC9"/>
    <w:rsid w:val="00085AF0"/>
    <w:rsid w:val="00085B20"/>
    <w:rsid w:val="00085B48"/>
    <w:rsid w:val="00085ED7"/>
    <w:rsid w:val="00085F8E"/>
    <w:rsid w:val="000861D9"/>
    <w:rsid w:val="000862D3"/>
    <w:rsid w:val="000865CF"/>
    <w:rsid w:val="000865EF"/>
    <w:rsid w:val="00086640"/>
    <w:rsid w:val="00086998"/>
    <w:rsid w:val="00086C3E"/>
    <w:rsid w:val="00086C7A"/>
    <w:rsid w:val="00086E35"/>
    <w:rsid w:val="00086EC4"/>
    <w:rsid w:val="00086EFC"/>
    <w:rsid w:val="00086FE7"/>
    <w:rsid w:val="000872A7"/>
    <w:rsid w:val="000874BA"/>
    <w:rsid w:val="00087734"/>
    <w:rsid w:val="000879C1"/>
    <w:rsid w:val="00087B82"/>
    <w:rsid w:val="00087BE9"/>
    <w:rsid w:val="00087D4F"/>
    <w:rsid w:val="00087DAA"/>
    <w:rsid w:val="00090112"/>
    <w:rsid w:val="0009011E"/>
    <w:rsid w:val="00090218"/>
    <w:rsid w:val="00090445"/>
    <w:rsid w:val="000904B4"/>
    <w:rsid w:val="00090689"/>
    <w:rsid w:val="00090964"/>
    <w:rsid w:val="00090998"/>
    <w:rsid w:val="00090F91"/>
    <w:rsid w:val="000910F8"/>
    <w:rsid w:val="000911BD"/>
    <w:rsid w:val="00091392"/>
    <w:rsid w:val="00091498"/>
    <w:rsid w:val="00091760"/>
    <w:rsid w:val="00091839"/>
    <w:rsid w:val="0009189D"/>
    <w:rsid w:val="000918D9"/>
    <w:rsid w:val="00091C19"/>
    <w:rsid w:val="00091C34"/>
    <w:rsid w:val="00091C7F"/>
    <w:rsid w:val="00091D93"/>
    <w:rsid w:val="00091DEE"/>
    <w:rsid w:val="0009211F"/>
    <w:rsid w:val="000922D0"/>
    <w:rsid w:val="0009242D"/>
    <w:rsid w:val="000925F7"/>
    <w:rsid w:val="0009264A"/>
    <w:rsid w:val="0009280D"/>
    <w:rsid w:val="000929CB"/>
    <w:rsid w:val="00092D29"/>
    <w:rsid w:val="00092EE4"/>
    <w:rsid w:val="000931AB"/>
    <w:rsid w:val="000933CA"/>
    <w:rsid w:val="0009353F"/>
    <w:rsid w:val="000935A9"/>
    <w:rsid w:val="000938ED"/>
    <w:rsid w:val="00093C79"/>
    <w:rsid w:val="00093E7B"/>
    <w:rsid w:val="000940A6"/>
    <w:rsid w:val="00094391"/>
    <w:rsid w:val="00094535"/>
    <w:rsid w:val="000945BC"/>
    <w:rsid w:val="000945F7"/>
    <w:rsid w:val="00094790"/>
    <w:rsid w:val="00094850"/>
    <w:rsid w:val="00094CF6"/>
    <w:rsid w:val="00094D5E"/>
    <w:rsid w:val="00094D6B"/>
    <w:rsid w:val="00094EC5"/>
    <w:rsid w:val="00095063"/>
    <w:rsid w:val="00095286"/>
    <w:rsid w:val="000954CD"/>
    <w:rsid w:val="00095508"/>
    <w:rsid w:val="0009558E"/>
    <w:rsid w:val="000955AF"/>
    <w:rsid w:val="000955D1"/>
    <w:rsid w:val="00095633"/>
    <w:rsid w:val="000957B2"/>
    <w:rsid w:val="000959D7"/>
    <w:rsid w:val="00095AF8"/>
    <w:rsid w:val="00095D3F"/>
    <w:rsid w:val="0009605E"/>
    <w:rsid w:val="00096076"/>
    <w:rsid w:val="00096584"/>
    <w:rsid w:val="00096593"/>
    <w:rsid w:val="000967A0"/>
    <w:rsid w:val="000967C5"/>
    <w:rsid w:val="00096990"/>
    <w:rsid w:val="00096A80"/>
    <w:rsid w:val="00096B15"/>
    <w:rsid w:val="00096BB4"/>
    <w:rsid w:val="00096CDD"/>
    <w:rsid w:val="00096D84"/>
    <w:rsid w:val="00096E93"/>
    <w:rsid w:val="0009716F"/>
    <w:rsid w:val="0009747E"/>
    <w:rsid w:val="000978B6"/>
    <w:rsid w:val="000978E9"/>
    <w:rsid w:val="00097979"/>
    <w:rsid w:val="00097B8A"/>
    <w:rsid w:val="00097F1D"/>
    <w:rsid w:val="000A01F7"/>
    <w:rsid w:val="000A029D"/>
    <w:rsid w:val="000A085B"/>
    <w:rsid w:val="000A0AE1"/>
    <w:rsid w:val="000A0B54"/>
    <w:rsid w:val="000A0B7A"/>
    <w:rsid w:val="000A0BA4"/>
    <w:rsid w:val="000A0BE8"/>
    <w:rsid w:val="000A0C94"/>
    <w:rsid w:val="000A0F1A"/>
    <w:rsid w:val="000A134A"/>
    <w:rsid w:val="000A15A2"/>
    <w:rsid w:val="000A1661"/>
    <w:rsid w:val="000A17A9"/>
    <w:rsid w:val="000A1801"/>
    <w:rsid w:val="000A1956"/>
    <w:rsid w:val="000A195D"/>
    <w:rsid w:val="000A1C25"/>
    <w:rsid w:val="000A1C37"/>
    <w:rsid w:val="000A1E15"/>
    <w:rsid w:val="000A20DA"/>
    <w:rsid w:val="000A2481"/>
    <w:rsid w:val="000A2577"/>
    <w:rsid w:val="000A261B"/>
    <w:rsid w:val="000A265F"/>
    <w:rsid w:val="000A26F6"/>
    <w:rsid w:val="000A27B1"/>
    <w:rsid w:val="000A29C7"/>
    <w:rsid w:val="000A2AAB"/>
    <w:rsid w:val="000A2F6A"/>
    <w:rsid w:val="000A31AD"/>
    <w:rsid w:val="000A324B"/>
    <w:rsid w:val="000A3297"/>
    <w:rsid w:val="000A32E2"/>
    <w:rsid w:val="000A355E"/>
    <w:rsid w:val="000A356C"/>
    <w:rsid w:val="000A358D"/>
    <w:rsid w:val="000A35CD"/>
    <w:rsid w:val="000A3646"/>
    <w:rsid w:val="000A3826"/>
    <w:rsid w:val="000A39B8"/>
    <w:rsid w:val="000A3A2C"/>
    <w:rsid w:val="000A3BD4"/>
    <w:rsid w:val="000A40B5"/>
    <w:rsid w:val="000A427A"/>
    <w:rsid w:val="000A4283"/>
    <w:rsid w:val="000A459C"/>
    <w:rsid w:val="000A45E1"/>
    <w:rsid w:val="000A481E"/>
    <w:rsid w:val="000A4898"/>
    <w:rsid w:val="000A48BD"/>
    <w:rsid w:val="000A4A73"/>
    <w:rsid w:val="000A4F10"/>
    <w:rsid w:val="000A4FC7"/>
    <w:rsid w:val="000A5415"/>
    <w:rsid w:val="000A5468"/>
    <w:rsid w:val="000A56B0"/>
    <w:rsid w:val="000A5983"/>
    <w:rsid w:val="000A5A66"/>
    <w:rsid w:val="000A5AE5"/>
    <w:rsid w:val="000A5C3D"/>
    <w:rsid w:val="000A5D75"/>
    <w:rsid w:val="000A5E3A"/>
    <w:rsid w:val="000A6223"/>
    <w:rsid w:val="000A638C"/>
    <w:rsid w:val="000A63E8"/>
    <w:rsid w:val="000A6788"/>
    <w:rsid w:val="000A68A9"/>
    <w:rsid w:val="000A6A8F"/>
    <w:rsid w:val="000A6B0F"/>
    <w:rsid w:val="000A6C0D"/>
    <w:rsid w:val="000A6C8C"/>
    <w:rsid w:val="000A6D34"/>
    <w:rsid w:val="000A6EA4"/>
    <w:rsid w:val="000A7461"/>
    <w:rsid w:val="000A75E1"/>
    <w:rsid w:val="000A7ABD"/>
    <w:rsid w:val="000A7CB6"/>
    <w:rsid w:val="000A7CB7"/>
    <w:rsid w:val="000B0017"/>
    <w:rsid w:val="000B02E9"/>
    <w:rsid w:val="000B06F6"/>
    <w:rsid w:val="000B08E4"/>
    <w:rsid w:val="000B0986"/>
    <w:rsid w:val="000B09B7"/>
    <w:rsid w:val="000B0A83"/>
    <w:rsid w:val="000B0BD0"/>
    <w:rsid w:val="000B11A6"/>
    <w:rsid w:val="000B134C"/>
    <w:rsid w:val="000B13DA"/>
    <w:rsid w:val="000B13EA"/>
    <w:rsid w:val="000B1610"/>
    <w:rsid w:val="000B1862"/>
    <w:rsid w:val="000B1A2A"/>
    <w:rsid w:val="000B1AAA"/>
    <w:rsid w:val="000B1DF5"/>
    <w:rsid w:val="000B1E54"/>
    <w:rsid w:val="000B1FFD"/>
    <w:rsid w:val="000B215D"/>
    <w:rsid w:val="000B226C"/>
    <w:rsid w:val="000B24F2"/>
    <w:rsid w:val="000B2528"/>
    <w:rsid w:val="000B2687"/>
    <w:rsid w:val="000B2909"/>
    <w:rsid w:val="000B2961"/>
    <w:rsid w:val="000B2AFE"/>
    <w:rsid w:val="000B2B82"/>
    <w:rsid w:val="000B2BC1"/>
    <w:rsid w:val="000B2BCA"/>
    <w:rsid w:val="000B2D23"/>
    <w:rsid w:val="000B2D56"/>
    <w:rsid w:val="000B2DA1"/>
    <w:rsid w:val="000B2E6D"/>
    <w:rsid w:val="000B3339"/>
    <w:rsid w:val="000B33D7"/>
    <w:rsid w:val="000B359A"/>
    <w:rsid w:val="000B36EF"/>
    <w:rsid w:val="000B3884"/>
    <w:rsid w:val="000B3AA2"/>
    <w:rsid w:val="000B3BDF"/>
    <w:rsid w:val="000B3C30"/>
    <w:rsid w:val="000B3CBD"/>
    <w:rsid w:val="000B4476"/>
    <w:rsid w:val="000B44C9"/>
    <w:rsid w:val="000B4727"/>
    <w:rsid w:val="000B4733"/>
    <w:rsid w:val="000B4845"/>
    <w:rsid w:val="000B4910"/>
    <w:rsid w:val="000B496B"/>
    <w:rsid w:val="000B4AEE"/>
    <w:rsid w:val="000B4BE3"/>
    <w:rsid w:val="000B4BFF"/>
    <w:rsid w:val="000B4FDB"/>
    <w:rsid w:val="000B4FF5"/>
    <w:rsid w:val="000B5025"/>
    <w:rsid w:val="000B5041"/>
    <w:rsid w:val="000B50C6"/>
    <w:rsid w:val="000B5102"/>
    <w:rsid w:val="000B51B6"/>
    <w:rsid w:val="000B5481"/>
    <w:rsid w:val="000B54D3"/>
    <w:rsid w:val="000B5513"/>
    <w:rsid w:val="000B55B7"/>
    <w:rsid w:val="000B57D0"/>
    <w:rsid w:val="000B591F"/>
    <w:rsid w:val="000B5B56"/>
    <w:rsid w:val="000B5CAF"/>
    <w:rsid w:val="000B607E"/>
    <w:rsid w:val="000B609C"/>
    <w:rsid w:val="000B6207"/>
    <w:rsid w:val="000B6295"/>
    <w:rsid w:val="000B62F0"/>
    <w:rsid w:val="000B6435"/>
    <w:rsid w:val="000B66DC"/>
    <w:rsid w:val="000B67FE"/>
    <w:rsid w:val="000B6898"/>
    <w:rsid w:val="000B6BE9"/>
    <w:rsid w:val="000B6D11"/>
    <w:rsid w:val="000B6DD6"/>
    <w:rsid w:val="000B6F70"/>
    <w:rsid w:val="000B7144"/>
    <w:rsid w:val="000B7234"/>
    <w:rsid w:val="000B72F2"/>
    <w:rsid w:val="000B7381"/>
    <w:rsid w:val="000B7391"/>
    <w:rsid w:val="000B74C0"/>
    <w:rsid w:val="000B7595"/>
    <w:rsid w:val="000B75A5"/>
    <w:rsid w:val="000B79D0"/>
    <w:rsid w:val="000B79DE"/>
    <w:rsid w:val="000B7B14"/>
    <w:rsid w:val="000B7C07"/>
    <w:rsid w:val="000B7CE6"/>
    <w:rsid w:val="000B7DD9"/>
    <w:rsid w:val="000B7DE7"/>
    <w:rsid w:val="000B7E10"/>
    <w:rsid w:val="000B7ECA"/>
    <w:rsid w:val="000B7F62"/>
    <w:rsid w:val="000C00C8"/>
    <w:rsid w:val="000C0271"/>
    <w:rsid w:val="000C02EB"/>
    <w:rsid w:val="000C0697"/>
    <w:rsid w:val="000C06B5"/>
    <w:rsid w:val="000C087B"/>
    <w:rsid w:val="000C08C1"/>
    <w:rsid w:val="000C08FD"/>
    <w:rsid w:val="000C0910"/>
    <w:rsid w:val="000C09A8"/>
    <w:rsid w:val="000C0AD4"/>
    <w:rsid w:val="000C0B7B"/>
    <w:rsid w:val="000C0D64"/>
    <w:rsid w:val="000C0DF4"/>
    <w:rsid w:val="000C0E36"/>
    <w:rsid w:val="000C0F71"/>
    <w:rsid w:val="000C11EB"/>
    <w:rsid w:val="000C126A"/>
    <w:rsid w:val="000C1698"/>
    <w:rsid w:val="000C188B"/>
    <w:rsid w:val="000C19C0"/>
    <w:rsid w:val="000C1A04"/>
    <w:rsid w:val="000C1BAF"/>
    <w:rsid w:val="000C1D18"/>
    <w:rsid w:val="000C21DF"/>
    <w:rsid w:val="000C225B"/>
    <w:rsid w:val="000C22FC"/>
    <w:rsid w:val="000C23A0"/>
    <w:rsid w:val="000C2485"/>
    <w:rsid w:val="000C271D"/>
    <w:rsid w:val="000C2765"/>
    <w:rsid w:val="000C2C98"/>
    <w:rsid w:val="000C2D4D"/>
    <w:rsid w:val="000C2FC8"/>
    <w:rsid w:val="000C305D"/>
    <w:rsid w:val="000C36BC"/>
    <w:rsid w:val="000C389E"/>
    <w:rsid w:val="000C38AC"/>
    <w:rsid w:val="000C3ADF"/>
    <w:rsid w:val="000C3C2D"/>
    <w:rsid w:val="000C3C59"/>
    <w:rsid w:val="000C3C71"/>
    <w:rsid w:val="000C3DD9"/>
    <w:rsid w:val="000C3DE3"/>
    <w:rsid w:val="000C3E4D"/>
    <w:rsid w:val="000C3F55"/>
    <w:rsid w:val="000C4043"/>
    <w:rsid w:val="000C40E5"/>
    <w:rsid w:val="000C41CB"/>
    <w:rsid w:val="000C42A6"/>
    <w:rsid w:val="000C431B"/>
    <w:rsid w:val="000C47C6"/>
    <w:rsid w:val="000C4822"/>
    <w:rsid w:val="000C4875"/>
    <w:rsid w:val="000C490F"/>
    <w:rsid w:val="000C4934"/>
    <w:rsid w:val="000C4A70"/>
    <w:rsid w:val="000C4AAF"/>
    <w:rsid w:val="000C4B48"/>
    <w:rsid w:val="000C4DF9"/>
    <w:rsid w:val="000C4F2A"/>
    <w:rsid w:val="000C507C"/>
    <w:rsid w:val="000C5512"/>
    <w:rsid w:val="000C559C"/>
    <w:rsid w:val="000C5830"/>
    <w:rsid w:val="000C5869"/>
    <w:rsid w:val="000C5A25"/>
    <w:rsid w:val="000C5BE5"/>
    <w:rsid w:val="000C5D34"/>
    <w:rsid w:val="000C5D70"/>
    <w:rsid w:val="000C5DCC"/>
    <w:rsid w:val="000C6424"/>
    <w:rsid w:val="000C664A"/>
    <w:rsid w:val="000C66EA"/>
    <w:rsid w:val="000C69F3"/>
    <w:rsid w:val="000C6B97"/>
    <w:rsid w:val="000C6D50"/>
    <w:rsid w:val="000C7153"/>
    <w:rsid w:val="000C71D2"/>
    <w:rsid w:val="000C7228"/>
    <w:rsid w:val="000C72E0"/>
    <w:rsid w:val="000C7323"/>
    <w:rsid w:val="000C753C"/>
    <w:rsid w:val="000C774F"/>
    <w:rsid w:val="000C780F"/>
    <w:rsid w:val="000C7858"/>
    <w:rsid w:val="000D01C7"/>
    <w:rsid w:val="000D04F0"/>
    <w:rsid w:val="000D0767"/>
    <w:rsid w:val="000D08DD"/>
    <w:rsid w:val="000D09A5"/>
    <w:rsid w:val="000D0C27"/>
    <w:rsid w:val="000D0E4B"/>
    <w:rsid w:val="000D0EB8"/>
    <w:rsid w:val="000D106A"/>
    <w:rsid w:val="000D11C4"/>
    <w:rsid w:val="000D1404"/>
    <w:rsid w:val="000D14B1"/>
    <w:rsid w:val="000D153C"/>
    <w:rsid w:val="000D16DF"/>
    <w:rsid w:val="000D17B7"/>
    <w:rsid w:val="000D191F"/>
    <w:rsid w:val="000D1B6C"/>
    <w:rsid w:val="000D1BC9"/>
    <w:rsid w:val="000D1E76"/>
    <w:rsid w:val="000D204C"/>
    <w:rsid w:val="000D20A6"/>
    <w:rsid w:val="000D2135"/>
    <w:rsid w:val="000D2184"/>
    <w:rsid w:val="000D2983"/>
    <w:rsid w:val="000D2B25"/>
    <w:rsid w:val="000D2BC3"/>
    <w:rsid w:val="000D2CA3"/>
    <w:rsid w:val="000D2D21"/>
    <w:rsid w:val="000D2DA9"/>
    <w:rsid w:val="000D2EED"/>
    <w:rsid w:val="000D2F50"/>
    <w:rsid w:val="000D2F90"/>
    <w:rsid w:val="000D3039"/>
    <w:rsid w:val="000D3043"/>
    <w:rsid w:val="000D31BA"/>
    <w:rsid w:val="000D34DD"/>
    <w:rsid w:val="000D3962"/>
    <w:rsid w:val="000D3988"/>
    <w:rsid w:val="000D3FBA"/>
    <w:rsid w:val="000D426B"/>
    <w:rsid w:val="000D4497"/>
    <w:rsid w:val="000D4609"/>
    <w:rsid w:val="000D46E2"/>
    <w:rsid w:val="000D4712"/>
    <w:rsid w:val="000D47DD"/>
    <w:rsid w:val="000D4903"/>
    <w:rsid w:val="000D4DF0"/>
    <w:rsid w:val="000D50D8"/>
    <w:rsid w:val="000D5373"/>
    <w:rsid w:val="000D5404"/>
    <w:rsid w:val="000D5596"/>
    <w:rsid w:val="000D55E7"/>
    <w:rsid w:val="000D5C72"/>
    <w:rsid w:val="000D5D81"/>
    <w:rsid w:val="000D5E4C"/>
    <w:rsid w:val="000D622D"/>
    <w:rsid w:val="000D63F6"/>
    <w:rsid w:val="000D66FE"/>
    <w:rsid w:val="000D6864"/>
    <w:rsid w:val="000D6910"/>
    <w:rsid w:val="000D697F"/>
    <w:rsid w:val="000D6E6D"/>
    <w:rsid w:val="000D6ECE"/>
    <w:rsid w:val="000D7050"/>
    <w:rsid w:val="000D7224"/>
    <w:rsid w:val="000D735D"/>
    <w:rsid w:val="000D738D"/>
    <w:rsid w:val="000D7581"/>
    <w:rsid w:val="000D766E"/>
    <w:rsid w:val="000D767F"/>
    <w:rsid w:val="000D780E"/>
    <w:rsid w:val="000D79AE"/>
    <w:rsid w:val="000D7CCE"/>
    <w:rsid w:val="000D7D97"/>
    <w:rsid w:val="000D7F23"/>
    <w:rsid w:val="000D7FC7"/>
    <w:rsid w:val="000E0096"/>
    <w:rsid w:val="000E01F5"/>
    <w:rsid w:val="000E02F5"/>
    <w:rsid w:val="000E0382"/>
    <w:rsid w:val="000E075C"/>
    <w:rsid w:val="000E0798"/>
    <w:rsid w:val="000E0837"/>
    <w:rsid w:val="000E08F2"/>
    <w:rsid w:val="000E1129"/>
    <w:rsid w:val="000E1242"/>
    <w:rsid w:val="000E12F1"/>
    <w:rsid w:val="000E1374"/>
    <w:rsid w:val="000E1377"/>
    <w:rsid w:val="000E1433"/>
    <w:rsid w:val="000E1897"/>
    <w:rsid w:val="000E18AF"/>
    <w:rsid w:val="000E1A85"/>
    <w:rsid w:val="000E21A0"/>
    <w:rsid w:val="000E21A7"/>
    <w:rsid w:val="000E23F4"/>
    <w:rsid w:val="000E2B40"/>
    <w:rsid w:val="000E2D82"/>
    <w:rsid w:val="000E2DCA"/>
    <w:rsid w:val="000E2E31"/>
    <w:rsid w:val="000E2E4D"/>
    <w:rsid w:val="000E2E58"/>
    <w:rsid w:val="000E304E"/>
    <w:rsid w:val="000E31EB"/>
    <w:rsid w:val="000E3398"/>
    <w:rsid w:val="000E33DB"/>
    <w:rsid w:val="000E3529"/>
    <w:rsid w:val="000E36BB"/>
    <w:rsid w:val="000E387C"/>
    <w:rsid w:val="000E3966"/>
    <w:rsid w:val="000E3983"/>
    <w:rsid w:val="000E41B4"/>
    <w:rsid w:val="000E48CB"/>
    <w:rsid w:val="000E4F1D"/>
    <w:rsid w:val="000E4F54"/>
    <w:rsid w:val="000E50D8"/>
    <w:rsid w:val="000E5247"/>
    <w:rsid w:val="000E5395"/>
    <w:rsid w:val="000E55CF"/>
    <w:rsid w:val="000E59BA"/>
    <w:rsid w:val="000E5ACA"/>
    <w:rsid w:val="000E5BB1"/>
    <w:rsid w:val="000E5D6A"/>
    <w:rsid w:val="000E61B6"/>
    <w:rsid w:val="000E61E0"/>
    <w:rsid w:val="000E63CF"/>
    <w:rsid w:val="000E63D2"/>
    <w:rsid w:val="000E63E7"/>
    <w:rsid w:val="000E654E"/>
    <w:rsid w:val="000E656F"/>
    <w:rsid w:val="000E680E"/>
    <w:rsid w:val="000E68E5"/>
    <w:rsid w:val="000E69E3"/>
    <w:rsid w:val="000E6FF9"/>
    <w:rsid w:val="000E7071"/>
    <w:rsid w:val="000E7089"/>
    <w:rsid w:val="000E718B"/>
    <w:rsid w:val="000E733E"/>
    <w:rsid w:val="000E7669"/>
    <w:rsid w:val="000E76A2"/>
    <w:rsid w:val="000E787C"/>
    <w:rsid w:val="000E7890"/>
    <w:rsid w:val="000E7A39"/>
    <w:rsid w:val="000E7A42"/>
    <w:rsid w:val="000E7A73"/>
    <w:rsid w:val="000E7C47"/>
    <w:rsid w:val="000E7E6D"/>
    <w:rsid w:val="000E7E82"/>
    <w:rsid w:val="000F01E8"/>
    <w:rsid w:val="000F02A4"/>
    <w:rsid w:val="000F0971"/>
    <w:rsid w:val="000F0DBF"/>
    <w:rsid w:val="000F0ECE"/>
    <w:rsid w:val="000F0F43"/>
    <w:rsid w:val="000F1062"/>
    <w:rsid w:val="000F130D"/>
    <w:rsid w:val="000F150D"/>
    <w:rsid w:val="000F153E"/>
    <w:rsid w:val="000F190E"/>
    <w:rsid w:val="000F1A84"/>
    <w:rsid w:val="000F1B01"/>
    <w:rsid w:val="000F1CCF"/>
    <w:rsid w:val="000F1D80"/>
    <w:rsid w:val="000F1F1E"/>
    <w:rsid w:val="000F1FFF"/>
    <w:rsid w:val="000F2043"/>
    <w:rsid w:val="000F220F"/>
    <w:rsid w:val="000F221D"/>
    <w:rsid w:val="000F22D3"/>
    <w:rsid w:val="000F23D6"/>
    <w:rsid w:val="000F2458"/>
    <w:rsid w:val="000F2473"/>
    <w:rsid w:val="000F2540"/>
    <w:rsid w:val="000F2676"/>
    <w:rsid w:val="000F2765"/>
    <w:rsid w:val="000F2771"/>
    <w:rsid w:val="000F2824"/>
    <w:rsid w:val="000F2A01"/>
    <w:rsid w:val="000F2D10"/>
    <w:rsid w:val="000F2E8F"/>
    <w:rsid w:val="000F2EBA"/>
    <w:rsid w:val="000F32E1"/>
    <w:rsid w:val="000F350C"/>
    <w:rsid w:val="000F3542"/>
    <w:rsid w:val="000F355C"/>
    <w:rsid w:val="000F35A5"/>
    <w:rsid w:val="000F35D8"/>
    <w:rsid w:val="000F35F4"/>
    <w:rsid w:val="000F3846"/>
    <w:rsid w:val="000F3B60"/>
    <w:rsid w:val="000F4241"/>
    <w:rsid w:val="000F4367"/>
    <w:rsid w:val="000F4389"/>
    <w:rsid w:val="000F43B2"/>
    <w:rsid w:val="000F45D9"/>
    <w:rsid w:val="000F4779"/>
    <w:rsid w:val="000F47A1"/>
    <w:rsid w:val="000F47D1"/>
    <w:rsid w:val="000F47D4"/>
    <w:rsid w:val="000F4A59"/>
    <w:rsid w:val="000F4CE2"/>
    <w:rsid w:val="000F5026"/>
    <w:rsid w:val="000F5216"/>
    <w:rsid w:val="000F5A35"/>
    <w:rsid w:val="000F5B02"/>
    <w:rsid w:val="000F5B38"/>
    <w:rsid w:val="000F5FF8"/>
    <w:rsid w:val="000F6028"/>
    <w:rsid w:val="000F6574"/>
    <w:rsid w:val="000F65CC"/>
    <w:rsid w:val="000F6924"/>
    <w:rsid w:val="000F69AC"/>
    <w:rsid w:val="000F6A4F"/>
    <w:rsid w:val="000F6AC3"/>
    <w:rsid w:val="000F6FF9"/>
    <w:rsid w:val="000F7032"/>
    <w:rsid w:val="000F72D2"/>
    <w:rsid w:val="000F7335"/>
    <w:rsid w:val="000F747C"/>
    <w:rsid w:val="000F755C"/>
    <w:rsid w:val="000F7965"/>
    <w:rsid w:val="000F7C7A"/>
    <w:rsid w:val="00100014"/>
    <w:rsid w:val="001000DC"/>
    <w:rsid w:val="0010034D"/>
    <w:rsid w:val="001004B0"/>
    <w:rsid w:val="001004ED"/>
    <w:rsid w:val="0010060F"/>
    <w:rsid w:val="0010073F"/>
    <w:rsid w:val="001008C5"/>
    <w:rsid w:val="00100A94"/>
    <w:rsid w:val="00100FE3"/>
    <w:rsid w:val="00101038"/>
    <w:rsid w:val="00101393"/>
    <w:rsid w:val="001013B8"/>
    <w:rsid w:val="001014F6"/>
    <w:rsid w:val="00101554"/>
    <w:rsid w:val="001015C7"/>
    <w:rsid w:val="00101688"/>
    <w:rsid w:val="001018DB"/>
    <w:rsid w:val="0010194C"/>
    <w:rsid w:val="00101ABA"/>
    <w:rsid w:val="00101BCC"/>
    <w:rsid w:val="00101BCE"/>
    <w:rsid w:val="00101FAA"/>
    <w:rsid w:val="00101FC2"/>
    <w:rsid w:val="0010210F"/>
    <w:rsid w:val="0010219A"/>
    <w:rsid w:val="0010220C"/>
    <w:rsid w:val="0010221A"/>
    <w:rsid w:val="001022C6"/>
    <w:rsid w:val="001025C2"/>
    <w:rsid w:val="001028C9"/>
    <w:rsid w:val="001029EF"/>
    <w:rsid w:val="00102B4B"/>
    <w:rsid w:val="00102BA9"/>
    <w:rsid w:val="00102CE9"/>
    <w:rsid w:val="00102E06"/>
    <w:rsid w:val="00103047"/>
    <w:rsid w:val="001030FE"/>
    <w:rsid w:val="001031C8"/>
    <w:rsid w:val="001033B2"/>
    <w:rsid w:val="0010358E"/>
    <w:rsid w:val="0010369F"/>
    <w:rsid w:val="001037E9"/>
    <w:rsid w:val="00103908"/>
    <w:rsid w:val="00103CB9"/>
    <w:rsid w:val="00103E2F"/>
    <w:rsid w:val="00104014"/>
    <w:rsid w:val="0010441E"/>
    <w:rsid w:val="001046B8"/>
    <w:rsid w:val="00104AA9"/>
    <w:rsid w:val="00104C04"/>
    <w:rsid w:val="00104FBF"/>
    <w:rsid w:val="00105010"/>
    <w:rsid w:val="00105BA7"/>
    <w:rsid w:val="00105DA6"/>
    <w:rsid w:val="0010602F"/>
    <w:rsid w:val="00106194"/>
    <w:rsid w:val="00106576"/>
    <w:rsid w:val="001067BA"/>
    <w:rsid w:val="001068FB"/>
    <w:rsid w:val="00106945"/>
    <w:rsid w:val="00106CC3"/>
    <w:rsid w:val="0010715C"/>
    <w:rsid w:val="001072D3"/>
    <w:rsid w:val="00107426"/>
    <w:rsid w:val="001075A0"/>
    <w:rsid w:val="00107797"/>
    <w:rsid w:val="0010785D"/>
    <w:rsid w:val="00107940"/>
    <w:rsid w:val="00107A52"/>
    <w:rsid w:val="00107FB0"/>
    <w:rsid w:val="00110049"/>
    <w:rsid w:val="001100E3"/>
    <w:rsid w:val="0011034A"/>
    <w:rsid w:val="0011046C"/>
    <w:rsid w:val="0011050D"/>
    <w:rsid w:val="0011086A"/>
    <w:rsid w:val="00110A25"/>
    <w:rsid w:val="00110BAF"/>
    <w:rsid w:val="00110F81"/>
    <w:rsid w:val="00110FCE"/>
    <w:rsid w:val="0011179C"/>
    <w:rsid w:val="001118B9"/>
    <w:rsid w:val="00111973"/>
    <w:rsid w:val="001119DC"/>
    <w:rsid w:val="00111B86"/>
    <w:rsid w:val="00111BB3"/>
    <w:rsid w:val="001120CF"/>
    <w:rsid w:val="001121A9"/>
    <w:rsid w:val="00112230"/>
    <w:rsid w:val="00112246"/>
    <w:rsid w:val="00112382"/>
    <w:rsid w:val="00112483"/>
    <w:rsid w:val="0011288D"/>
    <w:rsid w:val="00112AF9"/>
    <w:rsid w:val="00112C0B"/>
    <w:rsid w:val="00112CA9"/>
    <w:rsid w:val="00112F81"/>
    <w:rsid w:val="0011336E"/>
    <w:rsid w:val="00113448"/>
    <w:rsid w:val="00113742"/>
    <w:rsid w:val="0011382F"/>
    <w:rsid w:val="001140DA"/>
    <w:rsid w:val="001142D9"/>
    <w:rsid w:val="0011479B"/>
    <w:rsid w:val="00114B64"/>
    <w:rsid w:val="00114BA6"/>
    <w:rsid w:val="00114CEF"/>
    <w:rsid w:val="00114D6B"/>
    <w:rsid w:val="001154E9"/>
    <w:rsid w:val="0011561C"/>
    <w:rsid w:val="00115659"/>
    <w:rsid w:val="0011571C"/>
    <w:rsid w:val="00115C3D"/>
    <w:rsid w:val="00115C3E"/>
    <w:rsid w:val="00115F5B"/>
    <w:rsid w:val="001160AB"/>
    <w:rsid w:val="00116415"/>
    <w:rsid w:val="001166C0"/>
    <w:rsid w:val="00116B77"/>
    <w:rsid w:val="00116F6B"/>
    <w:rsid w:val="0011708D"/>
    <w:rsid w:val="001170FB"/>
    <w:rsid w:val="001172AB"/>
    <w:rsid w:val="00117493"/>
    <w:rsid w:val="001179CA"/>
    <w:rsid w:val="00117A08"/>
    <w:rsid w:val="00117A61"/>
    <w:rsid w:val="00117AFB"/>
    <w:rsid w:val="00117CC8"/>
    <w:rsid w:val="00120462"/>
    <w:rsid w:val="0012054C"/>
    <w:rsid w:val="00120629"/>
    <w:rsid w:val="0012064F"/>
    <w:rsid w:val="00120942"/>
    <w:rsid w:val="00120CED"/>
    <w:rsid w:val="00120D23"/>
    <w:rsid w:val="00120F1A"/>
    <w:rsid w:val="00120F50"/>
    <w:rsid w:val="00120F7F"/>
    <w:rsid w:val="00121180"/>
    <w:rsid w:val="00121647"/>
    <w:rsid w:val="001217E3"/>
    <w:rsid w:val="00121866"/>
    <w:rsid w:val="00121886"/>
    <w:rsid w:val="00121A4F"/>
    <w:rsid w:val="00121BA7"/>
    <w:rsid w:val="00121CFD"/>
    <w:rsid w:val="00121D58"/>
    <w:rsid w:val="00121EBC"/>
    <w:rsid w:val="00122078"/>
    <w:rsid w:val="0012236E"/>
    <w:rsid w:val="00122859"/>
    <w:rsid w:val="00122DFC"/>
    <w:rsid w:val="00122E49"/>
    <w:rsid w:val="00122EF9"/>
    <w:rsid w:val="00122FE7"/>
    <w:rsid w:val="0012334A"/>
    <w:rsid w:val="001233A8"/>
    <w:rsid w:val="001236EF"/>
    <w:rsid w:val="00123852"/>
    <w:rsid w:val="001238F3"/>
    <w:rsid w:val="001238FD"/>
    <w:rsid w:val="00123C47"/>
    <w:rsid w:val="00123D3A"/>
    <w:rsid w:val="0012404B"/>
    <w:rsid w:val="00124142"/>
    <w:rsid w:val="0012414D"/>
    <w:rsid w:val="001241A2"/>
    <w:rsid w:val="001241D8"/>
    <w:rsid w:val="0012456F"/>
    <w:rsid w:val="001248B0"/>
    <w:rsid w:val="00124B11"/>
    <w:rsid w:val="00124B88"/>
    <w:rsid w:val="00124BB3"/>
    <w:rsid w:val="00124C33"/>
    <w:rsid w:val="00124CF0"/>
    <w:rsid w:val="001254CA"/>
    <w:rsid w:val="00125753"/>
    <w:rsid w:val="00125B3D"/>
    <w:rsid w:val="00125D36"/>
    <w:rsid w:val="00125DEC"/>
    <w:rsid w:val="00125E8E"/>
    <w:rsid w:val="00126031"/>
    <w:rsid w:val="001262D0"/>
    <w:rsid w:val="00126470"/>
    <w:rsid w:val="001264ED"/>
    <w:rsid w:val="00126518"/>
    <w:rsid w:val="00126C86"/>
    <w:rsid w:val="00126D5A"/>
    <w:rsid w:val="0012729B"/>
    <w:rsid w:val="001272D7"/>
    <w:rsid w:val="00127492"/>
    <w:rsid w:val="001274DA"/>
    <w:rsid w:val="00127671"/>
    <w:rsid w:val="00127887"/>
    <w:rsid w:val="0012797B"/>
    <w:rsid w:val="001279F6"/>
    <w:rsid w:val="00127A3E"/>
    <w:rsid w:val="00127B51"/>
    <w:rsid w:val="00127BCB"/>
    <w:rsid w:val="00127D98"/>
    <w:rsid w:val="00127EAE"/>
    <w:rsid w:val="00127EDB"/>
    <w:rsid w:val="00127FA9"/>
    <w:rsid w:val="001301C3"/>
    <w:rsid w:val="00130489"/>
    <w:rsid w:val="00130A71"/>
    <w:rsid w:val="00130A76"/>
    <w:rsid w:val="00130B4B"/>
    <w:rsid w:val="00130C08"/>
    <w:rsid w:val="00130CC4"/>
    <w:rsid w:val="00130E3B"/>
    <w:rsid w:val="00131106"/>
    <w:rsid w:val="00131204"/>
    <w:rsid w:val="0013127A"/>
    <w:rsid w:val="00131456"/>
    <w:rsid w:val="00131489"/>
    <w:rsid w:val="0013169A"/>
    <w:rsid w:val="00131780"/>
    <w:rsid w:val="0013180D"/>
    <w:rsid w:val="00131ACB"/>
    <w:rsid w:val="00131C8F"/>
    <w:rsid w:val="00131CB5"/>
    <w:rsid w:val="00131EF5"/>
    <w:rsid w:val="00132344"/>
    <w:rsid w:val="0013242A"/>
    <w:rsid w:val="00132593"/>
    <w:rsid w:val="001326AF"/>
    <w:rsid w:val="001326C7"/>
    <w:rsid w:val="0013286F"/>
    <w:rsid w:val="00133224"/>
    <w:rsid w:val="0013332F"/>
    <w:rsid w:val="00133830"/>
    <w:rsid w:val="00133D3B"/>
    <w:rsid w:val="00134083"/>
    <w:rsid w:val="00134150"/>
    <w:rsid w:val="0013475B"/>
    <w:rsid w:val="001349CD"/>
    <w:rsid w:val="001349F6"/>
    <w:rsid w:val="00134C83"/>
    <w:rsid w:val="001352AC"/>
    <w:rsid w:val="00135348"/>
    <w:rsid w:val="001353BE"/>
    <w:rsid w:val="00135494"/>
    <w:rsid w:val="00135ACE"/>
    <w:rsid w:val="00135E02"/>
    <w:rsid w:val="00135E1A"/>
    <w:rsid w:val="00135EA2"/>
    <w:rsid w:val="00135F2F"/>
    <w:rsid w:val="001363CE"/>
    <w:rsid w:val="001363E7"/>
    <w:rsid w:val="001363FB"/>
    <w:rsid w:val="00136A57"/>
    <w:rsid w:val="00136B0B"/>
    <w:rsid w:val="00136F8A"/>
    <w:rsid w:val="00136F8E"/>
    <w:rsid w:val="00137051"/>
    <w:rsid w:val="00137087"/>
    <w:rsid w:val="00137140"/>
    <w:rsid w:val="001371BD"/>
    <w:rsid w:val="0013733D"/>
    <w:rsid w:val="001373F7"/>
    <w:rsid w:val="0013756E"/>
    <w:rsid w:val="001375AE"/>
    <w:rsid w:val="00137766"/>
    <w:rsid w:val="0013795B"/>
    <w:rsid w:val="001379A3"/>
    <w:rsid w:val="00140451"/>
    <w:rsid w:val="00140470"/>
    <w:rsid w:val="0014058B"/>
    <w:rsid w:val="00140636"/>
    <w:rsid w:val="0014085A"/>
    <w:rsid w:val="00140A0F"/>
    <w:rsid w:val="00140CA4"/>
    <w:rsid w:val="00140DB2"/>
    <w:rsid w:val="00140EC3"/>
    <w:rsid w:val="00141129"/>
    <w:rsid w:val="001411DD"/>
    <w:rsid w:val="001414B1"/>
    <w:rsid w:val="0014164A"/>
    <w:rsid w:val="001417B3"/>
    <w:rsid w:val="001417B8"/>
    <w:rsid w:val="00141BE1"/>
    <w:rsid w:val="00141C1D"/>
    <w:rsid w:val="00141C47"/>
    <w:rsid w:val="00141DDE"/>
    <w:rsid w:val="00141EE4"/>
    <w:rsid w:val="001421F8"/>
    <w:rsid w:val="0014222E"/>
    <w:rsid w:val="001422EA"/>
    <w:rsid w:val="001423D5"/>
    <w:rsid w:val="001426E4"/>
    <w:rsid w:val="00142B7F"/>
    <w:rsid w:val="00142D2B"/>
    <w:rsid w:val="00142E40"/>
    <w:rsid w:val="00142E7C"/>
    <w:rsid w:val="00142F7C"/>
    <w:rsid w:val="00143054"/>
    <w:rsid w:val="00143131"/>
    <w:rsid w:val="00143176"/>
    <w:rsid w:val="001431B4"/>
    <w:rsid w:val="001433AC"/>
    <w:rsid w:val="001433BF"/>
    <w:rsid w:val="00143643"/>
    <w:rsid w:val="00143F73"/>
    <w:rsid w:val="00143F7E"/>
    <w:rsid w:val="0014402A"/>
    <w:rsid w:val="001440C7"/>
    <w:rsid w:val="001443B5"/>
    <w:rsid w:val="001445FB"/>
    <w:rsid w:val="001446F2"/>
    <w:rsid w:val="0014470C"/>
    <w:rsid w:val="00144932"/>
    <w:rsid w:val="001449E2"/>
    <w:rsid w:val="00144CE4"/>
    <w:rsid w:val="001450AE"/>
    <w:rsid w:val="001450B2"/>
    <w:rsid w:val="00145262"/>
    <w:rsid w:val="00145287"/>
    <w:rsid w:val="00145504"/>
    <w:rsid w:val="00145584"/>
    <w:rsid w:val="0014566B"/>
    <w:rsid w:val="00145B9E"/>
    <w:rsid w:val="00145F91"/>
    <w:rsid w:val="00145FB8"/>
    <w:rsid w:val="001460BC"/>
    <w:rsid w:val="0014619C"/>
    <w:rsid w:val="00146228"/>
    <w:rsid w:val="001462CE"/>
    <w:rsid w:val="001463CC"/>
    <w:rsid w:val="00146968"/>
    <w:rsid w:val="001469E8"/>
    <w:rsid w:val="00146E8F"/>
    <w:rsid w:val="00146EFD"/>
    <w:rsid w:val="00147701"/>
    <w:rsid w:val="00147723"/>
    <w:rsid w:val="00147A5A"/>
    <w:rsid w:val="00147BCB"/>
    <w:rsid w:val="00147E96"/>
    <w:rsid w:val="00147F34"/>
    <w:rsid w:val="001500C5"/>
    <w:rsid w:val="001501FE"/>
    <w:rsid w:val="00150326"/>
    <w:rsid w:val="00150463"/>
    <w:rsid w:val="0015047A"/>
    <w:rsid w:val="001504AA"/>
    <w:rsid w:val="00150A52"/>
    <w:rsid w:val="001510C1"/>
    <w:rsid w:val="0015128F"/>
    <w:rsid w:val="001513B5"/>
    <w:rsid w:val="00151580"/>
    <w:rsid w:val="00151803"/>
    <w:rsid w:val="001518BB"/>
    <w:rsid w:val="00151ADB"/>
    <w:rsid w:val="00151CB2"/>
    <w:rsid w:val="00151DA4"/>
    <w:rsid w:val="00151E45"/>
    <w:rsid w:val="0015213A"/>
    <w:rsid w:val="00152275"/>
    <w:rsid w:val="0015228D"/>
    <w:rsid w:val="0015233C"/>
    <w:rsid w:val="001525F8"/>
    <w:rsid w:val="001525FB"/>
    <w:rsid w:val="00152650"/>
    <w:rsid w:val="001527A1"/>
    <w:rsid w:val="00152A8F"/>
    <w:rsid w:val="00152D72"/>
    <w:rsid w:val="00152E60"/>
    <w:rsid w:val="001533CF"/>
    <w:rsid w:val="00153538"/>
    <w:rsid w:val="00153674"/>
    <w:rsid w:val="00153694"/>
    <w:rsid w:val="0015398C"/>
    <w:rsid w:val="001539CE"/>
    <w:rsid w:val="00153DDE"/>
    <w:rsid w:val="00153E1A"/>
    <w:rsid w:val="00154353"/>
    <w:rsid w:val="00154445"/>
    <w:rsid w:val="0015452B"/>
    <w:rsid w:val="0015454D"/>
    <w:rsid w:val="00154589"/>
    <w:rsid w:val="001545BD"/>
    <w:rsid w:val="00154775"/>
    <w:rsid w:val="00154855"/>
    <w:rsid w:val="001549C4"/>
    <w:rsid w:val="00154B3E"/>
    <w:rsid w:val="00154C38"/>
    <w:rsid w:val="00154D90"/>
    <w:rsid w:val="00154F6B"/>
    <w:rsid w:val="00155079"/>
    <w:rsid w:val="00155188"/>
    <w:rsid w:val="001551FD"/>
    <w:rsid w:val="00155247"/>
    <w:rsid w:val="00155592"/>
    <w:rsid w:val="00155841"/>
    <w:rsid w:val="001559BB"/>
    <w:rsid w:val="00155A09"/>
    <w:rsid w:val="00155A82"/>
    <w:rsid w:val="00156276"/>
    <w:rsid w:val="001562B9"/>
    <w:rsid w:val="001562BA"/>
    <w:rsid w:val="00156418"/>
    <w:rsid w:val="0015657E"/>
    <w:rsid w:val="001568A5"/>
    <w:rsid w:val="00156956"/>
    <w:rsid w:val="001569A8"/>
    <w:rsid w:val="00156B16"/>
    <w:rsid w:val="00156B2D"/>
    <w:rsid w:val="00156CF0"/>
    <w:rsid w:val="00157302"/>
    <w:rsid w:val="00157387"/>
    <w:rsid w:val="001573FF"/>
    <w:rsid w:val="001579D1"/>
    <w:rsid w:val="001579FB"/>
    <w:rsid w:val="00157AED"/>
    <w:rsid w:val="00157E50"/>
    <w:rsid w:val="00157FED"/>
    <w:rsid w:val="00157FFA"/>
    <w:rsid w:val="00160164"/>
    <w:rsid w:val="00160629"/>
    <w:rsid w:val="001609BD"/>
    <w:rsid w:val="001611E1"/>
    <w:rsid w:val="00161564"/>
    <w:rsid w:val="00161673"/>
    <w:rsid w:val="001618E2"/>
    <w:rsid w:val="001619B0"/>
    <w:rsid w:val="00161BA3"/>
    <w:rsid w:val="00161D94"/>
    <w:rsid w:val="00161E14"/>
    <w:rsid w:val="00161F28"/>
    <w:rsid w:val="00161F79"/>
    <w:rsid w:val="0016226B"/>
    <w:rsid w:val="00162319"/>
    <w:rsid w:val="001623B3"/>
    <w:rsid w:val="00162447"/>
    <w:rsid w:val="00162607"/>
    <w:rsid w:val="00162AFA"/>
    <w:rsid w:val="00162C64"/>
    <w:rsid w:val="00162D39"/>
    <w:rsid w:val="00163214"/>
    <w:rsid w:val="00163288"/>
    <w:rsid w:val="001636D5"/>
    <w:rsid w:val="001639D7"/>
    <w:rsid w:val="00163A7D"/>
    <w:rsid w:val="00163ACF"/>
    <w:rsid w:val="00163B03"/>
    <w:rsid w:val="00163B41"/>
    <w:rsid w:val="00163D45"/>
    <w:rsid w:val="00163DAF"/>
    <w:rsid w:val="00164032"/>
    <w:rsid w:val="001642FD"/>
    <w:rsid w:val="0016460B"/>
    <w:rsid w:val="001649DD"/>
    <w:rsid w:val="001649E3"/>
    <w:rsid w:val="00164ACE"/>
    <w:rsid w:val="00164DB3"/>
    <w:rsid w:val="00164DD0"/>
    <w:rsid w:val="001650BA"/>
    <w:rsid w:val="001652A5"/>
    <w:rsid w:val="00165410"/>
    <w:rsid w:val="001657FD"/>
    <w:rsid w:val="001658BB"/>
    <w:rsid w:val="00165BF5"/>
    <w:rsid w:val="00165CE2"/>
    <w:rsid w:val="00165D20"/>
    <w:rsid w:val="00165D21"/>
    <w:rsid w:val="00165E02"/>
    <w:rsid w:val="00165E4E"/>
    <w:rsid w:val="00165ECF"/>
    <w:rsid w:val="0016638F"/>
    <w:rsid w:val="00166485"/>
    <w:rsid w:val="001664C2"/>
    <w:rsid w:val="001664F0"/>
    <w:rsid w:val="0016651D"/>
    <w:rsid w:val="00166699"/>
    <w:rsid w:val="0016671F"/>
    <w:rsid w:val="00166F4E"/>
    <w:rsid w:val="00166FE5"/>
    <w:rsid w:val="00167126"/>
    <w:rsid w:val="00167327"/>
    <w:rsid w:val="001674E4"/>
    <w:rsid w:val="00167554"/>
    <w:rsid w:val="001675E1"/>
    <w:rsid w:val="00167622"/>
    <w:rsid w:val="0016780B"/>
    <w:rsid w:val="00167AB9"/>
    <w:rsid w:val="00167B0D"/>
    <w:rsid w:val="00167DFB"/>
    <w:rsid w:val="00167ECA"/>
    <w:rsid w:val="001700A3"/>
    <w:rsid w:val="001700EF"/>
    <w:rsid w:val="00170184"/>
    <w:rsid w:val="001701E3"/>
    <w:rsid w:val="0017058D"/>
    <w:rsid w:val="001707DA"/>
    <w:rsid w:val="00170931"/>
    <w:rsid w:val="00170A11"/>
    <w:rsid w:val="00170B2E"/>
    <w:rsid w:val="00170EB6"/>
    <w:rsid w:val="001711A8"/>
    <w:rsid w:val="0017131D"/>
    <w:rsid w:val="001714BE"/>
    <w:rsid w:val="0017181D"/>
    <w:rsid w:val="0017182A"/>
    <w:rsid w:val="00171855"/>
    <w:rsid w:val="001718F0"/>
    <w:rsid w:val="00171A4A"/>
    <w:rsid w:val="00171D83"/>
    <w:rsid w:val="00171DB8"/>
    <w:rsid w:val="00171E20"/>
    <w:rsid w:val="00171E72"/>
    <w:rsid w:val="00172152"/>
    <w:rsid w:val="00172530"/>
    <w:rsid w:val="00172534"/>
    <w:rsid w:val="00172579"/>
    <w:rsid w:val="00172790"/>
    <w:rsid w:val="0017285D"/>
    <w:rsid w:val="0017290F"/>
    <w:rsid w:val="00172E01"/>
    <w:rsid w:val="00173192"/>
    <w:rsid w:val="0017319F"/>
    <w:rsid w:val="001732E8"/>
    <w:rsid w:val="0017341E"/>
    <w:rsid w:val="001734EA"/>
    <w:rsid w:val="0017354F"/>
    <w:rsid w:val="0017370B"/>
    <w:rsid w:val="00173931"/>
    <w:rsid w:val="00173A12"/>
    <w:rsid w:val="00173ACC"/>
    <w:rsid w:val="00173BA8"/>
    <w:rsid w:val="00173BDD"/>
    <w:rsid w:val="00173C80"/>
    <w:rsid w:val="00174128"/>
    <w:rsid w:val="001741B0"/>
    <w:rsid w:val="00174211"/>
    <w:rsid w:val="00174238"/>
    <w:rsid w:val="0017440C"/>
    <w:rsid w:val="00174487"/>
    <w:rsid w:val="00174A38"/>
    <w:rsid w:val="001752E9"/>
    <w:rsid w:val="0017531F"/>
    <w:rsid w:val="001755C0"/>
    <w:rsid w:val="00175751"/>
    <w:rsid w:val="0017594E"/>
    <w:rsid w:val="00175B4E"/>
    <w:rsid w:val="00175B93"/>
    <w:rsid w:val="00175BCB"/>
    <w:rsid w:val="00175EF8"/>
    <w:rsid w:val="0017650F"/>
    <w:rsid w:val="001766CD"/>
    <w:rsid w:val="001766FE"/>
    <w:rsid w:val="00176818"/>
    <w:rsid w:val="00176843"/>
    <w:rsid w:val="00176866"/>
    <w:rsid w:val="00176901"/>
    <w:rsid w:val="0017699A"/>
    <w:rsid w:val="00176B40"/>
    <w:rsid w:val="00176BF2"/>
    <w:rsid w:val="00176D5A"/>
    <w:rsid w:val="00176EC6"/>
    <w:rsid w:val="0017701C"/>
    <w:rsid w:val="001770C3"/>
    <w:rsid w:val="00177329"/>
    <w:rsid w:val="001773C5"/>
    <w:rsid w:val="0017761A"/>
    <w:rsid w:val="0017777A"/>
    <w:rsid w:val="00177A23"/>
    <w:rsid w:val="00177AE4"/>
    <w:rsid w:val="00180137"/>
    <w:rsid w:val="0018014A"/>
    <w:rsid w:val="001808C4"/>
    <w:rsid w:val="00180912"/>
    <w:rsid w:val="00180AB5"/>
    <w:rsid w:val="00180DF0"/>
    <w:rsid w:val="00180EBC"/>
    <w:rsid w:val="00181176"/>
    <w:rsid w:val="001813A7"/>
    <w:rsid w:val="00181402"/>
    <w:rsid w:val="00181480"/>
    <w:rsid w:val="00181571"/>
    <w:rsid w:val="001815C1"/>
    <w:rsid w:val="00181719"/>
    <w:rsid w:val="0018179E"/>
    <w:rsid w:val="00181892"/>
    <w:rsid w:val="00181EF0"/>
    <w:rsid w:val="00182361"/>
    <w:rsid w:val="00182827"/>
    <w:rsid w:val="00182C1A"/>
    <w:rsid w:val="00182E2E"/>
    <w:rsid w:val="00182F13"/>
    <w:rsid w:val="00183173"/>
    <w:rsid w:val="00183198"/>
    <w:rsid w:val="0018322B"/>
    <w:rsid w:val="001833B8"/>
    <w:rsid w:val="001835E7"/>
    <w:rsid w:val="00183622"/>
    <w:rsid w:val="00183698"/>
    <w:rsid w:val="0018370C"/>
    <w:rsid w:val="0018377D"/>
    <w:rsid w:val="00183859"/>
    <w:rsid w:val="00183C52"/>
    <w:rsid w:val="00183D1B"/>
    <w:rsid w:val="00183DA6"/>
    <w:rsid w:val="00183E5F"/>
    <w:rsid w:val="00183FB7"/>
    <w:rsid w:val="001840EC"/>
    <w:rsid w:val="001841C2"/>
    <w:rsid w:val="0018463E"/>
    <w:rsid w:val="00184802"/>
    <w:rsid w:val="001848DC"/>
    <w:rsid w:val="001848F2"/>
    <w:rsid w:val="0018491C"/>
    <w:rsid w:val="00184DCE"/>
    <w:rsid w:val="00184DEF"/>
    <w:rsid w:val="00184F10"/>
    <w:rsid w:val="00184F2A"/>
    <w:rsid w:val="00184F86"/>
    <w:rsid w:val="00184FBC"/>
    <w:rsid w:val="0018502E"/>
    <w:rsid w:val="001851BF"/>
    <w:rsid w:val="00185772"/>
    <w:rsid w:val="0018580F"/>
    <w:rsid w:val="001858FB"/>
    <w:rsid w:val="001859E1"/>
    <w:rsid w:val="001859FE"/>
    <w:rsid w:val="00185AA2"/>
    <w:rsid w:val="00185CE2"/>
    <w:rsid w:val="00185E16"/>
    <w:rsid w:val="00185EFF"/>
    <w:rsid w:val="00185F72"/>
    <w:rsid w:val="001863D8"/>
    <w:rsid w:val="001863E8"/>
    <w:rsid w:val="00186912"/>
    <w:rsid w:val="00186925"/>
    <w:rsid w:val="00186972"/>
    <w:rsid w:val="00186ABC"/>
    <w:rsid w:val="00186BDE"/>
    <w:rsid w:val="00186C2A"/>
    <w:rsid w:val="00186DC2"/>
    <w:rsid w:val="00186E3E"/>
    <w:rsid w:val="00186E82"/>
    <w:rsid w:val="00187073"/>
    <w:rsid w:val="001870A0"/>
    <w:rsid w:val="00187227"/>
    <w:rsid w:val="00187480"/>
    <w:rsid w:val="0018764B"/>
    <w:rsid w:val="0018787A"/>
    <w:rsid w:val="001878D0"/>
    <w:rsid w:val="00187A21"/>
    <w:rsid w:val="00187A6A"/>
    <w:rsid w:val="00187B6B"/>
    <w:rsid w:val="00187C6B"/>
    <w:rsid w:val="00190190"/>
    <w:rsid w:val="001902A1"/>
    <w:rsid w:val="001902E0"/>
    <w:rsid w:val="00190409"/>
    <w:rsid w:val="00190493"/>
    <w:rsid w:val="001905FB"/>
    <w:rsid w:val="0019062A"/>
    <w:rsid w:val="00190647"/>
    <w:rsid w:val="00190A28"/>
    <w:rsid w:val="00190A63"/>
    <w:rsid w:val="00190AE7"/>
    <w:rsid w:val="00190B28"/>
    <w:rsid w:val="001910A7"/>
    <w:rsid w:val="0019110C"/>
    <w:rsid w:val="00191616"/>
    <w:rsid w:val="0019178C"/>
    <w:rsid w:val="00191BB3"/>
    <w:rsid w:val="00191FA0"/>
    <w:rsid w:val="00191FA1"/>
    <w:rsid w:val="00192003"/>
    <w:rsid w:val="00192017"/>
    <w:rsid w:val="001920A2"/>
    <w:rsid w:val="0019213A"/>
    <w:rsid w:val="001923C9"/>
    <w:rsid w:val="0019248F"/>
    <w:rsid w:val="00192904"/>
    <w:rsid w:val="001929F0"/>
    <w:rsid w:val="00192DA3"/>
    <w:rsid w:val="00192DC5"/>
    <w:rsid w:val="00192F7D"/>
    <w:rsid w:val="0019346C"/>
    <w:rsid w:val="0019349C"/>
    <w:rsid w:val="001934A5"/>
    <w:rsid w:val="00193543"/>
    <w:rsid w:val="00193723"/>
    <w:rsid w:val="00193764"/>
    <w:rsid w:val="00193997"/>
    <w:rsid w:val="00193CCC"/>
    <w:rsid w:val="00193DB6"/>
    <w:rsid w:val="00194067"/>
    <w:rsid w:val="001941EB"/>
    <w:rsid w:val="00194353"/>
    <w:rsid w:val="00194472"/>
    <w:rsid w:val="00194C41"/>
    <w:rsid w:val="00194D0D"/>
    <w:rsid w:val="00194E4B"/>
    <w:rsid w:val="00194F02"/>
    <w:rsid w:val="00194F12"/>
    <w:rsid w:val="0019505B"/>
    <w:rsid w:val="0019521D"/>
    <w:rsid w:val="001954FD"/>
    <w:rsid w:val="001955FD"/>
    <w:rsid w:val="001956B7"/>
    <w:rsid w:val="00195B4C"/>
    <w:rsid w:val="00195D94"/>
    <w:rsid w:val="00195ED3"/>
    <w:rsid w:val="001960F8"/>
    <w:rsid w:val="0019621D"/>
    <w:rsid w:val="0019623F"/>
    <w:rsid w:val="001966B0"/>
    <w:rsid w:val="0019685C"/>
    <w:rsid w:val="00196A33"/>
    <w:rsid w:val="00196B6B"/>
    <w:rsid w:val="00196FFB"/>
    <w:rsid w:val="001970CA"/>
    <w:rsid w:val="00197164"/>
    <w:rsid w:val="00197311"/>
    <w:rsid w:val="001973E3"/>
    <w:rsid w:val="00197560"/>
    <w:rsid w:val="00197632"/>
    <w:rsid w:val="0019774E"/>
    <w:rsid w:val="00197B7A"/>
    <w:rsid w:val="00197CBA"/>
    <w:rsid w:val="00197CF7"/>
    <w:rsid w:val="00197E01"/>
    <w:rsid w:val="001A001F"/>
    <w:rsid w:val="001A009D"/>
    <w:rsid w:val="001A017F"/>
    <w:rsid w:val="001A0348"/>
    <w:rsid w:val="001A036B"/>
    <w:rsid w:val="001A0646"/>
    <w:rsid w:val="001A06D3"/>
    <w:rsid w:val="001A0723"/>
    <w:rsid w:val="001A0761"/>
    <w:rsid w:val="001A07BD"/>
    <w:rsid w:val="001A081B"/>
    <w:rsid w:val="001A08D8"/>
    <w:rsid w:val="001A167F"/>
    <w:rsid w:val="001A1783"/>
    <w:rsid w:val="001A17F4"/>
    <w:rsid w:val="001A1B11"/>
    <w:rsid w:val="001A1E77"/>
    <w:rsid w:val="001A2054"/>
    <w:rsid w:val="001A2101"/>
    <w:rsid w:val="001A2332"/>
    <w:rsid w:val="001A2C32"/>
    <w:rsid w:val="001A2DFE"/>
    <w:rsid w:val="001A2E51"/>
    <w:rsid w:val="001A2F98"/>
    <w:rsid w:val="001A31E0"/>
    <w:rsid w:val="001A3683"/>
    <w:rsid w:val="001A37FF"/>
    <w:rsid w:val="001A385A"/>
    <w:rsid w:val="001A3B33"/>
    <w:rsid w:val="001A3EDC"/>
    <w:rsid w:val="001A408D"/>
    <w:rsid w:val="001A4100"/>
    <w:rsid w:val="001A4164"/>
    <w:rsid w:val="001A42CA"/>
    <w:rsid w:val="001A4394"/>
    <w:rsid w:val="001A4406"/>
    <w:rsid w:val="001A4838"/>
    <w:rsid w:val="001A49C0"/>
    <w:rsid w:val="001A4B6B"/>
    <w:rsid w:val="001A4B72"/>
    <w:rsid w:val="001A4DC0"/>
    <w:rsid w:val="001A4EC5"/>
    <w:rsid w:val="001A4FC2"/>
    <w:rsid w:val="001A4FCE"/>
    <w:rsid w:val="001A5244"/>
    <w:rsid w:val="001A559F"/>
    <w:rsid w:val="001A5624"/>
    <w:rsid w:val="001A5648"/>
    <w:rsid w:val="001A569C"/>
    <w:rsid w:val="001A577F"/>
    <w:rsid w:val="001A58E1"/>
    <w:rsid w:val="001A58FE"/>
    <w:rsid w:val="001A5AF3"/>
    <w:rsid w:val="001A5CC5"/>
    <w:rsid w:val="001A5D92"/>
    <w:rsid w:val="001A5DE3"/>
    <w:rsid w:val="001A5E9E"/>
    <w:rsid w:val="001A5F61"/>
    <w:rsid w:val="001A62AE"/>
    <w:rsid w:val="001A6392"/>
    <w:rsid w:val="001A6508"/>
    <w:rsid w:val="001A65E4"/>
    <w:rsid w:val="001A6741"/>
    <w:rsid w:val="001A6775"/>
    <w:rsid w:val="001A6859"/>
    <w:rsid w:val="001A697E"/>
    <w:rsid w:val="001A69E3"/>
    <w:rsid w:val="001A6B23"/>
    <w:rsid w:val="001A6BBC"/>
    <w:rsid w:val="001A6C02"/>
    <w:rsid w:val="001A6C38"/>
    <w:rsid w:val="001A6DF9"/>
    <w:rsid w:val="001A6E41"/>
    <w:rsid w:val="001A700F"/>
    <w:rsid w:val="001A71B6"/>
    <w:rsid w:val="001A71D3"/>
    <w:rsid w:val="001A7266"/>
    <w:rsid w:val="001A74DF"/>
    <w:rsid w:val="001A760C"/>
    <w:rsid w:val="001A7BB9"/>
    <w:rsid w:val="001A7D9F"/>
    <w:rsid w:val="001B0010"/>
    <w:rsid w:val="001B0076"/>
    <w:rsid w:val="001B0222"/>
    <w:rsid w:val="001B0331"/>
    <w:rsid w:val="001B034F"/>
    <w:rsid w:val="001B036A"/>
    <w:rsid w:val="001B0473"/>
    <w:rsid w:val="001B05EE"/>
    <w:rsid w:val="001B05FA"/>
    <w:rsid w:val="001B0757"/>
    <w:rsid w:val="001B07F4"/>
    <w:rsid w:val="001B092E"/>
    <w:rsid w:val="001B094E"/>
    <w:rsid w:val="001B0B58"/>
    <w:rsid w:val="001B0CF2"/>
    <w:rsid w:val="001B0E58"/>
    <w:rsid w:val="001B0F07"/>
    <w:rsid w:val="001B0F2F"/>
    <w:rsid w:val="001B1049"/>
    <w:rsid w:val="001B117E"/>
    <w:rsid w:val="001B11C0"/>
    <w:rsid w:val="001B137A"/>
    <w:rsid w:val="001B14D7"/>
    <w:rsid w:val="001B14DD"/>
    <w:rsid w:val="001B1642"/>
    <w:rsid w:val="001B1674"/>
    <w:rsid w:val="001B1807"/>
    <w:rsid w:val="001B197A"/>
    <w:rsid w:val="001B1A07"/>
    <w:rsid w:val="001B1BA9"/>
    <w:rsid w:val="001B1E27"/>
    <w:rsid w:val="001B21C6"/>
    <w:rsid w:val="001B23AA"/>
    <w:rsid w:val="001B2430"/>
    <w:rsid w:val="001B2579"/>
    <w:rsid w:val="001B2632"/>
    <w:rsid w:val="001B267B"/>
    <w:rsid w:val="001B2803"/>
    <w:rsid w:val="001B2B69"/>
    <w:rsid w:val="001B2D3C"/>
    <w:rsid w:val="001B2E0C"/>
    <w:rsid w:val="001B2E3E"/>
    <w:rsid w:val="001B2E83"/>
    <w:rsid w:val="001B2E91"/>
    <w:rsid w:val="001B2F86"/>
    <w:rsid w:val="001B2FDE"/>
    <w:rsid w:val="001B3110"/>
    <w:rsid w:val="001B31BB"/>
    <w:rsid w:val="001B31FB"/>
    <w:rsid w:val="001B3A7A"/>
    <w:rsid w:val="001B3D35"/>
    <w:rsid w:val="001B3D74"/>
    <w:rsid w:val="001B40A3"/>
    <w:rsid w:val="001B41C2"/>
    <w:rsid w:val="001B41E9"/>
    <w:rsid w:val="001B437C"/>
    <w:rsid w:val="001B43D4"/>
    <w:rsid w:val="001B447D"/>
    <w:rsid w:val="001B478C"/>
    <w:rsid w:val="001B4880"/>
    <w:rsid w:val="001B4897"/>
    <w:rsid w:val="001B4A34"/>
    <w:rsid w:val="001B4A8F"/>
    <w:rsid w:val="001B4D6A"/>
    <w:rsid w:val="001B4E16"/>
    <w:rsid w:val="001B4E1C"/>
    <w:rsid w:val="001B4F85"/>
    <w:rsid w:val="001B5030"/>
    <w:rsid w:val="001B50D7"/>
    <w:rsid w:val="001B52B7"/>
    <w:rsid w:val="001B536B"/>
    <w:rsid w:val="001B5590"/>
    <w:rsid w:val="001B5654"/>
    <w:rsid w:val="001B57F0"/>
    <w:rsid w:val="001B5A5F"/>
    <w:rsid w:val="001B5A7A"/>
    <w:rsid w:val="001B5AF4"/>
    <w:rsid w:val="001B5C07"/>
    <w:rsid w:val="001B5D6B"/>
    <w:rsid w:val="001B5E22"/>
    <w:rsid w:val="001B5F7B"/>
    <w:rsid w:val="001B602B"/>
    <w:rsid w:val="001B60D7"/>
    <w:rsid w:val="001B60F5"/>
    <w:rsid w:val="001B6354"/>
    <w:rsid w:val="001B6355"/>
    <w:rsid w:val="001B64F0"/>
    <w:rsid w:val="001B6921"/>
    <w:rsid w:val="001B6C77"/>
    <w:rsid w:val="001B6E2F"/>
    <w:rsid w:val="001B6E4E"/>
    <w:rsid w:val="001B6F23"/>
    <w:rsid w:val="001B709A"/>
    <w:rsid w:val="001B72C6"/>
    <w:rsid w:val="001B76EE"/>
    <w:rsid w:val="001B775F"/>
    <w:rsid w:val="001B7B47"/>
    <w:rsid w:val="001B7BBA"/>
    <w:rsid w:val="001B7C55"/>
    <w:rsid w:val="001B7EA1"/>
    <w:rsid w:val="001B7F49"/>
    <w:rsid w:val="001C0024"/>
    <w:rsid w:val="001C02E2"/>
    <w:rsid w:val="001C02E3"/>
    <w:rsid w:val="001C06C2"/>
    <w:rsid w:val="001C0726"/>
    <w:rsid w:val="001C07DC"/>
    <w:rsid w:val="001C07E9"/>
    <w:rsid w:val="001C09F9"/>
    <w:rsid w:val="001C0A55"/>
    <w:rsid w:val="001C0C12"/>
    <w:rsid w:val="001C11BD"/>
    <w:rsid w:val="001C1210"/>
    <w:rsid w:val="001C127F"/>
    <w:rsid w:val="001C16CE"/>
    <w:rsid w:val="001C1886"/>
    <w:rsid w:val="001C1ACE"/>
    <w:rsid w:val="001C1D56"/>
    <w:rsid w:val="001C1EB1"/>
    <w:rsid w:val="001C201C"/>
    <w:rsid w:val="001C2281"/>
    <w:rsid w:val="001C234D"/>
    <w:rsid w:val="001C294B"/>
    <w:rsid w:val="001C29C2"/>
    <w:rsid w:val="001C2B8A"/>
    <w:rsid w:val="001C2BEE"/>
    <w:rsid w:val="001C2E71"/>
    <w:rsid w:val="001C3269"/>
    <w:rsid w:val="001C3292"/>
    <w:rsid w:val="001C34A8"/>
    <w:rsid w:val="001C351D"/>
    <w:rsid w:val="001C36A1"/>
    <w:rsid w:val="001C3E91"/>
    <w:rsid w:val="001C3FC8"/>
    <w:rsid w:val="001C401A"/>
    <w:rsid w:val="001C4219"/>
    <w:rsid w:val="001C45CE"/>
    <w:rsid w:val="001C4705"/>
    <w:rsid w:val="001C474A"/>
    <w:rsid w:val="001C4DF6"/>
    <w:rsid w:val="001C4F0E"/>
    <w:rsid w:val="001C4F61"/>
    <w:rsid w:val="001C4FBF"/>
    <w:rsid w:val="001C50E2"/>
    <w:rsid w:val="001C5186"/>
    <w:rsid w:val="001C52D6"/>
    <w:rsid w:val="001C54A9"/>
    <w:rsid w:val="001C564C"/>
    <w:rsid w:val="001C5A7D"/>
    <w:rsid w:val="001C5CE7"/>
    <w:rsid w:val="001C5FC0"/>
    <w:rsid w:val="001C69F6"/>
    <w:rsid w:val="001C6B57"/>
    <w:rsid w:val="001C6C08"/>
    <w:rsid w:val="001C6C72"/>
    <w:rsid w:val="001C6CDE"/>
    <w:rsid w:val="001C70A8"/>
    <w:rsid w:val="001C70D5"/>
    <w:rsid w:val="001C71FD"/>
    <w:rsid w:val="001C731A"/>
    <w:rsid w:val="001C7797"/>
    <w:rsid w:val="001C784B"/>
    <w:rsid w:val="001C7B08"/>
    <w:rsid w:val="001C7CEF"/>
    <w:rsid w:val="001C7F0B"/>
    <w:rsid w:val="001D01DA"/>
    <w:rsid w:val="001D0B52"/>
    <w:rsid w:val="001D0B99"/>
    <w:rsid w:val="001D0BC0"/>
    <w:rsid w:val="001D13EC"/>
    <w:rsid w:val="001D145A"/>
    <w:rsid w:val="001D14CF"/>
    <w:rsid w:val="001D15A7"/>
    <w:rsid w:val="001D16FA"/>
    <w:rsid w:val="001D1850"/>
    <w:rsid w:val="001D18FE"/>
    <w:rsid w:val="001D1A0A"/>
    <w:rsid w:val="001D1C12"/>
    <w:rsid w:val="001D1D58"/>
    <w:rsid w:val="001D1F5B"/>
    <w:rsid w:val="001D1F99"/>
    <w:rsid w:val="001D1FF5"/>
    <w:rsid w:val="001D1FFA"/>
    <w:rsid w:val="001D258F"/>
    <w:rsid w:val="001D2668"/>
    <w:rsid w:val="001D272C"/>
    <w:rsid w:val="001D279B"/>
    <w:rsid w:val="001D285E"/>
    <w:rsid w:val="001D2CDA"/>
    <w:rsid w:val="001D2E04"/>
    <w:rsid w:val="001D31C7"/>
    <w:rsid w:val="001D3257"/>
    <w:rsid w:val="001D33A2"/>
    <w:rsid w:val="001D3432"/>
    <w:rsid w:val="001D34AD"/>
    <w:rsid w:val="001D36F7"/>
    <w:rsid w:val="001D396F"/>
    <w:rsid w:val="001D3BC3"/>
    <w:rsid w:val="001D3BD0"/>
    <w:rsid w:val="001D3DAE"/>
    <w:rsid w:val="001D3F23"/>
    <w:rsid w:val="001D40A0"/>
    <w:rsid w:val="001D45C9"/>
    <w:rsid w:val="001D484E"/>
    <w:rsid w:val="001D485D"/>
    <w:rsid w:val="001D4F6C"/>
    <w:rsid w:val="001D5197"/>
    <w:rsid w:val="001D51E7"/>
    <w:rsid w:val="001D525C"/>
    <w:rsid w:val="001D550D"/>
    <w:rsid w:val="001D55C8"/>
    <w:rsid w:val="001D5601"/>
    <w:rsid w:val="001D5D49"/>
    <w:rsid w:val="001D5DB6"/>
    <w:rsid w:val="001D5F5D"/>
    <w:rsid w:val="001D602C"/>
    <w:rsid w:val="001D60BD"/>
    <w:rsid w:val="001D6337"/>
    <w:rsid w:val="001D6350"/>
    <w:rsid w:val="001D6419"/>
    <w:rsid w:val="001D6548"/>
    <w:rsid w:val="001D6565"/>
    <w:rsid w:val="001D66C8"/>
    <w:rsid w:val="001D66DE"/>
    <w:rsid w:val="001D67F3"/>
    <w:rsid w:val="001D6A1A"/>
    <w:rsid w:val="001D6C14"/>
    <w:rsid w:val="001D6C5A"/>
    <w:rsid w:val="001D6CC6"/>
    <w:rsid w:val="001D7072"/>
    <w:rsid w:val="001D7331"/>
    <w:rsid w:val="001D7514"/>
    <w:rsid w:val="001D75D4"/>
    <w:rsid w:val="001D760A"/>
    <w:rsid w:val="001D77DC"/>
    <w:rsid w:val="001D790C"/>
    <w:rsid w:val="001D7915"/>
    <w:rsid w:val="001D796C"/>
    <w:rsid w:val="001D79A9"/>
    <w:rsid w:val="001D7B0C"/>
    <w:rsid w:val="001D7DC8"/>
    <w:rsid w:val="001D7EEF"/>
    <w:rsid w:val="001D7F72"/>
    <w:rsid w:val="001D7FB6"/>
    <w:rsid w:val="001E00FB"/>
    <w:rsid w:val="001E02DF"/>
    <w:rsid w:val="001E0387"/>
    <w:rsid w:val="001E0542"/>
    <w:rsid w:val="001E0659"/>
    <w:rsid w:val="001E08D6"/>
    <w:rsid w:val="001E09EC"/>
    <w:rsid w:val="001E0ED5"/>
    <w:rsid w:val="001E0EDC"/>
    <w:rsid w:val="001E128E"/>
    <w:rsid w:val="001E12A5"/>
    <w:rsid w:val="001E12FB"/>
    <w:rsid w:val="001E15A2"/>
    <w:rsid w:val="001E17C2"/>
    <w:rsid w:val="001E1829"/>
    <w:rsid w:val="001E1C0E"/>
    <w:rsid w:val="001E1DCD"/>
    <w:rsid w:val="001E23A1"/>
    <w:rsid w:val="001E23E9"/>
    <w:rsid w:val="001E24B8"/>
    <w:rsid w:val="001E2614"/>
    <w:rsid w:val="001E261D"/>
    <w:rsid w:val="001E2998"/>
    <w:rsid w:val="001E2CE1"/>
    <w:rsid w:val="001E2D43"/>
    <w:rsid w:val="001E2E79"/>
    <w:rsid w:val="001E2ED9"/>
    <w:rsid w:val="001E2FC4"/>
    <w:rsid w:val="001E3096"/>
    <w:rsid w:val="001E3391"/>
    <w:rsid w:val="001E38CE"/>
    <w:rsid w:val="001E3AFE"/>
    <w:rsid w:val="001E3BEA"/>
    <w:rsid w:val="001E3D25"/>
    <w:rsid w:val="001E3DD7"/>
    <w:rsid w:val="001E3E62"/>
    <w:rsid w:val="001E3E76"/>
    <w:rsid w:val="001E3EB2"/>
    <w:rsid w:val="001E3EEF"/>
    <w:rsid w:val="001E4038"/>
    <w:rsid w:val="001E414C"/>
    <w:rsid w:val="001E438D"/>
    <w:rsid w:val="001E4567"/>
    <w:rsid w:val="001E4780"/>
    <w:rsid w:val="001E4BC8"/>
    <w:rsid w:val="001E4BD1"/>
    <w:rsid w:val="001E4E1A"/>
    <w:rsid w:val="001E4F47"/>
    <w:rsid w:val="001E51B0"/>
    <w:rsid w:val="001E531A"/>
    <w:rsid w:val="001E5416"/>
    <w:rsid w:val="001E5423"/>
    <w:rsid w:val="001E5444"/>
    <w:rsid w:val="001E56B8"/>
    <w:rsid w:val="001E5749"/>
    <w:rsid w:val="001E58B3"/>
    <w:rsid w:val="001E58C0"/>
    <w:rsid w:val="001E598C"/>
    <w:rsid w:val="001E59E7"/>
    <w:rsid w:val="001E5A10"/>
    <w:rsid w:val="001E5B23"/>
    <w:rsid w:val="001E5C15"/>
    <w:rsid w:val="001E5C46"/>
    <w:rsid w:val="001E611D"/>
    <w:rsid w:val="001E6154"/>
    <w:rsid w:val="001E61AE"/>
    <w:rsid w:val="001E67E3"/>
    <w:rsid w:val="001E67FC"/>
    <w:rsid w:val="001E6AA2"/>
    <w:rsid w:val="001E6BE5"/>
    <w:rsid w:val="001E7250"/>
    <w:rsid w:val="001E7266"/>
    <w:rsid w:val="001E774F"/>
    <w:rsid w:val="001E7BD1"/>
    <w:rsid w:val="001E7D6D"/>
    <w:rsid w:val="001E7F15"/>
    <w:rsid w:val="001F0060"/>
    <w:rsid w:val="001F0353"/>
    <w:rsid w:val="001F0490"/>
    <w:rsid w:val="001F0595"/>
    <w:rsid w:val="001F083B"/>
    <w:rsid w:val="001F08D0"/>
    <w:rsid w:val="001F092A"/>
    <w:rsid w:val="001F0B6B"/>
    <w:rsid w:val="001F0BBB"/>
    <w:rsid w:val="001F0CCA"/>
    <w:rsid w:val="001F0DE6"/>
    <w:rsid w:val="001F0FED"/>
    <w:rsid w:val="001F0FFC"/>
    <w:rsid w:val="001F103C"/>
    <w:rsid w:val="001F131C"/>
    <w:rsid w:val="001F150B"/>
    <w:rsid w:val="001F16D3"/>
    <w:rsid w:val="001F17B9"/>
    <w:rsid w:val="001F1B35"/>
    <w:rsid w:val="001F1C99"/>
    <w:rsid w:val="001F1E35"/>
    <w:rsid w:val="001F205E"/>
    <w:rsid w:val="001F2190"/>
    <w:rsid w:val="001F2262"/>
    <w:rsid w:val="001F227C"/>
    <w:rsid w:val="001F2363"/>
    <w:rsid w:val="001F2452"/>
    <w:rsid w:val="001F27E4"/>
    <w:rsid w:val="001F2927"/>
    <w:rsid w:val="001F2BF4"/>
    <w:rsid w:val="001F2CBA"/>
    <w:rsid w:val="001F2E2D"/>
    <w:rsid w:val="001F2F66"/>
    <w:rsid w:val="001F3017"/>
    <w:rsid w:val="001F308C"/>
    <w:rsid w:val="001F37A7"/>
    <w:rsid w:val="001F37CD"/>
    <w:rsid w:val="001F391F"/>
    <w:rsid w:val="001F3B00"/>
    <w:rsid w:val="001F3C01"/>
    <w:rsid w:val="001F3D34"/>
    <w:rsid w:val="001F3D72"/>
    <w:rsid w:val="001F3F94"/>
    <w:rsid w:val="001F40C1"/>
    <w:rsid w:val="001F4386"/>
    <w:rsid w:val="001F4811"/>
    <w:rsid w:val="001F49B0"/>
    <w:rsid w:val="001F4D33"/>
    <w:rsid w:val="001F4D81"/>
    <w:rsid w:val="001F50FF"/>
    <w:rsid w:val="001F51D4"/>
    <w:rsid w:val="001F54CF"/>
    <w:rsid w:val="001F5917"/>
    <w:rsid w:val="001F5D13"/>
    <w:rsid w:val="001F603A"/>
    <w:rsid w:val="001F63FD"/>
    <w:rsid w:val="001F65AB"/>
    <w:rsid w:val="001F6631"/>
    <w:rsid w:val="001F69F5"/>
    <w:rsid w:val="001F6A57"/>
    <w:rsid w:val="001F7090"/>
    <w:rsid w:val="001F725A"/>
    <w:rsid w:val="001F72AC"/>
    <w:rsid w:val="001F744D"/>
    <w:rsid w:val="001F74F9"/>
    <w:rsid w:val="001F7747"/>
    <w:rsid w:val="001F77FA"/>
    <w:rsid w:val="001F7AC3"/>
    <w:rsid w:val="001F7DEA"/>
    <w:rsid w:val="001F7EB9"/>
    <w:rsid w:val="002000BE"/>
    <w:rsid w:val="00200106"/>
    <w:rsid w:val="00200254"/>
    <w:rsid w:val="002002C6"/>
    <w:rsid w:val="0020051E"/>
    <w:rsid w:val="002005DB"/>
    <w:rsid w:val="00200843"/>
    <w:rsid w:val="00200A46"/>
    <w:rsid w:val="00200C40"/>
    <w:rsid w:val="00200F60"/>
    <w:rsid w:val="00200F9B"/>
    <w:rsid w:val="002011FB"/>
    <w:rsid w:val="0020135E"/>
    <w:rsid w:val="002013E4"/>
    <w:rsid w:val="00201692"/>
    <w:rsid w:val="002017E9"/>
    <w:rsid w:val="0020185B"/>
    <w:rsid w:val="00201A5B"/>
    <w:rsid w:val="00201AEA"/>
    <w:rsid w:val="00201E35"/>
    <w:rsid w:val="00201E7B"/>
    <w:rsid w:val="00201EB4"/>
    <w:rsid w:val="00201F31"/>
    <w:rsid w:val="002021E5"/>
    <w:rsid w:val="00202484"/>
    <w:rsid w:val="00202747"/>
    <w:rsid w:val="0020276F"/>
    <w:rsid w:val="0020298D"/>
    <w:rsid w:val="00202AF0"/>
    <w:rsid w:val="00202EBD"/>
    <w:rsid w:val="0020301C"/>
    <w:rsid w:val="002033B1"/>
    <w:rsid w:val="0020343B"/>
    <w:rsid w:val="002035E2"/>
    <w:rsid w:val="00203686"/>
    <w:rsid w:val="002039D0"/>
    <w:rsid w:val="00203A0B"/>
    <w:rsid w:val="00203A48"/>
    <w:rsid w:val="00203A49"/>
    <w:rsid w:val="00203A65"/>
    <w:rsid w:val="00203C62"/>
    <w:rsid w:val="00203C65"/>
    <w:rsid w:val="00203DD3"/>
    <w:rsid w:val="00203FAB"/>
    <w:rsid w:val="0020428C"/>
    <w:rsid w:val="002043CC"/>
    <w:rsid w:val="002043F8"/>
    <w:rsid w:val="00204509"/>
    <w:rsid w:val="002048A6"/>
    <w:rsid w:val="002048E2"/>
    <w:rsid w:val="00204941"/>
    <w:rsid w:val="00204A9F"/>
    <w:rsid w:val="00204BCC"/>
    <w:rsid w:val="00204BF1"/>
    <w:rsid w:val="00204CD6"/>
    <w:rsid w:val="00204D08"/>
    <w:rsid w:val="00204D71"/>
    <w:rsid w:val="00204E45"/>
    <w:rsid w:val="002050EE"/>
    <w:rsid w:val="0020525F"/>
    <w:rsid w:val="002052DB"/>
    <w:rsid w:val="00205670"/>
    <w:rsid w:val="00205687"/>
    <w:rsid w:val="0020583E"/>
    <w:rsid w:val="00205D90"/>
    <w:rsid w:val="00206071"/>
    <w:rsid w:val="0020608F"/>
    <w:rsid w:val="002063C6"/>
    <w:rsid w:val="002064AC"/>
    <w:rsid w:val="00206561"/>
    <w:rsid w:val="0020659B"/>
    <w:rsid w:val="00206A42"/>
    <w:rsid w:val="00206C7A"/>
    <w:rsid w:val="00206CA4"/>
    <w:rsid w:val="00207013"/>
    <w:rsid w:val="002070AC"/>
    <w:rsid w:val="00207257"/>
    <w:rsid w:val="00207499"/>
    <w:rsid w:val="002074E7"/>
    <w:rsid w:val="00207584"/>
    <w:rsid w:val="002075A9"/>
    <w:rsid w:val="00207873"/>
    <w:rsid w:val="00207994"/>
    <w:rsid w:val="00207B46"/>
    <w:rsid w:val="00207C8B"/>
    <w:rsid w:val="00207D01"/>
    <w:rsid w:val="002100EE"/>
    <w:rsid w:val="00210150"/>
    <w:rsid w:val="00210175"/>
    <w:rsid w:val="00210385"/>
    <w:rsid w:val="00210499"/>
    <w:rsid w:val="002106BC"/>
    <w:rsid w:val="0021090A"/>
    <w:rsid w:val="00210A44"/>
    <w:rsid w:val="00210A48"/>
    <w:rsid w:val="00210A9B"/>
    <w:rsid w:val="00210B41"/>
    <w:rsid w:val="00210BBB"/>
    <w:rsid w:val="00210DEB"/>
    <w:rsid w:val="00210FF5"/>
    <w:rsid w:val="00211092"/>
    <w:rsid w:val="00211359"/>
    <w:rsid w:val="0021164E"/>
    <w:rsid w:val="002118A0"/>
    <w:rsid w:val="00211A64"/>
    <w:rsid w:val="00211CE9"/>
    <w:rsid w:val="00211D07"/>
    <w:rsid w:val="00212069"/>
    <w:rsid w:val="00212113"/>
    <w:rsid w:val="002123BC"/>
    <w:rsid w:val="00212631"/>
    <w:rsid w:val="002129D9"/>
    <w:rsid w:val="00212A9E"/>
    <w:rsid w:val="00212B9F"/>
    <w:rsid w:val="00212C0E"/>
    <w:rsid w:val="00212CEB"/>
    <w:rsid w:val="00212E2C"/>
    <w:rsid w:val="002130FB"/>
    <w:rsid w:val="00213210"/>
    <w:rsid w:val="0021333E"/>
    <w:rsid w:val="00213442"/>
    <w:rsid w:val="002135D2"/>
    <w:rsid w:val="002135E9"/>
    <w:rsid w:val="002138FF"/>
    <w:rsid w:val="00213E28"/>
    <w:rsid w:val="00213ECA"/>
    <w:rsid w:val="00213F4F"/>
    <w:rsid w:val="00214171"/>
    <w:rsid w:val="00214172"/>
    <w:rsid w:val="002141DF"/>
    <w:rsid w:val="00214492"/>
    <w:rsid w:val="00214904"/>
    <w:rsid w:val="00214914"/>
    <w:rsid w:val="0021491D"/>
    <w:rsid w:val="00214930"/>
    <w:rsid w:val="00215071"/>
    <w:rsid w:val="002150C5"/>
    <w:rsid w:val="0021521B"/>
    <w:rsid w:val="002152DD"/>
    <w:rsid w:val="0021538E"/>
    <w:rsid w:val="00215588"/>
    <w:rsid w:val="002155A2"/>
    <w:rsid w:val="00215617"/>
    <w:rsid w:val="00215709"/>
    <w:rsid w:val="0021573B"/>
    <w:rsid w:val="00215BB9"/>
    <w:rsid w:val="00215C78"/>
    <w:rsid w:val="00215CBE"/>
    <w:rsid w:val="00215F99"/>
    <w:rsid w:val="002161DF"/>
    <w:rsid w:val="002163D2"/>
    <w:rsid w:val="002164F9"/>
    <w:rsid w:val="002165AD"/>
    <w:rsid w:val="0021683E"/>
    <w:rsid w:val="00216C8C"/>
    <w:rsid w:val="00216D79"/>
    <w:rsid w:val="00216E85"/>
    <w:rsid w:val="0021721D"/>
    <w:rsid w:val="0021740A"/>
    <w:rsid w:val="002175D3"/>
    <w:rsid w:val="00217B05"/>
    <w:rsid w:val="00217B0B"/>
    <w:rsid w:val="00217B32"/>
    <w:rsid w:val="00217C2F"/>
    <w:rsid w:val="00217D0D"/>
    <w:rsid w:val="00217D23"/>
    <w:rsid w:val="0022023B"/>
    <w:rsid w:val="00220328"/>
    <w:rsid w:val="0022052D"/>
    <w:rsid w:val="002205E1"/>
    <w:rsid w:val="00220E83"/>
    <w:rsid w:val="00220F97"/>
    <w:rsid w:val="00221192"/>
    <w:rsid w:val="002212A6"/>
    <w:rsid w:val="002212B1"/>
    <w:rsid w:val="0022150E"/>
    <w:rsid w:val="00221921"/>
    <w:rsid w:val="002219EC"/>
    <w:rsid w:val="00221B22"/>
    <w:rsid w:val="00221D16"/>
    <w:rsid w:val="00221E5D"/>
    <w:rsid w:val="00221EF2"/>
    <w:rsid w:val="00221F0D"/>
    <w:rsid w:val="00222077"/>
    <w:rsid w:val="00222543"/>
    <w:rsid w:val="00222632"/>
    <w:rsid w:val="00222741"/>
    <w:rsid w:val="00222A96"/>
    <w:rsid w:val="00222C28"/>
    <w:rsid w:val="00222CF4"/>
    <w:rsid w:val="00222DF1"/>
    <w:rsid w:val="00222E48"/>
    <w:rsid w:val="00222F50"/>
    <w:rsid w:val="00223000"/>
    <w:rsid w:val="00223014"/>
    <w:rsid w:val="00223252"/>
    <w:rsid w:val="00223358"/>
    <w:rsid w:val="0022347E"/>
    <w:rsid w:val="00223965"/>
    <w:rsid w:val="0022396C"/>
    <w:rsid w:val="002239A7"/>
    <w:rsid w:val="00223B85"/>
    <w:rsid w:val="00223C8E"/>
    <w:rsid w:val="00223D28"/>
    <w:rsid w:val="00224312"/>
    <w:rsid w:val="00224479"/>
    <w:rsid w:val="002244DB"/>
    <w:rsid w:val="002246F2"/>
    <w:rsid w:val="0022475F"/>
    <w:rsid w:val="00224D68"/>
    <w:rsid w:val="00224E53"/>
    <w:rsid w:val="00224F3A"/>
    <w:rsid w:val="002252F8"/>
    <w:rsid w:val="002258A0"/>
    <w:rsid w:val="00225B67"/>
    <w:rsid w:val="00225DC8"/>
    <w:rsid w:val="00226290"/>
    <w:rsid w:val="00226364"/>
    <w:rsid w:val="002265FB"/>
    <w:rsid w:val="002266EC"/>
    <w:rsid w:val="00226803"/>
    <w:rsid w:val="00226B80"/>
    <w:rsid w:val="00226B8E"/>
    <w:rsid w:val="00226DE4"/>
    <w:rsid w:val="00226EED"/>
    <w:rsid w:val="00226F67"/>
    <w:rsid w:val="00226FC9"/>
    <w:rsid w:val="002270A1"/>
    <w:rsid w:val="00227277"/>
    <w:rsid w:val="00227344"/>
    <w:rsid w:val="00227375"/>
    <w:rsid w:val="002273E6"/>
    <w:rsid w:val="0022769F"/>
    <w:rsid w:val="002276CA"/>
    <w:rsid w:val="002276E2"/>
    <w:rsid w:val="00227ABE"/>
    <w:rsid w:val="00227E5D"/>
    <w:rsid w:val="00227EB4"/>
    <w:rsid w:val="00227F20"/>
    <w:rsid w:val="00230098"/>
    <w:rsid w:val="0023012A"/>
    <w:rsid w:val="00230370"/>
    <w:rsid w:val="00230376"/>
    <w:rsid w:val="0023047E"/>
    <w:rsid w:val="00230518"/>
    <w:rsid w:val="002305CB"/>
    <w:rsid w:val="0023061B"/>
    <w:rsid w:val="0023088E"/>
    <w:rsid w:val="00230A40"/>
    <w:rsid w:val="00230F36"/>
    <w:rsid w:val="00230FBD"/>
    <w:rsid w:val="00230FCE"/>
    <w:rsid w:val="0023112E"/>
    <w:rsid w:val="0023146A"/>
    <w:rsid w:val="002315B2"/>
    <w:rsid w:val="002315D5"/>
    <w:rsid w:val="00231705"/>
    <w:rsid w:val="002317AC"/>
    <w:rsid w:val="0023187D"/>
    <w:rsid w:val="00231DE5"/>
    <w:rsid w:val="002321C2"/>
    <w:rsid w:val="0023221C"/>
    <w:rsid w:val="00232582"/>
    <w:rsid w:val="002325CB"/>
    <w:rsid w:val="0023284D"/>
    <w:rsid w:val="0023291D"/>
    <w:rsid w:val="00232E38"/>
    <w:rsid w:val="0023318D"/>
    <w:rsid w:val="00233253"/>
    <w:rsid w:val="002332B8"/>
    <w:rsid w:val="0023339C"/>
    <w:rsid w:val="00233411"/>
    <w:rsid w:val="0023364A"/>
    <w:rsid w:val="00233748"/>
    <w:rsid w:val="0023378C"/>
    <w:rsid w:val="002339F4"/>
    <w:rsid w:val="00233A86"/>
    <w:rsid w:val="00233A97"/>
    <w:rsid w:val="00233BC9"/>
    <w:rsid w:val="00233BF8"/>
    <w:rsid w:val="00233E90"/>
    <w:rsid w:val="00233F52"/>
    <w:rsid w:val="00233FD4"/>
    <w:rsid w:val="0023401C"/>
    <w:rsid w:val="00234438"/>
    <w:rsid w:val="0023469E"/>
    <w:rsid w:val="002346AA"/>
    <w:rsid w:val="00234A02"/>
    <w:rsid w:val="00234A6E"/>
    <w:rsid w:val="00234B54"/>
    <w:rsid w:val="00234CA4"/>
    <w:rsid w:val="00234CFD"/>
    <w:rsid w:val="00234E86"/>
    <w:rsid w:val="00234F14"/>
    <w:rsid w:val="00235047"/>
    <w:rsid w:val="002350E9"/>
    <w:rsid w:val="00235518"/>
    <w:rsid w:val="002356D0"/>
    <w:rsid w:val="00235784"/>
    <w:rsid w:val="0023581C"/>
    <w:rsid w:val="00235961"/>
    <w:rsid w:val="002359D9"/>
    <w:rsid w:val="00235B0B"/>
    <w:rsid w:val="00235CF7"/>
    <w:rsid w:val="00235EFD"/>
    <w:rsid w:val="0023639A"/>
    <w:rsid w:val="00236415"/>
    <w:rsid w:val="00236754"/>
    <w:rsid w:val="0023699F"/>
    <w:rsid w:val="002369BF"/>
    <w:rsid w:val="00236A09"/>
    <w:rsid w:val="00236AF4"/>
    <w:rsid w:val="00236B27"/>
    <w:rsid w:val="00236D22"/>
    <w:rsid w:val="00236F51"/>
    <w:rsid w:val="00236FB4"/>
    <w:rsid w:val="0023703C"/>
    <w:rsid w:val="002371A9"/>
    <w:rsid w:val="002372E6"/>
    <w:rsid w:val="00237371"/>
    <w:rsid w:val="002373B3"/>
    <w:rsid w:val="002374E4"/>
    <w:rsid w:val="0023794D"/>
    <w:rsid w:val="00237A03"/>
    <w:rsid w:val="00237AC4"/>
    <w:rsid w:val="00237BE9"/>
    <w:rsid w:val="00237FC7"/>
    <w:rsid w:val="002402A9"/>
    <w:rsid w:val="002403F3"/>
    <w:rsid w:val="0024040D"/>
    <w:rsid w:val="002405A6"/>
    <w:rsid w:val="00240C9A"/>
    <w:rsid w:val="0024114E"/>
    <w:rsid w:val="002411E8"/>
    <w:rsid w:val="00241395"/>
    <w:rsid w:val="00241442"/>
    <w:rsid w:val="002419FD"/>
    <w:rsid w:val="00241F7F"/>
    <w:rsid w:val="0024202E"/>
    <w:rsid w:val="00242111"/>
    <w:rsid w:val="002421E5"/>
    <w:rsid w:val="00242201"/>
    <w:rsid w:val="00242386"/>
    <w:rsid w:val="002425A4"/>
    <w:rsid w:val="0024279F"/>
    <w:rsid w:val="0024285C"/>
    <w:rsid w:val="0024290E"/>
    <w:rsid w:val="00242972"/>
    <w:rsid w:val="00242A14"/>
    <w:rsid w:val="00242B7F"/>
    <w:rsid w:val="00242DF6"/>
    <w:rsid w:val="00242E7D"/>
    <w:rsid w:val="002430C3"/>
    <w:rsid w:val="00243163"/>
    <w:rsid w:val="00243265"/>
    <w:rsid w:val="002432A7"/>
    <w:rsid w:val="002434F8"/>
    <w:rsid w:val="0024357E"/>
    <w:rsid w:val="00243689"/>
    <w:rsid w:val="002436D9"/>
    <w:rsid w:val="002438AE"/>
    <w:rsid w:val="00243A7D"/>
    <w:rsid w:val="00243D4A"/>
    <w:rsid w:val="00243EE3"/>
    <w:rsid w:val="00243FDF"/>
    <w:rsid w:val="0024401D"/>
    <w:rsid w:val="0024458B"/>
    <w:rsid w:val="00244689"/>
    <w:rsid w:val="002446D6"/>
    <w:rsid w:val="0024471E"/>
    <w:rsid w:val="00244731"/>
    <w:rsid w:val="0024482E"/>
    <w:rsid w:val="002449A1"/>
    <w:rsid w:val="00244B54"/>
    <w:rsid w:val="00244BAB"/>
    <w:rsid w:val="00244BE3"/>
    <w:rsid w:val="00244D9A"/>
    <w:rsid w:val="00245229"/>
    <w:rsid w:val="002454E1"/>
    <w:rsid w:val="002457AD"/>
    <w:rsid w:val="00245A27"/>
    <w:rsid w:val="00245B7E"/>
    <w:rsid w:val="0024657B"/>
    <w:rsid w:val="00246818"/>
    <w:rsid w:val="0024686A"/>
    <w:rsid w:val="002469E5"/>
    <w:rsid w:val="002469FD"/>
    <w:rsid w:val="00246A90"/>
    <w:rsid w:val="00246AE4"/>
    <w:rsid w:val="00246C24"/>
    <w:rsid w:val="00247087"/>
    <w:rsid w:val="002470AD"/>
    <w:rsid w:val="0024728E"/>
    <w:rsid w:val="0024760B"/>
    <w:rsid w:val="002476CD"/>
    <w:rsid w:val="00247D3A"/>
    <w:rsid w:val="00247DF8"/>
    <w:rsid w:val="00247FA8"/>
    <w:rsid w:val="002503C9"/>
    <w:rsid w:val="002503EF"/>
    <w:rsid w:val="00250773"/>
    <w:rsid w:val="002508EB"/>
    <w:rsid w:val="00250937"/>
    <w:rsid w:val="002509F5"/>
    <w:rsid w:val="00250A5F"/>
    <w:rsid w:val="00250DF3"/>
    <w:rsid w:val="00250F65"/>
    <w:rsid w:val="00251079"/>
    <w:rsid w:val="00251116"/>
    <w:rsid w:val="002511ED"/>
    <w:rsid w:val="00251224"/>
    <w:rsid w:val="00251352"/>
    <w:rsid w:val="002513DA"/>
    <w:rsid w:val="002513EA"/>
    <w:rsid w:val="002513EC"/>
    <w:rsid w:val="002515AB"/>
    <w:rsid w:val="002516F8"/>
    <w:rsid w:val="00251704"/>
    <w:rsid w:val="0025189E"/>
    <w:rsid w:val="00251B61"/>
    <w:rsid w:val="00251D1D"/>
    <w:rsid w:val="00251E9C"/>
    <w:rsid w:val="00251EFE"/>
    <w:rsid w:val="00251F9D"/>
    <w:rsid w:val="00251FD8"/>
    <w:rsid w:val="00252288"/>
    <w:rsid w:val="00252759"/>
    <w:rsid w:val="002529BA"/>
    <w:rsid w:val="00252D3B"/>
    <w:rsid w:val="00252E15"/>
    <w:rsid w:val="00252F17"/>
    <w:rsid w:val="00253456"/>
    <w:rsid w:val="002534D5"/>
    <w:rsid w:val="0025357F"/>
    <w:rsid w:val="0025361B"/>
    <w:rsid w:val="00253710"/>
    <w:rsid w:val="00253B40"/>
    <w:rsid w:val="00253B83"/>
    <w:rsid w:val="00253CE6"/>
    <w:rsid w:val="00254405"/>
    <w:rsid w:val="00254411"/>
    <w:rsid w:val="00254518"/>
    <w:rsid w:val="0025466B"/>
    <w:rsid w:val="00254722"/>
    <w:rsid w:val="0025486C"/>
    <w:rsid w:val="00254C73"/>
    <w:rsid w:val="00254E82"/>
    <w:rsid w:val="002551F4"/>
    <w:rsid w:val="002556AA"/>
    <w:rsid w:val="00255861"/>
    <w:rsid w:val="002558D3"/>
    <w:rsid w:val="00255F02"/>
    <w:rsid w:val="0025637E"/>
    <w:rsid w:val="002563DE"/>
    <w:rsid w:val="00256457"/>
    <w:rsid w:val="00256545"/>
    <w:rsid w:val="00256687"/>
    <w:rsid w:val="002566FD"/>
    <w:rsid w:val="00256742"/>
    <w:rsid w:val="002567BF"/>
    <w:rsid w:val="002568DB"/>
    <w:rsid w:val="00256BE9"/>
    <w:rsid w:val="00256CF3"/>
    <w:rsid w:val="00256F67"/>
    <w:rsid w:val="00257022"/>
    <w:rsid w:val="0025715C"/>
    <w:rsid w:val="0025716E"/>
    <w:rsid w:val="00257973"/>
    <w:rsid w:val="002600FE"/>
    <w:rsid w:val="0026046D"/>
    <w:rsid w:val="002606D8"/>
    <w:rsid w:val="00260E74"/>
    <w:rsid w:val="00260F1D"/>
    <w:rsid w:val="00261137"/>
    <w:rsid w:val="002611A9"/>
    <w:rsid w:val="00261304"/>
    <w:rsid w:val="00261529"/>
    <w:rsid w:val="002618CA"/>
    <w:rsid w:val="00261A63"/>
    <w:rsid w:val="00261A67"/>
    <w:rsid w:val="00261C75"/>
    <w:rsid w:val="00261D7D"/>
    <w:rsid w:val="00261E49"/>
    <w:rsid w:val="00261F6F"/>
    <w:rsid w:val="00261F7C"/>
    <w:rsid w:val="00262127"/>
    <w:rsid w:val="002624B2"/>
    <w:rsid w:val="00262573"/>
    <w:rsid w:val="00262A4C"/>
    <w:rsid w:val="00262C8A"/>
    <w:rsid w:val="00262CED"/>
    <w:rsid w:val="00262EC8"/>
    <w:rsid w:val="00262EF9"/>
    <w:rsid w:val="002630A3"/>
    <w:rsid w:val="002631AD"/>
    <w:rsid w:val="002631DD"/>
    <w:rsid w:val="002632F2"/>
    <w:rsid w:val="0026362A"/>
    <w:rsid w:val="00263631"/>
    <w:rsid w:val="002637E4"/>
    <w:rsid w:val="00263803"/>
    <w:rsid w:val="0026387A"/>
    <w:rsid w:val="00263ACC"/>
    <w:rsid w:val="00263C10"/>
    <w:rsid w:val="00263D00"/>
    <w:rsid w:val="00263D1F"/>
    <w:rsid w:val="00263D89"/>
    <w:rsid w:val="00263DA5"/>
    <w:rsid w:val="00263E34"/>
    <w:rsid w:val="00264035"/>
    <w:rsid w:val="0026423D"/>
    <w:rsid w:val="0026441C"/>
    <w:rsid w:val="00264543"/>
    <w:rsid w:val="00264872"/>
    <w:rsid w:val="0026499E"/>
    <w:rsid w:val="00264B60"/>
    <w:rsid w:val="00264D1F"/>
    <w:rsid w:val="00264D7E"/>
    <w:rsid w:val="00265035"/>
    <w:rsid w:val="00265090"/>
    <w:rsid w:val="002653C0"/>
    <w:rsid w:val="002657DF"/>
    <w:rsid w:val="002658B9"/>
    <w:rsid w:val="00265AF2"/>
    <w:rsid w:val="00265E72"/>
    <w:rsid w:val="00265EA1"/>
    <w:rsid w:val="00265F7E"/>
    <w:rsid w:val="00266501"/>
    <w:rsid w:val="00266854"/>
    <w:rsid w:val="00266886"/>
    <w:rsid w:val="00266E3A"/>
    <w:rsid w:val="00266F84"/>
    <w:rsid w:val="00266FE2"/>
    <w:rsid w:val="00267107"/>
    <w:rsid w:val="002673CF"/>
    <w:rsid w:val="00267588"/>
    <w:rsid w:val="00267719"/>
    <w:rsid w:val="00267814"/>
    <w:rsid w:val="00267919"/>
    <w:rsid w:val="0026796B"/>
    <w:rsid w:val="00267A53"/>
    <w:rsid w:val="00267B09"/>
    <w:rsid w:val="00267C15"/>
    <w:rsid w:val="00267C82"/>
    <w:rsid w:val="00267D20"/>
    <w:rsid w:val="00270286"/>
    <w:rsid w:val="00270387"/>
    <w:rsid w:val="00270395"/>
    <w:rsid w:val="0027041E"/>
    <w:rsid w:val="00270461"/>
    <w:rsid w:val="00270B15"/>
    <w:rsid w:val="00270D44"/>
    <w:rsid w:val="00270EE9"/>
    <w:rsid w:val="00270F59"/>
    <w:rsid w:val="00271113"/>
    <w:rsid w:val="0027112C"/>
    <w:rsid w:val="00271364"/>
    <w:rsid w:val="002715D6"/>
    <w:rsid w:val="002716F3"/>
    <w:rsid w:val="00271761"/>
    <w:rsid w:val="00271C27"/>
    <w:rsid w:val="00271EE9"/>
    <w:rsid w:val="00271F4D"/>
    <w:rsid w:val="002721BE"/>
    <w:rsid w:val="002721F4"/>
    <w:rsid w:val="002721FA"/>
    <w:rsid w:val="00272535"/>
    <w:rsid w:val="00272669"/>
    <w:rsid w:val="00272A93"/>
    <w:rsid w:val="00272CF4"/>
    <w:rsid w:val="002730E0"/>
    <w:rsid w:val="00273164"/>
    <w:rsid w:val="00273291"/>
    <w:rsid w:val="00273873"/>
    <w:rsid w:val="00273E6B"/>
    <w:rsid w:val="0027409F"/>
    <w:rsid w:val="0027422A"/>
    <w:rsid w:val="0027428D"/>
    <w:rsid w:val="0027442A"/>
    <w:rsid w:val="0027448E"/>
    <w:rsid w:val="002747F5"/>
    <w:rsid w:val="00274A33"/>
    <w:rsid w:val="00274C01"/>
    <w:rsid w:val="00274C35"/>
    <w:rsid w:val="00274E08"/>
    <w:rsid w:val="00275023"/>
    <w:rsid w:val="002751A5"/>
    <w:rsid w:val="0027529D"/>
    <w:rsid w:val="0027560C"/>
    <w:rsid w:val="002756A7"/>
    <w:rsid w:val="002758D1"/>
    <w:rsid w:val="002759B7"/>
    <w:rsid w:val="002759D1"/>
    <w:rsid w:val="00275A8D"/>
    <w:rsid w:val="00275C01"/>
    <w:rsid w:val="00275C75"/>
    <w:rsid w:val="00275DBC"/>
    <w:rsid w:val="00275E61"/>
    <w:rsid w:val="00275FB4"/>
    <w:rsid w:val="002760A6"/>
    <w:rsid w:val="0027668B"/>
    <w:rsid w:val="00276806"/>
    <w:rsid w:val="00276B01"/>
    <w:rsid w:val="00276B30"/>
    <w:rsid w:val="00277213"/>
    <w:rsid w:val="00277225"/>
    <w:rsid w:val="00277702"/>
    <w:rsid w:val="00277922"/>
    <w:rsid w:val="00277952"/>
    <w:rsid w:val="00277A2E"/>
    <w:rsid w:val="00277A38"/>
    <w:rsid w:val="00277B3D"/>
    <w:rsid w:val="00277C00"/>
    <w:rsid w:val="0028021C"/>
    <w:rsid w:val="0028039D"/>
    <w:rsid w:val="00280775"/>
    <w:rsid w:val="00280AFC"/>
    <w:rsid w:val="00280BC3"/>
    <w:rsid w:val="00280BD8"/>
    <w:rsid w:val="00280D45"/>
    <w:rsid w:val="00280D64"/>
    <w:rsid w:val="00280D6E"/>
    <w:rsid w:val="00280DDA"/>
    <w:rsid w:val="00280F9B"/>
    <w:rsid w:val="002811E2"/>
    <w:rsid w:val="0028132E"/>
    <w:rsid w:val="002814F3"/>
    <w:rsid w:val="00281ACC"/>
    <w:rsid w:val="00281E9E"/>
    <w:rsid w:val="00281EC0"/>
    <w:rsid w:val="00282226"/>
    <w:rsid w:val="002823B1"/>
    <w:rsid w:val="002823FB"/>
    <w:rsid w:val="00282490"/>
    <w:rsid w:val="002824C4"/>
    <w:rsid w:val="00282575"/>
    <w:rsid w:val="00282720"/>
    <w:rsid w:val="00282767"/>
    <w:rsid w:val="00282BAD"/>
    <w:rsid w:val="00282C60"/>
    <w:rsid w:val="00282D39"/>
    <w:rsid w:val="00282E6E"/>
    <w:rsid w:val="002830F6"/>
    <w:rsid w:val="00283160"/>
    <w:rsid w:val="00283797"/>
    <w:rsid w:val="00283BBF"/>
    <w:rsid w:val="00283C25"/>
    <w:rsid w:val="00283ECF"/>
    <w:rsid w:val="00283EE2"/>
    <w:rsid w:val="00283F9E"/>
    <w:rsid w:val="00283FFB"/>
    <w:rsid w:val="0028400D"/>
    <w:rsid w:val="00284273"/>
    <w:rsid w:val="002842E0"/>
    <w:rsid w:val="00284405"/>
    <w:rsid w:val="0028459C"/>
    <w:rsid w:val="0028479F"/>
    <w:rsid w:val="002849DE"/>
    <w:rsid w:val="00284A67"/>
    <w:rsid w:val="00285180"/>
    <w:rsid w:val="002852CE"/>
    <w:rsid w:val="0028534D"/>
    <w:rsid w:val="0028559B"/>
    <w:rsid w:val="00285886"/>
    <w:rsid w:val="002858BD"/>
    <w:rsid w:val="00285BB0"/>
    <w:rsid w:val="00285DAC"/>
    <w:rsid w:val="00285FA9"/>
    <w:rsid w:val="002865BA"/>
    <w:rsid w:val="00286676"/>
    <w:rsid w:val="002868EE"/>
    <w:rsid w:val="00286B80"/>
    <w:rsid w:val="00286D54"/>
    <w:rsid w:val="00286D8D"/>
    <w:rsid w:val="00286F11"/>
    <w:rsid w:val="00286F77"/>
    <w:rsid w:val="0028711B"/>
    <w:rsid w:val="0028719E"/>
    <w:rsid w:val="002873BA"/>
    <w:rsid w:val="002874DD"/>
    <w:rsid w:val="00287604"/>
    <w:rsid w:val="002876CC"/>
    <w:rsid w:val="00287CCA"/>
    <w:rsid w:val="00287ED9"/>
    <w:rsid w:val="00287F27"/>
    <w:rsid w:val="00290010"/>
    <w:rsid w:val="0029012E"/>
    <w:rsid w:val="0029033D"/>
    <w:rsid w:val="002905D9"/>
    <w:rsid w:val="0029095E"/>
    <w:rsid w:val="00290AA1"/>
    <w:rsid w:val="00290BD3"/>
    <w:rsid w:val="00290D83"/>
    <w:rsid w:val="00290DCE"/>
    <w:rsid w:val="00290E3F"/>
    <w:rsid w:val="00290F0A"/>
    <w:rsid w:val="00290FA0"/>
    <w:rsid w:val="0029131D"/>
    <w:rsid w:val="0029142D"/>
    <w:rsid w:val="00291531"/>
    <w:rsid w:val="00291604"/>
    <w:rsid w:val="002917B8"/>
    <w:rsid w:val="002917BF"/>
    <w:rsid w:val="00291914"/>
    <w:rsid w:val="00291BFF"/>
    <w:rsid w:val="00291CE7"/>
    <w:rsid w:val="00291E3B"/>
    <w:rsid w:val="00291EBE"/>
    <w:rsid w:val="00291FF4"/>
    <w:rsid w:val="002923BE"/>
    <w:rsid w:val="0029244A"/>
    <w:rsid w:val="00292525"/>
    <w:rsid w:val="002925E8"/>
    <w:rsid w:val="00292610"/>
    <w:rsid w:val="00292A36"/>
    <w:rsid w:val="00292C0A"/>
    <w:rsid w:val="00292F3A"/>
    <w:rsid w:val="002930C8"/>
    <w:rsid w:val="002930D2"/>
    <w:rsid w:val="00293175"/>
    <w:rsid w:val="00293571"/>
    <w:rsid w:val="00293738"/>
    <w:rsid w:val="00293A38"/>
    <w:rsid w:val="00293A64"/>
    <w:rsid w:val="00293A7E"/>
    <w:rsid w:val="00293B46"/>
    <w:rsid w:val="002940FE"/>
    <w:rsid w:val="00294489"/>
    <w:rsid w:val="00294715"/>
    <w:rsid w:val="00294853"/>
    <w:rsid w:val="002948B3"/>
    <w:rsid w:val="002949F2"/>
    <w:rsid w:val="00294C66"/>
    <w:rsid w:val="00295086"/>
    <w:rsid w:val="0029518C"/>
    <w:rsid w:val="002951C8"/>
    <w:rsid w:val="00295662"/>
    <w:rsid w:val="00295788"/>
    <w:rsid w:val="002958E3"/>
    <w:rsid w:val="002958F2"/>
    <w:rsid w:val="002959FA"/>
    <w:rsid w:val="00295BF0"/>
    <w:rsid w:val="00295C5A"/>
    <w:rsid w:val="00295F68"/>
    <w:rsid w:val="002962A4"/>
    <w:rsid w:val="00296472"/>
    <w:rsid w:val="002965FF"/>
    <w:rsid w:val="00296793"/>
    <w:rsid w:val="00296988"/>
    <w:rsid w:val="00296C4C"/>
    <w:rsid w:val="00296CA2"/>
    <w:rsid w:val="00296E6E"/>
    <w:rsid w:val="00296EA0"/>
    <w:rsid w:val="00296EC5"/>
    <w:rsid w:val="00297033"/>
    <w:rsid w:val="002971CE"/>
    <w:rsid w:val="00297302"/>
    <w:rsid w:val="0029764B"/>
    <w:rsid w:val="002977AC"/>
    <w:rsid w:val="00297914"/>
    <w:rsid w:val="00297A65"/>
    <w:rsid w:val="00297E1D"/>
    <w:rsid w:val="002A00B0"/>
    <w:rsid w:val="002A02C9"/>
    <w:rsid w:val="002A032A"/>
    <w:rsid w:val="002A03BE"/>
    <w:rsid w:val="002A0469"/>
    <w:rsid w:val="002A06D1"/>
    <w:rsid w:val="002A07EF"/>
    <w:rsid w:val="002A08A7"/>
    <w:rsid w:val="002A0A2D"/>
    <w:rsid w:val="002A0A45"/>
    <w:rsid w:val="002A0AA6"/>
    <w:rsid w:val="002A0D1A"/>
    <w:rsid w:val="002A10C7"/>
    <w:rsid w:val="002A1159"/>
    <w:rsid w:val="002A13AA"/>
    <w:rsid w:val="002A15BE"/>
    <w:rsid w:val="002A17E9"/>
    <w:rsid w:val="002A1AAF"/>
    <w:rsid w:val="002A1D93"/>
    <w:rsid w:val="002A1E8A"/>
    <w:rsid w:val="002A1EB3"/>
    <w:rsid w:val="002A1F1E"/>
    <w:rsid w:val="002A25B9"/>
    <w:rsid w:val="002A25CE"/>
    <w:rsid w:val="002A26BC"/>
    <w:rsid w:val="002A2746"/>
    <w:rsid w:val="002A2764"/>
    <w:rsid w:val="002A2A65"/>
    <w:rsid w:val="002A2B8C"/>
    <w:rsid w:val="002A2B98"/>
    <w:rsid w:val="002A2F41"/>
    <w:rsid w:val="002A31B3"/>
    <w:rsid w:val="002A3906"/>
    <w:rsid w:val="002A39D0"/>
    <w:rsid w:val="002A3B93"/>
    <w:rsid w:val="002A3D96"/>
    <w:rsid w:val="002A3E01"/>
    <w:rsid w:val="002A3E35"/>
    <w:rsid w:val="002A4130"/>
    <w:rsid w:val="002A42D8"/>
    <w:rsid w:val="002A44B9"/>
    <w:rsid w:val="002A4574"/>
    <w:rsid w:val="002A4B40"/>
    <w:rsid w:val="002A4B82"/>
    <w:rsid w:val="002A4BC4"/>
    <w:rsid w:val="002A4F23"/>
    <w:rsid w:val="002A4FCE"/>
    <w:rsid w:val="002A5312"/>
    <w:rsid w:val="002A5649"/>
    <w:rsid w:val="002A57E7"/>
    <w:rsid w:val="002A5B25"/>
    <w:rsid w:val="002A5C39"/>
    <w:rsid w:val="002A5CE0"/>
    <w:rsid w:val="002A5D0A"/>
    <w:rsid w:val="002A5DB2"/>
    <w:rsid w:val="002A5DE6"/>
    <w:rsid w:val="002A5DE7"/>
    <w:rsid w:val="002A5E27"/>
    <w:rsid w:val="002A5F05"/>
    <w:rsid w:val="002A645D"/>
    <w:rsid w:val="002A64DF"/>
    <w:rsid w:val="002A675E"/>
    <w:rsid w:val="002A6877"/>
    <w:rsid w:val="002A687B"/>
    <w:rsid w:val="002A69DC"/>
    <w:rsid w:val="002A6A03"/>
    <w:rsid w:val="002A6B59"/>
    <w:rsid w:val="002A6C09"/>
    <w:rsid w:val="002A6E3D"/>
    <w:rsid w:val="002A6E9D"/>
    <w:rsid w:val="002A6F0C"/>
    <w:rsid w:val="002A6FAC"/>
    <w:rsid w:val="002A729D"/>
    <w:rsid w:val="002A74BF"/>
    <w:rsid w:val="002A7614"/>
    <w:rsid w:val="002A767F"/>
    <w:rsid w:val="002A790F"/>
    <w:rsid w:val="002A7B70"/>
    <w:rsid w:val="002A7C97"/>
    <w:rsid w:val="002A7CD3"/>
    <w:rsid w:val="002A7E00"/>
    <w:rsid w:val="002B0221"/>
    <w:rsid w:val="002B0234"/>
    <w:rsid w:val="002B023A"/>
    <w:rsid w:val="002B0489"/>
    <w:rsid w:val="002B090A"/>
    <w:rsid w:val="002B0A77"/>
    <w:rsid w:val="002B0BE5"/>
    <w:rsid w:val="002B0F00"/>
    <w:rsid w:val="002B1011"/>
    <w:rsid w:val="002B105B"/>
    <w:rsid w:val="002B12BE"/>
    <w:rsid w:val="002B16ED"/>
    <w:rsid w:val="002B16EE"/>
    <w:rsid w:val="002B17D3"/>
    <w:rsid w:val="002B1947"/>
    <w:rsid w:val="002B19C4"/>
    <w:rsid w:val="002B1AE1"/>
    <w:rsid w:val="002B1FDE"/>
    <w:rsid w:val="002B2039"/>
    <w:rsid w:val="002B21C0"/>
    <w:rsid w:val="002B21E3"/>
    <w:rsid w:val="002B22E1"/>
    <w:rsid w:val="002B237D"/>
    <w:rsid w:val="002B2458"/>
    <w:rsid w:val="002B246B"/>
    <w:rsid w:val="002B25D5"/>
    <w:rsid w:val="002B26F1"/>
    <w:rsid w:val="002B2AA6"/>
    <w:rsid w:val="002B2BB2"/>
    <w:rsid w:val="002B2DA9"/>
    <w:rsid w:val="002B2F80"/>
    <w:rsid w:val="002B3202"/>
    <w:rsid w:val="002B320E"/>
    <w:rsid w:val="002B3220"/>
    <w:rsid w:val="002B32B0"/>
    <w:rsid w:val="002B3403"/>
    <w:rsid w:val="002B34ED"/>
    <w:rsid w:val="002B3534"/>
    <w:rsid w:val="002B3603"/>
    <w:rsid w:val="002B3B6C"/>
    <w:rsid w:val="002B3D48"/>
    <w:rsid w:val="002B3FD5"/>
    <w:rsid w:val="002B403F"/>
    <w:rsid w:val="002B4040"/>
    <w:rsid w:val="002B4060"/>
    <w:rsid w:val="002B42AE"/>
    <w:rsid w:val="002B430B"/>
    <w:rsid w:val="002B444E"/>
    <w:rsid w:val="002B466D"/>
    <w:rsid w:val="002B47F5"/>
    <w:rsid w:val="002B4EB2"/>
    <w:rsid w:val="002B4F22"/>
    <w:rsid w:val="002B4FA1"/>
    <w:rsid w:val="002B4FE0"/>
    <w:rsid w:val="002B520F"/>
    <w:rsid w:val="002B52CB"/>
    <w:rsid w:val="002B52F2"/>
    <w:rsid w:val="002B5424"/>
    <w:rsid w:val="002B5470"/>
    <w:rsid w:val="002B5652"/>
    <w:rsid w:val="002B5825"/>
    <w:rsid w:val="002B58B0"/>
    <w:rsid w:val="002B5C69"/>
    <w:rsid w:val="002B5CEC"/>
    <w:rsid w:val="002B5D9D"/>
    <w:rsid w:val="002B5DE4"/>
    <w:rsid w:val="002B5FBB"/>
    <w:rsid w:val="002B5FF8"/>
    <w:rsid w:val="002B649F"/>
    <w:rsid w:val="002B64DD"/>
    <w:rsid w:val="002B663D"/>
    <w:rsid w:val="002B67D3"/>
    <w:rsid w:val="002B67F2"/>
    <w:rsid w:val="002B6B5E"/>
    <w:rsid w:val="002B6DF5"/>
    <w:rsid w:val="002B6DF7"/>
    <w:rsid w:val="002B7098"/>
    <w:rsid w:val="002B70D0"/>
    <w:rsid w:val="002B711F"/>
    <w:rsid w:val="002B7133"/>
    <w:rsid w:val="002B7196"/>
    <w:rsid w:val="002B7598"/>
    <w:rsid w:val="002B778F"/>
    <w:rsid w:val="002B7C43"/>
    <w:rsid w:val="002B7C50"/>
    <w:rsid w:val="002B7CAD"/>
    <w:rsid w:val="002B7E1D"/>
    <w:rsid w:val="002B7F2A"/>
    <w:rsid w:val="002C0202"/>
    <w:rsid w:val="002C02F5"/>
    <w:rsid w:val="002C048A"/>
    <w:rsid w:val="002C063F"/>
    <w:rsid w:val="002C06BB"/>
    <w:rsid w:val="002C07F4"/>
    <w:rsid w:val="002C08C4"/>
    <w:rsid w:val="002C0971"/>
    <w:rsid w:val="002C09F3"/>
    <w:rsid w:val="002C0A8F"/>
    <w:rsid w:val="002C0C2D"/>
    <w:rsid w:val="002C0CF6"/>
    <w:rsid w:val="002C0F4A"/>
    <w:rsid w:val="002C0F73"/>
    <w:rsid w:val="002C1026"/>
    <w:rsid w:val="002C10E2"/>
    <w:rsid w:val="002C114F"/>
    <w:rsid w:val="002C132F"/>
    <w:rsid w:val="002C1411"/>
    <w:rsid w:val="002C1652"/>
    <w:rsid w:val="002C16CC"/>
    <w:rsid w:val="002C17B7"/>
    <w:rsid w:val="002C1958"/>
    <w:rsid w:val="002C196A"/>
    <w:rsid w:val="002C19AD"/>
    <w:rsid w:val="002C1C7C"/>
    <w:rsid w:val="002C1C9A"/>
    <w:rsid w:val="002C1CB9"/>
    <w:rsid w:val="002C1D0C"/>
    <w:rsid w:val="002C1EC4"/>
    <w:rsid w:val="002C1EDC"/>
    <w:rsid w:val="002C213D"/>
    <w:rsid w:val="002C2145"/>
    <w:rsid w:val="002C215E"/>
    <w:rsid w:val="002C21B4"/>
    <w:rsid w:val="002C244E"/>
    <w:rsid w:val="002C256C"/>
    <w:rsid w:val="002C29E8"/>
    <w:rsid w:val="002C2C5A"/>
    <w:rsid w:val="002C3011"/>
    <w:rsid w:val="002C31C7"/>
    <w:rsid w:val="002C3374"/>
    <w:rsid w:val="002C3597"/>
    <w:rsid w:val="002C3982"/>
    <w:rsid w:val="002C3E63"/>
    <w:rsid w:val="002C3E6C"/>
    <w:rsid w:val="002C3EA5"/>
    <w:rsid w:val="002C3F27"/>
    <w:rsid w:val="002C405E"/>
    <w:rsid w:val="002C44D2"/>
    <w:rsid w:val="002C4705"/>
    <w:rsid w:val="002C470E"/>
    <w:rsid w:val="002C476B"/>
    <w:rsid w:val="002C4926"/>
    <w:rsid w:val="002C4DF1"/>
    <w:rsid w:val="002C4E22"/>
    <w:rsid w:val="002C4EDE"/>
    <w:rsid w:val="002C4F1E"/>
    <w:rsid w:val="002C51A2"/>
    <w:rsid w:val="002C51C6"/>
    <w:rsid w:val="002C5444"/>
    <w:rsid w:val="002C558F"/>
    <w:rsid w:val="002C5734"/>
    <w:rsid w:val="002C579E"/>
    <w:rsid w:val="002C59C0"/>
    <w:rsid w:val="002C5FD5"/>
    <w:rsid w:val="002C611F"/>
    <w:rsid w:val="002C617E"/>
    <w:rsid w:val="002C6210"/>
    <w:rsid w:val="002C6294"/>
    <w:rsid w:val="002C62CF"/>
    <w:rsid w:val="002C635F"/>
    <w:rsid w:val="002C6849"/>
    <w:rsid w:val="002C6ACD"/>
    <w:rsid w:val="002C6C42"/>
    <w:rsid w:val="002C6C9F"/>
    <w:rsid w:val="002C6EE0"/>
    <w:rsid w:val="002C707B"/>
    <w:rsid w:val="002C713A"/>
    <w:rsid w:val="002C764C"/>
    <w:rsid w:val="002C765B"/>
    <w:rsid w:val="002C7803"/>
    <w:rsid w:val="002C7A9D"/>
    <w:rsid w:val="002C7AE2"/>
    <w:rsid w:val="002C7AF7"/>
    <w:rsid w:val="002C7DAE"/>
    <w:rsid w:val="002C7E6A"/>
    <w:rsid w:val="002D01A0"/>
    <w:rsid w:val="002D028A"/>
    <w:rsid w:val="002D02F6"/>
    <w:rsid w:val="002D05F4"/>
    <w:rsid w:val="002D0600"/>
    <w:rsid w:val="002D0614"/>
    <w:rsid w:val="002D0739"/>
    <w:rsid w:val="002D07E6"/>
    <w:rsid w:val="002D0850"/>
    <w:rsid w:val="002D08E0"/>
    <w:rsid w:val="002D099C"/>
    <w:rsid w:val="002D0C58"/>
    <w:rsid w:val="002D0DEB"/>
    <w:rsid w:val="002D0E2F"/>
    <w:rsid w:val="002D0F08"/>
    <w:rsid w:val="002D0FA6"/>
    <w:rsid w:val="002D1068"/>
    <w:rsid w:val="002D10DF"/>
    <w:rsid w:val="002D1607"/>
    <w:rsid w:val="002D16D3"/>
    <w:rsid w:val="002D1A84"/>
    <w:rsid w:val="002D1B3E"/>
    <w:rsid w:val="002D1BE8"/>
    <w:rsid w:val="002D1D48"/>
    <w:rsid w:val="002D203C"/>
    <w:rsid w:val="002D2064"/>
    <w:rsid w:val="002D2279"/>
    <w:rsid w:val="002D272B"/>
    <w:rsid w:val="002D27F2"/>
    <w:rsid w:val="002D2822"/>
    <w:rsid w:val="002D288A"/>
    <w:rsid w:val="002D28A5"/>
    <w:rsid w:val="002D28BA"/>
    <w:rsid w:val="002D2981"/>
    <w:rsid w:val="002D2B83"/>
    <w:rsid w:val="002D2C7A"/>
    <w:rsid w:val="002D2ED0"/>
    <w:rsid w:val="002D2F09"/>
    <w:rsid w:val="002D2F18"/>
    <w:rsid w:val="002D309D"/>
    <w:rsid w:val="002D321E"/>
    <w:rsid w:val="002D372E"/>
    <w:rsid w:val="002D3755"/>
    <w:rsid w:val="002D3836"/>
    <w:rsid w:val="002D385F"/>
    <w:rsid w:val="002D3992"/>
    <w:rsid w:val="002D3C11"/>
    <w:rsid w:val="002D3C43"/>
    <w:rsid w:val="002D3CD4"/>
    <w:rsid w:val="002D3F73"/>
    <w:rsid w:val="002D4519"/>
    <w:rsid w:val="002D45A2"/>
    <w:rsid w:val="002D4737"/>
    <w:rsid w:val="002D47B6"/>
    <w:rsid w:val="002D4938"/>
    <w:rsid w:val="002D4ABA"/>
    <w:rsid w:val="002D4C3C"/>
    <w:rsid w:val="002D4E11"/>
    <w:rsid w:val="002D4F9C"/>
    <w:rsid w:val="002D5178"/>
    <w:rsid w:val="002D51C5"/>
    <w:rsid w:val="002D581C"/>
    <w:rsid w:val="002D5B98"/>
    <w:rsid w:val="002D5D35"/>
    <w:rsid w:val="002D6401"/>
    <w:rsid w:val="002D673B"/>
    <w:rsid w:val="002D6774"/>
    <w:rsid w:val="002D69EE"/>
    <w:rsid w:val="002D6C50"/>
    <w:rsid w:val="002D6F7D"/>
    <w:rsid w:val="002D7079"/>
    <w:rsid w:val="002D718C"/>
    <w:rsid w:val="002D71B4"/>
    <w:rsid w:val="002D7499"/>
    <w:rsid w:val="002D75B4"/>
    <w:rsid w:val="002D7949"/>
    <w:rsid w:val="002D7E3A"/>
    <w:rsid w:val="002D7E65"/>
    <w:rsid w:val="002E024E"/>
    <w:rsid w:val="002E026F"/>
    <w:rsid w:val="002E053B"/>
    <w:rsid w:val="002E0667"/>
    <w:rsid w:val="002E0875"/>
    <w:rsid w:val="002E0893"/>
    <w:rsid w:val="002E09C6"/>
    <w:rsid w:val="002E0D3A"/>
    <w:rsid w:val="002E0FFB"/>
    <w:rsid w:val="002E1181"/>
    <w:rsid w:val="002E1256"/>
    <w:rsid w:val="002E13EB"/>
    <w:rsid w:val="002E14D7"/>
    <w:rsid w:val="002E14FE"/>
    <w:rsid w:val="002E1542"/>
    <w:rsid w:val="002E1750"/>
    <w:rsid w:val="002E1791"/>
    <w:rsid w:val="002E18A4"/>
    <w:rsid w:val="002E190D"/>
    <w:rsid w:val="002E191E"/>
    <w:rsid w:val="002E1B95"/>
    <w:rsid w:val="002E1C75"/>
    <w:rsid w:val="002E1D83"/>
    <w:rsid w:val="002E1E59"/>
    <w:rsid w:val="002E1EA5"/>
    <w:rsid w:val="002E1F74"/>
    <w:rsid w:val="002E25C9"/>
    <w:rsid w:val="002E26A6"/>
    <w:rsid w:val="002E2859"/>
    <w:rsid w:val="002E28B3"/>
    <w:rsid w:val="002E2912"/>
    <w:rsid w:val="002E2BA6"/>
    <w:rsid w:val="002E2DC5"/>
    <w:rsid w:val="002E2FF2"/>
    <w:rsid w:val="002E3129"/>
    <w:rsid w:val="002E330E"/>
    <w:rsid w:val="002E3508"/>
    <w:rsid w:val="002E351A"/>
    <w:rsid w:val="002E3A14"/>
    <w:rsid w:val="002E3BEC"/>
    <w:rsid w:val="002E3DE5"/>
    <w:rsid w:val="002E3F1E"/>
    <w:rsid w:val="002E3FA2"/>
    <w:rsid w:val="002E42D3"/>
    <w:rsid w:val="002E4381"/>
    <w:rsid w:val="002E488F"/>
    <w:rsid w:val="002E4C32"/>
    <w:rsid w:val="002E4F65"/>
    <w:rsid w:val="002E50BE"/>
    <w:rsid w:val="002E528E"/>
    <w:rsid w:val="002E536D"/>
    <w:rsid w:val="002E5789"/>
    <w:rsid w:val="002E584B"/>
    <w:rsid w:val="002E5902"/>
    <w:rsid w:val="002E5978"/>
    <w:rsid w:val="002E59DE"/>
    <w:rsid w:val="002E5CD1"/>
    <w:rsid w:val="002E5E6F"/>
    <w:rsid w:val="002E6114"/>
    <w:rsid w:val="002E62AE"/>
    <w:rsid w:val="002E6396"/>
    <w:rsid w:val="002E64DB"/>
    <w:rsid w:val="002E6566"/>
    <w:rsid w:val="002E670D"/>
    <w:rsid w:val="002E68A6"/>
    <w:rsid w:val="002E761F"/>
    <w:rsid w:val="002E767B"/>
    <w:rsid w:val="002E7683"/>
    <w:rsid w:val="002E7744"/>
    <w:rsid w:val="002E77D6"/>
    <w:rsid w:val="002E7F16"/>
    <w:rsid w:val="002F0022"/>
    <w:rsid w:val="002F0179"/>
    <w:rsid w:val="002F01CB"/>
    <w:rsid w:val="002F023D"/>
    <w:rsid w:val="002F03B7"/>
    <w:rsid w:val="002F061B"/>
    <w:rsid w:val="002F08CF"/>
    <w:rsid w:val="002F0C8C"/>
    <w:rsid w:val="002F0D2A"/>
    <w:rsid w:val="002F0DCF"/>
    <w:rsid w:val="002F1020"/>
    <w:rsid w:val="002F10B1"/>
    <w:rsid w:val="002F14BA"/>
    <w:rsid w:val="002F151A"/>
    <w:rsid w:val="002F1621"/>
    <w:rsid w:val="002F16D4"/>
    <w:rsid w:val="002F1745"/>
    <w:rsid w:val="002F1750"/>
    <w:rsid w:val="002F1AA3"/>
    <w:rsid w:val="002F1AFE"/>
    <w:rsid w:val="002F1D38"/>
    <w:rsid w:val="002F1E4A"/>
    <w:rsid w:val="002F1E66"/>
    <w:rsid w:val="002F2049"/>
    <w:rsid w:val="002F20E0"/>
    <w:rsid w:val="002F2261"/>
    <w:rsid w:val="002F2315"/>
    <w:rsid w:val="002F23C4"/>
    <w:rsid w:val="002F244F"/>
    <w:rsid w:val="002F26D9"/>
    <w:rsid w:val="002F2958"/>
    <w:rsid w:val="002F29E9"/>
    <w:rsid w:val="002F2B4C"/>
    <w:rsid w:val="002F2BEE"/>
    <w:rsid w:val="002F2C84"/>
    <w:rsid w:val="002F2D7A"/>
    <w:rsid w:val="002F2F9B"/>
    <w:rsid w:val="002F3446"/>
    <w:rsid w:val="002F373B"/>
    <w:rsid w:val="002F39CE"/>
    <w:rsid w:val="002F3E76"/>
    <w:rsid w:val="002F4292"/>
    <w:rsid w:val="002F466D"/>
    <w:rsid w:val="002F482F"/>
    <w:rsid w:val="002F4847"/>
    <w:rsid w:val="002F4A96"/>
    <w:rsid w:val="002F4B21"/>
    <w:rsid w:val="002F4D11"/>
    <w:rsid w:val="002F4D3A"/>
    <w:rsid w:val="002F4E45"/>
    <w:rsid w:val="002F5303"/>
    <w:rsid w:val="002F535D"/>
    <w:rsid w:val="002F5382"/>
    <w:rsid w:val="002F5390"/>
    <w:rsid w:val="002F55E3"/>
    <w:rsid w:val="002F59B6"/>
    <w:rsid w:val="002F59E7"/>
    <w:rsid w:val="002F5A24"/>
    <w:rsid w:val="002F5D0F"/>
    <w:rsid w:val="002F64D2"/>
    <w:rsid w:val="002F64DD"/>
    <w:rsid w:val="002F6610"/>
    <w:rsid w:val="002F66A7"/>
    <w:rsid w:val="002F6C42"/>
    <w:rsid w:val="002F6D66"/>
    <w:rsid w:val="002F6E9F"/>
    <w:rsid w:val="002F7027"/>
    <w:rsid w:val="002F714A"/>
    <w:rsid w:val="002F720D"/>
    <w:rsid w:val="002F728D"/>
    <w:rsid w:val="002F73C7"/>
    <w:rsid w:val="002F74F0"/>
    <w:rsid w:val="002F77E4"/>
    <w:rsid w:val="002F7A79"/>
    <w:rsid w:val="002F7D08"/>
    <w:rsid w:val="002F7DC6"/>
    <w:rsid w:val="003002E5"/>
    <w:rsid w:val="00300441"/>
    <w:rsid w:val="00300447"/>
    <w:rsid w:val="003004CC"/>
    <w:rsid w:val="00300933"/>
    <w:rsid w:val="00300D28"/>
    <w:rsid w:val="00300D70"/>
    <w:rsid w:val="00300E44"/>
    <w:rsid w:val="00300F02"/>
    <w:rsid w:val="00300F90"/>
    <w:rsid w:val="003010CC"/>
    <w:rsid w:val="003012BD"/>
    <w:rsid w:val="003015E0"/>
    <w:rsid w:val="00301806"/>
    <w:rsid w:val="00301929"/>
    <w:rsid w:val="003019EC"/>
    <w:rsid w:val="00301BA7"/>
    <w:rsid w:val="00301F04"/>
    <w:rsid w:val="00301FB9"/>
    <w:rsid w:val="00301FCE"/>
    <w:rsid w:val="00302060"/>
    <w:rsid w:val="00302453"/>
    <w:rsid w:val="00302826"/>
    <w:rsid w:val="00302861"/>
    <w:rsid w:val="00302B5B"/>
    <w:rsid w:val="00302CC5"/>
    <w:rsid w:val="00302DF9"/>
    <w:rsid w:val="00302F91"/>
    <w:rsid w:val="0030302D"/>
    <w:rsid w:val="00303139"/>
    <w:rsid w:val="0030331D"/>
    <w:rsid w:val="0030350C"/>
    <w:rsid w:val="00303651"/>
    <w:rsid w:val="00303840"/>
    <w:rsid w:val="003039F6"/>
    <w:rsid w:val="00303A35"/>
    <w:rsid w:val="00303DD7"/>
    <w:rsid w:val="00303F59"/>
    <w:rsid w:val="00304130"/>
    <w:rsid w:val="00304179"/>
    <w:rsid w:val="0030451B"/>
    <w:rsid w:val="003045B6"/>
    <w:rsid w:val="00304854"/>
    <w:rsid w:val="00304866"/>
    <w:rsid w:val="00304A4B"/>
    <w:rsid w:val="00304B1C"/>
    <w:rsid w:val="00304BAE"/>
    <w:rsid w:val="00304E79"/>
    <w:rsid w:val="0030506D"/>
    <w:rsid w:val="00305440"/>
    <w:rsid w:val="0030547C"/>
    <w:rsid w:val="00305482"/>
    <w:rsid w:val="00305D2F"/>
    <w:rsid w:val="00305F41"/>
    <w:rsid w:val="0030600E"/>
    <w:rsid w:val="003063D9"/>
    <w:rsid w:val="00306526"/>
    <w:rsid w:val="0030663C"/>
    <w:rsid w:val="00306720"/>
    <w:rsid w:val="00306744"/>
    <w:rsid w:val="003067BB"/>
    <w:rsid w:val="003067ED"/>
    <w:rsid w:val="0030687F"/>
    <w:rsid w:val="00306A42"/>
    <w:rsid w:val="00306C25"/>
    <w:rsid w:val="00306D08"/>
    <w:rsid w:val="00306D19"/>
    <w:rsid w:val="00306F86"/>
    <w:rsid w:val="003072B8"/>
    <w:rsid w:val="00307747"/>
    <w:rsid w:val="003078BB"/>
    <w:rsid w:val="00307914"/>
    <w:rsid w:val="00307A8F"/>
    <w:rsid w:val="00307B95"/>
    <w:rsid w:val="00307C21"/>
    <w:rsid w:val="00307C86"/>
    <w:rsid w:val="00307CAA"/>
    <w:rsid w:val="00307DA6"/>
    <w:rsid w:val="00307E5B"/>
    <w:rsid w:val="00307E7B"/>
    <w:rsid w:val="003100D0"/>
    <w:rsid w:val="00310602"/>
    <w:rsid w:val="00310749"/>
    <w:rsid w:val="003108B7"/>
    <w:rsid w:val="00310C94"/>
    <w:rsid w:val="003110AA"/>
    <w:rsid w:val="003111A3"/>
    <w:rsid w:val="003111C8"/>
    <w:rsid w:val="00311216"/>
    <w:rsid w:val="00311462"/>
    <w:rsid w:val="00311632"/>
    <w:rsid w:val="003116CB"/>
    <w:rsid w:val="00311828"/>
    <w:rsid w:val="003120F7"/>
    <w:rsid w:val="003121D1"/>
    <w:rsid w:val="003121D4"/>
    <w:rsid w:val="003121EC"/>
    <w:rsid w:val="00312584"/>
    <w:rsid w:val="0031260E"/>
    <w:rsid w:val="00312629"/>
    <w:rsid w:val="003128AC"/>
    <w:rsid w:val="00312997"/>
    <w:rsid w:val="00312DFA"/>
    <w:rsid w:val="003130EC"/>
    <w:rsid w:val="00313272"/>
    <w:rsid w:val="0031335A"/>
    <w:rsid w:val="00313620"/>
    <w:rsid w:val="00313681"/>
    <w:rsid w:val="003136F5"/>
    <w:rsid w:val="00313751"/>
    <w:rsid w:val="003137AA"/>
    <w:rsid w:val="00313A1D"/>
    <w:rsid w:val="00313A2E"/>
    <w:rsid w:val="00313B16"/>
    <w:rsid w:val="00313BF0"/>
    <w:rsid w:val="00313DBE"/>
    <w:rsid w:val="00313DF1"/>
    <w:rsid w:val="00313E04"/>
    <w:rsid w:val="00313F1D"/>
    <w:rsid w:val="0031408D"/>
    <w:rsid w:val="0031409A"/>
    <w:rsid w:val="003141E4"/>
    <w:rsid w:val="00314204"/>
    <w:rsid w:val="00314611"/>
    <w:rsid w:val="00314969"/>
    <w:rsid w:val="003149B2"/>
    <w:rsid w:val="00314A07"/>
    <w:rsid w:val="00314AE5"/>
    <w:rsid w:val="00314B81"/>
    <w:rsid w:val="00314C97"/>
    <w:rsid w:val="00314CAE"/>
    <w:rsid w:val="00314EC3"/>
    <w:rsid w:val="00314FC9"/>
    <w:rsid w:val="00315007"/>
    <w:rsid w:val="0031506F"/>
    <w:rsid w:val="0031550D"/>
    <w:rsid w:val="00315850"/>
    <w:rsid w:val="00315A2E"/>
    <w:rsid w:val="00315A3C"/>
    <w:rsid w:val="00315B62"/>
    <w:rsid w:val="00315BFE"/>
    <w:rsid w:val="00315CD5"/>
    <w:rsid w:val="00315CEF"/>
    <w:rsid w:val="00315D46"/>
    <w:rsid w:val="00315FEA"/>
    <w:rsid w:val="003160F7"/>
    <w:rsid w:val="00316165"/>
    <w:rsid w:val="0031629F"/>
    <w:rsid w:val="003163D0"/>
    <w:rsid w:val="0031677C"/>
    <w:rsid w:val="00316792"/>
    <w:rsid w:val="003169BC"/>
    <w:rsid w:val="00316AFD"/>
    <w:rsid w:val="00316BD7"/>
    <w:rsid w:val="003172AD"/>
    <w:rsid w:val="00317348"/>
    <w:rsid w:val="003177BD"/>
    <w:rsid w:val="00317812"/>
    <w:rsid w:val="003178B8"/>
    <w:rsid w:val="0031791D"/>
    <w:rsid w:val="00317930"/>
    <w:rsid w:val="00317992"/>
    <w:rsid w:val="00317ACC"/>
    <w:rsid w:val="00317C01"/>
    <w:rsid w:val="00317EDB"/>
    <w:rsid w:val="00320016"/>
    <w:rsid w:val="00320184"/>
    <w:rsid w:val="003203CC"/>
    <w:rsid w:val="0032042F"/>
    <w:rsid w:val="0032065D"/>
    <w:rsid w:val="00320694"/>
    <w:rsid w:val="003206B5"/>
    <w:rsid w:val="0032075F"/>
    <w:rsid w:val="00320787"/>
    <w:rsid w:val="003208AD"/>
    <w:rsid w:val="00320BD5"/>
    <w:rsid w:val="00320C07"/>
    <w:rsid w:val="00320CC1"/>
    <w:rsid w:val="00320EEB"/>
    <w:rsid w:val="00320FAD"/>
    <w:rsid w:val="00321192"/>
    <w:rsid w:val="003216A5"/>
    <w:rsid w:val="003219D3"/>
    <w:rsid w:val="00321C2F"/>
    <w:rsid w:val="00321C54"/>
    <w:rsid w:val="00321F47"/>
    <w:rsid w:val="00322188"/>
    <w:rsid w:val="00322196"/>
    <w:rsid w:val="003221BD"/>
    <w:rsid w:val="00322480"/>
    <w:rsid w:val="003224D9"/>
    <w:rsid w:val="0032253A"/>
    <w:rsid w:val="0032263A"/>
    <w:rsid w:val="003228C2"/>
    <w:rsid w:val="0032293D"/>
    <w:rsid w:val="0032297D"/>
    <w:rsid w:val="00322B4D"/>
    <w:rsid w:val="00322CD1"/>
    <w:rsid w:val="00323011"/>
    <w:rsid w:val="00323060"/>
    <w:rsid w:val="00323071"/>
    <w:rsid w:val="003230BB"/>
    <w:rsid w:val="003230C0"/>
    <w:rsid w:val="003234E6"/>
    <w:rsid w:val="003234FB"/>
    <w:rsid w:val="003235D6"/>
    <w:rsid w:val="00323741"/>
    <w:rsid w:val="0032386E"/>
    <w:rsid w:val="003239A7"/>
    <w:rsid w:val="00323D59"/>
    <w:rsid w:val="00323E43"/>
    <w:rsid w:val="00323F77"/>
    <w:rsid w:val="00323FB0"/>
    <w:rsid w:val="00323FBC"/>
    <w:rsid w:val="003242A5"/>
    <w:rsid w:val="00324670"/>
    <w:rsid w:val="0032490E"/>
    <w:rsid w:val="00324A75"/>
    <w:rsid w:val="00324A88"/>
    <w:rsid w:val="00324B7B"/>
    <w:rsid w:val="003250A9"/>
    <w:rsid w:val="00325119"/>
    <w:rsid w:val="00325349"/>
    <w:rsid w:val="0032554A"/>
    <w:rsid w:val="003258CC"/>
    <w:rsid w:val="00325B79"/>
    <w:rsid w:val="003261E8"/>
    <w:rsid w:val="0032635E"/>
    <w:rsid w:val="00326760"/>
    <w:rsid w:val="003268D6"/>
    <w:rsid w:val="00326B44"/>
    <w:rsid w:val="00326BBD"/>
    <w:rsid w:val="00326C09"/>
    <w:rsid w:val="00326C0C"/>
    <w:rsid w:val="00326C1B"/>
    <w:rsid w:val="00326C7B"/>
    <w:rsid w:val="00326CD6"/>
    <w:rsid w:val="00326E32"/>
    <w:rsid w:val="00326E4E"/>
    <w:rsid w:val="00327010"/>
    <w:rsid w:val="00327097"/>
    <w:rsid w:val="0032729A"/>
    <w:rsid w:val="00327415"/>
    <w:rsid w:val="0032767F"/>
    <w:rsid w:val="00327889"/>
    <w:rsid w:val="0032792F"/>
    <w:rsid w:val="00327A76"/>
    <w:rsid w:val="00327EA6"/>
    <w:rsid w:val="00327FA9"/>
    <w:rsid w:val="0033009E"/>
    <w:rsid w:val="003300D5"/>
    <w:rsid w:val="003301A9"/>
    <w:rsid w:val="003301F9"/>
    <w:rsid w:val="0033022E"/>
    <w:rsid w:val="0033034D"/>
    <w:rsid w:val="003304DE"/>
    <w:rsid w:val="003308A3"/>
    <w:rsid w:val="00330933"/>
    <w:rsid w:val="00330975"/>
    <w:rsid w:val="00330A8D"/>
    <w:rsid w:val="00330D8E"/>
    <w:rsid w:val="00330EAD"/>
    <w:rsid w:val="00330EC0"/>
    <w:rsid w:val="003311E8"/>
    <w:rsid w:val="00331298"/>
    <w:rsid w:val="003313EC"/>
    <w:rsid w:val="0033148B"/>
    <w:rsid w:val="003314A1"/>
    <w:rsid w:val="003314B0"/>
    <w:rsid w:val="003318CE"/>
    <w:rsid w:val="00331BA6"/>
    <w:rsid w:val="00331CD4"/>
    <w:rsid w:val="00331DDB"/>
    <w:rsid w:val="00331E03"/>
    <w:rsid w:val="00331ECB"/>
    <w:rsid w:val="003320E9"/>
    <w:rsid w:val="00332329"/>
    <w:rsid w:val="00332417"/>
    <w:rsid w:val="00332442"/>
    <w:rsid w:val="003324D8"/>
    <w:rsid w:val="003328CB"/>
    <w:rsid w:val="00332D83"/>
    <w:rsid w:val="00332E1E"/>
    <w:rsid w:val="0033302D"/>
    <w:rsid w:val="00333123"/>
    <w:rsid w:val="00333134"/>
    <w:rsid w:val="0033341A"/>
    <w:rsid w:val="003335EF"/>
    <w:rsid w:val="0033381E"/>
    <w:rsid w:val="00333A48"/>
    <w:rsid w:val="00333FDC"/>
    <w:rsid w:val="003341F6"/>
    <w:rsid w:val="003346B0"/>
    <w:rsid w:val="003349C4"/>
    <w:rsid w:val="003349CF"/>
    <w:rsid w:val="003349F7"/>
    <w:rsid w:val="00334C0D"/>
    <w:rsid w:val="003351DC"/>
    <w:rsid w:val="00335451"/>
    <w:rsid w:val="0033563C"/>
    <w:rsid w:val="003357F4"/>
    <w:rsid w:val="00335A17"/>
    <w:rsid w:val="00335F62"/>
    <w:rsid w:val="0033621E"/>
    <w:rsid w:val="00336224"/>
    <w:rsid w:val="003362C2"/>
    <w:rsid w:val="00336628"/>
    <w:rsid w:val="003367D0"/>
    <w:rsid w:val="003367EE"/>
    <w:rsid w:val="0033695A"/>
    <w:rsid w:val="00336E3F"/>
    <w:rsid w:val="00336ED5"/>
    <w:rsid w:val="00337017"/>
    <w:rsid w:val="00337058"/>
    <w:rsid w:val="003370AE"/>
    <w:rsid w:val="0033725B"/>
    <w:rsid w:val="003372D0"/>
    <w:rsid w:val="00337417"/>
    <w:rsid w:val="003377A5"/>
    <w:rsid w:val="003377B7"/>
    <w:rsid w:val="00337808"/>
    <w:rsid w:val="00337DAC"/>
    <w:rsid w:val="00337F5D"/>
    <w:rsid w:val="00340359"/>
    <w:rsid w:val="003403A9"/>
    <w:rsid w:val="003405A8"/>
    <w:rsid w:val="00340727"/>
    <w:rsid w:val="00340735"/>
    <w:rsid w:val="0034079A"/>
    <w:rsid w:val="003409FE"/>
    <w:rsid w:val="00340A20"/>
    <w:rsid w:val="00340A58"/>
    <w:rsid w:val="00340B5F"/>
    <w:rsid w:val="00340BE2"/>
    <w:rsid w:val="00340EF9"/>
    <w:rsid w:val="00341159"/>
    <w:rsid w:val="0034128C"/>
    <w:rsid w:val="00341404"/>
    <w:rsid w:val="00341476"/>
    <w:rsid w:val="0034153C"/>
    <w:rsid w:val="00341569"/>
    <w:rsid w:val="00341B10"/>
    <w:rsid w:val="00341BC9"/>
    <w:rsid w:val="00341D45"/>
    <w:rsid w:val="00341FD4"/>
    <w:rsid w:val="00342004"/>
    <w:rsid w:val="003420C6"/>
    <w:rsid w:val="00342539"/>
    <w:rsid w:val="00342545"/>
    <w:rsid w:val="003426A5"/>
    <w:rsid w:val="00342838"/>
    <w:rsid w:val="003429B1"/>
    <w:rsid w:val="00342B10"/>
    <w:rsid w:val="00342E3D"/>
    <w:rsid w:val="0034334E"/>
    <w:rsid w:val="00343370"/>
    <w:rsid w:val="0034343C"/>
    <w:rsid w:val="00343489"/>
    <w:rsid w:val="003435B9"/>
    <w:rsid w:val="00343641"/>
    <w:rsid w:val="00343858"/>
    <w:rsid w:val="0034394A"/>
    <w:rsid w:val="00343BFA"/>
    <w:rsid w:val="00343CA1"/>
    <w:rsid w:val="00343EF0"/>
    <w:rsid w:val="0034420E"/>
    <w:rsid w:val="00344508"/>
    <w:rsid w:val="003445FD"/>
    <w:rsid w:val="00344720"/>
    <w:rsid w:val="00344738"/>
    <w:rsid w:val="00344795"/>
    <w:rsid w:val="0034487F"/>
    <w:rsid w:val="0034489C"/>
    <w:rsid w:val="00344AFB"/>
    <w:rsid w:val="00344DA8"/>
    <w:rsid w:val="00344E28"/>
    <w:rsid w:val="00344FFD"/>
    <w:rsid w:val="003451AF"/>
    <w:rsid w:val="0034529E"/>
    <w:rsid w:val="00345408"/>
    <w:rsid w:val="003454F6"/>
    <w:rsid w:val="00345820"/>
    <w:rsid w:val="00345B9E"/>
    <w:rsid w:val="003461AA"/>
    <w:rsid w:val="003463EF"/>
    <w:rsid w:val="00346781"/>
    <w:rsid w:val="0034685D"/>
    <w:rsid w:val="003468B6"/>
    <w:rsid w:val="00346B79"/>
    <w:rsid w:val="00347031"/>
    <w:rsid w:val="003470B9"/>
    <w:rsid w:val="0034716C"/>
    <w:rsid w:val="00347268"/>
    <w:rsid w:val="0034739E"/>
    <w:rsid w:val="0034749C"/>
    <w:rsid w:val="003474C4"/>
    <w:rsid w:val="003474C6"/>
    <w:rsid w:val="003475AF"/>
    <w:rsid w:val="003479FA"/>
    <w:rsid w:val="00347C4C"/>
    <w:rsid w:val="00347E79"/>
    <w:rsid w:val="00350604"/>
    <w:rsid w:val="00350830"/>
    <w:rsid w:val="003508F2"/>
    <w:rsid w:val="00350A5E"/>
    <w:rsid w:val="00350E96"/>
    <w:rsid w:val="00351058"/>
    <w:rsid w:val="00351068"/>
    <w:rsid w:val="00351194"/>
    <w:rsid w:val="00351580"/>
    <w:rsid w:val="003515E9"/>
    <w:rsid w:val="00351625"/>
    <w:rsid w:val="00351931"/>
    <w:rsid w:val="00351A77"/>
    <w:rsid w:val="00351B3A"/>
    <w:rsid w:val="00351C1E"/>
    <w:rsid w:val="00351F1E"/>
    <w:rsid w:val="00351FD8"/>
    <w:rsid w:val="003520DA"/>
    <w:rsid w:val="00352351"/>
    <w:rsid w:val="003524DE"/>
    <w:rsid w:val="003525A5"/>
    <w:rsid w:val="003525AE"/>
    <w:rsid w:val="003527E4"/>
    <w:rsid w:val="00352AD5"/>
    <w:rsid w:val="00352B36"/>
    <w:rsid w:val="00353009"/>
    <w:rsid w:val="00353028"/>
    <w:rsid w:val="003532F0"/>
    <w:rsid w:val="0035341A"/>
    <w:rsid w:val="00353482"/>
    <w:rsid w:val="00353502"/>
    <w:rsid w:val="00353533"/>
    <w:rsid w:val="0035365A"/>
    <w:rsid w:val="0035376E"/>
    <w:rsid w:val="003538E6"/>
    <w:rsid w:val="003539EC"/>
    <w:rsid w:val="00353BEA"/>
    <w:rsid w:val="00353DE0"/>
    <w:rsid w:val="00354209"/>
    <w:rsid w:val="003543F1"/>
    <w:rsid w:val="003546A1"/>
    <w:rsid w:val="00354887"/>
    <w:rsid w:val="003548C3"/>
    <w:rsid w:val="00354BEF"/>
    <w:rsid w:val="00354C19"/>
    <w:rsid w:val="00354CEC"/>
    <w:rsid w:val="00354CFA"/>
    <w:rsid w:val="00354E43"/>
    <w:rsid w:val="00355366"/>
    <w:rsid w:val="00355499"/>
    <w:rsid w:val="00355588"/>
    <w:rsid w:val="00355793"/>
    <w:rsid w:val="00355D8D"/>
    <w:rsid w:val="00355E22"/>
    <w:rsid w:val="00355E76"/>
    <w:rsid w:val="003560DA"/>
    <w:rsid w:val="003565A1"/>
    <w:rsid w:val="003568B0"/>
    <w:rsid w:val="00356B18"/>
    <w:rsid w:val="00356B46"/>
    <w:rsid w:val="00356F80"/>
    <w:rsid w:val="00356FD7"/>
    <w:rsid w:val="0035700C"/>
    <w:rsid w:val="00357162"/>
    <w:rsid w:val="00357270"/>
    <w:rsid w:val="003573BF"/>
    <w:rsid w:val="003573E9"/>
    <w:rsid w:val="003575D4"/>
    <w:rsid w:val="003576F6"/>
    <w:rsid w:val="003576FE"/>
    <w:rsid w:val="003578D6"/>
    <w:rsid w:val="00357A91"/>
    <w:rsid w:val="00357F8D"/>
    <w:rsid w:val="0036016B"/>
    <w:rsid w:val="00360420"/>
    <w:rsid w:val="003604D9"/>
    <w:rsid w:val="00360A0F"/>
    <w:rsid w:val="00360C1E"/>
    <w:rsid w:val="00360C2B"/>
    <w:rsid w:val="00360DDD"/>
    <w:rsid w:val="00360F1A"/>
    <w:rsid w:val="003612B5"/>
    <w:rsid w:val="00361347"/>
    <w:rsid w:val="00361563"/>
    <w:rsid w:val="003615BD"/>
    <w:rsid w:val="00361746"/>
    <w:rsid w:val="003618AC"/>
    <w:rsid w:val="003618C8"/>
    <w:rsid w:val="00361B66"/>
    <w:rsid w:val="00361C0B"/>
    <w:rsid w:val="00361C62"/>
    <w:rsid w:val="00361D41"/>
    <w:rsid w:val="00361EF8"/>
    <w:rsid w:val="00361F25"/>
    <w:rsid w:val="0036202F"/>
    <w:rsid w:val="00362398"/>
    <w:rsid w:val="0036240E"/>
    <w:rsid w:val="003624C7"/>
    <w:rsid w:val="0036263B"/>
    <w:rsid w:val="00362851"/>
    <w:rsid w:val="003629B7"/>
    <w:rsid w:val="00362A38"/>
    <w:rsid w:val="00362EF3"/>
    <w:rsid w:val="00363022"/>
    <w:rsid w:val="00363097"/>
    <w:rsid w:val="003630C7"/>
    <w:rsid w:val="003635E6"/>
    <w:rsid w:val="00363671"/>
    <w:rsid w:val="003636AF"/>
    <w:rsid w:val="0036371D"/>
    <w:rsid w:val="00363B2A"/>
    <w:rsid w:val="00363C5D"/>
    <w:rsid w:val="00363D63"/>
    <w:rsid w:val="00363DA9"/>
    <w:rsid w:val="00363FD6"/>
    <w:rsid w:val="00364036"/>
    <w:rsid w:val="0036412A"/>
    <w:rsid w:val="003644DB"/>
    <w:rsid w:val="00364520"/>
    <w:rsid w:val="00364736"/>
    <w:rsid w:val="00364764"/>
    <w:rsid w:val="00364878"/>
    <w:rsid w:val="0036491F"/>
    <w:rsid w:val="00364A6F"/>
    <w:rsid w:val="00364A90"/>
    <w:rsid w:val="00364AE8"/>
    <w:rsid w:val="00364E2E"/>
    <w:rsid w:val="00365311"/>
    <w:rsid w:val="0036536E"/>
    <w:rsid w:val="00365672"/>
    <w:rsid w:val="003658A7"/>
    <w:rsid w:val="00365B8C"/>
    <w:rsid w:val="00365DAB"/>
    <w:rsid w:val="00365EDF"/>
    <w:rsid w:val="00365EF2"/>
    <w:rsid w:val="00365FA9"/>
    <w:rsid w:val="003666C1"/>
    <w:rsid w:val="003667D0"/>
    <w:rsid w:val="00366830"/>
    <w:rsid w:val="00366858"/>
    <w:rsid w:val="00366AAD"/>
    <w:rsid w:val="00366B75"/>
    <w:rsid w:val="00366CE3"/>
    <w:rsid w:val="0036715C"/>
    <w:rsid w:val="00367471"/>
    <w:rsid w:val="0036750B"/>
    <w:rsid w:val="0036763C"/>
    <w:rsid w:val="00367661"/>
    <w:rsid w:val="0036780B"/>
    <w:rsid w:val="003679D1"/>
    <w:rsid w:val="003679D6"/>
    <w:rsid w:val="00367CD5"/>
    <w:rsid w:val="00367E1E"/>
    <w:rsid w:val="00367E60"/>
    <w:rsid w:val="00367F75"/>
    <w:rsid w:val="003704F3"/>
    <w:rsid w:val="00370B9E"/>
    <w:rsid w:val="00370BC5"/>
    <w:rsid w:val="00370BDA"/>
    <w:rsid w:val="00370C6B"/>
    <w:rsid w:val="00370E00"/>
    <w:rsid w:val="00370E1D"/>
    <w:rsid w:val="00370F50"/>
    <w:rsid w:val="003715AE"/>
    <w:rsid w:val="00371F08"/>
    <w:rsid w:val="00371FAC"/>
    <w:rsid w:val="00372149"/>
    <w:rsid w:val="0037225D"/>
    <w:rsid w:val="0037229F"/>
    <w:rsid w:val="00372521"/>
    <w:rsid w:val="00372659"/>
    <w:rsid w:val="00372851"/>
    <w:rsid w:val="003729CA"/>
    <w:rsid w:val="00372BEC"/>
    <w:rsid w:val="00372C13"/>
    <w:rsid w:val="00372E3E"/>
    <w:rsid w:val="00373297"/>
    <w:rsid w:val="00373B0C"/>
    <w:rsid w:val="00373E72"/>
    <w:rsid w:val="0037423E"/>
    <w:rsid w:val="0037441E"/>
    <w:rsid w:val="00374586"/>
    <w:rsid w:val="0037492A"/>
    <w:rsid w:val="00374F28"/>
    <w:rsid w:val="00374FD7"/>
    <w:rsid w:val="0037507B"/>
    <w:rsid w:val="003751A2"/>
    <w:rsid w:val="003751B4"/>
    <w:rsid w:val="0037534A"/>
    <w:rsid w:val="003753C5"/>
    <w:rsid w:val="00375525"/>
    <w:rsid w:val="003755DE"/>
    <w:rsid w:val="0037560C"/>
    <w:rsid w:val="00375749"/>
    <w:rsid w:val="003757E4"/>
    <w:rsid w:val="00375C6A"/>
    <w:rsid w:val="00375D23"/>
    <w:rsid w:val="003760C9"/>
    <w:rsid w:val="00376285"/>
    <w:rsid w:val="003764A1"/>
    <w:rsid w:val="00376521"/>
    <w:rsid w:val="0037655D"/>
    <w:rsid w:val="0037666B"/>
    <w:rsid w:val="00376A29"/>
    <w:rsid w:val="00376BFC"/>
    <w:rsid w:val="00376C65"/>
    <w:rsid w:val="00376C8D"/>
    <w:rsid w:val="00377931"/>
    <w:rsid w:val="003779E7"/>
    <w:rsid w:val="00377BAB"/>
    <w:rsid w:val="003802F3"/>
    <w:rsid w:val="0038034B"/>
    <w:rsid w:val="003804DE"/>
    <w:rsid w:val="00380616"/>
    <w:rsid w:val="00380768"/>
    <w:rsid w:val="003807E4"/>
    <w:rsid w:val="0038083A"/>
    <w:rsid w:val="00380893"/>
    <w:rsid w:val="00380A08"/>
    <w:rsid w:val="00380B52"/>
    <w:rsid w:val="00380BB5"/>
    <w:rsid w:val="00380C3C"/>
    <w:rsid w:val="00380D66"/>
    <w:rsid w:val="00380DFA"/>
    <w:rsid w:val="00380E5D"/>
    <w:rsid w:val="00380F7F"/>
    <w:rsid w:val="003810AA"/>
    <w:rsid w:val="00381413"/>
    <w:rsid w:val="0038153E"/>
    <w:rsid w:val="00381798"/>
    <w:rsid w:val="003817E6"/>
    <w:rsid w:val="00381A0F"/>
    <w:rsid w:val="00381B6A"/>
    <w:rsid w:val="00381DA3"/>
    <w:rsid w:val="0038202D"/>
    <w:rsid w:val="0038206E"/>
    <w:rsid w:val="003824FA"/>
    <w:rsid w:val="00382847"/>
    <w:rsid w:val="00382A4B"/>
    <w:rsid w:val="00382D9F"/>
    <w:rsid w:val="00382E3F"/>
    <w:rsid w:val="0038315D"/>
    <w:rsid w:val="0038316A"/>
    <w:rsid w:val="003831EA"/>
    <w:rsid w:val="00383212"/>
    <w:rsid w:val="0038331C"/>
    <w:rsid w:val="00383401"/>
    <w:rsid w:val="00383743"/>
    <w:rsid w:val="003838FE"/>
    <w:rsid w:val="00383A5D"/>
    <w:rsid w:val="00383C8D"/>
    <w:rsid w:val="00383E9D"/>
    <w:rsid w:val="00383F58"/>
    <w:rsid w:val="0038417B"/>
    <w:rsid w:val="00384820"/>
    <w:rsid w:val="003848CC"/>
    <w:rsid w:val="00384C7C"/>
    <w:rsid w:val="00384CC2"/>
    <w:rsid w:val="00384DBB"/>
    <w:rsid w:val="00384DC9"/>
    <w:rsid w:val="00384F06"/>
    <w:rsid w:val="00384FF9"/>
    <w:rsid w:val="003851EC"/>
    <w:rsid w:val="00385372"/>
    <w:rsid w:val="003853B8"/>
    <w:rsid w:val="00385742"/>
    <w:rsid w:val="003859DC"/>
    <w:rsid w:val="00385A1A"/>
    <w:rsid w:val="00385C29"/>
    <w:rsid w:val="00386130"/>
    <w:rsid w:val="00386290"/>
    <w:rsid w:val="00386319"/>
    <w:rsid w:val="00386650"/>
    <w:rsid w:val="003866C0"/>
    <w:rsid w:val="003867F8"/>
    <w:rsid w:val="00386B03"/>
    <w:rsid w:val="00386B62"/>
    <w:rsid w:val="00386C2A"/>
    <w:rsid w:val="00386C5B"/>
    <w:rsid w:val="00386E89"/>
    <w:rsid w:val="00386FBB"/>
    <w:rsid w:val="003872ED"/>
    <w:rsid w:val="003873D8"/>
    <w:rsid w:val="0038761C"/>
    <w:rsid w:val="003876C2"/>
    <w:rsid w:val="00387833"/>
    <w:rsid w:val="00387873"/>
    <w:rsid w:val="0038788D"/>
    <w:rsid w:val="003878D0"/>
    <w:rsid w:val="00387DED"/>
    <w:rsid w:val="00387E5D"/>
    <w:rsid w:val="00390199"/>
    <w:rsid w:val="003902B7"/>
    <w:rsid w:val="00390339"/>
    <w:rsid w:val="003903FD"/>
    <w:rsid w:val="00390420"/>
    <w:rsid w:val="00390465"/>
    <w:rsid w:val="0039048E"/>
    <w:rsid w:val="00390572"/>
    <w:rsid w:val="00390594"/>
    <w:rsid w:val="0039068C"/>
    <w:rsid w:val="003906B0"/>
    <w:rsid w:val="003907F1"/>
    <w:rsid w:val="0039089A"/>
    <w:rsid w:val="00390C00"/>
    <w:rsid w:val="00390FFE"/>
    <w:rsid w:val="00391026"/>
    <w:rsid w:val="00391054"/>
    <w:rsid w:val="0039126F"/>
    <w:rsid w:val="003912D8"/>
    <w:rsid w:val="003912FE"/>
    <w:rsid w:val="00391308"/>
    <w:rsid w:val="00391379"/>
    <w:rsid w:val="00391472"/>
    <w:rsid w:val="00391530"/>
    <w:rsid w:val="0039163A"/>
    <w:rsid w:val="00391702"/>
    <w:rsid w:val="00391B6A"/>
    <w:rsid w:val="00391DEC"/>
    <w:rsid w:val="00391EB0"/>
    <w:rsid w:val="00392120"/>
    <w:rsid w:val="0039227C"/>
    <w:rsid w:val="003924B0"/>
    <w:rsid w:val="00392550"/>
    <w:rsid w:val="0039266C"/>
    <w:rsid w:val="00392B54"/>
    <w:rsid w:val="00392D1B"/>
    <w:rsid w:val="00392F85"/>
    <w:rsid w:val="0039301B"/>
    <w:rsid w:val="0039325D"/>
    <w:rsid w:val="0039341E"/>
    <w:rsid w:val="00393574"/>
    <w:rsid w:val="00393B2E"/>
    <w:rsid w:val="00393F89"/>
    <w:rsid w:val="00394027"/>
    <w:rsid w:val="00394083"/>
    <w:rsid w:val="003940D7"/>
    <w:rsid w:val="003940F4"/>
    <w:rsid w:val="00394141"/>
    <w:rsid w:val="0039420E"/>
    <w:rsid w:val="00394222"/>
    <w:rsid w:val="003943F4"/>
    <w:rsid w:val="003944D3"/>
    <w:rsid w:val="003946A8"/>
    <w:rsid w:val="0039482D"/>
    <w:rsid w:val="003949F6"/>
    <w:rsid w:val="00394CE1"/>
    <w:rsid w:val="00394E00"/>
    <w:rsid w:val="00394EEF"/>
    <w:rsid w:val="003952A1"/>
    <w:rsid w:val="00395471"/>
    <w:rsid w:val="00395515"/>
    <w:rsid w:val="0039553C"/>
    <w:rsid w:val="003956E4"/>
    <w:rsid w:val="00395A54"/>
    <w:rsid w:val="00395C6E"/>
    <w:rsid w:val="00395D53"/>
    <w:rsid w:val="00395E8B"/>
    <w:rsid w:val="00395E8F"/>
    <w:rsid w:val="00396069"/>
    <w:rsid w:val="003961B7"/>
    <w:rsid w:val="0039620F"/>
    <w:rsid w:val="003964DB"/>
    <w:rsid w:val="0039683D"/>
    <w:rsid w:val="00396AAF"/>
    <w:rsid w:val="00396C88"/>
    <w:rsid w:val="00396DCB"/>
    <w:rsid w:val="00396E21"/>
    <w:rsid w:val="003973C1"/>
    <w:rsid w:val="00397410"/>
    <w:rsid w:val="00397618"/>
    <w:rsid w:val="0039794F"/>
    <w:rsid w:val="00397AD3"/>
    <w:rsid w:val="00397C49"/>
    <w:rsid w:val="00397E83"/>
    <w:rsid w:val="003A010A"/>
    <w:rsid w:val="003A013A"/>
    <w:rsid w:val="003A017D"/>
    <w:rsid w:val="003A0530"/>
    <w:rsid w:val="003A0B56"/>
    <w:rsid w:val="003A0C2E"/>
    <w:rsid w:val="003A0C32"/>
    <w:rsid w:val="003A0D7A"/>
    <w:rsid w:val="003A0F1F"/>
    <w:rsid w:val="003A0F25"/>
    <w:rsid w:val="003A1011"/>
    <w:rsid w:val="003A12ED"/>
    <w:rsid w:val="003A1322"/>
    <w:rsid w:val="003A153C"/>
    <w:rsid w:val="003A1564"/>
    <w:rsid w:val="003A1663"/>
    <w:rsid w:val="003A1664"/>
    <w:rsid w:val="003A1698"/>
    <w:rsid w:val="003A16D1"/>
    <w:rsid w:val="003A170C"/>
    <w:rsid w:val="003A1B9D"/>
    <w:rsid w:val="003A1DEA"/>
    <w:rsid w:val="003A1FBC"/>
    <w:rsid w:val="003A21F8"/>
    <w:rsid w:val="003A224E"/>
    <w:rsid w:val="003A22EF"/>
    <w:rsid w:val="003A2511"/>
    <w:rsid w:val="003A26D5"/>
    <w:rsid w:val="003A2797"/>
    <w:rsid w:val="003A28EB"/>
    <w:rsid w:val="003A2A1A"/>
    <w:rsid w:val="003A2B4D"/>
    <w:rsid w:val="003A2BC7"/>
    <w:rsid w:val="003A2CED"/>
    <w:rsid w:val="003A2D4F"/>
    <w:rsid w:val="003A2FA9"/>
    <w:rsid w:val="003A30EA"/>
    <w:rsid w:val="003A3341"/>
    <w:rsid w:val="003A33DF"/>
    <w:rsid w:val="003A399D"/>
    <w:rsid w:val="003A3C02"/>
    <w:rsid w:val="003A3C69"/>
    <w:rsid w:val="003A3D0C"/>
    <w:rsid w:val="003A429B"/>
    <w:rsid w:val="003A4427"/>
    <w:rsid w:val="003A446E"/>
    <w:rsid w:val="003A4A97"/>
    <w:rsid w:val="003A4AA7"/>
    <w:rsid w:val="003A4BF8"/>
    <w:rsid w:val="003A4D40"/>
    <w:rsid w:val="003A4DC0"/>
    <w:rsid w:val="003A4DCB"/>
    <w:rsid w:val="003A4E55"/>
    <w:rsid w:val="003A51AE"/>
    <w:rsid w:val="003A5653"/>
    <w:rsid w:val="003A56DF"/>
    <w:rsid w:val="003A5859"/>
    <w:rsid w:val="003A5938"/>
    <w:rsid w:val="003A59EF"/>
    <w:rsid w:val="003A5C1C"/>
    <w:rsid w:val="003A5C9E"/>
    <w:rsid w:val="003A5F6B"/>
    <w:rsid w:val="003A62F1"/>
    <w:rsid w:val="003A695A"/>
    <w:rsid w:val="003A6A40"/>
    <w:rsid w:val="003A6C33"/>
    <w:rsid w:val="003A6DA4"/>
    <w:rsid w:val="003A6DE5"/>
    <w:rsid w:val="003A7105"/>
    <w:rsid w:val="003A728E"/>
    <w:rsid w:val="003A75C4"/>
    <w:rsid w:val="003A77D2"/>
    <w:rsid w:val="003A7848"/>
    <w:rsid w:val="003A7962"/>
    <w:rsid w:val="003A7C4B"/>
    <w:rsid w:val="003A7C96"/>
    <w:rsid w:val="003A7D40"/>
    <w:rsid w:val="003A7F40"/>
    <w:rsid w:val="003B021D"/>
    <w:rsid w:val="003B026D"/>
    <w:rsid w:val="003B042F"/>
    <w:rsid w:val="003B0649"/>
    <w:rsid w:val="003B0A5B"/>
    <w:rsid w:val="003B0D42"/>
    <w:rsid w:val="003B11C2"/>
    <w:rsid w:val="003B1213"/>
    <w:rsid w:val="003B1245"/>
    <w:rsid w:val="003B126E"/>
    <w:rsid w:val="003B129F"/>
    <w:rsid w:val="003B1E43"/>
    <w:rsid w:val="003B20E5"/>
    <w:rsid w:val="003B217A"/>
    <w:rsid w:val="003B229D"/>
    <w:rsid w:val="003B2815"/>
    <w:rsid w:val="003B2D23"/>
    <w:rsid w:val="003B2D54"/>
    <w:rsid w:val="003B2E11"/>
    <w:rsid w:val="003B2FC3"/>
    <w:rsid w:val="003B302B"/>
    <w:rsid w:val="003B310D"/>
    <w:rsid w:val="003B32C5"/>
    <w:rsid w:val="003B3790"/>
    <w:rsid w:val="003B37C0"/>
    <w:rsid w:val="003B398A"/>
    <w:rsid w:val="003B3A09"/>
    <w:rsid w:val="003B3A29"/>
    <w:rsid w:val="003B3B57"/>
    <w:rsid w:val="003B3DD8"/>
    <w:rsid w:val="003B3F91"/>
    <w:rsid w:val="003B471D"/>
    <w:rsid w:val="003B4AC0"/>
    <w:rsid w:val="003B4C34"/>
    <w:rsid w:val="003B4C37"/>
    <w:rsid w:val="003B4D90"/>
    <w:rsid w:val="003B4FD6"/>
    <w:rsid w:val="003B5084"/>
    <w:rsid w:val="003B5088"/>
    <w:rsid w:val="003B51B1"/>
    <w:rsid w:val="003B51D3"/>
    <w:rsid w:val="003B53C4"/>
    <w:rsid w:val="003B5434"/>
    <w:rsid w:val="003B5693"/>
    <w:rsid w:val="003B56BF"/>
    <w:rsid w:val="003B575B"/>
    <w:rsid w:val="003B57B4"/>
    <w:rsid w:val="003B5820"/>
    <w:rsid w:val="003B5925"/>
    <w:rsid w:val="003B59FA"/>
    <w:rsid w:val="003B5A9D"/>
    <w:rsid w:val="003B5DDF"/>
    <w:rsid w:val="003B6118"/>
    <w:rsid w:val="003B61FE"/>
    <w:rsid w:val="003B6312"/>
    <w:rsid w:val="003B6401"/>
    <w:rsid w:val="003B64BE"/>
    <w:rsid w:val="003B660B"/>
    <w:rsid w:val="003B6AB7"/>
    <w:rsid w:val="003B6CBF"/>
    <w:rsid w:val="003B6F5F"/>
    <w:rsid w:val="003B6F75"/>
    <w:rsid w:val="003B7262"/>
    <w:rsid w:val="003B74DF"/>
    <w:rsid w:val="003B75E0"/>
    <w:rsid w:val="003B79C2"/>
    <w:rsid w:val="003B79EA"/>
    <w:rsid w:val="003B79EC"/>
    <w:rsid w:val="003B7A3B"/>
    <w:rsid w:val="003B7A80"/>
    <w:rsid w:val="003B7A82"/>
    <w:rsid w:val="003B7C16"/>
    <w:rsid w:val="003B7CD1"/>
    <w:rsid w:val="003B7DA7"/>
    <w:rsid w:val="003B7DA8"/>
    <w:rsid w:val="003B7F39"/>
    <w:rsid w:val="003C01CA"/>
    <w:rsid w:val="003C0357"/>
    <w:rsid w:val="003C0384"/>
    <w:rsid w:val="003C06D4"/>
    <w:rsid w:val="003C06E4"/>
    <w:rsid w:val="003C07F5"/>
    <w:rsid w:val="003C0B7A"/>
    <w:rsid w:val="003C0BCC"/>
    <w:rsid w:val="003C0D69"/>
    <w:rsid w:val="003C0F1F"/>
    <w:rsid w:val="003C0FA5"/>
    <w:rsid w:val="003C10C1"/>
    <w:rsid w:val="003C113D"/>
    <w:rsid w:val="003C125E"/>
    <w:rsid w:val="003C1338"/>
    <w:rsid w:val="003C16AC"/>
    <w:rsid w:val="003C1702"/>
    <w:rsid w:val="003C1778"/>
    <w:rsid w:val="003C19FA"/>
    <w:rsid w:val="003C1AB6"/>
    <w:rsid w:val="003C1D4A"/>
    <w:rsid w:val="003C1D6F"/>
    <w:rsid w:val="003C1DE2"/>
    <w:rsid w:val="003C1EC8"/>
    <w:rsid w:val="003C1FE1"/>
    <w:rsid w:val="003C2486"/>
    <w:rsid w:val="003C2532"/>
    <w:rsid w:val="003C25CE"/>
    <w:rsid w:val="003C2654"/>
    <w:rsid w:val="003C26EC"/>
    <w:rsid w:val="003C2A51"/>
    <w:rsid w:val="003C2A5A"/>
    <w:rsid w:val="003C2A6D"/>
    <w:rsid w:val="003C2A94"/>
    <w:rsid w:val="003C2B49"/>
    <w:rsid w:val="003C2B62"/>
    <w:rsid w:val="003C2B91"/>
    <w:rsid w:val="003C2BF8"/>
    <w:rsid w:val="003C2D25"/>
    <w:rsid w:val="003C2F2B"/>
    <w:rsid w:val="003C2F7F"/>
    <w:rsid w:val="003C3060"/>
    <w:rsid w:val="003C3123"/>
    <w:rsid w:val="003C336F"/>
    <w:rsid w:val="003C35EF"/>
    <w:rsid w:val="003C38D7"/>
    <w:rsid w:val="003C3A24"/>
    <w:rsid w:val="003C3A90"/>
    <w:rsid w:val="003C3B30"/>
    <w:rsid w:val="003C3B6B"/>
    <w:rsid w:val="003C3D04"/>
    <w:rsid w:val="003C3E64"/>
    <w:rsid w:val="003C3F33"/>
    <w:rsid w:val="003C3FD1"/>
    <w:rsid w:val="003C4057"/>
    <w:rsid w:val="003C42EB"/>
    <w:rsid w:val="003C436B"/>
    <w:rsid w:val="003C4512"/>
    <w:rsid w:val="003C4610"/>
    <w:rsid w:val="003C46DF"/>
    <w:rsid w:val="003C482F"/>
    <w:rsid w:val="003C4949"/>
    <w:rsid w:val="003C49DC"/>
    <w:rsid w:val="003C4B9D"/>
    <w:rsid w:val="003C500F"/>
    <w:rsid w:val="003C509B"/>
    <w:rsid w:val="003C50AB"/>
    <w:rsid w:val="003C5545"/>
    <w:rsid w:val="003C5636"/>
    <w:rsid w:val="003C5E30"/>
    <w:rsid w:val="003C5E77"/>
    <w:rsid w:val="003C63CD"/>
    <w:rsid w:val="003C6467"/>
    <w:rsid w:val="003C663C"/>
    <w:rsid w:val="003C66AC"/>
    <w:rsid w:val="003C6732"/>
    <w:rsid w:val="003C6960"/>
    <w:rsid w:val="003C6A33"/>
    <w:rsid w:val="003C6CC7"/>
    <w:rsid w:val="003C6E23"/>
    <w:rsid w:val="003C6F74"/>
    <w:rsid w:val="003C705C"/>
    <w:rsid w:val="003C706A"/>
    <w:rsid w:val="003C70D5"/>
    <w:rsid w:val="003C741E"/>
    <w:rsid w:val="003C74FC"/>
    <w:rsid w:val="003C7590"/>
    <w:rsid w:val="003C7607"/>
    <w:rsid w:val="003C7991"/>
    <w:rsid w:val="003C7AC9"/>
    <w:rsid w:val="003C7C34"/>
    <w:rsid w:val="003C7E7B"/>
    <w:rsid w:val="003D0237"/>
    <w:rsid w:val="003D05CA"/>
    <w:rsid w:val="003D06DA"/>
    <w:rsid w:val="003D06E2"/>
    <w:rsid w:val="003D097A"/>
    <w:rsid w:val="003D0A29"/>
    <w:rsid w:val="003D0A95"/>
    <w:rsid w:val="003D0C3A"/>
    <w:rsid w:val="003D0C9E"/>
    <w:rsid w:val="003D0D7A"/>
    <w:rsid w:val="003D0FD7"/>
    <w:rsid w:val="003D12F0"/>
    <w:rsid w:val="003D1363"/>
    <w:rsid w:val="003D1B46"/>
    <w:rsid w:val="003D1BC4"/>
    <w:rsid w:val="003D1C64"/>
    <w:rsid w:val="003D1D37"/>
    <w:rsid w:val="003D1DF3"/>
    <w:rsid w:val="003D1E49"/>
    <w:rsid w:val="003D1E70"/>
    <w:rsid w:val="003D23FC"/>
    <w:rsid w:val="003D2837"/>
    <w:rsid w:val="003D294B"/>
    <w:rsid w:val="003D2A38"/>
    <w:rsid w:val="003D2A96"/>
    <w:rsid w:val="003D2CA2"/>
    <w:rsid w:val="003D2CD7"/>
    <w:rsid w:val="003D3030"/>
    <w:rsid w:val="003D3134"/>
    <w:rsid w:val="003D3275"/>
    <w:rsid w:val="003D3338"/>
    <w:rsid w:val="003D3434"/>
    <w:rsid w:val="003D38AB"/>
    <w:rsid w:val="003D3AA7"/>
    <w:rsid w:val="003D3B1E"/>
    <w:rsid w:val="003D3BD6"/>
    <w:rsid w:val="003D3CAE"/>
    <w:rsid w:val="003D3E86"/>
    <w:rsid w:val="003D3FA0"/>
    <w:rsid w:val="003D4053"/>
    <w:rsid w:val="003D40AD"/>
    <w:rsid w:val="003D421C"/>
    <w:rsid w:val="003D4413"/>
    <w:rsid w:val="003D4670"/>
    <w:rsid w:val="003D46C2"/>
    <w:rsid w:val="003D479F"/>
    <w:rsid w:val="003D4BED"/>
    <w:rsid w:val="003D4C55"/>
    <w:rsid w:val="003D4E2F"/>
    <w:rsid w:val="003D5068"/>
    <w:rsid w:val="003D50E8"/>
    <w:rsid w:val="003D538A"/>
    <w:rsid w:val="003D584E"/>
    <w:rsid w:val="003D588B"/>
    <w:rsid w:val="003D59E7"/>
    <w:rsid w:val="003D5A33"/>
    <w:rsid w:val="003D5B07"/>
    <w:rsid w:val="003D5BB0"/>
    <w:rsid w:val="003D5BC9"/>
    <w:rsid w:val="003D5DF2"/>
    <w:rsid w:val="003D6657"/>
    <w:rsid w:val="003D6688"/>
    <w:rsid w:val="003D6781"/>
    <w:rsid w:val="003D67BE"/>
    <w:rsid w:val="003D6A53"/>
    <w:rsid w:val="003D6A89"/>
    <w:rsid w:val="003D6ADD"/>
    <w:rsid w:val="003D6AF5"/>
    <w:rsid w:val="003D6B79"/>
    <w:rsid w:val="003D6BC2"/>
    <w:rsid w:val="003D7119"/>
    <w:rsid w:val="003D71AA"/>
    <w:rsid w:val="003D74EF"/>
    <w:rsid w:val="003D770D"/>
    <w:rsid w:val="003D7800"/>
    <w:rsid w:val="003D782F"/>
    <w:rsid w:val="003D795E"/>
    <w:rsid w:val="003D7B3A"/>
    <w:rsid w:val="003D7C6A"/>
    <w:rsid w:val="003D7C84"/>
    <w:rsid w:val="003E0136"/>
    <w:rsid w:val="003E0396"/>
    <w:rsid w:val="003E03B5"/>
    <w:rsid w:val="003E084A"/>
    <w:rsid w:val="003E0B42"/>
    <w:rsid w:val="003E0D65"/>
    <w:rsid w:val="003E0E88"/>
    <w:rsid w:val="003E0F31"/>
    <w:rsid w:val="003E0F36"/>
    <w:rsid w:val="003E1039"/>
    <w:rsid w:val="003E11F5"/>
    <w:rsid w:val="003E12EE"/>
    <w:rsid w:val="003E1354"/>
    <w:rsid w:val="003E1621"/>
    <w:rsid w:val="003E16BA"/>
    <w:rsid w:val="003E17E0"/>
    <w:rsid w:val="003E17F8"/>
    <w:rsid w:val="003E198A"/>
    <w:rsid w:val="003E1D83"/>
    <w:rsid w:val="003E204A"/>
    <w:rsid w:val="003E22DD"/>
    <w:rsid w:val="003E2489"/>
    <w:rsid w:val="003E2608"/>
    <w:rsid w:val="003E283B"/>
    <w:rsid w:val="003E3282"/>
    <w:rsid w:val="003E34B6"/>
    <w:rsid w:val="003E3788"/>
    <w:rsid w:val="003E3DB5"/>
    <w:rsid w:val="003E3EBA"/>
    <w:rsid w:val="003E4127"/>
    <w:rsid w:val="003E415A"/>
    <w:rsid w:val="003E4168"/>
    <w:rsid w:val="003E434A"/>
    <w:rsid w:val="003E442D"/>
    <w:rsid w:val="003E44E6"/>
    <w:rsid w:val="003E463B"/>
    <w:rsid w:val="003E4761"/>
    <w:rsid w:val="003E4A7F"/>
    <w:rsid w:val="003E4ABF"/>
    <w:rsid w:val="003E4B5E"/>
    <w:rsid w:val="003E4E8A"/>
    <w:rsid w:val="003E4FD7"/>
    <w:rsid w:val="003E50C2"/>
    <w:rsid w:val="003E51A9"/>
    <w:rsid w:val="003E51AA"/>
    <w:rsid w:val="003E52B5"/>
    <w:rsid w:val="003E5422"/>
    <w:rsid w:val="003E5523"/>
    <w:rsid w:val="003E55D5"/>
    <w:rsid w:val="003E5938"/>
    <w:rsid w:val="003E593B"/>
    <w:rsid w:val="003E59CF"/>
    <w:rsid w:val="003E5D84"/>
    <w:rsid w:val="003E5E21"/>
    <w:rsid w:val="003E6010"/>
    <w:rsid w:val="003E602D"/>
    <w:rsid w:val="003E60AD"/>
    <w:rsid w:val="003E625C"/>
    <w:rsid w:val="003E6294"/>
    <w:rsid w:val="003E62A4"/>
    <w:rsid w:val="003E63C4"/>
    <w:rsid w:val="003E670C"/>
    <w:rsid w:val="003E6AF6"/>
    <w:rsid w:val="003E6C4E"/>
    <w:rsid w:val="003E6C70"/>
    <w:rsid w:val="003E6D5B"/>
    <w:rsid w:val="003E6FEB"/>
    <w:rsid w:val="003E74D8"/>
    <w:rsid w:val="003E7911"/>
    <w:rsid w:val="003E7959"/>
    <w:rsid w:val="003E79A6"/>
    <w:rsid w:val="003E7C88"/>
    <w:rsid w:val="003E7DAA"/>
    <w:rsid w:val="003E7DB7"/>
    <w:rsid w:val="003E7E07"/>
    <w:rsid w:val="003F0431"/>
    <w:rsid w:val="003F0509"/>
    <w:rsid w:val="003F053B"/>
    <w:rsid w:val="003F0B8C"/>
    <w:rsid w:val="003F0E8F"/>
    <w:rsid w:val="003F0F30"/>
    <w:rsid w:val="003F0F79"/>
    <w:rsid w:val="003F10C5"/>
    <w:rsid w:val="003F10F5"/>
    <w:rsid w:val="003F1159"/>
    <w:rsid w:val="003F1318"/>
    <w:rsid w:val="003F15E9"/>
    <w:rsid w:val="003F170B"/>
    <w:rsid w:val="003F1E6C"/>
    <w:rsid w:val="003F1F2A"/>
    <w:rsid w:val="003F1F7D"/>
    <w:rsid w:val="003F2195"/>
    <w:rsid w:val="003F2364"/>
    <w:rsid w:val="003F25D9"/>
    <w:rsid w:val="003F26A0"/>
    <w:rsid w:val="003F2724"/>
    <w:rsid w:val="003F2991"/>
    <w:rsid w:val="003F2A92"/>
    <w:rsid w:val="003F2AFC"/>
    <w:rsid w:val="003F2DBD"/>
    <w:rsid w:val="003F2E5C"/>
    <w:rsid w:val="003F2F1B"/>
    <w:rsid w:val="003F2F94"/>
    <w:rsid w:val="003F320D"/>
    <w:rsid w:val="003F3235"/>
    <w:rsid w:val="003F327A"/>
    <w:rsid w:val="003F3382"/>
    <w:rsid w:val="003F3828"/>
    <w:rsid w:val="003F3850"/>
    <w:rsid w:val="003F3890"/>
    <w:rsid w:val="003F3973"/>
    <w:rsid w:val="003F3A86"/>
    <w:rsid w:val="003F3AEE"/>
    <w:rsid w:val="003F3B07"/>
    <w:rsid w:val="003F3C5A"/>
    <w:rsid w:val="003F3E20"/>
    <w:rsid w:val="003F3F64"/>
    <w:rsid w:val="003F4003"/>
    <w:rsid w:val="003F40D9"/>
    <w:rsid w:val="003F4119"/>
    <w:rsid w:val="003F4421"/>
    <w:rsid w:val="003F48C5"/>
    <w:rsid w:val="003F5281"/>
    <w:rsid w:val="003F53EB"/>
    <w:rsid w:val="003F53FA"/>
    <w:rsid w:val="003F542C"/>
    <w:rsid w:val="003F545C"/>
    <w:rsid w:val="003F5482"/>
    <w:rsid w:val="003F57BA"/>
    <w:rsid w:val="003F585E"/>
    <w:rsid w:val="003F5AB7"/>
    <w:rsid w:val="003F5B1F"/>
    <w:rsid w:val="003F5C0E"/>
    <w:rsid w:val="003F5D2E"/>
    <w:rsid w:val="003F601C"/>
    <w:rsid w:val="003F6033"/>
    <w:rsid w:val="003F615B"/>
    <w:rsid w:val="003F63A5"/>
    <w:rsid w:val="003F66EE"/>
    <w:rsid w:val="003F678A"/>
    <w:rsid w:val="003F67D5"/>
    <w:rsid w:val="003F6ADF"/>
    <w:rsid w:val="003F6BCA"/>
    <w:rsid w:val="003F6FF6"/>
    <w:rsid w:val="003F72A3"/>
    <w:rsid w:val="003F74E3"/>
    <w:rsid w:val="003F74E7"/>
    <w:rsid w:val="003F766D"/>
    <w:rsid w:val="003F78DC"/>
    <w:rsid w:val="003F7998"/>
    <w:rsid w:val="003F7AC5"/>
    <w:rsid w:val="003F7B13"/>
    <w:rsid w:val="00400029"/>
    <w:rsid w:val="0040005E"/>
    <w:rsid w:val="00400269"/>
    <w:rsid w:val="0040026E"/>
    <w:rsid w:val="004002A2"/>
    <w:rsid w:val="00400417"/>
    <w:rsid w:val="004004D3"/>
    <w:rsid w:val="004005F8"/>
    <w:rsid w:val="0040062F"/>
    <w:rsid w:val="004009F0"/>
    <w:rsid w:val="00400CBC"/>
    <w:rsid w:val="00400D5A"/>
    <w:rsid w:val="00400E7B"/>
    <w:rsid w:val="00400E8D"/>
    <w:rsid w:val="00401179"/>
    <w:rsid w:val="00401282"/>
    <w:rsid w:val="0040151D"/>
    <w:rsid w:val="00401A18"/>
    <w:rsid w:val="00401DF5"/>
    <w:rsid w:val="00401F7C"/>
    <w:rsid w:val="0040204C"/>
    <w:rsid w:val="004020BE"/>
    <w:rsid w:val="004021BE"/>
    <w:rsid w:val="004021E4"/>
    <w:rsid w:val="004026BB"/>
    <w:rsid w:val="00402B51"/>
    <w:rsid w:val="00402B9D"/>
    <w:rsid w:val="00402DB4"/>
    <w:rsid w:val="00402DD6"/>
    <w:rsid w:val="00402E11"/>
    <w:rsid w:val="00402EC3"/>
    <w:rsid w:val="004030DB"/>
    <w:rsid w:val="004032DA"/>
    <w:rsid w:val="0040332C"/>
    <w:rsid w:val="0040371B"/>
    <w:rsid w:val="004038D7"/>
    <w:rsid w:val="00403A82"/>
    <w:rsid w:val="00403B44"/>
    <w:rsid w:val="00403B79"/>
    <w:rsid w:val="00403FAA"/>
    <w:rsid w:val="00404292"/>
    <w:rsid w:val="00404333"/>
    <w:rsid w:val="0040455C"/>
    <w:rsid w:val="0040461B"/>
    <w:rsid w:val="004047B9"/>
    <w:rsid w:val="004048E0"/>
    <w:rsid w:val="00404900"/>
    <w:rsid w:val="00404A5E"/>
    <w:rsid w:val="00404BC9"/>
    <w:rsid w:val="00404CCF"/>
    <w:rsid w:val="004052A5"/>
    <w:rsid w:val="004053EF"/>
    <w:rsid w:val="004055C0"/>
    <w:rsid w:val="00405B30"/>
    <w:rsid w:val="00405E3D"/>
    <w:rsid w:val="004061A0"/>
    <w:rsid w:val="0040635A"/>
    <w:rsid w:val="00406482"/>
    <w:rsid w:val="00406855"/>
    <w:rsid w:val="004069AC"/>
    <w:rsid w:val="00406A0B"/>
    <w:rsid w:val="00406A7C"/>
    <w:rsid w:val="00406AC4"/>
    <w:rsid w:val="00406ED5"/>
    <w:rsid w:val="00407052"/>
    <w:rsid w:val="004070B6"/>
    <w:rsid w:val="004072B3"/>
    <w:rsid w:val="0040738E"/>
    <w:rsid w:val="00407539"/>
    <w:rsid w:val="00407B48"/>
    <w:rsid w:val="00407C6E"/>
    <w:rsid w:val="00407E64"/>
    <w:rsid w:val="00410042"/>
    <w:rsid w:val="00410059"/>
    <w:rsid w:val="004100A8"/>
    <w:rsid w:val="004101C2"/>
    <w:rsid w:val="00410208"/>
    <w:rsid w:val="004102FF"/>
    <w:rsid w:val="004106A5"/>
    <w:rsid w:val="004108A7"/>
    <w:rsid w:val="00410921"/>
    <w:rsid w:val="00410AFB"/>
    <w:rsid w:val="00410B97"/>
    <w:rsid w:val="00410C22"/>
    <w:rsid w:val="00410F06"/>
    <w:rsid w:val="0041103A"/>
    <w:rsid w:val="004113BE"/>
    <w:rsid w:val="004114F6"/>
    <w:rsid w:val="00411BA6"/>
    <w:rsid w:val="00411BC0"/>
    <w:rsid w:val="00411C5B"/>
    <w:rsid w:val="00411C7B"/>
    <w:rsid w:val="004122B0"/>
    <w:rsid w:val="0041246B"/>
    <w:rsid w:val="0041282C"/>
    <w:rsid w:val="00412874"/>
    <w:rsid w:val="00412C25"/>
    <w:rsid w:val="00412D44"/>
    <w:rsid w:val="00412DD0"/>
    <w:rsid w:val="00412DFB"/>
    <w:rsid w:val="00412F36"/>
    <w:rsid w:val="00413085"/>
    <w:rsid w:val="00413164"/>
    <w:rsid w:val="0041331C"/>
    <w:rsid w:val="0041373B"/>
    <w:rsid w:val="00413984"/>
    <w:rsid w:val="00413A1B"/>
    <w:rsid w:val="00413BCD"/>
    <w:rsid w:val="00413CB6"/>
    <w:rsid w:val="00414173"/>
    <w:rsid w:val="00414527"/>
    <w:rsid w:val="004148E4"/>
    <w:rsid w:val="00415056"/>
    <w:rsid w:val="00415281"/>
    <w:rsid w:val="004152AE"/>
    <w:rsid w:val="00415318"/>
    <w:rsid w:val="00415532"/>
    <w:rsid w:val="004156FF"/>
    <w:rsid w:val="00415829"/>
    <w:rsid w:val="004159F6"/>
    <w:rsid w:val="00415BDB"/>
    <w:rsid w:val="00415C1C"/>
    <w:rsid w:val="00415D2F"/>
    <w:rsid w:val="00415D3A"/>
    <w:rsid w:val="00415E5A"/>
    <w:rsid w:val="00415EB6"/>
    <w:rsid w:val="00416238"/>
    <w:rsid w:val="00416842"/>
    <w:rsid w:val="00416887"/>
    <w:rsid w:val="004168F7"/>
    <w:rsid w:val="00416A4A"/>
    <w:rsid w:val="00416B9B"/>
    <w:rsid w:val="00416BD2"/>
    <w:rsid w:val="00416D8D"/>
    <w:rsid w:val="00416E48"/>
    <w:rsid w:val="0041742A"/>
    <w:rsid w:val="00417583"/>
    <w:rsid w:val="004175DE"/>
    <w:rsid w:val="00417708"/>
    <w:rsid w:val="00417872"/>
    <w:rsid w:val="004179CA"/>
    <w:rsid w:val="00417D6D"/>
    <w:rsid w:val="004200B9"/>
    <w:rsid w:val="004200C7"/>
    <w:rsid w:val="004201DC"/>
    <w:rsid w:val="004207AA"/>
    <w:rsid w:val="00420C34"/>
    <w:rsid w:val="00420FAB"/>
    <w:rsid w:val="00421160"/>
    <w:rsid w:val="004211EF"/>
    <w:rsid w:val="00421799"/>
    <w:rsid w:val="004219DE"/>
    <w:rsid w:val="00421B35"/>
    <w:rsid w:val="00421B98"/>
    <w:rsid w:val="00421E15"/>
    <w:rsid w:val="00421E7A"/>
    <w:rsid w:val="00421E8F"/>
    <w:rsid w:val="00421F63"/>
    <w:rsid w:val="0042219B"/>
    <w:rsid w:val="0042220C"/>
    <w:rsid w:val="00422345"/>
    <w:rsid w:val="00422AAB"/>
    <w:rsid w:val="00422AEE"/>
    <w:rsid w:val="00422B8B"/>
    <w:rsid w:val="00422BE7"/>
    <w:rsid w:val="00422C48"/>
    <w:rsid w:val="00422D21"/>
    <w:rsid w:val="00422D35"/>
    <w:rsid w:val="00422E50"/>
    <w:rsid w:val="00422FD9"/>
    <w:rsid w:val="0042303F"/>
    <w:rsid w:val="00423072"/>
    <w:rsid w:val="0042332D"/>
    <w:rsid w:val="0042346D"/>
    <w:rsid w:val="004235EF"/>
    <w:rsid w:val="004237F0"/>
    <w:rsid w:val="0042384A"/>
    <w:rsid w:val="0042391E"/>
    <w:rsid w:val="0042392E"/>
    <w:rsid w:val="004239F5"/>
    <w:rsid w:val="00423BDB"/>
    <w:rsid w:val="00423D5F"/>
    <w:rsid w:val="00423DE6"/>
    <w:rsid w:val="00423F08"/>
    <w:rsid w:val="0042413F"/>
    <w:rsid w:val="004241FD"/>
    <w:rsid w:val="004248BB"/>
    <w:rsid w:val="00424BEC"/>
    <w:rsid w:val="004250F1"/>
    <w:rsid w:val="0042532D"/>
    <w:rsid w:val="004256D2"/>
    <w:rsid w:val="00425A2E"/>
    <w:rsid w:val="00425A41"/>
    <w:rsid w:val="00425BF7"/>
    <w:rsid w:val="00425EE1"/>
    <w:rsid w:val="0042600B"/>
    <w:rsid w:val="00426017"/>
    <w:rsid w:val="004260DF"/>
    <w:rsid w:val="0042625D"/>
    <w:rsid w:val="004262DF"/>
    <w:rsid w:val="0042645B"/>
    <w:rsid w:val="00426731"/>
    <w:rsid w:val="00426961"/>
    <w:rsid w:val="00426A51"/>
    <w:rsid w:val="00426C85"/>
    <w:rsid w:val="0042711D"/>
    <w:rsid w:val="00427132"/>
    <w:rsid w:val="00427193"/>
    <w:rsid w:val="00427291"/>
    <w:rsid w:val="00427553"/>
    <w:rsid w:val="00427806"/>
    <w:rsid w:val="00427812"/>
    <w:rsid w:val="00427A57"/>
    <w:rsid w:val="00427A69"/>
    <w:rsid w:val="00430092"/>
    <w:rsid w:val="004300D0"/>
    <w:rsid w:val="0043036D"/>
    <w:rsid w:val="00430425"/>
    <w:rsid w:val="004305D7"/>
    <w:rsid w:val="004308EF"/>
    <w:rsid w:val="00430C13"/>
    <w:rsid w:val="00430C9C"/>
    <w:rsid w:val="00430DD6"/>
    <w:rsid w:val="00430FFF"/>
    <w:rsid w:val="004310E9"/>
    <w:rsid w:val="00431124"/>
    <w:rsid w:val="00431349"/>
    <w:rsid w:val="00431366"/>
    <w:rsid w:val="00431489"/>
    <w:rsid w:val="004314BD"/>
    <w:rsid w:val="0043166E"/>
    <w:rsid w:val="00431715"/>
    <w:rsid w:val="004317FF"/>
    <w:rsid w:val="004318C4"/>
    <w:rsid w:val="00431A78"/>
    <w:rsid w:val="00431AA8"/>
    <w:rsid w:val="00431AC0"/>
    <w:rsid w:val="00431B4D"/>
    <w:rsid w:val="00431E2A"/>
    <w:rsid w:val="004324F0"/>
    <w:rsid w:val="00432758"/>
    <w:rsid w:val="004328FF"/>
    <w:rsid w:val="00432BC8"/>
    <w:rsid w:val="00432CB9"/>
    <w:rsid w:val="00432E58"/>
    <w:rsid w:val="00433097"/>
    <w:rsid w:val="004334DF"/>
    <w:rsid w:val="00433594"/>
    <w:rsid w:val="004336A1"/>
    <w:rsid w:val="0043398B"/>
    <w:rsid w:val="00433A58"/>
    <w:rsid w:val="00433A6F"/>
    <w:rsid w:val="00433B08"/>
    <w:rsid w:val="00433BFE"/>
    <w:rsid w:val="00433CDB"/>
    <w:rsid w:val="00433F1C"/>
    <w:rsid w:val="004341AD"/>
    <w:rsid w:val="00434356"/>
    <w:rsid w:val="00434426"/>
    <w:rsid w:val="00434591"/>
    <w:rsid w:val="004346E6"/>
    <w:rsid w:val="00434739"/>
    <w:rsid w:val="00435590"/>
    <w:rsid w:val="00435867"/>
    <w:rsid w:val="0043592C"/>
    <w:rsid w:val="00435985"/>
    <w:rsid w:val="00435986"/>
    <w:rsid w:val="00435D89"/>
    <w:rsid w:val="00436067"/>
    <w:rsid w:val="0043620F"/>
    <w:rsid w:val="00436261"/>
    <w:rsid w:val="004362E0"/>
    <w:rsid w:val="00436391"/>
    <w:rsid w:val="0043644B"/>
    <w:rsid w:val="00436499"/>
    <w:rsid w:val="00436549"/>
    <w:rsid w:val="004365BA"/>
    <w:rsid w:val="00436887"/>
    <w:rsid w:val="004368DC"/>
    <w:rsid w:val="00436A71"/>
    <w:rsid w:val="00436B94"/>
    <w:rsid w:val="00436BD0"/>
    <w:rsid w:val="00436C0A"/>
    <w:rsid w:val="00436D18"/>
    <w:rsid w:val="00436D88"/>
    <w:rsid w:val="00436F84"/>
    <w:rsid w:val="004370C1"/>
    <w:rsid w:val="004372F8"/>
    <w:rsid w:val="004375A3"/>
    <w:rsid w:val="00437DAD"/>
    <w:rsid w:val="00437EBB"/>
    <w:rsid w:val="00437FE1"/>
    <w:rsid w:val="004404A5"/>
    <w:rsid w:val="004405F4"/>
    <w:rsid w:val="00440F6B"/>
    <w:rsid w:val="00441024"/>
    <w:rsid w:val="0044137E"/>
    <w:rsid w:val="00441405"/>
    <w:rsid w:val="004416B7"/>
    <w:rsid w:val="0044192A"/>
    <w:rsid w:val="00441CEE"/>
    <w:rsid w:val="00441CFA"/>
    <w:rsid w:val="00441E1F"/>
    <w:rsid w:val="00441EC9"/>
    <w:rsid w:val="00442058"/>
    <w:rsid w:val="00442162"/>
    <w:rsid w:val="004421EE"/>
    <w:rsid w:val="004422E3"/>
    <w:rsid w:val="004422E5"/>
    <w:rsid w:val="00442315"/>
    <w:rsid w:val="00442DE1"/>
    <w:rsid w:val="004432AF"/>
    <w:rsid w:val="00443384"/>
    <w:rsid w:val="0044388E"/>
    <w:rsid w:val="00443957"/>
    <w:rsid w:val="0044396E"/>
    <w:rsid w:val="00443D0B"/>
    <w:rsid w:val="00443FC7"/>
    <w:rsid w:val="004441A9"/>
    <w:rsid w:val="0044442B"/>
    <w:rsid w:val="004444C1"/>
    <w:rsid w:val="004445C8"/>
    <w:rsid w:val="004446BE"/>
    <w:rsid w:val="004447EC"/>
    <w:rsid w:val="0044488B"/>
    <w:rsid w:val="00444B8D"/>
    <w:rsid w:val="00444D2A"/>
    <w:rsid w:val="00445359"/>
    <w:rsid w:val="00445375"/>
    <w:rsid w:val="00445395"/>
    <w:rsid w:val="00445417"/>
    <w:rsid w:val="00445488"/>
    <w:rsid w:val="00445671"/>
    <w:rsid w:val="00445704"/>
    <w:rsid w:val="004457DD"/>
    <w:rsid w:val="00445AF5"/>
    <w:rsid w:val="00445E26"/>
    <w:rsid w:val="00445F7B"/>
    <w:rsid w:val="00446962"/>
    <w:rsid w:val="00446DAD"/>
    <w:rsid w:val="0044702B"/>
    <w:rsid w:val="004471E3"/>
    <w:rsid w:val="004474D5"/>
    <w:rsid w:val="004475BD"/>
    <w:rsid w:val="00447624"/>
    <w:rsid w:val="0044778A"/>
    <w:rsid w:val="00447810"/>
    <w:rsid w:val="004478D5"/>
    <w:rsid w:val="00447B4A"/>
    <w:rsid w:val="00447BF8"/>
    <w:rsid w:val="00447C96"/>
    <w:rsid w:val="00447CC2"/>
    <w:rsid w:val="004500EB"/>
    <w:rsid w:val="004501B5"/>
    <w:rsid w:val="004502AF"/>
    <w:rsid w:val="004502C6"/>
    <w:rsid w:val="0045035D"/>
    <w:rsid w:val="004503A8"/>
    <w:rsid w:val="004504CD"/>
    <w:rsid w:val="0045080E"/>
    <w:rsid w:val="00450A89"/>
    <w:rsid w:val="00450F90"/>
    <w:rsid w:val="00450FCD"/>
    <w:rsid w:val="00451027"/>
    <w:rsid w:val="0045119D"/>
    <w:rsid w:val="0045130A"/>
    <w:rsid w:val="00451335"/>
    <w:rsid w:val="00451496"/>
    <w:rsid w:val="004514C8"/>
    <w:rsid w:val="004514D4"/>
    <w:rsid w:val="0045192A"/>
    <w:rsid w:val="00451A05"/>
    <w:rsid w:val="00451D41"/>
    <w:rsid w:val="00451EED"/>
    <w:rsid w:val="00451FEE"/>
    <w:rsid w:val="00452069"/>
    <w:rsid w:val="004520A5"/>
    <w:rsid w:val="004525C3"/>
    <w:rsid w:val="004525E8"/>
    <w:rsid w:val="00452628"/>
    <w:rsid w:val="004526AD"/>
    <w:rsid w:val="00452890"/>
    <w:rsid w:val="004528C5"/>
    <w:rsid w:val="00452B22"/>
    <w:rsid w:val="00452CF3"/>
    <w:rsid w:val="00452F05"/>
    <w:rsid w:val="004534EF"/>
    <w:rsid w:val="004535B2"/>
    <w:rsid w:val="0045379C"/>
    <w:rsid w:val="004538FF"/>
    <w:rsid w:val="0045393D"/>
    <w:rsid w:val="004539D9"/>
    <w:rsid w:val="00453B1A"/>
    <w:rsid w:val="00453EF0"/>
    <w:rsid w:val="00453F13"/>
    <w:rsid w:val="00453F5F"/>
    <w:rsid w:val="00453FD5"/>
    <w:rsid w:val="004541E8"/>
    <w:rsid w:val="004541FD"/>
    <w:rsid w:val="004546E8"/>
    <w:rsid w:val="00454DB4"/>
    <w:rsid w:val="00454EA2"/>
    <w:rsid w:val="00454FF8"/>
    <w:rsid w:val="00455374"/>
    <w:rsid w:val="004553F2"/>
    <w:rsid w:val="0045557F"/>
    <w:rsid w:val="004556F0"/>
    <w:rsid w:val="00455809"/>
    <w:rsid w:val="004559A1"/>
    <w:rsid w:val="0045627C"/>
    <w:rsid w:val="004562F7"/>
    <w:rsid w:val="00456390"/>
    <w:rsid w:val="004567BF"/>
    <w:rsid w:val="00456840"/>
    <w:rsid w:val="00456A53"/>
    <w:rsid w:val="00456E4A"/>
    <w:rsid w:val="0045703C"/>
    <w:rsid w:val="004572E4"/>
    <w:rsid w:val="00457485"/>
    <w:rsid w:val="0045785F"/>
    <w:rsid w:val="00457A1B"/>
    <w:rsid w:val="00457CB9"/>
    <w:rsid w:val="00457CF2"/>
    <w:rsid w:val="00457CFA"/>
    <w:rsid w:val="00457DED"/>
    <w:rsid w:val="00457EB6"/>
    <w:rsid w:val="00460028"/>
    <w:rsid w:val="0046016E"/>
    <w:rsid w:val="00460235"/>
    <w:rsid w:val="00460339"/>
    <w:rsid w:val="004603E4"/>
    <w:rsid w:val="00460BE2"/>
    <w:rsid w:val="00460C2E"/>
    <w:rsid w:val="00460E74"/>
    <w:rsid w:val="00460FF4"/>
    <w:rsid w:val="004611CF"/>
    <w:rsid w:val="00461257"/>
    <w:rsid w:val="004613E7"/>
    <w:rsid w:val="00461486"/>
    <w:rsid w:val="00461627"/>
    <w:rsid w:val="00461707"/>
    <w:rsid w:val="004617AB"/>
    <w:rsid w:val="004617E2"/>
    <w:rsid w:val="00461A28"/>
    <w:rsid w:val="00461AE9"/>
    <w:rsid w:val="00461D76"/>
    <w:rsid w:val="0046233C"/>
    <w:rsid w:val="004624A1"/>
    <w:rsid w:val="00462658"/>
    <w:rsid w:val="004626FF"/>
    <w:rsid w:val="00462712"/>
    <w:rsid w:val="00462968"/>
    <w:rsid w:val="00462A4A"/>
    <w:rsid w:val="00462BD5"/>
    <w:rsid w:val="00462C9F"/>
    <w:rsid w:val="0046310C"/>
    <w:rsid w:val="00463221"/>
    <w:rsid w:val="0046346D"/>
    <w:rsid w:val="0046358D"/>
    <w:rsid w:val="00463592"/>
    <w:rsid w:val="0046378A"/>
    <w:rsid w:val="004638DE"/>
    <w:rsid w:val="00463A94"/>
    <w:rsid w:val="004640AC"/>
    <w:rsid w:val="004643E8"/>
    <w:rsid w:val="004643ED"/>
    <w:rsid w:val="004643F2"/>
    <w:rsid w:val="0046452F"/>
    <w:rsid w:val="00464760"/>
    <w:rsid w:val="004647C1"/>
    <w:rsid w:val="00464D03"/>
    <w:rsid w:val="00464D89"/>
    <w:rsid w:val="00464DC3"/>
    <w:rsid w:val="00464F6C"/>
    <w:rsid w:val="004653D7"/>
    <w:rsid w:val="004654FA"/>
    <w:rsid w:val="004655A9"/>
    <w:rsid w:val="004655F7"/>
    <w:rsid w:val="0046567F"/>
    <w:rsid w:val="004657F7"/>
    <w:rsid w:val="0046584B"/>
    <w:rsid w:val="0046586F"/>
    <w:rsid w:val="00465B92"/>
    <w:rsid w:val="00465FE8"/>
    <w:rsid w:val="004661CA"/>
    <w:rsid w:val="00466429"/>
    <w:rsid w:val="00466444"/>
    <w:rsid w:val="004666EA"/>
    <w:rsid w:val="004667E7"/>
    <w:rsid w:val="0046684F"/>
    <w:rsid w:val="00466A74"/>
    <w:rsid w:val="00466CC6"/>
    <w:rsid w:val="00466D1F"/>
    <w:rsid w:val="00466F0A"/>
    <w:rsid w:val="00466F15"/>
    <w:rsid w:val="004672FC"/>
    <w:rsid w:val="0046737C"/>
    <w:rsid w:val="004674F0"/>
    <w:rsid w:val="00467612"/>
    <w:rsid w:val="00467727"/>
    <w:rsid w:val="0046777E"/>
    <w:rsid w:val="00467BAD"/>
    <w:rsid w:val="00467C68"/>
    <w:rsid w:val="00467D50"/>
    <w:rsid w:val="00467F88"/>
    <w:rsid w:val="004701AD"/>
    <w:rsid w:val="0047024F"/>
    <w:rsid w:val="00470281"/>
    <w:rsid w:val="00470341"/>
    <w:rsid w:val="0047045B"/>
    <w:rsid w:val="00470666"/>
    <w:rsid w:val="00470749"/>
    <w:rsid w:val="00470780"/>
    <w:rsid w:val="004707FB"/>
    <w:rsid w:val="0047083F"/>
    <w:rsid w:val="004708A6"/>
    <w:rsid w:val="00470922"/>
    <w:rsid w:val="00470996"/>
    <w:rsid w:val="004709D9"/>
    <w:rsid w:val="00470A09"/>
    <w:rsid w:val="00470A7B"/>
    <w:rsid w:val="00470BF8"/>
    <w:rsid w:val="00470E9D"/>
    <w:rsid w:val="00470ECC"/>
    <w:rsid w:val="00471357"/>
    <w:rsid w:val="0047169F"/>
    <w:rsid w:val="004718E4"/>
    <w:rsid w:val="00471920"/>
    <w:rsid w:val="00471B73"/>
    <w:rsid w:val="00471C67"/>
    <w:rsid w:val="0047201E"/>
    <w:rsid w:val="004720E1"/>
    <w:rsid w:val="004721DF"/>
    <w:rsid w:val="0047224E"/>
    <w:rsid w:val="00472480"/>
    <w:rsid w:val="00472496"/>
    <w:rsid w:val="004724AD"/>
    <w:rsid w:val="0047252B"/>
    <w:rsid w:val="0047272B"/>
    <w:rsid w:val="004728BB"/>
    <w:rsid w:val="004729A4"/>
    <w:rsid w:val="0047320F"/>
    <w:rsid w:val="004732C7"/>
    <w:rsid w:val="00473422"/>
    <w:rsid w:val="00473896"/>
    <w:rsid w:val="00473A01"/>
    <w:rsid w:val="00473C1C"/>
    <w:rsid w:val="00473C42"/>
    <w:rsid w:val="00473C66"/>
    <w:rsid w:val="00473E7E"/>
    <w:rsid w:val="00473ED7"/>
    <w:rsid w:val="0047407F"/>
    <w:rsid w:val="004743AB"/>
    <w:rsid w:val="00474684"/>
    <w:rsid w:val="0047477F"/>
    <w:rsid w:val="00474F4E"/>
    <w:rsid w:val="004750FD"/>
    <w:rsid w:val="004753E3"/>
    <w:rsid w:val="00475917"/>
    <w:rsid w:val="004759B9"/>
    <w:rsid w:val="00475A22"/>
    <w:rsid w:val="00475BF1"/>
    <w:rsid w:val="00475CD1"/>
    <w:rsid w:val="00476104"/>
    <w:rsid w:val="00476591"/>
    <w:rsid w:val="00476952"/>
    <w:rsid w:val="004769E3"/>
    <w:rsid w:val="00476B9A"/>
    <w:rsid w:val="00477016"/>
    <w:rsid w:val="0047703C"/>
    <w:rsid w:val="00477221"/>
    <w:rsid w:val="004773AE"/>
    <w:rsid w:val="00477969"/>
    <w:rsid w:val="00477C1C"/>
    <w:rsid w:val="00477C67"/>
    <w:rsid w:val="00477D01"/>
    <w:rsid w:val="00477F48"/>
    <w:rsid w:val="0048011B"/>
    <w:rsid w:val="00480244"/>
    <w:rsid w:val="004803D0"/>
    <w:rsid w:val="00480440"/>
    <w:rsid w:val="004809C8"/>
    <w:rsid w:val="004812DE"/>
    <w:rsid w:val="0048163B"/>
    <w:rsid w:val="004816A7"/>
    <w:rsid w:val="004817A5"/>
    <w:rsid w:val="00481918"/>
    <w:rsid w:val="004819EA"/>
    <w:rsid w:val="00481CBE"/>
    <w:rsid w:val="00481DEC"/>
    <w:rsid w:val="00481F6D"/>
    <w:rsid w:val="00481FEC"/>
    <w:rsid w:val="0048215A"/>
    <w:rsid w:val="004821F3"/>
    <w:rsid w:val="00482331"/>
    <w:rsid w:val="00482336"/>
    <w:rsid w:val="004823D9"/>
    <w:rsid w:val="00482540"/>
    <w:rsid w:val="00482580"/>
    <w:rsid w:val="00482595"/>
    <w:rsid w:val="004825A1"/>
    <w:rsid w:val="0048275C"/>
    <w:rsid w:val="004829D8"/>
    <w:rsid w:val="00482B04"/>
    <w:rsid w:val="00482C34"/>
    <w:rsid w:val="00482C74"/>
    <w:rsid w:val="00482EE4"/>
    <w:rsid w:val="00483165"/>
    <w:rsid w:val="004833FF"/>
    <w:rsid w:val="00483593"/>
    <w:rsid w:val="004838F9"/>
    <w:rsid w:val="00483A44"/>
    <w:rsid w:val="00483C18"/>
    <w:rsid w:val="00483D74"/>
    <w:rsid w:val="00483DF8"/>
    <w:rsid w:val="00483F25"/>
    <w:rsid w:val="00483FA7"/>
    <w:rsid w:val="0048404E"/>
    <w:rsid w:val="0048420C"/>
    <w:rsid w:val="004842B0"/>
    <w:rsid w:val="004843DE"/>
    <w:rsid w:val="00484424"/>
    <w:rsid w:val="00484562"/>
    <w:rsid w:val="004845A7"/>
    <w:rsid w:val="004847EF"/>
    <w:rsid w:val="00484814"/>
    <w:rsid w:val="00484821"/>
    <w:rsid w:val="0048485A"/>
    <w:rsid w:val="004849C0"/>
    <w:rsid w:val="00484E62"/>
    <w:rsid w:val="00484F9C"/>
    <w:rsid w:val="00484FC9"/>
    <w:rsid w:val="00485066"/>
    <w:rsid w:val="004852B8"/>
    <w:rsid w:val="0048530E"/>
    <w:rsid w:val="00485324"/>
    <w:rsid w:val="00485470"/>
    <w:rsid w:val="00485489"/>
    <w:rsid w:val="0048562A"/>
    <w:rsid w:val="004856C2"/>
    <w:rsid w:val="00485870"/>
    <w:rsid w:val="00485AB6"/>
    <w:rsid w:val="00485CE9"/>
    <w:rsid w:val="00485D00"/>
    <w:rsid w:val="00485D06"/>
    <w:rsid w:val="00485E8E"/>
    <w:rsid w:val="00485F46"/>
    <w:rsid w:val="0048646C"/>
    <w:rsid w:val="00486655"/>
    <w:rsid w:val="00486658"/>
    <w:rsid w:val="0048676A"/>
    <w:rsid w:val="00486982"/>
    <w:rsid w:val="00486D10"/>
    <w:rsid w:val="00486DA1"/>
    <w:rsid w:val="00486DC5"/>
    <w:rsid w:val="00486FAB"/>
    <w:rsid w:val="00487141"/>
    <w:rsid w:val="004873D1"/>
    <w:rsid w:val="00487529"/>
    <w:rsid w:val="004875AB"/>
    <w:rsid w:val="00487689"/>
    <w:rsid w:val="004877EA"/>
    <w:rsid w:val="004878F1"/>
    <w:rsid w:val="00487983"/>
    <w:rsid w:val="00487AA3"/>
    <w:rsid w:val="00487AD1"/>
    <w:rsid w:val="00487DC0"/>
    <w:rsid w:val="00487E47"/>
    <w:rsid w:val="00487F90"/>
    <w:rsid w:val="00490072"/>
    <w:rsid w:val="004900CA"/>
    <w:rsid w:val="004901DD"/>
    <w:rsid w:val="00490870"/>
    <w:rsid w:val="004909AF"/>
    <w:rsid w:val="00490C25"/>
    <w:rsid w:val="00490E97"/>
    <w:rsid w:val="004911B6"/>
    <w:rsid w:val="00491700"/>
    <w:rsid w:val="00491721"/>
    <w:rsid w:val="00491840"/>
    <w:rsid w:val="004918E1"/>
    <w:rsid w:val="004919A9"/>
    <w:rsid w:val="00491A0E"/>
    <w:rsid w:val="00491AA0"/>
    <w:rsid w:val="00491C89"/>
    <w:rsid w:val="00491F7F"/>
    <w:rsid w:val="00492490"/>
    <w:rsid w:val="004925FF"/>
    <w:rsid w:val="004926B1"/>
    <w:rsid w:val="00492A98"/>
    <w:rsid w:val="00492B85"/>
    <w:rsid w:val="00492D2D"/>
    <w:rsid w:val="00492F76"/>
    <w:rsid w:val="004930A1"/>
    <w:rsid w:val="004931D5"/>
    <w:rsid w:val="00493219"/>
    <w:rsid w:val="00493473"/>
    <w:rsid w:val="004934A9"/>
    <w:rsid w:val="004934CE"/>
    <w:rsid w:val="0049374A"/>
    <w:rsid w:val="004939F6"/>
    <w:rsid w:val="00493A96"/>
    <w:rsid w:val="00493C51"/>
    <w:rsid w:val="00493D7D"/>
    <w:rsid w:val="00493EAB"/>
    <w:rsid w:val="00493EB2"/>
    <w:rsid w:val="00493F50"/>
    <w:rsid w:val="00493F77"/>
    <w:rsid w:val="004947D0"/>
    <w:rsid w:val="0049497A"/>
    <w:rsid w:val="004949C3"/>
    <w:rsid w:val="00494DEF"/>
    <w:rsid w:val="00494F08"/>
    <w:rsid w:val="00494F8C"/>
    <w:rsid w:val="0049508E"/>
    <w:rsid w:val="0049517C"/>
    <w:rsid w:val="004951C1"/>
    <w:rsid w:val="00495502"/>
    <w:rsid w:val="00495616"/>
    <w:rsid w:val="00495801"/>
    <w:rsid w:val="00495A0F"/>
    <w:rsid w:val="00495C9B"/>
    <w:rsid w:val="00495FA4"/>
    <w:rsid w:val="0049606E"/>
    <w:rsid w:val="004960E6"/>
    <w:rsid w:val="004960EB"/>
    <w:rsid w:val="004962AC"/>
    <w:rsid w:val="004963C5"/>
    <w:rsid w:val="004964C4"/>
    <w:rsid w:val="00496577"/>
    <w:rsid w:val="00496915"/>
    <w:rsid w:val="00496A61"/>
    <w:rsid w:val="00496F99"/>
    <w:rsid w:val="00497547"/>
    <w:rsid w:val="004975AF"/>
    <w:rsid w:val="004975E1"/>
    <w:rsid w:val="0049771A"/>
    <w:rsid w:val="0049782A"/>
    <w:rsid w:val="00497E89"/>
    <w:rsid w:val="004A04E7"/>
    <w:rsid w:val="004A0677"/>
    <w:rsid w:val="004A08D2"/>
    <w:rsid w:val="004A0CA1"/>
    <w:rsid w:val="004A0F8C"/>
    <w:rsid w:val="004A0FD4"/>
    <w:rsid w:val="004A1185"/>
    <w:rsid w:val="004A12B5"/>
    <w:rsid w:val="004A1492"/>
    <w:rsid w:val="004A198C"/>
    <w:rsid w:val="004A1A85"/>
    <w:rsid w:val="004A1CB0"/>
    <w:rsid w:val="004A1D8E"/>
    <w:rsid w:val="004A2063"/>
    <w:rsid w:val="004A211F"/>
    <w:rsid w:val="004A2272"/>
    <w:rsid w:val="004A2393"/>
    <w:rsid w:val="004A248E"/>
    <w:rsid w:val="004A24E0"/>
    <w:rsid w:val="004A25BA"/>
    <w:rsid w:val="004A25EE"/>
    <w:rsid w:val="004A29BF"/>
    <w:rsid w:val="004A2BDE"/>
    <w:rsid w:val="004A2E87"/>
    <w:rsid w:val="004A2F01"/>
    <w:rsid w:val="004A3214"/>
    <w:rsid w:val="004A3695"/>
    <w:rsid w:val="004A3C0B"/>
    <w:rsid w:val="004A3C80"/>
    <w:rsid w:val="004A3F9E"/>
    <w:rsid w:val="004A444C"/>
    <w:rsid w:val="004A44AA"/>
    <w:rsid w:val="004A46CB"/>
    <w:rsid w:val="004A4765"/>
    <w:rsid w:val="004A47E9"/>
    <w:rsid w:val="004A4816"/>
    <w:rsid w:val="004A4A64"/>
    <w:rsid w:val="004A4AF1"/>
    <w:rsid w:val="004A4C3D"/>
    <w:rsid w:val="004A4C3F"/>
    <w:rsid w:val="004A4E4A"/>
    <w:rsid w:val="004A4FE5"/>
    <w:rsid w:val="004A5386"/>
    <w:rsid w:val="004A539F"/>
    <w:rsid w:val="004A5513"/>
    <w:rsid w:val="004A55DF"/>
    <w:rsid w:val="004A560C"/>
    <w:rsid w:val="004A561B"/>
    <w:rsid w:val="004A57A2"/>
    <w:rsid w:val="004A57C0"/>
    <w:rsid w:val="004A5848"/>
    <w:rsid w:val="004A589C"/>
    <w:rsid w:val="004A58E6"/>
    <w:rsid w:val="004A5CD5"/>
    <w:rsid w:val="004A5EBF"/>
    <w:rsid w:val="004A5FC8"/>
    <w:rsid w:val="004A638A"/>
    <w:rsid w:val="004A64EC"/>
    <w:rsid w:val="004A6B4B"/>
    <w:rsid w:val="004A6BA4"/>
    <w:rsid w:val="004A6D45"/>
    <w:rsid w:val="004A6E5A"/>
    <w:rsid w:val="004A704A"/>
    <w:rsid w:val="004A7069"/>
    <w:rsid w:val="004A70B2"/>
    <w:rsid w:val="004A7215"/>
    <w:rsid w:val="004A7247"/>
    <w:rsid w:val="004A7248"/>
    <w:rsid w:val="004A7289"/>
    <w:rsid w:val="004A72FF"/>
    <w:rsid w:val="004A7345"/>
    <w:rsid w:val="004A737B"/>
    <w:rsid w:val="004A738C"/>
    <w:rsid w:val="004A74A2"/>
    <w:rsid w:val="004A7550"/>
    <w:rsid w:val="004A7808"/>
    <w:rsid w:val="004A794F"/>
    <w:rsid w:val="004A7956"/>
    <w:rsid w:val="004A7961"/>
    <w:rsid w:val="004A7C64"/>
    <w:rsid w:val="004A7E08"/>
    <w:rsid w:val="004B002E"/>
    <w:rsid w:val="004B0067"/>
    <w:rsid w:val="004B0393"/>
    <w:rsid w:val="004B05AF"/>
    <w:rsid w:val="004B07B6"/>
    <w:rsid w:val="004B0939"/>
    <w:rsid w:val="004B0AA0"/>
    <w:rsid w:val="004B0C01"/>
    <w:rsid w:val="004B0D57"/>
    <w:rsid w:val="004B0D7F"/>
    <w:rsid w:val="004B0EEE"/>
    <w:rsid w:val="004B0FA4"/>
    <w:rsid w:val="004B10C1"/>
    <w:rsid w:val="004B1258"/>
    <w:rsid w:val="004B12E0"/>
    <w:rsid w:val="004B1327"/>
    <w:rsid w:val="004B13F6"/>
    <w:rsid w:val="004B17D8"/>
    <w:rsid w:val="004B18CC"/>
    <w:rsid w:val="004B1AA4"/>
    <w:rsid w:val="004B1C0B"/>
    <w:rsid w:val="004B1D6A"/>
    <w:rsid w:val="004B1E78"/>
    <w:rsid w:val="004B22B6"/>
    <w:rsid w:val="004B2415"/>
    <w:rsid w:val="004B2461"/>
    <w:rsid w:val="004B2570"/>
    <w:rsid w:val="004B2733"/>
    <w:rsid w:val="004B2880"/>
    <w:rsid w:val="004B2B9A"/>
    <w:rsid w:val="004B2BA1"/>
    <w:rsid w:val="004B2C43"/>
    <w:rsid w:val="004B2D2E"/>
    <w:rsid w:val="004B301F"/>
    <w:rsid w:val="004B304E"/>
    <w:rsid w:val="004B305C"/>
    <w:rsid w:val="004B320A"/>
    <w:rsid w:val="004B3232"/>
    <w:rsid w:val="004B328F"/>
    <w:rsid w:val="004B3376"/>
    <w:rsid w:val="004B362A"/>
    <w:rsid w:val="004B3A2C"/>
    <w:rsid w:val="004B3A31"/>
    <w:rsid w:val="004B3A63"/>
    <w:rsid w:val="004B3B0E"/>
    <w:rsid w:val="004B3CBB"/>
    <w:rsid w:val="004B3DD6"/>
    <w:rsid w:val="004B3F81"/>
    <w:rsid w:val="004B4040"/>
    <w:rsid w:val="004B414A"/>
    <w:rsid w:val="004B430F"/>
    <w:rsid w:val="004B44F0"/>
    <w:rsid w:val="004B4995"/>
    <w:rsid w:val="004B49C4"/>
    <w:rsid w:val="004B4A16"/>
    <w:rsid w:val="004B4B7C"/>
    <w:rsid w:val="004B4C04"/>
    <w:rsid w:val="004B4CFA"/>
    <w:rsid w:val="004B4E1A"/>
    <w:rsid w:val="004B4E27"/>
    <w:rsid w:val="004B4F32"/>
    <w:rsid w:val="004B4FD7"/>
    <w:rsid w:val="004B503F"/>
    <w:rsid w:val="004B5383"/>
    <w:rsid w:val="004B53C4"/>
    <w:rsid w:val="004B58C3"/>
    <w:rsid w:val="004B5AD7"/>
    <w:rsid w:val="004B6278"/>
    <w:rsid w:val="004B6318"/>
    <w:rsid w:val="004B6327"/>
    <w:rsid w:val="004B666D"/>
    <w:rsid w:val="004B6697"/>
    <w:rsid w:val="004B67A8"/>
    <w:rsid w:val="004B685C"/>
    <w:rsid w:val="004B68F4"/>
    <w:rsid w:val="004B6F1E"/>
    <w:rsid w:val="004B7249"/>
    <w:rsid w:val="004B7348"/>
    <w:rsid w:val="004B76E2"/>
    <w:rsid w:val="004B78C7"/>
    <w:rsid w:val="004B7E85"/>
    <w:rsid w:val="004B7EC8"/>
    <w:rsid w:val="004C033B"/>
    <w:rsid w:val="004C04A3"/>
    <w:rsid w:val="004C09FC"/>
    <w:rsid w:val="004C0B5F"/>
    <w:rsid w:val="004C0D1A"/>
    <w:rsid w:val="004C0D5F"/>
    <w:rsid w:val="004C0E8E"/>
    <w:rsid w:val="004C101F"/>
    <w:rsid w:val="004C18EC"/>
    <w:rsid w:val="004C19AF"/>
    <w:rsid w:val="004C19F2"/>
    <w:rsid w:val="004C1AA0"/>
    <w:rsid w:val="004C1B0D"/>
    <w:rsid w:val="004C1B36"/>
    <w:rsid w:val="004C1B54"/>
    <w:rsid w:val="004C1BCF"/>
    <w:rsid w:val="004C1D5B"/>
    <w:rsid w:val="004C1DB8"/>
    <w:rsid w:val="004C2004"/>
    <w:rsid w:val="004C2129"/>
    <w:rsid w:val="004C2227"/>
    <w:rsid w:val="004C2241"/>
    <w:rsid w:val="004C22BD"/>
    <w:rsid w:val="004C24A5"/>
    <w:rsid w:val="004C2563"/>
    <w:rsid w:val="004C2702"/>
    <w:rsid w:val="004C275D"/>
    <w:rsid w:val="004C28A3"/>
    <w:rsid w:val="004C29C6"/>
    <w:rsid w:val="004C2B99"/>
    <w:rsid w:val="004C2D40"/>
    <w:rsid w:val="004C2D52"/>
    <w:rsid w:val="004C33A5"/>
    <w:rsid w:val="004C33D2"/>
    <w:rsid w:val="004C36A5"/>
    <w:rsid w:val="004C3800"/>
    <w:rsid w:val="004C382D"/>
    <w:rsid w:val="004C3835"/>
    <w:rsid w:val="004C3866"/>
    <w:rsid w:val="004C395B"/>
    <w:rsid w:val="004C399B"/>
    <w:rsid w:val="004C3B18"/>
    <w:rsid w:val="004C3FCB"/>
    <w:rsid w:val="004C4440"/>
    <w:rsid w:val="004C4573"/>
    <w:rsid w:val="004C46DE"/>
    <w:rsid w:val="004C4768"/>
    <w:rsid w:val="004C480B"/>
    <w:rsid w:val="004C4D2E"/>
    <w:rsid w:val="004C4D53"/>
    <w:rsid w:val="004C5018"/>
    <w:rsid w:val="004C537B"/>
    <w:rsid w:val="004C53A6"/>
    <w:rsid w:val="004C59B8"/>
    <w:rsid w:val="004C5A50"/>
    <w:rsid w:val="004C5AF4"/>
    <w:rsid w:val="004C5C3B"/>
    <w:rsid w:val="004C6085"/>
    <w:rsid w:val="004C62DB"/>
    <w:rsid w:val="004C67D9"/>
    <w:rsid w:val="004C6852"/>
    <w:rsid w:val="004C68AD"/>
    <w:rsid w:val="004C69A9"/>
    <w:rsid w:val="004C6B0E"/>
    <w:rsid w:val="004C6B75"/>
    <w:rsid w:val="004C6C07"/>
    <w:rsid w:val="004C6DF3"/>
    <w:rsid w:val="004C71D9"/>
    <w:rsid w:val="004C71F8"/>
    <w:rsid w:val="004C736C"/>
    <w:rsid w:val="004C77BD"/>
    <w:rsid w:val="004C781E"/>
    <w:rsid w:val="004C796E"/>
    <w:rsid w:val="004C7A2D"/>
    <w:rsid w:val="004C7B19"/>
    <w:rsid w:val="004C7CFD"/>
    <w:rsid w:val="004C7EC1"/>
    <w:rsid w:val="004C7F76"/>
    <w:rsid w:val="004D0039"/>
    <w:rsid w:val="004D00DF"/>
    <w:rsid w:val="004D0472"/>
    <w:rsid w:val="004D04AA"/>
    <w:rsid w:val="004D07CE"/>
    <w:rsid w:val="004D07EC"/>
    <w:rsid w:val="004D0850"/>
    <w:rsid w:val="004D0AF9"/>
    <w:rsid w:val="004D0B0D"/>
    <w:rsid w:val="004D0B94"/>
    <w:rsid w:val="004D0BD0"/>
    <w:rsid w:val="004D0C1A"/>
    <w:rsid w:val="004D0D4A"/>
    <w:rsid w:val="004D0E9E"/>
    <w:rsid w:val="004D0EAF"/>
    <w:rsid w:val="004D0F66"/>
    <w:rsid w:val="004D1061"/>
    <w:rsid w:val="004D12EF"/>
    <w:rsid w:val="004D12F5"/>
    <w:rsid w:val="004D13EE"/>
    <w:rsid w:val="004D146E"/>
    <w:rsid w:val="004D1505"/>
    <w:rsid w:val="004D1590"/>
    <w:rsid w:val="004D16ED"/>
    <w:rsid w:val="004D1A5F"/>
    <w:rsid w:val="004D1BCB"/>
    <w:rsid w:val="004D1C84"/>
    <w:rsid w:val="004D1E6F"/>
    <w:rsid w:val="004D1F5B"/>
    <w:rsid w:val="004D2171"/>
    <w:rsid w:val="004D265B"/>
    <w:rsid w:val="004D26E0"/>
    <w:rsid w:val="004D289D"/>
    <w:rsid w:val="004D294D"/>
    <w:rsid w:val="004D2AA0"/>
    <w:rsid w:val="004D319F"/>
    <w:rsid w:val="004D3455"/>
    <w:rsid w:val="004D3737"/>
    <w:rsid w:val="004D3986"/>
    <w:rsid w:val="004D39D7"/>
    <w:rsid w:val="004D3A0D"/>
    <w:rsid w:val="004D3BDF"/>
    <w:rsid w:val="004D3C82"/>
    <w:rsid w:val="004D3CDD"/>
    <w:rsid w:val="004D3DF7"/>
    <w:rsid w:val="004D3F91"/>
    <w:rsid w:val="004D429F"/>
    <w:rsid w:val="004D44A5"/>
    <w:rsid w:val="004D4662"/>
    <w:rsid w:val="004D4772"/>
    <w:rsid w:val="004D4781"/>
    <w:rsid w:val="004D4950"/>
    <w:rsid w:val="004D497F"/>
    <w:rsid w:val="004D49C3"/>
    <w:rsid w:val="004D4B39"/>
    <w:rsid w:val="004D4EA8"/>
    <w:rsid w:val="004D4EB8"/>
    <w:rsid w:val="004D4FAD"/>
    <w:rsid w:val="004D51E9"/>
    <w:rsid w:val="004D5218"/>
    <w:rsid w:val="004D5449"/>
    <w:rsid w:val="004D54A8"/>
    <w:rsid w:val="004D57F1"/>
    <w:rsid w:val="004D5891"/>
    <w:rsid w:val="004D5B39"/>
    <w:rsid w:val="004D5B52"/>
    <w:rsid w:val="004D6001"/>
    <w:rsid w:val="004D61D6"/>
    <w:rsid w:val="004D6228"/>
    <w:rsid w:val="004D6469"/>
    <w:rsid w:val="004D64B1"/>
    <w:rsid w:val="004D64FF"/>
    <w:rsid w:val="004D6772"/>
    <w:rsid w:val="004D683F"/>
    <w:rsid w:val="004D6868"/>
    <w:rsid w:val="004D6FC8"/>
    <w:rsid w:val="004D73AE"/>
    <w:rsid w:val="004D7543"/>
    <w:rsid w:val="004D77E0"/>
    <w:rsid w:val="004D781E"/>
    <w:rsid w:val="004D7890"/>
    <w:rsid w:val="004D7C32"/>
    <w:rsid w:val="004D7F09"/>
    <w:rsid w:val="004D7FF9"/>
    <w:rsid w:val="004E0029"/>
    <w:rsid w:val="004E017D"/>
    <w:rsid w:val="004E01B1"/>
    <w:rsid w:val="004E020E"/>
    <w:rsid w:val="004E030E"/>
    <w:rsid w:val="004E0346"/>
    <w:rsid w:val="004E038C"/>
    <w:rsid w:val="004E0390"/>
    <w:rsid w:val="004E06BA"/>
    <w:rsid w:val="004E09E5"/>
    <w:rsid w:val="004E0ABF"/>
    <w:rsid w:val="004E1072"/>
    <w:rsid w:val="004E18F6"/>
    <w:rsid w:val="004E1E35"/>
    <w:rsid w:val="004E242D"/>
    <w:rsid w:val="004E2447"/>
    <w:rsid w:val="004E2455"/>
    <w:rsid w:val="004E293A"/>
    <w:rsid w:val="004E2A5A"/>
    <w:rsid w:val="004E2C30"/>
    <w:rsid w:val="004E2DA7"/>
    <w:rsid w:val="004E2F12"/>
    <w:rsid w:val="004E2F62"/>
    <w:rsid w:val="004E2FBC"/>
    <w:rsid w:val="004E325F"/>
    <w:rsid w:val="004E3437"/>
    <w:rsid w:val="004E38A1"/>
    <w:rsid w:val="004E3B94"/>
    <w:rsid w:val="004E3C33"/>
    <w:rsid w:val="004E3C7A"/>
    <w:rsid w:val="004E3E0D"/>
    <w:rsid w:val="004E3E90"/>
    <w:rsid w:val="004E3EFF"/>
    <w:rsid w:val="004E4A17"/>
    <w:rsid w:val="004E4D31"/>
    <w:rsid w:val="004E4FF6"/>
    <w:rsid w:val="004E517A"/>
    <w:rsid w:val="004E544E"/>
    <w:rsid w:val="004E56AB"/>
    <w:rsid w:val="004E5733"/>
    <w:rsid w:val="004E5741"/>
    <w:rsid w:val="004E577B"/>
    <w:rsid w:val="004E5961"/>
    <w:rsid w:val="004E5C6E"/>
    <w:rsid w:val="004E5C75"/>
    <w:rsid w:val="004E5EC7"/>
    <w:rsid w:val="004E61C9"/>
    <w:rsid w:val="004E620A"/>
    <w:rsid w:val="004E6335"/>
    <w:rsid w:val="004E6343"/>
    <w:rsid w:val="004E63D7"/>
    <w:rsid w:val="004E6401"/>
    <w:rsid w:val="004E64B9"/>
    <w:rsid w:val="004E691C"/>
    <w:rsid w:val="004E6981"/>
    <w:rsid w:val="004E69AF"/>
    <w:rsid w:val="004E69C3"/>
    <w:rsid w:val="004E69EB"/>
    <w:rsid w:val="004E69F4"/>
    <w:rsid w:val="004E6C9F"/>
    <w:rsid w:val="004E6CE0"/>
    <w:rsid w:val="004E6F06"/>
    <w:rsid w:val="004E70E9"/>
    <w:rsid w:val="004E71FE"/>
    <w:rsid w:val="004E721C"/>
    <w:rsid w:val="004E749C"/>
    <w:rsid w:val="004E74B3"/>
    <w:rsid w:val="004E759D"/>
    <w:rsid w:val="004E7BA3"/>
    <w:rsid w:val="004E7C36"/>
    <w:rsid w:val="004E7D59"/>
    <w:rsid w:val="004E7EA0"/>
    <w:rsid w:val="004E7F04"/>
    <w:rsid w:val="004F00C5"/>
    <w:rsid w:val="004F0201"/>
    <w:rsid w:val="004F022A"/>
    <w:rsid w:val="004F04B7"/>
    <w:rsid w:val="004F0686"/>
    <w:rsid w:val="004F0AA8"/>
    <w:rsid w:val="004F0B27"/>
    <w:rsid w:val="004F1027"/>
    <w:rsid w:val="004F1154"/>
    <w:rsid w:val="004F11C2"/>
    <w:rsid w:val="004F1219"/>
    <w:rsid w:val="004F1245"/>
    <w:rsid w:val="004F1514"/>
    <w:rsid w:val="004F17C9"/>
    <w:rsid w:val="004F180D"/>
    <w:rsid w:val="004F18D9"/>
    <w:rsid w:val="004F193A"/>
    <w:rsid w:val="004F2430"/>
    <w:rsid w:val="004F2695"/>
    <w:rsid w:val="004F296E"/>
    <w:rsid w:val="004F3119"/>
    <w:rsid w:val="004F35AB"/>
    <w:rsid w:val="004F3657"/>
    <w:rsid w:val="004F37E5"/>
    <w:rsid w:val="004F3881"/>
    <w:rsid w:val="004F38BC"/>
    <w:rsid w:val="004F38FF"/>
    <w:rsid w:val="004F3923"/>
    <w:rsid w:val="004F3AB8"/>
    <w:rsid w:val="004F3ADC"/>
    <w:rsid w:val="004F4004"/>
    <w:rsid w:val="004F419E"/>
    <w:rsid w:val="004F4243"/>
    <w:rsid w:val="004F425A"/>
    <w:rsid w:val="004F442B"/>
    <w:rsid w:val="004F4650"/>
    <w:rsid w:val="004F485F"/>
    <w:rsid w:val="004F490C"/>
    <w:rsid w:val="004F4B2B"/>
    <w:rsid w:val="004F4E42"/>
    <w:rsid w:val="004F504C"/>
    <w:rsid w:val="004F510A"/>
    <w:rsid w:val="004F5162"/>
    <w:rsid w:val="004F53BE"/>
    <w:rsid w:val="004F562F"/>
    <w:rsid w:val="004F5B2B"/>
    <w:rsid w:val="004F5C33"/>
    <w:rsid w:val="004F5C54"/>
    <w:rsid w:val="004F5CC4"/>
    <w:rsid w:val="004F616F"/>
    <w:rsid w:val="004F62BB"/>
    <w:rsid w:val="004F65DC"/>
    <w:rsid w:val="004F66B9"/>
    <w:rsid w:val="004F681C"/>
    <w:rsid w:val="004F689C"/>
    <w:rsid w:val="004F68FD"/>
    <w:rsid w:val="004F69D4"/>
    <w:rsid w:val="004F6B2D"/>
    <w:rsid w:val="004F6BDC"/>
    <w:rsid w:val="004F6E4E"/>
    <w:rsid w:val="004F7247"/>
    <w:rsid w:val="004F72CE"/>
    <w:rsid w:val="004F759B"/>
    <w:rsid w:val="004F7621"/>
    <w:rsid w:val="004F778C"/>
    <w:rsid w:val="004F7ACE"/>
    <w:rsid w:val="004F7BF0"/>
    <w:rsid w:val="004F7CE7"/>
    <w:rsid w:val="004F7DF5"/>
    <w:rsid w:val="0050016D"/>
    <w:rsid w:val="005001B1"/>
    <w:rsid w:val="005001F9"/>
    <w:rsid w:val="0050041C"/>
    <w:rsid w:val="00500584"/>
    <w:rsid w:val="00500589"/>
    <w:rsid w:val="005006BD"/>
    <w:rsid w:val="005009AA"/>
    <w:rsid w:val="00500C2C"/>
    <w:rsid w:val="00500C40"/>
    <w:rsid w:val="00500CAA"/>
    <w:rsid w:val="00500D84"/>
    <w:rsid w:val="00500DE5"/>
    <w:rsid w:val="00500DF0"/>
    <w:rsid w:val="00501009"/>
    <w:rsid w:val="00501017"/>
    <w:rsid w:val="00501071"/>
    <w:rsid w:val="00501541"/>
    <w:rsid w:val="0050173C"/>
    <w:rsid w:val="005017AC"/>
    <w:rsid w:val="00501CD0"/>
    <w:rsid w:val="00501E3E"/>
    <w:rsid w:val="00501ECF"/>
    <w:rsid w:val="00502027"/>
    <w:rsid w:val="00502140"/>
    <w:rsid w:val="00502237"/>
    <w:rsid w:val="00502410"/>
    <w:rsid w:val="005026EB"/>
    <w:rsid w:val="00502AD9"/>
    <w:rsid w:val="00502B36"/>
    <w:rsid w:val="00502B66"/>
    <w:rsid w:val="00502B8C"/>
    <w:rsid w:val="00502CF7"/>
    <w:rsid w:val="00502DF1"/>
    <w:rsid w:val="00503092"/>
    <w:rsid w:val="00503146"/>
    <w:rsid w:val="00503440"/>
    <w:rsid w:val="0050372D"/>
    <w:rsid w:val="00503841"/>
    <w:rsid w:val="00503B2D"/>
    <w:rsid w:val="00503BE6"/>
    <w:rsid w:val="00503DA1"/>
    <w:rsid w:val="00503F17"/>
    <w:rsid w:val="00503FA0"/>
    <w:rsid w:val="005041EB"/>
    <w:rsid w:val="0050423B"/>
    <w:rsid w:val="00504613"/>
    <w:rsid w:val="0050461A"/>
    <w:rsid w:val="00504914"/>
    <w:rsid w:val="00504BF1"/>
    <w:rsid w:val="00504E4E"/>
    <w:rsid w:val="00504EFA"/>
    <w:rsid w:val="00504F13"/>
    <w:rsid w:val="00504FF3"/>
    <w:rsid w:val="0050501F"/>
    <w:rsid w:val="00505287"/>
    <w:rsid w:val="00505438"/>
    <w:rsid w:val="00505661"/>
    <w:rsid w:val="00505904"/>
    <w:rsid w:val="00505D7C"/>
    <w:rsid w:val="005061A8"/>
    <w:rsid w:val="00506401"/>
    <w:rsid w:val="0050669D"/>
    <w:rsid w:val="005067B9"/>
    <w:rsid w:val="0050684C"/>
    <w:rsid w:val="00506A84"/>
    <w:rsid w:val="00506D0F"/>
    <w:rsid w:val="0050708E"/>
    <w:rsid w:val="005070EB"/>
    <w:rsid w:val="0050731D"/>
    <w:rsid w:val="00507524"/>
    <w:rsid w:val="00507527"/>
    <w:rsid w:val="005076FF"/>
    <w:rsid w:val="0050799E"/>
    <w:rsid w:val="00507A7A"/>
    <w:rsid w:val="00507E8A"/>
    <w:rsid w:val="005101B2"/>
    <w:rsid w:val="00510316"/>
    <w:rsid w:val="0051033F"/>
    <w:rsid w:val="005105B0"/>
    <w:rsid w:val="005106B3"/>
    <w:rsid w:val="0051073C"/>
    <w:rsid w:val="00510821"/>
    <w:rsid w:val="0051092F"/>
    <w:rsid w:val="005109BA"/>
    <w:rsid w:val="005109FD"/>
    <w:rsid w:val="00510A63"/>
    <w:rsid w:val="00510BD5"/>
    <w:rsid w:val="00510E9D"/>
    <w:rsid w:val="00510F22"/>
    <w:rsid w:val="0051123C"/>
    <w:rsid w:val="005112D7"/>
    <w:rsid w:val="00511398"/>
    <w:rsid w:val="005113C7"/>
    <w:rsid w:val="00511794"/>
    <w:rsid w:val="0051199D"/>
    <w:rsid w:val="00511A74"/>
    <w:rsid w:val="00511AD2"/>
    <w:rsid w:val="00511BD3"/>
    <w:rsid w:val="00511E6E"/>
    <w:rsid w:val="00511E78"/>
    <w:rsid w:val="00511EB3"/>
    <w:rsid w:val="00512082"/>
    <w:rsid w:val="00512097"/>
    <w:rsid w:val="005120FD"/>
    <w:rsid w:val="00512183"/>
    <w:rsid w:val="0051255A"/>
    <w:rsid w:val="005125D8"/>
    <w:rsid w:val="0051288C"/>
    <w:rsid w:val="005129F7"/>
    <w:rsid w:val="00512C81"/>
    <w:rsid w:val="00512EFC"/>
    <w:rsid w:val="00512F6E"/>
    <w:rsid w:val="0051301F"/>
    <w:rsid w:val="00513187"/>
    <w:rsid w:val="005133AF"/>
    <w:rsid w:val="0051367A"/>
    <w:rsid w:val="005136BC"/>
    <w:rsid w:val="005137FC"/>
    <w:rsid w:val="00513978"/>
    <w:rsid w:val="005139E0"/>
    <w:rsid w:val="00513B81"/>
    <w:rsid w:val="00513C5B"/>
    <w:rsid w:val="00513DFA"/>
    <w:rsid w:val="00513EE2"/>
    <w:rsid w:val="00514005"/>
    <w:rsid w:val="00514050"/>
    <w:rsid w:val="00514063"/>
    <w:rsid w:val="005140B3"/>
    <w:rsid w:val="00514101"/>
    <w:rsid w:val="00514458"/>
    <w:rsid w:val="00514709"/>
    <w:rsid w:val="005147BB"/>
    <w:rsid w:val="00514B65"/>
    <w:rsid w:val="00514B6D"/>
    <w:rsid w:val="00514BAD"/>
    <w:rsid w:val="00514D3D"/>
    <w:rsid w:val="00514EE1"/>
    <w:rsid w:val="0051515C"/>
    <w:rsid w:val="00515192"/>
    <w:rsid w:val="0051535D"/>
    <w:rsid w:val="005156B2"/>
    <w:rsid w:val="005156E5"/>
    <w:rsid w:val="00515743"/>
    <w:rsid w:val="00515942"/>
    <w:rsid w:val="00515B09"/>
    <w:rsid w:val="00515E3B"/>
    <w:rsid w:val="00515F2F"/>
    <w:rsid w:val="00515F8C"/>
    <w:rsid w:val="00515FFC"/>
    <w:rsid w:val="00516060"/>
    <w:rsid w:val="005160F5"/>
    <w:rsid w:val="005161FD"/>
    <w:rsid w:val="0051628E"/>
    <w:rsid w:val="00516922"/>
    <w:rsid w:val="005169F9"/>
    <w:rsid w:val="00517014"/>
    <w:rsid w:val="00517359"/>
    <w:rsid w:val="00517980"/>
    <w:rsid w:val="00517B8C"/>
    <w:rsid w:val="00517CEA"/>
    <w:rsid w:val="00517D17"/>
    <w:rsid w:val="005201DE"/>
    <w:rsid w:val="00520283"/>
    <w:rsid w:val="0052055A"/>
    <w:rsid w:val="00520560"/>
    <w:rsid w:val="0052056D"/>
    <w:rsid w:val="005206E4"/>
    <w:rsid w:val="00520932"/>
    <w:rsid w:val="00520937"/>
    <w:rsid w:val="0052099E"/>
    <w:rsid w:val="00520AB7"/>
    <w:rsid w:val="00520E3F"/>
    <w:rsid w:val="00520F0C"/>
    <w:rsid w:val="00520F44"/>
    <w:rsid w:val="00520FB2"/>
    <w:rsid w:val="00521164"/>
    <w:rsid w:val="005212F7"/>
    <w:rsid w:val="00521527"/>
    <w:rsid w:val="005217A8"/>
    <w:rsid w:val="00521824"/>
    <w:rsid w:val="00521908"/>
    <w:rsid w:val="00521967"/>
    <w:rsid w:val="00521982"/>
    <w:rsid w:val="00521A33"/>
    <w:rsid w:val="00521B72"/>
    <w:rsid w:val="00521C98"/>
    <w:rsid w:val="00521CDD"/>
    <w:rsid w:val="00521D5A"/>
    <w:rsid w:val="00521DC1"/>
    <w:rsid w:val="00521E82"/>
    <w:rsid w:val="0052210C"/>
    <w:rsid w:val="0052212B"/>
    <w:rsid w:val="005221C2"/>
    <w:rsid w:val="0052254F"/>
    <w:rsid w:val="00522ACA"/>
    <w:rsid w:val="00522B16"/>
    <w:rsid w:val="00522D9D"/>
    <w:rsid w:val="00522FFC"/>
    <w:rsid w:val="00523017"/>
    <w:rsid w:val="005232E1"/>
    <w:rsid w:val="005236E1"/>
    <w:rsid w:val="00523767"/>
    <w:rsid w:val="005239FF"/>
    <w:rsid w:val="00523AAA"/>
    <w:rsid w:val="00523B4A"/>
    <w:rsid w:val="00523B6D"/>
    <w:rsid w:val="00523B81"/>
    <w:rsid w:val="00523DC8"/>
    <w:rsid w:val="00523E1F"/>
    <w:rsid w:val="00523E5C"/>
    <w:rsid w:val="005240C9"/>
    <w:rsid w:val="005242A5"/>
    <w:rsid w:val="005246C7"/>
    <w:rsid w:val="005246CC"/>
    <w:rsid w:val="0052476F"/>
    <w:rsid w:val="00524964"/>
    <w:rsid w:val="00524AC2"/>
    <w:rsid w:val="005251AF"/>
    <w:rsid w:val="00525308"/>
    <w:rsid w:val="00525612"/>
    <w:rsid w:val="00525924"/>
    <w:rsid w:val="0052598A"/>
    <w:rsid w:val="005259F5"/>
    <w:rsid w:val="00525A8F"/>
    <w:rsid w:val="00525C0F"/>
    <w:rsid w:val="00526033"/>
    <w:rsid w:val="005261F6"/>
    <w:rsid w:val="005262C2"/>
    <w:rsid w:val="00526444"/>
    <w:rsid w:val="0052655B"/>
    <w:rsid w:val="00526592"/>
    <w:rsid w:val="005265F7"/>
    <w:rsid w:val="005267D1"/>
    <w:rsid w:val="00526925"/>
    <w:rsid w:val="00526BCB"/>
    <w:rsid w:val="00526CA8"/>
    <w:rsid w:val="00526D75"/>
    <w:rsid w:val="00526F45"/>
    <w:rsid w:val="00526F9D"/>
    <w:rsid w:val="005270DA"/>
    <w:rsid w:val="00527330"/>
    <w:rsid w:val="00527614"/>
    <w:rsid w:val="005276A0"/>
    <w:rsid w:val="005278B6"/>
    <w:rsid w:val="00527A6C"/>
    <w:rsid w:val="00527AA6"/>
    <w:rsid w:val="00527B47"/>
    <w:rsid w:val="00527D31"/>
    <w:rsid w:val="005300D4"/>
    <w:rsid w:val="005301F5"/>
    <w:rsid w:val="00530293"/>
    <w:rsid w:val="00530310"/>
    <w:rsid w:val="00530313"/>
    <w:rsid w:val="00530456"/>
    <w:rsid w:val="00530516"/>
    <w:rsid w:val="00530880"/>
    <w:rsid w:val="00530BC8"/>
    <w:rsid w:val="00530D84"/>
    <w:rsid w:val="00530FF9"/>
    <w:rsid w:val="005310E1"/>
    <w:rsid w:val="00531486"/>
    <w:rsid w:val="005315E7"/>
    <w:rsid w:val="005318D7"/>
    <w:rsid w:val="005318F5"/>
    <w:rsid w:val="0053198F"/>
    <w:rsid w:val="00531AF4"/>
    <w:rsid w:val="00531B58"/>
    <w:rsid w:val="00531C34"/>
    <w:rsid w:val="0053201C"/>
    <w:rsid w:val="00532020"/>
    <w:rsid w:val="005320D1"/>
    <w:rsid w:val="00532105"/>
    <w:rsid w:val="00532969"/>
    <w:rsid w:val="00532A40"/>
    <w:rsid w:val="00532A44"/>
    <w:rsid w:val="00532A46"/>
    <w:rsid w:val="00532A5F"/>
    <w:rsid w:val="00532AAA"/>
    <w:rsid w:val="00532C5E"/>
    <w:rsid w:val="00532DCE"/>
    <w:rsid w:val="005330AD"/>
    <w:rsid w:val="00533199"/>
    <w:rsid w:val="005331D9"/>
    <w:rsid w:val="00533326"/>
    <w:rsid w:val="00533424"/>
    <w:rsid w:val="00533466"/>
    <w:rsid w:val="005334A5"/>
    <w:rsid w:val="00533709"/>
    <w:rsid w:val="00533C14"/>
    <w:rsid w:val="00533D9B"/>
    <w:rsid w:val="00533E87"/>
    <w:rsid w:val="00533EE8"/>
    <w:rsid w:val="00534121"/>
    <w:rsid w:val="0053435B"/>
    <w:rsid w:val="005343F2"/>
    <w:rsid w:val="00534443"/>
    <w:rsid w:val="005347A7"/>
    <w:rsid w:val="005347B3"/>
    <w:rsid w:val="005347F5"/>
    <w:rsid w:val="00534815"/>
    <w:rsid w:val="0053481B"/>
    <w:rsid w:val="00534880"/>
    <w:rsid w:val="00534DA2"/>
    <w:rsid w:val="00535365"/>
    <w:rsid w:val="005355B3"/>
    <w:rsid w:val="00535930"/>
    <w:rsid w:val="00535988"/>
    <w:rsid w:val="00535CAA"/>
    <w:rsid w:val="00535CD3"/>
    <w:rsid w:val="00535DFB"/>
    <w:rsid w:val="00535FDE"/>
    <w:rsid w:val="00536327"/>
    <w:rsid w:val="00536507"/>
    <w:rsid w:val="00536542"/>
    <w:rsid w:val="005369C2"/>
    <w:rsid w:val="00536DEE"/>
    <w:rsid w:val="00536EA4"/>
    <w:rsid w:val="00536F35"/>
    <w:rsid w:val="00536FC7"/>
    <w:rsid w:val="00537008"/>
    <w:rsid w:val="005370B6"/>
    <w:rsid w:val="005372FB"/>
    <w:rsid w:val="0053731B"/>
    <w:rsid w:val="00537337"/>
    <w:rsid w:val="005373BC"/>
    <w:rsid w:val="00537649"/>
    <w:rsid w:val="00537826"/>
    <w:rsid w:val="00537A16"/>
    <w:rsid w:val="00537BC7"/>
    <w:rsid w:val="00537D87"/>
    <w:rsid w:val="00537DB5"/>
    <w:rsid w:val="00537F1E"/>
    <w:rsid w:val="0054019B"/>
    <w:rsid w:val="005401E9"/>
    <w:rsid w:val="005402E2"/>
    <w:rsid w:val="005402EB"/>
    <w:rsid w:val="005403D9"/>
    <w:rsid w:val="00540592"/>
    <w:rsid w:val="005405B6"/>
    <w:rsid w:val="005405C6"/>
    <w:rsid w:val="005405D0"/>
    <w:rsid w:val="00540874"/>
    <w:rsid w:val="005408B6"/>
    <w:rsid w:val="005409AD"/>
    <w:rsid w:val="00540BA6"/>
    <w:rsid w:val="00540EC7"/>
    <w:rsid w:val="005412D1"/>
    <w:rsid w:val="005415DA"/>
    <w:rsid w:val="005415EF"/>
    <w:rsid w:val="005416BE"/>
    <w:rsid w:val="0054189B"/>
    <w:rsid w:val="00541A81"/>
    <w:rsid w:val="00541D2A"/>
    <w:rsid w:val="00541F3C"/>
    <w:rsid w:val="00541F49"/>
    <w:rsid w:val="005421C7"/>
    <w:rsid w:val="00542394"/>
    <w:rsid w:val="005423B3"/>
    <w:rsid w:val="0054266C"/>
    <w:rsid w:val="005426A0"/>
    <w:rsid w:val="005426D3"/>
    <w:rsid w:val="0054271B"/>
    <w:rsid w:val="005427AA"/>
    <w:rsid w:val="005428F1"/>
    <w:rsid w:val="00542D1C"/>
    <w:rsid w:val="00542DD9"/>
    <w:rsid w:val="00542E66"/>
    <w:rsid w:val="00542F72"/>
    <w:rsid w:val="005431A7"/>
    <w:rsid w:val="0054331E"/>
    <w:rsid w:val="005434CF"/>
    <w:rsid w:val="005438F0"/>
    <w:rsid w:val="005439F8"/>
    <w:rsid w:val="00543C55"/>
    <w:rsid w:val="00543D7B"/>
    <w:rsid w:val="00543E6D"/>
    <w:rsid w:val="00543F18"/>
    <w:rsid w:val="0054441E"/>
    <w:rsid w:val="005444A8"/>
    <w:rsid w:val="00544652"/>
    <w:rsid w:val="00544780"/>
    <w:rsid w:val="00544BB8"/>
    <w:rsid w:val="00544DD9"/>
    <w:rsid w:val="00545303"/>
    <w:rsid w:val="00545451"/>
    <w:rsid w:val="00545507"/>
    <w:rsid w:val="00545D07"/>
    <w:rsid w:val="00545D6C"/>
    <w:rsid w:val="00545D89"/>
    <w:rsid w:val="005461D9"/>
    <w:rsid w:val="0054637A"/>
    <w:rsid w:val="0054639C"/>
    <w:rsid w:val="005463C6"/>
    <w:rsid w:val="00546473"/>
    <w:rsid w:val="005464A4"/>
    <w:rsid w:val="00546892"/>
    <w:rsid w:val="00546982"/>
    <w:rsid w:val="005469E6"/>
    <w:rsid w:val="00546CD4"/>
    <w:rsid w:val="00546D4B"/>
    <w:rsid w:val="00546DED"/>
    <w:rsid w:val="00547057"/>
    <w:rsid w:val="005471D2"/>
    <w:rsid w:val="005471D8"/>
    <w:rsid w:val="005476AD"/>
    <w:rsid w:val="00547A12"/>
    <w:rsid w:val="00547AE3"/>
    <w:rsid w:val="00547C95"/>
    <w:rsid w:val="00547F11"/>
    <w:rsid w:val="0055041D"/>
    <w:rsid w:val="00550447"/>
    <w:rsid w:val="00550760"/>
    <w:rsid w:val="00550837"/>
    <w:rsid w:val="00550941"/>
    <w:rsid w:val="00550A14"/>
    <w:rsid w:val="00550C84"/>
    <w:rsid w:val="00550CE6"/>
    <w:rsid w:val="00550F02"/>
    <w:rsid w:val="00550F08"/>
    <w:rsid w:val="005512FC"/>
    <w:rsid w:val="00551890"/>
    <w:rsid w:val="00551A7E"/>
    <w:rsid w:val="00551D83"/>
    <w:rsid w:val="00551DF1"/>
    <w:rsid w:val="00551E05"/>
    <w:rsid w:val="00551E71"/>
    <w:rsid w:val="00551FA5"/>
    <w:rsid w:val="00552399"/>
    <w:rsid w:val="005523AD"/>
    <w:rsid w:val="005523FF"/>
    <w:rsid w:val="00552613"/>
    <w:rsid w:val="00552639"/>
    <w:rsid w:val="005526F3"/>
    <w:rsid w:val="0055283B"/>
    <w:rsid w:val="00552C7A"/>
    <w:rsid w:val="00552E89"/>
    <w:rsid w:val="00552EBB"/>
    <w:rsid w:val="00552FB3"/>
    <w:rsid w:val="0055317E"/>
    <w:rsid w:val="00553251"/>
    <w:rsid w:val="00553265"/>
    <w:rsid w:val="005532AE"/>
    <w:rsid w:val="005532FF"/>
    <w:rsid w:val="00553330"/>
    <w:rsid w:val="0055357B"/>
    <w:rsid w:val="005535BF"/>
    <w:rsid w:val="00553659"/>
    <w:rsid w:val="00553677"/>
    <w:rsid w:val="00553777"/>
    <w:rsid w:val="00553817"/>
    <w:rsid w:val="0055387D"/>
    <w:rsid w:val="0055394D"/>
    <w:rsid w:val="00553B25"/>
    <w:rsid w:val="00553CD9"/>
    <w:rsid w:val="00553F64"/>
    <w:rsid w:val="0055421C"/>
    <w:rsid w:val="00554380"/>
    <w:rsid w:val="00554493"/>
    <w:rsid w:val="0055451B"/>
    <w:rsid w:val="00554567"/>
    <w:rsid w:val="0055466C"/>
    <w:rsid w:val="00554793"/>
    <w:rsid w:val="005549D4"/>
    <w:rsid w:val="00554C0D"/>
    <w:rsid w:val="00554EC3"/>
    <w:rsid w:val="00554F3A"/>
    <w:rsid w:val="00554FB9"/>
    <w:rsid w:val="00554FFD"/>
    <w:rsid w:val="0055502A"/>
    <w:rsid w:val="0055517C"/>
    <w:rsid w:val="005551EA"/>
    <w:rsid w:val="00555234"/>
    <w:rsid w:val="00555382"/>
    <w:rsid w:val="00555805"/>
    <w:rsid w:val="00555849"/>
    <w:rsid w:val="005559A1"/>
    <w:rsid w:val="00555A07"/>
    <w:rsid w:val="00555B79"/>
    <w:rsid w:val="00555EFB"/>
    <w:rsid w:val="005561C0"/>
    <w:rsid w:val="005562AA"/>
    <w:rsid w:val="00556568"/>
    <w:rsid w:val="00556582"/>
    <w:rsid w:val="0055695F"/>
    <w:rsid w:val="00556A83"/>
    <w:rsid w:val="00556DB4"/>
    <w:rsid w:val="00556EC1"/>
    <w:rsid w:val="00556FE1"/>
    <w:rsid w:val="005571BB"/>
    <w:rsid w:val="00557688"/>
    <w:rsid w:val="00557ACC"/>
    <w:rsid w:val="00560042"/>
    <w:rsid w:val="00560180"/>
    <w:rsid w:val="005601EC"/>
    <w:rsid w:val="0056033C"/>
    <w:rsid w:val="005603AE"/>
    <w:rsid w:val="005604FE"/>
    <w:rsid w:val="00560505"/>
    <w:rsid w:val="0056050E"/>
    <w:rsid w:val="00560610"/>
    <w:rsid w:val="00560A9B"/>
    <w:rsid w:val="00560CBE"/>
    <w:rsid w:val="00560D29"/>
    <w:rsid w:val="00560EB4"/>
    <w:rsid w:val="005610B3"/>
    <w:rsid w:val="0056179C"/>
    <w:rsid w:val="005617EF"/>
    <w:rsid w:val="0056184A"/>
    <w:rsid w:val="00561BD5"/>
    <w:rsid w:val="00561D69"/>
    <w:rsid w:val="00561E9F"/>
    <w:rsid w:val="00562001"/>
    <w:rsid w:val="0056216A"/>
    <w:rsid w:val="005628E7"/>
    <w:rsid w:val="00562AC4"/>
    <w:rsid w:val="00562CA0"/>
    <w:rsid w:val="00562DE4"/>
    <w:rsid w:val="00562DF0"/>
    <w:rsid w:val="00562EC0"/>
    <w:rsid w:val="00562F35"/>
    <w:rsid w:val="005632E5"/>
    <w:rsid w:val="0056330C"/>
    <w:rsid w:val="00563490"/>
    <w:rsid w:val="00563503"/>
    <w:rsid w:val="00563535"/>
    <w:rsid w:val="005635FF"/>
    <w:rsid w:val="005636EB"/>
    <w:rsid w:val="005637B9"/>
    <w:rsid w:val="00563858"/>
    <w:rsid w:val="00563882"/>
    <w:rsid w:val="00563B06"/>
    <w:rsid w:val="00563C0B"/>
    <w:rsid w:val="00563CDD"/>
    <w:rsid w:val="00563D74"/>
    <w:rsid w:val="00563F5A"/>
    <w:rsid w:val="00563FA3"/>
    <w:rsid w:val="00563FC4"/>
    <w:rsid w:val="00564001"/>
    <w:rsid w:val="0056426D"/>
    <w:rsid w:val="005642DA"/>
    <w:rsid w:val="005643A1"/>
    <w:rsid w:val="00564546"/>
    <w:rsid w:val="0056457D"/>
    <w:rsid w:val="00564713"/>
    <w:rsid w:val="00564831"/>
    <w:rsid w:val="00564A9A"/>
    <w:rsid w:val="00564B85"/>
    <w:rsid w:val="005653BB"/>
    <w:rsid w:val="005653D8"/>
    <w:rsid w:val="00565530"/>
    <w:rsid w:val="005656B0"/>
    <w:rsid w:val="0056597E"/>
    <w:rsid w:val="00565EE6"/>
    <w:rsid w:val="00566614"/>
    <w:rsid w:val="00566713"/>
    <w:rsid w:val="0056684C"/>
    <w:rsid w:val="00566884"/>
    <w:rsid w:val="0056689F"/>
    <w:rsid w:val="005668F9"/>
    <w:rsid w:val="005669EE"/>
    <w:rsid w:val="00566B3D"/>
    <w:rsid w:val="00566F04"/>
    <w:rsid w:val="0056705E"/>
    <w:rsid w:val="005672FA"/>
    <w:rsid w:val="00567591"/>
    <w:rsid w:val="005675D4"/>
    <w:rsid w:val="00567BD7"/>
    <w:rsid w:val="00567C4E"/>
    <w:rsid w:val="00567C70"/>
    <w:rsid w:val="00567F56"/>
    <w:rsid w:val="00570011"/>
    <w:rsid w:val="005702A7"/>
    <w:rsid w:val="0057038E"/>
    <w:rsid w:val="0057047E"/>
    <w:rsid w:val="00570724"/>
    <w:rsid w:val="005707A8"/>
    <w:rsid w:val="005708CB"/>
    <w:rsid w:val="0057090B"/>
    <w:rsid w:val="00570A9B"/>
    <w:rsid w:val="00570AE4"/>
    <w:rsid w:val="00570AFF"/>
    <w:rsid w:val="00570D41"/>
    <w:rsid w:val="00570E79"/>
    <w:rsid w:val="00571005"/>
    <w:rsid w:val="00571163"/>
    <w:rsid w:val="0057127F"/>
    <w:rsid w:val="00571441"/>
    <w:rsid w:val="0057152F"/>
    <w:rsid w:val="00571530"/>
    <w:rsid w:val="00571681"/>
    <w:rsid w:val="0057178C"/>
    <w:rsid w:val="00571982"/>
    <w:rsid w:val="00571BBF"/>
    <w:rsid w:val="00571D99"/>
    <w:rsid w:val="00571E11"/>
    <w:rsid w:val="00571F6A"/>
    <w:rsid w:val="0057206D"/>
    <w:rsid w:val="0057229E"/>
    <w:rsid w:val="00572416"/>
    <w:rsid w:val="0057270F"/>
    <w:rsid w:val="00572736"/>
    <w:rsid w:val="005729C6"/>
    <w:rsid w:val="00572B1A"/>
    <w:rsid w:val="00572F7E"/>
    <w:rsid w:val="00573043"/>
    <w:rsid w:val="00573062"/>
    <w:rsid w:val="0057311C"/>
    <w:rsid w:val="00573236"/>
    <w:rsid w:val="00573473"/>
    <w:rsid w:val="00573759"/>
    <w:rsid w:val="00573869"/>
    <w:rsid w:val="0057397E"/>
    <w:rsid w:val="00573B46"/>
    <w:rsid w:val="00573B7F"/>
    <w:rsid w:val="00573D21"/>
    <w:rsid w:val="00573D8C"/>
    <w:rsid w:val="00573F9B"/>
    <w:rsid w:val="005740A2"/>
    <w:rsid w:val="005740F9"/>
    <w:rsid w:val="00574542"/>
    <w:rsid w:val="00574774"/>
    <w:rsid w:val="005748C7"/>
    <w:rsid w:val="0057496C"/>
    <w:rsid w:val="00574BBC"/>
    <w:rsid w:val="00574D0C"/>
    <w:rsid w:val="00574FCE"/>
    <w:rsid w:val="00575073"/>
    <w:rsid w:val="005750ED"/>
    <w:rsid w:val="0057529B"/>
    <w:rsid w:val="005756BF"/>
    <w:rsid w:val="00575831"/>
    <w:rsid w:val="0057590E"/>
    <w:rsid w:val="00575EF1"/>
    <w:rsid w:val="00575FA6"/>
    <w:rsid w:val="0057636D"/>
    <w:rsid w:val="00576460"/>
    <w:rsid w:val="005764C1"/>
    <w:rsid w:val="005766A2"/>
    <w:rsid w:val="00576889"/>
    <w:rsid w:val="00576F30"/>
    <w:rsid w:val="005770CE"/>
    <w:rsid w:val="00577467"/>
    <w:rsid w:val="00577513"/>
    <w:rsid w:val="00577524"/>
    <w:rsid w:val="005775DA"/>
    <w:rsid w:val="00577758"/>
    <w:rsid w:val="0057776F"/>
    <w:rsid w:val="00577775"/>
    <w:rsid w:val="00577820"/>
    <w:rsid w:val="00577982"/>
    <w:rsid w:val="00577DA4"/>
    <w:rsid w:val="005804E8"/>
    <w:rsid w:val="005805AD"/>
    <w:rsid w:val="0058068E"/>
    <w:rsid w:val="0058080B"/>
    <w:rsid w:val="0058083A"/>
    <w:rsid w:val="005809AE"/>
    <w:rsid w:val="00580A2D"/>
    <w:rsid w:val="00580A7A"/>
    <w:rsid w:val="00580B25"/>
    <w:rsid w:val="00580E93"/>
    <w:rsid w:val="00580FD1"/>
    <w:rsid w:val="005810D3"/>
    <w:rsid w:val="0058111E"/>
    <w:rsid w:val="0058166B"/>
    <w:rsid w:val="0058170C"/>
    <w:rsid w:val="00581799"/>
    <w:rsid w:val="00581B20"/>
    <w:rsid w:val="00581CF3"/>
    <w:rsid w:val="00581F76"/>
    <w:rsid w:val="0058235C"/>
    <w:rsid w:val="0058242F"/>
    <w:rsid w:val="00582570"/>
    <w:rsid w:val="005829B6"/>
    <w:rsid w:val="00582A22"/>
    <w:rsid w:val="00582A96"/>
    <w:rsid w:val="00582BCD"/>
    <w:rsid w:val="00582D18"/>
    <w:rsid w:val="00582DBF"/>
    <w:rsid w:val="00582DCC"/>
    <w:rsid w:val="00582F35"/>
    <w:rsid w:val="00582F50"/>
    <w:rsid w:val="00583202"/>
    <w:rsid w:val="0058325F"/>
    <w:rsid w:val="00583752"/>
    <w:rsid w:val="005838EA"/>
    <w:rsid w:val="005839C4"/>
    <w:rsid w:val="00583A9D"/>
    <w:rsid w:val="005841A1"/>
    <w:rsid w:val="0058452B"/>
    <w:rsid w:val="00584586"/>
    <w:rsid w:val="00584AE9"/>
    <w:rsid w:val="00584BC0"/>
    <w:rsid w:val="00584E91"/>
    <w:rsid w:val="00584F89"/>
    <w:rsid w:val="005853CB"/>
    <w:rsid w:val="005854DA"/>
    <w:rsid w:val="0058551B"/>
    <w:rsid w:val="00585756"/>
    <w:rsid w:val="005858B2"/>
    <w:rsid w:val="005859A5"/>
    <w:rsid w:val="00585A64"/>
    <w:rsid w:val="005860AE"/>
    <w:rsid w:val="005861A5"/>
    <w:rsid w:val="00586226"/>
    <w:rsid w:val="005862ED"/>
    <w:rsid w:val="0058632F"/>
    <w:rsid w:val="00586446"/>
    <w:rsid w:val="0058654B"/>
    <w:rsid w:val="0058686F"/>
    <w:rsid w:val="0058698A"/>
    <w:rsid w:val="00586A5F"/>
    <w:rsid w:val="00586BF2"/>
    <w:rsid w:val="00586DE8"/>
    <w:rsid w:val="005870D2"/>
    <w:rsid w:val="005870FD"/>
    <w:rsid w:val="0058714B"/>
    <w:rsid w:val="005871FB"/>
    <w:rsid w:val="0058740D"/>
    <w:rsid w:val="00587466"/>
    <w:rsid w:val="005874EA"/>
    <w:rsid w:val="00587649"/>
    <w:rsid w:val="005877F7"/>
    <w:rsid w:val="00587883"/>
    <w:rsid w:val="005878D2"/>
    <w:rsid w:val="00587961"/>
    <w:rsid w:val="00587AEC"/>
    <w:rsid w:val="00587CA9"/>
    <w:rsid w:val="00587DEF"/>
    <w:rsid w:val="00587E37"/>
    <w:rsid w:val="00587E6F"/>
    <w:rsid w:val="005906EC"/>
    <w:rsid w:val="0059084A"/>
    <w:rsid w:val="00590ACD"/>
    <w:rsid w:val="00590BA3"/>
    <w:rsid w:val="00590DCF"/>
    <w:rsid w:val="00590E69"/>
    <w:rsid w:val="00591055"/>
    <w:rsid w:val="00591504"/>
    <w:rsid w:val="005915D0"/>
    <w:rsid w:val="00591669"/>
    <w:rsid w:val="0059171C"/>
    <w:rsid w:val="00591A4D"/>
    <w:rsid w:val="00591C91"/>
    <w:rsid w:val="00591E81"/>
    <w:rsid w:val="00592049"/>
    <w:rsid w:val="005924FF"/>
    <w:rsid w:val="00592585"/>
    <w:rsid w:val="005928C6"/>
    <w:rsid w:val="00592B46"/>
    <w:rsid w:val="00592C6C"/>
    <w:rsid w:val="00592D3E"/>
    <w:rsid w:val="00592D67"/>
    <w:rsid w:val="00592DAB"/>
    <w:rsid w:val="00592E5E"/>
    <w:rsid w:val="00592ECA"/>
    <w:rsid w:val="00592F90"/>
    <w:rsid w:val="005930AD"/>
    <w:rsid w:val="005930C2"/>
    <w:rsid w:val="00593583"/>
    <w:rsid w:val="005935BD"/>
    <w:rsid w:val="00593604"/>
    <w:rsid w:val="005936AE"/>
    <w:rsid w:val="005937B3"/>
    <w:rsid w:val="00593F78"/>
    <w:rsid w:val="0059407F"/>
    <w:rsid w:val="00594362"/>
    <w:rsid w:val="00594840"/>
    <w:rsid w:val="0059485D"/>
    <w:rsid w:val="005948B0"/>
    <w:rsid w:val="00594DF9"/>
    <w:rsid w:val="00594F69"/>
    <w:rsid w:val="00595095"/>
    <w:rsid w:val="00595131"/>
    <w:rsid w:val="00595297"/>
    <w:rsid w:val="00595418"/>
    <w:rsid w:val="005956C9"/>
    <w:rsid w:val="005957CD"/>
    <w:rsid w:val="00595889"/>
    <w:rsid w:val="00595A9B"/>
    <w:rsid w:val="00595A9F"/>
    <w:rsid w:val="00595BFD"/>
    <w:rsid w:val="00595DB7"/>
    <w:rsid w:val="00595E80"/>
    <w:rsid w:val="00595F2C"/>
    <w:rsid w:val="0059635A"/>
    <w:rsid w:val="00596429"/>
    <w:rsid w:val="0059642C"/>
    <w:rsid w:val="00596446"/>
    <w:rsid w:val="00596506"/>
    <w:rsid w:val="00596780"/>
    <w:rsid w:val="00596998"/>
    <w:rsid w:val="00596A6D"/>
    <w:rsid w:val="00596C3F"/>
    <w:rsid w:val="00596F1A"/>
    <w:rsid w:val="00596F7A"/>
    <w:rsid w:val="00597217"/>
    <w:rsid w:val="0059726B"/>
    <w:rsid w:val="005972D8"/>
    <w:rsid w:val="0059733A"/>
    <w:rsid w:val="00597597"/>
    <w:rsid w:val="00597913"/>
    <w:rsid w:val="005979D9"/>
    <w:rsid w:val="00597AE9"/>
    <w:rsid w:val="00597C1B"/>
    <w:rsid w:val="005A0144"/>
    <w:rsid w:val="005A02DD"/>
    <w:rsid w:val="005A034D"/>
    <w:rsid w:val="005A040C"/>
    <w:rsid w:val="005A075D"/>
    <w:rsid w:val="005A077A"/>
    <w:rsid w:val="005A077E"/>
    <w:rsid w:val="005A07E7"/>
    <w:rsid w:val="005A08CA"/>
    <w:rsid w:val="005A0BDD"/>
    <w:rsid w:val="005A0C4A"/>
    <w:rsid w:val="005A0C9D"/>
    <w:rsid w:val="005A0CF2"/>
    <w:rsid w:val="005A0F90"/>
    <w:rsid w:val="005A0FD4"/>
    <w:rsid w:val="005A1220"/>
    <w:rsid w:val="005A1365"/>
    <w:rsid w:val="005A1420"/>
    <w:rsid w:val="005A155D"/>
    <w:rsid w:val="005A17D3"/>
    <w:rsid w:val="005A1B48"/>
    <w:rsid w:val="005A1D91"/>
    <w:rsid w:val="005A1DE1"/>
    <w:rsid w:val="005A1DFD"/>
    <w:rsid w:val="005A2346"/>
    <w:rsid w:val="005A23FE"/>
    <w:rsid w:val="005A262F"/>
    <w:rsid w:val="005A2955"/>
    <w:rsid w:val="005A2961"/>
    <w:rsid w:val="005A2A64"/>
    <w:rsid w:val="005A2C1F"/>
    <w:rsid w:val="005A2E87"/>
    <w:rsid w:val="005A3123"/>
    <w:rsid w:val="005A31B4"/>
    <w:rsid w:val="005A34FD"/>
    <w:rsid w:val="005A3852"/>
    <w:rsid w:val="005A3AA0"/>
    <w:rsid w:val="005A3B67"/>
    <w:rsid w:val="005A3BC0"/>
    <w:rsid w:val="005A3C63"/>
    <w:rsid w:val="005A3CC8"/>
    <w:rsid w:val="005A4056"/>
    <w:rsid w:val="005A405C"/>
    <w:rsid w:val="005A4122"/>
    <w:rsid w:val="005A4373"/>
    <w:rsid w:val="005A45F0"/>
    <w:rsid w:val="005A4755"/>
    <w:rsid w:val="005A478C"/>
    <w:rsid w:val="005A47A5"/>
    <w:rsid w:val="005A4831"/>
    <w:rsid w:val="005A48C2"/>
    <w:rsid w:val="005A4CDA"/>
    <w:rsid w:val="005A4E18"/>
    <w:rsid w:val="005A4FC8"/>
    <w:rsid w:val="005A5271"/>
    <w:rsid w:val="005A536C"/>
    <w:rsid w:val="005A56A4"/>
    <w:rsid w:val="005A5CE7"/>
    <w:rsid w:val="005A5D75"/>
    <w:rsid w:val="005A5EA5"/>
    <w:rsid w:val="005A5ECC"/>
    <w:rsid w:val="005A5F64"/>
    <w:rsid w:val="005A6081"/>
    <w:rsid w:val="005A60D1"/>
    <w:rsid w:val="005A63EC"/>
    <w:rsid w:val="005A6760"/>
    <w:rsid w:val="005A67D5"/>
    <w:rsid w:val="005A6B32"/>
    <w:rsid w:val="005A6E00"/>
    <w:rsid w:val="005A6E82"/>
    <w:rsid w:val="005A7263"/>
    <w:rsid w:val="005A7396"/>
    <w:rsid w:val="005A741B"/>
    <w:rsid w:val="005A74D4"/>
    <w:rsid w:val="005A77A5"/>
    <w:rsid w:val="005A7A2C"/>
    <w:rsid w:val="005A7AF5"/>
    <w:rsid w:val="005A7AFB"/>
    <w:rsid w:val="005A7FE8"/>
    <w:rsid w:val="005B0040"/>
    <w:rsid w:val="005B01D9"/>
    <w:rsid w:val="005B02DD"/>
    <w:rsid w:val="005B0844"/>
    <w:rsid w:val="005B085F"/>
    <w:rsid w:val="005B099B"/>
    <w:rsid w:val="005B09AC"/>
    <w:rsid w:val="005B1002"/>
    <w:rsid w:val="005B16C3"/>
    <w:rsid w:val="005B1787"/>
    <w:rsid w:val="005B1C6C"/>
    <w:rsid w:val="005B1D5C"/>
    <w:rsid w:val="005B1DFD"/>
    <w:rsid w:val="005B1ECF"/>
    <w:rsid w:val="005B2061"/>
    <w:rsid w:val="005B20AE"/>
    <w:rsid w:val="005B28CC"/>
    <w:rsid w:val="005B2962"/>
    <w:rsid w:val="005B2A96"/>
    <w:rsid w:val="005B2BE5"/>
    <w:rsid w:val="005B2E22"/>
    <w:rsid w:val="005B2EF0"/>
    <w:rsid w:val="005B2F56"/>
    <w:rsid w:val="005B2FBC"/>
    <w:rsid w:val="005B30CE"/>
    <w:rsid w:val="005B32EE"/>
    <w:rsid w:val="005B32FB"/>
    <w:rsid w:val="005B3596"/>
    <w:rsid w:val="005B35F5"/>
    <w:rsid w:val="005B37DF"/>
    <w:rsid w:val="005B38A7"/>
    <w:rsid w:val="005B38E3"/>
    <w:rsid w:val="005B3A99"/>
    <w:rsid w:val="005B3AAE"/>
    <w:rsid w:val="005B3D9A"/>
    <w:rsid w:val="005B3E1C"/>
    <w:rsid w:val="005B3F6E"/>
    <w:rsid w:val="005B4071"/>
    <w:rsid w:val="005B4077"/>
    <w:rsid w:val="005B40DF"/>
    <w:rsid w:val="005B434E"/>
    <w:rsid w:val="005B4415"/>
    <w:rsid w:val="005B45E4"/>
    <w:rsid w:val="005B497A"/>
    <w:rsid w:val="005B4F50"/>
    <w:rsid w:val="005B4FBC"/>
    <w:rsid w:val="005B5027"/>
    <w:rsid w:val="005B53DB"/>
    <w:rsid w:val="005B57A3"/>
    <w:rsid w:val="005B584D"/>
    <w:rsid w:val="005B5999"/>
    <w:rsid w:val="005B5BAF"/>
    <w:rsid w:val="005B5D93"/>
    <w:rsid w:val="005B5DC1"/>
    <w:rsid w:val="005B5F30"/>
    <w:rsid w:val="005B6103"/>
    <w:rsid w:val="005B6110"/>
    <w:rsid w:val="005B6386"/>
    <w:rsid w:val="005B6398"/>
    <w:rsid w:val="005B685E"/>
    <w:rsid w:val="005B6C07"/>
    <w:rsid w:val="005B6E65"/>
    <w:rsid w:val="005B6ECB"/>
    <w:rsid w:val="005B7025"/>
    <w:rsid w:val="005B70FF"/>
    <w:rsid w:val="005B7103"/>
    <w:rsid w:val="005B7193"/>
    <w:rsid w:val="005B7355"/>
    <w:rsid w:val="005B79A4"/>
    <w:rsid w:val="005B79F4"/>
    <w:rsid w:val="005B7ADB"/>
    <w:rsid w:val="005B7E0F"/>
    <w:rsid w:val="005B7F7C"/>
    <w:rsid w:val="005C0061"/>
    <w:rsid w:val="005C01F5"/>
    <w:rsid w:val="005C0237"/>
    <w:rsid w:val="005C05B9"/>
    <w:rsid w:val="005C07AF"/>
    <w:rsid w:val="005C0837"/>
    <w:rsid w:val="005C0B5B"/>
    <w:rsid w:val="005C0D35"/>
    <w:rsid w:val="005C0F67"/>
    <w:rsid w:val="005C0FC5"/>
    <w:rsid w:val="005C121A"/>
    <w:rsid w:val="005C1453"/>
    <w:rsid w:val="005C14B9"/>
    <w:rsid w:val="005C152D"/>
    <w:rsid w:val="005C1571"/>
    <w:rsid w:val="005C15C7"/>
    <w:rsid w:val="005C1683"/>
    <w:rsid w:val="005C180C"/>
    <w:rsid w:val="005C1816"/>
    <w:rsid w:val="005C19E5"/>
    <w:rsid w:val="005C1AC9"/>
    <w:rsid w:val="005C1CAD"/>
    <w:rsid w:val="005C1E92"/>
    <w:rsid w:val="005C1F67"/>
    <w:rsid w:val="005C1F8A"/>
    <w:rsid w:val="005C2177"/>
    <w:rsid w:val="005C2535"/>
    <w:rsid w:val="005C2785"/>
    <w:rsid w:val="005C284F"/>
    <w:rsid w:val="005C3527"/>
    <w:rsid w:val="005C353F"/>
    <w:rsid w:val="005C3553"/>
    <w:rsid w:val="005C36C4"/>
    <w:rsid w:val="005C3856"/>
    <w:rsid w:val="005C39C7"/>
    <w:rsid w:val="005C39F3"/>
    <w:rsid w:val="005C3A89"/>
    <w:rsid w:val="005C3BC8"/>
    <w:rsid w:val="005C3CC9"/>
    <w:rsid w:val="005C3D65"/>
    <w:rsid w:val="005C3DC5"/>
    <w:rsid w:val="005C3E1C"/>
    <w:rsid w:val="005C3E2A"/>
    <w:rsid w:val="005C3ED5"/>
    <w:rsid w:val="005C3F7E"/>
    <w:rsid w:val="005C3FF8"/>
    <w:rsid w:val="005C4448"/>
    <w:rsid w:val="005C46CC"/>
    <w:rsid w:val="005C4752"/>
    <w:rsid w:val="005C4869"/>
    <w:rsid w:val="005C48E4"/>
    <w:rsid w:val="005C4946"/>
    <w:rsid w:val="005C4A79"/>
    <w:rsid w:val="005C4C4C"/>
    <w:rsid w:val="005C4D02"/>
    <w:rsid w:val="005C518A"/>
    <w:rsid w:val="005C534E"/>
    <w:rsid w:val="005C5C41"/>
    <w:rsid w:val="005C5E86"/>
    <w:rsid w:val="005C5F1B"/>
    <w:rsid w:val="005C60B6"/>
    <w:rsid w:val="005C619D"/>
    <w:rsid w:val="005C623A"/>
    <w:rsid w:val="005C6313"/>
    <w:rsid w:val="005C637A"/>
    <w:rsid w:val="005C643F"/>
    <w:rsid w:val="005C65B5"/>
    <w:rsid w:val="005C6690"/>
    <w:rsid w:val="005C670D"/>
    <w:rsid w:val="005C6919"/>
    <w:rsid w:val="005C6962"/>
    <w:rsid w:val="005C6AD7"/>
    <w:rsid w:val="005C6C44"/>
    <w:rsid w:val="005C6CB9"/>
    <w:rsid w:val="005C6E30"/>
    <w:rsid w:val="005C6F44"/>
    <w:rsid w:val="005C70AF"/>
    <w:rsid w:val="005C72A8"/>
    <w:rsid w:val="005C7956"/>
    <w:rsid w:val="005C7AE3"/>
    <w:rsid w:val="005C7CD4"/>
    <w:rsid w:val="005C7D16"/>
    <w:rsid w:val="005C7D3B"/>
    <w:rsid w:val="005C7ECB"/>
    <w:rsid w:val="005D0041"/>
    <w:rsid w:val="005D027C"/>
    <w:rsid w:val="005D027D"/>
    <w:rsid w:val="005D0302"/>
    <w:rsid w:val="005D0330"/>
    <w:rsid w:val="005D0374"/>
    <w:rsid w:val="005D03D7"/>
    <w:rsid w:val="005D04BF"/>
    <w:rsid w:val="005D0573"/>
    <w:rsid w:val="005D0612"/>
    <w:rsid w:val="005D0856"/>
    <w:rsid w:val="005D08C5"/>
    <w:rsid w:val="005D0C84"/>
    <w:rsid w:val="005D1270"/>
    <w:rsid w:val="005D1328"/>
    <w:rsid w:val="005D140E"/>
    <w:rsid w:val="005D1562"/>
    <w:rsid w:val="005D159A"/>
    <w:rsid w:val="005D172D"/>
    <w:rsid w:val="005D176F"/>
    <w:rsid w:val="005D17F8"/>
    <w:rsid w:val="005D1916"/>
    <w:rsid w:val="005D19C2"/>
    <w:rsid w:val="005D2034"/>
    <w:rsid w:val="005D2068"/>
    <w:rsid w:val="005D20A6"/>
    <w:rsid w:val="005D2328"/>
    <w:rsid w:val="005D2365"/>
    <w:rsid w:val="005D2370"/>
    <w:rsid w:val="005D2515"/>
    <w:rsid w:val="005D27A4"/>
    <w:rsid w:val="005D27C2"/>
    <w:rsid w:val="005D2AD7"/>
    <w:rsid w:val="005D2C54"/>
    <w:rsid w:val="005D2E14"/>
    <w:rsid w:val="005D2F31"/>
    <w:rsid w:val="005D3138"/>
    <w:rsid w:val="005D3292"/>
    <w:rsid w:val="005D33A7"/>
    <w:rsid w:val="005D358F"/>
    <w:rsid w:val="005D3832"/>
    <w:rsid w:val="005D39E1"/>
    <w:rsid w:val="005D3A13"/>
    <w:rsid w:val="005D3B31"/>
    <w:rsid w:val="005D3DB6"/>
    <w:rsid w:val="005D3DFF"/>
    <w:rsid w:val="005D3ECC"/>
    <w:rsid w:val="005D3F82"/>
    <w:rsid w:val="005D4000"/>
    <w:rsid w:val="005D40ED"/>
    <w:rsid w:val="005D41F6"/>
    <w:rsid w:val="005D42F2"/>
    <w:rsid w:val="005D43D5"/>
    <w:rsid w:val="005D47F2"/>
    <w:rsid w:val="005D487D"/>
    <w:rsid w:val="005D48B7"/>
    <w:rsid w:val="005D4C8F"/>
    <w:rsid w:val="005D4C93"/>
    <w:rsid w:val="005D4DC4"/>
    <w:rsid w:val="005D4E7C"/>
    <w:rsid w:val="005D4F0E"/>
    <w:rsid w:val="005D4FBC"/>
    <w:rsid w:val="005D524F"/>
    <w:rsid w:val="005D53FC"/>
    <w:rsid w:val="005D547E"/>
    <w:rsid w:val="005D55CC"/>
    <w:rsid w:val="005D5615"/>
    <w:rsid w:val="005D5A18"/>
    <w:rsid w:val="005D5B8F"/>
    <w:rsid w:val="005D62AC"/>
    <w:rsid w:val="005D62C0"/>
    <w:rsid w:val="005D6374"/>
    <w:rsid w:val="005D63A6"/>
    <w:rsid w:val="005D63B8"/>
    <w:rsid w:val="005D65BF"/>
    <w:rsid w:val="005D65C5"/>
    <w:rsid w:val="005D6A50"/>
    <w:rsid w:val="005D7313"/>
    <w:rsid w:val="005D734B"/>
    <w:rsid w:val="005D7379"/>
    <w:rsid w:val="005D73BE"/>
    <w:rsid w:val="005D7524"/>
    <w:rsid w:val="005D7550"/>
    <w:rsid w:val="005D7617"/>
    <w:rsid w:val="005D76AC"/>
    <w:rsid w:val="005D793E"/>
    <w:rsid w:val="005D7EC9"/>
    <w:rsid w:val="005D7FB0"/>
    <w:rsid w:val="005E0054"/>
    <w:rsid w:val="005E0345"/>
    <w:rsid w:val="005E0350"/>
    <w:rsid w:val="005E03FB"/>
    <w:rsid w:val="005E04E4"/>
    <w:rsid w:val="005E05DE"/>
    <w:rsid w:val="005E05EB"/>
    <w:rsid w:val="005E08BE"/>
    <w:rsid w:val="005E0A57"/>
    <w:rsid w:val="005E0E93"/>
    <w:rsid w:val="005E0F7B"/>
    <w:rsid w:val="005E10D9"/>
    <w:rsid w:val="005E1252"/>
    <w:rsid w:val="005E145D"/>
    <w:rsid w:val="005E1C71"/>
    <w:rsid w:val="005E1CE3"/>
    <w:rsid w:val="005E1D92"/>
    <w:rsid w:val="005E1FCA"/>
    <w:rsid w:val="005E2023"/>
    <w:rsid w:val="005E2159"/>
    <w:rsid w:val="005E2208"/>
    <w:rsid w:val="005E26A6"/>
    <w:rsid w:val="005E2703"/>
    <w:rsid w:val="005E290E"/>
    <w:rsid w:val="005E2A34"/>
    <w:rsid w:val="005E2A46"/>
    <w:rsid w:val="005E2BBB"/>
    <w:rsid w:val="005E2E9E"/>
    <w:rsid w:val="005E2FBB"/>
    <w:rsid w:val="005E30B6"/>
    <w:rsid w:val="005E310C"/>
    <w:rsid w:val="005E3447"/>
    <w:rsid w:val="005E37A4"/>
    <w:rsid w:val="005E38CF"/>
    <w:rsid w:val="005E3A82"/>
    <w:rsid w:val="005E3BCA"/>
    <w:rsid w:val="005E3D2F"/>
    <w:rsid w:val="005E3DC8"/>
    <w:rsid w:val="005E4314"/>
    <w:rsid w:val="005E4486"/>
    <w:rsid w:val="005E44AA"/>
    <w:rsid w:val="005E4554"/>
    <w:rsid w:val="005E45D7"/>
    <w:rsid w:val="005E4923"/>
    <w:rsid w:val="005E49E5"/>
    <w:rsid w:val="005E4A39"/>
    <w:rsid w:val="005E4AC8"/>
    <w:rsid w:val="005E4E0E"/>
    <w:rsid w:val="005E4E9C"/>
    <w:rsid w:val="005E4EC6"/>
    <w:rsid w:val="005E5176"/>
    <w:rsid w:val="005E51A8"/>
    <w:rsid w:val="005E520B"/>
    <w:rsid w:val="005E5216"/>
    <w:rsid w:val="005E53EC"/>
    <w:rsid w:val="005E573F"/>
    <w:rsid w:val="005E588D"/>
    <w:rsid w:val="005E5B49"/>
    <w:rsid w:val="005E5B82"/>
    <w:rsid w:val="005E5E9F"/>
    <w:rsid w:val="005E5F26"/>
    <w:rsid w:val="005E5FDE"/>
    <w:rsid w:val="005E60BD"/>
    <w:rsid w:val="005E60E3"/>
    <w:rsid w:val="005E6112"/>
    <w:rsid w:val="005E6141"/>
    <w:rsid w:val="005E631D"/>
    <w:rsid w:val="005E64CF"/>
    <w:rsid w:val="005E6828"/>
    <w:rsid w:val="005E68D9"/>
    <w:rsid w:val="005E692C"/>
    <w:rsid w:val="005E6A05"/>
    <w:rsid w:val="005E6D24"/>
    <w:rsid w:val="005E6E18"/>
    <w:rsid w:val="005E6EE4"/>
    <w:rsid w:val="005E6FAD"/>
    <w:rsid w:val="005E6FDB"/>
    <w:rsid w:val="005E70B5"/>
    <w:rsid w:val="005E7224"/>
    <w:rsid w:val="005E728E"/>
    <w:rsid w:val="005E73ED"/>
    <w:rsid w:val="005E74E2"/>
    <w:rsid w:val="005E74EB"/>
    <w:rsid w:val="005E758D"/>
    <w:rsid w:val="005E767E"/>
    <w:rsid w:val="005E79A7"/>
    <w:rsid w:val="005E7B15"/>
    <w:rsid w:val="005E7E21"/>
    <w:rsid w:val="005E7EB6"/>
    <w:rsid w:val="005E7F3F"/>
    <w:rsid w:val="005F0352"/>
    <w:rsid w:val="005F0412"/>
    <w:rsid w:val="005F0517"/>
    <w:rsid w:val="005F066C"/>
    <w:rsid w:val="005F085E"/>
    <w:rsid w:val="005F09FA"/>
    <w:rsid w:val="005F0B70"/>
    <w:rsid w:val="005F0CEA"/>
    <w:rsid w:val="005F0E20"/>
    <w:rsid w:val="005F0FA8"/>
    <w:rsid w:val="005F10A6"/>
    <w:rsid w:val="005F1197"/>
    <w:rsid w:val="005F1453"/>
    <w:rsid w:val="005F1473"/>
    <w:rsid w:val="005F14EE"/>
    <w:rsid w:val="005F1614"/>
    <w:rsid w:val="005F176A"/>
    <w:rsid w:val="005F1B38"/>
    <w:rsid w:val="005F1E7F"/>
    <w:rsid w:val="005F1F16"/>
    <w:rsid w:val="005F1FEF"/>
    <w:rsid w:val="005F2146"/>
    <w:rsid w:val="005F2505"/>
    <w:rsid w:val="005F25ED"/>
    <w:rsid w:val="005F2AE6"/>
    <w:rsid w:val="005F2C3E"/>
    <w:rsid w:val="005F332C"/>
    <w:rsid w:val="005F3422"/>
    <w:rsid w:val="005F3431"/>
    <w:rsid w:val="005F3544"/>
    <w:rsid w:val="005F3584"/>
    <w:rsid w:val="005F38F8"/>
    <w:rsid w:val="005F3920"/>
    <w:rsid w:val="005F3953"/>
    <w:rsid w:val="005F3EC1"/>
    <w:rsid w:val="005F4033"/>
    <w:rsid w:val="005F4372"/>
    <w:rsid w:val="005F463C"/>
    <w:rsid w:val="005F4697"/>
    <w:rsid w:val="005F4778"/>
    <w:rsid w:val="005F4A1C"/>
    <w:rsid w:val="005F4B6C"/>
    <w:rsid w:val="005F4C71"/>
    <w:rsid w:val="005F4E5E"/>
    <w:rsid w:val="005F4FC4"/>
    <w:rsid w:val="005F5444"/>
    <w:rsid w:val="005F5563"/>
    <w:rsid w:val="005F580B"/>
    <w:rsid w:val="005F58B2"/>
    <w:rsid w:val="005F5B83"/>
    <w:rsid w:val="005F5C83"/>
    <w:rsid w:val="005F5DDF"/>
    <w:rsid w:val="005F5F6F"/>
    <w:rsid w:val="005F614E"/>
    <w:rsid w:val="005F616D"/>
    <w:rsid w:val="005F61A9"/>
    <w:rsid w:val="005F63C1"/>
    <w:rsid w:val="005F64BB"/>
    <w:rsid w:val="005F6520"/>
    <w:rsid w:val="005F67EC"/>
    <w:rsid w:val="005F68CD"/>
    <w:rsid w:val="005F698B"/>
    <w:rsid w:val="005F6CD8"/>
    <w:rsid w:val="005F6CE3"/>
    <w:rsid w:val="005F6FF7"/>
    <w:rsid w:val="005F706C"/>
    <w:rsid w:val="005F7124"/>
    <w:rsid w:val="005F73F9"/>
    <w:rsid w:val="005F747D"/>
    <w:rsid w:val="005F7608"/>
    <w:rsid w:val="005F76F4"/>
    <w:rsid w:val="005F78EE"/>
    <w:rsid w:val="005F79D3"/>
    <w:rsid w:val="0060005A"/>
    <w:rsid w:val="006002F6"/>
    <w:rsid w:val="00600365"/>
    <w:rsid w:val="0060049E"/>
    <w:rsid w:val="006004AD"/>
    <w:rsid w:val="006008A3"/>
    <w:rsid w:val="006008C9"/>
    <w:rsid w:val="00600AD1"/>
    <w:rsid w:val="00600BF2"/>
    <w:rsid w:val="00600CB3"/>
    <w:rsid w:val="00600D2C"/>
    <w:rsid w:val="00600D51"/>
    <w:rsid w:val="00600E57"/>
    <w:rsid w:val="00600EBD"/>
    <w:rsid w:val="00601266"/>
    <w:rsid w:val="00601916"/>
    <w:rsid w:val="00601923"/>
    <w:rsid w:val="00601AFB"/>
    <w:rsid w:val="00601D32"/>
    <w:rsid w:val="00601D3C"/>
    <w:rsid w:val="00601E22"/>
    <w:rsid w:val="00602120"/>
    <w:rsid w:val="0060220B"/>
    <w:rsid w:val="0060247F"/>
    <w:rsid w:val="006024DB"/>
    <w:rsid w:val="00602661"/>
    <w:rsid w:val="00602A6C"/>
    <w:rsid w:val="00602BAE"/>
    <w:rsid w:val="00602D17"/>
    <w:rsid w:val="00602DC4"/>
    <w:rsid w:val="00602EF6"/>
    <w:rsid w:val="00602FD9"/>
    <w:rsid w:val="006037BF"/>
    <w:rsid w:val="006037C5"/>
    <w:rsid w:val="00603871"/>
    <w:rsid w:val="0060388F"/>
    <w:rsid w:val="00603913"/>
    <w:rsid w:val="006039FC"/>
    <w:rsid w:val="00603B40"/>
    <w:rsid w:val="00603BAD"/>
    <w:rsid w:val="00603C63"/>
    <w:rsid w:val="00603C78"/>
    <w:rsid w:val="00603C94"/>
    <w:rsid w:val="00603FE5"/>
    <w:rsid w:val="00603FF3"/>
    <w:rsid w:val="006040BB"/>
    <w:rsid w:val="006040DD"/>
    <w:rsid w:val="0060413E"/>
    <w:rsid w:val="006041E5"/>
    <w:rsid w:val="00604334"/>
    <w:rsid w:val="00604341"/>
    <w:rsid w:val="006047EB"/>
    <w:rsid w:val="00604958"/>
    <w:rsid w:val="006049D9"/>
    <w:rsid w:val="00604A2B"/>
    <w:rsid w:val="00604B33"/>
    <w:rsid w:val="00604B9B"/>
    <w:rsid w:val="00604D5D"/>
    <w:rsid w:val="00605313"/>
    <w:rsid w:val="00605339"/>
    <w:rsid w:val="00605425"/>
    <w:rsid w:val="0060587E"/>
    <w:rsid w:val="0060588D"/>
    <w:rsid w:val="006058AB"/>
    <w:rsid w:val="006058AE"/>
    <w:rsid w:val="00605A32"/>
    <w:rsid w:val="00605A69"/>
    <w:rsid w:val="00605AD0"/>
    <w:rsid w:val="00605AEA"/>
    <w:rsid w:val="00605BC0"/>
    <w:rsid w:val="00605DBC"/>
    <w:rsid w:val="00605DCB"/>
    <w:rsid w:val="00605F45"/>
    <w:rsid w:val="00605F4D"/>
    <w:rsid w:val="00606114"/>
    <w:rsid w:val="00606329"/>
    <w:rsid w:val="00606358"/>
    <w:rsid w:val="00606558"/>
    <w:rsid w:val="006065CF"/>
    <w:rsid w:val="0060678D"/>
    <w:rsid w:val="00606B2F"/>
    <w:rsid w:val="00606BBE"/>
    <w:rsid w:val="00606D59"/>
    <w:rsid w:val="00606D7C"/>
    <w:rsid w:val="00606DC9"/>
    <w:rsid w:val="00606FBC"/>
    <w:rsid w:val="006070B4"/>
    <w:rsid w:val="0060734D"/>
    <w:rsid w:val="00607383"/>
    <w:rsid w:val="0060750D"/>
    <w:rsid w:val="0060752D"/>
    <w:rsid w:val="006078B4"/>
    <w:rsid w:val="006078EC"/>
    <w:rsid w:val="006079F8"/>
    <w:rsid w:val="00607B83"/>
    <w:rsid w:val="00607D55"/>
    <w:rsid w:val="00607D8A"/>
    <w:rsid w:val="00607E25"/>
    <w:rsid w:val="00607F0F"/>
    <w:rsid w:val="00607FDA"/>
    <w:rsid w:val="006101B7"/>
    <w:rsid w:val="0061023D"/>
    <w:rsid w:val="00610291"/>
    <w:rsid w:val="0061041E"/>
    <w:rsid w:val="00610581"/>
    <w:rsid w:val="006105C1"/>
    <w:rsid w:val="006105C4"/>
    <w:rsid w:val="00610661"/>
    <w:rsid w:val="006107A6"/>
    <w:rsid w:val="00610C0E"/>
    <w:rsid w:val="00610FD5"/>
    <w:rsid w:val="006110A6"/>
    <w:rsid w:val="00611123"/>
    <w:rsid w:val="006111D5"/>
    <w:rsid w:val="006114D8"/>
    <w:rsid w:val="00611BA5"/>
    <w:rsid w:val="00611BB4"/>
    <w:rsid w:val="00611BBC"/>
    <w:rsid w:val="00611C5B"/>
    <w:rsid w:val="00611F7F"/>
    <w:rsid w:val="006120F1"/>
    <w:rsid w:val="006122C6"/>
    <w:rsid w:val="00612446"/>
    <w:rsid w:val="006124B3"/>
    <w:rsid w:val="00612660"/>
    <w:rsid w:val="0061266B"/>
    <w:rsid w:val="00612801"/>
    <w:rsid w:val="0061281C"/>
    <w:rsid w:val="006129AB"/>
    <w:rsid w:val="006129DB"/>
    <w:rsid w:val="00612B0A"/>
    <w:rsid w:val="00613463"/>
    <w:rsid w:val="0061360C"/>
    <w:rsid w:val="006137A4"/>
    <w:rsid w:val="0061383F"/>
    <w:rsid w:val="00613A48"/>
    <w:rsid w:val="00613F75"/>
    <w:rsid w:val="006141AB"/>
    <w:rsid w:val="0061458D"/>
    <w:rsid w:val="006145B4"/>
    <w:rsid w:val="0061494D"/>
    <w:rsid w:val="00614966"/>
    <w:rsid w:val="00614B7C"/>
    <w:rsid w:val="00614C7C"/>
    <w:rsid w:val="00614D1E"/>
    <w:rsid w:val="00614DE1"/>
    <w:rsid w:val="00614ED3"/>
    <w:rsid w:val="00614F8D"/>
    <w:rsid w:val="0061516F"/>
    <w:rsid w:val="00615173"/>
    <w:rsid w:val="006152D0"/>
    <w:rsid w:val="00615683"/>
    <w:rsid w:val="00615739"/>
    <w:rsid w:val="00615C2C"/>
    <w:rsid w:val="0061602D"/>
    <w:rsid w:val="006161EB"/>
    <w:rsid w:val="006162FE"/>
    <w:rsid w:val="006168D1"/>
    <w:rsid w:val="006168E2"/>
    <w:rsid w:val="006169FA"/>
    <w:rsid w:val="00616BAC"/>
    <w:rsid w:val="00616CE3"/>
    <w:rsid w:val="00616D23"/>
    <w:rsid w:val="00616D84"/>
    <w:rsid w:val="00616EA1"/>
    <w:rsid w:val="006170CC"/>
    <w:rsid w:val="0061732E"/>
    <w:rsid w:val="00617569"/>
    <w:rsid w:val="0061758F"/>
    <w:rsid w:val="00617673"/>
    <w:rsid w:val="00617682"/>
    <w:rsid w:val="006178DE"/>
    <w:rsid w:val="006178FE"/>
    <w:rsid w:val="0061793B"/>
    <w:rsid w:val="00617C15"/>
    <w:rsid w:val="00617F4D"/>
    <w:rsid w:val="00617F5B"/>
    <w:rsid w:val="0062005B"/>
    <w:rsid w:val="00620087"/>
    <w:rsid w:val="0062049E"/>
    <w:rsid w:val="00620590"/>
    <w:rsid w:val="006209FE"/>
    <w:rsid w:val="00620A9B"/>
    <w:rsid w:val="00620D39"/>
    <w:rsid w:val="00620EA9"/>
    <w:rsid w:val="00620EB2"/>
    <w:rsid w:val="00620F0F"/>
    <w:rsid w:val="006211D5"/>
    <w:rsid w:val="006214E5"/>
    <w:rsid w:val="00621766"/>
    <w:rsid w:val="0062176D"/>
    <w:rsid w:val="00621926"/>
    <w:rsid w:val="00621ACB"/>
    <w:rsid w:val="00621D5F"/>
    <w:rsid w:val="00621E11"/>
    <w:rsid w:val="00621E1F"/>
    <w:rsid w:val="00621F75"/>
    <w:rsid w:val="0062209E"/>
    <w:rsid w:val="006220C7"/>
    <w:rsid w:val="006222BE"/>
    <w:rsid w:val="0062251B"/>
    <w:rsid w:val="0062251C"/>
    <w:rsid w:val="00622594"/>
    <w:rsid w:val="0062263B"/>
    <w:rsid w:val="0062291F"/>
    <w:rsid w:val="006229CF"/>
    <w:rsid w:val="00622C94"/>
    <w:rsid w:val="00622D1F"/>
    <w:rsid w:val="006231CC"/>
    <w:rsid w:val="00623509"/>
    <w:rsid w:val="00623605"/>
    <w:rsid w:val="006237AB"/>
    <w:rsid w:val="0062387D"/>
    <w:rsid w:val="00623A2E"/>
    <w:rsid w:val="00623CCD"/>
    <w:rsid w:val="00623DF1"/>
    <w:rsid w:val="00623F54"/>
    <w:rsid w:val="0062420C"/>
    <w:rsid w:val="0062442E"/>
    <w:rsid w:val="00624970"/>
    <w:rsid w:val="006249BD"/>
    <w:rsid w:val="00624B17"/>
    <w:rsid w:val="00624CE0"/>
    <w:rsid w:val="00624E7A"/>
    <w:rsid w:val="00625151"/>
    <w:rsid w:val="00625324"/>
    <w:rsid w:val="00625622"/>
    <w:rsid w:val="00625832"/>
    <w:rsid w:val="00625A63"/>
    <w:rsid w:val="00625C12"/>
    <w:rsid w:val="00625C32"/>
    <w:rsid w:val="00625D78"/>
    <w:rsid w:val="00625EE4"/>
    <w:rsid w:val="006260EB"/>
    <w:rsid w:val="00626241"/>
    <w:rsid w:val="00626542"/>
    <w:rsid w:val="006266BD"/>
    <w:rsid w:val="006268FC"/>
    <w:rsid w:val="00626A77"/>
    <w:rsid w:val="00626B33"/>
    <w:rsid w:val="00626C9B"/>
    <w:rsid w:val="006271D2"/>
    <w:rsid w:val="00627214"/>
    <w:rsid w:val="006274AE"/>
    <w:rsid w:val="0062777F"/>
    <w:rsid w:val="00627841"/>
    <w:rsid w:val="00627901"/>
    <w:rsid w:val="00627DA5"/>
    <w:rsid w:val="006302ED"/>
    <w:rsid w:val="0063036B"/>
    <w:rsid w:val="006303E8"/>
    <w:rsid w:val="00630729"/>
    <w:rsid w:val="00630992"/>
    <w:rsid w:val="00630A9D"/>
    <w:rsid w:val="00630C12"/>
    <w:rsid w:val="00630D71"/>
    <w:rsid w:val="00631239"/>
    <w:rsid w:val="00631516"/>
    <w:rsid w:val="00631964"/>
    <w:rsid w:val="00631974"/>
    <w:rsid w:val="00631B6A"/>
    <w:rsid w:val="00631B71"/>
    <w:rsid w:val="00631B9B"/>
    <w:rsid w:val="00631BA9"/>
    <w:rsid w:val="00631E36"/>
    <w:rsid w:val="00632114"/>
    <w:rsid w:val="0063213B"/>
    <w:rsid w:val="0063249D"/>
    <w:rsid w:val="00632577"/>
    <w:rsid w:val="00632851"/>
    <w:rsid w:val="006328D4"/>
    <w:rsid w:val="006328F3"/>
    <w:rsid w:val="006329FF"/>
    <w:rsid w:val="00632E57"/>
    <w:rsid w:val="00632FD6"/>
    <w:rsid w:val="006331C1"/>
    <w:rsid w:val="00633309"/>
    <w:rsid w:val="00633687"/>
    <w:rsid w:val="00633797"/>
    <w:rsid w:val="00633E49"/>
    <w:rsid w:val="006340CC"/>
    <w:rsid w:val="006344FF"/>
    <w:rsid w:val="0063489D"/>
    <w:rsid w:val="00634AFC"/>
    <w:rsid w:val="00634C97"/>
    <w:rsid w:val="00634EB2"/>
    <w:rsid w:val="00634F51"/>
    <w:rsid w:val="00635064"/>
    <w:rsid w:val="00635072"/>
    <w:rsid w:val="0063517F"/>
    <w:rsid w:val="00635247"/>
    <w:rsid w:val="006355BB"/>
    <w:rsid w:val="006355C1"/>
    <w:rsid w:val="006355EC"/>
    <w:rsid w:val="00635627"/>
    <w:rsid w:val="00635CC6"/>
    <w:rsid w:val="00635E53"/>
    <w:rsid w:val="0063603C"/>
    <w:rsid w:val="006367C0"/>
    <w:rsid w:val="0063687D"/>
    <w:rsid w:val="00636922"/>
    <w:rsid w:val="006373A3"/>
    <w:rsid w:val="00637B97"/>
    <w:rsid w:val="00637CEF"/>
    <w:rsid w:val="00637FDD"/>
    <w:rsid w:val="0064012A"/>
    <w:rsid w:val="0064032C"/>
    <w:rsid w:val="00640367"/>
    <w:rsid w:val="006404E3"/>
    <w:rsid w:val="006405E7"/>
    <w:rsid w:val="00640606"/>
    <w:rsid w:val="00640BAB"/>
    <w:rsid w:val="00640C0F"/>
    <w:rsid w:val="00640ECE"/>
    <w:rsid w:val="006410BB"/>
    <w:rsid w:val="00641218"/>
    <w:rsid w:val="00641277"/>
    <w:rsid w:val="006412CA"/>
    <w:rsid w:val="00641483"/>
    <w:rsid w:val="00641546"/>
    <w:rsid w:val="00641A5D"/>
    <w:rsid w:val="00641B5A"/>
    <w:rsid w:val="00641BF0"/>
    <w:rsid w:val="00641D3A"/>
    <w:rsid w:val="00641D43"/>
    <w:rsid w:val="00641D4F"/>
    <w:rsid w:val="00642106"/>
    <w:rsid w:val="006422E9"/>
    <w:rsid w:val="00642597"/>
    <w:rsid w:val="0064270D"/>
    <w:rsid w:val="00642F69"/>
    <w:rsid w:val="00642F9A"/>
    <w:rsid w:val="00643296"/>
    <w:rsid w:val="0064338F"/>
    <w:rsid w:val="006434CE"/>
    <w:rsid w:val="006434D2"/>
    <w:rsid w:val="00643670"/>
    <w:rsid w:val="006436E8"/>
    <w:rsid w:val="0064377F"/>
    <w:rsid w:val="0064387F"/>
    <w:rsid w:val="006438B2"/>
    <w:rsid w:val="00643957"/>
    <w:rsid w:val="00643CB6"/>
    <w:rsid w:val="00643D10"/>
    <w:rsid w:val="00643F56"/>
    <w:rsid w:val="006440A1"/>
    <w:rsid w:val="006440EC"/>
    <w:rsid w:val="0064424F"/>
    <w:rsid w:val="0064432F"/>
    <w:rsid w:val="006444B9"/>
    <w:rsid w:val="006444D9"/>
    <w:rsid w:val="00644A61"/>
    <w:rsid w:val="00644A98"/>
    <w:rsid w:val="00644BCA"/>
    <w:rsid w:val="00644BD2"/>
    <w:rsid w:val="00644C68"/>
    <w:rsid w:val="00644F69"/>
    <w:rsid w:val="00644F7B"/>
    <w:rsid w:val="00645258"/>
    <w:rsid w:val="006452D5"/>
    <w:rsid w:val="006453B9"/>
    <w:rsid w:val="00645640"/>
    <w:rsid w:val="00645663"/>
    <w:rsid w:val="006459D3"/>
    <w:rsid w:val="00645BA0"/>
    <w:rsid w:val="00645CBB"/>
    <w:rsid w:val="00645DD8"/>
    <w:rsid w:val="00645F63"/>
    <w:rsid w:val="006465B6"/>
    <w:rsid w:val="00646989"/>
    <w:rsid w:val="00646A17"/>
    <w:rsid w:val="00646BF3"/>
    <w:rsid w:val="00646C62"/>
    <w:rsid w:val="00646DE0"/>
    <w:rsid w:val="0064709A"/>
    <w:rsid w:val="006470A9"/>
    <w:rsid w:val="006471CC"/>
    <w:rsid w:val="0064725B"/>
    <w:rsid w:val="00647269"/>
    <w:rsid w:val="0064763B"/>
    <w:rsid w:val="00647827"/>
    <w:rsid w:val="00647886"/>
    <w:rsid w:val="0064788F"/>
    <w:rsid w:val="00647CD3"/>
    <w:rsid w:val="00647DED"/>
    <w:rsid w:val="00647E91"/>
    <w:rsid w:val="00650168"/>
    <w:rsid w:val="00650214"/>
    <w:rsid w:val="006506C7"/>
    <w:rsid w:val="0065079B"/>
    <w:rsid w:val="006508B0"/>
    <w:rsid w:val="0065090F"/>
    <w:rsid w:val="00650AEA"/>
    <w:rsid w:val="00650C2B"/>
    <w:rsid w:val="00650C7A"/>
    <w:rsid w:val="00650E93"/>
    <w:rsid w:val="0065108D"/>
    <w:rsid w:val="006515FE"/>
    <w:rsid w:val="00651789"/>
    <w:rsid w:val="0065188D"/>
    <w:rsid w:val="00651A5E"/>
    <w:rsid w:val="00651AEA"/>
    <w:rsid w:val="00651BF2"/>
    <w:rsid w:val="00651EA3"/>
    <w:rsid w:val="00651F2B"/>
    <w:rsid w:val="00651FD5"/>
    <w:rsid w:val="00652056"/>
    <w:rsid w:val="0065206F"/>
    <w:rsid w:val="00652261"/>
    <w:rsid w:val="00652487"/>
    <w:rsid w:val="006525D7"/>
    <w:rsid w:val="006525F2"/>
    <w:rsid w:val="00652A57"/>
    <w:rsid w:val="00652CAD"/>
    <w:rsid w:val="00653108"/>
    <w:rsid w:val="006533A2"/>
    <w:rsid w:val="0065352E"/>
    <w:rsid w:val="006539B4"/>
    <w:rsid w:val="00653A0C"/>
    <w:rsid w:val="00653B04"/>
    <w:rsid w:val="00653B9F"/>
    <w:rsid w:val="00653BC9"/>
    <w:rsid w:val="00653C02"/>
    <w:rsid w:val="00653C6D"/>
    <w:rsid w:val="00653FAC"/>
    <w:rsid w:val="006540A8"/>
    <w:rsid w:val="0065475A"/>
    <w:rsid w:val="006547EA"/>
    <w:rsid w:val="0065494A"/>
    <w:rsid w:val="006549C8"/>
    <w:rsid w:val="006551F0"/>
    <w:rsid w:val="006554C6"/>
    <w:rsid w:val="006554E4"/>
    <w:rsid w:val="0065559A"/>
    <w:rsid w:val="006556BB"/>
    <w:rsid w:val="006556BF"/>
    <w:rsid w:val="006558F7"/>
    <w:rsid w:val="006559A7"/>
    <w:rsid w:val="006559CE"/>
    <w:rsid w:val="00655B72"/>
    <w:rsid w:val="00655C32"/>
    <w:rsid w:val="00655C42"/>
    <w:rsid w:val="00655F41"/>
    <w:rsid w:val="00655FF3"/>
    <w:rsid w:val="00656027"/>
    <w:rsid w:val="006562F1"/>
    <w:rsid w:val="00656362"/>
    <w:rsid w:val="0065658B"/>
    <w:rsid w:val="006568F7"/>
    <w:rsid w:val="00656A79"/>
    <w:rsid w:val="00657202"/>
    <w:rsid w:val="0065737F"/>
    <w:rsid w:val="00657410"/>
    <w:rsid w:val="00657678"/>
    <w:rsid w:val="006576CC"/>
    <w:rsid w:val="00657991"/>
    <w:rsid w:val="00657CC8"/>
    <w:rsid w:val="00657FD8"/>
    <w:rsid w:val="00660183"/>
    <w:rsid w:val="006606AF"/>
    <w:rsid w:val="00660869"/>
    <w:rsid w:val="00660B41"/>
    <w:rsid w:val="00660D54"/>
    <w:rsid w:val="00660DBE"/>
    <w:rsid w:val="0066101B"/>
    <w:rsid w:val="006612B0"/>
    <w:rsid w:val="00661434"/>
    <w:rsid w:val="006616F5"/>
    <w:rsid w:val="0066179E"/>
    <w:rsid w:val="00661A0C"/>
    <w:rsid w:val="00661C1B"/>
    <w:rsid w:val="00661E88"/>
    <w:rsid w:val="0066201D"/>
    <w:rsid w:val="0066210F"/>
    <w:rsid w:val="00662628"/>
    <w:rsid w:val="006626E2"/>
    <w:rsid w:val="00662A93"/>
    <w:rsid w:val="00662D1D"/>
    <w:rsid w:val="00662E2D"/>
    <w:rsid w:val="00663122"/>
    <w:rsid w:val="0066331A"/>
    <w:rsid w:val="006635DB"/>
    <w:rsid w:val="00663692"/>
    <w:rsid w:val="0066373B"/>
    <w:rsid w:val="00663873"/>
    <w:rsid w:val="00663A53"/>
    <w:rsid w:val="00663AD5"/>
    <w:rsid w:val="00663B41"/>
    <w:rsid w:val="00663D4B"/>
    <w:rsid w:val="00663E89"/>
    <w:rsid w:val="0066408B"/>
    <w:rsid w:val="0066437F"/>
    <w:rsid w:val="006646EC"/>
    <w:rsid w:val="00664733"/>
    <w:rsid w:val="0066490D"/>
    <w:rsid w:val="00664B0F"/>
    <w:rsid w:val="00664DB9"/>
    <w:rsid w:val="00664E08"/>
    <w:rsid w:val="00664E3E"/>
    <w:rsid w:val="00664F40"/>
    <w:rsid w:val="00664F59"/>
    <w:rsid w:val="006650E0"/>
    <w:rsid w:val="00665427"/>
    <w:rsid w:val="00665480"/>
    <w:rsid w:val="006655A5"/>
    <w:rsid w:val="00665797"/>
    <w:rsid w:val="00665994"/>
    <w:rsid w:val="006659F7"/>
    <w:rsid w:val="00665B95"/>
    <w:rsid w:val="00665C9C"/>
    <w:rsid w:val="00665F2B"/>
    <w:rsid w:val="00665F67"/>
    <w:rsid w:val="006661E3"/>
    <w:rsid w:val="00666212"/>
    <w:rsid w:val="0066629F"/>
    <w:rsid w:val="00666520"/>
    <w:rsid w:val="00666524"/>
    <w:rsid w:val="006666F1"/>
    <w:rsid w:val="00666A15"/>
    <w:rsid w:val="00666A6D"/>
    <w:rsid w:val="00666C80"/>
    <w:rsid w:val="00666DCF"/>
    <w:rsid w:val="00666F16"/>
    <w:rsid w:val="0066714F"/>
    <w:rsid w:val="006671D0"/>
    <w:rsid w:val="0066722B"/>
    <w:rsid w:val="0066736F"/>
    <w:rsid w:val="00667A38"/>
    <w:rsid w:val="00667C1F"/>
    <w:rsid w:val="00667C8E"/>
    <w:rsid w:val="00667E45"/>
    <w:rsid w:val="00667F28"/>
    <w:rsid w:val="0067009A"/>
    <w:rsid w:val="006700E1"/>
    <w:rsid w:val="0067036F"/>
    <w:rsid w:val="00670455"/>
    <w:rsid w:val="00670697"/>
    <w:rsid w:val="006709A3"/>
    <w:rsid w:val="00670A92"/>
    <w:rsid w:val="00670D18"/>
    <w:rsid w:val="00670D4A"/>
    <w:rsid w:val="00670E5D"/>
    <w:rsid w:val="00670E77"/>
    <w:rsid w:val="00670EDC"/>
    <w:rsid w:val="00670FD5"/>
    <w:rsid w:val="0067107C"/>
    <w:rsid w:val="006710E9"/>
    <w:rsid w:val="00671152"/>
    <w:rsid w:val="00671215"/>
    <w:rsid w:val="00671598"/>
    <w:rsid w:val="0067186B"/>
    <w:rsid w:val="00671908"/>
    <w:rsid w:val="00671ADA"/>
    <w:rsid w:val="00671B1A"/>
    <w:rsid w:val="00671C9E"/>
    <w:rsid w:val="00671D65"/>
    <w:rsid w:val="00671FAA"/>
    <w:rsid w:val="0067214D"/>
    <w:rsid w:val="006721EB"/>
    <w:rsid w:val="00672658"/>
    <w:rsid w:val="006726BD"/>
    <w:rsid w:val="0067288D"/>
    <w:rsid w:val="00672953"/>
    <w:rsid w:val="006729FF"/>
    <w:rsid w:val="00672C32"/>
    <w:rsid w:val="00672DE7"/>
    <w:rsid w:val="00672EAC"/>
    <w:rsid w:val="00672FCB"/>
    <w:rsid w:val="00672FE1"/>
    <w:rsid w:val="0067341C"/>
    <w:rsid w:val="00673431"/>
    <w:rsid w:val="0067365C"/>
    <w:rsid w:val="0067369E"/>
    <w:rsid w:val="006736B2"/>
    <w:rsid w:val="00673966"/>
    <w:rsid w:val="00673B5E"/>
    <w:rsid w:val="00673C16"/>
    <w:rsid w:val="00673D9C"/>
    <w:rsid w:val="00673DD1"/>
    <w:rsid w:val="00673E8E"/>
    <w:rsid w:val="00673F83"/>
    <w:rsid w:val="00674177"/>
    <w:rsid w:val="00674623"/>
    <w:rsid w:val="00674703"/>
    <w:rsid w:val="006749BA"/>
    <w:rsid w:val="006749C9"/>
    <w:rsid w:val="00674A0F"/>
    <w:rsid w:val="00674AD2"/>
    <w:rsid w:val="00674BE1"/>
    <w:rsid w:val="00674C97"/>
    <w:rsid w:val="00674EF3"/>
    <w:rsid w:val="00675057"/>
    <w:rsid w:val="0067535A"/>
    <w:rsid w:val="00675389"/>
    <w:rsid w:val="0067567D"/>
    <w:rsid w:val="00675798"/>
    <w:rsid w:val="00675807"/>
    <w:rsid w:val="00675AEB"/>
    <w:rsid w:val="00675B06"/>
    <w:rsid w:val="00675E45"/>
    <w:rsid w:val="00675EA4"/>
    <w:rsid w:val="00675ECA"/>
    <w:rsid w:val="00676070"/>
    <w:rsid w:val="00676175"/>
    <w:rsid w:val="006762F8"/>
    <w:rsid w:val="00676499"/>
    <w:rsid w:val="0067663D"/>
    <w:rsid w:val="00676761"/>
    <w:rsid w:val="006767CC"/>
    <w:rsid w:val="00676843"/>
    <w:rsid w:val="00676845"/>
    <w:rsid w:val="00676900"/>
    <w:rsid w:val="0067694B"/>
    <w:rsid w:val="00676C5F"/>
    <w:rsid w:val="00676EBB"/>
    <w:rsid w:val="00676F63"/>
    <w:rsid w:val="00677050"/>
    <w:rsid w:val="006771EE"/>
    <w:rsid w:val="006773EF"/>
    <w:rsid w:val="006774A6"/>
    <w:rsid w:val="00677581"/>
    <w:rsid w:val="00677D66"/>
    <w:rsid w:val="00677F34"/>
    <w:rsid w:val="00677F81"/>
    <w:rsid w:val="0068018B"/>
    <w:rsid w:val="00680202"/>
    <w:rsid w:val="00680253"/>
    <w:rsid w:val="0068049E"/>
    <w:rsid w:val="00680620"/>
    <w:rsid w:val="00680753"/>
    <w:rsid w:val="0068076E"/>
    <w:rsid w:val="006807F8"/>
    <w:rsid w:val="00680B2D"/>
    <w:rsid w:val="00680BCF"/>
    <w:rsid w:val="00680D59"/>
    <w:rsid w:val="00680EAB"/>
    <w:rsid w:val="00681079"/>
    <w:rsid w:val="00681085"/>
    <w:rsid w:val="00681237"/>
    <w:rsid w:val="006812D1"/>
    <w:rsid w:val="006813D5"/>
    <w:rsid w:val="006815BB"/>
    <w:rsid w:val="006818B1"/>
    <w:rsid w:val="0068197F"/>
    <w:rsid w:val="00681AE5"/>
    <w:rsid w:val="00681AE6"/>
    <w:rsid w:val="00681C51"/>
    <w:rsid w:val="00681D22"/>
    <w:rsid w:val="00681D53"/>
    <w:rsid w:val="00682941"/>
    <w:rsid w:val="00682961"/>
    <w:rsid w:val="00682B23"/>
    <w:rsid w:val="00682B47"/>
    <w:rsid w:val="00682DE6"/>
    <w:rsid w:val="00682DE9"/>
    <w:rsid w:val="00682F50"/>
    <w:rsid w:val="00683045"/>
    <w:rsid w:val="006830FB"/>
    <w:rsid w:val="00683314"/>
    <w:rsid w:val="006833B3"/>
    <w:rsid w:val="00683ABF"/>
    <w:rsid w:val="00683C6B"/>
    <w:rsid w:val="00683E66"/>
    <w:rsid w:val="00683F70"/>
    <w:rsid w:val="00684168"/>
    <w:rsid w:val="006842DC"/>
    <w:rsid w:val="00684374"/>
    <w:rsid w:val="006843D4"/>
    <w:rsid w:val="006844C6"/>
    <w:rsid w:val="006844CD"/>
    <w:rsid w:val="006845B2"/>
    <w:rsid w:val="0068470B"/>
    <w:rsid w:val="00684A99"/>
    <w:rsid w:val="00684B12"/>
    <w:rsid w:val="00684D1F"/>
    <w:rsid w:val="00684DDD"/>
    <w:rsid w:val="006850F3"/>
    <w:rsid w:val="00685117"/>
    <w:rsid w:val="006854A6"/>
    <w:rsid w:val="006855B7"/>
    <w:rsid w:val="006856F7"/>
    <w:rsid w:val="006857E5"/>
    <w:rsid w:val="00685C67"/>
    <w:rsid w:val="00685E1E"/>
    <w:rsid w:val="006860C2"/>
    <w:rsid w:val="0068619D"/>
    <w:rsid w:val="006867E8"/>
    <w:rsid w:val="00686852"/>
    <w:rsid w:val="00686983"/>
    <w:rsid w:val="00686AA0"/>
    <w:rsid w:val="00686E92"/>
    <w:rsid w:val="00686ECD"/>
    <w:rsid w:val="00687011"/>
    <w:rsid w:val="00687197"/>
    <w:rsid w:val="00687290"/>
    <w:rsid w:val="006873EF"/>
    <w:rsid w:val="00687496"/>
    <w:rsid w:val="0068791E"/>
    <w:rsid w:val="00687CDC"/>
    <w:rsid w:val="00687DB6"/>
    <w:rsid w:val="00687EF5"/>
    <w:rsid w:val="00687F27"/>
    <w:rsid w:val="006900B3"/>
    <w:rsid w:val="00690635"/>
    <w:rsid w:val="006908DF"/>
    <w:rsid w:val="00690A68"/>
    <w:rsid w:val="00690B7E"/>
    <w:rsid w:val="00690BCD"/>
    <w:rsid w:val="00690F15"/>
    <w:rsid w:val="006911BA"/>
    <w:rsid w:val="00691512"/>
    <w:rsid w:val="00691781"/>
    <w:rsid w:val="00691872"/>
    <w:rsid w:val="006918C6"/>
    <w:rsid w:val="00691AC9"/>
    <w:rsid w:val="00691EFD"/>
    <w:rsid w:val="00691F22"/>
    <w:rsid w:val="00691FE8"/>
    <w:rsid w:val="006923E5"/>
    <w:rsid w:val="006923ED"/>
    <w:rsid w:val="00692556"/>
    <w:rsid w:val="00692651"/>
    <w:rsid w:val="0069281A"/>
    <w:rsid w:val="006928AC"/>
    <w:rsid w:val="00692C91"/>
    <w:rsid w:val="00692DE3"/>
    <w:rsid w:val="00692FCA"/>
    <w:rsid w:val="006933B5"/>
    <w:rsid w:val="006939A1"/>
    <w:rsid w:val="006939DD"/>
    <w:rsid w:val="00693ABB"/>
    <w:rsid w:val="00693AE2"/>
    <w:rsid w:val="00693E13"/>
    <w:rsid w:val="00693FD1"/>
    <w:rsid w:val="0069411C"/>
    <w:rsid w:val="0069412C"/>
    <w:rsid w:val="006941C3"/>
    <w:rsid w:val="00694274"/>
    <w:rsid w:val="006942FE"/>
    <w:rsid w:val="006943BC"/>
    <w:rsid w:val="0069444C"/>
    <w:rsid w:val="00694F2C"/>
    <w:rsid w:val="006952C3"/>
    <w:rsid w:val="006953BC"/>
    <w:rsid w:val="00695431"/>
    <w:rsid w:val="00695695"/>
    <w:rsid w:val="006958D3"/>
    <w:rsid w:val="00695987"/>
    <w:rsid w:val="006959E9"/>
    <w:rsid w:val="00695D9C"/>
    <w:rsid w:val="00695DB3"/>
    <w:rsid w:val="00695E8E"/>
    <w:rsid w:val="006962FE"/>
    <w:rsid w:val="0069638B"/>
    <w:rsid w:val="00696523"/>
    <w:rsid w:val="006965C8"/>
    <w:rsid w:val="0069661F"/>
    <w:rsid w:val="00696629"/>
    <w:rsid w:val="00696656"/>
    <w:rsid w:val="006966B4"/>
    <w:rsid w:val="006968D4"/>
    <w:rsid w:val="00696AD3"/>
    <w:rsid w:val="00696D9F"/>
    <w:rsid w:val="00696EAF"/>
    <w:rsid w:val="00696F66"/>
    <w:rsid w:val="00697071"/>
    <w:rsid w:val="00697133"/>
    <w:rsid w:val="00697213"/>
    <w:rsid w:val="00697575"/>
    <w:rsid w:val="006977B9"/>
    <w:rsid w:val="00697915"/>
    <w:rsid w:val="00697B29"/>
    <w:rsid w:val="00697EE7"/>
    <w:rsid w:val="00697F0D"/>
    <w:rsid w:val="006A0386"/>
    <w:rsid w:val="006A087B"/>
    <w:rsid w:val="006A0936"/>
    <w:rsid w:val="006A0B47"/>
    <w:rsid w:val="006A0CA4"/>
    <w:rsid w:val="006A0CD8"/>
    <w:rsid w:val="006A0E2F"/>
    <w:rsid w:val="006A1068"/>
    <w:rsid w:val="006A13B6"/>
    <w:rsid w:val="006A1439"/>
    <w:rsid w:val="006A1C70"/>
    <w:rsid w:val="006A1D54"/>
    <w:rsid w:val="006A1EBA"/>
    <w:rsid w:val="006A20B3"/>
    <w:rsid w:val="006A2510"/>
    <w:rsid w:val="006A25D8"/>
    <w:rsid w:val="006A2711"/>
    <w:rsid w:val="006A27A1"/>
    <w:rsid w:val="006A27F0"/>
    <w:rsid w:val="006A2A22"/>
    <w:rsid w:val="006A2A5F"/>
    <w:rsid w:val="006A2CC3"/>
    <w:rsid w:val="006A2CDD"/>
    <w:rsid w:val="006A2E2D"/>
    <w:rsid w:val="006A2F61"/>
    <w:rsid w:val="006A302A"/>
    <w:rsid w:val="006A3059"/>
    <w:rsid w:val="006A306B"/>
    <w:rsid w:val="006A34F3"/>
    <w:rsid w:val="006A38B7"/>
    <w:rsid w:val="006A3924"/>
    <w:rsid w:val="006A39FA"/>
    <w:rsid w:val="006A3AE6"/>
    <w:rsid w:val="006A3C07"/>
    <w:rsid w:val="006A3DA1"/>
    <w:rsid w:val="006A3DE2"/>
    <w:rsid w:val="006A3EC1"/>
    <w:rsid w:val="006A3F7D"/>
    <w:rsid w:val="006A41F5"/>
    <w:rsid w:val="006A441C"/>
    <w:rsid w:val="006A447E"/>
    <w:rsid w:val="006A4511"/>
    <w:rsid w:val="006A494E"/>
    <w:rsid w:val="006A4B42"/>
    <w:rsid w:val="006A4DEE"/>
    <w:rsid w:val="006A4F45"/>
    <w:rsid w:val="006A4F7F"/>
    <w:rsid w:val="006A5092"/>
    <w:rsid w:val="006A511E"/>
    <w:rsid w:val="006A51E4"/>
    <w:rsid w:val="006A55CD"/>
    <w:rsid w:val="006A56AC"/>
    <w:rsid w:val="006A5BD6"/>
    <w:rsid w:val="006A60B5"/>
    <w:rsid w:val="006A614D"/>
    <w:rsid w:val="006A61DF"/>
    <w:rsid w:val="006A62E0"/>
    <w:rsid w:val="006A6544"/>
    <w:rsid w:val="006A6833"/>
    <w:rsid w:val="006A6893"/>
    <w:rsid w:val="006A689B"/>
    <w:rsid w:val="006A69AF"/>
    <w:rsid w:val="006A6E70"/>
    <w:rsid w:val="006A74B2"/>
    <w:rsid w:val="006A75CE"/>
    <w:rsid w:val="006A777C"/>
    <w:rsid w:val="006A79AC"/>
    <w:rsid w:val="006A7A87"/>
    <w:rsid w:val="006A7ACD"/>
    <w:rsid w:val="006A7E15"/>
    <w:rsid w:val="006A7E28"/>
    <w:rsid w:val="006A7F93"/>
    <w:rsid w:val="006A7FF3"/>
    <w:rsid w:val="006B03D3"/>
    <w:rsid w:val="006B050A"/>
    <w:rsid w:val="006B0589"/>
    <w:rsid w:val="006B07CF"/>
    <w:rsid w:val="006B0BD3"/>
    <w:rsid w:val="006B0CD2"/>
    <w:rsid w:val="006B0E72"/>
    <w:rsid w:val="006B0EAA"/>
    <w:rsid w:val="006B0EB3"/>
    <w:rsid w:val="006B0EEB"/>
    <w:rsid w:val="006B0F68"/>
    <w:rsid w:val="006B10CE"/>
    <w:rsid w:val="006B111A"/>
    <w:rsid w:val="006B1549"/>
    <w:rsid w:val="006B15D3"/>
    <w:rsid w:val="006B1A5C"/>
    <w:rsid w:val="006B1DF5"/>
    <w:rsid w:val="006B1EED"/>
    <w:rsid w:val="006B1FD4"/>
    <w:rsid w:val="006B1FE8"/>
    <w:rsid w:val="006B2050"/>
    <w:rsid w:val="006B20EC"/>
    <w:rsid w:val="006B236F"/>
    <w:rsid w:val="006B2504"/>
    <w:rsid w:val="006B26E9"/>
    <w:rsid w:val="006B2734"/>
    <w:rsid w:val="006B2951"/>
    <w:rsid w:val="006B2AC6"/>
    <w:rsid w:val="006B2CE2"/>
    <w:rsid w:val="006B2E97"/>
    <w:rsid w:val="006B2EFE"/>
    <w:rsid w:val="006B2F08"/>
    <w:rsid w:val="006B3206"/>
    <w:rsid w:val="006B3379"/>
    <w:rsid w:val="006B34A3"/>
    <w:rsid w:val="006B350C"/>
    <w:rsid w:val="006B357A"/>
    <w:rsid w:val="006B3648"/>
    <w:rsid w:val="006B3752"/>
    <w:rsid w:val="006B3AA5"/>
    <w:rsid w:val="006B3C57"/>
    <w:rsid w:val="006B3CE4"/>
    <w:rsid w:val="006B3D12"/>
    <w:rsid w:val="006B3E08"/>
    <w:rsid w:val="006B3E1B"/>
    <w:rsid w:val="006B3F00"/>
    <w:rsid w:val="006B4377"/>
    <w:rsid w:val="006B43B1"/>
    <w:rsid w:val="006B45CB"/>
    <w:rsid w:val="006B4648"/>
    <w:rsid w:val="006B47A9"/>
    <w:rsid w:val="006B4883"/>
    <w:rsid w:val="006B4AE7"/>
    <w:rsid w:val="006B4F7F"/>
    <w:rsid w:val="006B4F81"/>
    <w:rsid w:val="006B52FB"/>
    <w:rsid w:val="006B53A7"/>
    <w:rsid w:val="006B540E"/>
    <w:rsid w:val="006B5638"/>
    <w:rsid w:val="006B5748"/>
    <w:rsid w:val="006B5857"/>
    <w:rsid w:val="006B5893"/>
    <w:rsid w:val="006B59AC"/>
    <w:rsid w:val="006B5A5B"/>
    <w:rsid w:val="006B5F2A"/>
    <w:rsid w:val="006B6023"/>
    <w:rsid w:val="006B604B"/>
    <w:rsid w:val="006B636A"/>
    <w:rsid w:val="006B63A2"/>
    <w:rsid w:val="006B63C4"/>
    <w:rsid w:val="006B63E8"/>
    <w:rsid w:val="006B675B"/>
    <w:rsid w:val="006B68B6"/>
    <w:rsid w:val="006B6B31"/>
    <w:rsid w:val="006B6DA7"/>
    <w:rsid w:val="006B6DAA"/>
    <w:rsid w:val="006B71F2"/>
    <w:rsid w:val="006B729E"/>
    <w:rsid w:val="006B72E7"/>
    <w:rsid w:val="006B7434"/>
    <w:rsid w:val="006B750A"/>
    <w:rsid w:val="006B7549"/>
    <w:rsid w:val="006B7712"/>
    <w:rsid w:val="006B7796"/>
    <w:rsid w:val="006B782C"/>
    <w:rsid w:val="006B7833"/>
    <w:rsid w:val="006B7AD4"/>
    <w:rsid w:val="006B7DA3"/>
    <w:rsid w:val="006B7E3F"/>
    <w:rsid w:val="006B7EDD"/>
    <w:rsid w:val="006C0221"/>
    <w:rsid w:val="006C04FD"/>
    <w:rsid w:val="006C070D"/>
    <w:rsid w:val="006C0CA7"/>
    <w:rsid w:val="006C0D9C"/>
    <w:rsid w:val="006C0DF7"/>
    <w:rsid w:val="006C10A1"/>
    <w:rsid w:val="006C129A"/>
    <w:rsid w:val="006C1392"/>
    <w:rsid w:val="006C1523"/>
    <w:rsid w:val="006C1960"/>
    <w:rsid w:val="006C1963"/>
    <w:rsid w:val="006C1A38"/>
    <w:rsid w:val="006C1DA1"/>
    <w:rsid w:val="006C20C2"/>
    <w:rsid w:val="006C21B3"/>
    <w:rsid w:val="006C23ED"/>
    <w:rsid w:val="006C27FB"/>
    <w:rsid w:val="006C28DA"/>
    <w:rsid w:val="006C29C4"/>
    <w:rsid w:val="006C2B80"/>
    <w:rsid w:val="006C2BD5"/>
    <w:rsid w:val="006C2EFA"/>
    <w:rsid w:val="006C3058"/>
    <w:rsid w:val="006C31EC"/>
    <w:rsid w:val="006C3201"/>
    <w:rsid w:val="006C320A"/>
    <w:rsid w:val="006C34BA"/>
    <w:rsid w:val="006C3563"/>
    <w:rsid w:val="006C359C"/>
    <w:rsid w:val="006C3604"/>
    <w:rsid w:val="006C377F"/>
    <w:rsid w:val="006C3851"/>
    <w:rsid w:val="006C397D"/>
    <w:rsid w:val="006C3B91"/>
    <w:rsid w:val="006C4735"/>
    <w:rsid w:val="006C483B"/>
    <w:rsid w:val="006C48AF"/>
    <w:rsid w:val="006C49F1"/>
    <w:rsid w:val="006C4AC3"/>
    <w:rsid w:val="006C4C96"/>
    <w:rsid w:val="006C5030"/>
    <w:rsid w:val="006C515F"/>
    <w:rsid w:val="006C5816"/>
    <w:rsid w:val="006C5888"/>
    <w:rsid w:val="006C59AA"/>
    <w:rsid w:val="006C5CB3"/>
    <w:rsid w:val="006C5E28"/>
    <w:rsid w:val="006C6248"/>
    <w:rsid w:val="006C63EE"/>
    <w:rsid w:val="006C64FA"/>
    <w:rsid w:val="006C6541"/>
    <w:rsid w:val="006C655B"/>
    <w:rsid w:val="006C65B6"/>
    <w:rsid w:val="006C6799"/>
    <w:rsid w:val="006C68ED"/>
    <w:rsid w:val="006C6E0F"/>
    <w:rsid w:val="006C6ECC"/>
    <w:rsid w:val="006C7087"/>
    <w:rsid w:val="006C72C9"/>
    <w:rsid w:val="006C74C3"/>
    <w:rsid w:val="006C7544"/>
    <w:rsid w:val="006C7A68"/>
    <w:rsid w:val="006C7AAA"/>
    <w:rsid w:val="006C7AE7"/>
    <w:rsid w:val="006C7B5C"/>
    <w:rsid w:val="006C7C16"/>
    <w:rsid w:val="006C7CFA"/>
    <w:rsid w:val="006C7D39"/>
    <w:rsid w:val="006C7D82"/>
    <w:rsid w:val="006C7E28"/>
    <w:rsid w:val="006C7FB1"/>
    <w:rsid w:val="006D0030"/>
    <w:rsid w:val="006D00DD"/>
    <w:rsid w:val="006D03E6"/>
    <w:rsid w:val="006D04B3"/>
    <w:rsid w:val="006D0736"/>
    <w:rsid w:val="006D08B0"/>
    <w:rsid w:val="006D099E"/>
    <w:rsid w:val="006D0D00"/>
    <w:rsid w:val="006D0E88"/>
    <w:rsid w:val="006D0EA4"/>
    <w:rsid w:val="006D0FBE"/>
    <w:rsid w:val="006D1027"/>
    <w:rsid w:val="006D1149"/>
    <w:rsid w:val="006D138D"/>
    <w:rsid w:val="006D142D"/>
    <w:rsid w:val="006D17C6"/>
    <w:rsid w:val="006D1A79"/>
    <w:rsid w:val="006D1A96"/>
    <w:rsid w:val="006D1B5B"/>
    <w:rsid w:val="006D1B79"/>
    <w:rsid w:val="006D1B93"/>
    <w:rsid w:val="006D1CB4"/>
    <w:rsid w:val="006D1EF1"/>
    <w:rsid w:val="006D1F05"/>
    <w:rsid w:val="006D1F9E"/>
    <w:rsid w:val="006D2099"/>
    <w:rsid w:val="006D2115"/>
    <w:rsid w:val="006D2194"/>
    <w:rsid w:val="006D21B9"/>
    <w:rsid w:val="006D2356"/>
    <w:rsid w:val="006D2404"/>
    <w:rsid w:val="006D25E9"/>
    <w:rsid w:val="006D2754"/>
    <w:rsid w:val="006D288A"/>
    <w:rsid w:val="006D297C"/>
    <w:rsid w:val="006D2C44"/>
    <w:rsid w:val="006D2D27"/>
    <w:rsid w:val="006D2DDB"/>
    <w:rsid w:val="006D2EFD"/>
    <w:rsid w:val="006D2FAB"/>
    <w:rsid w:val="006D3024"/>
    <w:rsid w:val="006D3423"/>
    <w:rsid w:val="006D3691"/>
    <w:rsid w:val="006D369C"/>
    <w:rsid w:val="006D36B6"/>
    <w:rsid w:val="006D37AA"/>
    <w:rsid w:val="006D3AEB"/>
    <w:rsid w:val="006D3F55"/>
    <w:rsid w:val="006D40E6"/>
    <w:rsid w:val="006D419C"/>
    <w:rsid w:val="006D430D"/>
    <w:rsid w:val="006D45B1"/>
    <w:rsid w:val="006D4657"/>
    <w:rsid w:val="006D476F"/>
    <w:rsid w:val="006D49C2"/>
    <w:rsid w:val="006D4D6E"/>
    <w:rsid w:val="006D4D7A"/>
    <w:rsid w:val="006D4DB1"/>
    <w:rsid w:val="006D5151"/>
    <w:rsid w:val="006D53C5"/>
    <w:rsid w:val="006D5680"/>
    <w:rsid w:val="006D5A3A"/>
    <w:rsid w:val="006D5A4B"/>
    <w:rsid w:val="006D5F51"/>
    <w:rsid w:val="006D5FF3"/>
    <w:rsid w:val="006D60D9"/>
    <w:rsid w:val="006D612B"/>
    <w:rsid w:val="006D63A4"/>
    <w:rsid w:val="006D63D0"/>
    <w:rsid w:val="006D649E"/>
    <w:rsid w:val="006D69A9"/>
    <w:rsid w:val="006D6C82"/>
    <w:rsid w:val="006D6CBA"/>
    <w:rsid w:val="006D6DE2"/>
    <w:rsid w:val="006D6E81"/>
    <w:rsid w:val="006D6FA8"/>
    <w:rsid w:val="006D70B3"/>
    <w:rsid w:val="006D7218"/>
    <w:rsid w:val="006D7230"/>
    <w:rsid w:val="006D7885"/>
    <w:rsid w:val="006D7A0D"/>
    <w:rsid w:val="006D7AB3"/>
    <w:rsid w:val="006D7BC7"/>
    <w:rsid w:val="006D7DE9"/>
    <w:rsid w:val="006D7E21"/>
    <w:rsid w:val="006D7EC2"/>
    <w:rsid w:val="006D7F1F"/>
    <w:rsid w:val="006E0202"/>
    <w:rsid w:val="006E021E"/>
    <w:rsid w:val="006E02ED"/>
    <w:rsid w:val="006E0425"/>
    <w:rsid w:val="006E0B7D"/>
    <w:rsid w:val="006E0CF2"/>
    <w:rsid w:val="006E109A"/>
    <w:rsid w:val="006E1212"/>
    <w:rsid w:val="006E1242"/>
    <w:rsid w:val="006E13F7"/>
    <w:rsid w:val="006E1442"/>
    <w:rsid w:val="006E15E5"/>
    <w:rsid w:val="006E16D1"/>
    <w:rsid w:val="006E16DF"/>
    <w:rsid w:val="006E189B"/>
    <w:rsid w:val="006E199D"/>
    <w:rsid w:val="006E19D4"/>
    <w:rsid w:val="006E1A42"/>
    <w:rsid w:val="006E1B11"/>
    <w:rsid w:val="006E1B29"/>
    <w:rsid w:val="006E1EFB"/>
    <w:rsid w:val="006E1FA0"/>
    <w:rsid w:val="006E2040"/>
    <w:rsid w:val="006E2133"/>
    <w:rsid w:val="006E21CC"/>
    <w:rsid w:val="006E23AA"/>
    <w:rsid w:val="006E2892"/>
    <w:rsid w:val="006E2AC4"/>
    <w:rsid w:val="006E2B0E"/>
    <w:rsid w:val="006E2B26"/>
    <w:rsid w:val="006E2B90"/>
    <w:rsid w:val="006E2B9F"/>
    <w:rsid w:val="006E2BDD"/>
    <w:rsid w:val="006E2C4B"/>
    <w:rsid w:val="006E300F"/>
    <w:rsid w:val="006E3015"/>
    <w:rsid w:val="006E30B2"/>
    <w:rsid w:val="006E30D7"/>
    <w:rsid w:val="006E3120"/>
    <w:rsid w:val="006E32D7"/>
    <w:rsid w:val="006E3413"/>
    <w:rsid w:val="006E35E8"/>
    <w:rsid w:val="006E36F7"/>
    <w:rsid w:val="006E3E6E"/>
    <w:rsid w:val="006E41B7"/>
    <w:rsid w:val="006E41C9"/>
    <w:rsid w:val="006E4472"/>
    <w:rsid w:val="006E480F"/>
    <w:rsid w:val="006E48F8"/>
    <w:rsid w:val="006E4B7E"/>
    <w:rsid w:val="006E4C02"/>
    <w:rsid w:val="006E4CD6"/>
    <w:rsid w:val="006E4DBC"/>
    <w:rsid w:val="006E4E9B"/>
    <w:rsid w:val="006E5212"/>
    <w:rsid w:val="006E584A"/>
    <w:rsid w:val="006E592A"/>
    <w:rsid w:val="006E5B22"/>
    <w:rsid w:val="006E5C90"/>
    <w:rsid w:val="006E5CD8"/>
    <w:rsid w:val="006E5D88"/>
    <w:rsid w:val="006E5E4E"/>
    <w:rsid w:val="006E5ED0"/>
    <w:rsid w:val="006E6279"/>
    <w:rsid w:val="006E64F6"/>
    <w:rsid w:val="006E6677"/>
    <w:rsid w:val="006E6744"/>
    <w:rsid w:val="006E67A0"/>
    <w:rsid w:val="006E69F2"/>
    <w:rsid w:val="006E6CB3"/>
    <w:rsid w:val="006E6FD2"/>
    <w:rsid w:val="006E7129"/>
    <w:rsid w:val="006E7214"/>
    <w:rsid w:val="006E73E9"/>
    <w:rsid w:val="006E7438"/>
    <w:rsid w:val="006E7490"/>
    <w:rsid w:val="006E74AD"/>
    <w:rsid w:val="006E769B"/>
    <w:rsid w:val="006E774D"/>
    <w:rsid w:val="006E77B9"/>
    <w:rsid w:val="006E7953"/>
    <w:rsid w:val="006E797C"/>
    <w:rsid w:val="006F022D"/>
    <w:rsid w:val="006F0C04"/>
    <w:rsid w:val="006F0D77"/>
    <w:rsid w:val="006F0E2D"/>
    <w:rsid w:val="006F107D"/>
    <w:rsid w:val="006F11C3"/>
    <w:rsid w:val="006F13D4"/>
    <w:rsid w:val="006F1440"/>
    <w:rsid w:val="006F14D6"/>
    <w:rsid w:val="006F14E4"/>
    <w:rsid w:val="006F1552"/>
    <w:rsid w:val="006F1592"/>
    <w:rsid w:val="006F1907"/>
    <w:rsid w:val="006F1B23"/>
    <w:rsid w:val="006F1C54"/>
    <w:rsid w:val="006F1CA2"/>
    <w:rsid w:val="006F1D39"/>
    <w:rsid w:val="006F200A"/>
    <w:rsid w:val="006F2027"/>
    <w:rsid w:val="006F211C"/>
    <w:rsid w:val="006F2183"/>
    <w:rsid w:val="006F2233"/>
    <w:rsid w:val="006F23CE"/>
    <w:rsid w:val="006F27FF"/>
    <w:rsid w:val="006F2866"/>
    <w:rsid w:val="006F2A82"/>
    <w:rsid w:val="006F2C72"/>
    <w:rsid w:val="006F3080"/>
    <w:rsid w:val="006F308A"/>
    <w:rsid w:val="006F3148"/>
    <w:rsid w:val="006F3364"/>
    <w:rsid w:val="006F3856"/>
    <w:rsid w:val="006F3946"/>
    <w:rsid w:val="006F399D"/>
    <w:rsid w:val="006F39BA"/>
    <w:rsid w:val="006F3A4F"/>
    <w:rsid w:val="006F3B0F"/>
    <w:rsid w:val="006F3C1E"/>
    <w:rsid w:val="006F429B"/>
    <w:rsid w:val="006F4445"/>
    <w:rsid w:val="006F4936"/>
    <w:rsid w:val="006F49B3"/>
    <w:rsid w:val="006F4A26"/>
    <w:rsid w:val="006F52FF"/>
    <w:rsid w:val="006F5493"/>
    <w:rsid w:val="006F56AE"/>
    <w:rsid w:val="006F56E2"/>
    <w:rsid w:val="006F5814"/>
    <w:rsid w:val="006F5974"/>
    <w:rsid w:val="006F5C66"/>
    <w:rsid w:val="006F5CC4"/>
    <w:rsid w:val="006F5EA6"/>
    <w:rsid w:val="006F5EC5"/>
    <w:rsid w:val="006F5ED9"/>
    <w:rsid w:val="006F5EFD"/>
    <w:rsid w:val="006F5F2C"/>
    <w:rsid w:val="006F5FB4"/>
    <w:rsid w:val="006F6047"/>
    <w:rsid w:val="006F607D"/>
    <w:rsid w:val="006F6177"/>
    <w:rsid w:val="006F61BE"/>
    <w:rsid w:val="006F6207"/>
    <w:rsid w:val="006F69C5"/>
    <w:rsid w:val="006F6A8D"/>
    <w:rsid w:val="006F6B54"/>
    <w:rsid w:val="006F6BE6"/>
    <w:rsid w:val="006F6F30"/>
    <w:rsid w:val="006F6FF4"/>
    <w:rsid w:val="006F74D1"/>
    <w:rsid w:val="006F773C"/>
    <w:rsid w:val="006F7786"/>
    <w:rsid w:val="006F778C"/>
    <w:rsid w:val="006F7884"/>
    <w:rsid w:val="006F7B44"/>
    <w:rsid w:val="006F7C13"/>
    <w:rsid w:val="006F7E0C"/>
    <w:rsid w:val="006F7E4A"/>
    <w:rsid w:val="006F7E51"/>
    <w:rsid w:val="006F7ECD"/>
    <w:rsid w:val="00700250"/>
    <w:rsid w:val="00700279"/>
    <w:rsid w:val="007002E8"/>
    <w:rsid w:val="007006BB"/>
    <w:rsid w:val="007006C5"/>
    <w:rsid w:val="0070070E"/>
    <w:rsid w:val="007008DD"/>
    <w:rsid w:val="00700B0C"/>
    <w:rsid w:val="00700B35"/>
    <w:rsid w:val="00700C8F"/>
    <w:rsid w:val="00700EAF"/>
    <w:rsid w:val="00700F42"/>
    <w:rsid w:val="00701301"/>
    <w:rsid w:val="00701409"/>
    <w:rsid w:val="00701565"/>
    <w:rsid w:val="007015F3"/>
    <w:rsid w:val="00701B5B"/>
    <w:rsid w:val="00701BD0"/>
    <w:rsid w:val="00701CED"/>
    <w:rsid w:val="00701D3F"/>
    <w:rsid w:val="00701E16"/>
    <w:rsid w:val="00702052"/>
    <w:rsid w:val="00702066"/>
    <w:rsid w:val="00702283"/>
    <w:rsid w:val="00702543"/>
    <w:rsid w:val="00702652"/>
    <w:rsid w:val="007027D7"/>
    <w:rsid w:val="0070280C"/>
    <w:rsid w:val="00702891"/>
    <w:rsid w:val="0070294C"/>
    <w:rsid w:val="00702B04"/>
    <w:rsid w:val="00702B27"/>
    <w:rsid w:val="00702EEB"/>
    <w:rsid w:val="00702F61"/>
    <w:rsid w:val="00703022"/>
    <w:rsid w:val="007030C3"/>
    <w:rsid w:val="007034FE"/>
    <w:rsid w:val="0070362A"/>
    <w:rsid w:val="00703747"/>
    <w:rsid w:val="00703C30"/>
    <w:rsid w:val="00703D56"/>
    <w:rsid w:val="00703D70"/>
    <w:rsid w:val="0070408C"/>
    <w:rsid w:val="00704250"/>
    <w:rsid w:val="007043F4"/>
    <w:rsid w:val="007045CC"/>
    <w:rsid w:val="0070481E"/>
    <w:rsid w:val="0070487E"/>
    <w:rsid w:val="007049CF"/>
    <w:rsid w:val="00704CEE"/>
    <w:rsid w:val="00704DE2"/>
    <w:rsid w:val="00704EA4"/>
    <w:rsid w:val="00704F63"/>
    <w:rsid w:val="007053AB"/>
    <w:rsid w:val="00705802"/>
    <w:rsid w:val="007058CF"/>
    <w:rsid w:val="007059AB"/>
    <w:rsid w:val="00705AD3"/>
    <w:rsid w:val="00705B39"/>
    <w:rsid w:val="00705C2F"/>
    <w:rsid w:val="00705E45"/>
    <w:rsid w:val="00705EDC"/>
    <w:rsid w:val="00706306"/>
    <w:rsid w:val="00706324"/>
    <w:rsid w:val="00706337"/>
    <w:rsid w:val="00706599"/>
    <w:rsid w:val="0070667D"/>
    <w:rsid w:val="00706A01"/>
    <w:rsid w:val="00706B86"/>
    <w:rsid w:val="00706CBC"/>
    <w:rsid w:val="00706DF8"/>
    <w:rsid w:val="0070703F"/>
    <w:rsid w:val="007071E5"/>
    <w:rsid w:val="007071EF"/>
    <w:rsid w:val="007072B0"/>
    <w:rsid w:val="00707521"/>
    <w:rsid w:val="0070791D"/>
    <w:rsid w:val="00707978"/>
    <w:rsid w:val="00707BB3"/>
    <w:rsid w:val="00707C81"/>
    <w:rsid w:val="00707CC9"/>
    <w:rsid w:val="00707D82"/>
    <w:rsid w:val="00707E05"/>
    <w:rsid w:val="00707FA0"/>
    <w:rsid w:val="007101B1"/>
    <w:rsid w:val="0071028D"/>
    <w:rsid w:val="00710355"/>
    <w:rsid w:val="0071039E"/>
    <w:rsid w:val="007103D1"/>
    <w:rsid w:val="007104D4"/>
    <w:rsid w:val="00710C06"/>
    <w:rsid w:val="00710C14"/>
    <w:rsid w:val="00710D22"/>
    <w:rsid w:val="00710D2C"/>
    <w:rsid w:val="00710FAE"/>
    <w:rsid w:val="00711082"/>
    <w:rsid w:val="00711113"/>
    <w:rsid w:val="007119CB"/>
    <w:rsid w:val="007119E3"/>
    <w:rsid w:val="00711D75"/>
    <w:rsid w:val="00711DB8"/>
    <w:rsid w:val="00711FC6"/>
    <w:rsid w:val="007123FF"/>
    <w:rsid w:val="007125BC"/>
    <w:rsid w:val="00712716"/>
    <w:rsid w:val="007127C4"/>
    <w:rsid w:val="007127D5"/>
    <w:rsid w:val="007128C6"/>
    <w:rsid w:val="00712CAB"/>
    <w:rsid w:val="00712CD9"/>
    <w:rsid w:val="00713176"/>
    <w:rsid w:val="00713229"/>
    <w:rsid w:val="0071329B"/>
    <w:rsid w:val="007133BA"/>
    <w:rsid w:val="0071351F"/>
    <w:rsid w:val="00713564"/>
    <w:rsid w:val="007135BF"/>
    <w:rsid w:val="0071365C"/>
    <w:rsid w:val="00713799"/>
    <w:rsid w:val="00713AB0"/>
    <w:rsid w:val="00713C0F"/>
    <w:rsid w:val="00713DE0"/>
    <w:rsid w:val="00713F90"/>
    <w:rsid w:val="007141FB"/>
    <w:rsid w:val="007141FD"/>
    <w:rsid w:val="0071432F"/>
    <w:rsid w:val="00714916"/>
    <w:rsid w:val="00714A3E"/>
    <w:rsid w:val="00714F94"/>
    <w:rsid w:val="00714FC0"/>
    <w:rsid w:val="00715488"/>
    <w:rsid w:val="007154C4"/>
    <w:rsid w:val="00715901"/>
    <w:rsid w:val="00715934"/>
    <w:rsid w:val="0071597A"/>
    <w:rsid w:val="00715F0D"/>
    <w:rsid w:val="00716002"/>
    <w:rsid w:val="0071666C"/>
    <w:rsid w:val="00716AEC"/>
    <w:rsid w:val="00716CAD"/>
    <w:rsid w:val="00716DB5"/>
    <w:rsid w:val="00716DBC"/>
    <w:rsid w:val="00716F2A"/>
    <w:rsid w:val="00716F7C"/>
    <w:rsid w:val="00717019"/>
    <w:rsid w:val="0071712B"/>
    <w:rsid w:val="0071726E"/>
    <w:rsid w:val="007172DE"/>
    <w:rsid w:val="007175A3"/>
    <w:rsid w:val="0071764C"/>
    <w:rsid w:val="007176FD"/>
    <w:rsid w:val="007177E1"/>
    <w:rsid w:val="007178F3"/>
    <w:rsid w:val="00717A79"/>
    <w:rsid w:val="00717BDE"/>
    <w:rsid w:val="00717E7B"/>
    <w:rsid w:val="00717FF7"/>
    <w:rsid w:val="007204EA"/>
    <w:rsid w:val="00720655"/>
    <w:rsid w:val="007209BE"/>
    <w:rsid w:val="00720BC1"/>
    <w:rsid w:val="00720C0A"/>
    <w:rsid w:val="00720E7F"/>
    <w:rsid w:val="00720F2D"/>
    <w:rsid w:val="0072110A"/>
    <w:rsid w:val="007212B2"/>
    <w:rsid w:val="007212D7"/>
    <w:rsid w:val="0072135F"/>
    <w:rsid w:val="0072137A"/>
    <w:rsid w:val="0072145F"/>
    <w:rsid w:val="00721619"/>
    <w:rsid w:val="00721806"/>
    <w:rsid w:val="00721952"/>
    <w:rsid w:val="00721953"/>
    <w:rsid w:val="00721BA4"/>
    <w:rsid w:val="00721F31"/>
    <w:rsid w:val="00721F86"/>
    <w:rsid w:val="007223B6"/>
    <w:rsid w:val="00722507"/>
    <w:rsid w:val="007225B0"/>
    <w:rsid w:val="00722831"/>
    <w:rsid w:val="00722907"/>
    <w:rsid w:val="00722E25"/>
    <w:rsid w:val="007233A7"/>
    <w:rsid w:val="00723706"/>
    <w:rsid w:val="007239BE"/>
    <w:rsid w:val="00723A46"/>
    <w:rsid w:val="00723B60"/>
    <w:rsid w:val="00723BF2"/>
    <w:rsid w:val="00723E59"/>
    <w:rsid w:val="00723F60"/>
    <w:rsid w:val="00723F76"/>
    <w:rsid w:val="00724009"/>
    <w:rsid w:val="007242AA"/>
    <w:rsid w:val="007242E2"/>
    <w:rsid w:val="00724381"/>
    <w:rsid w:val="007243DA"/>
    <w:rsid w:val="007245BA"/>
    <w:rsid w:val="007245C4"/>
    <w:rsid w:val="0072477E"/>
    <w:rsid w:val="00724F81"/>
    <w:rsid w:val="00724FE7"/>
    <w:rsid w:val="007250E4"/>
    <w:rsid w:val="0072530C"/>
    <w:rsid w:val="0072545D"/>
    <w:rsid w:val="00725596"/>
    <w:rsid w:val="00725728"/>
    <w:rsid w:val="00725AC4"/>
    <w:rsid w:val="00725BDB"/>
    <w:rsid w:val="00725CC8"/>
    <w:rsid w:val="007260E2"/>
    <w:rsid w:val="00726217"/>
    <w:rsid w:val="00726313"/>
    <w:rsid w:val="00726697"/>
    <w:rsid w:val="00726760"/>
    <w:rsid w:val="0072687F"/>
    <w:rsid w:val="00726BE0"/>
    <w:rsid w:val="00726D7D"/>
    <w:rsid w:val="00726E27"/>
    <w:rsid w:val="00726E2B"/>
    <w:rsid w:val="00726FE7"/>
    <w:rsid w:val="00727120"/>
    <w:rsid w:val="00727130"/>
    <w:rsid w:val="007272AA"/>
    <w:rsid w:val="0072733F"/>
    <w:rsid w:val="007273C3"/>
    <w:rsid w:val="007274D7"/>
    <w:rsid w:val="0072774D"/>
    <w:rsid w:val="00727815"/>
    <w:rsid w:val="00727B35"/>
    <w:rsid w:val="00727B99"/>
    <w:rsid w:val="00727C5A"/>
    <w:rsid w:val="00727CAB"/>
    <w:rsid w:val="007300E3"/>
    <w:rsid w:val="007301FB"/>
    <w:rsid w:val="0073095A"/>
    <w:rsid w:val="00730974"/>
    <w:rsid w:val="007309F1"/>
    <w:rsid w:val="00730C40"/>
    <w:rsid w:val="00730E16"/>
    <w:rsid w:val="00730E62"/>
    <w:rsid w:val="007311E3"/>
    <w:rsid w:val="0073126D"/>
    <w:rsid w:val="007312A2"/>
    <w:rsid w:val="00731817"/>
    <w:rsid w:val="0073182E"/>
    <w:rsid w:val="007319A9"/>
    <w:rsid w:val="00731A60"/>
    <w:rsid w:val="00731CA4"/>
    <w:rsid w:val="00731D45"/>
    <w:rsid w:val="00731F9B"/>
    <w:rsid w:val="007324E6"/>
    <w:rsid w:val="007326A0"/>
    <w:rsid w:val="0073291C"/>
    <w:rsid w:val="00732CF2"/>
    <w:rsid w:val="00732CF9"/>
    <w:rsid w:val="00732EFF"/>
    <w:rsid w:val="00732FAD"/>
    <w:rsid w:val="00733575"/>
    <w:rsid w:val="00733755"/>
    <w:rsid w:val="0073388D"/>
    <w:rsid w:val="00733B2A"/>
    <w:rsid w:val="00733CAF"/>
    <w:rsid w:val="00733CD2"/>
    <w:rsid w:val="00733CF8"/>
    <w:rsid w:val="00733E9F"/>
    <w:rsid w:val="00733F44"/>
    <w:rsid w:val="0073426A"/>
    <w:rsid w:val="007343BA"/>
    <w:rsid w:val="00734616"/>
    <w:rsid w:val="0073484A"/>
    <w:rsid w:val="00734906"/>
    <w:rsid w:val="00734A96"/>
    <w:rsid w:val="00734B71"/>
    <w:rsid w:val="00734C86"/>
    <w:rsid w:val="00734D17"/>
    <w:rsid w:val="00734E97"/>
    <w:rsid w:val="00734FEA"/>
    <w:rsid w:val="0073504A"/>
    <w:rsid w:val="007350BE"/>
    <w:rsid w:val="007350E7"/>
    <w:rsid w:val="007351A7"/>
    <w:rsid w:val="0073546C"/>
    <w:rsid w:val="0073552B"/>
    <w:rsid w:val="00735556"/>
    <w:rsid w:val="00735649"/>
    <w:rsid w:val="007356C0"/>
    <w:rsid w:val="00735957"/>
    <w:rsid w:val="007360D7"/>
    <w:rsid w:val="00736158"/>
    <w:rsid w:val="00736442"/>
    <w:rsid w:val="007365D3"/>
    <w:rsid w:val="00736705"/>
    <w:rsid w:val="00736816"/>
    <w:rsid w:val="007368C7"/>
    <w:rsid w:val="0073694C"/>
    <w:rsid w:val="00736C85"/>
    <w:rsid w:val="00736CE7"/>
    <w:rsid w:val="00736D6A"/>
    <w:rsid w:val="00736E5F"/>
    <w:rsid w:val="00736E8B"/>
    <w:rsid w:val="00737272"/>
    <w:rsid w:val="00737367"/>
    <w:rsid w:val="00737913"/>
    <w:rsid w:val="00737948"/>
    <w:rsid w:val="00737CA5"/>
    <w:rsid w:val="00737D65"/>
    <w:rsid w:val="00737DB9"/>
    <w:rsid w:val="00737EBC"/>
    <w:rsid w:val="00740030"/>
    <w:rsid w:val="0074010B"/>
    <w:rsid w:val="0074037A"/>
    <w:rsid w:val="00740451"/>
    <w:rsid w:val="00740681"/>
    <w:rsid w:val="00740741"/>
    <w:rsid w:val="007409F2"/>
    <w:rsid w:val="00740A63"/>
    <w:rsid w:val="00740B14"/>
    <w:rsid w:val="00740D6F"/>
    <w:rsid w:val="00740E3A"/>
    <w:rsid w:val="00740EB5"/>
    <w:rsid w:val="00740F29"/>
    <w:rsid w:val="007412BC"/>
    <w:rsid w:val="00741585"/>
    <w:rsid w:val="0074158A"/>
    <w:rsid w:val="0074169C"/>
    <w:rsid w:val="00741707"/>
    <w:rsid w:val="007417AE"/>
    <w:rsid w:val="00741901"/>
    <w:rsid w:val="00741E55"/>
    <w:rsid w:val="00741E8F"/>
    <w:rsid w:val="00742061"/>
    <w:rsid w:val="007420F5"/>
    <w:rsid w:val="0074227E"/>
    <w:rsid w:val="0074249D"/>
    <w:rsid w:val="0074274C"/>
    <w:rsid w:val="007428A8"/>
    <w:rsid w:val="007428C6"/>
    <w:rsid w:val="007428D3"/>
    <w:rsid w:val="00742943"/>
    <w:rsid w:val="00742AD9"/>
    <w:rsid w:val="00742FE8"/>
    <w:rsid w:val="00743035"/>
    <w:rsid w:val="00743115"/>
    <w:rsid w:val="00743198"/>
    <w:rsid w:val="007431A9"/>
    <w:rsid w:val="00743354"/>
    <w:rsid w:val="007434C3"/>
    <w:rsid w:val="007434E1"/>
    <w:rsid w:val="00743FCF"/>
    <w:rsid w:val="00744039"/>
    <w:rsid w:val="0074425E"/>
    <w:rsid w:val="00744419"/>
    <w:rsid w:val="007445C2"/>
    <w:rsid w:val="00744691"/>
    <w:rsid w:val="0074469F"/>
    <w:rsid w:val="007446A4"/>
    <w:rsid w:val="00744831"/>
    <w:rsid w:val="007448FE"/>
    <w:rsid w:val="00744A0B"/>
    <w:rsid w:val="00744A4C"/>
    <w:rsid w:val="00744AB7"/>
    <w:rsid w:val="00744B0F"/>
    <w:rsid w:val="00744BA8"/>
    <w:rsid w:val="00744CF8"/>
    <w:rsid w:val="00745149"/>
    <w:rsid w:val="007453E6"/>
    <w:rsid w:val="00745451"/>
    <w:rsid w:val="0074549D"/>
    <w:rsid w:val="00745594"/>
    <w:rsid w:val="00745611"/>
    <w:rsid w:val="00745631"/>
    <w:rsid w:val="00745710"/>
    <w:rsid w:val="00745830"/>
    <w:rsid w:val="00745AA4"/>
    <w:rsid w:val="00745B0D"/>
    <w:rsid w:val="00745E02"/>
    <w:rsid w:val="0074603D"/>
    <w:rsid w:val="00746049"/>
    <w:rsid w:val="00746137"/>
    <w:rsid w:val="00746665"/>
    <w:rsid w:val="00746944"/>
    <w:rsid w:val="007469EA"/>
    <w:rsid w:val="00746AC2"/>
    <w:rsid w:val="00746AF7"/>
    <w:rsid w:val="00746D13"/>
    <w:rsid w:val="00746F82"/>
    <w:rsid w:val="00747006"/>
    <w:rsid w:val="007470AF"/>
    <w:rsid w:val="007472F8"/>
    <w:rsid w:val="0074744E"/>
    <w:rsid w:val="007476D6"/>
    <w:rsid w:val="00747705"/>
    <w:rsid w:val="00747793"/>
    <w:rsid w:val="00747944"/>
    <w:rsid w:val="00747C05"/>
    <w:rsid w:val="00747CC0"/>
    <w:rsid w:val="00747E47"/>
    <w:rsid w:val="00750182"/>
    <w:rsid w:val="00750C08"/>
    <w:rsid w:val="00750F0F"/>
    <w:rsid w:val="00750F64"/>
    <w:rsid w:val="00750F6A"/>
    <w:rsid w:val="00750F79"/>
    <w:rsid w:val="00750F86"/>
    <w:rsid w:val="0075102E"/>
    <w:rsid w:val="007510FC"/>
    <w:rsid w:val="00751739"/>
    <w:rsid w:val="007519C2"/>
    <w:rsid w:val="00751A0B"/>
    <w:rsid w:val="00751A9E"/>
    <w:rsid w:val="00751B61"/>
    <w:rsid w:val="00751C30"/>
    <w:rsid w:val="00751D55"/>
    <w:rsid w:val="00751D9B"/>
    <w:rsid w:val="00751F0E"/>
    <w:rsid w:val="00751F1A"/>
    <w:rsid w:val="00751F36"/>
    <w:rsid w:val="00751F3A"/>
    <w:rsid w:val="00751F6F"/>
    <w:rsid w:val="00751FFE"/>
    <w:rsid w:val="0075208D"/>
    <w:rsid w:val="007521FD"/>
    <w:rsid w:val="007522AA"/>
    <w:rsid w:val="00752404"/>
    <w:rsid w:val="00752648"/>
    <w:rsid w:val="00752C00"/>
    <w:rsid w:val="00752D06"/>
    <w:rsid w:val="00752F66"/>
    <w:rsid w:val="007532CF"/>
    <w:rsid w:val="007533C0"/>
    <w:rsid w:val="007533CD"/>
    <w:rsid w:val="00753442"/>
    <w:rsid w:val="00753659"/>
    <w:rsid w:val="00753733"/>
    <w:rsid w:val="007537FF"/>
    <w:rsid w:val="007539B2"/>
    <w:rsid w:val="007539DF"/>
    <w:rsid w:val="00753BEB"/>
    <w:rsid w:val="00753C24"/>
    <w:rsid w:val="00753D8A"/>
    <w:rsid w:val="00753E28"/>
    <w:rsid w:val="00753F45"/>
    <w:rsid w:val="007540D6"/>
    <w:rsid w:val="0075454B"/>
    <w:rsid w:val="00754679"/>
    <w:rsid w:val="00754914"/>
    <w:rsid w:val="007549BB"/>
    <w:rsid w:val="00754A06"/>
    <w:rsid w:val="00754AD0"/>
    <w:rsid w:val="00754AFC"/>
    <w:rsid w:val="00754D7B"/>
    <w:rsid w:val="00754D90"/>
    <w:rsid w:val="0075518C"/>
    <w:rsid w:val="007552F8"/>
    <w:rsid w:val="0075535C"/>
    <w:rsid w:val="0075569E"/>
    <w:rsid w:val="00755717"/>
    <w:rsid w:val="007557A1"/>
    <w:rsid w:val="007557D1"/>
    <w:rsid w:val="00755820"/>
    <w:rsid w:val="007558D0"/>
    <w:rsid w:val="00755BFD"/>
    <w:rsid w:val="00755C0F"/>
    <w:rsid w:val="00755D66"/>
    <w:rsid w:val="00755F88"/>
    <w:rsid w:val="00756097"/>
    <w:rsid w:val="00756147"/>
    <w:rsid w:val="0075623D"/>
    <w:rsid w:val="007562ED"/>
    <w:rsid w:val="00756484"/>
    <w:rsid w:val="00756542"/>
    <w:rsid w:val="007565D9"/>
    <w:rsid w:val="0075689C"/>
    <w:rsid w:val="00756AD1"/>
    <w:rsid w:val="00756B45"/>
    <w:rsid w:val="00756D11"/>
    <w:rsid w:val="00756EAC"/>
    <w:rsid w:val="007570A5"/>
    <w:rsid w:val="0075729D"/>
    <w:rsid w:val="00757465"/>
    <w:rsid w:val="007575B5"/>
    <w:rsid w:val="00757621"/>
    <w:rsid w:val="0075772E"/>
    <w:rsid w:val="00757795"/>
    <w:rsid w:val="00757DB2"/>
    <w:rsid w:val="00757F0C"/>
    <w:rsid w:val="00757F95"/>
    <w:rsid w:val="00760029"/>
    <w:rsid w:val="0076019A"/>
    <w:rsid w:val="00760750"/>
    <w:rsid w:val="00760BCB"/>
    <w:rsid w:val="00760C63"/>
    <w:rsid w:val="00760C84"/>
    <w:rsid w:val="00760DCC"/>
    <w:rsid w:val="007618BD"/>
    <w:rsid w:val="00761BB3"/>
    <w:rsid w:val="00761BD4"/>
    <w:rsid w:val="00761E42"/>
    <w:rsid w:val="007620BF"/>
    <w:rsid w:val="007623D4"/>
    <w:rsid w:val="007625AD"/>
    <w:rsid w:val="0076263F"/>
    <w:rsid w:val="00762773"/>
    <w:rsid w:val="00762BF4"/>
    <w:rsid w:val="00762D18"/>
    <w:rsid w:val="00762DB2"/>
    <w:rsid w:val="0076324E"/>
    <w:rsid w:val="0076344C"/>
    <w:rsid w:val="00763494"/>
    <w:rsid w:val="00763501"/>
    <w:rsid w:val="007635A1"/>
    <w:rsid w:val="00763980"/>
    <w:rsid w:val="00763A91"/>
    <w:rsid w:val="00763A93"/>
    <w:rsid w:val="00763EEC"/>
    <w:rsid w:val="00763F92"/>
    <w:rsid w:val="00763FBA"/>
    <w:rsid w:val="00764209"/>
    <w:rsid w:val="007643A4"/>
    <w:rsid w:val="00764425"/>
    <w:rsid w:val="0076447E"/>
    <w:rsid w:val="0076469E"/>
    <w:rsid w:val="007646AD"/>
    <w:rsid w:val="0076476C"/>
    <w:rsid w:val="00764B9A"/>
    <w:rsid w:val="00764C02"/>
    <w:rsid w:val="00764D5B"/>
    <w:rsid w:val="00764E23"/>
    <w:rsid w:val="00764EF6"/>
    <w:rsid w:val="00764F7C"/>
    <w:rsid w:val="007650B1"/>
    <w:rsid w:val="007650BD"/>
    <w:rsid w:val="007651F5"/>
    <w:rsid w:val="00765223"/>
    <w:rsid w:val="00765266"/>
    <w:rsid w:val="0076549E"/>
    <w:rsid w:val="0076551F"/>
    <w:rsid w:val="0076574A"/>
    <w:rsid w:val="0076581B"/>
    <w:rsid w:val="00765959"/>
    <w:rsid w:val="007659DD"/>
    <w:rsid w:val="00765ACF"/>
    <w:rsid w:val="00765E58"/>
    <w:rsid w:val="00765F61"/>
    <w:rsid w:val="00765FB9"/>
    <w:rsid w:val="007663CB"/>
    <w:rsid w:val="0076666E"/>
    <w:rsid w:val="00766715"/>
    <w:rsid w:val="0076685D"/>
    <w:rsid w:val="00766965"/>
    <w:rsid w:val="00766A77"/>
    <w:rsid w:val="00766D79"/>
    <w:rsid w:val="00766E90"/>
    <w:rsid w:val="00767377"/>
    <w:rsid w:val="007674E7"/>
    <w:rsid w:val="0076772A"/>
    <w:rsid w:val="00767979"/>
    <w:rsid w:val="00767F12"/>
    <w:rsid w:val="00770259"/>
    <w:rsid w:val="0077040A"/>
    <w:rsid w:val="007708B4"/>
    <w:rsid w:val="007708F3"/>
    <w:rsid w:val="00770C45"/>
    <w:rsid w:val="00770E3D"/>
    <w:rsid w:val="00771136"/>
    <w:rsid w:val="007717DD"/>
    <w:rsid w:val="00771B14"/>
    <w:rsid w:val="00771F5B"/>
    <w:rsid w:val="00772043"/>
    <w:rsid w:val="00772317"/>
    <w:rsid w:val="0077241F"/>
    <w:rsid w:val="00772577"/>
    <w:rsid w:val="00772731"/>
    <w:rsid w:val="007727B0"/>
    <w:rsid w:val="0077286D"/>
    <w:rsid w:val="00772949"/>
    <w:rsid w:val="007729F5"/>
    <w:rsid w:val="00772A29"/>
    <w:rsid w:val="00772AE1"/>
    <w:rsid w:val="00772B53"/>
    <w:rsid w:val="00772B70"/>
    <w:rsid w:val="00772C4C"/>
    <w:rsid w:val="00772C8A"/>
    <w:rsid w:val="0077385E"/>
    <w:rsid w:val="00773CA0"/>
    <w:rsid w:val="00773D8D"/>
    <w:rsid w:val="00773E4F"/>
    <w:rsid w:val="00773EE5"/>
    <w:rsid w:val="00774002"/>
    <w:rsid w:val="007741A8"/>
    <w:rsid w:val="007743B8"/>
    <w:rsid w:val="00774437"/>
    <w:rsid w:val="007744E6"/>
    <w:rsid w:val="00774726"/>
    <w:rsid w:val="007747F4"/>
    <w:rsid w:val="00774BD3"/>
    <w:rsid w:val="00774CD0"/>
    <w:rsid w:val="00774D2C"/>
    <w:rsid w:val="00774DA1"/>
    <w:rsid w:val="00774EE6"/>
    <w:rsid w:val="0077518D"/>
    <w:rsid w:val="007752C0"/>
    <w:rsid w:val="0077562B"/>
    <w:rsid w:val="00775804"/>
    <w:rsid w:val="00775829"/>
    <w:rsid w:val="0077590F"/>
    <w:rsid w:val="00776099"/>
    <w:rsid w:val="0077611A"/>
    <w:rsid w:val="00776380"/>
    <w:rsid w:val="0077670C"/>
    <w:rsid w:val="00776715"/>
    <w:rsid w:val="0077684D"/>
    <w:rsid w:val="00776986"/>
    <w:rsid w:val="007769E5"/>
    <w:rsid w:val="00776B04"/>
    <w:rsid w:val="00776B4B"/>
    <w:rsid w:val="00776C18"/>
    <w:rsid w:val="00776CCC"/>
    <w:rsid w:val="00776D83"/>
    <w:rsid w:val="00776E2F"/>
    <w:rsid w:val="00776E9D"/>
    <w:rsid w:val="0077705A"/>
    <w:rsid w:val="007770E1"/>
    <w:rsid w:val="00777386"/>
    <w:rsid w:val="007775BE"/>
    <w:rsid w:val="00777803"/>
    <w:rsid w:val="0077782D"/>
    <w:rsid w:val="007779D1"/>
    <w:rsid w:val="00777BE5"/>
    <w:rsid w:val="00777DE2"/>
    <w:rsid w:val="00777E82"/>
    <w:rsid w:val="0078005C"/>
    <w:rsid w:val="00780094"/>
    <w:rsid w:val="007801F0"/>
    <w:rsid w:val="00780206"/>
    <w:rsid w:val="007803B0"/>
    <w:rsid w:val="007805C7"/>
    <w:rsid w:val="007806EA"/>
    <w:rsid w:val="00780794"/>
    <w:rsid w:val="007807D1"/>
    <w:rsid w:val="007808FD"/>
    <w:rsid w:val="00780ABE"/>
    <w:rsid w:val="00780BF6"/>
    <w:rsid w:val="00780C49"/>
    <w:rsid w:val="00780FC8"/>
    <w:rsid w:val="0078104C"/>
    <w:rsid w:val="00781192"/>
    <w:rsid w:val="00781636"/>
    <w:rsid w:val="007816C9"/>
    <w:rsid w:val="0078170B"/>
    <w:rsid w:val="007818F5"/>
    <w:rsid w:val="00781ABC"/>
    <w:rsid w:val="00781C36"/>
    <w:rsid w:val="007820EE"/>
    <w:rsid w:val="00782123"/>
    <w:rsid w:val="00782156"/>
    <w:rsid w:val="0078215D"/>
    <w:rsid w:val="00782427"/>
    <w:rsid w:val="0078262A"/>
    <w:rsid w:val="007826E0"/>
    <w:rsid w:val="00782842"/>
    <w:rsid w:val="0078284D"/>
    <w:rsid w:val="00782856"/>
    <w:rsid w:val="007828A9"/>
    <w:rsid w:val="007829B3"/>
    <w:rsid w:val="00782BD4"/>
    <w:rsid w:val="00782C47"/>
    <w:rsid w:val="00782F03"/>
    <w:rsid w:val="007831C0"/>
    <w:rsid w:val="0078335B"/>
    <w:rsid w:val="0078366B"/>
    <w:rsid w:val="0078372E"/>
    <w:rsid w:val="0078374D"/>
    <w:rsid w:val="0078376E"/>
    <w:rsid w:val="007837A1"/>
    <w:rsid w:val="007839D3"/>
    <w:rsid w:val="00783AC9"/>
    <w:rsid w:val="00783F8A"/>
    <w:rsid w:val="0078445F"/>
    <w:rsid w:val="007844F1"/>
    <w:rsid w:val="007844F4"/>
    <w:rsid w:val="00784711"/>
    <w:rsid w:val="00784819"/>
    <w:rsid w:val="007848CB"/>
    <w:rsid w:val="00784990"/>
    <w:rsid w:val="00784C7E"/>
    <w:rsid w:val="00784E33"/>
    <w:rsid w:val="007851E5"/>
    <w:rsid w:val="0078523A"/>
    <w:rsid w:val="007853AD"/>
    <w:rsid w:val="0078563F"/>
    <w:rsid w:val="0078586A"/>
    <w:rsid w:val="007858D5"/>
    <w:rsid w:val="00785BF1"/>
    <w:rsid w:val="00785C62"/>
    <w:rsid w:val="00785CFD"/>
    <w:rsid w:val="00785DB3"/>
    <w:rsid w:val="00785DD0"/>
    <w:rsid w:val="00786313"/>
    <w:rsid w:val="00786448"/>
    <w:rsid w:val="0078650F"/>
    <w:rsid w:val="007867EB"/>
    <w:rsid w:val="00786860"/>
    <w:rsid w:val="00786C06"/>
    <w:rsid w:val="00786CE8"/>
    <w:rsid w:val="00786D3E"/>
    <w:rsid w:val="00786FA3"/>
    <w:rsid w:val="00787089"/>
    <w:rsid w:val="0078710E"/>
    <w:rsid w:val="00787591"/>
    <w:rsid w:val="00787708"/>
    <w:rsid w:val="00787738"/>
    <w:rsid w:val="0078783B"/>
    <w:rsid w:val="00787EA7"/>
    <w:rsid w:val="00787F48"/>
    <w:rsid w:val="00787F88"/>
    <w:rsid w:val="007900A4"/>
    <w:rsid w:val="0079018A"/>
    <w:rsid w:val="007904F7"/>
    <w:rsid w:val="0079060B"/>
    <w:rsid w:val="00790BCD"/>
    <w:rsid w:val="00790E4C"/>
    <w:rsid w:val="00791031"/>
    <w:rsid w:val="00791181"/>
    <w:rsid w:val="00791520"/>
    <w:rsid w:val="00791779"/>
    <w:rsid w:val="0079181B"/>
    <w:rsid w:val="0079189A"/>
    <w:rsid w:val="007919A9"/>
    <w:rsid w:val="00791D2B"/>
    <w:rsid w:val="00791F9D"/>
    <w:rsid w:val="00792651"/>
    <w:rsid w:val="007926C4"/>
    <w:rsid w:val="00792D8D"/>
    <w:rsid w:val="00792E6A"/>
    <w:rsid w:val="007931D2"/>
    <w:rsid w:val="007935C1"/>
    <w:rsid w:val="0079361A"/>
    <w:rsid w:val="0079363A"/>
    <w:rsid w:val="00793783"/>
    <w:rsid w:val="007937B7"/>
    <w:rsid w:val="00793CA5"/>
    <w:rsid w:val="00793D4D"/>
    <w:rsid w:val="00793FE5"/>
    <w:rsid w:val="00794109"/>
    <w:rsid w:val="00794658"/>
    <w:rsid w:val="007949EF"/>
    <w:rsid w:val="00794AE8"/>
    <w:rsid w:val="00794B84"/>
    <w:rsid w:val="00794C38"/>
    <w:rsid w:val="00794E1F"/>
    <w:rsid w:val="0079521E"/>
    <w:rsid w:val="0079525F"/>
    <w:rsid w:val="00795531"/>
    <w:rsid w:val="00795587"/>
    <w:rsid w:val="0079563F"/>
    <w:rsid w:val="007957CC"/>
    <w:rsid w:val="00795D0B"/>
    <w:rsid w:val="00795EA8"/>
    <w:rsid w:val="00795EAB"/>
    <w:rsid w:val="00795EBF"/>
    <w:rsid w:val="00795F6A"/>
    <w:rsid w:val="007960C0"/>
    <w:rsid w:val="0079612D"/>
    <w:rsid w:val="00796135"/>
    <w:rsid w:val="00796174"/>
    <w:rsid w:val="00796245"/>
    <w:rsid w:val="0079645C"/>
    <w:rsid w:val="007964FD"/>
    <w:rsid w:val="00796519"/>
    <w:rsid w:val="00796652"/>
    <w:rsid w:val="00796694"/>
    <w:rsid w:val="0079670A"/>
    <w:rsid w:val="00796B1F"/>
    <w:rsid w:val="00796E91"/>
    <w:rsid w:val="0079732C"/>
    <w:rsid w:val="0079759C"/>
    <w:rsid w:val="0079760C"/>
    <w:rsid w:val="007976F5"/>
    <w:rsid w:val="00797713"/>
    <w:rsid w:val="00797995"/>
    <w:rsid w:val="00797F2C"/>
    <w:rsid w:val="00797F6F"/>
    <w:rsid w:val="007A05D6"/>
    <w:rsid w:val="007A0612"/>
    <w:rsid w:val="007A07CD"/>
    <w:rsid w:val="007A0984"/>
    <w:rsid w:val="007A0AE2"/>
    <w:rsid w:val="007A0B19"/>
    <w:rsid w:val="007A0C01"/>
    <w:rsid w:val="007A0DB6"/>
    <w:rsid w:val="007A0E04"/>
    <w:rsid w:val="007A0E95"/>
    <w:rsid w:val="007A1082"/>
    <w:rsid w:val="007A140B"/>
    <w:rsid w:val="007A196E"/>
    <w:rsid w:val="007A1B1A"/>
    <w:rsid w:val="007A1BC8"/>
    <w:rsid w:val="007A1C1F"/>
    <w:rsid w:val="007A1E5C"/>
    <w:rsid w:val="007A1F74"/>
    <w:rsid w:val="007A21A4"/>
    <w:rsid w:val="007A2280"/>
    <w:rsid w:val="007A2781"/>
    <w:rsid w:val="007A27D2"/>
    <w:rsid w:val="007A298F"/>
    <w:rsid w:val="007A29D4"/>
    <w:rsid w:val="007A29EC"/>
    <w:rsid w:val="007A2C4F"/>
    <w:rsid w:val="007A2D64"/>
    <w:rsid w:val="007A2F1E"/>
    <w:rsid w:val="007A3252"/>
    <w:rsid w:val="007A33F9"/>
    <w:rsid w:val="007A3524"/>
    <w:rsid w:val="007A3609"/>
    <w:rsid w:val="007A3641"/>
    <w:rsid w:val="007A3795"/>
    <w:rsid w:val="007A37BB"/>
    <w:rsid w:val="007A389B"/>
    <w:rsid w:val="007A389E"/>
    <w:rsid w:val="007A3924"/>
    <w:rsid w:val="007A3944"/>
    <w:rsid w:val="007A3945"/>
    <w:rsid w:val="007A3A02"/>
    <w:rsid w:val="007A3A6D"/>
    <w:rsid w:val="007A3B76"/>
    <w:rsid w:val="007A3B7F"/>
    <w:rsid w:val="007A3EAB"/>
    <w:rsid w:val="007A4242"/>
    <w:rsid w:val="007A43F1"/>
    <w:rsid w:val="007A4533"/>
    <w:rsid w:val="007A4540"/>
    <w:rsid w:val="007A455B"/>
    <w:rsid w:val="007A471A"/>
    <w:rsid w:val="007A48A8"/>
    <w:rsid w:val="007A48CC"/>
    <w:rsid w:val="007A49DF"/>
    <w:rsid w:val="007A4BAD"/>
    <w:rsid w:val="007A4C93"/>
    <w:rsid w:val="007A5083"/>
    <w:rsid w:val="007A50F3"/>
    <w:rsid w:val="007A5105"/>
    <w:rsid w:val="007A52DB"/>
    <w:rsid w:val="007A567A"/>
    <w:rsid w:val="007A59A6"/>
    <w:rsid w:val="007A59FD"/>
    <w:rsid w:val="007A5A4B"/>
    <w:rsid w:val="007A5CDB"/>
    <w:rsid w:val="007A5CDD"/>
    <w:rsid w:val="007A5D59"/>
    <w:rsid w:val="007A5E9D"/>
    <w:rsid w:val="007A5FE6"/>
    <w:rsid w:val="007A62C9"/>
    <w:rsid w:val="007A63AE"/>
    <w:rsid w:val="007A668D"/>
    <w:rsid w:val="007A675B"/>
    <w:rsid w:val="007A6781"/>
    <w:rsid w:val="007A6979"/>
    <w:rsid w:val="007A6A3A"/>
    <w:rsid w:val="007A6A4A"/>
    <w:rsid w:val="007A6A7C"/>
    <w:rsid w:val="007A6AC6"/>
    <w:rsid w:val="007A6B28"/>
    <w:rsid w:val="007A6B9F"/>
    <w:rsid w:val="007A6CCB"/>
    <w:rsid w:val="007A6EED"/>
    <w:rsid w:val="007A7361"/>
    <w:rsid w:val="007A76BF"/>
    <w:rsid w:val="007A77AB"/>
    <w:rsid w:val="007A791D"/>
    <w:rsid w:val="007A7A6A"/>
    <w:rsid w:val="007A7B64"/>
    <w:rsid w:val="007A7C97"/>
    <w:rsid w:val="007A7D54"/>
    <w:rsid w:val="007B0202"/>
    <w:rsid w:val="007B038D"/>
    <w:rsid w:val="007B0852"/>
    <w:rsid w:val="007B0D4F"/>
    <w:rsid w:val="007B0DBD"/>
    <w:rsid w:val="007B1036"/>
    <w:rsid w:val="007B1485"/>
    <w:rsid w:val="007B1719"/>
    <w:rsid w:val="007B1ABA"/>
    <w:rsid w:val="007B2212"/>
    <w:rsid w:val="007B227F"/>
    <w:rsid w:val="007B2400"/>
    <w:rsid w:val="007B25EB"/>
    <w:rsid w:val="007B2D21"/>
    <w:rsid w:val="007B2E00"/>
    <w:rsid w:val="007B2F2F"/>
    <w:rsid w:val="007B2F8D"/>
    <w:rsid w:val="007B3097"/>
    <w:rsid w:val="007B30B2"/>
    <w:rsid w:val="007B3168"/>
    <w:rsid w:val="007B32BB"/>
    <w:rsid w:val="007B3481"/>
    <w:rsid w:val="007B3D5E"/>
    <w:rsid w:val="007B3ED2"/>
    <w:rsid w:val="007B3FFD"/>
    <w:rsid w:val="007B4217"/>
    <w:rsid w:val="007B4381"/>
    <w:rsid w:val="007B43D0"/>
    <w:rsid w:val="007B43D9"/>
    <w:rsid w:val="007B4699"/>
    <w:rsid w:val="007B474F"/>
    <w:rsid w:val="007B47F5"/>
    <w:rsid w:val="007B48DB"/>
    <w:rsid w:val="007B4AF7"/>
    <w:rsid w:val="007B4B25"/>
    <w:rsid w:val="007B4CAD"/>
    <w:rsid w:val="007B4CEF"/>
    <w:rsid w:val="007B4F79"/>
    <w:rsid w:val="007B5262"/>
    <w:rsid w:val="007B539A"/>
    <w:rsid w:val="007B548D"/>
    <w:rsid w:val="007B5538"/>
    <w:rsid w:val="007B57A2"/>
    <w:rsid w:val="007B5858"/>
    <w:rsid w:val="007B5869"/>
    <w:rsid w:val="007B5962"/>
    <w:rsid w:val="007B5A6A"/>
    <w:rsid w:val="007B5AE3"/>
    <w:rsid w:val="007B5FB7"/>
    <w:rsid w:val="007B600B"/>
    <w:rsid w:val="007B6042"/>
    <w:rsid w:val="007B622B"/>
    <w:rsid w:val="007B64BE"/>
    <w:rsid w:val="007B66A4"/>
    <w:rsid w:val="007B66A6"/>
    <w:rsid w:val="007B67B6"/>
    <w:rsid w:val="007B683C"/>
    <w:rsid w:val="007B6B65"/>
    <w:rsid w:val="007B6F63"/>
    <w:rsid w:val="007B7044"/>
    <w:rsid w:val="007B7347"/>
    <w:rsid w:val="007B74DD"/>
    <w:rsid w:val="007B7A66"/>
    <w:rsid w:val="007B7FC0"/>
    <w:rsid w:val="007B7FF4"/>
    <w:rsid w:val="007C000E"/>
    <w:rsid w:val="007C005B"/>
    <w:rsid w:val="007C0167"/>
    <w:rsid w:val="007C02E6"/>
    <w:rsid w:val="007C0359"/>
    <w:rsid w:val="007C046D"/>
    <w:rsid w:val="007C052F"/>
    <w:rsid w:val="007C079F"/>
    <w:rsid w:val="007C0EE2"/>
    <w:rsid w:val="007C127A"/>
    <w:rsid w:val="007C13D3"/>
    <w:rsid w:val="007C1444"/>
    <w:rsid w:val="007C1504"/>
    <w:rsid w:val="007C185D"/>
    <w:rsid w:val="007C1987"/>
    <w:rsid w:val="007C21C1"/>
    <w:rsid w:val="007C2261"/>
    <w:rsid w:val="007C2286"/>
    <w:rsid w:val="007C2333"/>
    <w:rsid w:val="007C2445"/>
    <w:rsid w:val="007C27AC"/>
    <w:rsid w:val="007C29FB"/>
    <w:rsid w:val="007C2ACC"/>
    <w:rsid w:val="007C2CD7"/>
    <w:rsid w:val="007C2D8C"/>
    <w:rsid w:val="007C2ED0"/>
    <w:rsid w:val="007C321B"/>
    <w:rsid w:val="007C335F"/>
    <w:rsid w:val="007C35AF"/>
    <w:rsid w:val="007C3607"/>
    <w:rsid w:val="007C3735"/>
    <w:rsid w:val="007C3771"/>
    <w:rsid w:val="007C3A52"/>
    <w:rsid w:val="007C3A94"/>
    <w:rsid w:val="007C3DCB"/>
    <w:rsid w:val="007C3EA0"/>
    <w:rsid w:val="007C40AC"/>
    <w:rsid w:val="007C4318"/>
    <w:rsid w:val="007C440C"/>
    <w:rsid w:val="007C441F"/>
    <w:rsid w:val="007C45C4"/>
    <w:rsid w:val="007C46C3"/>
    <w:rsid w:val="007C4AF6"/>
    <w:rsid w:val="007C4C7B"/>
    <w:rsid w:val="007C4D32"/>
    <w:rsid w:val="007C4E93"/>
    <w:rsid w:val="007C567C"/>
    <w:rsid w:val="007C576B"/>
    <w:rsid w:val="007C57C5"/>
    <w:rsid w:val="007C581C"/>
    <w:rsid w:val="007C5A17"/>
    <w:rsid w:val="007C5C21"/>
    <w:rsid w:val="007C5F6B"/>
    <w:rsid w:val="007C6148"/>
    <w:rsid w:val="007C6817"/>
    <w:rsid w:val="007C696A"/>
    <w:rsid w:val="007C6B2D"/>
    <w:rsid w:val="007C6BB1"/>
    <w:rsid w:val="007C6DF4"/>
    <w:rsid w:val="007C6E5F"/>
    <w:rsid w:val="007C707E"/>
    <w:rsid w:val="007C7370"/>
    <w:rsid w:val="007C73E0"/>
    <w:rsid w:val="007C747B"/>
    <w:rsid w:val="007C7996"/>
    <w:rsid w:val="007C7C3E"/>
    <w:rsid w:val="007C7FAD"/>
    <w:rsid w:val="007D02AA"/>
    <w:rsid w:val="007D048B"/>
    <w:rsid w:val="007D04C8"/>
    <w:rsid w:val="007D056D"/>
    <w:rsid w:val="007D06FF"/>
    <w:rsid w:val="007D0775"/>
    <w:rsid w:val="007D0AA9"/>
    <w:rsid w:val="007D0EC8"/>
    <w:rsid w:val="007D10B3"/>
    <w:rsid w:val="007D1256"/>
    <w:rsid w:val="007D1370"/>
    <w:rsid w:val="007D1462"/>
    <w:rsid w:val="007D17F7"/>
    <w:rsid w:val="007D1D36"/>
    <w:rsid w:val="007D1DA4"/>
    <w:rsid w:val="007D1E14"/>
    <w:rsid w:val="007D2085"/>
    <w:rsid w:val="007D20A6"/>
    <w:rsid w:val="007D20B5"/>
    <w:rsid w:val="007D217F"/>
    <w:rsid w:val="007D28AB"/>
    <w:rsid w:val="007D2BE9"/>
    <w:rsid w:val="007D2C16"/>
    <w:rsid w:val="007D2D0F"/>
    <w:rsid w:val="007D2EE9"/>
    <w:rsid w:val="007D31F7"/>
    <w:rsid w:val="007D3332"/>
    <w:rsid w:val="007D3400"/>
    <w:rsid w:val="007D35BF"/>
    <w:rsid w:val="007D38BD"/>
    <w:rsid w:val="007D3CC1"/>
    <w:rsid w:val="007D3CE1"/>
    <w:rsid w:val="007D3E66"/>
    <w:rsid w:val="007D3FCB"/>
    <w:rsid w:val="007D4182"/>
    <w:rsid w:val="007D436E"/>
    <w:rsid w:val="007D4A36"/>
    <w:rsid w:val="007D4E5B"/>
    <w:rsid w:val="007D4F56"/>
    <w:rsid w:val="007D4F65"/>
    <w:rsid w:val="007D503D"/>
    <w:rsid w:val="007D5338"/>
    <w:rsid w:val="007D5417"/>
    <w:rsid w:val="007D5B0D"/>
    <w:rsid w:val="007D5C7B"/>
    <w:rsid w:val="007D5CCF"/>
    <w:rsid w:val="007D5D6F"/>
    <w:rsid w:val="007D5DBC"/>
    <w:rsid w:val="007D5DDA"/>
    <w:rsid w:val="007D5DDC"/>
    <w:rsid w:val="007D5E69"/>
    <w:rsid w:val="007D5F84"/>
    <w:rsid w:val="007D60C6"/>
    <w:rsid w:val="007D622C"/>
    <w:rsid w:val="007D626D"/>
    <w:rsid w:val="007D661D"/>
    <w:rsid w:val="007D6817"/>
    <w:rsid w:val="007D6A6B"/>
    <w:rsid w:val="007D6A74"/>
    <w:rsid w:val="007D6AA0"/>
    <w:rsid w:val="007D6B89"/>
    <w:rsid w:val="007D6BC5"/>
    <w:rsid w:val="007D6E59"/>
    <w:rsid w:val="007D6E90"/>
    <w:rsid w:val="007D6F6D"/>
    <w:rsid w:val="007D7149"/>
    <w:rsid w:val="007D756F"/>
    <w:rsid w:val="007D7648"/>
    <w:rsid w:val="007E01D6"/>
    <w:rsid w:val="007E0261"/>
    <w:rsid w:val="007E02F9"/>
    <w:rsid w:val="007E0572"/>
    <w:rsid w:val="007E0589"/>
    <w:rsid w:val="007E05D3"/>
    <w:rsid w:val="007E07BC"/>
    <w:rsid w:val="007E0FB9"/>
    <w:rsid w:val="007E1022"/>
    <w:rsid w:val="007E11AB"/>
    <w:rsid w:val="007E1494"/>
    <w:rsid w:val="007E158C"/>
    <w:rsid w:val="007E15D6"/>
    <w:rsid w:val="007E18B1"/>
    <w:rsid w:val="007E1A8F"/>
    <w:rsid w:val="007E1D0C"/>
    <w:rsid w:val="007E1F8E"/>
    <w:rsid w:val="007E21E7"/>
    <w:rsid w:val="007E227B"/>
    <w:rsid w:val="007E22B9"/>
    <w:rsid w:val="007E230B"/>
    <w:rsid w:val="007E2583"/>
    <w:rsid w:val="007E26A8"/>
    <w:rsid w:val="007E28AF"/>
    <w:rsid w:val="007E2B6F"/>
    <w:rsid w:val="007E2BD3"/>
    <w:rsid w:val="007E2CCE"/>
    <w:rsid w:val="007E3067"/>
    <w:rsid w:val="007E309D"/>
    <w:rsid w:val="007E30BB"/>
    <w:rsid w:val="007E333A"/>
    <w:rsid w:val="007E3342"/>
    <w:rsid w:val="007E36C9"/>
    <w:rsid w:val="007E36FF"/>
    <w:rsid w:val="007E37CB"/>
    <w:rsid w:val="007E3BAF"/>
    <w:rsid w:val="007E3BD3"/>
    <w:rsid w:val="007E427F"/>
    <w:rsid w:val="007E42D5"/>
    <w:rsid w:val="007E4B00"/>
    <w:rsid w:val="007E4B12"/>
    <w:rsid w:val="007E4F22"/>
    <w:rsid w:val="007E5175"/>
    <w:rsid w:val="007E5277"/>
    <w:rsid w:val="007E5464"/>
    <w:rsid w:val="007E572D"/>
    <w:rsid w:val="007E577C"/>
    <w:rsid w:val="007E5783"/>
    <w:rsid w:val="007E5837"/>
    <w:rsid w:val="007E583C"/>
    <w:rsid w:val="007E5B25"/>
    <w:rsid w:val="007E5FB1"/>
    <w:rsid w:val="007E5FD1"/>
    <w:rsid w:val="007E63DD"/>
    <w:rsid w:val="007E65DC"/>
    <w:rsid w:val="007E66CB"/>
    <w:rsid w:val="007E6709"/>
    <w:rsid w:val="007E6805"/>
    <w:rsid w:val="007E6CCA"/>
    <w:rsid w:val="007E6D1C"/>
    <w:rsid w:val="007E6ED5"/>
    <w:rsid w:val="007E7BA7"/>
    <w:rsid w:val="007E7FC4"/>
    <w:rsid w:val="007F00EB"/>
    <w:rsid w:val="007F018A"/>
    <w:rsid w:val="007F0679"/>
    <w:rsid w:val="007F0896"/>
    <w:rsid w:val="007F09E8"/>
    <w:rsid w:val="007F0B0A"/>
    <w:rsid w:val="007F0E7F"/>
    <w:rsid w:val="007F0EBB"/>
    <w:rsid w:val="007F0ECE"/>
    <w:rsid w:val="007F0F7C"/>
    <w:rsid w:val="007F1430"/>
    <w:rsid w:val="007F1447"/>
    <w:rsid w:val="007F16ED"/>
    <w:rsid w:val="007F1728"/>
    <w:rsid w:val="007F1776"/>
    <w:rsid w:val="007F1940"/>
    <w:rsid w:val="007F1D42"/>
    <w:rsid w:val="007F1F6F"/>
    <w:rsid w:val="007F2345"/>
    <w:rsid w:val="007F25DF"/>
    <w:rsid w:val="007F2A06"/>
    <w:rsid w:val="007F2A33"/>
    <w:rsid w:val="007F2A63"/>
    <w:rsid w:val="007F2EC1"/>
    <w:rsid w:val="007F2F9A"/>
    <w:rsid w:val="007F30AF"/>
    <w:rsid w:val="007F3108"/>
    <w:rsid w:val="007F3154"/>
    <w:rsid w:val="007F350F"/>
    <w:rsid w:val="007F3552"/>
    <w:rsid w:val="007F37D9"/>
    <w:rsid w:val="007F3AD5"/>
    <w:rsid w:val="007F3FA3"/>
    <w:rsid w:val="007F42B0"/>
    <w:rsid w:val="007F42D3"/>
    <w:rsid w:val="007F4445"/>
    <w:rsid w:val="007F48A6"/>
    <w:rsid w:val="007F499C"/>
    <w:rsid w:val="007F4B46"/>
    <w:rsid w:val="007F5102"/>
    <w:rsid w:val="007F5238"/>
    <w:rsid w:val="007F54C1"/>
    <w:rsid w:val="007F55BC"/>
    <w:rsid w:val="007F572F"/>
    <w:rsid w:val="007F5757"/>
    <w:rsid w:val="007F583F"/>
    <w:rsid w:val="007F58EC"/>
    <w:rsid w:val="007F5A39"/>
    <w:rsid w:val="007F5B61"/>
    <w:rsid w:val="007F5DF1"/>
    <w:rsid w:val="007F5DF5"/>
    <w:rsid w:val="007F5F18"/>
    <w:rsid w:val="007F6122"/>
    <w:rsid w:val="007F6241"/>
    <w:rsid w:val="007F6419"/>
    <w:rsid w:val="007F6651"/>
    <w:rsid w:val="007F6953"/>
    <w:rsid w:val="007F6CDB"/>
    <w:rsid w:val="007F6D03"/>
    <w:rsid w:val="007F6E8C"/>
    <w:rsid w:val="007F6EF3"/>
    <w:rsid w:val="007F6F3A"/>
    <w:rsid w:val="007F6F6C"/>
    <w:rsid w:val="007F7237"/>
    <w:rsid w:val="007F759E"/>
    <w:rsid w:val="007F7846"/>
    <w:rsid w:val="007F7A80"/>
    <w:rsid w:val="007F7B81"/>
    <w:rsid w:val="007F7F15"/>
    <w:rsid w:val="007F7F58"/>
    <w:rsid w:val="00800260"/>
    <w:rsid w:val="00800492"/>
    <w:rsid w:val="008005BA"/>
    <w:rsid w:val="00800676"/>
    <w:rsid w:val="008006AD"/>
    <w:rsid w:val="008007E5"/>
    <w:rsid w:val="008008A8"/>
    <w:rsid w:val="00800AD6"/>
    <w:rsid w:val="00800B67"/>
    <w:rsid w:val="00800CA4"/>
    <w:rsid w:val="00800FC3"/>
    <w:rsid w:val="00801324"/>
    <w:rsid w:val="00801375"/>
    <w:rsid w:val="008016B9"/>
    <w:rsid w:val="00801722"/>
    <w:rsid w:val="00801AAA"/>
    <w:rsid w:val="00801C7D"/>
    <w:rsid w:val="00801CF7"/>
    <w:rsid w:val="00801CFC"/>
    <w:rsid w:val="00801D7A"/>
    <w:rsid w:val="00801DE8"/>
    <w:rsid w:val="00801F21"/>
    <w:rsid w:val="0080214A"/>
    <w:rsid w:val="0080216A"/>
    <w:rsid w:val="008021FE"/>
    <w:rsid w:val="00802245"/>
    <w:rsid w:val="00802316"/>
    <w:rsid w:val="00802581"/>
    <w:rsid w:val="008025C6"/>
    <w:rsid w:val="00802A8A"/>
    <w:rsid w:val="00802C35"/>
    <w:rsid w:val="00802C88"/>
    <w:rsid w:val="00802D1B"/>
    <w:rsid w:val="00802E65"/>
    <w:rsid w:val="00802EC6"/>
    <w:rsid w:val="00803187"/>
    <w:rsid w:val="0080320E"/>
    <w:rsid w:val="00803256"/>
    <w:rsid w:val="008032C9"/>
    <w:rsid w:val="008036B6"/>
    <w:rsid w:val="008036EF"/>
    <w:rsid w:val="008038CC"/>
    <w:rsid w:val="00803997"/>
    <w:rsid w:val="008039BC"/>
    <w:rsid w:val="00803A41"/>
    <w:rsid w:val="00803AEA"/>
    <w:rsid w:val="00803B04"/>
    <w:rsid w:val="00803CBC"/>
    <w:rsid w:val="00803CE4"/>
    <w:rsid w:val="00803D6A"/>
    <w:rsid w:val="00803DA3"/>
    <w:rsid w:val="00803F3D"/>
    <w:rsid w:val="00803F6C"/>
    <w:rsid w:val="00804294"/>
    <w:rsid w:val="008044C6"/>
    <w:rsid w:val="00804502"/>
    <w:rsid w:val="0080462E"/>
    <w:rsid w:val="00804694"/>
    <w:rsid w:val="008048BB"/>
    <w:rsid w:val="00804D3E"/>
    <w:rsid w:val="008050A1"/>
    <w:rsid w:val="008051D3"/>
    <w:rsid w:val="008052CC"/>
    <w:rsid w:val="0080565D"/>
    <w:rsid w:val="00805C33"/>
    <w:rsid w:val="00805D2A"/>
    <w:rsid w:val="0080657E"/>
    <w:rsid w:val="008066F3"/>
    <w:rsid w:val="0080680A"/>
    <w:rsid w:val="00806897"/>
    <w:rsid w:val="00806934"/>
    <w:rsid w:val="008070DA"/>
    <w:rsid w:val="00807161"/>
    <w:rsid w:val="008072AF"/>
    <w:rsid w:val="008072FE"/>
    <w:rsid w:val="008074F2"/>
    <w:rsid w:val="00807573"/>
    <w:rsid w:val="00807592"/>
    <w:rsid w:val="00807C5A"/>
    <w:rsid w:val="00807C70"/>
    <w:rsid w:val="00807CC4"/>
    <w:rsid w:val="00807D05"/>
    <w:rsid w:val="00807E38"/>
    <w:rsid w:val="008100C0"/>
    <w:rsid w:val="00810138"/>
    <w:rsid w:val="0081090B"/>
    <w:rsid w:val="00810F33"/>
    <w:rsid w:val="00810F76"/>
    <w:rsid w:val="00811448"/>
    <w:rsid w:val="00811968"/>
    <w:rsid w:val="00811B74"/>
    <w:rsid w:val="00811BE1"/>
    <w:rsid w:val="0081228A"/>
    <w:rsid w:val="00812695"/>
    <w:rsid w:val="00812720"/>
    <w:rsid w:val="008128CC"/>
    <w:rsid w:val="00812980"/>
    <w:rsid w:val="00812A01"/>
    <w:rsid w:val="00812A42"/>
    <w:rsid w:val="00812A4F"/>
    <w:rsid w:val="00812C02"/>
    <w:rsid w:val="00812C0E"/>
    <w:rsid w:val="00812E0B"/>
    <w:rsid w:val="0081307C"/>
    <w:rsid w:val="008130A2"/>
    <w:rsid w:val="0081347F"/>
    <w:rsid w:val="00813A93"/>
    <w:rsid w:val="00813B13"/>
    <w:rsid w:val="00813D3F"/>
    <w:rsid w:val="00813DD6"/>
    <w:rsid w:val="0081407B"/>
    <w:rsid w:val="00814234"/>
    <w:rsid w:val="00814319"/>
    <w:rsid w:val="00814558"/>
    <w:rsid w:val="0081462A"/>
    <w:rsid w:val="00814694"/>
    <w:rsid w:val="008147CA"/>
    <w:rsid w:val="008147DB"/>
    <w:rsid w:val="00814ADC"/>
    <w:rsid w:val="00814B31"/>
    <w:rsid w:val="00814BC8"/>
    <w:rsid w:val="00814C84"/>
    <w:rsid w:val="00814F46"/>
    <w:rsid w:val="00814F7A"/>
    <w:rsid w:val="008151B5"/>
    <w:rsid w:val="00815283"/>
    <w:rsid w:val="0081528D"/>
    <w:rsid w:val="00815450"/>
    <w:rsid w:val="0081586F"/>
    <w:rsid w:val="00815980"/>
    <w:rsid w:val="00815CC3"/>
    <w:rsid w:val="00815D60"/>
    <w:rsid w:val="00815DBA"/>
    <w:rsid w:val="00815E94"/>
    <w:rsid w:val="00815FF2"/>
    <w:rsid w:val="008160D9"/>
    <w:rsid w:val="008163E2"/>
    <w:rsid w:val="00816412"/>
    <w:rsid w:val="0081664C"/>
    <w:rsid w:val="008166F5"/>
    <w:rsid w:val="00816751"/>
    <w:rsid w:val="00816A8B"/>
    <w:rsid w:val="00816B9F"/>
    <w:rsid w:val="00816DA4"/>
    <w:rsid w:val="00816FC1"/>
    <w:rsid w:val="008170F9"/>
    <w:rsid w:val="008173CA"/>
    <w:rsid w:val="00817834"/>
    <w:rsid w:val="00817A64"/>
    <w:rsid w:val="00817F23"/>
    <w:rsid w:val="00817FB8"/>
    <w:rsid w:val="00817FE5"/>
    <w:rsid w:val="0082003C"/>
    <w:rsid w:val="00820348"/>
    <w:rsid w:val="008204E1"/>
    <w:rsid w:val="00820505"/>
    <w:rsid w:val="0082056C"/>
    <w:rsid w:val="00820689"/>
    <w:rsid w:val="0082073C"/>
    <w:rsid w:val="00820767"/>
    <w:rsid w:val="00820780"/>
    <w:rsid w:val="00820A2F"/>
    <w:rsid w:val="00820DC1"/>
    <w:rsid w:val="00821121"/>
    <w:rsid w:val="008214D6"/>
    <w:rsid w:val="0082154A"/>
    <w:rsid w:val="00821643"/>
    <w:rsid w:val="00821956"/>
    <w:rsid w:val="00821E3E"/>
    <w:rsid w:val="00821E86"/>
    <w:rsid w:val="00821FA7"/>
    <w:rsid w:val="0082204F"/>
    <w:rsid w:val="0082207B"/>
    <w:rsid w:val="00822223"/>
    <w:rsid w:val="0082224A"/>
    <w:rsid w:val="0082241F"/>
    <w:rsid w:val="00822523"/>
    <w:rsid w:val="0082275F"/>
    <w:rsid w:val="00822A50"/>
    <w:rsid w:val="00822B15"/>
    <w:rsid w:val="00822B8E"/>
    <w:rsid w:val="00822D86"/>
    <w:rsid w:val="00823031"/>
    <w:rsid w:val="0082315F"/>
    <w:rsid w:val="008234FA"/>
    <w:rsid w:val="00823568"/>
    <w:rsid w:val="00823738"/>
    <w:rsid w:val="00823797"/>
    <w:rsid w:val="008237FE"/>
    <w:rsid w:val="00823951"/>
    <w:rsid w:val="00823BE5"/>
    <w:rsid w:val="00823E45"/>
    <w:rsid w:val="00823F0D"/>
    <w:rsid w:val="00823F29"/>
    <w:rsid w:val="00824587"/>
    <w:rsid w:val="008246C9"/>
    <w:rsid w:val="00824A0E"/>
    <w:rsid w:val="00824C4F"/>
    <w:rsid w:val="00824EF0"/>
    <w:rsid w:val="00824F5A"/>
    <w:rsid w:val="00824FAB"/>
    <w:rsid w:val="008250B9"/>
    <w:rsid w:val="008258BA"/>
    <w:rsid w:val="0082591A"/>
    <w:rsid w:val="00825987"/>
    <w:rsid w:val="00825A86"/>
    <w:rsid w:val="00825BEF"/>
    <w:rsid w:val="00825C15"/>
    <w:rsid w:val="00825EDC"/>
    <w:rsid w:val="008262BD"/>
    <w:rsid w:val="008262FA"/>
    <w:rsid w:val="00826417"/>
    <w:rsid w:val="0082665C"/>
    <w:rsid w:val="008269F4"/>
    <w:rsid w:val="00826BA9"/>
    <w:rsid w:val="00826BB5"/>
    <w:rsid w:val="00826C74"/>
    <w:rsid w:val="00826D9E"/>
    <w:rsid w:val="00827122"/>
    <w:rsid w:val="0082731B"/>
    <w:rsid w:val="0082739B"/>
    <w:rsid w:val="0082743F"/>
    <w:rsid w:val="00827454"/>
    <w:rsid w:val="00827504"/>
    <w:rsid w:val="008275DD"/>
    <w:rsid w:val="008278F0"/>
    <w:rsid w:val="00827C83"/>
    <w:rsid w:val="0083018A"/>
    <w:rsid w:val="00830200"/>
    <w:rsid w:val="00830781"/>
    <w:rsid w:val="008307DD"/>
    <w:rsid w:val="0083086C"/>
    <w:rsid w:val="008308A4"/>
    <w:rsid w:val="0083091E"/>
    <w:rsid w:val="00830AB9"/>
    <w:rsid w:val="00830C9F"/>
    <w:rsid w:val="00830DE2"/>
    <w:rsid w:val="008313E1"/>
    <w:rsid w:val="008319C0"/>
    <w:rsid w:val="008319C3"/>
    <w:rsid w:val="00831C20"/>
    <w:rsid w:val="00831CBE"/>
    <w:rsid w:val="008320FE"/>
    <w:rsid w:val="00832129"/>
    <w:rsid w:val="00832296"/>
    <w:rsid w:val="008322BE"/>
    <w:rsid w:val="008326ED"/>
    <w:rsid w:val="008327A8"/>
    <w:rsid w:val="008327BB"/>
    <w:rsid w:val="00832895"/>
    <w:rsid w:val="00832958"/>
    <w:rsid w:val="00832BDB"/>
    <w:rsid w:val="00832C14"/>
    <w:rsid w:val="00832FFE"/>
    <w:rsid w:val="00833012"/>
    <w:rsid w:val="008330BB"/>
    <w:rsid w:val="00833151"/>
    <w:rsid w:val="008332BE"/>
    <w:rsid w:val="00833359"/>
    <w:rsid w:val="0083349F"/>
    <w:rsid w:val="008334E2"/>
    <w:rsid w:val="00833508"/>
    <w:rsid w:val="008335AB"/>
    <w:rsid w:val="008335D5"/>
    <w:rsid w:val="00833761"/>
    <w:rsid w:val="00833BC4"/>
    <w:rsid w:val="00833C3E"/>
    <w:rsid w:val="00833F0E"/>
    <w:rsid w:val="00834196"/>
    <w:rsid w:val="008341DF"/>
    <w:rsid w:val="00834207"/>
    <w:rsid w:val="00834736"/>
    <w:rsid w:val="00834A51"/>
    <w:rsid w:val="00834A5E"/>
    <w:rsid w:val="00834AD5"/>
    <w:rsid w:val="00834B1F"/>
    <w:rsid w:val="00834C5B"/>
    <w:rsid w:val="00834CC0"/>
    <w:rsid w:val="00834E53"/>
    <w:rsid w:val="008351B0"/>
    <w:rsid w:val="0083540D"/>
    <w:rsid w:val="00835482"/>
    <w:rsid w:val="008354AA"/>
    <w:rsid w:val="00835A1C"/>
    <w:rsid w:val="00835B0F"/>
    <w:rsid w:val="00835BD6"/>
    <w:rsid w:val="00835C01"/>
    <w:rsid w:val="00835C78"/>
    <w:rsid w:val="00835C83"/>
    <w:rsid w:val="00835CDE"/>
    <w:rsid w:val="00835E28"/>
    <w:rsid w:val="00835E29"/>
    <w:rsid w:val="00835E97"/>
    <w:rsid w:val="00835EB4"/>
    <w:rsid w:val="0083629E"/>
    <w:rsid w:val="00836332"/>
    <w:rsid w:val="00836993"/>
    <w:rsid w:val="00836B47"/>
    <w:rsid w:val="00836FA5"/>
    <w:rsid w:val="00836FDF"/>
    <w:rsid w:val="00837066"/>
    <w:rsid w:val="008370C9"/>
    <w:rsid w:val="00837247"/>
    <w:rsid w:val="00837824"/>
    <w:rsid w:val="00837884"/>
    <w:rsid w:val="00837A5A"/>
    <w:rsid w:val="00837C64"/>
    <w:rsid w:val="00837CB6"/>
    <w:rsid w:val="00837F15"/>
    <w:rsid w:val="00837F86"/>
    <w:rsid w:val="0084003C"/>
    <w:rsid w:val="008403C6"/>
    <w:rsid w:val="00840618"/>
    <w:rsid w:val="008406C1"/>
    <w:rsid w:val="00840905"/>
    <w:rsid w:val="0084096C"/>
    <w:rsid w:val="00840F14"/>
    <w:rsid w:val="00841001"/>
    <w:rsid w:val="00841044"/>
    <w:rsid w:val="008410D4"/>
    <w:rsid w:val="0084114D"/>
    <w:rsid w:val="00841510"/>
    <w:rsid w:val="00841581"/>
    <w:rsid w:val="0084168F"/>
    <w:rsid w:val="008416D3"/>
    <w:rsid w:val="008417C0"/>
    <w:rsid w:val="00841833"/>
    <w:rsid w:val="008418BA"/>
    <w:rsid w:val="008418ED"/>
    <w:rsid w:val="00841AC7"/>
    <w:rsid w:val="00841BBB"/>
    <w:rsid w:val="00841D58"/>
    <w:rsid w:val="00841DA7"/>
    <w:rsid w:val="00841E29"/>
    <w:rsid w:val="00841E48"/>
    <w:rsid w:val="00841FE0"/>
    <w:rsid w:val="00842346"/>
    <w:rsid w:val="008423C6"/>
    <w:rsid w:val="008423D0"/>
    <w:rsid w:val="0084282D"/>
    <w:rsid w:val="008428E9"/>
    <w:rsid w:val="00842DD5"/>
    <w:rsid w:val="00843071"/>
    <w:rsid w:val="008431B1"/>
    <w:rsid w:val="008431DA"/>
    <w:rsid w:val="0084341D"/>
    <w:rsid w:val="00843551"/>
    <w:rsid w:val="008435A6"/>
    <w:rsid w:val="00843C4D"/>
    <w:rsid w:val="00843F5B"/>
    <w:rsid w:val="008440F1"/>
    <w:rsid w:val="008441CD"/>
    <w:rsid w:val="00844238"/>
    <w:rsid w:val="008442C7"/>
    <w:rsid w:val="008443B7"/>
    <w:rsid w:val="0084443F"/>
    <w:rsid w:val="008447D9"/>
    <w:rsid w:val="00844951"/>
    <w:rsid w:val="00844A11"/>
    <w:rsid w:val="00844BB3"/>
    <w:rsid w:val="00844BCA"/>
    <w:rsid w:val="00844E02"/>
    <w:rsid w:val="00844E54"/>
    <w:rsid w:val="00844E5E"/>
    <w:rsid w:val="00845317"/>
    <w:rsid w:val="0084533C"/>
    <w:rsid w:val="0084536F"/>
    <w:rsid w:val="0084561E"/>
    <w:rsid w:val="00845AE7"/>
    <w:rsid w:val="00846102"/>
    <w:rsid w:val="00846176"/>
    <w:rsid w:val="008461AA"/>
    <w:rsid w:val="008461D9"/>
    <w:rsid w:val="00846529"/>
    <w:rsid w:val="00846C65"/>
    <w:rsid w:val="00846CFD"/>
    <w:rsid w:val="00846D75"/>
    <w:rsid w:val="00846E28"/>
    <w:rsid w:val="00846EAB"/>
    <w:rsid w:val="00846F68"/>
    <w:rsid w:val="008470DD"/>
    <w:rsid w:val="008473FE"/>
    <w:rsid w:val="0084759D"/>
    <w:rsid w:val="0084780B"/>
    <w:rsid w:val="00847B31"/>
    <w:rsid w:val="00847D18"/>
    <w:rsid w:val="00847E41"/>
    <w:rsid w:val="0085002F"/>
    <w:rsid w:val="008504B1"/>
    <w:rsid w:val="0085069B"/>
    <w:rsid w:val="008507BE"/>
    <w:rsid w:val="008508E5"/>
    <w:rsid w:val="008509C7"/>
    <w:rsid w:val="00850A21"/>
    <w:rsid w:val="00850B93"/>
    <w:rsid w:val="00850BA0"/>
    <w:rsid w:val="00850C31"/>
    <w:rsid w:val="0085124C"/>
    <w:rsid w:val="00851325"/>
    <w:rsid w:val="008516E8"/>
    <w:rsid w:val="008519D9"/>
    <w:rsid w:val="00851F76"/>
    <w:rsid w:val="00851FDF"/>
    <w:rsid w:val="008522F3"/>
    <w:rsid w:val="008524DF"/>
    <w:rsid w:val="008526DE"/>
    <w:rsid w:val="00852A0A"/>
    <w:rsid w:val="00852BE6"/>
    <w:rsid w:val="00852FA4"/>
    <w:rsid w:val="008531CC"/>
    <w:rsid w:val="008531FF"/>
    <w:rsid w:val="008532C9"/>
    <w:rsid w:val="0085338C"/>
    <w:rsid w:val="00853493"/>
    <w:rsid w:val="0085366F"/>
    <w:rsid w:val="0085393F"/>
    <w:rsid w:val="008539D7"/>
    <w:rsid w:val="00853A3F"/>
    <w:rsid w:val="00853AE6"/>
    <w:rsid w:val="00853BA5"/>
    <w:rsid w:val="0085400E"/>
    <w:rsid w:val="008540AB"/>
    <w:rsid w:val="008542A2"/>
    <w:rsid w:val="008542E8"/>
    <w:rsid w:val="008543D6"/>
    <w:rsid w:val="008547EB"/>
    <w:rsid w:val="00854C75"/>
    <w:rsid w:val="008554F9"/>
    <w:rsid w:val="008556F8"/>
    <w:rsid w:val="00855C5F"/>
    <w:rsid w:val="00855C7A"/>
    <w:rsid w:val="00855EFD"/>
    <w:rsid w:val="0085625B"/>
    <w:rsid w:val="008562D4"/>
    <w:rsid w:val="008563C8"/>
    <w:rsid w:val="008563DD"/>
    <w:rsid w:val="0085663F"/>
    <w:rsid w:val="00856BA8"/>
    <w:rsid w:val="00856D63"/>
    <w:rsid w:val="00856FDB"/>
    <w:rsid w:val="00857128"/>
    <w:rsid w:val="00857313"/>
    <w:rsid w:val="00857424"/>
    <w:rsid w:val="008574CD"/>
    <w:rsid w:val="00857573"/>
    <w:rsid w:val="00857AA7"/>
    <w:rsid w:val="00857E30"/>
    <w:rsid w:val="0086017E"/>
    <w:rsid w:val="0086055D"/>
    <w:rsid w:val="008606B4"/>
    <w:rsid w:val="00860A9D"/>
    <w:rsid w:val="00860DDE"/>
    <w:rsid w:val="00860E35"/>
    <w:rsid w:val="00860FD5"/>
    <w:rsid w:val="00861222"/>
    <w:rsid w:val="0086139F"/>
    <w:rsid w:val="00861451"/>
    <w:rsid w:val="00861675"/>
    <w:rsid w:val="00861C2F"/>
    <w:rsid w:val="00861DF6"/>
    <w:rsid w:val="00861E6B"/>
    <w:rsid w:val="00861EE0"/>
    <w:rsid w:val="00861F71"/>
    <w:rsid w:val="008622B0"/>
    <w:rsid w:val="00862317"/>
    <w:rsid w:val="008625CB"/>
    <w:rsid w:val="008626C8"/>
    <w:rsid w:val="0086291F"/>
    <w:rsid w:val="00862981"/>
    <w:rsid w:val="00862DAF"/>
    <w:rsid w:val="00862F37"/>
    <w:rsid w:val="00863030"/>
    <w:rsid w:val="008630E7"/>
    <w:rsid w:val="008631BD"/>
    <w:rsid w:val="0086376C"/>
    <w:rsid w:val="00863A2C"/>
    <w:rsid w:val="00863B7E"/>
    <w:rsid w:val="00863C05"/>
    <w:rsid w:val="00863E34"/>
    <w:rsid w:val="0086400B"/>
    <w:rsid w:val="00864164"/>
    <w:rsid w:val="008642BD"/>
    <w:rsid w:val="008644EB"/>
    <w:rsid w:val="00864510"/>
    <w:rsid w:val="0086464D"/>
    <w:rsid w:val="00864791"/>
    <w:rsid w:val="0086496A"/>
    <w:rsid w:val="00864AA4"/>
    <w:rsid w:val="00864B25"/>
    <w:rsid w:val="00864BE6"/>
    <w:rsid w:val="00864C69"/>
    <w:rsid w:val="00864DA0"/>
    <w:rsid w:val="00864E57"/>
    <w:rsid w:val="00864FB6"/>
    <w:rsid w:val="0086506B"/>
    <w:rsid w:val="0086535C"/>
    <w:rsid w:val="008653AD"/>
    <w:rsid w:val="0086564E"/>
    <w:rsid w:val="008657BA"/>
    <w:rsid w:val="00865C37"/>
    <w:rsid w:val="00865D00"/>
    <w:rsid w:val="00866150"/>
    <w:rsid w:val="00866243"/>
    <w:rsid w:val="00866293"/>
    <w:rsid w:val="00866302"/>
    <w:rsid w:val="0086676C"/>
    <w:rsid w:val="008668B7"/>
    <w:rsid w:val="00866C14"/>
    <w:rsid w:val="00866C79"/>
    <w:rsid w:val="00866D38"/>
    <w:rsid w:val="00866DCA"/>
    <w:rsid w:val="00866ECF"/>
    <w:rsid w:val="008671F4"/>
    <w:rsid w:val="008671FD"/>
    <w:rsid w:val="00867391"/>
    <w:rsid w:val="00867401"/>
    <w:rsid w:val="0086742A"/>
    <w:rsid w:val="00867536"/>
    <w:rsid w:val="008675A2"/>
    <w:rsid w:val="008676FD"/>
    <w:rsid w:val="0086771A"/>
    <w:rsid w:val="008677EF"/>
    <w:rsid w:val="008678BA"/>
    <w:rsid w:val="00867971"/>
    <w:rsid w:val="00867ABE"/>
    <w:rsid w:val="00867AE9"/>
    <w:rsid w:val="00867B08"/>
    <w:rsid w:val="00867BCC"/>
    <w:rsid w:val="00867ED1"/>
    <w:rsid w:val="0087025F"/>
    <w:rsid w:val="00870272"/>
    <w:rsid w:val="008703D1"/>
    <w:rsid w:val="00870421"/>
    <w:rsid w:val="008704B1"/>
    <w:rsid w:val="0087053C"/>
    <w:rsid w:val="00870851"/>
    <w:rsid w:val="00870CAF"/>
    <w:rsid w:val="00870DB3"/>
    <w:rsid w:val="008710AD"/>
    <w:rsid w:val="0087117E"/>
    <w:rsid w:val="008711CD"/>
    <w:rsid w:val="0087141B"/>
    <w:rsid w:val="00871525"/>
    <w:rsid w:val="00871565"/>
    <w:rsid w:val="008717BC"/>
    <w:rsid w:val="00871A1A"/>
    <w:rsid w:val="008722B4"/>
    <w:rsid w:val="008729F6"/>
    <w:rsid w:val="00872A6B"/>
    <w:rsid w:val="00872CED"/>
    <w:rsid w:val="00872F22"/>
    <w:rsid w:val="00873354"/>
    <w:rsid w:val="00873376"/>
    <w:rsid w:val="0087365F"/>
    <w:rsid w:val="008737E8"/>
    <w:rsid w:val="00873810"/>
    <w:rsid w:val="00873878"/>
    <w:rsid w:val="00873C42"/>
    <w:rsid w:val="00873C66"/>
    <w:rsid w:val="0087437D"/>
    <w:rsid w:val="0087437E"/>
    <w:rsid w:val="008744BF"/>
    <w:rsid w:val="00874568"/>
    <w:rsid w:val="00874569"/>
    <w:rsid w:val="008745BA"/>
    <w:rsid w:val="00874622"/>
    <w:rsid w:val="008747B3"/>
    <w:rsid w:val="00874A43"/>
    <w:rsid w:val="00874BA6"/>
    <w:rsid w:val="00874D10"/>
    <w:rsid w:val="00874F54"/>
    <w:rsid w:val="008752BF"/>
    <w:rsid w:val="008754EA"/>
    <w:rsid w:val="008755CF"/>
    <w:rsid w:val="008759C1"/>
    <w:rsid w:val="00875A95"/>
    <w:rsid w:val="00875B5F"/>
    <w:rsid w:val="00875C2E"/>
    <w:rsid w:val="00875E06"/>
    <w:rsid w:val="00876016"/>
    <w:rsid w:val="0087624D"/>
    <w:rsid w:val="008762FD"/>
    <w:rsid w:val="008763CE"/>
    <w:rsid w:val="00876665"/>
    <w:rsid w:val="0087676D"/>
    <w:rsid w:val="00876917"/>
    <w:rsid w:val="00876985"/>
    <w:rsid w:val="00876B0D"/>
    <w:rsid w:val="00876D3A"/>
    <w:rsid w:val="00876DE7"/>
    <w:rsid w:val="00876EFB"/>
    <w:rsid w:val="00877141"/>
    <w:rsid w:val="008777CE"/>
    <w:rsid w:val="0087799F"/>
    <w:rsid w:val="00877B00"/>
    <w:rsid w:val="00877C43"/>
    <w:rsid w:val="00877D9C"/>
    <w:rsid w:val="00877F20"/>
    <w:rsid w:val="00880BF9"/>
    <w:rsid w:val="00880CA5"/>
    <w:rsid w:val="00880DE8"/>
    <w:rsid w:val="00880E7A"/>
    <w:rsid w:val="0088105C"/>
    <w:rsid w:val="008812B3"/>
    <w:rsid w:val="008816DE"/>
    <w:rsid w:val="00881A57"/>
    <w:rsid w:val="00881BD4"/>
    <w:rsid w:val="00881C37"/>
    <w:rsid w:val="00881C73"/>
    <w:rsid w:val="00881CE3"/>
    <w:rsid w:val="00881E5B"/>
    <w:rsid w:val="00881F52"/>
    <w:rsid w:val="00881FED"/>
    <w:rsid w:val="00882017"/>
    <w:rsid w:val="0088206F"/>
    <w:rsid w:val="0088215A"/>
    <w:rsid w:val="0088223A"/>
    <w:rsid w:val="008822F4"/>
    <w:rsid w:val="008824CF"/>
    <w:rsid w:val="008826B7"/>
    <w:rsid w:val="00882784"/>
    <w:rsid w:val="00882B9C"/>
    <w:rsid w:val="00882DBD"/>
    <w:rsid w:val="00882E97"/>
    <w:rsid w:val="00882F13"/>
    <w:rsid w:val="00882FE8"/>
    <w:rsid w:val="0088301C"/>
    <w:rsid w:val="00883158"/>
    <w:rsid w:val="008831AB"/>
    <w:rsid w:val="00883421"/>
    <w:rsid w:val="00883704"/>
    <w:rsid w:val="00883709"/>
    <w:rsid w:val="00883806"/>
    <w:rsid w:val="00883D01"/>
    <w:rsid w:val="00883D46"/>
    <w:rsid w:val="00883E14"/>
    <w:rsid w:val="008847D8"/>
    <w:rsid w:val="008849C9"/>
    <w:rsid w:val="00884A7C"/>
    <w:rsid w:val="00884BC2"/>
    <w:rsid w:val="00884FCD"/>
    <w:rsid w:val="0088508A"/>
    <w:rsid w:val="008851BC"/>
    <w:rsid w:val="008853A2"/>
    <w:rsid w:val="00885400"/>
    <w:rsid w:val="008854C2"/>
    <w:rsid w:val="00885519"/>
    <w:rsid w:val="0088571B"/>
    <w:rsid w:val="0088579E"/>
    <w:rsid w:val="00885865"/>
    <w:rsid w:val="008858B3"/>
    <w:rsid w:val="00885B9C"/>
    <w:rsid w:val="00885DA1"/>
    <w:rsid w:val="00886183"/>
    <w:rsid w:val="00886246"/>
    <w:rsid w:val="008864BC"/>
    <w:rsid w:val="00886569"/>
    <w:rsid w:val="008865FD"/>
    <w:rsid w:val="008867E0"/>
    <w:rsid w:val="008869F2"/>
    <w:rsid w:val="00886C42"/>
    <w:rsid w:val="00887016"/>
    <w:rsid w:val="00887104"/>
    <w:rsid w:val="00887476"/>
    <w:rsid w:val="008877D2"/>
    <w:rsid w:val="0088798C"/>
    <w:rsid w:val="008879B7"/>
    <w:rsid w:val="00887C27"/>
    <w:rsid w:val="00887C62"/>
    <w:rsid w:val="00887DAC"/>
    <w:rsid w:val="00887E6D"/>
    <w:rsid w:val="00887EF0"/>
    <w:rsid w:val="0089007F"/>
    <w:rsid w:val="008900C2"/>
    <w:rsid w:val="00890236"/>
    <w:rsid w:val="00890343"/>
    <w:rsid w:val="008903CC"/>
    <w:rsid w:val="00890597"/>
    <w:rsid w:val="008906E4"/>
    <w:rsid w:val="0089078F"/>
    <w:rsid w:val="008908D6"/>
    <w:rsid w:val="008908ED"/>
    <w:rsid w:val="00890A0C"/>
    <w:rsid w:val="00890C0A"/>
    <w:rsid w:val="00890D1D"/>
    <w:rsid w:val="00890D57"/>
    <w:rsid w:val="008910A8"/>
    <w:rsid w:val="008913F8"/>
    <w:rsid w:val="0089142B"/>
    <w:rsid w:val="00891497"/>
    <w:rsid w:val="008914D0"/>
    <w:rsid w:val="008917EA"/>
    <w:rsid w:val="00891883"/>
    <w:rsid w:val="008919BB"/>
    <w:rsid w:val="00891BAD"/>
    <w:rsid w:val="00891DAA"/>
    <w:rsid w:val="00891DCA"/>
    <w:rsid w:val="00891E4B"/>
    <w:rsid w:val="00891EF4"/>
    <w:rsid w:val="008921ED"/>
    <w:rsid w:val="008925CB"/>
    <w:rsid w:val="008927D3"/>
    <w:rsid w:val="00892A33"/>
    <w:rsid w:val="00892A87"/>
    <w:rsid w:val="00892AFA"/>
    <w:rsid w:val="00892D1A"/>
    <w:rsid w:val="008932EB"/>
    <w:rsid w:val="00893475"/>
    <w:rsid w:val="0089347C"/>
    <w:rsid w:val="008934A8"/>
    <w:rsid w:val="00893711"/>
    <w:rsid w:val="00893817"/>
    <w:rsid w:val="0089381B"/>
    <w:rsid w:val="00893850"/>
    <w:rsid w:val="0089388D"/>
    <w:rsid w:val="00893EBD"/>
    <w:rsid w:val="00893F8A"/>
    <w:rsid w:val="00894039"/>
    <w:rsid w:val="00894309"/>
    <w:rsid w:val="008945DB"/>
    <w:rsid w:val="008947E6"/>
    <w:rsid w:val="0089488C"/>
    <w:rsid w:val="00894D30"/>
    <w:rsid w:val="00894FB2"/>
    <w:rsid w:val="00894FFA"/>
    <w:rsid w:val="0089517C"/>
    <w:rsid w:val="0089585D"/>
    <w:rsid w:val="00895D5E"/>
    <w:rsid w:val="00895DE7"/>
    <w:rsid w:val="008960BA"/>
    <w:rsid w:val="0089614A"/>
    <w:rsid w:val="0089631E"/>
    <w:rsid w:val="00896623"/>
    <w:rsid w:val="00896779"/>
    <w:rsid w:val="008967B5"/>
    <w:rsid w:val="00896964"/>
    <w:rsid w:val="0089698D"/>
    <w:rsid w:val="008969BD"/>
    <w:rsid w:val="00896AA7"/>
    <w:rsid w:val="00896B27"/>
    <w:rsid w:val="00896C62"/>
    <w:rsid w:val="00896D55"/>
    <w:rsid w:val="00896D8B"/>
    <w:rsid w:val="00896D9F"/>
    <w:rsid w:val="00897261"/>
    <w:rsid w:val="00897278"/>
    <w:rsid w:val="00897652"/>
    <w:rsid w:val="00897692"/>
    <w:rsid w:val="0089779E"/>
    <w:rsid w:val="00897871"/>
    <w:rsid w:val="00897AB6"/>
    <w:rsid w:val="00897C63"/>
    <w:rsid w:val="00897D2F"/>
    <w:rsid w:val="00897FBA"/>
    <w:rsid w:val="008A00DA"/>
    <w:rsid w:val="008A0118"/>
    <w:rsid w:val="008A0165"/>
    <w:rsid w:val="008A029F"/>
    <w:rsid w:val="008A0B0E"/>
    <w:rsid w:val="008A0CA5"/>
    <w:rsid w:val="008A0D55"/>
    <w:rsid w:val="008A0E1D"/>
    <w:rsid w:val="008A0E76"/>
    <w:rsid w:val="008A0F0E"/>
    <w:rsid w:val="008A125D"/>
    <w:rsid w:val="008A147A"/>
    <w:rsid w:val="008A16D0"/>
    <w:rsid w:val="008A1A20"/>
    <w:rsid w:val="008A1D2D"/>
    <w:rsid w:val="008A1D74"/>
    <w:rsid w:val="008A1E72"/>
    <w:rsid w:val="008A1E77"/>
    <w:rsid w:val="008A1EAC"/>
    <w:rsid w:val="008A1EB7"/>
    <w:rsid w:val="008A2003"/>
    <w:rsid w:val="008A2053"/>
    <w:rsid w:val="008A24A3"/>
    <w:rsid w:val="008A2505"/>
    <w:rsid w:val="008A275C"/>
    <w:rsid w:val="008A2A5D"/>
    <w:rsid w:val="008A2D06"/>
    <w:rsid w:val="008A2D36"/>
    <w:rsid w:val="008A2D39"/>
    <w:rsid w:val="008A2F40"/>
    <w:rsid w:val="008A2F95"/>
    <w:rsid w:val="008A32A7"/>
    <w:rsid w:val="008A36D3"/>
    <w:rsid w:val="008A3757"/>
    <w:rsid w:val="008A37BE"/>
    <w:rsid w:val="008A3924"/>
    <w:rsid w:val="008A3987"/>
    <w:rsid w:val="008A39CA"/>
    <w:rsid w:val="008A3B06"/>
    <w:rsid w:val="008A3C0C"/>
    <w:rsid w:val="008A3EFF"/>
    <w:rsid w:val="008A3F86"/>
    <w:rsid w:val="008A4050"/>
    <w:rsid w:val="008A4445"/>
    <w:rsid w:val="008A4643"/>
    <w:rsid w:val="008A4781"/>
    <w:rsid w:val="008A495A"/>
    <w:rsid w:val="008A4B2B"/>
    <w:rsid w:val="008A4E95"/>
    <w:rsid w:val="008A5074"/>
    <w:rsid w:val="008A5089"/>
    <w:rsid w:val="008A51B8"/>
    <w:rsid w:val="008A534F"/>
    <w:rsid w:val="008A542C"/>
    <w:rsid w:val="008A548B"/>
    <w:rsid w:val="008A5860"/>
    <w:rsid w:val="008A588B"/>
    <w:rsid w:val="008A5A09"/>
    <w:rsid w:val="008A5A70"/>
    <w:rsid w:val="008A5B6A"/>
    <w:rsid w:val="008A5C63"/>
    <w:rsid w:val="008A5C95"/>
    <w:rsid w:val="008A60E4"/>
    <w:rsid w:val="008A6442"/>
    <w:rsid w:val="008A65E6"/>
    <w:rsid w:val="008A6676"/>
    <w:rsid w:val="008A6745"/>
    <w:rsid w:val="008A719B"/>
    <w:rsid w:val="008A74C9"/>
    <w:rsid w:val="008A7515"/>
    <w:rsid w:val="008A788B"/>
    <w:rsid w:val="008A78FB"/>
    <w:rsid w:val="008A79FD"/>
    <w:rsid w:val="008A7E2E"/>
    <w:rsid w:val="008B04A6"/>
    <w:rsid w:val="008B05A7"/>
    <w:rsid w:val="008B07C1"/>
    <w:rsid w:val="008B1456"/>
    <w:rsid w:val="008B166B"/>
    <w:rsid w:val="008B178C"/>
    <w:rsid w:val="008B1AB3"/>
    <w:rsid w:val="008B1BAF"/>
    <w:rsid w:val="008B1BBB"/>
    <w:rsid w:val="008B1E21"/>
    <w:rsid w:val="008B1FC9"/>
    <w:rsid w:val="008B20C1"/>
    <w:rsid w:val="008B2225"/>
    <w:rsid w:val="008B24F0"/>
    <w:rsid w:val="008B27AC"/>
    <w:rsid w:val="008B2B1B"/>
    <w:rsid w:val="008B2D07"/>
    <w:rsid w:val="008B2D0E"/>
    <w:rsid w:val="008B2D4A"/>
    <w:rsid w:val="008B2DC0"/>
    <w:rsid w:val="008B2EA1"/>
    <w:rsid w:val="008B2F70"/>
    <w:rsid w:val="008B2FD6"/>
    <w:rsid w:val="008B2FF6"/>
    <w:rsid w:val="008B301E"/>
    <w:rsid w:val="008B3112"/>
    <w:rsid w:val="008B31AF"/>
    <w:rsid w:val="008B35C4"/>
    <w:rsid w:val="008B3D45"/>
    <w:rsid w:val="008B3E55"/>
    <w:rsid w:val="008B41F9"/>
    <w:rsid w:val="008B439B"/>
    <w:rsid w:val="008B46C1"/>
    <w:rsid w:val="008B46D0"/>
    <w:rsid w:val="008B4921"/>
    <w:rsid w:val="008B4975"/>
    <w:rsid w:val="008B4BF2"/>
    <w:rsid w:val="008B4D3C"/>
    <w:rsid w:val="008B4E3B"/>
    <w:rsid w:val="008B51E4"/>
    <w:rsid w:val="008B53E4"/>
    <w:rsid w:val="008B547C"/>
    <w:rsid w:val="008B563D"/>
    <w:rsid w:val="008B59DF"/>
    <w:rsid w:val="008B5C43"/>
    <w:rsid w:val="008B5F97"/>
    <w:rsid w:val="008B5FB4"/>
    <w:rsid w:val="008B62CC"/>
    <w:rsid w:val="008B6369"/>
    <w:rsid w:val="008B6442"/>
    <w:rsid w:val="008B6526"/>
    <w:rsid w:val="008B6980"/>
    <w:rsid w:val="008B6E72"/>
    <w:rsid w:val="008B70AD"/>
    <w:rsid w:val="008B71F2"/>
    <w:rsid w:val="008B7501"/>
    <w:rsid w:val="008B759E"/>
    <w:rsid w:val="008B7779"/>
    <w:rsid w:val="008B7ACF"/>
    <w:rsid w:val="008B7CBD"/>
    <w:rsid w:val="008B7EFA"/>
    <w:rsid w:val="008C00EE"/>
    <w:rsid w:val="008C00F8"/>
    <w:rsid w:val="008C018D"/>
    <w:rsid w:val="008C0197"/>
    <w:rsid w:val="008C01DF"/>
    <w:rsid w:val="008C02C7"/>
    <w:rsid w:val="008C0417"/>
    <w:rsid w:val="008C061C"/>
    <w:rsid w:val="008C06E8"/>
    <w:rsid w:val="008C07AA"/>
    <w:rsid w:val="008C09FC"/>
    <w:rsid w:val="008C0DE4"/>
    <w:rsid w:val="008C0EA1"/>
    <w:rsid w:val="008C0EA9"/>
    <w:rsid w:val="008C0EDA"/>
    <w:rsid w:val="008C0F43"/>
    <w:rsid w:val="008C1033"/>
    <w:rsid w:val="008C11D8"/>
    <w:rsid w:val="008C14A4"/>
    <w:rsid w:val="008C1603"/>
    <w:rsid w:val="008C1B45"/>
    <w:rsid w:val="008C1B7B"/>
    <w:rsid w:val="008C1F0B"/>
    <w:rsid w:val="008C1F3A"/>
    <w:rsid w:val="008C1F88"/>
    <w:rsid w:val="008C2114"/>
    <w:rsid w:val="008C22BE"/>
    <w:rsid w:val="008C235C"/>
    <w:rsid w:val="008C23BB"/>
    <w:rsid w:val="008C243C"/>
    <w:rsid w:val="008C24AF"/>
    <w:rsid w:val="008C24B3"/>
    <w:rsid w:val="008C2716"/>
    <w:rsid w:val="008C2782"/>
    <w:rsid w:val="008C2969"/>
    <w:rsid w:val="008C2A03"/>
    <w:rsid w:val="008C2B3E"/>
    <w:rsid w:val="008C3385"/>
    <w:rsid w:val="008C33CD"/>
    <w:rsid w:val="008C3429"/>
    <w:rsid w:val="008C3454"/>
    <w:rsid w:val="008C35C5"/>
    <w:rsid w:val="008C38B3"/>
    <w:rsid w:val="008C3988"/>
    <w:rsid w:val="008C3A59"/>
    <w:rsid w:val="008C3CA3"/>
    <w:rsid w:val="008C3EC0"/>
    <w:rsid w:val="008C427E"/>
    <w:rsid w:val="008C42EB"/>
    <w:rsid w:val="008C440C"/>
    <w:rsid w:val="008C4724"/>
    <w:rsid w:val="008C48E4"/>
    <w:rsid w:val="008C4A52"/>
    <w:rsid w:val="008C5A54"/>
    <w:rsid w:val="008C5B34"/>
    <w:rsid w:val="008C5C95"/>
    <w:rsid w:val="008C5DBD"/>
    <w:rsid w:val="008C60AD"/>
    <w:rsid w:val="008C643A"/>
    <w:rsid w:val="008C65A7"/>
    <w:rsid w:val="008C6908"/>
    <w:rsid w:val="008C694C"/>
    <w:rsid w:val="008C699D"/>
    <w:rsid w:val="008C6A33"/>
    <w:rsid w:val="008C6B97"/>
    <w:rsid w:val="008C6FE0"/>
    <w:rsid w:val="008C7255"/>
    <w:rsid w:val="008C726E"/>
    <w:rsid w:val="008C7428"/>
    <w:rsid w:val="008C74C7"/>
    <w:rsid w:val="008C74E9"/>
    <w:rsid w:val="008C74EC"/>
    <w:rsid w:val="008C761B"/>
    <w:rsid w:val="008C763B"/>
    <w:rsid w:val="008C76B4"/>
    <w:rsid w:val="008C79DD"/>
    <w:rsid w:val="008C7E2B"/>
    <w:rsid w:val="008C7ECC"/>
    <w:rsid w:val="008D006E"/>
    <w:rsid w:val="008D00F9"/>
    <w:rsid w:val="008D018D"/>
    <w:rsid w:val="008D018F"/>
    <w:rsid w:val="008D04F7"/>
    <w:rsid w:val="008D071D"/>
    <w:rsid w:val="008D0903"/>
    <w:rsid w:val="008D09E5"/>
    <w:rsid w:val="008D0E81"/>
    <w:rsid w:val="008D0E95"/>
    <w:rsid w:val="008D1407"/>
    <w:rsid w:val="008D152E"/>
    <w:rsid w:val="008D168C"/>
    <w:rsid w:val="008D1989"/>
    <w:rsid w:val="008D19F3"/>
    <w:rsid w:val="008D1B1A"/>
    <w:rsid w:val="008D1BAA"/>
    <w:rsid w:val="008D1C05"/>
    <w:rsid w:val="008D1D29"/>
    <w:rsid w:val="008D1DC6"/>
    <w:rsid w:val="008D1F11"/>
    <w:rsid w:val="008D1F5B"/>
    <w:rsid w:val="008D1F88"/>
    <w:rsid w:val="008D1FE1"/>
    <w:rsid w:val="008D2202"/>
    <w:rsid w:val="008D26B9"/>
    <w:rsid w:val="008D26CE"/>
    <w:rsid w:val="008D28FB"/>
    <w:rsid w:val="008D2A20"/>
    <w:rsid w:val="008D2BD3"/>
    <w:rsid w:val="008D2C75"/>
    <w:rsid w:val="008D2C8D"/>
    <w:rsid w:val="008D2D47"/>
    <w:rsid w:val="008D356C"/>
    <w:rsid w:val="008D37AD"/>
    <w:rsid w:val="008D3922"/>
    <w:rsid w:val="008D3A3A"/>
    <w:rsid w:val="008D3AE5"/>
    <w:rsid w:val="008D3FAF"/>
    <w:rsid w:val="008D41AA"/>
    <w:rsid w:val="008D4383"/>
    <w:rsid w:val="008D44F7"/>
    <w:rsid w:val="008D45C5"/>
    <w:rsid w:val="008D4615"/>
    <w:rsid w:val="008D4DB3"/>
    <w:rsid w:val="008D4DD7"/>
    <w:rsid w:val="008D4E71"/>
    <w:rsid w:val="008D513E"/>
    <w:rsid w:val="008D52E3"/>
    <w:rsid w:val="008D55EF"/>
    <w:rsid w:val="008D5638"/>
    <w:rsid w:val="008D587D"/>
    <w:rsid w:val="008D5A98"/>
    <w:rsid w:val="008D5F44"/>
    <w:rsid w:val="008D6240"/>
    <w:rsid w:val="008D631F"/>
    <w:rsid w:val="008D64A2"/>
    <w:rsid w:val="008D66DF"/>
    <w:rsid w:val="008D67B7"/>
    <w:rsid w:val="008D6817"/>
    <w:rsid w:val="008D6CEA"/>
    <w:rsid w:val="008D6E5B"/>
    <w:rsid w:val="008D705E"/>
    <w:rsid w:val="008D70BD"/>
    <w:rsid w:val="008D749E"/>
    <w:rsid w:val="008D75BF"/>
    <w:rsid w:val="008D771D"/>
    <w:rsid w:val="008D7AC1"/>
    <w:rsid w:val="008D7F02"/>
    <w:rsid w:val="008D7F0D"/>
    <w:rsid w:val="008D7F66"/>
    <w:rsid w:val="008E0495"/>
    <w:rsid w:val="008E04C2"/>
    <w:rsid w:val="008E06A3"/>
    <w:rsid w:val="008E07A3"/>
    <w:rsid w:val="008E093C"/>
    <w:rsid w:val="008E0A6F"/>
    <w:rsid w:val="008E0BD5"/>
    <w:rsid w:val="008E0DCF"/>
    <w:rsid w:val="008E1126"/>
    <w:rsid w:val="008E13DD"/>
    <w:rsid w:val="008E150E"/>
    <w:rsid w:val="008E17AD"/>
    <w:rsid w:val="008E17B8"/>
    <w:rsid w:val="008E1E56"/>
    <w:rsid w:val="008E2571"/>
    <w:rsid w:val="008E2763"/>
    <w:rsid w:val="008E287F"/>
    <w:rsid w:val="008E29A3"/>
    <w:rsid w:val="008E2A26"/>
    <w:rsid w:val="008E2CC8"/>
    <w:rsid w:val="008E318D"/>
    <w:rsid w:val="008E331E"/>
    <w:rsid w:val="008E3564"/>
    <w:rsid w:val="008E362E"/>
    <w:rsid w:val="008E3676"/>
    <w:rsid w:val="008E375A"/>
    <w:rsid w:val="008E3809"/>
    <w:rsid w:val="008E3B40"/>
    <w:rsid w:val="008E3BBF"/>
    <w:rsid w:val="008E3D96"/>
    <w:rsid w:val="008E3DF0"/>
    <w:rsid w:val="008E42A8"/>
    <w:rsid w:val="008E4811"/>
    <w:rsid w:val="008E4993"/>
    <w:rsid w:val="008E4A4D"/>
    <w:rsid w:val="008E4B8E"/>
    <w:rsid w:val="008E4BB2"/>
    <w:rsid w:val="008E4BD6"/>
    <w:rsid w:val="008E4BF8"/>
    <w:rsid w:val="008E4D86"/>
    <w:rsid w:val="008E4DFA"/>
    <w:rsid w:val="008E4ECE"/>
    <w:rsid w:val="008E4FD3"/>
    <w:rsid w:val="008E50E9"/>
    <w:rsid w:val="008E5422"/>
    <w:rsid w:val="008E5868"/>
    <w:rsid w:val="008E58D2"/>
    <w:rsid w:val="008E5A64"/>
    <w:rsid w:val="008E5A7B"/>
    <w:rsid w:val="008E5B1E"/>
    <w:rsid w:val="008E5C30"/>
    <w:rsid w:val="008E5D0A"/>
    <w:rsid w:val="008E5D68"/>
    <w:rsid w:val="008E5E71"/>
    <w:rsid w:val="008E5E99"/>
    <w:rsid w:val="008E5F50"/>
    <w:rsid w:val="008E616C"/>
    <w:rsid w:val="008E6212"/>
    <w:rsid w:val="008E634D"/>
    <w:rsid w:val="008E64F5"/>
    <w:rsid w:val="008E66DA"/>
    <w:rsid w:val="008E692A"/>
    <w:rsid w:val="008E6C20"/>
    <w:rsid w:val="008E6DB7"/>
    <w:rsid w:val="008E6ECE"/>
    <w:rsid w:val="008E70E3"/>
    <w:rsid w:val="008E7962"/>
    <w:rsid w:val="008E7B76"/>
    <w:rsid w:val="008E7DBE"/>
    <w:rsid w:val="008E7E2C"/>
    <w:rsid w:val="008F0156"/>
    <w:rsid w:val="008F0306"/>
    <w:rsid w:val="008F038D"/>
    <w:rsid w:val="008F03FB"/>
    <w:rsid w:val="008F0492"/>
    <w:rsid w:val="008F069B"/>
    <w:rsid w:val="008F06E8"/>
    <w:rsid w:val="008F097F"/>
    <w:rsid w:val="008F0A5A"/>
    <w:rsid w:val="008F0BD5"/>
    <w:rsid w:val="008F0C09"/>
    <w:rsid w:val="008F0C27"/>
    <w:rsid w:val="008F0D75"/>
    <w:rsid w:val="008F0E8E"/>
    <w:rsid w:val="008F1059"/>
    <w:rsid w:val="008F1132"/>
    <w:rsid w:val="008F17F9"/>
    <w:rsid w:val="008F19EA"/>
    <w:rsid w:val="008F1BB1"/>
    <w:rsid w:val="008F1BE1"/>
    <w:rsid w:val="008F1C40"/>
    <w:rsid w:val="008F1CE6"/>
    <w:rsid w:val="008F1CF2"/>
    <w:rsid w:val="008F1D49"/>
    <w:rsid w:val="008F1E6B"/>
    <w:rsid w:val="008F1F31"/>
    <w:rsid w:val="008F1FBA"/>
    <w:rsid w:val="008F20C9"/>
    <w:rsid w:val="008F20D3"/>
    <w:rsid w:val="008F22BC"/>
    <w:rsid w:val="008F23A8"/>
    <w:rsid w:val="008F2582"/>
    <w:rsid w:val="008F28AD"/>
    <w:rsid w:val="008F2AB1"/>
    <w:rsid w:val="008F2C21"/>
    <w:rsid w:val="008F2C5D"/>
    <w:rsid w:val="008F2D15"/>
    <w:rsid w:val="008F2FF6"/>
    <w:rsid w:val="008F305E"/>
    <w:rsid w:val="008F3069"/>
    <w:rsid w:val="008F30C2"/>
    <w:rsid w:val="008F3132"/>
    <w:rsid w:val="008F330F"/>
    <w:rsid w:val="008F3386"/>
    <w:rsid w:val="008F38DB"/>
    <w:rsid w:val="008F39B2"/>
    <w:rsid w:val="008F39EB"/>
    <w:rsid w:val="008F3A80"/>
    <w:rsid w:val="008F3CBA"/>
    <w:rsid w:val="008F3CCE"/>
    <w:rsid w:val="008F3D0B"/>
    <w:rsid w:val="008F3D19"/>
    <w:rsid w:val="008F40BD"/>
    <w:rsid w:val="008F41D2"/>
    <w:rsid w:val="008F444F"/>
    <w:rsid w:val="008F4915"/>
    <w:rsid w:val="008F4C78"/>
    <w:rsid w:val="008F4D74"/>
    <w:rsid w:val="008F4E6D"/>
    <w:rsid w:val="008F4ED0"/>
    <w:rsid w:val="008F4F57"/>
    <w:rsid w:val="008F4F95"/>
    <w:rsid w:val="008F4FDB"/>
    <w:rsid w:val="008F509C"/>
    <w:rsid w:val="008F525C"/>
    <w:rsid w:val="008F527A"/>
    <w:rsid w:val="008F53BB"/>
    <w:rsid w:val="008F54C1"/>
    <w:rsid w:val="008F55F7"/>
    <w:rsid w:val="008F5BB2"/>
    <w:rsid w:val="008F5E47"/>
    <w:rsid w:val="008F5EF6"/>
    <w:rsid w:val="008F5F67"/>
    <w:rsid w:val="008F6377"/>
    <w:rsid w:val="008F63CD"/>
    <w:rsid w:val="008F63ED"/>
    <w:rsid w:val="008F6531"/>
    <w:rsid w:val="008F65E2"/>
    <w:rsid w:val="008F6721"/>
    <w:rsid w:val="008F67BB"/>
    <w:rsid w:val="008F684B"/>
    <w:rsid w:val="008F6A4F"/>
    <w:rsid w:val="008F6FDC"/>
    <w:rsid w:val="008F7147"/>
    <w:rsid w:val="008F715D"/>
    <w:rsid w:val="008F738A"/>
    <w:rsid w:val="008F764C"/>
    <w:rsid w:val="008F78B9"/>
    <w:rsid w:val="008F7910"/>
    <w:rsid w:val="008F792B"/>
    <w:rsid w:val="008F7A67"/>
    <w:rsid w:val="008F7C03"/>
    <w:rsid w:val="0090032F"/>
    <w:rsid w:val="00900643"/>
    <w:rsid w:val="009007AF"/>
    <w:rsid w:val="009008C8"/>
    <w:rsid w:val="00900AEE"/>
    <w:rsid w:val="00900D47"/>
    <w:rsid w:val="00900D59"/>
    <w:rsid w:val="00900F7F"/>
    <w:rsid w:val="00901147"/>
    <w:rsid w:val="009011EE"/>
    <w:rsid w:val="00901358"/>
    <w:rsid w:val="00901829"/>
    <w:rsid w:val="0090193F"/>
    <w:rsid w:val="00901948"/>
    <w:rsid w:val="009019F2"/>
    <w:rsid w:val="00901A9C"/>
    <w:rsid w:val="00901B25"/>
    <w:rsid w:val="00901BB8"/>
    <w:rsid w:val="00901CE4"/>
    <w:rsid w:val="00901D2F"/>
    <w:rsid w:val="00901DCA"/>
    <w:rsid w:val="00902157"/>
    <w:rsid w:val="00902162"/>
    <w:rsid w:val="00902271"/>
    <w:rsid w:val="009023A2"/>
    <w:rsid w:val="00902540"/>
    <w:rsid w:val="00902598"/>
    <w:rsid w:val="00902885"/>
    <w:rsid w:val="00902C52"/>
    <w:rsid w:val="00902D43"/>
    <w:rsid w:val="00902D77"/>
    <w:rsid w:val="00902DDD"/>
    <w:rsid w:val="00902F7E"/>
    <w:rsid w:val="0090301F"/>
    <w:rsid w:val="009030B4"/>
    <w:rsid w:val="0090311F"/>
    <w:rsid w:val="00903370"/>
    <w:rsid w:val="00903453"/>
    <w:rsid w:val="009035AF"/>
    <w:rsid w:val="00903752"/>
    <w:rsid w:val="00903842"/>
    <w:rsid w:val="00903D42"/>
    <w:rsid w:val="00903E10"/>
    <w:rsid w:val="00903F18"/>
    <w:rsid w:val="0090411C"/>
    <w:rsid w:val="00904298"/>
    <w:rsid w:val="0090442D"/>
    <w:rsid w:val="0090452B"/>
    <w:rsid w:val="0090458D"/>
    <w:rsid w:val="009047C1"/>
    <w:rsid w:val="009048F0"/>
    <w:rsid w:val="00904970"/>
    <w:rsid w:val="00904A7C"/>
    <w:rsid w:val="00904CDB"/>
    <w:rsid w:val="0090551D"/>
    <w:rsid w:val="0090563A"/>
    <w:rsid w:val="009056AF"/>
    <w:rsid w:val="009058D6"/>
    <w:rsid w:val="00905905"/>
    <w:rsid w:val="00905A0B"/>
    <w:rsid w:val="00905B4F"/>
    <w:rsid w:val="00905D40"/>
    <w:rsid w:val="00905D4D"/>
    <w:rsid w:val="00905F47"/>
    <w:rsid w:val="009060BE"/>
    <w:rsid w:val="009061AD"/>
    <w:rsid w:val="00906265"/>
    <w:rsid w:val="00906281"/>
    <w:rsid w:val="0090633F"/>
    <w:rsid w:val="0090634E"/>
    <w:rsid w:val="009064E3"/>
    <w:rsid w:val="00906642"/>
    <w:rsid w:val="00906A60"/>
    <w:rsid w:val="00906B27"/>
    <w:rsid w:val="00906B61"/>
    <w:rsid w:val="00906C26"/>
    <w:rsid w:val="00906D97"/>
    <w:rsid w:val="00906EEC"/>
    <w:rsid w:val="00906FF0"/>
    <w:rsid w:val="00907006"/>
    <w:rsid w:val="0090721D"/>
    <w:rsid w:val="00907359"/>
    <w:rsid w:val="0090738F"/>
    <w:rsid w:val="009075BD"/>
    <w:rsid w:val="009075E2"/>
    <w:rsid w:val="009075E6"/>
    <w:rsid w:val="009077B3"/>
    <w:rsid w:val="00907812"/>
    <w:rsid w:val="00907820"/>
    <w:rsid w:val="00907945"/>
    <w:rsid w:val="00907BAE"/>
    <w:rsid w:val="00907C57"/>
    <w:rsid w:val="00907C76"/>
    <w:rsid w:val="00907CC4"/>
    <w:rsid w:val="00907FA1"/>
    <w:rsid w:val="00907FC9"/>
    <w:rsid w:val="009100DA"/>
    <w:rsid w:val="00910156"/>
    <w:rsid w:val="009101A7"/>
    <w:rsid w:val="0091050E"/>
    <w:rsid w:val="009108DE"/>
    <w:rsid w:val="009109DB"/>
    <w:rsid w:val="00910B4C"/>
    <w:rsid w:val="00910DE0"/>
    <w:rsid w:val="00910EE0"/>
    <w:rsid w:val="00910FF9"/>
    <w:rsid w:val="009110AF"/>
    <w:rsid w:val="00911894"/>
    <w:rsid w:val="00911C38"/>
    <w:rsid w:val="00911DFD"/>
    <w:rsid w:val="0091205F"/>
    <w:rsid w:val="00912287"/>
    <w:rsid w:val="00912554"/>
    <w:rsid w:val="00912928"/>
    <w:rsid w:val="0091296F"/>
    <w:rsid w:val="00912BB1"/>
    <w:rsid w:val="00912C00"/>
    <w:rsid w:val="0091376E"/>
    <w:rsid w:val="009137DF"/>
    <w:rsid w:val="009137F5"/>
    <w:rsid w:val="00913D1A"/>
    <w:rsid w:val="009140CC"/>
    <w:rsid w:val="00914220"/>
    <w:rsid w:val="0091438B"/>
    <w:rsid w:val="009149C3"/>
    <w:rsid w:val="00914D20"/>
    <w:rsid w:val="00914DEC"/>
    <w:rsid w:val="00914FB9"/>
    <w:rsid w:val="00914FBF"/>
    <w:rsid w:val="00915050"/>
    <w:rsid w:val="009151BC"/>
    <w:rsid w:val="009152CD"/>
    <w:rsid w:val="0091550D"/>
    <w:rsid w:val="009157B9"/>
    <w:rsid w:val="009157C9"/>
    <w:rsid w:val="009157D3"/>
    <w:rsid w:val="009157E9"/>
    <w:rsid w:val="00915E67"/>
    <w:rsid w:val="00915EC6"/>
    <w:rsid w:val="00915F8E"/>
    <w:rsid w:val="00916580"/>
    <w:rsid w:val="00916D8F"/>
    <w:rsid w:val="00916DEB"/>
    <w:rsid w:val="00916FB5"/>
    <w:rsid w:val="00916FC0"/>
    <w:rsid w:val="00916FDE"/>
    <w:rsid w:val="009171D1"/>
    <w:rsid w:val="00917369"/>
    <w:rsid w:val="0091787E"/>
    <w:rsid w:val="00917BF0"/>
    <w:rsid w:val="00917C06"/>
    <w:rsid w:val="00917EA8"/>
    <w:rsid w:val="00917F23"/>
    <w:rsid w:val="00920234"/>
    <w:rsid w:val="009203AD"/>
    <w:rsid w:val="00920429"/>
    <w:rsid w:val="009204B9"/>
    <w:rsid w:val="00920825"/>
    <w:rsid w:val="00920AA2"/>
    <w:rsid w:val="00920AEC"/>
    <w:rsid w:val="00920B15"/>
    <w:rsid w:val="00920E0B"/>
    <w:rsid w:val="00921022"/>
    <w:rsid w:val="009212B8"/>
    <w:rsid w:val="00921572"/>
    <w:rsid w:val="009217BA"/>
    <w:rsid w:val="00921875"/>
    <w:rsid w:val="009218E1"/>
    <w:rsid w:val="00921B15"/>
    <w:rsid w:val="00921B98"/>
    <w:rsid w:val="00921F00"/>
    <w:rsid w:val="009221F7"/>
    <w:rsid w:val="00922230"/>
    <w:rsid w:val="00922265"/>
    <w:rsid w:val="0092244E"/>
    <w:rsid w:val="00922A06"/>
    <w:rsid w:val="00922AE1"/>
    <w:rsid w:val="00922B1A"/>
    <w:rsid w:val="00922B69"/>
    <w:rsid w:val="00922CEF"/>
    <w:rsid w:val="00922F3D"/>
    <w:rsid w:val="0092325E"/>
    <w:rsid w:val="0092326F"/>
    <w:rsid w:val="009235D9"/>
    <w:rsid w:val="009238A1"/>
    <w:rsid w:val="00923B2D"/>
    <w:rsid w:val="00924555"/>
    <w:rsid w:val="0092455D"/>
    <w:rsid w:val="0092465A"/>
    <w:rsid w:val="00924669"/>
    <w:rsid w:val="00924B9A"/>
    <w:rsid w:val="00924BEA"/>
    <w:rsid w:val="00924CF0"/>
    <w:rsid w:val="00924F73"/>
    <w:rsid w:val="009250D4"/>
    <w:rsid w:val="009255E2"/>
    <w:rsid w:val="009255E3"/>
    <w:rsid w:val="009258C5"/>
    <w:rsid w:val="009259FB"/>
    <w:rsid w:val="00925A79"/>
    <w:rsid w:val="00925BA8"/>
    <w:rsid w:val="00925DA3"/>
    <w:rsid w:val="00925DDD"/>
    <w:rsid w:val="00925E12"/>
    <w:rsid w:val="00926031"/>
    <w:rsid w:val="009260EE"/>
    <w:rsid w:val="00926417"/>
    <w:rsid w:val="00926709"/>
    <w:rsid w:val="00926816"/>
    <w:rsid w:val="009268F1"/>
    <w:rsid w:val="00926ABA"/>
    <w:rsid w:val="00926DF9"/>
    <w:rsid w:val="00926F6E"/>
    <w:rsid w:val="0092709F"/>
    <w:rsid w:val="00927254"/>
    <w:rsid w:val="00927374"/>
    <w:rsid w:val="00927815"/>
    <w:rsid w:val="00927A84"/>
    <w:rsid w:val="00927AFE"/>
    <w:rsid w:val="00927B8E"/>
    <w:rsid w:val="00927E2E"/>
    <w:rsid w:val="00927E86"/>
    <w:rsid w:val="00927F79"/>
    <w:rsid w:val="00930154"/>
    <w:rsid w:val="009301DD"/>
    <w:rsid w:val="009305DF"/>
    <w:rsid w:val="00930654"/>
    <w:rsid w:val="00930735"/>
    <w:rsid w:val="0093079A"/>
    <w:rsid w:val="00930957"/>
    <w:rsid w:val="00930E3E"/>
    <w:rsid w:val="00930ECF"/>
    <w:rsid w:val="00930FFD"/>
    <w:rsid w:val="00931028"/>
    <w:rsid w:val="0093121C"/>
    <w:rsid w:val="0093161B"/>
    <w:rsid w:val="0093169C"/>
    <w:rsid w:val="0093170A"/>
    <w:rsid w:val="00931833"/>
    <w:rsid w:val="00931977"/>
    <w:rsid w:val="00931BE3"/>
    <w:rsid w:val="00931CA4"/>
    <w:rsid w:val="00931D2A"/>
    <w:rsid w:val="00931FF1"/>
    <w:rsid w:val="009320C1"/>
    <w:rsid w:val="009321B3"/>
    <w:rsid w:val="00932687"/>
    <w:rsid w:val="00932908"/>
    <w:rsid w:val="00932B98"/>
    <w:rsid w:val="00932C14"/>
    <w:rsid w:val="00932CE7"/>
    <w:rsid w:val="00932D67"/>
    <w:rsid w:val="00932F03"/>
    <w:rsid w:val="00933279"/>
    <w:rsid w:val="009332D6"/>
    <w:rsid w:val="00933450"/>
    <w:rsid w:val="009334AC"/>
    <w:rsid w:val="00933538"/>
    <w:rsid w:val="009336D3"/>
    <w:rsid w:val="00933906"/>
    <w:rsid w:val="00933B35"/>
    <w:rsid w:val="00933D65"/>
    <w:rsid w:val="00933E42"/>
    <w:rsid w:val="0093414F"/>
    <w:rsid w:val="009343B7"/>
    <w:rsid w:val="0093490C"/>
    <w:rsid w:val="009349FE"/>
    <w:rsid w:val="00934D76"/>
    <w:rsid w:val="00935351"/>
    <w:rsid w:val="00935388"/>
    <w:rsid w:val="009354D1"/>
    <w:rsid w:val="009354D2"/>
    <w:rsid w:val="0093595B"/>
    <w:rsid w:val="00935B7B"/>
    <w:rsid w:val="00935F45"/>
    <w:rsid w:val="00935FF7"/>
    <w:rsid w:val="0093648B"/>
    <w:rsid w:val="0093655D"/>
    <w:rsid w:val="0093690A"/>
    <w:rsid w:val="00936A4A"/>
    <w:rsid w:val="00936C49"/>
    <w:rsid w:val="0093722D"/>
    <w:rsid w:val="009373A7"/>
    <w:rsid w:val="009374B9"/>
    <w:rsid w:val="0093788E"/>
    <w:rsid w:val="00937935"/>
    <w:rsid w:val="009379D0"/>
    <w:rsid w:val="00937A3A"/>
    <w:rsid w:val="00937C27"/>
    <w:rsid w:val="00937D98"/>
    <w:rsid w:val="00937EC2"/>
    <w:rsid w:val="00937F65"/>
    <w:rsid w:val="0094001A"/>
    <w:rsid w:val="009400BB"/>
    <w:rsid w:val="009400D8"/>
    <w:rsid w:val="0094068A"/>
    <w:rsid w:val="00940853"/>
    <w:rsid w:val="00940C37"/>
    <w:rsid w:val="00940D46"/>
    <w:rsid w:val="00940E39"/>
    <w:rsid w:val="00941089"/>
    <w:rsid w:val="009413CF"/>
    <w:rsid w:val="00941AFC"/>
    <w:rsid w:val="00941D73"/>
    <w:rsid w:val="00941EF1"/>
    <w:rsid w:val="0094209A"/>
    <w:rsid w:val="0094218F"/>
    <w:rsid w:val="0094250D"/>
    <w:rsid w:val="00942529"/>
    <w:rsid w:val="00942651"/>
    <w:rsid w:val="0094282E"/>
    <w:rsid w:val="00942B61"/>
    <w:rsid w:val="00942C37"/>
    <w:rsid w:val="00942D69"/>
    <w:rsid w:val="00942F00"/>
    <w:rsid w:val="0094303C"/>
    <w:rsid w:val="00943139"/>
    <w:rsid w:val="009431A9"/>
    <w:rsid w:val="009431BA"/>
    <w:rsid w:val="00943758"/>
    <w:rsid w:val="0094399F"/>
    <w:rsid w:val="00943F03"/>
    <w:rsid w:val="00943F58"/>
    <w:rsid w:val="00943F64"/>
    <w:rsid w:val="009442EC"/>
    <w:rsid w:val="00944726"/>
    <w:rsid w:val="00944948"/>
    <w:rsid w:val="00944AF2"/>
    <w:rsid w:val="00944C45"/>
    <w:rsid w:val="00944EBB"/>
    <w:rsid w:val="00944F5A"/>
    <w:rsid w:val="00945086"/>
    <w:rsid w:val="009450B9"/>
    <w:rsid w:val="00945188"/>
    <w:rsid w:val="009453AC"/>
    <w:rsid w:val="009453E1"/>
    <w:rsid w:val="009454F3"/>
    <w:rsid w:val="009455A6"/>
    <w:rsid w:val="009458CE"/>
    <w:rsid w:val="009459AF"/>
    <w:rsid w:val="00945AB1"/>
    <w:rsid w:val="00945CAB"/>
    <w:rsid w:val="00945E13"/>
    <w:rsid w:val="009460E1"/>
    <w:rsid w:val="00946380"/>
    <w:rsid w:val="00946429"/>
    <w:rsid w:val="00946522"/>
    <w:rsid w:val="009465D3"/>
    <w:rsid w:val="0094671D"/>
    <w:rsid w:val="00946763"/>
    <w:rsid w:val="009467C2"/>
    <w:rsid w:val="009468CC"/>
    <w:rsid w:val="00946926"/>
    <w:rsid w:val="00946AA0"/>
    <w:rsid w:val="00946B3E"/>
    <w:rsid w:val="00946B40"/>
    <w:rsid w:val="00946DA7"/>
    <w:rsid w:val="00946E18"/>
    <w:rsid w:val="00946EB4"/>
    <w:rsid w:val="0094709D"/>
    <w:rsid w:val="00947123"/>
    <w:rsid w:val="009473E3"/>
    <w:rsid w:val="00947573"/>
    <w:rsid w:val="00947739"/>
    <w:rsid w:val="009478A9"/>
    <w:rsid w:val="00947958"/>
    <w:rsid w:val="00947B6E"/>
    <w:rsid w:val="00947BBD"/>
    <w:rsid w:val="00947E78"/>
    <w:rsid w:val="00950061"/>
    <w:rsid w:val="009502C9"/>
    <w:rsid w:val="00950803"/>
    <w:rsid w:val="0095089A"/>
    <w:rsid w:val="00950A16"/>
    <w:rsid w:val="00950D08"/>
    <w:rsid w:val="00950D46"/>
    <w:rsid w:val="00951071"/>
    <w:rsid w:val="0095118A"/>
    <w:rsid w:val="00951217"/>
    <w:rsid w:val="009512B4"/>
    <w:rsid w:val="0095135B"/>
    <w:rsid w:val="00951841"/>
    <w:rsid w:val="00951E30"/>
    <w:rsid w:val="0095219E"/>
    <w:rsid w:val="009522EF"/>
    <w:rsid w:val="0095269C"/>
    <w:rsid w:val="009528E5"/>
    <w:rsid w:val="00952ABB"/>
    <w:rsid w:val="00952C19"/>
    <w:rsid w:val="00952D78"/>
    <w:rsid w:val="00953024"/>
    <w:rsid w:val="0095324F"/>
    <w:rsid w:val="009532C2"/>
    <w:rsid w:val="00953478"/>
    <w:rsid w:val="0095369B"/>
    <w:rsid w:val="009539A6"/>
    <w:rsid w:val="00953B77"/>
    <w:rsid w:val="00953E0C"/>
    <w:rsid w:val="00954056"/>
    <w:rsid w:val="009541C4"/>
    <w:rsid w:val="00954596"/>
    <w:rsid w:val="0095464A"/>
    <w:rsid w:val="0095466A"/>
    <w:rsid w:val="00954725"/>
    <w:rsid w:val="00954BAF"/>
    <w:rsid w:val="00954BC9"/>
    <w:rsid w:val="00954D5B"/>
    <w:rsid w:val="0095501A"/>
    <w:rsid w:val="009550C6"/>
    <w:rsid w:val="0095534A"/>
    <w:rsid w:val="0095546A"/>
    <w:rsid w:val="00955534"/>
    <w:rsid w:val="00955599"/>
    <w:rsid w:val="00955862"/>
    <w:rsid w:val="009558D0"/>
    <w:rsid w:val="009559B2"/>
    <w:rsid w:val="00955DE9"/>
    <w:rsid w:val="00955EA5"/>
    <w:rsid w:val="00955F24"/>
    <w:rsid w:val="00955F57"/>
    <w:rsid w:val="00956072"/>
    <w:rsid w:val="009563B6"/>
    <w:rsid w:val="009563CC"/>
    <w:rsid w:val="0095654F"/>
    <w:rsid w:val="00956932"/>
    <w:rsid w:val="00956AC2"/>
    <w:rsid w:val="00956D1A"/>
    <w:rsid w:val="00956D70"/>
    <w:rsid w:val="00956D85"/>
    <w:rsid w:val="00956E26"/>
    <w:rsid w:val="00956E8A"/>
    <w:rsid w:val="00956FB0"/>
    <w:rsid w:val="009571A4"/>
    <w:rsid w:val="009572A9"/>
    <w:rsid w:val="009573F5"/>
    <w:rsid w:val="0095749F"/>
    <w:rsid w:val="00957783"/>
    <w:rsid w:val="009579DD"/>
    <w:rsid w:val="00957D16"/>
    <w:rsid w:val="009600EE"/>
    <w:rsid w:val="009603AC"/>
    <w:rsid w:val="00960866"/>
    <w:rsid w:val="00960998"/>
    <w:rsid w:val="00960B39"/>
    <w:rsid w:val="00960B6E"/>
    <w:rsid w:val="00960C09"/>
    <w:rsid w:val="00960D0B"/>
    <w:rsid w:val="00960DC6"/>
    <w:rsid w:val="00960EF4"/>
    <w:rsid w:val="00961136"/>
    <w:rsid w:val="0096119B"/>
    <w:rsid w:val="009612D1"/>
    <w:rsid w:val="0096152D"/>
    <w:rsid w:val="009615A3"/>
    <w:rsid w:val="0096161B"/>
    <w:rsid w:val="00961808"/>
    <w:rsid w:val="00961D1E"/>
    <w:rsid w:val="00961DD5"/>
    <w:rsid w:val="00962369"/>
    <w:rsid w:val="0096273F"/>
    <w:rsid w:val="00962857"/>
    <w:rsid w:val="00962B45"/>
    <w:rsid w:val="00962B62"/>
    <w:rsid w:val="00962C4E"/>
    <w:rsid w:val="00962C62"/>
    <w:rsid w:val="00962D96"/>
    <w:rsid w:val="00962E6D"/>
    <w:rsid w:val="0096314A"/>
    <w:rsid w:val="00963747"/>
    <w:rsid w:val="00963909"/>
    <w:rsid w:val="009639ED"/>
    <w:rsid w:val="00963A87"/>
    <w:rsid w:val="00963B42"/>
    <w:rsid w:val="00963D5B"/>
    <w:rsid w:val="00963E41"/>
    <w:rsid w:val="00963E63"/>
    <w:rsid w:val="00963EF1"/>
    <w:rsid w:val="00963FAD"/>
    <w:rsid w:val="00963FB3"/>
    <w:rsid w:val="00963FDB"/>
    <w:rsid w:val="009640C4"/>
    <w:rsid w:val="0096452F"/>
    <w:rsid w:val="00964584"/>
    <w:rsid w:val="00964661"/>
    <w:rsid w:val="0096466B"/>
    <w:rsid w:val="009646BA"/>
    <w:rsid w:val="00964AD1"/>
    <w:rsid w:val="00964AFC"/>
    <w:rsid w:val="00964C5B"/>
    <w:rsid w:val="00964C79"/>
    <w:rsid w:val="00964D32"/>
    <w:rsid w:val="00964D35"/>
    <w:rsid w:val="00964ECF"/>
    <w:rsid w:val="009651C3"/>
    <w:rsid w:val="009651F0"/>
    <w:rsid w:val="00965249"/>
    <w:rsid w:val="00965325"/>
    <w:rsid w:val="009654AB"/>
    <w:rsid w:val="00965551"/>
    <w:rsid w:val="0096569B"/>
    <w:rsid w:val="00965933"/>
    <w:rsid w:val="00965A49"/>
    <w:rsid w:val="00965A5C"/>
    <w:rsid w:val="00965FFA"/>
    <w:rsid w:val="009660AA"/>
    <w:rsid w:val="00966290"/>
    <w:rsid w:val="0096629F"/>
    <w:rsid w:val="009663AC"/>
    <w:rsid w:val="00966648"/>
    <w:rsid w:val="009666EE"/>
    <w:rsid w:val="009667D5"/>
    <w:rsid w:val="009668A4"/>
    <w:rsid w:val="00966ABC"/>
    <w:rsid w:val="00966B9B"/>
    <w:rsid w:val="00966F46"/>
    <w:rsid w:val="0096722E"/>
    <w:rsid w:val="00967294"/>
    <w:rsid w:val="009673FB"/>
    <w:rsid w:val="009674DC"/>
    <w:rsid w:val="00967703"/>
    <w:rsid w:val="009677A0"/>
    <w:rsid w:val="0096795F"/>
    <w:rsid w:val="00967B21"/>
    <w:rsid w:val="00967DD9"/>
    <w:rsid w:val="00967E56"/>
    <w:rsid w:val="0097012A"/>
    <w:rsid w:val="00970579"/>
    <w:rsid w:val="009705C2"/>
    <w:rsid w:val="009705CF"/>
    <w:rsid w:val="009708AB"/>
    <w:rsid w:val="009708C4"/>
    <w:rsid w:val="00970933"/>
    <w:rsid w:val="00970AA5"/>
    <w:rsid w:val="00970C8A"/>
    <w:rsid w:val="00970CBB"/>
    <w:rsid w:val="00970FB5"/>
    <w:rsid w:val="009710AF"/>
    <w:rsid w:val="00971131"/>
    <w:rsid w:val="00971159"/>
    <w:rsid w:val="009714A1"/>
    <w:rsid w:val="009714EC"/>
    <w:rsid w:val="0097158D"/>
    <w:rsid w:val="00971745"/>
    <w:rsid w:val="009717DB"/>
    <w:rsid w:val="009719DD"/>
    <w:rsid w:val="00971B92"/>
    <w:rsid w:val="00971CFD"/>
    <w:rsid w:val="00971E03"/>
    <w:rsid w:val="00971E18"/>
    <w:rsid w:val="0097226E"/>
    <w:rsid w:val="009722B8"/>
    <w:rsid w:val="009723CB"/>
    <w:rsid w:val="0097243B"/>
    <w:rsid w:val="00972521"/>
    <w:rsid w:val="009727D6"/>
    <w:rsid w:val="00972841"/>
    <w:rsid w:val="00972B6A"/>
    <w:rsid w:val="00972BF6"/>
    <w:rsid w:val="00972C44"/>
    <w:rsid w:val="00972DD8"/>
    <w:rsid w:val="0097301B"/>
    <w:rsid w:val="00973316"/>
    <w:rsid w:val="00973619"/>
    <w:rsid w:val="009736D1"/>
    <w:rsid w:val="009738D6"/>
    <w:rsid w:val="009739AE"/>
    <w:rsid w:val="00973BCE"/>
    <w:rsid w:val="00974082"/>
    <w:rsid w:val="009740F5"/>
    <w:rsid w:val="0097410F"/>
    <w:rsid w:val="00974186"/>
    <w:rsid w:val="00974425"/>
    <w:rsid w:val="0097446D"/>
    <w:rsid w:val="00974886"/>
    <w:rsid w:val="00974A46"/>
    <w:rsid w:val="00974AE1"/>
    <w:rsid w:val="00974B07"/>
    <w:rsid w:val="00974B58"/>
    <w:rsid w:val="00974D1E"/>
    <w:rsid w:val="00974E28"/>
    <w:rsid w:val="00974E5A"/>
    <w:rsid w:val="00974FF4"/>
    <w:rsid w:val="00974FF7"/>
    <w:rsid w:val="009752CA"/>
    <w:rsid w:val="009753C4"/>
    <w:rsid w:val="00975494"/>
    <w:rsid w:val="009755F5"/>
    <w:rsid w:val="0097562A"/>
    <w:rsid w:val="00975878"/>
    <w:rsid w:val="0097590E"/>
    <w:rsid w:val="00975984"/>
    <w:rsid w:val="009759E8"/>
    <w:rsid w:val="009761B0"/>
    <w:rsid w:val="009761FD"/>
    <w:rsid w:val="00976369"/>
    <w:rsid w:val="0097646C"/>
    <w:rsid w:val="00976565"/>
    <w:rsid w:val="009766EF"/>
    <w:rsid w:val="009768D3"/>
    <w:rsid w:val="009769BC"/>
    <w:rsid w:val="00976ABC"/>
    <w:rsid w:val="00976C1A"/>
    <w:rsid w:val="00976C7B"/>
    <w:rsid w:val="00976D7C"/>
    <w:rsid w:val="00976DBF"/>
    <w:rsid w:val="00976DE7"/>
    <w:rsid w:val="0097719E"/>
    <w:rsid w:val="009771C1"/>
    <w:rsid w:val="009771F2"/>
    <w:rsid w:val="00977215"/>
    <w:rsid w:val="009773F0"/>
    <w:rsid w:val="00977407"/>
    <w:rsid w:val="00977417"/>
    <w:rsid w:val="0097762F"/>
    <w:rsid w:val="00977783"/>
    <w:rsid w:val="00977876"/>
    <w:rsid w:val="00977ACD"/>
    <w:rsid w:val="00977B51"/>
    <w:rsid w:val="00977DB7"/>
    <w:rsid w:val="00977DBB"/>
    <w:rsid w:val="00977ED5"/>
    <w:rsid w:val="00977EFA"/>
    <w:rsid w:val="00977F27"/>
    <w:rsid w:val="00977F2D"/>
    <w:rsid w:val="00977FA1"/>
    <w:rsid w:val="009801BA"/>
    <w:rsid w:val="00980392"/>
    <w:rsid w:val="009803A8"/>
    <w:rsid w:val="00980436"/>
    <w:rsid w:val="00980505"/>
    <w:rsid w:val="00980860"/>
    <w:rsid w:val="00980901"/>
    <w:rsid w:val="00980D7C"/>
    <w:rsid w:val="00980F49"/>
    <w:rsid w:val="00981247"/>
    <w:rsid w:val="00981272"/>
    <w:rsid w:val="00981541"/>
    <w:rsid w:val="00981560"/>
    <w:rsid w:val="009816EE"/>
    <w:rsid w:val="0098177C"/>
    <w:rsid w:val="0098180D"/>
    <w:rsid w:val="00981967"/>
    <w:rsid w:val="00981DAE"/>
    <w:rsid w:val="00982152"/>
    <w:rsid w:val="00982247"/>
    <w:rsid w:val="009822B7"/>
    <w:rsid w:val="00982499"/>
    <w:rsid w:val="009824F7"/>
    <w:rsid w:val="009825F5"/>
    <w:rsid w:val="0098266B"/>
    <w:rsid w:val="00982B56"/>
    <w:rsid w:val="00982C40"/>
    <w:rsid w:val="00982D16"/>
    <w:rsid w:val="00982EC6"/>
    <w:rsid w:val="0098363F"/>
    <w:rsid w:val="0098382C"/>
    <w:rsid w:val="009839DD"/>
    <w:rsid w:val="00983CF9"/>
    <w:rsid w:val="00983D18"/>
    <w:rsid w:val="009841B0"/>
    <w:rsid w:val="009843A0"/>
    <w:rsid w:val="009846F9"/>
    <w:rsid w:val="00984743"/>
    <w:rsid w:val="009847EC"/>
    <w:rsid w:val="0098497A"/>
    <w:rsid w:val="00984B50"/>
    <w:rsid w:val="00984B55"/>
    <w:rsid w:val="00984E67"/>
    <w:rsid w:val="00984FC4"/>
    <w:rsid w:val="00985238"/>
    <w:rsid w:val="009852EE"/>
    <w:rsid w:val="0098532E"/>
    <w:rsid w:val="009853A9"/>
    <w:rsid w:val="009853F8"/>
    <w:rsid w:val="0098545E"/>
    <w:rsid w:val="009856C2"/>
    <w:rsid w:val="0098578C"/>
    <w:rsid w:val="009858D8"/>
    <w:rsid w:val="00985C97"/>
    <w:rsid w:val="00985F8A"/>
    <w:rsid w:val="0098610C"/>
    <w:rsid w:val="00986132"/>
    <w:rsid w:val="0098622B"/>
    <w:rsid w:val="00986373"/>
    <w:rsid w:val="00986471"/>
    <w:rsid w:val="00986600"/>
    <w:rsid w:val="0098662C"/>
    <w:rsid w:val="0098678D"/>
    <w:rsid w:val="0098680A"/>
    <w:rsid w:val="00986BB1"/>
    <w:rsid w:val="00986C9B"/>
    <w:rsid w:val="00986D95"/>
    <w:rsid w:val="00986EB2"/>
    <w:rsid w:val="00987067"/>
    <w:rsid w:val="00987273"/>
    <w:rsid w:val="0098730E"/>
    <w:rsid w:val="00987552"/>
    <w:rsid w:val="00987583"/>
    <w:rsid w:val="009878C9"/>
    <w:rsid w:val="00987986"/>
    <w:rsid w:val="00987A3E"/>
    <w:rsid w:val="00987BC4"/>
    <w:rsid w:val="00987C4F"/>
    <w:rsid w:val="00987DF2"/>
    <w:rsid w:val="00990398"/>
    <w:rsid w:val="0099041A"/>
    <w:rsid w:val="009904BA"/>
    <w:rsid w:val="00990513"/>
    <w:rsid w:val="0099054F"/>
    <w:rsid w:val="009907B9"/>
    <w:rsid w:val="00990BE3"/>
    <w:rsid w:val="00990C2D"/>
    <w:rsid w:val="00990DE5"/>
    <w:rsid w:val="00990E60"/>
    <w:rsid w:val="00990ED2"/>
    <w:rsid w:val="00990F82"/>
    <w:rsid w:val="00991181"/>
    <w:rsid w:val="009911F4"/>
    <w:rsid w:val="009913F1"/>
    <w:rsid w:val="00991563"/>
    <w:rsid w:val="00991644"/>
    <w:rsid w:val="009916C2"/>
    <w:rsid w:val="009916E4"/>
    <w:rsid w:val="0099186D"/>
    <w:rsid w:val="0099188A"/>
    <w:rsid w:val="00991BB6"/>
    <w:rsid w:val="00991D2E"/>
    <w:rsid w:val="00991E15"/>
    <w:rsid w:val="009921D4"/>
    <w:rsid w:val="009923A0"/>
    <w:rsid w:val="009928D1"/>
    <w:rsid w:val="009929A4"/>
    <w:rsid w:val="009929E1"/>
    <w:rsid w:val="00992CE6"/>
    <w:rsid w:val="0099303C"/>
    <w:rsid w:val="009930B1"/>
    <w:rsid w:val="009931D4"/>
    <w:rsid w:val="00993296"/>
    <w:rsid w:val="00993406"/>
    <w:rsid w:val="00993AE8"/>
    <w:rsid w:val="00993D15"/>
    <w:rsid w:val="00994180"/>
    <w:rsid w:val="009943B6"/>
    <w:rsid w:val="0099448E"/>
    <w:rsid w:val="00994585"/>
    <w:rsid w:val="009945D2"/>
    <w:rsid w:val="009946BA"/>
    <w:rsid w:val="00994B76"/>
    <w:rsid w:val="00994BAF"/>
    <w:rsid w:val="00994CDE"/>
    <w:rsid w:val="00994E94"/>
    <w:rsid w:val="00995245"/>
    <w:rsid w:val="00995415"/>
    <w:rsid w:val="009955B6"/>
    <w:rsid w:val="0099564C"/>
    <w:rsid w:val="009956EF"/>
    <w:rsid w:val="0099574C"/>
    <w:rsid w:val="0099582C"/>
    <w:rsid w:val="009959E5"/>
    <w:rsid w:val="00995E6A"/>
    <w:rsid w:val="009961BD"/>
    <w:rsid w:val="00996343"/>
    <w:rsid w:val="009965E3"/>
    <w:rsid w:val="0099674C"/>
    <w:rsid w:val="0099689C"/>
    <w:rsid w:val="009968A7"/>
    <w:rsid w:val="00996A1C"/>
    <w:rsid w:val="00996A21"/>
    <w:rsid w:val="00996A49"/>
    <w:rsid w:val="00996DC8"/>
    <w:rsid w:val="00996E31"/>
    <w:rsid w:val="00996FC2"/>
    <w:rsid w:val="00997050"/>
    <w:rsid w:val="00997181"/>
    <w:rsid w:val="0099721D"/>
    <w:rsid w:val="0099741B"/>
    <w:rsid w:val="0099759D"/>
    <w:rsid w:val="00997AF4"/>
    <w:rsid w:val="00997BCC"/>
    <w:rsid w:val="00997C25"/>
    <w:rsid w:val="00997C3E"/>
    <w:rsid w:val="00997C76"/>
    <w:rsid w:val="00997CCA"/>
    <w:rsid w:val="009A014D"/>
    <w:rsid w:val="009A0214"/>
    <w:rsid w:val="009A0679"/>
    <w:rsid w:val="009A075B"/>
    <w:rsid w:val="009A07BE"/>
    <w:rsid w:val="009A0A06"/>
    <w:rsid w:val="009A0B2F"/>
    <w:rsid w:val="009A0CCC"/>
    <w:rsid w:val="009A1051"/>
    <w:rsid w:val="009A108B"/>
    <w:rsid w:val="009A10D4"/>
    <w:rsid w:val="009A10E9"/>
    <w:rsid w:val="009A15CC"/>
    <w:rsid w:val="009A163A"/>
    <w:rsid w:val="009A1958"/>
    <w:rsid w:val="009A1A49"/>
    <w:rsid w:val="009A1A9C"/>
    <w:rsid w:val="009A1D1A"/>
    <w:rsid w:val="009A1DAE"/>
    <w:rsid w:val="009A1F80"/>
    <w:rsid w:val="009A2036"/>
    <w:rsid w:val="009A2229"/>
    <w:rsid w:val="009A259B"/>
    <w:rsid w:val="009A287B"/>
    <w:rsid w:val="009A29F5"/>
    <w:rsid w:val="009A2A31"/>
    <w:rsid w:val="009A2A8C"/>
    <w:rsid w:val="009A2E51"/>
    <w:rsid w:val="009A31C6"/>
    <w:rsid w:val="009A35EF"/>
    <w:rsid w:val="009A36FE"/>
    <w:rsid w:val="009A378C"/>
    <w:rsid w:val="009A39EA"/>
    <w:rsid w:val="009A39F6"/>
    <w:rsid w:val="009A3A8B"/>
    <w:rsid w:val="009A3E8E"/>
    <w:rsid w:val="009A3EF7"/>
    <w:rsid w:val="009A4435"/>
    <w:rsid w:val="009A4756"/>
    <w:rsid w:val="009A4B26"/>
    <w:rsid w:val="009A4FCF"/>
    <w:rsid w:val="009A4FD7"/>
    <w:rsid w:val="009A52B1"/>
    <w:rsid w:val="009A5311"/>
    <w:rsid w:val="009A5351"/>
    <w:rsid w:val="009A53D4"/>
    <w:rsid w:val="009A5434"/>
    <w:rsid w:val="009A5481"/>
    <w:rsid w:val="009A5AD0"/>
    <w:rsid w:val="009A5B87"/>
    <w:rsid w:val="009A5CA4"/>
    <w:rsid w:val="009A5D96"/>
    <w:rsid w:val="009A5ECD"/>
    <w:rsid w:val="009A6275"/>
    <w:rsid w:val="009A646E"/>
    <w:rsid w:val="009A652D"/>
    <w:rsid w:val="009A68C1"/>
    <w:rsid w:val="009A6968"/>
    <w:rsid w:val="009A6AAD"/>
    <w:rsid w:val="009A6B84"/>
    <w:rsid w:val="009A6BA8"/>
    <w:rsid w:val="009A6C56"/>
    <w:rsid w:val="009A6C59"/>
    <w:rsid w:val="009A6D0D"/>
    <w:rsid w:val="009A6D13"/>
    <w:rsid w:val="009A6E8E"/>
    <w:rsid w:val="009A6EB0"/>
    <w:rsid w:val="009A6F9A"/>
    <w:rsid w:val="009A70A2"/>
    <w:rsid w:val="009A7391"/>
    <w:rsid w:val="009A7A12"/>
    <w:rsid w:val="009A7A4D"/>
    <w:rsid w:val="009A7DBD"/>
    <w:rsid w:val="009A7F01"/>
    <w:rsid w:val="009B00BD"/>
    <w:rsid w:val="009B00C1"/>
    <w:rsid w:val="009B02A0"/>
    <w:rsid w:val="009B0390"/>
    <w:rsid w:val="009B045D"/>
    <w:rsid w:val="009B04A6"/>
    <w:rsid w:val="009B0699"/>
    <w:rsid w:val="009B0A2D"/>
    <w:rsid w:val="009B0C3F"/>
    <w:rsid w:val="009B0C62"/>
    <w:rsid w:val="009B0D07"/>
    <w:rsid w:val="009B0EF0"/>
    <w:rsid w:val="009B0FCF"/>
    <w:rsid w:val="009B0FE6"/>
    <w:rsid w:val="009B1035"/>
    <w:rsid w:val="009B11CF"/>
    <w:rsid w:val="009B129D"/>
    <w:rsid w:val="009B13C7"/>
    <w:rsid w:val="009B1438"/>
    <w:rsid w:val="009B163F"/>
    <w:rsid w:val="009B17F4"/>
    <w:rsid w:val="009B1866"/>
    <w:rsid w:val="009B1B25"/>
    <w:rsid w:val="009B1B80"/>
    <w:rsid w:val="009B202C"/>
    <w:rsid w:val="009B238A"/>
    <w:rsid w:val="009B243C"/>
    <w:rsid w:val="009B24C9"/>
    <w:rsid w:val="009B24E6"/>
    <w:rsid w:val="009B2715"/>
    <w:rsid w:val="009B27CE"/>
    <w:rsid w:val="009B28F2"/>
    <w:rsid w:val="009B2BDD"/>
    <w:rsid w:val="009B2C9D"/>
    <w:rsid w:val="009B2F8C"/>
    <w:rsid w:val="009B2FEE"/>
    <w:rsid w:val="009B317B"/>
    <w:rsid w:val="009B341E"/>
    <w:rsid w:val="009B3646"/>
    <w:rsid w:val="009B36EB"/>
    <w:rsid w:val="009B43A4"/>
    <w:rsid w:val="009B43ED"/>
    <w:rsid w:val="009B4477"/>
    <w:rsid w:val="009B4560"/>
    <w:rsid w:val="009B488C"/>
    <w:rsid w:val="009B4CC4"/>
    <w:rsid w:val="009B4D3E"/>
    <w:rsid w:val="009B4E2C"/>
    <w:rsid w:val="009B4F07"/>
    <w:rsid w:val="009B50D0"/>
    <w:rsid w:val="009B53AD"/>
    <w:rsid w:val="009B556C"/>
    <w:rsid w:val="009B5576"/>
    <w:rsid w:val="009B562C"/>
    <w:rsid w:val="009B5669"/>
    <w:rsid w:val="009B5711"/>
    <w:rsid w:val="009B57DA"/>
    <w:rsid w:val="009B5887"/>
    <w:rsid w:val="009B5926"/>
    <w:rsid w:val="009B5D1C"/>
    <w:rsid w:val="009B5F08"/>
    <w:rsid w:val="009B605E"/>
    <w:rsid w:val="009B60D4"/>
    <w:rsid w:val="009B6123"/>
    <w:rsid w:val="009B6217"/>
    <w:rsid w:val="009B64E4"/>
    <w:rsid w:val="009B65D7"/>
    <w:rsid w:val="009B671B"/>
    <w:rsid w:val="009B69D9"/>
    <w:rsid w:val="009B6AB4"/>
    <w:rsid w:val="009B6AEB"/>
    <w:rsid w:val="009B6D8B"/>
    <w:rsid w:val="009B6E06"/>
    <w:rsid w:val="009B6E84"/>
    <w:rsid w:val="009B71A2"/>
    <w:rsid w:val="009B7344"/>
    <w:rsid w:val="009B73BE"/>
    <w:rsid w:val="009B754E"/>
    <w:rsid w:val="009B779F"/>
    <w:rsid w:val="009B7D21"/>
    <w:rsid w:val="009B7FFA"/>
    <w:rsid w:val="009C01D3"/>
    <w:rsid w:val="009C0338"/>
    <w:rsid w:val="009C04A3"/>
    <w:rsid w:val="009C0504"/>
    <w:rsid w:val="009C06B3"/>
    <w:rsid w:val="009C0873"/>
    <w:rsid w:val="009C091A"/>
    <w:rsid w:val="009C0929"/>
    <w:rsid w:val="009C0AD7"/>
    <w:rsid w:val="009C0B9E"/>
    <w:rsid w:val="009C0C0E"/>
    <w:rsid w:val="009C0D1A"/>
    <w:rsid w:val="009C0E56"/>
    <w:rsid w:val="009C0EC4"/>
    <w:rsid w:val="009C1062"/>
    <w:rsid w:val="009C1104"/>
    <w:rsid w:val="009C127D"/>
    <w:rsid w:val="009C166E"/>
    <w:rsid w:val="009C1A8A"/>
    <w:rsid w:val="009C1B24"/>
    <w:rsid w:val="009C1BAF"/>
    <w:rsid w:val="009C2068"/>
    <w:rsid w:val="009C20B7"/>
    <w:rsid w:val="009C25EB"/>
    <w:rsid w:val="009C26C3"/>
    <w:rsid w:val="009C2855"/>
    <w:rsid w:val="009C28D9"/>
    <w:rsid w:val="009C292A"/>
    <w:rsid w:val="009C2AA4"/>
    <w:rsid w:val="009C2B61"/>
    <w:rsid w:val="009C2B91"/>
    <w:rsid w:val="009C2B98"/>
    <w:rsid w:val="009C2CD0"/>
    <w:rsid w:val="009C2D0D"/>
    <w:rsid w:val="009C2D48"/>
    <w:rsid w:val="009C2D7A"/>
    <w:rsid w:val="009C3004"/>
    <w:rsid w:val="009C327F"/>
    <w:rsid w:val="009C3531"/>
    <w:rsid w:val="009C376C"/>
    <w:rsid w:val="009C379C"/>
    <w:rsid w:val="009C38AF"/>
    <w:rsid w:val="009C38E8"/>
    <w:rsid w:val="009C3AD9"/>
    <w:rsid w:val="009C3E1D"/>
    <w:rsid w:val="009C3E43"/>
    <w:rsid w:val="009C3FFE"/>
    <w:rsid w:val="009C4319"/>
    <w:rsid w:val="009C45B1"/>
    <w:rsid w:val="009C46DA"/>
    <w:rsid w:val="009C4820"/>
    <w:rsid w:val="009C49AC"/>
    <w:rsid w:val="009C4A4F"/>
    <w:rsid w:val="009C4B30"/>
    <w:rsid w:val="009C4D11"/>
    <w:rsid w:val="009C5428"/>
    <w:rsid w:val="009C5444"/>
    <w:rsid w:val="009C5546"/>
    <w:rsid w:val="009C5640"/>
    <w:rsid w:val="009C5B61"/>
    <w:rsid w:val="009C5BBE"/>
    <w:rsid w:val="009C5C48"/>
    <w:rsid w:val="009C5D08"/>
    <w:rsid w:val="009C5D86"/>
    <w:rsid w:val="009C5DB8"/>
    <w:rsid w:val="009C5E49"/>
    <w:rsid w:val="009C5EBA"/>
    <w:rsid w:val="009C5FF8"/>
    <w:rsid w:val="009C61D1"/>
    <w:rsid w:val="009C62EB"/>
    <w:rsid w:val="009C653C"/>
    <w:rsid w:val="009C66FB"/>
    <w:rsid w:val="009C69CD"/>
    <w:rsid w:val="009C7089"/>
    <w:rsid w:val="009C727F"/>
    <w:rsid w:val="009C73A2"/>
    <w:rsid w:val="009C749B"/>
    <w:rsid w:val="009C74CB"/>
    <w:rsid w:val="009C7609"/>
    <w:rsid w:val="009C7654"/>
    <w:rsid w:val="009C7A46"/>
    <w:rsid w:val="009C7D63"/>
    <w:rsid w:val="009C7DF6"/>
    <w:rsid w:val="009D0002"/>
    <w:rsid w:val="009D0511"/>
    <w:rsid w:val="009D063F"/>
    <w:rsid w:val="009D08F0"/>
    <w:rsid w:val="009D0C5B"/>
    <w:rsid w:val="009D0FB6"/>
    <w:rsid w:val="009D0FBD"/>
    <w:rsid w:val="009D12A3"/>
    <w:rsid w:val="009D17B3"/>
    <w:rsid w:val="009D17BB"/>
    <w:rsid w:val="009D1D32"/>
    <w:rsid w:val="009D1DF4"/>
    <w:rsid w:val="009D23E6"/>
    <w:rsid w:val="009D24EF"/>
    <w:rsid w:val="009D25C0"/>
    <w:rsid w:val="009D25D5"/>
    <w:rsid w:val="009D269C"/>
    <w:rsid w:val="009D2C3A"/>
    <w:rsid w:val="009D2D26"/>
    <w:rsid w:val="009D2E96"/>
    <w:rsid w:val="009D31C6"/>
    <w:rsid w:val="009D326F"/>
    <w:rsid w:val="009D329C"/>
    <w:rsid w:val="009D331F"/>
    <w:rsid w:val="009D3394"/>
    <w:rsid w:val="009D3448"/>
    <w:rsid w:val="009D3533"/>
    <w:rsid w:val="009D3536"/>
    <w:rsid w:val="009D373A"/>
    <w:rsid w:val="009D37B4"/>
    <w:rsid w:val="009D3831"/>
    <w:rsid w:val="009D38B9"/>
    <w:rsid w:val="009D3ABF"/>
    <w:rsid w:val="009D3BCB"/>
    <w:rsid w:val="009D3C19"/>
    <w:rsid w:val="009D3D57"/>
    <w:rsid w:val="009D3DB9"/>
    <w:rsid w:val="009D4534"/>
    <w:rsid w:val="009D46A5"/>
    <w:rsid w:val="009D4A17"/>
    <w:rsid w:val="009D54A8"/>
    <w:rsid w:val="009D55AF"/>
    <w:rsid w:val="009D568A"/>
    <w:rsid w:val="009D59D4"/>
    <w:rsid w:val="009D5B38"/>
    <w:rsid w:val="009D5BBF"/>
    <w:rsid w:val="009D5CEB"/>
    <w:rsid w:val="009D6325"/>
    <w:rsid w:val="009D637C"/>
    <w:rsid w:val="009D6469"/>
    <w:rsid w:val="009D650B"/>
    <w:rsid w:val="009D658A"/>
    <w:rsid w:val="009D65D8"/>
    <w:rsid w:val="009D663E"/>
    <w:rsid w:val="009D689D"/>
    <w:rsid w:val="009D69A0"/>
    <w:rsid w:val="009D69B8"/>
    <w:rsid w:val="009D6AA2"/>
    <w:rsid w:val="009D6C14"/>
    <w:rsid w:val="009D6CCD"/>
    <w:rsid w:val="009D6D3B"/>
    <w:rsid w:val="009D6DE4"/>
    <w:rsid w:val="009D710C"/>
    <w:rsid w:val="009D7216"/>
    <w:rsid w:val="009D7401"/>
    <w:rsid w:val="009D747F"/>
    <w:rsid w:val="009D7493"/>
    <w:rsid w:val="009D757E"/>
    <w:rsid w:val="009D7792"/>
    <w:rsid w:val="009D7796"/>
    <w:rsid w:val="009D7D12"/>
    <w:rsid w:val="009D7E20"/>
    <w:rsid w:val="009D7E8C"/>
    <w:rsid w:val="009D7FC1"/>
    <w:rsid w:val="009E00F0"/>
    <w:rsid w:val="009E03B0"/>
    <w:rsid w:val="009E0520"/>
    <w:rsid w:val="009E0903"/>
    <w:rsid w:val="009E0AE6"/>
    <w:rsid w:val="009E0BA5"/>
    <w:rsid w:val="009E0C05"/>
    <w:rsid w:val="009E0C98"/>
    <w:rsid w:val="009E0F15"/>
    <w:rsid w:val="009E161C"/>
    <w:rsid w:val="009E1805"/>
    <w:rsid w:val="009E1A91"/>
    <w:rsid w:val="009E1C06"/>
    <w:rsid w:val="009E1C96"/>
    <w:rsid w:val="009E1D82"/>
    <w:rsid w:val="009E1D86"/>
    <w:rsid w:val="009E1DA3"/>
    <w:rsid w:val="009E20CB"/>
    <w:rsid w:val="009E2225"/>
    <w:rsid w:val="009E22F9"/>
    <w:rsid w:val="009E23C0"/>
    <w:rsid w:val="009E24EA"/>
    <w:rsid w:val="009E285E"/>
    <w:rsid w:val="009E2A0E"/>
    <w:rsid w:val="009E2ADB"/>
    <w:rsid w:val="009E2B2A"/>
    <w:rsid w:val="009E2BA4"/>
    <w:rsid w:val="009E2BB8"/>
    <w:rsid w:val="009E2D67"/>
    <w:rsid w:val="009E2F53"/>
    <w:rsid w:val="009E3058"/>
    <w:rsid w:val="009E30FB"/>
    <w:rsid w:val="009E32FB"/>
    <w:rsid w:val="009E348C"/>
    <w:rsid w:val="009E34FE"/>
    <w:rsid w:val="009E3A10"/>
    <w:rsid w:val="009E3C59"/>
    <w:rsid w:val="009E44EC"/>
    <w:rsid w:val="009E458F"/>
    <w:rsid w:val="009E46AA"/>
    <w:rsid w:val="009E487A"/>
    <w:rsid w:val="009E48BE"/>
    <w:rsid w:val="009E498A"/>
    <w:rsid w:val="009E49BD"/>
    <w:rsid w:val="009E4BE3"/>
    <w:rsid w:val="009E4C44"/>
    <w:rsid w:val="009E4CAD"/>
    <w:rsid w:val="009E4ED6"/>
    <w:rsid w:val="009E53C1"/>
    <w:rsid w:val="009E53DC"/>
    <w:rsid w:val="009E549C"/>
    <w:rsid w:val="009E54C3"/>
    <w:rsid w:val="009E5707"/>
    <w:rsid w:val="009E5746"/>
    <w:rsid w:val="009E5BF7"/>
    <w:rsid w:val="009E5C32"/>
    <w:rsid w:val="009E5F6D"/>
    <w:rsid w:val="009E618A"/>
    <w:rsid w:val="009E62A7"/>
    <w:rsid w:val="009E6388"/>
    <w:rsid w:val="009E6549"/>
    <w:rsid w:val="009E662C"/>
    <w:rsid w:val="009E6658"/>
    <w:rsid w:val="009E6679"/>
    <w:rsid w:val="009E6AB3"/>
    <w:rsid w:val="009E7210"/>
    <w:rsid w:val="009E738D"/>
    <w:rsid w:val="009E754E"/>
    <w:rsid w:val="009E7844"/>
    <w:rsid w:val="009E7945"/>
    <w:rsid w:val="009E7C7F"/>
    <w:rsid w:val="009E7CE2"/>
    <w:rsid w:val="009E7DBF"/>
    <w:rsid w:val="009F0230"/>
    <w:rsid w:val="009F026E"/>
    <w:rsid w:val="009F035E"/>
    <w:rsid w:val="009F036B"/>
    <w:rsid w:val="009F06F1"/>
    <w:rsid w:val="009F070F"/>
    <w:rsid w:val="009F0813"/>
    <w:rsid w:val="009F08DD"/>
    <w:rsid w:val="009F0A43"/>
    <w:rsid w:val="009F0B6B"/>
    <w:rsid w:val="009F0C7B"/>
    <w:rsid w:val="009F0E65"/>
    <w:rsid w:val="009F0FDB"/>
    <w:rsid w:val="009F0FF6"/>
    <w:rsid w:val="009F1104"/>
    <w:rsid w:val="009F1AE8"/>
    <w:rsid w:val="009F1F97"/>
    <w:rsid w:val="009F202E"/>
    <w:rsid w:val="009F210A"/>
    <w:rsid w:val="009F2233"/>
    <w:rsid w:val="009F2253"/>
    <w:rsid w:val="009F2748"/>
    <w:rsid w:val="009F28F5"/>
    <w:rsid w:val="009F2A97"/>
    <w:rsid w:val="009F2AB3"/>
    <w:rsid w:val="009F2AB9"/>
    <w:rsid w:val="009F2C75"/>
    <w:rsid w:val="009F2DDC"/>
    <w:rsid w:val="009F2F6B"/>
    <w:rsid w:val="009F30AE"/>
    <w:rsid w:val="009F3124"/>
    <w:rsid w:val="009F3207"/>
    <w:rsid w:val="009F3299"/>
    <w:rsid w:val="009F35AA"/>
    <w:rsid w:val="009F3606"/>
    <w:rsid w:val="009F37F5"/>
    <w:rsid w:val="009F38AF"/>
    <w:rsid w:val="009F3936"/>
    <w:rsid w:val="009F3CE7"/>
    <w:rsid w:val="009F4017"/>
    <w:rsid w:val="009F401C"/>
    <w:rsid w:val="009F475E"/>
    <w:rsid w:val="009F496B"/>
    <w:rsid w:val="009F4A28"/>
    <w:rsid w:val="009F4AFD"/>
    <w:rsid w:val="009F4B67"/>
    <w:rsid w:val="009F4BE2"/>
    <w:rsid w:val="009F4D56"/>
    <w:rsid w:val="009F4EA3"/>
    <w:rsid w:val="009F4ED8"/>
    <w:rsid w:val="009F4FB7"/>
    <w:rsid w:val="009F5279"/>
    <w:rsid w:val="009F5303"/>
    <w:rsid w:val="009F543A"/>
    <w:rsid w:val="009F5583"/>
    <w:rsid w:val="009F5786"/>
    <w:rsid w:val="009F5923"/>
    <w:rsid w:val="009F5BDB"/>
    <w:rsid w:val="009F5F48"/>
    <w:rsid w:val="009F5FF1"/>
    <w:rsid w:val="009F62E8"/>
    <w:rsid w:val="009F6610"/>
    <w:rsid w:val="009F69EA"/>
    <w:rsid w:val="009F6C30"/>
    <w:rsid w:val="009F6D9A"/>
    <w:rsid w:val="009F6EA2"/>
    <w:rsid w:val="009F6F4C"/>
    <w:rsid w:val="009F6F65"/>
    <w:rsid w:val="009F7041"/>
    <w:rsid w:val="009F708C"/>
    <w:rsid w:val="009F74E4"/>
    <w:rsid w:val="009F7655"/>
    <w:rsid w:val="009F7729"/>
    <w:rsid w:val="009F7789"/>
    <w:rsid w:val="009F7812"/>
    <w:rsid w:val="009F7889"/>
    <w:rsid w:val="009F7AB5"/>
    <w:rsid w:val="009F7D5B"/>
    <w:rsid w:val="009F7E16"/>
    <w:rsid w:val="009F7EC3"/>
    <w:rsid w:val="00A00132"/>
    <w:rsid w:val="00A0059C"/>
    <w:rsid w:val="00A0083B"/>
    <w:rsid w:val="00A00DCB"/>
    <w:rsid w:val="00A00F55"/>
    <w:rsid w:val="00A0100B"/>
    <w:rsid w:val="00A011DD"/>
    <w:rsid w:val="00A011ED"/>
    <w:rsid w:val="00A0139A"/>
    <w:rsid w:val="00A01539"/>
    <w:rsid w:val="00A015AB"/>
    <w:rsid w:val="00A015BD"/>
    <w:rsid w:val="00A01746"/>
    <w:rsid w:val="00A01DA1"/>
    <w:rsid w:val="00A01EFC"/>
    <w:rsid w:val="00A01F25"/>
    <w:rsid w:val="00A0224E"/>
    <w:rsid w:val="00A0225A"/>
    <w:rsid w:val="00A022AF"/>
    <w:rsid w:val="00A022FE"/>
    <w:rsid w:val="00A0247D"/>
    <w:rsid w:val="00A024A3"/>
    <w:rsid w:val="00A0268C"/>
    <w:rsid w:val="00A02897"/>
    <w:rsid w:val="00A028ED"/>
    <w:rsid w:val="00A0296F"/>
    <w:rsid w:val="00A02A58"/>
    <w:rsid w:val="00A02BB8"/>
    <w:rsid w:val="00A02F19"/>
    <w:rsid w:val="00A03478"/>
    <w:rsid w:val="00A034CD"/>
    <w:rsid w:val="00A039C2"/>
    <w:rsid w:val="00A03C3A"/>
    <w:rsid w:val="00A03CAA"/>
    <w:rsid w:val="00A03ECA"/>
    <w:rsid w:val="00A03FA6"/>
    <w:rsid w:val="00A04386"/>
    <w:rsid w:val="00A04417"/>
    <w:rsid w:val="00A04542"/>
    <w:rsid w:val="00A04685"/>
    <w:rsid w:val="00A04743"/>
    <w:rsid w:val="00A048F6"/>
    <w:rsid w:val="00A049FB"/>
    <w:rsid w:val="00A050FC"/>
    <w:rsid w:val="00A051FD"/>
    <w:rsid w:val="00A0544B"/>
    <w:rsid w:val="00A0551E"/>
    <w:rsid w:val="00A05630"/>
    <w:rsid w:val="00A05793"/>
    <w:rsid w:val="00A059B4"/>
    <w:rsid w:val="00A05AAF"/>
    <w:rsid w:val="00A05F60"/>
    <w:rsid w:val="00A06266"/>
    <w:rsid w:val="00A06520"/>
    <w:rsid w:val="00A0666D"/>
    <w:rsid w:val="00A068C6"/>
    <w:rsid w:val="00A06953"/>
    <w:rsid w:val="00A06A33"/>
    <w:rsid w:val="00A06B01"/>
    <w:rsid w:val="00A06DCB"/>
    <w:rsid w:val="00A07054"/>
    <w:rsid w:val="00A0705C"/>
    <w:rsid w:val="00A070AA"/>
    <w:rsid w:val="00A070AD"/>
    <w:rsid w:val="00A070E9"/>
    <w:rsid w:val="00A071CC"/>
    <w:rsid w:val="00A07564"/>
    <w:rsid w:val="00A07593"/>
    <w:rsid w:val="00A07689"/>
    <w:rsid w:val="00A078AD"/>
    <w:rsid w:val="00A0793F"/>
    <w:rsid w:val="00A07AC2"/>
    <w:rsid w:val="00A07CE8"/>
    <w:rsid w:val="00A07D75"/>
    <w:rsid w:val="00A07DA6"/>
    <w:rsid w:val="00A1007F"/>
    <w:rsid w:val="00A10092"/>
    <w:rsid w:val="00A1015E"/>
    <w:rsid w:val="00A102C1"/>
    <w:rsid w:val="00A105BC"/>
    <w:rsid w:val="00A1067C"/>
    <w:rsid w:val="00A106E9"/>
    <w:rsid w:val="00A107CF"/>
    <w:rsid w:val="00A10B20"/>
    <w:rsid w:val="00A10C9E"/>
    <w:rsid w:val="00A10E40"/>
    <w:rsid w:val="00A11108"/>
    <w:rsid w:val="00A11334"/>
    <w:rsid w:val="00A11381"/>
    <w:rsid w:val="00A11962"/>
    <w:rsid w:val="00A11CAD"/>
    <w:rsid w:val="00A11DE6"/>
    <w:rsid w:val="00A12043"/>
    <w:rsid w:val="00A12050"/>
    <w:rsid w:val="00A1255C"/>
    <w:rsid w:val="00A12737"/>
    <w:rsid w:val="00A12790"/>
    <w:rsid w:val="00A1284D"/>
    <w:rsid w:val="00A12962"/>
    <w:rsid w:val="00A12A61"/>
    <w:rsid w:val="00A12A76"/>
    <w:rsid w:val="00A12C9A"/>
    <w:rsid w:val="00A12D8A"/>
    <w:rsid w:val="00A12DFF"/>
    <w:rsid w:val="00A12E8A"/>
    <w:rsid w:val="00A131AC"/>
    <w:rsid w:val="00A13268"/>
    <w:rsid w:val="00A132A9"/>
    <w:rsid w:val="00A13498"/>
    <w:rsid w:val="00A134B9"/>
    <w:rsid w:val="00A13564"/>
    <w:rsid w:val="00A13A2B"/>
    <w:rsid w:val="00A13B02"/>
    <w:rsid w:val="00A13D89"/>
    <w:rsid w:val="00A13D9E"/>
    <w:rsid w:val="00A140B2"/>
    <w:rsid w:val="00A14285"/>
    <w:rsid w:val="00A14434"/>
    <w:rsid w:val="00A14932"/>
    <w:rsid w:val="00A14A6B"/>
    <w:rsid w:val="00A14A74"/>
    <w:rsid w:val="00A14C6A"/>
    <w:rsid w:val="00A14CC9"/>
    <w:rsid w:val="00A14D09"/>
    <w:rsid w:val="00A153AF"/>
    <w:rsid w:val="00A1540D"/>
    <w:rsid w:val="00A15468"/>
    <w:rsid w:val="00A15522"/>
    <w:rsid w:val="00A1591D"/>
    <w:rsid w:val="00A1597F"/>
    <w:rsid w:val="00A15BD8"/>
    <w:rsid w:val="00A15D2F"/>
    <w:rsid w:val="00A15D4B"/>
    <w:rsid w:val="00A15E46"/>
    <w:rsid w:val="00A15F0D"/>
    <w:rsid w:val="00A15FEC"/>
    <w:rsid w:val="00A15FF2"/>
    <w:rsid w:val="00A1607C"/>
    <w:rsid w:val="00A1610A"/>
    <w:rsid w:val="00A16156"/>
    <w:rsid w:val="00A1632E"/>
    <w:rsid w:val="00A16537"/>
    <w:rsid w:val="00A166FB"/>
    <w:rsid w:val="00A16B8D"/>
    <w:rsid w:val="00A16CB2"/>
    <w:rsid w:val="00A16DFD"/>
    <w:rsid w:val="00A16EDC"/>
    <w:rsid w:val="00A170E2"/>
    <w:rsid w:val="00A1711F"/>
    <w:rsid w:val="00A17227"/>
    <w:rsid w:val="00A172D8"/>
    <w:rsid w:val="00A1737D"/>
    <w:rsid w:val="00A173E5"/>
    <w:rsid w:val="00A17627"/>
    <w:rsid w:val="00A1784E"/>
    <w:rsid w:val="00A179F9"/>
    <w:rsid w:val="00A17AD3"/>
    <w:rsid w:val="00A2010A"/>
    <w:rsid w:val="00A20145"/>
    <w:rsid w:val="00A201CE"/>
    <w:rsid w:val="00A204B3"/>
    <w:rsid w:val="00A209B2"/>
    <w:rsid w:val="00A20AA0"/>
    <w:rsid w:val="00A20E6A"/>
    <w:rsid w:val="00A20E77"/>
    <w:rsid w:val="00A21100"/>
    <w:rsid w:val="00A2136D"/>
    <w:rsid w:val="00A213D1"/>
    <w:rsid w:val="00A21483"/>
    <w:rsid w:val="00A214FF"/>
    <w:rsid w:val="00A21750"/>
    <w:rsid w:val="00A219A8"/>
    <w:rsid w:val="00A21DD9"/>
    <w:rsid w:val="00A21E80"/>
    <w:rsid w:val="00A21FE8"/>
    <w:rsid w:val="00A22F69"/>
    <w:rsid w:val="00A23112"/>
    <w:rsid w:val="00A2322A"/>
    <w:rsid w:val="00A232EB"/>
    <w:rsid w:val="00A23354"/>
    <w:rsid w:val="00A2379B"/>
    <w:rsid w:val="00A239A8"/>
    <w:rsid w:val="00A23A88"/>
    <w:rsid w:val="00A23B96"/>
    <w:rsid w:val="00A23DCB"/>
    <w:rsid w:val="00A23E7C"/>
    <w:rsid w:val="00A23F35"/>
    <w:rsid w:val="00A23F51"/>
    <w:rsid w:val="00A23F8F"/>
    <w:rsid w:val="00A24193"/>
    <w:rsid w:val="00A24216"/>
    <w:rsid w:val="00A242D1"/>
    <w:rsid w:val="00A24328"/>
    <w:rsid w:val="00A2438B"/>
    <w:rsid w:val="00A2441A"/>
    <w:rsid w:val="00A244CF"/>
    <w:rsid w:val="00A2483F"/>
    <w:rsid w:val="00A2487C"/>
    <w:rsid w:val="00A248A1"/>
    <w:rsid w:val="00A24996"/>
    <w:rsid w:val="00A24CA4"/>
    <w:rsid w:val="00A24D9C"/>
    <w:rsid w:val="00A24F31"/>
    <w:rsid w:val="00A24FBA"/>
    <w:rsid w:val="00A255B6"/>
    <w:rsid w:val="00A25735"/>
    <w:rsid w:val="00A25952"/>
    <w:rsid w:val="00A25A29"/>
    <w:rsid w:val="00A25C43"/>
    <w:rsid w:val="00A25D3D"/>
    <w:rsid w:val="00A25D9F"/>
    <w:rsid w:val="00A25DCF"/>
    <w:rsid w:val="00A26156"/>
    <w:rsid w:val="00A2621D"/>
    <w:rsid w:val="00A2666E"/>
    <w:rsid w:val="00A266B2"/>
    <w:rsid w:val="00A267F3"/>
    <w:rsid w:val="00A26AA4"/>
    <w:rsid w:val="00A26B4E"/>
    <w:rsid w:val="00A26C2C"/>
    <w:rsid w:val="00A26FED"/>
    <w:rsid w:val="00A27020"/>
    <w:rsid w:val="00A27070"/>
    <w:rsid w:val="00A27103"/>
    <w:rsid w:val="00A2745B"/>
    <w:rsid w:val="00A275FA"/>
    <w:rsid w:val="00A2774A"/>
    <w:rsid w:val="00A278C1"/>
    <w:rsid w:val="00A278CC"/>
    <w:rsid w:val="00A278FF"/>
    <w:rsid w:val="00A27945"/>
    <w:rsid w:val="00A27C2B"/>
    <w:rsid w:val="00A27D62"/>
    <w:rsid w:val="00A27D98"/>
    <w:rsid w:val="00A27F73"/>
    <w:rsid w:val="00A27F8F"/>
    <w:rsid w:val="00A27FD2"/>
    <w:rsid w:val="00A30148"/>
    <w:rsid w:val="00A30365"/>
    <w:rsid w:val="00A303B1"/>
    <w:rsid w:val="00A303C7"/>
    <w:rsid w:val="00A30533"/>
    <w:rsid w:val="00A305C1"/>
    <w:rsid w:val="00A307A8"/>
    <w:rsid w:val="00A309FF"/>
    <w:rsid w:val="00A30A6C"/>
    <w:rsid w:val="00A30CB0"/>
    <w:rsid w:val="00A30CC3"/>
    <w:rsid w:val="00A30EB8"/>
    <w:rsid w:val="00A3100E"/>
    <w:rsid w:val="00A310BA"/>
    <w:rsid w:val="00A31457"/>
    <w:rsid w:val="00A3149B"/>
    <w:rsid w:val="00A315EC"/>
    <w:rsid w:val="00A3167D"/>
    <w:rsid w:val="00A31A1A"/>
    <w:rsid w:val="00A31B39"/>
    <w:rsid w:val="00A31B52"/>
    <w:rsid w:val="00A32178"/>
    <w:rsid w:val="00A32335"/>
    <w:rsid w:val="00A324F7"/>
    <w:rsid w:val="00A3250C"/>
    <w:rsid w:val="00A32548"/>
    <w:rsid w:val="00A32622"/>
    <w:rsid w:val="00A327DD"/>
    <w:rsid w:val="00A327FF"/>
    <w:rsid w:val="00A32864"/>
    <w:rsid w:val="00A32AB1"/>
    <w:rsid w:val="00A32ABA"/>
    <w:rsid w:val="00A32B8E"/>
    <w:rsid w:val="00A32CF7"/>
    <w:rsid w:val="00A32D54"/>
    <w:rsid w:val="00A32E3B"/>
    <w:rsid w:val="00A32F18"/>
    <w:rsid w:val="00A32F76"/>
    <w:rsid w:val="00A32F8C"/>
    <w:rsid w:val="00A33034"/>
    <w:rsid w:val="00A3303B"/>
    <w:rsid w:val="00A33151"/>
    <w:rsid w:val="00A33440"/>
    <w:rsid w:val="00A33531"/>
    <w:rsid w:val="00A33599"/>
    <w:rsid w:val="00A336DD"/>
    <w:rsid w:val="00A33895"/>
    <w:rsid w:val="00A33939"/>
    <w:rsid w:val="00A33958"/>
    <w:rsid w:val="00A33B26"/>
    <w:rsid w:val="00A33B60"/>
    <w:rsid w:val="00A33B9D"/>
    <w:rsid w:val="00A33E42"/>
    <w:rsid w:val="00A33F75"/>
    <w:rsid w:val="00A342EE"/>
    <w:rsid w:val="00A345F9"/>
    <w:rsid w:val="00A3479C"/>
    <w:rsid w:val="00A3486B"/>
    <w:rsid w:val="00A34A44"/>
    <w:rsid w:val="00A34A51"/>
    <w:rsid w:val="00A34CD7"/>
    <w:rsid w:val="00A351F6"/>
    <w:rsid w:val="00A3526E"/>
    <w:rsid w:val="00A353F2"/>
    <w:rsid w:val="00A354E2"/>
    <w:rsid w:val="00A35641"/>
    <w:rsid w:val="00A35891"/>
    <w:rsid w:val="00A358F6"/>
    <w:rsid w:val="00A35A78"/>
    <w:rsid w:val="00A35CE3"/>
    <w:rsid w:val="00A35EB7"/>
    <w:rsid w:val="00A361A5"/>
    <w:rsid w:val="00A36424"/>
    <w:rsid w:val="00A364C1"/>
    <w:rsid w:val="00A36A42"/>
    <w:rsid w:val="00A36FE4"/>
    <w:rsid w:val="00A37167"/>
    <w:rsid w:val="00A3726C"/>
    <w:rsid w:val="00A372BB"/>
    <w:rsid w:val="00A3792B"/>
    <w:rsid w:val="00A37989"/>
    <w:rsid w:val="00A37AFE"/>
    <w:rsid w:val="00A40105"/>
    <w:rsid w:val="00A4021A"/>
    <w:rsid w:val="00A402FB"/>
    <w:rsid w:val="00A404E0"/>
    <w:rsid w:val="00A40661"/>
    <w:rsid w:val="00A40819"/>
    <w:rsid w:val="00A408E1"/>
    <w:rsid w:val="00A40D94"/>
    <w:rsid w:val="00A40F9C"/>
    <w:rsid w:val="00A40FDD"/>
    <w:rsid w:val="00A411A0"/>
    <w:rsid w:val="00A41344"/>
    <w:rsid w:val="00A413C1"/>
    <w:rsid w:val="00A41406"/>
    <w:rsid w:val="00A41444"/>
    <w:rsid w:val="00A4178F"/>
    <w:rsid w:val="00A4180D"/>
    <w:rsid w:val="00A41D4C"/>
    <w:rsid w:val="00A41F4E"/>
    <w:rsid w:val="00A420C3"/>
    <w:rsid w:val="00A421E9"/>
    <w:rsid w:val="00A42219"/>
    <w:rsid w:val="00A42292"/>
    <w:rsid w:val="00A42381"/>
    <w:rsid w:val="00A424C8"/>
    <w:rsid w:val="00A4250B"/>
    <w:rsid w:val="00A426B0"/>
    <w:rsid w:val="00A4281C"/>
    <w:rsid w:val="00A42920"/>
    <w:rsid w:val="00A42CD4"/>
    <w:rsid w:val="00A42DD7"/>
    <w:rsid w:val="00A42F9A"/>
    <w:rsid w:val="00A4303C"/>
    <w:rsid w:val="00A432C5"/>
    <w:rsid w:val="00A4339F"/>
    <w:rsid w:val="00A438C9"/>
    <w:rsid w:val="00A43C0F"/>
    <w:rsid w:val="00A43D0D"/>
    <w:rsid w:val="00A43E6C"/>
    <w:rsid w:val="00A43F47"/>
    <w:rsid w:val="00A43F7F"/>
    <w:rsid w:val="00A443CE"/>
    <w:rsid w:val="00A445E1"/>
    <w:rsid w:val="00A44751"/>
    <w:rsid w:val="00A44C4E"/>
    <w:rsid w:val="00A44D39"/>
    <w:rsid w:val="00A44D75"/>
    <w:rsid w:val="00A44E50"/>
    <w:rsid w:val="00A4500B"/>
    <w:rsid w:val="00A45068"/>
    <w:rsid w:val="00A45370"/>
    <w:rsid w:val="00A453FD"/>
    <w:rsid w:val="00A45650"/>
    <w:rsid w:val="00A456AA"/>
    <w:rsid w:val="00A456E8"/>
    <w:rsid w:val="00A456F8"/>
    <w:rsid w:val="00A4593A"/>
    <w:rsid w:val="00A4594C"/>
    <w:rsid w:val="00A459A4"/>
    <w:rsid w:val="00A45BF7"/>
    <w:rsid w:val="00A45C8E"/>
    <w:rsid w:val="00A45E3A"/>
    <w:rsid w:val="00A46081"/>
    <w:rsid w:val="00A4629C"/>
    <w:rsid w:val="00A4629E"/>
    <w:rsid w:val="00A465C2"/>
    <w:rsid w:val="00A4669A"/>
    <w:rsid w:val="00A46A84"/>
    <w:rsid w:val="00A46E5A"/>
    <w:rsid w:val="00A46F56"/>
    <w:rsid w:val="00A46FFD"/>
    <w:rsid w:val="00A473BC"/>
    <w:rsid w:val="00A475D6"/>
    <w:rsid w:val="00A47C44"/>
    <w:rsid w:val="00A47E36"/>
    <w:rsid w:val="00A47FF0"/>
    <w:rsid w:val="00A50214"/>
    <w:rsid w:val="00A50302"/>
    <w:rsid w:val="00A50422"/>
    <w:rsid w:val="00A50781"/>
    <w:rsid w:val="00A50811"/>
    <w:rsid w:val="00A50B2E"/>
    <w:rsid w:val="00A50C61"/>
    <w:rsid w:val="00A50FA1"/>
    <w:rsid w:val="00A510A8"/>
    <w:rsid w:val="00A5110C"/>
    <w:rsid w:val="00A51158"/>
    <w:rsid w:val="00A51227"/>
    <w:rsid w:val="00A51535"/>
    <w:rsid w:val="00A51782"/>
    <w:rsid w:val="00A517C8"/>
    <w:rsid w:val="00A519C3"/>
    <w:rsid w:val="00A51BCF"/>
    <w:rsid w:val="00A51D65"/>
    <w:rsid w:val="00A51D75"/>
    <w:rsid w:val="00A51F55"/>
    <w:rsid w:val="00A52143"/>
    <w:rsid w:val="00A5222F"/>
    <w:rsid w:val="00A52324"/>
    <w:rsid w:val="00A523A2"/>
    <w:rsid w:val="00A523E4"/>
    <w:rsid w:val="00A5254B"/>
    <w:rsid w:val="00A525DC"/>
    <w:rsid w:val="00A52678"/>
    <w:rsid w:val="00A52782"/>
    <w:rsid w:val="00A5283D"/>
    <w:rsid w:val="00A52AA5"/>
    <w:rsid w:val="00A52B01"/>
    <w:rsid w:val="00A52EDE"/>
    <w:rsid w:val="00A5309E"/>
    <w:rsid w:val="00A53331"/>
    <w:rsid w:val="00A533A9"/>
    <w:rsid w:val="00A53401"/>
    <w:rsid w:val="00A534FE"/>
    <w:rsid w:val="00A5384D"/>
    <w:rsid w:val="00A53F29"/>
    <w:rsid w:val="00A54185"/>
    <w:rsid w:val="00A5461A"/>
    <w:rsid w:val="00A54859"/>
    <w:rsid w:val="00A54922"/>
    <w:rsid w:val="00A549FD"/>
    <w:rsid w:val="00A54E50"/>
    <w:rsid w:val="00A54EEB"/>
    <w:rsid w:val="00A54EFA"/>
    <w:rsid w:val="00A55200"/>
    <w:rsid w:val="00A5523D"/>
    <w:rsid w:val="00A55288"/>
    <w:rsid w:val="00A5528E"/>
    <w:rsid w:val="00A5533B"/>
    <w:rsid w:val="00A553AF"/>
    <w:rsid w:val="00A5547A"/>
    <w:rsid w:val="00A55924"/>
    <w:rsid w:val="00A5595E"/>
    <w:rsid w:val="00A559E2"/>
    <w:rsid w:val="00A55BC7"/>
    <w:rsid w:val="00A55C6F"/>
    <w:rsid w:val="00A55ECA"/>
    <w:rsid w:val="00A55EE3"/>
    <w:rsid w:val="00A55FB3"/>
    <w:rsid w:val="00A55FF1"/>
    <w:rsid w:val="00A5625F"/>
    <w:rsid w:val="00A56307"/>
    <w:rsid w:val="00A56639"/>
    <w:rsid w:val="00A566E1"/>
    <w:rsid w:val="00A56B69"/>
    <w:rsid w:val="00A56D73"/>
    <w:rsid w:val="00A5701F"/>
    <w:rsid w:val="00A570A1"/>
    <w:rsid w:val="00A577F5"/>
    <w:rsid w:val="00A57B82"/>
    <w:rsid w:val="00A57BBD"/>
    <w:rsid w:val="00A57D11"/>
    <w:rsid w:val="00A57D7D"/>
    <w:rsid w:val="00A57E86"/>
    <w:rsid w:val="00A57F1E"/>
    <w:rsid w:val="00A57FD6"/>
    <w:rsid w:val="00A600AE"/>
    <w:rsid w:val="00A6013C"/>
    <w:rsid w:val="00A60207"/>
    <w:rsid w:val="00A60527"/>
    <w:rsid w:val="00A60624"/>
    <w:rsid w:val="00A60632"/>
    <w:rsid w:val="00A6092E"/>
    <w:rsid w:val="00A609D5"/>
    <w:rsid w:val="00A60AF8"/>
    <w:rsid w:val="00A60BA3"/>
    <w:rsid w:val="00A60C27"/>
    <w:rsid w:val="00A60CF5"/>
    <w:rsid w:val="00A60D4D"/>
    <w:rsid w:val="00A60D60"/>
    <w:rsid w:val="00A60FFE"/>
    <w:rsid w:val="00A6125A"/>
    <w:rsid w:val="00A6146D"/>
    <w:rsid w:val="00A6153B"/>
    <w:rsid w:val="00A6154E"/>
    <w:rsid w:val="00A6158F"/>
    <w:rsid w:val="00A61720"/>
    <w:rsid w:val="00A6180C"/>
    <w:rsid w:val="00A61859"/>
    <w:rsid w:val="00A61AD8"/>
    <w:rsid w:val="00A61D71"/>
    <w:rsid w:val="00A61EA2"/>
    <w:rsid w:val="00A624FE"/>
    <w:rsid w:val="00A62513"/>
    <w:rsid w:val="00A62520"/>
    <w:rsid w:val="00A62551"/>
    <w:rsid w:val="00A62559"/>
    <w:rsid w:val="00A6256E"/>
    <w:rsid w:val="00A62667"/>
    <w:rsid w:val="00A628D5"/>
    <w:rsid w:val="00A62B33"/>
    <w:rsid w:val="00A62BB6"/>
    <w:rsid w:val="00A62C24"/>
    <w:rsid w:val="00A62C69"/>
    <w:rsid w:val="00A62D40"/>
    <w:rsid w:val="00A62DB5"/>
    <w:rsid w:val="00A62FE8"/>
    <w:rsid w:val="00A6326F"/>
    <w:rsid w:val="00A63280"/>
    <w:rsid w:val="00A63395"/>
    <w:rsid w:val="00A636CC"/>
    <w:rsid w:val="00A63946"/>
    <w:rsid w:val="00A63A5A"/>
    <w:rsid w:val="00A63F35"/>
    <w:rsid w:val="00A63F40"/>
    <w:rsid w:val="00A63F83"/>
    <w:rsid w:val="00A6426D"/>
    <w:rsid w:val="00A64278"/>
    <w:rsid w:val="00A642A1"/>
    <w:rsid w:val="00A64409"/>
    <w:rsid w:val="00A64624"/>
    <w:rsid w:val="00A64750"/>
    <w:rsid w:val="00A64B18"/>
    <w:rsid w:val="00A64BB7"/>
    <w:rsid w:val="00A64C1A"/>
    <w:rsid w:val="00A64E26"/>
    <w:rsid w:val="00A6576F"/>
    <w:rsid w:val="00A6581A"/>
    <w:rsid w:val="00A65C5F"/>
    <w:rsid w:val="00A65D20"/>
    <w:rsid w:val="00A65F49"/>
    <w:rsid w:val="00A65F96"/>
    <w:rsid w:val="00A664BC"/>
    <w:rsid w:val="00A664BD"/>
    <w:rsid w:val="00A66627"/>
    <w:rsid w:val="00A6671B"/>
    <w:rsid w:val="00A6689C"/>
    <w:rsid w:val="00A668E2"/>
    <w:rsid w:val="00A66BEE"/>
    <w:rsid w:val="00A66D65"/>
    <w:rsid w:val="00A67045"/>
    <w:rsid w:val="00A671F2"/>
    <w:rsid w:val="00A6724C"/>
    <w:rsid w:val="00A6734E"/>
    <w:rsid w:val="00A67695"/>
    <w:rsid w:val="00A67886"/>
    <w:rsid w:val="00A679AF"/>
    <w:rsid w:val="00A67B1E"/>
    <w:rsid w:val="00A67B49"/>
    <w:rsid w:val="00A67CE7"/>
    <w:rsid w:val="00A67F3F"/>
    <w:rsid w:val="00A67F44"/>
    <w:rsid w:val="00A67F51"/>
    <w:rsid w:val="00A70008"/>
    <w:rsid w:val="00A70102"/>
    <w:rsid w:val="00A702B7"/>
    <w:rsid w:val="00A7043B"/>
    <w:rsid w:val="00A704BD"/>
    <w:rsid w:val="00A705FE"/>
    <w:rsid w:val="00A706D1"/>
    <w:rsid w:val="00A70745"/>
    <w:rsid w:val="00A70AB7"/>
    <w:rsid w:val="00A70EFA"/>
    <w:rsid w:val="00A71094"/>
    <w:rsid w:val="00A71231"/>
    <w:rsid w:val="00A714F9"/>
    <w:rsid w:val="00A71571"/>
    <w:rsid w:val="00A71598"/>
    <w:rsid w:val="00A715C2"/>
    <w:rsid w:val="00A715FC"/>
    <w:rsid w:val="00A7174A"/>
    <w:rsid w:val="00A718F1"/>
    <w:rsid w:val="00A71AB3"/>
    <w:rsid w:val="00A71D17"/>
    <w:rsid w:val="00A71E9A"/>
    <w:rsid w:val="00A7200F"/>
    <w:rsid w:val="00A72073"/>
    <w:rsid w:val="00A7233B"/>
    <w:rsid w:val="00A72556"/>
    <w:rsid w:val="00A725D5"/>
    <w:rsid w:val="00A726DB"/>
    <w:rsid w:val="00A72BF5"/>
    <w:rsid w:val="00A731FA"/>
    <w:rsid w:val="00A732BB"/>
    <w:rsid w:val="00A733FF"/>
    <w:rsid w:val="00A73496"/>
    <w:rsid w:val="00A7398F"/>
    <w:rsid w:val="00A7399F"/>
    <w:rsid w:val="00A739C2"/>
    <w:rsid w:val="00A73AD2"/>
    <w:rsid w:val="00A73FD1"/>
    <w:rsid w:val="00A74026"/>
    <w:rsid w:val="00A741BB"/>
    <w:rsid w:val="00A743D2"/>
    <w:rsid w:val="00A7447D"/>
    <w:rsid w:val="00A74816"/>
    <w:rsid w:val="00A74A43"/>
    <w:rsid w:val="00A74D4D"/>
    <w:rsid w:val="00A74DCC"/>
    <w:rsid w:val="00A74E0A"/>
    <w:rsid w:val="00A74F7A"/>
    <w:rsid w:val="00A7515D"/>
    <w:rsid w:val="00A75469"/>
    <w:rsid w:val="00A75563"/>
    <w:rsid w:val="00A75A01"/>
    <w:rsid w:val="00A75A38"/>
    <w:rsid w:val="00A75B6E"/>
    <w:rsid w:val="00A75D1E"/>
    <w:rsid w:val="00A75DC8"/>
    <w:rsid w:val="00A75E8D"/>
    <w:rsid w:val="00A75FE2"/>
    <w:rsid w:val="00A76199"/>
    <w:rsid w:val="00A763C1"/>
    <w:rsid w:val="00A7642C"/>
    <w:rsid w:val="00A76571"/>
    <w:rsid w:val="00A766B0"/>
    <w:rsid w:val="00A76730"/>
    <w:rsid w:val="00A76A52"/>
    <w:rsid w:val="00A76B11"/>
    <w:rsid w:val="00A76F51"/>
    <w:rsid w:val="00A76FC5"/>
    <w:rsid w:val="00A7704F"/>
    <w:rsid w:val="00A770CA"/>
    <w:rsid w:val="00A7715B"/>
    <w:rsid w:val="00A7728D"/>
    <w:rsid w:val="00A77290"/>
    <w:rsid w:val="00A772C0"/>
    <w:rsid w:val="00A77328"/>
    <w:rsid w:val="00A773BF"/>
    <w:rsid w:val="00A77510"/>
    <w:rsid w:val="00A7757A"/>
    <w:rsid w:val="00A77737"/>
    <w:rsid w:val="00A77773"/>
    <w:rsid w:val="00A77839"/>
    <w:rsid w:val="00A779A4"/>
    <w:rsid w:val="00A77AB4"/>
    <w:rsid w:val="00A77AFF"/>
    <w:rsid w:val="00A77BF5"/>
    <w:rsid w:val="00A77C3F"/>
    <w:rsid w:val="00A77ED7"/>
    <w:rsid w:val="00A77FFD"/>
    <w:rsid w:val="00A80051"/>
    <w:rsid w:val="00A802C7"/>
    <w:rsid w:val="00A802D3"/>
    <w:rsid w:val="00A806C0"/>
    <w:rsid w:val="00A80730"/>
    <w:rsid w:val="00A80D2B"/>
    <w:rsid w:val="00A80F8E"/>
    <w:rsid w:val="00A8105C"/>
    <w:rsid w:val="00A812EE"/>
    <w:rsid w:val="00A81311"/>
    <w:rsid w:val="00A813C3"/>
    <w:rsid w:val="00A813F6"/>
    <w:rsid w:val="00A8141A"/>
    <w:rsid w:val="00A816A7"/>
    <w:rsid w:val="00A8186F"/>
    <w:rsid w:val="00A81C45"/>
    <w:rsid w:val="00A81CC5"/>
    <w:rsid w:val="00A81CCB"/>
    <w:rsid w:val="00A81F5A"/>
    <w:rsid w:val="00A820B5"/>
    <w:rsid w:val="00A82174"/>
    <w:rsid w:val="00A821C0"/>
    <w:rsid w:val="00A82685"/>
    <w:rsid w:val="00A8276D"/>
    <w:rsid w:val="00A82FFE"/>
    <w:rsid w:val="00A8301C"/>
    <w:rsid w:val="00A830F6"/>
    <w:rsid w:val="00A831D2"/>
    <w:rsid w:val="00A83237"/>
    <w:rsid w:val="00A832F2"/>
    <w:rsid w:val="00A83551"/>
    <w:rsid w:val="00A836C8"/>
    <w:rsid w:val="00A83828"/>
    <w:rsid w:val="00A838AF"/>
    <w:rsid w:val="00A839C8"/>
    <w:rsid w:val="00A83B1F"/>
    <w:rsid w:val="00A83D0E"/>
    <w:rsid w:val="00A83D1C"/>
    <w:rsid w:val="00A83D29"/>
    <w:rsid w:val="00A83D7E"/>
    <w:rsid w:val="00A84028"/>
    <w:rsid w:val="00A8424C"/>
    <w:rsid w:val="00A84355"/>
    <w:rsid w:val="00A8468B"/>
    <w:rsid w:val="00A84799"/>
    <w:rsid w:val="00A84B91"/>
    <w:rsid w:val="00A84C78"/>
    <w:rsid w:val="00A84C94"/>
    <w:rsid w:val="00A84E3E"/>
    <w:rsid w:val="00A85107"/>
    <w:rsid w:val="00A8525B"/>
    <w:rsid w:val="00A852EF"/>
    <w:rsid w:val="00A856A0"/>
    <w:rsid w:val="00A85ABB"/>
    <w:rsid w:val="00A8602C"/>
    <w:rsid w:val="00A8610C"/>
    <w:rsid w:val="00A86215"/>
    <w:rsid w:val="00A8638E"/>
    <w:rsid w:val="00A8656D"/>
    <w:rsid w:val="00A86B11"/>
    <w:rsid w:val="00A86C70"/>
    <w:rsid w:val="00A86D9A"/>
    <w:rsid w:val="00A86DF4"/>
    <w:rsid w:val="00A86FA6"/>
    <w:rsid w:val="00A86FF5"/>
    <w:rsid w:val="00A871F3"/>
    <w:rsid w:val="00A87256"/>
    <w:rsid w:val="00A8735D"/>
    <w:rsid w:val="00A87401"/>
    <w:rsid w:val="00A87747"/>
    <w:rsid w:val="00A877C4"/>
    <w:rsid w:val="00A879D0"/>
    <w:rsid w:val="00A87A3F"/>
    <w:rsid w:val="00A87B8D"/>
    <w:rsid w:val="00A87D3D"/>
    <w:rsid w:val="00A87ED1"/>
    <w:rsid w:val="00A87F6A"/>
    <w:rsid w:val="00A9003F"/>
    <w:rsid w:val="00A90190"/>
    <w:rsid w:val="00A907C5"/>
    <w:rsid w:val="00A907CC"/>
    <w:rsid w:val="00A9094B"/>
    <w:rsid w:val="00A90984"/>
    <w:rsid w:val="00A90C24"/>
    <w:rsid w:val="00A90C74"/>
    <w:rsid w:val="00A912E0"/>
    <w:rsid w:val="00A914C9"/>
    <w:rsid w:val="00A915D7"/>
    <w:rsid w:val="00A9194B"/>
    <w:rsid w:val="00A91B4C"/>
    <w:rsid w:val="00A91C19"/>
    <w:rsid w:val="00A91FBD"/>
    <w:rsid w:val="00A9238C"/>
    <w:rsid w:val="00A92450"/>
    <w:rsid w:val="00A924A8"/>
    <w:rsid w:val="00A924EC"/>
    <w:rsid w:val="00A9273F"/>
    <w:rsid w:val="00A927A0"/>
    <w:rsid w:val="00A92970"/>
    <w:rsid w:val="00A92AC2"/>
    <w:rsid w:val="00A92C9A"/>
    <w:rsid w:val="00A9331E"/>
    <w:rsid w:val="00A93344"/>
    <w:rsid w:val="00A935D3"/>
    <w:rsid w:val="00A93856"/>
    <w:rsid w:val="00A9387A"/>
    <w:rsid w:val="00A938E3"/>
    <w:rsid w:val="00A93A2D"/>
    <w:rsid w:val="00A93B51"/>
    <w:rsid w:val="00A93EB1"/>
    <w:rsid w:val="00A93EC2"/>
    <w:rsid w:val="00A93F95"/>
    <w:rsid w:val="00A941B7"/>
    <w:rsid w:val="00A941D8"/>
    <w:rsid w:val="00A94411"/>
    <w:rsid w:val="00A9471E"/>
    <w:rsid w:val="00A94A1D"/>
    <w:rsid w:val="00A94CD2"/>
    <w:rsid w:val="00A952EA"/>
    <w:rsid w:val="00A9537C"/>
    <w:rsid w:val="00A95619"/>
    <w:rsid w:val="00A95934"/>
    <w:rsid w:val="00A95AFD"/>
    <w:rsid w:val="00A95B92"/>
    <w:rsid w:val="00A95BA5"/>
    <w:rsid w:val="00A95C45"/>
    <w:rsid w:val="00A95CB8"/>
    <w:rsid w:val="00A95EFA"/>
    <w:rsid w:val="00A963A6"/>
    <w:rsid w:val="00A9647D"/>
    <w:rsid w:val="00A9649F"/>
    <w:rsid w:val="00A964AF"/>
    <w:rsid w:val="00A964C6"/>
    <w:rsid w:val="00A964D8"/>
    <w:rsid w:val="00A966D2"/>
    <w:rsid w:val="00A966E4"/>
    <w:rsid w:val="00A96776"/>
    <w:rsid w:val="00A96786"/>
    <w:rsid w:val="00A96978"/>
    <w:rsid w:val="00A96B8B"/>
    <w:rsid w:val="00A96BA9"/>
    <w:rsid w:val="00A96C3D"/>
    <w:rsid w:val="00A96E4E"/>
    <w:rsid w:val="00A971C5"/>
    <w:rsid w:val="00A974FB"/>
    <w:rsid w:val="00A97530"/>
    <w:rsid w:val="00A97669"/>
    <w:rsid w:val="00A97778"/>
    <w:rsid w:val="00A978EA"/>
    <w:rsid w:val="00A979CE"/>
    <w:rsid w:val="00A97A01"/>
    <w:rsid w:val="00A97A58"/>
    <w:rsid w:val="00A97A8C"/>
    <w:rsid w:val="00A97DD2"/>
    <w:rsid w:val="00A97FB7"/>
    <w:rsid w:val="00AA0047"/>
    <w:rsid w:val="00AA01BB"/>
    <w:rsid w:val="00AA0545"/>
    <w:rsid w:val="00AA0BF1"/>
    <w:rsid w:val="00AA0CD7"/>
    <w:rsid w:val="00AA0E52"/>
    <w:rsid w:val="00AA0F14"/>
    <w:rsid w:val="00AA1291"/>
    <w:rsid w:val="00AA148F"/>
    <w:rsid w:val="00AA14E3"/>
    <w:rsid w:val="00AA1763"/>
    <w:rsid w:val="00AA1A12"/>
    <w:rsid w:val="00AA1E3D"/>
    <w:rsid w:val="00AA24B3"/>
    <w:rsid w:val="00AA251B"/>
    <w:rsid w:val="00AA27BB"/>
    <w:rsid w:val="00AA2D54"/>
    <w:rsid w:val="00AA3001"/>
    <w:rsid w:val="00AA308B"/>
    <w:rsid w:val="00AA3437"/>
    <w:rsid w:val="00AA3E5E"/>
    <w:rsid w:val="00AA3E7F"/>
    <w:rsid w:val="00AA3EC5"/>
    <w:rsid w:val="00AA3EFA"/>
    <w:rsid w:val="00AA3FF7"/>
    <w:rsid w:val="00AA4055"/>
    <w:rsid w:val="00AA4132"/>
    <w:rsid w:val="00AA4158"/>
    <w:rsid w:val="00AA43FD"/>
    <w:rsid w:val="00AA459B"/>
    <w:rsid w:val="00AA4794"/>
    <w:rsid w:val="00AA4942"/>
    <w:rsid w:val="00AA4C0B"/>
    <w:rsid w:val="00AA4E7E"/>
    <w:rsid w:val="00AA51E9"/>
    <w:rsid w:val="00AA5306"/>
    <w:rsid w:val="00AA5327"/>
    <w:rsid w:val="00AA5520"/>
    <w:rsid w:val="00AA55FE"/>
    <w:rsid w:val="00AA5742"/>
    <w:rsid w:val="00AA5AA6"/>
    <w:rsid w:val="00AA5DAC"/>
    <w:rsid w:val="00AA5E56"/>
    <w:rsid w:val="00AA608F"/>
    <w:rsid w:val="00AA622A"/>
    <w:rsid w:val="00AA6582"/>
    <w:rsid w:val="00AA68F2"/>
    <w:rsid w:val="00AA6AD1"/>
    <w:rsid w:val="00AA6B92"/>
    <w:rsid w:val="00AA6C7C"/>
    <w:rsid w:val="00AA71A2"/>
    <w:rsid w:val="00AA732C"/>
    <w:rsid w:val="00AA73C3"/>
    <w:rsid w:val="00AA74A6"/>
    <w:rsid w:val="00AA7B75"/>
    <w:rsid w:val="00AA7C73"/>
    <w:rsid w:val="00AB000C"/>
    <w:rsid w:val="00AB024F"/>
    <w:rsid w:val="00AB0317"/>
    <w:rsid w:val="00AB03F6"/>
    <w:rsid w:val="00AB059E"/>
    <w:rsid w:val="00AB063D"/>
    <w:rsid w:val="00AB0822"/>
    <w:rsid w:val="00AB0BEE"/>
    <w:rsid w:val="00AB0C5D"/>
    <w:rsid w:val="00AB0CD3"/>
    <w:rsid w:val="00AB0D8D"/>
    <w:rsid w:val="00AB0DC2"/>
    <w:rsid w:val="00AB0EA7"/>
    <w:rsid w:val="00AB0EA8"/>
    <w:rsid w:val="00AB0F54"/>
    <w:rsid w:val="00AB1055"/>
    <w:rsid w:val="00AB11B0"/>
    <w:rsid w:val="00AB11BA"/>
    <w:rsid w:val="00AB13F9"/>
    <w:rsid w:val="00AB14D6"/>
    <w:rsid w:val="00AB18E6"/>
    <w:rsid w:val="00AB191B"/>
    <w:rsid w:val="00AB19F8"/>
    <w:rsid w:val="00AB1A4A"/>
    <w:rsid w:val="00AB1CF7"/>
    <w:rsid w:val="00AB2362"/>
    <w:rsid w:val="00AB24ED"/>
    <w:rsid w:val="00AB2644"/>
    <w:rsid w:val="00AB2721"/>
    <w:rsid w:val="00AB27C9"/>
    <w:rsid w:val="00AB29AD"/>
    <w:rsid w:val="00AB3026"/>
    <w:rsid w:val="00AB3202"/>
    <w:rsid w:val="00AB33A1"/>
    <w:rsid w:val="00AB342D"/>
    <w:rsid w:val="00AB36EE"/>
    <w:rsid w:val="00AB39E5"/>
    <w:rsid w:val="00AB3A47"/>
    <w:rsid w:val="00AB3EF6"/>
    <w:rsid w:val="00AB3EFE"/>
    <w:rsid w:val="00AB3FBD"/>
    <w:rsid w:val="00AB4081"/>
    <w:rsid w:val="00AB421E"/>
    <w:rsid w:val="00AB433E"/>
    <w:rsid w:val="00AB440A"/>
    <w:rsid w:val="00AB44CB"/>
    <w:rsid w:val="00AB4605"/>
    <w:rsid w:val="00AB4903"/>
    <w:rsid w:val="00AB4947"/>
    <w:rsid w:val="00AB4C18"/>
    <w:rsid w:val="00AB4DAC"/>
    <w:rsid w:val="00AB504D"/>
    <w:rsid w:val="00AB52DD"/>
    <w:rsid w:val="00AB540B"/>
    <w:rsid w:val="00AB59C3"/>
    <w:rsid w:val="00AB5DD5"/>
    <w:rsid w:val="00AB5DEA"/>
    <w:rsid w:val="00AB5F76"/>
    <w:rsid w:val="00AB600F"/>
    <w:rsid w:val="00AB60D2"/>
    <w:rsid w:val="00AB60D9"/>
    <w:rsid w:val="00AB61E7"/>
    <w:rsid w:val="00AB6280"/>
    <w:rsid w:val="00AB64A0"/>
    <w:rsid w:val="00AB66B4"/>
    <w:rsid w:val="00AB6B6C"/>
    <w:rsid w:val="00AB6BC8"/>
    <w:rsid w:val="00AB6BE8"/>
    <w:rsid w:val="00AB6D4A"/>
    <w:rsid w:val="00AB6E9C"/>
    <w:rsid w:val="00AB6EE5"/>
    <w:rsid w:val="00AB7067"/>
    <w:rsid w:val="00AB7401"/>
    <w:rsid w:val="00AB76C7"/>
    <w:rsid w:val="00AB77D3"/>
    <w:rsid w:val="00AB7A9C"/>
    <w:rsid w:val="00AB7D55"/>
    <w:rsid w:val="00AC0073"/>
    <w:rsid w:val="00AC009C"/>
    <w:rsid w:val="00AC057B"/>
    <w:rsid w:val="00AC0667"/>
    <w:rsid w:val="00AC06B0"/>
    <w:rsid w:val="00AC07C8"/>
    <w:rsid w:val="00AC0809"/>
    <w:rsid w:val="00AC0DFD"/>
    <w:rsid w:val="00AC0E08"/>
    <w:rsid w:val="00AC0EAA"/>
    <w:rsid w:val="00AC1344"/>
    <w:rsid w:val="00AC140A"/>
    <w:rsid w:val="00AC14D6"/>
    <w:rsid w:val="00AC1593"/>
    <w:rsid w:val="00AC15D7"/>
    <w:rsid w:val="00AC1D43"/>
    <w:rsid w:val="00AC2009"/>
    <w:rsid w:val="00AC21EA"/>
    <w:rsid w:val="00AC2249"/>
    <w:rsid w:val="00AC239B"/>
    <w:rsid w:val="00AC24E3"/>
    <w:rsid w:val="00AC27E0"/>
    <w:rsid w:val="00AC2841"/>
    <w:rsid w:val="00AC2A3A"/>
    <w:rsid w:val="00AC2D7D"/>
    <w:rsid w:val="00AC2E76"/>
    <w:rsid w:val="00AC2F46"/>
    <w:rsid w:val="00AC2FE5"/>
    <w:rsid w:val="00AC31DE"/>
    <w:rsid w:val="00AC3635"/>
    <w:rsid w:val="00AC382B"/>
    <w:rsid w:val="00AC38F0"/>
    <w:rsid w:val="00AC3AC1"/>
    <w:rsid w:val="00AC3F49"/>
    <w:rsid w:val="00AC4318"/>
    <w:rsid w:val="00AC4684"/>
    <w:rsid w:val="00AC47E7"/>
    <w:rsid w:val="00AC4848"/>
    <w:rsid w:val="00AC48B0"/>
    <w:rsid w:val="00AC492E"/>
    <w:rsid w:val="00AC4C73"/>
    <w:rsid w:val="00AC4D59"/>
    <w:rsid w:val="00AC528E"/>
    <w:rsid w:val="00AC560E"/>
    <w:rsid w:val="00AC582E"/>
    <w:rsid w:val="00AC5844"/>
    <w:rsid w:val="00AC5866"/>
    <w:rsid w:val="00AC590E"/>
    <w:rsid w:val="00AC59EF"/>
    <w:rsid w:val="00AC5A63"/>
    <w:rsid w:val="00AC5E4A"/>
    <w:rsid w:val="00AC5FA3"/>
    <w:rsid w:val="00AC6000"/>
    <w:rsid w:val="00AC601A"/>
    <w:rsid w:val="00AC628D"/>
    <w:rsid w:val="00AC62F1"/>
    <w:rsid w:val="00AC63B3"/>
    <w:rsid w:val="00AC6580"/>
    <w:rsid w:val="00AC6856"/>
    <w:rsid w:val="00AC6B51"/>
    <w:rsid w:val="00AC6D60"/>
    <w:rsid w:val="00AC6F01"/>
    <w:rsid w:val="00AC6F38"/>
    <w:rsid w:val="00AC706A"/>
    <w:rsid w:val="00AC72A2"/>
    <w:rsid w:val="00AC745A"/>
    <w:rsid w:val="00AC756F"/>
    <w:rsid w:val="00AC759B"/>
    <w:rsid w:val="00AC77B3"/>
    <w:rsid w:val="00AC78F4"/>
    <w:rsid w:val="00AC7EED"/>
    <w:rsid w:val="00AC7F49"/>
    <w:rsid w:val="00AD00E3"/>
    <w:rsid w:val="00AD0180"/>
    <w:rsid w:val="00AD03FD"/>
    <w:rsid w:val="00AD0652"/>
    <w:rsid w:val="00AD0BEC"/>
    <w:rsid w:val="00AD0D3E"/>
    <w:rsid w:val="00AD0E27"/>
    <w:rsid w:val="00AD13A1"/>
    <w:rsid w:val="00AD15E1"/>
    <w:rsid w:val="00AD16F1"/>
    <w:rsid w:val="00AD16F2"/>
    <w:rsid w:val="00AD177C"/>
    <w:rsid w:val="00AD1E77"/>
    <w:rsid w:val="00AD222D"/>
    <w:rsid w:val="00AD22BF"/>
    <w:rsid w:val="00AD23DF"/>
    <w:rsid w:val="00AD2428"/>
    <w:rsid w:val="00AD2592"/>
    <w:rsid w:val="00AD2794"/>
    <w:rsid w:val="00AD2883"/>
    <w:rsid w:val="00AD2953"/>
    <w:rsid w:val="00AD2EAE"/>
    <w:rsid w:val="00AD33A5"/>
    <w:rsid w:val="00AD3499"/>
    <w:rsid w:val="00AD34C1"/>
    <w:rsid w:val="00AD364F"/>
    <w:rsid w:val="00AD392E"/>
    <w:rsid w:val="00AD4177"/>
    <w:rsid w:val="00AD4338"/>
    <w:rsid w:val="00AD4496"/>
    <w:rsid w:val="00AD44EA"/>
    <w:rsid w:val="00AD468F"/>
    <w:rsid w:val="00AD4716"/>
    <w:rsid w:val="00AD4A68"/>
    <w:rsid w:val="00AD4D37"/>
    <w:rsid w:val="00AD4F51"/>
    <w:rsid w:val="00AD5223"/>
    <w:rsid w:val="00AD5591"/>
    <w:rsid w:val="00AD56F1"/>
    <w:rsid w:val="00AD5849"/>
    <w:rsid w:val="00AD5DBB"/>
    <w:rsid w:val="00AD5E53"/>
    <w:rsid w:val="00AD5EE7"/>
    <w:rsid w:val="00AD5FEB"/>
    <w:rsid w:val="00AD63BB"/>
    <w:rsid w:val="00AD6736"/>
    <w:rsid w:val="00AD67AE"/>
    <w:rsid w:val="00AD6AF8"/>
    <w:rsid w:val="00AD6C48"/>
    <w:rsid w:val="00AD6EA9"/>
    <w:rsid w:val="00AD76FC"/>
    <w:rsid w:val="00AD777C"/>
    <w:rsid w:val="00AD7B91"/>
    <w:rsid w:val="00AD7BC5"/>
    <w:rsid w:val="00AD7C99"/>
    <w:rsid w:val="00AE0018"/>
    <w:rsid w:val="00AE0038"/>
    <w:rsid w:val="00AE031E"/>
    <w:rsid w:val="00AE03AB"/>
    <w:rsid w:val="00AE03D3"/>
    <w:rsid w:val="00AE0529"/>
    <w:rsid w:val="00AE0624"/>
    <w:rsid w:val="00AE082D"/>
    <w:rsid w:val="00AE0D2C"/>
    <w:rsid w:val="00AE0D8F"/>
    <w:rsid w:val="00AE0EEF"/>
    <w:rsid w:val="00AE0F04"/>
    <w:rsid w:val="00AE1102"/>
    <w:rsid w:val="00AE11F4"/>
    <w:rsid w:val="00AE1710"/>
    <w:rsid w:val="00AE171C"/>
    <w:rsid w:val="00AE17A1"/>
    <w:rsid w:val="00AE1FFC"/>
    <w:rsid w:val="00AE2430"/>
    <w:rsid w:val="00AE2447"/>
    <w:rsid w:val="00AE249F"/>
    <w:rsid w:val="00AE2C93"/>
    <w:rsid w:val="00AE2F11"/>
    <w:rsid w:val="00AE318C"/>
    <w:rsid w:val="00AE318E"/>
    <w:rsid w:val="00AE3204"/>
    <w:rsid w:val="00AE3298"/>
    <w:rsid w:val="00AE33CD"/>
    <w:rsid w:val="00AE3573"/>
    <w:rsid w:val="00AE35C3"/>
    <w:rsid w:val="00AE3752"/>
    <w:rsid w:val="00AE3775"/>
    <w:rsid w:val="00AE397F"/>
    <w:rsid w:val="00AE3B1F"/>
    <w:rsid w:val="00AE3B26"/>
    <w:rsid w:val="00AE3EFD"/>
    <w:rsid w:val="00AE42FA"/>
    <w:rsid w:val="00AE43EC"/>
    <w:rsid w:val="00AE4607"/>
    <w:rsid w:val="00AE4747"/>
    <w:rsid w:val="00AE4767"/>
    <w:rsid w:val="00AE47D7"/>
    <w:rsid w:val="00AE4A2B"/>
    <w:rsid w:val="00AE4A4A"/>
    <w:rsid w:val="00AE4ACC"/>
    <w:rsid w:val="00AE52AB"/>
    <w:rsid w:val="00AE5441"/>
    <w:rsid w:val="00AE5889"/>
    <w:rsid w:val="00AE596D"/>
    <w:rsid w:val="00AE59A8"/>
    <w:rsid w:val="00AE5A57"/>
    <w:rsid w:val="00AE6036"/>
    <w:rsid w:val="00AE61E1"/>
    <w:rsid w:val="00AE6425"/>
    <w:rsid w:val="00AE69DC"/>
    <w:rsid w:val="00AE6AC7"/>
    <w:rsid w:val="00AE6E56"/>
    <w:rsid w:val="00AE6FCF"/>
    <w:rsid w:val="00AE7083"/>
    <w:rsid w:val="00AE70C3"/>
    <w:rsid w:val="00AE70E7"/>
    <w:rsid w:val="00AE7115"/>
    <w:rsid w:val="00AE7475"/>
    <w:rsid w:val="00AE7693"/>
    <w:rsid w:val="00AE77CC"/>
    <w:rsid w:val="00AE78A9"/>
    <w:rsid w:val="00AE78DB"/>
    <w:rsid w:val="00AE7E7F"/>
    <w:rsid w:val="00AF019D"/>
    <w:rsid w:val="00AF03D5"/>
    <w:rsid w:val="00AF060B"/>
    <w:rsid w:val="00AF065A"/>
    <w:rsid w:val="00AF0672"/>
    <w:rsid w:val="00AF0884"/>
    <w:rsid w:val="00AF0A5F"/>
    <w:rsid w:val="00AF0ADF"/>
    <w:rsid w:val="00AF0BB3"/>
    <w:rsid w:val="00AF0D0B"/>
    <w:rsid w:val="00AF0D1B"/>
    <w:rsid w:val="00AF0F39"/>
    <w:rsid w:val="00AF13A0"/>
    <w:rsid w:val="00AF19CE"/>
    <w:rsid w:val="00AF19F9"/>
    <w:rsid w:val="00AF1B2F"/>
    <w:rsid w:val="00AF1B41"/>
    <w:rsid w:val="00AF1C5B"/>
    <w:rsid w:val="00AF1D20"/>
    <w:rsid w:val="00AF1E38"/>
    <w:rsid w:val="00AF1E78"/>
    <w:rsid w:val="00AF1F1D"/>
    <w:rsid w:val="00AF211B"/>
    <w:rsid w:val="00AF21C2"/>
    <w:rsid w:val="00AF22FD"/>
    <w:rsid w:val="00AF23B8"/>
    <w:rsid w:val="00AF2414"/>
    <w:rsid w:val="00AF2532"/>
    <w:rsid w:val="00AF271F"/>
    <w:rsid w:val="00AF28B0"/>
    <w:rsid w:val="00AF293A"/>
    <w:rsid w:val="00AF2962"/>
    <w:rsid w:val="00AF2A6A"/>
    <w:rsid w:val="00AF2B14"/>
    <w:rsid w:val="00AF2D1A"/>
    <w:rsid w:val="00AF2F80"/>
    <w:rsid w:val="00AF30C5"/>
    <w:rsid w:val="00AF35D0"/>
    <w:rsid w:val="00AF370D"/>
    <w:rsid w:val="00AF3730"/>
    <w:rsid w:val="00AF38C5"/>
    <w:rsid w:val="00AF3D21"/>
    <w:rsid w:val="00AF44B7"/>
    <w:rsid w:val="00AF4610"/>
    <w:rsid w:val="00AF46D2"/>
    <w:rsid w:val="00AF48F0"/>
    <w:rsid w:val="00AF4C5A"/>
    <w:rsid w:val="00AF4D62"/>
    <w:rsid w:val="00AF4E97"/>
    <w:rsid w:val="00AF4F99"/>
    <w:rsid w:val="00AF5227"/>
    <w:rsid w:val="00AF53F7"/>
    <w:rsid w:val="00AF5494"/>
    <w:rsid w:val="00AF55DB"/>
    <w:rsid w:val="00AF569D"/>
    <w:rsid w:val="00AF5700"/>
    <w:rsid w:val="00AF589A"/>
    <w:rsid w:val="00AF58FC"/>
    <w:rsid w:val="00AF5B30"/>
    <w:rsid w:val="00AF5DCA"/>
    <w:rsid w:val="00AF5DCE"/>
    <w:rsid w:val="00AF5FCD"/>
    <w:rsid w:val="00AF6764"/>
    <w:rsid w:val="00AF6769"/>
    <w:rsid w:val="00AF67B8"/>
    <w:rsid w:val="00AF6886"/>
    <w:rsid w:val="00AF6E37"/>
    <w:rsid w:val="00AF6EA3"/>
    <w:rsid w:val="00AF6EF1"/>
    <w:rsid w:val="00AF717F"/>
    <w:rsid w:val="00AF72DA"/>
    <w:rsid w:val="00AF7399"/>
    <w:rsid w:val="00AF743F"/>
    <w:rsid w:val="00AF770E"/>
    <w:rsid w:val="00AF7715"/>
    <w:rsid w:val="00AF77DC"/>
    <w:rsid w:val="00AF78A3"/>
    <w:rsid w:val="00AF7D91"/>
    <w:rsid w:val="00AF7E05"/>
    <w:rsid w:val="00AF7E94"/>
    <w:rsid w:val="00AF7EBD"/>
    <w:rsid w:val="00B000DF"/>
    <w:rsid w:val="00B0012C"/>
    <w:rsid w:val="00B002AA"/>
    <w:rsid w:val="00B00430"/>
    <w:rsid w:val="00B00749"/>
    <w:rsid w:val="00B007E5"/>
    <w:rsid w:val="00B00D08"/>
    <w:rsid w:val="00B00D54"/>
    <w:rsid w:val="00B00DCF"/>
    <w:rsid w:val="00B00F32"/>
    <w:rsid w:val="00B00FB2"/>
    <w:rsid w:val="00B00FCB"/>
    <w:rsid w:val="00B00FF4"/>
    <w:rsid w:val="00B01090"/>
    <w:rsid w:val="00B010C0"/>
    <w:rsid w:val="00B010DB"/>
    <w:rsid w:val="00B012A3"/>
    <w:rsid w:val="00B01401"/>
    <w:rsid w:val="00B0170B"/>
    <w:rsid w:val="00B0182E"/>
    <w:rsid w:val="00B0189F"/>
    <w:rsid w:val="00B01969"/>
    <w:rsid w:val="00B01DD5"/>
    <w:rsid w:val="00B02064"/>
    <w:rsid w:val="00B02067"/>
    <w:rsid w:val="00B022BE"/>
    <w:rsid w:val="00B022D2"/>
    <w:rsid w:val="00B024E5"/>
    <w:rsid w:val="00B0269B"/>
    <w:rsid w:val="00B026C5"/>
    <w:rsid w:val="00B02967"/>
    <w:rsid w:val="00B029DA"/>
    <w:rsid w:val="00B02A33"/>
    <w:rsid w:val="00B03045"/>
    <w:rsid w:val="00B03126"/>
    <w:rsid w:val="00B032CD"/>
    <w:rsid w:val="00B03660"/>
    <w:rsid w:val="00B036B5"/>
    <w:rsid w:val="00B0374F"/>
    <w:rsid w:val="00B03E1B"/>
    <w:rsid w:val="00B044F0"/>
    <w:rsid w:val="00B045C8"/>
    <w:rsid w:val="00B045CF"/>
    <w:rsid w:val="00B04BBD"/>
    <w:rsid w:val="00B04DD7"/>
    <w:rsid w:val="00B04F97"/>
    <w:rsid w:val="00B05220"/>
    <w:rsid w:val="00B0538E"/>
    <w:rsid w:val="00B05514"/>
    <w:rsid w:val="00B0552F"/>
    <w:rsid w:val="00B05634"/>
    <w:rsid w:val="00B0572C"/>
    <w:rsid w:val="00B05759"/>
    <w:rsid w:val="00B0576E"/>
    <w:rsid w:val="00B057CE"/>
    <w:rsid w:val="00B057F2"/>
    <w:rsid w:val="00B05862"/>
    <w:rsid w:val="00B05A60"/>
    <w:rsid w:val="00B05B0F"/>
    <w:rsid w:val="00B05C5A"/>
    <w:rsid w:val="00B05C5D"/>
    <w:rsid w:val="00B05E07"/>
    <w:rsid w:val="00B05F96"/>
    <w:rsid w:val="00B060A2"/>
    <w:rsid w:val="00B061C6"/>
    <w:rsid w:val="00B06399"/>
    <w:rsid w:val="00B065F2"/>
    <w:rsid w:val="00B06BD1"/>
    <w:rsid w:val="00B06E2B"/>
    <w:rsid w:val="00B06E52"/>
    <w:rsid w:val="00B07089"/>
    <w:rsid w:val="00B07151"/>
    <w:rsid w:val="00B07606"/>
    <w:rsid w:val="00B0772F"/>
    <w:rsid w:val="00B07753"/>
    <w:rsid w:val="00B0795C"/>
    <w:rsid w:val="00B07AE4"/>
    <w:rsid w:val="00B07B87"/>
    <w:rsid w:val="00B07F2A"/>
    <w:rsid w:val="00B1013E"/>
    <w:rsid w:val="00B10181"/>
    <w:rsid w:val="00B101CD"/>
    <w:rsid w:val="00B101DE"/>
    <w:rsid w:val="00B10207"/>
    <w:rsid w:val="00B102B3"/>
    <w:rsid w:val="00B10319"/>
    <w:rsid w:val="00B1034C"/>
    <w:rsid w:val="00B104EC"/>
    <w:rsid w:val="00B1077E"/>
    <w:rsid w:val="00B107C9"/>
    <w:rsid w:val="00B10A6E"/>
    <w:rsid w:val="00B10B5F"/>
    <w:rsid w:val="00B10BBD"/>
    <w:rsid w:val="00B10BD8"/>
    <w:rsid w:val="00B11287"/>
    <w:rsid w:val="00B113E9"/>
    <w:rsid w:val="00B1174E"/>
    <w:rsid w:val="00B11986"/>
    <w:rsid w:val="00B11D15"/>
    <w:rsid w:val="00B11DE3"/>
    <w:rsid w:val="00B12247"/>
    <w:rsid w:val="00B1225A"/>
    <w:rsid w:val="00B126B9"/>
    <w:rsid w:val="00B1280B"/>
    <w:rsid w:val="00B129F5"/>
    <w:rsid w:val="00B12BB1"/>
    <w:rsid w:val="00B12C51"/>
    <w:rsid w:val="00B12D04"/>
    <w:rsid w:val="00B12D6E"/>
    <w:rsid w:val="00B12E9D"/>
    <w:rsid w:val="00B12EE8"/>
    <w:rsid w:val="00B135CE"/>
    <w:rsid w:val="00B13714"/>
    <w:rsid w:val="00B13782"/>
    <w:rsid w:val="00B1383D"/>
    <w:rsid w:val="00B13859"/>
    <w:rsid w:val="00B13A1B"/>
    <w:rsid w:val="00B13AD4"/>
    <w:rsid w:val="00B13CE1"/>
    <w:rsid w:val="00B13CE5"/>
    <w:rsid w:val="00B13EFF"/>
    <w:rsid w:val="00B141F3"/>
    <w:rsid w:val="00B14345"/>
    <w:rsid w:val="00B1482A"/>
    <w:rsid w:val="00B14CE1"/>
    <w:rsid w:val="00B14DD5"/>
    <w:rsid w:val="00B14F41"/>
    <w:rsid w:val="00B14FE5"/>
    <w:rsid w:val="00B150D3"/>
    <w:rsid w:val="00B153F3"/>
    <w:rsid w:val="00B156AC"/>
    <w:rsid w:val="00B15BD7"/>
    <w:rsid w:val="00B15D57"/>
    <w:rsid w:val="00B15FEE"/>
    <w:rsid w:val="00B1614E"/>
    <w:rsid w:val="00B1625D"/>
    <w:rsid w:val="00B16499"/>
    <w:rsid w:val="00B1658B"/>
    <w:rsid w:val="00B16D09"/>
    <w:rsid w:val="00B16F6B"/>
    <w:rsid w:val="00B16FF1"/>
    <w:rsid w:val="00B1701B"/>
    <w:rsid w:val="00B1715B"/>
    <w:rsid w:val="00B173EB"/>
    <w:rsid w:val="00B17438"/>
    <w:rsid w:val="00B174B6"/>
    <w:rsid w:val="00B176A1"/>
    <w:rsid w:val="00B176FF"/>
    <w:rsid w:val="00B178BC"/>
    <w:rsid w:val="00B178C1"/>
    <w:rsid w:val="00B17920"/>
    <w:rsid w:val="00B179A1"/>
    <w:rsid w:val="00B179E6"/>
    <w:rsid w:val="00B17A51"/>
    <w:rsid w:val="00B17B0E"/>
    <w:rsid w:val="00B17F29"/>
    <w:rsid w:val="00B20085"/>
    <w:rsid w:val="00B200B8"/>
    <w:rsid w:val="00B200BB"/>
    <w:rsid w:val="00B20103"/>
    <w:rsid w:val="00B20282"/>
    <w:rsid w:val="00B2040B"/>
    <w:rsid w:val="00B2078E"/>
    <w:rsid w:val="00B20A4C"/>
    <w:rsid w:val="00B20B72"/>
    <w:rsid w:val="00B20DB8"/>
    <w:rsid w:val="00B2106A"/>
    <w:rsid w:val="00B21197"/>
    <w:rsid w:val="00B213EF"/>
    <w:rsid w:val="00B216D9"/>
    <w:rsid w:val="00B217D2"/>
    <w:rsid w:val="00B21830"/>
    <w:rsid w:val="00B2184B"/>
    <w:rsid w:val="00B2193E"/>
    <w:rsid w:val="00B21960"/>
    <w:rsid w:val="00B21B3D"/>
    <w:rsid w:val="00B21C66"/>
    <w:rsid w:val="00B21CFD"/>
    <w:rsid w:val="00B21D28"/>
    <w:rsid w:val="00B21DB7"/>
    <w:rsid w:val="00B21DBE"/>
    <w:rsid w:val="00B21DD7"/>
    <w:rsid w:val="00B21E73"/>
    <w:rsid w:val="00B22433"/>
    <w:rsid w:val="00B2248D"/>
    <w:rsid w:val="00B22918"/>
    <w:rsid w:val="00B229EB"/>
    <w:rsid w:val="00B22BBA"/>
    <w:rsid w:val="00B22BCA"/>
    <w:rsid w:val="00B22F52"/>
    <w:rsid w:val="00B230DD"/>
    <w:rsid w:val="00B231A5"/>
    <w:rsid w:val="00B23583"/>
    <w:rsid w:val="00B235B8"/>
    <w:rsid w:val="00B235F3"/>
    <w:rsid w:val="00B2363E"/>
    <w:rsid w:val="00B237C1"/>
    <w:rsid w:val="00B23961"/>
    <w:rsid w:val="00B2397E"/>
    <w:rsid w:val="00B23A45"/>
    <w:rsid w:val="00B23ACF"/>
    <w:rsid w:val="00B23B41"/>
    <w:rsid w:val="00B23C12"/>
    <w:rsid w:val="00B23C8A"/>
    <w:rsid w:val="00B23D70"/>
    <w:rsid w:val="00B23E6B"/>
    <w:rsid w:val="00B23F34"/>
    <w:rsid w:val="00B23F3E"/>
    <w:rsid w:val="00B24163"/>
    <w:rsid w:val="00B2426A"/>
    <w:rsid w:val="00B2438B"/>
    <w:rsid w:val="00B24E98"/>
    <w:rsid w:val="00B25049"/>
    <w:rsid w:val="00B25454"/>
    <w:rsid w:val="00B258E4"/>
    <w:rsid w:val="00B25A45"/>
    <w:rsid w:val="00B25B28"/>
    <w:rsid w:val="00B25C74"/>
    <w:rsid w:val="00B25CA2"/>
    <w:rsid w:val="00B25D2B"/>
    <w:rsid w:val="00B25DE6"/>
    <w:rsid w:val="00B25F55"/>
    <w:rsid w:val="00B260CF"/>
    <w:rsid w:val="00B2611C"/>
    <w:rsid w:val="00B2619F"/>
    <w:rsid w:val="00B26910"/>
    <w:rsid w:val="00B2699B"/>
    <w:rsid w:val="00B26F2D"/>
    <w:rsid w:val="00B270C1"/>
    <w:rsid w:val="00B2755A"/>
    <w:rsid w:val="00B2788E"/>
    <w:rsid w:val="00B27BEB"/>
    <w:rsid w:val="00B27E32"/>
    <w:rsid w:val="00B27E8D"/>
    <w:rsid w:val="00B3019F"/>
    <w:rsid w:val="00B30417"/>
    <w:rsid w:val="00B30501"/>
    <w:rsid w:val="00B3056F"/>
    <w:rsid w:val="00B30BC4"/>
    <w:rsid w:val="00B30C6C"/>
    <w:rsid w:val="00B30EB8"/>
    <w:rsid w:val="00B30FA5"/>
    <w:rsid w:val="00B30FD8"/>
    <w:rsid w:val="00B31142"/>
    <w:rsid w:val="00B312B3"/>
    <w:rsid w:val="00B316B4"/>
    <w:rsid w:val="00B3196B"/>
    <w:rsid w:val="00B31AEE"/>
    <w:rsid w:val="00B31C15"/>
    <w:rsid w:val="00B31CA3"/>
    <w:rsid w:val="00B31DE9"/>
    <w:rsid w:val="00B321AB"/>
    <w:rsid w:val="00B3266F"/>
    <w:rsid w:val="00B32863"/>
    <w:rsid w:val="00B3298B"/>
    <w:rsid w:val="00B32A00"/>
    <w:rsid w:val="00B32C6A"/>
    <w:rsid w:val="00B32DB4"/>
    <w:rsid w:val="00B32F0E"/>
    <w:rsid w:val="00B33083"/>
    <w:rsid w:val="00B3312E"/>
    <w:rsid w:val="00B334F7"/>
    <w:rsid w:val="00B33A22"/>
    <w:rsid w:val="00B33BCA"/>
    <w:rsid w:val="00B33C82"/>
    <w:rsid w:val="00B33CE2"/>
    <w:rsid w:val="00B341BA"/>
    <w:rsid w:val="00B342B6"/>
    <w:rsid w:val="00B344B4"/>
    <w:rsid w:val="00B344FC"/>
    <w:rsid w:val="00B349C5"/>
    <w:rsid w:val="00B34A2F"/>
    <w:rsid w:val="00B34AAA"/>
    <w:rsid w:val="00B34C39"/>
    <w:rsid w:val="00B34C5A"/>
    <w:rsid w:val="00B34D04"/>
    <w:rsid w:val="00B34FF4"/>
    <w:rsid w:val="00B351FB"/>
    <w:rsid w:val="00B35235"/>
    <w:rsid w:val="00B352FE"/>
    <w:rsid w:val="00B35541"/>
    <w:rsid w:val="00B355A2"/>
    <w:rsid w:val="00B35A15"/>
    <w:rsid w:val="00B35B36"/>
    <w:rsid w:val="00B36223"/>
    <w:rsid w:val="00B362CE"/>
    <w:rsid w:val="00B36338"/>
    <w:rsid w:val="00B366E5"/>
    <w:rsid w:val="00B36D15"/>
    <w:rsid w:val="00B36DAE"/>
    <w:rsid w:val="00B37088"/>
    <w:rsid w:val="00B37178"/>
    <w:rsid w:val="00B37304"/>
    <w:rsid w:val="00B3746B"/>
    <w:rsid w:val="00B37514"/>
    <w:rsid w:val="00B3755F"/>
    <w:rsid w:val="00B3757C"/>
    <w:rsid w:val="00B3777B"/>
    <w:rsid w:val="00B377D7"/>
    <w:rsid w:val="00B3785E"/>
    <w:rsid w:val="00B378DF"/>
    <w:rsid w:val="00B379D9"/>
    <w:rsid w:val="00B37D21"/>
    <w:rsid w:val="00B4038E"/>
    <w:rsid w:val="00B404E1"/>
    <w:rsid w:val="00B4081A"/>
    <w:rsid w:val="00B4092D"/>
    <w:rsid w:val="00B409FD"/>
    <w:rsid w:val="00B40BE9"/>
    <w:rsid w:val="00B40C35"/>
    <w:rsid w:val="00B40C74"/>
    <w:rsid w:val="00B40C76"/>
    <w:rsid w:val="00B4131A"/>
    <w:rsid w:val="00B4148E"/>
    <w:rsid w:val="00B41545"/>
    <w:rsid w:val="00B41827"/>
    <w:rsid w:val="00B418F8"/>
    <w:rsid w:val="00B4190A"/>
    <w:rsid w:val="00B41C64"/>
    <w:rsid w:val="00B41C80"/>
    <w:rsid w:val="00B41CAC"/>
    <w:rsid w:val="00B41DDD"/>
    <w:rsid w:val="00B41E7C"/>
    <w:rsid w:val="00B41EB1"/>
    <w:rsid w:val="00B42090"/>
    <w:rsid w:val="00B422F5"/>
    <w:rsid w:val="00B42482"/>
    <w:rsid w:val="00B425AC"/>
    <w:rsid w:val="00B4262B"/>
    <w:rsid w:val="00B426DB"/>
    <w:rsid w:val="00B426E3"/>
    <w:rsid w:val="00B42821"/>
    <w:rsid w:val="00B429A8"/>
    <w:rsid w:val="00B42AB6"/>
    <w:rsid w:val="00B42B08"/>
    <w:rsid w:val="00B42DB7"/>
    <w:rsid w:val="00B431B0"/>
    <w:rsid w:val="00B431C8"/>
    <w:rsid w:val="00B43206"/>
    <w:rsid w:val="00B43277"/>
    <w:rsid w:val="00B433F2"/>
    <w:rsid w:val="00B436E2"/>
    <w:rsid w:val="00B43732"/>
    <w:rsid w:val="00B43A43"/>
    <w:rsid w:val="00B43B97"/>
    <w:rsid w:val="00B43D8E"/>
    <w:rsid w:val="00B43E2C"/>
    <w:rsid w:val="00B43EC8"/>
    <w:rsid w:val="00B44366"/>
    <w:rsid w:val="00B444EC"/>
    <w:rsid w:val="00B4482A"/>
    <w:rsid w:val="00B44A13"/>
    <w:rsid w:val="00B44A7F"/>
    <w:rsid w:val="00B44B16"/>
    <w:rsid w:val="00B44D29"/>
    <w:rsid w:val="00B44E0F"/>
    <w:rsid w:val="00B4511F"/>
    <w:rsid w:val="00B45178"/>
    <w:rsid w:val="00B452B7"/>
    <w:rsid w:val="00B4530B"/>
    <w:rsid w:val="00B453AD"/>
    <w:rsid w:val="00B454C3"/>
    <w:rsid w:val="00B45548"/>
    <w:rsid w:val="00B455A6"/>
    <w:rsid w:val="00B45796"/>
    <w:rsid w:val="00B45821"/>
    <w:rsid w:val="00B45BEF"/>
    <w:rsid w:val="00B45DE9"/>
    <w:rsid w:val="00B4604F"/>
    <w:rsid w:val="00B4608C"/>
    <w:rsid w:val="00B4624E"/>
    <w:rsid w:val="00B462A7"/>
    <w:rsid w:val="00B46324"/>
    <w:rsid w:val="00B46379"/>
    <w:rsid w:val="00B463D1"/>
    <w:rsid w:val="00B4674A"/>
    <w:rsid w:val="00B46C35"/>
    <w:rsid w:val="00B46CF8"/>
    <w:rsid w:val="00B46D22"/>
    <w:rsid w:val="00B46E8E"/>
    <w:rsid w:val="00B47053"/>
    <w:rsid w:val="00B47132"/>
    <w:rsid w:val="00B4714E"/>
    <w:rsid w:val="00B471B7"/>
    <w:rsid w:val="00B4725D"/>
    <w:rsid w:val="00B472F2"/>
    <w:rsid w:val="00B47375"/>
    <w:rsid w:val="00B477C4"/>
    <w:rsid w:val="00B478D1"/>
    <w:rsid w:val="00B4790B"/>
    <w:rsid w:val="00B479AF"/>
    <w:rsid w:val="00B47D99"/>
    <w:rsid w:val="00B47DEB"/>
    <w:rsid w:val="00B47FD4"/>
    <w:rsid w:val="00B500C1"/>
    <w:rsid w:val="00B500D0"/>
    <w:rsid w:val="00B502F6"/>
    <w:rsid w:val="00B5057D"/>
    <w:rsid w:val="00B507BB"/>
    <w:rsid w:val="00B50849"/>
    <w:rsid w:val="00B509CD"/>
    <w:rsid w:val="00B50A31"/>
    <w:rsid w:val="00B50B1B"/>
    <w:rsid w:val="00B50B2D"/>
    <w:rsid w:val="00B50DB0"/>
    <w:rsid w:val="00B51181"/>
    <w:rsid w:val="00B51939"/>
    <w:rsid w:val="00B51AA4"/>
    <w:rsid w:val="00B51CDF"/>
    <w:rsid w:val="00B51FC2"/>
    <w:rsid w:val="00B521E2"/>
    <w:rsid w:val="00B523B4"/>
    <w:rsid w:val="00B52513"/>
    <w:rsid w:val="00B526DA"/>
    <w:rsid w:val="00B5280C"/>
    <w:rsid w:val="00B52A72"/>
    <w:rsid w:val="00B52AF5"/>
    <w:rsid w:val="00B52DF8"/>
    <w:rsid w:val="00B52F92"/>
    <w:rsid w:val="00B53505"/>
    <w:rsid w:val="00B535AC"/>
    <w:rsid w:val="00B535DF"/>
    <w:rsid w:val="00B53637"/>
    <w:rsid w:val="00B536C1"/>
    <w:rsid w:val="00B536F9"/>
    <w:rsid w:val="00B53D08"/>
    <w:rsid w:val="00B53D65"/>
    <w:rsid w:val="00B53E68"/>
    <w:rsid w:val="00B53EE7"/>
    <w:rsid w:val="00B53FE5"/>
    <w:rsid w:val="00B5436A"/>
    <w:rsid w:val="00B5440F"/>
    <w:rsid w:val="00B5453C"/>
    <w:rsid w:val="00B54653"/>
    <w:rsid w:val="00B5467E"/>
    <w:rsid w:val="00B548BD"/>
    <w:rsid w:val="00B5493C"/>
    <w:rsid w:val="00B54AE6"/>
    <w:rsid w:val="00B54E97"/>
    <w:rsid w:val="00B5500D"/>
    <w:rsid w:val="00B556FF"/>
    <w:rsid w:val="00B5580C"/>
    <w:rsid w:val="00B55904"/>
    <w:rsid w:val="00B559F8"/>
    <w:rsid w:val="00B55BDC"/>
    <w:rsid w:val="00B55CC0"/>
    <w:rsid w:val="00B55CE1"/>
    <w:rsid w:val="00B55F1C"/>
    <w:rsid w:val="00B55F81"/>
    <w:rsid w:val="00B56179"/>
    <w:rsid w:val="00B5631E"/>
    <w:rsid w:val="00B564FF"/>
    <w:rsid w:val="00B568F3"/>
    <w:rsid w:val="00B56939"/>
    <w:rsid w:val="00B56A27"/>
    <w:rsid w:val="00B56A65"/>
    <w:rsid w:val="00B56D09"/>
    <w:rsid w:val="00B56D24"/>
    <w:rsid w:val="00B56EDF"/>
    <w:rsid w:val="00B570CF"/>
    <w:rsid w:val="00B578EB"/>
    <w:rsid w:val="00B57E9F"/>
    <w:rsid w:val="00B57F73"/>
    <w:rsid w:val="00B602FA"/>
    <w:rsid w:val="00B60383"/>
    <w:rsid w:val="00B603C1"/>
    <w:rsid w:val="00B604A3"/>
    <w:rsid w:val="00B604B8"/>
    <w:rsid w:val="00B604ED"/>
    <w:rsid w:val="00B6050F"/>
    <w:rsid w:val="00B60542"/>
    <w:rsid w:val="00B605B0"/>
    <w:rsid w:val="00B605D0"/>
    <w:rsid w:val="00B6071D"/>
    <w:rsid w:val="00B60E62"/>
    <w:rsid w:val="00B60F9F"/>
    <w:rsid w:val="00B61184"/>
    <w:rsid w:val="00B61189"/>
    <w:rsid w:val="00B6125D"/>
    <w:rsid w:val="00B61265"/>
    <w:rsid w:val="00B61385"/>
    <w:rsid w:val="00B614D1"/>
    <w:rsid w:val="00B6184F"/>
    <w:rsid w:val="00B619D7"/>
    <w:rsid w:val="00B619DD"/>
    <w:rsid w:val="00B61B2E"/>
    <w:rsid w:val="00B61C0F"/>
    <w:rsid w:val="00B61E87"/>
    <w:rsid w:val="00B61F70"/>
    <w:rsid w:val="00B6205B"/>
    <w:rsid w:val="00B6265D"/>
    <w:rsid w:val="00B62779"/>
    <w:rsid w:val="00B62808"/>
    <w:rsid w:val="00B628C1"/>
    <w:rsid w:val="00B62AB1"/>
    <w:rsid w:val="00B62C04"/>
    <w:rsid w:val="00B62CAD"/>
    <w:rsid w:val="00B62E5D"/>
    <w:rsid w:val="00B62F4E"/>
    <w:rsid w:val="00B62F9B"/>
    <w:rsid w:val="00B63233"/>
    <w:rsid w:val="00B63492"/>
    <w:rsid w:val="00B636E5"/>
    <w:rsid w:val="00B63D40"/>
    <w:rsid w:val="00B63DC4"/>
    <w:rsid w:val="00B63E0B"/>
    <w:rsid w:val="00B63E0F"/>
    <w:rsid w:val="00B64246"/>
    <w:rsid w:val="00B6456C"/>
    <w:rsid w:val="00B64677"/>
    <w:rsid w:val="00B646AE"/>
    <w:rsid w:val="00B64765"/>
    <w:rsid w:val="00B649BC"/>
    <w:rsid w:val="00B64B8B"/>
    <w:rsid w:val="00B64C27"/>
    <w:rsid w:val="00B64C42"/>
    <w:rsid w:val="00B64D36"/>
    <w:rsid w:val="00B64E42"/>
    <w:rsid w:val="00B64EB5"/>
    <w:rsid w:val="00B64FDB"/>
    <w:rsid w:val="00B64FDE"/>
    <w:rsid w:val="00B650FA"/>
    <w:rsid w:val="00B651DA"/>
    <w:rsid w:val="00B6534A"/>
    <w:rsid w:val="00B6546C"/>
    <w:rsid w:val="00B65478"/>
    <w:rsid w:val="00B65495"/>
    <w:rsid w:val="00B65517"/>
    <w:rsid w:val="00B65A97"/>
    <w:rsid w:val="00B65AA5"/>
    <w:rsid w:val="00B65C7F"/>
    <w:rsid w:val="00B65EBE"/>
    <w:rsid w:val="00B65F2C"/>
    <w:rsid w:val="00B66259"/>
    <w:rsid w:val="00B6658D"/>
    <w:rsid w:val="00B66735"/>
    <w:rsid w:val="00B668E6"/>
    <w:rsid w:val="00B6692B"/>
    <w:rsid w:val="00B6698E"/>
    <w:rsid w:val="00B66A27"/>
    <w:rsid w:val="00B66E3C"/>
    <w:rsid w:val="00B66F13"/>
    <w:rsid w:val="00B66F87"/>
    <w:rsid w:val="00B670EB"/>
    <w:rsid w:val="00B67291"/>
    <w:rsid w:val="00B6764B"/>
    <w:rsid w:val="00B67A65"/>
    <w:rsid w:val="00B67C23"/>
    <w:rsid w:val="00B67CB2"/>
    <w:rsid w:val="00B67E0C"/>
    <w:rsid w:val="00B67EB2"/>
    <w:rsid w:val="00B67FF8"/>
    <w:rsid w:val="00B7005E"/>
    <w:rsid w:val="00B700A8"/>
    <w:rsid w:val="00B70174"/>
    <w:rsid w:val="00B703DA"/>
    <w:rsid w:val="00B7046C"/>
    <w:rsid w:val="00B70686"/>
    <w:rsid w:val="00B70958"/>
    <w:rsid w:val="00B70A3F"/>
    <w:rsid w:val="00B70B20"/>
    <w:rsid w:val="00B70B5E"/>
    <w:rsid w:val="00B70BCF"/>
    <w:rsid w:val="00B70BF7"/>
    <w:rsid w:val="00B70E8B"/>
    <w:rsid w:val="00B710E7"/>
    <w:rsid w:val="00B71199"/>
    <w:rsid w:val="00B712FF"/>
    <w:rsid w:val="00B7132C"/>
    <w:rsid w:val="00B7148E"/>
    <w:rsid w:val="00B71671"/>
    <w:rsid w:val="00B7185C"/>
    <w:rsid w:val="00B71B56"/>
    <w:rsid w:val="00B71CC8"/>
    <w:rsid w:val="00B71D1B"/>
    <w:rsid w:val="00B71D60"/>
    <w:rsid w:val="00B71F2E"/>
    <w:rsid w:val="00B726E5"/>
    <w:rsid w:val="00B7299D"/>
    <w:rsid w:val="00B72C40"/>
    <w:rsid w:val="00B72C6D"/>
    <w:rsid w:val="00B72DD3"/>
    <w:rsid w:val="00B72E1E"/>
    <w:rsid w:val="00B732CD"/>
    <w:rsid w:val="00B732D9"/>
    <w:rsid w:val="00B73344"/>
    <w:rsid w:val="00B73487"/>
    <w:rsid w:val="00B7359E"/>
    <w:rsid w:val="00B735CC"/>
    <w:rsid w:val="00B73AB7"/>
    <w:rsid w:val="00B73C0A"/>
    <w:rsid w:val="00B73D00"/>
    <w:rsid w:val="00B7426F"/>
    <w:rsid w:val="00B74406"/>
    <w:rsid w:val="00B74445"/>
    <w:rsid w:val="00B7460B"/>
    <w:rsid w:val="00B7462E"/>
    <w:rsid w:val="00B746D7"/>
    <w:rsid w:val="00B74E11"/>
    <w:rsid w:val="00B74EE9"/>
    <w:rsid w:val="00B7519D"/>
    <w:rsid w:val="00B751D8"/>
    <w:rsid w:val="00B75439"/>
    <w:rsid w:val="00B75783"/>
    <w:rsid w:val="00B75D1A"/>
    <w:rsid w:val="00B75DA0"/>
    <w:rsid w:val="00B75F5F"/>
    <w:rsid w:val="00B7625B"/>
    <w:rsid w:val="00B76363"/>
    <w:rsid w:val="00B763EF"/>
    <w:rsid w:val="00B76491"/>
    <w:rsid w:val="00B765DA"/>
    <w:rsid w:val="00B765DC"/>
    <w:rsid w:val="00B7670F"/>
    <w:rsid w:val="00B769C8"/>
    <w:rsid w:val="00B76BDF"/>
    <w:rsid w:val="00B76D7C"/>
    <w:rsid w:val="00B76F8F"/>
    <w:rsid w:val="00B77762"/>
    <w:rsid w:val="00B777F8"/>
    <w:rsid w:val="00B7796C"/>
    <w:rsid w:val="00B77A3D"/>
    <w:rsid w:val="00B77CB5"/>
    <w:rsid w:val="00B77D8B"/>
    <w:rsid w:val="00B77EBB"/>
    <w:rsid w:val="00B77F59"/>
    <w:rsid w:val="00B80089"/>
    <w:rsid w:val="00B800A1"/>
    <w:rsid w:val="00B804E9"/>
    <w:rsid w:val="00B806DC"/>
    <w:rsid w:val="00B806E8"/>
    <w:rsid w:val="00B8077E"/>
    <w:rsid w:val="00B80839"/>
    <w:rsid w:val="00B80917"/>
    <w:rsid w:val="00B80A51"/>
    <w:rsid w:val="00B80C1B"/>
    <w:rsid w:val="00B80D3F"/>
    <w:rsid w:val="00B80F01"/>
    <w:rsid w:val="00B810A8"/>
    <w:rsid w:val="00B810DE"/>
    <w:rsid w:val="00B814C9"/>
    <w:rsid w:val="00B8185A"/>
    <w:rsid w:val="00B818C2"/>
    <w:rsid w:val="00B81DB7"/>
    <w:rsid w:val="00B81E53"/>
    <w:rsid w:val="00B81FBC"/>
    <w:rsid w:val="00B821B9"/>
    <w:rsid w:val="00B822C5"/>
    <w:rsid w:val="00B823AC"/>
    <w:rsid w:val="00B827BC"/>
    <w:rsid w:val="00B827E1"/>
    <w:rsid w:val="00B82A56"/>
    <w:rsid w:val="00B82C03"/>
    <w:rsid w:val="00B82D37"/>
    <w:rsid w:val="00B82FB8"/>
    <w:rsid w:val="00B831A6"/>
    <w:rsid w:val="00B831C8"/>
    <w:rsid w:val="00B83299"/>
    <w:rsid w:val="00B83590"/>
    <w:rsid w:val="00B8359C"/>
    <w:rsid w:val="00B8371A"/>
    <w:rsid w:val="00B83865"/>
    <w:rsid w:val="00B8391E"/>
    <w:rsid w:val="00B839A3"/>
    <w:rsid w:val="00B83D3C"/>
    <w:rsid w:val="00B84073"/>
    <w:rsid w:val="00B84156"/>
    <w:rsid w:val="00B84268"/>
    <w:rsid w:val="00B8442D"/>
    <w:rsid w:val="00B84458"/>
    <w:rsid w:val="00B84552"/>
    <w:rsid w:val="00B845A9"/>
    <w:rsid w:val="00B84730"/>
    <w:rsid w:val="00B84A1C"/>
    <w:rsid w:val="00B84C66"/>
    <w:rsid w:val="00B84D03"/>
    <w:rsid w:val="00B84DC6"/>
    <w:rsid w:val="00B84E83"/>
    <w:rsid w:val="00B8501D"/>
    <w:rsid w:val="00B850A2"/>
    <w:rsid w:val="00B8518E"/>
    <w:rsid w:val="00B85278"/>
    <w:rsid w:val="00B853D4"/>
    <w:rsid w:val="00B855F9"/>
    <w:rsid w:val="00B8587B"/>
    <w:rsid w:val="00B85C25"/>
    <w:rsid w:val="00B85E92"/>
    <w:rsid w:val="00B86317"/>
    <w:rsid w:val="00B863AA"/>
    <w:rsid w:val="00B86507"/>
    <w:rsid w:val="00B866A2"/>
    <w:rsid w:val="00B867B0"/>
    <w:rsid w:val="00B86854"/>
    <w:rsid w:val="00B86A55"/>
    <w:rsid w:val="00B86AE1"/>
    <w:rsid w:val="00B86DD2"/>
    <w:rsid w:val="00B8710A"/>
    <w:rsid w:val="00B87301"/>
    <w:rsid w:val="00B873F4"/>
    <w:rsid w:val="00B874D9"/>
    <w:rsid w:val="00B87515"/>
    <w:rsid w:val="00B87751"/>
    <w:rsid w:val="00B87A9A"/>
    <w:rsid w:val="00B87C04"/>
    <w:rsid w:val="00B87C27"/>
    <w:rsid w:val="00B87C86"/>
    <w:rsid w:val="00B87EB6"/>
    <w:rsid w:val="00B87F3B"/>
    <w:rsid w:val="00B903DD"/>
    <w:rsid w:val="00B90817"/>
    <w:rsid w:val="00B90D51"/>
    <w:rsid w:val="00B90DAF"/>
    <w:rsid w:val="00B90FBB"/>
    <w:rsid w:val="00B910EE"/>
    <w:rsid w:val="00B913C3"/>
    <w:rsid w:val="00B9150A"/>
    <w:rsid w:val="00B91563"/>
    <w:rsid w:val="00B915F0"/>
    <w:rsid w:val="00B9175C"/>
    <w:rsid w:val="00B918F7"/>
    <w:rsid w:val="00B919A6"/>
    <w:rsid w:val="00B91D6F"/>
    <w:rsid w:val="00B91E65"/>
    <w:rsid w:val="00B91ED1"/>
    <w:rsid w:val="00B92006"/>
    <w:rsid w:val="00B920F7"/>
    <w:rsid w:val="00B920F8"/>
    <w:rsid w:val="00B924E6"/>
    <w:rsid w:val="00B92783"/>
    <w:rsid w:val="00B92946"/>
    <w:rsid w:val="00B92A6E"/>
    <w:rsid w:val="00B92BC6"/>
    <w:rsid w:val="00B92DCA"/>
    <w:rsid w:val="00B92E0F"/>
    <w:rsid w:val="00B93006"/>
    <w:rsid w:val="00B93309"/>
    <w:rsid w:val="00B9331E"/>
    <w:rsid w:val="00B933D5"/>
    <w:rsid w:val="00B933F5"/>
    <w:rsid w:val="00B93526"/>
    <w:rsid w:val="00B9353B"/>
    <w:rsid w:val="00B93A46"/>
    <w:rsid w:val="00B93C69"/>
    <w:rsid w:val="00B93D4F"/>
    <w:rsid w:val="00B94029"/>
    <w:rsid w:val="00B94453"/>
    <w:rsid w:val="00B948E5"/>
    <w:rsid w:val="00B94A91"/>
    <w:rsid w:val="00B94B03"/>
    <w:rsid w:val="00B94B82"/>
    <w:rsid w:val="00B94BD9"/>
    <w:rsid w:val="00B952EB"/>
    <w:rsid w:val="00B95360"/>
    <w:rsid w:val="00B9550C"/>
    <w:rsid w:val="00B9582D"/>
    <w:rsid w:val="00B95858"/>
    <w:rsid w:val="00B95884"/>
    <w:rsid w:val="00B95D22"/>
    <w:rsid w:val="00B95E6A"/>
    <w:rsid w:val="00B95FE4"/>
    <w:rsid w:val="00B9604B"/>
    <w:rsid w:val="00B9668D"/>
    <w:rsid w:val="00B9680B"/>
    <w:rsid w:val="00B96AE0"/>
    <w:rsid w:val="00B96CF6"/>
    <w:rsid w:val="00B96E50"/>
    <w:rsid w:val="00B96F79"/>
    <w:rsid w:val="00B96FD9"/>
    <w:rsid w:val="00B973A8"/>
    <w:rsid w:val="00B97511"/>
    <w:rsid w:val="00B9774A"/>
    <w:rsid w:val="00B97A54"/>
    <w:rsid w:val="00B97BEC"/>
    <w:rsid w:val="00B97E5D"/>
    <w:rsid w:val="00B97F16"/>
    <w:rsid w:val="00BA0102"/>
    <w:rsid w:val="00BA043D"/>
    <w:rsid w:val="00BA04F7"/>
    <w:rsid w:val="00BA06A1"/>
    <w:rsid w:val="00BA0943"/>
    <w:rsid w:val="00BA0973"/>
    <w:rsid w:val="00BA09F3"/>
    <w:rsid w:val="00BA0A87"/>
    <w:rsid w:val="00BA0CA3"/>
    <w:rsid w:val="00BA0E04"/>
    <w:rsid w:val="00BA10FF"/>
    <w:rsid w:val="00BA1105"/>
    <w:rsid w:val="00BA11BA"/>
    <w:rsid w:val="00BA11BD"/>
    <w:rsid w:val="00BA1233"/>
    <w:rsid w:val="00BA13EF"/>
    <w:rsid w:val="00BA1415"/>
    <w:rsid w:val="00BA14F2"/>
    <w:rsid w:val="00BA16D1"/>
    <w:rsid w:val="00BA190F"/>
    <w:rsid w:val="00BA1D12"/>
    <w:rsid w:val="00BA1D90"/>
    <w:rsid w:val="00BA2108"/>
    <w:rsid w:val="00BA21A8"/>
    <w:rsid w:val="00BA233E"/>
    <w:rsid w:val="00BA240D"/>
    <w:rsid w:val="00BA2600"/>
    <w:rsid w:val="00BA2A21"/>
    <w:rsid w:val="00BA2B47"/>
    <w:rsid w:val="00BA2CBF"/>
    <w:rsid w:val="00BA2D32"/>
    <w:rsid w:val="00BA2F80"/>
    <w:rsid w:val="00BA31CD"/>
    <w:rsid w:val="00BA31F8"/>
    <w:rsid w:val="00BA355C"/>
    <w:rsid w:val="00BA3847"/>
    <w:rsid w:val="00BA38DE"/>
    <w:rsid w:val="00BA3B31"/>
    <w:rsid w:val="00BA3B67"/>
    <w:rsid w:val="00BA3D2D"/>
    <w:rsid w:val="00BA4195"/>
    <w:rsid w:val="00BA43BA"/>
    <w:rsid w:val="00BA487D"/>
    <w:rsid w:val="00BA49E9"/>
    <w:rsid w:val="00BA4B98"/>
    <w:rsid w:val="00BA51BF"/>
    <w:rsid w:val="00BA5334"/>
    <w:rsid w:val="00BA5451"/>
    <w:rsid w:val="00BA561C"/>
    <w:rsid w:val="00BA56DD"/>
    <w:rsid w:val="00BA586B"/>
    <w:rsid w:val="00BA58CE"/>
    <w:rsid w:val="00BA5965"/>
    <w:rsid w:val="00BA5B6D"/>
    <w:rsid w:val="00BA5D57"/>
    <w:rsid w:val="00BA5DCD"/>
    <w:rsid w:val="00BA60C0"/>
    <w:rsid w:val="00BA6235"/>
    <w:rsid w:val="00BA6579"/>
    <w:rsid w:val="00BA6644"/>
    <w:rsid w:val="00BA678A"/>
    <w:rsid w:val="00BA6C84"/>
    <w:rsid w:val="00BA6DAB"/>
    <w:rsid w:val="00BA6DC8"/>
    <w:rsid w:val="00BA6EFB"/>
    <w:rsid w:val="00BA6FAC"/>
    <w:rsid w:val="00BA6FDF"/>
    <w:rsid w:val="00BA71C1"/>
    <w:rsid w:val="00BA7206"/>
    <w:rsid w:val="00BA7355"/>
    <w:rsid w:val="00BA738E"/>
    <w:rsid w:val="00BA74C9"/>
    <w:rsid w:val="00BA754F"/>
    <w:rsid w:val="00BA7656"/>
    <w:rsid w:val="00BA771B"/>
    <w:rsid w:val="00BA7848"/>
    <w:rsid w:val="00BA7CDE"/>
    <w:rsid w:val="00BA7FB4"/>
    <w:rsid w:val="00BB0017"/>
    <w:rsid w:val="00BB026A"/>
    <w:rsid w:val="00BB02ED"/>
    <w:rsid w:val="00BB0684"/>
    <w:rsid w:val="00BB06FE"/>
    <w:rsid w:val="00BB083E"/>
    <w:rsid w:val="00BB09EA"/>
    <w:rsid w:val="00BB0C55"/>
    <w:rsid w:val="00BB10C1"/>
    <w:rsid w:val="00BB1190"/>
    <w:rsid w:val="00BB1358"/>
    <w:rsid w:val="00BB13AE"/>
    <w:rsid w:val="00BB14C1"/>
    <w:rsid w:val="00BB2067"/>
    <w:rsid w:val="00BB2084"/>
    <w:rsid w:val="00BB21B9"/>
    <w:rsid w:val="00BB21F1"/>
    <w:rsid w:val="00BB228E"/>
    <w:rsid w:val="00BB2366"/>
    <w:rsid w:val="00BB2390"/>
    <w:rsid w:val="00BB2675"/>
    <w:rsid w:val="00BB284D"/>
    <w:rsid w:val="00BB2AB9"/>
    <w:rsid w:val="00BB2AF8"/>
    <w:rsid w:val="00BB2E52"/>
    <w:rsid w:val="00BB313E"/>
    <w:rsid w:val="00BB317F"/>
    <w:rsid w:val="00BB31F9"/>
    <w:rsid w:val="00BB3236"/>
    <w:rsid w:val="00BB33B1"/>
    <w:rsid w:val="00BB342C"/>
    <w:rsid w:val="00BB34E0"/>
    <w:rsid w:val="00BB34E3"/>
    <w:rsid w:val="00BB36C0"/>
    <w:rsid w:val="00BB3878"/>
    <w:rsid w:val="00BB3921"/>
    <w:rsid w:val="00BB3B55"/>
    <w:rsid w:val="00BB3C52"/>
    <w:rsid w:val="00BB3E1D"/>
    <w:rsid w:val="00BB3FA7"/>
    <w:rsid w:val="00BB3FF8"/>
    <w:rsid w:val="00BB423F"/>
    <w:rsid w:val="00BB43F1"/>
    <w:rsid w:val="00BB449D"/>
    <w:rsid w:val="00BB4525"/>
    <w:rsid w:val="00BB469B"/>
    <w:rsid w:val="00BB46A8"/>
    <w:rsid w:val="00BB4822"/>
    <w:rsid w:val="00BB4CEF"/>
    <w:rsid w:val="00BB4D40"/>
    <w:rsid w:val="00BB4D9D"/>
    <w:rsid w:val="00BB4E0F"/>
    <w:rsid w:val="00BB508D"/>
    <w:rsid w:val="00BB5467"/>
    <w:rsid w:val="00BB5505"/>
    <w:rsid w:val="00BB559B"/>
    <w:rsid w:val="00BB5A6B"/>
    <w:rsid w:val="00BB5A80"/>
    <w:rsid w:val="00BB5A83"/>
    <w:rsid w:val="00BB5BEE"/>
    <w:rsid w:val="00BB5CF3"/>
    <w:rsid w:val="00BB5E91"/>
    <w:rsid w:val="00BB5FCF"/>
    <w:rsid w:val="00BB61B8"/>
    <w:rsid w:val="00BB6263"/>
    <w:rsid w:val="00BB6313"/>
    <w:rsid w:val="00BB6326"/>
    <w:rsid w:val="00BB640E"/>
    <w:rsid w:val="00BB64C8"/>
    <w:rsid w:val="00BB657A"/>
    <w:rsid w:val="00BB7660"/>
    <w:rsid w:val="00BB76EE"/>
    <w:rsid w:val="00BB781E"/>
    <w:rsid w:val="00BB7E5B"/>
    <w:rsid w:val="00BB7ECC"/>
    <w:rsid w:val="00BB7EE7"/>
    <w:rsid w:val="00BB7F66"/>
    <w:rsid w:val="00BC01E2"/>
    <w:rsid w:val="00BC03A5"/>
    <w:rsid w:val="00BC0547"/>
    <w:rsid w:val="00BC0758"/>
    <w:rsid w:val="00BC0944"/>
    <w:rsid w:val="00BC09E6"/>
    <w:rsid w:val="00BC10F8"/>
    <w:rsid w:val="00BC12C4"/>
    <w:rsid w:val="00BC1350"/>
    <w:rsid w:val="00BC14B4"/>
    <w:rsid w:val="00BC189E"/>
    <w:rsid w:val="00BC1C49"/>
    <w:rsid w:val="00BC1D6F"/>
    <w:rsid w:val="00BC1D73"/>
    <w:rsid w:val="00BC20C0"/>
    <w:rsid w:val="00BC20E2"/>
    <w:rsid w:val="00BC22A0"/>
    <w:rsid w:val="00BC2487"/>
    <w:rsid w:val="00BC256E"/>
    <w:rsid w:val="00BC2610"/>
    <w:rsid w:val="00BC2679"/>
    <w:rsid w:val="00BC26F6"/>
    <w:rsid w:val="00BC2792"/>
    <w:rsid w:val="00BC2B60"/>
    <w:rsid w:val="00BC2E97"/>
    <w:rsid w:val="00BC2F71"/>
    <w:rsid w:val="00BC2FF5"/>
    <w:rsid w:val="00BC35EA"/>
    <w:rsid w:val="00BC3621"/>
    <w:rsid w:val="00BC373E"/>
    <w:rsid w:val="00BC3B3D"/>
    <w:rsid w:val="00BC3B5A"/>
    <w:rsid w:val="00BC3C75"/>
    <w:rsid w:val="00BC3C99"/>
    <w:rsid w:val="00BC3D37"/>
    <w:rsid w:val="00BC42A7"/>
    <w:rsid w:val="00BC436E"/>
    <w:rsid w:val="00BC46FC"/>
    <w:rsid w:val="00BC4828"/>
    <w:rsid w:val="00BC4847"/>
    <w:rsid w:val="00BC486D"/>
    <w:rsid w:val="00BC4AB3"/>
    <w:rsid w:val="00BC4B6C"/>
    <w:rsid w:val="00BC4C5E"/>
    <w:rsid w:val="00BC4DFB"/>
    <w:rsid w:val="00BC4E63"/>
    <w:rsid w:val="00BC4F00"/>
    <w:rsid w:val="00BC4F50"/>
    <w:rsid w:val="00BC4F65"/>
    <w:rsid w:val="00BC5213"/>
    <w:rsid w:val="00BC538A"/>
    <w:rsid w:val="00BC5693"/>
    <w:rsid w:val="00BC56FA"/>
    <w:rsid w:val="00BC56FB"/>
    <w:rsid w:val="00BC5965"/>
    <w:rsid w:val="00BC5B50"/>
    <w:rsid w:val="00BC5C30"/>
    <w:rsid w:val="00BC60B9"/>
    <w:rsid w:val="00BC65D0"/>
    <w:rsid w:val="00BC6647"/>
    <w:rsid w:val="00BC67DA"/>
    <w:rsid w:val="00BC6803"/>
    <w:rsid w:val="00BC6BCB"/>
    <w:rsid w:val="00BC6E75"/>
    <w:rsid w:val="00BC7019"/>
    <w:rsid w:val="00BC70A2"/>
    <w:rsid w:val="00BC721C"/>
    <w:rsid w:val="00BC7287"/>
    <w:rsid w:val="00BC72BA"/>
    <w:rsid w:val="00BC765B"/>
    <w:rsid w:val="00BC76B0"/>
    <w:rsid w:val="00BC7A7F"/>
    <w:rsid w:val="00BC7CB9"/>
    <w:rsid w:val="00BC7F61"/>
    <w:rsid w:val="00BD03DC"/>
    <w:rsid w:val="00BD0772"/>
    <w:rsid w:val="00BD09E3"/>
    <w:rsid w:val="00BD0B9F"/>
    <w:rsid w:val="00BD0C44"/>
    <w:rsid w:val="00BD0E7F"/>
    <w:rsid w:val="00BD1380"/>
    <w:rsid w:val="00BD15A7"/>
    <w:rsid w:val="00BD15F9"/>
    <w:rsid w:val="00BD163B"/>
    <w:rsid w:val="00BD1955"/>
    <w:rsid w:val="00BD1A26"/>
    <w:rsid w:val="00BD20A2"/>
    <w:rsid w:val="00BD20CE"/>
    <w:rsid w:val="00BD20CF"/>
    <w:rsid w:val="00BD20F4"/>
    <w:rsid w:val="00BD220B"/>
    <w:rsid w:val="00BD23EE"/>
    <w:rsid w:val="00BD25B8"/>
    <w:rsid w:val="00BD2607"/>
    <w:rsid w:val="00BD263A"/>
    <w:rsid w:val="00BD2B1A"/>
    <w:rsid w:val="00BD2B83"/>
    <w:rsid w:val="00BD2E4E"/>
    <w:rsid w:val="00BD324D"/>
    <w:rsid w:val="00BD36A2"/>
    <w:rsid w:val="00BD388E"/>
    <w:rsid w:val="00BD3C64"/>
    <w:rsid w:val="00BD3CE4"/>
    <w:rsid w:val="00BD3DB2"/>
    <w:rsid w:val="00BD3F3C"/>
    <w:rsid w:val="00BD4006"/>
    <w:rsid w:val="00BD407A"/>
    <w:rsid w:val="00BD40AB"/>
    <w:rsid w:val="00BD41D9"/>
    <w:rsid w:val="00BD465C"/>
    <w:rsid w:val="00BD48C1"/>
    <w:rsid w:val="00BD4AAD"/>
    <w:rsid w:val="00BD4BE2"/>
    <w:rsid w:val="00BD4EC6"/>
    <w:rsid w:val="00BD4FA8"/>
    <w:rsid w:val="00BD519A"/>
    <w:rsid w:val="00BD5222"/>
    <w:rsid w:val="00BD5339"/>
    <w:rsid w:val="00BD56E6"/>
    <w:rsid w:val="00BD579E"/>
    <w:rsid w:val="00BD57DA"/>
    <w:rsid w:val="00BD57E6"/>
    <w:rsid w:val="00BD57E8"/>
    <w:rsid w:val="00BD5D61"/>
    <w:rsid w:val="00BD5E09"/>
    <w:rsid w:val="00BD5E5E"/>
    <w:rsid w:val="00BD6014"/>
    <w:rsid w:val="00BD60BB"/>
    <w:rsid w:val="00BD622E"/>
    <w:rsid w:val="00BD62C6"/>
    <w:rsid w:val="00BD6443"/>
    <w:rsid w:val="00BD680C"/>
    <w:rsid w:val="00BD6945"/>
    <w:rsid w:val="00BD69C7"/>
    <w:rsid w:val="00BD6A36"/>
    <w:rsid w:val="00BD6A77"/>
    <w:rsid w:val="00BD6C32"/>
    <w:rsid w:val="00BD6C60"/>
    <w:rsid w:val="00BD6D5E"/>
    <w:rsid w:val="00BD6D96"/>
    <w:rsid w:val="00BD7278"/>
    <w:rsid w:val="00BD752E"/>
    <w:rsid w:val="00BD77F6"/>
    <w:rsid w:val="00BD7906"/>
    <w:rsid w:val="00BD7C0F"/>
    <w:rsid w:val="00BD7C4A"/>
    <w:rsid w:val="00BD7CB4"/>
    <w:rsid w:val="00BD7EC1"/>
    <w:rsid w:val="00BE015D"/>
    <w:rsid w:val="00BE037A"/>
    <w:rsid w:val="00BE059A"/>
    <w:rsid w:val="00BE0682"/>
    <w:rsid w:val="00BE06BB"/>
    <w:rsid w:val="00BE090A"/>
    <w:rsid w:val="00BE0972"/>
    <w:rsid w:val="00BE0A98"/>
    <w:rsid w:val="00BE0D02"/>
    <w:rsid w:val="00BE0D35"/>
    <w:rsid w:val="00BE1009"/>
    <w:rsid w:val="00BE11A0"/>
    <w:rsid w:val="00BE11AB"/>
    <w:rsid w:val="00BE142D"/>
    <w:rsid w:val="00BE154E"/>
    <w:rsid w:val="00BE1772"/>
    <w:rsid w:val="00BE1836"/>
    <w:rsid w:val="00BE186A"/>
    <w:rsid w:val="00BE1F58"/>
    <w:rsid w:val="00BE21AD"/>
    <w:rsid w:val="00BE21BC"/>
    <w:rsid w:val="00BE221E"/>
    <w:rsid w:val="00BE2538"/>
    <w:rsid w:val="00BE25A7"/>
    <w:rsid w:val="00BE2614"/>
    <w:rsid w:val="00BE28FF"/>
    <w:rsid w:val="00BE2B95"/>
    <w:rsid w:val="00BE3047"/>
    <w:rsid w:val="00BE305A"/>
    <w:rsid w:val="00BE30AA"/>
    <w:rsid w:val="00BE334D"/>
    <w:rsid w:val="00BE33AB"/>
    <w:rsid w:val="00BE33D6"/>
    <w:rsid w:val="00BE35A7"/>
    <w:rsid w:val="00BE35CB"/>
    <w:rsid w:val="00BE3949"/>
    <w:rsid w:val="00BE3C2E"/>
    <w:rsid w:val="00BE3C3F"/>
    <w:rsid w:val="00BE42FC"/>
    <w:rsid w:val="00BE43A5"/>
    <w:rsid w:val="00BE46C8"/>
    <w:rsid w:val="00BE47CC"/>
    <w:rsid w:val="00BE48E1"/>
    <w:rsid w:val="00BE4B3A"/>
    <w:rsid w:val="00BE4BF9"/>
    <w:rsid w:val="00BE4CD4"/>
    <w:rsid w:val="00BE4DFC"/>
    <w:rsid w:val="00BE5079"/>
    <w:rsid w:val="00BE5271"/>
    <w:rsid w:val="00BE5369"/>
    <w:rsid w:val="00BE554C"/>
    <w:rsid w:val="00BE555F"/>
    <w:rsid w:val="00BE5774"/>
    <w:rsid w:val="00BE594E"/>
    <w:rsid w:val="00BE5E1B"/>
    <w:rsid w:val="00BE6099"/>
    <w:rsid w:val="00BE62D7"/>
    <w:rsid w:val="00BE65E9"/>
    <w:rsid w:val="00BE6605"/>
    <w:rsid w:val="00BE678D"/>
    <w:rsid w:val="00BE6A31"/>
    <w:rsid w:val="00BE6B68"/>
    <w:rsid w:val="00BE6C3F"/>
    <w:rsid w:val="00BE6E4C"/>
    <w:rsid w:val="00BE6F22"/>
    <w:rsid w:val="00BE71C8"/>
    <w:rsid w:val="00BE7465"/>
    <w:rsid w:val="00BE750A"/>
    <w:rsid w:val="00BE75D1"/>
    <w:rsid w:val="00BE75F6"/>
    <w:rsid w:val="00BE762A"/>
    <w:rsid w:val="00BE7639"/>
    <w:rsid w:val="00BE767B"/>
    <w:rsid w:val="00BE7692"/>
    <w:rsid w:val="00BE76A7"/>
    <w:rsid w:val="00BE7711"/>
    <w:rsid w:val="00BE7A0C"/>
    <w:rsid w:val="00BE7AF0"/>
    <w:rsid w:val="00BE7E0B"/>
    <w:rsid w:val="00BE7E6F"/>
    <w:rsid w:val="00BE7EAA"/>
    <w:rsid w:val="00BE7F73"/>
    <w:rsid w:val="00BF0057"/>
    <w:rsid w:val="00BF01C7"/>
    <w:rsid w:val="00BF01D2"/>
    <w:rsid w:val="00BF02F7"/>
    <w:rsid w:val="00BF034B"/>
    <w:rsid w:val="00BF040B"/>
    <w:rsid w:val="00BF0864"/>
    <w:rsid w:val="00BF0C3F"/>
    <w:rsid w:val="00BF0D89"/>
    <w:rsid w:val="00BF1446"/>
    <w:rsid w:val="00BF144E"/>
    <w:rsid w:val="00BF15A9"/>
    <w:rsid w:val="00BF1B1C"/>
    <w:rsid w:val="00BF1B92"/>
    <w:rsid w:val="00BF1C80"/>
    <w:rsid w:val="00BF1E86"/>
    <w:rsid w:val="00BF21BC"/>
    <w:rsid w:val="00BF2336"/>
    <w:rsid w:val="00BF23D1"/>
    <w:rsid w:val="00BF2441"/>
    <w:rsid w:val="00BF246B"/>
    <w:rsid w:val="00BF2496"/>
    <w:rsid w:val="00BF257A"/>
    <w:rsid w:val="00BF265E"/>
    <w:rsid w:val="00BF2760"/>
    <w:rsid w:val="00BF2B04"/>
    <w:rsid w:val="00BF2E57"/>
    <w:rsid w:val="00BF2F95"/>
    <w:rsid w:val="00BF328B"/>
    <w:rsid w:val="00BF3290"/>
    <w:rsid w:val="00BF33A7"/>
    <w:rsid w:val="00BF3651"/>
    <w:rsid w:val="00BF3809"/>
    <w:rsid w:val="00BF38AB"/>
    <w:rsid w:val="00BF39F3"/>
    <w:rsid w:val="00BF3BD9"/>
    <w:rsid w:val="00BF3C63"/>
    <w:rsid w:val="00BF3E1D"/>
    <w:rsid w:val="00BF3E4F"/>
    <w:rsid w:val="00BF3E6C"/>
    <w:rsid w:val="00BF443B"/>
    <w:rsid w:val="00BF44F0"/>
    <w:rsid w:val="00BF4834"/>
    <w:rsid w:val="00BF48CE"/>
    <w:rsid w:val="00BF4A87"/>
    <w:rsid w:val="00BF4B0C"/>
    <w:rsid w:val="00BF4BF2"/>
    <w:rsid w:val="00BF4D28"/>
    <w:rsid w:val="00BF4FAF"/>
    <w:rsid w:val="00BF5032"/>
    <w:rsid w:val="00BF5477"/>
    <w:rsid w:val="00BF54C3"/>
    <w:rsid w:val="00BF54EB"/>
    <w:rsid w:val="00BF566F"/>
    <w:rsid w:val="00BF56EB"/>
    <w:rsid w:val="00BF5868"/>
    <w:rsid w:val="00BF58B8"/>
    <w:rsid w:val="00BF5995"/>
    <w:rsid w:val="00BF5A06"/>
    <w:rsid w:val="00BF5AC6"/>
    <w:rsid w:val="00BF5AFB"/>
    <w:rsid w:val="00BF5C28"/>
    <w:rsid w:val="00BF5C6A"/>
    <w:rsid w:val="00BF5E27"/>
    <w:rsid w:val="00BF5E5C"/>
    <w:rsid w:val="00BF6441"/>
    <w:rsid w:val="00BF64BF"/>
    <w:rsid w:val="00BF6539"/>
    <w:rsid w:val="00BF6861"/>
    <w:rsid w:val="00BF6881"/>
    <w:rsid w:val="00BF6A92"/>
    <w:rsid w:val="00BF6DAA"/>
    <w:rsid w:val="00BF7205"/>
    <w:rsid w:val="00BF756A"/>
    <w:rsid w:val="00BF76D5"/>
    <w:rsid w:val="00BF7896"/>
    <w:rsid w:val="00BF78E7"/>
    <w:rsid w:val="00BF7ADF"/>
    <w:rsid w:val="00BF7D3B"/>
    <w:rsid w:val="00BF7D9B"/>
    <w:rsid w:val="00C0019E"/>
    <w:rsid w:val="00C002FA"/>
    <w:rsid w:val="00C004D4"/>
    <w:rsid w:val="00C00508"/>
    <w:rsid w:val="00C00659"/>
    <w:rsid w:val="00C006DA"/>
    <w:rsid w:val="00C008FA"/>
    <w:rsid w:val="00C00BC7"/>
    <w:rsid w:val="00C00C32"/>
    <w:rsid w:val="00C00DCF"/>
    <w:rsid w:val="00C01008"/>
    <w:rsid w:val="00C0121B"/>
    <w:rsid w:val="00C012FC"/>
    <w:rsid w:val="00C014B9"/>
    <w:rsid w:val="00C014F7"/>
    <w:rsid w:val="00C015AB"/>
    <w:rsid w:val="00C0165D"/>
    <w:rsid w:val="00C01665"/>
    <w:rsid w:val="00C017A3"/>
    <w:rsid w:val="00C0188B"/>
    <w:rsid w:val="00C018F3"/>
    <w:rsid w:val="00C01AD0"/>
    <w:rsid w:val="00C01C5D"/>
    <w:rsid w:val="00C01F1B"/>
    <w:rsid w:val="00C021D5"/>
    <w:rsid w:val="00C02357"/>
    <w:rsid w:val="00C02401"/>
    <w:rsid w:val="00C02416"/>
    <w:rsid w:val="00C025FF"/>
    <w:rsid w:val="00C026FE"/>
    <w:rsid w:val="00C02845"/>
    <w:rsid w:val="00C02AAC"/>
    <w:rsid w:val="00C02C81"/>
    <w:rsid w:val="00C02CF5"/>
    <w:rsid w:val="00C03161"/>
    <w:rsid w:val="00C032B5"/>
    <w:rsid w:val="00C0369F"/>
    <w:rsid w:val="00C037EE"/>
    <w:rsid w:val="00C039D9"/>
    <w:rsid w:val="00C03AA4"/>
    <w:rsid w:val="00C03EE0"/>
    <w:rsid w:val="00C04002"/>
    <w:rsid w:val="00C0401B"/>
    <w:rsid w:val="00C0401D"/>
    <w:rsid w:val="00C0441B"/>
    <w:rsid w:val="00C044D0"/>
    <w:rsid w:val="00C049DF"/>
    <w:rsid w:val="00C04DC1"/>
    <w:rsid w:val="00C04DD0"/>
    <w:rsid w:val="00C04F82"/>
    <w:rsid w:val="00C04FB3"/>
    <w:rsid w:val="00C050E0"/>
    <w:rsid w:val="00C05129"/>
    <w:rsid w:val="00C0570C"/>
    <w:rsid w:val="00C057D2"/>
    <w:rsid w:val="00C05842"/>
    <w:rsid w:val="00C05B71"/>
    <w:rsid w:val="00C05C2A"/>
    <w:rsid w:val="00C06116"/>
    <w:rsid w:val="00C06243"/>
    <w:rsid w:val="00C06281"/>
    <w:rsid w:val="00C063EF"/>
    <w:rsid w:val="00C0679B"/>
    <w:rsid w:val="00C06D55"/>
    <w:rsid w:val="00C06E32"/>
    <w:rsid w:val="00C071AB"/>
    <w:rsid w:val="00C0728C"/>
    <w:rsid w:val="00C073DE"/>
    <w:rsid w:val="00C07638"/>
    <w:rsid w:val="00C077C0"/>
    <w:rsid w:val="00C07806"/>
    <w:rsid w:val="00C078EF"/>
    <w:rsid w:val="00C079D2"/>
    <w:rsid w:val="00C079EB"/>
    <w:rsid w:val="00C07AA9"/>
    <w:rsid w:val="00C07C5A"/>
    <w:rsid w:val="00C07D61"/>
    <w:rsid w:val="00C07DC1"/>
    <w:rsid w:val="00C07EB3"/>
    <w:rsid w:val="00C10275"/>
    <w:rsid w:val="00C10612"/>
    <w:rsid w:val="00C107B5"/>
    <w:rsid w:val="00C11170"/>
    <w:rsid w:val="00C1145E"/>
    <w:rsid w:val="00C115AA"/>
    <w:rsid w:val="00C115F5"/>
    <w:rsid w:val="00C115FD"/>
    <w:rsid w:val="00C118FF"/>
    <w:rsid w:val="00C11AB3"/>
    <w:rsid w:val="00C11EE2"/>
    <w:rsid w:val="00C11FC3"/>
    <w:rsid w:val="00C11FC5"/>
    <w:rsid w:val="00C12024"/>
    <w:rsid w:val="00C12052"/>
    <w:rsid w:val="00C1231C"/>
    <w:rsid w:val="00C1232D"/>
    <w:rsid w:val="00C1274A"/>
    <w:rsid w:val="00C12B4C"/>
    <w:rsid w:val="00C12B9A"/>
    <w:rsid w:val="00C12C1B"/>
    <w:rsid w:val="00C12D0F"/>
    <w:rsid w:val="00C12DB2"/>
    <w:rsid w:val="00C13206"/>
    <w:rsid w:val="00C134DA"/>
    <w:rsid w:val="00C13543"/>
    <w:rsid w:val="00C13AF1"/>
    <w:rsid w:val="00C13C37"/>
    <w:rsid w:val="00C13D2D"/>
    <w:rsid w:val="00C13F98"/>
    <w:rsid w:val="00C14125"/>
    <w:rsid w:val="00C142DD"/>
    <w:rsid w:val="00C1435E"/>
    <w:rsid w:val="00C14544"/>
    <w:rsid w:val="00C145AC"/>
    <w:rsid w:val="00C14719"/>
    <w:rsid w:val="00C1474B"/>
    <w:rsid w:val="00C1475B"/>
    <w:rsid w:val="00C1476E"/>
    <w:rsid w:val="00C14A01"/>
    <w:rsid w:val="00C14A12"/>
    <w:rsid w:val="00C14D2D"/>
    <w:rsid w:val="00C14E52"/>
    <w:rsid w:val="00C14EB2"/>
    <w:rsid w:val="00C1513D"/>
    <w:rsid w:val="00C15701"/>
    <w:rsid w:val="00C15828"/>
    <w:rsid w:val="00C15887"/>
    <w:rsid w:val="00C158B3"/>
    <w:rsid w:val="00C158BB"/>
    <w:rsid w:val="00C15A44"/>
    <w:rsid w:val="00C15B3B"/>
    <w:rsid w:val="00C15C65"/>
    <w:rsid w:val="00C15C88"/>
    <w:rsid w:val="00C15CCD"/>
    <w:rsid w:val="00C15EFE"/>
    <w:rsid w:val="00C15F43"/>
    <w:rsid w:val="00C16118"/>
    <w:rsid w:val="00C16166"/>
    <w:rsid w:val="00C16600"/>
    <w:rsid w:val="00C16769"/>
    <w:rsid w:val="00C1679C"/>
    <w:rsid w:val="00C1682A"/>
    <w:rsid w:val="00C1696A"/>
    <w:rsid w:val="00C16BCE"/>
    <w:rsid w:val="00C17038"/>
    <w:rsid w:val="00C17058"/>
    <w:rsid w:val="00C1727C"/>
    <w:rsid w:val="00C1767A"/>
    <w:rsid w:val="00C17808"/>
    <w:rsid w:val="00C17E44"/>
    <w:rsid w:val="00C17EE2"/>
    <w:rsid w:val="00C2003E"/>
    <w:rsid w:val="00C20306"/>
    <w:rsid w:val="00C204AA"/>
    <w:rsid w:val="00C208EF"/>
    <w:rsid w:val="00C209AF"/>
    <w:rsid w:val="00C209C6"/>
    <w:rsid w:val="00C20B1B"/>
    <w:rsid w:val="00C20CAA"/>
    <w:rsid w:val="00C20DB3"/>
    <w:rsid w:val="00C20F97"/>
    <w:rsid w:val="00C210CB"/>
    <w:rsid w:val="00C212B0"/>
    <w:rsid w:val="00C214A7"/>
    <w:rsid w:val="00C216AF"/>
    <w:rsid w:val="00C21827"/>
    <w:rsid w:val="00C21938"/>
    <w:rsid w:val="00C219A3"/>
    <w:rsid w:val="00C21A15"/>
    <w:rsid w:val="00C21B0F"/>
    <w:rsid w:val="00C21C56"/>
    <w:rsid w:val="00C21EF1"/>
    <w:rsid w:val="00C21F1F"/>
    <w:rsid w:val="00C21F9B"/>
    <w:rsid w:val="00C22155"/>
    <w:rsid w:val="00C222D7"/>
    <w:rsid w:val="00C224D2"/>
    <w:rsid w:val="00C22832"/>
    <w:rsid w:val="00C22A7E"/>
    <w:rsid w:val="00C22C70"/>
    <w:rsid w:val="00C22FB9"/>
    <w:rsid w:val="00C23096"/>
    <w:rsid w:val="00C23184"/>
    <w:rsid w:val="00C231BC"/>
    <w:rsid w:val="00C236A0"/>
    <w:rsid w:val="00C23B14"/>
    <w:rsid w:val="00C23B1C"/>
    <w:rsid w:val="00C23DA5"/>
    <w:rsid w:val="00C23F43"/>
    <w:rsid w:val="00C240DA"/>
    <w:rsid w:val="00C24160"/>
    <w:rsid w:val="00C24290"/>
    <w:rsid w:val="00C242A5"/>
    <w:rsid w:val="00C2435D"/>
    <w:rsid w:val="00C24493"/>
    <w:rsid w:val="00C244A3"/>
    <w:rsid w:val="00C245B0"/>
    <w:rsid w:val="00C2483A"/>
    <w:rsid w:val="00C2483B"/>
    <w:rsid w:val="00C24ADD"/>
    <w:rsid w:val="00C24AEE"/>
    <w:rsid w:val="00C24B07"/>
    <w:rsid w:val="00C24B1C"/>
    <w:rsid w:val="00C24B90"/>
    <w:rsid w:val="00C25061"/>
    <w:rsid w:val="00C25263"/>
    <w:rsid w:val="00C25416"/>
    <w:rsid w:val="00C25496"/>
    <w:rsid w:val="00C254E5"/>
    <w:rsid w:val="00C257D2"/>
    <w:rsid w:val="00C257E1"/>
    <w:rsid w:val="00C258C6"/>
    <w:rsid w:val="00C25A96"/>
    <w:rsid w:val="00C25F34"/>
    <w:rsid w:val="00C26009"/>
    <w:rsid w:val="00C26373"/>
    <w:rsid w:val="00C263D0"/>
    <w:rsid w:val="00C264EE"/>
    <w:rsid w:val="00C26529"/>
    <w:rsid w:val="00C26625"/>
    <w:rsid w:val="00C26745"/>
    <w:rsid w:val="00C26978"/>
    <w:rsid w:val="00C269F3"/>
    <w:rsid w:val="00C26A6A"/>
    <w:rsid w:val="00C26ACC"/>
    <w:rsid w:val="00C26AE6"/>
    <w:rsid w:val="00C26DD3"/>
    <w:rsid w:val="00C26DE9"/>
    <w:rsid w:val="00C274F9"/>
    <w:rsid w:val="00C27572"/>
    <w:rsid w:val="00C27677"/>
    <w:rsid w:val="00C27D54"/>
    <w:rsid w:val="00C27E68"/>
    <w:rsid w:val="00C30222"/>
    <w:rsid w:val="00C30380"/>
    <w:rsid w:val="00C30485"/>
    <w:rsid w:val="00C305BA"/>
    <w:rsid w:val="00C30781"/>
    <w:rsid w:val="00C309D4"/>
    <w:rsid w:val="00C30BD6"/>
    <w:rsid w:val="00C30D1A"/>
    <w:rsid w:val="00C30F03"/>
    <w:rsid w:val="00C3100C"/>
    <w:rsid w:val="00C31143"/>
    <w:rsid w:val="00C3121E"/>
    <w:rsid w:val="00C3123B"/>
    <w:rsid w:val="00C31279"/>
    <w:rsid w:val="00C31454"/>
    <w:rsid w:val="00C316FD"/>
    <w:rsid w:val="00C3176F"/>
    <w:rsid w:val="00C31C27"/>
    <w:rsid w:val="00C32054"/>
    <w:rsid w:val="00C32315"/>
    <w:rsid w:val="00C32325"/>
    <w:rsid w:val="00C3251B"/>
    <w:rsid w:val="00C3260D"/>
    <w:rsid w:val="00C328EC"/>
    <w:rsid w:val="00C329A2"/>
    <w:rsid w:val="00C33460"/>
    <w:rsid w:val="00C334D6"/>
    <w:rsid w:val="00C335B6"/>
    <w:rsid w:val="00C33639"/>
    <w:rsid w:val="00C336E1"/>
    <w:rsid w:val="00C339AC"/>
    <w:rsid w:val="00C33A2F"/>
    <w:rsid w:val="00C33B5B"/>
    <w:rsid w:val="00C33DC6"/>
    <w:rsid w:val="00C33E7E"/>
    <w:rsid w:val="00C33F1C"/>
    <w:rsid w:val="00C34007"/>
    <w:rsid w:val="00C34069"/>
    <w:rsid w:val="00C344A9"/>
    <w:rsid w:val="00C3478F"/>
    <w:rsid w:val="00C347D0"/>
    <w:rsid w:val="00C348B6"/>
    <w:rsid w:val="00C34ACB"/>
    <w:rsid w:val="00C34AEC"/>
    <w:rsid w:val="00C34B0D"/>
    <w:rsid w:val="00C34C7D"/>
    <w:rsid w:val="00C34DB4"/>
    <w:rsid w:val="00C34FBD"/>
    <w:rsid w:val="00C352B2"/>
    <w:rsid w:val="00C3541B"/>
    <w:rsid w:val="00C3569D"/>
    <w:rsid w:val="00C35990"/>
    <w:rsid w:val="00C35A9D"/>
    <w:rsid w:val="00C35AAF"/>
    <w:rsid w:val="00C35F4D"/>
    <w:rsid w:val="00C35FCF"/>
    <w:rsid w:val="00C3643A"/>
    <w:rsid w:val="00C367CD"/>
    <w:rsid w:val="00C36E13"/>
    <w:rsid w:val="00C3745F"/>
    <w:rsid w:val="00C37511"/>
    <w:rsid w:val="00C37924"/>
    <w:rsid w:val="00C3798B"/>
    <w:rsid w:val="00C379FC"/>
    <w:rsid w:val="00C37A43"/>
    <w:rsid w:val="00C37AD6"/>
    <w:rsid w:val="00C37B76"/>
    <w:rsid w:val="00C37B87"/>
    <w:rsid w:val="00C37C53"/>
    <w:rsid w:val="00C37E3D"/>
    <w:rsid w:val="00C37F2A"/>
    <w:rsid w:val="00C40038"/>
    <w:rsid w:val="00C40138"/>
    <w:rsid w:val="00C402E6"/>
    <w:rsid w:val="00C4053F"/>
    <w:rsid w:val="00C408DC"/>
    <w:rsid w:val="00C408F8"/>
    <w:rsid w:val="00C40B37"/>
    <w:rsid w:val="00C40D9A"/>
    <w:rsid w:val="00C40F3B"/>
    <w:rsid w:val="00C41142"/>
    <w:rsid w:val="00C412EB"/>
    <w:rsid w:val="00C41321"/>
    <w:rsid w:val="00C41434"/>
    <w:rsid w:val="00C414C3"/>
    <w:rsid w:val="00C415A1"/>
    <w:rsid w:val="00C41977"/>
    <w:rsid w:val="00C41B0E"/>
    <w:rsid w:val="00C41BAB"/>
    <w:rsid w:val="00C41C9E"/>
    <w:rsid w:val="00C41DF0"/>
    <w:rsid w:val="00C41EC7"/>
    <w:rsid w:val="00C42336"/>
    <w:rsid w:val="00C4242A"/>
    <w:rsid w:val="00C4251E"/>
    <w:rsid w:val="00C42996"/>
    <w:rsid w:val="00C42A0F"/>
    <w:rsid w:val="00C42B21"/>
    <w:rsid w:val="00C42DBB"/>
    <w:rsid w:val="00C42F97"/>
    <w:rsid w:val="00C42FD1"/>
    <w:rsid w:val="00C43027"/>
    <w:rsid w:val="00C43306"/>
    <w:rsid w:val="00C434B3"/>
    <w:rsid w:val="00C43502"/>
    <w:rsid w:val="00C435AD"/>
    <w:rsid w:val="00C435B0"/>
    <w:rsid w:val="00C4385A"/>
    <w:rsid w:val="00C43A31"/>
    <w:rsid w:val="00C43BF1"/>
    <w:rsid w:val="00C43CC1"/>
    <w:rsid w:val="00C43DC1"/>
    <w:rsid w:val="00C44209"/>
    <w:rsid w:val="00C4422B"/>
    <w:rsid w:val="00C442DB"/>
    <w:rsid w:val="00C4442D"/>
    <w:rsid w:val="00C44982"/>
    <w:rsid w:val="00C44A88"/>
    <w:rsid w:val="00C44C70"/>
    <w:rsid w:val="00C44D1E"/>
    <w:rsid w:val="00C4502D"/>
    <w:rsid w:val="00C4505B"/>
    <w:rsid w:val="00C45591"/>
    <w:rsid w:val="00C4569F"/>
    <w:rsid w:val="00C456DB"/>
    <w:rsid w:val="00C4574C"/>
    <w:rsid w:val="00C45A7A"/>
    <w:rsid w:val="00C45B05"/>
    <w:rsid w:val="00C45CE9"/>
    <w:rsid w:val="00C46049"/>
    <w:rsid w:val="00C46CFA"/>
    <w:rsid w:val="00C46F3C"/>
    <w:rsid w:val="00C4708A"/>
    <w:rsid w:val="00C47263"/>
    <w:rsid w:val="00C4734F"/>
    <w:rsid w:val="00C473D3"/>
    <w:rsid w:val="00C47416"/>
    <w:rsid w:val="00C476F1"/>
    <w:rsid w:val="00C4771A"/>
    <w:rsid w:val="00C47782"/>
    <w:rsid w:val="00C47FEC"/>
    <w:rsid w:val="00C5008E"/>
    <w:rsid w:val="00C5011D"/>
    <w:rsid w:val="00C50219"/>
    <w:rsid w:val="00C50252"/>
    <w:rsid w:val="00C50256"/>
    <w:rsid w:val="00C5034C"/>
    <w:rsid w:val="00C50AF6"/>
    <w:rsid w:val="00C50C0E"/>
    <w:rsid w:val="00C51096"/>
    <w:rsid w:val="00C510F0"/>
    <w:rsid w:val="00C51155"/>
    <w:rsid w:val="00C51346"/>
    <w:rsid w:val="00C513F5"/>
    <w:rsid w:val="00C51939"/>
    <w:rsid w:val="00C51A47"/>
    <w:rsid w:val="00C51E4A"/>
    <w:rsid w:val="00C51F66"/>
    <w:rsid w:val="00C52009"/>
    <w:rsid w:val="00C520DE"/>
    <w:rsid w:val="00C520EF"/>
    <w:rsid w:val="00C52382"/>
    <w:rsid w:val="00C5257F"/>
    <w:rsid w:val="00C526C5"/>
    <w:rsid w:val="00C52764"/>
    <w:rsid w:val="00C52806"/>
    <w:rsid w:val="00C529EF"/>
    <w:rsid w:val="00C52F7E"/>
    <w:rsid w:val="00C53131"/>
    <w:rsid w:val="00C533C8"/>
    <w:rsid w:val="00C534CA"/>
    <w:rsid w:val="00C5362E"/>
    <w:rsid w:val="00C539C8"/>
    <w:rsid w:val="00C539E3"/>
    <w:rsid w:val="00C53A36"/>
    <w:rsid w:val="00C53AD9"/>
    <w:rsid w:val="00C53D5E"/>
    <w:rsid w:val="00C54121"/>
    <w:rsid w:val="00C54546"/>
    <w:rsid w:val="00C545D5"/>
    <w:rsid w:val="00C546A8"/>
    <w:rsid w:val="00C54832"/>
    <w:rsid w:val="00C548F8"/>
    <w:rsid w:val="00C549EF"/>
    <w:rsid w:val="00C54B88"/>
    <w:rsid w:val="00C54DC4"/>
    <w:rsid w:val="00C54E53"/>
    <w:rsid w:val="00C54F1C"/>
    <w:rsid w:val="00C54F91"/>
    <w:rsid w:val="00C55039"/>
    <w:rsid w:val="00C55059"/>
    <w:rsid w:val="00C551EC"/>
    <w:rsid w:val="00C55262"/>
    <w:rsid w:val="00C5542F"/>
    <w:rsid w:val="00C556A7"/>
    <w:rsid w:val="00C55731"/>
    <w:rsid w:val="00C5575A"/>
    <w:rsid w:val="00C557F0"/>
    <w:rsid w:val="00C55A89"/>
    <w:rsid w:val="00C55EC4"/>
    <w:rsid w:val="00C560A1"/>
    <w:rsid w:val="00C560D5"/>
    <w:rsid w:val="00C56214"/>
    <w:rsid w:val="00C56354"/>
    <w:rsid w:val="00C565AB"/>
    <w:rsid w:val="00C567EE"/>
    <w:rsid w:val="00C56931"/>
    <w:rsid w:val="00C56A23"/>
    <w:rsid w:val="00C56AC1"/>
    <w:rsid w:val="00C56B3F"/>
    <w:rsid w:val="00C56DF2"/>
    <w:rsid w:val="00C571B2"/>
    <w:rsid w:val="00C57204"/>
    <w:rsid w:val="00C5721A"/>
    <w:rsid w:val="00C57224"/>
    <w:rsid w:val="00C572BF"/>
    <w:rsid w:val="00C57534"/>
    <w:rsid w:val="00C576E7"/>
    <w:rsid w:val="00C57712"/>
    <w:rsid w:val="00C57757"/>
    <w:rsid w:val="00C578DA"/>
    <w:rsid w:val="00C57996"/>
    <w:rsid w:val="00C57AB9"/>
    <w:rsid w:val="00C57C2D"/>
    <w:rsid w:val="00C57DA1"/>
    <w:rsid w:val="00C57DB5"/>
    <w:rsid w:val="00C57DCD"/>
    <w:rsid w:val="00C57FC9"/>
    <w:rsid w:val="00C60126"/>
    <w:rsid w:val="00C601B5"/>
    <w:rsid w:val="00C601EF"/>
    <w:rsid w:val="00C604FF"/>
    <w:rsid w:val="00C605A0"/>
    <w:rsid w:val="00C605C2"/>
    <w:rsid w:val="00C608DB"/>
    <w:rsid w:val="00C60914"/>
    <w:rsid w:val="00C609F8"/>
    <w:rsid w:val="00C60B30"/>
    <w:rsid w:val="00C60E5C"/>
    <w:rsid w:val="00C6130E"/>
    <w:rsid w:val="00C61506"/>
    <w:rsid w:val="00C617AF"/>
    <w:rsid w:val="00C61807"/>
    <w:rsid w:val="00C6198F"/>
    <w:rsid w:val="00C619D1"/>
    <w:rsid w:val="00C61A44"/>
    <w:rsid w:val="00C61E68"/>
    <w:rsid w:val="00C621AF"/>
    <w:rsid w:val="00C622A9"/>
    <w:rsid w:val="00C626EA"/>
    <w:rsid w:val="00C62813"/>
    <w:rsid w:val="00C629DF"/>
    <w:rsid w:val="00C62E53"/>
    <w:rsid w:val="00C631E3"/>
    <w:rsid w:val="00C63254"/>
    <w:rsid w:val="00C637A5"/>
    <w:rsid w:val="00C637C1"/>
    <w:rsid w:val="00C639EE"/>
    <w:rsid w:val="00C63D82"/>
    <w:rsid w:val="00C63E88"/>
    <w:rsid w:val="00C63F53"/>
    <w:rsid w:val="00C63FA2"/>
    <w:rsid w:val="00C64165"/>
    <w:rsid w:val="00C6432B"/>
    <w:rsid w:val="00C6470F"/>
    <w:rsid w:val="00C6485B"/>
    <w:rsid w:val="00C64961"/>
    <w:rsid w:val="00C64CD8"/>
    <w:rsid w:val="00C64F08"/>
    <w:rsid w:val="00C65033"/>
    <w:rsid w:val="00C6510E"/>
    <w:rsid w:val="00C651C3"/>
    <w:rsid w:val="00C651E0"/>
    <w:rsid w:val="00C65241"/>
    <w:rsid w:val="00C653B6"/>
    <w:rsid w:val="00C653E0"/>
    <w:rsid w:val="00C65541"/>
    <w:rsid w:val="00C655BC"/>
    <w:rsid w:val="00C657CB"/>
    <w:rsid w:val="00C65857"/>
    <w:rsid w:val="00C65920"/>
    <w:rsid w:val="00C65C9B"/>
    <w:rsid w:val="00C65CC2"/>
    <w:rsid w:val="00C65EB3"/>
    <w:rsid w:val="00C6642F"/>
    <w:rsid w:val="00C664B2"/>
    <w:rsid w:val="00C668D2"/>
    <w:rsid w:val="00C6695E"/>
    <w:rsid w:val="00C6697C"/>
    <w:rsid w:val="00C66ADC"/>
    <w:rsid w:val="00C66CEF"/>
    <w:rsid w:val="00C66DB6"/>
    <w:rsid w:val="00C66E67"/>
    <w:rsid w:val="00C66EC2"/>
    <w:rsid w:val="00C66F65"/>
    <w:rsid w:val="00C66F76"/>
    <w:rsid w:val="00C66FF4"/>
    <w:rsid w:val="00C675F3"/>
    <w:rsid w:val="00C67672"/>
    <w:rsid w:val="00C67675"/>
    <w:rsid w:val="00C676C9"/>
    <w:rsid w:val="00C67A03"/>
    <w:rsid w:val="00C67B0F"/>
    <w:rsid w:val="00C67B34"/>
    <w:rsid w:val="00C67E84"/>
    <w:rsid w:val="00C67FC7"/>
    <w:rsid w:val="00C7016B"/>
    <w:rsid w:val="00C7037B"/>
    <w:rsid w:val="00C7078A"/>
    <w:rsid w:val="00C70BD3"/>
    <w:rsid w:val="00C70C54"/>
    <w:rsid w:val="00C71626"/>
    <w:rsid w:val="00C719B2"/>
    <w:rsid w:val="00C71A2C"/>
    <w:rsid w:val="00C71ACC"/>
    <w:rsid w:val="00C71AE8"/>
    <w:rsid w:val="00C71AFF"/>
    <w:rsid w:val="00C71B92"/>
    <w:rsid w:val="00C71B97"/>
    <w:rsid w:val="00C71FC4"/>
    <w:rsid w:val="00C7245F"/>
    <w:rsid w:val="00C7264E"/>
    <w:rsid w:val="00C726FC"/>
    <w:rsid w:val="00C727BC"/>
    <w:rsid w:val="00C729DB"/>
    <w:rsid w:val="00C72A87"/>
    <w:rsid w:val="00C72DD5"/>
    <w:rsid w:val="00C72E29"/>
    <w:rsid w:val="00C7305E"/>
    <w:rsid w:val="00C73086"/>
    <w:rsid w:val="00C73499"/>
    <w:rsid w:val="00C73577"/>
    <w:rsid w:val="00C7362C"/>
    <w:rsid w:val="00C7364D"/>
    <w:rsid w:val="00C737CF"/>
    <w:rsid w:val="00C7384A"/>
    <w:rsid w:val="00C73B5D"/>
    <w:rsid w:val="00C740CE"/>
    <w:rsid w:val="00C740D2"/>
    <w:rsid w:val="00C740E7"/>
    <w:rsid w:val="00C74176"/>
    <w:rsid w:val="00C7428B"/>
    <w:rsid w:val="00C746B9"/>
    <w:rsid w:val="00C74C81"/>
    <w:rsid w:val="00C74C93"/>
    <w:rsid w:val="00C74F03"/>
    <w:rsid w:val="00C75097"/>
    <w:rsid w:val="00C750BF"/>
    <w:rsid w:val="00C75175"/>
    <w:rsid w:val="00C75196"/>
    <w:rsid w:val="00C751CF"/>
    <w:rsid w:val="00C752D7"/>
    <w:rsid w:val="00C755DF"/>
    <w:rsid w:val="00C7560B"/>
    <w:rsid w:val="00C756A6"/>
    <w:rsid w:val="00C756B8"/>
    <w:rsid w:val="00C75724"/>
    <w:rsid w:val="00C757E5"/>
    <w:rsid w:val="00C75966"/>
    <w:rsid w:val="00C75B28"/>
    <w:rsid w:val="00C75BD0"/>
    <w:rsid w:val="00C75F36"/>
    <w:rsid w:val="00C7600C"/>
    <w:rsid w:val="00C760BD"/>
    <w:rsid w:val="00C7612F"/>
    <w:rsid w:val="00C761ED"/>
    <w:rsid w:val="00C762F6"/>
    <w:rsid w:val="00C76578"/>
    <w:rsid w:val="00C765C1"/>
    <w:rsid w:val="00C765E7"/>
    <w:rsid w:val="00C765F5"/>
    <w:rsid w:val="00C766A7"/>
    <w:rsid w:val="00C766E6"/>
    <w:rsid w:val="00C76832"/>
    <w:rsid w:val="00C768F7"/>
    <w:rsid w:val="00C76AA3"/>
    <w:rsid w:val="00C76C85"/>
    <w:rsid w:val="00C76E2C"/>
    <w:rsid w:val="00C76EE5"/>
    <w:rsid w:val="00C77079"/>
    <w:rsid w:val="00C77839"/>
    <w:rsid w:val="00C77D20"/>
    <w:rsid w:val="00C77D7F"/>
    <w:rsid w:val="00C77F45"/>
    <w:rsid w:val="00C800E6"/>
    <w:rsid w:val="00C802C8"/>
    <w:rsid w:val="00C80853"/>
    <w:rsid w:val="00C80903"/>
    <w:rsid w:val="00C80910"/>
    <w:rsid w:val="00C8100B"/>
    <w:rsid w:val="00C810A8"/>
    <w:rsid w:val="00C812E4"/>
    <w:rsid w:val="00C8152F"/>
    <w:rsid w:val="00C8153A"/>
    <w:rsid w:val="00C81541"/>
    <w:rsid w:val="00C81592"/>
    <w:rsid w:val="00C81817"/>
    <w:rsid w:val="00C818FA"/>
    <w:rsid w:val="00C81ABB"/>
    <w:rsid w:val="00C81B35"/>
    <w:rsid w:val="00C81D01"/>
    <w:rsid w:val="00C81DBF"/>
    <w:rsid w:val="00C81EB2"/>
    <w:rsid w:val="00C81F27"/>
    <w:rsid w:val="00C81F9A"/>
    <w:rsid w:val="00C821D8"/>
    <w:rsid w:val="00C8227C"/>
    <w:rsid w:val="00C82281"/>
    <w:rsid w:val="00C823EC"/>
    <w:rsid w:val="00C824FE"/>
    <w:rsid w:val="00C827BD"/>
    <w:rsid w:val="00C8291C"/>
    <w:rsid w:val="00C82C88"/>
    <w:rsid w:val="00C82D3D"/>
    <w:rsid w:val="00C82F90"/>
    <w:rsid w:val="00C83078"/>
    <w:rsid w:val="00C83452"/>
    <w:rsid w:val="00C83D16"/>
    <w:rsid w:val="00C83FE8"/>
    <w:rsid w:val="00C84027"/>
    <w:rsid w:val="00C84113"/>
    <w:rsid w:val="00C84121"/>
    <w:rsid w:val="00C841CF"/>
    <w:rsid w:val="00C84486"/>
    <w:rsid w:val="00C8451A"/>
    <w:rsid w:val="00C846E1"/>
    <w:rsid w:val="00C84FF8"/>
    <w:rsid w:val="00C85029"/>
    <w:rsid w:val="00C856A5"/>
    <w:rsid w:val="00C85718"/>
    <w:rsid w:val="00C8583E"/>
    <w:rsid w:val="00C85B04"/>
    <w:rsid w:val="00C85BE7"/>
    <w:rsid w:val="00C85C2C"/>
    <w:rsid w:val="00C85D91"/>
    <w:rsid w:val="00C85FA0"/>
    <w:rsid w:val="00C86337"/>
    <w:rsid w:val="00C8679C"/>
    <w:rsid w:val="00C86822"/>
    <w:rsid w:val="00C86843"/>
    <w:rsid w:val="00C869A5"/>
    <w:rsid w:val="00C86A5E"/>
    <w:rsid w:val="00C870E9"/>
    <w:rsid w:val="00C872FD"/>
    <w:rsid w:val="00C87CF6"/>
    <w:rsid w:val="00C87D96"/>
    <w:rsid w:val="00C87E78"/>
    <w:rsid w:val="00C90176"/>
    <w:rsid w:val="00C90277"/>
    <w:rsid w:val="00C90326"/>
    <w:rsid w:val="00C90841"/>
    <w:rsid w:val="00C90BA0"/>
    <w:rsid w:val="00C90C5F"/>
    <w:rsid w:val="00C90C75"/>
    <w:rsid w:val="00C90D56"/>
    <w:rsid w:val="00C90DFB"/>
    <w:rsid w:val="00C90E63"/>
    <w:rsid w:val="00C910FB"/>
    <w:rsid w:val="00C91157"/>
    <w:rsid w:val="00C91421"/>
    <w:rsid w:val="00C917D2"/>
    <w:rsid w:val="00C918B1"/>
    <w:rsid w:val="00C9192A"/>
    <w:rsid w:val="00C91ABD"/>
    <w:rsid w:val="00C91C83"/>
    <w:rsid w:val="00C91FC4"/>
    <w:rsid w:val="00C920A5"/>
    <w:rsid w:val="00C920F9"/>
    <w:rsid w:val="00C921F9"/>
    <w:rsid w:val="00C9232C"/>
    <w:rsid w:val="00C923B9"/>
    <w:rsid w:val="00C92469"/>
    <w:rsid w:val="00C92594"/>
    <w:rsid w:val="00C925D5"/>
    <w:rsid w:val="00C928FE"/>
    <w:rsid w:val="00C92BD3"/>
    <w:rsid w:val="00C93202"/>
    <w:rsid w:val="00C935A6"/>
    <w:rsid w:val="00C93DFD"/>
    <w:rsid w:val="00C93E45"/>
    <w:rsid w:val="00C93ED6"/>
    <w:rsid w:val="00C94204"/>
    <w:rsid w:val="00C9428D"/>
    <w:rsid w:val="00C9432B"/>
    <w:rsid w:val="00C947E3"/>
    <w:rsid w:val="00C947E8"/>
    <w:rsid w:val="00C9483A"/>
    <w:rsid w:val="00C948FA"/>
    <w:rsid w:val="00C94925"/>
    <w:rsid w:val="00C949EB"/>
    <w:rsid w:val="00C94A70"/>
    <w:rsid w:val="00C94C53"/>
    <w:rsid w:val="00C94DD0"/>
    <w:rsid w:val="00C94E30"/>
    <w:rsid w:val="00C94E49"/>
    <w:rsid w:val="00C94F21"/>
    <w:rsid w:val="00C95015"/>
    <w:rsid w:val="00C95ACA"/>
    <w:rsid w:val="00C95EAC"/>
    <w:rsid w:val="00C9633F"/>
    <w:rsid w:val="00C964D4"/>
    <w:rsid w:val="00C967EC"/>
    <w:rsid w:val="00C96835"/>
    <w:rsid w:val="00C96A0B"/>
    <w:rsid w:val="00C96AD5"/>
    <w:rsid w:val="00C96C1A"/>
    <w:rsid w:val="00C96C75"/>
    <w:rsid w:val="00C96CC7"/>
    <w:rsid w:val="00C96D88"/>
    <w:rsid w:val="00C96FEC"/>
    <w:rsid w:val="00C971E8"/>
    <w:rsid w:val="00C97278"/>
    <w:rsid w:val="00C973D0"/>
    <w:rsid w:val="00C9776D"/>
    <w:rsid w:val="00C9781A"/>
    <w:rsid w:val="00C97C26"/>
    <w:rsid w:val="00C97C5E"/>
    <w:rsid w:val="00C97DA5"/>
    <w:rsid w:val="00C97F22"/>
    <w:rsid w:val="00CA0168"/>
    <w:rsid w:val="00CA033A"/>
    <w:rsid w:val="00CA0949"/>
    <w:rsid w:val="00CA0A20"/>
    <w:rsid w:val="00CA0C42"/>
    <w:rsid w:val="00CA0DE6"/>
    <w:rsid w:val="00CA1079"/>
    <w:rsid w:val="00CA10CD"/>
    <w:rsid w:val="00CA1658"/>
    <w:rsid w:val="00CA17BE"/>
    <w:rsid w:val="00CA17E3"/>
    <w:rsid w:val="00CA18CE"/>
    <w:rsid w:val="00CA196A"/>
    <w:rsid w:val="00CA1BA5"/>
    <w:rsid w:val="00CA1F52"/>
    <w:rsid w:val="00CA2004"/>
    <w:rsid w:val="00CA2027"/>
    <w:rsid w:val="00CA2110"/>
    <w:rsid w:val="00CA2489"/>
    <w:rsid w:val="00CA274F"/>
    <w:rsid w:val="00CA27AC"/>
    <w:rsid w:val="00CA299D"/>
    <w:rsid w:val="00CA2CA5"/>
    <w:rsid w:val="00CA2ECF"/>
    <w:rsid w:val="00CA2EF4"/>
    <w:rsid w:val="00CA3000"/>
    <w:rsid w:val="00CA30DD"/>
    <w:rsid w:val="00CA3616"/>
    <w:rsid w:val="00CA38D9"/>
    <w:rsid w:val="00CA39D8"/>
    <w:rsid w:val="00CA3D7B"/>
    <w:rsid w:val="00CA3EB7"/>
    <w:rsid w:val="00CA3F09"/>
    <w:rsid w:val="00CA42A5"/>
    <w:rsid w:val="00CA42C7"/>
    <w:rsid w:val="00CA42D9"/>
    <w:rsid w:val="00CA4442"/>
    <w:rsid w:val="00CA44AA"/>
    <w:rsid w:val="00CA486F"/>
    <w:rsid w:val="00CA48B9"/>
    <w:rsid w:val="00CA48D1"/>
    <w:rsid w:val="00CA4B2D"/>
    <w:rsid w:val="00CA4B72"/>
    <w:rsid w:val="00CA4BD7"/>
    <w:rsid w:val="00CA4DD2"/>
    <w:rsid w:val="00CA4DF7"/>
    <w:rsid w:val="00CA4E32"/>
    <w:rsid w:val="00CA4F83"/>
    <w:rsid w:val="00CA530C"/>
    <w:rsid w:val="00CA567A"/>
    <w:rsid w:val="00CA572D"/>
    <w:rsid w:val="00CA580D"/>
    <w:rsid w:val="00CA587A"/>
    <w:rsid w:val="00CA59DB"/>
    <w:rsid w:val="00CA5B86"/>
    <w:rsid w:val="00CA5BB0"/>
    <w:rsid w:val="00CA5CB4"/>
    <w:rsid w:val="00CA5CBA"/>
    <w:rsid w:val="00CA5CF5"/>
    <w:rsid w:val="00CA5D50"/>
    <w:rsid w:val="00CA5E0F"/>
    <w:rsid w:val="00CA5E63"/>
    <w:rsid w:val="00CA5F68"/>
    <w:rsid w:val="00CA5FDD"/>
    <w:rsid w:val="00CA65FA"/>
    <w:rsid w:val="00CA6616"/>
    <w:rsid w:val="00CA69A8"/>
    <w:rsid w:val="00CA6A9D"/>
    <w:rsid w:val="00CA6C93"/>
    <w:rsid w:val="00CA6D1E"/>
    <w:rsid w:val="00CA7404"/>
    <w:rsid w:val="00CA7734"/>
    <w:rsid w:val="00CA7916"/>
    <w:rsid w:val="00CA7AC1"/>
    <w:rsid w:val="00CA7B75"/>
    <w:rsid w:val="00CA7C3B"/>
    <w:rsid w:val="00CA7CAE"/>
    <w:rsid w:val="00CA7CC5"/>
    <w:rsid w:val="00CA7CEF"/>
    <w:rsid w:val="00CA7D23"/>
    <w:rsid w:val="00CB00D6"/>
    <w:rsid w:val="00CB0180"/>
    <w:rsid w:val="00CB0205"/>
    <w:rsid w:val="00CB03BD"/>
    <w:rsid w:val="00CB0817"/>
    <w:rsid w:val="00CB08C4"/>
    <w:rsid w:val="00CB0A82"/>
    <w:rsid w:val="00CB0DCA"/>
    <w:rsid w:val="00CB0E29"/>
    <w:rsid w:val="00CB0ECA"/>
    <w:rsid w:val="00CB0FA4"/>
    <w:rsid w:val="00CB1143"/>
    <w:rsid w:val="00CB1770"/>
    <w:rsid w:val="00CB17CD"/>
    <w:rsid w:val="00CB1862"/>
    <w:rsid w:val="00CB19B6"/>
    <w:rsid w:val="00CB1A89"/>
    <w:rsid w:val="00CB1CB2"/>
    <w:rsid w:val="00CB20CD"/>
    <w:rsid w:val="00CB21AC"/>
    <w:rsid w:val="00CB228D"/>
    <w:rsid w:val="00CB2293"/>
    <w:rsid w:val="00CB23B8"/>
    <w:rsid w:val="00CB2691"/>
    <w:rsid w:val="00CB27C5"/>
    <w:rsid w:val="00CB282B"/>
    <w:rsid w:val="00CB2936"/>
    <w:rsid w:val="00CB2A1A"/>
    <w:rsid w:val="00CB2C19"/>
    <w:rsid w:val="00CB2D3E"/>
    <w:rsid w:val="00CB2DF3"/>
    <w:rsid w:val="00CB2E41"/>
    <w:rsid w:val="00CB2E4E"/>
    <w:rsid w:val="00CB2F1B"/>
    <w:rsid w:val="00CB3006"/>
    <w:rsid w:val="00CB30CB"/>
    <w:rsid w:val="00CB321F"/>
    <w:rsid w:val="00CB32AE"/>
    <w:rsid w:val="00CB32E4"/>
    <w:rsid w:val="00CB36C2"/>
    <w:rsid w:val="00CB37FB"/>
    <w:rsid w:val="00CB3DFC"/>
    <w:rsid w:val="00CB3F2A"/>
    <w:rsid w:val="00CB401F"/>
    <w:rsid w:val="00CB42B6"/>
    <w:rsid w:val="00CB454D"/>
    <w:rsid w:val="00CB4630"/>
    <w:rsid w:val="00CB4656"/>
    <w:rsid w:val="00CB4660"/>
    <w:rsid w:val="00CB46C1"/>
    <w:rsid w:val="00CB49A4"/>
    <w:rsid w:val="00CB4C39"/>
    <w:rsid w:val="00CB4C4E"/>
    <w:rsid w:val="00CB4CBC"/>
    <w:rsid w:val="00CB4E85"/>
    <w:rsid w:val="00CB50C7"/>
    <w:rsid w:val="00CB52C5"/>
    <w:rsid w:val="00CB54E6"/>
    <w:rsid w:val="00CB54FF"/>
    <w:rsid w:val="00CB5728"/>
    <w:rsid w:val="00CB5770"/>
    <w:rsid w:val="00CB5BEE"/>
    <w:rsid w:val="00CB5F30"/>
    <w:rsid w:val="00CB60EE"/>
    <w:rsid w:val="00CB613A"/>
    <w:rsid w:val="00CB61BE"/>
    <w:rsid w:val="00CB6264"/>
    <w:rsid w:val="00CB68BC"/>
    <w:rsid w:val="00CB6CDB"/>
    <w:rsid w:val="00CB703B"/>
    <w:rsid w:val="00CB72CA"/>
    <w:rsid w:val="00CB74F0"/>
    <w:rsid w:val="00CC0253"/>
    <w:rsid w:val="00CC0288"/>
    <w:rsid w:val="00CC02F5"/>
    <w:rsid w:val="00CC048E"/>
    <w:rsid w:val="00CC063E"/>
    <w:rsid w:val="00CC07A1"/>
    <w:rsid w:val="00CC07DA"/>
    <w:rsid w:val="00CC0934"/>
    <w:rsid w:val="00CC0AFD"/>
    <w:rsid w:val="00CC0BEB"/>
    <w:rsid w:val="00CC0CB8"/>
    <w:rsid w:val="00CC1129"/>
    <w:rsid w:val="00CC11F2"/>
    <w:rsid w:val="00CC1213"/>
    <w:rsid w:val="00CC172E"/>
    <w:rsid w:val="00CC1B8C"/>
    <w:rsid w:val="00CC1CA8"/>
    <w:rsid w:val="00CC2097"/>
    <w:rsid w:val="00CC231D"/>
    <w:rsid w:val="00CC23C4"/>
    <w:rsid w:val="00CC2408"/>
    <w:rsid w:val="00CC286D"/>
    <w:rsid w:val="00CC2870"/>
    <w:rsid w:val="00CC296F"/>
    <w:rsid w:val="00CC2A82"/>
    <w:rsid w:val="00CC2E19"/>
    <w:rsid w:val="00CC31E4"/>
    <w:rsid w:val="00CC3377"/>
    <w:rsid w:val="00CC3469"/>
    <w:rsid w:val="00CC3481"/>
    <w:rsid w:val="00CC3593"/>
    <w:rsid w:val="00CC35EE"/>
    <w:rsid w:val="00CC3CB5"/>
    <w:rsid w:val="00CC3E80"/>
    <w:rsid w:val="00CC3F16"/>
    <w:rsid w:val="00CC4186"/>
    <w:rsid w:val="00CC4395"/>
    <w:rsid w:val="00CC460C"/>
    <w:rsid w:val="00CC478A"/>
    <w:rsid w:val="00CC4A4E"/>
    <w:rsid w:val="00CC4B60"/>
    <w:rsid w:val="00CC4CB5"/>
    <w:rsid w:val="00CC4F36"/>
    <w:rsid w:val="00CC5235"/>
    <w:rsid w:val="00CC5420"/>
    <w:rsid w:val="00CC5BDD"/>
    <w:rsid w:val="00CC5FC3"/>
    <w:rsid w:val="00CC6128"/>
    <w:rsid w:val="00CC61E4"/>
    <w:rsid w:val="00CC634B"/>
    <w:rsid w:val="00CC65D3"/>
    <w:rsid w:val="00CC6A9B"/>
    <w:rsid w:val="00CC6C57"/>
    <w:rsid w:val="00CC6CF3"/>
    <w:rsid w:val="00CC6ED8"/>
    <w:rsid w:val="00CC7094"/>
    <w:rsid w:val="00CC79C1"/>
    <w:rsid w:val="00CC7A59"/>
    <w:rsid w:val="00CC7B44"/>
    <w:rsid w:val="00CC7B7C"/>
    <w:rsid w:val="00CC7CC5"/>
    <w:rsid w:val="00CC7CFF"/>
    <w:rsid w:val="00CD0045"/>
    <w:rsid w:val="00CD005A"/>
    <w:rsid w:val="00CD08B3"/>
    <w:rsid w:val="00CD0D0C"/>
    <w:rsid w:val="00CD1584"/>
    <w:rsid w:val="00CD15B3"/>
    <w:rsid w:val="00CD1947"/>
    <w:rsid w:val="00CD1B41"/>
    <w:rsid w:val="00CD1E08"/>
    <w:rsid w:val="00CD1E45"/>
    <w:rsid w:val="00CD1F77"/>
    <w:rsid w:val="00CD21CC"/>
    <w:rsid w:val="00CD2215"/>
    <w:rsid w:val="00CD2278"/>
    <w:rsid w:val="00CD2358"/>
    <w:rsid w:val="00CD2360"/>
    <w:rsid w:val="00CD2427"/>
    <w:rsid w:val="00CD2795"/>
    <w:rsid w:val="00CD28B2"/>
    <w:rsid w:val="00CD2B51"/>
    <w:rsid w:val="00CD2BF1"/>
    <w:rsid w:val="00CD2DC1"/>
    <w:rsid w:val="00CD2DF3"/>
    <w:rsid w:val="00CD2F17"/>
    <w:rsid w:val="00CD34FA"/>
    <w:rsid w:val="00CD35AD"/>
    <w:rsid w:val="00CD365D"/>
    <w:rsid w:val="00CD3748"/>
    <w:rsid w:val="00CD38B6"/>
    <w:rsid w:val="00CD3960"/>
    <w:rsid w:val="00CD39F0"/>
    <w:rsid w:val="00CD3A64"/>
    <w:rsid w:val="00CD3AAF"/>
    <w:rsid w:val="00CD3B3E"/>
    <w:rsid w:val="00CD3C1D"/>
    <w:rsid w:val="00CD3CDF"/>
    <w:rsid w:val="00CD3DCA"/>
    <w:rsid w:val="00CD3F1C"/>
    <w:rsid w:val="00CD3F3C"/>
    <w:rsid w:val="00CD4064"/>
    <w:rsid w:val="00CD40DC"/>
    <w:rsid w:val="00CD4226"/>
    <w:rsid w:val="00CD4290"/>
    <w:rsid w:val="00CD42B6"/>
    <w:rsid w:val="00CD4357"/>
    <w:rsid w:val="00CD48A2"/>
    <w:rsid w:val="00CD4CD8"/>
    <w:rsid w:val="00CD4E6B"/>
    <w:rsid w:val="00CD5036"/>
    <w:rsid w:val="00CD5113"/>
    <w:rsid w:val="00CD52DB"/>
    <w:rsid w:val="00CD55C2"/>
    <w:rsid w:val="00CD5652"/>
    <w:rsid w:val="00CD569F"/>
    <w:rsid w:val="00CD579C"/>
    <w:rsid w:val="00CD59C9"/>
    <w:rsid w:val="00CD5D1A"/>
    <w:rsid w:val="00CD5D7F"/>
    <w:rsid w:val="00CD5E9A"/>
    <w:rsid w:val="00CD5F0C"/>
    <w:rsid w:val="00CD60A4"/>
    <w:rsid w:val="00CD610C"/>
    <w:rsid w:val="00CD62C3"/>
    <w:rsid w:val="00CD6427"/>
    <w:rsid w:val="00CD68BE"/>
    <w:rsid w:val="00CD69EF"/>
    <w:rsid w:val="00CD6AFD"/>
    <w:rsid w:val="00CD6BB1"/>
    <w:rsid w:val="00CD6DE3"/>
    <w:rsid w:val="00CD7005"/>
    <w:rsid w:val="00CD7150"/>
    <w:rsid w:val="00CD7505"/>
    <w:rsid w:val="00CD7524"/>
    <w:rsid w:val="00CD7E7D"/>
    <w:rsid w:val="00CD7EE5"/>
    <w:rsid w:val="00CE026F"/>
    <w:rsid w:val="00CE0284"/>
    <w:rsid w:val="00CE0427"/>
    <w:rsid w:val="00CE0587"/>
    <w:rsid w:val="00CE0703"/>
    <w:rsid w:val="00CE09D3"/>
    <w:rsid w:val="00CE0B46"/>
    <w:rsid w:val="00CE0BC0"/>
    <w:rsid w:val="00CE0C1F"/>
    <w:rsid w:val="00CE0D85"/>
    <w:rsid w:val="00CE12D8"/>
    <w:rsid w:val="00CE1364"/>
    <w:rsid w:val="00CE14F5"/>
    <w:rsid w:val="00CE173F"/>
    <w:rsid w:val="00CE1792"/>
    <w:rsid w:val="00CE1863"/>
    <w:rsid w:val="00CE1F3F"/>
    <w:rsid w:val="00CE20FB"/>
    <w:rsid w:val="00CE21E9"/>
    <w:rsid w:val="00CE2234"/>
    <w:rsid w:val="00CE2445"/>
    <w:rsid w:val="00CE2518"/>
    <w:rsid w:val="00CE27AB"/>
    <w:rsid w:val="00CE286C"/>
    <w:rsid w:val="00CE2A8C"/>
    <w:rsid w:val="00CE2D2C"/>
    <w:rsid w:val="00CE2DCE"/>
    <w:rsid w:val="00CE2DF7"/>
    <w:rsid w:val="00CE33D8"/>
    <w:rsid w:val="00CE37E5"/>
    <w:rsid w:val="00CE37F6"/>
    <w:rsid w:val="00CE3875"/>
    <w:rsid w:val="00CE3BCE"/>
    <w:rsid w:val="00CE3BD1"/>
    <w:rsid w:val="00CE3C6F"/>
    <w:rsid w:val="00CE3D57"/>
    <w:rsid w:val="00CE3D6C"/>
    <w:rsid w:val="00CE4231"/>
    <w:rsid w:val="00CE45BD"/>
    <w:rsid w:val="00CE4A1B"/>
    <w:rsid w:val="00CE4A95"/>
    <w:rsid w:val="00CE4B5F"/>
    <w:rsid w:val="00CE4E90"/>
    <w:rsid w:val="00CE4F9B"/>
    <w:rsid w:val="00CE51DD"/>
    <w:rsid w:val="00CE543C"/>
    <w:rsid w:val="00CE54E7"/>
    <w:rsid w:val="00CE54F1"/>
    <w:rsid w:val="00CE55AE"/>
    <w:rsid w:val="00CE55CB"/>
    <w:rsid w:val="00CE57CB"/>
    <w:rsid w:val="00CE5A61"/>
    <w:rsid w:val="00CE5B04"/>
    <w:rsid w:val="00CE5D1D"/>
    <w:rsid w:val="00CE619C"/>
    <w:rsid w:val="00CE6228"/>
    <w:rsid w:val="00CE638B"/>
    <w:rsid w:val="00CE6503"/>
    <w:rsid w:val="00CE6740"/>
    <w:rsid w:val="00CE67B3"/>
    <w:rsid w:val="00CE696E"/>
    <w:rsid w:val="00CE6B30"/>
    <w:rsid w:val="00CE6D5D"/>
    <w:rsid w:val="00CE6DAE"/>
    <w:rsid w:val="00CE7145"/>
    <w:rsid w:val="00CE718A"/>
    <w:rsid w:val="00CE73C4"/>
    <w:rsid w:val="00CE755B"/>
    <w:rsid w:val="00CE7560"/>
    <w:rsid w:val="00CE7571"/>
    <w:rsid w:val="00CE7B26"/>
    <w:rsid w:val="00CE7F3E"/>
    <w:rsid w:val="00CE7FAD"/>
    <w:rsid w:val="00CF005E"/>
    <w:rsid w:val="00CF0166"/>
    <w:rsid w:val="00CF0262"/>
    <w:rsid w:val="00CF028C"/>
    <w:rsid w:val="00CF036D"/>
    <w:rsid w:val="00CF03EB"/>
    <w:rsid w:val="00CF0518"/>
    <w:rsid w:val="00CF0548"/>
    <w:rsid w:val="00CF0588"/>
    <w:rsid w:val="00CF084E"/>
    <w:rsid w:val="00CF08C8"/>
    <w:rsid w:val="00CF08E7"/>
    <w:rsid w:val="00CF0B4D"/>
    <w:rsid w:val="00CF0CB9"/>
    <w:rsid w:val="00CF0DE9"/>
    <w:rsid w:val="00CF0E1F"/>
    <w:rsid w:val="00CF0F75"/>
    <w:rsid w:val="00CF0FB8"/>
    <w:rsid w:val="00CF17E4"/>
    <w:rsid w:val="00CF19AE"/>
    <w:rsid w:val="00CF1A9C"/>
    <w:rsid w:val="00CF1DBB"/>
    <w:rsid w:val="00CF1E68"/>
    <w:rsid w:val="00CF1F1D"/>
    <w:rsid w:val="00CF2162"/>
    <w:rsid w:val="00CF2316"/>
    <w:rsid w:val="00CF23A5"/>
    <w:rsid w:val="00CF252F"/>
    <w:rsid w:val="00CF25DB"/>
    <w:rsid w:val="00CF2756"/>
    <w:rsid w:val="00CF2851"/>
    <w:rsid w:val="00CF2C52"/>
    <w:rsid w:val="00CF2D18"/>
    <w:rsid w:val="00CF30FC"/>
    <w:rsid w:val="00CF31F6"/>
    <w:rsid w:val="00CF34A5"/>
    <w:rsid w:val="00CF3566"/>
    <w:rsid w:val="00CF3780"/>
    <w:rsid w:val="00CF382C"/>
    <w:rsid w:val="00CF3844"/>
    <w:rsid w:val="00CF39B2"/>
    <w:rsid w:val="00CF3B00"/>
    <w:rsid w:val="00CF3F89"/>
    <w:rsid w:val="00CF4127"/>
    <w:rsid w:val="00CF44DC"/>
    <w:rsid w:val="00CF464E"/>
    <w:rsid w:val="00CF4720"/>
    <w:rsid w:val="00CF472F"/>
    <w:rsid w:val="00CF47BD"/>
    <w:rsid w:val="00CF49E4"/>
    <w:rsid w:val="00CF4AA5"/>
    <w:rsid w:val="00CF4BDA"/>
    <w:rsid w:val="00CF4D22"/>
    <w:rsid w:val="00CF4DC7"/>
    <w:rsid w:val="00CF4F15"/>
    <w:rsid w:val="00CF567F"/>
    <w:rsid w:val="00CF569C"/>
    <w:rsid w:val="00CF56B6"/>
    <w:rsid w:val="00CF571B"/>
    <w:rsid w:val="00CF579B"/>
    <w:rsid w:val="00CF57FB"/>
    <w:rsid w:val="00CF5801"/>
    <w:rsid w:val="00CF5CD2"/>
    <w:rsid w:val="00CF5E6B"/>
    <w:rsid w:val="00CF6102"/>
    <w:rsid w:val="00CF6160"/>
    <w:rsid w:val="00CF6352"/>
    <w:rsid w:val="00CF65D5"/>
    <w:rsid w:val="00CF66DB"/>
    <w:rsid w:val="00CF6B9D"/>
    <w:rsid w:val="00CF6CD9"/>
    <w:rsid w:val="00CF6CFC"/>
    <w:rsid w:val="00CF70AA"/>
    <w:rsid w:val="00CF716D"/>
    <w:rsid w:val="00CF7232"/>
    <w:rsid w:val="00CF7524"/>
    <w:rsid w:val="00CF75E4"/>
    <w:rsid w:val="00CF78D7"/>
    <w:rsid w:val="00CF7927"/>
    <w:rsid w:val="00CF7E01"/>
    <w:rsid w:val="00CF7E4B"/>
    <w:rsid w:val="00CF7EB8"/>
    <w:rsid w:val="00D000DF"/>
    <w:rsid w:val="00D001C4"/>
    <w:rsid w:val="00D0025B"/>
    <w:rsid w:val="00D002EE"/>
    <w:rsid w:val="00D0047E"/>
    <w:rsid w:val="00D004CA"/>
    <w:rsid w:val="00D00A3A"/>
    <w:rsid w:val="00D00A55"/>
    <w:rsid w:val="00D00C02"/>
    <w:rsid w:val="00D0105C"/>
    <w:rsid w:val="00D0109A"/>
    <w:rsid w:val="00D01135"/>
    <w:rsid w:val="00D01154"/>
    <w:rsid w:val="00D0118C"/>
    <w:rsid w:val="00D013BA"/>
    <w:rsid w:val="00D0175F"/>
    <w:rsid w:val="00D0185C"/>
    <w:rsid w:val="00D01A4E"/>
    <w:rsid w:val="00D01CDA"/>
    <w:rsid w:val="00D01D37"/>
    <w:rsid w:val="00D01FD5"/>
    <w:rsid w:val="00D02081"/>
    <w:rsid w:val="00D023D3"/>
    <w:rsid w:val="00D0253B"/>
    <w:rsid w:val="00D02670"/>
    <w:rsid w:val="00D029C3"/>
    <w:rsid w:val="00D02A80"/>
    <w:rsid w:val="00D02AD4"/>
    <w:rsid w:val="00D02AEB"/>
    <w:rsid w:val="00D02B14"/>
    <w:rsid w:val="00D02B17"/>
    <w:rsid w:val="00D02DAE"/>
    <w:rsid w:val="00D030A5"/>
    <w:rsid w:val="00D03188"/>
    <w:rsid w:val="00D03245"/>
    <w:rsid w:val="00D03291"/>
    <w:rsid w:val="00D0347F"/>
    <w:rsid w:val="00D0375B"/>
    <w:rsid w:val="00D03997"/>
    <w:rsid w:val="00D03B01"/>
    <w:rsid w:val="00D03B89"/>
    <w:rsid w:val="00D03BBF"/>
    <w:rsid w:val="00D03EA3"/>
    <w:rsid w:val="00D03FD8"/>
    <w:rsid w:val="00D041F3"/>
    <w:rsid w:val="00D043E3"/>
    <w:rsid w:val="00D044FE"/>
    <w:rsid w:val="00D046FC"/>
    <w:rsid w:val="00D04744"/>
    <w:rsid w:val="00D04893"/>
    <w:rsid w:val="00D048DD"/>
    <w:rsid w:val="00D04AD4"/>
    <w:rsid w:val="00D05192"/>
    <w:rsid w:val="00D05285"/>
    <w:rsid w:val="00D055C7"/>
    <w:rsid w:val="00D0589F"/>
    <w:rsid w:val="00D05A71"/>
    <w:rsid w:val="00D05CB7"/>
    <w:rsid w:val="00D05F66"/>
    <w:rsid w:val="00D05F6F"/>
    <w:rsid w:val="00D0657B"/>
    <w:rsid w:val="00D0659A"/>
    <w:rsid w:val="00D06929"/>
    <w:rsid w:val="00D06968"/>
    <w:rsid w:val="00D069AD"/>
    <w:rsid w:val="00D06A47"/>
    <w:rsid w:val="00D07055"/>
    <w:rsid w:val="00D07511"/>
    <w:rsid w:val="00D07622"/>
    <w:rsid w:val="00D078DF"/>
    <w:rsid w:val="00D07A80"/>
    <w:rsid w:val="00D07AE3"/>
    <w:rsid w:val="00D07B32"/>
    <w:rsid w:val="00D07C28"/>
    <w:rsid w:val="00D07E2B"/>
    <w:rsid w:val="00D07E67"/>
    <w:rsid w:val="00D1013E"/>
    <w:rsid w:val="00D10433"/>
    <w:rsid w:val="00D10438"/>
    <w:rsid w:val="00D1054A"/>
    <w:rsid w:val="00D10635"/>
    <w:rsid w:val="00D106B2"/>
    <w:rsid w:val="00D10785"/>
    <w:rsid w:val="00D108DE"/>
    <w:rsid w:val="00D10B4F"/>
    <w:rsid w:val="00D10BCF"/>
    <w:rsid w:val="00D10C1B"/>
    <w:rsid w:val="00D10D56"/>
    <w:rsid w:val="00D1120C"/>
    <w:rsid w:val="00D112FC"/>
    <w:rsid w:val="00D1157A"/>
    <w:rsid w:val="00D11640"/>
    <w:rsid w:val="00D1178E"/>
    <w:rsid w:val="00D1199D"/>
    <w:rsid w:val="00D11F66"/>
    <w:rsid w:val="00D12003"/>
    <w:rsid w:val="00D12305"/>
    <w:rsid w:val="00D123FF"/>
    <w:rsid w:val="00D124A2"/>
    <w:rsid w:val="00D1253A"/>
    <w:rsid w:val="00D12548"/>
    <w:rsid w:val="00D125F5"/>
    <w:rsid w:val="00D127D5"/>
    <w:rsid w:val="00D128A0"/>
    <w:rsid w:val="00D12939"/>
    <w:rsid w:val="00D1298A"/>
    <w:rsid w:val="00D12CEF"/>
    <w:rsid w:val="00D12CF2"/>
    <w:rsid w:val="00D130B8"/>
    <w:rsid w:val="00D13454"/>
    <w:rsid w:val="00D1352A"/>
    <w:rsid w:val="00D1352B"/>
    <w:rsid w:val="00D13565"/>
    <w:rsid w:val="00D1376D"/>
    <w:rsid w:val="00D1386C"/>
    <w:rsid w:val="00D13A5F"/>
    <w:rsid w:val="00D13E68"/>
    <w:rsid w:val="00D142CF"/>
    <w:rsid w:val="00D1432A"/>
    <w:rsid w:val="00D14457"/>
    <w:rsid w:val="00D144A9"/>
    <w:rsid w:val="00D144DF"/>
    <w:rsid w:val="00D1454B"/>
    <w:rsid w:val="00D1462B"/>
    <w:rsid w:val="00D146AF"/>
    <w:rsid w:val="00D148FF"/>
    <w:rsid w:val="00D14DB1"/>
    <w:rsid w:val="00D14E7B"/>
    <w:rsid w:val="00D150B4"/>
    <w:rsid w:val="00D15315"/>
    <w:rsid w:val="00D15362"/>
    <w:rsid w:val="00D15577"/>
    <w:rsid w:val="00D15630"/>
    <w:rsid w:val="00D15763"/>
    <w:rsid w:val="00D159CF"/>
    <w:rsid w:val="00D15B4D"/>
    <w:rsid w:val="00D15E33"/>
    <w:rsid w:val="00D15FA8"/>
    <w:rsid w:val="00D15FD3"/>
    <w:rsid w:val="00D1606F"/>
    <w:rsid w:val="00D162BE"/>
    <w:rsid w:val="00D16380"/>
    <w:rsid w:val="00D164FB"/>
    <w:rsid w:val="00D1668E"/>
    <w:rsid w:val="00D169EA"/>
    <w:rsid w:val="00D16B84"/>
    <w:rsid w:val="00D170F7"/>
    <w:rsid w:val="00D17106"/>
    <w:rsid w:val="00D17202"/>
    <w:rsid w:val="00D174AC"/>
    <w:rsid w:val="00D175EF"/>
    <w:rsid w:val="00D1777A"/>
    <w:rsid w:val="00D17889"/>
    <w:rsid w:val="00D179CE"/>
    <w:rsid w:val="00D179D5"/>
    <w:rsid w:val="00D17C80"/>
    <w:rsid w:val="00D17CAE"/>
    <w:rsid w:val="00D2003E"/>
    <w:rsid w:val="00D20073"/>
    <w:rsid w:val="00D201DB"/>
    <w:rsid w:val="00D202F5"/>
    <w:rsid w:val="00D2058F"/>
    <w:rsid w:val="00D20715"/>
    <w:rsid w:val="00D208B5"/>
    <w:rsid w:val="00D20A17"/>
    <w:rsid w:val="00D20BF6"/>
    <w:rsid w:val="00D20E87"/>
    <w:rsid w:val="00D20EFD"/>
    <w:rsid w:val="00D20F36"/>
    <w:rsid w:val="00D21029"/>
    <w:rsid w:val="00D2110D"/>
    <w:rsid w:val="00D21159"/>
    <w:rsid w:val="00D212C0"/>
    <w:rsid w:val="00D2141C"/>
    <w:rsid w:val="00D21443"/>
    <w:rsid w:val="00D21605"/>
    <w:rsid w:val="00D2164D"/>
    <w:rsid w:val="00D216C8"/>
    <w:rsid w:val="00D217CF"/>
    <w:rsid w:val="00D21996"/>
    <w:rsid w:val="00D21A8B"/>
    <w:rsid w:val="00D21EB7"/>
    <w:rsid w:val="00D2204A"/>
    <w:rsid w:val="00D22128"/>
    <w:rsid w:val="00D221C2"/>
    <w:rsid w:val="00D2248D"/>
    <w:rsid w:val="00D228A1"/>
    <w:rsid w:val="00D22998"/>
    <w:rsid w:val="00D22AC4"/>
    <w:rsid w:val="00D22AC8"/>
    <w:rsid w:val="00D22AFF"/>
    <w:rsid w:val="00D22B02"/>
    <w:rsid w:val="00D22B0C"/>
    <w:rsid w:val="00D22B71"/>
    <w:rsid w:val="00D22F09"/>
    <w:rsid w:val="00D231DF"/>
    <w:rsid w:val="00D23421"/>
    <w:rsid w:val="00D23A0C"/>
    <w:rsid w:val="00D23AE3"/>
    <w:rsid w:val="00D23BC9"/>
    <w:rsid w:val="00D23C21"/>
    <w:rsid w:val="00D23CD7"/>
    <w:rsid w:val="00D23E91"/>
    <w:rsid w:val="00D2419C"/>
    <w:rsid w:val="00D2450E"/>
    <w:rsid w:val="00D245C4"/>
    <w:rsid w:val="00D2462B"/>
    <w:rsid w:val="00D24730"/>
    <w:rsid w:val="00D247F3"/>
    <w:rsid w:val="00D24B95"/>
    <w:rsid w:val="00D24BE9"/>
    <w:rsid w:val="00D256D5"/>
    <w:rsid w:val="00D25803"/>
    <w:rsid w:val="00D25A44"/>
    <w:rsid w:val="00D25CCF"/>
    <w:rsid w:val="00D25CF4"/>
    <w:rsid w:val="00D25DF1"/>
    <w:rsid w:val="00D2600C"/>
    <w:rsid w:val="00D26018"/>
    <w:rsid w:val="00D261AD"/>
    <w:rsid w:val="00D266F3"/>
    <w:rsid w:val="00D266F7"/>
    <w:rsid w:val="00D26701"/>
    <w:rsid w:val="00D269B9"/>
    <w:rsid w:val="00D269F3"/>
    <w:rsid w:val="00D26B1F"/>
    <w:rsid w:val="00D26D46"/>
    <w:rsid w:val="00D275EB"/>
    <w:rsid w:val="00D2789A"/>
    <w:rsid w:val="00D27C2A"/>
    <w:rsid w:val="00D27D49"/>
    <w:rsid w:val="00D3019F"/>
    <w:rsid w:val="00D3026D"/>
    <w:rsid w:val="00D30351"/>
    <w:rsid w:val="00D30515"/>
    <w:rsid w:val="00D305C4"/>
    <w:rsid w:val="00D305CC"/>
    <w:rsid w:val="00D3062F"/>
    <w:rsid w:val="00D3072A"/>
    <w:rsid w:val="00D3093E"/>
    <w:rsid w:val="00D30EA4"/>
    <w:rsid w:val="00D30F35"/>
    <w:rsid w:val="00D311C7"/>
    <w:rsid w:val="00D312F4"/>
    <w:rsid w:val="00D3138C"/>
    <w:rsid w:val="00D316FC"/>
    <w:rsid w:val="00D31981"/>
    <w:rsid w:val="00D31BEC"/>
    <w:rsid w:val="00D31C42"/>
    <w:rsid w:val="00D31C4E"/>
    <w:rsid w:val="00D31CBA"/>
    <w:rsid w:val="00D31EB4"/>
    <w:rsid w:val="00D31ECD"/>
    <w:rsid w:val="00D3207F"/>
    <w:rsid w:val="00D320C2"/>
    <w:rsid w:val="00D32305"/>
    <w:rsid w:val="00D323FE"/>
    <w:rsid w:val="00D32426"/>
    <w:rsid w:val="00D32482"/>
    <w:rsid w:val="00D3251D"/>
    <w:rsid w:val="00D32586"/>
    <w:rsid w:val="00D325AC"/>
    <w:rsid w:val="00D325D1"/>
    <w:rsid w:val="00D3263A"/>
    <w:rsid w:val="00D3280F"/>
    <w:rsid w:val="00D32839"/>
    <w:rsid w:val="00D32959"/>
    <w:rsid w:val="00D32986"/>
    <w:rsid w:val="00D32E89"/>
    <w:rsid w:val="00D32EA9"/>
    <w:rsid w:val="00D32EBD"/>
    <w:rsid w:val="00D33132"/>
    <w:rsid w:val="00D3318B"/>
    <w:rsid w:val="00D331BE"/>
    <w:rsid w:val="00D3373B"/>
    <w:rsid w:val="00D337A0"/>
    <w:rsid w:val="00D33952"/>
    <w:rsid w:val="00D33A5E"/>
    <w:rsid w:val="00D33ABC"/>
    <w:rsid w:val="00D33C82"/>
    <w:rsid w:val="00D33F6E"/>
    <w:rsid w:val="00D3405C"/>
    <w:rsid w:val="00D340A3"/>
    <w:rsid w:val="00D3414F"/>
    <w:rsid w:val="00D342B6"/>
    <w:rsid w:val="00D343EE"/>
    <w:rsid w:val="00D34470"/>
    <w:rsid w:val="00D344B4"/>
    <w:rsid w:val="00D347A4"/>
    <w:rsid w:val="00D3481B"/>
    <w:rsid w:val="00D3498A"/>
    <w:rsid w:val="00D34AAB"/>
    <w:rsid w:val="00D34C9E"/>
    <w:rsid w:val="00D34EAD"/>
    <w:rsid w:val="00D34F7C"/>
    <w:rsid w:val="00D351FD"/>
    <w:rsid w:val="00D3536E"/>
    <w:rsid w:val="00D35582"/>
    <w:rsid w:val="00D3565D"/>
    <w:rsid w:val="00D358BF"/>
    <w:rsid w:val="00D35919"/>
    <w:rsid w:val="00D35A88"/>
    <w:rsid w:val="00D35BF5"/>
    <w:rsid w:val="00D35FD0"/>
    <w:rsid w:val="00D361B3"/>
    <w:rsid w:val="00D36229"/>
    <w:rsid w:val="00D36573"/>
    <w:rsid w:val="00D368A9"/>
    <w:rsid w:val="00D36DC5"/>
    <w:rsid w:val="00D36F3A"/>
    <w:rsid w:val="00D370DC"/>
    <w:rsid w:val="00D371EF"/>
    <w:rsid w:val="00D372C8"/>
    <w:rsid w:val="00D375F4"/>
    <w:rsid w:val="00D40028"/>
    <w:rsid w:val="00D40125"/>
    <w:rsid w:val="00D4025C"/>
    <w:rsid w:val="00D40644"/>
    <w:rsid w:val="00D40708"/>
    <w:rsid w:val="00D408BA"/>
    <w:rsid w:val="00D4091C"/>
    <w:rsid w:val="00D40AA1"/>
    <w:rsid w:val="00D40BB7"/>
    <w:rsid w:val="00D40C04"/>
    <w:rsid w:val="00D40E01"/>
    <w:rsid w:val="00D40E64"/>
    <w:rsid w:val="00D40EA4"/>
    <w:rsid w:val="00D40F0C"/>
    <w:rsid w:val="00D4100C"/>
    <w:rsid w:val="00D411EB"/>
    <w:rsid w:val="00D412E3"/>
    <w:rsid w:val="00D41929"/>
    <w:rsid w:val="00D41BE8"/>
    <w:rsid w:val="00D41DA6"/>
    <w:rsid w:val="00D41EE2"/>
    <w:rsid w:val="00D421B3"/>
    <w:rsid w:val="00D42441"/>
    <w:rsid w:val="00D4258F"/>
    <w:rsid w:val="00D425E8"/>
    <w:rsid w:val="00D4268F"/>
    <w:rsid w:val="00D4284F"/>
    <w:rsid w:val="00D428FE"/>
    <w:rsid w:val="00D42E01"/>
    <w:rsid w:val="00D42E51"/>
    <w:rsid w:val="00D42E6E"/>
    <w:rsid w:val="00D42E8E"/>
    <w:rsid w:val="00D42F5D"/>
    <w:rsid w:val="00D42F72"/>
    <w:rsid w:val="00D4314C"/>
    <w:rsid w:val="00D43356"/>
    <w:rsid w:val="00D43534"/>
    <w:rsid w:val="00D435E4"/>
    <w:rsid w:val="00D43628"/>
    <w:rsid w:val="00D43877"/>
    <w:rsid w:val="00D43923"/>
    <w:rsid w:val="00D43A0F"/>
    <w:rsid w:val="00D43C0C"/>
    <w:rsid w:val="00D43F1B"/>
    <w:rsid w:val="00D44286"/>
    <w:rsid w:val="00D44483"/>
    <w:rsid w:val="00D444E3"/>
    <w:rsid w:val="00D4468C"/>
    <w:rsid w:val="00D44762"/>
    <w:rsid w:val="00D448A3"/>
    <w:rsid w:val="00D44AC7"/>
    <w:rsid w:val="00D44B5E"/>
    <w:rsid w:val="00D44C09"/>
    <w:rsid w:val="00D45174"/>
    <w:rsid w:val="00D454E2"/>
    <w:rsid w:val="00D45753"/>
    <w:rsid w:val="00D45810"/>
    <w:rsid w:val="00D459F4"/>
    <w:rsid w:val="00D45A0A"/>
    <w:rsid w:val="00D45A0E"/>
    <w:rsid w:val="00D45A86"/>
    <w:rsid w:val="00D45FAE"/>
    <w:rsid w:val="00D46002"/>
    <w:rsid w:val="00D4624F"/>
    <w:rsid w:val="00D46275"/>
    <w:rsid w:val="00D4627D"/>
    <w:rsid w:val="00D463CE"/>
    <w:rsid w:val="00D46498"/>
    <w:rsid w:val="00D466E3"/>
    <w:rsid w:val="00D46EF7"/>
    <w:rsid w:val="00D46F8C"/>
    <w:rsid w:val="00D4717B"/>
    <w:rsid w:val="00D471FA"/>
    <w:rsid w:val="00D47329"/>
    <w:rsid w:val="00D474B4"/>
    <w:rsid w:val="00D47837"/>
    <w:rsid w:val="00D478ED"/>
    <w:rsid w:val="00D47ADE"/>
    <w:rsid w:val="00D47AFC"/>
    <w:rsid w:val="00D47C6E"/>
    <w:rsid w:val="00D47C97"/>
    <w:rsid w:val="00D47D89"/>
    <w:rsid w:val="00D47EF4"/>
    <w:rsid w:val="00D50018"/>
    <w:rsid w:val="00D500FE"/>
    <w:rsid w:val="00D500FF"/>
    <w:rsid w:val="00D50158"/>
    <w:rsid w:val="00D502D9"/>
    <w:rsid w:val="00D5046D"/>
    <w:rsid w:val="00D50636"/>
    <w:rsid w:val="00D50723"/>
    <w:rsid w:val="00D507FF"/>
    <w:rsid w:val="00D50AB7"/>
    <w:rsid w:val="00D50B1C"/>
    <w:rsid w:val="00D50DFE"/>
    <w:rsid w:val="00D50E56"/>
    <w:rsid w:val="00D50EB0"/>
    <w:rsid w:val="00D50F82"/>
    <w:rsid w:val="00D51010"/>
    <w:rsid w:val="00D5117E"/>
    <w:rsid w:val="00D513F3"/>
    <w:rsid w:val="00D51478"/>
    <w:rsid w:val="00D51657"/>
    <w:rsid w:val="00D5194B"/>
    <w:rsid w:val="00D5199E"/>
    <w:rsid w:val="00D51A18"/>
    <w:rsid w:val="00D51F3C"/>
    <w:rsid w:val="00D51FA5"/>
    <w:rsid w:val="00D5215A"/>
    <w:rsid w:val="00D522E5"/>
    <w:rsid w:val="00D5230A"/>
    <w:rsid w:val="00D52366"/>
    <w:rsid w:val="00D52446"/>
    <w:rsid w:val="00D5245F"/>
    <w:rsid w:val="00D525BC"/>
    <w:rsid w:val="00D525CA"/>
    <w:rsid w:val="00D526A7"/>
    <w:rsid w:val="00D527A9"/>
    <w:rsid w:val="00D527CD"/>
    <w:rsid w:val="00D52E8F"/>
    <w:rsid w:val="00D52E9A"/>
    <w:rsid w:val="00D52FC2"/>
    <w:rsid w:val="00D52FF4"/>
    <w:rsid w:val="00D53265"/>
    <w:rsid w:val="00D53612"/>
    <w:rsid w:val="00D536EB"/>
    <w:rsid w:val="00D53701"/>
    <w:rsid w:val="00D53B0C"/>
    <w:rsid w:val="00D53C8E"/>
    <w:rsid w:val="00D53C94"/>
    <w:rsid w:val="00D53CB6"/>
    <w:rsid w:val="00D53CC3"/>
    <w:rsid w:val="00D53E06"/>
    <w:rsid w:val="00D53E6D"/>
    <w:rsid w:val="00D54031"/>
    <w:rsid w:val="00D54180"/>
    <w:rsid w:val="00D544AA"/>
    <w:rsid w:val="00D5456B"/>
    <w:rsid w:val="00D54779"/>
    <w:rsid w:val="00D54A17"/>
    <w:rsid w:val="00D54B04"/>
    <w:rsid w:val="00D54BA7"/>
    <w:rsid w:val="00D54C05"/>
    <w:rsid w:val="00D55159"/>
    <w:rsid w:val="00D552E8"/>
    <w:rsid w:val="00D5533E"/>
    <w:rsid w:val="00D55346"/>
    <w:rsid w:val="00D554ED"/>
    <w:rsid w:val="00D55532"/>
    <w:rsid w:val="00D555B7"/>
    <w:rsid w:val="00D556E7"/>
    <w:rsid w:val="00D558E5"/>
    <w:rsid w:val="00D55A4E"/>
    <w:rsid w:val="00D5605F"/>
    <w:rsid w:val="00D56201"/>
    <w:rsid w:val="00D56233"/>
    <w:rsid w:val="00D5686F"/>
    <w:rsid w:val="00D56A60"/>
    <w:rsid w:val="00D56BA2"/>
    <w:rsid w:val="00D56BE2"/>
    <w:rsid w:val="00D56C59"/>
    <w:rsid w:val="00D56D85"/>
    <w:rsid w:val="00D56E6E"/>
    <w:rsid w:val="00D56FD0"/>
    <w:rsid w:val="00D56FF5"/>
    <w:rsid w:val="00D5713B"/>
    <w:rsid w:val="00D5716F"/>
    <w:rsid w:val="00D57265"/>
    <w:rsid w:val="00D575E6"/>
    <w:rsid w:val="00D57E06"/>
    <w:rsid w:val="00D57E17"/>
    <w:rsid w:val="00D6011B"/>
    <w:rsid w:val="00D60568"/>
    <w:rsid w:val="00D605A0"/>
    <w:rsid w:val="00D60725"/>
    <w:rsid w:val="00D60C2E"/>
    <w:rsid w:val="00D60D2D"/>
    <w:rsid w:val="00D616EE"/>
    <w:rsid w:val="00D61714"/>
    <w:rsid w:val="00D6178B"/>
    <w:rsid w:val="00D61968"/>
    <w:rsid w:val="00D61C5B"/>
    <w:rsid w:val="00D61C60"/>
    <w:rsid w:val="00D61C9E"/>
    <w:rsid w:val="00D61D40"/>
    <w:rsid w:val="00D61E6D"/>
    <w:rsid w:val="00D61EB1"/>
    <w:rsid w:val="00D620A4"/>
    <w:rsid w:val="00D6221B"/>
    <w:rsid w:val="00D6234E"/>
    <w:rsid w:val="00D624ED"/>
    <w:rsid w:val="00D6258F"/>
    <w:rsid w:val="00D62A01"/>
    <w:rsid w:val="00D62CF1"/>
    <w:rsid w:val="00D62DC9"/>
    <w:rsid w:val="00D62DE2"/>
    <w:rsid w:val="00D62E5C"/>
    <w:rsid w:val="00D62FF0"/>
    <w:rsid w:val="00D6301D"/>
    <w:rsid w:val="00D63026"/>
    <w:rsid w:val="00D6303E"/>
    <w:rsid w:val="00D630B6"/>
    <w:rsid w:val="00D6324A"/>
    <w:rsid w:val="00D63453"/>
    <w:rsid w:val="00D636B7"/>
    <w:rsid w:val="00D63715"/>
    <w:rsid w:val="00D6378D"/>
    <w:rsid w:val="00D63836"/>
    <w:rsid w:val="00D63A4D"/>
    <w:rsid w:val="00D63A86"/>
    <w:rsid w:val="00D63C39"/>
    <w:rsid w:val="00D63DF0"/>
    <w:rsid w:val="00D64048"/>
    <w:rsid w:val="00D64054"/>
    <w:rsid w:val="00D6415E"/>
    <w:rsid w:val="00D642E9"/>
    <w:rsid w:val="00D64320"/>
    <w:rsid w:val="00D64581"/>
    <w:rsid w:val="00D64B35"/>
    <w:rsid w:val="00D64B69"/>
    <w:rsid w:val="00D64F3C"/>
    <w:rsid w:val="00D64F48"/>
    <w:rsid w:val="00D64FAE"/>
    <w:rsid w:val="00D65048"/>
    <w:rsid w:val="00D650B1"/>
    <w:rsid w:val="00D651AA"/>
    <w:rsid w:val="00D654F7"/>
    <w:rsid w:val="00D65546"/>
    <w:rsid w:val="00D6558F"/>
    <w:rsid w:val="00D658D7"/>
    <w:rsid w:val="00D65A5E"/>
    <w:rsid w:val="00D65EFA"/>
    <w:rsid w:val="00D65FA7"/>
    <w:rsid w:val="00D661D2"/>
    <w:rsid w:val="00D6659D"/>
    <w:rsid w:val="00D66753"/>
    <w:rsid w:val="00D669CF"/>
    <w:rsid w:val="00D669F8"/>
    <w:rsid w:val="00D66B7B"/>
    <w:rsid w:val="00D66DEE"/>
    <w:rsid w:val="00D66DF5"/>
    <w:rsid w:val="00D66E9D"/>
    <w:rsid w:val="00D66F81"/>
    <w:rsid w:val="00D67052"/>
    <w:rsid w:val="00D67B82"/>
    <w:rsid w:val="00D67C74"/>
    <w:rsid w:val="00D67CCA"/>
    <w:rsid w:val="00D67D3F"/>
    <w:rsid w:val="00D67D93"/>
    <w:rsid w:val="00D67EC0"/>
    <w:rsid w:val="00D7001E"/>
    <w:rsid w:val="00D70099"/>
    <w:rsid w:val="00D70150"/>
    <w:rsid w:val="00D704C8"/>
    <w:rsid w:val="00D70818"/>
    <w:rsid w:val="00D70ED5"/>
    <w:rsid w:val="00D7140E"/>
    <w:rsid w:val="00D714BA"/>
    <w:rsid w:val="00D715B3"/>
    <w:rsid w:val="00D715E1"/>
    <w:rsid w:val="00D71B46"/>
    <w:rsid w:val="00D7217A"/>
    <w:rsid w:val="00D72287"/>
    <w:rsid w:val="00D7230F"/>
    <w:rsid w:val="00D7263D"/>
    <w:rsid w:val="00D72B6A"/>
    <w:rsid w:val="00D72B71"/>
    <w:rsid w:val="00D72D9D"/>
    <w:rsid w:val="00D72F06"/>
    <w:rsid w:val="00D72F95"/>
    <w:rsid w:val="00D72FE3"/>
    <w:rsid w:val="00D730DB"/>
    <w:rsid w:val="00D73227"/>
    <w:rsid w:val="00D73864"/>
    <w:rsid w:val="00D73B9F"/>
    <w:rsid w:val="00D73C96"/>
    <w:rsid w:val="00D73CEB"/>
    <w:rsid w:val="00D73FE5"/>
    <w:rsid w:val="00D740B6"/>
    <w:rsid w:val="00D740C9"/>
    <w:rsid w:val="00D740D8"/>
    <w:rsid w:val="00D740E3"/>
    <w:rsid w:val="00D7423C"/>
    <w:rsid w:val="00D74272"/>
    <w:rsid w:val="00D7435C"/>
    <w:rsid w:val="00D74442"/>
    <w:rsid w:val="00D745AD"/>
    <w:rsid w:val="00D748F6"/>
    <w:rsid w:val="00D74997"/>
    <w:rsid w:val="00D749D7"/>
    <w:rsid w:val="00D74BB0"/>
    <w:rsid w:val="00D74BB7"/>
    <w:rsid w:val="00D74FBD"/>
    <w:rsid w:val="00D75002"/>
    <w:rsid w:val="00D75027"/>
    <w:rsid w:val="00D75110"/>
    <w:rsid w:val="00D753CE"/>
    <w:rsid w:val="00D75460"/>
    <w:rsid w:val="00D75639"/>
    <w:rsid w:val="00D75666"/>
    <w:rsid w:val="00D7572B"/>
    <w:rsid w:val="00D75817"/>
    <w:rsid w:val="00D75927"/>
    <w:rsid w:val="00D75C34"/>
    <w:rsid w:val="00D75C7A"/>
    <w:rsid w:val="00D763CA"/>
    <w:rsid w:val="00D76498"/>
    <w:rsid w:val="00D76F88"/>
    <w:rsid w:val="00D77079"/>
    <w:rsid w:val="00D770B5"/>
    <w:rsid w:val="00D771F0"/>
    <w:rsid w:val="00D772AC"/>
    <w:rsid w:val="00D77647"/>
    <w:rsid w:val="00D77BC9"/>
    <w:rsid w:val="00D77C7D"/>
    <w:rsid w:val="00D77CB5"/>
    <w:rsid w:val="00D80072"/>
    <w:rsid w:val="00D804A1"/>
    <w:rsid w:val="00D805AF"/>
    <w:rsid w:val="00D80691"/>
    <w:rsid w:val="00D80697"/>
    <w:rsid w:val="00D80732"/>
    <w:rsid w:val="00D807CB"/>
    <w:rsid w:val="00D808BB"/>
    <w:rsid w:val="00D80C30"/>
    <w:rsid w:val="00D80E1C"/>
    <w:rsid w:val="00D810AC"/>
    <w:rsid w:val="00D8127B"/>
    <w:rsid w:val="00D81377"/>
    <w:rsid w:val="00D813CB"/>
    <w:rsid w:val="00D8156C"/>
    <w:rsid w:val="00D8157E"/>
    <w:rsid w:val="00D81B42"/>
    <w:rsid w:val="00D81CCC"/>
    <w:rsid w:val="00D81EF6"/>
    <w:rsid w:val="00D81FE6"/>
    <w:rsid w:val="00D820D0"/>
    <w:rsid w:val="00D82430"/>
    <w:rsid w:val="00D82645"/>
    <w:rsid w:val="00D82650"/>
    <w:rsid w:val="00D82FE8"/>
    <w:rsid w:val="00D83079"/>
    <w:rsid w:val="00D830B1"/>
    <w:rsid w:val="00D830EE"/>
    <w:rsid w:val="00D832D0"/>
    <w:rsid w:val="00D8344B"/>
    <w:rsid w:val="00D837C7"/>
    <w:rsid w:val="00D83BDF"/>
    <w:rsid w:val="00D83DE6"/>
    <w:rsid w:val="00D83E21"/>
    <w:rsid w:val="00D83FD2"/>
    <w:rsid w:val="00D84136"/>
    <w:rsid w:val="00D8413F"/>
    <w:rsid w:val="00D84198"/>
    <w:rsid w:val="00D844EA"/>
    <w:rsid w:val="00D847AF"/>
    <w:rsid w:val="00D847B0"/>
    <w:rsid w:val="00D847DA"/>
    <w:rsid w:val="00D8497E"/>
    <w:rsid w:val="00D84A02"/>
    <w:rsid w:val="00D84A6C"/>
    <w:rsid w:val="00D84BD7"/>
    <w:rsid w:val="00D84C32"/>
    <w:rsid w:val="00D84D3A"/>
    <w:rsid w:val="00D84DB4"/>
    <w:rsid w:val="00D84F33"/>
    <w:rsid w:val="00D84FC0"/>
    <w:rsid w:val="00D850C2"/>
    <w:rsid w:val="00D8514D"/>
    <w:rsid w:val="00D8520D"/>
    <w:rsid w:val="00D85292"/>
    <w:rsid w:val="00D85391"/>
    <w:rsid w:val="00D8549C"/>
    <w:rsid w:val="00D855FD"/>
    <w:rsid w:val="00D857A6"/>
    <w:rsid w:val="00D8585E"/>
    <w:rsid w:val="00D85867"/>
    <w:rsid w:val="00D85968"/>
    <w:rsid w:val="00D85CD0"/>
    <w:rsid w:val="00D85D0B"/>
    <w:rsid w:val="00D85EF3"/>
    <w:rsid w:val="00D86146"/>
    <w:rsid w:val="00D8659F"/>
    <w:rsid w:val="00D8660D"/>
    <w:rsid w:val="00D8662A"/>
    <w:rsid w:val="00D8667C"/>
    <w:rsid w:val="00D867BC"/>
    <w:rsid w:val="00D867E0"/>
    <w:rsid w:val="00D86982"/>
    <w:rsid w:val="00D86BD3"/>
    <w:rsid w:val="00D86D53"/>
    <w:rsid w:val="00D86DD5"/>
    <w:rsid w:val="00D86E45"/>
    <w:rsid w:val="00D86E86"/>
    <w:rsid w:val="00D86EFC"/>
    <w:rsid w:val="00D87221"/>
    <w:rsid w:val="00D87357"/>
    <w:rsid w:val="00D87485"/>
    <w:rsid w:val="00D87680"/>
    <w:rsid w:val="00D876A6"/>
    <w:rsid w:val="00D87758"/>
    <w:rsid w:val="00D8776E"/>
    <w:rsid w:val="00D87841"/>
    <w:rsid w:val="00D87C19"/>
    <w:rsid w:val="00D87E84"/>
    <w:rsid w:val="00D90070"/>
    <w:rsid w:val="00D90191"/>
    <w:rsid w:val="00D9049A"/>
    <w:rsid w:val="00D909A5"/>
    <w:rsid w:val="00D90BA9"/>
    <w:rsid w:val="00D90BEA"/>
    <w:rsid w:val="00D90E66"/>
    <w:rsid w:val="00D90F43"/>
    <w:rsid w:val="00D90FC7"/>
    <w:rsid w:val="00D91015"/>
    <w:rsid w:val="00D9104F"/>
    <w:rsid w:val="00D911FF"/>
    <w:rsid w:val="00D91796"/>
    <w:rsid w:val="00D91914"/>
    <w:rsid w:val="00D91A1A"/>
    <w:rsid w:val="00D91BFE"/>
    <w:rsid w:val="00D91D6A"/>
    <w:rsid w:val="00D91D94"/>
    <w:rsid w:val="00D91E3D"/>
    <w:rsid w:val="00D92046"/>
    <w:rsid w:val="00D920DE"/>
    <w:rsid w:val="00D921F7"/>
    <w:rsid w:val="00D926D4"/>
    <w:rsid w:val="00D92960"/>
    <w:rsid w:val="00D92B79"/>
    <w:rsid w:val="00D92B97"/>
    <w:rsid w:val="00D92C54"/>
    <w:rsid w:val="00D92C68"/>
    <w:rsid w:val="00D92CF6"/>
    <w:rsid w:val="00D92EB0"/>
    <w:rsid w:val="00D93298"/>
    <w:rsid w:val="00D932BB"/>
    <w:rsid w:val="00D9349C"/>
    <w:rsid w:val="00D93546"/>
    <w:rsid w:val="00D93614"/>
    <w:rsid w:val="00D9374B"/>
    <w:rsid w:val="00D938BF"/>
    <w:rsid w:val="00D93A4F"/>
    <w:rsid w:val="00D93A54"/>
    <w:rsid w:val="00D93AF6"/>
    <w:rsid w:val="00D93BD3"/>
    <w:rsid w:val="00D93E98"/>
    <w:rsid w:val="00D93EE9"/>
    <w:rsid w:val="00D93F5A"/>
    <w:rsid w:val="00D93F7A"/>
    <w:rsid w:val="00D94151"/>
    <w:rsid w:val="00D9429C"/>
    <w:rsid w:val="00D942CB"/>
    <w:rsid w:val="00D947F0"/>
    <w:rsid w:val="00D94886"/>
    <w:rsid w:val="00D94A18"/>
    <w:rsid w:val="00D94B1D"/>
    <w:rsid w:val="00D94F52"/>
    <w:rsid w:val="00D95026"/>
    <w:rsid w:val="00D9569F"/>
    <w:rsid w:val="00D95821"/>
    <w:rsid w:val="00D9595C"/>
    <w:rsid w:val="00D95DFB"/>
    <w:rsid w:val="00D95E58"/>
    <w:rsid w:val="00D95F4A"/>
    <w:rsid w:val="00D9607A"/>
    <w:rsid w:val="00D960A3"/>
    <w:rsid w:val="00D9634A"/>
    <w:rsid w:val="00D96523"/>
    <w:rsid w:val="00D9663A"/>
    <w:rsid w:val="00D96757"/>
    <w:rsid w:val="00D9678B"/>
    <w:rsid w:val="00D96B5A"/>
    <w:rsid w:val="00D96D38"/>
    <w:rsid w:val="00D96D9B"/>
    <w:rsid w:val="00D96E98"/>
    <w:rsid w:val="00D970D1"/>
    <w:rsid w:val="00D972AA"/>
    <w:rsid w:val="00D972FA"/>
    <w:rsid w:val="00D97453"/>
    <w:rsid w:val="00D9766F"/>
    <w:rsid w:val="00D97698"/>
    <w:rsid w:val="00D978C6"/>
    <w:rsid w:val="00D97AB5"/>
    <w:rsid w:val="00D97DD7"/>
    <w:rsid w:val="00D97F3E"/>
    <w:rsid w:val="00DA00A7"/>
    <w:rsid w:val="00DA039C"/>
    <w:rsid w:val="00DA051D"/>
    <w:rsid w:val="00DA06D2"/>
    <w:rsid w:val="00DA08B9"/>
    <w:rsid w:val="00DA0974"/>
    <w:rsid w:val="00DA09D6"/>
    <w:rsid w:val="00DA09FC"/>
    <w:rsid w:val="00DA0C44"/>
    <w:rsid w:val="00DA0DB8"/>
    <w:rsid w:val="00DA151C"/>
    <w:rsid w:val="00DA178A"/>
    <w:rsid w:val="00DA1848"/>
    <w:rsid w:val="00DA1950"/>
    <w:rsid w:val="00DA19FC"/>
    <w:rsid w:val="00DA1C0C"/>
    <w:rsid w:val="00DA1C9D"/>
    <w:rsid w:val="00DA1D20"/>
    <w:rsid w:val="00DA1D7D"/>
    <w:rsid w:val="00DA1E9E"/>
    <w:rsid w:val="00DA258C"/>
    <w:rsid w:val="00DA264F"/>
    <w:rsid w:val="00DA26D5"/>
    <w:rsid w:val="00DA273B"/>
    <w:rsid w:val="00DA2880"/>
    <w:rsid w:val="00DA2B7F"/>
    <w:rsid w:val="00DA2CC7"/>
    <w:rsid w:val="00DA2D70"/>
    <w:rsid w:val="00DA3143"/>
    <w:rsid w:val="00DA3719"/>
    <w:rsid w:val="00DA3956"/>
    <w:rsid w:val="00DA3AD8"/>
    <w:rsid w:val="00DA3B2D"/>
    <w:rsid w:val="00DA3C32"/>
    <w:rsid w:val="00DA3D3C"/>
    <w:rsid w:val="00DA3EB3"/>
    <w:rsid w:val="00DA4942"/>
    <w:rsid w:val="00DA4D5D"/>
    <w:rsid w:val="00DA4EBB"/>
    <w:rsid w:val="00DA5286"/>
    <w:rsid w:val="00DA5336"/>
    <w:rsid w:val="00DA56A0"/>
    <w:rsid w:val="00DA5A39"/>
    <w:rsid w:val="00DA5B91"/>
    <w:rsid w:val="00DA5D1F"/>
    <w:rsid w:val="00DA5E6D"/>
    <w:rsid w:val="00DA6328"/>
    <w:rsid w:val="00DA638D"/>
    <w:rsid w:val="00DA66A8"/>
    <w:rsid w:val="00DA6904"/>
    <w:rsid w:val="00DA6A65"/>
    <w:rsid w:val="00DA6AB4"/>
    <w:rsid w:val="00DA6B6B"/>
    <w:rsid w:val="00DA6D5B"/>
    <w:rsid w:val="00DA6D67"/>
    <w:rsid w:val="00DA6EF4"/>
    <w:rsid w:val="00DA6F8F"/>
    <w:rsid w:val="00DA6FA9"/>
    <w:rsid w:val="00DA70C1"/>
    <w:rsid w:val="00DA735E"/>
    <w:rsid w:val="00DA73D4"/>
    <w:rsid w:val="00DA748F"/>
    <w:rsid w:val="00DA76D0"/>
    <w:rsid w:val="00DA773A"/>
    <w:rsid w:val="00DA783A"/>
    <w:rsid w:val="00DA799C"/>
    <w:rsid w:val="00DA7EA8"/>
    <w:rsid w:val="00DA7F54"/>
    <w:rsid w:val="00DB0184"/>
    <w:rsid w:val="00DB02BA"/>
    <w:rsid w:val="00DB047A"/>
    <w:rsid w:val="00DB07F5"/>
    <w:rsid w:val="00DB07F9"/>
    <w:rsid w:val="00DB0A38"/>
    <w:rsid w:val="00DB0D5B"/>
    <w:rsid w:val="00DB0EFB"/>
    <w:rsid w:val="00DB1232"/>
    <w:rsid w:val="00DB12AC"/>
    <w:rsid w:val="00DB12CA"/>
    <w:rsid w:val="00DB136E"/>
    <w:rsid w:val="00DB158D"/>
    <w:rsid w:val="00DB16BB"/>
    <w:rsid w:val="00DB19AB"/>
    <w:rsid w:val="00DB19DF"/>
    <w:rsid w:val="00DB19EF"/>
    <w:rsid w:val="00DB1BAF"/>
    <w:rsid w:val="00DB1DF9"/>
    <w:rsid w:val="00DB215F"/>
    <w:rsid w:val="00DB2317"/>
    <w:rsid w:val="00DB2367"/>
    <w:rsid w:val="00DB2373"/>
    <w:rsid w:val="00DB2732"/>
    <w:rsid w:val="00DB298A"/>
    <w:rsid w:val="00DB2A4B"/>
    <w:rsid w:val="00DB2A6A"/>
    <w:rsid w:val="00DB2B00"/>
    <w:rsid w:val="00DB2CA5"/>
    <w:rsid w:val="00DB2E27"/>
    <w:rsid w:val="00DB34D3"/>
    <w:rsid w:val="00DB35D5"/>
    <w:rsid w:val="00DB3626"/>
    <w:rsid w:val="00DB39E8"/>
    <w:rsid w:val="00DB3C8B"/>
    <w:rsid w:val="00DB3E34"/>
    <w:rsid w:val="00DB40A0"/>
    <w:rsid w:val="00DB430C"/>
    <w:rsid w:val="00DB43A5"/>
    <w:rsid w:val="00DB43A8"/>
    <w:rsid w:val="00DB43D7"/>
    <w:rsid w:val="00DB4624"/>
    <w:rsid w:val="00DB4837"/>
    <w:rsid w:val="00DB4848"/>
    <w:rsid w:val="00DB4A7A"/>
    <w:rsid w:val="00DB4D64"/>
    <w:rsid w:val="00DB4F58"/>
    <w:rsid w:val="00DB529F"/>
    <w:rsid w:val="00DB54A4"/>
    <w:rsid w:val="00DB54B2"/>
    <w:rsid w:val="00DB54E7"/>
    <w:rsid w:val="00DB54F6"/>
    <w:rsid w:val="00DB5951"/>
    <w:rsid w:val="00DB5A6D"/>
    <w:rsid w:val="00DB5C39"/>
    <w:rsid w:val="00DB5C66"/>
    <w:rsid w:val="00DB5CFA"/>
    <w:rsid w:val="00DB5ECD"/>
    <w:rsid w:val="00DB5FF0"/>
    <w:rsid w:val="00DB64B7"/>
    <w:rsid w:val="00DB678F"/>
    <w:rsid w:val="00DB6A53"/>
    <w:rsid w:val="00DB6E1D"/>
    <w:rsid w:val="00DB70C3"/>
    <w:rsid w:val="00DB7167"/>
    <w:rsid w:val="00DB71BE"/>
    <w:rsid w:val="00DB7230"/>
    <w:rsid w:val="00DB72A2"/>
    <w:rsid w:val="00DB780D"/>
    <w:rsid w:val="00DB799F"/>
    <w:rsid w:val="00DB7CB9"/>
    <w:rsid w:val="00DB7DC4"/>
    <w:rsid w:val="00DB7F77"/>
    <w:rsid w:val="00DB7FD8"/>
    <w:rsid w:val="00DC0043"/>
    <w:rsid w:val="00DC0209"/>
    <w:rsid w:val="00DC0525"/>
    <w:rsid w:val="00DC0698"/>
    <w:rsid w:val="00DC077C"/>
    <w:rsid w:val="00DC0940"/>
    <w:rsid w:val="00DC09B1"/>
    <w:rsid w:val="00DC0A01"/>
    <w:rsid w:val="00DC0ADF"/>
    <w:rsid w:val="00DC0F11"/>
    <w:rsid w:val="00DC0F96"/>
    <w:rsid w:val="00DC127C"/>
    <w:rsid w:val="00DC13B5"/>
    <w:rsid w:val="00DC18AC"/>
    <w:rsid w:val="00DC1909"/>
    <w:rsid w:val="00DC1AAB"/>
    <w:rsid w:val="00DC1CBF"/>
    <w:rsid w:val="00DC1F00"/>
    <w:rsid w:val="00DC1FBA"/>
    <w:rsid w:val="00DC20E1"/>
    <w:rsid w:val="00DC2162"/>
    <w:rsid w:val="00DC29E8"/>
    <w:rsid w:val="00DC2B2E"/>
    <w:rsid w:val="00DC2BCF"/>
    <w:rsid w:val="00DC2CA1"/>
    <w:rsid w:val="00DC2CCB"/>
    <w:rsid w:val="00DC2D08"/>
    <w:rsid w:val="00DC2DDF"/>
    <w:rsid w:val="00DC2DE8"/>
    <w:rsid w:val="00DC3039"/>
    <w:rsid w:val="00DC317C"/>
    <w:rsid w:val="00DC31D5"/>
    <w:rsid w:val="00DC33FE"/>
    <w:rsid w:val="00DC3D6A"/>
    <w:rsid w:val="00DC40F5"/>
    <w:rsid w:val="00DC417B"/>
    <w:rsid w:val="00DC442B"/>
    <w:rsid w:val="00DC44B2"/>
    <w:rsid w:val="00DC4610"/>
    <w:rsid w:val="00DC4A50"/>
    <w:rsid w:val="00DC4D8C"/>
    <w:rsid w:val="00DC4DE5"/>
    <w:rsid w:val="00DC4EA8"/>
    <w:rsid w:val="00DC4EE7"/>
    <w:rsid w:val="00DC4F02"/>
    <w:rsid w:val="00DC52A9"/>
    <w:rsid w:val="00DC5695"/>
    <w:rsid w:val="00DC5CDD"/>
    <w:rsid w:val="00DC6045"/>
    <w:rsid w:val="00DC6251"/>
    <w:rsid w:val="00DC6875"/>
    <w:rsid w:val="00DC68C9"/>
    <w:rsid w:val="00DC6A55"/>
    <w:rsid w:val="00DC6D13"/>
    <w:rsid w:val="00DC6FB5"/>
    <w:rsid w:val="00DC709B"/>
    <w:rsid w:val="00DC7177"/>
    <w:rsid w:val="00DC7308"/>
    <w:rsid w:val="00DC73E7"/>
    <w:rsid w:val="00DC74F1"/>
    <w:rsid w:val="00DC7561"/>
    <w:rsid w:val="00DC76A7"/>
    <w:rsid w:val="00DC77B0"/>
    <w:rsid w:val="00DC780C"/>
    <w:rsid w:val="00DC7C32"/>
    <w:rsid w:val="00DC7C35"/>
    <w:rsid w:val="00DC7C84"/>
    <w:rsid w:val="00DC7E1C"/>
    <w:rsid w:val="00DD033D"/>
    <w:rsid w:val="00DD0713"/>
    <w:rsid w:val="00DD088E"/>
    <w:rsid w:val="00DD0DC3"/>
    <w:rsid w:val="00DD0E12"/>
    <w:rsid w:val="00DD0E50"/>
    <w:rsid w:val="00DD0FB7"/>
    <w:rsid w:val="00DD1463"/>
    <w:rsid w:val="00DD1AF4"/>
    <w:rsid w:val="00DD1B94"/>
    <w:rsid w:val="00DD215E"/>
    <w:rsid w:val="00DD235F"/>
    <w:rsid w:val="00DD293A"/>
    <w:rsid w:val="00DD2AA1"/>
    <w:rsid w:val="00DD2BFD"/>
    <w:rsid w:val="00DD2C12"/>
    <w:rsid w:val="00DD2C9D"/>
    <w:rsid w:val="00DD30CF"/>
    <w:rsid w:val="00DD328E"/>
    <w:rsid w:val="00DD39C8"/>
    <w:rsid w:val="00DD3B15"/>
    <w:rsid w:val="00DD3FDF"/>
    <w:rsid w:val="00DD40A4"/>
    <w:rsid w:val="00DD4262"/>
    <w:rsid w:val="00DD4457"/>
    <w:rsid w:val="00DD4555"/>
    <w:rsid w:val="00DD4918"/>
    <w:rsid w:val="00DD49AD"/>
    <w:rsid w:val="00DD49DC"/>
    <w:rsid w:val="00DD539C"/>
    <w:rsid w:val="00DD590B"/>
    <w:rsid w:val="00DD59D8"/>
    <w:rsid w:val="00DD5B6A"/>
    <w:rsid w:val="00DD5B88"/>
    <w:rsid w:val="00DD5DDA"/>
    <w:rsid w:val="00DD5ECD"/>
    <w:rsid w:val="00DD5ED0"/>
    <w:rsid w:val="00DD60C3"/>
    <w:rsid w:val="00DD6255"/>
    <w:rsid w:val="00DD66FB"/>
    <w:rsid w:val="00DD6A52"/>
    <w:rsid w:val="00DD6BFC"/>
    <w:rsid w:val="00DD6D28"/>
    <w:rsid w:val="00DD6F41"/>
    <w:rsid w:val="00DD704D"/>
    <w:rsid w:val="00DD7102"/>
    <w:rsid w:val="00DD7275"/>
    <w:rsid w:val="00DD72BE"/>
    <w:rsid w:val="00DD7517"/>
    <w:rsid w:val="00DD7566"/>
    <w:rsid w:val="00DD785E"/>
    <w:rsid w:val="00DD7C8B"/>
    <w:rsid w:val="00DE0078"/>
    <w:rsid w:val="00DE025D"/>
    <w:rsid w:val="00DE033C"/>
    <w:rsid w:val="00DE069C"/>
    <w:rsid w:val="00DE0704"/>
    <w:rsid w:val="00DE0811"/>
    <w:rsid w:val="00DE0822"/>
    <w:rsid w:val="00DE0869"/>
    <w:rsid w:val="00DE08F6"/>
    <w:rsid w:val="00DE0941"/>
    <w:rsid w:val="00DE0D8E"/>
    <w:rsid w:val="00DE0ED5"/>
    <w:rsid w:val="00DE1461"/>
    <w:rsid w:val="00DE163F"/>
    <w:rsid w:val="00DE16D6"/>
    <w:rsid w:val="00DE16F6"/>
    <w:rsid w:val="00DE1D57"/>
    <w:rsid w:val="00DE2125"/>
    <w:rsid w:val="00DE2210"/>
    <w:rsid w:val="00DE230C"/>
    <w:rsid w:val="00DE2348"/>
    <w:rsid w:val="00DE2395"/>
    <w:rsid w:val="00DE23A6"/>
    <w:rsid w:val="00DE2437"/>
    <w:rsid w:val="00DE2459"/>
    <w:rsid w:val="00DE24D9"/>
    <w:rsid w:val="00DE253E"/>
    <w:rsid w:val="00DE2975"/>
    <w:rsid w:val="00DE2A78"/>
    <w:rsid w:val="00DE2C52"/>
    <w:rsid w:val="00DE2CF2"/>
    <w:rsid w:val="00DE2DF2"/>
    <w:rsid w:val="00DE36FF"/>
    <w:rsid w:val="00DE39F5"/>
    <w:rsid w:val="00DE405F"/>
    <w:rsid w:val="00DE40B9"/>
    <w:rsid w:val="00DE4131"/>
    <w:rsid w:val="00DE41B2"/>
    <w:rsid w:val="00DE43CE"/>
    <w:rsid w:val="00DE49DF"/>
    <w:rsid w:val="00DE4A27"/>
    <w:rsid w:val="00DE4CC5"/>
    <w:rsid w:val="00DE4D42"/>
    <w:rsid w:val="00DE4D4D"/>
    <w:rsid w:val="00DE5194"/>
    <w:rsid w:val="00DE541F"/>
    <w:rsid w:val="00DE5A5D"/>
    <w:rsid w:val="00DE5A62"/>
    <w:rsid w:val="00DE5C35"/>
    <w:rsid w:val="00DE5CB9"/>
    <w:rsid w:val="00DE5CC8"/>
    <w:rsid w:val="00DE5D4B"/>
    <w:rsid w:val="00DE609A"/>
    <w:rsid w:val="00DE613D"/>
    <w:rsid w:val="00DE628B"/>
    <w:rsid w:val="00DE63BC"/>
    <w:rsid w:val="00DE64C0"/>
    <w:rsid w:val="00DE66DE"/>
    <w:rsid w:val="00DE67F3"/>
    <w:rsid w:val="00DE69E0"/>
    <w:rsid w:val="00DE6B6B"/>
    <w:rsid w:val="00DE6BD9"/>
    <w:rsid w:val="00DE6C56"/>
    <w:rsid w:val="00DE6D0E"/>
    <w:rsid w:val="00DE6EF3"/>
    <w:rsid w:val="00DE6F7D"/>
    <w:rsid w:val="00DE7078"/>
    <w:rsid w:val="00DE730C"/>
    <w:rsid w:val="00DE788C"/>
    <w:rsid w:val="00DF0309"/>
    <w:rsid w:val="00DF038E"/>
    <w:rsid w:val="00DF05EC"/>
    <w:rsid w:val="00DF06F6"/>
    <w:rsid w:val="00DF07C8"/>
    <w:rsid w:val="00DF08CE"/>
    <w:rsid w:val="00DF094C"/>
    <w:rsid w:val="00DF095D"/>
    <w:rsid w:val="00DF0988"/>
    <w:rsid w:val="00DF09C4"/>
    <w:rsid w:val="00DF0BE4"/>
    <w:rsid w:val="00DF0C86"/>
    <w:rsid w:val="00DF0CBD"/>
    <w:rsid w:val="00DF122D"/>
    <w:rsid w:val="00DF15FD"/>
    <w:rsid w:val="00DF180C"/>
    <w:rsid w:val="00DF1A61"/>
    <w:rsid w:val="00DF1D95"/>
    <w:rsid w:val="00DF1E27"/>
    <w:rsid w:val="00DF1EC7"/>
    <w:rsid w:val="00DF2251"/>
    <w:rsid w:val="00DF2272"/>
    <w:rsid w:val="00DF2297"/>
    <w:rsid w:val="00DF22A5"/>
    <w:rsid w:val="00DF22A9"/>
    <w:rsid w:val="00DF233F"/>
    <w:rsid w:val="00DF2894"/>
    <w:rsid w:val="00DF2A23"/>
    <w:rsid w:val="00DF2A27"/>
    <w:rsid w:val="00DF2A43"/>
    <w:rsid w:val="00DF2A4D"/>
    <w:rsid w:val="00DF2B26"/>
    <w:rsid w:val="00DF2B2E"/>
    <w:rsid w:val="00DF2CF9"/>
    <w:rsid w:val="00DF2F44"/>
    <w:rsid w:val="00DF2F91"/>
    <w:rsid w:val="00DF308C"/>
    <w:rsid w:val="00DF31CF"/>
    <w:rsid w:val="00DF32A5"/>
    <w:rsid w:val="00DF3465"/>
    <w:rsid w:val="00DF35BE"/>
    <w:rsid w:val="00DF36B4"/>
    <w:rsid w:val="00DF3791"/>
    <w:rsid w:val="00DF3794"/>
    <w:rsid w:val="00DF3905"/>
    <w:rsid w:val="00DF3ACD"/>
    <w:rsid w:val="00DF3EC2"/>
    <w:rsid w:val="00DF3F83"/>
    <w:rsid w:val="00DF40B0"/>
    <w:rsid w:val="00DF41AA"/>
    <w:rsid w:val="00DF453B"/>
    <w:rsid w:val="00DF4686"/>
    <w:rsid w:val="00DF46FE"/>
    <w:rsid w:val="00DF4805"/>
    <w:rsid w:val="00DF4899"/>
    <w:rsid w:val="00DF4D58"/>
    <w:rsid w:val="00DF4EA6"/>
    <w:rsid w:val="00DF4F40"/>
    <w:rsid w:val="00DF4F7D"/>
    <w:rsid w:val="00DF4F9E"/>
    <w:rsid w:val="00DF53CF"/>
    <w:rsid w:val="00DF551A"/>
    <w:rsid w:val="00DF55D1"/>
    <w:rsid w:val="00DF5917"/>
    <w:rsid w:val="00DF59C0"/>
    <w:rsid w:val="00DF5CD7"/>
    <w:rsid w:val="00DF5D1E"/>
    <w:rsid w:val="00DF5F87"/>
    <w:rsid w:val="00DF6615"/>
    <w:rsid w:val="00DF6651"/>
    <w:rsid w:val="00DF67C7"/>
    <w:rsid w:val="00DF68A8"/>
    <w:rsid w:val="00DF68C6"/>
    <w:rsid w:val="00DF6FB9"/>
    <w:rsid w:val="00DF72AB"/>
    <w:rsid w:val="00DF732F"/>
    <w:rsid w:val="00DF736D"/>
    <w:rsid w:val="00DF73BE"/>
    <w:rsid w:val="00DF7412"/>
    <w:rsid w:val="00DF7484"/>
    <w:rsid w:val="00DF76E8"/>
    <w:rsid w:val="00DF776D"/>
    <w:rsid w:val="00DF7AB8"/>
    <w:rsid w:val="00DF7DC1"/>
    <w:rsid w:val="00DF7DFF"/>
    <w:rsid w:val="00DF7E46"/>
    <w:rsid w:val="00E0007C"/>
    <w:rsid w:val="00E001E3"/>
    <w:rsid w:val="00E002A0"/>
    <w:rsid w:val="00E0033D"/>
    <w:rsid w:val="00E003CA"/>
    <w:rsid w:val="00E005E9"/>
    <w:rsid w:val="00E005FB"/>
    <w:rsid w:val="00E006E5"/>
    <w:rsid w:val="00E00793"/>
    <w:rsid w:val="00E00CD7"/>
    <w:rsid w:val="00E00D07"/>
    <w:rsid w:val="00E00E7F"/>
    <w:rsid w:val="00E0116C"/>
    <w:rsid w:val="00E011DD"/>
    <w:rsid w:val="00E0121E"/>
    <w:rsid w:val="00E012A1"/>
    <w:rsid w:val="00E015C7"/>
    <w:rsid w:val="00E0160E"/>
    <w:rsid w:val="00E01649"/>
    <w:rsid w:val="00E01703"/>
    <w:rsid w:val="00E01800"/>
    <w:rsid w:val="00E01853"/>
    <w:rsid w:val="00E019AC"/>
    <w:rsid w:val="00E01B93"/>
    <w:rsid w:val="00E01D94"/>
    <w:rsid w:val="00E01E55"/>
    <w:rsid w:val="00E01E57"/>
    <w:rsid w:val="00E02441"/>
    <w:rsid w:val="00E02A7F"/>
    <w:rsid w:val="00E02B43"/>
    <w:rsid w:val="00E02C66"/>
    <w:rsid w:val="00E02E6C"/>
    <w:rsid w:val="00E02F04"/>
    <w:rsid w:val="00E02F51"/>
    <w:rsid w:val="00E030B2"/>
    <w:rsid w:val="00E031B5"/>
    <w:rsid w:val="00E031C8"/>
    <w:rsid w:val="00E0325D"/>
    <w:rsid w:val="00E03297"/>
    <w:rsid w:val="00E0332E"/>
    <w:rsid w:val="00E03658"/>
    <w:rsid w:val="00E03755"/>
    <w:rsid w:val="00E03792"/>
    <w:rsid w:val="00E03B34"/>
    <w:rsid w:val="00E03D27"/>
    <w:rsid w:val="00E03E2B"/>
    <w:rsid w:val="00E0418A"/>
    <w:rsid w:val="00E041E8"/>
    <w:rsid w:val="00E04340"/>
    <w:rsid w:val="00E04423"/>
    <w:rsid w:val="00E0442F"/>
    <w:rsid w:val="00E0466E"/>
    <w:rsid w:val="00E0482A"/>
    <w:rsid w:val="00E049AF"/>
    <w:rsid w:val="00E049FB"/>
    <w:rsid w:val="00E04AE7"/>
    <w:rsid w:val="00E04BBB"/>
    <w:rsid w:val="00E04D9A"/>
    <w:rsid w:val="00E04F22"/>
    <w:rsid w:val="00E05155"/>
    <w:rsid w:val="00E0527B"/>
    <w:rsid w:val="00E05321"/>
    <w:rsid w:val="00E056DB"/>
    <w:rsid w:val="00E05AE2"/>
    <w:rsid w:val="00E05BD3"/>
    <w:rsid w:val="00E05C19"/>
    <w:rsid w:val="00E05CE1"/>
    <w:rsid w:val="00E05D70"/>
    <w:rsid w:val="00E05E81"/>
    <w:rsid w:val="00E0603C"/>
    <w:rsid w:val="00E06218"/>
    <w:rsid w:val="00E0631A"/>
    <w:rsid w:val="00E06392"/>
    <w:rsid w:val="00E0658D"/>
    <w:rsid w:val="00E06808"/>
    <w:rsid w:val="00E069BF"/>
    <w:rsid w:val="00E069DC"/>
    <w:rsid w:val="00E06A35"/>
    <w:rsid w:val="00E06AA5"/>
    <w:rsid w:val="00E07332"/>
    <w:rsid w:val="00E073A0"/>
    <w:rsid w:val="00E0753D"/>
    <w:rsid w:val="00E0774A"/>
    <w:rsid w:val="00E07A2E"/>
    <w:rsid w:val="00E07B24"/>
    <w:rsid w:val="00E1011B"/>
    <w:rsid w:val="00E10152"/>
    <w:rsid w:val="00E105DE"/>
    <w:rsid w:val="00E107DF"/>
    <w:rsid w:val="00E10B05"/>
    <w:rsid w:val="00E10CC7"/>
    <w:rsid w:val="00E113B0"/>
    <w:rsid w:val="00E113BF"/>
    <w:rsid w:val="00E11733"/>
    <w:rsid w:val="00E117FF"/>
    <w:rsid w:val="00E11865"/>
    <w:rsid w:val="00E11977"/>
    <w:rsid w:val="00E11F87"/>
    <w:rsid w:val="00E11FB4"/>
    <w:rsid w:val="00E12269"/>
    <w:rsid w:val="00E1242C"/>
    <w:rsid w:val="00E1269C"/>
    <w:rsid w:val="00E12B7B"/>
    <w:rsid w:val="00E12BE5"/>
    <w:rsid w:val="00E1310D"/>
    <w:rsid w:val="00E132B6"/>
    <w:rsid w:val="00E132FA"/>
    <w:rsid w:val="00E133AC"/>
    <w:rsid w:val="00E13567"/>
    <w:rsid w:val="00E13850"/>
    <w:rsid w:val="00E13B3B"/>
    <w:rsid w:val="00E13C12"/>
    <w:rsid w:val="00E13C51"/>
    <w:rsid w:val="00E13DD6"/>
    <w:rsid w:val="00E13E23"/>
    <w:rsid w:val="00E13EF2"/>
    <w:rsid w:val="00E140D8"/>
    <w:rsid w:val="00E141E3"/>
    <w:rsid w:val="00E14298"/>
    <w:rsid w:val="00E1444D"/>
    <w:rsid w:val="00E14476"/>
    <w:rsid w:val="00E14479"/>
    <w:rsid w:val="00E14754"/>
    <w:rsid w:val="00E147CA"/>
    <w:rsid w:val="00E14929"/>
    <w:rsid w:val="00E14976"/>
    <w:rsid w:val="00E14AE6"/>
    <w:rsid w:val="00E14E26"/>
    <w:rsid w:val="00E15122"/>
    <w:rsid w:val="00E151F5"/>
    <w:rsid w:val="00E1525A"/>
    <w:rsid w:val="00E15316"/>
    <w:rsid w:val="00E153B0"/>
    <w:rsid w:val="00E1555A"/>
    <w:rsid w:val="00E155EE"/>
    <w:rsid w:val="00E15607"/>
    <w:rsid w:val="00E15ABB"/>
    <w:rsid w:val="00E15BD5"/>
    <w:rsid w:val="00E15D4C"/>
    <w:rsid w:val="00E15DD7"/>
    <w:rsid w:val="00E15EA3"/>
    <w:rsid w:val="00E15F3E"/>
    <w:rsid w:val="00E15F77"/>
    <w:rsid w:val="00E15F84"/>
    <w:rsid w:val="00E16009"/>
    <w:rsid w:val="00E16288"/>
    <w:rsid w:val="00E165B5"/>
    <w:rsid w:val="00E167F1"/>
    <w:rsid w:val="00E16811"/>
    <w:rsid w:val="00E16891"/>
    <w:rsid w:val="00E16A51"/>
    <w:rsid w:val="00E16A89"/>
    <w:rsid w:val="00E16BC9"/>
    <w:rsid w:val="00E16D18"/>
    <w:rsid w:val="00E16E19"/>
    <w:rsid w:val="00E17028"/>
    <w:rsid w:val="00E17092"/>
    <w:rsid w:val="00E17304"/>
    <w:rsid w:val="00E1733E"/>
    <w:rsid w:val="00E173C4"/>
    <w:rsid w:val="00E17428"/>
    <w:rsid w:val="00E176B2"/>
    <w:rsid w:val="00E17761"/>
    <w:rsid w:val="00E177C4"/>
    <w:rsid w:val="00E177D1"/>
    <w:rsid w:val="00E17BDE"/>
    <w:rsid w:val="00E17FE7"/>
    <w:rsid w:val="00E20027"/>
    <w:rsid w:val="00E2009F"/>
    <w:rsid w:val="00E20262"/>
    <w:rsid w:val="00E20363"/>
    <w:rsid w:val="00E2060B"/>
    <w:rsid w:val="00E20691"/>
    <w:rsid w:val="00E20B40"/>
    <w:rsid w:val="00E20B58"/>
    <w:rsid w:val="00E20B76"/>
    <w:rsid w:val="00E20C66"/>
    <w:rsid w:val="00E20CC7"/>
    <w:rsid w:val="00E20CDF"/>
    <w:rsid w:val="00E20D0E"/>
    <w:rsid w:val="00E2102F"/>
    <w:rsid w:val="00E21047"/>
    <w:rsid w:val="00E2108E"/>
    <w:rsid w:val="00E21113"/>
    <w:rsid w:val="00E213BA"/>
    <w:rsid w:val="00E21476"/>
    <w:rsid w:val="00E21580"/>
    <w:rsid w:val="00E215CC"/>
    <w:rsid w:val="00E215F7"/>
    <w:rsid w:val="00E216C9"/>
    <w:rsid w:val="00E21A07"/>
    <w:rsid w:val="00E21BA5"/>
    <w:rsid w:val="00E21C06"/>
    <w:rsid w:val="00E21C23"/>
    <w:rsid w:val="00E21CC4"/>
    <w:rsid w:val="00E21ECC"/>
    <w:rsid w:val="00E21F34"/>
    <w:rsid w:val="00E2229E"/>
    <w:rsid w:val="00E222F3"/>
    <w:rsid w:val="00E22686"/>
    <w:rsid w:val="00E2281C"/>
    <w:rsid w:val="00E228EE"/>
    <w:rsid w:val="00E22B06"/>
    <w:rsid w:val="00E22B6C"/>
    <w:rsid w:val="00E22BAA"/>
    <w:rsid w:val="00E22D48"/>
    <w:rsid w:val="00E22E2C"/>
    <w:rsid w:val="00E22F63"/>
    <w:rsid w:val="00E231DC"/>
    <w:rsid w:val="00E2324C"/>
    <w:rsid w:val="00E23290"/>
    <w:rsid w:val="00E232C1"/>
    <w:rsid w:val="00E238FD"/>
    <w:rsid w:val="00E23C03"/>
    <w:rsid w:val="00E23DC2"/>
    <w:rsid w:val="00E24247"/>
    <w:rsid w:val="00E242D5"/>
    <w:rsid w:val="00E24442"/>
    <w:rsid w:val="00E24450"/>
    <w:rsid w:val="00E245A3"/>
    <w:rsid w:val="00E24727"/>
    <w:rsid w:val="00E247D9"/>
    <w:rsid w:val="00E24C65"/>
    <w:rsid w:val="00E24D99"/>
    <w:rsid w:val="00E24DB7"/>
    <w:rsid w:val="00E24EBE"/>
    <w:rsid w:val="00E24FD9"/>
    <w:rsid w:val="00E25327"/>
    <w:rsid w:val="00E2534F"/>
    <w:rsid w:val="00E25438"/>
    <w:rsid w:val="00E25722"/>
    <w:rsid w:val="00E2580F"/>
    <w:rsid w:val="00E25942"/>
    <w:rsid w:val="00E25F8D"/>
    <w:rsid w:val="00E2602F"/>
    <w:rsid w:val="00E2644E"/>
    <w:rsid w:val="00E2647C"/>
    <w:rsid w:val="00E26946"/>
    <w:rsid w:val="00E269E4"/>
    <w:rsid w:val="00E26C62"/>
    <w:rsid w:val="00E26EB6"/>
    <w:rsid w:val="00E26EDC"/>
    <w:rsid w:val="00E26F07"/>
    <w:rsid w:val="00E26FBE"/>
    <w:rsid w:val="00E2739D"/>
    <w:rsid w:val="00E274AA"/>
    <w:rsid w:val="00E2757B"/>
    <w:rsid w:val="00E2760D"/>
    <w:rsid w:val="00E27624"/>
    <w:rsid w:val="00E276A6"/>
    <w:rsid w:val="00E27779"/>
    <w:rsid w:val="00E27973"/>
    <w:rsid w:val="00E27996"/>
    <w:rsid w:val="00E27AC9"/>
    <w:rsid w:val="00E27AF0"/>
    <w:rsid w:val="00E300E5"/>
    <w:rsid w:val="00E301BA"/>
    <w:rsid w:val="00E30A6B"/>
    <w:rsid w:val="00E30CEB"/>
    <w:rsid w:val="00E31055"/>
    <w:rsid w:val="00E310F9"/>
    <w:rsid w:val="00E3111E"/>
    <w:rsid w:val="00E3115D"/>
    <w:rsid w:val="00E31291"/>
    <w:rsid w:val="00E319FC"/>
    <w:rsid w:val="00E31AB7"/>
    <w:rsid w:val="00E31EC9"/>
    <w:rsid w:val="00E31F9B"/>
    <w:rsid w:val="00E3208B"/>
    <w:rsid w:val="00E32464"/>
    <w:rsid w:val="00E32684"/>
    <w:rsid w:val="00E326C4"/>
    <w:rsid w:val="00E3296B"/>
    <w:rsid w:val="00E329A4"/>
    <w:rsid w:val="00E32BF9"/>
    <w:rsid w:val="00E32CD8"/>
    <w:rsid w:val="00E32D80"/>
    <w:rsid w:val="00E32DD8"/>
    <w:rsid w:val="00E330C7"/>
    <w:rsid w:val="00E332D6"/>
    <w:rsid w:val="00E33305"/>
    <w:rsid w:val="00E335AE"/>
    <w:rsid w:val="00E33900"/>
    <w:rsid w:val="00E33B49"/>
    <w:rsid w:val="00E33D32"/>
    <w:rsid w:val="00E33E46"/>
    <w:rsid w:val="00E33EDF"/>
    <w:rsid w:val="00E3401B"/>
    <w:rsid w:val="00E34128"/>
    <w:rsid w:val="00E344FA"/>
    <w:rsid w:val="00E3482B"/>
    <w:rsid w:val="00E348C3"/>
    <w:rsid w:val="00E34B53"/>
    <w:rsid w:val="00E3517E"/>
    <w:rsid w:val="00E352DA"/>
    <w:rsid w:val="00E35433"/>
    <w:rsid w:val="00E3543F"/>
    <w:rsid w:val="00E355C6"/>
    <w:rsid w:val="00E3595E"/>
    <w:rsid w:val="00E35C20"/>
    <w:rsid w:val="00E35CBD"/>
    <w:rsid w:val="00E35EFC"/>
    <w:rsid w:val="00E35F13"/>
    <w:rsid w:val="00E35FFE"/>
    <w:rsid w:val="00E3621B"/>
    <w:rsid w:val="00E3647B"/>
    <w:rsid w:val="00E36756"/>
    <w:rsid w:val="00E367D7"/>
    <w:rsid w:val="00E36831"/>
    <w:rsid w:val="00E36AF1"/>
    <w:rsid w:val="00E36BE0"/>
    <w:rsid w:val="00E37023"/>
    <w:rsid w:val="00E37075"/>
    <w:rsid w:val="00E3722B"/>
    <w:rsid w:val="00E37642"/>
    <w:rsid w:val="00E3765B"/>
    <w:rsid w:val="00E377B8"/>
    <w:rsid w:val="00E37B13"/>
    <w:rsid w:val="00E37B71"/>
    <w:rsid w:val="00E37C07"/>
    <w:rsid w:val="00E37D5A"/>
    <w:rsid w:val="00E37E17"/>
    <w:rsid w:val="00E40379"/>
    <w:rsid w:val="00E4047B"/>
    <w:rsid w:val="00E407E3"/>
    <w:rsid w:val="00E40CF8"/>
    <w:rsid w:val="00E40D83"/>
    <w:rsid w:val="00E40DD2"/>
    <w:rsid w:val="00E40F92"/>
    <w:rsid w:val="00E411D7"/>
    <w:rsid w:val="00E41443"/>
    <w:rsid w:val="00E41463"/>
    <w:rsid w:val="00E414AD"/>
    <w:rsid w:val="00E41816"/>
    <w:rsid w:val="00E419DF"/>
    <w:rsid w:val="00E419E8"/>
    <w:rsid w:val="00E41B2E"/>
    <w:rsid w:val="00E41DD4"/>
    <w:rsid w:val="00E41F01"/>
    <w:rsid w:val="00E41FFC"/>
    <w:rsid w:val="00E4201A"/>
    <w:rsid w:val="00E4209A"/>
    <w:rsid w:val="00E42558"/>
    <w:rsid w:val="00E425BD"/>
    <w:rsid w:val="00E42991"/>
    <w:rsid w:val="00E42A36"/>
    <w:rsid w:val="00E42B2B"/>
    <w:rsid w:val="00E42C0E"/>
    <w:rsid w:val="00E42D84"/>
    <w:rsid w:val="00E43119"/>
    <w:rsid w:val="00E4347A"/>
    <w:rsid w:val="00E435AB"/>
    <w:rsid w:val="00E437C4"/>
    <w:rsid w:val="00E43830"/>
    <w:rsid w:val="00E438B1"/>
    <w:rsid w:val="00E43A2E"/>
    <w:rsid w:val="00E43AE5"/>
    <w:rsid w:val="00E43D42"/>
    <w:rsid w:val="00E43E07"/>
    <w:rsid w:val="00E43EC1"/>
    <w:rsid w:val="00E4406C"/>
    <w:rsid w:val="00E4427B"/>
    <w:rsid w:val="00E44283"/>
    <w:rsid w:val="00E44367"/>
    <w:rsid w:val="00E4471B"/>
    <w:rsid w:val="00E44807"/>
    <w:rsid w:val="00E44840"/>
    <w:rsid w:val="00E44947"/>
    <w:rsid w:val="00E44B95"/>
    <w:rsid w:val="00E44BE2"/>
    <w:rsid w:val="00E44DCF"/>
    <w:rsid w:val="00E44F17"/>
    <w:rsid w:val="00E450A7"/>
    <w:rsid w:val="00E4518E"/>
    <w:rsid w:val="00E45242"/>
    <w:rsid w:val="00E453EB"/>
    <w:rsid w:val="00E4552C"/>
    <w:rsid w:val="00E4558A"/>
    <w:rsid w:val="00E455BD"/>
    <w:rsid w:val="00E457B6"/>
    <w:rsid w:val="00E458A5"/>
    <w:rsid w:val="00E45D75"/>
    <w:rsid w:val="00E45DC2"/>
    <w:rsid w:val="00E45F23"/>
    <w:rsid w:val="00E462D2"/>
    <w:rsid w:val="00E464D9"/>
    <w:rsid w:val="00E46713"/>
    <w:rsid w:val="00E46788"/>
    <w:rsid w:val="00E468F4"/>
    <w:rsid w:val="00E46A37"/>
    <w:rsid w:val="00E46A92"/>
    <w:rsid w:val="00E46E58"/>
    <w:rsid w:val="00E46FAD"/>
    <w:rsid w:val="00E46FE1"/>
    <w:rsid w:val="00E47125"/>
    <w:rsid w:val="00E47283"/>
    <w:rsid w:val="00E472FB"/>
    <w:rsid w:val="00E473E5"/>
    <w:rsid w:val="00E47663"/>
    <w:rsid w:val="00E477CC"/>
    <w:rsid w:val="00E47A28"/>
    <w:rsid w:val="00E47CAD"/>
    <w:rsid w:val="00E47D32"/>
    <w:rsid w:val="00E47FD0"/>
    <w:rsid w:val="00E50175"/>
    <w:rsid w:val="00E502E1"/>
    <w:rsid w:val="00E50456"/>
    <w:rsid w:val="00E504EF"/>
    <w:rsid w:val="00E5067A"/>
    <w:rsid w:val="00E50986"/>
    <w:rsid w:val="00E50B8D"/>
    <w:rsid w:val="00E50BC1"/>
    <w:rsid w:val="00E51010"/>
    <w:rsid w:val="00E51372"/>
    <w:rsid w:val="00E51520"/>
    <w:rsid w:val="00E5194B"/>
    <w:rsid w:val="00E51A1C"/>
    <w:rsid w:val="00E51CBF"/>
    <w:rsid w:val="00E51DCB"/>
    <w:rsid w:val="00E51DD5"/>
    <w:rsid w:val="00E51DD7"/>
    <w:rsid w:val="00E52027"/>
    <w:rsid w:val="00E521ED"/>
    <w:rsid w:val="00E522B3"/>
    <w:rsid w:val="00E52417"/>
    <w:rsid w:val="00E5252A"/>
    <w:rsid w:val="00E52873"/>
    <w:rsid w:val="00E52A11"/>
    <w:rsid w:val="00E52B2F"/>
    <w:rsid w:val="00E52E1C"/>
    <w:rsid w:val="00E52F8F"/>
    <w:rsid w:val="00E536FB"/>
    <w:rsid w:val="00E53792"/>
    <w:rsid w:val="00E5380E"/>
    <w:rsid w:val="00E538F3"/>
    <w:rsid w:val="00E53A60"/>
    <w:rsid w:val="00E53AAC"/>
    <w:rsid w:val="00E53B5A"/>
    <w:rsid w:val="00E54191"/>
    <w:rsid w:val="00E54344"/>
    <w:rsid w:val="00E543A9"/>
    <w:rsid w:val="00E54622"/>
    <w:rsid w:val="00E54703"/>
    <w:rsid w:val="00E5495D"/>
    <w:rsid w:val="00E54A46"/>
    <w:rsid w:val="00E54B84"/>
    <w:rsid w:val="00E54D62"/>
    <w:rsid w:val="00E54E95"/>
    <w:rsid w:val="00E54FFB"/>
    <w:rsid w:val="00E55145"/>
    <w:rsid w:val="00E55163"/>
    <w:rsid w:val="00E556D6"/>
    <w:rsid w:val="00E55737"/>
    <w:rsid w:val="00E5599D"/>
    <w:rsid w:val="00E55E2C"/>
    <w:rsid w:val="00E55F50"/>
    <w:rsid w:val="00E55FAC"/>
    <w:rsid w:val="00E560C7"/>
    <w:rsid w:val="00E560EB"/>
    <w:rsid w:val="00E5612C"/>
    <w:rsid w:val="00E56464"/>
    <w:rsid w:val="00E56493"/>
    <w:rsid w:val="00E56981"/>
    <w:rsid w:val="00E56BF8"/>
    <w:rsid w:val="00E573AC"/>
    <w:rsid w:val="00E577EB"/>
    <w:rsid w:val="00E57B0A"/>
    <w:rsid w:val="00E60103"/>
    <w:rsid w:val="00E60336"/>
    <w:rsid w:val="00E603E1"/>
    <w:rsid w:val="00E60419"/>
    <w:rsid w:val="00E6061A"/>
    <w:rsid w:val="00E60AEE"/>
    <w:rsid w:val="00E60BFA"/>
    <w:rsid w:val="00E60CA3"/>
    <w:rsid w:val="00E60EC7"/>
    <w:rsid w:val="00E60ED6"/>
    <w:rsid w:val="00E60F38"/>
    <w:rsid w:val="00E61052"/>
    <w:rsid w:val="00E61672"/>
    <w:rsid w:val="00E617C1"/>
    <w:rsid w:val="00E61915"/>
    <w:rsid w:val="00E61B16"/>
    <w:rsid w:val="00E61CBE"/>
    <w:rsid w:val="00E61D71"/>
    <w:rsid w:val="00E61FE9"/>
    <w:rsid w:val="00E623C5"/>
    <w:rsid w:val="00E623F2"/>
    <w:rsid w:val="00E62402"/>
    <w:rsid w:val="00E6271B"/>
    <w:rsid w:val="00E6280E"/>
    <w:rsid w:val="00E62895"/>
    <w:rsid w:val="00E62C1E"/>
    <w:rsid w:val="00E62FF0"/>
    <w:rsid w:val="00E63108"/>
    <w:rsid w:val="00E637EB"/>
    <w:rsid w:val="00E63822"/>
    <w:rsid w:val="00E6394C"/>
    <w:rsid w:val="00E63987"/>
    <w:rsid w:val="00E639C8"/>
    <w:rsid w:val="00E63B32"/>
    <w:rsid w:val="00E6423E"/>
    <w:rsid w:val="00E6435A"/>
    <w:rsid w:val="00E644C6"/>
    <w:rsid w:val="00E64729"/>
    <w:rsid w:val="00E649D0"/>
    <w:rsid w:val="00E64B57"/>
    <w:rsid w:val="00E64F15"/>
    <w:rsid w:val="00E65070"/>
    <w:rsid w:val="00E650A3"/>
    <w:rsid w:val="00E65234"/>
    <w:rsid w:val="00E65BA6"/>
    <w:rsid w:val="00E6600D"/>
    <w:rsid w:val="00E662B5"/>
    <w:rsid w:val="00E66432"/>
    <w:rsid w:val="00E66A2D"/>
    <w:rsid w:val="00E66A89"/>
    <w:rsid w:val="00E66AD5"/>
    <w:rsid w:val="00E66C0E"/>
    <w:rsid w:val="00E66EE6"/>
    <w:rsid w:val="00E66F15"/>
    <w:rsid w:val="00E671A7"/>
    <w:rsid w:val="00E67281"/>
    <w:rsid w:val="00E672D0"/>
    <w:rsid w:val="00E6738A"/>
    <w:rsid w:val="00E6748D"/>
    <w:rsid w:val="00E67621"/>
    <w:rsid w:val="00E6777D"/>
    <w:rsid w:val="00E678A3"/>
    <w:rsid w:val="00E67DF5"/>
    <w:rsid w:val="00E67DF6"/>
    <w:rsid w:val="00E700CD"/>
    <w:rsid w:val="00E70126"/>
    <w:rsid w:val="00E702FC"/>
    <w:rsid w:val="00E7046E"/>
    <w:rsid w:val="00E7061D"/>
    <w:rsid w:val="00E70651"/>
    <w:rsid w:val="00E7067C"/>
    <w:rsid w:val="00E7085F"/>
    <w:rsid w:val="00E708B1"/>
    <w:rsid w:val="00E7096D"/>
    <w:rsid w:val="00E709D4"/>
    <w:rsid w:val="00E70B7A"/>
    <w:rsid w:val="00E70E45"/>
    <w:rsid w:val="00E7145B"/>
    <w:rsid w:val="00E718C1"/>
    <w:rsid w:val="00E718CB"/>
    <w:rsid w:val="00E71985"/>
    <w:rsid w:val="00E71A25"/>
    <w:rsid w:val="00E71AAB"/>
    <w:rsid w:val="00E71F8F"/>
    <w:rsid w:val="00E72376"/>
    <w:rsid w:val="00E72B05"/>
    <w:rsid w:val="00E72B31"/>
    <w:rsid w:val="00E72B3A"/>
    <w:rsid w:val="00E72B72"/>
    <w:rsid w:val="00E72BD2"/>
    <w:rsid w:val="00E72C17"/>
    <w:rsid w:val="00E72DB5"/>
    <w:rsid w:val="00E72E2B"/>
    <w:rsid w:val="00E731B9"/>
    <w:rsid w:val="00E732AB"/>
    <w:rsid w:val="00E733C8"/>
    <w:rsid w:val="00E735C1"/>
    <w:rsid w:val="00E73694"/>
    <w:rsid w:val="00E73736"/>
    <w:rsid w:val="00E738D0"/>
    <w:rsid w:val="00E73A1D"/>
    <w:rsid w:val="00E73A57"/>
    <w:rsid w:val="00E73B6E"/>
    <w:rsid w:val="00E73C25"/>
    <w:rsid w:val="00E73E2E"/>
    <w:rsid w:val="00E73E70"/>
    <w:rsid w:val="00E73E86"/>
    <w:rsid w:val="00E73E8B"/>
    <w:rsid w:val="00E74452"/>
    <w:rsid w:val="00E74465"/>
    <w:rsid w:val="00E74599"/>
    <w:rsid w:val="00E74681"/>
    <w:rsid w:val="00E74D52"/>
    <w:rsid w:val="00E74D70"/>
    <w:rsid w:val="00E74E49"/>
    <w:rsid w:val="00E75304"/>
    <w:rsid w:val="00E75336"/>
    <w:rsid w:val="00E7551C"/>
    <w:rsid w:val="00E756AD"/>
    <w:rsid w:val="00E757FF"/>
    <w:rsid w:val="00E75C86"/>
    <w:rsid w:val="00E761C1"/>
    <w:rsid w:val="00E76337"/>
    <w:rsid w:val="00E76458"/>
    <w:rsid w:val="00E765A7"/>
    <w:rsid w:val="00E76CDB"/>
    <w:rsid w:val="00E76DAE"/>
    <w:rsid w:val="00E76F4F"/>
    <w:rsid w:val="00E771F2"/>
    <w:rsid w:val="00E77652"/>
    <w:rsid w:val="00E77843"/>
    <w:rsid w:val="00E77A29"/>
    <w:rsid w:val="00E77E90"/>
    <w:rsid w:val="00E77E98"/>
    <w:rsid w:val="00E8004E"/>
    <w:rsid w:val="00E80059"/>
    <w:rsid w:val="00E80136"/>
    <w:rsid w:val="00E8033F"/>
    <w:rsid w:val="00E8038B"/>
    <w:rsid w:val="00E803F8"/>
    <w:rsid w:val="00E803FD"/>
    <w:rsid w:val="00E805E0"/>
    <w:rsid w:val="00E80659"/>
    <w:rsid w:val="00E8065C"/>
    <w:rsid w:val="00E80BD6"/>
    <w:rsid w:val="00E80F57"/>
    <w:rsid w:val="00E812C8"/>
    <w:rsid w:val="00E81D4A"/>
    <w:rsid w:val="00E81EC9"/>
    <w:rsid w:val="00E822F9"/>
    <w:rsid w:val="00E8230B"/>
    <w:rsid w:val="00E823DF"/>
    <w:rsid w:val="00E82660"/>
    <w:rsid w:val="00E828A6"/>
    <w:rsid w:val="00E82906"/>
    <w:rsid w:val="00E82A4A"/>
    <w:rsid w:val="00E82AD3"/>
    <w:rsid w:val="00E82DE9"/>
    <w:rsid w:val="00E82ECC"/>
    <w:rsid w:val="00E82F14"/>
    <w:rsid w:val="00E830D1"/>
    <w:rsid w:val="00E8311F"/>
    <w:rsid w:val="00E8317F"/>
    <w:rsid w:val="00E83275"/>
    <w:rsid w:val="00E83282"/>
    <w:rsid w:val="00E833C2"/>
    <w:rsid w:val="00E834CC"/>
    <w:rsid w:val="00E83629"/>
    <w:rsid w:val="00E8386E"/>
    <w:rsid w:val="00E8387E"/>
    <w:rsid w:val="00E83956"/>
    <w:rsid w:val="00E83C20"/>
    <w:rsid w:val="00E83D3C"/>
    <w:rsid w:val="00E83F80"/>
    <w:rsid w:val="00E8402C"/>
    <w:rsid w:val="00E84322"/>
    <w:rsid w:val="00E849CA"/>
    <w:rsid w:val="00E84BBD"/>
    <w:rsid w:val="00E84D4A"/>
    <w:rsid w:val="00E84D72"/>
    <w:rsid w:val="00E84D7F"/>
    <w:rsid w:val="00E84E43"/>
    <w:rsid w:val="00E85677"/>
    <w:rsid w:val="00E85704"/>
    <w:rsid w:val="00E857C6"/>
    <w:rsid w:val="00E85878"/>
    <w:rsid w:val="00E85954"/>
    <w:rsid w:val="00E85A53"/>
    <w:rsid w:val="00E85A6A"/>
    <w:rsid w:val="00E85CB1"/>
    <w:rsid w:val="00E85E1B"/>
    <w:rsid w:val="00E861AA"/>
    <w:rsid w:val="00E86304"/>
    <w:rsid w:val="00E86322"/>
    <w:rsid w:val="00E86450"/>
    <w:rsid w:val="00E864AB"/>
    <w:rsid w:val="00E86530"/>
    <w:rsid w:val="00E86A26"/>
    <w:rsid w:val="00E86ABC"/>
    <w:rsid w:val="00E86EC6"/>
    <w:rsid w:val="00E86F62"/>
    <w:rsid w:val="00E8701B"/>
    <w:rsid w:val="00E87218"/>
    <w:rsid w:val="00E87230"/>
    <w:rsid w:val="00E87364"/>
    <w:rsid w:val="00E873D8"/>
    <w:rsid w:val="00E87458"/>
    <w:rsid w:val="00E876E7"/>
    <w:rsid w:val="00E87752"/>
    <w:rsid w:val="00E878F6"/>
    <w:rsid w:val="00E879F2"/>
    <w:rsid w:val="00E87AE2"/>
    <w:rsid w:val="00E87CE4"/>
    <w:rsid w:val="00E87D17"/>
    <w:rsid w:val="00E87FA8"/>
    <w:rsid w:val="00E87FD4"/>
    <w:rsid w:val="00E901A3"/>
    <w:rsid w:val="00E90434"/>
    <w:rsid w:val="00E90572"/>
    <w:rsid w:val="00E905BF"/>
    <w:rsid w:val="00E906F9"/>
    <w:rsid w:val="00E90B72"/>
    <w:rsid w:val="00E90CE5"/>
    <w:rsid w:val="00E90F69"/>
    <w:rsid w:val="00E911AF"/>
    <w:rsid w:val="00E915CF"/>
    <w:rsid w:val="00E915D3"/>
    <w:rsid w:val="00E91663"/>
    <w:rsid w:val="00E918A1"/>
    <w:rsid w:val="00E918AA"/>
    <w:rsid w:val="00E9196F"/>
    <w:rsid w:val="00E91A70"/>
    <w:rsid w:val="00E91C96"/>
    <w:rsid w:val="00E92115"/>
    <w:rsid w:val="00E92385"/>
    <w:rsid w:val="00E929B6"/>
    <w:rsid w:val="00E92AE5"/>
    <w:rsid w:val="00E92B61"/>
    <w:rsid w:val="00E92C91"/>
    <w:rsid w:val="00E92FF4"/>
    <w:rsid w:val="00E93113"/>
    <w:rsid w:val="00E93228"/>
    <w:rsid w:val="00E93486"/>
    <w:rsid w:val="00E93515"/>
    <w:rsid w:val="00E93825"/>
    <w:rsid w:val="00E93889"/>
    <w:rsid w:val="00E93B56"/>
    <w:rsid w:val="00E93D04"/>
    <w:rsid w:val="00E93E65"/>
    <w:rsid w:val="00E93E6E"/>
    <w:rsid w:val="00E94212"/>
    <w:rsid w:val="00E94366"/>
    <w:rsid w:val="00E943A3"/>
    <w:rsid w:val="00E94917"/>
    <w:rsid w:val="00E94987"/>
    <w:rsid w:val="00E949AC"/>
    <w:rsid w:val="00E94AC9"/>
    <w:rsid w:val="00E94D0D"/>
    <w:rsid w:val="00E94F85"/>
    <w:rsid w:val="00E95005"/>
    <w:rsid w:val="00E95045"/>
    <w:rsid w:val="00E9511A"/>
    <w:rsid w:val="00E9514F"/>
    <w:rsid w:val="00E953CF"/>
    <w:rsid w:val="00E95894"/>
    <w:rsid w:val="00E95A50"/>
    <w:rsid w:val="00E95D11"/>
    <w:rsid w:val="00E95E2C"/>
    <w:rsid w:val="00E95EEB"/>
    <w:rsid w:val="00E95EF3"/>
    <w:rsid w:val="00E961AD"/>
    <w:rsid w:val="00E96201"/>
    <w:rsid w:val="00E963E2"/>
    <w:rsid w:val="00E96446"/>
    <w:rsid w:val="00E9648F"/>
    <w:rsid w:val="00E9655A"/>
    <w:rsid w:val="00E965F7"/>
    <w:rsid w:val="00E96667"/>
    <w:rsid w:val="00E96669"/>
    <w:rsid w:val="00E969AF"/>
    <w:rsid w:val="00E96B10"/>
    <w:rsid w:val="00E96B82"/>
    <w:rsid w:val="00E9715A"/>
    <w:rsid w:val="00E975FB"/>
    <w:rsid w:val="00E976FA"/>
    <w:rsid w:val="00E977E5"/>
    <w:rsid w:val="00E977FE"/>
    <w:rsid w:val="00E97861"/>
    <w:rsid w:val="00E979A9"/>
    <w:rsid w:val="00E97AFA"/>
    <w:rsid w:val="00E97E88"/>
    <w:rsid w:val="00EA0089"/>
    <w:rsid w:val="00EA01B6"/>
    <w:rsid w:val="00EA02BF"/>
    <w:rsid w:val="00EA048F"/>
    <w:rsid w:val="00EA06FC"/>
    <w:rsid w:val="00EA08E1"/>
    <w:rsid w:val="00EA0ABC"/>
    <w:rsid w:val="00EA0B20"/>
    <w:rsid w:val="00EA0B29"/>
    <w:rsid w:val="00EA0C02"/>
    <w:rsid w:val="00EA0C21"/>
    <w:rsid w:val="00EA0DD3"/>
    <w:rsid w:val="00EA0F89"/>
    <w:rsid w:val="00EA0FCB"/>
    <w:rsid w:val="00EA1078"/>
    <w:rsid w:val="00EA108F"/>
    <w:rsid w:val="00EA1101"/>
    <w:rsid w:val="00EA14A2"/>
    <w:rsid w:val="00EA14E1"/>
    <w:rsid w:val="00EA1503"/>
    <w:rsid w:val="00EA17BD"/>
    <w:rsid w:val="00EA1960"/>
    <w:rsid w:val="00EA19D2"/>
    <w:rsid w:val="00EA1A11"/>
    <w:rsid w:val="00EA1C83"/>
    <w:rsid w:val="00EA1DFF"/>
    <w:rsid w:val="00EA1FE0"/>
    <w:rsid w:val="00EA210C"/>
    <w:rsid w:val="00EA22B2"/>
    <w:rsid w:val="00EA23F6"/>
    <w:rsid w:val="00EA26F8"/>
    <w:rsid w:val="00EA281E"/>
    <w:rsid w:val="00EA2849"/>
    <w:rsid w:val="00EA2935"/>
    <w:rsid w:val="00EA2D34"/>
    <w:rsid w:val="00EA2D48"/>
    <w:rsid w:val="00EA2D70"/>
    <w:rsid w:val="00EA2E72"/>
    <w:rsid w:val="00EA3115"/>
    <w:rsid w:val="00EA32F9"/>
    <w:rsid w:val="00EA3434"/>
    <w:rsid w:val="00EA3698"/>
    <w:rsid w:val="00EA392C"/>
    <w:rsid w:val="00EA3AC2"/>
    <w:rsid w:val="00EA3B45"/>
    <w:rsid w:val="00EA3BAB"/>
    <w:rsid w:val="00EA3CBB"/>
    <w:rsid w:val="00EA3D34"/>
    <w:rsid w:val="00EA3DF0"/>
    <w:rsid w:val="00EA3E07"/>
    <w:rsid w:val="00EA3E8E"/>
    <w:rsid w:val="00EA41F8"/>
    <w:rsid w:val="00EA436A"/>
    <w:rsid w:val="00EA453F"/>
    <w:rsid w:val="00EA473A"/>
    <w:rsid w:val="00EA4801"/>
    <w:rsid w:val="00EA490F"/>
    <w:rsid w:val="00EA4A69"/>
    <w:rsid w:val="00EA4D06"/>
    <w:rsid w:val="00EA4DEC"/>
    <w:rsid w:val="00EA4ED2"/>
    <w:rsid w:val="00EA5097"/>
    <w:rsid w:val="00EA512A"/>
    <w:rsid w:val="00EA53C2"/>
    <w:rsid w:val="00EA54E9"/>
    <w:rsid w:val="00EA55D5"/>
    <w:rsid w:val="00EA5864"/>
    <w:rsid w:val="00EA59A8"/>
    <w:rsid w:val="00EA5C95"/>
    <w:rsid w:val="00EA5EAD"/>
    <w:rsid w:val="00EA5EBF"/>
    <w:rsid w:val="00EA627A"/>
    <w:rsid w:val="00EA63FF"/>
    <w:rsid w:val="00EA64BF"/>
    <w:rsid w:val="00EA6683"/>
    <w:rsid w:val="00EA6B7A"/>
    <w:rsid w:val="00EA6BD8"/>
    <w:rsid w:val="00EA6C46"/>
    <w:rsid w:val="00EA6CA5"/>
    <w:rsid w:val="00EA7176"/>
    <w:rsid w:val="00EA71C8"/>
    <w:rsid w:val="00EA72F7"/>
    <w:rsid w:val="00EA7434"/>
    <w:rsid w:val="00EA746A"/>
    <w:rsid w:val="00EA760D"/>
    <w:rsid w:val="00EA770C"/>
    <w:rsid w:val="00EA7A3B"/>
    <w:rsid w:val="00EA7A58"/>
    <w:rsid w:val="00EA7AF7"/>
    <w:rsid w:val="00EA7CD6"/>
    <w:rsid w:val="00EA7D26"/>
    <w:rsid w:val="00EA7F85"/>
    <w:rsid w:val="00EB0175"/>
    <w:rsid w:val="00EB01D3"/>
    <w:rsid w:val="00EB050F"/>
    <w:rsid w:val="00EB070D"/>
    <w:rsid w:val="00EB079F"/>
    <w:rsid w:val="00EB07EA"/>
    <w:rsid w:val="00EB0ACE"/>
    <w:rsid w:val="00EB0ADD"/>
    <w:rsid w:val="00EB0D1A"/>
    <w:rsid w:val="00EB1173"/>
    <w:rsid w:val="00EB1294"/>
    <w:rsid w:val="00EB131C"/>
    <w:rsid w:val="00EB1373"/>
    <w:rsid w:val="00EB13B2"/>
    <w:rsid w:val="00EB1402"/>
    <w:rsid w:val="00EB1489"/>
    <w:rsid w:val="00EB15B3"/>
    <w:rsid w:val="00EB16E8"/>
    <w:rsid w:val="00EB1918"/>
    <w:rsid w:val="00EB1923"/>
    <w:rsid w:val="00EB1A06"/>
    <w:rsid w:val="00EB1AF8"/>
    <w:rsid w:val="00EB1F75"/>
    <w:rsid w:val="00EB2249"/>
    <w:rsid w:val="00EB22E5"/>
    <w:rsid w:val="00EB24DF"/>
    <w:rsid w:val="00EB25D6"/>
    <w:rsid w:val="00EB2620"/>
    <w:rsid w:val="00EB2673"/>
    <w:rsid w:val="00EB2968"/>
    <w:rsid w:val="00EB2AE0"/>
    <w:rsid w:val="00EB2D04"/>
    <w:rsid w:val="00EB2EB0"/>
    <w:rsid w:val="00EB2EE4"/>
    <w:rsid w:val="00EB331C"/>
    <w:rsid w:val="00EB333E"/>
    <w:rsid w:val="00EB3366"/>
    <w:rsid w:val="00EB3473"/>
    <w:rsid w:val="00EB35B8"/>
    <w:rsid w:val="00EB35E2"/>
    <w:rsid w:val="00EB35EF"/>
    <w:rsid w:val="00EB3A65"/>
    <w:rsid w:val="00EB3BAD"/>
    <w:rsid w:val="00EB3EA8"/>
    <w:rsid w:val="00EB3FD0"/>
    <w:rsid w:val="00EB4064"/>
    <w:rsid w:val="00EB451C"/>
    <w:rsid w:val="00EB4584"/>
    <w:rsid w:val="00EB47F3"/>
    <w:rsid w:val="00EB4AE3"/>
    <w:rsid w:val="00EB4E67"/>
    <w:rsid w:val="00EB5060"/>
    <w:rsid w:val="00EB50B2"/>
    <w:rsid w:val="00EB5290"/>
    <w:rsid w:val="00EB53E7"/>
    <w:rsid w:val="00EB560E"/>
    <w:rsid w:val="00EB56C6"/>
    <w:rsid w:val="00EB5945"/>
    <w:rsid w:val="00EB5AE7"/>
    <w:rsid w:val="00EB5D87"/>
    <w:rsid w:val="00EB5DAB"/>
    <w:rsid w:val="00EB6047"/>
    <w:rsid w:val="00EB6846"/>
    <w:rsid w:val="00EB6847"/>
    <w:rsid w:val="00EB6905"/>
    <w:rsid w:val="00EB69A6"/>
    <w:rsid w:val="00EB6AB6"/>
    <w:rsid w:val="00EB6B47"/>
    <w:rsid w:val="00EB6C4F"/>
    <w:rsid w:val="00EB6D16"/>
    <w:rsid w:val="00EB7015"/>
    <w:rsid w:val="00EB73CD"/>
    <w:rsid w:val="00EB7456"/>
    <w:rsid w:val="00EB74EA"/>
    <w:rsid w:val="00EB750A"/>
    <w:rsid w:val="00EB75E0"/>
    <w:rsid w:val="00EB7611"/>
    <w:rsid w:val="00EB762B"/>
    <w:rsid w:val="00EB76C1"/>
    <w:rsid w:val="00EB7A90"/>
    <w:rsid w:val="00EC01D8"/>
    <w:rsid w:val="00EC0649"/>
    <w:rsid w:val="00EC08BD"/>
    <w:rsid w:val="00EC0963"/>
    <w:rsid w:val="00EC0A1B"/>
    <w:rsid w:val="00EC0C6E"/>
    <w:rsid w:val="00EC0C9E"/>
    <w:rsid w:val="00EC0CE4"/>
    <w:rsid w:val="00EC1021"/>
    <w:rsid w:val="00EC109D"/>
    <w:rsid w:val="00EC10B2"/>
    <w:rsid w:val="00EC10D9"/>
    <w:rsid w:val="00EC1376"/>
    <w:rsid w:val="00EC14A9"/>
    <w:rsid w:val="00EC14DE"/>
    <w:rsid w:val="00EC1AAC"/>
    <w:rsid w:val="00EC1B05"/>
    <w:rsid w:val="00EC1C9E"/>
    <w:rsid w:val="00EC1CA7"/>
    <w:rsid w:val="00EC1DE2"/>
    <w:rsid w:val="00EC1F81"/>
    <w:rsid w:val="00EC202F"/>
    <w:rsid w:val="00EC20D9"/>
    <w:rsid w:val="00EC21F8"/>
    <w:rsid w:val="00EC24CD"/>
    <w:rsid w:val="00EC2640"/>
    <w:rsid w:val="00EC26B2"/>
    <w:rsid w:val="00EC27B8"/>
    <w:rsid w:val="00EC2843"/>
    <w:rsid w:val="00EC28A0"/>
    <w:rsid w:val="00EC2B16"/>
    <w:rsid w:val="00EC2B8C"/>
    <w:rsid w:val="00EC2CFD"/>
    <w:rsid w:val="00EC2D91"/>
    <w:rsid w:val="00EC2E09"/>
    <w:rsid w:val="00EC2ED4"/>
    <w:rsid w:val="00EC2FD7"/>
    <w:rsid w:val="00EC31A0"/>
    <w:rsid w:val="00EC32CF"/>
    <w:rsid w:val="00EC33CF"/>
    <w:rsid w:val="00EC3591"/>
    <w:rsid w:val="00EC370B"/>
    <w:rsid w:val="00EC37B9"/>
    <w:rsid w:val="00EC395C"/>
    <w:rsid w:val="00EC3997"/>
    <w:rsid w:val="00EC3A76"/>
    <w:rsid w:val="00EC3C3B"/>
    <w:rsid w:val="00EC3CB4"/>
    <w:rsid w:val="00EC3F1B"/>
    <w:rsid w:val="00EC4345"/>
    <w:rsid w:val="00EC43F6"/>
    <w:rsid w:val="00EC4438"/>
    <w:rsid w:val="00EC47A8"/>
    <w:rsid w:val="00EC49FC"/>
    <w:rsid w:val="00EC4A06"/>
    <w:rsid w:val="00EC4A33"/>
    <w:rsid w:val="00EC4F72"/>
    <w:rsid w:val="00EC512C"/>
    <w:rsid w:val="00EC5290"/>
    <w:rsid w:val="00EC5457"/>
    <w:rsid w:val="00EC5B03"/>
    <w:rsid w:val="00EC5E65"/>
    <w:rsid w:val="00EC6136"/>
    <w:rsid w:val="00EC6206"/>
    <w:rsid w:val="00EC6458"/>
    <w:rsid w:val="00EC66CD"/>
    <w:rsid w:val="00EC6730"/>
    <w:rsid w:val="00EC68FF"/>
    <w:rsid w:val="00EC6964"/>
    <w:rsid w:val="00EC6BD2"/>
    <w:rsid w:val="00EC6C1B"/>
    <w:rsid w:val="00EC6D80"/>
    <w:rsid w:val="00EC6F7B"/>
    <w:rsid w:val="00EC70A7"/>
    <w:rsid w:val="00EC70DF"/>
    <w:rsid w:val="00EC73A4"/>
    <w:rsid w:val="00EC7578"/>
    <w:rsid w:val="00EC776C"/>
    <w:rsid w:val="00EC77FF"/>
    <w:rsid w:val="00EC7952"/>
    <w:rsid w:val="00EC7A7B"/>
    <w:rsid w:val="00EC7C70"/>
    <w:rsid w:val="00EC7C9B"/>
    <w:rsid w:val="00EC7FB3"/>
    <w:rsid w:val="00ED009A"/>
    <w:rsid w:val="00ED02AA"/>
    <w:rsid w:val="00ED0425"/>
    <w:rsid w:val="00ED0849"/>
    <w:rsid w:val="00ED08B3"/>
    <w:rsid w:val="00ED0F8E"/>
    <w:rsid w:val="00ED1074"/>
    <w:rsid w:val="00ED108B"/>
    <w:rsid w:val="00ED1547"/>
    <w:rsid w:val="00ED1861"/>
    <w:rsid w:val="00ED18E9"/>
    <w:rsid w:val="00ED1D6C"/>
    <w:rsid w:val="00ED1EE0"/>
    <w:rsid w:val="00ED1FB2"/>
    <w:rsid w:val="00ED205E"/>
    <w:rsid w:val="00ED22C7"/>
    <w:rsid w:val="00ED2351"/>
    <w:rsid w:val="00ED24F1"/>
    <w:rsid w:val="00ED2538"/>
    <w:rsid w:val="00ED2706"/>
    <w:rsid w:val="00ED2AF7"/>
    <w:rsid w:val="00ED2C41"/>
    <w:rsid w:val="00ED2EFD"/>
    <w:rsid w:val="00ED324A"/>
    <w:rsid w:val="00ED32D7"/>
    <w:rsid w:val="00ED33A2"/>
    <w:rsid w:val="00ED33F2"/>
    <w:rsid w:val="00ED35F3"/>
    <w:rsid w:val="00ED3797"/>
    <w:rsid w:val="00ED381F"/>
    <w:rsid w:val="00ED3926"/>
    <w:rsid w:val="00ED3AF1"/>
    <w:rsid w:val="00ED3E4D"/>
    <w:rsid w:val="00ED40F6"/>
    <w:rsid w:val="00ED4108"/>
    <w:rsid w:val="00ED4269"/>
    <w:rsid w:val="00ED42E6"/>
    <w:rsid w:val="00ED42FD"/>
    <w:rsid w:val="00ED43C9"/>
    <w:rsid w:val="00ED45D0"/>
    <w:rsid w:val="00ED46F8"/>
    <w:rsid w:val="00ED474F"/>
    <w:rsid w:val="00ED47B9"/>
    <w:rsid w:val="00ED4803"/>
    <w:rsid w:val="00ED4A61"/>
    <w:rsid w:val="00ED4B7C"/>
    <w:rsid w:val="00ED4C40"/>
    <w:rsid w:val="00ED4CDD"/>
    <w:rsid w:val="00ED4D2F"/>
    <w:rsid w:val="00ED4E4D"/>
    <w:rsid w:val="00ED4F5B"/>
    <w:rsid w:val="00ED5005"/>
    <w:rsid w:val="00ED50CF"/>
    <w:rsid w:val="00ED5209"/>
    <w:rsid w:val="00ED5535"/>
    <w:rsid w:val="00ED55AC"/>
    <w:rsid w:val="00ED5652"/>
    <w:rsid w:val="00ED57EE"/>
    <w:rsid w:val="00ED5DE3"/>
    <w:rsid w:val="00ED5E9D"/>
    <w:rsid w:val="00ED6041"/>
    <w:rsid w:val="00ED6271"/>
    <w:rsid w:val="00ED627C"/>
    <w:rsid w:val="00ED639C"/>
    <w:rsid w:val="00ED6873"/>
    <w:rsid w:val="00ED6A14"/>
    <w:rsid w:val="00ED6A61"/>
    <w:rsid w:val="00ED6B0A"/>
    <w:rsid w:val="00ED6D8C"/>
    <w:rsid w:val="00ED6DFA"/>
    <w:rsid w:val="00ED6E9D"/>
    <w:rsid w:val="00ED72D7"/>
    <w:rsid w:val="00ED7508"/>
    <w:rsid w:val="00ED75C7"/>
    <w:rsid w:val="00ED7644"/>
    <w:rsid w:val="00ED77A1"/>
    <w:rsid w:val="00ED7B16"/>
    <w:rsid w:val="00ED7FAB"/>
    <w:rsid w:val="00EE0060"/>
    <w:rsid w:val="00EE01CA"/>
    <w:rsid w:val="00EE0414"/>
    <w:rsid w:val="00EE0B2B"/>
    <w:rsid w:val="00EE0F13"/>
    <w:rsid w:val="00EE120C"/>
    <w:rsid w:val="00EE133D"/>
    <w:rsid w:val="00EE15AD"/>
    <w:rsid w:val="00EE1923"/>
    <w:rsid w:val="00EE1B64"/>
    <w:rsid w:val="00EE1B7F"/>
    <w:rsid w:val="00EE1C71"/>
    <w:rsid w:val="00EE1D4A"/>
    <w:rsid w:val="00EE1E07"/>
    <w:rsid w:val="00EE1F7E"/>
    <w:rsid w:val="00EE2189"/>
    <w:rsid w:val="00EE21F1"/>
    <w:rsid w:val="00EE249B"/>
    <w:rsid w:val="00EE259B"/>
    <w:rsid w:val="00EE2916"/>
    <w:rsid w:val="00EE2A2F"/>
    <w:rsid w:val="00EE2B6D"/>
    <w:rsid w:val="00EE2CB2"/>
    <w:rsid w:val="00EE2CBC"/>
    <w:rsid w:val="00EE2FE5"/>
    <w:rsid w:val="00EE3119"/>
    <w:rsid w:val="00EE31A4"/>
    <w:rsid w:val="00EE3687"/>
    <w:rsid w:val="00EE37E9"/>
    <w:rsid w:val="00EE39EF"/>
    <w:rsid w:val="00EE3A63"/>
    <w:rsid w:val="00EE3D14"/>
    <w:rsid w:val="00EE3D8D"/>
    <w:rsid w:val="00EE3D97"/>
    <w:rsid w:val="00EE3F58"/>
    <w:rsid w:val="00EE3F5F"/>
    <w:rsid w:val="00EE41A9"/>
    <w:rsid w:val="00EE4261"/>
    <w:rsid w:val="00EE4663"/>
    <w:rsid w:val="00EE49D7"/>
    <w:rsid w:val="00EE4AB5"/>
    <w:rsid w:val="00EE4B04"/>
    <w:rsid w:val="00EE4B5B"/>
    <w:rsid w:val="00EE4BF1"/>
    <w:rsid w:val="00EE4C19"/>
    <w:rsid w:val="00EE5043"/>
    <w:rsid w:val="00EE5683"/>
    <w:rsid w:val="00EE56AC"/>
    <w:rsid w:val="00EE574A"/>
    <w:rsid w:val="00EE5999"/>
    <w:rsid w:val="00EE5CED"/>
    <w:rsid w:val="00EE6036"/>
    <w:rsid w:val="00EE6258"/>
    <w:rsid w:val="00EE626F"/>
    <w:rsid w:val="00EE6278"/>
    <w:rsid w:val="00EE62AA"/>
    <w:rsid w:val="00EE6340"/>
    <w:rsid w:val="00EE657E"/>
    <w:rsid w:val="00EE65FC"/>
    <w:rsid w:val="00EE668A"/>
    <w:rsid w:val="00EE66D4"/>
    <w:rsid w:val="00EE68CF"/>
    <w:rsid w:val="00EE692A"/>
    <w:rsid w:val="00EE6D90"/>
    <w:rsid w:val="00EE6F54"/>
    <w:rsid w:val="00EE7267"/>
    <w:rsid w:val="00EE7316"/>
    <w:rsid w:val="00EE73E0"/>
    <w:rsid w:val="00EE7801"/>
    <w:rsid w:val="00EE7A83"/>
    <w:rsid w:val="00EE7E94"/>
    <w:rsid w:val="00EE7F62"/>
    <w:rsid w:val="00EF00AB"/>
    <w:rsid w:val="00EF02C8"/>
    <w:rsid w:val="00EF09D2"/>
    <w:rsid w:val="00EF0C5E"/>
    <w:rsid w:val="00EF0DE9"/>
    <w:rsid w:val="00EF0F0A"/>
    <w:rsid w:val="00EF0F29"/>
    <w:rsid w:val="00EF0FF9"/>
    <w:rsid w:val="00EF1147"/>
    <w:rsid w:val="00EF116A"/>
    <w:rsid w:val="00EF1173"/>
    <w:rsid w:val="00EF11AF"/>
    <w:rsid w:val="00EF11D6"/>
    <w:rsid w:val="00EF15BE"/>
    <w:rsid w:val="00EF1609"/>
    <w:rsid w:val="00EF1743"/>
    <w:rsid w:val="00EF182E"/>
    <w:rsid w:val="00EF1B34"/>
    <w:rsid w:val="00EF1EC1"/>
    <w:rsid w:val="00EF1EED"/>
    <w:rsid w:val="00EF2272"/>
    <w:rsid w:val="00EF22FE"/>
    <w:rsid w:val="00EF24CA"/>
    <w:rsid w:val="00EF2687"/>
    <w:rsid w:val="00EF2844"/>
    <w:rsid w:val="00EF293D"/>
    <w:rsid w:val="00EF2AB5"/>
    <w:rsid w:val="00EF2BD8"/>
    <w:rsid w:val="00EF2CAE"/>
    <w:rsid w:val="00EF2D6D"/>
    <w:rsid w:val="00EF2DEC"/>
    <w:rsid w:val="00EF2E55"/>
    <w:rsid w:val="00EF2E5F"/>
    <w:rsid w:val="00EF2F91"/>
    <w:rsid w:val="00EF304D"/>
    <w:rsid w:val="00EF30E7"/>
    <w:rsid w:val="00EF32B6"/>
    <w:rsid w:val="00EF336B"/>
    <w:rsid w:val="00EF3574"/>
    <w:rsid w:val="00EF37C8"/>
    <w:rsid w:val="00EF37EC"/>
    <w:rsid w:val="00EF3BD4"/>
    <w:rsid w:val="00EF3F6C"/>
    <w:rsid w:val="00EF3FF5"/>
    <w:rsid w:val="00EF4056"/>
    <w:rsid w:val="00EF418E"/>
    <w:rsid w:val="00EF445F"/>
    <w:rsid w:val="00EF4974"/>
    <w:rsid w:val="00EF4DE5"/>
    <w:rsid w:val="00EF4DF4"/>
    <w:rsid w:val="00EF4F39"/>
    <w:rsid w:val="00EF522C"/>
    <w:rsid w:val="00EF5363"/>
    <w:rsid w:val="00EF5512"/>
    <w:rsid w:val="00EF5562"/>
    <w:rsid w:val="00EF560B"/>
    <w:rsid w:val="00EF594B"/>
    <w:rsid w:val="00EF59CF"/>
    <w:rsid w:val="00EF59EF"/>
    <w:rsid w:val="00EF5B67"/>
    <w:rsid w:val="00EF5FA0"/>
    <w:rsid w:val="00EF604F"/>
    <w:rsid w:val="00EF60E0"/>
    <w:rsid w:val="00EF625B"/>
    <w:rsid w:val="00EF62A0"/>
    <w:rsid w:val="00EF6828"/>
    <w:rsid w:val="00EF6890"/>
    <w:rsid w:val="00EF6ACF"/>
    <w:rsid w:val="00EF6B58"/>
    <w:rsid w:val="00EF6BB1"/>
    <w:rsid w:val="00EF6BD3"/>
    <w:rsid w:val="00EF6C6B"/>
    <w:rsid w:val="00EF6CE7"/>
    <w:rsid w:val="00EF6D26"/>
    <w:rsid w:val="00EF6D31"/>
    <w:rsid w:val="00EF6E8F"/>
    <w:rsid w:val="00EF6F91"/>
    <w:rsid w:val="00EF7012"/>
    <w:rsid w:val="00EF707E"/>
    <w:rsid w:val="00EF7168"/>
    <w:rsid w:val="00EF76A9"/>
    <w:rsid w:val="00EF7851"/>
    <w:rsid w:val="00EF793E"/>
    <w:rsid w:val="00EF7E6C"/>
    <w:rsid w:val="00EF7F48"/>
    <w:rsid w:val="00F0000B"/>
    <w:rsid w:val="00F0001E"/>
    <w:rsid w:val="00F003BD"/>
    <w:rsid w:val="00F0057E"/>
    <w:rsid w:val="00F00649"/>
    <w:rsid w:val="00F00822"/>
    <w:rsid w:val="00F00874"/>
    <w:rsid w:val="00F00A09"/>
    <w:rsid w:val="00F00A5F"/>
    <w:rsid w:val="00F00BF2"/>
    <w:rsid w:val="00F00C67"/>
    <w:rsid w:val="00F011A2"/>
    <w:rsid w:val="00F01332"/>
    <w:rsid w:val="00F013B0"/>
    <w:rsid w:val="00F016E9"/>
    <w:rsid w:val="00F0180E"/>
    <w:rsid w:val="00F01893"/>
    <w:rsid w:val="00F01CAC"/>
    <w:rsid w:val="00F01D8E"/>
    <w:rsid w:val="00F01F0A"/>
    <w:rsid w:val="00F0225E"/>
    <w:rsid w:val="00F02433"/>
    <w:rsid w:val="00F024EA"/>
    <w:rsid w:val="00F025C4"/>
    <w:rsid w:val="00F02B52"/>
    <w:rsid w:val="00F02BFF"/>
    <w:rsid w:val="00F02F62"/>
    <w:rsid w:val="00F0303B"/>
    <w:rsid w:val="00F0314B"/>
    <w:rsid w:val="00F03236"/>
    <w:rsid w:val="00F033B8"/>
    <w:rsid w:val="00F034CE"/>
    <w:rsid w:val="00F0377A"/>
    <w:rsid w:val="00F03ACD"/>
    <w:rsid w:val="00F03C06"/>
    <w:rsid w:val="00F03D30"/>
    <w:rsid w:val="00F04007"/>
    <w:rsid w:val="00F0402E"/>
    <w:rsid w:val="00F0403D"/>
    <w:rsid w:val="00F04086"/>
    <w:rsid w:val="00F04090"/>
    <w:rsid w:val="00F045CA"/>
    <w:rsid w:val="00F0468E"/>
    <w:rsid w:val="00F047BA"/>
    <w:rsid w:val="00F048B4"/>
    <w:rsid w:val="00F04A14"/>
    <w:rsid w:val="00F04A17"/>
    <w:rsid w:val="00F04D34"/>
    <w:rsid w:val="00F052CB"/>
    <w:rsid w:val="00F0558A"/>
    <w:rsid w:val="00F05663"/>
    <w:rsid w:val="00F058A1"/>
    <w:rsid w:val="00F05C58"/>
    <w:rsid w:val="00F05D01"/>
    <w:rsid w:val="00F05DB0"/>
    <w:rsid w:val="00F05DB9"/>
    <w:rsid w:val="00F05E14"/>
    <w:rsid w:val="00F05E3A"/>
    <w:rsid w:val="00F0625C"/>
    <w:rsid w:val="00F0671A"/>
    <w:rsid w:val="00F068C4"/>
    <w:rsid w:val="00F069BF"/>
    <w:rsid w:val="00F06B7B"/>
    <w:rsid w:val="00F0700E"/>
    <w:rsid w:val="00F0702A"/>
    <w:rsid w:val="00F0709C"/>
    <w:rsid w:val="00F0717C"/>
    <w:rsid w:val="00F07196"/>
    <w:rsid w:val="00F071B6"/>
    <w:rsid w:val="00F0729D"/>
    <w:rsid w:val="00F07358"/>
    <w:rsid w:val="00F07634"/>
    <w:rsid w:val="00F07891"/>
    <w:rsid w:val="00F0794B"/>
    <w:rsid w:val="00F07DAE"/>
    <w:rsid w:val="00F07E14"/>
    <w:rsid w:val="00F102BD"/>
    <w:rsid w:val="00F1055E"/>
    <w:rsid w:val="00F10652"/>
    <w:rsid w:val="00F10C7C"/>
    <w:rsid w:val="00F10EA5"/>
    <w:rsid w:val="00F10F00"/>
    <w:rsid w:val="00F10F54"/>
    <w:rsid w:val="00F11281"/>
    <w:rsid w:val="00F11418"/>
    <w:rsid w:val="00F1149E"/>
    <w:rsid w:val="00F114CC"/>
    <w:rsid w:val="00F114E5"/>
    <w:rsid w:val="00F115DE"/>
    <w:rsid w:val="00F1166A"/>
    <w:rsid w:val="00F1172B"/>
    <w:rsid w:val="00F11A02"/>
    <w:rsid w:val="00F11BD0"/>
    <w:rsid w:val="00F11C12"/>
    <w:rsid w:val="00F11C16"/>
    <w:rsid w:val="00F11D40"/>
    <w:rsid w:val="00F11ECE"/>
    <w:rsid w:val="00F122B7"/>
    <w:rsid w:val="00F1271B"/>
    <w:rsid w:val="00F12B8C"/>
    <w:rsid w:val="00F12CDF"/>
    <w:rsid w:val="00F12D60"/>
    <w:rsid w:val="00F12DE2"/>
    <w:rsid w:val="00F130C6"/>
    <w:rsid w:val="00F135A2"/>
    <w:rsid w:val="00F13C7A"/>
    <w:rsid w:val="00F13D1F"/>
    <w:rsid w:val="00F13E79"/>
    <w:rsid w:val="00F13F54"/>
    <w:rsid w:val="00F141AE"/>
    <w:rsid w:val="00F14360"/>
    <w:rsid w:val="00F147AB"/>
    <w:rsid w:val="00F14B2A"/>
    <w:rsid w:val="00F14C71"/>
    <w:rsid w:val="00F14E1C"/>
    <w:rsid w:val="00F14FD4"/>
    <w:rsid w:val="00F153B2"/>
    <w:rsid w:val="00F158EC"/>
    <w:rsid w:val="00F15C40"/>
    <w:rsid w:val="00F15D5B"/>
    <w:rsid w:val="00F15E93"/>
    <w:rsid w:val="00F15EEF"/>
    <w:rsid w:val="00F1603F"/>
    <w:rsid w:val="00F164AB"/>
    <w:rsid w:val="00F164DA"/>
    <w:rsid w:val="00F16858"/>
    <w:rsid w:val="00F1690D"/>
    <w:rsid w:val="00F1695E"/>
    <w:rsid w:val="00F16961"/>
    <w:rsid w:val="00F169CB"/>
    <w:rsid w:val="00F169D3"/>
    <w:rsid w:val="00F16B8A"/>
    <w:rsid w:val="00F16C80"/>
    <w:rsid w:val="00F16D08"/>
    <w:rsid w:val="00F16D0C"/>
    <w:rsid w:val="00F16D82"/>
    <w:rsid w:val="00F16DC1"/>
    <w:rsid w:val="00F16FD6"/>
    <w:rsid w:val="00F16FF2"/>
    <w:rsid w:val="00F171D6"/>
    <w:rsid w:val="00F172D1"/>
    <w:rsid w:val="00F173EC"/>
    <w:rsid w:val="00F17487"/>
    <w:rsid w:val="00F174CE"/>
    <w:rsid w:val="00F176FE"/>
    <w:rsid w:val="00F17A8C"/>
    <w:rsid w:val="00F2014D"/>
    <w:rsid w:val="00F201C5"/>
    <w:rsid w:val="00F202E6"/>
    <w:rsid w:val="00F20343"/>
    <w:rsid w:val="00F2052F"/>
    <w:rsid w:val="00F206CC"/>
    <w:rsid w:val="00F206CE"/>
    <w:rsid w:val="00F206E7"/>
    <w:rsid w:val="00F20975"/>
    <w:rsid w:val="00F20AAD"/>
    <w:rsid w:val="00F20B3A"/>
    <w:rsid w:val="00F20C19"/>
    <w:rsid w:val="00F20D0B"/>
    <w:rsid w:val="00F20D62"/>
    <w:rsid w:val="00F20E63"/>
    <w:rsid w:val="00F20FA8"/>
    <w:rsid w:val="00F21036"/>
    <w:rsid w:val="00F210C6"/>
    <w:rsid w:val="00F212BF"/>
    <w:rsid w:val="00F214B0"/>
    <w:rsid w:val="00F216A7"/>
    <w:rsid w:val="00F219A2"/>
    <w:rsid w:val="00F21A81"/>
    <w:rsid w:val="00F21B98"/>
    <w:rsid w:val="00F21C8F"/>
    <w:rsid w:val="00F21DF5"/>
    <w:rsid w:val="00F22046"/>
    <w:rsid w:val="00F224D0"/>
    <w:rsid w:val="00F22769"/>
    <w:rsid w:val="00F22D07"/>
    <w:rsid w:val="00F22D61"/>
    <w:rsid w:val="00F22E56"/>
    <w:rsid w:val="00F232D7"/>
    <w:rsid w:val="00F23359"/>
    <w:rsid w:val="00F2344E"/>
    <w:rsid w:val="00F23553"/>
    <w:rsid w:val="00F2379B"/>
    <w:rsid w:val="00F237F9"/>
    <w:rsid w:val="00F23992"/>
    <w:rsid w:val="00F239BC"/>
    <w:rsid w:val="00F23C3C"/>
    <w:rsid w:val="00F23C97"/>
    <w:rsid w:val="00F23D95"/>
    <w:rsid w:val="00F23ED4"/>
    <w:rsid w:val="00F24407"/>
    <w:rsid w:val="00F24698"/>
    <w:rsid w:val="00F24753"/>
    <w:rsid w:val="00F24892"/>
    <w:rsid w:val="00F2497C"/>
    <w:rsid w:val="00F24996"/>
    <w:rsid w:val="00F24E55"/>
    <w:rsid w:val="00F24EAA"/>
    <w:rsid w:val="00F25447"/>
    <w:rsid w:val="00F2562E"/>
    <w:rsid w:val="00F25656"/>
    <w:rsid w:val="00F2571C"/>
    <w:rsid w:val="00F25721"/>
    <w:rsid w:val="00F25839"/>
    <w:rsid w:val="00F259D2"/>
    <w:rsid w:val="00F25C60"/>
    <w:rsid w:val="00F25DE9"/>
    <w:rsid w:val="00F25E2D"/>
    <w:rsid w:val="00F262C5"/>
    <w:rsid w:val="00F26437"/>
    <w:rsid w:val="00F26562"/>
    <w:rsid w:val="00F26757"/>
    <w:rsid w:val="00F26808"/>
    <w:rsid w:val="00F26849"/>
    <w:rsid w:val="00F26871"/>
    <w:rsid w:val="00F268B9"/>
    <w:rsid w:val="00F26A1A"/>
    <w:rsid w:val="00F26B3E"/>
    <w:rsid w:val="00F2706F"/>
    <w:rsid w:val="00F2747D"/>
    <w:rsid w:val="00F27917"/>
    <w:rsid w:val="00F27B14"/>
    <w:rsid w:val="00F27CF0"/>
    <w:rsid w:val="00F27DBE"/>
    <w:rsid w:val="00F27FAC"/>
    <w:rsid w:val="00F30141"/>
    <w:rsid w:val="00F303B0"/>
    <w:rsid w:val="00F304FC"/>
    <w:rsid w:val="00F3064F"/>
    <w:rsid w:val="00F30719"/>
    <w:rsid w:val="00F30939"/>
    <w:rsid w:val="00F309D4"/>
    <w:rsid w:val="00F30A12"/>
    <w:rsid w:val="00F30E1D"/>
    <w:rsid w:val="00F30ECB"/>
    <w:rsid w:val="00F30F65"/>
    <w:rsid w:val="00F30FEC"/>
    <w:rsid w:val="00F31028"/>
    <w:rsid w:val="00F310A9"/>
    <w:rsid w:val="00F310BF"/>
    <w:rsid w:val="00F3113C"/>
    <w:rsid w:val="00F313DE"/>
    <w:rsid w:val="00F314B4"/>
    <w:rsid w:val="00F3165A"/>
    <w:rsid w:val="00F318E7"/>
    <w:rsid w:val="00F3195E"/>
    <w:rsid w:val="00F31B23"/>
    <w:rsid w:val="00F31B55"/>
    <w:rsid w:val="00F31C2E"/>
    <w:rsid w:val="00F3207B"/>
    <w:rsid w:val="00F32377"/>
    <w:rsid w:val="00F324B5"/>
    <w:rsid w:val="00F326AD"/>
    <w:rsid w:val="00F32710"/>
    <w:rsid w:val="00F329ED"/>
    <w:rsid w:val="00F32ABA"/>
    <w:rsid w:val="00F32AD1"/>
    <w:rsid w:val="00F32BC5"/>
    <w:rsid w:val="00F32E87"/>
    <w:rsid w:val="00F33207"/>
    <w:rsid w:val="00F33264"/>
    <w:rsid w:val="00F33291"/>
    <w:rsid w:val="00F33434"/>
    <w:rsid w:val="00F33516"/>
    <w:rsid w:val="00F33710"/>
    <w:rsid w:val="00F3381E"/>
    <w:rsid w:val="00F3382D"/>
    <w:rsid w:val="00F33963"/>
    <w:rsid w:val="00F33A0B"/>
    <w:rsid w:val="00F33D6C"/>
    <w:rsid w:val="00F33F20"/>
    <w:rsid w:val="00F33FF6"/>
    <w:rsid w:val="00F34083"/>
    <w:rsid w:val="00F34297"/>
    <w:rsid w:val="00F347B0"/>
    <w:rsid w:val="00F34CD3"/>
    <w:rsid w:val="00F35046"/>
    <w:rsid w:val="00F35110"/>
    <w:rsid w:val="00F353CE"/>
    <w:rsid w:val="00F35537"/>
    <w:rsid w:val="00F357A2"/>
    <w:rsid w:val="00F357F1"/>
    <w:rsid w:val="00F35AD0"/>
    <w:rsid w:val="00F35F88"/>
    <w:rsid w:val="00F36107"/>
    <w:rsid w:val="00F3619C"/>
    <w:rsid w:val="00F36211"/>
    <w:rsid w:val="00F363B7"/>
    <w:rsid w:val="00F363CE"/>
    <w:rsid w:val="00F3644F"/>
    <w:rsid w:val="00F3654C"/>
    <w:rsid w:val="00F366E5"/>
    <w:rsid w:val="00F367BC"/>
    <w:rsid w:val="00F36B09"/>
    <w:rsid w:val="00F36E96"/>
    <w:rsid w:val="00F36EAE"/>
    <w:rsid w:val="00F3720A"/>
    <w:rsid w:val="00F3736E"/>
    <w:rsid w:val="00F375FF"/>
    <w:rsid w:val="00F37686"/>
    <w:rsid w:val="00F37782"/>
    <w:rsid w:val="00F377F8"/>
    <w:rsid w:val="00F3786A"/>
    <w:rsid w:val="00F3793D"/>
    <w:rsid w:val="00F37AF5"/>
    <w:rsid w:val="00F37F61"/>
    <w:rsid w:val="00F40094"/>
    <w:rsid w:val="00F4037E"/>
    <w:rsid w:val="00F403D0"/>
    <w:rsid w:val="00F404B3"/>
    <w:rsid w:val="00F4052E"/>
    <w:rsid w:val="00F40559"/>
    <w:rsid w:val="00F405BA"/>
    <w:rsid w:val="00F4073C"/>
    <w:rsid w:val="00F4085C"/>
    <w:rsid w:val="00F40916"/>
    <w:rsid w:val="00F40AE1"/>
    <w:rsid w:val="00F40B7B"/>
    <w:rsid w:val="00F40C02"/>
    <w:rsid w:val="00F40DC0"/>
    <w:rsid w:val="00F4106F"/>
    <w:rsid w:val="00F411B1"/>
    <w:rsid w:val="00F413D1"/>
    <w:rsid w:val="00F415DE"/>
    <w:rsid w:val="00F4177C"/>
    <w:rsid w:val="00F419A2"/>
    <w:rsid w:val="00F41B1C"/>
    <w:rsid w:val="00F41B1E"/>
    <w:rsid w:val="00F41BCE"/>
    <w:rsid w:val="00F41C16"/>
    <w:rsid w:val="00F4206D"/>
    <w:rsid w:val="00F42079"/>
    <w:rsid w:val="00F4227A"/>
    <w:rsid w:val="00F4236B"/>
    <w:rsid w:val="00F4238E"/>
    <w:rsid w:val="00F423BD"/>
    <w:rsid w:val="00F42467"/>
    <w:rsid w:val="00F427D1"/>
    <w:rsid w:val="00F427F8"/>
    <w:rsid w:val="00F428C2"/>
    <w:rsid w:val="00F42A08"/>
    <w:rsid w:val="00F42AAF"/>
    <w:rsid w:val="00F42AC3"/>
    <w:rsid w:val="00F42B23"/>
    <w:rsid w:val="00F42D2B"/>
    <w:rsid w:val="00F42D37"/>
    <w:rsid w:val="00F42DD3"/>
    <w:rsid w:val="00F42DF9"/>
    <w:rsid w:val="00F42E7C"/>
    <w:rsid w:val="00F4326C"/>
    <w:rsid w:val="00F4326E"/>
    <w:rsid w:val="00F43317"/>
    <w:rsid w:val="00F434B0"/>
    <w:rsid w:val="00F435EB"/>
    <w:rsid w:val="00F43980"/>
    <w:rsid w:val="00F43BB8"/>
    <w:rsid w:val="00F43C21"/>
    <w:rsid w:val="00F43C8C"/>
    <w:rsid w:val="00F4409C"/>
    <w:rsid w:val="00F441D5"/>
    <w:rsid w:val="00F441FA"/>
    <w:rsid w:val="00F447D6"/>
    <w:rsid w:val="00F448F6"/>
    <w:rsid w:val="00F448FB"/>
    <w:rsid w:val="00F4494C"/>
    <w:rsid w:val="00F449D7"/>
    <w:rsid w:val="00F44ACB"/>
    <w:rsid w:val="00F44BA7"/>
    <w:rsid w:val="00F44F75"/>
    <w:rsid w:val="00F450B6"/>
    <w:rsid w:val="00F450FF"/>
    <w:rsid w:val="00F45428"/>
    <w:rsid w:val="00F454F9"/>
    <w:rsid w:val="00F45546"/>
    <w:rsid w:val="00F458EE"/>
    <w:rsid w:val="00F45973"/>
    <w:rsid w:val="00F45A3C"/>
    <w:rsid w:val="00F45AB8"/>
    <w:rsid w:val="00F45DA5"/>
    <w:rsid w:val="00F45F5B"/>
    <w:rsid w:val="00F45FD3"/>
    <w:rsid w:val="00F4629C"/>
    <w:rsid w:val="00F46528"/>
    <w:rsid w:val="00F46738"/>
    <w:rsid w:val="00F4696D"/>
    <w:rsid w:val="00F46A73"/>
    <w:rsid w:val="00F46C22"/>
    <w:rsid w:val="00F46D1A"/>
    <w:rsid w:val="00F46FAD"/>
    <w:rsid w:val="00F46FF2"/>
    <w:rsid w:val="00F4711E"/>
    <w:rsid w:val="00F471A6"/>
    <w:rsid w:val="00F47469"/>
    <w:rsid w:val="00F474FD"/>
    <w:rsid w:val="00F476F8"/>
    <w:rsid w:val="00F4777B"/>
    <w:rsid w:val="00F47F38"/>
    <w:rsid w:val="00F50036"/>
    <w:rsid w:val="00F500CD"/>
    <w:rsid w:val="00F501FF"/>
    <w:rsid w:val="00F505B2"/>
    <w:rsid w:val="00F50796"/>
    <w:rsid w:val="00F50809"/>
    <w:rsid w:val="00F5090C"/>
    <w:rsid w:val="00F50AAE"/>
    <w:rsid w:val="00F50D60"/>
    <w:rsid w:val="00F50DE3"/>
    <w:rsid w:val="00F51093"/>
    <w:rsid w:val="00F510AF"/>
    <w:rsid w:val="00F51102"/>
    <w:rsid w:val="00F5113E"/>
    <w:rsid w:val="00F511FE"/>
    <w:rsid w:val="00F512D6"/>
    <w:rsid w:val="00F51734"/>
    <w:rsid w:val="00F5183F"/>
    <w:rsid w:val="00F518A8"/>
    <w:rsid w:val="00F519ED"/>
    <w:rsid w:val="00F51B22"/>
    <w:rsid w:val="00F51C4C"/>
    <w:rsid w:val="00F51CE7"/>
    <w:rsid w:val="00F52368"/>
    <w:rsid w:val="00F52551"/>
    <w:rsid w:val="00F5272E"/>
    <w:rsid w:val="00F528F1"/>
    <w:rsid w:val="00F529BA"/>
    <w:rsid w:val="00F529E0"/>
    <w:rsid w:val="00F52D31"/>
    <w:rsid w:val="00F52DD3"/>
    <w:rsid w:val="00F52DEA"/>
    <w:rsid w:val="00F530CB"/>
    <w:rsid w:val="00F532F5"/>
    <w:rsid w:val="00F53339"/>
    <w:rsid w:val="00F533B6"/>
    <w:rsid w:val="00F533B8"/>
    <w:rsid w:val="00F53460"/>
    <w:rsid w:val="00F535A7"/>
    <w:rsid w:val="00F535B0"/>
    <w:rsid w:val="00F53639"/>
    <w:rsid w:val="00F536F2"/>
    <w:rsid w:val="00F537B9"/>
    <w:rsid w:val="00F539EC"/>
    <w:rsid w:val="00F53AB2"/>
    <w:rsid w:val="00F53B7B"/>
    <w:rsid w:val="00F53C64"/>
    <w:rsid w:val="00F53EDC"/>
    <w:rsid w:val="00F53F63"/>
    <w:rsid w:val="00F53FC3"/>
    <w:rsid w:val="00F5403B"/>
    <w:rsid w:val="00F54093"/>
    <w:rsid w:val="00F5432F"/>
    <w:rsid w:val="00F543FF"/>
    <w:rsid w:val="00F547BE"/>
    <w:rsid w:val="00F547CD"/>
    <w:rsid w:val="00F54854"/>
    <w:rsid w:val="00F548FD"/>
    <w:rsid w:val="00F54902"/>
    <w:rsid w:val="00F5490A"/>
    <w:rsid w:val="00F54BFE"/>
    <w:rsid w:val="00F54F5E"/>
    <w:rsid w:val="00F55085"/>
    <w:rsid w:val="00F552D7"/>
    <w:rsid w:val="00F55607"/>
    <w:rsid w:val="00F55875"/>
    <w:rsid w:val="00F55A7E"/>
    <w:rsid w:val="00F55ABC"/>
    <w:rsid w:val="00F55C21"/>
    <w:rsid w:val="00F55DCA"/>
    <w:rsid w:val="00F55F24"/>
    <w:rsid w:val="00F563A1"/>
    <w:rsid w:val="00F5685F"/>
    <w:rsid w:val="00F568B2"/>
    <w:rsid w:val="00F56966"/>
    <w:rsid w:val="00F56C72"/>
    <w:rsid w:val="00F56DCD"/>
    <w:rsid w:val="00F56DEB"/>
    <w:rsid w:val="00F56E11"/>
    <w:rsid w:val="00F56E62"/>
    <w:rsid w:val="00F56FFD"/>
    <w:rsid w:val="00F57031"/>
    <w:rsid w:val="00F57748"/>
    <w:rsid w:val="00F57808"/>
    <w:rsid w:val="00F57A13"/>
    <w:rsid w:val="00F57AC8"/>
    <w:rsid w:val="00F57E95"/>
    <w:rsid w:val="00F57F32"/>
    <w:rsid w:val="00F57F33"/>
    <w:rsid w:val="00F602BE"/>
    <w:rsid w:val="00F6043A"/>
    <w:rsid w:val="00F6047D"/>
    <w:rsid w:val="00F60662"/>
    <w:rsid w:val="00F60722"/>
    <w:rsid w:val="00F6079B"/>
    <w:rsid w:val="00F60939"/>
    <w:rsid w:val="00F60AC2"/>
    <w:rsid w:val="00F60D79"/>
    <w:rsid w:val="00F60E8A"/>
    <w:rsid w:val="00F610F6"/>
    <w:rsid w:val="00F61194"/>
    <w:rsid w:val="00F612F3"/>
    <w:rsid w:val="00F61405"/>
    <w:rsid w:val="00F61867"/>
    <w:rsid w:val="00F618CC"/>
    <w:rsid w:val="00F61B70"/>
    <w:rsid w:val="00F61CE3"/>
    <w:rsid w:val="00F61D8A"/>
    <w:rsid w:val="00F61E2F"/>
    <w:rsid w:val="00F621C4"/>
    <w:rsid w:val="00F623CF"/>
    <w:rsid w:val="00F626F3"/>
    <w:rsid w:val="00F6273D"/>
    <w:rsid w:val="00F62BA5"/>
    <w:rsid w:val="00F62D58"/>
    <w:rsid w:val="00F63784"/>
    <w:rsid w:val="00F6391E"/>
    <w:rsid w:val="00F6408E"/>
    <w:rsid w:val="00F641AA"/>
    <w:rsid w:val="00F64320"/>
    <w:rsid w:val="00F64429"/>
    <w:rsid w:val="00F64432"/>
    <w:rsid w:val="00F644A0"/>
    <w:rsid w:val="00F64554"/>
    <w:rsid w:val="00F648F7"/>
    <w:rsid w:val="00F6493F"/>
    <w:rsid w:val="00F64D67"/>
    <w:rsid w:val="00F64E93"/>
    <w:rsid w:val="00F64F79"/>
    <w:rsid w:val="00F64FB2"/>
    <w:rsid w:val="00F65041"/>
    <w:rsid w:val="00F651E1"/>
    <w:rsid w:val="00F65422"/>
    <w:rsid w:val="00F65545"/>
    <w:rsid w:val="00F656AF"/>
    <w:rsid w:val="00F65A36"/>
    <w:rsid w:val="00F65BC4"/>
    <w:rsid w:val="00F65E31"/>
    <w:rsid w:val="00F65F13"/>
    <w:rsid w:val="00F66332"/>
    <w:rsid w:val="00F664E2"/>
    <w:rsid w:val="00F66B46"/>
    <w:rsid w:val="00F66E68"/>
    <w:rsid w:val="00F66E80"/>
    <w:rsid w:val="00F67070"/>
    <w:rsid w:val="00F6707D"/>
    <w:rsid w:val="00F670B4"/>
    <w:rsid w:val="00F672EF"/>
    <w:rsid w:val="00F673A7"/>
    <w:rsid w:val="00F673D2"/>
    <w:rsid w:val="00F6745F"/>
    <w:rsid w:val="00F67528"/>
    <w:rsid w:val="00F675BE"/>
    <w:rsid w:val="00F677F4"/>
    <w:rsid w:val="00F67AAD"/>
    <w:rsid w:val="00F67B91"/>
    <w:rsid w:val="00F67E30"/>
    <w:rsid w:val="00F7006C"/>
    <w:rsid w:val="00F7022C"/>
    <w:rsid w:val="00F704EA"/>
    <w:rsid w:val="00F7059C"/>
    <w:rsid w:val="00F7063A"/>
    <w:rsid w:val="00F708FB"/>
    <w:rsid w:val="00F709C3"/>
    <w:rsid w:val="00F70A9B"/>
    <w:rsid w:val="00F70B2B"/>
    <w:rsid w:val="00F70C31"/>
    <w:rsid w:val="00F70CBC"/>
    <w:rsid w:val="00F71145"/>
    <w:rsid w:val="00F71193"/>
    <w:rsid w:val="00F712E9"/>
    <w:rsid w:val="00F71400"/>
    <w:rsid w:val="00F7168F"/>
    <w:rsid w:val="00F716AC"/>
    <w:rsid w:val="00F716B1"/>
    <w:rsid w:val="00F71851"/>
    <w:rsid w:val="00F71923"/>
    <w:rsid w:val="00F71AC1"/>
    <w:rsid w:val="00F71B99"/>
    <w:rsid w:val="00F71B9C"/>
    <w:rsid w:val="00F71BEA"/>
    <w:rsid w:val="00F71C98"/>
    <w:rsid w:val="00F71D3F"/>
    <w:rsid w:val="00F71F95"/>
    <w:rsid w:val="00F722CD"/>
    <w:rsid w:val="00F724AC"/>
    <w:rsid w:val="00F7278D"/>
    <w:rsid w:val="00F728AE"/>
    <w:rsid w:val="00F72B70"/>
    <w:rsid w:val="00F730A8"/>
    <w:rsid w:val="00F730AC"/>
    <w:rsid w:val="00F733E3"/>
    <w:rsid w:val="00F734E4"/>
    <w:rsid w:val="00F73953"/>
    <w:rsid w:val="00F73954"/>
    <w:rsid w:val="00F7396E"/>
    <w:rsid w:val="00F73972"/>
    <w:rsid w:val="00F73AE9"/>
    <w:rsid w:val="00F73CE5"/>
    <w:rsid w:val="00F73DAA"/>
    <w:rsid w:val="00F73DFC"/>
    <w:rsid w:val="00F73EB5"/>
    <w:rsid w:val="00F74055"/>
    <w:rsid w:val="00F740D2"/>
    <w:rsid w:val="00F74110"/>
    <w:rsid w:val="00F74135"/>
    <w:rsid w:val="00F74179"/>
    <w:rsid w:val="00F7422B"/>
    <w:rsid w:val="00F745E6"/>
    <w:rsid w:val="00F74717"/>
    <w:rsid w:val="00F748C6"/>
    <w:rsid w:val="00F7491F"/>
    <w:rsid w:val="00F74BC1"/>
    <w:rsid w:val="00F74D1A"/>
    <w:rsid w:val="00F74F6D"/>
    <w:rsid w:val="00F751AD"/>
    <w:rsid w:val="00F7532D"/>
    <w:rsid w:val="00F7538F"/>
    <w:rsid w:val="00F7541F"/>
    <w:rsid w:val="00F75578"/>
    <w:rsid w:val="00F755F8"/>
    <w:rsid w:val="00F756B4"/>
    <w:rsid w:val="00F7580E"/>
    <w:rsid w:val="00F7587C"/>
    <w:rsid w:val="00F7599A"/>
    <w:rsid w:val="00F759A6"/>
    <w:rsid w:val="00F75BAE"/>
    <w:rsid w:val="00F75FEF"/>
    <w:rsid w:val="00F764B0"/>
    <w:rsid w:val="00F76ABD"/>
    <w:rsid w:val="00F76E50"/>
    <w:rsid w:val="00F76EC8"/>
    <w:rsid w:val="00F772DB"/>
    <w:rsid w:val="00F775F4"/>
    <w:rsid w:val="00F7766C"/>
    <w:rsid w:val="00F779F6"/>
    <w:rsid w:val="00F77A19"/>
    <w:rsid w:val="00F77A83"/>
    <w:rsid w:val="00F77C80"/>
    <w:rsid w:val="00F77C8E"/>
    <w:rsid w:val="00F77F2E"/>
    <w:rsid w:val="00F77F85"/>
    <w:rsid w:val="00F803FB"/>
    <w:rsid w:val="00F80772"/>
    <w:rsid w:val="00F808D9"/>
    <w:rsid w:val="00F80907"/>
    <w:rsid w:val="00F809F1"/>
    <w:rsid w:val="00F80BB2"/>
    <w:rsid w:val="00F80C3B"/>
    <w:rsid w:val="00F80C80"/>
    <w:rsid w:val="00F80D92"/>
    <w:rsid w:val="00F80EF7"/>
    <w:rsid w:val="00F81163"/>
    <w:rsid w:val="00F81217"/>
    <w:rsid w:val="00F8139A"/>
    <w:rsid w:val="00F8152A"/>
    <w:rsid w:val="00F81530"/>
    <w:rsid w:val="00F8199F"/>
    <w:rsid w:val="00F81AE7"/>
    <w:rsid w:val="00F81B45"/>
    <w:rsid w:val="00F81C77"/>
    <w:rsid w:val="00F821BC"/>
    <w:rsid w:val="00F821C1"/>
    <w:rsid w:val="00F821C6"/>
    <w:rsid w:val="00F8244D"/>
    <w:rsid w:val="00F82747"/>
    <w:rsid w:val="00F829E6"/>
    <w:rsid w:val="00F82A55"/>
    <w:rsid w:val="00F82C1C"/>
    <w:rsid w:val="00F82C44"/>
    <w:rsid w:val="00F82CDA"/>
    <w:rsid w:val="00F82CFB"/>
    <w:rsid w:val="00F83099"/>
    <w:rsid w:val="00F83147"/>
    <w:rsid w:val="00F83214"/>
    <w:rsid w:val="00F8334E"/>
    <w:rsid w:val="00F83432"/>
    <w:rsid w:val="00F835E0"/>
    <w:rsid w:val="00F837CF"/>
    <w:rsid w:val="00F837DA"/>
    <w:rsid w:val="00F837EA"/>
    <w:rsid w:val="00F83AF8"/>
    <w:rsid w:val="00F83D85"/>
    <w:rsid w:val="00F83F74"/>
    <w:rsid w:val="00F84098"/>
    <w:rsid w:val="00F840A1"/>
    <w:rsid w:val="00F8417A"/>
    <w:rsid w:val="00F8448B"/>
    <w:rsid w:val="00F84699"/>
    <w:rsid w:val="00F847AA"/>
    <w:rsid w:val="00F847FA"/>
    <w:rsid w:val="00F8489E"/>
    <w:rsid w:val="00F84AFF"/>
    <w:rsid w:val="00F84DD0"/>
    <w:rsid w:val="00F84E52"/>
    <w:rsid w:val="00F8506E"/>
    <w:rsid w:val="00F8509E"/>
    <w:rsid w:val="00F858D8"/>
    <w:rsid w:val="00F85A4E"/>
    <w:rsid w:val="00F85B45"/>
    <w:rsid w:val="00F85E6F"/>
    <w:rsid w:val="00F85F2D"/>
    <w:rsid w:val="00F860D1"/>
    <w:rsid w:val="00F86257"/>
    <w:rsid w:val="00F862A8"/>
    <w:rsid w:val="00F862D8"/>
    <w:rsid w:val="00F863F0"/>
    <w:rsid w:val="00F865D8"/>
    <w:rsid w:val="00F86764"/>
    <w:rsid w:val="00F867D2"/>
    <w:rsid w:val="00F86C99"/>
    <w:rsid w:val="00F87097"/>
    <w:rsid w:val="00F87142"/>
    <w:rsid w:val="00F87451"/>
    <w:rsid w:val="00F874BA"/>
    <w:rsid w:val="00F87901"/>
    <w:rsid w:val="00F87936"/>
    <w:rsid w:val="00F879F0"/>
    <w:rsid w:val="00F87A3B"/>
    <w:rsid w:val="00F87B59"/>
    <w:rsid w:val="00F87F88"/>
    <w:rsid w:val="00F87FA1"/>
    <w:rsid w:val="00F90051"/>
    <w:rsid w:val="00F90079"/>
    <w:rsid w:val="00F901DE"/>
    <w:rsid w:val="00F90257"/>
    <w:rsid w:val="00F90331"/>
    <w:rsid w:val="00F90567"/>
    <w:rsid w:val="00F90688"/>
    <w:rsid w:val="00F90984"/>
    <w:rsid w:val="00F90BA6"/>
    <w:rsid w:val="00F90D8E"/>
    <w:rsid w:val="00F90E23"/>
    <w:rsid w:val="00F90EAC"/>
    <w:rsid w:val="00F90EC4"/>
    <w:rsid w:val="00F90F8C"/>
    <w:rsid w:val="00F910D1"/>
    <w:rsid w:val="00F913AE"/>
    <w:rsid w:val="00F91590"/>
    <w:rsid w:val="00F91593"/>
    <w:rsid w:val="00F917B6"/>
    <w:rsid w:val="00F919F0"/>
    <w:rsid w:val="00F91A85"/>
    <w:rsid w:val="00F91B17"/>
    <w:rsid w:val="00F91E45"/>
    <w:rsid w:val="00F91E51"/>
    <w:rsid w:val="00F9234F"/>
    <w:rsid w:val="00F923FA"/>
    <w:rsid w:val="00F926A8"/>
    <w:rsid w:val="00F928B4"/>
    <w:rsid w:val="00F929FD"/>
    <w:rsid w:val="00F92AAF"/>
    <w:rsid w:val="00F92B97"/>
    <w:rsid w:val="00F92C13"/>
    <w:rsid w:val="00F92D23"/>
    <w:rsid w:val="00F93227"/>
    <w:rsid w:val="00F932F6"/>
    <w:rsid w:val="00F93794"/>
    <w:rsid w:val="00F9389A"/>
    <w:rsid w:val="00F939B5"/>
    <w:rsid w:val="00F93CCA"/>
    <w:rsid w:val="00F94142"/>
    <w:rsid w:val="00F948A0"/>
    <w:rsid w:val="00F949DB"/>
    <w:rsid w:val="00F94AA2"/>
    <w:rsid w:val="00F94FB1"/>
    <w:rsid w:val="00F952C2"/>
    <w:rsid w:val="00F95372"/>
    <w:rsid w:val="00F9546C"/>
    <w:rsid w:val="00F956ED"/>
    <w:rsid w:val="00F958FB"/>
    <w:rsid w:val="00F959BB"/>
    <w:rsid w:val="00F95D01"/>
    <w:rsid w:val="00F95ED0"/>
    <w:rsid w:val="00F95F56"/>
    <w:rsid w:val="00F95FDA"/>
    <w:rsid w:val="00F9616A"/>
    <w:rsid w:val="00F96355"/>
    <w:rsid w:val="00F96395"/>
    <w:rsid w:val="00F96451"/>
    <w:rsid w:val="00F964BB"/>
    <w:rsid w:val="00F96655"/>
    <w:rsid w:val="00F967BE"/>
    <w:rsid w:val="00F96841"/>
    <w:rsid w:val="00F96A20"/>
    <w:rsid w:val="00F96A3F"/>
    <w:rsid w:val="00F96C2D"/>
    <w:rsid w:val="00F96C53"/>
    <w:rsid w:val="00F96C75"/>
    <w:rsid w:val="00F96DAD"/>
    <w:rsid w:val="00F97034"/>
    <w:rsid w:val="00F97214"/>
    <w:rsid w:val="00F973CD"/>
    <w:rsid w:val="00F974B9"/>
    <w:rsid w:val="00F9756F"/>
    <w:rsid w:val="00F977BB"/>
    <w:rsid w:val="00F979B5"/>
    <w:rsid w:val="00F979D9"/>
    <w:rsid w:val="00F97A25"/>
    <w:rsid w:val="00F97DD6"/>
    <w:rsid w:val="00F97F00"/>
    <w:rsid w:val="00FA0390"/>
    <w:rsid w:val="00FA0473"/>
    <w:rsid w:val="00FA0C63"/>
    <w:rsid w:val="00FA0CAE"/>
    <w:rsid w:val="00FA0D9F"/>
    <w:rsid w:val="00FA0E29"/>
    <w:rsid w:val="00FA1112"/>
    <w:rsid w:val="00FA12FA"/>
    <w:rsid w:val="00FA14C1"/>
    <w:rsid w:val="00FA14F8"/>
    <w:rsid w:val="00FA1533"/>
    <w:rsid w:val="00FA16A2"/>
    <w:rsid w:val="00FA1721"/>
    <w:rsid w:val="00FA184D"/>
    <w:rsid w:val="00FA1872"/>
    <w:rsid w:val="00FA1969"/>
    <w:rsid w:val="00FA19A9"/>
    <w:rsid w:val="00FA2187"/>
    <w:rsid w:val="00FA23F8"/>
    <w:rsid w:val="00FA2564"/>
    <w:rsid w:val="00FA25AC"/>
    <w:rsid w:val="00FA25E8"/>
    <w:rsid w:val="00FA266E"/>
    <w:rsid w:val="00FA282C"/>
    <w:rsid w:val="00FA2990"/>
    <w:rsid w:val="00FA2E00"/>
    <w:rsid w:val="00FA2E9A"/>
    <w:rsid w:val="00FA2F2E"/>
    <w:rsid w:val="00FA2F5A"/>
    <w:rsid w:val="00FA2FCF"/>
    <w:rsid w:val="00FA301C"/>
    <w:rsid w:val="00FA3066"/>
    <w:rsid w:val="00FA3422"/>
    <w:rsid w:val="00FA34E6"/>
    <w:rsid w:val="00FA375E"/>
    <w:rsid w:val="00FA3C39"/>
    <w:rsid w:val="00FA3DBC"/>
    <w:rsid w:val="00FA4143"/>
    <w:rsid w:val="00FA4270"/>
    <w:rsid w:val="00FA4522"/>
    <w:rsid w:val="00FA4614"/>
    <w:rsid w:val="00FA470B"/>
    <w:rsid w:val="00FA4747"/>
    <w:rsid w:val="00FA48A0"/>
    <w:rsid w:val="00FA496C"/>
    <w:rsid w:val="00FA4C83"/>
    <w:rsid w:val="00FA4FF4"/>
    <w:rsid w:val="00FA500B"/>
    <w:rsid w:val="00FA516E"/>
    <w:rsid w:val="00FA520B"/>
    <w:rsid w:val="00FA525B"/>
    <w:rsid w:val="00FA5430"/>
    <w:rsid w:val="00FA5615"/>
    <w:rsid w:val="00FA569C"/>
    <w:rsid w:val="00FA5747"/>
    <w:rsid w:val="00FA5CF6"/>
    <w:rsid w:val="00FA5EE5"/>
    <w:rsid w:val="00FA60AB"/>
    <w:rsid w:val="00FA62CD"/>
    <w:rsid w:val="00FA660F"/>
    <w:rsid w:val="00FA6A51"/>
    <w:rsid w:val="00FA6F80"/>
    <w:rsid w:val="00FA7352"/>
    <w:rsid w:val="00FA7377"/>
    <w:rsid w:val="00FA73BF"/>
    <w:rsid w:val="00FA7472"/>
    <w:rsid w:val="00FA74F1"/>
    <w:rsid w:val="00FA76A4"/>
    <w:rsid w:val="00FA7731"/>
    <w:rsid w:val="00FA786E"/>
    <w:rsid w:val="00FA78A3"/>
    <w:rsid w:val="00FA7BF0"/>
    <w:rsid w:val="00FA7C4B"/>
    <w:rsid w:val="00FA7D76"/>
    <w:rsid w:val="00FA7DC6"/>
    <w:rsid w:val="00FB00F1"/>
    <w:rsid w:val="00FB03F6"/>
    <w:rsid w:val="00FB04B7"/>
    <w:rsid w:val="00FB04D5"/>
    <w:rsid w:val="00FB089D"/>
    <w:rsid w:val="00FB09F2"/>
    <w:rsid w:val="00FB0B08"/>
    <w:rsid w:val="00FB0B48"/>
    <w:rsid w:val="00FB0CDD"/>
    <w:rsid w:val="00FB101B"/>
    <w:rsid w:val="00FB123E"/>
    <w:rsid w:val="00FB1406"/>
    <w:rsid w:val="00FB1713"/>
    <w:rsid w:val="00FB1920"/>
    <w:rsid w:val="00FB19ED"/>
    <w:rsid w:val="00FB1A1A"/>
    <w:rsid w:val="00FB1CD9"/>
    <w:rsid w:val="00FB1DAC"/>
    <w:rsid w:val="00FB1E5F"/>
    <w:rsid w:val="00FB1EB2"/>
    <w:rsid w:val="00FB2057"/>
    <w:rsid w:val="00FB2164"/>
    <w:rsid w:val="00FB2211"/>
    <w:rsid w:val="00FB2381"/>
    <w:rsid w:val="00FB244C"/>
    <w:rsid w:val="00FB2484"/>
    <w:rsid w:val="00FB249F"/>
    <w:rsid w:val="00FB29C9"/>
    <w:rsid w:val="00FB2AB4"/>
    <w:rsid w:val="00FB2C8D"/>
    <w:rsid w:val="00FB304F"/>
    <w:rsid w:val="00FB335B"/>
    <w:rsid w:val="00FB347F"/>
    <w:rsid w:val="00FB3754"/>
    <w:rsid w:val="00FB37AF"/>
    <w:rsid w:val="00FB37CB"/>
    <w:rsid w:val="00FB3D31"/>
    <w:rsid w:val="00FB3E20"/>
    <w:rsid w:val="00FB3E3C"/>
    <w:rsid w:val="00FB408A"/>
    <w:rsid w:val="00FB4104"/>
    <w:rsid w:val="00FB41AF"/>
    <w:rsid w:val="00FB4334"/>
    <w:rsid w:val="00FB46F7"/>
    <w:rsid w:val="00FB4821"/>
    <w:rsid w:val="00FB4994"/>
    <w:rsid w:val="00FB4BEF"/>
    <w:rsid w:val="00FB4CD3"/>
    <w:rsid w:val="00FB4F8C"/>
    <w:rsid w:val="00FB4FEA"/>
    <w:rsid w:val="00FB59D0"/>
    <w:rsid w:val="00FB5A1F"/>
    <w:rsid w:val="00FB5AB8"/>
    <w:rsid w:val="00FB5AC5"/>
    <w:rsid w:val="00FB5C1B"/>
    <w:rsid w:val="00FB5D85"/>
    <w:rsid w:val="00FB5E87"/>
    <w:rsid w:val="00FB5F68"/>
    <w:rsid w:val="00FB5FB8"/>
    <w:rsid w:val="00FB6065"/>
    <w:rsid w:val="00FB60EB"/>
    <w:rsid w:val="00FB6672"/>
    <w:rsid w:val="00FB69F4"/>
    <w:rsid w:val="00FB6DBB"/>
    <w:rsid w:val="00FB6E65"/>
    <w:rsid w:val="00FB72B6"/>
    <w:rsid w:val="00FB72DD"/>
    <w:rsid w:val="00FB7716"/>
    <w:rsid w:val="00FB798A"/>
    <w:rsid w:val="00FB7BCB"/>
    <w:rsid w:val="00FB7EC4"/>
    <w:rsid w:val="00FB7F61"/>
    <w:rsid w:val="00FC00AB"/>
    <w:rsid w:val="00FC013F"/>
    <w:rsid w:val="00FC01C5"/>
    <w:rsid w:val="00FC029B"/>
    <w:rsid w:val="00FC0689"/>
    <w:rsid w:val="00FC0739"/>
    <w:rsid w:val="00FC07A1"/>
    <w:rsid w:val="00FC0A20"/>
    <w:rsid w:val="00FC0B78"/>
    <w:rsid w:val="00FC0C26"/>
    <w:rsid w:val="00FC0C89"/>
    <w:rsid w:val="00FC0EB5"/>
    <w:rsid w:val="00FC0EF0"/>
    <w:rsid w:val="00FC0F68"/>
    <w:rsid w:val="00FC12D6"/>
    <w:rsid w:val="00FC13C2"/>
    <w:rsid w:val="00FC1601"/>
    <w:rsid w:val="00FC168F"/>
    <w:rsid w:val="00FC1726"/>
    <w:rsid w:val="00FC19A5"/>
    <w:rsid w:val="00FC1B10"/>
    <w:rsid w:val="00FC1C2F"/>
    <w:rsid w:val="00FC1E54"/>
    <w:rsid w:val="00FC205D"/>
    <w:rsid w:val="00FC2087"/>
    <w:rsid w:val="00FC2107"/>
    <w:rsid w:val="00FC2297"/>
    <w:rsid w:val="00FC24A8"/>
    <w:rsid w:val="00FC263A"/>
    <w:rsid w:val="00FC27BF"/>
    <w:rsid w:val="00FC2AC6"/>
    <w:rsid w:val="00FC2AF8"/>
    <w:rsid w:val="00FC2CF1"/>
    <w:rsid w:val="00FC3105"/>
    <w:rsid w:val="00FC311D"/>
    <w:rsid w:val="00FC318D"/>
    <w:rsid w:val="00FC335C"/>
    <w:rsid w:val="00FC338E"/>
    <w:rsid w:val="00FC3795"/>
    <w:rsid w:val="00FC394A"/>
    <w:rsid w:val="00FC39B8"/>
    <w:rsid w:val="00FC3AA1"/>
    <w:rsid w:val="00FC3ACC"/>
    <w:rsid w:val="00FC3BDB"/>
    <w:rsid w:val="00FC3F13"/>
    <w:rsid w:val="00FC3FA8"/>
    <w:rsid w:val="00FC40EA"/>
    <w:rsid w:val="00FC41EE"/>
    <w:rsid w:val="00FC42C5"/>
    <w:rsid w:val="00FC457D"/>
    <w:rsid w:val="00FC458D"/>
    <w:rsid w:val="00FC4742"/>
    <w:rsid w:val="00FC478C"/>
    <w:rsid w:val="00FC4886"/>
    <w:rsid w:val="00FC49F6"/>
    <w:rsid w:val="00FC4B7C"/>
    <w:rsid w:val="00FC5042"/>
    <w:rsid w:val="00FC5667"/>
    <w:rsid w:val="00FC588F"/>
    <w:rsid w:val="00FC59F8"/>
    <w:rsid w:val="00FC5AF1"/>
    <w:rsid w:val="00FC5F48"/>
    <w:rsid w:val="00FC6190"/>
    <w:rsid w:val="00FC6370"/>
    <w:rsid w:val="00FC637D"/>
    <w:rsid w:val="00FC6461"/>
    <w:rsid w:val="00FC650B"/>
    <w:rsid w:val="00FC65F9"/>
    <w:rsid w:val="00FC6B04"/>
    <w:rsid w:val="00FC6B3B"/>
    <w:rsid w:val="00FC6C4E"/>
    <w:rsid w:val="00FC6D22"/>
    <w:rsid w:val="00FC6F81"/>
    <w:rsid w:val="00FC7021"/>
    <w:rsid w:val="00FC71F5"/>
    <w:rsid w:val="00FC72A4"/>
    <w:rsid w:val="00FC7343"/>
    <w:rsid w:val="00FC736B"/>
    <w:rsid w:val="00FC7471"/>
    <w:rsid w:val="00FC7484"/>
    <w:rsid w:val="00FC74AC"/>
    <w:rsid w:val="00FC75E8"/>
    <w:rsid w:val="00FC7A7A"/>
    <w:rsid w:val="00FC7AC7"/>
    <w:rsid w:val="00FC7B10"/>
    <w:rsid w:val="00FC7BAF"/>
    <w:rsid w:val="00FC7D7E"/>
    <w:rsid w:val="00FC7F8D"/>
    <w:rsid w:val="00FC7FB2"/>
    <w:rsid w:val="00FC7FDB"/>
    <w:rsid w:val="00FD0179"/>
    <w:rsid w:val="00FD01A4"/>
    <w:rsid w:val="00FD033A"/>
    <w:rsid w:val="00FD05A3"/>
    <w:rsid w:val="00FD0626"/>
    <w:rsid w:val="00FD07DF"/>
    <w:rsid w:val="00FD0984"/>
    <w:rsid w:val="00FD09EC"/>
    <w:rsid w:val="00FD0ADB"/>
    <w:rsid w:val="00FD0B07"/>
    <w:rsid w:val="00FD0B7B"/>
    <w:rsid w:val="00FD0CA2"/>
    <w:rsid w:val="00FD0EA4"/>
    <w:rsid w:val="00FD0F7B"/>
    <w:rsid w:val="00FD0FB0"/>
    <w:rsid w:val="00FD11B0"/>
    <w:rsid w:val="00FD123D"/>
    <w:rsid w:val="00FD166D"/>
    <w:rsid w:val="00FD1783"/>
    <w:rsid w:val="00FD1BAA"/>
    <w:rsid w:val="00FD1BF9"/>
    <w:rsid w:val="00FD20E3"/>
    <w:rsid w:val="00FD21DE"/>
    <w:rsid w:val="00FD28A7"/>
    <w:rsid w:val="00FD2AEE"/>
    <w:rsid w:val="00FD2E91"/>
    <w:rsid w:val="00FD2FCE"/>
    <w:rsid w:val="00FD33B6"/>
    <w:rsid w:val="00FD33B8"/>
    <w:rsid w:val="00FD35EE"/>
    <w:rsid w:val="00FD36EC"/>
    <w:rsid w:val="00FD386D"/>
    <w:rsid w:val="00FD3880"/>
    <w:rsid w:val="00FD3A9D"/>
    <w:rsid w:val="00FD3CBA"/>
    <w:rsid w:val="00FD3DE6"/>
    <w:rsid w:val="00FD422D"/>
    <w:rsid w:val="00FD44A6"/>
    <w:rsid w:val="00FD46E4"/>
    <w:rsid w:val="00FD4722"/>
    <w:rsid w:val="00FD47C8"/>
    <w:rsid w:val="00FD48B2"/>
    <w:rsid w:val="00FD49B4"/>
    <w:rsid w:val="00FD4AD8"/>
    <w:rsid w:val="00FD4BB4"/>
    <w:rsid w:val="00FD4CDD"/>
    <w:rsid w:val="00FD4E06"/>
    <w:rsid w:val="00FD4FA3"/>
    <w:rsid w:val="00FD533D"/>
    <w:rsid w:val="00FD572C"/>
    <w:rsid w:val="00FD575F"/>
    <w:rsid w:val="00FD57B1"/>
    <w:rsid w:val="00FD5888"/>
    <w:rsid w:val="00FD59B5"/>
    <w:rsid w:val="00FD5DF9"/>
    <w:rsid w:val="00FD62B9"/>
    <w:rsid w:val="00FD65B1"/>
    <w:rsid w:val="00FD6612"/>
    <w:rsid w:val="00FD6858"/>
    <w:rsid w:val="00FD6875"/>
    <w:rsid w:val="00FD6983"/>
    <w:rsid w:val="00FD69B6"/>
    <w:rsid w:val="00FD69D0"/>
    <w:rsid w:val="00FD6AC3"/>
    <w:rsid w:val="00FD6B0C"/>
    <w:rsid w:val="00FD6DF6"/>
    <w:rsid w:val="00FD7110"/>
    <w:rsid w:val="00FD712F"/>
    <w:rsid w:val="00FD7496"/>
    <w:rsid w:val="00FD754F"/>
    <w:rsid w:val="00FD7602"/>
    <w:rsid w:val="00FD7606"/>
    <w:rsid w:val="00FD7643"/>
    <w:rsid w:val="00FD77E8"/>
    <w:rsid w:val="00FD7824"/>
    <w:rsid w:val="00FD7C05"/>
    <w:rsid w:val="00FD7D50"/>
    <w:rsid w:val="00FD7EB5"/>
    <w:rsid w:val="00FD7EDA"/>
    <w:rsid w:val="00FD7F3F"/>
    <w:rsid w:val="00FD7FC2"/>
    <w:rsid w:val="00FD7FE6"/>
    <w:rsid w:val="00FE020F"/>
    <w:rsid w:val="00FE045A"/>
    <w:rsid w:val="00FE0C5D"/>
    <w:rsid w:val="00FE0D2F"/>
    <w:rsid w:val="00FE0FA6"/>
    <w:rsid w:val="00FE11AB"/>
    <w:rsid w:val="00FE1333"/>
    <w:rsid w:val="00FE1354"/>
    <w:rsid w:val="00FE1529"/>
    <w:rsid w:val="00FE1613"/>
    <w:rsid w:val="00FE171A"/>
    <w:rsid w:val="00FE1C15"/>
    <w:rsid w:val="00FE1CC3"/>
    <w:rsid w:val="00FE1F10"/>
    <w:rsid w:val="00FE1F91"/>
    <w:rsid w:val="00FE211A"/>
    <w:rsid w:val="00FE2146"/>
    <w:rsid w:val="00FE2502"/>
    <w:rsid w:val="00FE265A"/>
    <w:rsid w:val="00FE26F6"/>
    <w:rsid w:val="00FE2708"/>
    <w:rsid w:val="00FE296C"/>
    <w:rsid w:val="00FE2DA7"/>
    <w:rsid w:val="00FE2FFE"/>
    <w:rsid w:val="00FE3066"/>
    <w:rsid w:val="00FE31AB"/>
    <w:rsid w:val="00FE3308"/>
    <w:rsid w:val="00FE345B"/>
    <w:rsid w:val="00FE34F7"/>
    <w:rsid w:val="00FE3B8F"/>
    <w:rsid w:val="00FE3C2C"/>
    <w:rsid w:val="00FE3C63"/>
    <w:rsid w:val="00FE3D0C"/>
    <w:rsid w:val="00FE4148"/>
    <w:rsid w:val="00FE4197"/>
    <w:rsid w:val="00FE4616"/>
    <w:rsid w:val="00FE4752"/>
    <w:rsid w:val="00FE47C8"/>
    <w:rsid w:val="00FE4C20"/>
    <w:rsid w:val="00FE4D9A"/>
    <w:rsid w:val="00FE4E91"/>
    <w:rsid w:val="00FE54B2"/>
    <w:rsid w:val="00FE598D"/>
    <w:rsid w:val="00FE59D1"/>
    <w:rsid w:val="00FE5CAB"/>
    <w:rsid w:val="00FE5E29"/>
    <w:rsid w:val="00FE6407"/>
    <w:rsid w:val="00FE64CE"/>
    <w:rsid w:val="00FE65BF"/>
    <w:rsid w:val="00FE6D5D"/>
    <w:rsid w:val="00FE6FC5"/>
    <w:rsid w:val="00FE70C4"/>
    <w:rsid w:val="00FE772B"/>
    <w:rsid w:val="00FE7936"/>
    <w:rsid w:val="00FE7FE4"/>
    <w:rsid w:val="00FF003E"/>
    <w:rsid w:val="00FF0048"/>
    <w:rsid w:val="00FF00B1"/>
    <w:rsid w:val="00FF0268"/>
    <w:rsid w:val="00FF0522"/>
    <w:rsid w:val="00FF07E3"/>
    <w:rsid w:val="00FF08CA"/>
    <w:rsid w:val="00FF0A67"/>
    <w:rsid w:val="00FF0A6A"/>
    <w:rsid w:val="00FF0AD0"/>
    <w:rsid w:val="00FF1168"/>
    <w:rsid w:val="00FF1540"/>
    <w:rsid w:val="00FF1695"/>
    <w:rsid w:val="00FF1808"/>
    <w:rsid w:val="00FF1B2C"/>
    <w:rsid w:val="00FF1D0C"/>
    <w:rsid w:val="00FF1F8A"/>
    <w:rsid w:val="00FF2200"/>
    <w:rsid w:val="00FF2270"/>
    <w:rsid w:val="00FF2322"/>
    <w:rsid w:val="00FF2326"/>
    <w:rsid w:val="00FF2477"/>
    <w:rsid w:val="00FF24CE"/>
    <w:rsid w:val="00FF25F4"/>
    <w:rsid w:val="00FF278E"/>
    <w:rsid w:val="00FF2971"/>
    <w:rsid w:val="00FF2C4A"/>
    <w:rsid w:val="00FF3376"/>
    <w:rsid w:val="00FF34D1"/>
    <w:rsid w:val="00FF35D7"/>
    <w:rsid w:val="00FF36AA"/>
    <w:rsid w:val="00FF37B3"/>
    <w:rsid w:val="00FF3879"/>
    <w:rsid w:val="00FF3959"/>
    <w:rsid w:val="00FF3A01"/>
    <w:rsid w:val="00FF3BF0"/>
    <w:rsid w:val="00FF3CDC"/>
    <w:rsid w:val="00FF3D55"/>
    <w:rsid w:val="00FF3FBC"/>
    <w:rsid w:val="00FF4068"/>
    <w:rsid w:val="00FF423C"/>
    <w:rsid w:val="00FF4371"/>
    <w:rsid w:val="00FF453E"/>
    <w:rsid w:val="00FF4564"/>
    <w:rsid w:val="00FF4596"/>
    <w:rsid w:val="00FF4B2C"/>
    <w:rsid w:val="00FF4F29"/>
    <w:rsid w:val="00FF5044"/>
    <w:rsid w:val="00FF504F"/>
    <w:rsid w:val="00FF5062"/>
    <w:rsid w:val="00FF520C"/>
    <w:rsid w:val="00FF5268"/>
    <w:rsid w:val="00FF5605"/>
    <w:rsid w:val="00FF561B"/>
    <w:rsid w:val="00FF583C"/>
    <w:rsid w:val="00FF58F5"/>
    <w:rsid w:val="00FF5BA6"/>
    <w:rsid w:val="00FF5DAA"/>
    <w:rsid w:val="00FF5E9C"/>
    <w:rsid w:val="00FF5EB1"/>
    <w:rsid w:val="00FF5F1F"/>
    <w:rsid w:val="00FF5F94"/>
    <w:rsid w:val="00FF5FE4"/>
    <w:rsid w:val="00FF6079"/>
    <w:rsid w:val="00FF61C1"/>
    <w:rsid w:val="00FF62E8"/>
    <w:rsid w:val="00FF6327"/>
    <w:rsid w:val="00FF641D"/>
    <w:rsid w:val="00FF6496"/>
    <w:rsid w:val="00FF6546"/>
    <w:rsid w:val="00FF67BA"/>
    <w:rsid w:val="00FF68ED"/>
    <w:rsid w:val="00FF70BA"/>
    <w:rsid w:val="00FF7248"/>
    <w:rsid w:val="00FF732B"/>
    <w:rsid w:val="00FF73D8"/>
    <w:rsid w:val="00FF750A"/>
    <w:rsid w:val="00FF7536"/>
    <w:rsid w:val="00FF771D"/>
    <w:rsid w:val="00FF77E3"/>
    <w:rsid w:val="00FF7807"/>
    <w:rsid w:val="00FF797B"/>
    <w:rsid w:val="00FF7A4A"/>
    <w:rsid w:val="00FF7B65"/>
    <w:rsid w:val="00FF7CBF"/>
    <w:rsid w:val="03E476F2"/>
    <w:rsid w:val="12908BC1"/>
    <w:rsid w:val="14D404E9"/>
    <w:rsid w:val="3770F771"/>
    <w:rsid w:val="41D528BC"/>
    <w:rsid w:val="472CE3D8"/>
    <w:rsid w:val="4CB551AB"/>
    <w:rsid w:val="4CF2C0B6"/>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811AC5D"/>
  <w15:chartTrackingRefBased/>
  <w15:docId w15:val="{EC5ACD61-0920-4ED2-ADA2-C693912C85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7">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uiPriority="99"/>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4727"/>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style>
  <w:style w:type="paragraph" w:styleId="Heading2">
    <w:name w:val="heading 2"/>
    <w:basedOn w:val="Heading3"/>
    <w:next w:val="BodyText"/>
    <w:link w:val="Heading2Char"/>
    <w:qFormat/>
    <w:rsid w:val="00C766E6"/>
    <w:pPr>
      <w:numPr>
        <w:ilvl w:val="1"/>
        <w:numId w:val="14"/>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rPr>
      <w:lang w:val="en-GB" w:eastAsia="x-none"/>
    </w:rPr>
  </w:style>
  <w:style w:type="paragraph" w:styleId="Heading5">
    <w:name w:val="heading 5"/>
    <w:basedOn w:val="Normal"/>
    <w:next w:val="Normal"/>
    <w:link w:val="Heading5Char"/>
    <w:qFormat/>
    <w:rsid w:val="00C766E6"/>
    <w:pPr>
      <w:outlineLvl w:val="4"/>
    </w:pPr>
    <w:rPr>
      <w:lang w:eastAsia="x-none"/>
    </w:rPr>
  </w:style>
  <w:style w:type="paragraph" w:styleId="Heading6">
    <w:name w:val="heading 6"/>
    <w:basedOn w:val="Normal"/>
    <w:next w:val="Normal"/>
    <w:link w:val="Heading6Char"/>
    <w:qFormat/>
    <w:rsid w:val="00C766E6"/>
    <w:pPr>
      <w:outlineLvl w:val="5"/>
    </w:pPr>
    <w:rPr>
      <w:lang w:eastAsia="x-none"/>
    </w:rPr>
  </w:style>
  <w:style w:type="paragraph" w:styleId="Heading7">
    <w:name w:val="heading 7"/>
    <w:basedOn w:val="Normal"/>
    <w:next w:val="Normal"/>
    <w:link w:val="Heading7Char"/>
    <w:qFormat/>
    <w:rsid w:val="00C766E6"/>
    <w:pPr>
      <w:outlineLvl w:val="6"/>
    </w:pPr>
    <w:rPr>
      <w:lang w:eastAsia="x-none"/>
    </w:rPr>
  </w:style>
  <w:style w:type="paragraph" w:styleId="Heading8">
    <w:name w:val="heading 8"/>
    <w:basedOn w:val="Normal"/>
    <w:next w:val="Normal"/>
    <w:link w:val="Heading8Char"/>
    <w:qFormat/>
    <w:rsid w:val="00C766E6"/>
    <w:pPr>
      <w:outlineLvl w:val="7"/>
    </w:pPr>
    <w:rPr>
      <w:lang w:eastAsia="x-none"/>
    </w:rPr>
  </w:style>
  <w:style w:type="paragraph" w:styleId="Heading9">
    <w:name w:val="heading 9"/>
    <w:basedOn w:val="Normal"/>
    <w:next w:val="Normal"/>
    <w:link w:val="Heading9Char"/>
    <w:qFormat/>
    <w:rsid w:val="00C766E6"/>
    <w:pPr>
      <w:outlineLvl w:val="8"/>
    </w:pPr>
    <w:rPr>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0E2E4D"/>
    <w:pPr>
      <w:spacing w:after="260"/>
    </w:pPr>
    <w:rPr>
      <w:lang w:val="en-AU"/>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uiPriority w:val="99"/>
    <w:rsid w:val="00C766E6"/>
    <w:rPr>
      <w:b/>
      <w:i/>
      <w:sz w:val="24"/>
      <w:lang w:val="en-GB" w:bidi="ar-SA"/>
    </w:rPr>
  </w:style>
  <w:style w:type="character" w:customStyle="1" w:styleId="Heading4Char">
    <w:name w:val="Heading 4 Char"/>
    <w:link w:val="Heading4"/>
    <w:locked/>
    <w:rsid w:val="0089698D"/>
    <w:rPr>
      <w:sz w:val="22"/>
      <w:lang w:val="en-GB" w:bidi="ar-SA"/>
    </w:rPr>
  </w:style>
  <w:style w:type="character" w:customStyle="1" w:styleId="Heading5Char">
    <w:name w:val="Heading 5 Char"/>
    <w:link w:val="Heading5"/>
    <w:locked/>
    <w:rsid w:val="0089698D"/>
    <w:rPr>
      <w:sz w:val="22"/>
      <w:lang w:val="en-GB" w:bidi="ar-SA"/>
    </w:rPr>
  </w:style>
  <w:style w:type="character" w:customStyle="1" w:styleId="Heading6Char">
    <w:name w:val="Heading 6 Char"/>
    <w:link w:val="Heading6"/>
    <w:locked/>
    <w:rsid w:val="0089698D"/>
    <w:rPr>
      <w:sz w:val="22"/>
      <w:lang w:val="en-GB" w:bidi="ar-SA"/>
    </w:rPr>
  </w:style>
  <w:style w:type="character" w:customStyle="1" w:styleId="Heading7Char">
    <w:name w:val="Heading 7 Char"/>
    <w:link w:val="Heading7"/>
    <w:uiPriority w:val="99"/>
    <w:locked/>
    <w:rsid w:val="0089698D"/>
    <w:rPr>
      <w:sz w:val="22"/>
      <w:lang w:val="en-GB" w:bidi="ar-SA"/>
    </w:rPr>
  </w:style>
  <w:style w:type="character" w:customStyle="1" w:styleId="Heading8Char">
    <w:name w:val="Heading 8 Char"/>
    <w:link w:val="Heading8"/>
    <w:locked/>
    <w:rsid w:val="0089698D"/>
    <w:rPr>
      <w:sz w:val="22"/>
      <w:lang w:val="en-GB" w:bidi="ar-SA"/>
    </w:rPr>
  </w:style>
  <w:style w:type="character" w:customStyle="1" w:styleId="Heading9Char">
    <w:name w:val="Heading 9 Char"/>
    <w:link w:val="Heading9"/>
    <w:uiPriority w:val="99"/>
    <w:locked/>
    <w:rsid w:val="0089698D"/>
    <w:rPr>
      <w:sz w:val="22"/>
      <w:lang w:val="en-GB" w:bidi="ar-SA"/>
    </w:rPr>
  </w:style>
  <w:style w:type="paragraph" w:styleId="BodyTextIndent">
    <w:name w:val="Body Text Indent"/>
    <w:aliases w:val="i"/>
    <w:basedOn w:val="BodyText"/>
    <w:link w:val="BodyTextIndentChar"/>
    <w:rsid w:val="000E2E4D"/>
    <w:pPr>
      <w:ind w:left="340"/>
    </w:pPr>
    <w:rPr>
      <w:lang w:val="en-GB" w:eastAsia="x-none"/>
    </w:rPr>
  </w:style>
  <w:style w:type="character" w:customStyle="1" w:styleId="BodyTextIndentChar">
    <w:name w:val="Body Text Indent Char"/>
    <w:aliases w:val="i Char"/>
    <w:link w:val="BodyTextIndent"/>
    <w:locked/>
    <w:rsid w:val="0089698D"/>
    <w:rPr>
      <w:sz w:val="22"/>
      <w:lang w:val="en-GB" w:bidi="ar-SA"/>
    </w:rPr>
  </w:style>
  <w:style w:type="paragraph" w:styleId="Footer">
    <w:name w:val="footer"/>
    <w:basedOn w:val="Normal"/>
    <w:link w:val="FooterChar"/>
    <w:uiPriority w:val="99"/>
    <w:rsid w:val="000E2E4D"/>
    <w:pPr>
      <w:tabs>
        <w:tab w:val="right" w:pos="9639"/>
      </w:tabs>
    </w:pPr>
    <w:rPr>
      <w:sz w:val="18"/>
    </w:rPr>
  </w:style>
  <w:style w:type="character" w:customStyle="1" w:styleId="FooterChar">
    <w:name w:val="Footer Char"/>
    <w:link w:val="Footer"/>
    <w:uiPriority w:val="99"/>
    <w:locked/>
    <w:rsid w:val="000B3BDF"/>
    <w:rPr>
      <w:rFonts w:cs="Angsana New"/>
      <w:sz w:val="18"/>
      <w:lang w:val="en-GB" w:eastAsia="en-US" w:bidi="ar-SA"/>
    </w:rPr>
  </w:style>
  <w:style w:type="paragraph" w:styleId="Header">
    <w:name w:val="header"/>
    <w:basedOn w:val="Normal"/>
    <w:link w:val="HeaderChar"/>
    <w:uiPriority w:val="99"/>
    <w:rsid w:val="000E2E4D"/>
    <w:pPr>
      <w:spacing w:line="220" w:lineRule="exact"/>
      <w:jc w:val="right"/>
    </w:pPr>
    <w:rPr>
      <w:i/>
      <w:sz w:val="18"/>
      <w:lang w:eastAsia="x-none"/>
    </w:rPr>
  </w:style>
  <w:style w:type="character" w:customStyle="1" w:styleId="HeaderChar">
    <w:name w:val="Header Char"/>
    <w:link w:val="Header"/>
    <w:uiPriority w:val="99"/>
    <w:locked/>
    <w:rsid w:val="0089698D"/>
    <w:rPr>
      <w:i/>
      <w:sz w:val="18"/>
      <w:lang w:val="en-GB" w:bidi="ar-SA"/>
    </w:rPr>
  </w:style>
  <w:style w:type="paragraph" w:styleId="ListBullet">
    <w:name w:val="List Bullet"/>
    <w:basedOn w:val="BodyText"/>
    <w:rsid w:val="000E2E4D"/>
    <w:pPr>
      <w:numPr>
        <w:numId w:val="3"/>
      </w:numPr>
    </w:pPr>
  </w:style>
  <w:style w:type="paragraph" w:styleId="FootnoteText">
    <w:name w:val="footnote text"/>
    <w:aliases w:val="ft"/>
    <w:basedOn w:val="Normal"/>
    <w:link w:val="FootnoteTextChar"/>
    <w:rsid w:val="000E2E4D"/>
    <w:rPr>
      <w:sz w:val="18"/>
    </w:rPr>
  </w:style>
  <w:style w:type="character" w:customStyle="1" w:styleId="FootnoteTextChar">
    <w:name w:val="Footnote Text Char"/>
    <w:aliases w:val="ft Char"/>
    <w:link w:val="FootnoteText"/>
    <w:locked/>
    <w:rsid w:val="003924B0"/>
    <w:rPr>
      <w:rFonts w:cs="Angsana New"/>
      <w:sz w:val="18"/>
      <w:lang w:val="en-GB" w:eastAsia="en-US" w:bidi="ar-SA"/>
    </w:rPr>
  </w:style>
  <w:style w:type="paragraph" w:customStyle="1" w:styleId="Graphic">
    <w:name w:val="Graphic"/>
    <w:basedOn w:val="Signature"/>
    <w:rsid w:val="000E2E4D"/>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E2E4D"/>
    <w:pPr>
      <w:spacing w:line="240" w:lineRule="auto"/>
    </w:pPr>
    <w:rPr>
      <w:lang w:eastAsia="x-none"/>
    </w:rPr>
  </w:style>
  <w:style w:type="character" w:customStyle="1" w:styleId="SignatureChar">
    <w:name w:val="Signature Char"/>
    <w:link w:val="Signature"/>
    <w:uiPriority w:val="99"/>
    <w:locked/>
    <w:rsid w:val="0089698D"/>
    <w:rPr>
      <w:sz w:val="22"/>
      <w:lang w:val="en-GB" w:bidi="ar-SA"/>
    </w:rPr>
  </w:style>
  <w:style w:type="paragraph" w:styleId="ListBullet2">
    <w:name w:val="List Bullet 2"/>
    <w:basedOn w:val="ListBullet"/>
    <w:rsid w:val="00A26C2C"/>
    <w:pPr>
      <w:numPr>
        <w:numId w:val="10"/>
      </w:numPr>
    </w:pPr>
  </w:style>
  <w:style w:type="paragraph" w:styleId="Caption">
    <w:name w:val="caption"/>
    <w:basedOn w:val="Normal"/>
    <w:next w:val="Normal"/>
    <w:qFormat/>
    <w:rsid w:val="000E2E4D"/>
    <w:rPr>
      <w:bCs/>
      <w:i/>
      <w:sz w:val="14"/>
    </w:rPr>
  </w:style>
  <w:style w:type="paragraph" w:styleId="BodyText3">
    <w:name w:val="Body Text 3"/>
    <w:basedOn w:val="Normal"/>
    <w:link w:val="BodyText3Char"/>
    <w:rsid w:val="000E2E4D"/>
    <w:pPr>
      <w:ind w:left="142" w:hanging="142"/>
    </w:pPr>
    <w:rPr>
      <w:sz w:val="18"/>
      <w:szCs w:val="16"/>
      <w:lang w:eastAsia="x-none"/>
    </w:rPr>
  </w:style>
  <w:style w:type="character" w:customStyle="1" w:styleId="BodyText3Char">
    <w:name w:val="Body Text 3 Char"/>
    <w:link w:val="BodyText3"/>
    <w:locked/>
    <w:rsid w:val="0089698D"/>
    <w:rPr>
      <w:sz w:val="18"/>
      <w:szCs w:val="16"/>
      <w:lang w:val="en-GB" w:bidi="ar-SA"/>
    </w:rPr>
  </w:style>
  <w:style w:type="character" w:styleId="PageNumber">
    <w:name w:val="page number"/>
    <w:rsid w:val="000E2E4D"/>
    <w:rPr>
      <w:sz w:val="22"/>
    </w:rPr>
  </w:style>
  <w:style w:type="paragraph" w:styleId="ListBullet3">
    <w:name w:val="List Bullet 3"/>
    <w:basedOn w:val="ListBullet"/>
    <w:autoRedefine/>
    <w:rsid w:val="000E2E4D"/>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0E2E4D"/>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0E2E4D"/>
    <w:pPr>
      <w:spacing w:after="260"/>
      <w:jc w:val="center"/>
    </w:pPr>
  </w:style>
  <w:style w:type="paragraph" w:customStyle="1" w:styleId="acctcolumnheadingnospaceafter">
    <w:name w:val="acct column heading no space after"/>
    <w:aliases w:val="acn,acct column heading no sp"/>
    <w:basedOn w:val="acctcolumnheading"/>
    <w:rsid w:val="000E2E4D"/>
    <w:pPr>
      <w:spacing w:after="0"/>
    </w:pPr>
  </w:style>
  <w:style w:type="paragraph" w:customStyle="1" w:styleId="acctdividends">
    <w:name w:val="acct dividends"/>
    <w:aliases w:val="ad"/>
    <w:basedOn w:val="Normal"/>
    <w:rsid w:val="000E2E4D"/>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rsid w:val="000E2E4D"/>
    <w:pPr>
      <w:tabs>
        <w:tab w:val="decimal" w:pos="765"/>
      </w:tabs>
    </w:pPr>
  </w:style>
  <w:style w:type="paragraph" w:customStyle="1" w:styleId="acctindentnospaceafter">
    <w:name w:val="acct indent no space after"/>
    <w:aliases w:val="ain"/>
    <w:basedOn w:val="acctindent"/>
    <w:rsid w:val="000E2E4D"/>
    <w:pPr>
      <w:spacing w:after="0"/>
    </w:pPr>
  </w:style>
  <w:style w:type="paragraph" w:customStyle="1" w:styleId="acctindent">
    <w:name w:val="acct indent"/>
    <w:aliases w:val="ai"/>
    <w:basedOn w:val="BodyText"/>
    <w:rsid w:val="000E2E4D"/>
    <w:pPr>
      <w:ind w:left="284"/>
    </w:pPr>
  </w:style>
  <w:style w:type="paragraph" w:customStyle="1" w:styleId="acctmainheading">
    <w:name w:val="acct main heading"/>
    <w:aliases w:val="am"/>
    <w:basedOn w:val="Normal"/>
    <w:rsid w:val="000E2E4D"/>
    <w:pPr>
      <w:keepNext/>
      <w:spacing w:after="140" w:line="320" w:lineRule="atLeast"/>
    </w:pPr>
    <w:rPr>
      <w:b/>
      <w:sz w:val="28"/>
    </w:rPr>
  </w:style>
  <w:style w:type="paragraph" w:customStyle="1" w:styleId="acctmergecolhdg">
    <w:name w:val="acct merge col hdg"/>
    <w:aliases w:val="mh"/>
    <w:basedOn w:val="Normal"/>
    <w:rsid w:val="000E2E4D"/>
    <w:pPr>
      <w:jc w:val="center"/>
    </w:pPr>
    <w:rPr>
      <w:b/>
    </w:rPr>
  </w:style>
  <w:style w:type="paragraph" w:customStyle="1" w:styleId="acctnotecolumn">
    <w:name w:val="acct note column"/>
    <w:aliases w:val="an"/>
    <w:basedOn w:val="Normal"/>
    <w:rsid w:val="000E2E4D"/>
    <w:pPr>
      <w:jc w:val="center"/>
    </w:pPr>
  </w:style>
  <w:style w:type="paragraph" w:customStyle="1" w:styleId="acctreadnote">
    <w:name w:val="acct read note"/>
    <w:aliases w:val="ar"/>
    <w:basedOn w:val="BodyText"/>
    <w:rsid w:val="000E2E4D"/>
    <w:pPr>
      <w:framePr w:hSpace="180" w:vSpace="180" w:wrap="auto" w:hAnchor="margin" w:yAlign="bottom"/>
    </w:pPr>
  </w:style>
  <w:style w:type="paragraph" w:customStyle="1" w:styleId="acctsigneddirectors">
    <w:name w:val="acct signed directors"/>
    <w:aliases w:val="asd"/>
    <w:basedOn w:val="BodyText"/>
    <w:rsid w:val="000E2E4D"/>
    <w:pPr>
      <w:tabs>
        <w:tab w:val="left" w:pos="5103"/>
      </w:tabs>
      <w:spacing w:before="130" w:after="130"/>
    </w:pPr>
  </w:style>
  <w:style w:type="paragraph" w:customStyle="1" w:styleId="acctstatementheading">
    <w:name w:val="acct statement heading"/>
    <w:aliases w:val="as"/>
    <w:basedOn w:val="Heading2"/>
    <w:next w:val="Normal"/>
    <w:rsid w:val="000E2E4D"/>
    <w:pPr>
      <w:keepLines w:val="0"/>
      <w:ind w:left="567" w:hanging="567"/>
    </w:pPr>
    <w:rPr>
      <w:i w:val="0"/>
    </w:rPr>
  </w:style>
  <w:style w:type="paragraph" w:customStyle="1" w:styleId="acctstatementheadinga">
    <w:name w:val="acct statement heading (a)"/>
    <w:aliases w:val="asa"/>
    <w:basedOn w:val="acctstatementheading"/>
    <w:rsid w:val="000E2E4D"/>
    <w:pPr>
      <w:spacing w:line="260" w:lineRule="atLeast"/>
    </w:pPr>
    <w:rPr>
      <w:sz w:val="22"/>
    </w:rPr>
  </w:style>
  <w:style w:type="paragraph" w:customStyle="1" w:styleId="acctstatementsub-headingbolditalic">
    <w:name w:val="acct statement sub-heading bold italic"/>
    <w:aliases w:val="asbi"/>
    <w:basedOn w:val="Normal"/>
    <w:rsid w:val="000E2E4D"/>
    <w:pPr>
      <w:keepNext/>
      <w:keepLines/>
      <w:spacing w:before="130" w:after="130"/>
      <w:ind w:left="567"/>
    </w:pPr>
    <w:rPr>
      <w:b/>
      <w:bCs/>
      <w:i/>
    </w:rPr>
  </w:style>
  <w:style w:type="paragraph" w:customStyle="1" w:styleId="acctstatementsub-headingitalic">
    <w:name w:val="acct statement sub-heading italic"/>
    <w:aliases w:val="asi"/>
    <w:basedOn w:val="Normal"/>
    <w:rsid w:val="000E2E4D"/>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0E2E4D"/>
    <w:pPr>
      <w:keepLines/>
      <w:spacing w:line="240" w:lineRule="atLeast"/>
      <w:ind w:left="540" w:firstLine="0"/>
    </w:pPr>
    <w:rPr>
      <w:sz w:val="22"/>
    </w:rPr>
  </w:style>
  <w:style w:type="paragraph" w:customStyle="1" w:styleId="acctstatementsub-sub-heading">
    <w:name w:val="acct statement sub-sub-heading"/>
    <w:aliases w:val="asss"/>
    <w:basedOn w:val="block2"/>
    <w:next w:val="Normal"/>
    <w:rsid w:val="000E2E4D"/>
    <w:pPr>
      <w:keepNext/>
      <w:keepLines/>
      <w:spacing w:before="130" w:after="130"/>
    </w:pPr>
    <w:rPr>
      <w:b/>
      <w:bCs/>
      <w:i/>
    </w:rPr>
  </w:style>
  <w:style w:type="paragraph" w:customStyle="1" w:styleId="block2">
    <w:name w:val="block2"/>
    <w:aliases w:val="b2"/>
    <w:basedOn w:val="block"/>
    <w:rsid w:val="000E2E4D"/>
    <w:pPr>
      <w:ind w:left="1134"/>
    </w:pPr>
  </w:style>
  <w:style w:type="paragraph" w:customStyle="1" w:styleId="block">
    <w:name w:val="block"/>
    <w:aliases w:val="b,b + Angsana New,Bold,Left:  0...."/>
    <w:basedOn w:val="BodyText"/>
    <w:rsid w:val="000E2E4D"/>
    <w:pPr>
      <w:ind w:left="567"/>
    </w:pPr>
  </w:style>
  <w:style w:type="paragraph" w:customStyle="1" w:styleId="acctstatementsub-sub-sub-heading">
    <w:name w:val="acct statement sub-sub-sub-heading"/>
    <w:aliases w:val="assss"/>
    <w:basedOn w:val="acctstatementsub-sub-heading"/>
    <w:rsid w:val="000E2E4D"/>
    <w:rPr>
      <w:b w:val="0"/>
    </w:rPr>
  </w:style>
  <w:style w:type="paragraph" w:customStyle="1" w:styleId="accttwofigureslongernumber">
    <w:name w:val="acct two figures longer number"/>
    <w:aliases w:val="a2+"/>
    <w:basedOn w:val="Normal"/>
    <w:rsid w:val="000E2E4D"/>
    <w:pPr>
      <w:tabs>
        <w:tab w:val="decimal" w:pos="1247"/>
      </w:tabs>
    </w:pPr>
  </w:style>
  <w:style w:type="paragraph" w:customStyle="1" w:styleId="accttwofigures">
    <w:name w:val="acct two figures"/>
    <w:aliases w:val="a2"/>
    <w:basedOn w:val="Normal"/>
    <w:rsid w:val="000E2E4D"/>
    <w:pPr>
      <w:tabs>
        <w:tab w:val="decimal" w:pos="1021"/>
      </w:tabs>
    </w:pPr>
  </w:style>
  <w:style w:type="paragraph" w:customStyle="1" w:styleId="accttwolines">
    <w:name w:val="acct two lines"/>
    <w:aliases w:val="a2l"/>
    <w:basedOn w:val="Normal"/>
    <w:rsid w:val="000E2E4D"/>
    <w:pPr>
      <w:spacing w:after="240"/>
      <w:ind w:left="142" w:hanging="142"/>
    </w:pPr>
  </w:style>
  <w:style w:type="paragraph" w:customStyle="1" w:styleId="accttwolinesnospaceafter">
    <w:name w:val="acct two lines no space after"/>
    <w:aliases w:val="a2ln"/>
    <w:basedOn w:val="Normal"/>
    <w:rsid w:val="000E2E4D"/>
    <w:pPr>
      <w:ind w:left="142" w:hanging="142"/>
    </w:pPr>
  </w:style>
  <w:style w:type="paragraph" w:customStyle="1" w:styleId="blocknospaceafter">
    <w:name w:val="block no space after"/>
    <w:aliases w:val="bn"/>
    <w:basedOn w:val="block"/>
    <w:rsid w:val="000E2E4D"/>
    <w:pPr>
      <w:spacing w:after="0"/>
    </w:pPr>
  </w:style>
  <w:style w:type="paragraph" w:customStyle="1" w:styleId="block2nospaceafter">
    <w:name w:val="block2 no space after"/>
    <w:aliases w:val="b2n,block2 no sp"/>
    <w:basedOn w:val="block2"/>
    <w:rsid w:val="000E2E4D"/>
    <w:pPr>
      <w:spacing w:after="0"/>
    </w:pPr>
  </w:style>
  <w:style w:type="paragraph" w:customStyle="1" w:styleId="List1a">
    <w:name w:val="List 1a"/>
    <w:aliases w:val="1a"/>
    <w:basedOn w:val="Normal"/>
    <w:rsid w:val="000E2E4D"/>
    <w:pPr>
      <w:spacing w:after="260"/>
      <w:ind w:left="567" w:hanging="567"/>
    </w:pPr>
  </w:style>
  <w:style w:type="paragraph" w:customStyle="1" w:styleId="List2i">
    <w:name w:val="List 2i"/>
    <w:aliases w:val="2i"/>
    <w:basedOn w:val="Normal"/>
    <w:rsid w:val="000E2E4D"/>
    <w:pPr>
      <w:spacing w:after="260"/>
      <w:ind w:left="1134" w:hanging="567"/>
    </w:pPr>
  </w:style>
  <w:style w:type="paragraph" w:styleId="MacroText">
    <w:name w:val="macro"/>
    <w:link w:val="MacroTextChar"/>
    <w:rsid w:val="000E2E4D"/>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uiPriority w:val="99"/>
    <w:locked/>
    <w:rsid w:val="0089698D"/>
    <w:rPr>
      <w:rFonts w:ascii="Courier New" w:hAnsi="Courier New"/>
      <w:lang w:val="en-AU" w:eastAsia="en-US" w:bidi="ar-SA"/>
    </w:rPr>
  </w:style>
  <w:style w:type="paragraph" w:styleId="TOC1">
    <w:name w:val="toc 1"/>
    <w:basedOn w:val="Normal"/>
    <w:autoRedefine/>
    <w:semiHidden/>
    <w:rsid w:val="000E2E4D"/>
    <w:pPr>
      <w:tabs>
        <w:tab w:val="right" w:pos="8221"/>
      </w:tabs>
      <w:spacing w:before="260" w:line="240" w:lineRule="auto"/>
      <w:ind w:left="851" w:right="567" w:hanging="851"/>
    </w:pPr>
    <w:rPr>
      <w:sz w:val="28"/>
    </w:rPr>
  </w:style>
  <w:style w:type="paragraph" w:styleId="TOC2">
    <w:name w:val="toc 2"/>
    <w:basedOn w:val="TOC1"/>
    <w:autoRedefine/>
    <w:semiHidden/>
    <w:rsid w:val="00EC3A76"/>
    <w:pPr>
      <w:tabs>
        <w:tab w:val="left" w:pos="540"/>
      </w:tabs>
      <w:spacing w:before="4" w:line="220" w:lineRule="exact"/>
      <w:ind w:left="540" w:hanging="540"/>
    </w:pPr>
    <w:rPr>
      <w:rFonts w:asciiTheme="minorBidi" w:hAnsiTheme="minorBidi" w:cstheme="minorBidi"/>
      <w:b/>
      <w:bCs/>
      <w:sz w:val="26"/>
      <w:szCs w:val="26"/>
    </w:rPr>
  </w:style>
  <w:style w:type="paragraph" w:styleId="TOC3">
    <w:name w:val="toc 3"/>
    <w:basedOn w:val="TOC2"/>
    <w:autoRedefine/>
    <w:semiHidden/>
    <w:rsid w:val="000E2E4D"/>
    <w:pPr>
      <w:ind w:left="1418" w:hanging="1418"/>
    </w:pPr>
  </w:style>
  <w:style w:type="paragraph" w:styleId="TOC4">
    <w:name w:val="toc 4"/>
    <w:basedOn w:val="TOC3"/>
    <w:autoRedefine/>
    <w:semiHidden/>
    <w:rsid w:val="000E2E4D"/>
  </w:style>
  <w:style w:type="paragraph" w:customStyle="1" w:styleId="zcompanyname">
    <w:name w:val="zcompany name"/>
    <w:aliases w:val="cn"/>
    <w:basedOn w:val="Normal"/>
    <w:rsid w:val="000E2E4D"/>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0E2E4D"/>
  </w:style>
  <w:style w:type="paragraph" w:customStyle="1" w:styleId="zreportaddinfo">
    <w:name w:val="zreport addinfo"/>
    <w:basedOn w:val="Normal"/>
    <w:rsid w:val="000E2E4D"/>
    <w:pPr>
      <w:framePr w:wrap="around" w:hAnchor="page" w:xAlign="center" w:yAlign="bottom"/>
      <w:jc w:val="center"/>
    </w:pPr>
    <w:rPr>
      <w:noProof/>
      <w:sz w:val="20"/>
    </w:rPr>
  </w:style>
  <w:style w:type="paragraph" w:customStyle="1" w:styleId="zreportaddinfoit">
    <w:name w:val="zreport addinfoit"/>
    <w:basedOn w:val="Normal"/>
    <w:rsid w:val="000E2E4D"/>
    <w:pPr>
      <w:framePr w:wrap="around" w:hAnchor="page" w:xAlign="center" w:yAlign="bottom"/>
      <w:jc w:val="center"/>
    </w:pPr>
    <w:rPr>
      <w:i/>
      <w:sz w:val="20"/>
    </w:rPr>
  </w:style>
  <w:style w:type="paragraph" w:customStyle="1" w:styleId="zreportname">
    <w:name w:val="zreport name"/>
    <w:aliases w:val="rn"/>
    <w:basedOn w:val="Normal"/>
    <w:rsid w:val="000E2E4D"/>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0E2E4D"/>
    <w:pPr>
      <w:framePr w:wrap="around"/>
      <w:spacing w:line="360" w:lineRule="exact"/>
    </w:pPr>
    <w:rPr>
      <w:sz w:val="32"/>
    </w:rPr>
  </w:style>
  <w:style w:type="paragraph" w:customStyle="1" w:styleId="BodyTexthalfspaceafter">
    <w:name w:val="Body Text half space after"/>
    <w:aliases w:val="hs"/>
    <w:basedOn w:val="BodyText"/>
    <w:rsid w:val="000E2E4D"/>
    <w:pPr>
      <w:spacing w:after="130"/>
    </w:pPr>
  </w:style>
  <w:style w:type="paragraph" w:customStyle="1" w:styleId="ind">
    <w:name w:val="*ind"/>
    <w:basedOn w:val="BodyText"/>
    <w:rsid w:val="000E2E4D"/>
    <w:pPr>
      <w:ind w:left="340" w:hanging="340"/>
    </w:pPr>
  </w:style>
  <w:style w:type="paragraph" w:customStyle="1" w:styleId="acctindenthalfspaceafter">
    <w:name w:val="acct indent half space after"/>
    <w:aliases w:val="aihs"/>
    <w:basedOn w:val="acctindent"/>
    <w:rsid w:val="000E2E4D"/>
    <w:pPr>
      <w:spacing w:after="130"/>
    </w:pPr>
  </w:style>
  <w:style w:type="paragraph" w:customStyle="1" w:styleId="keeptogethernormal">
    <w:name w:val="keep together normal"/>
    <w:aliases w:val="ktn"/>
    <w:basedOn w:val="Normal"/>
    <w:rsid w:val="000E2E4D"/>
    <w:pPr>
      <w:keepNext/>
      <w:keepLines/>
    </w:pPr>
  </w:style>
  <w:style w:type="paragraph" w:customStyle="1" w:styleId="nineptheading">
    <w:name w:val="nine pt heading"/>
    <w:aliases w:val="9h"/>
    <w:basedOn w:val="nineptbodytext"/>
    <w:rsid w:val="000E2E4D"/>
    <w:rPr>
      <w:b/>
      <w:bCs/>
    </w:rPr>
  </w:style>
  <w:style w:type="paragraph" w:customStyle="1" w:styleId="nineptbodytext">
    <w:name w:val="nine pt body text"/>
    <w:aliases w:val="9bt"/>
    <w:basedOn w:val="nineptnormal"/>
    <w:rsid w:val="000E2E4D"/>
    <w:pPr>
      <w:spacing w:after="220"/>
    </w:pPr>
  </w:style>
  <w:style w:type="paragraph" w:customStyle="1" w:styleId="nineptnormal">
    <w:name w:val="nine pt normal"/>
    <w:aliases w:val="9n"/>
    <w:basedOn w:val="Normal"/>
    <w:rsid w:val="000E2E4D"/>
    <w:pPr>
      <w:spacing w:line="220" w:lineRule="atLeast"/>
    </w:pPr>
    <w:rPr>
      <w:sz w:val="18"/>
    </w:rPr>
  </w:style>
  <w:style w:type="paragraph" w:customStyle="1" w:styleId="nineptheadingcentred">
    <w:name w:val="nine pt heading centred"/>
    <w:aliases w:val="9hc"/>
    <w:basedOn w:val="nineptheading"/>
    <w:rsid w:val="000E2E4D"/>
    <w:pPr>
      <w:jc w:val="center"/>
    </w:pPr>
  </w:style>
  <w:style w:type="paragraph" w:customStyle="1" w:styleId="heading">
    <w:name w:val="heading"/>
    <w:aliases w:val="h"/>
    <w:basedOn w:val="BodyText"/>
    <w:rsid w:val="000E2E4D"/>
    <w:rPr>
      <w:b/>
    </w:rPr>
  </w:style>
  <w:style w:type="paragraph" w:customStyle="1" w:styleId="headingcentred">
    <w:name w:val="heading centred"/>
    <w:aliases w:val="hc"/>
    <w:basedOn w:val="heading"/>
    <w:rsid w:val="000E2E4D"/>
    <w:pPr>
      <w:jc w:val="center"/>
    </w:pPr>
  </w:style>
  <w:style w:type="paragraph" w:customStyle="1" w:styleId="Normalcentred">
    <w:name w:val="Normal centred"/>
    <w:aliases w:val="nc"/>
    <w:basedOn w:val="acctcolumnheadingnospaceafter"/>
    <w:rsid w:val="000E2E4D"/>
  </w:style>
  <w:style w:type="paragraph" w:customStyle="1" w:styleId="nineptheadingcentredbold">
    <w:name w:val="nine pt heading centred bold"/>
    <w:aliases w:val="9hcb"/>
    <w:basedOn w:val="Normal"/>
    <w:rsid w:val="000E2E4D"/>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0E2E4D"/>
    <w:pPr>
      <w:ind w:left="-57" w:right="-57"/>
    </w:pPr>
  </w:style>
  <w:style w:type="paragraph" w:customStyle="1" w:styleId="nineptnormalheadinghalfspace">
    <w:name w:val="nine pt normal heading half space"/>
    <w:aliases w:val="9nhhs"/>
    <w:basedOn w:val="nineptnormalheading"/>
    <w:rsid w:val="000E2E4D"/>
    <w:pPr>
      <w:spacing w:after="80"/>
    </w:pPr>
  </w:style>
  <w:style w:type="paragraph" w:customStyle="1" w:styleId="nineptnormalheading">
    <w:name w:val="nine pt normal heading"/>
    <w:aliases w:val="9nh"/>
    <w:basedOn w:val="nineptnormal"/>
    <w:rsid w:val="000E2E4D"/>
    <w:rPr>
      <w:b/>
    </w:rPr>
  </w:style>
  <w:style w:type="paragraph" w:customStyle="1" w:styleId="nineptcolumntab1">
    <w:name w:val="nine pt column tab1"/>
    <w:aliases w:val="a91"/>
    <w:basedOn w:val="nineptnormal"/>
    <w:rsid w:val="000E2E4D"/>
    <w:pPr>
      <w:tabs>
        <w:tab w:val="decimal" w:pos="737"/>
      </w:tabs>
    </w:pPr>
  </w:style>
  <w:style w:type="paragraph" w:customStyle="1" w:styleId="nineptnormalitalicheading">
    <w:name w:val="nine pt normal italic heading"/>
    <w:aliases w:val="9nith"/>
    <w:basedOn w:val="nineptnormalheading"/>
    <w:rsid w:val="000E2E4D"/>
    <w:rPr>
      <w:i/>
      <w:iCs/>
    </w:rPr>
  </w:style>
  <w:style w:type="paragraph" w:customStyle="1" w:styleId="Normalheadingcentred">
    <w:name w:val="Normal heading centred"/>
    <w:aliases w:val="nhc"/>
    <w:basedOn w:val="Normalheading"/>
    <w:rsid w:val="000E2E4D"/>
    <w:pPr>
      <w:jc w:val="center"/>
    </w:pPr>
  </w:style>
  <w:style w:type="paragraph" w:customStyle="1" w:styleId="Normalheading">
    <w:name w:val="Normal heading"/>
    <w:aliases w:val="nh"/>
    <w:basedOn w:val="Normal"/>
    <w:rsid w:val="000E2E4D"/>
    <w:rPr>
      <w:b/>
      <w:bCs/>
    </w:rPr>
  </w:style>
  <w:style w:type="paragraph" w:customStyle="1" w:styleId="ListBullethalfspaceafter">
    <w:name w:val="List Bullet half space after"/>
    <w:aliases w:val="lbhs"/>
    <w:basedOn w:val="ListBullet"/>
    <w:rsid w:val="000E2E4D"/>
    <w:pPr>
      <w:spacing w:after="130"/>
    </w:pPr>
  </w:style>
  <w:style w:type="paragraph" w:customStyle="1" w:styleId="accttwofigurescents">
    <w:name w:val="acct two figures cents"/>
    <w:aliases w:val="a2c,acct two figures ¢ sign"/>
    <w:basedOn w:val="Normal"/>
    <w:rsid w:val="000E2E4D"/>
    <w:pPr>
      <w:tabs>
        <w:tab w:val="decimal" w:pos="284"/>
      </w:tabs>
    </w:pPr>
  </w:style>
  <w:style w:type="paragraph" w:customStyle="1" w:styleId="accttwofiguresdecimal">
    <w:name w:val="acct two figures decimal"/>
    <w:aliases w:val="a2d"/>
    <w:basedOn w:val="Normal"/>
    <w:rsid w:val="000E2E4D"/>
    <w:pPr>
      <w:tabs>
        <w:tab w:val="decimal" w:pos="510"/>
      </w:tabs>
    </w:pPr>
  </w:style>
  <w:style w:type="paragraph" w:customStyle="1" w:styleId="NormalIndent1">
    <w:name w:val="Normal Indent1"/>
    <w:basedOn w:val="Normal"/>
    <w:uiPriority w:val="99"/>
    <w:rsid w:val="000E2E4D"/>
    <w:pPr>
      <w:ind w:left="142"/>
    </w:pPr>
  </w:style>
  <w:style w:type="paragraph" w:customStyle="1" w:styleId="ListBullet2nospaceafter">
    <w:name w:val="List Bullet 2 no space after"/>
    <w:aliases w:val="lb2n"/>
    <w:basedOn w:val="ListBullet2"/>
    <w:rsid w:val="000E2E4D"/>
    <w:pPr>
      <w:spacing w:after="0"/>
    </w:pPr>
  </w:style>
  <w:style w:type="paragraph" w:customStyle="1" w:styleId="ListBullet2halfspaceafter">
    <w:name w:val="List Bullet 2 half space after"/>
    <w:aliases w:val="lb2hs"/>
    <w:basedOn w:val="ListBullet2"/>
    <w:rsid w:val="000E2E4D"/>
    <w:pPr>
      <w:spacing w:after="130"/>
    </w:pPr>
  </w:style>
  <w:style w:type="paragraph" w:customStyle="1" w:styleId="BodyTextIndentitalichalfspafter">
    <w:name w:val="Body Text Indent italic half sp after"/>
    <w:aliases w:val="iitalhs"/>
    <w:basedOn w:val="BodyTextIndentitalic"/>
    <w:rsid w:val="000E2E4D"/>
    <w:pPr>
      <w:spacing w:after="130"/>
    </w:pPr>
  </w:style>
  <w:style w:type="paragraph" w:customStyle="1" w:styleId="BodyTextIndentitalic">
    <w:name w:val="Body Text Indent italic"/>
    <w:aliases w:val="iital"/>
    <w:basedOn w:val="BodyTextIndent"/>
    <w:rsid w:val="000E2E4D"/>
    <w:rPr>
      <w:i/>
      <w:iCs/>
    </w:rPr>
  </w:style>
  <w:style w:type="paragraph" w:customStyle="1" w:styleId="BodyTextIndenthalfspaceafter">
    <w:name w:val="Body Text Indent half space after"/>
    <w:aliases w:val="ihs"/>
    <w:basedOn w:val="BodyTextIndent"/>
    <w:rsid w:val="000E2E4D"/>
    <w:pPr>
      <w:spacing w:after="130"/>
    </w:pPr>
  </w:style>
  <w:style w:type="paragraph" w:customStyle="1" w:styleId="BodyTextonepointafter">
    <w:name w:val="Body Text one point after"/>
    <w:aliases w:val="bt1"/>
    <w:basedOn w:val="BodyText"/>
    <w:rsid w:val="000E2E4D"/>
    <w:pPr>
      <w:spacing w:after="20"/>
    </w:pPr>
  </w:style>
  <w:style w:type="paragraph" w:customStyle="1" w:styleId="keeptogether">
    <w:name w:val="keep together"/>
    <w:aliases w:val="kt"/>
    <w:basedOn w:val="BodyText"/>
    <w:rsid w:val="000E2E4D"/>
    <w:pPr>
      <w:keepNext/>
      <w:keepLines/>
    </w:pPr>
  </w:style>
  <w:style w:type="paragraph" w:customStyle="1" w:styleId="acctthreecolumns">
    <w:name w:val="acct three columns"/>
    <w:aliases w:val="a3,acct three figures"/>
    <w:basedOn w:val="Normal"/>
    <w:rsid w:val="000E2E4D"/>
    <w:pPr>
      <w:tabs>
        <w:tab w:val="decimal" w:pos="1361"/>
      </w:tabs>
    </w:pPr>
  </w:style>
  <w:style w:type="paragraph" w:customStyle="1" w:styleId="acctthreecolumnsshorternumber">
    <w:name w:val="acct three columns shorter number"/>
    <w:aliases w:val="a3-"/>
    <w:basedOn w:val="Normal"/>
    <w:rsid w:val="000E2E4D"/>
    <w:pPr>
      <w:tabs>
        <w:tab w:val="decimal" w:pos="1021"/>
      </w:tabs>
    </w:pPr>
  </w:style>
  <w:style w:type="character" w:styleId="FootnoteReference">
    <w:name w:val="footnote reference"/>
    <w:aliases w:val="fr"/>
    <w:semiHidden/>
    <w:rsid w:val="000E2E4D"/>
    <w:rPr>
      <w:position w:val="6"/>
      <w:sz w:val="14"/>
    </w:rPr>
  </w:style>
  <w:style w:type="paragraph" w:customStyle="1" w:styleId="tabletext">
    <w:name w:val="table text"/>
    <w:aliases w:val="tt"/>
    <w:basedOn w:val="Normal"/>
    <w:rsid w:val="000E2E4D"/>
    <w:pPr>
      <w:spacing w:before="130" w:after="130"/>
    </w:pPr>
  </w:style>
  <w:style w:type="paragraph" w:customStyle="1" w:styleId="BodyTextitalic">
    <w:name w:val="Body Text italic"/>
    <w:basedOn w:val="BodyText"/>
    <w:rsid w:val="000E2E4D"/>
    <w:rPr>
      <w:i/>
      <w:iCs/>
    </w:rPr>
  </w:style>
  <w:style w:type="paragraph" w:customStyle="1" w:styleId="BodyTextIndentnosp">
    <w:name w:val="Body Text Indent no sp"/>
    <w:aliases w:val="in,indent no space after"/>
    <w:basedOn w:val="BodyTextIndent"/>
    <w:rsid w:val="000E2E4D"/>
    <w:pPr>
      <w:spacing w:after="0"/>
    </w:pPr>
  </w:style>
  <w:style w:type="paragraph" w:customStyle="1" w:styleId="acctfourfiguresdecimal">
    <w:name w:val="acct four figures decimal"/>
    <w:aliases w:val="a4d"/>
    <w:basedOn w:val="Normal"/>
    <w:rsid w:val="000E2E4D"/>
    <w:pPr>
      <w:tabs>
        <w:tab w:val="decimal" w:pos="383"/>
      </w:tabs>
    </w:pPr>
  </w:style>
  <w:style w:type="paragraph" w:customStyle="1" w:styleId="headingnospaceafter">
    <w:name w:val="heading no space after"/>
    <w:aliases w:val="hn,heading no space"/>
    <w:basedOn w:val="heading"/>
    <w:rsid w:val="000E2E4D"/>
    <w:pPr>
      <w:spacing w:after="0"/>
    </w:pPr>
  </w:style>
  <w:style w:type="paragraph" w:customStyle="1" w:styleId="acctnotecolumndecimal">
    <w:name w:val="acct note column decimal"/>
    <w:aliases w:val="and"/>
    <w:basedOn w:val="Normal"/>
    <w:rsid w:val="000E2E4D"/>
    <w:pPr>
      <w:tabs>
        <w:tab w:val="decimal" w:pos="425"/>
      </w:tabs>
    </w:pPr>
  </w:style>
  <w:style w:type="paragraph" w:customStyle="1" w:styleId="index">
    <w:name w:val="index"/>
    <w:aliases w:val="ix"/>
    <w:basedOn w:val="BodyText"/>
    <w:rsid w:val="000E2E4D"/>
    <w:pPr>
      <w:spacing w:after="20"/>
    </w:pPr>
  </w:style>
  <w:style w:type="paragraph" w:customStyle="1" w:styleId="nineptbodytextbullet">
    <w:name w:val="nine pt body text bullet"/>
    <w:aliases w:val="9btb"/>
    <w:basedOn w:val="nineptbodytext"/>
    <w:rsid w:val="000E2E4D"/>
    <w:pPr>
      <w:numPr>
        <w:numId w:val="4"/>
      </w:numPr>
      <w:tabs>
        <w:tab w:val="clear" w:pos="360"/>
        <w:tab w:val="num" w:pos="284"/>
      </w:tabs>
      <w:spacing w:after="180"/>
    </w:pPr>
  </w:style>
  <w:style w:type="paragraph" w:customStyle="1" w:styleId="nineptnormalbullet">
    <w:name w:val="nine pt normal bullet"/>
    <w:aliases w:val="9nb"/>
    <w:basedOn w:val="nineptnormal"/>
    <w:rsid w:val="000E2E4D"/>
    <w:pPr>
      <w:numPr>
        <w:numId w:val="5"/>
      </w:numPr>
      <w:tabs>
        <w:tab w:val="clear" w:pos="360"/>
        <w:tab w:val="num" w:pos="284"/>
      </w:tabs>
    </w:pPr>
  </w:style>
  <w:style w:type="paragraph" w:customStyle="1" w:styleId="ninepttabletextblockbullet">
    <w:name w:val="nine pt table text block bullet"/>
    <w:aliases w:val="9ttbb"/>
    <w:basedOn w:val="ninepttabletextblock"/>
    <w:rsid w:val="000E2E4D"/>
    <w:pPr>
      <w:numPr>
        <w:numId w:val="6"/>
      </w:numPr>
      <w:tabs>
        <w:tab w:val="clear" w:pos="785"/>
        <w:tab w:val="num" w:pos="652"/>
      </w:tabs>
    </w:pPr>
  </w:style>
  <w:style w:type="paragraph" w:customStyle="1" w:styleId="ninepttabletextblock">
    <w:name w:val="nine pt table text block"/>
    <w:aliases w:val="9ttbk"/>
    <w:basedOn w:val="Normal"/>
    <w:rsid w:val="000E2E4D"/>
    <w:pPr>
      <w:spacing w:after="60" w:line="220" w:lineRule="atLeast"/>
      <w:ind w:left="425"/>
    </w:pPr>
    <w:rPr>
      <w:sz w:val="18"/>
    </w:rPr>
  </w:style>
  <w:style w:type="paragraph" w:customStyle="1" w:styleId="IndexHeading1">
    <w:name w:val="Index Heading1"/>
    <w:aliases w:val="ixh"/>
    <w:basedOn w:val="BodyText"/>
    <w:rsid w:val="000E2E4D"/>
    <w:pPr>
      <w:spacing w:after="130"/>
      <w:ind w:left="1134" w:hanging="1134"/>
    </w:pPr>
    <w:rPr>
      <w:b/>
    </w:rPr>
  </w:style>
  <w:style w:type="paragraph" w:customStyle="1" w:styleId="block2bullet">
    <w:name w:val="block2bullet"/>
    <w:aliases w:val="b2b"/>
    <w:basedOn w:val="block2"/>
    <w:rsid w:val="000E2E4D"/>
    <w:pPr>
      <w:numPr>
        <w:numId w:val="8"/>
      </w:numPr>
      <w:tabs>
        <w:tab w:val="clear" w:pos="340"/>
        <w:tab w:val="num" w:pos="1474"/>
      </w:tabs>
      <w:ind w:left="1474"/>
    </w:pPr>
  </w:style>
  <w:style w:type="paragraph" w:customStyle="1" w:styleId="tabletextheading">
    <w:name w:val="table text heading"/>
    <w:aliases w:val="tth"/>
    <w:basedOn w:val="tabletext"/>
    <w:rsid w:val="000E2E4D"/>
    <w:rPr>
      <w:b/>
      <w:bCs/>
    </w:rPr>
  </w:style>
  <w:style w:type="paragraph" w:customStyle="1" w:styleId="acctfourfiguresyears">
    <w:name w:val="acct four figures years"/>
    <w:aliases w:val="a4y"/>
    <w:basedOn w:val="Normal"/>
    <w:rsid w:val="000E2E4D"/>
    <w:pPr>
      <w:tabs>
        <w:tab w:val="decimal" w:pos="227"/>
      </w:tabs>
    </w:pPr>
  </w:style>
  <w:style w:type="paragraph" w:customStyle="1" w:styleId="accttwofiguresyears">
    <w:name w:val="acct two figures years"/>
    <w:aliases w:val="a2y"/>
    <w:basedOn w:val="Normal"/>
    <w:rsid w:val="000E2E4D"/>
    <w:pPr>
      <w:tabs>
        <w:tab w:val="decimal" w:pos="482"/>
      </w:tabs>
    </w:pPr>
  </w:style>
  <w:style w:type="paragraph" w:customStyle="1" w:styleId="Foreigncurrencytable">
    <w:name w:val="Foreign currency table"/>
    <w:basedOn w:val="Normal"/>
    <w:rsid w:val="000E2E4D"/>
    <w:pPr>
      <w:tabs>
        <w:tab w:val="decimal" w:pos="567"/>
      </w:tabs>
    </w:pPr>
  </w:style>
  <w:style w:type="paragraph" w:customStyle="1" w:styleId="headingitalicnospaceafter">
    <w:name w:val="heading italic no space after"/>
    <w:aliases w:val="hin"/>
    <w:basedOn w:val="Normal"/>
    <w:rsid w:val="000E2E4D"/>
    <w:rPr>
      <w:i/>
      <w:iCs/>
    </w:rPr>
  </w:style>
  <w:style w:type="paragraph" w:customStyle="1" w:styleId="accttwofigures0">
    <w:name w:val="acct two figures %"/>
    <w:aliases w:val="a2%"/>
    <w:basedOn w:val="Normal"/>
    <w:rsid w:val="000E2E4D"/>
    <w:pPr>
      <w:tabs>
        <w:tab w:val="decimal" w:pos="794"/>
      </w:tabs>
    </w:pPr>
  </w:style>
  <w:style w:type="paragraph" w:customStyle="1" w:styleId="accttwofigures2a22">
    <w:name w:val="acct two figures %2.a2%2"/>
    <w:basedOn w:val="Normal"/>
    <w:rsid w:val="000E2E4D"/>
    <w:pPr>
      <w:tabs>
        <w:tab w:val="decimal" w:pos="510"/>
      </w:tabs>
    </w:pPr>
  </w:style>
  <w:style w:type="paragraph" w:customStyle="1" w:styleId="blocklist">
    <w:name w:val="block list"/>
    <w:aliases w:val="blist"/>
    <w:basedOn w:val="block"/>
    <w:rsid w:val="000E2E4D"/>
    <w:pPr>
      <w:ind w:left="1134" w:hanging="567"/>
    </w:pPr>
  </w:style>
  <w:style w:type="paragraph" w:customStyle="1" w:styleId="blocklist2">
    <w:name w:val="block list2"/>
    <w:aliases w:val="blist2"/>
    <w:basedOn w:val="blocklist"/>
    <w:rsid w:val="000E2E4D"/>
    <w:pPr>
      <w:ind w:left="1701"/>
    </w:pPr>
  </w:style>
  <w:style w:type="paragraph" w:customStyle="1" w:styleId="acctfourfigureslongernumber">
    <w:name w:val="acct four figures longer number"/>
    <w:aliases w:val="a4+"/>
    <w:basedOn w:val="Normal"/>
    <w:rsid w:val="000E2E4D"/>
    <w:pPr>
      <w:tabs>
        <w:tab w:val="decimal" w:pos="851"/>
      </w:tabs>
    </w:pPr>
  </w:style>
  <w:style w:type="paragraph" w:customStyle="1" w:styleId="blockheading">
    <w:name w:val="block heading"/>
    <w:aliases w:val="bh"/>
    <w:basedOn w:val="block"/>
    <w:rsid w:val="000E2E4D"/>
    <w:pPr>
      <w:keepNext/>
      <w:keepLines/>
      <w:spacing w:before="70"/>
    </w:pPr>
    <w:rPr>
      <w:b/>
    </w:rPr>
  </w:style>
  <w:style w:type="paragraph" w:customStyle="1" w:styleId="blockheadingitalicnosp">
    <w:name w:val="block heading italic no sp"/>
    <w:aliases w:val="bhin"/>
    <w:basedOn w:val="blockheadingitalic"/>
    <w:rsid w:val="000E2E4D"/>
    <w:pPr>
      <w:spacing w:after="0"/>
    </w:pPr>
  </w:style>
  <w:style w:type="paragraph" w:customStyle="1" w:styleId="blockheadingitalic">
    <w:name w:val="block heading italic"/>
    <w:aliases w:val="bhi"/>
    <w:basedOn w:val="blockheadingitalicbold"/>
    <w:rsid w:val="000E2E4D"/>
    <w:rPr>
      <w:b w:val="0"/>
    </w:rPr>
  </w:style>
  <w:style w:type="paragraph" w:customStyle="1" w:styleId="blockheadingitalicbold">
    <w:name w:val="block heading italic bold"/>
    <w:aliases w:val="bhib"/>
    <w:basedOn w:val="blockheading"/>
    <w:rsid w:val="000E2E4D"/>
    <w:rPr>
      <w:i/>
    </w:rPr>
  </w:style>
  <w:style w:type="paragraph" w:customStyle="1" w:styleId="blockheadingnosp">
    <w:name w:val="block heading no sp"/>
    <w:aliases w:val="bhn,block heading no space after"/>
    <w:basedOn w:val="blockheading"/>
    <w:rsid w:val="000E2E4D"/>
    <w:pPr>
      <w:spacing w:after="0"/>
    </w:pPr>
  </w:style>
  <w:style w:type="paragraph" w:customStyle="1" w:styleId="smallreturn">
    <w:name w:val="small return"/>
    <w:aliases w:val="sr"/>
    <w:basedOn w:val="Normal"/>
    <w:rsid w:val="000E2E4D"/>
    <w:pPr>
      <w:spacing w:line="130" w:lineRule="exact"/>
    </w:pPr>
  </w:style>
  <w:style w:type="paragraph" w:customStyle="1" w:styleId="headingbolditalicnospaceafter">
    <w:name w:val="heading bold italic no space after"/>
    <w:aliases w:val="hbin"/>
    <w:basedOn w:val="headingbolditalic"/>
    <w:rsid w:val="000E2E4D"/>
    <w:pPr>
      <w:spacing w:after="0"/>
    </w:pPr>
  </w:style>
  <w:style w:type="paragraph" w:customStyle="1" w:styleId="headingbolditalic">
    <w:name w:val="heading bold italic"/>
    <w:aliases w:val="hbi"/>
    <w:basedOn w:val="heading"/>
    <w:rsid w:val="000E2E4D"/>
    <w:rPr>
      <w:i/>
    </w:rPr>
  </w:style>
  <w:style w:type="paragraph" w:customStyle="1" w:styleId="acctstatementheadingashorter">
    <w:name w:val="acct statement heading (a) shorter"/>
    <w:aliases w:val="asas"/>
    <w:basedOn w:val="Normal"/>
    <w:rsid w:val="000E2E4D"/>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0E2E4D"/>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0E2E4D"/>
    <w:pPr>
      <w:ind w:left="568" w:hanging="284"/>
    </w:pPr>
  </w:style>
  <w:style w:type="paragraph" w:customStyle="1" w:styleId="acctindenttabs">
    <w:name w:val="acct indent+tabs"/>
    <w:aliases w:val="ait"/>
    <w:basedOn w:val="acctindent"/>
    <w:rsid w:val="000E2E4D"/>
    <w:pPr>
      <w:tabs>
        <w:tab w:val="left" w:pos="851"/>
        <w:tab w:val="left" w:pos="1134"/>
      </w:tabs>
    </w:pPr>
  </w:style>
  <w:style w:type="paragraph" w:customStyle="1" w:styleId="acctindenttabsnospaceafter">
    <w:name w:val="acct indent+tabs no space after"/>
    <w:aliases w:val="aitn"/>
    <w:basedOn w:val="acctindenttabs"/>
    <w:rsid w:val="000E2E4D"/>
    <w:pPr>
      <w:spacing w:after="0"/>
    </w:pPr>
  </w:style>
  <w:style w:type="paragraph" w:customStyle="1" w:styleId="blockbullet">
    <w:name w:val="block bullet"/>
    <w:aliases w:val="bb"/>
    <w:basedOn w:val="block"/>
    <w:rsid w:val="000E2E4D"/>
    <w:pPr>
      <w:numPr>
        <w:numId w:val="9"/>
      </w:numPr>
      <w:tabs>
        <w:tab w:val="clear" w:pos="340"/>
        <w:tab w:val="num" w:pos="907"/>
      </w:tabs>
      <w:ind w:left="907"/>
    </w:pPr>
  </w:style>
  <w:style w:type="paragraph" w:customStyle="1" w:styleId="acctfourfigureslongernumber3">
    <w:name w:val="acct four figures longer number3"/>
    <w:aliases w:val="a4+3"/>
    <w:basedOn w:val="Normal"/>
    <w:rsid w:val="000E2E4D"/>
    <w:pPr>
      <w:tabs>
        <w:tab w:val="decimal" w:pos="964"/>
      </w:tabs>
    </w:pPr>
  </w:style>
  <w:style w:type="paragraph" w:customStyle="1" w:styleId="headingitalic">
    <w:name w:val="heading italic"/>
    <w:aliases w:val="hi"/>
    <w:basedOn w:val="headingbolditalic"/>
    <w:rsid w:val="000E2E4D"/>
    <w:rPr>
      <w:b w:val="0"/>
      <w:bCs/>
      <w:iCs/>
    </w:rPr>
  </w:style>
  <w:style w:type="paragraph" w:customStyle="1" w:styleId="blocklistnospaceafter">
    <w:name w:val="block list no space after"/>
    <w:aliases w:val="blistn"/>
    <w:basedOn w:val="blocklist"/>
    <w:rsid w:val="000E2E4D"/>
    <w:pPr>
      <w:spacing w:after="0"/>
    </w:pPr>
  </w:style>
  <w:style w:type="paragraph" w:customStyle="1" w:styleId="eightptnormal">
    <w:name w:val="eight pt normal"/>
    <w:aliases w:val="8n"/>
    <w:basedOn w:val="Normal"/>
    <w:rsid w:val="000E2E4D"/>
    <w:pPr>
      <w:spacing w:line="200" w:lineRule="atLeast"/>
    </w:pPr>
    <w:rPr>
      <w:sz w:val="16"/>
    </w:rPr>
  </w:style>
  <w:style w:type="paragraph" w:customStyle="1" w:styleId="eightptcolumnheading">
    <w:name w:val="eight pt column heading"/>
    <w:aliases w:val="8ch"/>
    <w:basedOn w:val="eightptnormal"/>
    <w:rsid w:val="000E2E4D"/>
    <w:pPr>
      <w:jc w:val="center"/>
    </w:pPr>
  </w:style>
  <w:style w:type="paragraph" w:customStyle="1" w:styleId="eightptnormalheadingcentred">
    <w:name w:val="eight pt normal heading centred"/>
    <w:aliases w:val="8nhc"/>
    <w:basedOn w:val="eightptnormalheading"/>
    <w:rsid w:val="000E2E4D"/>
    <w:pPr>
      <w:jc w:val="center"/>
    </w:pPr>
    <w:rPr>
      <w:bCs w:val="0"/>
    </w:rPr>
  </w:style>
  <w:style w:type="paragraph" w:customStyle="1" w:styleId="eightptnormalheading">
    <w:name w:val="eight pt normal heading"/>
    <w:aliases w:val="8nh"/>
    <w:basedOn w:val="eightptnormal"/>
    <w:rsid w:val="000E2E4D"/>
    <w:rPr>
      <w:b/>
      <w:bCs/>
    </w:rPr>
  </w:style>
  <w:style w:type="paragraph" w:customStyle="1" w:styleId="eightptbodytextheading">
    <w:name w:val="eight pt body text heading"/>
    <w:aliases w:val="8h"/>
    <w:basedOn w:val="eightptbodytext"/>
    <w:rsid w:val="000E2E4D"/>
    <w:rPr>
      <w:b/>
      <w:bCs/>
    </w:rPr>
  </w:style>
  <w:style w:type="paragraph" w:customStyle="1" w:styleId="eightptbodytext">
    <w:name w:val="eight pt body text"/>
    <w:aliases w:val="8bt"/>
    <w:basedOn w:val="eightptnormal"/>
    <w:rsid w:val="000E2E4D"/>
    <w:pPr>
      <w:spacing w:after="200"/>
    </w:pPr>
  </w:style>
  <w:style w:type="paragraph" w:customStyle="1" w:styleId="eightptcolumntabs">
    <w:name w:val="eight pt column tabs"/>
    <w:aliases w:val="a8"/>
    <w:basedOn w:val="eightptnormal"/>
    <w:rsid w:val="000E2E4D"/>
    <w:pPr>
      <w:tabs>
        <w:tab w:val="decimal" w:pos="482"/>
      </w:tabs>
      <w:ind w:left="-57" w:right="-57"/>
    </w:pPr>
  </w:style>
  <w:style w:type="paragraph" w:customStyle="1" w:styleId="eightpthalfspaceafter">
    <w:name w:val="eight pt half space after"/>
    <w:aliases w:val="8hs"/>
    <w:basedOn w:val="eightptnormal"/>
    <w:rsid w:val="000E2E4D"/>
    <w:pPr>
      <w:spacing w:after="100"/>
    </w:pPr>
  </w:style>
  <w:style w:type="paragraph" w:customStyle="1" w:styleId="eightptcolumnheadingspace">
    <w:name w:val="eight pt column heading+space"/>
    <w:aliases w:val="8chs"/>
    <w:basedOn w:val="eightptcolumnheading"/>
    <w:rsid w:val="000E2E4D"/>
    <w:pPr>
      <w:spacing w:after="200"/>
    </w:pPr>
  </w:style>
  <w:style w:type="paragraph" w:customStyle="1" w:styleId="eightptblocknosp">
    <w:name w:val="eight pt block no sp"/>
    <w:aliases w:val="8bn"/>
    <w:basedOn w:val="eightptblock"/>
    <w:rsid w:val="000E2E4D"/>
    <w:pPr>
      <w:spacing w:after="0"/>
    </w:pPr>
  </w:style>
  <w:style w:type="paragraph" w:customStyle="1" w:styleId="eightptblock">
    <w:name w:val="eight pt block"/>
    <w:aliases w:val="8b"/>
    <w:basedOn w:val="Normal"/>
    <w:rsid w:val="000E2E4D"/>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0E2E4D"/>
    <w:pPr>
      <w:spacing w:before="80" w:after="80"/>
    </w:pPr>
  </w:style>
  <w:style w:type="paragraph" w:customStyle="1" w:styleId="eightptcolumntabs2">
    <w:name w:val="eight pt column tabs2"/>
    <w:aliases w:val="a82"/>
    <w:basedOn w:val="eightptnormal"/>
    <w:rsid w:val="000E2E4D"/>
    <w:pPr>
      <w:tabs>
        <w:tab w:val="decimal" w:pos="539"/>
      </w:tabs>
      <w:ind w:left="-57" w:right="-57"/>
    </w:pPr>
  </w:style>
  <w:style w:type="paragraph" w:customStyle="1" w:styleId="acctstatementheadingshorter2">
    <w:name w:val="acct statement heading shorter2"/>
    <w:aliases w:val="as-2"/>
    <w:basedOn w:val="acctstatementheading"/>
    <w:rsid w:val="000E2E4D"/>
    <w:pPr>
      <w:ind w:right="5103"/>
    </w:pPr>
  </w:style>
  <w:style w:type="paragraph" w:customStyle="1" w:styleId="accttwofigureslongernumber2">
    <w:name w:val="acct two figures longer number2"/>
    <w:aliases w:val="a2+2"/>
    <w:basedOn w:val="Normal"/>
    <w:rsid w:val="000E2E4D"/>
    <w:pPr>
      <w:tabs>
        <w:tab w:val="decimal" w:pos="1332"/>
      </w:tabs>
    </w:pPr>
  </w:style>
  <w:style w:type="paragraph" w:customStyle="1" w:styleId="Normalbullet">
    <w:name w:val="Normal bullet"/>
    <w:aliases w:val="nb"/>
    <w:basedOn w:val="Normal"/>
    <w:rsid w:val="000E2E4D"/>
    <w:pPr>
      <w:numPr>
        <w:numId w:val="7"/>
      </w:numPr>
    </w:pPr>
  </w:style>
  <w:style w:type="paragraph" w:customStyle="1" w:styleId="blockindentnosp">
    <w:name w:val="block indent no sp"/>
    <w:aliases w:val="bin,binn,block + indent"/>
    <w:basedOn w:val="blockindent"/>
    <w:rsid w:val="000E2E4D"/>
    <w:pPr>
      <w:spacing w:after="0"/>
    </w:pPr>
  </w:style>
  <w:style w:type="paragraph" w:customStyle="1" w:styleId="blockindent">
    <w:name w:val="block indent"/>
    <w:aliases w:val="bi"/>
    <w:basedOn w:val="block"/>
    <w:rsid w:val="000E2E4D"/>
    <w:pPr>
      <w:ind w:left="737" w:hanging="170"/>
    </w:pPr>
  </w:style>
  <w:style w:type="paragraph" w:customStyle="1" w:styleId="nineptnormalcentred">
    <w:name w:val="nine pt normal centred"/>
    <w:aliases w:val="9nc"/>
    <w:basedOn w:val="nineptnormal"/>
    <w:rsid w:val="000E2E4D"/>
    <w:pPr>
      <w:jc w:val="center"/>
    </w:pPr>
  </w:style>
  <w:style w:type="paragraph" w:customStyle="1" w:styleId="nineptcol">
    <w:name w:val="nine pt %col"/>
    <w:aliases w:val="9%"/>
    <w:basedOn w:val="nineptnormal"/>
    <w:rsid w:val="000E2E4D"/>
    <w:pPr>
      <w:tabs>
        <w:tab w:val="decimal" w:pos="340"/>
      </w:tabs>
    </w:pPr>
  </w:style>
  <w:style w:type="paragraph" w:customStyle="1" w:styleId="nineptcolumntab">
    <w:name w:val="nine pt column tab"/>
    <w:aliases w:val="a9,nine pt column tabs"/>
    <w:basedOn w:val="nineptnormal"/>
    <w:rsid w:val="000E2E4D"/>
    <w:pPr>
      <w:tabs>
        <w:tab w:val="decimal" w:pos="624"/>
      </w:tabs>
      <w:spacing w:line="200" w:lineRule="atLeast"/>
    </w:pPr>
  </w:style>
  <w:style w:type="paragraph" w:customStyle="1" w:styleId="nineptnormalitalic">
    <w:name w:val="nine pt normal italic"/>
    <w:aliases w:val="9nit"/>
    <w:basedOn w:val="nineptnormal"/>
    <w:rsid w:val="000E2E4D"/>
    <w:rPr>
      <w:i/>
      <w:iCs/>
    </w:rPr>
  </w:style>
  <w:style w:type="paragraph" w:customStyle="1" w:styleId="nineptblocklistnospaceafter">
    <w:name w:val="nine pt block list no space after"/>
    <w:aliases w:val="9bln"/>
    <w:basedOn w:val="nineptblocklist"/>
    <w:rsid w:val="000E2E4D"/>
    <w:pPr>
      <w:spacing w:after="0"/>
    </w:pPr>
  </w:style>
  <w:style w:type="paragraph" w:customStyle="1" w:styleId="nineptblocklist">
    <w:name w:val="nine pt block list"/>
    <w:aliases w:val="9bl"/>
    <w:basedOn w:val="nineptblock"/>
    <w:rsid w:val="000E2E4D"/>
    <w:pPr>
      <w:ind w:left="992" w:hanging="425"/>
    </w:pPr>
  </w:style>
  <w:style w:type="paragraph" w:customStyle="1" w:styleId="nineptblock">
    <w:name w:val="nine pt block"/>
    <w:aliases w:val="9b"/>
    <w:basedOn w:val="nineptnormal"/>
    <w:rsid w:val="000E2E4D"/>
    <w:pPr>
      <w:spacing w:after="220"/>
      <w:ind w:left="567"/>
    </w:pPr>
  </w:style>
  <w:style w:type="paragraph" w:customStyle="1" w:styleId="acctfourfiguresshorternumber2">
    <w:name w:val="acct four figures shorter number2"/>
    <w:aliases w:val="a4-2"/>
    <w:basedOn w:val="Normal"/>
    <w:rsid w:val="000E2E4D"/>
    <w:pPr>
      <w:tabs>
        <w:tab w:val="decimal" w:pos="624"/>
      </w:tabs>
    </w:pPr>
  </w:style>
  <w:style w:type="paragraph" w:customStyle="1" w:styleId="nineptnormalheadingcentred">
    <w:name w:val="nine pt normal heading centred"/>
    <w:aliases w:val="9nhc"/>
    <w:basedOn w:val="nineptnormalheading"/>
    <w:rsid w:val="000E2E4D"/>
    <w:pPr>
      <w:jc w:val="center"/>
    </w:pPr>
  </w:style>
  <w:style w:type="paragraph" w:customStyle="1" w:styleId="nineptheadingcentredspace">
    <w:name w:val="nine pt heading centred + space"/>
    <w:aliases w:val="9hcs"/>
    <w:basedOn w:val="Normal"/>
    <w:rsid w:val="000E2E4D"/>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0E2E4D"/>
    <w:pPr>
      <w:tabs>
        <w:tab w:val="decimal" w:pos="227"/>
      </w:tabs>
    </w:pPr>
  </w:style>
  <w:style w:type="paragraph" w:customStyle="1" w:styleId="nineptcolumntab2">
    <w:name w:val="nine pt column tab2"/>
    <w:aliases w:val="a92,nine pt column tabs2"/>
    <w:basedOn w:val="nineptnormal"/>
    <w:rsid w:val="000E2E4D"/>
    <w:pPr>
      <w:tabs>
        <w:tab w:val="decimal" w:pos="510"/>
      </w:tabs>
    </w:pPr>
  </w:style>
  <w:style w:type="paragraph" w:customStyle="1" w:styleId="nineptonepointafter">
    <w:name w:val="nine pt one point after"/>
    <w:aliases w:val="9n1"/>
    <w:basedOn w:val="nineptnormal"/>
    <w:rsid w:val="000E2E4D"/>
    <w:pPr>
      <w:spacing w:after="20"/>
    </w:pPr>
  </w:style>
  <w:style w:type="paragraph" w:customStyle="1" w:styleId="nineptblockind">
    <w:name w:val="nine pt block *ind"/>
    <w:aliases w:val="9b*ind"/>
    <w:basedOn w:val="nineptblock"/>
    <w:rsid w:val="000E2E4D"/>
    <w:pPr>
      <w:ind w:left="851" w:hanging="284"/>
    </w:pPr>
  </w:style>
  <w:style w:type="paragraph" w:customStyle="1" w:styleId="headingonepointafter">
    <w:name w:val="heading one point after"/>
    <w:aliases w:val="h1p"/>
    <w:basedOn w:val="heading"/>
    <w:rsid w:val="000E2E4D"/>
    <w:pPr>
      <w:spacing w:after="20"/>
    </w:pPr>
  </w:style>
  <w:style w:type="paragraph" w:customStyle="1" w:styleId="blockbulletnospaceafter">
    <w:name w:val="block bullet no space after"/>
    <w:aliases w:val="bbn,block bullet no sp"/>
    <w:basedOn w:val="blockbullet"/>
    <w:rsid w:val="000E2E4D"/>
    <w:pPr>
      <w:spacing w:after="0"/>
    </w:pPr>
  </w:style>
  <w:style w:type="paragraph" w:customStyle="1" w:styleId="acctstatementheadingaitalicbold">
    <w:name w:val="acct statement heading (a) italic bold"/>
    <w:aliases w:val="asaib"/>
    <w:basedOn w:val="acctstatementheadinga"/>
    <w:rsid w:val="000E2E4D"/>
    <w:pPr>
      <w:spacing w:before="0" w:after="260"/>
    </w:pPr>
    <w:rPr>
      <w:i/>
    </w:rPr>
  </w:style>
  <w:style w:type="paragraph" w:customStyle="1" w:styleId="nineptblocknosp">
    <w:name w:val="nine pt block no sp"/>
    <w:aliases w:val="9bn"/>
    <w:basedOn w:val="Normal"/>
    <w:rsid w:val="000E2E4D"/>
    <w:pPr>
      <w:spacing w:line="220" w:lineRule="atLeast"/>
      <w:ind w:left="567"/>
    </w:pPr>
    <w:rPr>
      <w:sz w:val="18"/>
    </w:rPr>
  </w:style>
  <w:style w:type="paragraph" w:customStyle="1" w:styleId="nineptnormalheadingbolditalic">
    <w:name w:val="nine pt normal heading bold italic"/>
    <w:aliases w:val="9h2"/>
    <w:basedOn w:val="nineptnormalheading"/>
    <w:rsid w:val="000E2E4D"/>
    <w:rPr>
      <w:i/>
      <w:iCs/>
    </w:rPr>
  </w:style>
  <w:style w:type="paragraph" w:customStyle="1" w:styleId="nineptnormalhalfspace">
    <w:name w:val="nine pt normal half space"/>
    <w:aliases w:val="9nhs"/>
    <w:basedOn w:val="nineptnormal"/>
    <w:rsid w:val="000E2E4D"/>
    <w:pPr>
      <w:spacing w:after="80"/>
    </w:pPr>
  </w:style>
  <w:style w:type="paragraph" w:customStyle="1" w:styleId="nineptratecol">
    <w:name w:val="nine pt rate col"/>
    <w:aliases w:val="a9r"/>
    <w:basedOn w:val="nineptnormal"/>
    <w:rsid w:val="000E2E4D"/>
    <w:pPr>
      <w:tabs>
        <w:tab w:val="decimal" w:pos="397"/>
      </w:tabs>
    </w:pPr>
  </w:style>
  <w:style w:type="paragraph" w:customStyle="1" w:styleId="nineptblockitalics">
    <w:name w:val="nine pt block italics"/>
    <w:aliases w:val="9bit"/>
    <w:basedOn w:val="nineptblock"/>
    <w:rsid w:val="000E2E4D"/>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E2E4D"/>
    <w:pPr>
      <w:spacing w:after="80"/>
    </w:pPr>
  </w:style>
  <w:style w:type="paragraph" w:customStyle="1" w:styleId="nineptbodytextheading">
    <w:name w:val="nine pt body text heading"/>
    <w:aliases w:val="9bth"/>
    <w:basedOn w:val="Footer"/>
    <w:rsid w:val="000E2E4D"/>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0E2E4D"/>
    <w:pPr>
      <w:jc w:val="center"/>
    </w:pPr>
  </w:style>
  <w:style w:type="paragraph" w:customStyle="1" w:styleId="nineptnormalheadingcentredwider">
    <w:name w:val="nine pt normal heading centred wider"/>
    <w:aliases w:val="9nhcw"/>
    <w:basedOn w:val="nineptnormalheadingcentred"/>
    <w:rsid w:val="000E2E4D"/>
    <w:pPr>
      <w:ind w:left="-85" w:right="-85"/>
    </w:pPr>
  </w:style>
  <w:style w:type="paragraph" w:customStyle="1" w:styleId="nineptcolumntabs5">
    <w:name w:val="nine pt column tabs5"/>
    <w:aliases w:val="a95,nine pt column tab5"/>
    <w:basedOn w:val="Normal"/>
    <w:rsid w:val="000E2E4D"/>
    <w:pPr>
      <w:tabs>
        <w:tab w:val="decimal" w:pos="794"/>
      </w:tabs>
      <w:spacing w:line="220" w:lineRule="atLeast"/>
    </w:pPr>
    <w:rPr>
      <w:sz w:val="18"/>
    </w:rPr>
  </w:style>
  <w:style w:type="paragraph" w:customStyle="1" w:styleId="ninebtbodytextcentred">
    <w:name w:val="nine bt body text centred"/>
    <w:aliases w:val="9btc"/>
    <w:basedOn w:val="nineptbodytext"/>
    <w:rsid w:val="000E2E4D"/>
    <w:pPr>
      <w:spacing w:after="180"/>
      <w:jc w:val="center"/>
    </w:pPr>
  </w:style>
  <w:style w:type="paragraph" w:customStyle="1" w:styleId="nineptbodytextheadingcentredwider">
    <w:name w:val="nine pt body text heading centred wider"/>
    <w:aliases w:val="9bthcw,a9bthcw"/>
    <w:basedOn w:val="nineptbodytextheadingcentred"/>
    <w:rsid w:val="000E2E4D"/>
    <w:pPr>
      <w:ind w:left="-85" w:right="-85"/>
    </w:pPr>
  </w:style>
  <w:style w:type="paragraph" w:customStyle="1" w:styleId="nineptcolumntabdecimal2">
    <w:name w:val="nine pt column tab decimal2"/>
    <w:aliases w:val="a9d2,nine pt column tabs decimal2"/>
    <w:basedOn w:val="nineptnormal"/>
    <w:rsid w:val="000E2E4D"/>
    <w:pPr>
      <w:tabs>
        <w:tab w:val="decimal" w:pos="284"/>
      </w:tabs>
    </w:pPr>
  </w:style>
  <w:style w:type="paragraph" w:customStyle="1" w:styleId="nineptcolumntab4">
    <w:name w:val="nine pt column tab4"/>
    <w:aliases w:val="a94,nine pt column tabs4"/>
    <w:basedOn w:val="nineptnormal"/>
    <w:rsid w:val="000E2E4D"/>
    <w:pPr>
      <w:tabs>
        <w:tab w:val="decimal" w:pos="680"/>
      </w:tabs>
    </w:pPr>
  </w:style>
  <w:style w:type="paragraph" w:customStyle="1" w:styleId="nineptcolumntab3">
    <w:name w:val="nine pt column tab3"/>
    <w:aliases w:val="a93,nine pt column tabs3"/>
    <w:basedOn w:val="nineptnormal"/>
    <w:rsid w:val="000E2E4D"/>
    <w:pPr>
      <w:tabs>
        <w:tab w:val="decimal" w:pos="567"/>
      </w:tabs>
    </w:pPr>
  </w:style>
  <w:style w:type="paragraph" w:customStyle="1" w:styleId="nineptindent">
    <w:name w:val="nine pt indent"/>
    <w:aliases w:val="9i"/>
    <w:basedOn w:val="nineptnormal"/>
    <w:rsid w:val="000E2E4D"/>
    <w:pPr>
      <w:ind w:left="425" w:hanging="425"/>
    </w:pPr>
  </w:style>
  <w:style w:type="paragraph" w:customStyle="1" w:styleId="blockind">
    <w:name w:val="block *ind"/>
    <w:aliases w:val="b*,block star ind"/>
    <w:basedOn w:val="block"/>
    <w:rsid w:val="000E2E4D"/>
    <w:pPr>
      <w:ind w:left="907" w:hanging="340"/>
    </w:pPr>
  </w:style>
  <w:style w:type="paragraph" w:customStyle="1" w:styleId="List3i">
    <w:name w:val="List 3i"/>
    <w:aliases w:val="3i"/>
    <w:basedOn w:val="List2i"/>
    <w:rsid w:val="000E2E4D"/>
    <w:pPr>
      <w:ind w:left="1701"/>
    </w:pPr>
  </w:style>
  <w:style w:type="paragraph" w:customStyle="1" w:styleId="acctindentonepointafter">
    <w:name w:val="acct indent one point after"/>
    <w:aliases w:val="ai1p"/>
    <w:basedOn w:val="acctindent"/>
    <w:rsid w:val="000E2E4D"/>
    <w:pPr>
      <w:spacing w:after="20"/>
    </w:pPr>
  </w:style>
  <w:style w:type="paragraph" w:customStyle="1" w:styleId="eightptnormalheadingitalic">
    <w:name w:val="eight pt normal heading italic"/>
    <w:aliases w:val="8nhbi"/>
    <w:basedOn w:val="eightptnormalheading"/>
    <w:rsid w:val="000E2E4D"/>
    <w:rPr>
      <w:i/>
      <w:iCs/>
    </w:rPr>
  </w:style>
  <w:style w:type="paragraph" w:customStyle="1" w:styleId="eightptcolumntabs3">
    <w:name w:val="eight pt column tabs3"/>
    <w:aliases w:val="a83"/>
    <w:basedOn w:val="eightptnormal"/>
    <w:rsid w:val="000E2E4D"/>
    <w:pPr>
      <w:tabs>
        <w:tab w:val="decimal" w:pos="794"/>
      </w:tabs>
    </w:pPr>
  </w:style>
  <w:style w:type="paragraph" w:customStyle="1" w:styleId="eightptbodytextheadingmiddleline">
    <w:name w:val="eight pt body text heading middle line"/>
    <w:aliases w:val="8hml"/>
    <w:basedOn w:val="eightptbodytextheading"/>
    <w:rsid w:val="000E2E4D"/>
    <w:pPr>
      <w:spacing w:before="80" w:after="80"/>
    </w:pPr>
  </w:style>
  <w:style w:type="paragraph" w:customStyle="1" w:styleId="eightptbodytextheadingmiddlelinecentred">
    <w:name w:val="eight pt body text heading middle line centred"/>
    <w:aliases w:val="8hmlc"/>
    <w:basedOn w:val="eightptbodytextheadingmiddleline"/>
    <w:rsid w:val="000E2E4D"/>
    <w:pPr>
      <w:jc w:val="center"/>
    </w:pPr>
  </w:style>
  <w:style w:type="paragraph" w:customStyle="1" w:styleId="eightpt4ptspacebefore">
    <w:name w:val="eight pt 4pt space before"/>
    <w:aliases w:val="8n4sp"/>
    <w:basedOn w:val="eightptnormal"/>
    <w:rsid w:val="000E2E4D"/>
    <w:pPr>
      <w:spacing w:before="80"/>
    </w:pPr>
  </w:style>
  <w:style w:type="paragraph" w:customStyle="1" w:styleId="eightpt4ptspaceafter">
    <w:name w:val="eight pt 4 pt space after"/>
    <w:aliases w:val="8n4sa"/>
    <w:basedOn w:val="eightptnormal"/>
    <w:rsid w:val="000E2E4D"/>
    <w:pPr>
      <w:spacing w:after="80"/>
    </w:pPr>
  </w:style>
  <w:style w:type="paragraph" w:customStyle="1" w:styleId="blockbullet2">
    <w:name w:val="block bullet 2"/>
    <w:aliases w:val="bb2"/>
    <w:basedOn w:val="BodyText"/>
    <w:rsid w:val="000E2E4D"/>
    <w:pPr>
      <w:numPr>
        <w:numId w:val="11"/>
      </w:numPr>
      <w:tabs>
        <w:tab w:val="clear" w:pos="360"/>
        <w:tab w:val="num" w:pos="1247"/>
      </w:tabs>
      <w:ind w:left="1247"/>
    </w:pPr>
  </w:style>
  <w:style w:type="paragraph" w:customStyle="1" w:styleId="headingnospaceaftercentred">
    <w:name w:val="heading no space after centred"/>
    <w:aliases w:val="hnc"/>
    <w:basedOn w:val="headingnospaceafter"/>
    <w:rsid w:val="000E2E4D"/>
    <w:pPr>
      <w:jc w:val="center"/>
    </w:pPr>
  </w:style>
  <w:style w:type="paragraph" w:customStyle="1" w:styleId="acctfourfigureslongernumber2">
    <w:name w:val="acct four figures longer number2"/>
    <w:aliases w:val="a4+2"/>
    <w:basedOn w:val="Normal"/>
    <w:rsid w:val="000E2E4D"/>
    <w:pPr>
      <w:tabs>
        <w:tab w:val="decimal" w:pos="907"/>
      </w:tabs>
    </w:pPr>
  </w:style>
  <w:style w:type="paragraph" w:customStyle="1" w:styleId="AccPolicyHeading">
    <w:name w:val="Acc Policy Heading"/>
    <w:basedOn w:val="BodyText"/>
    <w:link w:val="AccPolicyHeadingCharChar"/>
    <w:autoRedefine/>
    <w:rsid w:val="00046845"/>
    <w:pPr>
      <w:numPr>
        <w:ilvl w:val="1"/>
        <w:numId w:val="13"/>
      </w:numPr>
      <w:tabs>
        <w:tab w:val="num" w:pos="720"/>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046845"/>
    <w:rPr>
      <w:bCs/>
      <w:sz w:val="22"/>
      <w:szCs w:val="22"/>
      <w:lang w:val="x-none" w:eastAsia="en-GB"/>
    </w:rPr>
  </w:style>
  <w:style w:type="paragraph" w:customStyle="1" w:styleId="AccPolicysubhead">
    <w:name w:val="Acc Policy sub head"/>
    <w:basedOn w:val="BodyText"/>
    <w:next w:val="BodyText"/>
    <w:link w:val="AccPolicysubheadChar"/>
    <w:autoRedefine/>
    <w:rsid w:val="00FD4722"/>
    <w:pPr>
      <w:spacing w:after="0" w:line="240" w:lineRule="atLeast"/>
      <w:ind w:left="540" w:right="-29" w:firstLine="22"/>
      <w:jc w:val="both"/>
    </w:pPr>
    <w:rPr>
      <w:rFonts w:eastAsia="Arial Unicode MS" w:cs="Times New Roman"/>
      <w:b/>
      <w:i/>
      <w:iCs/>
      <w:sz w:val="20"/>
      <w:lang w:val="en-US" w:eastAsia="en-GB" w:bidi="th-TH"/>
    </w:rPr>
  </w:style>
  <w:style w:type="character" w:customStyle="1" w:styleId="AccPolicysubheadChar">
    <w:name w:val="Acc Policy sub head Char"/>
    <w:link w:val="AccPolicysubhead"/>
    <w:rsid w:val="00FD4722"/>
    <w:rPr>
      <w:rFonts w:eastAsia="Arial Unicode MS" w:cs="Times New Roman"/>
      <w:b/>
      <w:i/>
      <w:iCs/>
      <w:lang w:eastAsia="en-GB"/>
    </w:rPr>
  </w:style>
  <w:style w:type="paragraph" w:customStyle="1" w:styleId="BodyTextbullet">
    <w:name w:val="Body Text bullet"/>
    <w:basedOn w:val="BodyText"/>
    <w:next w:val="BodyText"/>
    <w:autoRedefine/>
    <w:rsid w:val="00046845"/>
    <w:pPr>
      <w:numPr>
        <w:numId w:val="12"/>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3"/>
      </w:numPr>
      <w:tabs>
        <w:tab w:val="clear" w:pos="360"/>
        <w:tab w:val="num" w:pos="705"/>
      </w:tabs>
      <w:spacing w:before="130" w:after="130"/>
      <w:ind w:left="705" w:hanging="705"/>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54331E"/>
    <w:pPr>
      <w:ind w:right="0"/>
    </w:pPr>
    <w:rPr>
      <w:i w:val="0"/>
      <w:iCs w:val="0"/>
    </w:rPr>
  </w:style>
  <w:style w:type="character" w:customStyle="1" w:styleId="AccPolicyalternativeChar">
    <w:name w:val="Acc Policy alternative Char"/>
    <w:link w:val="AccPolicyalternative"/>
    <w:rsid w:val="0054331E"/>
    <w:rPr>
      <w:rFonts w:eastAsia="Arial Unicode MS"/>
      <w:bCs/>
      <w:sz w:val="22"/>
      <w:szCs w:val="22"/>
      <w:lang w:val="x-none" w:eastAsia="en-GB"/>
    </w:rPr>
  </w:style>
  <w:style w:type="paragraph" w:styleId="BodyText2">
    <w:name w:val="Body Text 2"/>
    <w:basedOn w:val="Normal"/>
    <w:link w:val="BodyText2Char"/>
    <w:rsid w:val="00D47D89"/>
    <w:pPr>
      <w:spacing w:after="120" w:line="480" w:lineRule="auto"/>
    </w:pPr>
    <w:rPr>
      <w:lang w:eastAsia="x-none"/>
    </w:rPr>
  </w:style>
  <w:style w:type="character" w:customStyle="1" w:styleId="BodyText2Char">
    <w:name w:val="Body Text 2 Char"/>
    <w:link w:val="BodyText2"/>
    <w:uiPriority w:val="99"/>
    <w:locked/>
    <w:rsid w:val="0089698D"/>
    <w:rPr>
      <w:sz w:val="22"/>
      <w:lang w:val="en-GB" w:bidi="ar-SA"/>
    </w:r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lang w:eastAsia="x-none"/>
    </w:rPr>
  </w:style>
  <w:style w:type="character" w:customStyle="1" w:styleId="BalloonTextChar">
    <w:name w:val="Balloon Text Char"/>
    <w:link w:val="BalloonText"/>
    <w:uiPriority w:val="99"/>
    <w:semiHidden/>
    <w:locked/>
    <w:rsid w:val="0089698D"/>
    <w:rPr>
      <w:rFonts w:ascii="Tahoma" w:hAnsi="Tahoma" w:cs="Tahoma"/>
      <w:sz w:val="16"/>
      <w:szCs w:val="16"/>
      <w:lang w:val="en-GB" w:bidi="ar-SA"/>
    </w:rPr>
  </w:style>
  <w:style w:type="paragraph" w:styleId="DocumentMap">
    <w:name w:val="Document Map"/>
    <w:basedOn w:val="Normal"/>
    <w:link w:val="DocumentMapChar"/>
    <w:semiHidden/>
    <w:rsid w:val="00BB09EA"/>
    <w:pPr>
      <w:shd w:val="clear" w:color="auto" w:fill="000080"/>
    </w:pPr>
    <w:rPr>
      <w:rFonts w:ascii="Tahoma" w:hAnsi="Tahoma" w:cs="Tahoma"/>
      <w:sz w:val="20"/>
      <w:lang w:eastAsia="x-none"/>
    </w:rPr>
  </w:style>
  <w:style w:type="character" w:customStyle="1" w:styleId="DocumentMapChar">
    <w:name w:val="Document Map Char"/>
    <w:link w:val="DocumentMap"/>
    <w:uiPriority w:val="99"/>
    <w:semiHidden/>
    <w:locked/>
    <w:rsid w:val="0089698D"/>
    <w:rPr>
      <w:rFonts w:ascii="Tahoma" w:hAnsi="Tahoma" w:cs="Tahoma"/>
      <w:shd w:val="clear" w:color="auto" w:fill="000080"/>
      <w:lang w:val="en-GB" w:bidi="ar-SA"/>
    </w:rPr>
  </w:style>
  <w:style w:type="paragraph" w:customStyle="1" w:styleId="Text">
    <w:name w:val="Text"/>
    <w:basedOn w:val="Normal"/>
    <w:uiPriority w:val="99"/>
    <w:rsid w:val="00DD7566"/>
    <w:pPr>
      <w:spacing w:after="220" w:line="240" w:lineRule="auto"/>
      <w:jc w:val="both"/>
    </w:pPr>
    <w:rPr>
      <w:szCs w:val="22"/>
      <w:lang w:bidi="th-TH"/>
    </w:rPr>
  </w:style>
  <w:style w:type="paragraph" w:customStyle="1" w:styleId="Tablehead">
    <w:name w:val="Tablehead"/>
    <w:basedOn w:val="Normal"/>
    <w:uiPriority w:val="99"/>
    <w:rsid w:val="00606D59"/>
    <w:pPr>
      <w:spacing w:before="130" w:line="240" w:lineRule="auto"/>
      <w:jc w:val="right"/>
    </w:pPr>
    <w:rPr>
      <w:sz w:val="18"/>
      <w:szCs w:val="18"/>
      <w:lang w:bidi="th-TH"/>
    </w:rPr>
  </w:style>
  <w:style w:type="paragraph" w:customStyle="1" w:styleId="Tablenums">
    <w:name w:val="Tablenums"/>
    <w:basedOn w:val="Normal"/>
    <w:uiPriority w:val="99"/>
    <w:rsid w:val="00606D59"/>
    <w:pPr>
      <w:tabs>
        <w:tab w:val="decimal" w:pos="794"/>
      </w:tabs>
      <w:spacing w:line="240" w:lineRule="auto"/>
    </w:pPr>
    <w:rPr>
      <w:sz w:val="18"/>
      <w:szCs w:val="18"/>
      <w:lang w:bidi="th-TH"/>
    </w:rPr>
  </w:style>
  <w:style w:type="paragraph" w:customStyle="1" w:styleId="3">
    <w:name w:val="?????3????"/>
    <w:basedOn w:val="Normal"/>
    <w:rsid w:val="00AF770E"/>
    <w:pPr>
      <w:tabs>
        <w:tab w:val="left" w:pos="360"/>
        <w:tab w:val="left" w:pos="720"/>
      </w:tabs>
      <w:spacing w:line="240" w:lineRule="auto"/>
    </w:pPr>
    <w:rPr>
      <w:rFonts w:ascii="Book Antiqua" w:eastAsia="MS Mincho" w:hAnsi="Book Antiqua"/>
      <w:szCs w:val="22"/>
      <w:lang w:val="th-TH" w:bidi="th-TH"/>
    </w:rPr>
  </w:style>
  <w:style w:type="table" w:styleId="TableGrid">
    <w:name w:val="Table Grid"/>
    <w:basedOn w:val="TableNormal"/>
    <w:uiPriority w:val="39"/>
    <w:rsid w:val="006C72C9"/>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éÍ¤ÇÒÁ"/>
    <w:basedOn w:val="Normal"/>
    <w:rsid w:val="00E44B95"/>
    <w:pPr>
      <w:tabs>
        <w:tab w:val="left" w:pos="1080"/>
      </w:tabs>
      <w:spacing w:line="240" w:lineRule="auto"/>
    </w:pPr>
    <w:rPr>
      <w:rFonts w:cs="BrowalliaUPC"/>
      <w:sz w:val="30"/>
      <w:szCs w:val="30"/>
      <w:lang w:val="th-TH" w:bidi="th-TH"/>
    </w:rPr>
  </w:style>
  <w:style w:type="paragraph" w:styleId="NormalIndent">
    <w:name w:val="Normal Indent"/>
    <w:basedOn w:val="Normal"/>
    <w:uiPriority w:val="99"/>
    <w:rsid w:val="0004078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RNormal">
    <w:name w:val="RNormal"/>
    <w:basedOn w:val="Normal"/>
    <w:uiPriority w:val="99"/>
    <w:rsid w:val="00E37B13"/>
    <w:pPr>
      <w:spacing w:line="240" w:lineRule="auto"/>
      <w:jc w:val="both"/>
    </w:pPr>
    <w:rPr>
      <w:szCs w:val="24"/>
      <w:lang w:val="en-US"/>
    </w:rPr>
  </w:style>
  <w:style w:type="paragraph" w:customStyle="1" w:styleId="ParagraphNumbering">
    <w:name w:val="Paragraph Numbering"/>
    <w:basedOn w:val="Header"/>
    <w:uiPriority w:val="99"/>
    <w:rsid w:val="00D64048"/>
    <w:pPr>
      <w:numPr>
        <w:numId w:val="15"/>
      </w:numPr>
      <w:tabs>
        <w:tab w:val="left" w:pos="284"/>
      </w:tabs>
      <w:spacing w:line="240" w:lineRule="atLeast"/>
      <w:jc w:val="left"/>
    </w:pPr>
    <w:rPr>
      <w:rFonts w:ascii="Arial" w:hAnsi="Arial"/>
      <w:i w:val="0"/>
      <w:szCs w:val="18"/>
      <w:lang w:val="en-US" w:bidi="th-TH"/>
    </w:rPr>
  </w:style>
  <w:style w:type="paragraph" w:styleId="BodyTextFirstIndent">
    <w:name w:val="Body Text First Indent"/>
    <w:basedOn w:val="BodyText"/>
    <w:link w:val="BodyTextFirstIndentChar"/>
    <w:uiPriority w:val="99"/>
    <w:rsid w:val="00F536F2"/>
    <w:pPr>
      <w:numPr>
        <w:numId w:val="16"/>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firstLine="284"/>
    </w:pPr>
    <w:rPr>
      <w:rFonts w:ascii="Arial" w:hAnsi="Arial"/>
      <w:sz w:val="18"/>
      <w:szCs w:val="18"/>
    </w:rPr>
  </w:style>
  <w:style w:type="character" w:customStyle="1" w:styleId="msoins0">
    <w:name w:val="msoins"/>
    <w:basedOn w:val="DefaultParagraphFont"/>
    <w:uiPriority w:val="99"/>
    <w:rsid w:val="00A25C43"/>
  </w:style>
  <w:style w:type="paragraph" w:styleId="BodyTextIndent2">
    <w:name w:val="Body Text Indent 2"/>
    <w:basedOn w:val="Normal"/>
    <w:link w:val="BodyTextIndent2Char"/>
    <w:uiPriority w:val="99"/>
    <w:rsid w:val="00324A75"/>
    <w:pPr>
      <w:spacing w:after="120" w:line="480" w:lineRule="auto"/>
      <w:ind w:left="360"/>
    </w:pPr>
    <w:rPr>
      <w:lang w:eastAsia="x-none"/>
    </w:rPr>
  </w:style>
  <w:style w:type="character" w:customStyle="1" w:styleId="BodyTextIndent2Char">
    <w:name w:val="Body Text Indent 2 Char"/>
    <w:link w:val="BodyTextIndent2"/>
    <w:uiPriority w:val="99"/>
    <w:locked/>
    <w:rsid w:val="0089698D"/>
    <w:rPr>
      <w:sz w:val="22"/>
      <w:lang w:val="en-GB" w:bidi="ar-SA"/>
    </w:rPr>
  </w:style>
  <w:style w:type="character" w:styleId="CommentReference">
    <w:name w:val="annotation reference"/>
    <w:uiPriority w:val="99"/>
    <w:rsid w:val="0089698D"/>
    <w:rPr>
      <w:rFonts w:cs="Times New Roman"/>
      <w:sz w:val="16"/>
      <w:szCs w:val="16"/>
    </w:rPr>
  </w:style>
  <w:style w:type="paragraph" w:styleId="CommentText">
    <w:name w:val="annotation text"/>
    <w:basedOn w:val="Normal"/>
    <w:link w:val="CommentTextChar"/>
    <w:uiPriority w:val="99"/>
    <w:rsid w:val="0089698D"/>
    <w:rPr>
      <w:sz w:val="20"/>
      <w:lang w:eastAsia="x-none"/>
    </w:rPr>
  </w:style>
  <w:style w:type="character" w:customStyle="1" w:styleId="CommentTextChar">
    <w:name w:val="Comment Text Char"/>
    <w:link w:val="CommentText"/>
    <w:uiPriority w:val="99"/>
    <w:rsid w:val="0089698D"/>
    <w:rPr>
      <w:lang w:val="en-GB" w:bidi="ar-SA"/>
    </w:rPr>
  </w:style>
  <w:style w:type="paragraph" w:styleId="CommentSubject">
    <w:name w:val="annotation subject"/>
    <w:basedOn w:val="CommentText"/>
    <w:next w:val="CommentText"/>
    <w:link w:val="CommentSubjectChar"/>
    <w:rsid w:val="0089698D"/>
    <w:rPr>
      <w:b/>
      <w:bCs/>
    </w:rPr>
  </w:style>
  <w:style w:type="character" w:customStyle="1" w:styleId="CommentSubjectChar">
    <w:name w:val="Comment Subject Char"/>
    <w:link w:val="CommentSubject"/>
    <w:uiPriority w:val="99"/>
    <w:rsid w:val="0089698D"/>
    <w:rPr>
      <w:b/>
      <w:bCs/>
      <w:lang w:val="en-GB" w:bidi="ar-SA"/>
    </w:rPr>
  </w:style>
  <w:style w:type="paragraph" w:styleId="NormalWeb">
    <w:name w:val="Normal (Web)"/>
    <w:basedOn w:val="Normal"/>
    <w:uiPriority w:val="99"/>
    <w:rsid w:val="0089698D"/>
    <w:pPr>
      <w:spacing w:before="100" w:beforeAutospacing="1" w:after="100" w:afterAutospacing="1" w:line="240" w:lineRule="auto"/>
    </w:pPr>
    <w:rPr>
      <w:sz w:val="24"/>
      <w:szCs w:val="24"/>
      <w:lang w:val="en-US" w:bidi="th-TH"/>
    </w:rPr>
  </w:style>
  <w:style w:type="paragraph" w:customStyle="1" w:styleId="NormalThaiDistributedJustification">
    <w:name w:val="Normal + Thai Distributed Justification"/>
    <w:basedOn w:val="Normal"/>
    <w:uiPriority w:val="99"/>
    <w:rsid w:val="0089698D"/>
    <w:pPr>
      <w:jc w:val="thaiDistribute"/>
    </w:pPr>
    <w:rPr>
      <w:rFonts w:eastAsia="MS Mincho"/>
      <w:lang w:val="en-US" w:bidi="th-TH"/>
    </w:rPr>
  </w:style>
  <w:style w:type="paragraph" w:styleId="TOC5">
    <w:name w:val="toc 5"/>
    <w:basedOn w:val="Normal"/>
    <w:next w:val="Normal"/>
    <w:autoRedefine/>
    <w:uiPriority w:val="99"/>
    <w:rsid w:val="0089698D"/>
    <w:pPr>
      <w:ind w:left="880"/>
    </w:pPr>
  </w:style>
  <w:style w:type="paragraph" w:styleId="Index1">
    <w:name w:val="index 1"/>
    <w:basedOn w:val="Normal"/>
    <w:next w:val="Normal"/>
    <w:autoRedefine/>
    <w:uiPriority w:val="99"/>
    <w:rsid w:val="0089698D"/>
    <w:pPr>
      <w:ind w:left="220" w:hanging="220"/>
    </w:pPr>
  </w:style>
  <w:style w:type="paragraph" w:styleId="IndexHeading">
    <w:name w:val="index heading"/>
    <w:basedOn w:val="BodyText"/>
    <w:uiPriority w:val="99"/>
    <w:rsid w:val="0089698D"/>
    <w:pPr>
      <w:spacing w:after="130"/>
      <w:ind w:left="1134" w:hanging="1134"/>
    </w:pPr>
    <w:rPr>
      <w:b/>
    </w:rPr>
  </w:style>
  <w:style w:type="character" w:styleId="Hyperlink">
    <w:name w:val="Hyperlink"/>
    <w:uiPriority w:val="99"/>
    <w:rsid w:val="0089698D"/>
    <w:rPr>
      <w:rFonts w:cs="Times New Roman"/>
      <w:color w:val="0000FF"/>
      <w:u w:val="single"/>
    </w:rPr>
  </w:style>
  <w:style w:type="character" w:styleId="FollowedHyperlink">
    <w:name w:val="FollowedHyperlink"/>
    <w:rsid w:val="0089698D"/>
    <w:rPr>
      <w:rFonts w:cs="Times New Roman"/>
      <w:color w:val="auto"/>
      <w:u w:val="single"/>
    </w:rPr>
  </w:style>
  <w:style w:type="paragraph" w:styleId="TableofAuthorities">
    <w:name w:val="table of authorities"/>
    <w:basedOn w:val="Normal"/>
    <w:next w:val="Normal"/>
    <w:uiPriority w:val="99"/>
    <w:rsid w:val="008969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bidi="th-TH"/>
    </w:rPr>
  </w:style>
  <w:style w:type="character" w:customStyle="1" w:styleId="A1">
    <w:name w:val="A1"/>
    <w:uiPriority w:val="99"/>
    <w:rsid w:val="0089698D"/>
    <w:rPr>
      <w:color w:val="000000"/>
      <w:sz w:val="18"/>
    </w:rPr>
  </w:style>
  <w:style w:type="character" w:styleId="LineNumber">
    <w:name w:val="line number"/>
    <w:rsid w:val="0089698D"/>
    <w:rPr>
      <w:rFonts w:cs="Times New Roman"/>
    </w:rPr>
  </w:style>
  <w:style w:type="paragraph" w:customStyle="1" w:styleId="Default">
    <w:name w:val="Default"/>
    <w:rsid w:val="0089698D"/>
    <w:pPr>
      <w:autoSpaceDE w:val="0"/>
      <w:autoSpaceDN w:val="0"/>
      <w:adjustRightInd w:val="0"/>
    </w:pPr>
    <w:rPr>
      <w:rFonts w:ascii="Univers 45 Light" w:eastAsia="Batang" w:hAnsi="Univers 45 Light" w:cs="Univers 45 Light"/>
      <w:color w:val="000000"/>
      <w:sz w:val="24"/>
      <w:szCs w:val="24"/>
      <w:lang w:eastAsia="ko-KR"/>
    </w:rPr>
  </w:style>
  <w:style w:type="character" w:styleId="Emphasis">
    <w:name w:val="Emphasis"/>
    <w:uiPriority w:val="20"/>
    <w:qFormat/>
    <w:rsid w:val="00AC31DE"/>
    <w:rPr>
      <w:i/>
      <w:iCs/>
    </w:rPr>
  </w:style>
  <w:style w:type="paragraph" w:customStyle="1" w:styleId="Tabletext3">
    <w:name w:val="Tabletext_3"/>
    <w:link w:val="TabletextChar3"/>
    <w:rsid w:val="00D3138C"/>
    <w:pPr>
      <w:tabs>
        <w:tab w:val="left" w:pos="170"/>
      </w:tabs>
      <w:spacing w:before="20" w:after="20" w:line="200" w:lineRule="exact"/>
    </w:pPr>
    <w:rPr>
      <w:rFonts w:ascii="HelveticaNeueLT Std Lt" w:eastAsia="Batang" w:hAnsi="HelveticaNeueLT Std Lt" w:cs="Times New Roman"/>
      <w:sz w:val="16"/>
      <w:lang w:val="en-GB" w:bidi="ar-SA"/>
    </w:rPr>
  </w:style>
  <w:style w:type="character" w:customStyle="1" w:styleId="TabletextChar3">
    <w:name w:val="Tabletext Char_3"/>
    <w:link w:val="Tabletext3"/>
    <w:locked/>
    <w:rsid w:val="00D3138C"/>
    <w:rPr>
      <w:rFonts w:ascii="HelveticaNeueLT Std Lt" w:eastAsia="Batang" w:hAnsi="HelveticaNeueLT Std Lt" w:cs="Times New Roman"/>
      <w:sz w:val="16"/>
      <w:lang w:val="en-GB" w:eastAsia="en-US" w:bidi="ar-SA"/>
    </w:rPr>
  </w:style>
  <w:style w:type="paragraph" w:customStyle="1" w:styleId="Columnheadsboldcentred0">
    <w:name w:val="Columnheads bold centred_0"/>
    <w:basedOn w:val="Columnheadsbold2"/>
    <w:link w:val="ColumnheadsboldcentredChar0"/>
    <w:rsid w:val="00D3138C"/>
    <w:pPr>
      <w:jc w:val="center"/>
    </w:pPr>
  </w:style>
  <w:style w:type="paragraph" w:customStyle="1" w:styleId="Columnheadsbold2">
    <w:name w:val="Column heads bold_2"/>
    <w:basedOn w:val="Normal"/>
    <w:link w:val="ColumnheadsboldChar2"/>
    <w:rsid w:val="00D3138C"/>
    <w:pPr>
      <w:tabs>
        <w:tab w:val="left" w:pos="170"/>
      </w:tabs>
      <w:spacing w:before="20" w:after="20" w:line="140" w:lineRule="exact"/>
      <w:ind w:right="101"/>
      <w:jc w:val="right"/>
    </w:pPr>
    <w:rPr>
      <w:rFonts w:ascii="HelveticaNeueLT Std Med" w:eastAsia="Batang" w:hAnsi="HelveticaNeueLT Std Med"/>
      <w:sz w:val="12"/>
    </w:rPr>
  </w:style>
  <w:style w:type="character" w:customStyle="1" w:styleId="ColumnheadsboldChar2">
    <w:name w:val="Column heads bold Char_2"/>
    <w:link w:val="Columnheadsbold2"/>
    <w:locked/>
    <w:rsid w:val="00D3138C"/>
    <w:rPr>
      <w:rFonts w:ascii="HelveticaNeueLT Std Med" w:eastAsia="Batang" w:hAnsi="HelveticaNeueLT Std Med"/>
      <w:sz w:val="12"/>
      <w:lang w:val="en-GB" w:eastAsia="en-US" w:bidi="ar-SA"/>
    </w:rPr>
  </w:style>
  <w:style w:type="character" w:customStyle="1" w:styleId="ColumnheadsboldcentredChar0">
    <w:name w:val="Columnheads bold centred Char_0"/>
    <w:link w:val="Columnheadsboldcentred0"/>
    <w:locked/>
    <w:rsid w:val="00D3138C"/>
    <w:rPr>
      <w:rFonts w:ascii="HelveticaNeueLT Std Med" w:eastAsia="Batang" w:hAnsi="HelveticaNeueLT Std Med"/>
      <w:sz w:val="12"/>
      <w:lang w:val="en-GB" w:eastAsia="en-US" w:bidi="ar-SA"/>
    </w:rPr>
  </w:style>
  <w:style w:type="paragraph" w:customStyle="1" w:styleId="Columnheadscentred0">
    <w:name w:val="Columnheads centred_0"/>
    <w:basedOn w:val="Columnheadsboldcentred0"/>
    <w:link w:val="ColumnheadscentredChar0"/>
    <w:rsid w:val="00D3138C"/>
    <w:rPr>
      <w:rFonts w:ascii="HelveticaNeueLT Std Lt" w:hAnsi="HelveticaNeueLT Std Lt"/>
    </w:rPr>
  </w:style>
  <w:style w:type="character" w:customStyle="1" w:styleId="ColumnheadscentredChar0">
    <w:name w:val="Columnheads centred Char_0"/>
    <w:link w:val="Columnheadscentred0"/>
    <w:locked/>
    <w:rsid w:val="00D3138C"/>
    <w:rPr>
      <w:rFonts w:ascii="HelveticaNeueLT Std Lt" w:eastAsia="Batang" w:hAnsi="HelveticaNeueLT Std Lt"/>
      <w:sz w:val="12"/>
      <w:lang w:val="en-GB" w:eastAsia="en-US" w:bidi="ar-SA"/>
    </w:rPr>
  </w:style>
  <w:style w:type="paragraph" w:customStyle="1" w:styleId="Figsbold1">
    <w:name w:val="Figs bold_1"/>
    <w:basedOn w:val="Normal"/>
    <w:uiPriority w:val="99"/>
    <w:rsid w:val="00D3138C"/>
    <w:pPr>
      <w:tabs>
        <w:tab w:val="left" w:pos="170"/>
      </w:tabs>
      <w:spacing w:before="20" w:after="20" w:line="200" w:lineRule="exact"/>
      <w:ind w:right="102"/>
      <w:jc w:val="right"/>
    </w:pPr>
    <w:rPr>
      <w:rFonts w:ascii="HelveticaNeueLT Std Med" w:eastAsia="Batang" w:hAnsi="HelveticaNeueLT Std Med" w:cs="Times New Roman"/>
      <w:sz w:val="16"/>
    </w:rPr>
  </w:style>
  <w:style w:type="paragraph" w:customStyle="1" w:styleId="Bodytextaftertable3">
    <w:name w:val="Bodytext after table_3"/>
    <w:basedOn w:val="Normal"/>
    <w:uiPriority w:val="99"/>
    <w:rsid w:val="00D3138C"/>
    <w:pPr>
      <w:tabs>
        <w:tab w:val="left" w:pos="170"/>
      </w:tabs>
      <w:spacing w:before="100" w:after="100" w:line="200" w:lineRule="exact"/>
    </w:pPr>
    <w:rPr>
      <w:rFonts w:ascii="HelveticaNeueLT Std Lt" w:hAnsi="HelveticaNeueLT Std Lt" w:cs="Times New Roman"/>
      <w:sz w:val="16"/>
      <w:szCs w:val="24"/>
    </w:rPr>
  </w:style>
  <w:style w:type="paragraph" w:customStyle="1" w:styleId="ColumnheadsLeft0">
    <w:name w:val="Column heads Left_0"/>
    <w:basedOn w:val="Normal"/>
    <w:uiPriority w:val="99"/>
    <w:rsid w:val="00D3138C"/>
    <w:pPr>
      <w:tabs>
        <w:tab w:val="left" w:pos="170"/>
      </w:tabs>
      <w:spacing w:before="20" w:after="20" w:line="140" w:lineRule="exact"/>
      <w:ind w:right="101"/>
    </w:pPr>
    <w:rPr>
      <w:rFonts w:ascii="HelveticaNeueLT Std Lt" w:eastAsia="Batang" w:hAnsi="HelveticaNeueLT Std Lt" w:cs="Times New Roman"/>
      <w:sz w:val="12"/>
    </w:rPr>
  </w:style>
  <w:style w:type="paragraph" w:customStyle="1" w:styleId="Figsbold10">
    <w:name w:val="Figs bold_1_0"/>
    <w:basedOn w:val="Normal"/>
    <w:uiPriority w:val="99"/>
    <w:rsid w:val="00D3138C"/>
    <w:pPr>
      <w:tabs>
        <w:tab w:val="left" w:pos="170"/>
      </w:tabs>
      <w:spacing w:before="20" w:after="20" w:line="200" w:lineRule="exact"/>
      <w:ind w:right="102"/>
      <w:jc w:val="right"/>
    </w:pPr>
    <w:rPr>
      <w:rFonts w:ascii="HelveticaNeueLT Std Med" w:eastAsia="Batang" w:hAnsi="HelveticaNeueLT Std Med" w:cs="Times New Roman"/>
      <w:sz w:val="16"/>
    </w:rPr>
  </w:style>
  <w:style w:type="paragraph" w:customStyle="1" w:styleId="Pa2">
    <w:name w:val="Pa2"/>
    <w:basedOn w:val="Normal"/>
    <w:next w:val="Normal"/>
    <w:uiPriority w:val="99"/>
    <w:rsid w:val="00D3138C"/>
    <w:pPr>
      <w:autoSpaceDE w:val="0"/>
      <w:autoSpaceDN w:val="0"/>
      <w:adjustRightInd w:val="0"/>
      <w:spacing w:line="171" w:lineRule="atLeast"/>
    </w:pPr>
    <w:rPr>
      <w:rFonts w:ascii="HelveticaNeueLT Std Med" w:eastAsia="Calibri" w:hAnsi="HelveticaNeueLT Std Med" w:cs="Arial"/>
      <w:sz w:val="24"/>
      <w:szCs w:val="24"/>
    </w:rPr>
  </w:style>
  <w:style w:type="paragraph" w:customStyle="1" w:styleId="Normal107">
    <w:name w:val="Normal_107"/>
    <w:uiPriority w:val="99"/>
    <w:qFormat/>
    <w:rsid w:val="00D3138C"/>
    <w:pPr>
      <w:tabs>
        <w:tab w:val="left" w:pos="170"/>
      </w:tabs>
      <w:spacing w:after="100" w:line="200" w:lineRule="exact"/>
    </w:pPr>
    <w:rPr>
      <w:rFonts w:ascii="HelveticaNeueLT Std Lt" w:hAnsi="HelveticaNeueLT Std Lt" w:cs="Times New Roman"/>
      <w:spacing w:val="-1"/>
      <w:sz w:val="17"/>
      <w:szCs w:val="24"/>
      <w:lang w:val="en-GB" w:bidi="ar-SA"/>
    </w:rPr>
  </w:style>
  <w:style w:type="paragraph" w:customStyle="1" w:styleId="Bodytext7">
    <w:name w:val="Bodytext_7"/>
    <w:basedOn w:val="Normal107"/>
    <w:uiPriority w:val="99"/>
    <w:rsid w:val="00D3138C"/>
    <w:rPr>
      <w:spacing w:val="0"/>
      <w:sz w:val="16"/>
    </w:rPr>
  </w:style>
  <w:style w:type="paragraph" w:customStyle="1" w:styleId="Normal114">
    <w:name w:val="Normal_114"/>
    <w:uiPriority w:val="99"/>
    <w:rsid w:val="00D3138C"/>
    <w:pPr>
      <w:tabs>
        <w:tab w:val="left" w:pos="170"/>
      </w:tabs>
      <w:spacing w:after="100" w:line="200" w:lineRule="exact"/>
    </w:pPr>
    <w:rPr>
      <w:rFonts w:ascii="HelveticaNeueLT Std Lt" w:hAnsi="HelveticaNeueLT Std Lt" w:cs="Times New Roman"/>
      <w:spacing w:val="-1"/>
      <w:sz w:val="17"/>
      <w:szCs w:val="24"/>
      <w:lang w:val="en-GB" w:bidi="ar-SA"/>
    </w:rPr>
  </w:style>
  <w:style w:type="paragraph" w:customStyle="1" w:styleId="Heading2nospacebefore2">
    <w:name w:val="Heading 2 no space before_2"/>
    <w:basedOn w:val="Normal"/>
    <w:uiPriority w:val="99"/>
    <w:rsid w:val="004A72FF"/>
    <w:pPr>
      <w:keepNext/>
      <w:spacing w:line="200" w:lineRule="exact"/>
    </w:pPr>
    <w:rPr>
      <w:rFonts w:ascii="HelveticaNeueLT Std Med" w:eastAsia="Calibri" w:hAnsi="HelveticaNeueLT Std Med" w:cs="Times New Roman"/>
      <w:sz w:val="16"/>
      <w:szCs w:val="16"/>
      <w:lang w:val="en-US" w:bidi="th-TH"/>
    </w:rPr>
  </w:style>
  <w:style w:type="paragraph" w:styleId="Revision">
    <w:name w:val="Revision"/>
    <w:hidden/>
    <w:uiPriority w:val="99"/>
    <w:semiHidden/>
    <w:rsid w:val="00E140D8"/>
    <w:rPr>
      <w:sz w:val="22"/>
      <w:lang w:val="en-GB" w:bidi="ar-SA"/>
    </w:rPr>
  </w:style>
  <w:style w:type="paragraph" w:customStyle="1" w:styleId="Bullet">
    <w:name w:val="Bullet"/>
    <w:basedOn w:val="Normal"/>
    <w:rsid w:val="000F1CCF"/>
    <w:pPr>
      <w:numPr>
        <w:ilvl w:val="1"/>
        <w:numId w:val="17"/>
      </w:numPr>
      <w:spacing w:line="240" w:lineRule="auto"/>
    </w:pPr>
    <w:rPr>
      <w:rFonts w:cs="Times New Roman"/>
      <w:sz w:val="24"/>
      <w:szCs w:val="24"/>
      <w:lang w:val="en-US"/>
    </w:rPr>
  </w:style>
  <w:style w:type="paragraph" w:customStyle="1" w:styleId="E">
    <w:name w:val="»¡E"/>
    <w:basedOn w:val="Normal"/>
    <w:uiPriority w:val="99"/>
    <w:rsid w:val="000F1CCF"/>
    <w:pPr>
      <w:spacing w:line="240" w:lineRule="auto"/>
      <w:jc w:val="center"/>
    </w:pPr>
    <w:rPr>
      <w:rFonts w:ascii="Book Antiqua" w:hAnsi="Book Antiqua"/>
      <w:b/>
      <w:bCs/>
      <w:sz w:val="24"/>
      <w:szCs w:val="24"/>
      <w:lang w:val="th-TH" w:bidi="th-TH"/>
    </w:rPr>
  </w:style>
  <w:style w:type="character" w:customStyle="1" w:styleId="BodyTextChar1">
    <w:name w:val="Body Text Char1"/>
    <w:aliases w:val="bt Char1,body text Char1,Body Char1,BT Char1"/>
    <w:uiPriority w:val="99"/>
    <w:locked/>
    <w:rsid w:val="00DB047A"/>
    <w:rPr>
      <w:rFonts w:cs="Angsana New"/>
      <w:sz w:val="22"/>
      <w:lang w:val="en-GB" w:eastAsia="en-US" w:bidi="ar-SA"/>
    </w:rPr>
  </w:style>
  <w:style w:type="paragraph" w:styleId="ListParagraph">
    <w:name w:val="List Paragraph"/>
    <w:basedOn w:val="Normal"/>
    <w:link w:val="ListParagraphChar"/>
    <w:uiPriority w:val="34"/>
    <w:qFormat/>
    <w:rsid w:val="00D73C96"/>
    <w:pPr>
      <w:ind w:left="720"/>
      <w:contextualSpacing/>
    </w:pPr>
    <w:rPr>
      <w:rFonts w:cs="Times New Roman"/>
    </w:rPr>
  </w:style>
  <w:style w:type="paragraph" w:styleId="ListNumber3">
    <w:name w:val="List Number 3"/>
    <w:basedOn w:val="Normal"/>
    <w:uiPriority w:val="99"/>
    <w:rsid w:val="008A6745"/>
    <w:pPr>
      <w:numPr>
        <w:numId w:val="19"/>
      </w:num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PlainText">
    <w:name w:val="Plain Text"/>
    <w:basedOn w:val="Normal"/>
    <w:link w:val="PlainTextChar"/>
    <w:rsid w:val="009600EE"/>
    <w:pPr>
      <w:suppressAutoHyphens/>
      <w:spacing w:line="240" w:lineRule="auto"/>
    </w:pPr>
    <w:rPr>
      <w:rFonts w:ascii="Courier New" w:hAnsi="Courier New"/>
      <w:sz w:val="28"/>
      <w:szCs w:val="28"/>
      <w:lang w:val="en-AU" w:eastAsia="zh-CN" w:bidi="th-TH"/>
    </w:rPr>
  </w:style>
  <w:style w:type="character" w:customStyle="1" w:styleId="PlainTextChar">
    <w:name w:val="Plain Text Char"/>
    <w:link w:val="PlainText"/>
    <w:uiPriority w:val="99"/>
    <w:rsid w:val="009600EE"/>
    <w:rPr>
      <w:rFonts w:ascii="Courier New" w:hAnsi="Courier New" w:cs="Courier New"/>
      <w:sz w:val="28"/>
      <w:szCs w:val="28"/>
      <w:lang w:val="en-AU" w:eastAsia="zh-CN"/>
    </w:rPr>
  </w:style>
  <w:style w:type="paragraph" w:styleId="Title">
    <w:name w:val="Title"/>
    <w:basedOn w:val="Normal"/>
    <w:link w:val="TitleChar"/>
    <w:qFormat/>
    <w:rsid w:val="00D22AC4"/>
    <w:pPr>
      <w:spacing w:line="240" w:lineRule="auto"/>
      <w:ind w:left="540" w:right="749"/>
      <w:jc w:val="center"/>
    </w:pPr>
    <w:rPr>
      <w:rFonts w:eastAsia="Cordia New"/>
      <w:sz w:val="24"/>
      <w:szCs w:val="24"/>
      <w:u w:val="single"/>
      <w:lang w:val="th-TH" w:eastAsia="th-TH" w:bidi="th-TH"/>
    </w:rPr>
  </w:style>
  <w:style w:type="character" w:customStyle="1" w:styleId="TitleChar">
    <w:name w:val="Title Char"/>
    <w:link w:val="Title"/>
    <w:rsid w:val="00D22AC4"/>
    <w:rPr>
      <w:rFonts w:eastAsia="Cordia New"/>
      <w:sz w:val="24"/>
      <w:szCs w:val="24"/>
      <w:u w:val="single"/>
      <w:lang w:val="th-TH" w:eastAsia="th-TH"/>
    </w:rPr>
  </w:style>
  <w:style w:type="character" w:customStyle="1" w:styleId="BodyTextFirstIndentChar">
    <w:name w:val="Body Text First Indent Char"/>
    <w:link w:val="BodyTextFirstIndent"/>
    <w:uiPriority w:val="99"/>
    <w:rsid w:val="00995E6A"/>
    <w:rPr>
      <w:rFonts w:ascii="Arial" w:hAnsi="Arial"/>
      <w:sz w:val="18"/>
      <w:szCs w:val="18"/>
      <w:lang w:val="en-AU" w:bidi="ar-SA"/>
    </w:rPr>
  </w:style>
  <w:style w:type="paragraph" w:customStyle="1" w:styleId="NormalIndent2">
    <w:name w:val="Normal Indent2"/>
    <w:basedOn w:val="Normal"/>
    <w:uiPriority w:val="99"/>
    <w:rsid w:val="005D19C2"/>
    <w:pPr>
      <w:ind w:left="142"/>
    </w:pPr>
    <w:rPr>
      <w:rFonts w:cs="Times New Roman"/>
    </w:rPr>
  </w:style>
  <w:style w:type="character" w:customStyle="1" w:styleId="EmailStyle300">
    <w:name w:val="EmailStyle300"/>
    <w:semiHidden/>
    <w:rsid w:val="005D19C2"/>
    <w:rPr>
      <w:rFonts w:ascii="Arial" w:hAnsi="Arial" w:cs="Arial"/>
      <w:color w:val="auto"/>
      <w:sz w:val="20"/>
      <w:szCs w:val="20"/>
    </w:rPr>
  </w:style>
  <w:style w:type="paragraph" w:customStyle="1" w:styleId="AccountingPolicy">
    <w:name w:val="Accounting Policy"/>
    <w:basedOn w:val="Normal"/>
    <w:link w:val="AccountingPolicyChar1"/>
    <w:rsid w:val="005D19C2"/>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val="x-none"/>
    </w:rPr>
  </w:style>
  <w:style w:type="character" w:customStyle="1" w:styleId="AccountingPolicyChar1">
    <w:name w:val="Accounting Policy Char1"/>
    <w:link w:val="AccountingPolicy"/>
    <w:locked/>
    <w:rsid w:val="005D19C2"/>
    <w:rPr>
      <w:rFonts w:ascii="Univers 45 Light" w:eastAsia="MS Mincho" w:hAnsi="Univers 45 Light" w:cs="Univers 45 Light"/>
      <w:color w:val="000000"/>
      <w:lang w:eastAsia="en-US" w:bidi="ar-SA"/>
    </w:rPr>
  </w:style>
  <w:style w:type="paragraph" w:customStyle="1" w:styleId="Subhead3">
    <w:name w:val="Subhead 3"/>
    <w:basedOn w:val="Normal"/>
    <w:link w:val="Subhead3Char"/>
    <w:rsid w:val="005D19C2"/>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val="x-none"/>
    </w:rPr>
  </w:style>
  <w:style w:type="character" w:customStyle="1" w:styleId="Subhead3Char">
    <w:name w:val="Subhead 3 Char"/>
    <w:link w:val="Subhead3"/>
    <w:locked/>
    <w:rsid w:val="005D19C2"/>
    <w:rPr>
      <w:rFonts w:ascii="Univers 45 Light" w:eastAsia="MS Mincho" w:hAnsi="Univers 45 Light" w:cs="Univers 45 Light"/>
      <w:b/>
      <w:bCs/>
      <w:color w:val="0C2D83"/>
      <w:lang w:eastAsia="en-US" w:bidi="ar-SA"/>
    </w:rPr>
  </w:style>
  <w:style w:type="paragraph" w:customStyle="1" w:styleId="AccountingPolicyIndent">
    <w:name w:val="Accounting Policy Indent"/>
    <w:basedOn w:val="Normal"/>
    <w:rsid w:val="005D19C2"/>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5D19C2"/>
    <w:rPr>
      <w:rFonts w:ascii="Univers 45 Light" w:hAnsi="Univers 45 Light"/>
      <w:i/>
      <w:color w:val="0C2D83"/>
      <w:sz w:val="16"/>
    </w:rPr>
  </w:style>
  <w:style w:type="character" w:customStyle="1" w:styleId="Footnote">
    <w:name w:val="Footnote"/>
    <w:rsid w:val="005D19C2"/>
    <w:rPr>
      <w:rFonts w:ascii="Univers 45 Light" w:hAnsi="Univers 45 Light"/>
      <w:color w:val="0C2D83"/>
      <w:position w:val="2"/>
      <w:sz w:val="20"/>
      <w:vertAlign w:val="superscript"/>
    </w:rPr>
  </w:style>
  <w:style w:type="paragraph" w:customStyle="1" w:styleId="CM32">
    <w:name w:val="CM32"/>
    <w:basedOn w:val="Default"/>
    <w:next w:val="Default"/>
    <w:rsid w:val="005D19C2"/>
    <w:pPr>
      <w:spacing w:line="260" w:lineRule="atLeast"/>
    </w:pPr>
    <w:rPr>
      <w:rFonts w:eastAsia="Times New Roman" w:cs="Angsana New"/>
      <w:color w:val="auto"/>
      <w:lang w:eastAsia="en-US"/>
    </w:rPr>
  </w:style>
  <w:style w:type="paragraph" w:customStyle="1" w:styleId="CM139">
    <w:name w:val="CM139"/>
    <w:basedOn w:val="Default"/>
    <w:next w:val="Default"/>
    <w:rsid w:val="005D19C2"/>
    <w:rPr>
      <w:rFonts w:eastAsia="Times New Roman" w:cs="Angsana New"/>
      <w:color w:val="auto"/>
      <w:lang w:eastAsia="en-US"/>
    </w:rPr>
  </w:style>
  <w:style w:type="paragraph" w:customStyle="1" w:styleId="CM38">
    <w:name w:val="CM38"/>
    <w:basedOn w:val="Default"/>
    <w:next w:val="Default"/>
    <w:rsid w:val="005D19C2"/>
    <w:pPr>
      <w:spacing w:line="256" w:lineRule="atLeast"/>
    </w:pPr>
    <w:rPr>
      <w:rFonts w:eastAsia="Times New Roman" w:cs="Angsana New"/>
      <w:color w:val="auto"/>
      <w:lang w:eastAsia="en-US"/>
    </w:rPr>
  </w:style>
  <w:style w:type="paragraph" w:customStyle="1" w:styleId="CM31">
    <w:name w:val="CM31"/>
    <w:basedOn w:val="Default"/>
    <w:next w:val="Default"/>
    <w:rsid w:val="005D19C2"/>
    <w:pPr>
      <w:spacing w:line="253" w:lineRule="atLeast"/>
    </w:pPr>
    <w:rPr>
      <w:rFonts w:eastAsia="Times New Roman" w:cs="Angsana New"/>
      <w:color w:val="auto"/>
      <w:lang w:eastAsia="en-US"/>
    </w:rPr>
  </w:style>
  <w:style w:type="paragraph" w:customStyle="1" w:styleId="CM48">
    <w:name w:val="CM48"/>
    <w:basedOn w:val="Default"/>
    <w:next w:val="Default"/>
    <w:rsid w:val="005D19C2"/>
    <w:rPr>
      <w:rFonts w:eastAsia="Times New Roman" w:cs="Angsana New"/>
      <w:color w:val="auto"/>
      <w:lang w:eastAsia="en-US"/>
    </w:rPr>
  </w:style>
  <w:style w:type="paragraph" w:customStyle="1" w:styleId="CM74">
    <w:name w:val="CM74"/>
    <w:basedOn w:val="Default"/>
    <w:next w:val="Default"/>
    <w:rsid w:val="005D19C2"/>
    <w:rPr>
      <w:rFonts w:eastAsia="Times New Roman" w:cs="Angsana New"/>
      <w:color w:val="auto"/>
      <w:lang w:eastAsia="en-US"/>
    </w:rPr>
  </w:style>
  <w:style w:type="table" w:styleId="TableSimple2">
    <w:name w:val="Table Simple 2"/>
    <w:basedOn w:val="TableNormal"/>
    <w:rsid w:val="005D19C2"/>
    <w:pPr>
      <w:spacing w:line="260" w:lineRule="atLeast"/>
    </w:pPr>
    <w:rPr>
      <w:rFonts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5D19C2"/>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D19C2"/>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5D19C2"/>
    <w:pPr>
      <w:spacing w:line="191" w:lineRule="atLeast"/>
    </w:pPr>
    <w:rPr>
      <w:rFonts w:eastAsia="Times New Roman" w:cs="Angsana New"/>
      <w:color w:val="auto"/>
      <w:lang w:val="en-GB" w:eastAsia="en-US"/>
    </w:rPr>
  </w:style>
  <w:style w:type="character" w:styleId="UnresolvedMention">
    <w:name w:val="Unresolved Mention"/>
    <w:uiPriority w:val="99"/>
    <w:semiHidden/>
    <w:unhideWhenUsed/>
    <w:rsid w:val="0077241F"/>
    <w:rPr>
      <w:color w:val="808080"/>
      <w:shd w:val="clear" w:color="auto" w:fill="E6E6E6"/>
    </w:rPr>
  </w:style>
  <w:style w:type="paragraph" w:styleId="HTMLPreformatted">
    <w:name w:val="HTML Preformatted"/>
    <w:basedOn w:val="Normal"/>
    <w:link w:val="HTMLPreformattedChar"/>
    <w:uiPriority w:val="99"/>
    <w:unhideWhenUsed/>
    <w:rsid w:val="000811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lang w:val="en-US" w:bidi="th-TH"/>
    </w:rPr>
  </w:style>
  <w:style w:type="character" w:customStyle="1" w:styleId="HTMLPreformattedChar">
    <w:name w:val="HTML Preformatted Char"/>
    <w:link w:val="HTMLPreformatted"/>
    <w:uiPriority w:val="99"/>
    <w:rsid w:val="000811BC"/>
    <w:rPr>
      <w:rFonts w:ascii="Tahoma" w:hAnsi="Tahoma" w:cs="Tahoma"/>
    </w:rPr>
  </w:style>
  <w:style w:type="paragraph" w:customStyle="1" w:styleId="Pa18">
    <w:name w:val="Pa18"/>
    <w:basedOn w:val="Normal"/>
    <w:next w:val="Normal"/>
    <w:uiPriority w:val="99"/>
    <w:rsid w:val="00381413"/>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table" w:customStyle="1" w:styleId="TableGrid1">
    <w:name w:val="Table Grid1"/>
    <w:basedOn w:val="TableNormal"/>
    <w:next w:val="TableGrid"/>
    <w:uiPriority w:val="39"/>
    <w:rsid w:val="008E42A8"/>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2">
    <w:name w:val="Table Grid2"/>
    <w:basedOn w:val="TableNormal"/>
    <w:next w:val="TableGrid"/>
    <w:uiPriority w:val="39"/>
    <w:rsid w:val="001416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3">
    <w:name w:val="index 3"/>
    <w:basedOn w:val="Normal"/>
    <w:next w:val="Normal"/>
    <w:autoRedefine/>
    <w:semiHidden/>
    <w:rsid w:val="00D125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character" w:customStyle="1" w:styleId="ListParagraphChar">
    <w:name w:val="List Paragraph Char"/>
    <w:link w:val="ListParagraph"/>
    <w:uiPriority w:val="34"/>
    <w:locked/>
    <w:rsid w:val="003C6E23"/>
    <w:rPr>
      <w:rFonts w:cs="Times New Roman"/>
      <w:sz w:val="22"/>
      <w:lang w:val="en-GB" w:bidi="ar-SA"/>
    </w:rPr>
  </w:style>
  <w:style w:type="character" w:customStyle="1" w:styleId="CommentTextChar1">
    <w:name w:val="Comment Text Char1"/>
    <w:basedOn w:val="DefaultParagraphFont"/>
    <w:uiPriority w:val="99"/>
    <w:locked/>
    <w:rsid w:val="00194F02"/>
    <w:rPr>
      <w:rFonts w:ascii="Times New Roman" w:eastAsia="Times New Roman" w:hAnsi="Times New Roman" w:cs="Times New Roman"/>
      <w:sz w:val="20"/>
      <w:szCs w:val="25"/>
      <w:lang w:eastAsia="zh-CN"/>
    </w:rPr>
  </w:style>
  <w:style w:type="paragraph" w:styleId="NoSpacing">
    <w:name w:val="No Spacing"/>
    <w:uiPriority w:val="1"/>
    <w:qFormat/>
    <w:rsid w:val="005709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character" w:customStyle="1" w:styleId="EmailStyle2271">
    <w:name w:val="EmailStyle2271"/>
    <w:basedOn w:val="DefaultParagraphFont"/>
    <w:semiHidden/>
    <w:rsid w:val="006D7EC2"/>
    <w:rPr>
      <w:rFonts w:ascii="Arial" w:hAnsi="Arial" w:cs="Arial"/>
      <w:color w:val="auto"/>
      <w:sz w:val="20"/>
      <w:szCs w:val="20"/>
    </w:rPr>
  </w:style>
  <w:style w:type="paragraph" w:customStyle="1" w:styleId="TableParagraph">
    <w:name w:val="Table Paragraph"/>
    <w:basedOn w:val="Normal"/>
    <w:uiPriority w:val="1"/>
    <w:qFormat/>
    <w:rsid w:val="006D7EC2"/>
    <w:pPr>
      <w:widowControl w:val="0"/>
      <w:spacing w:line="240" w:lineRule="auto"/>
    </w:pPr>
    <w:rPr>
      <w:rFonts w:asciiTheme="minorHAnsi" w:eastAsiaTheme="minorHAnsi" w:hAnsiTheme="minorHAnsi" w:cstheme="minorBidi"/>
      <w:szCs w:val="22"/>
      <w:lang w:val="en-US"/>
    </w:rPr>
  </w:style>
  <w:style w:type="table" w:styleId="Table3Deffects2">
    <w:name w:val="Table 3D effects 2"/>
    <w:basedOn w:val="TableNormal"/>
    <w:rsid w:val="006D7EC2"/>
    <w:pPr>
      <w:spacing w:line="260" w:lineRule="atLeast"/>
    </w:pPr>
    <w:rPr>
      <w:rFonts w:eastAsia="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a43">
    <w:name w:val="Pa43"/>
    <w:basedOn w:val="Default"/>
    <w:next w:val="Default"/>
    <w:uiPriority w:val="99"/>
    <w:rsid w:val="006D7EC2"/>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6D7EC2"/>
    <w:rPr>
      <w:rFonts w:ascii="Univers 45 Light" w:hAnsi="Univers 45 Light" w:cs="Univers 45 Light"/>
      <w:b/>
      <w:bCs/>
      <w:color w:val="D30A53"/>
      <w:sz w:val="12"/>
      <w:szCs w:val="12"/>
    </w:rPr>
  </w:style>
  <w:style w:type="paragraph" w:customStyle="1" w:styleId="Pa66">
    <w:name w:val="Pa66"/>
    <w:basedOn w:val="Normal"/>
    <w:next w:val="Normal"/>
    <w:uiPriority w:val="99"/>
    <w:rsid w:val="006D7EC2"/>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6D7EC2"/>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IASBNormal">
    <w:name w:val="IASB Normal"/>
    <w:rsid w:val="006D7EC2"/>
    <w:pPr>
      <w:spacing w:before="100" w:after="100"/>
      <w:jc w:val="both"/>
    </w:pPr>
    <w:rPr>
      <w:rFonts w:eastAsia="Times New Roman" w:cs="Times New Roman"/>
      <w:sz w:val="19"/>
      <w:lang w:eastAsia="zh-CN" w:bidi="ar-SA"/>
    </w:rPr>
  </w:style>
  <w:style w:type="character" w:customStyle="1" w:styleId="EmailStyle226">
    <w:name w:val="EmailStyle226"/>
    <w:basedOn w:val="DefaultParagraphFont"/>
    <w:semiHidden/>
    <w:rsid w:val="006D7EC2"/>
    <w:rPr>
      <w:rFonts w:ascii="Arial" w:hAnsi="Arial" w:cs="Arial"/>
      <w:color w:val="auto"/>
      <w:sz w:val="20"/>
      <w:szCs w:val="20"/>
    </w:rPr>
  </w:style>
  <w:style w:type="character" w:styleId="PlaceholderText">
    <w:name w:val="Placeholder Text"/>
    <w:basedOn w:val="DefaultParagraphFont"/>
    <w:uiPriority w:val="99"/>
    <w:semiHidden/>
    <w:rsid w:val="006D7EC2"/>
    <w:rPr>
      <w:color w:val="808080"/>
    </w:rPr>
  </w:style>
  <w:style w:type="paragraph" w:customStyle="1" w:styleId="Pa20">
    <w:name w:val="Pa20"/>
    <w:basedOn w:val="Default"/>
    <w:next w:val="Default"/>
    <w:uiPriority w:val="99"/>
    <w:rsid w:val="006D7EC2"/>
    <w:pPr>
      <w:spacing w:line="191" w:lineRule="atLeast"/>
    </w:pPr>
    <w:rPr>
      <w:rFonts w:ascii="Univers LT Std 45 Light" w:eastAsia="Times New Roman" w:hAnsi="Univers LT Std 45 Light" w:cs="Angsana New"/>
      <w:color w:val="auto"/>
      <w:lang w:eastAsia="en-GB"/>
    </w:rPr>
  </w:style>
  <w:style w:type="paragraph" w:styleId="Quote">
    <w:name w:val="Quote"/>
    <w:basedOn w:val="Normal"/>
    <w:next w:val="Normal"/>
    <w:link w:val="QuoteChar"/>
    <w:uiPriority w:val="29"/>
    <w:qFormat/>
    <w:rsid w:val="006D7EC2"/>
    <w:pPr>
      <w:spacing w:before="200" w:after="160"/>
      <w:ind w:left="864" w:right="864"/>
      <w:jc w:val="center"/>
    </w:pPr>
    <w:rPr>
      <w:rFonts w:eastAsia="Times New Roman" w:cs="Times New Roman"/>
      <w:i/>
      <w:iCs/>
      <w:color w:val="404040" w:themeColor="text1" w:themeTint="BF"/>
    </w:rPr>
  </w:style>
  <w:style w:type="character" w:customStyle="1" w:styleId="QuoteChar">
    <w:name w:val="Quote Char"/>
    <w:basedOn w:val="DefaultParagraphFont"/>
    <w:link w:val="Quote"/>
    <w:uiPriority w:val="29"/>
    <w:rsid w:val="006D7EC2"/>
    <w:rPr>
      <w:rFonts w:eastAsia="Times New Roman" w:cs="Times New Roman"/>
      <w:i/>
      <w:iCs/>
      <w:color w:val="404040" w:themeColor="text1" w:themeTint="BF"/>
      <w:sz w:val="22"/>
      <w:lang w:val="en-GB" w:bidi="ar-SA"/>
    </w:rPr>
  </w:style>
  <w:style w:type="character" w:customStyle="1" w:styleId="WW8Num8z0">
    <w:name w:val="WW8Num8z0"/>
    <w:rsid w:val="006D7EC2"/>
    <w:rPr>
      <w:rFonts w:ascii="Symbol" w:hAnsi="Symbol" w:cs="Symbol"/>
    </w:rPr>
  </w:style>
  <w:style w:type="character" w:customStyle="1" w:styleId="PlainTextChar1">
    <w:name w:val="Plain Text Char1"/>
    <w:basedOn w:val="DefaultParagraphFont"/>
    <w:locked/>
    <w:rsid w:val="006D7EC2"/>
    <w:rPr>
      <w:rFonts w:ascii="Courier New" w:hAnsi="Courier New" w:cs="Courier New"/>
      <w:sz w:val="28"/>
      <w:szCs w:val="28"/>
      <w:lang w:val="en-AU" w:eastAsia="zh-CN"/>
    </w:rPr>
  </w:style>
  <w:style w:type="paragraph" w:customStyle="1" w:styleId="Pa4">
    <w:name w:val="Pa4"/>
    <w:basedOn w:val="Default"/>
    <w:next w:val="Default"/>
    <w:uiPriority w:val="99"/>
    <w:rsid w:val="006D7EC2"/>
    <w:pPr>
      <w:spacing w:line="191" w:lineRule="atLeast"/>
    </w:pPr>
    <w:rPr>
      <w:rFonts w:ascii="Univers LT Std 45 Light" w:eastAsia="MS Mincho" w:hAnsi="Univers LT Std 45 Light" w:cs="Angsana New"/>
      <w:color w:val="auto"/>
      <w:lang w:eastAsia="en-US"/>
    </w:rPr>
  </w:style>
  <w:style w:type="paragraph" w:customStyle="1" w:styleId="Pa50">
    <w:name w:val="Pa50"/>
    <w:basedOn w:val="Default"/>
    <w:next w:val="Default"/>
    <w:uiPriority w:val="99"/>
    <w:rsid w:val="006D7EC2"/>
    <w:pPr>
      <w:spacing w:line="191" w:lineRule="atLeast"/>
    </w:pPr>
    <w:rPr>
      <w:rFonts w:ascii="Times New Roman" w:eastAsia="Times New Roman" w:hAnsi="Times New Roman" w:cs="Angsana New"/>
      <w:color w:val="auto"/>
      <w:lang w:eastAsia="en-US"/>
    </w:rPr>
  </w:style>
  <w:style w:type="character" w:customStyle="1" w:styleId="FSBlankChar">
    <w:name w:val="FS_Blank Char"/>
    <w:link w:val="FSBlank"/>
    <w:locked/>
    <w:rsid w:val="006D7EC2"/>
    <w:rPr>
      <w:rFonts w:ascii="Angsana New" w:hAnsi="Angsana New"/>
    </w:rPr>
  </w:style>
  <w:style w:type="paragraph" w:customStyle="1" w:styleId="FSBlank">
    <w:name w:val="FS_Blank"/>
    <w:basedOn w:val="Normal"/>
    <w:link w:val="FSBlankChar"/>
    <w:qFormat/>
    <w:rsid w:val="006D7EC2"/>
    <w:pPr>
      <w:tabs>
        <w:tab w:val="left" w:pos="540"/>
      </w:tabs>
      <w:spacing w:line="240" w:lineRule="auto"/>
      <w:ind w:right="-45" w:firstLine="540"/>
      <w:jc w:val="thaiDistribute"/>
    </w:pPr>
    <w:rPr>
      <w:rFonts w:ascii="Angsana New" w:hAnsi="Angsana New"/>
      <w:sz w:val="20"/>
      <w:lang w:val="en-US" w:bidi="th-TH"/>
    </w:rPr>
  </w:style>
  <w:style w:type="character" w:customStyle="1" w:styleId="AAAddress">
    <w:name w:val="AA Address"/>
    <w:basedOn w:val="DefaultParagraphFont"/>
    <w:rsid w:val="006D7EC2"/>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basedOn w:val="DefaultParagraphFont"/>
    <w:rsid w:val="006D7EC2"/>
    <w:rPr>
      <w:rFonts w:ascii="Arial" w:hAnsi="Arial" w:cs="Times New Roman"/>
      <w:color w:val="auto"/>
      <w:spacing w:val="0"/>
      <w:w w:val="100"/>
      <w:position w:val="0"/>
      <w:sz w:val="14"/>
      <w:szCs w:val="14"/>
      <w:vertAlign w:val="baseline"/>
      <w:lang w:val="en-US"/>
    </w:rPr>
  </w:style>
  <w:style w:type="paragraph" w:styleId="ListNumber">
    <w:name w:val="List Number"/>
    <w:basedOn w:val="Normal"/>
    <w:uiPriority w:val="99"/>
    <w:rsid w:val="006D7EC2"/>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Times New Roman"/>
      <w:sz w:val="18"/>
      <w:szCs w:val="18"/>
      <w:lang w:val="en-US" w:bidi="th-TH"/>
    </w:rPr>
  </w:style>
  <w:style w:type="paragraph" w:styleId="ListNumber2">
    <w:name w:val="List Number 2"/>
    <w:basedOn w:val="Normal"/>
    <w:uiPriority w:val="99"/>
    <w:rsid w:val="006D7EC2"/>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Times New Roman" w:hAnsi="Arial" w:cs="Times New Roman"/>
      <w:sz w:val="18"/>
      <w:szCs w:val="18"/>
      <w:lang w:val="en-US" w:bidi="th-TH"/>
    </w:rPr>
  </w:style>
  <w:style w:type="paragraph" w:customStyle="1" w:styleId="AAFrameAddress">
    <w:name w:val="AA Frame Address"/>
    <w:basedOn w:val="Heading1"/>
    <w:uiPriority w:val="99"/>
    <w:rsid w:val="006D7EC2"/>
    <w:pPr>
      <w:keepLines w:val="0"/>
      <w:framePr w:w="2812" w:h="1701" w:hSpace="142" w:vSpace="142" w:wrap="around" w:vAnchor="page" w:hAnchor="page" w:x="8024" w:y="2723"/>
      <w:numPr>
        <w:numId w:val="28"/>
      </w:numPr>
      <w:shd w:val="clear" w:color="FFFFFF" w:fill="auto"/>
      <w:spacing w:before="0" w:after="90" w:line="240" w:lineRule="auto"/>
      <w:ind w:left="684" w:hanging="360"/>
    </w:pPr>
    <w:rPr>
      <w:rFonts w:ascii="Arial" w:eastAsia="Times New Roman" w:hAnsi="Arial" w:cs="Times New Roman"/>
      <w:bCs/>
      <w:i w:val="0"/>
      <w:noProof/>
      <w:sz w:val="18"/>
      <w:szCs w:val="18"/>
      <w:u w:val="single"/>
      <w:lang w:val="en-US" w:bidi="th-TH"/>
    </w:rPr>
  </w:style>
  <w:style w:type="paragraph" w:styleId="ListNumber5">
    <w:name w:val="List Number 5"/>
    <w:basedOn w:val="Normal"/>
    <w:uiPriority w:val="99"/>
    <w:rsid w:val="006D7EC2"/>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Times New Roman"/>
      <w:sz w:val="18"/>
      <w:szCs w:val="18"/>
      <w:lang w:val="en-US" w:bidi="th-TH"/>
    </w:rPr>
  </w:style>
  <w:style w:type="paragraph" w:styleId="ListNumber4">
    <w:name w:val="List Number 4"/>
    <w:basedOn w:val="Normal"/>
    <w:uiPriority w:val="99"/>
    <w:rsid w:val="006D7EC2"/>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eastAsia="Times New Roman" w:hAnsi="Arial" w:cs="Times New Roman"/>
      <w:sz w:val="18"/>
      <w:szCs w:val="18"/>
      <w:lang w:val="en-US" w:bidi="th-TH"/>
    </w:rPr>
  </w:style>
  <w:style w:type="paragraph" w:styleId="Index2">
    <w:name w:val="index 2"/>
    <w:basedOn w:val="Normal"/>
    <w:next w:val="Normal"/>
    <w:autoRedefine/>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eastAsia="Times New Roman" w:hAnsi="Arial" w:cs="Times New Roman"/>
      <w:sz w:val="18"/>
      <w:szCs w:val="18"/>
      <w:lang w:val="en-US" w:bidi="th-TH"/>
    </w:rPr>
  </w:style>
  <w:style w:type="paragraph" w:styleId="Index4">
    <w:name w:val="index 4"/>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cs="Times New Roman"/>
      <w:sz w:val="18"/>
      <w:szCs w:val="18"/>
      <w:lang w:val="en-US" w:bidi="th-TH"/>
    </w:rPr>
  </w:style>
  <w:style w:type="paragraph" w:styleId="Index6">
    <w:name w:val="index 6"/>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Times New Roman" w:hAnsi="Arial" w:cs="Times New Roman"/>
      <w:sz w:val="18"/>
      <w:szCs w:val="18"/>
      <w:lang w:val="en-US" w:bidi="th-TH"/>
    </w:rPr>
  </w:style>
  <w:style w:type="paragraph" w:styleId="Index5">
    <w:name w:val="index 5"/>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Times New Roman"/>
      <w:sz w:val="18"/>
      <w:szCs w:val="18"/>
      <w:lang w:val="en-US" w:bidi="th-TH"/>
    </w:rPr>
  </w:style>
  <w:style w:type="paragraph" w:styleId="Index7">
    <w:name w:val="index 7"/>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eastAsia="Times New Roman" w:hAnsi="Arial" w:cs="Times New Roman"/>
      <w:sz w:val="18"/>
      <w:szCs w:val="18"/>
      <w:lang w:val="en-US" w:bidi="th-TH"/>
    </w:rPr>
  </w:style>
  <w:style w:type="paragraph" w:styleId="Index8">
    <w:name w:val="index 8"/>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eastAsia="Times New Roman" w:hAnsi="Arial" w:cs="Times New Roman"/>
      <w:sz w:val="18"/>
      <w:szCs w:val="18"/>
      <w:lang w:val="en-US" w:bidi="th-TH"/>
    </w:rPr>
  </w:style>
  <w:style w:type="paragraph" w:styleId="Index9">
    <w:name w:val="index 9"/>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eastAsia="Times New Roman" w:hAnsi="Arial" w:cs="Times New Roman"/>
      <w:sz w:val="18"/>
      <w:szCs w:val="18"/>
      <w:lang w:val="en-US" w:bidi="th-TH"/>
    </w:rPr>
  </w:style>
  <w:style w:type="paragraph" w:styleId="TOC6">
    <w:name w:val="toc 6"/>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eastAsia="Times New Roman" w:hAnsi="Arial" w:cs="Times New Roman"/>
      <w:sz w:val="18"/>
      <w:szCs w:val="18"/>
      <w:lang w:val="en-US" w:bidi="th-TH"/>
    </w:rPr>
  </w:style>
  <w:style w:type="paragraph" w:styleId="TOC7">
    <w:name w:val="toc 7"/>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eastAsia="Times New Roman" w:hAnsi="Arial" w:cs="Times New Roman"/>
      <w:sz w:val="18"/>
      <w:szCs w:val="18"/>
      <w:lang w:val="en-US" w:bidi="th-TH"/>
    </w:rPr>
  </w:style>
  <w:style w:type="paragraph" w:styleId="TOC8">
    <w:name w:val="toc 8"/>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eastAsia="Times New Roman" w:hAnsi="Arial" w:cs="Times New Roman"/>
      <w:sz w:val="18"/>
      <w:szCs w:val="18"/>
      <w:lang w:val="en-US" w:bidi="th-TH"/>
    </w:rPr>
  </w:style>
  <w:style w:type="paragraph" w:styleId="TOC9">
    <w:name w:val="toc 9"/>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eastAsia="Times New Roman" w:hAnsi="Arial" w:cs="Times New Roman"/>
      <w:sz w:val="18"/>
      <w:szCs w:val="18"/>
      <w:lang w:val="en-US" w:bidi="th-TH"/>
    </w:rPr>
  </w:style>
  <w:style w:type="paragraph" w:styleId="TableofFigures">
    <w:name w:val="table of figures"/>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Times New Roman" w:hAnsi="Arial" w:cs="Times New Roman"/>
      <w:sz w:val="18"/>
      <w:szCs w:val="18"/>
      <w:lang w:val="en-US" w:bidi="th-TH"/>
    </w:rPr>
  </w:style>
  <w:style w:type="paragraph" w:styleId="ListBullet5">
    <w:name w:val="List Bullet 5"/>
    <w:basedOn w:val="Normal"/>
    <w:uiPriority w:val="99"/>
    <w:rsid w:val="006D7EC2"/>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Times New Roman" w:hAnsi="Arial" w:cs="Times New Roman"/>
      <w:sz w:val="18"/>
      <w:szCs w:val="18"/>
      <w:lang w:val="en-US" w:bidi="th-TH"/>
    </w:rPr>
  </w:style>
  <w:style w:type="paragraph" w:styleId="BodyTextFirstIndent2">
    <w:name w:val="Body Text First Indent 2"/>
    <w:basedOn w:val="BodyTextIndent"/>
    <w:link w:val="BodyTextFirstIndent2Char"/>
    <w:uiPriority w:val="9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eastAsia="Times New Roman" w:hAnsi="Arial" w:cs="Times New Roman"/>
      <w:sz w:val="18"/>
      <w:szCs w:val="18"/>
      <w:lang w:val="en-US" w:eastAsia="en-US" w:bidi="th-TH"/>
    </w:rPr>
  </w:style>
  <w:style w:type="character" w:customStyle="1" w:styleId="BodyTextFirstIndent2Char">
    <w:name w:val="Body Text First Indent 2 Char"/>
    <w:basedOn w:val="BodyTextIndentChar"/>
    <w:link w:val="BodyTextFirstIndent2"/>
    <w:uiPriority w:val="99"/>
    <w:rsid w:val="006D7EC2"/>
    <w:rPr>
      <w:rFonts w:ascii="Arial" w:eastAsia="Times New Roman" w:hAnsi="Arial" w:cs="Times New Roman"/>
      <w:sz w:val="18"/>
      <w:szCs w:val="18"/>
      <w:lang w:val="en-GB" w:bidi="ar-SA"/>
    </w:rPr>
  </w:style>
  <w:style w:type="character" w:styleId="Strong">
    <w:name w:val="Strong"/>
    <w:basedOn w:val="DefaultParagraphFont"/>
    <w:qFormat/>
    <w:rsid w:val="006D7EC2"/>
    <w:rPr>
      <w:rFonts w:cs="Times New Roman"/>
      <w:b/>
      <w:bCs/>
    </w:rPr>
  </w:style>
  <w:style w:type="paragraph" w:customStyle="1" w:styleId="AA1stlevelbullet">
    <w:name w:val="AA 1st level bullet"/>
    <w:basedOn w:val="Normal"/>
    <w:uiPriority w:val="99"/>
    <w:rsid w:val="006D7EC2"/>
    <w:pPr>
      <w:tabs>
        <w:tab w:val="left" w:pos="227"/>
      </w:tabs>
      <w:spacing w:line="240" w:lineRule="atLeast"/>
      <w:ind w:left="227" w:hanging="227"/>
    </w:pPr>
    <w:rPr>
      <w:rFonts w:ascii="Arial" w:eastAsia="Times New Roman" w:hAnsi="Arial" w:cs="Times New Roman"/>
      <w:sz w:val="18"/>
      <w:szCs w:val="18"/>
      <w:lang w:val="en-US" w:bidi="th-TH"/>
    </w:rPr>
  </w:style>
  <w:style w:type="paragraph" w:customStyle="1" w:styleId="AAFrameLogo">
    <w:name w:val="AA Frame Logo"/>
    <w:basedOn w:val="Normal"/>
    <w:uiPriority w:val="99"/>
    <w:rsid w:val="006D7EC2"/>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lang w:val="en-US" w:bidi="th-TH"/>
    </w:rPr>
  </w:style>
  <w:style w:type="character" w:customStyle="1" w:styleId="AACopyright">
    <w:name w:val="AA Copyright"/>
    <w:basedOn w:val="DefaultParagraphFont"/>
    <w:rsid w:val="006D7EC2"/>
    <w:rPr>
      <w:rFonts w:ascii="Arial" w:hAnsi="Arial" w:cs="Times New Roman"/>
      <w:sz w:val="13"/>
      <w:szCs w:val="13"/>
    </w:rPr>
  </w:style>
  <w:style w:type="paragraph" w:customStyle="1" w:styleId="AA2ndlevelbullet">
    <w:name w:val="AA 2nd level bullet"/>
    <w:basedOn w:val="AA1stlevelbullet"/>
    <w:uiPriority w:val="99"/>
    <w:rsid w:val="006D7EC2"/>
    <w:pPr>
      <w:tabs>
        <w:tab w:val="clear" w:pos="227"/>
        <w:tab w:val="left" w:pos="454"/>
        <w:tab w:val="left" w:pos="680"/>
        <w:tab w:val="left" w:pos="907"/>
      </w:tabs>
      <w:ind w:left="454"/>
    </w:pPr>
  </w:style>
  <w:style w:type="paragraph" w:customStyle="1" w:styleId="AANumbering">
    <w:name w:val="AA Numbering"/>
    <w:basedOn w:val="Normal"/>
    <w:uiPriority w:val="99"/>
    <w:rsid w:val="006D7EC2"/>
    <w:pPr>
      <w:tabs>
        <w:tab w:val="left" w:pos="284"/>
      </w:tabs>
      <w:spacing w:line="240" w:lineRule="atLeast"/>
    </w:pPr>
    <w:rPr>
      <w:rFonts w:ascii="Arial" w:eastAsia="Times New Roman" w:hAnsi="Arial" w:cs="Times New Roman"/>
      <w:sz w:val="18"/>
      <w:szCs w:val="18"/>
      <w:lang w:val="en-US" w:bidi="th-TH"/>
    </w:rPr>
  </w:style>
  <w:style w:type="paragraph" w:customStyle="1" w:styleId="ReportMenuBar">
    <w:name w:val="ReportMenuBar"/>
    <w:basedOn w:val="Normal"/>
    <w:uiPriority w:val="99"/>
    <w:rsid w:val="006D7EC2"/>
    <w:pPr>
      <w:tabs>
        <w:tab w:val="left" w:pos="227"/>
        <w:tab w:val="left" w:pos="454"/>
        <w:tab w:val="left" w:pos="680"/>
        <w:tab w:val="left" w:pos="907"/>
      </w:tabs>
      <w:spacing w:line="240" w:lineRule="atLeast"/>
    </w:pPr>
    <w:rPr>
      <w:rFonts w:ascii="Arial" w:eastAsia="Times New Roman" w:hAnsi="Arial" w:cs="Times New Roman"/>
      <w:b/>
      <w:bCs/>
      <w:color w:val="FFFFFF"/>
      <w:sz w:val="30"/>
      <w:szCs w:val="30"/>
      <w:lang w:val="en-US" w:bidi="th-TH"/>
    </w:rPr>
  </w:style>
  <w:style w:type="paragraph" w:customStyle="1" w:styleId="ReportHeading1">
    <w:name w:val="ReportHeading1"/>
    <w:basedOn w:val="Normal"/>
    <w:uiPriority w:val="99"/>
    <w:rsid w:val="006D7EC2"/>
    <w:pPr>
      <w:framePr w:w="6521" w:h="1055" w:hSpace="142" w:wrap="around" w:vAnchor="page" w:hAnchor="page" w:x="1441" w:y="4452"/>
      <w:spacing w:line="300" w:lineRule="atLeast"/>
    </w:pPr>
    <w:rPr>
      <w:rFonts w:ascii="Arial" w:eastAsia="Times New Roman" w:hAnsi="Arial" w:cs="Times New Roman"/>
      <w:b/>
      <w:bCs/>
      <w:sz w:val="24"/>
      <w:szCs w:val="24"/>
      <w:lang w:val="en-US" w:bidi="th-TH"/>
    </w:rPr>
  </w:style>
  <w:style w:type="paragraph" w:customStyle="1" w:styleId="ReportHeading2">
    <w:name w:val="ReportHeading2"/>
    <w:basedOn w:val="ReportHeading1"/>
    <w:uiPriority w:val="99"/>
    <w:rsid w:val="006D7EC2"/>
    <w:pPr>
      <w:framePr w:h="1054" w:wrap="around" w:y="5920"/>
    </w:pPr>
  </w:style>
  <w:style w:type="paragraph" w:customStyle="1" w:styleId="ReportHeading3">
    <w:name w:val="ReportHeading3"/>
    <w:basedOn w:val="ReportHeading2"/>
    <w:uiPriority w:val="99"/>
    <w:rsid w:val="006D7EC2"/>
    <w:pPr>
      <w:framePr w:h="443" w:wrap="around" w:y="8223"/>
    </w:pPr>
  </w:style>
  <w:style w:type="paragraph" w:customStyle="1" w:styleId="PictureInText">
    <w:name w:val="PictureInText"/>
    <w:basedOn w:val="Normal"/>
    <w:next w:val="Normal"/>
    <w:uiPriority w:val="99"/>
    <w:rsid w:val="006D7EC2"/>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Times New Roman" w:hAnsi="Arial" w:cs="Times New Roman"/>
      <w:sz w:val="18"/>
      <w:szCs w:val="18"/>
      <w:lang w:val="en-US" w:bidi="th-TH"/>
    </w:rPr>
  </w:style>
  <w:style w:type="paragraph" w:customStyle="1" w:styleId="PictureLeft">
    <w:name w:val="PictureLeft"/>
    <w:basedOn w:val="Normal"/>
    <w:uiPriority w:val="99"/>
    <w:rsid w:val="006D7EC2"/>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Times New Roman" w:hAnsi="Arial" w:cs="Times New Roman"/>
      <w:sz w:val="18"/>
      <w:szCs w:val="18"/>
      <w:lang w:val="en-US" w:bidi="th-TH"/>
    </w:rPr>
  </w:style>
  <w:style w:type="paragraph" w:customStyle="1" w:styleId="PicturteLeftFullLength">
    <w:name w:val="PicturteLeftFullLength"/>
    <w:basedOn w:val="PictureLeft"/>
    <w:uiPriority w:val="99"/>
    <w:rsid w:val="006D7EC2"/>
    <w:pPr>
      <w:framePr w:w="10142" w:hSpace="180" w:vSpace="180" w:wrap="around" w:y="7"/>
    </w:pPr>
  </w:style>
  <w:style w:type="paragraph" w:customStyle="1" w:styleId="AAheadingwocontents">
    <w:name w:val="AA heading wo contents"/>
    <w:basedOn w:val="Normal"/>
    <w:uiPriority w:val="9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Times New Roman" w:cs="Times New Roman"/>
      <w:b/>
      <w:bCs/>
      <w:szCs w:val="22"/>
      <w:lang w:val="en-US" w:bidi="th-TH"/>
    </w:rPr>
  </w:style>
  <w:style w:type="paragraph" w:customStyle="1" w:styleId="StandaardOpinion">
    <w:name w:val="StandaardOpinion"/>
    <w:basedOn w:val="Normal"/>
    <w:uiPriority w:val="9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Times New Roman" w:cs="Times New Roman"/>
      <w:szCs w:val="22"/>
      <w:lang w:val="en-US" w:bidi="th-TH"/>
    </w:rPr>
  </w:style>
  <w:style w:type="paragraph" w:customStyle="1" w:styleId="T">
    <w:name w:val="Å§ª×Í T"/>
    <w:basedOn w:val="Normal"/>
    <w:uiPriority w:val="99"/>
    <w:rsid w:val="006D7EC2"/>
    <w:pPr>
      <w:spacing w:line="240" w:lineRule="auto"/>
      <w:ind w:left="5040" w:right="540"/>
      <w:jc w:val="center"/>
    </w:pPr>
    <w:rPr>
      <w:rFonts w:eastAsia="Times New Roman" w:cs="BrowalliaUPC"/>
      <w:sz w:val="30"/>
      <w:szCs w:val="30"/>
      <w:lang w:val="th-TH" w:bidi="th-TH"/>
    </w:rPr>
  </w:style>
  <w:style w:type="paragraph" w:customStyle="1" w:styleId="a0">
    <w:name w:val="???????"/>
    <w:basedOn w:val="Normal"/>
    <w:uiPriority w:val="99"/>
    <w:rsid w:val="006D7EC2"/>
    <w:pPr>
      <w:tabs>
        <w:tab w:val="left" w:pos="1080"/>
      </w:tabs>
      <w:spacing w:line="240" w:lineRule="auto"/>
    </w:pPr>
    <w:rPr>
      <w:rFonts w:eastAsia="Times New Roman" w:cs="BrowalliaUPC"/>
      <w:sz w:val="30"/>
      <w:szCs w:val="30"/>
      <w:lang w:val="th-TH" w:bidi="th-TH"/>
    </w:rPr>
  </w:style>
  <w:style w:type="paragraph" w:customStyle="1" w:styleId="30">
    <w:name w:val="µÒÃÒ§3ªèÍ§"/>
    <w:basedOn w:val="Normal"/>
    <w:uiPriority w:val="99"/>
    <w:rsid w:val="006D7EC2"/>
    <w:pPr>
      <w:tabs>
        <w:tab w:val="left" w:pos="360"/>
        <w:tab w:val="left" w:pos="720"/>
      </w:tabs>
      <w:spacing w:line="240" w:lineRule="auto"/>
    </w:pPr>
    <w:rPr>
      <w:rFonts w:ascii="Book Antiqua" w:eastAsia="Times New Roman" w:hAnsi="Book Antiqua" w:cs="Times New Roman"/>
      <w:szCs w:val="22"/>
      <w:lang w:val="th-TH" w:bidi="th-TH"/>
    </w:rPr>
  </w:style>
  <w:style w:type="paragraph" w:customStyle="1" w:styleId="a2">
    <w:name w:val="??"/>
    <w:basedOn w:val="Normal"/>
    <w:uiPriority w:val="99"/>
    <w:rsid w:val="006D7EC2"/>
    <w:pPr>
      <w:tabs>
        <w:tab w:val="left" w:pos="360"/>
        <w:tab w:val="left" w:pos="720"/>
        <w:tab w:val="left" w:pos="1080"/>
      </w:tabs>
      <w:spacing w:line="240" w:lineRule="auto"/>
    </w:pPr>
    <w:rPr>
      <w:rFonts w:eastAsia="Times New Roman" w:cs="Times New Roman"/>
      <w:sz w:val="28"/>
      <w:szCs w:val="28"/>
      <w:lang w:val="th-TH" w:bidi="th-TH"/>
    </w:rPr>
  </w:style>
  <w:style w:type="paragraph" w:customStyle="1" w:styleId="a3">
    <w:name w:val="ºÇ¡"/>
    <w:basedOn w:val="Normal"/>
    <w:uiPriority w:val="99"/>
    <w:rsid w:val="006D7EC2"/>
    <w:pPr>
      <w:spacing w:line="240" w:lineRule="auto"/>
      <w:ind w:right="129"/>
      <w:jc w:val="right"/>
    </w:pPr>
    <w:rPr>
      <w:rFonts w:ascii="Book Antiqua" w:eastAsia="Times New Roman" w:hAnsi="Book Antiqua" w:cs="Times New Roman"/>
      <w:szCs w:val="22"/>
      <w:lang w:val="th-TH" w:bidi="th-TH"/>
    </w:rPr>
  </w:style>
  <w:style w:type="paragraph" w:customStyle="1" w:styleId="T0">
    <w:name w:val="????? T"/>
    <w:basedOn w:val="Normal"/>
    <w:uiPriority w:val="99"/>
    <w:rsid w:val="006D7EC2"/>
    <w:pPr>
      <w:spacing w:line="240" w:lineRule="auto"/>
      <w:ind w:left="5040" w:right="540"/>
      <w:jc w:val="center"/>
    </w:pPr>
    <w:rPr>
      <w:rFonts w:eastAsia="Times New Roman" w:cs="BrowalliaUPC"/>
      <w:sz w:val="30"/>
      <w:szCs w:val="30"/>
      <w:lang w:val="th-TH" w:bidi="th-TH"/>
    </w:rPr>
  </w:style>
  <w:style w:type="paragraph" w:customStyle="1" w:styleId="a4">
    <w:name w:val="???"/>
    <w:basedOn w:val="Normal"/>
    <w:uiPriority w:val="99"/>
    <w:rsid w:val="006D7EC2"/>
    <w:pPr>
      <w:spacing w:line="240" w:lineRule="auto"/>
      <w:ind w:right="129"/>
      <w:jc w:val="right"/>
    </w:pPr>
    <w:rPr>
      <w:rFonts w:eastAsia="Times New Roman" w:cs="Times New Roman"/>
      <w:szCs w:val="22"/>
      <w:lang w:val="th-TH" w:bidi="th-TH"/>
    </w:rPr>
  </w:style>
  <w:style w:type="paragraph" w:customStyle="1" w:styleId="E0">
    <w:name w:val="ª×èÍºÃÔÉÑ· E"/>
    <w:basedOn w:val="Normal"/>
    <w:uiPriority w:val="99"/>
    <w:rsid w:val="006D7EC2"/>
    <w:pPr>
      <w:spacing w:line="240" w:lineRule="auto"/>
      <w:jc w:val="center"/>
    </w:pPr>
    <w:rPr>
      <w:rFonts w:ascii="Book Antiqua" w:eastAsia="Times New Roman" w:hAnsi="Book Antiqua" w:cs="Times New Roman"/>
      <w:b/>
      <w:bCs/>
      <w:szCs w:val="22"/>
      <w:lang w:val="th-TH" w:bidi="th-TH"/>
    </w:rPr>
  </w:style>
  <w:style w:type="paragraph" w:customStyle="1" w:styleId="a5">
    <w:name w:val="Åº"/>
    <w:basedOn w:val="Normal"/>
    <w:uiPriority w:val="99"/>
    <w:rsid w:val="006D7EC2"/>
    <w:pPr>
      <w:tabs>
        <w:tab w:val="left" w:pos="360"/>
        <w:tab w:val="left" w:pos="720"/>
        <w:tab w:val="left" w:pos="1080"/>
      </w:tabs>
      <w:spacing w:line="240" w:lineRule="auto"/>
    </w:pPr>
    <w:rPr>
      <w:rFonts w:eastAsia="Times New Roman" w:cs="BrowalliaUPC"/>
      <w:sz w:val="28"/>
      <w:szCs w:val="28"/>
      <w:lang w:val="th-TH" w:bidi="th-TH"/>
    </w:rPr>
  </w:style>
  <w:style w:type="paragraph" w:customStyle="1" w:styleId="a6">
    <w:name w:val="ลบ"/>
    <w:basedOn w:val="Normal"/>
    <w:uiPriority w:val="99"/>
    <w:rsid w:val="006D7EC2"/>
    <w:pPr>
      <w:tabs>
        <w:tab w:val="left" w:pos="360"/>
        <w:tab w:val="left" w:pos="720"/>
        <w:tab w:val="left" w:pos="1080"/>
      </w:tabs>
      <w:spacing w:line="240" w:lineRule="auto"/>
    </w:pPr>
    <w:rPr>
      <w:rFonts w:eastAsia="Times New Roman" w:hAnsi="Arial" w:cs="BrowalliaUPC"/>
      <w:sz w:val="28"/>
      <w:szCs w:val="28"/>
      <w:lang w:val="th-TH" w:eastAsia="th-TH" w:bidi="th-TH"/>
    </w:rPr>
  </w:style>
  <w:style w:type="paragraph" w:customStyle="1" w:styleId="ASSETS">
    <w:name w:val="ASSETS"/>
    <w:basedOn w:val="Normal"/>
    <w:uiPriority w:val="99"/>
    <w:rsid w:val="006D7EC2"/>
    <w:pPr>
      <w:spacing w:line="240" w:lineRule="auto"/>
      <w:ind w:right="360"/>
      <w:jc w:val="center"/>
    </w:pPr>
    <w:rPr>
      <w:rFonts w:ascii="Book Antiqua" w:eastAsia="Times New Roman" w:hAnsi="Book Antiqua" w:cs="Times New Roman"/>
      <w:b/>
      <w:bCs/>
      <w:szCs w:val="22"/>
      <w:u w:val="single"/>
      <w:lang w:val="th-TH" w:bidi="th-TH"/>
    </w:rPr>
  </w:style>
  <w:style w:type="character" w:customStyle="1" w:styleId="AccPolicyHeadingChar">
    <w:name w:val="Acc Policy Heading Char"/>
    <w:basedOn w:val="DefaultParagraphFont"/>
    <w:locked/>
    <w:rsid w:val="006D7EC2"/>
    <w:rPr>
      <w:rFonts w:ascii="Angsana New" w:eastAsia="Times New Roman" w:hAnsi="Angsana New" w:cs="Angsana New"/>
      <w:b/>
      <w:bCs/>
      <w:i/>
      <w:iCs/>
      <w:sz w:val="30"/>
      <w:szCs w:val="30"/>
      <w:lang w:val="en-GB"/>
    </w:rPr>
  </w:style>
  <w:style w:type="character" w:customStyle="1" w:styleId="shorttext1">
    <w:name w:val="short_text1"/>
    <w:basedOn w:val="DefaultParagraphFont"/>
    <w:rsid w:val="006D7EC2"/>
    <w:rPr>
      <w:rFonts w:cs="Times New Roman"/>
      <w:sz w:val="29"/>
      <w:szCs w:val="29"/>
    </w:rPr>
  </w:style>
  <w:style w:type="character" w:customStyle="1" w:styleId="hps">
    <w:name w:val="hps"/>
    <w:basedOn w:val="DefaultParagraphFont"/>
    <w:rsid w:val="006D7EC2"/>
    <w:rPr>
      <w:rFonts w:cs="Times New Roman"/>
    </w:rPr>
  </w:style>
  <w:style w:type="character" w:customStyle="1" w:styleId="gt-icon-text1">
    <w:name w:val="gt-icon-text1"/>
    <w:basedOn w:val="DefaultParagraphFont"/>
    <w:rsid w:val="006D7EC2"/>
    <w:rPr>
      <w:rFonts w:cs="Times New Roman"/>
    </w:rPr>
  </w:style>
  <w:style w:type="character" w:customStyle="1" w:styleId="shorttext">
    <w:name w:val="short_text"/>
    <w:basedOn w:val="DefaultParagraphFont"/>
    <w:rsid w:val="006D7EC2"/>
    <w:rPr>
      <w:rFonts w:cs="Times New Roman"/>
    </w:rPr>
  </w:style>
  <w:style w:type="character" w:customStyle="1" w:styleId="longtext">
    <w:name w:val="long_text"/>
    <w:basedOn w:val="DefaultParagraphFont"/>
    <w:rsid w:val="006D7EC2"/>
    <w:rPr>
      <w:rFonts w:cs="Times New Roman"/>
    </w:rPr>
  </w:style>
  <w:style w:type="character" w:customStyle="1" w:styleId="apple-converted-space">
    <w:name w:val="apple-converted-space"/>
    <w:basedOn w:val="DefaultParagraphFont"/>
    <w:rsid w:val="006D7EC2"/>
  </w:style>
  <w:style w:type="table" w:styleId="GridTable1Light-Accent1">
    <w:name w:val="Grid Table 1 Light Accent 1"/>
    <w:basedOn w:val="TableNormal"/>
    <w:uiPriority w:val="46"/>
    <w:rsid w:val="006D7EC2"/>
    <w:rPr>
      <w:rFonts w:ascii="Calibri" w:eastAsia="Calibri" w:hAnsi="Calibri" w:cs="Cordia New"/>
      <w:lang w:val="en-GB" w:eastAsia="en-GB"/>
    </w:rPr>
    <w:tblPr>
      <w:tblStyleRowBandSize w:val="1"/>
      <w:tblStyleColBandSize w:val="1"/>
      <w:tblInd w:w="0" w:type="nil"/>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Pa47">
    <w:name w:val="Pa47"/>
    <w:basedOn w:val="Normal"/>
    <w:next w:val="Normal"/>
    <w:uiPriority w:val="99"/>
    <w:rsid w:val="006D7EC2"/>
    <w:pPr>
      <w:autoSpaceDE w:val="0"/>
      <w:autoSpaceDN w:val="0"/>
      <w:adjustRightInd w:val="0"/>
      <w:spacing w:line="141" w:lineRule="atLeast"/>
    </w:pPr>
    <w:rPr>
      <w:rFonts w:ascii="Univers LT Std 45 Light" w:eastAsia="Times New Roman" w:hAnsi="Univers LT Std 45 Light"/>
      <w:sz w:val="24"/>
      <w:szCs w:val="24"/>
      <w:lang w:val="en-US" w:bidi="th-TH"/>
    </w:rPr>
  </w:style>
  <w:style w:type="character" w:customStyle="1" w:styleId="BodyText2Char1">
    <w:name w:val="Body Text 2 Char1"/>
    <w:basedOn w:val="DefaultParagraphFont"/>
    <w:rsid w:val="006D7EC2"/>
    <w:rPr>
      <w:rFonts w:ascii="Book Antiqua" w:eastAsia="Times New Roman" w:hAnsi="Book Antiqua" w:cs="Times New Roman"/>
      <w:szCs w:val="22"/>
    </w:rPr>
  </w:style>
  <w:style w:type="paragraph" w:customStyle="1" w:styleId="zfaxdetails">
    <w:name w:val="zfax details"/>
    <w:basedOn w:val="Normal"/>
    <w:uiPriority w:val="99"/>
    <w:rsid w:val="006D7EC2"/>
    <w:rPr>
      <w:rFonts w:ascii="Univers 55" w:hAnsi="Univers 55"/>
      <w:sz w:val="18"/>
      <w:szCs w:val="18"/>
      <w:lang w:bidi="th-TH"/>
    </w:rPr>
  </w:style>
  <w:style w:type="paragraph" w:customStyle="1" w:styleId="zbrand">
    <w:name w:val="zbrand"/>
    <w:basedOn w:val="Normal"/>
    <w:uiPriority w:val="99"/>
    <w:rsid w:val="006D7EC2"/>
    <w:pPr>
      <w:keepLines/>
      <w:framePr w:wrap="around" w:vAnchor="page" w:hAnchor="page" w:x="3063" w:y="1458"/>
      <w:spacing w:line="240" w:lineRule="atLeast"/>
    </w:pPr>
    <w:rPr>
      <w:rFonts w:ascii="Univers 55" w:hAnsi="Univers 55"/>
      <w:noProof/>
      <w:szCs w:val="22"/>
      <w:lang w:bidi="th-TH"/>
    </w:rPr>
  </w:style>
  <w:style w:type="paragraph" w:styleId="BodyTextIndent3">
    <w:name w:val="Body Text Indent 3"/>
    <w:basedOn w:val="Normal"/>
    <w:link w:val="BodyTextIndent3Char"/>
    <w:uiPriority w:val="99"/>
    <w:rsid w:val="006D7EC2"/>
    <w:pPr>
      <w:tabs>
        <w:tab w:val="right" w:pos="162"/>
        <w:tab w:val="decimal" w:pos="972"/>
        <w:tab w:val="right" w:pos="6840"/>
      </w:tabs>
      <w:spacing w:line="240" w:lineRule="auto"/>
      <w:ind w:right="-108" w:firstLine="72"/>
      <w:jc w:val="both"/>
    </w:pPr>
    <w:rPr>
      <w:rFonts w:ascii="CG Times (W1)" w:hAnsi="CG Times (W1)"/>
      <w:sz w:val="28"/>
      <w:lang w:val="th-TH" w:bidi="th-TH"/>
    </w:rPr>
  </w:style>
  <w:style w:type="character" w:customStyle="1" w:styleId="BodyTextIndent3Char">
    <w:name w:val="Body Text Indent 3 Char"/>
    <w:basedOn w:val="DefaultParagraphFont"/>
    <w:link w:val="BodyTextIndent3"/>
    <w:uiPriority w:val="99"/>
    <w:rsid w:val="006D7EC2"/>
    <w:rPr>
      <w:rFonts w:ascii="CG Times (W1)" w:hAnsi="CG Times (W1)"/>
      <w:sz w:val="28"/>
      <w:lang w:val="th-TH"/>
    </w:rPr>
  </w:style>
  <w:style w:type="numbering" w:customStyle="1" w:styleId="Style1">
    <w:name w:val="Style1"/>
    <w:rsid w:val="006D7EC2"/>
    <w:pPr>
      <w:numPr>
        <w:numId w:val="29"/>
      </w:numPr>
    </w:pPr>
  </w:style>
  <w:style w:type="numbering" w:customStyle="1" w:styleId="CurrentList1">
    <w:name w:val="Current List1"/>
    <w:rsid w:val="006D7EC2"/>
    <w:pPr>
      <w:numPr>
        <w:numId w:val="30"/>
      </w:numPr>
    </w:pPr>
  </w:style>
  <w:style w:type="numbering" w:styleId="111111">
    <w:name w:val="Outline List 2"/>
    <w:aliases w:val="24 / 24.1"/>
    <w:basedOn w:val="NoList"/>
    <w:rsid w:val="006D7EC2"/>
    <w:pPr>
      <w:numPr>
        <w:numId w:val="31"/>
      </w:numPr>
    </w:pPr>
  </w:style>
  <w:style w:type="paragraph" w:customStyle="1" w:styleId="E1">
    <w:name w:val="??E"/>
    <w:basedOn w:val="Normal"/>
    <w:uiPriority w:val="99"/>
    <w:rsid w:val="006D7EC2"/>
    <w:pPr>
      <w:spacing w:line="240" w:lineRule="auto"/>
      <w:jc w:val="center"/>
    </w:pPr>
    <w:rPr>
      <w:rFonts w:eastAsia="Batang"/>
      <w:b/>
      <w:bCs/>
      <w:sz w:val="24"/>
      <w:szCs w:val="24"/>
      <w:lang w:val="th-TH" w:bidi="th-TH"/>
    </w:rPr>
  </w:style>
  <w:style w:type="paragraph" w:customStyle="1" w:styleId="E2">
    <w:name w:val="?????????? E"/>
    <w:basedOn w:val="Normal"/>
    <w:uiPriority w:val="99"/>
    <w:rsid w:val="006D7EC2"/>
    <w:pPr>
      <w:spacing w:line="240" w:lineRule="auto"/>
      <w:jc w:val="center"/>
    </w:pPr>
    <w:rPr>
      <w:rFonts w:eastAsia="Batang"/>
      <w:b/>
      <w:bCs/>
      <w:szCs w:val="22"/>
      <w:lang w:val="th-TH" w:bidi="th-TH"/>
    </w:rPr>
  </w:style>
  <w:style w:type="paragraph" w:customStyle="1" w:styleId="5">
    <w:name w:val="5"/>
    <w:basedOn w:val="E1"/>
    <w:uiPriority w:val="99"/>
    <w:rsid w:val="006D7EC2"/>
    <w:pPr>
      <w:jc w:val="left"/>
    </w:pPr>
    <w:rPr>
      <w:sz w:val="10"/>
      <w:szCs w:val="10"/>
    </w:rPr>
  </w:style>
  <w:style w:type="paragraph" w:customStyle="1" w:styleId="E3">
    <w:name w:val="?????? E"/>
    <w:basedOn w:val="Normal"/>
    <w:uiPriority w:val="99"/>
    <w:rsid w:val="006D7EC2"/>
    <w:pPr>
      <w:spacing w:line="240" w:lineRule="auto"/>
      <w:ind w:left="5040" w:right="540"/>
      <w:jc w:val="center"/>
    </w:pPr>
    <w:rPr>
      <w:rFonts w:eastAsia="Batang"/>
      <w:szCs w:val="22"/>
      <w:lang w:val="th-TH" w:bidi="th-TH"/>
    </w:rPr>
  </w:style>
  <w:style w:type="paragraph" w:customStyle="1" w:styleId="10">
    <w:name w:val="10"/>
    <w:basedOn w:val="Normal"/>
    <w:uiPriority w:val="99"/>
    <w:rsid w:val="006D7EC2"/>
    <w:pPr>
      <w:tabs>
        <w:tab w:val="left" w:pos="1080"/>
      </w:tabs>
      <w:spacing w:line="240" w:lineRule="auto"/>
      <w:jc w:val="both"/>
    </w:pPr>
    <w:rPr>
      <w:rFonts w:eastAsia="Batang"/>
      <w:sz w:val="20"/>
      <w:lang w:val="th-TH" w:bidi="th-TH"/>
    </w:rPr>
  </w:style>
  <w:style w:type="paragraph" w:customStyle="1" w:styleId="zDistnHeader">
    <w:name w:val="zDistnHeader"/>
    <w:basedOn w:val="Normal"/>
    <w:next w:val="Normal"/>
    <w:uiPriority w:val="99"/>
    <w:rsid w:val="006D7EC2"/>
    <w:pPr>
      <w:keepNext/>
      <w:spacing w:before="520"/>
    </w:pPr>
    <w:rPr>
      <w:rFonts w:eastAsia="Batang"/>
      <w:szCs w:val="22"/>
      <w:lang w:bidi="th-TH"/>
    </w:rPr>
  </w:style>
  <w:style w:type="paragraph" w:customStyle="1" w:styleId="zdisclaimer">
    <w:name w:val="zdisclaimer"/>
    <w:basedOn w:val="Normal"/>
    <w:next w:val="Footer"/>
    <w:uiPriority w:val="99"/>
    <w:rsid w:val="006D7EC2"/>
    <w:pPr>
      <w:framePr w:wrap="auto" w:vAnchor="page" w:hAnchor="page" w:x="3238" w:y="14685"/>
      <w:spacing w:line="240" w:lineRule="exact"/>
    </w:pPr>
    <w:rPr>
      <w:rFonts w:ascii="Univers 55" w:hAnsi="Univers 55"/>
      <w:sz w:val="20"/>
      <w:lang w:bidi="th-TH"/>
    </w:rPr>
  </w:style>
  <w:style w:type="paragraph" w:customStyle="1" w:styleId="zsubject">
    <w:name w:val="zsubject"/>
    <w:basedOn w:val="Normal"/>
    <w:uiPriority w:val="99"/>
    <w:rsid w:val="006D7EC2"/>
    <w:pPr>
      <w:spacing w:after="520"/>
    </w:pPr>
    <w:rPr>
      <w:b/>
      <w:bCs/>
      <w:szCs w:val="22"/>
      <w:lang w:bidi="th-TH"/>
    </w:rPr>
  </w:style>
  <w:style w:type="paragraph" w:customStyle="1" w:styleId="zdetails">
    <w:name w:val="zdetails"/>
    <w:basedOn w:val="Normal"/>
    <w:uiPriority w:val="99"/>
    <w:rsid w:val="006D7EC2"/>
    <w:pPr>
      <w:spacing w:line="240" w:lineRule="exact"/>
    </w:pPr>
    <w:rPr>
      <w:rFonts w:ascii="Univers 45 Light" w:hAnsi="Univers 45 Light"/>
      <w:sz w:val="16"/>
      <w:szCs w:val="16"/>
      <w:lang w:bidi="th-TH"/>
    </w:rPr>
  </w:style>
  <w:style w:type="paragraph" w:customStyle="1" w:styleId="Double">
    <w:name w:val="Double"/>
    <w:basedOn w:val="Normal"/>
    <w:uiPriority w:val="99"/>
    <w:rsid w:val="006D7EC2"/>
    <w:pPr>
      <w:spacing w:after="130" w:line="240" w:lineRule="auto"/>
      <w:jc w:val="right"/>
    </w:pPr>
    <w:rPr>
      <w:szCs w:val="22"/>
      <w:u w:val="double"/>
      <w:lang w:bidi="th-TH"/>
    </w:rPr>
  </w:style>
  <w:style w:type="paragraph" w:customStyle="1" w:styleId="CharCharCharCharCharCharCharChar">
    <w:name w:val="Char อักขระ อักขระ Char Char Char Char อักขระ อักขระ Char อักขระ Char อักขระ อักขระ Char"/>
    <w:basedOn w:val="Normal"/>
    <w:uiPriority w:val="99"/>
    <w:rsid w:val="006D7EC2"/>
    <w:pPr>
      <w:keepNext/>
      <w:widowControl w:val="0"/>
      <w:autoSpaceDE w:val="0"/>
      <w:autoSpaceDN w:val="0"/>
      <w:adjustRightInd w:val="0"/>
      <w:spacing w:line="240" w:lineRule="auto"/>
    </w:pPr>
    <w:rPr>
      <w:rFonts w:ascii="Arial" w:hAnsi="Arial" w:cs="Arial"/>
      <w:kern w:val="2"/>
      <w:sz w:val="20"/>
      <w:lang w:val="en-US" w:eastAsia="zh-CN" w:bidi="th-TH"/>
    </w:rPr>
  </w:style>
  <w:style w:type="character" w:customStyle="1" w:styleId="CharChar19">
    <w:name w:val="Char Char19"/>
    <w:locked/>
    <w:rsid w:val="006D7EC2"/>
    <w:rPr>
      <w:rFonts w:cs="Angsana New"/>
      <w:b/>
      <w:i/>
      <w:sz w:val="24"/>
      <w:lang w:val="en-GB" w:eastAsia="en-US" w:bidi="ar-SA"/>
    </w:rPr>
  </w:style>
  <w:style w:type="character" w:customStyle="1" w:styleId="19">
    <w:name w:val="อักขระ อักขระ19"/>
    <w:locked/>
    <w:rsid w:val="006D7EC2"/>
    <w:rPr>
      <w:rFonts w:cs="Angsana New"/>
      <w:b/>
      <w:i/>
      <w:sz w:val="24"/>
      <w:lang w:val="en-GB" w:eastAsia="en-US" w:bidi="ar-SA"/>
    </w:rPr>
  </w:style>
  <w:style w:type="character" w:customStyle="1" w:styleId="CharChar9">
    <w:name w:val="Char Char9"/>
    <w:semiHidden/>
    <w:locked/>
    <w:rsid w:val="006D7EC2"/>
    <w:rPr>
      <w:rFonts w:cs="Times New Roman"/>
      <w:sz w:val="20"/>
      <w:szCs w:val="20"/>
      <w:lang w:val="en-GB" w:bidi="ar-SA"/>
    </w:rPr>
  </w:style>
  <w:style w:type="character" w:customStyle="1" w:styleId="CharChar20">
    <w:name w:val="Char Char20"/>
    <w:locked/>
    <w:rsid w:val="006D7EC2"/>
    <w:rPr>
      <w:rFonts w:ascii="Times New Roman" w:hAnsi="Times New Roman" w:cs="Angsana New"/>
      <w:b/>
      <w:bCs/>
      <w:i/>
      <w:iCs/>
      <w:sz w:val="24"/>
      <w:szCs w:val="24"/>
      <w:lang w:val="en-GB"/>
    </w:rPr>
  </w:style>
  <w:style w:type="character" w:customStyle="1" w:styleId="CharChar10">
    <w:name w:val="Char Char10"/>
    <w:semiHidden/>
    <w:locked/>
    <w:rsid w:val="006D7EC2"/>
    <w:rPr>
      <w:rFonts w:cs="Angsana New"/>
      <w:sz w:val="18"/>
      <w:lang w:val="en-GB" w:eastAsia="en-US" w:bidi="ar-SA"/>
    </w:rPr>
  </w:style>
  <w:style w:type="character" w:customStyle="1" w:styleId="Heading2Char1">
    <w:name w:val="Heading 2 Char1"/>
    <w:rsid w:val="006D7EC2"/>
    <w:rPr>
      <w:rFonts w:ascii="Arial" w:eastAsia="Times New Roman" w:hAnsi="Arial" w:cs="Times New Roman"/>
      <w:b/>
      <w:bCs/>
      <w:sz w:val="18"/>
      <w:szCs w:val="18"/>
    </w:rPr>
  </w:style>
  <w:style w:type="character" w:customStyle="1" w:styleId="Heading1Char1">
    <w:name w:val="Heading 1 Char1"/>
    <w:rsid w:val="006D7EC2"/>
    <w:rPr>
      <w:rFonts w:ascii="Arial" w:eastAsia="Times New Roman" w:hAnsi="Arial" w:cs="Times New Roman"/>
      <w:b/>
      <w:bCs/>
      <w:sz w:val="18"/>
      <w:szCs w:val="18"/>
      <w:u w:val="single"/>
      <w:shd w:val="solid" w:color="FFFFFF" w:fill="FFFFFF"/>
    </w:rPr>
  </w:style>
  <w:style w:type="character" w:customStyle="1" w:styleId="atn">
    <w:name w:val="atn"/>
    <w:rsid w:val="006D7EC2"/>
    <w:rPr>
      <w:rFonts w:ascii="Times New Roman" w:hAnsi="Times New Roman" w:cs="Times New Roman" w:hint="default"/>
    </w:rPr>
  </w:style>
  <w:style w:type="character" w:customStyle="1" w:styleId="Heading3Char1">
    <w:name w:val="Heading 3 Char1"/>
    <w:rsid w:val="006D7EC2"/>
    <w:rPr>
      <w:rFonts w:ascii="Arial" w:eastAsia="Times New Roman" w:hAnsi="Arial" w:cs="Times New Roman"/>
      <w:i/>
      <w:iCs/>
      <w:sz w:val="18"/>
      <w:szCs w:val="18"/>
    </w:rPr>
  </w:style>
  <w:style w:type="character" w:customStyle="1" w:styleId="Heading4Char1">
    <w:name w:val="Heading 4 Char1"/>
    <w:rsid w:val="006D7EC2"/>
    <w:rPr>
      <w:rFonts w:ascii="Arial" w:eastAsia="Times New Roman" w:hAnsi="Arial" w:cs="Times New Roman"/>
      <w:b/>
      <w:bCs/>
      <w:sz w:val="18"/>
      <w:szCs w:val="18"/>
    </w:rPr>
  </w:style>
  <w:style w:type="character" w:customStyle="1" w:styleId="Heading5Char1">
    <w:name w:val="Heading 5 Char1"/>
    <w:rsid w:val="006D7EC2"/>
    <w:rPr>
      <w:rFonts w:ascii="Times New Roman" w:eastAsia="Times New Roman" w:hAnsi="Times New Roman" w:cs="EucrosiaUPC"/>
      <w:b/>
      <w:bCs/>
      <w:sz w:val="32"/>
      <w:szCs w:val="32"/>
    </w:rPr>
  </w:style>
  <w:style w:type="character" w:customStyle="1" w:styleId="Heading6Char1">
    <w:name w:val="Heading 6 Char1"/>
    <w:rsid w:val="006D7EC2"/>
    <w:rPr>
      <w:rFonts w:ascii="Times New Roman" w:eastAsia="Times New Roman" w:hAnsi="Times New Roman" w:cs="EucrosiaUPC"/>
      <w:b/>
      <w:bCs/>
      <w:sz w:val="32"/>
      <w:szCs w:val="32"/>
      <w:u w:val="single"/>
    </w:rPr>
  </w:style>
  <w:style w:type="character" w:customStyle="1" w:styleId="Heading7Char1">
    <w:name w:val="Heading 7 Char1"/>
    <w:rsid w:val="006D7EC2"/>
    <w:rPr>
      <w:rFonts w:ascii="Times New Roman" w:eastAsia="Times New Roman" w:hAnsi="Times New Roman" w:cs="EucrosiaUPC"/>
      <w:b/>
      <w:bCs/>
      <w:sz w:val="30"/>
      <w:szCs w:val="30"/>
    </w:rPr>
  </w:style>
  <w:style w:type="character" w:customStyle="1" w:styleId="Heading8Char1">
    <w:name w:val="Heading 8 Char1"/>
    <w:rsid w:val="006D7EC2"/>
    <w:rPr>
      <w:rFonts w:ascii="Times New Roman" w:eastAsia="Times New Roman" w:hAnsi="Times New Roman" w:cs="EucrosiaUPC"/>
      <w:b/>
      <w:bCs/>
      <w:sz w:val="32"/>
      <w:szCs w:val="32"/>
    </w:rPr>
  </w:style>
  <w:style w:type="character" w:customStyle="1" w:styleId="Heading9Char1">
    <w:name w:val="Heading 9 Char1"/>
    <w:rsid w:val="006D7EC2"/>
    <w:rPr>
      <w:rFonts w:ascii="Times New Roman" w:eastAsia="Times New Roman" w:hAnsi="Times New Roman" w:cs="EucrosiaUPC"/>
      <w:b/>
      <w:bCs/>
      <w:sz w:val="30"/>
      <w:szCs w:val="30"/>
    </w:rPr>
  </w:style>
  <w:style w:type="character" w:customStyle="1" w:styleId="HeaderChar1">
    <w:name w:val="Header Char1"/>
    <w:rsid w:val="006D7EC2"/>
    <w:rPr>
      <w:rFonts w:ascii="Arial" w:eastAsia="Times New Roman" w:hAnsi="Arial" w:cs="Times New Roman"/>
      <w:sz w:val="18"/>
      <w:szCs w:val="18"/>
    </w:rPr>
  </w:style>
  <w:style w:type="character" w:customStyle="1" w:styleId="FooterChar1">
    <w:name w:val="Footer Char1"/>
    <w:uiPriority w:val="99"/>
    <w:rsid w:val="006D7EC2"/>
    <w:rPr>
      <w:rFonts w:ascii="Arial" w:eastAsia="Times New Roman" w:hAnsi="Arial" w:cs="Times New Roman"/>
      <w:sz w:val="18"/>
      <w:szCs w:val="18"/>
    </w:rPr>
  </w:style>
  <w:style w:type="character" w:customStyle="1" w:styleId="BodyTextFirstIndentChar1">
    <w:name w:val="Body Text First Indent Char1"/>
    <w:rsid w:val="006D7EC2"/>
    <w:rPr>
      <w:rFonts w:ascii="Arial" w:eastAsia="Times New Roman" w:hAnsi="Arial" w:cs="Angsana New"/>
      <w:sz w:val="18"/>
      <w:szCs w:val="18"/>
      <w:lang w:eastAsia="en-US"/>
    </w:rPr>
  </w:style>
  <w:style w:type="character" w:customStyle="1" w:styleId="BodyTextIndentChar1">
    <w:name w:val="Body Text Indent Char1"/>
    <w:aliases w:val="i Char1"/>
    <w:rsid w:val="006D7EC2"/>
    <w:rPr>
      <w:rFonts w:ascii="Arial" w:eastAsia="Times New Roman" w:hAnsi="Arial" w:cs="Times New Roman"/>
      <w:sz w:val="18"/>
      <w:szCs w:val="18"/>
    </w:rPr>
  </w:style>
  <w:style w:type="character" w:customStyle="1" w:styleId="BodyTextFirstIndent2Char1">
    <w:name w:val="Body Text First Indent 2 Char1"/>
    <w:rsid w:val="006D7EC2"/>
    <w:rPr>
      <w:rFonts w:ascii="Arial" w:eastAsia="Times New Roman" w:hAnsi="Arial" w:cs="Times New Roman"/>
      <w:sz w:val="18"/>
      <w:szCs w:val="18"/>
    </w:rPr>
  </w:style>
  <w:style w:type="character" w:customStyle="1" w:styleId="BodyText3Char1">
    <w:name w:val="Body Text 3 Char1"/>
    <w:rsid w:val="006D7EC2"/>
    <w:rPr>
      <w:rFonts w:ascii="Times New Roman" w:eastAsia="Times New Roman" w:hAnsi="Times New Roman" w:cs="EucrosiaUPC"/>
      <w:sz w:val="30"/>
      <w:szCs w:val="30"/>
    </w:rPr>
  </w:style>
  <w:style w:type="character" w:customStyle="1" w:styleId="BodyTextIndent2Char1">
    <w:name w:val="Body Text Indent 2 Char1"/>
    <w:rsid w:val="006D7EC2"/>
    <w:rPr>
      <w:rFonts w:ascii="Times New Roman" w:eastAsia="Times New Roman" w:hAnsi="Times New Roman" w:cs="EucrosiaUPC"/>
      <w:sz w:val="30"/>
      <w:szCs w:val="30"/>
    </w:rPr>
  </w:style>
  <w:style w:type="character" w:customStyle="1" w:styleId="SignatureChar1">
    <w:name w:val="Signature Char1"/>
    <w:rsid w:val="006D7EC2"/>
    <w:rPr>
      <w:rFonts w:ascii="Arial" w:eastAsia="Times New Roman" w:hAnsi="Arial" w:cs="Times New Roman"/>
      <w:sz w:val="18"/>
      <w:szCs w:val="18"/>
    </w:rPr>
  </w:style>
  <w:style w:type="character" w:customStyle="1" w:styleId="CharChar22">
    <w:name w:val="Char Char22"/>
    <w:rsid w:val="006D7EC2"/>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6D7EC2"/>
    <w:rPr>
      <w:rFonts w:ascii="Arial" w:eastAsia="Times New Roman" w:hAnsi="Arial" w:cs="Times New Roman"/>
      <w:b/>
      <w:bCs/>
      <w:sz w:val="18"/>
      <w:szCs w:val="18"/>
    </w:rPr>
  </w:style>
  <w:style w:type="character" w:customStyle="1" w:styleId="st1">
    <w:name w:val="st1"/>
    <w:basedOn w:val="DefaultParagraphFont"/>
    <w:rsid w:val="006D7EC2"/>
  </w:style>
  <w:style w:type="character" w:customStyle="1" w:styleId="alt-edited1">
    <w:name w:val="alt-edited1"/>
    <w:rsid w:val="006D7EC2"/>
    <w:rPr>
      <w:color w:val="4D90F0"/>
    </w:rPr>
  </w:style>
  <w:style w:type="paragraph" w:customStyle="1" w:styleId="NormalAngsanaNew">
    <w:name w:val="Normal + Angsana New"/>
    <w:aliases w:val="15 pt,Thai Distributed Justification,Left:  1 cm,Rig..."/>
    <w:basedOn w:val="Normal"/>
    <w:rsid w:val="006D7EC2"/>
    <w:pPr>
      <w:spacing w:line="240" w:lineRule="auto"/>
      <w:ind w:left="567" w:right="387"/>
      <w:jc w:val="both"/>
    </w:pPr>
    <w:rPr>
      <w:rFonts w:ascii="Angsana New" w:eastAsia="Cordia New" w:hAnsi="Angsana New"/>
      <w:sz w:val="30"/>
      <w:szCs w:val="30"/>
      <w:lang w:val="en-US" w:eastAsia="th-TH" w:bidi="th-TH"/>
    </w:rPr>
  </w:style>
  <w:style w:type="paragraph" w:customStyle="1" w:styleId="NormalIndent3">
    <w:name w:val="Normal Indent3"/>
    <w:basedOn w:val="Normal"/>
    <w:uiPriority w:val="99"/>
    <w:rsid w:val="006D7EC2"/>
    <w:pPr>
      <w:ind w:left="142"/>
    </w:pPr>
  </w:style>
  <w:style w:type="table" w:customStyle="1" w:styleId="TableGrid3">
    <w:name w:val="Table Grid3"/>
    <w:basedOn w:val="TableNormal"/>
    <w:next w:val="TableGrid"/>
    <w:uiPriority w:val="3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6D7EC2"/>
    <w:pPr>
      <w:spacing w:line="260" w:lineRule="atLeast"/>
    </w:pPr>
    <w:rPr>
      <w:rFonts w:eastAsia="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eGrid11">
    <w:name w:val="Table Grid11"/>
    <w:basedOn w:val="TableNormal"/>
    <w:next w:val="TableGrid"/>
    <w:uiPriority w:val="39"/>
    <w:rsid w:val="006D7EC2"/>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3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6D7EC2"/>
    <w:rPr>
      <w:rFonts w:ascii="Calibri" w:hAnsi="Calibri" w:cs="Cordia New"/>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xl42">
    <w:name w:val="xl42"/>
    <w:basedOn w:val="Normal"/>
    <w:uiPriority w:val="99"/>
    <w:rsid w:val="006D7EC2"/>
    <w:pPr>
      <w:suppressAutoHyphens/>
      <w:spacing w:before="280" w:after="280" w:line="240" w:lineRule="auto"/>
      <w:jc w:val="right"/>
      <w:textAlignment w:val="top"/>
    </w:pPr>
    <w:rPr>
      <w:rFonts w:ascii="Angsana New" w:eastAsia="Times New Roman" w:hAnsi="Angsana New"/>
      <w:sz w:val="24"/>
      <w:szCs w:val="24"/>
      <w:lang w:val="en-US" w:eastAsia="zh-CN" w:bidi="th-TH"/>
    </w:rPr>
  </w:style>
  <w:style w:type="character" w:customStyle="1" w:styleId="BalloonTextChar1">
    <w:name w:val="Balloon Text Char1"/>
    <w:uiPriority w:val="99"/>
    <w:semiHidden/>
    <w:rsid w:val="006D7EC2"/>
    <w:rPr>
      <w:rFonts w:ascii="Tahoma" w:eastAsia="Times New Roman" w:hAnsi="Tahoma" w:cs="Angsana New"/>
      <w:sz w:val="16"/>
      <w:szCs w:val="20"/>
      <w:lang w:eastAsia="zh-CN"/>
    </w:rPr>
  </w:style>
  <w:style w:type="character" w:customStyle="1" w:styleId="BodyTextChar3">
    <w:name w:val="Body Text Char3"/>
    <w:rsid w:val="006D7EC2"/>
    <w:rPr>
      <w:rFonts w:ascii="Angsana New" w:hAnsi="Angsana New"/>
      <w:color w:val="000000"/>
      <w:sz w:val="32"/>
      <w:szCs w:val="32"/>
      <w:lang w:eastAsia="zh-CN"/>
    </w:rPr>
  </w:style>
  <w:style w:type="character" w:customStyle="1" w:styleId="spell-diff-red">
    <w:name w:val="spell-diff-red"/>
    <w:rsid w:val="006D7EC2"/>
  </w:style>
  <w:style w:type="character" w:customStyle="1" w:styleId="WW8Num4z1">
    <w:name w:val="WW8Num4z1"/>
    <w:rsid w:val="006D7EC2"/>
    <w:rPr>
      <w:rFonts w:ascii="Courier New" w:hAnsi="Courier New" w:cs="Courier New"/>
    </w:rPr>
  </w:style>
  <w:style w:type="character" w:customStyle="1" w:styleId="WW8Num1z0">
    <w:name w:val="WW8Num1z0"/>
    <w:rsid w:val="006D7EC2"/>
    <w:rPr>
      <w:rFonts w:ascii="Symbol" w:hAnsi="Symbol" w:cs="Symbol"/>
    </w:rPr>
  </w:style>
  <w:style w:type="character" w:customStyle="1" w:styleId="CharChar1">
    <w:name w:val="Char Char1"/>
    <w:rsid w:val="006D7EC2"/>
    <w:rPr>
      <w:rFonts w:ascii="Arial" w:hAnsi="Arial"/>
      <w:b/>
      <w:bCs/>
      <w:sz w:val="18"/>
      <w:szCs w:val="18"/>
      <w:lang w:val="en-US" w:eastAsia="en-US" w:bidi="th-TH"/>
    </w:rPr>
  </w:style>
  <w:style w:type="table" w:customStyle="1" w:styleId="TableGridLight1">
    <w:name w:val="Table Grid Light1"/>
    <w:basedOn w:val="TableNormal"/>
    <w:uiPriority w:val="40"/>
    <w:rsid w:val="006D7EC2"/>
    <w:rPr>
      <w:rFonts w:ascii="Calibri" w:eastAsia="Calibri" w:hAnsi="Calibri"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Heading0">
    <w:name w:val="Heading"/>
    <w:basedOn w:val="Normal"/>
    <w:link w:val="HeadingChar"/>
    <w:qFormat/>
    <w:rsid w:val="006D7EC2"/>
    <w:pPr>
      <w:tabs>
        <w:tab w:val="left" w:pos="540"/>
      </w:tabs>
      <w:spacing w:line="240" w:lineRule="auto"/>
      <w:ind w:left="540" w:right="-43" w:hanging="540"/>
      <w:jc w:val="thaiDistribute"/>
    </w:pPr>
    <w:rPr>
      <w:rFonts w:ascii="Angsana New" w:eastAsia="Times New Roman" w:hAnsi="Angsana New"/>
      <w:b/>
      <w:bCs/>
      <w:sz w:val="30"/>
      <w:szCs w:val="30"/>
      <w:lang w:val="en-US" w:bidi="th-TH"/>
    </w:rPr>
  </w:style>
  <w:style w:type="character" w:customStyle="1" w:styleId="HeadingChar">
    <w:name w:val="Heading Char"/>
    <w:basedOn w:val="DefaultParagraphFont"/>
    <w:link w:val="Heading0"/>
    <w:rsid w:val="006D7EC2"/>
    <w:rPr>
      <w:rFonts w:ascii="Angsana New" w:eastAsia="Times New Roman" w:hAnsi="Angsana New"/>
      <w:b/>
      <w:bCs/>
      <w:sz w:val="30"/>
      <w:szCs w:val="30"/>
    </w:rPr>
  </w:style>
  <w:style w:type="paragraph" w:customStyle="1" w:styleId="FSContent">
    <w:name w:val="FS_Content"/>
    <w:basedOn w:val="Normal"/>
    <w:link w:val="FSContentChar"/>
    <w:qFormat/>
    <w:rsid w:val="006D7EC2"/>
    <w:pPr>
      <w:spacing w:line="240" w:lineRule="atLeast"/>
      <w:ind w:left="547"/>
      <w:jc w:val="thaiDistribute"/>
    </w:pPr>
    <w:rPr>
      <w:rFonts w:ascii="Angsana New" w:eastAsia="MS Mincho" w:hAnsi="Angsana New"/>
      <w:sz w:val="30"/>
      <w:szCs w:val="30"/>
      <w:lang w:val="en-US" w:bidi="th-TH"/>
    </w:rPr>
  </w:style>
  <w:style w:type="character" w:customStyle="1" w:styleId="FSContentChar">
    <w:name w:val="FS_Content Char"/>
    <w:link w:val="FSContent"/>
    <w:rsid w:val="006D7EC2"/>
    <w:rPr>
      <w:rFonts w:ascii="Angsana New" w:eastAsia="MS Mincho" w:hAnsi="Angsana New"/>
      <w:sz w:val="30"/>
      <w:szCs w:val="30"/>
    </w:rPr>
  </w:style>
  <w:style w:type="character" w:customStyle="1" w:styleId="blockChar">
    <w:name w:val="block Char"/>
    <w:aliases w:val="b Char"/>
    <w:locked/>
    <w:rsid w:val="006D7EC2"/>
    <w:rPr>
      <w:sz w:val="22"/>
      <w:lang w:val="en-GB" w:bidi="ar-SA"/>
    </w:rPr>
  </w:style>
  <w:style w:type="paragraph" w:customStyle="1" w:styleId="Pa3">
    <w:name w:val="Pa3"/>
    <w:basedOn w:val="Normal"/>
    <w:next w:val="Normal"/>
    <w:uiPriority w:val="99"/>
    <w:rsid w:val="006D7EC2"/>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MacroTextChar1">
    <w:name w:val="Macro Text Char1"/>
    <w:basedOn w:val="DefaultParagraphFont"/>
    <w:locked/>
    <w:rsid w:val="006D7EC2"/>
    <w:rPr>
      <w:sz w:val="28"/>
      <w:szCs w:val="28"/>
      <w:lang w:eastAsia="zh-CN"/>
    </w:rPr>
  </w:style>
  <w:style w:type="paragraph" w:customStyle="1" w:styleId="msonormal0">
    <w:name w:val="msonormal"/>
    <w:basedOn w:val="Normal"/>
    <w:uiPriority w:val="99"/>
    <w:rsid w:val="006D7EC2"/>
    <w:pPr>
      <w:spacing w:before="100" w:beforeAutospacing="1" w:after="100" w:afterAutospacing="1" w:line="240" w:lineRule="auto"/>
    </w:pPr>
    <w:rPr>
      <w:rFonts w:ascii="Tahoma" w:eastAsia="Calibri" w:hAnsi="Tahoma" w:cs="Tahoma"/>
      <w:sz w:val="24"/>
      <w:szCs w:val="24"/>
      <w:lang w:eastAsia="en-GB" w:bidi="th-TH"/>
    </w:rPr>
  </w:style>
  <w:style w:type="character" w:customStyle="1" w:styleId="FootnoteTextChar1">
    <w:name w:val="Footnote Text Char1"/>
    <w:aliases w:val="ft Char1"/>
    <w:basedOn w:val="DefaultParagraphFont"/>
    <w:semiHidden/>
    <w:rsid w:val="006D7EC2"/>
    <w:rPr>
      <w:rFonts w:ascii="Arial" w:hAnsi="Arial"/>
      <w:szCs w:val="25"/>
    </w:rPr>
  </w:style>
  <w:style w:type="paragraph" w:customStyle="1" w:styleId="Pa64">
    <w:name w:val="Pa64"/>
    <w:basedOn w:val="Default"/>
    <w:next w:val="Default"/>
    <w:uiPriority w:val="99"/>
    <w:rsid w:val="006D7EC2"/>
    <w:pPr>
      <w:spacing w:line="191" w:lineRule="atLeast"/>
    </w:pPr>
    <w:rPr>
      <w:rFonts w:ascii="Univers 55" w:eastAsia="MS Mincho" w:hAnsi="Univers 55" w:cs="Angsana New"/>
      <w:color w:val="auto"/>
      <w:lang w:eastAsia="en-US"/>
    </w:rPr>
  </w:style>
  <w:style w:type="paragraph" w:customStyle="1" w:styleId="Pa1">
    <w:name w:val="Pa1"/>
    <w:basedOn w:val="Default"/>
    <w:next w:val="Default"/>
    <w:uiPriority w:val="99"/>
    <w:rsid w:val="006D7EC2"/>
    <w:pPr>
      <w:spacing w:line="191" w:lineRule="atLeast"/>
    </w:pPr>
    <w:rPr>
      <w:rFonts w:ascii="Univers LT Std 45 Light" w:eastAsia="MS Mincho" w:hAnsi="Univers LT Std 45 Light" w:cs="Angsana New"/>
      <w:color w:val="auto"/>
      <w:lang w:eastAsia="en-US"/>
    </w:rPr>
  </w:style>
  <w:style w:type="paragraph" w:customStyle="1" w:styleId="Pa38">
    <w:name w:val="Pa38"/>
    <w:basedOn w:val="Default"/>
    <w:next w:val="Default"/>
    <w:uiPriority w:val="99"/>
    <w:rsid w:val="006D7EC2"/>
    <w:pPr>
      <w:spacing w:line="140" w:lineRule="atLeast"/>
    </w:pPr>
    <w:rPr>
      <w:rFonts w:ascii="Univers LT Std 45 Light" w:eastAsia="Times New Roman" w:hAnsi="Univers LT Std 45 Light" w:cs="Angsana New"/>
      <w:color w:val="auto"/>
      <w:lang w:eastAsia="en-US"/>
    </w:rPr>
  </w:style>
  <w:style w:type="character" w:customStyle="1" w:styleId="A11">
    <w:name w:val="A11"/>
    <w:uiPriority w:val="99"/>
    <w:rsid w:val="00B0170B"/>
    <w:rPr>
      <w:rFonts w:cs="Univers LT Std 45 Light"/>
      <w:i/>
      <w:iCs/>
      <w:color w:val="004D97"/>
      <w:sz w:val="14"/>
      <w:szCs w:val="14"/>
    </w:rPr>
  </w:style>
  <w:style w:type="table" w:customStyle="1" w:styleId="TableGrid6">
    <w:name w:val="Table Grid6"/>
    <w:basedOn w:val="TableNormal"/>
    <w:next w:val="TableGrid"/>
    <w:uiPriority w:val="39"/>
    <w:rsid w:val="00D84D3A"/>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D84D3A"/>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D84D3A"/>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D84D3A"/>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rsid w:val="001D77DC"/>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32">
    <w:name w:val="Pa32"/>
    <w:basedOn w:val="Default"/>
    <w:next w:val="Default"/>
    <w:uiPriority w:val="99"/>
    <w:rsid w:val="001241D8"/>
    <w:pPr>
      <w:spacing w:line="161" w:lineRule="atLeast"/>
    </w:pPr>
    <w:rPr>
      <w:rFonts w:ascii="Univers LT Std 45 Light" w:eastAsia="SimSun" w:hAnsi="Univers LT Std 45 Light" w:cs="Angsana New"/>
      <w:color w:val="auto"/>
      <w:lang w:eastAsia="en-US"/>
    </w:rPr>
  </w:style>
  <w:style w:type="character" w:customStyle="1" w:styleId="A10">
    <w:name w:val="A10"/>
    <w:uiPriority w:val="99"/>
    <w:rsid w:val="001241D8"/>
    <w:rPr>
      <w:rFonts w:cs="Univers LT Std 45 Light"/>
      <w:i/>
      <w:iCs/>
      <w:color w:val="004D97"/>
      <w:sz w:val="14"/>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23896">
      <w:bodyDiv w:val="1"/>
      <w:marLeft w:val="0"/>
      <w:marRight w:val="0"/>
      <w:marTop w:val="0"/>
      <w:marBottom w:val="0"/>
      <w:divBdr>
        <w:top w:val="none" w:sz="0" w:space="0" w:color="auto"/>
        <w:left w:val="none" w:sz="0" w:space="0" w:color="auto"/>
        <w:bottom w:val="none" w:sz="0" w:space="0" w:color="auto"/>
        <w:right w:val="none" w:sz="0" w:space="0" w:color="auto"/>
      </w:divBdr>
    </w:div>
    <w:div w:id="2712481">
      <w:bodyDiv w:val="1"/>
      <w:marLeft w:val="0"/>
      <w:marRight w:val="0"/>
      <w:marTop w:val="0"/>
      <w:marBottom w:val="0"/>
      <w:divBdr>
        <w:top w:val="none" w:sz="0" w:space="0" w:color="auto"/>
        <w:left w:val="none" w:sz="0" w:space="0" w:color="auto"/>
        <w:bottom w:val="none" w:sz="0" w:space="0" w:color="auto"/>
        <w:right w:val="none" w:sz="0" w:space="0" w:color="auto"/>
      </w:divBdr>
    </w:div>
    <w:div w:id="3360225">
      <w:bodyDiv w:val="1"/>
      <w:marLeft w:val="0"/>
      <w:marRight w:val="0"/>
      <w:marTop w:val="0"/>
      <w:marBottom w:val="0"/>
      <w:divBdr>
        <w:top w:val="none" w:sz="0" w:space="0" w:color="auto"/>
        <w:left w:val="none" w:sz="0" w:space="0" w:color="auto"/>
        <w:bottom w:val="none" w:sz="0" w:space="0" w:color="auto"/>
        <w:right w:val="none" w:sz="0" w:space="0" w:color="auto"/>
      </w:divBdr>
    </w:div>
    <w:div w:id="24410232">
      <w:bodyDiv w:val="1"/>
      <w:marLeft w:val="0"/>
      <w:marRight w:val="0"/>
      <w:marTop w:val="0"/>
      <w:marBottom w:val="0"/>
      <w:divBdr>
        <w:top w:val="none" w:sz="0" w:space="0" w:color="auto"/>
        <w:left w:val="none" w:sz="0" w:space="0" w:color="auto"/>
        <w:bottom w:val="none" w:sz="0" w:space="0" w:color="auto"/>
        <w:right w:val="none" w:sz="0" w:space="0" w:color="auto"/>
      </w:divBdr>
    </w:div>
    <w:div w:id="32005097">
      <w:bodyDiv w:val="1"/>
      <w:marLeft w:val="0"/>
      <w:marRight w:val="0"/>
      <w:marTop w:val="0"/>
      <w:marBottom w:val="0"/>
      <w:divBdr>
        <w:top w:val="none" w:sz="0" w:space="0" w:color="auto"/>
        <w:left w:val="none" w:sz="0" w:space="0" w:color="auto"/>
        <w:bottom w:val="none" w:sz="0" w:space="0" w:color="auto"/>
        <w:right w:val="none" w:sz="0" w:space="0" w:color="auto"/>
      </w:divBdr>
    </w:div>
    <w:div w:id="33120510">
      <w:bodyDiv w:val="1"/>
      <w:marLeft w:val="0"/>
      <w:marRight w:val="0"/>
      <w:marTop w:val="0"/>
      <w:marBottom w:val="0"/>
      <w:divBdr>
        <w:top w:val="none" w:sz="0" w:space="0" w:color="auto"/>
        <w:left w:val="none" w:sz="0" w:space="0" w:color="auto"/>
        <w:bottom w:val="none" w:sz="0" w:space="0" w:color="auto"/>
        <w:right w:val="none" w:sz="0" w:space="0" w:color="auto"/>
      </w:divBdr>
    </w:div>
    <w:div w:id="52780724">
      <w:bodyDiv w:val="1"/>
      <w:marLeft w:val="0"/>
      <w:marRight w:val="0"/>
      <w:marTop w:val="0"/>
      <w:marBottom w:val="0"/>
      <w:divBdr>
        <w:top w:val="none" w:sz="0" w:space="0" w:color="auto"/>
        <w:left w:val="none" w:sz="0" w:space="0" w:color="auto"/>
        <w:bottom w:val="none" w:sz="0" w:space="0" w:color="auto"/>
        <w:right w:val="none" w:sz="0" w:space="0" w:color="auto"/>
      </w:divBdr>
    </w:div>
    <w:div w:id="65036652">
      <w:bodyDiv w:val="1"/>
      <w:marLeft w:val="0"/>
      <w:marRight w:val="0"/>
      <w:marTop w:val="0"/>
      <w:marBottom w:val="0"/>
      <w:divBdr>
        <w:top w:val="none" w:sz="0" w:space="0" w:color="auto"/>
        <w:left w:val="none" w:sz="0" w:space="0" w:color="auto"/>
        <w:bottom w:val="none" w:sz="0" w:space="0" w:color="auto"/>
        <w:right w:val="none" w:sz="0" w:space="0" w:color="auto"/>
      </w:divBdr>
    </w:div>
    <w:div w:id="72510328">
      <w:bodyDiv w:val="1"/>
      <w:marLeft w:val="0"/>
      <w:marRight w:val="0"/>
      <w:marTop w:val="0"/>
      <w:marBottom w:val="0"/>
      <w:divBdr>
        <w:top w:val="none" w:sz="0" w:space="0" w:color="auto"/>
        <w:left w:val="none" w:sz="0" w:space="0" w:color="auto"/>
        <w:bottom w:val="none" w:sz="0" w:space="0" w:color="auto"/>
        <w:right w:val="none" w:sz="0" w:space="0" w:color="auto"/>
      </w:divBdr>
    </w:div>
    <w:div w:id="73557128">
      <w:bodyDiv w:val="1"/>
      <w:marLeft w:val="0"/>
      <w:marRight w:val="0"/>
      <w:marTop w:val="0"/>
      <w:marBottom w:val="0"/>
      <w:divBdr>
        <w:top w:val="none" w:sz="0" w:space="0" w:color="auto"/>
        <w:left w:val="none" w:sz="0" w:space="0" w:color="auto"/>
        <w:bottom w:val="none" w:sz="0" w:space="0" w:color="auto"/>
        <w:right w:val="none" w:sz="0" w:space="0" w:color="auto"/>
      </w:divBdr>
    </w:div>
    <w:div w:id="86731281">
      <w:bodyDiv w:val="1"/>
      <w:marLeft w:val="0"/>
      <w:marRight w:val="0"/>
      <w:marTop w:val="0"/>
      <w:marBottom w:val="0"/>
      <w:divBdr>
        <w:top w:val="none" w:sz="0" w:space="0" w:color="auto"/>
        <w:left w:val="none" w:sz="0" w:space="0" w:color="auto"/>
        <w:bottom w:val="none" w:sz="0" w:space="0" w:color="auto"/>
        <w:right w:val="none" w:sz="0" w:space="0" w:color="auto"/>
      </w:divBdr>
    </w:div>
    <w:div w:id="97608952">
      <w:bodyDiv w:val="1"/>
      <w:marLeft w:val="0"/>
      <w:marRight w:val="0"/>
      <w:marTop w:val="0"/>
      <w:marBottom w:val="0"/>
      <w:divBdr>
        <w:top w:val="none" w:sz="0" w:space="0" w:color="auto"/>
        <w:left w:val="none" w:sz="0" w:space="0" w:color="auto"/>
        <w:bottom w:val="none" w:sz="0" w:space="0" w:color="auto"/>
        <w:right w:val="none" w:sz="0" w:space="0" w:color="auto"/>
      </w:divBdr>
    </w:div>
    <w:div w:id="143091071">
      <w:bodyDiv w:val="1"/>
      <w:marLeft w:val="0"/>
      <w:marRight w:val="0"/>
      <w:marTop w:val="0"/>
      <w:marBottom w:val="0"/>
      <w:divBdr>
        <w:top w:val="none" w:sz="0" w:space="0" w:color="auto"/>
        <w:left w:val="none" w:sz="0" w:space="0" w:color="auto"/>
        <w:bottom w:val="none" w:sz="0" w:space="0" w:color="auto"/>
        <w:right w:val="none" w:sz="0" w:space="0" w:color="auto"/>
      </w:divBdr>
    </w:div>
    <w:div w:id="154608749">
      <w:bodyDiv w:val="1"/>
      <w:marLeft w:val="0"/>
      <w:marRight w:val="0"/>
      <w:marTop w:val="0"/>
      <w:marBottom w:val="0"/>
      <w:divBdr>
        <w:top w:val="none" w:sz="0" w:space="0" w:color="auto"/>
        <w:left w:val="none" w:sz="0" w:space="0" w:color="auto"/>
        <w:bottom w:val="none" w:sz="0" w:space="0" w:color="auto"/>
        <w:right w:val="none" w:sz="0" w:space="0" w:color="auto"/>
      </w:divBdr>
    </w:div>
    <w:div w:id="163014772">
      <w:bodyDiv w:val="1"/>
      <w:marLeft w:val="0"/>
      <w:marRight w:val="0"/>
      <w:marTop w:val="0"/>
      <w:marBottom w:val="0"/>
      <w:divBdr>
        <w:top w:val="none" w:sz="0" w:space="0" w:color="auto"/>
        <w:left w:val="none" w:sz="0" w:space="0" w:color="auto"/>
        <w:bottom w:val="none" w:sz="0" w:space="0" w:color="auto"/>
        <w:right w:val="none" w:sz="0" w:space="0" w:color="auto"/>
      </w:divBdr>
    </w:div>
    <w:div w:id="200241065">
      <w:bodyDiv w:val="1"/>
      <w:marLeft w:val="0"/>
      <w:marRight w:val="0"/>
      <w:marTop w:val="0"/>
      <w:marBottom w:val="0"/>
      <w:divBdr>
        <w:top w:val="none" w:sz="0" w:space="0" w:color="auto"/>
        <w:left w:val="none" w:sz="0" w:space="0" w:color="auto"/>
        <w:bottom w:val="none" w:sz="0" w:space="0" w:color="auto"/>
        <w:right w:val="none" w:sz="0" w:space="0" w:color="auto"/>
      </w:divBdr>
    </w:div>
    <w:div w:id="203105574">
      <w:bodyDiv w:val="1"/>
      <w:marLeft w:val="0"/>
      <w:marRight w:val="0"/>
      <w:marTop w:val="0"/>
      <w:marBottom w:val="0"/>
      <w:divBdr>
        <w:top w:val="none" w:sz="0" w:space="0" w:color="auto"/>
        <w:left w:val="none" w:sz="0" w:space="0" w:color="auto"/>
        <w:bottom w:val="none" w:sz="0" w:space="0" w:color="auto"/>
        <w:right w:val="none" w:sz="0" w:space="0" w:color="auto"/>
      </w:divBdr>
    </w:div>
    <w:div w:id="208961207">
      <w:bodyDiv w:val="1"/>
      <w:marLeft w:val="0"/>
      <w:marRight w:val="0"/>
      <w:marTop w:val="0"/>
      <w:marBottom w:val="0"/>
      <w:divBdr>
        <w:top w:val="none" w:sz="0" w:space="0" w:color="auto"/>
        <w:left w:val="none" w:sz="0" w:space="0" w:color="auto"/>
        <w:bottom w:val="none" w:sz="0" w:space="0" w:color="auto"/>
        <w:right w:val="none" w:sz="0" w:space="0" w:color="auto"/>
      </w:divBdr>
    </w:div>
    <w:div w:id="211695349">
      <w:bodyDiv w:val="1"/>
      <w:marLeft w:val="0"/>
      <w:marRight w:val="0"/>
      <w:marTop w:val="0"/>
      <w:marBottom w:val="0"/>
      <w:divBdr>
        <w:top w:val="none" w:sz="0" w:space="0" w:color="auto"/>
        <w:left w:val="none" w:sz="0" w:space="0" w:color="auto"/>
        <w:bottom w:val="none" w:sz="0" w:space="0" w:color="auto"/>
        <w:right w:val="none" w:sz="0" w:space="0" w:color="auto"/>
      </w:divBdr>
      <w:divsChild>
        <w:div w:id="648940545">
          <w:marLeft w:val="0"/>
          <w:marRight w:val="0"/>
          <w:marTop w:val="0"/>
          <w:marBottom w:val="0"/>
          <w:divBdr>
            <w:top w:val="none" w:sz="0" w:space="0" w:color="auto"/>
            <w:left w:val="none" w:sz="0" w:space="0" w:color="auto"/>
            <w:bottom w:val="none" w:sz="0" w:space="0" w:color="auto"/>
            <w:right w:val="none" w:sz="0" w:space="0" w:color="auto"/>
          </w:divBdr>
        </w:div>
      </w:divsChild>
    </w:div>
    <w:div w:id="223950486">
      <w:bodyDiv w:val="1"/>
      <w:marLeft w:val="0"/>
      <w:marRight w:val="0"/>
      <w:marTop w:val="0"/>
      <w:marBottom w:val="0"/>
      <w:divBdr>
        <w:top w:val="none" w:sz="0" w:space="0" w:color="auto"/>
        <w:left w:val="none" w:sz="0" w:space="0" w:color="auto"/>
        <w:bottom w:val="none" w:sz="0" w:space="0" w:color="auto"/>
        <w:right w:val="none" w:sz="0" w:space="0" w:color="auto"/>
      </w:divBdr>
      <w:divsChild>
        <w:div w:id="760225027">
          <w:marLeft w:val="0"/>
          <w:marRight w:val="0"/>
          <w:marTop w:val="0"/>
          <w:marBottom w:val="0"/>
          <w:divBdr>
            <w:top w:val="none" w:sz="0" w:space="0" w:color="auto"/>
            <w:left w:val="none" w:sz="0" w:space="0" w:color="auto"/>
            <w:bottom w:val="none" w:sz="0" w:space="0" w:color="auto"/>
            <w:right w:val="none" w:sz="0" w:space="0" w:color="auto"/>
          </w:divBdr>
        </w:div>
      </w:divsChild>
    </w:div>
    <w:div w:id="228469685">
      <w:bodyDiv w:val="1"/>
      <w:marLeft w:val="0"/>
      <w:marRight w:val="0"/>
      <w:marTop w:val="0"/>
      <w:marBottom w:val="0"/>
      <w:divBdr>
        <w:top w:val="none" w:sz="0" w:space="0" w:color="auto"/>
        <w:left w:val="none" w:sz="0" w:space="0" w:color="auto"/>
        <w:bottom w:val="none" w:sz="0" w:space="0" w:color="auto"/>
        <w:right w:val="none" w:sz="0" w:space="0" w:color="auto"/>
      </w:divBdr>
    </w:div>
    <w:div w:id="229771930">
      <w:bodyDiv w:val="1"/>
      <w:marLeft w:val="0"/>
      <w:marRight w:val="0"/>
      <w:marTop w:val="0"/>
      <w:marBottom w:val="0"/>
      <w:divBdr>
        <w:top w:val="none" w:sz="0" w:space="0" w:color="auto"/>
        <w:left w:val="none" w:sz="0" w:space="0" w:color="auto"/>
        <w:bottom w:val="none" w:sz="0" w:space="0" w:color="auto"/>
        <w:right w:val="none" w:sz="0" w:space="0" w:color="auto"/>
      </w:divBdr>
      <w:divsChild>
        <w:div w:id="500698764">
          <w:marLeft w:val="0"/>
          <w:marRight w:val="0"/>
          <w:marTop w:val="0"/>
          <w:marBottom w:val="0"/>
          <w:divBdr>
            <w:top w:val="none" w:sz="0" w:space="0" w:color="auto"/>
            <w:left w:val="none" w:sz="0" w:space="0" w:color="auto"/>
            <w:bottom w:val="none" w:sz="0" w:space="0" w:color="auto"/>
            <w:right w:val="none" w:sz="0" w:space="0" w:color="auto"/>
          </w:divBdr>
          <w:divsChild>
            <w:div w:id="47270514">
              <w:marLeft w:val="0"/>
              <w:marRight w:val="0"/>
              <w:marTop w:val="0"/>
              <w:marBottom w:val="0"/>
              <w:divBdr>
                <w:top w:val="none" w:sz="0" w:space="0" w:color="auto"/>
                <w:left w:val="none" w:sz="0" w:space="0" w:color="auto"/>
                <w:bottom w:val="none" w:sz="0" w:space="0" w:color="auto"/>
                <w:right w:val="none" w:sz="0" w:space="0" w:color="auto"/>
              </w:divBdr>
              <w:divsChild>
                <w:div w:id="380718045">
                  <w:marLeft w:val="0"/>
                  <w:marRight w:val="0"/>
                  <w:marTop w:val="0"/>
                  <w:marBottom w:val="0"/>
                  <w:divBdr>
                    <w:top w:val="none" w:sz="0" w:space="0" w:color="auto"/>
                    <w:left w:val="none" w:sz="0" w:space="0" w:color="auto"/>
                    <w:bottom w:val="none" w:sz="0" w:space="0" w:color="auto"/>
                    <w:right w:val="none" w:sz="0" w:space="0" w:color="auto"/>
                  </w:divBdr>
                  <w:divsChild>
                    <w:div w:id="1109550244">
                      <w:marLeft w:val="0"/>
                      <w:marRight w:val="0"/>
                      <w:marTop w:val="45"/>
                      <w:marBottom w:val="0"/>
                      <w:divBdr>
                        <w:top w:val="none" w:sz="0" w:space="0" w:color="auto"/>
                        <w:left w:val="none" w:sz="0" w:space="0" w:color="auto"/>
                        <w:bottom w:val="none" w:sz="0" w:space="0" w:color="auto"/>
                        <w:right w:val="none" w:sz="0" w:space="0" w:color="auto"/>
                      </w:divBdr>
                      <w:divsChild>
                        <w:div w:id="186721681">
                          <w:marLeft w:val="0"/>
                          <w:marRight w:val="0"/>
                          <w:marTop w:val="0"/>
                          <w:marBottom w:val="0"/>
                          <w:divBdr>
                            <w:top w:val="none" w:sz="0" w:space="0" w:color="auto"/>
                            <w:left w:val="none" w:sz="0" w:space="0" w:color="auto"/>
                            <w:bottom w:val="none" w:sz="0" w:space="0" w:color="auto"/>
                            <w:right w:val="none" w:sz="0" w:space="0" w:color="auto"/>
                          </w:divBdr>
                          <w:divsChild>
                            <w:div w:id="1125275734">
                              <w:marLeft w:val="2070"/>
                              <w:marRight w:val="3960"/>
                              <w:marTop w:val="0"/>
                              <w:marBottom w:val="0"/>
                              <w:divBdr>
                                <w:top w:val="none" w:sz="0" w:space="0" w:color="auto"/>
                                <w:left w:val="none" w:sz="0" w:space="0" w:color="auto"/>
                                <w:bottom w:val="none" w:sz="0" w:space="0" w:color="auto"/>
                                <w:right w:val="none" w:sz="0" w:space="0" w:color="auto"/>
                              </w:divBdr>
                              <w:divsChild>
                                <w:div w:id="71857759">
                                  <w:marLeft w:val="0"/>
                                  <w:marRight w:val="0"/>
                                  <w:marTop w:val="0"/>
                                  <w:marBottom w:val="0"/>
                                  <w:divBdr>
                                    <w:top w:val="none" w:sz="0" w:space="0" w:color="auto"/>
                                    <w:left w:val="none" w:sz="0" w:space="0" w:color="auto"/>
                                    <w:bottom w:val="none" w:sz="0" w:space="0" w:color="auto"/>
                                    <w:right w:val="none" w:sz="0" w:space="0" w:color="auto"/>
                                  </w:divBdr>
                                  <w:divsChild>
                                    <w:div w:id="396562053">
                                      <w:marLeft w:val="0"/>
                                      <w:marRight w:val="0"/>
                                      <w:marTop w:val="0"/>
                                      <w:marBottom w:val="0"/>
                                      <w:divBdr>
                                        <w:top w:val="none" w:sz="0" w:space="0" w:color="auto"/>
                                        <w:left w:val="none" w:sz="0" w:space="0" w:color="auto"/>
                                        <w:bottom w:val="none" w:sz="0" w:space="0" w:color="auto"/>
                                        <w:right w:val="none" w:sz="0" w:space="0" w:color="auto"/>
                                      </w:divBdr>
                                      <w:divsChild>
                                        <w:div w:id="1106123121">
                                          <w:marLeft w:val="0"/>
                                          <w:marRight w:val="0"/>
                                          <w:marTop w:val="0"/>
                                          <w:marBottom w:val="0"/>
                                          <w:divBdr>
                                            <w:top w:val="none" w:sz="0" w:space="0" w:color="auto"/>
                                            <w:left w:val="none" w:sz="0" w:space="0" w:color="auto"/>
                                            <w:bottom w:val="none" w:sz="0" w:space="0" w:color="auto"/>
                                            <w:right w:val="none" w:sz="0" w:space="0" w:color="auto"/>
                                          </w:divBdr>
                                          <w:divsChild>
                                            <w:div w:id="2020614365">
                                              <w:marLeft w:val="0"/>
                                              <w:marRight w:val="0"/>
                                              <w:marTop w:val="90"/>
                                              <w:marBottom w:val="0"/>
                                              <w:divBdr>
                                                <w:top w:val="none" w:sz="0" w:space="0" w:color="auto"/>
                                                <w:left w:val="none" w:sz="0" w:space="0" w:color="auto"/>
                                                <w:bottom w:val="none" w:sz="0" w:space="0" w:color="auto"/>
                                                <w:right w:val="none" w:sz="0" w:space="0" w:color="auto"/>
                                              </w:divBdr>
                                              <w:divsChild>
                                                <w:div w:id="23676342">
                                                  <w:marLeft w:val="0"/>
                                                  <w:marRight w:val="0"/>
                                                  <w:marTop w:val="0"/>
                                                  <w:marBottom w:val="0"/>
                                                  <w:divBdr>
                                                    <w:top w:val="none" w:sz="0" w:space="0" w:color="auto"/>
                                                    <w:left w:val="none" w:sz="0" w:space="0" w:color="auto"/>
                                                    <w:bottom w:val="none" w:sz="0" w:space="0" w:color="auto"/>
                                                    <w:right w:val="none" w:sz="0" w:space="0" w:color="auto"/>
                                                  </w:divBdr>
                                                  <w:divsChild>
                                                    <w:div w:id="2004119096">
                                                      <w:marLeft w:val="0"/>
                                                      <w:marRight w:val="0"/>
                                                      <w:marTop w:val="0"/>
                                                      <w:marBottom w:val="0"/>
                                                      <w:divBdr>
                                                        <w:top w:val="none" w:sz="0" w:space="0" w:color="auto"/>
                                                        <w:left w:val="none" w:sz="0" w:space="0" w:color="auto"/>
                                                        <w:bottom w:val="none" w:sz="0" w:space="0" w:color="auto"/>
                                                        <w:right w:val="none" w:sz="0" w:space="0" w:color="auto"/>
                                                      </w:divBdr>
                                                      <w:divsChild>
                                                        <w:div w:id="1810434542">
                                                          <w:marLeft w:val="0"/>
                                                          <w:marRight w:val="0"/>
                                                          <w:marTop w:val="0"/>
                                                          <w:marBottom w:val="390"/>
                                                          <w:divBdr>
                                                            <w:top w:val="none" w:sz="0" w:space="0" w:color="auto"/>
                                                            <w:left w:val="none" w:sz="0" w:space="0" w:color="auto"/>
                                                            <w:bottom w:val="none" w:sz="0" w:space="0" w:color="auto"/>
                                                            <w:right w:val="none" w:sz="0" w:space="0" w:color="auto"/>
                                                          </w:divBdr>
                                                          <w:divsChild>
                                                            <w:div w:id="2106152455">
                                                              <w:marLeft w:val="0"/>
                                                              <w:marRight w:val="0"/>
                                                              <w:marTop w:val="0"/>
                                                              <w:marBottom w:val="0"/>
                                                              <w:divBdr>
                                                                <w:top w:val="none" w:sz="0" w:space="0" w:color="auto"/>
                                                                <w:left w:val="none" w:sz="0" w:space="0" w:color="auto"/>
                                                                <w:bottom w:val="none" w:sz="0" w:space="0" w:color="auto"/>
                                                                <w:right w:val="none" w:sz="0" w:space="0" w:color="auto"/>
                                                              </w:divBdr>
                                                              <w:divsChild>
                                                                <w:div w:id="1512724259">
                                                                  <w:marLeft w:val="0"/>
                                                                  <w:marRight w:val="0"/>
                                                                  <w:marTop w:val="0"/>
                                                                  <w:marBottom w:val="0"/>
                                                                  <w:divBdr>
                                                                    <w:top w:val="none" w:sz="0" w:space="0" w:color="auto"/>
                                                                    <w:left w:val="none" w:sz="0" w:space="0" w:color="auto"/>
                                                                    <w:bottom w:val="none" w:sz="0" w:space="0" w:color="auto"/>
                                                                    <w:right w:val="none" w:sz="0" w:space="0" w:color="auto"/>
                                                                  </w:divBdr>
                                                                  <w:divsChild>
                                                                    <w:div w:id="1074859718">
                                                                      <w:marLeft w:val="0"/>
                                                                      <w:marRight w:val="0"/>
                                                                      <w:marTop w:val="0"/>
                                                                      <w:marBottom w:val="0"/>
                                                                      <w:divBdr>
                                                                        <w:top w:val="none" w:sz="0" w:space="0" w:color="auto"/>
                                                                        <w:left w:val="none" w:sz="0" w:space="0" w:color="auto"/>
                                                                        <w:bottom w:val="none" w:sz="0" w:space="0" w:color="auto"/>
                                                                        <w:right w:val="none" w:sz="0" w:space="0" w:color="auto"/>
                                                                      </w:divBdr>
                                                                      <w:divsChild>
                                                                        <w:div w:id="1088036768">
                                                                          <w:marLeft w:val="0"/>
                                                                          <w:marRight w:val="0"/>
                                                                          <w:marTop w:val="0"/>
                                                                          <w:marBottom w:val="0"/>
                                                                          <w:divBdr>
                                                                            <w:top w:val="none" w:sz="0" w:space="0" w:color="auto"/>
                                                                            <w:left w:val="none" w:sz="0" w:space="0" w:color="auto"/>
                                                                            <w:bottom w:val="none" w:sz="0" w:space="0" w:color="auto"/>
                                                                            <w:right w:val="none" w:sz="0" w:space="0" w:color="auto"/>
                                                                          </w:divBdr>
                                                                          <w:divsChild>
                                                                            <w:div w:id="1062293785">
                                                                              <w:marLeft w:val="0"/>
                                                                              <w:marRight w:val="0"/>
                                                                              <w:marTop w:val="0"/>
                                                                              <w:marBottom w:val="0"/>
                                                                              <w:divBdr>
                                                                                <w:top w:val="none" w:sz="0" w:space="0" w:color="auto"/>
                                                                                <w:left w:val="none" w:sz="0" w:space="0" w:color="auto"/>
                                                                                <w:bottom w:val="none" w:sz="0" w:space="0" w:color="auto"/>
                                                                                <w:right w:val="none" w:sz="0" w:space="0" w:color="auto"/>
                                                                              </w:divBdr>
                                                                              <w:divsChild>
                                                                                <w:div w:id="1162282396">
                                                                                  <w:marLeft w:val="0"/>
                                                                                  <w:marRight w:val="0"/>
                                                                                  <w:marTop w:val="0"/>
                                                                                  <w:marBottom w:val="0"/>
                                                                                  <w:divBdr>
                                                                                    <w:top w:val="none" w:sz="0" w:space="0" w:color="auto"/>
                                                                                    <w:left w:val="none" w:sz="0" w:space="0" w:color="auto"/>
                                                                                    <w:bottom w:val="none" w:sz="0" w:space="0" w:color="auto"/>
                                                                                    <w:right w:val="none" w:sz="0" w:space="0" w:color="auto"/>
                                                                                  </w:divBdr>
                                                                                  <w:divsChild>
                                                                                    <w:div w:id="1890918834">
                                                                                      <w:marLeft w:val="0"/>
                                                                                      <w:marRight w:val="0"/>
                                                                                      <w:marTop w:val="0"/>
                                                                                      <w:marBottom w:val="0"/>
                                                                                      <w:divBdr>
                                                                                        <w:top w:val="none" w:sz="0" w:space="0" w:color="auto"/>
                                                                                        <w:left w:val="none" w:sz="0" w:space="0" w:color="auto"/>
                                                                                        <w:bottom w:val="none" w:sz="0" w:space="0" w:color="auto"/>
                                                                                        <w:right w:val="none" w:sz="0" w:space="0" w:color="auto"/>
                                                                                      </w:divBdr>
                                                                                      <w:divsChild>
                                                                                        <w:div w:id="1261528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43689264">
      <w:bodyDiv w:val="1"/>
      <w:marLeft w:val="0"/>
      <w:marRight w:val="0"/>
      <w:marTop w:val="0"/>
      <w:marBottom w:val="0"/>
      <w:divBdr>
        <w:top w:val="none" w:sz="0" w:space="0" w:color="auto"/>
        <w:left w:val="none" w:sz="0" w:space="0" w:color="auto"/>
        <w:bottom w:val="none" w:sz="0" w:space="0" w:color="auto"/>
        <w:right w:val="none" w:sz="0" w:space="0" w:color="auto"/>
      </w:divBdr>
    </w:div>
    <w:div w:id="244731877">
      <w:bodyDiv w:val="1"/>
      <w:marLeft w:val="0"/>
      <w:marRight w:val="0"/>
      <w:marTop w:val="0"/>
      <w:marBottom w:val="0"/>
      <w:divBdr>
        <w:top w:val="none" w:sz="0" w:space="0" w:color="auto"/>
        <w:left w:val="none" w:sz="0" w:space="0" w:color="auto"/>
        <w:bottom w:val="none" w:sz="0" w:space="0" w:color="auto"/>
        <w:right w:val="none" w:sz="0" w:space="0" w:color="auto"/>
      </w:divBdr>
    </w:div>
    <w:div w:id="257642030">
      <w:bodyDiv w:val="1"/>
      <w:marLeft w:val="0"/>
      <w:marRight w:val="0"/>
      <w:marTop w:val="0"/>
      <w:marBottom w:val="0"/>
      <w:divBdr>
        <w:top w:val="none" w:sz="0" w:space="0" w:color="auto"/>
        <w:left w:val="none" w:sz="0" w:space="0" w:color="auto"/>
        <w:bottom w:val="none" w:sz="0" w:space="0" w:color="auto"/>
        <w:right w:val="none" w:sz="0" w:space="0" w:color="auto"/>
      </w:divBdr>
    </w:div>
    <w:div w:id="264771695">
      <w:bodyDiv w:val="1"/>
      <w:marLeft w:val="0"/>
      <w:marRight w:val="0"/>
      <w:marTop w:val="0"/>
      <w:marBottom w:val="0"/>
      <w:divBdr>
        <w:top w:val="none" w:sz="0" w:space="0" w:color="auto"/>
        <w:left w:val="none" w:sz="0" w:space="0" w:color="auto"/>
        <w:bottom w:val="none" w:sz="0" w:space="0" w:color="auto"/>
        <w:right w:val="none" w:sz="0" w:space="0" w:color="auto"/>
      </w:divBdr>
    </w:div>
    <w:div w:id="275719666">
      <w:bodyDiv w:val="1"/>
      <w:marLeft w:val="0"/>
      <w:marRight w:val="0"/>
      <w:marTop w:val="0"/>
      <w:marBottom w:val="0"/>
      <w:divBdr>
        <w:top w:val="none" w:sz="0" w:space="0" w:color="auto"/>
        <w:left w:val="none" w:sz="0" w:space="0" w:color="auto"/>
        <w:bottom w:val="none" w:sz="0" w:space="0" w:color="auto"/>
        <w:right w:val="none" w:sz="0" w:space="0" w:color="auto"/>
      </w:divBdr>
    </w:div>
    <w:div w:id="286552366">
      <w:bodyDiv w:val="1"/>
      <w:marLeft w:val="0"/>
      <w:marRight w:val="0"/>
      <w:marTop w:val="0"/>
      <w:marBottom w:val="0"/>
      <w:divBdr>
        <w:top w:val="none" w:sz="0" w:space="0" w:color="auto"/>
        <w:left w:val="none" w:sz="0" w:space="0" w:color="auto"/>
        <w:bottom w:val="none" w:sz="0" w:space="0" w:color="auto"/>
        <w:right w:val="none" w:sz="0" w:space="0" w:color="auto"/>
      </w:divBdr>
    </w:div>
    <w:div w:id="289748007">
      <w:bodyDiv w:val="1"/>
      <w:marLeft w:val="0"/>
      <w:marRight w:val="0"/>
      <w:marTop w:val="0"/>
      <w:marBottom w:val="0"/>
      <w:divBdr>
        <w:top w:val="none" w:sz="0" w:space="0" w:color="auto"/>
        <w:left w:val="none" w:sz="0" w:space="0" w:color="auto"/>
        <w:bottom w:val="none" w:sz="0" w:space="0" w:color="auto"/>
        <w:right w:val="none" w:sz="0" w:space="0" w:color="auto"/>
      </w:divBdr>
    </w:div>
    <w:div w:id="314068000">
      <w:bodyDiv w:val="1"/>
      <w:marLeft w:val="0"/>
      <w:marRight w:val="0"/>
      <w:marTop w:val="0"/>
      <w:marBottom w:val="0"/>
      <w:divBdr>
        <w:top w:val="none" w:sz="0" w:space="0" w:color="auto"/>
        <w:left w:val="none" w:sz="0" w:space="0" w:color="auto"/>
        <w:bottom w:val="none" w:sz="0" w:space="0" w:color="auto"/>
        <w:right w:val="none" w:sz="0" w:space="0" w:color="auto"/>
      </w:divBdr>
    </w:div>
    <w:div w:id="318657672">
      <w:bodyDiv w:val="1"/>
      <w:marLeft w:val="0"/>
      <w:marRight w:val="0"/>
      <w:marTop w:val="0"/>
      <w:marBottom w:val="0"/>
      <w:divBdr>
        <w:top w:val="none" w:sz="0" w:space="0" w:color="auto"/>
        <w:left w:val="none" w:sz="0" w:space="0" w:color="auto"/>
        <w:bottom w:val="none" w:sz="0" w:space="0" w:color="auto"/>
        <w:right w:val="none" w:sz="0" w:space="0" w:color="auto"/>
      </w:divBdr>
    </w:div>
    <w:div w:id="319501877">
      <w:bodyDiv w:val="1"/>
      <w:marLeft w:val="0"/>
      <w:marRight w:val="0"/>
      <w:marTop w:val="0"/>
      <w:marBottom w:val="0"/>
      <w:divBdr>
        <w:top w:val="none" w:sz="0" w:space="0" w:color="auto"/>
        <w:left w:val="none" w:sz="0" w:space="0" w:color="auto"/>
        <w:bottom w:val="none" w:sz="0" w:space="0" w:color="auto"/>
        <w:right w:val="none" w:sz="0" w:space="0" w:color="auto"/>
      </w:divBdr>
    </w:div>
    <w:div w:id="324094742">
      <w:bodyDiv w:val="1"/>
      <w:marLeft w:val="0"/>
      <w:marRight w:val="0"/>
      <w:marTop w:val="0"/>
      <w:marBottom w:val="0"/>
      <w:divBdr>
        <w:top w:val="none" w:sz="0" w:space="0" w:color="auto"/>
        <w:left w:val="none" w:sz="0" w:space="0" w:color="auto"/>
        <w:bottom w:val="none" w:sz="0" w:space="0" w:color="auto"/>
        <w:right w:val="none" w:sz="0" w:space="0" w:color="auto"/>
      </w:divBdr>
    </w:div>
    <w:div w:id="339629021">
      <w:bodyDiv w:val="1"/>
      <w:marLeft w:val="0"/>
      <w:marRight w:val="0"/>
      <w:marTop w:val="0"/>
      <w:marBottom w:val="0"/>
      <w:divBdr>
        <w:top w:val="none" w:sz="0" w:space="0" w:color="auto"/>
        <w:left w:val="none" w:sz="0" w:space="0" w:color="auto"/>
        <w:bottom w:val="none" w:sz="0" w:space="0" w:color="auto"/>
        <w:right w:val="none" w:sz="0" w:space="0" w:color="auto"/>
      </w:divBdr>
    </w:div>
    <w:div w:id="341973988">
      <w:bodyDiv w:val="1"/>
      <w:marLeft w:val="0"/>
      <w:marRight w:val="0"/>
      <w:marTop w:val="0"/>
      <w:marBottom w:val="0"/>
      <w:divBdr>
        <w:top w:val="none" w:sz="0" w:space="0" w:color="auto"/>
        <w:left w:val="none" w:sz="0" w:space="0" w:color="auto"/>
        <w:bottom w:val="none" w:sz="0" w:space="0" w:color="auto"/>
        <w:right w:val="none" w:sz="0" w:space="0" w:color="auto"/>
      </w:divBdr>
    </w:div>
    <w:div w:id="353728731">
      <w:bodyDiv w:val="1"/>
      <w:marLeft w:val="0"/>
      <w:marRight w:val="0"/>
      <w:marTop w:val="0"/>
      <w:marBottom w:val="0"/>
      <w:divBdr>
        <w:top w:val="none" w:sz="0" w:space="0" w:color="auto"/>
        <w:left w:val="none" w:sz="0" w:space="0" w:color="auto"/>
        <w:bottom w:val="none" w:sz="0" w:space="0" w:color="auto"/>
        <w:right w:val="none" w:sz="0" w:space="0" w:color="auto"/>
      </w:divBdr>
      <w:divsChild>
        <w:div w:id="1260144042">
          <w:marLeft w:val="0"/>
          <w:marRight w:val="0"/>
          <w:marTop w:val="0"/>
          <w:marBottom w:val="0"/>
          <w:divBdr>
            <w:top w:val="none" w:sz="0" w:space="0" w:color="auto"/>
            <w:left w:val="none" w:sz="0" w:space="0" w:color="auto"/>
            <w:bottom w:val="none" w:sz="0" w:space="0" w:color="auto"/>
            <w:right w:val="none" w:sz="0" w:space="0" w:color="auto"/>
          </w:divBdr>
        </w:div>
      </w:divsChild>
    </w:div>
    <w:div w:id="365957957">
      <w:bodyDiv w:val="1"/>
      <w:marLeft w:val="0"/>
      <w:marRight w:val="0"/>
      <w:marTop w:val="0"/>
      <w:marBottom w:val="0"/>
      <w:divBdr>
        <w:top w:val="none" w:sz="0" w:space="0" w:color="auto"/>
        <w:left w:val="none" w:sz="0" w:space="0" w:color="auto"/>
        <w:bottom w:val="none" w:sz="0" w:space="0" w:color="auto"/>
        <w:right w:val="none" w:sz="0" w:space="0" w:color="auto"/>
      </w:divBdr>
    </w:div>
    <w:div w:id="367220298">
      <w:bodyDiv w:val="1"/>
      <w:marLeft w:val="0"/>
      <w:marRight w:val="0"/>
      <w:marTop w:val="0"/>
      <w:marBottom w:val="0"/>
      <w:divBdr>
        <w:top w:val="none" w:sz="0" w:space="0" w:color="auto"/>
        <w:left w:val="none" w:sz="0" w:space="0" w:color="auto"/>
        <w:bottom w:val="none" w:sz="0" w:space="0" w:color="auto"/>
        <w:right w:val="none" w:sz="0" w:space="0" w:color="auto"/>
      </w:divBdr>
    </w:div>
    <w:div w:id="378945093">
      <w:bodyDiv w:val="1"/>
      <w:marLeft w:val="0"/>
      <w:marRight w:val="0"/>
      <w:marTop w:val="0"/>
      <w:marBottom w:val="0"/>
      <w:divBdr>
        <w:top w:val="none" w:sz="0" w:space="0" w:color="auto"/>
        <w:left w:val="none" w:sz="0" w:space="0" w:color="auto"/>
        <w:bottom w:val="none" w:sz="0" w:space="0" w:color="auto"/>
        <w:right w:val="none" w:sz="0" w:space="0" w:color="auto"/>
      </w:divBdr>
    </w:div>
    <w:div w:id="401027611">
      <w:bodyDiv w:val="1"/>
      <w:marLeft w:val="0"/>
      <w:marRight w:val="0"/>
      <w:marTop w:val="0"/>
      <w:marBottom w:val="0"/>
      <w:divBdr>
        <w:top w:val="none" w:sz="0" w:space="0" w:color="auto"/>
        <w:left w:val="none" w:sz="0" w:space="0" w:color="auto"/>
        <w:bottom w:val="none" w:sz="0" w:space="0" w:color="auto"/>
        <w:right w:val="none" w:sz="0" w:space="0" w:color="auto"/>
      </w:divBdr>
    </w:div>
    <w:div w:id="408163473">
      <w:bodyDiv w:val="1"/>
      <w:marLeft w:val="0"/>
      <w:marRight w:val="0"/>
      <w:marTop w:val="0"/>
      <w:marBottom w:val="0"/>
      <w:divBdr>
        <w:top w:val="none" w:sz="0" w:space="0" w:color="auto"/>
        <w:left w:val="none" w:sz="0" w:space="0" w:color="auto"/>
        <w:bottom w:val="none" w:sz="0" w:space="0" w:color="auto"/>
        <w:right w:val="none" w:sz="0" w:space="0" w:color="auto"/>
      </w:divBdr>
    </w:div>
    <w:div w:id="434710999">
      <w:bodyDiv w:val="1"/>
      <w:marLeft w:val="0"/>
      <w:marRight w:val="0"/>
      <w:marTop w:val="0"/>
      <w:marBottom w:val="0"/>
      <w:divBdr>
        <w:top w:val="none" w:sz="0" w:space="0" w:color="auto"/>
        <w:left w:val="none" w:sz="0" w:space="0" w:color="auto"/>
        <w:bottom w:val="none" w:sz="0" w:space="0" w:color="auto"/>
        <w:right w:val="none" w:sz="0" w:space="0" w:color="auto"/>
      </w:divBdr>
      <w:divsChild>
        <w:div w:id="281301672">
          <w:marLeft w:val="0"/>
          <w:marRight w:val="0"/>
          <w:marTop w:val="0"/>
          <w:marBottom w:val="0"/>
          <w:divBdr>
            <w:top w:val="none" w:sz="0" w:space="0" w:color="auto"/>
            <w:left w:val="none" w:sz="0" w:space="0" w:color="auto"/>
            <w:bottom w:val="none" w:sz="0" w:space="0" w:color="auto"/>
            <w:right w:val="none" w:sz="0" w:space="0" w:color="auto"/>
          </w:divBdr>
        </w:div>
      </w:divsChild>
    </w:div>
    <w:div w:id="441068721">
      <w:bodyDiv w:val="1"/>
      <w:marLeft w:val="0"/>
      <w:marRight w:val="0"/>
      <w:marTop w:val="0"/>
      <w:marBottom w:val="0"/>
      <w:divBdr>
        <w:top w:val="none" w:sz="0" w:space="0" w:color="auto"/>
        <w:left w:val="none" w:sz="0" w:space="0" w:color="auto"/>
        <w:bottom w:val="none" w:sz="0" w:space="0" w:color="auto"/>
        <w:right w:val="none" w:sz="0" w:space="0" w:color="auto"/>
      </w:divBdr>
    </w:div>
    <w:div w:id="452790028">
      <w:bodyDiv w:val="1"/>
      <w:marLeft w:val="0"/>
      <w:marRight w:val="0"/>
      <w:marTop w:val="0"/>
      <w:marBottom w:val="0"/>
      <w:divBdr>
        <w:top w:val="none" w:sz="0" w:space="0" w:color="auto"/>
        <w:left w:val="none" w:sz="0" w:space="0" w:color="auto"/>
        <w:bottom w:val="none" w:sz="0" w:space="0" w:color="auto"/>
        <w:right w:val="none" w:sz="0" w:space="0" w:color="auto"/>
      </w:divBdr>
    </w:div>
    <w:div w:id="468940800">
      <w:bodyDiv w:val="1"/>
      <w:marLeft w:val="0"/>
      <w:marRight w:val="0"/>
      <w:marTop w:val="0"/>
      <w:marBottom w:val="0"/>
      <w:divBdr>
        <w:top w:val="none" w:sz="0" w:space="0" w:color="auto"/>
        <w:left w:val="none" w:sz="0" w:space="0" w:color="auto"/>
        <w:bottom w:val="none" w:sz="0" w:space="0" w:color="auto"/>
        <w:right w:val="none" w:sz="0" w:space="0" w:color="auto"/>
      </w:divBdr>
    </w:div>
    <w:div w:id="478351543">
      <w:bodyDiv w:val="1"/>
      <w:marLeft w:val="0"/>
      <w:marRight w:val="0"/>
      <w:marTop w:val="0"/>
      <w:marBottom w:val="0"/>
      <w:divBdr>
        <w:top w:val="none" w:sz="0" w:space="0" w:color="auto"/>
        <w:left w:val="none" w:sz="0" w:space="0" w:color="auto"/>
        <w:bottom w:val="none" w:sz="0" w:space="0" w:color="auto"/>
        <w:right w:val="none" w:sz="0" w:space="0" w:color="auto"/>
      </w:divBdr>
      <w:divsChild>
        <w:div w:id="427654730">
          <w:marLeft w:val="0"/>
          <w:marRight w:val="0"/>
          <w:marTop w:val="0"/>
          <w:marBottom w:val="0"/>
          <w:divBdr>
            <w:top w:val="none" w:sz="0" w:space="0" w:color="auto"/>
            <w:left w:val="none" w:sz="0" w:space="0" w:color="auto"/>
            <w:bottom w:val="none" w:sz="0" w:space="0" w:color="auto"/>
            <w:right w:val="none" w:sz="0" w:space="0" w:color="auto"/>
          </w:divBdr>
        </w:div>
      </w:divsChild>
    </w:div>
    <w:div w:id="522747202">
      <w:bodyDiv w:val="1"/>
      <w:marLeft w:val="0"/>
      <w:marRight w:val="0"/>
      <w:marTop w:val="0"/>
      <w:marBottom w:val="0"/>
      <w:divBdr>
        <w:top w:val="none" w:sz="0" w:space="0" w:color="auto"/>
        <w:left w:val="none" w:sz="0" w:space="0" w:color="auto"/>
        <w:bottom w:val="none" w:sz="0" w:space="0" w:color="auto"/>
        <w:right w:val="none" w:sz="0" w:space="0" w:color="auto"/>
      </w:divBdr>
    </w:div>
    <w:div w:id="524830389">
      <w:bodyDiv w:val="1"/>
      <w:marLeft w:val="0"/>
      <w:marRight w:val="0"/>
      <w:marTop w:val="0"/>
      <w:marBottom w:val="0"/>
      <w:divBdr>
        <w:top w:val="none" w:sz="0" w:space="0" w:color="auto"/>
        <w:left w:val="none" w:sz="0" w:space="0" w:color="auto"/>
        <w:bottom w:val="none" w:sz="0" w:space="0" w:color="auto"/>
        <w:right w:val="none" w:sz="0" w:space="0" w:color="auto"/>
      </w:divBdr>
    </w:div>
    <w:div w:id="562299097">
      <w:bodyDiv w:val="1"/>
      <w:marLeft w:val="0"/>
      <w:marRight w:val="0"/>
      <w:marTop w:val="0"/>
      <w:marBottom w:val="0"/>
      <w:divBdr>
        <w:top w:val="none" w:sz="0" w:space="0" w:color="auto"/>
        <w:left w:val="none" w:sz="0" w:space="0" w:color="auto"/>
        <w:bottom w:val="none" w:sz="0" w:space="0" w:color="auto"/>
        <w:right w:val="none" w:sz="0" w:space="0" w:color="auto"/>
      </w:divBdr>
    </w:div>
    <w:div w:id="572200434">
      <w:bodyDiv w:val="1"/>
      <w:marLeft w:val="0"/>
      <w:marRight w:val="0"/>
      <w:marTop w:val="0"/>
      <w:marBottom w:val="0"/>
      <w:divBdr>
        <w:top w:val="none" w:sz="0" w:space="0" w:color="auto"/>
        <w:left w:val="none" w:sz="0" w:space="0" w:color="auto"/>
        <w:bottom w:val="none" w:sz="0" w:space="0" w:color="auto"/>
        <w:right w:val="none" w:sz="0" w:space="0" w:color="auto"/>
      </w:divBdr>
    </w:div>
    <w:div w:id="576285164">
      <w:bodyDiv w:val="1"/>
      <w:marLeft w:val="0"/>
      <w:marRight w:val="0"/>
      <w:marTop w:val="0"/>
      <w:marBottom w:val="0"/>
      <w:divBdr>
        <w:top w:val="none" w:sz="0" w:space="0" w:color="auto"/>
        <w:left w:val="none" w:sz="0" w:space="0" w:color="auto"/>
        <w:bottom w:val="none" w:sz="0" w:space="0" w:color="auto"/>
        <w:right w:val="none" w:sz="0" w:space="0" w:color="auto"/>
      </w:divBdr>
    </w:div>
    <w:div w:id="585727420">
      <w:bodyDiv w:val="1"/>
      <w:marLeft w:val="0"/>
      <w:marRight w:val="0"/>
      <w:marTop w:val="0"/>
      <w:marBottom w:val="0"/>
      <w:divBdr>
        <w:top w:val="none" w:sz="0" w:space="0" w:color="auto"/>
        <w:left w:val="none" w:sz="0" w:space="0" w:color="auto"/>
        <w:bottom w:val="none" w:sz="0" w:space="0" w:color="auto"/>
        <w:right w:val="none" w:sz="0" w:space="0" w:color="auto"/>
      </w:divBdr>
    </w:div>
    <w:div w:id="597061918">
      <w:bodyDiv w:val="1"/>
      <w:marLeft w:val="0"/>
      <w:marRight w:val="0"/>
      <w:marTop w:val="0"/>
      <w:marBottom w:val="0"/>
      <w:divBdr>
        <w:top w:val="none" w:sz="0" w:space="0" w:color="auto"/>
        <w:left w:val="none" w:sz="0" w:space="0" w:color="auto"/>
        <w:bottom w:val="none" w:sz="0" w:space="0" w:color="auto"/>
        <w:right w:val="none" w:sz="0" w:space="0" w:color="auto"/>
      </w:divBdr>
    </w:div>
    <w:div w:id="627735487">
      <w:bodyDiv w:val="1"/>
      <w:marLeft w:val="0"/>
      <w:marRight w:val="0"/>
      <w:marTop w:val="0"/>
      <w:marBottom w:val="0"/>
      <w:divBdr>
        <w:top w:val="none" w:sz="0" w:space="0" w:color="auto"/>
        <w:left w:val="none" w:sz="0" w:space="0" w:color="auto"/>
        <w:bottom w:val="none" w:sz="0" w:space="0" w:color="auto"/>
        <w:right w:val="none" w:sz="0" w:space="0" w:color="auto"/>
      </w:divBdr>
    </w:div>
    <w:div w:id="674655405">
      <w:bodyDiv w:val="1"/>
      <w:marLeft w:val="0"/>
      <w:marRight w:val="0"/>
      <w:marTop w:val="0"/>
      <w:marBottom w:val="0"/>
      <w:divBdr>
        <w:top w:val="none" w:sz="0" w:space="0" w:color="auto"/>
        <w:left w:val="none" w:sz="0" w:space="0" w:color="auto"/>
        <w:bottom w:val="none" w:sz="0" w:space="0" w:color="auto"/>
        <w:right w:val="none" w:sz="0" w:space="0" w:color="auto"/>
      </w:divBdr>
    </w:div>
    <w:div w:id="703599766">
      <w:bodyDiv w:val="1"/>
      <w:marLeft w:val="0"/>
      <w:marRight w:val="0"/>
      <w:marTop w:val="0"/>
      <w:marBottom w:val="0"/>
      <w:divBdr>
        <w:top w:val="none" w:sz="0" w:space="0" w:color="auto"/>
        <w:left w:val="none" w:sz="0" w:space="0" w:color="auto"/>
        <w:bottom w:val="none" w:sz="0" w:space="0" w:color="auto"/>
        <w:right w:val="none" w:sz="0" w:space="0" w:color="auto"/>
      </w:divBdr>
    </w:div>
    <w:div w:id="706297322">
      <w:bodyDiv w:val="1"/>
      <w:marLeft w:val="0"/>
      <w:marRight w:val="0"/>
      <w:marTop w:val="0"/>
      <w:marBottom w:val="0"/>
      <w:divBdr>
        <w:top w:val="none" w:sz="0" w:space="0" w:color="auto"/>
        <w:left w:val="none" w:sz="0" w:space="0" w:color="auto"/>
        <w:bottom w:val="none" w:sz="0" w:space="0" w:color="auto"/>
        <w:right w:val="none" w:sz="0" w:space="0" w:color="auto"/>
      </w:divBdr>
    </w:div>
    <w:div w:id="707685636">
      <w:bodyDiv w:val="1"/>
      <w:marLeft w:val="0"/>
      <w:marRight w:val="0"/>
      <w:marTop w:val="0"/>
      <w:marBottom w:val="0"/>
      <w:divBdr>
        <w:top w:val="none" w:sz="0" w:space="0" w:color="auto"/>
        <w:left w:val="none" w:sz="0" w:space="0" w:color="auto"/>
        <w:bottom w:val="none" w:sz="0" w:space="0" w:color="auto"/>
        <w:right w:val="none" w:sz="0" w:space="0" w:color="auto"/>
      </w:divBdr>
    </w:div>
    <w:div w:id="712194394">
      <w:bodyDiv w:val="1"/>
      <w:marLeft w:val="0"/>
      <w:marRight w:val="0"/>
      <w:marTop w:val="0"/>
      <w:marBottom w:val="0"/>
      <w:divBdr>
        <w:top w:val="none" w:sz="0" w:space="0" w:color="auto"/>
        <w:left w:val="none" w:sz="0" w:space="0" w:color="auto"/>
        <w:bottom w:val="none" w:sz="0" w:space="0" w:color="auto"/>
        <w:right w:val="none" w:sz="0" w:space="0" w:color="auto"/>
      </w:divBdr>
    </w:div>
    <w:div w:id="714161641">
      <w:bodyDiv w:val="1"/>
      <w:marLeft w:val="0"/>
      <w:marRight w:val="0"/>
      <w:marTop w:val="0"/>
      <w:marBottom w:val="0"/>
      <w:divBdr>
        <w:top w:val="none" w:sz="0" w:space="0" w:color="auto"/>
        <w:left w:val="none" w:sz="0" w:space="0" w:color="auto"/>
        <w:bottom w:val="none" w:sz="0" w:space="0" w:color="auto"/>
        <w:right w:val="none" w:sz="0" w:space="0" w:color="auto"/>
      </w:divBdr>
      <w:divsChild>
        <w:div w:id="1571965943">
          <w:marLeft w:val="0"/>
          <w:marRight w:val="0"/>
          <w:marTop w:val="0"/>
          <w:marBottom w:val="0"/>
          <w:divBdr>
            <w:top w:val="none" w:sz="0" w:space="0" w:color="auto"/>
            <w:left w:val="none" w:sz="0" w:space="0" w:color="auto"/>
            <w:bottom w:val="single" w:sz="4" w:space="1" w:color="auto"/>
            <w:right w:val="none" w:sz="0" w:space="0" w:color="auto"/>
          </w:divBdr>
        </w:div>
      </w:divsChild>
    </w:div>
    <w:div w:id="715664777">
      <w:bodyDiv w:val="1"/>
      <w:marLeft w:val="0"/>
      <w:marRight w:val="0"/>
      <w:marTop w:val="0"/>
      <w:marBottom w:val="0"/>
      <w:divBdr>
        <w:top w:val="none" w:sz="0" w:space="0" w:color="auto"/>
        <w:left w:val="none" w:sz="0" w:space="0" w:color="auto"/>
        <w:bottom w:val="none" w:sz="0" w:space="0" w:color="auto"/>
        <w:right w:val="none" w:sz="0" w:space="0" w:color="auto"/>
      </w:divBdr>
    </w:div>
    <w:div w:id="715815548">
      <w:bodyDiv w:val="1"/>
      <w:marLeft w:val="0"/>
      <w:marRight w:val="0"/>
      <w:marTop w:val="0"/>
      <w:marBottom w:val="0"/>
      <w:divBdr>
        <w:top w:val="none" w:sz="0" w:space="0" w:color="auto"/>
        <w:left w:val="none" w:sz="0" w:space="0" w:color="auto"/>
        <w:bottom w:val="none" w:sz="0" w:space="0" w:color="auto"/>
        <w:right w:val="none" w:sz="0" w:space="0" w:color="auto"/>
      </w:divBdr>
    </w:div>
    <w:div w:id="720636055">
      <w:bodyDiv w:val="1"/>
      <w:marLeft w:val="0"/>
      <w:marRight w:val="0"/>
      <w:marTop w:val="0"/>
      <w:marBottom w:val="0"/>
      <w:divBdr>
        <w:top w:val="none" w:sz="0" w:space="0" w:color="auto"/>
        <w:left w:val="none" w:sz="0" w:space="0" w:color="auto"/>
        <w:bottom w:val="none" w:sz="0" w:space="0" w:color="auto"/>
        <w:right w:val="none" w:sz="0" w:space="0" w:color="auto"/>
      </w:divBdr>
    </w:div>
    <w:div w:id="772551357">
      <w:bodyDiv w:val="1"/>
      <w:marLeft w:val="0"/>
      <w:marRight w:val="0"/>
      <w:marTop w:val="0"/>
      <w:marBottom w:val="0"/>
      <w:divBdr>
        <w:top w:val="none" w:sz="0" w:space="0" w:color="auto"/>
        <w:left w:val="none" w:sz="0" w:space="0" w:color="auto"/>
        <w:bottom w:val="none" w:sz="0" w:space="0" w:color="auto"/>
        <w:right w:val="none" w:sz="0" w:space="0" w:color="auto"/>
      </w:divBdr>
    </w:div>
    <w:div w:id="787313772">
      <w:bodyDiv w:val="1"/>
      <w:marLeft w:val="0"/>
      <w:marRight w:val="0"/>
      <w:marTop w:val="0"/>
      <w:marBottom w:val="0"/>
      <w:divBdr>
        <w:top w:val="none" w:sz="0" w:space="0" w:color="auto"/>
        <w:left w:val="none" w:sz="0" w:space="0" w:color="auto"/>
        <w:bottom w:val="none" w:sz="0" w:space="0" w:color="auto"/>
        <w:right w:val="none" w:sz="0" w:space="0" w:color="auto"/>
      </w:divBdr>
    </w:div>
    <w:div w:id="815144578">
      <w:bodyDiv w:val="1"/>
      <w:marLeft w:val="0"/>
      <w:marRight w:val="0"/>
      <w:marTop w:val="0"/>
      <w:marBottom w:val="0"/>
      <w:divBdr>
        <w:top w:val="none" w:sz="0" w:space="0" w:color="auto"/>
        <w:left w:val="none" w:sz="0" w:space="0" w:color="auto"/>
        <w:bottom w:val="none" w:sz="0" w:space="0" w:color="auto"/>
        <w:right w:val="none" w:sz="0" w:space="0" w:color="auto"/>
      </w:divBdr>
    </w:div>
    <w:div w:id="842551029">
      <w:bodyDiv w:val="1"/>
      <w:marLeft w:val="0"/>
      <w:marRight w:val="0"/>
      <w:marTop w:val="0"/>
      <w:marBottom w:val="0"/>
      <w:divBdr>
        <w:top w:val="none" w:sz="0" w:space="0" w:color="auto"/>
        <w:left w:val="none" w:sz="0" w:space="0" w:color="auto"/>
        <w:bottom w:val="none" w:sz="0" w:space="0" w:color="auto"/>
        <w:right w:val="none" w:sz="0" w:space="0" w:color="auto"/>
      </w:divBdr>
    </w:div>
    <w:div w:id="891427332">
      <w:bodyDiv w:val="1"/>
      <w:marLeft w:val="0"/>
      <w:marRight w:val="0"/>
      <w:marTop w:val="0"/>
      <w:marBottom w:val="0"/>
      <w:divBdr>
        <w:top w:val="none" w:sz="0" w:space="0" w:color="auto"/>
        <w:left w:val="none" w:sz="0" w:space="0" w:color="auto"/>
        <w:bottom w:val="none" w:sz="0" w:space="0" w:color="auto"/>
        <w:right w:val="none" w:sz="0" w:space="0" w:color="auto"/>
      </w:divBdr>
    </w:div>
    <w:div w:id="891573974">
      <w:bodyDiv w:val="1"/>
      <w:marLeft w:val="0"/>
      <w:marRight w:val="0"/>
      <w:marTop w:val="0"/>
      <w:marBottom w:val="0"/>
      <w:divBdr>
        <w:top w:val="none" w:sz="0" w:space="0" w:color="auto"/>
        <w:left w:val="none" w:sz="0" w:space="0" w:color="auto"/>
        <w:bottom w:val="none" w:sz="0" w:space="0" w:color="auto"/>
        <w:right w:val="none" w:sz="0" w:space="0" w:color="auto"/>
      </w:divBdr>
    </w:div>
    <w:div w:id="913710252">
      <w:bodyDiv w:val="1"/>
      <w:marLeft w:val="0"/>
      <w:marRight w:val="0"/>
      <w:marTop w:val="0"/>
      <w:marBottom w:val="0"/>
      <w:divBdr>
        <w:top w:val="none" w:sz="0" w:space="0" w:color="auto"/>
        <w:left w:val="none" w:sz="0" w:space="0" w:color="auto"/>
        <w:bottom w:val="none" w:sz="0" w:space="0" w:color="auto"/>
        <w:right w:val="none" w:sz="0" w:space="0" w:color="auto"/>
      </w:divBdr>
    </w:div>
    <w:div w:id="915210279">
      <w:bodyDiv w:val="1"/>
      <w:marLeft w:val="0"/>
      <w:marRight w:val="0"/>
      <w:marTop w:val="0"/>
      <w:marBottom w:val="0"/>
      <w:divBdr>
        <w:top w:val="none" w:sz="0" w:space="0" w:color="auto"/>
        <w:left w:val="none" w:sz="0" w:space="0" w:color="auto"/>
        <w:bottom w:val="none" w:sz="0" w:space="0" w:color="auto"/>
        <w:right w:val="none" w:sz="0" w:space="0" w:color="auto"/>
      </w:divBdr>
    </w:div>
    <w:div w:id="919486711">
      <w:bodyDiv w:val="1"/>
      <w:marLeft w:val="0"/>
      <w:marRight w:val="0"/>
      <w:marTop w:val="0"/>
      <w:marBottom w:val="0"/>
      <w:divBdr>
        <w:top w:val="none" w:sz="0" w:space="0" w:color="auto"/>
        <w:left w:val="none" w:sz="0" w:space="0" w:color="auto"/>
        <w:bottom w:val="none" w:sz="0" w:space="0" w:color="auto"/>
        <w:right w:val="none" w:sz="0" w:space="0" w:color="auto"/>
      </w:divBdr>
    </w:div>
    <w:div w:id="924339419">
      <w:bodyDiv w:val="1"/>
      <w:marLeft w:val="0"/>
      <w:marRight w:val="0"/>
      <w:marTop w:val="0"/>
      <w:marBottom w:val="0"/>
      <w:divBdr>
        <w:top w:val="none" w:sz="0" w:space="0" w:color="auto"/>
        <w:left w:val="none" w:sz="0" w:space="0" w:color="auto"/>
        <w:bottom w:val="none" w:sz="0" w:space="0" w:color="auto"/>
        <w:right w:val="none" w:sz="0" w:space="0" w:color="auto"/>
      </w:divBdr>
    </w:div>
    <w:div w:id="933250440">
      <w:bodyDiv w:val="1"/>
      <w:marLeft w:val="0"/>
      <w:marRight w:val="0"/>
      <w:marTop w:val="0"/>
      <w:marBottom w:val="0"/>
      <w:divBdr>
        <w:top w:val="none" w:sz="0" w:space="0" w:color="auto"/>
        <w:left w:val="none" w:sz="0" w:space="0" w:color="auto"/>
        <w:bottom w:val="none" w:sz="0" w:space="0" w:color="auto"/>
        <w:right w:val="none" w:sz="0" w:space="0" w:color="auto"/>
      </w:divBdr>
    </w:div>
    <w:div w:id="937444653">
      <w:bodyDiv w:val="1"/>
      <w:marLeft w:val="0"/>
      <w:marRight w:val="0"/>
      <w:marTop w:val="0"/>
      <w:marBottom w:val="0"/>
      <w:divBdr>
        <w:top w:val="none" w:sz="0" w:space="0" w:color="auto"/>
        <w:left w:val="none" w:sz="0" w:space="0" w:color="auto"/>
        <w:bottom w:val="none" w:sz="0" w:space="0" w:color="auto"/>
        <w:right w:val="none" w:sz="0" w:space="0" w:color="auto"/>
      </w:divBdr>
    </w:div>
    <w:div w:id="941375749">
      <w:bodyDiv w:val="1"/>
      <w:marLeft w:val="0"/>
      <w:marRight w:val="0"/>
      <w:marTop w:val="0"/>
      <w:marBottom w:val="0"/>
      <w:divBdr>
        <w:top w:val="none" w:sz="0" w:space="0" w:color="auto"/>
        <w:left w:val="none" w:sz="0" w:space="0" w:color="auto"/>
        <w:bottom w:val="none" w:sz="0" w:space="0" w:color="auto"/>
        <w:right w:val="none" w:sz="0" w:space="0" w:color="auto"/>
      </w:divBdr>
    </w:div>
    <w:div w:id="954605213">
      <w:bodyDiv w:val="1"/>
      <w:marLeft w:val="0"/>
      <w:marRight w:val="0"/>
      <w:marTop w:val="0"/>
      <w:marBottom w:val="0"/>
      <w:divBdr>
        <w:top w:val="none" w:sz="0" w:space="0" w:color="auto"/>
        <w:left w:val="none" w:sz="0" w:space="0" w:color="auto"/>
        <w:bottom w:val="none" w:sz="0" w:space="0" w:color="auto"/>
        <w:right w:val="none" w:sz="0" w:space="0" w:color="auto"/>
      </w:divBdr>
    </w:div>
    <w:div w:id="955331408">
      <w:bodyDiv w:val="1"/>
      <w:marLeft w:val="0"/>
      <w:marRight w:val="0"/>
      <w:marTop w:val="0"/>
      <w:marBottom w:val="0"/>
      <w:divBdr>
        <w:top w:val="none" w:sz="0" w:space="0" w:color="auto"/>
        <w:left w:val="none" w:sz="0" w:space="0" w:color="auto"/>
        <w:bottom w:val="none" w:sz="0" w:space="0" w:color="auto"/>
        <w:right w:val="none" w:sz="0" w:space="0" w:color="auto"/>
      </w:divBdr>
    </w:div>
    <w:div w:id="955674043">
      <w:bodyDiv w:val="1"/>
      <w:marLeft w:val="0"/>
      <w:marRight w:val="0"/>
      <w:marTop w:val="0"/>
      <w:marBottom w:val="0"/>
      <w:divBdr>
        <w:top w:val="none" w:sz="0" w:space="0" w:color="auto"/>
        <w:left w:val="none" w:sz="0" w:space="0" w:color="auto"/>
        <w:bottom w:val="none" w:sz="0" w:space="0" w:color="auto"/>
        <w:right w:val="none" w:sz="0" w:space="0" w:color="auto"/>
      </w:divBdr>
    </w:div>
    <w:div w:id="957837772">
      <w:bodyDiv w:val="1"/>
      <w:marLeft w:val="0"/>
      <w:marRight w:val="0"/>
      <w:marTop w:val="0"/>
      <w:marBottom w:val="0"/>
      <w:divBdr>
        <w:top w:val="none" w:sz="0" w:space="0" w:color="auto"/>
        <w:left w:val="none" w:sz="0" w:space="0" w:color="auto"/>
        <w:bottom w:val="none" w:sz="0" w:space="0" w:color="auto"/>
        <w:right w:val="none" w:sz="0" w:space="0" w:color="auto"/>
      </w:divBdr>
    </w:div>
    <w:div w:id="983268200">
      <w:bodyDiv w:val="1"/>
      <w:marLeft w:val="0"/>
      <w:marRight w:val="0"/>
      <w:marTop w:val="0"/>
      <w:marBottom w:val="0"/>
      <w:divBdr>
        <w:top w:val="none" w:sz="0" w:space="0" w:color="auto"/>
        <w:left w:val="none" w:sz="0" w:space="0" w:color="auto"/>
        <w:bottom w:val="none" w:sz="0" w:space="0" w:color="auto"/>
        <w:right w:val="none" w:sz="0" w:space="0" w:color="auto"/>
      </w:divBdr>
    </w:div>
    <w:div w:id="1000235973">
      <w:bodyDiv w:val="1"/>
      <w:marLeft w:val="0"/>
      <w:marRight w:val="0"/>
      <w:marTop w:val="0"/>
      <w:marBottom w:val="0"/>
      <w:divBdr>
        <w:top w:val="none" w:sz="0" w:space="0" w:color="auto"/>
        <w:left w:val="none" w:sz="0" w:space="0" w:color="auto"/>
        <w:bottom w:val="none" w:sz="0" w:space="0" w:color="auto"/>
        <w:right w:val="none" w:sz="0" w:space="0" w:color="auto"/>
      </w:divBdr>
    </w:div>
    <w:div w:id="1024940681">
      <w:bodyDiv w:val="1"/>
      <w:marLeft w:val="0"/>
      <w:marRight w:val="0"/>
      <w:marTop w:val="0"/>
      <w:marBottom w:val="0"/>
      <w:divBdr>
        <w:top w:val="none" w:sz="0" w:space="0" w:color="auto"/>
        <w:left w:val="none" w:sz="0" w:space="0" w:color="auto"/>
        <w:bottom w:val="none" w:sz="0" w:space="0" w:color="auto"/>
        <w:right w:val="none" w:sz="0" w:space="0" w:color="auto"/>
      </w:divBdr>
    </w:div>
    <w:div w:id="1040012725">
      <w:bodyDiv w:val="1"/>
      <w:marLeft w:val="0"/>
      <w:marRight w:val="0"/>
      <w:marTop w:val="0"/>
      <w:marBottom w:val="0"/>
      <w:divBdr>
        <w:top w:val="none" w:sz="0" w:space="0" w:color="auto"/>
        <w:left w:val="none" w:sz="0" w:space="0" w:color="auto"/>
        <w:bottom w:val="none" w:sz="0" w:space="0" w:color="auto"/>
        <w:right w:val="none" w:sz="0" w:space="0" w:color="auto"/>
      </w:divBdr>
    </w:div>
    <w:div w:id="1046684812">
      <w:bodyDiv w:val="1"/>
      <w:marLeft w:val="0"/>
      <w:marRight w:val="0"/>
      <w:marTop w:val="0"/>
      <w:marBottom w:val="0"/>
      <w:divBdr>
        <w:top w:val="none" w:sz="0" w:space="0" w:color="auto"/>
        <w:left w:val="none" w:sz="0" w:space="0" w:color="auto"/>
        <w:bottom w:val="none" w:sz="0" w:space="0" w:color="auto"/>
        <w:right w:val="none" w:sz="0" w:space="0" w:color="auto"/>
      </w:divBdr>
    </w:div>
    <w:div w:id="1053966556">
      <w:bodyDiv w:val="1"/>
      <w:marLeft w:val="0"/>
      <w:marRight w:val="0"/>
      <w:marTop w:val="0"/>
      <w:marBottom w:val="0"/>
      <w:divBdr>
        <w:top w:val="none" w:sz="0" w:space="0" w:color="auto"/>
        <w:left w:val="none" w:sz="0" w:space="0" w:color="auto"/>
        <w:bottom w:val="none" w:sz="0" w:space="0" w:color="auto"/>
        <w:right w:val="none" w:sz="0" w:space="0" w:color="auto"/>
      </w:divBdr>
    </w:div>
    <w:div w:id="1054038796">
      <w:bodyDiv w:val="1"/>
      <w:marLeft w:val="0"/>
      <w:marRight w:val="0"/>
      <w:marTop w:val="0"/>
      <w:marBottom w:val="0"/>
      <w:divBdr>
        <w:top w:val="none" w:sz="0" w:space="0" w:color="auto"/>
        <w:left w:val="none" w:sz="0" w:space="0" w:color="auto"/>
        <w:bottom w:val="none" w:sz="0" w:space="0" w:color="auto"/>
        <w:right w:val="none" w:sz="0" w:space="0" w:color="auto"/>
      </w:divBdr>
    </w:div>
    <w:div w:id="1057824417">
      <w:bodyDiv w:val="1"/>
      <w:marLeft w:val="0"/>
      <w:marRight w:val="0"/>
      <w:marTop w:val="0"/>
      <w:marBottom w:val="0"/>
      <w:divBdr>
        <w:top w:val="none" w:sz="0" w:space="0" w:color="auto"/>
        <w:left w:val="none" w:sz="0" w:space="0" w:color="auto"/>
        <w:bottom w:val="none" w:sz="0" w:space="0" w:color="auto"/>
        <w:right w:val="none" w:sz="0" w:space="0" w:color="auto"/>
      </w:divBdr>
    </w:div>
    <w:div w:id="1065571261">
      <w:bodyDiv w:val="1"/>
      <w:marLeft w:val="0"/>
      <w:marRight w:val="0"/>
      <w:marTop w:val="0"/>
      <w:marBottom w:val="0"/>
      <w:divBdr>
        <w:top w:val="none" w:sz="0" w:space="0" w:color="auto"/>
        <w:left w:val="none" w:sz="0" w:space="0" w:color="auto"/>
        <w:bottom w:val="none" w:sz="0" w:space="0" w:color="auto"/>
        <w:right w:val="none" w:sz="0" w:space="0" w:color="auto"/>
      </w:divBdr>
    </w:div>
    <w:div w:id="1070693588">
      <w:bodyDiv w:val="1"/>
      <w:marLeft w:val="0"/>
      <w:marRight w:val="0"/>
      <w:marTop w:val="0"/>
      <w:marBottom w:val="0"/>
      <w:divBdr>
        <w:top w:val="none" w:sz="0" w:space="0" w:color="auto"/>
        <w:left w:val="none" w:sz="0" w:space="0" w:color="auto"/>
        <w:bottom w:val="none" w:sz="0" w:space="0" w:color="auto"/>
        <w:right w:val="none" w:sz="0" w:space="0" w:color="auto"/>
      </w:divBdr>
    </w:div>
    <w:div w:id="1079063085">
      <w:bodyDiv w:val="1"/>
      <w:marLeft w:val="0"/>
      <w:marRight w:val="0"/>
      <w:marTop w:val="0"/>
      <w:marBottom w:val="0"/>
      <w:divBdr>
        <w:top w:val="none" w:sz="0" w:space="0" w:color="auto"/>
        <w:left w:val="none" w:sz="0" w:space="0" w:color="auto"/>
        <w:bottom w:val="none" w:sz="0" w:space="0" w:color="auto"/>
        <w:right w:val="none" w:sz="0" w:space="0" w:color="auto"/>
      </w:divBdr>
    </w:div>
    <w:div w:id="1084688842">
      <w:bodyDiv w:val="1"/>
      <w:marLeft w:val="0"/>
      <w:marRight w:val="0"/>
      <w:marTop w:val="0"/>
      <w:marBottom w:val="0"/>
      <w:divBdr>
        <w:top w:val="none" w:sz="0" w:space="0" w:color="auto"/>
        <w:left w:val="none" w:sz="0" w:space="0" w:color="auto"/>
        <w:bottom w:val="none" w:sz="0" w:space="0" w:color="auto"/>
        <w:right w:val="none" w:sz="0" w:space="0" w:color="auto"/>
      </w:divBdr>
      <w:divsChild>
        <w:div w:id="191379939">
          <w:marLeft w:val="0"/>
          <w:marRight w:val="0"/>
          <w:marTop w:val="0"/>
          <w:marBottom w:val="0"/>
          <w:divBdr>
            <w:top w:val="none" w:sz="0" w:space="0" w:color="auto"/>
            <w:left w:val="none" w:sz="0" w:space="0" w:color="auto"/>
            <w:bottom w:val="none" w:sz="0" w:space="0" w:color="auto"/>
            <w:right w:val="none" w:sz="0" w:space="0" w:color="auto"/>
          </w:divBdr>
        </w:div>
      </w:divsChild>
    </w:div>
    <w:div w:id="1102802094">
      <w:bodyDiv w:val="1"/>
      <w:marLeft w:val="0"/>
      <w:marRight w:val="0"/>
      <w:marTop w:val="0"/>
      <w:marBottom w:val="0"/>
      <w:divBdr>
        <w:top w:val="none" w:sz="0" w:space="0" w:color="auto"/>
        <w:left w:val="none" w:sz="0" w:space="0" w:color="auto"/>
        <w:bottom w:val="none" w:sz="0" w:space="0" w:color="auto"/>
        <w:right w:val="none" w:sz="0" w:space="0" w:color="auto"/>
      </w:divBdr>
    </w:div>
    <w:div w:id="1109350554">
      <w:bodyDiv w:val="1"/>
      <w:marLeft w:val="0"/>
      <w:marRight w:val="0"/>
      <w:marTop w:val="0"/>
      <w:marBottom w:val="0"/>
      <w:divBdr>
        <w:top w:val="none" w:sz="0" w:space="0" w:color="auto"/>
        <w:left w:val="none" w:sz="0" w:space="0" w:color="auto"/>
        <w:bottom w:val="none" w:sz="0" w:space="0" w:color="auto"/>
        <w:right w:val="none" w:sz="0" w:space="0" w:color="auto"/>
      </w:divBdr>
    </w:div>
    <w:div w:id="1116683013">
      <w:bodyDiv w:val="1"/>
      <w:marLeft w:val="0"/>
      <w:marRight w:val="0"/>
      <w:marTop w:val="0"/>
      <w:marBottom w:val="0"/>
      <w:divBdr>
        <w:top w:val="none" w:sz="0" w:space="0" w:color="auto"/>
        <w:left w:val="none" w:sz="0" w:space="0" w:color="auto"/>
        <w:bottom w:val="none" w:sz="0" w:space="0" w:color="auto"/>
        <w:right w:val="none" w:sz="0" w:space="0" w:color="auto"/>
      </w:divBdr>
    </w:div>
    <w:div w:id="1124231130">
      <w:bodyDiv w:val="1"/>
      <w:marLeft w:val="0"/>
      <w:marRight w:val="0"/>
      <w:marTop w:val="0"/>
      <w:marBottom w:val="0"/>
      <w:divBdr>
        <w:top w:val="none" w:sz="0" w:space="0" w:color="auto"/>
        <w:left w:val="none" w:sz="0" w:space="0" w:color="auto"/>
        <w:bottom w:val="none" w:sz="0" w:space="0" w:color="auto"/>
        <w:right w:val="none" w:sz="0" w:space="0" w:color="auto"/>
      </w:divBdr>
    </w:div>
    <w:div w:id="1139034008">
      <w:bodyDiv w:val="1"/>
      <w:marLeft w:val="0"/>
      <w:marRight w:val="0"/>
      <w:marTop w:val="0"/>
      <w:marBottom w:val="0"/>
      <w:divBdr>
        <w:top w:val="none" w:sz="0" w:space="0" w:color="auto"/>
        <w:left w:val="none" w:sz="0" w:space="0" w:color="auto"/>
        <w:bottom w:val="none" w:sz="0" w:space="0" w:color="auto"/>
        <w:right w:val="none" w:sz="0" w:space="0" w:color="auto"/>
      </w:divBdr>
    </w:div>
    <w:div w:id="1144397196">
      <w:bodyDiv w:val="1"/>
      <w:marLeft w:val="0"/>
      <w:marRight w:val="0"/>
      <w:marTop w:val="0"/>
      <w:marBottom w:val="0"/>
      <w:divBdr>
        <w:top w:val="none" w:sz="0" w:space="0" w:color="auto"/>
        <w:left w:val="none" w:sz="0" w:space="0" w:color="auto"/>
        <w:bottom w:val="none" w:sz="0" w:space="0" w:color="auto"/>
        <w:right w:val="none" w:sz="0" w:space="0" w:color="auto"/>
      </w:divBdr>
    </w:div>
    <w:div w:id="1149635429">
      <w:bodyDiv w:val="1"/>
      <w:marLeft w:val="0"/>
      <w:marRight w:val="0"/>
      <w:marTop w:val="0"/>
      <w:marBottom w:val="0"/>
      <w:divBdr>
        <w:top w:val="none" w:sz="0" w:space="0" w:color="auto"/>
        <w:left w:val="none" w:sz="0" w:space="0" w:color="auto"/>
        <w:bottom w:val="none" w:sz="0" w:space="0" w:color="auto"/>
        <w:right w:val="none" w:sz="0" w:space="0" w:color="auto"/>
      </w:divBdr>
      <w:divsChild>
        <w:div w:id="1408578679">
          <w:marLeft w:val="0"/>
          <w:marRight w:val="0"/>
          <w:marTop w:val="0"/>
          <w:marBottom w:val="0"/>
          <w:divBdr>
            <w:top w:val="none" w:sz="0" w:space="0" w:color="auto"/>
            <w:left w:val="none" w:sz="0" w:space="0" w:color="auto"/>
            <w:bottom w:val="none" w:sz="0" w:space="0" w:color="auto"/>
            <w:right w:val="none" w:sz="0" w:space="0" w:color="auto"/>
          </w:divBdr>
        </w:div>
      </w:divsChild>
    </w:div>
    <w:div w:id="1155686310">
      <w:bodyDiv w:val="1"/>
      <w:marLeft w:val="0"/>
      <w:marRight w:val="0"/>
      <w:marTop w:val="0"/>
      <w:marBottom w:val="0"/>
      <w:divBdr>
        <w:top w:val="none" w:sz="0" w:space="0" w:color="auto"/>
        <w:left w:val="none" w:sz="0" w:space="0" w:color="auto"/>
        <w:bottom w:val="none" w:sz="0" w:space="0" w:color="auto"/>
        <w:right w:val="none" w:sz="0" w:space="0" w:color="auto"/>
      </w:divBdr>
    </w:div>
    <w:div w:id="1158379720">
      <w:bodyDiv w:val="1"/>
      <w:marLeft w:val="0"/>
      <w:marRight w:val="0"/>
      <w:marTop w:val="0"/>
      <w:marBottom w:val="0"/>
      <w:divBdr>
        <w:top w:val="none" w:sz="0" w:space="0" w:color="auto"/>
        <w:left w:val="none" w:sz="0" w:space="0" w:color="auto"/>
        <w:bottom w:val="none" w:sz="0" w:space="0" w:color="auto"/>
        <w:right w:val="none" w:sz="0" w:space="0" w:color="auto"/>
      </w:divBdr>
    </w:div>
    <w:div w:id="1171987251">
      <w:bodyDiv w:val="1"/>
      <w:marLeft w:val="0"/>
      <w:marRight w:val="0"/>
      <w:marTop w:val="0"/>
      <w:marBottom w:val="0"/>
      <w:divBdr>
        <w:top w:val="none" w:sz="0" w:space="0" w:color="auto"/>
        <w:left w:val="none" w:sz="0" w:space="0" w:color="auto"/>
        <w:bottom w:val="none" w:sz="0" w:space="0" w:color="auto"/>
        <w:right w:val="none" w:sz="0" w:space="0" w:color="auto"/>
      </w:divBdr>
    </w:div>
    <w:div w:id="1178236278">
      <w:bodyDiv w:val="1"/>
      <w:marLeft w:val="0"/>
      <w:marRight w:val="0"/>
      <w:marTop w:val="0"/>
      <w:marBottom w:val="0"/>
      <w:divBdr>
        <w:top w:val="none" w:sz="0" w:space="0" w:color="auto"/>
        <w:left w:val="none" w:sz="0" w:space="0" w:color="auto"/>
        <w:bottom w:val="none" w:sz="0" w:space="0" w:color="auto"/>
        <w:right w:val="none" w:sz="0" w:space="0" w:color="auto"/>
      </w:divBdr>
    </w:div>
    <w:div w:id="1183595154">
      <w:bodyDiv w:val="1"/>
      <w:marLeft w:val="0"/>
      <w:marRight w:val="0"/>
      <w:marTop w:val="0"/>
      <w:marBottom w:val="0"/>
      <w:divBdr>
        <w:top w:val="none" w:sz="0" w:space="0" w:color="auto"/>
        <w:left w:val="none" w:sz="0" w:space="0" w:color="auto"/>
        <w:bottom w:val="none" w:sz="0" w:space="0" w:color="auto"/>
        <w:right w:val="none" w:sz="0" w:space="0" w:color="auto"/>
      </w:divBdr>
    </w:div>
    <w:div w:id="1189028814">
      <w:bodyDiv w:val="1"/>
      <w:marLeft w:val="0"/>
      <w:marRight w:val="0"/>
      <w:marTop w:val="0"/>
      <w:marBottom w:val="0"/>
      <w:divBdr>
        <w:top w:val="none" w:sz="0" w:space="0" w:color="auto"/>
        <w:left w:val="none" w:sz="0" w:space="0" w:color="auto"/>
        <w:bottom w:val="none" w:sz="0" w:space="0" w:color="auto"/>
        <w:right w:val="none" w:sz="0" w:space="0" w:color="auto"/>
      </w:divBdr>
    </w:div>
    <w:div w:id="1196457753">
      <w:bodyDiv w:val="1"/>
      <w:marLeft w:val="0"/>
      <w:marRight w:val="0"/>
      <w:marTop w:val="0"/>
      <w:marBottom w:val="0"/>
      <w:divBdr>
        <w:top w:val="none" w:sz="0" w:space="0" w:color="auto"/>
        <w:left w:val="none" w:sz="0" w:space="0" w:color="auto"/>
        <w:bottom w:val="none" w:sz="0" w:space="0" w:color="auto"/>
        <w:right w:val="none" w:sz="0" w:space="0" w:color="auto"/>
      </w:divBdr>
    </w:div>
    <w:div w:id="1220827094">
      <w:bodyDiv w:val="1"/>
      <w:marLeft w:val="0"/>
      <w:marRight w:val="0"/>
      <w:marTop w:val="0"/>
      <w:marBottom w:val="0"/>
      <w:divBdr>
        <w:top w:val="none" w:sz="0" w:space="0" w:color="auto"/>
        <w:left w:val="none" w:sz="0" w:space="0" w:color="auto"/>
        <w:bottom w:val="none" w:sz="0" w:space="0" w:color="auto"/>
        <w:right w:val="none" w:sz="0" w:space="0" w:color="auto"/>
      </w:divBdr>
    </w:div>
    <w:div w:id="1222836370">
      <w:bodyDiv w:val="1"/>
      <w:marLeft w:val="0"/>
      <w:marRight w:val="0"/>
      <w:marTop w:val="0"/>
      <w:marBottom w:val="0"/>
      <w:divBdr>
        <w:top w:val="none" w:sz="0" w:space="0" w:color="auto"/>
        <w:left w:val="none" w:sz="0" w:space="0" w:color="auto"/>
        <w:bottom w:val="none" w:sz="0" w:space="0" w:color="auto"/>
        <w:right w:val="none" w:sz="0" w:space="0" w:color="auto"/>
      </w:divBdr>
    </w:div>
    <w:div w:id="1251349646">
      <w:bodyDiv w:val="1"/>
      <w:marLeft w:val="0"/>
      <w:marRight w:val="0"/>
      <w:marTop w:val="0"/>
      <w:marBottom w:val="0"/>
      <w:divBdr>
        <w:top w:val="none" w:sz="0" w:space="0" w:color="auto"/>
        <w:left w:val="none" w:sz="0" w:space="0" w:color="auto"/>
        <w:bottom w:val="none" w:sz="0" w:space="0" w:color="auto"/>
        <w:right w:val="none" w:sz="0" w:space="0" w:color="auto"/>
      </w:divBdr>
    </w:div>
    <w:div w:id="1273440231">
      <w:bodyDiv w:val="1"/>
      <w:marLeft w:val="0"/>
      <w:marRight w:val="0"/>
      <w:marTop w:val="0"/>
      <w:marBottom w:val="0"/>
      <w:divBdr>
        <w:top w:val="none" w:sz="0" w:space="0" w:color="auto"/>
        <w:left w:val="none" w:sz="0" w:space="0" w:color="auto"/>
        <w:bottom w:val="none" w:sz="0" w:space="0" w:color="auto"/>
        <w:right w:val="none" w:sz="0" w:space="0" w:color="auto"/>
      </w:divBdr>
    </w:div>
    <w:div w:id="1286539609">
      <w:bodyDiv w:val="1"/>
      <w:marLeft w:val="0"/>
      <w:marRight w:val="0"/>
      <w:marTop w:val="0"/>
      <w:marBottom w:val="0"/>
      <w:divBdr>
        <w:top w:val="none" w:sz="0" w:space="0" w:color="auto"/>
        <w:left w:val="none" w:sz="0" w:space="0" w:color="auto"/>
        <w:bottom w:val="none" w:sz="0" w:space="0" w:color="auto"/>
        <w:right w:val="none" w:sz="0" w:space="0" w:color="auto"/>
      </w:divBdr>
    </w:div>
    <w:div w:id="1333755769">
      <w:bodyDiv w:val="1"/>
      <w:marLeft w:val="0"/>
      <w:marRight w:val="0"/>
      <w:marTop w:val="0"/>
      <w:marBottom w:val="0"/>
      <w:divBdr>
        <w:top w:val="none" w:sz="0" w:space="0" w:color="auto"/>
        <w:left w:val="none" w:sz="0" w:space="0" w:color="auto"/>
        <w:bottom w:val="none" w:sz="0" w:space="0" w:color="auto"/>
        <w:right w:val="none" w:sz="0" w:space="0" w:color="auto"/>
      </w:divBdr>
    </w:div>
    <w:div w:id="1336882925">
      <w:bodyDiv w:val="1"/>
      <w:marLeft w:val="0"/>
      <w:marRight w:val="0"/>
      <w:marTop w:val="0"/>
      <w:marBottom w:val="0"/>
      <w:divBdr>
        <w:top w:val="none" w:sz="0" w:space="0" w:color="auto"/>
        <w:left w:val="none" w:sz="0" w:space="0" w:color="auto"/>
        <w:bottom w:val="none" w:sz="0" w:space="0" w:color="auto"/>
        <w:right w:val="none" w:sz="0" w:space="0" w:color="auto"/>
      </w:divBdr>
    </w:div>
    <w:div w:id="1342590809">
      <w:bodyDiv w:val="1"/>
      <w:marLeft w:val="0"/>
      <w:marRight w:val="0"/>
      <w:marTop w:val="0"/>
      <w:marBottom w:val="0"/>
      <w:divBdr>
        <w:top w:val="none" w:sz="0" w:space="0" w:color="auto"/>
        <w:left w:val="none" w:sz="0" w:space="0" w:color="auto"/>
        <w:bottom w:val="none" w:sz="0" w:space="0" w:color="auto"/>
        <w:right w:val="none" w:sz="0" w:space="0" w:color="auto"/>
      </w:divBdr>
    </w:div>
    <w:div w:id="1367370859">
      <w:bodyDiv w:val="1"/>
      <w:marLeft w:val="0"/>
      <w:marRight w:val="0"/>
      <w:marTop w:val="0"/>
      <w:marBottom w:val="0"/>
      <w:divBdr>
        <w:top w:val="none" w:sz="0" w:space="0" w:color="auto"/>
        <w:left w:val="none" w:sz="0" w:space="0" w:color="auto"/>
        <w:bottom w:val="none" w:sz="0" w:space="0" w:color="auto"/>
        <w:right w:val="none" w:sz="0" w:space="0" w:color="auto"/>
      </w:divBdr>
      <w:divsChild>
        <w:div w:id="951135167">
          <w:marLeft w:val="0"/>
          <w:marRight w:val="0"/>
          <w:marTop w:val="0"/>
          <w:marBottom w:val="0"/>
          <w:divBdr>
            <w:top w:val="none" w:sz="0" w:space="0" w:color="auto"/>
            <w:left w:val="none" w:sz="0" w:space="0" w:color="auto"/>
            <w:bottom w:val="none" w:sz="0" w:space="0" w:color="auto"/>
            <w:right w:val="none" w:sz="0" w:space="0" w:color="auto"/>
          </w:divBdr>
        </w:div>
      </w:divsChild>
    </w:div>
    <w:div w:id="1368529645">
      <w:bodyDiv w:val="1"/>
      <w:marLeft w:val="0"/>
      <w:marRight w:val="0"/>
      <w:marTop w:val="0"/>
      <w:marBottom w:val="0"/>
      <w:divBdr>
        <w:top w:val="none" w:sz="0" w:space="0" w:color="auto"/>
        <w:left w:val="none" w:sz="0" w:space="0" w:color="auto"/>
        <w:bottom w:val="none" w:sz="0" w:space="0" w:color="auto"/>
        <w:right w:val="none" w:sz="0" w:space="0" w:color="auto"/>
      </w:divBdr>
    </w:div>
    <w:div w:id="1386873733">
      <w:bodyDiv w:val="1"/>
      <w:marLeft w:val="0"/>
      <w:marRight w:val="0"/>
      <w:marTop w:val="0"/>
      <w:marBottom w:val="0"/>
      <w:divBdr>
        <w:top w:val="none" w:sz="0" w:space="0" w:color="auto"/>
        <w:left w:val="none" w:sz="0" w:space="0" w:color="auto"/>
        <w:bottom w:val="none" w:sz="0" w:space="0" w:color="auto"/>
        <w:right w:val="none" w:sz="0" w:space="0" w:color="auto"/>
      </w:divBdr>
    </w:div>
    <w:div w:id="1393847324">
      <w:bodyDiv w:val="1"/>
      <w:marLeft w:val="0"/>
      <w:marRight w:val="0"/>
      <w:marTop w:val="0"/>
      <w:marBottom w:val="0"/>
      <w:divBdr>
        <w:top w:val="none" w:sz="0" w:space="0" w:color="auto"/>
        <w:left w:val="none" w:sz="0" w:space="0" w:color="auto"/>
        <w:bottom w:val="none" w:sz="0" w:space="0" w:color="auto"/>
        <w:right w:val="none" w:sz="0" w:space="0" w:color="auto"/>
      </w:divBdr>
    </w:div>
    <w:div w:id="1404643223">
      <w:bodyDiv w:val="1"/>
      <w:marLeft w:val="0"/>
      <w:marRight w:val="0"/>
      <w:marTop w:val="0"/>
      <w:marBottom w:val="0"/>
      <w:divBdr>
        <w:top w:val="none" w:sz="0" w:space="0" w:color="auto"/>
        <w:left w:val="none" w:sz="0" w:space="0" w:color="auto"/>
        <w:bottom w:val="none" w:sz="0" w:space="0" w:color="auto"/>
        <w:right w:val="none" w:sz="0" w:space="0" w:color="auto"/>
      </w:divBdr>
    </w:div>
    <w:div w:id="1409420373">
      <w:bodyDiv w:val="1"/>
      <w:marLeft w:val="0"/>
      <w:marRight w:val="0"/>
      <w:marTop w:val="0"/>
      <w:marBottom w:val="0"/>
      <w:divBdr>
        <w:top w:val="none" w:sz="0" w:space="0" w:color="auto"/>
        <w:left w:val="none" w:sz="0" w:space="0" w:color="auto"/>
        <w:bottom w:val="none" w:sz="0" w:space="0" w:color="auto"/>
        <w:right w:val="none" w:sz="0" w:space="0" w:color="auto"/>
      </w:divBdr>
    </w:div>
    <w:div w:id="1426882333">
      <w:bodyDiv w:val="1"/>
      <w:marLeft w:val="0"/>
      <w:marRight w:val="0"/>
      <w:marTop w:val="0"/>
      <w:marBottom w:val="0"/>
      <w:divBdr>
        <w:top w:val="none" w:sz="0" w:space="0" w:color="auto"/>
        <w:left w:val="none" w:sz="0" w:space="0" w:color="auto"/>
        <w:bottom w:val="none" w:sz="0" w:space="0" w:color="auto"/>
        <w:right w:val="none" w:sz="0" w:space="0" w:color="auto"/>
      </w:divBdr>
    </w:div>
    <w:div w:id="1436098030">
      <w:bodyDiv w:val="1"/>
      <w:marLeft w:val="0"/>
      <w:marRight w:val="0"/>
      <w:marTop w:val="0"/>
      <w:marBottom w:val="0"/>
      <w:divBdr>
        <w:top w:val="none" w:sz="0" w:space="0" w:color="auto"/>
        <w:left w:val="none" w:sz="0" w:space="0" w:color="auto"/>
        <w:bottom w:val="none" w:sz="0" w:space="0" w:color="auto"/>
        <w:right w:val="none" w:sz="0" w:space="0" w:color="auto"/>
      </w:divBdr>
    </w:div>
    <w:div w:id="1487742925">
      <w:bodyDiv w:val="1"/>
      <w:marLeft w:val="0"/>
      <w:marRight w:val="0"/>
      <w:marTop w:val="0"/>
      <w:marBottom w:val="0"/>
      <w:divBdr>
        <w:top w:val="none" w:sz="0" w:space="0" w:color="auto"/>
        <w:left w:val="none" w:sz="0" w:space="0" w:color="auto"/>
        <w:bottom w:val="none" w:sz="0" w:space="0" w:color="auto"/>
        <w:right w:val="none" w:sz="0" w:space="0" w:color="auto"/>
      </w:divBdr>
    </w:div>
    <w:div w:id="1496260207">
      <w:bodyDiv w:val="1"/>
      <w:marLeft w:val="0"/>
      <w:marRight w:val="0"/>
      <w:marTop w:val="0"/>
      <w:marBottom w:val="0"/>
      <w:divBdr>
        <w:top w:val="none" w:sz="0" w:space="0" w:color="auto"/>
        <w:left w:val="none" w:sz="0" w:space="0" w:color="auto"/>
        <w:bottom w:val="none" w:sz="0" w:space="0" w:color="auto"/>
        <w:right w:val="none" w:sz="0" w:space="0" w:color="auto"/>
      </w:divBdr>
    </w:div>
    <w:div w:id="1503275252">
      <w:bodyDiv w:val="1"/>
      <w:marLeft w:val="0"/>
      <w:marRight w:val="0"/>
      <w:marTop w:val="0"/>
      <w:marBottom w:val="0"/>
      <w:divBdr>
        <w:top w:val="none" w:sz="0" w:space="0" w:color="auto"/>
        <w:left w:val="none" w:sz="0" w:space="0" w:color="auto"/>
        <w:bottom w:val="none" w:sz="0" w:space="0" w:color="auto"/>
        <w:right w:val="none" w:sz="0" w:space="0" w:color="auto"/>
      </w:divBdr>
    </w:div>
    <w:div w:id="1510943141">
      <w:bodyDiv w:val="1"/>
      <w:marLeft w:val="0"/>
      <w:marRight w:val="0"/>
      <w:marTop w:val="0"/>
      <w:marBottom w:val="0"/>
      <w:divBdr>
        <w:top w:val="none" w:sz="0" w:space="0" w:color="auto"/>
        <w:left w:val="none" w:sz="0" w:space="0" w:color="auto"/>
        <w:bottom w:val="none" w:sz="0" w:space="0" w:color="auto"/>
        <w:right w:val="none" w:sz="0" w:space="0" w:color="auto"/>
      </w:divBdr>
    </w:div>
    <w:div w:id="1514495544">
      <w:bodyDiv w:val="1"/>
      <w:marLeft w:val="0"/>
      <w:marRight w:val="0"/>
      <w:marTop w:val="0"/>
      <w:marBottom w:val="0"/>
      <w:divBdr>
        <w:top w:val="none" w:sz="0" w:space="0" w:color="auto"/>
        <w:left w:val="none" w:sz="0" w:space="0" w:color="auto"/>
        <w:bottom w:val="none" w:sz="0" w:space="0" w:color="auto"/>
        <w:right w:val="none" w:sz="0" w:space="0" w:color="auto"/>
      </w:divBdr>
    </w:div>
    <w:div w:id="1520193099">
      <w:bodyDiv w:val="1"/>
      <w:marLeft w:val="0"/>
      <w:marRight w:val="0"/>
      <w:marTop w:val="0"/>
      <w:marBottom w:val="0"/>
      <w:divBdr>
        <w:top w:val="none" w:sz="0" w:space="0" w:color="auto"/>
        <w:left w:val="none" w:sz="0" w:space="0" w:color="auto"/>
        <w:bottom w:val="none" w:sz="0" w:space="0" w:color="auto"/>
        <w:right w:val="none" w:sz="0" w:space="0" w:color="auto"/>
      </w:divBdr>
    </w:div>
    <w:div w:id="1524708867">
      <w:bodyDiv w:val="1"/>
      <w:marLeft w:val="0"/>
      <w:marRight w:val="0"/>
      <w:marTop w:val="0"/>
      <w:marBottom w:val="0"/>
      <w:divBdr>
        <w:top w:val="none" w:sz="0" w:space="0" w:color="auto"/>
        <w:left w:val="none" w:sz="0" w:space="0" w:color="auto"/>
        <w:bottom w:val="none" w:sz="0" w:space="0" w:color="auto"/>
        <w:right w:val="none" w:sz="0" w:space="0" w:color="auto"/>
      </w:divBdr>
    </w:div>
    <w:div w:id="1528563322">
      <w:bodyDiv w:val="1"/>
      <w:marLeft w:val="0"/>
      <w:marRight w:val="0"/>
      <w:marTop w:val="0"/>
      <w:marBottom w:val="0"/>
      <w:divBdr>
        <w:top w:val="none" w:sz="0" w:space="0" w:color="auto"/>
        <w:left w:val="none" w:sz="0" w:space="0" w:color="auto"/>
        <w:bottom w:val="none" w:sz="0" w:space="0" w:color="auto"/>
        <w:right w:val="none" w:sz="0" w:space="0" w:color="auto"/>
      </w:divBdr>
    </w:div>
    <w:div w:id="1547184967">
      <w:bodyDiv w:val="1"/>
      <w:marLeft w:val="0"/>
      <w:marRight w:val="0"/>
      <w:marTop w:val="0"/>
      <w:marBottom w:val="0"/>
      <w:divBdr>
        <w:top w:val="none" w:sz="0" w:space="0" w:color="auto"/>
        <w:left w:val="none" w:sz="0" w:space="0" w:color="auto"/>
        <w:bottom w:val="none" w:sz="0" w:space="0" w:color="auto"/>
        <w:right w:val="none" w:sz="0" w:space="0" w:color="auto"/>
      </w:divBdr>
    </w:div>
    <w:div w:id="1580825588">
      <w:bodyDiv w:val="1"/>
      <w:marLeft w:val="0"/>
      <w:marRight w:val="0"/>
      <w:marTop w:val="0"/>
      <w:marBottom w:val="0"/>
      <w:divBdr>
        <w:top w:val="none" w:sz="0" w:space="0" w:color="auto"/>
        <w:left w:val="none" w:sz="0" w:space="0" w:color="auto"/>
        <w:bottom w:val="none" w:sz="0" w:space="0" w:color="auto"/>
        <w:right w:val="none" w:sz="0" w:space="0" w:color="auto"/>
      </w:divBdr>
    </w:div>
    <w:div w:id="1600018627">
      <w:bodyDiv w:val="1"/>
      <w:marLeft w:val="0"/>
      <w:marRight w:val="0"/>
      <w:marTop w:val="0"/>
      <w:marBottom w:val="0"/>
      <w:divBdr>
        <w:top w:val="none" w:sz="0" w:space="0" w:color="auto"/>
        <w:left w:val="none" w:sz="0" w:space="0" w:color="auto"/>
        <w:bottom w:val="none" w:sz="0" w:space="0" w:color="auto"/>
        <w:right w:val="none" w:sz="0" w:space="0" w:color="auto"/>
      </w:divBdr>
    </w:div>
    <w:div w:id="1639218789">
      <w:bodyDiv w:val="1"/>
      <w:marLeft w:val="0"/>
      <w:marRight w:val="0"/>
      <w:marTop w:val="0"/>
      <w:marBottom w:val="0"/>
      <w:divBdr>
        <w:top w:val="none" w:sz="0" w:space="0" w:color="auto"/>
        <w:left w:val="none" w:sz="0" w:space="0" w:color="auto"/>
        <w:bottom w:val="none" w:sz="0" w:space="0" w:color="auto"/>
        <w:right w:val="none" w:sz="0" w:space="0" w:color="auto"/>
      </w:divBdr>
    </w:div>
    <w:div w:id="1647121928">
      <w:bodyDiv w:val="1"/>
      <w:marLeft w:val="0"/>
      <w:marRight w:val="0"/>
      <w:marTop w:val="0"/>
      <w:marBottom w:val="0"/>
      <w:divBdr>
        <w:top w:val="none" w:sz="0" w:space="0" w:color="auto"/>
        <w:left w:val="none" w:sz="0" w:space="0" w:color="auto"/>
        <w:bottom w:val="none" w:sz="0" w:space="0" w:color="auto"/>
        <w:right w:val="none" w:sz="0" w:space="0" w:color="auto"/>
      </w:divBdr>
    </w:div>
    <w:div w:id="1649437409">
      <w:bodyDiv w:val="1"/>
      <w:marLeft w:val="0"/>
      <w:marRight w:val="0"/>
      <w:marTop w:val="0"/>
      <w:marBottom w:val="0"/>
      <w:divBdr>
        <w:top w:val="none" w:sz="0" w:space="0" w:color="auto"/>
        <w:left w:val="none" w:sz="0" w:space="0" w:color="auto"/>
        <w:bottom w:val="none" w:sz="0" w:space="0" w:color="auto"/>
        <w:right w:val="none" w:sz="0" w:space="0" w:color="auto"/>
      </w:divBdr>
    </w:div>
    <w:div w:id="1684471853">
      <w:bodyDiv w:val="1"/>
      <w:marLeft w:val="0"/>
      <w:marRight w:val="0"/>
      <w:marTop w:val="0"/>
      <w:marBottom w:val="0"/>
      <w:divBdr>
        <w:top w:val="none" w:sz="0" w:space="0" w:color="auto"/>
        <w:left w:val="none" w:sz="0" w:space="0" w:color="auto"/>
        <w:bottom w:val="none" w:sz="0" w:space="0" w:color="auto"/>
        <w:right w:val="none" w:sz="0" w:space="0" w:color="auto"/>
      </w:divBdr>
    </w:div>
    <w:div w:id="1689214809">
      <w:bodyDiv w:val="1"/>
      <w:marLeft w:val="0"/>
      <w:marRight w:val="0"/>
      <w:marTop w:val="0"/>
      <w:marBottom w:val="0"/>
      <w:divBdr>
        <w:top w:val="none" w:sz="0" w:space="0" w:color="auto"/>
        <w:left w:val="none" w:sz="0" w:space="0" w:color="auto"/>
        <w:bottom w:val="none" w:sz="0" w:space="0" w:color="auto"/>
        <w:right w:val="none" w:sz="0" w:space="0" w:color="auto"/>
      </w:divBdr>
    </w:div>
    <w:div w:id="1709376372">
      <w:bodyDiv w:val="1"/>
      <w:marLeft w:val="0"/>
      <w:marRight w:val="0"/>
      <w:marTop w:val="0"/>
      <w:marBottom w:val="0"/>
      <w:divBdr>
        <w:top w:val="none" w:sz="0" w:space="0" w:color="auto"/>
        <w:left w:val="none" w:sz="0" w:space="0" w:color="auto"/>
        <w:bottom w:val="none" w:sz="0" w:space="0" w:color="auto"/>
        <w:right w:val="none" w:sz="0" w:space="0" w:color="auto"/>
      </w:divBdr>
    </w:div>
    <w:div w:id="1725329326">
      <w:bodyDiv w:val="1"/>
      <w:marLeft w:val="0"/>
      <w:marRight w:val="0"/>
      <w:marTop w:val="0"/>
      <w:marBottom w:val="0"/>
      <w:divBdr>
        <w:top w:val="none" w:sz="0" w:space="0" w:color="auto"/>
        <w:left w:val="none" w:sz="0" w:space="0" w:color="auto"/>
        <w:bottom w:val="none" w:sz="0" w:space="0" w:color="auto"/>
        <w:right w:val="none" w:sz="0" w:space="0" w:color="auto"/>
      </w:divBdr>
    </w:div>
    <w:div w:id="1773817851">
      <w:bodyDiv w:val="1"/>
      <w:marLeft w:val="0"/>
      <w:marRight w:val="0"/>
      <w:marTop w:val="0"/>
      <w:marBottom w:val="0"/>
      <w:divBdr>
        <w:top w:val="none" w:sz="0" w:space="0" w:color="auto"/>
        <w:left w:val="none" w:sz="0" w:space="0" w:color="auto"/>
        <w:bottom w:val="none" w:sz="0" w:space="0" w:color="auto"/>
        <w:right w:val="none" w:sz="0" w:space="0" w:color="auto"/>
      </w:divBdr>
    </w:div>
    <w:div w:id="1800803005">
      <w:bodyDiv w:val="1"/>
      <w:marLeft w:val="0"/>
      <w:marRight w:val="0"/>
      <w:marTop w:val="0"/>
      <w:marBottom w:val="0"/>
      <w:divBdr>
        <w:top w:val="none" w:sz="0" w:space="0" w:color="auto"/>
        <w:left w:val="none" w:sz="0" w:space="0" w:color="auto"/>
        <w:bottom w:val="none" w:sz="0" w:space="0" w:color="auto"/>
        <w:right w:val="none" w:sz="0" w:space="0" w:color="auto"/>
      </w:divBdr>
    </w:div>
    <w:div w:id="1828588714">
      <w:bodyDiv w:val="1"/>
      <w:marLeft w:val="0"/>
      <w:marRight w:val="0"/>
      <w:marTop w:val="0"/>
      <w:marBottom w:val="0"/>
      <w:divBdr>
        <w:top w:val="none" w:sz="0" w:space="0" w:color="auto"/>
        <w:left w:val="none" w:sz="0" w:space="0" w:color="auto"/>
        <w:bottom w:val="none" w:sz="0" w:space="0" w:color="auto"/>
        <w:right w:val="none" w:sz="0" w:space="0" w:color="auto"/>
      </w:divBdr>
    </w:div>
    <w:div w:id="1842966505">
      <w:bodyDiv w:val="1"/>
      <w:marLeft w:val="0"/>
      <w:marRight w:val="0"/>
      <w:marTop w:val="0"/>
      <w:marBottom w:val="0"/>
      <w:divBdr>
        <w:top w:val="none" w:sz="0" w:space="0" w:color="auto"/>
        <w:left w:val="none" w:sz="0" w:space="0" w:color="auto"/>
        <w:bottom w:val="none" w:sz="0" w:space="0" w:color="auto"/>
        <w:right w:val="none" w:sz="0" w:space="0" w:color="auto"/>
      </w:divBdr>
    </w:div>
    <w:div w:id="1847790100">
      <w:bodyDiv w:val="1"/>
      <w:marLeft w:val="0"/>
      <w:marRight w:val="0"/>
      <w:marTop w:val="0"/>
      <w:marBottom w:val="0"/>
      <w:divBdr>
        <w:top w:val="none" w:sz="0" w:space="0" w:color="auto"/>
        <w:left w:val="none" w:sz="0" w:space="0" w:color="auto"/>
        <w:bottom w:val="none" w:sz="0" w:space="0" w:color="auto"/>
        <w:right w:val="none" w:sz="0" w:space="0" w:color="auto"/>
      </w:divBdr>
    </w:div>
    <w:div w:id="1876044361">
      <w:bodyDiv w:val="1"/>
      <w:marLeft w:val="0"/>
      <w:marRight w:val="0"/>
      <w:marTop w:val="0"/>
      <w:marBottom w:val="0"/>
      <w:divBdr>
        <w:top w:val="none" w:sz="0" w:space="0" w:color="auto"/>
        <w:left w:val="none" w:sz="0" w:space="0" w:color="auto"/>
        <w:bottom w:val="none" w:sz="0" w:space="0" w:color="auto"/>
        <w:right w:val="none" w:sz="0" w:space="0" w:color="auto"/>
      </w:divBdr>
    </w:div>
    <w:div w:id="1879391882">
      <w:bodyDiv w:val="1"/>
      <w:marLeft w:val="0"/>
      <w:marRight w:val="0"/>
      <w:marTop w:val="0"/>
      <w:marBottom w:val="0"/>
      <w:divBdr>
        <w:top w:val="none" w:sz="0" w:space="0" w:color="auto"/>
        <w:left w:val="none" w:sz="0" w:space="0" w:color="auto"/>
        <w:bottom w:val="none" w:sz="0" w:space="0" w:color="auto"/>
        <w:right w:val="none" w:sz="0" w:space="0" w:color="auto"/>
      </w:divBdr>
    </w:div>
    <w:div w:id="1887913021">
      <w:bodyDiv w:val="1"/>
      <w:marLeft w:val="0"/>
      <w:marRight w:val="0"/>
      <w:marTop w:val="0"/>
      <w:marBottom w:val="0"/>
      <w:divBdr>
        <w:top w:val="none" w:sz="0" w:space="0" w:color="auto"/>
        <w:left w:val="none" w:sz="0" w:space="0" w:color="auto"/>
        <w:bottom w:val="none" w:sz="0" w:space="0" w:color="auto"/>
        <w:right w:val="none" w:sz="0" w:space="0" w:color="auto"/>
      </w:divBdr>
    </w:div>
    <w:div w:id="1897736215">
      <w:bodyDiv w:val="1"/>
      <w:marLeft w:val="0"/>
      <w:marRight w:val="0"/>
      <w:marTop w:val="0"/>
      <w:marBottom w:val="0"/>
      <w:divBdr>
        <w:top w:val="none" w:sz="0" w:space="0" w:color="auto"/>
        <w:left w:val="none" w:sz="0" w:space="0" w:color="auto"/>
        <w:bottom w:val="none" w:sz="0" w:space="0" w:color="auto"/>
        <w:right w:val="none" w:sz="0" w:space="0" w:color="auto"/>
      </w:divBdr>
    </w:div>
    <w:div w:id="1899854501">
      <w:bodyDiv w:val="1"/>
      <w:marLeft w:val="0"/>
      <w:marRight w:val="0"/>
      <w:marTop w:val="0"/>
      <w:marBottom w:val="0"/>
      <w:divBdr>
        <w:top w:val="none" w:sz="0" w:space="0" w:color="auto"/>
        <w:left w:val="none" w:sz="0" w:space="0" w:color="auto"/>
        <w:bottom w:val="none" w:sz="0" w:space="0" w:color="auto"/>
        <w:right w:val="none" w:sz="0" w:space="0" w:color="auto"/>
      </w:divBdr>
    </w:div>
    <w:div w:id="1905985390">
      <w:bodyDiv w:val="1"/>
      <w:marLeft w:val="0"/>
      <w:marRight w:val="0"/>
      <w:marTop w:val="0"/>
      <w:marBottom w:val="0"/>
      <w:divBdr>
        <w:top w:val="none" w:sz="0" w:space="0" w:color="auto"/>
        <w:left w:val="none" w:sz="0" w:space="0" w:color="auto"/>
        <w:bottom w:val="none" w:sz="0" w:space="0" w:color="auto"/>
        <w:right w:val="none" w:sz="0" w:space="0" w:color="auto"/>
      </w:divBdr>
    </w:div>
    <w:div w:id="1931817429">
      <w:bodyDiv w:val="1"/>
      <w:marLeft w:val="0"/>
      <w:marRight w:val="0"/>
      <w:marTop w:val="0"/>
      <w:marBottom w:val="0"/>
      <w:divBdr>
        <w:top w:val="none" w:sz="0" w:space="0" w:color="auto"/>
        <w:left w:val="none" w:sz="0" w:space="0" w:color="auto"/>
        <w:bottom w:val="none" w:sz="0" w:space="0" w:color="auto"/>
        <w:right w:val="none" w:sz="0" w:space="0" w:color="auto"/>
      </w:divBdr>
    </w:div>
    <w:div w:id="1933278274">
      <w:bodyDiv w:val="1"/>
      <w:marLeft w:val="0"/>
      <w:marRight w:val="0"/>
      <w:marTop w:val="0"/>
      <w:marBottom w:val="0"/>
      <w:divBdr>
        <w:top w:val="none" w:sz="0" w:space="0" w:color="auto"/>
        <w:left w:val="none" w:sz="0" w:space="0" w:color="auto"/>
        <w:bottom w:val="none" w:sz="0" w:space="0" w:color="auto"/>
        <w:right w:val="none" w:sz="0" w:space="0" w:color="auto"/>
      </w:divBdr>
    </w:div>
    <w:div w:id="1939436383">
      <w:bodyDiv w:val="1"/>
      <w:marLeft w:val="0"/>
      <w:marRight w:val="0"/>
      <w:marTop w:val="0"/>
      <w:marBottom w:val="0"/>
      <w:divBdr>
        <w:top w:val="none" w:sz="0" w:space="0" w:color="auto"/>
        <w:left w:val="none" w:sz="0" w:space="0" w:color="auto"/>
        <w:bottom w:val="none" w:sz="0" w:space="0" w:color="auto"/>
        <w:right w:val="none" w:sz="0" w:space="0" w:color="auto"/>
      </w:divBdr>
    </w:div>
    <w:div w:id="1947494486">
      <w:bodyDiv w:val="1"/>
      <w:marLeft w:val="0"/>
      <w:marRight w:val="0"/>
      <w:marTop w:val="0"/>
      <w:marBottom w:val="0"/>
      <w:divBdr>
        <w:top w:val="none" w:sz="0" w:space="0" w:color="auto"/>
        <w:left w:val="none" w:sz="0" w:space="0" w:color="auto"/>
        <w:bottom w:val="none" w:sz="0" w:space="0" w:color="auto"/>
        <w:right w:val="none" w:sz="0" w:space="0" w:color="auto"/>
      </w:divBdr>
    </w:div>
    <w:div w:id="1960069621">
      <w:bodyDiv w:val="1"/>
      <w:marLeft w:val="0"/>
      <w:marRight w:val="0"/>
      <w:marTop w:val="0"/>
      <w:marBottom w:val="0"/>
      <w:divBdr>
        <w:top w:val="none" w:sz="0" w:space="0" w:color="auto"/>
        <w:left w:val="none" w:sz="0" w:space="0" w:color="auto"/>
        <w:bottom w:val="none" w:sz="0" w:space="0" w:color="auto"/>
        <w:right w:val="none" w:sz="0" w:space="0" w:color="auto"/>
      </w:divBdr>
    </w:div>
    <w:div w:id="1965426873">
      <w:bodyDiv w:val="1"/>
      <w:marLeft w:val="0"/>
      <w:marRight w:val="0"/>
      <w:marTop w:val="0"/>
      <w:marBottom w:val="0"/>
      <w:divBdr>
        <w:top w:val="none" w:sz="0" w:space="0" w:color="auto"/>
        <w:left w:val="none" w:sz="0" w:space="0" w:color="auto"/>
        <w:bottom w:val="none" w:sz="0" w:space="0" w:color="auto"/>
        <w:right w:val="none" w:sz="0" w:space="0" w:color="auto"/>
      </w:divBdr>
    </w:div>
    <w:div w:id="1966503103">
      <w:bodyDiv w:val="1"/>
      <w:marLeft w:val="0"/>
      <w:marRight w:val="0"/>
      <w:marTop w:val="0"/>
      <w:marBottom w:val="0"/>
      <w:divBdr>
        <w:top w:val="none" w:sz="0" w:space="0" w:color="auto"/>
        <w:left w:val="none" w:sz="0" w:space="0" w:color="auto"/>
        <w:bottom w:val="none" w:sz="0" w:space="0" w:color="auto"/>
        <w:right w:val="none" w:sz="0" w:space="0" w:color="auto"/>
      </w:divBdr>
    </w:div>
    <w:div w:id="1976715938">
      <w:bodyDiv w:val="1"/>
      <w:marLeft w:val="0"/>
      <w:marRight w:val="0"/>
      <w:marTop w:val="0"/>
      <w:marBottom w:val="0"/>
      <w:divBdr>
        <w:top w:val="none" w:sz="0" w:space="0" w:color="auto"/>
        <w:left w:val="none" w:sz="0" w:space="0" w:color="auto"/>
        <w:bottom w:val="none" w:sz="0" w:space="0" w:color="auto"/>
        <w:right w:val="none" w:sz="0" w:space="0" w:color="auto"/>
      </w:divBdr>
    </w:div>
    <w:div w:id="2002076570">
      <w:bodyDiv w:val="1"/>
      <w:marLeft w:val="0"/>
      <w:marRight w:val="0"/>
      <w:marTop w:val="0"/>
      <w:marBottom w:val="0"/>
      <w:divBdr>
        <w:top w:val="none" w:sz="0" w:space="0" w:color="auto"/>
        <w:left w:val="none" w:sz="0" w:space="0" w:color="auto"/>
        <w:bottom w:val="none" w:sz="0" w:space="0" w:color="auto"/>
        <w:right w:val="none" w:sz="0" w:space="0" w:color="auto"/>
      </w:divBdr>
      <w:divsChild>
        <w:div w:id="1584535530">
          <w:marLeft w:val="0"/>
          <w:marRight w:val="0"/>
          <w:marTop w:val="0"/>
          <w:marBottom w:val="0"/>
          <w:divBdr>
            <w:top w:val="none" w:sz="0" w:space="0" w:color="auto"/>
            <w:left w:val="none" w:sz="0" w:space="0" w:color="auto"/>
            <w:bottom w:val="none" w:sz="0" w:space="0" w:color="auto"/>
            <w:right w:val="none" w:sz="0" w:space="0" w:color="auto"/>
          </w:divBdr>
        </w:div>
      </w:divsChild>
    </w:div>
    <w:div w:id="2009553489">
      <w:bodyDiv w:val="1"/>
      <w:marLeft w:val="0"/>
      <w:marRight w:val="0"/>
      <w:marTop w:val="0"/>
      <w:marBottom w:val="0"/>
      <w:divBdr>
        <w:top w:val="none" w:sz="0" w:space="0" w:color="auto"/>
        <w:left w:val="none" w:sz="0" w:space="0" w:color="auto"/>
        <w:bottom w:val="none" w:sz="0" w:space="0" w:color="auto"/>
        <w:right w:val="none" w:sz="0" w:space="0" w:color="auto"/>
      </w:divBdr>
    </w:div>
    <w:div w:id="2029288723">
      <w:bodyDiv w:val="1"/>
      <w:marLeft w:val="0"/>
      <w:marRight w:val="0"/>
      <w:marTop w:val="0"/>
      <w:marBottom w:val="0"/>
      <w:divBdr>
        <w:top w:val="none" w:sz="0" w:space="0" w:color="auto"/>
        <w:left w:val="none" w:sz="0" w:space="0" w:color="auto"/>
        <w:bottom w:val="none" w:sz="0" w:space="0" w:color="auto"/>
        <w:right w:val="none" w:sz="0" w:space="0" w:color="auto"/>
      </w:divBdr>
    </w:div>
    <w:div w:id="2073306599">
      <w:bodyDiv w:val="1"/>
      <w:marLeft w:val="0"/>
      <w:marRight w:val="0"/>
      <w:marTop w:val="0"/>
      <w:marBottom w:val="0"/>
      <w:divBdr>
        <w:top w:val="none" w:sz="0" w:space="0" w:color="auto"/>
        <w:left w:val="none" w:sz="0" w:space="0" w:color="auto"/>
        <w:bottom w:val="none" w:sz="0" w:space="0" w:color="auto"/>
        <w:right w:val="none" w:sz="0" w:space="0" w:color="auto"/>
      </w:divBdr>
    </w:div>
    <w:div w:id="2086411893">
      <w:bodyDiv w:val="1"/>
      <w:marLeft w:val="0"/>
      <w:marRight w:val="0"/>
      <w:marTop w:val="0"/>
      <w:marBottom w:val="0"/>
      <w:divBdr>
        <w:top w:val="none" w:sz="0" w:space="0" w:color="auto"/>
        <w:left w:val="none" w:sz="0" w:space="0" w:color="auto"/>
        <w:bottom w:val="none" w:sz="0" w:space="0" w:color="auto"/>
        <w:right w:val="none" w:sz="0" w:space="0" w:color="auto"/>
      </w:divBdr>
      <w:divsChild>
        <w:div w:id="532500210">
          <w:marLeft w:val="0"/>
          <w:marRight w:val="0"/>
          <w:marTop w:val="0"/>
          <w:marBottom w:val="0"/>
          <w:divBdr>
            <w:top w:val="none" w:sz="0" w:space="0" w:color="auto"/>
            <w:left w:val="none" w:sz="0" w:space="0" w:color="auto"/>
            <w:bottom w:val="single" w:sz="4" w:space="1" w:color="auto"/>
            <w:right w:val="none" w:sz="0" w:space="0" w:color="auto"/>
          </w:divBdr>
        </w:div>
      </w:divsChild>
    </w:div>
    <w:div w:id="2092660693">
      <w:bodyDiv w:val="1"/>
      <w:marLeft w:val="0"/>
      <w:marRight w:val="0"/>
      <w:marTop w:val="0"/>
      <w:marBottom w:val="0"/>
      <w:divBdr>
        <w:top w:val="none" w:sz="0" w:space="0" w:color="auto"/>
        <w:left w:val="none" w:sz="0" w:space="0" w:color="auto"/>
        <w:bottom w:val="none" w:sz="0" w:space="0" w:color="auto"/>
        <w:right w:val="none" w:sz="0" w:space="0" w:color="auto"/>
      </w:divBdr>
    </w:div>
    <w:div w:id="2097896141">
      <w:bodyDiv w:val="1"/>
      <w:marLeft w:val="0"/>
      <w:marRight w:val="0"/>
      <w:marTop w:val="0"/>
      <w:marBottom w:val="0"/>
      <w:divBdr>
        <w:top w:val="none" w:sz="0" w:space="0" w:color="auto"/>
        <w:left w:val="none" w:sz="0" w:space="0" w:color="auto"/>
        <w:bottom w:val="none" w:sz="0" w:space="0" w:color="auto"/>
        <w:right w:val="none" w:sz="0" w:space="0" w:color="auto"/>
      </w:divBdr>
    </w:div>
    <w:div w:id="2133402375">
      <w:bodyDiv w:val="1"/>
      <w:marLeft w:val="0"/>
      <w:marRight w:val="0"/>
      <w:marTop w:val="0"/>
      <w:marBottom w:val="0"/>
      <w:divBdr>
        <w:top w:val="none" w:sz="0" w:space="0" w:color="auto"/>
        <w:left w:val="none" w:sz="0" w:space="0" w:color="auto"/>
        <w:bottom w:val="none" w:sz="0" w:space="0" w:color="auto"/>
        <w:right w:val="none" w:sz="0" w:space="0" w:color="auto"/>
      </w:divBdr>
    </w:div>
    <w:div w:id="2137336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D6F2ACF-BAC9-444A-ABBE-19CB33AB65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5271</TotalTime>
  <Pages>6</Pages>
  <Words>2288</Words>
  <Characters>13044</Characters>
  <Application>Microsoft Office Word</Application>
  <DocSecurity>0</DocSecurity>
  <Lines>108</Lines>
  <Paragraphs>30</Paragraphs>
  <ScaleCrop>false</ScaleCrop>
  <Company>KPMG</Company>
  <LinksUpToDate>false</LinksUpToDate>
  <CharactersWithSpaces>15302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Chatkamon, Ampornruangrong</dc:creator>
  <cp:keywords/>
  <dc:description/>
  <cp:lastModifiedBy>Jiranun Nitanun</cp:lastModifiedBy>
  <cp:revision>764</cp:revision>
  <cp:lastPrinted>2022-08-18T12:19:00Z</cp:lastPrinted>
  <dcterms:created xsi:type="dcterms:W3CDTF">2022-06-15T04:51:00Z</dcterms:created>
  <dcterms:modified xsi:type="dcterms:W3CDTF">2022-08-22T13:07:00Z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_ReviewCycleID">
    <vt:i4>-8491569</vt:i4>
  </property>
  <property fmtid="{D5CDD505-2E9C-101B-9397-08002B2CF9AE}" pid="5" name="_NewReviewCycle">
    <vt:lpwstr/>
  </property>
  <property fmtid="{D5CDD505-2E9C-101B-9397-08002B2CF9AE}" pid="6" name="_EmailEntryID">
    <vt:lpwstr>00000000514EFF08AC227E4C944FF205B6E6EA6C07001DD466E30F3B244DB0EF7A58057204AA00000058E30500000A6A75491696424FA9B523F2E5EC510F00017D3CA5B80000</vt:lpwstr>
  </property>
  <property fmtid="{D5CDD505-2E9C-101B-9397-08002B2CF9AE}" pid="7" name="_EmailStoreID">
    <vt:lpwstr>0000000038A1BB1005E5101AA1BB08002B2A56C200006D737073742E646C6C00000000004E495441F9BFB80100AA0037D96E0000000043003A005C0044006100740061005C004F00750074006C006F006F006B002E007000730074000000</vt:lpwstr>
  </property>
  <property fmtid="{D5CDD505-2E9C-101B-9397-08002B2CF9AE}" pid="8" name="_EmailStoreID0">
    <vt:lpwstr>0000000038A1BB1005E5101AA1BB08002B2A56C20000454D534D44422E444C4C00000000000000001B55FA20AA6611CD9BC800AA002FC45A0C0000006B6C696E73756B6F6E406B706D672E636F2E7468002F6F3D45786368616E67654C6162732F6F753D45786368616E67652041646D696E6973747261746976652047726F7</vt:lpwstr>
  </property>
  <property fmtid="{D5CDD505-2E9C-101B-9397-08002B2CF9AE}" pid="9" name="_EmailStoreID1">
    <vt:lpwstr>570202846594449424F484632335350444C54292F636E3D526563697069656E74732F636E3D31383636373834326139343634656566616632306533376335626435623365642D6B79656E64656500E94632F43C00000002000000100000006B006C0069006E00730075006B006F006E0040006B0070006D0067002E0063006F</vt:lpwstr>
  </property>
  <property fmtid="{D5CDD505-2E9C-101B-9397-08002B2CF9AE}" pid="10" name="_EmailStoreID2">
    <vt:lpwstr>002E007400680000000000</vt:lpwstr>
  </property>
  <property fmtid="{D5CDD505-2E9C-101B-9397-08002B2CF9AE}" pid="11" name="_DocHome">
    <vt:i4>2054827444</vt:i4>
  </property>
  <property fmtid="{D5CDD505-2E9C-101B-9397-08002B2CF9AE}" pid="12" name="MSIP_Label_1bfd9de4-406c-4c67-a16d-72319b357204_Enabled">
    <vt:lpwstr>True</vt:lpwstr>
  </property>
  <property fmtid="{D5CDD505-2E9C-101B-9397-08002B2CF9AE}" pid="13" name="MSIP_Label_1bfd9de4-406c-4c67-a16d-72319b357204_Ref">
    <vt:lpwstr>https://api.informationprotection.azure.com/api/771863e0-ae69-42c9-9bb8-40e48d597651</vt:lpwstr>
  </property>
  <property fmtid="{D5CDD505-2E9C-101B-9397-08002B2CF9AE}" pid="14" name="MSIP_Label_1bfd9de4-406c-4c67-a16d-72319b357204_AssignedBy">
    <vt:lpwstr>16609@tmbbank.com</vt:lpwstr>
  </property>
  <property fmtid="{D5CDD505-2E9C-101B-9397-08002B2CF9AE}" pid="15" name="MSIP_Label_1bfd9de4-406c-4c67-a16d-72319b357204_DateCreated">
    <vt:lpwstr>2018-07-24T17:08:11.0824802+07:00</vt:lpwstr>
  </property>
  <property fmtid="{D5CDD505-2E9C-101B-9397-08002B2CF9AE}" pid="16" name="MSIP_Label_1bfd9de4-406c-4c67-a16d-72319b357204_Name">
    <vt:lpwstr>Public [C1]</vt:lpwstr>
  </property>
  <property fmtid="{D5CDD505-2E9C-101B-9397-08002B2CF9AE}" pid="17" name="MSIP_Label_1bfd9de4-406c-4c67-a16d-72319b357204_Extended_MSFT_Method">
    <vt:lpwstr>Automatic</vt:lpwstr>
  </property>
  <property fmtid="{D5CDD505-2E9C-101B-9397-08002B2CF9AE}" pid="18" name="MSIP_Label_4ed8881d-4062-46d6-b0ca-1cc939420954_Enabled">
    <vt:lpwstr>true</vt:lpwstr>
  </property>
  <property fmtid="{D5CDD505-2E9C-101B-9397-08002B2CF9AE}" pid="19" name="MSIP_Label_4ed8881d-4062-46d6-b0ca-1cc939420954_SetDate">
    <vt:lpwstr>2022-06-15T06:21:25Z</vt:lpwstr>
  </property>
  <property fmtid="{D5CDD505-2E9C-101B-9397-08002B2CF9AE}" pid="20" name="MSIP_Label_4ed8881d-4062-46d6-b0ca-1cc939420954_Method">
    <vt:lpwstr>Privileged</vt:lpwstr>
  </property>
  <property fmtid="{D5CDD505-2E9C-101B-9397-08002B2CF9AE}" pid="21" name="MSIP_Label_4ed8881d-4062-46d6-b0ca-1cc939420954_Name">
    <vt:lpwstr>Public</vt:lpwstr>
  </property>
  <property fmtid="{D5CDD505-2E9C-101B-9397-08002B2CF9AE}" pid="22" name="MSIP_Label_4ed8881d-4062-46d6-b0ca-1cc939420954_SiteId">
    <vt:lpwstr>deff24bb-2089-4400-8c8e-f71e680378b2</vt:lpwstr>
  </property>
  <property fmtid="{D5CDD505-2E9C-101B-9397-08002B2CF9AE}" pid="23" name="MSIP_Label_4ed8881d-4062-46d6-b0ca-1cc939420954_ActionId">
    <vt:lpwstr>d641cbcc-2ed9-4ad9-b54d-6ed275cb3e39</vt:lpwstr>
  </property>
  <property fmtid="{D5CDD505-2E9C-101B-9397-08002B2CF9AE}" pid="24" name="MSIP_Label_4ed8881d-4062-46d6-b0ca-1cc939420954_ContentBits">
    <vt:lpwstr>0</vt:lpwstr>
  </property>
  <property fmtid="{D5CDD505-2E9C-101B-9397-08002B2CF9AE}" pid="25" name="_ReviewingToolsShownOnce">
    <vt:lpwstr/>
  </property>
</Properties>
</file>